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144DC9" w14:textId="1912F225" w:rsidR="008B4AB0" w:rsidRPr="008B4AB0" w:rsidRDefault="00FF2287" w:rsidP="008B4AB0">
      <w:pPr>
        <w:shd w:val="clear" w:color="auto" w:fill="FFFFFF" w:themeFill="background1"/>
        <w:rPr>
          <w:i/>
          <w:color w:val="DD4814"/>
          <w:sz w:val="32"/>
        </w:rPr>
      </w:pPr>
      <w:r>
        <w:rPr>
          <w:i/>
          <w:color w:val="DD4814"/>
          <w:sz w:val="32"/>
        </w:rPr>
        <w:t>Rapport</w:t>
      </w:r>
      <w:r w:rsidR="000530D5">
        <w:rPr>
          <w:i/>
          <w:color w:val="DD4814"/>
          <w:sz w:val="32"/>
        </w:rPr>
        <w:t>age</w:t>
      </w:r>
    </w:p>
    <w:p w14:paraId="29144DCA" w14:textId="77777777" w:rsidR="008B4AB0" w:rsidRDefault="008B4AB0"/>
    <w:tbl>
      <w:tblPr>
        <w:tblW w:w="0" w:type="auto"/>
        <w:tblLook w:val="04A0" w:firstRow="1" w:lastRow="0" w:firstColumn="1" w:lastColumn="0" w:noHBand="0" w:noVBand="1"/>
      </w:tblPr>
      <w:tblGrid>
        <w:gridCol w:w="2362"/>
        <w:gridCol w:w="6918"/>
      </w:tblGrid>
      <w:tr w:rsidR="00900AFC" w:rsidRPr="005B4DBC" w14:paraId="29144DCD" w14:textId="77777777" w:rsidTr="00B70975">
        <w:tc>
          <w:tcPr>
            <w:tcW w:w="0" w:type="auto"/>
          </w:tcPr>
          <w:sdt>
            <w:sdtPr>
              <w:rPr>
                <w:b/>
              </w:rPr>
              <w:id w:val="835344848"/>
              <w:placeholder>
                <w:docPart w:val="8087C001B13B40BEA5402EF07ADB75C7"/>
              </w:placeholder>
            </w:sdtPr>
            <w:sdtContent>
              <w:p w14:paraId="29144DCB" w14:textId="77777777" w:rsidR="005B4DBC" w:rsidRPr="005B4DBC" w:rsidRDefault="005B4DBC" w:rsidP="005B4DBC">
                <w:pPr>
                  <w:rPr>
                    <w:b/>
                  </w:rPr>
                </w:pPr>
                <w:r w:rsidRPr="005B4DBC">
                  <w:rPr>
                    <w:b/>
                  </w:rPr>
                  <w:t>Onderwerp</w:t>
                </w:r>
              </w:p>
            </w:sdtContent>
          </w:sdt>
        </w:tc>
        <w:tc>
          <w:tcPr>
            <w:tcW w:w="0" w:type="auto"/>
          </w:tcPr>
          <w:p w14:paraId="29144DCC" w14:textId="48B7F746" w:rsidR="005B4DBC" w:rsidRPr="005B4DBC" w:rsidRDefault="00744DE1" w:rsidP="00D93367">
            <w:r>
              <w:t>Wijzigingen RSGB 3.0</w:t>
            </w:r>
            <w:r w:rsidR="00D93367">
              <w:t xml:space="preserve"> t.o.v.</w:t>
            </w:r>
            <w:r>
              <w:t xml:space="preserve"> RSGB 2.0 </w:t>
            </w:r>
          </w:p>
        </w:tc>
      </w:tr>
      <w:tr w:rsidR="00900AFC" w:rsidRPr="005B4DBC" w14:paraId="29144DD0" w14:textId="77777777" w:rsidTr="00B70975">
        <w:trPr>
          <w:trHeight w:val="274"/>
        </w:trPr>
        <w:tc>
          <w:tcPr>
            <w:tcW w:w="0" w:type="auto"/>
          </w:tcPr>
          <w:bookmarkStart w:id="0" w:name="Text2" w:displacedByCustomXml="next"/>
          <w:sdt>
            <w:sdtPr>
              <w:rPr>
                <w:b/>
              </w:rPr>
              <w:id w:val="549275746"/>
              <w:placeholder>
                <w:docPart w:val="8FF43E394C0D4DC7BB382C42FA3538E9"/>
              </w:placeholder>
            </w:sdtPr>
            <w:sdtContent>
              <w:p w14:paraId="29144DCE" w14:textId="77777777" w:rsidR="005B4DBC" w:rsidRPr="005B4DBC" w:rsidRDefault="005B4DBC" w:rsidP="005B4DBC">
                <w:pPr>
                  <w:rPr>
                    <w:b/>
                  </w:rPr>
                </w:pPr>
                <w:r w:rsidRPr="005B4DBC">
                  <w:rPr>
                    <w:b/>
                  </w:rPr>
                  <w:t>Van</w:t>
                </w:r>
              </w:p>
            </w:sdtContent>
          </w:sdt>
        </w:tc>
        <w:tc>
          <w:tcPr>
            <w:tcW w:w="0" w:type="auto"/>
          </w:tcPr>
          <w:p w14:paraId="29144DCF" w14:textId="77777777" w:rsidR="005B4DBC" w:rsidRPr="005B4DBC" w:rsidRDefault="00B70975" w:rsidP="005B4DBC">
            <w:r>
              <w:t>KING</w:t>
            </w:r>
          </w:p>
        </w:tc>
      </w:tr>
      <w:tr w:rsidR="00900AFC" w:rsidRPr="005B4DBC" w14:paraId="29144DD3" w14:textId="77777777" w:rsidTr="00B70975">
        <w:tc>
          <w:tcPr>
            <w:tcW w:w="0" w:type="auto"/>
          </w:tcPr>
          <w:sdt>
            <w:sdtPr>
              <w:rPr>
                <w:b/>
              </w:rPr>
              <w:id w:val="784544928"/>
              <w:placeholder>
                <w:docPart w:val="8FF43E394C0D4DC7BB382C42FA3538E9"/>
              </w:placeholder>
            </w:sdtPr>
            <w:sdtContent>
              <w:p w14:paraId="29144DD1" w14:textId="77777777" w:rsidR="005B4DBC" w:rsidRPr="005B4DBC" w:rsidRDefault="005B4DBC" w:rsidP="005B4DBC">
                <w:pPr>
                  <w:rPr>
                    <w:b/>
                  </w:rPr>
                </w:pPr>
                <w:r w:rsidRPr="005B4DBC">
                  <w:rPr>
                    <w:b/>
                  </w:rPr>
                  <w:t>Aan</w:t>
                </w:r>
              </w:p>
            </w:sdtContent>
          </w:sdt>
        </w:tc>
        <w:tc>
          <w:tcPr>
            <w:tcW w:w="0" w:type="auto"/>
          </w:tcPr>
          <w:p w14:paraId="29144DD2" w14:textId="1A39CCD3" w:rsidR="005B4DBC" w:rsidRPr="005B4DBC" w:rsidRDefault="00C45185" w:rsidP="003A21A3">
            <w:r>
              <w:t xml:space="preserve">leden </w:t>
            </w:r>
            <w:r w:rsidR="003A21A3">
              <w:t xml:space="preserve">werkgroep </w:t>
            </w:r>
            <w:r>
              <w:t>RSGB</w:t>
            </w:r>
            <w:r w:rsidR="003A21A3">
              <w:t xml:space="preserve"> 3.0</w:t>
            </w:r>
            <w:r w:rsidR="00D93367">
              <w:t>, leden expertgroep informatiemodellen</w:t>
            </w:r>
          </w:p>
        </w:tc>
      </w:tr>
      <w:tr w:rsidR="00900AFC" w:rsidRPr="005B4DBC" w14:paraId="29144DD6" w14:textId="77777777" w:rsidTr="00B70975">
        <w:tc>
          <w:tcPr>
            <w:tcW w:w="0" w:type="auto"/>
          </w:tcPr>
          <w:sdt>
            <w:sdtPr>
              <w:rPr>
                <w:b/>
              </w:rPr>
              <w:id w:val="-2081735817"/>
              <w:placeholder>
                <w:docPart w:val="8FF43E394C0D4DC7BB382C42FA3538E9"/>
              </w:placeholder>
            </w:sdtPr>
            <w:sdtContent>
              <w:p w14:paraId="29144DD4" w14:textId="77777777" w:rsidR="005B4DBC" w:rsidRPr="005B4DBC" w:rsidRDefault="005B4DBC" w:rsidP="005B4DBC">
                <w:pPr>
                  <w:rPr>
                    <w:b/>
                  </w:rPr>
                </w:pPr>
                <w:r w:rsidRPr="005B4DBC">
                  <w:rPr>
                    <w:b/>
                  </w:rPr>
                  <w:t>Datum</w:t>
                </w:r>
              </w:p>
            </w:sdtContent>
          </w:sdt>
        </w:tc>
        <w:tc>
          <w:tcPr>
            <w:tcW w:w="0" w:type="auto"/>
          </w:tcPr>
          <w:p w14:paraId="29144DD5" w14:textId="0A979C26" w:rsidR="005B4DBC" w:rsidRPr="00C042AA" w:rsidRDefault="00C042AA" w:rsidP="00C042AA">
            <w:r w:rsidRPr="00C042AA">
              <w:t>3 juni 2015</w:t>
            </w:r>
          </w:p>
        </w:tc>
      </w:tr>
      <w:tr w:rsidR="00900AFC" w:rsidRPr="005B4DBC" w14:paraId="29144DD9" w14:textId="77777777" w:rsidTr="00B70975">
        <w:tc>
          <w:tcPr>
            <w:tcW w:w="0" w:type="auto"/>
          </w:tcPr>
          <w:sdt>
            <w:sdtPr>
              <w:rPr>
                <w:b/>
              </w:rPr>
              <w:id w:val="1362082655"/>
              <w:placeholder>
                <w:docPart w:val="8FF43E394C0D4DC7BB382C42FA3538E9"/>
              </w:placeholder>
            </w:sdtPr>
            <w:sdtContent>
              <w:p w14:paraId="29144DD7" w14:textId="77777777" w:rsidR="005B4DBC" w:rsidRPr="0033584E" w:rsidRDefault="005B4DBC" w:rsidP="005B4DBC">
                <w:pPr>
                  <w:rPr>
                    <w:b/>
                  </w:rPr>
                </w:pPr>
                <w:r w:rsidRPr="0033584E">
                  <w:rPr>
                    <w:b/>
                  </w:rPr>
                  <w:t>Aantal pagina’s</w:t>
                </w:r>
              </w:p>
            </w:sdtContent>
          </w:sdt>
        </w:tc>
        <w:tc>
          <w:tcPr>
            <w:tcW w:w="0" w:type="auto"/>
          </w:tcPr>
          <w:p w14:paraId="29144DD8" w14:textId="1F4DB896" w:rsidR="005B4DBC" w:rsidRPr="005B4DBC" w:rsidRDefault="00C042AA" w:rsidP="005B4DBC">
            <w:r>
              <w:t>265</w:t>
            </w:r>
          </w:p>
        </w:tc>
      </w:tr>
      <w:tr w:rsidR="00900AFC" w:rsidRPr="005B4DBC" w14:paraId="29144DDC" w14:textId="77777777" w:rsidTr="00B70975">
        <w:tc>
          <w:tcPr>
            <w:tcW w:w="0" w:type="auto"/>
          </w:tcPr>
          <w:p w14:paraId="29144DDA" w14:textId="77777777" w:rsidR="004D2E51" w:rsidRPr="005B4DBC" w:rsidRDefault="004D2E51" w:rsidP="005B4DBC">
            <w:pPr>
              <w:rPr>
                <w:b/>
              </w:rPr>
            </w:pPr>
          </w:p>
        </w:tc>
        <w:tc>
          <w:tcPr>
            <w:tcW w:w="0" w:type="auto"/>
          </w:tcPr>
          <w:p w14:paraId="29144DDB" w14:textId="77777777" w:rsidR="005B4DBC" w:rsidRPr="005B4DBC" w:rsidRDefault="005B4DBC" w:rsidP="005B4DBC"/>
        </w:tc>
      </w:tr>
      <w:tr w:rsidR="004A4A15" w:rsidRPr="005B4DBC" w14:paraId="078D61F3" w14:textId="77777777" w:rsidTr="00B70975">
        <w:tc>
          <w:tcPr>
            <w:tcW w:w="0" w:type="auto"/>
          </w:tcPr>
          <w:p w14:paraId="25B51359" w14:textId="4DEE7C72" w:rsidR="004A4A15" w:rsidRDefault="004A4A15" w:rsidP="00900AFC">
            <w:pPr>
              <w:rPr>
                <w:b/>
              </w:rPr>
            </w:pPr>
            <w:r>
              <w:rPr>
                <w:b/>
              </w:rPr>
              <w:t>Aanpassingen</w:t>
            </w:r>
          </w:p>
          <w:p w14:paraId="20007B2A" w14:textId="4A12B0E3" w:rsidR="004A4A15" w:rsidRDefault="004A4A15" w:rsidP="00900AFC">
            <w:pPr>
              <w:rPr>
                <w:b/>
              </w:rPr>
            </w:pPr>
            <w:r>
              <w:rPr>
                <w:b/>
              </w:rPr>
              <w:t>n.a.v. werkgroep bijeenkomsten RSGB</w:t>
            </w:r>
          </w:p>
        </w:tc>
        <w:tc>
          <w:tcPr>
            <w:tcW w:w="0" w:type="auto"/>
          </w:tcPr>
          <w:p w14:paraId="7BFF5F25" w14:textId="61B760C8" w:rsidR="004A4A15" w:rsidRDefault="004A4A15" w:rsidP="002D3C61">
            <w:pPr>
              <w:pStyle w:val="Lijstalinea"/>
              <w:numPr>
                <w:ilvl w:val="0"/>
                <w:numId w:val="12"/>
              </w:numPr>
            </w:pPr>
            <w:r>
              <w:t>Referentielijst SBI Activiteit toegevoegd. Omissie in model</w:t>
            </w:r>
          </w:p>
          <w:p w14:paraId="117DCEA1" w14:textId="79ED9F91" w:rsidR="004A4A15" w:rsidRDefault="004A4A15" w:rsidP="002D3C61">
            <w:pPr>
              <w:pStyle w:val="Lijstalinea"/>
              <w:numPr>
                <w:ilvl w:val="0"/>
                <w:numId w:val="12"/>
              </w:numPr>
            </w:pPr>
            <w:r>
              <w:t xml:space="preserve">Attribuutsoort vestigingstypering (aanduiding </w:t>
            </w:r>
            <w:r w:rsidR="00E57FAA">
              <w:t>commerciële</w:t>
            </w:r>
            <w:r>
              <w:t xml:space="preserve"> of niet-</w:t>
            </w:r>
            <w:r w:rsidR="00E57FAA">
              <w:t>commerciële</w:t>
            </w:r>
            <w:r>
              <w:t xml:space="preserve"> vestiging) verwijderd. Niet nodig. Via indicatie economisch actief is af te leiden of het </w:t>
            </w:r>
            <w:r w:rsidR="00E57FAA">
              <w:t>commerciële</w:t>
            </w:r>
            <w:r>
              <w:t xml:space="preserve"> dan wel niet </w:t>
            </w:r>
            <w:r w:rsidR="00E57FAA">
              <w:t>commerciële</w:t>
            </w:r>
            <w:r>
              <w:t xml:space="preserve"> vestigingen betreffen.</w:t>
            </w:r>
          </w:p>
          <w:p w14:paraId="32ACB674" w14:textId="77777777" w:rsidR="004A4A15" w:rsidRDefault="004A4A15" w:rsidP="002D3C61">
            <w:pPr>
              <w:pStyle w:val="Lijstalinea"/>
              <w:numPr>
                <w:ilvl w:val="0"/>
                <w:numId w:val="12"/>
              </w:numPr>
            </w:pPr>
            <w:r>
              <w:t>Objecttype ZEKERHEIDSRECHT is toegevoegd n.a.v. discussie werkgroep.</w:t>
            </w:r>
          </w:p>
          <w:p w14:paraId="26E04D18" w14:textId="77777777" w:rsidR="004A4A15" w:rsidRDefault="004A4A15" w:rsidP="002D3C61">
            <w:pPr>
              <w:pStyle w:val="Lijstalinea"/>
              <w:numPr>
                <w:ilvl w:val="0"/>
                <w:numId w:val="12"/>
              </w:numPr>
            </w:pPr>
            <w:r>
              <w:t xml:space="preserve">Labels naam openbare ruimte en nummeraanduidingsreeks toegevoegd </w:t>
            </w:r>
          </w:p>
          <w:p w14:paraId="05FA5A1A" w14:textId="10BA8F89" w:rsidR="004A4A15" w:rsidRDefault="004A4A15" w:rsidP="002D3C61">
            <w:pPr>
              <w:pStyle w:val="Lijstalinea"/>
              <w:numPr>
                <w:ilvl w:val="0"/>
                <w:numId w:val="12"/>
              </w:numPr>
            </w:pPr>
            <w:r>
              <w:t>Attribuutsoort ‘</w:t>
            </w:r>
            <w:r w:rsidR="00E57FAA">
              <w:t>Burgerlijke</w:t>
            </w:r>
            <w:r>
              <w:t xml:space="preserve"> staat ten tijde van verkrijging’ bij TENAAMSTELLING is verwijderd n.a.v. discussie werkgroep.</w:t>
            </w:r>
          </w:p>
          <w:p w14:paraId="705F5CC0" w14:textId="77777777" w:rsidR="004A4A15" w:rsidRDefault="004A4A15" w:rsidP="002D3C61">
            <w:pPr>
              <w:pStyle w:val="Lijstalinea"/>
              <w:numPr>
                <w:ilvl w:val="0"/>
                <w:numId w:val="12"/>
              </w:numPr>
            </w:pPr>
            <w:r>
              <w:t>LOD attribuutsoorten pand toegevoegd. Omissie gegevenscatalogus BGT / IMGeo. In de berichtenschema’s van BGT / IMGeo zijn LOD attribuutsoorten toegevoegd bij pand.</w:t>
            </w:r>
          </w:p>
          <w:p w14:paraId="157632A1" w14:textId="77777777" w:rsidR="004A4A15" w:rsidRDefault="004A4A15" w:rsidP="002D3C61">
            <w:pPr>
              <w:pStyle w:val="Lijstalinea"/>
              <w:numPr>
                <w:ilvl w:val="0"/>
                <w:numId w:val="12"/>
              </w:numPr>
            </w:pPr>
            <w:r>
              <w:t>Attribuutsoort ‘Relatieve hoogteligging functioneel gebied’ is verwijderd. Omissie model RSGB. In BGT / IMGeo verplicht maar registratieve gebieden kennen geen relatieve hoogteligging.</w:t>
            </w:r>
          </w:p>
          <w:p w14:paraId="72810E25" w14:textId="77777777" w:rsidR="004A4A15" w:rsidRDefault="004A4A15" w:rsidP="002D3C61">
            <w:pPr>
              <w:pStyle w:val="Lijstalinea"/>
              <w:numPr>
                <w:ilvl w:val="0"/>
                <w:numId w:val="12"/>
              </w:numPr>
            </w:pPr>
            <w:r>
              <w:t>Diagrammen zijn aangepast n.a.v. doorgevoerde aanpassingen in het model.</w:t>
            </w:r>
          </w:p>
          <w:p w14:paraId="5C08A277" w14:textId="77777777" w:rsidR="004A4A15" w:rsidRDefault="004A4A15" w:rsidP="002D3C61">
            <w:pPr>
              <w:pStyle w:val="Lijstalinea"/>
              <w:numPr>
                <w:ilvl w:val="0"/>
                <w:numId w:val="12"/>
              </w:numPr>
            </w:pPr>
            <w:r>
              <w:t>Attribuutsoort ‘Wegas’ hernoemt naar ‘Wegsegment’ n.a.v. discussie werkgroep.</w:t>
            </w:r>
          </w:p>
          <w:p w14:paraId="081994F8" w14:textId="602123C1" w:rsidR="004A4A15" w:rsidRDefault="004A4A15" w:rsidP="002D3C61">
            <w:pPr>
              <w:pStyle w:val="Lijstalinea"/>
              <w:numPr>
                <w:ilvl w:val="0"/>
                <w:numId w:val="12"/>
              </w:numPr>
            </w:pPr>
            <w:r>
              <w:t>Groep</w:t>
            </w:r>
            <w:r w:rsidR="00E57FAA">
              <w:t>s</w:t>
            </w:r>
            <w:r>
              <w:t>attribuutsoort Splitsingstekeningreferentie toegevoegd n.a.v. discussie werkgroep</w:t>
            </w:r>
          </w:p>
          <w:p w14:paraId="0B0B8ADF" w14:textId="77777777" w:rsidR="004A4A15" w:rsidRDefault="004A4A15" w:rsidP="002D3C61">
            <w:pPr>
              <w:pStyle w:val="Lijstalinea"/>
              <w:numPr>
                <w:ilvl w:val="0"/>
                <w:numId w:val="12"/>
              </w:numPr>
            </w:pPr>
            <w:r>
              <w:t>Naam relatie ‘ZEKERHEIDSRECHT rust op TENAAMSTELLING’ aangepast vooruitlopend op nieuwe versie IMKAD</w:t>
            </w:r>
          </w:p>
          <w:p w14:paraId="7FDD4967" w14:textId="74C0D8C4" w:rsidR="004A4A15" w:rsidRDefault="004A4A15" w:rsidP="002D3C61">
            <w:pPr>
              <w:pStyle w:val="Lijstalinea"/>
              <w:numPr>
                <w:ilvl w:val="0"/>
                <w:numId w:val="12"/>
              </w:numPr>
            </w:pPr>
            <w:r>
              <w:t>Naam en kardinaliteit relatie ‘ZEKERHEIDSRECHT heeft PERSOON’ aangepast vooruitlopend op nieuwe versie IMKAD. Is niet conflicterend met huidig model.</w:t>
            </w:r>
          </w:p>
          <w:p w14:paraId="54DF3A50" w14:textId="790DC645" w:rsidR="00725568" w:rsidRDefault="00725568" w:rsidP="002D3C61">
            <w:pPr>
              <w:pStyle w:val="Lijstalinea"/>
              <w:numPr>
                <w:ilvl w:val="0"/>
                <w:numId w:val="12"/>
              </w:numPr>
            </w:pPr>
            <w:r>
              <w:t xml:space="preserve">Attribuutsoort Exploitantcode </w:t>
            </w:r>
            <w:r w:rsidR="00020BCA">
              <w:t xml:space="preserve">t.b.v. eigendomskaart </w:t>
            </w:r>
            <w:r>
              <w:t xml:space="preserve">opgenomen n.a.v. </w:t>
            </w:r>
            <w:r w:rsidR="00020BCA">
              <w:t>verzoek</w:t>
            </w:r>
            <w:r>
              <w:t xml:space="preserve"> gemeente Rotterdam.</w:t>
            </w:r>
          </w:p>
          <w:p w14:paraId="6D15337F" w14:textId="77777777" w:rsidR="00164DF5" w:rsidRPr="00164DF5" w:rsidRDefault="00164DF5" w:rsidP="00164DF5">
            <w:pPr>
              <w:pStyle w:val="Lijstalinea"/>
              <w:numPr>
                <w:ilvl w:val="0"/>
                <w:numId w:val="12"/>
              </w:numPr>
            </w:pPr>
            <w:r w:rsidRPr="00164DF5">
              <w:t>‘Datum opschorting bijhouden’ en ‘Reden opschorting bijhouding’ van een INGESCHREVEN NATUURLIJK PERSOON zijn verwijderd, omdat de gegevens niet geleverd worden.</w:t>
            </w:r>
          </w:p>
          <w:p w14:paraId="6817D361" w14:textId="6F71A599" w:rsidR="00164DF5" w:rsidRDefault="00164DF5" w:rsidP="00164DF5">
            <w:pPr>
              <w:pStyle w:val="Lijstalinea"/>
              <w:numPr>
                <w:ilvl w:val="0"/>
                <w:numId w:val="12"/>
              </w:numPr>
            </w:pPr>
            <w:r w:rsidRPr="00164DF5">
              <w:t>Er zijn vragen over de BRP gesteld aan OperatieBRP die nog niet beantwoord zijn. Zie hierover ook de “Notitie RSGB3 en informatiemodel BRP TP20150522”, die als vergaderstuk is opgenomen van de Regiegroep van 4 juni 2015.</w:t>
            </w:r>
          </w:p>
          <w:p w14:paraId="4D81CC74" w14:textId="40EBD5EF" w:rsidR="004A4A15" w:rsidRPr="005B4DBC" w:rsidRDefault="004A4A15" w:rsidP="00460FB8">
            <w:pPr>
              <w:pStyle w:val="Lijstalinea"/>
              <w:ind w:left="720"/>
            </w:pPr>
          </w:p>
        </w:tc>
      </w:tr>
      <w:tr w:rsidR="004A4A15" w:rsidRPr="005B4DBC" w14:paraId="27AE7A67" w14:textId="77777777" w:rsidTr="00B70975">
        <w:tc>
          <w:tcPr>
            <w:tcW w:w="0" w:type="auto"/>
          </w:tcPr>
          <w:p w14:paraId="13308CF4" w14:textId="06425C9F" w:rsidR="004A4A15" w:rsidRDefault="004A4A15" w:rsidP="009658A4">
            <w:pPr>
              <w:rPr>
                <w:b/>
              </w:rPr>
            </w:pPr>
            <w:r>
              <w:rPr>
                <w:b/>
              </w:rPr>
              <w:lastRenderedPageBreak/>
              <w:t>Aanpassingen i.v.m. harmonisatie nieuw metamodel</w:t>
            </w:r>
          </w:p>
        </w:tc>
        <w:tc>
          <w:tcPr>
            <w:tcW w:w="0" w:type="auto"/>
          </w:tcPr>
          <w:p w14:paraId="65173462" w14:textId="77777777" w:rsidR="004A4A15" w:rsidRDefault="004A4A15" w:rsidP="002D3C61">
            <w:pPr>
              <w:pStyle w:val="Lijstalinea"/>
              <w:numPr>
                <w:ilvl w:val="0"/>
                <w:numId w:val="12"/>
              </w:numPr>
            </w:pPr>
            <w:r>
              <w:t>Enumeratiesoorten opgenomen i.p.v. specificaties waarden bij waardenverzameling</w:t>
            </w:r>
          </w:p>
          <w:p w14:paraId="2563F2F3" w14:textId="1C5F583A" w:rsidR="00B76319" w:rsidRDefault="00B76319" w:rsidP="002D3C61">
            <w:pPr>
              <w:pStyle w:val="Lijstalinea"/>
              <w:numPr>
                <w:ilvl w:val="0"/>
                <w:numId w:val="12"/>
              </w:numPr>
            </w:pPr>
            <w:r>
              <w:t>Referentielijsten AARD ZAKELIJK RECHT, ARK KADASTRALE GEMEENTE, AARD FILIATIE, CULTUURCODE BEBOUWD, CULTUURCODE ONBEBOUWD,</w:t>
            </w:r>
            <w:r w:rsidR="00E57FAA">
              <w:t xml:space="preserve"> </w:t>
            </w:r>
            <w:r>
              <w:t xml:space="preserve">VALUTASOORT EN SOORT GROOTTE  opgenomen i.p.v. verwijzing naar kadaster tabellen bij Waardenverzameling. </w:t>
            </w:r>
          </w:p>
          <w:p w14:paraId="21701248" w14:textId="0D36084C" w:rsidR="00B76319" w:rsidRDefault="00B76319" w:rsidP="002D3C61">
            <w:pPr>
              <w:pStyle w:val="Lijstalinea"/>
              <w:numPr>
                <w:ilvl w:val="0"/>
                <w:numId w:val="12"/>
              </w:numPr>
            </w:pPr>
            <w:r>
              <w:t xml:space="preserve">Referentielijsten LAND, NATIONALITEIT, KADASTRALE GEMEENTE opgenomen i.p.v. als objecttypen. </w:t>
            </w:r>
          </w:p>
          <w:p w14:paraId="637A1185" w14:textId="10C86D55" w:rsidR="00B76319" w:rsidRDefault="00B76319" w:rsidP="002D3C61">
            <w:pPr>
              <w:pStyle w:val="Lijstalinea"/>
              <w:numPr>
                <w:ilvl w:val="0"/>
                <w:numId w:val="12"/>
              </w:numPr>
            </w:pPr>
            <w:r>
              <w:t>Referentielijsten DEELOBJECTCODE en SOORT WOZ OBJECT i.p.v. verwijzing hierna bij a</w:t>
            </w:r>
            <w:r w:rsidR="00E57FAA">
              <w:t>t</w:t>
            </w:r>
            <w:r>
              <w:t xml:space="preserve">tribuutsoort. </w:t>
            </w:r>
          </w:p>
          <w:p w14:paraId="49D68F97" w14:textId="77777777" w:rsidR="000C3AF3" w:rsidRDefault="004A4A15" w:rsidP="000C3AF3">
            <w:pPr>
              <w:pStyle w:val="Lijstalinea"/>
              <w:numPr>
                <w:ilvl w:val="0"/>
                <w:numId w:val="12"/>
              </w:numPr>
            </w:pPr>
            <w:r>
              <w:t>Datatypen aangepast conform voorstel project Utrecht en nieuwe versie metamodel.</w:t>
            </w:r>
          </w:p>
          <w:p w14:paraId="22143CF2" w14:textId="77777777" w:rsidR="000C3AF3" w:rsidRDefault="000C3AF3" w:rsidP="000C3AF3"/>
          <w:p w14:paraId="489C1A6C" w14:textId="4B92626B" w:rsidR="000C3AF3" w:rsidRDefault="000C3AF3" w:rsidP="000C3AF3"/>
        </w:tc>
      </w:tr>
      <w:bookmarkEnd w:id="0"/>
    </w:tbl>
    <w:p w14:paraId="37E3D7CF" w14:textId="6A27E5E5" w:rsidR="000C3AF3" w:rsidRDefault="000C3AF3" w:rsidP="000C3AF3"/>
    <w:p w14:paraId="17AB6C5E" w14:textId="77777777" w:rsidR="000C3AF3" w:rsidRDefault="000C3AF3">
      <w:pPr>
        <w:contextualSpacing w:val="0"/>
      </w:pPr>
      <w:r>
        <w:br w:type="page"/>
      </w:r>
    </w:p>
    <w:p w14:paraId="66837683" w14:textId="3850E25F" w:rsidR="000759C1" w:rsidRPr="000759C1" w:rsidRDefault="000759C1" w:rsidP="000759C1">
      <w:pPr>
        <w:rPr>
          <w:rFonts w:ascii="Arial" w:hAnsi="Arial" w:cs="Arial"/>
          <w:b/>
          <w:color w:val="006FC2" w:themeColor="accent3" w:themeTint="BF"/>
          <w:sz w:val="40"/>
          <w:szCs w:val="40"/>
        </w:rPr>
      </w:pPr>
      <w:r w:rsidRPr="000759C1">
        <w:rPr>
          <w:rFonts w:ascii="Arial" w:hAnsi="Arial" w:cs="Arial"/>
          <w:b/>
          <w:color w:val="006FC2" w:themeColor="accent3" w:themeTint="BF"/>
          <w:sz w:val="40"/>
          <w:szCs w:val="40"/>
        </w:rPr>
        <w:lastRenderedPageBreak/>
        <w:t>Inhoudsopgave</w:t>
      </w:r>
    </w:p>
    <w:p w14:paraId="5C6674B4" w14:textId="77777777" w:rsidR="000759C1" w:rsidRDefault="000759C1">
      <w:pPr>
        <w:pStyle w:val="Inhopg1"/>
        <w:tabs>
          <w:tab w:val="left" w:pos="540"/>
          <w:tab w:val="right" w:leader="dot" w:pos="9054"/>
        </w:tabs>
      </w:pPr>
    </w:p>
    <w:bookmarkStart w:id="1" w:name="_GoBack"/>
    <w:bookmarkEnd w:id="1"/>
    <w:p w14:paraId="308CBED5" w14:textId="77777777" w:rsidR="003676E7" w:rsidRDefault="000759C1">
      <w:pPr>
        <w:pStyle w:val="Inhopg1"/>
        <w:tabs>
          <w:tab w:val="left" w:pos="540"/>
          <w:tab w:val="right" w:leader="dot" w:pos="9054"/>
        </w:tabs>
        <w:rPr>
          <w:rFonts w:eastAsiaTheme="minorEastAsia" w:cstheme="minorBidi"/>
          <w:b w:val="0"/>
          <w:bCs w:val="0"/>
          <w:caps w:val="0"/>
          <w:noProof/>
          <w:sz w:val="22"/>
          <w:szCs w:val="22"/>
        </w:rPr>
      </w:pPr>
      <w:r>
        <w:fldChar w:fldCharType="begin"/>
      </w:r>
      <w:r>
        <w:instrText xml:space="preserve"> TOC \o "1-1" \h \z \u </w:instrText>
      </w:r>
      <w:r>
        <w:fldChar w:fldCharType="separate"/>
      </w:r>
      <w:hyperlink w:anchor="_Toc421135629" w:history="1">
        <w:r w:rsidR="003676E7" w:rsidRPr="00166046">
          <w:rPr>
            <w:rStyle w:val="Hyperlink"/>
            <w:rFonts w:ascii="Verdana" w:hAnsi="Verdana"/>
            <w:noProof/>
          </w:rPr>
          <w:t>1</w:t>
        </w:r>
        <w:r w:rsidR="003676E7">
          <w:rPr>
            <w:rFonts w:eastAsiaTheme="minorEastAsia" w:cstheme="minorBidi"/>
            <w:b w:val="0"/>
            <w:bCs w:val="0"/>
            <w:caps w:val="0"/>
            <w:noProof/>
            <w:sz w:val="22"/>
            <w:szCs w:val="22"/>
          </w:rPr>
          <w:tab/>
        </w:r>
        <w:r w:rsidR="003676E7" w:rsidRPr="00166046">
          <w:rPr>
            <w:rStyle w:val="Hyperlink"/>
            <w:noProof/>
          </w:rPr>
          <w:t>Inleiding</w:t>
        </w:r>
        <w:r w:rsidR="003676E7">
          <w:rPr>
            <w:noProof/>
            <w:webHidden/>
          </w:rPr>
          <w:tab/>
        </w:r>
        <w:r w:rsidR="003676E7">
          <w:rPr>
            <w:noProof/>
            <w:webHidden/>
          </w:rPr>
          <w:fldChar w:fldCharType="begin"/>
        </w:r>
        <w:r w:rsidR="003676E7">
          <w:rPr>
            <w:noProof/>
            <w:webHidden/>
          </w:rPr>
          <w:instrText xml:space="preserve"> PAGEREF _Toc421135629 \h </w:instrText>
        </w:r>
        <w:r w:rsidR="003676E7">
          <w:rPr>
            <w:noProof/>
            <w:webHidden/>
          </w:rPr>
        </w:r>
        <w:r w:rsidR="003676E7">
          <w:rPr>
            <w:noProof/>
            <w:webHidden/>
          </w:rPr>
          <w:fldChar w:fldCharType="separate"/>
        </w:r>
        <w:r w:rsidR="003676E7">
          <w:rPr>
            <w:noProof/>
            <w:webHidden/>
          </w:rPr>
          <w:t>4</w:t>
        </w:r>
        <w:r w:rsidR="003676E7">
          <w:rPr>
            <w:noProof/>
            <w:webHidden/>
          </w:rPr>
          <w:fldChar w:fldCharType="end"/>
        </w:r>
      </w:hyperlink>
    </w:p>
    <w:p w14:paraId="2281BC89"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0" w:history="1">
        <w:r w:rsidRPr="00166046">
          <w:rPr>
            <w:rStyle w:val="Hyperlink"/>
            <w:rFonts w:ascii="Verdana" w:hAnsi="Verdana"/>
            <w:noProof/>
          </w:rPr>
          <w:t>2</w:t>
        </w:r>
        <w:r>
          <w:rPr>
            <w:rFonts w:eastAsiaTheme="minorEastAsia" w:cstheme="minorBidi"/>
            <w:b w:val="0"/>
            <w:bCs w:val="0"/>
            <w:caps w:val="0"/>
            <w:noProof/>
            <w:sz w:val="22"/>
            <w:szCs w:val="22"/>
          </w:rPr>
          <w:tab/>
        </w:r>
        <w:r w:rsidRPr="00166046">
          <w:rPr>
            <w:rStyle w:val="Hyperlink"/>
            <w:noProof/>
          </w:rPr>
          <w:t>Model op hoofdlijnen</w:t>
        </w:r>
        <w:r>
          <w:rPr>
            <w:noProof/>
            <w:webHidden/>
          </w:rPr>
          <w:tab/>
        </w:r>
        <w:r>
          <w:rPr>
            <w:noProof/>
            <w:webHidden/>
          </w:rPr>
          <w:fldChar w:fldCharType="begin"/>
        </w:r>
        <w:r>
          <w:rPr>
            <w:noProof/>
            <w:webHidden/>
          </w:rPr>
          <w:instrText xml:space="preserve"> PAGEREF _Toc421135630 \h </w:instrText>
        </w:r>
        <w:r>
          <w:rPr>
            <w:noProof/>
            <w:webHidden/>
          </w:rPr>
        </w:r>
        <w:r>
          <w:rPr>
            <w:noProof/>
            <w:webHidden/>
          </w:rPr>
          <w:fldChar w:fldCharType="separate"/>
        </w:r>
        <w:r>
          <w:rPr>
            <w:noProof/>
            <w:webHidden/>
          </w:rPr>
          <w:t>5</w:t>
        </w:r>
        <w:r>
          <w:rPr>
            <w:noProof/>
            <w:webHidden/>
          </w:rPr>
          <w:fldChar w:fldCharType="end"/>
        </w:r>
      </w:hyperlink>
    </w:p>
    <w:p w14:paraId="662A8E5D"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1" w:history="1">
        <w:r w:rsidRPr="00166046">
          <w:rPr>
            <w:rStyle w:val="Hyperlink"/>
            <w:rFonts w:ascii="Verdana" w:hAnsi="Verdana"/>
            <w:noProof/>
          </w:rPr>
          <w:t>3</w:t>
        </w:r>
        <w:r>
          <w:rPr>
            <w:rFonts w:eastAsiaTheme="minorEastAsia" w:cstheme="minorBidi"/>
            <w:b w:val="0"/>
            <w:bCs w:val="0"/>
            <w:caps w:val="0"/>
            <w:noProof/>
            <w:sz w:val="22"/>
            <w:szCs w:val="22"/>
          </w:rPr>
          <w:tab/>
        </w:r>
        <w:r w:rsidRPr="00166046">
          <w:rPr>
            <w:rStyle w:val="Hyperlink"/>
            <w:noProof/>
          </w:rPr>
          <w:t>Objecttypen</w:t>
        </w:r>
        <w:r>
          <w:rPr>
            <w:noProof/>
            <w:webHidden/>
          </w:rPr>
          <w:tab/>
        </w:r>
        <w:r>
          <w:rPr>
            <w:noProof/>
            <w:webHidden/>
          </w:rPr>
          <w:fldChar w:fldCharType="begin"/>
        </w:r>
        <w:r>
          <w:rPr>
            <w:noProof/>
            <w:webHidden/>
          </w:rPr>
          <w:instrText xml:space="preserve"> PAGEREF _Toc421135631 \h </w:instrText>
        </w:r>
        <w:r>
          <w:rPr>
            <w:noProof/>
            <w:webHidden/>
          </w:rPr>
        </w:r>
        <w:r>
          <w:rPr>
            <w:noProof/>
            <w:webHidden/>
          </w:rPr>
          <w:fldChar w:fldCharType="separate"/>
        </w:r>
        <w:r>
          <w:rPr>
            <w:noProof/>
            <w:webHidden/>
          </w:rPr>
          <w:t>16</w:t>
        </w:r>
        <w:r>
          <w:rPr>
            <w:noProof/>
            <w:webHidden/>
          </w:rPr>
          <w:fldChar w:fldCharType="end"/>
        </w:r>
      </w:hyperlink>
    </w:p>
    <w:p w14:paraId="09A46147"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2" w:history="1">
        <w:r w:rsidRPr="00166046">
          <w:rPr>
            <w:rStyle w:val="Hyperlink"/>
            <w:rFonts w:ascii="Verdana" w:hAnsi="Verdana"/>
            <w:noProof/>
          </w:rPr>
          <w:t>4</w:t>
        </w:r>
        <w:r>
          <w:rPr>
            <w:rFonts w:eastAsiaTheme="minorEastAsia" w:cstheme="minorBidi"/>
            <w:b w:val="0"/>
            <w:bCs w:val="0"/>
            <w:caps w:val="0"/>
            <w:noProof/>
            <w:sz w:val="22"/>
            <w:szCs w:val="22"/>
          </w:rPr>
          <w:tab/>
        </w:r>
        <w:r w:rsidRPr="00166046">
          <w:rPr>
            <w:rStyle w:val="Hyperlink"/>
            <w:noProof/>
          </w:rPr>
          <w:t>Relatieklassen</w:t>
        </w:r>
        <w:r>
          <w:rPr>
            <w:noProof/>
            <w:webHidden/>
          </w:rPr>
          <w:tab/>
        </w:r>
        <w:r>
          <w:rPr>
            <w:noProof/>
            <w:webHidden/>
          </w:rPr>
          <w:fldChar w:fldCharType="begin"/>
        </w:r>
        <w:r>
          <w:rPr>
            <w:noProof/>
            <w:webHidden/>
          </w:rPr>
          <w:instrText xml:space="preserve"> PAGEREF _Toc421135632 \h </w:instrText>
        </w:r>
        <w:r>
          <w:rPr>
            <w:noProof/>
            <w:webHidden/>
          </w:rPr>
        </w:r>
        <w:r>
          <w:rPr>
            <w:noProof/>
            <w:webHidden/>
          </w:rPr>
          <w:fldChar w:fldCharType="separate"/>
        </w:r>
        <w:r>
          <w:rPr>
            <w:noProof/>
            <w:webHidden/>
          </w:rPr>
          <w:t>137</w:t>
        </w:r>
        <w:r>
          <w:rPr>
            <w:noProof/>
            <w:webHidden/>
          </w:rPr>
          <w:fldChar w:fldCharType="end"/>
        </w:r>
      </w:hyperlink>
    </w:p>
    <w:p w14:paraId="02348BF5"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3" w:history="1">
        <w:r w:rsidRPr="00166046">
          <w:rPr>
            <w:rStyle w:val="Hyperlink"/>
            <w:rFonts w:ascii="Verdana" w:hAnsi="Verdana"/>
            <w:noProof/>
          </w:rPr>
          <w:t>5</w:t>
        </w:r>
        <w:r>
          <w:rPr>
            <w:rFonts w:eastAsiaTheme="minorEastAsia" w:cstheme="minorBidi"/>
            <w:b w:val="0"/>
            <w:bCs w:val="0"/>
            <w:caps w:val="0"/>
            <w:noProof/>
            <w:sz w:val="22"/>
            <w:szCs w:val="22"/>
          </w:rPr>
          <w:tab/>
        </w:r>
        <w:r w:rsidRPr="00166046">
          <w:rPr>
            <w:rStyle w:val="Hyperlink"/>
            <w:noProof/>
          </w:rPr>
          <w:t>Referentielijsten</w:t>
        </w:r>
        <w:r>
          <w:rPr>
            <w:noProof/>
            <w:webHidden/>
          </w:rPr>
          <w:tab/>
        </w:r>
        <w:r>
          <w:rPr>
            <w:noProof/>
            <w:webHidden/>
          </w:rPr>
          <w:fldChar w:fldCharType="begin"/>
        </w:r>
        <w:r>
          <w:rPr>
            <w:noProof/>
            <w:webHidden/>
          </w:rPr>
          <w:instrText xml:space="preserve"> PAGEREF _Toc421135633 \h </w:instrText>
        </w:r>
        <w:r>
          <w:rPr>
            <w:noProof/>
            <w:webHidden/>
          </w:rPr>
        </w:r>
        <w:r>
          <w:rPr>
            <w:noProof/>
            <w:webHidden/>
          </w:rPr>
          <w:fldChar w:fldCharType="separate"/>
        </w:r>
        <w:r>
          <w:rPr>
            <w:noProof/>
            <w:webHidden/>
          </w:rPr>
          <w:t>147</w:t>
        </w:r>
        <w:r>
          <w:rPr>
            <w:noProof/>
            <w:webHidden/>
          </w:rPr>
          <w:fldChar w:fldCharType="end"/>
        </w:r>
      </w:hyperlink>
    </w:p>
    <w:p w14:paraId="34E9DB18"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4" w:history="1">
        <w:r w:rsidRPr="00166046">
          <w:rPr>
            <w:rStyle w:val="Hyperlink"/>
            <w:rFonts w:ascii="Verdana" w:hAnsi="Verdana"/>
            <w:noProof/>
          </w:rPr>
          <w:t>6</w:t>
        </w:r>
        <w:r>
          <w:rPr>
            <w:rFonts w:eastAsiaTheme="minorEastAsia" w:cstheme="minorBidi"/>
            <w:b w:val="0"/>
            <w:bCs w:val="0"/>
            <w:caps w:val="0"/>
            <w:noProof/>
            <w:sz w:val="22"/>
            <w:szCs w:val="22"/>
          </w:rPr>
          <w:tab/>
        </w:r>
        <w:r w:rsidRPr="00166046">
          <w:rPr>
            <w:rStyle w:val="Hyperlink"/>
            <w:noProof/>
          </w:rPr>
          <w:t>Enumeratiesoorten</w:t>
        </w:r>
        <w:r>
          <w:rPr>
            <w:noProof/>
            <w:webHidden/>
          </w:rPr>
          <w:tab/>
        </w:r>
        <w:r>
          <w:rPr>
            <w:noProof/>
            <w:webHidden/>
          </w:rPr>
          <w:fldChar w:fldCharType="begin"/>
        </w:r>
        <w:r>
          <w:rPr>
            <w:noProof/>
            <w:webHidden/>
          </w:rPr>
          <w:instrText xml:space="preserve"> PAGEREF _Toc421135634 \h </w:instrText>
        </w:r>
        <w:r>
          <w:rPr>
            <w:noProof/>
            <w:webHidden/>
          </w:rPr>
        </w:r>
        <w:r>
          <w:rPr>
            <w:noProof/>
            <w:webHidden/>
          </w:rPr>
          <w:fldChar w:fldCharType="separate"/>
        </w:r>
        <w:r>
          <w:rPr>
            <w:noProof/>
            <w:webHidden/>
          </w:rPr>
          <w:t>168</w:t>
        </w:r>
        <w:r>
          <w:rPr>
            <w:noProof/>
            <w:webHidden/>
          </w:rPr>
          <w:fldChar w:fldCharType="end"/>
        </w:r>
      </w:hyperlink>
    </w:p>
    <w:p w14:paraId="0A86FE31"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5" w:history="1">
        <w:r w:rsidRPr="00166046">
          <w:rPr>
            <w:rStyle w:val="Hyperlink"/>
            <w:rFonts w:ascii="Verdana" w:hAnsi="Verdana"/>
            <w:noProof/>
          </w:rPr>
          <w:t>7</w:t>
        </w:r>
        <w:r>
          <w:rPr>
            <w:rFonts w:eastAsiaTheme="minorEastAsia" w:cstheme="minorBidi"/>
            <w:b w:val="0"/>
            <w:bCs w:val="0"/>
            <w:caps w:val="0"/>
            <w:noProof/>
            <w:sz w:val="22"/>
            <w:szCs w:val="22"/>
          </w:rPr>
          <w:tab/>
        </w:r>
        <w:r w:rsidRPr="00166046">
          <w:rPr>
            <w:rStyle w:val="Hyperlink"/>
            <w:noProof/>
          </w:rPr>
          <w:t>Niet overgenomen basisgegevens</w:t>
        </w:r>
        <w:r>
          <w:rPr>
            <w:noProof/>
            <w:webHidden/>
          </w:rPr>
          <w:tab/>
        </w:r>
        <w:r>
          <w:rPr>
            <w:noProof/>
            <w:webHidden/>
          </w:rPr>
          <w:fldChar w:fldCharType="begin"/>
        </w:r>
        <w:r>
          <w:rPr>
            <w:noProof/>
            <w:webHidden/>
          </w:rPr>
          <w:instrText xml:space="preserve"> PAGEREF _Toc421135635 \h </w:instrText>
        </w:r>
        <w:r>
          <w:rPr>
            <w:noProof/>
            <w:webHidden/>
          </w:rPr>
        </w:r>
        <w:r>
          <w:rPr>
            <w:noProof/>
            <w:webHidden/>
          </w:rPr>
          <w:fldChar w:fldCharType="separate"/>
        </w:r>
        <w:r>
          <w:rPr>
            <w:noProof/>
            <w:webHidden/>
          </w:rPr>
          <w:t>260</w:t>
        </w:r>
        <w:r>
          <w:rPr>
            <w:noProof/>
            <w:webHidden/>
          </w:rPr>
          <w:fldChar w:fldCharType="end"/>
        </w:r>
      </w:hyperlink>
    </w:p>
    <w:p w14:paraId="77D25971"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6" w:history="1">
        <w:r w:rsidRPr="00166046">
          <w:rPr>
            <w:rStyle w:val="Hyperlink"/>
            <w:rFonts w:ascii="Verdana" w:hAnsi="Verdana"/>
            <w:noProof/>
          </w:rPr>
          <w:t>8</w:t>
        </w:r>
        <w:r>
          <w:rPr>
            <w:rFonts w:eastAsiaTheme="minorEastAsia" w:cstheme="minorBidi"/>
            <w:b w:val="0"/>
            <w:bCs w:val="0"/>
            <w:caps w:val="0"/>
            <w:noProof/>
            <w:sz w:val="22"/>
            <w:szCs w:val="22"/>
          </w:rPr>
          <w:tab/>
        </w:r>
        <w:r w:rsidRPr="00166046">
          <w:rPr>
            <w:rStyle w:val="Hyperlink"/>
            <w:noProof/>
          </w:rPr>
          <w:t>Bijlage 1 Wijzigingen RSGB 3.0 t.o.v. RSGB 2.0</w:t>
        </w:r>
        <w:r>
          <w:rPr>
            <w:noProof/>
            <w:webHidden/>
          </w:rPr>
          <w:tab/>
        </w:r>
        <w:r>
          <w:rPr>
            <w:noProof/>
            <w:webHidden/>
          </w:rPr>
          <w:fldChar w:fldCharType="begin"/>
        </w:r>
        <w:r>
          <w:rPr>
            <w:noProof/>
            <w:webHidden/>
          </w:rPr>
          <w:instrText xml:space="preserve"> PAGEREF _Toc421135636 \h </w:instrText>
        </w:r>
        <w:r>
          <w:rPr>
            <w:noProof/>
            <w:webHidden/>
          </w:rPr>
        </w:r>
        <w:r>
          <w:rPr>
            <w:noProof/>
            <w:webHidden/>
          </w:rPr>
          <w:fldChar w:fldCharType="separate"/>
        </w:r>
        <w:r>
          <w:rPr>
            <w:noProof/>
            <w:webHidden/>
          </w:rPr>
          <w:t>263</w:t>
        </w:r>
        <w:r>
          <w:rPr>
            <w:noProof/>
            <w:webHidden/>
          </w:rPr>
          <w:fldChar w:fldCharType="end"/>
        </w:r>
      </w:hyperlink>
    </w:p>
    <w:p w14:paraId="5BBE345E" w14:textId="77777777" w:rsidR="003676E7" w:rsidRDefault="003676E7">
      <w:pPr>
        <w:pStyle w:val="Inhopg1"/>
        <w:tabs>
          <w:tab w:val="left" w:pos="540"/>
          <w:tab w:val="right" w:leader="dot" w:pos="9054"/>
        </w:tabs>
        <w:rPr>
          <w:rFonts w:eastAsiaTheme="minorEastAsia" w:cstheme="minorBidi"/>
          <w:b w:val="0"/>
          <w:bCs w:val="0"/>
          <w:caps w:val="0"/>
          <w:noProof/>
          <w:sz w:val="22"/>
          <w:szCs w:val="22"/>
        </w:rPr>
      </w:pPr>
      <w:hyperlink w:anchor="_Toc421135637" w:history="1">
        <w:r w:rsidRPr="00166046">
          <w:rPr>
            <w:rStyle w:val="Hyperlink"/>
            <w:rFonts w:ascii="Verdana" w:hAnsi="Verdana"/>
            <w:noProof/>
          </w:rPr>
          <w:t>9</w:t>
        </w:r>
        <w:r>
          <w:rPr>
            <w:rFonts w:eastAsiaTheme="minorEastAsia" w:cstheme="minorBidi"/>
            <w:b w:val="0"/>
            <w:bCs w:val="0"/>
            <w:caps w:val="0"/>
            <w:noProof/>
            <w:sz w:val="22"/>
            <w:szCs w:val="22"/>
          </w:rPr>
          <w:tab/>
        </w:r>
        <w:r w:rsidRPr="00166046">
          <w:rPr>
            <w:rStyle w:val="Hyperlink"/>
            <w:noProof/>
          </w:rPr>
          <w:t>Bijlage 2 Inventarisatie gegevensbehoefte analyse Handelsregister</w:t>
        </w:r>
        <w:r>
          <w:rPr>
            <w:noProof/>
            <w:webHidden/>
          </w:rPr>
          <w:tab/>
        </w:r>
        <w:r>
          <w:rPr>
            <w:noProof/>
            <w:webHidden/>
          </w:rPr>
          <w:fldChar w:fldCharType="begin"/>
        </w:r>
        <w:r>
          <w:rPr>
            <w:noProof/>
            <w:webHidden/>
          </w:rPr>
          <w:instrText xml:space="preserve"> PAGEREF _Toc421135637 \h </w:instrText>
        </w:r>
        <w:r>
          <w:rPr>
            <w:noProof/>
            <w:webHidden/>
          </w:rPr>
        </w:r>
        <w:r>
          <w:rPr>
            <w:noProof/>
            <w:webHidden/>
          </w:rPr>
          <w:fldChar w:fldCharType="separate"/>
        </w:r>
        <w:r>
          <w:rPr>
            <w:noProof/>
            <w:webHidden/>
          </w:rPr>
          <w:t>264</w:t>
        </w:r>
        <w:r>
          <w:rPr>
            <w:noProof/>
            <w:webHidden/>
          </w:rPr>
          <w:fldChar w:fldCharType="end"/>
        </w:r>
      </w:hyperlink>
    </w:p>
    <w:p w14:paraId="1B2B60A9" w14:textId="77777777" w:rsidR="000C3AF3" w:rsidRDefault="000759C1" w:rsidP="000C3AF3">
      <w:r>
        <w:fldChar w:fldCharType="end"/>
      </w:r>
    </w:p>
    <w:p w14:paraId="7DE5213B" w14:textId="77777777" w:rsidR="000C3AF3" w:rsidRPr="000759C1" w:rsidRDefault="000C3AF3">
      <w:pPr>
        <w:contextualSpacing w:val="0"/>
        <w:rPr>
          <w:rFonts w:ascii="Arial" w:eastAsia="Calibri" w:hAnsi="Arial" w:cs="Arial"/>
          <w:b/>
          <w:bCs/>
          <w:color w:val="0000B0"/>
          <w:sz w:val="30"/>
          <w:szCs w:val="30"/>
          <w:lang w:eastAsia="en-US"/>
        </w:rPr>
      </w:pPr>
      <w:r>
        <w:br w:type="page"/>
      </w:r>
    </w:p>
    <w:p w14:paraId="29144DDD" w14:textId="3ADAFB3D" w:rsidR="005F3405" w:rsidRDefault="005F3405" w:rsidP="00BC64D4">
      <w:pPr>
        <w:pStyle w:val="Kop1"/>
      </w:pPr>
      <w:bookmarkStart w:id="2" w:name="_Toc421135629"/>
      <w:r>
        <w:lastRenderedPageBreak/>
        <w:t>Inleiding</w:t>
      </w:r>
      <w:bookmarkEnd w:id="2"/>
    </w:p>
    <w:p w14:paraId="29144DDE" w14:textId="2B57851D" w:rsidR="000C7FA0" w:rsidRDefault="00E70979" w:rsidP="00994767">
      <w:pPr>
        <w:pStyle w:val="2kopjevet"/>
      </w:pPr>
      <w:r>
        <w:t>Het d</w:t>
      </w:r>
      <w:r w:rsidR="005F3405" w:rsidRPr="005F3405">
        <w:t xml:space="preserve">oel </w:t>
      </w:r>
      <w:r>
        <w:t>van d</w:t>
      </w:r>
      <w:r w:rsidR="00B74D9A">
        <w:t>it document</w:t>
      </w:r>
      <w:r>
        <w:t xml:space="preserve"> is</w:t>
      </w:r>
      <w:r w:rsidR="000C7FA0">
        <w:t>:</w:t>
      </w:r>
    </w:p>
    <w:p w14:paraId="34C7C793" w14:textId="226240F1" w:rsidR="003E0323" w:rsidRDefault="000C7FA0" w:rsidP="003E0323">
      <w:r w:rsidRPr="003E0323">
        <w:t>I</w:t>
      </w:r>
      <w:r w:rsidR="005F3405" w:rsidRPr="003E0323">
        <w:t xml:space="preserve">nzicht </w:t>
      </w:r>
      <w:r w:rsidRPr="003E0323">
        <w:t>geven</w:t>
      </w:r>
      <w:r w:rsidR="005F3405" w:rsidRPr="003E0323">
        <w:t xml:space="preserve"> </w:t>
      </w:r>
      <w:r w:rsidR="000F76CF">
        <w:t xml:space="preserve">welke gegevens  uit de gegevenscatalogussen BGT, </w:t>
      </w:r>
      <w:r w:rsidR="00B74D9A">
        <w:t xml:space="preserve">BRP, </w:t>
      </w:r>
      <w:r w:rsidR="000F76CF">
        <w:t>I</w:t>
      </w:r>
      <w:r w:rsidR="00B74D9A">
        <w:t>MG</w:t>
      </w:r>
      <w:r w:rsidR="000F76CF">
        <w:t>eo, BAG, NHR, WOZ en de BRK</w:t>
      </w:r>
      <w:r w:rsidR="000F76CF" w:rsidRPr="003E0323">
        <w:t xml:space="preserve"> in het RSGB </w:t>
      </w:r>
      <w:r w:rsidR="000F76CF">
        <w:t xml:space="preserve">3.0 in ontwikkeling </w:t>
      </w:r>
      <w:r w:rsidR="000F76CF" w:rsidRPr="003E0323">
        <w:t xml:space="preserve">zijn opgenomen en </w:t>
      </w:r>
      <w:r w:rsidR="000F76CF">
        <w:t>wat de a</w:t>
      </w:r>
      <w:r w:rsidR="00B71286">
        <w:t xml:space="preserve">anpassingen voor wat betreft </w:t>
      </w:r>
      <w:r w:rsidR="000F76CF">
        <w:t>deze gegevens z</w:t>
      </w:r>
      <w:r w:rsidR="000F76CF" w:rsidRPr="003E0323">
        <w:t xml:space="preserve">ijn t.o.v. RSGB </w:t>
      </w:r>
      <w:r w:rsidR="000F76CF">
        <w:t xml:space="preserve">2.0 </w:t>
      </w:r>
      <w:r w:rsidR="000F76CF" w:rsidRPr="003E0323">
        <w:t>in gebruik</w:t>
      </w:r>
      <w:r w:rsidR="002F79D3" w:rsidRPr="003E0323">
        <w:t xml:space="preserve"> </w:t>
      </w:r>
      <w:r w:rsidR="000045FA">
        <w:t xml:space="preserve">Uiteindelijk doel is te komen tot een </w:t>
      </w:r>
      <w:r w:rsidR="00672051">
        <w:t>definitieve</w:t>
      </w:r>
      <w:r w:rsidR="000045FA">
        <w:t xml:space="preserve"> vaststelling van het RSGB 3.0. Hiervoor zijn </w:t>
      </w:r>
      <w:r w:rsidR="000F76CF">
        <w:t xml:space="preserve">de afgelopen periode </w:t>
      </w:r>
      <w:r w:rsidR="000045FA">
        <w:t xml:space="preserve">een </w:t>
      </w:r>
      <w:r w:rsidR="000F76CF">
        <w:t>drietal</w:t>
      </w:r>
      <w:r w:rsidR="000045FA">
        <w:t xml:space="preserve"> </w:t>
      </w:r>
      <w:r w:rsidR="00F7064E">
        <w:t xml:space="preserve">sessies </w:t>
      </w:r>
      <w:r w:rsidR="002854FA">
        <w:t>belegd</w:t>
      </w:r>
      <w:r w:rsidR="00F7064E">
        <w:t xml:space="preserve"> </w:t>
      </w:r>
      <w:r w:rsidR="000F76CF">
        <w:t xml:space="preserve">met gemeenten en een </w:t>
      </w:r>
      <w:r w:rsidR="008620B8">
        <w:t xml:space="preserve">aparte </w:t>
      </w:r>
      <w:r w:rsidR="000F76CF">
        <w:t xml:space="preserve">sessie met leveranciers </w:t>
      </w:r>
      <w:r w:rsidR="00F7064E">
        <w:t xml:space="preserve">gericht op het </w:t>
      </w:r>
      <w:r w:rsidR="00162EB0">
        <w:t xml:space="preserve">vaststellen van </w:t>
      </w:r>
      <w:r w:rsidR="00F7064E">
        <w:t xml:space="preserve">de </w:t>
      </w:r>
      <w:r w:rsidR="00162EB0">
        <w:t>gegevens</w:t>
      </w:r>
      <w:r w:rsidR="000045FA">
        <w:t xml:space="preserve"> die in RSGB zijn </w:t>
      </w:r>
      <w:r w:rsidR="00162EB0">
        <w:t xml:space="preserve">opgenomen </w:t>
      </w:r>
      <w:r w:rsidR="000045FA">
        <w:t xml:space="preserve">n.a.v. de oplevering van nieuwe versies van </w:t>
      </w:r>
      <w:r w:rsidR="00CC5212">
        <w:t xml:space="preserve">gegevenscatalogussen van </w:t>
      </w:r>
      <w:r w:rsidR="000045FA">
        <w:t xml:space="preserve">een viertal </w:t>
      </w:r>
      <w:r w:rsidR="00487787">
        <w:t>(</w:t>
      </w:r>
      <w:r w:rsidR="000045FA">
        <w:t>basis</w:t>
      </w:r>
      <w:r w:rsidR="00487787">
        <w:t>)</w:t>
      </w:r>
      <w:r w:rsidR="000045FA">
        <w:t>registraties te weten NHR, BGT (inclusief IMGeo), BRK en BRP.</w:t>
      </w:r>
    </w:p>
    <w:p w14:paraId="29E8209D" w14:textId="32EC3BC5" w:rsidR="00841D74" w:rsidRPr="00841D74" w:rsidRDefault="00672051" w:rsidP="00841D74">
      <w:pPr>
        <w:pStyle w:val="2kopjevet"/>
      </w:pPr>
      <w:r>
        <w:t>Totstand</w:t>
      </w:r>
      <w:r w:rsidR="00841D74" w:rsidRPr="00841D74">
        <w:t>koming RSGB3.0</w:t>
      </w:r>
    </w:p>
    <w:p w14:paraId="0BA86801" w14:textId="0C60674F" w:rsidR="000F76CF" w:rsidRDefault="000F76CF" w:rsidP="000F76CF">
      <w:r>
        <w:t>Het voorlopige eindresultaat zoals u kunt vinden in d</w:t>
      </w:r>
      <w:r w:rsidR="00005017">
        <w:t>it</w:t>
      </w:r>
      <w:r w:rsidR="00487CC8">
        <w:t xml:space="preserve"> docume</w:t>
      </w:r>
      <w:r w:rsidR="00005017">
        <w:t>nt</w:t>
      </w:r>
      <w:r>
        <w:t xml:space="preserve"> is tot stand gekomen op basis van </w:t>
      </w:r>
      <w:r w:rsidR="007A2785">
        <w:t>de inbreng van de deelnemers van de werkgroepsessies RSGB en de expertgroep informatiemodellen V</w:t>
      </w:r>
      <w:r>
        <w:t>erder heeft overleg plaatsgevonden met Linda Brink, adviseur standaardisatie geo-informatie bij Geonovum, die nauw betrokken is geweest bij het opstellen van de gegevenscatalogussen BGT en IMGeo. Voor wat betreft de BRK heeft afstemming plaatsgevonden met Mickel Langeveld, adviseur Tactisch Informatiemanagement bij het Kadaster. En</w:t>
      </w:r>
      <w:r w:rsidR="00487CC8">
        <w:t xml:space="preserve"> met betrekking tot de</w:t>
      </w:r>
      <w:r>
        <w:t xml:space="preserve"> NHR heeft intensief overleg plaatsgevonden met Rob Onink, informatiearchitect bij de Kamer van Koophandel.</w:t>
      </w:r>
      <w:r w:rsidR="00135D41">
        <w:t xml:space="preserve"> Verder is er contact geweest met Jeanot Bijpost en Gert Jan Kooistra t.b.v. de opname van BRP in RSGB.</w:t>
      </w:r>
    </w:p>
    <w:p w14:paraId="67463B5E" w14:textId="77777777" w:rsidR="00135D41" w:rsidRDefault="00135D41" w:rsidP="000F76CF"/>
    <w:p w14:paraId="77170834" w14:textId="45AF78CB" w:rsidR="00135D41" w:rsidRDefault="00135D41" w:rsidP="000F76CF">
      <w:r>
        <w:t>Uitgangspunt voor opname van basisgegevens in he RSGB is meervoudig gebruik van deze gegevens binnen de gemeente. Zie ook het positioneringsdocument.</w:t>
      </w:r>
    </w:p>
    <w:p w14:paraId="29144DE2" w14:textId="191DEBFC" w:rsidR="005F3405" w:rsidRPr="005F3405" w:rsidRDefault="000F76CF" w:rsidP="005F3405">
      <w:pPr>
        <w:pStyle w:val="2kopjevet"/>
      </w:pPr>
      <w:r>
        <w:t>O</w:t>
      </w:r>
      <w:r w:rsidR="005F3405" w:rsidRPr="005F3405">
        <w:t>pbouw document</w:t>
      </w:r>
    </w:p>
    <w:p w14:paraId="696F8B9D" w14:textId="75EADDA9" w:rsidR="00495170" w:rsidRDefault="005F3405" w:rsidP="00E50D6A">
      <w:r>
        <w:t xml:space="preserve">De </w:t>
      </w:r>
      <w:r w:rsidR="00487CC8">
        <w:t>basis</w:t>
      </w:r>
      <w:r>
        <w:t xml:space="preserve">gegevens die in </w:t>
      </w:r>
      <w:r w:rsidR="00E676A9">
        <w:t>‘</w:t>
      </w:r>
      <w:r>
        <w:t>RSGB in ontwikkeling</w:t>
      </w:r>
      <w:r w:rsidR="00E676A9">
        <w:t>’</w:t>
      </w:r>
      <w:r>
        <w:t xml:space="preserve"> zijn gespecificeerd zijn in </w:t>
      </w:r>
      <w:r w:rsidR="00194650">
        <w:t>hoofdstuk</w:t>
      </w:r>
      <w:r w:rsidR="00E50D6A">
        <w:t xml:space="preserve"> </w:t>
      </w:r>
      <w:r w:rsidR="00812AC2">
        <w:t>3</w:t>
      </w:r>
      <w:r w:rsidR="000045FA">
        <w:t xml:space="preserve"> </w:t>
      </w:r>
      <w:r>
        <w:t>weergegeven waarbij ook is aangegeven w</w:t>
      </w:r>
      <w:r w:rsidR="00162EB0">
        <w:t>at de aanpassingen zijn</w:t>
      </w:r>
      <w:r>
        <w:t xml:space="preserve"> t.o.v. </w:t>
      </w:r>
      <w:r w:rsidR="00E676A9">
        <w:t>‘</w:t>
      </w:r>
      <w:r>
        <w:t>RSGB in gebruik</w:t>
      </w:r>
      <w:r w:rsidR="00E676A9">
        <w:t>’</w:t>
      </w:r>
      <w:r>
        <w:t xml:space="preserve">. </w:t>
      </w:r>
      <w:r w:rsidR="005C6D88">
        <w:t>I</w:t>
      </w:r>
      <w:r w:rsidR="00194650">
        <w:t xml:space="preserve">n </w:t>
      </w:r>
      <w:r w:rsidR="00487CC8">
        <w:t>de bijlage</w:t>
      </w:r>
      <w:r w:rsidR="00194650">
        <w:t xml:space="preserve"> </w:t>
      </w:r>
      <w:r w:rsidR="000A38A7">
        <w:t xml:space="preserve">is de </w:t>
      </w:r>
      <w:r w:rsidR="00210232">
        <w:t>reden</w:t>
      </w:r>
      <w:r w:rsidR="000A38A7">
        <w:t xml:space="preserve"> opgenomen waarom deze aanpassingen </w:t>
      </w:r>
      <w:r w:rsidR="008F7944">
        <w:t>zijn doorgevoerd.</w:t>
      </w:r>
      <w:r w:rsidR="000A38A7">
        <w:t xml:space="preserve"> </w:t>
      </w:r>
      <w:r w:rsidR="0025466D">
        <w:t>Daarnaast</w:t>
      </w:r>
      <w:r w:rsidR="000A38A7">
        <w:t xml:space="preserve"> geven we </w:t>
      </w:r>
      <w:r w:rsidR="00487CC8">
        <w:t>in bijlag</w:t>
      </w:r>
      <w:r w:rsidR="00024023">
        <w:t>e aan</w:t>
      </w:r>
      <w:r w:rsidR="000A38A7">
        <w:t xml:space="preserve"> welke afwijkende modelleerbeslissingen we hebben genomen t.o.v. </w:t>
      </w:r>
      <w:r w:rsidR="00B61890">
        <w:t xml:space="preserve">de gegevenscatalogus </w:t>
      </w:r>
      <w:r w:rsidR="000A38A7">
        <w:t>NHR</w:t>
      </w:r>
      <w:r w:rsidR="00487CC8">
        <w:t>, BRK,</w:t>
      </w:r>
      <w:r w:rsidR="00164DF5">
        <w:t xml:space="preserve"> </w:t>
      </w:r>
      <w:r w:rsidR="00024023">
        <w:t xml:space="preserve">BRP, </w:t>
      </w:r>
      <w:r w:rsidR="00487CC8">
        <w:t>BGT &amp; IMGeo</w:t>
      </w:r>
      <w:r w:rsidR="00681B75">
        <w:t xml:space="preserve"> en BRWOZ</w:t>
      </w:r>
      <w:r w:rsidR="000A38A7">
        <w:t>.</w:t>
      </w:r>
      <w:r w:rsidR="008F7944">
        <w:t xml:space="preserve"> </w:t>
      </w:r>
    </w:p>
    <w:p w14:paraId="146F5FF4" w14:textId="45B9678C" w:rsidR="00027DD7" w:rsidRDefault="00027DD7" w:rsidP="00E50D6A">
      <w:r>
        <w:t xml:space="preserve">De referentielijsten en enumeratiesoorten zijn opgenomen in </w:t>
      </w:r>
      <w:r w:rsidR="00E57FAA">
        <w:t xml:space="preserve">respectievelijk </w:t>
      </w:r>
      <w:r>
        <w:t xml:space="preserve">hoofdstuk </w:t>
      </w:r>
      <w:r w:rsidR="00812AC2">
        <w:t>4</w:t>
      </w:r>
      <w:r w:rsidR="00E57FAA">
        <w:t xml:space="preserve"> en</w:t>
      </w:r>
      <w:r w:rsidR="008620B8">
        <w:t xml:space="preserve"> 5</w:t>
      </w:r>
      <w:r>
        <w:t>. De inhoud van een referentielijst is dynamisch, de inhoud van een enumeratiesoort is daarentegen statisch.</w:t>
      </w:r>
    </w:p>
    <w:p w14:paraId="29144DE3" w14:textId="4E46842B" w:rsidR="005F3405" w:rsidRDefault="003D5091" w:rsidP="00E50D6A">
      <w:r>
        <w:t xml:space="preserve">In hoofdstuk </w:t>
      </w:r>
      <w:r w:rsidR="008620B8">
        <w:t>6</w:t>
      </w:r>
      <w:r>
        <w:t xml:space="preserve"> is </w:t>
      </w:r>
      <w:r w:rsidR="00672051">
        <w:t>aan</w:t>
      </w:r>
      <w:r w:rsidR="008F7944">
        <w:t xml:space="preserve">gegeven welke basisgegevens </w:t>
      </w:r>
      <w:r w:rsidR="00024023">
        <w:t xml:space="preserve">we </w:t>
      </w:r>
      <w:r w:rsidR="00487CC8">
        <w:t>m</w:t>
      </w:r>
      <w:r w:rsidR="00024023">
        <w:t>e</w:t>
      </w:r>
      <w:r w:rsidR="00487CC8">
        <w:t xml:space="preserve">t betrekking tot de NHR, </w:t>
      </w:r>
      <w:r w:rsidR="00164DF5">
        <w:t xml:space="preserve">BRP, </w:t>
      </w:r>
      <w:r w:rsidR="00487CC8">
        <w:t xml:space="preserve">BRK, BGT en IMGeo </w:t>
      </w:r>
      <w:r w:rsidR="00BE4763">
        <w:t>(</w:t>
      </w:r>
      <w:r w:rsidR="008F7944">
        <w:t>tot nu toe</w:t>
      </w:r>
      <w:r w:rsidR="00BE4763">
        <w:t>)</w:t>
      </w:r>
      <w:r w:rsidR="008F7944">
        <w:t xml:space="preserve"> ni</w:t>
      </w:r>
      <w:r w:rsidR="00495170">
        <w:t xml:space="preserve">et hebben opgenomen in het RSGB. </w:t>
      </w:r>
    </w:p>
    <w:p w14:paraId="4959087C" w14:textId="77777777" w:rsidR="00F71A23" w:rsidRDefault="00F71A23" w:rsidP="00E50D6A"/>
    <w:p w14:paraId="29144DE4" w14:textId="77777777" w:rsidR="003040E7" w:rsidRDefault="003040E7" w:rsidP="00E50D6A"/>
    <w:p w14:paraId="29144DE6" w14:textId="33177932" w:rsidR="006144C4" w:rsidRDefault="006144C4" w:rsidP="003E254E">
      <w:pPr>
        <w:keepNext/>
      </w:pPr>
    </w:p>
    <w:p w14:paraId="29144DE7" w14:textId="0278617B" w:rsidR="003040E7" w:rsidRDefault="003040E7" w:rsidP="006D4421">
      <w:pPr>
        <w:pStyle w:val="Bijschrift"/>
      </w:pPr>
    </w:p>
    <w:p w14:paraId="29144E55" w14:textId="77777777" w:rsidR="0091256C" w:rsidRDefault="0091256C" w:rsidP="0091256C">
      <w:pPr>
        <w:pStyle w:val="Lijstopsomteken"/>
        <w:numPr>
          <w:ilvl w:val="0"/>
          <w:numId w:val="0"/>
        </w:numPr>
        <w:ind w:left="340"/>
      </w:pPr>
    </w:p>
    <w:p w14:paraId="52E10969" w14:textId="77777777" w:rsidR="00682B20" w:rsidRPr="00D54C45" w:rsidRDefault="00682B20">
      <w:pPr>
        <w:contextualSpacing w:val="0"/>
        <w:rPr>
          <w:rFonts w:ascii="Arial" w:eastAsia="Calibri" w:hAnsi="Arial" w:cs="Arial"/>
          <w:b/>
          <w:bCs/>
          <w:color w:val="0000B0"/>
          <w:sz w:val="30"/>
          <w:szCs w:val="30"/>
          <w:lang w:eastAsia="en-US"/>
        </w:rPr>
      </w:pPr>
      <w:r>
        <w:br w:type="page"/>
      </w:r>
    </w:p>
    <w:p w14:paraId="689FACE0" w14:textId="77777777" w:rsidR="00682B20" w:rsidRDefault="00682B20" w:rsidP="00682B20">
      <w:pPr>
        <w:pStyle w:val="Kop1"/>
      </w:pPr>
      <w:bookmarkStart w:id="3" w:name="_Toc421135630"/>
      <w:r>
        <w:lastRenderedPageBreak/>
        <w:t>Model op hoofdlijnen</w:t>
      </w:r>
      <w:bookmarkEnd w:id="3"/>
    </w:p>
    <w:p w14:paraId="3F63BEA5" w14:textId="0912C3A6" w:rsidR="00682B20" w:rsidRDefault="00682B20" w:rsidP="00682B20">
      <w:pPr>
        <w:pStyle w:val="Kop2"/>
      </w:pPr>
      <w:r>
        <w:t xml:space="preserve">View SUBJECT </w:t>
      </w:r>
    </w:p>
    <w:p w14:paraId="370E15C2" w14:textId="7B107E89" w:rsidR="00682B20" w:rsidRDefault="00682B20" w:rsidP="00682B20">
      <w:pPr>
        <w:contextualSpacing w:val="0"/>
      </w:pPr>
      <w:r>
        <w:t xml:space="preserve">De gegevensstructuur van het domein SUBJECTen met focus NHR </w:t>
      </w:r>
      <w:r w:rsidR="00B2562C">
        <w:t xml:space="preserve">en BRP </w:t>
      </w:r>
      <w:r>
        <w:t xml:space="preserve">in het RSGB lichten we aan de hand volgend diagram toe. </w:t>
      </w:r>
    </w:p>
    <w:p w14:paraId="43E06A43" w14:textId="77777777" w:rsidR="0009643D" w:rsidRDefault="0009643D" w:rsidP="00682B20">
      <w:pPr>
        <w:contextualSpacing w:val="0"/>
      </w:pPr>
    </w:p>
    <w:p w14:paraId="135973AB" w14:textId="0B02B8A0" w:rsidR="0009643D" w:rsidRDefault="006310B5" w:rsidP="00682B20">
      <w:pPr>
        <w:contextualSpacing w:val="0"/>
      </w:pPr>
      <w:r>
        <w:rPr>
          <w:noProof/>
        </w:rPr>
        <w:drawing>
          <wp:inline distT="0" distB="0" distL="0" distR="0" wp14:anchorId="02717F16" wp14:editId="4691284D">
            <wp:extent cx="5755640" cy="6440805"/>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aillering subjecten met attributen.jpg"/>
                    <pic:cNvPicPr/>
                  </pic:nvPicPr>
                  <pic:blipFill>
                    <a:blip r:embed="rId9">
                      <a:extLst>
                        <a:ext uri="{28A0092B-C50C-407E-A947-70E740481C1C}">
                          <a14:useLocalDpi xmlns:a14="http://schemas.microsoft.com/office/drawing/2010/main" val="0"/>
                        </a:ext>
                      </a:extLst>
                    </a:blip>
                    <a:stretch>
                      <a:fillRect/>
                    </a:stretch>
                  </pic:blipFill>
                  <pic:spPr>
                    <a:xfrm>
                      <a:off x="0" y="0"/>
                      <a:ext cx="5755640" cy="6440805"/>
                    </a:xfrm>
                    <a:prstGeom prst="rect">
                      <a:avLst/>
                    </a:prstGeom>
                  </pic:spPr>
                </pic:pic>
              </a:graphicData>
            </a:graphic>
          </wp:inline>
        </w:drawing>
      </w:r>
    </w:p>
    <w:p w14:paraId="40CD4AE9" w14:textId="77777777" w:rsidR="0009643D" w:rsidRDefault="0009643D" w:rsidP="00682B20">
      <w:pPr>
        <w:pStyle w:val="Kopvet"/>
        <w:rPr>
          <w:color w:val="000000"/>
        </w:rPr>
      </w:pPr>
    </w:p>
    <w:p w14:paraId="32658ED1" w14:textId="77777777" w:rsidR="00682B20" w:rsidRDefault="00682B20" w:rsidP="00682B20">
      <w:pPr>
        <w:pStyle w:val="Kopvet"/>
        <w:rPr>
          <w:color w:val="000000"/>
        </w:rPr>
      </w:pPr>
      <w:r>
        <w:rPr>
          <w:color w:val="000000"/>
        </w:rPr>
        <w:t>Subjecten</w:t>
      </w:r>
    </w:p>
    <w:p w14:paraId="7D24AB82" w14:textId="77777777" w:rsidR="00682B20" w:rsidRDefault="00682B20" w:rsidP="00682B20">
      <w:pPr>
        <w:rPr>
          <w:rFonts w:eastAsia="Batang" w:cs="Arial"/>
          <w:color w:val="000000"/>
        </w:rPr>
      </w:pPr>
      <w:r>
        <w:rPr>
          <w:rFonts w:eastAsia="Batang" w:cs="Arial"/>
          <w:color w:val="000000"/>
        </w:rPr>
        <w:t xml:space="preserve">Het SUBJECT is de verzameling van PERSOONen: NATUURLIJKe PERSOONen en NIET-NATUURLIJKe PERSOONen, en VESTIGINGen. </w:t>
      </w:r>
    </w:p>
    <w:p w14:paraId="02D4944A" w14:textId="77777777" w:rsidR="00682B20" w:rsidRDefault="00682B20" w:rsidP="00682B20">
      <w:pPr>
        <w:rPr>
          <w:rFonts w:eastAsia="Batang" w:cs="Arial"/>
          <w:color w:val="000000"/>
        </w:rPr>
      </w:pPr>
    </w:p>
    <w:p w14:paraId="30498A50" w14:textId="77777777" w:rsidR="00682B20" w:rsidRDefault="00682B20" w:rsidP="00682B20">
      <w:pPr>
        <w:rPr>
          <w:rFonts w:eastAsia="Batang" w:cs="Arial"/>
          <w:b/>
          <w:color w:val="000000"/>
        </w:rPr>
      </w:pPr>
      <w:r>
        <w:rPr>
          <w:rFonts w:eastAsia="Batang" w:cs="Arial"/>
          <w:b/>
          <w:color w:val="000000"/>
        </w:rPr>
        <w:t>Ondernemingen en rechtspersonen</w:t>
      </w:r>
    </w:p>
    <w:p w14:paraId="104BF815" w14:textId="77777777" w:rsidR="00682B20" w:rsidRDefault="00682B20" w:rsidP="00682B20">
      <w:pPr>
        <w:rPr>
          <w:rFonts w:eastAsia="Batang" w:cs="Arial"/>
          <w:color w:val="000000"/>
        </w:rPr>
      </w:pPr>
      <w:r>
        <w:rPr>
          <w:rFonts w:eastAsia="Batang" w:cs="Arial"/>
          <w:color w:val="000000"/>
        </w:rPr>
        <w:t xml:space="preserve">Voor ondernemingen en niet natuurlijke personen gaan we uit van het model van het NHR. Hierin worden binnen- en buitenlandse NIET-NATUURLIJKE PERSOONen geregistreerd die staan </w:t>
      </w:r>
      <w:r>
        <w:rPr>
          <w:rFonts w:eastAsia="Batang" w:cs="Arial"/>
          <w:color w:val="000000"/>
        </w:rPr>
        <w:lastRenderedPageBreak/>
        <w:t xml:space="preserve">ingeschreven bij de Kamer van koophandel: de INGESCHREVEN NIET-NATUURLIJK PERSOON. Daaraan hebben we toegevoegd de ANDER BUITENLANDS NIET-NATUURLIJK PERSOON. Dit zijn buitenlandse niet-natuurlijke personen die niet zijn ingeschreven bij de Kamer van Koophandel, en om die reden geen deel uitmaken van het NHR, maar die wel relevant zijn voor de gemeente. </w:t>
      </w:r>
    </w:p>
    <w:p w14:paraId="4D790004" w14:textId="77777777" w:rsidR="00682B20" w:rsidRDefault="00682B20" w:rsidP="00682B20">
      <w:pPr>
        <w:rPr>
          <w:rFonts w:eastAsia="Batang" w:cs="Arial"/>
          <w:color w:val="000000"/>
        </w:rPr>
      </w:pPr>
    </w:p>
    <w:p w14:paraId="360270BF" w14:textId="77777777" w:rsidR="00682B20" w:rsidRDefault="00682B20" w:rsidP="00682B20">
      <w:pPr>
        <w:rPr>
          <w:rFonts w:eastAsia="Batang" w:cs="Arial"/>
          <w:color w:val="000000"/>
        </w:rPr>
      </w:pPr>
      <w:r>
        <w:rPr>
          <w:rFonts w:eastAsia="Batang" w:cs="Arial"/>
          <w:color w:val="000000"/>
        </w:rPr>
        <w:t>De FUNCTIONARIS-relatie geeft aan welke personen namens een ander persoon rechtshandelingen kunnen verrichten. Een functionaris kan zowel een natuurlijk als een niet-natuurlijk persoon zijn.</w:t>
      </w:r>
    </w:p>
    <w:p w14:paraId="16AC1A51" w14:textId="77777777" w:rsidR="00682B20" w:rsidRDefault="00682B20" w:rsidP="00682B20">
      <w:pPr>
        <w:rPr>
          <w:rFonts w:eastAsia="Batang" w:cs="Arial"/>
          <w:color w:val="000000"/>
        </w:rPr>
      </w:pPr>
    </w:p>
    <w:p w14:paraId="637A617A" w14:textId="77777777" w:rsidR="00682B20" w:rsidRDefault="00682B20" w:rsidP="00682B20">
      <w:pPr>
        <w:rPr>
          <w:rFonts w:eastAsia="Batang" w:cs="Arial"/>
          <w:color w:val="000000"/>
        </w:rPr>
      </w:pPr>
      <w:r>
        <w:rPr>
          <w:rFonts w:eastAsia="Batang" w:cs="Arial"/>
          <w:color w:val="000000"/>
        </w:rPr>
        <w:t xml:space="preserve">Elke PERSOON kan eigenaar zijn van één MAATSCHAPPELIJKE ACTIVITEIT, die hij uitoefent in één of meer VESTIGINGen. Gezien de eigenschappen van een VESTIGING beschouwen we dit objecttype in het RSGB als één van de subtypen van SUBJECT. </w:t>
      </w:r>
    </w:p>
    <w:p w14:paraId="68FA6D2B" w14:textId="77777777" w:rsidR="00682B20" w:rsidRDefault="00682B20" w:rsidP="00682B20">
      <w:pPr>
        <w:rPr>
          <w:rFonts w:eastAsia="Batang" w:cs="Arial"/>
          <w:color w:val="000000"/>
        </w:rPr>
      </w:pPr>
    </w:p>
    <w:p w14:paraId="6A3B0161" w14:textId="74C644B7" w:rsidR="00682B20" w:rsidRDefault="00682B20" w:rsidP="00682B20">
      <w:pPr>
        <w:rPr>
          <w:rFonts w:eastAsia="Batang" w:cs="Arial"/>
          <w:color w:val="000000"/>
        </w:rPr>
      </w:pPr>
      <w:r>
        <w:rPr>
          <w:rFonts w:eastAsia="Batang" w:cs="Arial"/>
          <w:color w:val="000000"/>
        </w:rPr>
        <w:t>Het NHR kent per VESTIGING slechts één VERBLIJFSOBJECT als locatie voor de activiteiten van die VESTIGING. Voor de gemeente kan het relevant zijn te weten in welke andere gebouwde objecten en/of benoemde terreinen de vestiging haar activiteiten verder uitoefent. Daarom hebben we een relatie ten behoeve van nevenlocaties toegevoegd. Daarnaast hebben we beide vestigingslocatierelaties, voor hoofd- en nevenlocaties, uitgebreid tot alle benoemde objecten (dus ook het OVERIG GEBOUWD OBJECT,</w:t>
      </w:r>
      <w:r w:rsidR="00E57FAA">
        <w:rPr>
          <w:rFonts w:eastAsia="Batang" w:cs="Arial"/>
          <w:color w:val="000000"/>
        </w:rPr>
        <w:t xml:space="preserve"> </w:t>
      </w:r>
      <w:r>
        <w:rPr>
          <w:rFonts w:eastAsia="Batang" w:cs="Arial"/>
          <w:color w:val="000000"/>
        </w:rPr>
        <w:t xml:space="preserve">STANDPLAATS, LIGPLAATS en OVERIG </w:t>
      </w:r>
      <w:r w:rsidR="00CB2C89">
        <w:rPr>
          <w:rFonts w:eastAsia="Batang" w:cs="Arial"/>
          <w:color w:val="FF0000"/>
          <w:u w:val="single"/>
        </w:rPr>
        <w:t>rig ter</w:t>
      </w:r>
      <w:r w:rsidR="00CB2C89">
        <w:rPr>
          <w:rFonts w:eastAsia="Batang" w:cs="Arial"/>
          <w:color w:val="000000"/>
        </w:rPr>
        <w:t xml:space="preserve"> </w:t>
      </w:r>
      <w:r>
        <w:rPr>
          <w:rFonts w:eastAsia="Batang" w:cs="Arial"/>
          <w:color w:val="000000"/>
        </w:rPr>
        <w:t>TERREIN). Dit is een aanvulling op het NHR. Aangezien een vestiging zich kan inschrijven op een nevenadres wordt het vestigingsadres bepaald door de relatie naar ADRESSEERBAAR OBJECT AANDUIDING.</w:t>
      </w:r>
    </w:p>
    <w:p w14:paraId="74B0E29E" w14:textId="77777777" w:rsidR="00682B20" w:rsidRDefault="00682B20" w:rsidP="00682B20">
      <w:pPr>
        <w:rPr>
          <w:rFonts w:eastAsia="Batang" w:cs="Arial"/>
          <w:color w:val="000000"/>
        </w:rPr>
      </w:pPr>
    </w:p>
    <w:p w14:paraId="40F2B552" w14:textId="77777777" w:rsidR="00682B20" w:rsidRDefault="00682B20" w:rsidP="00682B20">
      <w:pPr>
        <w:rPr>
          <w:rFonts w:eastAsia="Batang" w:cs="Arial"/>
          <w:color w:val="000000"/>
        </w:rPr>
      </w:pPr>
      <w:r>
        <w:rPr>
          <w:rFonts w:eastAsia="Batang" w:cs="Arial"/>
          <w:color w:val="000000"/>
        </w:rPr>
        <w:t>Evenals bij NATUURLIJK PERSOON hebben we het correspondentieadres toegevoegd aan de NIET-NATUURLIJK PERSOON en aan de VESTIGING. Dit kan een OVERIGE ADRESSEERBAAR OBJECTAANDUIDING zijn of een postadres. NIET-NATUURLIJK PERSOON en VESTIGING kennen tevens een buitenlands adres en factuuradres. Aangezien ook een NATUURLIJK PERSOON een correspondentieadres, factuuradres en een buitenlands adres kent, hebben we deze gegevens gemodelleerd als kenmerken van SUBJECT.</w:t>
      </w:r>
    </w:p>
    <w:p w14:paraId="3A22D040" w14:textId="77777777" w:rsidR="00682B20" w:rsidRDefault="00682B20" w:rsidP="00682B20">
      <w:pPr>
        <w:rPr>
          <w:rFonts w:eastAsia="Batang" w:cs="Arial"/>
          <w:color w:val="000000"/>
        </w:rPr>
      </w:pPr>
    </w:p>
    <w:p w14:paraId="5CA282D4" w14:textId="65C6FA16" w:rsidR="00E8547F" w:rsidRDefault="00E8547F" w:rsidP="00E8547F">
      <w:pPr>
        <w:rPr>
          <w:rFonts w:eastAsia="Batang" w:cs="Arial"/>
          <w:b/>
          <w:color w:val="000000"/>
        </w:rPr>
      </w:pPr>
      <w:r>
        <w:rPr>
          <w:rFonts w:eastAsia="Batang" w:cs="Arial"/>
          <w:b/>
          <w:color w:val="000000"/>
        </w:rPr>
        <w:t>Natuurlijke personen</w:t>
      </w:r>
    </w:p>
    <w:p w14:paraId="2C73B545" w14:textId="234B22B9" w:rsidR="00790B24" w:rsidRDefault="00790B24" w:rsidP="00790B24">
      <w:pPr>
        <w:rPr>
          <w:rFonts w:eastAsia="Batang" w:cs="Arial"/>
          <w:color w:val="000000"/>
        </w:rPr>
      </w:pPr>
      <w:r>
        <w:rPr>
          <w:rFonts w:eastAsia="Batang" w:cs="Arial"/>
          <w:color w:val="000000"/>
        </w:rPr>
        <w:t xml:space="preserve">Voor natuurlijke personen gaan we uit van het model de BRP. Hierin </w:t>
      </w:r>
      <w:r w:rsidR="00CD6988">
        <w:rPr>
          <w:rFonts w:eastAsia="Batang" w:cs="Arial"/>
          <w:color w:val="000000"/>
        </w:rPr>
        <w:t xml:space="preserve">worden INGEZETENEn en NIET-INGEZETENEn </w:t>
      </w:r>
      <w:r w:rsidR="00E57FAA">
        <w:rPr>
          <w:rFonts w:eastAsia="Batang" w:cs="Arial"/>
          <w:color w:val="000000"/>
        </w:rPr>
        <w:t>geregistreerd</w:t>
      </w:r>
      <w:r w:rsidR="00CD6988">
        <w:rPr>
          <w:rFonts w:eastAsia="Batang" w:cs="Arial"/>
          <w:color w:val="000000"/>
        </w:rPr>
        <w:t xml:space="preserve">: de INGESCHREVEN NATUURLIJK PERSOON. Daarnaast kunnen er ook gegevens worden vastgelegd van niet-ingeschrevenen, die in RSGB </w:t>
      </w:r>
      <w:r w:rsidR="00CD6988" w:rsidRPr="00491651">
        <w:rPr>
          <w:rFonts w:eastAsia="Batang" w:cs="Arial"/>
          <w:color w:val="000000"/>
        </w:rPr>
        <w:t>ANDER</w:t>
      </w:r>
      <w:r w:rsidR="00CD6988">
        <w:rPr>
          <w:rFonts w:eastAsia="Batang" w:cs="Arial"/>
          <w:color w:val="000000"/>
        </w:rPr>
        <w:t xml:space="preserve"> </w:t>
      </w:r>
      <w:r w:rsidR="00E57FAA">
        <w:rPr>
          <w:rFonts w:eastAsia="Batang" w:cs="Arial"/>
          <w:color w:val="000000"/>
        </w:rPr>
        <w:t>NATUURLIJK</w:t>
      </w:r>
      <w:r w:rsidR="00CD6988" w:rsidRPr="00491651">
        <w:rPr>
          <w:rFonts w:eastAsia="Batang" w:cs="Arial"/>
          <w:color w:val="000000"/>
        </w:rPr>
        <w:t xml:space="preserve"> PERSOON</w:t>
      </w:r>
      <w:r w:rsidR="00CD6988">
        <w:rPr>
          <w:rFonts w:eastAsia="Batang" w:cs="Arial"/>
          <w:color w:val="000000"/>
        </w:rPr>
        <w:t xml:space="preserve"> worden genoemd. De ANDER NATUURLIJK PERSOON is relevant voor de gemeentelijke taakuitoefening en woont in het buitenland. </w:t>
      </w:r>
      <w:r w:rsidR="00CD6988" w:rsidRPr="00491651">
        <w:rPr>
          <w:rFonts w:eastAsia="Batang" w:cs="Arial"/>
          <w:color w:val="000000"/>
        </w:rPr>
        <w:t xml:space="preserve">Een NATUURLIJK PERSOON kan </w:t>
      </w:r>
      <w:r w:rsidR="00CD6988">
        <w:rPr>
          <w:rFonts w:eastAsia="Batang" w:cs="Arial"/>
          <w:color w:val="000000"/>
        </w:rPr>
        <w:t xml:space="preserve">een INGESCHREVEN NATUURLIJK PERSOON </w:t>
      </w:r>
      <w:r w:rsidR="00CD6988" w:rsidRPr="00491651">
        <w:rPr>
          <w:rFonts w:eastAsia="Batang" w:cs="Arial"/>
          <w:color w:val="000000"/>
        </w:rPr>
        <w:t xml:space="preserve">zijn </w:t>
      </w:r>
      <w:r w:rsidR="00CD6988">
        <w:rPr>
          <w:rFonts w:eastAsia="Batang" w:cs="Arial"/>
          <w:color w:val="000000"/>
        </w:rPr>
        <w:t xml:space="preserve">of </w:t>
      </w:r>
      <w:r w:rsidR="00CD6988" w:rsidRPr="00491651">
        <w:rPr>
          <w:rFonts w:eastAsia="Batang" w:cs="Arial"/>
          <w:color w:val="000000"/>
        </w:rPr>
        <w:t>een ANDER</w:t>
      </w:r>
      <w:r w:rsidR="00CD6988">
        <w:rPr>
          <w:rFonts w:eastAsia="Batang" w:cs="Arial"/>
          <w:color w:val="000000"/>
        </w:rPr>
        <w:t xml:space="preserve"> NATUURLIJK </w:t>
      </w:r>
      <w:r w:rsidR="00CD6988" w:rsidRPr="00491651">
        <w:rPr>
          <w:rFonts w:eastAsia="Batang" w:cs="Arial"/>
          <w:color w:val="000000"/>
        </w:rPr>
        <w:t>PERSOON.</w:t>
      </w:r>
    </w:p>
    <w:p w14:paraId="0B9B1798" w14:textId="77777777" w:rsidR="00790B24" w:rsidRDefault="00790B24" w:rsidP="00491651">
      <w:pPr>
        <w:rPr>
          <w:rFonts w:eastAsia="Batang" w:cs="Arial"/>
          <w:color w:val="000000"/>
        </w:rPr>
      </w:pPr>
    </w:p>
    <w:p w14:paraId="1FC5E7CE" w14:textId="08C46D69" w:rsidR="00B71C60" w:rsidRDefault="00B71C60" w:rsidP="00491651">
      <w:pPr>
        <w:rPr>
          <w:rFonts w:eastAsia="Batang" w:cs="Arial"/>
          <w:color w:val="000000"/>
        </w:rPr>
      </w:pPr>
      <w:r>
        <w:rPr>
          <w:rFonts w:eastAsia="Batang" w:cs="Arial"/>
          <w:color w:val="000000"/>
        </w:rPr>
        <w:t xml:space="preserve">Een </w:t>
      </w:r>
      <w:r w:rsidRPr="00491651">
        <w:rPr>
          <w:rFonts w:eastAsia="Batang" w:cs="Arial"/>
          <w:color w:val="000000"/>
        </w:rPr>
        <w:t xml:space="preserve">INGEZETENE </w:t>
      </w:r>
      <w:r>
        <w:rPr>
          <w:rFonts w:eastAsia="Batang" w:cs="Arial"/>
          <w:color w:val="000000"/>
        </w:rPr>
        <w:t xml:space="preserve">kan een </w:t>
      </w:r>
      <w:r w:rsidRPr="00B71C60">
        <w:rPr>
          <w:rFonts w:eastAsia="Batang" w:cs="Arial"/>
          <w:color w:val="000000"/>
        </w:rPr>
        <w:t>HUWELIJK/GEREGISTREERD PARTNERSCHAP</w:t>
      </w:r>
      <w:r>
        <w:rPr>
          <w:rFonts w:eastAsia="Batang" w:cs="Arial"/>
          <w:color w:val="000000"/>
        </w:rPr>
        <w:t xml:space="preserve"> hebben met een INGEZETENE, </w:t>
      </w:r>
      <w:r w:rsidRPr="00491651">
        <w:rPr>
          <w:rFonts w:eastAsia="Batang" w:cs="Arial"/>
          <w:color w:val="000000"/>
        </w:rPr>
        <w:t>NIET-INGEZETENE</w:t>
      </w:r>
      <w:r>
        <w:rPr>
          <w:rFonts w:eastAsia="Batang" w:cs="Arial"/>
          <w:color w:val="000000"/>
        </w:rPr>
        <w:t xml:space="preserve"> </w:t>
      </w:r>
      <w:r w:rsidR="00CD6988">
        <w:rPr>
          <w:rFonts w:eastAsia="Batang" w:cs="Arial"/>
          <w:color w:val="000000"/>
        </w:rPr>
        <w:t>of</w:t>
      </w:r>
      <w:r>
        <w:rPr>
          <w:rFonts w:eastAsia="Batang" w:cs="Arial"/>
          <w:color w:val="000000"/>
        </w:rPr>
        <w:t xml:space="preserve"> een </w:t>
      </w:r>
      <w:r w:rsidRPr="00491651">
        <w:rPr>
          <w:rFonts w:eastAsia="Batang" w:cs="Arial"/>
          <w:color w:val="000000"/>
        </w:rPr>
        <w:t>ANDER</w:t>
      </w:r>
      <w:r>
        <w:rPr>
          <w:rFonts w:eastAsia="Batang" w:cs="Arial"/>
          <w:color w:val="000000"/>
        </w:rPr>
        <w:t xml:space="preserve"> </w:t>
      </w:r>
      <w:r w:rsidR="00E57FAA">
        <w:rPr>
          <w:rFonts w:eastAsia="Batang" w:cs="Arial"/>
          <w:color w:val="000000"/>
        </w:rPr>
        <w:t xml:space="preserve">NATUURLIJK </w:t>
      </w:r>
      <w:r w:rsidRPr="00491651">
        <w:rPr>
          <w:rFonts w:eastAsia="Batang" w:cs="Arial"/>
          <w:color w:val="000000"/>
        </w:rPr>
        <w:t>PERSOON</w:t>
      </w:r>
      <w:r>
        <w:rPr>
          <w:rFonts w:eastAsia="Batang" w:cs="Arial"/>
          <w:color w:val="000000"/>
        </w:rPr>
        <w:t xml:space="preserve">. Daarom komt een </w:t>
      </w:r>
      <w:r w:rsidRPr="00B71C60">
        <w:rPr>
          <w:rFonts w:eastAsia="Batang" w:cs="Arial"/>
          <w:color w:val="000000"/>
        </w:rPr>
        <w:t>HUWELIJK/GEREGISTREERD PARTNERSCHAP</w:t>
      </w:r>
      <w:r>
        <w:rPr>
          <w:rFonts w:eastAsia="Batang" w:cs="Arial"/>
          <w:color w:val="000000"/>
        </w:rPr>
        <w:t xml:space="preserve"> voor bij NATUURLIJK PERSOON. Bij een NATUURLIJK PERSOON komt ook </w:t>
      </w:r>
      <w:r w:rsidR="000B77D2">
        <w:rPr>
          <w:rFonts w:eastAsia="Batang" w:cs="Arial"/>
          <w:color w:val="000000"/>
        </w:rPr>
        <w:t xml:space="preserve">de </w:t>
      </w:r>
      <w:r w:rsidR="000B77D2" w:rsidRPr="00491651">
        <w:rPr>
          <w:rFonts w:eastAsia="Batang" w:cs="Arial"/>
          <w:color w:val="000000"/>
        </w:rPr>
        <w:t>OUDER-</w:t>
      </w:r>
      <w:r w:rsidR="000B77D2">
        <w:rPr>
          <w:rFonts w:eastAsia="Batang" w:cs="Arial"/>
          <w:color w:val="000000"/>
        </w:rPr>
        <w:t xml:space="preserve">KIND-RELATIE voor. </w:t>
      </w:r>
      <w:r w:rsidR="007D6C68">
        <w:rPr>
          <w:rFonts w:eastAsia="Batang" w:cs="Arial"/>
          <w:color w:val="000000"/>
        </w:rPr>
        <w:t xml:space="preserve">Een </w:t>
      </w:r>
      <w:r w:rsidR="007D6C68" w:rsidRPr="00491651">
        <w:rPr>
          <w:rFonts w:eastAsia="Batang" w:cs="Arial"/>
          <w:color w:val="000000"/>
        </w:rPr>
        <w:t xml:space="preserve">INGEZETENE </w:t>
      </w:r>
      <w:r w:rsidR="007D6C68">
        <w:rPr>
          <w:rFonts w:eastAsia="Batang" w:cs="Arial"/>
          <w:color w:val="000000"/>
        </w:rPr>
        <w:t xml:space="preserve">kan </w:t>
      </w:r>
      <w:r w:rsidR="00CD6988">
        <w:rPr>
          <w:rFonts w:eastAsia="Batang" w:cs="Arial"/>
          <w:color w:val="000000"/>
        </w:rPr>
        <w:t xml:space="preserve">namelijk </w:t>
      </w:r>
      <w:r w:rsidR="007D6C68">
        <w:rPr>
          <w:rFonts w:eastAsia="Batang" w:cs="Arial"/>
          <w:color w:val="000000"/>
        </w:rPr>
        <w:t xml:space="preserve">een ouder of kind hebben die een INGEZETENE, </w:t>
      </w:r>
      <w:r w:rsidR="007D6C68" w:rsidRPr="00491651">
        <w:rPr>
          <w:rFonts w:eastAsia="Batang" w:cs="Arial"/>
          <w:color w:val="000000"/>
        </w:rPr>
        <w:t>NIET-INGEZETENE</w:t>
      </w:r>
      <w:r w:rsidR="007D6C68">
        <w:rPr>
          <w:rFonts w:eastAsia="Batang" w:cs="Arial"/>
          <w:color w:val="000000"/>
        </w:rPr>
        <w:t xml:space="preserve"> of een </w:t>
      </w:r>
      <w:r w:rsidR="007D6C68" w:rsidRPr="00491651">
        <w:rPr>
          <w:rFonts w:eastAsia="Batang" w:cs="Arial"/>
          <w:color w:val="000000"/>
        </w:rPr>
        <w:t>ANDER</w:t>
      </w:r>
      <w:r w:rsidR="007D6C68">
        <w:rPr>
          <w:rFonts w:eastAsia="Batang" w:cs="Arial"/>
          <w:color w:val="000000"/>
        </w:rPr>
        <w:t xml:space="preserve"> </w:t>
      </w:r>
      <w:r w:rsidR="007D6C68" w:rsidRPr="00491651">
        <w:rPr>
          <w:rFonts w:eastAsia="Batang" w:cs="Arial"/>
          <w:color w:val="000000"/>
        </w:rPr>
        <w:t>NATUURLIJK PERSOON</w:t>
      </w:r>
      <w:r w:rsidR="007D6C68">
        <w:rPr>
          <w:rFonts w:eastAsia="Batang" w:cs="Arial"/>
          <w:color w:val="000000"/>
        </w:rPr>
        <w:t xml:space="preserve"> is.</w:t>
      </w:r>
    </w:p>
    <w:p w14:paraId="6E0C060B" w14:textId="77777777" w:rsidR="00B71C60" w:rsidRDefault="00B71C60" w:rsidP="00491651">
      <w:pPr>
        <w:rPr>
          <w:rFonts w:eastAsia="Batang" w:cs="Arial"/>
          <w:color w:val="000000"/>
        </w:rPr>
      </w:pPr>
    </w:p>
    <w:p w14:paraId="18D78926" w14:textId="3E49C7E6" w:rsidR="00491651" w:rsidRPr="00491651" w:rsidRDefault="00491651" w:rsidP="00491651">
      <w:pPr>
        <w:rPr>
          <w:rFonts w:eastAsia="Batang" w:cs="Arial"/>
          <w:color w:val="000000"/>
        </w:rPr>
      </w:pPr>
      <w:r w:rsidRPr="00491651">
        <w:rPr>
          <w:rFonts w:eastAsia="Batang" w:cs="Arial"/>
          <w:color w:val="000000"/>
        </w:rPr>
        <w:t xml:space="preserve">Een </w:t>
      </w:r>
      <w:r w:rsidR="00CD6988">
        <w:rPr>
          <w:rFonts w:eastAsia="Batang" w:cs="Arial"/>
          <w:color w:val="000000"/>
        </w:rPr>
        <w:t xml:space="preserve">INGESCHREVEN NATUURLIJK PERSOON verblijft gewoonlijk in of op een </w:t>
      </w:r>
      <w:r w:rsidRPr="00491651">
        <w:rPr>
          <w:rFonts w:eastAsia="Batang" w:cs="Arial"/>
          <w:color w:val="000000"/>
        </w:rPr>
        <w:t>ADRESSEERBAAR</w:t>
      </w:r>
      <w:r w:rsidR="00CD6988">
        <w:rPr>
          <w:rFonts w:eastAsia="Batang" w:cs="Arial"/>
          <w:color w:val="000000"/>
        </w:rPr>
        <w:t xml:space="preserve"> </w:t>
      </w:r>
      <w:r w:rsidRPr="00491651">
        <w:rPr>
          <w:rFonts w:eastAsia="Batang" w:cs="Arial"/>
          <w:color w:val="000000"/>
        </w:rPr>
        <w:t>OBJECT (VERBLIJFSOBJECT, STAND- of LIGPLAATS). Is de verblijfsrelatie onbekend dan</w:t>
      </w:r>
      <w:r w:rsidR="007D6C68">
        <w:rPr>
          <w:rFonts w:eastAsia="Batang" w:cs="Arial"/>
          <w:color w:val="000000"/>
        </w:rPr>
        <w:t xml:space="preserve"> </w:t>
      </w:r>
      <w:r w:rsidR="00E57FAA">
        <w:rPr>
          <w:rFonts w:eastAsia="Batang" w:cs="Arial"/>
          <w:color w:val="000000"/>
        </w:rPr>
        <w:t xml:space="preserve">wordt </w:t>
      </w:r>
      <w:r w:rsidRPr="00491651">
        <w:rPr>
          <w:rFonts w:eastAsia="Batang" w:cs="Arial"/>
          <w:color w:val="000000"/>
        </w:rPr>
        <w:t>de  verblijfplaats, in</w:t>
      </w:r>
      <w:r w:rsidR="00CD6988">
        <w:rPr>
          <w:rFonts w:eastAsia="Batang" w:cs="Arial"/>
          <w:color w:val="000000"/>
        </w:rPr>
        <w:t xml:space="preserve">dien mogelijk, omschreven door een combinatie van </w:t>
      </w:r>
      <w:r w:rsidRPr="00491651">
        <w:rPr>
          <w:rFonts w:eastAsia="Batang" w:cs="Arial"/>
          <w:color w:val="000000"/>
        </w:rPr>
        <w:t>de</w:t>
      </w:r>
      <w:r w:rsidR="007D6C68">
        <w:rPr>
          <w:rFonts w:eastAsia="Batang" w:cs="Arial"/>
          <w:color w:val="000000"/>
        </w:rPr>
        <w:t xml:space="preserve"> </w:t>
      </w:r>
      <w:r w:rsidR="00CD6988">
        <w:rPr>
          <w:rFonts w:eastAsia="Batang" w:cs="Arial"/>
          <w:color w:val="000000"/>
        </w:rPr>
        <w:t xml:space="preserve">WOONPLAATS waarin de  </w:t>
      </w:r>
      <w:r w:rsidR="00E57FAA">
        <w:rPr>
          <w:rFonts w:eastAsia="Batang" w:cs="Arial"/>
          <w:color w:val="000000"/>
        </w:rPr>
        <w:t>INGESCHREVEN NATUURLIJK PERSOON</w:t>
      </w:r>
      <w:r w:rsidR="00CD6988">
        <w:rPr>
          <w:rFonts w:eastAsia="Batang" w:cs="Arial"/>
          <w:color w:val="000000"/>
        </w:rPr>
        <w:t xml:space="preserve"> verblijft met een zogenaamde </w:t>
      </w:r>
      <w:r w:rsidRPr="00491651">
        <w:rPr>
          <w:rFonts w:eastAsia="Batang" w:cs="Arial"/>
          <w:color w:val="000000"/>
        </w:rPr>
        <w:t>nadere</w:t>
      </w:r>
      <w:r w:rsidR="007D6C68">
        <w:rPr>
          <w:rFonts w:eastAsia="Batang" w:cs="Arial"/>
          <w:color w:val="000000"/>
        </w:rPr>
        <w:t xml:space="preserve"> </w:t>
      </w:r>
      <w:r w:rsidRPr="00491651">
        <w:rPr>
          <w:rFonts w:eastAsia="Batang" w:cs="Arial"/>
          <w:color w:val="000000"/>
        </w:rPr>
        <w:t>adresaanduiding. Is dit niet mogelijk dan resteert het registreren van een correspondentieadres</w:t>
      </w:r>
      <w:r w:rsidR="007D6C68">
        <w:rPr>
          <w:rFonts w:eastAsia="Batang" w:cs="Arial"/>
          <w:color w:val="000000"/>
        </w:rPr>
        <w:t xml:space="preserve"> </w:t>
      </w:r>
      <w:r w:rsidRPr="00491651">
        <w:rPr>
          <w:rFonts w:eastAsia="Batang" w:cs="Arial"/>
          <w:color w:val="000000"/>
        </w:rPr>
        <w:t>of van een buitenlands adres, als de ingeschrevene in het buitenland verblijft. Aangezien een</w:t>
      </w:r>
      <w:r w:rsidR="007D6C68">
        <w:rPr>
          <w:rFonts w:eastAsia="Batang" w:cs="Arial"/>
          <w:color w:val="000000"/>
        </w:rPr>
        <w:t xml:space="preserve"> </w:t>
      </w:r>
      <w:r w:rsidRPr="00491651">
        <w:rPr>
          <w:rFonts w:eastAsia="Batang" w:cs="Arial"/>
          <w:color w:val="000000"/>
        </w:rPr>
        <w:t>natuurlijk persoon zich kan inschrijven op een nevenadres wordt zijn of haar inschrijvingsadres</w:t>
      </w:r>
      <w:r w:rsidR="007D6C68">
        <w:rPr>
          <w:rFonts w:eastAsia="Batang" w:cs="Arial"/>
          <w:color w:val="000000"/>
        </w:rPr>
        <w:t xml:space="preserve"> </w:t>
      </w:r>
      <w:r w:rsidRPr="00491651">
        <w:rPr>
          <w:rFonts w:eastAsia="Batang" w:cs="Arial"/>
          <w:color w:val="000000"/>
        </w:rPr>
        <w:t>bepaald door de relatie naar NUMMERAANDUIDING.</w:t>
      </w:r>
    </w:p>
    <w:p w14:paraId="3325887B" w14:textId="77777777" w:rsidR="007D6C68" w:rsidRDefault="007D6C68" w:rsidP="00491651">
      <w:pPr>
        <w:rPr>
          <w:rFonts w:eastAsia="Batang" w:cs="Arial"/>
          <w:color w:val="000000"/>
        </w:rPr>
      </w:pPr>
    </w:p>
    <w:p w14:paraId="215B74E6" w14:textId="70634A63" w:rsidR="00491651" w:rsidRDefault="002C0FDE" w:rsidP="00491651">
      <w:pPr>
        <w:rPr>
          <w:rFonts w:eastAsia="Batang" w:cs="Arial"/>
          <w:color w:val="000000"/>
        </w:rPr>
      </w:pPr>
      <w:r>
        <w:rPr>
          <w:rFonts w:eastAsia="Batang" w:cs="Arial"/>
          <w:color w:val="000000"/>
        </w:rPr>
        <w:lastRenderedPageBreak/>
        <w:t xml:space="preserve">Een </w:t>
      </w:r>
      <w:r w:rsidR="007D6C68">
        <w:rPr>
          <w:rFonts w:eastAsia="Batang" w:cs="Arial"/>
          <w:color w:val="000000"/>
        </w:rPr>
        <w:t>SUBJECT</w:t>
      </w:r>
      <w:r>
        <w:rPr>
          <w:rFonts w:eastAsia="Batang" w:cs="Arial"/>
          <w:color w:val="000000"/>
        </w:rPr>
        <w:t xml:space="preserve"> heeft een </w:t>
      </w:r>
      <w:r w:rsidRPr="00491651">
        <w:rPr>
          <w:rFonts w:eastAsia="Batang" w:cs="Arial"/>
          <w:color w:val="000000"/>
        </w:rPr>
        <w:t xml:space="preserve">correspondentieadres </w:t>
      </w:r>
      <w:r>
        <w:rPr>
          <w:rFonts w:eastAsia="Batang" w:cs="Arial"/>
          <w:color w:val="000000"/>
        </w:rPr>
        <w:t>en kan een verblijf in het buitenland hebben</w:t>
      </w:r>
      <w:r w:rsidR="00C115E2">
        <w:rPr>
          <w:rFonts w:eastAsia="Batang" w:cs="Arial"/>
          <w:color w:val="000000"/>
        </w:rPr>
        <w:t xml:space="preserve">. </w:t>
      </w:r>
      <w:r>
        <w:rPr>
          <w:rFonts w:eastAsia="Batang" w:cs="Arial"/>
          <w:color w:val="000000"/>
        </w:rPr>
        <w:t xml:space="preserve">Een INGESCHREVEN NATUURLIJK PERSOON heeft woon- of briefadres en verblijft in een ERBLIJFSOBJECT, LIGPLAATS of STANDPLAATS, of is ingeschreven op een </w:t>
      </w:r>
      <w:r w:rsidRPr="002C0FDE">
        <w:rPr>
          <w:rFonts w:eastAsia="Batang" w:cs="Arial"/>
          <w:color w:val="000000"/>
        </w:rPr>
        <w:t xml:space="preserve">ADRESSEERBAAR OBJECT AANDUIDING </w:t>
      </w:r>
      <w:r>
        <w:rPr>
          <w:rFonts w:eastAsia="Batang" w:cs="Arial"/>
          <w:color w:val="000000"/>
        </w:rPr>
        <w:t>(NUMMERAANDUIDING).</w:t>
      </w:r>
      <w:r w:rsidR="00C115E2">
        <w:rPr>
          <w:rFonts w:eastAsia="Batang" w:cs="Arial"/>
          <w:color w:val="000000"/>
        </w:rPr>
        <w:t xml:space="preserve"> </w:t>
      </w:r>
      <w:r w:rsidR="00491651" w:rsidRPr="00491651">
        <w:rPr>
          <w:rFonts w:eastAsia="Batang" w:cs="Arial"/>
          <w:color w:val="000000"/>
        </w:rPr>
        <w:t xml:space="preserve">Eén of meer </w:t>
      </w:r>
      <w:r>
        <w:rPr>
          <w:rFonts w:eastAsia="Batang" w:cs="Arial"/>
          <w:color w:val="000000"/>
        </w:rPr>
        <w:t>INGESCHREVEN NATUURLIJK PERSOONen</w:t>
      </w:r>
      <w:r w:rsidRPr="00491651">
        <w:rPr>
          <w:rFonts w:eastAsia="Batang" w:cs="Arial"/>
          <w:color w:val="000000"/>
        </w:rPr>
        <w:t xml:space="preserve"> </w:t>
      </w:r>
      <w:r w:rsidR="00491651" w:rsidRPr="00491651">
        <w:rPr>
          <w:rFonts w:eastAsia="Batang" w:cs="Arial"/>
          <w:color w:val="000000"/>
        </w:rPr>
        <w:t>kunnen gezamenlijk een HUISHOUDEN vormen dat is</w:t>
      </w:r>
      <w:r w:rsidR="0015219A">
        <w:rPr>
          <w:rFonts w:eastAsia="Batang" w:cs="Arial"/>
          <w:color w:val="000000"/>
        </w:rPr>
        <w:t xml:space="preserve"> </w:t>
      </w:r>
      <w:r w:rsidR="00491651" w:rsidRPr="00491651">
        <w:rPr>
          <w:rFonts w:eastAsia="Batang" w:cs="Arial"/>
          <w:color w:val="000000"/>
        </w:rPr>
        <w:t>gehuisvest in of op een ADRESSEERBAAR OBJECT. Daarin respectievelijk daarop kunnen</w:t>
      </w:r>
      <w:r w:rsidR="0015219A">
        <w:rPr>
          <w:rFonts w:eastAsia="Batang" w:cs="Arial"/>
          <w:color w:val="000000"/>
        </w:rPr>
        <w:t xml:space="preserve"> </w:t>
      </w:r>
      <w:r w:rsidR="00491651" w:rsidRPr="00491651">
        <w:rPr>
          <w:rFonts w:eastAsia="Batang" w:cs="Arial"/>
          <w:color w:val="000000"/>
        </w:rPr>
        <w:t>zich meerdere HUISHOUDENs bevinden.</w:t>
      </w:r>
      <w:r w:rsidR="0015219A">
        <w:rPr>
          <w:rFonts w:eastAsia="Batang" w:cs="Arial"/>
          <w:color w:val="000000"/>
        </w:rPr>
        <w:t xml:space="preserve"> Een HUISHOUDEN is gehuisvest in een VERBLIJFSOBJECT of op een LIGPLAATS of STANDPLAATS. </w:t>
      </w:r>
    </w:p>
    <w:p w14:paraId="025932D5" w14:textId="71CAA7C4" w:rsidR="00312721" w:rsidRDefault="00312721" w:rsidP="00682B20">
      <w:pPr>
        <w:rPr>
          <w:rFonts w:eastAsia="Batang" w:cs="Arial"/>
          <w:color w:val="000000"/>
        </w:rPr>
      </w:pPr>
    </w:p>
    <w:p w14:paraId="10540609" w14:textId="58A38C5E" w:rsidR="007E4CFB" w:rsidRDefault="007E4CFB" w:rsidP="00682B20">
      <w:pPr>
        <w:rPr>
          <w:rFonts w:eastAsia="Batang" w:cs="Arial"/>
          <w:color w:val="000000"/>
        </w:rPr>
      </w:pPr>
      <w:r>
        <w:rPr>
          <w:rFonts w:eastAsia="Batang" w:cs="Arial"/>
          <w:color w:val="000000"/>
        </w:rPr>
        <w:t>De wijzigingen voor de BRP staan in de volgende diagram aangegeven.</w:t>
      </w:r>
    </w:p>
    <w:p w14:paraId="0278355B" w14:textId="77777777" w:rsidR="007E4CFB" w:rsidRDefault="007E4CFB" w:rsidP="00682B20">
      <w:pPr>
        <w:rPr>
          <w:rFonts w:eastAsia="Batang" w:cs="Arial"/>
          <w:color w:val="000000"/>
        </w:rPr>
      </w:pPr>
    </w:p>
    <w:p w14:paraId="154CE7B7" w14:textId="0AEDFC27" w:rsidR="007E4CFB" w:rsidRDefault="006310B5" w:rsidP="00682B20">
      <w:pPr>
        <w:rPr>
          <w:rFonts w:eastAsia="Batang" w:cs="Arial"/>
          <w:color w:val="000000"/>
        </w:rPr>
      </w:pPr>
      <w:r>
        <w:rPr>
          <w:rFonts w:eastAsia="Batang" w:cs="Arial"/>
          <w:noProof/>
          <w:color w:val="000000"/>
        </w:rPr>
        <w:drawing>
          <wp:inline distT="0" distB="0" distL="0" distR="0" wp14:anchorId="66EF1518" wp14:editId="09A1E11F">
            <wp:extent cx="6528099" cy="5044440"/>
            <wp:effectExtent l="0" t="0" r="6350" b="381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P en NHR-page-001 (1).jpg"/>
                    <pic:cNvPicPr/>
                  </pic:nvPicPr>
                  <pic:blipFill>
                    <a:blip r:embed="rId10">
                      <a:extLst>
                        <a:ext uri="{28A0092B-C50C-407E-A947-70E740481C1C}">
                          <a14:useLocalDpi xmlns:a14="http://schemas.microsoft.com/office/drawing/2010/main" val="0"/>
                        </a:ext>
                      </a:extLst>
                    </a:blip>
                    <a:stretch>
                      <a:fillRect/>
                    </a:stretch>
                  </pic:blipFill>
                  <pic:spPr>
                    <a:xfrm>
                      <a:off x="0" y="0"/>
                      <a:ext cx="6534729" cy="5049563"/>
                    </a:xfrm>
                    <a:prstGeom prst="rect">
                      <a:avLst/>
                    </a:prstGeom>
                  </pic:spPr>
                </pic:pic>
              </a:graphicData>
            </a:graphic>
          </wp:inline>
        </w:drawing>
      </w:r>
    </w:p>
    <w:p w14:paraId="2C29A1FD" w14:textId="77777777" w:rsidR="00C115E2" w:rsidRDefault="00C115E2" w:rsidP="00682B20">
      <w:pPr>
        <w:rPr>
          <w:rFonts w:eastAsia="Batang" w:cs="Arial"/>
          <w:color w:val="000000"/>
        </w:rPr>
      </w:pPr>
    </w:p>
    <w:p w14:paraId="7D646A6E" w14:textId="77777777" w:rsidR="007E4CFB" w:rsidRDefault="007E4CFB" w:rsidP="00682B20">
      <w:pPr>
        <w:rPr>
          <w:rFonts w:eastAsia="Batang" w:cs="Arial"/>
          <w:color w:val="000000"/>
        </w:rPr>
      </w:pPr>
    </w:p>
    <w:p w14:paraId="035649DA" w14:textId="2012CFC2" w:rsidR="00312721" w:rsidRDefault="00312721" w:rsidP="00312721">
      <w:pPr>
        <w:pStyle w:val="Kop2"/>
      </w:pPr>
      <w:r>
        <w:t>View Adressen, gebouwen en terreinen</w:t>
      </w:r>
    </w:p>
    <w:p w14:paraId="205BCF5E" w14:textId="77777777" w:rsidR="00312721" w:rsidRPr="00312721" w:rsidRDefault="00312721" w:rsidP="00312721">
      <w:pPr>
        <w:rPr>
          <w:rFonts w:eastAsia="Batang, 'Arial Unicode MS'"/>
        </w:rPr>
      </w:pPr>
      <w:r w:rsidRPr="00312721">
        <w:rPr>
          <w:rFonts w:eastAsia="Batang, 'Arial Unicode MS'"/>
        </w:rPr>
        <w:t>KING heeft de GEMEENTE als objecttype toegevoegd, omdat zij het bestuurlijke gebied is waarbinnen de betreffende ruimtelijke objecten liggen.</w:t>
      </w:r>
    </w:p>
    <w:p w14:paraId="7D2F1233" w14:textId="77777777" w:rsidR="00312721" w:rsidRPr="00312721" w:rsidRDefault="00312721" w:rsidP="00312721">
      <w:pPr>
        <w:rPr>
          <w:rFonts w:eastAsia="Batang, 'Arial Unicode MS'"/>
        </w:rPr>
      </w:pPr>
    </w:p>
    <w:p w14:paraId="11DA328E" w14:textId="77777777" w:rsidR="00312721" w:rsidRPr="00312721" w:rsidRDefault="00312721" w:rsidP="00312721">
      <w:pPr>
        <w:rPr>
          <w:rFonts w:eastAsia="Batang, 'Arial Unicode MS'"/>
        </w:rPr>
      </w:pPr>
      <w:r w:rsidRPr="00312721">
        <w:rPr>
          <w:rFonts w:eastAsia="Batang, 'Arial Unicode MS'"/>
        </w:rPr>
        <w:t>Binnen een gemeente bevinden zich één of meer WOONPLAATSen, maar een woonplaats bevindt zich altijd binnen één gemeente.</w:t>
      </w:r>
    </w:p>
    <w:p w14:paraId="7AD22728" w14:textId="77777777" w:rsidR="00312721" w:rsidRPr="00312721" w:rsidRDefault="00312721" w:rsidP="00312721">
      <w:pPr>
        <w:rPr>
          <w:rFonts w:eastAsia="Batang, 'Arial Unicode MS'"/>
        </w:rPr>
      </w:pPr>
    </w:p>
    <w:p w14:paraId="6B3524DC" w14:textId="27837764" w:rsidR="00312721" w:rsidRPr="00312721" w:rsidRDefault="00312721" w:rsidP="00312721">
      <w:pPr>
        <w:rPr>
          <w:rFonts w:eastAsia="Batang, 'Arial Unicode MS'"/>
        </w:rPr>
      </w:pPr>
      <w:r w:rsidRPr="00312721">
        <w:rPr>
          <w:rFonts w:eastAsia="Batang, 'Arial Unicode MS'"/>
        </w:rPr>
        <w:lastRenderedPageBreak/>
        <w:t xml:space="preserve">Binnen elke woonplaats bevinden zich één of meer OPENBARE RUIMTEn die in de BAG zijn gedefinieerd. </w:t>
      </w:r>
      <w:r w:rsidR="0010154B" w:rsidRPr="0010154B">
        <w:rPr>
          <w:rFonts w:eastAsia="Batang, 'Arial Unicode MS'"/>
          <w:color w:val="FF0000"/>
          <w:u w:val="single"/>
        </w:rPr>
        <w:t>De</w:t>
      </w:r>
      <w:r w:rsidRPr="0010154B">
        <w:rPr>
          <w:rFonts w:eastAsia="Batang, 'Arial Unicode MS'"/>
          <w:color w:val="FF0000"/>
          <w:u w:val="single"/>
        </w:rPr>
        <w:t xml:space="preserve"> GEMEENTELIJKE OPENBARE RUIMTE </w:t>
      </w:r>
      <w:r w:rsidR="0010154B" w:rsidRPr="0010154B">
        <w:rPr>
          <w:rFonts w:eastAsia="Batang, 'Arial Unicode MS'"/>
          <w:color w:val="FF0000"/>
          <w:u w:val="single"/>
        </w:rPr>
        <w:t>is verwijderd uit het model omdat deze niet gebruikt werd</w:t>
      </w:r>
      <w:r w:rsidRPr="0010154B">
        <w:rPr>
          <w:rFonts w:eastAsia="Batang, 'Arial Unicode MS'"/>
          <w:color w:val="FF0000"/>
          <w:u w:val="single"/>
        </w:rPr>
        <w:t>.</w:t>
      </w:r>
      <w:r w:rsidRPr="00312721">
        <w:rPr>
          <w:rFonts w:eastAsia="Batang, 'Arial Unicode MS'"/>
        </w:rPr>
        <w:t xml:space="preserve"> </w:t>
      </w:r>
    </w:p>
    <w:p w14:paraId="70D40B86" w14:textId="77777777" w:rsidR="00312721" w:rsidRPr="00312721" w:rsidRDefault="00312721" w:rsidP="00312721">
      <w:pPr>
        <w:rPr>
          <w:rFonts w:eastAsia="Batang, 'Arial Unicode MS'"/>
        </w:rPr>
      </w:pPr>
    </w:p>
    <w:p w14:paraId="11CAFA69" w14:textId="77777777" w:rsidR="00312721" w:rsidRPr="00312721" w:rsidRDefault="00312721" w:rsidP="00312721">
      <w:pPr>
        <w:rPr>
          <w:rFonts w:eastAsia="Batang, 'Arial Unicode MS'"/>
        </w:rPr>
      </w:pPr>
      <w:r w:rsidRPr="00312721">
        <w:rPr>
          <w:rFonts w:eastAsia="Batang, 'Arial Unicode MS'"/>
        </w:rPr>
        <w:t>De CBS-indeling in WIJKen en BUURTen hebben we eveneens toegevoegd. De geometrie is één van de te registreren gegevens. Een belangrijk voordeel hiervan is dat management</w:t>
      </w:r>
      <w:r w:rsidRPr="00312721">
        <w:rPr>
          <w:rFonts w:eastAsia="Batang, 'Arial Unicode MS'"/>
        </w:rPr>
        <w:softHyphen/>
        <w:t>informatie geografisch in beeld gebracht kan worden.</w:t>
      </w:r>
    </w:p>
    <w:p w14:paraId="32F542D2" w14:textId="77777777" w:rsidR="00312721" w:rsidRPr="00312721" w:rsidRDefault="00312721" w:rsidP="00312721">
      <w:pPr>
        <w:rPr>
          <w:rFonts w:eastAsia="Batang, 'Arial Unicode MS'"/>
        </w:rPr>
      </w:pPr>
    </w:p>
    <w:p w14:paraId="0611405E" w14:textId="77777777" w:rsidR="00312721" w:rsidRPr="00312721" w:rsidRDefault="00312721" w:rsidP="00312721">
      <w:pPr>
        <w:rPr>
          <w:rFonts w:eastAsia="Batang, 'Arial Unicode MS'"/>
        </w:rPr>
      </w:pPr>
      <w:r w:rsidRPr="00312721">
        <w:rPr>
          <w:rFonts w:eastAsia="Batang, 'Arial Unicode MS'"/>
        </w:rPr>
        <w:t>Aan een OPENBARE RUIMTE kunnen ADRESSEERBARE OBJECT AANDUIDINGen gerelateerd zijn. In de meeste gevallen gaat het om NUMMERAANDUIDINGen die de BAG onderscheidt. Soms is het noodzakelijk om ook andere adressen vast te stellen, bijvoorbeeld van terreinen die geen stand- en ligplaatsen zijn en eventueel van gebouwen die geen</w:t>
      </w:r>
    </w:p>
    <w:p w14:paraId="5EDF13F6" w14:textId="77777777" w:rsidR="00312721" w:rsidRPr="00312721" w:rsidRDefault="00312721" w:rsidP="00312721">
      <w:pPr>
        <w:rPr>
          <w:rFonts w:eastAsia="Batang, 'Arial Unicode MS'"/>
        </w:rPr>
      </w:pPr>
      <w:r w:rsidRPr="00312721">
        <w:rPr>
          <w:rFonts w:eastAsia="Batang, 'Arial Unicode MS'"/>
        </w:rPr>
        <w:t>verblijfsobjecten zijn. Een dergelijke OVERIGE ADRESSEERBAAR OBJECT AANDUIDING wordt weliswaar officieel vastgesteld, maar maakt geen deel uit van de BAG.</w:t>
      </w:r>
    </w:p>
    <w:p w14:paraId="2F0DBEF4" w14:textId="77777777" w:rsidR="00312721" w:rsidRPr="00312721" w:rsidRDefault="00312721" w:rsidP="00312721">
      <w:pPr>
        <w:rPr>
          <w:rFonts w:eastAsia="Batang, 'Arial Unicode MS'"/>
        </w:rPr>
      </w:pPr>
    </w:p>
    <w:p w14:paraId="3D635069" w14:textId="0E0242CC" w:rsidR="00312721" w:rsidRPr="00312721" w:rsidRDefault="00312721" w:rsidP="00312721">
      <w:pPr>
        <w:rPr>
          <w:rFonts w:eastAsia="Batang, 'Arial Unicode MS'"/>
        </w:rPr>
      </w:pPr>
      <w:r w:rsidRPr="00312721">
        <w:rPr>
          <w:rFonts w:eastAsia="Batang, 'Arial Unicode MS'"/>
        </w:rPr>
        <w:t>De B</w:t>
      </w:r>
      <w:r w:rsidR="0010154B">
        <w:rPr>
          <w:rFonts w:eastAsia="Batang, 'Arial Unicode MS'"/>
        </w:rPr>
        <w:t>AG</w:t>
      </w:r>
      <w:r w:rsidRPr="00312721">
        <w:rPr>
          <w:rFonts w:eastAsia="Batang, 'Arial Unicode MS'"/>
        </w:rPr>
        <w:t xml:space="preserve"> onderscheidt gebouwde objecten als VERBLIJFSOBJECTen en terreinen als STAND- en LIGPLAATSen. In het RSGB hebben we voor het onderscheid in gebouwen (GEBOUWD OBJECT) en terreinen (BENOEMD TERREIN) gekozen. Met de verblijfsobjecten wordt immers niet de hele gebouwde omgeving, voor zover zinvol, gemodelleerd. Vandaar dat we het OVERIG GEBOUWD OBJECT hebben toegevoegd. Dit geeft, in combinatie met de verblijfsobjecten, gemeenten de mogelijkheid om het deel van de gebouwde omgeving dat zij relevant vinden adequaat te registreren. Een OVERIG GEBOUWD OBJECT kan op één van drie manieren een adres krijgen:</w:t>
      </w:r>
    </w:p>
    <w:p w14:paraId="506B9247" w14:textId="77777777" w:rsidR="0010154B" w:rsidRDefault="00312721" w:rsidP="002D3C61">
      <w:pPr>
        <w:pStyle w:val="Lijstalinea"/>
        <w:numPr>
          <w:ilvl w:val="0"/>
          <w:numId w:val="22"/>
        </w:numPr>
      </w:pPr>
      <w:r w:rsidRPr="00312721">
        <w:t>door gebruik te maken van een ‘BAG-adres’ (NUMMERAANDUIDING), aangevuld met een locatieomschrijving;</w:t>
      </w:r>
      <w:r w:rsidR="0010154B">
        <w:t xml:space="preserve"> </w:t>
      </w:r>
    </w:p>
    <w:p w14:paraId="67FEA33E" w14:textId="49D77E44" w:rsidR="00312721" w:rsidRPr="00312721" w:rsidRDefault="00312721" w:rsidP="002D3C61">
      <w:pPr>
        <w:pStyle w:val="Lijstalinea"/>
        <w:numPr>
          <w:ilvl w:val="0"/>
          <w:numId w:val="22"/>
        </w:numPr>
      </w:pPr>
      <w:r w:rsidRPr="00312721">
        <w:t>door een officieel adres vast te stellen dat niet in de BAG wordt geregistreerd (OVERIGE ADRESSEERBAAR OBJECTAANDUIDING);</w:t>
      </w:r>
    </w:p>
    <w:p w14:paraId="2EC96F38" w14:textId="77777777" w:rsidR="00312721" w:rsidRPr="00312721" w:rsidRDefault="00312721" w:rsidP="002D3C61">
      <w:pPr>
        <w:pStyle w:val="Lijstalinea"/>
        <w:numPr>
          <w:ilvl w:val="0"/>
          <w:numId w:val="22"/>
        </w:numPr>
      </w:pPr>
      <w:r w:rsidRPr="00312721">
        <w:t>door de ligging ten opzichte van een OPENBARE RUIMTE aan te geven met een locatieomschrijving.</w:t>
      </w:r>
    </w:p>
    <w:p w14:paraId="47912EB2" w14:textId="77777777" w:rsidR="00312721" w:rsidRDefault="00312721" w:rsidP="00312721"/>
    <w:p w14:paraId="3CEFBBBC" w14:textId="77777777" w:rsidR="00312721" w:rsidRDefault="00312721" w:rsidP="00312721">
      <w:r w:rsidRPr="00312721">
        <w:t>Gemeenten hebben de behoefte om naast stand- en ligplaatsen o</w:t>
      </w:r>
      <w:r>
        <w:t xml:space="preserve">ok andere afgebakende terreinen </w:t>
      </w:r>
    </w:p>
    <w:p w14:paraId="6A796DA2" w14:textId="77777777" w:rsidR="00312721" w:rsidRDefault="00312721" w:rsidP="00312721">
      <w:r>
        <w:t>t</w:t>
      </w:r>
      <w:r w:rsidRPr="00312721">
        <w:t xml:space="preserve">e registreren en een officieel (niet-authentiek) adres te geven. Hiervoor hebben we het OVERIG </w:t>
      </w:r>
    </w:p>
    <w:p w14:paraId="1138732B" w14:textId="77777777" w:rsidR="00312721" w:rsidRDefault="00312721" w:rsidP="00312721">
      <w:pPr>
        <w:rPr>
          <w:rFonts w:eastAsia="Batang, 'Arial Unicode MS'"/>
        </w:rPr>
      </w:pPr>
      <w:r w:rsidRPr="00312721">
        <w:t>TERREIN toegevoegd. In combinatie met de stand- en ligplaatsen kunnen</w:t>
      </w:r>
      <w:r>
        <w:t xml:space="preserve"> g</w:t>
      </w:r>
      <w:r w:rsidRPr="00312721">
        <w:rPr>
          <w:rFonts w:eastAsia="Batang, 'Arial Unicode MS'"/>
        </w:rPr>
        <w:t xml:space="preserve">emeenten dan alle </w:t>
      </w:r>
    </w:p>
    <w:p w14:paraId="2322B227" w14:textId="3DA6EAF9" w:rsidR="00312721" w:rsidRPr="00312721" w:rsidRDefault="00312721" w:rsidP="00312721">
      <w:pPr>
        <w:rPr>
          <w:rFonts w:eastAsia="Batang, 'Arial Unicode MS'"/>
        </w:rPr>
      </w:pPr>
      <w:r w:rsidRPr="00312721">
        <w:rPr>
          <w:rFonts w:eastAsia="Batang, 'Arial Unicode MS'"/>
        </w:rPr>
        <w:t>terreinen registreren waaraan zij een officieel adres willen toekennen.</w:t>
      </w:r>
    </w:p>
    <w:p w14:paraId="27B92D25" w14:textId="77777777" w:rsidR="00312721" w:rsidRDefault="00312721" w:rsidP="00312721">
      <w:pPr>
        <w:rPr>
          <w:rFonts w:eastAsia="Batang, 'Arial Unicode MS'"/>
        </w:rPr>
      </w:pPr>
    </w:p>
    <w:p w14:paraId="05194CE0" w14:textId="77777777" w:rsidR="00312721" w:rsidRPr="00312721" w:rsidRDefault="00312721" w:rsidP="00312721">
      <w:pPr>
        <w:rPr>
          <w:rFonts w:eastAsia="Batang, 'Arial Unicode MS'"/>
        </w:rPr>
      </w:pPr>
      <w:r w:rsidRPr="00312721">
        <w:rPr>
          <w:rFonts w:eastAsia="Batang, 'Arial Unicode MS'"/>
        </w:rPr>
        <w:t>VERBLIJFSOBJECT, STANDPLAATS en LIGPLAATS hebben we gegeneraliseerd naar ADRESSEERBAAR OBJECT teneinde aan te sluiten bij de terminologie van de BAG. GEBOUWD OBJECT en BENOEMD TERREIN hebben we gegeneraliseerd naar BENOEMD OBJECT  omdat veel relaties de groepering van al deze objecttypen betreffen.</w:t>
      </w:r>
    </w:p>
    <w:p w14:paraId="36A6E486" w14:textId="77777777" w:rsidR="00312721" w:rsidRPr="00312721" w:rsidRDefault="00312721" w:rsidP="00312721">
      <w:pPr>
        <w:rPr>
          <w:rFonts w:eastAsia="Batang, 'Arial Unicode MS'"/>
        </w:rPr>
      </w:pPr>
      <w:r w:rsidRPr="00312721">
        <w:rPr>
          <w:rFonts w:eastAsia="Batang, 'Arial Unicode MS'"/>
        </w:rPr>
        <w:t>VERBLIJFSOBJECTen maken deel uit van PANDen (gevisualiseerd met de ligt-in-relatie). Maar niet elk pand bevat verblijfsobjecten. Voor dergelijke panden hebben we een optionele relatie toegevoegd tussen PAND en BUURT om van de panden die niet aan VERBLIJFSOBJECTen worden gerelateerd, duidelijk te maken binnen welke buurt (en daarmee gemeente) zij vallen, bijvoorbeeld omdat een gemeente eigenaren van dergelijke panden wil aanschrijven. Overigens valt de relatie tussen een pand als bijgebouw van een verblijfsobject zijnde een hoofdgebouw af te leiden via de relaties van beide objecten met het WOZ-object.</w:t>
      </w:r>
    </w:p>
    <w:p w14:paraId="56E03128" w14:textId="77777777" w:rsidR="00312721" w:rsidRDefault="00312721" w:rsidP="00682B20">
      <w:pPr>
        <w:rPr>
          <w:rFonts w:eastAsia="Batang" w:cs="Arial"/>
          <w:color w:val="000000"/>
        </w:rPr>
      </w:pPr>
    </w:p>
    <w:p w14:paraId="619F5D13" w14:textId="40F7EA47" w:rsidR="002379FD" w:rsidRDefault="002379FD">
      <w:pPr>
        <w:contextualSpacing w:val="0"/>
        <w:rPr>
          <w:rFonts w:eastAsia="Batang" w:cs="Arial"/>
          <w:color w:val="000000"/>
        </w:rPr>
      </w:pPr>
      <w:r>
        <w:rPr>
          <w:rFonts w:eastAsia="Batang" w:cs="Arial"/>
          <w:color w:val="000000"/>
        </w:rPr>
        <w:br w:type="page"/>
      </w:r>
    </w:p>
    <w:p w14:paraId="01E38E52" w14:textId="10446E1E" w:rsidR="002379FD" w:rsidRDefault="002379FD">
      <w:pPr>
        <w:contextualSpacing w:val="0"/>
        <w:rPr>
          <w:rFonts w:eastAsia="Batang" w:cs="Arial"/>
          <w:color w:val="000000"/>
        </w:rPr>
      </w:pPr>
      <w:r w:rsidRPr="002379FD">
        <w:rPr>
          <w:rFonts w:eastAsia="Batang" w:cs="Arial"/>
          <w:noProof/>
          <w:color w:val="000000"/>
        </w:rPr>
        <w:lastRenderedPageBreak/>
        <w:drawing>
          <wp:anchor distT="0" distB="0" distL="114300" distR="114300" simplePos="0" relativeHeight="251658240" behindDoc="0" locked="0" layoutInCell="1" allowOverlap="1" wp14:anchorId="3A97D7AD" wp14:editId="7577ADFB">
            <wp:simplePos x="0" y="0"/>
            <wp:positionH relativeFrom="page">
              <wp:posOffset>-1173480</wp:posOffset>
            </wp:positionH>
            <wp:positionV relativeFrom="paragraph">
              <wp:posOffset>-304800</wp:posOffset>
            </wp:positionV>
            <wp:extent cx="10907395" cy="7710805"/>
            <wp:effectExtent l="0" t="0" r="8255" b="4445"/>
            <wp:wrapTopAndBottom/>
            <wp:docPr id="3" name="Afbeelding 3" descr="Z:\King\900. Gegevensstandaarden Bron\30-Doorontwikkelingen\RSGB\Werkgroep RSG\Oplevering RSGB op hoofdlijnen\ba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King\900. Gegevensstandaarden Bron\30-Doorontwikkelingen\RSGB\Werkgroep RSG\Oplevering RSGB op hoofdlijnen\bag.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07395" cy="77108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Batang" w:cs="Arial"/>
          <w:color w:val="000000"/>
        </w:rPr>
        <w:br w:type="page"/>
      </w:r>
    </w:p>
    <w:p w14:paraId="18756FA5" w14:textId="77777777" w:rsidR="001D1634" w:rsidRDefault="001D1634" w:rsidP="00682B20">
      <w:pPr>
        <w:rPr>
          <w:rFonts w:eastAsia="Batang" w:cs="Arial"/>
          <w:color w:val="000000"/>
        </w:rPr>
      </w:pPr>
    </w:p>
    <w:p w14:paraId="4ABA2AA7" w14:textId="1B8BEA11" w:rsidR="001D1634" w:rsidRDefault="001D1634" w:rsidP="001D1634">
      <w:pPr>
        <w:pStyle w:val="Kop2"/>
        <w:tabs>
          <w:tab w:val="clear" w:pos="851"/>
          <w:tab w:val="num" w:pos="567"/>
        </w:tabs>
        <w:ind w:left="1135" w:hanging="1135"/>
      </w:pPr>
      <w:r>
        <w:t>View Kadaster</w:t>
      </w:r>
    </w:p>
    <w:p w14:paraId="6303378F" w14:textId="77777777" w:rsidR="001D1634" w:rsidRDefault="001D1634" w:rsidP="001D1634">
      <w:r>
        <w:t>Het objectenmodel van het stelsel van basisregistraties kent een n:m-relatie tussen enerzijds</w:t>
      </w:r>
    </w:p>
    <w:p w14:paraId="0D776290" w14:textId="77777777" w:rsidR="001D1634" w:rsidRDefault="001D1634" w:rsidP="001D1634">
      <w:r>
        <w:t>onroerende zaken (onderdeel van de BasisRegistratie Kadaster) en anderzijds verblijfsobjecten</w:t>
      </w:r>
    </w:p>
    <w:p w14:paraId="380CDA39" w14:textId="77777777" w:rsidR="001D1634" w:rsidRDefault="001D1634" w:rsidP="001D1634">
      <w:r>
        <w:t>en stand-  en  ligplaatsen.  Een  onroerende  zaak  is de groepering  van  kadastrale  percelen,</w:t>
      </w:r>
    </w:p>
    <w:p w14:paraId="601C811D" w14:textId="77777777" w:rsidR="001D1634" w:rsidRDefault="001D1634" w:rsidP="001D1634">
      <w:r>
        <w:t>appartementsrechten en leidingnetwerk. Alleen de eerste twee zijn zodanig belangrijk voor de</w:t>
      </w:r>
    </w:p>
    <w:p w14:paraId="40922F85" w14:textId="77777777" w:rsidR="001D1634" w:rsidRDefault="001D1634" w:rsidP="001D1634">
      <w:r>
        <w:t>gemeentelijke   informatievoorziening   dat   die   in   het   referentiemodel   zijn   opgenomen.   Het KADASTRAAL   PERCEEL   en   het   APPARTEMENTSRECHT   vormen   gezamenlijk   de</w:t>
      </w:r>
    </w:p>
    <w:p w14:paraId="4335D011" w14:textId="77777777" w:rsidR="001D1634" w:rsidRDefault="001D1634" w:rsidP="001D1634">
      <w:r>
        <w:t>KADASTRALE   ONROERENDE   ZAAK.   Om   aan   te   sluiten   bij   de   toegevoegde   objecttypen</w:t>
      </w:r>
    </w:p>
    <w:p w14:paraId="027BF259" w14:textId="77777777" w:rsidR="001D1634" w:rsidRDefault="001D1634" w:rsidP="001D1634">
      <w:r>
        <w:t>(OVERIG   GEBOUWD   OBJECT   en   OVERIG   TERREIN)   hebben   we   de   relatie   met adresseerbare objecten vormgegeven als een verplichte relatie tussen BENOEMD OBJECT en</w:t>
      </w:r>
    </w:p>
    <w:p w14:paraId="680CEF76" w14:textId="77777777" w:rsidR="001D1634" w:rsidRDefault="001D1634" w:rsidP="001D1634">
      <w:r>
        <w:t>KADASTRALE ONROERENDE ZAAK.</w:t>
      </w:r>
    </w:p>
    <w:p w14:paraId="534B6560" w14:textId="77777777" w:rsidR="001D1634" w:rsidRPr="00D47CD4" w:rsidRDefault="001D1634" w:rsidP="001D1634">
      <w:r w:rsidRPr="00D47CD4">
        <w:t>Verder   hebben   we   een   1:n-relatie   toegevoegd   tussen   kadastrale   percelen   onderling   (‘ligt binnen’). Een geheel perceel beschikt over geometrie (de perceelgrens), voor deelpercelen is</w:t>
      </w:r>
    </w:p>
    <w:p w14:paraId="0E7CE6C0" w14:textId="77777777" w:rsidR="001D1634" w:rsidRPr="00D47CD4" w:rsidRDefault="001D1634" w:rsidP="001D1634">
      <w:r w:rsidRPr="00D47CD4">
        <w:t>dit niet het geval. Door deze relatie is van deelpercelen vast te leggen bij welke gehele percelen</w:t>
      </w:r>
    </w:p>
    <w:p w14:paraId="68AD032D" w14:textId="77777777" w:rsidR="001D1634" w:rsidRDefault="001D1634" w:rsidP="001D1634">
      <w:r w:rsidRPr="00D47CD4">
        <w:t>zij qua ligging horen.</w:t>
      </w:r>
      <w:r w:rsidRPr="001A3DAB">
        <w:rPr>
          <w:highlight w:val="yellow"/>
        </w:rPr>
        <w:t xml:space="preserve"> </w:t>
      </w:r>
    </w:p>
    <w:p w14:paraId="505FD4BA" w14:textId="77777777" w:rsidR="001D1634" w:rsidRPr="008F3A80" w:rsidRDefault="001D1634" w:rsidP="001D1634">
      <w:pPr>
        <w:rPr>
          <w:color w:val="FF0000"/>
          <w:u w:val="single"/>
        </w:rPr>
      </w:pPr>
      <w:r w:rsidRPr="008F3A80">
        <w:rPr>
          <w:color w:val="FF0000"/>
          <w:u w:val="single"/>
        </w:rPr>
        <w:t>Via de relaties ZAKELIJK RECHT is ontstaan uit APPARTEMENTSRECHTSPLITSING en ZAKELIJK RECHT is betrokken bij APPARTEMENTSRECHTSPLITSING is af te leiden dat een appartementsrecht deel uitmaakt van een appartementencomplex dat staat op een kadastraal perceel.</w:t>
      </w:r>
    </w:p>
    <w:p w14:paraId="0770B552" w14:textId="77777777" w:rsidR="001D1634" w:rsidRPr="00D47CD4" w:rsidRDefault="001D1634" w:rsidP="001D1634">
      <w:r w:rsidRPr="00D47CD4">
        <w:t>Tot slot hebben we de voornaamste</w:t>
      </w:r>
      <w:r>
        <w:t xml:space="preserve"> </w:t>
      </w:r>
      <w:r w:rsidRPr="00D47CD4">
        <w:t>zakelijk gerechtigde (een PERSOON) van een KADASTRALE ONROERENDE ZAAK</w:t>
      </w:r>
      <w:r>
        <w:t xml:space="preserve"> </w:t>
      </w:r>
      <w:r w:rsidRPr="00D47CD4">
        <w:t>toegevoegd.</w:t>
      </w:r>
    </w:p>
    <w:p w14:paraId="09E8C4CA" w14:textId="77777777" w:rsidR="001D1634" w:rsidRPr="008F3A80" w:rsidRDefault="001D1634" w:rsidP="001D1634">
      <w:pPr>
        <w:rPr>
          <w:color w:val="FF0000"/>
          <w:u w:val="single"/>
        </w:rPr>
      </w:pPr>
      <w:r w:rsidRPr="008F3A80">
        <w:rPr>
          <w:color w:val="FF0000"/>
          <w:u w:val="single"/>
        </w:rPr>
        <w:t>Het   ZAKELIJK   RECHT   legt   van   elke   kadastrale   onroerende   zaak   vast   welke TENAAMSTELLINGen van een PERSOON daarop zakelijke rechten uitoefent.</w:t>
      </w:r>
    </w:p>
    <w:p w14:paraId="41D21D20" w14:textId="77777777" w:rsidR="001D1634" w:rsidRPr="008F3A80" w:rsidRDefault="001D1634" w:rsidP="001D1634">
      <w:pPr>
        <w:rPr>
          <w:color w:val="FF0000"/>
          <w:u w:val="single"/>
        </w:rPr>
      </w:pPr>
      <w:r w:rsidRPr="008F3A80">
        <w:rPr>
          <w:color w:val="FF0000"/>
          <w:u w:val="single"/>
        </w:rPr>
        <w:t>Ook hebben we ZEKERHEIDSRECHT toegevoegd omdat voor het afhandelen van aanvragen van vergunningen en  het verlenen van uitkeringen het van belang is te weten of een persoon een hypotheek of een beperking (beslag) heeft.</w:t>
      </w:r>
    </w:p>
    <w:p w14:paraId="34B420C1" w14:textId="77777777" w:rsidR="001D1634" w:rsidRDefault="001D1634" w:rsidP="001D1634"/>
    <w:p w14:paraId="7D595491" w14:textId="77777777" w:rsidR="001D1634" w:rsidRDefault="001D1634" w:rsidP="001D1634">
      <w:pPr>
        <w:rPr>
          <w:color w:val="FF0000"/>
          <w:u w:val="single"/>
        </w:rPr>
      </w:pPr>
      <w:r w:rsidRPr="008F3A80">
        <w:rPr>
          <w:color w:val="FF0000"/>
          <w:u w:val="single"/>
        </w:rPr>
        <w:t>KADASTRALE ONROERENDE ZAAK AANTEKENING en ZAKELIJK RECHT AANTEKENING hebben we verwijderd n.a.v. de notitie onderlinge positionering van informatie- en berichtenmodellen.</w:t>
      </w:r>
    </w:p>
    <w:p w14:paraId="25219904" w14:textId="243F9F6C" w:rsidR="00412FB6" w:rsidRDefault="00412FB6">
      <w:pPr>
        <w:contextualSpacing w:val="0"/>
        <w:rPr>
          <w:color w:val="FF0000"/>
          <w:u w:val="single"/>
        </w:rPr>
      </w:pPr>
      <w:r>
        <w:rPr>
          <w:color w:val="FF0000"/>
          <w:u w:val="single"/>
        </w:rPr>
        <w:br w:type="page"/>
      </w:r>
    </w:p>
    <w:p w14:paraId="37D3BCDD" w14:textId="1A13AD5C" w:rsidR="00412FB6" w:rsidRDefault="00412FB6">
      <w:pPr>
        <w:contextualSpacing w:val="0"/>
        <w:rPr>
          <w:color w:val="FF0000"/>
          <w:u w:val="single"/>
        </w:rPr>
      </w:pPr>
      <w:r w:rsidRPr="00412FB6">
        <w:rPr>
          <w:noProof/>
          <w:color w:val="FF0000"/>
          <w:u w:val="single"/>
        </w:rPr>
        <w:lastRenderedPageBreak/>
        <w:drawing>
          <wp:anchor distT="0" distB="0" distL="114300" distR="114300" simplePos="0" relativeHeight="251659264" behindDoc="0" locked="0" layoutInCell="1" allowOverlap="1" wp14:anchorId="719F5F27" wp14:editId="5113E30A">
            <wp:simplePos x="0" y="0"/>
            <wp:positionH relativeFrom="margin">
              <wp:posOffset>-1148080</wp:posOffset>
            </wp:positionH>
            <wp:positionV relativeFrom="paragraph">
              <wp:posOffset>1885950</wp:posOffset>
            </wp:positionV>
            <wp:extent cx="8588375" cy="4831080"/>
            <wp:effectExtent l="0" t="7302" r="0" b="0"/>
            <wp:wrapTopAndBottom/>
            <wp:docPr id="4" name="Afbeelding 4" descr="Z:\King\900. Gegevensstandaarden Bron\30-Doorontwikkelingen\RSGB\Werkgroep RSG\Oplevering RSGB op hoofdlijnen\br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King\900. Gegevensstandaarden Bron\30-Doorontwikkelingen\RSGB\Werkgroep RSG\Oplevering RSGB op hoofdlijnen\brk.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6200000">
                      <a:off x="0" y="0"/>
                      <a:ext cx="8588375" cy="4831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color w:val="FF0000"/>
          <w:u w:val="single"/>
        </w:rPr>
        <w:br w:type="page"/>
      </w:r>
    </w:p>
    <w:p w14:paraId="7DAEC74D" w14:textId="77777777" w:rsidR="00C37A8D" w:rsidRDefault="00C37A8D" w:rsidP="001D1634">
      <w:pPr>
        <w:rPr>
          <w:color w:val="FF0000"/>
          <w:u w:val="single"/>
        </w:rPr>
      </w:pPr>
    </w:p>
    <w:p w14:paraId="65076D05" w14:textId="68EE50C6" w:rsidR="00C37A8D" w:rsidRDefault="00C37A8D" w:rsidP="00C37A8D">
      <w:pPr>
        <w:pStyle w:val="Kop2"/>
      </w:pPr>
      <w:r>
        <w:t>View Topografie</w:t>
      </w:r>
    </w:p>
    <w:p w14:paraId="08F8B113" w14:textId="77777777" w:rsidR="00C37A8D" w:rsidRPr="00C37A8D" w:rsidRDefault="00C37A8D" w:rsidP="00C37A8D">
      <w:pPr>
        <w:rPr>
          <w:rFonts w:eastAsia="Batang" w:cs="Arial"/>
          <w:color w:val="FF0000"/>
          <w:u w:val="single"/>
        </w:rPr>
      </w:pPr>
      <w:r w:rsidRPr="00C37A8D">
        <w:rPr>
          <w:rFonts w:eastAsia="Batang" w:cs="Arial"/>
          <w:color w:val="FF0000"/>
          <w:u w:val="single"/>
        </w:rPr>
        <w:t>Nieuw in IMGeo is toekomstige topografie (ook wel plan topografie genoemd). Hoe IMGeo toekomstige topografie registreert en hoe we hiermee omgaan binnen het RSGB is in de notitie ‘Modellering geplande (geometrie)wijzingen binnen het informatiemodel RSGB’  terug te vinden.</w:t>
      </w:r>
    </w:p>
    <w:p w14:paraId="47ADDD46" w14:textId="77777777" w:rsidR="00C37A8D" w:rsidRPr="00C37A8D" w:rsidRDefault="00C37A8D" w:rsidP="00C37A8D">
      <w:pPr>
        <w:rPr>
          <w:rFonts w:eastAsia="Batang" w:cs="Arial"/>
          <w:color w:val="FF0000"/>
          <w:u w:val="single"/>
        </w:rPr>
      </w:pPr>
    </w:p>
    <w:p w14:paraId="740EA92F" w14:textId="77777777" w:rsidR="00C37A8D" w:rsidRPr="00C37A8D" w:rsidRDefault="00C37A8D" w:rsidP="00C37A8D">
      <w:pPr>
        <w:rPr>
          <w:rFonts w:ascii="Calibri" w:eastAsia="Calibri" w:hAnsi="Calibri"/>
          <w:color w:val="FF0000"/>
          <w:sz w:val="22"/>
          <w:szCs w:val="22"/>
          <w:u w:val="single"/>
          <w:lang w:eastAsia="en-US"/>
        </w:rPr>
      </w:pPr>
      <w:r w:rsidRPr="00C37A8D">
        <w:rPr>
          <w:rFonts w:eastAsia="Batang" w:cs="Arial"/>
          <w:color w:val="FF0000"/>
          <w:u w:val="single"/>
        </w:rPr>
        <w:t>Verder is er in het RSGB gekozen voor een afwijkende modellering ten opzichte van IMGeo in verband met de consistente vastlegging van authenticiteit van attribuut-  en relatiesoorten binnen het gehele informatiemodel.  De verantwoording hiervan is terug te vinden in het document ‘</w:t>
      </w:r>
      <w:r w:rsidRPr="00C37A8D">
        <w:rPr>
          <w:rFonts w:eastAsia="Calibri"/>
          <w:color w:val="FF0000"/>
          <w:u w:val="single"/>
          <w:lang w:eastAsia="en-US"/>
        </w:rPr>
        <w:t xml:space="preserve">Afwijkende modellering RSGB t.o.v. BGT / IMGeo i.v.m. vastlegging authenticiteit’. </w:t>
      </w:r>
    </w:p>
    <w:p w14:paraId="717D5959" w14:textId="77777777" w:rsidR="00C37A8D" w:rsidRPr="00C37A8D" w:rsidRDefault="00C37A8D" w:rsidP="00C37A8D">
      <w:pPr>
        <w:rPr>
          <w:rFonts w:ascii="Calibri" w:eastAsia="Calibri" w:hAnsi="Calibri"/>
          <w:color w:val="FF0000"/>
          <w:sz w:val="22"/>
          <w:szCs w:val="22"/>
          <w:u w:val="single"/>
          <w:lang w:eastAsia="en-US"/>
        </w:rPr>
      </w:pPr>
    </w:p>
    <w:p w14:paraId="70D98D1C" w14:textId="53C38281" w:rsidR="00C37A8D" w:rsidRPr="00C37A8D" w:rsidRDefault="00C37A8D" w:rsidP="00C37A8D">
      <w:pPr>
        <w:rPr>
          <w:rFonts w:eastAsia="Batang" w:cs="Arial"/>
          <w:color w:val="FF0000"/>
          <w:u w:val="single"/>
        </w:rPr>
      </w:pPr>
      <w:r w:rsidRPr="00C37A8D">
        <w:rPr>
          <w:rFonts w:eastAsia="Batang" w:cs="Arial"/>
          <w:color w:val="FF0000"/>
          <w:u w:val="single"/>
        </w:rPr>
        <w:t xml:space="preserve">Een deel van de geschetste objecttypen in RSGB heeft betrekking op fysieke ruimtelijke objecten zoals bijvoorbeeld VERBLIJFSOBJECT en PAND of registratieve geo-objecten zoals OPENBARE RUIMTE, BUURT en WIJK De overige geo-objecten benoemen we hier onafhankelijk van elkaar, zoals in de figuur op de volgende pagina is geschetst. De onderstreepte teksten geven daarbij de belangrijkste aanpassingen weer, namelijk de opname van nieuwe geo-gegevens in RSGB. Ook ten aanzien van PAND, OPENBARE RUIMTE e.d. is een aantal aanpassingen </w:t>
      </w:r>
      <w:r w:rsidR="00E57FAA" w:rsidRPr="00C37A8D">
        <w:rPr>
          <w:rFonts w:eastAsia="Batang" w:cs="Arial"/>
          <w:color w:val="FF0000"/>
          <w:u w:val="single"/>
        </w:rPr>
        <w:t>doorgevoerd</w:t>
      </w:r>
      <w:r w:rsidRPr="00C37A8D">
        <w:rPr>
          <w:rFonts w:eastAsia="Batang" w:cs="Arial"/>
          <w:color w:val="FF0000"/>
          <w:u w:val="single"/>
        </w:rPr>
        <w:t xml:space="preserve"> n.a.v. BGT / IMGeo. </w:t>
      </w:r>
    </w:p>
    <w:p w14:paraId="1119ED22" w14:textId="508ABE8B" w:rsidR="004C7146" w:rsidRDefault="004C7146">
      <w:pPr>
        <w:contextualSpacing w:val="0"/>
        <w:rPr>
          <w:color w:val="FF0000"/>
          <w:u w:val="single"/>
        </w:rPr>
      </w:pPr>
      <w:r>
        <w:rPr>
          <w:color w:val="FF0000"/>
          <w:u w:val="single"/>
        </w:rPr>
        <w:br w:type="page"/>
      </w:r>
    </w:p>
    <w:p w14:paraId="75BCB4A2" w14:textId="77777777" w:rsidR="00C37A8D" w:rsidRDefault="00C37A8D" w:rsidP="001D1634">
      <w:pPr>
        <w:rPr>
          <w:color w:val="FF0000"/>
          <w:u w:val="single"/>
        </w:rPr>
      </w:pPr>
    </w:p>
    <w:p w14:paraId="39B5A48F" w14:textId="05984728" w:rsidR="00C05A0A" w:rsidRDefault="00C05A0A" w:rsidP="001D1634">
      <w:pPr>
        <w:rPr>
          <w:color w:val="FF0000"/>
          <w:u w:val="single"/>
        </w:rPr>
      </w:pPr>
    </w:p>
    <w:p w14:paraId="392F0E3B" w14:textId="5F3F102A" w:rsidR="00C05A0A" w:rsidRDefault="004C7146">
      <w:pPr>
        <w:contextualSpacing w:val="0"/>
        <w:rPr>
          <w:color w:val="FF0000"/>
          <w:u w:val="single"/>
        </w:rPr>
      </w:pPr>
      <w:r w:rsidRPr="004C7146">
        <w:rPr>
          <w:noProof/>
          <w:color w:val="FF0000"/>
          <w:u w:val="single"/>
        </w:rPr>
        <w:drawing>
          <wp:inline distT="0" distB="0" distL="0" distR="0" wp14:anchorId="68C2542A" wp14:editId="2CBA0D50">
            <wp:extent cx="8572429" cy="4819646"/>
            <wp:effectExtent l="9525" t="0" r="0" b="0"/>
            <wp:docPr id="5" name="Afbeelding 5" descr="Z:\King\900. Gegevensstandaarden Bron\30-Doorontwikkelingen\RSGB\Werkgroep RSG\Oplevering RSGB op hoofdlijnen\bg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King\900. Gegevensstandaarden Bron\30-Doorontwikkelingen\RSGB\Werkgroep RSG\Oplevering RSGB op hoofdlijnen\bgt.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8578137" cy="4822855"/>
                    </a:xfrm>
                    <a:prstGeom prst="rect">
                      <a:avLst/>
                    </a:prstGeom>
                    <a:noFill/>
                    <a:ln>
                      <a:noFill/>
                    </a:ln>
                  </pic:spPr>
                </pic:pic>
              </a:graphicData>
            </a:graphic>
          </wp:inline>
        </w:drawing>
      </w:r>
      <w:r w:rsidR="00C05A0A">
        <w:rPr>
          <w:color w:val="FF0000"/>
          <w:u w:val="single"/>
        </w:rPr>
        <w:br w:type="page"/>
      </w:r>
    </w:p>
    <w:p w14:paraId="5D41B6F0" w14:textId="2E291888" w:rsidR="00C05A0A" w:rsidRDefault="00C05A0A" w:rsidP="00C05A0A">
      <w:pPr>
        <w:pStyle w:val="Kop2"/>
      </w:pPr>
      <w:r>
        <w:lastRenderedPageBreak/>
        <w:t>View WOZ</w:t>
      </w:r>
    </w:p>
    <w:p w14:paraId="3D13F64C" w14:textId="568C2E89" w:rsidR="00C05A0A" w:rsidRPr="00C05A0A" w:rsidRDefault="00C05A0A" w:rsidP="00C05A0A">
      <w:pPr>
        <w:rPr>
          <w:rFonts w:eastAsia="Batang, 'Arial Unicode MS'"/>
        </w:rPr>
      </w:pPr>
      <w:r w:rsidRPr="00C05A0A">
        <w:rPr>
          <w:rFonts w:eastAsia="Batang, 'Arial Unicode MS'"/>
        </w:rPr>
        <w:t>Centraal in dit gedeelte van het obj</w:t>
      </w:r>
      <w:r w:rsidR="00E57FAA">
        <w:rPr>
          <w:rFonts w:eastAsia="Batang, 'Arial Unicode MS'"/>
        </w:rPr>
        <w:t>e</w:t>
      </w:r>
      <w:r w:rsidRPr="00C05A0A">
        <w:rPr>
          <w:rFonts w:eastAsia="Batang, 'Arial Unicode MS'"/>
        </w:rPr>
        <w:t>ctenmodel staat het WOZ-OBJECT zoals dat in de BRWOZ voorkomt. Dit heeft relaties naar de KADASTRALE ONROERENDE ZAAKen (percelen en appartementsrechten) die tot het WOZ-object behoren, naar de zgn. WOZ-BELANGen, naar de WOZ-WAARDEn en naar de WOZ-DEELOBJECTen waaruit het is samengesteld.</w:t>
      </w:r>
    </w:p>
    <w:p w14:paraId="41DC84AC" w14:textId="77777777" w:rsidR="00C05A0A" w:rsidRPr="00C05A0A" w:rsidRDefault="00C05A0A" w:rsidP="00C05A0A">
      <w:pPr>
        <w:rPr>
          <w:rFonts w:eastAsia="Batang, 'Arial Unicode MS'"/>
        </w:rPr>
      </w:pPr>
    </w:p>
    <w:p w14:paraId="43DA83C4" w14:textId="77777777" w:rsidR="00C05A0A" w:rsidRPr="00C05A0A" w:rsidRDefault="00C05A0A" w:rsidP="00C05A0A">
      <w:pPr>
        <w:rPr>
          <w:rFonts w:eastAsia="Batang, 'Arial Unicode MS'"/>
        </w:rPr>
      </w:pPr>
      <w:r w:rsidRPr="00C05A0A">
        <w:rPr>
          <w:rFonts w:eastAsia="Batang, 'Arial Unicode MS'"/>
        </w:rPr>
        <w:t>Het WOZ-DEELOBJECT betreft een element van een WOZ-OBJECT; meerdere WOZ-deelobjecten (bijvoorbeeld de woning, de losstaande schuur en de grond) vormen gezamenlijk een WOZ-object en/of onderbouwen de waarde ervan nader (bijvoorbeeld de waarde-invloed van bodemverontreiniging). Voor een WOZ-deelobject geldt telkens één van de volgende situaties:</w:t>
      </w:r>
    </w:p>
    <w:p w14:paraId="30FDC268" w14:textId="77777777" w:rsidR="00C05A0A" w:rsidRPr="00C05A0A" w:rsidRDefault="00C05A0A" w:rsidP="00C05A0A">
      <w:r w:rsidRPr="00C05A0A">
        <w:t>het komt overeen met een benoemd object (gebouwd object, benoemd terrein) of is een gedeelte daarvan,</w:t>
      </w:r>
    </w:p>
    <w:p w14:paraId="1217DF35" w14:textId="77777777" w:rsidR="00C05A0A" w:rsidRPr="00C05A0A" w:rsidRDefault="00C05A0A" w:rsidP="00C05A0A">
      <w:r w:rsidRPr="00C05A0A">
        <w:t>het komt overeen met een pand of is een gedeelte daarvan of</w:t>
      </w:r>
    </w:p>
    <w:p w14:paraId="38DABC69" w14:textId="77777777" w:rsidR="00C05A0A" w:rsidRPr="00C05A0A" w:rsidRDefault="00C05A0A" w:rsidP="00C05A0A">
      <w:r w:rsidRPr="00C05A0A">
        <w:t>het is geen van beide, het WOZ-deelobject betreft geen gebouwd object, pand, benoemd terrein of gedeelte daarvan; een voorbeeld hiervan is een bouwkavel waarop nog geen bouwvergunning verleend is.</w:t>
      </w:r>
    </w:p>
    <w:p w14:paraId="3A7ADEEA" w14:textId="77777777" w:rsidR="00C05A0A" w:rsidRPr="00C05A0A" w:rsidRDefault="00C05A0A" w:rsidP="00C05A0A">
      <w:pPr>
        <w:rPr>
          <w:rFonts w:eastAsia="Batang, 'Arial Unicode MS'"/>
        </w:rPr>
      </w:pPr>
      <w:r w:rsidRPr="00C05A0A">
        <w:rPr>
          <w:rFonts w:eastAsia="Batang, 'Arial Unicode MS'"/>
        </w:rPr>
        <w:t>Het is bovendien zo dat een WOZ-deelobject nooit overeen kan komen met meer dan één (deel van een) benoemd object of pand. En, indien een WOZ-deelobject een relatie heeft met een pand, dan kan het alleen gaan om panden waarbinnen geen verblijfsobjecten afgebakend zijn, zoals garages en schuren bij woningen, en gedeelten van panden die niet afgebakend zijn als verblijfsobject, zoals een niet-afsluitbare parkeergarage onder een appartementencomplex.</w:t>
      </w:r>
    </w:p>
    <w:p w14:paraId="16C67786" w14:textId="77777777" w:rsidR="00C05A0A" w:rsidRPr="00C05A0A" w:rsidRDefault="00C05A0A" w:rsidP="00C05A0A">
      <w:pPr>
        <w:rPr>
          <w:rFonts w:eastAsia="Batang, 'Arial Unicode MS'"/>
        </w:rPr>
      </w:pPr>
    </w:p>
    <w:p w14:paraId="56E41237" w14:textId="12AF17C6" w:rsidR="00C05A0A" w:rsidRPr="00C05A0A" w:rsidRDefault="00C05A0A" w:rsidP="00C05A0A">
      <w:pPr>
        <w:rPr>
          <w:rFonts w:eastAsia="Batang, 'Arial Unicode MS'"/>
        </w:rPr>
      </w:pPr>
      <w:r w:rsidRPr="00C05A0A">
        <w:rPr>
          <w:rFonts w:eastAsia="Batang, 'Arial Unicode MS'"/>
        </w:rPr>
        <w:t xml:space="preserve">Door middel van </w:t>
      </w:r>
      <w:r w:rsidR="0010154B" w:rsidRPr="0010154B">
        <w:rPr>
          <w:rFonts w:eastAsia="Batang, 'Arial Unicode MS'"/>
          <w:color w:val="FF0000"/>
          <w:u w:val="single"/>
        </w:rPr>
        <w:t>de relatieklasse</w:t>
      </w:r>
      <w:r w:rsidRPr="00C05A0A">
        <w:rPr>
          <w:rFonts w:eastAsia="Batang, 'Arial Unicode MS'"/>
        </w:rPr>
        <w:t xml:space="preserve"> WOZ-BELANG leggen we vast welk subject als belanghebbende eigenaar is aangewezen, welk subject als belanghebbende gebruiker is aangewezen en eventueel welke "derden" zich bekend maken als "medebelanghebbenden".</w:t>
      </w:r>
    </w:p>
    <w:p w14:paraId="069BAD36" w14:textId="77777777" w:rsidR="00C05A0A" w:rsidRPr="00C05A0A" w:rsidRDefault="00C05A0A" w:rsidP="00C05A0A">
      <w:pPr>
        <w:rPr>
          <w:rFonts w:eastAsia="Batang, 'Arial Unicode MS'"/>
        </w:rPr>
      </w:pPr>
    </w:p>
    <w:p w14:paraId="3B091386" w14:textId="0D9F2AC5" w:rsidR="00C05A0A" w:rsidRPr="00C05A0A" w:rsidRDefault="00C05A0A" w:rsidP="00C05A0A">
      <w:pPr>
        <w:rPr>
          <w:rFonts w:eastAsia="Batang, 'Arial Unicode MS'"/>
        </w:rPr>
      </w:pPr>
      <w:r w:rsidRPr="00C05A0A">
        <w:rPr>
          <w:rFonts w:eastAsia="Batang, 'Arial Unicode MS'"/>
        </w:rPr>
        <w:t>WOZ-objecten moeten voorzien kunnen worden van een voor de belanghebbende begrijpelijke aanduiding van de locatie waar het WOZ-object zich bevindt: de WOZ-object-aanduiding. In het gangbare spraakgebruik gaat het om een begrijpelijk adres voor het WOZ-object. Uitgangspunt van het RSGB is dat we voor de aanduiding van het WOZ-object gebruik maken van de adressen van de benoemde objecten waaraan het WOZ-object via zijn WOZ-deelobjecten is gerelateerd. Veelal is de WOZ-aanduiding eenduidig af te leiden uit deze relaties. Om ook in andere gevallen een WOZ-object van de aanduiding te kunnen voorzien, hebben we relatiesoorten toegevoegd van WOZ-OBJECT naar ADRESSEERBAAR OBJECT AANDUIDING en naar OPENBARE RUIMTE.</w:t>
      </w:r>
    </w:p>
    <w:p w14:paraId="73F47E25" w14:textId="5A2748F0" w:rsidR="003429E1" w:rsidRDefault="003429E1">
      <w:pPr>
        <w:contextualSpacing w:val="0"/>
        <w:rPr>
          <w:color w:val="FF0000"/>
          <w:u w:val="single"/>
        </w:rPr>
      </w:pPr>
      <w:r>
        <w:rPr>
          <w:color w:val="FF0000"/>
          <w:u w:val="single"/>
        </w:rPr>
        <w:br w:type="page"/>
      </w:r>
    </w:p>
    <w:p w14:paraId="30260A56" w14:textId="210F58A8" w:rsidR="00C05A0A" w:rsidRPr="008F3A80" w:rsidRDefault="003429E1" w:rsidP="001D1634">
      <w:pPr>
        <w:rPr>
          <w:color w:val="FF0000"/>
          <w:u w:val="single"/>
        </w:rPr>
      </w:pPr>
      <w:r w:rsidRPr="003429E1">
        <w:rPr>
          <w:noProof/>
          <w:color w:val="FF0000"/>
          <w:u w:val="single"/>
        </w:rPr>
        <w:lastRenderedPageBreak/>
        <w:drawing>
          <wp:anchor distT="0" distB="0" distL="114300" distR="114300" simplePos="0" relativeHeight="251660288" behindDoc="0" locked="0" layoutInCell="1" allowOverlap="1" wp14:anchorId="6ADE0387" wp14:editId="141DF362">
            <wp:simplePos x="0" y="0"/>
            <wp:positionH relativeFrom="page">
              <wp:align>left</wp:align>
            </wp:positionH>
            <wp:positionV relativeFrom="paragraph">
              <wp:posOffset>0</wp:posOffset>
            </wp:positionV>
            <wp:extent cx="10375745" cy="6705600"/>
            <wp:effectExtent l="0" t="0" r="6985" b="0"/>
            <wp:wrapTopAndBottom/>
            <wp:docPr id="6" name="Afbeelding 6" descr="Z:\King\900. Gegevensstandaarden Bron\30-Doorontwikkelingen\RSGB\Werkgroep RSG\Oplevering RSGB op hoofdlijnen\wo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King\900. Gegevensstandaarden Bron\30-Doorontwikkelingen\RSGB\Werkgroep RSG\Oplevering RSGB op hoofdlijnen\woz.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375745" cy="670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144E56" w14:textId="224528B1" w:rsidR="005F3405" w:rsidRDefault="00682B20" w:rsidP="00BC64D4">
      <w:pPr>
        <w:pStyle w:val="Kop1"/>
      </w:pPr>
      <w:bookmarkStart w:id="4" w:name="_Toc421135631"/>
      <w:r>
        <w:lastRenderedPageBreak/>
        <w:t>Objecttypen</w:t>
      </w:r>
      <w:bookmarkEnd w:id="4"/>
    </w:p>
    <w:p w14:paraId="2EE83386" w14:textId="77777777" w:rsidR="00D42B42" w:rsidRDefault="00D42B42" w:rsidP="005F3405"/>
    <w:p w14:paraId="5D6F2950" w14:textId="02E85A34" w:rsidR="00682B20" w:rsidRDefault="00682B20" w:rsidP="00682B20">
      <w:pPr>
        <w:rPr>
          <w:rFonts w:eastAsia="Batang"/>
        </w:rPr>
      </w:pPr>
      <w:bookmarkStart w:id="5" w:name="BKM_E2B8F37F_CCCA_44db_BF3F_15D4804DDCA7"/>
      <w:bookmarkStart w:id="6" w:name="BKM_80D1D142_4EA0_4cde_BF29_636BA69F4324"/>
      <w:bookmarkStart w:id="7" w:name="NHR"/>
      <w:bookmarkEnd w:id="5"/>
      <w:r>
        <w:rPr>
          <w:rFonts w:eastAsia="Batang"/>
        </w:rPr>
        <w:t>In dit hoofdstuk specificeren we de onderscheiden objecttypen op dezelfde wijze als in het RGBZ en de IMZTC. De objecttypen worden naar de volgende aspecten gespecificeerd:</w:t>
      </w:r>
    </w:p>
    <w:p w14:paraId="564700F9" w14:textId="77777777" w:rsidR="00682B20" w:rsidRDefault="00682B20" w:rsidP="00682B20">
      <w:pPr>
        <w:rPr>
          <w:rFonts w:eastAsia="Batang"/>
        </w:rPr>
      </w:pPr>
    </w:p>
    <w:tbl>
      <w:tblPr>
        <w:tblW w:w="0" w:type="auto"/>
        <w:tblLayout w:type="fixed"/>
        <w:tblCellMar>
          <w:top w:w="113" w:type="dxa"/>
        </w:tblCellMar>
        <w:tblLook w:val="0000" w:firstRow="0" w:lastRow="0" w:firstColumn="0" w:lastColumn="0" w:noHBand="0" w:noVBand="0"/>
      </w:tblPr>
      <w:tblGrid>
        <w:gridCol w:w="2519"/>
        <w:gridCol w:w="6200"/>
      </w:tblGrid>
      <w:tr w:rsidR="00682B20" w14:paraId="58E83827" w14:textId="77777777" w:rsidTr="00A67A7B">
        <w:trPr>
          <w:cantSplit/>
        </w:trPr>
        <w:tc>
          <w:tcPr>
            <w:tcW w:w="2519" w:type="dxa"/>
            <w:shd w:val="clear" w:color="auto" w:fill="auto"/>
          </w:tcPr>
          <w:p w14:paraId="33CA7AD8" w14:textId="77777777" w:rsidR="00682B20" w:rsidRDefault="00682B20" w:rsidP="00A67A7B">
            <w:pPr>
              <w:snapToGrid w:val="0"/>
              <w:rPr>
                <w:rFonts w:eastAsia="Batang"/>
                <w:b/>
                <w:sz w:val="16"/>
                <w:szCs w:val="16"/>
              </w:rPr>
            </w:pPr>
            <w:r>
              <w:rPr>
                <w:rFonts w:eastAsia="Batang"/>
                <w:b/>
                <w:sz w:val="16"/>
                <w:szCs w:val="16"/>
              </w:rPr>
              <w:t xml:space="preserve">Naam </w:t>
            </w:r>
          </w:p>
        </w:tc>
        <w:tc>
          <w:tcPr>
            <w:tcW w:w="6200" w:type="dxa"/>
            <w:shd w:val="clear" w:color="auto" w:fill="auto"/>
          </w:tcPr>
          <w:p w14:paraId="79D76FC8" w14:textId="77777777" w:rsidR="00682B20" w:rsidRDefault="00682B20" w:rsidP="00A67A7B">
            <w:pPr>
              <w:snapToGrid w:val="0"/>
              <w:rPr>
                <w:rFonts w:eastAsia="Batang"/>
              </w:rPr>
            </w:pPr>
            <w:r>
              <w:rPr>
                <w:rFonts w:eastAsia="Batang"/>
              </w:rPr>
              <w:t>De naam van het objecttype zoals gespecificeerd in de catalogus van de desbetreffende basisregistratie dan wel, indien het een door KING toegevoegd objecttype betreft, de door KING vastgestelde naam van het objecttype.</w:t>
            </w:r>
          </w:p>
        </w:tc>
      </w:tr>
      <w:tr w:rsidR="00682B20" w14:paraId="00E83193" w14:textId="77777777" w:rsidTr="00A67A7B">
        <w:trPr>
          <w:cantSplit/>
        </w:trPr>
        <w:tc>
          <w:tcPr>
            <w:tcW w:w="2519" w:type="dxa"/>
            <w:shd w:val="clear" w:color="auto" w:fill="auto"/>
          </w:tcPr>
          <w:p w14:paraId="5FBF0A9B" w14:textId="77777777" w:rsidR="00682B20" w:rsidRDefault="00682B20" w:rsidP="00A67A7B">
            <w:pPr>
              <w:snapToGrid w:val="0"/>
              <w:rPr>
                <w:rFonts w:eastAsia="Batang"/>
                <w:b/>
                <w:sz w:val="16"/>
                <w:szCs w:val="16"/>
              </w:rPr>
            </w:pPr>
            <w:r>
              <w:rPr>
                <w:rFonts w:eastAsia="Batang"/>
                <w:b/>
                <w:sz w:val="16"/>
                <w:szCs w:val="16"/>
              </w:rPr>
              <w:t xml:space="preserve">Mnemonic </w:t>
            </w:r>
          </w:p>
        </w:tc>
        <w:tc>
          <w:tcPr>
            <w:tcW w:w="6200" w:type="dxa"/>
            <w:shd w:val="clear" w:color="auto" w:fill="auto"/>
          </w:tcPr>
          <w:p w14:paraId="3F06BF5D" w14:textId="77777777" w:rsidR="00682B20" w:rsidRDefault="00682B20" w:rsidP="00A67A7B">
            <w:pPr>
              <w:snapToGrid w:val="0"/>
              <w:rPr>
                <w:rFonts w:eastAsia="Batang"/>
              </w:rPr>
            </w:pPr>
            <w:r>
              <w:rPr>
                <w:rFonts w:eastAsia="Batang"/>
              </w:rPr>
              <w:t>De in StUF-BG gehanteerde afkorting voor de naam van het objecttype. Objecttypen met een mnemonic tussen (haakjes) worden (nog) niet als zelfstandige entiteit in StUF-BG gebruikt.</w:t>
            </w:r>
          </w:p>
        </w:tc>
      </w:tr>
      <w:tr w:rsidR="00682B20" w14:paraId="5F1FD392" w14:textId="77777777" w:rsidTr="00A67A7B">
        <w:trPr>
          <w:cantSplit/>
        </w:trPr>
        <w:tc>
          <w:tcPr>
            <w:tcW w:w="2519" w:type="dxa"/>
            <w:shd w:val="clear" w:color="auto" w:fill="auto"/>
          </w:tcPr>
          <w:p w14:paraId="66C27F42" w14:textId="77777777" w:rsidR="00682B20" w:rsidRDefault="00682B20" w:rsidP="00A67A7B">
            <w:pPr>
              <w:snapToGrid w:val="0"/>
              <w:rPr>
                <w:rFonts w:eastAsia="Batang"/>
                <w:b/>
                <w:sz w:val="16"/>
                <w:szCs w:val="16"/>
              </w:rPr>
            </w:pPr>
            <w:r>
              <w:rPr>
                <w:rFonts w:eastAsia="Batang"/>
                <w:b/>
                <w:sz w:val="16"/>
                <w:szCs w:val="16"/>
              </w:rPr>
              <w:t xml:space="preserve">Herkomst </w:t>
            </w:r>
          </w:p>
        </w:tc>
        <w:tc>
          <w:tcPr>
            <w:tcW w:w="6200" w:type="dxa"/>
            <w:shd w:val="clear" w:color="auto" w:fill="auto"/>
          </w:tcPr>
          <w:p w14:paraId="4E990348" w14:textId="77777777" w:rsidR="00682B20" w:rsidRDefault="00682B20" w:rsidP="00A67A7B">
            <w:pPr>
              <w:snapToGrid w:val="0"/>
              <w:rPr>
                <w:rFonts w:eastAsia="Batang"/>
              </w:rPr>
            </w:pPr>
            <w:r>
              <w:rPr>
                <w:rFonts w:eastAsia="Batang"/>
              </w:rPr>
              <w:t xml:space="preserve">De basisregistratie in wiens catalogus het objecttype is gespecificeerd (oftewel de basisregistratie waar het objecttype deel van uitmaakt). </w:t>
            </w:r>
            <w:r>
              <w:rPr>
                <w:rFonts w:eastAsia="Batang"/>
              </w:rPr>
              <w:br/>
              <w:t xml:space="preserve">Deze specificatie is toegevoegd t.o.v. de basisregistratie-catalogus aangezien het hier niet om een basisregistratie gaat maar wel duidelijk moet zijn in welke basisregistratie het objecttype voorkomt (indien van toepassing). </w:t>
            </w:r>
          </w:p>
        </w:tc>
      </w:tr>
      <w:tr w:rsidR="00682B20" w14:paraId="49D6DD16" w14:textId="77777777" w:rsidTr="00A67A7B">
        <w:trPr>
          <w:cantSplit/>
        </w:trPr>
        <w:tc>
          <w:tcPr>
            <w:tcW w:w="2519" w:type="dxa"/>
            <w:shd w:val="clear" w:color="auto" w:fill="auto"/>
          </w:tcPr>
          <w:p w14:paraId="63046FE3" w14:textId="77777777" w:rsidR="00682B20" w:rsidRDefault="00682B20" w:rsidP="00A67A7B">
            <w:pPr>
              <w:snapToGrid w:val="0"/>
              <w:rPr>
                <w:rFonts w:eastAsia="Batang"/>
                <w:b/>
                <w:sz w:val="16"/>
                <w:szCs w:val="16"/>
              </w:rPr>
            </w:pPr>
            <w:r>
              <w:rPr>
                <w:rFonts w:eastAsia="Batang"/>
                <w:b/>
                <w:sz w:val="16"/>
                <w:szCs w:val="16"/>
              </w:rPr>
              <w:t>(Code)</w:t>
            </w:r>
          </w:p>
        </w:tc>
        <w:tc>
          <w:tcPr>
            <w:tcW w:w="6200" w:type="dxa"/>
            <w:shd w:val="clear" w:color="auto" w:fill="auto"/>
          </w:tcPr>
          <w:p w14:paraId="3C454E3A" w14:textId="77777777" w:rsidR="00682B20" w:rsidRDefault="00682B20" w:rsidP="00A67A7B">
            <w:pPr>
              <w:snapToGrid w:val="0"/>
              <w:rPr>
                <w:rFonts w:eastAsia="Batang"/>
              </w:rPr>
            </w:pPr>
            <w:r>
              <w:rPr>
                <w:rFonts w:eastAsia="Batang"/>
              </w:rPr>
              <w:t>De door de desbetreffende basisregistratiehouder aan het objecttype toegekende uniek code. Deze wordt hier niet vermeld aangezien deze gespecificeerd is in de desbetreffende catalogus. Voor door KING toegevoegde objecttypen is vooralsnog afgezien van het specificeren van deze code.</w:t>
            </w:r>
          </w:p>
        </w:tc>
      </w:tr>
      <w:tr w:rsidR="00682B20" w14:paraId="4AECADCF" w14:textId="77777777" w:rsidTr="00A67A7B">
        <w:trPr>
          <w:cantSplit/>
        </w:trPr>
        <w:tc>
          <w:tcPr>
            <w:tcW w:w="2519" w:type="dxa"/>
            <w:shd w:val="clear" w:color="auto" w:fill="auto"/>
          </w:tcPr>
          <w:p w14:paraId="52EC82E9" w14:textId="77777777" w:rsidR="00682B20" w:rsidRDefault="00682B20" w:rsidP="00A67A7B">
            <w:pPr>
              <w:snapToGrid w:val="0"/>
              <w:rPr>
                <w:rFonts w:eastAsia="Batang"/>
                <w:b/>
                <w:sz w:val="16"/>
                <w:szCs w:val="16"/>
              </w:rPr>
            </w:pPr>
            <w:r>
              <w:rPr>
                <w:rFonts w:eastAsia="Batang"/>
                <w:b/>
                <w:sz w:val="16"/>
                <w:szCs w:val="16"/>
              </w:rPr>
              <w:t>(Afkorting)</w:t>
            </w:r>
          </w:p>
        </w:tc>
        <w:tc>
          <w:tcPr>
            <w:tcW w:w="6200" w:type="dxa"/>
            <w:shd w:val="clear" w:color="auto" w:fill="auto"/>
          </w:tcPr>
          <w:p w14:paraId="56671064" w14:textId="77777777" w:rsidR="00682B20" w:rsidRDefault="00682B20" w:rsidP="00A67A7B">
            <w:pPr>
              <w:snapToGrid w:val="0"/>
              <w:rPr>
                <w:rFonts w:eastAsia="Batang"/>
              </w:rPr>
            </w:pPr>
            <w:r>
              <w:rPr>
                <w:rFonts w:eastAsia="Batang"/>
              </w:rPr>
              <w:t>De door de desbetreffende basisregistratiehouder gehanteerde afkorting van de naam van het objecttype. Deze wordt hier niet vermeld aangezien deze gespecificeerd is in de desbetreffende catalogus. Voor door KING toegevoegde objecttypen is vooralsnog afgezien van het specificeren van deze afkorting.</w:t>
            </w:r>
          </w:p>
        </w:tc>
      </w:tr>
      <w:tr w:rsidR="00682B20" w14:paraId="78770732" w14:textId="77777777" w:rsidTr="00A67A7B">
        <w:trPr>
          <w:cantSplit/>
        </w:trPr>
        <w:tc>
          <w:tcPr>
            <w:tcW w:w="2519" w:type="dxa"/>
            <w:shd w:val="clear" w:color="auto" w:fill="auto"/>
          </w:tcPr>
          <w:p w14:paraId="74D4C419" w14:textId="77777777" w:rsidR="00682B20" w:rsidRDefault="00682B20" w:rsidP="00A67A7B">
            <w:pPr>
              <w:snapToGrid w:val="0"/>
              <w:rPr>
                <w:rFonts w:eastAsia="Batang"/>
                <w:b/>
                <w:sz w:val="16"/>
                <w:szCs w:val="16"/>
              </w:rPr>
            </w:pPr>
            <w:r>
              <w:rPr>
                <w:rFonts w:eastAsia="Batang"/>
                <w:b/>
                <w:sz w:val="16"/>
                <w:szCs w:val="16"/>
              </w:rPr>
              <w:t xml:space="preserve">Definitie </w:t>
            </w:r>
          </w:p>
        </w:tc>
        <w:tc>
          <w:tcPr>
            <w:tcW w:w="6200" w:type="dxa"/>
            <w:shd w:val="clear" w:color="auto" w:fill="auto"/>
          </w:tcPr>
          <w:p w14:paraId="2173F47C" w14:textId="77777777" w:rsidR="00682B20" w:rsidRDefault="00682B20" w:rsidP="00A67A7B">
            <w:pPr>
              <w:snapToGrid w:val="0"/>
              <w:rPr>
                <w:rFonts w:eastAsia="Batang"/>
              </w:rPr>
            </w:pPr>
            <w:r>
              <w:rPr>
                <w:rFonts w:eastAsia="Batang"/>
              </w:rPr>
              <w:t>De beschrijving van de betekenis van het objecttype zoals gespecificeerd in de catalogus van de desbetreffende basisregistratie dan wel, indien het een door KING toegevoegd objecttype betreft, de door KING vastgestelde definitie van het objecttype.</w:t>
            </w:r>
          </w:p>
        </w:tc>
      </w:tr>
      <w:tr w:rsidR="00682B20" w14:paraId="69DFD224" w14:textId="77777777" w:rsidTr="00A67A7B">
        <w:trPr>
          <w:cantSplit/>
        </w:trPr>
        <w:tc>
          <w:tcPr>
            <w:tcW w:w="2519" w:type="dxa"/>
            <w:shd w:val="clear" w:color="auto" w:fill="auto"/>
          </w:tcPr>
          <w:p w14:paraId="095BF451" w14:textId="77777777" w:rsidR="00682B20" w:rsidRDefault="00682B20" w:rsidP="00A67A7B">
            <w:pPr>
              <w:snapToGrid w:val="0"/>
              <w:rPr>
                <w:rFonts w:eastAsia="Batang"/>
                <w:b/>
                <w:sz w:val="16"/>
                <w:szCs w:val="16"/>
              </w:rPr>
            </w:pPr>
            <w:r>
              <w:rPr>
                <w:rFonts w:eastAsia="Batang"/>
                <w:b/>
                <w:sz w:val="16"/>
                <w:szCs w:val="16"/>
              </w:rPr>
              <w:t xml:space="preserve">Herkomst definitie </w:t>
            </w:r>
          </w:p>
        </w:tc>
        <w:tc>
          <w:tcPr>
            <w:tcW w:w="6200" w:type="dxa"/>
            <w:shd w:val="clear" w:color="auto" w:fill="auto"/>
          </w:tcPr>
          <w:p w14:paraId="27B87150" w14:textId="77777777" w:rsidR="00682B20" w:rsidRDefault="00682B20" w:rsidP="00A67A7B">
            <w:pPr>
              <w:snapToGrid w:val="0"/>
              <w:rPr>
                <w:rFonts w:eastAsia="Batang"/>
              </w:rPr>
            </w:pPr>
            <w:r>
              <w:rPr>
                <w:rFonts w:eastAsia="Batang"/>
              </w:rPr>
              <w:t>Voor objecttypen die deel uitmaken van een basisregistratie is de definitie hieruit overgenomen. De herkomst van de definitie wordt dan ook alleen vermeld indien het een door KING toegevoegd objecttype betreft.</w:t>
            </w:r>
          </w:p>
        </w:tc>
      </w:tr>
      <w:tr w:rsidR="00682B20" w14:paraId="6F57E70E" w14:textId="77777777" w:rsidTr="00A67A7B">
        <w:trPr>
          <w:cantSplit/>
        </w:trPr>
        <w:tc>
          <w:tcPr>
            <w:tcW w:w="2519" w:type="dxa"/>
            <w:shd w:val="clear" w:color="auto" w:fill="auto"/>
          </w:tcPr>
          <w:p w14:paraId="4A8DA53D" w14:textId="77777777" w:rsidR="00682B20" w:rsidRDefault="00682B20" w:rsidP="00A67A7B">
            <w:pPr>
              <w:snapToGrid w:val="0"/>
              <w:rPr>
                <w:rFonts w:eastAsia="Batang"/>
                <w:b/>
                <w:sz w:val="16"/>
                <w:szCs w:val="16"/>
              </w:rPr>
            </w:pPr>
            <w:r>
              <w:rPr>
                <w:rFonts w:eastAsia="Batang"/>
                <w:b/>
                <w:sz w:val="16"/>
                <w:szCs w:val="16"/>
              </w:rPr>
              <w:t xml:space="preserve">Datum opname </w:t>
            </w:r>
          </w:p>
        </w:tc>
        <w:tc>
          <w:tcPr>
            <w:tcW w:w="6200" w:type="dxa"/>
            <w:shd w:val="clear" w:color="auto" w:fill="auto"/>
          </w:tcPr>
          <w:p w14:paraId="37090029" w14:textId="38D32D53" w:rsidR="00682B20" w:rsidRDefault="00682B20" w:rsidP="007648F7">
            <w:pPr>
              <w:snapToGrid w:val="0"/>
              <w:rPr>
                <w:rFonts w:eastAsia="Batang"/>
              </w:rPr>
            </w:pPr>
            <w:r>
              <w:rPr>
                <w:rFonts w:eastAsia="Batang"/>
              </w:rPr>
              <w:t xml:space="preserve">De datum waarop het objecttype is opgenomen in de </w:t>
            </w:r>
            <w:r w:rsidR="007648F7">
              <w:rPr>
                <w:rFonts w:eastAsia="Batang"/>
              </w:rPr>
              <w:t>RSGB.</w:t>
            </w:r>
          </w:p>
        </w:tc>
      </w:tr>
      <w:tr w:rsidR="00682B20" w14:paraId="74AED4F0" w14:textId="77777777" w:rsidTr="00A67A7B">
        <w:trPr>
          <w:cantSplit/>
        </w:trPr>
        <w:tc>
          <w:tcPr>
            <w:tcW w:w="2519" w:type="dxa"/>
            <w:shd w:val="clear" w:color="auto" w:fill="auto"/>
          </w:tcPr>
          <w:p w14:paraId="1A47ECD7" w14:textId="77777777" w:rsidR="00682B20" w:rsidRDefault="00682B20" w:rsidP="00A67A7B">
            <w:pPr>
              <w:snapToGrid w:val="0"/>
              <w:rPr>
                <w:rFonts w:eastAsia="Batang"/>
                <w:b/>
                <w:sz w:val="16"/>
                <w:szCs w:val="16"/>
              </w:rPr>
            </w:pPr>
            <w:r>
              <w:rPr>
                <w:rFonts w:eastAsia="Batang"/>
                <w:b/>
                <w:sz w:val="16"/>
                <w:szCs w:val="16"/>
              </w:rPr>
              <w:t>(Relatie met semantische kern)</w:t>
            </w:r>
          </w:p>
        </w:tc>
        <w:tc>
          <w:tcPr>
            <w:tcW w:w="6200" w:type="dxa"/>
            <w:shd w:val="clear" w:color="auto" w:fill="auto"/>
          </w:tcPr>
          <w:p w14:paraId="5455A52F" w14:textId="77777777" w:rsidR="00682B20" w:rsidRDefault="00682B20" w:rsidP="00A67A7B">
            <w:pPr>
              <w:snapToGrid w:val="0"/>
              <w:rPr>
                <w:rFonts w:eastAsia="Batang"/>
              </w:rPr>
            </w:pPr>
            <w:r>
              <w:rPr>
                <w:rFonts w:eastAsia="Batang"/>
              </w:rPr>
              <w:t>De door de desbetreffende basisregistratiehouder gehan</w:t>
            </w:r>
            <w:r>
              <w:rPr>
                <w:rFonts w:eastAsia="Batang"/>
              </w:rPr>
              <w:softHyphen/>
              <w:t>teerde beschrijving van de wijze waarop het objecttype in relatie staat tot de semantische kern van het stelsel van basisregistraties. Deze wordt hier niet vermeld aangezien deze gespecificeerd is in de desbetreffende catalogus. Voor door KING toegevoegde objecttypen is vooralsnog afgezien van het specificeren van deze relatie.</w:t>
            </w:r>
          </w:p>
        </w:tc>
      </w:tr>
      <w:tr w:rsidR="00682B20" w14:paraId="51B7067B" w14:textId="77777777" w:rsidTr="00A67A7B">
        <w:trPr>
          <w:cantSplit/>
        </w:trPr>
        <w:tc>
          <w:tcPr>
            <w:tcW w:w="2519" w:type="dxa"/>
            <w:shd w:val="clear" w:color="auto" w:fill="auto"/>
          </w:tcPr>
          <w:p w14:paraId="722BE55C" w14:textId="77777777" w:rsidR="00682B20" w:rsidRDefault="00682B20" w:rsidP="00A67A7B">
            <w:pPr>
              <w:snapToGrid w:val="0"/>
              <w:rPr>
                <w:rFonts w:eastAsia="Batang"/>
                <w:b/>
                <w:sz w:val="16"/>
                <w:szCs w:val="16"/>
              </w:rPr>
            </w:pPr>
            <w:r>
              <w:rPr>
                <w:rFonts w:eastAsia="Batang"/>
                <w:b/>
                <w:sz w:val="16"/>
                <w:szCs w:val="16"/>
              </w:rPr>
              <w:lastRenderedPageBreak/>
              <w:t xml:space="preserve">Unieke aanduiding </w:t>
            </w:r>
          </w:p>
        </w:tc>
        <w:tc>
          <w:tcPr>
            <w:tcW w:w="6200" w:type="dxa"/>
            <w:shd w:val="clear" w:color="auto" w:fill="auto"/>
          </w:tcPr>
          <w:p w14:paraId="190AE319" w14:textId="77777777" w:rsidR="00682B20" w:rsidRDefault="00682B20" w:rsidP="00A67A7B">
            <w:pPr>
              <w:snapToGrid w:val="0"/>
              <w:rPr>
                <w:rFonts w:eastAsia="Batang"/>
              </w:rPr>
            </w:pPr>
            <w:r>
              <w:rPr>
                <w:rFonts w:eastAsia="Batang"/>
              </w:rPr>
              <w:t>Voor objecttypen die deel uitmaken van een basisregistratie betreft dit de wijze waarop daarin voorkomende objecten (van dit type) uniek in de registratie worden aangeduid. Deze aanduiding wordt dan ook alleen vermeld indien het een door KING toegevoegd objecttype betreft.</w:t>
            </w:r>
          </w:p>
        </w:tc>
      </w:tr>
      <w:tr w:rsidR="00682B20" w14:paraId="032571BD" w14:textId="77777777" w:rsidTr="00A67A7B">
        <w:trPr>
          <w:cantSplit/>
        </w:trPr>
        <w:tc>
          <w:tcPr>
            <w:tcW w:w="2519" w:type="dxa"/>
            <w:shd w:val="clear" w:color="auto" w:fill="auto"/>
          </w:tcPr>
          <w:p w14:paraId="758072B3" w14:textId="77777777" w:rsidR="00682B20" w:rsidRDefault="00682B20" w:rsidP="00A67A7B">
            <w:pPr>
              <w:snapToGrid w:val="0"/>
              <w:rPr>
                <w:rFonts w:eastAsia="Batang"/>
                <w:b/>
                <w:sz w:val="16"/>
                <w:szCs w:val="16"/>
              </w:rPr>
            </w:pPr>
            <w:r>
              <w:rPr>
                <w:rFonts w:eastAsia="Batang"/>
                <w:b/>
                <w:sz w:val="16"/>
                <w:szCs w:val="16"/>
              </w:rPr>
              <w:t>(Identificatie)</w:t>
            </w:r>
          </w:p>
        </w:tc>
        <w:tc>
          <w:tcPr>
            <w:tcW w:w="6200" w:type="dxa"/>
            <w:shd w:val="clear" w:color="auto" w:fill="auto"/>
          </w:tcPr>
          <w:p w14:paraId="5BBD2AF2" w14:textId="77777777" w:rsidR="00682B20" w:rsidRDefault="00682B20" w:rsidP="00A67A7B">
            <w:pPr>
              <w:snapToGrid w:val="0"/>
              <w:rPr>
                <w:rFonts w:eastAsia="Batang"/>
              </w:rPr>
            </w:pPr>
            <w:r>
              <w:rPr>
                <w:rFonts w:eastAsia="Batang"/>
              </w:rPr>
              <w:t>De door de desbetreffende basisregistratiehouder gehan</w:t>
            </w:r>
            <w:r>
              <w:rPr>
                <w:rFonts w:eastAsia="Batang"/>
              </w:rPr>
              <w:softHyphen/>
              <w:t>teerde vermelding door middel van welke aan het object zelf waarneembare eigenschappen deze uniek kan worden aangeduid (‘wanneer is sprake van één exemplaar?’). Deze wordt hier niet vermeld aangezien deze gespecificeerd is in de desbetreffende catalogus. Voor door KING toegevoegde objecttypen is vooralsnog afgezien van deze vermelding.</w:t>
            </w:r>
          </w:p>
        </w:tc>
      </w:tr>
      <w:tr w:rsidR="00682B20" w14:paraId="28552A0A" w14:textId="77777777" w:rsidTr="00A67A7B">
        <w:trPr>
          <w:cantSplit/>
        </w:trPr>
        <w:tc>
          <w:tcPr>
            <w:tcW w:w="2519" w:type="dxa"/>
            <w:shd w:val="clear" w:color="auto" w:fill="auto"/>
          </w:tcPr>
          <w:p w14:paraId="4E8921BF" w14:textId="77777777" w:rsidR="00682B20" w:rsidRDefault="00682B20" w:rsidP="00A67A7B">
            <w:pPr>
              <w:snapToGrid w:val="0"/>
              <w:rPr>
                <w:rFonts w:eastAsia="Batang"/>
                <w:b/>
                <w:sz w:val="16"/>
                <w:szCs w:val="16"/>
              </w:rPr>
            </w:pPr>
            <w:r>
              <w:rPr>
                <w:rFonts w:eastAsia="Batang"/>
                <w:b/>
                <w:sz w:val="16"/>
                <w:szCs w:val="16"/>
              </w:rPr>
              <w:t xml:space="preserve">Populatie </w:t>
            </w:r>
          </w:p>
        </w:tc>
        <w:tc>
          <w:tcPr>
            <w:tcW w:w="6200" w:type="dxa"/>
            <w:shd w:val="clear" w:color="auto" w:fill="auto"/>
          </w:tcPr>
          <w:p w14:paraId="7DE07E2B" w14:textId="77777777" w:rsidR="00682B20" w:rsidRDefault="00682B20" w:rsidP="00A67A7B">
            <w:pPr>
              <w:snapToGrid w:val="0"/>
              <w:rPr>
                <w:rFonts w:eastAsia="Batang"/>
              </w:rPr>
            </w:pPr>
            <w:r>
              <w:rPr>
                <w:rFonts w:eastAsia="Batang"/>
              </w:rPr>
              <w:t>Voor objecttypen die deel uitmaken van een basisregistratie betreft dit de beschrijving van de exemplaren van het gedefinieerde objecttype die in de desbetreffende basis</w:t>
            </w:r>
            <w:r>
              <w:rPr>
                <w:rFonts w:eastAsia="Batang"/>
              </w:rPr>
              <w:softHyphen/>
              <w:t>registratie voorhanden zijn. Deze beschrijving wordt dan ook alleen gegeven indien het een door KING toegevoegd objecttype betreft.</w:t>
            </w:r>
          </w:p>
        </w:tc>
      </w:tr>
      <w:tr w:rsidR="00682B20" w14:paraId="29C9EF4E" w14:textId="77777777" w:rsidTr="00A67A7B">
        <w:trPr>
          <w:cantSplit/>
        </w:trPr>
        <w:tc>
          <w:tcPr>
            <w:tcW w:w="2519" w:type="dxa"/>
            <w:shd w:val="clear" w:color="auto" w:fill="auto"/>
          </w:tcPr>
          <w:p w14:paraId="663A8331" w14:textId="77777777" w:rsidR="00682B20" w:rsidRDefault="00682B20" w:rsidP="00A67A7B">
            <w:pPr>
              <w:snapToGrid w:val="0"/>
              <w:rPr>
                <w:rFonts w:eastAsia="Batang"/>
                <w:b/>
                <w:sz w:val="16"/>
                <w:szCs w:val="16"/>
              </w:rPr>
            </w:pPr>
            <w:r>
              <w:rPr>
                <w:rFonts w:eastAsia="Batang"/>
                <w:b/>
                <w:sz w:val="16"/>
                <w:szCs w:val="16"/>
              </w:rPr>
              <w:t xml:space="preserve">Kwaliteitsbegrip </w:t>
            </w:r>
          </w:p>
        </w:tc>
        <w:tc>
          <w:tcPr>
            <w:tcW w:w="6200" w:type="dxa"/>
            <w:shd w:val="clear" w:color="auto" w:fill="auto"/>
          </w:tcPr>
          <w:p w14:paraId="6DC7EC87" w14:textId="77777777" w:rsidR="00682B20" w:rsidRDefault="00682B20" w:rsidP="00A67A7B">
            <w:pPr>
              <w:snapToGrid w:val="0"/>
              <w:rPr>
                <w:rFonts w:eastAsia="Batang"/>
              </w:rPr>
            </w:pPr>
            <w:r>
              <w:rPr>
                <w:rFonts w:eastAsia="Batang"/>
              </w:rPr>
              <w:t>Voor objecttypen die deel uitmaken van een basisregistratie betreft dit de waarborgen voor de juistheid van de in de registratie opgenomen objecten van het desbetreffende type. Deze beschrijving wordt dan ook alleen gegeven indien het een door KING toegevoegd objecttype betreft.</w:t>
            </w:r>
          </w:p>
        </w:tc>
      </w:tr>
      <w:tr w:rsidR="00682B20" w14:paraId="37E50CE1" w14:textId="77777777" w:rsidTr="00A67A7B">
        <w:tc>
          <w:tcPr>
            <w:tcW w:w="2519" w:type="dxa"/>
            <w:shd w:val="clear" w:color="auto" w:fill="auto"/>
          </w:tcPr>
          <w:p w14:paraId="42EE4B58" w14:textId="77777777" w:rsidR="00682B20" w:rsidRDefault="00682B20" w:rsidP="00A67A7B">
            <w:pPr>
              <w:snapToGrid w:val="0"/>
              <w:rPr>
                <w:rFonts w:eastAsia="Batang"/>
                <w:b/>
                <w:sz w:val="16"/>
                <w:szCs w:val="16"/>
              </w:rPr>
            </w:pPr>
            <w:r>
              <w:rPr>
                <w:rFonts w:eastAsia="Batang"/>
                <w:b/>
                <w:sz w:val="16"/>
                <w:szCs w:val="16"/>
              </w:rPr>
              <w:t xml:space="preserve">Overzicht attributen </w:t>
            </w:r>
          </w:p>
        </w:tc>
        <w:tc>
          <w:tcPr>
            <w:tcW w:w="6200" w:type="dxa"/>
            <w:shd w:val="clear" w:color="auto" w:fill="auto"/>
          </w:tcPr>
          <w:p w14:paraId="4ACD37CC" w14:textId="77777777" w:rsidR="00682B20" w:rsidRDefault="00682B20" w:rsidP="00A67A7B">
            <w:pPr>
              <w:tabs>
                <w:tab w:val="left" w:pos="947"/>
                <w:tab w:val="left" w:pos="3927"/>
              </w:tabs>
              <w:rPr>
                <w:rFonts w:eastAsia="Batang"/>
              </w:rPr>
            </w:pPr>
            <w:r>
              <w:rPr>
                <w:rFonts w:eastAsia="Batang"/>
              </w:rPr>
              <w:t xml:space="preserve">Hier worden de attribuutsoorten gespecificeerd die behoren tot het desbetreffende objecttype. In afwijking van hetgeen in de basisregistratiecatalogi gebruikelijk is, worden de attribuutsoorten gespecificeerd van het objecttype en niet van een daarop te baseren bericht. ‘Relatie-attribuutsoorten’ komen dan ook niet voor; de desbetreffende relaties worden onder de attribuutsoorten gespecificeerd. </w:t>
            </w:r>
          </w:p>
          <w:p w14:paraId="3DE27C3A" w14:textId="77777777" w:rsidR="00682B20" w:rsidRDefault="00682B20" w:rsidP="00A67A7B">
            <w:pPr>
              <w:tabs>
                <w:tab w:val="left" w:pos="947"/>
                <w:tab w:val="left" w:pos="3927"/>
              </w:tabs>
              <w:rPr>
                <w:rFonts w:eastAsia="Batang"/>
              </w:rPr>
            </w:pPr>
            <w:r>
              <w:rPr>
                <w:rFonts w:eastAsia="Batang"/>
              </w:rPr>
              <w:t>Attribuutsoorten kunnen deel uit maken van een zgn. attribuutgroep. De tot een dergelijke groep behorende attribuutsoorten zijn inspringend vermeld.</w:t>
            </w:r>
          </w:p>
          <w:p w14:paraId="34C4A539" w14:textId="187EAC36" w:rsidR="00682B20" w:rsidRDefault="00682B20" w:rsidP="00A67A7B">
            <w:pPr>
              <w:tabs>
                <w:tab w:val="left" w:pos="947"/>
                <w:tab w:val="left" w:pos="3927"/>
              </w:tabs>
              <w:rPr>
                <w:rFonts w:eastAsia="Batang"/>
              </w:rPr>
            </w:pPr>
            <w:r>
              <w:rPr>
                <w:rFonts w:eastAsia="Batang"/>
              </w:rPr>
              <w:t xml:space="preserve">Van elk attribuutsoort wordt de naam, definitie, formaat en kardinaliteit getoond. </w:t>
            </w:r>
          </w:p>
          <w:p w14:paraId="52F90FEE" w14:textId="44DE6A80" w:rsidR="00682B20" w:rsidRDefault="00682B20" w:rsidP="00A67A7B">
            <w:pPr>
              <w:rPr>
                <w:rFonts w:eastAsia="Batang"/>
              </w:rPr>
            </w:pPr>
            <w:r>
              <w:rPr>
                <w:rFonts w:eastAsia="Batang"/>
              </w:rPr>
              <w:t>Een bijzondere situatie doet zich voor indien het objecttype een generalisatie is van andere objecttypen dan wel dat het een specialisatie betreft van een ander objecttype.  Bij het eerstgenoemde objecttype worden de attribuutsoorten gespecificeerd die van toepassing zijn o</w:t>
            </w:r>
            <w:r w:rsidR="007648F7">
              <w:rPr>
                <w:rFonts w:eastAsia="Batang"/>
              </w:rPr>
              <w:t xml:space="preserve">p alle specialisaties daarvan. </w:t>
            </w:r>
          </w:p>
        </w:tc>
      </w:tr>
      <w:tr w:rsidR="00682B20" w14:paraId="7879CB1E" w14:textId="77777777" w:rsidTr="00A67A7B">
        <w:trPr>
          <w:cantSplit/>
        </w:trPr>
        <w:tc>
          <w:tcPr>
            <w:tcW w:w="2519" w:type="dxa"/>
            <w:shd w:val="clear" w:color="auto" w:fill="auto"/>
          </w:tcPr>
          <w:p w14:paraId="692BF165" w14:textId="77777777" w:rsidR="00682B20" w:rsidRDefault="00682B20" w:rsidP="00A67A7B">
            <w:pPr>
              <w:snapToGrid w:val="0"/>
              <w:rPr>
                <w:rFonts w:eastAsia="Batang"/>
                <w:b/>
                <w:sz w:val="16"/>
                <w:szCs w:val="16"/>
              </w:rPr>
            </w:pPr>
            <w:r>
              <w:rPr>
                <w:rFonts w:eastAsia="Batang"/>
                <w:b/>
                <w:sz w:val="16"/>
                <w:szCs w:val="16"/>
              </w:rPr>
              <w:t>Overzicht relaties</w:t>
            </w:r>
          </w:p>
        </w:tc>
        <w:tc>
          <w:tcPr>
            <w:tcW w:w="6200" w:type="dxa"/>
            <w:shd w:val="clear" w:color="auto" w:fill="auto"/>
          </w:tcPr>
          <w:p w14:paraId="55D8B1D7" w14:textId="22EC174F" w:rsidR="00682B20" w:rsidRDefault="00682B20" w:rsidP="00A67A7B">
            <w:pPr>
              <w:tabs>
                <w:tab w:val="left" w:pos="5167"/>
              </w:tabs>
              <w:snapToGrid w:val="0"/>
              <w:rPr>
                <w:rFonts w:eastAsia="Batang"/>
                <w:i/>
              </w:rPr>
            </w:pPr>
            <w:r>
              <w:rPr>
                <w:rFonts w:eastAsia="Batang"/>
                <w:i/>
              </w:rPr>
              <w:t xml:space="preserve">Relatienaam incl. gerelateerd objecttype </w:t>
            </w:r>
          </w:p>
          <w:p w14:paraId="752B727F" w14:textId="6D19F1A0" w:rsidR="007648F7" w:rsidRDefault="00682B20" w:rsidP="007648F7">
            <w:pPr>
              <w:rPr>
                <w:rFonts w:eastAsia="Batang"/>
              </w:rPr>
            </w:pPr>
            <w:r>
              <w:rPr>
                <w:rFonts w:eastAsia="Batang"/>
              </w:rPr>
              <w:t xml:space="preserve">In afwijking van hetgeen in de basisregistratiecatalogi gebruikelijk is, worden hier de relaties gespecificeerd die het desbetreffende objecttype heeft met andere objecttypen. </w:t>
            </w:r>
          </w:p>
          <w:p w14:paraId="5852B86B" w14:textId="23E49DF5" w:rsidR="00682B20" w:rsidRDefault="00682B20" w:rsidP="00A67A7B">
            <w:pPr>
              <w:rPr>
                <w:rFonts w:eastAsia="Batang"/>
              </w:rPr>
            </w:pPr>
          </w:p>
        </w:tc>
      </w:tr>
      <w:tr w:rsidR="00682B20" w14:paraId="08B98D83" w14:textId="77777777" w:rsidTr="00A67A7B">
        <w:trPr>
          <w:cantSplit/>
        </w:trPr>
        <w:tc>
          <w:tcPr>
            <w:tcW w:w="2519" w:type="dxa"/>
            <w:shd w:val="clear" w:color="auto" w:fill="auto"/>
          </w:tcPr>
          <w:p w14:paraId="73722D77" w14:textId="77777777" w:rsidR="00682B20" w:rsidRDefault="00682B20" w:rsidP="00A67A7B">
            <w:pPr>
              <w:snapToGrid w:val="0"/>
              <w:rPr>
                <w:rFonts w:eastAsia="Batang"/>
                <w:b/>
                <w:sz w:val="16"/>
                <w:szCs w:val="16"/>
              </w:rPr>
            </w:pPr>
            <w:r>
              <w:rPr>
                <w:rFonts w:eastAsia="Batang"/>
                <w:b/>
                <w:sz w:val="16"/>
                <w:szCs w:val="16"/>
              </w:rPr>
              <w:lastRenderedPageBreak/>
              <w:t>Toelichting objecttype</w:t>
            </w:r>
          </w:p>
        </w:tc>
        <w:tc>
          <w:tcPr>
            <w:tcW w:w="6200" w:type="dxa"/>
            <w:shd w:val="clear" w:color="auto" w:fill="auto"/>
          </w:tcPr>
          <w:p w14:paraId="7E4719E6" w14:textId="77777777" w:rsidR="00682B20" w:rsidRPr="007E35D9" w:rsidRDefault="00682B20" w:rsidP="00A67A7B">
            <w:pPr>
              <w:tabs>
                <w:tab w:val="left" w:pos="5167"/>
              </w:tabs>
              <w:snapToGrid w:val="0"/>
              <w:rPr>
                <w:rFonts w:eastAsia="Batang"/>
              </w:rPr>
            </w:pPr>
            <w:r w:rsidRPr="007E35D9">
              <w:rPr>
                <w:rFonts w:eastAsia="Batang"/>
              </w:rPr>
              <w:t xml:space="preserve">Voor objecttypen die deel uitmaken van een basisregistratie betreft dit de daarin opgenomen toelichting. De toelichting wordt dan ook alleen gegeven indien het een door KING toegevoegd objecttype betreft dan wel indien een toelichting nodig is, aanvullend op de toelichting in de desbetreffende catalogus. </w:t>
            </w:r>
          </w:p>
        </w:tc>
      </w:tr>
    </w:tbl>
    <w:p w14:paraId="4CB6264E" w14:textId="77777777" w:rsidR="00682B20" w:rsidRDefault="00682B20" w:rsidP="00682B20">
      <w:pPr>
        <w:rPr>
          <w:rFonts w:eastAsia="Batang"/>
        </w:rPr>
      </w:pPr>
    </w:p>
    <w:p w14:paraId="6DFF31A1" w14:textId="77777777" w:rsidR="00682B20" w:rsidRDefault="00682B20" w:rsidP="00682B20">
      <w:pPr>
        <w:rPr>
          <w:rFonts w:eastAsia="Batang"/>
        </w:rPr>
      </w:pPr>
    </w:p>
    <w:p w14:paraId="51556BAA" w14:textId="1B3F65CB" w:rsidR="0026406B" w:rsidRDefault="00682B20">
      <w:pPr>
        <w:contextualSpacing w:val="0"/>
      </w:pPr>
      <w:r>
        <w:t>V</w:t>
      </w:r>
      <w:r w:rsidR="00194650">
        <w:t xml:space="preserve">ia rood onderstreepte tekst is aangegeven wat </w:t>
      </w:r>
      <w:r w:rsidR="008474D6">
        <w:t xml:space="preserve">er </w:t>
      </w:r>
      <w:r>
        <w:t xml:space="preserve">is </w:t>
      </w:r>
      <w:r w:rsidR="008474D6">
        <w:t xml:space="preserve">aangepast </w:t>
      </w:r>
      <w:r w:rsidR="00194650">
        <w:t xml:space="preserve">t.o.v. ‘RSGB in gebruik’. De aanpassingen beperken zich in </w:t>
      </w:r>
      <w:r w:rsidR="007B3D37">
        <w:t>dit hoofdstuk</w:t>
      </w:r>
      <w:r w:rsidR="00123947">
        <w:t xml:space="preserve"> </w:t>
      </w:r>
      <w:r w:rsidR="00194650">
        <w:t>alleen tot wijzigingen van reeds o</w:t>
      </w:r>
      <w:r w:rsidR="0026406B">
        <w:t>p</w:t>
      </w:r>
      <w:r w:rsidR="00194650">
        <w:t xml:space="preserve">genomen gegevens in RSGB en opname van nieuwe gegevens. </w:t>
      </w:r>
      <w:r w:rsidR="0026406B">
        <w:t>Welke ge</w:t>
      </w:r>
      <w:r w:rsidR="00C966A6">
        <w:t xml:space="preserve">gevens </w:t>
      </w:r>
      <w:r w:rsidR="007B3D37">
        <w:t xml:space="preserve">zijn </w:t>
      </w:r>
      <w:r w:rsidR="00C966A6">
        <w:t>verwijderd is</w:t>
      </w:r>
      <w:r w:rsidR="0026406B">
        <w:t xml:space="preserve"> terug te vinden in bijlage</w:t>
      </w:r>
      <w:r w:rsidR="0004204C">
        <w:t xml:space="preserve"> 1</w:t>
      </w:r>
      <w:r w:rsidR="0026406B">
        <w:t xml:space="preserve"> </w:t>
      </w:r>
      <w:r w:rsidR="009D07D1">
        <w:t xml:space="preserve">‘Wijzigingen RSGB 3.0 t.o.v. RSGB </w:t>
      </w:r>
      <w:r w:rsidR="00E13D08">
        <w:t xml:space="preserve">2.0’ </w:t>
      </w:r>
      <w:r w:rsidR="0026406B">
        <w:t xml:space="preserve">(zie </w:t>
      </w:r>
      <w:r w:rsidR="00E13D08">
        <w:t>Excel spreadsheet</w:t>
      </w:r>
      <w:r w:rsidR="009D07D1">
        <w:t>)</w:t>
      </w:r>
      <w:r w:rsidR="0026406B">
        <w:t xml:space="preserve">. </w:t>
      </w:r>
    </w:p>
    <w:p w14:paraId="03B4C00A" w14:textId="7F351E8C" w:rsidR="00196599" w:rsidRDefault="00487CC8">
      <w:pPr>
        <w:contextualSpacing w:val="0"/>
      </w:pPr>
      <w:r>
        <w:t>De</w:t>
      </w:r>
      <w:r w:rsidR="007B3D37">
        <w:t xml:space="preserve"> </w:t>
      </w:r>
      <w:r>
        <w:t xml:space="preserve">specificaties </w:t>
      </w:r>
      <w:r w:rsidR="007B3D37">
        <w:t xml:space="preserve">per </w:t>
      </w:r>
      <w:r>
        <w:t>attribuut- en relatiesoort</w:t>
      </w:r>
      <w:r w:rsidR="007B3D37">
        <w:t xml:space="preserve"> </w:t>
      </w:r>
      <w:r w:rsidR="00762976">
        <w:t xml:space="preserve">zijn niet opgenomen in dit document en </w:t>
      </w:r>
      <w:r>
        <w:t xml:space="preserve">stellen we </w:t>
      </w:r>
      <w:r w:rsidR="00870F8E">
        <w:t xml:space="preserve">op een later moment </w:t>
      </w:r>
      <w:r>
        <w:t>beschikbaar.</w:t>
      </w:r>
    </w:p>
    <w:p w14:paraId="0B53961B" w14:textId="77777777" w:rsidR="00650B92" w:rsidRDefault="00650B92">
      <w:pPr>
        <w:contextualSpacing w:val="0"/>
      </w:pPr>
    </w:p>
    <w:p w14:paraId="04C2C68E" w14:textId="1249623F" w:rsidR="00650B92" w:rsidRDefault="00FE63CC">
      <w:pPr>
        <w:contextualSpacing w:val="0"/>
      </w:pPr>
      <w:r>
        <w:t>In d</w:t>
      </w:r>
      <w:r w:rsidR="00650B92">
        <w:t>e bijlage</w:t>
      </w:r>
      <w:r w:rsidR="003034EC">
        <w:t xml:space="preserve"> 1</w:t>
      </w:r>
      <w:r w:rsidR="00650B92">
        <w:t xml:space="preserve"> </w:t>
      </w:r>
      <w:r w:rsidR="001A74E5">
        <w:t>‘</w:t>
      </w:r>
      <w:r w:rsidR="00681FFE">
        <w:t xml:space="preserve">Wijzigingen RSGB 3.0 t.o.v. RSGB </w:t>
      </w:r>
      <w:r w:rsidR="00E13D08">
        <w:t xml:space="preserve">2.0’ </w:t>
      </w:r>
      <w:r w:rsidR="006C40C5">
        <w:t>zijn per objecttype (in alfabetische volgorde) de doorgevoerde aanpassingen opgenomen</w:t>
      </w:r>
      <w:r w:rsidR="00681FFE">
        <w:t xml:space="preserve"> </w:t>
      </w:r>
      <w:r w:rsidR="006C40C5">
        <w:t>met daarbij de volgende kanttekeningen:</w:t>
      </w:r>
    </w:p>
    <w:p w14:paraId="75A6C4EA" w14:textId="77777777" w:rsidR="00704498" w:rsidRDefault="00704498">
      <w:pPr>
        <w:contextualSpacing w:val="0"/>
      </w:pPr>
    </w:p>
    <w:p w14:paraId="709C402C" w14:textId="6805AC93" w:rsidR="00704498" w:rsidRPr="00704498" w:rsidRDefault="00790E21" w:rsidP="002D3C61">
      <w:pPr>
        <w:pStyle w:val="Lijstalinea"/>
        <w:numPr>
          <w:ilvl w:val="0"/>
          <w:numId w:val="11"/>
        </w:numPr>
        <w:contextualSpacing w:val="0"/>
        <w:rPr>
          <w:rFonts w:eastAsia="Calibri"/>
          <w:b/>
          <w:bCs/>
          <w:color w:val="003359"/>
          <w:sz w:val="22"/>
          <w:szCs w:val="24"/>
          <w:lang w:eastAsia="en-US"/>
        </w:rPr>
      </w:pPr>
      <w:r>
        <w:t xml:space="preserve">Voor elke </w:t>
      </w:r>
      <w:r w:rsidR="00196599" w:rsidRPr="006C6989">
        <w:rPr>
          <w:i/>
        </w:rPr>
        <w:t>nieuw</w:t>
      </w:r>
      <w:r w:rsidR="00196599">
        <w:t xml:space="preserve"> opgenomen gegeven geven we aan waarom dit basisgegeven is opgenomen in het RSGB. </w:t>
      </w:r>
    </w:p>
    <w:p w14:paraId="5C57E1B9" w14:textId="139DE88E" w:rsidR="00704498" w:rsidRPr="00704498" w:rsidRDefault="00790E21" w:rsidP="002D3C61">
      <w:pPr>
        <w:pStyle w:val="Lijstalinea"/>
        <w:numPr>
          <w:ilvl w:val="0"/>
          <w:numId w:val="11"/>
        </w:numPr>
        <w:contextualSpacing w:val="0"/>
        <w:rPr>
          <w:rFonts w:eastAsia="Calibri"/>
          <w:b/>
          <w:bCs/>
          <w:color w:val="003359"/>
          <w:sz w:val="22"/>
          <w:szCs w:val="24"/>
          <w:lang w:eastAsia="en-US"/>
        </w:rPr>
      </w:pPr>
      <w:r>
        <w:t xml:space="preserve">Een </w:t>
      </w:r>
      <w:r w:rsidR="00E57FAA">
        <w:t>bestaand</w:t>
      </w:r>
      <w:r w:rsidR="00196599">
        <w:t xml:space="preserve"> basisgegeven d</w:t>
      </w:r>
      <w:r>
        <w:t>at</w:t>
      </w:r>
      <w:r w:rsidR="00196599">
        <w:t xml:space="preserve"> al in RSGB in gebruik zat en </w:t>
      </w:r>
      <w:r w:rsidR="00704498">
        <w:t xml:space="preserve">nu </w:t>
      </w:r>
      <w:r w:rsidR="00196599">
        <w:t xml:space="preserve">ook weer in RSGB in ontwikkeling </w:t>
      </w:r>
      <w:r>
        <w:t>zit</w:t>
      </w:r>
      <w:r w:rsidR="00704498">
        <w:t xml:space="preserve"> </w:t>
      </w:r>
      <w:r w:rsidR="00196599">
        <w:t>voldoe</w:t>
      </w:r>
      <w:r>
        <w:t>t</w:t>
      </w:r>
      <w:r w:rsidR="00196599">
        <w:t xml:space="preserve"> aan </w:t>
      </w:r>
      <w:r w:rsidR="00E57FAA">
        <w:t>de</w:t>
      </w:r>
      <w:r w:rsidR="00196599">
        <w:t xml:space="preserve"> </w:t>
      </w:r>
      <w:r w:rsidR="00287F3C">
        <w:t xml:space="preserve">gestelde </w:t>
      </w:r>
      <w:r w:rsidR="003034EC">
        <w:t xml:space="preserve">voorwaarde </w:t>
      </w:r>
      <w:r w:rsidR="00196599">
        <w:t xml:space="preserve">voor opname in het RSGB </w:t>
      </w:r>
      <w:r w:rsidR="00704498">
        <w:t>(</w:t>
      </w:r>
      <w:r w:rsidR="00196599">
        <w:t xml:space="preserve">tenzij </w:t>
      </w:r>
      <w:r>
        <w:t xml:space="preserve">uit </w:t>
      </w:r>
      <w:r w:rsidR="00196599">
        <w:t>de werkgroep</w:t>
      </w:r>
      <w:r w:rsidR="00926E27">
        <w:t>sessie</w:t>
      </w:r>
      <w:r w:rsidR="00196599">
        <w:t xml:space="preserve"> </w:t>
      </w:r>
      <w:r>
        <w:t>het tegendeel blijkt</w:t>
      </w:r>
      <w:r w:rsidR="00704498">
        <w:t>)</w:t>
      </w:r>
      <w:r w:rsidR="00196599">
        <w:t>. Dit is ni</w:t>
      </w:r>
      <w:r>
        <w:t>et expliciet vermeld</w:t>
      </w:r>
      <w:r w:rsidR="00926E27">
        <w:t xml:space="preserve"> in de bijlage</w:t>
      </w:r>
      <w:r w:rsidR="00196599">
        <w:t xml:space="preserve">. </w:t>
      </w:r>
    </w:p>
    <w:p w14:paraId="40C60201" w14:textId="271105F6" w:rsidR="00704498" w:rsidRPr="00704498" w:rsidRDefault="00790E21" w:rsidP="002D3C61">
      <w:pPr>
        <w:pStyle w:val="Lijstalinea"/>
        <w:numPr>
          <w:ilvl w:val="0"/>
          <w:numId w:val="11"/>
        </w:numPr>
        <w:contextualSpacing w:val="0"/>
        <w:rPr>
          <w:rFonts w:eastAsia="Calibri"/>
          <w:b/>
          <w:bCs/>
          <w:color w:val="003359"/>
          <w:sz w:val="22"/>
          <w:szCs w:val="24"/>
          <w:lang w:eastAsia="en-US"/>
        </w:rPr>
      </w:pPr>
      <w:r>
        <w:t>Wanneer een gegeven is aangepast, is de reden van aanpassing opgenomen</w:t>
      </w:r>
      <w:r w:rsidR="00196599">
        <w:t xml:space="preserve">. </w:t>
      </w:r>
    </w:p>
    <w:p w14:paraId="141CE19D" w14:textId="1E9D441C" w:rsidR="009D07D1" w:rsidRPr="00681FFE" w:rsidRDefault="00790E21" w:rsidP="002D3C61">
      <w:pPr>
        <w:pStyle w:val="Lijstalinea"/>
        <w:numPr>
          <w:ilvl w:val="0"/>
          <w:numId w:val="11"/>
        </w:numPr>
        <w:contextualSpacing w:val="0"/>
        <w:rPr>
          <w:rFonts w:eastAsia="Calibri"/>
          <w:b/>
          <w:bCs/>
          <w:color w:val="003359"/>
          <w:lang w:eastAsia="en-US"/>
        </w:rPr>
      </w:pPr>
      <w:r>
        <w:t>Bij elk gegeven dat</w:t>
      </w:r>
      <w:r w:rsidR="00196599">
        <w:t xml:space="preserve"> </w:t>
      </w:r>
      <w:r>
        <w:t xml:space="preserve">is </w:t>
      </w:r>
      <w:r w:rsidR="00196599">
        <w:t xml:space="preserve">verwijderd uit RSGB </w:t>
      </w:r>
      <w:r>
        <w:t>w</w:t>
      </w:r>
      <w:r w:rsidR="00704498">
        <w:t xml:space="preserve">ordt de reden van verwijdering vermeld. </w:t>
      </w:r>
      <w:r w:rsidR="00926E27">
        <w:t>Het</w:t>
      </w:r>
      <w:r w:rsidR="008D4F33">
        <w:t xml:space="preserve"> </w:t>
      </w:r>
      <w:r w:rsidR="00704498">
        <w:t xml:space="preserve">kan dus ook zijn dat het gegeven niet meer voldoet aan de </w:t>
      </w:r>
      <w:r w:rsidR="00665C9D">
        <w:t>voorwaarden</w:t>
      </w:r>
      <w:r w:rsidR="00704498">
        <w:t xml:space="preserve"> voor opnam</w:t>
      </w:r>
      <w:r w:rsidR="00FB3357">
        <w:t>e in het RSGB als gevolg van het positioneringsdocument</w:t>
      </w:r>
      <w:r w:rsidR="00287F3C">
        <w:t xml:space="preserve"> en </w:t>
      </w:r>
      <w:r w:rsidR="00161067">
        <w:t xml:space="preserve">het </w:t>
      </w:r>
      <w:r w:rsidR="00AF7624">
        <w:t>aangescherpte uitgangspunt voor RSGB</w:t>
      </w:r>
      <w:r w:rsidR="00FB3357">
        <w:t>.</w:t>
      </w:r>
    </w:p>
    <w:p w14:paraId="4B65C90B" w14:textId="463260F1" w:rsidR="00681FFE" w:rsidRPr="00681FFE" w:rsidRDefault="00681FFE" w:rsidP="002D3C61">
      <w:pPr>
        <w:pStyle w:val="Lijstalinea"/>
        <w:numPr>
          <w:ilvl w:val="0"/>
          <w:numId w:val="11"/>
        </w:numPr>
        <w:contextualSpacing w:val="0"/>
        <w:rPr>
          <w:rFonts w:eastAsia="Calibri"/>
          <w:bCs/>
          <w:color w:val="003359"/>
          <w:lang w:eastAsia="en-US"/>
        </w:rPr>
      </w:pPr>
      <w:r w:rsidRPr="000E59B3">
        <w:rPr>
          <w:rFonts w:eastAsia="Calibri"/>
          <w:bCs/>
          <w:lang w:eastAsia="en-US"/>
        </w:rPr>
        <w:t xml:space="preserve">Vermelding van afwijkende modelleringskeuzes t.o.v. het informatiemodel van de basisregistraties </w:t>
      </w:r>
    </w:p>
    <w:p w14:paraId="7F879DD2" w14:textId="3BFF4779" w:rsidR="009D07D1" w:rsidRPr="009D07D1" w:rsidRDefault="009D07D1" w:rsidP="00BD74A6">
      <w:pPr>
        <w:pStyle w:val="Lijstalinea"/>
        <w:ind w:left="720"/>
        <w:contextualSpacing w:val="0"/>
        <w:rPr>
          <w:rFonts w:eastAsia="Calibri"/>
          <w:b/>
          <w:bCs/>
          <w:color w:val="003359"/>
          <w:sz w:val="22"/>
          <w:szCs w:val="24"/>
          <w:lang w:eastAsia="en-US"/>
        </w:rPr>
      </w:pPr>
    </w:p>
    <w:p w14:paraId="2FD57640" w14:textId="55C6C7F9" w:rsidR="004A70A0" w:rsidRDefault="004A70A0">
      <w:pPr>
        <w:contextualSpacing w:val="0"/>
      </w:pPr>
      <w:r>
        <w:br w:type="page"/>
      </w:r>
    </w:p>
    <w:p w14:paraId="2F9DA9DE" w14:textId="5545C751" w:rsidR="00A541AD" w:rsidRPr="00704498" w:rsidRDefault="0090083F" w:rsidP="003034EC">
      <w:pPr>
        <w:pStyle w:val="Lijstalinea"/>
        <w:ind w:left="720"/>
        <w:contextualSpacing w:val="0"/>
        <w:rPr>
          <w:rFonts w:eastAsia="Calibri"/>
          <w:b/>
          <w:bCs/>
          <w:color w:val="003359"/>
          <w:sz w:val="22"/>
          <w:szCs w:val="24"/>
          <w:lang w:eastAsia="en-US"/>
        </w:rPr>
      </w:pPr>
      <w:r w:rsidRPr="0090083F">
        <w:lastRenderedPageBreak/>
        <w:t xml:space="preserve"> </w:t>
      </w:r>
    </w:p>
    <w:bookmarkStart w:id="8" w:name="BKM_31A87864_6CE0_4e93_A493_ECD0FBDD4461"/>
    <w:bookmarkEnd w:id="8"/>
    <w:p w14:paraId="43555D0F" w14:textId="77777777" w:rsidR="00875688" w:rsidRDefault="00875688" w:rsidP="00875688">
      <w:pPr>
        <w:pStyle w:val="Kop2"/>
      </w:pPr>
      <w:r>
        <w:rPr>
          <w:b w:val="0"/>
          <w:bCs w:val="0"/>
          <w:color w:val="auto"/>
          <w:sz w:val="20"/>
          <w:szCs w:val="20"/>
        </w:rPr>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«Objecttype»</w:t>
      </w:r>
      <w:r>
        <w:rPr>
          <w:b w:val="0"/>
          <w:bCs w:val="0"/>
          <w:color w:val="auto"/>
          <w:sz w:val="20"/>
          <w:szCs w:val="20"/>
        </w:rPr>
        <w:fldChar w:fldCharType="end"/>
      </w:r>
      <w:r>
        <w:t xml:space="preserve"> </w:t>
      </w:r>
      <w:r>
        <w:fldChar w:fldCharType="begin" w:fldLock="1"/>
      </w:r>
      <w:r>
        <w:instrText>MERGEFIELD Element.Name</w:instrText>
      </w:r>
      <w:r>
        <w:fldChar w:fldCharType="separate"/>
      </w:r>
      <w:r>
        <w:t>ADRESSEERBAAR OBJECT AANDUIDING</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75688" w14:paraId="63C660BF" w14:textId="77777777" w:rsidTr="00AD69CC">
        <w:trPr>
          <w:trHeight w:val="271"/>
        </w:trPr>
        <w:tc>
          <w:tcPr>
            <w:tcW w:w="2340" w:type="dxa"/>
            <w:gridSpan w:val="2"/>
            <w:tcBorders>
              <w:top w:val="nil"/>
              <w:left w:val="nil"/>
              <w:bottom w:val="nil"/>
              <w:right w:val="nil"/>
            </w:tcBorders>
          </w:tcPr>
          <w:p w14:paraId="3CDFF027" w14:textId="77777777" w:rsidR="00875688" w:rsidRDefault="00875688" w:rsidP="00AD69CC">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760CCAA0"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ADRESSEERBAAR OBJECT AANDUIDING</w:t>
            </w:r>
            <w:r>
              <w:fldChar w:fldCharType="end"/>
            </w:r>
          </w:p>
        </w:tc>
      </w:tr>
      <w:tr w:rsidR="00875688" w14:paraId="698DF8FC" w14:textId="77777777" w:rsidTr="00AD69CC">
        <w:trPr>
          <w:trHeight w:hRule="exact" w:val="128"/>
        </w:trPr>
        <w:tc>
          <w:tcPr>
            <w:tcW w:w="2340" w:type="dxa"/>
            <w:gridSpan w:val="2"/>
            <w:tcBorders>
              <w:top w:val="nil"/>
              <w:left w:val="nil"/>
              <w:bottom w:val="nil"/>
              <w:right w:val="nil"/>
            </w:tcBorders>
          </w:tcPr>
          <w:p w14:paraId="4C7A6CB5"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0FA9361F" w14:textId="77777777" w:rsidR="00875688" w:rsidRDefault="00875688" w:rsidP="00AD69CC">
            <w:pPr>
              <w:rPr>
                <w:rFonts w:ascii="Calibri" w:hAnsi="Calibri" w:cs="Calibri"/>
                <w:color w:val="0F0F0F"/>
                <w:sz w:val="22"/>
                <w:szCs w:val="22"/>
              </w:rPr>
            </w:pPr>
          </w:p>
        </w:tc>
      </w:tr>
      <w:tr w:rsidR="00875688" w14:paraId="6B6F1B5F" w14:textId="77777777" w:rsidTr="00AD69CC">
        <w:tc>
          <w:tcPr>
            <w:tcW w:w="2340" w:type="dxa"/>
            <w:gridSpan w:val="2"/>
            <w:tcBorders>
              <w:top w:val="nil"/>
              <w:left w:val="nil"/>
              <w:bottom w:val="nil"/>
              <w:right w:val="nil"/>
            </w:tcBorders>
          </w:tcPr>
          <w:p w14:paraId="0695BE75" w14:textId="77777777" w:rsidR="00875688" w:rsidRDefault="00875688" w:rsidP="00AD69CC">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39B838FD"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AOA</w:t>
            </w:r>
            <w:r>
              <w:fldChar w:fldCharType="end"/>
            </w:r>
          </w:p>
        </w:tc>
      </w:tr>
      <w:tr w:rsidR="00875688" w14:paraId="0BCC1536" w14:textId="77777777" w:rsidTr="00AD69CC">
        <w:trPr>
          <w:trHeight w:hRule="exact" w:val="128"/>
        </w:trPr>
        <w:tc>
          <w:tcPr>
            <w:tcW w:w="2340" w:type="dxa"/>
            <w:gridSpan w:val="2"/>
            <w:tcBorders>
              <w:top w:val="nil"/>
              <w:left w:val="nil"/>
              <w:bottom w:val="nil"/>
              <w:right w:val="nil"/>
            </w:tcBorders>
          </w:tcPr>
          <w:p w14:paraId="207A0712"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046E0540" w14:textId="77777777" w:rsidR="00875688" w:rsidRDefault="00875688" w:rsidP="00AD69CC">
            <w:pPr>
              <w:rPr>
                <w:rFonts w:ascii="Calibri" w:hAnsi="Calibri" w:cs="Calibri"/>
                <w:color w:val="0F0F0F"/>
                <w:sz w:val="22"/>
                <w:szCs w:val="22"/>
              </w:rPr>
            </w:pPr>
          </w:p>
        </w:tc>
      </w:tr>
      <w:tr w:rsidR="00875688" w14:paraId="7A31D497" w14:textId="77777777" w:rsidTr="00AD69CC">
        <w:tc>
          <w:tcPr>
            <w:tcW w:w="2340" w:type="dxa"/>
            <w:gridSpan w:val="2"/>
            <w:tcBorders>
              <w:top w:val="nil"/>
              <w:left w:val="nil"/>
              <w:bottom w:val="nil"/>
              <w:right w:val="nil"/>
            </w:tcBorders>
          </w:tcPr>
          <w:p w14:paraId="2F566B7F"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2166A76D"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Door KING toegevoegd objecttype (maakt geen deel uit van enige basisregistratie).</w:t>
            </w:r>
          </w:p>
        </w:tc>
      </w:tr>
      <w:tr w:rsidR="00875688" w14:paraId="74DD8FF8" w14:textId="77777777" w:rsidTr="00AD69CC">
        <w:trPr>
          <w:trHeight w:hRule="exact" w:val="128"/>
        </w:trPr>
        <w:tc>
          <w:tcPr>
            <w:tcW w:w="2340" w:type="dxa"/>
            <w:gridSpan w:val="2"/>
            <w:tcBorders>
              <w:top w:val="nil"/>
              <w:left w:val="nil"/>
              <w:bottom w:val="nil"/>
              <w:right w:val="nil"/>
            </w:tcBorders>
          </w:tcPr>
          <w:p w14:paraId="64B59672"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25597B57" w14:textId="77777777" w:rsidR="00875688" w:rsidRDefault="00875688" w:rsidP="00AD69CC">
            <w:pPr>
              <w:rPr>
                <w:rFonts w:ascii="Calibri" w:hAnsi="Calibri" w:cs="Calibri"/>
                <w:color w:val="0F0F0F"/>
                <w:sz w:val="22"/>
                <w:szCs w:val="22"/>
              </w:rPr>
            </w:pPr>
          </w:p>
        </w:tc>
      </w:tr>
      <w:tr w:rsidR="00875688" w14:paraId="580CB114" w14:textId="77777777" w:rsidTr="00AD69CC">
        <w:trPr>
          <w:trHeight w:val="230"/>
        </w:trPr>
        <w:tc>
          <w:tcPr>
            <w:tcW w:w="2340" w:type="dxa"/>
            <w:gridSpan w:val="2"/>
            <w:tcBorders>
              <w:top w:val="nil"/>
              <w:left w:val="nil"/>
              <w:bottom w:val="nil"/>
              <w:right w:val="nil"/>
            </w:tcBorders>
          </w:tcPr>
          <w:p w14:paraId="72E9155A"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72E50C10" w14:textId="77777777" w:rsidR="00875688" w:rsidRPr="00587ECD" w:rsidRDefault="00875688" w:rsidP="00AD69CC">
            <w:pPr>
              <w:rPr>
                <w:rFonts w:ascii="Calibri" w:hAnsi="Calibri" w:cs="Calibri"/>
                <w:color w:val="0F0F0F"/>
                <w:sz w:val="22"/>
                <w:szCs w:val="22"/>
                <w:u w:val="single"/>
              </w:rPr>
            </w:pPr>
            <w:r w:rsidRPr="00587ECD">
              <w:rPr>
                <w:color w:val="FF0000"/>
                <w:u w:val="single"/>
              </w:rPr>
              <w:fldChar w:fldCharType="begin" w:fldLock="1"/>
            </w:r>
            <w:r w:rsidRPr="00587ECD">
              <w:rPr>
                <w:color w:val="FF0000"/>
                <w:u w:val="single"/>
              </w:rPr>
              <w:instrText xml:space="preserve">MERGEFIELD </w:instrText>
            </w:r>
            <w:r w:rsidRPr="00587ECD">
              <w:rPr>
                <w:rFonts w:ascii="Calibri" w:hAnsi="Calibri" w:cs="Calibri"/>
                <w:color w:val="FF0000"/>
                <w:sz w:val="22"/>
                <w:szCs w:val="22"/>
                <w:u w:val="single"/>
              </w:rPr>
              <w:instrText>Element.Notes</w:instrText>
            </w:r>
            <w:r w:rsidRPr="00587ECD">
              <w:rPr>
                <w:color w:val="FF0000"/>
                <w:u w:val="single"/>
              </w:rPr>
              <w:fldChar w:fldCharType="end"/>
            </w:r>
            <w:r w:rsidRPr="00587ECD">
              <w:rPr>
                <w:rFonts w:ascii="Calibri" w:hAnsi="Calibri" w:cs="Calibri"/>
                <w:color w:val="FF0000"/>
                <w:sz w:val="22"/>
                <w:szCs w:val="22"/>
                <w:u w:val="single"/>
              </w:rPr>
              <w:t>Een NUMMERAANDUIDING of een OVERIG ADRESSEERBAAR OBJECT AANDUIDING.</w:t>
            </w:r>
          </w:p>
        </w:tc>
      </w:tr>
      <w:tr w:rsidR="00875688" w14:paraId="2433C1BF" w14:textId="77777777" w:rsidTr="00AD69CC">
        <w:trPr>
          <w:trHeight w:hRule="exact" w:val="68"/>
        </w:trPr>
        <w:tc>
          <w:tcPr>
            <w:tcW w:w="2340" w:type="dxa"/>
            <w:gridSpan w:val="2"/>
            <w:tcBorders>
              <w:top w:val="nil"/>
              <w:left w:val="nil"/>
              <w:bottom w:val="nil"/>
              <w:right w:val="nil"/>
            </w:tcBorders>
          </w:tcPr>
          <w:p w14:paraId="79F2426D"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5DEB3A98" w14:textId="77777777" w:rsidR="00875688" w:rsidRDefault="00875688" w:rsidP="00AD69CC">
            <w:pPr>
              <w:rPr>
                <w:rFonts w:ascii="Calibri" w:hAnsi="Calibri" w:cs="Calibri"/>
                <w:color w:val="0F0F0F"/>
                <w:sz w:val="22"/>
                <w:szCs w:val="22"/>
              </w:rPr>
            </w:pPr>
          </w:p>
        </w:tc>
      </w:tr>
      <w:tr w:rsidR="00875688" w14:paraId="3EDDDAB6" w14:textId="77777777" w:rsidTr="00AD69CC">
        <w:trPr>
          <w:trHeight w:val="271"/>
        </w:trPr>
        <w:tc>
          <w:tcPr>
            <w:tcW w:w="2340" w:type="dxa"/>
            <w:gridSpan w:val="2"/>
            <w:tcBorders>
              <w:top w:val="nil"/>
              <w:left w:val="nil"/>
              <w:bottom w:val="nil"/>
              <w:right w:val="nil"/>
            </w:tcBorders>
          </w:tcPr>
          <w:p w14:paraId="709C7EC5"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3EB84939"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KING</w:t>
            </w:r>
          </w:p>
        </w:tc>
      </w:tr>
      <w:tr w:rsidR="00875688" w14:paraId="7056232F" w14:textId="77777777" w:rsidTr="00AD69CC">
        <w:trPr>
          <w:trHeight w:hRule="exact" w:val="128"/>
        </w:trPr>
        <w:tc>
          <w:tcPr>
            <w:tcW w:w="2340" w:type="dxa"/>
            <w:gridSpan w:val="2"/>
            <w:tcBorders>
              <w:top w:val="nil"/>
              <w:left w:val="nil"/>
              <w:bottom w:val="nil"/>
              <w:right w:val="nil"/>
            </w:tcBorders>
          </w:tcPr>
          <w:p w14:paraId="601C4B23"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387B6172" w14:textId="77777777" w:rsidR="00875688" w:rsidRDefault="00875688" w:rsidP="00AD69CC">
            <w:pPr>
              <w:rPr>
                <w:rFonts w:ascii="Calibri" w:hAnsi="Calibri" w:cs="Calibri"/>
                <w:color w:val="0F0F0F"/>
                <w:sz w:val="22"/>
                <w:szCs w:val="22"/>
              </w:rPr>
            </w:pPr>
          </w:p>
        </w:tc>
      </w:tr>
      <w:tr w:rsidR="00875688" w14:paraId="50F2D834" w14:textId="77777777" w:rsidTr="00AD69CC">
        <w:tc>
          <w:tcPr>
            <w:tcW w:w="2340" w:type="dxa"/>
            <w:gridSpan w:val="2"/>
            <w:tcBorders>
              <w:top w:val="nil"/>
              <w:left w:val="nil"/>
              <w:bottom w:val="nil"/>
              <w:right w:val="nil"/>
            </w:tcBorders>
          </w:tcPr>
          <w:p w14:paraId="3390BAEF"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52603C36"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9 april 2007</w:t>
            </w:r>
          </w:p>
        </w:tc>
      </w:tr>
      <w:tr w:rsidR="00875688" w14:paraId="4BC92F46" w14:textId="77777777" w:rsidTr="00AD69CC">
        <w:trPr>
          <w:trHeight w:hRule="exact" w:val="128"/>
        </w:trPr>
        <w:tc>
          <w:tcPr>
            <w:tcW w:w="2340" w:type="dxa"/>
            <w:gridSpan w:val="2"/>
            <w:tcBorders>
              <w:top w:val="nil"/>
              <w:left w:val="nil"/>
              <w:bottom w:val="nil"/>
              <w:right w:val="nil"/>
            </w:tcBorders>
          </w:tcPr>
          <w:p w14:paraId="0F5D3502"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05C759B5" w14:textId="77777777" w:rsidR="00875688" w:rsidRDefault="00875688" w:rsidP="00AD69CC">
            <w:pPr>
              <w:rPr>
                <w:rFonts w:ascii="Calibri" w:hAnsi="Calibri" w:cs="Calibri"/>
                <w:color w:val="0F0F0F"/>
                <w:sz w:val="22"/>
                <w:szCs w:val="22"/>
              </w:rPr>
            </w:pPr>
          </w:p>
        </w:tc>
      </w:tr>
      <w:tr w:rsidR="00875688" w14:paraId="1B2F8FD1" w14:textId="77777777" w:rsidTr="00AD69CC">
        <w:tc>
          <w:tcPr>
            <w:tcW w:w="2340" w:type="dxa"/>
            <w:gridSpan w:val="2"/>
            <w:tcBorders>
              <w:top w:val="nil"/>
              <w:left w:val="nil"/>
              <w:bottom w:val="nil"/>
              <w:right w:val="nil"/>
            </w:tcBorders>
          </w:tcPr>
          <w:p w14:paraId="002764F4"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025893ED" w14:textId="24B0EF79" w:rsidR="00875688" w:rsidRDefault="00875688" w:rsidP="00AD69CC">
            <w:pPr>
              <w:rPr>
                <w:rFonts w:ascii="Calibri" w:hAnsi="Calibri" w:cs="Calibri"/>
                <w:color w:val="0F0F0F"/>
                <w:sz w:val="22"/>
                <w:szCs w:val="22"/>
              </w:rPr>
            </w:pPr>
            <w:r>
              <w:rPr>
                <w:rFonts w:ascii="Calibri" w:hAnsi="Calibri" w:cs="Calibri"/>
                <w:color w:val="0F0F0F"/>
                <w:sz w:val="22"/>
                <w:szCs w:val="22"/>
              </w:rPr>
              <w:t>De unieke aandu</w:t>
            </w:r>
            <w:r w:rsidR="00E57FAA">
              <w:rPr>
                <w:rFonts w:ascii="Calibri" w:hAnsi="Calibri" w:cs="Calibri"/>
                <w:color w:val="0F0F0F"/>
                <w:sz w:val="22"/>
                <w:szCs w:val="22"/>
              </w:rPr>
              <w:t>i</w:t>
            </w:r>
            <w:r>
              <w:rPr>
                <w:rFonts w:ascii="Calibri" w:hAnsi="Calibri" w:cs="Calibri"/>
                <w:color w:val="0F0F0F"/>
                <w:sz w:val="22"/>
                <w:szCs w:val="22"/>
              </w:rPr>
              <w:t>ding van de specialisatie (van ADRESSEERBAAR OBJECT AANDUIDING): NUMMERAANDUIDING of OVERIG ADRESSEERBAAR OBJECT AANDUIDING (of het afleidbaar gegeven Identificatie adresseerbaar object aanduiding).</w:t>
            </w:r>
          </w:p>
        </w:tc>
      </w:tr>
      <w:tr w:rsidR="00875688" w14:paraId="4301F5FC" w14:textId="77777777" w:rsidTr="00AD69CC">
        <w:trPr>
          <w:trHeight w:hRule="exact" w:val="128"/>
        </w:trPr>
        <w:tc>
          <w:tcPr>
            <w:tcW w:w="2340" w:type="dxa"/>
            <w:gridSpan w:val="2"/>
            <w:tcBorders>
              <w:top w:val="nil"/>
              <w:left w:val="nil"/>
              <w:bottom w:val="nil"/>
              <w:right w:val="nil"/>
            </w:tcBorders>
          </w:tcPr>
          <w:p w14:paraId="0AAD06EE"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2AEF8D06" w14:textId="77777777" w:rsidR="00875688" w:rsidRDefault="00875688" w:rsidP="00AD69CC">
            <w:pPr>
              <w:rPr>
                <w:rFonts w:ascii="Calibri" w:hAnsi="Calibri" w:cs="Calibri"/>
                <w:b/>
                <w:bCs/>
                <w:color w:val="0F0F0F"/>
                <w:sz w:val="22"/>
                <w:szCs w:val="22"/>
              </w:rPr>
            </w:pPr>
          </w:p>
        </w:tc>
      </w:tr>
      <w:tr w:rsidR="00875688" w14:paraId="654DE08C" w14:textId="77777777" w:rsidTr="00AD69CC">
        <w:tc>
          <w:tcPr>
            <w:tcW w:w="2340" w:type="dxa"/>
            <w:gridSpan w:val="2"/>
            <w:tcBorders>
              <w:top w:val="nil"/>
              <w:left w:val="nil"/>
              <w:bottom w:val="nil"/>
              <w:right w:val="nil"/>
            </w:tcBorders>
          </w:tcPr>
          <w:p w14:paraId="3D469BBA"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58D10230"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&lt;niet gespecificeerd&gt;</w:t>
            </w:r>
          </w:p>
        </w:tc>
      </w:tr>
      <w:tr w:rsidR="00875688" w14:paraId="30D897DF" w14:textId="77777777" w:rsidTr="00AD69CC">
        <w:trPr>
          <w:trHeight w:hRule="exact" w:val="128"/>
        </w:trPr>
        <w:tc>
          <w:tcPr>
            <w:tcW w:w="2340" w:type="dxa"/>
            <w:gridSpan w:val="2"/>
            <w:tcBorders>
              <w:top w:val="nil"/>
              <w:left w:val="nil"/>
              <w:bottom w:val="nil"/>
              <w:right w:val="nil"/>
            </w:tcBorders>
          </w:tcPr>
          <w:p w14:paraId="77AC5763"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29A16CD3" w14:textId="77777777" w:rsidR="00875688" w:rsidRDefault="00875688" w:rsidP="00AD69CC">
            <w:pPr>
              <w:rPr>
                <w:rFonts w:ascii="Calibri" w:hAnsi="Calibri" w:cs="Calibri"/>
                <w:color w:val="0F0F0F"/>
                <w:sz w:val="22"/>
                <w:szCs w:val="22"/>
              </w:rPr>
            </w:pPr>
          </w:p>
        </w:tc>
      </w:tr>
      <w:tr w:rsidR="00875688" w14:paraId="5765849B" w14:textId="77777777" w:rsidTr="00AD69CC">
        <w:trPr>
          <w:trHeight w:hRule="exact" w:val="256"/>
        </w:trPr>
        <w:tc>
          <w:tcPr>
            <w:tcW w:w="2340" w:type="dxa"/>
            <w:gridSpan w:val="2"/>
            <w:tcBorders>
              <w:top w:val="nil"/>
              <w:left w:val="nil"/>
              <w:bottom w:val="nil"/>
              <w:right w:val="nil"/>
            </w:tcBorders>
          </w:tcPr>
          <w:p w14:paraId="004708DA"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402B4792"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&lt;niet gespecificeerd&gt;</w:t>
            </w:r>
          </w:p>
        </w:tc>
      </w:tr>
      <w:tr w:rsidR="00875688" w14:paraId="3CF1B88E" w14:textId="77777777" w:rsidTr="00AD69CC">
        <w:trPr>
          <w:trHeight w:hRule="exact" w:val="256"/>
        </w:trPr>
        <w:tc>
          <w:tcPr>
            <w:tcW w:w="2340" w:type="dxa"/>
            <w:gridSpan w:val="2"/>
            <w:tcBorders>
              <w:top w:val="nil"/>
              <w:left w:val="nil"/>
              <w:bottom w:val="nil"/>
              <w:right w:val="nil"/>
            </w:tcBorders>
          </w:tcPr>
          <w:p w14:paraId="6C9D0AFE" w14:textId="77777777" w:rsidR="00875688" w:rsidRDefault="00875688" w:rsidP="00AD69CC">
            <w:pPr>
              <w:rPr>
                <w:rFonts w:ascii="Calibri" w:hAnsi="Calibri" w:cs="Calibri"/>
                <w:b/>
                <w:bCs/>
                <w:color w:val="0F0F0F"/>
                <w:sz w:val="22"/>
                <w:szCs w:val="22"/>
              </w:rPr>
            </w:pPr>
          </w:p>
        </w:tc>
        <w:tc>
          <w:tcPr>
            <w:tcW w:w="7020" w:type="dxa"/>
            <w:gridSpan w:val="4"/>
            <w:tcBorders>
              <w:top w:val="nil"/>
              <w:left w:val="nil"/>
              <w:bottom w:val="nil"/>
              <w:right w:val="nil"/>
            </w:tcBorders>
          </w:tcPr>
          <w:p w14:paraId="5FBBA68F" w14:textId="77777777" w:rsidR="00875688" w:rsidRDefault="00875688" w:rsidP="00AD69CC">
            <w:pPr>
              <w:rPr>
                <w:rFonts w:ascii="Calibri" w:hAnsi="Calibri" w:cs="Calibri"/>
                <w:color w:val="0F0F0F"/>
                <w:sz w:val="22"/>
                <w:szCs w:val="22"/>
              </w:rPr>
            </w:pPr>
          </w:p>
        </w:tc>
      </w:tr>
      <w:tr w:rsidR="00875688" w14:paraId="2BBA56A1" w14:textId="77777777" w:rsidTr="00AD69CC">
        <w:tc>
          <w:tcPr>
            <w:tcW w:w="2340" w:type="dxa"/>
            <w:gridSpan w:val="2"/>
            <w:tcBorders>
              <w:top w:val="nil"/>
              <w:left w:val="nil"/>
              <w:bottom w:val="nil"/>
              <w:right w:val="nil"/>
            </w:tcBorders>
          </w:tcPr>
          <w:p w14:paraId="2041FC0D"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1E6F37BF" w14:textId="77777777" w:rsidR="00875688" w:rsidRDefault="00875688" w:rsidP="00AD69CC">
            <w:pPr>
              <w:rPr>
                <w:rFonts w:ascii="Calibri" w:hAnsi="Calibri" w:cs="Calibri"/>
                <w:b/>
                <w:bCs/>
                <w:color w:val="0F0F0F"/>
                <w:sz w:val="22"/>
                <w:szCs w:val="22"/>
              </w:rPr>
            </w:pPr>
          </w:p>
        </w:tc>
      </w:tr>
      <w:tr w:rsidR="00875688" w14:paraId="0FE9CB8B" w14:textId="77777777" w:rsidTr="00AD69CC">
        <w:tc>
          <w:tcPr>
            <w:tcW w:w="450" w:type="dxa"/>
            <w:tcBorders>
              <w:top w:val="nil"/>
              <w:left w:val="nil"/>
              <w:bottom w:val="nil"/>
              <w:right w:val="nil"/>
            </w:tcBorders>
          </w:tcPr>
          <w:p w14:paraId="269A39D4" w14:textId="77777777" w:rsidR="00875688" w:rsidRDefault="00875688" w:rsidP="00AD69CC">
            <w:pPr>
              <w:rPr>
                <w:rFonts w:ascii="Calibri" w:hAnsi="Calibri" w:cs="Calibri"/>
                <w:i/>
                <w:iCs/>
                <w:color w:val="0F0F0F"/>
                <w:sz w:val="22"/>
                <w:szCs w:val="22"/>
              </w:rPr>
            </w:pPr>
            <w:bookmarkStart w:id="9" w:name="BKM_B3C76054_F672_4930_810E_10DC5DF294EA"/>
          </w:p>
        </w:tc>
        <w:tc>
          <w:tcPr>
            <w:tcW w:w="2790" w:type="dxa"/>
            <w:gridSpan w:val="2"/>
            <w:tcBorders>
              <w:top w:val="nil"/>
              <w:left w:val="nil"/>
              <w:bottom w:val="nil"/>
              <w:right w:val="nil"/>
            </w:tcBorders>
          </w:tcPr>
          <w:p w14:paraId="05A93D9B" w14:textId="77777777" w:rsidR="00875688" w:rsidRDefault="00875688" w:rsidP="00AD69CC">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48AD10A4" w14:textId="77777777" w:rsidR="00875688" w:rsidRDefault="00875688" w:rsidP="00AD69CC">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3264394C" w14:textId="77777777" w:rsidR="00875688" w:rsidRDefault="00875688" w:rsidP="00AD69CC">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49F6EAA8" w14:textId="77777777" w:rsidR="00875688" w:rsidRDefault="00875688" w:rsidP="00AD69CC">
            <w:pPr>
              <w:rPr>
                <w:rFonts w:ascii="Calibri" w:hAnsi="Calibri" w:cs="Calibri"/>
                <w:i/>
                <w:iCs/>
                <w:color w:val="0F0F0F"/>
                <w:sz w:val="22"/>
                <w:szCs w:val="22"/>
              </w:rPr>
            </w:pPr>
            <w:r>
              <w:rPr>
                <w:rFonts w:ascii="Calibri" w:hAnsi="Calibri" w:cs="Calibri"/>
                <w:i/>
                <w:iCs/>
                <w:color w:val="0F0F0F"/>
                <w:sz w:val="22"/>
                <w:szCs w:val="22"/>
              </w:rPr>
              <w:t>Kardi-</w:t>
            </w:r>
          </w:p>
          <w:p w14:paraId="209504E7" w14:textId="77777777" w:rsidR="00875688" w:rsidRDefault="00875688" w:rsidP="00AD69CC">
            <w:pPr>
              <w:rPr>
                <w:rFonts w:ascii="Calibri" w:hAnsi="Calibri" w:cs="Calibri"/>
                <w:color w:val="0F0F0F"/>
                <w:sz w:val="22"/>
                <w:szCs w:val="22"/>
              </w:rPr>
            </w:pPr>
            <w:r>
              <w:rPr>
                <w:rFonts w:ascii="Calibri" w:hAnsi="Calibri" w:cs="Calibri"/>
                <w:i/>
                <w:iCs/>
                <w:color w:val="0F0F0F"/>
                <w:sz w:val="22"/>
                <w:szCs w:val="22"/>
              </w:rPr>
              <w:t>naliteit</w:t>
            </w:r>
          </w:p>
        </w:tc>
      </w:tr>
      <w:tr w:rsidR="00875688" w14:paraId="7CB4BF8D" w14:textId="77777777" w:rsidTr="00AD69CC">
        <w:tc>
          <w:tcPr>
            <w:tcW w:w="450" w:type="dxa"/>
            <w:tcBorders>
              <w:top w:val="nil"/>
              <w:left w:val="nil"/>
              <w:bottom w:val="nil"/>
              <w:right w:val="nil"/>
            </w:tcBorders>
          </w:tcPr>
          <w:p w14:paraId="17323AC3" w14:textId="77777777" w:rsidR="00875688" w:rsidRDefault="00875688" w:rsidP="00AD69CC">
            <w:pPr>
              <w:rPr>
                <w:rFonts w:ascii="Calibri" w:hAnsi="Calibri" w:cs="Calibri"/>
                <w:color w:val="0F0F0F"/>
                <w:sz w:val="22"/>
                <w:szCs w:val="22"/>
              </w:rPr>
            </w:pPr>
          </w:p>
        </w:tc>
        <w:tc>
          <w:tcPr>
            <w:tcW w:w="2790" w:type="dxa"/>
            <w:gridSpan w:val="2"/>
            <w:tcBorders>
              <w:top w:val="nil"/>
              <w:left w:val="nil"/>
              <w:bottom w:val="nil"/>
              <w:right w:val="nil"/>
            </w:tcBorders>
          </w:tcPr>
          <w:p w14:paraId="7D050535"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Identificatie adresseerbaar object aanduiding</w:t>
            </w:r>
            <w:r>
              <w:fldChar w:fldCharType="end"/>
            </w:r>
          </w:p>
        </w:tc>
        <w:tc>
          <w:tcPr>
            <w:tcW w:w="4230" w:type="dxa"/>
            <w:tcBorders>
              <w:top w:val="nil"/>
              <w:left w:val="nil"/>
              <w:bottom w:val="nil"/>
              <w:right w:val="nil"/>
            </w:tcBorders>
          </w:tcPr>
          <w:p w14:paraId="44A5AF33"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unieke aanduiding van een ADRESSEERBAAR OBJECT AANDUIDING.</w:t>
            </w:r>
            <w:r>
              <w:fldChar w:fldCharType="end"/>
            </w:r>
          </w:p>
        </w:tc>
        <w:tc>
          <w:tcPr>
            <w:tcW w:w="1080" w:type="dxa"/>
            <w:tcBorders>
              <w:top w:val="nil"/>
              <w:left w:val="nil"/>
              <w:bottom w:val="nil"/>
              <w:right w:val="nil"/>
            </w:tcBorders>
          </w:tcPr>
          <w:p w14:paraId="233F1590" w14:textId="77777777" w:rsidR="00875688" w:rsidRDefault="00875688" w:rsidP="00AD69CC">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AN16</w:t>
            </w:r>
            <w:r>
              <w:fldChar w:fldCharType="end"/>
            </w:r>
          </w:p>
        </w:tc>
        <w:tc>
          <w:tcPr>
            <w:tcW w:w="810" w:type="dxa"/>
            <w:tcBorders>
              <w:top w:val="nil"/>
              <w:left w:val="nil"/>
              <w:bottom w:val="nil"/>
              <w:right w:val="nil"/>
            </w:tcBorders>
          </w:tcPr>
          <w:p w14:paraId="462B0D94"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9"/>
      </w:tr>
      <w:tr w:rsidR="00875688" w14:paraId="0F5C4539" w14:textId="77777777" w:rsidTr="00AD69CC">
        <w:tc>
          <w:tcPr>
            <w:tcW w:w="450" w:type="dxa"/>
            <w:tcBorders>
              <w:top w:val="nil"/>
              <w:left w:val="nil"/>
              <w:bottom w:val="nil"/>
              <w:right w:val="nil"/>
            </w:tcBorders>
          </w:tcPr>
          <w:p w14:paraId="3D258DCB" w14:textId="77777777" w:rsidR="00875688" w:rsidRDefault="00875688" w:rsidP="00AD69CC">
            <w:pPr>
              <w:rPr>
                <w:rFonts w:ascii="Calibri" w:hAnsi="Calibri" w:cs="Calibri"/>
                <w:color w:val="0F0F0F"/>
                <w:sz w:val="22"/>
                <w:szCs w:val="22"/>
              </w:rPr>
            </w:pPr>
            <w:bookmarkStart w:id="10" w:name="BKM_3193AD82_8E45_483e_8BB7_31F94C60B1AF"/>
          </w:p>
        </w:tc>
        <w:tc>
          <w:tcPr>
            <w:tcW w:w="2790" w:type="dxa"/>
            <w:gridSpan w:val="2"/>
            <w:tcBorders>
              <w:top w:val="nil"/>
              <w:left w:val="nil"/>
              <w:bottom w:val="nil"/>
              <w:right w:val="nil"/>
            </w:tcBorders>
          </w:tcPr>
          <w:p w14:paraId="64BD6B1A"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Huisletter</w:t>
            </w:r>
            <w:r>
              <w:fldChar w:fldCharType="end"/>
            </w:r>
          </w:p>
        </w:tc>
        <w:tc>
          <w:tcPr>
            <w:tcW w:w="4230" w:type="dxa"/>
            <w:tcBorders>
              <w:top w:val="nil"/>
              <w:left w:val="nil"/>
              <w:bottom w:val="nil"/>
              <w:right w:val="nil"/>
            </w:tcBorders>
          </w:tcPr>
          <w:p w14:paraId="51C2B3CA"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door of namens het bevoegd gemeentelijk orgaan ten aanzien van een adresseerbaar object toegekende toevoeging aan een huisnummer in de vorm van een alfanumeriek teken.</w:t>
            </w:r>
            <w:r>
              <w:fldChar w:fldCharType="end"/>
            </w:r>
          </w:p>
        </w:tc>
        <w:tc>
          <w:tcPr>
            <w:tcW w:w="1080" w:type="dxa"/>
            <w:tcBorders>
              <w:top w:val="nil"/>
              <w:left w:val="nil"/>
              <w:bottom w:val="nil"/>
              <w:right w:val="nil"/>
            </w:tcBorders>
          </w:tcPr>
          <w:p w14:paraId="35782313" w14:textId="77777777" w:rsidR="00875688" w:rsidRDefault="00875688" w:rsidP="00AD69CC">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AN1</w:t>
            </w:r>
            <w:r>
              <w:fldChar w:fldCharType="end"/>
            </w:r>
          </w:p>
        </w:tc>
        <w:tc>
          <w:tcPr>
            <w:tcW w:w="810" w:type="dxa"/>
            <w:tcBorders>
              <w:top w:val="nil"/>
              <w:left w:val="nil"/>
              <w:bottom w:val="nil"/>
              <w:right w:val="nil"/>
            </w:tcBorders>
          </w:tcPr>
          <w:p w14:paraId="5CE66FCF"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0"/>
      </w:tr>
      <w:tr w:rsidR="00875688" w14:paraId="206E32C4" w14:textId="77777777" w:rsidTr="00AD69CC">
        <w:tc>
          <w:tcPr>
            <w:tcW w:w="450" w:type="dxa"/>
            <w:tcBorders>
              <w:top w:val="nil"/>
              <w:left w:val="nil"/>
              <w:bottom w:val="nil"/>
              <w:right w:val="nil"/>
            </w:tcBorders>
          </w:tcPr>
          <w:p w14:paraId="61D85A32" w14:textId="77777777" w:rsidR="00875688" w:rsidRDefault="00875688" w:rsidP="00AD69CC">
            <w:pPr>
              <w:rPr>
                <w:rFonts w:ascii="Calibri" w:hAnsi="Calibri" w:cs="Calibri"/>
                <w:color w:val="0F0F0F"/>
                <w:sz w:val="22"/>
                <w:szCs w:val="22"/>
              </w:rPr>
            </w:pPr>
            <w:bookmarkStart w:id="11" w:name="BKM_5C42B97D_DE84_4da1_A90A_22B64275DB80"/>
          </w:p>
        </w:tc>
        <w:tc>
          <w:tcPr>
            <w:tcW w:w="2790" w:type="dxa"/>
            <w:gridSpan w:val="2"/>
            <w:tcBorders>
              <w:top w:val="nil"/>
              <w:left w:val="nil"/>
              <w:bottom w:val="nil"/>
              <w:right w:val="nil"/>
            </w:tcBorders>
          </w:tcPr>
          <w:p w14:paraId="44091CBC"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Huisnummer</w:t>
            </w:r>
            <w:r>
              <w:fldChar w:fldCharType="end"/>
            </w:r>
          </w:p>
        </w:tc>
        <w:tc>
          <w:tcPr>
            <w:tcW w:w="4230" w:type="dxa"/>
            <w:tcBorders>
              <w:top w:val="nil"/>
              <w:left w:val="nil"/>
              <w:bottom w:val="nil"/>
              <w:right w:val="nil"/>
            </w:tcBorders>
          </w:tcPr>
          <w:p w14:paraId="2CA039B5"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door of namens het bevoegd gemeentelijk orgaan ten aanzien van een adresseerbaar object toegekende nummering.</w:t>
            </w:r>
            <w:r>
              <w:fldChar w:fldCharType="end"/>
            </w:r>
          </w:p>
        </w:tc>
        <w:tc>
          <w:tcPr>
            <w:tcW w:w="1080" w:type="dxa"/>
            <w:tcBorders>
              <w:top w:val="nil"/>
              <w:left w:val="nil"/>
              <w:bottom w:val="nil"/>
              <w:right w:val="nil"/>
            </w:tcBorders>
          </w:tcPr>
          <w:p w14:paraId="19D28D54" w14:textId="77777777" w:rsidR="00875688" w:rsidRDefault="00875688" w:rsidP="00AD69CC">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N5</w:t>
            </w:r>
            <w:r>
              <w:fldChar w:fldCharType="end"/>
            </w:r>
          </w:p>
        </w:tc>
        <w:tc>
          <w:tcPr>
            <w:tcW w:w="810" w:type="dxa"/>
            <w:tcBorders>
              <w:top w:val="nil"/>
              <w:left w:val="nil"/>
              <w:bottom w:val="nil"/>
              <w:right w:val="nil"/>
            </w:tcBorders>
          </w:tcPr>
          <w:p w14:paraId="3D848850"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1"/>
      </w:tr>
      <w:tr w:rsidR="00875688" w14:paraId="489443C8" w14:textId="77777777" w:rsidTr="00AD69CC">
        <w:tc>
          <w:tcPr>
            <w:tcW w:w="450" w:type="dxa"/>
            <w:tcBorders>
              <w:top w:val="nil"/>
              <w:left w:val="nil"/>
              <w:bottom w:val="nil"/>
              <w:right w:val="nil"/>
            </w:tcBorders>
          </w:tcPr>
          <w:p w14:paraId="3E9E4A8A" w14:textId="77777777" w:rsidR="00875688" w:rsidRDefault="00875688" w:rsidP="00AD69CC">
            <w:pPr>
              <w:rPr>
                <w:rFonts w:ascii="Calibri" w:hAnsi="Calibri" w:cs="Calibri"/>
                <w:color w:val="0F0F0F"/>
                <w:sz w:val="22"/>
                <w:szCs w:val="22"/>
              </w:rPr>
            </w:pPr>
            <w:bookmarkStart w:id="12" w:name="BKM_72BD0EAF_BD72_4265_A799_883F71BF29E1"/>
          </w:p>
        </w:tc>
        <w:tc>
          <w:tcPr>
            <w:tcW w:w="2790" w:type="dxa"/>
            <w:gridSpan w:val="2"/>
            <w:tcBorders>
              <w:top w:val="nil"/>
              <w:left w:val="nil"/>
              <w:bottom w:val="nil"/>
              <w:right w:val="nil"/>
            </w:tcBorders>
          </w:tcPr>
          <w:p w14:paraId="599E78F5"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Huisnummertoevoeging</w:t>
            </w:r>
            <w:r>
              <w:fldChar w:fldCharType="end"/>
            </w:r>
          </w:p>
        </w:tc>
        <w:tc>
          <w:tcPr>
            <w:tcW w:w="4230" w:type="dxa"/>
            <w:tcBorders>
              <w:top w:val="nil"/>
              <w:left w:val="nil"/>
              <w:bottom w:val="nil"/>
              <w:right w:val="nil"/>
            </w:tcBorders>
          </w:tcPr>
          <w:p w14:paraId="2F932D44"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door of namens het bevoegd gemeentelijk orgaan ten aanzien van een adresseerbaar object toegekende nadere toevoeging aan een huisnummer of een combinatie van huisnummer en huisletter.</w:t>
            </w:r>
            <w:r>
              <w:fldChar w:fldCharType="end"/>
            </w:r>
          </w:p>
        </w:tc>
        <w:tc>
          <w:tcPr>
            <w:tcW w:w="1080" w:type="dxa"/>
            <w:tcBorders>
              <w:top w:val="nil"/>
              <w:left w:val="nil"/>
              <w:bottom w:val="nil"/>
              <w:right w:val="nil"/>
            </w:tcBorders>
          </w:tcPr>
          <w:p w14:paraId="3C3C5083" w14:textId="77777777" w:rsidR="00875688" w:rsidRDefault="00875688" w:rsidP="00AD69CC">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AN4</w:t>
            </w:r>
            <w:r>
              <w:fldChar w:fldCharType="end"/>
            </w:r>
          </w:p>
        </w:tc>
        <w:tc>
          <w:tcPr>
            <w:tcW w:w="810" w:type="dxa"/>
            <w:tcBorders>
              <w:top w:val="nil"/>
              <w:left w:val="nil"/>
              <w:bottom w:val="nil"/>
              <w:right w:val="nil"/>
            </w:tcBorders>
          </w:tcPr>
          <w:p w14:paraId="70E97E04"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2"/>
      </w:tr>
      <w:tr w:rsidR="00875688" w14:paraId="57288994" w14:textId="77777777" w:rsidTr="00AD69CC">
        <w:tc>
          <w:tcPr>
            <w:tcW w:w="450" w:type="dxa"/>
            <w:tcBorders>
              <w:top w:val="nil"/>
              <w:left w:val="nil"/>
              <w:bottom w:val="nil"/>
              <w:right w:val="nil"/>
            </w:tcBorders>
          </w:tcPr>
          <w:p w14:paraId="7AF931E2" w14:textId="77777777" w:rsidR="00875688" w:rsidRDefault="00875688" w:rsidP="00AD69CC">
            <w:pPr>
              <w:rPr>
                <w:rFonts w:ascii="Calibri" w:hAnsi="Calibri" w:cs="Calibri"/>
                <w:color w:val="0F0F0F"/>
                <w:sz w:val="22"/>
                <w:szCs w:val="22"/>
              </w:rPr>
            </w:pPr>
            <w:bookmarkStart w:id="13" w:name="BKM_57BA845C_B9E2_4f07_A28A_D67E4A4EFDE2"/>
          </w:p>
        </w:tc>
        <w:tc>
          <w:tcPr>
            <w:tcW w:w="2790" w:type="dxa"/>
            <w:gridSpan w:val="2"/>
            <w:tcBorders>
              <w:top w:val="nil"/>
              <w:left w:val="nil"/>
              <w:bottom w:val="nil"/>
              <w:right w:val="nil"/>
            </w:tcBorders>
          </w:tcPr>
          <w:p w14:paraId="44FBB053"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Postcode</w:t>
            </w:r>
            <w:r>
              <w:fldChar w:fldCharType="end"/>
            </w:r>
          </w:p>
        </w:tc>
        <w:tc>
          <w:tcPr>
            <w:tcW w:w="4230" w:type="dxa"/>
            <w:tcBorders>
              <w:top w:val="nil"/>
              <w:left w:val="nil"/>
              <w:bottom w:val="nil"/>
              <w:right w:val="nil"/>
            </w:tcBorders>
          </w:tcPr>
          <w:p w14:paraId="06A8387F" w14:textId="39A06A72" w:rsidR="00875688" w:rsidRDefault="00875688" w:rsidP="000C53C6">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 xml:space="preserve">De door </w:t>
            </w:r>
            <w:r w:rsidR="000C53C6" w:rsidRPr="00BC5555">
              <w:rPr>
                <w:rFonts w:ascii="Calibri" w:hAnsi="Calibri" w:cs="Calibri"/>
                <w:color w:val="FF0000"/>
                <w:sz w:val="22"/>
                <w:szCs w:val="22"/>
                <w:u w:val="single"/>
              </w:rPr>
              <w:t>PostNL</w:t>
            </w:r>
            <w:r w:rsidR="000C53C6">
              <w:rPr>
                <w:rFonts w:ascii="Calibri" w:hAnsi="Calibri" w:cs="Calibri"/>
                <w:color w:val="0F0F0F"/>
                <w:sz w:val="22"/>
                <w:szCs w:val="22"/>
              </w:rPr>
              <w:t xml:space="preserve"> </w:t>
            </w:r>
            <w:r>
              <w:rPr>
                <w:rFonts w:ascii="Calibri" w:hAnsi="Calibri" w:cs="Calibri"/>
                <w:color w:val="0F0F0F"/>
                <w:sz w:val="22"/>
                <w:szCs w:val="22"/>
              </w:rPr>
              <w:t>vastgestelde code behorende bij een bepaalde combinatie van een naam van een woonplaats, naam van een openbare ruimte en een huisnummer</w:t>
            </w:r>
            <w:r>
              <w:fldChar w:fldCharType="end"/>
            </w:r>
          </w:p>
        </w:tc>
        <w:tc>
          <w:tcPr>
            <w:tcW w:w="1080" w:type="dxa"/>
            <w:tcBorders>
              <w:top w:val="nil"/>
              <w:left w:val="nil"/>
              <w:bottom w:val="nil"/>
              <w:right w:val="nil"/>
            </w:tcBorders>
          </w:tcPr>
          <w:p w14:paraId="7E8C1987" w14:textId="77777777" w:rsidR="00875688" w:rsidRDefault="00875688" w:rsidP="00AD69CC">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AN6</w:t>
            </w:r>
            <w:r>
              <w:fldChar w:fldCharType="end"/>
            </w:r>
          </w:p>
        </w:tc>
        <w:tc>
          <w:tcPr>
            <w:tcW w:w="810" w:type="dxa"/>
            <w:tcBorders>
              <w:top w:val="nil"/>
              <w:left w:val="nil"/>
              <w:bottom w:val="nil"/>
              <w:right w:val="nil"/>
            </w:tcBorders>
          </w:tcPr>
          <w:p w14:paraId="5FBC557D"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3"/>
      </w:tr>
      <w:tr w:rsidR="00875688" w14:paraId="09071C38" w14:textId="77777777" w:rsidTr="00AD69CC">
        <w:tc>
          <w:tcPr>
            <w:tcW w:w="450" w:type="dxa"/>
            <w:tcBorders>
              <w:top w:val="nil"/>
              <w:left w:val="nil"/>
              <w:bottom w:val="nil"/>
              <w:right w:val="nil"/>
            </w:tcBorders>
          </w:tcPr>
          <w:p w14:paraId="4932E58E" w14:textId="77777777" w:rsidR="00875688" w:rsidRDefault="00875688" w:rsidP="00AD69CC">
            <w:pPr>
              <w:rPr>
                <w:rFonts w:ascii="Calibri" w:hAnsi="Calibri" w:cs="Calibri"/>
                <w:color w:val="0F0F0F"/>
                <w:sz w:val="22"/>
                <w:szCs w:val="22"/>
              </w:rPr>
            </w:pPr>
            <w:bookmarkStart w:id="14" w:name="BKM_E15F9F4E_41BA_42c8_B5E6_CB2867796C4F"/>
          </w:p>
        </w:tc>
        <w:tc>
          <w:tcPr>
            <w:tcW w:w="2790" w:type="dxa"/>
            <w:gridSpan w:val="2"/>
            <w:tcBorders>
              <w:top w:val="nil"/>
              <w:left w:val="nil"/>
              <w:bottom w:val="nil"/>
              <w:right w:val="nil"/>
            </w:tcBorders>
          </w:tcPr>
          <w:p w14:paraId="409D5CEA"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begin geldigheid addresserbaar object aanduiding</w:t>
            </w:r>
            <w:r>
              <w:fldChar w:fldCharType="end"/>
            </w:r>
          </w:p>
        </w:tc>
        <w:tc>
          <w:tcPr>
            <w:tcW w:w="4230" w:type="dxa"/>
            <w:tcBorders>
              <w:top w:val="nil"/>
              <w:left w:val="nil"/>
              <w:bottom w:val="nil"/>
              <w:right w:val="nil"/>
            </w:tcBorders>
          </w:tcPr>
          <w:p w14:paraId="70025F29"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datum waarop de ADRESSERBAAR OBJECT AANDUIDING formeel is vastgesteld.</w:t>
            </w:r>
            <w:r>
              <w:fldChar w:fldCharType="end"/>
            </w:r>
          </w:p>
        </w:tc>
        <w:tc>
          <w:tcPr>
            <w:tcW w:w="1080" w:type="dxa"/>
            <w:tcBorders>
              <w:top w:val="nil"/>
              <w:left w:val="nil"/>
              <w:bottom w:val="nil"/>
              <w:right w:val="nil"/>
            </w:tcBorders>
          </w:tcPr>
          <w:p w14:paraId="2609A627" w14:textId="77777777" w:rsidR="00875688" w:rsidRPr="000C53C6" w:rsidRDefault="00875688" w:rsidP="00AD69CC">
            <w:pPr>
              <w:rPr>
                <w:rFonts w:ascii="Calibri" w:hAnsi="Calibri" w:cs="Calibri"/>
                <w:u w:val="single"/>
              </w:rPr>
            </w:pPr>
            <w:r w:rsidRPr="000C53C6">
              <w:rPr>
                <w:color w:val="FF0000"/>
                <w:u w:val="single"/>
              </w:rPr>
              <w:fldChar w:fldCharType="begin" w:fldLock="1"/>
            </w:r>
            <w:r w:rsidRPr="000C53C6">
              <w:rPr>
                <w:color w:val="FF0000"/>
                <w:u w:val="single"/>
              </w:rPr>
              <w:instrText xml:space="preserve">MERGEFIELD </w:instrText>
            </w:r>
            <w:r w:rsidRPr="000C53C6">
              <w:rPr>
                <w:rFonts w:ascii="Calibri" w:hAnsi="Calibri" w:cs="Calibri"/>
                <w:color w:val="FF0000"/>
                <w:u w:val="single"/>
              </w:rPr>
              <w:instrText>Att.Type</w:instrText>
            </w:r>
            <w:r w:rsidRPr="000C53C6">
              <w:rPr>
                <w:color w:val="FF0000"/>
                <w:u w:val="single"/>
              </w:rPr>
              <w:fldChar w:fldCharType="separate"/>
            </w:r>
            <w:r w:rsidRPr="000C53C6">
              <w:rPr>
                <w:rFonts w:ascii="Calibri" w:hAnsi="Calibri" w:cs="Calibri"/>
                <w:color w:val="FF0000"/>
                <w:u w:val="single"/>
              </w:rPr>
              <w:t>DatumMogelijkOnvolledig</w:t>
            </w:r>
            <w:r w:rsidRPr="000C53C6">
              <w:rPr>
                <w:color w:val="FF0000"/>
                <w:u w:val="single"/>
              </w:rPr>
              <w:fldChar w:fldCharType="end"/>
            </w:r>
          </w:p>
        </w:tc>
        <w:tc>
          <w:tcPr>
            <w:tcW w:w="810" w:type="dxa"/>
            <w:tcBorders>
              <w:top w:val="nil"/>
              <w:left w:val="nil"/>
              <w:bottom w:val="nil"/>
              <w:right w:val="nil"/>
            </w:tcBorders>
          </w:tcPr>
          <w:p w14:paraId="5B37DC31"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4"/>
      </w:tr>
      <w:tr w:rsidR="00875688" w14:paraId="4FE24A79" w14:textId="77777777" w:rsidTr="00AD69CC">
        <w:tc>
          <w:tcPr>
            <w:tcW w:w="450" w:type="dxa"/>
            <w:tcBorders>
              <w:top w:val="nil"/>
              <w:left w:val="nil"/>
              <w:bottom w:val="nil"/>
              <w:right w:val="nil"/>
            </w:tcBorders>
          </w:tcPr>
          <w:p w14:paraId="70D250B4" w14:textId="77777777" w:rsidR="00875688" w:rsidRDefault="00875688" w:rsidP="00AD69CC">
            <w:pPr>
              <w:rPr>
                <w:rFonts w:ascii="Calibri" w:hAnsi="Calibri" w:cs="Calibri"/>
                <w:color w:val="0F0F0F"/>
                <w:sz w:val="22"/>
                <w:szCs w:val="22"/>
              </w:rPr>
            </w:pPr>
            <w:bookmarkStart w:id="15" w:name="BKM_6541CE3E_6337_4feb_9666_F6E792984D33"/>
          </w:p>
        </w:tc>
        <w:tc>
          <w:tcPr>
            <w:tcW w:w="2790" w:type="dxa"/>
            <w:gridSpan w:val="2"/>
            <w:tcBorders>
              <w:top w:val="nil"/>
              <w:left w:val="nil"/>
              <w:bottom w:val="nil"/>
              <w:right w:val="nil"/>
            </w:tcBorders>
          </w:tcPr>
          <w:p w14:paraId="4F6F0AB7"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einde geldigheid addresserbaar object aanduiding</w:t>
            </w:r>
            <w:r>
              <w:fldChar w:fldCharType="end"/>
            </w:r>
          </w:p>
        </w:tc>
        <w:tc>
          <w:tcPr>
            <w:tcW w:w="4230" w:type="dxa"/>
            <w:tcBorders>
              <w:top w:val="nil"/>
              <w:left w:val="nil"/>
              <w:bottom w:val="nil"/>
              <w:right w:val="nil"/>
            </w:tcBorders>
          </w:tcPr>
          <w:p w14:paraId="71FAFC19"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datum waarop de addresserbaar object aanduiding formeel is ingetrokken.</w:t>
            </w:r>
            <w:r>
              <w:fldChar w:fldCharType="end"/>
            </w:r>
          </w:p>
        </w:tc>
        <w:tc>
          <w:tcPr>
            <w:tcW w:w="1080" w:type="dxa"/>
            <w:tcBorders>
              <w:top w:val="nil"/>
              <w:left w:val="nil"/>
              <w:bottom w:val="nil"/>
              <w:right w:val="nil"/>
            </w:tcBorders>
          </w:tcPr>
          <w:p w14:paraId="44A64152" w14:textId="77777777" w:rsidR="00875688" w:rsidRDefault="00875688" w:rsidP="00AD69CC">
            <w:pPr>
              <w:rPr>
                <w:rFonts w:ascii="Calibri" w:hAnsi="Calibri" w:cs="Calibri"/>
              </w:rPr>
            </w:pPr>
            <w:r w:rsidRPr="000C53C6">
              <w:rPr>
                <w:color w:val="FF0000"/>
              </w:rPr>
              <w:fldChar w:fldCharType="begin" w:fldLock="1"/>
            </w:r>
            <w:r w:rsidRPr="000C53C6">
              <w:rPr>
                <w:color w:val="FF0000"/>
              </w:rPr>
              <w:instrText xml:space="preserve">MERGEFIELD </w:instrText>
            </w:r>
            <w:r w:rsidRPr="000C53C6">
              <w:rPr>
                <w:rFonts w:ascii="Calibri" w:hAnsi="Calibri" w:cs="Calibri"/>
                <w:color w:val="FF0000"/>
              </w:rPr>
              <w:instrText>Att.Type</w:instrText>
            </w:r>
            <w:r w:rsidRPr="000C53C6">
              <w:rPr>
                <w:color w:val="FF0000"/>
              </w:rPr>
              <w:fldChar w:fldCharType="separate"/>
            </w:r>
            <w:r w:rsidRPr="000C53C6">
              <w:rPr>
                <w:rFonts w:ascii="Calibri" w:hAnsi="Calibri" w:cs="Calibri"/>
                <w:color w:val="FF0000"/>
              </w:rPr>
              <w:t>DatumMogelijkOnvolledig</w:t>
            </w:r>
            <w:r w:rsidRPr="000C53C6">
              <w:rPr>
                <w:color w:val="FF0000"/>
              </w:rPr>
              <w:fldChar w:fldCharType="end"/>
            </w:r>
          </w:p>
        </w:tc>
        <w:tc>
          <w:tcPr>
            <w:tcW w:w="810" w:type="dxa"/>
            <w:tcBorders>
              <w:top w:val="nil"/>
              <w:left w:val="nil"/>
              <w:bottom w:val="nil"/>
              <w:right w:val="nil"/>
            </w:tcBorders>
          </w:tcPr>
          <w:p w14:paraId="3924B28B"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5"/>
      </w:tr>
    </w:tbl>
    <w:p w14:paraId="374FE4D7" w14:textId="77777777" w:rsidR="00875688" w:rsidRDefault="00875688" w:rsidP="00875688">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875688" w14:paraId="2F582FC5" w14:textId="77777777" w:rsidTr="0077339C">
        <w:tc>
          <w:tcPr>
            <w:tcW w:w="9360" w:type="dxa"/>
            <w:gridSpan w:val="3"/>
            <w:tcBorders>
              <w:top w:val="nil"/>
              <w:left w:val="nil"/>
              <w:bottom w:val="nil"/>
              <w:right w:val="nil"/>
            </w:tcBorders>
          </w:tcPr>
          <w:p w14:paraId="0F0AE0A1" w14:textId="77777777" w:rsidR="00875688" w:rsidRDefault="00875688" w:rsidP="00AD69CC">
            <w:pPr>
              <w:rPr>
                <w:rFonts w:ascii="Calibri" w:hAnsi="Calibri" w:cs="Calibri"/>
                <w:color w:val="0F0F0F"/>
                <w:sz w:val="22"/>
                <w:szCs w:val="22"/>
              </w:rPr>
            </w:pPr>
            <w:r>
              <w:rPr>
                <w:rFonts w:ascii="Calibri" w:hAnsi="Calibri" w:cs="Calibri"/>
                <w:b/>
                <w:bCs/>
                <w:color w:val="0F0F0F"/>
                <w:sz w:val="22"/>
                <w:szCs w:val="22"/>
              </w:rPr>
              <w:lastRenderedPageBreak/>
              <w:t>Overzicht relaties</w:t>
            </w:r>
          </w:p>
        </w:tc>
      </w:tr>
      <w:tr w:rsidR="00875688" w14:paraId="2AB0D1EA" w14:textId="77777777" w:rsidTr="0077339C">
        <w:tc>
          <w:tcPr>
            <w:tcW w:w="450" w:type="dxa"/>
            <w:tcBorders>
              <w:top w:val="nil"/>
              <w:left w:val="nil"/>
              <w:bottom w:val="nil"/>
              <w:right w:val="nil"/>
            </w:tcBorders>
          </w:tcPr>
          <w:p w14:paraId="652D63A5" w14:textId="77777777" w:rsidR="00875688" w:rsidRDefault="00875688" w:rsidP="00AD69CC">
            <w:pPr>
              <w:rPr>
                <w:rFonts w:ascii="Calibri" w:hAnsi="Calibri" w:cs="Calibri"/>
                <w:i/>
                <w:iCs/>
                <w:color w:val="0F0F0F"/>
                <w:sz w:val="22"/>
                <w:szCs w:val="22"/>
              </w:rPr>
            </w:pPr>
          </w:p>
        </w:tc>
        <w:tc>
          <w:tcPr>
            <w:tcW w:w="2790" w:type="dxa"/>
            <w:tcBorders>
              <w:top w:val="nil"/>
              <w:left w:val="nil"/>
              <w:bottom w:val="nil"/>
              <w:right w:val="nil"/>
            </w:tcBorders>
          </w:tcPr>
          <w:p w14:paraId="19548AEF" w14:textId="77777777" w:rsidR="00875688" w:rsidRDefault="00875688" w:rsidP="00AD69CC">
            <w:pPr>
              <w:rPr>
                <w:rFonts w:ascii="Calibri" w:hAnsi="Calibri" w:cs="Calibri"/>
                <w:i/>
                <w:iCs/>
                <w:color w:val="0F0F0F"/>
                <w:sz w:val="22"/>
                <w:szCs w:val="22"/>
              </w:rPr>
            </w:pPr>
            <w:r>
              <w:rPr>
                <w:rFonts w:ascii="Calibri" w:hAnsi="Calibri" w:cs="Calibri"/>
                <w:i/>
                <w:iCs/>
                <w:color w:val="0F0F0F"/>
                <w:sz w:val="22"/>
                <w:szCs w:val="22"/>
              </w:rPr>
              <w:t>Relatienaam met</w:t>
            </w:r>
          </w:p>
          <w:p w14:paraId="5B62AC11" w14:textId="77777777" w:rsidR="00875688" w:rsidRDefault="00875688" w:rsidP="00AD69CC">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736FFFAF" w14:textId="77777777" w:rsidR="00875688" w:rsidRDefault="00875688" w:rsidP="00AD69CC">
            <w:pPr>
              <w:rPr>
                <w:rFonts w:ascii="Calibri" w:hAnsi="Calibri" w:cs="Calibri"/>
                <w:color w:val="0F0F0F"/>
                <w:sz w:val="22"/>
                <w:szCs w:val="22"/>
              </w:rPr>
            </w:pPr>
            <w:r>
              <w:rPr>
                <w:rFonts w:ascii="Calibri" w:hAnsi="Calibri" w:cs="Calibri"/>
                <w:i/>
                <w:iCs/>
                <w:color w:val="0F0F0F"/>
                <w:sz w:val="22"/>
                <w:szCs w:val="22"/>
              </w:rPr>
              <w:t>Definitie</w:t>
            </w:r>
          </w:p>
        </w:tc>
      </w:tr>
      <w:tr w:rsidR="00875688" w14:paraId="2B88EC85" w14:textId="77777777" w:rsidTr="0077339C">
        <w:trPr>
          <w:trHeight w:hRule="exact" w:val="128"/>
        </w:trPr>
        <w:tc>
          <w:tcPr>
            <w:tcW w:w="450" w:type="dxa"/>
            <w:tcBorders>
              <w:top w:val="nil"/>
              <w:left w:val="nil"/>
              <w:bottom w:val="nil"/>
              <w:right w:val="nil"/>
            </w:tcBorders>
          </w:tcPr>
          <w:p w14:paraId="235C4131"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253DB6BD"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4B984481" w14:textId="77777777" w:rsidR="00875688" w:rsidRDefault="00875688" w:rsidP="00AD69CC">
            <w:pPr>
              <w:rPr>
                <w:rFonts w:ascii="Calibri" w:hAnsi="Calibri" w:cs="Calibri"/>
                <w:color w:val="0F0F0F"/>
                <w:sz w:val="22"/>
                <w:szCs w:val="22"/>
              </w:rPr>
            </w:pPr>
          </w:p>
        </w:tc>
      </w:tr>
      <w:tr w:rsidR="00875688" w14:paraId="7D1FAE77" w14:textId="77777777" w:rsidTr="0077339C">
        <w:trPr>
          <w:trHeight w:hRule="exact" w:val="128"/>
        </w:trPr>
        <w:tc>
          <w:tcPr>
            <w:tcW w:w="450" w:type="dxa"/>
            <w:tcBorders>
              <w:top w:val="nil"/>
              <w:left w:val="nil"/>
              <w:bottom w:val="nil"/>
              <w:right w:val="nil"/>
            </w:tcBorders>
          </w:tcPr>
          <w:p w14:paraId="4125CF19"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6286CF24"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68C588D8" w14:textId="77777777" w:rsidR="00875688" w:rsidRDefault="00875688" w:rsidP="00AD69CC">
            <w:pPr>
              <w:rPr>
                <w:rFonts w:ascii="Calibri" w:hAnsi="Calibri" w:cs="Calibri"/>
                <w:color w:val="0F0F0F"/>
                <w:sz w:val="22"/>
                <w:szCs w:val="22"/>
              </w:rPr>
            </w:pPr>
          </w:p>
        </w:tc>
      </w:tr>
      <w:tr w:rsidR="00875688" w14:paraId="14B46875" w14:textId="77777777" w:rsidTr="0077339C">
        <w:tc>
          <w:tcPr>
            <w:tcW w:w="450" w:type="dxa"/>
            <w:tcBorders>
              <w:top w:val="nil"/>
              <w:left w:val="nil"/>
              <w:bottom w:val="nil"/>
              <w:right w:val="nil"/>
            </w:tcBorders>
          </w:tcPr>
          <w:p w14:paraId="43750FEE"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7CF0EB4F"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ANDER 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41802B56"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bezoekadres</w:t>
            </w:r>
            <w:r>
              <w:rPr>
                <w:rFonts w:ascii="Calibri" w:hAnsi="Calibri" w:cs="Calibri"/>
                <w:color w:val="0F0F0F"/>
                <w:sz w:val="22"/>
                <w:szCs w:val="22"/>
              </w:rPr>
              <w:fldChar w:fldCharType="end"/>
            </w:r>
          </w:p>
          <w:p w14:paraId="6D0B62F9"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68E0D767"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Het binnenlands bezoekadres van de ANDER NATUURLIJK PERSOON</w:t>
            </w:r>
            <w:r>
              <w:fldChar w:fldCharType="end"/>
            </w:r>
          </w:p>
        </w:tc>
      </w:tr>
      <w:tr w:rsidR="00875688" w14:paraId="685FD33E" w14:textId="77777777" w:rsidTr="0077339C">
        <w:trPr>
          <w:trHeight w:hRule="exact" w:val="128"/>
        </w:trPr>
        <w:tc>
          <w:tcPr>
            <w:tcW w:w="450" w:type="dxa"/>
            <w:tcBorders>
              <w:top w:val="nil"/>
              <w:left w:val="nil"/>
              <w:bottom w:val="nil"/>
              <w:right w:val="nil"/>
            </w:tcBorders>
          </w:tcPr>
          <w:p w14:paraId="68180267"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7C212891"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1F1E4C3F" w14:textId="77777777" w:rsidR="00875688" w:rsidRDefault="00875688" w:rsidP="00AD69CC">
            <w:pPr>
              <w:rPr>
                <w:rFonts w:ascii="Calibri" w:hAnsi="Calibri" w:cs="Calibri"/>
                <w:color w:val="0F0F0F"/>
                <w:sz w:val="22"/>
                <w:szCs w:val="22"/>
              </w:rPr>
            </w:pPr>
          </w:p>
        </w:tc>
      </w:tr>
      <w:tr w:rsidR="00875688" w14:paraId="5E368840" w14:textId="77777777" w:rsidTr="0077339C">
        <w:tc>
          <w:tcPr>
            <w:tcW w:w="450" w:type="dxa"/>
            <w:tcBorders>
              <w:top w:val="nil"/>
              <w:left w:val="nil"/>
              <w:bottom w:val="nil"/>
              <w:right w:val="nil"/>
            </w:tcBorders>
          </w:tcPr>
          <w:p w14:paraId="3F37E0DE"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5DBA7B57"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INGESCHREVEN NIET-NATUURLIJK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561A9883"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bezoekadres</w:t>
            </w:r>
            <w:r>
              <w:rPr>
                <w:rFonts w:ascii="Calibri" w:hAnsi="Calibri" w:cs="Calibri"/>
                <w:color w:val="0F0F0F"/>
                <w:sz w:val="22"/>
                <w:szCs w:val="22"/>
              </w:rPr>
              <w:fldChar w:fldCharType="end"/>
            </w:r>
          </w:p>
          <w:p w14:paraId="5559C69C"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70253386"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Het binnenlands bezoekadres van de NIET-NATUURLIJK PERSOON</w:t>
            </w:r>
            <w:r>
              <w:fldChar w:fldCharType="end"/>
            </w:r>
          </w:p>
        </w:tc>
      </w:tr>
      <w:tr w:rsidR="00875688" w14:paraId="5B9165CE" w14:textId="77777777" w:rsidTr="0077339C">
        <w:trPr>
          <w:trHeight w:hRule="exact" w:val="128"/>
        </w:trPr>
        <w:tc>
          <w:tcPr>
            <w:tcW w:w="450" w:type="dxa"/>
            <w:tcBorders>
              <w:top w:val="nil"/>
              <w:left w:val="nil"/>
              <w:bottom w:val="nil"/>
              <w:right w:val="nil"/>
            </w:tcBorders>
          </w:tcPr>
          <w:p w14:paraId="6D15E0BB"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7B5B4BD5"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78792BC7" w14:textId="77777777" w:rsidR="00875688" w:rsidRDefault="00875688" w:rsidP="00AD69CC">
            <w:pPr>
              <w:rPr>
                <w:rFonts w:ascii="Calibri" w:hAnsi="Calibri" w:cs="Calibri"/>
                <w:color w:val="0F0F0F"/>
                <w:sz w:val="22"/>
                <w:szCs w:val="22"/>
              </w:rPr>
            </w:pPr>
          </w:p>
        </w:tc>
      </w:tr>
      <w:tr w:rsidR="00875688" w14:paraId="429318DD" w14:textId="77777777" w:rsidTr="0077339C">
        <w:tc>
          <w:tcPr>
            <w:tcW w:w="450" w:type="dxa"/>
            <w:tcBorders>
              <w:top w:val="nil"/>
              <w:left w:val="nil"/>
              <w:bottom w:val="nil"/>
              <w:right w:val="nil"/>
            </w:tcBorders>
          </w:tcPr>
          <w:p w14:paraId="73FB7B0E"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11ACC585"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SUBJECT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2C22357E"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correspondentieadres</w:t>
            </w:r>
            <w:r>
              <w:rPr>
                <w:rFonts w:ascii="Calibri" w:hAnsi="Calibri" w:cs="Calibri"/>
                <w:color w:val="0F0F0F"/>
                <w:sz w:val="22"/>
                <w:szCs w:val="22"/>
              </w:rPr>
              <w:fldChar w:fldCharType="end"/>
            </w:r>
          </w:p>
          <w:p w14:paraId="376AE2C3"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A8A3154" w14:textId="5313AEA8" w:rsidR="00875688" w:rsidRDefault="00875688" w:rsidP="0077339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Het adres waarop het SUBJECT in de regel schriftelijk bereikbaar is en dat gevormd wordt door de combinatie van de ADRESSEERBAAR OBJECT AANDUIDING met de bijbehorende  OPENBARE RUIMTE en WOONPLAATS.</w:t>
            </w:r>
            <w:r>
              <w:fldChar w:fldCharType="end"/>
            </w:r>
          </w:p>
        </w:tc>
      </w:tr>
      <w:tr w:rsidR="00875688" w14:paraId="7D1F4E49" w14:textId="77777777" w:rsidTr="0077339C">
        <w:trPr>
          <w:trHeight w:hRule="exact" w:val="128"/>
        </w:trPr>
        <w:tc>
          <w:tcPr>
            <w:tcW w:w="450" w:type="dxa"/>
            <w:tcBorders>
              <w:top w:val="nil"/>
              <w:left w:val="nil"/>
              <w:bottom w:val="nil"/>
              <w:right w:val="nil"/>
            </w:tcBorders>
          </w:tcPr>
          <w:p w14:paraId="202DBCB7"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15AD7793"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3AD0F3A2" w14:textId="77777777" w:rsidR="00875688" w:rsidRDefault="00875688" w:rsidP="00AD69CC">
            <w:pPr>
              <w:rPr>
                <w:rFonts w:ascii="Calibri" w:hAnsi="Calibri" w:cs="Calibri"/>
                <w:color w:val="0F0F0F"/>
                <w:sz w:val="22"/>
                <w:szCs w:val="22"/>
              </w:rPr>
            </w:pPr>
          </w:p>
        </w:tc>
      </w:tr>
      <w:tr w:rsidR="00875688" w14:paraId="5D3F5B8A" w14:textId="77777777" w:rsidTr="0077339C">
        <w:tc>
          <w:tcPr>
            <w:tcW w:w="450" w:type="dxa"/>
            <w:tcBorders>
              <w:top w:val="nil"/>
              <w:left w:val="nil"/>
              <w:bottom w:val="nil"/>
              <w:right w:val="nil"/>
            </w:tcBorders>
          </w:tcPr>
          <w:p w14:paraId="350B4ED1"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0DDB6AFD"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SUBJECT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35A43531"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factuuradres</w:t>
            </w:r>
            <w:r>
              <w:rPr>
                <w:rFonts w:ascii="Calibri" w:hAnsi="Calibri" w:cs="Calibri"/>
                <w:color w:val="0F0F0F"/>
                <w:sz w:val="22"/>
                <w:szCs w:val="22"/>
              </w:rPr>
              <w:fldChar w:fldCharType="end"/>
            </w:r>
          </w:p>
          <w:p w14:paraId="77996500"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2C4A6C9" w14:textId="3E3B8C7E" w:rsidR="00875688" w:rsidRDefault="00875688" w:rsidP="0077339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Het adres waarop het SUBJECT facturen ontvangt en dat gevormd wordt door de combinatie van de ADRESSEERBAAR OBJECT AANDUIDING met de bijbehorende OPENBARE RUIMTE en WOONPLAATS</w:t>
            </w:r>
            <w:r>
              <w:fldChar w:fldCharType="end"/>
            </w:r>
          </w:p>
        </w:tc>
      </w:tr>
      <w:tr w:rsidR="00875688" w14:paraId="4567DE26" w14:textId="77777777" w:rsidTr="0077339C">
        <w:trPr>
          <w:trHeight w:hRule="exact" w:val="128"/>
        </w:trPr>
        <w:tc>
          <w:tcPr>
            <w:tcW w:w="450" w:type="dxa"/>
            <w:tcBorders>
              <w:top w:val="nil"/>
              <w:left w:val="nil"/>
              <w:bottom w:val="nil"/>
              <w:right w:val="nil"/>
            </w:tcBorders>
          </w:tcPr>
          <w:p w14:paraId="62A793E6"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51E1C56E"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5D5FF5DC" w14:textId="77777777" w:rsidR="00875688" w:rsidRDefault="00875688" w:rsidP="00AD69CC">
            <w:pPr>
              <w:rPr>
                <w:rFonts w:ascii="Calibri" w:hAnsi="Calibri" w:cs="Calibri"/>
                <w:color w:val="0F0F0F"/>
                <w:sz w:val="22"/>
                <w:szCs w:val="22"/>
              </w:rPr>
            </w:pPr>
          </w:p>
        </w:tc>
      </w:tr>
      <w:tr w:rsidR="00875688" w14:paraId="49489D10" w14:textId="77777777" w:rsidTr="0077339C">
        <w:tc>
          <w:tcPr>
            <w:tcW w:w="450" w:type="dxa"/>
            <w:tcBorders>
              <w:top w:val="nil"/>
              <w:left w:val="nil"/>
              <w:bottom w:val="nil"/>
              <w:right w:val="nil"/>
            </w:tcBorders>
          </w:tcPr>
          <w:p w14:paraId="3CC240DB"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033EDE5D"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VESTIGING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1DE5503B"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locatie-adres</w:t>
            </w:r>
            <w:r>
              <w:rPr>
                <w:rFonts w:ascii="Calibri" w:hAnsi="Calibri" w:cs="Calibri"/>
                <w:color w:val="0F0F0F"/>
                <w:sz w:val="22"/>
                <w:szCs w:val="22"/>
              </w:rPr>
              <w:fldChar w:fldCharType="end"/>
            </w:r>
          </w:p>
          <w:p w14:paraId="0143B4FE"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D831851" w14:textId="1757FD1F"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ADRESSEERBAAR OBJECT</w:t>
            </w:r>
            <w:r w:rsidR="00E332B2">
              <w:rPr>
                <w:rFonts w:ascii="Calibri" w:hAnsi="Calibri" w:cs="Calibri"/>
                <w:color w:val="0F0F0F"/>
                <w:sz w:val="22"/>
                <w:szCs w:val="22"/>
              </w:rPr>
              <w:t xml:space="preserve"> </w:t>
            </w:r>
            <w:r>
              <w:rPr>
                <w:rFonts w:ascii="Calibri" w:hAnsi="Calibri" w:cs="Calibri"/>
                <w:color w:val="0F0F0F"/>
                <w:sz w:val="22"/>
                <w:szCs w:val="22"/>
              </w:rPr>
              <w:t>AANDUIDING bij het BENOEMD OBJECT waarin de VESTIGING (één van) haar lokatie(s) heeft en die bij inschrijving gekozen is als vestigingssadres.</w:t>
            </w:r>
            <w:r>
              <w:fldChar w:fldCharType="end"/>
            </w:r>
          </w:p>
        </w:tc>
      </w:tr>
      <w:tr w:rsidR="00875688" w14:paraId="74944E19" w14:textId="77777777" w:rsidTr="0077339C">
        <w:trPr>
          <w:trHeight w:hRule="exact" w:val="128"/>
        </w:trPr>
        <w:tc>
          <w:tcPr>
            <w:tcW w:w="450" w:type="dxa"/>
            <w:tcBorders>
              <w:top w:val="nil"/>
              <w:left w:val="nil"/>
              <w:bottom w:val="nil"/>
              <w:right w:val="nil"/>
            </w:tcBorders>
          </w:tcPr>
          <w:p w14:paraId="01BE58A7"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7E5BB4C3"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1F32A297" w14:textId="77777777" w:rsidR="00875688" w:rsidRDefault="00875688" w:rsidP="00AD69CC">
            <w:pPr>
              <w:rPr>
                <w:rFonts w:ascii="Calibri" w:hAnsi="Calibri" w:cs="Calibri"/>
                <w:color w:val="0F0F0F"/>
                <w:sz w:val="22"/>
                <w:szCs w:val="22"/>
              </w:rPr>
            </w:pPr>
          </w:p>
        </w:tc>
      </w:tr>
      <w:tr w:rsidR="00875688" w14:paraId="2D05DEFA" w14:textId="77777777" w:rsidTr="0077339C">
        <w:tc>
          <w:tcPr>
            <w:tcW w:w="450" w:type="dxa"/>
            <w:tcBorders>
              <w:top w:val="nil"/>
              <w:left w:val="nil"/>
              <w:bottom w:val="nil"/>
              <w:right w:val="nil"/>
            </w:tcBorders>
          </w:tcPr>
          <w:p w14:paraId="78850DB7"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236C1068"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OVERIGE ADRESSEERBAAR OBJECT AANDUIDING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03BE210E"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3006BD33"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0D952054"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875688" w14:paraId="03B1DDD4" w14:textId="77777777" w:rsidTr="0077339C">
        <w:trPr>
          <w:trHeight w:hRule="exact" w:val="128"/>
        </w:trPr>
        <w:tc>
          <w:tcPr>
            <w:tcW w:w="450" w:type="dxa"/>
            <w:tcBorders>
              <w:top w:val="nil"/>
              <w:left w:val="nil"/>
              <w:bottom w:val="nil"/>
              <w:right w:val="nil"/>
            </w:tcBorders>
          </w:tcPr>
          <w:p w14:paraId="5547F9F5"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454CFD60"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35A12FC1" w14:textId="77777777" w:rsidR="00875688" w:rsidRDefault="00875688" w:rsidP="00AD69CC">
            <w:pPr>
              <w:rPr>
                <w:rFonts w:ascii="Calibri" w:hAnsi="Calibri" w:cs="Calibri"/>
                <w:color w:val="0F0F0F"/>
                <w:sz w:val="22"/>
                <w:szCs w:val="22"/>
              </w:rPr>
            </w:pPr>
          </w:p>
        </w:tc>
      </w:tr>
      <w:tr w:rsidR="00875688" w14:paraId="6F80421C" w14:textId="77777777" w:rsidTr="0077339C">
        <w:tc>
          <w:tcPr>
            <w:tcW w:w="450" w:type="dxa"/>
            <w:tcBorders>
              <w:top w:val="nil"/>
              <w:left w:val="nil"/>
              <w:bottom w:val="nil"/>
              <w:right w:val="nil"/>
            </w:tcBorders>
          </w:tcPr>
          <w:p w14:paraId="5997B1E8"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2B90EB59"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NUMMERAANDUIDING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71A1758B"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5A2748E2"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3023FBD1"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875688" w14:paraId="50B4E634" w14:textId="77777777" w:rsidTr="0077339C">
        <w:trPr>
          <w:trHeight w:hRule="exact" w:val="128"/>
        </w:trPr>
        <w:tc>
          <w:tcPr>
            <w:tcW w:w="450" w:type="dxa"/>
            <w:tcBorders>
              <w:top w:val="nil"/>
              <w:left w:val="nil"/>
              <w:bottom w:val="nil"/>
              <w:right w:val="nil"/>
            </w:tcBorders>
          </w:tcPr>
          <w:p w14:paraId="26752D6D"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785C6ECF"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0D13EE98" w14:textId="77777777" w:rsidR="00875688" w:rsidRDefault="00875688" w:rsidP="00AD69CC">
            <w:pPr>
              <w:rPr>
                <w:rFonts w:ascii="Calibri" w:hAnsi="Calibri" w:cs="Calibri"/>
                <w:color w:val="0F0F0F"/>
                <w:sz w:val="22"/>
                <w:szCs w:val="22"/>
              </w:rPr>
            </w:pPr>
          </w:p>
        </w:tc>
      </w:tr>
      <w:tr w:rsidR="00875688" w14:paraId="26301402" w14:textId="77777777" w:rsidTr="0077339C">
        <w:tc>
          <w:tcPr>
            <w:tcW w:w="450" w:type="dxa"/>
            <w:tcBorders>
              <w:top w:val="nil"/>
              <w:left w:val="nil"/>
              <w:bottom w:val="nil"/>
              <w:right w:val="nil"/>
            </w:tcBorders>
          </w:tcPr>
          <w:p w14:paraId="46F04071"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09E509F1"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ADRESSEERBAAR OBJECT AANDUIDING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32BB22B1"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ligt aan</w:t>
            </w:r>
            <w:r>
              <w:rPr>
                <w:rFonts w:ascii="Calibri" w:hAnsi="Calibri" w:cs="Calibri"/>
                <w:color w:val="0F0F0F"/>
                <w:sz w:val="22"/>
                <w:szCs w:val="22"/>
              </w:rPr>
              <w:fldChar w:fldCharType="end"/>
            </w:r>
          </w:p>
          <w:p w14:paraId="502EA65C"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OPENBARE RUIMTE</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28B0EAE5"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 van een OPENBARE RUIMTE waaraan het object, waaraan de ADRESSEERBAAR OBJECT AANDUIDING is toegekend, is gelegen.</w:t>
            </w:r>
            <w:r>
              <w:fldChar w:fldCharType="end"/>
            </w:r>
          </w:p>
        </w:tc>
      </w:tr>
      <w:tr w:rsidR="00875688" w14:paraId="6EEE4CFB" w14:textId="77777777" w:rsidTr="0077339C">
        <w:trPr>
          <w:trHeight w:hRule="exact" w:val="128"/>
        </w:trPr>
        <w:tc>
          <w:tcPr>
            <w:tcW w:w="450" w:type="dxa"/>
            <w:tcBorders>
              <w:top w:val="nil"/>
              <w:left w:val="nil"/>
              <w:bottom w:val="nil"/>
              <w:right w:val="nil"/>
            </w:tcBorders>
          </w:tcPr>
          <w:p w14:paraId="1D7C48C6"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4400A8AC"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6853B908" w14:textId="77777777" w:rsidR="00875688" w:rsidRDefault="00875688" w:rsidP="00AD69CC">
            <w:pPr>
              <w:rPr>
                <w:rFonts w:ascii="Calibri" w:hAnsi="Calibri" w:cs="Calibri"/>
                <w:color w:val="0F0F0F"/>
                <w:sz w:val="22"/>
                <w:szCs w:val="22"/>
              </w:rPr>
            </w:pPr>
          </w:p>
        </w:tc>
      </w:tr>
      <w:tr w:rsidR="00875688" w14:paraId="10E63B12" w14:textId="77777777" w:rsidTr="0077339C">
        <w:tc>
          <w:tcPr>
            <w:tcW w:w="450" w:type="dxa"/>
            <w:tcBorders>
              <w:top w:val="nil"/>
              <w:left w:val="nil"/>
              <w:bottom w:val="nil"/>
              <w:right w:val="nil"/>
            </w:tcBorders>
          </w:tcPr>
          <w:p w14:paraId="470C3AA9"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3B333A70"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ADRESSEERBAAR OBJECT AANDUIDING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3755BABF"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ligt in</w:t>
            </w:r>
            <w:r>
              <w:rPr>
                <w:rFonts w:ascii="Calibri" w:hAnsi="Calibri" w:cs="Calibri"/>
                <w:color w:val="0F0F0F"/>
                <w:sz w:val="22"/>
                <w:szCs w:val="22"/>
              </w:rPr>
              <w:fldChar w:fldCharType="end"/>
            </w:r>
          </w:p>
          <w:p w14:paraId="6EEA05FA"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WOONPLAATS</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22F44ACC"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 van de WOONPLAATS waarbinnen het object, waaraan de ADRESSEERBAAR OBJECT AANDUIDING is toegekend, is gelegen.</w:t>
            </w:r>
            <w:r>
              <w:fldChar w:fldCharType="end"/>
            </w:r>
          </w:p>
        </w:tc>
      </w:tr>
      <w:tr w:rsidR="00875688" w14:paraId="0F45960C" w14:textId="77777777" w:rsidTr="0077339C">
        <w:trPr>
          <w:trHeight w:hRule="exact" w:val="128"/>
        </w:trPr>
        <w:tc>
          <w:tcPr>
            <w:tcW w:w="450" w:type="dxa"/>
            <w:tcBorders>
              <w:top w:val="nil"/>
              <w:left w:val="nil"/>
              <w:bottom w:val="nil"/>
              <w:right w:val="nil"/>
            </w:tcBorders>
          </w:tcPr>
          <w:p w14:paraId="6B74D589"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7C30EB37"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7BBCA652" w14:textId="77777777" w:rsidR="00875688" w:rsidRDefault="00875688" w:rsidP="00AD69CC">
            <w:pPr>
              <w:rPr>
                <w:rFonts w:ascii="Calibri" w:hAnsi="Calibri" w:cs="Calibri"/>
                <w:color w:val="0F0F0F"/>
                <w:sz w:val="22"/>
                <w:szCs w:val="22"/>
              </w:rPr>
            </w:pPr>
          </w:p>
        </w:tc>
      </w:tr>
      <w:tr w:rsidR="00875688" w14:paraId="5C5DFEF0" w14:textId="77777777" w:rsidTr="0077339C">
        <w:tc>
          <w:tcPr>
            <w:tcW w:w="450" w:type="dxa"/>
            <w:tcBorders>
              <w:top w:val="nil"/>
              <w:left w:val="nil"/>
              <w:bottom w:val="nil"/>
              <w:right w:val="nil"/>
            </w:tcBorders>
          </w:tcPr>
          <w:p w14:paraId="7B9A0061"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5E0D8804" w14:textId="77777777" w:rsidR="00875688" w:rsidRDefault="00875688" w:rsidP="00AD69CC">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4827E82E"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ontleent aanduiding aan</w:t>
            </w:r>
            <w:r>
              <w:rPr>
                <w:rFonts w:ascii="Calibri" w:hAnsi="Calibri" w:cs="Calibri"/>
                <w:color w:val="0F0F0F"/>
                <w:sz w:val="22"/>
                <w:szCs w:val="22"/>
              </w:rPr>
              <w:fldChar w:fldCharType="end"/>
            </w:r>
          </w:p>
          <w:p w14:paraId="3E0307AD" w14:textId="77777777" w:rsidR="00875688" w:rsidRDefault="00875688" w:rsidP="00AD69CC">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 xml:space="preserve">ADRESSEERBAAR OBJECT </w:t>
            </w:r>
            <w:r>
              <w:rPr>
                <w:rFonts w:ascii="Calibri" w:hAnsi="Calibri" w:cs="Calibri"/>
                <w:color w:val="0F0F0F"/>
                <w:sz w:val="22"/>
                <w:szCs w:val="22"/>
              </w:rPr>
              <w:lastRenderedPageBreak/>
              <w:t>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54A3EF5" w14:textId="77777777" w:rsidR="00875688" w:rsidRDefault="00875688" w:rsidP="00AD69CC">
            <w:pPr>
              <w:rPr>
                <w:rFonts w:ascii="Calibri" w:hAnsi="Calibri" w:cs="Calibri"/>
                <w:color w:val="0F0F0F"/>
                <w:sz w:val="22"/>
                <w:szCs w:val="22"/>
              </w:rPr>
            </w:pPr>
            <w:r>
              <w:lastRenderedPageBreak/>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 xml:space="preserve">De ADRESSEERBAAR OBJECT AANDUIDING waarvan de locatieaanduiding van het WOZ-object wordt afgeleid met behulp van het adres bij de ADRESSEERBAAR OBJECT AANDUIDING en de </w:t>
            </w:r>
            <w:r>
              <w:rPr>
                <w:rFonts w:ascii="Calibri" w:hAnsi="Calibri" w:cs="Calibri"/>
                <w:color w:val="0F0F0F"/>
                <w:sz w:val="22"/>
                <w:szCs w:val="22"/>
              </w:rPr>
              <w:lastRenderedPageBreak/>
              <w:t>locatieomschrijving van het WOZ-object.</w:t>
            </w:r>
            <w:r>
              <w:fldChar w:fldCharType="end"/>
            </w:r>
          </w:p>
        </w:tc>
      </w:tr>
      <w:tr w:rsidR="00875688" w14:paraId="28E97E55" w14:textId="77777777" w:rsidTr="0077339C">
        <w:trPr>
          <w:trHeight w:hRule="exact" w:val="128"/>
        </w:trPr>
        <w:tc>
          <w:tcPr>
            <w:tcW w:w="450" w:type="dxa"/>
            <w:tcBorders>
              <w:top w:val="nil"/>
              <w:left w:val="nil"/>
              <w:bottom w:val="nil"/>
              <w:right w:val="nil"/>
            </w:tcBorders>
          </w:tcPr>
          <w:p w14:paraId="1D0A3766" w14:textId="77777777" w:rsidR="00875688" w:rsidRDefault="00875688" w:rsidP="00AD69CC">
            <w:pPr>
              <w:rPr>
                <w:rStyle w:val="SSBookmark"/>
                <w:highlight w:val="yellow"/>
                <w:u w:color="000000"/>
              </w:rPr>
            </w:pPr>
          </w:p>
        </w:tc>
        <w:tc>
          <w:tcPr>
            <w:tcW w:w="2790" w:type="dxa"/>
            <w:tcBorders>
              <w:top w:val="nil"/>
              <w:left w:val="nil"/>
              <w:bottom w:val="nil"/>
              <w:right w:val="nil"/>
            </w:tcBorders>
          </w:tcPr>
          <w:p w14:paraId="2BFC0159" w14:textId="77777777" w:rsidR="00875688" w:rsidRDefault="00875688" w:rsidP="00AD69CC">
            <w:pPr>
              <w:rPr>
                <w:rFonts w:ascii="Calibri" w:hAnsi="Calibri" w:cs="Calibri"/>
                <w:color w:val="0F0F0F"/>
                <w:sz w:val="22"/>
                <w:szCs w:val="22"/>
              </w:rPr>
            </w:pPr>
          </w:p>
        </w:tc>
        <w:tc>
          <w:tcPr>
            <w:tcW w:w="6120" w:type="dxa"/>
            <w:tcBorders>
              <w:top w:val="nil"/>
              <w:left w:val="nil"/>
              <w:bottom w:val="nil"/>
              <w:right w:val="nil"/>
            </w:tcBorders>
          </w:tcPr>
          <w:p w14:paraId="7DCC7D22" w14:textId="77777777" w:rsidR="00875688" w:rsidRDefault="00875688" w:rsidP="00AD69CC">
            <w:pPr>
              <w:rPr>
                <w:rFonts w:ascii="Calibri" w:hAnsi="Calibri" w:cs="Calibri"/>
                <w:color w:val="0F0F0F"/>
                <w:sz w:val="22"/>
                <w:szCs w:val="22"/>
              </w:rPr>
            </w:pPr>
          </w:p>
        </w:tc>
      </w:tr>
    </w:tbl>
    <w:p w14:paraId="20A05BD2" w14:textId="77777777" w:rsidR="00875688" w:rsidRDefault="00875688" w:rsidP="00875688">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75688" w14:paraId="2C03F07D" w14:textId="77777777" w:rsidTr="00AD69CC">
        <w:tc>
          <w:tcPr>
            <w:tcW w:w="9360" w:type="dxa"/>
            <w:tcBorders>
              <w:top w:val="nil"/>
              <w:left w:val="nil"/>
              <w:bottom w:val="nil"/>
              <w:right w:val="nil"/>
            </w:tcBorders>
          </w:tcPr>
          <w:p w14:paraId="42EF5211" w14:textId="77777777" w:rsidR="00875688" w:rsidRDefault="00875688" w:rsidP="00AD69CC">
            <w:pPr>
              <w:rPr>
                <w:rFonts w:ascii="Calibri" w:hAnsi="Calibri" w:cs="Calibri"/>
                <w:b/>
                <w:bCs/>
                <w:color w:val="0F0F0F"/>
                <w:sz w:val="22"/>
                <w:szCs w:val="22"/>
              </w:rPr>
            </w:pPr>
            <w:r>
              <w:rPr>
                <w:rFonts w:ascii="Calibri" w:hAnsi="Calibri" w:cs="Calibri"/>
                <w:b/>
                <w:bCs/>
                <w:color w:val="0F0F0F"/>
                <w:sz w:val="22"/>
                <w:szCs w:val="22"/>
              </w:rPr>
              <w:t>Toelichting objecttype</w:t>
            </w:r>
          </w:p>
          <w:p w14:paraId="722C3AA7" w14:textId="77777777" w:rsidR="00875688" w:rsidRDefault="00875688" w:rsidP="00AD69CC">
            <w:pPr>
              <w:ind w:left="720"/>
              <w:rPr>
                <w:rFonts w:ascii="Calibri" w:hAnsi="Calibri" w:cs="Calibri"/>
                <w:color w:val="0F0F0F"/>
                <w:sz w:val="22"/>
                <w:szCs w:val="22"/>
              </w:rPr>
            </w:pPr>
            <w:r>
              <w:rPr>
                <w:rFonts w:ascii="Calibri" w:hAnsi="Calibri" w:cs="Calibri"/>
                <w:color w:val="0F0F0F"/>
                <w:sz w:val="22"/>
                <w:szCs w:val="22"/>
              </w:rPr>
              <w:t>Het betreft de verzameling van, tot de BAG behorende, officieel vastgestelde nummeraanduidingen (van verblijfsobjecten, stand- en ligplaatsen, in de BAG gezamenlijk aangeduid als adresseerbare objecten) en overige, eveneens officieel door de gemeente vastgestelde, nummeraanduidingen van overige gebouwde objecten en overige benoemde terreinen. De Adresseerbaar object aanduiding heeft dus betrekking op alle 'benoemde objecten', d.w.z. naast de specialisaties van het Adresseerbaar object (Verblijfsobject, Ligplaats en Standplaats) ook op Overig gebouwd object en op Overig</w:t>
            </w:r>
            <w:r w:rsidRPr="00CB2C89">
              <w:rPr>
                <w:rFonts w:ascii="Calibri" w:hAnsi="Calibri" w:cs="Calibri"/>
                <w:color w:val="FF0000"/>
                <w:sz w:val="22"/>
                <w:szCs w:val="22"/>
                <w:u w:val="single"/>
              </w:rPr>
              <w:t xml:space="preserve"> benoemd</w:t>
            </w:r>
            <w:r>
              <w:rPr>
                <w:rFonts w:ascii="Calibri" w:hAnsi="Calibri" w:cs="Calibri"/>
                <w:color w:val="0F0F0F"/>
                <w:sz w:val="22"/>
                <w:szCs w:val="22"/>
              </w:rPr>
              <w:t xml:space="preserve"> terrein!</w:t>
            </w:r>
          </w:p>
          <w:p w14:paraId="25D308C3" w14:textId="77777777" w:rsidR="00875688" w:rsidRDefault="00875688" w:rsidP="00AD69CC">
            <w:pPr>
              <w:ind w:left="720"/>
              <w:rPr>
                <w:rFonts w:ascii="Calibri" w:hAnsi="Calibri" w:cs="Calibri"/>
                <w:color w:val="0F0F0F"/>
                <w:sz w:val="22"/>
                <w:szCs w:val="22"/>
              </w:rPr>
            </w:pPr>
            <w:r>
              <w:rPr>
                <w:rFonts w:ascii="Calibri" w:hAnsi="Calibri" w:cs="Calibri"/>
                <w:color w:val="0F0F0F"/>
                <w:sz w:val="22"/>
                <w:szCs w:val="22"/>
              </w:rPr>
              <w:t>Het betreft een generalisatie van twee objecttypen (de specialisaties) waarbij de attributen en relaties die op beide specialisaties van toepassing zijn, bij dit objecttype worden gespecificeerd.</w:t>
            </w:r>
          </w:p>
        </w:tc>
      </w:tr>
    </w:tbl>
    <w:p w14:paraId="050F9F0D" w14:textId="2E2DC879" w:rsidR="00875688" w:rsidRDefault="00875688" w:rsidP="00D42B42">
      <w:pPr>
        <w:pStyle w:val="Kop2"/>
      </w:pPr>
      <w:r>
        <w:rPr>
          <w:rFonts w:eastAsia="Times New Roman"/>
          <w:color w:val="0F0F0F"/>
        </w:rPr>
        <w:br w:type="page"/>
      </w:r>
    </w:p>
    <w:p w14:paraId="4398CBF1" w14:textId="2CF78B09" w:rsidR="00D42B42" w:rsidRPr="00D42B42" w:rsidRDefault="00D42B42" w:rsidP="00D42B42">
      <w:pPr>
        <w:pStyle w:val="Kop2"/>
      </w:pPr>
      <w:r w:rsidRPr="00D42B42">
        <w:lastRenderedPageBreak/>
        <w:fldChar w:fldCharType="begin" w:fldLock="1"/>
      </w:r>
      <w:r w:rsidRPr="00D42B42">
        <w:instrText>MERGEFIELD Element.Stereotype</w:instrText>
      </w:r>
      <w:r w:rsidRPr="00D42B42">
        <w:fldChar w:fldCharType="separate"/>
      </w:r>
      <w:r w:rsidRPr="00D42B42">
        <w:t>«Objecttype»</w:t>
      </w:r>
      <w:r w:rsidRPr="00D42B42">
        <w:fldChar w:fldCharType="end"/>
      </w:r>
      <w:r w:rsidRPr="00D42B42">
        <w:t xml:space="preserve"> </w:t>
      </w:r>
      <w:r w:rsidRPr="00D42B42">
        <w:fldChar w:fldCharType="begin" w:fldLock="1"/>
      </w:r>
      <w:r w:rsidRPr="00D42B42">
        <w:instrText>MERGEFIELD Element.Name</w:instrText>
      </w:r>
      <w:r w:rsidRPr="00D42B42">
        <w:fldChar w:fldCharType="separate"/>
      </w:r>
      <w:r w:rsidRPr="00D42B42">
        <w:t>ANDER BUITENLANDS NIET-NATUURLIJK PERSOON</w:t>
      </w:r>
      <w:r w:rsidRPr="00D42B42">
        <w:fldChar w:fldCharType="end"/>
      </w:r>
    </w:p>
    <w:tbl>
      <w:tblPr>
        <w:tblW w:w="0" w:type="auto"/>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21B7B146" w14:textId="77777777" w:rsidTr="00D42B42">
        <w:trPr>
          <w:trHeight w:val="271"/>
        </w:trPr>
        <w:tc>
          <w:tcPr>
            <w:tcW w:w="2340" w:type="dxa"/>
            <w:gridSpan w:val="2"/>
            <w:hideMark/>
          </w:tcPr>
          <w:p w14:paraId="57D4C42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1876D43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ANDER BUITENLANDS NIET-NATUURLIJK PERSOON</w:t>
            </w:r>
            <w:r w:rsidRPr="00D42B42">
              <w:rPr>
                <w:rFonts w:ascii="Arial" w:hAnsi="Arial" w:cs="Arial"/>
                <w:color w:val="000000"/>
                <w:sz w:val="20"/>
                <w:szCs w:val="20"/>
                <w:lang w:val="en-AU"/>
              </w:rPr>
              <w:fldChar w:fldCharType="end"/>
            </w:r>
          </w:p>
        </w:tc>
      </w:tr>
      <w:tr w:rsidR="00D42B42" w:rsidRPr="00D42B42" w14:paraId="48B2565E" w14:textId="77777777" w:rsidTr="00D42B42">
        <w:trPr>
          <w:trHeight w:hRule="exact" w:val="128"/>
        </w:trPr>
        <w:tc>
          <w:tcPr>
            <w:tcW w:w="2340" w:type="dxa"/>
            <w:gridSpan w:val="2"/>
          </w:tcPr>
          <w:p w14:paraId="1F1890D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C7A3E3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C3F041E" w14:textId="77777777" w:rsidTr="00D42B42">
        <w:tc>
          <w:tcPr>
            <w:tcW w:w="2340" w:type="dxa"/>
            <w:gridSpan w:val="2"/>
            <w:hideMark/>
          </w:tcPr>
          <w:p w14:paraId="7CA8346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5BF0497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ANN</w:t>
            </w:r>
            <w:r w:rsidRPr="00D42B42">
              <w:rPr>
                <w:rFonts w:ascii="Arial" w:hAnsi="Arial" w:cs="Arial"/>
                <w:color w:val="000000"/>
                <w:sz w:val="20"/>
                <w:szCs w:val="20"/>
                <w:lang w:val="en-AU"/>
              </w:rPr>
              <w:fldChar w:fldCharType="end"/>
            </w:r>
          </w:p>
        </w:tc>
      </w:tr>
      <w:tr w:rsidR="00D42B42" w:rsidRPr="00D42B42" w14:paraId="1824CE2F" w14:textId="77777777" w:rsidTr="00D42B42">
        <w:trPr>
          <w:trHeight w:hRule="exact" w:val="128"/>
        </w:trPr>
        <w:tc>
          <w:tcPr>
            <w:tcW w:w="2340" w:type="dxa"/>
            <w:gridSpan w:val="2"/>
          </w:tcPr>
          <w:p w14:paraId="088DBAF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04AFEF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9C75B28" w14:textId="77777777" w:rsidTr="00D42B42">
        <w:tc>
          <w:tcPr>
            <w:tcW w:w="2340" w:type="dxa"/>
            <w:gridSpan w:val="2"/>
            <w:hideMark/>
          </w:tcPr>
          <w:p w14:paraId="5706A33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34B11D8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Door KING toegevoegd objecttype (maakt geen deel uit van enige basisregistratie).</w:t>
            </w:r>
          </w:p>
        </w:tc>
      </w:tr>
      <w:tr w:rsidR="00D42B42" w:rsidRPr="00D42B42" w14:paraId="76AC4133" w14:textId="77777777" w:rsidTr="00D42B42">
        <w:trPr>
          <w:trHeight w:hRule="exact" w:val="128"/>
        </w:trPr>
        <w:tc>
          <w:tcPr>
            <w:tcW w:w="2340" w:type="dxa"/>
            <w:gridSpan w:val="2"/>
          </w:tcPr>
          <w:p w14:paraId="4000B21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5BD352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239CD20" w14:textId="77777777" w:rsidTr="00D42B42">
        <w:trPr>
          <w:trHeight w:val="230"/>
        </w:trPr>
        <w:tc>
          <w:tcPr>
            <w:tcW w:w="2340" w:type="dxa"/>
            <w:gridSpan w:val="2"/>
            <w:hideMark/>
          </w:tcPr>
          <w:p w14:paraId="494E387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58D804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Een NIET-NATUURLIJK PERSOON, gevestigd in het buitenland, van belang voor de gemeentelijke taakuitoefening en niet ingeschreven in het Nieuw HandelsRegister.</w:t>
            </w:r>
            <w:r w:rsidRPr="00D42B42">
              <w:rPr>
                <w:rFonts w:ascii="Arial" w:hAnsi="Arial" w:cs="Arial"/>
                <w:color w:val="000000"/>
                <w:sz w:val="20"/>
                <w:szCs w:val="20"/>
                <w:lang w:val="en-AU"/>
              </w:rPr>
              <w:fldChar w:fldCharType="end"/>
            </w:r>
          </w:p>
        </w:tc>
      </w:tr>
      <w:tr w:rsidR="00D42B42" w:rsidRPr="00D42B42" w14:paraId="504971F7" w14:textId="77777777" w:rsidTr="00D42B42">
        <w:trPr>
          <w:trHeight w:hRule="exact" w:val="68"/>
        </w:trPr>
        <w:tc>
          <w:tcPr>
            <w:tcW w:w="2340" w:type="dxa"/>
            <w:gridSpan w:val="2"/>
          </w:tcPr>
          <w:p w14:paraId="2E7F2D0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FEE33E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36C1865" w14:textId="77777777" w:rsidTr="00D42B42">
        <w:trPr>
          <w:trHeight w:val="271"/>
        </w:trPr>
        <w:tc>
          <w:tcPr>
            <w:tcW w:w="2340" w:type="dxa"/>
            <w:gridSpan w:val="2"/>
            <w:hideMark/>
          </w:tcPr>
          <w:p w14:paraId="2CA5FD2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76ED94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1DCC90DC" w14:textId="77777777" w:rsidTr="00D42B42">
        <w:trPr>
          <w:trHeight w:hRule="exact" w:val="128"/>
        </w:trPr>
        <w:tc>
          <w:tcPr>
            <w:tcW w:w="2340" w:type="dxa"/>
            <w:gridSpan w:val="2"/>
          </w:tcPr>
          <w:p w14:paraId="34F092D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C3D114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D755B04" w14:textId="77777777" w:rsidTr="00D42B42">
        <w:tc>
          <w:tcPr>
            <w:tcW w:w="2340" w:type="dxa"/>
            <w:gridSpan w:val="2"/>
            <w:hideMark/>
          </w:tcPr>
          <w:p w14:paraId="4BDE070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1FBFD5A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39BB1CEF" w14:textId="77777777" w:rsidTr="00D42B42">
        <w:trPr>
          <w:trHeight w:hRule="exact" w:val="128"/>
        </w:trPr>
        <w:tc>
          <w:tcPr>
            <w:tcW w:w="2340" w:type="dxa"/>
            <w:gridSpan w:val="2"/>
          </w:tcPr>
          <w:p w14:paraId="3A31640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3D6FD2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179123C" w14:textId="77777777" w:rsidTr="00D42B42">
        <w:tc>
          <w:tcPr>
            <w:tcW w:w="2340" w:type="dxa"/>
            <w:gridSpan w:val="2"/>
            <w:hideMark/>
          </w:tcPr>
          <w:p w14:paraId="5A51CD2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0F37F9D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Nummer ander buitenlands niet-natuurlijk persoon</w:t>
            </w:r>
          </w:p>
        </w:tc>
      </w:tr>
      <w:tr w:rsidR="00D42B42" w:rsidRPr="00D42B42" w14:paraId="3B983724" w14:textId="77777777" w:rsidTr="00D42B42">
        <w:trPr>
          <w:trHeight w:hRule="exact" w:val="128"/>
        </w:trPr>
        <w:tc>
          <w:tcPr>
            <w:tcW w:w="2340" w:type="dxa"/>
            <w:gridSpan w:val="2"/>
          </w:tcPr>
          <w:p w14:paraId="4CBD732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AF81DB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70470C61" w14:textId="77777777" w:rsidTr="00D42B42">
        <w:tc>
          <w:tcPr>
            <w:tcW w:w="2340" w:type="dxa"/>
            <w:gridSpan w:val="2"/>
            <w:hideMark/>
          </w:tcPr>
          <w:p w14:paraId="598835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hideMark/>
          </w:tcPr>
          <w:p w14:paraId="596AC652" w14:textId="098E9A38" w:rsidR="00D42B42" w:rsidRPr="00406F72" w:rsidRDefault="00587431" w:rsidP="0089223F">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406F72">
              <w:rPr>
                <w:rFonts w:ascii="Calibri" w:hAnsi="Calibri" w:cs="Calibri"/>
                <w:color w:val="FF0000"/>
                <w:sz w:val="22"/>
                <w:szCs w:val="22"/>
                <w:u w:val="single"/>
              </w:rPr>
              <w:t xml:space="preserve">Alle niet natuurlijke personen </w:t>
            </w:r>
            <w:r w:rsidR="001E75E2">
              <w:rPr>
                <w:rFonts w:ascii="Calibri" w:hAnsi="Calibri" w:cs="Calibri"/>
                <w:color w:val="FF0000"/>
                <w:sz w:val="22"/>
                <w:szCs w:val="22"/>
                <w:u w:val="single"/>
              </w:rPr>
              <w:t xml:space="preserve">die </w:t>
            </w:r>
            <w:r w:rsidR="00C61B90">
              <w:rPr>
                <w:rFonts w:ascii="Calibri" w:hAnsi="Calibri" w:cs="Calibri"/>
                <w:color w:val="FF0000"/>
                <w:sz w:val="22"/>
                <w:szCs w:val="22"/>
                <w:u w:val="single"/>
              </w:rPr>
              <w:t xml:space="preserve">alléén vestigingen </w:t>
            </w:r>
            <w:r w:rsidRPr="00406F72">
              <w:rPr>
                <w:rFonts w:ascii="Calibri" w:hAnsi="Calibri" w:cs="Calibri"/>
                <w:color w:val="FF0000"/>
                <w:sz w:val="22"/>
                <w:szCs w:val="22"/>
                <w:u w:val="single"/>
              </w:rPr>
              <w:t>in h</w:t>
            </w:r>
            <w:r w:rsidR="00406F72" w:rsidRPr="00406F72">
              <w:rPr>
                <w:rFonts w:ascii="Calibri" w:hAnsi="Calibri" w:cs="Calibri"/>
                <w:color w:val="FF0000"/>
                <w:sz w:val="22"/>
                <w:szCs w:val="22"/>
                <w:u w:val="single"/>
              </w:rPr>
              <w:t>e</w:t>
            </w:r>
            <w:r w:rsidRPr="00406F72">
              <w:rPr>
                <w:rFonts w:ascii="Calibri" w:hAnsi="Calibri" w:cs="Calibri"/>
                <w:color w:val="FF0000"/>
                <w:sz w:val="22"/>
                <w:szCs w:val="22"/>
                <w:u w:val="single"/>
              </w:rPr>
              <w:t xml:space="preserve">t buitenland </w:t>
            </w:r>
            <w:r w:rsidR="00C61B90">
              <w:rPr>
                <w:rFonts w:ascii="Calibri" w:hAnsi="Calibri" w:cs="Calibri"/>
                <w:color w:val="FF0000"/>
                <w:sz w:val="22"/>
                <w:szCs w:val="22"/>
                <w:u w:val="single"/>
              </w:rPr>
              <w:t>hebben</w:t>
            </w:r>
            <w:r w:rsidR="00AD69CC">
              <w:rPr>
                <w:rFonts w:ascii="Calibri" w:hAnsi="Calibri" w:cs="Calibri"/>
                <w:color w:val="FF0000"/>
                <w:sz w:val="22"/>
                <w:szCs w:val="22"/>
                <w:u w:val="single"/>
              </w:rPr>
              <w:t xml:space="preserve"> en niet ingeschreven zijn in het NHR</w:t>
            </w:r>
            <w:r w:rsidR="00C61B90">
              <w:rPr>
                <w:rFonts w:ascii="Calibri" w:hAnsi="Calibri" w:cs="Calibri"/>
                <w:color w:val="FF0000"/>
                <w:sz w:val="22"/>
                <w:szCs w:val="22"/>
                <w:u w:val="single"/>
              </w:rPr>
              <w:t xml:space="preserve"> </w:t>
            </w:r>
            <w:r w:rsidR="0089223F">
              <w:rPr>
                <w:rFonts w:ascii="Calibri" w:hAnsi="Calibri" w:cs="Calibri"/>
                <w:color w:val="FF0000"/>
                <w:sz w:val="22"/>
                <w:szCs w:val="22"/>
                <w:u w:val="single"/>
              </w:rPr>
              <w:t>maar</w:t>
            </w:r>
            <w:r w:rsidR="00C61B90">
              <w:rPr>
                <w:rFonts w:ascii="Calibri" w:hAnsi="Calibri" w:cs="Calibri"/>
                <w:color w:val="FF0000"/>
                <w:sz w:val="22"/>
                <w:szCs w:val="22"/>
                <w:u w:val="single"/>
              </w:rPr>
              <w:t xml:space="preserve"> </w:t>
            </w:r>
            <w:r w:rsidRPr="00406F72">
              <w:rPr>
                <w:rFonts w:ascii="Calibri" w:hAnsi="Calibri" w:cs="Calibri"/>
                <w:color w:val="FF0000"/>
                <w:sz w:val="22"/>
                <w:szCs w:val="22"/>
                <w:u w:val="single"/>
              </w:rPr>
              <w:t>die op enigerlei wijze van belang zijn voor de gemeentelijke taakuitoefening.</w:t>
            </w:r>
          </w:p>
        </w:tc>
      </w:tr>
      <w:tr w:rsidR="00D42B42" w:rsidRPr="00D42B42" w14:paraId="3A2B6DA0" w14:textId="77777777" w:rsidTr="00D42B42">
        <w:trPr>
          <w:trHeight w:hRule="exact" w:val="128"/>
        </w:trPr>
        <w:tc>
          <w:tcPr>
            <w:tcW w:w="2340" w:type="dxa"/>
            <w:gridSpan w:val="2"/>
          </w:tcPr>
          <w:p w14:paraId="70B2E83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A834CF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15B565C" w14:textId="77777777" w:rsidTr="00D42B42">
        <w:trPr>
          <w:trHeight w:hRule="exact" w:val="256"/>
        </w:trPr>
        <w:tc>
          <w:tcPr>
            <w:tcW w:w="2340" w:type="dxa"/>
            <w:gridSpan w:val="2"/>
            <w:hideMark/>
          </w:tcPr>
          <w:p w14:paraId="2F19762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hideMark/>
          </w:tcPr>
          <w:p w14:paraId="7ED7A17E" w14:textId="5DFDE80A"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3EF5F2A" w14:textId="77777777" w:rsidTr="00D42B42">
        <w:trPr>
          <w:trHeight w:hRule="exact" w:val="256"/>
        </w:trPr>
        <w:tc>
          <w:tcPr>
            <w:tcW w:w="2340" w:type="dxa"/>
            <w:gridSpan w:val="2"/>
          </w:tcPr>
          <w:p w14:paraId="180CDD5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0951FB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07A1CE7" w14:textId="77777777" w:rsidTr="00D42B42">
        <w:tc>
          <w:tcPr>
            <w:tcW w:w="2340" w:type="dxa"/>
            <w:gridSpan w:val="2"/>
            <w:hideMark/>
          </w:tcPr>
          <w:p w14:paraId="0122AF5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2AAE6C3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0FEFB642" w14:textId="77777777" w:rsidTr="00D42B42">
        <w:tc>
          <w:tcPr>
            <w:tcW w:w="450" w:type="dxa"/>
          </w:tcPr>
          <w:p w14:paraId="67B37B4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16" w:name="BKM_4DF562B2_713D_4fdd_A381_D2523F72C99B"/>
          </w:p>
        </w:tc>
        <w:tc>
          <w:tcPr>
            <w:tcW w:w="2790" w:type="dxa"/>
            <w:gridSpan w:val="2"/>
            <w:hideMark/>
          </w:tcPr>
          <w:p w14:paraId="6B8C710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05D9D3C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109EE51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3AC7951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15AFAF9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D42B42" w14:paraId="2DDFAAC9" w14:textId="77777777" w:rsidTr="00D42B42">
        <w:tc>
          <w:tcPr>
            <w:tcW w:w="450" w:type="dxa"/>
          </w:tcPr>
          <w:p w14:paraId="7A2FAE4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123D013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Nummer ander buitenlands niet-natuurlijk persoon</w:t>
            </w:r>
            <w:r w:rsidRPr="00D42B42">
              <w:rPr>
                <w:rFonts w:ascii="Arial" w:hAnsi="Arial" w:cs="Arial"/>
                <w:color w:val="000000"/>
                <w:sz w:val="20"/>
                <w:szCs w:val="20"/>
                <w:lang w:val="en-AU"/>
              </w:rPr>
              <w:fldChar w:fldCharType="end"/>
            </w:r>
          </w:p>
        </w:tc>
        <w:tc>
          <w:tcPr>
            <w:tcW w:w="4230" w:type="dxa"/>
            <w:hideMark/>
          </w:tcPr>
          <w:p w14:paraId="4964F39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Het door de gemeente uitgegeven unieke nummer voor een ANDER BUITENLANDS NIET-NATUURLIJK PERSOON</w:t>
            </w:r>
            <w:r w:rsidRPr="00D42B42">
              <w:rPr>
                <w:rFonts w:ascii="Arial" w:hAnsi="Arial" w:cs="Arial"/>
                <w:color w:val="000000"/>
                <w:sz w:val="20"/>
                <w:szCs w:val="20"/>
                <w:lang w:val="en-AU"/>
              </w:rPr>
              <w:fldChar w:fldCharType="end"/>
            </w:r>
          </w:p>
        </w:tc>
        <w:tc>
          <w:tcPr>
            <w:tcW w:w="1080" w:type="dxa"/>
            <w:hideMark/>
          </w:tcPr>
          <w:p w14:paraId="40E2132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AN17</w:t>
            </w:r>
            <w:r w:rsidRPr="00D42B42">
              <w:rPr>
                <w:rFonts w:ascii="Arial" w:hAnsi="Arial" w:cs="Arial"/>
                <w:color w:val="000000"/>
                <w:sz w:val="20"/>
                <w:szCs w:val="20"/>
                <w:lang w:val="en-AU"/>
              </w:rPr>
              <w:fldChar w:fldCharType="end"/>
            </w:r>
          </w:p>
        </w:tc>
        <w:tc>
          <w:tcPr>
            <w:tcW w:w="810" w:type="dxa"/>
            <w:hideMark/>
          </w:tcPr>
          <w:p w14:paraId="3C052EC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16"/>
      </w:tr>
    </w:tbl>
    <w:p w14:paraId="78A7A07B"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7BCD163E" w14:textId="77777777" w:rsidTr="00D42B42">
        <w:tc>
          <w:tcPr>
            <w:tcW w:w="9360" w:type="dxa"/>
            <w:gridSpan w:val="3"/>
            <w:hideMark/>
          </w:tcPr>
          <w:p w14:paraId="51C4891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0E33C6BE" w14:textId="77777777" w:rsidTr="00D42B42">
        <w:tc>
          <w:tcPr>
            <w:tcW w:w="450" w:type="dxa"/>
          </w:tcPr>
          <w:p w14:paraId="05DB3A4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465712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1567E3C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4D9953E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D42B42" w14:paraId="4EA6CC4C" w14:textId="77777777" w:rsidTr="00D42B42">
        <w:tc>
          <w:tcPr>
            <w:tcW w:w="450" w:type="dxa"/>
          </w:tcPr>
          <w:p w14:paraId="735C1EF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301DEA6A"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ANDER BUITENLANDS 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06B6ACF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29164C0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576EBF1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32FC4B4A" w14:textId="77777777" w:rsidTr="00D42B42">
        <w:trPr>
          <w:trHeight w:hRule="exact" w:val="128"/>
        </w:trPr>
        <w:tc>
          <w:tcPr>
            <w:tcW w:w="450" w:type="dxa"/>
          </w:tcPr>
          <w:p w14:paraId="6FF856C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2524E71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13C2CB4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13E12516"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lang w:val="en-AU"/>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73C83D55" w14:textId="77777777" w:rsidTr="00D42B42">
        <w:tc>
          <w:tcPr>
            <w:tcW w:w="9360" w:type="dxa"/>
            <w:hideMark/>
          </w:tcPr>
          <w:p w14:paraId="3F58703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5402356B" w14:textId="43D9C135" w:rsidR="00D42B42" w:rsidRPr="00D42B42" w:rsidRDefault="00D42B42" w:rsidP="0022365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Het betreft hier de niet-natuurlijke personen die van belang zijn voor de gemeentelijke taakuitoefening maar niet ingeschreven zijn in het NHR. Aangezien er vanuit mag worden gegaan dat alle in Nederland gevestigde niet-natuurlijke personen als ook in het buitenland gevestigde niet-natuurlijke personen met één of meer vestigingen in Nederland, ingeschreven zijn in het</w:t>
            </w:r>
            <w:r w:rsidR="00223652">
              <w:rPr>
                <w:rFonts w:ascii="Calibri" w:hAnsi="Calibri" w:cs="Calibri"/>
                <w:color w:val="0F0F0F"/>
                <w:sz w:val="22"/>
                <w:szCs w:val="22"/>
              </w:rPr>
              <w:t xml:space="preserve"> </w:t>
            </w:r>
            <w:r w:rsidRPr="00D42B42">
              <w:rPr>
                <w:rFonts w:ascii="Calibri" w:hAnsi="Calibri" w:cs="Calibri"/>
                <w:color w:val="0F0F0F"/>
                <w:sz w:val="22"/>
                <w:szCs w:val="22"/>
              </w:rPr>
              <w:t>NHR betreft het hier andere buitenlandse niet-natuurlijke personen.</w:t>
            </w:r>
          </w:p>
        </w:tc>
      </w:tr>
    </w:tbl>
    <w:p w14:paraId="23566301" w14:textId="77777777" w:rsidR="00450E3F" w:rsidRDefault="00450E3F" w:rsidP="00450E3F">
      <w:pPr>
        <w:pStyle w:val="Kop2"/>
        <w:numPr>
          <w:ilvl w:val="0"/>
          <w:numId w:val="0"/>
        </w:numPr>
        <w:ind w:left="851"/>
      </w:pPr>
      <w:bookmarkStart w:id="17" w:name="BKM_4D88B307_62FF_4176_8553_DAE2DA71E052"/>
      <w:bookmarkEnd w:id="17"/>
    </w:p>
    <w:p w14:paraId="3F455CBC" w14:textId="77777777" w:rsidR="00450E3F" w:rsidRDefault="00450E3F" w:rsidP="00450E3F">
      <w:pPr>
        <w:rPr>
          <w:rFonts w:eastAsia="Calibri"/>
          <w:color w:val="003359"/>
          <w:sz w:val="22"/>
          <w:szCs w:val="24"/>
          <w:lang w:eastAsia="en-US"/>
        </w:rPr>
      </w:pPr>
      <w:r>
        <w:br w:type="page"/>
      </w:r>
    </w:p>
    <w:p w14:paraId="63E5E28F" w14:textId="4420F435" w:rsidR="00D42B42" w:rsidRPr="00D42B42" w:rsidRDefault="00D42B42" w:rsidP="00D42B42">
      <w:pPr>
        <w:pStyle w:val="Kop2"/>
      </w:pPr>
      <w:r w:rsidRPr="00D42B42">
        <w:lastRenderedPageBreak/>
        <w:fldChar w:fldCharType="begin" w:fldLock="1"/>
      </w:r>
      <w:r w:rsidRPr="00D42B42">
        <w:instrText>MERGEFIELD Element.Stereotype</w:instrText>
      </w:r>
      <w:r w:rsidRPr="00D42B42">
        <w:fldChar w:fldCharType="separate"/>
      </w:r>
      <w:r w:rsidRPr="00D42B42">
        <w:t>«Objecttype»</w:t>
      </w:r>
      <w:r w:rsidRPr="00D42B42">
        <w:fldChar w:fldCharType="end"/>
      </w:r>
      <w:r w:rsidRPr="00D42B42">
        <w:t xml:space="preserve"> </w:t>
      </w:r>
      <w:r w:rsidRPr="00D42B42">
        <w:fldChar w:fldCharType="begin" w:fldLock="1"/>
      </w:r>
      <w:r w:rsidRPr="00D42B42">
        <w:instrText>MERGEFIELD Element.Name</w:instrText>
      </w:r>
      <w:r w:rsidRPr="00D42B42">
        <w:fldChar w:fldCharType="separate"/>
      </w:r>
      <w:r w:rsidRPr="00D42B42">
        <w:t>ANDER NATUURLIJK PERSOON</w:t>
      </w:r>
      <w:r w:rsidRPr="00D42B42">
        <w:fldChar w:fldCharType="end"/>
      </w:r>
    </w:p>
    <w:tbl>
      <w:tblPr>
        <w:tblW w:w="9360" w:type="dxa"/>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69B7687A" w14:textId="77777777" w:rsidTr="00BD52C8">
        <w:trPr>
          <w:trHeight w:val="271"/>
        </w:trPr>
        <w:tc>
          <w:tcPr>
            <w:tcW w:w="2340" w:type="dxa"/>
            <w:gridSpan w:val="2"/>
            <w:hideMark/>
          </w:tcPr>
          <w:p w14:paraId="05316B6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53F1438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ANDER NATUURLIJK PERSOON</w:t>
            </w:r>
            <w:r w:rsidRPr="00D42B42">
              <w:rPr>
                <w:rFonts w:ascii="Arial" w:hAnsi="Arial" w:cs="Arial"/>
                <w:color w:val="000000"/>
                <w:sz w:val="20"/>
                <w:szCs w:val="20"/>
                <w:lang w:val="en-AU"/>
              </w:rPr>
              <w:fldChar w:fldCharType="end"/>
            </w:r>
          </w:p>
        </w:tc>
      </w:tr>
      <w:tr w:rsidR="00D42B42" w:rsidRPr="00D42B42" w14:paraId="64514909" w14:textId="77777777" w:rsidTr="00BD52C8">
        <w:trPr>
          <w:trHeight w:hRule="exact" w:val="128"/>
        </w:trPr>
        <w:tc>
          <w:tcPr>
            <w:tcW w:w="2340" w:type="dxa"/>
            <w:gridSpan w:val="2"/>
          </w:tcPr>
          <w:p w14:paraId="3C300E8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AA919D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0489A97" w14:textId="77777777" w:rsidTr="00BD52C8">
        <w:tc>
          <w:tcPr>
            <w:tcW w:w="2340" w:type="dxa"/>
            <w:gridSpan w:val="2"/>
            <w:hideMark/>
          </w:tcPr>
          <w:p w14:paraId="1D6BC8B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4B00FF2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ANP</w:t>
            </w:r>
            <w:r w:rsidRPr="00D42B42">
              <w:rPr>
                <w:rFonts w:ascii="Arial" w:hAnsi="Arial" w:cs="Arial"/>
                <w:color w:val="000000"/>
                <w:sz w:val="20"/>
                <w:szCs w:val="20"/>
                <w:lang w:val="en-AU"/>
              </w:rPr>
              <w:fldChar w:fldCharType="end"/>
            </w:r>
          </w:p>
        </w:tc>
      </w:tr>
      <w:tr w:rsidR="00D42B42" w:rsidRPr="00D42B42" w14:paraId="3D000A9E" w14:textId="77777777" w:rsidTr="00BD52C8">
        <w:trPr>
          <w:trHeight w:hRule="exact" w:val="128"/>
        </w:trPr>
        <w:tc>
          <w:tcPr>
            <w:tcW w:w="2340" w:type="dxa"/>
            <w:gridSpan w:val="2"/>
          </w:tcPr>
          <w:p w14:paraId="7C5F412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D53A57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33B562D" w14:textId="77777777" w:rsidTr="00BD52C8">
        <w:tc>
          <w:tcPr>
            <w:tcW w:w="2340" w:type="dxa"/>
            <w:gridSpan w:val="2"/>
            <w:hideMark/>
          </w:tcPr>
          <w:p w14:paraId="45A42C6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4647956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Door KING toegevoegd objecttype (maakt geen deel uit van enige basisregistratie).</w:t>
            </w:r>
          </w:p>
        </w:tc>
      </w:tr>
      <w:tr w:rsidR="00D42B42" w:rsidRPr="00D42B42" w14:paraId="49DBE88C" w14:textId="77777777" w:rsidTr="00BD52C8">
        <w:trPr>
          <w:trHeight w:hRule="exact" w:val="128"/>
        </w:trPr>
        <w:tc>
          <w:tcPr>
            <w:tcW w:w="2340" w:type="dxa"/>
            <w:gridSpan w:val="2"/>
          </w:tcPr>
          <w:p w14:paraId="5665DA4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C74DA0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586DF4B" w14:textId="77777777" w:rsidTr="00BD52C8">
        <w:trPr>
          <w:trHeight w:val="230"/>
        </w:trPr>
        <w:tc>
          <w:tcPr>
            <w:tcW w:w="2340" w:type="dxa"/>
            <w:gridSpan w:val="2"/>
            <w:hideMark/>
          </w:tcPr>
          <w:p w14:paraId="147525B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6D33C12D" w14:textId="7F3442AF"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Een NATUURLIJK PERSOON, niet ingeschreven in de BasisRegistratie Personen (</w:t>
            </w:r>
            <w:r w:rsidR="00D54C45" w:rsidRPr="00D54C45">
              <w:rPr>
                <w:rFonts w:ascii="Calibri" w:hAnsi="Calibri" w:cs="Calibri"/>
                <w:color w:val="FF0000"/>
                <w:sz w:val="22"/>
                <w:szCs w:val="22"/>
                <w:u w:val="single"/>
              </w:rPr>
              <w:t>BRP</w:t>
            </w:r>
            <w:r w:rsidRPr="00D42B42">
              <w:rPr>
                <w:rFonts w:ascii="Calibri" w:hAnsi="Calibri" w:cs="Calibri"/>
                <w:color w:val="0F0F0F"/>
                <w:sz w:val="22"/>
                <w:szCs w:val="22"/>
              </w:rPr>
              <w:t>), woonachtig in Nederland dan wel woonachtig in het buitenland en van belang voor de gemeentelijke taakuitoefening.</w:t>
            </w:r>
            <w:r w:rsidRPr="00D42B42">
              <w:rPr>
                <w:rFonts w:ascii="Arial" w:hAnsi="Arial" w:cs="Arial"/>
                <w:color w:val="000000"/>
                <w:sz w:val="20"/>
                <w:szCs w:val="20"/>
                <w:lang w:val="en-AU"/>
              </w:rPr>
              <w:fldChar w:fldCharType="end"/>
            </w:r>
          </w:p>
        </w:tc>
      </w:tr>
      <w:tr w:rsidR="00D42B42" w:rsidRPr="00D42B42" w14:paraId="21BDA142" w14:textId="77777777" w:rsidTr="00BD52C8">
        <w:trPr>
          <w:trHeight w:hRule="exact" w:val="68"/>
        </w:trPr>
        <w:tc>
          <w:tcPr>
            <w:tcW w:w="2340" w:type="dxa"/>
            <w:gridSpan w:val="2"/>
          </w:tcPr>
          <w:p w14:paraId="52313B8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5C4960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DB6AB03" w14:textId="77777777" w:rsidTr="00BD52C8">
        <w:trPr>
          <w:trHeight w:val="271"/>
        </w:trPr>
        <w:tc>
          <w:tcPr>
            <w:tcW w:w="2340" w:type="dxa"/>
            <w:gridSpan w:val="2"/>
            <w:hideMark/>
          </w:tcPr>
          <w:p w14:paraId="02E0125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692CFB6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43F09F52" w14:textId="77777777" w:rsidTr="00BD52C8">
        <w:trPr>
          <w:trHeight w:hRule="exact" w:val="128"/>
        </w:trPr>
        <w:tc>
          <w:tcPr>
            <w:tcW w:w="2340" w:type="dxa"/>
            <w:gridSpan w:val="2"/>
          </w:tcPr>
          <w:p w14:paraId="63CB933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3DA977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5A772B0" w14:textId="77777777" w:rsidTr="00BD52C8">
        <w:tc>
          <w:tcPr>
            <w:tcW w:w="2340" w:type="dxa"/>
            <w:gridSpan w:val="2"/>
            <w:hideMark/>
          </w:tcPr>
          <w:p w14:paraId="011CDB6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4B19538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3D13C95C" w14:textId="77777777" w:rsidTr="00BD52C8">
        <w:trPr>
          <w:trHeight w:hRule="exact" w:val="128"/>
        </w:trPr>
        <w:tc>
          <w:tcPr>
            <w:tcW w:w="2340" w:type="dxa"/>
            <w:gridSpan w:val="2"/>
          </w:tcPr>
          <w:p w14:paraId="23E791C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5D0FA0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F77FEB1" w14:textId="77777777" w:rsidTr="00BD52C8">
        <w:tc>
          <w:tcPr>
            <w:tcW w:w="2340" w:type="dxa"/>
            <w:gridSpan w:val="2"/>
            <w:hideMark/>
          </w:tcPr>
          <w:p w14:paraId="3B20B5D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70EC2C9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Nummer ander natuurlijk persoon</w:t>
            </w:r>
          </w:p>
        </w:tc>
      </w:tr>
      <w:tr w:rsidR="00D42B42" w:rsidRPr="00D42B42" w14:paraId="038D10E2" w14:textId="77777777" w:rsidTr="00BD52C8">
        <w:trPr>
          <w:trHeight w:hRule="exact" w:val="128"/>
        </w:trPr>
        <w:tc>
          <w:tcPr>
            <w:tcW w:w="2340" w:type="dxa"/>
            <w:gridSpan w:val="2"/>
          </w:tcPr>
          <w:p w14:paraId="297291C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2B4EA7E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12531DC9" w14:textId="77777777" w:rsidTr="00BD52C8">
        <w:tc>
          <w:tcPr>
            <w:tcW w:w="2340" w:type="dxa"/>
            <w:gridSpan w:val="2"/>
            <w:hideMark/>
          </w:tcPr>
          <w:p w14:paraId="55CD632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hideMark/>
          </w:tcPr>
          <w:p w14:paraId="436199B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Alle andere natuurlijke personen die op enigerlei wijze van belang zijn voor de gemeentelijke taakuitoefening.</w:t>
            </w:r>
          </w:p>
        </w:tc>
      </w:tr>
      <w:tr w:rsidR="00D42B42" w:rsidRPr="00D42B42" w14:paraId="7723780D" w14:textId="77777777" w:rsidTr="00BD52C8">
        <w:trPr>
          <w:trHeight w:hRule="exact" w:val="128"/>
        </w:trPr>
        <w:tc>
          <w:tcPr>
            <w:tcW w:w="2340" w:type="dxa"/>
            <w:gridSpan w:val="2"/>
          </w:tcPr>
          <w:p w14:paraId="19AA57C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6F52F4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6A29C01" w14:textId="77777777" w:rsidTr="00BD52C8">
        <w:trPr>
          <w:trHeight w:hRule="exact" w:val="256"/>
        </w:trPr>
        <w:tc>
          <w:tcPr>
            <w:tcW w:w="2340" w:type="dxa"/>
            <w:gridSpan w:val="2"/>
            <w:hideMark/>
          </w:tcPr>
          <w:p w14:paraId="26C192F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hideMark/>
          </w:tcPr>
          <w:p w14:paraId="6B2F0A14" w14:textId="5E34B4C9"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73217ED" w14:textId="77777777" w:rsidTr="00BD52C8">
        <w:trPr>
          <w:trHeight w:hRule="exact" w:val="256"/>
        </w:trPr>
        <w:tc>
          <w:tcPr>
            <w:tcW w:w="2340" w:type="dxa"/>
            <w:gridSpan w:val="2"/>
          </w:tcPr>
          <w:p w14:paraId="274773D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B3479D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E667164" w14:textId="77777777" w:rsidTr="00BD52C8">
        <w:tc>
          <w:tcPr>
            <w:tcW w:w="2340" w:type="dxa"/>
            <w:gridSpan w:val="2"/>
            <w:hideMark/>
          </w:tcPr>
          <w:p w14:paraId="47CCA03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102B0B8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1623F6DF" w14:textId="77777777" w:rsidTr="00BD52C8">
        <w:tc>
          <w:tcPr>
            <w:tcW w:w="450" w:type="dxa"/>
          </w:tcPr>
          <w:p w14:paraId="1B18F56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18" w:name="BKM_D7CD3FFA_2CDA_45ac_B5CF_4618178036C5"/>
          </w:p>
        </w:tc>
        <w:tc>
          <w:tcPr>
            <w:tcW w:w="2790" w:type="dxa"/>
            <w:gridSpan w:val="2"/>
            <w:hideMark/>
          </w:tcPr>
          <w:p w14:paraId="278A3AD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7D012C1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310464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1098808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458839F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705A46" w14:paraId="7B3287BE" w14:textId="77777777" w:rsidTr="00BD52C8">
        <w:tc>
          <w:tcPr>
            <w:tcW w:w="450" w:type="dxa"/>
          </w:tcPr>
          <w:p w14:paraId="7CC28972"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hideMark/>
          </w:tcPr>
          <w:p w14:paraId="4E1FE2B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Nummer ander natuurlijk persoon</w:t>
            </w:r>
            <w:r w:rsidRPr="00705A46">
              <w:rPr>
                <w:rFonts w:ascii="Arial" w:hAnsi="Arial" w:cs="Arial"/>
                <w:sz w:val="20"/>
                <w:szCs w:val="20"/>
                <w:lang w:val="en-AU"/>
              </w:rPr>
              <w:fldChar w:fldCharType="end"/>
            </w:r>
          </w:p>
        </w:tc>
        <w:tc>
          <w:tcPr>
            <w:tcW w:w="4230" w:type="dxa"/>
            <w:hideMark/>
          </w:tcPr>
          <w:p w14:paraId="3849232E"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Het door de gemeente uitgegeven unieke nummer voor een ANDER NATUURLIJK PERSOON</w:t>
            </w:r>
            <w:r w:rsidRPr="00705A46">
              <w:rPr>
                <w:rFonts w:ascii="Arial" w:hAnsi="Arial" w:cs="Arial"/>
                <w:sz w:val="20"/>
                <w:szCs w:val="20"/>
                <w:lang w:val="en-AU"/>
              </w:rPr>
              <w:fldChar w:fldCharType="end"/>
            </w:r>
          </w:p>
        </w:tc>
        <w:tc>
          <w:tcPr>
            <w:tcW w:w="1080" w:type="dxa"/>
            <w:hideMark/>
          </w:tcPr>
          <w:p w14:paraId="68D764F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0"/>
                <w:szCs w:val="20"/>
              </w:rPr>
              <w:instrText>Att.Type</w:instrText>
            </w:r>
            <w:r w:rsidRPr="00705A46">
              <w:rPr>
                <w:rFonts w:ascii="Arial" w:hAnsi="Arial" w:cs="Arial"/>
                <w:sz w:val="20"/>
                <w:szCs w:val="20"/>
                <w:lang w:val="en-AU"/>
              </w:rPr>
              <w:fldChar w:fldCharType="separate"/>
            </w:r>
            <w:r w:rsidRPr="00705A46">
              <w:rPr>
                <w:rFonts w:ascii="Calibri" w:hAnsi="Calibri" w:cs="Calibri"/>
                <w:sz w:val="20"/>
                <w:szCs w:val="20"/>
              </w:rPr>
              <w:t>AN17</w:t>
            </w:r>
            <w:r w:rsidRPr="00705A46">
              <w:rPr>
                <w:rFonts w:ascii="Arial" w:hAnsi="Arial" w:cs="Arial"/>
                <w:sz w:val="20"/>
                <w:szCs w:val="20"/>
                <w:lang w:val="en-AU"/>
              </w:rPr>
              <w:fldChar w:fldCharType="end"/>
            </w:r>
          </w:p>
        </w:tc>
        <w:tc>
          <w:tcPr>
            <w:tcW w:w="810" w:type="dxa"/>
            <w:hideMark/>
          </w:tcPr>
          <w:p w14:paraId="2A4A307A"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18"/>
      </w:tr>
      <w:tr w:rsidR="00D42B42" w:rsidRPr="00705A46" w14:paraId="15C84626" w14:textId="77777777" w:rsidTr="00BD52C8">
        <w:tc>
          <w:tcPr>
            <w:tcW w:w="450" w:type="dxa"/>
          </w:tcPr>
          <w:p w14:paraId="3C94305E"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bookmarkStart w:id="19" w:name="BKM_F88322BE_0F73_4ad1_969C_5C9DD217B859"/>
          </w:p>
        </w:tc>
        <w:tc>
          <w:tcPr>
            <w:tcW w:w="2790" w:type="dxa"/>
            <w:gridSpan w:val="2"/>
            <w:hideMark/>
          </w:tcPr>
          <w:p w14:paraId="1C10597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Overlijdensdatum</w:t>
            </w:r>
            <w:r w:rsidRPr="00705A46">
              <w:rPr>
                <w:rFonts w:ascii="Arial" w:hAnsi="Arial" w:cs="Arial"/>
                <w:sz w:val="20"/>
                <w:szCs w:val="20"/>
                <w:lang w:val="en-AU"/>
              </w:rPr>
              <w:fldChar w:fldCharType="end"/>
            </w:r>
          </w:p>
        </w:tc>
        <w:tc>
          <w:tcPr>
            <w:tcW w:w="4230" w:type="dxa"/>
            <w:hideMark/>
          </w:tcPr>
          <w:p w14:paraId="3A4529D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De datum van overlijden van een ANDER NATUURLIJK PERSOON</w:t>
            </w:r>
            <w:r w:rsidRPr="00705A46">
              <w:rPr>
                <w:rFonts w:ascii="Arial" w:hAnsi="Arial" w:cs="Arial"/>
                <w:sz w:val="20"/>
                <w:szCs w:val="20"/>
                <w:lang w:val="en-AU"/>
              </w:rPr>
              <w:fldChar w:fldCharType="end"/>
            </w:r>
          </w:p>
        </w:tc>
        <w:tc>
          <w:tcPr>
            <w:tcW w:w="1080" w:type="dxa"/>
            <w:hideMark/>
          </w:tcPr>
          <w:p w14:paraId="0A62B709" w14:textId="1F042AF6" w:rsidR="00D42B42" w:rsidRPr="00890BAC" w:rsidRDefault="00890BAC" w:rsidP="00D42B42">
            <w:pPr>
              <w:widowControl w:val="0"/>
              <w:shd w:val="clear" w:color="auto" w:fill="FFFFFF"/>
              <w:autoSpaceDE w:val="0"/>
              <w:autoSpaceDN w:val="0"/>
              <w:adjustRightInd w:val="0"/>
              <w:spacing w:line="256" w:lineRule="auto"/>
              <w:contextualSpacing w:val="0"/>
              <w:rPr>
                <w:rFonts w:ascii="Calibri" w:hAnsi="Calibri" w:cs="Calibri"/>
                <w:sz w:val="20"/>
                <w:szCs w:val="20"/>
                <w:u w:val="single"/>
              </w:rPr>
            </w:pPr>
            <w:r w:rsidRPr="00890BAC">
              <w:rPr>
                <w:rFonts w:ascii="Arial" w:hAnsi="Arial" w:cs="Arial"/>
                <w:color w:val="FF0000"/>
                <w:sz w:val="20"/>
                <w:szCs w:val="20"/>
                <w:u w:val="single"/>
                <w:lang w:val="en-AU"/>
              </w:rPr>
              <w:t>DatumMogelijkOnbekend</w:t>
            </w:r>
          </w:p>
        </w:tc>
        <w:tc>
          <w:tcPr>
            <w:tcW w:w="810" w:type="dxa"/>
            <w:hideMark/>
          </w:tcPr>
          <w:p w14:paraId="081481E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19"/>
      </w:tr>
    </w:tbl>
    <w:p w14:paraId="3F37E15E"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36135BDA" w14:textId="77777777" w:rsidTr="00D42B42">
        <w:tc>
          <w:tcPr>
            <w:tcW w:w="9360" w:type="dxa"/>
            <w:gridSpan w:val="3"/>
            <w:hideMark/>
          </w:tcPr>
          <w:p w14:paraId="5DCDAA8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0F3AB7EF" w14:textId="77777777" w:rsidTr="00D42B42">
        <w:tc>
          <w:tcPr>
            <w:tcW w:w="450" w:type="dxa"/>
          </w:tcPr>
          <w:p w14:paraId="1FB7822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5E07EDD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713C911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3B96475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705A46" w14:paraId="56F31516" w14:textId="77777777" w:rsidTr="00D42B42">
        <w:tc>
          <w:tcPr>
            <w:tcW w:w="450" w:type="dxa"/>
          </w:tcPr>
          <w:p w14:paraId="5AAF0691"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lang w:val="en-AU"/>
              </w:rPr>
            </w:pPr>
          </w:p>
        </w:tc>
        <w:tc>
          <w:tcPr>
            <w:tcW w:w="2790" w:type="dxa"/>
            <w:hideMark/>
          </w:tcPr>
          <w:p w14:paraId="079BD21B"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ANDER NATUURLIJK PERSOON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p w14:paraId="7FD7F8B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heeft als bezoekadres</w:t>
            </w:r>
            <w:r w:rsidRPr="00705A46">
              <w:rPr>
                <w:rFonts w:ascii="Arial" w:hAnsi="Arial" w:cs="Arial"/>
                <w:sz w:val="20"/>
                <w:szCs w:val="20"/>
                <w:lang w:val="en-AU"/>
              </w:rPr>
              <w:fldChar w:fldCharType="end"/>
            </w:r>
          </w:p>
          <w:p w14:paraId="1B6DC3C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ADRESSEERBAAR OBJECT AANDUIDING</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0..1</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5CFC526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separate"/>
            </w:r>
            <w:r w:rsidRPr="00705A46">
              <w:rPr>
                <w:rFonts w:ascii="Calibri" w:hAnsi="Calibri" w:cs="Calibri"/>
                <w:sz w:val="22"/>
                <w:szCs w:val="22"/>
              </w:rPr>
              <w:t>Het binnenlands bezoekadres van de ANDER NATUURLIJK PERSOON</w:t>
            </w:r>
            <w:r w:rsidRPr="00705A46">
              <w:rPr>
                <w:rFonts w:ascii="Arial" w:hAnsi="Arial" w:cs="Arial"/>
                <w:sz w:val="20"/>
                <w:szCs w:val="20"/>
                <w:lang w:val="en-AU"/>
              </w:rPr>
              <w:fldChar w:fldCharType="end"/>
            </w:r>
          </w:p>
        </w:tc>
      </w:tr>
      <w:tr w:rsidR="00D42B42" w:rsidRPr="00D42B42" w14:paraId="52E4724B" w14:textId="77777777" w:rsidTr="00D42B42">
        <w:trPr>
          <w:trHeight w:hRule="exact" w:val="128"/>
        </w:trPr>
        <w:tc>
          <w:tcPr>
            <w:tcW w:w="450" w:type="dxa"/>
          </w:tcPr>
          <w:p w14:paraId="467CBFA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3AD0B777"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741B359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494350A" w14:textId="77777777" w:rsidTr="00D42B42">
        <w:tc>
          <w:tcPr>
            <w:tcW w:w="450" w:type="dxa"/>
          </w:tcPr>
          <w:p w14:paraId="2101922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54515D2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ANDER 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507074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05275F4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527E5BC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62B388E2" w14:textId="77777777" w:rsidTr="00D42B42">
        <w:trPr>
          <w:trHeight w:hRule="exact" w:val="128"/>
        </w:trPr>
        <w:tc>
          <w:tcPr>
            <w:tcW w:w="450" w:type="dxa"/>
          </w:tcPr>
          <w:p w14:paraId="54C3A69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70DB90A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324A2D2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1C974422"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lang w:val="en-AU"/>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55A5B0C0" w14:textId="77777777" w:rsidTr="00D42B42">
        <w:tc>
          <w:tcPr>
            <w:tcW w:w="9360" w:type="dxa"/>
            <w:hideMark/>
          </w:tcPr>
          <w:p w14:paraId="721D93C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73BA5749" w14:textId="3EB48E98"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 xml:space="preserve">Het betreft hier de natuurlijke personen die niet ingeschreven zijn in de </w:t>
            </w:r>
            <w:r w:rsidR="00D54C45" w:rsidRPr="00D54C45">
              <w:rPr>
                <w:rFonts w:ascii="Calibri" w:hAnsi="Calibri" w:cs="Calibri"/>
                <w:color w:val="FF0000"/>
                <w:sz w:val="22"/>
                <w:szCs w:val="22"/>
                <w:u w:val="single"/>
              </w:rPr>
              <w:t>BRP (</w:t>
            </w:r>
            <w:r w:rsidRPr="00D42B42">
              <w:rPr>
                <w:rFonts w:ascii="Calibri" w:hAnsi="Calibri" w:cs="Calibri"/>
                <w:color w:val="0F0F0F"/>
                <w:sz w:val="22"/>
                <w:szCs w:val="22"/>
              </w:rPr>
              <w:t>GBA en het RNI</w:t>
            </w:r>
            <w:r w:rsidR="00D54C45" w:rsidRPr="00D54C45">
              <w:rPr>
                <w:rFonts w:ascii="Calibri" w:hAnsi="Calibri" w:cs="Calibri"/>
                <w:color w:val="FF0000"/>
                <w:sz w:val="22"/>
                <w:szCs w:val="22"/>
                <w:u w:val="single"/>
              </w:rPr>
              <w:t>)</w:t>
            </w:r>
            <w:r w:rsidRPr="00D42B42">
              <w:rPr>
                <w:rFonts w:ascii="Calibri" w:hAnsi="Calibri" w:cs="Calibri"/>
                <w:color w:val="0F0F0F"/>
                <w:sz w:val="22"/>
                <w:szCs w:val="22"/>
              </w:rPr>
              <w:t xml:space="preserve"> maar wel van belang zijn voor de gemeentelijke taakuitoefening. Het kan gaan om zowel in Nederland woonachtige personen als in het buitenlandse verblijvende personen.</w:t>
            </w:r>
          </w:p>
          <w:p w14:paraId="4EB3753E" w14:textId="1BE7BDEE"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Een ANDER NATUURLIJK PERSOON is een specialisatie van NATUURLIJK PERSOON.</w:t>
            </w:r>
            <w:r w:rsidR="00D54C45">
              <w:rPr>
                <w:rFonts w:ascii="Calibri" w:hAnsi="Calibri" w:cs="Calibri"/>
                <w:color w:val="0F0F0F"/>
                <w:sz w:val="22"/>
                <w:szCs w:val="22"/>
              </w:rPr>
              <w:t xml:space="preserve"> </w:t>
            </w:r>
            <w:r w:rsidR="00D54C45" w:rsidRPr="00D54C45">
              <w:rPr>
                <w:rFonts w:ascii="Calibri" w:hAnsi="Calibri" w:cs="Calibri"/>
                <w:color w:val="FF0000"/>
                <w:sz w:val="22"/>
                <w:szCs w:val="22"/>
                <w:u w:val="single"/>
              </w:rPr>
              <w:t xml:space="preserve">In de BRP worden deze personen niet-ingeschrevenen genoemd en kunnen meerdere keren voorkomen in de centrale voorzieningen. In de BRP worden niet-ingeschrevenen gevonden door te zoeken </w:t>
            </w:r>
            <w:r w:rsidR="00D54C45" w:rsidRPr="00D54C45">
              <w:rPr>
                <w:rFonts w:ascii="Calibri" w:hAnsi="Calibri" w:cs="Calibri"/>
                <w:color w:val="FF0000"/>
                <w:sz w:val="22"/>
                <w:szCs w:val="22"/>
                <w:u w:val="single"/>
              </w:rPr>
              <w:lastRenderedPageBreak/>
              <w:t>op de combinatie van Samengestelde naam, Geboorte en Geslachtsaanduiding.</w:t>
            </w:r>
          </w:p>
        </w:tc>
      </w:tr>
    </w:tbl>
    <w:bookmarkStart w:id="20" w:name="BKM_3E702224_E509_4ea1_AA69_C7889451D231"/>
    <w:bookmarkEnd w:id="20"/>
    <w:p w14:paraId="2C16CE70" w14:textId="77777777" w:rsidR="00487CC8" w:rsidRPr="00487CC8" w:rsidRDefault="00487CC8" w:rsidP="00487CC8">
      <w:pPr>
        <w:pStyle w:val="Kop2"/>
        <w:tabs>
          <w:tab w:val="clear" w:pos="851"/>
          <w:tab w:val="num" w:pos="1135"/>
        </w:tabs>
        <w:ind w:left="1135" w:hanging="1135"/>
      </w:pPr>
      <w:r w:rsidRPr="00487CC8">
        <w:lastRenderedPageBreak/>
        <w:fldChar w:fldCharType="begin" w:fldLock="1"/>
      </w:r>
      <w:r w:rsidRPr="00487CC8">
        <w:instrText>MERGEFIELD Element.Stereotype</w:instrText>
      </w:r>
      <w:r w:rsidRPr="00487CC8">
        <w:fldChar w:fldCharType="separate"/>
      </w:r>
      <w:r w:rsidRPr="00487CC8">
        <w:t>«Objecttype»</w:t>
      </w:r>
      <w:r w:rsidRPr="00487CC8">
        <w:fldChar w:fldCharType="end"/>
      </w:r>
      <w:r w:rsidRPr="00487CC8">
        <w:t xml:space="preserve"> </w:t>
      </w:r>
      <w:r w:rsidRPr="00487CC8">
        <w:fldChar w:fldCharType="begin" w:fldLock="1"/>
      </w:r>
      <w:r w:rsidRPr="00487CC8">
        <w:instrText>MERGEFIELD Element.Name</w:instrText>
      </w:r>
      <w:r w:rsidRPr="00487CC8">
        <w:fldChar w:fldCharType="separate"/>
      </w:r>
      <w:r w:rsidRPr="00487CC8">
        <w:t>APPARTEMENTSRECHT</w:t>
      </w:r>
      <w:r w:rsidRPr="00487CC8">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2340"/>
        <w:gridCol w:w="7020"/>
      </w:tblGrid>
      <w:tr w:rsidR="00487CC8" w:rsidRPr="00487CC8" w14:paraId="064C99F9" w14:textId="77777777" w:rsidTr="00194548">
        <w:trPr>
          <w:trHeight w:val="271"/>
        </w:trPr>
        <w:tc>
          <w:tcPr>
            <w:tcW w:w="2340" w:type="dxa"/>
            <w:tcBorders>
              <w:top w:val="nil"/>
              <w:left w:val="nil"/>
              <w:bottom w:val="nil"/>
              <w:right w:val="nil"/>
            </w:tcBorders>
          </w:tcPr>
          <w:p w14:paraId="01FA5BAF" w14:textId="77777777" w:rsidR="00487CC8" w:rsidRPr="00487CC8" w:rsidRDefault="00487CC8" w:rsidP="00487CC8">
            <w:pPr>
              <w:rPr>
                <w:rFonts w:cs="Calibri"/>
                <w:color w:val="0F0F0F"/>
              </w:rPr>
            </w:pPr>
            <w:r w:rsidRPr="00487CC8">
              <w:rPr>
                <w:rFonts w:cs="Calibri"/>
                <w:b/>
                <w:bCs/>
                <w:color w:val="0F0F0F"/>
              </w:rPr>
              <w:t>Naam</w:t>
            </w:r>
          </w:p>
        </w:tc>
        <w:tc>
          <w:tcPr>
            <w:tcW w:w="7020" w:type="dxa"/>
            <w:tcBorders>
              <w:top w:val="nil"/>
              <w:left w:val="nil"/>
              <w:bottom w:val="nil"/>
              <w:right w:val="nil"/>
            </w:tcBorders>
          </w:tcPr>
          <w:p w14:paraId="7C9BF680" w14:textId="77777777" w:rsidR="00487CC8" w:rsidRPr="00487CC8" w:rsidRDefault="00487CC8" w:rsidP="00487CC8">
            <w:pPr>
              <w:rPr>
                <w:rFonts w:cs="Calibri"/>
                <w:color w:val="0F0F0F"/>
              </w:rPr>
            </w:pPr>
            <w:r w:rsidRPr="00487CC8">
              <w:fldChar w:fldCharType="begin" w:fldLock="1"/>
            </w:r>
            <w:r w:rsidRPr="00487CC8">
              <w:instrText xml:space="preserve">MERGEFIELD </w:instrText>
            </w:r>
            <w:r w:rsidRPr="00487CC8">
              <w:rPr>
                <w:rFonts w:cs="Calibri"/>
                <w:color w:val="0F0F0F"/>
              </w:rPr>
              <w:instrText>Element.Name</w:instrText>
            </w:r>
            <w:r w:rsidRPr="00487CC8">
              <w:fldChar w:fldCharType="separate"/>
            </w:r>
            <w:r w:rsidRPr="00487CC8">
              <w:rPr>
                <w:rFonts w:cs="Calibri"/>
                <w:color w:val="0F0F0F"/>
              </w:rPr>
              <w:t>APPARTEMENTSRECHT</w:t>
            </w:r>
            <w:r w:rsidRPr="00487CC8">
              <w:fldChar w:fldCharType="end"/>
            </w:r>
          </w:p>
        </w:tc>
      </w:tr>
      <w:tr w:rsidR="00487CC8" w:rsidRPr="00487CC8" w14:paraId="206F7555" w14:textId="77777777" w:rsidTr="00194548">
        <w:trPr>
          <w:trHeight w:hRule="exact" w:val="128"/>
        </w:trPr>
        <w:tc>
          <w:tcPr>
            <w:tcW w:w="2340" w:type="dxa"/>
            <w:tcBorders>
              <w:top w:val="nil"/>
              <w:left w:val="nil"/>
              <w:bottom w:val="nil"/>
              <w:right w:val="nil"/>
            </w:tcBorders>
          </w:tcPr>
          <w:p w14:paraId="43BB8740"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0C407905" w14:textId="77777777" w:rsidR="00487CC8" w:rsidRPr="00487CC8" w:rsidRDefault="00487CC8" w:rsidP="00487CC8">
            <w:pPr>
              <w:rPr>
                <w:rFonts w:cs="Calibri"/>
                <w:color w:val="0F0F0F"/>
              </w:rPr>
            </w:pPr>
          </w:p>
        </w:tc>
      </w:tr>
      <w:tr w:rsidR="00487CC8" w:rsidRPr="00487CC8" w14:paraId="3984606C" w14:textId="77777777" w:rsidTr="00194548">
        <w:tc>
          <w:tcPr>
            <w:tcW w:w="2340" w:type="dxa"/>
            <w:tcBorders>
              <w:top w:val="nil"/>
              <w:left w:val="nil"/>
              <w:bottom w:val="nil"/>
              <w:right w:val="nil"/>
            </w:tcBorders>
          </w:tcPr>
          <w:p w14:paraId="6EF5006A" w14:textId="77777777" w:rsidR="00487CC8" w:rsidRPr="00487CC8" w:rsidRDefault="00487CC8" w:rsidP="00487CC8">
            <w:pPr>
              <w:rPr>
                <w:rFonts w:cs="Calibri"/>
                <w:color w:val="0F0F0F"/>
              </w:rPr>
            </w:pPr>
            <w:r w:rsidRPr="00487CC8">
              <w:rPr>
                <w:rFonts w:cs="Calibri"/>
                <w:b/>
                <w:bCs/>
                <w:color w:val="0F0F0F"/>
              </w:rPr>
              <w:t>Mnemonic</w:t>
            </w:r>
          </w:p>
        </w:tc>
        <w:tc>
          <w:tcPr>
            <w:tcW w:w="7020" w:type="dxa"/>
            <w:tcBorders>
              <w:top w:val="nil"/>
              <w:left w:val="nil"/>
              <w:bottom w:val="nil"/>
              <w:right w:val="nil"/>
            </w:tcBorders>
          </w:tcPr>
          <w:p w14:paraId="481DC7BC" w14:textId="77777777" w:rsidR="00487CC8" w:rsidRPr="00487CC8" w:rsidRDefault="00487CC8" w:rsidP="00487CC8">
            <w:pPr>
              <w:rPr>
                <w:rFonts w:cs="Calibri"/>
                <w:color w:val="0F0F0F"/>
              </w:rPr>
            </w:pPr>
            <w:r w:rsidRPr="00487CC8">
              <w:fldChar w:fldCharType="begin" w:fldLock="1"/>
            </w:r>
            <w:r w:rsidRPr="00487CC8">
              <w:instrText xml:space="preserve">MERGEFIELD </w:instrText>
            </w:r>
            <w:r w:rsidRPr="00487CC8">
              <w:rPr>
                <w:rFonts w:cs="Calibri"/>
                <w:color w:val="0F0F0F"/>
              </w:rPr>
              <w:instrText>Element.Alias</w:instrText>
            </w:r>
            <w:r w:rsidRPr="00487CC8">
              <w:fldChar w:fldCharType="separate"/>
            </w:r>
            <w:r w:rsidRPr="00487CC8">
              <w:rPr>
                <w:rFonts w:cs="Calibri"/>
                <w:color w:val="0F0F0F"/>
              </w:rPr>
              <w:t>APR</w:t>
            </w:r>
            <w:r w:rsidRPr="00487CC8">
              <w:fldChar w:fldCharType="end"/>
            </w:r>
          </w:p>
        </w:tc>
      </w:tr>
      <w:tr w:rsidR="00487CC8" w:rsidRPr="00487CC8" w14:paraId="79CF12A5" w14:textId="77777777" w:rsidTr="00194548">
        <w:trPr>
          <w:trHeight w:hRule="exact" w:val="128"/>
        </w:trPr>
        <w:tc>
          <w:tcPr>
            <w:tcW w:w="2340" w:type="dxa"/>
            <w:tcBorders>
              <w:top w:val="nil"/>
              <w:left w:val="nil"/>
              <w:bottom w:val="nil"/>
              <w:right w:val="nil"/>
            </w:tcBorders>
          </w:tcPr>
          <w:p w14:paraId="2673E302"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46D87A0D" w14:textId="77777777" w:rsidR="00487CC8" w:rsidRPr="00487CC8" w:rsidRDefault="00487CC8" w:rsidP="00487CC8">
            <w:pPr>
              <w:rPr>
                <w:rFonts w:cs="Calibri"/>
                <w:color w:val="0F0F0F"/>
              </w:rPr>
            </w:pPr>
          </w:p>
        </w:tc>
      </w:tr>
      <w:tr w:rsidR="00487CC8" w:rsidRPr="00487CC8" w14:paraId="6B66640B" w14:textId="77777777" w:rsidTr="00194548">
        <w:tc>
          <w:tcPr>
            <w:tcW w:w="2340" w:type="dxa"/>
            <w:tcBorders>
              <w:top w:val="nil"/>
              <w:left w:val="nil"/>
              <w:bottom w:val="nil"/>
              <w:right w:val="nil"/>
            </w:tcBorders>
          </w:tcPr>
          <w:p w14:paraId="180B408D" w14:textId="77777777" w:rsidR="00487CC8" w:rsidRPr="00487CC8" w:rsidRDefault="00487CC8" w:rsidP="00487CC8">
            <w:pPr>
              <w:rPr>
                <w:rFonts w:cs="Calibri"/>
                <w:b/>
                <w:bCs/>
                <w:color w:val="0F0F0F"/>
              </w:rPr>
            </w:pPr>
            <w:r w:rsidRPr="00487CC8">
              <w:rPr>
                <w:rFonts w:cs="Calibri"/>
                <w:b/>
                <w:bCs/>
                <w:color w:val="0F0F0F"/>
              </w:rPr>
              <w:t>Herkomst</w:t>
            </w:r>
          </w:p>
        </w:tc>
        <w:tc>
          <w:tcPr>
            <w:tcW w:w="7020" w:type="dxa"/>
            <w:tcBorders>
              <w:top w:val="nil"/>
              <w:left w:val="nil"/>
              <w:bottom w:val="nil"/>
              <w:right w:val="nil"/>
            </w:tcBorders>
          </w:tcPr>
          <w:p w14:paraId="02B81766" w14:textId="77777777" w:rsidR="00487CC8" w:rsidRPr="00C35734" w:rsidRDefault="00487CC8" w:rsidP="00487CC8">
            <w:pPr>
              <w:rPr>
                <w:rFonts w:cs="Calibri"/>
                <w:color w:val="0F0F0F"/>
                <w:u w:val="single"/>
              </w:rPr>
            </w:pPr>
            <w:r w:rsidRPr="00C35734">
              <w:rPr>
                <w:rFonts w:cs="Calibri"/>
                <w:color w:val="FF0000"/>
                <w:u w:val="single"/>
              </w:rPr>
              <w:t>BRK</w:t>
            </w:r>
          </w:p>
        </w:tc>
      </w:tr>
      <w:tr w:rsidR="00487CC8" w:rsidRPr="00487CC8" w14:paraId="12E1FB6B" w14:textId="77777777" w:rsidTr="00194548">
        <w:trPr>
          <w:trHeight w:hRule="exact" w:val="128"/>
        </w:trPr>
        <w:tc>
          <w:tcPr>
            <w:tcW w:w="2340" w:type="dxa"/>
            <w:tcBorders>
              <w:top w:val="nil"/>
              <w:left w:val="nil"/>
              <w:bottom w:val="nil"/>
              <w:right w:val="nil"/>
            </w:tcBorders>
          </w:tcPr>
          <w:p w14:paraId="5218D87B"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1E35D967" w14:textId="77777777" w:rsidR="00487CC8" w:rsidRPr="00487CC8" w:rsidRDefault="00487CC8" w:rsidP="00487CC8">
            <w:pPr>
              <w:rPr>
                <w:rFonts w:cs="Calibri"/>
                <w:color w:val="0F0F0F"/>
              </w:rPr>
            </w:pPr>
          </w:p>
        </w:tc>
      </w:tr>
      <w:tr w:rsidR="00487CC8" w:rsidRPr="00487CC8" w14:paraId="6703B49A" w14:textId="77777777" w:rsidTr="00194548">
        <w:trPr>
          <w:trHeight w:val="230"/>
        </w:trPr>
        <w:tc>
          <w:tcPr>
            <w:tcW w:w="2340" w:type="dxa"/>
            <w:tcBorders>
              <w:top w:val="nil"/>
              <w:left w:val="nil"/>
              <w:bottom w:val="nil"/>
              <w:right w:val="nil"/>
            </w:tcBorders>
          </w:tcPr>
          <w:p w14:paraId="0276F7CA" w14:textId="77777777" w:rsidR="00487CC8" w:rsidRPr="00487CC8" w:rsidRDefault="00487CC8" w:rsidP="00487CC8">
            <w:pPr>
              <w:rPr>
                <w:rFonts w:cs="Calibri"/>
                <w:b/>
                <w:bCs/>
                <w:color w:val="0F0F0F"/>
              </w:rPr>
            </w:pPr>
            <w:r w:rsidRPr="00487CC8">
              <w:rPr>
                <w:rFonts w:cs="Calibri"/>
                <w:b/>
                <w:bCs/>
                <w:color w:val="0F0F0F"/>
              </w:rPr>
              <w:t>Definitie</w:t>
            </w:r>
          </w:p>
        </w:tc>
        <w:tc>
          <w:tcPr>
            <w:tcW w:w="7020" w:type="dxa"/>
            <w:tcBorders>
              <w:top w:val="nil"/>
              <w:left w:val="nil"/>
              <w:bottom w:val="nil"/>
              <w:right w:val="nil"/>
            </w:tcBorders>
          </w:tcPr>
          <w:p w14:paraId="461CCF93" w14:textId="23549460" w:rsidR="00473FBC" w:rsidRPr="003D1648" w:rsidRDefault="00487CC8" w:rsidP="00473FBC">
            <w:pPr>
              <w:rPr>
                <w:rFonts w:cs="Calibri"/>
                <w:color w:val="FF0000"/>
                <w:u w:val="single"/>
              </w:rPr>
            </w:pPr>
            <w:r w:rsidRPr="003D1648">
              <w:rPr>
                <w:color w:val="FF0000"/>
                <w:u w:val="single"/>
              </w:rPr>
              <w:fldChar w:fldCharType="begin" w:fldLock="1"/>
            </w:r>
            <w:r w:rsidRPr="003D1648">
              <w:rPr>
                <w:color w:val="FF0000"/>
                <w:u w:val="single"/>
              </w:rPr>
              <w:instrText xml:space="preserve">MERGEFIELD </w:instrText>
            </w:r>
            <w:r w:rsidRPr="003D1648">
              <w:rPr>
                <w:rFonts w:cs="Calibri"/>
                <w:color w:val="FF0000"/>
                <w:u w:val="single"/>
              </w:rPr>
              <w:instrText>Element.Notes</w:instrText>
            </w:r>
            <w:r w:rsidRPr="003D1648">
              <w:rPr>
                <w:color w:val="FF0000"/>
                <w:u w:val="single"/>
              </w:rPr>
              <w:fldChar w:fldCharType="separate"/>
            </w:r>
            <w:r w:rsidRPr="003D1648">
              <w:rPr>
                <w:rFonts w:cs="Calibri"/>
                <w:color w:val="FF0000"/>
                <w:u w:val="single"/>
              </w:rPr>
              <w:t xml:space="preserve">Een KADASTRALE ONROERENDE ZAAK </w:t>
            </w:r>
            <w:r w:rsidR="003D1648">
              <w:rPr>
                <w:rFonts w:cs="Calibri"/>
                <w:color w:val="FF0000"/>
                <w:u w:val="single"/>
              </w:rPr>
              <w:t xml:space="preserve">dat </w:t>
            </w:r>
            <w:r w:rsidR="00473FBC" w:rsidRPr="003D1648">
              <w:rPr>
                <w:rFonts w:cs="Calibri"/>
                <w:color w:val="FF0000"/>
                <w:u w:val="single"/>
              </w:rPr>
              <w:t xml:space="preserve">een aandeel </w:t>
            </w:r>
            <w:r w:rsidR="003D1648">
              <w:rPr>
                <w:rFonts w:cs="Calibri"/>
                <w:color w:val="FF0000"/>
                <w:u w:val="single"/>
              </w:rPr>
              <w:t xml:space="preserve">is </w:t>
            </w:r>
            <w:r w:rsidR="00473FBC" w:rsidRPr="003D1648">
              <w:rPr>
                <w:rFonts w:cs="Calibri"/>
                <w:color w:val="FF0000"/>
                <w:u w:val="single"/>
              </w:rPr>
              <w:t xml:space="preserve">in de </w:t>
            </w:r>
          </w:p>
          <w:p w14:paraId="67A4B42A" w14:textId="5C422BF0" w:rsidR="00473FBC" w:rsidRPr="003D1648" w:rsidRDefault="00473FBC" w:rsidP="00473FBC">
            <w:pPr>
              <w:rPr>
                <w:rFonts w:cs="Calibri"/>
                <w:color w:val="FF0000"/>
                <w:u w:val="single"/>
              </w:rPr>
            </w:pPr>
            <w:r w:rsidRPr="003D1648">
              <w:rPr>
                <w:rFonts w:cs="Calibri"/>
                <w:color w:val="FF0000"/>
                <w:u w:val="single"/>
              </w:rPr>
              <w:t xml:space="preserve">goederen die in de splitsing zijn betrokken, dat de bevoegdheid omvat tot het uitsluitend gebruik van bepaalde gedeelten van het gebouw die blijkens hun inrichting bestemd zijn of worden om als afzonderlijk geheel te worden </w:t>
            </w:r>
          </w:p>
          <w:p w14:paraId="29B86EE3" w14:textId="13752FFC" w:rsidR="00473FBC" w:rsidRPr="003D1648" w:rsidRDefault="003D1648" w:rsidP="00473FBC">
            <w:pPr>
              <w:rPr>
                <w:rFonts w:cs="Calibri"/>
                <w:color w:val="FF0000"/>
                <w:u w:val="single"/>
              </w:rPr>
            </w:pPr>
            <w:r>
              <w:rPr>
                <w:rFonts w:cs="Calibri"/>
                <w:color w:val="FF0000"/>
                <w:u w:val="single"/>
              </w:rPr>
              <w:t xml:space="preserve">gebruikt </w:t>
            </w:r>
            <w:r w:rsidR="00473FBC" w:rsidRPr="003D1648">
              <w:rPr>
                <w:rFonts w:cs="Calibri"/>
                <w:color w:val="FF0000"/>
                <w:u w:val="single"/>
              </w:rPr>
              <w:t>(art. 5:106 lid 4 BW).</w:t>
            </w:r>
          </w:p>
          <w:p w14:paraId="290CB18A" w14:textId="167F423D" w:rsidR="003D1648" w:rsidRPr="003D1648" w:rsidRDefault="00487CC8" w:rsidP="003D1648">
            <w:pPr>
              <w:rPr>
                <w:color w:val="FF0000"/>
                <w:u w:val="single"/>
              </w:rPr>
            </w:pPr>
            <w:r w:rsidRPr="003D1648">
              <w:rPr>
                <w:color w:val="FF0000"/>
                <w:u w:val="single"/>
              </w:rPr>
              <w:fldChar w:fldCharType="end"/>
            </w:r>
          </w:p>
        </w:tc>
      </w:tr>
      <w:tr w:rsidR="00487CC8" w:rsidRPr="00487CC8" w14:paraId="3A87914D" w14:textId="77777777" w:rsidTr="00194548">
        <w:trPr>
          <w:trHeight w:hRule="exact" w:val="68"/>
        </w:trPr>
        <w:tc>
          <w:tcPr>
            <w:tcW w:w="2340" w:type="dxa"/>
            <w:tcBorders>
              <w:top w:val="nil"/>
              <w:left w:val="nil"/>
              <w:bottom w:val="nil"/>
              <w:right w:val="nil"/>
            </w:tcBorders>
          </w:tcPr>
          <w:p w14:paraId="14347501"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3B7960E9" w14:textId="77777777" w:rsidR="00487CC8" w:rsidRPr="00487CC8" w:rsidRDefault="00487CC8" w:rsidP="00487CC8">
            <w:pPr>
              <w:rPr>
                <w:rFonts w:cs="Calibri"/>
                <w:color w:val="0F0F0F"/>
              </w:rPr>
            </w:pPr>
          </w:p>
        </w:tc>
      </w:tr>
      <w:tr w:rsidR="00487CC8" w:rsidRPr="00487CC8" w14:paraId="09381E31" w14:textId="77777777" w:rsidTr="00194548">
        <w:trPr>
          <w:trHeight w:val="271"/>
        </w:trPr>
        <w:tc>
          <w:tcPr>
            <w:tcW w:w="2340" w:type="dxa"/>
            <w:tcBorders>
              <w:top w:val="nil"/>
              <w:left w:val="nil"/>
              <w:bottom w:val="nil"/>
              <w:right w:val="nil"/>
            </w:tcBorders>
          </w:tcPr>
          <w:p w14:paraId="7DDE1BD3" w14:textId="77777777" w:rsidR="00487CC8" w:rsidRPr="00487CC8" w:rsidRDefault="00487CC8" w:rsidP="00487CC8">
            <w:pPr>
              <w:rPr>
                <w:rFonts w:cs="Calibri"/>
                <w:b/>
                <w:bCs/>
                <w:color w:val="0F0F0F"/>
              </w:rPr>
            </w:pPr>
            <w:r w:rsidRPr="00487CC8">
              <w:rPr>
                <w:rFonts w:cs="Calibri"/>
                <w:b/>
                <w:bCs/>
                <w:color w:val="0F0F0F"/>
              </w:rPr>
              <w:t>Herkomst definitie</w:t>
            </w:r>
          </w:p>
        </w:tc>
        <w:tc>
          <w:tcPr>
            <w:tcW w:w="7020" w:type="dxa"/>
            <w:tcBorders>
              <w:top w:val="nil"/>
              <w:left w:val="nil"/>
              <w:bottom w:val="nil"/>
              <w:right w:val="nil"/>
            </w:tcBorders>
          </w:tcPr>
          <w:p w14:paraId="4CDE5A39" w14:textId="77777777" w:rsidR="00487CC8" w:rsidRPr="00487CC8" w:rsidRDefault="00487CC8" w:rsidP="00487CC8">
            <w:pPr>
              <w:rPr>
                <w:rFonts w:cs="Calibri"/>
                <w:color w:val="0F0F0F"/>
              </w:rPr>
            </w:pPr>
            <w:r w:rsidRPr="00487CC8">
              <w:rPr>
                <w:rFonts w:cs="Calibri"/>
                <w:color w:val="0F0F0F"/>
              </w:rPr>
              <w:t>BRK</w:t>
            </w:r>
          </w:p>
        </w:tc>
      </w:tr>
      <w:tr w:rsidR="00487CC8" w:rsidRPr="00487CC8" w14:paraId="4BAF0104" w14:textId="77777777" w:rsidTr="00194548">
        <w:trPr>
          <w:trHeight w:hRule="exact" w:val="128"/>
        </w:trPr>
        <w:tc>
          <w:tcPr>
            <w:tcW w:w="2340" w:type="dxa"/>
            <w:tcBorders>
              <w:top w:val="nil"/>
              <w:left w:val="nil"/>
              <w:bottom w:val="nil"/>
              <w:right w:val="nil"/>
            </w:tcBorders>
          </w:tcPr>
          <w:p w14:paraId="48EAFD57"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7A05CDA4" w14:textId="77777777" w:rsidR="00487CC8" w:rsidRPr="00487CC8" w:rsidRDefault="00487CC8" w:rsidP="00487CC8">
            <w:pPr>
              <w:rPr>
                <w:rFonts w:cs="Calibri"/>
                <w:color w:val="0F0F0F"/>
              </w:rPr>
            </w:pPr>
          </w:p>
        </w:tc>
      </w:tr>
      <w:tr w:rsidR="00487CC8" w:rsidRPr="00487CC8" w14:paraId="522C5F74" w14:textId="77777777" w:rsidTr="00194548">
        <w:tc>
          <w:tcPr>
            <w:tcW w:w="2340" w:type="dxa"/>
            <w:tcBorders>
              <w:top w:val="nil"/>
              <w:left w:val="nil"/>
              <w:bottom w:val="nil"/>
              <w:right w:val="nil"/>
            </w:tcBorders>
          </w:tcPr>
          <w:p w14:paraId="13C6DAC9" w14:textId="77777777" w:rsidR="00487CC8" w:rsidRPr="00487CC8" w:rsidRDefault="00487CC8" w:rsidP="00487CC8">
            <w:pPr>
              <w:rPr>
                <w:rFonts w:cs="Calibri"/>
                <w:b/>
                <w:bCs/>
                <w:color w:val="0F0F0F"/>
              </w:rPr>
            </w:pPr>
            <w:r w:rsidRPr="00487CC8">
              <w:rPr>
                <w:rFonts w:cs="Calibri"/>
                <w:b/>
                <w:bCs/>
                <w:color w:val="0F0F0F"/>
              </w:rPr>
              <w:t>Datum opname</w:t>
            </w:r>
          </w:p>
        </w:tc>
        <w:tc>
          <w:tcPr>
            <w:tcW w:w="7020" w:type="dxa"/>
            <w:tcBorders>
              <w:top w:val="nil"/>
              <w:left w:val="nil"/>
              <w:bottom w:val="nil"/>
              <w:right w:val="nil"/>
            </w:tcBorders>
          </w:tcPr>
          <w:p w14:paraId="4EC40CD0" w14:textId="77777777" w:rsidR="00487CC8" w:rsidRPr="00487CC8" w:rsidRDefault="00487CC8" w:rsidP="00487CC8">
            <w:pPr>
              <w:rPr>
                <w:rFonts w:cs="Calibri"/>
                <w:color w:val="0F0F0F"/>
              </w:rPr>
            </w:pPr>
            <w:r w:rsidRPr="00487CC8">
              <w:rPr>
                <w:rFonts w:cs="Calibri"/>
                <w:color w:val="0F0F0F"/>
              </w:rPr>
              <w:t>9 april 2007</w:t>
            </w:r>
          </w:p>
        </w:tc>
      </w:tr>
      <w:tr w:rsidR="00487CC8" w:rsidRPr="00487CC8" w14:paraId="63487557" w14:textId="77777777" w:rsidTr="00194548">
        <w:trPr>
          <w:trHeight w:hRule="exact" w:val="128"/>
        </w:trPr>
        <w:tc>
          <w:tcPr>
            <w:tcW w:w="2340" w:type="dxa"/>
            <w:tcBorders>
              <w:top w:val="nil"/>
              <w:left w:val="nil"/>
              <w:bottom w:val="nil"/>
              <w:right w:val="nil"/>
            </w:tcBorders>
          </w:tcPr>
          <w:p w14:paraId="0B56C175"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1A485097" w14:textId="77777777" w:rsidR="00487CC8" w:rsidRPr="00487CC8" w:rsidRDefault="00487CC8" w:rsidP="00487CC8">
            <w:pPr>
              <w:rPr>
                <w:rFonts w:cs="Calibri"/>
                <w:color w:val="0F0F0F"/>
              </w:rPr>
            </w:pPr>
          </w:p>
        </w:tc>
      </w:tr>
      <w:tr w:rsidR="00487CC8" w:rsidRPr="00487CC8" w14:paraId="6FB3B749" w14:textId="77777777" w:rsidTr="00194548">
        <w:tc>
          <w:tcPr>
            <w:tcW w:w="2340" w:type="dxa"/>
            <w:tcBorders>
              <w:top w:val="nil"/>
              <w:left w:val="nil"/>
              <w:bottom w:val="nil"/>
              <w:right w:val="nil"/>
            </w:tcBorders>
          </w:tcPr>
          <w:p w14:paraId="6DCA6531" w14:textId="77777777" w:rsidR="00487CC8" w:rsidRPr="00487CC8" w:rsidRDefault="00487CC8" w:rsidP="00487CC8">
            <w:pPr>
              <w:rPr>
                <w:rFonts w:cs="Calibri"/>
                <w:b/>
                <w:bCs/>
                <w:color w:val="0F0F0F"/>
              </w:rPr>
            </w:pPr>
            <w:r w:rsidRPr="00487CC8">
              <w:rPr>
                <w:rFonts w:cs="Calibri"/>
                <w:b/>
                <w:bCs/>
                <w:color w:val="0F0F0F"/>
              </w:rPr>
              <w:t>Unieke aanduiding</w:t>
            </w:r>
          </w:p>
        </w:tc>
        <w:tc>
          <w:tcPr>
            <w:tcW w:w="7020" w:type="dxa"/>
            <w:tcBorders>
              <w:top w:val="nil"/>
              <w:left w:val="nil"/>
              <w:bottom w:val="nil"/>
              <w:right w:val="nil"/>
            </w:tcBorders>
          </w:tcPr>
          <w:p w14:paraId="0898F9CC" w14:textId="77777777" w:rsidR="00487CC8" w:rsidRPr="009268CF" w:rsidRDefault="00487CC8" w:rsidP="00487CC8">
            <w:pPr>
              <w:rPr>
                <w:rFonts w:cs="Calibri"/>
                <w:color w:val="0F0F0F"/>
                <w:u w:val="single"/>
              </w:rPr>
            </w:pPr>
            <w:r w:rsidRPr="009268CF">
              <w:rPr>
                <w:rFonts w:cs="Calibri"/>
                <w:color w:val="FF0000"/>
                <w:u w:val="single"/>
              </w:rPr>
              <w:t>Unieke aanduiding KADASTRALE ONROERENDE ZAAK</w:t>
            </w:r>
          </w:p>
        </w:tc>
      </w:tr>
      <w:tr w:rsidR="00487CC8" w:rsidRPr="00487CC8" w14:paraId="2EFF075A" w14:textId="77777777" w:rsidTr="00194548">
        <w:trPr>
          <w:trHeight w:hRule="exact" w:val="128"/>
        </w:trPr>
        <w:tc>
          <w:tcPr>
            <w:tcW w:w="2340" w:type="dxa"/>
            <w:tcBorders>
              <w:top w:val="nil"/>
              <w:left w:val="nil"/>
              <w:bottom w:val="nil"/>
              <w:right w:val="nil"/>
            </w:tcBorders>
          </w:tcPr>
          <w:p w14:paraId="5C8B63DA"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6A82979B" w14:textId="77777777" w:rsidR="00487CC8" w:rsidRPr="00487CC8" w:rsidRDefault="00487CC8" w:rsidP="00487CC8">
            <w:pPr>
              <w:rPr>
                <w:rFonts w:cs="Calibri"/>
                <w:b/>
                <w:bCs/>
                <w:color w:val="0F0F0F"/>
              </w:rPr>
            </w:pPr>
          </w:p>
        </w:tc>
      </w:tr>
      <w:tr w:rsidR="00487CC8" w:rsidRPr="00487CC8" w14:paraId="7998C8D5" w14:textId="77777777" w:rsidTr="00194548">
        <w:tc>
          <w:tcPr>
            <w:tcW w:w="2340" w:type="dxa"/>
            <w:tcBorders>
              <w:top w:val="nil"/>
              <w:left w:val="nil"/>
              <w:bottom w:val="nil"/>
              <w:right w:val="nil"/>
            </w:tcBorders>
          </w:tcPr>
          <w:p w14:paraId="08C9CCB5" w14:textId="77777777" w:rsidR="00487CC8" w:rsidRPr="00487CC8" w:rsidRDefault="00487CC8" w:rsidP="00487CC8">
            <w:pPr>
              <w:rPr>
                <w:rFonts w:cs="Calibri"/>
                <w:b/>
                <w:bCs/>
                <w:color w:val="0F0F0F"/>
              </w:rPr>
            </w:pPr>
            <w:r w:rsidRPr="00487CC8">
              <w:rPr>
                <w:rFonts w:cs="Calibri"/>
                <w:b/>
                <w:bCs/>
                <w:color w:val="0F0F0F"/>
              </w:rPr>
              <w:t>Populatie</w:t>
            </w:r>
          </w:p>
        </w:tc>
        <w:tc>
          <w:tcPr>
            <w:tcW w:w="7020" w:type="dxa"/>
            <w:tcBorders>
              <w:top w:val="nil"/>
              <w:left w:val="nil"/>
              <w:bottom w:val="nil"/>
              <w:right w:val="nil"/>
            </w:tcBorders>
          </w:tcPr>
          <w:p w14:paraId="40BEFA65" w14:textId="77777777" w:rsidR="00487CC8" w:rsidRPr="00487CC8" w:rsidRDefault="00487CC8" w:rsidP="00487CC8">
            <w:pPr>
              <w:rPr>
                <w:rFonts w:cs="Calibri"/>
                <w:color w:val="0F0F0F"/>
              </w:rPr>
            </w:pPr>
          </w:p>
        </w:tc>
      </w:tr>
      <w:tr w:rsidR="00487CC8" w:rsidRPr="00487CC8" w14:paraId="36F974AA" w14:textId="77777777" w:rsidTr="00194548">
        <w:trPr>
          <w:trHeight w:hRule="exact" w:val="128"/>
        </w:trPr>
        <w:tc>
          <w:tcPr>
            <w:tcW w:w="2340" w:type="dxa"/>
            <w:tcBorders>
              <w:top w:val="nil"/>
              <w:left w:val="nil"/>
              <w:bottom w:val="nil"/>
              <w:right w:val="nil"/>
            </w:tcBorders>
          </w:tcPr>
          <w:p w14:paraId="755D92E7"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21D9AE1E" w14:textId="77777777" w:rsidR="00487CC8" w:rsidRPr="00487CC8" w:rsidRDefault="00487CC8" w:rsidP="00487CC8">
            <w:pPr>
              <w:rPr>
                <w:rFonts w:cs="Calibri"/>
                <w:color w:val="0F0F0F"/>
              </w:rPr>
            </w:pPr>
          </w:p>
        </w:tc>
      </w:tr>
      <w:tr w:rsidR="00487CC8" w:rsidRPr="00487CC8" w14:paraId="669AA6BA" w14:textId="77777777" w:rsidTr="00194548">
        <w:trPr>
          <w:trHeight w:hRule="exact" w:val="256"/>
        </w:trPr>
        <w:tc>
          <w:tcPr>
            <w:tcW w:w="2340" w:type="dxa"/>
            <w:tcBorders>
              <w:top w:val="nil"/>
              <w:left w:val="nil"/>
              <w:bottom w:val="nil"/>
              <w:right w:val="nil"/>
            </w:tcBorders>
          </w:tcPr>
          <w:p w14:paraId="1AFD6757" w14:textId="77777777" w:rsidR="00487CC8" w:rsidRPr="00487CC8" w:rsidRDefault="00487CC8" w:rsidP="00487CC8">
            <w:pPr>
              <w:rPr>
                <w:rFonts w:cs="Calibri"/>
                <w:b/>
                <w:bCs/>
                <w:color w:val="0F0F0F"/>
              </w:rPr>
            </w:pPr>
            <w:r w:rsidRPr="00487CC8">
              <w:rPr>
                <w:rFonts w:cs="Calibri"/>
                <w:b/>
                <w:bCs/>
                <w:color w:val="0F0F0F"/>
              </w:rPr>
              <w:t>Kwaliteitsbegrip</w:t>
            </w:r>
          </w:p>
        </w:tc>
        <w:tc>
          <w:tcPr>
            <w:tcW w:w="7020" w:type="dxa"/>
            <w:tcBorders>
              <w:top w:val="nil"/>
              <w:left w:val="nil"/>
              <w:bottom w:val="nil"/>
              <w:right w:val="nil"/>
            </w:tcBorders>
          </w:tcPr>
          <w:p w14:paraId="06723652" w14:textId="77777777" w:rsidR="00487CC8" w:rsidRPr="00487CC8" w:rsidRDefault="00487CC8" w:rsidP="00487CC8">
            <w:pPr>
              <w:rPr>
                <w:rFonts w:cs="Calibri"/>
                <w:color w:val="0F0F0F"/>
              </w:rPr>
            </w:pPr>
          </w:p>
        </w:tc>
      </w:tr>
      <w:tr w:rsidR="00487CC8" w:rsidRPr="00487CC8" w14:paraId="422752F4" w14:textId="77777777" w:rsidTr="00194548">
        <w:trPr>
          <w:trHeight w:hRule="exact" w:val="256"/>
        </w:trPr>
        <w:tc>
          <w:tcPr>
            <w:tcW w:w="2340" w:type="dxa"/>
            <w:tcBorders>
              <w:top w:val="nil"/>
              <w:left w:val="nil"/>
              <w:bottom w:val="nil"/>
              <w:right w:val="nil"/>
            </w:tcBorders>
          </w:tcPr>
          <w:p w14:paraId="55FB1D96" w14:textId="77777777" w:rsidR="00487CC8" w:rsidRPr="00487CC8" w:rsidRDefault="00487CC8" w:rsidP="00487CC8">
            <w:pPr>
              <w:rPr>
                <w:rFonts w:cs="Calibri"/>
                <w:b/>
                <w:bCs/>
                <w:color w:val="0F0F0F"/>
              </w:rPr>
            </w:pPr>
          </w:p>
        </w:tc>
        <w:tc>
          <w:tcPr>
            <w:tcW w:w="7020" w:type="dxa"/>
            <w:tcBorders>
              <w:top w:val="nil"/>
              <w:left w:val="nil"/>
              <w:bottom w:val="nil"/>
              <w:right w:val="nil"/>
            </w:tcBorders>
          </w:tcPr>
          <w:p w14:paraId="1DAAF28A" w14:textId="77777777" w:rsidR="00487CC8" w:rsidRPr="00487CC8" w:rsidRDefault="00487CC8" w:rsidP="00487CC8">
            <w:pPr>
              <w:rPr>
                <w:rFonts w:cs="Calibri"/>
                <w:color w:val="0F0F0F"/>
              </w:rPr>
            </w:pPr>
          </w:p>
        </w:tc>
      </w:tr>
      <w:tr w:rsidR="00487CC8" w:rsidRPr="00487CC8" w14:paraId="38CE4998" w14:textId="77777777" w:rsidTr="00194548">
        <w:tc>
          <w:tcPr>
            <w:tcW w:w="2340" w:type="dxa"/>
            <w:tcBorders>
              <w:top w:val="nil"/>
              <w:left w:val="nil"/>
              <w:bottom w:val="nil"/>
              <w:right w:val="nil"/>
            </w:tcBorders>
          </w:tcPr>
          <w:p w14:paraId="79A624AB" w14:textId="77777777" w:rsidR="00487CC8" w:rsidRPr="00487CC8" w:rsidRDefault="00487CC8" w:rsidP="00487CC8">
            <w:pPr>
              <w:rPr>
                <w:rFonts w:cs="Calibri"/>
                <w:b/>
                <w:bCs/>
                <w:color w:val="0F0F0F"/>
              </w:rPr>
            </w:pPr>
            <w:r w:rsidRPr="00487CC8">
              <w:rPr>
                <w:rFonts w:cs="Calibri"/>
                <w:b/>
                <w:bCs/>
                <w:color w:val="0F0F0F"/>
              </w:rPr>
              <w:t>Overzicht attributen</w:t>
            </w:r>
          </w:p>
        </w:tc>
        <w:tc>
          <w:tcPr>
            <w:tcW w:w="7020" w:type="dxa"/>
            <w:tcBorders>
              <w:top w:val="nil"/>
              <w:left w:val="nil"/>
              <w:bottom w:val="nil"/>
              <w:right w:val="nil"/>
            </w:tcBorders>
          </w:tcPr>
          <w:p w14:paraId="75D99FA4" w14:textId="77777777" w:rsidR="00487CC8" w:rsidRPr="00487CC8" w:rsidRDefault="00487CC8" w:rsidP="00487CC8">
            <w:pPr>
              <w:rPr>
                <w:rFonts w:cs="Calibri"/>
                <w:b/>
                <w:bCs/>
                <w:color w:val="0F0F0F"/>
              </w:rPr>
            </w:pPr>
          </w:p>
        </w:tc>
      </w:tr>
    </w:tbl>
    <w:p w14:paraId="5CEA1F2A" w14:textId="77777777" w:rsidR="00487CC8" w:rsidRPr="00487CC8" w:rsidRDefault="00487CC8" w:rsidP="00487CC8">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487CC8" w:rsidRPr="00487CC8" w14:paraId="36A873B6" w14:textId="77777777" w:rsidTr="00194548">
        <w:tc>
          <w:tcPr>
            <w:tcW w:w="9360" w:type="dxa"/>
            <w:gridSpan w:val="3"/>
            <w:tcBorders>
              <w:top w:val="nil"/>
              <w:left w:val="nil"/>
              <w:bottom w:val="nil"/>
              <w:right w:val="nil"/>
            </w:tcBorders>
          </w:tcPr>
          <w:p w14:paraId="1CBA6B06" w14:textId="77777777" w:rsidR="00487CC8" w:rsidRPr="00487CC8" w:rsidRDefault="00487CC8" w:rsidP="00487CC8">
            <w:pPr>
              <w:rPr>
                <w:rFonts w:cs="Calibri"/>
                <w:color w:val="0F0F0F"/>
              </w:rPr>
            </w:pPr>
            <w:r w:rsidRPr="00487CC8">
              <w:rPr>
                <w:rFonts w:cs="Calibri"/>
                <w:b/>
                <w:bCs/>
                <w:color w:val="0F0F0F"/>
              </w:rPr>
              <w:t>Overzicht relaties</w:t>
            </w:r>
          </w:p>
        </w:tc>
      </w:tr>
      <w:tr w:rsidR="00487CC8" w:rsidRPr="00487CC8" w14:paraId="1E0840FD" w14:textId="77777777" w:rsidTr="00194548">
        <w:tc>
          <w:tcPr>
            <w:tcW w:w="450" w:type="dxa"/>
            <w:tcBorders>
              <w:top w:val="nil"/>
              <w:left w:val="nil"/>
              <w:bottom w:val="nil"/>
              <w:right w:val="nil"/>
            </w:tcBorders>
          </w:tcPr>
          <w:p w14:paraId="776BDF3C" w14:textId="77777777" w:rsidR="00487CC8" w:rsidRPr="00487CC8" w:rsidRDefault="00487CC8" w:rsidP="00487CC8">
            <w:pPr>
              <w:rPr>
                <w:rFonts w:cs="Calibri"/>
                <w:i/>
                <w:iCs/>
                <w:color w:val="0F0F0F"/>
              </w:rPr>
            </w:pPr>
          </w:p>
        </w:tc>
        <w:tc>
          <w:tcPr>
            <w:tcW w:w="2790" w:type="dxa"/>
            <w:tcBorders>
              <w:top w:val="nil"/>
              <w:left w:val="nil"/>
              <w:bottom w:val="nil"/>
              <w:right w:val="nil"/>
            </w:tcBorders>
          </w:tcPr>
          <w:p w14:paraId="00600400" w14:textId="77777777" w:rsidR="00487CC8" w:rsidRPr="00487CC8" w:rsidRDefault="00487CC8" w:rsidP="00487CC8">
            <w:pPr>
              <w:rPr>
                <w:rFonts w:cs="Calibri"/>
                <w:i/>
                <w:iCs/>
                <w:color w:val="0F0F0F"/>
              </w:rPr>
            </w:pPr>
            <w:r w:rsidRPr="00487CC8">
              <w:rPr>
                <w:rFonts w:cs="Calibri"/>
                <w:i/>
                <w:iCs/>
                <w:color w:val="0F0F0F"/>
              </w:rPr>
              <w:t>Relatienaam met</w:t>
            </w:r>
          </w:p>
          <w:p w14:paraId="7E862992" w14:textId="77777777" w:rsidR="00487CC8" w:rsidRPr="00487CC8" w:rsidRDefault="00487CC8" w:rsidP="00487CC8">
            <w:pPr>
              <w:rPr>
                <w:rFonts w:cs="Calibri"/>
                <w:color w:val="0F0F0F"/>
              </w:rPr>
            </w:pPr>
            <w:r w:rsidRPr="00487CC8">
              <w:rPr>
                <w:rFonts w:cs="Calibri"/>
                <w:i/>
                <w:iCs/>
                <w:color w:val="0F0F0F"/>
              </w:rPr>
              <w:t>kardinaliteiten</w:t>
            </w:r>
          </w:p>
        </w:tc>
        <w:tc>
          <w:tcPr>
            <w:tcW w:w="6120" w:type="dxa"/>
            <w:tcBorders>
              <w:top w:val="nil"/>
              <w:left w:val="nil"/>
              <w:bottom w:val="nil"/>
              <w:right w:val="nil"/>
            </w:tcBorders>
          </w:tcPr>
          <w:p w14:paraId="7BF5C15F" w14:textId="77777777" w:rsidR="00487CC8" w:rsidRPr="00487CC8" w:rsidRDefault="00487CC8" w:rsidP="00487CC8">
            <w:pPr>
              <w:rPr>
                <w:rFonts w:cs="Calibri"/>
                <w:color w:val="0F0F0F"/>
              </w:rPr>
            </w:pPr>
            <w:r w:rsidRPr="00487CC8">
              <w:rPr>
                <w:rFonts w:cs="Calibri"/>
                <w:i/>
                <w:iCs/>
                <w:color w:val="0F0F0F"/>
              </w:rPr>
              <w:t>Definitie</w:t>
            </w:r>
          </w:p>
        </w:tc>
      </w:tr>
      <w:tr w:rsidR="00487CC8" w:rsidRPr="00487CC8" w14:paraId="3394DE9C" w14:textId="77777777" w:rsidTr="00194548">
        <w:trPr>
          <w:trHeight w:hRule="exact" w:val="128"/>
        </w:trPr>
        <w:tc>
          <w:tcPr>
            <w:tcW w:w="450" w:type="dxa"/>
            <w:tcBorders>
              <w:top w:val="nil"/>
              <w:left w:val="nil"/>
              <w:bottom w:val="nil"/>
              <w:right w:val="nil"/>
            </w:tcBorders>
          </w:tcPr>
          <w:p w14:paraId="3DB1FDE8"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0667882" w14:textId="77777777" w:rsidR="00487CC8" w:rsidRPr="00487CC8" w:rsidRDefault="00487CC8" w:rsidP="00487CC8">
            <w:pPr>
              <w:rPr>
                <w:rFonts w:cs="Calibri"/>
                <w:color w:val="0F0F0F"/>
              </w:rPr>
            </w:pPr>
          </w:p>
        </w:tc>
        <w:tc>
          <w:tcPr>
            <w:tcW w:w="6120" w:type="dxa"/>
            <w:tcBorders>
              <w:top w:val="nil"/>
              <w:left w:val="nil"/>
              <w:bottom w:val="nil"/>
              <w:right w:val="nil"/>
            </w:tcBorders>
          </w:tcPr>
          <w:p w14:paraId="2629FB27" w14:textId="77777777" w:rsidR="00487CC8" w:rsidRPr="00487CC8" w:rsidRDefault="00487CC8" w:rsidP="00487CC8">
            <w:pPr>
              <w:rPr>
                <w:rFonts w:cs="Calibri"/>
                <w:color w:val="0F0F0F"/>
              </w:rPr>
            </w:pPr>
          </w:p>
        </w:tc>
      </w:tr>
      <w:tr w:rsidR="00487CC8" w:rsidRPr="00487CC8" w14:paraId="4AECECB3" w14:textId="77777777" w:rsidTr="00194548">
        <w:tc>
          <w:tcPr>
            <w:tcW w:w="450" w:type="dxa"/>
            <w:tcBorders>
              <w:top w:val="nil"/>
              <w:left w:val="nil"/>
              <w:bottom w:val="nil"/>
              <w:right w:val="nil"/>
            </w:tcBorders>
          </w:tcPr>
          <w:p w14:paraId="712CDF89"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18874F1" w14:textId="77777777" w:rsidR="00487CC8" w:rsidRPr="00487CC8" w:rsidRDefault="00487CC8" w:rsidP="00487CC8">
            <w:pPr>
              <w:rPr>
                <w:rFonts w:cs="Calibri"/>
                <w:color w:val="0F0F0F"/>
              </w:rPr>
            </w:pPr>
            <w:r w:rsidRPr="00487CC8">
              <w:fldChar w:fldCharType="begin" w:fldLock="1"/>
            </w:r>
            <w:r w:rsidRPr="00487CC8">
              <w:instrText xml:space="preserve">MERGEFIELD </w:instrText>
            </w:r>
            <w:r w:rsidRPr="00487CC8">
              <w:rPr>
                <w:rFonts w:cs="Calibri"/>
                <w:color w:val="0F0F0F"/>
              </w:rPr>
              <w:instrText>Element.Name</w:instrText>
            </w:r>
            <w:r w:rsidRPr="00487CC8">
              <w:fldChar w:fldCharType="separate"/>
            </w:r>
            <w:r w:rsidRPr="00487CC8">
              <w:rPr>
                <w:rFonts w:cs="Calibri"/>
                <w:color w:val="0F0F0F"/>
              </w:rPr>
              <w:t>APPARTEMENTSRECHT</w:t>
            </w:r>
            <w:r w:rsidRPr="00487CC8">
              <w:fldChar w:fldCharType="end"/>
            </w:r>
            <w:r w:rsidRPr="00487CC8">
              <w:rPr>
                <w:rFonts w:cs="Calibri"/>
                <w:color w:val="0F0F0F"/>
              </w:rPr>
              <w:t xml:space="preserve">  [</w:t>
            </w:r>
            <w:r w:rsidRPr="00487CC8">
              <w:rPr>
                <w:rFonts w:cs="Calibri"/>
                <w:color w:val="0F0F0F"/>
              </w:rPr>
              <w:fldChar w:fldCharType="begin" w:fldLock="1"/>
            </w:r>
            <w:r w:rsidRPr="00487CC8">
              <w:rPr>
                <w:rFonts w:cs="Calibri"/>
                <w:color w:val="0F0F0F"/>
              </w:rPr>
              <w:instrText>MERGEFIELD ConnSource.Cardinality</w:instrText>
            </w:r>
            <w:r w:rsidRPr="00487CC8">
              <w:rPr>
                <w:rFonts w:cs="Calibri"/>
                <w:color w:val="0F0F0F"/>
              </w:rPr>
              <w:fldChar w:fldCharType="end"/>
            </w:r>
            <w:r w:rsidRPr="00487CC8">
              <w:rPr>
                <w:rFonts w:cs="Calibri"/>
                <w:color w:val="0F0F0F"/>
              </w:rPr>
              <w:t>]</w:t>
            </w:r>
          </w:p>
          <w:p w14:paraId="4AFB2A3A" w14:textId="77777777" w:rsidR="00487CC8" w:rsidRPr="00487CC8" w:rsidRDefault="00487CC8" w:rsidP="00487CC8">
            <w:pPr>
              <w:rPr>
                <w:rFonts w:cs="Calibri"/>
                <w:color w:val="0F0F0F"/>
              </w:rPr>
            </w:pPr>
            <w:r w:rsidRPr="00487CC8">
              <w:rPr>
                <w:rFonts w:cs="Calibri"/>
                <w:color w:val="0F0F0F"/>
              </w:rPr>
              <w:t xml:space="preserve">  </w:t>
            </w:r>
            <w:r w:rsidRPr="00487CC8">
              <w:rPr>
                <w:rFonts w:cs="Calibri"/>
                <w:color w:val="0F0F0F"/>
              </w:rPr>
              <w:fldChar w:fldCharType="begin" w:fldLock="1"/>
            </w:r>
            <w:r w:rsidRPr="00487CC8">
              <w:rPr>
                <w:rFonts w:cs="Calibri"/>
                <w:color w:val="0F0F0F"/>
              </w:rPr>
              <w:instrText>MERGEFIELD Connector.Name</w:instrText>
            </w:r>
            <w:r w:rsidRPr="00487CC8">
              <w:rPr>
                <w:rFonts w:cs="Calibri"/>
                <w:color w:val="0F0F0F"/>
              </w:rPr>
              <w:fldChar w:fldCharType="separate"/>
            </w:r>
            <w:r w:rsidRPr="00487CC8">
              <w:rPr>
                <w:rFonts w:cs="Calibri"/>
                <w:color w:val="0F0F0F"/>
              </w:rPr>
              <w:t>is specialisatie van</w:t>
            </w:r>
            <w:r w:rsidRPr="00487CC8">
              <w:rPr>
                <w:rFonts w:cs="Calibri"/>
                <w:color w:val="0F0F0F"/>
              </w:rPr>
              <w:fldChar w:fldCharType="end"/>
            </w:r>
          </w:p>
          <w:p w14:paraId="208FC365" w14:textId="77777777" w:rsidR="00487CC8" w:rsidRPr="00487CC8" w:rsidRDefault="00487CC8" w:rsidP="00487CC8">
            <w:pPr>
              <w:rPr>
                <w:rFonts w:cs="Calibri"/>
                <w:color w:val="0F0F0F"/>
              </w:rPr>
            </w:pPr>
            <w:r w:rsidRPr="00487CC8">
              <w:rPr>
                <w:rFonts w:cs="Calibri"/>
                <w:color w:val="0F0F0F"/>
              </w:rPr>
              <w:fldChar w:fldCharType="begin" w:fldLock="1"/>
            </w:r>
            <w:r w:rsidRPr="00487CC8">
              <w:rPr>
                <w:rFonts w:cs="Calibri"/>
                <w:color w:val="0F0F0F"/>
              </w:rPr>
              <w:instrText>MERGEFIELD Element.Name</w:instrText>
            </w:r>
            <w:r w:rsidRPr="00487CC8">
              <w:rPr>
                <w:rFonts w:cs="Calibri"/>
                <w:color w:val="0F0F0F"/>
              </w:rPr>
              <w:fldChar w:fldCharType="separate"/>
            </w:r>
            <w:r w:rsidRPr="00487CC8">
              <w:rPr>
                <w:rFonts w:cs="Calibri"/>
                <w:color w:val="0F0F0F"/>
              </w:rPr>
              <w:t>KADASTRALE ONROERENDE ZAAK</w:t>
            </w:r>
            <w:r w:rsidRPr="00487CC8">
              <w:rPr>
                <w:rFonts w:cs="Calibri"/>
                <w:color w:val="0F0F0F"/>
              </w:rPr>
              <w:fldChar w:fldCharType="end"/>
            </w:r>
            <w:r w:rsidRPr="00487CC8">
              <w:rPr>
                <w:rFonts w:cs="Calibri"/>
                <w:color w:val="0F0F0F"/>
              </w:rPr>
              <w:t xml:space="preserve">  [</w:t>
            </w:r>
            <w:r w:rsidRPr="00487CC8">
              <w:rPr>
                <w:rFonts w:cs="Calibri"/>
                <w:color w:val="0F0F0F"/>
              </w:rPr>
              <w:fldChar w:fldCharType="begin" w:fldLock="1"/>
            </w:r>
            <w:r w:rsidRPr="00487CC8">
              <w:rPr>
                <w:rFonts w:cs="Calibri"/>
                <w:color w:val="0F0F0F"/>
              </w:rPr>
              <w:instrText>MERGEFIELD ConnTarget.Cardinality</w:instrText>
            </w:r>
            <w:r w:rsidRPr="00487CC8">
              <w:rPr>
                <w:rFonts w:cs="Calibri"/>
                <w:color w:val="0F0F0F"/>
              </w:rPr>
              <w:fldChar w:fldCharType="end"/>
            </w:r>
            <w:r w:rsidRPr="00487CC8">
              <w:rPr>
                <w:rFonts w:cs="Calibri"/>
                <w:color w:val="0F0F0F"/>
              </w:rPr>
              <w:t>]</w:t>
            </w:r>
          </w:p>
        </w:tc>
        <w:tc>
          <w:tcPr>
            <w:tcW w:w="6120" w:type="dxa"/>
            <w:tcBorders>
              <w:top w:val="nil"/>
              <w:left w:val="nil"/>
              <w:bottom w:val="nil"/>
              <w:right w:val="nil"/>
            </w:tcBorders>
          </w:tcPr>
          <w:p w14:paraId="4647C8BE" w14:textId="77777777" w:rsidR="00487CC8" w:rsidRPr="00487CC8" w:rsidRDefault="00487CC8" w:rsidP="00487CC8">
            <w:pPr>
              <w:rPr>
                <w:rFonts w:cs="Calibri"/>
                <w:color w:val="0F0F0F"/>
              </w:rPr>
            </w:pPr>
            <w:r w:rsidRPr="00487CC8">
              <w:fldChar w:fldCharType="begin" w:fldLock="1"/>
            </w:r>
            <w:r w:rsidRPr="00487CC8">
              <w:instrText xml:space="preserve">MERGEFIELD </w:instrText>
            </w:r>
            <w:r w:rsidRPr="00487CC8">
              <w:rPr>
                <w:rFonts w:cs="Calibri"/>
                <w:color w:val="0F0F0F"/>
              </w:rPr>
              <w:instrText>Connector.Notes</w:instrText>
            </w:r>
            <w:r w:rsidRPr="00487CC8">
              <w:fldChar w:fldCharType="end"/>
            </w:r>
          </w:p>
        </w:tc>
      </w:tr>
      <w:tr w:rsidR="00487CC8" w:rsidRPr="00487CC8" w14:paraId="421D0762" w14:textId="77777777" w:rsidTr="00194548">
        <w:trPr>
          <w:trHeight w:hRule="exact" w:val="128"/>
        </w:trPr>
        <w:tc>
          <w:tcPr>
            <w:tcW w:w="450" w:type="dxa"/>
            <w:tcBorders>
              <w:top w:val="nil"/>
              <w:left w:val="nil"/>
              <w:bottom w:val="nil"/>
              <w:right w:val="nil"/>
            </w:tcBorders>
          </w:tcPr>
          <w:p w14:paraId="7E417A65"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101800F" w14:textId="77777777" w:rsidR="00487CC8" w:rsidRPr="00487CC8" w:rsidRDefault="00487CC8" w:rsidP="00487CC8">
            <w:pPr>
              <w:rPr>
                <w:rFonts w:cs="Calibri"/>
                <w:color w:val="0F0F0F"/>
              </w:rPr>
            </w:pPr>
          </w:p>
        </w:tc>
        <w:tc>
          <w:tcPr>
            <w:tcW w:w="6120" w:type="dxa"/>
            <w:tcBorders>
              <w:top w:val="nil"/>
              <w:left w:val="nil"/>
              <w:bottom w:val="nil"/>
              <w:right w:val="nil"/>
            </w:tcBorders>
          </w:tcPr>
          <w:p w14:paraId="219A9399" w14:textId="77777777" w:rsidR="00487CC8" w:rsidRPr="00487CC8" w:rsidRDefault="00487CC8" w:rsidP="00487CC8">
            <w:pPr>
              <w:rPr>
                <w:rFonts w:cs="Calibri"/>
                <w:color w:val="0F0F0F"/>
              </w:rPr>
            </w:pPr>
          </w:p>
        </w:tc>
      </w:tr>
    </w:tbl>
    <w:p w14:paraId="6EB11A48" w14:textId="77777777" w:rsidR="00487CC8" w:rsidRPr="00487CC8" w:rsidRDefault="00487CC8" w:rsidP="00487CC8">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9360"/>
      </w:tblGrid>
      <w:tr w:rsidR="00487CC8" w:rsidRPr="00487CC8" w14:paraId="21C114BC" w14:textId="77777777" w:rsidTr="00487CC8">
        <w:tc>
          <w:tcPr>
            <w:tcW w:w="9360" w:type="dxa"/>
            <w:tcBorders>
              <w:top w:val="nil"/>
              <w:left w:val="nil"/>
              <w:bottom w:val="nil"/>
              <w:right w:val="nil"/>
            </w:tcBorders>
          </w:tcPr>
          <w:p w14:paraId="1B4A3AA3" w14:textId="77777777" w:rsidR="00487CC8" w:rsidRPr="00487CC8" w:rsidRDefault="00487CC8" w:rsidP="00487CC8">
            <w:pPr>
              <w:rPr>
                <w:rFonts w:cs="Calibri"/>
                <w:b/>
                <w:bCs/>
                <w:color w:val="0F0F0F"/>
              </w:rPr>
            </w:pPr>
            <w:r w:rsidRPr="00487CC8">
              <w:rPr>
                <w:rFonts w:cs="Calibri"/>
                <w:b/>
                <w:bCs/>
                <w:color w:val="0F0F0F"/>
              </w:rPr>
              <w:t>Toelichting objecttype</w:t>
            </w:r>
          </w:p>
          <w:p w14:paraId="09B84A12" w14:textId="14BE3926" w:rsidR="00487CC8" w:rsidRPr="00184F77" w:rsidRDefault="00184F77" w:rsidP="00487CC8">
            <w:pPr>
              <w:ind w:left="720"/>
              <w:rPr>
                <w:rFonts w:cs="Calibri"/>
                <w:color w:val="FF0000"/>
                <w:u w:val="single"/>
              </w:rPr>
            </w:pPr>
            <w:r w:rsidRPr="00184F77">
              <w:rPr>
                <w:rFonts w:cs="Calibri"/>
                <w:color w:val="FF0000"/>
                <w:u w:val="single"/>
              </w:rPr>
              <w:t>Een aandeel in een recht op een gebouw en daarmee onlosmakelijk verbonden het uitsluitend gebruiksrecht van een bepaald privé-gedeelte in dat gebouw. Dat kan ook een garage of een parkeerplaats zijn. De privé-gedeelten zijn dus niet altijd woongedeelten. Een splitsing in appartementsrechten komt tot stand door inschrijving van een notariële akte van splitsing bij het kadaster. Elke splitsing in appartementsrechten kent een Vereniging van Eigenaren (VVE). Een splitsing in appartementsrechten kan worden gewijzigd. Ook kan binnen een bestaande splitsing een appartementsrecht worden ondergesplitst, d.w.z. een splitsing binnen een splitsing. Tenslotte kan een splitsing in appartementsrechten weer worden opgeheven. Voor al de genoemde rechtshandelingen is een notariële akte nodig die in de Openbare Registers moet worden ingeschreven. Zie voor de wettelijke regeling van appartementsrechten Boek 5 Burge</w:t>
            </w:r>
            <w:r w:rsidR="00E57FAA">
              <w:rPr>
                <w:rFonts w:cs="Calibri"/>
                <w:color w:val="FF0000"/>
                <w:u w:val="single"/>
              </w:rPr>
              <w:t>r</w:t>
            </w:r>
            <w:r w:rsidRPr="00184F77">
              <w:rPr>
                <w:rFonts w:cs="Calibri"/>
                <w:color w:val="FF0000"/>
                <w:u w:val="single"/>
              </w:rPr>
              <w:t>lijk Wetboek.</w:t>
            </w:r>
          </w:p>
          <w:p w14:paraId="7DFE599F" w14:textId="77777777" w:rsidR="00487CC8" w:rsidRPr="00487CC8" w:rsidRDefault="00487CC8" w:rsidP="00487CC8">
            <w:pPr>
              <w:ind w:left="720"/>
              <w:rPr>
                <w:rFonts w:cs="Calibri"/>
                <w:color w:val="0F0F0F"/>
              </w:rPr>
            </w:pPr>
          </w:p>
        </w:tc>
      </w:tr>
    </w:tbl>
    <w:p w14:paraId="532E1832" w14:textId="77777777" w:rsidR="00487CC8" w:rsidRDefault="00487CC8" w:rsidP="00487CC8">
      <w:pPr>
        <w:spacing w:line="500" w:lineRule="exact"/>
        <w:contextualSpacing w:val="0"/>
        <w:outlineLvl w:val="1"/>
        <w:rPr>
          <w:rFonts w:eastAsia="Calibri"/>
          <w:b/>
          <w:bCs/>
          <w:sz w:val="20"/>
          <w:szCs w:val="20"/>
          <w:lang w:eastAsia="en-US"/>
        </w:rPr>
      </w:pPr>
      <w:bookmarkStart w:id="21" w:name="BKM_C1542AC8_2F3C_4e62_ADFA_A9FB3358DAB1"/>
      <w:bookmarkEnd w:id="21"/>
    </w:p>
    <w:p w14:paraId="3735B358" w14:textId="77777777" w:rsidR="00487CC8" w:rsidRDefault="00487CC8">
      <w:pPr>
        <w:contextualSpacing w:val="0"/>
        <w:rPr>
          <w:rFonts w:eastAsia="Calibri"/>
          <w:b/>
          <w:bCs/>
          <w:sz w:val="20"/>
          <w:szCs w:val="20"/>
          <w:lang w:eastAsia="en-US"/>
        </w:rPr>
      </w:pPr>
      <w:r>
        <w:rPr>
          <w:rFonts w:eastAsia="Calibri"/>
          <w:b/>
          <w:bCs/>
          <w:sz w:val="20"/>
          <w:szCs w:val="20"/>
          <w:lang w:eastAsia="en-US"/>
        </w:rPr>
        <w:br w:type="page"/>
      </w:r>
    </w:p>
    <w:p w14:paraId="2057FF4D" w14:textId="2A631BFE" w:rsidR="00487CC8" w:rsidRPr="00487CC8" w:rsidRDefault="00487CC8" w:rsidP="00487CC8">
      <w:pPr>
        <w:pStyle w:val="Kop2"/>
      </w:pPr>
      <w:r w:rsidRPr="00487CC8">
        <w:rPr>
          <w:sz w:val="20"/>
          <w:szCs w:val="20"/>
        </w:rPr>
        <w:lastRenderedPageBreak/>
        <w:fldChar w:fldCharType="begin" w:fldLock="1"/>
      </w:r>
      <w:r w:rsidRPr="00487CC8">
        <w:rPr>
          <w:sz w:val="20"/>
          <w:szCs w:val="20"/>
        </w:rPr>
        <w:instrText xml:space="preserve">MERGEFIELD </w:instrText>
      </w:r>
      <w:r w:rsidRPr="00487CC8">
        <w:instrText>Element.Stereotype</w:instrText>
      </w:r>
      <w:r w:rsidRPr="00487CC8">
        <w:rPr>
          <w:sz w:val="20"/>
          <w:szCs w:val="20"/>
        </w:rPr>
        <w:fldChar w:fldCharType="separate"/>
      </w:r>
      <w:r w:rsidRPr="00487CC8">
        <w:t>«Objecttype»</w:t>
      </w:r>
      <w:r w:rsidRPr="00487CC8">
        <w:rPr>
          <w:sz w:val="20"/>
          <w:szCs w:val="20"/>
        </w:rPr>
        <w:fldChar w:fldCharType="end"/>
      </w:r>
      <w:r w:rsidRPr="00487CC8">
        <w:t xml:space="preserve"> </w:t>
      </w:r>
      <w:r w:rsidRPr="00487CC8">
        <w:fldChar w:fldCharType="begin" w:fldLock="1"/>
      </w:r>
      <w:r w:rsidRPr="00487CC8">
        <w:instrText>MERGEFIELD Element.Name</w:instrText>
      </w:r>
      <w:r w:rsidRPr="00487CC8">
        <w:fldChar w:fldCharType="separate"/>
      </w:r>
      <w:r w:rsidRPr="00487CC8">
        <w:t>APPARTEMENTSRECHTSPLITSING</w:t>
      </w:r>
      <w:r w:rsidRPr="00487CC8">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487CC8" w:rsidRPr="00487CC8" w14:paraId="1EA16F46" w14:textId="77777777" w:rsidTr="00194548">
        <w:trPr>
          <w:trHeight w:val="271"/>
        </w:trPr>
        <w:tc>
          <w:tcPr>
            <w:tcW w:w="2340" w:type="dxa"/>
            <w:gridSpan w:val="2"/>
            <w:tcBorders>
              <w:top w:val="nil"/>
              <w:left w:val="nil"/>
              <w:bottom w:val="nil"/>
              <w:right w:val="nil"/>
            </w:tcBorders>
          </w:tcPr>
          <w:p w14:paraId="6AE9F2E1" w14:textId="77777777" w:rsidR="00487CC8" w:rsidRPr="00487CC8" w:rsidRDefault="00487CC8" w:rsidP="00487CC8">
            <w:pPr>
              <w:rPr>
                <w:rFonts w:cs="Calibri"/>
                <w:color w:val="0F0F0F"/>
              </w:rPr>
            </w:pPr>
            <w:r w:rsidRPr="00487CC8">
              <w:rPr>
                <w:rFonts w:cs="Calibri"/>
                <w:b/>
                <w:bCs/>
                <w:color w:val="0F0F0F"/>
              </w:rPr>
              <w:t>Naam</w:t>
            </w:r>
          </w:p>
        </w:tc>
        <w:tc>
          <w:tcPr>
            <w:tcW w:w="7020" w:type="dxa"/>
            <w:gridSpan w:val="4"/>
            <w:tcBorders>
              <w:top w:val="nil"/>
              <w:left w:val="nil"/>
              <w:bottom w:val="nil"/>
              <w:right w:val="nil"/>
            </w:tcBorders>
          </w:tcPr>
          <w:p w14:paraId="2C178DA3"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Element.Name</w:instrText>
            </w:r>
            <w:r w:rsidRPr="00487CC8">
              <w:rPr>
                <w:color w:val="FF0000"/>
                <w:u w:val="single"/>
              </w:rPr>
              <w:fldChar w:fldCharType="separate"/>
            </w:r>
            <w:r w:rsidRPr="00487CC8">
              <w:rPr>
                <w:rFonts w:cs="Calibri"/>
                <w:color w:val="FF0000"/>
                <w:u w:val="single"/>
              </w:rPr>
              <w:t>APPARTEMENTSRECHTSPLITSING</w:t>
            </w:r>
            <w:r w:rsidRPr="00487CC8">
              <w:rPr>
                <w:color w:val="FF0000"/>
                <w:u w:val="single"/>
              </w:rPr>
              <w:fldChar w:fldCharType="end"/>
            </w:r>
          </w:p>
        </w:tc>
      </w:tr>
      <w:tr w:rsidR="00487CC8" w:rsidRPr="00487CC8" w14:paraId="6C237E74" w14:textId="77777777" w:rsidTr="00194548">
        <w:trPr>
          <w:trHeight w:hRule="exact" w:val="128"/>
        </w:trPr>
        <w:tc>
          <w:tcPr>
            <w:tcW w:w="2340" w:type="dxa"/>
            <w:gridSpan w:val="2"/>
            <w:tcBorders>
              <w:top w:val="nil"/>
              <w:left w:val="nil"/>
              <w:bottom w:val="nil"/>
              <w:right w:val="nil"/>
            </w:tcBorders>
          </w:tcPr>
          <w:p w14:paraId="323687BA"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7101C65B" w14:textId="77777777" w:rsidR="00487CC8" w:rsidRPr="00487CC8" w:rsidRDefault="00487CC8" w:rsidP="00487CC8">
            <w:pPr>
              <w:rPr>
                <w:rFonts w:cs="Calibri"/>
                <w:color w:val="FF0000"/>
                <w:u w:val="single"/>
              </w:rPr>
            </w:pPr>
          </w:p>
        </w:tc>
      </w:tr>
      <w:tr w:rsidR="00487CC8" w:rsidRPr="00487CC8" w14:paraId="5EC4A6E2" w14:textId="77777777" w:rsidTr="00194548">
        <w:tc>
          <w:tcPr>
            <w:tcW w:w="2340" w:type="dxa"/>
            <w:gridSpan w:val="2"/>
            <w:tcBorders>
              <w:top w:val="nil"/>
              <w:left w:val="nil"/>
              <w:bottom w:val="nil"/>
              <w:right w:val="nil"/>
            </w:tcBorders>
          </w:tcPr>
          <w:p w14:paraId="28B70979" w14:textId="77777777" w:rsidR="00487CC8" w:rsidRPr="00487CC8" w:rsidRDefault="00487CC8" w:rsidP="00487CC8">
            <w:pPr>
              <w:rPr>
                <w:rFonts w:cs="Calibri"/>
                <w:color w:val="0F0F0F"/>
              </w:rPr>
            </w:pPr>
            <w:r w:rsidRPr="00487CC8">
              <w:rPr>
                <w:rFonts w:cs="Calibri"/>
                <w:b/>
                <w:bCs/>
                <w:color w:val="0F0F0F"/>
              </w:rPr>
              <w:t>Mnemonic</w:t>
            </w:r>
          </w:p>
        </w:tc>
        <w:tc>
          <w:tcPr>
            <w:tcW w:w="7020" w:type="dxa"/>
            <w:gridSpan w:val="4"/>
            <w:tcBorders>
              <w:top w:val="nil"/>
              <w:left w:val="nil"/>
              <w:bottom w:val="nil"/>
              <w:right w:val="nil"/>
            </w:tcBorders>
          </w:tcPr>
          <w:p w14:paraId="10F33F00"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Element.Alias</w:instrText>
            </w:r>
            <w:r w:rsidRPr="00487CC8">
              <w:rPr>
                <w:color w:val="FF0000"/>
                <w:u w:val="single"/>
              </w:rPr>
              <w:fldChar w:fldCharType="separate"/>
            </w:r>
            <w:r w:rsidRPr="00487CC8">
              <w:rPr>
                <w:rFonts w:cs="Calibri"/>
                <w:color w:val="FF0000"/>
                <w:u w:val="single"/>
              </w:rPr>
              <w:t>APS</w:t>
            </w:r>
            <w:r w:rsidRPr="00487CC8">
              <w:rPr>
                <w:color w:val="FF0000"/>
                <w:u w:val="single"/>
              </w:rPr>
              <w:fldChar w:fldCharType="end"/>
            </w:r>
          </w:p>
        </w:tc>
      </w:tr>
      <w:tr w:rsidR="00487CC8" w:rsidRPr="00487CC8" w14:paraId="566A1863" w14:textId="77777777" w:rsidTr="00194548">
        <w:trPr>
          <w:trHeight w:hRule="exact" w:val="128"/>
        </w:trPr>
        <w:tc>
          <w:tcPr>
            <w:tcW w:w="2340" w:type="dxa"/>
            <w:gridSpan w:val="2"/>
            <w:tcBorders>
              <w:top w:val="nil"/>
              <w:left w:val="nil"/>
              <w:bottom w:val="nil"/>
              <w:right w:val="nil"/>
            </w:tcBorders>
          </w:tcPr>
          <w:p w14:paraId="39431BAC"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5E895AB7" w14:textId="77777777" w:rsidR="00487CC8" w:rsidRPr="00487CC8" w:rsidRDefault="00487CC8" w:rsidP="00487CC8">
            <w:pPr>
              <w:rPr>
                <w:rFonts w:cs="Calibri"/>
                <w:color w:val="FF0000"/>
                <w:u w:val="single"/>
              </w:rPr>
            </w:pPr>
          </w:p>
        </w:tc>
      </w:tr>
      <w:tr w:rsidR="00487CC8" w:rsidRPr="00487CC8" w14:paraId="576B3BFC" w14:textId="77777777" w:rsidTr="00194548">
        <w:tc>
          <w:tcPr>
            <w:tcW w:w="2340" w:type="dxa"/>
            <w:gridSpan w:val="2"/>
            <w:tcBorders>
              <w:top w:val="nil"/>
              <w:left w:val="nil"/>
              <w:bottom w:val="nil"/>
              <w:right w:val="nil"/>
            </w:tcBorders>
          </w:tcPr>
          <w:p w14:paraId="3F367C1C" w14:textId="77777777" w:rsidR="00487CC8" w:rsidRPr="00487CC8" w:rsidRDefault="00487CC8" w:rsidP="00487CC8">
            <w:pPr>
              <w:rPr>
                <w:rFonts w:cs="Calibri"/>
                <w:b/>
                <w:bCs/>
                <w:color w:val="0F0F0F"/>
              </w:rPr>
            </w:pPr>
            <w:r w:rsidRPr="00487CC8">
              <w:rPr>
                <w:rFonts w:cs="Calibri"/>
                <w:b/>
                <w:bCs/>
                <w:color w:val="0F0F0F"/>
              </w:rPr>
              <w:t>Herkomst</w:t>
            </w:r>
          </w:p>
        </w:tc>
        <w:tc>
          <w:tcPr>
            <w:tcW w:w="7020" w:type="dxa"/>
            <w:gridSpan w:val="4"/>
            <w:tcBorders>
              <w:top w:val="nil"/>
              <w:left w:val="nil"/>
              <w:bottom w:val="nil"/>
              <w:right w:val="nil"/>
            </w:tcBorders>
          </w:tcPr>
          <w:p w14:paraId="28441876" w14:textId="77777777" w:rsidR="00487CC8" w:rsidRPr="00487CC8" w:rsidRDefault="00487CC8" w:rsidP="00487CC8">
            <w:pPr>
              <w:rPr>
                <w:rFonts w:cs="Calibri"/>
                <w:color w:val="FF0000"/>
                <w:u w:val="single"/>
              </w:rPr>
            </w:pPr>
            <w:r w:rsidRPr="00487CC8">
              <w:rPr>
                <w:rFonts w:cs="Calibri"/>
                <w:color w:val="FF0000"/>
                <w:u w:val="single"/>
              </w:rPr>
              <w:t>BRK</w:t>
            </w:r>
          </w:p>
        </w:tc>
      </w:tr>
      <w:tr w:rsidR="00487CC8" w:rsidRPr="00487CC8" w14:paraId="573A2A5C" w14:textId="77777777" w:rsidTr="00194548">
        <w:trPr>
          <w:trHeight w:hRule="exact" w:val="128"/>
        </w:trPr>
        <w:tc>
          <w:tcPr>
            <w:tcW w:w="2340" w:type="dxa"/>
            <w:gridSpan w:val="2"/>
            <w:tcBorders>
              <w:top w:val="nil"/>
              <w:left w:val="nil"/>
              <w:bottom w:val="nil"/>
              <w:right w:val="nil"/>
            </w:tcBorders>
          </w:tcPr>
          <w:p w14:paraId="47E91993"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5486ECE0" w14:textId="77777777" w:rsidR="00487CC8" w:rsidRPr="00487CC8" w:rsidRDefault="00487CC8" w:rsidP="00487CC8">
            <w:pPr>
              <w:rPr>
                <w:rFonts w:cs="Calibri"/>
                <w:color w:val="FF0000"/>
                <w:u w:val="single"/>
              </w:rPr>
            </w:pPr>
          </w:p>
        </w:tc>
      </w:tr>
      <w:tr w:rsidR="00487CC8" w:rsidRPr="00487CC8" w14:paraId="69CD2043" w14:textId="77777777" w:rsidTr="00194548">
        <w:trPr>
          <w:trHeight w:val="230"/>
        </w:trPr>
        <w:tc>
          <w:tcPr>
            <w:tcW w:w="2340" w:type="dxa"/>
            <w:gridSpan w:val="2"/>
            <w:tcBorders>
              <w:top w:val="nil"/>
              <w:left w:val="nil"/>
              <w:bottom w:val="nil"/>
              <w:right w:val="nil"/>
            </w:tcBorders>
          </w:tcPr>
          <w:p w14:paraId="6D77F538" w14:textId="77777777" w:rsidR="00487CC8" w:rsidRPr="00487CC8" w:rsidRDefault="00487CC8" w:rsidP="00487CC8">
            <w:pPr>
              <w:rPr>
                <w:rFonts w:cs="Calibri"/>
                <w:b/>
                <w:bCs/>
                <w:color w:val="0F0F0F"/>
              </w:rPr>
            </w:pPr>
            <w:r w:rsidRPr="00487CC8">
              <w:rPr>
                <w:rFonts w:cs="Calibri"/>
                <w:b/>
                <w:bCs/>
                <w:color w:val="0F0F0F"/>
              </w:rPr>
              <w:t>Definitie</w:t>
            </w:r>
          </w:p>
        </w:tc>
        <w:tc>
          <w:tcPr>
            <w:tcW w:w="7020" w:type="dxa"/>
            <w:gridSpan w:val="4"/>
            <w:tcBorders>
              <w:top w:val="nil"/>
              <w:left w:val="nil"/>
              <w:bottom w:val="nil"/>
              <w:right w:val="nil"/>
            </w:tcBorders>
          </w:tcPr>
          <w:p w14:paraId="2E075177"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Element.Notes</w:instrText>
            </w:r>
            <w:r w:rsidRPr="00487CC8">
              <w:rPr>
                <w:color w:val="FF0000"/>
                <w:u w:val="single"/>
              </w:rPr>
              <w:fldChar w:fldCharType="separate"/>
            </w:r>
            <w:r w:rsidRPr="00487CC8">
              <w:rPr>
                <w:rFonts w:cs="Calibri"/>
                <w:color w:val="FF0000"/>
                <w:u w:val="single"/>
              </w:rPr>
              <w:t>Het recht op een stuk grond of op een gebouw met toebehoren op de daarbij behorende grond met toebehoren is gesplitst in appartementsrechten.</w:t>
            </w:r>
            <w:r w:rsidRPr="00487CC8">
              <w:rPr>
                <w:color w:val="FF0000"/>
                <w:u w:val="single"/>
              </w:rPr>
              <w:fldChar w:fldCharType="end"/>
            </w:r>
          </w:p>
        </w:tc>
      </w:tr>
      <w:tr w:rsidR="00487CC8" w:rsidRPr="00487CC8" w14:paraId="58A46361" w14:textId="77777777" w:rsidTr="00194548">
        <w:trPr>
          <w:trHeight w:hRule="exact" w:val="68"/>
        </w:trPr>
        <w:tc>
          <w:tcPr>
            <w:tcW w:w="2340" w:type="dxa"/>
            <w:gridSpan w:val="2"/>
            <w:tcBorders>
              <w:top w:val="nil"/>
              <w:left w:val="nil"/>
              <w:bottom w:val="nil"/>
              <w:right w:val="nil"/>
            </w:tcBorders>
          </w:tcPr>
          <w:p w14:paraId="7D5BA8F7"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406E0AE2" w14:textId="77777777" w:rsidR="00487CC8" w:rsidRPr="00487CC8" w:rsidRDefault="00487CC8" w:rsidP="00487CC8">
            <w:pPr>
              <w:rPr>
                <w:rFonts w:cs="Calibri"/>
                <w:color w:val="FF0000"/>
                <w:u w:val="single"/>
              </w:rPr>
            </w:pPr>
          </w:p>
        </w:tc>
      </w:tr>
      <w:tr w:rsidR="00487CC8" w:rsidRPr="00487CC8" w14:paraId="04D9BEDC" w14:textId="77777777" w:rsidTr="00194548">
        <w:trPr>
          <w:trHeight w:val="271"/>
        </w:trPr>
        <w:tc>
          <w:tcPr>
            <w:tcW w:w="2340" w:type="dxa"/>
            <w:gridSpan w:val="2"/>
            <w:tcBorders>
              <w:top w:val="nil"/>
              <w:left w:val="nil"/>
              <w:bottom w:val="nil"/>
              <w:right w:val="nil"/>
            </w:tcBorders>
          </w:tcPr>
          <w:p w14:paraId="358573EE" w14:textId="77777777" w:rsidR="00487CC8" w:rsidRPr="00487CC8" w:rsidRDefault="00487CC8" w:rsidP="00487CC8">
            <w:pPr>
              <w:rPr>
                <w:rFonts w:cs="Calibri"/>
                <w:b/>
                <w:bCs/>
                <w:color w:val="0F0F0F"/>
              </w:rPr>
            </w:pPr>
            <w:r w:rsidRPr="00487CC8">
              <w:rPr>
                <w:rFonts w:cs="Calibri"/>
                <w:b/>
                <w:bCs/>
                <w:color w:val="0F0F0F"/>
              </w:rPr>
              <w:t>Herkomst definitie</w:t>
            </w:r>
          </w:p>
        </w:tc>
        <w:tc>
          <w:tcPr>
            <w:tcW w:w="7020" w:type="dxa"/>
            <w:gridSpan w:val="4"/>
            <w:tcBorders>
              <w:top w:val="nil"/>
              <w:left w:val="nil"/>
              <w:bottom w:val="nil"/>
              <w:right w:val="nil"/>
            </w:tcBorders>
          </w:tcPr>
          <w:p w14:paraId="5BBD3652" w14:textId="77777777" w:rsidR="00487CC8" w:rsidRPr="00487CC8" w:rsidRDefault="00487CC8" w:rsidP="00487CC8">
            <w:pPr>
              <w:rPr>
                <w:rFonts w:cs="Calibri"/>
                <w:color w:val="FF0000"/>
                <w:u w:val="single"/>
              </w:rPr>
            </w:pPr>
            <w:r w:rsidRPr="00487CC8">
              <w:rPr>
                <w:rFonts w:cs="Calibri"/>
                <w:color w:val="FF0000"/>
                <w:u w:val="single"/>
              </w:rPr>
              <w:t>BRK</w:t>
            </w:r>
          </w:p>
        </w:tc>
      </w:tr>
      <w:tr w:rsidR="00487CC8" w:rsidRPr="00487CC8" w14:paraId="375F343E" w14:textId="77777777" w:rsidTr="00194548">
        <w:trPr>
          <w:trHeight w:hRule="exact" w:val="128"/>
        </w:trPr>
        <w:tc>
          <w:tcPr>
            <w:tcW w:w="2340" w:type="dxa"/>
            <w:gridSpan w:val="2"/>
            <w:tcBorders>
              <w:top w:val="nil"/>
              <w:left w:val="nil"/>
              <w:bottom w:val="nil"/>
              <w:right w:val="nil"/>
            </w:tcBorders>
          </w:tcPr>
          <w:p w14:paraId="307BB3F2"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14B32355" w14:textId="77777777" w:rsidR="00487CC8" w:rsidRPr="00487CC8" w:rsidRDefault="00487CC8" w:rsidP="00487CC8">
            <w:pPr>
              <w:rPr>
                <w:rFonts w:cs="Calibri"/>
                <w:color w:val="FF0000"/>
                <w:u w:val="single"/>
              </w:rPr>
            </w:pPr>
          </w:p>
        </w:tc>
      </w:tr>
      <w:tr w:rsidR="00487CC8" w:rsidRPr="00487CC8" w14:paraId="2D0EFB41" w14:textId="77777777" w:rsidTr="00194548">
        <w:tc>
          <w:tcPr>
            <w:tcW w:w="2340" w:type="dxa"/>
            <w:gridSpan w:val="2"/>
            <w:tcBorders>
              <w:top w:val="nil"/>
              <w:left w:val="nil"/>
              <w:bottom w:val="nil"/>
              <w:right w:val="nil"/>
            </w:tcBorders>
          </w:tcPr>
          <w:p w14:paraId="5A64097C" w14:textId="77777777" w:rsidR="00487CC8" w:rsidRPr="00487CC8" w:rsidRDefault="00487CC8" w:rsidP="00487CC8">
            <w:pPr>
              <w:rPr>
                <w:rFonts w:cs="Calibri"/>
                <w:b/>
                <w:bCs/>
                <w:color w:val="0F0F0F"/>
              </w:rPr>
            </w:pPr>
            <w:r w:rsidRPr="00487CC8">
              <w:rPr>
                <w:rFonts w:cs="Calibri"/>
                <w:b/>
                <w:bCs/>
                <w:color w:val="0F0F0F"/>
              </w:rPr>
              <w:t>Datum opname</w:t>
            </w:r>
          </w:p>
        </w:tc>
        <w:tc>
          <w:tcPr>
            <w:tcW w:w="7020" w:type="dxa"/>
            <w:gridSpan w:val="4"/>
            <w:tcBorders>
              <w:top w:val="nil"/>
              <w:left w:val="nil"/>
              <w:bottom w:val="nil"/>
              <w:right w:val="nil"/>
            </w:tcBorders>
          </w:tcPr>
          <w:p w14:paraId="4ACCC784" w14:textId="77777777" w:rsidR="00487CC8" w:rsidRPr="00487CC8" w:rsidRDefault="00487CC8" w:rsidP="00487CC8">
            <w:pPr>
              <w:rPr>
                <w:rFonts w:cs="Calibri"/>
                <w:color w:val="FF0000"/>
                <w:u w:val="single"/>
              </w:rPr>
            </w:pPr>
            <w:r w:rsidRPr="00487CC8">
              <w:rPr>
                <w:rFonts w:cs="Calibri"/>
                <w:color w:val="FF0000"/>
                <w:u w:val="single"/>
              </w:rPr>
              <w:t>30 december 2013</w:t>
            </w:r>
          </w:p>
        </w:tc>
      </w:tr>
      <w:tr w:rsidR="00487CC8" w:rsidRPr="00487CC8" w14:paraId="0C4FEAB4" w14:textId="77777777" w:rsidTr="00194548">
        <w:trPr>
          <w:trHeight w:hRule="exact" w:val="128"/>
        </w:trPr>
        <w:tc>
          <w:tcPr>
            <w:tcW w:w="2340" w:type="dxa"/>
            <w:gridSpan w:val="2"/>
            <w:tcBorders>
              <w:top w:val="nil"/>
              <w:left w:val="nil"/>
              <w:bottom w:val="nil"/>
              <w:right w:val="nil"/>
            </w:tcBorders>
          </w:tcPr>
          <w:p w14:paraId="32C9C076"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00E92C2A" w14:textId="77777777" w:rsidR="00487CC8" w:rsidRPr="00487CC8" w:rsidRDefault="00487CC8" w:rsidP="00487CC8">
            <w:pPr>
              <w:rPr>
                <w:rFonts w:cs="Calibri"/>
                <w:color w:val="FF0000"/>
                <w:u w:val="single"/>
              </w:rPr>
            </w:pPr>
          </w:p>
        </w:tc>
      </w:tr>
      <w:tr w:rsidR="00487CC8" w:rsidRPr="00487CC8" w14:paraId="48823224" w14:textId="77777777" w:rsidTr="00194548">
        <w:tc>
          <w:tcPr>
            <w:tcW w:w="2340" w:type="dxa"/>
            <w:gridSpan w:val="2"/>
            <w:tcBorders>
              <w:top w:val="nil"/>
              <w:left w:val="nil"/>
              <w:bottom w:val="nil"/>
              <w:right w:val="nil"/>
            </w:tcBorders>
          </w:tcPr>
          <w:p w14:paraId="70EBABA5" w14:textId="77777777" w:rsidR="00487CC8" w:rsidRPr="00487CC8" w:rsidRDefault="00487CC8" w:rsidP="00487CC8">
            <w:pPr>
              <w:rPr>
                <w:rFonts w:cs="Calibri"/>
                <w:b/>
                <w:bCs/>
                <w:color w:val="0F0F0F"/>
              </w:rPr>
            </w:pPr>
            <w:r w:rsidRPr="00487CC8">
              <w:rPr>
                <w:rFonts w:cs="Calibri"/>
                <w:b/>
                <w:bCs/>
                <w:color w:val="0F0F0F"/>
              </w:rPr>
              <w:t>Unieke aanduiding</w:t>
            </w:r>
          </w:p>
        </w:tc>
        <w:tc>
          <w:tcPr>
            <w:tcW w:w="7020" w:type="dxa"/>
            <w:gridSpan w:val="4"/>
            <w:tcBorders>
              <w:top w:val="nil"/>
              <w:left w:val="nil"/>
              <w:bottom w:val="nil"/>
              <w:right w:val="nil"/>
            </w:tcBorders>
          </w:tcPr>
          <w:p w14:paraId="1C24BD63" w14:textId="77777777" w:rsidR="00487CC8" w:rsidRPr="00487CC8" w:rsidRDefault="00487CC8" w:rsidP="00487CC8">
            <w:pPr>
              <w:rPr>
                <w:rFonts w:cs="Calibri"/>
                <w:color w:val="FF0000"/>
                <w:u w:val="single"/>
              </w:rPr>
            </w:pPr>
            <w:r w:rsidRPr="00487CC8">
              <w:rPr>
                <w:rFonts w:cs="Calibri"/>
                <w:color w:val="FF0000"/>
                <w:u w:val="single"/>
              </w:rPr>
              <w:t>Identificatie appartementsrechtsplitsing</w:t>
            </w:r>
          </w:p>
        </w:tc>
      </w:tr>
      <w:tr w:rsidR="00487CC8" w:rsidRPr="00487CC8" w14:paraId="4A123EFF" w14:textId="77777777" w:rsidTr="00194548">
        <w:trPr>
          <w:trHeight w:hRule="exact" w:val="128"/>
        </w:trPr>
        <w:tc>
          <w:tcPr>
            <w:tcW w:w="2340" w:type="dxa"/>
            <w:gridSpan w:val="2"/>
            <w:tcBorders>
              <w:top w:val="nil"/>
              <w:left w:val="nil"/>
              <w:bottom w:val="nil"/>
              <w:right w:val="nil"/>
            </w:tcBorders>
          </w:tcPr>
          <w:p w14:paraId="45CA6B3D"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0180ED0A" w14:textId="77777777" w:rsidR="00487CC8" w:rsidRPr="00487CC8" w:rsidRDefault="00487CC8" w:rsidP="00487CC8">
            <w:pPr>
              <w:rPr>
                <w:rFonts w:cs="Calibri"/>
                <w:b/>
                <w:bCs/>
                <w:color w:val="0F0F0F"/>
              </w:rPr>
            </w:pPr>
          </w:p>
        </w:tc>
      </w:tr>
      <w:tr w:rsidR="00487CC8" w:rsidRPr="00487CC8" w14:paraId="5F9F90E0" w14:textId="77777777" w:rsidTr="00194548">
        <w:tc>
          <w:tcPr>
            <w:tcW w:w="2340" w:type="dxa"/>
            <w:gridSpan w:val="2"/>
            <w:tcBorders>
              <w:top w:val="nil"/>
              <w:left w:val="nil"/>
              <w:bottom w:val="nil"/>
              <w:right w:val="nil"/>
            </w:tcBorders>
          </w:tcPr>
          <w:p w14:paraId="3907967A" w14:textId="77777777" w:rsidR="00487CC8" w:rsidRPr="00487CC8" w:rsidRDefault="00487CC8" w:rsidP="00487CC8">
            <w:pPr>
              <w:rPr>
                <w:rFonts w:cs="Calibri"/>
                <w:b/>
                <w:bCs/>
                <w:color w:val="0F0F0F"/>
              </w:rPr>
            </w:pPr>
            <w:r w:rsidRPr="00487CC8">
              <w:rPr>
                <w:rFonts w:cs="Calibri"/>
                <w:b/>
                <w:bCs/>
                <w:color w:val="0F0F0F"/>
              </w:rPr>
              <w:t>Populatie</w:t>
            </w:r>
          </w:p>
        </w:tc>
        <w:tc>
          <w:tcPr>
            <w:tcW w:w="7020" w:type="dxa"/>
            <w:gridSpan w:val="4"/>
            <w:tcBorders>
              <w:top w:val="nil"/>
              <w:left w:val="nil"/>
              <w:bottom w:val="nil"/>
              <w:right w:val="nil"/>
            </w:tcBorders>
          </w:tcPr>
          <w:p w14:paraId="7324A374" w14:textId="77777777" w:rsidR="00487CC8" w:rsidRPr="00487CC8" w:rsidRDefault="00487CC8" w:rsidP="00487CC8">
            <w:pPr>
              <w:rPr>
                <w:rFonts w:cs="Calibri"/>
                <w:color w:val="0F0F0F"/>
              </w:rPr>
            </w:pPr>
          </w:p>
        </w:tc>
      </w:tr>
      <w:tr w:rsidR="00487CC8" w:rsidRPr="00487CC8" w14:paraId="4F7D6730" w14:textId="77777777" w:rsidTr="00194548">
        <w:trPr>
          <w:trHeight w:hRule="exact" w:val="128"/>
        </w:trPr>
        <w:tc>
          <w:tcPr>
            <w:tcW w:w="2340" w:type="dxa"/>
            <w:gridSpan w:val="2"/>
            <w:tcBorders>
              <w:top w:val="nil"/>
              <w:left w:val="nil"/>
              <w:bottom w:val="nil"/>
              <w:right w:val="nil"/>
            </w:tcBorders>
          </w:tcPr>
          <w:p w14:paraId="0785C568"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31F2ED11" w14:textId="77777777" w:rsidR="00487CC8" w:rsidRPr="00487CC8" w:rsidRDefault="00487CC8" w:rsidP="00487CC8">
            <w:pPr>
              <w:rPr>
                <w:rFonts w:cs="Calibri"/>
                <w:color w:val="0F0F0F"/>
              </w:rPr>
            </w:pPr>
          </w:p>
        </w:tc>
      </w:tr>
      <w:tr w:rsidR="00487CC8" w:rsidRPr="00487CC8" w14:paraId="365C3633" w14:textId="77777777" w:rsidTr="00194548">
        <w:trPr>
          <w:trHeight w:hRule="exact" w:val="256"/>
        </w:trPr>
        <w:tc>
          <w:tcPr>
            <w:tcW w:w="2340" w:type="dxa"/>
            <w:gridSpan w:val="2"/>
            <w:tcBorders>
              <w:top w:val="nil"/>
              <w:left w:val="nil"/>
              <w:bottom w:val="nil"/>
              <w:right w:val="nil"/>
            </w:tcBorders>
          </w:tcPr>
          <w:p w14:paraId="18EC7741" w14:textId="77777777" w:rsidR="00487CC8" w:rsidRPr="00487CC8" w:rsidRDefault="00487CC8" w:rsidP="00487CC8">
            <w:pPr>
              <w:rPr>
                <w:rFonts w:cs="Calibri"/>
                <w:b/>
                <w:bCs/>
                <w:color w:val="0F0F0F"/>
              </w:rPr>
            </w:pPr>
            <w:r w:rsidRPr="00487CC8">
              <w:rPr>
                <w:rFonts w:cs="Calibri"/>
                <w:b/>
                <w:bCs/>
                <w:color w:val="0F0F0F"/>
              </w:rPr>
              <w:t>Kwaliteitsbegrip</w:t>
            </w:r>
          </w:p>
        </w:tc>
        <w:tc>
          <w:tcPr>
            <w:tcW w:w="7020" w:type="dxa"/>
            <w:gridSpan w:val="4"/>
            <w:tcBorders>
              <w:top w:val="nil"/>
              <w:left w:val="nil"/>
              <w:bottom w:val="nil"/>
              <w:right w:val="nil"/>
            </w:tcBorders>
          </w:tcPr>
          <w:p w14:paraId="42A7B1C9" w14:textId="77777777" w:rsidR="00487CC8" w:rsidRPr="00487CC8" w:rsidRDefault="00487CC8" w:rsidP="00487CC8">
            <w:pPr>
              <w:rPr>
                <w:rFonts w:cs="Calibri"/>
                <w:color w:val="0F0F0F"/>
              </w:rPr>
            </w:pPr>
          </w:p>
        </w:tc>
      </w:tr>
      <w:tr w:rsidR="00487CC8" w:rsidRPr="00487CC8" w14:paraId="2F94FE85" w14:textId="77777777" w:rsidTr="00194548">
        <w:trPr>
          <w:trHeight w:hRule="exact" w:val="256"/>
        </w:trPr>
        <w:tc>
          <w:tcPr>
            <w:tcW w:w="2340" w:type="dxa"/>
            <w:gridSpan w:val="2"/>
            <w:tcBorders>
              <w:top w:val="nil"/>
              <w:left w:val="nil"/>
              <w:bottom w:val="nil"/>
              <w:right w:val="nil"/>
            </w:tcBorders>
          </w:tcPr>
          <w:p w14:paraId="0A9815A0" w14:textId="77777777" w:rsidR="00487CC8" w:rsidRPr="00487CC8" w:rsidRDefault="00487CC8" w:rsidP="00487CC8">
            <w:pPr>
              <w:rPr>
                <w:rFonts w:cs="Calibri"/>
                <w:b/>
                <w:bCs/>
                <w:color w:val="0F0F0F"/>
              </w:rPr>
            </w:pPr>
          </w:p>
        </w:tc>
        <w:tc>
          <w:tcPr>
            <w:tcW w:w="7020" w:type="dxa"/>
            <w:gridSpan w:val="4"/>
            <w:tcBorders>
              <w:top w:val="nil"/>
              <w:left w:val="nil"/>
              <w:bottom w:val="nil"/>
              <w:right w:val="nil"/>
            </w:tcBorders>
          </w:tcPr>
          <w:p w14:paraId="07825F77" w14:textId="77777777" w:rsidR="00487CC8" w:rsidRPr="00487CC8" w:rsidRDefault="00487CC8" w:rsidP="00487CC8">
            <w:pPr>
              <w:rPr>
                <w:rFonts w:cs="Calibri"/>
                <w:color w:val="0F0F0F"/>
              </w:rPr>
            </w:pPr>
          </w:p>
        </w:tc>
      </w:tr>
      <w:tr w:rsidR="00487CC8" w:rsidRPr="00487CC8" w14:paraId="12F3BA74" w14:textId="77777777" w:rsidTr="00194548">
        <w:tc>
          <w:tcPr>
            <w:tcW w:w="2340" w:type="dxa"/>
            <w:gridSpan w:val="2"/>
            <w:tcBorders>
              <w:top w:val="nil"/>
              <w:left w:val="nil"/>
              <w:bottom w:val="nil"/>
              <w:right w:val="nil"/>
            </w:tcBorders>
          </w:tcPr>
          <w:p w14:paraId="01F50731" w14:textId="77777777" w:rsidR="00487CC8" w:rsidRPr="00487CC8" w:rsidRDefault="00487CC8" w:rsidP="00487CC8">
            <w:pPr>
              <w:rPr>
                <w:rFonts w:cs="Calibri"/>
                <w:b/>
                <w:bCs/>
                <w:color w:val="0F0F0F"/>
              </w:rPr>
            </w:pPr>
            <w:r w:rsidRPr="00487CC8">
              <w:rPr>
                <w:rFonts w:cs="Calibri"/>
                <w:b/>
                <w:bCs/>
                <w:color w:val="0F0F0F"/>
              </w:rPr>
              <w:t>Overzicht attributen</w:t>
            </w:r>
          </w:p>
        </w:tc>
        <w:tc>
          <w:tcPr>
            <w:tcW w:w="7020" w:type="dxa"/>
            <w:gridSpan w:val="4"/>
            <w:tcBorders>
              <w:top w:val="nil"/>
              <w:left w:val="nil"/>
              <w:bottom w:val="nil"/>
              <w:right w:val="nil"/>
            </w:tcBorders>
          </w:tcPr>
          <w:p w14:paraId="3021923B" w14:textId="77777777" w:rsidR="00487CC8" w:rsidRPr="00487CC8" w:rsidRDefault="00487CC8" w:rsidP="00487CC8">
            <w:pPr>
              <w:rPr>
                <w:rFonts w:cs="Calibri"/>
                <w:b/>
                <w:bCs/>
                <w:color w:val="0F0F0F"/>
              </w:rPr>
            </w:pPr>
          </w:p>
        </w:tc>
      </w:tr>
      <w:tr w:rsidR="00487CC8" w:rsidRPr="00487CC8" w14:paraId="57F4E527" w14:textId="77777777" w:rsidTr="00194548">
        <w:tc>
          <w:tcPr>
            <w:tcW w:w="450" w:type="dxa"/>
            <w:tcBorders>
              <w:top w:val="nil"/>
              <w:left w:val="nil"/>
              <w:bottom w:val="nil"/>
              <w:right w:val="nil"/>
            </w:tcBorders>
          </w:tcPr>
          <w:p w14:paraId="2B44B687" w14:textId="77777777" w:rsidR="00487CC8" w:rsidRPr="00487CC8" w:rsidRDefault="00487CC8" w:rsidP="00487CC8">
            <w:pPr>
              <w:rPr>
                <w:rFonts w:cs="Calibri"/>
                <w:i/>
                <w:iCs/>
                <w:color w:val="0F0F0F"/>
              </w:rPr>
            </w:pPr>
            <w:bookmarkStart w:id="22" w:name="BKM_435BCC7C_8832_4ec1_BE64_18656E38FE28"/>
          </w:p>
        </w:tc>
        <w:tc>
          <w:tcPr>
            <w:tcW w:w="2790" w:type="dxa"/>
            <w:gridSpan w:val="2"/>
            <w:tcBorders>
              <w:top w:val="nil"/>
              <w:left w:val="nil"/>
              <w:bottom w:val="nil"/>
              <w:right w:val="nil"/>
            </w:tcBorders>
          </w:tcPr>
          <w:p w14:paraId="061B3057" w14:textId="77777777" w:rsidR="00487CC8" w:rsidRPr="00487CC8" w:rsidRDefault="00487CC8" w:rsidP="00487CC8">
            <w:pPr>
              <w:rPr>
                <w:rFonts w:cs="Calibri"/>
                <w:color w:val="0F0F0F"/>
              </w:rPr>
            </w:pPr>
            <w:r w:rsidRPr="00487CC8">
              <w:rPr>
                <w:rFonts w:cs="Calibri"/>
                <w:i/>
                <w:iCs/>
                <w:color w:val="0F0F0F"/>
              </w:rPr>
              <w:t>Attribuutnaam</w:t>
            </w:r>
          </w:p>
        </w:tc>
        <w:tc>
          <w:tcPr>
            <w:tcW w:w="4230" w:type="dxa"/>
            <w:tcBorders>
              <w:top w:val="nil"/>
              <w:left w:val="nil"/>
              <w:bottom w:val="nil"/>
              <w:right w:val="nil"/>
            </w:tcBorders>
          </w:tcPr>
          <w:p w14:paraId="5C1A1E2B" w14:textId="77777777" w:rsidR="00487CC8" w:rsidRPr="00487CC8" w:rsidRDefault="00487CC8" w:rsidP="00487CC8">
            <w:pPr>
              <w:rPr>
                <w:rFonts w:cs="Calibri"/>
                <w:color w:val="0F0F0F"/>
              </w:rPr>
            </w:pPr>
            <w:r w:rsidRPr="00487CC8">
              <w:rPr>
                <w:rFonts w:cs="Calibri"/>
                <w:i/>
                <w:iCs/>
                <w:color w:val="0F0F0F"/>
              </w:rPr>
              <w:t>Definitie</w:t>
            </w:r>
          </w:p>
        </w:tc>
        <w:tc>
          <w:tcPr>
            <w:tcW w:w="1080" w:type="dxa"/>
            <w:tcBorders>
              <w:top w:val="nil"/>
              <w:left w:val="nil"/>
              <w:bottom w:val="nil"/>
              <w:right w:val="nil"/>
            </w:tcBorders>
          </w:tcPr>
          <w:p w14:paraId="71044A09" w14:textId="77777777" w:rsidR="00487CC8" w:rsidRPr="00487CC8" w:rsidRDefault="00487CC8" w:rsidP="00487CC8">
            <w:pPr>
              <w:rPr>
                <w:rFonts w:cs="Calibri"/>
                <w:color w:val="0F0F0F"/>
              </w:rPr>
            </w:pPr>
            <w:r w:rsidRPr="00487CC8">
              <w:rPr>
                <w:rFonts w:cs="Calibri"/>
                <w:i/>
                <w:iCs/>
                <w:color w:val="0F0F0F"/>
              </w:rPr>
              <w:t>Formaat</w:t>
            </w:r>
          </w:p>
        </w:tc>
        <w:tc>
          <w:tcPr>
            <w:tcW w:w="810" w:type="dxa"/>
            <w:tcBorders>
              <w:top w:val="nil"/>
              <w:left w:val="nil"/>
              <w:bottom w:val="nil"/>
              <w:right w:val="nil"/>
            </w:tcBorders>
          </w:tcPr>
          <w:p w14:paraId="4C99231F" w14:textId="77777777" w:rsidR="00487CC8" w:rsidRPr="00487CC8" w:rsidRDefault="00487CC8" w:rsidP="00487CC8">
            <w:pPr>
              <w:rPr>
                <w:rFonts w:cs="Calibri"/>
                <w:i/>
                <w:iCs/>
                <w:color w:val="0F0F0F"/>
              </w:rPr>
            </w:pPr>
            <w:r w:rsidRPr="00487CC8">
              <w:rPr>
                <w:rFonts w:cs="Calibri"/>
                <w:i/>
                <w:iCs/>
                <w:color w:val="0F0F0F"/>
              </w:rPr>
              <w:t>Kardi-</w:t>
            </w:r>
          </w:p>
          <w:p w14:paraId="29E52CD0" w14:textId="77777777" w:rsidR="00487CC8" w:rsidRPr="00487CC8" w:rsidRDefault="00487CC8" w:rsidP="00487CC8">
            <w:pPr>
              <w:rPr>
                <w:rFonts w:cs="Calibri"/>
                <w:color w:val="0F0F0F"/>
              </w:rPr>
            </w:pPr>
            <w:r w:rsidRPr="00487CC8">
              <w:rPr>
                <w:rFonts w:cs="Calibri"/>
                <w:i/>
                <w:iCs/>
                <w:color w:val="0F0F0F"/>
              </w:rPr>
              <w:t>naliteit</w:t>
            </w:r>
          </w:p>
        </w:tc>
      </w:tr>
      <w:tr w:rsidR="00487CC8" w:rsidRPr="00487CC8" w14:paraId="4F1E4AF7" w14:textId="77777777" w:rsidTr="00194548">
        <w:tc>
          <w:tcPr>
            <w:tcW w:w="450" w:type="dxa"/>
            <w:tcBorders>
              <w:top w:val="nil"/>
              <w:left w:val="nil"/>
              <w:bottom w:val="nil"/>
              <w:right w:val="nil"/>
            </w:tcBorders>
          </w:tcPr>
          <w:p w14:paraId="6907EED8" w14:textId="77777777" w:rsidR="00487CC8" w:rsidRPr="00487CC8" w:rsidRDefault="00487CC8" w:rsidP="00487CC8">
            <w:pPr>
              <w:rPr>
                <w:rFonts w:cs="Calibri"/>
                <w:color w:val="0F0F0F"/>
              </w:rPr>
            </w:pPr>
          </w:p>
        </w:tc>
        <w:tc>
          <w:tcPr>
            <w:tcW w:w="2790" w:type="dxa"/>
            <w:gridSpan w:val="2"/>
            <w:tcBorders>
              <w:top w:val="nil"/>
              <w:left w:val="nil"/>
              <w:bottom w:val="nil"/>
              <w:right w:val="nil"/>
            </w:tcBorders>
          </w:tcPr>
          <w:p w14:paraId="7062C0F6"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Att.Name</w:instrText>
            </w:r>
            <w:r w:rsidRPr="00487CC8">
              <w:rPr>
                <w:color w:val="FF0000"/>
                <w:u w:val="single"/>
              </w:rPr>
              <w:fldChar w:fldCharType="separate"/>
            </w:r>
            <w:r w:rsidRPr="00487CC8">
              <w:rPr>
                <w:rFonts w:cs="Calibri"/>
                <w:color w:val="FF0000"/>
                <w:u w:val="single"/>
              </w:rPr>
              <w:t>Identificatie appartementsrechtsplitsing</w:t>
            </w:r>
            <w:r w:rsidRPr="00487CC8">
              <w:rPr>
                <w:color w:val="FF0000"/>
                <w:u w:val="single"/>
              </w:rPr>
              <w:fldChar w:fldCharType="end"/>
            </w:r>
          </w:p>
        </w:tc>
        <w:tc>
          <w:tcPr>
            <w:tcW w:w="4230" w:type="dxa"/>
            <w:tcBorders>
              <w:top w:val="nil"/>
              <w:left w:val="nil"/>
              <w:bottom w:val="nil"/>
              <w:right w:val="nil"/>
            </w:tcBorders>
          </w:tcPr>
          <w:p w14:paraId="17919E2C"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Att.Notes</w:instrText>
            </w:r>
            <w:r w:rsidRPr="00487CC8">
              <w:rPr>
                <w:color w:val="FF0000"/>
                <w:u w:val="single"/>
              </w:rPr>
              <w:fldChar w:fldCharType="separate"/>
            </w:r>
            <w:r w:rsidRPr="00487CC8">
              <w:rPr>
                <w:rFonts w:cs="Calibri"/>
                <w:color w:val="FF0000"/>
                <w:u w:val="single"/>
              </w:rPr>
              <w:t>Een unieke identificatie voor een APPARTEMENTSRECHTSPLITSING.</w:t>
            </w:r>
            <w:r w:rsidRPr="00487CC8">
              <w:rPr>
                <w:color w:val="FF0000"/>
                <w:u w:val="single"/>
              </w:rPr>
              <w:fldChar w:fldCharType="end"/>
            </w:r>
          </w:p>
        </w:tc>
        <w:tc>
          <w:tcPr>
            <w:tcW w:w="1080" w:type="dxa"/>
            <w:tcBorders>
              <w:top w:val="nil"/>
              <w:left w:val="nil"/>
              <w:bottom w:val="nil"/>
              <w:right w:val="nil"/>
            </w:tcBorders>
          </w:tcPr>
          <w:p w14:paraId="486DBAC0"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Att.Type</w:instrText>
            </w:r>
            <w:r w:rsidRPr="00487CC8">
              <w:rPr>
                <w:color w:val="FF0000"/>
                <w:u w:val="single"/>
              </w:rPr>
              <w:fldChar w:fldCharType="separate"/>
            </w:r>
            <w:r w:rsidRPr="00487CC8">
              <w:rPr>
                <w:rFonts w:cs="Calibri"/>
                <w:color w:val="FF0000"/>
                <w:u w:val="single"/>
              </w:rPr>
              <w:t>NEN3610ID</w:t>
            </w:r>
            <w:r w:rsidRPr="00487CC8">
              <w:rPr>
                <w:color w:val="FF0000"/>
                <w:u w:val="single"/>
              </w:rPr>
              <w:fldChar w:fldCharType="end"/>
            </w:r>
          </w:p>
        </w:tc>
        <w:tc>
          <w:tcPr>
            <w:tcW w:w="810" w:type="dxa"/>
            <w:tcBorders>
              <w:top w:val="nil"/>
              <w:left w:val="nil"/>
              <w:bottom w:val="nil"/>
              <w:right w:val="nil"/>
            </w:tcBorders>
          </w:tcPr>
          <w:p w14:paraId="34A23D81"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Att.LowerBound</w:instrText>
            </w:r>
            <w:r w:rsidRPr="00487CC8">
              <w:rPr>
                <w:color w:val="FF0000"/>
                <w:u w:val="single"/>
              </w:rPr>
              <w:fldChar w:fldCharType="separate"/>
            </w:r>
            <w:r w:rsidRPr="00487CC8">
              <w:rPr>
                <w:rFonts w:cs="Calibri"/>
                <w:color w:val="FF0000"/>
                <w:u w:val="single"/>
              </w:rPr>
              <w:t>1</w:t>
            </w:r>
            <w:r w:rsidRPr="00487CC8">
              <w:rPr>
                <w:color w:val="FF0000"/>
                <w:u w:val="single"/>
              </w:rPr>
              <w:fldChar w:fldCharType="end"/>
            </w:r>
            <w:r w:rsidRPr="00487CC8">
              <w:rPr>
                <w:rFonts w:cs="Calibri"/>
                <w:color w:val="FF0000"/>
                <w:u w:val="single"/>
              </w:rPr>
              <w:t xml:space="preserve"> - </w:t>
            </w:r>
            <w:r w:rsidRPr="00487CC8">
              <w:rPr>
                <w:rFonts w:cs="Calibri"/>
                <w:color w:val="FF0000"/>
                <w:u w:val="single"/>
              </w:rPr>
              <w:fldChar w:fldCharType="begin" w:fldLock="1"/>
            </w:r>
            <w:r w:rsidRPr="00487CC8">
              <w:rPr>
                <w:rFonts w:cs="Calibri"/>
                <w:color w:val="FF0000"/>
                <w:u w:val="single"/>
              </w:rPr>
              <w:instrText>MERGEFIELD Att.UpperBound</w:instrText>
            </w:r>
            <w:r w:rsidRPr="00487CC8">
              <w:rPr>
                <w:rFonts w:cs="Calibri"/>
                <w:color w:val="FF0000"/>
                <w:u w:val="single"/>
              </w:rPr>
              <w:fldChar w:fldCharType="separate"/>
            </w:r>
            <w:r w:rsidRPr="00487CC8">
              <w:rPr>
                <w:rFonts w:cs="Calibri"/>
                <w:color w:val="FF0000"/>
                <w:u w:val="single"/>
              </w:rPr>
              <w:t>1</w:t>
            </w:r>
            <w:r w:rsidRPr="00487CC8">
              <w:rPr>
                <w:rFonts w:cs="Calibri"/>
                <w:color w:val="FF0000"/>
                <w:u w:val="single"/>
              </w:rPr>
              <w:fldChar w:fldCharType="end"/>
            </w:r>
          </w:p>
        </w:tc>
        <w:bookmarkEnd w:id="22"/>
      </w:tr>
      <w:tr w:rsidR="00487CC8" w:rsidRPr="00487CC8" w14:paraId="51C83E91" w14:textId="77777777" w:rsidTr="00194548">
        <w:tc>
          <w:tcPr>
            <w:tcW w:w="450" w:type="dxa"/>
            <w:tcBorders>
              <w:top w:val="nil"/>
              <w:left w:val="nil"/>
              <w:bottom w:val="nil"/>
              <w:right w:val="nil"/>
            </w:tcBorders>
          </w:tcPr>
          <w:p w14:paraId="582EBC0C" w14:textId="77777777" w:rsidR="00487CC8" w:rsidRPr="00487CC8" w:rsidRDefault="00487CC8" w:rsidP="00487CC8">
            <w:pPr>
              <w:rPr>
                <w:rFonts w:cs="Calibri"/>
                <w:color w:val="0F0F0F"/>
              </w:rPr>
            </w:pPr>
          </w:p>
        </w:tc>
        <w:tc>
          <w:tcPr>
            <w:tcW w:w="2790" w:type="dxa"/>
            <w:gridSpan w:val="2"/>
            <w:tcBorders>
              <w:top w:val="nil"/>
              <w:left w:val="nil"/>
              <w:bottom w:val="nil"/>
              <w:right w:val="nil"/>
            </w:tcBorders>
          </w:tcPr>
          <w:p w14:paraId="13F0FBCB" w14:textId="77777777" w:rsidR="00487CC8" w:rsidRPr="00487CC8" w:rsidRDefault="00487CC8" w:rsidP="00487CC8">
            <w:pPr>
              <w:rPr>
                <w:color w:val="FF0000"/>
                <w:u w:val="single"/>
              </w:rPr>
            </w:pPr>
            <w:r w:rsidRPr="00487CC8">
              <w:rPr>
                <w:color w:val="FF0000"/>
                <w:u w:val="single"/>
              </w:rPr>
              <w:t>Splitsingstekeningreferentie</w:t>
            </w:r>
          </w:p>
        </w:tc>
        <w:tc>
          <w:tcPr>
            <w:tcW w:w="4230" w:type="dxa"/>
            <w:tcBorders>
              <w:top w:val="nil"/>
              <w:left w:val="nil"/>
              <w:bottom w:val="nil"/>
              <w:right w:val="nil"/>
            </w:tcBorders>
          </w:tcPr>
          <w:p w14:paraId="1EF84FA6" w14:textId="77777777" w:rsidR="00487CC8" w:rsidRPr="00487CC8" w:rsidRDefault="00487CC8" w:rsidP="00487CC8">
            <w:pPr>
              <w:rPr>
                <w:color w:val="FF0000"/>
                <w:u w:val="single"/>
              </w:rPr>
            </w:pPr>
            <w:r w:rsidRPr="00487CC8">
              <w:rPr>
                <w:color w:val="FF0000"/>
                <w:u w:val="single"/>
              </w:rPr>
              <w:t>Verwijzing naar de splitsingstekening</w:t>
            </w:r>
          </w:p>
        </w:tc>
        <w:tc>
          <w:tcPr>
            <w:tcW w:w="1080" w:type="dxa"/>
            <w:tcBorders>
              <w:top w:val="nil"/>
              <w:left w:val="nil"/>
              <w:bottom w:val="nil"/>
              <w:right w:val="nil"/>
            </w:tcBorders>
          </w:tcPr>
          <w:p w14:paraId="37144FEC" w14:textId="77777777" w:rsidR="00487CC8" w:rsidRPr="00487CC8" w:rsidRDefault="00487CC8" w:rsidP="00487CC8">
            <w:pPr>
              <w:rPr>
                <w:color w:val="FF0000"/>
                <w:u w:val="single"/>
              </w:rPr>
            </w:pPr>
            <w:r w:rsidRPr="00487CC8">
              <w:rPr>
                <w:color w:val="FF0000"/>
                <w:u w:val="single"/>
              </w:rPr>
              <w:t>Splitsingstekening APPARTEMENTSRECHTSPLITSING</w:t>
            </w:r>
          </w:p>
        </w:tc>
        <w:tc>
          <w:tcPr>
            <w:tcW w:w="810" w:type="dxa"/>
            <w:tcBorders>
              <w:top w:val="nil"/>
              <w:left w:val="nil"/>
              <w:bottom w:val="nil"/>
              <w:right w:val="nil"/>
            </w:tcBorders>
          </w:tcPr>
          <w:p w14:paraId="214AE88D" w14:textId="77777777" w:rsidR="00487CC8" w:rsidRPr="00487CC8" w:rsidRDefault="00487CC8" w:rsidP="00487CC8">
            <w:pPr>
              <w:rPr>
                <w:color w:val="FF0000"/>
                <w:u w:val="single"/>
              </w:rPr>
            </w:pPr>
            <w:r w:rsidRPr="00487CC8">
              <w:rPr>
                <w:color w:val="FF0000"/>
                <w:u w:val="single"/>
              </w:rPr>
              <w:t>1-n</w:t>
            </w:r>
          </w:p>
        </w:tc>
      </w:tr>
      <w:tr w:rsidR="00487CC8" w:rsidRPr="00487CC8" w14:paraId="1D518B8B" w14:textId="77777777" w:rsidTr="00194548">
        <w:tc>
          <w:tcPr>
            <w:tcW w:w="450" w:type="dxa"/>
            <w:tcBorders>
              <w:top w:val="nil"/>
              <w:left w:val="nil"/>
              <w:bottom w:val="nil"/>
              <w:right w:val="nil"/>
            </w:tcBorders>
          </w:tcPr>
          <w:p w14:paraId="0A15163F" w14:textId="77777777" w:rsidR="00487CC8" w:rsidRPr="00487CC8" w:rsidRDefault="00487CC8" w:rsidP="00487CC8">
            <w:pPr>
              <w:rPr>
                <w:rFonts w:cs="Calibri"/>
                <w:color w:val="0F0F0F"/>
              </w:rPr>
            </w:pPr>
          </w:p>
        </w:tc>
        <w:tc>
          <w:tcPr>
            <w:tcW w:w="2790" w:type="dxa"/>
            <w:gridSpan w:val="2"/>
            <w:tcBorders>
              <w:top w:val="nil"/>
              <w:left w:val="nil"/>
              <w:bottom w:val="nil"/>
              <w:right w:val="nil"/>
            </w:tcBorders>
          </w:tcPr>
          <w:p w14:paraId="660332FF" w14:textId="77777777" w:rsidR="00487CC8" w:rsidRPr="00487CC8" w:rsidRDefault="00487CC8" w:rsidP="002D3C61">
            <w:pPr>
              <w:numPr>
                <w:ilvl w:val="0"/>
                <w:numId w:val="13"/>
              </w:numPr>
              <w:rPr>
                <w:color w:val="FF0000"/>
                <w:u w:val="single"/>
              </w:rPr>
            </w:pPr>
            <w:r w:rsidRPr="00487CC8">
              <w:rPr>
                <w:color w:val="FF0000"/>
                <w:u w:val="single"/>
              </w:rPr>
              <w:t>Identificatie tekening</w:t>
            </w:r>
          </w:p>
        </w:tc>
        <w:tc>
          <w:tcPr>
            <w:tcW w:w="4230" w:type="dxa"/>
            <w:tcBorders>
              <w:top w:val="nil"/>
              <w:left w:val="nil"/>
              <w:bottom w:val="nil"/>
              <w:right w:val="nil"/>
            </w:tcBorders>
          </w:tcPr>
          <w:p w14:paraId="23C83EC0" w14:textId="77777777" w:rsidR="00487CC8" w:rsidRPr="00487CC8" w:rsidRDefault="00487CC8" w:rsidP="00487CC8">
            <w:pPr>
              <w:rPr>
                <w:color w:val="FF0000"/>
                <w:u w:val="single"/>
              </w:rPr>
            </w:pPr>
            <w:r w:rsidRPr="00487CC8">
              <w:rPr>
                <w:color w:val="FF0000"/>
                <w:u w:val="single"/>
              </w:rPr>
              <w:t>Een ondubbelzinnige referentie naar de tekening</w:t>
            </w:r>
          </w:p>
        </w:tc>
        <w:tc>
          <w:tcPr>
            <w:tcW w:w="1080" w:type="dxa"/>
            <w:tcBorders>
              <w:top w:val="nil"/>
              <w:left w:val="nil"/>
              <w:bottom w:val="nil"/>
              <w:right w:val="nil"/>
            </w:tcBorders>
          </w:tcPr>
          <w:p w14:paraId="541C049F" w14:textId="77777777" w:rsidR="00487CC8" w:rsidRPr="00487CC8" w:rsidRDefault="00487CC8" w:rsidP="00487CC8">
            <w:pPr>
              <w:rPr>
                <w:color w:val="FF0000"/>
                <w:u w:val="single"/>
              </w:rPr>
            </w:pPr>
            <w:r w:rsidRPr="00487CC8">
              <w:rPr>
                <w:color w:val="FF0000"/>
                <w:u w:val="single"/>
              </w:rPr>
              <w:t>AN40</w:t>
            </w:r>
          </w:p>
        </w:tc>
        <w:tc>
          <w:tcPr>
            <w:tcW w:w="810" w:type="dxa"/>
            <w:tcBorders>
              <w:top w:val="nil"/>
              <w:left w:val="nil"/>
              <w:bottom w:val="nil"/>
              <w:right w:val="nil"/>
            </w:tcBorders>
          </w:tcPr>
          <w:p w14:paraId="51EA1C6E" w14:textId="77777777" w:rsidR="00487CC8" w:rsidRPr="00487CC8" w:rsidRDefault="00487CC8" w:rsidP="00487CC8">
            <w:pPr>
              <w:rPr>
                <w:color w:val="FF0000"/>
                <w:u w:val="single"/>
              </w:rPr>
            </w:pPr>
            <w:r w:rsidRPr="00487CC8">
              <w:rPr>
                <w:color w:val="FF0000"/>
                <w:u w:val="single"/>
              </w:rPr>
              <w:t>1-1</w:t>
            </w:r>
          </w:p>
        </w:tc>
      </w:tr>
      <w:tr w:rsidR="00487CC8" w:rsidRPr="00487CC8" w14:paraId="0E49D959" w14:textId="77777777" w:rsidTr="00194548">
        <w:tc>
          <w:tcPr>
            <w:tcW w:w="450" w:type="dxa"/>
            <w:tcBorders>
              <w:top w:val="nil"/>
              <w:left w:val="nil"/>
              <w:bottom w:val="nil"/>
              <w:right w:val="nil"/>
            </w:tcBorders>
          </w:tcPr>
          <w:p w14:paraId="5C631655" w14:textId="77777777" w:rsidR="00487CC8" w:rsidRPr="00487CC8" w:rsidRDefault="00487CC8" w:rsidP="00487CC8">
            <w:pPr>
              <w:rPr>
                <w:rFonts w:cs="Calibri"/>
                <w:color w:val="0F0F0F"/>
              </w:rPr>
            </w:pPr>
          </w:p>
        </w:tc>
        <w:tc>
          <w:tcPr>
            <w:tcW w:w="2790" w:type="dxa"/>
            <w:gridSpan w:val="2"/>
            <w:tcBorders>
              <w:top w:val="nil"/>
              <w:left w:val="nil"/>
              <w:bottom w:val="nil"/>
              <w:right w:val="nil"/>
            </w:tcBorders>
          </w:tcPr>
          <w:p w14:paraId="605C959E" w14:textId="77777777" w:rsidR="00487CC8" w:rsidRPr="00487CC8" w:rsidRDefault="00487CC8" w:rsidP="002D3C61">
            <w:pPr>
              <w:numPr>
                <w:ilvl w:val="0"/>
                <w:numId w:val="13"/>
              </w:numPr>
              <w:rPr>
                <w:color w:val="FF0000"/>
                <w:u w:val="single"/>
              </w:rPr>
            </w:pPr>
            <w:r w:rsidRPr="00487CC8">
              <w:rPr>
                <w:color w:val="FF0000"/>
                <w:u w:val="single"/>
              </w:rPr>
              <w:t>Bronorganisatie</w:t>
            </w:r>
          </w:p>
        </w:tc>
        <w:tc>
          <w:tcPr>
            <w:tcW w:w="4230" w:type="dxa"/>
            <w:tcBorders>
              <w:top w:val="nil"/>
              <w:left w:val="nil"/>
              <w:bottom w:val="nil"/>
              <w:right w:val="nil"/>
            </w:tcBorders>
          </w:tcPr>
          <w:p w14:paraId="5AE4A6F6" w14:textId="77777777" w:rsidR="00487CC8" w:rsidRPr="00487CC8" w:rsidRDefault="00487CC8" w:rsidP="00487CC8">
            <w:pPr>
              <w:rPr>
                <w:color w:val="FF0000"/>
                <w:u w:val="single"/>
              </w:rPr>
            </w:pPr>
            <w:r w:rsidRPr="00487CC8">
              <w:rPr>
                <w:color w:val="FF0000"/>
                <w:u w:val="single"/>
              </w:rPr>
              <w:t>Het betreft het RSIN (Rechtspersonen en Samenwerkingsverbanden InformatieNummer) zoals dat door de KvK in het NHR aan elk rechtspersoon en samenwerkingsverband is toegekend. Dit identificeert uniek de organisatie, zijnde een rechtspersoon of samenwerkingsverband, dat het informatieobject heeft gecreëerd of heeft ontvangen en als eerste in een samenwerkingsketen heeft vastgelegd</w:t>
            </w:r>
          </w:p>
        </w:tc>
        <w:tc>
          <w:tcPr>
            <w:tcW w:w="1080" w:type="dxa"/>
            <w:tcBorders>
              <w:top w:val="nil"/>
              <w:left w:val="nil"/>
              <w:bottom w:val="nil"/>
              <w:right w:val="nil"/>
            </w:tcBorders>
          </w:tcPr>
          <w:p w14:paraId="10E62009" w14:textId="77777777" w:rsidR="00487CC8" w:rsidRPr="00487CC8" w:rsidRDefault="00487CC8" w:rsidP="00487CC8">
            <w:pPr>
              <w:rPr>
                <w:color w:val="FF0000"/>
                <w:u w:val="single"/>
              </w:rPr>
            </w:pPr>
            <w:r w:rsidRPr="00487CC8">
              <w:rPr>
                <w:color w:val="FF0000"/>
                <w:u w:val="single"/>
              </w:rPr>
              <w:t>N9</w:t>
            </w:r>
          </w:p>
        </w:tc>
        <w:tc>
          <w:tcPr>
            <w:tcW w:w="810" w:type="dxa"/>
            <w:tcBorders>
              <w:top w:val="nil"/>
              <w:left w:val="nil"/>
              <w:bottom w:val="nil"/>
              <w:right w:val="nil"/>
            </w:tcBorders>
          </w:tcPr>
          <w:p w14:paraId="6767A5A0" w14:textId="77777777" w:rsidR="00487CC8" w:rsidRPr="00487CC8" w:rsidRDefault="00487CC8" w:rsidP="00487CC8">
            <w:pPr>
              <w:rPr>
                <w:color w:val="FF0000"/>
                <w:u w:val="single"/>
              </w:rPr>
            </w:pPr>
            <w:r w:rsidRPr="00487CC8">
              <w:rPr>
                <w:color w:val="FF0000"/>
                <w:u w:val="single"/>
              </w:rPr>
              <w:t>1-1</w:t>
            </w:r>
          </w:p>
        </w:tc>
      </w:tr>
      <w:tr w:rsidR="00487CC8" w:rsidRPr="00487CC8" w14:paraId="6F6F1E60" w14:textId="77777777" w:rsidTr="00194548">
        <w:tc>
          <w:tcPr>
            <w:tcW w:w="450" w:type="dxa"/>
            <w:tcBorders>
              <w:top w:val="nil"/>
              <w:left w:val="nil"/>
              <w:bottom w:val="nil"/>
              <w:right w:val="nil"/>
            </w:tcBorders>
          </w:tcPr>
          <w:p w14:paraId="4223E63A" w14:textId="77777777" w:rsidR="00487CC8" w:rsidRPr="00487CC8" w:rsidRDefault="00487CC8" w:rsidP="00487CC8">
            <w:pPr>
              <w:rPr>
                <w:rFonts w:cs="Calibri"/>
                <w:color w:val="0F0F0F"/>
              </w:rPr>
            </w:pPr>
          </w:p>
        </w:tc>
        <w:tc>
          <w:tcPr>
            <w:tcW w:w="2790" w:type="dxa"/>
            <w:gridSpan w:val="2"/>
            <w:tcBorders>
              <w:top w:val="nil"/>
              <w:left w:val="nil"/>
              <w:bottom w:val="nil"/>
              <w:right w:val="nil"/>
            </w:tcBorders>
          </w:tcPr>
          <w:p w14:paraId="76441011" w14:textId="77777777" w:rsidR="00487CC8" w:rsidRPr="00487CC8" w:rsidRDefault="00487CC8" w:rsidP="002D3C61">
            <w:pPr>
              <w:numPr>
                <w:ilvl w:val="0"/>
                <w:numId w:val="13"/>
              </w:numPr>
              <w:rPr>
                <w:color w:val="FF0000"/>
                <w:u w:val="single"/>
              </w:rPr>
            </w:pPr>
            <w:r w:rsidRPr="00487CC8">
              <w:rPr>
                <w:color w:val="FF0000"/>
                <w:u w:val="single"/>
              </w:rPr>
              <w:t>Creatiedatum</w:t>
            </w:r>
          </w:p>
        </w:tc>
        <w:tc>
          <w:tcPr>
            <w:tcW w:w="4230" w:type="dxa"/>
            <w:tcBorders>
              <w:top w:val="nil"/>
              <w:left w:val="nil"/>
              <w:bottom w:val="nil"/>
              <w:right w:val="nil"/>
            </w:tcBorders>
          </w:tcPr>
          <w:p w14:paraId="2C294394" w14:textId="77777777" w:rsidR="00487CC8" w:rsidRPr="00487CC8" w:rsidRDefault="00487CC8" w:rsidP="00487CC8">
            <w:pPr>
              <w:rPr>
                <w:color w:val="FF0000"/>
                <w:u w:val="single"/>
              </w:rPr>
            </w:pPr>
            <w:r w:rsidRPr="00487CC8">
              <w:rPr>
                <w:color w:val="FF0000"/>
                <w:u w:val="single"/>
              </w:rPr>
              <w:t>De datum van creatie van de tekening</w:t>
            </w:r>
          </w:p>
        </w:tc>
        <w:tc>
          <w:tcPr>
            <w:tcW w:w="1080" w:type="dxa"/>
            <w:tcBorders>
              <w:top w:val="nil"/>
              <w:left w:val="nil"/>
              <w:bottom w:val="nil"/>
              <w:right w:val="nil"/>
            </w:tcBorders>
          </w:tcPr>
          <w:p w14:paraId="461251B8" w14:textId="77777777" w:rsidR="00487CC8" w:rsidRPr="00487CC8" w:rsidRDefault="00487CC8" w:rsidP="00487CC8">
            <w:pPr>
              <w:rPr>
                <w:color w:val="FF0000"/>
                <w:u w:val="single"/>
              </w:rPr>
            </w:pPr>
            <w:r w:rsidRPr="00487CC8">
              <w:rPr>
                <w:color w:val="FF0000"/>
                <w:u w:val="single"/>
              </w:rPr>
              <w:t xml:space="preserve">Datum </w:t>
            </w:r>
          </w:p>
        </w:tc>
        <w:tc>
          <w:tcPr>
            <w:tcW w:w="810" w:type="dxa"/>
            <w:tcBorders>
              <w:top w:val="nil"/>
              <w:left w:val="nil"/>
              <w:bottom w:val="nil"/>
              <w:right w:val="nil"/>
            </w:tcBorders>
          </w:tcPr>
          <w:p w14:paraId="47D5C839" w14:textId="77777777" w:rsidR="00487CC8" w:rsidRPr="00487CC8" w:rsidRDefault="00487CC8" w:rsidP="00487CC8">
            <w:pPr>
              <w:rPr>
                <w:color w:val="FF0000"/>
                <w:u w:val="single"/>
              </w:rPr>
            </w:pPr>
            <w:r w:rsidRPr="00487CC8">
              <w:rPr>
                <w:color w:val="FF0000"/>
                <w:u w:val="single"/>
              </w:rPr>
              <w:t>1-1</w:t>
            </w:r>
          </w:p>
        </w:tc>
      </w:tr>
      <w:tr w:rsidR="00487CC8" w:rsidRPr="00487CC8" w14:paraId="26707A76" w14:textId="77777777" w:rsidTr="00194548">
        <w:tc>
          <w:tcPr>
            <w:tcW w:w="450" w:type="dxa"/>
            <w:tcBorders>
              <w:top w:val="nil"/>
              <w:left w:val="nil"/>
              <w:bottom w:val="nil"/>
              <w:right w:val="nil"/>
            </w:tcBorders>
          </w:tcPr>
          <w:p w14:paraId="14ED49C1" w14:textId="77777777" w:rsidR="00487CC8" w:rsidRPr="00487CC8" w:rsidRDefault="00487CC8" w:rsidP="00487CC8">
            <w:pPr>
              <w:rPr>
                <w:rFonts w:cs="Calibri"/>
                <w:color w:val="0F0F0F"/>
              </w:rPr>
            </w:pPr>
          </w:p>
        </w:tc>
        <w:tc>
          <w:tcPr>
            <w:tcW w:w="2790" w:type="dxa"/>
            <w:gridSpan w:val="2"/>
            <w:tcBorders>
              <w:top w:val="nil"/>
              <w:left w:val="nil"/>
              <w:bottom w:val="nil"/>
              <w:right w:val="nil"/>
            </w:tcBorders>
          </w:tcPr>
          <w:p w14:paraId="6E3334C5" w14:textId="77777777" w:rsidR="00487CC8" w:rsidRPr="00487CC8" w:rsidRDefault="00487CC8" w:rsidP="002D3C61">
            <w:pPr>
              <w:numPr>
                <w:ilvl w:val="0"/>
                <w:numId w:val="13"/>
              </w:numPr>
              <w:rPr>
                <w:color w:val="FF0000"/>
                <w:u w:val="single"/>
              </w:rPr>
            </w:pPr>
            <w:r w:rsidRPr="00487CC8">
              <w:rPr>
                <w:color w:val="FF0000"/>
                <w:u w:val="single"/>
              </w:rPr>
              <w:t>Titel</w:t>
            </w:r>
          </w:p>
        </w:tc>
        <w:tc>
          <w:tcPr>
            <w:tcW w:w="4230" w:type="dxa"/>
            <w:tcBorders>
              <w:top w:val="nil"/>
              <w:left w:val="nil"/>
              <w:bottom w:val="nil"/>
              <w:right w:val="nil"/>
            </w:tcBorders>
          </w:tcPr>
          <w:p w14:paraId="3D7C6A98" w14:textId="77777777" w:rsidR="00487CC8" w:rsidRPr="00487CC8" w:rsidRDefault="00487CC8" w:rsidP="00487CC8">
            <w:pPr>
              <w:rPr>
                <w:color w:val="FF0000"/>
                <w:u w:val="single"/>
              </w:rPr>
            </w:pPr>
            <w:r w:rsidRPr="00487CC8">
              <w:rPr>
                <w:color w:val="FF0000"/>
                <w:u w:val="single"/>
              </w:rPr>
              <w:t>De naam waaronder de tekening formeel bekend is</w:t>
            </w:r>
          </w:p>
        </w:tc>
        <w:tc>
          <w:tcPr>
            <w:tcW w:w="1080" w:type="dxa"/>
            <w:tcBorders>
              <w:top w:val="nil"/>
              <w:left w:val="nil"/>
              <w:bottom w:val="nil"/>
              <w:right w:val="nil"/>
            </w:tcBorders>
          </w:tcPr>
          <w:p w14:paraId="69121AF7" w14:textId="77777777" w:rsidR="00487CC8" w:rsidRPr="00487CC8" w:rsidRDefault="00487CC8" w:rsidP="00487CC8">
            <w:pPr>
              <w:rPr>
                <w:color w:val="FF0000"/>
                <w:u w:val="single"/>
              </w:rPr>
            </w:pPr>
            <w:r w:rsidRPr="00487CC8">
              <w:rPr>
                <w:color w:val="FF0000"/>
                <w:u w:val="single"/>
              </w:rPr>
              <w:t>AN200</w:t>
            </w:r>
          </w:p>
        </w:tc>
        <w:tc>
          <w:tcPr>
            <w:tcW w:w="810" w:type="dxa"/>
            <w:tcBorders>
              <w:top w:val="nil"/>
              <w:left w:val="nil"/>
              <w:bottom w:val="nil"/>
              <w:right w:val="nil"/>
            </w:tcBorders>
          </w:tcPr>
          <w:p w14:paraId="76A15616" w14:textId="77777777" w:rsidR="00487CC8" w:rsidRPr="00487CC8" w:rsidRDefault="00487CC8" w:rsidP="00487CC8">
            <w:pPr>
              <w:rPr>
                <w:color w:val="FF0000"/>
                <w:u w:val="single"/>
              </w:rPr>
            </w:pPr>
            <w:r w:rsidRPr="00487CC8">
              <w:rPr>
                <w:color w:val="FF0000"/>
                <w:u w:val="single"/>
              </w:rPr>
              <w:t>1-1</w:t>
            </w:r>
          </w:p>
        </w:tc>
      </w:tr>
      <w:tr w:rsidR="00487CC8" w:rsidRPr="00487CC8" w14:paraId="5279896A" w14:textId="77777777" w:rsidTr="00194548">
        <w:tc>
          <w:tcPr>
            <w:tcW w:w="450" w:type="dxa"/>
            <w:tcBorders>
              <w:top w:val="nil"/>
              <w:left w:val="nil"/>
              <w:bottom w:val="nil"/>
              <w:right w:val="nil"/>
            </w:tcBorders>
          </w:tcPr>
          <w:p w14:paraId="4416CD12" w14:textId="77777777" w:rsidR="00487CC8" w:rsidRPr="00487CC8" w:rsidRDefault="00487CC8" w:rsidP="00487CC8">
            <w:pPr>
              <w:rPr>
                <w:rFonts w:cs="Calibri"/>
                <w:color w:val="0F0F0F"/>
              </w:rPr>
            </w:pPr>
            <w:bookmarkStart w:id="23" w:name="BKM_ABF55192_8CD3_43c3_B0A1_B7F908A67AB7"/>
          </w:p>
        </w:tc>
        <w:tc>
          <w:tcPr>
            <w:tcW w:w="2790" w:type="dxa"/>
            <w:gridSpan w:val="2"/>
            <w:tcBorders>
              <w:top w:val="nil"/>
              <w:left w:val="nil"/>
              <w:bottom w:val="nil"/>
              <w:right w:val="nil"/>
            </w:tcBorders>
          </w:tcPr>
          <w:p w14:paraId="39C5FAF7"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Att.Name</w:instrText>
            </w:r>
            <w:r w:rsidRPr="00487CC8">
              <w:rPr>
                <w:color w:val="FF0000"/>
                <w:u w:val="single"/>
              </w:rPr>
              <w:fldChar w:fldCharType="separate"/>
            </w:r>
            <w:r w:rsidRPr="00487CC8">
              <w:rPr>
                <w:rFonts w:cs="Calibri"/>
                <w:color w:val="FF0000"/>
                <w:u w:val="single"/>
              </w:rPr>
              <w:t>Type splitsing</w:t>
            </w:r>
            <w:r w:rsidRPr="00487CC8">
              <w:rPr>
                <w:color w:val="FF0000"/>
                <w:u w:val="single"/>
              </w:rPr>
              <w:fldChar w:fldCharType="end"/>
            </w:r>
          </w:p>
        </w:tc>
        <w:tc>
          <w:tcPr>
            <w:tcW w:w="4230" w:type="dxa"/>
            <w:tcBorders>
              <w:top w:val="nil"/>
              <w:left w:val="nil"/>
              <w:bottom w:val="nil"/>
              <w:right w:val="nil"/>
            </w:tcBorders>
          </w:tcPr>
          <w:p w14:paraId="7B399DE2"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Att.Notes</w:instrText>
            </w:r>
            <w:r w:rsidRPr="00487CC8">
              <w:rPr>
                <w:color w:val="FF0000"/>
                <w:u w:val="single"/>
              </w:rPr>
              <w:fldChar w:fldCharType="separate"/>
            </w:r>
            <w:r w:rsidRPr="00487CC8">
              <w:rPr>
                <w:color w:val="FF0000"/>
                <w:u w:val="single"/>
              </w:rPr>
              <w:t>Een nadere classificatie van het</w:t>
            </w:r>
            <w:r w:rsidRPr="00487CC8">
              <w:rPr>
                <w:rFonts w:cs="Calibri"/>
                <w:color w:val="FF0000"/>
                <w:u w:val="single"/>
              </w:rPr>
              <w:t xml:space="preserve"> appartementrechtsplitsing.</w:t>
            </w:r>
            <w:r w:rsidRPr="00487CC8">
              <w:rPr>
                <w:color w:val="FF0000"/>
                <w:u w:val="single"/>
              </w:rPr>
              <w:fldChar w:fldCharType="end"/>
            </w:r>
          </w:p>
        </w:tc>
        <w:tc>
          <w:tcPr>
            <w:tcW w:w="1080" w:type="dxa"/>
            <w:tcBorders>
              <w:top w:val="nil"/>
              <w:left w:val="nil"/>
              <w:bottom w:val="nil"/>
              <w:right w:val="nil"/>
            </w:tcBorders>
          </w:tcPr>
          <w:p w14:paraId="6C6AE43B" w14:textId="77777777" w:rsidR="00487CC8" w:rsidRPr="00487CC8" w:rsidRDefault="00487CC8" w:rsidP="00487CC8">
            <w:pPr>
              <w:rPr>
                <w:rFonts w:cs="Calibri"/>
                <w:color w:val="FF0000"/>
                <w:u w:val="single"/>
              </w:rPr>
            </w:pPr>
            <w:r w:rsidRPr="00487CC8">
              <w:rPr>
                <w:color w:val="FF0000"/>
                <w:u w:val="single"/>
              </w:rPr>
              <w:t>type appartementsrechtsplitsing</w:t>
            </w:r>
          </w:p>
        </w:tc>
        <w:tc>
          <w:tcPr>
            <w:tcW w:w="810" w:type="dxa"/>
            <w:tcBorders>
              <w:top w:val="nil"/>
              <w:left w:val="nil"/>
              <w:bottom w:val="nil"/>
              <w:right w:val="nil"/>
            </w:tcBorders>
          </w:tcPr>
          <w:p w14:paraId="5BC29275"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Att.LowerBound</w:instrText>
            </w:r>
            <w:r w:rsidRPr="00487CC8">
              <w:rPr>
                <w:color w:val="FF0000"/>
                <w:u w:val="single"/>
              </w:rPr>
              <w:fldChar w:fldCharType="separate"/>
            </w:r>
            <w:r w:rsidRPr="00487CC8">
              <w:rPr>
                <w:rFonts w:cs="Calibri"/>
                <w:color w:val="FF0000"/>
                <w:u w:val="single"/>
              </w:rPr>
              <w:t>1</w:t>
            </w:r>
            <w:r w:rsidRPr="00487CC8">
              <w:rPr>
                <w:color w:val="FF0000"/>
                <w:u w:val="single"/>
              </w:rPr>
              <w:fldChar w:fldCharType="end"/>
            </w:r>
            <w:r w:rsidRPr="00487CC8">
              <w:rPr>
                <w:rFonts w:cs="Calibri"/>
                <w:color w:val="FF0000"/>
                <w:u w:val="single"/>
              </w:rPr>
              <w:t xml:space="preserve"> - </w:t>
            </w:r>
            <w:r w:rsidRPr="00487CC8">
              <w:rPr>
                <w:rFonts w:cs="Calibri"/>
                <w:color w:val="FF0000"/>
                <w:u w:val="single"/>
              </w:rPr>
              <w:fldChar w:fldCharType="begin" w:fldLock="1"/>
            </w:r>
            <w:r w:rsidRPr="00487CC8">
              <w:rPr>
                <w:rFonts w:cs="Calibri"/>
                <w:color w:val="FF0000"/>
                <w:u w:val="single"/>
              </w:rPr>
              <w:instrText>MERGEFIELD Att.UpperBound</w:instrText>
            </w:r>
            <w:r w:rsidRPr="00487CC8">
              <w:rPr>
                <w:rFonts w:cs="Calibri"/>
                <w:color w:val="FF0000"/>
                <w:u w:val="single"/>
              </w:rPr>
              <w:fldChar w:fldCharType="separate"/>
            </w:r>
            <w:r w:rsidRPr="00487CC8">
              <w:rPr>
                <w:rFonts w:cs="Calibri"/>
                <w:color w:val="FF0000"/>
                <w:u w:val="single"/>
              </w:rPr>
              <w:t>1</w:t>
            </w:r>
            <w:r w:rsidRPr="00487CC8">
              <w:rPr>
                <w:rFonts w:cs="Calibri"/>
                <w:color w:val="FF0000"/>
                <w:u w:val="single"/>
              </w:rPr>
              <w:fldChar w:fldCharType="end"/>
            </w:r>
          </w:p>
        </w:tc>
        <w:bookmarkEnd w:id="23"/>
      </w:tr>
    </w:tbl>
    <w:p w14:paraId="1B998B77" w14:textId="77777777" w:rsidR="00487CC8" w:rsidRPr="00487CC8" w:rsidRDefault="00487CC8" w:rsidP="00487CC8">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487CC8" w:rsidRPr="00487CC8" w14:paraId="3B62A7FE" w14:textId="77777777" w:rsidTr="00194548">
        <w:tc>
          <w:tcPr>
            <w:tcW w:w="9360" w:type="dxa"/>
            <w:gridSpan w:val="3"/>
            <w:tcBorders>
              <w:top w:val="nil"/>
              <w:left w:val="nil"/>
              <w:bottom w:val="nil"/>
              <w:right w:val="nil"/>
            </w:tcBorders>
          </w:tcPr>
          <w:p w14:paraId="6C88138B" w14:textId="77777777" w:rsidR="00487CC8" w:rsidRPr="00487CC8" w:rsidRDefault="00487CC8" w:rsidP="00487CC8">
            <w:pPr>
              <w:rPr>
                <w:rFonts w:cs="Calibri"/>
                <w:color w:val="0F0F0F"/>
              </w:rPr>
            </w:pPr>
            <w:r w:rsidRPr="00487CC8">
              <w:rPr>
                <w:rFonts w:cs="Calibri"/>
                <w:b/>
                <w:bCs/>
                <w:color w:val="0F0F0F"/>
              </w:rPr>
              <w:t>Overzicht relaties</w:t>
            </w:r>
          </w:p>
        </w:tc>
      </w:tr>
      <w:tr w:rsidR="00487CC8" w:rsidRPr="00487CC8" w14:paraId="7F367152" w14:textId="77777777" w:rsidTr="00194548">
        <w:tc>
          <w:tcPr>
            <w:tcW w:w="450" w:type="dxa"/>
            <w:tcBorders>
              <w:top w:val="nil"/>
              <w:left w:val="nil"/>
              <w:bottom w:val="nil"/>
              <w:right w:val="nil"/>
            </w:tcBorders>
          </w:tcPr>
          <w:p w14:paraId="52D395B6" w14:textId="77777777" w:rsidR="00487CC8" w:rsidRPr="00487CC8" w:rsidRDefault="00487CC8" w:rsidP="00487CC8">
            <w:pPr>
              <w:rPr>
                <w:rFonts w:cs="Calibri"/>
                <w:i/>
                <w:iCs/>
                <w:color w:val="0F0F0F"/>
              </w:rPr>
            </w:pPr>
          </w:p>
        </w:tc>
        <w:tc>
          <w:tcPr>
            <w:tcW w:w="2790" w:type="dxa"/>
            <w:tcBorders>
              <w:top w:val="nil"/>
              <w:left w:val="nil"/>
              <w:bottom w:val="nil"/>
              <w:right w:val="nil"/>
            </w:tcBorders>
          </w:tcPr>
          <w:p w14:paraId="1A234A2D" w14:textId="77777777" w:rsidR="00487CC8" w:rsidRPr="00487CC8" w:rsidRDefault="00487CC8" w:rsidP="00487CC8">
            <w:pPr>
              <w:rPr>
                <w:rFonts w:cs="Calibri"/>
                <w:i/>
                <w:iCs/>
                <w:color w:val="0F0F0F"/>
              </w:rPr>
            </w:pPr>
            <w:r w:rsidRPr="00487CC8">
              <w:rPr>
                <w:rFonts w:cs="Calibri"/>
                <w:i/>
                <w:iCs/>
                <w:color w:val="0F0F0F"/>
              </w:rPr>
              <w:t>Relatienaam met</w:t>
            </w:r>
          </w:p>
          <w:p w14:paraId="56E158C5" w14:textId="77777777" w:rsidR="00487CC8" w:rsidRPr="00487CC8" w:rsidRDefault="00487CC8" w:rsidP="00487CC8">
            <w:pPr>
              <w:rPr>
                <w:rFonts w:cs="Calibri"/>
                <w:color w:val="0F0F0F"/>
              </w:rPr>
            </w:pPr>
            <w:r w:rsidRPr="00487CC8">
              <w:rPr>
                <w:rFonts w:cs="Calibri"/>
                <w:i/>
                <w:iCs/>
                <w:color w:val="0F0F0F"/>
              </w:rPr>
              <w:t>kardinaliteiten</w:t>
            </w:r>
          </w:p>
        </w:tc>
        <w:tc>
          <w:tcPr>
            <w:tcW w:w="6120" w:type="dxa"/>
            <w:tcBorders>
              <w:top w:val="nil"/>
              <w:left w:val="nil"/>
              <w:bottom w:val="nil"/>
              <w:right w:val="nil"/>
            </w:tcBorders>
          </w:tcPr>
          <w:p w14:paraId="1E174ECB" w14:textId="77777777" w:rsidR="00487CC8" w:rsidRPr="00487CC8" w:rsidRDefault="00487CC8" w:rsidP="00487CC8">
            <w:pPr>
              <w:rPr>
                <w:rFonts w:cs="Calibri"/>
                <w:color w:val="0F0F0F"/>
              </w:rPr>
            </w:pPr>
            <w:r w:rsidRPr="00487CC8">
              <w:rPr>
                <w:rFonts w:cs="Calibri"/>
                <w:i/>
                <w:iCs/>
                <w:color w:val="0F0F0F"/>
              </w:rPr>
              <w:t>Definitie</w:t>
            </w:r>
          </w:p>
        </w:tc>
      </w:tr>
      <w:tr w:rsidR="00487CC8" w:rsidRPr="00487CC8" w14:paraId="370D5164" w14:textId="77777777" w:rsidTr="00194548">
        <w:tc>
          <w:tcPr>
            <w:tcW w:w="450" w:type="dxa"/>
            <w:tcBorders>
              <w:top w:val="nil"/>
              <w:left w:val="nil"/>
              <w:bottom w:val="nil"/>
              <w:right w:val="nil"/>
            </w:tcBorders>
          </w:tcPr>
          <w:p w14:paraId="66A6641A"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85B2977"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Element.Name</w:instrText>
            </w:r>
            <w:r w:rsidRPr="00487CC8">
              <w:rPr>
                <w:color w:val="FF0000"/>
                <w:u w:val="single"/>
              </w:rPr>
              <w:fldChar w:fldCharType="separate"/>
            </w:r>
            <w:r w:rsidRPr="00487CC8">
              <w:rPr>
                <w:rFonts w:cs="Calibri"/>
                <w:color w:val="FF0000"/>
                <w:u w:val="single"/>
              </w:rPr>
              <w:t>APPARTEMENTSRECHTSPLITSING</w:t>
            </w:r>
            <w:r w:rsidRPr="00487CC8">
              <w:rPr>
                <w:color w:val="FF0000"/>
                <w:u w:val="single"/>
              </w:rPr>
              <w:fldChar w:fldCharType="end"/>
            </w: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ConnSource.Cardinality</w:instrText>
            </w:r>
            <w:r w:rsidRPr="00487CC8">
              <w:rPr>
                <w:rFonts w:cs="Calibri"/>
                <w:color w:val="FF0000"/>
                <w:u w:val="single"/>
              </w:rPr>
              <w:fldChar w:fldCharType="separate"/>
            </w:r>
            <w:r w:rsidRPr="00487CC8">
              <w:rPr>
                <w:rFonts w:cs="Calibri"/>
                <w:color w:val="FF0000"/>
                <w:u w:val="single"/>
              </w:rPr>
              <w:t>0..1</w:t>
            </w:r>
            <w:r w:rsidRPr="00487CC8">
              <w:rPr>
                <w:rFonts w:cs="Calibri"/>
                <w:color w:val="FF0000"/>
                <w:u w:val="single"/>
              </w:rPr>
              <w:fldChar w:fldCharType="end"/>
            </w:r>
            <w:r w:rsidRPr="00487CC8">
              <w:rPr>
                <w:rFonts w:cs="Calibri"/>
                <w:color w:val="FF0000"/>
                <w:u w:val="single"/>
              </w:rPr>
              <w:t>]</w:t>
            </w:r>
          </w:p>
          <w:p w14:paraId="7C5282E8" w14:textId="77777777" w:rsidR="00487CC8" w:rsidRPr="00487CC8" w:rsidRDefault="00487CC8" w:rsidP="00487CC8">
            <w:pPr>
              <w:rPr>
                <w:rFonts w:cs="Calibri"/>
                <w:color w:val="FF0000"/>
                <w:u w:val="single"/>
              </w:rPr>
            </w:pP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Connector.Name</w:instrText>
            </w:r>
            <w:r w:rsidRPr="00487CC8">
              <w:rPr>
                <w:rFonts w:cs="Calibri"/>
                <w:color w:val="FF0000"/>
                <w:u w:val="single"/>
              </w:rPr>
              <w:fldChar w:fldCharType="separate"/>
            </w:r>
            <w:r w:rsidRPr="00487CC8">
              <w:rPr>
                <w:rFonts w:cs="Calibri"/>
                <w:color w:val="FF0000"/>
                <w:u w:val="single"/>
              </w:rPr>
              <w:t>heeft Vereniging van Eigenaren</w:t>
            </w:r>
            <w:r w:rsidRPr="00487CC8">
              <w:rPr>
                <w:rFonts w:cs="Calibri"/>
                <w:color w:val="FF0000"/>
                <w:u w:val="single"/>
              </w:rPr>
              <w:fldChar w:fldCharType="end"/>
            </w:r>
          </w:p>
          <w:p w14:paraId="047505D5" w14:textId="77777777" w:rsidR="00487CC8" w:rsidRPr="00487CC8" w:rsidRDefault="00487CC8" w:rsidP="00487CC8">
            <w:pPr>
              <w:rPr>
                <w:rFonts w:cs="Calibri"/>
                <w:color w:val="FF0000"/>
                <w:u w:val="single"/>
              </w:rPr>
            </w:pPr>
            <w:r w:rsidRPr="00487CC8">
              <w:rPr>
                <w:rFonts w:cs="Calibri"/>
                <w:color w:val="FF0000"/>
                <w:u w:val="single"/>
              </w:rPr>
              <w:fldChar w:fldCharType="begin" w:fldLock="1"/>
            </w:r>
            <w:r w:rsidRPr="00487CC8">
              <w:rPr>
                <w:rFonts w:cs="Calibri"/>
                <w:color w:val="FF0000"/>
                <w:u w:val="single"/>
              </w:rPr>
              <w:instrText>MERGEFIELD Element.Name</w:instrText>
            </w:r>
            <w:r w:rsidRPr="00487CC8">
              <w:rPr>
                <w:rFonts w:cs="Calibri"/>
                <w:color w:val="FF0000"/>
                <w:u w:val="single"/>
              </w:rPr>
              <w:fldChar w:fldCharType="separate"/>
            </w:r>
            <w:r w:rsidRPr="00487CC8">
              <w:rPr>
                <w:rFonts w:cs="Calibri"/>
                <w:color w:val="FF0000"/>
                <w:u w:val="single"/>
              </w:rPr>
              <w:t>NIET-NATUURLIJK PERSOON</w:t>
            </w:r>
            <w:r w:rsidRPr="00487CC8">
              <w:rPr>
                <w:rFonts w:cs="Calibri"/>
                <w:color w:val="FF0000"/>
                <w:u w:val="single"/>
              </w:rPr>
              <w:fldChar w:fldCharType="end"/>
            </w: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ConnTarget.Cardinality</w:instrText>
            </w:r>
            <w:r w:rsidRPr="00487CC8">
              <w:rPr>
                <w:rFonts w:cs="Calibri"/>
                <w:color w:val="FF0000"/>
                <w:u w:val="single"/>
              </w:rPr>
              <w:fldChar w:fldCharType="separate"/>
            </w:r>
            <w:r w:rsidRPr="00487CC8">
              <w:rPr>
                <w:rFonts w:cs="Calibri"/>
                <w:color w:val="FF0000"/>
                <w:u w:val="single"/>
              </w:rPr>
              <w:t>1</w:t>
            </w:r>
            <w:r w:rsidRPr="00487CC8">
              <w:rPr>
                <w:rFonts w:cs="Calibri"/>
                <w:color w:val="FF0000"/>
                <w:u w:val="single"/>
              </w:rPr>
              <w:fldChar w:fldCharType="end"/>
            </w:r>
            <w:r w:rsidRPr="00487CC8">
              <w:rPr>
                <w:rFonts w:cs="Calibri"/>
                <w:color w:val="FF0000"/>
                <w:u w:val="single"/>
              </w:rPr>
              <w:t>]</w:t>
            </w:r>
          </w:p>
        </w:tc>
        <w:tc>
          <w:tcPr>
            <w:tcW w:w="6120" w:type="dxa"/>
            <w:tcBorders>
              <w:top w:val="nil"/>
              <w:left w:val="nil"/>
              <w:bottom w:val="nil"/>
              <w:right w:val="nil"/>
            </w:tcBorders>
          </w:tcPr>
          <w:p w14:paraId="186D601F"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Connector.Notes</w:instrText>
            </w:r>
            <w:r w:rsidRPr="00487CC8">
              <w:rPr>
                <w:color w:val="FF0000"/>
                <w:u w:val="single"/>
              </w:rPr>
              <w:fldChar w:fldCharType="separate"/>
            </w:r>
            <w:r w:rsidRPr="00487CC8">
              <w:rPr>
                <w:rFonts w:cs="Calibri"/>
                <w:color w:val="FF0000"/>
                <w:u w:val="single"/>
              </w:rPr>
              <w:t>Een rechtspersoon (NIET-NATUURLIJK PERSOON) die het beheer voert over de statuten van de vereniging en over de gemeenschap, met uitzondering van de gedeelten die bestemd zijn als afzonderlijk geheel te worden gebruikt, met als doel het behartigen van gemeenschappelijke belangen van de appartementseigenaars.</w:t>
            </w:r>
            <w:r w:rsidRPr="00487CC8">
              <w:rPr>
                <w:color w:val="FF0000"/>
                <w:u w:val="single"/>
              </w:rPr>
              <w:fldChar w:fldCharType="end"/>
            </w:r>
          </w:p>
        </w:tc>
      </w:tr>
      <w:tr w:rsidR="00487CC8" w:rsidRPr="00487CC8" w14:paraId="16C87467" w14:textId="77777777" w:rsidTr="00194548">
        <w:trPr>
          <w:trHeight w:hRule="exact" w:val="128"/>
        </w:trPr>
        <w:tc>
          <w:tcPr>
            <w:tcW w:w="450" w:type="dxa"/>
            <w:tcBorders>
              <w:top w:val="nil"/>
              <w:left w:val="nil"/>
              <w:bottom w:val="nil"/>
              <w:right w:val="nil"/>
            </w:tcBorders>
          </w:tcPr>
          <w:p w14:paraId="14F831C9"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09AB84D" w14:textId="77777777" w:rsidR="00487CC8" w:rsidRPr="00487CC8" w:rsidRDefault="00487CC8" w:rsidP="00487CC8">
            <w:pPr>
              <w:rPr>
                <w:rFonts w:cs="Calibri"/>
                <w:color w:val="FF0000"/>
                <w:u w:val="single"/>
              </w:rPr>
            </w:pPr>
          </w:p>
        </w:tc>
        <w:tc>
          <w:tcPr>
            <w:tcW w:w="6120" w:type="dxa"/>
            <w:tcBorders>
              <w:top w:val="nil"/>
              <w:left w:val="nil"/>
              <w:bottom w:val="nil"/>
              <w:right w:val="nil"/>
            </w:tcBorders>
          </w:tcPr>
          <w:p w14:paraId="1A9D1201" w14:textId="77777777" w:rsidR="00487CC8" w:rsidRPr="00487CC8" w:rsidRDefault="00487CC8" w:rsidP="00487CC8">
            <w:pPr>
              <w:rPr>
                <w:rFonts w:cs="Calibri"/>
                <w:color w:val="FF0000"/>
                <w:u w:val="single"/>
              </w:rPr>
            </w:pPr>
          </w:p>
        </w:tc>
      </w:tr>
      <w:tr w:rsidR="00487CC8" w:rsidRPr="00487CC8" w14:paraId="2A205A61" w14:textId="77777777" w:rsidTr="00194548">
        <w:tc>
          <w:tcPr>
            <w:tcW w:w="450" w:type="dxa"/>
            <w:tcBorders>
              <w:top w:val="nil"/>
              <w:left w:val="nil"/>
              <w:bottom w:val="nil"/>
              <w:right w:val="nil"/>
            </w:tcBorders>
          </w:tcPr>
          <w:p w14:paraId="23264433"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E131586"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Element.Name</w:instrText>
            </w:r>
            <w:r w:rsidRPr="00487CC8">
              <w:rPr>
                <w:color w:val="FF0000"/>
                <w:u w:val="single"/>
              </w:rPr>
              <w:fldChar w:fldCharType="separate"/>
            </w:r>
            <w:r w:rsidRPr="00487CC8">
              <w:rPr>
                <w:rFonts w:cs="Calibri"/>
                <w:color w:val="FF0000"/>
                <w:u w:val="single"/>
              </w:rPr>
              <w:t>ZAKELIJK RECHT</w:t>
            </w:r>
            <w:r w:rsidRPr="00487CC8">
              <w:rPr>
                <w:color w:val="FF0000"/>
                <w:u w:val="single"/>
              </w:rPr>
              <w:fldChar w:fldCharType="end"/>
            </w: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ConnSource.Cardinality</w:instrText>
            </w:r>
            <w:r w:rsidRPr="00487CC8">
              <w:rPr>
                <w:rFonts w:cs="Calibri"/>
                <w:color w:val="FF0000"/>
                <w:u w:val="single"/>
              </w:rPr>
              <w:fldChar w:fldCharType="separate"/>
            </w:r>
            <w:r w:rsidRPr="00487CC8">
              <w:rPr>
                <w:rFonts w:cs="Calibri"/>
                <w:color w:val="FF0000"/>
                <w:u w:val="single"/>
              </w:rPr>
              <w:t>1..*</w:t>
            </w:r>
            <w:r w:rsidRPr="00487CC8">
              <w:rPr>
                <w:rFonts w:cs="Calibri"/>
                <w:color w:val="FF0000"/>
                <w:u w:val="single"/>
              </w:rPr>
              <w:fldChar w:fldCharType="end"/>
            </w:r>
            <w:r w:rsidRPr="00487CC8">
              <w:rPr>
                <w:rFonts w:cs="Calibri"/>
                <w:color w:val="FF0000"/>
                <w:u w:val="single"/>
              </w:rPr>
              <w:t>]</w:t>
            </w:r>
          </w:p>
          <w:p w14:paraId="0D2D639D" w14:textId="77777777" w:rsidR="00487CC8" w:rsidRPr="00487CC8" w:rsidRDefault="00487CC8" w:rsidP="00487CC8">
            <w:pPr>
              <w:rPr>
                <w:rFonts w:cs="Calibri"/>
                <w:color w:val="FF0000"/>
                <w:u w:val="single"/>
              </w:rPr>
            </w:pP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Connector.Name</w:instrText>
            </w:r>
            <w:r w:rsidRPr="00487CC8">
              <w:rPr>
                <w:rFonts w:cs="Calibri"/>
                <w:color w:val="FF0000"/>
                <w:u w:val="single"/>
              </w:rPr>
              <w:fldChar w:fldCharType="separate"/>
            </w:r>
            <w:r w:rsidRPr="00487CC8">
              <w:rPr>
                <w:rFonts w:cs="Calibri"/>
                <w:color w:val="FF0000"/>
                <w:u w:val="single"/>
              </w:rPr>
              <w:t>is betrokken bij</w:t>
            </w:r>
            <w:r w:rsidRPr="00487CC8">
              <w:rPr>
                <w:rFonts w:cs="Calibri"/>
                <w:color w:val="FF0000"/>
                <w:u w:val="single"/>
              </w:rPr>
              <w:fldChar w:fldCharType="end"/>
            </w:r>
          </w:p>
          <w:p w14:paraId="21533EC7" w14:textId="77777777" w:rsidR="00487CC8" w:rsidRPr="00487CC8" w:rsidRDefault="00487CC8" w:rsidP="00487CC8">
            <w:pPr>
              <w:rPr>
                <w:rFonts w:cs="Calibri"/>
                <w:color w:val="FF0000"/>
                <w:u w:val="single"/>
              </w:rPr>
            </w:pPr>
            <w:r w:rsidRPr="00487CC8">
              <w:rPr>
                <w:rFonts w:cs="Calibri"/>
                <w:color w:val="FF0000"/>
                <w:u w:val="single"/>
              </w:rPr>
              <w:fldChar w:fldCharType="begin" w:fldLock="1"/>
            </w:r>
            <w:r w:rsidRPr="00487CC8">
              <w:rPr>
                <w:rFonts w:cs="Calibri"/>
                <w:color w:val="FF0000"/>
                <w:u w:val="single"/>
              </w:rPr>
              <w:instrText>MERGEFIELD Element.Name</w:instrText>
            </w:r>
            <w:r w:rsidRPr="00487CC8">
              <w:rPr>
                <w:rFonts w:cs="Calibri"/>
                <w:color w:val="FF0000"/>
                <w:u w:val="single"/>
              </w:rPr>
              <w:fldChar w:fldCharType="separate"/>
            </w:r>
            <w:r w:rsidRPr="00487CC8">
              <w:rPr>
                <w:rFonts w:cs="Calibri"/>
                <w:color w:val="FF0000"/>
                <w:u w:val="single"/>
              </w:rPr>
              <w:t>APPARTEMENTSRECHTSPLITSING</w:t>
            </w:r>
            <w:r w:rsidRPr="00487CC8">
              <w:rPr>
                <w:rFonts w:cs="Calibri"/>
                <w:color w:val="FF0000"/>
                <w:u w:val="single"/>
              </w:rPr>
              <w:fldChar w:fldCharType="end"/>
            </w: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ConnTarget.Cardinality</w:instrText>
            </w:r>
            <w:r w:rsidRPr="00487CC8">
              <w:rPr>
                <w:rFonts w:cs="Calibri"/>
                <w:color w:val="FF0000"/>
                <w:u w:val="single"/>
              </w:rPr>
              <w:fldChar w:fldCharType="separate"/>
            </w:r>
            <w:r w:rsidRPr="00487CC8">
              <w:rPr>
                <w:rFonts w:cs="Calibri"/>
                <w:color w:val="FF0000"/>
                <w:u w:val="single"/>
              </w:rPr>
              <w:t>0..1</w:t>
            </w:r>
            <w:r w:rsidRPr="00487CC8">
              <w:rPr>
                <w:rFonts w:cs="Calibri"/>
                <w:color w:val="FF0000"/>
                <w:u w:val="single"/>
              </w:rPr>
              <w:fldChar w:fldCharType="end"/>
            </w:r>
            <w:r w:rsidRPr="00487CC8">
              <w:rPr>
                <w:rFonts w:cs="Calibri"/>
                <w:color w:val="FF0000"/>
                <w:u w:val="single"/>
              </w:rPr>
              <w:t>]</w:t>
            </w:r>
          </w:p>
        </w:tc>
        <w:tc>
          <w:tcPr>
            <w:tcW w:w="6120" w:type="dxa"/>
            <w:tcBorders>
              <w:top w:val="nil"/>
              <w:left w:val="nil"/>
              <w:bottom w:val="nil"/>
              <w:right w:val="nil"/>
            </w:tcBorders>
          </w:tcPr>
          <w:p w14:paraId="119C0960"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Connector.Notes</w:instrText>
            </w:r>
            <w:r w:rsidRPr="00487CC8">
              <w:rPr>
                <w:color w:val="FF0000"/>
                <w:u w:val="single"/>
              </w:rPr>
              <w:fldChar w:fldCharType="separate"/>
            </w:r>
            <w:r w:rsidRPr="00487CC8">
              <w:rPr>
                <w:rFonts w:cs="Calibri"/>
                <w:color w:val="FF0000"/>
                <w:u w:val="single"/>
              </w:rPr>
              <w:t>De APPARTEMENTSRECHTSPLITSING waarbij het in de splitsing in appartementsrechten betrokken ZAKELIJK RECHT is betrokken.</w:t>
            </w:r>
            <w:r w:rsidRPr="00487CC8">
              <w:rPr>
                <w:color w:val="FF0000"/>
                <w:u w:val="single"/>
              </w:rPr>
              <w:fldChar w:fldCharType="end"/>
            </w:r>
          </w:p>
        </w:tc>
      </w:tr>
      <w:tr w:rsidR="00487CC8" w:rsidRPr="00487CC8" w14:paraId="3B952961" w14:textId="77777777" w:rsidTr="00194548">
        <w:trPr>
          <w:trHeight w:hRule="exact" w:val="128"/>
        </w:trPr>
        <w:tc>
          <w:tcPr>
            <w:tcW w:w="450" w:type="dxa"/>
            <w:tcBorders>
              <w:top w:val="nil"/>
              <w:left w:val="nil"/>
              <w:bottom w:val="nil"/>
              <w:right w:val="nil"/>
            </w:tcBorders>
          </w:tcPr>
          <w:p w14:paraId="3637FF0D"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D4057F6" w14:textId="77777777" w:rsidR="00487CC8" w:rsidRPr="00487CC8" w:rsidRDefault="00487CC8" w:rsidP="00487CC8">
            <w:pPr>
              <w:rPr>
                <w:rFonts w:cs="Calibri"/>
                <w:color w:val="FF0000"/>
                <w:u w:val="single"/>
              </w:rPr>
            </w:pPr>
          </w:p>
        </w:tc>
        <w:tc>
          <w:tcPr>
            <w:tcW w:w="6120" w:type="dxa"/>
            <w:tcBorders>
              <w:top w:val="nil"/>
              <w:left w:val="nil"/>
              <w:bottom w:val="nil"/>
              <w:right w:val="nil"/>
            </w:tcBorders>
          </w:tcPr>
          <w:p w14:paraId="487B41B9" w14:textId="77777777" w:rsidR="00487CC8" w:rsidRPr="00487CC8" w:rsidRDefault="00487CC8" w:rsidP="00487CC8">
            <w:pPr>
              <w:rPr>
                <w:rFonts w:cs="Calibri"/>
                <w:color w:val="FF0000"/>
                <w:u w:val="single"/>
              </w:rPr>
            </w:pPr>
          </w:p>
        </w:tc>
      </w:tr>
      <w:tr w:rsidR="00487CC8" w:rsidRPr="00487CC8" w14:paraId="722CE7D1" w14:textId="77777777" w:rsidTr="00194548">
        <w:tc>
          <w:tcPr>
            <w:tcW w:w="450" w:type="dxa"/>
            <w:tcBorders>
              <w:top w:val="nil"/>
              <w:left w:val="nil"/>
              <w:bottom w:val="nil"/>
              <w:right w:val="nil"/>
            </w:tcBorders>
          </w:tcPr>
          <w:p w14:paraId="6461398A" w14:textId="77777777" w:rsidR="00487CC8" w:rsidRPr="00487CC8" w:rsidRDefault="00487CC8" w:rsidP="00487CC8">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0E95208"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Element.Name</w:instrText>
            </w:r>
            <w:r w:rsidRPr="00487CC8">
              <w:rPr>
                <w:color w:val="FF0000"/>
                <w:u w:val="single"/>
              </w:rPr>
              <w:fldChar w:fldCharType="separate"/>
            </w:r>
            <w:r w:rsidRPr="00487CC8">
              <w:rPr>
                <w:rFonts w:cs="Calibri"/>
                <w:color w:val="FF0000"/>
                <w:u w:val="single"/>
              </w:rPr>
              <w:t>ZAKELIJK RECHT</w:t>
            </w:r>
            <w:r w:rsidRPr="00487CC8">
              <w:rPr>
                <w:color w:val="FF0000"/>
                <w:u w:val="single"/>
              </w:rPr>
              <w:fldChar w:fldCharType="end"/>
            </w: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ConnSource.Cardinality</w:instrText>
            </w:r>
            <w:r w:rsidRPr="00487CC8">
              <w:rPr>
                <w:rFonts w:cs="Calibri"/>
                <w:color w:val="FF0000"/>
                <w:u w:val="single"/>
              </w:rPr>
              <w:fldChar w:fldCharType="separate"/>
            </w:r>
            <w:r w:rsidRPr="00487CC8">
              <w:rPr>
                <w:rFonts w:cs="Calibri"/>
                <w:color w:val="FF0000"/>
                <w:u w:val="single"/>
              </w:rPr>
              <w:t>2..*</w:t>
            </w:r>
            <w:r w:rsidRPr="00487CC8">
              <w:rPr>
                <w:rFonts w:cs="Calibri"/>
                <w:color w:val="FF0000"/>
                <w:u w:val="single"/>
              </w:rPr>
              <w:fldChar w:fldCharType="end"/>
            </w:r>
            <w:r w:rsidRPr="00487CC8">
              <w:rPr>
                <w:rFonts w:cs="Calibri"/>
                <w:color w:val="FF0000"/>
                <w:u w:val="single"/>
              </w:rPr>
              <w:t>]</w:t>
            </w:r>
          </w:p>
          <w:p w14:paraId="11FCA9CB" w14:textId="77777777" w:rsidR="00487CC8" w:rsidRPr="00487CC8" w:rsidRDefault="00487CC8" w:rsidP="00487CC8">
            <w:pPr>
              <w:rPr>
                <w:rFonts w:cs="Calibri"/>
                <w:color w:val="FF0000"/>
                <w:u w:val="single"/>
              </w:rPr>
            </w:pP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Connector.Name</w:instrText>
            </w:r>
            <w:r w:rsidRPr="00487CC8">
              <w:rPr>
                <w:rFonts w:cs="Calibri"/>
                <w:color w:val="FF0000"/>
                <w:u w:val="single"/>
              </w:rPr>
              <w:fldChar w:fldCharType="separate"/>
            </w:r>
            <w:r w:rsidRPr="00487CC8">
              <w:rPr>
                <w:rFonts w:cs="Calibri"/>
                <w:color w:val="FF0000"/>
                <w:u w:val="single"/>
              </w:rPr>
              <w:t>is ontstaan uit</w:t>
            </w:r>
            <w:r w:rsidRPr="00487CC8">
              <w:rPr>
                <w:rFonts w:cs="Calibri"/>
                <w:color w:val="FF0000"/>
                <w:u w:val="single"/>
              </w:rPr>
              <w:fldChar w:fldCharType="end"/>
            </w:r>
          </w:p>
          <w:p w14:paraId="250A7CA8" w14:textId="77777777" w:rsidR="00487CC8" w:rsidRPr="00487CC8" w:rsidRDefault="00487CC8" w:rsidP="00487CC8">
            <w:pPr>
              <w:rPr>
                <w:rFonts w:cs="Calibri"/>
                <w:color w:val="FF0000"/>
                <w:u w:val="single"/>
              </w:rPr>
            </w:pPr>
            <w:r w:rsidRPr="00487CC8">
              <w:rPr>
                <w:rFonts w:cs="Calibri"/>
                <w:color w:val="FF0000"/>
                <w:u w:val="single"/>
              </w:rPr>
              <w:fldChar w:fldCharType="begin" w:fldLock="1"/>
            </w:r>
            <w:r w:rsidRPr="00487CC8">
              <w:rPr>
                <w:rFonts w:cs="Calibri"/>
                <w:color w:val="FF0000"/>
                <w:u w:val="single"/>
              </w:rPr>
              <w:instrText>MERGEFIELD Element.Name</w:instrText>
            </w:r>
            <w:r w:rsidRPr="00487CC8">
              <w:rPr>
                <w:rFonts w:cs="Calibri"/>
                <w:color w:val="FF0000"/>
                <w:u w:val="single"/>
              </w:rPr>
              <w:fldChar w:fldCharType="separate"/>
            </w:r>
            <w:r w:rsidRPr="00487CC8">
              <w:rPr>
                <w:rFonts w:cs="Calibri"/>
                <w:color w:val="FF0000"/>
                <w:u w:val="single"/>
              </w:rPr>
              <w:t>APPARTEMENTSRECHTSPLITSING</w:t>
            </w:r>
            <w:r w:rsidRPr="00487CC8">
              <w:rPr>
                <w:rFonts w:cs="Calibri"/>
                <w:color w:val="FF0000"/>
                <w:u w:val="single"/>
              </w:rPr>
              <w:fldChar w:fldCharType="end"/>
            </w:r>
            <w:r w:rsidRPr="00487CC8">
              <w:rPr>
                <w:rFonts w:cs="Calibri"/>
                <w:color w:val="FF0000"/>
                <w:u w:val="single"/>
              </w:rPr>
              <w:t xml:space="preserve">  [</w:t>
            </w:r>
            <w:r w:rsidRPr="00487CC8">
              <w:rPr>
                <w:rFonts w:cs="Calibri"/>
                <w:color w:val="FF0000"/>
                <w:u w:val="single"/>
              </w:rPr>
              <w:fldChar w:fldCharType="begin" w:fldLock="1"/>
            </w:r>
            <w:r w:rsidRPr="00487CC8">
              <w:rPr>
                <w:rFonts w:cs="Calibri"/>
                <w:color w:val="FF0000"/>
                <w:u w:val="single"/>
              </w:rPr>
              <w:instrText>MERGEFIELD ConnTarget.Cardinality</w:instrText>
            </w:r>
            <w:r w:rsidRPr="00487CC8">
              <w:rPr>
                <w:rFonts w:cs="Calibri"/>
                <w:color w:val="FF0000"/>
                <w:u w:val="single"/>
              </w:rPr>
              <w:fldChar w:fldCharType="separate"/>
            </w:r>
            <w:r w:rsidRPr="00487CC8">
              <w:rPr>
                <w:rFonts w:cs="Calibri"/>
                <w:color w:val="FF0000"/>
                <w:u w:val="single"/>
              </w:rPr>
              <w:t>0..1</w:t>
            </w:r>
            <w:r w:rsidRPr="00487CC8">
              <w:rPr>
                <w:rFonts w:cs="Calibri"/>
                <w:color w:val="FF0000"/>
                <w:u w:val="single"/>
              </w:rPr>
              <w:fldChar w:fldCharType="end"/>
            </w:r>
            <w:r w:rsidRPr="00487CC8">
              <w:rPr>
                <w:rFonts w:cs="Calibri"/>
                <w:color w:val="FF0000"/>
                <w:u w:val="single"/>
              </w:rPr>
              <w:t>]</w:t>
            </w:r>
          </w:p>
        </w:tc>
        <w:tc>
          <w:tcPr>
            <w:tcW w:w="6120" w:type="dxa"/>
            <w:tcBorders>
              <w:top w:val="nil"/>
              <w:left w:val="nil"/>
              <w:bottom w:val="nil"/>
              <w:right w:val="nil"/>
            </w:tcBorders>
          </w:tcPr>
          <w:p w14:paraId="1E5D08F2" w14:textId="77777777" w:rsidR="00487CC8" w:rsidRPr="00487CC8" w:rsidRDefault="00487CC8" w:rsidP="00487CC8">
            <w:pPr>
              <w:rPr>
                <w:rFonts w:cs="Calibri"/>
                <w:color w:val="FF0000"/>
                <w:u w:val="single"/>
              </w:rPr>
            </w:pPr>
            <w:r w:rsidRPr="00487CC8">
              <w:rPr>
                <w:color w:val="FF0000"/>
                <w:u w:val="single"/>
              </w:rPr>
              <w:fldChar w:fldCharType="begin" w:fldLock="1"/>
            </w:r>
            <w:r w:rsidRPr="00487CC8">
              <w:rPr>
                <w:color w:val="FF0000"/>
                <w:u w:val="single"/>
              </w:rPr>
              <w:instrText xml:space="preserve">MERGEFIELD </w:instrText>
            </w:r>
            <w:r w:rsidRPr="00487CC8">
              <w:rPr>
                <w:rFonts w:cs="Calibri"/>
                <w:color w:val="FF0000"/>
                <w:u w:val="single"/>
              </w:rPr>
              <w:instrText>Connector.Notes</w:instrText>
            </w:r>
            <w:r w:rsidRPr="00487CC8">
              <w:rPr>
                <w:color w:val="FF0000"/>
                <w:u w:val="single"/>
              </w:rPr>
              <w:fldChar w:fldCharType="end"/>
            </w:r>
            <w:r w:rsidRPr="00487CC8">
              <w:rPr>
                <w:rFonts w:cs="Calibri"/>
                <w:color w:val="FF0000"/>
                <w:u w:val="single"/>
              </w:rPr>
              <w:t>De APPARTEMENTSRECHTSPLITSING waaruit  het in de splitsing in appartementsrechten ZAKELIJKE RECHT is ontstaan..</w:t>
            </w:r>
          </w:p>
        </w:tc>
      </w:tr>
      <w:tr w:rsidR="00487CC8" w:rsidRPr="00487CC8" w14:paraId="72702F2F" w14:textId="77777777" w:rsidTr="00194548">
        <w:trPr>
          <w:trHeight w:hRule="exact" w:val="128"/>
        </w:trPr>
        <w:tc>
          <w:tcPr>
            <w:tcW w:w="450" w:type="dxa"/>
            <w:tcBorders>
              <w:top w:val="nil"/>
              <w:left w:val="nil"/>
              <w:bottom w:val="nil"/>
              <w:right w:val="nil"/>
            </w:tcBorders>
          </w:tcPr>
          <w:p w14:paraId="3FC63273" w14:textId="77777777" w:rsidR="00487CC8" w:rsidRPr="00487CC8" w:rsidRDefault="00487CC8" w:rsidP="00487CC8">
            <w:pPr>
              <w:rPr>
                <w:rFonts w:cs="Calibri"/>
                <w:b/>
                <w:bCs/>
                <w:color w:val="000000"/>
                <w:highlight w:val="yellow"/>
                <w:u w:color="000000"/>
                <w:shd w:val="clear" w:color="auto" w:fill="FFFF80"/>
              </w:rPr>
            </w:pPr>
          </w:p>
        </w:tc>
        <w:tc>
          <w:tcPr>
            <w:tcW w:w="2790" w:type="dxa"/>
            <w:tcBorders>
              <w:top w:val="nil"/>
              <w:left w:val="nil"/>
              <w:bottom w:val="nil"/>
              <w:right w:val="nil"/>
            </w:tcBorders>
          </w:tcPr>
          <w:p w14:paraId="318A4F34" w14:textId="77777777" w:rsidR="00487CC8" w:rsidRPr="00487CC8" w:rsidRDefault="00487CC8" w:rsidP="00487CC8">
            <w:pPr>
              <w:rPr>
                <w:rFonts w:cs="Calibri"/>
                <w:color w:val="0F0F0F"/>
              </w:rPr>
            </w:pPr>
          </w:p>
        </w:tc>
        <w:tc>
          <w:tcPr>
            <w:tcW w:w="6120" w:type="dxa"/>
            <w:tcBorders>
              <w:top w:val="nil"/>
              <w:left w:val="nil"/>
              <w:bottom w:val="nil"/>
              <w:right w:val="nil"/>
            </w:tcBorders>
          </w:tcPr>
          <w:p w14:paraId="220D472C" w14:textId="77777777" w:rsidR="00487CC8" w:rsidRPr="00487CC8" w:rsidRDefault="00487CC8" w:rsidP="00487CC8">
            <w:pPr>
              <w:rPr>
                <w:rFonts w:cs="Calibri"/>
                <w:color w:val="0F0F0F"/>
              </w:rPr>
            </w:pPr>
          </w:p>
        </w:tc>
      </w:tr>
    </w:tbl>
    <w:p w14:paraId="54CF13DC" w14:textId="77777777" w:rsidR="00487CC8" w:rsidRPr="00487CC8" w:rsidRDefault="00487CC8" w:rsidP="00487CC8">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487CC8" w:rsidRPr="00487CC8" w14:paraId="4BF5BECD" w14:textId="77777777" w:rsidTr="00194548">
        <w:tc>
          <w:tcPr>
            <w:tcW w:w="9360" w:type="dxa"/>
            <w:tcBorders>
              <w:top w:val="nil"/>
              <w:left w:val="nil"/>
              <w:bottom w:val="nil"/>
              <w:right w:val="nil"/>
            </w:tcBorders>
          </w:tcPr>
          <w:p w14:paraId="2739CD71" w14:textId="77777777" w:rsidR="00487CC8" w:rsidRPr="00487CC8" w:rsidRDefault="00487CC8" w:rsidP="00487CC8">
            <w:pPr>
              <w:rPr>
                <w:rFonts w:cs="Calibri"/>
                <w:b/>
                <w:bCs/>
                <w:color w:val="0F0F0F"/>
              </w:rPr>
            </w:pPr>
            <w:r w:rsidRPr="00487CC8">
              <w:rPr>
                <w:rFonts w:cs="Calibri"/>
                <w:b/>
                <w:bCs/>
                <w:color w:val="0F0F0F"/>
              </w:rPr>
              <w:t>Toelichting objecttype</w:t>
            </w:r>
          </w:p>
          <w:p w14:paraId="6F8B3ED1" w14:textId="77777777" w:rsidR="00487CC8" w:rsidRPr="00487CC8" w:rsidRDefault="00487CC8" w:rsidP="00487CC8">
            <w:pPr>
              <w:ind w:left="720"/>
              <w:rPr>
                <w:rFonts w:cs="Calibri"/>
                <w:color w:val="0F0F0F"/>
                <w:u w:val="single"/>
              </w:rPr>
            </w:pPr>
            <w:r w:rsidRPr="00487CC8">
              <w:rPr>
                <w:rFonts w:cs="Calibri"/>
                <w:color w:val="FF0000"/>
                <w:u w:val="single"/>
              </w:rPr>
              <w:t>Een appartementsrechtsplitsing is een object dat beoogt ten behoeve van een splitsing in appartementsrechten, de in de splitsing betrokken rechten administratief samen te voegen. De appartementsrechtsplitsing omvat het geheel van rechten op een of meer kadastrale objecten dat is (onder) gesplitst in appartementsrechten. Een appartementsrechtsplitsing is een hoofdsplitsing of een ondersplitsing of een splitsingafkooperfpacht.</w:t>
            </w:r>
          </w:p>
        </w:tc>
      </w:tr>
      <w:tr w:rsidR="00487CC8" w:rsidRPr="00487CC8" w14:paraId="4715AC9C" w14:textId="77777777" w:rsidTr="00194548">
        <w:tc>
          <w:tcPr>
            <w:tcW w:w="9360" w:type="dxa"/>
            <w:tcBorders>
              <w:top w:val="nil"/>
              <w:left w:val="nil"/>
              <w:bottom w:val="nil"/>
              <w:right w:val="nil"/>
            </w:tcBorders>
          </w:tcPr>
          <w:p w14:paraId="2DA5A773" w14:textId="77777777" w:rsidR="00487CC8" w:rsidRPr="00487CC8" w:rsidRDefault="00487CC8" w:rsidP="00487CC8">
            <w:pPr>
              <w:rPr>
                <w:rFonts w:cs="Calibri"/>
                <w:b/>
                <w:bCs/>
                <w:color w:val="0F0F0F"/>
              </w:rPr>
            </w:pPr>
          </w:p>
        </w:tc>
      </w:tr>
    </w:tbl>
    <w:p w14:paraId="258BC19A" w14:textId="3FE4A1DA" w:rsidR="009C447C" w:rsidRDefault="009C447C" w:rsidP="00487CC8">
      <w:pPr>
        <w:spacing w:line="500" w:lineRule="exact"/>
        <w:ind w:left="1135"/>
        <w:contextualSpacing w:val="0"/>
        <w:outlineLvl w:val="1"/>
        <w:rPr>
          <w:rFonts w:eastAsia="Calibri"/>
          <w:sz w:val="20"/>
          <w:szCs w:val="20"/>
          <w:lang w:eastAsia="en-US"/>
        </w:rPr>
      </w:pPr>
      <w:bookmarkStart w:id="24" w:name="BKM_172AFD36_B400_4660_BFAC_4BBC1077D666"/>
      <w:bookmarkStart w:id="25" w:name="BKM_DFACED0A_ED52_4d0f_8077_7988E437B51D"/>
      <w:bookmarkEnd w:id="24"/>
      <w:bookmarkEnd w:id="25"/>
    </w:p>
    <w:p w14:paraId="4121FEAA" w14:textId="77777777" w:rsidR="009C447C" w:rsidRDefault="009C447C">
      <w:pPr>
        <w:contextualSpacing w:val="0"/>
        <w:rPr>
          <w:rFonts w:eastAsia="Calibri"/>
          <w:sz w:val="20"/>
          <w:szCs w:val="20"/>
          <w:lang w:eastAsia="en-US"/>
        </w:rPr>
      </w:pPr>
      <w:r>
        <w:rPr>
          <w:rFonts w:eastAsia="Calibri"/>
          <w:sz w:val="20"/>
          <w:szCs w:val="20"/>
          <w:lang w:eastAsia="en-US"/>
        </w:rPr>
        <w:br w:type="page"/>
      </w:r>
    </w:p>
    <w:p w14:paraId="184C3D9E" w14:textId="77777777" w:rsidR="00487CC8" w:rsidRPr="00487CC8" w:rsidRDefault="00487CC8" w:rsidP="00487CC8">
      <w:pPr>
        <w:spacing w:line="500" w:lineRule="exact"/>
        <w:ind w:left="1135"/>
        <w:contextualSpacing w:val="0"/>
        <w:outlineLvl w:val="1"/>
        <w:rPr>
          <w:rFonts w:eastAsia="Calibri"/>
          <w:sz w:val="20"/>
          <w:szCs w:val="20"/>
          <w:lang w:eastAsia="en-US"/>
        </w:rPr>
      </w:pPr>
    </w:p>
    <w:p w14:paraId="100246A8" w14:textId="77777777" w:rsidR="009C447C" w:rsidRPr="00035D73" w:rsidRDefault="009C447C" w:rsidP="009C447C">
      <w:pPr>
        <w:pStyle w:val="Kop2"/>
        <w:tabs>
          <w:tab w:val="clear" w:pos="851"/>
          <w:tab w:val="num" w:pos="709"/>
        </w:tabs>
        <w:ind w:left="1135" w:hanging="1135"/>
      </w:pPr>
      <w:r w:rsidRPr="00035D73">
        <w:fldChar w:fldCharType="begin" w:fldLock="1"/>
      </w:r>
      <w:r w:rsidRPr="00035D73">
        <w:instrText>MERGEFIELD Element.Stereotype</w:instrText>
      </w:r>
      <w:r w:rsidRPr="00035D73">
        <w:fldChar w:fldCharType="separate"/>
      </w:r>
      <w:r w:rsidRPr="00035D73">
        <w:t>«Objecttype»</w:t>
      </w:r>
      <w:r w:rsidRPr="00035D73">
        <w:fldChar w:fldCharType="end"/>
      </w:r>
      <w:r w:rsidRPr="00035D73">
        <w:t xml:space="preserve"> </w:t>
      </w:r>
      <w:r w:rsidRPr="00035D73">
        <w:fldChar w:fldCharType="begin" w:fldLock="1"/>
      </w:r>
      <w:r w:rsidRPr="00035D73">
        <w:instrText>MERGEFIELD Element.Name</w:instrText>
      </w:r>
      <w:r w:rsidRPr="00035D73">
        <w:fldChar w:fldCharType="separate"/>
      </w:r>
      <w:r w:rsidRPr="00FE6EC8">
        <w:rPr>
          <w:color w:val="FF0000"/>
          <w:u w:val="single"/>
        </w:rPr>
        <w:t xml:space="preserve">BEGROEID </w:t>
      </w:r>
      <w:r w:rsidRPr="00035D73">
        <w:t>TERREINDEEL</w:t>
      </w:r>
      <w:r w:rsidRPr="00035D73">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9C447C" w:rsidRPr="00951B1D" w14:paraId="1618763F" w14:textId="77777777" w:rsidTr="00194548">
        <w:trPr>
          <w:trHeight w:val="271"/>
        </w:trPr>
        <w:tc>
          <w:tcPr>
            <w:tcW w:w="2340" w:type="dxa"/>
            <w:gridSpan w:val="2"/>
            <w:tcBorders>
              <w:top w:val="nil"/>
              <w:left w:val="nil"/>
              <w:bottom w:val="nil"/>
              <w:right w:val="nil"/>
            </w:tcBorders>
          </w:tcPr>
          <w:p w14:paraId="425D533B" w14:textId="77777777" w:rsidR="009C447C" w:rsidRPr="00951B1D" w:rsidRDefault="009C447C" w:rsidP="00194548">
            <w:pPr>
              <w:rPr>
                <w:rFonts w:cs="Calibri"/>
                <w:color w:val="0F0F0F"/>
              </w:rPr>
            </w:pPr>
            <w:r w:rsidRPr="00951B1D">
              <w:rPr>
                <w:rFonts w:cs="Calibri"/>
                <w:b/>
                <w:bCs/>
                <w:color w:val="0F0F0F"/>
              </w:rPr>
              <w:t>Naam</w:t>
            </w:r>
          </w:p>
        </w:tc>
        <w:tc>
          <w:tcPr>
            <w:tcW w:w="7020" w:type="dxa"/>
            <w:gridSpan w:val="4"/>
            <w:tcBorders>
              <w:top w:val="nil"/>
              <w:left w:val="nil"/>
              <w:bottom w:val="nil"/>
              <w:right w:val="nil"/>
            </w:tcBorders>
          </w:tcPr>
          <w:p w14:paraId="114EC641" w14:textId="77777777" w:rsidR="009C447C" w:rsidRPr="00951B1D" w:rsidRDefault="009C447C" w:rsidP="00194548">
            <w:pPr>
              <w:rPr>
                <w:rFonts w:cs="Calibri"/>
                <w:color w:val="0F0F0F"/>
              </w:rPr>
            </w:pPr>
            <w:r w:rsidRPr="00951B1D">
              <w:fldChar w:fldCharType="begin" w:fldLock="1"/>
            </w:r>
            <w:r w:rsidRPr="00951B1D">
              <w:instrText xml:space="preserve">MERGEFIELD </w:instrText>
            </w:r>
            <w:r w:rsidRPr="00951B1D">
              <w:rPr>
                <w:rFonts w:cs="Calibri"/>
                <w:color w:val="0F0F0F"/>
              </w:rPr>
              <w:instrText>Element.Name</w:instrText>
            </w:r>
            <w:r w:rsidRPr="00951B1D">
              <w:fldChar w:fldCharType="separate"/>
            </w:r>
            <w:r w:rsidRPr="00951B1D">
              <w:rPr>
                <w:rFonts w:cs="Calibri"/>
                <w:color w:val="FF0000"/>
                <w:u w:val="single"/>
              </w:rPr>
              <w:t xml:space="preserve">BEGROEID </w:t>
            </w:r>
            <w:r w:rsidRPr="00951B1D">
              <w:rPr>
                <w:rFonts w:cs="Calibri"/>
                <w:color w:val="0F0F0F"/>
              </w:rPr>
              <w:t>TERREINDEEL</w:t>
            </w:r>
            <w:r w:rsidRPr="00951B1D">
              <w:fldChar w:fldCharType="end"/>
            </w:r>
          </w:p>
        </w:tc>
      </w:tr>
      <w:tr w:rsidR="009C447C" w:rsidRPr="00951B1D" w14:paraId="3E02DDB4" w14:textId="77777777" w:rsidTr="00194548">
        <w:trPr>
          <w:trHeight w:hRule="exact" w:val="128"/>
        </w:trPr>
        <w:tc>
          <w:tcPr>
            <w:tcW w:w="2340" w:type="dxa"/>
            <w:gridSpan w:val="2"/>
            <w:tcBorders>
              <w:top w:val="nil"/>
              <w:left w:val="nil"/>
              <w:bottom w:val="nil"/>
              <w:right w:val="nil"/>
            </w:tcBorders>
          </w:tcPr>
          <w:p w14:paraId="437CFF11"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2D520126" w14:textId="77777777" w:rsidR="009C447C" w:rsidRPr="00951B1D" w:rsidRDefault="009C447C" w:rsidP="00194548">
            <w:pPr>
              <w:rPr>
                <w:rFonts w:cs="Calibri"/>
                <w:color w:val="0F0F0F"/>
              </w:rPr>
            </w:pPr>
          </w:p>
        </w:tc>
      </w:tr>
      <w:tr w:rsidR="009C447C" w:rsidRPr="00951B1D" w14:paraId="6C75F137" w14:textId="77777777" w:rsidTr="00194548">
        <w:tc>
          <w:tcPr>
            <w:tcW w:w="2340" w:type="dxa"/>
            <w:gridSpan w:val="2"/>
            <w:tcBorders>
              <w:top w:val="nil"/>
              <w:left w:val="nil"/>
              <w:bottom w:val="nil"/>
              <w:right w:val="nil"/>
            </w:tcBorders>
          </w:tcPr>
          <w:p w14:paraId="0F002680" w14:textId="77777777" w:rsidR="009C447C" w:rsidRPr="00951B1D" w:rsidRDefault="009C447C" w:rsidP="00194548">
            <w:pPr>
              <w:rPr>
                <w:rFonts w:cs="Calibri"/>
                <w:color w:val="0F0F0F"/>
              </w:rPr>
            </w:pPr>
            <w:r w:rsidRPr="00951B1D">
              <w:rPr>
                <w:rFonts w:cs="Calibri"/>
                <w:b/>
                <w:bCs/>
                <w:color w:val="0F0F0F"/>
              </w:rPr>
              <w:t>Mnemonic</w:t>
            </w:r>
          </w:p>
        </w:tc>
        <w:tc>
          <w:tcPr>
            <w:tcW w:w="7020" w:type="dxa"/>
            <w:gridSpan w:val="4"/>
            <w:tcBorders>
              <w:top w:val="nil"/>
              <w:left w:val="nil"/>
              <w:bottom w:val="nil"/>
              <w:right w:val="nil"/>
            </w:tcBorders>
          </w:tcPr>
          <w:p w14:paraId="13D1A364"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Element.Alias</w:instrText>
            </w:r>
            <w:r w:rsidRPr="00951B1D">
              <w:rPr>
                <w:color w:val="FF0000"/>
                <w:u w:val="single"/>
              </w:rPr>
              <w:fldChar w:fldCharType="separate"/>
            </w:r>
            <w:r w:rsidRPr="00951B1D">
              <w:rPr>
                <w:rFonts w:cs="Calibri"/>
                <w:color w:val="FF0000"/>
                <w:u w:val="single"/>
              </w:rPr>
              <w:t>BTD</w:t>
            </w:r>
            <w:r w:rsidRPr="00951B1D">
              <w:rPr>
                <w:color w:val="FF0000"/>
                <w:u w:val="single"/>
              </w:rPr>
              <w:fldChar w:fldCharType="end"/>
            </w:r>
          </w:p>
        </w:tc>
      </w:tr>
      <w:tr w:rsidR="009C447C" w:rsidRPr="00951B1D" w14:paraId="3F0819AE" w14:textId="77777777" w:rsidTr="00194548">
        <w:trPr>
          <w:trHeight w:hRule="exact" w:val="128"/>
        </w:trPr>
        <w:tc>
          <w:tcPr>
            <w:tcW w:w="2340" w:type="dxa"/>
            <w:gridSpan w:val="2"/>
            <w:tcBorders>
              <w:top w:val="nil"/>
              <w:left w:val="nil"/>
              <w:bottom w:val="nil"/>
              <w:right w:val="nil"/>
            </w:tcBorders>
          </w:tcPr>
          <w:p w14:paraId="03B3CC89"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23BA597F" w14:textId="77777777" w:rsidR="009C447C" w:rsidRPr="00951B1D" w:rsidRDefault="009C447C" w:rsidP="00194548">
            <w:pPr>
              <w:rPr>
                <w:rFonts w:cs="Calibri"/>
                <w:color w:val="FF0000"/>
                <w:u w:val="single"/>
              </w:rPr>
            </w:pPr>
          </w:p>
        </w:tc>
      </w:tr>
      <w:tr w:rsidR="009C447C" w:rsidRPr="00951B1D" w14:paraId="7AC91F33" w14:textId="77777777" w:rsidTr="00194548">
        <w:tc>
          <w:tcPr>
            <w:tcW w:w="2340" w:type="dxa"/>
            <w:gridSpan w:val="2"/>
            <w:tcBorders>
              <w:top w:val="nil"/>
              <w:left w:val="nil"/>
              <w:bottom w:val="nil"/>
              <w:right w:val="nil"/>
            </w:tcBorders>
          </w:tcPr>
          <w:p w14:paraId="34CDF90F" w14:textId="77777777" w:rsidR="009C447C" w:rsidRPr="00951B1D" w:rsidRDefault="009C447C" w:rsidP="00194548">
            <w:pPr>
              <w:rPr>
                <w:rFonts w:cs="Calibri"/>
                <w:b/>
                <w:bCs/>
                <w:color w:val="0F0F0F"/>
              </w:rPr>
            </w:pPr>
            <w:r w:rsidRPr="00951B1D">
              <w:rPr>
                <w:rFonts w:cs="Calibri"/>
                <w:b/>
                <w:bCs/>
                <w:color w:val="0F0F0F"/>
              </w:rPr>
              <w:t>Herkomst</w:t>
            </w:r>
          </w:p>
        </w:tc>
        <w:tc>
          <w:tcPr>
            <w:tcW w:w="7020" w:type="dxa"/>
            <w:gridSpan w:val="4"/>
            <w:tcBorders>
              <w:top w:val="nil"/>
              <w:left w:val="nil"/>
              <w:bottom w:val="nil"/>
              <w:right w:val="nil"/>
            </w:tcBorders>
          </w:tcPr>
          <w:p w14:paraId="5CD88DEA" w14:textId="77777777" w:rsidR="009C447C" w:rsidRPr="00951B1D" w:rsidRDefault="009C447C" w:rsidP="00194548">
            <w:pPr>
              <w:rPr>
                <w:rFonts w:cs="Calibri"/>
                <w:color w:val="FF0000"/>
                <w:u w:val="single"/>
              </w:rPr>
            </w:pPr>
            <w:r w:rsidRPr="00951B1D">
              <w:rPr>
                <w:rFonts w:cs="Calibri"/>
                <w:color w:val="FF0000"/>
                <w:u w:val="single"/>
              </w:rPr>
              <w:t>BGT</w:t>
            </w:r>
          </w:p>
        </w:tc>
      </w:tr>
      <w:tr w:rsidR="009C447C" w:rsidRPr="00951B1D" w14:paraId="4B7C0A44" w14:textId="77777777" w:rsidTr="00194548">
        <w:trPr>
          <w:trHeight w:hRule="exact" w:val="128"/>
        </w:trPr>
        <w:tc>
          <w:tcPr>
            <w:tcW w:w="2340" w:type="dxa"/>
            <w:gridSpan w:val="2"/>
            <w:tcBorders>
              <w:top w:val="nil"/>
              <w:left w:val="nil"/>
              <w:bottom w:val="nil"/>
              <w:right w:val="nil"/>
            </w:tcBorders>
          </w:tcPr>
          <w:p w14:paraId="10BED586"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04124209" w14:textId="77777777" w:rsidR="009C447C" w:rsidRPr="00951B1D" w:rsidRDefault="009C447C" w:rsidP="00194548">
            <w:pPr>
              <w:rPr>
                <w:rFonts w:cs="Calibri"/>
                <w:color w:val="0F0F0F"/>
              </w:rPr>
            </w:pPr>
          </w:p>
        </w:tc>
      </w:tr>
      <w:tr w:rsidR="009C447C" w:rsidRPr="00951B1D" w14:paraId="534E4EDC" w14:textId="77777777" w:rsidTr="00194548">
        <w:trPr>
          <w:trHeight w:val="230"/>
        </w:trPr>
        <w:tc>
          <w:tcPr>
            <w:tcW w:w="2340" w:type="dxa"/>
            <w:gridSpan w:val="2"/>
            <w:tcBorders>
              <w:top w:val="nil"/>
              <w:left w:val="nil"/>
              <w:bottom w:val="nil"/>
              <w:right w:val="nil"/>
            </w:tcBorders>
          </w:tcPr>
          <w:p w14:paraId="70A2B8FA" w14:textId="77777777" w:rsidR="009C447C" w:rsidRPr="00951B1D" w:rsidRDefault="009C447C" w:rsidP="00194548">
            <w:pPr>
              <w:rPr>
                <w:rFonts w:cs="Calibri"/>
                <w:b/>
                <w:bCs/>
                <w:color w:val="0F0F0F"/>
              </w:rPr>
            </w:pPr>
            <w:r w:rsidRPr="00951B1D">
              <w:rPr>
                <w:rFonts w:cs="Calibri"/>
                <w:b/>
                <w:bCs/>
                <w:color w:val="0F0F0F"/>
              </w:rPr>
              <w:t>Definitie</w:t>
            </w:r>
          </w:p>
        </w:tc>
        <w:tc>
          <w:tcPr>
            <w:tcW w:w="7020" w:type="dxa"/>
            <w:gridSpan w:val="4"/>
            <w:tcBorders>
              <w:top w:val="nil"/>
              <w:left w:val="nil"/>
              <w:bottom w:val="nil"/>
              <w:right w:val="nil"/>
            </w:tcBorders>
          </w:tcPr>
          <w:p w14:paraId="2D9F4CB4" w14:textId="77777777" w:rsidR="009C447C" w:rsidRPr="00951B1D" w:rsidRDefault="009C447C" w:rsidP="00194548">
            <w:pPr>
              <w:rPr>
                <w:rFonts w:cs="Calibri"/>
                <w:color w:val="0F0F0F"/>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Element.Notes</w:instrText>
            </w:r>
            <w:r w:rsidRPr="00951B1D">
              <w:rPr>
                <w:color w:val="FF0000"/>
                <w:u w:val="single"/>
              </w:rPr>
              <w:fldChar w:fldCharType="separate"/>
            </w:r>
            <w:r w:rsidRPr="00951B1D">
              <w:rPr>
                <w:rFonts w:cs="Calibri"/>
                <w:color w:val="FF0000"/>
                <w:u w:val="single"/>
              </w:rPr>
              <w:t>Kleinste functioneel onafhankelijk stukje van een terrein dat er binnen het objecttype Terrein van NEN 3610 wordt onderscheiden, met aaneengesloten homogene vegetatie.</w:t>
            </w:r>
            <w:r w:rsidRPr="00951B1D">
              <w:rPr>
                <w:color w:val="FF0000"/>
                <w:u w:val="single"/>
              </w:rPr>
              <w:fldChar w:fldCharType="end"/>
            </w:r>
          </w:p>
        </w:tc>
      </w:tr>
      <w:tr w:rsidR="009C447C" w:rsidRPr="00951B1D" w14:paraId="1E75283C" w14:textId="77777777" w:rsidTr="00194548">
        <w:trPr>
          <w:trHeight w:hRule="exact" w:val="68"/>
        </w:trPr>
        <w:tc>
          <w:tcPr>
            <w:tcW w:w="2340" w:type="dxa"/>
            <w:gridSpan w:val="2"/>
            <w:tcBorders>
              <w:top w:val="nil"/>
              <w:left w:val="nil"/>
              <w:bottom w:val="nil"/>
              <w:right w:val="nil"/>
            </w:tcBorders>
          </w:tcPr>
          <w:p w14:paraId="7E3433F9"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33BAC06F" w14:textId="77777777" w:rsidR="009C447C" w:rsidRPr="00951B1D" w:rsidRDefault="009C447C" w:rsidP="00194548">
            <w:pPr>
              <w:rPr>
                <w:rFonts w:cs="Calibri"/>
                <w:color w:val="0F0F0F"/>
              </w:rPr>
            </w:pPr>
          </w:p>
        </w:tc>
      </w:tr>
      <w:tr w:rsidR="009C447C" w:rsidRPr="00951B1D" w14:paraId="26CAE27D" w14:textId="77777777" w:rsidTr="00194548">
        <w:trPr>
          <w:trHeight w:val="271"/>
        </w:trPr>
        <w:tc>
          <w:tcPr>
            <w:tcW w:w="2340" w:type="dxa"/>
            <w:gridSpan w:val="2"/>
            <w:tcBorders>
              <w:top w:val="nil"/>
              <w:left w:val="nil"/>
              <w:bottom w:val="nil"/>
              <w:right w:val="nil"/>
            </w:tcBorders>
          </w:tcPr>
          <w:p w14:paraId="0F954B55" w14:textId="77777777" w:rsidR="009C447C" w:rsidRPr="00951B1D" w:rsidRDefault="009C447C" w:rsidP="00194548">
            <w:pPr>
              <w:rPr>
                <w:rFonts w:cs="Calibri"/>
                <w:b/>
                <w:bCs/>
                <w:color w:val="0F0F0F"/>
              </w:rPr>
            </w:pPr>
            <w:r w:rsidRPr="00951B1D">
              <w:rPr>
                <w:rFonts w:cs="Calibri"/>
                <w:b/>
                <w:bCs/>
                <w:color w:val="0F0F0F"/>
              </w:rPr>
              <w:t>Herkomst definitie</w:t>
            </w:r>
          </w:p>
        </w:tc>
        <w:tc>
          <w:tcPr>
            <w:tcW w:w="7020" w:type="dxa"/>
            <w:gridSpan w:val="4"/>
            <w:tcBorders>
              <w:top w:val="nil"/>
              <w:left w:val="nil"/>
              <w:bottom w:val="nil"/>
              <w:right w:val="nil"/>
            </w:tcBorders>
          </w:tcPr>
          <w:p w14:paraId="6D77C4EE" w14:textId="77777777" w:rsidR="009C447C" w:rsidRPr="00951B1D" w:rsidRDefault="009C447C" w:rsidP="00194548">
            <w:pPr>
              <w:rPr>
                <w:rFonts w:cs="Calibri"/>
                <w:color w:val="FF0000"/>
                <w:u w:val="single"/>
              </w:rPr>
            </w:pPr>
            <w:r w:rsidRPr="00951B1D">
              <w:rPr>
                <w:rFonts w:cs="Calibri"/>
                <w:color w:val="FF0000"/>
                <w:u w:val="single"/>
              </w:rPr>
              <w:t>BGT</w:t>
            </w:r>
          </w:p>
        </w:tc>
      </w:tr>
      <w:tr w:rsidR="009C447C" w:rsidRPr="00951B1D" w14:paraId="18F7330C" w14:textId="77777777" w:rsidTr="00194548">
        <w:trPr>
          <w:trHeight w:hRule="exact" w:val="128"/>
        </w:trPr>
        <w:tc>
          <w:tcPr>
            <w:tcW w:w="2340" w:type="dxa"/>
            <w:gridSpan w:val="2"/>
            <w:tcBorders>
              <w:top w:val="nil"/>
              <w:left w:val="nil"/>
              <w:bottom w:val="nil"/>
              <w:right w:val="nil"/>
            </w:tcBorders>
          </w:tcPr>
          <w:p w14:paraId="505F8AFC"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7C63BA83" w14:textId="77777777" w:rsidR="009C447C" w:rsidRPr="00951B1D" w:rsidRDefault="009C447C" w:rsidP="00194548">
            <w:pPr>
              <w:rPr>
                <w:rFonts w:cs="Calibri"/>
                <w:color w:val="FF0000"/>
                <w:u w:val="single"/>
              </w:rPr>
            </w:pPr>
          </w:p>
        </w:tc>
      </w:tr>
      <w:tr w:rsidR="009C447C" w:rsidRPr="00951B1D" w14:paraId="75141E6D" w14:textId="77777777" w:rsidTr="00194548">
        <w:tc>
          <w:tcPr>
            <w:tcW w:w="2340" w:type="dxa"/>
            <w:gridSpan w:val="2"/>
            <w:tcBorders>
              <w:top w:val="nil"/>
              <w:left w:val="nil"/>
              <w:bottom w:val="nil"/>
              <w:right w:val="nil"/>
            </w:tcBorders>
          </w:tcPr>
          <w:p w14:paraId="5E6E05C9" w14:textId="77777777" w:rsidR="009C447C" w:rsidRPr="00951B1D" w:rsidRDefault="009C447C" w:rsidP="00194548">
            <w:pPr>
              <w:rPr>
                <w:rFonts w:cs="Calibri"/>
                <w:b/>
                <w:bCs/>
                <w:color w:val="0F0F0F"/>
              </w:rPr>
            </w:pPr>
            <w:r w:rsidRPr="00951B1D">
              <w:rPr>
                <w:rFonts w:cs="Calibri"/>
                <w:b/>
                <w:bCs/>
                <w:color w:val="0F0F0F"/>
              </w:rPr>
              <w:t>Datum opname</w:t>
            </w:r>
          </w:p>
        </w:tc>
        <w:tc>
          <w:tcPr>
            <w:tcW w:w="7020" w:type="dxa"/>
            <w:gridSpan w:val="4"/>
            <w:tcBorders>
              <w:top w:val="nil"/>
              <w:left w:val="nil"/>
              <w:bottom w:val="nil"/>
              <w:right w:val="nil"/>
            </w:tcBorders>
          </w:tcPr>
          <w:p w14:paraId="3DE0D33A" w14:textId="77777777" w:rsidR="009C447C" w:rsidRPr="00951B1D" w:rsidRDefault="009C447C" w:rsidP="00194548">
            <w:pPr>
              <w:rPr>
                <w:rFonts w:cs="Calibri"/>
                <w:color w:val="FF0000"/>
                <w:u w:val="single"/>
              </w:rPr>
            </w:pPr>
            <w:r w:rsidRPr="00951B1D">
              <w:rPr>
                <w:rFonts w:cs="Calibri"/>
                <w:color w:val="FF0000"/>
                <w:u w:val="single"/>
              </w:rPr>
              <w:t>30 december 2013</w:t>
            </w:r>
          </w:p>
        </w:tc>
      </w:tr>
      <w:tr w:rsidR="009C447C" w:rsidRPr="00951B1D" w14:paraId="1C1F882D" w14:textId="77777777" w:rsidTr="00194548">
        <w:trPr>
          <w:trHeight w:hRule="exact" w:val="128"/>
        </w:trPr>
        <w:tc>
          <w:tcPr>
            <w:tcW w:w="2340" w:type="dxa"/>
            <w:gridSpan w:val="2"/>
            <w:tcBorders>
              <w:top w:val="nil"/>
              <w:left w:val="nil"/>
              <w:bottom w:val="nil"/>
              <w:right w:val="nil"/>
            </w:tcBorders>
          </w:tcPr>
          <w:p w14:paraId="1FE02AF2"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75DC3664" w14:textId="77777777" w:rsidR="009C447C" w:rsidRPr="00951B1D" w:rsidRDefault="009C447C" w:rsidP="00194548">
            <w:pPr>
              <w:rPr>
                <w:rFonts w:cs="Calibri"/>
                <w:color w:val="FF0000"/>
                <w:u w:val="single"/>
              </w:rPr>
            </w:pPr>
          </w:p>
        </w:tc>
      </w:tr>
      <w:tr w:rsidR="009C447C" w:rsidRPr="00951B1D" w14:paraId="0621925D" w14:textId="77777777" w:rsidTr="00194548">
        <w:tc>
          <w:tcPr>
            <w:tcW w:w="2340" w:type="dxa"/>
            <w:gridSpan w:val="2"/>
            <w:tcBorders>
              <w:top w:val="nil"/>
              <w:left w:val="nil"/>
              <w:bottom w:val="nil"/>
              <w:right w:val="nil"/>
            </w:tcBorders>
          </w:tcPr>
          <w:p w14:paraId="00B7E4EB" w14:textId="77777777" w:rsidR="009C447C" w:rsidRPr="00951B1D" w:rsidRDefault="009C447C" w:rsidP="00194548">
            <w:pPr>
              <w:rPr>
                <w:rFonts w:cs="Calibri"/>
                <w:b/>
                <w:bCs/>
                <w:color w:val="0F0F0F"/>
              </w:rPr>
            </w:pPr>
            <w:r w:rsidRPr="00951B1D">
              <w:rPr>
                <w:rFonts w:cs="Calibri"/>
                <w:b/>
                <w:bCs/>
                <w:color w:val="0F0F0F"/>
              </w:rPr>
              <w:t>Unieke aanduiding</w:t>
            </w:r>
          </w:p>
        </w:tc>
        <w:tc>
          <w:tcPr>
            <w:tcW w:w="7020" w:type="dxa"/>
            <w:gridSpan w:val="4"/>
            <w:tcBorders>
              <w:top w:val="nil"/>
              <w:left w:val="nil"/>
              <w:bottom w:val="nil"/>
              <w:right w:val="nil"/>
            </w:tcBorders>
          </w:tcPr>
          <w:p w14:paraId="29D5B230" w14:textId="77777777" w:rsidR="009C447C" w:rsidRPr="00951B1D" w:rsidRDefault="009C447C" w:rsidP="00194548">
            <w:pPr>
              <w:rPr>
                <w:rFonts w:cs="Calibri"/>
                <w:color w:val="FF0000"/>
                <w:u w:val="single"/>
              </w:rPr>
            </w:pPr>
            <w:r w:rsidRPr="00951B1D">
              <w:rPr>
                <w:rFonts w:cs="Calibri"/>
                <w:color w:val="FF0000"/>
                <w:u w:val="single"/>
              </w:rPr>
              <w:t>Identificatie begroeid terreindeel</w:t>
            </w:r>
          </w:p>
        </w:tc>
      </w:tr>
      <w:tr w:rsidR="009C447C" w:rsidRPr="00951B1D" w14:paraId="2648BDC1" w14:textId="77777777" w:rsidTr="00194548">
        <w:trPr>
          <w:trHeight w:hRule="exact" w:val="128"/>
        </w:trPr>
        <w:tc>
          <w:tcPr>
            <w:tcW w:w="2340" w:type="dxa"/>
            <w:gridSpan w:val="2"/>
            <w:tcBorders>
              <w:top w:val="nil"/>
              <w:left w:val="nil"/>
              <w:bottom w:val="nil"/>
              <w:right w:val="nil"/>
            </w:tcBorders>
          </w:tcPr>
          <w:p w14:paraId="50F8BE3B"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71A6C7B7" w14:textId="77777777" w:rsidR="009C447C" w:rsidRPr="00951B1D" w:rsidRDefault="009C447C" w:rsidP="00194548">
            <w:pPr>
              <w:rPr>
                <w:rFonts w:cs="Calibri"/>
                <w:b/>
                <w:bCs/>
                <w:color w:val="FF0000"/>
                <w:u w:val="single"/>
              </w:rPr>
            </w:pPr>
          </w:p>
        </w:tc>
      </w:tr>
      <w:tr w:rsidR="009C447C" w:rsidRPr="00951B1D" w14:paraId="3FED5EBD" w14:textId="77777777" w:rsidTr="00194548">
        <w:tc>
          <w:tcPr>
            <w:tcW w:w="2340" w:type="dxa"/>
            <w:gridSpan w:val="2"/>
            <w:tcBorders>
              <w:top w:val="nil"/>
              <w:left w:val="nil"/>
              <w:bottom w:val="nil"/>
              <w:right w:val="nil"/>
            </w:tcBorders>
          </w:tcPr>
          <w:p w14:paraId="4FA45BC5" w14:textId="77777777" w:rsidR="009C447C" w:rsidRPr="00951B1D" w:rsidRDefault="009C447C" w:rsidP="00194548">
            <w:pPr>
              <w:rPr>
                <w:rFonts w:cs="Calibri"/>
                <w:b/>
                <w:bCs/>
                <w:color w:val="0F0F0F"/>
              </w:rPr>
            </w:pPr>
            <w:r w:rsidRPr="00951B1D">
              <w:rPr>
                <w:rFonts w:cs="Calibri"/>
                <w:b/>
                <w:bCs/>
                <w:color w:val="0F0F0F"/>
              </w:rPr>
              <w:t>Populatie</w:t>
            </w:r>
          </w:p>
        </w:tc>
        <w:tc>
          <w:tcPr>
            <w:tcW w:w="7020" w:type="dxa"/>
            <w:gridSpan w:val="4"/>
            <w:tcBorders>
              <w:top w:val="nil"/>
              <w:left w:val="nil"/>
              <w:bottom w:val="nil"/>
              <w:right w:val="nil"/>
            </w:tcBorders>
          </w:tcPr>
          <w:p w14:paraId="6F61796B" w14:textId="77777777" w:rsidR="009C447C" w:rsidRPr="00951B1D" w:rsidRDefault="009C447C" w:rsidP="00194548">
            <w:pPr>
              <w:rPr>
                <w:rFonts w:cs="Calibri"/>
                <w:color w:val="FF0000"/>
                <w:u w:val="single"/>
              </w:rPr>
            </w:pPr>
            <w:r w:rsidRPr="00951B1D">
              <w:rPr>
                <w:rFonts w:cs="Calibri"/>
                <w:color w:val="FF0000"/>
                <w:u w:val="single"/>
              </w:rPr>
              <w:t xml:space="preserve">Gerealiseerde planwijzigingen van bestaande begroeide terreindeel objecten maken geen deel uit van de verzameling begroeide terreindelen. </w:t>
            </w:r>
          </w:p>
          <w:p w14:paraId="097BEA72" w14:textId="77777777" w:rsidR="009C447C" w:rsidRPr="00951B1D" w:rsidRDefault="009C447C" w:rsidP="00194548">
            <w:pPr>
              <w:rPr>
                <w:rFonts w:cs="Calibri"/>
                <w:color w:val="FF0000"/>
                <w:u w:val="single"/>
              </w:rPr>
            </w:pPr>
          </w:p>
          <w:p w14:paraId="71DDD288" w14:textId="77777777" w:rsidR="009C447C" w:rsidRPr="00951B1D" w:rsidRDefault="009C447C" w:rsidP="00194548">
            <w:pPr>
              <w:rPr>
                <w:rFonts w:cs="Calibri"/>
                <w:color w:val="FF0000"/>
                <w:u w:val="single"/>
              </w:rPr>
            </w:pPr>
            <w:r w:rsidRPr="00951B1D">
              <w:rPr>
                <w:rFonts w:cs="Calibri"/>
                <w:color w:val="FF0000"/>
                <w:u w:val="single"/>
              </w:rPr>
              <w:t>Zie verder BGT en IMGeo</w:t>
            </w:r>
          </w:p>
          <w:p w14:paraId="65E2914F" w14:textId="77777777" w:rsidR="009C447C" w:rsidRPr="00951B1D" w:rsidRDefault="009C447C" w:rsidP="00194548">
            <w:pPr>
              <w:rPr>
                <w:rFonts w:cs="Calibri"/>
                <w:color w:val="FF0000"/>
                <w:u w:val="single"/>
              </w:rPr>
            </w:pPr>
          </w:p>
        </w:tc>
      </w:tr>
      <w:tr w:rsidR="009C447C" w:rsidRPr="00951B1D" w14:paraId="4C66E28A" w14:textId="77777777" w:rsidTr="00194548">
        <w:trPr>
          <w:trHeight w:hRule="exact" w:val="128"/>
        </w:trPr>
        <w:tc>
          <w:tcPr>
            <w:tcW w:w="2340" w:type="dxa"/>
            <w:gridSpan w:val="2"/>
            <w:tcBorders>
              <w:top w:val="nil"/>
              <w:left w:val="nil"/>
              <w:bottom w:val="nil"/>
              <w:right w:val="nil"/>
            </w:tcBorders>
          </w:tcPr>
          <w:p w14:paraId="105846BD"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259E7E7A" w14:textId="77777777" w:rsidR="009C447C" w:rsidRPr="00951B1D" w:rsidRDefault="009C447C" w:rsidP="00194548">
            <w:pPr>
              <w:rPr>
                <w:rFonts w:cs="Calibri"/>
                <w:color w:val="0F0F0F"/>
              </w:rPr>
            </w:pPr>
          </w:p>
        </w:tc>
      </w:tr>
      <w:tr w:rsidR="009C447C" w:rsidRPr="00951B1D" w14:paraId="07FF4D32" w14:textId="77777777" w:rsidTr="00194548">
        <w:trPr>
          <w:trHeight w:hRule="exact" w:val="256"/>
        </w:trPr>
        <w:tc>
          <w:tcPr>
            <w:tcW w:w="2340" w:type="dxa"/>
            <w:gridSpan w:val="2"/>
            <w:tcBorders>
              <w:top w:val="nil"/>
              <w:left w:val="nil"/>
              <w:bottom w:val="nil"/>
              <w:right w:val="nil"/>
            </w:tcBorders>
          </w:tcPr>
          <w:p w14:paraId="220DA845" w14:textId="77777777" w:rsidR="009C447C" w:rsidRPr="00951B1D" w:rsidRDefault="009C447C" w:rsidP="00194548">
            <w:pPr>
              <w:rPr>
                <w:rFonts w:cs="Calibri"/>
                <w:b/>
                <w:bCs/>
                <w:color w:val="0F0F0F"/>
              </w:rPr>
            </w:pPr>
            <w:r w:rsidRPr="00951B1D">
              <w:rPr>
                <w:rFonts w:cs="Calibri"/>
                <w:b/>
                <w:bCs/>
                <w:color w:val="0F0F0F"/>
              </w:rPr>
              <w:t>Kwaliteitsbegrip</w:t>
            </w:r>
          </w:p>
        </w:tc>
        <w:tc>
          <w:tcPr>
            <w:tcW w:w="7020" w:type="dxa"/>
            <w:gridSpan w:val="4"/>
            <w:tcBorders>
              <w:top w:val="nil"/>
              <w:left w:val="nil"/>
              <w:bottom w:val="nil"/>
              <w:right w:val="nil"/>
            </w:tcBorders>
          </w:tcPr>
          <w:p w14:paraId="00FD1445" w14:textId="77777777" w:rsidR="009C447C" w:rsidRPr="00951B1D" w:rsidRDefault="009C447C" w:rsidP="00194548">
            <w:pPr>
              <w:rPr>
                <w:rFonts w:cs="Calibri"/>
                <w:color w:val="0F0F0F"/>
              </w:rPr>
            </w:pPr>
          </w:p>
        </w:tc>
      </w:tr>
      <w:tr w:rsidR="009C447C" w:rsidRPr="00951B1D" w14:paraId="7A72F4D9" w14:textId="77777777" w:rsidTr="00194548">
        <w:trPr>
          <w:trHeight w:hRule="exact" w:val="256"/>
        </w:trPr>
        <w:tc>
          <w:tcPr>
            <w:tcW w:w="2340" w:type="dxa"/>
            <w:gridSpan w:val="2"/>
            <w:tcBorders>
              <w:top w:val="nil"/>
              <w:left w:val="nil"/>
              <w:bottom w:val="nil"/>
              <w:right w:val="nil"/>
            </w:tcBorders>
          </w:tcPr>
          <w:p w14:paraId="68413E7F" w14:textId="77777777" w:rsidR="009C447C" w:rsidRPr="00951B1D" w:rsidRDefault="009C447C" w:rsidP="00194548">
            <w:pPr>
              <w:rPr>
                <w:rFonts w:cs="Calibri"/>
                <w:b/>
                <w:bCs/>
                <w:color w:val="0F0F0F"/>
              </w:rPr>
            </w:pPr>
          </w:p>
        </w:tc>
        <w:tc>
          <w:tcPr>
            <w:tcW w:w="7020" w:type="dxa"/>
            <w:gridSpan w:val="4"/>
            <w:tcBorders>
              <w:top w:val="nil"/>
              <w:left w:val="nil"/>
              <w:bottom w:val="nil"/>
              <w:right w:val="nil"/>
            </w:tcBorders>
          </w:tcPr>
          <w:p w14:paraId="2A07707B" w14:textId="77777777" w:rsidR="009C447C" w:rsidRPr="00951B1D" w:rsidRDefault="009C447C" w:rsidP="00194548">
            <w:pPr>
              <w:rPr>
                <w:rFonts w:cs="Calibri"/>
                <w:color w:val="0F0F0F"/>
              </w:rPr>
            </w:pPr>
          </w:p>
        </w:tc>
      </w:tr>
      <w:tr w:rsidR="009C447C" w:rsidRPr="00951B1D" w14:paraId="096E4C28" w14:textId="77777777" w:rsidTr="00194548">
        <w:tc>
          <w:tcPr>
            <w:tcW w:w="2340" w:type="dxa"/>
            <w:gridSpan w:val="2"/>
            <w:tcBorders>
              <w:top w:val="nil"/>
              <w:left w:val="nil"/>
              <w:bottom w:val="nil"/>
              <w:right w:val="nil"/>
            </w:tcBorders>
          </w:tcPr>
          <w:p w14:paraId="272824B1" w14:textId="77777777" w:rsidR="009C447C" w:rsidRPr="00951B1D" w:rsidRDefault="009C447C" w:rsidP="00194548">
            <w:pPr>
              <w:rPr>
                <w:rFonts w:cs="Calibri"/>
                <w:b/>
                <w:bCs/>
                <w:color w:val="0F0F0F"/>
              </w:rPr>
            </w:pPr>
            <w:r w:rsidRPr="00951B1D">
              <w:rPr>
                <w:rFonts w:cs="Calibri"/>
                <w:b/>
                <w:bCs/>
                <w:color w:val="0F0F0F"/>
              </w:rPr>
              <w:t>Overzicht attributen</w:t>
            </w:r>
          </w:p>
        </w:tc>
        <w:tc>
          <w:tcPr>
            <w:tcW w:w="7020" w:type="dxa"/>
            <w:gridSpan w:val="4"/>
            <w:tcBorders>
              <w:top w:val="nil"/>
              <w:left w:val="nil"/>
              <w:bottom w:val="nil"/>
              <w:right w:val="nil"/>
            </w:tcBorders>
          </w:tcPr>
          <w:p w14:paraId="4A145784" w14:textId="77777777" w:rsidR="009C447C" w:rsidRPr="00951B1D" w:rsidRDefault="009C447C" w:rsidP="00194548">
            <w:pPr>
              <w:rPr>
                <w:rFonts w:cs="Calibri"/>
                <w:b/>
                <w:bCs/>
                <w:color w:val="0F0F0F"/>
              </w:rPr>
            </w:pPr>
          </w:p>
        </w:tc>
      </w:tr>
      <w:tr w:rsidR="009C447C" w:rsidRPr="00951B1D" w14:paraId="28CB484C" w14:textId="77777777" w:rsidTr="00194548">
        <w:tc>
          <w:tcPr>
            <w:tcW w:w="450" w:type="dxa"/>
            <w:tcBorders>
              <w:top w:val="nil"/>
              <w:left w:val="nil"/>
              <w:bottom w:val="nil"/>
              <w:right w:val="nil"/>
            </w:tcBorders>
          </w:tcPr>
          <w:p w14:paraId="676C4EE7" w14:textId="77777777" w:rsidR="009C447C" w:rsidRPr="00951B1D" w:rsidRDefault="009C447C" w:rsidP="00194548">
            <w:pPr>
              <w:rPr>
                <w:rFonts w:cs="Calibri"/>
                <w:i/>
                <w:iCs/>
                <w:color w:val="0F0F0F"/>
              </w:rPr>
            </w:pPr>
            <w:bookmarkStart w:id="26" w:name="BKM_2B33176F_FD86_460e_B18E_37B114C7830A"/>
          </w:p>
        </w:tc>
        <w:tc>
          <w:tcPr>
            <w:tcW w:w="2790" w:type="dxa"/>
            <w:gridSpan w:val="2"/>
            <w:tcBorders>
              <w:top w:val="nil"/>
              <w:left w:val="nil"/>
              <w:bottom w:val="nil"/>
              <w:right w:val="nil"/>
            </w:tcBorders>
          </w:tcPr>
          <w:p w14:paraId="411BF2D9" w14:textId="77777777" w:rsidR="009C447C" w:rsidRPr="00951B1D" w:rsidRDefault="009C447C" w:rsidP="00194548">
            <w:pPr>
              <w:rPr>
                <w:rFonts w:cs="Calibri"/>
                <w:color w:val="0F0F0F"/>
              </w:rPr>
            </w:pPr>
            <w:r w:rsidRPr="00951B1D">
              <w:rPr>
                <w:rFonts w:cs="Calibri"/>
                <w:i/>
                <w:iCs/>
                <w:color w:val="0F0F0F"/>
              </w:rPr>
              <w:t>Attribuutnaam</w:t>
            </w:r>
          </w:p>
        </w:tc>
        <w:tc>
          <w:tcPr>
            <w:tcW w:w="4230" w:type="dxa"/>
            <w:tcBorders>
              <w:top w:val="nil"/>
              <w:left w:val="nil"/>
              <w:bottom w:val="nil"/>
              <w:right w:val="nil"/>
            </w:tcBorders>
          </w:tcPr>
          <w:p w14:paraId="68403D21" w14:textId="77777777" w:rsidR="009C447C" w:rsidRPr="00951B1D" w:rsidRDefault="009C447C" w:rsidP="00194548">
            <w:pPr>
              <w:rPr>
                <w:rFonts w:cs="Calibri"/>
                <w:color w:val="0F0F0F"/>
              </w:rPr>
            </w:pPr>
            <w:r w:rsidRPr="00951B1D">
              <w:rPr>
                <w:rFonts w:cs="Calibri"/>
                <w:i/>
                <w:iCs/>
                <w:color w:val="0F0F0F"/>
              </w:rPr>
              <w:t>Definitie</w:t>
            </w:r>
          </w:p>
        </w:tc>
        <w:tc>
          <w:tcPr>
            <w:tcW w:w="1080" w:type="dxa"/>
            <w:tcBorders>
              <w:top w:val="nil"/>
              <w:left w:val="nil"/>
              <w:bottom w:val="nil"/>
              <w:right w:val="nil"/>
            </w:tcBorders>
          </w:tcPr>
          <w:p w14:paraId="03761414" w14:textId="77777777" w:rsidR="009C447C" w:rsidRPr="00951B1D" w:rsidRDefault="009C447C" w:rsidP="00194548">
            <w:pPr>
              <w:rPr>
                <w:rFonts w:cs="Calibri"/>
                <w:color w:val="0F0F0F"/>
              </w:rPr>
            </w:pPr>
            <w:r w:rsidRPr="00951B1D">
              <w:rPr>
                <w:rFonts w:cs="Calibri"/>
                <w:i/>
                <w:iCs/>
                <w:color w:val="0F0F0F"/>
              </w:rPr>
              <w:t>Formaat</w:t>
            </w:r>
          </w:p>
        </w:tc>
        <w:tc>
          <w:tcPr>
            <w:tcW w:w="810" w:type="dxa"/>
            <w:tcBorders>
              <w:top w:val="nil"/>
              <w:left w:val="nil"/>
              <w:bottom w:val="nil"/>
              <w:right w:val="nil"/>
            </w:tcBorders>
          </w:tcPr>
          <w:p w14:paraId="63ECE4C2" w14:textId="77777777" w:rsidR="009C447C" w:rsidRPr="00951B1D" w:rsidRDefault="009C447C" w:rsidP="00194548">
            <w:pPr>
              <w:rPr>
                <w:rFonts w:cs="Calibri"/>
                <w:i/>
                <w:iCs/>
                <w:color w:val="0F0F0F"/>
              </w:rPr>
            </w:pPr>
            <w:r w:rsidRPr="00951B1D">
              <w:rPr>
                <w:rFonts w:cs="Calibri"/>
                <w:i/>
                <w:iCs/>
                <w:color w:val="0F0F0F"/>
              </w:rPr>
              <w:t>Kardi-</w:t>
            </w:r>
          </w:p>
          <w:p w14:paraId="1210C7BD" w14:textId="77777777" w:rsidR="009C447C" w:rsidRPr="00951B1D" w:rsidRDefault="009C447C" w:rsidP="00194548">
            <w:pPr>
              <w:rPr>
                <w:rFonts w:cs="Calibri"/>
                <w:color w:val="0F0F0F"/>
              </w:rPr>
            </w:pPr>
            <w:r w:rsidRPr="00951B1D">
              <w:rPr>
                <w:rFonts w:cs="Calibri"/>
                <w:i/>
                <w:iCs/>
                <w:color w:val="0F0F0F"/>
              </w:rPr>
              <w:t>naliteit</w:t>
            </w:r>
          </w:p>
        </w:tc>
      </w:tr>
      <w:tr w:rsidR="009C447C" w:rsidRPr="00951B1D" w14:paraId="293BB24F" w14:textId="77777777" w:rsidTr="00194548">
        <w:tc>
          <w:tcPr>
            <w:tcW w:w="450" w:type="dxa"/>
            <w:tcBorders>
              <w:top w:val="nil"/>
              <w:left w:val="nil"/>
              <w:bottom w:val="nil"/>
              <w:right w:val="nil"/>
            </w:tcBorders>
          </w:tcPr>
          <w:p w14:paraId="19A14CA6" w14:textId="77777777" w:rsidR="009C447C" w:rsidRPr="00951B1D" w:rsidRDefault="009C447C" w:rsidP="00194548">
            <w:pPr>
              <w:rPr>
                <w:rFonts w:cs="Calibri"/>
                <w:color w:val="0F0F0F"/>
              </w:rPr>
            </w:pPr>
          </w:p>
        </w:tc>
        <w:tc>
          <w:tcPr>
            <w:tcW w:w="2790" w:type="dxa"/>
            <w:gridSpan w:val="2"/>
            <w:tcBorders>
              <w:top w:val="nil"/>
              <w:left w:val="nil"/>
              <w:bottom w:val="nil"/>
              <w:right w:val="nil"/>
            </w:tcBorders>
          </w:tcPr>
          <w:p w14:paraId="5C064941"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Identificatie begroeid terreindeel</w:t>
            </w:r>
            <w:r w:rsidRPr="00951B1D">
              <w:rPr>
                <w:color w:val="FF0000"/>
                <w:u w:val="single"/>
              </w:rPr>
              <w:fldChar w:fldCharType="end"/>
            </w:r>
          </w:p>
        </w:tc>
        <w:tc>
          <w:tcPr>
            <w:tcW w:w="4230" w:type="dxa"/>
            <w:tcBorders>
              <w:top w:val="nil"/>
              <w:left w:val="nil"/>
              <w:bottom w:val="nil"/>
              <w:right w:val="nil"/>
            </w:tcBorders>
          </w:tcPr>
          <w:p w14:paraId="7835315B"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Een unieke identificatie voor een begroeid terreindeel</w:t>
            </w:r>
            <w:r w:rsidRPr="00951B1D">
              <w:rPr>
                <w:color w:val="FF0000"/>
                <w:u w:val="single"/>
              </w:rPr>
              <w:fldChar w:fldCharType="end"/>
            </w:r>
          </w:p>
        </w:tc>
        <w:tc>
          <w:tcPr>
            <w:tcW w:w="1080" w:type="dxa"/>
            <w:tcBorders>
              <w:top w:val="nil"/>
              <w:left w:val="nil"/>
              <w:bottom w:val="nil"/>
              <w:right w:val="nil"/>
            </w:tcBorders>
          </w:tcPr>
          <w:p w14:paraId="2BB35BBB"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sidRPr="00951B1D">
              <w:rPr>
                <w:rFonts w:cs="Calibri"/>
                <w:color w:val="FF0000"/>
                <w:u w:val="single"/>
              </w:rPr>
              <w:t>NEN3610ID</w:t>
            </w:r>
            <w:r w:rsidRPr="00951B1D">
              <w:rPr>
                <w:color w:val="FF0000"/>
                <w:u w:val="single"/>
              </w:rPr>
              <w:fldChar w:fldCharType="end"/>
            </w:r>
          </w:p>
        </w:tc>
        <w:tc>
          <w:tcPr>
            <w:tcW w:w="810" w:type="dxa"/>
            <w:tcBorders>
              <w:top w:val="nil"/>
              <w:left w:val="nil"/>
              <w:bottom w:val="nil"/>
              <w:right w:val="nil"/>
            </w:tcBorders>
          </w:tcPr>
          <w:p w14:paraId="1AD2EF86"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1</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26"/>
      </w:tr>
      <w:tr w:rsidR="009C447C" w:rsidRPr="00951B1D" w14:paraId="3327FF1A" w14:textId="77777777" w:rsidTr="00194548">
        <w:tc>
          <w:tcPr>
            <w:tcW w:w="450" w:type="dxa"/>
            <w:tcBorders>
              <w:top w:val="nil"/>
              <w:left w:val="nil"/>
              <w:bottom w:val="nil"/>
              <w:right w:val="nil"/>
            </w:tcBorders>
          </w:tcPr>
          <w:p w14:paraId="7234573D" w14:textId="77777777" w:rsidR="009C447C" w:rsidRPr="00951B1D" w:rsidRDefault="009C447C" w:rsidP="00194548">
            <w:pPr>
              <w:rPr>
                <w:rFonts w:cs="Calibri"/>
                <w:color w:val="0F0F0F"/>
              </w:rPr>
            </w:pPr>
            <w:bookmarkStart w:id="27" w:name="BKM_DE216C25_2452_4e59_A65F_9F383E2544D5"/>
          </w:p>
        </w:tc>
        <w:tc>
          <w:tcPr>
            <w:tcW w:w="2790" w:type="dxa"/>
            <w:gridSpan w:val="2"/>
            <w:tcBorders>
              <w:top w:val="nil"/>
              <w:left w:val="nil"/>
              <w:bottom w:val="nil"/>
              <w:right w:val="nil"/>
            </w:tcBorders>
          </w:tcPr>
          <w:p w14:paraId="5D03B77E"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Status begroeid terreindeel</w:t>
            </w:r>
            <w:r w:rsidRPr="00951B1D">
              <w:rPr>
                <w:color w:val="FF0000"/>
                <w:u w:val="single"/>
              </w:rPr>
              <w:fldChar w:fldCharType="end"/>
            </w:r>
          </w:p>
        </w:tc>
        <w:tc>
          <w:tcPr>
            <w:tcW w:w="4230" w:type="dxa"/>
            <w:tcBorders>
              <w:top w:val="nil"/>
              <w:left w:val="nil"/>
              <w:bottom w:val="nil"/>
              <w:right w:val="nil"/>
            </w:tcBorders>
          </w:tcPr>
          <w:p w14:paraId="72A3522F"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De status gekoppeld aan de levenscyclus van het begroeid terreindeel.</w:t>
            </w:r>
            <w:r w:rsidRPr="00951B1D">
              <w:rPr>
                <w:color w:val="FF0000"/>
                <w:u w:val="single"/>
              </w:rPr>
              <w:fldChar w:fldCharType="end"/>
            </w:r>
          </w:p>
        </w:tc>
        <w:tc>
          <w:tcPr>
            <w:tcW w:w="1080" w:type="dxa"/>
            <w:tcBorders>
              <w:top w:val="nil"/>
              <w:left w:val="nil"/>
              <w:bottom w:val="nil"/>
              <w:right w:val="nil"/>
            </w:tcBorders>
          </w:tcPr>
          <w:p w14:paraId="7E94C71D" w14:textId="77777777" w:rsidR="009C447C" w:rsidRPr="00951B1D" w:rsidRDefault="009C447C" w:rsidP="00194548">
            <w:pPr>
              <w:rPr>
                <w:rFonts w:cs="Calibri"/>
                <w:color w:val="FF0000"/>
                <w:u w:val="single"/>
              </w:rPr>
            </w:pPr>
            <w:r>
              <w:rPr>
                <w:color w:val="FF0000"/>
                <w:u w:val="single"/>
              </w:rPr>
              <w:t>s</w:t>
            </w:r>
            <w:r w:rsidRPr="00FD5DC2">
              <w:rPr>
                <w:color w:val="FF0000"/>
                <w:u w:val="single"/>
              </w:rPr>
              <w:t>tatus geo object</w:t>
            </w:r>
          </w:p>
        </w:tc>
        <w:tc>
          <w:tcPr>
            <w:tcW w:w="810" w:type="dxa"/>
            <w:tcBorders>
              <w:top w:val="nil"/>
              <w:left w:val="nil"/>
              <w:bottom w:val="nil"/>
              <w:right w:val="nil"/>
            </w:tcBorders>
          </w:tcPr>
          <w:p w14:paraId="2CA78F0F"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1</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27"/>
      </w:tr>
      <w:tr w:rsidR="009C447C" w:rsidRPr="00951B1D" w14:paraId="70E92028" w14:textId="77777777" w:rsidTr="00194548">
        <w:tc>
          <w:tcPr>
            <w:tcW w:w="450" w:type="dxa"/>
            <w:tcBorders>
              <w:top w:val="nil"/>
              <w:left w:val="nil"/>
              <w:bottom w:val="nil"/>
              <w:right w:val="nil"/>
            </w:tcBorders>
          </w:tcPr>
          <w:p w14:paraId="20725B51" w14:textId="77777777" w:rsidR="009C447C" w:rsidRPr="00951B1D" w:rsidRDefault="009C447C" w:rsidP="00194548">
            <w:pPr>
              <w:rPr>
                <w:rFonts w:cs="Calibri"/>
                <w:color w:val="0F0F0F"/>
              </w:rPr>
            </w:pPr>
            <w:bookmarkStart w:id="28" w:name="BKM_44D8C1ED_4A4A_4d78_962C_B225656646DA"/>
          </w:p>
        </w:tc>
        <w:tc>
          <w:tcPr>
            <w:tcW w:w="2790" w:type="dxa"/>
            <w:gridSpan w:val="2"/>
            <w:tcBorders>
              <w:top w:val="nil"/>
              <w:left w:val="nil"/>
              <w:bottom w:val="nil"/>
              <w:right w:val="nil"/>
            </w:tcBorders>
          </w:tcPr>
          <w:p w14:paraId="5E260838"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Relatieve hoogteligging begroeid terreindeel</w:t>
            </w:r>
            <w:r w:rsidRPr="00951B1D">
              <w:rPr>
                <w:color w:val="FF0000"/>
                <w:u w:val="single"/>
              </w:rPr>
              <w:fldChar w:fldCharType="end"/>
            </w:r>
          </w:p>
        </w:tc>
        <w:tc>
          <w:tcPr>
            <w:tcW w:w="4230" w:type="dxa"/>
            <w:tcBorders>
              <w:top w:val="nil"/>
              <w:left w:val="nil"/>
              <w:bottom w:val="nil"/>
              <w:right w:val="nil"/>
            </w:tcBorders>
          </w:tcPr>
          <w:p w14:paraId="7416255B"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Aanduiding voor de relatieve hoogte van het begroeid terreindeel</w:t>
            </w:r>
            <w:r w:rsidRPr="00951B1D">
              <w:rPr>
                <w:color w:val="FF0000"/>
                <w:u w:val="single"/>
              </w:rPr>
              <w:fldChar w:fldCharType="end"/>
            </w:r>
          </w:p>
        </w:tc>
        <w:tc>
          <w:tcPr>
            <w:tcW w:w="1080" w:type="dxa"/>
            <w:tcBorders>
              <w:top w:val="nil"/>
              <w:left w:val="nil"/>
              <w:bottom w:val="nil"/>
              <w:right w:val="nil"/>
            </w:tcBorders>
          </w:tcPr>
          <w:p w14:paraId="10A40C2C"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sidRPr="00951B1D">
              <w:rPr>
                <w:rFonts w:cs="Calibri"/>
                <w:color w:val="FF0000"/>
                <w:u w:val="single"/>
              </w:rPr>
              <w:t>N1</w:t>
            </w:r>
            <w:r w:rsidRPr="00951B1D">
              <w:rPr>
                <w:color w:val="FF0000"/>
                <w:u w:val="single"/>
              </w:rPr>
              <w:fldChar w:fldCharType="end"/>
            </w:r>
          </w:p>
        </w:tc>
        <w:tc>
          <w:tcPr>
            <w:tcW w:w="810" w:type="dxa"/>
            <w:tcBorders>
              <w:top w:val="nil"/>
              <w:left w:val="nil"/>
              <w:bottom w:val="nil"/>
              <w:right w:val="nil"/>
            </w:tcBorders>
          </w:tcPr>
          <w:p w14:paraId="0073AE0F"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1</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28"/>
      </w:tr>
      <w:tr w:rsidR="009C447C" w:rsidRPr="00951B1D" w14:paraId="05E02B84" w14:textId="77777777" w:rsidTr="00194548">
        <w:tc>
          <w:tcPr>
            <w:tcW w:w="450" w:type="dxa"/>
            <w:tcBorders>
              <w:top w:val="nil"/>
              <w:left w:val="nil"/>
              <w:bottom w:val="nil"/>
              <w:right w:val="nil"/>
            </w:tcBorders>
          </w:tcPr>
          <w:p w14:paraId="3A838CE7" w14:textId="77777777" w:rsidR="009C447C" w:rsidRPr="00951B1D" w:rsidRDefault="009C447C" w:rsidP="00194548">
            <w:pPr>
              <w:rPr>
                <w:rFonts w:cs="Calibri"/>
                <w:color w:val="0F0F0F"/>
              </w:rPr>
            </w:pPr>
            <w:bookmarkStart w:id="29" w:name="BKM_E2F89AD4_0F7C_4a00_BE45_6FFD8D911D04"/>
          </w:p>
        </w:tc>
        <w:tc>
          <w:tcPr>
            <w:tcW w:w="2790" w:type="dxa"/>
            <w:gridSpan w:val="2"/>
            <w:tcBorders>
              <w:top w:val="nil"/>
              <w:left w:val="nil"/>
              <w:bottom w:val="nil"/>
              <w:right w:val="nil"/>
            </w:tcBorders>
          </w:tcPr>
          <w:p w14:paraId="63C14E5C"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Fysiek voorkomen begroeid terreindeel</w:t>
            </w:r>
            <w:r w:rsidRPr="00951B1D">
              <w:rPr>
                <w:color w:val="FF0000"/>
                <w:u w:val="single"/>
              </w:rPr>
              <w:fldChar w:fldCharType="end"/>
            </w:r>
          </w:p>
        </w:tc>
        <w:tc>
          <w:tcPr>
            <w:tcW w:w="4230" w:type="dxa"/>
            <w:tcBorders>
              <w:top w:val="nil"/>
              <w:left w:val="nil"/>
              <w:bottom w:val="nil"/>
              <w:right w:val="nil"/>
            </w:tcBorders>
          </w:tcPr>
          <w:p w14:paraId="09E81477"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Classificatie van het vegetatiedek, ingedeeld naar soort vegetatie.</w:t>
            </w:r>
            <w:r w:rsidRPr="00951B1D">
              <w:rPr>
                <w:color w:val="FF0000"/>
                <w:u w:val="single"/>
              </w:rPr>
              <w:fldChar w:fldCharType="end"/>
            </w:r>
          </w:p>
        </w:tc>
        <w:tc>
          <w:tcPr>
            <w:tcW w:w="1080" w:type="dxa"/>
            <w:tcBorders>
              <w:top w:val="nil"/>
              <w:left w:val="nil"/>
              <w:bottom w:val="nil"/>
              <w:right w:val="nil"/>
            </w:tcBorders>
          </w:tcPr>
          <w:p w14:paraId="2765C211" w14:textId="77777777" w:rsidR="009C447C" w:rsidRPr="00951B1D" w:rsidRDefault="009C447C" w:rsidP="00194548">
            <w:pPr>
              <w:rPr>
                <w:rFonts w:cs="Calibri"/>
                <w:color w:val="FF0000"/>
                <w:u w:val="single"/>
              </w:rPr>
            </w:pPr>
            <w:r w:rsidRPr="009D549D">
              <w:rPr>
                <w:color w:val="FF0000"/>
                <w:u w:val="single"/>
              </w:rPr>
              <w:t>fysiek voorkomen begroeid terrein</w:t>
            </w:r>
          </w:p>
        </w:tc>
        <w:tc>
          <w:tcPr>
            <w:tcW w:w="810" w:type="dxa"/>
            <w:tcBorders>
              <w:top w:val="nil"/>
              <w:left w:val="nil"/>
              <w:bottom w:val="nil"/>
              <w:right w:val="nil"/>
            </w:tcBorders>
          </w:tcPr>
          <w:p w14:paraId="05D2DFCB"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1</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29"/>
      </w:tr>
      <w:tr w:rsidR="009C447C" w:rsidRPr="00951B1D" w14:paraId="2C2EC2F7" w14:textId="77777777" w:rsidTr="00194548">
        <w:tc>
          <w:tcPr>
            <w:tcW w:w="450" w:type="dxa"/>
            <w:tcBorders>
              <w:top w:val="nil"/>
              <w:left w:val="nil"/>
              <w:bottom w:val="nil"/>
              <w:right w:val="nil"/>
            </w:tcBorders>
          </w:tcPr>
          <w:p w14:paraId="03F22659" w14:textId="77777777" w:rsidR="009C447C" w:rsidRPr="00951B1D" w:rsidRDefault="009C447C" w:rsidP="00194548">
            <w:pPr>
              <w:rPr>
                <w:rFonts w:cs="Calibri"/>
                <w:color w:val="0F0F0F"/>
              </w:rPr>
            </w:pPr>
            <w:bookmarkStart w:id="30" w:name="BKM_8533C7DF_1960_410e_ADDE_7D9DA68A1FCD"/>
          </w:p>
        </w:tc>
        <w:tc>
          <w:tcPr>
            <w:tcW w:w="2790" w:type="dxa"/>
            <w:gridSpan w:val="2"/>
            <w:tcBorders>
              <w:top w:val="nil"/>
              <w:left w:val="nil"/>
              <w:bottom w:val="nil"/>
              <w:right w:val="nil"/>
            </w:tcBorders>
          </w:tcPr>
          <w:p w14:paraId="7BB5CB11"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Plus fysiek voorkomen begroeid terreindeel</w:t>
            </w:r>
            <w:r w:rsidRPr="00951B1D">
              <w:rPr>
                <w:color w:val="FF0000"/>
                <w:u w:val="single"/>
              </w:rPr>
              <w:fldChar w:fldCharType="end"/>
            </w:r>
          </w:p>
        </w:tc>
        <w:tc>
          <w:tcPr>
            <w:tcW w:w="4230" w:type="dxa"/>
            <w:tcBorders>
              <w:top w:val="nil"/>
              <w:left w:val="nil"/>
              <w:bottom w:val="nil"/>
              <w:right w:val="nil"/>
            </w:tcBorders>
          </w:tcPr>
          <w:p w14:paraId="083C47DC"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Nadere classificatie van het vegetatiedek, ingedeeld naar soort vegetatie.</w:t>
            </w:r>
            <w:r w:rsidRPr="00951B1D">
              <w:rPr>
                <w:color w:val="FF0000"/>
                <w:u w:val="single"/>
              </w:rPr>
              <w:fldChar w:fldCharType="end"/>
            </w:r>
          </w:p>
        </w:tc>
        <w:tc>
          <w:tcPr>
            <w:tcW w:w="1080" w:type="dxa"/>
            <w:tcBorders>
              <w:top w:val="nil"/>
              <w:left w:val="nil"/>
              <w:bottom w:val="nil"/>
              <w:right w:val="nil"/>
            </w:tcBorders>
          </w:tcPr>
          <w:p w14:paraId="0B9D7FFE" w14:textId="5A936B43" w:rsidR="009C447C" w:rsidRPr="00951B1D" w:rsidRDefault="009C447C" w:rsidP="00194548">
            <w:pPr>
              <w:rPr>
                <w:rFonts w:cs="Calibri"/>
                <w:color w:val="FF0000"/>
                <w:u w:val="single"/>
              </w:rPr>
            </w:pPr>
            <w:r w:rsidRPr="009D549D">
              <w:rPr>
                <w:color w:val="FF0000"/>
                <w:u w:val="single"/>
              </w:rPr>
              <w:t>fysiek voorkomen begroeid terrein</w:t>
            </w:r>
            <w:r w:rsidR="00610F5F">
              <w:rPr>
                <w:color w:val="FF0000"/>
                <w:u w:val="single"/>
              </w:rPr>
              <w:t xml:space="preserve"> plus</w:t>
            </w:r>
          </w:p>
        </w:tc>
        <w:tc>
          <w:tcPr>
            <w:tcW w:w="810" w:type="dxa"/>
            <w:tcBorders>
              <w:top w:val="nil"/>
              <w:left w:val="nil"/>
              <w:bottom w:val="nil"/>
              <w:right w:val="nil"/>
            </w:tcBorders>
          </w:tcPr>
          <w:p w14:paraId="3443E82D"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0</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30"/>
      </w:tr>
      <w:tr w:rsidR="009C447C" w:rsidRPr="00951B1D" w14:paraId="49E130B2" w14:textId="77777777" w:rsidTr="00194548">
        <w:tc>
          <w:tcPr>
            <w:tcW w:w="450" w:type="dxa"/>
            <w:tcBorders>
              <w:top w:val="nil"/>
              <w:left w:val="nil"/>
              <w:bottom w:val="nil"/>
              <w:right w:val="nil"/>
            </w:tcBorders>
          </w:tcPr>
          <w:p w14:paraId="18FA558D" w14:textId="77777777" w:rsidR="009C447C" w:rsidRPr="00951B1D" w:rsidRDefault="009C447C" w:rsidP="00194548">
            <w:pPr>
              <w:rPr>
                <w:rFonts w:cs="Calibri"/>
                <w:color w:val="0F0F0F"/>
              </w:rPr>
            </w:pPr>
            <w:bookmarkStart w:id="31" w:name="BKM_77FF5087_AB67_41c3_AEE0_76C1C6538AF2"/>
          </w:p>
        </w:tc>
        <w:tc>
          <w:tcPr>
            <w:tcW w:w="2790" w:type="dxa"/>
            <w:gridSpan w:val="2"/>
            <w:tcBorders>
              <w:top w:val="nil"/>
              <w:left w:val="nil"/>
              <w:bottom w:val="nil"/>
              <w:right w:val="nil"/>
            </w:tcBorders>
          </w:tcPr>
          <w:p w14:paraId="56B0B134"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Kruinlijneometrie begroeid terreindeel</w:t>
            </w:r>
            <w:r w:rsidRPr="00951B1D">
              <w:rPr>
                <w:color w:val="FF0000"/>
                <w:u w:val="single"/>
              </w:rPr>
              <w:fldChar w:fldCharType="end"/>
            </w:r>
          </w:p>
        </w:tc>
        <w:tc>
          <w:tcPr>
            <w:tcW w:w="4230" w:type="dxa"/>
            <w:tcBorders>
              <w:top w:val="nil"/>
              <w:left w:val="nil"/>
              <w:bottom w:val="nil"/>
              <w:right w:val="nil"/>
            </w:tcBorders>
          </w:tcPr>
          <w:p w14:paraId="538AED75"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Lijngeometrie van de hoogstgelegen begrenzing van een kunstmatig aangelegd en onderhouden helling.</w:t>
            </w:r>
            <w:r w:rsidRPr="00951B1D">
              <w:rPr>
                <w:color w:val="FF0000"/>
                <w:u w:val="single"/>
              </w:rPr>
              <w:fldChar w:fldCharType="end"/>
            </w:r>
          </w:p>
        </w:tc>
        <w:tc>
          <w:tcPr>
            <w:tcW w:w="1080" w:type="dxa"/>
            <w:tcBorders>
              <w:top w:val="nil"/>
              <w:left w:val="nil"/>
              <w:bottom w:val="nil"/>
              <w:right w:val="nil"/>
            </w:tcBorders>
          </w:tcPr>
          <w:p w14:paraId="13C48BFB"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sidRPr="00951B1D">
              <w:rPr>
                <w:rFonts w:cs="Calibri"/>
                <w:color w:val="FF0000"/>
                <w:u w:val="single"/>
              </w:rPr>
              <w:t>GM_Curve</w:t>
            </w:r>
            <w:r w:rsidRPr="00951B1D">
              <w:rPr>
                <w:color w:val="FF0000"/>
                <w:u w:val="single"/>
              </w:rPr>
              <w:fldChar w:fldCharType="end"/>
            </w:r>
          </w:p>
        </w:tc>
        <w:tc>
          <w:tcPr>
            <w:tcW w:w="810" w:type="dxa"/>
            <w:tcBorders>
              <w:top w:val="nil"/>
              <w:left w:val="nil"/>
              <w:bottom w:val="nil"/>
              <w:right w:val="nil"/>
            </w:tcBorders>
          </w:tcPr>
          <w:p w14:paraId="763AD3ED"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0</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31"/>
      </w:tr>
      <w:tr w:rsidR="009C447C" w:rsidRPr="00951B1D" w14:paraId="173C20CC" w14:textId="77777777" w:rsidTr="00194548">
        <w:tc>
          <w:tcPr>
            <w:tcW w:w="450" w:type="dxa"/>
            <w:tcBorders>
              <w:top w:val="nil"/>
              <w:left w:val="nil"/>
              <w:bottom w:val="nil"/>
              <w:right w:val="nil"/>
            </w:tcBorders>
          </w:tcPr>
          <w:p w14:paraId="5F15F168" w14:textId="77777777" w:rsidR="009C447C" w:rsidRPr="00951B1D" w:rsidRDefault="009C447C" w:rsidP="00194548">
            <w:pPr>
              <w:rPr>
                <w:rFonts w:cs="Calibri"/>
                <w:color w:val="0F0F0F"/>
              </w:rPr>
            </w:pPr>
            <w:bookmarkStart w:id="32" w:name="BKM_87E470ED_905A_4062_8DD2_4830F390AE76"/>
          </w:p>
        </w:tc>
        <w:tc>
          <w:tcPr>
            <w:tcW w:w="2790" w:type="dxa"/>
            <w:gridSpan w:val="2"/>
            <w:tcBorders>
              <w:top w:val="nil"/>
              <w:left w:val="nil"/>
              <w:bottom w:val="nil"/>
              <w:right w:val="nil"/>
            </w:tcBorders>
          </w:tcPr>
          <w:p w14:paraId="67DB0D54"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Geometrie begroeid terreindeel</w:t>
            </w:r>
            <w:r w:rsidRPr="00951B1D">
              <w:rPr>
                <w:color w:val="FF0000"/>
                <w:u w:val="single"/>
              </w:rPr>
              <w:fldChar w:fldCharType="end"/>
            </w:r>
          </w:p>
        </w:tc>
        <w:tc>
          <w:tcPr>
            <w:tcW w:w="4230" w:type="dxa"/>
            <w:tcBorders>
              <w:top w:val="nil"/>
              <w:left w:val="nil"/>
              <w:bottom w:val="nil"/>
              <w:right w:val="nil"/>
            </w:tcBorders>
          </w:tcPr>
          <w:p w14:paraId="599B3498"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De minimaal tweedimensionale geometrische representatie van de omtrekken van een begroeid terreindeel.</w:t>
            </w:r>
            <w:r w:rsidRPr="00951B1D">
              <w:rPr>
                <w:color w:val="FF0000"/>
                <w:u w:val="single"/>
              </w:rPr>
              <w:fldChar w:fldCharType="end"/>
            </w:r>
          </w:p>
        </w:tc>
        <w:tc>
          <w:tcPr>
            <w:tcW w:w="1080" w:type="dxa"/>
            <w:tcBorders>
              <w:top w:val="nil"/>
              <w:left w:val="nil"/>
              <w:bottom w:val="nil"/>
              <w:right w:val="nil"/>
            </w:tcBorders>
          </w:tcPr>
          <w:p w14:paraId="323D8655"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sidRPr="00951B1D">
              <w:rPr>
                <w:rFonts w:cs="Calibri"/>
                <w:color w:val="FF0000"/>
                <w:u w:val="single"/>
              </w:rPr>
              <w:t>GM_Surface</w:t>
            </w:r>
            <w:r w:rsidRPr="00951B1D">
              <w:rPr>
                <w:color w:val="FF0000"/>
                <w:u w:val="single"/>
              </w:rPr>
              <w:fldChar w:fldCharType="end"/>
            </w:r>
          </w:p>
        </w:tc>
        <w:tc>
          <w:tcPr>
            <w:tcW w:w="810" w:type="dxa"/>
            <w:tcBorders>
              <w:top w:val="nil"/>
              <w:left w:val="nil"/>
              <w:bottom w:val="nil"/>
              <w:right w:val="nil"/>
            </w:tcBorders>
          </w:tcPr>
          <w:p w14:paraId="7D573FEB"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1</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32"/>
      </w:tr>
      <w:tr w:rsidR="009C447C" w:rsidRPr="00951B1D" w14:paraId="37CD4362" w14:textId="77777777" w:rsidTr="00194548">
        <w:tc>
          <w:tcPr>
            <w:tcW w:w="450" w:type="dxa"/>
            <w:tcBorders>
              <w:top w:val="nil"/>
              <w:left w:val="nil"/>
              <w:bottom w:val="nil"/>
              <w:right w:val="nil"/>
            </w:tcBorders>
          </w:tcPr>
          <w:p w14:paraId="78C2E07D" w14:textId="77777777" w:rsidR="009C447C" w:rsidRPr="00951B1D" w:rsidRDefault="009C447C" w:rsidP="00194548">
            <w:pPr>
              <w:rPr>
                <w:rFonts w:cs="Calibri"/>
                <w:color w:val="0F0F0F"/>
              </w:rPr>
            </w:pPr>
            <w:bookmarkStart w:id="33" w:name="BKM_772AD202_A31D_409f_A757_8DE022B5635D"/>
          </w:p>
        </w:tc>
        <w:tc>
          <w:tcPr>
            <w:tcW w:w="2790" w:type="dxa"/>
            <w:gridSpan w:val="2"/>
            <w:tcBorders>
              <w:top w:val="nil"/>
              <w:left w:val="nil"/>
              <w:bottom w:val="nil"/>
              <w:right w:val="nil"/>
            </w:tcBorders>
          </w:tcPr>
          <w:p w14:paraId="672B05F5"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Lod0 geometrie begroeid terreindeel</w:t>
            </w:r>
            <w:r w:rsidRPr="00951B1D">
              <w:rPr>
                <w:color w:val="FF0000"/>
                <w:u w:val="single"/>
              </w:rPr>
              <w:fldChar w:fldCharType="end"/>
            </w:r>
          </w:p>
        </w:tc>
        <w:tc>
          <w:tcPr>
            <w:tcW w:w="4230" w:type="dxa"/>
            <w:tcBorders>
              <w:top w:val="nil"/>
              <w:left w:val="nil"/>
              <w:bottom w:val="nil"/>
              <w:right w:val="nil"/>
            </w:tcBorders>
          </w:tcPr>
          <w:p w14:paraId="78906D3B"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 xml:space="preserve">De geometrische representatie van een begroeid terreindeel als multivlak in 2.5D op </w:t>
            </w:r>
            <w:r w:rsidRPr="00951B1D">
              <w:rPr>
                <w:rFonts w:cs="Calibri"/>
                <w:color w:val="FF0000"/>
                <w:u w:val="single"/>
              </w:rPr>
              <w:lastRenderedPageBreak/>
              <w:t>level of detail 0.</w:t>
            </w:r>
            <w:r w:rsidRPr="00951B1D">
              <w:rPr>
                <w:color w:val="FF0000"/>
                <w:u w:val="single"/>
              </w:rPr>
              <w:fldChar w:fldCharType="end"/>
            </w:r>
          </w:p>
        </w:tc>
        <w:tc>
          <w:tcPr>
            <w:tcW w:w="1080" w:type="dxa"/>
            <w:tcBorders>
              <w:top w:val="nil"/>
              <w:left w:val="nil"/>
              <w:bottom w:val="nil"/>
              <w:right w:val="nil"/>
            </w:tcBorders>
          </w:tcPr>
          <w:p w14:paraId="57BB597B" w14:textId="77777777" w:rsidR="009C447C" w:rsidRPr="00951B1D" w:rsidRDefault="009C447C" w:rsidP="00194548">
            <w:pPr>
              <w:rPr>
                <w:rFonts w:cs="Calibri"/>
                <w:color w:val="FF0000"/>
                <w:u w:val="single"/>
              </w:rPr>
            </w:pPr>
            <w:r w:rsidRPr="00951B1D">
              <w:rPr>
                <w:color w:val="FF0000"/>
                <w:u w:val="single"/>
              </w:rPr>
              <w:lastRenderedPageBreak/>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sidRPr="00951B1D">
              <w:rPr>
                <w:rFonts w:cs="Calibri"/>
                <w:color w:val="FF0000"/>
                <w:u w:val="single"/>
              </w:rPr>
              <w:t>GM_MultiSurface</w:t>
            </w:r>
            <w:r w:rsidRPr="00951B1D">
              <w:rPr>
                <w:color w:val="FF0000"/>
                <w:u w:val="single"/>
              </w:rPr>
              <w:fldChar w:fldCharType="end"/>
            </w:r>
          </w:p>
        </w:tc>
        <w:tc>
          <w:tcPr>
            <w:tcW w:w="810" w:type="dxa"/>
            <w:tcBorders>
              <w:top w:val="nil"/>
              <w:left w:val="nil"/>
              <w:bottom w:val="nil"/>
              <w:right w:val="nil"/>
            </w:tcBorders>
          </w:tcPr>
          <w:p w14:paraId="4964B6FF"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0</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33"/>
      </w:tr>
      <w:tr w:rsidR="009C447C" w:rsidRPr="00951B1D" w14:paraId="559F1D54" w14:textId="77777777" w:rsidTr="00194548">
        <w:tc>
          <w:tcPr>
            <w:tcW w:w="450" w:type="dxa"/>
            <w:tcBorders>
              <w:top w:val="nil"/>
              <w:left w:val="nil"/>
              <w:bottom w:val="nil"/>
              <w:right w:val="nil"/>
            </w:tcBorders>
          </w:tcPr>
          <w:p w14:paraId="589ECBE9" w14:textId="77777777" w:rsidR="009C447C" w:rsidRPr="00951B1D" w:rsidRDefault="009C447C" w:rsidP="00194548">
            <w:pPr>
              <w:rPr>
                <w:rFonts w:cs="Calibri"/>
                <w:color w:val="0F0F0F"/>
              </w:rPr>
            </w:pPr>
            <w:bookmarkStart w:id="34" w:name="BKM_C8B5A686_BBB1_4ee1_A3BA_177E64E86445"/>
          </w:p>
        </w:tc>
        <w:tc>
          <w:tcPr>
            <w:tcW w:w="2790" w:type="dxa"/>
            <w:gridSpan w:val="2"/>
            <w:tcBorders>
              <w:top w:val="nil"/>
              <w:left w:val="nil"/>
              <w:bottom w:val="nil"/>
              <w:right w:val="nil"/>
            </w:tcBorders>
          </w:tcPr>
          <w:p w14:paraId="5F018428"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Begroeid terreindeel op talud</w:t>
            </w:r>
            <w:r w:rsidRPr="00951B1D">
              <w:rPr>
                <w:color w:val="FF0000"/>
                <w:u w:val="single"/>
              </w:rPr>
              <w:fldChar w:fldCharType="end"/>
            </w:r>
          </w:p>
        </w:tc>
        <w:tc>
          <w:tcPr>
            <w:tcW w:w="4230" w:type="dxa"/>
            <w:tcBorders>
              <w:top w:val="nil"/>
              <w:left w:val="nil"/>
              <w:bottom w:val="nil"/>
              <w:right w:val="nil"/>
            </w:tcBorders>
          </w:tcPr>
          <w:p w14:paraId="5837DC8E"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Indicatie of het object wel of niet op een hellend vlak ligt.</w:t>
            </w:r>
            <w:r w:rsidRPr="00951B1D">
              <w:rPr>
                <w:color w:val="FF0000"/>
                <w:u w:val="single"/>
              </w:rPr>
              <w:fldChar w:fldCharType="end"/>
            </w:r>
          </w:p>
        </w:tc>
        <w:tc>
          <w:tcPr>
            <w:tcW w:w="1080" w:type="dxa"/>
            <w:tcBorders>
              <w:top w:val="nil"/>
              <w:left w:val="nil"/>
              <w:bottom w:val="nil"/>
              <w:right w:val="nil"/>
            </w:tcBorders>
          </w:tcPr>
          <w:p w14:paraId="72150E3F"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sidRPr="00951B1D">
              <w:rPr>
                <w:rFonts w:cs="Calibri"/>
                <w:color w:val="FF0000"/>
                <w:u w:val="single"/>
              </w:rPr>
              <w:t>AN1</w:t>
            </w:r>
            <w:r w:rsidRPr="00951B1D">
              <w:rPr>
                <w:color w:val="FF0000"/>
                <w:u w:val="single"/>
              </w:rPr>
              <w:fldChar w:fldCharType="end"/>
            </w:r>
          </w:p>
        </w:tc>
        <w:tc>
          <w:tcPr>
            <w:tcW w:w="810" w:type="dxa"/>
            <w:tcBorders>
              <w:top w:val="nil"/>
              <w:left w:val="nil"/>
              <w:bottom w:val="nil"/>
              <w:right w:val="nil"/>
            </w:tcBorders>
          </w:tcPr>
          <w:p w14:paraId="2CD07ED9"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1</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34"/>
      </w:tr>
      <w:tr w:rsidR="009C447C" w:rsidRPr="00951B1D" w14:paraId="5593CDE8" w14:textId="77777777" w:rsidTr="00194548">
        <w:tc>
          <w:tcPr>
            <w:tcW w:w="450" w:type="dxa"/>
            <w:tcBorders>
              <w:top w:val="nil"/>
              <w:left w:val="nil"/>
              <w:bottom w:val="nil"/>
              <w:right w:val="nil"/>
            </w:tcBorders>
          </w:tcPr>
          <w:p w14:paraId="5434F8D4" w14:textId="77777777" w:rsidR="009C447C" w:rsidRPr="00951B1D" w:rsidRDefault="009C447C" w:rsidP="00194548">
            <w:pPr>
              <w:rPr>
                <w:rFonts w:cs="Calibri"/>
                <w:color w:val="0F0F0F"/>
              </w:rPr>
            </w:pPr>
            <w:bookmarkStart w:id="35" w:name="BKM_DB92496A_C2E5_42e2_BC32_E52837333090"/>
          </w:p>
        </w:tc>
        <w:tc>
          <w:tcPr>
            <w:tcW w:w="2790" w:type="dxa"/>
            <w:gridSpan w:val="2"/>
            <w:tcBorders>
              <w:top w:val="nil"/>
              <w:left w:val="nil"/>
              <w:bottom w:val="nil"/>
              <w:right w:val="nil"/>
            </w:tcBorders>
          </w:tcPr>
          <w:p w14:paraId="0F3ACAA4"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Datum begin geldgiheid begroeid terreindeel</w:t>
            </w:r>
            <w:r w:rsidRPr="00951B1D">
              <w:rPr>
                <w:color w:val="FF0000"/>
                <w:u w:val="single"/>
              </w:rPr>
              <w:fldChar w:fldCharType="end"/>
            </w:r>
          </w:p>
        </w:tc>
        <w:tc>
          <w:tcPr>
            <w:tcW w:w="4230" w:type="dxa"/>
            <w:tcBorders>
              <w:top w:val="nil"/>
              <w:left w:val="nil"/>
              <w:bottom w:val="nil"/>
              <w:right w:val="nil"/>
            </w:tcBorders>
          </w:tcPr>
          <w:p w14:paraId="5D7C9F16"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De datum waarop het begroeid terreindeel is ontstaan.</w:t>
            </w:r>
            <w:r w:rsidRPr="00951B1D">
              <w:rPr>
                <w:color w:val="FF0000"/>
                <w:u w:val="single"/>
              </w:rPr>
              <w:fldChar w:fldCharType="end"/>
            </w:r>
          </w:p>
        </w:tc>
        <w:tc>
          <w:tcPr>
            <w:tcW w:w="1080" w:type="dxa"/>
            <w:tcBorders>
              <w:top w:val="nil"/>
              <w:left w:val="nil"/>
              <w:bottom w:val="nil"/>
              <w:right w:val="nil"/>
            </w:tcBorders>
          </w:tcPr>
          <w:p w14:paraId="10F000F6"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Pr>
                <w:rFonts w:cs="Calibri"/>
                <w:color w:val="FF0000"/>
                <w:u w:val="single"/>
              </w:rPr>
              <w:t>DatumMogelijkOnvolledig</w:t>
            </w:r>
            <w:r w:rsidRPr="00951B1D">
              <w:rPr>
                <w:color w:val="FF0000"/>
                <w:u w:val="single"/>
              </w:rPr>
              <w:fldChar w:fldCharType="end"/>
            </w:r>
          </w:p>
        </w:tc>
        <w:tc>
          <w:tcPr>
            <w:tcW w:w="810" w:type="dxa"/>
            <w:tcBorders>
              <w:top w:val="nil"/>
              <w:left w:val="nil"/>
              <w:bottom w:val="nil"/>
              <w:right w:val="nil"/>
            </w:tcBorders>
          </w:tcPr>
          <w:p w14:paraId="62619B68"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1</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35"/>
      </w:tr>
      <w:tr w:rsidR="009C447C" w:rsidRPr="00951B1D" w14:paraId="6345F548" w14:textId="77777777" w:rsidTr="00194548">
        <w:tc>
          <w:tcPr>
            <w:tcW w:w="450" w:type="dxa"/>
            <w:tcBorders>
              <w:top w:val="nil"/>
              <w:left w:val="nil"/>
              <w:bottom w:val="nil"/>
              <w:right w:val="nil"/>
            </w:tcBorders>
          </w:tcPr>
          <w:p w14:paraId="224F110E" w14:textId="77777777" w:rsidR="009C447C" w:rsidRPr="00951B1D" w:rsidRDefault="009C447C" w:rsidP="00194548">
            <w:pPr>
              <w:rPr>
                <w:rFonts w:cs="Calibri"/>
                <w:color w:val="0F0F0F"/>
              </w:rPr>
            </w:pPr>
            <w:bookmarkStart w:id="36" w:name="BKM_EB409FAC_92D4_4f9b_BDBA_E17F56F98003"/>
          </w:p>
        </w:tc>
        <w:tc>
          <w:tcPr>
            <w:tcW w:w="2790" w:type="dxa"/>
            <w:gridSpan w:val="2"/>
            <w:tcBorders>
              <w:top w:val="nil"/>
              <w:left w:val="nil"/>
              <w:bottom w:val="nil"/>
              <w:right w:val="nil"/>
            </w:tcBorders>
          </w:tcPr>
          <w:p w14:paraId="4E4DFC69"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Att.Name</w:instrText>
            </w:r>
            <w:r w:rsidRPr="00951B1D">
              <w:rPr>
                <w:color w:val="FF0000"/>
                <w:u w:val="single"/>
              </w:rPr>
              <w:fldChar w:fldCharType="separate"/>
            </w:r>
            <w:r w:rsidRPr="00951B1D">
              <w:rPr>
                <w:rFonts w:cs="Calibri"/>
                <w:color w:val="FF0000"/>
                <w:u w:val="single"/>
              </w:rPr>
              <w:t>Datum einde geldigheid begroeid terreindeel</w:t>
            </w:r>
            <w:r w:rsidRPr="00951B1D">
              <w:rPr>
                <w:color w:val="FF0000"/>
                <w:u w:val="single"/>
              </w:rPr>
              <w:fldChar w:fldCharType="end"/>
            </w:r>
          </w:p>
        </w:tc>
        <w:tc>
          <w:tcPr>
            <w:tcW w:w="4230" w:type="dxa"/>
            <w:tcBorders>
              <w:top w:val="nil"/>
              <w:left w:val="nil"/>
              <w:bottom w:val="nil"/>
              <w:right w:val="nil"/>
            </w:tcBorders>
          </w:tcPr>
          <w:p w14:paraId="20D91612"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Att.Notes</w:instrText>
            </w:r>
            <w:r w:rsidRPr="00951B1D">
              <w:rPr>
                <w:color w:val="FF0000"/>
                <w:u w:val="single"/>
              </w:rPr>
              <w:fldChar w:fldCharType="separate"/>
            </w:r>
            <w:r w:rsidRPr="00951B1D">
              <w:rPr>
                <w:rFonts w:cs="Calibri"/>
                <w:color w:val="FF0000"/>
                <w:u w:val="single"/>
              </w:rPr>
              <w:t>De datum waarop het begroeid terreindeel ongeldig is geworden.</w:t>
            </w:r>
            <w:r w:rsidRPr="00951B1D">
              <w:rPr>
                <w:color w:val="FF0000"/>
                <w:u w:val="single"/>
              </w:rPr>
              <w:fldChar w:fldCharType="end"/>
            </w:r>
          </w:p>
        </w:tc>
        <w:tc>
          <w:tcPr>
            <w:tcW w:w="1080" w:type="dxa"/>
            <w:tcBorders>
              <w:top w:val="nil"/>
              <w:left w:val="nil"/>
              <w:bottom w:val="nil"/>
              <w:right w:val="nil"/>
            </w:tcBorders>
          </w:tcPr>
          <w:p w14:paraId="433086C8"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Att.Type</w:instrText>
            </w:r>
            <w:r w:rsidRPr="00951B1D">
              <w:rPr>
                <w:color w:val="FF0000"/>
                <w:u w:val="single"/>
              </w:rPr>
              <w:fldChar w:fldCharType="separate"/>
            </w:r>
            <w:r>
              <w:rPr>
                <w:rFonts w:cs="Calibri"/>
                <w:color w:val="FF0000"/>
                <w:u w:val="single"/>
              </w:rPr>
              <w:t>DatumMogelijkOnvolledig</w:t>
            </w:r>
            <w:r w:rsidRPr="00951B1D">
              <w:rPr>
                <w:color w:val="FF0000"/>
                <w:u w:val="single"/>
              </w:rPr>
              <w:fldChar w:fldCharType="end"/>
            </w:r>
          </w:p>
        </w:tc>
        <w:tc>
          <w:tcPr>
            <w:tcW w:w="810" w:type="dxa"/>
            <w:tcBorders>
              <w:top w:val="nil"/>
              <w:left w:val="nil"/>
              <w:bottom w:val="nil"/>
              <w:right w:val="nil"/>
            </w:tcBorders>
          </w:tcPr>
          <w:p w14:paraId="37AF831E" w14:textId="77777777" w:rsidR="009C447C" w:rsidRPr="00951B1D" w:rsidRDefault="009C447C" w:rsidP="00194548">
            <w:pPr>
              <w:rPr>
                <w:rFonts w:cs="Calibri"/>
                <w:color w:val="FF0000"/>
                <w:u w:val="single"/>
              </w:rPr>
            </w:pPr>
            <w:r w:rsidRPr="00951B1D">
              <w:rPr>
                <w:color w:val="FF0000"/>
                <w:u w:val="single"/>
              </w:rPr>
              <w:fldChar w:fldCharType="begin" w:fldLock="1"/>
            </w:r>
            <w:r w:rsidRPr="00951B1D">
              <w:rPr>
                <w:color w:val="FF0000"/>
                <w:u w:val="single"/>
              </w:rPr>
              <w:instrText xml:space="preserve">MERGEFIELD </w:instrText>
            </w:r>
            <w:r w:rsidRPr="00951B1D">
              <w:rPr>
                <w:rFonts w:cs="Calibri"/>
                <w:color w:val="FF0000"/>
                <w:u w:val="single"/>
              </w:rPr>
              <w:instrText>Att.LowerBound</w:instrText>
            </w:r>
            <w:r w:rsidRPr="00951B1D">
              <w:rPr>
                <w:color w:val="FF0000"/>
                <w:u w:val="single"/>
              </w:rPr>
              <w:fldChar w:fldCharType="separate"/>
            </w:r>
            <w:r w:rsidRPr="00951B1D">
              <w:rPr>
                <w:rFonts w:cs="Calibri"/>
                <w:color w:val="FF0000"/>
                <w:u w:val="single"/>
              </w:rPr>
              <w:t>0</w:t>
            </w:r>
            <w:r w:rsidRPr="00951B1D">
              <w:rPr>
                <w:color w:val="FF0000"/>
                <w:u w:val="single"/>
              </w:rPr>
              <w:fldChar w:fldCharType="end"/>
            </w:r>
            <w:r w:rsidRPr="00951B1D">
              <w:rPr>
                <w:rFonts w:cs="Calibri"/>
                <w:color w:val="FF0000"/>
                <w:u w:val="single"/>
              </w:rPr>
              <w:t xml:space="preserve"> - </w:t>
            </w:r>
            <w:r w:rsidRPr="00951B1D">
              <w:rPr>
                <w:rFonts w:cs="Calibri"/>
                <w:color w:val="FF0000"/>
                <w:u w:val="single"/>
              </w:rPr>
              <w:fldChar w:fldCharType="begin" w:fldLock="1"/>
            </w:r>
            <w:r w:rsidRPr="00951B1D">
              <w:rPr>
                <w:rFonts w:cs="Calibri"/>
                <w:color w:val="FF0000"/>
                <w:u w:val="single"/>
              </w:rPr>
              <w:instrText>MERGEFIELD Att.UpperBound</w:instrText>
            </w:r>
            <w:r w:rsidRPr="00951B1D">
              <w:rPr>
                <w:rFonts w:cs="Calibri"/>
                <w:color w:val="FF0000"/>
                <w:u w:val="single"/>
              </w:rPr>
              <w:fldChar w:fldCharType="separate"/>
            </w:r>
            <w:r w:rsidRPr="00951B1D">
              <w:rPr>
                <w:rFonts w:cs="Calibri"/>
                <w:color w:val="FF0000"/>
                <w:u w:val="single"/>
              </w:rPr>
              <w:t>1</w:t>
            </w:r>
            <w:r w:rsidRPr="00951B1D">
              <w:rPr>
                <w:rFonts w:cs="Calibri"/>
                <w:color w:val="FF0000"/>
                <w:u w:val="single"/>
              </w:rPr>
              <w:fldChar w:fldCharType="end"/>
            </w:r>
          </w:p>
        </w:tc>
        <w:bookmarkEnd w:id="36"/>
      </w:tr>
    </w:tbl>
    <w:p w14:paraId="0DDFADC4" w14:textId="77777777" w:rsid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C447C" w14:paraId="52ACC14C" w14:textId="77777777" w:rsidTr="00194548">
        <w:tc>
          <w:tcPr>
            <w:tcW w:w="9360" w:type="dxa"/>
            <w:tcBorders>
              <w:top w:val="nil"/>
              <w:left w:val="nil"/>
              <w:bottom w:val="nil"/>
              <w:right w:val="nil"/>
            </w:tcBorders>
          </w:tcPr>
          <w:p w14:paraId="5919ED2D" w14:textId="77777777" w:rsidR="009C447C" w:rsidRPr="00951B1D" w:rsidRDefault="009C447C" w:rsidP="00194548">
            <w:pPr>
              <w:rPr>
                <w:rFonts w:cs="Calibri"/>
                <w:color w:val="0F0F0F"/>
              </w:rPr>
            </w:pPr>
            <w:r w:rsidRPr="00951B1D">
              <w:rPr>
                <w:rFonts w:cs="Calibri"/>
                <w:b/>
                <w:bCs/>
                <w:color w:val="0F0F0F"/>
              </w:rPr>
              <w:t>Overzicht relaties</w:t>
            </w:r>
          </w:p>
        </w:tc>
      </w:tr>
    </w:tbl>
    <w:p w14:paraId="4880544E" w14:textId="77777777" w:rsid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C447C" w14:paraId="30857AE8" w14:textId="77777777" w:rsidTr="00194548">
        <w:tc>
          <w:tcPr>
            <w:tcW w:w="9360" w:type="dxa"/>
            <w:tcBorders>
              <w:top w:val="nil"/>
              <w:left w:val="nil"/>
              <w:bottom w:val="nil"/>
              <w:right w:val="nil"/>
            </w:tcBorders>
          </w:tcPr>
          <w:p w14:paraId="7E2F0A0D" w14:textId="77777777" w:rsidR="009C447C" w:rsidRPr="00951B1D" w:rsidRDefault="009C447C" w:rsidP="00194548">
            <w:pPr>
              <w:rPr>
                <w:rFonts w:cs="Calibri"/>
                <w:b/>
                <w:bCs/>
                <w:color w:val="0F0F0F"/>
              </w:rPr>
            </w:pPr>
            <w:r w:rsidRPr="00951B1D">
              <w:rPr>
                <w:rFonts w:cs="Calibri"/>
                <w:b/>
                <w:bCs/>
                <w:color w:val="0F0F0F"/>
              </w:rPr>
              <w:t>Toelichting objecttype</w:t>
            </w:r>
          </w:p>
          <w:p w14:paraId="6DA18D21" w14:textId="56E82940" w:rsidR="009C447C" w:rsidRPr="00951B1D" w:rsidRDefault="009C447C" w:rsidP="00194548">
            <w:pPr>
              <w:ind w:left="720"/>
              <w:rPr>
                <w:rFonts w:cs="Calibri"/>
                <w:color w:val="FF0000"/>
                <w:u w:val="single"/>
              </w:rPr>
            </w:pPr>
            <w:r w:rsidRPr="00951B1D">
              <w:rPr>
                <w:rFonts w:cs="Calibri"/>
                <w:color w:val="FF0000"/>
                <w:u w:val="single"/>
              </w:rPr>
              <w:t>Naast het bestaande object kan tegelijkertijd ook een geplande geometriewijziging van hetzelfde bestaande object zijn vastgelegd. De plantopografie is dan als apart object opgenomen met een eigen identificatie. Via de g</w:t>
            </w:r>
            <w:r w:rsidR="003676E7">
              <w:rPr>
                <w:rFonts w:cs="Calibri"/>
                <w:color w:val="FF0000"/>
                <w:u w:val="single"/>
              </w:rPr>
              <w:t>eometrische relatie is af te le</w:t>
            </w:r>
            <w:r w:rsidRPr="00951B1D">
              <w:rPr>
                <w:rFonts w:cs="Calibri"/>
                <w:color w:val="FF0000"/>
                <w:u w:val="single"/>
              </w:rPr>
              <w:t>i</w:t>
            </w:r>
            <w:r w:rsidR="003676E7">
              <w:rPr>
                <w:rFonts w:cs="Calibri"/>
                <w:color w:val="FF0000"/>
                <w:u w:val="single"/>
              </w:rPr>
              <w:t>d</w:t>
            </w:r>
            <w:r w:rsidRPr="00951B1D">
              <w:rPr>
                <w:rFonts w:cs="Calibri"/>
                <w:color w:val="FF0000"/>
                <w:u w:val="single"/>
              </w:rPr>
              <w:t>en dat het de plantopografie van een bestaand object betreft. Zie verder IMGeo.</w:t>
            </w:r>
          </w:p>
          <w:p w14:paraId="69B0274B" w14:textId="77777777" w:rsidR="009C447C" w:rsidRPr="00951B1D" w:rsidRDefault="009C447C" w:rsidP="00194548">
            <w:pPr>
              <w:ind w:left="720"/>
              <w:rPr>
                <w:rFonts w:cs="Calibri"/>
                <w:color w:val="FF0000"/>
                <w:u w:val="single"/>
              </w:rPr>
            </w:pPr>
          </w:p>
          <w:p w14:paraId="25E04F46" w14:textId="2383691F" w:rsidR="009C447C" w:rsidRPr="00951B1D" w:rsidRDefault="009C447C" w:rsidP="00194548">
            <w:pPr>
              <w:ind w:left="720"/>
              <w:rPr>
                <w:rFonts w:cs="Calibri"/>
                <w:color w:val="FF0000"/>
                <w:u w:val="single"/>
              </w:rPr>
            </w:pPr>
            <w:r w:rsidRPr="00951B1D">
              <w:rPr>
                <w:rFonts w:cs="Calibri"/>
                <w:color w:val="FF0000"/>
                <w:u w:val="single"/>
              </w:rPr>
              <w:t>Objecttype BEGROEID TERREINDEEL is het equivalent van het city gml objecttype PLANTCOVER.</w:t>
            </w:r>
          </w:p>
          <w:p w14:paraId="294E00E8" w14:textId="77777777" w:rsidR="009C447C" w:rsidRPr="00951B1D" w:rsidRDefault="009C447C" w:rsidP="00194548">
            <w:pPr>
              <w:ind w:left="720"/>
              <w:rPr>
                <w:rFonts w:cs="Calibri"/>
                <w:color w:val="0F0F0F"/>
              </w:rPr>
            </w:pPr>
          </w:p>
        </w:tc>
      </w:tr>
      <w:tr w:rsidR="009C447C" w14:paraId="33552D9A" w14:textId="77777777" w:rsidTr="00194548">
        <w:tc>
          <w:tcPr>
            <w:tcW w:w="9360" w:type="dxa"/>
            <w:tcBorders>
              <w:top w:val="nil"/>
              <w:left w:val="nil"/>
              <w:bottom w:val="nil"/>
              <w:right w:val="nil"/>
            </w:tcBorders>
          </w:tcPr>
          <w:p w14:paraId="0BC8D9B8" w14:textId="77777777" w:rsidR="009C447C" w:rsidRPr="00951B1D" w:rsidRDefault="009C447C" w:rsidP="00194548">
            <w:pPr>
              <w:rPr>
                <w:rFonts w:cs="Calibri"/>
                <w:b/>
                <w:bCs/>
                <w:color w:val="0F0F0F"/>
              </w:rPr>
            </w:pPr>
          </w:p>
        </w:tc>
      </w:tr>
    </w:tbl>
    <w:p w14:paraId="65C34AE7" w14:textId="77777777" w:rsidR="009C447C" w:rsidRDefault="009C447C" w:rsidP="009C447C">
      <w:pPr>
        <w:pStyle w:val="Kop2"/>
        <w:numPr>
          <w:ilvl w:val="0"/>
          <w:numId w:val="0"/>
        </w:numPr>
        <w:rPr>
          <w:color w:val="auto"/>
          <w:sz w:val="20"/>
          <w:szCs w:val="20"/>
        </w:rPr>
      </w:pPr>
      <w:bookmarkStart w:id="37" w:name="BKM_73F1C4A1_481E_4052_A372_1A0895ED1295"/>
      <w:bookmarkEnd w:id="37"/>
    </w:p>
    <w:p w14:paraId="294A8A5F" w14:textId="77777777" w:rsidR="009C447C" w:rsidRPr="00D54C45" w:rsidRDefault="009C447C">
      <w:pPr>
        <w:contextualSpacing w:val="0"/>
        <w:rPr>
          <w:rFonts w:ascii="Arial" w:eastAsia="Calibri" w:hAnsi="Arial" w:cs="Arial"/>
          <w:b/>
          <w:bCs/>
          <w:color w:val="0000B0"/>
          <w:sz w:val="30"/>
          <w:szCs w:val="30"/>
          <w:lang w:eastAsia="en-US"/>
        </w:rPr>
      </w:pPr>
      <w:r>
        <w:br w:type="page"/>
      </w:r>
    </w:p>
    <w:bookmarkStart w:id="38" w:name="BKM_3E9E08B7_574E_43dc_8D93_251BFA8F8D75"/>
    <w:bookmarkEnd w:id="38"/>
    <w:p w14:paraId="37ABCF9B" w14:textId="77777777" w:rsidR="00B01A1D" w:rsidRDefault="00B01A1D" w:rsidP="00B01A1D">
      <w:pPr>
        <w:pStyle w:val="Kop2"/>
      </w:pPr>
      <w:r>
        <w:rPr>
          <w:rFonts w:eastAsiaTheme="minorEastAsia"/>
          <w:color w:val="auto"/>
          <w:sz w:val="20"/>
          <w:szCs w:val="20"/>
        </w:rPr>
        <w:lastRenderedPageBreak/>
        <w:fldChar w:fldCharType="begin" w:fldLock="1"/>
      </w:r>
      <w:r>
        <w:rPr>
          <w:rFonts w:eastAsiaTheme="minorEastAsia"/>
          <w:color w:val="auto"/>
          <w:sz w:val="20"/>
          <w:szCs w:val="20"/>
        </w:rPr>
        <w:instrText xml:space="preserve">MERGEFIELD </w:instrText>
      </w:r>
      <w:r>
        <w:instrText>Element.Stereotype</w:instrText>
      </w:r>
      <w:r>
        <w:rPr>
          <w:rFonts w:eastAsiaTheme="minorEastAsia"/>
          <w:color w:val="auto"/>
          <w:sz w:val="20"/>
          <w:szCs w:val="20"/>
        </w:rPr>
        <w:fldChar w:fldCharType="separate"/>
      </w:r>
      <w:r>
        <w:t>«Objecttype»</w:t>
      </w:r>
      <w:r>
        <w:rPr>
          <w:rFonts w:eastAsiaTheme="minorEastAsia"/>
          <w:color w:val="auto"/>
          <w:sz w:val="20"/>
          <w:szCs w:val="20"/>
        </w:rPr>
        <w:fldChar w:fldCharType="end"/>
      </w:r>
      <w:r>
        <w:t xml:space="preserve"> </w:t>
      </w:r>
      <w:r>
        <w:fldChar w:fldCharType="begin" w:fldLock="1"/>
      </w:r>
      <w:r>
        <w:instrText>MERGEFIELD Element.Name</w:instrText>
      </w:r>
      <w:r>
        <w:fldChar w:fldCharType="separate"/>
      </w:r>
      <w:r>
        <w:t>BENOEMD OBJECT</w:t>
      </w:r>
      <w:r>
        <w:fldChar w:fldCharType="end"/>
      </w:r>
    </w:p>
    <w:tbl>
      <w:tblPr>
        <w:tblW w:w="0" w:type="auto"/>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B01A1D" w14:paraId="1B97503B" w14:textId="77777777" w:rsidTr="00B01A1D">
        <w:trPr>
          <w:trHeight w:val="271"/>
        </w:trPr>
        <w:tc>
          <w:tcPr>
            <w:tcW w:w="2340" w:type="dxa"/>
            <w:gridSpan w:val="2"/>
            <w:hideMark/>
          </w:tcPr>
          <w:p w14:paraId="55482E1F" w14:textId="77777777" w:rsidR="00B01A1D" w:rsidRDefault="00B01A1D">
            <w:pPr>
              <w:spacing w:line="256" w:lineRule="auto"/>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hideMark/>
          </w:tcPr>
          <w:p w14:paraId="4D1E39AC"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BENOEMD OBJECT</w:t>
            </w:r>
            <w:r>
              <w:fldChar w:fldCharType="end"/>
            </w:r>
          </w:p>
        </w:tc>
      </w:tr>
      <w:tr w:rsidR="00B01A1D" w14:paraId="71EE706E" w14:textId="77777777" w:rsidTr="00B01A1D">
        <w:trPr>
          <w:trHeight w:hRule="exact" w:val="128"/>
        </w:trPr>
        <w:tc>
          <w:tcPr>
            <w:tcW w:w="2340" w:type="dxa"/>
            <w:gridSpan w:val="2"/>
          </w:tcPr>
          <w:p w14:paraId="16EDAB9F" w14:textId="77777777" w:rsidR="00B01A1D" w:rsidRDefault="00B01A1D">
            <w:pPr>
              <w:spacing w:line="256" w:lineRule="auto"/>
              <w:rPr>
                <w:rFonts w:ascii="Calibri" w:hAnsi="Calibri" w:cs="Calibri"/>
                <w:b/>
                <w:bCs/>
                <w:color w:val="0F0F0F"/>
                <w:sz w:val="22"/>
                <w:szCs w:val="22"/>
              </w:rPr>
            </w:pPr>
          </w:p>
        </w:tc>
        <w:tc>
          <w:tcPr>
            <w:tcW w:w="7020" w:type="dxa"/>
            <w:gridSpan w:val="4"/>
          </w:tcPr>
          <w:p w14:paraId="36DDB17A" w14:textId="77777777" w:rsidR="00B01A1D" w:rsidRDefault="00B01A1D">
            <w:pPr>
              <w:spacing w:line="256" w:lineRule="auto"/>
              <w:rPr>
                <w:rFonts w:ascii="Calibri" w:hAnsi="Calibri" w:cs="Calibri"/>
                <w:color w:val="0F0F0F"/>
                <w:sz w:val="22"/>
                <w:szCs w:val="22"/>
              </w:rPr>
            </w:pPr>
          </w:p>
        </w:tc>
      </w:tr>
      <w:tr w:rsidR="00B01A1D" w14:paraId="198CA2B9" w14:textId="77777777" w:rsidTr="00B01A1D">
        <w:tc>
          <w:tcPr>
            <w:tcW w:w="2340" w:type="dxa"/>
            <w:gridSpan w:val="2"/>
            <w:hideMark/>
          </w:tcPr>
          <w:p w14:paraId="635C275E" w14:textId="77777777" w:rsidR="00B01A1D" w:rsidRDefault="00B01A1D">
            <w:pPr>
              <w:spacing w:line="256" w:lineRule="auto"/>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hideMark/>
          </w:tcPr>
          <w:p w14:paraId="615F2148"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TGO</w:t>
            </w:r>
            <w:r>
              <w:fldChar w:fldCharType="end"/>
            </w:r>
          </w:p>
        </w:tc>
      </w:tr>
      <w:tr w:rsidR="00B01A1D" w14:paraId="25BBCD3F" w14:textId="77777777" w:rsidTr="00B01A1D">
        <w:trPr>
          <w:trHeight w:hRule="exact" w:val="128"/>
        </w:trPr>
        <w:tc>
          <w:tcPr>
            <w:tcW w:w="2340" w:type="dxa"/>
            <w:gridSpan w:val="2"/>
          </w:tcPr>
          <w:p w14:paraId="434B4556" w14:textId="77777777" w:rsidR="00B01A1D" w:rsidRDefault="00B01A1D">
            <w:pPr>
              <w:spacing w:line="256" w:lineRule="auto"/>
              <w:rPr>
                <w:rFonts w:ascii="Calibri" w:hAnsi="Calibri" w:cs="Calibri"/>
                <w:b/>
                <w:bCs/>
                <w:color w:val="0F0F0F"/>
                <w:sz w:val="22"/>
                <w:szCs w:val="22"/>
              </w:rPr>
            </w:pPr>
          </w:p>
        </w:tc>
        <w:tc>
          <w:tcPr>
            <w:tcW w:w="7020" w:type="dxa"/>
            <w:gridSpan w:val="4"/>
          </w:tcPr>
          <w:p w14:paraId="39AFBB93" w14:textId="77777777" w:rsidR="00B01A1D" w:rsidRDefault="00B01A1D">
            <w:pPr>
              <w:spacing w:line="256" w:lineRule="auto"/>
              <w:rPr>
                <w:rFonts w:ascii="Calibri" w:hAnsi="Calibri" w:cs="Calibri"/>
                <w:color w:val="0F0F0F"/>
                <w:sz w:val="22"/>
                <w:szCs w:val="22"/>
              </w:rPr>
            </w:pPr>
          </w:p>
        </w:tc>
      </w:tr>
      <w:tr w:rsidR="00B01A1D" w14:paraId="54B634B3" w14:textId="77777777" w:rsidTr="00B01A1D">
        <w:tc>
          <w:tcPr>
            <w:tcW w:w="2340" w:type="dxa"/>
            <w:gridSpan w:val="2"/>
            <w:hideMark/>
          </w:tcPr>
          <w:p w14:paraId="30BDB15F"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hideMark/>
          </w:tcPr>
          <w:p w14:paraId="784A47ED"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KING</w:t>
            </w:r>
          </w:p>
        </w:tc>
      </w:tr>
      <w:tr w:rsidR="00B01A1D" w14:paraId="5154B845" w14:textId="77777777" w:rsidTr="00B01A1D">
        <w:trPr>
          <w:trHeight w:hRule="exact" w:val="128"/>
        </w:trPr>
        <w:tc>
          <w:tcPr>
            <w:tcW w:w="2340" w:type="dxa"/>
            <w:gridSpan w:val="2"/>
          </w:tcPr>
          <w:p w14:paraId="6D109C8E" w14:textId="77777777" w:rsidR="00B01A1D" w:rsidRDefault="00B01A1D">
            <w:pPr>
              <w:spacing w:line="256" w:lineRule="auto"/>
              <w:rPr>
                <w:rFonts w:ascii="Calibri" w:hAnsi="Calibri" w:cs="Calibri"/>
                <w:b/>
                <w:bCs/>
                <w:color w:val="0F0F0F"/>
                <w:sz w:val="22"/>
                <w:szCs w:val="22"/>
              </w:rPr>
            </w:pPr>
          </w:p>
        </w:tc>
        <w:tc>
          <w:tcPr>
            <w:tcW w:w="7020" w:type="dxa"/>
            <w:gridSpan w:val="4"/>
          </w:tcPr>
          <w:p w14:paraId="3152D226" w14:textId="77777777" w:rsidR="00B01A1D" w:rsidRDefault="00B01A1D">
            <w:pPr>
              <w:spacing w:line="256" w:lineRule="auto"/>
              <w:rPr>
                <w:rFonts w:ascii="Calibri" w:hAnsi="Calibri" w:cs="Calibri"/>
                <w:color w:val="0F0F0F"/>
                <w:sz w:val="22"/>
                <w:szCs w:val="22"/>
              </w:rPr>
            </w:pPr>
          </w:p>
        </w:tc>
      </w:tr>
      <w:tr w:rsidR="00B01A1D" w14:paraId="79E28056" w14:textId="77777777" w:rsidTr="00B01A1D">
        <w:trPr>
          <w:trHeight w:val="230"/>
        </w:trPr>
        <w:tc>
          <w:tcPr>
            <w:tcW w:w="2340" w:type="dxa"/>
            <w:gridSpan w:val="2"/>
            <w:hideMark/>
          </w:tcPr>
          <w:p w14:paraId="3A2E1F4F"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hideMark/>
          </w:tcPr>
          <w:p w14:paraId="1673F74A"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Een GEBOUWD OBJECT of een BENOEMD TERREIN</w:t>
            </w:r>
            <w:r>
              <w:fldChar w:fldCharType="end"/>
            </w:r>
          </w:p>
        </w:tc>
      </w:tr>
      <w:tr w:rsidR="00B01A1D" w14:paraId="0DA798B0" w14:textId="77777777" w:rsidTr="00B01A1D">
        <w:trPr>
          <w:trHeight w:hRule="exact" w:val="68"/>
        </w:trPr>
        <w:tc>
          <w:tcPr>
            <w:tcW w:w="2340" w:type="dxa"/>
            <w:gridSpan w:val="2"/>
          </w:tcPr>
          <w:p w14:paraId="016254C3" w14:textId="77777777" w:rsidR="00B01A1D" w:rsidRDefault="00B01A1D">
            <w:pPr>
              <w:spacing w:line="256" w:lineRule="auto"/>
              <w:rPr>
                <w:rFonts w:ascii="Calibri" w:hAnsi="Calibri" w:cs="Calibri"/>
                <w:b/>
                <w:bCs/>
                <w:color w:val="0F0F0F"/>
                <w:sz w:val="22"/>
                <w:szCs w:val="22"/>
              </w:rPr>
            </w:pPr>
          </w:p>
        </w:tc>
        <w:tc>
          <w:tcPr>
            <w:tcW w:w="7020" w:type="dxa"/>
            <w:gridSpan w:val="4"/>
          </w:tcPr>
          <w:p w14:paraId="345A7782" w14:textId="77777777" w:rsidR="00B01A1D" w:rsidRDefault="00B01A1D">
            <w:pPr>
              <w:spacing w:line="256" w:lineRule="auto"/>
              <w:rPr>
                <w:rFonts w:ascii="Calibri" w:hAnsi="Calibri" w:cs="Calibri"/>
                <w:color w:val="0F0F0F"/>
                <w:sz w:val="22"/>
                <w:szCs w:val="22"/>
              </w:rPr>
            </w:pPr>
          </w:p>
        </w:tc>
      </w:tr>
      <w:tr w:rsidR="00B01A1D" w14:paraId="2783D982" w14:textId="77777777" w:rsidTr="00B01A1D">
        <w:trPr>
          <w:trHeight w:val="271"/>
        </w:trPr>
        <w:tc>
          <w:tcPr>
            <w:tcW w:w="2340" w:type="dxa"/>
            <w:gridSpan w:val="2"/>
            <w:hideMark/>
          </w:tcPr>
          <w:p w14:paraId="71994A79"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hideMark/>
          </w:tcPr>
          <w:p w14:paraId="20CB04CC"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KING</w:t>
            </w:r>
          </w:p>
        </w:tc>
      </w:tr>
      <w:tr w:rsidR="00B01A1D" w14:paraId="005C81EA" w14:textId="77777777" w:rsidTr="00B01A1D">
        <w:trPr>
          <w:trHeight w:hRule="exact" w:val="128"/>
        </w:trPr>
        <w:tc>
          <w:tcPr>
            <w:tcW w:w="2340" w:type="dxa"/>
            <w:gridSpan w:val="2"/>
          </w:tcPr>
          <w:p w14:paraId="083C0A13" w14:textId="77777777" w:rsidR="00B01A1D" w:rsidRDefault="00B01A1D">
            <w:pPr>
              <w:spacing w:line="256" w:lineRule="auto"/>
              <w:rPr>
                <w:rFonts w:ascii="Calibri" w:hAnsi="Calibri" w:cs="Calibri"/>
                <w:b/>
                <w:bCs/>
                <w:color w:val="0F0F0F"/>
                <w:sz w:val="22"/>
                <w:szCs w:val="22"/>
              </w:rPr>
            </w:pPr>
          </w:p>
        </w:tc>
        <w:tc>
          <w:tcPr>
            <w:tcW w:w="7020" w:type="dxa"/>
            <w:gridSpan w:val="4"/>
          </w:tcPr>
          <w:p w14:paraId="025B3713" w14:textId="77777777" w:rsidR="00B01A1D" w:rsidRDefault="00B01A1D">
            <w:pPr>
              <w:spacing w:line="256" w:lineRule="auto"/>
              <w:rPr>
                <w:rFonts w:ascii="Calibri" w:hAnsi="Calibri" w:cs="Calibri"/>
                <w:color w:val="0F0F0F"/>
                <w:sz w:val="22"/>
                <w:szCs w:val="22"/>
              </w:rPr>
            </w:pPr>
          </w:p>
        </w:tc>
      </w:tr>
      <w:tr w:rsidR="00B01A1D" w14:paraId="55620B84" w14:textId="77777777" w:rsidTr="00B01A1D">
        <w:tc>
          <w:tcPr>
            <w:tcW w:w="2340" w:type="dxa"/>
            <w:gridSpan w:val="2"/>
            <w:hideMark/>
          </w:tcPr>
          <w:p w14:paraId="77F08F5A"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hideMark/>
          </w:tcPr>
          <w:p w14:paraId="62B85A03"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1 maart 2009</w:t>
            </w:r>
          </w:p>
        </w:tc>
      </w:tr>
      <w:tr w:rsidR="00B01A1D" w14:paraId="007FC851" w14:textId="77777777" w:rsidTr="00B01A1D">
        <w:trPr>
          <w:trHeight w:hRule="exact" w:val="128"/>
        </w:trPr>
        <w:tc>
          <w:tcPr>
            <w:tcW w:w="2340" w:type="dxa"/>
            <w:gridSpan w:val="2"/>
          </w:tcPr>
          <w:p w14:paraId="2D60AC68" w14:textId="77777777" w:rsidR="00B01A1D" w:rsidRDefault="00B01A1D">
            <w:pPr>
              <w:spacing w:line="256" w:lineRule="auto"/>
              <w:rPr>
                <w:rFonts w:ascii="Calibri" w:hAnsi="Calibri" w:cs="Calibri"/>
                <w:b/>
                <w:bCs/>
                <w:color w:val="0F0F0F"/>
                <w:sz w:val="22"/>
                <w:szCs w:val="22"/>
              </w:rPr>
            </w:pPr>
          </w:p>
        </w:tc>
        <w:tc>
          <w:tcPr>
            <w:tcW w:w="7020" w:type="dxa"/>
            <w:gridSpan w:val="4"/>
          </w:tcPr>
          <w:p w14:paraId="70C2E95F" w14:textId="77777777" w:rsidR="00B01A1D" w:rsidRDefault="00B01A1D">
            <w:pPr>
              <w:spacing w:line="256" w:lineRule="auto"/>
              <w:rPr>
                <w:rFonts w:ascii="Calibri" w:hAnsi="Calibri" w:cs="Calibri"/>
                <w:color w:val="0F0F0F"/>
                <w:sz w:val="22"/>
                <w:szCs w:val="22"/>
              </w:rPr>
            </w:pPr>
          </w:p>
        </w:tc>
      </w:tr>
      <w:tr w:rsidR="00B01A1D" w14:paraId="00CA72E8" w14:textId="77777777" w:rsidTr="00B01A1D">
        <w:tc>
          <w:tcPr>
            <w:tcW w:w="2340" w:type="dxa"/>
            <w:gridSpan w:val="2"/>
            <w:hideMark/>
          </w:tcPr>
          <w:p w14:paraId="413486FE"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hideMark/>
          </w:tcPr>
          <w:p w14:paraId="172BA7A0" w14:textId="71AC758D"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De unieke aandu</w:t>
            </w:r>
            <w:r w:rsidR="003676E7">
              <w:rPr>
                <w:rFonts w:ascii="Calibri" w:hAnsi="Calibri" w:cs="Calibri"/>
                <w:color w:val="0F0F0F"/>
                <w:sz w:val="22"/>
                <w:szCs w:val="22"/>
              </w:rPr>
              <w:t>i</w:t>
            </w:r>
            <w:r>
              <w:rPr>
                <w:rFonts w:ascii="Calibri" w:hAnsi="Calibri" w:cs="Calibri"/>
                <w:color w:val="0F0F0F"/>
                <w:sz w:val="22"/>
                <w:szCs w:val="22"/>
              </w:rPr>
              <w:t xml:space="preserve">ding van de specialisatie (van BENOEMD OBJECT): LIGPLAATS, STANDPLAATS, OVERIG </w:t>
            </w:r>
            <w:r w:rsidRPr="00B921B2">
              <w:rPr>
                <w:rFonts w:ascii="Calibri" w:hAnsi="Calibri" w:cs="Calibri"/>
                <w:color w:val="FF0000"/>
                <w:sz w:val="22"/>
                <w:szCs w:val="22"/>
                <w:u w:val="single"/>
              </w:rPr>
              <w:t>BENOEMD</w:t>
            </w:r>
            <w:r>
              <w:rPr>
                <w:rFonts w:ascii="Calibri" w:hAnsi="Calibri" w:cs="Calibri"/>
                <w:color w:val="0F0F0F"/>
                <w:sz w:val="22"/>
                <w:szCs w:val="22"/>
              </w:rPr>
              <w:t xml:space="preserve"> TERREIN,  OVERIG BOUWWERK of VERBLIJFSOBJECT(of het afleidbaar gegeven Benoemd object identificatie).</w:t>
            </w:r>
          </w:p>
        </w:tc>
      </w:tr>
      <w:tr w:rsidR="00B01A1D" w14:paraId="33E94952" w14:textId="77777777" w:rsidTr="00B01A1D">
        <w:trPr>
          <w:trHeight w:hRule="exact" w:val="128"/>
        </w:trPr>
        <w:tc>
          <w:tcPr>
            <w:tcW w:w="2340" w:type="dxa"/>
            <w:gridSpan w:val="2"/>
          </w:tcPr>
          <w:p w14:paraId="71A6D039" w14:textId="77777777" w:rsidR="00B01A1D" w:rsidRDefault="00B01A1D">
            <w:pPr>
              <w:spacing w:line="256" w:lineRule="auto"/>
              <w:rPr>
                <w:rFonts w:ascii="Calibri" w:hAnsi="Calibri" w:cs="Calibri"/>
                <w:b/>
                <w:bCs/>
                <w:color w:val="0F0F0F"/>
                <w:sz w:val="22"/>
                <w:szCs w:val="22"/>
              </w:rPr>
            </w:pPr>
          </w:p>
        </w:tc>
        <w:tc>
          <w:tcPr>
            <w:tcW w:w="7020" w:type="dxa"/>
            <w:gridSpan w:val="4"/>
          </w:tcPr>
          <w:p w14:paraId="278EFF6A" w14:textId="77777777" w:rsidR="00B01A1D" w:rsidRDefault="00B01A1D">
            <w:pPr>
              <w:spacing w:line="256" w:lineRule="auto"/>
              <w:rPr>
                <w:rFonts w:ascii="Calibri" w:hAnsi="Calibri" w:cs="Calibri"/>
                <w:b/>
                <w:bCs/>
                <w:color w:val="0F0F0F"/>
                <w:sz w:val="22"/>
                <w:szCs w:val="22"/>
              </w:rPr>
            </w:pPr>
          </w:p>
        </w:tc>
      </w:tr>
      <w:tr w:rsidR="00B01A1D" w14:paraId="24F084BA" w14:textId="77777777" w:rsidTr="00B01A1D">
        <w:tc>
          <w:tcPr>
            <w:tcW w:w="2340" w:type="dxa"/>
            <w:gridSpan w:val="2"/>
            <w:hideMark/>
          </w:tcPr>
          <w:p w14:paraId="17AE9107"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hideMark/>
          </w:tcPr>
          <w:p w14:paraId="1EFE82E6"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&lt;niet gespecificeerd&gt;</w:t>
            </w:r>
          </w:p>
        </w:tc>
      </w:tr>
      <w:tr w:rsidR="00B01A1D" w14:paraId="767DFA86" w14:textId="77777777" w:rsidTr="00B01A1D">
        <w:trPr>
          <w:trHeight w:hRule="exact" w:val="128"/>
        </w:trPr>
        <w:tc>
          <w:tcPr>
            <w:tcW w:w="2340" w:type="dxa"/>
            <w:gridSpan w:val="2"/>
          </w:tcPr>
          <w:p w14:paraId="3A209EE0" w14:textId="77777777" w:rsidR="00B01A1D" w:rsidRDefault="00B01A1D">
            <w:pPr>
              <w:spacing w:line="256" w:lineRule="auto"/>
              <w:rPr>
                <w:rFonts w:ascii="Calibri" w:hAnsi="Calibri" w:cs="Calibri"/>
                <w:b/>
                <w:bCs/>
                <w:color w:val="0F0F0F"/>
                <w:sz w:val="22"/>
                <w:szCs w:val="22"/>
              </w:rPr>
            </w:pPr>
          </w:p>
        </w:tc>
        <w:tc>
          <w:tcPr>
            <w:tcW w:w="7020" w:type="dxa"/>
            <w:gridSpan w:val="4"/>
          </w:tcPr>
          <w:p w14:paraId="107BBFE9" w14:textId="77777777" w:rsidR="00B01A1D" w:rsidRDefault="00B01A1D">
            <w:pPr>
              <w:spacing w:line="256" w:lineRule="auto"/>
              <w:rPr>
                <w:rFonts w:ascii="Calibri" w:hAnsi="Calibri" w:cs="Calibri"/>
                <w:color w:val="0F0F0F"/>
                <w:sz w:val="22"/>
                <w:szCs w:val="22"/>
              </w:rPr>
            </w:pPr>
          </w:p>
        </w:tc>
      </w:tr>
      <w:tr w:rsidR="00B01A1D" w14:paraId="55DAA71A" w14:textId="77777777" w:rsidTr="00B01A1D">
        <w:trPr>
          <w:trHeight w:hRule="exact" w:val="256"/>
        </w:trPr>
        <w:tc>
          <w:tcPr>
            <w:tcW w:w="2340" w:type="dxa"/>
            <w:gridSpan w:val="2"/>
            <w:hideMark/>
          </w:tcPr>
          <w:p w14:paraId="5A00DF50"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hideMark/>
          </w:tcPr>
          <w:p w14:paraId="6E83EAFC"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&lt;niet gespecificeerd&gt;</w:t>
            </w:r>
          </w:p>
        </w:tc>
      </w:tr>
      <w:tr w:rsidR="00B01A1D" w14:paraId="02D1C934" w14:textId="77777777" w:rsidTr="00B01A1D">
        <w:trPr>
          <w:trHeight w:hRule="exact" w:val="256"/>
        </w:trPr>
        <w:tc>
          <w:tcPr>
            <w:tcW w:w="2340" w:type="dxa"/>
            <w:gridSpan w:val="2"/>
          </w:tcPr>
          <w:p w14:paraId="40497D77" w14:textId="77777777" w:rsidR="00B01A1D" w:rsidRDefault="00B01A1D">
            <w:pPr>
              <w:spacing w:line="256" w:lineRule="auto"/>
              <w:rPr>
                <w:rFonts w:ascii="Calibri" w:hAnsi="Calibri" w:cs="Calibri"/>
                <w:b/>
                <w:bCs/>
                <w:color w:val="0F0F0F"/>
                <w:sz w:val="22"/>
                <w:szCs w:val="22"/>
              </w:rPr>
            </w:pPr>
          </w:p>
        </w:tc>
        <w:tc>
          <w:tcPr>
            <w:tcW w:w="7020" w:type="dxa"/>
            <w:gridSpan w:val="4"/>
          </w:tcPr>
          <w:p w14:paraId="5E5F2315" w14:textId="77777777" w:rsidR="00B01A1D" w:rsidRDefault="00B01A1D">
            <w:pPr>
              <w:spacing w:line="256" w:lineRule="auto"/>
              <w:rPr>
                <w:rFonts w:ascii="Calibri" w:hAnsi="Calibri" w:cs="Calibri"/>
                <w:color w:val="0F0F0F"/>
                <w:sz w:val="22"/>
                <w:szCs w:val="22"/>
              </w:rPr>
            </w:pPr>
          </w:p>
        </w:tc>
      </w:tr>
      <w:tr w:rsidR="00B01A1D" w14:paraId="7841F5A3" w14:textId="77777777" w:rsidTr="00B01A1D">
        <w:tc>
          <w:tcPr>
            <w:tcW w:w="2340" w:type="dxa"/>
            <w:gridSpan w:val="2"/>
            <w:hideMark/>
          </w:tcPr>
          <w:p w14:paraId="45208AEF"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Pr>
          <w:p w14:paraId="0C7ED1C4" w14:textId="77777777" w:rsidR="00B01A1D" w:rsidRDefault="00B01A1D">
            <w:pPr>
              <w:spacing w:line="256" w:lineRule="auto"/>
              <w:rPr>
                <w:rFonts w:ascii="Calibri" w:hAnsi="Calibri" w:cs="Calibri"/>
                <w:b/>
                <w:bCs/>
                <w:color w:val="0F0F0F"/>
                <w:sz w:val="22"/>
                <w:szCs w:val="22"/>
              </w:rPr>
            </w:pPr>
          </w:p>
        </w:tc>
      </w:tr>
      <w:tr w:rsidR="00B01A1D" w14:paraId="06A500DB" w14:textId="77777777" w:rsidTr="00B01A1D">
        <w:tc>
          <w:tcPr>
            <w:tcW w:w="450" w:type="dxa"/>
          </w:tcPr>
          <w:p w14:paraId="15795937" w14:textId="77777777" w:rsidR="00B01A1D" w:rsidRDefault="00B01A1D">
            <w:pPr>
              <w:spacing w:line="256" w:lineRule="auto"/>
              <w:rPr>
                <w:rFonts w:ascii="Calibri" w:hAnsi="Calibri" w:cs="Calibri"/>
                <w:i/>
                <w:iCs/>
                <w:color w:val="0F0F0F"/>
                <w:sz w:val="22"/>
                <w:szCs w:val="22"/>
              </w:rPr>
            </w:pPr>
            <w:bookmarkStart w:id="39" w:name="BKM_D56EB207_038F_4b32_84A0_2B701BEFC850"/>
          </w:p>
        </w:tc>
        <w:tc>
          <w:tcPr>
            <w:tcW w:w="2790" w:type="dxa"/>
            <w:gridSpan w:val="2"/>
            <w:hideMark/>
          </w:tcPr>
          <w:p w14:paraId="6B605524" w14:textId="77777777" w:rsidR="00B01A1D" w:rsidRDefault="00B01A1D">
            <w:pPr>
              <w:spacing w:line="256" w:lineRule="auto"/>
              <w:rPr>
                <w:rFonts w:ascii="Calibri" w:hAnsi="Calibri" w:cs="Calibri"/>
                <w:color w:val="0F0F0F"/>
                <w:sz w:val="22"/>
                <w:szCs w:val="22"/>
              </w:rPr>
            </w:pPr>
            <w:r>
              <w:rPr>
                <w:rFonts w:ascii="Calibri" w:hAnsi="Calibri" w:cs="Calibri"/>
                <w:i/>
                <w:iCs/>
                <w:color w:val="0F0F0F"/>
                <w:sz w:val="22"/>
                <w:szCs w:val="22"/>
              </w:rPr>
              <w:t>Attribuutnaam</w:t>
            </w:r>
          </w:p>
        </w:tc>
        <w:tc>
          <w:tcPr>
            <w:tcW w:w="4230" w:type="dxa"/>
            <w:hideMark/>
          </w:tcPr>
          <w:p w14:paraId="69AF2ED3" w14:textId="77777777" w:rsidR="00B01A1D" w:rsidRDefault="00B01A1D">
            <w:pPr>
              <w:spacing w:line="256" w:lineRule="auto"/>
              <w:rPr>
                <w:rFonts w:ascii="Calibri" w:hAnsi="Calibri" w:cs="Calibri"/>
                <w:color w:val="0F0F0F"/>
                <w:sz w:val="22"/>
                <w:szCs w:val="22"/>
              </w:rPr>
            </w:pPr>
            <w:r>
              <w:rPr>
                <w:rFonts w:ascii="Calibri" w:hAnsi="Calibri" w:cs="Calibri"/>
                <w:i/>
                <w:iCs/>
                <w:color w:val="0F0F0F"/>
                <w:sz w:val="22"/>
                <w:szCs w:val="22"/>
              </w:rPr>
              <w:t>Definitie</w:t>
            </w:r>
          </w:p>
        </w:tc>
        <w:tc>
          <w:tcPr>
            <w:tcW w:w="1080" w:type="dxa"/>
            <w:hideMark/>
          </w:tcPr>
          <w:p w14:paraId="00A45276" w14:textId="77777777" w:rsidR="00B01A1D" w:rsidRDefault="00B01A1D">
            <w:pPr>
              <w:spacing w:line="256" w:lineRule="auto"/>
              <w:rPr>
                <w:rFonts w:ascii="Calibri" w:hAnsi="Calibri" w:cs="Calibri"/>
                <w:color w:val="0F0F0F"/>
                <w:sz w:val="22"/>
                <w:szCs w:val="22"/>
              </w:rPr>
            </w:pPr>
            <w:r>
              <w:rPr>
                <w:rFonts w:ascii="Calibri" w:hAnsi="Calibri" w:cs="Calibri"/>
                <w:i/>
                <w:iCs/>
                <w:color w:val="0F0F0F"/>
                <w:sz w:val="22"/>
                <w:szCs w:val="22"/>
              </w:rPr>
              <w:t>Formaat</w:t>
            </w:r>
          </w:p>
        </w:tc>
        <w:tc>
          <w:tcPr>
            <w:tcW w:w="810" w:type="dxa"/>
            <w:hideMark/>
          </w:tcPr>
          <w:p w14:paraId="3AFC2B5F" w14:textId="77777777" w:rsidR="00B01A1D" w:rsidRDefault="00B01A1D">
            <w:pPr>
              <w:spacing w:line="256" w:lineRule="auto"/>
              <w:rPr>
                <w:rFonts w:ascii="Calibri" w:hAnsi="Calibri" w:cs="Calibri"/>
                <w:i/>
                <w:iCs/>
                <w:color w:val="0F0F0F"/>
                <w:sz w:val="22"/>
                <w:szCs w:val="22"/>
              </w:rPr>
            </w:pPr>
            <w:r>
              <w:rPr>
                <w:rFonts w:ascii="Calibri" w:hAnsi="Calibri" w:cs="Calibri"/>
                <w:i/>
                <w:iCs/>
                <w:color w:val="0F0F0F"/>
                <w:sz w:val="22"/>
                <w:szCs w:val="22"/>
              </w:rPr>
              <w:t>Kardi-</w:t>
            </w:r>
          </w:p>
          <w:p w14:paraId="77189F52" w14:textId="77777777" w:rsidR="00B01A1D" w:rsidRDefault="00B01A1D">
            <w:pPr>
              <w:spacing w:line="256" w:lineRule="auto"/>
              <w:rPr>
                <w:rFonts w:ascii="Calibri" w:hAnsi="Calibri" w:cs="Calibri"/>
                <w:color w:val="0F0F0F"/>
                <w:sz w:val="22"/>
                <w:szCs w:val="22"/>
              </w:rPr>
            </w:pPr>
            <w:r>
              <w:rPr>
                <w:rFonts w:ascii="Calibri" w:hAnsi="Calibri" w:cs="Calibri"/>
                <w:i/>
                <w:iCs/>
                <w:color w:val="0F0F0F"/>
                <w:sz w:val="22"/>
                <w:szCs w:val="22"/>
              </w:rPr>
              <w:t>naliteit</w:t>
            </w:r>
          </w:p>
        </w:tc>
      </w:tr>
      <w:tr w:rsidR="00B01A1D" w14:paraId="382B535E" w14:textId="77777777" w:rsidTr="00B01A1D">
        <w:tc>
          <w:tcPr>
            <w:tcW w:w="450" w:type="dxa"/>
          </w:tcPr>
          <w:p w14:paraId="031E92FA" w14:textId="77777777" w:rsidR="00B01A1D" w:rsidRDefault="00B01A1D">
            <w:pPr>
              <w:spacing w:line="256" w:lineRule="auto"/>
              <w:rPr>
                <w:rFonts w:ascii="Calibri" w:hAnsi="Calibri" w:cs="Calibri"/>
                <w:color w:val="0F0F0F"/>
                <w:sz w:val="22"/>
                <w:szCs w:val="22"/>
              </w:rPr>
            </w:pPr>
          </w:p>
        </w:tc>
        <w:tc>
          <w:tcPr>
            <w:tcW w:w="2790" w:type="dxa"/>
            <w:gridSpan w:val="2"/>
            <w:hideMark/>
          </w:tcPr>
          <w:p w14:paraId="46F923E3"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Benoemd object identificatie</w:t>
            </w:r>
            <w:r>
              <w:fldChar w:fldCharType="end"/>
            </w:r>
          </w:p>
        </w:tc>
        <w:tc>
          <w:tcPr>
            <w:tcW w:w="4230" w:type="dxa"/>
            <w:hideMark/>
          </w:tcPr>
          <w:p w14:paraId="5EE2959B"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unieke identificatie van een BENOEMD OBJECT</w:t>
            </w:r>
            <w:r>
              <w:fldChar w:fldCharType="end"/>
            </w:r>
          </w:p>
        </w:tc>
        <w:tc>
          <w:tcPr>
            <w:tcW w:w="1080" w:type="dxa"/>
            <w:hideMark/>
          </w:tcPr>
          <w:p w14:paraId="3592397F" w14:textId="77777777" w:rsidR="00B01A1D" w:rsidRDefault="00B01A1D">
            <w:pPr>
              <w:spacing w:line="256" w:lineRule="auto"/>
              <w:rPr>
                <w:rFonts w:ascii="Calibri" w:hAnsi="Calibri" w:cs="Calibri"/>
                <w:color w:val="000000"/>
                <w:sz w:val="20"/>
                <w:szCs w:val="20"/>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AN16</w:t>
            </w:r>
            <w:r>
              <w:fldChar w:fldCharType="end"/>
            </w:r>
          </w:p>
        </w:tc>
        <w:tc>
          <w:tcPr>
            <w:tcW w:w="810" w:type="dxa"/>
            <w:hideMark/>
          </w:tcPr>
          <w:p w14:paraId="45B47CFA"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fldChar w:fldCharType="begin" w:fldLock="1"/>
            </w:r>
            <w:r>
              <w:rPr>
                <w:rFonts w:ascii="Calibri" w:hAnsi="Calibri" w:cs="Calibri"/>
                <w:color w:val="0F0F0F"/>
                <w:sz w:val="22"/>
                <w:szCs w:val="22"/>
              </w:rPr>
              <w:instrText>MERGEFIELD Att.UpperBound</w:instrText>
            </w:r>
            <w:r>
              <w:fldChar w:fldCharType="separate"/>
            </w:r>
            <w:r>
              <w:rPr>
                <w:rFonts w:ascii="Calibri" w:hAnsi="Calibri" w:cs="Calibri"/>
                <w:color w:val="0F0F0F"/>
                <w:sz w:val="22"/>
                <w:szCs w:val="22"/>
              </w:rPr>
              <w:t>1</w:t>
            </w:r>
            <w:r>
              <w:fldChar w:fldCharType="end"/>
            </w:r>
          </w:p>
        </w:tc>
        <w:bookmarkEnd w:id="39"/>
      </w:tr>
    </w:tbl>
    <w:p w14:paraId="712A211A" w14:textId="77777777" w:rsidR="00B01A1D" w:rsidRDefault="00B01A1D" w:rsidP="00B01A1D">
      <w:pPr>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B01A1D" w14:paraId="01BE39D6" w14:textId="77777777" w:rsidTr="004A361C">
        <w:tc>
          <w:tcPr>
            <w:tcW w:w="9360" w:type="dxa"/>
            <w:gridSpan w:val="3"/>
            <w:hideMark/>
          </w:tcPr>
          <w:p w14:paraId="7844C81F" w14:textId="77777777" w:rsidR="00B01A1D" w:rsidRDefault="00B01A1D">
            <w:pPr>
              <w:spacing w:line="256" w:lineRule="auto"/>
              <w:rPr>
                <w:rFonts w:ascii="Calibri" w:hAnsi="Calibri" w:cs="Calibri"/>
                <w:color w:val="0F0F0F"/>
                <w:sz w:val="22"/>
                <w:szCs w:val="22"/>
              </w:rPr>
            </w:pPr>
            <w:r>
              <w:rPr>
                <w:rFonts w:ascii="Calibri" w:hAnsi="Calibri" w:cs="Calibri"/>
                <w:b/>
                <w:bCs/>
                <w:color w:val="0F0F0F"/>
                <w:sz w:val="22"/>
                <w:szCs w:val="22"/>
              </w:rPr>
              <w:t>Overzicht relaties</w:t>
            </w:r>
          </w:p>
        </w:tc>
      </w:tr>
      <w:tr w:rsidR="00B01A1D" w14:paraId="3401B440" w14:textId="77777777" w:rsidTr="004A361C">
        <w:tc>
          <w:tcPr>
            <w:tcW w:w="450" w:type="dxa"/>
          </w:tcPr>
          <w:p w14:paraId="79BD81DB" w14:textId="77777777" w:rsidR="00B01A1D" w:rsidRDefault="00B01A1D">
            <w:pPr>
              <w:spacing w:line="256" w:lineRule="auto"/>
              <w:rPr>
                <w:rFonts w:ascii="Calibri" w:hAnsi="Calibri" w:cs="Calibri"/>
                <w:i/>
                <w:iCs/>
                <w:color w:val="0F0F0F"/>
                <w:sz w:val="22"/>
                <w:szCs w:val="22"/>
              </w:rPr>
            </w:pPr>
          </w:p>
        </w:tc>
        <w:tc>
          <w:tcPr>
            <w:tcW w:w="2790" w:type="dxa"/>
            <w:hideMark/>
          </w:tcPr>
          <w:p w14:paraId="762BBAD3" w14:textId="77777777" w:rsidR="00B01A1D" w:rsidRDefault="00B01A1D">
            <w:pPr>
              <w:spacing w:line="256" w:lineRule="auto"/>
              <w:rPr>
                <w:rFonts w:ascii="Calibri" w:hAnsi="Calibri" w:cs="Calibri"/>
                <w:i/>
                <w:iCs/>
                <w:color w:val="0F0F0F"/>
                <w:sz w:val="22"/>
                <w:szCs w:val="22"/>
              </w:rPr>
            </w:pPr>
            <w:r>
              <w:rPr>
                <w:rFonts w:ascii="Calibri" w:hAnsi="Calibri" w:cs="Calibri"/>
                <w:i/>
                <w:iCs/>
                <w:color w:val="0F0F0F"/>
                <w:sz w:val="22"/>
                <w:szCs w:val="22"/>
              </w:rPr>
              <w:t>Relatienaam met</w:t>
            </w:r>
          </w:p>
          <w:p w14:paraId="06AB22C6" w14:textId="77777777" w:rsidR="00B01A1D" w:rsidRDefault="00B01A1D">
            <w:pPr>
              <w:spacing w:line="256" w:lineRule="auto"/>
              <w:rPr>
                <w:rFonts w:ascii="Calibri" w:hAnsi="Calibri" w:cs="Calibri"/>
                <w:color w:val="0F0F0F"/>
                <w:sz w:val="22"/>
                <w:szCs w:val="22"/>
              </w:rPr>
            </w:pPr>
            <w:r>
              <w:rPr>
                <w:rFonts w:ascii="Calibri" w:hAnsi="Calibri" w:cs="Calibri"/>
                <w:i/>
                <w:iCs/>
                <w:color w:val="0F0F0F"/>
                <w:sz w:val="22"/>
                <w:szCs w:val="22"/>
              </w:rPr>
              <w:t>kardinaliteiten</w:t>
            </w:r>
          </w:p>
        </w:tc>
        <w:tc>
          <w:tcPr>
            <w:tcW w:w="6120" w:type="dxa"/>
            <w:hideMark/>
          </w:tcPr>
          <w:p w14:paraId="6E61AB9E" w14:textId="77777777" w:rsidR="00B01A1D" w:rsidRDefault="00B01A1D">
            <w:pPr>
              <w:spacing w:line="256" w:lineRule="auto"/>
              <w:rPr>
                <w:rFonts w:ascii="Calibri" w:hAnsi="Calibri" w:cs="Calibri"/>
                <w:color w:val="0F0F0F"/>
                <w:sz w:val="22"/>
                <w:szCs w:val="22"/>
              </w:rPr>
            </w:pPr>
            <w:r>
              <w:rPr>
                <w:rFonts w:ascii="Calibri" w:hAnsi="Calibri" w:cs="Calibri"/>
                <w:i/>
                <w:iCs/>
                <w:color w:val="0F0F0F"/>
                <w:sz w:val="22"/>
                <w:szCs w:val="22"/>
              </w:rPr>
              <w:t>Definitie</w:t>
            </w:r>
          </w:p>
        </w:tc>
      </w:tr>
      <w:tr w:rsidR="00B01A1D" w14:paraId="66050F92" w14:textId="77777777" w:rsidTr="004A361C">
        <w:tc>
          <w:tcPr>
            <w:tcW w:w="450" w:type="dxa"/>
          </w:tcPr>
          <w:p w14:paraId="11546983" w14:textId="77777777" w:rsidR="00B01A1D" w:rsidRDefault="00B01A1D">
            <w:pPr>
              <w:spacing w:line="256" w:lineRule="auto"/>
              <w:rPr>
                <w:rStyle w:val="SSBookmark"/>
                <w:highlight w:val="yellow"/>
              </w:rPr>
            </w:pPr>
          </w:p>
        </w:tc>
        <w:tc>
          <w:tcPr>
            <w:tcW w:w="2790" w:type="dxa"/>
            <w:hideMark/>
          </w:tcPr>
          <w:p w14:paraId="6E608168"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WOZ-DEELOBJECT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p w14:paraId="0751632D"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bestaat uit</w:t>
            </w:r>
            <w:r>
              <w:rPr>
                <w:rFonts w:ascii="Calibri" w:hAnsi="Calibri" w:cs="Calibri"/>
                <w:color w:val="0F0F0F"/>
                <w:sz w:val="22"/>
                <w:szCs w:val="22"/>
              </w:rPr>
              <w:fldChar w:fldCharType="end"/>
            </w:r>
          </w:p>
          <w:p w14:paraId="58567A81"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08A699CF" w14:textId="77777777" w:rsidR="00B01A1D" w:rsidRDefault="00B01A1D">
            <w:pPr>
              <w:spacing w:line="256" w:lineRule="auto"/>
              <w:rPr>
                <w:rFonts w:ascii="Calibri" w:hAnsi="Calibri" w:cs="Calibri"/>
                <w:color w:val="000000"/>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r>
              <w:rPr>
                <w:rFonts w:ascii="Calibri" w:hAnsi="Calibri" w:cs="Calibri"/>
                <w:sz w:val="22"/>
                <w:szCs w:val="22"/>
              </w:rPr>
              <w:t>De unieke aanduiding van het BENOEMD OBJECT dat geheel of</w:t>
            </w:r>
          </w:p>
          <w:p w14:paraId="7A673FBC" w14:textId="77777777" w:rsidR="00B01A1D" w:rsidRDefault="00B01A1D">
            <w:pPr>
              <w:spacing w:line="256" w:lineRule="auto"/>
              <w:rPr>
                <w:rFonts w:ascii="Calibri" w:hAnsi="Calibri" w:cs="Calibri"/>
                <w:color w:val="0F0F0F"/>
                <w:sz w:val="22"/>
                <w:szCs w:val="22"/>
              </w:rPr>
            </w:pPr>
            <w:r>
              <w:rPr>
                <w:rFonts w:ascii="Calibri" w:hAnsi="Calibri" w:cs="Calibri"/>
                <w:sz w:val="22"/>
                <w:szCs w:val="22"/>
              </w:rPr>
              <w:t>gedeeltelijk deel uitmaakt van het WOZ-DEELOBJECT.</w:t>
            </w:r>
          </w:p>
        </w:tc>
      </w:tr>
      <w:tr w:rsidR="00B01A1D" w14:paraId="2A590D4F" w14:textId="77777777" w:rsidTr="004A361C">
        <w:trPr>
          <w:trHeight w:hRule="exact" w:val="128"/>
        </w:trPr>
        <w:tc>
          <w:tcPr>
            <w:tcW w:w="450" w:type="dxa"/>
          </w:tcPr>
          <w:p w14:paraId="6B33530A" w14:textId="77777777" w:rsidR="00B01A1D" w:rsidRDefault="00B01A1D">
            <w:pPr>
              <w:spacing w:line="256" w:lineRule="auto"/>
              <w:rPr>
                <w:rStyle w:val="SSBookmark"/>
                <w:rFonts w:ascii="Calibri" w:hAnsi="Calibri" w:cs="Calibri"/>
                <w:sz w:val="22"/>
                <w:szCs w:val="22"/>
                <w:highlight w:val="yellow"/>
              </w:rPr>
            </w:pPr>
          </w:p>
        </w:tc>
        <w:tc>
          <w:tcPr>
            <w:tcW w:w="2790" w:type="dxa"/>
          </w:tcPr>
          <w:p w14:paraId="2B05A244" w14:textId="77777777" w:rsidR="00B01A1D" w:rsidRDefault="00B01A1D">
            <w:pPr>
              <w:spacing w:line="256" w:lineRule="auto"/>
              <w:rPr>
                <w:color w:val="0F0F0F"/>
              </w:rPr>
            </w:pPr>
          </w:p>
        </w:tc>
        <w:tc>
          <w:tcPr>
            <w:tcW w:w="6120" w:type="dxa"/>
          </w:tcPr>
          <w:p w14:paraId="122ED975" w14:textId="77777777" w:rsidR="00B01A1D" w:rsidRDefault="00B01A1D">
            <w:pPr>
              <w:spacing w:line="256" w:lineRule="auto"/>
              <w:rPr>
                <w:rFonts w:ascii="Calibri" w:hAnsi="Calibri" w:cs="Calibri"/>
                <w:color w:val="0F0F0F"/>
                <w:sz w:val="22"/>
                <w:szCs w:val="22"/>
              </w:rPr>
            </w:pPr>
          </w:p>
        </w:tc>
      </w:tr>
      <w:tr w:rsidR="00B01A1D" w14:paraId="73BFD930" w14:textId="77777777" w:rsidTr="004A361C">
        <w:tc>
          <w:tcPr>
            <w:tcW w:w="450" w:type="dxa"/>
          </w:tcPr>
          <w:p w14:paraId="35606532" w14:textId="77777777" w:rsidR="00B01A1D" w:rsidRDefault="00B01A1D">
            <w:pPr>
              <w:spacing w:line="256" w:lineRule="auto"/>
              <w:rPr>
                <w:rStyle w:val="SSBookmark"/>
                <w:highlight w:val="yellow"/>
              </w:rPr>
            </w:pPr>
          </w:p>
        </w:tc>
        <w:tc>
          <w:tcPr>
            <w:tcW w:w="2790" w:type="dxa"/>
            <w:hideMark/>
          </w:tcPr>
          <w:p w14:paraId="4E16EC4E"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VESTIGING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60744E91"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hoofdlocatie in of op</w:t>
            </w:r>
            <w:r>
              <w:rPr>
                <w:rFonts w:ascii="Calibri" w:hAnsi="Calibri" w:cs="Calibri"/>
                <w:color w:val="0F0F0F"/>
                <w:sz w:val="22"/>
                <w:szCs w:val="22"/>
              </w:rPr>
              <w:fldChar w:fldCharType="end"/>
            </w:r>
          </w:p>
          <w:p w14:paraId="68F6EF88"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645032F5"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Het BENOEMD OBJECT waarin of waarop zich (het gedeelte van) de VESTIGING bevindt dat beschouwd wordt als hoofdlocatie voor de uitvoering van de activiteiten van deze VESTIGING</w:t>
            </w:r>
            <w:r>
              <w:fldChar w:fldCharType="end"/>
            </w:r>
          </w:p>
        </w:tc>
      </w:tr>
      <w:tr w:rsidR="00B01A1D" w14:paraId="35C3E360" w14:textId="77777777" w:rsidTr="004A361C">
        <w:trPr>
          <w:trHeight w:hRule="exact" w:val="128"/>
        </w:trPr>
        <w:tc>
          <w:tcPr>
            <w:tcW w:w="450" w:type="dxa"/>
          </w:tcPr>
          <w:p w14:paraId="21FBEDC4" w14:textId="77777777" w:rsidR="00B01A1D" w:rsidRDefault="00B01A1D">
            <w:pPr>
              <w:spacing w:line="256" w:lineRule="auto"/>
              <w:rPr>
                <w:rStyle w:val="SSBookmark"/>
                <w:highlight w:val="yellow"/>
              </w:rPr>
            </w:pPr>
          </w:p>
        </w:tc>
        <w:tc>
          <w:tcPr>
            <w:tcW w:w="2790" w:type="dxa"/>
          </w:tcPr>
          <w:p w14:paraId="58DD3E43" w14:textId="77777777" w:rsidR="00B01A1D" w:rsidRDefault="00B01A1D">
            <w:pPr>
              <w:spacing w:line="256" w:lineRule="auto"/>
              <w:rPr>
                <w:rFonts w:ascii="Calibri" w:hAnsi="Calibri" w:cs="Calibri"/>
                <w:color w:val="0F0F0F"/>
                <w:sz w:val="22"/>
                <w:szCs w:val="22"/>
              </w:rPr>
            </w:pPr>
          </w:p>
        </w:tc>
        <w:tc>
          <w:tcPr>
            <w:tcW w:w="6120" w:type="dxa"/>
          </w:tcPr>
          <w:p w14:paraId="3AAA63D0" w14:textId="77777777" w:rsidR="00B01A1D" w:rsidRDefault="00B01A1D">
            <w:pPr>
              <w:spacing w:line="256" w:lineRule="auto"/>
              <w:rPr>
                <w:rFonts w:ascii="Calibri" w:hAnsi="Calibri" w:cs="Calibri"/>
                <w:color w:val="0F0F0F"/>
                <w:sz w:val="22"/>
                <w:szCs w:val="22"/>
              </w:rPr>
            </w:pPr>
          </w:p>
        </w:tc>
      </w:tr>
      <w:tr w:rsidR="00B01A1D" w14:paraId="497AAAB7" w14:textId="77777777" w:rsidTr="004A361C">
        <w:tc>
          <w:tcPr>
            <w:tcW w:w="450" w:type="dxa"/>
          </w:tcPr>
          <w:p w14:paraId="36F6B849" w14:textId="77777777" w:rsidR="00B01A1D" w:rsidRDefault="00B01A1D">
            <w:pPr>
              <w:spacing w:line="256" w:lineRule="auto"/>
              <w:rPr>
                <w:rStyle w:val="SSBookmark"/>
                <w:highlight w:val="yellow"/>
              </w:rPr>
            </w:pPr>
          </w:p>
        </w:tc>
        <w:tc>
          <w:tcPr>
            <w:tcW w:w="2790" w:type="dxa"/>
            <w:hideMark/>
          </w:tcPr>
          <w:p w14:paraId="32089D44"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VESTIGING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0F85FDE4"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nevenlocatie in of op</w:t>
            </w:r>
            <w:r>
              <w:rPr>
                <w:rFonts w:ascii="Calibri" w:hAnsi="Calibri" w:cs="Calibri"/>
                <w:color w:val="0F0F0F"/>
                <w:sz w:val="22"/>
                <w:szCs w:val="22"/>
              </w:rPr>
              <w:fldChar w:fldCharType="end"/>
            </w:r>
          </w:p>
          <w:p w14:paraId="2269D28C"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50BEF99C"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BENOEMDe OBJECTen waarin zich de gedeelten van een VESTIGING bevinden die niet beschouwd worden als hoofdlocatie voor de uitvoering van de activiteiten van deze VESTIGING.</w:t>
            </w:r>
            <w:r>
              <w:fldChar w:fldCharType="end"/>
            </w:r>
          </w:p>
        </w:tc>
      </w:tr>
      <w:tr w:rsidR="00B01A1D" w14:paraId="4BC58D06" w14:textId="77777777" w:rsidTr="004A361C">
        <w:trPr>
          <w:trHeight w:hRule="exact" w:val="128"/>
        </w:trPr>
        <w:tc>
          <w:tcPr>
            <w:tcW w:w="450" w:type="dxa"/>
          </w:tcPr>
          <w:p w14:paraId="01F40E8B" w14:textId="77777777" w:rsidR="00B01A1D" w:rsidRDefault="00B01A1D">
            <w:pPr>
              <w:spacing w:line="256" w:lineRule="auto"/>
              <w:rPr>
                <w:rStyle w:val="SSBookmark"/>
                <w:highlight w:val="yellow"/>
              </w:rPr>
            </w:pPr>
          </w:p>
        </w:tc>
        <w:tc>
          <w:tcPr>
            <w:tcW w:w="2790" w:type="dxa"/>
          </w:tcPr>
          <w:p w14:paraId="0ADE98BB" w14:textId="77777777" w:rsidR="00B01A1D" w:rsidRDefault="00B01A1D">
            <w:pPr>
              <w:spacing w:line="256" w:lineRule="auto"/>
              <w:rPr>
                <w:rFonts w:ascii="Calibri" w:hAnsi="Calibri" w:cs="Calibri"/>
                <w:color w:val="0F0F0F"/>
                <w:sz w:val="22"/>
                <w:szCs w:val="22"/>
              </w:rPr>
            </w:pPr>
          </w:p>
        </w:tc>
        <w:tc>
          <w:tcPr>
            <w:tcW w:w="6120" w:type="dxa"/>
          </w:tcPr>
          <w:p w14:paraId="1895F430" w14:textId="77777777" w:rsidR="00B01A1D" w:rsidRDefault="00B01A1D">
            <w:pPr>
              <w:spacing w:line="256" w:lineRule="auto"/>
              <w:rPr>
                <w:rFonts w:ascii="Calibri" w:hAnsi="Calibri" w:cs="Calibri"/>
                <w:color w:val="0F0F0F"/>
                <w:sz w:val="22"/>
                <w:szCs w:val="22"/>
              </w:rPr>
            </w:pPr>
          </w:p>
        </w:tc>
      </w:tr>
      <w:tr w:rsidR="00B01A1D" w14:paraId="795534A7" w14:textId="77777777" w:rsidTr="004A361C">
        <w:tc>
          <w:tcPr>
            <w:tcW w:w="450" w:type="dxa"/>
          </w:tcPr>
          <w:p w14:paraId="74C00797" w14:textId="77777777" w:rsidR="00B01A1D" w:rsidRDefault="00B01A1D">
            <w:pPr>
              <w:spacing w:line="256" w:lineRule="auto"/>
              <w:rPr>
                <w:rStyle w:val="SSBookmark"/>
                <w:highlight w:val="yellow"/>
              </w:rPr>
            </w:pPr>
          </w:p>
        </w:tc>
        <w:tc>
          <w:tcPr>
            <w:tcW w:w="2790" w:type="dxa"/>
            <w:hideMark/>
          </w:tcPr>
          <w:p w14:paraId="05F01D4D"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BENOEMD 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67A0C6BF"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ontstaan uit / overgegaan in</w:t>
            </w:r>
            <w:r>
              <w:rPr>
                <w:rFonts w:ascii="Calibri" w:hAnsi="Calibri" w:cs="Calibri"/>
                <w:color w:val="0F0F0F"/>
                <w:sz w:val="22"/>
                <w:szCs w:val="22"/>
              </w:rPr>
              <w:fldChar w:fldCharType="end"/>
            </w:r>
          </w:p>
          <w:p w14:paraId="1DF57AEF"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6D79EBBA"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verwijzing naar vervallen BENOEMD(e) OBJECT(en) waaruit het BENOEMD OBJECT is ontstaan en naar BENOEMD(e) OBJECT (en) waarin een vervallen BENOEMD OBJECT is overgegaan.</w:t>
            </w:r>
            <w:r>
              <w:fldChar w:fldCharType="end"/>
            </w:r>
          </w:p>
        </w:tc>
      </w:tr>
      <w:tr w:rsidR="00B01A1D" w14:paraId="36630F6C" w14:textId="77777777" w:rsidTr="004A361C">
        <w:trPr>
          <w:trHeight w:hRule="exact" w:val="128"/>
        </w:trPr>
        <w:tc>
          <w:tcPr>
            <w:tcW w:w="450" w:type="dxa"/>
          </w:tcPr>
          <w:p w14:paraId="54D1F50F" w14:textId="77777777" w:rsidR="00B01A1D" w:rsidRDefault="00B01A1D">
            <w:pPr>
              <w:spacing w:line="256" w:lineRule="auto"/>
              <w:rPr>
                <w:rStyle w:val="SSBookmark"/>
                <w:highlight w:val="yellow"/>
              </w:rPr>
            </w:pPr>
          </w:p>
        </w:tc>
        <w:tc>
          <w:tcPr>
            <w:tcW w:w="2790" w:type="dxa"/>
          </w:tcPr>
          <w:p w14:paraId="15B32D2C" w14:textId="77777777" w:rsidR="00B01A1D" w:rsidRDefault="00B01A1D">
            <w:pPr>
              <w:spacing w:line="256" w:lineRule="auto"/>
              <w:rPr>
                <w:rFonts w:ascii="Calibri" w:hAnsi="Calibri" w:cs="Calibri"/>
                <w:color w:val="0F0F0F"/>
                <w:sz w:val="22"/>
                <w:szCs w:val="22"/>
              </w:rPr>
            </w:pPr>
          </w:p>
        </w:tc>
        <w:tc>
          <w:tcPr>
            <w:tcW w:w="6120" w:type="dxa"/>
          </w:tcPr>
          <w:p w14:paraId="15D8B9F8" w14:textId="77777777" w:rsidR="00B01A1D" w:rsidRDefault="00B01A1D">
            <w:pPr>
              <w:spacing w:line="256" w:lineRule="auto"/>
              <w:rPr>
                <w:rFonts w:ascii="Calibri" w:hAnsi="Calibri" w:cs="Calibri"/>
                <w:color w:val="0F0F0F"/>
                <w:sz w:val="22"/>
                <w:szCs w:val="22"/>
              </w:rPr>
            </w:pPr>
          </w:p>
        </w:tc>
      </w:tr>
      <w:tr w:rsidR="00B01A1D" w14:paraId="4708F204" w14:textId="77777777" w:rsidTr="004A361C">
        <w:tc>
          <w:tcPr>
            <w:tcW w:w="450" w:type="dxa"/>
          </w:tcPr>
          <w:p w14:paraId="11538225" w14:textId="77777777" w:rsidR="00B01A1D" w:rsidRDefault="00B01A1D">
            <w:pPr>
              <w:spacing w:line="256" w:lineRule="auto"/>
              <w:rPr>
                <w:rStyle w:val="SSBookmark"/>
                <w:highlight w:val="yellow"/>
              </w:rPr>
            </w:pPr>
          </w:p>
        </w:tc>
        <w:tc>
          <w:tcPr>
            <w:tcW w:w="2790" w:type="dxa"/>
            <w:hideMark/>
          </w:tcPr>
          <w:p w14:paraId="4BB48C19"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BENOEMD TERREIN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686F7FEF"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188BE066"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492C6419"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B01A1D" w14:paraId="2C29E477" w14:textId="77777777" w:rsidTr="004A361C">
        <w:trPr>
          <w:trHeight w:hRule="exact" w:val="128"/>
        </w:trPr>
        <w:tc>
          <w:tcPr>
            <w:tcW w:w="450" w:type="dxa"/>
          </w:tcPr>
          <w:p w14:paraId="3D39629D" w14:textId="77777777" w:rsidR="00B01A1D" w:rsidRDefault="00B01A1D">
            <w:pPr>
              <w:spacing w:line="256" w:lineRule="auto"/>
              <w:rPr>
                <w:rStyle w:val="SSBookmark"/>
                <w:highlight w:val="yellow"/>
              </w:rPr>
            </w:pPr>
          </w:p>
        </w:tc>
        <w:tc>
          <w:tcPr>
            <w:tcW w:w="2790" w:type="dxa"/>
          </w:tcPr>
          <w:p w14:paraId="5D88EEBC" w14:textId="77777777" w:rsidR="00B01A1D" w:rsidRDefault="00B01A1D">
            <w:pPr>
              <w:spacing w:line="256" w:lineRule="auto"/>
              <w:rPr>
                <w:rFonts w:ascii="Calibri" w:hAnsi="Calibri" w:cs="Calibri"/>
                <w:color w:val="0F0F0F"/>
                <w:sz w:val="22"/>
                <w:szCs w:val="22"/>
              </w:rPr>
            </w:pPr>
          </w:p>
        </w:tc>
        <w:tc>
          <w:tcPr>
            <w:tcW w:w="6120" w:type="dxa"/>
          </w:tcPr>
          <w:p w14:paraId="693B89FF" w14:textId="77777777" w:rsidR="00B01A1D" w:rsidRDefault="00B01A1D">
            <w:pPr>
              <w:spacing w:line="256" w:lineRule="auto"/>
              <w:rPr>
                <w:rFonts w:ascii="Calibri" w:hAnsi="Calibri" w:cs="Calibri"/>
                <w:color w:val="0F0F0F"/>
                <w:sz w:val="22"/>
                <w:szCs w:val="22"/>
              </w:rPr>
            </w:pPr>
          </w:p>
        </w:tc>
      </w:tr>
      <w:tr w:rsidR="00B01A1D" w14:paraId="41F4200D" w14:textId="77777777" w:rsidTr="004A361C">
        <w:tc>
          <w:tcPr>
            <w:tcW w:w="450" w:type="dxa"/>
          </w:tcPr>
          <w:p w14:paraId="5E2E6120" w14:textId="77777777" w:rsidR="00B01A1D" w:rsidRDefault="00B01A1D">
            <w:pPr>
              <w:spacing w:line="256" w:lineRule="auto"/>
              <w:rPr>
                <w:rStyle w:val="SSBookmark"/>
                <w:highlight w:val="yellow"/>
              </w:rPr>
            </w:pPr>
          </w:p>
        </w:tc>
        <w:tc>
          <w:tcPr>
            <w:tcW w:w="2790" w:type="dxa"/>
            <w:hideMark/>
          </w:tcPr>
          <w:p w14:paraId="3450F5CC"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GEBOUWD 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20F25F8A"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0D47EF1A"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1BAC743E"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B01A1D" w14:paraId="45FC311B" w14:textId="77777777" w:rsidTr="004A361C">
        <w:trPr>
          <w:trHeight w:hRule="exact" w:val="128"/>
        </w:trPr>
        <w:tc>
          <w:tcPr>
            <w:tcW w:w="450" w:type="dxa"/>
          </w:tcPr>
          <w:p w14:paraId="4D7E6F09" w14:textId="77777777" w:rsidR="00B01A1D" w:rsidRDefault="00B01A1D">
            <w:pPr>
              <w:spacing w:line="256" w:lineRule="auto"/>
              <w:rPr>
                <w:rStyle w:val="SSBookmark"/>
                <w:highlight w:val="yellow"/>
              </w:rPr>
            </w:pPr>
          </w:p>
        </w:tc>
        <w:tc>
          <w:tcPr>
            <w:tcW w:w="2790" w:type="dxa"/>
          </w:tcPr>
          <w:p w14:paraId="06767DB8" w14:textId="77777777" w:rsidR="00B01A1D" w:rsidRDefault="00B01A1D">
            <w:pPr>
              <w:spacing w:line="256" w:lineRule="auto"/>
              <w:rPr>
                <w:rFonts w:ascii="Calibri" w:hAnsi="Calibri" w:cs="Calibri"/>
                <w:color w:val="0F0F0F"/>
                <w:sz w:val="22"/>
                <w:szCs w:val="22"/>
              </w:rPr>
            </w:pPr>
          </w:p>
        </w:tc>
        <w:tc>
          <w:tcPr>
            <w:tcW w:w="6120" w:type="dxa"/>
          </w:tcPr>
          <w:p w14:paraId="0AC1C055" w14:textId="77777777" w:rsidR="00B01A1D" w:rsidRDefault="00B01A1D">
            <w:pPr>
              <w:spacing w:line="256" w:lineRule="auto"/>
              <w:rPr>
                <w:rFonts w:ascii="Calibri" w:hAnsi="Calibri" w:cs="Calibri"/>
                <w:color w:val="0F0F0F"/>
                <w:sz w:val="22"/>
                <w:szCs w:val="22"/>
              </w:rPr>
            </w:pPr>
          </w:p>
        </w:tc>
      </w:tr>
      <w:tr w:rsidR="00B01A1D" w14:paraId="5E26429F" w14:textId="77777777" w:rsidTr="004A361C">
        <w:tc>
          <w:tcPr>
            <w:tcW w:w="450" w:type="dxa"/>
          </w:tcPr>
          <w:p w14:paraId="76F4A36F" w14:textId="77777777" w:rsidR="00B01A1D" w:rsidRDefault="00B01A1D">
            <w:pPr>
              <w:spacing w:line="256" w:lineRule="auto"/>
              <w:rPr>
                <w:rStyle w:val="SSBookmark"/>
                <w:highlight w:val="yellow"/>
              </w:rPr>
            </w:pPr>
          </w:p>
        </w:tc>
        <w:tc>
          <w:tcPr>
            <w:tcW w:w="2790" w:type="dxa"/>
            <w:hideMark/>
          </w:tcPr>
          <w:p w14:paraId="222ED63B"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BENOEMD 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79DD677A"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lastRenderedPageBreak/>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ligt in</w:t>
            </w:r>
            <w:r>
              <w:rPr>
                <w:rFonts w:ascii="Calibri" w:hAnsi="Calibri" w:cs="Calibri"/>
                <w:color w:val="0F0F0F"/>
                <w:sz w:val="22"/>
                <w:szCs w:val="22"/>
              </w:rPr>
              <w:fldChar w:fldCharType="end"/>
            </w:r>
          </w:p>
          <w:p w14:paraId="3DD7AF8D"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BUURT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1676945C" w14:textId="77777777" w:rsidR="00B01A1D" w:rsidRDefault="00B01A1D">
            <w:pPr>
              <w:spacing w:line="256" w:lineRule="auto"/>
              <w:rPr>
                <w:rFonts w:ascii="Calibri" w:hAnsi="Calibri" w:cs="Calibri"/>
                <w:color w:val="0F0F0F"/>
                <w:sz w:val="22"/>
                <w:szCs w:val="22"/>
              </w:rPr>
            </w:pPr>
            <w:r>
              <w:lastRenderedPageBreak/>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BUURT waarin een BENOEMD OBJECT is gelegen.</w:t>
            </w:r>
            <w:r>
              <w:fldChar w:fldCharType="end"/>
            </w:r>
          </w:p>
        </w:tc>
      </w:tr>
      <w:tr w:rsidR="00B01A1D" w14:paraId="19DF2DF6" w14:textId="77777777" w:rsidTr="004A361C">
        <w:trPr>
          <w:trHeight w:hRule="exact" w:val="128"/>
        </w:trPr>
        <w:tc>
          <w:tcPr>
            <w:tcW w:w="450" w:type="dxa"/>
          </w:tcPr>
          <w:p w14:paraId="7CD6A640" w14:textId="77777777" w:rsidR="00B01A1D" w:rsidRDefault="00B01A1D">
            <w:pPr>
              <w:spacing w:line="256" w:lineRule="auto"/>
              <w:rPr>
                <w:rStyle w:val="SSBookmark"/>
                <w:highlight w:val="yellow"/>
              </w:rPr>
            </w:pPr>
          </w:p>
        </w:tc>
        <w:tc>
          <w:tcPr>
            <w:tcW w:w="2790" w:type="dxa"/>
          </w:tcPr>
          <w:p w14:paraId="51B4D2F2" w14:textId="77777777" w:rsidR="00B01A1D" w:rsidRDefault="00B01A1D">
            <w:pPr>
              <w:spacing w:line="256" w:lineRule="auto"/>
              <w:rPr>
                <w:rFonts w:ascii="Calibri" w:hAnsi="Calibri" w:cs="Calibri"/>
                <w:color w:val="0F0F0F"/>
                <w:sz w:val="22"/>
                <w:szCs w:val="22"/>
              </w:rPr>
            </w:pPr>
          </w:p>
        </w:tc>
        <w:tc>
          <w:tcPr>
            <w:tcW w:w="6120" w:type="dxa"/>
          </w:tcPr>
          <w:p w14:paraId="210D64C2" w14:textId="77777777" w:rsidR="00B01A1D" w:rsidRDefault="00B01A1D">
            <w:pPr>
              <w:spacing w:line="256" w:lineRule="auto"/>
              <w:rPr>
                <w:rFonts w:ascii="Calibri" w:hAnsi="Calibri" w:cs="Calibri"/>
                <w:color w:val="0F0F0F"/>
                <w:sz w:val="22"/>
                <w:szCs w:val="22"/>
              </w:rPr>
            </w:pPr>
          </w:p>
        </w:tc>
      </w:tr>
      <w:tr w:rsidR="00B01A1D" w14:paraId="43D30687" w14:textId="77777777" w:rsidTr="004A361C">
        <w:tc>
          <w:tcPr>
            <w:tcW w:w="450" w:type="dxa"/>
          </w:tcPr>
          <w:p w14:paraId="21F2F4C9" w14:textId="77777777" w:rsidR="00B01A1D" w:rsidRDefault="00B01A1D">
            <w:pPr>
              <w:spacing w:line="256" w:lineRule="auto"/>
              <w:rPr>
                <w:rStyle w:val="SSBookmark"/>
                <w:highlight w:val="yellow"/>
              </w:rPr>
            </w:pPr>
          </w:p>
        </w:tc>
        <w:tc>
          <w:tcPr>
            <w:tcW w:w="2790" w:type="dxa"/>
            <w:hideMark/>
          </w:tcPr>
          <w:p w14:paraId="00A58243"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BENOEMD 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68830381"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staat op of heeft ruimtelijke overlap met</w:t>
            </w:r>
            <w:r>
              <w:rPr>
                <w:rFonts w:ascii="Calibri" w:hAnsi="Calibri" w:cs="Calibri"/>
                <w:color w:val="0F0F0F"/>
                <w:sz w:val="22"/>
                <w:szCs w:val="22"/>
              </w:rPr>
              <w:fldChar w:fldCharType="end"/>
            </w:r>
          </w:p>
          <w:p w14:paraId="052A4A6E" w14:textId="77777777" w:rsidR="00B01A1D" w:rsidRDefault="00B01A1D">
            <w:pPr>
              <w:spacing w:line="256" w:lineRule="auto"/>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KADASTRALE ONROERENDE ZAAK</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hideMark/>
          </w:tcPr>
          <w:p w14:paraId="4275FF61" w14:textId="77777777" w:rsidR="00B01A1D" w:rsidRDefault="00B01A1D">
            <w:pPr>
              <w:spacing w:line="256" w:lineRule="auto"/>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kadastrale (deel)percelen die het deel van het aardoppervlak gemeen hebben waar het BENOEMD OBJECT het aardoppervlak raakt cq. doorsnijdt dan wel de kadastrale appartementsrechten die betrekking hebben op het BENOEMD OBJECT.</w:t>
            </w:r>
            <w:r>
              <w:fldChar w:fldCharType="end"/>
            </w:r>
          </w:p>
        </w:tc>
      </w:tr>
      <w:tr w:rsidR="00B01A1D" w14:paraId="3B535D3E" w14:textId="77777777" w:rsidTr="004A361C">
        <w:trPr>
          <w:trHeight w:hRule="exact" w:val="128"/>
        </w:trPr>
        <w:tc>
          <w:tcPr>
            <w:tcW w:w="450" w:type="dxa"/>
          </w:tcPr>
          <w:p w14:paraId="11AE3E2A" w14:textId="77777777" w:rsidR="00B01A1D" w:rsidRDefault="00B01A1D">
            <w:pPr>
              <w:spacing w:line="256" w:lineRule="auto"/>
              <w:rPr>
                <w:rStyle w:val="SSBookmark"/>
                <w:highlight w:val="yellow"/>
              </w:rPr>
            </w:pPr>
          </w:p>
        </w:tc>
        <w:tc>
          <w:tcPr>
            <w:tcW w:w="2790" w:type="dxa"/>
          </w:tcPr>
          <w:p w14:paraId="649391EB" w14:textId="77777777" w:rsidR="00B01A1D" w:rsidRDefault="00B01A1D">
            <w:pPr>
              <w:spacing w:line="256" w:lineRule="auto"/>
              <w:rPr>
                <w:rFonts w:ascii="Calibri" w:hAnsi="Calibri" w:cs="Calibri"/>
                <w:color w:val="0F0F0F"/>
                <w:sz w:val="22"/>
                <w:szCs w:val="22"/>
              </w:rPr>
            </w:pPr>
          </w:p>
        </w:tc>
        <w:tc>
          <w:tcPr>
            <w:tcW w:w="6120" w:type="dxa"/>
          </w:tcPr>
          <w:p w14:paraId="0C51DB36" w14:textId="77777777" w:rsidR="00B01A1D" w:rsidRDefault="00B01A1D">
            <w:pPr>
              <w:spacing w:line="256" w:lineRule="auto"/>
              <w:rPr>
                <w:rFonts w:ascii="Calibri" w:hAnsi="Calibri" w:cs="Calibri"/>
                <w:color w:val="0F0F0F"/>
                <w:sz w:val="22"/>
                <w:szCs w:val="22"/>
              </w:rPr>
            </w:pPr>
          </w:p>
        </w:tc>
      </w:tr>
    </w:tbl>
    <w:p w14:paraId="082CD6F6" w14:textId="77777777" w:rsidR="00B01A1D" w:rsidRPr="00D54C45" w:rsidRDefault="00B01A1D" w:rsidP="00B01A1D">
      <w:pPr>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B01A1D" w14:paraId="3E03D9CA" w14:textId="77777777" w:rsidTr="00B01A1D">
        <w:tc>
          <w:tcPr>
            <w:tcW w:w="9360" w:type="dxa"/>
            <w:hideMark/>
          </w:tcPr>
          <w:p w14:paraId="3B3F6120" w14:textId="77777777" w:rsidR="00B01A1D" w:rsidRDefault="00B01A1D">
            <w:pPr>
              <w:spacing w:line="256" w:lineRule="auto"/>
              <w:rPr>
                <w:rFonts w:ascii="Calibri" w:hAnsi="Calibri" w:cs="Calibri"/>
                <w:b/>
                <w:bCs/>
                <w:color w:val="0F0F0F"/>
                <w:sz w:val="22"/>
                <w:szCs w:val="22"/>
              </w:rPr>
            </w:pPr>
            <w:r>
              <w:rPr>
                <w:rFonts w:ascii="Calibri" w:hAnsi="Calibri" w:cs="Calibri"/>
                <w:b/>
                <w:bCs/>
                <w:color w:val="0F0F0F"/>
                <w:sz w:val="22"/>
                <w:szCs w:val="22"/>
              </w:rPr>
              <w:t>Toelichting objecttype</w:t>
            </w:r>
          </w:p>
          <w:p w14:paraId="097DE697" w14:textId="77777777" w:rsidR="00B01A1D" w:rsidRDefault="00B01A1D">
            <w:pPr>
              <w:spacing w:line="256" w:lineRule="auto"/>
              <w:ind w:left="720"/>
              <w:rPr>
                <w:rFonts w:ascii="Calibri" w:hAnsi="Calibri" w:cs="Calibri"/>
                <w:color w:val="0F0F0F"/>
                <w:sz w:val="22"/>
                <w:szCs w:val="22"/>
              </w:rPr>
            </w:pPr>
            <w:r>
              <w:rPr>
                <w:rFonts w:ascii="Calibri" w:hAnsi="Calibri" w:cs="Calibri"/>
                <w:color w:val="0F0F0F"/>
                <w:sz w:val="22"/>
                <w:szCs w:val="22"/>
              </w:rPr>
              <w:t xml:space="preserve">Het objecttype betreft alle objecten die van een, al dan niet authentieke, nummeraanduiding voorzien worden. Anders gezegd, alle objecten ‘met een adres’. Het is aldus de generalisatie van zowel GEBOUWD OBJECT en BENOEMD TERREIN en daarmee tevens van alle specialisaties van deze objecttypen, met name VERBLIJFSOBJECT, OVERIG BOUWWERK, STANDPLAATS, LIGPLAATS en OVERIG </w:t>
            </w:r>
            <w:r w:rsidRPr="00E12E30">
              <w:rPr>
                <w:rFonts w:ascii="Calibri" w:hAnsi="Calibri" w:cs="Calibri"/>
                <w:color w:val="FF0000"/>
                <w:sz w:val="22"/>
                <w:szCs w:val="22"/>
                <w:u w:val="single"/>
              </w:rPr>
              <w:t>BENOEMD</w:t>
            </w:r>
            <w:r>
              <w:rPr>
                <w:rFonts w:ascii="Calibri" w:hAnsi="Calibri" w:cs="Calibri"/>
                <w:color w:val="0F0F0F"/>
                <w:sz w:val="22"/>
                <w:szCs w:val="22"/>
              </w:rPr>
              <w:t xml:space="preserve"> TERREIN.</w:t>
            </w:r>
          </w:p>
        </w:tc>
      </w:tr>
    </w:tbl>
    <w:p w14:paraId="45315E2A" w14:textId="77777777" w:rsidR="009C447C" w:rsidRDefault="009C447C" w:rsidP="009C447C">
      <w:pPr>
        <w:rPr>
          <w:rFonts w:eastAsia="Calibri"/>
          <w:color w:val="003359"/>
          <w:sz w:val="22"/>
          <w:szCs w:val="24"/>
          <w:lang w:eastAsia="en-US"/>
        </w:rPr>
      </w:pPr>
      <w:r>
        <w:br w:type="page"/>
      </w:r>
    </w:p>
    <w:p w14:paraId="15709E50" w14:textId="77777777" w:rsidR="009C447C" w:rsidRPr="009C447C" w:rsidRDefault="009C447C" w:rsidP="009C447C">
      <w:pPr>
        <w:pStyle w:val="Kop2"/>
      </w:pPr>
      <w:r w:rsidRPr="009C447C">
        <w:rPr>
          <w:sz w:val="20"/>
          <w:szCs w:val="20"/>
        </w:rPr>
        <w:lastRenderedPageBreak/>
        <w:fldChar w:fldCharType="begin" w:fldLock="1"/>
      </w:r>
      <w:r w:rsidRPr="009C447C">
        <w:rPr>
          <w:sz w:val="20"/>
          <w:szCs w:val="20"/>
        </w:rPr>
        <w:instrText xml:space="preserve">MERGEFIELD </w:instrText>
      </w:r>
      <w:r w:rsidRPr="009C447C">
        <w:instrText>Element.Stereotype</w:instrText>
      </w:r>
      <w:r w:rsidRPr="009C447C">
        <w:rPr>
          <w:sz w:val="20"/>
          <w:szCs w:val="20"/>
        </w:rPr>
        <w:fldChar w:fldCharType="separate"/>
      </w:r>
      <w:r w:rsidRPr="009C447C">
        <w:t>«Objecttype»</w:t>
      </w:r>
      <w:r w:rsidRPr="009C447C">
        <w:rPr>
          <w:sz w:val="20"/>
          <w:szCs w:val="20"/>
        </w:rPr>
        <w:fldChar w:fldCharType="end"/>
      </w:r>
      <w:r w:rsidRPr="009C447C">
        <w:t xml:space="preserve"> </w:t>
      </w:r>
      <w:r w:rsidRPr="009C447C">
        <w:fldChar w:fldCharType="begin" w:fldLock="1"/>
      </w:r>
      <w:r w:rsidRPr="009C447C">
        <w:instrText>MERGEFIELD Element.Name</w:instrText>
      </w:r>
      <w:r w:rsidRPr="009C447C">
        <w:fldChar w:fldCharType="separate"/>
      </w:r>
      <w:r w:rsidRPr="009C447C">
        <w:t>BENOEMD TERREIN</w:t>
      </w:r>
      <w:r w:rsidRPr="009C447C">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9C447C" w:rsidRPr="009C447C" w14:paraId="47FF37C6" w14:textId="77777777" w:rsidTr="00194548">
        <w:trPr>
          <w:trHeight w:val="271"/>
        </w:trPr>
        <w:tc>
          <w:tcPr>
            <w:tcW w:w="2340" w:type="dxa"/>
            <w:gridSpan w:val="2"/>
            <w:tcBorders>
              <w:top w:val="nil"/>
              <w:left w:val="nil"/>
              <w:bottom w:val="nil"/>
              <w:right w:val="nil"/>
            </w:tcBorders>
          </w:tcPr>
          <w:p w14:paraId="1C7617BE" w14:textId="77777777" w:rsidR="009C447C" w:rsidRPr="009C447C" w:rsidRDefault="009C447C" w:rsidP="009C447C">
            <w:pPr>
              <w:rPr>
                <w:rFonts w:cs="Calibri"/>
                <w:color w:val="0F0F0F"/>
              </w:rPr>
            </w:pPr>
            <w:r w:rsidRPr="009C447C">
              <w:rPr>
                <w:rFonts w:cs="Calibri"/>
                <w:b/>
                <w:bCs/>
                <w:color w:val="0F0F0F"/>
              </w:rPr>
              <w:t>Naam</w:t>
            </w:r>
          </w:p>
        </w:tc>
        <w:tc>
          <w:tcPr>
            <w:tcW w:w="7020" w:type="dxa"/>
            <w:gridSpan w:val="4"/>
            <w:tcBorders>
              <w:top w:val="nil"/>
              <w:left w:val="nil"/>
              <w:bottom w:val="nil"/>
              <w:right w:val="nil"/>
            </w:tcBorders>
          </w:tcPr>
          <w:p w14:paraId="797992BC"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BENOEMD TERREIN</w:t>
            </w:r>
            <w:r w:rsidRPr="009C447C">
              <w:fldChar w:fldCharType="end"/>
            </w:r>
          </w:p>
        </w:tc>
      </w:tr>
      <w:tr w:rsidR="009C447C" w:rsidRPr="009C447C" w14:paraId="444E9F8C" w14:textId="77777777" w:rsidTr="00194548">
        <w:trPr>
          <w:trHeight w:hRule="exact" w:val="128"/>
        </w:trPr>
        <w:tc>
          <w:tcPr>
            <w:tcW w:w="2340" w:type="dxa"/>
            <w:gridSpan w:val="2"/>
            <w:tcBorders>
              <w:top w:val="nil"/>
              <w:left w:val="nil"/>
              <w:bottom w:val="nil"/>
              <w:right w:val="nil"/>
            </w:tcBorders>
          </w:tcPr>
          <w:p w14:paraId="250B7BFA"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449FDF84" w14:textId="77777777" w:rsidR="009C447C" w:rsidRPr="009C447C" w:rsidRDefault="009C447C" w:rsidP="009C447C">
            <w:pPr>
              <w:rPr>
                <w:rFonts w:cs="Calibri"/>
                <w:color w:val="0F0F0F"/>
              </w:rPr>
            </w:pPr>
          </w:p>
        </w:tc>
      </w:tr>
      <w:tr w:rsidR="009C447C" w:rsidRPr="009C447C" w14:paraId="0CE81D60" w14:textId="77777777" w:rsidTr="00194548">
        <w:tc>
          <w:tcPr>
            <w:tcW w:w="2340" w:type="dxa"/>
            <w:gridSpan w:val="2"/>
            <w:tcBorders>
              <w:top w:val="nil"/>
              <w:left w:val="nil"/>
              <w:bottom w:val="nil"/>
              <w:right w:val="nil"/>
            </w:tcBorders>
          </w:tcPr>
          <w:p w14:paraId="174B9A79" w14:textId="77777777" w:rsidR="009C447C" w:rsidRPr="009C447C" w:rsidRDefault="009C447C" w:rsidP="009C447C">
            <w:pPr>
              <w:rPr>
                <w:rFonts w:cs="Calibri"/>
                <w:color w:val="0F0F0F"/>
              </w:rPr>
            </w:pPr>
            <w:r w:rsidRPr="009C447C">
              <w:rPr>
                <w:rFonts w:cs="Calibri"/>
                <w:b/>
                <w:bCs/>
                <w:color w:val="0F0F0F"/>
              </w:rPr>
              <w:t>Mnemonic</w:t>
            </w:r>
          </w:p>
        </w:tc>
        <w:tc>
          <w:tcPr>
            <w:tcW w:w="7020" w:type="dxa"/>
            <w:gridSpan w:val="4"/>
            <w:tcBorders>
              <w:top w:val="nil"/>
              <w:left w:val="nil"/>
              <w:bottom w:val="nil"/>
              <w:right w:val="nil"/>
            </w:tcBorders>
          </w:tcPr>
          <w:p w14:paraId="4A71DAEA"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Element.Alias</w:instrText>
            </w:r>
            <w:r w:rsidRPr="009C447C">
              <w:fldChar w:fldCharType="separate"/>
            </w:r>
            <w:r w:rsidRPr="009C447C">
              <w:rPr>
                <w:rFonts w:cs="Calibri"/>
                <w:color w:val="0F0F0F"/>
              </w:rPr>
              <w:t>BTR</w:t>
            </w:r>
            <w:r w:rsidRPr="009C447C">
              <w:fldChar w:fldCharType="end"/>
            </w:r>
          </w:p>
        </w:tc>
      </w:tr>
      <w:tr w:rsidR="009C447C" w:rsidRPr="009C447C" w14:paraId="77308541" w14:textId="77777777" w:rsidTr="00194548">
        <w:trPr>
          <w:trHeight w:hRule="exact" w:val="128"/>
        </w:trPr>
        <w:tc>
          <w:tcPr>
            <w:tcW w:w="2340" w:type="dxa"/>
            <w:gridSpan w:val="2"/>
            <w:tcBorders>
              <w:top w:val="nil"/>
              <w:left w:val="nil"/>
              <w:bottom w:val="nil"/>
              <w:right w:val="nil"/>
            </w:tcBorders>
          </w:tcPr>
          <w:p w14:paraId="3FBBA199"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1C334D7D" w14:textId="77777777" w:rsidR="009C447C" w:rsidRPr="009C447C" w:rsidRDefault="009C447C" w:rsidP="009C447C">
            <w:pPr>
              <w:rPr>
                <w:rFonts w:cs="Calibri"/>
                <w:color w:val="0F0F0F"/>
              </w:rPr>
            </w:pPr>
          </w:p>
        </w:tc>
      </w:tr>
      <w:tr w:rsidR="009C447C" w:rsidRPr="009C447C" w14:paraId="4C422A42" w14:textId="77777777" w:rsidTr="00194548">
        <w:tc>
          <w:tcPr>
            <w:tcW w:w="2340" w:type="dxa"/>
            <w:gridSpan w:val="2"/>
            <w:tcBorders>
              <w:top w:val="nil"/>
              <w:left w:val="nil"/>
              <w:bottom w:val="nil"/>
              <w:right w:val="nil"/>
            </w:tcBorders>
          </w:tcPr>
          <w:p w14:paraId="1B750E72" w14:textId="77777777" w:rsidR="009C447C" w:rsidRPr="009C447C" w:rsidRDefault="009C447C" w:rsidP="009C447C">
            <w:pPr>
              <w:rPr>
                <w:rFonts w:cs="Calibri"/>
                <w:b/>
                <w:bCs/>
                <w:color w:val="0F0F0F"/>
              </w:rPr>
            </w:pPr>
            <w:r w:rsidRPr="009C447C">
              <w:rPr>
                <w:rFonts w:cs="Calibri"/>
                <w:b/>
                <w:bCs/>
                <w:color w:val="0F0F0F"/>
              </w:rPr>
              <w:t>Herkomst</w:t>
            </w:r>
          </w:p>
        </w:tc>
        <w:tc>
          <w:tcPr>
            <w:tcW w:w="7020" w:type="dxa"/>
            <w:gridSpan w:val="4"/>
            <w:tcBorders>
              <w:top w:val="nil"/>
              <w:left w:val="nil"/>
              <w:bottom w:val="nil"/>
              <w:right w:val="nil"/>
            </w:tcBorders>
          </w:tcPr>
          <w:p w14:paraId="74B7DA64" w14:textId="77777777" w:rsidR="009C447C" w:rsidRPr="009C447C" w:rsidRDefault="009C447C" w:rsidP="009C447C">
            <w:pPr>
              <w:rPr>
                <w:rFonts w:cs="Calibri"/>
                <w:color w:val="0F0F0F"/>
              </w:rPr>
            </w:pPr>
            <w:r w:rsidRPr="009C447C">
              <w:rPr>
                <w:rFonts w:cs="Calibri"/>
                <w:color w:val="0F0F0F"/>
              </w:rPr>
              <w:t>Door KING toegevoegd objecttype (maakt geen deel uit van enige basisregistratie).</w:t>
            </w:r>
          </w:p>
        </w:tc>
      </w:tr>
      <w:tr w:rsidR="009C447C" w:rsidRPr="009C447C" w14:paraId="62795C7A" w14:textId="77777777" w:rsidTr="00194548">
        <w:trPr>
          <w:trHeight w:hRule="exact" w:val="128"/>
        </w:trPr>
        <w:tc>
          <w:tcPr>
            <w:tcW w:w="2340" w:type="dxa"/>
            <w:gridSpan w:val="2"/>
            <w:tcBorders>
              <w:top w:val="nil"/>
              <w:left w:val="nil"/>
              <w:bottom w:val="nil"/>
              <w:right w:val="nil"/>
            </w:tcBorders>
          </w:tcPr>
          <w:p w14:paraId="215C109A"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63F5A9A0" w14:textId="77777777" w:rsidR="009C447C" w:rsidRPr="009C447C" w:rsidRDefault="009C447C" w:rsidP="009C447C">
            <w:pPr>
              <w:rPr>
                <w:rFonts w:cs="Calibri"/>
                <w:color w:val="0F0F0F"/>
              </w:rPr>
            </w:pPr>
          </w:p>
        </w:tc>
      </w:tr>
      <w:tr w:rsidR="009C447C" w:rsidRPr="009C447C" w14:paraId="19EDD08A" w14:textId="77777777" w:rsidTr="00194548">
        <w:trPr>
          <w:trHeight w:val="230"/>
        </w:trPr>
        <w:tc>
          <w:tcPr>
            <w:tcW w:w="2340" w:type="dxa"/>
            <w:gridSpan w:val="2"/>
            <w:tcBorders>
              <w:top w:val="nil"/>
              <w:left w:val="nil"/>
              <w:bottom w:val="nil"/>
              <w:right w:val="nil"/>
            </w:tcBorders>
          </w:tcPr>
          <w:p w14:paraId="64DDB01A" w14:textId="77777777" w:rsidR="009C447C" w:rsidRPr="009C447C" w:rsidRDefault="009C447C" w:rsidP="009C447C">
            <w:pPr>
              <w:rPr>
                <w:rFonts w:cs="Calibri"/>
                <w:b/>
                <w:bCs/>
                <w:color w:val="0F0F0F"/>
              </w:rPr>
            </w:pPr>
            <w:r w:rsidRPr="009C447C">
              <w:rPr>
                <w:rFonts w:cs="Calibri"/>
                <w:b/>
                <w:bCs/>
                <w:color w:val="0F0F0F"/>
              </w:rPr>
              <w:t>Definitie</w:t>
            </w:r>
          </w:p>
        </w:tc>
        <w:tc>
          <w:tcPr>
            <w:tcW w:w="7020" w:type="dxa"/>
            <w:gridSpan w:val="4"/>
            <w:tcBorders>
              <w:top w:val="nil"/>
              <w:left w:val="nil"/>
              <w:bottom w:val="nil"/>
              <w:right w:val="nil"/>
            </w:tcBorders>
          </w:tcPr>
          <w:p w14:paraId="27B9B1FC"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Element.Notes</w:instrText>
            </w:r>
            <w:r w:rsidRPr="009C447C">
              <w:fldChar w:fldCharType="separate"/>
            </w:r>
            <w:r w:rsidRPr="009C447C">
              <w:rPr>
                <w:rFonts w:cs="Calibri"/>
                <w:color w:val="0F0F0F"/>
              </w:rPr>
              <w:t xml:space="preserve">Een STANDPLAATS, LIGPLAATS, of een OVERIG </w:t>
            </w:r>
            <w:r w:rsidRPr="00B56347">
              <w:rPr>
                <w:rFonts w:cs="Calibri"/>
                <w:color w:val="FF0000"/>
                <w:u w:val="single"/>
              </w:rPr>
              <w:t xml:space="preserve">BENOEMD </w:t>
            </w:r>
            <w:r w:rsidRPr="009C447C">
              <w:rPr>
                <w:rFonts w:cs="Calibri"/>
                <w:color w:val="0F0F0F"/>
              </w:rPr>
              <w:t>TERREIN.</w:t>
            </w:r>
            <w:r w:rsidRPr="009C447C">
              <w:fldChar w:fldCharType="end"/>
            </w:r>
          </w:p>
        </w:tc>
      </w:tr>
      <w:tr w:rsidR="009C447C" w:rsidRPr="009C447C" w14:paraId="18B11195" w14:textId="77777777" w:rsidTr="00194548">
        <w:trPr>
          <w:trHeight w:hRule="exact" w:val="68"/>
        </w:trPr>
        <w:tc>
          <w:tcPr>
            <w:tcW w:w="2340" w:type="dxa"/>
            <w:gridSpan w:val="2"/>
            <w:tcBorders>
              <w:top w:val="nil"/>
              <w:left w:val="nil"/>
              <w:bottom w:val="nil"/>
              <w:right w:val="nil"/>
            </w:tcBorders>
          </w:tcPr>
          <w:p w14:paraId="5365F641"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09A4F754" w14:textId="77777777" w:rsidR="009C447C" w:rsidRPr="009C447C" w:rsidRDefault="009C447C" w:rsidP="009C447C">
            <w:pPr>
              <w:rPr>
                <w:rFonts w:cs="Calibri"/>
                <w:color w:val="0F0F0F"/>
              </w:rPr>
            </w:pPr>
          </w:p>
        </w:tc>
      </w:tr>
      <w:tr w:rsidR="009C447C" w:rsidRPr="009C447C" w14:paraId="4CF766A0" w14:textId="77777777" w:rsidTr="00194548">
        <w:trPr>
          <w:trHeight w:val="271"/>
        </w:trPr>
        <w:tc>
          <w:tcPr>
            <w:tcW w:w="2340" w:type="dxa"/>
            <w:gridSpan w:val="2"/>
            <w:tcBorders>
              <w:top w:val="nil"/>
              <w:left w:val="nil"/>
              <w:bottom w:val="nil"/>
              <w:right w:val="nil"/>
            </w:tcBorders>
          </w:tcPr>
          <w:p w14:paraId="5BFC4038" w14:textId="77777777" w:rsidR="009C447C" w:rsidRPr="009C447C" w:rsidRDefault="009C447C" w:rsidP="009C447C">
            <w:pPr>
              <w:rPr>
                <w:rFonts w:cs="Calibri"/>
                <w:b/>
                <w:bCs/>
                <w:color w:val="0F0F0F"/>
              </w:rPr>
            </w:pPr>
            <w:r w:rsidRPr="009C447C">
              <w:rPr>
                <w:rFonts w:cs="Calibri"/>
                <w:b/>
                <w:bCs/>
                <w:color w:val="0F0F0F"/>
              </w:rPr>
              <w:t>Herkomst definitie</w:t>
            </w:r>
          </w:p>
        </w:tc>
        <w:tc>
          <w:tcPr>
            <w:tcW w:w="7020" w:type="dxa"/>
            <w:gridSpan w:val="4"/>
            <w:tcBorders>
              <w:top w:val="nil"/>
              <w:left w:val="nil"/>
              <w:bottom w:val="nil"/>
              <w:right w:val="nil"/>
            </w:tcBorders>
          </w:tcPr>
          <w:p w14:paraId="77387BEF" w14:textId="77777777" w:rsidR="009C447C" w:rsidRPr="009C447C" w:rsidRDefault="009C447C" w:rsidP="009C447C">
            <w:pPr>
              <w:rPr>
                <w:rFonts w:cs="Calibri"/>
                <w:color w:val="0F0F0F"/>
              </w:rPr>
            </w:pPr>
            <w:r w:rsidRPr="009C447C">
              <w:rPr>
                <w:rFonts w:cs="Calibri"/>
                <w:color w:val="0F0F0F"/>
              </w:rPr>
              <w:t>KING</w:t>
            </w:r>
          </w:p>
        </w:tc>
      </w:tr>
      <w:tr w:rsidR="009C447C" w:rsidRPr="009C447C" w14:paraId="2EBEFF00" w14:textId="77777777" w:rsidTr="00194548">
        <w:trPr>
          <w:trHeight w:hRule="exact" w:val="128"/>
        </w:trPr>
        <w:tc>
          <w:tcPr>
            <w:tcW w:w="2340" w:type="dxa"/>
            <w:gridSpan w:val="2"/>
            <w:tcBorders>
              <w:top w:val="nil"/>
              <w:left w:val="nil"/>
              <w:bottom w:val="nil"/>
              <w:right w:val="nil"/>
            </w:tcBorders>
          </w:tcPr>
          <w:p w14:paraId="4A28EA0E"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1EA80470" w14:textId="77777777" w:rsidR="009C447C" w:rsidRPr="009C447C" w:rsidRDefault="009C447C" w:rsidP="009C447C">
            <w:pPr>
              <w:rPr>
                <w:rFonts w:cs="Calibri"/>
                <w:color w:val="0F0F0F"/>
              </w:rPr>
            </w:pPr>
          </w:p>
        </w:tc>
      </w:tr>
      <w:tr w:rsidR="009C447C" w:rsidRPr="009C447C" w14:paraId="632CC4A4" w14:textId="77777777" w:rsidTr="00194548">
        <w:tc>
          <w:tcPr>
            <w:tcW w:w="2340" w:type="dxa"/>
            <w:gridSpan w:val="2"/>
            <w:tcBorders>
              <w:top w:val="nil"/>
              <w:left w:val="nil"/>
              <w:bottom w:val="nil"/>
              <w:right w:val="nil"/>
            </w:tcBorders>
          </w:tcPr>
          <w:p w14:paraId="70497352" w14:textId="77777777" w:rsidR="009C447C" w:rsidRPr="009C447C" w:rsidRDefault="009C447C" w:rsidP="009C447C">
            <w:pPr>
              <w:rPr>
                <w:rFonts w:cs="Calibri"/>
                <w:b/>
                <w:bCs/>
                <w:color w:val="0F0F0F"/>
              </w:rPr>
            </w:pPr>
            <w:r w:rsidRPr="009C447C">
              <w:rPr>
                <w:rFonts w:cs="Calibri"/>
                <w:b/>
                <w:bCs/>
                <w:color w:val="0F0F0F"/>
              </w:rPr>
              <w:t>Datum opname</w:t>
            </w:r>
          </w:p>
        </w:tc>
        <w:tc>
          <w:tcPr>
            <w:tcW w:w="7020" w:type="dxa"/>
            <w:gridSpan w:val="4"/>
            <w:tcBorders>
              <w:top w:val="nil"/>
              <w:left w:val="nil"/>
              <w:bottom w:val="nil"/>
              <w:right w:val="nil"/>
            </w:tcBorders>
          </w:tcPr>
          <w:p w14:paraId="4CDA0634" w14:textId="77777777" w:rsidR="009C447C" w:rsidRPr="009C447C" w:rsidRDefault="009C447C" w:rsidP="009C447C">
            <w:pPr>
              <w:rPr>
                <w:rFonts w:cs="Calibri"/>
                <w:color w:val="0F0F0F"/>
              </w:rPr>
            </w:pPr>
            <w:r w:rsidRPr="009C447C">
              <w:rPr>
                <w:rFonts w:cs="Calibri"/>
                <w:color w:val="0F0F0F"/>
              </w:rPr>
              <w:t>9 april 2007</w:t>
            </w:r>
          </w:p>
        </w:tc>
      </w:tr>
      <w:tr w:rsidR="009C447C" w:rsidRPr="009C447C" w14:paraId="52C58B22" w14:textId="77777777" w:rsidTr="00194548">
        <w:trPr>
          <w:trHeight w:hRule="exact" w:val="128"/>
        </w:trPr>
        <w:tc>
          <w:tcPr>
            <w:tcW w:w="2340" w:type="dxa"/>
            <w:gridSpan w:val="2"/>
            <w:tcBorders>
              <w:top w:val="nil"/>
              <w:left w:val="nil"/>
              <w:bottom w:val="nil"/>
              <w:right w:val="nil"/>
            </w:tcBorders>
          </w:tcPr>
          <w:p w14:paraId="4780B9EB"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30694D41" w14:textId="77777777" w:rsidR="009C447C" w:rsidRPr="009C447C" w:rsidRDefault="009C447C" w:rsidP="009C447C">
            <w:pPr>
              <w:rPr>
                <w:rFonts w:cs="Calibri"/>
                <w:color w:val="0F0F0F"/>
              </w:rPr>
            </w:pPr>
          </w:p>
        </w:tc>
      </w:tr>
      <w:tr w:rsidR="009C447C" w:rsidRPr="009C447C" w14:paraId="62556F9E" w14:textId="77777777" w:rsidTr="00194548">
        <w:tc>
          <w:tcPr>
            <w:tcW w:w="2340" w:type="dxa"/>
            <w:gridSpan w:val="2"/>
            <w:tcBorders>
              <w:top w:val="nil"/>
              <w:left w:val="nil"/>
              <w:bottom w:val="nil"/>
              <w:right w:val="nil"/>
            </w:tcBorders>
          </w:tcPr>
          <w:p w14:paraId="7F776CFE" w14:textId="77777777" w:rsidR="009C447C" w:rsidRPr="009C447C" w:rsidRDefault="009C447C" w:rsidP="009C447C">
            <w:pPr>
              <w:rPr>
                <w:rFonts w:cs="Calibri"/>
                <w:b/>
                <w:bCs/>
                <w:color w:val="0F0F0F"/>
              </w:rPr>
            </w:pPr>
            <w:r w:rsidRPr="009C447C">
              <w:rPr>
                <w:rFonts w:cs="Calibri"/>
                <w:b/>
                <w:bCs/>
                <w:color w:val="0F0F0F"/>
              </w:rPr>
              <w:t>Unieke aanduiding</w:t>
            </w:r>
          </w:p>
        </w:tc>
        <w:tc>
          <w:tcPr>
            <w:tcW w:w="7020" w:type="dxa"/>
            <w:gridSpan w:val="4"/>
            <w:tcBorders>
              <w:top w:val="nil"/>
              <w:left w:val="nil"/>
              <w:bottom w:val="nil"/>
              <w:right w:val="nil"/>
            </w:tcBorders>
          </w:tcPr>
          <w:p w14:paraId="239D3DB8" w14:textId="77777777" w:rsidR="009C447C" w:rsidRPr="009C447C" w:rsidRDefault="009C447C" w:rsidP="009C447C">
            <w:pPr>
              <w:rPr>
                <w:rFonts w:cs="Calibri"/>
                <w:color w:val="0F0F0F"/>
              </w:rPr>
            </w:pPr>
            <w:r w:rsidRPr="009C447C">
              <w:rPr>
                <w:rFonts w:cs="Calibri"/>
                <w:color w:val="0F0F0F"/>
              </w:rPr>
              <w:t>zie BENOEMD OBJECT</w:t>
            </w:r>
          </w:p>
        </w:tc>
      </w:tr>
      <w:tr w:rsidR="009C447C" w:rsidRPr="009C447C" w14:paraId="2697B904" w14:textId="77777777" w:rsidTr="00194548">
        <w:trPr>
          <w:trHeight w:hRule="exact" w:val="128"/>
        </w:trPr>
        <w:tc>
          <w:tcPr>
            <w:tcW w:w="2340" w:type="dxa"/>
            <w:gridSpan w:val="2"/>
            <w:tcBorders>
              <w:top w:val="nil"/>
              <w:left w:val="nil"/>
              <w:bottom w:val="nil"/>
              <w:right w:val="nil"/>
            </w:tcBorders>
          </w:tcPr>
          <w:p w14:paraId="02A7EDF3"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7F6025D1" w14:textId="77777777" w:rsidR="009C447C" w:rsidRPr="009C447C" w:rsidRDefault="009C447C" w:rsidP="009C447C">
            <w:pPr>
              <w:rPr>
                <w:rFonts w:cs="Calibri"/>
                <w:b/>
                <w:bCs/>
                <w:color w:val="0F0F0F"/>
              </w:rPr>
            </w:pPr>
          </w:p>
        </w:tc>
      </w:tr>
      <w:tr w:rsidR="009C447C" w:rsidRPr="009C447C" w14:paraId="7741EE31" w14:textId="77777777" w:rsidTr="00194548">
        <w:tc>
          <w:tcPr>
            <w:tcW w:w="2340" w:type="dxa"/>
            <w:gridSpan w:val="2"/>
            <w:tcBorders>
              <w:top w:val="nil"/>
              <w:left w:val="nil"/>
              <w:bottom w:val="nil"/>
              <w:right w:val="nil"/>
            </w:tcBorders>
          </w:tcPr>
          <w:p w14:paraId="25A1A333" w14:textId="77777777" w:rsidR="009C447C" w:rsidRPr="009C447C" w:rsidRDefault="009C447C" w:rsidP="009C447C">
            <w:pPr>
              <w:rPr>
                <w:rFonts w:cs="Calibri"/>
                <w:b/>
                <w:bCs/>
                <w:color w:val="0F0F0F"/>
              </w:rPr>
            </w:pPr>
            <w:r w:rsidRPr="009C447C">
              <w:rPr>
                <w:rFonts w:cs="Calibri"/>
                <w:b/>
                <w:bCs/>
                <w:color w:val="0F0F0F"/>
              </w:rPr>
              <w:t>Populatie</w:t>
            </w:r>
          </w:p>
        </w:tc>
        <w:tc>
          <w:tcPr>
            <w:tcW w:w="7020" w:type="dxa"/>
            <w:gridSpan w:val="4"/>
            <w:tcBorders>
              <w:top w:val="nil"/>
              <w:left w:val="nil"/>
              <w:bottom w:val="nil"/>
              <w:right w:val="nil"/>
            </w:tcBorders>
          </w:tcPr>
          <w:p w14:paraId="44FE9FB6" w14:textId="77777777" w:rsidR="009C447C" w:rsidRPr="009C447C" w:rsidRDefault="009C447C" w:rsidP="009C447C">
            <w:pPr>
              <w:rPr>
                <w:rFonts w:cs="Calibri"/>
                <w:color w:val="0F0F0F"/>
              </w:rPr>
            </w:pPr>
            <w:r w:rsidRPr="009C447C">
              <w:rPr>
                <w:rFonts w:cs="Calibri"/>
                <w:color w:val="0F0F0F"/>
              </w:rPr>
              <w:t>&lt;niet gespecificeerd&gt;</w:t>
            </w:r>
          </w:p>
        </w:tc>
      </w:tr>
      <w:tr w:rsidR="009C447C" w:rsidRPr="009C447C" w14:paraId="1E6C10CD" w14:textId="77777777" w:rsidTr="00194548">
        <w:trPr>
          <w:trHeight w:hRule="exact" w:val="128"/>
        </w:trPr>
        <w:tc>
          <w:tcPr>
            <w:tcW w:w="2340" w:type="dxa"/>
            <w:gridSpan w:val="2"/>
            <w:tcBorders>
              <w:top w:val="nil"/>
              <w:left w:val="nil"/>
              <w:bottom w:val="nil"/>
              <w:right w:val="nil"/>
            </w:tcBorders>
          </w:tcPr>
          <w:p w14:paraId="375BCF47"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582BABD6" w14:textId="77777777" w:rsidR="009C447C" w:rsidRPr="009C447C" w:rsidRDefault="009C447C" w:rsidP="009C447C">
            <w:pPr>
              <w:rPr>
                <w:rFonts w:cs="Calibri"/>
                <w:color w:val="0F0F0F"/>
              </w:rPr>
            </w:pPr>
          </w:p>
        </w:tc>
      </w:tr>
      <w:tr w:rsidR="009C447C" w:rsidRPr="009C447C" w14:paraId="1D1AD958" w14:textId="77777777" w:rsidTr="00194548">
        <w:trPr>
          <w:trHeight w:hRule="exact" w:val="256"/>
        </w:trPr>
        <w:tc>
          <w:tcPr>
            <w:tcW w:w="2340" w:type="dxa"/>
            <w:gridSpan w:val="2"/>
            <w:tcBorders>
              <w:top w:val="nil"/>
              <w:left w:val="nil"/>
              <w:bottom w:val="nil"/>
              <w:right w:val="nil"/>
            </w:tcBorders>
          </w:tcPr>
          <w:p w14:paraId="32CD5D11" w14:textId="77777777" w:rsidR="009C447C" w:rsidRPr="009C447C" w:rsidRDefault="009C447C" w:rsidP="009C447C">
            <w:pPr>
              <w:rPr>
                <w:rFonts w:cs="Calibri"/>
                <w:b/>
                <w:bCs/>
                <w:color w:val="0F0F0F"/>
              </w:rPr>
            </w:pPr>
            <w:r w:rsidRPr="009C447C">
              <w:rPr>
                <w:rFonts w:cs="Calibri"/>
                <w:b/>
                <w:bCs/>
                <w:color w:val="0F0F0F"/>
              </w:rPr>
              <w:t>Kwaliteitsbegrip</w:t>
            </w:r>
          </w:p>
        </w:tc>
        <w:tc>
          <w:tcPr>
            <w:tcW w:w="7020" w:type="dxa"/>
            <w:gridSpan w:val="4"/>
            <w:tcBorders>
              <w:top w:val="nil"/>
              <w:left w:val="nil"/>
              <w:bottom w:val="nil"/>
              <w:right w:val="nil"/>
            </w:tcBorders>
          </w:tcPr>
          <w:p w14:paraId="0B7831CA" w14:textId="77777777" w:rsidR="009C447C" w:rsidRPr="009C447C" w:rsidRDefault="009C447C" w:rsidP="009C447C">
            <w:pPr>
              <w:rPr>
                <w:rFonts w:cs="Calibri"/>
                <w:color w:val="0F0F0F"/>
              </w:rPr>
            </w:pPr>
            <w:r w:rsidRPr="009C447C">
              <w:rPr>
                <w:rFonts w:cs="Calibri"/>
                <w:color w:val="0F0F0F"/>
              </w:rPr>
              <w:t>&lt;niet gespecificeerd&gt;</w:t>
            </w:r>
          </w:p>
        </w:tc>
      </w:tr>
      <w:tr w:rsidR="009C447C" w:rsidRPr="009C447C" w14:paraId="101C6D9F" w14:textId="77777777" w:rsidTr="00194548">
        <w:trPr>
          <w:trHeight w:hRule="exact" w:val="256"/>
        </w:trPr>
        <w:tc>
          <w:tcPr>
            <w:tcW w:w="2340" w:type="dxa"/>
            <w:gridSpan w:val="2"/>
            <w:tcBorders>
              <w:top w:val="nil"/>
              <w:left w:val="nil"/>
              <w:bottom w:val="nil"/>
              <w:right w:val="nil"/>
            </w:tcBorders>
          </w:tcPr>
          <w:p w14:paraId="2A10B8F8"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5E94DE2E" w14:textId="77777777" w:rsidR="009C447C" w:rsidRPr="009C447C" w:rsidRDefault="009C447C" w:rsidP="009C447C">
            <w:pPr>
              <w:rPr>
                <w:rFonts w:cs="Calibri"/>
                <w:color w:val="0F0F0F"/>
              </w:rPr>
            </w:pPr>
          </w:p>
        </w:tc>
      </w:tr>
      <w:tr w:rsidR="009C447C" w:rsidRPr="009C447C" w14:paraId="609242E3" w14:textId="77777777" w:rsidTr="00194548">
        <w:tc>
          <w:tcPr>
            <w:tcW w:w="2340" w:type="dxa"/>
            <w:gridSpan w:val="2"/>
            <w:tcBorders>
              <w:top w:val="nil"/>
              <w:left w:val="nil"/>
              <w:bottom w:val="nil"/>
              <w:right w:val="nil"/>
            </w:tcBorders>
          </w:tcPr>
          <w:p w14:paraId="2DA6173F" w14:textId="77777777" w:rsidR="009C447C" w:rsidRPr="009C447C" w:rsidRDefault="009C447C" w:rsidP="009C447C">
            <w:pPr>
              <w:rPr>
                <w:rFonts w:cs="Calibri"/>
                <w:b/>
                <w:bCs/>
                <w:color w:val="0F0F0F"/>
              </w:rPr>
            </w:pPr>
            <w:r w:rsidRPr="009C447C">
              <w:rPr>
                <w:rFonts w:cs="Calibri"/>
                <w:b/>
                <w:bCs/>
                <w:color w:val="0F0F0F"/>
              </w:rPr>
              <w:t>Overzicht attributen</w:t>
            </w:r>
          </w:p>
        </w:tc>
        <w:tc>
          <w:tcPr>
            <w:tcW w:w="7020" w:type="dxa"/>
            <w:gridSpan w:val="4"/>
            <w:tcBorders>
              <w:top w:val="nil"/>
              <w:left w:val="nil"/>
              <w:bottom w:val="nil"/>
              <w:right w:val="nil"/>
            </w:tcBorders>
          </w:tcPr>
          <w:p w14:paraId="57D6A55A" w14:textId="77777777" w:rsidR="009C447C" w:rsidRPr="009C447C" w:rsidRDefault="009C447C" w:rsidP="009C447C">
            <w:pPr>
              <w:rPr>
                <w:rFonts w:cs="Calibri"/>
                <w:b/>
                <w:bCs/>
                <w:color w:val="0F0F0F"/>
              </w:rPr>
            </w:pPr>
          </w:p>
        </w:tc>
      </w:tr>
      <w:tr w:rsidR="009C447C" w:rsidRPr="009C447C" w14:paraId="785011D0" w14:textId="77777777" w:rsidTr="00194548">
        <w:tc>
          <w:tcPr>
            <w:tcW w:w="450" w:type="dxa"/>
            <w:tcBorders>
              <w:top w:val="nil"/>
              <w:left w:val="nil"/>
              <w:bottom w:val="nil"/>
              <w:right w:val="nil"/>
            </w:tcBorders>
          </w:tcPr>
          <w:p w14:paraId="661CEC75" w14:textId="77777777" w:rsidR="009C447C" w:rsidRPr="009C447C" w:rsidRDefault="009C447C" w:rsidP="009C447C">
            <w:pPr>
              <w:rPr>
                <w:rFonts w:cs="Calibri"/>
                <w:i/>
                <w:iCs/>
                <w:color w:val="0F0F0F"/>
              </w:rPr>
            </w:pPr>
            <w:bookmarkStart w:id="40" w:name="BKM_17BCE11B_0D47_4e3c_950D_C55272943BD7"/>
          </w:p>
        </w:tc>
        <w:tc>
          <w:tcPr>
            <w:tcW w:w="2790" w:type="dxa"/>
            <w:gridSpan w:val="2"/>
            <w:tcBorders>
              <w:top w:val="nil"/>
              <w:left w:val="nil"/>
              <w:bottom w:val="nil"/>
              <w:right w:val="nil"/>
            </w:tcBorders>
          </w:tcPr>
          <w:p w14:paraId="7EA83737" w14:textId="77777777" w:rsidR="009C447C" w:rsidRPr="009C447C" w:rsidRDefault="009C447C" w:rsidP="009C447C">
            <w:pPr>
              <w:rPr>
                <w:rFonts w:cs="Calibri"/>
                <w:color w:val="0F0F0F"/>
              </w:rPr>
            </w:pPr>
            <w:r w:rsidRPr="009C447C">
              <w:rPr>
                <w:rFonts w:cs="Calibri"/>
                <w:i/>
                <w:iCs/>
                <w:color w:val="0F0F0F"/>
              </w:rPr>
              <w:t>Attribuutnaam</w:t>
            </w:r>
          </w:p>
        </w:tc>
        <w:tc>
          <w:tcPr>
            <w:tcW w:w="4230" w:type="dxa"/>
            <w:tcBorders>
              <w:top w:val="nil"/>
              <w:left w:val="nil"/>
              <w:bottom w:val="nil"/>
              <w:right w:val="nil"/>
            </w:tcBorders>
          </w:tcPr>
          <w:p w14:paraId="165B3CB5" w14:textId="77777777" w:rsidR="009C447C" w:rsidRPr="009C447C" w:rsidRDefault="009C447C" w:rsidP="009C447C">
            <w:pPr>
              <w:rPr>
                <w:rFonts w:cs="Calibri"/>
                <w:color w:val="0F0F0F"/>
              </w:rPr>
            </w:pPr>
            <w:r w:rsidRPr="009C447C">
              <w:rPr>
                <w:rFonts w:cs="Calibri"/>
                <w:i/>
                <w:iCs/>
                <w:color w:val="0F0F0F"/>
              </w:rPr>
              <w:t>Definitie</w:t>
            </w:r>
          </w:p>
        </w:tc>
        <w:tc>
          <w:tcPr>
            <w:tcW w:w="1080" w:type="dxa"/>
            <w:tcBorders>
              <w:top w:val="nil"/>
              <w:left w:val="nil"/>
              <w:bottom w:val="nil"/>
              <w:right w:val="nil"/>
            </w:tcBorders>
          </w:tcPr>
          <w:p w14:paraId="4534ABD1" w14:textId="77777777" w:rsidR="009C447C" w:rsidRPr="009C447C" w:rsidRDefault="009C447C" w:rsidP="009C447C">
            <w:pPr>
              <w:rPr>
                <w:rFonts w:cs="Calibri"/>
                <w:color w:val="0F0F0F"/>
              </w:rPr>
            </w:pPr>
            <w:r w:rsidRPr="009C447C">
              <w:rPr>
                <w:rFonts w:cs="Calibri"/>
                <w:i/>
                <w:iCs/>
                <w:color w:val="0F0F0F"/>
              </w:rPr>
              <w:t>Formaat</w:t>
            </w:r>
          </w:p>
        </w:tc>
        <w:tc>
          <w:tcPr>
            <w:tcW w:w="810" w:type="dxa"/>
            <w:tcBorders>
              <w:top w:val="nil"/>
              <w:left w:val="nil"/>
              <w:bottom w:val="nil"/>
              <w:right w:val="nil"/>
            </w:tcBorders>
          </w:tcPr>
          <w:p w14:paraId="10B05662" w14:textId="77777777" w:rsidR="009C447C" w:rsidRPr="009C447C" w:rsidRDefault="009C447C" w:rsidP="009C447C">
            <w:pPr>
              <w:rPr>
                <w:rFonts w:cs="Calibri"/>
                <w:i/>
                <w:iCs/>
                <w:color w:val="0F0F0F"/>
              </w:rPr>
            </w:pPr>
            <w:r w:rsidRPr="009C447C">
              <w:rPr>
                <w:rFonts w:cs="Calibri"/>
                <w:i/>
                <w:iCs/>
                <w:color w:val="0F0F0F"/>
              </w:rPr>
              <w:t>Kardi-</w:t>
            </w:r>
          </w:p>
          <w:p w14:paraId="57EE9ED4" w14:textId="77777777" w:rsidR="009C447C" w:rsidRPr="009C447C" w:rsidRDefault="009C447C" w:rsidP="009C447C">
            <w:pPr>
              <w:rPr>
                <w:rFonts w:cs="Calibri"/>
                <w:color w:val="0F0F0F"/>
              </w:rPr>
            </w:pPr>
            <w:r w:rsidRPr="009C447C">
              <w:rPr>
                <w:rFonts w:cs="Calibri"/>
                <w:i/>
                <w:iCs/>
                <w:color w:val="0F0F0F"/>
              </w:rPr>
              <w:t>naliteit</w:t>
            </w:r>
          </w:p>
        </w:tc>
      </w:tr>
      <w:tr w:rsidR="009C447C" w:rsidRPr="009C447C" w14:paraId="2D0323B9" w14:textId="77777777" w:rsidTr="00194548">
        <w:tc>
          <w:tcPr>
            <w:tcW w:w="450" w:type="dxa"/>
            <w:tcBorders>
              <w:top w:val="nil"/>
              <w:left w:val="nil"/>
              <w:bottom w:val="nil"/>
              <w:right w:val="nil"/>
            </w:tcBorders>
          </w:tcPr>
          <w:p w14:paraId="32C860DC" w14:textId="77777777" w:rsidR="009C447C" w:rsidRPr="009C447C" w:rsidRDefault="009C447C" w:rsidP="009C447C">
            <w:pPr>
              <w:rPr>
                <w:rFonts w:cs="Calibri"/>
                <w:color w:val="0F0F0F"/>
              </w:rPr>
            </w:pPr>
          </w:p>
        </w:tc>
        <w:tc>
          <w:tcPr>
            <w:tcW w:w="2790" w:type="dxa"/>
            <w:gridSpan w:val="2"/>
            <w:tcBorders>
              <w:top w:val="nil"/>
              <w:left w:val="nil"/>
              <w:bottom w:val="nil"/>
              <w:right w:val="nil"/>
            </w:tcBorders>
          </w:tcPr>
          <w:p w14:paraId="4C389AFB" w14:textId="77777777" w:rsidR="009C447C" w:rsidRPr="00A44BA7" w:rsidRDefault="009C447C" w:rsidP="009C447C">
            <w:pPr>
              <w:rPr>
                <w:rFonts w:cs="Calibri"/>
                <w:color w:val="FF0000"/>
                <w:u w:val="single"/>
              </w:rPr>
            </w:pPr>
            <w:r w:rsidRPr="00A44BA7">
              <w:rPr>
                <w:color w:val="FF0000"/>
                <w:u w:val="single"/>
              </w:rPr>
              <w:fldChar w:fldCharType="begin" w:fldLock="1"/>
            </w:r>
            <w:r w:rsidRPr="00A44BA7">
              <w:rPr>
                <w:color w:val="FF0000"/>
                <w:u w:val="single"/>
              </w:rPr>
              <w:instrText xml:space="preserve">MERGEFIELD </w:instrText>
            </w:r>
            <w:r w:rsidRPr="00A44BA7">
              <w:rPr>
                <w:rFonts w:cs="Calibri"/>
                <w:color w:val="FF0000"/>
                <w:u w:val="single"/>
              </w:rPr>
              <w:instrText>Att.Name</w:instrText>
            </w:r>
            <w:r w:rsidRPr="00A44BA7">
              <w:rPr>
                <w:color w:val="FF0000"/>
                <w:u w:val="single"/>
              </w:rPr>
              <w:fldChar w:fldCharType="separate"/>
            </w:r>
            <w:r w:rsidRPr="00A44BA7">
              <w:rPr>
                <w:rFonts w:cs="Calibri"/>
                <w:color w:val="FF0000"/>
                <w:u w:val="single"/>
              </w:rPr>
              <w:t>Benoemd terrein geometrie</w:t>
            </w:r>
            <w:r w:rsidRPr="00A44BA7">
              <w:rPr>
                <w:color w:val="FF0000"/>
                <w:u w:val="single"/>
              </w:rPr>
              <w:fldChar w:fldCharType="end"/>
            </w:r>
          </w:p>
        </w:tc>
        <w:tc>
          <w:tcPr>
            <w:tcW w:w="4230" w:type="dxa"/>
            <w:tcBorders>
              <w:top w:val="nil"/>
              <w:left w:val="nil"/>
              <w:bottom w:val="nil"/>
              <w:right w:val="nil"/>
            </w:tcBorders>
          </w:tcPr>
          <w:p w14:paraId="329E7ED4" w14:textId="77777777" w:rsidR="009C447C" w:rsidRPr="00A44BA7" w:rsidRDefault="009C447C" w:rsidP="009C447C">
            <w:pPr>
              <w:rPr>
                <w:rFonts w:cs="Calibri"/>
                <w:color w:val="FF0000"/>
                <w:u w:val="single"/>
              </w:rPr>
            </w:pPr>
            <w:r w:rsidRPr="00A44BA7">
              <w:rPr>
                <w:color w:val="FF0000"/>
                <w:u w:val="single"/>
              </w:rPr>
              <w:fldChar w:fldCharType="begin" w:fldLock="1"/>
            </w:r>
            <w:r w:rsidRPr="00A44BA7">
              <w:rPr>
                <w:color w:val="FF0000"/>
                <w:u w:val="single"/>
              </w:rPr>
              <w:instrText xml:space="preserve">MERGEFIELD </w:instrText>
            </w:r>
            <w:r w:rsidRPr="00A44BA7">
              <w:rPr>
                <w:rFonts w:cs="Calibri"/>
                <w:color w:val="FF0000"/>
                <w:u w:val="single"/>
              </w:rPr>
              <w:instrText>Att.Notes</w:instrText>
            </w:r>
            <w:r w:rsidRPr="00A44BA7">
              <w:rPr>
                <w:color w:val="FF0000"/>
                <w:u w:val="single"/>
              </w:rPr>
              <w:fldChar w:fldCharType="separate"/>
            </w:r>
            <w:r w:rsidRPr="00A44BA7">
              <w:rPr>
                <w:rFonts w:cs="Calibri"/>
                <w:color w:val="FF0000"/>
                <w:u w:val="single"/>
              </w:rPr>
              <w:t>De tweedimensionale geometrische representatie van de omtrekken van een BENOEMD TERREIN.</w:t>
            </w:r>
            <w:r w:rsidRPr="00A44BA7">
              <w:rPr>
                <w:color w:val="FF0000"/>
                <w:u w:val="single"/>
              </w:rPr>
              <w:fldChar w:fldCharType="end"/>
            </w:r>
          </w:p>
        </w:tc>
        <w:tc>
          <w:tcPr>
            <w:tcW w:w="1080" w:type="dxa"/>
            <w:tcBorders>
              <w:top w:val="nil"/>
              <w:left w:val="nil"/>
              <w:bottom w:val="nil"/>
              <w:right w:val="nil"/>
            </w:tcBorders>
          </w:tcPr>
          <w:p w14:paraId="05745739" w14:textId="77777777" w:rsidR="009C447C" w:rsidRPr="00A44BA7" w:rsidRDefault="009C447C" w:rsidP="009C447C">
            <w:pPr>
              <w:rPr>
                <w:rFonts w:cs="Calibri"/>
                <w:color w:val="FF0000"/>
                <w:u w:val="single"/>
              </w:rPr>
            </w:pPr>
            <w:r w:rsidRPr="00A44BA7">
              <w:rPr>
                <w:color w:val="FF0000"/>
                <w:u w:val="single"/>
              </w:rPr>
              <w:fldChar w:fldCharType="begin" w:fldLock="1"/>
            </w:r>
            <w:r w:rsidRPr="00A44BA7">
              <w:rPr>
                <w:color w:val="FF0000"/>
                <w:u w:val="single"/>
              </w:rPr>
              <w:instrText xml:space="preserve">MERGEFIELD </w:instrText>
            </w:r>
            <w:r w:rsidRPr="00A44BA7">
              <w:rPr>
                <w:rFonts w:cs="Calibri"/>
                <w:color w:val="FF0000"/>
                <w:u w:val="single"/>
              </w:rPr>
              <w:instrText>Att.Type</w:instrText>
            </w:r>
            <w:r w:rsidRPr="00A44BA7">
              <w:rPr>
                <w:color w:val="FF0000"/>
                <w:u w:val="single"/>
              </w:rPr>
              <w:fldChar w:fldCharType="separate"/>
            </w:r>
            <w:r w:rsidRPr="00A44BA7">
              <w:rPr>
                <w:rFonts w:cs="Calibri"/>
                <w:color w:val="FF0000"/>
                <w:u w:val="single"/>
              </w:rPr>
              <w:t>GM_Surface</w:t>
            </w:r>
            <w:r w:rsidRPr="00A44BA7">
              <w:rPr>
                <w:color w:val="FF0000"/>
                <w:u w:val="single"/>
              </w:rPr>
              <w:fldChar w:fldCharType="end"/>
            </w:r>
          </w:p>
        </w:tc>
        <w:tc>
          <w:tcPr>
            <w:tcW w:w="810" w:type="dxa"/>
            <w:tcBorders>
              <w:top w:val="nil"/>
              <w:left w:val="nil"/>
              <w:bottom w:val="nil"/>
              <w:right w:val="nil"/>
            </w:tcBorders>
          </w:tcPr>
          <w:p w14:paraId="5B42CEC4" w14:textId="77777777" w:rsidR="009C447C" w:rsidRPr="00A44BA7" w:rsidRDefault="009C447C" w:rsidP="009C447C">
            <w:pPr>
              <w:rPr>
                <w:rFonts w:cs="Calibri"/>
                <w:color w:val="FF0000"/>
                <w:u w:val="single"/>
              </w:rPr>
            </w:pPr>
            <w:r w:rsidRPr="00A44BA7">
              <w:rPr>
                <w:color w:val="FF0000"/>
                <w:u w:val="single"/>
              </w:rPr>
              <w:fldChar w:fldCharType="begin" w:fldLock="1"/>
            </w:r>
            <w:r w:rsidRPr="00A44BA7">
              <w:rPr>
                <w:color w:val="FF0000"/>
                <w:u w:val="single"/>
              </w:rPr>
              <w:instrText xml:space="preserve">MERGEFIELD </w:instrText>
            </w:r>
            <w:r w:rsidRPr="00A44BA7">
              <w:rPr>
                <w:rFonts w:cs="Calibri"/>
                <w:color w:val="FF0000"/>
                <w:u w:val="single"/>
              </w:rPr>
              <w:instrText>Att.LowerBound</w:instrText>
            </w:r>
            <w:r w:rsidRPr="00A44BA7">
              <w:rPr>
                <w:color w:val="FF0000"/>
                <w:u w:val="single"/>
              </w:rPr>
              <w:fldChar w:fldCharType="separate"/>
            </w:r>
            <w:r w:rsidRPr="00A44BA7">
              <w:rPr>
                <w:rFonts w:cs="Calibri"/>
                <w:color w:val="FF0000"/>
                <w:u w:val="single"/>
              </w:rPr>
              <w:t>1</w:t>
            </w:r>
            <w:r w:rsidRPr="00A44BA7">
              <w:rPr>
                <w:color w:val="FF0000"/>
                <w:u w:val="single"/>
              </w:rPr>
              <w:fldChar w:fldCharType="end"/>
            </w:r>
            <w:r w:rsidRPr="00A44BA7">
              <w:rPr>
                <w:rFonts w:cs="Calibri"/>
                <w:color w:val="FF0000"/>
                <w:u w:val="single"/>
              </w:rPr>
              <w:t xml:space="preserve"> - </w:t>
            </w:r>
            <w:r w:rsidRPr="00A44BA7">
              <w:rPr>
                <w:rFonts w:cs="Calibri"/>
                <w:color w:val="FF0000"/>
                <w:u w:val="single"/>
              </w:rPr>
              <w:fldChar w:fldCharType="begin" w:fldLock="1"/>
            </w:r>
            <w:r w:rsidRPr="00A44BA7">
              <w:rPr>
                <w:rFonts w:cs="Calibri"/>
                <w:color w:val="FF0000"/>
                <w:u w:val="single"/>
              </w:rPr>
              <w:instrText>MERGEFIELD Att.UpperBound</w:instrText>
            </w:r>
            <w:r w:rsidRPr="00A44BA7">
              <w:rPr>
                <w:rFonts w:cs="Calibri"/>
                <w:color w:val="FF0000"/>
                <w:u w:val="single"/>
              </w:rPr>
              <w:fldChar w:fldCharType="separate"/>
            </w:r>
            <w:r w:rsidRPr="00A44BA7">
              <w:rPr>
                <w:rFonts w:cs="Calibri"/>
                <w:color w:val="FF0000"/>
                <w:u w:val="single"/>
              </w:rPr>
              <w:t>1</w:t>
            </w:r>
            <w:r w:rsidRPr="00A44BA7">
              <w:rPr>
                <w:rFonts w:cs="Calibri"/>
                <w:color w:val="FF0000"/>
                <w:u w:val="single"/>
              </w:rPr>
              <w:fldChar w:fldCharType="end"/>
            </w:r>
          </w:p>
        </w:tc>
        <w:bookmarkEnd w:id="40"/>
      </w:tr>
      <w:tr w:rsidR="009C447C" w:rsidRPr="009C447C" w14:paraId="57BAEB27" w14:textId="77777777" w:rsidTr="00194548">
        <w:tc>
          <w:tcPr>
            <w:tcW w:w="450" w:type="dxa"/>
            <w:tcBorders>
              <w:top w:val="nil"/>
              <w:left w:val="nil"/>
              <w:bottom w:val="nil"/>
              <w:right w:val="nil"/>
            </w:tcBorders>
          </w:tcPr>
          <w:p w14:paraId="6C7E46F9" w14:textId="77777777" w:rsidR="009C447C" w:rsidRPr="009C447C" w:rsidRDefault="009C447C" w:rsidP="009C447C">
            <w:pPr>
              <w:rPr>
                <w:rFonts w:cs="Calibri"/>
                <w:color w:val="0F0F0F"/>
              </w:rPr>
            </w:pPr>
            <w:bookmarkStart w:id="41" w:name="BKM_0138B748_113B_4497_9BC9_A350FC07FA6D"/>
          </w:p>
        </w:tc>
        <w:tc>
          <w:tcPr>
            <w:tcW w:w="2790" w:type="dxa"/>
            <w:gridSpan w:val="2"/>
            <w:tcBorders>
              <w:top w:val="nil"/>
              <w:left w:val="nil"/>
              <w:bottom w:val="nil"/>
              <w:right w:val="nil"/>
            </w:tcBorders>
          </w:tcPr>
          <w:p w14:paraId="4375A555"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Att.Name</w:instrText>
            </w:r>
            <w:r w:rsidRPr="009C447C">
              <w:fldChar w:fldCharType="separate"/>
            </w:r>
            <w:r w:rsidRPr="009C447C">
              <w:rPr>
                <w:rFonts w:cs="Calibri"/>
                <w:color w:val="0F0F0F"/>
              </w:rPr>
              <w:t>Datum begin geldigheid benoemd terrein</w:t>
            </w:r>
            <w:r w:rsidRPr="009C447C">
              <w:fldChar w:fldCharType="end"/>
            </w:r>
          </w:p>
        </w:tc>
        <w:tc>
          <w:tcPr>
            <w:tcW w:w="4230" w:type="dxa"/>
            <w:tcBorders>
              <w:top w:val="nil"/>
              <w:left w:val="nil"/>
              <w:bottom w:val="nil"/>
              <w:right w:val="nil"/>
            </w:tcBorders>
          </w:tcPr>
          <w:p w14:paraId="135496DB"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Att.Notes</w:instrText>
            </w:r>
            <w:r w:rsidRPr="009C447C">
              <w:fldChar w:fldCharType="separate"/>
            </w:r>
            <w:r w:rsidRPr="009C447C">
              <w:rPr>
                <w:rFonts w:cs="Calibri"/>
                <w:color w:val="0F0F0F"/>
              </w:rPr>
              <w:t>De datum waarop van gemeentewege het benoemd terrein formeel is aangewezen.</w:t>
            </w:r>
            <w:r w:rsidRPr="009C447C">
              <w:fldChar w:fldCharType="end"/>
            </w:r>
          </w:p>
        </w:tc>
        <w:tc>
          <w:tcPr>
            <w:tcW w:w="1080" w:type="dxa"/>
            <w:tcBorders>
              <w:top w:val="nil"/>
              <w:left w:val="nil"/>
              <w:bottom w:val="nil"/>
              <w:right w:val="nil"/>
            </w:tcBorders>
          </w:tcPr>
          <w:p w14:paraId="2F2C1565" w14:textId="77777777" w:rsidR="009C447C" w:rsidRPr="009C447C" w:rsidRDefault="009C447C" w:rsidP="009C447C">
            <w:pPr>
              <w:rPr>
                <w:rFonts w:cs="Calibri"/>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DatumMogelijkOnvolledig</w:t>
            </w:r>
            <w:r w:rsidRPr="009C447C">
              <w:rPr>
                <w:color w:val="FF0000"/>
                <w:u w:val="single"/>
              </w:rPr>
              <w:fldChar w:fldCharType="end"/>
            </w:r>
          </w:p>
        </w:tc>
        <w:tc>
          <w:tcPr>
            <w:tcW w:w="810" w:type="dxa"/>
            <w:tcBorders>
              <w:top w:val="nil"/>
              <w:left w:val="nil"/>
              <w:bottom w:val="nil"/>
              <w:right w:val="nil"/>
            </w:tcBorders>
          </w:tcPr>
          <w:p w14:paraId="493D8242"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Att.LowerBound</w:instrText>
            </w:r>
            <w:r w:rsidRPr="009C447C">
              <w:fldChar w:fldCharType="separate"/>
            </w:r>
            <w:r w:rsidRPr="009C447C">
              <w:rPr>
                <w:rFonts w:cs="Calibri"/>
                <w:color w:val="0F0F0F"/>
              </w:rPr>
              <w:t>1</w:t>
            </w:r>
            <w:r w:rsidRPr="009C447C">
              <w:fldChar w:fldCharType="end"/>
            </w:r>
            <w:r w:rsidRPr="009C447C">
              <w:rPr>
                <w:rFonts w:cs="Calibri"/>
                <w:color w:val="0F0F0F"/>
              </w:rPr>
              <w:t xml:space="preserve"> - </w:t>
            </w:r>
            <w:r w:rsidRPr="009C447C">
              <w:rPr>
                <w:rFonts w:cs="Calibri"/>
                <w:color w:val="0F0F0F"/>
              </w:rPr>
              <w:fldChar w:fldCharType="begin" w:fldLock="1"/>
            </w:r>
            <w:r w:rsidRPr="009C447C">
              <w:rPr>
                <w:rFonts w:cs="Calibri"/>
                <w:color w:val="0F0F0F"/>
              </w:rPr>
              <w:instrText>MERGEFIELD Att.UpperBound</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p>
        </w:tc>
        <w:bookmarkEnd w:id="41"/>
      </w:tr>
      <w:tr w:rsidR="009C447C" w:rsidRPr="009C447C" w14:paraId="1F9A7B51" w14:textId="77777777" w:rsidTr="00194548">
        <w:tc>
          <w:tcPr>
            <w:tcW w:w="450" w:type="dxa"/>
            <w:tcBorders>
              <w:top w:val="nil"/>
              <w:left w:val="nil"/>
              <w:bottom w:val="nil"/>
              <w:right w:val="nil"/>
            </w:tcBorders>
          </w:tcPr>
          <w:p w14:paraId="38DC1474" w14:textId="77777777" w:rsidR="009C447C" w:rsidRPr="009C447C" w:rsidRDefault="009C447C" w:rsidP="009C447C">
            <w:pPr>
              <w:rPr>
                <w:rFonts w:cs="Calibri"/>
                <w:color w:val="0F0F0F"/>
              </w:rPr>
            </w:pPr>
            <w:bookmarkStart w:id="42" w:name="BKM_A4F761EF_BB5B_4647_9C67_D6AE6841CB33"/>
          </w:p>
        </w:tc>
        <w:tc>
          <w:tcPr>
            <w:tcW w:w="2790" w:type="dxa"/>
            <w:gridSpan w:val="2"/>
            <w:tcBorders>
              <w:top w:val="nil"/>
              <w:left w:val="nil"/>
              <w:bottom w:val="nil"/>
              <w:right w:val="nil"/>
            </w:tcBorders>
          </w:tcPr>
          <w:p w14:paraId="6E098572"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Att.Name</w:instrText>
            </w:r>
            <w:r w:rsidRPr="009C447C">
              <w:fldChar w:fldCharType="separate"/>
            </w:r>
            <w:r w:rsidRPr="009C447C">
              <w:rPr>
                <w:rFonts w:cs="Calibri"/>
                <w:color w:val="0F0F0F"/>
              </w:rPr>
              <w:t>Datum einde geldigheid benoemd terrein</w:t>
            </w:r>
            <w:r w:rsidRPr="009C447C">
              <w:fldChar w:fldCharType="end"/>
            </w:r>
          </w:p>
        </w:tc>
        <w:tc>
          <w:tcPr>
            <w:tcW w:w="4230" w:type="dxa"/>
            <w:tcBorders>
              <w:top w:val="nil"/>
              <w:left w:val="nil"/>
              <w:bottom w:val="nil"/>
              <w:right w:val="nil"/>
            </w:tcBorders>
          </w:tcPr>
          <w:p w14:paraId="7E516869"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Att.Notes</w:instrText>
            </w:r>
            <w:r w:rsidRPr="009C447C">
              <w:fldChar w:fldCharType="separate"/>
            </w:r>
            <w:r w:rsidRPr="009C447C">
              <w:rPr>
                <w:rFonts w:cs="Calibri"/>
                <w:color w:val="0F0F0F"/>
              </w:rPr>
              <w:t>De datum waarop van gemeentewege het benoemd terrein formeel is ingetrokken.</w:t>
            </w:r>
            <w:r w:rsidRPr="009C447C">
              <w:fldChar w:fldCharType="end"/>
            </w:r>
          </w:p>
        </w:tc>
        <w:tc>
          <w:tcPr>
            <w:tcW w:w="1080" w:type="dxa"/>
            <w:tcBorders>
              <w:top w:val="nil"/>
              <w:left w:val="nil"/>
              <w:bottom w:val="nil"/>
              <w:right w:val="nil"/>
            </w:tcBorders>
          </w:tcPr>
          <w:p w14:paraId="141F8A0B" w14:textId="77777777" w:rsidR="009C447C" w:rsidRPr="009C447C" w:rsidRDefault="009C447C" w:rsidP="009C447C">
            <w:pPr>
              <w:rPr>
                <w:rFonts w:cs="Calibri"/>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DatumMogelijkOnvolledig</w:t>
            </w:r>
            <w:r w:rsidRPr="009C447C">
              <w:rPr>
                <w:color w:val="FF0000"/>
                <w:u w:val="single"/>
              </w:rPr>
              <w:fldChar w:fldCharType="end"/>
            </w:r>
          </w:p>
        </w:tc>
        <w:tc>
          <w:tcPr>
            <w:tcW w:w="810" w:type="dxa"/>
            <w:tcBorders>
              <w:top w:val="nil"/>
              <w:left w:val="nil"/>
              <w:bottom w:val="nil"/>
              <w:right w:val="nil"/>
            </w:tcBorders>
          </w:tcPr>
          <w:p w14:paraId="18FF9241"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Att.LowerBound</w:instrText>
            </w:r>
            <w:r w:rsidRPr="009C447C">
              <w:fldChar w:fldCharType="separate"/>
            </w:r>
            <w:r w:rsidRPr="009C447C">
              <w:rPr>
                <w:rFonts w:cs="Calibri"/>
                <w:color w:val="0F0F0F"/>
              </w:rPr>
              <w:t>0</w:t>
            </w:r>
            <w:r w:rsidRPr="009C447C">
              <w:fldChar w:fldCharType="end"/>
            </w:r>
            <w:r w:rsidRPr="009C447C">
              <w:rPr>
                <w:rFonts w:cs="Calibri"/>
                <w:color w:val="0F0F0F"/>
              </w:rPr>
              <w:t xml:space="preserve"> - </w:t>
            </w:r>
            <w:r w:rsidRPr="009C447C">
              <w:rPr>
                <w:rFonts w:cs="Calibri"/>
                <w:color w:val="0F0F0F"/>
              </w:rPr>
              <w:fldChar w:fldCharType="begin" w:fldLock="1"/>
            </w:r>
            <w:r w:rsidRPr="009C447C">
              <w:rPr>
                <w:rFonts w:cs="Calibri"/>
                <w:color w:val="0F0F0F"/>
              </w:rPr>
              <w:instrText>MERGEFIELD Att.UpperBound</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p>
        </w:tc>
        <w:bookmarkEnd w:id="42"/>
      </w:tr>
    </w:tbl>
    <w:p w14:paraId="047992A5" w14:textId="77777777" w:rsidR="009C447C" w:rsidRP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9C447C" w:rsidRPr="009C447C" w14:paraId="36358BA9" w14:textId="77777777" w:rsidTr="00194548">
        <w:tc>
          <w:tcPr>
            <w:tcW w:w="9360" w:type="dxa"/>
            <w:gridSpan w:val="3"/>
            <w:tcBorders>
              <w:top w:val="nil"/>
              <w:left w:val="nil"/>
              <w:bottom w:val="nil"/>
              <w:right w:val="nil"/>
            </w:tcBorders>
          </w:tcPr>
          <w:p w14:paraId="46FB6A9B" w14:textId="77777777" w:rsidR="009C447C" w:rsidRPr="009C447C" w:rsidRDefault="009C447C" w:rsidP="009C447C">
            <w:pPr>
              <w:rPr>
                <w:rFonts w:cs="Calibri"/>
                <w:color w:val="0F0F0F"/>
              </w:rPr>
            </w:pPr>
            <w:r w:rsidRPr="009C447C">
              <w:rPr>
                <w:rFonts w:cs="Calibri"/>
                <w:b/>
                <w:bCs/>
                <w:color w:val="0F0F0F"/>
              </w:rPr>
              <w:t>Overzicht relaties</w:t>
            </w:r>
          </w:p>
        </w:tc>
      </w:tr>
      <w:tr w:rsidR="009C447C" w:rsidRPr="009C447C" w14:paraId="0323475D" w14:textId="77777777" w:rsidTr="00194548">
        <w:tc>
          <w:tcPr>
            <w:tcW w:w="450" w:type="dxa"/>
            <w:tcBorders>
              <w:top w:val="nil"/>
              <w:left w:val="nil"/>
              <w:bottom w:val="nil"/>
              <w:right w:val="nil"/>
            </w:tcBorders>
          </w:tcPr>
          <w:p w14:paraId="3F3B9395" w14:textId="77777777" w:rsidR="009C447C" w:rsidRPr="009C447C" w:rsidRDefault="009C447C" w:rsidP="009C447C">
            <w:pPr>
              <w:rPr>
                <w:rFonts w:cs="Calibri"/>
                <w:i/>
                <w:iCs/>
                <w:color w:val="0F0F0F"/>
              </w:rPr>
            </w:pPr>
          </w:p>
        </w:tc>
        <w:tc>
          <w:tcPr>
            <w:tcW w:w="2790" w:type="dxa"/>
            <w:tcBorders>
              <w:top w:val="nil"/>
              <w:left w:val="nil"/>
              <w:bottom w:val="nil"/>
              <w:right w:val="nil"/>
            </w:tcBorders>
          </w:tcPr>
          <w:p w14:paraId="6B999604" w14:textId="77777777" w:rsidR="009C447C" w:rsidRPr="009C447C" w:rsidRDefault="009C447C" w:rsidP="009C447C">
            <w:pPr>
              <w:rPr>
                <w:rFonts w:cs="Calibri"/>
                <w:i/>
                <w:iCs/>
                <w:color w:val="0F0F0F"/>
              </w:rPr>
            </w:pPr>
            <w:r w:rsidRPr="009C447C">
              <w:rPr>
                <w:rFonts w:cs="Calibri"/>
                <w:i/>
                <w:iCs/>
                <w:color w:val="0F0F0F"/>
              </w:rPr>
              <w:t>Relatienaam met</w:t>
            </w:r>
          </w:p>
          <w:p w14:paraId="7E1CFDF4" w14:textId="77777777" w:rsidR="009C447C" w:rsidRPr="009C447C" w:rsidRDefault="009C447C" w:rsidP="009C447C">
            <w:pPr>
              <w:rPr>
                <w:rFonts w:cs="Calibri"/>
                <w:color w:val="0F0F0F"/>
              </w:rPr>
            </w:pPr>
            <w:r w:rsidRPr="009C447C">
              <w:rPr>
                <w:rFonts w:cs="Calibri"/>
                <w:i/>
                <w:iCs/>
                <w:color w:val="0F0F0F"/>
              </w:rPr>
              <w:t>kardinaliteiten</w:t>
            </w:r>
          </w:p>
        </w:tc>
        <w:tc>
          <w:tcPr>
            <w:tcW w:w="6120" w:type="dxa"/>
            <w:tcBorders>
              <w:top w:val="nil"/>
              <w:left w:val="nil"/>
              <w:bottom w:val="nil"/>
              <w:right w:val="nil"/>
            </w:tcBorders>
          </w:tcPr>
          <w:p w14:paraId="39476610" w14:textId="77777777" w:rsidR="009C447C" w:rsidRPr="009C447C" w:rsidRDefault="009C447C" w:rsidP="009C447C">
            <w:pPr>
              <w:rPr>
                <w:rFonts w:cs="Calibri"/>
                <w:color w:val="0F0F0F"/>
              </w:rPr>
            </w:pPr>
            <w:r w:rsidRPr="009C447C">
              <w:rPr>
                <w:rFonts w:cs="Calibri"/>
                <w:i/>
                <w:iCs/>
                <w:color w:val="0F0F0F"/>
              </w:rPr>
              <w:t>Definitie</w:t>
            </w:r>
          </w:p>
        </w:tc>
      </w:tr>
      <w:tr w:rsidR="009C447C" w:rsidRPr="009C447C" w14:paraId="26D56EE8" w14:textId="77777777" w:rsidTr="00194548">
        <w:tc>
          <w:tcPr>
            <w:tcW w:w="450" w:type="dxa"/>
            <w:tcBorders>
              <w:top w:val="nil"/>
              <w:left w:val="nil"/>
              <w:bottom w:val="nil"/>
              <w:right w:val="nil"/>
            </w:tcBorders>
          </w:tcPr>
          <w:p w14:paraId="7B755C33"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05F112E"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BENOEMD TERREIN</w:t>
            </w:r>
            <w:r w:rsidRPr="009C447C">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ConnSource.Cardinality</w:instrText>
            </w:r>
            <w:r w:rsidRPr="009C447C">
              <w:rPr>
                <w:rFonts w:cs="Calibri"/>
                <w:color w:val="0F0F0F"/>
              </w:rPr>
              <w:fldChar w:fldCharType="end"/>
            </w:r>
            <w:r w:rsidRPr="009C447C">
              <w:rPr>
                <w:rFonts w:cs="Calibri"/>
                <w:color w:val="0F0F0F"/>
              </w:rPr>
              <w:t>]</w:t>
            </w:r>
          </w:p>
          <w:p w14:paraId="3A22FDD5" w14:textId="77777777" w:rsidR="009C447C" w:rsidRPr="009C447C" w:rsidRDefault="009C447C" w:rsidP="009C447C">
            <w:pPr>
              <w:rPr>
                <w:rFonts w:cs="Calibri"/>
                <w:color w:val="0F0F0F"/>
              </w:rPr>
            </w:pP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Connector.Name</w:instrText>
            </w:r>
            <w:r w:rsidRPr="009C447C">
              <w:rPr>
                <w:rFonts w:cs="Calibri"/>
                <w:color w:val="0F0F0F"/>
              </w:rPr>
              <w:fldChar w:fldCharType="separate"/>
            </w:r>
            <w:r w:rsidRPr="009C447C">
              <w:rPr>
                <w:rFonts w:cs="Calibri"/>
                <w:color w:val="0F0F0F"/>
              </w:rPr>
              <w:t>is specialisatie van</w:t>
            </w:r>
            <w:r w:rsidRPr="009C447C">
              <w:rPr>
                <w:rFonts w:cs="Calibri"/>
                <w:color w:val="0F0F0F"/>
              </w:rPr>
              <w:fldChar w:fldCharType="end"/>
            </w:r>
          </w:p>
          <w:p w14:paraId="6B70B256" w14:textId="77777777" w:rsidR="009C447C" w:rsidRPr="009C447C" w:rsidRDefault="009C447C" w:rsidP="009C447C">
            <w:pPr>
              <w:rPr>
                <w:rFonts w:cs="Calibri"/>
                <w:color w:val="0F0F0F"/>
              </w:rPr>
            </w:pPr>
            <w:r w:rsidRPr="009C447C">
              <w:rPr>
                <w:rFonts w:cs="Calibri"/>
                <w:color w:val="0F0F0F"/>
              </w:rPr>
              <w:fldChar w:fldCharType="begin" w:fldLock="1"/>
            </w:r>
            <w:r w:rsidRPr="009C447C">
              <w:rPr>
                <w:rFonts w:cs="Calibri"/>
                <w:color w:val="0F0F0F"/>
              </w:rPr>
              <w:instrText>MERGEFIELD Element.Name</w:instrText>
            </w:r>
            <w:r w:rsidRPr="009C447C">
              <w:rPr>
                <w:rFonts w:cs="Calibri"/>
                <w:color w:val="0F0F0F"/>
              </w:rPr>
              <w:fldChar w:fldCharType="separate"/>
            </w:r>
            <w:r w:rsidRPr="009C447C">
              <w:rPr>
                <w:rFonts w:cs="Calibri"/>
                <w:color w:val="0F0F0F"/>
              </w:rPr>
              <w:t>BENOEMD OBJECT</w:t>
            </w:r>
            <w:r w:rsidRPr="009C447C">
              <w:rPr>
                <w:rFonts w:cs="Calibri"/>
                <w:color w:val="0F0F0F"/>
              </w:rPr>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ConnTarget.Cardinality</w:instrText>
            </w:r>
            <w:r w:rsidRPr="009C447C">
              <w:rPr>
                <w:rFonts w:cs="Calibri"/>
                <w:color w:val="0F0F0F"/>
              </w:rPr>
              <w:fldChar w:fldCharType="end"/>
            </w:r>
            <w:r w:rsidRPr="009C447C">
              <w:rPr>
                <w:rFonts w:cs="Calibri"/>
                <w:color w:val="0F0F0F"/>
              </w:rPr>
              <w:t>]</w:t>
            </w:r>
          </w:p>
        </w:tc>
        <w:tc>
          <w:tcPr>
            <w:tcW w:w="6120" w:type="dxa"/>
            <w:tcBorders>
              <w:top w:val="nil"/>
              <w:left w:val="nil"/>
              <w:bottom w:val="nil"/>
              <w:right w:val="nil"/>
            </w:tcBorders>
          </w:tcPr>
          <w:p w14:paraId="5D7684E7"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Connector.Notes</w:instrText>
            </w:r>
            <w:r w:rsidRPr="009C447C">
              <w:fldChar w:fldCharType="end"/>
            </w:r>
          </w:p>
        </w:tc>
      </w:tr>
      <w:tr w:rsidR="009C447C" w:rsidRPr="009C447C" w14:paraId="528FAB94" w14:textId="77777777" w:rsidTr="00194548">
        <w:trPr>
          <w:trHeight w:hRule="exact" w:val="128"/>
        </w:trPr>
        <w:tc>
          <w:tcPr>
            <w:tcW w:w="450" w:type="dxa"/>
            <w:tcBorders>
              <w:top w:val="nil"/>
              <w:left w:val="nil"/>
              <w:bottom w:val="nil"/>
              <w:right w:val="nil"/>
            </w:tcBorders>
          </w:tcPr>
          <w:p w14:paraId="650C7DB7"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B3FC19B" w14:textId="77777777" w:rsidR="009C447C" w:rsidRPr="009C447C" w:rsidRDefault="009C447C" w:rsidP="009C447C">
            <w:pPr>
              <w:rPr>
                <w:rFonts w:cs="Calibri"/>
                <w:color w:val="0F0F0F"/>
              </w:rPr>
            </w:pPr>
          </w:p>
        </w:tc>
        <w:tc>
          <w:tcPr>
            <w:tcW w:w="6120" w:type="dxa"/>
            <w:tcBorders>
              <w:top w:val="nil"/>
              <w:left w:val="nil"/>
              <w:bottom w:val="nil"/>
              <w:right w:val="nil"/>
            </w:tcBorders>
          </w:tcPr>
          <w:p w14:paraId="47F30EE8" w14:textId="77777777" w:rsidR="009C447C" w:rsidRPr="009C447C" w:rsidRDefault="009C447C" w:rsidP="009C447C">
            <w:pPr>
              <w:rPr>
                <w:rFonts w:cs="Calibri"/>
                <w:color w:val="0F0F0F"/>
              </w:rPr>
            </w:pPr>
          </w:p>
        </w:tc>
      </w:tr>
      <w:tr w:rsidR="009C447C" w:rsidRPr="009C447C" w14:paraId="7A5E8DDD" w14:textId="77777777" w:rsidTr="00194548">
        <w:tc>
          <w:tcPr>
            <w:tcW w:w="450" w:type="dxa"/>
            <w:tcBorders>
              <w:top w:val="nil"/>
              <w:left w:val="nil"/>
              <w:bottom w:val="nil"/>
              <w:right w:val="nil"/>
            </w:tcBorders>
          </w:tcPr>
          <w:p w14:paraId="6CB629AD"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369B4AE"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STANDPLAATS</w:t>
            </w:r>
            <w:r w:rsidRPr="009C447C">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ConnSource.Cardinality</w:instrText>
            </w:r>
            <w:r w:rsidRPr="009C447C">
              <w:rPr>
                <w:rFonts w:cs="Calibri"/>
                <w:color w:val="0F0F0F"/>
              </w:rPr>
              <w:fldChar w:fldCharType="end"/>
            </w:r>
            <w:r w:rsidRPr="009C447C">
              <w:rPr>
                <w:rFonts w:cs="Calibri"/>
                <w:color w:val="0F0F0F"/>
              </w:rPr>
              <w:t>]</w:t>
            </w:r>
          </w:p>
          <w:p w14:paraId="2945412B" w14:textId="77777777" w:rsidR="009C447C" w:rsidRPr="009C447C" w:rsidRDefault="009C447C" w:rsidP="009C447C">
            <w:pPr>
              <w:rPr>
                <w:rFonts w:cs="Calibri"/>
                <w:color w:val="0F0F0F"/>
              </w:rPr>
            </w:pP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Connector.Name</w:instrText>
            </w:r>
            <w:r w:rsidRPr="009C447C">
              <w:rPr>
                <w:rFonts w:cs="Calibri"/>
                <w:color w:val="0F0F0F"/>
              </w:rPr>
              <w:fldChar w:fldCharType="separate"/>
            </w:r>
            <w:r w:rsidRPr="009C447C">
              <w:rPr>
                <w:rFonts w:cs="Calibri"/>
                <w:color w:val="0F0F0F"/>
              </w:rPr>
              <w:t>is specialisatie van</w:t>
            </w:r>
            <w:r w:rsidRPr="009C447C">
              <w:rPr>
                <w:rFonts w:cs="Calibri"/>
                <w:color w:val="0F0F0F"/>
              </w:rPr>
              <w:fldChar w:fldCharType="end"/>
            </w:r>
          </w:p>
          <w:p w14:paraId="60E1CCCF" w14:textId="77777777" w:rsidR="009C447C" w:rsidRPr="009C447C" w:rsidRDefault="009C447C" w:rsidP="009C447C">
            <w:pPr>
              <w:rPr>
                <w:rFonts w:cs="Calibri"/>
                <w:color w:val="0F0F0F"/>
              </w:rPr>
            </w:pPr>
            <w:r w:rsidRPr="009C447C">
              <w:rPr>
                <w:rFonts w:cs="Calibri"/>
                <w:color w:val="0F0F0F"/>
              </w:rPr>
              <w:fldChar w:fldCharType="begin" w:fldLock="1"/>
            </w:r>
            <w:r w:rsidRPr="009C447C">
              <w:rPr>
                <w:rFonts w:cs="Calibri"/>
                <w:color w:val="0F0F0F"/>
              </w:rPr>
              <w:instrText>MERGEFIELD Element.Name</w:instrText>
            </w:r>
            <w:r w:rsidRPr="009C447C">
              <w:rPr>
                <w:rFonts w:cs="Calibri"/>
                <w:color w:val="0F0F0F"/>
              </w:rPr>
              <w:fldChar w:fldCharType="separate"/>
            </w:r>
            <w:r w:rsidRPr="009C447C">
              <w:rPr>
                <w:rFonts w:cs="Calibri"/>
                <w:color w:val="0F0F0F"/>
              </w:rPr>
              <w:t>BENOEMD TERREIN</w:t>
            </w:r>
            <w:r w:rsidRPr="009C447C">
              <w:rPr>
                <w:rFonts w:cs="Calibri"/>
                <w:color w:val="0F0F0F"/>
              </w:rPr>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ConnTarget.Cardinality</w:instrText>
            </w:r>
            <w:r w:rsidRPr="009C447C">
              <w:rPr>
                <w:rFonts w:cs="Calibri"/>
                <w:color w:val="0F0F0F"/>
              </w:rPr>
              <w:fldChar w:fldCharType="end"/>
            </w:r>
            <w:r w:rsidRPr="009C447C">
              <w:rPr>
                <w:rFonts w:cs="Calibri"/>
                <w:color w:val="0F0F0F"/>
              </w:rPr>
              <w:t>]</w:t>
            </w:r>
          </w:p>
        </w:tc>
        <w:tc>
          <w:tcPr>
            <w:tcW w:w="6120" w:type="dxa"/>
            <w:tcBorders>
              <w:top w:val="nil"/>
              <w:left w:val="nil"/>
              <w:bottom w:val="nil"/>
              <w:right w:val="nil"/>
            </w:tcBorders>
          </w:tcPr>
          <w:p w14:paraId="517B1842"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Connector.Notes</w:instrText>
            </w:r>
            <w:r w:rsidRPr="009C447C">
              <w:fldChar w:fldCharType="end"/>
            </w:r>
          </w:p>
        </w:tc>
      </w:tr>
      <w:tr w:rsidR="009C447C" w:rsidRPr="009C447C" w14:paraId="016E0CAB" w14:textId="77777777" w:rsidTr="00194548">
        <w:trPr>
          <w:trHeight w:hRule="exact" w:val="128"/>
        </w:trPr>
        <w:tc>
          <w:tcPr>
            <w:tcW w:w="450" w:type="dxa"/>
            <w:tcBorders>
              <w:top w:val="nil"/>
              <w:left w:val="nil"/>
              <w:bottom w:val="nil"/>
              <w:right w:val="nil"/>
            </w:tcBorders>
          </w:tcPr>
          <w:p w14:paraId="18755B16"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93421F2" w14:textId="77777777" w:rsidR="009C447C" w:rsidRPr="009C447C" w:rsidRDefault="009C447C" w:rsidP="009C447C">
            <w:pPr>
              <w:rPr>
                <w:rFonts w:cs="Calibri"/>
                <w:color w:val="0F0F0F"/>
              </w:rPr>
            </w:pPr>
          </w:p>
        </w:tc>
        <w:tc>
          <w:tcPr>
            <w:tcW w:w="6120" w:type="dxa"/>
            <w:tcBorders>
              <w:top w:val="nil"/>
              <w:left w:val="nil"/>
              <w:bottom w:val="nil"/>
              <w:right w:val="nil"/>
            </w:tcBorders>
          </w:tcPr>
          <w:p w14:paraId="100741A5" w14:textId="77777777" w:rsidR="009C447C" w:rsidRPr="009C447C" w:rsidRDefault="009C447C" w:rsidP="009C447C">
            <w:pPr>
              <w:rPr>
                <w:rFonts w:cs="Calibri"/>
                <w:color w:val="0F0F0F"/>
              </w:rPr>
            </w:pPr>
          </w:p>
        </w:tc>
      </w:tr>
      <w:tr w:rsidR="009C447C" w:rsidRPr="009C447C" w14:paraId="3F897AA6" w14:textId="77777777" w:rsidTr="00194548">
        <w:tc>
          <w:tcPr>
            <w:tcW w:w="450" w:type="dxa"/>
            <w:tcBorders>
              <w:top w:val="nil"/>
              <w:left w:val="nil"/>
              <w:bottom w:val="nil"/>
              <w:right w:val="nil"/>
            </w:tcBorders>
          </w:tcPr>
          <w:p w14:paraId="75E8B8A9"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C01229A"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LIGPLAATS</w:t>
            </w:r>
            <w:r w:rsidRPr="009C447C">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ConnSource.Cardinality</w:instrText>
            </w:r>
            <w:r w:rsidRPr="009C447C">
              <w:rPr>
                <w:rFonts w:cs="Calibri"/>
                <w:color w:val="0F0F0F"/>
              </w:rPr>
              <w:fldChar w:fldCharType="end"/>
            </w:r>
            <w:r w:rsidRPr="009C447C">
              <w:rPr>
                <w:rFonts w:cs="Calibri"/>
                <w:color w:val="0F0F0F"/>
              </w:rPr>
              <w:t>]</w:t>
            </w:r>
          </w:p>
          <w:p w14:paraId="52997963" w14:textId="77777777" w:rsidR="009C447C" w:rsidRPr="009C447C" w:rsidRDefault="009C447C" w:rsidP="009C447C">
            <w:pPr>
              <w:rPr>
                <w:rFonts w:cs="Calibri"/>
                <w:color w:val="0F0F0F"/>
              </w:rPr>
            </w:pP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Connector.Name</w:instrText>
            </w:r>
            <w:r w:rsidRPr="009C447C">
              <w:rPr>
                <w:rFonts w:cs="Calibri"/>
                <w:color w:val="0F0F0F"/>
              </w:rPr>
              <w:fldChar w:fldCharType="separate"/>
            </w:r>
            <w:r w:rsidRPr="009C447C">
              <w:rPr>
                <w:rFonts w:cs="Calibri"/>
                <w:color w:val="0F0F0F"/>
              </w:rPr>
              <w:t>is specialisatie van</w:t>
            </w:r>
            <w:r w:rsidRPr="009C447C">
              <w:rPr>
                <w:rFonts w:cs="Calibri"/>
                <w:color w:val="0F0F0F"/>
              </w:rPr>
              <w:fldChar w:fldCharType="end"/>
            </w:r>
          </w:p>
          <w:p w14:paraId="64D2A627" w14:textId="77777777" w:rsidR="009C447C" w:rsidRPr="009C447C" w:rsidRDefault="009C447C" w:rsidP="009C447C">
            <w:pPr>
              <w:rPr>
                <w:rFonts w:cs="Calibri"/>
                <w:color w:val="0F0F0F"/>
              </w:rPr>
            </w:pPr>
            <w:r w:rsidRPr="009C447C">
              <w:rPr>
                <w:rFonts w:cs="Calibri"/>
                <w:color w:val="0F0F0F"/>
              </w:rPr>
              <w:fldChar w:fldCharType="begin" w:fldLock="1"/>
            </w:r>
            <w:r w:rsidRPr="009C447C">
              <w:rPr>
                <w:rFonts w:cs="Calibri"/>
                <w:color w:val="0F0F0F"/>
              </w:rPr>
              <w:instrText>MERGEFIELD Element.Name</w:instrText>
            </w:r>
            <w:r w:rsidRPr="009C447C">
              <w:rPr>
                <w:rFonts w:cs="Calibri"/>
                <w:color w:val="0F0F0F"/>
              </w:rPr>
              <w:fldChar w:fldCharType="separate"/>
            </w:r>
            <w:r w:rsidRPr="009C447C">
              <w:rPr>
                <w:rFonts w:cs="Calibri"/>
                <w:color w:val="0F0F0F"/>
              </w:rPr>
              <w:t>BENOEMD TERREIN</w:t>
            </w:r>
            <w:r w:rsidRPr="009C447C">
              <w:rPr>
                <w:rFonts w:cs="Calibri"/>
                <w:color w:val="0F0F0F"/>
              </w:rPr>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ConnTarget.Cardinality</w:instrText>
            </w:r>
            <w:r w:rsidRPr="009C447C">
              <w:rPr>
                <w:rFonts w:cs="Calibri"/>
                <w:color w:val="0F0F0F"/>
              </w:rPr>
              <w:fldChar w:fldCharType="end"/>
            </w:r>
            <w:r w:rsidRPr="009C447C">
              <w:rPr>
                <w:rFonts w:cs="Calibri"/>
                <w:color w:val="0F0F0F"/>
              </w:rPr>
              <w:t>]</w:t>
            </w:r>
          </w:p>
        </w:tc>
        <w:tc>
          <w:tcPr>
            <w:tcW w:w="6120" w:type="dxa"/>
            <w:tcBorders>
              <w:top w:val="nil"/>
              <w:left w:val="nil"/>
              <w:bottom w:val="nil"/>
              <w:right w:val="nil"/>
            </w:tcBorders>
          </w:tcPr>
          <w:p w14:paraId="003D022F"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Connector.Notes</w:instrText>
            </w:r>
            <w:r w:rsidRPr="009C447C">
              <w:fldChar w:fldCharType="end"/>
            </w:r>
          </w:p>
        </w:tc>
      </w:tr>
      <w:tr w:rsidR="009C447C" w:rsidRPr="009C447C" w14:paraId="4D976E26" w14:textId="77777777" w:rsidTr="00194548">
        <w:trPr>
          <w:trHeight w:hRule="exact" w:val="128"/>
        </w:trPr>
        <w:tc>
          <w:tcPr>
            <w:tcW w:w="450" w:type="dxa"/>
            <w:tcBorders>
              <w:top w:val="nil"/>
              <w:left w:val="nil"/>
              <w:bottom w:val="nil"/>
              <w:right w:val="nil"/>
            </w:tcBorders>
          </w:tcPr>
          <w:p w14:paraId="18330747"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8AAEFE7" w14:textId="77777777" w:rsidR="009C447C" w:rsidRPr="009C447C" w:rsidRDefault="009C447C" w:rsidP="009C447C">
            <w:pPr>
              <w:rPr>
                <w:rFonts w:cs="Calibri"/>
                <w:color w:val="0F0F0F"/>
              </w:rPr>
            </w:pPr>
          </w:p>
        </w:tc>
        <w:tc>
          <w:tcPr>
            <w:tcW w:w="6120" w:type="dxa"/>
            <w:tcBorders>
              <w:top w:val="nil"/>
              <w:left w:val="nil"/>
              <w:bottom w:val="nil"/>
              <w:right w:val="nil"/>
            </w:tcBorders>
          </w:tcPr>
          <w:p w14:paraId="50C26B33" w14:textId="77777777" w:rsidR="009C447C" w:rsidRPr="009C447C" w:rsidRDefault="009C447C" w:rsidP="009C447C">
            <w:pPr>
              <w:rPr>
                <w:rFonts w:cs="Calibri"/>
                <w:color w:val="0F0F0F"/>
              </w:rPr>
            </w:pPr>
          </w:p>
        </w:tc>
      </w:tr>
      <w:tr w:rsidR="009C447C" w:rsidRPr="009C447C" w14:paraId="5775A906" w14:textId="77777777" w:rsidTr="00194548">
        <w:tc>
          <w:tcPr>
            <w:tcW w:w="450" w:type="dxa"/>
            <w:tcBorders>
              <w:top w:val="nil"/>
              <w:left w:val="nil"/>
              <w:bottom w:val="nil"/>
              <w:right w:val="nil"/>
            </w:tcBorders>
          </w:tcPr>
          <w:p w14:paraId="456993DA"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E59E92F"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 xml:space="preserve">OVERIG </w:t>
            </w:r>
            <w:r w:rsidRPr="00CB2C89">
              <w:rPr>
                <w:rFonts w:cs="Calibri"/>
                <w:color w:val="FF0000"/>
                <w:u w:val="single"/>
              </w:rPr>
              <w:t>BENOEMD</w:t>
            </w:r>
            <w:r w:rsidRPr="009C447C">
              <w:rPr>
                <w:rFonts w:cs="Calibri"/>
                <w:color w:val="0F0F0F"/>
              </w:rPr>
              <w:t xml:space="preserve"> TERREIN</w:t>
            </w:r>
            <w:r w:rsidRPr="009C447C">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ConnSource.Cardinality</w:instrText>
            </w:r>
            <w:r w:rsidRPr="009C447C">
              <w:rPr>
                <w:rFonts w:cs="Calibri"/>
                <w:color w:val="0F0F0F"/>
              </w:rPr>
              <w:fldChar w:fldCharType="end"/>
            </w:r>
            <w:r w:rsidRPr="009C447C">
              <w:rPr>
                <w:rFonts w:cs="Calibri"/>
                <w:color w:val="0F0F0F"/>
              </w:rPr>
              <w:t>]</w:t>
            </w:r>
          </w:p>
          <w:p w14:paraId="5A53ABDB" w14:textId="77777777" w:rsidR="009C447C" w:rsidRPr="009C447C" w:rsidRDefault="009C447C" w:rsidP="009C447C">
            <w:pPr>
              <w:rPr>
                <w:rFonts w:cs="Calibri"/>
                <w:color w:val="0F0F0F"/>
              </w:rPr>
            </w:pP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Connector.Name</w:instrText>
            </w:r>
            <w:r w:rsidRPr="009C447C">
              <w:rPr>
                <w:rFonts w:cs="Calibri"/>
                <w:color w:val="0F0F0F"/>
              </w:rPr>
              <w:fldChar w:fldCharType="separate"/>
            </w:r>
            <w:r w:rsidRPr="009C447C">
              <w:rPr>
                <w:rFonts w:cs="Calibri"/>
                <w:color w:val="0F0F0F"/>
              </w:rPr>
              <w:t>is specialisatie van</w:t>
            </w:r>
            <w:r w:rsidRPr="009C447C">
              <w:rPr>
                <w:rFonts w:cs="Calibri"/>
                <w:color w:val="0F0F0F"/>
              </w:rPr>
              <w:fldChar w:fldCharType="end"/>
            </w:r>
          </w:p>
          <w:p w14:paraId="56F4CD18" w14:textId="77777777" w:rsidR="009C447C" w:rsidRPr="009C447C" w:rsidRDefault="009C447C" w:rsidP="009C447C">
            <w:pPr>
              <w:rPr>
                <w:rFonts w:cs="Calibri"/>
                <w:color w:val="0F0F0F"/>
              </w:rPr>
            </w:pPr>
            <w:r w:rsidRPr="009C447C">
              <w:rPr>
                <w:rFonts w:cs="Calibri"/>
                <w:color w:val="0F0F0F"/>
              </w:rPr>
              <w:fldChar w:fldCharType="begin" w:fldLock="1"/>
            </w:r>
            <w:r w:rsidRPr="009C447C">
              <w:rPr>
                <w:rFonts w:cs="Calibri"/>
                <w:color w:val="0F0F0F"/>
              </w:rPr>
              <w:instrText>MERGEFIELD Element.Name</w:instrText>
            </w:r>
            <w:r w:rsidRPr="009C447C">
              <w:rPr>
                <w:rFonts w:cs="Calibri"/>
                <w:color w:val="0F0F0F"/>
              </w:rPr>
              <w:fldChar w:fldCharType="separate"/>
            </w:r>
            <w:r w:rsidRPr="009C447C">
              <w:rPr>
                <w:rFonts w:cs="Calibri"/>
                <w:color w:val="0F0F0F"/>
              </w:rPr>
              <w:t>BENOEMD TERREIN</w:t>
            </w:r>
            <w:r w:rsidRPr="009C447C">
              <w:rPr>
                <w:rFonts w:cs="Calibri"/>
                <w:color w:val="0F0F0F"/>
              </w:rPr>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ConnTarget.Cardinality</w:instrText>
            </w:r>
            <w:r w:rsidRPr="009C447C">
              <w:rPr>
                <w:rFonts w:cs="Calibri"/>
                <w:color w:val="0F0F0F"/>
              </w:rPr>
              <w:fldChar w:fldCharType="end"/>
            </w:r>
            <w:r w:rsidRPr="009C447C">
              <w:rPr>
                <w:rFonts w:cs="Calibri"/>
                <w:color w:val="0F0F0F"/>
              </w:rPr>
              <w:t>]</w:t>
            </w:r>
          </w:p>
        </w:tc>
        <w:tc>
          <w:tcPr>
            <w:tcW w:w="6120" w:type="dxa"/>
            <w:tcBorders>
              <w:top w:val="nil"/>
              <w:left w:val="nil"/>
              <w:bottom w:val="nil"/>
              <w:right w:val="nil"/>
            </w:tcBorders>
          </w:tcPr>
          <w:p w14:paraId="086CF813"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Connector.Notes</w:instrText>
            </w:r>
            <w:r w:rsidRPr="009C447C">
              <w:fldChar w:fldCharType="end"/>
            </w:r>
          </w:p>
        </w:tc>
      </w:tr>
      <w:tr w:rsidR="009C447C" w:rsidRPr="009C447C" w14:paraId="4C16B1C4" w14:textId="77777777" w:rsidTr="00194548">
        <w:trPr>
          <w:trHeight w:hRule="exact" w:val="128"/>
        </w:trPr>
        <w:tc>
          <w:tcPr>
            <w:tcW w:w="450" w:type="dxa"/>
            <w:tcBorders>
              <w:top w:val="nil"/>
              <w:left w:val="nil"/>
              <w:bottom w:val="nil"/>
              <w:right w:val="nil"/>
            </w:tcBorders>
          </w:tcPr>
          <w:p w14:paraId="57E226E4"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9FADF42" w14:textId="77777777" w:rsidR="009C447C" w:rsidRPr="009C447C" w:rsidRDefault="009C447C" w:rsidP="009C447C">
            <w:pPr>
              <w:rPr>
                <w:rFonts w:cs="Calibri"/>
                <w:color w:val="0F0F0F"/>
              </w:rPr>
            </w:pPr>
          </w:p>
        </w:tc>
        <w:tc>
          <w:tcPr>
            <w:tcW w:w="6120" w:type="dxa"/>
            <w:tcBorders>
              <w:top w:val="nil"/>
              <w:left w:val="nil"/>
              <w:bottom w:val="nil"/>
              <w:right w:val="nil"/>
            </w:tcBorders>
          </w:tcPr>
          <w:p w14:paraId="4853A611" w14:textId="77777777" w:rsidR="009C447C" w:rsidRPr="009C447C" w:rsidRDefault="009C447C" w:rsidP="009C447C">
            <w:pPr>
              <w:rPr>
                <w:rFonts w:cs="Calibri"/>
                <w:color w:val="0F0F0F"/>
              </w:rPr>
            </w:pPr>
          </w:p>
        </w:tc>
      </w:tr>
    </w:tbl>
    <w:p w14:paraId="1DAE9302" w14:textId="77777777" w:rsidR="009C447C" w:rsidRP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C447C" w:rsidRPr="009C447C" w14:paraId="5D4FB583" w14:textId="77777777" w:rsidTr="00194548">
        <w:tc>
          <w:tcPr>
            <w:tcW w:w="9360" w:type="dxa"/>
            <w:tcBorders>
              <w:top w:val="nil"/>
              <w:left w:val="nil"/>
              <w:bottom w:val="nil"/>
              <w:right w:val="nil"/>
            </w:tcBorders>
          </w:tcPr>
          <w:p w14:paraId="4D4A6F4B" w14:textId="77777777" w:rsidR="009C447C" w:rsidRPr="009C447C" w:rsidRDefault="009C447C" w:rsidP="009C447C">
            <w:pPr>
              <w:rPr>
                <w:rFonts w:cs="Calibri"/>
                <w:b/>
                <w:bCs/>
                <w:color w:val="0F0F0F"/>
              </w:rPr>
            </w:pPr>
            <w:r w:rsidRPr="009C447C">
              <w:rPr>
                <w:rFonts w:cs="Calibri"/>
                <w:b/>
                <w:bCs/>
                <w:color w:val="0F0F0F"/>
              </w:rPr>
              <w:t>Toelichting objecttype</w:t>
            </w:r>
          </w:p>
          <w:p w14:paraId="3B9C7999" w14:textId="77777777" w:rsidR="009C447C" w:rsidRPr="009C447C" w:rsidRDefault="009C447C" w:rsidP="009C447C">
            <w:pPr>
              <w:ind w:left="720"/>
              <w:rPr>
                <w:rFonts w:cs="Calibri"/>
                <w:color w:val="0F0F0F"/>
              </w:rPr>
            </w:pPr>
            <w:r w:rsidRPr="009C447C">
              <w:rPr>
                <w:rFonts w:cs="Calibri"/>
                <w:color w:val="0F0F0F"/>
              </w:rPr>
              <w:t xml:space="preserve">Een benoemd terrein is de groepering van de authentieke stand- en ligplaatsen en de overige </w:t>
            </w:r>
            <w:r w:rsidRPr="00627A99">
              <w:rPr>
                <w:rFonts w:cs="Calibri"/>
                <w:color w:val="FF0000"/>
                <w:u w:val="single"/>
              </w:rPr>
              <w:t>benoemde</w:t>
            </w:r>
            <w:r w:rsidRPr="009C447C">
              <w:rPr>
                <w:rFonts w:cs="Calibri"/>
                <w:color w:val="0F0F0F"/>
              </w:rPr>
              <w:t xml:space="preserve"> terreinen en modelleert daarmee de terreinen op het niveau van stand- en </w:t>
            </w:r>
            <w:r w:rsidRPr="009C447C">
              <w:rPr>
                <w:rFonts w:cs="Calibri"/>
                <w:color w:val="0F0F0F"/>
              </w:rPr>
              <w:lastRenderedPageBreak/>
              <w:t>ligplaatsen en daarmee vergelijkbare onbe- en ongebouwde objecten voor zover dat door de gemeente als relevant wordt gezien. Het gaat daarbij om terreinen met een verblijfsfunctie, naar analogie van de stand- en ligplaatsen, zijnde geen stand- en ligplaatsen en waarvan de vindbaarheid in het maatschappelijk verkeer op basis van een officieel adres dringend gewenst is.</w:t>
            </w:r>
          </w:p>
          <w:p w14:paraId="7CF1A4E4" w14:textId="77777777" w:rsidR="009C447C" w:rsidRPr="009C447C" w:rsidRDefault="009C447C" w:rsidP="009C447C">
            <w:pPr>
              <w:ind w:left="720"/>
              <w:rPr>
                <w:rFonts w:cs="Calibri"/>
                <w:color w:val="0F0F0F"/>
              </w:rPr>
            </w:pPr>
            <w:r w:rsidRPr="009C447C">
              <w:rPr>
                <w:rFonts w:cs="Calibri"/>
                <w:color w:val="0F0F0F"/>
              </w:rPr>
              <w:t>De minimale verzameling is die van de stand- en ligplaatsen; een gemeente kan daaraan toevoegen andere (overige) benoemde terreinen. Een BENOEMD TERREIN is een specialisatie van BENOEMD OBJECT.</w:t>
            </w:r>
          </w:p>
        </w:tc>
      </w:tr>
    </w:tbl>
    <w:p w14:paraId="55F35800" w14:textId="1AA0BB32" w:rsidR="009C447C" w:rsidRDefault="009C447C" w:rsidP="009C447C">
      <w:pPr>
        <w:spacing w:line="500" w:lineRule="exact"/>
        <w:contextualSpacing w:val="0"/>
        <w:outlineLvl w:val="1"/>
        <w:rPr>
          <w:rFonts w:eastAsia="Calibri"/>
          <w:sz w:val="20"/>
          <w:szCs w:val="20"/>
          <w:lang w:eastAsia="en-US"/>
        </w:rPr>
      </w:pPr>
      <w:bookmarkStart w:id="43" w:name="BKM_67CC2144_6B88_433c_853D_07379C66D6CF"/>
      <w:bookmarkEnd w:id="43"/>
    </w:p>
    <w:p w14:paraId="233A3566" w14:textId="77777777" w:rsidR="009C447C" w:rsidRDefault="009C447C">
      <w:pPr>
        <w:contextualSpacing w:val="0"/>
        <w:rPr>
          <w:rFonts w:eastAsia="Calibri"/>
          <w:sz w:val="20"/>
          <w:szCs w:val="20"/>
          <w:lang w:eastAsia="en-US"/>
        </w:rPr>
      </w:pPr>
      <w:r>
        <w:rPr>
          <w:rFonts w:eastAsia="Calibri"/>
          <w:sz w:val="20"/>
          <w:szCs w:val="20"/>
          <w:lang w:eastAsia="en-US"/>
        </w:rPr>
        <w:br w:type="page"/>
      </w:r>
    </w:p>
    <w:p w14:paraId="16789969" w14:textId="77777777" w:rsidR="009C447C" w:rsidRPr="009C447C" w:rsidRDefault="009C447C" w:rsidP="009C447C">
      <w:pPr>
        <w:pStyle w:val="Kop2"/>
      </w:pPr>
      <w:r w:rsidRPr="009C447C">
        <w:rPr>
          <w:sz w:val="20"/>
          <w:szCs w:val="20"/>
        </w:rPr>
        <w:lastRenderedPageBreak/>
        <w:fldChar w:fldCharType="begin" w:fldLock="1"/>
      </w:r>
      <w:r w:rsidRPr="009C447C">
        <w:rPr>
          <w:sz w:val="20"/>
          <w:szCs w:val="20"/>
        </w:rPr>
        <w:instrText xml:space="preserve">MERGEFIELD </w:instrText>
      </w:r>
      <w:r w:rsidRPr="009C447C">
        <w:instrText>Element.Stereotype</w:instrText>
      </w:r>
      <w:r w:rsidRPr="009C447C">
        <w:rPr>
          <w:sz w:val="20"/>
          <w:szCs w:val="20"/>
        </w:rPr>
        <w:fldChar w:fldCharType="separate"/>
      </w:r>
      <w:r w:rsidRPr="009C447C">
        <w:t>«Objecttype»</w:t>
      </w:r>
      <w:r w:rsidRPr="009C447C">
        <w:rPr>
          <w:sz w:val="20"/>
          <w:szCs w:val="20"/>
        </w:rPr>
        <w:fldChar w:fldCharType="end"/>
      </w:r>
      <w:r w:rsidRPr="009C447C">
        <w:t xml:space="preserve"> </w:t>
      </w:r>
      <w:r w:rsidRPr="009C447C">
        <w:fldChar w:fldCharType="begin" w:fldLock="1"/>
      </w:r>
      <w:r w:rsidRPr="009C447C">
        <w:instrText>MERGEFIELD Element.Name</w:instrText>
      </w:r>
      <w:r w:rsidRPr="009C447C">
        <w:fldChar w:fldCharType="separate"/>
      </w:r>
      <w:r w:rsidRPr="009C447C">
        <w:t>BUURT</w:t>
      </w:r>
      <w:r w:rsidRPr="009C447C">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9C447C" w:rsidRPr="009C447C" w14:paraId="25B36802" w14:textId="77777777" w:rsidTr="00194548">
        <w:trPr>
          <w:trHeight w:val="271"/>
        </w:trPr>
        <w:tc>
          <w:tcPr>
            <w:tcW w:w="2340" w:type="dxa"/>
            <w:gridSpan w:val="2"/>
            <w:tcBorders>
              <w:top w:val="nil"/>
              <w:left w:val="nil"/>
              <w:bottom w:val="nil"/>
              <w:right w:val="nil"/>
            </w:tcBorders>
          </w:tcPr>
          <w:p w14:paraId="2BA1FE41" w14:textId="77777777" w:rsidR="009C447C" w:rsidRPr="009C447C" w:rsidRDefault="009C447C" w:rsidP="009C447C">
            <w:pPr>
              <w:rPr>
                <w:rFonts w:cs="Calibri"/>
                <w:color w:val="0F0F0F"/>
              </w:rPr>
            </w:pPr>
            <w:r w:rsidRPr="009C447C">
              <w:rPr>
                <w:rFonts w:cs="Calibri"/>
                <w:b/>
                <w:bCs/>
                <w:color w:val="0F0F0F"/>
              </w:rPr>
              <w:t>Naam</w:t>
            </w:r>
          </w:p>
        </w:tc>
        <w:tc>
          <w:tcPr>
            <w:tcW w:w="7020" w:type="dxa"/>
            <w:gridSpan w:val="4"/>
            <w:tcBorders>
              <w:top w:val="nil"/>
              <w:left w:val="nil"/>
              <w:bottom w:val="nil"/>
              <w:right w:val="nil"/>
            </w:tcBorders>
          </w:tcPr>
          <w:p w14:paraId="00A3C46E"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BUURT</w:t>
            </w:r>
            <w:r w:rsidRPr="009C447C">
              <w:fldChar w:fldCharType="end"/>
            </w:r>
          </w:p>
        </w:tc>
      </w:tr>
      <w:tr w:rsidR="009C447C" w:rsidRPr="009C447C" w14:paraId="38960558" w14:textId="77777777" w:rsidTr="00194548">
        <w:trPr>
          <w:trHeight w:hRule="exact" w:val="128"/>
        </w:trPr>
        <w:tc>
          <w:tcPr>
            <w:tcW w:w="2340" w:type="dxa"/>
            <w:gridSpan w:val="2"/>
            <w:tcBorders>
              <w:top w:val="nil"/>
              <w:left w:val="nil"/>
              <w:bottom w:val="nil"/>
              <w:right w:val="nil"/>
            </w:tcBorders>
          </w:tcPr>
          <w:p w14:paraId="6EA9E978"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076E96A6" w14:textId="77777777" w:rsidR="009C447C" w:rsidRPr="009C447C" w:rsidRDefault="009C447C" w:rsidP="009C447C">
            <w:pPr>
              <w:rPr>
                <w:rFonts w:cs="Calibri"/>
                <w:color w:val="0F0F0F"/>
              </w:rPr>
            </w:pPr>
          </w:p>
        </w:tc>
      </w:tr>
      <w:tr w:rsidR="009C447C" w:rsidRPr="009C447C" w14:paraId="135BD2ED" w14:textId="77777777" w:rsidTr="00194548">
        <w:tc>
          <w:tcPr>
            <w:tcW w:w="2340" w:type="dxa"/>
            <w:gridSpan w:val="2"/>
            <w:tcBorders>
              <w:top w:val="nil"/>
              <w:left w:val="nil"/>
              <w:bottom w:val="nil"/>
              <w:right w:val="nil"/>
            </w:tcBorders>
          </w:tcPr>
          <w:p w14:paraId="6E57CCCB" w14:textId="77777777" w:rsidR="009C447C" w:rsidRPr="009C447C" w:rsidRDefault="009C447C" w:rsidP="009C447C">
            <w:pPr>
              <w:rPr>
                <w:rFonts w:cs="Calibri"/>
                <w:color w:val="0F0F0F"/>
              </w:rPr>
            </w:pPr>
            <w:r w:rsidRPr="009C447C">
              <w:rPr>
                <w:rFonts w:cs="Calibri"/>
                <w:b/>
                <w:bCs/>
                <w:color w:val="0F0F0F"/>
              </w:rPr>
              <w:t>Mnemonic</w:t>
            </w:r>
          </w:p>
        </w:tc>
        <w:tc>
          <w:tcPr>
            <w:tcW w:w="7020" w:type="dxa"/>
            <w:gridSpan w:val="4"/>
            <w:tcBorders>
              <w:top w:val="nil"/>
              <w:left w:val="nil"/>
              <w:bottom w:val="nil"/>
              <w:right w:val="nil"/>
            </w:tcBorders>
          </w:tcPr>
          <w:p w14:paraId="3958810E"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Element.Alias</w:instrText>
            </w:r>
            <w:r w:rsidRPr="009C447C">
              <w:fldChar w:fldCharType="separate"/>
            </w:r>
            <w:r w:rsidRPr="009C447C">
              <w:rPr>
                <w:rFonts w:cs="Calibri"/>
                <w:color w:val="0F0F0F"/>
              </w:rPr>
              <w:t>BRT</w:t>
            </w:r>
            <w:r w:rsidRPr="009C447C">
              <w:fldChar w:fldCharType="end"/>
            </w:r>
          </w:p>
        </w:tc>
      </w:tr>
      <w:tr w:rsidR="009C447C" w:rsidRPr="009C447C" w14:paraId="71ACFB56" w14:textId="77777777" w:rsidTr="00194548">
        <w:trPr>
          <w:trHeight w:hRule="exact" w:val="128"/>
        </w:trPr>
        <w:tc>
          <w:tcPr>
            <w:tcW w:w="2340" w:type="dxa"/>
            <w:gridSpan w:val="2"/>
            <w:tcBorders>
              <w:top w:val="nil"/>
              <w:left w:val="nil"/>
              <w:bottom w:val="nil"/>
              <w:right w:val="nil"/>
            </w:tcBorders>
          </w:tcPr>
          <w:p w14:paraId="44B78399"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4F405295" w14:textId="77777777" w:rsidR="009C447C" w:rsidRPr="009C447C" w:rsidRDefault="009C447C" w:rsidP="009C447C">
            <w:pPr>
              <w:rPr>
                <w:rFonts w:cs="Calibri"/>
                <w:color w:val="0F0F0F"/>
              </w:rPr>
            </w:pPr>
          </w:p>
        </w:tc>
      </w:tr>
      <w:tr w:rsidR="009C447C" w:rsidRPr="009C447C" w14:paraId="461CCC70" w14:textId="77777777" w:rsidTr="00194548">
        <w:tc>
          <w:tcPr>
            <w:tcW w:w="2340" w:type="dxa"/>
            <w:gridSpan w:val="2"/>
            <w:tcBorders>
              <w:top w:val="nil"/>
              <w:left w:val="nil"/>
              <w:bottom w:val="nil"/>
              <w:right w:val="nil"/>
            </w:tcBorders>
          </w:tcPr>
          <w:p w14:paraId="143310F3" w14:textId="77777777" w:rsidR="009C447C" w:rsidRPr="009C447C" w:rsidRDefault="009C447C" w:rsidP="009C447C">
            <w:pPr>
              <w:rPr>
                <w:rFonts w:cs="Calibri"/>
                <w:b/>
                <w:bCs/>
                <w:color w:val="0F0F0F"/>
              </w:rPr>
            </w:pPr>
            <w:r w:rsidRPr="009C447C">
              <w:rPr>
                <w:rFonts w:cs="Calibri"/>
                <w:b/>
                <w:bCs/>
                <w:color w:val="0F0F0F"/>
              </w:rPr>
              <w:t>Herkomst</w:t>
            </w:r>
          </w:p>
        </w:tc>
        <w:tc>
          <w:tcPr>
            <w:tcW w:w="7020" w:type="dxa"/>
            <w:gridSpan w:val="4"/>
            <w:tcBorders>
              <w:top w:val="nil"/>
              <w:left w:val="nil"/>
              <w:bottom w:val="nil"/>
              <w:right w:val="nil"/>
            </w:tcBorders>
          </w:tcPr>
          <w:p w14:paraId="061DF3C0" w14:textId="77777777" w:rsidR="009C447C" w:rsidRPr="00D721B0" w:rsidRDefault="009C447C" w:rsidP="009C447C">
            <w:pPr>
              <w:rPr>
                <w:rFonts w:cs="Calibri"/>
                <w:color w:val="0F0F0F"/>
                <w:u w:val="single"/>
              </w:rPr>
            </w:pPr>
            <w:r w:rsidRPr="00D721B0">
              <w:rPr>
                <w:rFonts w:cs="Calibri"/>
                <w:color w:val="FF0000"/>
                <w:u w:val="single"/>
              </w:rPr>
              <w:t>GFO BG</w:t>
            </w:r>
          </w:p>
        </w:tc>
      </w:tr>
      <w:tr w:rsidR="009C447C" w:rsidRPr="009C447C" w14:paraId="6C4F5DC8" w14:textId="77777777" w:rsidTr="00194548">
        <w:trPr>
          <w:trHeight w:hRule="exact" w:val="128"/>
        </w:trPr>
        <w:tc>
          <w:tcPr>
            <w:tcW w:w="2340" w:type="dxa"/>
            <w:gridSpan w:val="2"/>
            <w:tcBorders>
              <w:top w:val="nil"/>
              <w:left w:val="nil"/>
              <w:bottom w:val="nil"/>
              <w:right w:val="nil"/>
            </w:tcBorders>
          </w:tcPr>
          <w:p w14:paraId="59DBCDA9"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606DB897" w14:textId="77777777" w:rsidR="009C447C" w:rsidRPr="009C447C" w:rsidRDefault="009C447C" w:rsidP="009C447C">
            <w:pPr>
              <w:rPr>
                <w:rFonts w:cs="Calibri"/>
                <w:color w:val="0F0F0F"/>
              </w:rPr>
            </w:pPr>
          </w:p>
        </w:tc>
      </w:tr>
      <w:tr w:rsidR="009C447C" w:rsidRPr="009C447C" w14:paraId="552F06D4" w14:textId="77777777" w:rsidTr="00194548">
        <w:trPr>
          <w:trHeight w:val="230"/>
        </w:trPr>
        <w:tc>
          <w:tcPr>
            <w:tcW w:w="2340" w:type="dxa"/>
            <w:gridSpan w:val="2"/>
            <w:tcBorders>
              <w:top w:val="nil"/>
              <w:left w:val="nil"/>
              <w:bottom w:val="nil"/>
              <w:right w:val="nil"/>
            </w:tcBorders>
          </w:tcPr>
          <w:p w14:paraId="3BCDB532" w14:textId="77777777" w:rsidR="009C447C" w:rsidRPr="009C447C" w:rsidRDefault="009C447C" w:rsidP="009C447C">
            <w:pPr>
              <w:rPr>
                <w:rFonts w:cs="Calibri"/>
                <w:b/>
                <w:bCs/>
                <w:color w:val="0F0F0F"/>
              </w:rPr>
            </w:pPr>
            <w:r w:rsidRPr="009C447C">
              <w:rPr>
                <w:rFonts w:cs="Calibri"/>
                <w:b/>
                <w:bCs/>
                <w:color w:val="0F0F0F"/>
              </w:rPr>
              <w:t>Definitie</w:t>
            </w:r>
          </w:p>
        </w:tc>
        <w:tc>
          <w:tcPr>
            <w:tcW w:w="7020" w:type="dxa"/>
            <w:gridSpan w:val="4"/>
            <w:tcBorders>
              <w:top w:val="nil"/>
              <w:left w:val="nil"/>
              <w:bottom w:val="nil"/>
              <w:right w:val="nil"/>
            </w:tcBorders>
          </w:tcPr>
          <w:p w14:paraId="5DAD1C99"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Element.Notes</w:instrText>
            </w:r>
            <w:r w:rsidRPr="009C447C">
              <w:fldChar w:fldCharType="separate"/>
            </w:r>
            <w:r w:rsidRPr="009C447C">
              <w:rPr>
                <w:rFonts w:cs="Calibri"/>
                <w:color w:val="0F0F0F"/>
              </w:rPr>
              <w:t>Een aaneengesloten gedeelte van een wijk, waarvan de grenzen zo veel mogelijk gebaseerd zijn op topografische elementen.</w:t>
            </w:r>
            <w:r w:rsidRPr="009C447C">
              <w:fldChar w:fldCharType="end"/>
            </w:r>
          </w:p>
        </w:tc>
      </w:tr>
      <w:tr w:rsidR="009C447C" w:rsidRPr="009C447C" w14:paraId="367D813A" w14:textId="77777777" w:rsidTr="00194548">
        <w:trPr>
          <w:trHeight w:hRule="exact" w:val="68"/>
        </w:trPr>
        <w:tc>
          <w:tcPr>
            <w:tcW w:w="2340" w:type="dxa"/>
            <w:gridSpan w:val="2"/>
            <w:tcBorders>
              <w:top w:val="nil"/>
              <w:left w:val="nil"/>
              <w:bottom w:val="nil"/>
              <w:right w:val="nil"/>
            </w:tcBorders>
          </w:tcPr>
          <w:p w14:paraId="0825C66A"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2C398A5B" w14:textId="77777777" w:rsidR="009C447C" w:rsidRPr="009C447C" w:rsidRDefault="009C447C" w:rsidP="009C447C">
            <w:pPr>
              <w:rPr>
                <w:rFonts w:cs="Calibri"/>
                <w:color w:val="0F0F0F"/>
              </w:rPr>
            </w:pPr>
          </w:p>
        </w:tc>
      </w:tr>
      <w:tr w:rsidR="009C447C" w:rsidRPr="009C447C" w14:paraId="304AF5CC" w14:textId="77777777" w:rsidTr="00194548">
        <w:trPr>
          <w:trHeight w:val="271"/>
        </w:trPr>
        <w:tc>
          <w:tcPr>
            <w:tcW w:w="2340" w:type="dxa"/>
            <w:gridSpan w:val="2"/>
            <w:tcBorders>
              <w:top w:val="nil"/>
              <w:left w:val="nil"/>
              <w:bottom w:val="nil"/>
              <w:right w:val="nil"/>
            </w:tcBorders>
          </w:tcPr>
          <w:p w14:paraId="07D36271" w14:textId="77777777" w:rsidR="009C447C" w:rsidRPr="009C447C" w:rsidRDefault="009C447C" w:rsidP="009C447C">
            <w:pPr>
              <w:rPr>
                <w:rFonts w:cs="Calibri"/>
                <w:b/>
                <w:bCs/>
                <w:color w:val="0F0F0F"/>
              </w:rPr>
            </w:pPr>
            <w:r w:rsidRPr="009C447C">
              <w:rPr>
                <w:rFonts w:cs="Calibri"/>
                <w:b/>
                <w:bCs/>
                <w:color w:val="0F0F0F"/>
              </w:rPr>
              <w:t>Herkomst definitie</w:t>
            </w:r>
          </w:p>
        </w:tc>
        <w:tc>
          <w:tcPr>
            <w:tcW w:w="7020" w:type="dxa"/>
            <w:gridSpan w:val="4"/>
            <w:tcBorders>
              <w:top w:val="nil"/>
              <w:left w:val="nil"/>
              <w:bottom w:val="nil"/>
              <w:right w:val="nil"/>
            </w:tcBorders>
          </w:tcPr>
          <w:p w14:paraId="537450C2" w14:textId="77777777" w:rsidR="009C447C" w:rsidRPr="009C447C" w:rsidRDefault="009C447C" w:rsidP="009C447C">
            <w:pPr>
              <w:rPr>
                <w:rFonts w:cs="Calibri"/>
                <w:color w:val="0F0F0F"/>
              </w:rPr>
            </w:pPr>
            <w:r w:rsidRPr="009C447C">
              <w:rPr>
                <w:rFonts w:cs="Calibri"/>
                <w:color w:val="0F0F0F"/>
              </w:rPr>
              <w:t>GFO BG</w:t>
            </w:r>
          </w:p>
        </w:tc>
      </w:tr>
      <w:tr w:rsidR="009C447C" w:rsidRPr="009C447C" w14:paraId="00972F8C" w14:textId="77777777" w:rsidTr="00194548">
        <w:trPr>
          <w:trHeight w:hRule="exact" w:val="128"/>
        </w:trPr>
        <w:tc>
          <w:tcPr>
            <w:tcW w:w="2340" w:type="dxa"/>
            <w:gridSpan w:val="2"/>
            <w:tcBorders>
              <w:top w:val="nil"/>
              <w:left w:val="nil"/>
              <w:bottom w:val="nil"/>
              <w:right w:val="nil"/>
            </w:tcBorders>
          </w:tcPr>
          <w:p w14:paraId="46C46C59"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787D78FB" w14:textId="77777777" w:rsidR="009C447C" w:rsidRPr="009C447C" w:rsidRDefault="009C447C" w:rsidP="009C447C">
            <w:pPr>
              <w:rPr>
                <w:rFonts w:cs="Calibri"/>
                <w:color w:val="0F0F0F"/>
              </w:rPr>
            </w:pPr>
          </w:p>
        </w:tc>
      </w:tr>
      <w:tr w:rsidR="009C447C" w:rsidRPr="009C447C" w14:paraId="0C75A413" w14:textId="77777777" w:rsidTr="00194548">
        <w:tc>
          <w:tcPr>
            <w:tcW w:w="2340" w:type="dxa"/>
            <w:gridSpan w:val="2"/>
            <w:tcBorders>
              <w:top w:val="nil"/>
              <w:left w:val="nil"/>
              <w:bottom w:val="nil"/>
              <w:right w:val="nil"/>
            </w:tcBorders>
          </w:tcPr>
          <w:p w14:paraId="4307B2CD" w14:textId="77777777" w:rsidR="009C447C" w:rsidRPr="009C447C" w:rsidRDefault="009C447C" w:rsidP="009C447C">
            <w:pPr>
              <w:rPr>
                <w:rFonts w:cs="Calibri"/>
                <w:b/>
                <w:bCs/>
                <w:color w:val="0F0F0F"/>
              </w:rPr>
            </w:pPr>
            <w:r w:rsidRPr="009C447C">
              <w:rPr>
                <w:rFonts w:cs="Calibri"/>
                <w:b/>
                <w:bCs/>
                <w:color w:val="0F0F0F"/>
              </w:rPr>
              <w:t>Datum opname</w:t>
            </w:r>
          </w:p>
        </w:tc>
        <w:tc>
          <w:tcPr>
            <w:tcW w:w="7020" w:type="dxa"/>
            <w:gridSpan w:val="4"/>
            <w:tcBorders>
              <w:top w:val="nil"/>
              <w:left w:val="nil"/>
              <w:bottom w:val="nil"/>
              <w:right w:val="nil"/>
            </w:tcBorders>
          </w:tcPr>
          <w:p w14:paraId="19632B02" w14:textId="77777777" w:rsidR="009C447C" w:rsidRPr="009C447C" w:rsidRDefault="009C447C" w:rsidP="009C447C">
            <w:pPr>
              <w:rPr>
                <w:rFonts w:cs="Calibri"/>
                <w:color w:val="0F0F0F"/>
              </w:rPr>
            </w:pPr>
            <w:r w:rsidRPr="009C447C">
              <w:rPr>
                <w:rFonts w:cs="Calibri"/>
                <w:color w:val="0F0F0F"/>
              </w:rPr>
              <w:t>9 april 2007</w:t>
            </w:r>
          </w:p>
        </w:tc>
      </w:tr>
      <w:tr w:rsidR="009C447C" w:rsidRPr="009C447C" w14:paraId="771654CB" w14:textId="77777777" w:rsidTr="00194548">
        <w:trPr>
          <w:trHeight w:hRule="exact" w:val="128"/>
        </w:trPr>
        <w:tc>
          <w:tcPr>
            <w:tcW w:w="2340" w:type="dxa"/>
            <w:gridSpan w:val="2"/>
            <w:tcBorders>
              <w:top w:val="nil"/>
              <w:left w:val="nil"/>
              <w:bottom w:val="nil"/>
              <w:right w:val="nil"/>
            </w:tcBorders>
          </w:tcPr>
          <w:p w14:paraId="18243729"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4064D398" w14:textId="77777777" w:rsidR="009C447C" w:rsidRPr="009C447C" w:rsidRDefault="009C447C" w:rsidP="009C447C">
            <w:pPr>
              <w:rPr>
                <w:rFonts w:cs="Calibri"/>
                <w:color w:val="0F0F0F"/>
              </w:rPr>
            </w:pPr>
          </w:p>
        </w:tc>
      </w:tr>
      <w:tr w:rsidR="009C447C" w:rsidRPr="009C447C" w14:paraId="5AF29E5D" w14:textId="77777777" w:rsidTr="00194548">
        <w:tc>
          <w:tcPr>
            <w:tcW w:w="2340" w:type="dxa"/>
            <w:gridSpan w:val="2"/>
            <w:tcBorders>
              <w:top w:val="nil"/>
              <w:left w:val="nil"/>
              <w:bottom w:val="nil"/>
              <w:right w:val="nil"/>
            </w:tcBorders>
          </w:tcPr>
          <w:p w14:paraId="2EBFE323" w14:textId="77777777" w:rsidR="009C447C" w:rsidRPr="009C447C" w:rsidRDefault="009C447C" w:rsidP="009C447C">
            <w:pPr>
              <w:rPr>
                <w:rFonts w:cs="Calibri"/>
                <w:b/>
                <w:bCs/>
                <w:color w:val="0F0F0F"/>
              </w:rPr>
            </w:pPr>
            <w:r w:rsidRPr="009C447C">
              <w:rPr>
                <w:rFonts w:cs="Calibri"/>
                <w:b/>
                <w:bCs/>
                <w:color w:val="0F0F0F"/>
              </w:rPr>
              <w:t>Unieke aanduiding</w:t>
            </w:r>
          </w:p>
        </w:tc>
        <w:tc>
          <w:tcPr>
            <w:tcW w:w="7020" w:type="dxa"/>
            <w:gridSpan w:val="4"/>
            <w:tcBorders>
              <w:top w:val="nil"/>
              <w:left w:val="nil"/>
              <w:bottom w:val="nil"/>
              <w:right w:val="nil"/>
            </w:tcBorders>
          </w:tcPr>
          <w:p w14:paraId="12798511" w14:textId="77777777" w:rsidR="009C447C" w:rsidRPr="009C447C" w:rsidRDefault="009C447C" w:rsidP="009C447C">
            <w:pPr>
              <w:rPr>
                <w:rFonts w:cs="Calibri"/>
                <w:color w:val="0F0F0F"/>
              </w:rPr>
            </w:pPr>
            <w:r w:rsidRPr="009C447C">
              <w:rPr>
                <w:rFonts w:cs="Calibri"/>
                <w:color w:val="0F0F0F"/>
              </w:rPr>
              <w:t>Combinatie van de unieke aanduiding van de WIJK waarin de BUURT gelegen is met de Buurtcode</w:t>
            </w:r>
          </w:p>
        </w:tc>
      </w:tr>
      <w:tr w:rsidR="009C447C" w:rsidRPr="009C447C" w14:paraId="071EDBF9" w14:textId="77777777" w:rsidTr="00194548">
        <w:trPr>
          <w:trHeight w:hRule="exact" w:val="128"/>
        </w:trPr>
        <w:tc>
          <w:tcPr>
            <w:tcW w:w="2340" w:type="dxa"/>
            <w:gridSpan w:val="2"/>
            <w:tcBorders>
              <w:top w:val="nil"/>
              <w:left w:val="nil"/>
              <w:bottom w:val="nil"/>
              <w:right w:val="nil"/>
            </w:tcBorders>
          </w:tcPr>
          <w:p w14:paraId="28B230AD"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57021CFC" w14:textId="77777777" w:rsidR="009C447C" w:rsidRPr="009C447C" w:rsidRDefault="009C447C" w:rsidP="009C447C">
            <w:pPr>
              <w:rPr>
                <w:rFonts w:cs="Calibri"/>
                <w:b/>
                <w:bCs/>
                <w:color w:val="0F0F0F"/>
              </w:rPr>
            </w:pPr>
          </w:p>
        </w:tc>
      </w:tr>
      <w:tr w:rsidR="009C447C" w:rsidRPr="009C447C" w14:paraId="381BEA75" w14:textId="77777777" w:rsidTr="00194548">
        <w:tc>
          <w:tcPr>
            <w:tcW w:w="2340" w:type="dxa"/>
            <w:gridSpan w:val="2"/>
            <w:tcBorders>
              <w:top w:val="nil"/>
              <w:left w:val="nil"/>
              <w:bottom w:val="nil"/>
              <w:right w:val="nil"/>
            </w:tcBorders>
          </w:tcPr>
          <w:p w14:paraId="45E98C90" w14:textId="77777777" w:rsidR="009C447C" w:rsidRPr="009C447C" w:rsidRDefault="009C447C" w:rsidP="009C447C">
            <w:pPr>
              <w:rPr>
                <w:rFonts w:cs="Calibri"/>
                <w:b/>
                <w:bCs/>
                <w:color w:val="0F0F0F"/>
              </w:rPr>
            </w:pPr>
            <w:r w:rsidRPr="009C447C">
              <w:rPr>
                <w:rFonts w:cs="Calibri"/>
                <w:b/>
                <w:bCs/>
                <w:color w:val="0F0F0F"/>
              </w:rPr>
              <w:t>Populatie</w:t>
            </w:r>
          </w:p>
        </w:tc>
        <w:tc>
          <w:tcPr>
            <w:tcW w:w="7020" w:type="dxa"/>
            <w:gridSpan w:val="4"/>
            <w:tcBorders>
              <w:top w:val="nil"/>
              <w:left w:val="nil"/>
              <w:bottom w:val="nil"/>
              <w:right w:val="nil"/>
            </w:tcBorders>
          </w:tcPr>
          <w:p w14:paraId="2BC2577E" w14:textId="77777777" w:rsidR="009C447C" w:rsidRPr="00E61DF4" w:rsidRDefault="009C447C" w:rsidP="009C447C">
            <w:pPr>
              <w:rPr>
                <w:rFonts w:cs="Calibri"/>
                <w:color w:val="0F0F0F"/>
                <w:u w:val="single"/>
              </w:rPr>
            </w:pPr>
            <w:r w:rsidRPr="00E61DF4">
              <w:rPr>
                <w:rFonts w:cs="Calibri"/>
                <w:color w:val="FF0000"/>
                <w:u w:val="single"/>
              </w:rPr>
              <w:t>Alleen bestaande buurtobjecten maken deel uit van de verzameling buurten.</w:t>
            </w:r>
            <w:r w:rsidRPr="00E61DF4">
              <w:rPr>
                <w:rFonts w:cs="Calibri"/>
                <w:color w:val="0F0F0F"/>
                <w:u w:val="single"/>
              </w:rPr>
              <w:t xml:space="preserve"> </w:t>
            </w:r>
          </w:p>
          <w:p w14:paraId="59A334D2" w14:textId="77777777" w:rsidR="009C447C" w:rsidRPr="009C447C" w:rsidRDefault="009C447C" w:rsidP="009C447C">
            <w:pPr>
              <w:rPr>
                <w:rFonts w:cs="Calibri"/>
                <w:color w:val="0F0F0F"/>
              </w:rPr>
            </w:pPr>
          </w:p>
          <w:p w14:paraId="652E3108" w14:textId="77777777" w:rsidR="009C447C" w:rsidRPr="009C447C" w:rsidRDefault="009C447C" w:rsidP="009C447C">
            <w:pPr>
              <w:rPr>
                <w:rFonts w:cs="Calibri"/>
                <w:color w:val="0F0F0F"/>
              </w:rPr>
            </w:pPr>
          </w:p>
        </w:tc>
      </w:tr>
      <w:tr w:rsidR="009C447C" w:rsidRPr="009C447C" w14:paraId="7CBC918B" w14:textId="77777777" w:rsidTr="00194548">
        <w:trPr>
          <w:trHeight w:hRule="exact" w:val="128"/>
        </w:trPr>
        <w:tc>
          <w:tcPr>
            <w:tcW w:w="2340" w:type="dxa"/>
            <w:gridSpan w:val="2"/>
            <w:tcBorders>
              <w:top w:val="nil"/>
              <w:left w:val="nil"/>
              <w:bottom w:val="nil"/>
              <w:right w:val="nil"/>
            </w:tcBorders>
          </w:tcPr>
          <w:p w14:paraId="21FE4939"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334BC475" w14:textId="77777777" w:rsidR="009C447C" w:rsidRPr="009C447C" w:rsidRDefault="009C447C" w:rsidP="009C447C">
            <w:pPr>
              <w:rPr>
                <w:rFonts w:cs="Calibri"/>
                <w:color w:val="0F0F0F"/>
              </w:rPr>
            </w:pPr>
          </w:p>
        </w:tc>
      </w:tr>
      <w:tr w:rsidR="009C447C" w:rsidRPr="009C447C" w14:paraId="52CA9E15" w14:textId="77777777" w:rsidTr="00194548">
        <w:trPr>
          <w:trHeight w:hRule="exact" w:val="256"/>
        </w:trPr>
        <w:tc>
          <w:tcPr>
            <w:tcW w:w="2340" w:type="dxa"/>
            <w:gridSpan w:val="2"/>
            <w:tcBorders>
              <w:top w:val="nil"/>
              <w:left w:val="nil"/>
              <w:bottom w:val="nil"/>
              <w:right w:val="nil"/>
            </w:tcBorders>
          </w:tcPr>
          <w:p w14:paraId="692887EA" w14:textId="77777777" w:rsidR="009C447C" w:rsidRPr="009C447C" w:rsidRDefault="009C447C" w:rsidP="009C447C">
            <w:pPr>
              <w:rPr>
                <w:rFonts w:cs="Calibri"/>
                <w:b/>
                <w:bCs/>
                <w:color w:val="0F0F0F"/>
              </w:rPr>
            </w:pPr>
            <w:r w:rsidRPr="009C447C">
              <w:rPr>
                <w:rFonts w:cs="Calibri"/>
                <w:b/>
                <w:bCs/>
                <w:color w:val="0F0F0F"/>
              </w:rPr>
              <w:t>Kwaliteitsbegrip</w:t>
            </w:r>
          </w:p>
        </w:tc>
        <w:tc>
          <w:tcPr>
            <w:tcW w:w="7020" w:type="dxa"/>
            <w:gridSpan w:val="4"/>
            <w:tcBorders>
              <w:top w:val="nil"/>
              <w:left w:val="nil"/>
              <w:bottom w:val="nil"/>
              <w:right w:val="nil"/>
            </w:tcBorders>
          </w:tcPr>
          <w:p w14:paraId="52F3171D" w14:textId="77777777" w:rsidR="009C447C" w:rsidRPr="009C447C" w:rsidRDefault="009C447C" w:rsidP="009C447C">
            <w:pPr>
              <w:rPr>
                <w:rFonts w:cs="Calibri"/>
                <w:color w:val="0F0F0F"/>
              </w:rPr>
            </w:pPr>
          </w:p>
        </w:tc>
      </w:tr>
      <w:tr w:rsidR="009C447C" w:rsidRPr="009C447C" w14:paraId="182EDBB2" w14:textId="77777777" w:rsidTr="00194548">
        <w:trPr>
          <w:trHeight w:hRule="exact" w:val="256"/>
        </w:trPr>
        <w:tc>
          <w:tcPr>
            <w:tcW w:w="2340" w:type="dxa"/>
            <w:gridSpan w:val="2"/>
            <w:tcBorders>
              <w:top w:val="nil"/>
              <w:left w:val="nil"/>
              <w:bottom w:val="nil"/>
              <w:right w:val="nil"/>
            </w:tcBorders>
          </w:tcPr>
          <w:p w14:paraId="421F70B5"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4B33AADE" w14:textId="77777777" w:rsidR="009C447C" w:rsidRPr="009C447C" w:rsidRDefault="009C447C" w:rsidP="009C447C">
            <w:pPr>
              <w:rPr>
                <w:rFonts w:cs="Calibri"/>
                <w:color w:val="0F0F0F"/>
              </w:rPr>
            </w:pPr>
          </w:p>
        </w:tc>
      </w:tr>
      <w:tr w:rsidR="009C447C" w:rsidRPr="009C447C" w14:paraId="7E6C3910" w14:textId="77777777" w:rsidTr="00194548">
        <w:tc>
          <w:tcPr>
            <w:tcW w:w="2340" w:type="dxa"/>
            <w:gridSpan w:val="2"/>
            <w:tcBorders>
              <w:top w:val="nil"/>
              <w:left w:val="nil"/>
              <w:bottom w:val="nil"/>
              <w:right w:val="nil"/>
            </w:tcBorders>
          </w:tcPr>
          <w:p w14:paraId="58AEF55C" w14:textId="77777777" w:rsidR="009C447C" w:rsidRPr="009C447C" w:rsidRDefault="009C447C" w:rsidP="009C447C">
            <w:pPr>
              <w:rPr>
                <w:rFonts w:cs="Calibri"/>
                <w:b/>
                <w:bCs/>
                <w:color w:val="0F0F0F"/>
              </w:rPr>
            </w:pPr>
            <w:r w:rsidRPr="009C447C">
              <w:rPr>
                <w:rFonts w:cs="Calibri"/>
                <w:b/>
                <w:bCs/>
                <w:color w:val="0F0F0F"/>
              </w:rPr>
              <w:t>Overzicht attributen</w:t>
            </w:r>
          </w:p>
        </w:tc>
        <w:tc>
          <w:tcPr>
            <w:tcW w:w="7020" w:type="dxa"/>
            <w:gridSpan w:val="4"/>
            <w:tcBorders>
              <w:top w:val="nil"/>
              <w:left w:val="nil"/>
              <w:bottom w:val="nil"/>
              <w:right w:val="nil"/>
            </w:tcBorders>
          </w:tcPr>
          <w:p w14:paraId="4B079F04" w14:textId="77777777" w:rsidR="009C447C" w:rsidRPr="009C447C" w:rsidRDefault="009C447C" w:rsidP="009C447C">
            <w:pPr>
              <w:rPr>
                <w:rFonts w:cs="Calibri"/>
                <w:b/>
                <w:bCs/>
                <w:color w:val="0F0F0F"/>
              </w:rPr>
            </w:pPr>
          </w:p>
        </w:tc>
      </w:tr>
      <w:tr w:rsidR="009C447C" w:rsidRPr="009C447C" w14:paraId="67BC079E" w14:textId="77777777" w:rsidTr="00194548">
        <w:tc>
          <w:tcPr>
            <w:tcW w:w="450" w:type="dxa"/>
            <w:tcBorders>
              <w:top w:val="nil"/>
              <w:left w:val="nil"/>
              <w:bottom w:val="nil"/>
              <w:right w:val="nil"/>
            </w:tcBorders>
          </w:tcPr>
          <w:p w14:paraId="18D60823" w14:textId="77777777" w:rsidR="009C447C" w:rsidRPr="009C447C" w:rsidRDefault="009C447C" w:rsidP="009C447C">
            <w:pPr>
              <w:rPr>
                <w:rFonts w:cs="Calibri"/>
                <w:i/>
                <w:iCs/>
                <w:color w:val="0F0F0F"/>
              </w:rPr>
            </w:pPr>
            <w:bookmarkStart w:id="44" w:name="BKM_F0191663_C96D_45aa_8F58_78CF4C280F29"/>
          </w:p>
        </w:tc>
        <w:tc>
          <w:tcPr>
            <w:tcW w:w="2790" w:type="dxa"/>
            <w:gridSpan w:val="2"/>
            <w:tcBorders>
              <w:top w:val="nil"/>
              <w:left w:val="nil"/>
              <w:bottom w:val="nil"/>
              <w:right w:val="nil"/>
            </w:tcBorders>
          </w:tcPr>
          <w:p w14:paraId="6602DACA" w14:textId="77777777" w:rsidR="009C447C" w:rsidRPr="009C447C" w:rsidRDefault="009C447C" w:rsidP="009C447C">
            <w:pPr>
              <w:rPr>
                <w:rFonts w:cs="Calibri"/>
                <w:color w:val="0F0F0F"/>
              </w:rPr>
            </w:pPr>
            <w:r w:rsidRPr="009C447C">
              <w:rPr>
                <w:rFonts w:cs="Calibri"/>
                <w:i/>
                <w:iCs/>
                <w:color w:val="0F0F0F"/>
              </w:rPr>
              <w:t>Attribuutnaam</w:t>
            </w:r>
          </w:p>
        </w:tc>
        <w:tc>
          <w:tcPr>
            <w:tcW w:w="4230" w:type="dxa"/>
            <w:tcBorders>
              <w:top w:val="nil"/>
              <w:left w:val="nil"/>
              <w:bottom w:val="nil"/>
              <w:right w:val="nil"/>
            </w:tcBorders>
          </w:tcPr>
          <w:p w14:paraId="16905A71" w14:textId="77777777" w:rsidR="009C447C" w:rsidRPr="009C447C" w:rsidRDefault="009C447C" w:rsidP="009C447C">
            <w:pPr>
              <w:rPr>
                <w:rFonts w:cs="Calibri"/>
                <w:color w:val="0F0F0F"/>
              </w:rPr>
            </w:pPr>
            <w:r w:rsidRPr="009C447C">
              <w:rPr>
                <w:rFonts w:cs="Calibri"/>
                <w:i/>
                <w:iCs/>
                <w:color w:val="0F0F0F"/>
              </w:rPr>
              <w:t>Definitie</w:t>
            </w:r>
          </w:p>
        </w:tc>
        <w:tc>
          <w:tcPr>
            <w:tcW w:w="1080" w:type="dxa"/>
            <w:tcBorders>
              <w:top w:val="nil"/>
              <w:left w:val="nil"/>
              <w:bottom w:val="nil"/>
              <w:right w:val="nil"/>
            </w:tcBorders>
          </w:tcPr>
          <w:p w14:paraId="3AEA5979" w14:textId="77777777" w:rsidR="009C447C" w:rsidRPr="009C447C" w:rsidRDefault="009C447C" w:rsidP="009C447C">
            <w:pPr>
              <w:rPr>
                <w:rFonts w:cs="Calibri"/>
                <w:color w:val="0F0F0F"/>
              </w:rPr>
            </w:pPr>
            <w:r w:rsidRPr="009C447C">
              <w:rPr>
                <w:rFonts w:cs="Calibri"/>
                <w:i/>
                <w:iCs/>
                <w:color w:val="0F0F0F"/>
              </w:rPr>
              <w:t>Formaat</w:t>
            </w:r>
          </w:p>
        </w:tc>
        <w:tc>
          <w:tcPr>
            <w:tcW w:w="810" w:type="dxa"/>
            <w:tcBorders>
              <w:top w:val="nil"/>
              <w:left w:val="nil"/>
              <w:bottom w:val="nil"/>
              <w:right w:val="nil"/>
            </w:tcBorders>
          </w:tcPr>
          <w:p w14:paraId="4B77482E" w14:textId="77777777" w:rsidR="009C447C" w:rsidRPr="009C447C" w:rsidRDefault="009C447C" w:rsidP="009C447C">
            <w:pPr>
              <w:rPr>
                <w:rFonts w:cs="Calibri"/>
                <w:i/>
                <w:iCs/>
                <w:color w:val="0F0F0F"/>
              </w:rPr>
            </w:pPr>
            <w:r w:rsidRPr="009C447C">
              <w:rPr>
                <w:rFonts w:cs="Calibri"/>
                <w:i/>
                <w:iCs/>
                <w:color w:val="0F0F0F"/>
              </w:rPr>
              <w:t>Kardi-</w:t>
            </w:r>
          </w:p>
          <w:p w14:paraId="3A18E2A8" w14:textId="77777777" w:rsidR="009C447C" w:rsidRPr="009C447C" w:rsidRDefault="009C447C" w:rsidP="009C447C">
            <w:pPr>
              <w:rPr>
                <w:rFonts w:cs="Calibri"/>
                <w:color w:val="0F0F0F"/>
              </w:rPr>
            </w:pPr>
            <w:r w:rsidRPr="009C447C">
              <w:rPr>
                <w:rFonts w:cs="Calibri"/>
                <w:i/>
                <w:iCs/>
                <w:color w:val="0F0F0F"/>
              </w:rPr>
              <w:t>naliteit</w:t>
            </w:r>
          </w:p>
        </w:tc>
      </w:tr>
      <w:tr w:rsidR="009C447C" w:rsidRPr="009C447C" w14:paraId="697179F8" w14:textId="77777777" w:rsidTr="00194548">
        <w:tc>
          <w:tcPr>
            <w:tcW w:w="450" w:type="dxa"/>
            <w:tcBorders>
              <w:top w:val="nil"/>
              <w:left w:val="nil"/>
              <w:bottom w:val="nil"/>
              <w:right w:val="nil"/>
            </w:tcBorders>
          </w:tcPr>
          <w:p w14:paraId="337D2844" w14:textId="77777777" w:rsidR="009C447C" w:rsidRPr="009C447C" w:rsidRDefault="009C447C" w:rsidP="009C447C">
            <w:pPr>
              <w:rPr>
                <w:rFonts w:cs="Calibri"/>
                <w:color w:val="0F0F0F"/>
              </w:rPr>
            </w:pPr>
          </w:p>
        </w:tc>
        <w:tc>
          <w:tcPr>
            <w:tcW w:w="2790" w:type="dxa"/>
            <w:gridSpan w:val="2"/>
            <w:tcBorders>
              <w:top w:val="nil"/>
              <w:left w:val="nil"/>
              <w:bottom w:val="nil"/>
              <w:right w:val="nil"/>
            </w:tcBorders>
          </w:tcPr>
          <w:p w14:paraId="637E99CF"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Att.Name</w:instrText>
            </w:r>
            <w:r w:rsidRPr="009C447C">
              <w:fldChar w:fldCharType="separate"/>
            </w:r>
            <w:r w:rsidRPr="009C447C">
              <w:rPr>
                <w:rFonts w:cs="Calibri"/>
                <w:color w:val="0F0F0F"/>
              </w:rPr>
              <w:t>Buurtcode</w:t>
            </w:r>
            <w:r w:rsidRPr="009C447C">
              <w:fldChar w:fldCharType="end"/>
            </w:r>
          </w:p>
        </w:tc>
        <w:tc>
          <w:tcPr>
            <w:tcW w:w="4230" w:type="dxa"/>
            <w:tcBorders>
              <w:top w:val="nil"/>
              <w:left w:val="nil"/>
              <w:bottom w:val="nil"/>
              <w:right w:val="nil"/>
            </w:tcBorders>
          </w:tcPr>
          <w:p w14:paraId="0ADF83A0"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Att.Notes</w:instrText>
            </w:r>
            <w:r w:rsidRPr="009C447C">
              <w:fldChar w:fldCharType="separate"/>
            </w:r>
            <w:r w:rsidRPr="009C447C">
              <w:rPr>
                <w:rFonts w:cs="Calibri"/>
                <w:color w:val="0F0F0F"/>
              </w:rPr>
              <w:t>De code behorende bij de naam van de buurt.</w:t>
            </w:r>
            <w:r w:rsidRPr="009C447C">
              <w:fldChar w:fldCharType="end"/>
            </w:r>
          </w:p>
        </w:tc>
        <w:tc>
          <w:tcPr>
            <w:tcW w:w="1080" w:type="dxa"/>
            <w:tcBorders>
              <w:top w:val="nil"/>
              <w:left w:val="nil"/>
              <w:bottom w:val="nil"/>
              <w:right w:val="nil"/>
            </w:tcBorders>
          </w:tcPr>
          <w:p w14:paraId="3BC95A68" w14:textId="77777777" w:rsidR="009C447C" w:rsidRPr="009C447C" w:rsidRDefault="009C447C" w:rsidP="009C447C">
            <w:pPr>
              <w:rPr>
                <w:rFonts w:cs="Calibri"/>
              </w:rPr>
            </w:pPr>
            <w:r w:rsidRPr="009C447C">
              <w:fldChar w:fldCharType="begin" w:fldLock="1"/>
            </w:r>
            <w:r w:rsidRPr="009C447C">
              <w:instrText xml:space="preserve">MERGEFIELD </w:instrText>
            </w:r>
            <w:r w:rsidRPr="009C447C">
              <w:rPr>
                <w:rFonts w:cs="Calibri"/>
              </w:rPr>
              <w:instrText>Att.Type</w:instrText>
            </w:r>
            <w:r w:rsidRPr="009C447C">
              <w:fldChar w:fldCharType="separate"/>
            </w:r>
            <w:r w:rsidRPr="009C447C">
              <w:rPr>
                <w:rFonts w:cs="Calibri"/>
              </w:rPr>
              <w:t>N2</w:t>
            </w:r>
            <w:r w:rsidRPr="009C447C">
              <w:fldChar w:fldCharType="end"/>
            </w:r>
          </w:p>
        </w:tc>
        <w:tc>
          <w:tcPr>
            <w:tcW w:w="810" w:type="dxa"/>
            <w:tcBorders>
              <w:top w:val="nil"/>
              <w:left w:val="nil"/>
              <w:bottom w:val="nil"/>
              <w:right w:val="nil"/>
            </w:tcBorders>
          </w:tcPr>
          <w:p w14:paraId="369E13FC"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Att.LowerBound</w:instrText>
            </w:r>
            <w:r w:rsidRPr="009C447C">
              <w:fldChar w:fldCharType="separate"/>
            </w:r>
            <w:r w:rsidRPr="009C447C">
              <w:rPr>
                <w:rFonts w:cs="Calibri"/>
                <w:color w:val="0F0F0F"/>
              </w:rPr>
              <w:t>1</w:t>
            </w:r>
            <w:r w:rsidRPr="009C447C">
              <w:fldChar w:fldCharType="end"/>
            </w:r>
            <w:r w:rsidRPr="009C447C">
              <w:rPr>
                <w:rFonts w:cs="Calibri"/>
                <w:color w:val="0F0F0F"/>
              </w:rPr>
              <w:t xml:space="preserve"> - </w:t>
            </w:r>
            <w:r w:rsidRPr="009C447C">
              <w:rPr>
                <w:rFonts w:cs="Calibri"/>
                <w:color w:val="0F0F0F"/>
              </w:rPr>
              <w:fldChar w:fldCharType="begin" w:fldLock="1"/>
            </w:r>
            <w:r w:rsidRPr="009C447C">
              <w:rPr>
                <w:rFonts w:cs="Calibri"/>
                <w:color w:val="0F0F0F"/>
              </w:rPr>
              <w:instrText>MERGEFIELD Att.UpperBound</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p>
        </w:tc>
        <w:bookmarkEnd w:id="44"/>
      </w:tr>
      <w:tr w:rsidR="009C447C" w:rsidRPr="009C447C" w14:paraId="0AA41073" w14:textId="77777777" w:rsidTr="00194548">
        <w:tc>
          <w:tcPr>
            <w:tcW w:w="450" w:type="dxa"/>
            <w:tcBorders>
              <w:top w:val="nil"/>
              <w:left w:val="nil"/>
              <w:bottom w:val="nil"/>
              <w:right w:val="nil"/>
            </w:tcBorders>
          </w:tcPr>
          <w:p w14:paraId="41610D9D" w14:textId="77777777" w:rsidR="009C447C" w:rsidRPr="009C447C" w:rsidRDefault="009C447C" w:rsidP="009C447C">
            <w:pPr>
              <w:rPr>
                <w:rFonts w:cs="Calibri"/>
                <w:color w:val="0F0F0F"/>
              </w:rPr>
            </w:pPr>
            <w:bookmarkStart w:id="45" w:name="BKM_824CBA3D_D469_49c8_949C_FFB30EF57C86"/>
          </w:p>
        </w:tc>
        <w:tc>
          <w:tcPr>
            <w:tcW w:w="2790" w:type="dxa"/>
            <w:gridSpan w:val="2"/>
            <w:tcBorders>
              <w:top w:val="nil"/>
              <w:left w:val="nil"/>
              <w:bottom w:val="nil"/>
              <w:right w:val="nil"/>
            </w:tcBorders>
          </w:tcPr>
          <w:p w14:paraId="435416CD"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Att.Name</w:instrText>
            </w:r>
            <w:r w:rsidRPr="009C447C">
              <w:fldChar w:fldCharType="separate"/>
            </w:r>
            <w:r w:rsidRPr="009C447C">
              <w:rPr>
                <w:rFonts w:cs="Calibri"/>
                <w:color w:val="0F0F0F"/>
              </w:rPr>
              <w:t>Buurtnaam</w:t>
            </w:r>
            <w:r w:rsidRPr="009C447C">
              <w:fldChar w:fldCharType="end"/>
            </w:r>
          </w:p>
        </w:tc>
        <w:tc>
          <w:tcPr>
            <w:tcW w:w="4230" w:type="dxa"/>
            <w:tcBorders>
              <w:top w:val="nil"/>
              <w:left w:val="nil"/>
              <w:bottom w:val="nil"/>
              <w:right w:val="nil"/>
            </w:tcBorders>
          </w:tcPr>
          <w:p w14:paraId="0BFB9D5A"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Att.Notes</w:instrText>
            </w:r>
            <w:r w:rsidRPr="009C447C">
              <w:fldChar w:fldCharType="separate"/>
            </w:r>
            <w:r w:rsidRPr="009C447C">
              <w:rPr>
                <w:rFonts w:cs="Calibri"/>
                <w:color w:val="0F0F0F"/>
              </w:rPr>
              <w:t>De naam van de buurt, zoals die door het CBS wordt gebruikt.</w:t>
            </w:r>
            <w:r w:rsidRPr="009C447C">
              <w:fldChar w:fldCharType="end"/>
            </w:r>
          </w:p>
        </w:tc>
        <w:tc>
          <w:tcPr>
            <w:tcW w:w="1080" w:type="dxa"/>
            <w:tcBorders>
              <w:top w:val="nil"/>
              <w:left w:val="nil"/>
              <w:bottom w:val="nil"/>
              <w:right w:val="nil"/>
            </w:tcBorders>
          </w:tcPr>
          <w:p w14:paraId="4ED0483B" w14:textId="77777777" w:rsidR="009C447C" w:rsidRPr="009C447C" w:rsidRDefault="009C447C" w:rsidP="009C447C">
            <w:pPr>
              <w:rPr>
                <w:rFonts w:cs="Calibri"/>
              </w:rPr>
            </w:pPr>
            <w:r w:rsidRPr="009C447C">
              <w:fldChar w:fldCharType="begin" w:fldLock="1"/>
            </w:r>
            <w:r w:rsidRPr="009C447C">
              <w:instrText xml:space="preserve">MERGEFIELD </w:instrText>
            </w:r>
            <w:r w:rsidRPr="009C447C">
              <w:rPr>
                <w:rFonts w:cs="Calibri"/>
              </w:rPr>
              <w:instrText>Att.Type</w:instrText>
            </w:r>
            <w:r w:rsidRPr="009C447C">
              <w:fldChar w:fldCharType="separate"/>
            </w:r>
            <w:r w:rsidRPr="009C447C">
              <w:rPr>
                <w:rFonts w:cs="Calibri"/>
              </w:rPr>
              <w:t>AN40</w:t>
            </w:r>
            <w:r w:rsidRPr="009C447C">
              <w:fldChar w:fldCharType="end"/>
            </w:r>
          </w:p>
        </w:tc>
        <w:tc>
          <w:tcPr>
            <w:tcW w:w="810" w:type="dxa"/>
            <w:tcBorders>
              <w:top w:val="nil"/>
              <w:left w:val="nil"/>
              <w:bottom w:val="nil"/>
              <w:right w:val="nil"/>
            </w:tcBorders>
          </w:tcPr>
          <w:p w14:paraId="276FE4AA"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Att.LowerBound</w:instrText>
            </w:r>
            <w:r w:rsidRPr="009C447C">
              <w:fldChar w:fldCharType="separate"/>
            </w:r>
            <w:r w:rsidRPr="009C447C">
              <w:rPr>
                <w:rFonts w:cs="Calibri"/>
                <w:color w:val="0F0F0F"/>
              </w:rPr>
              <w:t>1</w:t>
            </w:r>
            <w:r w:rsidRPr="009C447C">
              <w:fldChar w:fldCharType="end"/>
            </w:r>
            <w:r w:rsidRPr="009C447C">
              <w:rPr>
                <w:rFonts w:cs="Calibri"/>
                <w:color w:val="0F0F0F"/>
              </w:rPr>
              <w:t xml:space="preserve"> - </w:t>
            </w:r>
            <w:r w:rsidRPr="009C447C">
              <w:rPr>
                <w:rFonts w:cs="Calibri"/>
                <w:color w:val="0F0F0F"/>
              </w:rPr>
              <w:fldChar w:fldCharType="begin" w:fldLock="1"/>
            </w:r>
            <w:r w:rsidRPr="009C447C">
              <w:rPr>
                <w:rFonts w:cs="Calibri"/>
                <w:color w:val="0F0F0F"/>
              </w:rPr>
              <w:instrText>MERGEFIELD Att.UpperBound</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p>
        </w:tc>
        <w:bookmarkEnd w:id="45"/>
      </w:tr>
      <w:tr w:rsidR="009C447C" w:rsidRPr="009C447C" w14:paraId="0478468A" w14:textId="77777777" w:rsidTr="00194548">
        <w:tc>
          <w:tcPr>
            <w:tcW w:w="450" w:type="dxa"/>
            <w:tcBorders>
              <w:top w:val="nil"/>
              <w:left w:val="nil"/>
              <w:bottom w:val="nil"/>
              <w:right w:val="nil"/>
            </w:tcBorders>
          </w:tcPr>
          <w:p w14:paraId="5317B237" w14:textId="77777777" w:rsidR="009C447C" w:rsidRPr="009C447C" w:rsidRDefault="009C447C" w:rsidP="009C447C">
            <w:pPr>
              <w:rPr>
                <w:rFonts w:cs="Calibri"/>
                <w:color w:val="0F0F0F"/>
              </w:rPr>
            </w:pPr>
            <w:bookmarkStart w:id="46" w:name="BKM_07367281_0AAB_417f_92B9_268482417015"/>
          </w:p>
        </w:tc>
        <w:tc>
          <w:tcPr>
            <w:tcW w:w="2790" w:type="dxa"/>
            <w:gridSpan w:val="2"/>
            <w:tcBorders>
              <w:top w:val="nil"/>
              <w:left w:val="nil"/>
              <w:bottom w:val="nil"/>
              <w:right w:val="nil"/>
            </w:tcBorders>
          </w:tcPr>
          <w:p w14:paraId="4F1CC8CA"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Geometrie</w:t>
            </w:r>
            <w:r w:rsidRPr="009C447C">
              <w:rPr>
                <w:color w:val="FF0000"/>
                <w:u w:val="single"/>
              </w:rPr>
              <w:fldChar w:fldCharType="end"/>
            </w:r>
          </w:p>
        </w:tc>
        <w:tc>
          <w:tcPr>
            <w:tcW w:w="4230" w:type="dxa"/>
            <w:tcBorders>
              <w:top w:val="nil"/>
              <w:left w:val="nil"/>
              <w:bottom w:val="nil"/>
              <w:right w:val="nil"/>
            </w:tcBorders>
          </w:tcPr>
          <w:p w14:paraId="1E4FBAF0" w14:textId="77777777" w:rsidR="009C447C" w:rsidRPr="009C447C" w:rsidRDefault="009C447C" w:rsidP="009C447C">
            <w:pPr>
              <w:rPr>
                <w:rFonts w:cs="Calibri"/>
                <w:color w:val="FF0000"/>
                <w:u w:val="single"/>
              </w:rPr>
            </w:pPr>
            <w:r w:rsidRPr="009C447C">
              <w:rPr>
                <w:color w:val="FF0000"/>
                <w:u w:val="single"/>
              </w:rPr>
              <w:t>De gemeenschappelijke geometrische eigenschappen van een BUURT</w:t>
            </w:r>
          </w:p>
        </w:tc>
        <w:tc>
          <w:tcPr>
            <w:tcW w:w="1080" w:type="dxa"/>
            <w:tcBorders>
              <w:top w:val="nil"/>
              <w:left w:val="nil"/>
              <w:bottom w:val="nil"/>
              <w:right w:val="nil"/>
            </w:tcBorders>
          </w:tcPr>
          <w:p w14:paraId="73C33C96"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end"/>
            </w:r>
          </w:p>
        </w:tc>
        <w:tc>
          <w:tcPr>
            <w:tcW w:w="810" w:type="dxa"/>
            <w:tcBorders>
              <w:top w:val="nil"/>
              <w:left w:val="nil"/>
              <w:bottom w:val="nil"/>
              <w:right w:val="nil"/>
            </w:tcBorders>
          </w:tcPr>
          <w:p w14:paraId="23F83790"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0</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bookmarkEnd w:id="46"/>
      </w:tr>
      <w:tr w:rsidR="009C447C" w:rsidRPr="009C447C" w14:paraId="63620979" w14:textId="77777777" w:rsidTr="00194548">
        <w:tc>
          <w:tcPr>
            <w:tcW w:w="450" w:type="dxa"/>
            <w:tcBorders>
              <w:top w:val="nil"/>
              <w:left w:val="nil"/>
              <w:bottom w:val="nil"/>
              <w:right w:val="nil"/>
            </w:tcBorders>
          </w:tcPr>
          <w:p w14:paraId="1536CA97" w14:textId="77777777" w:rsidR="009C447C" w:rsidRPr="009C447C" w:rsidRDefault="009C447C" w:rsidP="009C447C">
            <w:pPr>
              <w:rPr>
                <w:color w:val="0F0F0F"/>
              </w:rPr>
            </w:pPr>
          </w:p>
        </w:tc>
        <w:tc>
          <w:tcPr>
            <w:tcW w:w="2790" w:type="dxa"/>
            <w:gridSpan w:val="2"/>
            <w:tcBorders>
              <w:top w:val="nil"/>
              <w:left w:val="nil"/>
              <w:bottom w:val="nil"/>
              <w:right w:val="nil"/>
            </w:tcBorders>
          </w:tcPr>
          <w:p w14:paraId="7206CE01" w14:textId="77777777" w:rsidR="009C447C" w:rsidRPr="009C447C" w:rsidRDefault="009C447C" w:rsidP="002D3C61">
            <w:pPr>
              <w:numPr>
                <w:ilvl w:val="0"/>
                <w:numId w:val="14"/>
              </w:numPr>
              <w:autoSpaceDE w:val="0"/>
              <w:autoSpaceDN w:val="0"/>
              <w:adjustRightInd w:val="0"/>
              <w:spacing w:line="240" w:lineRule="auto"/>
              <w:contextualSpacing w:val="0"/>
              <w:rPr>
                <w:color w:val="FF0000"/>
                <w:u w:val="single"/>
              </w:rPr>
            </w:pPr>
            <w:r w:rsidRPr="009C447C">
              <w:rPr>
                <w:color w:val="FF0000"/>
                <w:u w:val="single"/>
              </w:rPr>
              <w:fldChar w:fldCharType="begin" w:fldLock="1"/>
            </w:r>
            <w:r w:rsidRPr="009C447C">
              <w:rPr>
                <w:color w:val="FF0000"/>
                <w:u w:val="single"/>
              </w:rPr>
              <w:instrText>MERGEFIELD Att.Name</w:instrText>
            </w:r>
            <w:r w:rsidRPr="009C447C">
              <w:rPr>
                <w:color w:val="FF0000"/>
                <w:u w:val="single"/>
              </w:rPr>
              <w:fldChar w:fldCharType="separate"/>
            </w:r>
            <w:r w:rsidRPr="009C447C">
              <w:rPr>
                <w:color w:val="FF0000"/>
                <w:u w:val="single"/>
              </w:rPr>
              <w:t>Identificatie IMGeoBRT</w:t>
            </w:r>
            <w:r w:rsidRPr="009C447C">
              <w:rPr>
                <w:color w:val="FF0000"/>
                <w:u w:val="single"/>
              </w:rPr>
              <w:fldChar w:fldCharType="end"/>
            </w:r>
          </w:p>
        </w:tc>
        <w:tc>
          <w:tcPr>
            <w:tcW w:w="4230" w:type="dxa"/>
            <w:tcBorders>
              <w:top w:val="nil"/>
              <w:left w:val="nil"/>
              <w:bottom w:val="nil"/>
              <w:right w:val="nil"/>
            </w:tcBorders>
          </w:tcPr>
          <w:p w14:paraId="0A1A03B0"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Att.Notes</w:instrText>
            </w:r>
            <w:r w:rsidRPr="009C447C">
              <w:rPr>
                <w:color w:val="FF0000"/>
                <w:u w:val="single"/>
              </w:rPr>
              <w:fldChar w:fldCharType="separate"/>
            </w:r>
            <w:r w:rsidRPr="009C447C">
              <w:rPr>
                <w:color w:val="FF0000"/>
                <w:u w:val="single"/>
              </w:rPr>
              <w:t>De unieke identificatie van de buurt zoals is toegekend in de IMGeo administratie</w:t>
            </w:r>
            <w:r w:rsidRPr="009C447C">
              <w:rPr>
                <w:color w:val="FF0000"/>
                <w:u w:val="single"/>
              </w:rPr>
              <w:fldChar w:fldCharType="end"/>
            </w:r>
          </w:p>
        </w:tc>
        <w:tc>
          <w:tcPr>
            <w:tcW w:w="1080" w:type="dxa"/>
            <w:tcBorders>
              <w:top w:val="nil"/>
              <w:left w:val="nil"/>
              <w:bottom w:val="nil"/>
              <w:right w:val="nil"/>
            </w:tcBorders>
          </w:tcPr>
          <w:p w14:paraId="230C2C37"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Att.Type</w:instrText>
            </w:r>
            <w:r w:rsidRPr="009C447C">
              <w:rPr>
                <w:color w:val="FF0000"/>
                <w:u w:val="single"/>
              </w:rPr>
              <w:fldChar w:fldCharType="separate"/>
            </w:r>
            <w:r w:rsidRPr="009C447C">
              <w:rPr>
                <w:color w:val="FF0000"/>
                <w:u w:val="single"/>
              </w:rPr>
              <w:t>NEN3610ID</w:t>
            </w:r>
            <w:r w:rsidRPr="009C447C">
              <w:rPr>
                <w:color w:val="FF0000"/>
                <w:u w:val="single"/>
              </w:rPr>
              <w:fldChar w:fldCharType="end"/>
            </w:r>
          </w:p>
        </w:tc>
        <w:tc>
          <w:tcPr>
            <w:tcW w:w="810" w:type="dxa"/>
            <w:tcBorders>
              <w:top w:val="nil"/>
              <w:left w:val="nil"/>
              <w:bottom w:val="nil"/>
              <w:right w:val="nil"/>
            </w:tcBorders>
          </w:tcPr>
          <w:p w14:paraId="2508F314"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Att.LowerBound</w:instrText>
            </w:r>
            <w:r w:rsidRPr="009C447C">
              <w:rPr>
                <w:color w:val="FF0000"/>
                <w:u w:val="single"/>
              </w:rPr>
              <w:fldChar w:fldCharType="separate"/>
            </w:r>
            <w:r w:rsidRPr="009C447C">
              <w:rPr>
                <w:color w:val="FF0000"/>
                <w:u w:val="single"/>
              </w:rPr>
              <w:t>1</w:t>
            </w:r>
            <w:r w:rsidRPr="009C447C">
              <w:rPr>
                <w:color w:val="FF0000"/>
                <w:u w:val="single"/>
              </w:rPr>
              <w:fldChar w:fldCharType="end"/>
            </w:r>
            <w:r w:rsidRPr="009C447C">
              <w:rPr>
                <w:color w:val="FF0000"/>
                <w:u w:val="single"/>
              </w:rPr>
              <w:t xml:space="preserve"> - </w:t>
            </w:r>
            <w:r w:rsidRPr="009C447C">
              <w:rPr>
                <w:color w:val="FF0000"/>
                <w:u w:val="single"/>
              </w:rPr>
              <w:fldChar w:fldCharType="begin" w:fldLock="1"/>
            </w:r>
            <w:r w:rsidRPr="009C447C">
              <w:rPr>
                <w:color w:val="FF0000"/>
                <w:u w:val="single"/>
              </w:rPr>
              <w:instrText>MERGEFIELD Att.UpperBound</w:instrText>
            </w:r>
            <w:r w:rsidRPr="009C447C">
              <w:rPr>
                <w:color w:val="FF0000"/>
                <w:u w:val="single"/>
              </w:rPr>
              <w:fldChar w:fldCharType="separate"/>
            </w:r>
            <w:r w:rsidRPr="009C447C">
              <w:rPr>
                <w:color w:val="FF0000"/>
                <w:u w:val="single"/>
              </w:rPr>
              <w:t>1</w:t>
            </w:r>
            <w:r w:rsidRPr="009C447C">
              <w:rPr>
                <w:color w:val="FF0000"/>
                <w:u w:val="single"/>
              </w:rPr>
              <w:fldChar w:fldCharType="end"/>
            </w:r>
          </w:p>
        </w:tc>
      </w:tr>
      <w:tr w:rsidR="009C447C" w:rsidRPr="009C447C" w14:paraId="1A0A6C3D" w14:textId="77777777" w:rsidTr="00194548">
        <w:tc>
          <w:tcPr>
            <w:tcW w:w="450" w:type="dxa"/>
            <w:tcBorders>
              <w:top w:val="nil"/>
              <w:left w:val="nil"/>
              <w:bottom w:val="nil"/>
              <w:right w:val="nil"/>
            </w:tcBorders>
          </w:tcPr>
          <w:p w14:paraId="43126489" w14:textId="77777777" w:rsidR="009C447C" w:rsidRPr="009C447C" w:rsidRDefault="009C447C" w:rsidP="009C447C">
            <w:pPr>
              <w:rPr>
                <w:color w:val="0F0F0F"/>
              </w:rPr>
            </w:pPr>
          </w:p>
        </w:tc>
        <w:tc>
          <w:tcPr>
            <w:tcW w:w="2790" w:type="dxa"/>
            <w:gridSpan w:val="2"/>
            <w:tcBorders>
              <w:top w:val="nil"/>
              <w:left w:val="nil"/>
              <w:bottom w:val="nil"/>
              <w:right w:val="nil"/>
            </w:tcBorders>
          </w:tcPr>
          <w:p w14:paraId="33A7C618" w14:textId="77777777" w:rsidR="009C447C" w:rsidRPr="009C447C" w:rsidRDefault="009C447C" w:rsidP="002D3C61">
            <w:pPr>
              <w:numPr>
                <w:ilvl w:val="0"/>
                <w:numId w:val="14"/>
              </w:numPr>
              <w:autoSpaceDE w:val="0"/>
              <w:autoSpaceDN w:val="0"/>
              <w:adjustRightInd w:val="0"/>
              <w:spacing w:line="240" w:lineRule="auto"/>
              <w:contextualSpacing w:val="0"/>
            </w:pPr>
            <w:r w:rsidRPr="009C447C">
              <w:fldChar w:fldCharType="begin" w:fldLock="1"/>
            </w:r>
            <w:r w:rsidRPr="009C447C">
              <w:instrText>MERGEFIELD Att.Name</w:instrText>
            </w:r>
            <w:r w:rsidRPr="009C447C">
              <w:fldChar w:fldCharType="separate"/>
            </w:r>
            <w:r w:rsidRPr="009C447C">
              <w:t>Buurtgeometrie</w:t>
            </w:r>
            <w:r w:rsidRPr="009C447C">
              <w:fldChar w:fldCharType="end"/>
            </w:r>
          </w:p>
        </w:tc>
        <w:tc>
          <w:tcPr>
            <w:tcW w:w="4230" w:type="dxa"/>
            <w:tcBorders>
              <w:top w:val="nil"/>
              <w:left w:val="nil"/>
              <w:bottom w:val="nil"/>
              <w:right w:val="nil"/>
            </w:tcBorders>
          </w:tcPr>
          <w:p w14:paraId="466756E4" w14:textId="77777777" w:rsidR="009C447C" w:rsidRPr="009C447C" w:rsidRDefault="009C447C" w:rsidP="009C447C">
            <w:r w:rsidRPr="009C447C">
              <w:fldChar w:fldCharType="begin" w:fldLock="1"/>
            </w:r>
            <w:r w:rsidRPr="009C447C">
              <w:instrText>MERGEFIELD Att.Notes</w:instrText>
            </w:r>
            <w:r w:rsidRPr="009C447C">
              <w:fldChar w:fldCharType="separate"/>
            </w:r>
            <w:r w:rsidRPr="009C447C">
              <w:t>De tweedimensionale geometrische representatie van de omtrekken van de buurt.</w:t>
            </w:r>
            <w:r w:rsidRPr="009C447C">
              <w:fldChar w:fldCharType="end"/>
            </w:r>
          </w:p>
        </w:tc>
        <w:tc>
          <w:tcPr>
            <w:tcW w:w="1080" w:type="dxa"/>
            <w:tcBorders>
              <w:top w:val="nil"/>
              <w:left w:val="nil"/>
              <w:bottom w:val="nil"/>
              <w:right w:val="nil"/>
            </w:tcBorders>
          </w:tcPr>
          <w:p w14:paraId="057D504F" w14:textId="77777777" w:rsidR="009C447C" w:rsidRPr="009C447C" w:rsidRDefault="009C447C" w:rsidP="009C447C">
            <w:pPr>
              <w:rPr>
                <w:u w:val="single"/>
              </w:rPr>
            </w:pPr>
            <w:r w:rsidRPr="009C447C">
              <w:rPr>
                <w:color w:val="FF0000"/>
                <w:u w:val="single"/>
              </w:rPr>
              <w:fldChar w:fldCharType="begin" w:fldLock="1"/>
            </w:r>
            <w:r w:rsidRPr="009C447C">
              <w:rPr>
                <w:color w:val="FF0000"/>
                <w:u w:val="single"/>
              </w:rPr>
              <w:instrText>MERGEFIELD Att.Type</w:instrText>
            </w:r>
            <w:r w:rsidRPr="009C447C">
              <w:rPr>
                <w:color w:val="FF0000"/>
                <w:u w:val="single"/>
              </w:rPr>
              <w:fldChar w:fldCharType="separate"/>
            </w:r>
            <w:r w:rsidRPr="009C447C">
              <w:rPr>
                <w:color w:val="FF0000"/>
                <w:u w:val="single"/>
              </w:rPr>
              <w:t>GM_MultiSurface</w:t>
            </w:r>
            <w:r w:rsidRPr="009C447C">
              <w:rPr>
                <w:color w:val="FF0000"/>
                <w:u w:val="single"/>
              </w:rPr>
              <w:fldChar w:fldCharType="end"/>
            </w:r>
          </w:p>
        </w:tc>
        <w:tc>
          <w:tcPr>
            <w:tcW w:w="810" w:type="dxa"/>
            <w:tcBorders>
              <w:top w:val="nil"/>
              <w:left w:val="nil"/>
              <w:bottom w:val="nil"/>
              <w:right w:val="nil"/>
            </w:tcBorders>
          </w:tcPr>
          <w:p w14:paraId="337E9442" w14:textId="77777777" w:rsidR="009C447C" w:rsidRPr="009C447C" w:rsidRDefault="009C447C" w:rsidP="009C447C">
            <w:r w:rsidRPr="009C447C">
              <w:fldChar w:fldCharType="begin" w:fldLock="1"/>
            </w:r>
            <w:r w:rsidRPr="009C447C">
              <w:instrText>MERGEFIELD Att.LowerBound</w:instrText>
            </w:r>
            <w:r w:rsidRPr="009C447C">
              <w:fldChar w:fldCharType="separate"/>
            </w:r>
            <w:r w:rsidRPr="009C447C">
              <w:t>1</w:t>
            </w:r>
            <w:r w:rsidRPr="009C447C">
              <w:fldChar w:fldCharType="end"/>
            </w:r>
            <w:r w:rsidRPr="009C447C">
              <w:t xml:space="preserve"> - </w:t>
            </w:r>
            <w:r w:rsidRPr="009C447C">
              <w:fldChar w:fldCharType="begin" w:fldLock="1"/>
            </w:r>
            <w:r w:rsidRPr="009C447C">
              <w:instrText>MERGEFIELD Att.UpperBound</w:instrText>
            </w:r>
            <w:r w:rsidRPr="009C447C">
              <w:fldChar w:fldCharType="separate"/>
            </w:r>
            <w:r w:rsidRPr="009C447C">
              <w:t>1</w:t>
            </w:r>
            <w:r w:rsidRPr="009C447C">
              <w:fldChar w:fldCharType="end"/>
            </w:r>
          </w:p>
        </w:tc>
      </w:tr>
      <w:tr w:rsidR="009C447C" w:rsidRPr="009C447C" w14:paraId="4690592C" w14:textId="77777777" w:rsidTr="00194548">
        <w:tc>
          <w:tcPr>
            <w:tcW w:w="450" w:type="dxa"/>
            <w:tcBorders>
              <w:top w:val="nil"/>
              <w:left w:val="nil"/>
              <w:bottom w:val="nil"/>
              <w:right w:val="nil"/>
            </w:tcBorders>
          </w:tcPr>
          <w:p w14:paraId="1CE725D9" w14:textId="77777777" w:rsidR="009C447C" w:rsidRPr="009C447C" w:rsidRDefault="009C447C" w:rsidP="009C447C">
            <w:pPr>
              <w:rPr>
                <w:rFonts w:cs="Calibri"/>
                <w:color w:val="0F0F0F"/>
              </w:rPr>
            </w:pPr>
            <w:bookmarkStart w:id="47" w:name="BKM_523EB09F_3D5B_48ed_8E2F_E66D4991964C"/>
          </w:p>
        </w:tc>
        <w:tc>
          <w:tcPr>
            <w:tcW w:w="2790" w:type="dxa"/>
            <w:gridSpan w:val="2"/>
            <w:tcBorders>
              <w:top w:val="nil"/>
              <w:left w:val="nil"/>
              <w:bottom w:val="nil"/>
              <w:right w:val="nil"/>
            </w:tcBorders>
          </w:tcPr>
          <w:p w14:paraId="6AA3A675"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Att.Name</w:instrText>
            </w:r>
            <w:r w:rsidRPr="009C447C">
              <w:fldChar w:fldCharType="separate"/>
            </w:r>
            <w:r w:rsidRPr="009C447C">
              <w:rPr>
                <w:rFonts w:cs="Calibri"/>
                <w:color w:val="0F0F0F"/>
              </w:rPr>
              <w:t>Datum begin geldigheid buurt</w:t>
            </w:r>
            <w:r w:rsidRPr="009C447C">
              <w:fldChar w:fldCharType="end"/>
            </w:r>
          </w:p>
        </w:tc>
        <w:tc>
          <w:tcPr>
            <w:tcW w:w="4230" w:type="dxa"/>
            <w:tcBorders>
              <w:top w:val="nil"/>
              <w:left w:val="nil"/>
              <w:bottom w:val="nil"/>
              <w:right w:val="nil"/>
            </w:tcBorders>
          </w:tcPr>
          <w:p w14:paraId="2335D24A"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Att.Notes</w:instrText>
            </w:r>
            <w:r w:rsidRPr="009C447C">
              <w:fldChar w:fldCharType="separate"/>
            </w:r>
            <w:r w:rsidRPr="009C447C">
              <w:rPr>
                <w:rFonts w:cs="Calibri"/>
                <w:color w:val="0F0F0F"/>
              </w:rPr>
              <w:t>De datum waarop de buurt is gecreëerd.</w:t>
            </w:r>
            <w:r w:rsidRPr="009C447C">
              <w:fldChar w:fldCharType="end"/>
            </w:r>
          </w:p>
        </w:tc>
        <w:tc>
          <w:tcPr>
            <w:tcW w:w="1080" w:type="dxa"/>
            <w:tcBorders>
              <w:top w:val="nil"/>
              <w:left w:val="nil"/>
              <w:bottom w:val="nil"/>
              <w:right w:val="nil"/>
            </w:tcBorders>
          </w:tcPr>
          <w:p w14:paraId="62D1170E" w14:textId="77777777" w:rsidR="009C447C" w:rsidRPr="009C447C" w:rsidRDefault="009C447C" w:rsidP="009C447C">
            <w:pPr>
              <w:rPr>
                <w:rFonts w:cs="Calibri"/>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DatumMogelijkOnvolledig</w:t>
            </w:r>
            <w:r w:rsidRPr="009C447C">
              <w:rPr>
                <w:color w:val="FF0000"/>
                <w:u w:val="single"/>
              </w:rPr>
              <w:fldChar w:fldCharType="end"/>
            </w:r>
          </w:p>
        </w:tc>
        <w:tc>
          <w:tcPr>
            <w:tcW w:w="810" w:type="dxa"/>
            <w:tcBorders>
              <w:top w:val="nil"/>
              <w:left w:val="nil"/>
              <w:bottom w:val="nil"/>
              <w:right w:val="nil"/>
            </w:tcBorders>
          </w:tcPr>
          <w:p w14:paraId="0A6E5A71"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Att.LowerBound</w:instrText>
            </w:r>
            <w:r w:rsidRPr="009C447C">
              <w:fldChar w:fldCharType="separate"/>
            </w:r>
            <w:r w:rsidRPr="009C447C">
              <w:rPr>
                <w:rFonts w:cs="Calibri"/>
                <w:color w:val="0F0F0F"/>
              </w:rPr>
              <w:t>1</w:t>
            </w:r>
            <w:r w:rsidRPr="009C447C">
              <w:fldChar w:fldCharType="end"/>
            </w:r>
            <w:r w:rsidRPr="009C447C">
              <w:rPr>
                <w:rFonts w:cs="Calibri"/>
                <w:color w:val="0F0F0F"/>
              </w:rPr>
              <w:t xml:space="preserve"> - </w:t>
            </w:r>
            <w:r w:rsidRPr="009C447C">
              <w:rPr>
                <w:rFonts w:cs="Calibri"/>
                <w:color w:val="0F0F0F"/>
              </w:rPr>
              <w:fldChar w:fldCharType="begin" w:fldLock="1"/>
            </w:r>
            <w:r w:rsidRPr="009C447C">
              <w:rPr>
                <w:rFonts w:cs="Calibri"/>
                <w:color w:val="0F0F0F"/>
              </w:rPr>
              <w:instrText>MERGEFIELD Att.UpperBound</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p>
        </w:tc>
        <w:bookmarkEnd w:id="47"/>
      </w:tr>
      <w:tr w:rsidR="009C447C" w:rsidRPr="009C447C" w14:paraId="21C28302" w14:textId="77777777" w:rsidTr="00194548">
        <w:tc>
          <w:tcPr>
            <w:tcW w:w="450" w:type="dxa"/>
            <w:tcBorders>
              <w:top w:val="nil"/>
              <w:left w:val="nil"/>
              <w:bottom w:val="nil"/>
              <w:right w:val="nil"/>
            </w:tcBorders>
          </w:tcPr>
          <w:p w14:paraId="2AB9C8B3" w14:textId="77777777" w:rsidR="009C447C" w:rsidRPr="009C447C" w:rsidRDefault="009C447C" w:rsidP="009C447C">
            <w:pPr>
              <w:rPr>
                <w:rFonts w:cs="Calibri"/>
                <w:color w:val="0F0F0F"/>
              </w:rPr>
            </w:pPr>
            <w:bookmarkStart w:id="48" w:name="BKM_415C3EFB_327C_4bab_A5D3_0CDA18744CAA"/>
          </w:p>
        </w:tc>
        <w:tc>
          <w:tcPr>
            <w:tcW w:w="2790" w:type="dxa"/>
            <w:gridSpan w:val="2"/>
            <w:tcBorders>
              <w:top w:val="nil"/>
              <w:left w:val="nil"/>
              <w:bottom w:val="nil"/>
              <w:right w:val="nil"/>
            </w:tcBorders>
          </w:tcPr>
          <w:p w14:paraId="34553B18"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Att.Name</w:instrText>
            </w:r>
            <w:r w:rsidRPr="009C447C">
              <w:fldChar w:fldCharType="separate"/>
            </w:r>
            <w:r w:rsidRPr="009C447C">
              <w:rPr>
                <w:rFonts w:cs="Calibri"/>
                <w:color w:val="0F0F0F"/>
              </w:rPr>
              <w:t>Datum einde geldigheid buurt</w:t>
            </w:r>
            <w:r w:rsidRPr="009C447C">
              <w:fldChar w:fldCharType="end"/>
            </w:r>
          </w:p>
        </w:tc>
        <w:tc>
          <w:tcPr>
            <w:tcW w:w="4230" w:type="dxa"/>
            <w:tcBorders>
              <w:top w:val="nil"/>
              <w:left w:val="nil"/>
              <w:bottom w:val="nil"/>
              <w:right w:val="nil"/>
            </w:tcBorders>
          </w:tcPr>
          <w:p w14:paraId="44C8C6CF"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Att.Notes</w:instrText>
            </w:r>
            <w:r w:rsidRPr="009C447C">
              <w:fldChar w:fldCharType="separate"/>
            </w:r>
            <w:r w:rsidRPr="009C447C">
              <w:rPr>
                <w:rFonts w:cs="Calibri"/>
                <w:color w:val="0F0F0F"/>
              </w:rPr>
              <w:t>De datum waarop een buurt is komen te vervallen.</w:t>
            </w:r>
            <w:r w:rsidRPr="009C447C">
              <w:fldChar w:fldCharType="end"/>
            </w:r>
          </w:p>
        </w:tc>
        <w:tc>
          <w:tcPr>
            <w:tcW w:w="1080" w:type="dxa"/>
            <w:tcBorders>
              <w:top w:val="nil"/>
              <w:left w:val="nil"/>
              <w:bottom w:val="nil"/>
              <w:right w:val="nil"/>
            </w:tcBorders>
          </w:tcPr>
          <w:p w14:paraId="657FCACA" w14:textId="77777777" w:rsidR="009C447C" w:rsidRPr="009C447C" w:rsidRDefault="009C447C" w:rsidP="009C447C">
            <w:pPr>
              <w:rPr>
                <w:rFonts w:cs="Calibri"/>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DatumMogelijkOnvolledig</w:t>
            </w:r>
            <w:r w:rsidRPr="009C447C">
              <w:rPr>
                <w:color w:val="FF0000"/>
                <w:u w:val="single"/>
              </w:rPr>
              <w:fldChar w:fldCharType="end"/>
            </w:r>
          </w:p>
        </w:tc>
        <w:tc>
          <w:tcPr>
            <w:tcW w:w="810" w:type="dxa"/>
            <w:tcBorders>
              <w:top w:val="nil"/>
              <w:left w:val="nil"/>
              <w:bottom w:val="nil"/>
              <w:right w:val="nil"/>
            </w:tcBorders>
          </w:tcPr>
          <w:p w14:paraId="72938E2F"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Att.LowerBound</w:instrText>
            </w:r>
            <w:r w:rsidRPr="009C447C">
              <w:fldChar w:fldCharType="separate"/>
            </w:r>
            <w:r w:rsidRPr="009C447C">
              <w:rPr>
                <w:rFonts w:cs="Calibri"/>
                <w:color w:val="0F0F0F"/>
              </w:rPr>
              <w:t>0</w:t>
            </w:r>
            <w:r w:rsidRPr="009C447C">
              <w:fldChar w:fldCharType="end"/>
            </w:r>
            <w:r w:rsidRPr="009C447C">
              <w:rPr>
                <w:rFonts w:cs="Calibri"/>
                <w:color w:val="0F0F0F"/>
              </w:rPr>
              <w:t xml:space="preserve"> - </w:t>
            </w:r>
            <w:r w:rsidRPr="009C447C">
              <w:rPr>
                <w:rFonts w:cs="Calibri"/>
                <w:color w:val="0F0F0F"/>
              </w:rPr>
              <w:fldChar w:fldCharType="begin" w:fldLock="1"/>
            </w:r>
            <w:r w:rsidRPr="009C447C">
              <w:rPr>
                <w:rFonts w:cs="Calibri"/>
                <w:color w:val="0F0F0F"/>
              </w:rPr>
              <w:instrText>MERGEFIELD Att.UpperBound</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p>
        </w:tc>
        <w:bookmarkEnd w:id="48"/>
      </w:tr>
    </w:tbl>
    <w:p w14:paraId="3E28A6CA" w14:textId="77777777" w:rsidR="009C447C" w:rsidRP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9C447C" w:rsidRPr="009C447C" w14:paraId="0856B1F7" w14:textId="77777777" w:rsidTr="00194548">
        <w:tc>
          <w:tcPr>
            <w:tcW w:w="9360" w:type="dxa"/>
            <w:gridSpan w:val="3"/>
            <w:tcBorders>
              <w:top w:val="nil"/>
              <w:left w:val="nil"/>
              <w:bottom w:val="nil"/>
              <w:right w:val="nil"/>
            </w:tcBorders>
          </w:tcPr>
          <w:p w14:paraId="38935CAA" w14:textId="77777777" w:rsidR="009C447C" w:rsidRPr="009C447C" w:rsidRDefault="009C447C" w:rsidP="009C447C">
            <w:pPr>
              <w:rPr>
                <w:rFonts w:cs="Calibri"/>
                <w:color w:val="0F0F0F"/>
              </w:rPr>
            </w:pPr>
            <w:r w:rsidRPr="009C447C">
              <w:rPr>
                <w:rFonts w:cs="Calibri"/>
                <w:b/>
                <w:bCs/>
                <w:color w:val="0F0F0F"/>
              </w:rPr>
              <w:t>Overzicht relaties</w:t>
            </w:r>
          </w:p>
        </w:tc>
      </w:tr>
      <w:tr w:rsidR="009C447C" w:rsidRPr="009C447C" w14:paraId="6664CCC2" w14:textId="77777777" w:rsidTr="00194548">
        <w:tc>
          <w:tcPr>
            <w:tcW w:w="450" w:type="dxa"/>
            <w:tcBorders>
              <w:top w:val="nil"/>
              <w:left w:val="nil"/>
              <w:bottom w:val="nil"/>
              <w:right w:val="nil"/>
            </w:tcBorders>
          </w:tcPr>
          <w:p w14:paraId="00F5F9CC" w14:textId="77777777" w:rsidR="009C447C" w:rsidRPr="009C447C" w:rsidRDefault="009C447C" w:rsidP="009C447C">
            <w:pPr>
              <w:rPr>
                <w:rFonts w:cs="Calibri"/>
                <w:i/>
                <w:iCs/>
                <w:color w:val="0F0F0F"/>
              </w:rPr>
            </w:pPr>
          </w:p>
        </w:tc>
        <w:tc>
          <w:tcPr>
            <w:tcW w:w="2790" w:type="dxa"/>
            <w:tcBorders>
              <w:top w:val="nil"/>
              <w:left w:val="nil"/>
              <w:bottom w:val="nil"/>
              <w:right w:val="nil"/>
            </w:tcBorders>
          </w:tcPr>
          <w:p w14:paraId="777CA8E6" w14:textId="77777777" w:rsidR="009C447C" w:rsidRPr="009C447C" w:rsidRDefault="009C447C" w:rsidP="009C447C">
            <w:pPr>
              <w:rPr>
                <w:rFonts w:cs="Calibri"/>
                <w:i/>
                <w:iCs/>
                <w:color w:val="0F0F0F"/>
              </w:rPr>
            </w:pPr>
            <w:r w:rsidRPr="009C447C">
              <w:rPr>
                <w:rFonts w:cs="Calibri"/>
                <w:i/>
                <w:iCs/>
                <w:color w:val="0F0F0F"/>
              </w:rPr>
              <w:t>Relatienaam met</w:t>
            </w:r>
          </w:p>
          <w:p w14:paraId="04687CB1" w14:textId="77777777" w:rsidR="009C447C" w:rsidRPr="009C447C" w:rsidRDefault="009C447C" w:rsidP="009C447C">
            <w:pPr>
              <w:rPr>
                <w:rFonts w:cs="Calibri"/>
                <w:color w:val="0F0F0F"/>
              </w:rPr>
            </w:pPr>
            <w:r w:rsidRPr="009C447C">
              <w:rPr>
                <w:rFonts w:cs="Calibri"/>
                <w:i/>
                <w:iCs/>
                <w:color w:val="0F0F0F"/>
              </w:rPr>
              <w:t>kardinaliteiten</w:t>
            </w:r>
          </w:p>
        </w:tc>
        <w:tc>
          <w:tcPr>
            <w:tcW w:w="6120" w:type="dxa"/>
            <w:tcBorders>
              <w:top w:val="nil"/>
              <w:left w:val="nil"/>
              <w:bottom w:val="nil"/>
              <w:right w:val="nil"/>
            </w:tcBorders>
          </w:tcPr>
          <w:p w14:paraId="378437FE" w14:textId="77777777" w:rsidR="009C447C" w:rsidRPr="009C447C" w:rsidRDefault="009C447C" w:rsidP="009C447C">
            <w:pPr>
              <w:rPr>
                <w:rFonts w:cs="Calibri"/>
                <w:color w:val="0F0F0F"/>
              </w:rPr>
            </w:pPr>
            <w:r w:rsidRPr="009C447C">
              <w:rPr>
                <w:rFonts w:cs="Calibri"/>
                <w:i/>
                <w:iCs/>
                <w:color w:val="0F0F0F"/>
              </w:rPr>
              <w:t>Definitie</w:t>
            </w:r>
          </w:p>
        </w:tc>
      </w:tr>
      <w:tr w:rsidR="009C447C" w:rsidRPr="009C447C" w14:paraId="088E05E2" w14:textId="77777777" w:rsidTr="00194548">
        <w:tc>
          <w:tcPr>
            <w:tcW w:w="450" w:type="dxa"/>
            <w:tcBorders>
              <w:top w:val="nil"/>
              <w:left w:val="nil"/>
              <w:bottom w:val="nil"/>
              <w:right w:val="nil"/>
            </w:tcBorders>
          </w:tcPr>
          <w:p w14:paraId="4410253D"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A716B2E"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BENOEMD OBJECT</w:t>
            </w:r>
            <w:r w:rsidRPr="009C447C">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ConnSource.Cardinality</w:instrText>
            </w:r>
            <w:r w:rsidRPr="009C447C">
              <w:rPr>
                <w:rFonts w:cs="Calibri"/>
                <w:color w:val="0F0F0F"/>
              </w:rPr>
              <w:fldChar w:fldCharType="separate"/>
            </w:r>
            <w:r w:rsidRPr="009C447C">
              <w:rPr>
                <w:rFonts w:cs="Calibri"/>
                <w:color w:val="0F0F0F"/>
              </w:rPr>
              <w:t>0..*</w:t>
            </w:r>
            <w:r w:rsidRPr="009C447C">
              <w:rPr>
                <w:rFonts w:cs="Calibri"/>
                <w:color w:val="0F0F0F"/>
              </w:rPr>
              <w:fldChar w:fldCharType="end"/>
            </w:r>
            <w:r w:rsidRPr="009C447C">
              <w:rPr>
                <w:rFonts w:cs="Calibri"/>
                <w:color w:val="0F0F0F"/>
              </w:rPr>
              <w:t>]</w:t>
            </w:r>
          </w:p>
          <w:p w14:paraId="2C298B45" w14:textId="77777777" w:rsidR="009C447C" w:rsidRPr="009C447C" w:rsidRDefault="009C447C" w:rsidP="009C447C">
            <w:pPr>
              <w:rPr>
                <w:rFonts w:cs="Calibri"/>
                <w:color w:val="0F0F0F"/>
              </w:rPr>
            </w:pP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Connector.Name</w:instrText>
            </w:r>
            <w:r w:rsidRPr="009C447C">
              <w:rPr>
                <w:rFonts w:cs="Calibri"/>
                <w:color w:val="0F0F0F"/>
              </w:rPr>
              <w:fldChar w:fldCharType="separate"/>
            </w:r>
            <w:r w:rsidRPr="009C447C">
              <w:rPr>
                <w:rFonts w:cs="Calibri"/>
                <w:color w:val="0F0F0F"/>
              </w:rPr>
              <w:t>ligt in</w:t>
            </w:r>
            <w:r w:rsidRPr="009C447C">
              <w:rPr>
                <w:rFonts w:cs="Calibri"/>
                <w:color w:val="0F0F0F"/>
              </w:rPr>
              <w:fldChar w:fldCharType="end"/>
            </w:r>
          </w:p>
          <w:p w14:paraId="50D09B73" w14:textId="77777777" w:rsidR="009C447C" w:rsidRPr="009C447C" w:rsidRDefault="009C447C" w:rsidP="009C447C">
            <w:pPr>
              <w:rPr>
                <w:rFonts w:cs="Calibri"/>
                <w:color w:val="0F0F0F"/>
              </w:rPr>
            </w:pPr>
            <w:r w:rsidRPr="009C447C">
              <w:rPr>
                <w:rFonts w:cs="Calibri"/>
                <w:color w:val="0F0F0F"/>
              </w:rPr>
              <w:fldChar w:fldCharType="begin" w:fldLock="1"/>
            </w:r>
            <w:r w:rsidRPr="009C447C">
              <w:rPr>
                <w:rFonts w:cs="Calibri"/>
                <w:color w:val="0F0F0F"/>
              </w:rPr>
              <w:instrText>MERGEFIELD Element.Name</w:instrText>
            </w:r>
            <w:r w:rsidRPr="009C447C">
              <w:rPr>
                <w:rFonts w:cs="Calibri"/>
                <w:color w:val="0F0F0F"/>
              </w:rPr>
              <w:fldChar w:fldCharType="separate"/>
            </w:r>
            <w:r w:rsidRPr="009C447C">
              <w:rPr>
                <w:rFonts w:cs="Calibri"/>
                <w:color w:val="0F0F0F"/>
              </w:rPr>
              <w:t>BUURT</w:t>
            </w:r>
            <w:r w:rsidRPr="009C447C">
              <w:rPr>
                <w:rFonts w:cs="Calibri"/>
                <w:color w:val="0F0F0F"/>
              </w:rPr>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ConnTarget.Cardinality</w:instrText>
            </w:r>
            <w:r w:rsidRPr="009C447C">
              <w:rPr>
                <w:rFonts w:cs="Calibri"/>
                <w:color w:val="0F0F0F"/>
              </w:rPr>
              <w:fldChar w:fldCharType="separate"/>
            </w:r>
            <w:r w:rsidRPr="009C447C">
              <w:rPr>
                <w:rFonts w:cs="Calibri"/>
                <w:color w:val="0F0F0F"/>
              </w:rPr>
              <w:t>0..1</w:t>
            </w:r>
            <w:r w:rsidRPr="009C447C">
              <w:rPr>
                <w:rFonts w:cs="Calibri"/>
                <w:color w:val="0F0F0F"/>
              </w:rPr>
              <w:fldChar w:fldCharType="end"/>
            </w:r>
            <w:r w:rsidRPr="009C447C">
              <w:rPr>
                <w:rFonts w:cs="Calibri"/>
                <w:color w:val="0F0F0F"/>
              </w:rPr>
              <w:t>]</w:t>
            </w:r>
          </w:p>
        </w:tc>
        <w:tc>
          <w:tcPr>
            <w:tcW w:w="6120" w:type="dxa"/>
            <w:tcBorders>
              <w:top w:val="nil"/>
              <w:left w:val="nil"/>
              <w:bottom w:val="nil"/>
              <w:right w:val="nil"/>
            </w:tcBorders>
          </w:tcPr>
          <w:p w14:paraId="6DE86C42"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Connector.Notes</w:instrText>
            </w:r>
            <w:r w:rsidRPr="009C447C">
              <w:fldChar w:fldCharType="separate"/>
            </w:r>
            <w:r w:rsidRPr="009C447C">
              <w:rPr>
                <w:rFonts w:cs="Calibri"/>
                <w:color w:val="0F0F0F"/>
              </w:rPr>
              <w:t>De BUURT waarin een BENOEMD OBJECT is gelegen.</w:t>
            </w:r>
            <w:r w:rsidRPr="009C447C">
              <w:fldChar w:fldCharType="end"/>
            </w:r>
          </w:p>
        </w:tc>
      </w:tr>
      <w:tr w:rsidR="009C447C" w:rsidRPr="009C447C" w14:paraId="2187CBBD" w14:textId="77777777" w:rsidTr="00194548">
        <w:trPr>
          <w:trHeight w:hRule="exact" w:val="128"/>
        </w:trPr>
        <w:tc>
          <w:tcPr>
            <w:tcW w:w="450" w:type="dxa"/>
            <w:tcBorders>
              <w:top w:val="nil"/>
              <w:left w:val="nil"/>
              <w:bottom w:val="nil"/>
              <w:right w:val="nil"/>
            </w:tcBorders>
          </w:tcPr>
          <w:p w14:paraId="4B8463C7"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0F4975F" w14:textId="77777777" w:rsidR="009C447C" w:rsidRPr="009C447C" w:rsidRDefault="009C447C" w:rsidP="009C447C">
            <w:pPr>
              <w:rPr>
                <w:rFonts w:cs="Calibri"/>
                <w:color w:val="0F0F0F"/>
              </w:rPr>
            </w:pPr>
          </w:p>
        </w:tc>
        <w:tc>
          <w:tcPr>
            <w:tcW w:w="6120" w:type="dxa"/>
            <w:tcBorders>
              <w:top w:val="nil"/>
              <w:left w:val="nil"/>
              <w:bottom w:val="nil"/>
              <w:right w:val="nil"/>
            </w:tcBorders>
          </w:tcPr>
          <w:p w14:paraId="325FD554" w14:textId="77777777" w:rsidR="009C447C" w:rsidRPr="009C447C" w:rsidRDefault="009C447C" w:rsidP="009C447C">
            <w:pPr>
              <w:rPr>
                <w:rFonts w:cs="Calibri"/>
                <w:color w:val="0F0F0F"/>
              </w:rPr>
            </w:pPr>
          </w:p>
        </w:tc>
      </w:tr>
      <w:tr w:rsidR="009C447C" w:rsidRPr="009C447C" w14:paraId="0C017EB3" w14:textId="77777777" w:rsidTr="00194548">
        <w:tc>
          <w:tcPr>
            <w:tcW w:w="450" w:type="dxa"/>
            <w:tcBorders>
              <w:top w:val="nil"/>
              <w:left w:val="nil"/>
              <w:bottom w:val="nil"/>
              <w:right w:val="nil"/>
            </w:tcBorders>
          </w:tcPr>
          <w:p w14:paraId="719FCB6D"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A4C1687"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BUURT</w:t>
            </w:r>
            <w:r w:rsidRPr="009C447C">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ConnSource.Cardinality</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r w:rsidRPr="009C447C">
              <w:rPr>
                <w:rFonts w:cs="Calibri"/>
                <w:color w:val="0F0F0F"/>
              </w:rPr>
              <w:t>]</w:t>
            </w:r>
          </w:p>
          <w:p w14:paraId="7408EB51" w14:textId="77777777" w:rsidR="009C447C" w:rsidRPr="009C447C" w:rsidRDefault="009C447C" w:rsidP="009C447C">
            <w:pPr>
              <w:rPr>
                <w:rFonts w:cs="Calibri"/>
                <w:color w:val="0F0F0F"/>
              </w:rPr>
            </w:pP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Connector.Name</w:instrText>
            </w:r>
            <w:r w:rsidRPr="009C447C">
              <w:rPr>
                <w:rFonts w:cs="Calibri"/>
                <w:color w:val="0F0F0F"/>
              </w:rPr>
              <w:fldChar w:fldCharType="separate"/>
            </w:r>
            <w:r w:rsidRPr="009C447C">
              <w:rPr>
                <w:rFonts w:cs="Calibri"/>
                <w:color w:val="0F0F0F"/>
              </w:rPr>
              <w:t>ligt in</w:t>
            </w:r>
            <w:r w:rsidRPr="009C447C">
              <w:rPr>
                <w:rFonts w:cs="Calibri"/>
                <w:color w:val="0F0F0F"/>
              </w:rPr>
              <w:fldChar w:fldCharType="end"/>
            </w:r>
          </w:p>
          <w:p w14:paraId="15387E0F" w14:textId="77777777" w:rsidR="009C447C" w:rsidRPr="009C447C" w:rsidRDefault="009C447C" w:rsidP="009C447C">
            <w:pPr>
              <w:rPr>
                <w:rFonts w:cs="Calibri"/>
                <w:color w:val="0F0F0F"/>
              </w:rPr>
            </w:pPr>
            <w:r w:rsidRPr="009C447C">
              <w:rPr>
                <w:rFonts w:cs="Calibri"/>
                <w:color w:val="0F0F0F"/>
              </w:rPr>
              <w:fldChar w:fldCharType="begin" w:fldLock="1"/>
            </w:r>
            <w:r w:rsidRPr="009C447C">
              <w:rPr>
                <w:rFonts w:cs="Calibri"/>
                <w:color w:val="0F0F0F"/>
              </w:rPr>
              <w:instrText>MERGEFIELD Element.Name</w:instrText>
            </w:r>
            <w:r w:rsidRPr="009C447C">
              <w:rPr>
                <w:rFonts w:cs="Calibri"/>
                <w:color w:val="0F0F0F"/>
              </w:rPr>
              <w:fldChar w:fldCharType="separate"/>
            </w:r>
            <w:r w:rsidRPr="009C447C">
              <w:rPr>
                <w:rFonts w:cs="Calibri"/>
                <w:color w:val="0F0F0F"/>
              </w:rPr>
              <w:t>WIJK</w:t>
            </w:r>
            <w:r w:rsidRPr="009C447C">
              <w:rPr>
                <w:rFonts w:cs="Calibri"/>
                <w:color w:val="0F0F0F"/>
              </w:rPr>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ConnTarget.Cardinality</w:instrText>
            </w:r>
            <w:r w:rsidRPr="009C447C">
              <w:rPr>
                <w:rFonts w:cs="Calibri"/>
                <w:color w:val="0F0F0F"/>
              </w:rPr>
              <w:fldChar w:fldCharType="separate"/>
            </w:r>
            <w:r w:rsidRPr="009C447C">
              <w:rPr>
                <w:rFonts w:cs="Calibri"/>
                <w:color w:val="0F0F0F"/>
              </w:rPr>
              <w:t>1</w:t>
            </w:r>
            <w:r w:rsidRPr="009C447C">
              <w:rPr>
                <w:rFonts w:cs="Calibri"/>
                <w:color w:val="0F0F0F"/>
              </w:rPr>
              <w:fldChar w:fldCharType="end"/>
            </w:r>
            <w:r w:rsidRPr="009C447C">
              <w:rPr>
                <w:rFonts w:cs="Calibri"/>
                <w:color w:val="0F0F0F"/>
              </w:rPr>
              <w:t>]</w:t>
            </w:r>
          </w:p>
        </w:tc>
        <w:tc>
          <w:tcPr>
            <w:tcW w:w="6120" w:type="dxa"/>
            <w:tcBorders>
              <w:top w:val="nil"/>
              <w:left w:val="nil"/>
              <w:bottom w:val="nil"/>
              <w:right w:val="nil"/>
            </w:tcBorders>
          </w:tcPr>
          <w:p w14:paraId="3348D433"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Connector.Notes</w:instrText>
            </w:r>
            <w:r w:rsidRPr="009C447C">
              <w:fldChar w:fldCharType="separate"/>
            </w:r>
            <w:r w:rsidRPr="009C447C">
              <w:rPr>
                <w:rFonts w:cs="Calibri"/>
                <w:color w:val="0F0F0F"/>
              </w:rPr>
              <w:t>De wijk waarin de buurt is gelegen.</w:t>
            </w:r>
            <w:r w:rsidRPr="009C447C">
              <w:fldChar w:fldCharType="end"/>
            </w:r>
          </w:p>
        </w:tc>
      </w:tr>
      <w:tr w:rsidR="009C447C" w:rsidRPr="009C447C" w14:paraId="0EFA565D" w14:textId="77777777" w:rsidTr="00194548">
        <w:trPr>
          <w:trHeight w:hRule="exact" w:val="128"/>
        </w:trPr>
        <w:tc>
          <w:tcPr>
            <w:tcW w:w="450" w:type="dxa"/>
            <w:tcBorders>
              <w:top w:val="nil"/>
              <w:left w:val="nil"/>
              <w:bottom w:val="nil"/>
              <w:right w:val="nil"/>
            </w:tcBorders>
          </w:tcPr>
          <w:p w14:paraId="30664829"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EEB0A09" w14:textId="77777777" w:rsidR="009C447C" w:rsidRPr="009C447C" w:rsidRDefault="009C447C" w:rsidP="009C447C">
            <w:pPr>
              <w:rPr>
                <w:rFonts w:cs="Calibri"/>
                <w:color w:val="0F0F0F"/>
              </w:rPr>
            </w:pPr>
          </w:p>
        </w:tc>
        <w:tc>
          <w:tcPr>
            <w:tcW w:w="6120" w:type="dxa"/>
            <w:tcBorders>
              <w:top w:val="nil"/>
              <w:left w:val="nil"/>
              <w:bottom w:val="nil"/>
              <w:right w:val="nil"/>
            </w:tcBorders>
          </w:tcPr>
          <w:p w14:paraId="79ECDD7F" w14:textId="77777777" w:rsidR="009C447C" w:rsidRPr="009C447C" w:rsidRDefault="009C447C" w:rsidP="009C447C">
            <w:pPr>
              <w:rPr>
                <w:rFonts w:cs="Calibri"/>
                <w:color w:val="0F0F0F"/>
              </w:rPr>
            </w:pPr>
          </w:p>
        </w:tc>
      </w:tr>
      <w:tr w:rsidR="009C447C" w:rsidRPr="009C447C" w14:paraId="61C979E7" w14:textId="77777777" w:rsidTr="00194548">
        <w:tc>
          <w:tcPr>
            <w:tcW w:w="450" w:type="dxa"/>
            <w:tcBorders>
              <w:top w:val="nil"/>
              <w:left w:val="nil"/>
              <w:bottom w:val="nil"/>
              <w:right w:val="nil"/>
            </w:tcBorders>
          </w:tcPr>
          <w:p w14:paraId="34CFDFC3"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5C81B9A"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Element.Name</w:instrText>
            </w:r>
            <w:r w:rsidRPr="009C447C">
              <w:fldChar w:fldCharType="separate"/>
            </w:r>
            <w:r w:rsidRPr="009C447C">
              <w:rPr>
                <w:rFonts w:cs="Calibri"/>
                <w:color w:val="0F0F0F"/>
              </w:rPr>
              <w:t>PAND</w:t>
            </w:r>
            <w:r w:rsidRPr="009C447C">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ConnSource.Cardinality</w:instrText>
            </w:r>
            <w:r w:rsidRPr="009C447C">
              <w:rPr>
                <w:rFonts w:cs="Calibri"/>
                <w:color w:val="0F0F0F"/>
              </w:rPr>
              <w:fldChar w:fldCharType="separate"/>
            </w:r>
            <w:r w:rsidRPr="009C447C">
              <w:rPr>
                <w:rFonts w:cs="Calibri"/>
                <w:color w:val="0F0F0F"/>
              </w:rPr>
              <w:t>0..*</w:t>
            </w:r>
            <w:r w:rsidRPr="009C447C">
              <w:rPr>
                <w:rFonts w:cs="Calibri"/>
                <w:color w:val="0F0F0F"/>
              </w:rPr>
              <w:fldChar w:fldCharType="end"/>
            </w:r>
            <w:r w:rsidRPr="009C447C">
              <w:rPr>
                <w:rFonts w:cs="Calibri"/>
                <w:color w:val="0F0F0F"/>
              </w:rPr>
              <w:t>]</w:t>
            </w:r>
          </w:p>
          <w:p w14:paraId="08D79BAB" w14:textId="77777777" w:rsidR="009C447C" w:rsidRPr="009C447C" w:rsidRDefault="009C447C" w:rsidP="009C447C">
            <w:pPr>
              <w:rPr>
                <w:rFonts w:cs="Calibri"/>
                <w:color w:val="0F0F0F"/>
              </w:rPr>
            </w:pP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Connector.Name</w:instrText>
            </w:r>
            <w:r w:rsidRPr="009C447C">
              <w:rPr>
                <w:rFonts w:cs="Calibri"/>
                <w:color w:val="0F0F0F"/>
              </w:rPr>
              <w:fldChar w:fldCharType="separate"/>
            </w:r>
            <w:r w:rsidRPr="009C447C">
              <w:rPr>
                <w:rFonts w:cs="Calibri"/>
                <w:color w:val="0F0F0F"/>
              </w:rPr>
              <w:t>zonder verblijfsobject ligt in</w:t>
            </w:r>
            <w:r w:rsidRPr="009C447C">
              <w:rPr>
                <w:rFonts w:cs="Calibri"/>
                <w:color w:val="0F0F0F"/>
              </w:rPr>
              <w:fldChar w:fldCharType="end"/>
            </w:r>
          </w:p>
          <w:p w14:paraId="527BB5DA" w14:textId="77777777" w:rsidR="009C447C" w:rsidRPr="009C447C" w:rsidRDefault="009C447C" w:rsidP="009C447C">
            <w:pPr>
              <w:rPr>
                <w:rFonts w:cs="Calibri"/>
                <w:color w:val="0F0F0F"/>
              </w:rPr>
            </w:pPr>
            <w:r w:rsidRPr="009C447C">
              <w:rPr>
                <w:rFonts w:cs="Calibri"/>
                <w:color w:val="0F0F0F"/>
              </w:rPr>
              <w:fldChar w:fldCharType="begin" w:fldLock="1"/>
            </w:r>
            <w:r w:rsidRPr="009C447C">
              <w:rPr>
                <w:rFonts w:cs="Calibri"/>
                <w:color w:val="0F0F0F"/>
              </w:rPr>
              <w:instrText>MERGEFIELD Element.Name</w:instrText>
            </w:r>
            <w:r w:rsidRPr="009C447C">
              <w:rPr>
                <w:rFonts w:cs="Calibri"/>
                <w:color w:val="0F0F0F"/>
              </w:rPr>
              <w:fldChar w:fldCharType="separate"/>
            </w:r>
            <w:r w:rsidRPr="009C447C">
              <w:rPr>
                <w:rFonts w:cs="Calibri"/>
                <w:color w:val="0F0F0F"/>
              </w:rPr>
              <w:t>BUURT</w:t>
            </w:r>
            <w:r w:rsidRPr="009C447C">
              <w:rPr>
                <w:rFonts w:cs="Calibri"/>
                <w:color w:val="0F0F0F"/>
              </w:rPr>
              <w:fldChar w:fldCharType="end"/>
            </w:r>
            <w:r w:rsidRPr="009C447C">
              <w:rPr>
                <w:rFonts w:cs="Calibri"/>
                <w:color w:val="0F0F0F"/>
              </w:rPr>
              <w:t xml:space="preserve">  [</w:t>
            </w:r>
            <w:r w:rsidRPr="009C447C">
              <w:rPr>
                <w:rFonts w:cs="Calibri"/>
                <w:color w:val="0F0F0F"/>
              </w:rPr>
              <w:fldChar w:fldCharType="begin" w:fldLock="1"/>
            </w:r>
            <w:r w:rsidRPr="009C447C">
              <w:rPr>
                <w:rFonts w:cs="Calibri"/>
                <w:color w:val="0F0F0F"/>
              </w:rPr>
              <w:instrText>MERGEFIELD ConnTarget.Cardinality</w:instrText>
            </w:r>
            <w:r w:rsidRPr="009C447C">
              <w:rPr>
                <w:rFonts w:cs="Calibri"/>
                <w:color w:val="0F0F0F"/>
              </w:rPr>
              <w:fldChar w:fldCharType="separate"/>
            </w:r>
            <w:r w:rsidRPr="009C447C">
              <w:rPr>
                <w:rFonts w:cs="Calibri"/>
                <w:color w:val="0F0F0F"/>
              </w:rPr>
              <w:t>0..1</w:t>
            </w:r>
            <w:r w:rsidRPr="009C447C">
              <w:rPr>
                <w:rFonts w:cs="Calibri"/>
                <w:color w:val="0F0F0F"/>
              </w:rPr>
              <w:fldChar w:fldCharType="end"/>
            </w:r>
            <w:r w:rsidRPr="009C447C">
              <w:rPr>
                <w:rFonts w:cs="Calibri"/>
                <w:color w:val="0F0F0F"/>
              </w:rPr>
              <w:t>]</w:t>
            </w:r>
          </w:p>
        </w:tc>
        <w:tc>
          <w:tcPr>
            <w:tcW w:w="6120" w:type="dxa"/>
            <w:tcBorders>
              <w:top w:val="nil"/>
              <w:left w:val="nil"/>
              <w:bottom w:val="nil"/>
              <w:right w:val="nil"/>
            </w:tcBorders>
          </w:tcPr>
          <w:p w14:paraId="6EFC5804" w14:textId="77777777" w:rsidR="009C447C" w:rsidRPr="009C447C" w:rsidRDefault="009C447C" w:rsidP="009C447C">
            <w:pPr>
              <w:rPr>
                <w:rFonts w:cs="Calibri"/>
                <w:color w:val="0F0F0F"/>
              </w:rPr>
            </w:pPr>
            <w:r w:rsidRPr="009C447C">
              <w:fldChar w:fldCharType="begin" w:fldLock="1"/>
            </w:r>
            <w:r w:rsidRPr="009C447C">
              <w:instrText xml:space="preserve">MERGEFIELD </w:instrText>
            </w:r>
            <w:r w:rsidRPr="009C447C">
              <w:rPr>
                <w:rFonts w:cs="Calibri"/>
                <w:color w:val="0F0F0F"/>
              </w:rPr>
              <w:instrText>Connector.Notes</w:instrText>
            </w:r>
            <w:r w:rsidRPr="009C447C">
              <w:fldChar w:fldCharType="separate"/>
            </w:r>
            <w:r w:rsidRPr="009C447C">
              <w:rPr>
                <w:rFonts w:cs="Calibri"/>
                <w:color w:val="0F0F0F"/>
              </w:rPr>
              <w:t>De BUURT waarin het PAND gelegen is waarbinnen zich geen verblijfsobjecten bevinden.</w:t>
            </w:r>
            <w:r w:rsidRPr="009C447C">
              <w:fldChar w:fldCharType="end"/>
            </w:r>
          </w:p>
        </w:tc>
      </w:tr>
      <w:tr w:rsidR="009C447C" w:rsidRPr="009C447C" w14:paraId="29ECC14A" w14:textId="77777777" w:rsidTr="00194548">
        <w:trPr>
          <w:trHeight w:hRule="exact" w:val="128"/>
        </w:trPr>
        <w:tc>
          <w:tcPr>
            <w:tcW w:w="450" w:type="dxa"/>
            <w:tcBorders>
              <w:top w:val="nil"/>
              <w:left w:val="nil"/>
              <w:bottom w:val="nil"/>
              <w:right w:val="nil"/>
            </w:tcBorders>
          </w:tcPr>
          <w:p w14:paraId="095674DA" w14:textId="77777777" w:rsidR="009C447C" w:rsidRPr="009C447C" w:rsidRDefault="009C447C" w:rsidP="009C44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4CD922E" w14:textId="77777777" w:rsidR="009C447C" w:rsidRPr="009C447C" w:rsidRDefault="009C447C" w:rsidP="009C447C">
            <w:pPr>
              <w:rPr>
                <w:rFonts w:cs="Calibri"/>
                <w:color w:val="0F0F0F"/>
              </w:rPr>
            </w:pPr>
          </w:p>
        </w:tc>
        <w:tc>
          <w:tcPr>
            <w:tcW w:w="6120" w:type="dxa"/>
            <w:tcBorders>
              <w:top w:val="nil"/>
              <w:left w:val="nil"/>
              <w:bottom w:val="nil"/>
              <w:right w:val="nil"/>
            </w:tcBorders>
          </w:tcPr>
          <w:p w14:paraId="6D6DD762" w14:textId="77777777" w:rsidR="009C447C" w:rsidRPr="009C447C" w:rsidRDefault="009C447C" w:rsidP="009C447C">
            <w:pPr>
              <w:rPr>
                <w:rFonts w:cs="Calibri"/>
                <w:color w:val="0F0F0F"/>
              </w:rPr>
            </w:pPr>
          </w:p>
        </w:tc>
      </w:tr>
    </w:tbl>
    <w:p w14:paraId="7AC002EE" w14:textId="77777777" w:rsidR="009C447C" w:rsidRP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C447C" w:rsidRPr="009C447C" w14:paraId="6739AAC1" w14:textId="77777777" w:rsidTr="00194548">
        <w:tc>
          <w:tcPr>
            <w:tcW w:w="9360" w:type="dxa"/>
            <w:tcBorders>
              <w:top w:val="nil"/>
              <w:left w:val="nil"/>
              <w:bottom w:val="nil"/>
              <w:right w:val="nil"/>
            </w:tcBorders>
          </w:tcPr>
          <w:p w14:paraId="333D5681" w14:textId="77777777" w:rsidR="009C447C" w:rsidRPr="009C447C" w:rsidRDefault="009C447C" w:rsidP="009C447C">
            <w:pPr>
              <w:rPr>
                <w:rFonts w:cs="Calibri"/>
                <w:b/>
                <w:bCs/>
                <w:color w:val="0F0F0F"/>
              </w:rPr>
            </w:pPr>
            <w:r w:rsidRPr="009C447C">
              <w:rPr>
                <w:rFonts w:cs="Calibri"/>
                <w:b/>
                <w:bCs/>
                <w:color w:val="0F0F0F"/>
              </w:rPr>
              <w:t>Toelichting objecttype</w:t>
            </w:r>
          </w:p>
          <w:p w14:paraId="532C5805" w14:textId="77777777" w:rsidR="009C447C" w:rsidRPr="009C447C" w:rsidRDefault="009C447C" w:rsidP="009C447C">
            <w:pPr>
              <w:ind w:left="720"/>
              <w:rPr>
                <w:rFonts w:cs="Calibri"/>
                <w:color w:val="0F0F0F"/>
              </w:rPr>
            </w:pPr>
            <w:r w:rsidRPr="009C447C">
              <w:rPr>
                <w:rFonts w:cs="Calibri"/>
                <w:color w:val="0F0F0F"/>
              </w:rPr>
              <w:t>Het betreft hier de in overleg met het CBS bepaalde indeling van wijken in buurten.</w:t>
            </w:r>
          </w:p>
        </w:tc>
      </w:tr>
    </w:tbl>
    <w:p w14:paraId="2A58A061" w14:textId="77777777" w:rsidR="009C447C" w:rsidRPr="009C447C" w:rsidRDefault="009C447C" w:rsidP="009C447C">
      <w:pPr>
        <w:spacing w:line="500" w:lineRule="exact"/>
        <w:contextualSpacing w:val="0"/>
        <w:outlineLvl w:val="1"/>
        <w:rPr>
          <w:rFonts w:eastAsia="Calibri"/>
          <w:b/>
          <w:bCs/>
          <w:sz w:val="20"/>
          <w:szCs w:val="20"/>
          <w:lang w:eastAsia="en-US"/>
        </w:rPr>
      </w:pPr>
      <w:bookmarkStart w:id="49" w:name="BKM_B8F44180_1F2A_4bbc_8E17_6C472111A92B"/>
      <w:bookmarkEnd w:id="49"/>
    </w:p>
    <w:p w14:paraId="250D8327" w14:textId="77777777" w:rsidR="009C447C" w:rsidRPr="009C447C" w:rsidRDefault="009C447C" w:rsidP="009C447C">
      <w:pPr>
        <w:rPr>
          <w:rFonts w:eastAsia="Calibri"/>
          <w:lang w:eastAsia="en-US"/>
        </w:rPr>
      </w:pPr>
      <w:r w:rsidRPr="009C447C">
        <w:br w:type="page"/>
      </w:r>
    </w:p>
    <w:p w14:paraId="179B7A1F" w14:textId="77777777" w:rsidR="009C447C" w:rsidRPr="009C447C" w:rsidRDefault="009C447C" w:rsidP="009C447C">
      <w:pPr>
        <w:pStyle w:val="Kop2"/>
        <w:rPr>
          <w:color w:val="0F0F0F"/>
        </w:rPr>
      </w:pPr>
      <w:r w:rsidRPr="009C447C">
        <w:rPr>
          <w:sz w:val="20"/>
          <w:szCs w:val="20"/>
        </w:rPr>
        <w:lastRenderedPageBreak/>
        <w:fldChar w:fldCharType="begin" w:fldLock="1"/>
      </w:r>
      <w:r w:rsidRPr="009C447C">
        <w:rPr>
          <w:sz w:val="20"/>
          <w:szCs w:val="20"/>
        </w:rPr>
        <w:instrText xml:space="preserve">MERGEFIELD </w:instrText>
      </w:r>
      <w:r w:rsidRPr="009C447C">
        <w:rPr>
          <w:color w:val="0F0F0F"/>
        </w:rPr>
        <w:instrText>Element.Stereotype</w:instrText>
      </w:r>
      <w:r w:rsidRPr="009C447C">
        <w:rPr>
          <w:sz w:val="20"/>
          <w:szCs w:val="20"/>
        </w:rPr>
        <w:fldChar w:fldCharType="separate"/>
      </w:r>
      <w:r w:rsidRPr="009C447C">
        <w:rPr>
          <w:color w:val="0F0F0F"/>
        </w:rPr>
        <w:t>«Objecttype»</w:t>
      </w:r>
      <w:r w:rsidRPr="009C447C">
        <w:rPr>
          <w:sz w:val="20"/>
          <w:szCs w:val="20"/>
        </w:rPr>
        <w:fldChar w:fldCharType="end"/>
      </w:r>
      <w:r w:rsidRPr="009C447C">
        <w:t xml:space="preserve"> </w:t>
      </w:r>
      <w:r w:rsidRPr="009C447C">
        <w:rPr>
          <w:u w:val="single"/>
        </w:rPr>
        <w:fldChar w:fldCharType="begin" w:fldLock="1"/>
      </w:r>
      <w:r w:rsidRPr="009C447C">
        <w:rPr>
          <w:u w:val="single"/>
        </w:rPr>
        <w:instrText>MERGEFIELD Element.Name</w:instrText>
      </w:r>
      <w:r w:rsidRPr="009C447C">
        <w:rPr>
          <w:u w:val="single"/>
        </w:rPr>
        <w:fldChar w:fldCharType="separate"/>
      </w:r>
      <w:r w:rsidRPr="009C447C">
        <w:rPr>
          <w:u w:val="single"/>
        </w:rPr>
        <w:t>FUNCTIONEEL GEBIED</w:t>
      </w:r>
      <w:r w:rsidRPr="009C447C">
        <w:rPr>
          <w:u w:val="single"/>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9C447C" w:rsidRPr="009C447C" w14:paraId="795AC851" w14:textId="77777777" w:rsidTr="00194548">
        <w:trPr>
          <w:trHeight w:val="271"/>
        </w:trPr>
        <w:tc>
          <w:tcPr>
            <w:tcW w:w="2340" w:type="dxa"/>
            <w:gridSpan w:val="2"/>
            <w:tcBorders>
              <w:top w:val="nil"/>
              <w:left w:val="nil"/>
              <w:bottom w:val="nil"/>
              <w:right w:val="nil"/>
            </w:tcBorders>
          </w:tcPr>
          <w:p w14:paraId="42A8B18E" w14:textId="77777777" w:rsidR="009C447C" w:rsidRPr="009C447C" w:rsidRDefault="009C447C" w:rsidP="009C447C">
            <w:pPr>
              <w:rPr>
                <w:rFonts w:cs="Calibri"/>
                <w:color w:val="0F0F0F"/>
              </w:rPr>
            </w:pPr>
            <w:r w:rsidRPr="009C447C">
              <w:rPr>
                <w:rFonts w:cs="Calibri"/>
                <w:b/>
                <w:bCs/>
                <w:color w:val="0F0F0F"/>
              </w:rPr>
              <w:t>Naam</w:t>
            </w:r>
          </w:p>
        </w:tc>
        <w:tc>
          <w:tcPr>
            <w:tcW w:w="7020" w:type="dxa"/>
            <w:gridSpan w:val="4"/>
            <w:tcBorders>
              <w:top w:val="nil"/>
              <w:left w:val="nil"/>
              <w:bottom w:val="nil"/>
              <w:right w:val="nil"/>
            </w:tcBorders>
          </w:tcPr>
          <w:p w14:paraId="5CB07A90"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Element.Name</w:instrText>
            </w:r>
            <w:r w:rsidRPr="009C447C">
              <w:rPr>
                <w:color w:val="FF0000"/>
                <w:u w:val="single"/>
              </w:rPr>
              <w:fldChar w:fldCharType="separate"/>
            </w:r>
            <w:r w:rsidRPr="009C447C">
              <w:rPr>
                <w:rFonts w:cs="Calibri"/>
                <w:color w:val="FF0000"/>
                <w:u w:val="single"/>
              </w:rPr>
              <w:t>FUNCTIONEEL GEBIED</w:t>
            </w:r>
            <w:r w:rsidRPr="009C447C">
              <w:rPr>
                <w:color w:val="FF0000"/>
                <w:u w:val="single"/>
              </w:rPr>
              <w:fldChar w:fldCharType="end"/>
            </w:r>
          </w:p>
        </w:tc>
      </w:tr>
      <w:tr w:rsidR="009C447C" w:rsidRPr="009C447C" w14:paraId="36B77A56" w14:textId="77777777" w:rsidTr="00194548">
        <w:trPr>
          <w:trHeight w:hRule="exact" w:val="128"/>
        </w:trPr>
        <w:tc>
          <w:tcPr>
            <w:tcW w:w="2340" w:type="dxa"/>
            <w:gridSpan w:val="2"/>
            <w:tcBorders>
              <w:top w:val="nil"/>
              <w:left w:val="nil"/>
              <w:bottom w:val="nil"/>
              <w:right w:val="nil"/>
            </w:tcBorders>
          </w:tcPr>
          <w:p w14:paraId="2AC3BBBF"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32064CA7" w14:textId="77777777" w:rsidR="009C447C" w:rsidRPr="009C447C" w:rsidRDefault="009C447C" w:rsidP="009C447C">
            <w:pPr>
              <w:rPr>
                <w:rFonts w:cs="Calibri"/>
                <w:color w:val="FF0000"/>
                <w:u w:val="single"/>
              </w:rPr>
            </w:pPr>
          </w:p>
        </w:tc>
      </w:tr>
      <w:tr w:rsidR="009C447C" w:rsidRPr="009C447C" w14:paraId="18892443" w14:textId="77777777" w:rsidTr="00194548">
        <w:tc>
          <w:tcPr>
            <w:tcW w:w="2340" w:type="dxa"/>
            <w:gridSpan w:val="2"/>
            <w:tcBorders>
              <w:top w:val="nil"/>
              <w:left w:val="nil"/>
              <w:bottom w:val="nil"/>
              <w:right w:val="nil"/>
            </w:tcBorders>
          </w:tcPr>
          <w:p w14:paraId="37DCFCA6" w14:textId="77777777" w:rsidR="009C447C" w:rsidRPr="009C447C" w:rsidRDefault="009C447C" w:rsidP="009C447C">
            <w:pPr>
              <w:rPr>
                <w:rFonts w:cs="Calibri"/>
                <w:color w:val="0F0F0F"/>
              </w:rPr>
            </w:pPr>
            <w:r w:rsidRPr="009C447C">
              <w:rPr>
                <w:rFonts w:cs="Calibri"/>
                <w:b/>
                <w:bCs/>
                <w:color w:val="0F0F0F"/>
              </w:rPr>
              <w:t>Mnemonic</w:t>
            </w:r>
          </w:p>
        </w:tc>
        <w:tc>
          <w:tcPr>
            <w:tcW w:w="7020" w:type="dxa"/>
            <w:gridSpan w:val="4"/>
            <w:tcBorders>
              <w:top w:val="nil"/>
              <w:left w:val="nil"/>
              <w:bottom w:val="nil"/>
              <w:right w:val="nil"/>
            </w:tcBorders>
          </w:tcPr>
          <w:p w14:paraId="33D54A1E"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Element.Alias</w:instrText>
            </w:r>
            <w:r w:rsidRPr="009C447C">
              <w:rPr>
                <w:color w:val="FF0000"/>
                <w:u w:val="single"/>
              </w:rPr>
              <w:fldChar w:fldCharType="separate"/>
            </w:r>
            <w:r w:rsidRPr="009C447C">
              <w:rPr>
                <w:rFonts w:cs="Calibri"/>
                <w:color w:val="FF0000"/>
                <w:u w:val="single"/>
              </w:rPr>
              <w:t>FUG</w:t>
            </w:r>
            <w:r w:rsidRPr="009C447C">
              <w:rPr>
                <w:color w:val="FF0000"/>
                <w:u w:val="single"/>
              </w:rPr>
              <w:fldChar w:fldCharType="end"/>
            </w:r>
          </w:p>
        </w:tc>
      </w:tr>
      <w:tr w:rsidR="009C447C" w:rsidRPr="009C447C" w14:paraId="6F180C76" w14:textId="77777777" w:rsidTr="00194548">
        <w:trPr>
          <w:trHeight w:hRule="exact" w:val="128"/>
        </w:trPr>
        <w:tc>
          <w:tcPr>
            <w:tcW w:w="2340" w:type="dxa"/>
            <w:gridSpan w:val="2"/>
            <w:tcBorders>
              <w:top w:val="nil"/>
              <w:left w:val="nil"/>
              <w:bottom w:val="nil"/>
              <w:right w:val="nil"/>
            </w:tcBorders>
          </w:tcPr>
          <w:p w14:paraId="6040DD21"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33701D12" w14:textId="77777777" w:rsidR="009C447C" w:rsidRPr="009C447C" w:rsidRDefault="009C447C" w:rsidP="009C447C">
            <w:pPr>
              <w:rPr>
                <w:rFonts w:cs="Calibri"/>
                <w:color w:val="FF0000"/>
                <w:u w:val="single"/>
              </w:rPr>
            </w:pPr>
          </w:p>
        </w:tc>
      </w:tr>
      <w:tr w:rsidR="009C447C" w:rsidRPr="009C447C" w14:paraId="74D6063C" w14:textId="77777777" w:rsidTr="00194548">
        <w:tc>
          <w:tcPr>
            <w:tcW w:w="2340" w:type="dxa"/>
            <w:gridSpan w:val="2"/>
            <w:tcBorders>
              <w:top w:val="nil"/>
              <w:left w:val="nil"/>
              <w:bottom w:val="nil"/>
              <w:right w:val="nil"/>
            </w:tcBorders>
          </w:tcPr>
          <w:p w14:paraId="08A2EB4E" w14:textId="77777777" w:rsidR="009C447C" w:rsidRPr="009C447C" w:rsidRDefault="009C447C" w:rsidP="009C447C">
            <w:pPr>
              <w:rPr>
                <w:rFonts w:cs="Calibri"/>
                <w:b/>
                <w:bCs/>
                <w:color w:val="0F0F0F"/>
              </w:rPr>
            </w:pPr>
            <w:r w:rsidRPr="009C447C">
              <w:rPr>
                <w:rFonts w:cs="Calibri"/>
                <w:b/>
                <w:bCs/>
                <w:color w:val="0F0F0F"/>
              </w:rPr>
              <w:t>Herkomst</w:t>
            </w:r>
          </w:p>
        </w:tc>
        <w:tc>
          <w:tcPr>
            <w:tcW w:w="7020" w:type="dxa"/>
            <w:gridSpan w:val="4"/>
            <w:tcBorders>
              <w:top w:val="nil"/>
              <w:left w:val="nil"/>
              <w:bottom w:val="nil"/>
              <w:right w:val="nil"/>
            </w:tcBorders>
          </w:tcPr>
          <w:p w14:paraId="6D29BA1E" w14:textId="77777777" w:rsidR="009C447C" w:rsidRPr="009C447C" w:rsidRDefault="009C447C" w:rsidP="009C447C">
            <w:pPr>
              <w:rPr>
                <w:rFonts w:cs="Calibri"/>
                <w:color w:val="FF0000"/>
                <w:u w:val="single"/>
              </w:rPr>
            </w:pPr>
            <w:r w:rsidRPr="009C447C">
              <w:rPr>
                <w:rFonts w:cs="Calibri"/>
                <w:color w:val="FF0000"/>
                <w:u w:val="single"/>
              </w:rPr>
              <w:t>IMGeo</w:t>
            </w:r>
          </w:p>
        </w:tc>
      </w:tr>
      <w:tr w:rsidR="009C447C" w:rsidRPr="009C447C" w14:paraId="2A7C275C" w14:textId="77777777" w:rsidTr="00194548">
        <w:trPr>
          <w:trHeight w:hRule="exact" w:val="128"/>
        </w:trPr>
        <w:tc>
          <w:tcPr>
            <w:tcW w:w="2340" w:type="dxa"/>
            <w:gridSpan w:val="2"/>
            <w:tcBorders>
              <w:top w:val="nil"/>
              <w:left w:val="nil"/>
              <w:bottom w:val="nil"/>
              <w:right w:val="nil"/>
            </w:tcBorders>
          </w:tcPr>
          <w:p w14:paraId="51BA1705"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6B11F1F5" w14:textId="77777777" w:rsidR="009C447C" w:rsidRPr="009C447C" w:rsidRDefault="009C447C" w:rsidP="009C447C">
            <w:pPr>
              <w:rPr>
                <w:rFonts w:cs="Calibri"/>
                <w:color w:val="FF0000"/>
                <w:u w:val="single"/>
              </w:rPr>
            </w:pPr>
          </w:p>
        </w:tc>
      </w:tr>
      <w:tr w:rsidR="009C447C" w:rsidRPr="009C447C" w14:paraId="5A5B2E80" w14:textId="77777777" w:rsidTr="00194548">
        <w:trPr>
          <w:trHeight w:val="230"/>
        </w:trPr>
        <w:tc>
          <w:tcPr>
            <w:tcW w:w="2340" w:type="dxa"/>
            <w:gridSpan w:val="2"/>
            <w:tcBorders>
              <w:top w:val="nil"/>
              <w:left w:val="nil"/>
              <w:bottom w:val="nil"/>
              <w:right w:val="nil"/>
            </w:tcBorders>
          </w:tcPr>
          <w:p w14:paraId="77FEC8DD" w14:textId="77777777" w:rsidR="009C447C" w:rsidRPr="009C447C" w:rsidRDefault="009C447C" w:rsidP="009C447C">
            <w:pPr>
              <w:rPr>
                <w:rFonts w:cs="Calibri"/>
                <w:b/>
                <w:bCs/>
                <w:color w:val="0F0F0F"/>
              </w:rPr>
            </w:pPr>
            <w:r w:rsidRPr="009C447C">
              <w:rPr>
                <w:rFonts w:cs="Calibri"/>
                <w:b/>
                <w:bCs/>
                <w:color w:val="0F0F0F"/>
              </w:rPr>
              <w:t>Definitie</w:t>
            </w:r>
          </w:p>
        </w:tc>
        <w:tc>
          <w:tcPr>
            <w:tcW w:w="7020" w:type="dxa"/>
            <w:gridSpan w:val="4"/>
            <w:tcBorders>
              <w:top w:val="nil"/>
              <w:left w:val="nil"/>
              <w:bottom w:val="nil"/>
              <w:right w:val="nil"/>
            </w:tcBorders>
          </w:tcPr>
          <w:p w14:paraId="046CBB54"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Element.Notes</w:instrText>
            </w:r>
            <w:r w:rsidRPr="009C447C">
              <w:rPr>
                <w:color w:val="FF0000"/>
                <w:u w:val="single"/>
              </w:rPr>
              <w:fldChar w:fldCharType="separate"/>
            </w:r>
            <w:r w:rsidRPr="009C447C">
              <w:rPr>
                <w:rFonts w:cs="Calibri"/>
                <w:color w:val="FF0000"/>
                <w:u w:val="single"/>
              </w:rPr>
              <w:t>Begrensd en benoemd gebied dat door een functionele eenheid beschreven wordt.</w:t>
            </w:r>
            <w:r w:rsidRPr="009C447C">
              <w:rPr>
                <w:color w:val="FF0000"/>
                <w:u w:val="single"/>
              </w:rPr>
              <w:fldChar w:fldCharType="end"/>
            </w:r>
          </w:p>
        </w:tc>
      </w:tr>
      <w:tr w:rsidR="009C447C" w:rsidRPr="009C447C" w14:paraId="7219EC3F" w14:textId="77777777" w:rsidTr="00194548">
        <w:trPr>
          <w:trHeight w:hRule="exact" w:val="68"/>
        </w:trPr>
        <w:tc>
          <w:tcPr>
            <w:tcW w:w="2340" w:type="dxa"/>
            <w:gridSpan w:val="2"/>
            <w:tcBorders>
              <w:top w:val="nil"/>
              <w:left w:val="nil"/>
              <w:bottom w:val="nil"/>
              <w:right w:val="nil"/>
            </w:tcBorders>
          </w:tcPr>
          <w:p w14:paraId="7713CC0C"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4D87E99C" w14:textId="77777777" w:rsidR="009C447C" w:rsidRPr="009C447C" w:rsidRDefault="009C447C" w:rsidP="009C447C">
            <w:pPr>
              <w:rPr>
                <w:rFonts w:cs="Calibri"/>
                <w:color w:val="FF0000"/>
                <w:u w:val="single"/>
              </w:rPr>
            </w:pPr>
          </w:p>
        </w:tc>
      </w:tr>
      <w:tr w:rsidR="009C447C" w:rsidRPr="009C447C" w14:paraId="54F333A1" w14:textId="77777777" w:rsidTr="00194548">
        <w:trPr>
          <w:trHeight w:val="271"/>
        </w:trPr>
        <w:tc>
          <w:tcPr>
            <w:tcW w:w="2340" w:type="dxa"/>
            <w:gridSpan w:val="2"/>
            <w:tcBorders>
              <w:top w:val="nil"/>
              <w:left w:val="nil"/>
              <w:bottom w:val="nil"/>
              <w:right w:val="nil"/>
            </w:tcBorders>
          </w:tcPr>
          <w:p w14:paraId="67892046" w14:textId="77777777" w:rsidR="009C447C" w:rsidRPr="009C447C" w:rsidRDefault="009C447C" w:rsidP="009C447C">
            <w:pPr>
              <w:rPr>
                <w:rFonts w:cs="Calibri"/>
                <w:b/>
                <w:bCs/>
                <w:color w:val="0F0F0F"/>
              </w:rPr>
            </w:pPr>
            <w:r w:rsidRPr="009C447C">
              <w:rPr>
                <w:rFonts w:cs="Calibri"/>
                <w:b/>
                <w:bCs/>
                <w:color w:val="0F0F0F"/>
              </w:rPr>
              <w:t>Herkomst definitie</w:t>
            </w:r>
          </w:p>
        </w:tc>
        <w:tc>
          <w:tcPr>
            <w:tcW w:w="7020" w:type="dxa"/>
            <w:gridSpan w:val="4"/>
            <w:tcBorders>
              <w:top w:val="nil"/>
              <w:left w:val="nil"/>
              <w:bottom w:val="nil"/>
              <w:right w:val="nil"/>
            </w:tcBorders>
          </w:tcPr>
          <w:p w14:paraId="12A81325" w14:textId="77777777" w:rsidR="009C447C" w:rsidRPr="009C447C" w:rsidRDefault="009C447C" w:rsidP="009C447C">
            <w:pPr>
              <w:rPr>
                <w:rFonts w:cs="Calibri"/>
                <w:color w:val="FF0000"/>
                <w:u w:val="single"/>
              </w:rPr>
            </w:pPr>
            <w:r w:rsidRPr="009C447C">
              <w:rPr>
                <w:rFonts w:cs="Calibri"/>
                <w:color w:val="FF0000"/>
                <w:u w:val="single"/>
              </w:rPr>
              <w:t>BRT</w:t>
            </w:r>
          </w:p>
        </w:tc>
      </w:tr>
      <w:tr w:rsidR="009C447C" w:rsidRPr="009C447C" w14:paraId="14CAE64D" w14:textId="77777777" w:rsidTr="00194548">
        <w:trPr>
          <w:trHeight w:hRule="exact" w:val="128"/>
        </w:trPr>
        <w:tc>
          <w:tcPr>
            <w:tcW w:w="2340" w:type="dxa"/>
            <w:gridSpan w:val="2"/>
            <w:tcBorders>
              <w:top w:val="nil"/>
              <w:left w:val="nil"/>
              <w:bottom w:val="nil"/>
              <w:right w:val="nil"/>
            </w:tcBorders>
          </w:tcPr>
          <w:p w14:paraId="11108261"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41668361" w14:textId="77777777" w:rsidR="009C447C" w:rsidRPr="009C447C" w:rsidRDefault="009C447C" w:rsidP="009C447C">
            <w:pPr>
              <w:rPr>
                <w:rFonts w:cs="Calibri"/>
                <w:color w:val="FF0000"/>
                <w:u w:val="single"/>
              </w:rPr>
            </w:pPr>
          </w:p>
        </w:tc>
      </w:tr>
      <w:tr w:rsidR="009C447C" w:rsidRPr="009C447C" w14:paraId="794D0875" w14:textId="77777777" w:rsidTr="00194548">
        <w:tc>
          <w:tcPr>
            <w:tcW w:w="2340" w:type="dxa"/>
            <w:gridSpan w:val="2"/>
            <w:tcBorders>
              <w:top w:val="nil"/>
              <w:left w:val="nil"/>
              <w:bottom w:val="nil"/>
              <w:right w:val="nil"/>
            </w:tcBorders>
          </w:tcPr>
          <w:p w14:paraId="46F1C514" w14:textId="77777777" w:rsidR="009C447C" w:rsidRPr="009C447C" w:rsidRDefault="009C447C" w:rsidP="009C447C">
            <w:pPr>
              <w:rPr>
                <w:rFonts w:cs="Calibri"/>
                <w:b/>
                <w:bCs/>
                <w:color w:val="0F0F0F"/>
              </w:rPr>
            </w:pPr>
            <w:r w:rsidRPr="009C447C">
              <w:rPr>
                <w:rFonts w:cs="Calibri"/>
                <w:b/>
                <w:bCs/>
                <w:color w:val="0F0F0F"/>
              </w:rPr>
              <w:t>Datum opname</w:t>
            </w:r>
          </w:p>
        </w:tc>
        <w:tc>
          <w:tcPr>
            <w:tcW w:w="7020" w:type="dxa"/>
            <w:gridSpan w:val="4"/>
            <w:tcBorders>
              <w:top w:val="nil"/>
              <w:left w:val="nil"/>
              <w:bottom w:val="nil"/>
              <w:right w:val="nil"/>
            </w:tcBorders>
          </w:tcPr>
          <w:p w14:paraId="44227771" w14:textId="77777777" w:rsidR="009C447C" w:rsidRPr="009C447C" w:rsidRDefault="009C447C" w:rsidP="009C447C">
            <w:pPr>
              <w:rPr>
                <w:rFonts w:cs="Calibri"/>
                <w:color w:val="FF0000"/>
                <w:u w:val="single"/>
              </w:rPr>
            </w:pPr>
            <w:r w:rsidRPr="009C447C">
              <w:rPr>
                <w:rFonts w:cs="Calibri"/>
                <w:color w:val="FF0000"/>
                <w:u w:val="single"/>
              </w:rPr>
              <w:t>30 december 2013</w:t>
            </w:r>
          </w:p>
        </w:tc>
      </w:tr>
      <w:tr w:rsidR="009C447C" w:rsidRPr="009C447C" w14:paraId="0DD66B4C" w14:textId="77777777" w:rsidTr="00194548">
        <w:trPr>
          <w:trHeight w:hRule="exact" w:val="128"/>
        </w:trPr>
        <w:tc>
          <w:tcPr>
            <w:tcW w:w="2340" w:type="dxa"/>
            <w:gridSpan w:val="2"/>
            <w:tcBorders>
              <w:top w:val="nil"/>
              <w:left w:val="nil"/>
              <w:bottom w:val="nil"/>
              <w:right w:val="nil"/>
            </w:tcBorders>
          </w:tcPr>
          <w:p w14:paraId="1B4A6B9D"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110F2A4C" w14:textId="77777777" w:rsidR="009C447C" w:rsidRPr="009C447C" w:rsidRDefault="009C447C" w:rsidP="009C447C">
            <w:pPr>
              <w:rPr>
                <w:rFonts w:cs="Calibri"/>
                <w:color w:val="FF0000"/>
                <w:u w:val="single"/>
              </w:rPr>
            </w:pPr>
          </w:p>
        </w:tc>
      </w:tr>
      <w:tr w:rsidR="009C447C" w:rsidRPr="009C447C" w14:paraId="27884A4E" w14:textId="77777777" w:rsidTr="00194548">
        <w:tc>
          <w:tcPr>
            <w:tcW w:w="2340" w:type="dxa"/>
            <w:gridSpan w:val="2"/>
            <w:tcBorders>
              <w:top w:val="nil"/>
              <w:left w:val="nil"/>
              <w:bottom w:val="nil"/>
              <w:right w:val="nil"/>
            </w:tcBorders>
          </w:tcPr>
          <w:p w14:paraId="75DEF33C" w14:textId="77777777" w:rsidR="009C447C" w:rsidRPr="009C447C" w:rsidRDefault="009C447C" w:rsidP="009C447C">
            <w:pPr>
              <w:rPr>
                <w:rFonts w:cs="Calibri"/>
                <w:b/>
                <w:bCs/>
                <w:color w:val="0F0F0F"/>
              </w:rPr>
            </w:pPr>
            <w:r w:rsidRPr="009C447C">
              <w:rPr>
                <w:rFonts w:cs="Calibri"/>
                <w:b/>
                <w:bCs/>
                <w:color w:val="0F0F0F"/>
              </w:rPr>
              <w:t>Unieke aanduiding</w:t>
            </w:r>
          </w:p>
        </w:tc>
        <w:tc>
          <w:tcPr>
            <w:tcW w:w="7020" w:type="dxa"/>
            <w:gridSpan w:val="4"/>
            <w:tcBorders>
              <w:top w:val="nil"/>
              <w:left w:val="nil"/>
              <w:bottom w:val="nil"/>
              <w:right w:val="nil"/>
            </w:tcBorders>
          </w:tcPr>
          <w:p w14:paraId="05264095" w14:textId="77777777" w:rsidR="009C447C" w:rsidRPr="009C447C" w:rsidRDefault="009C447C" w:rsidP="009C447C">
            <w:pPr>
              <w:rPr>
                <w:rFonts w:cs="Calibri"/>
                <w:color w:val="FF0000"/>
                <w:u w:val="single"/>
              </w:rPr>
            </w:pPr>
            <w:r w:rsidRPr="009C447C">
              <w:rPr>
                <w:rFonts w:cs="Calibri"/>
                <w:color w:val="FF0000"/>
                <w:u w:val="single"/>
              </w:rPr>
              <w:t>Identificatie functioneel gebied</w:t>
            </w:r>
          </w:p>
        </w:tc>
      </w:tr>
      <w:tr w:rsidR="009C447C" w:rsidRPr="009C447C" w14:paraId="534400ED" w14:textId="77777777" w:rsidTr="00194548">
        <w:trPr>
          <w:trHeight w:hRule="exact" w:val="128"/>
        </w:trPr>
        <w:tc>
          <w:tcPr>
            <w:tcW w:w="2340" w:type="dxa"/>
            <w:gridSpan w:val="2"/>
            <w:tcBorders>
              <w:top w:val="nil"/>
              <w:left w:val="nil"/>
              <w:bottom w:val="nil"/>
              <w:right w:val="nil"/>
            </w:tcBorders>
          </w:tcPr>
          <w:p w14:paraId="32975253"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723E18A2" w14:textId="77777777" w:rsidR="009C447C" w:rsidRPr="009C447C" w:rsidRDefault="009C447C" w:rsidP="009C447C">
            <w:pPr>
              <w:rPr>
                <w:rFonts w:cs="Calibri"/>
                <w:b/>
                <w:bCs/>
                <w:color w:val="FF0000"/>
                <w:u w:val="single"/>
              </w:rPr>
            </w:pPr>
          </w:p>
        </w:tc>
      </w:tr>
      <w:tr w:rsidR="009C447C" w:rsidRPr="009C447C" w14:paraId="5102FD5E" w14:textId="77777777" w:rsidTr="00194548">
        <w:tc>
          <w:tcPr>
            <w:tcW w:w="2340" w:type="dxa"/>
            <w:gridSpan w:val="2"/>
            <w:tcBorders>
              <w:top w:val="nil"/>
              <w:left w:val="nil"/>
              <w:bottom w:val="nil"/>
              <w:right w:val="nil"/>
            </w:tcBorders>
          </w:tcPr>
          <w:p w14:paraId="72E46A86" w14:textId="77777777" w:rsidR="009C447C" w:rsidRPr="009C447C" w:rsidRDefault="009C447C" w:rsidP="009C447C">
            <w:pPr>
              <w:rPr>
                <w:rFonts w:cs="Calibri"/>
                <w:b/>
                <w:bCs/>
                <w:color w:val="0F0F0F"/>
              </w:rPr>
            </w:pPr>
            <w:r w:rsidRPr="009C447C">
              <w:rPr>
                <w:rFonts w:cs="Calibri"/>
                <w:b/>
                <w:bCs/>
                <w:color w:val="0F0F0F"/>
              </w:rPr>
              <w:t>Populatie</w:t>
            </w:r>
          </w:p>
        </w:tc>
        <w:tc>
          <w:tcPr>
            <w:tcW w:w="7020" w:type="dxa"/>
            <w:gridSpan w:val="4"/>
            <w:tcBorders>
              <w:top w:val="nil"/>
              <w:left w:val="nil"/>
              <w:bottom w:val="nil"/>
              <w:right w:val="nil"/>
            </w:tcBorders>
          </w:tcPr>
          <w:p w14:paraId="3FD77C22" w14:textId="77777777" w:rsidR="009C447C" w:rsidRPr="009C447C" w:rsidRDefault="009C447C" w:rsidP="009C447C">
            <w:pPr>
              <w:rPr>
                <w:rFonts w:cs="Calibri"/>
                <w:color w:val="FF0000"/>
                <w:u w:val="single"/>
              </w:rPr>
            </w:pPr>
            <w:r w:rsidRPr="009C447C">
              <w:rPr>
                <w:rFonts w:cs="Calibri"/>
                <w:color w:val="FF0000"/>
                <w:u w:val="single"/>
              </w:rPr>
              <w:t xml:space="preserve">Gerealiseerde planwijzigingen van bestaande functioneel gebied objecten maken geen deel uit van de verzameling functionele gebieden. </w:t>
            </w:r>
          </w:p>
          <w:p w14:paraId="48C1FC18" w14:textId="77777777" w:rsidR="009C447C" w:rsidRPr="009C447C" w:rsidRDefault="009C447C" w:rsidP="009C447C">
            <w:pPr>
              <w:rPr>
                <w:rFonts w:cs="Calibri"/>
                <w:color w:val="FF0000"/>
                <w:u w:val="single"/>
              </w:rPr>
            </w:pPr>
          </w:p>
          <w:p w14:paraId="54F0F318" w14:textId="77777777" w:rsidR="009C447C" w:rsidRPr="009C447C" w:rsidRDefault="009C447C" w:rsidP="009C447C">
            <w:pPr>
              <w:rPr>
                <w:rFonts w:cs="Calibri"/>
                <w:color w:val="FF0000"/>
                <w:u w:val="single"/>
              </w:rPr>
            </w:pPr>
            <w:r w:rsidRPr="009C447C">
              <w:rPr>
                <w:rFonts w:cs="Calibri"/>
                <w:color w:val="FF0000"/>
                <w:u w:val="single"/>
              </w:rPr>
              <w:t>Zie verder BGT en IMGeo</w:t>
            </w:r>
          </w:p>
          <w:p w14:paraId="3AAAB969" w14:textId="77777777" w:rsidR="009C447C" w:rsidRPr="009C447C" w:rsidRDefault="009C447C" w:rsidP="009C447C">
            <w:pPr>
              <w:rPr>
                <w:rFonts w:cs="Calibri"/>
                <w:color w:val="FF0000"/>
                <w:u w:val="single"/>
              </w:rPr>
            </w:pPr>
          </w:p>
          <w:p w14:paraId="4297B4E1" w14:textId="77777777" w:rsidR="009C447C" w:rsidRPr="009C447C" w:rsidRDefault="009C447C" w:rsidP="009C447C">
            <w:pPr>
              <w:rPr>
                <w:rFonts w:cs="Calibri"/>
                <w:color w:val="FF0000"/>
                <w:u w:val="single"/>
              </w:rPr>
            </w:pPr>
          </w:p>
        </w:tc>
      </w:tr>
      <w:tr w:rsidR="009C447C" w:rsidRPr="009C447C" w14:paraId="6B143CA7" w14:textId="77777777" w:rsidTr="00194548">
        <w:trPr>
          <w:trHeight w:hRule="exact" w:val="128"/>
        </w:trPr>
        <w:tc>
          <w:tcPr>
            <w:tcW w:w="2340" w:type="dxa"/>
            <w:gridSpan w:val="2"/>
            <w:tcBorders>
              <w:top w:val="nil"/>
              <w:left w:val="nil"/>
              <w:bottom w:val="nil"/>
              <w:right w:val="nil"/>
            </w:tcBorders>
          </w:tcPr>
          <w:p w14:paraId="7ABEF2FC"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0A7CA6B6" w14:textId="77777777" w:rsidR="009C447C" w:rsidRPr="009C447C" w:rsidRDefault="009C447C" w:rsidP="009C447C">
            <w:pPr>
              <w:rPr>
                <w:rFonts w:cs="Calibri"/>
                <w:color w:val="0F0F0F"/>
              </w:rPr>
            </w:pPr>
          </w:p>
        </w:tc>
      </w:tr>
      <w:tr w:rsidR="009C447C" w:rsidRPr="009C447C" w14:paraId="0643A3F9" w14:textId="77777777" w:rsidTr="00194548">
        <w:trPr>
          <w:trHeight w:hRule="exact" w:val="256"/>
        </w:trPr>
        <w:tc>
          <w:tcPr>
            <w:tcW w:w="2340" w:type="dxa"/>
            <w:gridSpan w:val="2"/>
            <w:tcBorders>
              <w:top w:val="nil"/>
              <w:left w:val="nil"/>
              <w:bottom w:val="nil"/>
              <w:right w:val="nil"/>
            </w:tcBorders>
          </w:tcPr>
          <w:p w14:paraId="0267B6C7" w14:textId="77777777" w:rsidR="009C447C" w:rsidRPr="009C447C" w:rsidRDefault="009C447C" w:rsidP="009C447C">
            <w:pPr>
              <w:rPr>
                <w:rFonts w:cs="Calibri"/>
                <w:b/>
                <w:bCs/>
                <w:color w:val="0F0F0F"/>
              </w:rPr>
            </w:pPr>
            <w:r w:rsidRPr="009C447C">
              <w:rPr>
                <w:rFonts w:cs="Calibri"/>
                <w:b/>
                <w:bCs/>
                <w:color w:val="0F0F0F"/>
              </w:rPr>
              <w:t>Kwaliteitsbegrip</w:t>
            </w:r>
          </w:p>
        </w:tc>
        <w:tc>
          <w:tcPr>
            <w:tcW w:w="7020" w:type="dxa"/>
            <w:gridSpan w:val="4"/>
            <w:tcBorders>
              <w:top w:val="nil"/>
              <w:left w:val="nil"/>
              <w:bottom w:val="nil"/>
              <w:right w:val="nil"/>
            </w:tcBorders>
          </w:tcPr>
          <w:p w14:paraId="5FDB972E" w14:textId="77777777" w:rsidR="009C447C" w:rsidRPr="009C447C" w:rsidRDefault="009C447C" w:rsidP="009C447C">
            <w:pPr>
              <w:rPr>
                <w:rFonts w:cs="Calibri"/>
                <w:color w:val="0F0F0F"/>
              </w:rPr>
            </w:pPr>
          </w:p>
        </w:tc>
      </w:tr>
      <w:tr w:rsidR="009C447C" w:rsidRPr="009C447C" w14:paraId="798CEC0B" w14:textId="77777777" w:rsidTr="00194548">
        <w:trPr>
          <w:trHeight w:hRule="exact" w:val="256"/>
        </w:trPr>
        <w:tc>
          <w:tcPr>
            <w:tcW w:w="2340" w:type="dxa"/>
            <w:gridSpan w:val="2"/>
            <w:tcBorders>
              <w:top w:val="nil"/>
              <w:left w:val="nil"/>
              <w:bottom w:val="nil"/>
              <w:right w:val="nil"/>
            </w:tcBorders>
          </w:tcPr>
          <w:p w14:paraId="6BF62CEB" w14:textId="77777777" w:rsidR="009C447C" w:rsidRPr="009C447C" w:rsidRDefault="009C447C" w:rsidP="009C447C">
            <w:pPr>
              <w:rPr>
                <w:rFonts w:cs="Calibri"/>
                <w:b/>
                <w:bCs/>
                <w:color w:val="0F0F0F"/>
              </w:rPr>
            </w:pPr>
          </w:p>
        </w:tc>
        <w:tc>
          <w:tcPr>
            <w:tcW w:w="7020" w:type="dxa"/>
            <w:gridSpan w:val="4"/>
            <w:tcBorders>
              <w:top w:val="nil"/>
              <w:left w:val="nil"/>
              <w:bottom w:val="nil"/>
              <w:right w:val="nil"/>
            </w:tcBorders>
          </w:tcPr>
          <w:p w14:paraId="5E262CAE" w14:textId="77777777" w:rsidR="009C447C" w:rsidRPr="009C447C" w:rsidRDefault="009C447C" w:rsidP="009C447C">
            <w:pPr>
              <w:rPr>
                <w:rFonts w:cs="Calibri"/>
                <w:color w:val="0F0F0F"/>
              </w:rPr>
            </w:pPr>
          </w:p>
        </w:tc>
      </w:tr>
      <w:tr w:rsidR="009C447C" w:rsidRPr="009C447C" w14:paraId="01A938B6" w14:textId="77777777" w:rsidTr="00194548">
        <w:tc>
          <w:tcPr>
            <w:tcW w:w="2340" w:type="dxa"/>
            <w:gridSpan w:val="2"/>
            <w:tcBorders>
              <w:top w:val="nil"/>
              <w:left w:val="nil"/>
              <w:bottom w:val="nil"/>
              <w:right w:val="nil"/>
            </w:tcBorders>
          </w:tcPr>
          <w:p w14:paraId="2E486439" w14:textId="77777777" w:rsidR="009C447C" w:rsidRPr="009C447C" w:rsidRDefault="009C447C" w:rsidP="009C447C">
            <w:pPr>
              <w:rPr>
                <w:rFonts w:cs="Calibri"/>
                <w:b/>
                <w:bCs/>
                <w:color w:val="0F0F0F"/>
              </w:rPr>
            </w:pPr>
            <w:r w:rsidRPr="009C447C">
              <w:rPr>
                <w:rFonts w:cs="Calibri"/>
                <w:b/>
                <w:bCs/>
                <w:color w:val="0F0F0F"/>
              </w:rPr>
              <w:t>Overzicht attributen</w:t>
            </w:r>
          </w:p>
        </w:tc>
        <w:tc>
          <w:tcPr>
            <w:tcW w:w="7020" w:type="dxa"/>
            <w:gridSpan w:val="4"/>
            <w:tcBorders>
              <w:top w:val="nil"/>
              <w:left w:val="nil"/>
              <w:bottom w:val="nil"/>
              <w:right w:val="nil"/>
            </w:tcBorders>
          </w:tcPr>
          <w:p w14:paraId="2A39ACDC" w14:textId="77777777" w:rsidR="009C447C" w:rsidRPr="009C447C" w:rsidRDefault="009C447C" w:rsidP="009C447C">
            <w:pPr>
              <w:rPr>
                <w:rFonts w:cs="Calibri"/>
                <w:b/>
                <w:bCs/>
                <w:color w:val="0F0F0F"/>
              </w:rPr>
            </w:pPr>
          </w:p>
        </w:tc>
      </w:tr>
      <w:tr w:rsidR="009C447C" w:rsidRPr="009C447C" w14:paraId="6A3EA377" w14:textId="77777777" w:rsidTr="00194548">
        <w:tc>
          <w:tcPr>
            <w:tcW w:w="450" w:type="dxa"/>
            <w:tcBorders>
              <w:top w:val="nil"/>
              <w:left w:val="nil"/>
              <w:bottom w:val="nil"/>
              <w:right w:val="nil"/>
            </w:tcBorders>
          </w:tcPr>
          <w:p w14:paraId="53F147DA" w14:textId="77777777" w:rsidR="009C447C" w:rsidRPr="009C447C" w:rsidRDefault="009C447C" w:rsidP="009C447C">
            <w:pPr>
              <w:rPr>
                <w:rFonts w:cs="Calibri"/>
                <w:i/>
                <w:iCs/>
                <w:color w:val="0F0F0F"/>
              </w:rPr>
            </w:pPr>
            <w:bookmarkStart w:id="50" w:name="BKM_615FC188_4144_4716_B745_A7EA6CEA8787"/>
          </w:p>
        </w:tc>
        <w:tc>
          <w:tcPr>
            <w:tcW w:w="2790" w:type="dxa"/>
            <w:gridSpan w:val="2"/>
            <w:tcBorders>
              <w:top w:val="nil"/>
              <w:left w:val="nil"/>
              <w:bottom w:val="nil"/>
              <w:right w:val="nil"/>
            </w:tcBorders>
          </w:tcPr>
          <w:p w14:paraId="6A5E56B4" w14:textId="77777777" w:rsidR="009C447C" w:rsidRPr="009C447C" w:rsidRDefault="009C447C" w:rsidP="009C447C">
            <w:pPr>
              <w:rPr>
                <w:rFonts w:cs="Calibri"/>
                <w:color w:val="0F0F0F"/>
              </w:rPr>
            </w:pPr>
            <w:r w:rsidRPr="009C447C">
              <w:rPr>
                <w:rFonts w:cs="Calibri"/>
                <w:i/>
                <w:iCs/>
                <w:color w:val="0F0F0F"/>
              </w:rPr>
              <w:t>Attribuutnaam</w:t>
            </w:r>
          </w:p>
        </w:tc>
        <w:tc>
          <w:tcPr>
            <w:tcW w:w="4230" w:type="dxa"/>
            <w:tcBorders>
              <w:top w:val="nil"/>
              <w:left w:val="nil"/>
              <w:bottom w:val="nil"/>
              <w:right w:val="nil"/>
            </w:tcBorders>
          </w:tcPr>
          <w:p w14:paraId="40311AE5" w14:textId="77777777" w:rsidR="009C447C" w:rsidRPr="009C447C" w:rsidRDefault="009C447C" w:rsidP="009C447C">
            <w:pPr>
              <w:rPr>
                <w:rFonts w:cs="Calibri"/>
                <w:color w:val="0F0F0F"/>
              </w:rPr>
            </w:pPr>
            <w:r w:rsidRPr="009C447C">
              <w:rPr>
                <w:rFonts w:cs="Calibri"/>
                <w:i/>
                <w:iCs/>
                <w:color w:val="0F0F0F"/>
              </w:rPr>
              <w:t>Definitie</w:t>
            </w:r>
          </w:p>
        </w:tc>
        <w:tc>
          <w:tcPr>
            <w:tcW w:w="1080" w:type="dxa"/>
            <w:tcBorders>
              <w:top w:val="nil"/>
              <w:left w:val="nil"/>
              <w:bottom w:val="nil"/>
              <w:right w:val="nil"/>
            </w:tcBorders>
          </w:tcPr>
          <w:p w14:paraId="36E1A56C" w14:textId="77777777" w:rsidR="009C447C" w:rsidRPr="009C447C" w:rsidRDefault="009C447C" w:rsidP="009C447C">
            <w:pPr>
              <w:rPr>
                <w:rFonts w:cs="Calibri"/>
                <w:color w:val="0F0F0F"/>
              </w:rPr>
            </w:pPr>
            <w:r w:rsidRPr="009C447C">
              <w:rPr>
                <w:rFonts w:cs="Calibri"/>
                <w:i/>
                <w:iCs/>
                <w:color w:val="0F0F0F"/>
              </w:rPr>
              <w:t>Formaat</w:t>
            </w:r>
          </w:p>
        </w:tc>
        <w:tc>
          <w:tcPr>
            <w:tcW w:w="810" w:type="dxa"/>
            <w:tcBorders>
              <w:top w:val="nil"/>
              <w:left w:val="nil"/>
              <w:bottom w:val="nil"/>
              <w:right w:val="nil"/>
            </w:tcBorders>
          </w:tcPr>
          <w:p w14:paraId="0993FF19" w14:textId="77777777" w:rsidR="009C447C" w:rsidRPr="009C447C" w:rsidRDefault="009C447C" w:rsidP="009C447C">
            <w:pPr>
              <w:rPr>
                <w:rFonts w:cs="Calibri"/>
                <w:i/>
                <w:iCs/>
                <w:color w:val="0F0F0F"/>
              </w:rPr>
            </w:pPr>
            <w:r w:rsidRPr="009C447C">
              <w:rPr>
                <w:rFonts w:cs="Calibri"/>
                <w:i/>
                <w:iCs/>
                <w:color w:val="0F0F0F"/>
              </w:rPr>
              <w:t>Kardi-</w:t>
            </w:r>
          </w:p>
          <w:p w14:paraId="0DAE13EA" w14:textId="77777777" w:rsidR="009C447C" w:rsidRPr="009C447C" w:rsidRDefault="009C447C" w:rsidP="009C447C">
            <w:pPr>
              <w:rPr>
                <w:rFonts w:cs="Calibri"/>
                <w:color w:val="0F0F0F"/>
              </w:rPr>
            </w:pPr>
            <w:r w:rsidRPr="009C447C">
              <w:rPr>
                <w:rFonts w:cs="Calibri"/>
                <w:i/>
                <w:iCs/>
                <w:color w:val="0F0F0F"/>
              </w:rPr>
              <w:t>naliteit</w:t>
            </w:r>
          </w:p>
        </w:tc>
      </w:tr>
      <w:tr w:rsidR="009C447C" w:rsidRPr="009C447C" w14:paraId="53157EEE" w14:textId="77777777" w:rsidTr="00194548">
        <w:tc>
          <w:tcPr>
            <w:tcW w:w="450" w:type="dxa"/>
            <w:tcBorders>
              <w:top w:val="nil"/>
              <w:left w:val="nil"/>
              <w:bottom w:val="nil"/>
              <w:right w:val="nil"/>
            </w:tcBorders>
          </w:tcPr>
          <w:p w14:paraId="0011F390" w14:textId="77777777" w:rsidR="009C447C" w:rsidRPr="009C447C" w:rsidRDefault="009C447C" w:rsidP="009C447C">
            <w:pPr>
              <w:rPr>
                <w:rFonts w:cs="Calibri"/>
                <w:color w:val="0F0F0F"/>
              </w:rPr>
            </w:pPr>
          </w:p>
        </w:tc>
        <w:tc>
          <w:tcPr>
            <w:tcW w:w="2790" w:type="dxa"/>
            <w:gridSpan w:val="2"/>
            <w:tcBorders>
              <w:top w:val="nil"/>
              <w:left w:val="nil"/>
              <w:bottom w:val="nil"/>
              <w:right w:val="nil"/>
            </w:tcBorders>
          </w:tcPr>
          <w:p w14:paraId="4BB97AEF"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Identificatie functioneel gebied</w:t>
            </w:r>
            <w:r w:rsidRPr="009C447C">
              <w:rPr>
                <w:color w:val="FF0000"/>
                <w:u w:val="single"/>
              </w:rPr>
              <w:fldChar w:fldCharType="end"/>
            </w:r>
          </w:p>
        </w:tc>
        <w:tc>
          <w:tcPr>
            <w:tcW w:w="4230" w:type="dxa"/>
            <w:tcBorders>
              <w:top w:val="nil"/>
              <w:left w:val="nil"/>
              <w:bottom w:val="nil"/>
              <w:right w:val="nil"/>
            </w:tcBorders>
          </w:tcPr>
          <w:p w14:paraId="25ADEF54"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Att.Notes</w:instrText>
            </w:r>
            <w:r w:rsidRPr="009C447C">
              <w:rPr>
                <w:color w:val="FF0000"/>
                <w:u w:val="single"/>
              </w:rPr>
              <w:fldChar w:fldCharType="separate"/>
            </w:r>
            <w:r w:rsidRPr="009C447C">
              <w:rPr>
                <w:rFonts w:cs="Calibri"/>
                <w:color w:val="FF0000"/>
                <w:u w:val="single"/>
              </w:rPr>
              <w:t>Een unieke identificatie voor een functioneel gebied.</w:t>
            </w:r>
            <w:r w:rsidRPr="009C447C">
              <w:rPr>
                <w:color w:val="FF0000"/>
                <w:u w:val="single"/>
              </w:rPr>
              <w:fldChar w:fldCharType="end"/>
            </w:r>
          </w:p>
        </w:tc>
        <w:tc>
          <w:tcPr>
            <w:tcW w:w="1080" w:type="dxa"/>
            <w:tcBorders>
              <w:top w:val="nil"/>
              <w:left w:val="nil"/>
              <w:bottom w:val="nil"/>
              <w:right w:val="nil"/>
            </w:tcBorders>
          </w:tcPr>
          <w:p w14:paraId="1CC33C17"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NEN3610ID</w:t>
            </w:r>
            <w:r w:rsidRPr="009C447C">
              <w:rPr>
                <w:color w:val="FF0000"/>
                <w:u w:val="single"/>
              </w:rPr>
              <w:fldChar w:fldCharType="end"/>
            </w:r>
          </w:p>
        </w:tc>
        <w:tc>
          <w:tcPr>
            <w:tcW w:w="810" w:type="dxa"/>
            <w:tcBorders>
              <w:top w:val="nil"/>
              <w:left w:val="nil"/>
              <w:bottom w:val="nil"/>
              <w:right w:val="nil"/>
            </w:tcBorders>
          </w:tcPr>
          <w:p w14:paraId="08E4F847"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1</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bookmarkEnd w:id="50"/>
      </w:tr>
      <w:tr w:rsidR="009C447C" w:rsidRPr="009C447C" w14:paraId="00B576AD" w14:textId="77777777" w:rsidTr="00194548">
        <w:tc>
          <w:tcPr>
            <w:tcW w:w="450" w:type="dxa"/>
            <w:tcBorders>
              <w:top w:val="nil"/>
              <w:left w:val="nil"/>
              <w:bottom w:val="nil"/>
              <w:right w:val="nil"/>
            </w:tcBorders>
          </w:tcPr>
          <w:p w14:paraId="7AB340B5" w14:textId="77777777" w:rsidR="009C447C" w:rsidRPr="009C447C" w:rsidRDefault="009C447C" w:rsidP="009C447C">
            <w:pPr>
              <w:rPr>
                <w:rFonts w:cs="Calibri"/>
                <w:color w:val="0F0F0F"/>
              </w:rPr>
            </w:pPr>
          </w:p>
        </w:tc>
        <w:tc>
          <w:tcPr>
            <w:tcW w:w="2790" w:type="dxa"/>
            <w:gridSpan w:val="2"/>
            <w:tcBorders>
              <w:top w:val="nil"/>
              <w:left w:val="nil"/>
              <w:bottom w:val="nil"/>
              <w:right w:val="nil"/>
            </w:tcBorders>
          </w:tcPr>
          <w:p w14:paraId="49C64E33"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Status functioneel gebied</w:t>
            </w:r>
            <w:r w:rsidRPr="009C447C">
              <w:rPr>
                <w:color w:val="FF0000"/>
                <w:u w:val="single"/>
              </w:rPr>
              <w:fldChar w:fldCharType="end"/>
            </w:r>
          </w:p>
        </w:tc>
        <w:tc>
          <w:tcPr>
            <w:tcW w:w="4230" w:type="dxa"/>
            <w:tcBorders>
              <w:top w:val="nil"/>
              <w:left w:val="nil"/>
              <w:bottom w:val="nil"/>
              <w:right w:val="nil"/>
            </w:tcBorders>
          </w:tcPr>
          <w:p w14:paraId="57B2CA7A"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Att.Notes</w:instrText>
            </w:r>
            <w:r w:rsidRPr="009C447C">
              <w:rPr>
                <w:color w:val="FF0000"/>
                <w:u w:val="single"/>
              </w:rPr>
              <w:fldChar w:fldCharType="separate"/>
            </w:r>
            <w:r w:rsidRPr="009C447C">
              <w:rPr>
                <w:rFonts w:cs="Calibri"/>
                <w:color w:val="FF0000"/>
                <w:u w:val="single"/>
              </w:rPr>
              <w:t>De status gekoppeld aan de levenscyclus van het functioneel gebied.</w:t>
            </w:r>
            <w:r w:rsidRPr="009C447C">
              <w:rPr>
                <w:color w:val="FF0000"/>
                <w:u w:val="single"/>
              </w:rPr>
              <w:fldChar w:fldCharType="end"/>
            </w:r>
          </w:p>
        </w:tc>
        <w:tc>
          <w:tcPr>
            <w:tcW w:w="1080" w:type="dxa"/>
            <w:tcBorders>
              <w:top w:val="nil"/>
              <w:left w:val="nil"/>
              <w:bottom w:val="nil"/>
              <w:right w:val="nil"/>
            </w:tcBorders>
          </w:tcPr>
          <w:p w14:paraId="010E7CE5" w14:textId="77777777" w:rsidR="009C447C" w:rsidRPr="009C447C" w:rsidRDefault="009C447C" w:rsidP="009C447C">
            <w:pPr>
              <w:rPr>
                <w:color w:val="FF0000"/>
                <w:u w:val="single"/>
              </w:rPr>
            </w:pPr>
            <w:r w:rsidRPr="009C447C">
              <w:rPr>
                <w:color w:val="FF0000"/>
                <w:u w:val="single"/>
              </w:rPr>
              <w:t>status geo object</w:t>
            </w:r>
          </w:p>
        </w:tc>
        <w:tc>
          <w:tcPr>
            <w:tcW w:w="810" w:type="dxa"/>
            <w:tcBorders>
              <w:top w:val="nil"/>
              <w:left w:val="nil"/>
              <w:bottom w:val="nil"/>
              <w:right w:val="nil"/>
            </w:tcBorders>
          </w:tcPr>
          <w:p w14:paraId="23DA171D"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1</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tr>
      <w:tr w:rsidR="009C447C" w:rsidRPr="009C447C" w14:paraId="29527CF5" w14:textId="77777777" w:rsidTr="00194548">
        <w:tc>
          <w:tcPr>
            <w:tcW w:w="450" w:type="dxa"/>
            <w:tcBorders>
              <w:top w:val="nil"/>
              <w:left w:val="nil"/>
              <w:bottom w:val="nil"/>
              <w:right w:val="nil"/>
            </w:tcBorders>
          </w:tcPr>
          <w:p w14:paraId="4C96803C" w14:textId="77777777" w:rsidR="009C447C" w:rsidRPr="009C447C" w:rsidRDefault="009C447C" w:rsidP="009C447C">
            <w:pPr>
              <w:rPr>
                <w:rFonts w:cs="Calibri"/>
                <w:color w:val="0F0F0F"/>
              </w:rPr>
            </w:pPr>
            <w:bookmarkStart w:id="51" w:name="BKM_5B0814B4_B825_416e_8664_3D0127E43700"/>
          </w:p>
        </w:tc>
        <w:tc>
          <w:tcPr>
            <w:tcW w:w="2790" w:type="dxa"/>
            <w:gridSpan w:val="2"/>
            <w:tcBorders>
              <w:top w:val="nil"/>
              <w:left w:val="nil"/>
              <w:bottom w:val="nil"/>
              <w:right w:val="nil"/>
            </w:tcBorders>
          </w:tcPr>
          <w:p w14:paraId="44C25487"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Naam functioneel gebied</w:t>
            </w:r>
            <w:r w:rsidRPr="009C447C">
              <w:rPr>
                <w:color w:val="FF0000"/>
                <w:u w:val="single"/>
              </w:rPr>
              <w:fldChar w:fldCharType="end"/>
            </w:r>
          </w:p>
        </w:tc>
        <w:tc>
          <w:tcPr>
            <w:tcW w:w="4230" w:type="dxa"/>
            <w:tcBorders>
              <w:top w:val="nil"/>
              <w:left w:val="nil"/>
              <w:bottom w:val="nil"/>
              <w:right w:val="nil"/>
            </w:tcBorders>
          </w:tcPr>
          <w:p w14:paraId="6E319AC1"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Att.Notes</w:instrText>
            </w:r>
            <w:r w:rsidRPr="009C447C">
              <w:rPr>
                <w:color w:val="FF0000"/>
                <w:u w:val="single"/>
              </w:rPr>
              <w:fldChar w:fldCharType="separate"/>
            </w:r>
            <w:r w:rsidRPr="009C447C">
              <w:rPr>
                <w:rFonts w:cs="Calibri"/>
                <w:color w:val="FF0000"/>
                <w:u w:val="single"/>
              </w:rPr>
              <w:t>De benaming van het functioneel gebied.</w:t>
            </w:r>
            <w:r w:rsidRPr="009C447C">
              <w:rPr>
                <w:color w:val="FF0000"/>
                <w:u w:val="single"/>
              </w:rPr>
              <w:fldChar w:fldCharType="end"/>
            </w:r>
          </w:p>
        </w:tc>
        <w:tc>
          <w:tcPr>
            <w:tcW w:w="1080" w:type="dxa"/>
            <w:tcBorders>
              <w:top w:val="nil"/>
              <w:left w:val="nil"/>
              <w:bottom w:val="nil"/>
              <w:right w:val="nil"/>
            </w:tcBorders>
          </w:tcPr>
          <w:p w14:paraId="000AC48B"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AN40</w:t>
            </w:r>
            <w:r w:rsidRPr="009C447C">
              <w:rPr>
                <w:color w:val="FF0000"/>
                <w:u w:val="single"/>
              </w:rPr>
              <w:fldChar w:fldCharType="end"/>
            </w:r>
          </w:p>
        </w:tc>
        <w:tc>
          <w:tcPr>
            <w:tcW w:w="810" w:type="dxa"/>
            <w:tcBorders>
              <w:top w:val="nil"/>
              <w:left w:val="nil"/>
              <w:bottom w:val="nil"/>
              <w:right w:val="nil"/>
            </w:tcBorders>
          </w:tcPr>
          <w:p w14:paraId="3822C7A9"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0</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bookmarkEnd w:id="51"/>
      </w:tr>
      <w:tr w:rsidR="009C447C" w:rsidRPr="009C447C" w14:paraId="408C60CF" w14:textId="77777777" w:rsidTr="00194548">
        <w:tc>
          <w:tcPr>
            <w:tcW w:w="450" w:type="dxa"/>
            <w:tcBorders>
              <w:top w:val="nil"/>
              <w:left w:val="nil"/>
              <w:bottom w:val="nil"/>
              <w:right w:val="nil"/>
            </w:tcBorders>
          </w:tcPr>
          <w:p w14:paraId="5C908CF5" w14:textId="77777777" w:rsidR="009C447C" w:rsidRPr="009C447C" w:rsidRDefault="009C447C" w:rsidP="009C447C">
            <w:pPr>
              <w:rPr>
                <w:rFonts w:cs="Calibri"/>
                <w:color w:val="0F0F0F"/>
              </w:rPr>
            </w:pPr>
          </w:p>
        </w:tc>
        <w:tc>
          <w:tcPr>
            <w:tcW w:w="2790" w:type="dxa"/>
            <w:gridSpan w:val="2"/>
            <w:tcBorders>
              <w:top w:val="nil"/>
              <w:left w:val="nil"/>
              <w:bottom w:val="nil"/>
              <w:right w:val="nil"/>
            </w:tcBorders>
          </w:tcPr>
          <w:p w14:paraId="307C778F"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 xml:space="preserve">Soort </w:t>
            </w:r>
            <w:r w:rsidRPr="009C447C">
              <w:rPr>
                <w:color w:val="FF0000"/>
                <w:u w:val="single"/>
              </w:rPr>
              <w:fldChar w:fldCharType="end"/>
            </w:r>
          </w:p>
        </w:tc>
        <w:tc>
          <w:tcPr>
            <w:tcW w:w="4230" w:type="dxa"/>
            <w:tcBorders>
              <w:top w:val="nil"/>
              <w:left w:val="nil"/>
              <w:bottom w:val="nil"/>
              <w:right w:val="nil"/>
            </w:tcBorders>
          </w:tcPr>
          <w:p w14:paraId="320379A6" w14:textId="77777777" w:rsidR="009C447C" w:rsidRPr="009C447C" w:rsidRDefault="009C447C" w:rsidP="009C447C">
            <w:pPr>
              <w:rPr>
                <w:color w:val="FF0000"/>
                <w:u w:val="single"/>
              </w:rPr>
            </w:pPr>
            <w:r w:rsidRPr="009C447C">
              <w:rPr>
                <w:color w:val="FF0000"/>
                <w:u w:val="single"/>
              </w:rPr>
              <w:t>Gegevens over het soort functioneel gebied.</w:t>
            </w:r>
          </w:p>
        </w:tc>
        <w:tc>
          <w:tcPr>
            <w:tcW w:w="1080" w:type="dxa"/>
            <w:tcBorders>
              <w:top w:val="nil"/>
              <w:left w:val="nil"/>
              <w:bottom w:val="nil"/>
              <w:right w:val="nil"/>
            </w:tcBorders>
          </w:tcPr>
          <w:p w14:paraId="4A5EA0D5" w14:textId="77777777" w:rsidR="009C447C" w:rsidRPr="009C447C" w:rsidRDefault="009C447C" w:rsidP="009C447C">
            <w:pPr>
              <w:rPr>
                <w:color w:val="FF0000"/>
                <w:u w:val="single"/>
              </w:rPr>
            </w:pPr>
          </w:p>
        </w:tc>
        <w:tc>
          <w:tcPr>
            <w:tcW w:w="810" w:type="dxa"/>
            <w:tcBorders>
              <w:top w:val="nil"/>
              <w:left w:val="nil"/>
              <w:bottom w:val="nil"/>
              <w:right w:val="nil"/>
            </w:tcBorders>
          </w:tcPr>
          <w:p w14:paraId="2B4CE8D1"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1</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tr>
      <w:tr w:rsidR="009C447C" w:rsidRPr="009C447C" w14:paraId="37321934" w14:textId="77777777" w:rsidTr="00194548">
        <w:tc>
          <w:tcPr>
            <w:tcW w:w="450" w:type="dxa"/>
            <w:tcBorders>
              <w:top w:val="nil"/>
              <w:left w:val="nil"/>
              <w:bottom w:val="nil"/>
              <w:right w:val="nil"/>
            </w:tcBorders>
          </w:tcPr>
          <w:p w14:paraId="646AB898" w14:textId="77777777" w:rsidR="009C447C" w:rsidRPr="009C447C" w:rsidRDefault="009C447C" w:rsidP="009C447C">
            <w:pPr>
              <w:rPr>
                <w:rFonts w:cs="Calibri"/>
                <w:color w:val="0F0F0F"/>
              </w:rPr>
            </w:pPr>
          </w:p>
        </w:tc>
        <w:tc>
          <w:tcPr>
            <w:tcW w:w="2790" w:type="dxa"/>
            <w:gridSpan w:val="2"/>
            <w:tcBorders>
              <w:top w:val="nil"/>
              <w:left w:val="nil"/>
              <w:bottom w:val="nil"/>
              <w:right w:val="nil"/>
            </w:tcBorders>
          </w:tcPr>
          <w:p w14:paraId="6D387F6D" w14:textId="77777777" w:rsidR="009C447C" w:rsidRPr="009C447C" w:rsidRDefault="009C447C" w:rsidP="002D3C61">
            <w:pPr>
              <w:widowControl w:val="0"/>
              <w:numPr>
                <w:ilvl w:val="0"/>
                <w:numId w:val="15"/>
              </w:numPr>
              <w:autoSpaceDE w:val="0"/>
              <w:autoSpaceDN w:val="0"/>
              <w:adjustRightInd w:val="0"/>
              <w:spacing w:line="240" w:lineRule="auto"/>
              <w:contextualSpacing w:val="0"/>
              <w:rPr>
                <w:rFonts w:cs="Verdana"/>
                <w:color w:val="FF0000"/>
                <w:u w:val="single"/>
                <w:lang w:val="en-AU"/>
              </w:rPr>
            </w:pPr>
            <w:r w:rsidRPr="009C447C">
              <w:rPr>
                <w:rFonts w:cs="Verdana"/>
                <w:color w:val="FF0000"/>
                <w:u w:val="single"/>
                <w:lang w:val="en-AU"/>
              </w:rPr>
              <w:fldChar w:fldCharType="begin" w:fldLock="1"/>
            </w:r>
            <w:r w:rsidRPr="009C447C">
              <w:rPr>
                <w:rFonts w:cs="Verdana"/>
                <w:color w:val="FF0000"/>
                <w:u w:val="single"/>
                <w:lang w:val="en-AU"/>
              </w:rPr>
              <w:instrText xml:space="preserve">MERGEFIELD </w:instrText>
            </w:r>
            <w:r w:rsidRPr="009C447C">
              <w:rPr>
                <w:rFonts w:cs="Verdana"/>
                <w:color w:val="FF0000"/>
                <w:u w:val="single"/>
              </w:rPr>
              <w:instrText>Att.Name</w:instrText>
            </w:r>
            <w:r w:rsidRPr="009C447C">
              <w:rPr>
                <w:rFonts w:cs="Verdana"/>
                <w:color w:val="FF0000"/>
                <w:u w:val="single"/>
                <w:lang w:val="en-AU"/>
              </w:rPr>
              <w:fldChar w:fldCharType="separate"/>
            </w:r>
            <w:r w:rsidRPr="009C447C">
              <w:rPr>
                <w:rFonts w:cs="Verdana"/>
                <w:color w:val="FF0000"/>
                <w:u w:val="single"/>
              </w:rPr>
              <w:t>Indicatie plus br-populatie</w:t>
            </w:r>
            <w:r w:rsidRPr="009C447C">
              <w:rPr>
                <w:rFonts w:cs="Verdana"/>
                <w:color w:val="FF0000"/>
                <w:u w:val="single"/>
                <w:lang w:val="en-AU"/>
              </w:rPr>
              <w:fldChar w:fldCharType="end"/>
            </w:r>
          </w:p>
        </w:tc>
        <w:tc>
          <w:tcPr>
            <w:tcW w:w="4230" w:type="dxa"/>
            <w:tcBorders>
              <w:top w:val="nil"/>
              <w:left w:val="nil"/>
              <w:bottom w:val="nil"/>
              <w:right w:val="nil"/>
            </w:tcBorders>
          </w:tcPr>
          <w:p w14:paraId="2B7D5B21"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Att.Notes</w:instrText>
            </w:r>
            <w:r w:rsidRPr="009C447C">
              <w:rPr>
                <w:color w:val="FF0000"/>
                <w:u w:val="single"/>
              </w:rPr>
              <w:fldChar w:fldCharType="separate"/>
            </w:r>
            <w:r w:rsidRPr="009C447C">
              <w:rPr>
                <w:color w:val="FF0000"/>
                <w:u w:val="single"/>
              </w:rPr>
              <w:t>Aanduiding of het soort functioneel gebied een uitbreiding van de populatie van BGT in IMGeo is.</w:t>
            </w:r>
            <w:r w:rsidRPr="009C447C">
              <w:rPr>
                <w:color w:val="FF0000"/>
                <w:u w:val="single"/>
              </w:rPr>
              <w:fldChar w:fldCharType="end"/>
            </w:r>
          </w:p>
        </w:tc>
        <w:tc>
          <w:tcPr>
            <w:tcW w:w="1080" w:type="dxa"/>
            <w:tcBorders>
              <w:top w:val="nil"/>
              <w:left w:val="nil"/>
              <w:bottom w:val="nil"/>
              <w:right w:val="nil"/>
            </w:tcBorders>
          </w:tcPr>
          <w:p w14:paraId="031DD570" w14:textId="77777777" w:rsidR="009C447C" w:rsidRPr="009C447C" w:rsidRDefault="009C447C" w:rsidP="009C447C">
            <w:pPr>
              <w:rPr>
                <w:color w:val="FF0000"/>
                <w:u w:val="single"/>
              </w:rPr>
            </w:pPr>
            <w:r w:rsidRPr="009C447C">
              <w:rPr>
                <w:color w:val="FF0000"/>
                <w:u w:val="single"/>
              </w:rPr>
              <w:t>boolean</w:t>
            </w:r>
          </w:p>
        </w:tc>
        <w:tc>
          <w:tcPr>
            <w:tcW w:w="810" w:type="dxa"/>
            <w:tcBorders>
              <w:top w:val="nil"/>
              <w:left w:val="nil"/>
              <w:bottom w:val="nil"/>
              <w:right w:val="nil"/>
            </w:tcBorders>
          </w:tcPr>
          <w:p w14:paraId="2A91D200"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Att.LowerBound</w:instrText>
            </w:r>
            <w:r w:rsidRPr="009C447C">
              <w:rPr>
                <w:color w:val="FF0000"/>
                <w:u w:val="single"/>
              </w:rPr>
              <w:fldChar w:fldCharType="separate"/>
            </w:r>
            <w:r w:rsidRPr="009C447C">
              <w:rPr>
                <w:color w:val="FF0000"/>
                <w:u w:val="single"/>
              </w:rPr>
              <w:t>1</w:t>
            </w:r>
            <w:r w:rsidRPr="009C447C">
              <w:rPr>
                <w:color w:val="FF0000"/>
                <w:u w:val="single"/>
              </w:rPr>
              <w:fldChar w:fldCharType="end"/>
            </w:r>
            <w:r w:rsidRPr="009C447C">
              <w:rPr>
                <w:color w:val="FF0000"/>
                <w:u w:val="single"/>
              </w:rPr>
              <w:t xml:space="preserve"> - </w:t>
            </w:r>
            <w:r w:rsidRPr="009C447C">
              <w:rPr>
                <w:color w:val="FF0000"/>
                <w:u w:val="single"/>
              </w:rPr>
              <w:fldChar w:fldCharType="begin" w:fldLock="1"/>
            </w:r>
            <w:r w:rsidRPr="009C447C">
              <w:rPr>
                <w:color w:val="FF0000"/>
                <w:u w:val="single"/>
              </w:rPr>
              <w:instrText>MERGEFIELD Att.UpperBound</w:instrText>
            </w:r>
            <w:r w:rsidRPr="009C447C">
              <w:rPr>
                <w:color w:val="FF0000"/>
                <w:u w:val="single"/>
              </w:rPr>
              <w:fldChar w:fldCharType="separate"/>
            </w:r>
            <w:r w:rsidRPr="009C447C">
              <w:rPr>
                <w:color w:val="FF0000"/>
                <w:u w:val="single"/>
              </w:rPr>
              <w:t>1</w:t>
            </w:r>
            <w:r w:rsidRPr="009C447C">
              <w:rPr>
                <w:color w:val="FF0000"/>
                <w:u w:val="single"/>
              </w:rPr>
              <w:fldChar w:fldCharType="end"/>
            </w:r>
          </w:p>
        </w:tc>
      </w:tr>
      <w:tr w:rsidR="009C447C" w:rsidRPr="009C447C" w14:paraId="3AF0487A" w14:textId="77777777" w:rsidTr="00194548">
        <w:tc>
          <w:tcPr>
            <w:tcW w:w="450" w:type="dxa"/>
            <w:tcBorders>
              <w:top w:val="nil"/>
              <w:left w:val="nil"/>
              <w:bottom w:val="nil"/>
              <w:right w:val="nil"/>
            </w:tcBorders>
          </w:tcPr>
          <w:p w14:paraId="17FDAA26" w14:textId="77777777" w:rsidR="009C447C" w:rsidRPr="009C447C" w:rsidRDefault="009C447C" w:rsidP="009C447C">
            <w:pPr>
              <w:rPr>
                <w:rFonts w:cs="Calibri"/>
                <w:color w:val="0F0F0F"/>
              </w:rPr>
            </w:pPr>
          </w:p>
        </w:tc>
        <w:tc>
          <w:tcPr>
            <w:tcW w:w="2790" w:type="dxa"/>
            <w:gridSpan w:val="2"/>
            <w:tcBorders>
              <w:top w:val="nil"/>
              <w:left w:val="nil"/>
              <w:bottom w:val="nil"/>
              <w:right w:val="nil"/>
            </w:tcBorders>
          </w:tcPr>
          <w:p w14:paraId="79752781" w14:textId="77777777" w:rsidR="009C447C" w:rsidRPr="009C447C" w:rsidRDefault="009C447C" w:rsidP="002D3C61">
            <w:pPr>
              <w:widowControl w:val="0"/>
              <w:numPr>
                <w:ilvl w:val="0"/>
                <w:numId w:val="15"/>
              </w:numPr>
              <w:autoSpaceDE w:val="0"/>
              <w:autoSpaceDN w:val="0"/>
              <w:adjustRightInd w:val="0"/>
              <w:spacing w:line="240" w:lineRule="auto"/>
              <w:contextualSpacing w:val="0"/>
              <w:rPr>
                <w:rFonts w:cs="Verdana"/>
                <w:color w:val="FF0000"/>
                <w:u w:val="single"/>
                <w:lang w:val="en-AU"/>
              </w:rPr>
            </w:pPr>
            <w:r w:rsidRPr="009C447C">
              <w:rPr>
                <w:rFonts w:cs="Verdana"/>
                <w:color w:val="FF0000"/>
                <w:u w:val="single"/>
                <w:lang w:val="en-AU"/>
              </w:rPr>
              <w:fldChar w:fldCharType="begin" w:fldLock="1"/>
            </w:r>
            <w:r w:rsidRPr="009C447C">
              <w:rPr>
                <w:rFonts w:cs="Verdana"/>
                <w:color w:val="FF0000"/>
                <w:u w:val="single"/>
                <w:lang w:val="en-AU"/>
              </w:rPr>
              <w:instrText xml:space="preserve">MERGEFIELD </w:instrText>
            </w:r>
            <w:r w:rsidRPr="009C447C">
              <w:rPr>
                <w:rFonts w:cs="Verdana"/>
                <w:color w:val="FF0000"/>
                <w:u w:val="single"/>
              </w:rPr>
              <w:instrText>Att.Name</w:instrText>
            </w:r>
            <w:r w:rsidRPr="009C447C">
              <w:rPr>
                <w:rFonts w:cs="Verdana"/>
                <w:color w:val="FF0000"/>
                <w:u w:val="single"/>
                <w:lang w:val="en-AU"/>
              </w:rPr>
              <w:fldChar w:fldCharType="separate"/>
            </w:r>
            <w:r w:rsidRPr="009C447C">
              <w:rPr>
                <w:rFonts w:cs="Verdana"/>
                <w:color w:val="FF0000"/>
                <w:u w:val="single"/>
              </w:rPr>
              <w:t>Type functioneel gebied</w:t>
            </w:r>
            <w:r w:rsidRPr="009C447C">
              <w:rPr>
                <w:rFonts w:cs="Verdana"/>
                <w:color w:val="FF0000"/>
                <w:u w:val="single"/>
                <w:lang w:val="en-AU"/>
              </w:rPr>
              <w:fldChar w:fldCharType="end"/>
            </w:r>
          </w:p>
        </w:tc>
        <w:tc>
          <w:tcPr>
            <w:tcW w:w="4230" w:type="dxa"/>
            <w:tcBorders>
              <w:top w:val="nil"/>
              <w:left w:val="nil"/>
              <w:bottom w:val="nil"/>
              <w:right w:val="nil"/>
            </w:tcBorders>
          </w:tcPr>
          <w:p w14:paraId="1E796671"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Att.Notes</w:instrText>
            </w:r>
            <w:r w:rsidRPr="009C447C">
              <w:rPr>
                <w:color w:val="FF0000"/>
                <w:u w:val="single"/>
              </w:rPr>
              <w:fldChar w:fldCharType="separate"/>
            </w:r>
            <w:r w:rsidRPr="009C447C">
              <w:rPr>
                <w:color w:val="FF0000"/>
                <w:u w:val="single"/>
              </w:rPr>
              <w:t>Specificatie van het soort Functioneel Gebied.</w:t>
            </w:r>
            <w:r w:rsidRPr="009C447C">
              <w:rPr>
                <w:color w:val="FF0000"/>
                <w:u w:val="single"/>
              </w:rPr>
              <w:fldChar w:fldCharType="end"/>
            </w:r>
          </w:p>
        </w:tc>
        <w:tc>
          <w:tcPr>
            <w:tcW w:w="1080" w:type="dxa"/>
            <w:tcBorders>
              <w:top w:val="nil"/>
              <w:left w:val="nil"/>
              <w:bottom w:val="nil"/>
              <w:right w:val="nil"/>
            </w:tcBorders>
          </w:tcPr>
          <w:p w14:paraId="325BCA27"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Att.Type</w:instrText>
            </w:r>
            <w:r w:rsidRPr="009C447C">
              <w:rPr>
                <w:color w:val="FF0000"/>
                <w:u w:val="single"/>
              </w:rPr>
              <w:fldChar w:fldCharType="separate"/>
            </w:r>
            <w:r w:rsidRPr="009C447C">
              <w:rPr>
                <w:color w:val="FF0000"/>
                <w:u w:val="single"/>
              </w:rPr>
              <w:t>typering functioneel gebied</w:t>
            </w:r>
            <w:r w:rsidRPr="009C447C">
              <w:rPr>
                <w:color w:val="FF0000"/>
                <w:u w:val="single"/>
              </w:rPr>
              <w:fldChar w:fldCharType="end"/>
            </w:r>
          </w:p>
        </w:tc>
        <w:tc>
          <w:tcPr>
            <w:tcW w:w="810" w:type="dxa"/>
            <w:tcBorders>
              <w:top w:val="nil"/>
              <w:left w:val="nil"/>
              <w:bottom w:val="nil"/>
              <w:right w:val="nil"/>
            </w:tcBorders>
          </w:tcPr>
          <w:p w14:paraId="0667107D" w14:textId="77777777" w:rsidR="009C447C" w:rsidRPr="009C447C" w:rsidRDefault="009C447C" w:rsidP="009C447C">
            <w:pPr>
              <w:rPr>
                <w:color w:val="FF0000"/>
                <w:u w:val="single"/>
              </w:rPr>
            </w:pPr>
            <w:r w:rsidRPr="009C447C">
              <w:rPr>
                <w:color w:val="FF0000"/>
                <w:u w:val="single"/>
              </w:rPr>
              <w:fldChar w:fldCharType="begin" w:fldLock="1"/>
            </w:r>
            <w:r w:rsidRPr="009C447C">
              <w:rPr>
                <w:color w:val="FF0000"/>
                <w:u w:val="single"/>
              </w:rPr>
              <w:instrText>MERGEFIELD Att.LowerBound</w:instrText>
            </w:r>
            <w:r w:rsidRPr="009C447C">
              <w:rPr>
                <w:color w:val="FF0000"/>
                <w:u w:val="single"/>
              </w:rPr>
              <w:fldChar w:fldCharType="separate"/>
            </w:r>
            <w:r w:rsidRPr="009C447C">
              <w:rPr>
                <w:color w:val="FF0000"/>
                <w:u w:val="single"/>
              </w:rPr>
              <w:t>1</w:t>
            </w:r>
            <w:r w:rsidRPr="009C447C">
              <w:rPr>
                <w:color w:val="FF0000"/>
                <w:u w:val="single"/>
              </w:rPr>
              <w:fldChar w:fldCharType="end"/>
            </w:r>
            <w:r w:rsidRPr="009C447C">
              <w:rPr>
                <w:color w:val="FF0000"/>
                <w:u w:val="single"/>
              </w:rPr>
              <w:t xml:space="preserve"> - </w:t>
            </w:r>
            <w:r w:rsidRPr="009C447C">
              <w:rPr>
                <w:color w:val="FF0000"/>
                <w:u w:val="single"/>
              </w:rPr>
              <w:fldChar w:fldCharType="begin" w:fldLock="1"/>
            </w:r>
            <w:r w:rsidRPr="009C447C">
              <w:rPr>
                <w:color w:val="FF0000"/>
                <w:u w:val="single"/>
              </w:rPr>
              <w:instrText>MERGEFIELD Att.UpperBound</w:instrText>
            </w:r>
            <w:r w:rsidRPr="009C447C">
              <w:rPr>
                <w:color w:val="FF0000"/>
                <w:u w:val="single"/>
              </w:rPr>
              <w:fldChar w:fldCharType="separate"/>
            </w:r>
            <w:r w:rsidRPr="009C447C">
              <w:rPr>
                <w:color w:val="FF0000"/>
                <w:u w:val="single"/>
              </w:rPr>
              <w:t>1</w:t>
            </w:r>
            <w:r w:rsidRPr="009C447C">
              <w:rPr>
                <w:color w:val="FF0000"/>
                <w:u w:val="single"/>
              </w:rPr>
              <w:fldChar w:fldCharType="end"/>
            </w:r>
          </w:p>
        </w:tc>
      </w:tr>
      <w:tr w:rsidR="009C447C" w:rsidRPr="009C447C" w14:paraId="3AB0B02F" w14:textId="77777777" w:rsidTr="00194548">
        <w:tc>
          <w:tcPr>
            <w:tcW w:w="450" w:type="dxa"/>
            <w:tcBorders>
              <w:top w:val="nil"/>
              <w:left w:val="nil"/>
              <w:bottom w:val="nil"/>
              <w:right w:val="nil"/>
            </w:tcBorders>
          </w:tcPr>
          <w:p w14:paraId="2F194B96" w14:textId="77777777" w:rsidR="009C447C" w:rsidRPr="009C447C" w:rsidRDefault="009C447C" w:rsidP="009C447C">
            <w:pPr>
              <w:rPr>
                <w:rFonts w:cs="Calibri"/>
                <w:color w:val="0F0F0F"/>
              </w:rPr>
            </w:pPr>
            <w:bookmarkStart w:id="52" w:name="BKM_46F8D5C6_FE99_4770_86A8_810E1BE4FA9F"/>
          </w:p>
        </w:tc>
        <w:tc>
          <w:tcPr>
            <w:tcW w:w="2790" w:type="dxa"/>
            <w:gridSpan w:val="2"/>
            <w:tcBorders>
              <w:top w:val="nil"/>
              <w:left w:val="nil"/>
              <w:bottom w:val="nil"/>
              <w:right w:val="nil"/>
            </w:tcBorders>
          </w:tcPr>
          <w:p w14:paraId="7875761B"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Geometrie functioneel gebied</w:t>
            </w:r>
            <w:r w:rsidRPr="009C447C">
              <w:rPr>
                <w:color w:val="FF0000"/>
                <w:u w:val="single"/>
              </w:rPr>
              <w:fldChar w:fldCharType="end"/>
            </w:r>
          </w:p>
        </w:tc>
        <w:tc>
          <w:tcPr>
            <w:tcW w:w="4230" w:type="dxa"/>
            <w:tcBorders>
              <w:top w:val="nil"/>
              <w:left w:val="nil"/>
              <w:bottom w:val="nil"/>
              <w:right w:val="nil"/>
            </w:tcBorders>
          </w:tcPr>
          <w:p w14:paraId="4D40E7FD"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Att.Notes</w:instrText>
            </w:r>
            <w:r w:rsidRPr="009C447C">
              <w:rPr>
                <w:color w:val="FF0000"/>
                <w:u w:val="single"/>
              </w:rPr>
              <w:fldChar w:fldCharType="separate"/>
            </w:r>
            <w:r w:rsidRPr="009C447C">
              <w:rPr>
                <w:rFonts w:cs="Calibri"/>
                <w:color w:val="FF0000"/>
                <w:u w:val="single"/>
              </w:rPr>
              <w:t>De tweedimensionale geometrische representatie van de omtrekken van het functioneel gebied.</w:t>
            </w:r>
            <w:r w:rsidRPr="009C447C">
              <w:rPr>
                <w:color w:val="FF0000"/>
                <w:u w:val="single"/>
              </w:rPr>
              <w:fldChar w:fldCharType="end"/>
            </w:r>
          </w:p>
        </w:tc>
        <w:tc>
          <w:tcPr>
            <w:tcW w:w="1080" w:type="dxa"/>
            <w:tcBorders>
              <w:top w:val="nil"/>
              <w:left w:val="nil"/>
              <w:bottom w:val="nil"/>
              <w:right w:val="nil"/>
            </w:tcBorders>
          </w:tcPr>
          <w:p w14:paraId="4E10AA41"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GM_Surface</w:t>
            </w:r>
            <w:r w:rsidRPr="009C447C">
              <w:rPr>
                <w:color w:val="FF0000"/>
                <w:u w:val="single"/>
              </w:rPr>
              <w:fldChar w:fldCharType="end"/>
            </w:r>
          </w:p>
        </w:tc>
        <w:tc>
          <w:tcPr>
            <w:tcW w:w="810" w:type="dxa"/>
            <w:tcBorders>
              <w:top w:val="nil"/>
              <w:left w:val="nil"/>
              <w:bottom w:val="nil"/>
              <w:right w:val="nil"/>
            </w:tcBorders>
          </w:tcPr>
          <w:p w14:paraId="7060552E"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1</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bookmarkEnd w:id="52"/>
      </w:tr>
      <w:tr w:rsidR="009C447C" w:rsidRPr="009C447C" w14:paraId="2D5B1236" w14:textId="77777777" w:rsidTr="00194548">
        <w:tc>
          <w:tcPr>
            <w:tcW w:w="450" w:type="dxa"/>
            <w:tcBorders>
              <w:top w:val="nil"/>
              <w:left w:val="nil"/>
              <w:bottom w:val="nil"/>
              <w:right w:val="nil"/>
            </w:tcBorders>
          </w:tcPr>
          <w:p w14:paraId="2763D943" w14:textId="77777777" w:rsidR="009C447C" w:rsidRPr="009C447C" w:rsidRDefault="009C447C" w:rsidP="009C447C">
            <w:pPr>
              <w:rPr>
                <w:rFonts w:cs="Calibri"/>
                <w:color w:val="0F0F0F"/>
              </w:rPr>
            </w:pPr>
            <w:bookmarkStart w:id="53" w:name="BKM_A3D69C5C_3786_4bb5_9943_62AACF27C123"/>
          </w:p>
        </w:tc>
        <w:tc>
          <w:tcPr>
            <w:tcW w:w="2790" w:type="dxa"/>
            <w:gridSpan w:val="2"/>
            <w:tcBorders>
              <w:top w:val="nil"/>
              <w:left w:val="nil"/>
              <w:bottom w:val="nil"/>
              <w:right w:val="nil"/>
            </w:tcBorders>
          </w:tcPr>
          <w:p w14:paraId="3C929F2E"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Datum begin geldgiheid functioneel gebied</w:t>
            </w:r>
            <w:r w:rsidRPr="009C447C">
              <w:rPr>
                <w:color w:val="FF0000"/>
                <w:u w:val="single"/>
              </w:rPr>
              <w:fldChar w:fldCharType="end"/>
            </w:r>
          </w:p>
        </w:tc>
        <w:tc>
          <w:tcPr>
            <w:tcW w:w="4230" w:type="dxa"/>
            <w:tcBorders>
              <w:top w:val="nil"/>
              <w:left w:val="nil"/>
              <w:bottom w:val="nil"/>
              <w:right w:val="nil"/>
            </w:tcBorders>
          </w:tcPr>
          <w:p w14:paraId="5FF17842"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Att.Notes</w:instrText>
            </w:r>
            <w:r w:rsidRPr="009C447C">
              <w:rPr>
                <w:color w:val="FF0000"/>
                <w:u w:val="single"/>
              </w:rPr>
              <w:fldChar w:fldCharType="separate"/>
            </w:r>
            <w:r w:rsidRPr="009C447C">
              <w:rPr>
                <w:rFonts w:cs="Calibri"/>
                <w:color w:val="FF0000"/>
                <w:u w:val="single"/>
              </w:rPr>
              <w:t>De datum waarop het functioneel gebied is ontstaan.</w:t>
            </w:r>
            <w:r w:rsidRPr="009C447C">
              <w:rPr>
                <w:color w:val="FF0000"/>
                <w:u w:val="single"/>
              </w:rPr>
              <w:fldChar w:fldCharType="end"/>
            </w:r>
          </w:p>
        </w:tc>
        <w:tc>
          <w:tcPr>
            <w:tcW w:w="1080" w:type="dxa"/>
            <w:tcBorders>
              <w:top w:val="nil"/>
              <w:left w:val="nil"/>
              <w:bottom w:val="nil"/>
              <w:right w:val="nil"/>
            </w:tcBorders>
          </w:tcPr>
          <w:p w14:paraId="4D9F5FEE"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DatumMogelijkOnvolledig</w:t>
            </w:r>
            <w:r w:rsidRPr="009C447C">
              <w:rPr>
                <w:color w:val="FF0000"/>
                <w:u w:val="single"/>
              </w:rPr>
              <w:fldChar w:fldCharType="end"/>
            </w:r>
          </w:p>
        </w:tc>
        <w:tc>
          <w:tcPr>
            <w:tcW w:w="810" w:type="dxa"/>
            <w:tcBorders>
              <w:top w:val="nil"/>
              <w:left w:val="nil"/>
              <w:bottom w:val="nil"/>
              <w:right w:val="nil"/>
            </w:tcBorders>
          </w:tcPr>
          <w:p w14:paraId="76301323"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1</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bookmarkEnd w:id="53"/>
      </w:tr>
      <w:tr w:rsidR="009C447C" w:rsidRPr="009C447C" w14:paraId="2D4E4393" w14:textId="77777777" w:rsidTr="00194548">
        <w:tc>
          <w:tcPr>
            <w:tcW w:w="450" w:type="dxa"/>
            <w:tcBorders>
              <w:top w:val="nil"/>
              <w:left w:val="nil"/>
              <w:bottom w:val="nil"/>
              <w:right w:val="nil"/>
            </w:tcBorders>
          </w:tcPr>
          <w:p w14:paraId="19D67C0F" w14:textId="77777777" w:rsidR="009C447C" w:rsidRPr="009C447C" w:rsidRDefault="009C447C" w:rsidP="009C447C">
            <w:pPr>
              <w:rPr>
                <w:rFonts w:cs="Calibri"/>
                <w:color w:val="0F0F0F"/>
              </w:rPr>
            </w:pPr>
            <w:bookmarkStart w:id="54" w:name="BKM_BCE7B03B_E96E_4750_8457_6F2D544734B6"/>
          </w:p>
        </w:tc>
        <w:tc>
          <w:tcPr>
            <w:tcW w:w="2790" w:type="dxa"/>
            <w:gridSpan w:val="2"/>
            <w:tcBorders>
              <w:top w:val="nil"/>
              <w:left w:val="nil"/>
              <w:bottom w:val="nil"/>
              <w:right w:val="nil"/>
            </w:tcBorders>
          </w:tcPr>
          <w:p w14:paraId="54620824"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Att.Name</w:instrText>
            </w:r>
            <w:r w:rsidRPr="009C447C">
              <w:rPr>
                <w:color w:val="FF0000"/>
                <w:u w:val="single"/>
              </w:rPr>
              <w:fldChar w:fldCharType="separate"/>
            </w:r>
            <w:r w:rsidRPr="009C447C">
              <w:rPr>
                <w:rFonts w:cs="Calibri"/>
                <w:color w:val="FF0000"/>
                <w:u w:val="single"/>
              </w:rPr>
              <w:t>Datum einde geldigheid functioneel gebied</w:t>
            </w:r>
            <w:r w:rsidRPr="009C447C">
              <w:rPr>
                <w:color w:val="FF0000"/>
                <w:u w:val="single"/>
              </w:rPr>
              <w:fldChar w:fldCharType="end"/>
            </w:r>
          </w:p>
        </w:tc>
        <w:tc>
          <w:tcPr>
            <w:tcW w:w="4230" w:type="dxa"/>
            <w:tcBorders>
              <w:top w:val="nil"/>
              <w:left w:val="nil"/>
              <w:bottom w:val="nil"/>
              <w:right w:val="nil"/>
            </w:tcBorders>
          </w:tcPr>
          <w:p w14:paraId="4FDF2BDD"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Att.Notes</w:instrText>
            </w:r>
            <w:r w:rsidRPr="009C447C">
              <w:rPr>
                <w:color w:val="FF0000"/>
                <w:u w:val="single"/>
              </w:rPr>
              <w:fldChar w:fldCharType="separate"/>
            </w:r>
            <w:r w:rsidRPr="009C447C">
              <w:rPr>
                <w:rFonts w:cs="Calibri"/>
                <w:color w:val="FF0000"/>
                <w:u w:val="single"/>
              </w:rPr>
              <w:t>De datum waarop het functioneel gebied ongeldig is geworden.</w:t>
            </w:r>
            <w:r w:rsidRPr="009C447C">
              <w:rPr>
                <w:color w:val="FF0000"/>
                <w:u w:val="single"/>
              </w:rPr>
              <w:fldChar w:fldCharType="end"/>
            </w:r>
          </w:p>
        </w:tc>
        <w:tc>
          <w:tcPr>
            <w:tcW w:w="1080" w:type="dxa"/>
            <w:tcBorders>
              <w:top w:val="nil"/>
              <w:left w:val="nil"/>
              <w:bottom w:val="nil"/>
              <w:right w:val="nil"/>
            </w:tcBorders>
          </w:tcPr>
          <w:p w14:paraId="3FA28E82"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Att.Type</w:instrText>
            </w:r>
            <w:r w:rsidRPr="009C447C">
              <w:rPr>
                <w:color w:val="FF0000"/>
                <w:u w:val="single"/>
              </w:rPr>
              <w:fldChar w:fldCharType="separate"/>
            </w:r>
            <w:r w:rsidRPr="009C447C">
              <w:rPr>
                <w:rFonts w:cs="Calibri"/>
                <w:color w:val="FF0000"/>
                <w:u w:val="single"/>
              </w:rPr>
              <w:t>DatumMogelijkOnvolledig</w:t>
            </w:r>
            <w:r w:rsidRPr="009C447C">
              <w:rPr>
                <w:color w:val="FF0000"/>
                <w:u w:val="single"/>
              </w:rPr>
              <w:fldChar w:fldCharType="end"/>
            </w:r>
          </w:p>
        </w:tc>
        <w:tc>
          <w:tcPr>
            <w:tcW w:w="810" w:type="dxa"/>
            <w:tcBorders>
              <w:top w:val="nil"/>
              <w:left w:val="nil"/>
              <w:bottom w:val="nil"/>
              <w:right w:val="nil"/>
            </w:tcBorders>
          </w:tcPr>
          <w:p w14:paraId="5A41E72B" w14:textId="77777777" w:rsidR="009C447C" w:rsidRPr="009C447C" w:rsidRDefault="009C447C" w:rsidP="009C447C">
            <w:pPr>
              <w:rPr>
                <w:rFonts w:cs="Calibri"/>
                <w:color w:val="FF0000"/>
                <w:u w:val="single"/>
              </w:rPr>
            </w:pPr>
            <w:r w:rsidRPr="009C447C">
              <w:rPr>
                <w:color w:val="FF0000"/>
                <w:u w:val="single"/>
              </w:rPr>
              <w:fldChar w:fldCharType="begin" w:fldLock="1"/>
            </w:r>
            <w:r w:rsidRPr="009C447C">
              <w:rPr>
                <w:color w:val="FF0000"/>
                <w:u w:val="single"/>
              </w:rPr>
              <w:instrText xml:space="preserve">MERGEFIELD </w:instrText>
            </w:r>
            <w:r w:rsidRPr="009C447C">
              <w:rPr>
                <w:rFonts w:cs="Calibri"/>
                <w:color w:val="FF0000"/>
                <w:u w:val="single"/>
              </w:rPr>
              <w:instrText>Att.LowerBound</w:instrText>
            </w:r>
            <w:r w:rsidRPr="009C447C">
              <w:rPr>
                <w:color w:val="FF0000"/>
                <w:u w:val="single"/>
              </w:rPr>
              <w:fldChar w:fldCharType="separate"/>
            </w:r>
            <w:r w:rsidRPr="009C447C">
              <w:rPr>
                <w:rFonts w:cs="Calibri"/>
                <w:color w:val="FF0000"/>
                <w:u w:val="single"/>
              </w:rPr>
              <w:t>0</w:t>
            </w:r>
            <w:r w:rsidRPr="009C447C">
              <w:rPr>
                <w:color w:val="FF0000"/>
                <w:u w:val="single"/>
              </w:rPr>
              <w:fldChar w:fldCharType="end"/>
            </w:r>
            <w:r w:rsidRPr="009C447C">
              <w:rPr>
                <w:rFonts w:cs="Calibri"/>
                <w:color w:val="FF0000"/>
                <w:u w:val="single"/>
              </w:rPr>
              <w:t xml:space="preserve"> - </w:t>
            </w:r>
            <w:r w:rsidRPr="009C447C">
              <w:rPr>
                <w:rFonts w:cs="Calibri"/>
                <w:color w:val="FF0000"/>
                <w:u w:val="single"/>
              </w:rPr>
              <w:fldChar w:fldCharType="begin" w:fldLock="1"/>
            </w:r>
            <w:r w:rsidRPr="009C447C">
              <w:rPr>
                <w:rFonts w:cs="Calibri"/>
                <w:color w:val="FF0000"/>
                <w:u w:val="single"/>
              </w:rPr>
              <w:instrText>MERGEFIELD Att.UpperBound</w:instrText>
            </w:r>
            <w:r w:rsidRPr="009C447C">
              <w:rPr>
                <w:rFonts w:cs="Calibri"/>
                <w:color w:val="FF0000"/>
                <w:u w:val="single"/>
              </w:rPr>
              <w:fldChar w:fldCharType="separate"/>
            </w:r>
            <w:r w:rsidRPr="009C447C">
              <w:rPr>
                <w:rFonts w:cs="Calibri"/>
                <w:color w:val="FF0000"/>
                <w:u w:val="single"/>
              </w:rPr>
              <w:t>1</w:t>
            </w:r>
            <w:r w:rsidRPr="009C447C">
              <w:rPr>
                <w:rFonts w:cs="Calibri"/>
                <w:color w:val="FF0000"/>
                <w:u w:val="single"/>
              </w:rPr>
              <w:fldChar w:fldCharType="end"/>
            </w:r>
          </w:p>
        </w:tc>
        <w:bookmarkEnd w:id="54"/>
      </w:tr>
    </w:tbl>
    <w:p w14:paraId="2E8327E9" w14:textId="77777777" w:rsidR="009C447C" w:rsidRP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C447C" w:rsidRPr="009C447C" w14:paraId="7FAD4F63" w14:textId="77777777" w:rsidTr="00194548">
        <w:tc>
          <w:tcPr>
            <w:tcW w:w="9360" w:type="dxa"/>
            <w:tcBorders>
              <w:top w:val="nil"/>
              <w:left w:val="nil"/>
              <w:bottom w:val="nil"/>
              <w:right w:val="nil"/>
            </w:tcBorders>
          </w:tcPr>
          <w:p w14:paraId="789ED063" w14:textId="77777777" w:rsidR="009C447C" w:rsidRPr="009C447C" w:rsidRDefault="009C447C" w:rsidP="009C447C">
            <w:pPr>
              <w:rPr>
                <w:rFonts w:cs="Calibri"/>
                <w:color w:val="0F0F0F"/>
              </w:rPr>
            </w:pPr>
            <w:r w:rsidRPr="009C447C">
              <w:rPr>
                <w:rFonts w:cs="Calibri"/>
                <w:b/>
                <w:bCs/>
                <w:color w:val="0F0F0F"/>
              </w:rPr>
              <w:t>Overzicht relaties</w:t>
            </w:r>
          </w:p>
        </w:tc>
      </w:tr>
    </w:tbl>
    <w:p w14:paraId="36CB78AF" w14:textId="77777777" w:rsidR="009C447C" w:rsidRPr="009C447C" w:rsidRDefault="009C447C" w:rsidP="009C44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C447C" w:rsidRPr="009C447C" w14:paraId="057EDDC5" w14:textId="77777777" w:rsidTr="00194548">
        <w:tc>
          <w:tcPr>
            <w:tcW w:w="9360" w:type="dxa"/>
            <w:tcBorders>
              <w:top w:val="nil"/>
              <w:left w:val="nil"/>
              <w:bottom w:val="nil"/>
              <w:right w:val="nil"/>
            </w:tcBorders>
          </w:tcPr>
          <w:p w14:paraId="36E1A4D2" w14:textId="77777777" w:rsidR="009C447C" w:rsidRPr="009C447C" w:rsidRDefault="009C447C" w:rsidP="009C447C">
            <w:pPr>
              <w:rPr>
                <w:rFonts w:cs="Calibri"/>
                <w:b/>
                <w:bCs/>
                <w:color w:val="0F0F0F"/>
              </w:rPr>
            </w:pPr>
            <w:r w:rsidRPr="009C447C">
              <w:rPr>
                <w:rFonts w:cs="Calibri"/>
                <w:b/>
                <w:bCs/>
                <w:color w:val="0F0F0F"/>
              </w:rPr>
              <w:t>Toelichting objecttype</w:t>
            </w:r>
          </w:p>
          <w:p w14:paraId="097CDE90" w14:textId="6D9B6109" w:rsidR="009C447C" w:rsidRPr="009C447C" w:rsidRDefault="009C447C" w:rsidP="009C447C">
            <w:pPr>
              <w:ind w:left="720"/>
              <w:rPr>
                <w:rFonts w:cs="Calibri"/>
                <w:color w:val="FF0000"/>
                <w:u w:val="single"/>
              </w:rPr>
            </w:pPr>
            <w:r w:rsidRPr="009C447C">
              <w:rPr>
                <w:rFonts w:cs="Calibri"/>
                <w:color w:val="FF0000"/>
                <w:u w:val="single"/>
              </w:rPr>
              <w:t xml:space="preserve">Naast het bestaande object kan tegelijkertijd ook een geplande geometriewijziging van hetzelfde bestaande object zijn vastgelegd. De plantopografie is dan als apart object </w:t>
            </w:r>
            <w:r w:rsidRPr="009C447C">
              <w:rPr>
                <w:rFonts w:cs="Calibri"/>
                <w:color w:val="FF0000"/>
                <w:u w:val="single"/>
              </w:rPr>
              <w:lastRenderedPageBreak/>
              <w:t>opgenomen met een eigen identificatie. Via de geometrische relatie is af te lei</w:t>
            </w:r>
            <w:r w:rsidR="003676E7">
              <w:rPr>
                <w:rFonts w:cs="Calibri"/>
                <w:color w:val="FF0000"/>
                <w:u w:val="single"/>
              </w:rPr>
              <w:t>d</w:t>
            </w:r>
            <w:r w:rsidRPr="009C447C">
              <w:rPr>
                <w:rFonts w:cs="Calibri"/>
                <w:color w:val="FF0000"/>
                <w:u w:val="single"/>
              </w:rPr>
              <w:t>en dat het de plantopografie van een bestaand object betreft. Zie verder IMGeo.</w:t>
            </w:r>
          </w:p>
          <w:p w14:paraId="1672FEBA" w14:textId="77777777" w:rsidR="009C447C" w:rsidRPr="009C447C" w:rsidRDefault="009C447C" w:rsidP="009C447C">
            <w:pPr>
              <w:ind w:left="720"/>
              <w:rPr>
                <w:rFonts w:cs="Calibri"/>
                <w:color w:val="FF0000"/>
                <w:u w:val="single"/>
              </w:rPr>
            </w:pPr>
          </w:p>
          <w:p w14:paraId="54A2D2D3" w14:textId="7CE688E8" w:rsidR="009C447C" w:rsidRPr="009C447C" w:rsidRDefault="009C447C" w:rsidP="003676E7">
            <w:pPr>
              <w:ind w:left="720"/>
              <w:rPr>
                <w:rFonts w:cs="Calibri"/>
                <w:color w:val="0F0F0F"/>
              </w:rPr>
            </w:pPr>
            <w:r w:rsidRPr="009C447C">
              <w:rPr>
                <w:rFonts w:cs="Calibri"/>
                <w:color w:val="FF0000"/>
                <w:u w:val="single"/>
              </w:rPr>
              <w:t>Objecttype FUNCTIONEEL GEBIED is een specialisatie van het city gml objecttype LANDUSE. Zie verder BGT.</w:t>
            </w:r>
          </w:p>
        </w:tc>
      </w:tr>
    </w:tbl>
    <w:p w14:paraId="6F0E7E5E" w14:textId="24D1774E" w:rsidR="00787821" w:rsidRDefault="00787821" w:rsidP="009C447C">
      <w:pPr>
        <w:spacing w:line="500" w:lineRule="exact"/>
        <w:ind w:left="284"/>
        <w:contextualSpacing w:val="0"/>
        <w:outlineLvl w:val="1"/>
        <w:rPr>
          <w:rFonts w:eastAsia="Calibri"/>
          <w:b/>
          <w:bCs/>
          <w:color w:val="003359"/>
          <w:sz w:val="22"/>
          <w:szCs w:val="24"/>
          <w:highlight w:val="lightGray"/>
          <w:lang w:eastAsia="en-US"/>
        </w:rPr>
      </w:pPr>
      <w:bookmarkStart w:id="55" w:name="BKM_752621CC_D5CA_4f4c_A937_AF6C84E6ADED"/>
      <w:bookmarkEnd w:id="55"/>
    </w:p>
    <w:p w14:paraId="12DAA509" w14:textId="77777777" w:rsidR="00787821" w:rsidRDefault="00787821">
      <w:pPr>
        <w:contextualSpacing w:val="0"/>
        <w:rPr>
          <w:rFonts w:eastAsia="Calibri"/>
          <w:b/>
          <w:bCs/>
          <w:color w:val="003359"/>
          <w:sz w:val="22"/>
          <w:szCs w:val="24"/>
          <w:highlight w:val="lightGray"/>
          <w:lang w:eastAsia="en-US"/>
        </w:rPr>
      </w:pPr>
      <w:r>
        <w:rPr>
          <w:rFonts w:eastAsia="Calibri"/>
          <w:b/>
          <w:bCs/>
          <w:color w:val="003359"/>
          <w:sz w:val="22"/>
          <w:szCs w:val="24"/>
          <w:highlight w:val="lightGray"/>
          <w:lang w:eastAsia="en-US"/>
        </w:rPr>
        <w:br w:type="page"/>
      </w:r>
    </w:p>
    <w:p w14:paraId="1CDE5ACC" w14:textId="77777777" w:rsidR="00787821" w:rsidRPr="00787821" w:rsidRDefault="00787821" w:rsidP="00787821">
      <w:pPr>
        <w:pStyle w:val="Kop2"/>
      </w:pPr>
      <w:r w:rsidRPr="00787821">
        <w:rPr>
          <w:sz w:val="20"/>
          <w:szCs w:val="20"/>
        </w:rPr>
        <w:lastRenderedPageBreak/>
        <w:fldChar w:fldCharType="begin" w:fldLock="1"/>
      </w:r>
      <w:r w:rsidRPr="00787821">
        <w:rPr>
          <w:sz w:val="20"/>
          <w:szCs w:val="20"/>
        </w:rPr>
        <w:instrText xml:space="preserve">MERGEFIELD </w:instrText>
      </w:r>
      <w:r w:rsidRPr="00787821">
        <w:instrText>Element.Stereotype</w:instrText>
      </w:r>
      <w:r w:rsidRPr="00787821">
        <w:rPr>
          <w:sz w:val="20"/>
          <w:szCs w:val="20"/>
        </w:rPr>
        <w:fldChar w:fldCharType="separate"/>
      </w:r>
      <w:r w:rsidRPr="00787821">
        <w:t>«Objecttype»</w:t>
      </w:r>
      <w:r w:rsidRPr="00787821">
        <w:rPr>
          <w:sz w:val="20"/>
          <w:szCs w:val="20"/>
        </w:rPr>
        <w:fldChar w:fldCharType="end"/>
      </w:r>
      <w:r w:rsidRPr="00787821">
        <w:t xml:space="preserve"> </w:t>
      </w:r>
      <w:r w:rsidRPr="00787821">
        <w:fldChar w:fldCharType="begin" w:fldLock="1"/>
      </w:r>
      <w:r w:rsidRPr="00787821">
        <w:instrText>MERGEFIELD Element.Name</w:instrText>
      </w:r>
      <w:r w:rsidRPr="00787821">
        <w:fldChar w:fldCharType="separate"/>
      </w:r>
      <w:r w:rsidRPr="00787821">
        <w:t>GEBOUWD OBJECT</w:t>
      </w:r>
      <w:r w:rsidRPr="00787821">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787821" w:rsidRPr="00787821" w14:paraId="5C576D3D" w14:textId="77777777" w:rsidTr="00194548">
        <w:trPr>
          <w:trHeight w:val="271"/>
        </w:trPr>
        <w:tc>
          <w:tcPr>
            <w:tcW w:w="2340" w:type="dxa"/>
            <w:gridSpan w:val="2"/>
            <w:tcBorders>
              <w:top w:val="nil"/>
              <w:left w:val="nil"/>
              <w:bottom w:val="nil"/>
              <w:right w:val="nil"/>
            </w:tcBorders>
          </w:tcPr>
          <w:p w14:paraId="194E108A" w14:textId="77777777" w:rsidR="00787821" w:rsidRPr="00787821" w:rsidRDefault="00787821" w:rsidP="00787821">
            <w:pPr>
              <w:rPr>
                <w:rFonts w:cs="Calibri"/>
                <w:color w:val="0F0F0F"/>
              </w:rPr>
            </w:pPr>
            <w:r w:rsidRPr="00787821">
              <w:rPr>
                <w:rFonts w:cs="Calibri"/>
                <w:b/>
                <w:bCs/>
                <w:color w:val="0F0F0F"/>
              </w:rPr>
              <w:t>Naam</w:t>
            </w:r>
          </w:p>
        </w:tc>
        <w:tc>
          <w:tcPr>
            <w:tcW w:w="7020" w:type="dxa"/>
            <w:gridSpan w:val="4"/>
            <w:tcBorders>
              <w:top w:val="nil"/>
              <w:left w:val="nil"/>
              <w:bottom w:val="nil"/>
              <w:right w:val="nil"/>
            </w:tcBorders>
          </w:tcPr>
          <w:p w14:paraId="62DD3C19"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GEBOUWD OBJECT</w:t>
            </w:r>
            <w:r w:rsidRPr="00787821">
              <w:fldChar w:fldCharType="end"/>
            </w:r>
          </w:p>
        </w:tc>
      </w:tr>
      <w:tr w:rsidR="00787821" w:rsidRPr="00787821" w14:paraId="17555AB8" w14:textId="77777777" w:rsidTr="00194548">
        <w:trPr>
          <w:trHeight w:hRule="exact" w:val="128"/>
        </w:trPr>
        <w:tc>
          <w:tcPr>
            <w:tcW w:w="2340" w:type="dxa"/>
            <w:gridSpan w:val="2"/>
            <w:tcBorders>
              <w:top w:val="nil"/>
              <w:left w:val="nil"/>
              <w:bottom w:val="nil"/>
              <w:right w:val="nil"/>
            </w:tcBorders>
          </w:tcPr>
          <w:p w14:paraId="2106950E"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1490F00A" w14:textId="77777777" w:rsidR="00787821" w:rsidRPr="00787821" w:rsidRDefault="00787821" w:rsidP="00787821">
            <w:pPr>
              <w:rPr>
                <w:rFonts w:cs="Calibri"/>
                <w:color w:val="0F0F0F"/>
              </w:rPr>
            </w:pPr>
          </w:p>
        </w:tc>
      </w:tr>
      <w:tr w:rsidR="00787821" w:rsidRPr="00787821" w14:paraId="0EF6F471" w14:textId="77777777" w:rsidTr="00194548">
        <w:tc>
          <w:tcPr>
            <w:tcW w:w="2340" w:type="dxa"/>
            <w:gridSpan w:val="2"/>
            <w:tcBorders>
              <w:top w:val="nil"/>
              <w:left w:val="nil"/>
              <w:bottom w:val="nil"/>
              <w:right w:val="nil"/>
            </w:tcBorders>
          </w:tcPr>
          <w:p w14:paraId="40860954" w14:textId="77777777" w:rsidR="00787821" w:rsidRPr="00787821" w:rsidRDefault="00787821" w:rsidP="00787821">
            <w:pPr>
              <w:rPr>
                <w:rFonts w:cs="Calibri"/>
                <w:color w:val="0F0F0F"/>
              </w:rPr>
            </w:pPr>
            <w:r w:rsidRPr="00787821">
              <w:rPr>
                <w:rFonts w:cs="Calibri"/>
                <w:b/>
                <w:bCs/>
                <w:color w:val="0F0F0F"/>
              </w:rPr>
              <w:t>Mnemonic</w:t>
            </w:r>
          </w:p>
        </w:tc>
        <w:tc>
          <w:tcPr>
            <w:tcW w:w="7020" w:type="dxa"/>
            <w:gridSpan w:val="4"/>
            <w:tcBorders>
              <w:top w:val="nil"/>
              <w:left w:val="nil"/>
              <w:bottom w:val="nil"/>
              <w:right w:val="nil"/>
            </w:tcBorders>
          </w:tcPr>
          <w:p w14:paraId="7120B61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Element.Alias</w:instrText>
            </w:r>
            <w:r w:rsidRPr="00787821">
              <w:fldChar w:fldCharType="separate"/>
            </w:r>
            <w:r w:rsidRPr="00787821">
              <w:rPr>
                <w:rFonts w:cs="Calibri"/>
                <w:color w:val="0F0F0F"/>
              </w:rPr>
              <w:t>GBO</w:t>
            </w:r>
            <w:r w:rsidRPr="00787821">
              <w:fldChar w:fldCharType="end"/>
            </w:r>
          </w:p>
        </w:tc>
      </w:tr>
      <w:tr w:rsidR="00787821" w:rsidRPr="00787821" w14:paraId="482864AE" w14:textId="77777777" w:rsidTr="00194548">
        <w:trPr>
          <w:trHeight w:hRule="exact" w:val="128"/>
        </w:trPr>
        <w:tc>
          <w:tcPr>
            <w:tcW w:w="2340" w:type="dxa"/>
            <w:gridSpan w:val="2"/>
            <w:tcBorders>
              <w:top w:val="nil"/>
              <w:left w:val="nil"/>
              <w:bottom w:val="nil"/>
              <w:right w:val="nil"/>
            </w:tcBorders>
          </w:tcPr>
          <w:p w14:paraId="330C433B"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787C0067" w14:textId="77777777" w:rsidR="00787821" w:rsidRPr="00787821" w:rsidRDefault="00787821" w:rsidP="00787821">
            <w:pPr>
              <w:rPr>
                <w:rFonts w:cs="Calibri"/>
                <w:color w:val="0F0F0F"/>
              </w:rPr>
            </w:pPr>
          </w:p>
        </w:tc>
      </w:tr>
      <w:tr w:rsidR="00787821" w:rsidRPr="00787821" w14:paraId="56F94DFE" w14:textId="77777777" w:rsidTr="00194548">
        <w:tc>
          <w:tcPr>
            <w:tcW w:w="2340" w:type="dxa"/>
            <w:gridSpan w:val="2"/>
            <w:tcBorders>
              <w:top w:val="nil"/>
              <w:left w:val="nil"/>
              <w:bottom w:val="nil"/>
              <w:right w:val="nil"/>
            </w:tcBorders>
          </w:tcPr>
          <w:p w14:paraId="50AB4B64" w14:textId="77777777" w:rsidR="00787821" w:rsidRPr="00787821" w:rsidRDefault="00787821" w:rsidP="00787821">
            <w:pPr>
              <w:rPr>
                <w:rFonts w:cs="Calibri"/>
                <w:b/>
                <w:bCs/>
                <w:color w:val="0F0F0F"/>
              </w:rPr>
            </w:pPr>
            <w:r w:rsidRPr="00787821">
              <w:rPr>
                <w:rFonts w:cs="Calibri"/>
                <w:b/>
                <w:bCs/>
                <w:color w:val="0F0F0F"/>
              </w:rPr>
              <w:t>Herkomst</w:t>
            </w:r>
          </w:p>
        </w:tc>
        <w:tc>
          <w:tcPr>
            <w:tcW w:w="7020" w:type="dxa"/>
            <w:gridSpan w:val="4"/>
            <w:tcBorders>
              <w:top w:val="nil"/>
              <w:left w:val="nil"/>
              <w:bottom w:val="nil"/>
              <w:right w:val="nil"/>
            </w:tcBorders>
          </w:tcPr>
          <w:p w14:paraId="56780F8C" w14:textId="77777777" w:rsidR="00787821" w:rsidRPr="00787821" w:rsidRDefault="00787821" w:rsidP="00787821">
            <w:pPr>
              <w:rPr>
                <w:rFonts w:cs="Calibri"/>
                <w:color w:val="0F0F0F"/>
              </w:rPr>
            </w:pPr>
            <w:r w:rsidRPr="00787821">
              <w:rPr>
                <w:rFonts w:cs="Calibri"/>
                <w:color w:val="0F0F0F"/>
              </w:rPr>
              <w:t>Door KING toegevoegd objecttype (maakt geen deel uit van enige basisregistratie).</w:t>
            </w:r>
          </w:p>
        </w:tc>
      </w:tr>
      <w:tr w:rsidR="00787821" w:rsidRPr="00787821" w14:paraId="5AA2CB21" w14:textId="77777777" w:rsidTr="00194548">
        <w:trPr>
          <w:trHeight w:hRule="exact" w:val="128"/>
        </w:trPr>
        <w:tc>
          <w:tcPr>
            <w:tcW w:w="2340" w:type="dxa"/>
            <w:gridSpan w:val="2"/>
            <w:tcBorders>
              <w:top w:val="nil"/>
              <w:left w:val="nil"/>
              <w:bottom w:val="nil"/>
              <w:right w:val="nil"/>
            </w:tcBorders>
          </w:tcPr>
          <w:p w14:paraId="3531E4D6"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5624BE3B" w14:textId="77777777" w:rsidR="00787821" w:rsidRPr="00787821" w:rsidRDefault="00787821" w:rsidP="00787821">
            <w:pPr>
              <w:rPr>
                <w:rFonts w:cs="Calibri"/>
                <w:color w:val="0F0F0F"/>
              </w:rPr>
            </w:pPr>
          </w:p>
        </w:tc>
      </w:tr>
      <w:tr w:rsidR="00787821" w:rsidRPr="00787821" w14:paraId="7B3A85B2" w14:textId="77777777" w:rsidTr="00194548">
        <w:trPr>
          <w:trHeight w:val="230"/>
        </w:trPr>
        <w:tc>
          <w:tcPr>
            <w:tcW w:w="2340" w:type="dxa"/>
            <w:gridSpan w:val="2"/>
            <w:tcBorders>
              <w:top w:val="nil"/>
              <w:left w:val="nil"/>
              <w:bottom w:val="nil"/>
              <w:right w:val="nil"/>
            </w:tcBorders>
          </w:tcPr>
          <w:p w14:paraId="325787D5" w14:textId="77777777" w:rsidR="00787821" w:rsidRPr="00787821" w:rsidRDefault="00787821" w:rsidP="00787821">
            <w:pPr>
              <w:rPr>
                <w:rFonts w:cs="Calibri"/>
                <w:b/>
                <w:bCs/>
                <w:color w:val="0F0F0F"/>
              </w:rPr>
            </w:pPr>
            <w:r w:rsidRPr="00787821">
              <w:rPr>
                <w:rFonts w:cs="Calibri"/>
                <w:b/>
                <w:bCs/>
                <w:color w:val="0F0F0F"/>
              </w:rPr>
              <w:t>Definitie</w:t>
            </w:r>
          </w:p>
        </w:tc>
        <w:tc>
          <w:tcPr>
            <w:tcW w:w="7020" w:type="dxa"/>
            <w:gridSpan w:val="4"/>
            <w:tcBorders>
              <w:top w:val="nil"/>
              <w:left w:val="nil"/>
              <w:bottom w:val="nil"/>
              <w:right w:val="nil"/>
            </w:tcBorders>
          </w:tcPr>
          <w:p w14:paraId="6302BDDC"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Element.Notes</w:instrText>
            </w:r>
            <w:r w:rsidRPr="00787821">
              <w:fldChar w:fldCharType="separate"/>
            </w:r>
            <w:r w:rsidRPr="00787821">
              <w:rPr>
                <w:rFonts w:cs="Calibri"/>
                <w:color w:val="0F0F0F"/>
              </w:rPr>
              <w:t>Een VERBLIJFSOBJECT of een OVERIG GEBOUWD OBJECT</w:t>
            </w:r>
            <w:r w:rsidRPr="00787821">
              <w:fldChar w:fldCharType="end"/>
            </w:r>
          </w:p>
        </w:tc>
      </w:tr>
      <w:tr w:rsidR="00787821" w:rsidRPr="00787821" w14:paraId="2278B704" w14:textId="77777777" w:rsidTr="00194548">
        <w:trPr>
          <w:trHeight w:hRule="exact" w:val="68"/>
        </w:trPr>
        <w:tc>
          <w:tcPr>
            <w:tcW w:w="2340" w:type="dxa"/>
            <w:gridSpan w:val="2"/>
            <w:tcBorders>
              <w:top w:val="nil"/>
              <w:left w:val="nil"/>
              <w:bottom w:val="nil"/>
              <w:right w:val="nil"/>
            </w:tcBorders>
          </w:tcPr>
          <w:p w14:paraId="0F2809A2"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0E064B05" w14:textId="77777777" w:rsidR="00787821" w:rsidRPr="00787821" w:rsidRDefault="00787821" w:rsidP="00787821">
            <w:pPr>
              <w:rPr>
                <w:rFonts w:cs="Calibri"/>
                <w:color w:val="0F0F0F"/>
              </w:rPr>
            </w:pPr>
          </w:p>
        </w:tc>
      </w:tr>
      <w:tr w:rsidR="00787821" w:rsidRPr="00787821" w14:paraId="156C0BD8" w14:textId="77777777" w:rsidTr="00194548">
        <w:trPr>
          <w:trHeight w:val="271"/>
        </w:trPr>
        <w:tc>
          <w:tcPr>
            <w:tcW w:w="2340" w:type="dxa"/>
            <w:gridSpan w:val="2"/>
            <w:tcBorders>
              <w:top w:val="nil"/>
              <w:left w:val="nil"/>
              <w:bottom w:val="nil"/>
              <w:right w:val="nil"/>
            </w:tcBorders>
          </w:tcPr>
          <w:p w14:paraId="0C11D0C6" w14:textId="77777777" w:rsidR="00787821" w:rsidRPr="00787821" w:rsidRDefault="00787821" w:rsidP="00787821">
            <w:pPr>
              <w:rPr>
                <w:rFonts w:cs="Calibri"/>
                <w:b/>
                <w:bCs/>
                <w:color w:val="0F0F0F"/>
              </w:rPr>
            </w:pPr>
            <w:r w:rsidRPr="00787821">
              <w:rPr>
                <w:rFonts w:cs="Calibri"/>
                <w:b/>
                <w:bCs/>
                <w:color w:val="0F0F0F"/>
              </w:rPr>
              <w:t>Herkomst definitie</w:t>
            </w:r>
          </w:p>
        </w:tc>
        <w:tc>
          <w:tcPr>
            <w:tcW w:w="7020" w:type="dxa"/>
            <w:gridSpan w:val="4"/>
            <w:tcBorders>
              <w:top w:val="nil"/>
              <w:left w:val="nil"/>
              <w:bottom w:val="nil"/>
              <w:right w:val="nil"/>
            </w:tcBorders>
          </w:tcPr>
          <w:p w14:paraId="2282F7E0" w14:textId="77777777" w:rsidR="00787821" w:rsidRPr="00787821" w:rsidRDefault="00787821" w:rsidP="00787821">
            <w:pPr>
              <w:rPr>
                <w:rFonts w:cs="Calibri"/>
                <w:color w:val="0F0F0F"/>
              </w:rPr>
            </w:pPr>
            <w:r w:rsidRPr="00787821">
              <w:rPr>
                <w:rFonts w:cs="Calibri"/>
                <w:color w:val="0F0F0F"/>
              </w:rPr>
              <w:t>KING</w:t>
            </w:r>
          </w:p>
        </w:tc>
      </w:tr>
      <w:tr w:rsidR="00787821" w:rsidRPr="00787821" w14:paraId="498BAB60" w14:textId="77777777" w:rsidTr="00194548">
        <w:trPr>
          <w:trHeight w:hRule="exact" w:val="128"/>
        </w:trPr>
        <w:tc>
          <w:tcPr>
            <w:tcW w:w="2340" w:type="dxa"/>
            <w:gridSpan w:val="2"/>
            <w:tcBorders>
              <w:top w:val="nil"/>
              <w:left w:val="nil"/>
              <w:bottom w:val="nil"/>
              <w:right w:val="nil"/>
            </w:tcBorders>
          </w:tcPr>
          <w:p w14:paraId="6D0F0B2C"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752C8F8B" w14:textId="77777777" w:rsidR="00787821" w:rsidRPr="00787821" w:rsidRDefault="00787821" w:rsidP="00787821">
            <w:pPr>
              <w:rPr>
                <w:rFonts w:cs="Calibri"/>
                <w:color w:val="0F0F0F"/>
              </w:rPr>
            </w:pPr>
          </w:p>
        </w:tc>
      </w:tr>
      <w:tr w:rsidR="00787821" w:rsidRPr="00787821" w14:paraId="060CF758" w14:textId="77777777" w:rsidTr="00194548">
        <w:tc>
          <w:tcPr>
            <w:tcW w:w="2340" w:type="dxa"/>
            <w:gridSpan w:val="2"/>
            <w:tcBorders>
              <w:top w:val="nil"/>
              <w:left w:val="nil"/>
              <w:bottom w:val="nil"/>
              <w:right w:val="nil"/>
            </w:tcBorders>
          </w:tcPr>
          <w:p w14:paraId="0E3A60AA" w14:textId="77777777" w:rsidR="00787821" w:rsidRPr="00787821" w:rsidRDefault="00787821" w:rsidP="00787821">
            <w:pPr>
              <w:rPr>
                <w:rFonts w:cs="Calibri"/>
                <w:b/>
                <w:bCs/>
                <w:color w:val="0F0F0F"/>
              </w:rPr>
            </w:pPr>
            <w:r w:rsidRPr="00787821">
              <w:rPr>
                <w:rFonts w:cs="Calibri"/>
                <w:b/>
                <w:bCs/>
                <w:color w:val="0F0F0F"/>
              </w:rPr>
              <w:t>Datum opname</w:t>
            </w:r>
          </w:p>
        </w:tc>
        <w:tc>
          <w:tcPr>
            <w:tcW w:w="7020" w:type="dxa"/>
            <w:gridSpan w:val="4"/>
            <w:tcBorders>
              <w:top w:val="nil"/>
              <w:left w:val="nil"/>
              <w:bottom w:val="nil"/>
              <w:right w:val="nil"/>
            </w:tcBorders>
          </w:tcPr>
          <w:p w14:paraId="709B049D" w14:textId="77777777" w:rsidR="00787821" w:rsidRPr="00787821" w:rsidRDefault="00787821" w:rsidP="00787821">
            <w:pPr>
              <w:rPr>
                <w:rFonts w:cs="Calibri"/>
                <w:color w:val="0F0F0F"/>
              </w:rPr>
            </w:pPr>
            <w:r w:rsidRPr="00787821">
              <w:rPr>
                <w:rFonts w:cs="Calibri"/>
                <w:color w:val="0F0F0F"/>
              </w:rPr>
              <w:t>9 april 2007</w:t>
            </w:r>
          </w:p>
        </w:tc>
      </w:tr>
      <w:tr w:rsidR="00787821" w:rsidRPr="00787821" w14:paraId="4AC2EB23" w14:textId="77777777" w:rsidTr="00194548">
        <w:trPr>
          <w:trHeight w:hRule="exact" w:val="128"/>
        </w:trPr>
        <w:tc>
          <w:tcPr>
            <w:tcW w:w="2340" w:type="dxa"/>
            <w:gridSpan w:val="2"/>
            <w:tcBorders>
              <w:top w:val="nil"/>
              <w:left w:val="nil"/>
              <w:bottom w:val="nil"/>
              <w:right w:val="nil"/>
            </w:tcBorders>
          </w:tcPr>
          <w:p w14:paraId="3A79ABA2"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68BA3653" w14:textId="77777777" w:rsidR="00787821" w:rsidRPr="00787821" w:rsidRDefault="00787821" w:rsidP="00787821">
            <w:pPr>
              <w:rPr>
                <w:rFonts w:cs="Calibri"/>
                <w:color w:val="0F0F0F"/>
              </w:rPr>
            </w:pPr>
          </w:p>
        </w:tc>
      </w:tr>
      <w:tr w:rsidR="00787821" w:rsidRPr="00787821" w14:paraId="3A195C14" w14:textId="77777777" w:rsidTr="00194548">
        <w:tc>
          <w:tcPr>
            <w:tcW w:w="2340" w:type="dxa"/>
            <w:gridSpan w:val="2"/>
            <w:tcBorders>
              <w:top w:val="nil"/>
              <w:left w:val="nil"/>
              <w:bottom w:val="nil"/>
              <w:right w:val="nil"/>
            </w:tcBorders>
          </w:tcPr>
          <w:p w14:paraId="32C38784" w14:textId="77777777" w:rsidR="00787821" w:rsidRPr="00787821" w:rsidRDefault="00787821" w:rsidP="00787821">
            <w:pPr>
              <w:rPr>
                <w:rFonts w:cs="Calibri"/>
                <w:b/>
                <w:bCs/>
                <w:color w:val="0F0F0F"/>
              </w:rPr>
            </w:pPr>
            <w:r w:rsidRPr="00787821">
              <w:rPr>
                <w:rFonts w:cs="Calibri"/>
                <w:b/>
                <w:bCs/>
                <w:color w:val="0F0F0F"/>
              </w:rPr>
              <w:t>Unieke aanduiding</w:t>
            </w:r>
          </w:p>
        </w:tc>
        <w:tc>
          <w:tcPr>
            <w:tcW w:w="7020" w:type="dxa"/>
            <w:gridSpan w:val="4"/>
            <w:tcBorders>
              <w:top w:val="nil"/>
              <w:left w:val="nil"/>
              <w:bottom w:val="nil"/>
              <w:right w:val="nil"/>
            </w:tcBorders>
          </w:tcPr>
          <w:p w14:paraId="123298B7" w14:textId="77777777" w:rsidR="00787821" w:rsidRPr="00787821" w:rsidRDefault="00787821" w:rsidP="00787821">
            <w:pPr>
              <w:rPr>
                <w:rFonts w:cs="Calibri"/>
                <w:color w:val="0F0F0F"/>
              </w:rPr>
            </w:pPr>
            <w:r w:rsidRPr="00787821">
              <w:rPr>
                <w:rFonts w:cs="Calibri"/>
                <w:color w:val="0F0F0F"/>
              </w:rPr>
              <w:t>zie BENOEMD OBJECT</w:t>
            </w:r>
          </w:p>
        </w:tc>
      </w:tr>
      <w:tr w:rsidR="00787821" w:rsidRPr="00787821" w14:paraId="75B79689" w14:textId="77777777" w:rsidTr="00194548">
        <w:trPr>
          <w:trHeight w:hRule="exact" w:val="128"/>
        </w:trPr>
        <w:tc>
          <w:tcPr>
            <w:tcW w:w="2340" w:type="dxa"/>
            <w:gridSpan w:val="2"/>
            <w:tcBorders>
              <w:top w:val="nil"/>
              <w:left w:val="nil"/>
              <w:bottom w:val="nil"/>
              <w:right w:val="nil"/>
            </w:tcBorders>
          </w:tcPr>
          <w:p w14:paraId="79EE3C8F"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43963D39" w14:textId="77777777" w:rsidR="00787821" w:rsidRPr="00787821" w:rsidRDefault="00787821" w:rsidP="00787821">
            <w:pPr>
              <w:rPr>
                <w:rFonts w:cs="Calibri"/>
                <w:b/>
                <w:bCs/>
                <w:color w:val="0F0F0F"/>
              </w:rPr>
            </w:pPr>
          </w:p>
        </w:tc>
      </w:tr>
      <w:tr w:rsidR="00787821" w:rsidRPr="00787821" w14:paraId="4F87B768" w14:textId="77777777" w:rsidTr="00194548">
        <w:tc>
          <w:tcPr>
            <w:tcW w:w="2340" w:type="dxa"/>
            <w:gridSpan w:val="2"/>
            <w:tcBorders>
              <w:top w:val="nil"/>
              <w:left w:val="nil"/>
              <w:bottom w:val="nil"/>
              <w:right w:val="nil"/>
            </w:tcBorders>
          </w:tcPr>
          <w:p w14:paraId="1F16F604" w14:textId="77777777" w:rsidR="00787821" w:rsidRPr="00787821" w:rsidRDefault="00787821" w:rsidP="00787821">
            <w:pPr>
              <w:rPr>
                <w:rFonts w:cs="Calibri"/>
                <w:b/>
                <w:bCs/>
                <w:color w:val="0F0F0F"/>
              </w:rPr>
            </w:pPr>
            <w:r w:rsidRPr="00787821">
              <w:rPr>
                <w:rFonts w:cs="Calibri"/>
                <w:b/>
                <w:bCs/>
                <w:color w:val="0F0F0F"/>
              </w:rPr>
              <w:t>Populatie</w:t>
            </w:r>
          </w:p>
        </w:tc>
        <w:tc>
          <w:tcPr>
            <w:tcW w:w="7020" w:type="dxa"/>
            <w:gridSpan w:val="4"/>
            <w:tcBorders>
              <w:top w:val="nil"/>
              <w:left w:val="nil"/>
              <w:bottom w:val="nil"/>
              <w:right w:val="nil"/>
            </w:tcBorders>
          </w:tcPr>
          <w:p w14:paraId="4EE8AED3" w14:textId="77777777" w:rsidR="00787821" w:rsidRPr="00787821" w:rsidRDefault="00787821" w:rsidP="00787821">
            <w:pPr>
              <w:rPr>
                <w:rFonts w:cs="Calibri"/>
                <w:color w:val="0F0F0F"/>
              </w:rPr>
            </w:pPr>
          </w:p>
        </w:tc>
      </w:tr>
      <w:tr w:rsidR="00787821" w:rsidRPr="00787821" w14:paraId="26795C31" w14:textId="77777777" w:rsidTr="00194548">
        <w:trPr>
          <w:trHeight w:hRule="exact" w:val="128"/>
        </w:trPr>
        <w:tc>
          <w:tcPr>
            <w:tcW w:w="2340" w:type="dxa"/>
            <w:gridSpan w:val="2"/>
            <w:tcBorders>
              <w:top w:val="nil"/>
              <w:left w:val="nil"/>
              <w:bottom w:val="nil"/>
              <w:right w:val="nil"/>
            </w:tcBorders>
          </w:tcPr>
          <w:p w14:paraId="2493FA0F"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5BECCCCB" w14:textId="77777777" w:rsidR="00787821" w:rsidRPr="00787821" w:rsidRDefault="00787821" w:rsidP="00787821">
            <w:pPr>
              <w:rPr>
                <w:rFonts w:cs="Calibri"/>
                <w:color w:val="0F0F0F"/>
              </w:rPr>
            </w:pPr>
          </w:p>
        </w:tc>
      </w:tr>
      <w:tr w:rsidR="00787821" w:rsidRPr="00787821" w14:paraId="73F4C4EE" w14:textId="77777777" w:rsidTr="00194548">
        <w:trPr>
          <w:trHeight w:hRule="exact" w:val="256"/>
        </w:trPr>
        <w:tc>
          <w:tcPr>
            <w:tcW w:w="2340" w:type="dxa"/>
            <w:gridSpan w:val="2"/>
            <w:tcBorders>
              <w:top w:val="nil"/>
              <w:left w:val="nil"/>
              <w:bottom w:val="nil"/>
              <w:right w:val="nil"/>
            </w:tcBorders>
          </w:tcPr>
          <w:p w14:paraId="18D2927A" w14:textId="77777777" w:rsidR="00787821" w:rsidRPr="00787821" w:rsidRDefault="00787821" w:rsidP="00787821">
            <w:pPr>
              <w:rPr>
                <w:rFonts w:cs="Calibri"/>
                <w:b/>
                <w:bCs/>
                <w:color w:val="0F0F0F"/>
              </w:rPr>
            </w:pPr>
            <w:r w:rsidRPr="00787821">
              <w:rPr>
                <w:rFonts w:cs="Calibri"/>
                <w:b/>
                <w:bCs/>
                <w:color w:val="0F0F0F"/>
              </w:rPr>
              <w:t>Kwaliteitsbegrip</w:t>
            </w:r>
          </w:p>
        </w:tc>
        <w:tc>
          <w:tcPr>
            <w:tcW w:w="7020" w:type="dxa"/>
            <w:gridSpan w:val="4"/>
            <w:tcBorders>
              <w:top w:val="nil"/>
              <w:left w:val="nil"/>
              <w:bottom w:val="nil"/>
              <w:right w:val="nil"/>
            </w:tcBorders>
          </w:tcPr>
          <w:p w14:paraId="614A2185" w14:textId="77777777" w:rsidR="00787821" w:rsidRPr="00787821" w:rsidRDefault="00787821" w:rsidP="00787821">
            <w:pPr>
              <w:rPr>
                <w:rFonts w:cs="Calibri"/>
                <w:color w:val="0F0F0F"/>
              </w:rPr>
            </w:pPr>
          </w:p>
        </w:tc>
      </w:tr>
      <w:tr w:rsidR="00787821" w:rsidRPr="00787821" w14:paraId="2A1244A5" w14:textId="77777777" w:rsidTr="00194548">
        <w:trPr>
          <w:trHeight w:hRule="exact" w:val="256"/>
        </w:trPr>
        <w:tc>
          <w:tcPr>
            <w:tcW w:w="2340" w:type="dxa"/>
            <w:gridSpan w:val="2"/>
            <w:tcBorders>
              <w:top w:val="nil"/>
              <w:left w:val="nil"/>
              <w:bottom w:val="nil"/>
              <w:right w:val="nil"/>
            </w:tcBorders>
          </w:tcPr>
          <w:p w14:paraId="1033C198"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2C96A3AF" w14:textId="77777777" w:rsidR="00787821" w:rsidRPr="00787821" w:rsidRDefault="00787821" w:rsidP="00787821">
            <w:pPr>
              <w:rPr>
                <w:rFonts w:cs="Calibri"/>
                <w:color w:val="0F0F0F"/>
              </w:rPr>
            </w:pPr>
          </w:p>
        </w:tc>
      </w:tr>
      <w:tr w:rsidR="00787821" w:rsidRPr="00787821" w14:paraId="4215600F" w14:textId="77777777" w:rsidTr="00194548">
        <w:tc>
          <w:tcPr>
            <w:tcW w:w="2340" w:type="dxa"/>
            <w:gridSpan w:val="2"/>
            <w:tcBorders>
              <w:top w:val="nil"/>
              <w:left w:val="nil"/>
              <w:bottom w:val="nil"/>
              <w:right w:val="nil"/>
            </w:tcBorders>
          </w:tcPr>
          <w:p w14:paraId="19E04024" w14:textId="77777777" w:rsidR="00787821" w:rsidRPr="00787821" w:rsidRDefault="00787821" w:rsidP="00787821">
            <w:pPr>
              <w:rPr>
                <w:rFonts w:cs="Calibri"/>
                <w:b/>
                <w:bCs/>
                <w:color w:val="0F0F0F"/>
              </w:rPr>
            </w:pPr>
            <w:r w:rsidRPr="00787821">
              <w:rPr>
                <w:rFonts w:cs="Calibri"/>
                <w:b/>
                <w:bCs/>
                <w:color w:val="0F0F0F"/>
              </w:rPr>
              <w:t>Overzicht attributen</w:t>
            </w:r>
          </w:p>
        </w:tc>
        <w:tc>
          <w:tcPr>
            <w:tcW w:w="7020" w:type="dxa"/>
            <w:gridSpan w:val="4"/>
            <w:tcBorders>
              <w:top w:val="nil"/>
              <w:left w:val="nil"/>
              <w:bottom w:val="nil"/>
              <w:right w:val="nil"/>
            </w:tcBorders>
          </w:tcPr>
          <w:p w14:paraId="4B096285" w14:textId="77777777" w:rsidR="00787821" w:rsidRPr="00787821" w:rsidRDefault="00787821" w:rsidP="00787821">
            <w:pPr>
              <w:rPr>
                <w:rFonts w:cs="Calibri"/>
                <w:b/>
                <w:bCs/>
                <w:color w:val="0F0F0F"/>
              </w:rPr>
            </w:pPr>
          </w:p>
        </w:tc>
      </w:tr>
      <w:tr w:rsidR="00787821" w:rsidRPr="00787821" w14:paraId="2544A8D8" w14:textId="77777777" w:rsidTr="00194548">
        <w:tc>
          <w:tcPr>
            <w:tcW w:w="450" w:type="dxa"/>
            <w:tcBorders>
              <w:top w:val="nil"/>
              <w:left w:val="nil"/>
              <w:bottom w:val="nil"/>
              <w:right w:val="nil"/>
            </w:tcBorders>
          </w:tcPr>
          <w:p w14:paraId="4912EDD3" w14:textId="77777777" w:rsidR="00787821" w:rsidRPr="00787821" w:rsidRDefault="00787821" w:rsidP="00787821">
            <w:pPr>
              <w:rPr>
                <w:rFonts w:cs="Calibri"/>
                <w:i/>
                <w:iCs/>
                <w:color w:val="0F0F0F"/>
              </w:rPr>
            </w:pPr>
            <w:bookmarkStart w:id="56" w:name="BKM_14834753_1A1A_448d_A60B_7B0790F8BE9A"/>
          </w:p>
        </w:tc>
        <w:tc>
          <w:tcPr>
            <w:tcW w:w="2790" w:type="dxa"/>
            <w:gridSpan w:val="2"/>
            <w:tcBorders>
              <w:top w:val="nil"/>
              <w:left w:val="nil"/>
              <w:bottom w:val="nil"/>
              <w:right w:val="nil"/>
            </w:tcBorders>
          </w:tcPr>
          <w:p w14:paraId="763A9157" w14:textId="77777777" w:rsidR="00787821" w:rsidRPr="00787821" w:rsidRDefault="00787821" w:rsidP="00787821">
            <w:pPr>
              <w:rPr>
                <w:rFonts w:cs="Calibri"/>
                <w:color w:val="0F0F0F"/>
              </w:rPr>
            </w:pPr>
            <w:r w:rsidRPr="00787821">
              <w:rPr>
                <w:rFonts w:cs="Calibri"/>
                <w:i/>
                <w:iCs/>
                <w:color w:val="0F0F0F"/>
              </w:rPr>
              <w:t>Attribuutnaam</w:t>
            </w:r>
          </w:p>
        </w:tc>
        <w:tc>
          <w:tcPr>
            <w:tcW w:w="4230" w:type="dxa"/>
            <w:tcBorders>
              <w:top w:val="nil"/>
              <w:left w:val="nil"/>
              <w:bottom w:val="nil"/>
              <w:right w:val="nil"/>
            </w:tcBorders>
          </w:tcPr>
          <w:p w14:paraId="3FE6A0B4" w14:textId="77777777" w:rsidR="00787821" w:rsidRPr="00787821" w:rsidRDefault="00787821" w:rsidP="00787821">
            <w:pPr>
              <w:rPr>
                <w:rFonts w:cs="Calibri"/>
                <w:color w:val="0F0F0F"/>
              </w:rPr>
            </w:pPr>
            <w:r w:rsidRPr="00787821">
              <w:rPr>
                <w:rFonts w:cs="Calibri"/>
                <w:i/>
                <w:iCs/>
                <w:color w:val="0F0F0F"/>
              </w:rPr>
              <w:t>Definitie</w:t>
            </w:r>
          </w:p>
        </w:tc>
        <w:tc>
          <w:tcPr>
            <w:tcW w:w="1080" w:type="dxa"/>
            <w:tcBorders>
              <w:top w:val="nil"/>
              <w:left w:val="nil"/>
              <w:bottom w:val="nil"/>
              <w:right w:val="nil"/>
            </w:tcBorders>
          </w:tcPr>
          <w:p w14:paraId="0DAFFB07" w14:textId="77777777" w:rsidR="00787821" w:rsidRPr="00787821" w:rsidRDefault="00787821" w:rsidP="00787821">
            <w:pPr>
              <w:rPr>
                <w:rFonts w:cs="Calibri"/>
                <w:color w:val="0F0F0F"/>
              </w:rPr>
            </w:pPr>
            <w:r w:rsidRPr="00787821">
              <w:rPr>
                <w:rFonts w:cs="Calibri"/>
                <w:i/>
                <w:iCs/>
                <w:color w:val="0F0F0F"/>
              </w:rPr>
              <w:t>Formaat</w:t>
            </w:r>
          </w:p>
        </w:tc>
        <w:tc>
          <w:tcPr>
            <w:tcW w:w="810" w:type="dxa"/>
            <w:tcBorders>
              <w:top w:val="nil"/>
              <w:left w:val="nil"/>
              <w:bottom w:val="nil"/>
              <w:right w:val="nil"/>
            </w:tcBorders>
          </w:tcPr>
          <w:p w14:paraId="333DE2A8" w14:textId="77777777" w:rsidR="00787821" w:rsidRPr="00787821" w:rsidRDefault="00787821" w:rsidP="00787821">
            <w:pPr>
              <w:rPr>
                <w:rFonts w:cs="Calibri"/>
                <w:i/>
                <w:iCs/>
                <w:color w:val="0F0F0F"/>
              </w:rPr>
            </w:pPr>
            <w:r w:rsidRPr="00787821">
              <w:rPr>
                <w:rFonts w:cs="Calibri"/>
                <w:i/>
                <w:iCs/>
                <w:color w:val="0F0F0F"/>
              </w:rPr>
              <w:t>Kardi-</w:t>
            </w:r>
          </w:p>
          <w:p w14:paraId="682D19D3" w14:textId="77777777" w:rsidR="00787821" w:rsidRPr="00787821" w:rsidRDefault="00787821" w:rsidP="00787821">
            <w:pPr>
              <w:rPr>
                <w:rFonts w:cs="Calibri"/>
                <w:color w:val="0F0F0F"/>
              </w:rPr>
            </w:pPr>
            <w:r w:rsidRPr="00787821">
              <w:rPr>
                <w:rFonts w:cs="Calibri"/>
                <w:i/>
                <w:iCs/>
                <w:color w:val="0F0F0F"/>
              </w:rPr>
              <w:t>naliteit</w:t>
            </w:r>
          </w:p>
        </w:tc>
      </w:tr>
      <w:tr w:rsidR="00787821" w:rsidRPr="00787821" w14:paraId="57CD9BD1" w14:textId="77777777" w:rsidTr="00194548">
        <w:tc>
          <w:tcPr>
            <w:tcW w:w="450" w:type="dxa"/>
            <w:tcBorders>
              <w:top w:val="nil"/>
              <w:left w:val="nil"/>
              <w:bottom w:val="nil"/>
              <w:right w:val="nil"/>
            </w:tcBorders>
          </w:tcPr>
          <w:p w14:paraId="560E1D3E" w14:textId="77777777" w:rsidR="00787821" w:rsidRPr="00787821" w:rsidRDefault="00787821" w:rsidP="00787821">
            <w:pPr>
              <w:rPr>
                <w:rFonts w:cs="Calibri"/>
                <w:color w:val="0F0F0F"/>
              </w:rPr>
            </w:pPr>
          </w:p>
        </w:tc>
        <w:tc>
          <w:tcPr>
            <w:tcW w:w="2790" w:type="dxa"/>
            <w:gridSpan w:val="2"/>
            <w:tcBorders>
              <w:top w:val="nil"/>
              <w:left w:val="nil"/>
              <w:bottom w:val="nil"/>
              <w:right w:val="nil"/>
            </w:tcBorders>
          </w:tcPr>
          <w:p w14:paraId="7684A4E4"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Bouwkundige bestemming actueel</w:t>
            </w:r>
            <w:r w:rsidRPr="00787821">
              <w:fldChar w:fldCharType="end"/>
            </w:r>
          </w:p>
        </w:tc>
        <w:tc>
          <w:tcPr>
            <w:tcW w:w="4230" w:type="dxa"/>
            <w:tcBorders>
              <w:top w:val="nil"/>
              <w:left w:val="nil"/>
              <w:bottom w:val="nil"/>
              <w:right w:val="nil"/>
            </w:tcBorders>
          </w:tcPr>
          <w:p w14:paraId="59B6C912" w14:textId="0EFE3BF6"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00E332B2">
              <w:rPr>
                <w:rFonts w:cs="Calibri"/>
                <w:color w:val="0F0F0F"/>
              </w:rPr>
              <w:t>Z</w:t>
            </w:r>
            <w:r w:rsidRPr="00787821">
              <w:rPr>
                <w:rFonts w:cs="Calibri"/>
                <w:color w:val="0F0F0F"/>
              </w:rPr>
              <w:t>oals vastgelegd in de bouwvergunning of een toetsing van een melding bouwvoornemen dan wel vastgelegd in een zogenaamde herbeschrijving van een bestemming.</w:t>
            </w:r>
            <w:r w:rsidRPr="00787821">
              <w:fldChar w:fldCharType="end"/>
            </w:r>
          </w:p>
        </w:tc>
        <w:tc>
          <w:tcPr>
            <w:tcW w:w="1080" w:type="dxa"/>
            <w:tcBorders>
              <w:top w:val="nil"/>
              <w:left w:val="nil"/>
              <w:bottom w:val="nil"/>
              <w:right w:val="nil"/>
            </w:tcBorders>
          </w:tcPr>
          <w:p w14:paraId="544C9653" w14:textId="77777777" w:rsidR="00787821" w:rsidRPr="00787821" w:rsidRDefault="00787821" w:rsidP="00787821">
            <w:pPr>
              <w:rPr>
                <w:rFonts w:cs="Calibri"/>
                <w:u w:val="single"/>
              </w:rPr>
            </w:pPr>
            <w:r w:rsidRPr="00787821">
              <w:rPr>
                <w:color w:val="FF0000"/>
                <w:u w:val="single"/>
              </w:rPr>
              <w:t>bouwkundige bestemming</w:t>
            </w:r>
          </w:p>
        </w:tc>
        <w:tc>
          <w:tcPr>
            <w:tcW w:w="810" w:type="dxa"/>
            <w:tcBorders>
              <w:top w:val="nil"/>
              <w:left w:val="nil"/>
              <w:bottom w:val="nil"/>
              <w:right w:val="nil"/>
            </w:tcBorders>
          </w:tcPr>
          <w:p w14:paraId="192FBF61"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n</w:t>
            </w:r>
            <w:r w:rsidRPr="00787821">
              <w:rPr>
                <w:rFonts w:cs="Calibri"/>
                <w:color w:val="0F0F0F"/>
              </w:rPr>
              <w:fldChar w:fldCharType="end"/>
            </w:r>
          </w:p>
        </w:tc>
        <w:bookmarkEnd w:id="56"/>
      </w:tr>
      <w:tr w:rsidR="00787821" w:rsidRPr="00787821" w14:paraId="1E884916" w14:textId="77777777" w:rsidTr="00194548">
        <w:tc>
          <w:tcPr>
            <w:tcW w:w="450" w:type="dxa"/>
            <w:tcBorders>
              <w:top w:val="nil"/>
              <w:left w:val="nil"/>
              <w:bottom w:val="nil"/>
              <w:right w:val="nil"/>
            </w:tcBorders>
          </w:tcPr>
          <w:p w14:paraId="05DF87E2" w14:textId="77777777" w:rsidR="00787821" w:rsidRPr="00787821" w:rsidRDefault="00787821" w:rsidP="00787821">
            <w:pPr>
              <w:rPr>
                <w:rFonts w:cs="Calibri"/>
                <w:color w:val="0F0F0F"/>
              </w:rPr>
            </w:pPr>
            <w:bookmarkStart w:id="57" w:name="BKM_8A191C31_FC35_43fa_B35E_B0C98F06E46F"/>
          </w:p>
        </w:tc>
        <w:tc>
          <w:tcPr>
            <w:tcW w:w="2790" w:type="dxa"/>
            <w:gridSpan w:val="2"/>
            <w:tcBorders>
              <w:top w:val="nil"/>
              <w:left w:val="nil"/>
              <w:bottom w:val="nil"/>
              <w:right w:val="nil"/>
            </w:tcBorders>
          </w:tcPr>
          <w:p w14:paraId="6B6C8C3E"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Gebruiksdoel gebouwd object</w:t>
            </w:r>
            <w:r w:rsidRPr="00787821">
              <w:fldChar w:fldCharType="end"/>
            </w:r>
          </w:p>
        </w:tc>
        <w:tc>
          <w:tcPr>
            <w:tcW w:w="4230" w:type="dxa"/>
            <w:tcBorders>
              <w:top w:val="nil"/>
              <w:left w:val="nil"/>
              <w:bottom w:val="nil"/>
              <w:right w:val="nil"/>
            </w:tcBorders>
          </w:tcPr>
          <w:p w14:paraId="3E4D07A2"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Een categorisering van de gebruiksdoelen van het betreffende GEBOUWD OBJECT zoals dit formeel door de overheid als zodanig is toegestaan.</w:t>
            </w:r>
            <w:r w:rsidRPr="00787821">
              <w:fldChar w:fldCharType="end"/>
            </w:r>
          </w:p>
        </w:tc>
        <w:tc>
          <w:tcPr>
            <w:tcW w:w="1080" w:type="dxa"/>
            <w:tcBorders>
              <w:top w:val="nil"/>
              <w:left w:val="nil"/>
              <w:bottom w:val="nil"/>
              <w:right w:val="nil"/>
            </w:tcBorders>
          </w:tcPr>
          <w:p w14:paraId="2C2A94EA" w14:textId="77777777" w:rsidR="00787821" w:rsidRPr="00787821" w:rsidRDefault="00787821" w:rsidP="00787821">
            <w:pPr>
              <w:rPr>
                <w:rFonts w:cs="Calibri"/>
                <w:u w:val="single"/>
              </w:rPr>
            </w:pPr>
            <w:r w:rsidRPr="00787821">
              <w:rPr>
                <w:color w:val="FF0000"/>
                <w:u w:val="single"/>
              </w:rPr>
              <w:t>gebruiksdoel</w:t>
            </w:r>
          </w:p>
        </w:tc>
        <w:tc>
          <w:tcPr>
            <w:tcW w:w="810" w:type="dxa"/>
            <w:tcBorders>
              <w:top w:val="nil"/>
              <w:left w:val="nil"/>
              <w:bottom w:val="nil"/>
              <w:right w:val="nil"/>
            </w:tcBorders>
          </w:tcPr>
          <w:p w14:paraId="789F9E49"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1</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n</w:t>
            </w:r>
            <w:r w:rsidRPr="00787821">
              <w:rPr>
                <w:rFonts w:cs="Calibri"/>
                <w:color w:val="0F0F0F"/>
              </w:rPr>
              <w:fldChar w:fldCharType="end"/>
            </w:r>
          </w:p>
        </w:tc>
        <w:bookmarkEnd w:id="57"/>
      </w:tr>
      <w:tr w:rsidR="00787821" w:rsidRPr="00787821" w14:paraId="2F5C771C" w14:textId="77777777" w:rsidTr="00194548">
        <w:tc>
          <w:tcPr>
            <w:tcW w:w="450" w:type="dxa"/>
            <w:tcBorders>
              <w:top w:val="nil"/>
              <w:left w:val="nil"/>
              <w:bottom w:val="nil"/>
              <w:right w:val="nil"/>
            </w:tcBorders>
          </w:tcPr>
          <w:p w14:paraId="6D68A07D" w14:textId="77777777" w:rsidR="00787821" w:rsidRPr="00787821" w:rsidRDefault="00787821" w:rsidP="00787821">
            <w:pPr>
              <w:rPr>
                <w:rFonts w:cs="Calibri"/>
                <w:color w:val="0F0F0F"/>
              </w:rPr>
            </w:pPr>
            <w:bookmarkStart w:id="58" w:name="BKM_37744D30_6E30_4964_81C2_506428F2CDC2"/>
          </w:p>
        </w:tc>
        <w:tc>
          <w:tcPr>
            <w:tcW w:w="2790" w:type="dxa"/>
            <w:gridSpan w:val="2"/>
            <w:tcBorders>
              <w:top w:val="nil"/>
              <w:left w:val="nil"/>
              <w:bottom w:val="nil"/>
              <w:right w:val="nil"/>
            </w:tcBorders>
          </w:tcPr>
          <w:p w14:paraId="61E1D0E5"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Status voortgang bouw</w:t>
            </w:r>
            <w:r w:rsidRPr="00787821">
              <w:fldChar w:fldCharType="end"/>
            </w:r>
          </w:p>
        </w:tc>
        <w:tc>
          <w:tcPr>
            <w:tcW w:w="4230" w:type="dxa"/>
            <w:tcBorders>
              <w:top w:val="nil"/>
              <w:left w:val="nil"/>
              <w:bottom w:val="nil"/>
              <w:right w:val="nil"/>
            </w:tcBorders>
          </w:tcPr>
          <w:p w14:paraId="2F17DA34"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fase van de bouw, verbouw of sloop waarin het betreffende GEBOUWD OBJECT zich bevindt.</w:t>
            </w:r>
            <w:r w:rsidRPr="00787821">
              <w:fldChar w:fldCharType="end"/>
            </w:r>
          </w:p>
        </w:tc>
        <w:tc>
          <w:tcPr>
            <w:tcW w:w="1080" w:type="dxa"/>
            <w:tcBorders>
              <w:top w:val="nil"/>
              <w:left w:val="nil"/>
              <w:bottom w:val="nil"/>
              <w:right w:val="nil"/>
            </w:tcBorders>
          </w:tcPr>
          <w:p w14:paraId="411ABDC7" w14:textId="77777777" w:rsidR="00787821" w:rsidRPr="00787821" w:rsidRDefault="00787821" w:rsidP="00787821">
            <w:pPr>
              <w:rPr>
                <w:rFonts w:cs="Calibri"/>
                <w:u w:val="single"/>
              </w:rPr>
            </w:pPr>
            <w:r w:rsidRPr="00787821">
              <w:rPr>
                <w:color w:val="FF0000"/>
                <w:u w:val="single"/>
              </w:rPr>
              <w:t>status voortgang bouw</w:t>
            </w:r>
          </w:p>
        </w:tc>
        <w:tc>
          <w:tcPr>
            <w:tcW w:w="810" w:type="dxa"/>
            <w:tcBorders>
              <w:top w:val="nil"/>
              <w:left w:val="nil"/>
              <w:bottom w:val="nil"/>
              <w:right w:val="nil"/>
            </w:tcBorders>
          </w:tcPr>
          <w:p w14:paraId="39EF60AC"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58"/>
      </w:tr>
      <w:tr w:rsidR="00787821" w:rsidRPr="00787821" w14:paraId="2045AD5B" w14:textId="77777777" w:rsidTr="00194548">
        <w:tc>
          <w:tcPr>
            <w:tcW w:w="450" w:type="dxa"/>
            <w:tcBorders>
              <w:top w:val="nil"/>
              <w:left w:val="nil"/>
              <w:bottom w:val="nil"/>
              <w:right w:val="nil"/>
            </w:tcBorders>
          </w:tcPr>
          <w:p w14:paraId="095231BC" w14:textId="77777777" w:rsidR="00787821" w:rsidRPr="00787821" w:rsidRDefault="00787821" w:rsidP="00787821">
            <w:pPr>
              <w:rPr>
                <w:rFonts w:cs="Calibri"/>
                <w:color w:val="0F0F0F"/>
              </w:rPr>
            </w:pPr>
            <w:bookmarkStart w:id="59" w:name="BKM_55FBE466_EE1E_4de0_9B1E_2B6462FD524D"/>
          </w:p>
        </w:tc>
        <w:tc>
          <w:tcPr>
            <w:tcW w:w="2790" w:type="dxa"/>
            <w:gridSpan w:val="2"/>
            <w:tcBorders>
              <w:top w:val="nil"/>
              <w:left w:val="nil"/>
              <w:bottom w:val="nil"/>
              <w:right w:val="nil"/>
            </w:tcBorders>
          </w:tcPr>
          <w:p w14:paraId="314AB47E"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Bruto inhoud</w:t>
            </w:r>
            <w:r w:rsidRPr="00787821">
              <w:fldChar w:fldCharType="end"/>
            </w:r>
          </w:p>
        </w:tc>
        <w:tc>
          <w:tcPr>
            <w:tcW w:w="4230" w:type="dxa"/>
            <w:tcBorders>
              <w:top w:val="nil"/>
              <w:left w:val="nil"/>
              <w:bottom w:val="nil"/>
              <w:right w:val="nil"/>
            </w:tcBorders>
          </w:tcPr>
          <w:p w14:paraId="19FB0C49"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Aanduiding in kubieke meters van de bruto inhoud van het GEBOUWD OBJECT</w:t>
            </w:r>
            <w:r w:rsidRPr="00787821">
              <w:fldChar w:fldCharType="end"/>
            </w:r>
          </w:p>
        </w:tc>
        <w:tc>
          <w:tcPr>
            <w:tcW w:w="1080" w:type="dxa"/>
            <w:tcBorders>
              <w:top w:val="nil"/>
              <w:left w:val="nil"/>
              <w:bottom w:val="nil"/>
              <w:right w:val="nil"/>
            </w:tcBorders>
          </w:tcPr>
          <w:p w14:paraId="4F12FD13" w14:textId="77777777" w:rsidR="00787821" w:rsidRPr="00787821" w:rsidRDefault="00787821" w:rsidP="00787821">
            <w:pPr>
              <w:rPr>
                <w:rFonts w:cs="Calibri"/>
              </w:rPr>
            </w:pPr>
            <w:r w:rsidRPr="00787821">
              <w:fldChar w:fldCharType="begin" w:fldLock="1"/>
            </w:r>
            <w:r w:rsidRPr="00787821">
              <w:instrText xml:space="preserve">MERGEFIELD </w:instrText>
            </w:r>
            <w:r w:rsidRPr="00787821">
              <w:rPr>
                <w:rFonts w:cs="Calibri"/>
              </w:rPr>
              <w:instrText>Att.Type</w:instrText>
            </w:r>
            <w:r w:rsidRPr="00787821">
              <w:fldChar w:fldCharType="separate"/>
            </w:r>
            <w:r w:rsidRPr="00787821">
              <w:rPr>
                <w:rFonts w:cs="Calibri"/>
              </w:rPr>
              <w:t>N6</w:t>
            </w:r>
            <w:r w:rsidRPr="00787821">
              <w:fldChar w:fldCharType="end"/>
            </w:r>
          </w:p>
        </w:tc>
        <w:tc>
          <w:tcPr>
            <w:tcW w:w="810" w:type="dxa"/>
            <w:tcBorders>
              <w:top w:val="nil"/>
              <w:left w:val="nil"/>
              <w:bottom w:val="nil"/>
              <w:right w:val="nil"/>
            </w:tcBorders>
          </w:tcPr>
          <w:p w14:paraId="2683905B"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59"/>
      </w:tr>
      <w:tr w:rsidR="00787821" w:rsidRPr="00787821" w14:paraId="5B7CE9AE" w14:textId="77777777" w:rsidTr="00194548">
        <w:tc>
          <w:tcPr>
            <w:tcW w:w="450" w:type="dxa"/>
            <w:tcBorders>
              <w:top w:val="nil"/>
              <w:left w:val="nil"/>
              <w:bottom w:val="nil"/>
              <w:right w:val="nil"/>
            </w:tcBorders>
          </w:tcPr>
          <w:p w14:paraId="2C183BAD" w14:textId="77777777" w:rsidR="00787821" w:rsidRPr="00787821" w:rsidRDefault="00787821" w:rsidP="00787821">
            <w:pPr>
              <w:rPr>
                <w:rFonts w:cs="Calibri"/>
                <w:color w:val="0F0F0F"/>
              </w:rPr>
            </w:pPr>
            <w:bookmarkStart w:id="60" w:name="BKM_1392179E_E5FE_46ef_8812_2156FD0AA761"/>
          </w:p>
        </w:tc>
        <w:tc>
          <w:tcPr>
            <w:tcW w:w="2790" w:type="dxa"/>
            <w:gridSpan w:val="2"/>
            <w:tcBorders>
              <w:top w:val="nil"/>
              <w:left w:val="nil"/>
              <w:bottom w:val="nil"/>
              <w:right w:val="nil"/>
            </w:tcBorders>
          </w:tcPr>
          <w:p w14:paraId="38B6177E"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Oppervlakte (verblijfs)object</w:t>
            </w:r>
            <w:r w:rsidRPr="00787821">
              <w:fldChar w:fldCharType="end"/>
            </w:r>
          </w:p>
        </w:tc>
        <w:tc>
          <w:tcPr>
            <w:tcW w:w="4230" w:type="dxa"/>
            <w:tcBorders>
              <w:top w:val="nil"/>
              <w:left w:val="nil"/>
              <w:bottom w:val="nil"/>
              <w:right w:val="nil"/>
            </w:tcBorders>
          </w:tcPr>
          <w:p w14:paraId="3CB006B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end"/>
            </w:r>
            <w:r w:rsidRPr="00787821">
              <w:rPr>
                <w:rFonts w:cs="Calibri"/>
                <w:color w:val="0F0F0F"/>
              </w:rPr>
              <w:t>De gebruiksoppervlakte van een VERBLIJFSOBJECT of het OVERIG BOUWWERK</w:t>
            </w:r>
          </w:p>
        </w:tc>
        <w:tc>
          <w:tcPr>
            <w:tcW w:w="1080" w:type="dxa"/>
            <w:tcBorders>
              <w:top w:val="nil"/>
              <w:left w:val="nil"/>
              <w:bottom w:val="nil"/>
              <w:right w:val="nil"/>
            </w:tcBorders>
          </w:tcPr>
          <w:p w14:paraId="47FEF220" w14:textId="77777777" w:rsidR="00787821" w:rsidRPr="00787821" w:rsidRDefault="00787821" w:rsidP="00787821">
            <w:pPr>
              <w:rPr>
                <w:rFonts w:cs="Calibri"/>
              </w:rPr>
            </w:pPr>
            <w:r w:rsidRPr="00787821">
              <w:fldChar w:fldCharType="begin" w:fldLock="1"/>
            </w:r>
            <w:r w:rsidRPr="00787821">
              <w:instrText xml:space="preserve">MERGEFIELD </w:instrText>
            </w:r>
            <w:r w:rsidRPr="00787821">
              <w:rPr>
                <w:rFonts w:cs="Calibri"/>
              </w:rPr>
              <w:instrText>Att.Type</w:instrText>
            </w:r>
            <w:r w:rsidRPr="00787821">
              <w:fldChar w:fldCharType="separate"/>
            </w:r>
            <w:r w:rsidRPr="00787821">
              <w:rPr>
                <w:rFonts w:cs="Calibri"/>
              </w:rPr>
              <w:t>N6</w:t>
            </w:r>
            <w:r w:rsidRPr="00787821">
              <w:fldChar w:fldCharType="end"/>
            </w:r>
          </w:p>
        </w:tc>
        <w:tc>
          <w:tcPr>
            <w:tcW w:w="810" w:type="dxa"/>
            <w:tcBorders>
              <w:top w:val="nil"/>
              <w:left w:val="nil"/>
              <w:bottom w:val="nil"/>
              <w:right w:val="nil"/>
            </w:tcBorders>
          </w:tcPr>
          <w:p w14:paraId="1A9B8653"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60"/>
      </w:tr>
      <w:tr w:rsidR="00787821" w:rsidRPr="00787821" w14:paraId="0F0042A1" w14:textId="77777777" w:rsidTr="00194548">
        <w:tc>
          <w:tcPr>
            <w:tcW w:w="450" w:type="dxa"/>
            <w:tcBorders>
              <w:top w:val="nil"/>
              <w:left w:val="nil"/>
              <w:bottom w:val="nil"/>
              <w:right w:val="nil"/>
            </w:tcBorders>
          </w:tcPr>
          <w:p w14:paraId="621D95A5" w14:textId="77777777" w:rsidR="00787821" w:rsidRPr="00787821" w:rsidRDefault="00787821" w:rsidP="00787821">
            <w:pPr>
              <w:rPr>
                <w:rFonts w:cs="Calibri"/>
                <w:color w:val="0F0F0F"/>
              </w:rPr>
            </w:pPr>
            <w:bookmarkStart w:id="61" w:name="BKM_D0E951B0_2EA6_4c6d_AD13_E571F005A2C7"/>
          </w:p>
        </w:tc>
        <w:tc>
          <w:tcPr>
            <w:tcW w:w="2790" w:type="dxa"/>
            <w:gridSpan w:val="2"/>
            <w:tcBorders>
              <w:top w:val="nil"/>
              <w:left w:val="nil"/>
              <w:bottom w:val="nil"/>
              <w:right w:val="nil"/>
            </w:tcBorders>
          </w:tcPr>
          <w:p w14:paraId="2402C83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Inwinningswijze oppervlakte</w:t>
            </w:r>
            <w:r w:rsidRPr="00787821">
              <w:fldChar w:fldCharType="end"/>
            </w:r>
          </w:p>
        </w:tc>
        <w:tc>
          <w:tcPr>
            <w:tcW w:w="4230" w:type="dxa"/>
            <w:tcBorders>
              <w:top w:val="nil"/>
              <w:left w:val="nil"/>
              <w:bottom w:val="nil"/>
              <w:right w:val="nil"/>
            </w:tcBorders>
          </w:tcPr>
          <w:p w14:paraId="19C6ACD6"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wijze waarop de gebruiksoppervlakte van het GEBOUWD OBJECT verkregen is</w:t>
            </w:r>
            <w:r w:rsidRPr="00787821">
              <w:fldChar w:fldCharType="end"/>
            </w:r>
          </w:p>
        </w:tc>
        <w:tc>
          <w:tcPr>
            <w:tcW w:w="1080" w:type="dxa"/>
            <w:tcBorders>
              <w:top w:val="nil"/>
              <w:left w:val="nil"/>
              <w:bottom w:val="nil"/>
              <w:right w:val="nil"/>
            </w:tcBorders>
          </w:tcPr>
          <w:p w14:paraId="75E14795" w14:textId="77777777" w:rsidR="00787821" w:rsidRPr="00787821" w:rsidRDefault="00787821" w:rsidP="00787821">
            <w:pPr>
              <w:rPr>
                <w:rFonts w:cs="Calibri"/>
                <w:u w:val="single"/>
              </w:rPr>
            </w:pPr>
            <w:r w:rsidRPr="00787821">
              <w:rPr>
                <w:color w:val="FF0000"/>
                <w:u w:val="single"/>
              </w:rPr>
              <w:t>inningswijze oppervlakte</w:t>
            </w:r>
          </w:p>
        </w:tc>
        <w:tc>
          <w:tcPr>
            <w:tcW w:w="810" w:type="dxa"/>
            <w:tcBorders>
              <w:top w:val="nil"/>
              <w:left w:val="nil"/>
              <w:bottom w:val="nil"/>
              <w:right w:val="nil"/>
            </w:tcBorders>
          </w:tcPr>
          <w:p w14:paraId="5E842805"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1</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61"/>
      </w:tr>
      <w:tr w:rsidR="00787821" w:rsidRPr="00787821" w14:paraId="2621159D" w14:textId="77777777" w:rsidTr="00194548">
        <w:tc>
          <w:tcPr>
            <w:tcW w:w="450" w:type="dxa"/>
            <w:tcBorders>
              <w:top w:val="nil"/>
              <w:left w:val="nil"/>
              <w:bottom w:val="nil"/>
              <w:right w:val="nil"/>
            </w:tcBorders>
          </w:tcPr>
          <w:p w14:paraId="1808C2CD" w14:textId="77777777" w:rsidR="00787821" w:rsidRPr="00787821" w:rsidRDefault="00787821" w:rsidP="00787821">
            <w:pPr>
              <w:rPr>
                <w:rFonts w:cs="Calibri"/>
                <w:color w:val="0F0F0F"/>
              </w:rPr>
            </w:pPr>
            <w:bookmarkStart w:id="62" w:name="BKM_C2D2D9AB_06F9_4c7d_8EB0_2EE35654FBDA"/>
          </w:p>
        </w:tc>
        <w:tc>
          <w:tcPr>
            <w:tcW w:w="2790" w:type="dxa"/>
            <w:gridSpan w:val="2"/>
            <w:tcBorders>
              <w:top w:val="nil"/>
              <w:left w:val="nil"/>
              <w:bottom w:val="nil"/>
              <w:right w:val="nil"/>
            </w:tcBorders>
          </w:tcPr>
          <w:p w14:paraId="232601AD"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Gebouwd objectpuntgeometrie</w:t>
            </w:r>
            <w:r w:rsidRPr="00787821">
              <w:fldChar w:fldCharType="end"/>
            </w:r>
          </w:p>
        </w:tc>
        <w:tc>
          <w:tcPr>
            <w:tcW w:w="4230" w:type="dxa"/>
            <w:tcBorders>
              <w:top w:val="nil"/>
              <w:left w:val="nil"/>
              <w:bottom w:val="nil"/>
              <w:right w:val="nil"/>
            </w:tcBorders>
          </w:tcPr>
          <w:p w14:paraId="041AFD1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minimaal tweedimensionale geometrische representatie van een GEBOUWD OBJECT.</w:t>
            </w:r>
            <w:r w:rsidRPr="00787821">
              <w:fldChar w:fldCharType="end"/>
            </w:r>
          </w:p>
        </w:tc>
        <w:tc>
          <w:tcPr>
            <w:tcW w:w="1080" w:type="dxa"/>
            <w:tcBorders>
              <w:top w:val="nil"/>
              <w:left w:val="nil"/>
              <w:bottom w:val="nil"/>
              <w:right w:val="nil"/>
            </w:tcBorders>
          </w:tcPr>
          <w:p w14:paraId="1A6C8B37" w14:textId="77777777" w:rsidR="00787821" w:rsidRPr="00787821" w:rsidRDefault="00787821" w:rsidP="00787821">
            <w:pPr>
              <w:rPr>
                <w:rFonts w:cs="Calibri"/>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GM_Point</w:t>
            </w:r>
            <w:r w:rsidRPr="00787821">
              <w:rPr>
                <w:color w:val="FF0000"/>
                <w:u w:val="single"/>
              </w:rPr>
              <w:fldChar w:fldCharType="end"/>
            </w:r>
          </w:p>
        </w:tc>
        <w:tc>
          <w:tcPr>
            <w:tcW w:w="810" w:type="dxa"/>
            <w:tcBorders>
              <w:top w:val="nil"/>
              <w:left w:val="nil"/>
              <w:bottom w:val="nil"/>
              <w:right w:val="nil"/>
            </w:tcBorders>
          </w:tcPr>
          <w:p w14:paraId="51257C5E"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1</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62"/>
      </w:tr>
      <w:tr w:rsidR="00787821" w:rsidRPr="00787821" w14:paraId="25F2E8C7" w14:textId="77777777" w:rsidTr="00194548">
        <w:tc>
          <w:tcPr>
            <w:tcW w:w="450" w:type="dxa"/>
            <w:tcBorders>
              <w:top w:val="nil"/>
              <w:left w:val="nil"/>
              <w:bottom w:val="nil"/>
              <w:right w:val="nil"/>
            </w:tcBorders>
          </w:tcPr>
          <w:p w14:paraId="5E46FE5A" w14:textId="77777777" w:rsidR="00787821" w:rsidRPr="00787821" w:rsidRDefault="00787821" w:rsidP="00787821">
            <w:pPr>
              <w:rPr>
                <w:rFonts w:cs="Calibri"/>
                <w:color w:val="0F0F0F"/>
              </w:rPr>
            </w:pPr>
            <w:bookmarkStart w:id="63" w:name="BKM_D8A924B7_C4D1_4458_91CA_6D156B48B7E4"/>
          </w:p>
        </w:tc>
        <w:tc>
          <w:tcPr>
            <w:tcW w:w="2790" w:type="dxa"/>
            <w:gridSpan w:val="2"/>
            <w:tcBorders>
              <w:top w:val="nil"/>
              <w:left w:val="nil"/>
              <w:bottom w:val="nil"/>
              <w:right w:val="nil"/>
            </w:tcBorders>
          </w:tcPr>
          <w:p w14:paraId="6498A62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Datum begin geldigheid gebouwd object</w:t>
            </w:r>
            <w:r w:rsidRPr="00787821">
              <w:fldChar w:fldCharType="end"/>
            </w:r>
          </w:p>
        </w:tc>
        <w:tc>
          <w:tcPr>
            <w:tcW w:w="4230" w:type="dxa"/>
            <w:tcBorders>
              <w:top w:val="nil"/>
              <w:left w:val="nil"/>
              <w:bottom w:val="nil"/>
              <w:right w:val="nil"/>
            </w:tcBorders>
          </w:tcPr>
          <w:p w14:paraId="4F29F4E3"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datum waarop van gemeentewege is vastgesteld dat de bouwwerkzaamheden betreffende de oprichting van een GEBOUWD OBJECT conform de vergunning, de melding of de aanschrijving zijn uitgevoerd.</w:t>
            </w:r>
            <w:r w:rsidRPr="00787821">
              <w:fldChar w:fldCharType="end"/>
            </w:r>
          </w:p>
        </w:tc>
        <w:tc>
          <w:tcPr>
            <w:tcW w:w="1080" w:type="dxa"/>
            <w:tcBorders>
              <w:top w:val="nil"/>
              <w:left w:val="nil"/>
              <w:bottom w:val="nil"/>
              <w:right w:val="nil"/>
            </w:tcBorders>
          </w:tcPr>
          <w:p w14:paraId="17A48B73" w14:textId="77777777" w:rsidR="00787821" w:rsidRPr="00787821" w:rsidRDefault="00787821" w:rsidP="00787821">
            <w:pPr>
              <w:rPr>
                <w:rFonts w:cs="Calibri"/>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DatumMogelijkOnvolledig</w:t>
            </w:r>
            <w:r w:rsidRPr="00787821">
              <w:rPr>
                <w:color w:val="FF0000"/>
                <w:u w:val="single"/>
              </w:rPr>
              <w:fldChar w:fldCharType="end"/>
            </w:r>
          </w:p>
        </w:tc>
        <w:tc>
          <w:tcPr>
            <w:tcW w:w="810" w:type="dxa"/>
            <w:tcBorders>
              <w:top w:val="nil"/>
              <w:left w:val="nil"/>
              <w:bottom w:val="nil"/>
              <w:right w:val="nil"/>
            </w:tcBorders>
          </w:tcPr>
          <w:p w14:paraId="1E866C3B"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63"/>
      </w:tr>
      <w:tr w:rsidR="00787821" w:rsidRPr="00787821" w14:paraId="79225B04" w14:textId="77777777" w:rsidTr="00194548">
        <w:tc>
          <w:tcPr>
            <w:tcW w:w="450" w:type="dxa"/>
            <w:tcBorders>
              <w:top w:val="nil"/>
              <w:left w:val="nil"/>
              <w:bottom w:val="nil"/>
              <w:right w:val="nil"/>
            </w:tcBorders>
          </w:tcPr>
          <w:p w14:paraId="72D8EFDC" w14:textId="77777777" w:rsidR="00787821" w:rsidRPr="00787821" w:rsidRDefault="00787821" w:rsidP="00787821">
            <w:pPr>
              <w:rPr>
                <w:rFonts w:cs="Calibri"/>
                <w:color w:val="0F0F0F"/>
              </w:rPr>
            </w:pPr>
            <w:bookmarkStart w:id="64" w:name="BKM_D226F670_E8AD_486f_ADC7_C232F0AF14C7"/>
          </w:p>
        </w:tc>
        <w:tc>
          <w:tcPr>
            <w:tcW w:w="2790" w:type="dxa"/>
            <w:gridSpan w:val="2"/>
            <w:tcBorders>
              <w:top w:val="nil"/>
              <w:left w:val="nil"/>
              <w:bottom w:val="nil"/>
              <w:right w:val="nil"/>
            </w:tcBorders>
          </w:tcPr>
          <w:p w14:paraId="0776B566"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Datum einde geldigheid gebouwd object</w:t>
            </w:r>
            <w:r w:rsidRPr="00787821">
              <w:fldChar w:fldCharType="end"/>
            </w:r>
          </w:p>
        </w:tc>
        <w:tc>
          <w:tcPr>
            <w:tcW w:w="4230" w:type="dxa"/>
            <w:tcBorders>
              <w:top w:val="nil"/>
              <w:left w:val="nil"/>
              <w:bottom w:val="nil"/>
              <w:right w:val="nil"/>
            </w:tcBorders>
          </w:tcPr>
          <w:p w14:paraId="7019C1E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datum waarop het gebouwd object is gesloopt volgens de sloopgereedmelding.</w:t>
            </w:r>
            <w:r w:rsidRPr="00787821">
              <w:fldChar w:fldCharType="end"/>
            </w:r>
          </w:p>
        </w:tc>
        <w:tc>
          <w:tcPr>
            <w:tcW w:w="1080" w:type="dxa"/>
            <w:tcBorders>
              <w:top w:val="nil"/>
              <w:left w:val="nil"/>
              <w:bottom w:val="nil"/>
              <w:right w:val="nil"/>
            </w:tcBorders>
          </w:tcPr>
          <w:p w14:paraId="272F9494" w14:textId="77777777" w:rsidR="00787821" w:rsidRPr="00787821" w:rsidRDefault="00787821" w:rsidP="00787821">
            <w:pPr>
              <w:rPr>
                <w:rFonts w:cs="Calibri"/>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DatumMogelijkOnvolledig</w:t>
            </w:r>
            <w:r w:rsidRPr="00787821">
              <w:rPr>
                <w:color w:val="FF0000"/>
                <w:u w:val="single"/>
              </w:rPr>
              <w:fldChar w:fldCharType="end"/>
            </w:r>
          </w:p>
        </w:tc>
        <w:tc>
          <w:tcPr>
            <w:tcW w:w="810" w:type="dxa"/>
            <w:tcBorders>
              <w:top w:val="nil"/>
              <w:left w:val="nil"/>
              <w:bottom w:val="nil"/>
              <w:right w:val="nil"/>
            </w:tcBorders>
          </w:tcPr>
          <w:p w14:paraId="6763C25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64"/>
      </w:tr>
    </w:tbl>
    <w:p w14:paraId="360A8E22" w14:textId="77777777" w:rsidR="00787821" w:rsidRPr="00787821" w:rsidRDefault="00787821" w:rsidP="00787821">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787821" w:rsidRPr="00787821" w14:paraId="42B3735B" w14:textId="77777777" w:rsidTr="00194548">
        <w:tc>
          <w:tcPr>
            <w:tcW w:w="9360" w:type="dxa"/>
            <w:gridSpan w:val="3"/>
            <w:tcBorders>
              <w:top w:val="nil"/>
              <w:left w:val="nil"/>
              <w:bottom w:val="nil"/>
              <w:right w:val="nil"/>
            </w:tcBorders>
          </w:tcPr>
          <w:p w14:paraId="4DFB748F" w14:textId="77777777" w:rsidR="00787821" w:rsidRPr="00787821" w:rsidRDefault="00787821" w:rsidP="00787821">
            <w:pPr>
              <w:rPr>
                <w:rFonts w:cs="Calibri"/>
                <w:color w:val="0F0F0F"/>
              </w:rPr>
            </w:pPr>
            <w:r w:rsidRPr="00787821">
              <w:rPr>
                <w:rFonts w:cs="Calibri"/>
                <w:b/>
                <w:bCs/>
                <w:color w:val="0F0F0F"/>
              </w:rPr>
              <w:lastRenderedPageBreak/>
              <w:t>Overzicht relaties</w:t>
            </w:r>
          </w:p>
        </w:tc>
      </w:tr>
      <w:tr w:rsidR="00787821" w:rsidRPr="00787821" w14:paraId="5AD0507E" w14:textId="77777777" w:rsidTr="00194548">
        <w:tc>
          <w:tcPr>
            <w:tcW w:w="450" w:type="dxa"/>
            <w:tcBorders>
              <w:top w:val="nil"/>
              <w:left w:val="nil"/>
              <w:bottom w:val="nil"/>
              <w:right w:val="nil"/>
            </w:tcBorders>
          </w:tcPr>
          <w:p w14:paraId="795D48FD" w14:textId="77777777" w:rsidR="00787821" w:rsidRPr="00787821" w:rsidRDefault="00787821" w:rsidP="00787821">
            <w:pPr>
              <w:rPr>
                <w:rFonts w:cs="Calibri"/>
                <w:i/>
                <w:iCs/>
                <w:color w:val="0F0F0F"/>
              </w:rPr>
            </w:pPr>
          </w:p>
        </w:tc>
        <w:tc>
          <w:tcPr>
            <w:tcW w:w="2790" w:type="dxa"/>
            <w:tcBorders>
              <w:top w:val="nil"/>
              <w:left w:val="nil"/>
              <w:bottom w:val="nil"/>
              <w:right w:val="nil"/>
            </w:tcBorders>
          </w:tcPr>
          <w:p w14:paraId="0AC61770" w14:textId="77777777" w:rsidR="00787821" w:rsidRPr="00787821" w:rsidRDefault="00787821" w:rsidP="00787821">
            <w:pPr>
              <w:rPr>
                <w:rFonts w:cs="Calibri"/>
                <w:i/>
                <w:iCs/>
                <w:color w:val="0F0F0F"/>
              </w:rPr>
            </w:pPr>
            <w:r w:rsidRPr="00787821">
              <w:rPr>
                <w:rFonts w:cs="Calibri"/>
                <w:i/>
                <w:iCs/>
                <w:color w:val="0F0F0F"/>
              </w:rPr>
              <w:t>Relatienaam met</w:t>
            </w:r>
          </w:p>
          <w:p w14:paraId="6C7DCB2C" w14:textId="77777777" w:rsidR="00787821" w:rsidRPr="00787821" w:rsidRDefault="00787821" w:rsidP="00787821">
            <w:pPr>
              <w:rPr>
                <w:rFonts w:cs="Calibri"/>
                <w:color w:val="0F0F0F"/>
              </w:rPr>
            </w:pPr>
            <w:r w:rsidRPr="00787821">
              <w:rPr>
                <w:rFonts w:cs="Calibri"/>
                <w:i/>
                <w:iCs/>
                <w:color w:val="0F0F0F"/>
              </w:rPr>
              <w:t>kardinaliteiten</w:t>
            </w:r>
          </w:p>
        </w:tc>
        <w:tc>
          <w:tcPr>
            <w:tcW w:w="6120" w:type="dxa"/>
            <w:tcBorders>
              <w:top w:val="nil"/>
              <w:left w:val="nil"/>
              <w:bottom w:val="nil"/>
              <w:right w:val="nil"/>
            </w:tcBorders>
          </w:tcPr>
          <w:p w14:paraId="30E84CA0" w14:textId="77777777" w:rsidR="00787821" w:rsidRPr="00787821" w:rsidRDefault="00787821" w:rsidP="00787821">
            <w:pPr>
              <w:rPr>
                <w:rFonts w:cs="Calibri"/>
                <w:color w:val="0F0F0F"/>
              </w:rPr>
            </w:pPr>
            <w:r w:rsidRPr="00787821">
              <w:rPr>
                <w:rFonts w:cs="Calibri"/>
                <w:i/>
                <w:iCs/>
                <w:color w:val="0F0F0F"/>
              </w:rPr>
              <w:t>Definitie</w:t>
            </w:r>
          </w:p>
        </w:tc>
      </w:tr>
      <w:tr w:rsidR="00787821" w:rsidRPr="00787821" w14:paraId="766E667E" w14:textId="77777777" w:rsidTr="00194548">
        <w:tc>
          <w:tcPr>
            <w:tcW w:w="450" w:type="dxa"/>
            <w:tcBorders>
              <w:top w:val="nil"/>
              <w:left w:val="nil"/>
              <w:bottom w:val="nil"/>
              <w:right w:val="nil"/>
            </w:tcBorders>
          </w:tcPr>
          <w:p w14:paraId="04ACDEB9"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6E916B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OVERIG  GEBOUWD OBJECT</w:t>
            </w:r>
            <w:r w:rsidRPr="00787821">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ConnSource.Cardinality</w:instrText>
            </w:r>
            <w:r w:rsidRPr="00787821">
              <w:rPr>
                <w:rFonts w:cs="Calibri"/>
                <w:color w:val="0F0F0F"/>
              </w:rPr>
              <w:fldChar w:fldCharType="end"/>
            </w:r>
            <w:r w:rsidRPr="00787821">
              <w:rPr>
                <w:rFonts w:cs="Calibri"/>
                <w:color w:val="0F0F0F"/>
              </w:rPr>
              <w:t>]</w:t>
            </w:r>
          </w:p>
          <w:p w14:paraId="6719CE43" w14:textId="77777777" w:rsidR="00787821" w:rsidRPr="00787821" w:rsidRDefault="00787821" w:rsidP="00787821">
            <w:pPr>
              <w:rPr>
                <w:rFonts w:cs="Calibri"/>
                <w:color w:val="0F0F0F"/>
              </w:rPr>
            </w:pP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Connector.Name</w:instrText>
            </w:r>
            <w:r w:rsidRPr="00787821">
              <w:rPr>
                <w:rFonts w:cs="Calibri"/>
                <w:color w:val="0F0F0F"/>
              </w:rPr>
              <w:fldChar w:fldCharType="separate"/>
            </w:r>
            <w:r w:rsidRPr="00787821">
              <w:rPr>
                <w:rFonts w:cs="Calibri"/>
                <w:color w:val="0F0F0F"/>
              </w:rPr>
              <w:t>is</w:t>
            </w:r>
            <w:r w:rsidRPr="00787821">
              <w:rPr>
                <w:rFonts w:cs="Calibri"/>
                <w:color w:val="0F0F0F"/>
              </w:rPr>
              <w:fldChar w:fldCharType="end"/>
            </w:r>
          </w:p>
          <w:p w14:paraId="640AC15F" w14:textId="77777777" w:rsidR="00787821" w:rsidRPr="00787821" w:rsidRDefault="00787821" w:rsidP="00787821">
            <w:pPr>
              <w:rPr>
                <w:rFonts w:cs="Calibri"/>
                <w:color w:val="0F0F0F"/>
              </w:rPr>
            </w:pPr>
            <w:r w:rsidRPr="00787821">
              <w:rPr>
                <w:rFonts w:cs="Calibri"/>
                <w:color w:val="0F0F0F"/>
              </w:rPr>
              <w:fldChar w:fldCharType="begin" w:fldLock="1"/>
            </w:r>
            <w:r w:rsidRPr="00787821">
              <w:rPr>
                <w:rFonts w:cs="Calibri"/>
                <w:color w:val="0F0F0F"/>
              </w:rPr>
              <w:instrText>MERGEFIELD Element.Name</w:instrText>
            </w:r>
            <w:r w:rsidRPr="00787821">
              <w:rPr>
                <w:rFonts w:cs="Calibri"/>
                <w:color w:val="0F0F0F"/>
              </w:rPr>
              <w:fldChar w:fldCharType="separate"/>
            </w:r>
            <w:r w:rsidRPr="00787821">
              <w:rPr>
                <w:rFonts w:cs="Calibri"/>
                <w:color w:val="0F0F0F"/>
              </w:rPr>
              <w:t>GEBOUWD OBJECT</w:t>
            </w:r>
            <w:r w:rsidRPr="00787821">
              <w:rPr>
                <w:rFonts w:cs="Calibri"/>
                <w:color w:val="0F0F0F"/>
              </w:rPr>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ConnTarget.Cardinality</w:instrText>
            </w:r>
            <w:r w:rsidRPr="00787821">
              <w:rPr>
                <w:rFonts w:cs="Calibri"/>
                <w:color w:val="0F0F0F"/>
              </w:rPr>
              <w:fldChar w:fldCharType="end"/>
            </w:r>
            <w:r w:rsidRPr="00787821">
              <w:rPr>
                <w:rFonts w:cs="Calibri"/>
                <w:color w:val="0F0F0F"/>
              </w:rPr>
              <w:t>]</w:t>
            </w:r>
          </w:p>
        </w:tc>
        <w:tc>
          <w:tcPr>
            <w:tcW w:w="6120" w:type="dxa"/>
            <w:tcBorders>
              <w:top w:val="nil"/>
              <w:left w:val="nil"/>
              <w:bottom w:val="nil"/>
              <w:right w:val="nil"/>
            </w:tcBorders>
          </w:tcPr>
          <w:p w14:paraId="0BA93BF9"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Connector.Notes</w:instrText>
            </w:r>
            <w:r w:rsidRPr="00787821">
              <w:fldChar w:fldCharType="end"/>
            </w:r>
          </w:p>
        </w:tc>
      </w:tr>
      <w:tr w:rsidR="00787821" w:rsidRPr="00787821" w14:paraId="31D2A591" w14:textId="77777777" w:rsidTr="00194548">
        <w:trPr>
          <w:trHeight w:hRule="exact" w:val="128"/>
        </w:trPr>
        <w:tc>
          <w:tcPr>
            <w:tcW w:w="450" w:type="dxa"/>
            <w:tcBorders>
              <w:top w:val="nil"/>
              <w:left w:val="nil"/>
              <w:bottom w:val="nil"/>
              <w:right w:val="nil"/>
            </w:tcBorders>
          </w:tcPr>
          <w:p w14:paraId="045EE1F8"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70F93AD" w14:textId="77777777" w:rsidR="00787821" w:rsidRPr="00787821" w:rsidRDefault="00787821" w:rsidP="00787821">
            <w:pPr>
              <w:rPr>
                <w:rFonts w:cs="Calibri"/>
                <w:color w:val="0F0F0F"/>
              </w:rPr>
            </w:pPr>
          </w:p>
        </w:tc>
        <w:tc>
          <w:tcPr>
            <w:tcW w:w="6120" w:type="dxa"/>
            <w:tcBorders>
              <w:top w:val="nil"/>
              <w:left w:val="nil"/>
              <w:bottom w:val="nil"/>
              <w:right w:val="nil"/>
            </w:tcBorders>
          </w:tcPr>
          <w:p w14:paraId="3BA1309C" w14:textId="77777777" w:rsidR="00787821" w:rsidRPr="00787821" w:rsidRDefault="00787821" w:rsidP="00787821">
            <w:pPr>
              <w:rPr>
                <w:rFonts w:cs="Calibri"/>
                <w:color w:val="0F0F0F"/>
              </w:rPr>
            </w:pPr>
          </w:p>
        </w:tc>
      </w:tr>
      <w:tr w:rsidR="00787821" w:rsidRPr="00787821" w14:paraId="75F1E50B" w14:textId="77777777" w:rsidTr="00194548">
        <w:tc>
          <w:tcPr>
            <w:tcW w:w="450" w:type="dxa"/>
            <w:tcBorders>
              <w:top w:val="nil"/>
              <w:left w:val="nil"/>
              <w:bottom w:val="nil"/>
              <w:right w:val="nil"/>
            </w:tcBorders>
          </w:tcPr>
          <w:p w14:paraId="79267DCB"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4B4D7F2"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GEBOUWD OBJECT</w:t>
            </w:r>
            <w:r w:rsidRPr="00787821">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ConnSource.Cardinality</w:instrText>
            </w:r>
            <w:r w:rsidRPr="00787821">
              <w:rPr>
                <w:rFonts w:cs="Calibri"/>
                <w:color w:val="0F0F0F"/>
              </w:rPr>
              <w:fldChar w:fldCharType="end"/>
            </w:r>
            <w:r w:rsidRPr="00787821">
              <w:rPr>
                <w:rFonts w:cs="Calibri"/>
                <w:color w:val="0F0F0F"/>
              </w:rPr>
              <w:t>]</w:t>
            </w:r>
          </w:p>
          <w:p w14:paraId="38CD3ADA" w14:textId="77777777" w:rsidR="00787821" w:rsidRPr="00787821" w:rsidRDefault="00787821" w:rsidP="00787821">
            <w:pPr>
              <w:rPr>
                <w:rFonts w:cs="Calibri"/>
                <w:color w:val="0F0F0F"/>
              </w:rPr>
            </w:pP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Connector.Name</w:instrText>
            </w:r>
            <w:r w:rsidRPr="00787821">
              <w:rPr>
                <w:rFonts w:cs="Calibri"/>
                <w:color w:val="0F0F0F"/>
              </w:rPr>
              <w:fldChar w:fldCharType="separate"/>
            </w:r>
            <w:r w:rsidRPr="00787821">
              <w:rPr>
                <w:rFonts w:cs="Calibri"/>
                <w:color w:val="0F0F0F"/>
              </w:rPr>
              <w:t>is specialisatie van</w:t>
            </w:r>
            <w:r w:rsidRPr="00787821">
              <w:rPr>
                <w:rFonts w:cs="Calibri"/>
                <w:color w:val="0F0F0F"/>
              </w:rPr>
              <w:fldChar w:fldCharType="end"/>
            </w:r>
          </w:p>
          <w:p w14:paraId="3457922A" w14:textId="77777777" w:rsidR="00787821" w:rsidRPr="00787821" w:rsidRDefault="00787821" w:rsidP="00787821">
            <w:pPr>
              <w:rPr>
                <w:rFonts w:cs="Calibri"/>
                <w:color w:val="0F0F0F"/>
              </w:rPr>
            </w:pPr>
            <w:r w:rsidRPr="00787821">
              <w:rPr>
                <w:rFonts w:cs="Calibri"/>
                <w:color w:val="0F0F0F"/>
              </w:rPr>
              <w:fldChar w:fldCharType="begin" w:fldLock="1"/>
            </w:r>
            <w:r w:rsidRPr="00787821">
              <w:rPr>
                <w:rFonts w:cs="Calibri"/>
                <w:color w:val="0F0F0F"/>
              </w:rPr>
              <w:instrText>MERGEFIELD Element.Name</w:instrText>
            </w:r>
            <w:r w:rsidRPr="00787821">
              <w:rPr>
                <w:rFonts w:cs="Calibri"/>
                <w:color w:val="0F0F0F"/>
              </w:rPr>
              <w:fldChar w:fldCharType="separate"/>
            </w:r>
            <w:r w:rsidRPr="00787821">
              <w:rPr>
                <w:rFonts w:cs="Calibri"/>
                <w:color w:val="0F0F0F"/>
              </w:rPr>
              <w:t>BENOEMD OBJECT</w:t>
            </w:r>
            <w:r w:rsidRPr="00787821">
              <w:rPr>
                <w:rFonts w:cs="Calibri"/>
                <w:color w:val="0F0F0F"/>
              </w:rPr>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ConnTarget.Cardinality</w:instrText>
            </w:r>
            <w:r w:rsidRPr="00787821">
              <w:rPr>
                <w:rFonts w:cs="Calibri"/>
                <w:color w:val="0F0F0F"/>
              </w:rPr>
              <w:fldChar w:fldCharType="end"/>
            </w:r>
            <w:r w:rsidRPr="00787821">
              <w:rPr>
                <w:rFonts w:cs="Calibri"/>
                <w:color w:val="0F0F0F"/>
              </w:rPr>
              <w:t>]</w:t>
            </w:r>
          </w:p>
        </w:tc>
        <w:tc>
          <w:tcPr>
            <w:tcW w:w="6120" w:type="dxa"/>
            <w:tcBorders>
              <w:top w:val="nil"/>
              <w:left w:val="nil"/>
              <w:bottom w:val="nil"/>
              <w:right w:val="nil"/>
            </w:tcBorders>
          </w:tcPr>
          <w:p w14:paraId="1E8F2E5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Connector.Notes</w:instrText>
            </w:r>
            <w:r w:rsidRPr="00787821">
              <w:fldChar w:fldCharType="end"/>
            </w:r>
          </w:p>
        </w:tc>
      </w:tr>
      <w:tr w:rsidR="00787821" w:rsidRPr="00787821" w14:paraId="44C6B7FA" w14:textId="77777777" w:rsidTr="00194548">
        <w:trPr>
          <w:trHeight w:hRule="exact" w:val="128"/>
        </w:trPr>
        <w:tc>
          <w:tcPr>
            <w:tcW w:w="450" w:type="dxa"/>
            <w:tcBorders>
              <w:top w:val="nil"/>
              <w:left w:val="nil"/>
              <w:bottom w:val="nil"/>
              <w:right w:val="nil"/>
            </w:tcBorders>
          </w:tcPr>
          <w:p w14:paraId="5BECD998"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8648D23" w14:textId="77777777" w:rsidR="00787821" w:rsidRPr="00787821" w:rsidRDefault="00787821" w:rsidP="00787821">
            <w:pPr>
              <w:rPr>
                <w:rFonts w:cs="Calibri"/>
                <w:color w:val="0F0F0F"/>
              </w:rPr>
            </w:pPr>
          </w:p>
        </w:tc>
        <w:tc>
          <w:tcPr>
            <w:tcW w:w="6120" w:type="dxa"/>
            <w:tcBorders>
              <w:top w:val="nil"/>
              <w:left w:val="nil"/>
              <w:bottom w:val="nil"/>
              <w:right w:val="nil"/>
            </w:tcBorders>
          </w:tcPr>
          <w:p w14:paraId="3487474A" w14:textId="77777777" w:rsidR="00787821" w:rsidRPr="00787821" w:rsidRDefault="00787821" w:rsidP="00787821">
            <w:pPr>
              <w:rPr>
                <w:rFonts w:cs="Calibri"/>
                <w:color w:val="0F0F0F"/>
              </w:rPr>
            </w:pPr>
          </w:p>
        </w:tc>
      </w:tr>
      <w:tr w:rsidR="00787821" w:rsidRPr="00787821" w14:paraId="44D12597" w14:textId="77777777" w:rsidTr="00194548">
        <w:tc>
          <w:tcPr>
            <w:tcW w:w="450" w:type="dxa"/>
            <w:tcBorders>
              <w:top w:val="nil"/>
              <w:left w:val="nil"/>
              <w:bottom w:val="nil"/>
              <w:right w:val="nil"/>
            </w:tcBorders>
          </w:tcPr>
          <w:p w14:paraId="168CC059"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0BBD799"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VERBLIJFSOBJECT</w:t>
            </w:r>
            <w:r w:rsidRPr="00787821">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ConnSource.Cardinality</w:instrText>
            </w:r>
            <w:r w:rsidRPr="00787821">
              <w:rPr>
                <w:rFonts w:cs="Calibri"/>
                <w:color w:val="0F0F0F"/>
              </w:rPr>
              <w:fldChar w:fldCharType="end"/>
            </w:r>
            <w:r w:rsidRPr="00787821">
              <w:rPr>
                <w:rFonts w:cs="Calibri"/>
                <w:color w:val="0F0F0F"/>
              </w:rPr>
              <w:t>]</w:t>
            </w:r>
          </w:p>
          <w:p w14:paraId="314AC414" w14:textId="77777777" w:rsidR="00787821" w:rsidRPr="00787821" w:rsidRDefault="00787821" w:rsidP="00787821">
            <w:pPr>
              <w:rPr>
                <w:rFonts w:cs="Calibri"/>
                <w:color w:val="0F0F0F"/>
              </w:rPr>
            </w:pP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Connector.Name</w:instrText>
            </w:r>
            <w:r w:rsidRPr="00787821">
              <w:rPr>
                <w:rFonts w:cs="Calibri"/>
                <w:color w:val="0F0F0F"/>
              </w:rPr>
              <w:fldChar w:fldCharType="separate"/>
            </w:r>
            <w:r w:rsidRPr="00787821">
              <w:rPr>
                <w:rFonts w:cs="Calibri"/>
                <w:color w:val="0F0F0F"/>
              </w:rPr>
              <w:t>is specialisatie van</w:t>
            </w:r>
            <w:r w:rsidRPr="00787821">
              <w:rPr>
                <w:rFonts w:cs="Calibri"/>
                <w:color w:val="0F0F0F"/>
              </w:rPr>
              <w:fldChar w:fldCharType="end"/>
            </w:r>
          </w:p>
          <w:p w14:paraId="1C50EF49" w14:textId="77777777" w:rsidR="00787821" w:rsidRPr="00787821" w:rsidRDefault="00787821" w:rsidP="00787821">
            <w:pPr>
              <w:rPr>
                <w:rFonts w:cs="Calibri"/>
                <w:color w:val="0F0F0F"/>
              </w:rPr>
            </w:pPr>
            <w:r w:rsidRPr="00787821">
              <w:rPr>
                <w:rFonts w:cs="Calibri"/>
                <w:color w:val="0F0F0F"/>
              </w:rPr>
              <w:fldChar w:fldCharType="begin" w:fldLock="1"/>
            </w:r>
            <w:r w:rsidRPr="00787821">
              <w:rPr>
                <w:rFonts w:cs="Calibri"/>
                <w:color w:val="0F0F0F"/>
              </w:rPr>
              <w:instrText>MERGEFIELD Element.Name</w:instrText>
            </w:r>
            <w:r w:rsidRPr="00787821">
              <w:rPr>
                <w:rFonts w:cs="Calibri"/>
                <w:color w:val="0F0F0F"/>
              </w:rPr>
              <w:fldChar w:fldCharType="separate"/>
            </w:r>
            <w:r w:rsidRPr="00787821">
              <w:rPr>
                <w:rFonts w:cs="Calibri"/>
                <w:color w:val="0F0F0F"/>
              </w:rPr>
              <w:t>GEBOUWD OBJECT</w:t>
            </w:r>
            <w:r w:rsidRPr="00787821">
              <w:rPr>
                <w:rFonts w:cs="Calibri"/>
                <w:color w:val="0F0F0F"/>
              </w:rPr>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ConnTarget.Cardinality</w:instrText>
            </w:r>
            <w:r w:rsidRPr="00787821">
              <w:rPr>
                <w:rFonts w:cs="Calibri"/>
                <w:color w:val="0F0F0F"/>
              </w:rPr>
              <w:fldChar w:fldCharType="end"/>
            </w:r>
            <w:r w:rsidRPr="00787821">
              <w:rPr>
                <w:rFonts w:cs="Calibri"/>
                <w:color w:val="0F0F0F"/>
              </w:rPr>
              <w:t>]</w:t>
            </w:r>
          </w:p>
        </w:tc>
        <w:tc>
          <w:tcPr>
            <w:tcW w:w="6120" w:type="dxa"/>
            <w:tcBorders>
              <w:top w:val="nil"/>
              <w:left w:val="nil"/>
              <w:bottom w:val="nil"/>
              <w:right w:val="nil"/>
            </w:tcBorders>
          </w:tcPr>
          <w:p w14:paraId="67F889F3"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Connector.Notes</w:instrText>
            </w:r>
            <w:r w:rsidRPr="00787821">
              <w:fldChar w:fldCharType="end"/>
            </w:r>
          </w:p>
        </w:tc>
      </w:tr>
      <w:tr w:rsidR="00787821" w:rsidRPr="00787821" w14:paraId="43278269" w14:textId="77777777" w:rsidTr="00194548">
        <w:trPr>
          <w:trHeight w:hRule="exact" w:val="128"/>
        </w:trPr>
        <w:tc>
          <w:tcPr>
            <w:tcW w:w="450" w:type="dxa"/>
            <w:tcBorders>
              <w:top w:val="nil"/>
              <w:left w:val="nil"/>
              <w:bottom w:val="nil"/>
              <w:right w:val="nil"/>
            </w:tcBorders>
          </w:tcPr>
          <w:p w14:paraId="269BE46E"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59709E1" w14:textId="77777777" w:rsidR="00787821" w:rsidRPr="00787821" w:rsidRDefault="00787821" w:rsidP="00787821">
            <w:pPr>
              <w:rPr>
                <w:rFonts w:cs="Calibri"/>
                <w:color w:val="0F0F0F"/>
              </w:rPr>
            </w:pPr>
          </w:p>
        </w:tc>
        <w:tc>
          <w:tcPr>
            <w:tcW w:w="6120" w:type="dxa"/>
            <w:tcBorders>
              <w:top w:val="nil"/>
              <w:left w:val="nil"/>
              <w:bottom w:val="nil"/>
              <w:right w:val="nil"/>
            </w:tcBorders>
          </w:tcPr>
          <w:p w14:paraId="4E62E63D" w14:textId="77777777" w:rsidR="00787821" w:rsidRPr="00787821" w:rsidRDefault="00787821" w:rsidP="00787821">
            <w:pPr>
              <w:rPr>
                <w:rFonts w:cs="Calibri"/>
                <w:color w:val="0F0F0F"/>
              </w:rPr>
            </w:pPr>
          </w:p>
        </w:tc>
      </w:tr>
    </w:tbl>
    <w:p w14:paraId="5DC2BE39" w14:textId="77777777" w:rsidR="00787821" w:rsidRPr="00787821" w:rsidRDefault="00787821" w:rsidP="00787821">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787821" w:rsidRPr="00787821" w14:paraId="088C3341" w14:textId="77777777" w:rsidTr="00194548">
        <w:tc>
          <w:tcPr>
            <w:tcW w:w="9360" w:type="dxa"/>
            <w:tcBorders>
              <w:top w:val="nil"/>
              <w:left w:val="nil"/>
              <w:bottom w:val="nil"/>
              <w:right w:val="nil"/>
            </w:tcBorders>
          </w:tcPr>
          <w:p w14:paraId="130886DF" w14:textId="77777777" w:rsidR="00787821" w:rsidRPr="00787821" w:rsidRDefault="00787821" w:rsidP="00787821">
            <w:pPr>
              <w:rPr>
                <w:rFonts w:cs="Calibri"/>
                <w:b/>
                <w:bCs/>
                <w:color w:val="0F0F0F"/>
              </w:rPr>
            </w:pPr>
            <w:r w:rsidRPr="00787821">
              <w:rPr>
                <w:rFonts w:cs="Calibri"/>
                <w:b/>
                <w:bCs/>
                <w:color w:val="0F0F0F"/>
              </w:rPr>
              <w:t>Toelichting objecttype</w:t>
            </w:r>
          </w:p>
          <w:p w14:paraId="492ADDA5" w14:textId="77777777" w:rsidR="00787821" w:rsidRPr="00787821" w:rsidRDefault="00787821" w:rsidP="00787821">
            <w:pPr>
              <w:ind w:left="720"/>
              <w:rPr>
                <w:rFonts w:cs="Calibri"/>
                <w:color w:val="0F0F0F"/>
              </w:rPr>
            </w:pPr>
            <w:r w:rsidRPr="00787821">
              <w:rPr>
                <w:rFonts w:cs="Calibri"/>
                <w:color w:val="0F0F0F"/>
              </w:rPr>
              <w:t>Een gebouwd object is de groepering van de authentieke verblijfsobjecten en de overige bouwwerken en modelleert daarmee de gebouwde omgeving op het niveau van het verblijfsobject en daarmee vergelijkbare objecten voor zover dat door de gemeente als relevant wordt gezien. Het gaat daarbij primair om objecten met een verblijfsfunctie, naar analogie van de verblijfsobjecten, zijnde geen verblijfsobjecten en waarvan de vindbaarheid in het maatschappelijk verkeer op basis van een officieel adres dringend gewenst is.</w:t>
            </w:r>
          </w:p>
          <w:p w14:paraId="0C85EB78" w14:textId="77777777" w:rsidR="00787821" w:rsidRPr="00787821" w:rsidRDefault="00787821" w:rsidP="00787821">
            <w:pPr>
              <w:ind w:left="720"/>
              <w:rPr>
                <w:rFonts w:cs="Calibri"/>
                <w:color w:val="0F0F0F"/>
              </w:rPr>
            </w:pPr>
            <w:r w:rsidRPr="00787821">
              <w:rPr>
                <w:rFonts w:cs="Calibri"/>
                <w:color w:val="0F0F0F"/>
              </w:rPr>
              <w:t>De minimale verzameling is die van de verblijfsobjecten; een gemeente kan daaraan toevoegen andere (overige) bouwwerken.</w:t>
            </w:r>
          </w:p>
          <w:p w14:paraId="08A71CFC" w14:textId="77777777" w:rsidR="00787821" w:rsidRPr="00787821" w:rsidRDefault="00787821" w:rsidP="00787821">
            <w:pPr>
              <w:ind w:left="720"/>
              <w:rPr>
                <w:rFonts w:cs="Calibri"/>
                <w:color w:val="0F0F0F"/>
              </w:rPr>
            </w:pPr>
            <w:r w:rsidRPr="00787821">
              <w:rPr>
                <w:rFonts w:cs="Calibri"/>
                <w:color w:val="0F0F0F"/>
              </w:rPr>
              <w:t>Een GEBOUWD OBJECT is een specialisatie van BENOEMD OBJECT.</w:t>
            </w:r>
          </w:p>
          <w:p w14:paraId="0E0FA07A" w14:textId="77777777" w:rsidR="00787821" w:rsidRPr="00787821" w:rsidRDefault="00787821" w:rsidP="00787821">
            <w:pPr>
              <w:ind w:left="720"/>
              <w:rPr>
                <w:rFonts w:cs="Calibri"/>
                <w:color w:val="0F0F0F"/>
              </w:rPr>
            </w:pPr>
          </w:p>
        </w:tc>
      </w:tr>
    </w:tbl>
    <w:p w14:paraId="0596EA4E" w14:textId="77777777" w:rsidR="00787821" w:rsidRPr="00787821" w:rsidRDefault="00787821" w:rsidP="00787821">
      <w:pPr>
        <w:spacing w:line="500" w:lineRule="exact"/>
        <w:ind w:left="1135"/>
        <w:contextualSpacing w:val="0"/>
        <w:outlineLvl w:val="1"/>
        <w:rPr>
          <w:rFonts w:eastAsia="Calibri"/>
          <w:b/>
          <w:bCs/>
          <w:sz w:val="20"/>
          <w:szCs w:val="20"/>
          <w:lang w:eastAsia="en-US"/>
        </w:rPr>
      </w:pPr>
      <w:bookmarkStart w:id="65" w:name="BKM_6FDC646C_F9E2_4610_8FFE_1ECFA99FFBD7"/>
      <w:bookmarkEnd w:id="65"/>
    </w:p>
    <w:p w14:paraId="3449D417" w14:textId="47DD4BF5" w:rsidR="00787821" w:rsidRDefault="00787821">
      <w:pPr>
        <w:contextualSpacing w:val="0"/>
        <w:rPr>
          <w:rFonts w:eastAsia="Calibri"/>
          <w:b/>
          <w:bCs/>
        </w:rPr>
      </w:pPr>
      <w:r w:rsidRPr="00787821">
        <w:rPr>
          <w:rFonts w:eastAsia="Calibri"/>
          <w:b/>
          <w:bCs/>
        </w:rPr>
        <w:br w:type="page"/>
      </w:r>
    </w:p>
    <w:p w14:paraId="62E200D6" w14:textId="77777777" w:rsidR="00787821" w:rsidRDefault="00787821">
      <w:pPr>
        <w:contextualSpacing w:val="0"/>
        <w:rPr>
          <w:rFonts w:eastAsia="Calibri"/>
          <w:b/>
          <w:bCs/>
          <w:color w:val="003359"/>
          <w:sz w:val="22"/>
          <w:szCs w:val="24"/>
          <w:lang w:eastAsia="en-US"/>
        </w:rPr>
      </w:pPr>
    </w:p>
    <w:p w14:paraId="09A773D4" w14:textId="56812A8A" w:rsidR="00787821" w:rsidRPr="00787821" w:rsidRDefault="00787821" w:rsidP="00787821">
      <w:pPr>
        <w:pStyle w:val="Kop2"/>
      </w:pPr>
      <w:r w:rsidRPr="00787821">
        <w:rPr>
          <w:sz w:val="20"/>
          <w:szCs w:val="20"/>
        </w:rPr>
        <w:fldChar w:fldCharType="begin" w:fldLock="1"/>
      </w:r>
      <w:r w:rsidRPr="00787821">
        <w:rPr>
          <w:sz w:val="20"/>
          <w:szCs w:val="20"/>
        </w:rPr>
        <w:instrText xml:space="preserve">MERGEFIELD </w:instrText>
      </w:r>
      <w:r w:rsidRPr="00787821">
        <w:rPr>
          <w:color w:val="0F0F0F"/>
        </w:rPr>
        <w:instrText>Element.Stereotype</w:instrText>
      </w:r>
      <w:r w:rsidRPr="00787821">
        <w:rPr>
          <w:sz w:val="20"/>
          <w:szCs w:val="20"/>
        </w:rPr>
        <w:fldChar w:fldCharType="separate"/>
      </w:r>
      <w:r w:rsidRPr="00787821">
        <w:rPr>
          <w:color w:val="0F0F0F"/>
        </w:rPr>
        <w:t>«Objecttype»</w:t>
      </w:r>
      <w:r w:rsidRPr="00787821">
        <w:rPr>
          <w:sz w:val="20"/>
          <w:szCs w:val="20"/>
        </w:rPr>
        <w:fldChar w:fldCharType="end"/>
      </w:r>
      <w:r w:rsidRPr="00787821">
        <w:rPr>
          <w:color w:val="0F0F0F"/>
        </w:rPr>
        <w:t xml:space="preserve"> </w:t>
      </w:r>
      <w:r w:rsidRPr="00787821">
        <w:rPr>
          <w:u w:val="single"/>
        </w:rPr>
        <w:fldChar w:fldCharType="begin" w:fldLock="1"/>
      </w:r>
      <w:r w:rsidRPr="00787821">
        <w:rPr>
          <w:u w:val="single"/>
        </w:rPr>
        <w:instrText>MERGEFIELD Element.Name</w:instrText>
      </w:r>
      <w:r w:rsidRPr="00787821">
        <w:rPr>
          <w:u w:val="single"/>
        </w:rPr>
        <w:fldChar w:fldCharType="separate"/>
      </w:r>
      <w:r w:rsidRPr="00787821">
        <w:rPr>
          <w:u w:val="single"/>
        </w:rPr>
        <w:t>GEBOUWINSTALLATIE</w:t>
      </w:r>
      <w:r w:rsidRPr="00787821">
        <w:rPr>
          <w:u w:val="single"/>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787821" w:rsidRPr="00787821" w14:paraId="612B4E94" w14:textId="77777777" w:rsidTr="00194548">
        <w:trPr>
          <w:trHeight w:val="271"/>
        </w:trPr>
        <w:tc>
          <w:tcPr>
            <w:tcW w:w="2340" w:type="dxa"/>
            <w:gridSpan w:val="2"/>
            <w:tcBorders>
              <w:top w:val="nil"/>
              <w:left w:val="nil"/>
              <w:bottom w:val="nil"/>
              <w:right w:val="nil"/>
            </w:tcBorders>
          </w:tcPr>
          <w:p w14:paraId="7813360C" w14:textId="77777777" w:rsidR="00787821" w:rsidRPr="00787821" w:rsidRDefault="00787821" w:rsidP="00787821">
            <w:pPr>
              <w:rPr>
                <w:rFonts w:cs="Calibri"/>
                <w:color w:val="0F0F0F"/>
              </w:rPr>
            </w:pPr>
            <w:r w:rsidRPr="00787821">
              <w:rPr>
                <w:rFonts w:cs="Calibri"/>
                <w:b/>
                <w:bCs/>
                <w:color w:val="0F0F0F"/>
              </w:rPr>
              <w:t>Naam</w:t>
            </w:r>
          </w:p>
        </w:tc>
        <w:tc>
          <w:tcPr>
            <w:tcW w:w="7020" w:type="dxa"/>
            <w:gridSpan w:val="4"/>
            <w:tcBorders>
              <w:top w:val="nil"/>
              <w:left w:val="nil"/>
              <w:bottom w:val="nil"/>
              <w:right w:val="nil"/>
            </w:tcBorders>
          </w:tcPr>
          <w:p w14:paraId="140D66BE"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Element.Name</w:instrText>
            </w:r>
            <w:r w:rsidRPr="00787821">
              <w:rPr>
                <w:color w:val="FF0000"/>
                <w:u w:val="single"/>
              </w:rPr>
              <w:fldChar w:fldCharType="separate"/>
            </w:r>
            <w:r w:rsidRPr="00787821">
              <w:rPr>
                <w:rFonts w:cs="Calibri"/>
                <w:color w:val="FF0000"/>
                <w:u w:val="single"/>
              </w:rPr>
              <w:t>GEBOUWINSTALLATIE</w:t>
            </w:r>
            <w:r w:rsidRPr="00787821">
              <w:rPr>
                <w:color w:val="FF0000"/>
                <w:u w:val="single"/>
              </w:rPr>
              <w:fldChar w:fldCharType="end"/>
            </w:r>
          </w:p>
        </w:tc>
      </w:tr>
      <w:tr w:rsidR="00787821" w:rsidRPr="00787821" w14:paraId="2D1D5671" w14:textId="77777777" w:rsidTr="00194548">
        <w:trPr>
          <w:trHeight w:hRule="exact" w:val="128"/>
        </w:trPr>
        <w:tc>
          <w:tcPr>
            <w:tcW w:w="2340" w:type="dxa"/>
            <w:gridSpan w:val="2"/>
            <w:tcBorders>
              <w:top w:val="nil"/>
              <w:left w:val="nil"/>
              <w:bottom w:val="nil"/>
              <w:right w:val="nil"/>
            </w:tcBorders>
          </w:tcPr>
          <w:p w14:paraId="55726F83"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222CD613" w14:textId="77777777" w:rsidR="00787821" w:rsidRPr="00787821" w:rsidRDefault="00787821" w:rsidP="00787821">
            <w:pPr>
              <w:rPr>
                <w:rFonts w:cs="Calibri"/>
                <w:color w:val="FF0000"/>
                <w:u w:val="single"/>
              </w:rPr>
            </w:pPr>
          </w:p>
        </w:tc>
      </w:tr>
      <w:tr w:rsidR="00787821" w:rsidRPr="00787821" w14:paraId="06CCE825" w14:textId="77777777" w:rsidTr="00194548">
        <w:tc>
          <w:tcPr>
            <w:tcW w:w="2340" w:type="dxa"/>
            <w:gridSpan w:val="2"/>
            <w:tcBorders>
              <w:top w:val="nil"/>
              <w:left w:val="nil"/>
              <w:bottom w:val="nil"/>
              <w:right w:val="nil"/>
            </w:tcBorders>
          </w:tcPr>
          <w:p w14:paraId="598A0816" w14:textId="77777777" w:rsidR="00787821" w:rsidRPr="00787821" w:rsidRDefault="00787821" w:rsidP="00787821">
            <w:pPr>
              <w:rPr>
                <w:rFonts w:cs="Calibri"/>
                <w:color w:val="0F0F0F"/>
              </w:rPr>
            </w:pPr>
            <w:r w:rsidRPr="00787821">
              <w:rPr>
                <w:rFonts w:cs="Calibri"/>
                <w:b/>
                <w:bCs/>
                <w:color w:val="0F0F0F"/>
              </w:rPr>
              <w:t>Mnemonic</w:t>
            </w:r>
          </w:p>
        </w:tc>
        <w:tc>
          <w:tcPr>
            <w:tcW w:w="7020" w:type="dxa"/>
            <w:gridSpan w:val="4"/>
            <w:tcBorders>
              <w:top w:val="nil"/>
              <w:left w:val="nil"/>
              <w:bottom w:val="nil"/>
              <w:right w:val="nil"/>
            </w:tcBorders>
          </w:tcPr>
          <w:p w14:paraId="1F65286F"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Element.Alias</w:instrText>
            </w:r>
            <w:r w:rsidRPr="00787821">
              <w:rPr>
                <w:color w:val="FF0000"/>
                <w:u w:val="single"/>
              </w:rPr>
              <w:fldChar w:fldCharType="separate"/>
            </w:r>
            <w:r w:rsidRPr="00787821">
              <w:rPr>
                <w:rFonts w:cs="Calibri"/>
                <w:color w:val="FF0000"/>
                <w:u w:val="single"/>
              </w:rPr>
              <w:t>GBI</w:t>
            </w:r>
            <w:r w:rsidRPr="00787821">
              <w:rPr>
                <w:color w:val="FF0000"/>
                <w:u w:val="single"/>
              </w:rPr>
              <w:fldChar w:fldCharType="end"/>
            </w:r>
          </w:p>
        </w:tc>
      </w:tr>
      <w:tr w:rsidR="00787821" w:rsidRPr="00787821" w14:paraId="388FF4A9" w14:textId="77777777" w:rsidTr="00194548">
        <w:trPr>
          <w:trHeight w:hRule="exact" w:val="128"/>
        </w:trPr>
        <w:tc>
          <w:tcPr>
            <w:tcW w:w="2340" w:type="dxa"/>
            <w:gridSpan w:val="2"/>
            <w:tcBorders>
              <w:top w:val="nil"/>
              <w:left w:val="nil"/>
              <w:bottom w:val="nil"/>
              <w:right w:val="nil"/>
            </w:tcBorders>
          </w:tcPr>
          <w:p w14:paraId="7DF2814B"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5B5720BE" w14:textId="77777777" w:rsidR="00787821" w:rsidRPr="00787821" w:rsidRDefault="00787821" w:rsidP="00787821">
            <w:pPr>
              <w:rPr>
                <w:rFonts w:cs="Calibri"/>
                <w:color w:val="FF0000"/>
                <w:u w:val="single"/>
              </w:rPr>
            </w:pPr>
          </w:p>
        </w:tc>
      </w:tr>
      <w:tr w:rsidR="00787821" w:rsidRPr="00787821" w14:paraId="3E0826C9" w14:textId="77777777" w:rsidTr="00194548">
        <w:tc>
          <w:tcPr>
            <w:tcW w:w="2340" w:type="dxa"/>
            <w:gridSpan w:val="2"/>
            <w:tcBorders>
              <w:top w:val="nil"/>
              <w:left w:val="nil"/>
              <w:bottom w:val="nil"/>
              <w:right w:val="nil"/>
            </w:tcBorders>
          </w:tcPr>
          <w:p w14:paraId="05A9D6DB" w14:textId="77777777" w:rsidR="00787821" w:rsidRPr="00787821" w:rsidRDefault="00787821" w:rsidP="00787821">
            <w:pPr>
              <w:rPr>
                <w:rFonts w:cs="Calibri"/>
                <w:b/>
                <w:bCs/>
                <w:color w:val="0F0F0F"/>
              </w:rPr>
            </w:pPr>
            <w:r w:rsidRPr="00787821">
              <w:rPr>
                <w:rFonts w:cs="Calibri"/>
                <w:b/>
                <w:bCs/>
                <w:color w:val="0F0F0F"/>
              </w:rPr>
              <w:t>Herkomst</w:t>
            </w:r>
          </w:p>
        </w:tc>
        <w:tc>
          <w:tcPr>
            <w:tcW w:w="7020" w:type="dxa"/>
            <w:gridSpan w:val="4"/>
            <w:tcBorders>
              <w:top w:val="nil"/>
              <w:left w:val="nil"/>
              <w:bottom w:val="nil"/>
              <w:right w:val="nil"/>
            </w:tcBorders>
          </w:tcPr>
          <w:p w14:paraId="5FA452C5" w14:textId="77777777" w:rsidR="00787821" w:rsidRPr="00787821" w:rsidRDefault="00787821" w:rsidP="00787821">
            <w:pPr>
              <w:rPr>
                <w:rFonts w:cs="Calibri"/>
                <w:color w:val="FF0000"/>
                <w:u w:val="single"/>
              </w:rPr>
            </w:pPr>
            <w:r w:rsidRPr="00787821">
              <w:rPr>
                <w:rFonts w:cs="Calibri"/>
                <w:color w:val="FF0000"/>
                <w:u w:val="single"/>
              </w:rPr>
              <w:t>IMGeo</w:t>
            </w:r>
          </w:p>
        </w:tc>
      </w:tr>
      <w:tr w:rsidR="00787821" w:rsidRPr="00787821" w14:paraId="79F85388" w14:textId="77777777" w:rsidTr="00194548">
        <w:trPr>
          <w:trHeight w:hRule="exact" w:val="128"/>
        </w:trPr>
        <w:tc>
          <w:tcPr>
            <w:tcW w:w="2340" w:type="dxa"/>
            <w:gridSpan w:val="2"/>
            <w:tcBorders>
              <w:top w:val="nil"/>
              <w:left w:val="nil"/>
              <w:bottom w:val="nil"/>
              <w:right w:val="nil"/>
            </w:tcBorders>
          </w:tcPr>
          <w:p w14:paraId="59C4B0FA"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69C65D5B" w14:textId="77777777" w:rsidR="00787821" w:rsidRPr="00787821" w:rsidRDefault="00787821" w:rsidP="00787821">
            <w:pPr>
              <w:rPr>
                <w:rFonts w:cs="Calibri"/>
                <w:color w:val="FF0000"/>
                <w:u w:val="single"/>
              </w:rPr>
            </w:pPr>
          </w:p>
        </w:tc>
      </w:tr>
      <w:tr w:rsidR="00787821" w:rsidRPr="00787821" w14:paraId="6B754DFE" w14:textId="77777777" w:rsidTr="00194548">
        <w:trPr>
          <w:trHeight w:val="230"/>
        </w:trPr>
        <w:tc>
          <w:tcPr>
            <w:tcW w:w="2340" w:type="dxa"/>
            <w:gridSpan w:val="2"/>
            <w:tcBorders>
              <w:top w:val="nil"/>
              <w:left w:val="nil"/>
              <w:bottom w:val="nil"/>
              <w:right w:val="nil"/>
            </w:tcBorders>
          </w:tcPr>
          <w:p w14:paraId="46A982B0" w14:textId="77777777" w:rsidR="00787821" w:rsidRPr="00787821" w:rsidRDefault="00787821" w:rsidP="00787821">
            <w:pPr>
              <w:rPr>
                <w:rFonts w:cs="Calibri"/>
                <w:b/>
                <w:bCs/>
                <w:color w:val="0F0F0F"/>
              </w:rPr>
            </w:pPr>
            <w:r w:rsidRPr="00787821">
              <w:rPr>
                <w:rFonts w:cs="Calibri"/>
                <w:b/>
                <w:bCs/>
                <w:color w:val="0F0F0F"/>
              </w:rPr>
              <w:t>Definitie</w:t>
            </w:r>
          </w:p>
        </w:tc>
        <w:tc>
          <w:tcPr>
            <w:tcW w:w="7020" w:type="dxa"/>
            <w:gridSpan w:val="4"/>
            <w:tcBorders>
              <w:top w:val="nil"/>
              <w:left w:val="nil"/>
              <w:bottom w:val="nil"/>
              <w:right w:val="nil"/>
            </w:tcBorders>
          </w:tcPr>
          <w:p w14:paraId="7007848F"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Element.Notes</w:instrText>
            </w:r>
            <w:r w:rsidRPr="00787821">
              <w:rPr>
                <w:color w:val="FF0000"/>
                <w:u w:val="single"/>
              </w:rPr>
              <w:fldChar w:fldCharType="separate"/>
            </w:r>
            <w:r w:rsidRPr="00787821">
              <w:rPr>
                <w:rFonts w:cs="Calibri"/>
                <w:color w:val="FF0000"/>
                <w:u w:val="single"/>
              </w:rPr>
              <w:t>Een component aan de buitenzijde van een gebouw, die het aanzicht van het gebouw mede bepaalt.</w:t>
            </w:r>
            <w:r w:rsidRPr="00787821">
              <w:rPr>
                <w:color w:val="FF0000"/>
                <w:u w:val="single"/>
              </w:rPr>
              <w:fldChar w:fldCharType="end"/>
            </w:r>
          </w:p>
        </w:tc>
      </w:tr>
      <w:tr w:rsidR="00787821" w:rsidRPr="00787821" w14:paraId="43AB0B78" w14:textId="77777777" w:rsidTr="00194548">
        <w:trPr>
          <w:trHeight w:hRule="exact" w:val="68"/>
        </w:trPr>
        <w:tc>
          <w:tcPr>
            <w:tcW w:w="2340" w:type="dxa"/>
            <w:gridSpan w:val="2"/>
            <w:tcBorders>
              <w:top w:val="nil"/>
              <w:left w:val="nil"/>
              <w:bottom w:val="nil"/>
              <w:right w:val="nil"/>
            </w:tcBorders>
          </w:tcPr>
          <w:p w14:paraId="0E3E06C8"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7C96E3B8" w14:textId="77777777" w:rsidR="00787821" w:rsidRPr="00787821" w:rsidRDefault="00787821" w:rsidP="00787821">
            <w:pPr>
              <w:rPr>
                <w:rFonts w:cs="Calibri"/>
                <w:color w:val="FF0000"/>
                <w:u w:val="single"/>
              </w:rPr>
            </w:pPr>
          </w:p>
        </w:tc>
      </w:tr>
      <w:tr w:rsidR="00787821" w:rsidRPr="00787821" w14:paraId="3B789578" w14:textId="77777777" w:rsidTr="00194548">
        <w:trPr>
          <w:trHeight w:val="271"/>
        </w:trPr>
        <w:tc>
          <w:tcPr>
            <w:tcW w:w="2340" w:type="dxa"/>
            <w:gridSpan w:val="2"/>
            <w:tcBorders>
              <w:top w:val="nil"/>
              <w:left w:val="nil"/>
              <w:bottom w:val="nil"/>
              <w:right w:val="nil"/>
            </w:tcBorders>
          </w:tcPr>
          <w:p w14:paraId="13E3DDBA" w14:textId="77777777" w:rsidR="00787821" w:rsidRPr="00787821" w:rsidRDefault="00787821" w:rsidP="00787821">
            <w:pPr>
              <w:rPr>
                <w:rFonts w:cs="Calibri"/>
                <w:b/>
                <w:bCs/>
                <w:color w:val="0F0F0F"/>
              </w:rPr>
            </w:pPr>
            <w:r w:rsidRPr="00787821">
              <w:rPr>
                <w:rFonts w:cs="Calibri"/>
                <w:b/>
                <w:bCs/>
                <w:color w:val="0F0F0F"/>
              </w:rPr>
              <w:t>Herkomst definitie</w:t>
            </w:r>
          </w:p>
        </w:tc>
        <w:tc>
          <w:tcPr>
            <w:tcW w:w="7020" w:type="dxa"/>
            <w:gridSpan w:val="4"/>
            <w:tcBorders>
              <w:top w:val="nil"/>
              <w:left w:val="nil"/>
              <w:bottom w:val="nil"/>
              <w:right w:val="nil"/>
            </w:tcBorders>
          </w:tcPr>
          <w:p w14:paraId="27BDE7F6" w14:textId="77777777" w:rsidR="00787821" w:rsidRPr="00787821" w:rsidRDefault="00787821" w:rsidP="00787821">
            <w:pPr>
              <w:rPr>
                <w:rFonts w:cs="Calibri"/>
                <w:color w:val="FF0000"/>
                <w:u w:val="single"/>
              </w:rPr>
            </w:pPr>
            <w:r w:rsidRPr="00787821">
              <w:rPr>
                <w:rFonts w:cs="Calibri"/>
                <w:color w:val="FF0000"/>
                <w:u w:val="single"/>
              </w:rPr>
              <w:t>CityGML</w:t>
            </w:r>
          </w:p>
        </w:tc>
      </w:tr>
      <w:tr w:rsidR="00787821" w:rsidRPr="00787821" w14:paraId="3B438C2A" w14:textId="77777777" w:rsidTr="00194548">
        <w:trPr>
          <w:trHeight w:hRule="exact" w:val="128"/>
        </w:trPr>
        <w:tc>
          <w:tcPr>
            <w:tcW w:w="2340" w:type="dxa"/>
            <w:gridSpan w:val="2"/>
            <w:tcBorders>
              <w:top w:val="nil"/>
              <w:left w:val="nil"/>
              <w:bottom w:val="nil"/>
              <w:right w:val="nil"/>
            </w:tcBorders>
          </w:tcPr>
          <w:p w14:paraId="1C0AF2EA"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6B15B812" w14:textId="77777777" w:rsidR="00787821" w:rsidRPr="00787821" w:rsidRDefault="00787821" w:rsidP="00787821">
            <w:pPr>
              <w:rPr>
                <w:rFonts w:cs="Calibri"/>
                <w:color w:val="FF0000"/>
                <w:u w:val="single"/>
              </w:rPr>
            </w:pPr>
          </w:p>
        </w:tc>
      </w:tr>
      <w:tr w:rsidR="00787821" w:rsidRPr="00787821" w14:paraId="20B428F2" w14:textId="77777777" w:rsidTr="00194548">
        <w:tc>
          <w:tcPr>
            <w:tcW w:w="2340" w:type="dxa"/>
            <w:gridSpan w:val="2"/>
            <w:tcBorders>
              <w:top w:val="nil"/>
              <w:left w:val="nil"/>
              <w:bottom w:val="nil"/>
              <w:right w:val="nil"/>
            </w:tcBorders>
          </w:tcPr>
          <w:p w14:paraId="29650A64" w14:textId="77777777" w:rsidR="00787821" w:rsidRPr="00787821" w:rsidRDefault="00787821" w:rsidP="00787821">
            <w:pPr>
              <w:rPr>
                <w:rFonts w:cs="Calibri"/>
                <w:b/>
                <w:bCs/>
                <w:color w:val="0F0F0F"/>
              </w:rPr>
            </w:pPr>
            <w:r w:rsidRPr="00787821">
              <w:rPr>
                <w:rFonts w:cs="Calibri"/>
                <w:b/>
                <w:bCs/>
                <w:color w:val="0F0F0F"/>
              </w:rPr>
              <w:t>Datum opname</w:t>
            </w:r>
          </w:p>
        </w:tc>
        <w:tc>
          <w:tcPr>
            <w:tcW w:w="7020" w:type="dxa"/>
            <w:gridSpan w:val="4"/>
            <w:tcBorders>
              <w:top w:val="nil"/>
              <w:left w:val="nil"/>
              <w:bottom w:val="nil"/>
              <w:right w:val="nil"/>
            </w:tcBorders>
          </w:tcPr>
          <w:p w14:paraId="244C5DB8" w14:textId="77777777" w:rsidR="00787821" w:rsidRPr="00787821" w:rsidRDefault="00787821" w:rsidP="00787821">
            <w:pPr>
              <w:rPr>
                <w:rFonts w:cs="Calibri"/>
                <w:color w:val="FF0000"/>
                <w:u w:val="single"/>
              </w:rPr>
            </w:pPr>
            <w:r w:rsidRPr="00787821">
              <w:rPr>
                <w:rFonts w:cs="Calibri"/>
                <w:color w:val="FF0000"/>
                <w:u w:val="single"/>
              </w:rPr>
              <w:t>30 december 2013</w:t>
            </w:r>
          </w:p>
        </w:tc>
      </w:tr>
      <w:tr w:rsidR="00787821" w:rsidRPr="00787821" w14:paraId="0632BD8D" w14:textId="77777777" w:rsidTr="00194548">
        <w:trPr>
          <w:trHeight w:hRule="exact" w:val="128"/>
        </w:trPr>
        <w:tc>
          <w:tcPr>
            <w:tcW w:w="2340" w:type="dxa"/>
            <w:gridSpan w:val="2"/>
            <w:tcBorders>
              <w:top w:val="nil"/>
              <w:left w:val="nil"/>
              <w:bottom w:val="nil"/>
              <w:right w:val="nil"/>
            </w:tcBorders>
          </w:tcPr>
          <w:p w14:paraId="3A93A23B"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4CC394DD" w14:textId="77777777" w:rsidR="00787821" w:rsidRPr="00787821" w:rsidRDefault="00787821" w:rsidP="00787821">
            <w:pPr>
              <w:rPr>
                <w:rFonts w:cs="Calibri"/>
                <w:color w:val="FF0000"/>
                <w:u w:val="single"/>
              </w:rPr>
            </w:pPr>
          </w:p>
        </w:tc>
      </w:tr>
      <w:tr w:rsidR="00787821" w:rsidRPr="00787821" w14:paraId="652DDC13" w14:textId="77777777" w:rsidTr="00194548">
        <w:tc>
          <w:tcPr>
            <w:tcW w:w="2340" w:type="dxa"/>
            <w:gridSpan w:val="2"/>
            <w:tcBorders>
              <w:top w:val="nil"/>
              <w:left w:val="nil"/>
              <w:bottom w:val="nil"/>
              <w:right w:val="nil"/>
            </w:tcBorders>
          </w:tcPr>
          <w:p w14:paraId="639E86D6" w14:textId="77777777" w:rsidR="00787821" w:rsidRPr="00787821" w:rsidRDefault="00787821" w:rsidP="00787821">
            <w:pPr>
              <w:rPr>
                <w:rFonts w:cs="Calibri"/>
                <w:b/>
                <w:bCs/>
                <w:color w:val="0F0F0F"/>
              </w:rPr>
            </w:pPr>
            <w:r w:rsidRPr="00787821">
              <w:rPr>
                <w:rFonts w:cs="Calibri"/>
                <w:b/>
                <w:bCs/>
                <w:color w:val="0F0F0F"/>
              </w:rPr>
              <w:t>Unieke aanduiding</w:t>
            </w:r>
          </w:p>
        </w:tc>
        <w:tc>
          <w:tcPr>
            <w:tcW w:w="7020" w:type="dxa"/>
            <w:gridSpan w:val="4"/>
            <w:tcBorders>
              <w:top w:val="nil"/>
              <w:left w:val="nil"/>
              <w:bottom w:val="nil"/>
              <w:right w:val="nil"/>
            </w:tcBorders>
          </w:tcPr>
          <w:p w14:paraId="53A7BDEC" w14:textId="77777777" w:rsidR="00787821" w:rsidRPr="00787821" w:rsidRDefault="00787821" w:rsidP="00787821">
            <w:pPr>
              <w:rPr>
                <w:rFonts w:cs="Calibri"/>
                <w:color w:val="FF0000"/>
                <w:u w:val="single"/>
              </w:rPr>
            </w:pPr>
            <w:r w:rsidRPr="00787821">
              <w:rPr>
                <w:rFonts w:cs="Calibri"/>
                <w:color w:val="FF0000"/>
                <w:u w:val="single"/>
              </w:rPr>
              <w:t>Identificatie gebouwinstallatie.</w:t>
            </w:r>
          </w:p>
        </w:tc>
      </w:tr>
      <w:tr w:rsidR="00787821" w:rsidRPr="00787821" w14:paraId="5ECBAA4E" w14:textId="77777777" w:rsidTr="00194548">
        <w:trPr>
          <w:trHeight w:hRule="exact" w:val="128"/>
        </w:trPr>
        <w:tc>
          <w:tcPr>
            <w:tcW w:w="2340" w:type="dxa"/>
            <w:gridSpan w:val="2"/>
            <w:tcBorders>
              <w:top w:val="nil"/>
              <w:left w:val="nil"/>
              <w:bottom w:val="nil"/>
              <w:right w:val="nil"/>
            </w:tcBorders>
          </w:tcPr>
          <w:p w14:paraId="2B60C0D6"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39D295DA" w14:textId="77777777" w:rsidR="00787821" w:rsidRPr="00787821" w:rsidRDefault="00787821" w:rsidP="00787821">
            <w:pPr>
              <w:rPr>
                <w:rFonts w:cs="Calibri"/>
                <w:b/>
                <w:bCs/>
                <w:color w:val="FF0000"/>
                <w:u w:val="single"/>
              </w:rPr>
            </w:pPr>
          </w:p>
        </w:tc>
      </w:tr>
      <w:tr w:rsidR="00787821" w:rsidRPr="00787821" w14:paraId="6FB62D00" w14:textId="77777777" w:rsidTr="00194548">
        <w:tc>
          <w:tcPr>
            <w:tcW w:w="2340" w:type="dxa"/>
            <w:gridSpan w:val="2"/>
            <w:tcBorders>
              <w:top w:val="nil"/>
              <w:left w:val="nil"/>
              <w:bottom w:val="nil"/>
              <w:right w:val="nil"/>
            </w:tcBorders>
          </w:tcPr>
          <w:p w14:paraId="46515192" w14:textId="77777777" w:rsidR="00787821" w:rsidRPr="00787821" w:rsidRDefault="00787821" w:rsidP="00787821">
            <w:pPr>
              <w:rPr>
                <w:rFonts w:cs="Calibri"/>
                <w:b/>
                <w:bCs/>
                <w:color w:val="0F0F0F"/>
              </w:rPr>
            </w:pPr>
            <w:r w:rsidRPr="00787821">
              <w:rPr>
                <w:rFonts w:cs="Calibri"/>
                <w:b/>
                <w:bCs/>
                <w:color w:val="0F0F0F"/>
              </w:rPr>
              <w:t>Populatie</w:t>
            </w:r>
          </w:p>
        </w:tc>
        <w:tc>
          <w:tcPr>
            <w:tcW w:w="7020" w:type="dxa"/>
            <w:gridSpan w:val="4"/>
            <w:tcBorders>
              <w:top w:val="nil"/>
              <w:left w:val="nil"/>
              <w:bottom w:val="nil"/>
              <w:right w:val="nil"/>
            </w:tcBorders>
          </w:tcPr>
          <w:p w14:paraId="38B322B5" w14:textId="77777777" w:rsidR="00787821" w:rsidRPr="00787821" w:rsidRDefault="00787821" w:rsidP="00787821">
            <w:pPr>
              <w:rPr>
                <w:rFonts w:cs="Calibri"/>
                <w:color w:val="FF0000"/>
                <w:u w:val="single"/>
              </w:rPr>
            </w:pPr>
            <w:r w:rsidRPr="00787821">
              <w:rPr>
                <w:rFonts w:cs="Calibri"/>
                <w:color w:val="FF0000"/>
                <w:u w:val="single"/>
              </w:rPr>
              <w:t xml:space="preserve">Gerealiseerde planwijzigingen van bestaande gebouwinstallatie objecten maken geen deel uit van de verzameling gebouwinstallaties. </w:t>
            </w:r>
          </w:p>
          <w:p w14:paraId="4B475D55" w14:textId="77777777" w:rsidR="00787821" w:rsidRPr="00787821" w:rsidRDefault="00787821" w:rsidP="00787821">
            <w:pPr>
              <w:rPr>
                <w:rFonts w:cs="Calibri"/>
                <w:color w:val="FF0000"/>
                <w:u w:val="single"/>
              </w:rPr>
            </w:pPr>
          </w:p>
          <w:p w14:paraId="0BD46F15" w14:textId="77777777" w:rsidR="00787821" w:rsidRPr="00787821" w:rsidRDefault="00787821" w:rsidP="00787821">
            <w:pPr>
              <w:rPr>
                <w:rFonts w:cs="Calibri"/>
                <w:color w:val="FF0000"/>
                <w:u w:val="single"/>
              </w:rPr>
            </w:pPr>
            <w:r w:rsidRPr="00787821">
              <w:rPr>
                <w:rFonts w:cs="Calibri"/>
                <w:color w:val="FF0000"/>
                <w:u w:val="single"/>
              </w:rPr>
              <w:t>Zie ver IMGeo.</w:t>
            </w:r>
          </w:p>
        </w:tc>
      </w:tr>
      <w:tr w:rsidR="00787821" w:rsidRPr="00787821" w14:paraId="1D0BB24E" w14:textId="77777777" w:rsidTr="00194548">
        <w:trPr>
          <w:trHeight w:hRule="exact" w:val="128"/>
        </w:trPr>
        <w:tc>
          <w:tcPr>
            <w:tcW w:w="2340" w:type="dxa"/>
            <w:gridSpan w:val="2"/>
            <w:tcBorders>
              <w:top w:val="nil"/>
              <w:left w:val="nil"/>
              <w:bottom w:val="nil"/>
              <w:right w:val="nil"/>
            </w:tcBorders>
          </w:tcPr>
          <w:p w14:paraId="3AE957EE"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24DF13EA" w14:textId="77777777" w:rsidR="00787821" w:rsidRPr="00787821" w:rsidRDefault="00787821" w:rsidP="00787821">
            <w:pPr>
              <w:rPr>
                <w:rFonts w:cs="Calibri"/>
                <w:color w:val="0F0F0F"/>
              </w:rPr>
            </w:pPr>
          </w:p>
        </w:tc>
      </w:tr>
      <w:tr w:rsidR="00787821" w:rsidRPr="00787821" w14:paraId="58B4F779" w14:textId="77777777" w:rsidTr="00194548">
        <w:trPr>
          <w:trHeight w:hRule="exact" w:val="256"/>
        </w:trPr>
        <w:tc>
          <w:tcPr>
            <w:tcW w:w="2340" w:type="dxa"/>
            <w:gridSpan w:val="2"/>
            <w:tcBorders>
              <w:top w:val="nil"/>
              <w:left w:val="nil"/>
              <w:bottom w:val="nil"/>
              <w:right w:val="nil"/>
            </w:tcBorders>
          </w:tcPr>
          <w:p w14:paraId="64C419F3" w14:textId="77777777" w:rsidR="00787821" w:rsidRPr="00787821" w:rsidRDefault="00787821" w:rsidP="00787821">
            <w:pPr>
              <w:rPr>
                <w:rFonts w:cs="Calibri"/>
                <w:b/>
                <w:bCs/>
                <w:color w:val="0F0F0F"/>
              </w:rPr>
            </w:pPr>
            <w:r w:rsidRPr="00787821">
              <w:rPr>
                <w:rFonts w:cs="Calibri"/>
                <w:b/>
                <w:bCs/>
                <w:color w:val="0F0F0F"/>
              </w:rPr>
              <w:t>Kwaliteitsbegrip</w:t>
            </w:r>
          </w:p>
        </w:tc>
        <w:tc>
          <w:tcPr>
            <w:tcW w:w="7020" w:type="dxa"/>
            <w:gridSpan w:val="4"/>
            <w:tcBorders>
              <w:top w:val="nil"/>
              <w:left w:val="nil"/>
              <w:bottom w:val="nil"/>
              <w:right w:val="nil"/>
            </w:tcBorders>
          </w:tcPr>
          <w:p w14:paraId="52246148" w14:textId="77777777" w:rsidR="00787821" w:rsidRPr="00787821" w:rsidRDefault="00787821" w:rsidP="00787821">
            <w:pPr>
              <w:rPr>
                <w:rFonts w:cs="Calibri"/>
                <w:color w:val="0F0F0F"/>
              </w:rPr>
            </w:pPr>
          </w:p>
        </w:tc>
      </w:tr>
      <w:tr w:rsidR="00787821" w:rsidRPr="00787821" w14:paraId="2517D56A" w14:textId="77777777" w:rsidTr="00194548">
        <w:trPr>
          <w:trHeight w:hRule="exact" w:val="256"/>
        </w:trPr>
        <w:tc>
          <w:tcPr>
            <w:tcW w:w="2340" w:type="dxa"/>
            <w:gridSpan w:val="2"/>
            <w:tcBorders>
              <w:top w:val="nil"/>
              <w:left w:val="nil"/>
              <w:bottom w:val="nil"/>
              <w:right w:val="nil"/>
            </w:tcBorders>
          </w:tcPr>
          <w:p w14:paraId="3186C183"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19BA8F4A" w14:textId="77777777" w:rsidR="00787821" w:rsidRPr="00787821" w:rsidRDefault="00787821" w:rsidP="00787821">
            <w:pPr>
              <w:rPr>
                <w:rFonts w:cs="Calibri"/>
                <w:color w:val="0F0F0F"/>
              </w:rPr>
            </w:pPr>
          </w:p>
        </w:tc>
      </w:tr>
      <w:tr w:rsidR="00787821" w:rsidRPr="00787821" w14:paraId="21185F7D" w14:textId="77777777" w:rsidTr="00194548">
        <w:tc>
          <w:tcPr>
            <w:tcW w:w="2340" w:type="dxa"/>
            <w:gridSpan w:val="2"/>
            <w:tcBorders>
              <w:top w:val="nil"/>
              <w:left w:val="nil"/>
              <w:bottom w:val="nil"/>
              <w:right w:val="nil"/>
            </w:tcBorders>
          </w:tcPr>
          <w:p w14:paraId="1E62FA95" w14:textId="77777777" w:rsidR="00787821" w:rsidRPr="00787821" w:rsidRDefault="00787821" w:rsidP="00787821">
            <w:pPr>
              <w:rPr>
                <w:rFonts w:cs="Calibri"/>
                <w:b/>
                <w:bCs/>
                <w:color w:val="0F0F0F"/>
              </w:rPr>
            </w:pPr>
            <w:r w:rsidRPr="00787821">
              <w:rPr>
                <w:rFonts w:cs="Calibri"/>
                <w:b/>
                <w:bCs/>
                <w:color w:val="0F0F0F"/>
              </w:rPr>
              <w:t>Overzicht attributen</w:t>
            </w:r>
          </w:p>
        </w:tc>
        <w:tc>
          <w:tcPr>
            <w:tcW w:w="7020" w:type="dxa"/>
            <w:gridSpan w:val="4"/>
            <w:tcBorders>
              <w:top w:val="nil"/>
              <w:left w:val="nil"/>
              <w:bottom w:val="nil"/>
              <w:right w:val="nil"/>
            </w:tcBorders>
          </w:tcPr>
          <w:p w14:paraId="5633ED03" w14:textId="77777777" w:rsidR="00787821" w:rsidRPr="00787821" w:rsidRDefault="00787821" w:rsidP="00787821">
            <w:pPr>
              <w:rPr>
                <w:rFonts w:cs="Calibri"/>
                <w:b/>
                <w:bCs/>
                <w:color w:val="0F0F0F"/>
              </w:rPr>
            </w:pPr>
          </w:p>
        </w:tc>
      </w:tr>
      <w:tr w:rsidR="00787821" w:rsidRPr="00787821" w14:paraId="7CB984F2" w14:textId="77777777" w:rsidTr="00194548">
        <w:tc>
          <w:tcPr>
            <w:tcW w:w="450" w:type="dxa"/>
            <w:tcBorders>
              <w:top w:val="nil"/>
              <w:left w:val="nil"/>
              <w:bottom w:val="nil"/>
              <w:right w:val="nil"/>
            </w:tcBorders>
          </w:tcPr>
          <w:p w14:paraId="3F13F841" w14:textId="77777777" w:rsidR="00787821" w:rsidRPr="00787821" w:rsidRDefault="00787821" w:rsidP="00787821">
            <w:pPr>
              <w:rPr>
                <w:rFonts w:cs="Calibri"/>
                <w:i/>
                <w:iCs/>
                <w:color w:val="0F0F0F"/>
              </w:rPr>
            </w:pPr>
            <w:bookmarkStart w:id="66" w:name="BKM_754CB973_827D_4c03_92BC_73CC4378FA10"/>
          </w:p>
        </w:tc>
        <w:tc>
          <w:tcPr>
            <w:tcW w:w="2790" w:type="dxa"/>
            <w:gridSpan w:val="2"/>
            <w:tcBorders>
              <w:top w:val="nil"/>
              <w:left w:val="nil"/>
              <w:bottom w:val="nil"/>
              <w:right w:val="nil"/>
            </w:tcBorders>
          </w:tcPr>
          <w:p w14:paraId="7C27B824" w14:textId="77777777" w:rsidR="00787821" w:rsidRPr="00787821" w:rsidRDefault="00787821" w:rsidP="00787821">
            <w:pPr>
              <w:rPr>
                <w:rFonts w:cs="Calibri"/>
                <w:color w:val="0F0F0F"/>
              </w:rPr>
            </w:pPr>
            <w:r w:rsidRPr="00787821">
              <w:rPr>
                <w:rFonts w:cs="Calibri"/>
                <w:i/>
                <w:iCs/>
                <w:color w:val="0F0F0F"/>
              </w:rPr>
              <w:t>Attribuutnaam</w:t>
            </w:r>
          </w:p>
        </w:tc>
        <w:tc>
          <w:tcPr>
            <w:tcW w:w="4230" w:type="dxa"/>
            <w:tcBorders>
              <w:top w:val="nil"/>
              <w:left w:val="nil"/>
              <w:bottom w:val="nil"/>
              <w:right w:val="nil"/>
            </w:tcBorders>
          </w:tcPr>
          <w:p w14:paraId="1AD037D0" w14:textId="77777777" w:rsidR="00787821" w:rsidRPr="00787821" w:rsidRDefault="00787821" w:rsidP="00787821">
            <w:pPr>
              <w:rPr>
                <w:rFonts w:cs="Calibri"/>
                <w:color w:val="0F0F0F"/>
              </w:rPr>
            </w:pPr>
            <w:r w:rsidRPr="00787821">
              <w:rPr>
                <w:rFonts w:cs="Calibri"/>
                <w:i/>
                <w:iCs/>
                <w:color w:val="0F0F0F"/>
              </w:rPr>
              <w:t>Definitie</w:t>
            </w:r>
          </w:p>
        </w:tc>
        <w:tc>
          <w:tcPr>
            <w:tcW w:w="1080" w:type="dxa"/>
            <w:tcBorders>
              <w:top w:val="nil"/>
              <w:left w:val="nil"/>
              <w:bottom w:val="nil"/>
              <w:right w:val="nil"/>
            </w:tcBorders>
          </w:tcPr>
          <w:p w14:paraId="40F9EE6B" w14:textId="77777777" w:rsidR="00787821" w:rsidRPr="00787821" w:rsidRDefault="00787821" w:rsidP="00787821">
            <w:pPr>
              <w:rPr>
                <w:rFonts w:cs="Calibri"/>
                <w:color w:val="0F0F0F"/>
              </w:rPr>
            </w:pPr>
            <w:r w:rsidRPr="00787821">
              <w:rPr>
                <w:rFonts w:cs="Calibri"/>
                <w:i/>
                <w:iCs/>
                <w:color w:val="0F0F0F"/>
              </w:rPr>
              <w:t>Formaat</w:t>
            </w:r>
          </w:p>
        </w:tc>
        <w:tc>
          <w:tcPr>
            <w:tcW w:w="810" w:type="dxa"/>
            <w:tcBorders>
              <w:top w:val="nil"/>
              <w:left w:val="nil"/>
              <w:bottom w:val="nil"/>
              <w:right w:val="nil"/>
            </w:tcBorders>
          </w:tcPr>
          <w:p w14:paraId="4F3C6021" w14:textId="77777777" w:rsidR="00787821" w:rsidRPr="00787821" w:rsidRDefault="00787821" w:rsidP="00787821">
            <w:pPr>
              <w:rPr>
                <w:rFonts w:cs="Calibri"/>
                <w:i/>
                <w:iCs/>
                <w:color w:val="0F0F0F"/>
              </w:rPr>
            </w:pPr>
            <w:r w:rsidRPr="00787821">
              <w:rPr>
                <w:rFonts w:cs="Calibri"/>
                <w:i/>
                <w:iCs/>
                <w:color w:val="0F0F0F"/>
              </w:rPr>
              <w:t>Kardi-</w:t>
            </w:r>
          </w:p>
          <w:p w14:paraId="5A40A2FC" w14:textId="77777777" w:rsidR="00787821" w:rsidRPr="00787821" w:rsidRDefault="00787821" w:rsidP="00787821">
            <w:pPr>
              <w:rPr>
                <w:rFonts w:cs="Calibri"/>
                <w:color w:val="0F0F0F"/>
              </w:rPr>
            </w:pPr>
            <w:r w:rsidRPr="00787821">
              <w:rPr>
                <w:rFonts w:cs="Calibri"/>
                <w:i/>
                <w:iCs/>
                <w:color w:val="0F0F0F"/>
              </w:rPr>
              <w:t>naliteit</w:t>
            </w:r>
          </w:p>
        </w:tc>
      </w:tr>
      <w:bookmarkEnd w:id="66"/>
      <w:tr w:rsidR="00787821" w:rsidRPr="00787821" w14:paraId="04F82472" w14:textId="77777777" w:rsidTr="00194548">
        <w:tc>
          <w:tcPr>
            <w:tcW w:w="450" w:type="dxa"/>
            <w:tcBorders>
              <w:top w:val="nil"/>
              <w:left w:val="nil"/>
              <w:bottom w:val="nil"/>
              <w:right w:val="nil"/>
            </w:tcBorders>
          </w:tcPr>
          <w:p w14:paraId="742E2B3A" w14:textId="77777777" w:rsidR="00787821" w:rsidRPr="00787821" w:rsidRDefault="00787821" w:rsidP="00787821">
            <w:pPr>
              <w:rPr>
                <w:rFonts w:cs="Calibri"/>
                <w:color w:val="0F0F0F"/>
              </w:rPr>
            </w:pPr>
          </w:p>
        </w:tc>
        <w:tc>
          <w:tcPr>
            <w:tcW w:w="2790" w:type="dxa"/>
            <w:gridSpan w:val="2"/>
            <w:tcBorders>
              <w:top w:val="nil"/>
              <w:left w:val="nil"/>
              <w:bottom w:val="nil"/>
              <w:right w:val="nil"/>
            </w:tcBorders>
          </w:tcPr>
          <w:p w14:paraId="2A3D3EE4"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Identificatie gebouwinstallatie</w:t>
            </w:r>
            <w:r w:rsidRPr="00787821">
              <w:rPr>
                <w:color w:val="FF0000"/>
                <w:u w:val="single"/>
              </w:rPr>
              <w:fldChar w:fldCharType="end"/>
            </w:r>
          </w:p>
        </w:tc>
        <w:tc>
          <w:tcPr>
            <w:tcW w:w="4230" w:type="dxa"/>
            <w:tcBorders>
              <w:top w:val="nil"/>
              <w:left w:val="nil"/>
              <w:bottom w:val="nil"/>
              <w:right w:val="nil"/>
            </w:tcBorders>
          </w:tcPr>
          <w:p w14:paraId="0AA27D2F"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Een unieke identificatie voor een gebouwinstallatie.</w:t>
            </w:r>
            <w:r w:rsidRPr="00787821">
              <w:rPr>
                <w:color w:val="FF0000"/>
                <w:u w:val="single"/>
              </w:rPr>
              <w:fldChar w:fldCharType="end"/>
            </w:r>
          </w:p>
        </w:tc>
        <w:tc>
          <w:tcPr>
            <w:tcW w:w="1080" w:type="dxa"/>
            <w:tcBorders>
              <w:top w:val="nil"/>
              <w:left w:val="nil"/>
              <w:bottom w:val="nil"/>
              <w:right w:val="nil"/>
            </w:tcBorders>
          </w:tcPr>
          <w:p w14:paraId="16A92B13"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NEN3610ID</w:t>
            </w:r>
            <w:r w:rsidRPr="00787821">
              <w:rPr>
                <w:color w:val="FF0000"/>
                <w:u w:val="single"/>
              </w:rPr>
              <w:fldChar w:fldCharType="end"/>
            </w:r>
          </w:p>
        </w:tc>
        <w:tc>
          <w:tcPr>
            <w:tcW w:w="810" w:type="dxa"/>
            <w:tcBorders>
              <w:top w:val="nil"/>
              <w:left w:val="nil"/>
              <w:bottom w:val="nil"/>
              <w:right w:val="nil"/>
            </w:tcBorders>
          </w:tcPr>
          <w:p w14:paraId="72E637D0"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1</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tr>
      <w:tr w:rsidR="00787821" w:rsidRPr="00787821" w14:paraId="33DECC99" w14:textId="77777777" w:rsidTr="00194548">
        <w:tc>
          <w:tcPr>
            <w:tcW w:w="450" w:type="dxa"/>
            <w:tcBorders>
              <w:top w:val="nil"/>
              <w:left w:val="nil"/>
              <w:bottom w:val="nil"/>
              <w:right w:val="nil"/>
            </w:tcBorders>
          </w:tcPr>
          <w:p w14:paraId="3E9AE2E2" w14:textId="77777777" w:rsidR="00787821" w:rsidRPr="00787821" w:rsidRDefault="00787821" w:rsidP="00787821">
            <w:pPr>
              <w:rPr>
                <w:rFonts w:cs="Calibri"/>
                <w:color w:val="0F0F0F"/>
              </w:rPr>
            </w:pPr>
            <w:bookmarkStart w:id="67" w:name="BKM_D71086E8_A81B_428a_A9F5_098C423CF451"/>
          </w:p>
        </w:tc>
        <w:tc>
          <w:tcPr>
            <w:tcW w:w="2790" w:type="dxa"/>
            <w:gridSpan w:val="2"/>
            <w:tcBorders>
              <w:top w:val="nil"/>
              <w:left w:val="nil"/>
              <w:bottom w:val="nil"/>
              <w:right w:val="nil"/>
            </w:tcBorders>
          </w:tcPr>
          <w:p w14:paraId="56FEDE27"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Status gebouwinstallatie</w:t>
            </w:r>
            <w:r w:rsidRPr="00787821">
              <w:rPr>
                <w:color w:val="FF0000"/>
                <w:u w:val="single"/>
              </w:rPr>
              <w:fldChar w:fldCharType="end"/>
            </w:r>
          </w:p>
        </w:tc>
        <w:tc>
          <w:tcPr>
            <w:tcW w:w="4230" w:type="dxa"/>
            <w:tcBorders>
              <w:top w:val="nil"/>
              <w:left w:val="nil"/>
              <w:bottom w:val="nil"/>
              <w:right w:val="nil"/>
            </w:tcBorders>
          </w:tcPr>
          <w:p w14:paraId="0A9D6725"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De status gekoppeld aan de levenscyclus van de gebouwinstallatie.</w:t>
            </w:r>
            <w:r w:rsidRPr="00787821">
              <w:rPr>
                <w:color w:val="FF0000"/>
                <w:u w:val="single"/>
              </w:rPr>
              <w:fldChar w:fldCharType="end"/>
            </w:r>
          </w:p>
        </w:tc>
        <w:tc>
          <w:tcPr>
            <w:tcW w:w="1080" w:type="dxa"/>
            <w:tcBorders>
              <w:top w:val="nil"/>
              <w:left w:val="nil"/>
              <w:bottom w:val="nil"/>
              <w:right w:val="nil"/>
            </w:tcBorders>
          </w:tcPr>
          <w:p w14:paraId="538ABC46" w14:textId="77777777" w:rsidR="00787821" w:rsidRPr="00787821" w:rsidRDefault="00787821" w:rsidP="00787821">
            <w:pPr>
              <w:rPr>
                <w:rFonts w:cs="Calibri"/>
                <w:color w:val="FF0000"/>
                <w:u w:val="single"/>
              </w:rPr>
            </w:pPr>
            <w:r w:rsidRPr="00787821">
              <w:rPr>
                <w:color w:val="FF0000"/>
                <w:u w:val="single"/>
              </w:rPr>
              <w:t>status geo object</w:t>
            </w:r>
          </w:p>
        </w:tc>
        <w:tc>
          <w:tcPr>
            <w:tcW w:w="810" w:type="dxa"/>
            <w:tcBorders>
              <w:top w:val="nil"/>
              <w:left w:val="nil"/>
              <w:bottom w:val="nil"/>
              <w:right w:val="nil"/>
            </w:tcBorders>
          </w:tcPr>
          <w:p w14:paraId="0C65AE5D"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1</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bookmarkEnd w:id="67"/>
      </w:tr>
      <w:tr w:rsidR="00787821" w:rsidRPr="00787821" w14:paraId="503E956D" w14:textId="77777777" w:rsidTr="00194548">
        <w:tc>
          <w:tcPr>
            <w:tcW w:w="450" w:type="dxa"/>
            <w:tcBorders>
              <w:top w:val="nil"/>
              <w:left w:val="nil"/>
              <w:bottom w:val="nil"/>
              <w:right w:val="nil"/>
            </w:tcBorders>
          </w:tcPr>
          <w:p w14:paraId="055BE6DF" w14:textId="77777777" w:rsidR="00787821" w:rsidRPr="00787821" w:rsidRDefault="00787821" w:rsidP="00787821">
            <w:pPr>
              <w:rPr>
                <w:rFonts w:cs="Calibri"/>
                <w:color w:val="0F0F0F"/>
              </w:rPr>
            </w:pPr>
          </w:p>
        </w:tc>
        <w:tc>
          <w:tcPr>
            <w:tcW w:w="2790" w:type="dxa"/>
            <w:gridSpan w:val="2"/>
            <w:tcBorders>
              <w:top w:val="nil"/>
              <w:left w:val="nil"/>
              <w:bottom w:val="nil"/>
              <w:right w:val="nil"/>
            </w:tcBorders>
          </w:tcPr>
          <w:p w14:paraId="31B4B1F5"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Type gebouwinstallatie</w:t>
            </w:r>
            <w:r w:rsidRPr="00787821">
              <w:rPr>
                <w:color w:val="FF0000"/>
                <w:u w:val="single"/>
              </w:rPr>
              <w:fldChar w:fldCharType="end"/>
            </w:r>
          </w:p>
        </w:tc>
        <w:tc>
          <w:tcPr>
            <w:tcW w:w="4230" w:type="dxa"/>
            <w:tcBorders>
              <w:top w:val="nil"/>
              <w:left w:val="nil"/>
              <w:bottom w:val="nil"/>
              <w:right w:val="nil"/>
            </w:tcBorders>
          </w:tcPr>
          <w:p w14:paraId="7C1BDFA3"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Specificatie van het soort gebouwinstallatie.</w:t>
            </w:r>
            <w:r w:rsidRPr="00787821">
              <w:rPr>
                <w:color w:val="FF0000"/>
                <w:u w:val="single"/>
              </w:rPr>
              <w:fldChar w:fldCharType="end"/>
            </w:r>
          </w:p>
        </w:tc>
        <w:tc>
          <w:tcPr>
            <w:tcW w:w="1080" w:type="dxa"/>
            <w:tcBorders>
              <w:top w:val="nil"/>
              <w:left w:val="nil"/>
              <w:bottom w:val="nil"/>
              <w:right w:val="nil"/>
            </w:tcBorders>
          </w:tcPr>
          <w:p w14:paraId="545F7609" w14:textId="77777777" w:rsidR="00787821" w:rsidRPr="00787821" w:rsidRDefault="00787821" w:rsidP="00787821">
            <w:pPr>
              <w:rPr>
                <w:color w:val="FF0000"/>
                <w:u w:val="single"/>
              </w:rPr>
            </w:pPr>
            <w:r w:rsidRPr="00787821">
              <w:rPr>
                <w:color w:val="FF0000"/>
                <w:u w:val="single"/>
              </w:rPr>
              <w:t>typering gebouwinstallatie</w:t>
            </w:r>
          </w:p>
        </w:tc>
        <w:tc>
          <w:tcPr>
            <w:tcW w:w="810" w:type="dxa"/>
            <w:tcBorders>
              <w:top w:val="nil"/>
              <w:left w:val="nil"/>
              <w:bottom w:val="nil"/>
              <w:right w:val="nil"/>
            </w:tcBorders>
          </w:tcPr>
          <w:p w14:paraId="6D4020FE"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0</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tr>
      <w:tr w:rsidR="00787821" w:rsidRPr="00787821" w14:paraId="5940F236" w14:textId="77777777" w:rsidTr="00194548">
        <w:tc>
          <w:tcPr>
            <w:tcW w:w="450" w:type="dxa"/>
            <w:tcBorders>
              <w:top w:val="nil"/>
              <w:left w:val="nil"/>
              <w:bottom w:val="nil"/>
              <w:right w:val="nil"/>
            </w:tcBorders>
          </w:tcPr>
          <w:p w14:paraId="0BF758D5" w14:textId="77777777" w:rsidR="00787821" w:rsidRPr="00787821" w:rsidRDefault="00787821" w:rsidP="00787821">
            <w:pPr>
              <w:rPr>
                <w:rFonts w:cs="Calibri"/>
                <w:color w:val="0F0F0F"/>
              </w:rPr>
            </w:pPr>
          </w:p>
        </w:tc>
        <w:tc>
          <w:tcPr>
            <w:tcW w:w="2790" w:type="dxa"/>
            <w:gridSpan w:val="2"/>
            <w:tcBorders>
              <w:top w:val="nil"/>
              <w:left w:val="nil"/>
              <w:bottom w:val="nil"/>
              <w:right w:val="nil"/>
            </w:tcBorders>
          </w:tcPr>
          <w:p w14:paraId="2B179BE0"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Relatieve hoogteligging gebouwinstallatie</w:t>
            </w:r>
            <w:r w:rsidRPr="00787821">
              <w:rPr>
                <w:color w:val="FF0000"/>
                <w:u w:val="single"/>
              </w:rPr>
              <w:fldChar w:fldCharType="end"/>
            </w:r>
          </w:p>
        </w:tc>
        <w:tc>
          <w:tcPr>
            <w:tcW w:w="4230" w:type="dxa"/>
            <w:tcBorders>
              <w:top w:val="nil"/>
              <w:left w:val="nil"/>
              <w:bottom w:val="nil"/>
              <w:right w:val="nil"/>
            </w:tcBorders>
          </w:tcPr>
          <w:p w14:paraId="43C3B891"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Aanduiding voor de relatieve hoogte van de gebouwinstallatie.</w:t>
            </w:r>
            <w:r w:rsidRPr="00787821">
              <w:rPr>
                <w:color w:val="FF0000"/>
                <w:u w:val="single"/>
              </w:rPr>
              <w:fldChar w:fldCharType="end"/>
            </w:r>
          </w:p>
        </w:tc>
        <w:tc>
          <w:tcPr>
            <w:tcW w:w="1080" w:type="dxa"/>
            <w:tcBorders>
              <w:top w:val="nil"/>
              <w:left w:val="nil"/>
              <w:bottom w:val="nil"/>
              <w:right w:val="nil"/>
            </w:tcBorders>
          </w:tcPr>
          <w:p w14:paraId="468C647F"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N1</w:t>
            </w:r>
            <w:r w:rsidRPr="00787821">
              <w:rPr>
                <w:color w:val="FF0000"/>
                <w:u w:val="single"/>
              </w:rPr>
              <w:fldChar w:fldCharType="end"/>
            </w:r>
          </w:p>
        </w:tc>
        <w:tc>
          <w:tcPr>
            <w:tcW w:w="810" w:type="dxa"/>
            <w:tcBorders>
              <w:top w:val="nil"/>
              <w:left w:val="nil"/>
              <w:bottom w:val="nil"/>
              <w:right w:val="nil"/>
            </w:tcBorders>
          </w:tcPr>
          <w:p w14:paraId="12F84377"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1</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tr>
      <w:tr w:rsidR="00787821" w:rsidRPr="00787821" w14:paraId="4EFA5712" w14:textId="77777777" w:rsidTr="00194548">
        <w:tc>
          <w:tcPr>
            <w:tcW w:w="450" w:type="dxa"/>
            <w:tcBorders>
              <w:top w:val="nil"/>
              <w:left w:val="nil"/>
              <w:bottom w:val="nil"/>
              <w:right w:val="nil"/>
            </w:tcBorders>
          </w:tcPr>
          <w:p w14:paraId="2B98F47C" w14:textId="77777777" w:rsidR="00787821" w:rsidRPr="00787821" w:rsidRDefault="00787821" w:rsidP="00787821">
            <w:pPr>
              <w:rPr>
                <w:rFonts w:cs="Calibri"/>
                <w:color w:val="0F0F0F"/>
              </w:rPr>
            </w:pPr>
            <w:bookmarkStart w:id="68" w:name="BKM_32EF584E_2B2E_4929_A6E5_EE9D2D32C265"/>
          </w:p>
        </w:tc>
        <w:tc>
          <w:tcPr>
            <w:tcW w:w="2790" w:type="dxa"/>
            <w:gridSpan w:val="2"/>
            <w:tcBorders>
              <w:top w:val="nil"/>
              <w:left w:val="nil"/>
              <w:bottom w:val="nil"/>
              <w:right w:val="nil"/>
            </w:tcBorders>
          </w:tcPr>
          <w:p w14:paraId="25E7FDFC"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Geometrie gebouwinstallatie</w:t>
            </w:r>
            <w:r w:rsidRPr="00787821">
              <w:rPr>
                <w:color w:val="FF0000"/>
                <w:u w:val="single"/>
              </w:rPr>
              <w:fldChar w:fldCharType="end"/>
            </w:r>
          </w:p>
        </w:tc>
        <w:tc>
          <w:tcPr>
            <w:tcW w:w="4230" w:type="dxa"/>
            <w:tcBorders>
              <w:top w:val="nil"/>
              <w:left w:val="nil"/>
              <w:bottom w:val="nil"/>
              <w:right w:val="nil"/>
            </w:tcBorders>
          </w:tcPr>
          <w:p w14:paraId="50076438"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De minimaal tweedimensionale geometrische representatie van de omtrekken van een gebouwinstallatie.</w:t>
            </w:r>
            <w:r w:rsidRPr="00787821">
              <w:rPr>
                <w:color w:val="FF0000"/>
                <w:u w:val="single"/>
              </w:rPr>
              <w:fldChar w:fldCharType="end"/>
            </w:r>
          </w:p>
        </w:tc>
        <w:tc>
          <w:tcPr>
            <w:tcW w:w="1080" w:type="dxa"/>
            <w:tcBorders>
              <w:top w:val="nil"/>
              <w:left w:val="nil"/>
              <w:bottom w:val="nil"/>
              <w:right w:val="nil"/>
            </w:tcBorders>
          </w:tcPr>
          <w:p w14:paraId="469C909C"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GM_Surface</w:t>
            </w:r>
            <w:r w:rsidRPr="00787821">
              <w:rPr>
                <w:color w:val="FF0000"/>
                <w:u w:val="single"/>
              </w:rPr>
              <w:fldChar w:fldCharType="end"/>
            </w:r>
          </w:p>
        </w:tc>
        <w:tc>
          <w:tcPr>
            <w:tcW w:w="810" w:type="dxa"/>
            <w:tcBorders>
              <w:top w:val="nil"/>
              <w:left w:val="nil"/>
              <w:bottom w:val="nil"/>
              <w:right w:val="nil"/>
            </w:tcBorders>
          </w:tcPr>
          <w:p w14:paraId="7F648975"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1</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bookmarkEnd w:id="68"/>
      </w:tr>
      <w:tr w:rsidR="00787821" w:rsidRPr="00787821" w14:paraId="6A718C86" w14:textId="77777777" w:rsidTr="00194548">
        <w:tc>
          <w:tcPr>
            <w:tcW w:w="450" w:type="dxa"/>
            <w:tcBorders>
              <w:top w:val="nil"/>
              <w:left w:val="nil"/>
              <w:bottom w:val="nil"/>
              <w:right w:val="nil"/>
            </w:tcBorders>
          </w:tcPr>
          <w:p w14:paraId="74EB3A42" w14:textId="77777777" w:rsidR="00787821" w:rsidRPr="00787821" w:rsidRDefault="00787821" w:rsidP="00787821">
            <w:pPr>
              <w:rPr>
                <w:rFonts w:cs="Calibri"/>
                <w:color w:val="0F0F0F"/>
              </w:rPr>
            </w:pPr>
            <w:bookmarkStart w:id="69" w:name="BKM_DB25DC92_25C0_4216_AAAB_C638AB92DCDB"/>
          </w:p>
        </w:tc>
        <w:tc>
          <w:tcPr>
            <w:tcW w:w="2790" w:type="dxa"/>
            <w:gridSpan w:val="2"/>
            <w:tcBorders>
              <w:top w:val="nil"/>
              <w:left w:val="nil"/>
              <w:bottom w:val="nil"/>
              <w:right w:val="nil"/>
            </w:tcBorders>
          </w:tcPr>
          <w:p w14:paraId="7F26E551"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Lod0 geometrie gebouwinstallatie</w:t>
            </w:r>
            <w:r w:rsidRPr="00787821">
              <w:rPr>
                <w:color w:val="FF0000"/>
                <w:u w:val="single"/>
              </w:rPr>
              <w:fldChar w:fldCharType="end"/>
            </w:r>
          </w:p>
        </w:tc>
        <w:tc>
          <w:tcPr>
            <w:tcW w:w="4230" w:type="dxa"/>
            <w:tcBorders>
              <w:top w:val="nil"/>
              <w:left w:val="nil"/>
              <w:bottom w:val="nil"/>
              <w:right w:val="nil"/>
            </w:tcBorders>
          </w:tcPr>
          <w:p w14:paraId="123851A2"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De geometrische representatie van een gebouwinstallatie als vlak in 2.5D op level of detail 0.</w:t>
            </w:r>
            <w:r w:rsidRPr="00787821">
              <w:rPr>
                <w:color w:val="FF0000"/>
                <w:u w:val="single"/>
              </w:rPr>
              <w:fldChar w:fldCharType="end"/>
            </w:r>
          </w:p>
        </w:tc>
        <w:tc>
          <w:tcPr>
            <w:tcW w:w="1080" w:type="dxa"/>
            <w:tcBorders>
              <w:top w:val="nil"/>
              <w:left w:val="nil"/>
              <w:bottom w:val="nil"/>
              <w:right w:val="nil"/>
            </w:tcBorders>
          </w:tcPr>
          <w:p w14:paraId="15A07B69"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GM_Surface</w:t>
            </w:r>
            <w:r w:rsidRPr="00787821">
              <w:rPr>
                <w:color w:val="FF0000"/>
                <w:u w:val="single"/>
              </w:rPr>
              <w:fldChar w:fldCharType="end"/>
            </w:r>
          </w:p>
        </w:tc>
        <w:tc>
          <w:tcPr>
            <w:tcW w:w="810" w:type="dxa"/>
            <w:tcBorders>
              <w:top w:val="nil"/>
              <w:left w:val="nil"/>
              <w:bottom w:val="nil"/>
              <w:right w:val="nil"/>
            </w:tcBorders>
          </w:tcPr>
          <w:p w14:paraId="48AB3087"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0</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bookmarkEnd w:id="69"/>
      </w:tr>
      <w:tr w:rsidR="00787821" w:rsidRPr="00787821" w14:paraId="788F3211" w14:textId="77777777" w:rsidTr="00194548">
        <w:tc>
          <w:tcPr>
            <w:tcW w:w="450" w:type="dxa"/>
            <w:tcBorders>
              <w:top w:val="nil"/>
              <w:left w:val="nil"/>
              <w:bottom w:val="nil"/>
              <w:right w:val="nil"/>
            </w:tcBorders>
          </w:tcPr>
          <w:p w14:paraId="2128D696" w14:textId="77777777" w:rsidR="00787821" w:rsidRPr="00787821" w:rsidRDefault="00787821" w:rsidP="00787821">
            <w:pPr>
              <w:rPr>
                <w:rFonts w:cs="Calibri"/>
                <w:color w:val="0F0F0F"/>
              </w:rPr>
            </w:pPr>
          </w:p>
        </w:tc>
        <w:tc>
          <w:tcPr>
            <w:tcW w:w="2790" w:type="dxa"/>
            <w:gridSpan w:val="2"/>
            <w:tcBorders>
              <w:top w:val="nil"/>
              <w:left w:val="nil"/>
              <w:bottom w:val="nil"/>
              <w:right w:val="nil"/>
            </w:tcBorders>
          </w:tcPr>
          <w:p w14:paraId="36BCED2B"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Datum begin geldigheid gebouwinstallatie</w:t>
            </w:r>
            <w:r w:rsidRPr="00787821">
              <w:rPr>
                <w:color w:val="FF0000"/>
                <w:u w:val="single"/>
              </w:rPr>
              <w:fldChar w:fldCharType="end"/>
            </w:r>
          </w:p>
        </w:tc>
        <w:tc>
          <w:tcPr>
            <w:tcW w:w="4230" w:type="dxa"/>
            <w:tcBorders>
              <w:top w:val="nil"/>
              <w:left w:val="nil"/>
              <w:bottom w:val="nil"/>
              <w:right w:val="nil"/>
            </w:tcBorders>
          </w:tcPr>
          <w:p w14:paraId="08E358B3"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De datum waarop de gebouwinstallatie is ontstaan.</w:t>
            </w:r>
            <w:r w:rsidRPr="00787821">
              <w:rPr>
                <w:color w:val="FF0000"/>
                <w:u w:val="single"/>
              </w:rPr>
              <w:fldChar w:fldCharType="end"/>
            </w:r>
          </w:p>
        </w:tc>
        <w:tc>
          <w:tcPr>
            <w:tcW w:w="1080" w:type="dxa"/>
            <w:tcBorders>
              <w:top w:val="nil"/>
              <w:left w:val="nil"/>
              <w:bottom w:val="nil"/>
              <w:right w:val="nil"/>
            </w:tcBorders>
          </w:tcPr>
          <w:p w14:paraId="14CE88D9"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DatumMogelijkOnvolledig</w:t>
            </w:r>
            <w:r w:rsidRPr="00787821">
              <w:rPr>
                <w:color w:val="FF0000"/>
                <w:u w:val="single"/>
              </w:rPr>
              <w:fldChar w:fldCharType="end"/>
            </w:r>
          </w:p>
        </w:tc>
        <w:tc>
          <w:tcPr>
            <w:tcW w:w="810" w:type="dxa"/>
            <w:tcBorders>
              <w:top w:val="nil"/>
              <w:left w:val="nil"/>
              <w:bottom w:val="nil"/>
              <w:right w:val="nil"/>
            </w:tcBorders>
          </w:tcPr>
          <w:p w14:paraId="52649AB0"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1</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tr>
      <w:tr w:rsidR="00787821" w:rsidRPr="00787821" w14:paraId="64608E2C" w14:textId="77777777" w:rsidTr="00194548">
        <w:tc>
          <w:tcPr>
            <w:tcW w:w="450" w:type="dxa"/>
            <w:tcBorders>
              <w:top w:val="nil"/>
              <w:left w:val="nil"/>
              <w:bottom w:val="nil"/>
              <w:right w:val="nil"/>
            </w:tcBorders>
          </w:tcPr>
          <w:p w14:paraId="2880B81A" w14:textId="77777777" w:rsidR="00787821" w:rsidRPr="00787821" w:rsidRDefault="00787821" w:rsidP="00787821">
            <w:pPr>
              <w:rPr>
                <w:rFonts w:cs="Calibri"/>
                <w:color w:val="0F0F0F"/>
              </w:rPr>
            </w:pPr>
          </w:p>
        </w:tc>
        <w:tc>
          <w:tcPr>
            <w:tcW w:w="2790" w:type="dxa"/>
            <w:gridSpan w:val="2"/>
            <w:tcBorders>
              <w:top w:val="nil"/>
              <w:left w:val="nil"/>
              <w:bottom w:val="nil"/>
              <w:right w:val="nil"/>
            </w:tcBorders>
          </w:tcPr>
          <w:p w14:paraId="6D239615"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Att.Name</w:instrText>
            </w:r>
            <w:r w:rsidRPr="00787821">
              <w:rPr>
                <w:color w:val="FF0000"/>
                <w:u w:val="single"/>
              </w:rPr>
              <w:fldChar w:fldCharType="separate"/>
            </w:r>
            <w:r w:rsidRPr="00787821">
              <w:rPr>
                <w:rFonts w:cs="Calibri"/>
                <w:color w:val="FF0000"/>
                <w:u w:val="single"/>
              </w:rPr>
              <w:t>Datum einde geldigheid gebouwinstallatie</w:t>
            </w:r>
            <w:r w:rsidRPr="00787821">
              <w:rPr>
                <w:color w:val="FF0000"/>
                <w:u w:val="single"/>
              </w:rPr>
              <w:fldChar w:fldCharType="end"/>
            </w:r>
          </w:p>
        </w:tc>
        <w:tc>
          <w:tcPr>
            <w:tcW w:w="4230" w:type="dxa"/>
            <w:tcBorders>
              <w:top w:val="nil"/>
              <w:left w:val="nil"/>
              <w:bottom w:val="nil"/>
              <w:right w:val="nil"/>
            </w:tcBorders>
          </w:tcPr>
          <w:p w14:paraId="09419F44"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Att.Notes</w:instrText>
            </w:r>
            <w:r w:rsidRPr="00787821">
              <w:rPr>
                <w:color w:val="FF0000"/>
                <w:u w:val="single"/>
              </w:rPr>
              <w:fldChar w:fldCharType="separate"/>
            </w:r>
            <w:r w:rsidRPr="00787821">
              <w:rPr>
                <w:rFonts w:cs="Calibri"/>
                <w:color w:val="FF0000"/>
                <w:u w:val="single"/>
              </w:rPr>
              <w:t>De datum waarop de gebouwinstallatie ongeldig is geworden.</w:t>
            </w:r>
            <w:r w:rsidRPr="00787821">
              <w:rPr>
                <w:color w:val="FF0000"/>
                <w:u w:val="single"/>
              </w:rPr>
              <w:fldChar w:fldCharType="end"/>
            </w:r>
          </w:p>
        </w:tc>
        <w:tc>
          <w:tcPr>
            <w:tcW w:w="1080" w:type="dxa"/>
            <w:tcBorders>
              <w:top w:val="nil"/>
              <w:left w:val="nil"/>
              <w:bottom w:val="nil"/>
              <w:right w:val="nil"/>
            </w:tcBorders>
          </w:tcPr>
          <w:p w14:paraId="35879C17"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DatumMogelijkOnvolledig</w:t>
            </w:r>
            <w:r w:rsidRPr="00787821">
              <w:rPr>
                <w:color w:val="FF0000"/>
                <w:u w:val="single"/>
              </w:rPr>
              <w:fldChar w:fldCharType="end"/>
            </w:r>
          </w:p>
        </w:tc>
        <w:tc>
          <w:tcPr>
            <w:tcW w:w="810" w:type="dxa"/>
            <w:tcBorders>
              <w:top w:val="nil"/>
              <w:left w:val="nil"/>
              <w:bottom w:val="nil"/>
              <w:right w:val="nil"/>
            </w:tcBorders>
          </w:tcPr>
          <w:p w14:paraId="2E7BF486" w14:textId="77777777" w:rsidR="00787821" w:rsidRPr="00787821" w:rsidRDefault="00787821" w:rsidP="00787821">
            <w:pPr>
              <w:rPr>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Att.LowerBound</w:instrText>
            </w:r>
            <w:r w:rsidRPr="00787821">
              <w:rPr>
                <w:color w:val="FF0000"/>
                <w:u w:val="single"/>
              </w:rPr>
              <w:fldChar w:fldCharType="separate"/>
            </w:r>
            <w:r w:rsidRPr="00787821">
              <w:rPr>
                <w:rFonts w:cs="Calibri"/>
                <w:color w:val="FF0000"/>
                <w:u w:val="single"/>
              </w:rPr>
              <w:t>0</w:t>
            </w:r>
            <w:r w:rsidRPr="00787821">
              <w:rPr>
                <w:color w:val="FF0000"/>
                <w:u w:val="single"/>
              </w:rPr>
              <w:fldChar w:fldCharType="end"/>
            </w:r>
            <w:r w:rsidRPr="00787821">
              <w:rPr>
                <w:rFonts w:cs="Calibri"/>
                <w:color w:val="FF0000"/>
                <w:u w:val="single"/>
              </w:rPr>
              <w:t xml:space="preserve"> - </w:t>
            </w:r>
            <w:r w:rsidRPr="00787821">
              <w:rPr>
                <w:rFonts w:cs="Calibri"/>
                <w:color w:val="FF0000"/>
                <w:u w:val="single"/>
              </w:rPr>
              <w:fldChar w:fldCharType="begin" w:fldLock="1"/>
            </w:r>
            <w:r w:rsidRPr="00787821">
              <w:rPr>
                <w:rFonts w:cs="Calibri"/>
                <w:color w:val="FF0000"/>
                <w:u w:val="single"/>
              </w:rPr>
              <w:instrText>MERGEFIELD Att.UpperBound</w:instrText>
            </w:r>
            <w:r w:rsidRPr="00787821">
              <w:rPr>
                <w:rFonts w:cs="Calibri"/>
                <w:color w:val="FF0000"/>
                <w:u w:val="single"/>
              </w:rPr>
              <w:fldChar w:fldCharType="separate"/>
            </w:r>
            <w:r w:rsidRPr="00787821">
              <w:rPr>
                <w:rFonts w:cs="Calibri"/>
                <w:color w:val="FF0000"/>
                <w:u w:val="single"/>
              </w:rPr>
              <w:t>1</w:t>
            </w:r>
            <w:r w:rsidRPr="00787821">
              <w:rPr>
                <w:rFonts w:cs="Calibri"/>
                <w:color w:val="FF0000"/>
                <w:u w:val="single"/>
              </w:rPr>
              <w:fldChar w:fldCharType="end"/>
            </w:r>
          </w:p>
        </w:tc>
      </w:tr>
    </w:tbl>
    <w:p w14:paraId="673B117D" w14:textId="77777777" w:rsidR="00787821" w:rsidRPr="00787821" w:rsidRDefault="00787821" w:rsidP="00787821">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787821" w:rsidRPr="00787821" w14:paraId="7EDCD46F" w14:textId="77777777" w:rsidTr="00194548">
        <w:tc>
          <w:tcPr>
            <w:tcW w:w="9360" w:type="dxa"/>
            <w:tcBorders>
              <w:top w:val="nil"/>
              <w:left w:val="nil"/>
              <w:bottom w:val="nil"/>
              <w:right w:val="nil"/>
            </w:tcBorders>
          </w:tcPr>
          <w:p w14:paraId="601ACAA4" w14:textId="77777777" w:rsidR="00787821" w:rsidRPr="00787821" w:rsidRDefault="00787821" w:rsidP="00787821">
            <w:pPr>
              <w:rPr>
                <w:rFonts w:cs="Calibri"/>
                <w:color w:val="0F0F0F"/>
              </w:rPr>
            </w:pPr>
            <w:r w:rsidRPr="00787821">
              <w:rPr>
                <w:rFonts w:cs="Calibri"/>
                <w:b/>
                <w:bCs/>
                <w:color w:val="0F0F0F"/>
              </w:rPr>
              <w:t>Overzicht relaties</w:t>
            </w:r>
          </w:p>
        </w:tc>
      </w:tr>
    </w:tbl>
    <w:p w14:paraId="78CEA4E0" w14:textId="77777777" w:rsidR="00787821" w:rsidRPr="00787821" w:rsidRDefault="00787821" w:rsidP="00787821">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9360"/>
      </w:tblGrid>
      <w:tr w:rsidR="00787821" w:rsidRPr="00787821" w14:paraId="32B0924F" w14:textId="77777777" w:rsidTr="00787821">
        <w:tc>
          <w:tcPr>
            <w:tcW w:w="9360" w:type="dxa"/>
            <w:tcBorders>
              <w:top w:val="nil"/>
              <w:left w:val="nil"/>
              <w:bottom w:val="nil"/>
              <w:right w:val="nil"/>
            </w:tcBorders>
          </w:tcPr>
          <w:p w14:paraId="2A981DA3" w14:textId="77777777" w:rsidR="00787821" w:rsidRPr="00787821" w:rsidRDefault="00787821" w:rsidP="00787821">
            <w:pPr>
              <w:rPr>
                <w:rFonts w:cs="Calibri"/>
                <w:b/>
                <w:bCs/>
                <w:color w:val="0F0F0F"/>
              </w:rPr>
            </w:pPr>
            <w:r w:rsidRPr="00787821">
              <w:rPr>
                <w:rFonts w:cs="Calibri"/>
                <w:b/>
                <w:bCs/>
                <w:color w:val="0F0F0F"/>
              </w:rPr>
              <w:t>Toelichting objecttype</w:t>
            </w:r>
          </w:p>
          <w:p w14:paraId="28B5BE39" w14:textId="44360175" w:rsidR="00787821" w:rsidRPr="00787821" w:rsidRDefault="00787821" w:rsidP="00787821">
            <w:pPr>
              <w:ind w:left="720"/>
              <w:rPr>
                <w:rFonts w:cs="Calibri"/>
                <w:color w:val="FF0000"/>
                <w:u w:val="single"/>
              </w:rPr>
            </w:pPr>
            <w:r w:rsidRPr="00787821">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787821">
              <w:rPr>
                <w:rFonts w:cs="Calibri"/>
                <w:color w:val="FF0000"/>
                <w:u w:val="single"/>
              </w:rPr>
              <w:t xml:space="preserve"> dat het de </w:t>
            </w:r>
            <w:r w:rsidRPr="00787821">
              <w:rPr>
                <w:rFonts w:cs="Calibri"/>
                <w:color w:val="FF0000"/>
                <w:u w:val="single"/>
              </w:rPr>
              <w:lastRenderedPageBreak/>
              <w:t>plantopografie van een bestaand object betreft. Zie verder IMGeo.</w:t>
            </w:r>
          </w:p>
          <w:p w14:paraId="5F4F5989" w14:textId="77777777" w:rsidR="00787821" w:rsidRPr="00787821" w:rsidRDefault="00787821" w:rsidP="00787821">
            <w:pPr>
              <w:ind w:left="720"/>
              <w:rPr>
                <w:rFonts w:cs="Calibri"/>
                <w:color w:val="0F0F0F"/>
              </w:rPr>
            </w:pPr>
          </w:p>
          <w:p w14:paraId="022ACBE4" w14:textId="77777777" w:rsidR="00787821" w:rsidRPr="00787821" w:rsidRDefault="00787821" w:rsidP="00787821">
            <w:pPr>
              <w:ind w:left="720"/>
              <w:rPr>
                <w:rFonts w:cs="Calibri"/>
                <w:color w:val="FF0000"/>
                <w:u w:val="single"/>
              </w:rPr>
            </w:pPr>
            <w:r w:rsidRPr="00787821">
              <w:rPr>
                <w:rFonts w:cs="Calibri"/>
                <w:color w:val="FF0000"/>
                <w:u w:val="single"/>
              </w:rPr>
              <w:t>Objecttype GEBOUWINSTALLATIE  is het equivalent van het city gml objecttype BUILDINGINSTALLATION.</w:t>
            </w:r>
          </w:p>
          <w:p w14:paraId="3EDCAB9E" w14:textId="77777777" w:rsidR="00787821" w:rsidRPr="00787821" w:rsidRDefault="00787821" w:rsidP="00787821">
            <w:pPr>
              <w:ind w:left="720"/>
              <w:rPr>
                <w:rFonts w:cs="Calibri"/>
                <w:color w:val="0F0F0F"/>
              </w:rPr>
            </w:pPr>
          </w:p>
        </w:tc>
      </w:tr>
    </w:tbl>
    <w:p w14:paraId="4A6B10CE" w14:textId="77777777" w:rsidR="00787821" w:rsidRDefault="00787821" w:rsidP="00787821">
      <w:pPr>
        <w:pStyle w:val="Kop2"/>
        <w:numPr>
          <w:ilvl w:val="0"/>
          <w:numId w:val="0"/>
        </w:numPr>
        <w:rPr>
          <w:sz w:val="20"/>
          <w:szCs w:val="20"/>
        </w:rPr>
      </w:pPr>
      <w:bookmarkStart w:id="70" w:name="BKM_B0D9792B_46E7_4b88_B267_C72691616733"/>
      <w:bookmarkEnd w:id="70"/>
    </w:p>
    <w:p w14:paraId="5ED0D6AF" w14:textId="77777777" w:rsidR="00787821" w:rsidRDefault="00787821" w:rsidP="00787821">
      <w:pPr>
        <w:rPr>
          <w:rFonts w:eastAsia="Calibri"/>
          <w:color w:val="003359"/>
          <w:lang w:eastAsia="en-US"/>
        </w:rPr>
      </w:pPr>
      <w:r>
        <w:br w:type="page"/>
      </w:r>
    </w:p>
    <w:p w14:paraId="3AE9BD3C" w14:textId="08707F50" w:rsidR="00787821" w:rsidRPr="00787821" w:rsidRDefault="00787821" w:rsidP="00787821">
      <w:pPr>
        <w:pStyle w:val="Kop2"/>
        <w:rPr>
          <w:rFonts w:ascii="Calibri" w:hAnsi="Calibri" w:cs="Calibri"/>
          <w:color w:val="0F0F0F"/>
          <w:sz w:val="28"/>
          <w:szCs w:val="28"/>
        </w:rPr>
      </w:pPr>
      <w:r w:rsidRPr="00787821">
        <w:rPr>
          <w:sz w:val="20"/>
          <w:szCs w:val="20"/>
        </w:rPr>
        <w:lastRenderedPageBreak/>
        <w:fldChar w:fldCharType="begin" w:fldLock="1"/>
      </w:r>
      <w:r w:rsidRPr="00787821">
        <w:rPr>
          <w:sz w:val="20"/>
          <w:szCs w:val="20"/>
        </w:rPr>
        <w:instrText xml:space="preserve">MERGEFIELD </w:instrText>
      </w:r>
      <w:r w:rsidRPr="00787821">
        <w:rPr>
          <w:rFonts w:ascii="Calibri" w:hAnsi="Calibri" w:cs="Calibri"/>
          <w:color w:val="0F0F0F"/>
          <w:sz w:val="28"/>
          <w:szCs w:val="28"/>
        </w:rPr>
        <w:instrText>Element.Stereotype</w:instrText>
      </w:r>
      <w:r w:rsidRPr="00787821">
        <w:rPr>
          <w:sz w:val="20"/>
          <w:szCs w:val="20"/>
        </w:rPr>
        <w:fldChar w:fldCharType="separate"/>
      </w:r>
      <w:r w:rsidRPr="00787821">
        <w:rPr>
          <w:rFonts w:ascii="Calibri" w:hAnsi="Calibri" w:cs="Calibri"/>
          <w:color w:val="0F0F0F"/>
          <w:sz w:val="28"/>
          <w:szCs w:val="28"/>
        </w:rPr>
        <w:t>«Objecttype»</w:t>
      </w:r>
      <w:r w:rsidRPr="00787821">
        <w:rPr>
          <w:sz w:val="20"/>
          <w:szCs w:val="20"/>
        </w:rPr>
        <w:fldChar w:fldCharType="end"/>
      </w:r>
      <w:r w:rsidRPr="00787821">
        <w:rPr>
          <w:rFonts w:ascii="Calibri" w:hAnsi="Calibri" w:cs="Calibri"/>
          <w:color w:val="0F0F0F"/>
          <w:sz w:val="28"/>
          <w:szCs w:val="28"/>
        </w:rPr>
        <w:t xml:space="preserve"> </w:t>
      </w:r>
      <w:r w:rsidRPr="00787821">
        <w:rPr>
          <w:rFonts w:ascii="Calibri" w:hAnsi="Calibri" w:cs="Calibri"/>
          <w:color w:val="0F0F0F"/>
          <w:sz w:val="28"/>
          <w:szCs w:val="28"/>
        </w:rPr>
        <w:fldChar w:fldCharType="begin" w:fldLock="1"/>
      </w:r>
      <w:r w:rsidRPr="00787821">
        <w:rPr>
          <w:rFonts w:ascii="Calibri" w:hAnsi="Calibri" w:cs="Calibri"/>
          <w:color w:val="0F0F0F"/>
          <w:sz w:val="28"/>
          <w:szCs w:val="28"/>
        </w:rPr>
        <w:instrText>MERGEFIELD Element.Name</w:instrText>
      </w:r>
      <w:r w:rsidRPr="00787821">
        <w:rPr>
          <w:rFonts w:ascii="Calibri" w:hAnsi="Calibri" w:cs="Calibri"/>
          <w:color w:val="0F0F0F"/>
          <w:sz w:val="28"/>
          <w:szCs w:val="28"/>
        </w:rPr>
        <w:fldChar w:fldCharType="separate"/>
      </w:r>
      <w:r w:rsidRPr="00787821">
        <w:rPr>
          <w:rFonts w:ascii="Calibri" w:hAnsi="Calibri" w:cs="Calibri"/>
          <w:color w:val="0F0F0F"/>
          <w:sz w:val="28"/>
          <w:szCs w:val="28"/>
        </w:rPr>
        <w:t>GEMEENTE</w:t>
      </w:r>
      <w:r w:rsidRPr="00787821">
        <w:rPr>
          <w:rFonts w:ascii="Calibri" w:hAnsi="Calibri" w:cs="Calibri"/>
          <w:color w:val="0F0F0F"/>
          <w:sz w:val="28"/>
          <w:szCs w:val="28"/>
        </w:rPr>
        <w:fldChar w:fldCharType="end"/>
      </w:r>
    </w:p>
    <w:p w14:paraId="340D8D26" w14:textId="77777777" w:rsidR="00787821" w:rsidRPr="00787821" w:rsidRDefault="00787821" w:rsidP="00787821"/>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787821" w:rsidRPr="00787821" w14:paraId="381168A6" w14:textId="77777777" w:rsidTr="00194548">
        <w:trPr>
          <w:trHeight w:val="271"/>
        </w:trPr>
        <w:tc>
          <w:tcPr>
            <w:tcW w:w="2340" w:type="dxa"/>
            <w:gridSpan w:val="2"/>
            <w:tcBorders>
              <w:top w:val="nil"/>
              <w:left w:val="nil"/>
              <w:bottom w:val="nil"/>
              <w:right w:val="nil"/>
            </w:tcBorders>
          </w:tcPr>
          <w:p w14:paraId="06ECC94B" w14:textId="77777777" w:rsidR="00787821" w:rsidRPr="00787821" w:rsidRDefault="00787821" w:rsidP="00787821">
            <w:pPr>
              <w:rPr>
                <w:rFonts w:cs="Calibri"/>
                <w:color w:val="0F0F0F"/>
              </w:rPr>
            </w:pPr>
            <w:r w:rsidRPr="00787821">
              <w:rPr>
                <w:rFonts w:cs="Calibri"/>
                <w:b/>
                <w:bCs/>
                <w:color w:val="0F0F0F"/>
              </w:rPr>
              <w:t>Naam</w:t>
            </w:r>
          </w:p>
        </w:tc>
        <w:tc>
          <w:tcPr>
            <w:tcW w:w="7020" w:type="dxa"/>
            <w:gridSpan w:val="4"/>
            <w:tcBorders>
              <w:top w:val="nil"/>
              <w:left w:val="nil"/>
              <w:bottom w:val="nil"/>
              <w:right w:val="nil"/>
            </w:tcBorders>
          </w:tcPr>
          <w:p w14:paraId="44F2F798"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GEMEENTE</w:t>
            </w:r>
            <w:r w:rsidRPr="00787821">
              <w:fldChar w:fldCharType="end"/>
            </w:r>
          </w:p>
        </w:tc>
      </w:tr>
      <w:tr w:rsidR="00787821" w:rsidRPr="00787821" w14:paraId="3CE161F5" w14:textId="77777777" w:rsidTr="00194548">
        <w:trPr>
          <w:trHeight w:hRule="exact" w:val="128"/>
        </w:trPr>
        <w:tc>
          <w:tcPr>
            <w:tcW w:w="2340" w:type="dxa"/>
            <w:gridSpan w:val="2"/>
            <w:tcBorders>
              <w:top w:val="nil"/>
              <w:left w:val="nil"/>
              <w:bottom w:val="nil"/>
              <w:right w:val="nil"/>
            </w:tcBorders>
          </w:tcPr>
          <w:p w14:paraId="0EE86766"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04D36549" w14:textId="77777777" w:rsidR="00787821" w:rsidRPr="00787821" w:rsidRDefault="00787821" w:rsidP="00787821">
            <w:pPr>
              <w:rPr>
                <w:rFonts w:cs="Calibri"/>
                <w:color w:val="0F0F0F"/>
              </w:rPr>
            </w:pPr>
          </w:p>
        </w:tc>
      </w:tr>
      <w:tr w:rsidR="00787821" w:rsidRPr="00787821" w14:paraId="4DBA4FA9" w14:textId="77777777" w:rsidTr="00194548">
        <w:tc>
          <w:tcPr>
            <w:tcW w:w="2340" w:type="dxa"/>
            <w:gridSpan w:val="2"/>
            <w:tcBorders>
              <w:top w:val="nil"/>
              <w:left w:val="nil"/>
              <w:bottom w:val="nil"/>
              <w:right w:val="nil"/>
            </w:tcBorders>
          </w:tcPr>
          <w:p w14:paraId="2D77D5F0" w14:textId="77777777" w:rsidR="00787821" w:rsidRPr="00787821" w:rsidRDefault="00787821" w:rsidP="00787821">
            <w:pPr>
              <w:rPr>
                <w:rFonts w:cs="Calibri"/>
                <w:color w:val="0F0F0F"/>
              </w:rPr>
            </w:pPr>
            <w:r w:rsidRPr="00787821">
              <w:rPr>
                <w:rFonts w:cs="Calibri"/>
                <w:b/>
                <w:bCs/>
                <w:color w:val="0F0F0F"/>
              </w:rPr>
              <w:t>Mnemonic</w:t>
            </w:r>
          </w:p>
        </w:tc>
        <w:tc>
          <w:tcPr>
            <w:tcW w:w="7020" w:type="dxa"/>
            <w:gridSpan w:val="4"/>
            <w:tcBorders>
              <w:top w:val="nil"/>
              <w:left w:val="nil"/>
              <w:bottom w:val="nil"/>
              <w:right w:val="nil"/>
            </w:tcBorders>
          </w:tcPr>
          <w:p w14:paraId="69571B2C"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Element.Alias</w:instrText>
            </w:r>
            <w:r w:rsidRPr="00787821">
              <w:fldChar w:fldCharType="separate"/>
            </w:r>
            <w:r w:rsidRPr="00787821">
              <w:rPr>
                <w:rFonts w:cs="Calibri"/>
                <w:color w:val="0F0F0F"/>
              </w:rPr>
              <w:t>GEM</w:t>
            </w:r>
            <w:r w:rsidRPr="00787821">
              <w:fldChar w:fldCharType="end"/>
            </w:r>
          </w:p>
        </w:tc>
      </w:tr>
      <w:tr w:rsidR="00787821" w:rsidRPr="00787821" w14:paraId="3C645FF2" w14:textId="77777777" w:rsidTr="00194548">
        <w:trPr>
          <w:trHeight w:hRule="exact" w:val="128"/>
        </w:trPr>
        <w:tc>
          <w:tcPr>
            <w:tcW w:w="2340" w:type="dxa"/>
            <w:gridSpan w:val="2"/>
            <w:tcBorders>
              <w:top w:val="nil"/>
              <w:left w:val="nil"/>
              <w:bottom w:val="nil"/>
              <w:right w:val="nil"/>
            </w:tcBorders>
          </w:tcPr>
          <w:p w14:paraId="7F8ED6B7"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25D01FE5" w14:textId="77777777" w:rsidR="00787821" w:rsidRPr="00787821" w:rsidRDefault="00787821" w:rsidP="00787821">
            <w:pPr>
              <w:rPr>
                <w:rFonts w:cs="Calibri"/>
                <w:color w:val="0F0F0F"/>
              </w:rPr>
            </w:pPr>
          </w:p>
        </w:tc>
      </w:tr>
      <w:tr w:rsidR="00787821" w:rsidRPr="00787821" w14:paraId="1EA6BBB7" w14:textId="77777777" w:rsidTr="00194548">
        <w:tc>
          <w:tcPr>
            <w:tcW w:w="2340" w:type="dxa"/>
            <w:gridSpan w:val="2"/>
            <w:tcBorders>
              <w:top w:val="nil"/>
              <w:left w:val="nil"/>
              <w:bottom w:val="nil"/>
              <w:right w:val="nil"/>
            </w:tcBorders>
          </w:tcPr>
          <w:p w14:paraId="71C192E3" w14:textId="77777777" w:rsidR="00787821" w:rsidRPr="00787821" w:rsidRDefault="00787821" w:rsidP="00787821">
            <w:pPr>
              <w:rPr>
                <w:rFonts w:cs="Calibri"/>
                <w:b/>
                <w:bCs/>
                <w:color w:val="0F0F0F"/>
              </w:rPr>
            </w:pPr>
            <w:r w:rsidRPr="00787821">
              <w:rPr>
                <w:rFonts w:cs="Calibri"/>
                <w:b/>
                <w:bCs/>
                <w:color w:val="0F0F0F"/>
              </w:rPr>
              <w:t>Herkomst</w:t>
            </w:r>
          </w:p>
        </w:tc>
        <w:tc>
          <w:tcPr>
            <w:tcW w:w="7020" w:type="dxa"/>
            <w:gridSpan w:val="4"/>
            <w:tcBorders>
              <w:top w:val="nil"/>
              <w:left w:val="nil"/>
              <w:bottom w:val="nil"/>
              <w:right w:val="nil"/>
            </w:tcBorders>
          </w:tcPr>
          <w:p w14:paraId="2A2D15B6" w14:textId="77777777" w:rsidR="00787821" w:rsidRPr="00787821" w:rsidRDefault="00787821" w:rsidP="00787821">
            <w:pPr>
              <w:rPr>
                <w:rFonts w:cs="Calibri"/>
                <w:color w:val="0F0F0F"/>
              </w:rPr>
            </w:pPr>
            <w:r w:rsidRPr="00787821">
              <w:rPr>
                <w:rFonts w:cs="Calibri"/>
                <w:color w:val="0F0F0F"/>
              </w:rPr>
              <w:t>Door KING toegevoegd objecttype, ontleend aan het GFO BG (maakt geen deel uit van enige basisregistratie).</w:t>
            </w:r>
          </w:p>
        </w:tc>
      </w:tr>
      <w:tr w:rsidR="00787821" w:rsidRPr="00787821" w14:paraId="553F7A44" w14:textId="77777777" w:rsidTr="00194548">
        <w:trPr>
          <w:trHeight w:hRule="exact" w:val="128"/>
        </w:trPr>
        <w:tc>
          <w:tcPr>
            <w:tcW w:w="2340" w:type="dxa"/>
            <w:gridSpan w:val="2"/>
            <w:tcBorders>
              <w:top w:val="nil"/>
              <w:left w:val="nil"/>
              <w:bottom w:val="nil"/>
              <w:right w:val="nil"/>
            </w:tcBorders>
          </w:tcPr>
          <w:p w14:paraId="7D7C11BA"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1BC0F9E5" w14:textId="77777777" w:rsidR="00787821" w:rsidRPr="00787821" w:rsidRDefault="00787821" w:rsidP="00787821">
            <w:pPr>
              <w:rPr>
                <w:rFonts w:cs="Calibri"/>
                <w:color w:val="0F0F0F"/>
              </w:rPr>
            </w:pPr>
          </w:p>
        </w:tc>
      </w:tr>
      <w:tr w:rsidR="00787821" w:rsidRPr="00787821" w14:paraId="7DCBB5A2" w14:textId="77777777" w:rsidTr="00194548">
        <w:trPr>
          <w:trHeight w:val="230"/>
        </w:trPr>
        <w:tc>
          <w:tcPr>
            <w:tcW w:w="2340" w:type="dxa"/>
            <w:gridSpan w:val="2"/>
            <w:tcBorders>
              <w:top w:val="nil"/>
              <w:left w:val="nil"/>
              <w:bottom w:val="nil"/>
              <w:right w:val="nil"/>
            </w:tcBorders>
          </w:tcPr>
          <w:p w14:paraId="7F4265C1" w14:textId="77777777" w:rsidR="00787821" w:rsidRPr="00787821" w:rsidRDefault="00787821" w:rsidP="00787821">
            <w:pPr>
              <w:rPr>
                <w:rFonts w:cs="Calibri"/>
                <w:b/>
                <w:bCs/>
                <w:color w:val="0F0F0F"/>
              </w:rPr>
            </w:pPr>
            <w:r w:rsidRPr="00787821">
              <w:rPr>
                <w:rFonts w:cs="Calibri"/>
                <w:b/>
                <w:bCs/>
                <w:color w:val="0F0F0F"/>
              </w:rPr>
              <w:t>Definitie</w:t>
            </w:r>
          </w:p>
        </w:tc>
        <w:tc>
          <w:tcPr>
            <w:tcW w:w="7020" w:type="dxa"/>
            <w:gridSpan w:val="4"/>
            <w:tcBorders>
              <w:top w:val="nil"/>
              <w:left w:val="nil"/>
              <w:bottom w:val="nil"/>
              <w:right w:val="nil"/>
            </w:tcBorders>
          </w:tcPr>
          <w:p w14:paraId="3146A243"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Element.Notes</w:instrText>
            </w:r>
            <w:r w:rsidRPr="00787821">
              <w:fldChar w:fldCharType="separate"/>
            </w:r>
            <w:r w:rsidRPr="00787821">
              <w:rPr>
                <w:rFonts w:cs="Calibri"/>
                <w:color w:val="0F0F0F"/>
              </w:rPr>
              <w:t>Een gedeelte van het grondgebied van Nederland, ingesteld op basis van artikel 123 van de Grondwet.</w:t>
            </w:r>
            <w:r w:rsidRPr="00787821">
              <w:fldChar w:fldCharType="end"/>
            </w:r>
          </w:p>
        </w:tc>
      </w:tr>
      <w:tr w:rsidR="00787821" w:rsidRPr="00787821" w14:paraId="67AA2B62" w14:textId="77777777" w:rsidTr="00194548">
        <w:trPr>
          <w:trHeight w:hRule="exact" w:val="68"/>
        </w:trPr>
        <w:tc>
          <w:tcPr>
            <w:tcW w:w="2340" w:type="dxa"/>
            <w:gridSpan w:val="2"/>
            <w:tcBorders>
              <w:top w:val="nil"/>
              <w:left w:val="nil"/>
              <w:bottom w:val="nil"/>
              <w:right w:val="nil"/>
            </w:tcBorders>
          </w:tcPr>
          <w:p w14:paraId="0B040B21"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352BAD75" w14:textId="77777777" w:rsidR="00787821" w:rsidRPr="00787821" w:rsidRDefault="00787821" w:rsidP="00787821">
            <w:pPr>
              <w:rPr>
                <w:rFonts w:cs="Calibri"/>
                <w:color w:val="0F0F0F"/>
              </w:rPr>
            </w:pPr>
          </w:p>
        </w:tc>
      </w:tr>
      <w:tr w:rsidR="00787821" w:rsidRPr="00787821" w14:paraId="25E66922" w14:textId="77777777" w:rsidTr="00194548">
        <w:trPr>
          <w:trHeight w:val="271"/>
        </w:trPr>
        <w:tc>
          <w:tcPr>
            <w:tcW w:w="2340" w:type="dxa"/>
            <w:gridSpan w:val="2"/>
            <w:tcBorders>
              <w:top w:val="nil"/>
              <w:left w:val="nil"/>
              <w:bottom w:val="nil"/>
              <w:right w:val="nil"/>
            </w:tcBorders>
          </w:tcPr>
          <w:p w14:paraId="064F2C31" w14:textId="77777777" w:rsidR="00787821" w:rsidRPr="00787821" w:rsidRDefault="00787821" w:rsidP="00787821">
            <w:pPr>
              <w:rPr>
                <w:rFonts w:cs="Calibri"/>
                <w:b/>
                <w:bCs/>
                <w:color w:val="0F0F0F"/>
              </w:rPr>
            </w:pPr>
            <w:r w:rsidRPr="00787821">
              <w:rPr>
                <w:rFonts w:cs="Calibri"/>
                <w:b/>
                <w:bCs/>
                <w:color w:val="0F0F0F"/>
              </w:rPr>
              <w:t>Herkomst definitie</w:t>
            </w:r>
          </w:p>
        </w:tc>
        <w:tc>
          <w:tcPr>
            <w:tcW w:w="7020" w:type="dxa"/>
            <w:gridSpan w:val="4"/>
            <w:tcBorders>
              <w:top w:val="nil"/>
              <w:left w:val="nil"/>
              <w:bottom w:val="nil"/>
              <w:right w:val="nil"/>
            </w:tcBorders>
          </w:tcPr>
          <w:p w14:paraId="265F0242" w14:textId="77777777" w:rsidR="00787821" w:rsidRPr="00787821" w:rsidRDefault="00787821" w:rsidP="00787821">
            <w:pPr>
              <w:rPr>
                <w:rFonts w:cs="Calibri"/>
                <w:color w:val="0F0F0F"/>
              </w:rPr>
            </w:pPr>
            <w:r w:rsidRPr="00787821">
              <w:rPr>
                <w:rFonts w:cs="Calibri"/>
                <w:color w:val="0F0F0F"/>
              </w:rPr>
              <w:t>GFO BG</w:t>
            </w:r>
          </w:p>
        </w:tc>
      </w:tr>
      <w:tr w:rsidR="00787821" w:rsidRPr="00787821" w14:paraId="281E72F1" w14:textId="77777777" w:rsidTr="00194548">
        <w:trPr>
          <w:trHeight w:hRule="exact" w:val="128"/>
        </w:trPr>
        <w:tc>
          <w:tcPr>
            <w:tcW w:w="2340" w:type="dxa"/>
            <w:gridSpan w:val="2"/>
            <w:tcBorders>
              <w:top w:val="nil"/>
              <w:left w:val="nil"/>
              <w:bottom w:val="nil"/>
              <w:right w:val="nil"/>
            </w:tcBorders>
          </w:tcPr>
          <w:p w14:paraId="135BF7F3"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4A43DA67" w14:textId="77777777" w:rsidR="00787821" w:rsidRPr="00787821" w:rsidRDefault="00787821" w:rsidP="00787821">
            <w:pPr>
              <w:rPr>
                <w:rFonts w:cs="Calibri"/>
                <w:color w:val="0F0F0F"/>
              </w:rPr>
            </w:pPr>
          </w:p>
        </w:tc>
      </w:tr>
      <w:tr w:rsidR="00787821" w:rsidRPr="00787821" w14:paraId="30606D62" w14:textId="77777777" w:rsidTr="00194548">
        <w:tc>
          <w:tcPr>
            <w:tcW w:w="2340" w:type="dxa"/>
            <w:gridSpan w:val="2"/>
            <w:tcBorders>
              <w:top w:val="nil"/>
              <w:left w:val="nil"/>
              <w:bottom w:val="nil"/>
              <w:right w:val="nil"/>
            </w:tcBorders>
          </w:tcPr>
          <w:p w14:paraId="332C5301" w14:textId="77777777" w:rsidR="00787821" w:rsidRPr="00787821" w:rsidRDefault="00787821" w:rsidP="00787821">
            <w:pPr>
              <w:rPr>
                <w:rFonts w:cs="Calibri"/>
                <w:b/>
                <w:bCs/>
                <w:color w:val="0F0F0F"/>
              </w:rPr>
            </w:pPr>
            <w:r w:rsidRPr="00787821">
              <w:rPr>
                <w:rFonts w:cs="Calibri"/>
                <w:b/>
                <w:bCs/>
                <w:color w:val="0F0F0F"/>
              </w:rPr>
              <w:t>Datum opname</w:t>
            </w:r>
          </w:p>
        </w:tc>
        <w:tc>
          <w:tcPr>
            <w:tcW w:w="7020" w:type="dxa"/>
            <w:gridSpan w:val="4"/>
            <w:tcBorders>
              <w:top w:val="nil"/>
              <w:left w:val="nil"/>
              <w:bottom w:val="nil"/>
              <w:right w:val="nil"/>
            </w:tcBorders>
          </w:tcPr>
          <w:p w14:paraId="467923D5" w14:textId="77777777" w:rsidR="00787821" w:rsidRPr="00787821" w:rsidRDefault="00787821" w:rsidP="00787821">
            <w:pPr>
              <w:rPr>
                <w:rFonts w:cs="Calibri"/>
                <w:color w:val="0F0F0F"/>
              </w:rPr>
            </w:pPr>
            <w:r w:rsidRPr="00787821">
              <w:rPr>
                <w:rFonts w:cs="Calibri"/>
                <w:color w:val="0F0F0F"/>
              </w:rPr>
              <w:t>9 april 2007</w:t>
            </w:r>
          </w:p>
        </w:tc>
      </w:tr>
      <w:tr w:rsidR="00787821" w:rsidRPr="00787821" w14:paraId="1E3D60A0" w14:textId="77777777" w:rsidTr="00194548">
        <w:trPr>
          <w:trHeight w:hRule="exact" w:val="128"/>
        </w:trPr>
        <w:tc>
          <w:tcPr>
            <w:tcW w:w="2340" w:type="dxa"/>
            <w:gridSpan w:val="2"/>
            <w:tcBorders>
              <w:top w:val="nil"/>
              <w:left w:val="nil"/>
              <w:bottom w:val="nil"/>
              <w:right w:val="nil"/>
            </w:tcBorders>
          </w:tcPr>
          <w:p w14:paraId="7E511B9E"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089D867F" w14:textId="77777777" w:rsidR="00787821" w:rsidRPr="00787821" w:rsidRDefault="00787821" w:rsidP="00787821">
            <w:pPr>
              <w:rPr>
                <w:rFonts w:cs="Calibri"/>
                <w:color w:val="0F0F0F"/>
              </w:rPr>
            </w:pPr>
          </w:p>
        </w:tc>
      </w:tr>
      <w:tr w:rsidR="00787821" w:rsidRPr="00787821" w14:paraId="44845B56" w14:textId="77777777" w:rsidTr="00194548">
        <w:tc>
          <w:tcPr>
            <w:tcW w:w="2340" w:type="dxa"/>
            <w:gridSpan w:val="2"/>
            <w:tcBorders>
              <w:top w:val="nil"/>
              <w:left w:val="nil"/>
              <w:bottom w:val="nil"/>
              <w:right w:val="nil"/>
            </w:tcBorders>
          </w:tcPr>
          <w:p w14:paraId="33B08D3A" w14:textId="77777777" w:rsidR="00787821" w:rsidRPr="00787821" w:rsidRDefault="00787821" w:rsidP="00787821">
            <w:pPr>
              <w:rPr>
                <w:rFonts w:cs="Calibri"/>
                <w:b/>
                <w:bCs/>
                <w:color w:val="0F0F0F"/>
              </w:rPr>
            </w:pPr>
            <w:r w:rsidRPr="00787821">
              <w:rPr>
                <w:rFonts w:cs="Calibri"/>
                <w:b/>
                <w:bCs/>
                <w:color w:val="0F0F0F"/>
              </w:rPr>
              <w:t>Unieke aanduiding</w:t>
            </w:r>
          </w:p>
        </w:tc>
        <w:tc>
          <w:tcPr>
            <w:tcW w:w="7020" w:type="dxa"/>
            <w:gridSpan w:val="4"/>
            <w:tcBorders>
              <w:top w:val="nil"/>
              <w:left w:val="nil"/>
              <w:bottom w:val="nil"/>
              <w:right w:val="nil"/>
            </w:tcBorders>
          </w:tcPr>
          <w:p w14:paraId="1726BF44" w14:textId="77777777" w:rsidR="00787821" w:rsidRPr="00787821" w:rsidRDefault="00787821" w:rsidP="00787821">
            <w:pPr>
              <w:rPr>
                <w:rFonts w:cs="Calibri"/>
                <w:color w:val="0F0F0F"/>
              </w:rPr>
            </w:pPr>
            <w:r w:rsidRPr="00787821">
              <w:rPr>
                <w:rFonts w:cs="Calibri"/>
                <w:color w:val="0F0F0F"/>
              </w:rPr>
              <w:t>Gemeentecode</w:t>
            </w:r>
          </w:p>
        </w:tc>
      </w:tr>
      <w:tr w:rsidR="00787821" w:rsidRPr="00787821" w14:paraId="4E78D60B" w14:textId="77777777" w:rsidTr="00194548">
        <w:trPr>
          <w:trHeight w:hRule="exact" w:val="128"/>
        </w:trPr>
        <w:tc>
          <w:tcPr>
            <w:tcW w:w="2340" w:type="dxa"/>
            <w:gridSpan w:val="2"/>
            <w:tcBorders>
              <w:top w:val="nil"/>
              <w:left w:val="nil"/>
              <w:bottom w:val="nil"/>
              <w:right w:val="nil"/>
            </w:tcBorders>
          </w:tcPr>
          <w:p w14:paraId="24B0BE99"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2B8CAA95" w14:textId="77777777" w:rsidR="00787821" w:rsidRPr="00787821" w:rsidRDefault="00787821" w:rsidP="00787821">
            <w:pPr>
              <w:rPr>
                <w:rFonts w:cs="Calibri"/>
                <w:b/>
                <w:bCs/>
                <w:color w:val="0F0F0F"/>
              </w:rPr>
            </w:pPr>
          </w:p>
        </w:tc>
      </w:tr>
      <w:tr w:rsidR="00787821" w:rsidRPr="00787821" w14:paraId="4E474549" w14:textId="77777777" w:rsidTr="00194548">
        <w:tc>
          <w:tcPr>
            <w:tcW w:w="2340" w:type="dxa"/>
            <w:gridSpan w:val="2"/>
            <w:tcBorders>
              <w:top w:val="nil"/>
              <w:left w:val="nil"/>
              <w:bottom w:val="nil"/>
              <w:right w:val="nil"/>
            </w:tcBorders>
          </w:tcPr>
          <w:p w14:paraId="0CB83B84" w14:textId="77777777" w:rsidR="00787821" w:rsidRPr="00787821" w:rsidRDefault="00787821" w:rsidP="00787821">
            <w:pPr>
              <w:rPr>
                <w:rFonts w:cs="Calibri"/>
                <w:b/>
                <w:bCs/>
                <w:color w:val="0F0F0F"/>
              </w:rPr>
            </w:pPr>
            <w:r w:rsidRPr="00787821">
              <w:rPr>
                <w:rFonts w:cs="Calibri"/>
                <w:b/>
                <w:bCs/>
                <w:color w:val="0F0F0F"/>
              </w:rPr>
              <w:t>Populatie</w:t>
            </w:r>
          </w:p>
        </w:tc>
        <w:tc>
          <w:tcPr>
            <w:tcW w:w="7020" w:type="dxa"/>
            <w:gridSpan w:val="4"/>
            <w:tcBorders>
              <w:top w:val="nil"/>
              <w:left w:val="nil"/>
              <w:bottom w:val="nil"/>
              <w:right w:val="nil"/>
            </w:tcBorders>
          </w:tcPr>
          <w:p w14:paraId="12CFF06D" w14:textId="77777777" w:rsidR="00787821" w:rsidRPr="00787821" w:rsidRDefault="00787821" w:rsidP="00787821">
            <w:pPr>
              <w:rPr>
                <w:rFonts w:cs="Calibri"/>
                <w:color w:val="0F0F0F"/>
              </w:rPr>
            </w:pPr>
            <w:r w:rsidRPr="00787821">
              <w:rPr>
                <w:rFonts w:cs="Calibri"/>
                <w:color w:val="0F0F0F"/>
              </w:rPr>
              <w:t>&lt;niet gespecificeerd&gt;</w:t>
            </w:r>
          </w:p>
        </w:tc>
      </w:tr>
      <w:tr w:rsidR="00787821" w:rsidRPr="00787821" w14:paraId="0A684207" w14:textId="77777777" w:rsidTr="00194548">
        <w:trPr>
          <w:trHeight w:hRule="exact" w:val="128"/>
        </w:trPr>
        <w:tc>
          <w:tcPr>
            <w:tcW w:w="2340" w:type="dxa"/>
            <w:gridSpan w:val="2"/>
            <w:tcBorders>
              <w:top w:val="nil"/>
              <w:left w:val="nil"/>
              <w:bottom w:val="nil"/>
              <w:right w:val="nil"/>
            </w:tcBorders>
          </w:tcPr>
          <w:p w14:paraId="1F39EA7F"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0BE5CFF9" w14:textId="77777777" w:rsidR="00787821" w:rsidRPr="00787821" w:rsidRDefault="00787821" w:rsidP="00787821">
            <w:pPr>
              <w:rPr>
                <w:rFonts w:cs="Calibri"/>
                <w:color w:val="0F0F0F"/>
              </w:rPr>
            </w:pPr>
          </w:p>
        </w:tc>
      </w:tr>
      <w:tr w:rsidR="00787821" w:rsidRPr="00787821" w14:paraId="583C6447" w14:textId="77777777" w:rsidTr="00194548">
        <w:trPr>
          <w:trHeight w:hRule="exact" w:val="256"/>
        </w:trPr>
        <w:tc>
          <w:tcPr>
            <w:tcW w:w="2340" w:type="dxa"/>
            <w:gridSpan w:val="2"/>
            <w:tcBorders>
              <w:top w:val="nil"/>
              <w:left w:val="nil"/>
              <w:bottom w:val="nil"/>
              <w:right w:val="nil"/>
            </w:tcBorders>
          </w:tcPr>
          <w:p w14:paraId="5CB9AD5B" w14:textId="77777777" w:rsidR="00787821" w:rsidRPr="00787821" w:rsidRDefault="00787821" w:rsidP="00787821">
            <w:pPr>
              <w:rPr>
                <w:rFonts w:cs="Calibri"/>
                <w:b/>
                <w:bCs/>
                <w:color w:val="0F0F0F"/>
              </w:rPr>
            </w:pPr>
            <w:r w:rsidRPr="00787821">
              <w:rPr>
                <w:rFonts w:cs="Calibri"/>
                <w:b/>
                <w:bCs/>
                <w:color w:val="0F0F0F"/>
              </w:rPr>
              <w:t>Kwaliteitsbegrip</w:t>
            </w:r>
          </w:p>
        </w:tc>
        <w:tc>
          <w:tcPr>
            <w:tcW w:w="7020" w:type="dxa"/>
            <w:gridSpan w:val="4"/>
            <w:tcBorders>
              <w:top w:val="nil"/>
              <w:left w:val="nil"/>
              <w:bottom w:val="nil"/>
              <w:right w:val="nil"/>
            </w:tcBorders>
          </w:tcPr>
          <w:p w14:paraId="5A3C5958" w14:textId="77777777" w:rsidR="00787821" w:rsidRPr="00787821" w:rsidRDefault="00787821" w:rsidP="00787821">
            <w:pPr>
              <w:rPr>
                <w:rFonts w:cs="Calibri"/>
                <w:color w:val="0F0F0F"/>
              </w:rPr>
            </w:pPr>
            <w:r w:rsidRPr="00787821">
              <w:rPr>
                <w:rFonts w:cs="Calibri"/>
                <w:color w:val="0F0F0F"/>
              </w:rPr>
              <w:t>&lt;niet gespecificeerd&gt;</w:t>
            </w:r>
          </w:p>
        </w:tc>
      </w:tr>
      <w:tr w:rsidR="00787821" w:rsidRPr="00787821" w14:paraId="02CCAC73" w14:textId="77777777" w:rsidTr="00194548">
        <w:trPr>
          <w:trHeight w:hRule="exact" w:val="256"/>
        </w:trPr>
        <w:tc>
          <w:tcPr>
            <w:tcW w:w="2340" w:type="dxa"/>
            <w:gridSpan w:val="2"/>
            <w:tcBorders>
              <w:top w:val="nil"/>
              <w:left w:val="nil"/>
              <w:bottom w:val="nil"/>
              <w:right w:val="nil"/>
            </w:tcBorders>
          </w:tcPr>
          <w:p w14:paraId="1FDFD36F" w14:textId="77777777" w:rsidR="00787821" w:rsidRPr="00787821" w:rsidRDefault="00787821" w:rsidP="00787821">
            <w:pPr>
              <w:rPr>
                <w:rFonts w:cs="Calibri"/>
                <w:b/>
                <w:bCs/>
                <w:color w:val="0F0F0F"/>
              </w:rPr>
            </w:pPr>
          </w:p>
        </w:tc>
        <w:tc>
          <w:tcPr>
            <w:tcW w:w="7020" w:type="dxa"/>
            <w:gridSpan w:val="4"/>
            <w:tcBorders>
              <w:top w:val="nil"/>
              <w:left w:val="nil"/>
              <w:bottom w:val="nil"/>
              <w:right w:val="nil"/>
            </w:tcBorders>
          </w:tcPr>
          <w:p w14:paraId="68BF026B" w14:textId="77777777" w:rsidR="00787821" w:rsidRPr="00787821" w:rsidRDefault="00787821" w:rsidP="00787821">
            <w:pPr>
              <w:rPr>
                <w:rFonts w:cs="Calibri"/>
                <w:color w:val="0F0F0F"/>
              </w:rPr>
            </w:pPr>
          </w:p>
        </w:tc>
      </w:tr>
      <w:tr w:rsidR="00787821" w:rsidRPr="00787821" w14:paraId="25365CBC" w14:textId="77777777" w:rsidTr="00194548">
        <w:tc>
          <w:tcPr>
            <w:tcW w:w="2340" w:type="dxa"/>
            <w:gridSpan w:val="2"/>
            <w:tcBorders>
              <w:top w:val="nil"/>
              <w:left w:val="nil"/>
              <w:bottom w:val="nil"/>
              <w:right w:val="nil"/>
            </w:tcBorders>
          </w:tcPr>
          <w:p w14:paraId="010068A3" w14:textId="77777777" w:rsidR="00787821" w:rsidRPr="00787821" w:rsidRDefault="00787821" w:rsidP="00787821">
            <w:pPr>
              <w:rPr>
                <w:rFonts w:cs="Calibri"/>
                <w:b/>
                <w:bCs/>
                <w:color w:val="0F0F0F"/>
              </w:rPr>
            </w:pPr>
            <w:r w:rsidRPr="00787821">
              <w:rPr>
                <w:rFonts w:cs="Calibri"/>
                <w:b/>
                <w:bCs/>
                <w:color w:val="0F0F0F"/>
              </w:rPr>
              <w:t>Overzicht attributen</w:t>
            </w:r>
          </w:p>
        </w:tc>
        <w:tc>
          <w:tcPr>
            <w:tcW w:w="7020" w:type="dxa"/>
            <w:gridSpan w:val="4"/>
            <w:tcBorders>
              <w:top w:val="nil"/>
              <w:left w:val="nil"/>
              <w:bottom w:val="nil"/>
              <w:right w:val="nil"/>
            </w:tcBorders>
          </w:tcPr>
          <w:p w14:paraId="07BAD2D1" w14:textId="77777777" w:rsidR="00787821" w:rsidRPr="00787821" w:rsidRDefault="00787821" w:rsidP="00787821">
            <w:pPr>
              <w:rPr>
                <w:rFonts w:cs="Calibri"/>
                <w:b/>
                <w:bCs/>
                <w:color w:val="0F0F0F"/>
              </w:rPr>
            </w:pPr>
          </w:p>
        </w:tc>
      </w:tr>
      <w:tr w:rsidR="00787821" w:rsidRPr="00787821" w14:paraId="7D746062" w14:textId="77777777" w:rsidTr="00194548">
        <w:tc>
          <w:tcPr>
            <w:tcW w:w="450" w:type="dxa"/>
            <w:tcBorders>
              <w:top w:val="nil"/>
              <w:left w:val="nil"/>
              <w:bottom w:val="nil"/>
              <w:right w:val="nil"/>
            </w:tcBorders>
          </w:tcPr>
          <w:p w14:paraId="31906395" w14:textId="77777777" w:rsidR="00787821" w:rsidRPr="00787821" w:rsidRDefault="00787821" w:rsidP="00787821">
            <w:pPr>
              <w:rPr>
                <w:rFonts w:cs="Calibri"/>
                <w:i/>
                <w:iCs/>
                <w:color w:val="0F0F0F"/>
              </w:rPr>
            </w:pPr>
            <w:bookmarkStart w:id="71" w:name="BKM_D9C46837_81EB_486d_9460_8C9E3675ABD0"/>
          </w:p>
        </w:tc>
        <w:tc>
          <w:tcPr>
            <w:tcW w:w="2790" w:type="dxa"/>
            <w:gridSpan w:val="2"/>
            <w:tcBorders>
              <w:top w:val="nil"/>
              <w:left w:val="nil"/>
              <w:bottom w:val="nil"/>
              <w:right w:val="nil"/>
            </w:tcBorders>
          </w:tcPr>
          <w:p w14:paraId="0B491B88" w14:textId="77777777" w:rsidR="00787821" w:rsidRPr="00787821" w:rsidRDefault="00787821" w:rsidP="00787821">
            <w:pPr>
              <w:rPr>
                <w:rFonts w:cs="Calibri"/>
                <w:color w:val="0F0F0F"/>
              </w:rPr>
            </w:pPr>
            <w:r w:rsidRPr="00787821">
              <w:rPr>
                <w:rFonts w:cs="Calibri"/>
                <w:i/>
                <w:iCs/>
                <w:color w:val="0F0F0F"/>
              </w:rPr>
              <w:t>Attribuutnaam</w:t>
            </w:r>
          </w:p>
        </w:tc>
        <w:tc>
          <w:tcPr>
            <w:tcW w:w="4230" w:type="dxa"/>
            <w:tcBorders>
              <w:top w:val="nil"/>
              <w:left w:val="nil"/>
              <w:bottom w:val="nil"/>
              <w:right w:val="nil"/>
            </w:tcBorders>
          </w:tcPr>
          <w:p w14:paraId="0EB1E010" w14:textId="77777777" w:rsidR="00787821" w:rsidRPr="00787821" w:rsidRDefault="00787821" w:rsidP="00787821">
            <w:pPr>
              <w:rPr>
                <w:rFonts w:cs="Calibri"/>
                <w:color w:val="0F0F0F"/>
              </w:rPr>
            </w:pPr>
            <w:r w:rsidRPr="00787821">
              <w:rPr>
                <w:rFonts w:cs="Calibri"/>
                <w:i/>
                <w:iCs/>
                <w:color w:val="0F0F0F"/>
              </w:rPr>
              <w:t>Definitie</w:t>
            </w:r>
          </w:p>
        </w:tc>
        <w:tc>
          <w:tcPr>
            <w:tcW w:w="1080" w:type="dxa"/>
            <w:tcBorders>
              <w:top w:val="nil"/>
              <w:left w:val="nil"/>
              <w:bottom w:val="nil"/>
              <w:right w:val="nil"/>
            </w:tcBorders>
          </w:tcPr>
          <w:p w14:paraId="58ED8D5E" w14:textId="77777777" w:rsidR="00787821" w:rsidRPr="00787821" w:rsidRDefault="00787821" w:rsidP="00787821">
            <w:pPr>
              <w:rPr>
                <w:rFonts w:cs="Calibri"/>
                <w:color w:val="0F0F0F"/>
              </w:rPr>
            </w:pPr>
            <w:r w:rsidRPr="00787821">
              <w:rPr>
                <w:rFonts w:cs="Calibri"/>
                <w:i/>
                <w:iCs/>
                <w:color w:val="0F0F0F"/>
              </w:rPr>
              <w:t>Formaat</w:t>
            </w:r>
          </w:p>
        </w:tc>
        <w:tc>
          <w:tcPr>
            <w:tcW w:w="810" w:type="dxa"/>
            <w:tcBorders>
              <w:top w:val="nil"/>
              <w:left w:val="nil"/>
              <w:bottom w:val="nil"/>
              <w:right w:val="nil"/>
            </w:tcBorders>
          </w:tcPr>
          <w:p w14:paraId="2C553AE6" w14:textId="77777777" w:rsidR="00787821" w:rsidRPr="00787821" w:rsidRDefault="00787821" w:rsidP="00787821">
            <w:pPr>
              <w:rPr>
                <w:rFonts w:cs="Calibri"/>
                <w:i/>
                <w:iCs/>
                <w:color w:val="0F0F0F"/>
              </w:rPr>
            </w:pPr>
            <w:r w:rsidRPr="00787821">
              <w:rPr>
                <w:rFonts w:cs="Calibri"/>
                <w:i/>
                <w:iCs/>
                <w:color w:val="0F0F0F"/>
              </w:rPr>
              <w:t>Kardi-</w:t>
            </w:r>
          </w:p>
          <w:p w14:paraId="5CC144AC" w14:textId="77777777" w:rsidR="00787821" w:rsidRPr="00787821" w:rsidRDefault="00787821" w:rsidP="00787821">
            <w:pPr>
              <w:rPr>
                <w:rFonts w:cs="Calibri"/>
                <w:color w:val="0F0F0F"/>
              </w:rPr>
            </w:pPr>
            <w:r w:rsidRPr="00787821">
              <w:rPr>
                <w:rFonts w:cs="Calibri"/>
                <w:i/>
                <w:iCs/>
                <w:color w:val="0F0F0F"/>
              </w:rPr>
              <w:t>naliteit</w:t>
            </w:r>
          </w:p>
        </w:tc>
      </w:tr>
      <w:tr w:rsidR="00787821" w:rsidRPr="00787821" w14:paraId="55CBB4DD" w14:textId="77777777" w:rsidTr="00194548">
        <w:tc>
          <w:tcPr>
            <w:tcW w:w="450" w:type="dxa"/>
            <w:tcBorders>
              <w:top w:val="nil"/>
              <w:left w:val="nil"/>
              <w:bottom w:val="nil"/>
              <w:right w:val="nil"/>
            </w:tcBorders>
          </w:tcPr>
          <w:p w14:paraId="74A29100" w14:textId="77777777" w:rsidR="00787821" w:rsidRPr="00787821" w:rsidRDefault="00787821" w:rsidP="00787821">
            <w:pPr>
              <w:rPr>
                <w:rFonts w:cs="Calibri"/>
                <w:color w:val="0F0F0F"/>
              </w:rPr>
            </w:pPr>
          </w:p>
        </w:tc>
        <w:tc>
          <w:tcPr>
            <w:tcW w:w="2790" w:type="dxa"/>
            <w:gridSpan w:val="2"/>
            <w:tcBorders>
              <w:top w:val="nil"/>
              <w:left w:val="nil"/>
              <w:bottom w:val="nil"/>
              <w:right w:val="nil"/>
            </w:tcBorders>
          </w:tcPr>
          <w:p w14:paraId="1BA1A184"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Gemeentecode</w:t>
            </w:r>
            <w:r w:rsidRPr="00787821">
              <w:fldChar w:fldCharType="end"/>
            </w:r>
          </w:p>
        </w:tc>
        <w:tc>
          <w:tcPr>
            <w:tcW w:w="4230" w:type="dxa"/>
            <w:tcBorders>
              <w:top w:val="nil"/>
              <w:left w:val="nil"/>
              <w:bottom w:val="nil"/>
              <w:right w:val="nil"/>
            </w:tcBorders>
          </w:tcPr>
          <w:p w14:paraId="22BE09D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Een numerieke aanduiding waarmee een Nederlandse gemeente uniek wordt aangeduid</w:t>
            </w:r>
            <w:r w:rsidRPr="00787821">
              <w:fldChar w:fldCharType="end"/>
            </w:r>
          </w:p>
        </w:tc>
        <w:tc>
          <w:tcPr>
            <w:tcW w:w="1080" w:type="dxa"/>
            <w:tcBorders>
              <w:top w:val="nil"/>
              <w:left w:val="nil"/>
              <w:bottom w:val="nil"/>
              <w:right w:val="nil"/>
            </w:tcBorders>
          </w:tcPr>
          <w:p w14:paraId="6F8B47A0" w14:textId="77777777" w:rsidR="00787821" w:rsidRPr="00787821" w:rsidRDefault="00787821" w:rsidP="00787821">
            <w:pPr>
              <w:rPr>
                <w:rFonts w:cs="Calibri"/>
              </w:rPr>
            </w:pPr>
            <w:r w:rsidRPr="00787821">
              <w:fldChar w:fldCharType="begin" w:fldLock="1"/>
            </w:r>
            <w:r w:rsidRPr="00787821">
              <w:instrText xml:space="preserve">MERGEFIELD </w:instrText>
            </w:r>
            <w:r w:rsidRPr="00787821">
              <w:rPr>
                <w:rFonts w:cs="Calibri"/>
              </w:rPr>
              <w:instrText>Att.Type</w:instrText>
            </w:r>
            <w:r w:rsidRPr="00787821">
              <w:fldChar w:fldCharType="separate"/>
            </w:r>
            <w:r w:rsidRPr="00787821">
              <w:rPr>
                <w:rFonts w:cs="Calibri"/>
              </w:rPr>
              <w:t>N4</w:t>
            </w:r>
            <w:r w:rsidRPr="00787821">
              <w:fldChar w:fldCharType="end"/>
            </w:r>
          </w:p>
        </w:tc>
        <w:tc>
          <w:tcPr>
            <w:tcW w:w="810" w:type="dxa"/>
            <w:tcBorders>
              <w:top w:val="nil"/>
              <w:left w:val="nil"/>
              <w:bottom w:val="nil"/>
              <w:right w:val="nil"/>
            </w:tcBorders>
          </w:tcPr>
          <w:p w14:paraId="4D47C7E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1</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71"/>
      </w:tr>
      <w:tr w:rsidR="00787821" w:rsidRPr="00787821" w14:paraId="2652FD46" w14:textId="77777777" w:rsidTr="00194548">
        <w:tc>
          <w:tcPr>
            <w:tcW w:w="450" w:type="dxa"/>
            <w:tcBorders>
              <w:top w:val="nil"/>
              <w:left w:val="nil"/>
              <w:bottom w:val="nil"/>
              <w:right w:val="nil"/>
            </w:tcBorders>
          </w:tcPr>
          <w:p w14:paraId="02E66FFC" w14:textId="77777777" w:rsidR="00787821" w:rsidRPr="00787821" w:rsidRDefault="00787821" w:rsidP="00787821">
            <w:pPr>
              <w:rPr>
                <w:rFonts w:cs="Calibri"/>
                <w:color w:val="0F0F0F"/>
              </w:rPr>
            </w:pPr>
            <w:bookmarkStart w:id="72" w:name="BKM_D7DCFB9C_9635_4b73_9C90_8B1FE09352E2"/>
          </w:p>
        </w:tc>
        <w:tc>
          <w:tcPr>
            <w:tcW w:w="2790" w:type="dxa"/>
            <w:gridSpan w:val="2"/>
            <w:tcBorders>
              <w:top w:val="nil"/>
              <w:left w:val="nil"/>
              <w:bottom w:val="nil"/>
              <w:right w:val="nil"/>
            </w:tcBorders>
          </w:tcPr>
          <w:p w14:paraId="5D62C706"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Gemeentenaam</w:t>
            </w:r>
            <w:r w:rsidRPr="00787821">
              <w:fldChar w:fldCharType="end"/>
            </w:r>
          </w:p>
        </w:tc>
        <w:tc>
          <w:tcPr>
            <w:tcW w:w="4230" w:type="dxa"/>
            <w:tcBorders>
              <w:top w:val="nil"/>
              <w:left w:val="nil"/>
              <w:bottom w:val="nil"/>
              <w:right w:val="nil"/>
            </w:tcBorders>
          </w:tcPr>
          <w:p w14:paraId="317A1F07"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officiële door de gemeente vastgestelde gemeentenaam.</w:t>
            </w:r>
            <w:r w:rsidRPr="00787821">
              <w:fldChar w:fldCharType="end"/>
            </w:r>
          </w:p>
        </w:tc>
        <w:tc>
          <w:tcPr>
            <w:tcW w:w="1080" w:type="dxa"/>
            <w:tcBorders>
              <w:top w:val="nil"/>
              <w:left w:val="nil"/>
              <w:bottom w:val="nil"/>
              <w:right w:val="nil"/>
            </w:tcBorders>
          </w:tcPr>
          <w:p w14:paraId="350524F6" w14:textId="77777777" w:rsidR="00787821" w:rsidRPr="00787821" w:rsidRDefault="00787821" w:rsidP="00787821">
            <w:pPr>
              <w:rPr>
                <w:rFonts w:cs="Calibri"/>
              </w:rPr>
            </w:pPr>
            <w:r w:rsidRPr="00787821">
              <w:fldChar w:fldCharType="begin" w:fldLock="1"/>
            </w:r>
            <w:r w:rsidRPr="00787821">
              <w:instrText xml:space="preserve">MERGEFIELD </w:instrText>
            </w:r>
            <w:r w:rsidRPr="00787821">
              <w:rPr>
                <w:rFonts w:cs="Calibri"/>
              </w:rPr>
              <w:instrText>Att.Type</w:instrText>
            </w:r>
            <w:r w:rsidRPr="00787821">
              <w:fldChar w:fldCharType="separate"/>
            </w:r>
            <w:r w:rsidRPr="00787821">
              <w:rPr>
                <w:rFonts w:cs="Calibri"/>
              </w:rPr>
              <w:t>AN40</w:t>
            </w:r>
            <w:r w:rsidRPr="00787821">
              <w:fldChar w:fldCharType="end"/>
            </w:r>
          </w:p>
        </w:tc>
        <w:tc>
          <w:tcPr>
            <w:tcW w:w="810" w:type="dxa"/>
            <w:tcBorders>
              <w:top w:val="nil"/>
              <w:left w:val="nil"/>
              <w:bottom w:val="nil"/>
              <w:right w:val="nil"/>
            </w:tcBorders>
          </w:tcPr>
          <w:p w14:paraId="2167CDE8"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1</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72"/>
      </w:tr>
      <w:tr w:rsidR="00787821" w:rsidRPr="00787821" w14:paraId="44DD84FC" w14:textId="77777777" w:rsidTr="00194548">
        <w:tc>
          <w:tcPr>
            <w:tcW w:w="450" w:type="dxa"/>
            <w:tcBorders>
              <w:top w:val="nil"/>
              <w:left w:val="nil"/>
              <w:bottom w:val="nil"/>
              <w:right w:val="nil"/>
            </w:tcBorders>
          </w:tcPr>
          <w:p w14:paraId="58CB1E8D" w14:textId="77777777" w:rsidR="00787821" w:rsidRPr="00787821" w:rsidRDefault="00787821" w:rsidP="00787821">
            <w:pPr>
              <w:rPr>
                <w:rFonts w:cs="Calibri"/>
                <w:color w:val="0F0F0F"/>
              </w:rPr>
            </w:pPr>
            <w:bookmarkStart w:id="73" w:name="BKM_B4A96FC9_88EF_42d2_8180_423CE868C8F7"/>
          </w:p>
        </w:tc>
        <w:tc>
          <w:tcPr>
            <w:tcW w:w="2790" w:type="dxa"/>
            <w:gridSpan w:val="2"/>
            <w:tcBorders>
              <w:top w:val="nil"/>
              <w:left w:val="nil"/>
              <w:bottom w:val="nil"/>
              <w:right w:val="nil"/>
            </w:tcBorders>
          </w:tcPr>
          <w:p w14:paraId="035FE2F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Gemeentenaam NEN</w:t>
            </w:r>
            <w:r w:rsidRPr="00787821">
              <w:fldChar w:fldCharType="end"/>
            </w:r>
          </w:p>
        </w:tc>
        <w:tc>
          <w:tcPr>
            <w:tcW w:w="4230" w:type="dxa"/>
            <w:tcBorders>
              <w:top w:val="nil"/>
              <w:left w:val="nil"/>
              <w:bottom w:val="nil"/>
              <w:right w:val="nil"/>
            </w:tcBorders>
          </w:tcPr>
          <w:p w14:paraId="1091D141"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officieel vastgestelde en waar nodig ingekorte naam van de gemeente</w:t>
            </w:r>
            <w:r w:rsidRPr="00787821">
              <w:fldChar w:fldCharType="end"/>
            </w:r>
          </w:p>
        </w:tc>
        <w:tc>
          <w:tcPr>
            <w:tcW w:w="1080" w:type="dxa"/>
            <w:tcBorders>
              <w:top w:val="nil"/>
              <w:left w:val="nil"/>
              <w:bottom w:val="nil"/>
              <w:right w:val="nil"/>
            </w:tcBorders>
          </w:tcPr>
          <w:p w14:paraId="451569B4" w14:textId="77777777" w:rsidR="00787821" w:rsidRPr="00787821" w:rsidRDefault="00787821" w:rsidP="00787821">
            <w:pPr>
              <w:rPr>
                <w:rFonts w:cs="Calibri"/>
              </w:rPr>
            </w:pPr>
            <w:r w:rsidRPr="00787821">
              <w:fldChar w:fldCharType="begin" w:fldLock="1"/>
            </w:r>
            <w:r w:rsidRPr="00787821">
              <w:instrText xml:space="preserve">MERGEFIELD </w:instrText>
            </w:r>
            <w:r w:rsidRPr="00787821">
              <w:rPr>
                <w:rFonts w:cs="Calibri"/>
              </w:rPr>
              <w:instrText>Att.Type</w:instrText>
            </w:r>
            <w:r w:rsidRPr="00787821">
              <w:fldChar w:fldCharType="separate"/>
            </w:r>
            <w:r w:rsidRPr="00787821">
              <w:rPr>
                <w:rFonts w:cs="Calibri"/>
              </w:rPr>
              <w:t>AN24</w:t>
            </w:r>
            <w:r w:rsidRPr="00787821">
              <w:fldChar w:fldCharType="end"/>
            </w:r>
          </w:p>
        </w:tc>
        <w:tc>
          <w:tcPr>
            <w:tcW w:w="810" w:type="dxa"/>
            <w:tcBorders>
              <w:top w:val="nil"/>
              <w:left w:val="nil"/>
              <w:bottom w:val="nil"/>
              <w:right w:val="nil"/>
            </w:tcBorders>
          </w:tcPr>
          <w:p w14:paraId="6184F5FB"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73"/>
      </w:tr>
      <w:tr w:rsidR="00787821" w:rsidRPr="00787821" w14:paraId="4654F9C6" w14:textId="77777777" w:rsidTr="00194548">
        <w:tc>
          <w:tcPr>
            <w:tcW w:w="450" w:type="dxa"/>
            <w:tcBorders>
              <w:top w:val="nil"/>
              <w:left w:val="nil"/>
              <w:bottom w:val="nil"/>
              <w:right w:val="nil"/>
            </w:tcBorders>
          </w:tcPr>
          <w:p w14:paraId="0143997B" w14:textId="77777777" w:rsidR="00787821" w:rsidRPr="00787821" w:rsidRDefault="00787821" w:rsidP="00787821">
            <w:pPr>
              <w:rPr>
                <w:rFonts w:cs="Calibri"/>
                <w:color w:val="0F0F0F"/>
              </w:rPr>
            </w:pPr>
            <w:bookmarkStart w:id="74" w:name="BKM_30DE7B8F_4A1F_4a1b_B389_2DCF34CDEC96"/>
          </w:p>
        </w:tc>
        <w:tc>
          <w:tcPr>
            <w:tcW w:w="2790" w:type="dxa"/>
            <w:gridSpan w:val="2"/>
            <w:tcBorders>
              <w:top w:val="nil"/>
              <w:left w:val="nil"/>
              <w:bottom w:val="nil"/>
              <w:right w:val="nil"/>
            </w:tcBorders>
          </w:tcPr>
          <w:p w14:paraId="1963C6AC"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Gemeentegeometrie</w:t>
            </w:r>
            <w:r w:rsidRPr="00787821">
              <w:fldChar w:fldCharType="end"/>
            </w:r>
          </w:p>
        </w:tc>
        <w:tc>
          <w:tcPr>
            <w:tcW w:w="4230" w:type="dxa"/>
            <w:tcBorders>
              <w:top w:val="nil"/>
              <w:left w:val="nil"/>
              <w:bottom w:val="nil"/>
              <w:right w:val="nil"/>
            </w:tcBorders>
          </w:tcPr>
          <w:p w14:paraId="23C976CD"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tweedimensionale geometrische representatie van de omtrekken van het grondgebied van een gemeente.</w:t>
            </w:r>
            <w:r w:rsidRPr="00787821">
              <w:fldChar w:fldCharType="end"/>
            </w:r>
          </w:p>
        </w:tc>
        <w:tc>
          <w:tcPr>
            <w:tcW w:w="1080" w:type="dxa"/>
            <w:tcBorders>
              <w:top w:val="nil"/>
              <w:left w:val="nil"/>
              <w:bottom w:val="nil"/>
              <w:right w:val="nil"/>
            </w:tcBorders>
          </w:tcPr>
          <w:p w14:paraId="02DF4BF0" w14:textId="77777777" w:rsidR="00787821" w:rsidRPr="00787821" w:rsidRDefault="00787821" w:rsidP="00787821">
            <w:pPr>
              <w:rPr>
                <w:rFonts w:cs="Calibri"/>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GM_Surface</w:t>
            </w:r>
            <w:r w:rsidRPr="00787821">
              <w:rPr>
                <w:color w:val="FF0000"/>
                <w:u w:val="single"/>
              </w:rPr>
              <w:fldChar w:fldCharType="end"/>
            </w:r>
          </w:p>
        </w:tc>
        <w:tc>
          <w:tcPr>
            <w:tcW w:w="810" w:type="dxa"/>
            <w:tcBorders>
              <w:top w:val="nil"/>
              <w:left w:val="nil"/>
              <w:bottom w:val="nil"/>
              <w:right w:val="nil"/>
            </w:tcBorders>
          </w:tcPr>
          <w:p w14:paraId="4B70ED86"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1</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74"/>
      </w:tr>
      <w:tr w:rsidR="00787821" w:rsidRPr="00787821" w14:paraId="7CDA8AE1" w14:textId="77777777" w:rsidTr="00194548">
        <w:tc>
          <w:tcPr>
            <w:tcW w:w="450" w:type="dxa"/>
            <w:tcBorders>
              <w:top w:val="nil"/>
              <w:left w:val="nil"/>
              <w:bottom w:val="nil"/>
              <w:right w:val="nil"/>
            </w:tcBorders>
          </w:tcPr>
          <w:p w14:paraId="44FEE9AF" w14:textId="77777777" w:rsidR="00787821" w:rsidRPr="00787821" w:rsidRDefault="00787821" w:rsidP="00787821">
            <w:pPr>
              <w:rPr>
                <w:rFonts w:cs="Calibri"/>
                <w:color w:val="0F0F0F"/>
              </w:rPr>
            </w:pPr>
            <w:bookmarkStart w:id="75" w:name="BKM_EDAAE650_F8DC_4e8a_8EE5_6B36FC48EFEA"/>
          </w:p>
        </w:tc>
        <w:tc>
          <w:tcPr>
            <w:tcW w:w="2790" w:type="dxa"/>
            <w:gridSpan w:val="2"/>
            <w:tcBorders>
              <w:top w:val="nil"/>
              <w:left w:val="nil"/>
              <w:bottom w:val="nil"/>
              <w:right w:val="nil"/>
            </w:tcBorders>
          </w:tcPr>
          <w:p w14:paraId="0257C6BB"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Datum begin geldigheid gemeente</w:t>
            </w:r>
            <w:r w:rsidRPr="00787821">
              <w:fldChar w:fldCharType="end"/>
            </w:r>
          </w:p>
        </w:tc>
        <w:tc>
          <w:tcPr>
            <w:tcW w:w="4230" w:type="dxa"/>
            <w:tcBorders>
              <w:top w:val="nil"/>
              <w:left w:val="nil"/>
              <w:bottom w:val="nil"/>
              <w:right w:val="nil"/>
            </w:tcBorders>
          </w:tcPr>
          <w:p w14:paraId="7C6F937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datum waarop de gemeente is ontstaan.</w:t>
            </w:r>
            <w:r w:rsidRPr="00787821">
              <w:fldChar w:fldCharType="end"/>
            </w:r>
          </w:p>
        </w:tc>
        <w:tc>
          <w:tcPr>
            <w:tcW w:w="1080" w:type="dxa"/>
            <w:tcBorders>
              <w:top w:val="nil"/>
              <w:left w:val="nil"/>
              <w:bottom w:val="nil"/>
              <w:right w:val="nil"/>
            </w:tcBorders>
          </w:tcPr>
          <w:p w14:paraId="5F799B38" w14:textId="77777777" w:rsidR="00787821" w:rsidRPr="00787821" w:rsidRDefault="00787821" w:rsidP="00787821">
            <w:pPr>
              <w:rPr>
                <w:rFonts w:cs="Calibri"/>
                <w:color w:val="FF0000"/>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DatumMogelijkOnvolledig</w:t>
            </w:r>
            <w:r w:rsidRPr="00787821">
              <w:rPr>
                <w:color w:val="FF0000"/>
                <w:u w:val="single"/>
              </w:rPr>
              <w:fldChar w:fldCharType="end"/>
            </w:r>
          </w:p>
        </w:tc>
        <w:tc>
          <w:tcPr>
            <w:tcW w:w="810" w:type="dxa"/>
            <w:tcBorders>
              <w:top w:val="nil"/>
              <w:left w:val="nil"/>
              <w:bottom w:val="nil"/>
              <w:right w:val="nil"/>
            </w:tcBorders>
          </w:tcPr>
          <w:p w14:paraId="5744937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1</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75"/>
      </w:tr>
      <w:tr w:rsidR="00787821" w:rsidRPr="00787821" w14:paraId="7066D82B" w14:textId="77777777" w:rsidTr="00194548">
        <w:tc>
          <w:tcPr>
            <w:tcW w:w="450" w:type="dxa"/>
            <w:tcBorders>
              <w:top w:val="nil"/>
              <w:left w:val="nil"/>
              <w:bottom w:val="nil"/>
              <w:right w:val="nil"/>
            </w:tcBorders>
          </w:tcPr>
          <w:p w14:paraId="670ED897" w14:textId="77777777" w:rsidR="00787821" w:rsidRPr="00787821" w:rsidRDefault="00787821" w:rsidP="00787821">
            <w:pPr>
              <w:rPr>
                <w:rFonts w:cs="Calibri"/>
                <w:color w:val="0F0F0F"/>
              </w:rPr>
            </w:pPr>
            <w:bookmarkStart w:id="76" w:name="BKM_EBED2048_F23D_4893_B799_046500178BBB"/>
          </w:p>
        </w:tc>
        <w:tc>
          <w:tcPr>
            <w:tcW w:w="2790" w:type="dxa"/>
            <w:gridSpan w:val="2"/>
            <w:tcBorders>
              <w:top w:val="nil"/>
              <w:left w:val="nil"/>
              <w:bottom w:val="nil"/>
              <w:right w:val="nil"/>
            </w:tcBorders>
          </w:tcPr>
          <w:p w14:paraId="3F9806A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Att.Name</w:instrText>
            </w:r>
            <w:r w:rsidRPr="00787821">
              <w:fldChar w:fldCharType="separate"/>
            </w:r>
            <w:r w:rsidRPr="00787821">
              <w:rPr>
                <w:rFonts w:cs="Calibri"/>
                <w:color w:val="0F0F0F"/>
              </w:rPr>
              <w:t>Datum einde geldigheid gemeente</w:t>
            </w:r>
            <w:r w:rsidRPr="00787821">
              <w:fldChar w:fldCharType="end"/>
            </w:r>
          </w:p>
        </w:tc>
        <w:tc>
          <w:tcPr>
            <w:tcW w:w="4230" w:type="dxa"/>
            <w:tcBorders>
              <w:top w:val="nil"/>
              <w:left w:val="nil"/>
              <w:bottom w:val="nil"/>
              <w:right w:val="nil"/>
            </w:tcBorders>
          </w:tcPr>
          <w:p w14:paraId="464305EF"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Att.Notes</w:instrText>
            </w:r>
            <w:r w:rsidRPr="00787821">
              <w:fldChar w:fldCharType="separate"/>
            </w:r>
            <w:r w:rsidRPr="00787821">
              <w:rPr>
                <w:rFonts w:cs="Calibri"/>
                <w:color w:val="0F0F0F"/>
              </w:rPr>
              <w:t>De datum waarop de gemeente is opgeheven.</w:t>
            </w:r>
            <w:r w:rsidRPr="00787821">
              <w:fldChar w:fldCharType="end"/>
            </w:r>
          </w:p>
        </w:tc>
        <w:tc>
          <w:tcPr>
            <w:tcW w:w="1080" w:type="dxa"/>
            <w:tcBorders>
              <w:top w:val="nil"/>
              <w:left w:val="nil"/>
              <w:bottom w:val="nil"/>
              <w:right w:val="nil"/>
            </w:tcBorders>
          </w:tcPr>
          <w:p w14:paraId="14478B8D" w14:textId="77777777" w:rsidR="00787821" w:rsidRPr="00787821" w:rsidRDefault="00787821" w:rsidP="00787821">
            <w:pPr>
              <w:rPr>
                <w:rFonts w:cs="Calibri"/>
                <w:u w:val="single"/>
              </w:rPr>
            </w:pPr>
            <w:r w:rsidRPr="00787821">
              <w:rPr>
                <w:color w:val="FF0000"/>
                <w:u w:val="single"/>
              </w:rPr>
              <w:fldChar w:fldCharType="begin" w:fldLock="1"/>
            </w:r>
            <w:r w:rsidRPr="00787821">
              <w:rPr>
                <w:color w:val="FF0000"/>
                <w:u w:val="single"/>
              </w:rPr>
              <w:instrText xml:space="preserve">MERGEFIELD </w:instrText>
            </w:r>
            <w:r w:rsidRPr="00787821">
              <w:rPr>
                <w:rFonts w:cs="Calibri"/>
                <w:color w:val="FF0000"/>
                <w:u w:val="single"/>
              </w:rPr>
              <w:instrText>Att.Type</w:instrText>
            </w:r>
            <w:r w:rsidRPr="00787821">
              <w:rPr>
                <w:color w:val="FF0000"/>
                <w:u w:val="single"/>
              </w:rPr>
              <w:fldChar w:fldCharType="separate"/>
            </w:r>
            <w:r w:rsidRPr="00787821">
              <w:rPr>
                <w:rFonts w:cs="Calibri"/>
                <w:color w:val="FF0000"/>
                <w:u w:val="single"/>
              </w:rPr>
              <w:t>DatumMogelijkOnvolledig</w:t>
            </w:r>
            <w:r w:rsidRPr="00787821">
              <w:rPr>
                <w:color w:val="FF0000"/>
                <w:u w:val="single"/>
              </w:rPr>
              <w:fldChar w:fldCharType="end"/>
            </w:r>
          </w:p>
        </w:tc>
        <w:tc>
          <w:tcPr>
            <w:tcW w:w="810" w:type="dxa"/>
            <w:tcBorders>
              <w:top w:val="nil"/>
              <w:left w:val="nil"/>
              <w:bottom w:val="nil"/>
              <w:right w:val="nil"/>
            </w:tcBorders>
          </w:tcPr>
          <w:p w14:paraId="17C15F04"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Att.LowerBound</w:instrText>
            </w:r>
            <w:r w:rsidRPr="00787821">
              <w:fldChar w:fldCharType="separate"/>
            </w:r>
            <w:r w:rsidRPr="00787821">
              <w:rPr>
                <w:rFonts w:cs="Calibri"/>
                <w:color w:val="0F0F0F"/>
              </w:rPr>
              <w:t>0</w:t>
            </w:r>
            <w:r w:rsidRPr="00787821">
              <w:fldChar w:fldCharType="end"/>
            </w:r>
            <w:r w:rsidRPr="00787821">
              <w:rPr>
                <w:rFonts w:cs="Calibri"/>
                <w:color w:val="0F0F0F"/>
              </w:rPr>
              <w:t xml:space="preserve"> - </w:t>
            </w:r>
            <w:r w:rsidRPr="00787821">
              <w:rPr>
                <w:rFonts w:cs="Calibri"/>
                <w:color w:val="0F0F0F"/>
              </w:rPr>
              <w:fldChar w:fldCharType="begin" w:fldLock="1"/>
            </w:r>
            <w:r w:rsidRPr="00787821">
              <w:rPr>
                <w:rFonts w:cs="Calibri"/>
                <w:color w:val="0F0F0F"/>
              </w:rPr>
              <w:instrText>MERGEFIELD Att.UpperBound</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p>
        </w:tc>
        <w:bookmarkEnd w:id="76"/>
      </w:tr>
    </w:tbl>
    <w:p w14:paraId="347FE0E8" w14:textId="77777777" w:rsidR="00787821" w:rsidRPr="00787821" w:rsidRDefault="00787821" w:rsidP="00787821">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787821" w:rsidRPr="00787821" w14:paraId="4E95B18D" w14:textId="77777777" w:rsidTr="00194548">
        <w:tc>
          <w:tcPr>
            <w:tcW w:w="9360" w:type="dxa"/>
            <w:gridSpan w:val="3"/>
            <w:tcBorders>
              <w:top w:val="nil"/>
              <w:left w:val="nil"/>
              <w:bottom w:val="nil"/>
              <w:right w:val="nil"/>
            </w:tcBorders>
          </w:tcPr>
          <w:p w14:paraId="28E404B7" w14:textId="77777777" w:rsidR="00787821" w:rsidRPr="00787821" w:rsidRDefault="00787821" w:rsidP="00787821">
            <w:pPr>
              <w:rPr>
                <w:rFonts w:cs="Calibri"/>
                <w:color w:val="0F0F0F"/>
              </w:rPr>
            </w:pPr>
            <w:r w:rsidRPr="00787821">
              <w:rPr>
                <w:rFonts w:cs="Calibri"/>
                <w:b/>
                <w:bCs/>
                <w:color w:val="0F0F0F"/>
              </w:rPr>
              <w:t>Overzicht relaties</w:t>
            </w:r>
          </w:p>
        </w:tc>
      </w:tr>
      <w:tr w:rsidR="00787821" w:rsidRPr="00787821" w14:paraId="71CD16DD" w14:textId="77777777" w:rsidTr="00194548">
        <w:tc>
          <w:tcPr>
            <w:tcW w:w="450" w:type="dxa"/>
            <w:tcBorders>
              <w:top w:val="nil"/>
              <w:left w:val="nil"/>
              <w:bottom w:val="nil"/>
              <w:right w:val="nil"/>
            </w:tcBorders>
          </w:tcPr>
          <w:p w14:paraId="5FC95C97" w14:textId="77777777" w:rsidR="00787821" w:rsidRPr="00787821" w:rsidRDefault="00787821" w:rsidP="00787821">
            <w:pPr>
              <w:rPr>
                <w:rFonts w:cs="Calibri"/>
                <w:i/>
                <w:iCs/>
                <w:color w:val="0F0F0F"/>
              </w:rPr>
            </w:pPr>
          </w:p>
        </w:tc>
        <w:tc>
          <w:tcPr>
            <w:tcW w:w="2790" w:type="dxa"/>
            <w:tcBorders>
              <w:top w:val="nil"/>
              <w:left w:val="nil"/>
              <w:bottom w:val="nil"/>
              <w:right w:val="nil"/>
            </w:tcBorders>
          </w:tcPr>
          <w:p w14:paraId="4AF1FC0C" w14:textId="77777777" w:rsidR="00787821" w:rsidRPr="00787821" w:rsidRDefault="00787821" w:rsidP="00787821">
            <w:pPr>
              <w:rPr>
                <w:rFonts w:cs="Calibri"/>
                <w:i/>
                <w:iCs/>
                <w:color w:val="0F0F0F"/>
              </w:rPr>
            </w:pPr>
            <w:r w:rsidRPr="00787821">
              <w:rPr>
                <w:rFonts w:cs="Calibri"/>
                <w:i/>
                <w:iCs/>
                <w:color w:val="0F0F0F"/>
              </w:rPr>
              <w:t>Relatienaam met</w:t>
            </w:r>
          </w:p>
          <w:p w14:paraId="405F477A" w14:textId="77777777" w:rsidR="00787821" w:rsidRPr="00787821" w:rsidRDefault="00787821" w:rsidP="00787821">
            <w:pPr>
              <w:rPr>
                <w:rFonts w:cs="Calibri"/>
                <w:color w:val="0F0F0F"/>
              </w:rPr>
            </w:pPr>
            <w:r w:rsidRPr="00787821">
              <w:rPr>
                <w:rFonts w:cs="Calibri"/>
                <w:i/>
                <w:iCs/>
                <w:color w:val="0F0F0F"/>
              </w:rPr>
              <w:t>kardinaliteiten</w:t>
            </w:r>
          </w:p>
        </w:tc>
        <w:tc>
          <w:tcPr>
            <w:tcW w:w="6120" w:type="dxa"/>
            <w:tcBorders>
              <w:top w:val="nil"/>
              <w:left w:val="nil"/>
              <w:bottom w:val="nil"/>
              <w:right w:val="nil"/>
            </w:tcBorders>
          </w:tcPr>
          <w:p w14:paraId="2245FB79" w14:textId="77777777" w:rsidR="00787821" w:rsidRPr="00787821" w:rsidRDefault="00787821" w:rsidP="00787821">
            <w:pPr>
              <w:rPr>
                <w:rFonts w:cs="Calibri"/>
                <w:color w:val="0F0F0F"/>
              </w:rPr>
            </w:pPr>
            <w:r w:rsidRPr="00787821">
              <w:rPr>
                <w:rFonts w:cs="Calibri"/>
                <w:i/>
                <w:iCs/>
                <w:color w:val="0F0F0F"/>
              </w:rPr>
              <w:t>Definitie</w:t>
            </w:r>
          </w:p>
        </w:tc>
      </w:tr>
      <w:tr w:rsidR="00787821" w:rsidRPr="00787821" w14:paraId="409B20DD" w14:textId="77777777" w:rsidTr="00194548">
        <w:tc>
          <w:tcPr>
            <w:tcW w:w="450" w:type="dxa"/>
            <w:tcBorders>
              <w:top w:val="nil"/>
              <w:left w:val="nil"/>
              <w:bottom w:val="nil"/>
              <w:right w:val="nil"/>
            </w:tcBorders>
          </w:tcPr>
          <w:p w14:paraId="63F3082E"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D8DBC20"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GEMEENTE</w:t>
            </w:r>
            <w:r w:rsidRPr="00787821">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ConnSource.Cardinality</w:instrText>
            </w:r>
            <w:r w:rsidRPr="00787821">
              <w:rPr>
                <w:rFonts w:cs="Calibri"/>
                <w:color w:val="0F0F0F"/>
              </w:rPr>
              <w:fldChar w:fldCharType="end"/>
            </w:r>
            <w:r w:rsidRPr="00787821">
              <w:rPr>
                <w:rFonts w:cs="Calibri"/>
                <w:color w:val="0F0F0F"/>
              </w:rPr>
              <w:t>]</w:t>
            </w:r>
          </w:p>
          <w:p w14:paraId="41771BA6" w14:textId="77777777" w:rsidR="00787821" w:rsidRPr="00787821" w:rsidRDefault="00787821" w:rsidP="00787821">
            <w:pPr>
              <w:rPr>
                <w:rFonts w:cs="Calibri"/>
                <w:color w:val="0F0F0F"/>
              </w:rPr>
            </w:pP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Connector.Name</w:instrText>
            </w:r>
            <w:r w:rsidRPr="00787821">
              <w:rPr>
                <w:rFonts w:cs="Calibri"/>
                <w:color w:val="0F0F0F"/>
              </w:rPr>
              <w:fldChar w:fldCharType="separate"/>
            </w:r>
            <w:r w:rsidRPr="00787821">
              <w:rPr>
                <w:rFonts w:cs="Calibri"/>
                <w:color w:val="0F0F0F"/>
              </w:rPr>
              <w:t>is overgegaan in</w:t>
            </w:r>
            <w:r w:rsidRPr="00787821">
              <w:rPr>
                <w:rFonts w:cs="Calibri"/>
                <w:color w:val="0F0F0F"/>
              </w:rPr>
              <w:fldChar w:fldCharType="end"/>
            </w:r>
          </w:p>
          <w:p w14:paraId="116C8B3F" w14:textId="77777777" w:rsidR="00787821" w:rsidRPr="00787821" w:rsidRDefault="00787821" w:rsidP="00787821">
            <w:pPr>
              <w:rPr>
                <w:rFonts w:cs="Calibri"/>
                <w:color w:val="0F0F0F"/>
              </w:rPr>
            </w:pPr>
            <w:r w:rsidRPr="00787821">
              <w:rPr>
                <w:rFonts w:cs="Calibri"/>
                <w:color w:val="0F0F0F"/>
              </w:rPr>
              <w:fldChar w:fldCharType="begin" w:fldLock="1"/>
            </w:r>
            <w:r w:rsidRPr="00787821">
              <w:rPr>
                <w:rFonts w:cs="Calibri"/>
                <w:color w:val="0F0F0F"/>
              </w:rPr>
              <w:instrText>MERGEFIELD Element.Name</w:instrText>
            </w:r>
            <w:r w:rsidRPr="00787821">
              <w:rPr>
                <w:rFonts w:cs="Calibri"/>
                <w:color w:val="0F0F0F"/>
              </w:rPr>
              <w:fldChar w:fldCharType="separate"/>
            </w:r>
            <w:r w:rsidRPr="00787821">
              <w:rPr>
                <w:rFonts w:cs="Calibri"/>
                <w:color w:val="0F0F0F"/>
              </w:rPr>
              <w:t>GEMEENTE</w:t>
            </w:r>
            <w:r w:rsidRPr="00787821">
              <w:rPr>
                <w:rFonts w:cs="Calibri"/>
                <w:color w:val="0F0F0F"/>
              </w:rPr>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ConnTarget.Cardinality</w:instrText>
            </w:r>
            <w:r w:rsidRPr="00787821">
              <w:rPr>
                <w:rFonts w:cs="Calibri"/>
                <w:color w:val="0F0F0F"/>
              </w:rPr>
              <w:fldChar w:fldCharType="separate"/>
            </w:r>
            <w:r w:rsidRPr="00787821">
              <w:rPr>
                <w:rFonts w:cs="Calibri"/>
                <w:color w:val="0F0F0F"/>
              </w:rPr>
              <w:t>0..*</w:t>
            </w:r>
            <w:r w:rsidRPr="00787821">
              <w:rPr>
                <w:rFonts w:cs="Calibri"/>
                <w:color w:val="0F0F0F"/>
              </w:rPr>
              <w:fldChar w:fldCharType="end"/>
            </w:r>
            <w:r w:rsidRPr="00787821">
              <w:rPr>
                <w:rFonts w:cs="Calibri"/>
                <w:color w:val="0F0F0F"/>
              </w:rPr>
              <w:t>]</w:t>
            </w:r>
          </w:p>
        </w:tc>
        <w:tc>
          <w:tcPr>
            <w:tcW w:w="6120" w:type="dxa"/>
            <w:tcBorders>
              <w:top w:val="nil"/>
              <w:left w:val="nil"/>
              <w:bottom w:val="nil"/>
              <w:right w:val="nil"/>
            </w:tcBorders>
          </w:tcPr>
          <w:p w14:paraId="0C269E7F"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Connector.Notes</w:instrText>
            </w:r>
            <w:r w:rsidRPr="00787821">
              <w:fldChar w:fldCharType="separate"/>
            </w:r>
            <w:r w:rsidRPr="00787821">
              <w:rPr>
                <w:rFonts w:cs="Calibri"/>
                <w:color w:val="0F0F0F"/>
              </w:rPr>
              <w:t>De nieuwe GEMEENTE waarin de GEMEENTE bij zijn opheffing cq. na herindeling is overgegaan.</w:t>
            </w:r>
            <w:r w:rsidRPr="00787821">
              <w:fldChar w:fldCharType="end"/>
            </w:r>
          </w:p>
        </w:tc>
      </w:tr>
      <w:tr w:rsidR="00787821" w:rsidRPr="00787821" w14:paraId="41588155" w14:textId="77777777" w:rsidTr="00194548">
        <w:trPr>
          <w:trHeight w:hRule="exact" w:val="128"/>
        </w:trPr>
        <w:tc>
          <w:tcPr>
            <w:tcW w:w="450" w:type="dxa"/>
            <w:tcBorders>
              <w:top w:val="nil"/>
              <w:left w:val="nil"/>
              <w:bottom w:val="nil"/>
              <w:right w:val="nil"/>
            </w:tcBorders>
          </w:tcPr>
          <w:p w14:paraId="1A489701"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DD5B73C" w14:textId="77777777" w:rsidR="00787821" w:rsidRPr="00787821" w:rsidRDefault="00787821" w:rsidP="00787821">
            <w:pPr>
              <w:rPr>
                <w:rFonts w:cs="Calibri"/>
                <w:color w:val="0F0F0F"/>
              </w:rPr>
            </w:pPr>
          </w:p>
        </w:tc>
        <w:tc>
          <w:tcPr>
            <w:tcW w:w="6120" w:type="dxa"/>
            <w:tcBorders>
              <w:top w:val="nil"/>
              <w:left w:val="nil"/>
              <w:bottom w:val="nil"/>
              <w:right w:val="nil"/>
            </w:tcBorders>
          </w:tcPr>
          <w:p w14:paraId="3AE369A4" w14:textId="77777777" w:rsidR="00787821" w:rsidRPr="00787821" w:rsidRDefault="00787821" w:rsidP="00787821">
            <w:pPr>
              <w:rPr>
                <w:rFonts w:cs="Calibri"/>
                <w:color w:val="0F0F0F"/>
              </w:rPr>
            </w:pPr>
          </w:p>
        </w:tc>
      </w:tr>
      <w:tr w:rsidR="00787821" w:rsidRPr="00787821" w14:paraId="3ED871AF" w14:textId="77777777" w:rsidTr="00194548">
        <w:tc>
          <w:tcPr>
            <w:tcW w:w="450" w:type="dxa"/>
            <w:tcBorders>
              <w:top w:val="nil"/>
              <w:left w:val="nil"/>
              <w:bottom w:val="nil"/>
              <w:right w:val="nil"/>
            </w:tcBorders>
          </w:tcPr>
          <w:p w14:paraId="7B668207"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69732D1"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WIJK</w:t>
            </w:r>
            <w:r w:rsidRPr="00787821">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ConnSource.Cardinality</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r w:rsidRPr="00787821">
              <w:rPr>
                <w:rFonts w:cs="Calibri"/>
                <w:color w:val="0F0F0F"/>
              </w:rPr>
              <w:t>]</w:t>
            </w:r>
          </w:p>
          <w:p w14:paraId="1185418A" w14:textId="77777777" w:rsidR="00787821" w:rsidRPr="00787821" w:rsidRDefault="00787821" w:rsidP="00787821">
            <w:pPr>
              <w:rPr>
                <w:rFonts w:cs="Calibri"/>
                <w:color w:val="0F0F0F"/>
              </w:rPr>
            </w:pP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Connector.Name</w:instrText>
            </w:r>
            <w:r w:rsidRPr="00787821">
              <w:rPr>
                <w:rFonts w:cs="Calibri"/>
                <w:color w:val="0F0F0F"/>
              </w:rPr>
              <w:fldChar w:fldCharType="separate"/>
            </w:r>
            <w:r w:rsidRPr="00787821">
              <w:rPr>
                <w:rFonts w:cs="Calibri"/>
                <w:color w:val="0F0F0F"/>
              </w:rPr>
              <w:t>ligt in</w:t>
            </w:r>
            <w:r w:rsidRPr="00787821">
              <w:rPr>
                <w:rFonts w:cs="Calibri"/>
                <w:color w:val="0F0F0F"/>
              </w:rPr>
              <w:fldChar w:fldCharType="end"/>
            </w:r>
          </w:p>
          <w:p w14:paraId="402FF4CB" w14:textId="77777777" w:rsidR="00787821" w:rsidRPr="00787821" w:rsidRDefault="00787821" w:rsidP="00787821">
            <w:pPr>
              <w:rPr>
                <w:rFonts w:cs="Calibri"/>
                <w:color w:val="0F0F0F"/>
              </w:rPr>
            </w:pPr>
            <w:r w:rsidRPr="00787821">
              <w:rPr>
                <w:rFonts w:cs="Calibri"/>
                <w:color w:val="0F0F0F"/>
              </w:rPr>
              <w:fldChar w:fldCharType="begin" w:fldLock="1"/>
            </w:r>
            <w:r w:rsidRPr="00787821">
              <w:rPr>
                <w:rFonts w:cs="Calibri"/>
                <w:color w:val="0F0F0F"/>
              </w:rPr>
              <w:instrText>MERGEFIELD Element.Name</w:instrText>
            </w:r>
            <w:r w:rsidRPr="00787821">
              <w:rPr>
                <w:rFonts w:cs="Calibri"/>
                <w:color w:val="0F0F0F"/>
              </w:rPr>
              <w:fldChar w:fldCharType="separate"/>
            </w:r>
            <w:r w:rsidRPr="00787821">
              <w:rPr>
                <w:rFonts w:cs="Calibri"/>
                <w:color w:val="0F0F0F"/>
              </w:rPr>
              <w:t>GEMEENTE</w:t>
            </w:r>
            <w:r w:rsidRPr="00787821">
              <w:rPr>
                <w:rFonts w:cs="Calibri"/>
                <w:color w:val="0F0F0F"/>
              </w:rPr>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ConnTarget.Cardinality</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r w:rsidRPr="00787821">
              <w:rPr>
                <w:rFonts w:cs="Calibri"/>
                <w:color w:val="0F0F0F"/>
              </w:rPr>
              <w:t>]</w:t>
            </w:r>
          </w:p>
        </w:tc>
        <w:tc>
          <w:tcPr>
            <w:tcW w:w="6120" w:type="dxa"/>
            <w:tcBorders>
              <w:top w:val="nil"/>
              <w:left w:val="nil"/>
              <w:bottom w:val="nil"/>
              <w:right w:val="nil"/>
            </w:tcBorders>
          </w:tcPr>
          <w:p w14:paraId="0ACEE94A"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Connector.Notes</w:instrText>
            </w:r>
            <w:r w:rsidRPr="00787821">
              <w:fldChar w:fldCharType="separate"/>
            </w:r>
            <w:r w:rsidRPr="00787821">
              <w:rPr>
                <w:rFonts w:cs="Calibri"/>
                <w:color w:val="0F0F0F"/>
              </w:rPr>
              <w:t>De gemeente waarin de wijk is gelegen.</w:t>
            </w:r>
            <w:r w:rsidRPr="00787821">
              <w:fldChar w:fldCharType="end"/>
            </w:r>
          </w:p>
        </w:tc>
      </w:tr>
      <w:tr w:rsidR="00787821" w:rsidRPr="00787821" w14:paraId="0ACF5140" w14:textId="77777777" w:rsidTr="00194548">
        <w:trPr>
          <w:trHeight w:hRule="exact" w:val="128"/>
        </w:trPr>
        <w:tc>
          <w:tcPr>
            <w:tcW w:w="450" w:type="dxa"/>
            <w:tcBorders>
              <w:top w:val="nil"/>
              <w:left w:val="nil"/>
              <w:bottom w:val="nil"/>
              <w:right w:val="nil"/>
            </w:tcBorders>
          </w:tcPr>
          <w:p w14:paraId="108E0A16"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425BAB8" w14:textId="77777777" w:rsidR="00787821" w:rsidRPr="00787821" w:rsidRDefault="00787821" w:rsidP="00787821">
            <w:pPr>
              <w:rPr>
                <w:rFonts w:cs="Calibri"/>
                <w:color w:val="0F0F0F"/>
              </w:rPr>
            </w:pPr>
          </w:p>
        </w:tc>
        <w:tc>
          <w:tcPr>
            <w:tcW w:w="6120" w:type="dxa"/>
            <w:tcBorders>
              <w:top w:val="nil"/>
              <w:left w:val="nil"/>
              <w:bottom w:val="nil"/>
              <w:right w:val="nil"/>
            </w:tcBorders>
          </w:tcPr>
          <w:p w14:paraId="2678FEAF" w14:textId="77777777" w:rsidR="00787821" w:rsidRPr="00787821" w:rsidRDefault="00787821" w:rsidP="00787821">
            <w:pPr>
              <w:rPr>
                <w:rFonts w:cs="Calibri"/>
                <w:color w:val="0F0F0F"/>
              </w:rPr>
            </w:pPr>
          </w:p>
        </w:tc>
      </w:tr>
      <w:tr w:rsidR="00787821" w:rsidRPr="00787821" w14:paraId="36F512C3" w14:textId="77777777" w:rsidTr="00194548">
        <w:tc>
          <w:tcPr>
            <w:tcW w:w="450" w:type="dxa"/>
            <w:tcBorders>
              <w:top w:val="nil"/>
              <w:left w:val="nil"/>
              <w:bottom w:val="nil"/>
              <w:right w:val="nil"/>
            </w:tcBorders>
          </w:tcPr>
          <w:p w14:paraId="4E6CB747"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BBFED05"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Element.Name</w:instrText>
            </w:r>
            <w:r w:rsidRPr="00787821">
              <w:fldChar w:fldCharType="separate"/>
            </w:r>
            <w:r w:rsidRPr="00787821">
              <w:rPr>
                <w:rFonts w:cs="Calibri"/>
                <w:color w:val="0F0F0F"/>
              </w:rPr>
              <w:t>WOONPLAATS</w:t>
            </w:r>
            <w:r w:rsidRPr="00787821">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ConnSource.Cardinality</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r w:rsidRPr="00787821">
              <w:rPr>
                <w:rFonts w:cs="Calibri"/>
                <w:color w:val="0F0F0F"/>
              </w:rPr>
              <w:t>]</w:t>
            </w:r>
          </w:p>
          <w:p w14:paraId="4CF4A492" w14:textId="77777777" w:rsidR="00787821" w:rsidRPr="00787821" w:rsidRDefault="00787821" w:rsidP="00787821">
            <w:pPr>
              <w:rPr>
                <w:rFonts w:cs="Calibri"/>
                <w:color w:val="0F0F0F"/>
              </w:rPr>
            </w:pP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Connector.Name</w:instrText>
            </w:r>
            <w:r w:rsidRPr="00787821">
              <w:rPr>
                <w:rFonts w:cs="Calibri"/>
                <w:color w:val="0F0F0F"/>
              </w:rPr>
              <w:fldChar w:fldCharType="separate"/>
            </w:r>
            <w:r w:rsidRPr="00787821">
              <w:rPr>
                <w:rFonts w:cs="Calibri"/>
                <w:color w:val="0F0F0F"/>
              </w:rPr>
              <w:t>ligt in</w:t>
            </w:r>
            <w:r w:rsidRPr="00787821">
              <w:rPr>
                <w:rFonts w:cs="Calibri"/>
                <w:color w:val="0F0F0F"/>
              </w:rPr>
              <w:fldChar w:fldCharType="end"/>
            </w:r>
          </w:p>
          <w:p w14:paraId="605A4104" w14:textId="77777777" w:rsidR="00787821" w:rsidRPr="00787821" w:rsidRDefault="00787821" w:rsidP="00787821">
            <w:pPr>
              <w:rPr>
                <w:rFonts w:cs="Calibri"/>
                <w:color w:val="0F0F0F"/>
              </w:rPr>
            </w:pPr>
            <w:r w:rsidRPr="00787821">
              <w:rPr>
                <w:rFonts w:cs="Calibri"/>
                <w:color w:val="0F0F0F"/>
              </w:rPr>
              <w:fldChar w:fldCharType="begin" w:fldLock="1"/>
            </w:r>
            <w:r w:rsidRPr="00787821">
              <w:rPr>
                <w:rFonts w:cs="Calibri"/>
                <w:color w:val="0F0F0F"/>
              </w:rPr>
              <w:instrText>MERGEFIELD Element.Name</w:instrText>
            </w:r>
            <w:r w:rsidRPr="00787821">
              <w:rPr>
                <w:rFonts w:cs="Calibri"/>
                <w:color w:val="0F0F0F"/>
              </w:rPr>
              <w:fldChar w:fldCharType="separate"/>
            </w:r>
            <w:r w:rsidRPr="00787821">
              <w:rPr>
                <w:rFonts w:cs="Calibri"/>
                <w:color w:val="0F0F0F"/>
              </w:rPr>
              <w:t>GEMEENTE</w:t>
            </w:r>
            <w:r w:rsidRPr="00787821">
              <w:rPr>
                <w:rFonts w:cs="Calibri"/>
                <w:color w:val="0F0F0F"/>
              </w:rPr>
              <w:fldChar w:fldCharType="end"/>
            </w:r>
            <w:r w:rsidRPr="00787821">
              <w:rPr>
                <w:rFonts w:cs="Calibri"/>
                <w:color w:val="0F0F0F"/>
              </w:rPr>
              <w:t xml:space="preserve">  [</w:t>
            </w:r>
            <w:r w:rsidRPr="00787821">
              <w:rPr>
                <w:rFonts w:cs="Calibri"/>
                <w:color w:val="0F0F0F"/>
              </w:rPr>
              <w:fldChar w:fldCharType="begin" w:fldLock="1"/>
            </w:r>
            <w:r w:rsidRPr="00787821">
              <w:rPr>
                <w:rFonts w:cs="Calibri"/>
                <w:color w:val="0F0F0F"/>
              </w:rPr>
              <w:instrText>MERGEFIELD ConnTarget.Cardinality</w:instrText>
            </w:r>
            <w:r w:rsidRPr="00787821">
              <w:rPr>
                <w:rFonts w:cs="Calibri"/>
                <w:color w:val="0F0F0F"/>
              </w:rPr>
              <w:fldChar w:fldCharType="separate"/>
            </w:r>
            <w:r w:rsidRPr="00787821">
              <w:rPr>
                <w:rFonts w:cs="Calibri"/>
                <w:color w:val="0F0F0F"/>
              </w:rPr>
              <w:t>1</w:t>
            </w:r>
            <w:r w:rsidRPr="00787821">
              <w:rPr>
                <w:rFonts w:cs="Calibri"/>
                <w:color w:val="0F0F0F"/>
              </w:rPr>
              <w:fldChar w:fldCharType="end"/>
            </w:r>
            <w:r w:rsidRPr="00787821">
              <w:rPr>
                <w:rFonts w:cs="Calibri"/>
                <w:color w:val="0F0F0F"/>
              </w:rPr>
              <w:t>]</w:t>
            </w:r>
          </w:p>
        </w:tc>
        <w:tc>
          <w:tcPr>
            <w:tcW w:w="6120" w:type="dxa"/>
            <w:tcBorders>
              <w:top w:val="nil"/>
              <w:left w:val="nil"/>
              <w:bottom w:val="nil"/>
              <w:right w:val="nil"/>
            </w:tcBorders>
          </w:tcPr>
          <w:p w14:paraId="017D1757" w14:textId="77777777" w:rsidR="00787821" w:rsidRPr="00787821" w:rsidRDefault="00787821" w:rsidP="00787821">
            <w:pPr>
              <w:rPr>
                <w:rFonts w:cs="Calibri"/>
                <w:color w:val="0F0F0F"/>
              </w:rPr>
            </w:pPr>
            <w:r w:rsidRPr="00787821">
              <w:fldChar w:fldCharType="begin" w:fldLock="1"/>
            </w:r>
            <w:r w:rsidRPr="00787821">
              <w:instrText xml:space="preserve">MERGEFIELD </w:instrText>
            </w:r>
            <w:r w:rsidRPr="00787821">
              <w:rPr>
                <w:rFonts w:cs="Calibri"/>
                <w:color w:val="0F0F0F"/>
              </w:rPr>
              <w:instrText>Connector.Notes</w:instrText>
            </w:r>
            <w:r w:rsidRPr="00787821">
              <w:fldChar w:fldCharType="separate"/>
            </w:r>
            <w:r w:rsidRPr="00787821">
              <w:rPr>
                <w:rFonts w:cs="Calibri"/>
                <w:color w:val="0F0F0F"/>
              </w:rPr>
              <w:t>De GEMEENTE waarin de WOONPLAATS is gelegen.</w:t>
            </w:r>
            <w:r w:rsidRPr="00787821">
              <w:fldChar w:fldCharType="end"/>
            </w:r>
          </w:p>
        </w:tc>
      </w:tr>
      <w:tr w:rsidR="00787821" w:rsidRPr="00787821" w14:paraId="31B9D8C9" w14:textId="77777777" w:rsidTr="00194548">
        <w:trPr>
          <w:trHeight w:hRule="exact" w:val="128"/>
        </w:trPr>
        <w:tc>
          <w:tcPr>
            <w:tcW w:w="450" w:type="dxa"/>
            <w:tcBorders>
              <w:top w:val="nil"/>
              <w:left w:val="nil"/>
              <w:bottom w:val="nil"/>
              <w:right w:val="nil"/>
            </w:tcBorders>
          </w:tcPr>
          <w:p w14:paraId="72DD987B" w14:textId="77777777" w:rsidR="00787821" w:rsidRPr="00787821" w:rsidRDefault="00787821" w:rsidP="00787821">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A2FA397" w14:textId="77777777" w:rsidR="00787821" w:rsidRPr="00787821" w:rsidRDefault="00787821" w:rsidP="00787821">
            <w:pPr>
              <w:rPr>
                <w:rFonts w:cs="Calibri"/>
                <w:color w:val="0F0F0F"/>
              </w:rPr>
            </w:pPr>
          </w:p>
        </w:tc>
        <w:tc>
          <w:tcPr>
            <w:tcW w:w="6120" w:type="dxa"/>
            <w:tcBorders>
              <w:top w:val="nil"/>
              <w:left w:val="nil"/>
              <w:bottom w:val="nil"/>
              <w:right w:val="nil"/>
            </w:tcBorders>
          </w:tcPr>
          <w:p w14:paraId="50A3A9E7" w14:textId="77777777" w:rsidR="00787821" w:rsidRPr="00787821" w:rsidRDefault="00787821" w:rsidP="00787821">
            <w:pPr>
              <w:rPr>
                <w:rFonts w:cs="Calibri"/>
                <w:color w:val="0F0F0F"/>
              </w:rPr>
            </w:pPr>
          </w:p>
        </w:tc>
      </w:tr>
    </w:tbl>
    <w:p w14:paraId="41BE7701" w14:textId="77777777" w:rsidR="00787821" w:rsidRPr="00787821" w:rsidRDefault="00787821" w:rsidP="00787821">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787821" w:rsidRPr="00787821" w14:paraId="353BF291" w14:textId="77777777" w:rsidTr="00194548">
        <w:tc>
          <w:tcPr>
            <w:tcW w:w="9360" w:type="dxa"/>
            <w:tcBorders>
              <w:top w:val="nil"/>
              <w:left w:val="nil"/>
              <w:bottom w:val="nil"/>
              <w:right w:val="nil"/>
            </w:tcBorders>
          </w:tcPr>
          <w:p w14:paraId="42E82EFD" w14:textId="77777777" w:rsidR="00787821" w:rsidRPr="00787821" w:rsidRDefault="00787821" w:rsidP="00787821">
            <w:pPr>
              <w:rPr>
                <w:rFonts w:cs="Calibri"/>
                <w:b/>
                <w:bCs/>
                <w:color w:val="0F0F0F"/>
              </w:rPr>
            </w:pPr>
            <w:r w:rsidRPr="00787821">
              <w:rPr>
                <w:rFonts w:cs="Calibri"/>
                <w:b/>
                <w:bCs/>
                <w:color w:val="0F0F0F"/>
              </w:rPr>
              <w:t>Toelichting objecttype</w:t>
            </w:r>
          </w:p>
          <w:p w14:paraId="605F80A4" w14:textId="77777777" w:rsidR="00787821" w:rsidRPr="00787821" w:rsidRDefault="00787821" w:rsidP="00787821">
            <w:pPr>
              <w:ind w:left="720"/>
              <w:rPr>
                <w:rFonts w:cs="Calibri"/>
                <w:color w:val="0F0F0F"/>
              </w:rPr>
            </w:pPr>
            <w:r w:rsidRPr="00787821">
              <w:rPr>
                <w:rFonts w:cs="Calibri"/>
                <w:color w:val="0F0F0F"/>
              </w:rPr>
              <w:t>De gemeente fungeert in het model als geo-object. Door de relatie van gemeente met andere objecttypen kan achterhaald worden welke gemeente verantwoordelijk is voor het beheer van de hieraan gerelateerde objecten en gegevens.</w:t>
            </w:r>
          </w:p>
          <w:p w14:paraId="4AD70086" w14:textId="77777777" w:rsidR="00787821" w:rsidRPr="00787821" w:rsidRDefault="00787821" w:rsidP="00787821">
            <w:pPr>
              <w:ind w:left="720"/>
              <w:rPr>
                <w:rFonts w:cs="Calibri"/>
                <w:color w:val="0F0F0F"/>
              </w:rPr>
            </w:pPr>
          </w:p>
        </w:tc>
      </w:tr>
    </w:tbl>
    <w:p w14:paraId="57D56F01" w14:textId="77777777" w:rsidR="00787821" w:rsidRPr="00787821" w:rsidRDefault="00787821" w:rsidP="00787821">
      <w:pPr>
        <w:spacing w:line="500" w:lineRule="exact"/>
        <w:ind w:left="1135"/>
        <w:contextualSpacing w:val="0"/>
        <w:outlineLvl w:val="1"/>
        <w:rPr>
          <w:rFonts w:eastAsia="Calibri"/>
          <w:b/>
          <w:bCs/>
          <w:sz w:val="20"/>
          <w:szCs w:val="20"/>
          <w:lang w:eastAsia="en-US"/>
        </w:rPr>
      </w:pPr>
      <w:bookmarkStart w:id="77" w:name="BKM_4DA0EB59_963C_4558_B763_44F542BC8D89"/>
      <w:bookmarkEnd w:id="77"/>
    </w:p>
    <w:p w14:paraId="688D1F24" w14:textId="77777777" w:rsidR="00487CC8" w:rsidRPr="00D54C45" w:rsidRDefault="00487CC8" w:rsidP="00487CC8">
      <w:pPr>
        <w:pStyle w:val="Kop2"/>
        <w:numPr>
          <w:ilvl w:val="0"/>
          <w:numId w:val="0"/>
        </w:numPr>
        <w:ind w:left="851"/>
        <w:rPr>
          <w:rFonts w:ascii="Arial" w:hAnsi="Arial" w:cs="Arial"/>
          <w:color w:val="0000B0"/>
          <w:sz w:val="30"/>
          <w:szCs w:val="30"/>
        </w:rPr>
      </w:pPr>
    </w:p>
    <w:p w14:paraId="12F069C8" w14:textId="77777777" w:rsidR="00487CC8" w:rsidRPr="00D54C45" w:rsidRDefault="00487CC8" w:rsidP="00487CC8">
      <w:pPr>
        <w:rPr>
          <w:rFonts w:eastAsia="Calibri"/>
          <w:lang w:eastAsia="en-US"/>
        </w:rPr>
      </w:pPr>
      <w:r w:rsidRPr="00D54C45">
        <w:br w:type="page"/>
      </w:r>
    </w:p>
    <w:p w14:paraId="507A9ECC" w14:textId="08F0A4D6" w:rsidR="00D42B42" w:rsidRPr="002C2772" w:rsidRDefault="00D42B42" w:rsidP="002C2772">
      <w:pPr>
        <w:pStyle w:val="Kop2"/>
      </w:pPr>
      <w:r w:rsidRPr="002C2772">
        <w:lastRenderedPageBreak/>
        <w:fldChar w:fldCharType="begin" w:fldLock="1"/>
      </w:r>
      <w:r w:rsidRPr="002C2772">
        <w:instrText>MERGEFIELD Element.Stereotype</w:instrText>
      </w:r>
      <w:r w:rsidRPr="002C2772">
        <w:fldChar w:fldCharType="separate"/>
      </w:r>
      <w:r w:rsidRPr="002C2772">
        <w:t>«Objecttype»</w:t>
      </w:r>
      <w:r w:rsidRPr="002C2772">
        <w:fldChar w:fldCharType="end"/>
      </w:r>
      <w:r w:rsidRPr="002C2772">
        <w:t xml:space="preserve"> </w:t>
      </w:r>
      <w:r w:rsidRPr="002C2772">
        <w:fldChar w:fldCharType="begin" w:fldLock="1"/>
      </w:r>
      <w:r w:rsidRPr="002C2772">
        <w:instrText>MERGEFIELD Element.Name</w:instrText>
      </w:r>
      <w:r w:rsidRPr="002C2772">
        <w:fldChar w:fldCharType="separate"/>
      </w:r>
      <w:r w:rsidRPr="002C2772">
        <w:t>INGESCHREVEN NIET-NATUURLIJK PERSOON</w:t>
      </w:r>
      <w:r w:rsidRPr="002C2772">
        <w:fldChar w:fldCharType="end"/>
      </w:r>
    </w:p>
    <w:tbl>
      <w:tblPr>
        <w:tblW w:w="0" w:type="auto"/>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33B89AB6" w14:textId="77777777" w:rsidTr="00D42B42">
        <w:trPr>
          <w:trHeight w:val="271"/>
        </w:trPr>
        <w:tc>
          <w:tcPr>
            <w:tcW w:w="2340" w:type="dxa"/>
            <w:gridSpan w:val="2"/>
            <w:hideMark/>
          </w:tcPr>
          <w:p w14:paraId="0B2AEB4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0890BD3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NIET-NATUURLIJK PERSOON</w:t>
            </w:r>
            <w:r w:rsidRPr="00D42B42">
              <w:rPr>
                <w:rFonts w:ascii="Arial" w:hAnsi="Arial" w:cs="Arial"/>
                <w:color w:val="000000"/>
                <w:sz w:val="20"/>
                <w:szCs w:val="20"/>
                <w:lang w:val="en-AU"/>
              </w:rPr>
              <w:fldChar w:fldCharType="end"/>
            </w:r>
          </w:p>
        </w:tc>
      </w:tr>
      <w:tr w:rsidR="00D42B42" w:rsidRPr="00D42B42" w14:paraId="235D1D59" w14:textId="77777777" w:rsidTr="00D42B42">
        <w:trPr>
          <w:trHeight w:hRule="exact" w:val="128"/>
        </w:trPr>
        <w:tc>
          <w:tcPr>
            <w:tcW w:w="2340" w:type="dxa"/>
            <w:gridSpan w:val="2"/>
          </w:tcPr>
          <w:p w14:paraId="4C1411E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8FED5C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A403DEB" w14:textId="77777777" w:rsidTr="00D42B42">
        <w:tc>
          <w:tcPr>
            <w:tcW w:w="2340" w:type="dxa"/>
            <w:gridSpan w:val="2"/>
            <w:hideMark/>
          </w:tcPr>
          <w:p w14:paraId="463BAD2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7A6FB35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INN</w:t>
            </w:r>
            <w:r w:rsidRPr="00D42B42">
              <w:rPr>
                <w:rFonts w:ascii="Arial" w:hAnsi="Arial" w:cs="Arial"/>
                <w:color w:val="000000"/>
                <w:sz w:val="20"/>
                <w:szCs w:val="20"/>
                <w:lang w:val="en-AU"/>
              </w:rPr>
              <w:fldChar w:fldCharType="end"/>
            </w:r>
          </w:p>
        </w:tc>
      </w:tr>
      <w:tr w:rsidR="00D42B42" w:rsidRPr="00D42B42" w14:paraId="74E74B99" w14:textId="77777777" w:rsidTr="00D42B42">
        <w:trPr>
          <w:trHeight w:hRule="exact" w:val="128"/>
        </w:trPr>
        <w:tc>
          <w:tcPr>
            <w:tcW w:w="2340" w:type="dxa"/>
            <w:gridSpan w:val="2"/>
          </w:tcPr>
          <w:p w14:paraId="7D94191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593747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07FBC17" w14:textId="77777777" w:rsidTr="00D42B42">
        <w:tc>
          <w:tcPr>
            <w:tcW w:w="2340" w:type="dxa"/>
            <w:gridSpan w:val="2"/>
            <w:hideMark/>
          </w:tcPr>
          <w:p w14:paraId="684C150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49CFB5D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NHR</w:t>
            </w:r>
          </w:p>
        </w:tc>
      </w:tr>
      <w:tr w:rsidR="00D42B42" w:rsidRPr="00D42B42" w14:paraId="3D03DC7C" w14:textId="77777777" w:rsidTr="00D42B42">
        <w:trPr>
          <w:trHeight w:hRule="exact" w:val="128"/>
        </w:trPr>
        <w:tc>
          <w:tcPr>
            <w:tcW w:w="2340" w:type="dxa"/>
            <w:gridSpan w:val="2"/>
          </w:tcPr>
          <w:p w14:paraId="7F5FA70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397AE3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FB452C5" w14:textId="77777777" w:rsidTr="00D42B42">
        <w:trPr>
          <w:trHeight w:val="230"/>
        </w:trPr>
        <w:tc>
          <w:tcPr>
            <w:tcW w:w="2340" w:type="dxa"/>
            <w:gridSpan w:val="2"/>
            <w:hideMark/>
          </w:tcPr>
          <w:p w14:paraId="582E4CB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0342409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Een in het Nieuw Handelsregister ingeschreven NIET NATUURLIJK PERSOON</w:t>
            </w:r>
            <w:r w:rsidRPr="00D42B42">
              <w:rPr>
                <w:rFonts w:ascii="Arial" w:hAnsi="Arial" w:cs="Arial"/>
                <w:color w:val="000000"/>
                <w:sz w:val="20"/>
                <w:szCs w:val="20"/>
                <w:lang w:val="en-AU"/>
              </w:rPr>
              <w:fldChar w:fldCharType="end"/>
            </w:r>
          </w:p>
        </w:tc>
      </w:tr>
      <w:tr w:rsidR="00D42B42" w:rsidRPr="00D42B42" w14:paraId="0441E024" w14:textId="77777777" w:rsidTr="00D42B42">
        <w:trPr>
          <w:trHeight w:hRule="exact" w:val="68"/>
        </w:trPr>
        <w:tc>
          <w:tcPr>
            <w:tcW w:w="2340" w:type="dxa"/>
            <w:gridSpan w:val="2"/>
          </w:tcPr>
          <w:p w14:paraId="63D823B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5DEED4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C1913D5" w14:textId="77777777" w:rsidTr="00D42B42">
        <w:trPr>
          <w:trHeight w:val="271"/>
        </w:trPr>
        <w:tc>
          <w:tcPr>
            <w:tcW w:w="2340" w:type="dxa"/>
            <w:gridSpan w:val="2"/>
            <w:hideMark/>
          </w:tcPr>
          <w:p w14:paraId="6E4077A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3A3B32C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 o.b.v. NHR</w:t>
            </w:r>
          </w:p>
        </w:tc>
      </w:tr>
      <w:tr w:rsidR="00D42B42" w:rsidRPr="00D42B42" w14:paraId="67E555FE" w14:textId="77777777" w:rsidTr="00D42B42">
        <w:trPr>
          <w:trHeight w:hRule="exact" w:val="128"/>
        </w:trPr>
        <w:tc>
          <w:tcPr>
            <w:tcW w:w="2340" w:type="dxa"/>
            <w:gridSpan w:val="2"/>
          </w:tcPr>
          <w:p w14:paraId="391A83A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93A97F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77B2077" w14:textId="77777777" w:rsidTr="00D42B42">
        <w:tc>
          <w:tcPr>
            <w:tcW w:w="2340" w:type="dxa"/>
            <w:gridSpan w:val="2"/>
            <w:hideMark/>
          </w:tcPr>
          <w:p w14:paraId="6420DAF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5B7E4DC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0446B306" w14:textId="77777777" w:rsidTr="00D42B42">
        <w:trPr>
          <w:trHeight w:hRule="exact" w:val="128"/>
        </w:trPr>
        <w:tc>
          <w:tcPr>
            <w:tcW w:w="2340" w:type="dxa"/>
            <w:gridSpan w:val="2"/>
          </w:tcPr>
          <w:p w14:paraId="6999462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825269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F0E46CD" w14:textId="77777777" w:rsidTr="00D42B42">
        <w:tc>
          <w:tcPr>
            <w:tcW w:w="2340" w:type="dxa"/>
            <w:gridSpan w:val="2"/>
            <w:hideMark/>
          </w:tcPr>
          <w:p w14:paraId="274E8ED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0BC9FD7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Calibri" w:hAnsi="Calibri" w:cs="Calibri"/>
                <w:color w:val="FF0000"/>
                <w:sz w:val="22"/>
                <w:szCs w:val="22"/>
                <w:u w:val="single"/>
              </w:rPr>
              <w:t>RSIN</w:t>
            </w:r>
          </w:p>
        </w:tc>
      </w:tr>
      <w:tr w:rsidR="00D42B42" w:rsidRPr="00D42B42" w14:paraId="0A3FDCCE" w14:textId="77777777" w:rsidTr="00D42B42">
        <w:trPr>
          <w:trHeight w:hRule="exact" w:val="128"/>
        </w:trPr>
        <w:tc>
          <w:tcPr>
            <w:tcW w:w="2340" w:type="dxa"/>
            <w:gridSpan w:val="2"/>
          </w:tcPr>
          <w:p w14:paraId="41BF0EA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9A0D60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0A15EA33" w14:textId="77777777" w:rsidTr="00D42B42">
        <w:tc>
          <w:tcPr>
            <w:tcW w:w="2340" w:type="dxa"/>
            <w:gridSpan w:val="2"/>
            <w:hideMark/>
          </w:tcPr>
          <w:p w14:paraId="4F0693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hideMark/>
          </w:tcPr>
          <w:p w14:paraId="4A646F7D" w14:textId="4D38BE08" w:rsidR="00D42B42" w:rsidRPr="00D42B42" w:rsidRDefault="00D42B42" w:rsidP="00CC0C34">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De verzameling ingeschreven niet natuurlijke personen bestaat uit alle personen met een rechtsvorm anders dan de eenmanszaak</w:t>
            </w:r>
            <w:r w:rsidR="00CC0C34">
              <w:rPr>
                <w:rFonts w:ascii="Calibri" w:hAnsi="Calibri" w:cs="Calibri"/>
                <w:color w:val="0F0F0F"/>
                <w:sz w:val="22"/>
                <w:szCs w:val="22"/>
              </w:rPr>
              <w:t>.</w:t>
            </w:r>
          </w:p>
        </w:tc>
      </w:tr>
      <w:tr w:rsidR="00D42B42" w:rsidRPr="00D42B42" w14:paraId="688CEA1F" w14:textId="77777777" w:rsidTr="00D42B42">
        <w:trPr>
          <w:trHeight w:hRule="exact" w:val="128"/>
        </w:trPr>
        <w:tc>
          <w:tcPr>
            <w:tcW w:w="2340" w:type="dxa"/>
            <w:gridSpan w:val="2"/>
          </w:tcPr>
          <w:p w14:paraId="05C66D9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2865E84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E063A84" w14:textId="77777777" w:rsidTr="00D42B42">
        <w:trPr>
          <w:trHeight w:hRule="exact" w:val="256"/>
        </w:trPr>
        <w:tc>
          <w:tcPr>
            <w:tcW w:w="2340" w:type="dxa"/>
            <w:gridSpan w:val="2"/>
            <w:hideMark/>
          </w:tcPr>
          <w:p w14:paraId="00FE8A8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tcPr>
          <w:p w14:paraId="4015C3D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3DEC9B6" w14:textId="77777777" w:rsidTr="00D42B42">
        <w:trPr>
          <w:trHeight w:hRule="exact" w:val="256"/>
        </w:trPr>
        <w:tc>
          <w:tcPr>
            <w:tcW w:w="2340" w:type="dxa"/>
            <w:gridSpan w:val="2"/>
          </w:tcPr>
          <w:p w14:paraId="6FFF961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B2EF7A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C819D65" w14:textId="77777777" w:rsidTr="00D42B42">
        <w:tc>
          <w:tcPr>
            <w:tcW w:w="2340" w:type="dxa"/>
            <w:gridSpan w:val="2"/>
            <w:hideMark/>
          </w:tcPr>
          <w:p w14:paraId="64ED060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740C721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4588F81C" w14:textId="77777777" w:rsidTr="00D42B42">
        <w:tc>
          <w:tcPr>
            <w:tcW w:w="450" w:type="dxa"/>
          </w:tcPr>
          <w:p w14:paraId="337FF8A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78" w:name="BKM_45A244CC_A0BA_4c4c_A474_DB973C94AF3D"/>
          </w:p>
        </w:tc>
        <w:tc>
          <w:tcPr>
            <w:tcW w:w="2790" w:type="dxa"/>
            <w:gridSpan w:val="2"/>
            <w:hideMark/>
          </w:tcPr>
          <w:p w14:paraId="4F729A5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7A97277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13D1B46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6F01D74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34AC000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D42B42" w14:paraId="64A41C83" w14:textId="77777777" w:rsidTr="00D42B42">
        <w:tc>
          <w:tcPr>
            <w:tcW w:w="450" w:type="dxa"/>
          </w:tcPr>
          <w:p w14:paraId="32A32A8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38A36D83" w14:textId="0FF019DF" w:rsidR="00D42B42" w:rsidRPr="00D42B42" w:rsidRDefault="00D42B42" w:rsidP="000704D1">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RSIN</w:t>
            </w:r>
            <w:r w:rsidRPr="00D42B42">
              <w:rPr>
                <w:rFonts w:ascii="Arial" w:hAnsi="Arial" w:cs="Arial"/>
                <w:color w:val="000000"/>
                <w:sz w:val="20"/>
                <w:szCs w:val="20"/>
                <w:lang w:val="en-AU"/>
              </w:rPr>
              <w:fldChar w:fldCharType="end"/>
            </w:r>
            <w:r w:rsidR="000704D1">
              <w:rPr>
                <w:rFonts w:ascii="Arial" w:hAnsi="Arial" w:cs="Arial"/>
                <w:color w:val="000000"/>
                <w:sz w:val="20"/>
                <w:szCs w:val="20"/>
                <w:lang w:val="en-AU"/>
              </w:rPr>
              <w:t xml:space="preserve"> </w:t>
            </w:r>
          </w:p>
        </w:tc>
        <w:tc>
          <w:tcPr>
            <w:tcW w:w="4230" w:type="dxa"/>
            <w:hideMark/>
          </w:tcPr>
          <w:p w14:paraId="70AD06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Het door een kamer toegekend uniek nummer voor de INGESCHREVEN NIET-NATUURLIJK PERSOON</w:t>
            </w:r>
            <w:r w:rsidRPr="00D42B42">
              <w:rPr>
                <w:rFonts w:ascii="Arial" w:hAnsi="Arial" w:cs="Arial"/>
                <w:color w:val="000000"/>
                <w:sz w:val="20"/>
                <w:szCs w:val="20"/>
                <w:lang w:val="en-AU"/>
              </w:rPr>
              <w:fldChar w:fldCharType="end"/>
            </w:r>
          </w:p>
        </w:tc>
        <w:tc>
          <w:tcPr>
            <w:tcW w:w="1080" w:type="dxa"/>
            <w:hideMark/>
          </w:tcPr>
          <w:p w14:paraId="38E7894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N9</w:t>
            </w:r>
            <w:r w:rsidRPr="00D42B42">
              <w:rPr>
                <w:rFonts w:ascii="Arial" w:hAnsi="Arial" w:cs="Arial"/>
                <w:color w:val="000000"/>
                <w:sz w:val="20"/>
                <w:szCs w:val="20"/>
                <w:lang w:val="en-AU"/>
              </w:rPr>
              <w:fldChar w:fldCharType="end"/>
            </w:r>
          </w:p>
        </w:tc>
        <w:tc>
          <w:tcPr>
            <w:tcW w:w="810" w:type="dxa"/>
            <w:hideMark/>
          </w:tcPr>
          <w:p w14:paraId="258B1B5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78"/>
      </w:tr>
      <w:tr w:rsidR="00D42B42" w:rsidRPr="00D42B42" w14:paraId="34003B80" w14:textId="77777777" w:rsidTr="00D42B42">
        <w:tc>
          <w:tcPr>
            <w:tcW w:w="450" w:type="dxa"/>
          </w:tcPr>
          <w:p w14:paraId="06E6B3D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79" w:name="BKM_AE929130_03DA_4c4b_8C95_8961CF1E4291"/>
          </w:p>
        </w:tc>
        <w:tc>
          <w:tcPr>
            <w:tcW w:w="2790" w:type="dxa"/>
            <w:gridSpan w:val="2"/>
            <w:hideMark/>
          </w:tcPr>
          <w:p w14:paraId="5B8F232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Ingeschreven niet-natuurlijk persoon typering</w:t>
            </w:r>
            <w:r w:rsidRPr="00D42B42">
              <w:rPr>
                <w:rFonts w:ascii="Arial" w:hAnsi="Arial" w:cs="Arial"/>
                <w:color w:val="000000"/>
                <w:sz w:val="20"/>
                <w:szCs w:val="20"/>
                <w:lang w:val="en-AU"/>
              </w:rPr>
              <w:fldChar w:fldCharType="end"/>
            </w:r>
          </w:p>
        </w:tc>
        <w:tc>
          <w:tcPr>
            <w:tcW w:w="4230" w:type="dxa"/>
            <w:hideMark/>
          </w:tcPr>
          <w:p w14:paraId="1D44E218" w14:textId="77777777" w:rsidR="00D42B42" w:rsidRPr="006E0123"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6E0123">
              <w:rPr>
                <w:rFonts w:ascii="Arial" w:hAnsi="Arial" w:cs="Arial"/>
                <w:color w:val="FF0000"/>
                <w:sz w:val="20"/>
                <w:szCs w:val="20"/>
                <w:u w:val="single"/>
                <w:lang w:val="en-AU"/>
              </w:rPr>
              <w:fldChar w:fldCharType="begin" w:fldLock="1"/>
            </w:r>
            <w:r w:rsidRPr="00D54C45">
              <w:rPr>
                <w:rFonts w:ascii="Arial" w:hAnsi="Arial" w:cs="Arial"/>
                <w:color w:val="FF0000"/>
                <w:sz w:val="20"/>
                <w:szCs w:val="20"/>
                <w:u w:val="single"/>
              </w:rPr>
              <w:instrText xml:space="preserve">MERGEFIELD </w:instrText>
            </w:r>
            <w:r w:rsidRPr="006E0123">
              <w:rPr>
                <w:rFonts w:ascii="Calibri" w:hAnsi="Calibri" w:cs="Calibri"/>
                <w:color w:val="FF0000"/>
                <w:sz w:val="22"/>
                <w:szCs w:val="22"/>
                <w:u w:val="single"/>
              </w:rPr>
              <w:instrText>Att.Notes</w:instrText>
            </w:r>
            <w:r w:rsidRPr="006E0123">
              <w:rPr>
                <w:rFonts w:ascii="Arial" w:hAnsi="Arial" w:cs="Arial"/>
                <w:color w:val="FF0000"/>
                <w:sz w:val="20"/>
                <w:szCs w:val="20"/>
                <w:u w:val="single"/>
                <w:lang w:val="en-AU"/>
              </w:rPr>
              <w:fldChar w:fldCharType="end"/>
            </w:r>
            <w:r w:rsidRPr="006E0123">
              <w:rPr>
                <w:rFonts w:ascii="Calibri" w:hAnsi="Calibri" w:cs="Calibri"/>
                <w:color w:val="FF0000"/>
                <w:sz w:val="22"/>
                <w:szCs w:val="22"/>
                <w:u w:val="single"/>
              </w:rPr>
              <w:t xml:space="preserve">Het onderscheid van een ingeschreven niet-natuurlijk persoon in een </w:t>
            </w:r>
          </w:p>
          <w:p w14:paraId="76A27268" w14:textId="77777777" w:rsidR="00D42B42" w:rsidRPr="006E0123"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6E0123">
              <w:rPr>
                <w:rFonts w:ascii="Calibri" w:hAnsi="Calibri" w:cs="Calibri"/>
                <w:color w:val="FF0000"/>
                <w:sz w:val="22"/>
                <w:szCs w:val="22"/>
                <w:u w:val="single"/>
              </w:rPr>
              <w:t>rechtspersoon i.o., eenmanszaak met meerdere eigenaren, samenwerkingsverband, rechtspersoon of buitenlandse vennootschap.</w:t>
            </w:r>
          </w:p>
        </w:tc>
        <w:tc>
          <w:tcPr>
            <w:tcW w:w="1080" w:type="dxa"/>
            <w:hideMark/>
          </w:tcPr>
          <w:p w14:paraId="510BE8C1" w14:textId="5278B49B" w:rsidR="00D42B42" w:rsidRPr="00614647" w:rsidRDefault="0020774D"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2"/>
                <w:szCs w:val="22"/>
                <w:u w:val="single"/>
              </w:rPr>
            </w:pPr>
            <w:r w:rsidRPr="00D54C45">
              <w:rPr>
                <w:rFonts w:asciiTheme="minorHAnsi" w:hAnsiTheme="minorHAnsi" w:cs="Arial"/>
                <w:color w:val="FF0000"/>
                <w:sz w:val="22"/>
                <w:szCs w:val="22"/>
                <w:u w:val="single"/>
              </w:rPr>
              <w:t>t</w:t>
            </w:r>
            <w:r w:rsidR="00F03C31" w:rsidRPr="00D54C45">
              <w:rPr>
                <w:rFonts w:asciiTheme="minorHAnsi" w:hAnsiTheme="minorHAnsi" w:cs="Arial"/>
                <w:color w:val="FF0000"/>
                <w:sz w:val="22"/>
                <w:szCs w:val="22"/>
                <w:u w:val="single"/>
              </w:rPr>
              <w:t>ypering ingeschreven niet-natuurlijk persoon</w:t>
            </w:r>
          </w:p>
        </w:tc>
        <w:tc>
          <w:tcPr>
            <w:tcW w:w="810" w:type="dxa"/>
            <w:hideMark/>
          </w:tcPr>
          <w:p w14:paraId="50ED2062" w14:textId="77777777" w:rsidR="00D42B42" w:rsidRPr="006E0123"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6E0123">
              <w:rPr>
                <w:rFonts w:ascii="Arial" w:hAnsi="Arial" w:cs="Arial"/>
                <w:color w:val="FF0000"/>
                <w:sz w:val="20"/>
                <w:szCs w:val="20"/>
                <w:u w:val="single"/>
                <w:lang w:val="en-AU"/>
              </w:rPr>
              <w:fldChar w:fldCharType="begin" w:fldLock="1"/>
            </w:r>
            <w:r w:rsidRPr="006E0123">
              <w:rPr>
                <w:rFonts w:ascii="Arial" w:hAnsi="Arial" w:cs="Arial"/>
                <w:color w:val="FF0000"/>
                <w:sz w:val="20"/>
                <w:szCs w:val="20"/>
                <w:u w:val="single"/>
                <w:lang w:val="en-AU"/>
              </w:rPr>
              <w:instrText xml:space="preserve">MERGEFIELD </w:instrText>
            </w:r>
            <w:r w:rsidRPr="006E0123">
              <w:rPr>
                <w:rFonts w:ascii="Calibri" w:hAnsi="Calibri" w:cs="Calibri"/>
                <w:color w:val="FF0000"/>
                <w:sz w:val="22"/>
                <w:szCs w:val="22"/>
                <w:u w:val="single"/>
              </w:rPr>
              <w:instrText>Att.LowerBound</w:instrText>
            </w:r>
            <w:r w:rsidRPr="006E0123">
              <w:rPr>
                <w:rFonts w:ascii="Arial" w:hAnsi="Arial" w:cs="Arial"/>
                <w:color w:val="FF0000"/>
                <w:sz w:val="20"/>
                <w:szCs w:val="20"/>
                <w:u w:val="single"/>
                <w:lang w:val="en-AU"/>
              </w:rPr>
              <w:fldChar w:fldCharType="separate"/>
            </w:r>
            <w:r w:rsidRPr="006E0123">
              <w:rPr>
                <w:rFonts w:ascii="Calibri" w:hAnsi="Calibri" w:cs="Calibri"/>
                <w:color w:val="FF0000"/>
                <w:sz w:val="22"/>
                <w:szCs w:val="22"/>
                <w:u w:val="single"/>
              </w:rPr>
              <w:t>1</w:t>
            </w:r>
            <w:r w:rsidRPr="006E0123">
              <w:rPr>
                <w:rFonts w:ascii="Arial" w:hAnsi="Arial" w:cs="Arial"/>
                <w:color w:val="FF0000"/>
                <w:sz w:val="20"/>
                <w:szCs w:val="20"/>
                <w:u w:val="single"/>
                <w:lang w:val="en-AU"/>
              </w:rPr>
              <w:fldChar w:fldCharType="end"/>
            </w:r>
            <w:r w:rsidRPr="006E0123">
              <w:rPr>
                <w:rFonts w:ascii="Calibri" w:hAnsi="Calibri" w:cs="Calibri"/>
                <w:color w:val="FF0000"/>
                <w:sz w:val="22"/>
                <w:szCs w:val="22"/>
                <w:u w:val="single"/>
              </w:rPr>
              <w:t xml:space="preserve"> - </w:t>
            </w:r>
            <w:r w:rsidRPr="006E0123">
              <w:rPr>
                <w:rFonts w:ascii="Arial" w:hAnsi="Arial" w:cs="Arial"/>
                <w:color w:val="FF0000"/>
                <w:sz w:val="20"/>
                <w:szCs w:val="20"/>
                <w:u w:val="single"/>
                <w:lang w:val="en-AU"/>
              </w:rPr>
              <w:fldChar w:fldCharType="begin" w:fldLock="1"/>
            </w:r>
            <w:r w:rsidRPr="006E0123">
              <w:rPr>
                <w:rFonts w:ascii="Calibri" w:hAnsi="Calibri" w:cs="Calibri"/>
                <w:color w:val="FF0000"/>
                <w:sz w:val="22"/>
                <w:szCs w:val="22"/>
                <w:u w:val="single"/>
              </w:rPr>
              <w:instrText>MERGEFIELD Att.UpperBound</w:instrText>
            </w:r>
            <w:r w:rsidRPr="006E0123">
              <w:rPr>
                <w:rFonts w:ascii="Arial" w:hAnsi="Arial" w:cs="Arial"/>
                <w:color w:val="FF0000"/>
                <w:sz w:val="20"/>
                <w:szCs w:val="20"/>
                <w:u w:val="single"/>
                <w:lang w:val="en-AU"/>
              </w:rPr>
              <w:fldChar w:fldCharType="separate"/>
            </w:r>
            <w:r w:rsidRPr="006E0123">
              <w:rPr>
                <w:rFonts w:ascii="Calibri" w:hAnsi="Calibri" w:cs="Calibri"/>
                <w:color w:val="FF0000"/>
                <w:sz w:val="22"/>
                <w:szCs w:val="22"/>
                <w:u w:val="single"/>
              </w:rPr>
              <w:t>1</w:t>
            </w:r>
            <w:r w:rsidRPr="006E0123">
              <w:rPr>
                <w:rFonts w:ascii="Arial" w:hAnsi="Arial" w:cs="Arial"/>
                <w:color w:val="FF0000"/>
                <w:sz w:val="20"/>
                <w:szCs w:val="20"/>
                <w:u w:val="single"/>
                <w:lang w:val="en-AU"/>
              </w:rPr>
              <w:fldChar w:fldCharType="end"/>
            </w:r>
          </w:p>
        </w:tc>
        <w:bookmarkEnd w:id="79"/>
      </w:tr>
      <w:tr w:rsidR="00D42B42" w:rsidRPr="00D42B42" w14:paraId="53C0C981" w14:textId="77777777" w:rsidTr="00D42B42">
        <w:tc>
          <w:tcPr>
            <w:tcW w:w="450" w:type="dxa"/>
          </w:tcPr>
          <w:p w14:paraId="07F7668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80" w:name="BKM_25CF069C_5E1B_48f8_A3C9_78A70ADFB7B6"/>
          </w:p>
        </w:tc>
        <w:tc>
          <w:tcPr>
            <w:tcW w:w="2790" w:type="dxa"/>
            <w:gridSpan w:val="2"/>
            <w:hideMark/>
          </w:tcPr>
          <w:p w14:paraId="3926333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Rechtsvorm</w:t>
            </w:r>
            <w:r w:rsidRPr="00D42B42">
              <w:rPr>
                <w:rFonts w:ascii="Arial" w:hAnsi="Arial" w:cs="Arial"/>
                <w:color w:val="000000"/>
                <w:sz w:val="20"/>
                <w:szCs w:val="20"/>
                <w:lang w:val="en-AU"/>
              </w:rPr>
              <w:fldChar w:fldCharType="end"/>
            </w:r>
          </w:p>
        </w:tc>
        <w:tc>
          <w:tcPr>
            <w:tcW w:w="4230" w:type="dxa"/>
            <w:hideMark/>
          </w:tcPr>
          <w:p w14:paraId="0988D3A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juridische vorm van de INGESCHREVEN NIET-NATUURLIJK PERSOON.</w:t>
            </w:r>
            <w:r w:rsidRPr="00D42B42">
              <w:rPr>
                <w:rFonts w:ascii="Arial" w:hAnsi="Arial" w:cs="Arial"/>
                <w:color w:val="000000"/>
                <w:sz w:val="20"/>
                <w:szCs w:val="20"/>
                <w:lang w:val="en-AU"/>
              </w:rPr>
              <w:fldChar w:fldCharType="end"/>
            </w:r>
          </w:p>
        </w:tc>
        <w:tc>
          <w:tcPr>
            <w:tcW w:w="1080" w:type="dxa"/>
            <w:hideMark/>
          </w:tcPr>
          <w:p w14:paraId="612D5AE1" w14:textId="7E0D503C" w:rsidR="00D42B42" w:rsidRPr="00614647" w:rsidRDefault="0020774D" w:rsidP="00031BB9">
            <w:pPr>
              <w:widowControl w:val="0"/>
              <w:shd w:val="clear" w:color="auto" w:fill="FFFFFF"/>
              <w:autoSpaceDE w:val="0"/>
              <w:autoSpaceDN w:val="0"/>
              <w:adjustRightInd w:val="0"/>
              <w:spacing w:line="256" w:lineRule="auto"/>
              <w:contextualSpacing w:val="0"/>
              <w:rPr>
                <w:rFonts w:asciiTheme="minorHAnsi" w:hAnsiTheme="minorHAnsi" w:cs="Calibri"/>
                <w:color w:val="000000"/>
                <w:sz w:val="22"/>
                <w:szCs w:val="22"/>
                <w:u w:val="single"/>
              </w:rPr>
            </w:pPr>
            <w:r>
              <w:rPr>
                <w:rFonts w:asciiTheme="minorHAnsi" w:hAnsiTheme="minorHAnsi" w:cs="Arial"/>
                <w:color w:val="FF0000"/>
                <w:sz w:val="22"/>
                <w:szCs w:val="22"/>
                <w:u w:val="single"/>
                <w:lang w:val="en-AU"/>
              </w:rPr>
              <w:t>s</w:t>
            </w:r>
            <w:r w:rsidR="00031BB9">
              <w:rPr>
                <w:rFonts w:asciiTheme="minorHAnsi" w:hAnsiTheme="minorHAnsi" w:cs="Arial"/>
                <w:color w:val="FF0000"/>
                <w:sz w:val="22"/>
                <w:szCs w:val="22"/>
                <w:u w:val="single"/>
                <w:lang w:val="en-AU"/>
              </w:rPr>
              <w:t>oort r</w:t>
            </w:r>
            <w:r w:rsidR="00F03C31" w:rsidRPr="00614647">
              <w:rPr>
                <w:rFonts w:asciiTheme="minorHAnsi" w:hAnsiTheme="minorHAnsi" w:cs="Arial"/>
                <w:color w:val="FF0000"/>
                <w:sz w:val="22"/>
                <w:szCs w:val="22"/>
                <w:u w:val="single"/>
                <w:lang w:val="en-AU"/>
              </w:rPr>
              <w:t>echtsvorm</w:t>
            </w:r>
          </w:p>
        </w:tc>
        <w:tc>
          <w:tcPr>
            <w:tcW w:w="810" w:type="dxa"/>
            <w:hideMark/>
          </w:tcPr>
          <w:p w14:paraId="24044B1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80"/>
      </w:tr>
      <w:tr w:rsidR="00D42B42" w:rsidRPr="00D42B42" w14:paraId="6F49B098" w14:textId="77777777" w:rsidTr="00D42B42">
        <w:tc>
          <w:tcPr>
            <w:tcW w:w="450" w:type="dxa"/>
          </w:tcPr>
          <w:p w14:paraId="25FF3D2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81" w:name="BKM_A79988B8_DFD6_49c8_9996_A22579B02F5C"/>
          </w:p>
        </w:tc>
        <w:tc>
          <w:tcPr>
            <w:tcW w:w="2790" w:type="dxa"/>
            <w:gridSpan w:val="2"/>
            <w:hideMark/>
          </w:tcPr>
          <w:p w14:paraId="4BD981C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Publiekrechtelijke rechtsvorm</w:t>
            </w:r>
            <w:r w:rsidRPr="00D42B42">
              <w:rPr>
                <w:rFonts w:ascii="Arial" w:hAnsi="Arial" w:cs="Arial"/>
                <w:color w:val="000000"/>
                <w:sz w:val="20"/>
                <w:szCs w:val="20"/>
                <w:lang w:val="en-AU"/>
              </w:rPr>
              <w:fldChar w:fldCharType="end"/>
            </w:r>
          </w:p>
        </w:tc>
        <w:tc>
          <w:tcPr>
            <w:tcW w:w="4230" w:type="dxa"/>
            <w:hideMark/>
          </w:tcPr>
          <w:p w14:paraId="7254276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Een nadere aanduiding van de publiekrechtelijke rechtspersoon.</w:t>
            </w:r>
            <w:r w:rsidRPr="00D42B42">
              <w:rPr>
                <w:rFonts w:ascii="Arial" w:hAnsi="Arial" w:cs="Arial"/>
                <w:color w:val="000000"/>
                <w:sz w:val="20"/>
                <w:szCs w:val="20"/>
                <w:lang w:val="en-AU"/>
              </w:rPr>
              <w:fldChar w:fldCharType="end"/>
            </w:r>
          </w:p>
        </w:tc>
        <w:tc>
          <w:tcPr>
            <w:tcW w:w="1080" w:type="dxa"/>
            <w:hideMark/>
          </w:tcPr>
          <w:p w14:paraId="217957AB" w14:textId="57AB1A30" w:rsidR="00D42B42" w:rsidRPr="00614647" w:rsidRDefault="0020774D" w:rsidP="00031BB9">
            <w:pPr>
              <w:widowControl w:val="0"/>
              <w:shd w:val="clear" w:color="auto" w:fill="FFFFFF"/>
              <w:autoSpaceDE w:val="0"/>
              <w:autoSpaceDN w:val="0"/>
              <w:adjustRightInd w:val="0"/>
              <w:spacing w:line="256" w:lineRule="auto"/>
              <w:contextualSpacing w:val="0"/>
              <w:rPr>
                <w:rFonts w:asciiTheme="minorHAnsi" w:hAnsiTheme="minorHAnsi" w:cs="Calibri"/>
                <w:color w:val="FF0000"/>
                <w:sz w:val="22"/>
                <w:szCs w:val="22"/>
                <w:u w:val="single"/>
              </w:rPr>
            </w:pPr>
            <w:r>
              <w:rPr>
                <w:rFonts w:asciiTheme="minorHAnsi" w:hAnsiTheme="minorHAnsi" w:cs="Arial"/>
                <w:color w:val="FF0000"/>
                <w:sz w:val="22"/>
                <w:szCs w:val="22"/>
                <w:u w:val="single"/>
                <w:lang w:val="en-AU"/>
              </w:rPr>
              <w:t>s</w:t>
            </w:r>
            <w:r w:rsidR="00031BB9">
              <w:rPr>
                <w:rFonts w:asciiTheme="minorHAnsi" w:hAnsiTheme="minorHAnsi" w:cs="Arial"/>
                <w:color w:val="FF0000"/>
                <w:sz w:val="22"/>
                <w:szCs w:val="22"/>
                <w:u w:val="single"/>
                <w:lang w:val="en-AU"/>
              </w:rPr>
              <w:t>oort p</w:t>
            </w:r>
            <w:r w:rsidR="00F03C31" w:rsidRPr="00614647">
              <w:rPr>
                <w:rFonts w:asciiTheme="minorHAnsi" w:hAnsiTheme="minorHAnsi" w:cs="Arial"/>
                <w:color w:val="FF0000"/>
                <w:sz w:val="22"/>
                <w:szCs w:val="22"/>
                <w:u w:val="single"/>
                <w:lang w:val="en-AU"/>
              </w:rPr>
              <w:t>ubliekrechtelijk rechtsvorm</w:t>
            </w:r>
          </w:p>
        </w:tc>
        <w:tc>
          <w:tcPr>
            <w:tcW w:w="810" w:type="dxa"/>
            <w:hideMark/>
          </w:tcPr>
          <w:p w14:paraId="4724F14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81"/>
      </w:tr>
      <w:tr w:rsidR="00D42B42" w:rsidRPr="00D42B42" w14:paraId="7B3A6FD5" w14:textId="77777777" w:rsidTr="00D42B42">
        <w:tc>
          <w:tcPr>
            <w:tcW w:w="450" w:type="dxa"/>
          </w:tcPr>
          <w:p w14:paraId="7908BC1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82" w:name="BKM_FBFCBD07_4B34_4521_870D_F786ED77E859"/>
          </w:p>
        </w:tc>
        <w:tc>
          <w:tcPr>
            <w:tcW w:w="2790" w:type="dxa"/>
            <w:gridSpan w:val="2"/>
            <w:hideMark/>
          </w:tcPr>
          <w:p w14:paraId="5F23B3F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Overige privaatrechtelijk rechtsvorm</w:t>
            </w:r>
            <w:r w:rsidRPr="00D42B42">
              <w:rPr>
                <w:rFonts w:ascii="Arial" w:hAnsi="Arial" w:cs="Arial"/>
                <w:color w:val="000000"/>
                <w:sz w:val="20"/>
                <w:szCs w:val="20"/>
                <w:lang w:val="en-AU"/>
              </w:rPr>
              <w:fldChar w:fldCharType="end"/>
            </w:r>
          </w:p>
        </w:tc>
        <w:tc>
          <w:tcPr>
            <w:tcW w:w="4230" w:type="dxa"/>
            <w:hideMark/>
          </w:tcPr>
          <w:p w14:paraId="77BBD1D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rechtsvorm van de overige privaatrechtelijke rechtspersoon</w:t>
            </w:r>
            <w:r w:rsidRPr="00D42B42">
              <w:rPr>
                <w:rFonts w:ascii="Arial" w:hAnsi="Arial" w:cs="Arial"/>
                <w:color w:val="000000"/>
                <w:sz w:val="20"/>
                <w:szCs w:val="20"/>
                <w:lang w:val="en-AU"/>
              </w:rPr>
              <w:fldChar w:fldCharType="end"/>
            </w:r>
          </w:p>
        </w:tc>
        <w:tc>
          <w:tcPr>
            <w:tcW w:w="1080" w:type="dxa"/>
            <w:hideMark/>
          </w:tcPr>
          <w:p w14:paraId="7B6DE70A" w14:textId="402A33B6" w:rsidR="00D42B42" w:rsidRPr="00DF4442" w:rsidRDefault="00950877" w:rsidP="00D42B42">
            <w:pPr>
              <w:widowControl w:val="0"/>
              <w:shd w:val="clear" w:color="auto" w:fill="FFFFFF"/>
              <w:autoSpaceDE w:val="0"/>
              <w:autoSpaceDN w:val="0"/>
              <w:adjustRightInd w:val="0"/>
              <w:spacing w:line="256" w:lineRule="auto"/>
              <w:contextualSpacing w:val="0"/>
              <w:rPr>
                <w:rFonts w:ascii="Calibri" w:hAnsi="Calibri" w:cs="Calibri"/>
                <w:color w:val="FF0000"/>
                <w:sz w:val="20"/>
                <w:szCs w:val="20"/>
                <w:u w:val="single"/>
              </w:rPr>
            </w:pPr>
            <w:r>
              <w:rPr>
                <w:rFonts w:ascii="Arial" w:hAnsi="Arial" w:cs="Arial"/>
                <w:color w:val="FF0000"/>
                <w:sz w:val="20"/>
                <w:szCs w:val="20"/>
                <w:u w:val="single"/>
                <w:lang w:val="en-AU"/>
              </w:rPr>
              <w:t>AN100</w:t>
            </w:r>
          </w:p>
        </w:tc>
        <w:tc>
          <w:tcPr>
            <w:tcW w:w="810" w:type="dxa"/>
            <w:hideMark/>
          </w:tcPr>
          <w:p w14:paraId="424564D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82"/>
      </w:tr>
      <w:tr w:rsidR="00D42B42" w:rsidRPr="00D42B42" w14:paraId="7A0D3FDF" w14:textId="77777777" w:rsidTr="00D42B42">
        <w:tc>
          <w:tcPr>
            <w:tcW w:w="450" w:type="dxa"/>
          </w:tcPr>
          <w:p w14:paraId="0BE1358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83" w:name="BKM_413604F7_2ABE_4dd5_8CF6_4A2CA876E08A"/>
          </w:p>
        </w:tc>
        <w:tc>
          <w:tcPr>
            <w:tcW w:w="2790" w:type="dxa"/>
            <w:gridSpan w:val="2"/>
            <w:hideMark/>
          </w:tcPr>
          <w:p w14:paraId="59CEDB9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Datum oprichting</w:t>
            </w:r>
            <w:r w:rsidRPr="00D42B42">
              <w:rPr>
                <w:rFonts w:ascii="Arial" w:hAnsi="Arial" w:cs="Arial"/>
                <w:color w:val="000000"/>
                <w:sz w:val="20"/>
                <w:szCs w:val="20"/>
                <w:lang w:val="en-AU"/>
              </w:rPr>
              <w:fldChar w:fldCharType="end"/>
            </w:r>
          </w:p>
        </w:tc>
        <w:tc>
          <w:tcPr>
            <w:tcW w:w="4230" w:type="dxa"/>
            <w:hideMark/>
          </w:tcPr>
          <w:p w14:paraId="6FCB63D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datum waarop de INGESCHREVEN NIET-NATUURLIJKE PERSOON is opgericht.</w:t>
            </w:r>
            <w:r w:rsidRPr="00D42B42">
              <w:rPr>
                <w:rFonts w:ascii="Arial" w:hAnsi="Arial" w:cs="Arial"/>
                <w:color w:val="000000"/>
                <w:sz w:val="20"/>
                <w:szCs w:val="20"/>
                <w:lang w:val="en-AU"/>
              </w:rPr>
              <w:fldChar w:fldCharType="end"/>
            </w:r>
          </w:p>
        </w:tc>
        <w:tc>
          <w:tcPr>
            <w:tcW w:w="1080" w:type="dxa"/>
            <w:hideMark/>
          </w:tcPr>
          <w:p w14:paraId="68C1C7C1" w14:textId="435105F6" w:rsidR="00D42B42" w:rsidRPr="007A065B" w:rsidRDefault="007A065B"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u w:val="single"/>
              </w:rPr>
            </w:pPr>
            <w:r w:rsidRPr="007A065B">
              <w:rPr>
                <w:rFonts w:ascii="Arial" w:hAnsi="Arial" w:cs="Arial"/>
                <w:color w:val="FF0000"/>
                <w:sz w:val="20"/>
                <w:szCs w:val="20"/>
                <w:u w:val="single"/>
                <w:lang w:val="en-AU"/>
              </w:rPr>
              <w:t>DatumMogelijkOnvolledig</w:t>
            </w:r>
          </w:p>
        </w:tc>
        <w:tc>
          <w:tcPr>
            <w:tcW w:w="810" w:type="dxa"/>
            <w:hideMark/>
          </w:tcPr>
          <w:p w14:paraId="6D192E2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83"/>
      </w:tr>
      <w:tr w:rsidR="00D42B42" w:rsidRPr="00D42B42" w14:paraId="5448F8BB" w14:textId="77777777" w:rsidTr="00D42B42">
        <w:tc>
          <w:tcPr>
            <w:tcW w:w="450" w:type="dxa"/>
          </w:tcPr>
          <w:p w14:paraId="695851C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84" w:name="BKM_96B84C98_C9B1_44c4_B256_9E046413EED5"/>
          </w:p>
        </w:tc>
        <w:tc>
          <w:tcPr>
            <w:tcW w:w="2790" w:type="dxa"/>
            <w:gridSpan w:val="2"/>
            <w:hideMark/>
          </w:tcPr>
          <w:p w14:paraId="7C475F8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sz w:val="22"/>
                <w:szCs w:val="22"/>
              </w:rPr>
              <w:t>Statutaire zetel</w:t>
            </w:r>
            <w:r w:rsidRPr="00D42B42">
              <w:rPr>
                <w:rFonts w:ascii="Arial" w:hAnsi="Arial" w:cs="Arial"/>
                <w:color w:val="000000"/>
                <w:sz w:val="20"/>
                <w:szCs w:val="20"/>
                <w:lang w:val="en-AU"/>
              </w:rPr>
              <w:fldChar w:fldCharType="end"/>
            </w:r>
          </w:p>
        </w:tc>
        <w:tc>
          <w:tcPr>
            <w:tcW w:w="4230" w:type="dxa"/>
            <w:hideMark/>
          </w:tcPr>
          <w:p w14:paraId="59284BA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sz w:val="22"/>
                <w:szCs w:val="22"/>
              </w:rPr>
              <w:t>De plaats waar de INGESCHREVEN NIET-NATUURLIJKE PERSOON volgens haar statuten gevestigd is.</w:t>
            </w:r>
            <w:r w:rsidRPr="00D42B42">
              <w:rPr>
                <w:rFonts w:ascii="Arial" w:hAnsi="Arial" w:cs="Arial"/>
                <w:color w:val="000000"/>
                <w:sz w:val="20"/>
                <w:szCs w:val="20"/>
                <w:lang w:val="en-AU"/>
              </w:rPr>
              <w:fldChar w:fldCharType="end"/>
            </w:r>
          </w:p>
        </w:tc>
        <w:tc>
          <w:tcPr>
            <w:tcW w:w="1080" w:type="dxa"/>
            <w:hideMark/>
          </w:tcPr>
          <w:p w14:paraId="79EC2E7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sz w:val="20"/>
                <w:szCs w:val="20"/>
              </w:rPr>
              <w:t>AN40</w:t>
            </w:r>
            <w:r w:rsidRPr="00D42B42">
              <w:rPr>
                <w:rFonts w:ascii="Arial" w:hAnsi="Arial" w:cs="Arial"/>
                <w:color w:val="000000"/>
                <w:sz w:val="20"/>
                <w:szCs w:val="20"/>
                <w:lang w:val="en-AU"/>
              </w:rPr>
              <w:fldChar w:fldCharType="end"/>
            </w:r>
          </w:p>
        </w:tc>
        <w:tc>
          <w:tcPr>
            <w:tcW w:w="810" w:type="dxa"/>
            <w:hideMark/>
          </w:tcPr>
          <w:p w14:paraId="74BEBC4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sz w:val="22"/>
                <w:szCs w:val="22"/>
              </w:rPr>
              <w:t>0</w:t>
            </w:r>
            <w:r w:rsidRPr="00D42B42">
              <w:rPr>
                <w:rFonts w:ascii="Arial" w:hAnsi="Arial" w:cs="Arial"/>
                <w:color w:val="000000"/>
                <w:sz w:val="20"/>
                <w:szCs w:val="20"/>
                <w:lang w:val="en-AU"/>
              </w:rPr>
              <w:fldChar w:fldCharType="end"/>
            </w:r>
            <w:r w:rsidRPr="00D42B42">
              <w:rPr>
                <w:rFonts w:ascii="Calibri" w:hAnsi="Calibri" w:cs="Calibri"/>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sz w:val="22"/>
                <w:szCs w:val="22"/>
              </w:rPr>
              <w:t>1</w:t>
            </w:r>
            <w:r w:rsidRPr="00D42B42">
              <w:rPr>
                <w:rFonts w:ascii="Arial" w:hAnsi="Arial" w:cs="Arial"/>
                <w:color w:val="000000"/>
                <w:sz w:val="20"/>
                <w:szCs w:val="20"/>
                <w:lang w:val="en-AU"/>
              </w:rPr>
              <w:fldChar w:fldCharType="end"/>
            </w:r>
          </w:p>
        </w:tc>
        <w:bookmarkEnd w:id="84"/>
      </w:tr>
      <w:tr w:rsidR="00D42B42" w:rsidRPr="00D42B42" w14:paraId="0E6EED59" w14:textId="77777777" w:rsidTr="00D42B42">
        <w:tc>
          <w:tcPr>
            <w:tcW w:w="450" w:type="dxa"/>
          </w:tcPr>
          <w:p w14:paraId="0E7B062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85" w:name="BKM_1EAD1C24_F7D3_4c22_9179_FAF04663C8D5"/>
          </w:p>
        </w:tc>
        <w:tc>
          <w:tcPr>
            <w:tcW w:w="2790" w:type="dxa"/>
            <w:gridSpan w:val="2"/>
            <w:hideMark/>
          </w:tcPr>
          <w:p w14:paraId="20A81FC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Bijzondere rechtstoestand</w:t>
            </w:r>
            <w:r w:rsidRPr="00D42B42">
              <w:rPr>
                <w:rFonts w:ascii="Arial" w:hAnsi="Arial" w:cs="Arial"/>
                <w:color w:val="000000"/>
                <w:sz w:val="20"/>
                <w:szCs w:val="20"/>
                <w:lang w:val="en-AU"/>
              </w:rPr>
              <w:fldChar w:fldCharType="end"/>
            </w:r>
          </w:p>
        </w:tc>
        <w:tc>
          <w:tcPr>
            <w:tcW w:w="4230" w:type="dxa"/>
            <w:hideMark/>
          </w:tcPr>
          <w:p w14:paraId="6CD7B05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Een toestand waarbij de persoon zijn / haar financiele verplichtingen niet na kan komen.</w:t>
            </w:r>
            <w:r w:rsidRPr="00D42B42">
              <w:rPr>
                <w:rFonts w:ascii="Arial" w:hAnsi="Arial" w:cs="Arial"/>
                <w:color w:val="000000"/>
                <w:sz w:val="20"/>
                <w:szCs w:val="20"/>
                <w:lang w:val="en-AU"/>
              </w:rPr>
              <w:fldChar w:fldCharType="end"/>
            </w:r>
          </w:p>
        </w:tc>
        <w:tc>
          <w:tcPr>
            <w:tcW w:w="1080" w:type="dxa"/>
            <w:hideMark/>
          </w:tcPr>
          <w:p w14:paraId="2994E966" w14:textId="66F11B7F" w:rsidR="00D42B42" w:rsidRPr="00614647" w:rsidRDefault="0020774D" w:rsidP="00031BB9">
            <w:pPr>
              <w:widowControl w:val="0"/>
              <w:shd w:val="clear" w:color="auto" w:fill="FFFFFF"/>
              <w:autoSpaceDE w:val="0"/>
              <w:autoSpaceDN w:val="0"/>
              <w:adjustRightInd w:val="0"/>
              <w:spacing w:line="256" w:lineRule="auto"/>
              <w:contextualSpacing w:val="0"/>
              <w:rPr>
                <w:rFonts w:asciiTheme="minorHAnsi" w:hAnsiTheme="minorHAnsi" w:cs="Calibri"/>
                <w:color w:val="FF0000"/>
                <w:sz w:val="22"/>
                <w:szCs w:val="22"/>
                <w:u w:val="single"/>
              </w:rPr>
            </w:pPr>
            <w:r w:rsidRPr="00D54C45">
              <w:rPr>
                <w:rFonts w:asciiTheme="minorHAnsi" w:hAnsiTheme="minorHAnsi" w:cs="Arial"/>
                <w:color w:val="FF0000"/>
                <w:sz w:val="22"/>
                <w:szCs w:val="22"/>
                <w:u w:val="single"/>
              </w:rPr>
              <w:t>s</w:t>
            </w:r>
            <w:r w:rsidR="00031BB9" w:rsidRPr="00D54C45">
              <w:rPr>
                <w:rFonts w:asciiTheme="minorHAnsi" w:hAnsiTheme="minorHAnsi" w:cs="Arial"/>
                <w:color w:val="FF0000"/>
                <w:sz w:val="22"/>
                <w:szCs w:val="22"/>
                <w:u w:val="single"/>
              </w:rPr>
              <w:t>oort b</w:t>
            </w:r>
            <w:r w:rsidR="00F03C31" w:rsidRPr="00D54C45">
              <w:rPr>
                <w:rFonts w:asciiTheme="minorHAnsi" w:hAnsiTheme="minorHAnsi" w:cs="Arial"/>
                <w:color w:val="FF0000"/>
                <w:sz w:val="22"/>
                <w:szCs w:val="22"/>
                <w:u w:val="single"/>
              </w:rPr>
              <w:t>ijzondere rechtstoestand niet natuurlijk persoon</w:t>
            </w:r>
          </w:p>
        </w:tc>
        <w:tc>
          <w:tcPr>
            <w:tcW w:w="810" w:type="dxa"/>
            <w:hideMark/>
          </w:tcPr>
          <w:p w14:paraId="50CAC83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85"/>
      </w:tr>
    </w:tbl>
    <w:p w14:paraId="5094383D"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2DF20122" w14:textId="77777777" w:rsidTr="00D42B42">
        <w:tc>
          <w:tcPr>
            <w:tcW w:w="9360" w:type="dxa"/>
            <w:gridSpan w:val="3"/>
            <w:hideMark/>
          </w:tcPr>
          <w:p w14:paraId="613E4BE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16D81966" w14:textId="77777777" w:rsidTr="00D42B42">
        <w:tc>
          <w:tcPr>
            <w:tcW w:w="450" w:type="dxa"/>
          </w:tcPr>
          <w:p w14:paraId="38223B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14569E3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5A00F1E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714C4AA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D42B42" w14:paraId="2004B08D" w14:textId="77777777" w:rsidTr="00D42B42">
        <w:tc>
          <w:tcPr>
            <w:tcW w:w="450" w:type="dxa"/>
          </w:tcPr>
          <w:p w14:paraId="7B530AE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3BD76B76"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5242526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heeft als bezoekadres</w:t>
            </w:r>
            <w:r w:rsidRPr="00D42B42">
              <w:rPr>
                <w:rFonts w:ascii="Arial" w:hAnsi="Arial" w:cs="Arial"/>
                <w:color w:val="000000"/>
                <w:sz w:val="20"/>
                <w:szCs w:val="20"/>
                <w:lang w:val="en-AU"/>
              </w:rPr>
              <w:fldChar w:fldCharType="end"/>
            </w:r>
          </w:p>
          <w:p w14:paraId="5561012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ADRESSEERBAAR OBJECT AANDUIDING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0576220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Het binnenlands bezoekadres van de NIET-NATUURLIJK PERSOON</w:t>
            </w:r>
            <w:r w:rsidRPr="00D42B42">
              <w:rPr>
                <w:rFonts w:ascii="Arial" w:hAnsi="Arial" w:cs="Arial"/>
                <w:color w:val="000000"/>
                <w:sz w:val="20"/>
                <w:szCs w:val="20"/>
                <w:lang w:val="en-AU"/>
              </w:rPr>
              <w:fldChar w:fldCharType="end"/>
            </w:r>
          </w:p>
        </w:tc>
      </w:tr>
      <w:tr w:rsidR="00D42B42" w:rsidRPr="00D42B42" w14:paraId="298573D6" w14:textId="77777777" w:rsidTr="00D42B42">
        <w:trPr>
          <w:trHeight w:hRule="exact" w:val="128"/>
        </w:trPr>
        <w:tc>
          <w:tcPr>
            <w:tcW w:w="450" w:type="dxa"/>
          </w:tcPr>
          <w:p w14:paraId="6EF5DFA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6992AA2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3A960D3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1118D26" w14:textId="77777777" w:rsidTr="00D42B42">
        <w:tc>
          <w:tcPr>
            <w:tcW w:w="450" w:type="dxa"/>
          </w:tcPr>
          <w:p w14:paraId="7FB99A7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0E67397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2913941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6F243F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5C9A288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0323A5B8" w14:textId="77777777" w:rsidTr="00D42B42">
        <w:trPr>
          <w:trHeight w:hRule="exact" w:val="128"/>
        </w:trPr>
        <w:tc>
          <w:tcPr>
            <w:tcW w:w="450" w:type="dxa"/>
          </w:tcPr>
          <w:p w14:paraId="3960B6E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4E56B74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6FC2116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099947F5"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lang w:val="en-AU"/>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09990981" w14:textId="77777777" w:rsidTr="00D42B42">
        <w:tc>
          <w:tcPr>
            <w:tcW w:w="9360" w:type="dxa"/>
            <w:hideMark/>
          </w:tcPr>
          <w:p w14:paraId="586A39C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7E3670F9"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Het gaat hier om niet-natuurlijke personen die eigenaar zijn van een maatschappelijke activiteit en / of niet natuurlijke personen die een functie vervullen voor een ander natuurlijk persoon of niet-natuurlijk persoon en die ingeschreven zijn in het NHR.</w:t>
            </w:r>
          </w:p>
        </w:tc>
      </w:tr>
    </w:tbl>
    <w:p w14:paraId="1E039BBC" w14:textId="2861352A" w:rsidR="00450E3F" w:rsidRPr="00D54C45" w:rsidRDefault="00450E3F" w:rsidP="00450E3F">
      <w:pPr>
        <w:pStyle w:val="Kop2"/>
        <w:numPr>
          <w:ilvl w:val="0"/>
          <w:numId w:val="0"/>
        </w:numPr>
        <w:ind w:left="851"/>
        <w:rPr>
          <w:b w:val="0"/>
          <w:bCs w:val="0"/>
        </w:rPr>
      </w:pPr>
      <w:bookmarkStart w:id="86" w:name="BKM_AF9534B0_7CBD_4061_9276_A7B6698B383A"/>
      <w:bookmarkEnd w:id="86"/>
      <w:r w:rsidRPr="00D54C45">
        <w:br w:type="page"/>
      </w:r>
    </w:p>
    <w:p w14:paraId="4F0E55E1" w14:textId="63751716" w:rsidR="00D42B42" w:rsidRPr="00D42B42" w:rsidRDefault="00D42B42" w:rsidP="00D42B42">
      <w:pPr>
        <w:pStyle w:val="Kop2"/>
        <w:rPr>
          <w:rFonts w:ascii="Arial" w:hAnsi="Arial" w:cs="Arial"/>
          <w:sz w:val="30"/>
          <w:szCs w:val="30"/>
        </w:rPr>
      </w:pPr>
      <w:r w:rsidRPr="00D42B42">
        <w:rPr>
          <w:rFonts w:ascii="Arial" w:hAnsi="Arial" w:cs="Arial"/>
          <w:color w:val="0000B0"/>
          <w:sz w:val="30"/>
          <w:szCs w:val="30"/>
          <w:lang w:val="en-AU"/>
        </w:rPr>
        <w:lastRenderedPageBreak/>
        <w:fldChar w:fldCharType="begin" w:fldLock="1"/>
      </w:r>
      <w:r w:rsidRPr="00D42B42">
        <w:rPr>
          <w:rFonts w:ascii="Arial" w:hAnsi="Arial" w:cs="Arial"/>
          <w:sz w:val="20"/>
          <w:szCs w:val="20"/>
          <w:lang w:val="en-AU"/>
        </w:rPr>
        <w:instrText xml:space="preserve">MERGEFIELD </w:instrText>
      </w:r>
      <w:r w:rsidRPr="00D42B42">
        <w:instrText>Element.Stereotype</w:instrText>
      </w:r>
      <w:r w:rsidRPr="00D42B42">
        <w:rPr>
          <w:rFonts w:ascii="Arial" w:hAnsi="Arial" w:cs="Arial"/>
          <w:color w:val="0000B0"/>
          <w:sz w:val="30"/>
          <w:szCs w:val="30"/>
          <w:lang w:val="en-AU"/>
        </w:rPr>
        <w:fldChar w:fldCharType="separate"/>
      </w:r>
      <w:r w:rsidRPr="00D42B42">
        <w:t>«Objecttype»</w:t>
      </w:r>
      <w:r w:rsidRPr="00D42B42">
        <w:rPr>
          <w:rFonts w:ascii="Arial" w:hAnsi="Arial" w:cs="Arial"/>
          <w:color w:val="0000B0"/>
          <w:sz w:val="30"/>
          <w:szCs w:val="30"/>
          <w:lang w:val="en-AU"/>
        </w:rPr>
        <w:fldChar w:fldCharType="end"/>
      </w:r>
      <w:r w:rsidRPr="00D42B42">
        <w:t xml:space="preserve"> </w:t>
      </w:r>
      <w:r w:rsidRPr="00D42B42">
        <w:rPr>
          <w:rFonts w:ascii="Arial" w:hAnsi="Arial" w:cs="Arial"/>
          <w:color w:val="0000B0"/>
          <w:sz w:val="30"/>
          <w:szCs w:val="30"/>
          <w:lang w:val="en-AU"/>
        </w:rPr>
        <w:fldChar w:fldCharType="begin" w:fldLock="1"/>
      </w:r>
      <w:r w:rsidRPr="00D42B42">
        <w:instrText>MERGEFIELD Element.Name</w:instrText>
      </w:r>
      <w:r w:rsidRPr="00D42B42">
        <w:rPr>
          <w:rFonts w:ascii="Arial" w:hAnsi="Arial" w:cs="Arial"/>
          <w:color w:val="0000B0"/>
          <w:sz w:val="30"/>
          <w:szCs w:val="30"/>
          <w:lang w:val="en-AU"/>
        </w:rPr>
        <w:fldChar w:fldCharType="separate"/>
      </w:r>
      <w:r w:rsidRPr="00D42B42">
        <w:t>INGESCHREVEN NATUURLIJK PERSOON</w:t>
      </w:r>
      <w:r w:rsidRPr="00D42B42">
        <w:rPr>
          <w:rFonts w:ascii="Arial" w:hAnsi="Arial" w:cs="Arial"/>
          <w:color w:val="0000B0"/>
          <w:sz w:val="30"/>
          <w:szCs w:val="30"/>
          <w:lang w:val="en-AU"/>
        </w:rPr>
        <w:fldChar w:fldCharType="end"/>
      </w:r>
    </w:p>
    <w:tbl>
      <w:tblPr>
        <w:tblW w:w="9360" w:type="dxa"/>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58916D7D" w14:textId="77777777" w:rsidTr="00E1250A">
        <w:trPr>
          <w:trHeight w:val="271"/>
        </w:trPr>
        <w:tc>
          <w:tcPr>
            <w:tcW w:w="2340" w:type="dxa"/>
            <w:gridSpan w:val="2"/>
            <w:hideMark/>
          </w:tcPr>
          <w:p w14:paraId="7401858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796CA8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NATUURLIJK PERSOON</w:t>
            </w:r>
            <w:r w:rsidRPr="00D42B42">
              <w:rPr>
                <w:rFonts w:ascii="Arial" w:hAnsi="Arial" w:cs="Arial"/>
                <w:color w:val="000000"/>
                <w:sz w:val="20"/>
                <w:szCs w:val="20"/>
                <w:lang w:val="en-AU"/>
              </w:rPr>
              <w:fldChar w:fldCharType="end"/>
            </w:r>
          </w:p>
        </w:tc>
      </w:tr>
      <w:tr w:rsidR="00D42B42" w:rsidRPr="00D42B42" w14:paraId="46129171" w14:textId="77777777" w:rsidTr="00E1250A">
        <w:trPr>
          <w:trHeight w:hRule="exact" w:val="128"/>
        </w:trPr>
        <w:tc>
          <w:tcPr>
            <w:tcW w:w="2340" w:type="dxa"/>
            <w:gridSpan w:val="2"/>
          </w:tcPr>
          <w:p w14:paraId="5E223BB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25A87A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45ED16A" w14:textId="77777777" w:rsidTr="00E1250A">
        <w:tc>
          <w:tcPr>
            <w:tcW w:w="2340" w:type="dxa"/>
            <w:gridSpan w:val="2"/>
            <w:hideMark/>
          </w:tcPr>
          <w:p w14:paraId="5162875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4BEF3F5E" w14:textId="1528B88C"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INP</w:t>
            </w:r>
            <w:r w:rsidRPr="00D42B42">
              <w:rPr>
                <w:rFonts w:ascii="Arial" w:hAnsi="Arial" w:cs="Arial"/>
                <w:color w:val="000000"/>
                <w:sz w:val="20"/>
                <w:szCs w:val="20"/>
                <w:lang w:val="en-AU"/>
              </w:rPr>
              <w:fldChar w:fldCharType="end"/>
            </w:r>
            <w:r w:rsidR="00D54C45">
              <w:rPr>
                <w:rFonts w:ascii="Arial" w:hAnsi="Arial" w:cs="Arial"/>
                <w:color w:val="000000"/>
                <w:sz w:val="20"/>
                <w:szCs w:val="20"/>
                <w:lang w:val="en-AU"/>
              </w:rPr>
              <w:t xml:space="preserve"> </w:t>
            </w:r>
          </w:p>
        </w:tc>
      </w:tr>
      <w:tr w:rsidR="00D42B42" w:rsidRPr="00D42B42" w14:paraId="6E216E48" w14:textId="77777777" w:rsidTr="00E1250A">
        <w:trPr>
          <w:trHeight w:hRule="exact" w:val="128"/>
        </w:trPr>
        <w:tc>
          <w:tcPr>
            <w:tcW w:w="2340" w:type="dxa"/>
            <w:gridSpan w:val="2"/>
          </w:tcPr>
          <w:p w14:paraId="3494A84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6094ED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5462F73" w14:textId="77777777" w:rsidTr="00E1250A">
        <w:tc>
          <w:tcPr>
            <w:tcW w:w="2340" w:type="dxa"/>
            <w:gridSpan w:val="2"/>
            <w:hideMark/>
          </w:tcPr>
          <w:p w14:paraId="1390AF8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30A99858" w14:textId="2674B5A3"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Door KING toegevoegd objecttype.</w:t>
            </w:r>
            <w:r w:rsidR="00D54C45">
              <w:rPr>
                <w:rFonts w:ascii="Calibri" w:hAnsi="Calibri" w:cs="Calibri"/>
                <w:color w:val="0F0F0F"/>
                <w:sz w:val="22"/>
                <w:szCs w:val="22"/>
              </w:rPr>
              <w:t xml:space="preserve"> </w:t>
            </w:r>
          </w:p>
        </w:tc>
      </w:tr>
      <w:tr w:rsidR="00D42B42" w:rsidRPr="00D42B42" w14:paraId="4D8D5AD6" w14:textId="77777777" w:rsidTr="00E1250A">
        <w:trPr>
          <w:trHeight w:hRule="exact" w:val="128"/>
        </w:trPr>
        <w:tc>
          <w:tcPr>
            <w:tcW w:w="2340" w:type="dxa"/>
            <w:gridSpan w:val="2"/>
          </w:tcPr>
          <w:p w14:paraId="2097338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3A1B44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57796FE" w14:textId="77777777" w:rsidTr="00E1250A">
        <w:trPr>
          <w:trHeight w:val="230"/>
        </w:trPr>
        <w:tc>
          <w:tcPr>
            <w:tcW w:w="2340" w:type="dxa"/>
            <w:gridSpan w:val="2"/>
            <w:hideMark/>
          </w:tcPr>
          <w:p w14:paraId="42E29E2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0ADB2DC5" w14:textId="5D0EAA90" w:rsidR="00D42B42" w:rsidRPr="00D54C45" w:rsidRDefault="00D54C45"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54C45">
              <w:rPr>
                <w:color w:val="FF0000"/>
                <w:u w:val="single"/>
              </w:rPr>
              <w:fldChar w:fldCharType="begin" w:fldLock="1"/>
            </w:r>
            <w:r w:rsidRPr="00D54C45">
              <w:rPr>
                <w:color w:val="FF0000"/>
                <w:u w:val="single"/>
              </w:rPr>
              <w:instrText xml:space="preserve">MERGEFIELD </w:instrText>
            </w:r>
            <w:r w:rsidRPr="00D54C45">
              <w:rPr>
                <w:rFonts w:ascii="Calibri" w:hAnsi="Calibri" w:cs="Calibri"/>
                <w:color w:val="FF0000"/>
                <w:sz w:val="22"/>
                <w:szCs w:val="22"/>
                <w:u w:val="single"/>
              </w:rPr>
              <w:instrText>Element.Notes</w:instrText>
            </w:r>
            <w:r w:rsidRPr="00D54C45">
              <w:rPr>
                <w:color w:val="FF0000"/>
                <w:u w:val="single"/>
              </w:rPr>
              <w:fldChar w:fldCharType="separate"/>
            </w:r>
            <w:r w:rsidRPr="00D54C45">
              <w:rPr>
                <w:rFonts w:ascii="Calibri" w:hAnsi="Calibri" w:cs="Calibri"/>
                <w:color w:val="FF0000"/>
                <w:sz w:val="22"/>
                <w:szCs w:val="22"/>
                <w:u w:val="single"/>
              </w:rPr>
              <w:t>Een NATUURLIJK PERSOON ingeschreven in de Basisregistratie Personen (BRP).</w:t>
            </w:r>
            <w:r w:rsidRPr="00D54C45">
              <w:rPr>
                <w:color w:val="FF0000"/>
                <w:u w:val="single"/>
              </w:rPr>
              <w:fldChar w:fldCharType="end"/>
            </w:r>
          </w:p>
        </w:tc>
      </w:tr>
      <w:tr w:rsidR="00D42B42" w:rsidRPr="00D42B42" w14:paraId="68595B32" w14:textId="77777777" w:rsidTr="00E1250A">
        <w:trPr>
          <w:trHeight w:hRule="exact" w:val="68"/>
        </w:trPr>
        <w:tc>
          <w:tcPr>
            <w:tcW w:w="2340" w:type="dxa"/>
            <w:gridSpan w:val="2"/>
          </w:tcPr>
          <w:p w14:paraId="27E8392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2E4A34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A39C583" w14:textId="77777777" w:rsidTr="00E1250A">
        <w:trPr>
          <w:trHeight w:val="271"/>
        </w:trPr>
        <w:tc>
          <w:tcPr>
            <w:tcW w:w="2340" w:type="dxa"/>
            <w:gridSpan w:val="2"/>
            <w:hideMark/>
          </w:tcPr>
          <w:p w14:paraId="470C7D0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45257D0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289AE36D" w14:textId="77777777" w:rsidTr="00E1250A">
        <w:trPr>
          <w:trHeight w:hRule="exact" w:val="128"/>
        </w:trPr>
        <w:tc>
          <w:tcPr>
            <w:tcW w:w="2340" w:type="dxa"/>
            <w:gridSpan w:val="2"/>
          </w:tcPr>
          <w:p w14:paraId="255B223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43D240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CC94C9D" w14:textId="77777777" w:rsidTr="00E1250A">
        <w:tc>
          <w:tcPr>
            <w:tcW w:w="2340" w:type="dxa"/>
            <w:gridSpan w:val="2"/>
            <w:hideMark/>
          </w:tcPr>
          <w:p w14:paraId="591394C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5F3E86E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14A19CC6" w14:textId="77777777" w:rsidTr="00E1250A">
        <w:trPr>
          <w:trHeight w:hRule="exact" w:val="128"/>
        </w:trPr>
        <w:tc>
          <w:tcPr>
            <w:tcW w:w="2340" w:type="dxa"/>
            <w:gridSpan w:val="2"/>
          </w:tcPr>
          <w:p w14:paraId="518D0BE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2B0FB50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3B8992B" w14:textId="77777777" w:rsidTr="00E1250A">
        <w:tc>
          <w:tcPr>
            <w:tcW w:w="2340" w:type="dxa"/>
            <w:gridSpan w:val="2"/>
            <w:hideMark/>
          </w:tcPr>
          <w:p w14:paraId="170824B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tcPr>
          <w:p w14:paraId="2E75FAB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Burgerservicenummer</w:t>
            </w:r>
          </w:p>
          <w:p w14:paraId="7F21189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FDB2D64" w14:textId="77777777" w:rsidTr="00E1250A">
        <w:trPr>
          <w:trHeight w:hRule="exact" w:val="128"/>
        </w:trPr>
        <w:tc>
          <w:tcPr>
            <w:tcW w:w="2340" w:type="dxa"/>
            <w:gridSpan w:val="2"/>
          </w:tcPr>
          <w:p w14:paraId="4BD8D17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7E8FA6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504A24F5" w14:textId="77777777" w:rsidTr="00E1250A">
        <w:tc>
          <w:tcPr>
            <w:tcW w:w="2340" w:type="dxa"/>
            <w:gridSpan w:val="2"/>
            <w:hideMark/>
          </w:tcPr>
          <w:p w14:paraId="366925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tcPr>
          <w:p w14:paraId="7ACAC73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5D2CADA" w14:textId="77777777" w:rsidTr="00E1250A">
        <w:trPr>
          <w:trHeight w:hRule="exact" w:val="128"/>
        </w:trPr>
        <w:tc>
          <w:tcPr>
            <w:tcW w:w="2340" w:type="dxa"/>
            <w:gridSpan w:val="2"/>
          </w:tcPr>
          <w:p w14:paraId="4778B50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CC5A83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87A0EA9" w14:textId="77777777" w:rsidTr="00E1250A">
        <w:trPr>
          <w:trHeight w:hRule="exact" w:val="256"/>
        </w:trPr>
        <w:tc>
          <w:tcPr>
            <w:tcW w:w="2340" w:type="dxa"/>
            <w:gridSpan w:val="2"/>
            <w:hideMark/>
          </w:tcPr>
          <w:p w14:paraId="42BCDFB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tcPr>
          <w:p w14:paraId="62DE629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9E0D781" w14:textId="77777777" w:rsidTr="00E1250A">
        <w:trPr>
          <w:trHeight w:hRule="exact" w:val="256"/>
        </w:trPr>
        <w:tc>
          <w:tcPr>
            <w:tcW w:w="2340" w:type="dxa"/>
            <w:gridSpan w:val="2"/>
          </w:tcPr>
          <w:p w14:paraId="4D9112E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18F19E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F5B90C4" w14:textId="77777777" w:rsidTr="00E1250A">
        <w:tc>
          <w:tcPr>
            <w:tcW w:w="2340" w:type="dxa"/>
            <w:gridSpan w:val="2"/>
            <w:hideMark/>
          </w:tcPr>
          <w:p w14:paraId="41B858F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583AB5C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621D0859" w14:textId="77777777" w:rsidTr="00E1250A">
        <w:tc>
          <w:tcPr>
            <w:tcW w:w="450" w:type="dxa"/>
          </w:tcPr>
          <w:p w14:paraId="56CD9F5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87" w:name="BKM_A9BA15B6_14AB_49c3_9B6F_113DAB70AA98"/>
          </w:p>
        </w:tc>
        <w:tc>
          <w:tcPr>
            <w:tcW w:w="2790" w:type="dxa"/>
            <w:gridSpan w:val="2"/>
            <w:hideMark/>
          </w:tcPr>
          <w:p w14:paraId="2967D62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0F8E88E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6A27DD3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165F51A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61CBCA4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705A46" w:rsidRPr="00705A46" w14:paraId="1668C2AA" w14:textId="77777777" w:rsidTr="00E1250A">
        <w:tc>
          <w:tcPr>
            <w:tcW w:w="450" w:type="dxa"/>
          </w:tcPr>
          <w:p w14:paraId="0ED61B6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hideMark/>
          </w:tcPr>
          <w:p w14:paraId="46E5BC1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Identificatienummers</w:t>
            </w:r>
            <w:r w:rsidRPr="00705A46">
              <w:rPr>
                <w:rFonts w:ascii="Arial" w:hAnsi="Arial" w:cs="Arial"/>
                <w:sz w:val="20"/>
                <w:szCs w:val="20"/>
                <w:lang w:val="en-AU"/>
              </w:rPr>
              <w:fldChar w:fldCharType="end"/>
            </w:r>
          </w:p>
        </w:tc>
        <w:tc>
          <w:tcPr>
            <w:tcW w:w="4230" w:type="dxa"/>
            <w:hideMark/>
          </w:tcPr>
          <w:p w14:paraId="3655BC62" w14:textId="77777777" w:rsidR="00FA11C0" w:rsidRPr="00705A46" w:rsidRDefault="00FA11C0" w:rsidP="00FA11C0">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De nummers die een INGESCHREVEN NATUURLIJK PERSOON identificeren</w:t>
            </w:r>
          </w:p>
          <w:p w14:paraId="766DCCB7"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end"/>
            </w:r>
          </w:p>
        </w:tc>
        <w:tc>
          <w:tcPr>
            <w:tcW w:w="1080" w:type="dxa"/>
            <w:hideMark/>
          </w:tcPr>
          <w:p w14:paraId="6D538D2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705A46">
              <w:rPr>
                <w:rFonts w:ascii="Arial" w:hAnsi="Arial" w:cs="Arial"/>
                <w:color w:val="FF0000"/>
                <w:sz w:val="20"/>
                <w:szCs w:val="20"/>
                <w:lang w:val="en-AU"/>
              </w:rPr>
              <w:fldChar w:fldCharType="begin" w:fldLock="1"/>
            </w:r>
            <w:r w:rsidRPr="00705A46">
              <w:rPr>
                <w:rFonts w:ascii="Arial" w:hAnsi="Arial" w:cs="Arial"/>
                <w:color w:val="FF0000"/>
                <w:sz w:val="20"/>
                <w:szCs w:val="20"/>
                <w:lang w:val="en-AU"/>
              </w:rPr>
              <w:instrText xml:space="preserve">MERGEFIELD </w:instrText>
            </w:r>
            <w:r w:rsidRPr="00705A46">
              <w:rPr>
                <w:rFonts w:ascii="Calibri" w:hAnsi="Calibri" w:cs="Calibri"/>
                <w:color w:val="FF0000"/>
                <w:sz w:val="20"/>
                <w:szCs w:val="20"/>
              </w:rPr>
              <w:instrText>Att.Type</w:instrText>
            </w:r>
            <w:r w:rsidRPr="00705A46">
              <w:rPr>
                <w:rFonts w:ascii="Arial" w:hAnsi="Arial" w:cs="Arial"/>
                <w:color w:val="FF0000"/>
                <w:sz w:val="20"/>
                <w:szCs w:val="20"/>
                <w:lang w:val="en-AU"/>
              </w:rPr>
              <w:fldChar w:fldCharType="separate"/>
            </w:r>
            <w:r w:rsidRPr="00705A46">
              <w:rPr>
                <w:rFonts w:ascii="Calibri" w:hAnsi="Calibri" w:cs="Calibri"/>
                <w:color w:val="FF0000"/>
                <w:sz w:val="20"/>
                <w:szCs w:val="20"/>
              </w:rPr>
              <w:t>Identificatienummers INGESCHREVEN NATUURLIJK PERSOON</w:t>
            </w:r>
            <w:r w:rsidRPr="00705A46">
              <w:rPr>
                <w:rFonts w:ascii="Arial" w:hAnsi="Arial" w:cs="Arial"/>
                <w:color w:val="FF0000"/>
                <w:sz w:val="20"/>
                <w:szCs w:val="20"/>
                <w:lang w:val="en-AU"/>
              </w:rPr>
              <w:fldChar w:fldCharType="end"/>
            </w:r>
          </w:p>
        </w:tc>
        <w:tc>
          <w:tcPr>
            <w:tcW w:w="810" w:type="dxa"/>
            <w:hideMark/>
          </w:tcPr>
          <w:p w14:paraId="395BEB90"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87"/>
      </w:tr>
      <w:tr w:rsidR="00705A46" w:rsidRPr="00705A46" w14:paraId="6275D643" w14:textId="77777777" w:rsidTr="00E1250A">
        <w:tc>
          <w:tcPr>
            <w:tcW w:w="450" w:type="dxa"/>
          </w:tcPr>
          <w:p w14:paraId="6C0AC028" w14:textId="77777777"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737AAE52" w14:textId="55276C3E"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Burgerservicenummer  </w:t>
            </w:r>
          </w:p>
        </w:tc>
        <w:tc>
          <w:tcPr>
            <w:tcW w:w="4230" w:type="dxa"/>
          </w:tcPr>
          <w:p w14:paraId="447E804B" w14:textId="64706B60"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Het burgerservicenummer, bedoeld in artikel 1.1 van de Wet algemene bepalingen burgerservicenummer.</w:t>
            </w:r>
          </w:p>
        </w:tc>
        <w:tc>
          <w:tcPr>
            <w:tcW w:w="1080" w:type="dxa"/>
          </w:tcPr>
          <w:p w14:paraId="440C8481" w14:textId="47D42E72"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N9</w:t>
            </w:r>
          </w:p>
        </w:tc>
        <w:tc>
          <w:tcPr>
            <w:tcW w:w="810" w:type="dxa"/>
          </w:tcPr>
          <w:p w14:paraId="2F4418BD" w14:textId="3206ACD2"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1 - 1</w:t>
            </w:r>
          </w:p>
        </w:tc>
      </w:tr>
      <w:tr w:rsidR="00733BF1" w:rsidRPr="00D42B42" w14:paraId="6D2B6B06" w14:textId="77777777" w:rsidTr="00E1250A">
        <w:tc>
          <w:tcPr>
            <w:tcW w:w="450" w:type="dxa"/>
          </w:tcPr>
          <w:p w14:paraId="1F2CE5D6" w14:textId="77777777" w:rsidR="00733BF1" w:rsidRPr="00D42B42" w:rsidRDefault="00733BF1"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1879FC54" w14:textId="4520D339" w:rsidR="00733BF1" w:rsidRPr="00D42B42" w:rsidRDefault="00733BF1"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w:t>
            </w:r>
            <w:r w:rsidRPr="00E511CC">
              <w:rPr>
                <w:rFonts w:ascii="Calibri" w:hAnsi="Calibri"/>
                <w:color w:val="FF0000"/>
                <w:sz w:val="22"/>
                <w:u w:val="single"/>
              </w:rPr>
              <w:t xml:space="preserve"> Administratienummer  </w:t>
            </w:r>
          </w:p>
        </w:tc>
        <w:tc>
          <w:tcPr>
            <w:tcW w:w="4230" w:type="dxa"/>
          </w:tcPr>
          <w:p w14:paraId="1AD1D97A" w14:textId="175410DE" w:rsidR="00733BF1" w:rsidRPr="00733BF1" w:rsidRDefault="00733BF1"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rPr>
            </w:pPr>
            <w:r w:rsidRPr="002325F2">
              <w:rPr>
                <w:rFonts w:ascii="Calibri" w:hAnsi="Calibri"/>
                <w:sz w:val="22"/>
              </w:rPr>
              <w:t>Het administratienummer, bedoeld in artikel 4.9 van de Wet BRP.</w:t>
            </w:r>
          </w:p>
        </w:tc>
        <w:tc>
          <w:tcPr>
            <w:tcW w:w="1080" w:type="dxa"/>
          </w:tcPr>
          <w:p w14:paraId="7F90ECEE" w14:textId="0F17E25A" w:rsidR="00733BF1" w:rsidRPr="00D42B42" w:rsidRDefault="00733BF1"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N10</w:t>
            </w:r>
          </w:p>
        </w:tc>
        <w:tc>
          <w:tcPr>
            <w:tcW w:w="810" w:type="dxa"/>
          </w:tcPr>
          <w:p w14:paraId="75DE5337" w14:textId="22535809" w:rsidR="00733BF1" w:rsidRPr="00D42B42" w:rsidRDefault="00733BF1"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0 - 1</w:t>
            </w:r>
          </w:p>
        </w:tc>
      </w:tr>
      <w:tr w:rsidR="00705A46" w:rsidRPr="00705A46" w14:paraId="0FA39416" w14:textId="77777777" w:rsidTr="00E1250A">
        <w:tc>
          <w:tcPr>
            <w:tcW w:w="450" w:type="dxa"/>
          </w:tcPr>
          <w:p w14:paraId="4DC5795F" w14:textId="77777777"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bookmarkStart w:id="88" w:name="BKM_9CBC68D6_E082_4de0_B303_1B9E6682F13F"/>
          </w:p>
        </w:tc>
        <w:tc>
          <w:tcPr>
            <w:tcW w:w="2790" w:type="dxa"/>
            <w:gridSpan w:val="2"/>
            <w:hideMark/>
          </w:tcPr>
          <w:p w14:paraId="2BCE0642" w14:textId="77777777"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Burgerlijke staat</w:t>
            </w:r>
            <w:r w:rsidRPr="00705A46">
              <w:rPr>
                <w:rFonts w:ascii="Arial" w:hAnsi="Arial" w:cs="Arial"/>
                <w:sz w:val="20"/>
                <w:szCs w:val="20"/>
                <w:lang w:val="en-AU"/>
              </w:rPr>
              <w:fldChar w:fldCharType="end"/>
            </w:r>
          </w:p>
        </w:tc>
        <w:tc>
          <w:tcPr>
            <w:tcW w:w="4230" w:type="dxa"/>
            <w:hideMark/>
          </w:tcPr>
          <w:p w14:paraId="19D2D62A" w14:textId="77777777"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Aanduiding van de burgerlijke staat van de INGESCHREVEN NATUURLIJK PERSOON</w:t>
            </w:r>
            <w:r w:rsidRPr="00705A46">
              <w:rPr>
                <w:rFonts w:ascii="Arial" w:hAnsi="Arial" w:cs="Arial"/>
                <w:sz w:val="20"/>
                <w:szCs w:val="20"/>
                <w:lang w:val="en-AU"/>
              </w:rPr>
              <w:fldChar w:fldCharType="end"/>
            </w:r>
          </w:p>
        </w:tc>
        <w:tc>
          <w:tcPr>
            <w:tcW w:w="1080" w:type="dxa"/>
            <w:hideMark/>
          </w:tcPr>
          <w:p w14:paraId="486EC7F9" w14:textId="77777777"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0"/>
                <w:szCs w:val="20"/>
              </w:rPr>
              <w:instrText>Att.Type</w:instrText>
            </w:r>
            <w:r w:rsidRPr="00705A46">
              <w:rPr>
                <w:rFonts w:ascii="Arial" w:hAnsi="Arial" w:cs="Arial"/>
                <w:sz w:val="20"/>
                <w:szCs w:val="20"/>
                <w:lang w:val="en-AU"/>
              </w:rPr>
              <w:fldChar w:fldCharType="separate"/>
            </w:r>
            <w:r w:rsidRPr="00705A46">
              <w:rPr>
                <w:rFonts w:ascii="Calibri" w:hAnsi="Calibri" w:cs="Calibri"/>
                <w:sz w:val="20"/>
                <w:szCs w:val="20"/>
              </w:rPr>
              <w:t>N1</w:t>
            </w:r>
            <w:r w:rsidRPr="00705A46">
              <w:rPr>
                <w:rFonts w:ascii="Arial" w:hAnsi="Arial" w:cs="Arial"/>
                <w:sz w:val="20"/>
                <w:szCs w:val="20"/>
                <w:lang w:val="en-AU"/>
              </w:rPr>
              <w:fldChar w:fldCharType="end"/>
            </w:r>
          </w:p>
        </w:tc>
        <w:tc>
          <w:tcPr>
            <w:tcW w:w="810" w:type="dxa"/>
            <w:hideMark/>
          </w:tcPr>
          <w:p w14:paraId="5CFA7692" w14:textId="77777777" w:rsidR="00733BF1" w:rsidRPr="00705A46" w:rsidRDefault="00733BF1"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88"/>
      </w:tr>
      <w:tr w:rsidR="00FA11C0" w:rsidRPr="00D42B42" w14:paraId="4CBD821B" w14:textId="77777777" w:rsidTr="00E1250A">
        <w:tc>
          <w:tcPr>
            <w:tcW w:w="450" w:type="dxa"/>
          </w:tcPr>
          <w:p w14:paraId="69635ECC" w14:textId="77777777" w:rsidR="00FA11C0" w:rsidRPr="00D42B42" w:rsidRDefault="00FA11C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2438B71D" w14:textId="69FCD31A"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color w:val="FF0000"/>
                <w:u w:val="single"/>
              </w:rPr>
              <w:fldChar w:fldCharType="begin" w:fldLock="1"/>
            </w:r>
            <w:r w:rsidRPr="00A7669A">
              <w:rPr>
                <w:color w:val="FF0000"/>
                <w:u w:val="single"/>
              </w:rPr>
              <w:instrText xml:space="preserve">MERGEFIELD </w:instrText>
            </w:r>
            <w:r w:rsidRPr="00A7669A">
              <w:rPr>
                <w:rFonts w:ascii="Calibri" w:hAnsi="Calibri" w:cs="Calibri"/>
                <w:color w:val="FF0000"/>
                <w:sz w:val="22"/>
                <w:szCs w:val="22"/>
                <w:u w:val="single"/>
              </w:rPr>
              <w:instrText>Att.Name</w:instrText>
            </w:r>
            <w:r w:rsidRPr="00A7669A">
              <w:rPr>
                <w:color w:val="FF0000"/>
                <w:u w:val="single"/>
              </w:rPr>
              <w:fldChar w:fldCharType="separate"/>
            </w:r>
            <w:r w:rsidRPr="00A7669A">
              <w:rPr>
                <w:rFonts w:ascii="Calibri" w:hAnsi="Calibri" w:cs="Calibri"/>
                <w:color w:val="FF0000"/>
                <w:sz w:val="22"/>
                <w:szCs w:val="22"/>
                <w:u w:val="single"/>
              </w:rPr>
              <w:t>Volledige vertrekkingsbeperking?</w:t>
            </w:r>
            <w:r w:rsidRPr="00A7669A">
              <w:rPr>
                <w:color w:val="FF0000"/>
                <w:u w:val="single"/>
              </w:rPr>
              <w:fldChar w:fldCharType="end"/>
            </w:r>
          </w:p>
        </w:tc>
        <w:tc>
          <w:tcPr>
            <w:tcW w:w="4230" w:type="dxa"/>
          </w:tcPr>
          <w:p w14:paraId="2ED5A8CE" w14:textId="233B744C"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A7669A">
              <w:rPr>
                <w:color w:val="FF0000"/>
                <w:u w:val="single"/>
              </w:rPr>
              <w:fldChar w:fldCharType="begin" w:fldLock="1"/>
            </w:r>
            <w:r w:rsidRPr="00A7669A">
              <w:rPr>
                <w:color w:val="FF0000"/>
                <w:u w:val="single"/>
              </w:rPr>
              <w:instrText xml:space="preserve">MERGEFIELD </w:instrText>
            </w:r>
            <w:r w:rsidRPr="00A7669A">
              <w:rPr>
                <w:rFonts w:ascii="Calibri" w:hAnsi="Calibri" w:cs="Calibri"/>
                <w:color w:val="FF0000"/>
                <w:sz w:val="22"/>
                <w:szCs w:val="22"/>
                <w:u w:val="single"/>
              </w:rPr>
              <w:instrText>Att.Notes</w:instrText>
            </w:r>
            <w:r w:rsidRPr="00A7669A">
              <w:rPr>
                <w:color w:val="FF0000"/>
                <w:u w:val="single"/>
              </w:rPr>
              <w:fldChar w:fldCharType="separate"/>
            </w:r>
            <w:r w:rsidRPr="00A7669A">
              <w:rPr>
                <w:rFonts w:ascii="Calibri" w:hAnsi="Calibri" w:cs="Calibri"/>
                <w:color w:val="FF0000"/>
                <w:sz w:val="22"/>
                <w:szCs w:val="22"/>
                <w:u w:val="single"/>
              </w:rPr>
              <w:t>Aanduiding dat de persoon heeft gekozen voor verstrekkingsbeperking aan iedere individuele derde.</w:t>
            </w:r>
            <w:r w:rsidRPr="00A7669A">
              <w:rPr>
                <w:color w:val="FF0000"/>
                <w:u w:val="single"/>
              </w:rPr>
              <w:fldChar w:fldCharType="end"/>
            </w:r>
          </w:p>
        </w:tc>
        <w:tc>
          <w:tcPr>
            <w:tcW w:w="1080" w:type="dxa"/>
          </w:tcPr>
          <w:p w14:paraId="55B9B56F" w14:textId="3AE95802"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2"/>
                <w:szCs w:val="22"/>
                <w:u w:val="single"/>
                <w:lang w:val="en-AU"/>
              </w:rPr>
            </w:pPr>
            <w:r w:rsidRPr="00A7669A">
              <w:rPr>
                <w:color w:val="FF0000"/>
                <w:sz w:val="22"/>
                <w:szCs w:val="22"/>
                <w:u w:val="single"/>
              </w:rPr>
              <w:fldChar w:fldCharType="begin" w:fldLock="1"/>
            </w:r>
            <w:r w:rsidRPr="00A7669A">
              <w:rPr>
                <w:color w:val="FF0000"/>
                <w:sz w:val="22"/>
                <w:szCs w:val="22"/>
                <w:u w:val="single"/>
              </w:rPr>
              <w:instrText xml:space="preserve">MERGEFIELD </w:instrText>
            </w:r>
            <w:r w:rsidRPr="00A7669A">
              <w:rPr>
                <w:rFonts w:ascii="Calibri" w:hAnsi="Calibri" w:cs="Calibri"/>
                <w:color w:val="FF0000"/>
                <w:sz w:val="22"/>
                <w:szCs w:val="22"/>
                <w:u w:val="single"/>
              </w:rPr>
              <w:instrText>Att.Type</w:instrText>
            </w:r>
            <w:r w:rsidRPr="00A7669A">
              <w:rPr>
                <w:color w:val="FF0000"/>
                <w:sz w:val="22"/>
                <w:szCs w:val="22"/>
                <w:u w:val="single"/>
              </w:rPr>
              <w:fldChar w:fldCharType="separate"/>
            </w:r>
            <w:r w:rsidRPr="00A7669A">
              <w:rPr>
                <w:rFonts w:ascii="Calibri" w:hAnsi="Calibri" w:cs="Calibri"/>
                <w:color w:val="FF0000"/>
                <w:sz w:val="22"/>
                <w:szCs w:val="22"/>
                <w:u w:val="single"/>
              </w:rPr>
              <w:t>Boolean</w:t>
            </w:r>
            <w:r w:rsidRPr="00A7669A">
              <w:rPr>
                <w:color w:val="FF0000"/>
                <w:sz w:val="22"/>
                <w:szCs w:val="22"/>
                <w:u w:val="single"/>
              </w:rPr>
              <w:fldChar w:fldCharType="end"/>
            </w:r>
          </w:p>
        </w:tc>
        <w:tc>
          <w:tcPr>
            <w:tcW w:w="810" w:type="dxa"/>
          </w:tcPr>
          <w:p w14:paraId="507251EB" w14:textId="24E21ABF"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color w:val="FF0000"/>
                <w:u w:val="single"/>
              </w:rPr>
              <w:fldChar w:fldCharType="begin" w:fldLock="1"/>
            </w:r>
            <w:r w:rsidRPr="00A7669A">
              <w:rPr>
                <w:color w:val="FF0000"/>
                <w:u w:val="single"/>
              </w:rPr>
              <w:instrText xml:space="preserve">MERGEFIELD </w:instrText>
            </w:r>
            <w:r w:rsidRPr="00A7669A">
              <w:rPr>
                <w:rFonts w:ascii="Calibri" w:hAnsi="Calibri" w:cs="Calibri"/>
                <w:color w:val="FF0000"/>
                <w:sz w:val="22"/>
                <w:szCs w:val="22"/>
                <w:u w:val="single"/>
              </w:rPr>
              <w:instrText>Att.LowerBound</w:instrText>
            </w:r>
            <w:r w:rsidRPr="00A7669A">
              <w:rPr>
                <w:color w:val="FF0000"/>
                <w:u w:val="single"/>
              </w:rPr>
              <w:fldChar w:fldCharType="separate"/>
            </w:r>
            <w:r w:rsidRPr="00A7669A">
              <w:rPr>
                <w:rFonts w:ascii="Calibri" w:hAnsi="Calibri" w:cs="Calibri"/>
                <w:color w:val="FF0000"/>
                <w:sz w:val="22"/>
                <w:szCs w:val="22"/>
                <w:u w:val="single"/>
              </w:rPr>
              <w:t>0</w:t>
            </w:r>
            <w:r w:rsidRPr="00A7669A">
              <w:rPr>
                <w:color w:val="FF0000"/>
                <w:u w:val="single"/>
              </w:rPr>
              <w:fldChar w:fldCharType="end"/>
            </w:r>
            <w:r w:rsidRPr="00A7669A">
              <w:rPr>
                <w:rFonts w:ascii="Calibri" w:hAnsi="Calibri" w:cs="Calibri"/>
                <w:color w:val="FF0000"/>
                <w:sz w:val="22"/>
                <w:szCs w:val="22"/>
                <w:u w:val="single"/>
              </w:rPr>
              <w:t xml:space="preserve"> - </w:t>
            </w:r>
            <w:r w:rsidRPr="00A7669A">
              <w:rPr>
                <w:rFonts w:ascii="Calibri" w:hAnsi="Calibri" w:cs="Calibri"/>
                <w:color w:val="FF0000"/>
                <w:sz w:val="22"/>
                <w:szCs w:val="22"/>
                <w:u w:val="single"/>
              </w:rPr>
              <w:fldChar w:fldCharType="begin" w:fldLock="1"/>
            </w:r>
            <w:r w:rsidRPr="00A7669A">
              <w:rPr>
                <w:rFonts w:ascii="Calibri" w:hAnsi="Calibri" w:cs="Calibri"/>
                <w:color w:val="FF0000"/>
                <w:sz w:val="22"/>
                <w:szCs w:val="22"/>
                <w:u w:val="single"/>
              </w:rPr>
              <w:instrText>MERGEFIELD Att.UpperBound</w:instrText>
            </w:r>
            <w:r w:rsidRPr="00A7669A">
              <w:rPr>
                <w:rFonts w:ascii="Calibri" w:hAnsi="Calibri" w:cs="Calibri"/>
                <w:color w:val="FF0000"/>
                <w:sz w:val="22"/>
                <w:szCs w:val="22"/>
                <w:u w:val="single"/>
              </w:rPr>
              <w:fldChar w:fldCharType="separate"/>
            </w:r>
            <w:r w:rsidRPr="00A7669A">
              <w:rPr>
                <w:rFonts w:ascii="Calibri" w:hAnsi="Calibri" w:cs="Calibri"/>
                <w:color w:val="FF0000"/>
                <w:sz w:val="22"/>
                <w:szCs w:val="22"/>
                <w:u w:val="single"/>
              </w:rPr>
              <w:t>1</w:t>
            </w:r>
            <w:r w:rsidRPr="00A7669A">
              <w:rPr>
                <w:rFonts w:ascii="Calibri" w:hAnsi="Calibri" w:cs="Calibri"/>
                <w:color w:val="FF0000"/>
                <w:sz w:val="22"/>
                <w:szCs w:val="22"/>
                <w:u w:val="single"/>
              </w:rPr>
              <w:fldChar w:fldCharType="end"/>
            </w:r>
          </w:p>
        </w:tc>
      </w:tr>
      <w:tr w:rsidR="00FA11C0" w:rsidRPr="00D42B42" w14:paraId="3D6BBEFF" w14:textId="77777777" w:rsidTr="00E1250A">
        <w:tc>
          <w:tcPr>
            <w:tcW w:w="450" w:type="dxa"/>
          </w:tcPr>
          <w:p w14:paraId="6EB3C2C9" w14:textId="77777777" w:rsidR="00FA11C0" w:rsidRPr="00D42B42" w:rsidRDefault="00FA11C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01448778" w14:textId="2AAF11D1"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color w:val="FF0000"/>
                <w:u w:val="single"/>
              </w:rPr>
              <w:fldChar w:fldCharType="begin" w:fldLock="1"/>
            </w:r>
            <w:r w:rsidRPr="00A7669A">
              <w:rPr>
                <w:color w:val="FF0000"/>
                <w:u w:val="single"/>
              </w:rPr>
              <w:instrText xml:space="preserve">MERGEFIELD </w:instrText>
            </w:r>
            <w:r w:rsidRPr="00A7669A">
              <w:rPr>
                <w:rFonts w:ascii="Calibri" w:hAnsi="Calibri" w:cs="Calibri"/>
                <w:color w:val="FF0000"/>
                <w:sz w:val="22"/>
                <w:szCs w:val="22"/>
                <w:u w:val="single"/>
              </w:rPr>
              <w:instrText>Att.Name</w:instrText>
            </w:r>
            <w:r w:rsidRPr="00A7669A">
              <w:rPr>
                <w:color w:val="FF0000"/>
                <w:u w:val="single"/>
              </w:rPr>
              <w:fldChar w:fldCharType="separate"/>
            </w:r>
            <w:r w:rsidRPr="00A7669A">
              <w:rPr>
                <w:rFonts w:ascii="Calibri" w:hAnsi="Calibri" w:cs="Calibri"/>
                <w:color w:val="FF0000"/>
                <w:sz w:val="22"/>
                <w:szCs w:val="22"/>
                <w:u w:val="single"/>
              </w:rPr>
              <w:t>Verstrekkingsbeperking – partieel</w:t>
            </w:r>
            <w:r w:rsidRPr="00A7669A">
              <w:rPr>
                <w:color w:val="FF0000"/>
                <w:u w:val="single"/>
              </w:rPr>
              <w:fldChar w:fldCharType="end"/>
            </w:r>
          </w:p>
        </w:tc>
        <w:tc>
          <w:tcPr>
            <w:tcW w:w="4230" w:type="dxa"/>
          </w:tcPr>
          <w:p w14:paraId="3D0DB008" w14:textId="194B3FE4"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color w:val="FF0000"/>
                <w:u w:val="single"/>
              </w:rPr>
              <w:fldChar w:fldCharType="begin" w:fldLock="1"/>
            </w:r>
            <w:r w:rsidRPr="00A7669A">
              <w:rPr>
                <w:color w:val="FF0000"/>
                <w:u w:val="single"/>
              </w:rPr>
              <w:instrText xml:space="preserve">MERGEFIELD </w:instrText>
            </w:r>
            <w:r w:rsidRPr="00A7669A">
              <w:rPr>
                <w:rFonts w:ascii="Calibri" w:hAnsi="Calibri" w:cs="Calibri"/>
                <w:color w:val="FF0000"/>
                <w:sz w:val="22"/>
                <w:szCs w:val="22"/>
                <w:u w:val="single"/>
              </w:rPr>
              <w:instrText>Att.Notes</w:instrText>
            </w:r>
            <w:r w:rsidRPr="00A7669A">
              <w:rPr>
                <w:color w:val="FF0000"/>
                <w:u w:val="single"/>
              </w:rPr>
              <w:fldChar w:fldCharType="end"/>
            </w:r>
          </w:p>
        </w:tc>
        <w:tc>
          <w:tcPr>
            <w:tcW w:w="1080" w:type="dxa"/>
          </w:tcPr>
          <w:p w14:paraId="5126E78A" w14:textId="76DED3CF"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2"/>
                <w:szCs w:val="22"/>
                <w:u w:val="single"/>
              </w:rPr>
            </w:pPr>
            <w:r w:rsidRPr="00A7669A">
              <w:rPr>
                <w:color w:val="FF0000"/>
                <w:sz w:val="22"/>
                <w:szCs w:val="22"/>
                <w:u w:val="single"/>
              </w:rPr>
              <w:fldChar w:fldCharType="begin" w:fldLock="1"/>
            </w:r>
            <w:r w:rsidRPr="00A7669A">
              <w:rPr>
                <w:color w:val="FF0000"/>
                <w:sz w:val="22"/>
                <w:szCs w:val="22"/>
                <w:u w:val="single"/>
              </w:rPr>
              <w:instrText xml:space="preserve">MERGEFIELD </w:instrText>
            </w:r>
            <w:r w:rsidRPr="00A7669A">
              <w:rPr>
                <w:rFonts w:ascii="Calibri" w:hAnsi="Calibri" w:cs="Calibri"/>
                <w:color w:val="FF0000"/>
                <w:sz w:val="22"/>
                <w:szCs w:val="22"/>
                <w:u w:val="single"/>
              </w:rPr>
              <w:instrText>Att.Type</w:instrText>
            </w:r>
            <w:r w:rsidRPr="00A7669A">
              <w:rPr>
                <w:color w:val="FF0000"/>
                <w:sz w:val="22"/>
                <w:szCs w:val="22"/>
                <w:u w:val="single"/>
              </w:rPr>
              <w:fldChar w:fldCharType="separate"/>
            </w:r>
            <w:r w:rsidRPr="00A7669A">
              <w:rPr>
                <w:rFonts w:ascii="Calibri" w:hAnsi="Calibri" w:cs="Calibri"/>
                <w:color w:val="FF0000"/>
                <w:sz w:val="22"/>
                <w:szCs w:val="22"/>
                <w:u w:val="single"/>
              </w:rPr>
              <w:t>Verstrekkingsbeperking – partieel INGESCHREVEN NATUURLIJK PERSOON</w:t>
            </w:r>
            <w:r w:rsidRPr="00A7669A">
              <w:rPr>
                <w:color w:val="FF0000"/>
                <w:sz w:val="22"/>
                <w:szCs w:val="22"/>
                <w:u w:val="single"/>
              </w:rPr>
              <w:fldChar w:fldCharType="end"/>
            </w:r>
          </w:p>
        </w:tc>
        <w:tc>
          <w:tcPr>
            <w:tcW w:w="810" w:type="dxa"/>
          </w:tcPr>
          <w:p w14:paraId="5C8D8D1F" w14:textId="3624D6CC" w:rsidR="00FA11C0" w:rsidRPr="00A7669A" w:rsidRDefault="00FA11C0" w:rsidP="00E05D9C">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color w:val="FF0000"/>
                <w:u w:val="single"/>
              </w:rPr>
              <w:fldChar w:fldCharType="begin" w:fldLock="1"/>
            </w:r>
            <w:r w:rsidRPr="00A7669A">
              <w:rPr>
                <w:color w:val="FF0000"/>
                <w:u w:val="single"/>
              </w:rPr>
              <w:instrText xml:space="preserve">MERGEFIELD </w:instrText>
            </w:r>
            <w:r w:rsidRPr="00A7669A">
              <w:rPr>
                <w:rFonts w:ascii="Calibri" w:hAnsi="Calibri" w:cs="Calibri"/>
                <w:color w:val="FF0000"/>
                <w:sz w:val="22"/>
                <w:szCs w:val="22"/>
                <w:u w:val="single"/>
              </w:rPr>
              <w:instrText>Att.LowerBound</w:instrText>
            </w:r>
            <w:r w:rsidRPr="00A7669A">
              <w:rPr>
                <w:color w:val="FF0000"/>
                <w:u w:val="single"/>
              </w:rPr>
              <w:fldChar w:fldCharType="separate"/>
            </w:r>
            <w:r w:rsidRPr="00A7669A">
              <w:rPr>
                <w:rFonts w:ascii="Calibri" w:hAnsi="Calibri" w:cs="Calibri"/>
                <w:color w:val="FF0000"/>
                <w:sz w:val="22"/>
                <w:szCs w:val="22"/>
                <w:u w:val="single"/>
              </w:rPr>
              <w:t>0</w:t>
            </w:r>
            <w:r w:rsidRPr="00A7669A">
              <w:rPr>
                <w:color w:val="FF0000"/>
                <w:u w:val="single"/>
              </w:rPr>
              <w:fldChar w:fldCharType="end"/>
            </w:r>
            <w:r w:rsidRPr="00A7669A">
              <w:rPr>
                <w:rFonts w:ascii="Calibri" w:hAnsi="Calibri" w:cs="Calibri"/>
                <w:color w:val="FF0000"/>
                <w:sz w:val="22"/>
                <w:szCs w:val="22"/>
                <w:u w:val="single"/>
              </w:rPr>
              <w:t xml:space="preserve"> - </w:t>
            </w:r>
            <w:r w:rsidR="00E05D9C">
              <w:rPr>
                <w:rFonts w:ascii="Calibri" w:hAnsi="Calibri" w:cs="Calibri"/>
                <w:color w:val="FF0000"/>
                <w:sz w:val="22"/>
                <w:szCs w:val="22"/>
                <w:u w:val="single"/>
              </w:rPr>
              <w:t>N</w:t>
            </w:r>
          </w:p>
        </w:tc>
      </w:tr>
      <w:tr w:rsidR="00FA11C0" w:rsidRPr="00D42B42" w14:paraId="55562051" w14:textId="77777777" w:rsidTr="00E1250A">
        <w:tc>
          <w:tcPr>
            <w:tcW w:w="450" w:type="dxa"/>
          </w:tcPr>
          <w:p w14:paraId="3E911F71" w14:textId="77777777" w:rsidR="00FA11C0" w:rsidRPr="00D42B42" w:rsidRDefault="00FA11C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606FF7E2" w14:textId="4493142F"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 xml:space="preserve">- Partij  </w:t>
            </w:r>
          </w:p>
        </w:tc>
        <w:tc>
          <w:tcPr>
            <w:tcW w:w="4230" w:type="dxa"/>
          </w:tcPr>
          <w:p w14:paraId="42857E08" w14:textId="597A3414"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A7669A">
              <w:rPr>
                <w:rFonts w:ascii="Calibri" w:hAnsi="Calibri"/>
                <w:color w:val="FF0000"/>
                <w:sz w:val="22"/>
                <w:u w:val="single"/>
              </w:rPr>
              <w:t>Een in de BRP gekende partij waarbij de persoon heeft gekozen voor verstrekkingsbeperking.</w:t>
            </w:r>
          </w:p>
        </w:tc>
        <w:tc>
          <w:tcPr>
            <w:tcW w:w="1080" w:type="dxa"/>
          </w:tcPr>
          <w:p w14:paraId="1640C616" w14:textId="402CB769"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PARTIJ</w:t>
            </w:r>
          </w:p>
        </w:tc>
        <w:tc>
          <w:tcPr>
            <w:tcW w:w="810" w:type="dxa"/>
          </w:tcPr>
          <w:p w14:paraId="4DFBF0EA" w14:textId="0E851050"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1 - 1</w:t>
            </w:r>
          </w:p>
        </w:tc>
      </w:tr>
      <w:tr w:rsidR="00FA11C0" w:rsidRPr="00A7669A" w14:paraId="0132FE22" w14:textId="77777777" w:rsidTr="00E1250A">
        <w:tc>
          <w:tcPr>
            <w:tcW w:w="450" w:type="dxa"/>
          </w:tcPr>
          <w:p w14:paraId="66F08C87" w14:textId="77777777" w:rsidR="00FA11C0" w:rsidRPr="00A7669A" w:rsidRDefault="00FA11C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p>
        </w:tc>
        <w:tc>
          <w:tcPr>
            <w:tcW w:w="2790" w:type="dxa"/>
            <w:gridSpan w:val="2"/>
          </w:tcPr>
          <w:p w14:paraId="354BFB39" w14:textId="21CF8663"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 xml:space="preserve">- Omschrijving derde  </w:t>
            </w:r>
          </w:p>
        </w:tc>
        <w:tc>
          <w:tcPr>
            <w:tcW w:w="4230" w:type="dxa"/>
          </w:tcPr>
          <w:p w14:paraId="3EF18DED" w14:textId="316335B8"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A7669A">
              <w:rPr>
                <w:rFonts w:ascii="Calibri" w:hAnsi="Calibri"/>
                <w:color w:val="FF0000"/>
                <w:sz w:val="22"/>
                <w:u w:val="single"/>
              </w:rPr>
              <w:t xml:space="preserve">De derde waarvan de persoon heeft gekozen voor verstrekkingsbeperking. De hier </w:t>
            </w:r>
            <w:r w:rsidRPr="00A7669A">
              <w:rPr>
                <w:rFonts w:ascii="Calibri" w:hAnsi="Calibri"/>
                <w:color w:val="FF0000"/>
                <w:sz w:val="22"/>
                <w:u w:val="single"/>
              </w:rPr>
              <w:lastRenderedPageBreak/>
              <w:t>bedoelde derde is een niet in de BRPgekende partij die benoemd is of opgenomen is in de gemeentelijke verordening.</w:t>
            </w:r>
          </w:p>
        </w:tc>
        <w:tc>
          <w:tcPr>
            <w:tcW w:w="1080" w:type="dxa"/>
          </w:tcPr>
          <w:p w14:paraId="53DE9D3B" w14:textId="46109EB2"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lastRenderedPageBreak/>
              <w:t>AN250</w:t>
            </w:r>
          </w:p>
        </w:tc>
        <w:tc>
          <w:tcPr>
            <w:tcW w:w="810" w:type="dxa"/>
          </w:tcPr>
          <w:p w14:paraId="1E42BC00" w14:textId="06A4FE1D"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1 - 1</w:t>
            </w:r>
          </w:p>
        </w:tc>
      </w:tr>
      <w:tr w:rsidR="00FA11C0" w:rsidRPr="00A7669A" w14:paraId="4DE9FE05" w14:textId="77777777" w:rsidTr="00E1250A">
        <w:tc>
          <w:tcPr>
            <w:tcW w:w="450" w:type="dxa"/>
          </w:tcPr>
          <w:p w14:paraId="6CB13271" w14:textId="77777777" w:rsidR="00FA11C0" w:rsidRPr="00A7669A" w:rsidRDefault="00FA11C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p>
        </w:tc>
        <w:tc>
          <w:tcPr>
            <w:tcW w:w="2790" w:type="dxa"/>
            <w:gridSpan w:val="2"/>
          </w:tcPr>
          <w:p w14:paraId="64E9125C" w14:textId="02B56426"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 xml:space="preserve">- Gemeente verordening  </w:t>
            </w:r>
          </w:p>
        </w:tc>
        <w:tc>
          <w:tcPr>
            <w:tcW w:w="4230" w:type="dxa"/>
          </w:tcPr>
          <w:p w14:paraId="5C723042" w14:textId="03CFAF78"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A7669A">
              <w:rPr>
                <w:rFonts w:ascii="Calibri" w:hAnsi="Calibri"/>
                <w:color w:val="FF0000"/>
                <w:sz w:val="22"/>
                <w:u w:val="single"/>
              </w:rPr>
              <w:t>Gemeente waar derde in de plaatselijke verordening voorkomt.</w:t>
            </w:r>
          </w:p>
        </w:tc>
        <w:tc>
          <w:tcPr>
            <w:tcW w:w="1080" w:type="dxa"/>
          </w:tcPr>
          <w:p w14:paraId="23B22FD7" w14:textId="518B41C5"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PARTIJ</w:t>
            </w:r>
          </w:p>
        </w:tc>
        <w:tc>
          <w:tcPr>
            <w:tcW w:w="810" w:type="dxa"/>
          </w:tcPr>
          <w:p w14:paraId="05E2191C" w14:textId="666715B9" w:rsidR="00FA11C0" w:rsidRPr="00A7669A" w:rsidRDefault="00FA11C0"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1 - 1</w:t>
            </w:r>
          </w:p>
        </w:tc>
      </w:tr>
      <w:tr w:rsidR="00705A46" w:rsidRPr="00705A46" w14:paraId="2F97EFAD" w14:textId="77777777" w:rsidTr="00E1250A">
        <w:tc>
          <w:tcPr>
            <w:tcW w:w="450" w:type="dxa"/>
          </w:tcPr>
          <w:p w14:paraId="3C6F3F0F" w14:textId="77777777" w:rsidR="00FA11C0" w:rsidRPr="00705A46" w:rsidRDefault="00FA11C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bookmarkStart w:id="89" w:name="BKM_C406CC7D_8A28_41cd_BAA4_9B522E3B6F15"/>
          </w:p>
        </w:tc>
        <w:tc>
          <w:tcPr>
            <w:tcW w:w="2790" w:type="dxa"/>
            <w:gridSpan w:val="2"/>
            <w:hideMark/>
          </w:tcPr>
          <w:p w14:paraId="12D2F71F" w14:textId="77777777" w:rsidR="00FA11C0" w:rsidRPr="00705A46" w:rsidRDefault="00FA11C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Overlijden</w:t>
            </w:r>
            <w:r w:rsidRPr="00705A46">
              <w:rPr>
                <w:rFonts w:ascii="Arial" w:hAnsi="Arial" w:cs="Arial"/>
                <w:sz w:val="20"/>
                <w:szCs w:val="20"/>
                <w:lang w:val="en-AU"/>
              </w:rPr>
              <w:fldChar w:fldCharType="end"/>
            </w:r>
          </w:p>
        </w:tc>
        <w:tc>
          <w:tcPr>
            <w:tcW w:w="4230" w:type="dxa"/>
            <w:hideMark/>
          </w:tcPr>
          <w:p w14:paraId="425F28F1" w14:textId="77777777" w:rsidR="00FA11C0" w:rsidRPr="00705A46" w:rsidRDefault="00FA11C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Verwijzing naar een gelijknamig groepattribuutsoort.</w:t>
            </w:r>
            <w:r w:rsidRPr="00705A46">
              <w:rPr>
                <w:rFonts w:ascii="Arial" w:hAnsi="Arial" w:cs="Arial"/>
                <w:sz w:val="20"/>
                <w:szCs w:val="20"/>
                <w:lang w:val="en-AU"/>
              </w:rPr>
              <w:fldChar w:fldCharType="end"/>
            </w:r>
          </w:p>
        </w:tc>
        <w:tc>
          <w:tcPr>
            <w:tcW w:w="1080" w:type="dxa"/>
            <w:hideMark/>
          </w:tcPr>
          <w:p w14:paraId="57B286BB" w14:textId="77777777" w:rsidR="00FA11C0" w:rsidRPr="00705A46" w:rsidRDefault="00FA11C0"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0"/>
                <w:szCs w:val="20"/>
              </w:rPr>
              <w:instrText>Att.Type</w:instrText>
            </w:r>
            <w:r w:rsidRPr="00705A46">
              <w:rPr>
                <w:rFonts w:ascii="Arial" w:hAnsi="Arial" w:cs="Arial"/>
                <w:sz w:val="20"/>
                <w:szCs w:val="20"/>
                <w:lang w:val="en-AU"/>
              </w:rPr>
              <w:fldChar w:fldCharType="separate"/>
            </w:r>
            <w:r w:rsidRPr="00705A46">
              <w:rPr>
                <w:rFonts w:ascii="Calibri" w:hAnsi="Calibri" w:cs="Calibri"/>
                <w:sz w:val="20"/>
                <w:szCs w:val="20"/>
              </w:rPr>
              <w:t>Overlijden INGESCHREVEN NATUURLIJK PERSOON</w:t>
            </w:r>
            <w:r w:rsidRPr="00705A46">
              <w:rPr>
                <w:rFonts w:ascii="Arial" w:hAnsi="Arial" w:cs="Arial"/>
                <w:sz w:val="20"/>
                <w:szCs w:val="20"/>
                <w:lang w:val="en-AU"/>
              </w:rPr>
              <w:fldChar w:fldCharType="end"/>
            </w:r>
          </w:p>
        </w:tc>
        <w:tc>
          <w:tcPr>
            <w:tcW w:w="810" w:type="dxa"/>
            <w:hideMark/>
          </w:tcPr>
          <w:p w14:paraId="76E7A453" w14:textId="77777777" w:rsidR="00FA11C0" w:rsidRPr="00705A46" w:rsidRDefault="00FA11C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89"/>
      </w:tr>
      <w:tr w:rsidR="00EB4B86" w:rsidRPr="00D42B42" w14:paraId="1B790E4E" w14:textId="77777777" w:rsidTr="00E1250A">
        <w:tc>
          <w:tcPr>
            <w:tcW w:w="450" w:type="dxa"/>
          </w:tcPr>
          <w:p w14:paraId="41C151EB"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30707632" w14:textId="5FF5D47B" w:rsidR="00EB4B86" w:rsidRPr="00D42B42" w:rsidRDefault="00EB4B86"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 xml:space="preserve">- Datum overlijden  </w:t>
            </w:r>
          </w:p>
        </w:tc>
        <w:tc>
          <w:tcPr>
            <w:tcW w:w="4230" w:type="dxa"/>
          </w:tcPr>
          <w:p w14:paraId="65731D20" w14:textId="74E55536" w:rsidR="00EB4B86" w:rsidRPr="00EB4B86" w:rsidRDefault="00EB4B86"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rPr>
            </w:pPr>
            <w:r w:rsidRPr="002325F2">
              <w:rPr>
                <w:rFonts w:ascii="Calibri" w:hAnsi="Calibri"/>
                <w:sz w:val="22"/>
              </w:rPr>
              <w:t>Datum waarop de INGESCHREVEN NATUURLIJK PERSOON is overleden.</w:t>
            </w:r>
          </w:p>
        </w:tc>
        <w:tc>
          <w:tcPr>
            <w:tcW w:w="1080" w:type="dxa"/>
          </w:tcPr>
          <w:p w14:paraId="0C3140FA" w14:textId="0FEDEF21" w:rsidR="00EB4B86" w:rsidRPr="00EB4B86" w:rsidRDefault="002B3257"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u w:val="single"/>
                <w:lang w:val="en-AU"/>
              </w:rPr>
            </w:pPr>
            <w:r>
              <w:rPr>
                <w:rFonts w:ascii="Calibri" w:hAnsi="Calibri"/>
                <w:color w:val="FF0000"/>
                <w:sz w:val="22"/>
                <w:u w:val="single"/>
              </w:rPr>
              <w:t>DatumMogelijkOnbekend</w:t>
            </w:r>
          </w:p>
        </w:tc>
        <w:tc>
          <w:tcPr>
            <w:tcW w:w="810" w:type="dxa"/>
          </w:tcPr>
          <w:p w14:paraId="58965CF5" w14:textId="153E8B68" w:rsidR="00EB4B86" w:rsidRPr="00D42B42" w:rsidRDefault="00EB4B86"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sidRPr="00EB4B86">
              <w:rPr>
                <w:rFonts w:ascii="Calibri" w:hAnsi="Calibri"/>
                <w:color w:val="FF0000"/>
                <w:sz w:val="22"/>
                <w:u w:val="single"/>
              </w:rPr>
              <w:t>1</w:t>
            </w:r>
            <w:r>
              <w:rPr>
                <w:rFonts w:ascii="Calibri" w:hAnsi="Calibri"/>
                <w:sz w:val="22"/>
              </w:rPr>
              <w:t xml:space="preserve"> - 1</w:t>
            </w:r>
          </w:p>
        </w:tc>
      </w:tr>
      <w:tr w:rsidR="00A7669A" w:rsidRPr="00EB4B86" w14:paraId="68EECAB0" w14:textId="77777777" w:rsidTr="00E1250A">
        <w:tc>
          <w:tcPr>
            <w:tcW w:w="450" w:type="dxa"/>
          </w:tcPr>
          <w:p w14:paraId="6C1AE707" w14:textId="77777777" w:rsidR="00EB4B86" w:rsidRPr="00EB4B86"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rPr>
            </w:pPr>
          </w:p>
        </w:tc>
        <w:tc>
          <w:tcPr>
            <w:tcW w:w="2790" w:type="dxa"/>
            <w:gridSpan w:val="2"/>
          </w:tcPr>
          <w:p w14:paraId="5F1DDA4C" w14:textId="1B76C1BE" w:rsidR="00EB4B86" w:rsidRPr="00065BB7" w:rsidRDefault="00EB4B86" w:rsidP="00D42B42">
            <w:pPr>
              <w:widowControl w:val="0"/>
              <w:shd w:val="clear" w:color="auto" w:fill="FFFFFF"/>
              <w:autoSpaceDE w:val="0"/>
              <w:autoSpaceDN w:val="0"/>
              <w:adjustRightInd w:val="0"/>
              <w:spacing w:line="256" w:lineRule="auto"/>
              <w:contextualSpacing w:val="0"/>
              <w:rPr>
                <w:rFonts w:ascii="Arial" w:hAnsi="Arial" w:cs="Arial"/>
                <w:sz w:val="20"/>
                <w:szCs w:val="20"/>
                <w:u w:val="single"/>
                <w:lang w:val="en-AU"/>
              </w:rPr>
            </w:pPr>
            <w:r w:rsidRPr="00065BB7">
              <w:rPr>
                <w:rFonts w:ascii="Calibri" w:hAnsi="Calibri"/>
                <w:sz w:val="22"/>
                <w:u w:val="single"/>
              </w:rPr>
              <w:t xml:space="preserve">- Gemeente overlijden  </w:t>
            </w:r>
          </w:p>
        </w:tc>
        <w:tc>
          <w:tcPr>
            <w:tcW w:w="4230" w:type="dxa"/>
          </w:tcPr>
          <w:p w14:paraId="174C7EE3" w14:textId="35F348E7" w:rsidR="00EB4B86" w:rsidRPr="00065BB7" w:rsidRDefault="00EB4B86" w:rsidP="00D42B42">
            <w:pPr>
              <w:widowControl w:val="0"/>
              <w:shd w:val="clear" w:color="auto" w:fill="FFFFFF"/>
              <w:autoSpaceDE w:val="0"/>
              <w:autoSpaceDN w:val="0"/>
              <w:adjustRightInd w:val="0"/>
              <w:spacing w:line="256" w:lineRule="auto"/>
              <w:contextualSpacing w:val="0"/>
              <w:rPr>
                <w:rFonts w:ascii="Arial" w:hAnsi="Arial" w:cs="Arial"/>
                <w:sz w:val="20"/>
                <w:szCs w:val="20"/>
                <w:u w:val="single"/>
              </w:rPr>
            </w:pPr>
            <w:r w:rsidRPr="00065BB7">
              <w:rPr>
                <w:rFonts w:ascii="Calibri" w:hAnsi="Calibri"/>
                <w:sz w:val="22"/>
                <w:u w:val="single"/>
              </w:rPr>
              <w:t xml:space="preserve">Gemeente waar de INGESCHREVEN NATUURLIJK PERSOON is overleden. </w:t>
            </w:r>
          </w:p>
        </w:tc>
        <w:tc>
          <w:tcPr>
            <w:tcW w:w="1080" w:type="dxa"/>
          </w:tcPr>
          <w:p w14:paraId="6CAC85CE" w14:textId="77777777" w:rsidR="00EB4B86" w:rsidRPr="00065BB7" w:rsidRDefault="00EB4B86" w:rsidP="00D42B42">
            <w:pPr>
              <w:widowControl w:val="0"/>
              <w:shd w:val="clear" w:color="auto" w:fill="FFFFFF"/>
              <w:autoSpaceDE w:val="0"/>
              <w:autoSpaceDN w:val="0"/>
              <w:adjustRightInd w:val="0"/>
              <w:spacing w:line="256" w:lineRule="auto"/>
              <w:contextualSpacing w:val="0"/>
              <w:rPr>
                <w:rFonts w:ascii="Arial" w:hAnsi="Arial" w:cs="Arial"/>
                <w:sz w:val="20"/>
                <w:szCs w:val="20"/>
                <w:u w:val="single"/>
              </w:rPr>
            </w:pPr>
          </w:p>
        </w:tc>
        <w:tc>
          <w:tcPr>
            <w:tcW w:w="810" w:type="dxa"/>
          </w:tcPr>
          <w:p w14:paraId="31962AA5" w14:textId="51408635" w:rsidR="00EB4B86" w:rsidRPr="00065BB7" w:rsidRDefault="00EB4B86" w:rsidP="00D42B42">
            <w:pPr>
              <w:widowControl w:val="0"/>
              <w:shd w:val="clear" w:color="auto" w:fill="FFFFFF"/>
              <w:autoSpaceDE w:val="0"/>
              <w:autoSpaceDN w:val="0"/>
              <w:adjustRightInd w:val="0"/>
              <w:spacing w:line="256" w:lineRule="auto"/>
              <w:contextualSpacing w:val="0"/>
              <w:rPr>
                <w:rFonts w:ascii="Arial" w:hAnsi="Arial" w:cs="Arial"/>
                <w:sz w:val="20"/>
                <w:szCs w:val="20"/>
                <w:u w:val="single"/>
                <w:lang w:val="en-AU"/>
              </w:rPr>
            </w:pPr>
            <w:r w:rsidRPr="00065BB7">
              <w:rPr>
                <w:rFonts w:ascii="Calibri" w:hAnsi="Calibri"/>
                <w:sz w:val="22"/>
                <w:u w:val="single"/>
              </w:rPr>
              <w:t>0 - 1</w:t>
            </w:r>
          </w:p>
        </w:tc>
      </w:tr>
      <w:tr w:rsidR="00EB4B86" w:rsidRPr="00D42B42" w14:paraId="275E5E0B" w14:textId="77777777" w:rsidTr="00E1250A">
        <w:tc>
          <w:tcPr>
            <w:tcW w:w="450" w:type="dxa"/>
          </w:tcPr>
          <w:p w14:paraId="05C803A1"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653FDB74" w14:textId="33697340"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 xml:space="preserve">- Buitenlandse plaats overlijden  </w:t>
            </w:r>
          </w:p>
        </w:tc>
        <w:tc>
          <w:tcPr>
            <w:tcW w:w="4230" w:type="dxa"/>
          </w:tcPr>
          <w:p w14:paraId="5DD2D22C" w14:textId="6F77297A"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A7669A">
              <w:rPr>
                <w:rFonts w:ascii="Calibri" w:hAnsi="Calibri"/>
                <w:color w:val="FF0000"/>
                <w:sz w:val="22"/>
                <w:u w:val="single"/>
              </w:rPr>
              <w:t xml:space="preserve">Buitenlandse plaats waar de INGESCHREVEN NATUURLIJK PERSOON is overleden. </w:t>
            </w:r>
          </w:p>
        </w:tc>
        <w:tc>
          <w:tcPr>
            <w:tcW w:w="1080" w:type="dxa"/>
          </w:tcPr>
          <w:p w14:paraId="7BD5C470" w14:textId="497F153F"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AN40</w:t>
            </w:r>
          </w:p>
        </w:tc>
        <w:tc>
          <w:tcPr>
            <w:tcW w:w="810" w:type="dxa"/>
          </w:tcPr>
          <w:p w14:paraId="52DDF073" w14:textId="2B5EE954"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0 - 1</w:t>
            </w:r>
          </w:p>
        </w:tc>
      </w:tr>
      <w:tr w:rsidR="00EB4B86" w:rsidRPr="00D42B42" w14:paraId="0B42994F" w14:textId="77777777" w:rsidTr="00E1250A">
        <w:tc>
          <w:tcPr>
            <w:tcW w:w="450" w:type="dxa"/>
          </w:tcPr>
          <w:p w14:paraId="098B9120"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4A4B2D99" w14:textId="732A1461"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 xml:space="preserve">- Buitenlandse regio overlijden  </w:t>
            </w:r>
          </w:p>
        </w:tc>
        <w:tc>
          <w:tcPr>
            <w:tcW w:w="4230" w:type="dxa"/>
          </w:tcPr>
          <w:p w14:paraId="41213088" w14:textId="305CB76A"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A7669A">
              <w:rPr>
                <w:rFonts w:ascii="Calibri" w:hAnsi="Calibri"/>
                <w:color w:val="FF0000"/>
                <w:sz w:val="22"/>
                <w:u w:val="single"/>
              </w:rPr>
              <w:t xml:space="preserve">Buitenlandse regio waar de INGESCHREVEN NATUURLIJK PERSOON is overleden. </w:t>
            </w:r>
          </w:p>
        </w:tc>
        <w:tc>
          <w:tcPr>
            <w:tcW w:w="1080" w:type="dxa"/>
          </w:tcPr>
          <w:p w14:paraId="314FA51A" w14:textId="6FF51FD1"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AN35</w:t>
            </w:r>
          </w:p>
        </w:tc>
        <w:tc>
          <w:tcPr>
            <w:tcW w:w="810" w:type="dxa"/>
          </w:tcPr>
          <w:p w14:paraId="577DAC2A" w14:textId="29D28B9D"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0 - 1</w:t>
            </w:r>
          </w:p>
        </w:tc>
      </w:tr>
      <w:tr w:rsidR="00EB4B86" w:rsidRPr="00D42B42" w14:paraId="651CCAC9" w14:textId="77777777" w:rsidTr="00E1250A">
        <w:tc>
          <w:tcPr>
            <w:tcW w:w="450" w:type="dxa"/>
          </w:tcPr>
          <w:p w14:paraId="1423C54F"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3B55266A" w14:textId="0D42D517"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 xml:space="preserve">- Omschrijving locatie overlijden  </w:t>
            </w:r>
          </w:p>
        </w:tc>
        <w:tc>
          <w:tcPr>
            <w:tcW w:w="4230" w:type="dxa"/>
          </w:tcPr>
          <w:p w14:paraId="4CAF8B9F" w14:textId="57F578AB"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A7669A">
              <w:rPr>
                <w:rFonts w:ascii="Calibri" w:hAnsi="Calibri"/>
                <w:color w:val="FF0000"/>
                <w:sz w:val="22"/>
                <w:u w:val="single"/>
              </w:rPr>
              <w:t xml:space="preserve">Omschrijving van de locatie waar de INGESCHREVEN NATUURLIJK PERSOON is overleden. </w:t>
            </w:r>
          </w:p>
        </w:tc>
        <w:tc>
          <w:tcPr>
            <w:tcW w:w="1080" w:type="dxa"/>
          </w:tcPr>
          <w:p w14:paraId="058C27CF" w14:textId="7F23237D"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AN40</w:t>
            </w:r>
          </w:p>
        </w:tc>
        <w:tc>
          <w:tcPr>
            <w:tcW w:w="810" w:type="dxa"/>
          </w:tcPr>
          <w:p w14:paraId="6CDFE9E4" w14:textId="02157DC8"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0 - 1</w:t>
            </w:r>
          </w:p>
        </w:tc>
      </w:tr>
      <w:tr w:rsidR="00705A46" w:rsidRPr="00705A46" w14:paraId="5B7B8190" w14:textId="77777777" w:rsidTr="00E1250A">
        <w:tc>
          <w:tcPr>
            <w:tcW w:w="450" w:type="dxa"/>
          </w:tcPr>
          <w:p w14:paraId="6C31FC5D" w14:textId="77777777" w:rsidR="00EB4B86" w:rsidRPr="00705A46"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54AB619D" w14:textId="0D870F71" w:rsidR="00EB4B86" w:rsidRPr="00705A46"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Land/gebied overlijden  </w:t>
            </w:r>
          </w:p>
        </w:tc>
        <w:tc>
          <w:tcPr>
            <w:tcW w:w="4230" w:type="dxa"/>
          </w:tcPr>
          <w:p w14:paraId="4DCC982E" w14:textId="116814DC" w:rsidR="00EB4B86" w:rsidRPr="00705A46"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Het LAND waar de INGESCHREVEN NATUURLIJK PERSOON is overleden.</w:t>
            </w:r>
          </w:p>
        </w:tc>
        <w:tc>
          <w:tcPr>
            <w:tcW w:w="1080" w:type="dxa"/>
          </w:tcPr>
          <w:p w14:paraId="3CF6F5E0" w14:textId="60F4E5E1" w:rsidR="00EB4B86" w:rsidRPr="00705A46"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LAND</w:t>
            </w:r>
          </w:p>
        </w:tc>
        <w:tc>
          <w:tcPr>
            <w:tcW w:w="810" w:type="dxa"/>
          </w:tcPr>
          <w:p w14:paraId="6943720E" w14:textId="2E23DE27" w:rsidR="00EB4B86" w:rsidRPr="00705A46"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1 - 1</w:t>
            </w:r>
          </w:p>
        </w:tc>
      </w:tr>
      <w:tr w:rsidR="00EB4B86" w:rsidRPr="00A7669A" w14:paraId="69B75E0A" w14:textId="77777777" w:rsidTr="00E1250A">
        <w:tc>
          <w:tcPr>
            <w:tcW w:w="450" w:type="dxa"/>
          </w:tcPr>
          <w:p w14:paraId="7AA8A634" w14:textId="77777777" w:rsidR="00EB4B86" w:rsidRPr="00A7669A"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p>
        </w:tc>
        <w:tc>
          <w:tcPr>
            <w:tcW w:w="2790" w:type="dxa"/>
            <w:gridSpan w:val="2"/>
          </w:tcPr>
          <w:p w14:paraId="32FD1BA4" w14:textId="310E49D9"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 xml:space="preserve">- heeft plaatsgevonden in WOONPLAATS  </w:t>
            </w:r>
          </w:p>
        </w:tc>
        <w:tc>
          <w:tcPr>
            <w:tcW w:w="4230" w:type="dxa"/>
          </w:tcPr>
          <w:p w14:paraId="331A3B12" w14:textId="77777777"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p>
        </w:tc>
        <w:tc>
          <w:tcPr>
            <w:tcW w:w="1080" w:type="dxa"/>
          </w:tcPr>
          <w:p w14:paraId="1058E8E0" w14:textId="77777777"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p>
        </w:tc>
        <w:tc>
          <w:tcPr>
            <w:tcW w:w="810" w:type="dxa"/>
          </w:tcPr>
          <w:p w14:paraId="3DEA89DB" w14:textId="0C33CED8" w:rsidR="00EB4B86" w:rsidRPr="00A7669A" w:rsidRDefault="00EB4B8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A7669A">
              <w:rPr>
                <w:rFonts w:ascii="Calibri" w:hAnsi="Calibri"/>
                <w:color w:val="FF0000"/>
                <w:sz w:val="22"/>
                <w:u w:val="single"/>
              </w:rPr>
              <w:t>0 - 1</w:t>
            </w:r>
          </w:p>
        </w:tc>
      </w:tr>
      <w:tr w:rsidR="00EB4B86" w:rsidRPr="00D42B42" w14:paraId="42C40E29" w14:textId="77777777" w:rsidTr="00E1250A">
        <w:tc>
          <w:tcPr>
            <w:tcW w:w="450" w:type="dxa"/>
          </w:tcPr>
          <w:p w14:paraId="500B7AE4"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90" w:name="BKM_B20D796D_FDA1_4662_903D_CC474265AFE8"/>
          </w:p>
        </w:tc>
        <w:tc>
          <w:tcPr>
            <w:tcW w:w="2790" w:type="dxa"/>
            <w:gridSpan w:val="2"/>
            <w:hideMark/>
          </w:tcPr>
          <w:p w14:paraId="63765877" w14:textId="77777777" w:rsidR="00EB4B86" w:rsidRPr="0059716A"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59716A">
              <w:rPr>
                <w:rFonts w:ascii="Arial" w:hAnsi="Arial" w:cs="Arial"/>
                <w:sz w:val="20"/>
                <w:szCs w:val="20"/>
                <w:lang w:val="en-AU"/>
              </w:rPr>
              <w:fldChar w:fldCharType="begin" w:fldLock="1"/>
            </w:r>
            <w:r w:rsidRPr="0059716A">
              <w:rPr>
                <w:rFonts w:ascii="Arial" w:hAnsi="Arial" w:cs="Arial"/>
                <w:sz w:val="20"/>
                <w:szCs w:val="20"/>
                <w:lang w:val="en-AU"/>
              </w:rPr>
              <w:instrText xml:space="preserve">MERGEFIELD </w:instrText>
            </w:r>
            <w:r w:rsidRPr="0059716A">
              <w:rPr>
                <w:rFonts w:ascii="Calibri" w:hAnsi="Calibri" w:cs="Calibri"/>
                <w:sz w:val="22"/>
                <w:szCs w:val="22"/>
              </w:rPr>
              <w:instrText>Att.Name</w:instrText>
            </w:r>
            <w:r w:rsidRPr="0059716A">
              <w:rPr>
                <w:rFonts w:ascii="Arial" w:hAnsi="Arial" w:cs="Arial"/>
                <w:sz w:val="20"/>
                <w:szCs w:val="20"/>
                <w:lang w:val="en-AU"/>
              </w:rPr>
              <w:fldChar w:fldCharType="separate"/>
            </w:r>
            <w:r w:rsidRPr="0059716A">
              <w:rPr>
                <w:rFonts w:ascii="Calibri" w:hAnsi="Calibri" w:cs="Calibri"/>
                <w:sz w:val="22"/>
                <w:szCs w:val="22"/>
              </w:rPr>
              <w:t>Datum inschrijving in gemeente</w:t>
            </w:r>
            <w:r w:rsidRPr="0059716A">
              <w:rPr>
                <w:rFonts w:ascii="Arial" w:hAnsi="Arial" w:cs="Arial"/>
                <w:sz w:val="20"/>
                <w:szCs w:val="20"/>
                <w:lang w:val="en-AU"/>
              </w:rPr>
              <w:fldChar w:fldCharType="end"/>
            </w:r>
          </w:p>
        </w:tc>
        <w:tc>
          <w:tcPr>
            <w:tcW w:w="4230" w:type="dxa"/>
            <w:hideMark/>
          </w:tcPr>
          <w:p w14:paraId="4E2CACB0" w14:textId="77777777" w:rsidR="00EB4B86" w:rsidRPr="0059716A"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59716A">
              <w:rPr>
                <w:rFonts w:ascii="Arial" w:hAnsi="Arial" w:cs="Arial"/>
                <w:sz w:val="20"/>
                <w:szCs w:val="20"/>
                <w:lang w:val="en-AU"/>
              </w:rPr>
              <w:fldChar w:fldCharType="begin" w:fldLock="1"/>
            </w:r>
            <w:r w:rsidRPr="0059716A">
              <w:rPr>
                <w:rFonts w:ascii="Arial" w:hAnsi="Arial" w:cs="Arial"/>
                <w:sz w:val="20"/>
                <w:szCs w:val="20"/>
              </w:rPr>
              <w:instrText xml:space="preserve">MERGEFIELD </w:instrText>
            </w:r>
            <w:r w:rsidRPr="0059716A">
              <w:rPr>
                <w:rFonts w:ascii="Calibri" w:hAnsi="Calibri" w:cs="Calibri"/>
                <w:sz w:val="22"/>
                <w:szCs w:val="22"/>
              </w:rPr>
              <w:instrText>Att.Notes</w:instrText>
            </w:r>
            <w:r w:rsidRPr="0059716A">
              <w:rPr>
                <w:rFonts w:ascii="Arial" w:hAnsi="Arial" w:cs="Arial"/>
                <w:sz w:val="20"/>
                <w:szCs w:val="20"/>
                <w:lang w:val="en-AU"/>
              </w:rPr>
              <w:fldChar w:fldCharType="separate"/>
            </w:r>
            <w:r w:rsidRPr="0059716A">
              <w:rPr>
                <w:rFonts w:ascii="Calibri" w:hAnsi="Calibri" w:cs="Calibri"/>
                <w:sz w:val="22"/>
                <w:szCs w:val="22"/>
              </w:rPr>
              <w:t>Bij inschrijving op grond van een aangifte door de burger van zijn vestiging in een (volgende) gemeente is dit de aangiftedatum. Bij inschrijving op grond van een geboorte-akte is dit de geboortedatum. Bij ambtshalve inschrijving is dit de datum waarop de betrokkene schriftelijk van het voornemen van ambtshalve opneming mededeling is gedaan.</w:t>
            </w:r>
            <w:r w:rsidRPr="0059716A">
              <w:rPr>
                <w:rFonts w:ascii="Arial" w:hAnsi="Arial" w:cs="Arial"/>
                <w:sz w:val="20"/>
                <w:szCs w:val="20"/>
                <w:lang w:val="en-AU"/>
              </w:rPr>
              <w:fldChar w:fldCharType="end"/>
            </w:r>
          </w:p>
        </w:tc>
        <w:tc>
          <w:tcPr>
            <w:tcW w:w="1080" w:type="dxa"/>
            <w:hideMark/>
          </w:tcPr>
          <w:p w14:paraId="135E3ADE" w14:textId="75DC8EB8" w:rsidR="00D12EA1" w:rsidRDefault="002B3257" w:rsidP="00D12EA1">
            <w:pPr>
              <w:rPr>
                <w:color w:val="FF0000"/>
                <w:u w:val="single"/>
              </w:rPr>
            </w:pPr>
            <w:r>
              <w:rPr>
                <w:color w:val="FF0000"/>
                <w:u w:val="single"/>
              </w:rPr>
              <w:t>DatumMogelijkOnbekend</w:t>
            </w:r>
          </w:p>
          <w:p w14:paraId="22E9C583" w14:textId="1BBF4246"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AEAAAA"/>
                <w:sz w:val="20"/>
                <w:szCs w:val="20"/>
              </w:rPr>
            </w:pPr>
          </w:p>
        </w:tc>
        <w:tc>
          <w:tcPr>
            <w:tcW w:w="810" w:type="dxa"/>
            <w:hideMark/>
          </w:tcPr>
          <w:p w14:paraId="7D4B09CE"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59716A">
              <w:rPr>
                <w:rFonts w:ascii="Arial" w:hAnsi="Arial" w:cs="Arial"/>
                <w:sz w:val="20"/>
                <w:szCs w:val="20"/>
                <w:lang w:val="en-AU"/>
              </w:rPr>
              <w:fldChar w:fldCharType="begin" w:fldLock="1"/>
            </w:r>
            <w:r w:rsidRPr="0059716A">
              <w:rPr>
                <w:rFonts w:ascii="Arial" w:hAnsi="Arial" w:cs="Arial"/>
                <w:sz w:val="20"/>
                <w:szCs w:val="20"/>
                <w:lang w:val="en-AU"/>
              </w:rPr>
              <w:instrText xml:space="preserve">MERGEFIELD </w:instrText>
            </w:r>
            <w:r w:rsidRPr="0059716A">
              <w:rPr>
                <w:rFonts w:ascii="Calibri" w:hAnsi="Calibri" w:cs="Calibri"/>
                <w:sz w:val="22"/>
                <w:szCs w:val="22"/>
              </w:rPr>
              <w:instrText>Att.LowerBound</w:instrText>
            </w:r>
            <w:r w:rsidRPr="0059716A">
              <w:rPr>
                <w:rFonts w:ascii="Arial" w:hAnsi="Arial" w:cs="Arial"/>
                <w:sz w:val="20"/>
                <w:szCs w:val="20"/>
                <w:lang w:val="en-AU"/>
              </w:rPr>
              <w:fldChar w:fldCharType="separate"/>
            </w:r>
            <w:r w:rsidRPr="0059716A">
              <w:rPr>
                <w:rFonts w:ascii="Calibri" w:hAnsi="Calibri" w:cs="Calibri"/>
                <w:sz w:val="22"/>
                <w:szCs w:val="22"/>
              </w:rPr>
              <w:t>1</w:t>
            </w:r>
            <w:r w:rsidRPr="0059716A">
              <w:rPr>
                <w:rFonts w:ascii="Arial" w:hAnsi="Arial" w:cs="Arial"/>
                <w:sz w:val="20"/>
                <w:szCs w:val="20"/>
                <w:lang w:val="en-AU"/>
              </w:rPr>
              <w:fldChar w:fldCharType="end"/>
            </w:r>
            <w:r w:rsidRPr="0059716A">
              <w:rPr>
                <w:rFonts w:ascii="Calibri" w:hAnsi="Calibri" w:cs="Calibri"/>
                <w:sz w:val="22"/>
                <w:szCs w:val="22"/>
              </w:rPr>
              <w:t xml:space="preserve"> - </w:t>
            </w:r>
            <w:r w:rsidRPr="0059716A">
              <w:rPr>
                <w:rFonts w:ascii="Arial" w:hAnsi="Arial" w:cs="Arial"/>
                <w:sz w:val="20"/>
                <w:szCs w:val="20"/>
                <w:lang w:val="en-AU"/>
              </w:rPr>
              <w:fldChar w:fldCharType="begin" w:fldLock="1"/>
            </w:r>
            <w:r w:rsidRPr="0059716A">
              <w:rPr>
                <w:rFonts w:ascii="Calibri" w:hAnsi="Calibri" w:cs="Calibri"/>
                <w:sz w:val="22"/>
                <w:szCs w:val="22"/>
              </w:rPr>
              <w:instrText>MERGEFIELD Att.UpperBound</w:instrText>
            </w:r>
            <w:r w:rsidRPr="0059716A">
              <w:rPr>
                <w:rFonts w:ascii="Arial" w:hAnsi="Arial" w:cs="Arial"/>
                <w:sz w:val="20"/>
                <w:szCs w:val="20"/>
                <w:lang w:val="en-AU"/>
              </w:rPr>
              <w:fldChar w:fldCharType="separate"/>
            </w:r>
            <w:r w:rsidRPr="0059716A">
              <w:rPr>
                <w:rFonts w:ascii="Calibri" w:hAnsi="Calibri" w:cs="Calibri"/>
                <w:sz w:val="22"/>
                <w:szCs w:val="22"/>
              </w:rPr>
              <w:t>1</w:t>
            </w:r>
            <w:r w:rsidRPr="0059716A">
              <w:rPr>
                <w:rFonts w:ascii="Arial" w:hAnsi="Arial" w:cs="Arial"/>
                <w:sz w:val="20"/>
                <w:szCs w:val="20"/>
                <w:lang w:val="en-AU"/>
              </w:rPr>
              <w:fldChar w:fldCharType="end"/>
            </w:r>
          </w:p>
        </w:tc>
        <w:bookmarkEnd w:id="90"/>
      </w:tr>
      <w:tr w:rsidR="00EB4B86" w:rsidRPr="00D42B42" w14:paraId="2AC86382" w14:textId="77777777" w:rsidTr="00E1250A">
        <w:tc>
          <w:tcPr>
            <w:tcW w:w="450" w:type="dxa"/>
          </w:tcPr>
          <w:p w14:paraId="76600B24"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91" w:name="BKM_2218C126_7753_42ad_BE72_A1CD8A32AE58"/>
          </w:p>
        </w:tc>
        <w:tc>
          <w:tcPr>
            <w:tcW w:w="2790" w:type="dxa"/>
            <w:gridSpan w:val="2"/>
            <w:hideMark/>
          </w:tcPr>
          <w:p w14:paraId="5D985285" w14:textId="77777777" w:rsidR="00EB4B86" w:rsidRPr="00D12EA1"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12EA1">
              <w:rPr>
                <w:rFonts w:ascii="Arial" w:hAnsi="Arial" w:cs="Arial"/>
                <w:sz w:val="20"/>
                <w:szCs w:val="20"/>
                <w:lang w:val="en-AU"/>
              </w:rPr>
              <w:fldChar w:fldCharType="begin" w:fldLock="1"/>
            </w:r>
            <w:r w:rsidRPr="00D12EA1">
              <w:rPr>
                <w:rFonts w:ascii="Arial" w:hAnsi="Arial" w:cs="Arial"/>
                <w:sz w:val="20"/>
                <w:szCs w:val="20"/>
                <w:lang w:val="en-AU"/>
              </w:rPr>
              <w:instrText xml:space="preserve">MERGEFIELD </w:instrText>
            </w:r>
            <w:r w:rsidRPr="00D12EA1">
              <w:rPr>
                <w:rFonts w:ascii="Calibri" w:hAnsi="Calibri" w:cs="Calibri"/>
                <w:sz w:val="22"/>
                <w:szCs w:val="22"/>
              </w:rPr>
              <w:instrText>Att.Name</w:instrText>
            </w:r>
            <w:r w:rsidRPr="00D12EA1">
              <w:rPr>
                <w:rFonts w:ascii="Arial" w:hAnsi="Arial" w:cs="Arial"/>
                <w:sz w:val="20"/>
                <w:szCs w:val="20"/>
                <w:lang w:val="en-AU"/>
              </w:rPr>
              <w:fldChar w:fldCharType="separate"/>
            </w:r>
            <w:r w:rsidRPr="00D12EA1">
              <w:rPr>
                <w:rFonts w:ascii="Calibri" w:hAnsi="Calibri" w:cs="Calibri"/>
                <w:sz w:val="22"/>
                <w:szCs w:val="22"/>
              </w:rPr>
              <w:t>Datum begin geldigheid verblijfplaats</w:t>
            </w:r>
            <w:r w:rsidRPr="00D12EA1">
              <w:rPr>
                <w:rFonts w:ascii="Arial" w:hAnsi="Arial" w:cs="Arial"/>
                <w:sz w:val="20"/>
                <w:szCs w:val="20"/>
                <w:lang w:val="en-AU"/>
              </w:rPr>
              <w:fldChar w:fldCharType="end"/>
            </w:r>
          </w:p>
        </w:tc>
        <w:tc>
          <w:tcPr>
            <w:tcW w:w="4230" w:type="dxa"/>
            <w:hideMark/>
          </w:tcPr>
          <w:p w14:paraId="37A2AEA1" w14:textId="77777777" w:rsidR="00EB4B86" w:rsidRPr="00D12EA1" w:rsidRDefault="00EB4B8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12EA1">
              <w:rPr>
                <w:rFonts w:ascii="Arial" w:hAnsi="Arial" w:cs="Arial"/>
                <w:sz w:val="20"/>
                <w:szCs w:val="20"/>
                <w:lang w:val="en-AU"/>
              </w:rPr>
              <w:fldChar w:fldCharType="begin" w:fldLock="1"/>
            </w:r>
            <w:r w:rsidRPr="00D12EA1">
              <w:rPr>
                <w:rFonts w:ascii="Arial" w:hAnsi="Arial" w:cs="Arial"/>
                <w:sz w:val="20"/>
                <w:szCs w:val="20"/>
              </w:rPr>
              <w:instrText xml:space="preserve">MERGEFIELD </w:instrText>
            </w:r>
            <w:r w:rsidRPr="00D12EA1">
              <w:rPr>
                <w:rFonts w:ascii="Calibri" w:hAnsi="Calibri" w:cs="Calibri"/>
                <w:sz w:val="22"/>
                <w:szCs w:val="22"/>
              </w:rPr>
              <w:instrText>Att.Notes</w:instrText>
            </w:r>
            <w:r w:rsidRPr="00D12EA1">
              <w:rPr>
                <w:rFonts w:ascii="Arial" w:hAnsi="Arial" w:cs="Arial"/>
                <w:sz w:val="20"/>
                <w:szCs w:val="20"/>
                <w:lang w:val="en-AU"/>
              </w:rPr>
              <w:fldChar w:fldCharType="separate"/>
            </w:r>
            <w:r w:rsidRPr="00D12EA1">
              <w:rPr>
                <w:rFonts w:ascii="Calibri" w:hAnsi="Calibri" w:cs="Calibri"/>
                <w:sz w:val="22"/>
                <w:szCs w:val="22"/>
              </w:rPr>
              <w:t>De datum waarop de INGESCHREVEN NATUURLIJK PERSOON is ingeschreven op zijn of haar laatst bekende verblijfsplaats</w:t>
            </w:r>
            <w:r w:rsidRPr="00D12EA1">
              <w:rPr>
                <w:rFonts w:ascii="Arial" w:hAnsi="Arial" w:cs="Arial"/>
                <w:sz w:val="20"/>
                <w:szCs w:val="20"/>
                <w:lang w:val="en-AU"/>
              </w:rPr>
              <w:fldChar w:fldCharType="end"/>
            </w:r>
          </w:p>
        </w:tc>
        <w:tc>
          <w:tcPr>
            <w:tcW w:w="1080" w:type="dxa"/>
            <w:hideMark/>
          </w:tcPr>
          <w:p w14:paraId="7712290E" w14:textId="44400D52" w:rsidR="00EB4B86" w:rsidRPr="00D42B42" w:rsidRDefault="00D12EA1" w:rsidP="00D42B42">
            <w:pPr>
              <w:widowControl w:val="0"/>
              <w:shd w:val="clear" w:color="auto" w:fill="FFFFFF"/>
              <w:autoSpaceDE w:val="0"/>
              <w:autoSpaceDN w:val="0"/>
              <w:adjustRightInd w:val="0"/>
              <w:spacing w:line="256" w:lineRule="auto"/>
              <w:contextualSpacing w:val="0"/>
              <w:rPr>
                <w:rFonts w:ascii="Calibri" w:hAnsi="Calibri" w:cs="Calibri"/>
                <w:color w:val="AEAAAA"/>
                <w:sz w:val="20"/>
                <w:szCs w:val="20"/>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DatumMogelijkOnvolledig</w:t>
            </w:r>
            <w:r w:rsidRPr="002C2772">
              <w:rPr>
                <w:color w:val="FF0000"/>
                <w:u w:val="single"/>
              </w:rPr>
              <w:fldChar w:fldCharType="end"/>
            </w:r>
          </w:p>
        </w:tc>
        <w:tc>
          <w:tcPr>
            <w:tcW w:w="810" w:type="dxa"/>
            <w:hideMark/>
          </w:tcPr>
          <w:p w14:paraId="0EBE04BC" w14:textId="77777777" w:rsidR="00EB4B86" w:rsidRPr="00D42B42" w:rsidRDefault="00EB4B86"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D42B42">
              <w:rPr>
                <w:rFonts w:ascii="Arial" w:hAnsi="Arial" w:cs="Arial"/>
                <w:color w:val="000000"/>
                <w:sz w:val="20"/>
                <w:szCs w:val="20"/>
                <w:lang w:val="en-AU"/>
              </w:rPr>
              <w:fldChar w:fldCharType="begin" w:fldLock="1"/>
            </w:r>
            <w:r w:rsidRPr="00D42B42">
              <w:rPr>
                <w:rFonts w:ascii="Arial" w:hAnsi="Arial" w:cs="Arial"/>
                <w:color w:val="AEAAAA"/>
                <w:sz w:val="20"/>
                <w:szCs w:val="20"/>
                <w:lang w:val="en-AU"/>
              </w:rPr>
              <w:instrText xml:space="preserve">MERGEFIELD </w:instrText>
            </w:r>
            <w:r w:rsidRPr="00D42B42">
              <w:rPr>
                <w:rFonts w:ascii="Calibri" w:hAnsi="Calibri" w:cs="Calibri"/>
                <w:color w:val="AEAAAA"/>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1</w:t>
            </w:r>
            <w:r w:rsidRPr="00D42B42">
              <w:rPr>
                <w:rFonts w:ascii="Arial" w:hAnsi="Arial" w:cs="Arial"/>
                <w:color w:val="000000"/>
                <w:sz w:val="20"/>
                <w:szCs w:val="20"/>
                <w:lang w:val="en-AU"/>
              </w:rPr>
              <w:fldChar w:fldCharType="end"/>
            </w:r>
            <w:r w:rsidRPr="00D42B42">
              <w:rPr>
                <w:rFonts w:ascii="Calibri" w:hAnsi="Calibri" w:cs="Calibri"/>
                <w:color w:val="AEAAAA"/>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AEAAAA"/>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1</w:t>
            </w:r>
            <w:r w:rsidRPr="00D42B42">
              <w:rPr>
                <w:rFonts w:ascii="Arial" w:hAnsi="Arial" w:cs="Arial"/>
                <w:color w:val="000000"/>
                <w:sz w:val="20"/>
                <w:szCs w:val="20"/>
                <w:lang w:val="en-AU"/>
              </w:rPr>
              <w:fldChar w:fldCharType="end"/>
            </w:r>
          </w:p>
        </w:tc>
        <w:bookmarkEnd w:id="91"/>
      </w:tr>
      <w:tr w:rsidR="00D9783A" w:rsidRPr="00D42B42" w14:paraId="406B866D" w14:textId="77777777" w:rsidTr="00E1250A">
        <w:tc>
          <w:tcPr>
            <w:tcW w:w="450" w:type="dxa"/>
          </w:tcPr>
          <w:p w14:paraId="0E224510" w14:textId="77777777" w:rsidR="00D9783A" w:rsidRPr="00D42B42" w:rsidRDefault="00D9783A"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53C0233E" w14:textId="6FABF770" w:rsidR="00D9783A" w:rsidRPr="00D9783A" w:rsidRDefault="00D9783A"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lang w:val="en-AU"/>
              </w:rPr>
            </w:pPr>
            <w:r w:rsidRPr="00D9783A">
              <w:fldChar w:fldCharType="begin" w:fldLock="1"/>
            </w:r>
            <w:r w:rsidRPr="00D9783A">
              <w:instrText xml:space="preserve">MERGEFIELD </w:instrText>
            </w:r>
            <w:r w:rsidRPr="00D9783A">
              <w:rPr>
                <w:rFonts w:ascii="Calibri" w:hAnsi="Calibri" w:cs="Calibri"/>
                <w:sz w:val="22"/>
                <w:szCs w:val="22"/>
              </w:rPr>
              <w:instrText>Att.Name</w:instrText>
            </w:r>
            <w:r w:rsidRPr="00D9783A">
              <w:fldChar w:fldCharType="separate"/>
            </w:r>
            <w:r w:rsidRPr="00D9783A">
              <w:rPr>
                <w:rFonts w:ascii="Calibri" w:hAnsi="Calibri" w:cs="Calibri"/>
                <w:sz w:val="22"/>
                <w:szCs w:val="22"/>
              </w:rPr>
              <w:t>Nationaliteit</w:t>
            </w:r>
            <w:r w:rsidRPr="00D9783A">
              <w:fldChar w:fldCharType="end"/>
            </w:r>
          </w:p>
        </w:tc>
        <w:tc>
          <w:tcPr>
            <w:tcW w:w="4230" w:type="dxa"/>
          </w:tcPr>
          <w:p w14:paraId="0D14F6B7" w14:textId="5BC62848" w:rsidR="00D9783A" w:rsidRPr="00B75F3F" w:rsidRDefault="00D9783A" w:rsidP="00D9783A">
            <w:pPr>
              <w:widowControl w:val="0"/>
              <w:shd w:val="clear" w:color="auto" w:fill="FFFFFF"/>
              <w:autoSpaceDE w:val="0"/>
              <w:autoSpaceDN w:val="0"/>
              <w:adjustRightInd w:val="0"/>
              <w:spacing w:line="256" w:lineRule="auto"/>
              <w:contextualSpacing w:val="0"/>
              <w:rPr>
                <w:rFonts w:ascii="Arial" w:hAnsi="Arial" w:cs="Arial"/>
                <w:color w:val="FF0000"/>
                <w:sz w:val="20"/>
                <w:szCs w:val="20"/>
              </w:rPr>
            </w:pPr>
            <w:r w:rsidRPr="00B75F3F">
              <w:rPr>
                <w:rFonts w:ascii="Calibri" w:hAnsi="Calibri" w:cs="Calibri"/>
                <w:sz w:val="22"/>
                <w:szCs w:val="22"/>
              </w:rPr>
              <w:t>Gegevens over de nationaliteit.</w:t>
            </w:r>
            <w:r w:rsidRPr="00B75F3F">
              <w:rPr>
                <w:rFonts w:ascii="Arial" w:hAnsi="Arial" w:cs="Arial"/>
                <w:sz w:val="20"/>
                <w:szCs w:val="20"/>
              </w:rPr>
              <w:t xml:space="preserve"> </w:t>
            </w:r>
          </w:p>
        </w:tc>
        <w:tc>
          <w:tcPr>
            <w:tcW w:w="1080" w:type="dxa"/>
          </w:tcPr>
          <w:p w14:paraId="78498140" w14:textId="4C897994" w:rsidR="00D9783A" w:rsidRPr="00B75F3F" w:rsidRDefault="00D9783A" w:rsidP="00D42B42">
            <w:pPr>
              <w:widowControl w:val="0"/>
              <w:shd w:val="clear" w:color="auto" w:fill="FFFFFF"/>
              <w:autoSpaceDE w:val="0"/>
              <w:autoSpaceDN w:val="0"/>
              <w:adjustRightInd w:val="0"/>
              <w:spacing w:line="256" w:lineRule="auto"/>
              <w:contextualSpacing w:val="0"/>
              <w:rPr>
                <w:color w:val="FF0000"/>
              </w:rPr>
            </w:pPr>
            <w:r w:rsidRPr="00B75F3F">
              <w:fldChar w:fldCharType="begin" w:fldLock="1"/>
            </w:r>
            <w:r w:rsidRPr="00B75F3F">
              <w:instrText xml:space="preserve">MERGEFIELD </w:instrText>
            </w:r>
            <w:r w:rsidRPr="00B75F3F">
              <w:rPr>
                <w:rFonts w:ascii="Calibri" w:hAnsi="Calibri" w:cs="Calibri"/>
              </w:rPr>
              <w:instrText>Att.Type</w:instrText>
            </w:r>
            <w:r w:rsidRPr="00B75F3F">
              <w:fldChar w:fldCharType="separate"/>
            </w:r>
            <w:r w:rsidRPr="00B75F3F">
              <w:rPr>
                <w:rFonts w:ascii="Calibri" w:hAnsi="Calibri" w:cs="Calibri"/>
              </w:rPr>
              <w:t>Nationaliteit INGESCHREVEN NATUURLIJK PERSOON</w:t>
            </w:r>
            <w:r w:rsidRPr="00B75F3F">
              <w:fldChar w:fldCharType="end"/>
            </w:r>
          </w:p>
        </w:tc>
        <w:tc>
          <w:tcPr>
            <w:tcW w:w="810" w:type="dxa"/>
          </w:tcPr>
          <w:p w14:paraId="36F06BFC" w14:textId="5109FE07" w:rsidR="00D9783A" w:rsidRPr="00D9783A" w:rsidRDefault="00D9783A"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9783A">
              <w:rPr>
                <w:color w:val="FF0000"/>
                <w:u w:val="single"/>
              </w:rPr>
              <w:fldChar w:fldCharType="begin" w:fldLock="1"/>
            </w:r>
            <w:r w:rsidRPr="00D9783A">
              <w:rPr>
                <w:color w:val="FF0000"/>
                <w:u w:val="single"/>
              </w:rPr>
              <w:instrText xml:space="preserve">MERGEFIELD </w:instrText>
            </w:r>
            <w:r w:rsidRPr="00D9783A">
              <w:rPr>
                <w:rFonts w:ascii="Calibri" w:hAnsi="Calibri" w:cs="Calibri"/>
                <w:color w:val="FF0000"/>
                <w:sz w:val="22"/>
                <w:szCs w:val="22"/>
                <w:u w:val="single"/>
              </w:rPr>
              <w:instrText>Att.LowerBound</w:instrText>
            </w:r>
            <w:r w:rsidRPr="00D9783A">
              <w:rPr>
                <w:color w:val="FF0000"/>
                <w:u w:val="single"/>
              </w:rPr>
              <w:fldChar w:fldCharType="separate"/>
            </w:r>
            <w:r w:rsidRPr="00D9783A">
              <w:rPr>
                <w:rFonts w:ascii="Calibri" w:hAnsi="Calibri" w:cs="Calibri"/>
                <w:color w:val="FF0000"/>
                <w:sz w:val="22"/>
                <w:szCs w:val="22"/>
                <w:u w:val="single"/>
              </w:rPr>
              <w:t>1</w:t>
            </w:r>
            <w:r w:rsidRPr="00D9783A">
              <w:rPr>
                <w:color w:val="FF0000"/>
                <w:u w:val="single"/>
              </w:rPr>
              <w:fldChar w:fldCharType="end"/>
            </w:r>
            <w:r w:rsidRPr="00D9783A">
              <w:rPr>
                <w:rFonts w:ascii="Calibri" w:hAnsi="Calibri" w:cs="Calibri"/>
                <w:color w:val="FF0000"/>
                <w:sz w:val="22"/>
                <w:szCs w:val="22"/>
                <w:u w:val="single"/>
              </w:rPr>
              <w:t xml:space="preserve"> - </w:t>
            </w:r>
            <w:r w:rsidRPr="00D9783A">
              <w:rPr>
                <w:rFonts w:ascii="Calibri" w:hAnsi="Calibri" w:cs="Calibri"/>
                <w:color w:val="FF0000"/>
                <w:sz w:val="22"/>
                <w:szCs w:val="22"/>
                <w:u w:val="single"/>
              </w:rPr>
              <w:fldChar w:fldCharType="begin" w:fldLock="1"/>
            </w:r>
            <w:r w:rsidRPr="00D9783A">
              <w:rPr>
                <w:rFonts w:ascii="Calibri" w:hAnsi="Calibri" w:cs="Calibri"/>
                <w:color w:val="FF0000"/>
                <w:sz w:val="22"/>
                <w:szCs w:val="22"/>
                <w:u w:val="single"/>
              </w:rPr>
              <w:instrText>MERGEFIELD Att.UpperBound</w:instrText>
            </w:r>
            <w:r w:rsidRPr="00D9783A">
              <w:rPr>
                <w:rFonts w:ascii="Calibri" w:hAnsi="Calibri" w:cs="Calibri"/>
                <w:color w:val="FF0000"/>
                <w:sz w:val="22"/>
                <w:szCs w:val="22"/>
                <w:u w:val="single"/>
              </w:rPr>
              <w:fldChar w:fldCharType="separate"/>
            </w:r>
            <w:r w:rsidRPr="00D9783A">
              <w:rPr>
                <w:rFonts w:ascii="Calibri" w:hAnsi="Calibri" w:cs="Calibri"/>
                <w:color w:val="FF0000"/>
                <w:sz w:val="22"/>
                <w:szCs w:val="22"/>
                <w:u w:val="single"/>
              </w:rPr>
              <w:t>N</w:t>
            </w:r>
            <w:r w:rsidRPr="00D9783A">
              <w:rPr>
                <w:rFonts w:ascii="Calibri" w:hAnsi="Calibri" w:cs="Calibri"/>
                <w:color w:val="FF0000"/>
                <w:sz w:val="22"/>
                <w:szCs w:val="22"/>
                <w:u w:val="single"/>
              </w:rPr>
              <w:fldChar w:fldCharType="end"/>
            </w:r>
          </w:p>
        </w:tc>
      </w:tr>
      <w:tr w:rsidR="00705A46" w:rsidRPr="00705A46" w14:paraId="3C571992" w14:textId="77777777" w:rsidTr="00E1250A">
        <w:tc>
          <w:tcPr>
            <w:tcW w:w="450" w:type="dxa"/>
          </w:tcPr>
          <w:p w14:paraId="2637EE1C" w14:textId="77777777" w:rsidR="00D9783A" w:rsidRPr="00705A46" w:rsidRDefault="00D9783A"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4AB67B31" w14:textId="07633587"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705A46">
              <w:rPr>
                <w:rFonts w:ascii="Calibri" w:hAnsi="Calibri"/>
                <w:sz w:val="22"/>
              </w:rPr>
              <w:t xml:space="preserve">- Nationaliteit  </w:t>
            </w:r>
          </w:p>
        </w:tc>
        <w:tc>
          <w:tcPr>
            <w:tcW w:w="4230" w:type="dxa"/>
          </w:tcPr>
          <w:p w14:paraId="55A0EA88" w14:textId="04092D80"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rPr>
            </w:pPr>
            <w:r w:rsidRPr="00705A46">
              <w:rPr>
                <w:rFonts w:ascii="Calibri" w:hAnsi="Calibri"/>
                <w:sz w:val="22"/>
              </w:rPr>
              <w:t>Een aanduiding van de NATIONALITEIT die de INGESCHREVEN NATUURLIJK PERSOON bezit.</w:t>
            </w:r>
          </w:p>
        </w:tc>
        <w:tc>
          <w:tcPr>
            <w:tcW w:w="1080" w:type="dxa"/>
          </w:tcPr>
          <w:p w14:paraId="1952342E" w14:textId="6F23367A" w:rsidR="00D9783A" w:rsidRPr="00705A46" w:rsidRDefault="00D9783A" w:rsidP="00D42B42">
            <w:pPr>
              <w:widowControl w:val="0"/>
              <w:shd w:val="clear" w:color="auto" w:fill="FFFFFF"/>
              <w:autoSpaceDE w:val="0"/>
              <w:autoSpaceDN w:val="0"/>
              <w:adjustRightInd w:val="0"/>
              <w:spacing w:line="256" w:lineRule="auto"/>
              <w:contextualSpacing w:val="0"/>
              <w:rPr>
                <w:u w:val="single"/>
              </w:rPr>
            </w:pPr>
            <w:r w:rsidRPr="00705A46">
              <w:rPr>
                <w:rFonts w:ascii="Calibri" w:hAnsi="Calibri"/>
                <w:sz w:val="22"/>
              </w:rPr>
              <w:t>NATIONALITEIT</w:t>
            </w:r>
          </w:p>
        </w:tc>
        <w:tc>
          <w:tcPr>
            <w:tcW w:w="810" w:type="dxa"/>
          </w:tcPr>
          <w:p w14:paraId="01A89B36" w14:textId="34EDE241"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705A46">
              <w:rPr>
                <w:rFonts w:ascii="Calibri" w:hAnsi="Calibri"/>
                <w:sz w:val="22"/>
              </w:rPr>
              <w:t>1 - 1</w:t>
            </w:r>
          </w:p>
        </w:tc>
      </w:tr>
      <w:tr w:rsidR="00705A46" w:rsidRPr="00705A46" w14:paraId="2E77BEEC" w14:textId="77777777" w:rsidTr="00E1250A">
        <w:tc>
          <w:tcPr>
            <w:tcW w:w="450" w:type="dxa"/>
          </w:tcPr>
          <w:p w14:paraId="60B43B5C" w14:textId="77777777" w:rsidR="00D9783A" w:rsidRPr="00705A46" w:rsidRDefault="00D9783A"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7D56122F" w14:textId="250D9BBA"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705A46">
              <w:rPr>
                <w:rFonts w:ascii="Calibri" w:hAnsi="Calibri"/>
                <w:sz w:val="22"/>
              </w:rPr>
              <w:t xml:space="preserve">- Reden verkrijging   </w:t>
            </w:r>
          </w:p>
        </w:tc>
        <w:tc>
          <w:tcPr>
            <w:tcW w:w="4230" w:type="dxa"/>
          </w:tcPr>
          <w:p w14:paraId="6A048624" w14:textId="161BE652"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rPr>
            </w:pPr>
            <w:r w:rsidRPr="00705A46">
              <w:rPr>
                <w:rFonts w:ascii="Calibri" w:hAnsi="Calibri"/>
                <w:sz w:val="22"/>
              </w:rPr>
              <w:t>Een code die aanduidt op grond waarvan de INGESCHREVEN NATUURLIJK PERSOON de Nederlandse nationaliteit verkregen heeft.</w:t>
            </w:r>
          </w:p>
        </w:tc>
        <w:tc>
          <w:tcPr>
            <w:tcW w:w="1080" w:type="dxa"/>
          </w:tcPr>
          <w:p w14:paraId="4A9AF0AA" w14:textId="475F90A9" w:rsidR="00D9783A" w:rsidRPr="00705A46" w:rsidRDefault="00D9783A" w:rsidP="00D42B42">
            <w:pPr>
              <w:widowControl w:val="0"/>
              <w:shd w:val="clear" w:color="auto" w:fill="FFFFFF"/>
              <w:autoSpaceDE w:val="0"/>
              <w:autoSpaceDN w:val="0"/>
              <w:adjustRightInd w:val="0"/>
              <w:spacing w:line="256" w:lineRule="auto"/>
              <w:contextualSpacing w:val="0"/>
              <w:rPr>
                <w:u w:val="single"/>
              </w:rPr>
            </w:pPr>
            <w:r w:rsidRPr="00705A46">
              <w:rPr>
                <w:rFonts w:ascii="Calibri" w:hAnsi="Calibri"/>
                <w:sz w:val="22"/>
              </w:rPr>
              <w:t>REDEN VERKRIJGING NATIONALITEIT</w:t>
            </w:r>
          </w:p>
        </w:tc>
        <w:tc>
          <w:tcPr>
            <w:tcW w:w="810" w:type="dxa"/>
          </w:tcPr>
          <w:p w14:paraId="350F7E94" w14:textId="383D7810"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705A46">
              <w:rPr>
                <w:rFonts w:ascii="Calibri" w:hAnsi="Calibri"/>
                <w:sz w:val="22"/>
              </w:rPr>
              <w:t>0 - 1</w:t>
            </w:r>
          </w:p>
        </w:tc>
      </w:tr>
      <w:tr w:rsidR="00705A46" w:rsidRPr="00705A46" w14:paraId="2959A04E" w14:textId="77777777" w:rsidTr="00E1250A">
        <w:tc>
          <w:tcPr>
            <w:tcW w:w="450" w:type="dxa"/>
          </w:tcPr>
          <w:p w14:paraId="2CA2FAAB" w14:textId="77777777" w:rsidR="00D9783A" w:rsidRPr="00705A46" w:rsidRDefault="00D9783A"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03772E11" w14:textId="2933E165"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705A46">
              <w:rPr>
                <w:rFonts w:ascii="Calibri" w:hAnsi="Calibri"/>
                <w:sz w:val="22"/>
              </w:rPr>
              <w:t xml:space="preserve">- Reden verlies  </w:t>
            </w:r>
          </w:p>
        </w:tc>
        <w:tc>
          <w:tcPr>
            <w:tcW w:w="4230" w:type="dxa"/>
          </w:tcPr>
          <w:p w14:paraId="0E2F01A5" w14:textId="465AA287"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rPr>
            </w:pPr>
            <w:r w:rsidRPr="00705A46">
              <w:rPr>
                <w:rFonts w:ascii="Calibri" w:hAnsi="Calibri"/>
                <w:sz w:val="22"/>
              </w:rPr>
              <w:t xml:space="preserve">Een code die aanduidt op grond waarvan de </w:t>
            </w:r>
            <w:r w:rsidRPr="00705A46">
              <w:rPr>
                <w:rFonts w:ascii="Calibri" w:hAnsi="Calibri"/>
                <w:sz w:val="22"/>
              </w:rPr>
              <w:lastRenderedPageBreak/>
              <w:t>INGESCHREVEN NATUURLIJK PERSOON de Nederlandse nationaliteit verloren heeft.</w:t>
            </w:r>
          </w:p>
        </w:tc>
        <w:tc>
          <w:tcPr>
            <w:tcW w:w="1080" w:type="dxa"/>
          </w:tcPr>
          <w:p w14:paraId="3C5EC4A6" w14:textId="1E19EFC9" w:rsidR="00D9783A" w:rsidRPr="00705A46" w:rsidRDefault="00D9783A" w:rsidP="00D42B42">
            <w:pPr>
              <w:widowControl w:val="0"/>
              <w:shd w:val="clear" w:color="auto" w:fill="FFFFFF"/>
              <w:autoSpaceDE w:val="0"/>
              <w:autoSpaceDN w:val="0"/>
              <w:adjustRightInd w:val="0"/>
              <w:spacing w:line="256" w:lineRule="auto"/>
              <w:contextualSpacing w:val="0"/>
              <w:rPr>
                <w:u w:val="single"/>
              </w:rPr>
            </w:pPr>
            <w:r w:rsidRPr="00705A46">
              <w:rPr>
                <w:rFonts w:ascii="Calibri" w:hAnsi="Calibri"/>
                <w:sz w:val="22"/>
              </w:rPr>
              <w:lastRenderedPageBreak/>
              <w:t xml:space="preserve">REDEN </w:t>
            </w:r>
            <w:r w:rsidRPr="00705A46">
              <w:rPr>
                <w:rFonts w:ascii="Calibri" w:hAnsi="Calibri"/>
                <w:sz w:val="22"/>
              </w:rPr>
              <w:lastRenderedPageBreak/>
              <w:t>VERLIES NATIONALITEIT</w:t>
            </w:r>
          </w:p>
        </w:tc>
        <w:tc>
          <w:tcPr>
            <w:tcW w:w="810" w:type="dxa"/>
          </w:tcPr>
          <w:p w14:paraId="1AAAE681" w14:textId="6410A438" w:rsidR="00D9783A" w:rsidRPr="00705A46" w:rsidRDefault="00D9783A"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705A46">
              <w:rPr>
                <w:rFonts w:ascii="Calibri" w:hAnsi="Calibri"/>
                <w:sz w:val="22"/>
              </w:rPr>
              <w:lastRenderedPageBreak/>
              <w:t>0 - 1</w:t>
            </w:r>
          </w:p>
        </w:tc>
      </w:tr>
      <w:tr w:rsidR="00E1250A" w:rsidRPr="00E1250A" w14:paraId="14467329" w14:textId="77777777" w:rsidTr="00E1250A">
        <w:tblPrEx>
          <w:tblLook w:val="0000" w:firstRow="0" w:lastRow="0" w:firstColumn="0" w:lastColumn="0" w:noHBand="0" w:noVBand="0"/>
        </w:tblPrEx>
        <w:tc>
          <w:tcPr>
            <w:tcW w:w="450" w:type="dxa"/>
            <w:tcBorders>
              <w:top w:val="nil"/>
              <w:left w:val="nil"/>
              <w:bottom w:val="nil"/>
              <w:right w:val="nil"/>
            </w:tcBorders>
          </w:tcPr>
          <w:p w14:paraId="054F44A7" w14:textId="77777777" w:rsidR="00E1250A" w:rsidRPr="00E1250A" w:rsidRDefault="00E1250A" w:rsidP="00FA5384">
            <w:pPr>
              <w:rPr>
                <w:rFonts w:ascii="Calibri" w:hAnsi="Calibri" w:cs="Calibri"/>
                <w:color w:val="FF0000"/>
                <w:sz w:val="22"/>
                <w:szCs w:val="22"/>
                <w:u w:val="single"/>
              </w:rPr>
            </w:pPr>
            <w:bookmarkStart w:id="92" w:name="BKM_6BB29CB2_12B6_4594_B939_13E30B96B9AF"/>
          </w:p>
        </w:tc>
        <w:tc>
          <w:tcPr>
            <w:tcW w:w="2790" w:type="dxa"/>
            <w:gridSpan w:val="2"/>
            <w:tcBorders>
              <w:top w:val="nil"/>
              <w:left w:val="nil"/>
              <w:bottom w:val="nil"/>
              <w:right w:val="nil"/>
            </w:tcBorders>
          </w:tcPr>
          <w:p w14:paraId="4D096C92"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Att.Name</w:instrText>
            </w:r>
            <w:r w:rsidRPr="00E1250A">
              <w:rPr>
                <w:color w:val="FF0000"/>
                <w:u w:val="single"/>
              </w:rPr>
              <w:fldChar w:fldCharType="separate"/>
            </w:r>
            <w:r w:rsidRPr="00E1250A">
              <w:rPr>
                <w:rFonts w:ascii="Calibri" w:hAnsi="Calibri" w:cs="Calibri"/>
                <w:color w:val="FF0000"/>
                <w:sz w:val="22"/>
                <w:szCs w:val="22"/>
                <w:u w:val="single"/>
              </w:rPr>
              <w:t>Vastgesteld niet Nederlander?</w:t>
            </w:r>
            <w:r w:rsidRPr="00E1250A">
              <w:rPr>
                <w:color w:val="FF0000"/>
                <w:u w:val="single"/>
              </w:rPr>
              <w:fldChar w:fldCharType="end"/>
            </w:r>
          </w:p>
        </w:tc>
        <w:tc>
          <w:tcPr>
            <w:tcW w:w="4230" w:type="dxa"/>
            <w:tcBorders>
              <w:top w:val="nil"/>
              <w:left w:val="nil"/>
              <w:bottom w:val="nil"/>
              <w:right w:val="nil"/>
            </w:tcBorders>
          </w:tcPr>
          <w:p w14:paraId="7D96F5D3"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Att.Notes</w:instrText>
            </w:r>
            <w:r w:rsidRPr="00E1250A">
              <w:rPr>
                <w:color w:val="FF0000"/>
                <w:u w:val="single"/>
              </w:rPr>
              <w:fldChar w:fldCharType="separate"/>
            </w:r>
            <w:r w:rsidRPr="00E1250A">
              <w:rPr>
                <w:rFonts w:ascii="Calibri" w:hAnsi="Calibri" w:cs="Calibri"/>
                <w:color w:val="FF0000"/>
                <w:sz w:val="22"/>
                <w:szCs w:val="22"/>
                <w:u w:val="single"/>
              </w:rPr>
              <w:t>Een aanduiding die of aangeeft dat de ingeschrevene behandeld wordt als Nederlander, of dat door de rechter is vastgesteld dat de ingeschrevene niet de Nederlandse nationaliteit bezit.</w:t>
            </w:r>
            <w:r w:rsidRPr="00E1250A">
              <w:rPr>
                <w:color w:val="FF0000"/>
                <w:u w:val="single"/>
              </w:rPr>
              <w:fldChar w:fldCharType="end"/>
            </w:r>
          </w:p>
        </w:tc>
        <w:tc>
          <w:tcPr>
            <w:tcW w:w="1080" w:type="dxa"/>
            <w:tcBorders>
              <w:top w:val="nil"/>
              <w:left w:val="nil"/>
              <w:bottom w:val="nil"/>
              <w:right w:val="nil"/>
            </w:tcBorders>
          </w:tcPr>
          <w:p w14:paraId="2361A939" w14:textId="77777777" w:rsidR="00E1250A" w:rsidRPr="00E1250A" w:rsidRDefault="00E1250A" w:rsidP="00FA5384">
            <w:pPr>
              <w:rPr>
                <w:rFonts w:ascii="Calibri" w:hAnsi="Calibri" w:cs="Calibri"/>
                <w:color w:val="FF0000"/>
                <w:sz w:val="22"/>
                <w:szCs w:val="22"/>
                <w:u w:val="single"/>
              </w:rPr>
            </w:pPr>
            <w:r w:rsidRPr="00E1250A">
              <w:rPr>
                <w:color w:val="FF0000"/>
                <w:sz w:val="22"/>
                <w:szCs w:val="22"/>
                <w:u w:val="single"/>
              </w:rPr>
              <w:fldChar w:fldCharType="begin" w:fldLock="1"/>
            </w:r>
            <w:r w:rsidRPr="00E1250A">
              <w:rPr>
                <w:color w:val="FF0000"/>
                <w:sz w:val="22"/>
                <w:szCs w:val="22"/>
                <w:u w:val="single"/>
              </w:rPr>
              <w:instrText xml:space="preserve">MERGEFIELD </w:instrText>
            </w:r>
            <w:r w:rsidRPr="00E1250A">
              <w:rPr>
                <w:rFonts w:ascii="Calibri" w:hAnsi="Calibri" w:cs="Calibri"/>
                <w:color w:val="FF0000"/>
                <w:sz w:val="22"/>
                <w:szCs w:val="22"/>
                <w:u w:val="single"/>
              </w:rPr>
              <w:instrText>Att.Type</w:instrText>
            </w:r>
            <w:r w:rsidRPr="00E1250A">
              <w:rPr>
                <w:color w:val="FF0000"/>
                <w:sz w:val="22"/>
                <w:szCs w:val="22"/>
                <w:u w:val="single"/>
              </w:rPr>
              <w:fldChar w:fldCharType="separate"/>
            </w:r>
            <w:r w:rsidRPr="00E1250A">
              <w:rPr>
                <w:rFonts w:ascii="Calibri" w:hAnsi="Calibri" w:cs="Calibri"/>
                <w:color w:val="FF0000"/>
                <w:sz w:val="22"/>
                <w:szCs w:val="22"/>
                <w:u w:val="single"/>
              </w:rPr>
              <w:t>Boolean</w:t>
            </w:r>
            <w:r w:rsidRPr="00E1250A">
              <w:rPr>
                <w:color w:val="FF0000"/>
                <w:sz w:val="22"/>
                <w:szCs w:val="22"/>
                <w:u w:val="single"/>
              </w:rPr>
              <w:fldChar w:fldCharType="end"/>
            </w:r>
          </w:p>
        </w:tc>
        <w:tc>
          <w:tcPr>
            <w:tcW w:w="810" w:type="dxa"/>
            <w:tcBorders>
              <w:top w:val="nil"/>
              <w:left w:val="nil"/>
              <w:bottom w:val="nil"/>
              <w:right w:val="nil"/>
            </w:tcBorders>
          </w:tcPr>
          <w:p w14:paraId="74A5B610"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Att.LowerBound</w:instrText>
            </w:r>
            <w:r w:rsidRPr="00E1250A">
              <w:rPr>
                <w:color w:val="FF0000"/>
                <w:u w:val="single"/>
              </w:rPr>
              <w:fldChar w:fldCharType="separate"/>
            </w:r>
            <w:r w:rsidRPr="00E1250A">
              <w:rPr>
                <w:rFonts w:ascii="Calibri" w:hAnsi="Calibri" w:cs="Calibri"/>
                <w:color w:val="FF0000"/>
                <w:sz w:val="22"/>
                <w:szCs w:val="22"/>
                <w:u w:val="single"/>
              </w:rPr>
              <w:t>0</w:t>
            </w:r>
            <w:r w:rsidRPr="00E1250A">
              <w:rPr>
                <w:color w:val="FF0000"/>
                <w:u w:val="single"/>
              </w:rPr>
              <w:fldChar w:fldCharType="end"/>
            </w:r>
            <w:r w:rsidRPr="00E1250A">
              <w:rPr>
                <w:rFonts w:ascii="Calibri" w:hAnsi="Calibri" w:cs="Calibri"/>
                <w:color w:val="FF0000"/>
                <w:sz w:val="22"/>
                <w:szCs w:val="22"/>
                <w:u w:val="single"/>
              </w:rPr>
              <w:t xml:space="preserve"> - </w:t>
            </w:r>
            <w:r w:rsidRPr="00E1250A">
              <w:rPr>
                <w:rFonts w:ascii="Calibri" w:hAnsi="Calibri" w:cs="Calibri"/>
                <w:color w:val="FF0000"/>
                <w:sz w:val="22"/>
                <w:szCs w:val="22"/>
                <w:u w:val="single"/>
              </w:rPr>
              <w:fldChar w:fldCharType="begin" w:fldLock="1"/>
            </w:r>
            <w:r w:rsidRPr="00E1250A">
              <w:rPr>
                <w:rFonts w:ascii="Calibri" w:hAnsi="Calibri" w:cs="Calibri"/>
                <w:color w:val="FF0000"/>
                <w:sz w:val="22"/>
                <w:szCs w:val="22"/>
                <w:u w:val="single"/>
              </w:rPr>
              <w:instrText>MERGEFIELD Att.UpperBound</w:instrText>
            </w:r>
            <w:r w:rsidRPr="00E1250A">
              <w:rPr>
                <w:rFonts w:ascii="Calibri" w:hAnsi="Calibri" w:cs="Calibri"/>
                <w:color w:val="FF0000"/>
                <w:sz w:val="22"/>
                <w:szCs w:val="22"/>
                <w:u w:val="single"/>
              </w:rPr>
              <w:fldChar w:fldCharType="separate"/>
            </w:r>
            <w:r w:rsidRPr="00E1250A">
              <w:rPr>
                <w:rFonts w:ascii="Calibri" w:hAnsi="Calibri" w:cs="Calibri"/>
                <w:color w:val="FF0000"/>
                <w:sz w:val="22"/>
                <w:szCs w:val="22"/>
                <w:u w:val="single"/>
              </w:rPr>
              <w:t>1</w:t>
            </w:r>
            <w:r w:rsidRPr="00E1250A">
              <w:rPr>
                <w:rFonts w:ascii="Calibri" w:hAnsi="Calibri" w:cs="Calibri"/>
                <w:color w:val="FF0000"/>
                <w:sz w:val="22"/>
                <w:szCs w:val="22"/>
                <w:u w:val="single"/>
              </w:rPr>
              <w:fldChar w:fldCharType="end"/>
            </w:r>
          </w:p>
        </w:tc>
        <w:bookmarkEnd w:id="92"/>
      </w:tr>
      <w:tr w:rsidR="00E1250A" w:rsidRPr="00E1250A" w14:paraId="791993A4" w14:textId="77777777" w:rsidTr="00E1250A">
        <w:tblPrEx>
          <w:tblLook w:val="0000" w:firstRow="0" w:lastRow="0" w:firstColumn="0" w:lastColumn="0" w:noHBand="0" w:noVBand="0"/>
        </w:tblPrEx>
        <w:tc>
          <w:tcPr>
            <w:tcW w:w="450" w:type="dxa"/>
            <w:tcBorders>
              <w:top w:val="nil"/>
              <w:left w:val="nil"/>
              <w:bottom w:val="nil"/>
              <w:right w:val="nil"/>
            </w:tcBorders>
          </w:tcPr>
          <w:p w14:paraId="6DBC9C39" w14:textId="77777777" w:rsidR="00E1250A" w:rsidRPr="00E1250A" w:rsidRDefault="00E1250A" w:rsidP="00FA5384">
            <w:pPr>
              <w:rPr>
                <w:rFonts w:ascii="Calibri" w:hAnsi="Calibri" w:cs="Calibri"/>
                <w:color w:val="FF0000"/>
                <w:sz w:val="22"/>
                <w:szCs w:val="22"/>
                <w:u w:val="single"/>
              </w:rPr>
            </w:pPr>
            <w:bookmarkStart w:id="93" w:name="BKM_447BE011_4FD1_48cf_94A9_801F7428EAEF"/>
          </w:p>
        </w:tc>
        <w:tc>
          <w:tcPr>
            <w:tcW w:w="2790" w:type="dxa"/>
            <w:gridSpan w:val="2"/>
            <w:tcBorders>
              <w:top w:val="nil"/>
              <w:left w:val="nil"/>
              <w:bottom w:val="nil"/>
              <w:right w:val="nil"/>
            </w:tcBorders>
          </w:tcPr>
          <w:p w14:paraId="77C2169D"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Att.Name</w:instrText>
            </w:r>
            <w:r w:rsidRPr="00E1250A">
              <w:rPr>
                <w:color w:val="FF0000"/>
                <w:u w:val="single"/>
              </w:rPr>
              <w:fldChar w:fldCharType="separate"/>
            </w:r>
            <w:r w:rsidRPr="00E1250A">
              <w:rPr>
                <w:rFonts w:ascii="Calibri" w:hAnsi="Calibri" w:cs="Calibri"/>
                <w:color w:val="FF0000"/>
                <w:sz w:val="22"/>
                <w:szCs w:val="22"/>
                <w:u w:val="single"/>
              </w:rPr>
              <w:t>Behandeld als Nederlander</w:t>
            </w:r>
            <w:r w:rsidRPr="00E1250A">
              <w:rPr>
                <w:color w:val="FF0000"/>
                <w:u w:val="single"/>
              </w:rPr>
              <w:fldChar w:fldCharType="end"/>
            </w:r>
          </w:p>
        </w:tc>
        <w:tc>
          <w:tcPr>
            <w:tcW w:w="4230" w:type="dxa"/>
            <w:tcBorders>
              <w:top w:val="nil"/>
              <w:left w:val="nil"/>
              <w:bottom w:val="nil"/>
              <w:right w:val="nil"/>
            </w:tcBorders>
          </w:tcPr>
          <w:p w14:paraId="6BEA720E"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Att.Notes</w:instrText>
            </w:r>
            <w:r w:rsidRPr="00E1250A">
              <w:rPr>
                <w:color w:val="FF0000"/>
                <w:u w:val="single"/>
              </w:rPr>
              <w:fldChar w:fldCharType="separate"/>
            </w:r>
            <w:r w:rsidRPr="00E1250A">
              <w:rPr>
                <w:rFonts w:ascii="Calibri" w:hAnsi="Calibri" w:cs="Calibri"/>
                <w:color w:val="FF0000"/>
                <w:sz w:val="22"/>
                <w:szCs w:val="22"/>
                <w:u w:val="single"/>
              </w:rPr>
              <w:t>Indicator die aangeeft dat de persoon wordt behandeld als Nederlander.</w:t>
            </w:r>
            <w:r w:rsidRPr="00E1250A">
              <w:rPr>
                <w:color w:val="FF0000"/>
                <w:u w:val="single"/>
              </w:rPr>
              <w:fldChar w:fldCharType="end"/>
            </w:r>
          </w:p>
        </w:tc>
        <w:tc>
          <w:tcPr>
            <w:tcW w:w="1080" w:type="dxa"/>
            <w:tcBorders>
              <w:top w:val="nil"/>
              <w:left w:val="nil"/>
              <w:bottom w:val="nil"/>
              <w:right w:val="nil"/>
            </w:tcBorders>
          </w:tcPr>
          <w:p w14:paraId="1C266804" w14:textId="77777777" w:rsidR="00E1250A" w:rsidRPr="00E1250A" w:rsidRDefault="00E1250A" w:rsidP="00FA5384">
            <w:pPr>
              <w:rPr>
                <w:rFonts w:ascii="Calibri" w:hAnsi="Calibri" w:cs="Calibri"/>
                <w:color w:val="FF0000"/>
                <w:sz w:val="22"/>
                <w:szCs w:val="22"/>
                <w:u w:val="single"/>
              </w:rPr>
            </w:pPr>
            <w:r w:rsidRPr="00E1250A">
              <w:rPr>
                <w:color w:val="FF0000"/>
                <w:sz w:val="22"/>
                <w:szCs w:val="22"/>
                <w:u w:val="single"/>
              </w:rPr>
              <w:fldChar w:fldCharType="begin" w:fldLock="1"/>
            </w:r>
            <w:r w:rsidRPr="00E1250A">
              <w:rPr>
                <w:color w:val="FF0000"/>
                <w:sz w:val="22"/>
                <w:szCs w:val="22"/>
                <w:u w:val="single"/>
              </w:rPr>
              <w:instrText xml:space="preserve">MERGEFIELD </w:instrText>
            </w:r>
            <w:r w:rsidRPr="00E1250A">
              <w:rPr>
                <w:rFonts w:ascii="Calibri" w:hAnsi="Calibri" w:cs="Calibri"/>
                <w:color w:val="FF0000"/>
                <w:sz w:val="22"/>
                <w:szCs w:val="22"/>
                <w:u w:val="single"/>
              </w:rPr>
              <w:instrText>Att.Type</w:instrText>
            </w:r>
            <w:r w:rsidRPr="00E1250A">
              <w:rPr>
                <w:color w:val="FF0000"/>
                <w:sz w:val="22"/>
                <w:szCs w:val="22"/>
                <w:u w:val="single"/>
              </w:rPr>
              <w:fldChar w:fldCharType="separate"/>
            </w:r>
            <w:r w:rsidRPr="00E1250A">
              <w:rPr>
                <w:rFonts w:ascii="Calibri" w:hAnsi="Calibri" w:cs="Calibri"/>
                <w:color w:val="FF0000"/>
                <w:sz w:val="22"/>
                <w:szCs w:val="22"/>
                <w:u w:val="single"/>
              </w:rPr>
              <w:t>Boolean</w:t>
            </w:r>
            <w:r w:rsidRPr="00E1250A">
              <w:rPr>
                <w:color w:val="FF0000"/>
                <w:sz w:val="22"/>
                <w:szCs w:val="22"/>
                <w:u w:val="single"/>
              </w:rPr>
              <w:fldChar w:fldCharType="end"/>
            </w:r>
          </w:p>
        </w:tc>
        <w:tc>
          <w:tcPr>
            <w:tcW w:w="810" w:type="dxa"/>
            <w:tcBorders>
              <w:top w:val="nil"/>
              <w:left w:val="nil"/>
              <w:bottom w:val="nil"/>
              <w:right w:val="nil"/>
            </w:tcBorders>
          </w:tcPr>
          <w:p w14:paraId="08712EB5"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Att.LowerBound</w:instrText>
            </w:r>
            <w:r w:rsidRPr="00E1250A">
              <w:rPr>
                <w:color w:val="FF0000"/>
                <w:u w:val="single"/>
              </w:rPr>
              <w:fldChar w:fldCharType="separate"/>
            </w:r>
            <w:r w:rsidRPr="00E1250A">
              <w:rPr>
                <w:rFonts w:ascii="Calibri" w:hAnsi="Calibri" w:cs="Calibri"/>
                <w:color w:val="FF0000"/>
                <w:sz w:val="22"/>
                <w:szCs w:val="22"/>
                <w:u w:val="single"/>
              </w:rPr>
              <w:t>0</w:t>
            </w:r>
            <w:r w:rsidRPr="00E1250A">
              <w:rPr>
                <w:color w:val="FF0000"/>
                <w:u w:val="single"/>
              </w:rPr>
              <w:fldChar w:fldCharType="end"/>
            </w:r>
            <w:r w:rsidRPr="00E1250A">
              <w:rPr>
                <w:rFonts w:ascii="Calibri" w:hAnsi="Calibri" w:cs="Calibri"/>
                <w:color w:val="FF0000"/>
                <w:sz w:val="22"/>
                <w:szCs w:val="22"/>
                <w:u w:val="single"/>
              </w:rPr>
              <w:t xml:space="preserve"> - </w:t>
            </w:r>
            <w:r w:rsidRPr="00E1250A">
              <w:rPr>
                <w:rFonts w:ascii="Calibri" w:hAnsi="Calibri" w:cs="Calibri"/>
                <w:color w:val="FF0000"/>
                <w:sz w:val="22"/>
                <w:szCs w:val="22"/>
                <w:u w:val="single"/>
              </w:rPr>
              <w:fldChar w:fldCharType="begin" w:fldLock="1"/>
            </w:r>
            <w:r w:rsidRPr="00E1250A">
              <w:rPr>
                <w:rFonts w:ascii="Calibri" w:hAnsi="Calibri" w:cs="Calibri"/>
                <w:color w:val="FF0000"/>
                <w:sz w:val="22"/>
                <w:szCs w:val="22"/>
                <w:u w:val="single"/>
              </w:rPr>
              <w:instrText>MERGEFIELD Att.UpperBound</w:instrText>
            </w:r>
            <w:r w:rsidRPr="00E1250A">
              <w:rPr>
                <w:rFonts w:ascii="Calibri" w:hAnsi="Calibri" w:cs="Calibri"/>
                <w:color w:val="FF0000"/>
                <w:sz w:val="22"/>
                <w:szCs w:val="22"/>
                <w:u w:val="single"/>
              </w:rPr>
              <w:fldChar w:fldCharType="separate"/>
            </w:r>
            <w:r w:rsidRPr="00E1250A">
              <w:rPr>
                <w:rFonts w:ascii="Calibri" w:hAnsi="Calibri" w:cs="Calibri"/>
                <w:color w:val="FF0000"/>
                <w:sz w:val="22"/>
                <w:szCs w:val="22"/>
                <w:u w:val="single"/>
              </w:rPr>
              <w:t>1</w:t>
            </w:r>
            <w:r w:rsidRPr="00E1250A">
              <w:rPr>
                <w:rFonts w:ascii="Calibri" w:hAnsi="Calibri" w:cs="Calibri"/>
                <w:color w:val="FF0000"/>
                <w:sz w:val="22"/>
                <w:szCs w:val="22"/>
                <w:u w:val="single"/>
              </w:rPr>
              <w:fldChar w:fldCharType="end"/>
            </w:r>
          </w:p>
        </w:tc>
        <w:bookmarkEnd w:id="93"/>
      </w:tr>
      <w:tr w:rsidR="00E1250A" w:rsidRPr="00E1250A" w14:paraId="695D8BD8" w14:textId="77777777" w:rsidTr="00E1250A">
        <w:tblPrEx>
          <w:tblLook w:val="0000" w:firstRow="0" w:lastRow="0" w:firstColumn="0" w:lastColumn="0" w:noHBand="0" w:noVBand="0"/>
        </w:tblPrEx>
        <w:tc>
          <w:tcPr>
            <w:tcW w:w="450" w:type="dxa"/>
            <w:tcBorders>
              <w:top w:val="nil"/>
              <w:left w:val="nil"/>
              <w:bottom w:val="nil"/>
              <w:right w:val="nil"/>
            </w:tcBorders>
          </w:tcPr>
          <w:p w14:paraId="6541FC21" w14:textId="77777777" w:rsidR="00E1250A" w:rsidRPr="00E1250A" w:rsidRDefault="00E1250A" w:rsidP="00FA5384">
            <w:pPr>
              <w:rPr>
                <w:rFonts w:ascii="Calibri" w:hAnsi="Calibri" w:cs="Calibri"/>
                <w:color w:val="FF0000"/>
                <w:sz w:val="22"/>
                <w:szCs w:val="22"/>
                <w:u w:val="single"/>
              </w:rPr>
            </w:pPr>
            <w:bookmarkStart w:id="94" w:name="BKM_17269744_90EA_437e_9415_D9FCBCAADB2C"/>
          </w:p>
        </w:tc>
        <w:tc>
          <w:tcPr>
            <w:tcW w:w="2790" w:type="dxa"/>
            <w:gridSpan w:val="2"/>
            <w:tcBorders>
              <w:top w:val="nil"/>
              <w:left w:val="nil"/>
              <w:bottom w:val="nil"/>
              <w:right w:val="nil"/>
            </w:tcBorders>
          </w:tcPr>
          <w:p w14:paraId="2F725A14"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Att.Name</w:instrText>
            </w:r>
            <w:r w:rsidRPr="00E1250A">
              <w:rPr>
                <w:color w:val="FF0000"/>
                <w:u w:val="single"/>
              </w:rPr>
              <w:fldChar w:fldCharType="separate"/>
            </w:r>
            <w:r w:rsidRPr="00E1250A">
              <w:rPr>
                <w:rFonts w:ascii="Calibri" w:hAnsi="Calibri" w:cs="Calibri"/>
                <w:color w:val="FF0000"/>
                <w:sz w:val="22"/>
                <w:szCs w:val="22"/>
                <w:u w:val="single"/>
              </w:rPr>
              <w:t>Staatloos</w:t>
            </w:r>
            <w:r w:rsidRPr="00E1250A">
              <w:rPr>
                <w:color w:val="FF0000"/>
                <w:u w:val="single"/>
              </w:rPr>
              <w:fldChar w:fldCharType="end"/>
            </w:r>
          </w:p>
        </w:tc>
        <w:tc>
          <w:tcPr>
            <w:tcW w:w="4230" w:type="dxa"/>
            <w:tcBorders>
              <w:top w:val="nil"/>
              <w:left w:val="nil"/>
              <w:bottom w:val="nil"/>
              <w:right w:val="nil"/>
            </w:tcBorders>
          </w:tcPr>
          <w:p w14:paraId="50F66DCF"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Att.Notes</w:instrText>
            </w:r>
            <w:r w:rsidRPr="00E1250A">
              <w:rPr>
                <w:color w:val="FF0000"/>
                <w:u w:val="single"/>
              </w:rPr>
              <w:fldChar w:fldCharType="separate"/>
            </w:r>
            <w:r w:rsidRPr="00E1250A">
              <w:rPr>
                <w:rFonts w:ascii="Calibri" w:hAnsi="Calibri" w:cs="Calibri"/>
                <w:color w:val="FF0000"/>
                <w:sz w:val="22"/>
                <w:szCs w:val="22"/>
                <w:u w:val="single"/>
              </w:rPr>
              <w:t>Indicator die aangeeft dat is vastgesteld dat de persoon geen nationaliteit bezit.</w:t>
            </w:r>
            <w:r w:rsidRPr="00E1250A">
              <w:rPr>
                <w:color w:val="FF0000"/>
                <w:u w:val="single"/>
              </w:rPr>
              <w:fldChar w:fldCharType="end"/>
            </w:r>
          </w:p>
        </w:tc>
        <w:tc>
          <w:tcPr>
            <w:tcW w:w="1080" w:type="dxa"/>
            <w:tcBorders>
              <w:top w:val="nil"/>
              <w:left w:val="nil"/>
              <w:bottom w:val="nil"/>
              <w:right w:val="nil"/>
            </w:tcBorders>
          </w:tcPr>
          <w:p w14:paraId="18DF6F0D" w14:textId="77777777" w:rsidR="00E1250A" w:rsidRPr="00E1250A" w:rsidRDefault="00E1250A" w:rsidP="00FA5384">
            <w:pPr>
              <w:rPr>
                <w:rFonts w:ascii="Calibri" w:hAnsi="Calibri" w:cs="Calibri"/>
                <w:color w:val="FF0000"/>
                <w:sz w:val="22"/>
                <w:szCs w:val="22"/>
                <w:u w:val="single"/>
              </w:rPr>
            </w:pPr>
            <w:r w:rsidRPr="00E1250A">
              <w:rPr>
                <w:color w:val="FF0000"/>
                <w:sz w:val="22"/>
                <w:szCs w:val="22"/>
                <w:u w:val="single"/>
              </w:rPr>
              <w:fldChar w:fldCharType="begin" w:fldLock="1"/>
            </w:r>
            <w:r w:rsidRPr="00E1250A">
              <w:rPr>
                <w:color w:val="FF0000"/>
                <w:sz w:val="22"/>
                <w:szCs w:val="22"/>
                <w:u w:val="single"/>
              </w:rPr>
              <w:instrText xml:space="preserve">MERGEFIELD </w:instrText>
            </w:r>
            <w:r w:rsidRPr="00E1250A">
              <w:rPr>
                <w:rFonts w:ascii="Calibri" w:hAnsi="Calibri" w:cs="Calibri"/>
                <w:color w:val="FF0000"/>
                <w:sz w:val="22"/>
                <w:szCs w:val="22"/>
                <w:u w:val="single"/>
              </w:rPr>
              <w:instrText>Att.Type</w:instrText>
            </w:r>
            <w:r w:rsidRPr="00E1250A">
              <w:rPr>
                <w:color w:val="FF0000"/>
                <w:sz w:val="22"/>
                <w:szCs w:val="22"/>
                <w:u w:val="single"/>
              </w:rPr>
              <w:fldChar w:fldCharType="separate"/>
            </w:r>
            <w:r w:rsidRPr="00E1250A">
              <w:rPr>
                <w:rFonts w:ascii="Calibri" w:hAnsi="Calibri" w:cs="Calibri"/>
                <w:color w:val="FF0000"/>
                <w:sz w:val="22"/>
                <w:szCs w:val="22"/>
                <w:u w:val="single"/>
              </w:rPr>
              <w:t>Boolean</w:t>
            </w:r>
            <w:r w:rsidRPr="00E1250A">
              <w:rPr>
                <w:color w:val="FF0000"/>
                <w:sz w:val="22"/>
                <w:szCs w:val="22"/>
                <w:u w:val="single"/>
              </w:rPr>
              <w:fldChar w:fldCharType="end"/>
            </w:r>
          </w:p>
        </w:tc>
        <w:tc>
          <w:tcPr>
            <w:tcW w:w="810" w:type="dxa"/>
            <w:tcBorders>
              <w:top w:val="nil"/>
              <w:left w:val="nil"/>
              <w:bottom w:val="nil"/>
              <w:right w:val="nil"/>
            </w:tcBorders>
          </w:tcPr>
          <w:p w14:paraId="4EB3F8D3" w14:textId="77777777" w:rsidR="00E1250A" w:rsidRPr="00E1250A" w:rsidRDefault="00E1250A" w:rsidP="00FA5384">
            <w:pPr>
              <w:rPr>
                <w:rFonts w:ascii="Calibri" w:hAnsi="Calibri" w:cs="Calibri"/>
                <w:color w:val="FF0000"/>
                <w:sz w:val="22"/>
                <w:szCs w:val="22"/>
                <w:u w:val="single"/>
              </w:rPr>
            </w:pPr>
            <w:r w:rsidRPr="00E1250A">
              <w:rPr>
                <w:color w:val="FF0000"/>
                <w:u w:val="single"/>
              </w:rPr>
              <w:fldChar w:fldCharType="begin" w:fldLock="1"/>
            </w:r>
            <w:r w:rsidRPr="00E1250A">
              <w:rPr>
                <w:color w:val="FF0000"/>
                <w:u w:val="single"/>
              </w:rPr>
              <w:instrText xml:space="preserve">MERGEFIELD </w:instrText>
            </w:r>
            <w:r w:rsidRPr="00E1250A">
              <w:rPr>
                <w:rFonts w:ascii="Calibri" w:hAnsi="Calibri" w:cs="Calibri"/>
                <w:color w:val="FF0000"/>
                <w:sz w:val="22"/>
                <w:szCs w:val="22"/>
                <w:u w:val="single"/>
              </w:rPr>
              <w:instrText>Att.LowerBound</w:instrText>
            </w:r>
            <w:r w:rsidRPr="00E1250A">
              <w:rPr>
                <w:color w:val="FF0000"/>
                <w:u w:val="single"/>
              </w:rPr>
              <w:fldChar w:fldCharType="separate"/>
            </w:r>
            <w:r w:rsidRPr="00E1250A">
              <w:rPr>
                <w:rFonts w:ascii="Calibri" w:hAnsi="Calibri" w:cs="Calibri"/>
                <w:color w:val="FF0000"/>
                <w:sz w:val="22"/>
                <w:szCs w:val="22"/>
                <w:u w:val="single"/>
              </w:rPr>
              <w:t>0</w:t>
            </w:r>
            <w:r w:rsidRPr="00E1250A">
              <w:rPr>
                <w:color w:val="FF0000"/>
                <w:u w:val="single"/>
              </w:rPr>
              <w:fldChar w:fldCharType="end"/>
            </w:r>
            <w:r w:rsidRPr="00E1250A">
              <w:rPr>
                <w:rFonts w:ascii="Calibri" w:hAnsi="Calibri" w:cs="Calibri"/>
                <w:color w:val="FF0000"/>
                <w:sz w:val="22"/>
                <w:szCs w:val="22"/>
                <w:u w:val="single"/>
              </w:rPr>
              <w:t xml:space="preserve"> - </w:t>
            </w:r>
            <w:r w:rsidRPr="00E1250A">
              <w:rPr>
                <w:rFonts w:ascii="Calibri" w:hAnsi="Calibri" w:cs="Calibri"/>
                <w:color w:val="FF0000"/>
                <w:sz w:val="22"/>
                <w:szCs w:val="22"/>
                <w:u w:val="single"/>
              </w:rPr>
              <w:fldChar w:fldCharType="begin" w:fldLock="1"/>
            </w:r>
            <w:r w:rsidRPr="00E1250A">
              <w:rPr>
                <w:rFonts w:ascii="Calibri" w:hAnsi="Calibri" w:cs="Calibri"/>
                <w:color w:val="FF0000"/>
                <w:sz w:val="22"/>
                <w:szCs w:val="22"/>
                <w:u w:val="single"/>
              </w:rPr>
              <w:instrText>MERGEFIELD Att.UpperBound</w:instrText>
            </w:r>
            <w:r w:rsidRPr="00E1250A">
              <w:rPr>
                <w:rFonts w:ascii="Calibri" w:hAnsi="Calibri" w:cs="Calibri"/>
                <w:color w:val="FF0000"/>
                <w:sz w:val="22"/>
                <w:szCs w:val="22"/>
                <w:u w:val="single"/>
              </w:rPr>
              <w:fldChar w:fldCharType="separate"/>
            </w:r>
            <w:r w:rsidRPr="00E1250A">
              <w:rPr>
                <w:rFonts w:ascii="Calibri" w:hAnsi="Calibri" w:cs="Calibri"/>
                <w:color w:val="FF0000"/>
                <w:sz w:val="22"/>
                <w:szCs w:val="22"/>
                <w:u w:val="single"/>
              </w:rPr>
              <w:t>1</w:t>
            </w:r>
            <w:r w:rsidRPr="00E1250A">
              <w:rPr>
                <w:rFonts w:ascii="Calibri" w:hAnsi="Calibri" w:cs="Calibri"/>
                <w:color w:val="FF0000"/>
                <w:sz w:val="22"/>
                <w:szCs w:val="22"/>
                <w:u w:val="single"/>
              </w:rPr>
              <w:fldChar w:fldCharType="end"/>
            </w:r>
          </w:p>
        </w:tc>
        <w:bookmarkEnd w:id="94"/>
      </w:tr>
      <w:tr w:rsidR="00705A46" w:rsidRPr="00705A46" w14:paraId="3A50D98D" w14:textId="77777777" w:rsidTr="00E1250A">
        <w:tc>
          <w:tcPr>
            <w:tcW w:w="450" w:type="dxa"/>
          </w:tcPr>
          <w:p w14:paraId="413341C9" w14:textId="77777777" w:rsidR="00D9783A" w:rsidRPr="00705A46" w:rsidRDefault="00D9783A"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bookmarkStart w:id="95" w:name="BKM_E2015FF0_724A_4599_90CE_79344C9E42FD"/>
          </w:p>
        </w:tc>
        <w:tc>
          <w:tcPr>
            <w:tcW w:w="2790" w:type="dxa"/>
            <w:gridSpan w:val="2"/>
            <w:hideMark/>
          </w:tcPr>
          <w:p w14:paraId="666F8C91" w14:textId="08884A20" w:rsidR="00D9783A" w:rsidRPr="00705A46" w:rsidRDefault="00D9783A" w:rsidP="001F6371">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Verblijfadres</w:t>
            </w:r>
            <w:r w:rsidRPr="00705A46">
              <w:rPr>
                <w:rFonts w:ascii="Arial" w:hAnsi="Arial" w:cs="Arial"/>
                <w:sz w:val="20"/>
                <w:szCs w:val="20"/>
                <w:lang w:val="en-AU"/>
              </w:rPr>
              <w:fldChar w:fldCharType="end"/>
            </w:r>
            <w:r w:rsidR="003872BF" w:rsidRPr="00705A46">
              <w:rPr>
                <w:rFonts w:ascii="Arial" w:hAnsi="Arial" w:cs="Arial"/>
                <w:sz w:val="20"/>
                <w:szCs w:val="20"/>
                <w:lang w:val="en-AU"/>
              </w:rPr>
              <w:t xml:space="preserve"> </w:t>
            </w:r>
          </w:p>
        </w:tc>
        <w:tc>
          <w:tcPr>
            <w:tcW w:w="4230" w:type="dxa"/>
            <w:hideMark/>
          </w:tcPr>
          <w:p w14:paraId="60707AA1" w14:textId="77777777" w:rsidR="00D9783A" w:rsidRPr="00705A46" w:rsidRDefault="00D9783A"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Verwijzing naar een gelijknamig groepattribuutsoort.</w:t>
            </w:r>
            <w:r w:rsidRPr="00705A46">
              <w:rPr>
                <w:rFonts w:ascii="Arial" w:hAnsi="Arial" w:cs="Arial"/>
                <w:sz w:val="20"/>
                <w:szCs w:val="20"/>
                <w:lang w:val="en-AU"/>
              </w:rPr>
              <w:fldChar w:fldCharType="end"/>
            </w:r>
          </w:p>
        </w:tc>
        <w:tc>
          <w:tcPr>
            <w:tcW w:w="1080" w:type="dxa"/>
            <w:hideMark/>
          </w:tcPr>
          <w:p w14:paraId="561D582A" w14:textId="77777777" w:rsidR="00D9783A" w:rsidRPr="00705A46" w:rsidRDefault="00D9783A"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0"/>
                <w:szCs w:val="20"/>
              </w:rPr>
              <w:instrText>Att.Type</w:instrText>
            </w:r>
            <w:r w:rsidRPr="00705A46">
              <w:rPr>
                <w:rFonts w:ascii="Arial" w:hAnsi="Arial" w:cs="Arial"/>
                <w:sz w:val="20"/>
                <w:szCs w:val="20"/>
                <w:lang w:val="en-AU"/>
              </w:rPr>
              <w:fldChar w:fldCharType="separate"/>
            </w:r>
            <w:r w:rsidRPr="00705A46">
              <w:rPr>
                <w:rFonts w:ascii="Calibri" w:hAnsi="Calibri" w:cs="Calibri"/>
                <w:sz w:val="20"/>
                <w:szCs w:val="20"/>
              </w:rPr>
              <w:t>Verblijfadres INGESCHREVEN NATUURLIJK PERSOON</w:t>
            </w:r>
            <w:r w:rsidRPr="00705A46">
              <w:rPr>
                <w:rFonts w:ascii="Arial" w:hAnsi="Arial" w:cs="Arial"/>
                <w:sz w:val="20"/>
                <w:szCs w:val="20"/>
                <w:lang w:val="en-AU"/>
              </w:rPr>
              <w:fldChar w:fldCharType="end"/>
            </w:r>
          </w:p>
        </w:tc>
        <w:tc>
          <w:tcPr>
            <w:tcW w:w="810" w:type="dxa"/>
            <w:hideMark/>
          </w:tcPr>
          <w:p w14:paraId="3ECC2FC1" w14:textId="12F3A353" w:rsidR="00D9783A" w:rsidRPr="00705A46" w:rsidRDefault="00D9783A"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95"/>
      </w:tr>
      <w:tr w:rsidR="00705A46" w:rsidRPr="00705A46" w14:paraId="4FDB0DFC" w14:textId="77777777" w:rsidTr="00E1250A">
        <w:tc>
          <w:tcPr>
            <w:tcW w:w="450" w:type="dxa"/>
          </w:tcPr>
          <w:p w14:paraId="579197CF"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0779B565" w14:textId="74D21C4C"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Adresherkomst  </w:t>
            </w:r>
          </w:p>
        </w:tc>
        <w:tc>
          <w:tcPr>
            <w:tcW w:w="4230" w:type="dxa"/>
          </w:tcPr>
          <w:p w14:paraId="6330AB52" w14:textId="3B94828D"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Aanduiding welk adres van de INGESCHREVEN NATUURLIJK PERSOON ontleend is aan de BRP: het woonadres of het correspondentie-adres</w:t>
            </w:r>
          </w:p>
        </w:tc>
        <w:tc>
          <w:tcPr>
            <w:tcW w:w="1080" w:type="dxa"/>
          </w:tcPr>
          <w:p w14:paraId="5D295B81" w14:textId="4B612720"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AN1</w:t>
            </w:r>
          </w:p>
        </w:tc>
        <w:tc>
          <w:tcPr>
            <w:tcW w:w="810" w:type="dxa"/>
          </w:tcPr>
          <w:p w14:paraId="16A8413A" w14:textId="6926D089"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1 - 1</w:t>
            </w:r>
          </w:p>
        </w:tc>
      </w:tr>
      <w:tr w:rsidR="00705A46" w:rsidRPr="00705A46" w14:paraId="5DB50286" w14:textId="77777777" w:rsidTr="00E1250A">
        <w:tc>
          <w:tcPr>
            <w:tcW w:w="450" w:type="dxa"/>
          </w:tcPr>
          <w:p w14:paraId="1A69A744"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62429073" w14:textId="111B16C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Locatie beschrijving  </w:t>
            </w:r>
          </w:p>
        </w:tc>
        <w:tc>
          <w:tcPr>
            <w:tcW w:w="4230" w:type="dxa"/>
          </w:tcPr>
          <w:p w14:paraId="2EAC8730" w14:textId="57457F32"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Een geheel of gedeeltelijke omschrijving van de ligging van een object.</w:t>
            </w:r>
          </w:p>
        </w:tc>
        <w:tc>
          <w:tcPr>
            <w:tcW w:w="1080" w:type="dxa"/>
          </w:tcPr>
          <w:p w14:paraId="2BCAF622" w14:textId="202D9621"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AN35</w:t>
            </w:r>
          </w:p>
        </w:tc>
        <w:tc>
          <w:tcPr>
            <w:tcW w:w="810" w:type="dxa"/>
          </w:tcPr>
          <w:p w14:paraId="24514AF3" w14:textId="0FE53839"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0 - 1</w:t>
            </w:r>
          </w:p>
        </w:tc>
      </w:tr>
      <w:tr w:rsidR="00705A46" w:rsidRPr="00705A46" w14:paraId="590AEFBB" w14:textId="77777777" w:rsidTr="00E1250A">
        <w:tc>
          <w:tcPr>
            <w:tcW w:w="450" w:type="dxa"/>
          </w:tcPr>
          <w:p w14:paraId="0349EBC8"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45E711CD" w14:textId="67AA9A14"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is ingeschreven op NUMMERAANDUIDING  </w:t>
            </w:r>
          </w:p>
        </w:tc>
        <w:tc>
          <w:tcPr>
            <w:tcW w:w="4230" w:type="dxa"/>
          </w:tcPr>
          <w:p w14:paraId="4CA2BD84" w14:textId="16E5D406"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De NUMMERAANDUIDING bij het ADRESSEERBAAR OBJECT waarin de INGESCHREVEN NATUURLIJK PERSOON verblijft en die hij/zij gekozen heeft als inschrijvingsadres.</w:t>
            </w:r>
          </w:p>
        </w:tc>
        <w:tc>
          <w:tcPr>
            <w:tcW w:w="1080" w:type="dxa"/>
          </w:tcPr>
          <w:p w14:paraId="1A4D4BD8"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810" w:type="dxa"/>
          </w:tcPr>
          <w:p w14:paraId="22635D9C" w14:textId="0A03AD18"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0 - 1</w:t>
            </w:r>
          </w:p>
        </w:tc>
      </w:tr>
      <w:tr w:rsidR="00705A46" w:rsidRPr="00705A46" w14:paraId="15683C95" w14:textId="77777777" w:rsidTr="00E1250A">
        <w:tc>
          <w:tcPr>
            <w:tcW w:w="450" w:type="dxa"/>
          </w:tcPr>
          <w:p w14:paraId="4DC0635E"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68B0E915" w14:textId="4A142D10"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verblijft in VERBLIJFSOBJECT  </w:t>
            </w:r>
          </w:p>
        </w:tc>
        <w:tc>
          <w:tcPr>
            <w:tcW w:w="4230" w:type="dxa"/>
          </w:tcPr>
          <w:p w14:paraId="65EAC5F5" w14:textId="03119343"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Het VERBLIJFSOBJECT behorende bij het woonadres van de persoon</w:t>
            </w:r>
          </w:p>
        </w:tc>
        <w:tc>
          <w:tcPr>
            <w:tcW w:w="1080" w:type="dxa"/>
          </w:tcPr>
          <w:p w14:paraId="7AB94774"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810" w:type="dxa"/>
          </w:tcPr>
          <w:p w14:paraId="30F72C38" w14:textId="544B19A6"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0 - 1</w:t>
            </w:r>
          </w:p>
        </w:tc>
      </w:tr>
      <w:tr w:rsidR="00705A46" w:rsidRPr="00705A46" w14:paraId="2D42EF9B" w14:textId="77777777" w:rsidTr="00E1250A">
        <w:tc>
          <w:tcPr>
            <w:tcW w:w="450" w:type="dxa"/>
          </w:tcPr>
          <w:p w14:paraId="1BEA3CA1"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0424AC68" w14:textId="6023EADE"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verblijft op LIGPLAATS  </w:t>
            </w:r>
          </w:p>
        </w:tc>
        <w:tc>
          <w:tcPr>
            <w:tcW w:w="4230" w:type="dxa"/>
          </w:tcPr>
          <w:p w14:paraId="0DF6C2F0" w14:textId="5CF63744"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De LIGPLAATS behorende bij het woonadres van de persoon</w:t>
            </w:r>
          </w:p>
        </w:tc>
        <w:tc>
          <w:tcPr>
            <w:tcW w:w="1080" w:type="dxa"/>
          </w:tcPr>
          <w:p w14:paraId="4EA12AA8"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810" w:type="dxa"/>
          </w:tcPr>
          <w:p w14:paraId="17EE5516" w14:textId="6CB305C4"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0 - 1</w:t>
            </w:r>
          </w:p>
        </w:tc>
      </w:tr>
      <w:tr w:rsidR="00705A46" w:rsidRPr="00705A46" w14:paraId="789AFC04" w14:textId="77777777" w:rsidTr="00E1250A">
        <w:tc>
          <w:tcPr>
            <w:tcW w:w="450" w:type="dxa"/>
          </w:tcPr>
          <w:p w14:paraId="5C4D5182"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1D3CD267" w14:textId="2AF116C8"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verblijft op STANDPLAATS   </w:t>
            </w:r>
          </w:p>
        </w:tc>
        <w:tc>
          <w:tcPr>
            <w:tcW w:w="4230" w:type="dxa"/>
          </w:tcPr>
          <w:p w14:paraId="41607BA8" w14:textId="7E03C3C1"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De STANDPLAATS behorende bij het woonadres van de persoon</w:t>
            </w:r>
          </w:p>
        </w:tc>
        <w:tc>
          <w:tcPr>
            <w:tcW w:w="1080" w:type="dxa"/>
          </w:tcPr>
          <w:p w14:paraId="2D74A563"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810" w:type="dxa"/>
          </w:tcPr>
          <w:p w14:paraId="6EF99A22" w14:textId="7179BFCB"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0 - 1</w:t>
            </w:r>
          </w:p>
        </w:tc>
      </w:tr>
      <w:tr w:rsidR="00705A46" w:rsidRPr="00705A46" w14:paraId="71EA1F2F" w14:textId="77777777" w:rsidTr="00E1250A">
        <w:tc>
          <w:tcPr>
            <w:tcW w:w="450" w:type="dxa"/>
          </w:tcPr>
          <w:p w14:paraId="5E0083C8"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gridSpan w:val="2"/>
          </w:tcPr>
          <w:p w14:paraId="54CC7230" w14:textId="66BFB22D"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verblijft op locatie in WOONPLAATS   </w:t>
            </w:r>
          </w:p>
        </w:tc>
        <w:tc>
          <w:tcPr>
            <w:tcW w:w="4230" w:type="dxa"/>
          </w:tcPr>
          <w:p w14:paraId="42456FCF"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1080" w:type="dxa"/>
          </w:tcPr>
          <w:p w14:paraId="7CDF1FE7" w14:textId="77777777"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810" w:type="dxa"/>
          </w:tcPr>
          <w:p w14:paraId="16D7DA9B" w14:textId="632343AF" w:rsidR="001E0AF0" w:rsidRPr="00705A46" w:rsidRDefault="001E0AF0"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0 - 1</w:t>
            </w:r>
          </w:p>
        </w:tc>
      </w:tr>
      <w:tr w:rsidR="001E0AF0" w:rsidRPr="00D42B42" w14:paraId="0D6B5942" w14:textId="77777777" w:rsidTr="00E1250A">
        <w:tc>
          <w:tcPr>
            <w:tcW w:w="450" w:type="dxa"/>
          </w:tcPr>
          <w:p w14:paraId="4AB6D947"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96" w:name="BKM_16453F28_C164_47f5_8B8D_D19887D11529"/>
          </w:p>
        </w:tc>
        <w:tc>
          <w:tcPr>
            <w:tcW w:w="2790" w:type="dxa"/>
            <w:gridSpan w:val="2"/>
            <w:hideMark/>
          </w:tcPr>
          <w:p w14:paraId="63BA5793"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Handelingsbekwaam</w:t>
            </w:r>
            <w:r w:rsidRPr="00D42B42">
              <w:rPr>
                <w:rFonts w:ascii="Arial" w:hAnsi="Arial" w:cs="Arial"/>
                <w:color w:val="000000"/>
                <w:sz w:val="20"/>
                <w:szCs w:val="20"/>
                <w:lang w:val="en-AU"/>
              </w:rPr>
              <w:fldChar w:fldCharType="end"/>
            </w:r>
          </w:p>
        </w:tc>
        <w:tc>
          <w:tcPr>
            <w:tcW w:w="4230" w:type="dxa"/>
            <w:hideMark/>
          </w:tcPr>
          <w:p w14:paraId="7EBE99FC"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Aanduiding of de INGESCHREVEN NATUURLIJK PERSOON tussen 16 en 18 jaar oud, handelingsbekwaam is door handlichting of huwelijk.</w:t>
            </w:r>
            <w:r w:rsidRPr="00D42B42">
              <w:rPr>
                <w:rFonts w:ascii="Arial" w:hAnsi="Arial" w:cs="Arial"/>
                <w:color w:val="000000"/>
                <w:sz w:val="20"/>
                <w:szCs w:val="20"/>
                <w:lang w:val="en-AU"/>
              </w:rPr>
              <w:fldChar w:fldCharType="end"/>
            </w:r>
          </w:p>
        </w:tc>
        <w:tc>
          <w:tcPr>
            <w:tcW w:w="1080" w:type="dxa"/>
            <w:hideMark/>
          </w:tcPr>
          <w:p w14:paraId="712654DA" w14:textId="342F2EED" w:rsidR="001E0AF0" w:rsidRPr="007A065B"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FF0000"/>
                <w:sz w:val="20"/>
                <w:szCs w:val="20"/>
                <w:u w:val="single"/>
              </w:rPr>
            </w:pPr>
            <w:r w:rsidRPr="007A065B">
              <w:rPr>
                <w:rFonts w:ascii="Arial" w:hAnsi="Arial" w:cs="Arial"/>
                <w:color w:val="FF0000"/>
                <w:sz w:val="20"/>
                <w:szCs w:val="20"/>
                <w:u w:val="single"/>
                <w:lang w:val="en-AU"/>
              </w:rPr>
              <w:t>boolean</w:t>
            </w:r>
          </w:p>
        </w:tc>
        <w:tc>
          <w:tcPr>
            <w:tcW w:w="810" w:type="dxa"/>
            <w:hideMark/>
          </w:tcPr>
          <w:p w14:paraId="66921638"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96"/>
      </w:tr>
      <w:tr w:rsidR="001E0AF0" w:rsidRPr="00D42B42" w14:paraId="601054C3" w14:textId="77777777" w:rsidTr="00E1250A">
        <w:tc>
          <w:tcPr>
            <w:tcW w:w="450" w:type="dxa"/>
          </w:tcPr>
          <w:p w14:paraId="6A4BF691"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97" w:name="BKM_42D707FB_BB8A_4973_8A12_F45EEAB8C0FC"/>
          </w:p>
        </w:tc>
        <w:tc>
          <w:tcPr>
            <w:tcW w:w="2790" w:type="dxa"/>
            <w:gridSpan w:val="2"/>
            <w:hideMark/>
          </w:tcPr>
          <w:p w14:paraId="7F3EFE5A"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Bijzondere rechtstoestand</w:t>
            </w:r>
            <w:r w:rsidRPr="00D42B42">
              <w:rPr>
                <w:rFonts w:ascii="Arial" w:hAnsi="Arial" w:cs="Arial"/>
                <w:color w:val="000000"/>
                <w:sz w:val="20"/>
                <w:szCs w:val="20"/>
                <w:lang w:val="en-AU"/>
              </w:rPr>
              <w:fldChar w:fldCharType="end"/>
            </w:r>
          </w:p>
        </w:tc>
        <w:tc>
          <w:tcPr>
            <w:tcW w:w="4230" w:type="dxa"/>
            <w:hideMark/>
          </w:tcPr>
          <w:p w14:paraId="2EB0AF31"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Een toestand waarbij de persoon zijn / haar financiele verplichtingen niet na kan komen.</w:t>
            </w:r>
            <w:r w:rsidRPr="00D42B42">
              <w:rPr>
                <w:rFonts w:ascii="Arial" w:hAnsi="Arial" w:cs="Arial"/>
                <w:color w:val="000000"/>
                <w:sz w:val="20"/>
                <w:szCs w:val="20"/>
                <w:lang w:val="en-AU"/>
              </w:rPr>
              <w:fldChar w:fldCharType="end"/>
            </w:r>
          </w:p>
        </w:tc>
        <w:tc>
          <w:tcPr>
            <w:tcW w:w="1080" w:type="dxa"/>
            <w:hideMark/>
          </w:tcPr>
          <w:p w14:paraId="4B3DC53D" w14:textId="2C0C00C9" w:rsidR="001E0AF0" w:rsidRPr="00805A95" w:rsidRDefault="001E0AF0" w:rsidP="0020774D">
            <w:pPr>
              <w:widowControl w:val="0"/>
              <w:shd w:val="clear" w:color="auto" w:fill="FFFFFF"/>
              <w:autoSpaceDE w:val="0"/>
              <w:autoSpaceDN w:val="0"/>
              <w:adjustRightInd w:val="0"/>
              <w:spacing w:line="256" w:lineRule="auto"/>
              <w:contextualSpacing w:val="0"/>
              <w:rPr>
                <w:rFonts w:asciiTheme="minorHAnsi" w:hAnsiTheme="minorHAnsi" w:cs="Calibri"/>
                <w:color w:val="FF0000"/>
                <w:sz w:val="22"/>
                <w:szCs w:val="22"/>
                <w:u w:val="single"/>
              </w:rPr>
            </w:pPr>
            <w:r w:rsidRPr="00D54C45">
              <w:rPr>
                <w:rFonts w:asciiTheme="minorHAnsi" w:hAnsiTheme="minorHAnsi" w:cs="Arial"/>
                <w:color w:val="FF0000"/>
                <w:sz w:val="22"/>
                <w:szCs w:val="22"/>
                <w:u w:val="single"/>
              </w:rPr>
              <w:t>soort bijzondere rechtstoestand natuurlijk persoon</w:t>
            </w:r>
          </w:p>
        </w:tc>
        <w:tc>
          <w:tcPr>
            <w:tcW w:w="810" w:type="dxa"/>
            <w:hideMark/>
          </w:tcPr>
          <w:p w14:paraId="1BC49838" w14:textId="77777777" w:rsidR="001E0AF0" w:rsidRPr="00D42B42" w:rsidRDefault="001E0AF0"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97"/>
      </w:tr>
      <w:tr w:rsidR="00B56433" w:rsidRPr="00D42B42" w14:paraId="287FA27D" w14:textId="77777777" w:rsidTr="00E1250A">
        <w:tc>
          <w:tcPr>
            <w:tcW w:w="450" w:type="dxa"/>
          </w:tcPr>
          <w:p w14:paraId="5047A69D"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67CFC5CD" w14:textId="22CE8852"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color w:val="FF0000"/>
                <w:u w:val="single"/>
              </w:rPr>
              <w:fldChar w:fldCharType="begin" w:fldLock="1"/>
            </w:r>
            <w:r w:rsidRPr="00B56433">
              <w:rPr>
                <w:color w:val="FF0000"/>
                <w:u w:val="single"/>
              </w:rPr>
              <w:instrText xml:space="preserve">MERGEFIELD </w:instrText>
            </w:r>
            <w:r w:rsidRPr="00B56433">
              <w:rPr>
                <w:rFonts w:ascii="Calibri" w:hAnsi="Calibri" w:cs="Calibri"/>
                <w:color w:val="FF0000"/>
                <w:sz w:val="22"/>
                <w:szCs w:val="22"/>
                <w:u w:val="single"/>
              </w:rPr>
              <w:instrText>Att.Name</w:instrText>
            </w:r>
            <w:r w:rsidRPr="00B56433">
              <w:rPr>
                <w:color w:val="FF0000"/>
                <w:u w:val="single"/>
              </w:rPr>
              <w:fldChar w:fldCharType="separate"/>
            </w:r>
            <w:r w:rsidRPr="00B56433">
              <w:rPr>
                <w:rFonts w:ascii="Calibri" w:hAnsi="Calibri" w:cs="Calibri"/>
                <w:color w:val="FF0000"/>
                <w:sz w:val="22"/>
                <w:szCs w:val="22"/>
                <w:u w:val="single"/>
              </w:rPr>
              <w:t>Verblijfsrecht</w:t>
            </w:r>
            <w:r w:rsidRPr="00B56433">
              <w:rPr>
                <w:color w:val="FF0000"/>
                <w:u w:val="single"/>
              </w:rPr>
              <w:fldChar w:fldCharType="end"/>
            </w:r>
          </w:p>
        </w:tc>
        <w:tc>
          <w:tcPr>
            <w:tcW w:w="4230" w:type="dxa"/>
          </w:tcPr>
          <w:p w14:paraId="21F72AD1" w14:textId="77777777" w:rsidR="00B56433" w:rsidRPr="00B56433" w:rsidRDefault="00B56433" w:rsidP="00B56433">
            <w:pPr>
              <w:autoSpaceDE w:val="0"/>
              <w:autoSpaceDN w:val="0"/>
              <w:adjustRightInd w:val="0"/>
              <w:spacing w:line="240" w:lineRule="auto"/>
              <w:contextualSpacing w:val="0"/>
              <w:rPr>
                <w:rFonts w:ascii="Segoe UI" w:eastAsia="Calibri" w:hAnsi="Segoe UI" w:cs="Segoe UI"/>
                <w:color w:val="FF0000"/>
                <w:u w:val="single"/>
              </w:rPr>
            </w:pPr>
            <w:r w:rsidRPr="00B56433">
              <w:rPr>
                <w:rFonts w:ascii="Segoe UI" w:eastAsia="Calibri" w:hAnsi="Segoe UI" w:cs="Segoe UI"/>
                <w:color w:val="FF0000"/>
                <w:u w:val="single"/>
              </w:rPr>
              <w:t>De gegevens om het verblijfsrecht vast te leggen.</w:t>
            </w:r>
          </w:p>
          <w:p w14:paraId="28E4317A" w14:textId="68506916"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color w:val="FF0000"/>
                <w:u w:val="single"/>
              </w:rPr>
              <w:fldChar w:fldCharType="begin" w:fldLock="1"/>
            </w:r>
            <w:r w:rsidRPr="00B56433">
              <w:rPr>
                <w:color w:val="FF0000"/>
                <w:u w:val="single"/>
              </w:rPr>
              <w:instrText xml:space="preserve">MERGEFIELD </w:instrText>
            </w:r>
            <w:r w:rsidRPr="00B56433">
              <w:rPr>
                <w:rFonts w:ascii="Calibri" w:hAnsi="Calibri" w:cs="Calibri"/>
                <w:color w:val="FF0000"/>
                <w:sz w:val="22"/>
                <w:szCs w:val="22"/>
                <w:u w:val="single"/>
              </w:rPr>
              <w:instrText>Att.Notes</w:instrText>
            </w:r>
            <w:r w:rsidRPr="00B56433">
              <w:rPr>
                <w:color w:val="FF0000"/>
                <w:u w:val="single"/>
              </w:rPr>
              <w:fldChar w:fldCharType="end"/>
            </w:r>
          </w:p>
        </w:tc>
        <w:tc>
          <w:tcPr>
            <w:tcW w:w="1080" w:type="dxa"/>
          </w:tcPr>
          <w:p w14:paraId="554ACD4A" w14:textId="6FDC5847"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color w:val="FF0000"/>
                <w:u w:val="single"/>
              </w:rPr>
              <w:fldChar w:fldCharType="begin" w:fldLock="1"/>
            </w:r>
            <w:r w:rsidRPr="00B56433">
              <w:rPr>
                <w:color w:val="FF0000"/>
                <w:u w:val="single"/>
              </w:rPr>
              <w:instrText xml:space="preserve">MERGEFIELD </w:instrText>
            </w:r>
            <w:r w:rsidRPr="00B56433">
              <w:rPr>
                <w:rFonts w:ascii="Calibri" w:hAnsi="Calibri" w:cs="Calibri"/>
                <w:color w:val="FF0000"/>
                <w:u w:val="single"/>
              </w:rPr>
              <w:instrText>Att.Type</w:instrText>
            </w:r>
            <w:r w:rsidRPr="00B56433">
              <w:rPr>
                <w:color w:val="FF0000"/>
                <w:u w:val="single"/>
              </w:rPr>
              <w:fldChar w:fldCharType="separate"/>
            </w:r>
            <w:r w:rsidRPr="00B56433">
              <w:rPr>
                <w:rFonts w:ascii="Calibri" w:hAnsi="Calibri" w:cs="Calibri"/>
                <w:color w:val="FF0000"/>
                <w:u w:val="single"/>
              </w:rPr>
              <w:t xml:space="preserve">Verblijfsrecht INGESCHREVEN </w:t>
            </w:r>
            <w:r w:rsidRPr="00B56433">
              <w:rPr>
                <w:rFonts w:ascii="Calibri" w:hAnsi="Calibri" w:cs="Calibri"/>
                <w:color w:val="FF0000"/>
                <w:u w:val="single"/>
              </w:rPr>
              <w:lastRenderedPageBreak/>
              <w:t>NATUURLIJK PERSOON</w:t>
            </w:r>
            <w:r w:rsidRPr="00B56433">
              <w:rPr>
                <w:color w:val="FF0000"/>
                <w:u w:val="single"/>
              </w:rPr>
              <w:fldChar w:fldCharType="end"/>
            </w:r>
          </w:p>
        </w:tc>
        <w:tc>
          <w:tcPr>
            <w:tcW w:w="810" w:type="dxa"/>
          </w:tcPr>
          <w:p w14:paraId="31B28406" w14:textId="733397DF"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color w:val="FF0000"/>
                <w:u w:val="single"/>
              </w:rPr>
              <w:lastRenderedPageBreak/>
              <w:fldChar w:fldCharType="begin" w:fldLock="1"/>
            </w:r>
            <w:r w:rsidRPr="00B56433">
              <w:rPr>
                <w:color w:val="FF0000"/>
                <w:u w:val="single"/>
              </w:rPr>
              <w:instrText xml:space="preserve">MERGEFIELD </w:instrText>
            </w:r>
            <w:r w:rsidRPr="00B56433">
              <w:rPr>
                <w:rFonts w:ascii="Calibri" w:hAnsi="Calibri" w:cs="Calibri"/>
                <w:color w:val="FF0000"/>
                <w:sz w:val="22"/>
                <w:szCs w:val="22"/>
                <w:u w:val="single"/>
              </w:rPr>
              <w:instrText>Att.LowerBound</w:instrText>
            </w:r>
            <w:r w:rsidRPr="00B56433">
              <w:rPr>
                <w:color w:val="FF0000"/>
                <w:u w:val="single"/>
              </w:rPr>
              <w:fldChar w:fldCharType="separate"/>
            </w:r>
            <w:r w:rsidRPr="00B56433">
              <w:rPr>
                <w:rFonts w:ascii="Calibri" w:hAnsi="Calibri" w:cs="Calibri"/>
                <w:color w:val="FF0000"/>
                <w:sz w:val="22"/>
                <w:szCs w:val="22"/>
                <w:u w:val="single"/>
              </w:rPr>
              <w:t>0</w:t>
            </w:r>
            <w:r w:rsidRPr="00B56433">
              <w:rPr>
                <w:color w:val="FF0000"/>
                <w:u w:val="single"/>
              </w:rPr>
              <w:fldChar w:fldCharType="end"/>
            </w:r>
            <w:r w:rsidRPr="00B56433">
              <w:rPr>
                <w:rFonts w:ascii="Calibri" w:hAnsi="Calibri" w:cs="Calibri"/>
                <w:color w:val="FF0000"/>
                <w:sz w:val="22"/>
                <w:szCs w:val="22"/>
                <w:u w:val="single"/>
              </w:rPr>
              <w:t xml:space="preserve"> - </w:t>
            </w:r>
            <w:r w:rsidRPr="00B56433">
              <w:rPr>
                <w:rFonts w:ascii="Calibri" w:hAnsi="Calibri" w:cs="Calibri"/>
                <w:color w:val="FF0000"/>
                <w:sz w:val="22"/>
                <w:szCs w:val="22"/>
                <w:u w:val="single"/>
              </w:rPr>
              <w:fldChar w:fldCharType="begin" w:fldLock="1"/>
            </w:r>
            <w:r w:rsidRPr="00B56433">
              <w:rPr>
                <w:rFonts w:ascii="Calibri" w:hAnsi="Calibri" w:cs="Calibri"/>
                <w:color w:val="FF0000"/>
                <w:sz w:val="22"/>
                <w:szCs w:val="22"/>
                <w:u w:val="single"/>
              </w:rPr>
              <w:instrText>MERGEFIELD Att.UpperBound</w:instrText>
            </w:r>
            <w:r w:rsidRPr="00B56433">
              <w:rPr>
                <w:rFonts w:ascii="Calibri" w:hAnsi="Calibri" w:cs="Calibri"/>
                <w:color w:val="FF0000"/>
                <w:sz w:val="22"/>
                <w:szCs w:val="22"/>
                <w:u w:val="single"/>
              </w:rPr>
              <w:fldChar w:fldCharType="separate"/>
            </w:r>
            <w:r w:rsidRPr="00B56433">
              <w:rPr>
                <w:rFonts w:ascii="Calibri" w:hAnsi="Calibri" w:cs="Calibri"/>
                <w:color w:val="FF0000"/>
                <w:sz w:val="22"/>
                <w:szCs w:val="22"/>
                <w:u w:val="single"/>
              </w:rPr>
              <w:t>1</w:t>
            </w:r>
            <w:r w:rsidRPr="00B56433">
              <w:rPr>
                <w:rFonts w:ascii="Calibri" w:hAnsi="Calibri" w:cs="Calibri"/>
                <w:color w:val="FF0000"/>
                <w:sz w:val="22"/>
                <w:szCs w:val="22"/>
                <w:u w:val="single"/>
              </w:rPr>
              <w:fldChar w:fldCharType="end"/>
            </w:r>
          </w:p>
        </w:tc>
      </w:tr>
      <w:tr w:rsidR="00B56433" w:rsidRPr="00D42B42" w14:paraId="584D5638" w14:textId="77777777" w:rsidTr="00E1250A">
        <w:tc>
          <w:tcPr>
            <w:tcW w:w="450" w:type="dxa"/>
          </w:tcPr>
          <w:p w14:paraId="4DFD7679"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0FB6CCFD" w14:textId="1D563E6D"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w:t>
            </w:r>
            <w:r w:rsidRPr="00065BB7">
              <w:rPr>
                <w:rFonts w:ascii="Calibri" w:hAnsi="Calibri"/>
                <w:sz w:val="22"/>
                <w:u w:val="single"/>
              </w:rPr>
              <w:t xml:space="preserve">Aanduiding </w:t>
            </w:r>
            <w:r w:rsidRPr="00B56433">
              <w:rPr>
                <w:rFonts w:ascii="Calibri" w:hAnsi="Calibri"/>
                <w:color w:val="FF0000"/>
                <w:sz w:val="22"/>
                <w:u w:val="single"/>
              </w:rPr>
              <w:t xml:space="preserve">verblijfsrecht  </w:t>
            </w:r>
          </w:p>
        </w:tc>
        <w:tc>
          <w:tcPr>
            <w:tcW w:w="4230" w:type="dxa"/>
          </w:tcPr>
          <w:p w14:paraId="72E2AEE5" w14:textId="10A58B2E"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Aanduiding in verband met het verblijfsrecht van de persoon als bedoeld in de Vreemdelingenwet 2000.</w:t>
            </w:r>
          </w:p>
        </w:tc>
        <w:tc>
          <w:tcPr>
            <w:tcW w:w="1080" w:type="dxa"/>
          </w:tcPr>
          <w:p w14:paraId="7D5C6EBD" w14:textId="39D9244D"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AANDUIDING VERBLIJFSRECHT</w:t>
            </w:r>
          </w:p>
        </w:tc>
        <w:tc>
          <w:tcPr>
            <w:tcW w:w="810" w:type="dxa"/>
          </w:tcPr>
          <w:p w14:paraId="5E1149E9" w14:textId="5A52677A"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1 - 1</w:t>
            </w:r>
          </w:p>
        </w:tc>
      </w:tr>
      <w:tr w:rsidR="00B56433" w:rsidRPr="00D42B42" w14:paraId="4019BBEA" w14:textId="77777777" w:rsidTr="00E1250A">
        <w:tc>
          <w:tcPr>
            <w:tcW w:w="450" w:type="dxa"/>
          </w:tcPr>
          <w:p w14:paraId="2304031B"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6BF7D502" w14:textId="2658946E"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w:t>
            </w:r>
            <w:r w:rsidRPr="00065BB7">
              <w:rPr>
                <w:rFonts w:ascii="Calibri" w:hAnsi="Calibri"/>
                <w:sz w:val="22"/>
                <w:u w:val="single"/>
              </w:rPr>
              <w:t>Datum voorzien einde</w:t>
            </w:r>
            <w:r w:rsidRPr="00B56433">
              <w:rPr>
                <w:rFonts w:ascii="Calibri" w:hAnsi="Calibri"/>
                <w:color w:val="FF0000"/>
                <w:sz w:val="22"/>
                <w:u w:val="single"/>
              </w:rPr>
              <w:t xml:space="preserve"> verblijfsrecht  </w:t>
            </w:r>
          </w:p>
        </w:tc>
        <w:tc>
          <w:tcPr>
            <w:tcW w:w="4230" w:type="dxa"/>
          </w:tcPr>
          <w:p w14:paraId="1DB3A264" w14:textId="2F430306"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De einddatum verblijfsrecht voor bepaalde duur in de mededeling van de Minister van Veiligheid en Justitie.</w:t>
            </w:r>
          </w:p>
        </w:tc>
        <w:tc>
          <w:tcPr>
            <w:tcW w:w="1080" w:type="dxa"/>
          </w:tcPr>
          <w:p w14:paraId="0F69A921" w14:textId="0D06CADC" w:rsidR="00B56433" w:rsidRPr="00B56433" w:rsidRDefault="002B3257"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Pr>
                <w:rFonts w:ascii="Calibri" w:hAnsi="Calibri"/>
                <w:color w:val="FF0000"/>
                <w:sz w:val="22"/>
                <w:u w:val="single"/>
              </w:rPr>
              <w:t>DatumMogelijkOnbekend</w:t>
            </w:r>
          </w:p>
        </w:tc>
        <w:tc>
          <w:tcPr>
            <w:tcW w:w="810" w:type="dxa"/>
          </w:tcPr>
          <w:p w14:paraId="6389FF73" w14:textId="48E56912"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6B238BDB" w14:textId="77777777" w:rsidTr="00E1250A">
        <w:tc>
          <w:tcPr>
            <w:tcW w:w="450" w:type="dxa"/>
          </w:tcPr>
          <w:p w14:paraId="79734AC8"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5708CD25" w14:textId="23FCA6F7"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Datum mededeling verblijfsrecht  </w:t>
            </w:r>
          </w:p>
        </w:tc>
        <w:tc>
          <w:tcPr>
            <w:tcW w:w="4230" w:type="dxa"/>
          </w:tcPr>
          <w:p w14:paraId="07B2F344" w14:textId="2E9E19E3"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De datum van de mededeling van de Minister van Veiligheid en Justitie inzake verblijfsrecht.</w:t>
            </w:r>
          </w:p>
        </w:tc>
        <w:tc>
          <w:tcPr>
            <w:tcW w:w="1080" w:type="dxa"/>
          </w:tcPr>
          <w:p w14:paraId="772B1D9D" w14:textId="377D1D5B" w:rsidR="00B56433" w:rsidRPr="00B56433" w:rsidRDefault="002B3257"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Pr>
                <w:rFonts w:ascii="Calibri" w:hAnsi="Calibri"/>
                <w:color w:val="FF0000"/>
                <w:sz w:val="22"/>
                <w:u w:val="single"/>
              </w:rPr>
              <w:t>DatumMogelijkOnbekend</w:t>
            </w:r>
          </w:p>
        </w:tc>
        <w:tc>
          <w:tcPr>
            <w:tcW w:w="810" w:type="dxa"/>
          </w:tcPr>
          <w:p w14:paraId="4C1C0CCA" w14:textId="6933EE4F"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6E182170" w14:textId="77777777" w:rsidTr="00E1250A">
        <w:tc>
          <w:tcPr>
            <w:tcW w:w="450" w:type="dxa"/>
          </w:tcPr>
          <w:p w14:paraId="0C96B45D"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0C920CF5" w14:textId="416A1660"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color w:val="FF0000"/>
                <w:u w:val="single"/>
              </w:rPr>
              <w:fldChar w:fldCharType="begin" w:fldLock="1"/>
            </w:r>
            <w:r w:rsidRPr="00B56433">
              <w:rPr>
                <w:color w:val="FF0000"/>
                <w:u w:val="single"/>
              </w:rPr>
              <w:instrText xml:space="preserve">MERGEFIELD </w:instrText>
            </w:r>
            <w:r w:rsidRPr="00B56433">
              <w:rPr>
                <w:rFonts w:ascii="Calibri" w:hAnsi="Calibri" w:cs="Calibri"/>
                <w:color w:val="FF0000"/>
                <w:sz w:val="22"/>
                <w:szCs w:val="22"/>
                <w:u w:val="single"/>
              </w:rPr>
              <w:instrText>Att.Name</w:instrText>
            </w:r>
            <w:r w:rsidRPr="00B56433">
              <w:rPr>
                <w:color w:val="FF0000"/>
                <w:u w:val="single"/>
              </w:rPr>
              <w:fldChar w:fldCharType="separate"/>
            </w:r>
            <w:r w:rsidRPr="00B56433">
              <w:rPr>
                <w:rFonts w:ascii="Calibri" w:hAnsi="Calibri" w:cs="Calibri"/>
                <w:color w:val="FF0000"/>
                <w:sz w:val="22"/>
                <w:szCs w:val="22"/>
                <w:u w:val="single"/>
              </w:rPr>
              <w:t>Migratie</w:t>
            </w:r>
            <w:r w:rsidRPr="00B56433">
              <w:rPr>
                <w:color w:val="FF0000"/>
                <w:u w:val="single"/>
              </w:rPr>
              <w:fldChar w:fldCharType="end"/>
            </w:r>
          </w:p>
        </w:tc>
        <w:tc>
          <w:tcPr>
            <w:tcW w:w="4230" w:type="dxa"/>
          </w:tcPr>
          <w:p w14:paraId="5A07DD2F" w14:textId="1DE94954"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color w:val="FF0000"/>
                <w:u w:val="single"/>
              </w:rPr>
              <w:fldChar w:fldCharType="begin" w:fldLock="1"/>
            </w:r>
            <w:r w:rsidRPr="00B56433">
              <w:rPr>
                <w:color w:val="FF0000"/>
                <w:u w:val="single"/>
              </w:rPr>
              <w:instrText xml:space="preserve">MERGEFIELD </w:instrText>
            </w:r>
            <w:r w:rsidRPr="00B56433">
              <w:rPr>
                <w:rFonts w:ascii="Calibri" w:hAnsi="Calibri" w:cs="Calibri"/>
                <w:color w:val="FF0000"/>
                <w:sz w:val="22"/>
                <w:szCs w:val="22"/>
                <w:u w:val="single"/>
              </w:rPr>
              <w:instrText>Att.Notes</w:instrText>
            </w:r>
            <w:r w:rsidRPr="00B56433">
              <w:rPr>
                <w:color w:val="FF0000"/>
                <w:u w:val="single"/>
              </w:rPr>
              <w:fldChar w:fldCharType="end"/>
            </w:r>
          </w:p>
        </w:tc>
        <w:tc>
          <w:tcPr>
            <w:tcW w:w="1080" w:type="dxa"/>
          </w:tcPr>
          <w:p w14:paraId="7ABD272B" w14:textId="19AED6F0"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color w:val="FF0000"/>
                <w:u w:val="single"/>
              </w:rPr>
              <w:fldChar w:fldCharType="begin" w:fldLock="1"/>
            </w:r>
            <w:r w:rsidRPr="00B56433">
              <w:rPr>
                <w:color w:val="FF0000"/>
                <w:u w:val="single"/>
              </w:rPr>
              <w:instrText xml:space="preserve">MERGEFIELD </w:instrText>
            </w:r>
            <w:r w:rsidRPr="00B56433">
              <w:rPr>
                <w:rFonts w:ascii="Calibri" w:hAnsi="Calibri" w:cs="Calibri"/>
                <w:color w:val="FF0000"/>
                <w:u w:val="single"/>
              </w:rPr>
              <w:instrText>Att.Type</w:instrText>
            </w:r>
            <w:r w:rsidRPr="00B56433">
              <w:rPr>
                <w:color w:val="FF0000"/>
                <w:u w:val="single"/>
              </w:rPr>
              <w:fldChar w:fldCharType="separate"/>
            </w:r>
            <w:r w:rsidRPr="00B56433">
              <w:rPr>
                <w:rFonts w:ascii="Calibri" w:hAnsi="Calibri" w:cs="Calibri"/>
                <w:color w:val="FF0000"/>
                <w:u w:val="single"/>
              </w:rPr>
              <w:t>Migratie INGESCHREVEN NATUURLIJK PERSOON</w:t>
            </w:r>
            <w:r w:rsidRPr="00B56433">
              <w:rPr>
                <w:color w:val="FF0000"/>
                <w:u w:val="single"/>
              </w:rPr>
              <w:fldChar w:fldCharType="end"/>
            </w:r>
          </w:p>
        </w:tc>
        <w:tc>
          <w:tcPr>
            <w:tcW w:w="810" w:type="dxa"/>
          </w:tcPr>
          <w:p w14:paraId="45948752" w14:textId="63786A3C"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color w:val="FF0000"/>
                <w:u w:val="single"/>
              </w:rPr>
              <w:fldChar w:fldCharType="begin" w:fldLock="1"/>
            </w:r>
            <w:r w:rsidRPr="00B56433">
              <w:rPr>
                <w:color w:val="FF0000"/>
                <w:u w:val="single"/>
              </w:rPr>
              <w:instrText xml:space="preserve">MERGEFIELD </w:instrText>
            </w:r>
            <w:r w:rsidRPr="00B56433">
              <w:rPr>
                <w:rFonts w:ascii="Calibri" w:hAnsi="Calibri" w:cs="Calibri"/>
                <w:color w:val="FF0000"/>
                <w:sz w:val="22"/>
                <w:szCs w:val="22"/>
                <w:u w:val="single"/>
              </w:rPr>
              <w:instrText>Att.LowerBound</w:instrText>
            </w:r>
            <w:r w:rsidRPr="00B56433">
              <w:rPr>
                <w:color w:val="FF0000"/>
                <w:u w:val="single"/>
              </w:rPr>
              <w:fldChar w:fldCharType="separate"/>
            </w:r>
            <w:r w:rsidRPr="00B56433">
              <w:rPr>
                <w:rFonts w:ascii="Calibri" w:hAnsi="Calibri" w:cs="Calibri"/>
                <w:color w:val="FF0000"/>
                <w:sz w:val="22"/>
                <w:szCs w:val="22"/>
                <w:u w:val="single"/>
              </w:rPr>
              <w:t>0</w:t>
            </w:r>
            <w:r w:rsidRPr="00B56433">
              <w:rPr>
                <w:color w:val="FF0000"/>
                <w:u w:val="single"/>
              </w:rPr>
              <w:fldChar w:fldCharType="end"/>
            </w:r>
            <w:r w:rsidRPr="00B56433">
              <w:rPr>
                <w:rFonts w:ascii="Calibri" w:hAnsi="Calibri" w:cs="Calibri"/>
                <w:color w:val="FF0000"/>
                <w:sz w:val="22"/>
                <w:szCs w:val="22"/>
                <w:u w:val="single"/>
              </w:rPr>
              <w:t xml:space="preserve"> - </w:t>
            </w:r>
            <w:r w:rsidRPr="00B56433">
              <w:rPr>
                <w:rFonts w:ascii="Calibri" w:hAnsi="Calibri" w:cs="Calibri"/>
                <w:color w:val="FF0000"/>
                <w:sz w:val="22"/>
                <w:szCs w:val="22"/>
                <w:u w:val="single"/>
              </w:rPr>
              <w:fldChar w:fldCharType="begin" w:fldLock="1"/>
            </w:r>
            <w:r w:rsidRPr="00B56433">
              <w:rPr>
                <w:rFonts w:ascii="Calibri" w:hAnsi="Calibri" w:cs="Calibri"/>
                <w:color w:val="FF0000"/>
                <w:sz w:val="22"/>
                <w:szCs w:val="22"/>
                <w:u w:val="single"/>
              </w:rPr>
              <w:instrText>MERGEFIELD Att.UpperBound</w:instrText>
            </w:r>
            <w:r w:rsidRPr="00B56433">
              <w:rPr>
                <w:rFonts w:ascii="Calibri" w:hAnsi="Calibri" w:cs="Calibri"/>
                <w:color w:val="FF0000"/>
                <w:sz w:val="22"/>
                <w:szCs w:val="22"/>
                <w:u w:val="single"/>
              </w:rPr>
              <w:fldChar w:fldCharType="separate"/>
            </w:r>
            <w:r w:rsidRPr="00B56433">
              <w:rPr>
                <w:rFonts w:ascii="Calibri" w:hAnsi="Calibri" w:cs="Calibri"/>
                <w:color w:val="FF0000"/>
                <w:sz w:val="22"/>
                <w:szCs w:val="22"/>
                <w:u w:val="single"/>
              </w:rPr>
              <w:t>1</w:t>
            </w:r>
            <w:r w:rsidRPr="00B56433">
              <w:rPr>
                <w:rFonts w:ascii="Calibri" w:hAnsi="Calibri" w:cs="Calibri"/>
                <w:color w:val="FF0000"/>
                <w:sz w:val="22"/>
                <w:szCs w:val="22"/>
                <w:u w:val="single"/>
              </w:rPr>
              <w:fldChar w:fldCharType="end"/>
            </w:r>
          </w:p>
        </w:tc>
      </w:tr>
      <w:tr w:rsidR="00B56433" w:rsidRPr="00D42B42" w14:paraId="47DCAEAB" w14:textId="77777777" w:rsidTr="00E1250A">
        <w:tc>
          <w:tcPr>
            <w:tcW w:w="450" w:type="dxa"/>
          </w:tcPr>
          <w:p w14:paraId="27D3B340"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7F9075B0" w14:textId="1D9070B7"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Soort migratie  </w:t>
            </w:r>
          </w:p>
        </w:tc>
        <w:tc>
          <w:tcPr>
            <w:tcW w:w="4230" w:type="dxa"/>
          </w:tcPr>
          <w:p w14:paraId="63FFE02A" w14:textId="4940EC0E"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Aanduiding die aangeeft dat het een emigratie of een immigratie betreft.</w:t>
            </w:r>
          </w:p>
        </w:tc>
        <w:tc>
          <w:tcPr>
            <w:tcW w:w="1080" w:type="dxa"/>
          </w:tcPr>
          <w:p w14:paraId="6A47956E" w14:textId="5AACAB2D"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soort migratie</w:t>
            </w:r>
          </w:p>
        </w:tc>
        <w:tc>
          <w:tcPr>
            <w:tcW w:w="810" w:type="dxa"/>
          </w:tcPr>
          <w:p w14:paraId="573C858F" w14:textId="2D2FD23D"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1 - 1</w:t>
            </w:r>
          </w:p>
        </w:tc>
      </w:tr>
      <w:tr w:rsidR="00B56433" w:rsidRPr="00D42B42" w14:paraId="2EB71DB6" w14:textId="77777777" w:rsidTr="00E1250A">
        <w:tc>
          <w:tcPr>
            <w:tcW w:w="450" w:type="dxa"/>
          </w:tcPr>
          <w:p w14:paraId="45DEA742"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09C37854" w14:textId="1EA12F6D"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Reden wijziging migratie  </w:t>
            </w:r>
          </w:p>
        </w:tc>
        <w:tc>
          <w:tcPr>
            <w:tcW w:w="4230" w:type="dxa"/>
          </w:tcPr>
          <w:p w14:paraId="2AEBF0D4" w14:textId="28A52418"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 xml:space="preserve">Aanduiding die aangeeft waarom de migratie is opgenomen. </w:t>
            </w:r>
          </w:p>
        </w:tc>
        <w:tc>
          <w:tcPr>
            <w:tcW w:w="1080" w:type="dxa"/>
          </w:tcPr>
          <w:p w14:paraId="3882C557" w14:textId="626668BC"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reden wijziging adres</w:t>
            </w:r>
          </w:p>
        </w:tc>
        <w:tc>
          <w:tcPr>
            <w:tcW w:w="810" w:type="dxa"/>
          </w:tcPr>
          <w:p w14:paraId="0BD969A9" w14:textId="0DCCE119"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3B49B395" w14:textId="77777777" w:rsidTr="00E1250A">
        <w:tc>
          <w:tcPr>
            <w:tcW w:w="450" w:type="dxa"/>
          </w:tcPr>
          <w:p w14:paraId="3F9205C5"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5FF42D8E" w14:textId="07E425AC"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Aangever migratie  </w:t>
            </w:r>
          </w:p>
        </w:tc>
        <w:tc>
          <w:tcPr>
            <w:tcW w:w="4230" w:type="dxa"/>
          </w:tcPr>
          <w:p w14:paraId="35849C5E" w14:textId="5685E3B1"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De hoedanigheid van de persoon die aangifte van emigratie heeft gedaan, ten opzichte van de persoon wiens emigratie is aangegeven.</w:t>
            </w:r>
          </w:p>
        </w:tc>
        <w:tc>
          <w:tcPr>
            <w:tcW w:w="1080" w:type="dxa"/>
          </w:tcPr>
          <w:p w14:paraId="3B6F9EAF" w14:textId="697CDD95"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aangever</w:t>
            </w:r>
          </w:p>
        </w:tc>
        <w:tc>
          <w:tcPr>
            <w:tcW w:w="810" w:type="dxa"/>
          </w:tcPr>
          <w:p w14:paraId="442785ED" w14:textId="764D86A0"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41F95BD6" w14:textId="77777777" w:rsidTr="00E1250A">
        <w:tc>
          <w:tcPr>
            <w:tcW w:w="450" w:type="dxa"/>
          </w:tcPr>
          <w:p w14:paraId="20EA44B9"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565B3C8E" w14:textId="17329EBD"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w:t>
            </w:r>
            <w:r w:rsidRPr="00065BB7">
              <w:rPr>
                <w:rFonts w:ascii="Calibri" w:hAnsi="Calibri"/>
                <w:sz w:val="22"/>
                <w:u w:val="single"/>
              </w:rPr>
              <w:t>Land</w:t>
            </w:r>
            <w:r w:rsidRPr="00B56433">
              <w:rPr>
                <w:rFonts w:ascii="Calibri" w:hAnsi="Calibri"/>
                <w:color w:val="FF0000"/>
                <w:sz w:val="22"/>
                <w:u w:val="single"/>
              </w:rPr>
              <w:t xml:space="preserve">/gebied migratie  </w:t>
            </w:r>
          </w:p>
        </w:tc>
        <w:tc>
          <w:tcPr>
            <w:tcW w:w="4230" w:type="dxa"/>
          </w:tcPr>
          <w:p w14:paraId="052EFB24" w14:textId="0C0080D2"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 xml:space="preserve">Land of gebied van vorig of volgend verblijf. </w:t>
            </w:r>
          </w:p>
        </w:tc>
        <w:tc>
          <w:tcPr>
            <w:tcW w:w="1080" w:type="dxa"/>
          </w:tcPr>
          <w:p w14:paraId="7665489A" w14:textId="0A5AA8B2"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LAND</w:t>
            </w:r>
          </w:p>
        </w:tc>
        <w:tc>
          <w:tcPr>
            <w:tcW w:w="810" w:type="dxa"/>
          </w:tcPr>
          <w:p w14:paraId="269F2273" w14:textId="5306752D"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1 - 1</w:t>
            </w:r>
          </w:p>
        </w:tc>
      </w:tr>
      <w:tr w:rsidR="00B56433" w:rsidRPr="00D42B42" w14:paraId="05D85AA7" w14:textId="77777777" w:rsidTr="00E1250A">
        <w:tc>
          <w:tcPr>
            <w:tcW w:w="450" w:type="dxa"/>
          </w:tcPr>
          <w:p w14:paraId="7FB8D8B3"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715E4B01" w14:textId="39CA283F"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Buitenlandse adres regel migratie 1  </w:t>
            </w:r>
          </w:p>
        </w:tc>
        <w:tc>
          <w:tcPr>
            <w:tcW w:w="4230" w:type="dxa"/>
          </w:tcPr>
          <w:p w14:paraId="4970487E" w14:textId="1B76DE1E"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Adresregel voor het buitenlandse adres.</w:t>
            </w:r>
          </w:p>
        </w:tc>
        <w:tc>
          <w:tcPr>
            <w:tcW w:w="1080" w:type="dxa"/>
          </w:tcPr>
          <w:p w14:paraId="7399EF99" w14:textId="3A33E796"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AN35</w:t>
            </w:r>
          </w:p>
        </w:tc>
        <w:tc>
          <w:tcPr>
            <w:tcW w:w="810" w:type="dxa"/>
          </w:tcPr>
          <w:p w14:paraId="7389BB03" w14:textId="7448324A"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3A2DB95A" w14:textId="77777777" w:rsidTr="00E1250A">
        <w:tc>
          <w:tcPr>
            <w:tcW w:w="450" w:type="dxa"/>
          </w:tcPr>
          <w:p w14:paraId="12AFCA29"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7CEB392B" w14:textId="10BE480F"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Buitenlandse adres regel migratie 2  </w:t>
            </w:r>
          </w:p>
        </w:tc>
        <w:tc>
          <w:tcPr>
            <w:tcW w:w="4230" w:type="dxa"/>
          </w:tcPr>
          <w:p w14:paraId="66FD2240" w14:textId="6EDF0EA2"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Adresregel voor het buitenlandse adres.</w:t>
            </w:r>
          </w:p>
        </w:tc>
        <w:tc>
          <w:tcPr>
            <w:tcW w:w="1080" w:type="dxa"/>
          </w:tcPr>
          <w:p w14:paraId="1817E637" w14:textId="7E415CFA"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AN35</w:t>
            </w:r>
          </w:p>
        </w:tc>
        <w:tc>
          <w:tcPr>
            <w:tcW w:w="810" w:type="dxa"/>
          </w:tcPr>
          <w:p w14:paraId="67E79436" w14:textId="2C98D3E3"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43E9C75F" w14:textId="77777777" w:rsidTr="00E1250A">
        <w:tc>
          <w:tcPr>
            <w:tcW w:w="450" w:type="dxa"/>
          </w:tcPr>
          <w:p w14:paraId="37B1AD97"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365D58A4" w14:textId="7E05890C"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Buitenlandse adres regel migratie 3  </w:t>
            </w:r>
          </w:p>
        </w:tc>
        <w:tc>
          <w:tcPr>
            <w:tcW w:w="4230" w:type="dxa"/>
          </w:tcPr>
          <w:p w14:paraId="361E5CCD" w14:textId="35678C8B"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Adresregel voor het buitenlandse adres.</w:t>
            </w:r>
          </w:p>
        </w:tc>
        <w:tc>
          <w:tcPr>
            <w:tcW w:w="1080" w:type="dxa"/>
          </w:tcPr>
          <w:p w14:paraId="45DAFA6A" w14:textId="60877BA6"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AN35</w:t>
            </w:r>
          </w:p>
        </w:tc>
        <w:tc>
          <w:tcPr>
            <w:tcW w:w="810" w:type="dxa"/>
          </w:tcPr>
          <w:p w14:paraId="7CC59B75" w14:textId="489F7043"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68577522" w14:textId="77777777" w:rsidTr="00E1250A">
        <w:tc>
          <w:tcPr>
            <w:tcW w:w="450" w:type="dxa"/>
          </w:tcPr>
          <w:p w14:paraId="074D5653"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3CF567EC" w14:textId="27A295D4"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Buitenlandse adres regel migratie 4  </w:t>
            </w:r>
          </w:p>
        </w:tc>
        <w:tc>
          <w:tcPr>
            <w:tcW w:w="4230" w:type="dxa"/>
          </w:tcPr>
          <w:p w14:paraId="2DA0A44C" w14:textId="235AB78A"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Adresregel voor het buitenlandse adres.</w:t>
            </w:r>
          </w:p>
        </w:tc>
        <w:tc>
          <w:tcPr>
            <w:tcW w:w="1080" w:type="dxa"/>
          </w:tcPr>
          <w:p w14:paraId="06CBD01A" w14:textId="6A3FF495"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AN35</w:t>
            </w:r>
          </w:p>
        </w:tc>
        <w:tc>
          <w:tcPr>
            <w:tcW w:w="810" w:type="dxa"/>
          </w:tcPr>
          <w:p w14:paraId="53FB3CC7" w14:textId="3296F4F6"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5FE62333" w14:textId="77777777" w:rsidTr="00E1250A">
        <w:tc>
          <w:tcPr>
            <w:tcW w:w="450" w:type="dxa"/>
          </w:tcPr>
          <w:p w14:paraId="5A65D82B"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1022C483" w14:textId="64404C5E"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Buitenlandse adres regel migratie 5  </w:t>
            </w:r>
          </w:p>
        </w:tc>
        <w:tc>
          <w:tcPr>
            <w:tcW w:w="4230" w:type="dxa"/>
          </w:tcPr>
          <w:p w14:paraId="20D995BB" w14:textId="11BEAB89"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Adresregel voor het buitenlandse adres.</w:t>
            </w:r>
          </w:p>
        </w:tc>
        <w:tc>
          <w:tcPr>
            <w:tcW w:w="1080" w:type="dxa"/>
          </w:tcPr>
          <w:p w14:paraId="5651ECFE" w14:textId="5AC76422"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AN35</w:t>
            </w:r>
          </w:p>
        </w:tc>
        <w:tc>
          <w:tcPr>
            <w:tcW w:w="810" w:type="dxa"/>
          </w:tcPr>
          <w:p w14:paraId="1FFD9FBF" w14:textId="2E59637D"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5584B14A" w14:textId="77777777" w:rsidTr="00E1250A">
        <w:tc>
          <w:tcPr>
            <w:tcW w:w="450" w:type="dxa"/>
          </w:tcPr>
          <w:p w14:paraId="744B7731"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0E289122" w14:textId="364A84E8"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 xml:space="preserve">- Buitenlandse adres regel migratie 6  </w:t>
            </w:r>
          </w:p>
        </w:tc>
        <w:tc>
          <w:tcPr>
            <w:tcW w:w="4230" w:type="dxa"/>
          </w:tcPr>
          <w:p w14:paraId="45548245" w14:textId="63D99198"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B56433">
              <w:rPr>
                <w:rFonts w:ascii="Calibri" w:hAnsi="Calibri"/>
                <w:color w:val="FF0000"/>
                <w:sz w:val="22"/>
                <w:u w:val="single"/>
              </w:rPr>
              <w:t>Adresregel voor het buitenlandse adres.</w:t>
            </w:r>
          </w:p>
        </w:tc>
        <w:tc>
          <w:tcPr>
            <w:tcW w:w="1080" w:type="dxa"/>
          </w:tcPr>
          <w:p w14:paraId="56165E64" w14:textId="2CB361D7" w:rsidR="00B56433" w:rsidRPr="00B56433"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r w:rsidRPr="00B56433">
              <w:rPr>
                <w:rFonts w:ascii="Calibri" w:hAnsi="Calibri"/>
                <w:color w:val="FF0000"/>
                <w:sz w:val="22"/>
                <w:u w:val="single"/>
              </w:rPr>
              <w:t>AN35</w:t>
            </w:r>
          </w:p>
        </w:tc>
        <w:tc>
          <w:tcPr>
            <w:tcW w:w="810" w:type="dxa"/>
          </w:tcPr>
          <w:p w14:paraId="33300D8D" w14:textId="78BD44FA" w:rsidR="00B56433" w:rsidRPr="00B56433" w:rsidRDefault="00B56433"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B56433">
              <w:rPr>
                <w:rFonts w:ascii="Calibri" w:hAnsi="Calibri"/>
                <w:color w:val="FF0000"/>
                <w:sz w:val="22"/>
                <w:u w:val="single"/>
              </w:rPr>
              <w:t>0 - 1</w:t>
            </w:r>
          </w:p>
        </w:tc>
      </w:tr>
      <w:tr w:rsidR="00B56433" w:rsidRPr="00D42B42" w14:paraId="31BF1110" w14:textId="77777777" w:rsidTr="00E1250A">
        <w:tc>
          <w:tcPr>
            <w:tcW w:w="450" w:type="dxa"/>
          </w:tcPr>
          <w:p w14:paraId="5566960C"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5B97373B"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p>
        </w:tc>
        <w:tc>
          <w:tcPr>
            <w:tcW w:w="4230" w:type="dxa"/>
          </w:tcPr>
          <w:p w14:paraId="532EA959"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p>
        </w:tc>
        <w:tc>
          <w:tcPr>
            <w:tcW w:w="1080" w:type="dxa"/>
          </w:tcPr>
          <w:p w14:paraId="4023B025" w14:textId="77777777" w:rsidR="00B56433" w:rsidRPr="00D54C45" w:rsidRDefault="00B56433" w:rsidP="0020774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rPr>
            </w:pPr>
          </w:p>
        </w:tc>
        <w:tc>
          <w:tcPr>
            <w:tcW w:w="810" w:type="dxa"/>
          </w:tcPr>
          <w:p w14:paraId="34295C1A" w14:textId="77777777" w:rsidR="00B56433" w:rsidRPr="00D42B42" w:rsidRDefault="00B56433"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p>
        </w:tc>
      </w:tr>
    </w:tbl>
    <w:p w14:paraId="6D90B46C"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709D8828" w14:textId="77777777" w:rsidTr="00D42B42">
        <w:tc>
          <w:tcPr>
            <w:tcW w:w="9360" w:type="dxa"/>
            <w:gridSpan w:val="3"/>
            <w:hideMark/>
          </w:tcPr>
          <w:p w14:paraId="63668F8A" w14:textId="6F1C6202"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60A00934" w14:textId="77777777" w:rsidTr="00D42B42">
        <w:tc>
          <w:tcPr>
            <w:tcW w:w="450" w:type="dxa"/>
          </w:tcPr>
          <w:p w14:paraId="667D5D5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7273BC4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5D0B0D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0C20C7D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705A46" w14:paraId="0BFB5F0E" w14:textId="77777777" w:rsidTr="00D42B42">
        <w:tc>
          <w:tcPr>
            <w:tcW w:w="450" w:type="dxa"/>
          </w:tcPr>
          <w:p w14:paraId="768DF843"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lang w:val="en-AU"/>
              </w:rPr>
            </w:pPr>
          </w:p>
        </w:tc>
        <w:tc>
          <w:tcPr>
            <w:tcW w:w="2790" w:type="dxa"/>
            <w:hideMark/>
          </w:tcPr>
          <w:p w14:paraId="3F7A238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HUISHOUDEN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0..1</w:t>
            </w:r>
            <w:r w:rsidRPr="00705A46">
              <w:rPr>
                <w:rFonts w:ascii="Arial" w:hAnsi="Arial" w:cs="Arial"/>
                <w:sz w:val="20"/>
                <w:szCs w:val="20"/>
                <w:lang w:val="en-AU"/>
              </w:rPr>
              <w:fldChar w:fldCharType="end"/>
            </w:r>
            <w:r w:rsidRPr="00705A46">
              <w:rPr>
                <w:rFonts w:ascii="Calibri" w:hAnsi="Calibri" w:cs="Calibri"/>
                <w:sz w:val="22"/>
                <w:szCs w:val="22"/>
              </w:rPr>
              <w:t>]</w:t>
            </w:r>
          </w:p>
          <w:p w14:paraId="4BB15E7C"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heeft</w:t>
            </w:r>
            <w:r w:rsidRPr="00705A46">
              <w:rPr>
                <w:rFonts w:ascii="Arial" w:hAnsi="Arial" w:cs="Arial"/>
                <w:sz w:val="20"/>
                <w:szCs w:val="20"/>
                <w:lang w:val="en-AU"/>
              </w:rPr>
              <w:fldChar w:fldCharType="end"/>
            </w:r>
          </w:p>
          <w:p w14:paraId="6E82AB9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INGESCHREVEN NATUURLIJK PERSOON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25FD92F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end"/>
            </w:r>
          </w:p>
        </w:tc>
      </w:tr>
      <w:tr w:rsidR="00D42B42" w:rsidRPr="00705A46" w14:paraId="01AB48BD" w14:textId="77777777" w:rsidTr="00D42B42">
        <w:trPr>
          <w:trHeight w:hRule="exact" w:val="128"/>
        </w:trPr>
        <w:tc>
          <w:tcPr>
            <w:tcW w:w="450" w:type="dxa"/>
          </w:tcPr>
          <w:p w14:paraId="457A495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lang w:val="en-AU"/>
              </w:rPr>
            </w:pPr>
          </w:p>
        </w:tc>
        <w:tc>
          <w:tcPr>
            <w:tcW w:w="2790" w:type="dxa"/>
          </w:tcPr>
          <w:p w14:paraId="7F5C83B7"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lang w:val="en-AU"/>
              </w:rPr>
            </w:pPr>
          </w:p>
        </w:tc>
        <w:tc>
          <w:tcPr>
            <w:tcW w:w="6120" w:type="dxa"/>
          </w:tcPr>
          <w:p w14:paraId="1B36000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65D2693E" w14:textId="77777777" w:rsidTr="00D42B42">
        <w:trPr>
          <w:trHeight w:hRule="exact" w:val="128"/>
        </w:trPr>
        <w:tc>
          <w:tcPr>
            <w:tcW w:w="450" w:type="dxa"/>
          </w:tcPr>
          <w:p w14:paraId="762F618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12BCEDB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74F7E9D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44B8B815" w14:textId="77777777" w:rsidTr="00D42B42">
        <w:trPr>
          <w:trHeight w:hRule="exact" w:val="128"/>
        </w:trPr>
        <w:tc>
          <w:tcPr>
            <w:tcW w:w="450" w:type="dxa"/>
          </w:tcPr>
          <w:p w14:paraId="5D57E47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0FE43FD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4272AF37"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1037A543" w14:textId="77777777" w:rsidTr="00D42B42">
        <w:trPr>
          <w:trHeight w:hRule="exact" w:val="128"/>
        </w:trPr>
        <w:tc>
          <w:tcPr>
            <w:tcW w:w="450" w:type="dxa"/>
          </w:tcPr>
          <w:p w14:paraId="7B318D0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36FC81C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100AFA7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78A38D58" w14:textId="77777777" w:rsidTr="00D42B42">
        <w:tc>
          <w:tcPr>
            <w:tcW w:w="450" w:type="dxa"/>
          </w:tcPr>
          <w:p w14:paraId="41CBC2BF"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hideMark/>
          </w:tcPr>
          <w:p w14:paraId="40FAF732"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INGESCHREVEN NATUURLIJK PERSOON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p w14:paraId="76EA22E3"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lastRenderedPageBreak/>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is ingeschreven op</w:t>
            </w:r>
            <w:r w:rsidRPr="00705A46">
              <w:rPr>
                <w:rFonts w:ascii="Arial" w:hAnsi="Arial" w:cs="Arial"/>
                <w:sz w:val="20"/>
                <w:szCs w:val="20"/>
                <w:lang w:val="en-AU"/>
              </w:rPr>
              <w:fldChar w:fldCharType="end"/>
            </w:r>
          </w:p>
          <w:p w14:paraId="0F49439F"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NUMMERAANDUIDING</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0..1</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08B3E6A2"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lastRenderedPageBreak/>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end"/>
            </w:r>
          </w:p>
        </w:tc>
      </w:tr>
      <w:tr w:rsidR="00D42B42" w:rsidRPr="00705A46" w14:paraId="288F2EE4" w14:textId="77777777" w:rsidTr="00D42B42">
        <w:trPr>
          <w:trHeight w:hRule="exact" w:val="128"/>
        </w:trPr>
        <w:tc>
          <w:tcPr>
            <w:tcW w:w="450" w:type="dxa"/>
          </w:tcPr>
          <w:p w14:paraId="3572678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lang w:val="en-AU"/>
              </w:rPr>
            </w:pPr>
          </w:p>
        </w:tc>
        <w:tc>
          <w:tcPr>
            <w:tcW w:w="2790" w:type="dxa"/>
          </w:tcPr>
          <w:p w14:paraId="00FA519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lang w:val="en-AU"/>
              </w:rPr>
            </w:pPr>
          </w:p>
        </w:tc>
        <w:tc>
          <w:tcPr>
            <w:tcW w:w="6120" w:type="dxa"/>
          </w:tcPr>
          <w:p w14:paraId="1E1862B3"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1CF90BC5" w14:textId="77777777" w:rsidTr="00D42B42">
        <w:tc>
          <w:tcPr>
            <w:tcW w:w="450" w:type="dxa"/>
          </w:tcPr>
          <w:p w14:paraId="1806B93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hideMark/>
          </w:tcPr>
          <w:p w14:paraId="54FBF650"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Element.Name</w:instrText>
            </w:r>
            <w:r w:rsidRPr="00705A46">
              <w:rPr>
                <w:rFonts w:ascii="Calibri" w:hAnsi="Calibri" w:cs="Calibri"/>
                <w:sz w:val="22"/>
                <w:szCs w:val="22"/>
              </w:rPr>
              <w:fldChar w:fldCharType="separate"/>
            </w:r>
            <w:r w:rsidRPr="00705A46">
              <w:rPr>
                <w:rFonts w:ascii="Calibri" w:hAnsi="Calibri" w:cs="Calibri"/>
                <w:sz w:val="22"/>
                <w:szCs w:val="22"/>
              </w:rPr>
              <w:t>INGESCHREVEN NATUURLIJK PERSOON</w:t>
            </w:r>
            <w:r w:rsidRPr="00705A46">
              <w:rPr>
                <w:rFonts w:ascii="Calibri" w:hAnsi="Calibri" w:cs="Calibri"/>
                <w:sz w:val="22"/>
                <w:szCs w:val="22"/>
              </w:rPr>
              <w:fldChar w:fldCharType="end"/>
            </w:r>
            <w:r w:rsidRPr="00705A46">
              <w:rPr>
                <w:rFonts w:ascii="Calibri" w:hAnsi="Calibri" w:cs="Calibri"/>
                <w:sz w:val="22"/>
                <w:szCs w:val="22"/>
              </w:rPr>
              <w:t xml:space="preserve">  </w:t>
            </w:r>
          </w:p>
          <w:p w14:paraId="61254B4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Connector.Name</w:instrText>
            </w:r>
            <w:r w:rsidRPr="00705A46">
              <w:rPr>
                <w:rFonts w:ascii="Calibri" w:hAnsi="Calibri" w:cs="Calibri"/>
                <w:sz w:val="22"/>
                <w:szCs w:val="22"/>
              </w:rPr>
              <w:fldChar w:fldCharType="separate"/>
            </w:r>
            <w:r w:rsidRPr="00705A46">
              <w:rPr>
                <w:rFonts w:ascii="Calibri" w:hAnsi="Calibri" w:cs="Calibri"/>
                <w:sz w:val="22"/>
                <w:szCs w:val="22"/>
              </w:rPr>
              <w:t>is specialisatie van</w:t>
            </w:r>
            <w:r w:rsidRPr="00705A46">
              <w:rPr>
                <w:rFonts w:ascii="Calibri" w:hAnsi="Calibri" w:cs="Calibri"/>
                <w:sz w:val="22"/>
                <w:szCs w:val="22"/>
              </w:rPr>
              <w:fldChar w:fldCharType="end"/>
            </w:r>
          </w:p>
          <w:p w14:paraId="6EC55CF2"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Element.Name</w:instrText>
            </w:r>
            <w:r w:rsidRPr="00705A46">
              <w:rPr>
                <w:rFonts w:ascii="Calibri" w:hAnsi="Calibri" w:cs="Calibri"/>
                <w:sz w:val="22"/>
                <w:szCs w:val="22"/>
              </w:rPr>
              <w:fldChar w:fldCharType="separate"/>
            </w:r>
            <w:r w:rsidRPr="00705A46">
              <w:rPr>
                <w:rFonts w:ascii="Calibri" w:hAnsi="Calibri" w:cs="Calibri"/>
                <w:sz w:val="22"/>
                <w:szCs w:val="22"/>
              </w:rPr>
              <w:t>NATUURLIJK PERSOON</w:t>
            </w:r>
            <w:r w:rsidRPr="00705A46">
              <w:rPr>
                <w:rFonts w:ascii="Calibri" w:hAnsi="Calibri" w:cs="Calibri"/>
                <w:sz w:val="22"/>
                <w:szCs w:val="22"/>
              </w:rPr>
              <w:fldChar w:fldCharType="end"/>
            </w: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ConnTarget.Cardinality</w:instrText>
            </w:r>
            <w:r w:rsidRPr="00705A46">
              <w:rPr>
                <w:rFonts w:ascii="Calibri" w:hAnsi="Calibri" w:cs="Calibri"/>
                <w:sz w:val="22"/>
                <w:szCs w:val="22"/>
              </w:rPr>
              <w:fldChar w:fldCharType="end"/>
            </w:r>
          </w:p>
        </w:tc>
        <w:tc>
          <w:tcPr>
            <w:tcW w:w="6120" w:type="dxa"/>
            <w:hideMark/>
          </w:tcPr>
          <w:p w14:paraId="248BA9A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Connector.Notes</w:instrText>
            </w:r>
            <w:r w:rsidRPr="00705A46">
              <w:rPr>
                <w:rFonts w:ascii="Calibri" w:hAnsi="Calibri" w:cs="Calibri"/>
                <w:sz w:val="22"/>
                <w:szCs w:val="22"/>
              </w:rPr>
              <w:fldChar w:fldCharType="end"/>
            </w:r>
          </w:p>
        </w:tc>
      </w:tr>
      <w:tr w:rsidR="00D42B42" w:rsidRPr="00705A46" w14:paraId="4EAE6631" w14:textId="77777777" w:rsidTr="00D42B42">
        <w:trPr>
          <w:trHeight w:hRule="exact" w:val="128"/>
        </w:trPr>
        <w:tc>
          <w:tcPr>
            <w:tcW w:w="450" w:type="dxa"/>
          </w:tcPr>
          <w:p w14:paraId="194547B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tcPr>
          <w:p w14:paraId="11DC94A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563F1FA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485C2968" w14:textId="77777777" w:rsidTr="00D42B42">
        <w:tc>
          <w:tcPr>
            <w:tcW w:w="450" w:type="dxa"/>
          </w:tcPr>
          <w:p w14:paraId="139350C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hideMark/>
          </w:tcPr>
          <w:p w14:paraId="158F8AA3"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Element.Name</w:instrText>
            </w:r>
            <w:r w:rsidRPr="00705A46">
              <w:rPr>
                <w:rFonts w:ascii="Calibri" w:hAnsi="Calibri" w:cs="Calibri"/>
                <w:sz w:val="22"/>
                <w:szCs w:val="22"/>
              </w:rPr>
              <w:fldChar w:fldCharType="separate"/>
            </w:r>
            <w:r w:rsidRPr="00705A46">
              <w:rPr>
                <w:rFonts w:ascii="Calibri" w:hAnsi="Calibri" w:cs="Calibri"/>
                <w:sz w:val="22"/>
                <w:szCs w:val="22"/>
              </w:rPr>
              <w:t>INGEZETENE</w:t>
            </w:r>
            <w:r w:rsidRPr="00705A46">
              <w:rPr>
                <w:rFonts w:ascii="Calibri" w:hAnsi="Calibri" w:cs="Calibri"/>
                <w:sz w:val="22"/>
                <w:szCs w:val="22"/>
              </w:rPr>
              <w:fldChar w:fldCharType="end"/>
            </w:r>
            <w:r w:rsidRPr="00705A46">
              <w:rPr>
                <w:rFonts w:ascii="Calibri" w:hAnsi="Calibri" w:cs="Calibri"/>
                <w:sz w:val="22"/>
                <w:szCs w:val="22"/>
              </w:rPr>
              <w:t xml:space="preserve">  </w:t>
            </w:r>
          </w:p>
          <w:p w14:paraId="3EC6519A"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Connector.Name</w:instrText>
            </w:r>
            <w:r w:rsidRPr="00705A46">
              <w:rPr>
                <w:rFonts w:ascii="Calibri" w:hAnsi="Calibri" w:cs="Calibri"/>
                <w:sz w:val="22"/>
                <w:szCs w:val="22"/>
              </w:rPr>
              <w:fldChar w:fldCharType="separate"/>
            </w:r>
            <w:r w:rsidRPr="00705A46">
              <w:rPr>
                <w:rFonts w:ascii="Calibri" w:hAnsi="Calibri" w:cs="Calibri"/>
                <w:sz w:val="22"/>
                <w:szCs w:val="22"/>
              </w:rPr>
              <w:t>is specialisatie van</w:t>
            </w:r>
            <w:r w:rsidRPr="00705A46">
              <w:rPr>
                <w:rFonts w:ascii="Calibri" w:hAnsi="Calibri" w:cs="Calibri"/>
                <w:sz w:val="22"/>
                <w:szCs w:val="22"/>
              </w:rPr>
              <w:fldChar w:fldCharType="end"/>
            </w:r>
          </w:p>
          <w:p w14:paraId="5935583C"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Element.Name</w:instrText>
            </w:r>
            <w:r w:rsidRPr="00705A46">
              <w:rPr>
                <w:rFonts w:ascii="Calibri" w:hAnsi="Calibri" w:cs="Calibri"/>
                <w:sz w:val="22"/>
                <w:szCs w:val="22"/>
              </w:rPr>
              <w:fldChar w:fldCharType="separate"/>
            </w:r>
            <w:r w:rsidRPr="00705A46">
              <w:rPr>
                <w:rFonts w:ascii="Calibri" w:hAnsi="Calibri" w:cs="Calibri"/>
                <w:sz w:val="22"/>
                <w:szCs w:val="22"/>
              </w:rPr>
              <w:t>INGESCHREVEN NATUURLIJK PERSOON</w:t>
            </w:r>
            <w:r w:rsidRPr="00705A46">
              <w:rPr>
                <w:rFonts w:ascii="Calibri" w:hAnsi="Calibri" w:cs="Calibri"/>
                <w:sz w:val="22"/>
                <w:szCs w:val="22"/>
              </w:rPr>
              <w:fldChar w:fldCharType="end"/>
            </w: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ConnTarget.Cardinality</w:instrText>
            </w:r>
            <w:r w:rsidRPr="00705A46">
              <w:rPr>
                <w:rFonts w:ascii="Calibri" w:hAnsi="Calibri" w:cs="Calibri"/>
                <w:sz w:val="22"/>
                <w:szCs w:val="22"/>
              </w:rPr>
              <w:fldChar w:fldCharType="end"/>
            </w:r>
          </w:p>
        </w:tc>
        <w:tc>
          <w:tcPr>
            <w:tcW w:w="6120" w:type="dxa"/>
            <w:hideMark/>
          </w:tcPr>
          <w:p w14:paraId="6E86E71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Connector.Notes</w:instrText>
            </w:r>
            <w:r w:rsidRPr="00705A46">
              <w:rPr>
                <w:rFonts w:ascii="Calibri" w:hAnsi="Calibri" w:cs="Calibri"/>
                <w:sz w:val="22"/>
                <w:szCs w:val="22"/>
              </w:rPr>
              <w:fldChar w:fldCharType="end"/>
            </w:r>
          </w:p>
        </w:tc>
      </w:tr>
      <w:tr w:rsidR="00D42B42" w:rsidRPr="00705A46" w14:paraId="3CC400D4" w14:textId="77777777" w:rsidTr="00D42B42">
        <w:trPr>
          <w:trHeight w:hRule="exact" w:val="128"/>
        </w:trPr>
        <w:tc>
          <w:tcPr>
            <w:tcW w:w="450" w:type="dxa"/>
          </w:tcPr>
          <w:p w14:paraId="12AD62B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tcPr>
          <w:p w14:paraId="20B0911F"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30BC242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0FA61EDD" w14:textId="77777777" w:rsidTr="00D42B42">
        <w:tc>
          <w:tcPr>
            <w:tcW w:w="450" w:type="dxa"/>
          </w:tcPr>
          <w:p w14:paraId="466086E1"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2790" w:type="dxa"/>
            <w:hideMark/>
          </w:tcPr>
          <w:p w14:paraId="0023329E"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Element.Name</w:instrText>
            </w:r>
            <w:r w:rsidRPr="00705A46">
              <w:rPr>
                <w:rFonts w:ascii="Calibri" w:hAnsi="Calibri" w:cs="Calibri"/>
                <w:sz w:val="22"/>
                <w:szCs w:val="22"/>
              </w:rPr>
              <w:fldChar w:fldCharType="separate"/>
            </w:r>
            <w:r w:rsidRPr="00705A46">
              <w:rPr>
                <w:rFonts w:ascii="Calibri" w:hAnsi="Calibri" w:cs="Calibri"/>
                <w:sz w:val="22"/>
                <w:szCs w:val="22"/>
              </w:rPr>
              <w:t>NIET-INGEZETENE</w:t>
            </w:r>
            <w:r w:rsidRPr="00705A46">
              <w:rPr>
                <w:rFonts w:ascii="Calibri" w:hAnsi="Calibri" w:cs="Calibri"/>
                <w:sz w:val="22"/>
                <w:szCs w:val="22"/>
              </w:rPr>
              <w:fldChar w:fldCharType="end"/>
            </w:r>
            <w:r w:rsidRPr="00705A46">
              <w:rPr>
                <w:rFonts w:ascii="Calibri" w:hAnsi="Calibri" w:cs="Calibri"/>
                <w:sz w:val="22"/>
                <w:szCs w:val="22"/>
              </w:rPr>
              <w:t xml:space="preserve">  </w:t>
            </w:r>
          </w:p>
          <w:p w14:paraId="615998CF"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Connector.Name</w:instrText>
            </w:r>
            <w:r w:rsidRPr="00705A46">
              <w:rPr>
                <w:rFonts w:ascii="Calibri" w:hAnsi="Calibri" w:cs="Calibri"/>
                <w:sz w:val="22"/>
                <w:szCs w:val="22"/>
              </w:rPr>
              <w:fldChar w:fldCharType="separate"/>
            </w:r>
            <w:r w:rsidRPr="00705A46">
              <w:rPr>
                <w:rFonts w:ascii="Calibri" w:hAnsi="Calibri" w:cs="Calibri"/>
                <w:sz w:val="22"/>
                <w:szCs w:val="22"/>
              </w:rPr>
              <w:t>is specialisatie van</w:t>
            </w:r>
            <w:r w:rsidRPr="00705A46">
              <w:rPr>
                <w:rFonts w:ascii="Calibri" w:hAnsi="Calibri" w:cs="Calibri"/>
                <w:sz w:val="22"/>
                <w:szCs w:val="22"/>
              </w:rPr>
              <w:fldChar w:fldCharType="end"/>
            </w:r>
          </w:p>
          <w:p w14:paraId="45482CFE"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Element.Name</w:instrText>
            </w:r>
            <w:r w:rsidRPr="00705A46">
              <w:rPr>
                <w:rFonts w:ascii="Calibri" w:hAnsi="Calibri" w:cs="Calibri"/>
                <w:sz w:val="22"/>
                <w:szCs w:val="22"/>
              </w:rPr>
              <w:fldChar w:fldCharType="separate"/>
            </w:r>
            <w:r w:rsidRPr="00705A46">
              <w:rPr>
                <w:rFonts w:ascii="Calibri" w:hAnsi="Calibri" w:cs="Calibri"/>
                <w:sz w:val="22"/>
                <w:szCs w:val="22"/>
              </w:rPr>
              <w:t>INGESCHREVEN NATUURLIJK PERSOON</w:t>
            </w:r>
            <w:r w:rsidRPr="00705A46">
              <w:rPr>
                <w:rFonts w:ascii="Calibri" w:hAnsi="Calibri" w:cs="Calibri"/>
                <w:sz w:val="22"/>
                <w:szCs w:val="22"/>
              </w:rPr>
              <w:fldChar w:fldCharType="end"/>
            </w: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ConnTarget.Cardinality</w:instrText>
            </w:r>
            <w:r w:rsidRPr="00705A46">
              <w:rPr>
                <w:rFonts w:ascii="Calibri" w:hAnsi="Calibri" w:cs="Calibri"/>
                <w:sz w:val="22"/>
                <w:szCs w:val="22"/>
              </w:rPr>
              <w:fldChar w:fldCharType="end"/>
            </w:r>
          </w:p>
        </w:tc>
        <w:tc>
          <w:tcPr>
            <w:tcW w:w="6120" w:type="dxa"/>
            <w:hideMark/>
          </w:tcPr>
          <w:p w14:paraId="7CF2F4CC"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Connector.Notes</w:instrText>
            </w:r>
            <w:r w:rsidRPr="00705A46">
              <w:rPr>
                <w:rFonts w:ascii="Calibri" w:hAnsi="Calibri" w:cs="Calibri"/>
                <w:sz w:val="22"/>
                <w:szCs w:val="22"/>
              </w:rPr>
              <w:fldChar w:fldCharType="end"/>
            </w:r>
          </w:p>
        </w:tc>
      </w:tr>
      <w:tr w:rsidR="00D42B42" w:rsidRPr="00705A46" w14:paraId="24D7E3AA" w14:textId="77777777" w:rsidTr="00D42B42">
        <w:trPr>
          <w:trHeight w:hRule="exact" w:val="128"/>
        </w:trPr>
        <w:tc>
          <w:tcPr>
            <w:tcW w:w="450" w:type="dxa"/>
          </w:tcPr>
          <w:p w14:paraId="72FAB55C"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170C89A7"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57098FA0"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2B1B5BDE" w14:textId="77777777" w:rsidTr="00D42B42">
        <w:trPr>
          <w:trHeight w:hRule="exact" w:val="128"/>
        </w:trPr>
        <w:tc>
          <w:tcPr>
            <w:tcW w:w="450" w:type="dxa"/>
          </w:tcPr>
          <w:p w14:paraId="4D004E1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1FC0843A"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379D5D91"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4F45E6BD" w14:textId="77777777" w:rsidTr="00D42B42">
        <w:tc>
          <w:tcPr>
            <w:tcW w:w="450" w:type="dxa"/>
          </w:tcPr>
          <w:p w14:paraId="53A0257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hideMark/>
          </w:tcPr>
          <w:p w14:paraId="41CA53EC"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INGESCHREVEN NATUURLIJK PERSOON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p w14:paraId="0A024AB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verblijft in</w:t>
            </w:r>
            <w:r w:rsidRPr="00705A46">
              <w:rPr>
                <w:rFonts w:ascii="Arial" w:hAnsi="Arial" w:cs="Arial"/>
                <w:sz w:val="20"/>
                <w:szCs w:val="20"/>
                <w:lang w:val="en-AU"/>
              </w:rPr>
              <w:fldChar w:fldCharType="end"/>
            </w:r>
          </w:p>
          <w:p w14:paraId="14F9415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VERBLIJFSOBJECT</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0..1</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394CB84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end"/>
            </w:r>
          </w:p>
        </w:tc>
      </w:tr>
      <w:tr w:rsidR="00D42B42" w:rsidRPr="00705A46" w14:paraId="08974BD9" w14:textId="77777777" w:rsidTr="00D42B42">
        <w:trPr>
          <w:trHeight w:hRule="exact" w:val="128"/>
        </w:trPr>
        <w:tc>
          <w:tcPr>
            <w:tcW w:w="450" w:type="dxa"/>
          </w:tcPr>
          <w:p w14:paraId="47B1B8E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081034E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70C9CBAB"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7180E219" w14:textId="77777777" w:rsidTr="00D42B42">
        <w:tc>
          <w:tcPr>
            <w:tcW w:w="450" w:type="dxa"/>
          </w:tcPr>
          <w:p w14:paraId="2F45668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hideMark/>
          </w:tcPr>
          <w:p w14:paraId="147B005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INGESCHREVEN NATUURLIJK PERSOON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p w14:paraId="4DC8E56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verblijft op</w:t>
            </w:r>
            <w:r w:rsidRPr="00705A46">
              <w:rPr>
                <w:rFonts w:ascii="Arial" w:hAnsi="Arial" w:cs="Arial"/>
                <w:sz w:val="20"/>
                <w:szCs w:val="20"/>
                <w:lang w:val="en-AU"/>
              </w:rPr>
              <w:fldChar w:fldCharType="end"/>
            </w:r>
          </w:p>
          <w:p w14:paraId="2F151ABA"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STANDPLAATS</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0..1</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57AF0C8A"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end"/>
            </w:r>
          </w:p>
        </w:tc>
      </w:tr>
      <w:tr w:rsidR="00D42B42" w:rsidRPr="00705A46" w14:paraId="427BDD85" w14:textId="77777777" w:rsidTr="00D42B42">
        <w:trPr>
          <w:trHeight w:hRule="exact" w:val="128"/>
        </w:trPr>
        <w:tc>
          <w:tcPr>
            <w:tcW w:w="450" w:type="dxa"/>
          </w:tcPr>
          <w:p w14:paraId="786EBC5C"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4B3D0930"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7F96425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2D270889" w14:textId="77777777" w:rsidTr="00D42B42">
        <w:tc>
          <w:tcPr>
            <w:tcW w:w="450" w:type="dxa"/>
          </w:tcPr>
          <w:p w14:paraId="24EE0FF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hideMark/>
          </w:tcPr>
          <w:p w14:paraId="5BE6FF4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INGESCHREVEN NATUURLIJK PERSOON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p w14:paraId="47DBEF0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verblijft op</w:t>
            </w:r>
            <w:r w:rsidRPr="00705A46">
              <w:rPr>
                <w:rFonts w:ascii="Arial" w:hAnsi="Arial" w:cs="Arial"/>
                <w:sz w:val="20"/>
                <w:szCs w:val="20"/>
                <w:lang w:val="en-AU"/>
              </w:rPr>
              <w:fldChar w:fldCharType="end"/>
            </w:r>
          </w:p>
          <w:p w14:paraId="5B6DCE23"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LIGPLAATS</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0..1</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1E89F27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end"/>
            </w:r>
          </w:p>
        </w:tc>
      </w:tr>
      <w:tr w:rsidR="00D42B42" w:rsidRPr="00705A46" w14:paraId="5587AD99" w14:textId="77777777" w:rsidTr="00D42B42">
        <w:trPr>
          <w:trHeight w:hRule="exact" w:val="128"/>
        </w:trPr>
        <w:tc>
          <w:tcPr>
            <w:tcW w:w="450" w:type="dxa"/>
          </w:tcPr>
          <w:p w14:paraId="4D7F32AE"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tcPr>
          <w:p w14:paraId="23C81EEB"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c>
          <w:tcPr>
            <w:tcW w:w="6120" w:type="dxa"/>
          </w:tcPr>
          <w:p w14:paraId="4F56F1D1"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p>
        </w:tc>
      </w:tr>
      <w:tr w:rsidR="00D42B42" w:rsidRPr="00705A46" w14:paraId="56F37C5F" w14:textId="77777777" w:rsidTr="00D42B42">
        <w:tc>
          <w:tcPr>
            <w:tcW w:w="450" w:type="dxa"/>
          </w:tcPr>
          <w:p w14:paraId="511BBC2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rPr>
            </w:pPr>
          </w:p>
        </w:tc>
        <w:tc>
          <w:tcPr>
            <w:tcW w:w="2790" w:type="dxa"/>
            <w:hideMark/>
          </w:tcPr>
          <w:p w14:paraId="300DB10F"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INGESCHREVEN NATUURLIJK PERSOON</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p w14:paraId="184E493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verblijft op locatie in</w:t>
            </w:r>
            <w:r w:rsidRPr="00705A46">
              <w:rPr>
                <w:rFonts w:ascii="Arial" w:hAnsi="Arial" w:cs="Arial"/>
                <w:sz w:val="20"/>
                <w:szCs w:val="20"/>
                <w:lang w:val="en-AU"/>
              </w:rPr>
              <w:fldChar w:fldCharType="end"/>
            </w:r>
          </w:p>
          <w:p w14:paraId="0E5BA8B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WOONPLAATS</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0..1</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6D65016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end"/>
            </w:r>
          </w:p>
        </w:tc>
      </w:tr>
      <w:tr w:rsidR="00D42B42" w:rsidRPr="00D42B42" w14:paraId="452D5150" w14:textId="77777777" w:rsidTr="00D42B42">
        <w:trPr>
          <w:trHeight w:hRule="exact" w:val="128"/>
        </w:trPr>
        <w:tc>
          <w:tcPr>
            <w:tcW w:w="450" w:type="dxa"/>
          </w:tcPr>
          <w:p w14:paraId="55F72BF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065D97D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4F95E98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76953F67"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lang w:val="en-AU"/>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65BD0914" w14:textId="77777777" w:rsidTr="00D42B42">
        <w:tc>
          <w:tcPr>
            <w:tcW w:w="9360" w:type="dxa"/>
            <w:hideMark/>
          </w:tcPr>
          <w:p w14:paraId="56AE4E5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780096F4" w14:textId="3DCE089F"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 xml:space="preserve">Het betreft de verzameling van personen, ingeschreven in de </w:t>
            </w:r>
            <w:r w:rsidR="009C2EE7" w:rsidRPr="009C2EE7">
              <w:rPr>
                <w:rFonts w:ascii="Calibri" w:hAnsi="Calibri" w:cs="Calibri"/>
                <w:color w:val="FF0000"/>
                <w:sz w:val="22"/>
                <w:szCs w:val="22"/>
                <w:u w:val="single"/>
              </w:rPr>
              <w:t>BRP</w:t>
            </w:r>
            <w:r w:rsidRPr="00D42B42">
              <w:rPr>
                <w:rFonts w:ascii="Calibri" w:hAnsi="Calibri" w:cs="Calibri"/>
                <w:color w:val="0F0F0F"/>
                <w:sz w:val="22"/>
                <w:szCs w:val="22"/>
              </w:rPr>
              <w:t>, woonachtig in de gemeente dan wel elders en van belang voor de gemeentelijke taakuitoefening.</w:t>
            </w:r>
          </w:p>
          <w:p w14:paraId="49ABFAB0"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Een INGESCHREVEN NATUURLIJK PERSOON is een specialisatie van NATUURLIJK PERSOON.</w:t>
            </w:r>
          </w:p>
        </w:tc>
      </w:tr>
    </w:tbl>
    <w:bookmarkStart w:id="98" w:name="BKM_CA19D17F_3EB7_459d_9883_16F0C0B5D35E"/>
    <w:bookmarkEnd w:id="98"/>
    <w:p w14:paraId="67E99928" w14:textId="77777777" w:rsidR="00450E3F" w:rsidRPr="00D54C45" w:rsidRDefault="00D42B42" w:rsidP="00450E3F">
      <w:pPr>
        <w:pStyle w:val="Kop2"/>
        <w:numPr>
          <w:ilvl w:val="0"/>
          <w:numId w:val="0"/>
        </w:numPr>
        <w:ind w:left="851"/>
        <w:rPr>
          <w:rFonts w:ascii="Arial" w:hAnsi="Arial" w:cs="Arial"/>
          <w:color w:val="0000B0"/>
          <w:sz w:val="30"/>
          <w:szCs w:val="30"/>
        </w:rPr>
      </w:pPr>
      <w:r w:rsidRPr="00D42B42">
        <w:rPr>
          <w:rFonts w:ascii="Arial" w:hAnsi="Arial" w:cs="Arial"/>
          <w:color w:val="0000B0"/>
          <w:sz w:val="30"/>
          <w:szCs w:val="30"/>
          <w:lang w:val="en-AU"/>
        </w:rPr>
        <w:fldChar w:fldCharType="begin" w:fldLock="1"/>
      </w:r>
      <w:r w:rsidRPr="00D54C45">
        <w:rPr>
          <w:rFonts w:ascii="Arial" w:hAnsi="Arial" w:cs="Arial"/>
          <w:sz w:val="20"/>
          <w:szCs w:val="20"/>
        </w:rPr>
        <w:instrText xml:space="preserve">MERGEFIELD </w:instrText>
      </w:r>
      <w:r w:rsidRPr="00D42B42">
        <w:instrText>Element.Stereotype</w:instrText>
      </w:r>
      <w:r w:rsidRPr="00D42B42">
        <w:rPr>
          <w:rFonts w:ascii="Arial" w:hAnsi="Arial" w:cs="Arial"/>
          <w:color w:val="0000B0"/>
          <w:sz w:val="30"/>
          <w:szCs w:val="30"/>
          <w:lang w:val="en-AU"/>
        </w:rPr>
        <w:fldChar w:fldCharType="separate"/>
      </w:r>
    </w:p>
    <w:p w14:paraId="72A64D0F" w14:textId="77777777" w:rsidR="00450E3F" w:rsidRPr="00D54C45" w:rsidRDefault="00450E3F" w:rsidP="00450E3F">
      <w:pPr>
        <w:rPr>
          <w:rFonts w:eastAsia="Calibri"/>
          <w:lang w:eastAsia="en-US"/>
        </w:rPr>
      </w:pPr>
      <w:r w:rsidRPr="00D54C45">
        <w:br w:type="page"/>
      </w:r>
    </w:p>
    <w:p w14:paraId="2012279F" w14:textId="07A57C82" w:rsidR="00D42B42" w:rsidRPr="00D42B42" w:rsidRDefault="00D42B42" w:rsidP="00D42B42">
      <w:pPr>
        <w:pStyle w:val="Kop2"/>
        <w:rPr>
          <w:rFonts w:ascii="Arial" w:hAnsi="Arial" w:cs="Arial"/>
          <w:sz w:val="30"/>
          <w:szCs w:val="30"/>
        </w:rPr>
      </w:pPr>
      <w:r w:rsidRPr="00D42B42">
        <w:lastRenderedPageBreak/>
        <w:t>«Objecttype»</w:t>
      </w:r>
      <w:r w:rsidRPr="00D42B42">
        <w:rPr>
          <w:rFonts w:ascii="Arial" w:hAnsi="Arial" w:cs="Arial"/>
          <w:color w:val="0000B0"/>
          <w:sz w:val="30"/>
          <w:szCs w:val="30"/>
          <w:lang w:val="en-AU"/>
        </w:rPr>
        <w:fldChar w:fldCharType="end"/>
      </w:r>
      <w:r w:rsidRPr="00D42B42">
        <w:t xml:space="preserve"> </w:t>
      </w:r>
      <w:r w:rsidRPr="00D42B42">
        <w:rPr>
          <w:rFonts w:ascii="Arial" w:hAnsi="Arial" w:cs="Arial"/>
          <w:color w:val="0000B0"/>
          <w:sz w:val="30"/>
          <w:szCs w:val="30"/>
          <w:lang w:val="en-AU"/>
        </w:rPr>
        <w:fldChar w:fldCharType="begin" w:fldLock="1"/>
      </w:r>
      <w:r w:rsidRPr="00D42B42">
        <w:instrText>MERGEFIELD Element.Name</w:instrText>
      </w:r>
      <w:r w:rsidRPr="00D42B42">
        <w:rPr>
          <w:rFonts w:ascii="Arial" w:hAnsi="Arial" w:cs="Arial"/>
          <w:color w:val="0000B0"/>
          <w:sz w:val="30"/>
          <w:szCs w:val="30"/>
          <w:lang w:val="en-AU"/>
        </w:rPr>
        <w:fldChar w:fldCharType="separate"/>
      </w:r>
      <w:r w:rsidRPr="00D42B42">
        <w:t>INGEZETENE</w:t>
      </w:r>
      <w:r w:rsidRPr="00D42B42">
        <w:rPr>
          <w:rFonts w:ascii="Arial" w:hAnsi="Arial" w:cs="Arial"/>
          <w:color w:val="0000B0"/>
          <w:sz w:val="30"/>
          <w:szCs w:val="30"/>
          <w:lang w:val="en-AU"/>
        </w:rPr>
        <w:fldChar w:fldCharType="end"/>
      </w:r>
    </w:p>
    <w:tbl>
      <w:tblPr>
        <w:tblW w:w="9360" w:type="dxa"/>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5529B3E1" w14:textId="77777777" w:rsidTr="005E1E89">
        <w:trPr>
          <w:trHeight w:val="271"/>
        </w:trPr>
        <w:tc>
          <w:tcPr>
            <w:tcW w:w="2340" w:type="dxa"/>
            <w:gridSpan w:val="2"/>
            <w:hideMark/>
          </w:tcPr>
          <w:p w14:paraId="7386D30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165BA73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INGEZETENE</w:t>
            </w:r>
            <w:r w:rsidRPr="00D42B42">
              <w:rPr>
                <w:rFonts w:ascii="Arial" w:hAnsi="Arial" w:cs="Arial"/>
                <w:color w:val="000000"/>
                <w:sz w:val="20"/>
                <w:szCs w:val="20"/>
                <w:lang w:val="en-AU"/>
              </w:rPr>
              <w:fldChar w:fldCharType="end"/>
            </w:r>
          </w:p>
        </w:tc>
      </w:tr>
      <w:tr w:rsidR="00D42B42" w:rsidRPr="00D42B42" w14:paraId="3D603C80" w14:textId="77777777" w:rsidTr="005E1E89">
        <w:trPr>
          <w:trHeight w:hRule="exact" w:val="128"/>
        </w:trPr>
        <w:tc>
          <w:tcPr>
            <w:tcW w:w="2340" w:type="dxa"/>
            <w:gridSpan w:val="2"/>
          </w:tcPr>
          <w:p w14:paraId="3BE6979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852D9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54A803D" w14:textId="77777777" w:rsidTr="005E1E89">
        <w:tc>
          <w:tcPr>
            <w:tcW w:w="2340" w:type="dxa"/>
            <w:gridSpan w:val="2"/>
            <w:hideMark/>
          </w:tcPr>
          <w:p w14:paraId="2FFDC3D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354F7BB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w:t>
            </w:r>
            <w:r w:rsidRPr="00D42B42">
              <w:rPr>
                <w:rFonts w:ascii="Arial" w:hAnsi="Arial" w:cs="Arial"/>
                <w:color w:val="000000"/>
                <w:sz w:val="20"/>
                <w:szCs w:val="20"/>
                <w:lang w:val="en-AU"/>
              </w:rPr>
              <w:fldChar w:fldCharType="end"/>
            </w:r>
          </w:p>
        </w:tc>
      </w:tr>
      <w:tr w:rsidR="00D42B42" w:rsidRPr="00D42B42" w14:paraId="6589EE21" w14:textId="77777777" w:rsidTr="005E1E89">
        <w:trPr>
          <w:trHeight w:hRule="exact" w:val="128"/>
        </w:trPr>
        <w:tc>
          <w:tcPr>
            <w:tcW w:w="2340" w:type="dxa"/>
            <w:gridSpan w:val="2"/>
          </w:tcPr>
          <w:p w14:paraId="56266CB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B24958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3403B9E" w14:textId="77777777" w:rsidTr="005E1E89">
        <w:tc>
          <w:tcPr>
            <w:tcW w:w="2340" w:type="dxa"/>
            <w:gridSpan w:val="2"/>
            <w:hideMark/>
          </w:tcPr>
          <w:p w14:paraId="778152C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3750D676" w14:textId="1CB7015F" w:rsidR="00D42B42" w:rsidRPr="00D42B42" w:rsidRDefault="005E1E89"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5E1E89">
              <w:rPr>
                <w:rFonts w:ascii="Calibri" w:hAnsi="Calibri" w:cs="Calibri"/>
                <w:color w:val="FF0000"/>
                <w:sz w:val="22"/>
                <w:szCs w:val="22"/>
                <w:u w:val="single"/>
              </w:rPr>
              <w:t>BRP</w:t>
            </w:r>
            <w:r w:rsidRPr="005E1E89">
              <w:rPr>
                <w:rFonts w:ascii="Calibri" w:hAnsi="Calibri" w:cs="Calibri"/>
                <w:color w:val="FF0000"/>
                <w:sz w:val="22"/>
                <w:szCs w:val="22"/>
              </w:rPr>
              <w:t xml:space="preserve"> </w:t>
            </w:r>
            <w:r w:rsidR="00D42B42" w:rsidRPr="00D42B42">
              <w:rPr>
                <w:rFonts w:ascii="Calibri" w:hAnsi="Calibri" w:cs="Calibri"/>
                <w:color w:val="0F0F0F"/>
                <w:sz w:val="22"/>
                <w:szCs w:val="22"/>
              </w:rPr>
              <w:t>(aldaar PERSOON genoemd)</w:t>
            </w:r>
          </w:p>
        </w:tc>
      </w:tr>
      <w:tr w:rsidR="00D42B42" w:rsidRPr="00D42B42" w14:paraId="68BCA720" w14:textId="77777777" w:rsidTr="005E1E89">
        <w:trPr>
          <w:trHeight w:hRule="exact" w:val="128"/>
        </w:trPr>
        <w:tc>
          <w:tcPr>
            <w:tcW w:w="2340" w:type="dxa"/>
            <w:gridSpan w:val="2"/>
          </w:tcPr>
          <w:p w14:paraId="423BF29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0D57A2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696E910" w14:textId="77777777" w:rsidTr="005E1E89">
        <w:trPr>
          <w:trHeight w:val="230"/>
        </w:trPr>
        <w:tc>
          <w:tcPr>
            <w:tcW w:w="2340" w:type="dxa"/>
            <w:gridSpan w:val="2"/>
            <w:hideMark/>
          </w:tcPr>
          <w:p w14:paraId="286458D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2CB1A86B" w14:textId="70DC766B" w:rsidR="00D42B42" w:rsidRPr="005E1E89" w:rsidRDefault="005E1E89"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5E1E89">
              <w:rPr>
                <w:color w:val="FF0000"/>
                <w:u w:val="single"/>
              </w:rPr>
              <w:fldChar w:fldCharType="begin" w:fldLock="1"/>
            </w:r>
            <w:r w:rsidRPr="005E1E89">
              <w:rPr>
                <w:color w:val="FF0000"/>
                <w:u w:val="single"/>
              </w:rPr>
              <w:instrText xml:space="preserve">MERGEFIELD </w:instrText>
            </w:r>
            <w:r w:rsidRPr="005E1E89">
              <w:rPr>
                <w:rFonts w:ascii="Calibri" w:hAnsi="Calibri" w:cs="Calibri"/>
                <w:color w:val="FF0000"/>
                <w:sz w:val="22"/>
                <w:szCs w:val="22"/>
                <w:u w:val="single"/>
              </w:rPr>
              <w:instrText>Element.Notes</w:instrText>
            </w:r>
            <w:r w:rsidRPr="005E1E89">
              <w:rPr>
                <w:color w:val="FF0000"/>
                <w:u w:val="single"/>
              </w:rPr>
              <w:fldChar w:fldCharType="separate"/>
            </w:r>
            <w:r w:rsidRPr="005E1E89">
              <w:rPr>
                <w:rFonts w:ascii="Calibri" w:hAnsi="Calibri" w:cs="Calibri"/>
                <w:color w:val="FF0000"/>
                <w:sz w:val="22"/>
                <w:szCs w:val="22"/>
                <w:u w:val="single"/>
              </w:rPr>
              <w:t>Een INGESCHREVEN NATUURLIJK PERSOON, die woonachtig is in Nederland.</w:t>
            </w:r>
            <w:r w:rsidRPr="005E1E89">
              <w:rPr>
                <w:color w:val="FF0000"/>
                <w:u w:val="single"/>
              </w:rPr>
              <w:fldChar w:fldCharType="end"/>
            </w:r>
          </w:p>
        </w:tc>
      </w:tr>
      <w:tr w:rsidR="00D42B42" w:rsidRPr="00D42B42" w14:paraId="01F11CB3" w14:textId="77777777" w:rsidTr="005E1E89">
        <w:trPr>
          <w:trHeight w:hRule="exact" w:val="68"/>
        </w:trPr>
        <w:tc>
          <w:tcPr>
            <w:tcW w:w="2340" w:type="dxa"/>
            <w:gridSpan w:val="2"/>
          </w:tcPr>
          <w:p w14:paraId="5677DCA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F581A2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40967A1" w14:textId="77777777" w:rsidTr="005E1E89">
        <w:trPr>
          <w:trHeight w:val="271"/>
        </w:trPr>
        <w:tc>
          <w:tcPr>
            <w:tcW w:w="2340" w:type="dxa"/>
            <w:gridSpan w:val="2"/>
            <w:hideMark/>
          </w:tcPr>
          <w:p w14:paraId="19E6A52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405B278F" w14:textId="46FB2622" w:rsidR="00D42B42" w:rsidRPr="00D42B42" w:rsidRDefault="005E1E89"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Pr>
                <w:rFonts w:ascii="Calibri" w:hAnsi="Calibri" w:cs="Calibri"/>
                <w:color w:val="0F0F0F"/>
                <w:sz w:val="22"/>
                <w:szCs w:val="22"/>
              </w:rPr>
              <w:t>KING o.b.v. de BRP</w:t>
            </w:r>
          </w:p>
        </w:tc>
      </w:tr>
      <w:tr w:rsidR="00D42B42" w:rsidRPr="00D42B42" w14:paraId="751D9B55" w14:textId="77777777" w:rsidTr="005E1E89">
        <w:trPr>
          <w:trHeight w:hRule="exact" w:val="128"/>
        </w:trPr>
        <w:tc>
          <w:tcPr>
            <w:tcW w:w="2340" w:type="dxa"/>
            <w:gridSpan w:val="2"/>
          </w:tcPr>
          <w:p w14:paraId="77D9345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2B92DC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5E746B3" w14:textId="77777777" w:rsidTr="005E1E89">
        <w:tc>
          <w:tcPr>
            <w:tcW w:w="2340" w:type="dxa"/>
            <w:gridSpan w:val="2"/>
            <w:hideMark/>
          </w:tcPr>
          <w:p w14:paraId="0BDCF1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362EA11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7164FD35" w14:textId="77777777" w:rsidTr="005E1E89">
        <w:trPr>
          <w:trHeight w:hRule="exact" w:val="128"/>
        </w:trPr>
        <w:tc>
          <w:tcPr>
            <w:tcW w:w="2340" w:type="dxa"/>
            <w:gridSpan w:val="2"/>
          </w:tcPr>
          <w:p w14:paraId="04901C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279745F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29A5096" w14:textId="77777777" w:rsidTr="005E1E89">
        <w:tc>
          <w:tcPr>
            <w:tcW w:w="2340" w:type="dxa"/>
            <w:gridSpan w:val="2"/>
            <w:hideMark/>
          </w:tcPr>
          <w:p w14:paraId="4A52D59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66D8B4B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Zie INGESCHREVEN NATUURLIJK PERSOON</w:t>
            </w:r>
          </w:p>
        </w:tc>
      </w:tr>
      <w:tr w:rsidR="00D42B42" w:rsidRPr="00D42B42" w14:paraId="604ED124" w14:textId="77777777" w:rsidTr="005E1E89">
        <w:trPr>
          <w:trHeight w:hRule="exact" w:val="128"/>
        </w:trPr>
        <w:tc>
          <w:tcPr>
            <w:tcW w:w="2340" w:type="dxa"/>
            <w:gridSpan w:val="2"/>
          </w:tcPr>
          <w:p w14:paraId="15125E7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CBFAC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06F54AE3" w14:textId="77777777" w:rsidTr="005E1E89">
        <w:tc>
          <w:tcPr>
            <w:tcW w:w="2340" w:type="dxa"/>
            <w:gridSpan w:val="2"/>
            <w:hideMark/>
          </w:tcPr>
          <w:p w14:paraId="4ABA298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hideMark/>
          </w:tcPr>
          <w:p w14:paraId="62D7AC2E" w14:textId="2BF2CA02"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BE8D48F" w14:textId="77777777" w:rsidTr="005E1E89">
        <w:trPr>
          <w:trHeight w:hRule="exact" w:val="128"/>
        </w:trPr>
        <w:tc>
          <w:tcPr>
            <w:tcW w:w="2340" w:type="dxa"/>
            <w:gridSpan w:val="2"/>
          </w:tcPr>
          <w:p w14:paraId="0B46A8B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0C2CAB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044F1B0" w14:textId="77777777" w:rsidTr="005E1E89">
        <w:trPr>
          <w:trHeight w:hRule="exact" w:val="256"/>
        </w:trPr>
        <w:tc>
          <w:tcPr>
            <w:tcW w:w="2340" w:type="dxa"/>
            <w:gridSpan w:val="2"/>
            <w:hideMark/>
          </w:tcPr>
          <w:p w14:paraId="6E2F3D4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hideMark/>
          </w:tcPr>
          <w:p w14:paraId="254DAF25" w14:textId="1C3C7889"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A9AC32B" w14:textId="77777777" w:rsidTr="005E1E89">
        <w:trPr>
          <w:trHeight w:hRule="exact" w:val="256"/>
        </w:trPr>
        <w:tc>
          <w:tcPr>
            <w:tcW w:w="2340" w:type="dxa"/>
            <w:gridSpan w:val="2"/>
          </w:tcPr>
          <w:p w14:paraId="5FF8BF3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4CC3F0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A8FB9D5" w14:textId="77777777" w:rsidTr="005E1E89">
        <w:tc>
          <w:tcPr>
            <w:tcW w:w="2340" w:type="dxa"/>
            <w:gridSpan w:val="2"/>
            <w:hideMark/>
          </w:tcPr>
          <w:p w14:paraId="6E3DF10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5953AFE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2379CE91" w14:textId="77777777" w:rsidTr="005E1E89">
        <w:tc>
          <w:tcPr>
            <w:tcW w:w="450" w:type="dxa"/>
          </w:tcPr>
          <w:p w14:paraId="76D911D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99" w:name="BKM_BF5CEB65_1045_4cd9_9F43_8F9E2EDAFBE5"/>
          </w:p>
        </w:tc>
        <w:tc>
          <w:tcPr>
            <w:tcW w:w="2790" w:type="dxa"/>
            <w:gridSpan w:val="2"/>
            <w:hideMark/>
          </w:tcPr>
          <w:p w14:paraId="008D7F6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4F5E66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7384423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33ED356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2E26D9A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D42B42" w14:paraId="07ABE550" w14:textId="77777777" w:rsidTr="005E1E89">
        <w:tc>
          <w:tcPr>
            <w:tcW w:w="450" w:type="dxa"/>
          </w:tcPr>
          <w:p w14:paraId="12F648C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0D5395D3" w14:textId="7A106491" w:rsidR="00D42B42" w:rsidRPr="005E1E89" w:rsidRDefault="005E1E89"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5E1E89">
              <w:rPr>
                <w:color w:val="FF0000"/>
                <w:u w:val="single"/>
              </w:rPr>
              <w:fldChar w:fldCharType="begin" w:fldLock="1"/>
            </w:r>
            <w:r w:rsidRPr="005E1E89">
              <w:rPr>
                <w:color w:val="FF0000"/>
                <w:u w:val="single"/>
              </w:rPr>
              <w:instrText xml:space="preserve">MERGEFIELD </w:instrText>
            </w:r>
            <w:r w:rsidRPr="005E1E89">
              <w:rPr>
                <w:rFonts w:ascii="Calibri" w:hAnsi="Calibri" w:cs="Calibri"/>
                <w:color w:val="FF0000"/>
                <w:sz w:val="22"/>
                <w:szCs w:val="22"/>
                <w:u w:val="single"/>
              </w:rPr>
              <w:instrText>Att.Name</w:instrText>
            </w:r>
            <w:r w:rsidRPr="005E1E89">
              <w:rPr>
                <w:color w:val="FF0000"/>
                <w:u w:val="single"/>
              </w:rPr>
              <w:fldChar w:fldCharType="separate"/>
            </w:r>
            <w:r w:rsidRPr="005E1E89">
              <w:rPr>
                <w:rFonts w:ascii="Calibri" w:hAnsi="Calibri" w:cs="Calibri"/>
                <w:color w:val="FF0000"/>
                <w:sz w:val="22"/>
                <w:szCs w:val="22"/>
                <w:u w:val="single"/>
              </w:rPr>
              <w:t>Onder curatele?</w:t>
            </w:r>
            <w:r w:rsidRPr="005E1E89">
              <w:rPr>
                <w:color w:val="FF0000"/>
                <w:u w:val="single"/>
              </w:rPr>
              <w:fldChar w:fldCharType="end"/>
            </w:r>
          </w:p>
        </w:tc>
        <w:tc>
          <w:tcPr>
            <w:tcW w:w="4230" w:type="dxa"/>
            <w:hideMark/>
          </w:tcPr>
          <w:p w14:paraId="5AA77F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Een aanduiding dat de ingezetene onder curatele is gesteld.</w:t>
            </w:r>
            <w:r w:rsidRPr="00D42B42">
              <w:rPr>
                <w:rFonts w:ascii="Arial" w:hAnsi="Arial" w:cs="Arial"/>
                <w:color w:val="000000"/>
                <w:sz w:val="20"/>
                <w:szCs w:val="20"/>
                <w:lang w:val="en-AU"/>
              </w:rPr>
              <w:fldChar w:fldCharType="end"/>
            </w:r>
          </w:p>
        </w:tc>
        <w:tc>
          <w:tcPr>
            <w:tcW w:w="1080" w:type="dxa"/>
            <w:hideMark/>
          </w:tcPr>
          <w:p w14:paraId="66DB74EE" w14:textId="2976E3D7" w:rsidR="00D42B42" w:rsidRPr="005E1E89" w:rsidRDefault="005E1E89" w:rsidP="005E1E89">
            <w:pPr>
              <w:widowControl w:val="0"/>
              <w:autoSpaceDE w:val="0"/>
              <w:autoSpaceDN w:val="0"/>
              <w:adjustRightInd w:val="0"/>
              <w:spacing w:line="240" w:lineRule="auto"/>
              <w:contextualSpacing w:val="0"/>
              <w:rPr>
                <w:rFonts w:ascii="Calibri" w:hAnsi="Calibri" w:cs="Calibri"/>
                <w:color w:val="000000"/>
                <w:sz w:val="20"/>
                <w:szCs w:val="20"/>
                <w:u w:val="single"/>
              </w:rPr>
            </w:pPr>
            <w:r w:rsidRPr="005E1E89">
              <w:rPr>
                <w:rFonts w:ascii="Calibri" w:hAnsi="Calibri" w:cs="Calibri"/>
                <w:color w:val="FF0000"/>
                <w:sz w:val="20"/>
                <w:szCs w:val="20"/>
                <w:u w:val="single"/>
              </w:rPr>
              <w:fldChar w:fldCharType="begin" w:fldLock="1"/>
            </w:r>
            <w:r w:rsidRPr="005E1E89">
              <w:rPr>
                <w:rFonts w:ascii="Calibri" w:hAnsi="Calibri" w:cs="Calibri"/>
                <w:color w:val="FF0000"/>
                <w:sz w:val="20"/>
                <w:szCs w:val="20"/>
                <w:u w:val="single"/>
              </w:rPr>
              <w:instrText>MERGEFIELD Att.Type</w:instrText>
            </w:r>
            <w:r w:rsidRPr="005E1E89">
              <w:rPr>
                <w:rFonts w:ascii="Calibri" w:hAnsi="Calibri" w:cs="Calibri"/>
                <w:color w:val="FF0000"/>
                <w:sz w:val="20"/>
                <w:szCs w:val="20"/>
                <w:u w:val="single"/>
              </w:rPr>
              <w:fldChar w:fldCharType="separate"/>
            </w:r>
            <w:r w:rsidRPr="005E1E89">
              <w:rPr>
                <w:rFonts w:ascii="Calibri" w:hAnsi="Calibri" w:cs="Calibri"/>
                <w:color w:val="FF0000"/>
                <w:sz w:val="20"/>
                <w:szCs w:val="20"/>
                <w:u w:val="single"/>
              </w:rPr>
              <w:t>Boolean</w:t>
            </w:r>
            <w:r w:rsidRPr="005E1E89">
              <w:rPr>
                <w:rFonts w:ascii="Calibri" w:hAnsi="Calibri" w:cs="Calibri"/>
                <w:color w:val="FF0000"/>
                <w:sz w:val="20"/>
                <w:szCs w:val="20"/>
                <w:u w:val="single"/>
              </w:rPr>
              <w:fldChar w:fldCharType="end"/>
            </w:r>
          </w:p>
        </w:tc>
        <w:tc>
          <w:tcPr>
            <w:tcW w:w="810" w:type="dxa"/>
            <w:hideMark/>
          </w:tcPr>
          <w:p w14:paraId="0C21CC6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99"/>
      </w:tr>
      <w:tr w:rsidR="00D42B42" w:rsidRPr="00D42B42" w14:paraId="0AA653A9" w14:textId="77777777" w:rsidTr="005E1E89">
        <w:tc>
          <w:tcPr>
            <w:tcW w:w="450" w:type="dxa"/>
          </w:tcPr>
          <w:p w14:paraId="6888E9A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00" w:name="BKM_F8BC786F_E926_440d_9049_A12253E30135"/>
          </w:p>
        </w:tc>
        <w:tc>
          <w:tcPr>
            <w:tcW w:w="2790" w:type="dxa"/>
            <w:gridSpan w:val="2"/>
            <w:hideMark/>
          </w:tcPr>
          <w:p w14:paraId="6777AED6" w14:textId="2A4CB326" w:rsidR="00D42B42" w:rsidRPr="005E1E89" w:rsidRDefault="005E1E89"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5E1E89">
              <w:rPr>
                <w:color w:val="FF0000"/>
                <w:u w:val="single"/>
              </w:rPr>
              <w:fldChar w:fldCharType="begin" w:fldLock="1"/>
            </w:r>
            <w:r w:rsidRPr="005E1E89">
              <w:rPr>
                <w:color w:val="FF0000"/>
                <w:u w:val="single"/>
              </w:rPr>
              <w:instrText xml:space="preserve">MERGEFIELD </w:instrText>
            </w:r>
            <w:r w:rsidRPr="005E1E89">
              <w:rPr>
                <w:rFonts w:ascii="Calibri" w:hAnsi="Calibri" w:cs="Calibri"/>
                <w:color w:val="FF0000"/>
                <w:sz w:val="22"/>
                <w:szCs w:val="22"/>
                <w:u w:val="single"/>
              </w:rPr>
              <w:instrText>Att.Name</w:instrText>
            </w:r>
            <w:r w:rsidRPr="005E1E89">
              <w:rPr>
                <w:color w:val="FF0000"/>
                <w:u w:val="single"/>
              </w:rPr>
              <w:fldChar w:fldCharType="separate"/>
            </w:r>
            <w:r w:rsidRPr="005E1E89">
              <w:rPr>
                <w:rFonts w:ascii="Calibri" w:hAnsi="Calibri" w:cs="Calibri"/>
                <w:color w:val="FF0000"/>
                <w:sz w:val="22"/>
                <w:szCs w:val="22"/>
                <w:u w:val="single"/>
              </w:rPr>
              <w:t>Derde heeft gezag?</w:t>
            </w:r>
            <w:r w:rsidRPr="005E1E89">
              <w:rPr>
                <w:color w:val="FF0000"/>
                <w:u w:val="single"/>
              </w:rPr>
              <w:fldChar w:fldCharType="end"/>
            </w:r>
          </w:p>
        </w:tc>
        <w:tc>
          <w:tcPr>
            <w:tcW w:w="4230" w:type="dxa"/>
            <w:hideMark/>
          </w:tcPr>
          <w:p w14:paraId="757B306A" w14:textId="0BC64D8F" w:rsidR="00D42B42" w:rsidRPr="005E1E89" w:rsidRDefault="005E1E89"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u w:val="single"/>
              </w:rPr>
            </w:pPr>
            <w:r w:rsidRPr="005E1E89">
              <w:rPr>
                <w:rFonts w:ascii="Calibri" w:hAnsi="Calibri" w:cs="Calibri"/>
                <w:color w:val="FF0000"/>
                <w:sz w:val="22"/>
                <w:szCs w:val="22"/>
                <w:u w:val="single"/>
              </w:rPr>
              <w:t xml:space="preserve">Indicator die aangeeft dat het gezag volgens het gezagsregister (mede) door één of twee derden tezamen wordt uitgeoefend. In samenhang met de aantekening </w:t>
            </w:r>
            <w:r w:rsidRPr="005E1E89">
              <w:rPr>
                <w:rFonts w:ascii="Calibri" w:hAnsi="Calibri" w:cs="Calibri"/>
                <w:i/>
                <w:iCs/>
                <w:color w:val="FF0000"/>
                <w:sz w:val="22"/>
                <w:szCs w:val="22"/>
                <w:u w:val="single"/>
              </w:rPr>
              <w:t>Ouder heeft gezag?</w:t>
            </w:r>
            <w:r w:rsidRPr="005E1E89">
              <w:rPr>
                <w:rFonts w:ascii="Calibri" w:hAnsi="Calibri" w:cs="Calibri"/>
                <w:color w:val="FF0000"/>
                <w:sz w:val="22"/>
                <w:szCs w:val="22"/>
                <w:u w:val="single"/>
              </w:rPr>
              <w:t xml:space="preserve"> (zie OUDER-KIND-RELATIE) moet worden beoordeeld of er sprake is van gezag en wie het gezag uitoefent.</w:t>
            </w:r>
          </w:p>
        </w:tc>
        <w:tc>
          <w:tcPr>
            <w:tcW w:w="1080" w:type="dxa"/>
            <w:hideMark/>
          </w:tcPr>
          <w:p w14:paraId="11FD4933" w14:textId="4EBDB1C8" w:rsidR="00D42B42" w:rsidRPr="00D42B42" w:rsidRDefault="005E1E89" w:rsidP="00D42B42">
            <w:pPr>
              <w:widowControl w:val="0"/>
              <w:shd w:val="clear" w:color="auto" w:fill="FFFFFF"/>
              <w:autoSpaceDE w:val="0"/>
              <w:autoSpaceDN w:val="0"/>
              <w:adjustRightInd w:val="0"/>
              <w:spacing w:line="256" w:lineRule="auto"/>
              <w:contextualSpacing w:val="0"/>
              <w:rPr>
                <w:rFonts w:ascii="Calibri" w:hAnsi="Calibri" w:cs="Calibri"/>
                <w:color w:val="AEAAAA"/>
                <w:sz w:val="20"/>
                <w:szCs w:val="20"/>
              </w:rPr>
            </w:pPr>
            <w:r w:rsidRPr="005E1E89">
              <w:rPr>
                <w:rFonts w:ascii="Calibri" w:hAnsi="Calibri" w:cs="Calibri"/>
                <w:color w:val="FF0000"/>
                <w:sz w:val="20"/>
                <w:szCs w:val="20"/>
                <w:u w:val="single"/>
              </w:rPr>
              <w:fldChar w:fldCharType="begin" w:fldLock="1"/>
            </w:r>
            <w:r w:rsidRPr="005E1E89">
              <w:rPr>
                <w:rFonts w:ascii="Calibri" w:hAnsi="Calibri" w:cs="Calibri"/>
                <w:color w:val="FF0000"/>
                <w:sz w:val="20"/>
                <w:szCs w:val="20"/>
                <w:u w:val="single"/>
              </w:rPr>
              <w:instrText>MERGEFIELD Att.Type</w:instrText>
            </w:r>
            <w:r w:rsidRPr="005E1E89">
              <w:rPr>
                <w:rFonts w:ascii="Calibri" w:hAnsi="Calibri" w:cs="Calibri"/>
                <w:color w:val="FF0000"/>
                <w:sz w:val="20"/>
                <w:szCs w:val="20"/>
                <w:u w:val="single"/>
              </w:rPr>
              <w:fldChar w:fldCharType="separate"/>
            </w:r>
            <w:r w:rsidRPr="005E1E89">
              <w:rPr>
                <w:rFonts w:ascii="Calibri" w:hAnsi="Calibri" w:cs="Calibri"/>
                <w:color w:val="FF0000"/>
                <w:sz w:val="20"/>
                <w:szCs w:val="20"/>
                <w:u w:val="single"/>
              </w:rPr>
              <w:t>Boolean</w:t>
            </w:r>
            <w:r w:rsidRPr="005E1E89">
              <w:rPr>
                <w:rFonts w:ascii="Calibri" w:hAnsi="Calibri" w:cs="Calibri"/>
                <w:color w:val="FF0000"/>
                <w:sz w:val="20"/>
                <w:szCs w:val="20"/>
                <w:u w:val="single"/>
              </w:rPr>
              <w:fldChar w:fldCharType="end"/>
            </w:r>
          </w:p>
        </w:tc>
        <w:tc>
          <w:tcPr>
            <w:tcW w:w="810" w:type="dxa"/>
            <w:hideMark/>
          </w:tcPr>
          <w:p w14:paraId="3CEDD23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25113D">
              <w:rPr>
                <w:rFonts w:ascii="Arial" w:hAnsi="Arial" w:cs="Arial"/>
                <w:sz w:val="20"/>
                <w:szCs w:val="20"/>
                <w:lang w:val="en-AU"/>
              </w:rPr>
              <w:fldChar w:fldCharType="begin" w:fldLock="1"/>
            </w:r>
            <w:r w:rsidRPr="0025113D">
              <w:rPr>
                <w:rFonts w:ascii="Arial" w:hAnsi="Arial" w:cs="Arial"/>
                <w:sz w:val="20"/>
                <w:szCs w:val="20"/>
                <w:lang w:val="en-AU"/>
              </w:rPr>
              <w:instrText xml:space="preserve">MERGEFIELD </w:instrText>
            </w:r>
            <w:r w:rsidRPr="0025113D">
              <w:rPr>
                <w:rFonts w:ascii="Calibri" w:hAnsi="Calibri" w:cs="Calibri"/>
                <w:sz w:val="22"/>
                <w:szCs w:val="22"/>
              </w:rPr>
              <w:instrText>Att.LowerBound</w:instrText>
            </w:r>
            <w:r w:rsidRPr="0025113D">
              <w:rPr>
                <w:rFonts w:ascii="Arial" w:hAnsi="Arial" w:cs="Arial"/>
                <w:sz w:val="20"/>
                <w:szCs w:val="20"/>
                <w:lang w:val="en-AU"/>
              </w:rPr>
              <w:fldChar w:fldCharType="separate"/>
            </w:r>
            <w:r w:rsidRPr="0025113D">
              <w:rPr>
                <w:rFonts w:ascii="Calibri" w:hAnsi="Calibri" w:cs="Calibri"/>
                <w:sz w:val="22"/>
                <w:szCs w:val="22"/>
              </w:rPr>
              <w:t>0</w:t>
            </w:r>
            <w:r w:rsidRPr="0025113D">
              <w:rPr>
                <w:rFonts w:ascii="Arial" w:hAnsi="Arial" w:cs="Arial"/>
                <w:sz w:val="20"/>
                <w:szCs w:val="20"/>
                <w:lang w:val="en-AU"/>
              </w:rPr>
              <w:fldChar w:fldCharType="end"/>
            </w:r>
            <w:r w:rsidRPr="0025113D">
              <w:rPr>
                <w:rFonts w:ascii="Calibri" w:hAnsi="Calibri" w:cs="Calibri"/>
                <w:sz w:val="22"/>
                <w:szCs w:val="22"/>
              </w:rPr>
              <w:t xml:space="preserve"> - </w:t>
            </w:r>
            <w:r w:rsidRPr="0025113D">
              <w:rPr>
                <w:rFonts w:ascii="Arial" w:hAnsi="Arial" w:cs="Arial"/>
                <w:sz w:val="20"/>
                <w:szCs w:val="20"/>
                <w:lang w:val="en-AU"/>
              </w:rPr>
              <w:fldChar w:fldCharType="begin" w:fldLock="1"/>
            </w:r>
            <w:r w:rsidRPr="0025113D">
              <w:rPr>
                <w:rFonts w:ascii="Calibri" w:hAnsi="Calibri" w:cs="Calibri"/>
                <w:sz w:val="22"/>
                <w:szCs w:val="22"/>
              </w:rPr>
              <w:instrText>MERGEFIELD Att.UpperBound</w:instrText>
            </w:r>
            <w:r w:rsidRPr="0025113D">
              <w:rPr>
                <w:rFonts w:ascii="Arial" w:hAnsi="Arial" w:cs="Arial"/>
                <w:sz w:val="20"/>
                <w:szCs w:val="20"/>
                <w:lang w:val="en-AU"/>
              </w:rPr>
              <w:fldChar w:fldCharType="separate"/>
            </w:r>
            <w:r w:rsidRPr="0025113D">
              <w:rPr>
                <w:rFonts w:ascii="Calibri" w:hAnsi="Calibri" w:cs="Calibri"/>
                <w:sz w:val="22"/>
                <w:szCs w:val="22"/>
              </w:rPr>
              <w:t>1</w:t>
            </w:r>
            <w:r w:rsidRPr="0025113D">
              <w:rPr>
                <w:rFonts w:ascii="Arial" w:hAnsi="Arial" w:cs="Arial"/>
                <w:sz w:val="20"/>
                <w:szCs w:val="20"/>
                <w:lang w:val="en-AU"/>
              </w:rPr>
              <w:fldChar w:fldCharType="end"/>
            </w:r>
          </w:p>
        </w:tc>
        <w:bookmarkEnd w:id="100"/>
      </w:tr>
      <w:tr w:rsidR="005E1E89" w:rsidRPr="00D42B42" w14:paraId="2FA3E709" w14:textId="77777777" w:rsidTr="005E1E89">
        <w:tc>
          <w:tcPr>
            <w:tcW w:w="450" w:type="dxa"/>
          </w:tcPr>
          <w:p w14:paraId="3F8BF07F" w14:textId="77777777" w:rsidR="005E1E89" w:rsidRPr="00D42B42" w:rsidRDefault="005E1E89" w:rsidP="00FA5384">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76960443" w14:textId="77777777" w:rsidR="005E1E89" w:rsidRPr="00D42B42" w:rsidRDefault="005E1E89" w:rsidP="00FA5384">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Onder bewind?</w:t>
            </w:r>
            <w:r w:rsidRPr="00D42B42">
              <w:rPr>
                <w:rFonts w:ascii="Arial" w:hAnsi="Arial" w:cs="Arial"/>
                <w:color w:val="000000"/>
                <w:sz w:val="20"/>
                <w:szCs w:val="20"/>
                <w:lang w:val="en-AU"/>
              </w:rPr>
              <w:fldChar w:fldCharType="end"/>
            </w:r>
          </w:p>
        </w:tc>
        <w:tc>
          <w:tcPr>
            <w:tcW w:w="4230" w:type="dxa"/>
            <w:hideMark/>
          </w:tcPr>
          <w:p w14:paraId="742E6D28" w14:textId="77777777" w:rsidR="005E1E89" w:rsidRPr="00D42B42" w:rsidRDefault="005E1E89" w:rsidP="00FA5384">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Een aanduiding dat de ingezetene onder (provisioneel) bewind staat.</w:t>
            </w:r>
            <w:r w:rsidRPr="00D42B42">
              <w:rPr>
                <w:rFonts w:ascii="Arial" w:hAnsi="Arial" w:cs="Arial"/>
                <w:color w:val="000000"/>
                <w:sz w:val="20"/>
                <w:szCs w:val="20"/>
                <w:lang w:val="en-AU"/>
              </w:rPr>
              <w:fldChar w:fldCharType="end"/>
            </w:r>
          </w:p>
        </w:tc>
        <w:tc>
          <w:tcPr>
            <w:tcW w:w="1080" w:type="dxa"/>
            <w:hideMark/>
          </w:tcPr>
          <w:p w14:paraId="341E8A3F" w14:textId="77777777" w:rsidR="005E1E89" w:rsidRPr="00610FF2" w:rsidRDefault="005E1E89" w:rsidP="00FA5384">
            <w:pPr>
              <w:widowControl w:val="0"/>
              <w:shd w:val="clear" w:color="auto" w:fill="FFFFFF"/>
              <w:autoSpaceDE w:val="0"/>
              <w:autoSpaceDN w:val="0"/>
              <w:adjustRightInd w:val="0"/>
              <w:spacing w:line="256" w:lineRule="auto"/>
              <w:contextualSpacing w:val="0"/>
              <w:rPr>
                <w:rFonts w:asciiTheme="minorHAnsi" w:hAnsiTheme="minorHAnsi" w:cs="Calibri"/>
                <w:color w:val="FF0000"/>
                <w:sz w:val="22"/>
                <w:szCs w:val="22"/>
                <w:u w:val="single"/>
              </w:rPr>
            </w:pPr>
            <w:r>
              <w:rPr>
                <w:rFonts w:asciiTheme="minorHAnsi" w:hAnsiTheme="minorHAnsi" w:cs="Arial"/>
                <w:color w:val="FF0000"/>
                <w:sz w:val="22"/>
                <w:szCs w:val="22"/>
                <w:u w:val="single"/>
                <w:lang w:val="en-AU"/>
              </w:rPr>
              <w:t>s</w:t>
            </w:r>
            <w:r w:rsidRPr="00610FF2">
              <w:rPr>
                <w:rFonts w:asciiTheme="minorHAnsi" w:hAnsiTheme="minorHAnsi" w:cs="Arial"/>
                <w:color w:val="FF0000"/>
                <w:sz w:val="22"/>
                <w:szCs w:val="22"/>
                <w:u w:val="single"/>
                <w:lang w:val="en-AU"/>
              </w:rPr>
              <w:t>oort onder bewind</w:t>
            </w:r>
          </w:p>
        </w:tc>
        <w:tc>
          <w:tcPr>
            <w:tcW w:w="810" w:type="dxa"/>
            <w:hideMark/>
          </w:tcPr>
          <w:p w14:paraId="12AA7053" w14:textId="77777777" w:rsidR="005E1E89" w:rsidRPr="00D42B42" w:rsidRDefault="005E1E89" w:rsidP="00FA5384">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tr>
      <w:tr w:rsidR="0025113D" w:rsidRPr="0025113D" w14:paraId="52BB789A" w14:textId="77777777" w:rsidTr="0025113D">
        <w:tc>
          <w:tcPr>
            <w:tcW w:w="450" w:type="dxa"/>
          </w:tcPr>
          <w:p w14:paraId="64C9B8CD" w14:textId="77777777" w:rsidR="0025113D" w:rsidRPr="0025113D" w:rsidRDefault="0025113D" w:rsidP="0025113D">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bookmarkStart w:id="101" w:name="BKM_A8141D41_5EA9_4e14_BC51_77DBC8738968"/>
          </w:p>
        </w:tc>
        <w:tc>
          <w:tcPr>
            <w:tcW w:w="2790" w:type="dxa"/>
            <w:gridSpan w:val="2"/>
            <w:hideMark/>
          </w:tcPr>
          <w:p w14:paraId="29C38E94" w14:textId="77777777" w:rsidR="0025113D" w:rsidRPr="0025113D" w:rsidRDefault="0025113D" w:rsidP="0025113D">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25113D">
              <w:rPr>
                <w:rFonts w:ascii="Arial" w:hAnsi="Arial" w:cs="Arial"/>
                <w:color w:val="FF0000"/>
                <w:sz w:val="20"/>
                <w:szCs w:val="20"/>
                <w:u w:val="single"/>
                <w:lang w:val="en-AU"/>
              </w:rPr>
              <w:fldChar w:fldCharType="begin" w:fldLock="1"/>
            </w:r>
            <w:r w:rsidRPr="0025113D">
              <w:rPr>
                <w:rFonts w:ascii="Arial" w:hAnsi="Arial" w:cs="Arial"/>
                <w:color w:val="FF0000"/>
                <w:sz w:val="20"/>
                <w:szCs w:val="20"/>
                <w:u w:val="single"/>
              </w:rPr>
              <w:instrText>MERGEFIELD Att.Name</w:instrText>
            </w:r>
            <w:r w:rsidRPr="0025113D">
              <w:rPr>
                <w:rFonts w:ascii="Arial" w:hAnsi="Arial" w:cs="Arial"/>
                <w:color w:val="FF0000"/>
                <w:sz w:val="20"/>
                <w:szCs w:val="20"/>
                <w:u w:val="single"/>
                <w:lang w:val="en-AU"/>
              </w:rPr>
              <w:fldChar w:fldCharType="separate"/>
            </w:r>
            <w:r w:rsidRPr="00D44CC3">
              <w:rPr>
                <w:rFonts w:ascii="Arial" w:hAnsi="Arial" w:cs="Arial"/>
                <w:sz w:val="20"/>
                <w:szCs w:val="20"/>
                <w:u w:val="single"/>
              </w:rPr>
              <w:t>Signalering</w:t>
            </w:r>
            <w:r w:rsidRPr="0025113D">
              <w:rPr>
                <w:rFonts w:ascii="Arial" w:hAnsi="Arial" w:cs="Arial"/>
                <w:color w:val="FF0000"/>
                <w:sz w:val="20"/>
                <w:szCs w:val="20"/>
                <w:u w:val="single"/>
              </w:rPr>
              <w:t xml:space="preserve"> met betrekking tot verstrekken </w:t>
            </w:r>
            <w:r w:rsidRPr="00D44CC3">
              <w:rPr>
                <w:rFonts w:ascii="Arial" w:hAnsi="Arial" w:cs="Arial"/>
                <w:sz w:val="20"/>
                <w:szCs w:val="20"/>
                <w:u w:val="single"/>
              </w:rPr>
              <w:t>reisdocument</w:t>
            </w:r>
            <w:r w:rsidRPr="0025113D">
              <w:rPr>
                <w:rFonts w:ascii="Arial" w:hAnsi="Arial" w:cs="Arial"/>
                <w:color w:val="FF0000"/>
                <w:sz w:val="20"/>
                <w:szCs w:val="20"/>
                <w:u w:val="single"/>
              </w:rPr>
              <w:t>?</w:t>
            </w:r>
            <w:r w:rsidRPr="0025113D">
              <w:rPr>
                <w:rFonts w:ascii="Arial" w:hAnsi="Arial" w:cs="Arial"/>
                <w:color w:val="FF0000"/>
                <w:sz w:val="20"/>
                <w:szCs w:val="20"/>
                <w:u w:val="single"/>
                <w:lang w:val="en-AU"/>
              </w:rPr>
              <w:fldChar w:fldCharType="end"/>
            </w:r>
          </w:p>
        </w:tc>
        <w:tc>
          <w:tcPr>
            <w:tcW w:w="4230" w:type="dxa"/>
            <w:hideMark/>
          </w:tcPr>
          <w:p w14:paraId="4E419224" w14:textId="77777777" w:rsidR="0025113D" w:rsidRPr="0025113D" w:rsidRDefault="0025113D" w:rsidP="0025113D">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25113D">
              <w:rPr>
                <w:rFonts w:ascii="Arial" w:hAnsi="Arial" w:cs="Arial"/>
                <w:color w:val="FF0000"/>
                <w:sz w:val="20"/>
                <w:szCs w:val="20"/>
                <w:u w:val="single"/>
                <w:lang w:val="en-AU"/>
              </w:rPr>
              <w:fldChar w:fldCharType="begin" w:fldLock="1"/>
            </w:r>
            <w:r w:rsidRPr="0025113D">
              <w:rPr>
                <w:rFonts w:ascii="Arial" w:hAnsi="Arial" w:cs="Arial"/>
                <w:color w:val="FF0000"/>
                <w:sz w:val="20"/>
                <w:szCs w:val="20"/>
                <w:u w:val="single"/>
              </w:rPr>
              <w:instrText>MERGEFIELD Att.Notes</w:instrText>
            </w:r>
            <w:r w:rsidRPr="0025113D">
              <w:rPr>
                <w:rFonts w:ascii="Arial" w:hAnsi="Arial" w:cs="Arial"/>
                <w:color w:val="FF0000"/>
                <w:sz w:val="20"/>
                <w:szCs w:val="20"/>
                <w:u w:val="single"/>
                <w:lang w:val="en-AU"/>
              </w:rPr>
              <w:fldChar w:fldCharType="separate"/>
            </w:r>
            <w:r w:rsidRPr="0025113D">
              <w:rPr>
                <w:rFonts w:ascii="Arial" w:hAnsi="Arial" w:cs="Arial"/>
                <w:color w:val="FF0000"/>
                <w:sz w:val="20"/>
                <w:szCs w:val="20"/>
                <w:u w:val="single"/>
              </w:rPr>
              <w:t>Indicator die aangeeft dat er gronden aanwezig zijn die het recht op een reisdocument kunnen beperken.</w:t>
            </w:r>
            <w:r w:rsidRPr="0025113D">
              <w:rPr>
                <w:rFonts w:ascii="Arial" w:hAnsi="Arial" w:cs="Arial"/>
                <w:color w:val="FF0000"/>
                <w:sz w:val="20"/>
                <w:szCs w:val="20"/>
                <w:u w:val="single"/>
                <w:lang w:val="en-AU"/>
              </w:rPr>
              <w:fldChar w:fldCharType="end"/>
            </w:r>
          </w:p>
        </w:tc>
        <w:tc>
          <w:tcPr>
            <w:tcW w:w="1080" w:type="dxa"/>
            <w:hideMark/>
          </w:tcPr>
          <w:p w14:paraId="449048C4" w14:textId="77777777" w:rsidR="0025113D" w:rsidRPr="0025113D" w:rsidRDefault="0025113D" w:rsidP="0025113D">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lang w:val="en-AU"/>
              </w:rPr>
            </w:pPr>
            <w:r w:rsidRPr="0025113D">
              <w:rPr>
                <w:rFonts w:asciiTheme="minorHAnsi" w:hAnsiTheme="minorHAnsi" w:cs="Arial"/>
                <w:color w:val="FF0000"/>
                <w:sz w:val="22"/>
                <w:szCs w:val="22"/>
                <w:u w:val="single"/>
                <w:lang w:val="en-AU"/>
              </w:rPr>
              <w:fldChar w:fldCharType="begin" w:fldLock="1"/>
            </w:r>
            <w:r w:rsidRPr="0025113D">
              <w:rPr>
                <w:rFonts w:asciiTheme="minorHAnsi" w:hAnsiTheme="minorHAnsi" w:cs="Arial"/>
                <w:color w:val="FF0000"/>
                <w:sz w:val="22"/>
                <w:szCs w:val="22"/>
                <w:u w:val="single"/>
                <w:lang w:val="en-AU"/>
              </w:rPr>
              <w:instrText>MERGEFIELD Att.Type</w:instrText>
            </w:r>
            <w:r w:rsidRPr="0025113D">
              <w:rPr>
                <w:rFonts w:asciiTheme="minorHAnsi" w:hAnsiTheme="minorHAnsi" w:cs="Arial"/>
                <w:color w:val="FF0000"/>
                <w:sz w:val="22"/>
                <w:szCs w:val="22"/>
                <w:u w:val="single"/>
                <w:lang w:val="en-AU"/>
              </w:rPr>
              <w:fldChar w:fldCharType="separate"/>
            </w:r>
            <w:r w:rsidRPr="0025113D">
              <w:rPr>
                <w:rFonts w:asciiTheme="minorHAnsi" w:hAnsiTheme="minorHAnsi" w:cs="Arial"/>
                <w:color w:val="FF0000"/>
                <w:sz w:val="22"/>
                <w:szCs w:val="22"/>
                <w:u w:val="single"/>
                <w:lang w:val="en-AU"/>
              </w:rPr>
              <w:t>Boolean</w:t>
            </w:r>
            <w:r w:rsidRPr="0025113D">
              <w:rPr>
                <w:rFonts w:asciiTheme="minorHAnsi" w:hAnsiTheme="minorHAnsi" w:cs="Arial"/>
                <w:color w:val="FF0000"/>
                <w:sz w:val="22"/>
                <w:szCs w:val="22"/>
                <w:u w:val="single"/>
                <w:lang w:val="en-AU"/>
              </w:rPr>
              <w:fldChar w:fldCharType="end"/>
            </w:r>
          </w:p>
        </w:tc>
        <w:tc>
          <w:tcPr>
            <w:tcW w:w="810" w:type="dxa"/>
            <w:hideMark/>
          </w:tcPr>
          <w:p w14:paraId="6E44714D" w14:textId="77777777" w:rsidR="0025113D" w:rsidRPr="0025113D" w:rsidRDefault="0025113D" w:rsidP="0025113D">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25113D">
              <w:rPr>
                <w:rFonts w:ascii="Arial" w:hAnsi="Arial" w:cs="Arial"/>
                <w:color w:val="FF0000"/>
                <w:sz w:val="20"/>
                <w:szCs w:val="20"/>
                <w:u w:val="single"/>
                <w:lang w:val="en-AU"/>
              </w:rPr>
              <w:fldChar w:fldCharType="begin" w:fldLock="1"/>
            </w:r>
            <w:r w:rsidRPr="0025113D">
              <w:rPr>
                <w:rFonts w:ascii="Arial" w:hAnsi="Arial" w:cs="Arial"/>
                <w:color w:val="FF0000"/>
                <w:sz w:val="20"/>
                <w:szCs w:val="20"/>
                <w:u w:val="single"/>
                <w:lang w:val="en-AU"/>
              </w:rPr>
              <w:instrText>MERGEFIELD Att.LowerBound</w:instrText>
            </w:r>
            <w:r w:rsidRPr="0025113D">
              <w:rPr>
                <w:rFonts w:ascii="Arial" w:hAnsi="Arial" w:cs="Arial"/>
                <w:color w:val="FF0000"/>
                <w:sz w:val="20"/>
                <w:szCs w:val="20"/>
                <w:u w:val="single"/>
                <w:lang w:val="en-AU"/>
              </w:rPr>
              <w:fldChar w:fldCharType="separate"/>
            </w:r>
            <w:r w:rsidRPr="0025113D">
              <w:rPr>
                <w:rFonts w:ascii="Arial" w:hAnsi="Arial" w:cs="Arial"/>
                <w:color w:val="FF0000"/>
                <w:sz w:val="20"/>
                <w:szCs w:val="20"/>
                <w:u w:val="single"/>
                <w:lang w:val="en-AU"/>
              </w:rPr>
              <w:t>0</w:t>
            </w:r>
            <w:r w:rsidRPr="0025113D">
              <w:rPr>
                <w:rFonts w:ascii="Arial" w:hAnsi="Arial" w:cs="Arial"/>
                <w:color w:val="FF0000"/>
                <w:sz w:val="20"/>
                <w:szCs w:val="20"/>
                <w:u w:val="single"/>
                <w:lang w:val="en-AU"/>
              </w:rPr>
              <w:fldChar w:fldCharType="end"/>
            </w:r>
            <w:r w:rsidRPr="0025113D">
              <w:rPr>
                <w:rFonts w:ascii="Arial" w:hAnsi="Arial" w:cs="Arial"/>
                <w:color w:val="FF0000"/>
                <w:sz w:val="20"/>
                <w:szCs w:val="20"/>
                <w:u w:val="single"/>
                <w:lang w:val="en-AU"/>
              </w:rPr>
              <w:t xml:space="preserve"> - </w:t>
            </w:r>
            <w:r w:rsidRPr="0025113D">
              <w:rPr>
                <w:rFonts w:ascii="Arial" w:hAnsi="Arial" w:cs="Arial"/>
                <w:color w:val="FF0000"/>
                <w:sz w:val="20"/>
                <w:szCs w:val="20"/>
                <w:u w:val="single"/>
                <w:lang w:val="en-AU"/>
              </w:rPr>
              <w:fldChar w:fldCharType="begin" w:fldLock="1"/>
            </w:r>
            <w:r w:rsidRPr="0025113D">
              <w:rPr>
                <w:rFonts w:ascii="Arial" w:hAnsi="Arial" w:cs="Arial"/>
                <w:color w:val="FF0000"/>
                <w:sz w:val="20"/>
                <w:szCs w:val="20"/>
                <w:u w:val="single"/>
                <w:lang w:val="en-AU"/>
              </w:rPr>
              <w:instrText>MERGEFIELD Att.UpperBound</w:instrText>
            </w:r>
            <w:r w:rsidRPr="0025113D">
              <w:rPr>
                <w:rFonts w:ascii="Arial" w:hAnsi="Arial" w:cs="Arial"/>
                <w:color w:val="FF0000"/>
                <w:sz w:val="20"/>
                <w:szCs w:val="20"/>
                <w:u w:val="single"/>
                <w:lang w:val="en-AU"/>
              </w:rPr>
              <w:fldChar w:fldCharType="separate"/>
            </w:r>
            <w:r w:rsidRPr="0025113D">
              <w:rPr>
                <w:rFonts w:ascii="Arial" w:hAnsi="Arial" w:cs="Arial"/>
                <w:color w:val="FF0000"/>
                <w:sz w:val="20"/>
                <w:szCs w:val="20"/>
                <w:u w:val="single"/>
                <w:lang w:val="en-AU"/>
              </w:rPr>
              <w:t>1</w:t>
            </w:r>
            <w:r w:rsidRPr="0025113D">
              <w:rPr>
                <w:rFonts w:ascii="Arial" w:hAnsi="Arial" w:cs="Arial"/>
                <w:color w:val="FF0000"/>
                <w:sz w:val="20"/>
                <w:szCs w:val="20"/>
                <w:u w:val="single"/>
                <w:lang w:val="en-AU"/>
              </w:rPr>
              <w:fldChar w:fldCharType="end"/>
            </w:r>
          </w:p>
        </w:tc>
        <w:bookmarkEnd w:id="101"/>
      </w:tr>
    </w:tbl>
    <w:p w14:paraId="3D00F03B"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4D9BD519" w14:textId="77777777" w:rsidTr="0025113D">
        <w:tc>
          <w:tcPr>
            <w:tcW w:w="9360" w:type="dxa"/>
            <w:gridSpan w:val="3"/>
            <w:hideMark/>
          </w:tcPr>
          <w:p w14:paraId="680CC98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23106103" w14:textId="77777777" w:rsidTr="0025113D">
        <w:tc>
          <w:tcPr>
            <w:tcW w:w="450" w:type="dxa"/>
          </w:tcPr>
          <w:p w14:paraId="6E4AFB7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4D9F01B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6810B2F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63ADF15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25113D" w:rsidRPr="0025113D" w14:paraId="53B1A824" w14:textId="77777777" w:rsidTr="0025113D">
        <w:tblPrEx>
          <w:tblLook w:val="0000" w:firstRow="0" w:lastRow="0" w:firstColumn="0" w:lastColumn="0" w:noHBand="0" w:noVBand="0"/>
        </w:tblPrEx>
        <w:tc>
          <w:tcPr>
            <w:tcW w:w="450" w:type="dxa"/>
            <w:tcBorders>
              <w:top w:val="nil"/>
              <w:left w:val="nil"/>
              <w:bottom w:val="nil"/>
              <w:right w:val="nil"/>
            </w:tcBorders>
          </w:tcPr>
          <w:p w14:paraId="504C66D4" w14:textId="77777777" w:rsidR="0025113D" w:rsidRPr="0025113D" w:rsidRDefault="0025113D" w:rsidP="00FA5384">
            <w:pPr>
              <w:rPr>
                <w:rStyle w:val="SSBookmark"/>
                <w:color w:val="FF0000"/>
                <w:highlight w:val="yellow"/>
                <w:u w:val="single"/>
              </w:rPr>
            </w:pPr>
          </w:p>
        </w:tc>
        <w:tc>
          <w:tcPr>
            <w:tcW w:w="2790" w:type="dxa"/>
            <w:tcBorders>
              <w:top w:val="nil"/>
              <w:left w:val="nil"/>
              <w:bottom w:val="nil"/>
              <w:right w:val="nil"/>
            </w:tcBorders>
          </w:tcPr>
          <w:p w14:paraId="1E11C3EF" w14:textId="77777777" w:rsidR="0025113D" w:rsidRPr="0025113D" w:rsidRDefault="0025113D" w:rsidP="00FA5384">
            <w:pPr>
              <w:rPr>
                <w:rFonts w:ascii="Calibri" w:hAnsi="Calibri" w:cs="Calibri"/>
                <w:color w:val="FF0000"/>
                <w:sz w:val="22"/>
                <w:szCs w:val="22"/>
                <w:u w:val="single"/>
              </w:rPr>
            </w:pPr>
            <w:r w:rsidRPr="0025113D">
              <w:rPr>
                <w:color w:val="FF0000"/>
                <w:u w:val="single"/>
              </w:rPr>
              <w:fldChar w:fldCharType="begin" w:fldLock="1"/>
            </w:r>
            <w:r w:rsidRPr="0025113D">
              <w:rPr>
                <w:color w:val="FF0000"/>
                <w:u w:val="single"/>
              </w:rPr>
              <w:instrText xml:space="preserve">MERGEFIELD </w:instrText>
            </w:r>
            <w:r w:rsidRPr="0025113D">
              <w:rPr>
                <w:rFonts w:ascii="Calibri" w:hAnsi="Calibri" w:cs="Calibri"/>
                <w:color w:val="FF0000"/>
                <w:sz w:val="22"/>
                <w:szCs w:val="22"/>
                <w:u w:val="single"/>
              </w:rPr>
              <w:instrText>Element.Name</w:instrText>
            </w:r>
            <w:r w:rsidRPr="0025113D">
              <w:rPr>
                <w:color w:val="FF0000"/>
                <w:u w:val="single"/>
              </w:rPr>
              <w:fldChar w:fldCharType="separate"/>
            </w:r>
            <w:r w:rsidRPr="0025113D">
              <w:rPr>
                <w:rFonts w:ascii="Calibri" w:hAnsi="Calibri" w:cs="Calibri"/>
                <w:color w:val="FF0000"/>
                <w:sz w:val="22"/>
                <w:szCs w:val="22"/>
                <w:u w:val="single"/>
              </w:rPr>
              <w:t>REISDOCUMENT</w:t>
            </w:r>
            <w:r w:rsidRPr="0025113D">
              <w:rPr>
                <w:color w:val="FF0000"/>
                <w:u w:val="single"/>
              </w:rPr>
              <w:fldChar w:fldCharType="end"/>
            </w:r>
            <w:r w:rsidRPr="0025113D">
              <w:rPr>
                <w:rFonts w:ascii="Calibri" w:hAnsi="Calibri" w:cs="Calibri"/>
                <w:color w:val="FF0000"/>
                <w:sz w:val="22"/>
                <w:szCs w:val="22"/>
                <w:u w:val="single"/>
              </w:rPr>
              <w:t xml:space="preserve">  [</w:t>
            </w:r>
            <w:r w:rsidRPr="0025113D">
              <w:rPr>
                <w:rFonts w:ascii="Calibri" w:hAnsi="Calibri" w:cs="Calibri"/>
                <w:color w:val="FF0000"/>
                <w:sz w:val="22"/>
                <w:szCs w:val="22"/>
                <w:u w:val="single"/>
              </w:rPr>
              <w:fldChar w:fldCharType="begin" w:fldLock="1"/>
            </w:r>
            <w:r w:rsidRPr="0025113D">
              <w:rPr>
                <w:rFonts w:ascii="Calibri" w:hAnsi="Calibri" w:cs="Calibri"/>
                <w:color w:val="FF0000"/>
                <w:sz w:val="22"/>
                <w:szCs w:val="22"/>
                <w:u w:val="single"/>
              </w:rPr>
              <w:instrText>MERGEFIELD ConnSource.Cardinality</w:instrText>
            </w:r>
            <w:r w:rsidRPr="0025113D">
              <w:rPr>
                <w:rFonts w:ascii="Calibri" w:hAnsi="Calibri" w:cs="Calibri"/>
                <w:color w:val="FF0000"/>
                <w:sz w:val="22"/>
                <w:szCs w:val="22"/>
                <w:u w:val="single"/>
              </w:rPr>
              <w:fldChar w:fldCharType="separate"/>
            </w:r>
            <w:r w:rsidRPr="0025113D">
              <w:rPr>
                <w:rFonts w:ascii="Calibri" w:hAnsi="Calibri" w:cs="Calibri"/>
                <w:color w:val="FF0000"/>
                <w:sz w:val="22"/>
                <w:szCs w:val="22"/>
                <w:u w:val="single"/>
              </w:rPr>
              <w:t>0..*</w:t>
            </w:r>
            <w:r w:rsidRPr="0025113D">
              <w:rPr>
                <w:rFonts w:ascii="Calibri" w:hAnsi="Calibri" w:cs="Calibri"/>
                <w:color w:val="FF0000"/>
                <w:sz w:val="22"/>
                <w:szCs w:val="22"/>
                <w:u w:val="single"/>
              </w:rPr>
              <w:fldChar w:fldCharType="end"/>
            </w:r>
            <w:r w:rsidRPr="0025113D">
              <w:rPr>
                <w:rFonts w:ascii="Calibri" w:hAnsi="Calibri" w:cs="Calibri"/>
                <w:color w:val="FF0000"/>
                <w:sz w:val="22"/>
                <w:szCs w:val="22"/>
                <w:u w:val="single"/>
              </w:rPr>
              <w:t>]</w:t>
            </w:r>
          </w:p>
          <w:p w14:paraId="2A967766" w14:textId="77777777" w:rsidR="0025113D" w:rsidRPr="0025113D" w:rsidRDefault="0025113D" w:rsidP="00FA5384">
            <w:pPr>
              <w:rPr>
                <w:rFonts w:ascii="Calibri" w:hAnsi="Calibri" w:cs="Calibri"/>
                <w:color w:val="FF0000"/>
                <w:sz w:val="22"/>
                <w:szCs w:val="22"/>
                <w:u w:val="single"/>
              </w:rPr>
            </w:pPr>
            <w:r w:rsidRPr="0025113D">
              <w:rPr>
                <w:rFonts w:ascii="Calibri" w:hAnsi="Calibri" w:cs="Calibri"/>
                <w:color w:val="FF0000"/>
                <w:sz w:val="22"/>
                <w:szCs w:val="22"/>
                <w:u w:val="single"/>
              </w:rPr>
              <w:t xml:space="preserve">  </w:t>
            </w:r>
            <w:r w:rsidRPr="0025113D">
              <w:rPr>
                <w:rFonts w:ascii="Calibri" w:hAnsi="Calibri" w:cs="Calibri"/>
                <w:color w:val="FF0000"/>
                <w:sz w:val="22"/>
                <w:szCs w:val="22"/>
                <w:u w:val="single"/>
              </w:rPr>
              <w:fldChar w:fldCharType="begin" w:fldLock="1"/>
            </w:r>
            <w:r w:rsidRPr="0025113D">
              <w:rPr>
                <w:rFonts w:ascii="Calibri" w:hAnsi="Calibri" w:cs="Calibri"/>
                <w:color w:val="FF0000"/>
                <w:sz w:val="22"/>
                <w:szCs w:val="22"/>
                <w:u w:val="single"/>
              </w:rPr>
              <w:instrText>MERGEFIELD Connector.Name</w:instrText>
            </w:r>
            <w:r w:rsidRPr="0025113D">
              <w:rPr>
                <w:rFonts w:ascii="Calibri" w:hAnsi="Calibri" w:cs="Calibri"/>
                <w:color w:val="FF0000"/>
                <w:sz w:val="22"/>
                <w:szCs w:val="22"/>
                <w:u w:val="single"/>
              </w:rPr>
              <w:fldChar w:fldCharType="separate"/>
            </w:r>
            <w:r w:rsidRPr="0025113D">
              <w:rPr>
                <w:rFonts w:ascii="Calibri" w:hAnsi="Calibri" w:cs="Calibri"/>
                <w:color w:val="FF0000"/>
                <w:sz w:val="22"/>
                <w:szCs w:val="22"/>
                <w:u w:val="single"/>
              </w:rPr>
              <w:t>heeft als houder</w:t>
            </w:r>
            <w:r w:rsidRPr="0025113D">
              <w:rPr>
                <w:rFonts w:ascii="Calibri" w:hAnsi="Calibri" w:cs="Calibri"/>
                <w:color w:val="FF0000"/>
                <w:sz w:val="22"/>
                <w:szCs w:val="22"/>
                <w:u w:val="single"/>
              </w:rPr>
              <w:fldChar w:fldCharType="end"/>
            </w:r>
          </w:p>
          <w:p w14:paraId="696F5A25" w14:textId="77777777" w:rsidR="0025113D" w:rsidRPr="0025113D" w:rsidRDefault="0025113D" w:rsidP="00FA5384">
            <w:pPr>
              <w:rPr>
                <w:rFonts w:ascii="Calibri" w:hAnsi="Calibri" w:cs="Calibri"/>
                <w:color w:val="FF0000"/>
                <w:sz w:val="22"/>
                <w:szCs w:val="22"/>
                <w:u w:val="single"/>
              </w:rPr>
            </w:pPr>
            <w:r w:rsidRPr="0025113D">
              <w:rPr>
                <w:rFonts w:ascii="Calibri" w:hAnsi="Calibri" w:cs="Calibri"/>
                <w:color w:val="FF0000"/>
                <w:sz w:val="22"/>
                <w:szCs w:val="22"/>
                <w:u w:val="single"/>
              </w:rPr>
              <w:fldChar w:fldCharType="begin" w:fldLock="1"/>
            </w:r>
            <w:r w:rsidRPr="0025113D">
              <w:rPr>
                <w:rFonts w:ascii="Calibri" w:hAnsi="Calibri" w:cs="Calibri"/>
                <w:color w:val="FF0000"/>
                <w:sz w:val="22"/>
                <w:szCs w:val="22"/>
                <w:u w:val="single"/>
              </w:rPr>
              <w:instrText>MERGEFIELD Element.Name</w:instrText>
            </w:r>
            <w:r w:rsidRPr="0025113D">
              <w:rPr>
                <w:rFonts w:ascii="Calibri" w:hAnsi="Calibri" w:cs="Calibri"/>
                <w:color w:val="FF0000"/>
                <w:sz w:val="22"/>
                <w:szCs w:val="22"/>
                <w:u w:val="single"/>
              </w:rPr>
              <w:fldChar w:fldCharType="separate"/>
            </w:r>
            <w:r w:rsidRPr="0025113D">
              <w:rPr>
                <w:rFonts w:ascii="Calibri" w:hAnsi="Calibri" w:cs="Calibri"/>
                <w:color w:val="FF0000"/>
                <w:sz w:val="22"/>
                <w:szCs w:val="22"/>
                <w:u w:val="single"/>
              </w:rPr>
              <w:t>INGEZETENE</w:t>
            </w:r>
            <w:r w:rsidRPr="0025113D">
              <w:rPr>
                <w:rFonts w:ascii="Calibri" w:hAnsi="Calibri" w:cs="Calibri"/>
                <w:color w:val="FF0000"/>
                <w:sz w:val="22"/>
                <w:szCs w:val="22"/>
                <w:u w:val="single"/>
              </w:rPr>
              <w:fldChar w:fldCharType="end"/>
            </w:r>
            <w:r w:rsidRPr="0025113D">
              <w:rPr>
                <w:rFonts w:ascii="Calibri" w:hAnsi="Calibri" w:cs="Calibri"/>
                <w:color w:val="FF0000"/>
                <w:sz w:val="22"/>
                <w:szCs w:val="22"/>
                <w:u w:val="single"/>
              </w:rPr>
              <w:t xml:space="preserve">  [</w:t>
            </w:r>
            <w:r w:rsidRPr="0025113D">
              <w:rPr>
                <w:rFonts w:ascii="Calibri" w:hAnsi="Calibri" w:cs="Calibri"/>
                <w:color w:val="FF0000"/>
                <w:sz w:val="22"/>
                <w:szCs w:val="22"/>
                <w:u w:val="single"/>
              </w:rPr>
              <w:fldChar w:fldCharType="begin" w:fldLock="1"/>
            </w:r>
            <w:r w:rsidRPr="0025113D">
              <w:rPr>
                <w:rFonts w:ascii="Calibri" w:hAnsi="Calibri" w:cs="Calibri"/>
                <w:color w:val="FF0000"/>
                <w:sz w:val="22"/>
                <w:szCs w:val="22"/>
                <w:u w:val="single"/>
              </w:rPr>
              <w:instrText>MERGEFIELD ConnTarget.Cardinality</w:instrText>
            </w:r>
            <w:r w:rsidRPr="0025113D">
              <w:rPr>
                <w:rFonts w:ascii="Calibri" w:hAnsi="Calibri" w:cs="Calibri"/>
                <w:color w:val="FF0000"/>
                <w:sz w:val="22"/>
                <w:szCs w:val="22"/>
                <w:u w:val="single"/>
              </w:rPr>
              <w:fldChar w:fldCharType="separate"/>
            </w:r>
            <w:r w:rsidRPr="0025113D">
              <w:rPr>
                <w:rFonts w:ascii="Calibri" w:hAnsi="Calibri" w:cs="Calibri"/>
                <w:color w:val="FF0000"/>
                <w:sz w:val="22"/>
                <w:szCs w:val="22"/>
                <w:u w:val="single"/>
              </w:rPr>
              <w:t>1</w:t>
            </w:r>
            <w:r w:rsidRPr="0025113D">
              <w:rPr>
                <w:rFonts w:ascii="Calibri" w:hAnsi="Calibri" w:cs="Calibri"/>
                <w:color w:val="FF0000"/>
                <w:sz w:val="22"/>
                <w:szCs w:val="22"/>
                <w:u w:val="single"/>
              </w:rPr>
              <w:fldChar w:fldCharType="end"/>
            </w:r>
            <w:r w:rsidRPr="0025113D">
              <w:rPr>
                <w:rFonts w:ascii="Calibri" w:hAnsi="Calibri" w:cs="Calibri"/>
                <w:color w:val="FF0000"/>
                <w:sz w:val="22"/>
                <w:szCs w:val="22"/>
                <w:u w:val="single"/>
              </w:rPr>
              <w:t>]</w:t>
            </w:r>
          </w:p>
        </w:tc>
        <w:tc>
          <w:tcPr>
            <w:tcW w:w="6120" w:type="dxa"/>
            <w:tcBorders>
              <w:top w:val="nil"/>
              <w:left w:val="nil"/>
              <w:bottom w:val="nil"/>
              <w:right w:val="nil"/>
            </w:tcBorders>
          </w:tcPr>
          <w:p w14:paraId="6FE23254" w14:textId="77777777" w:rsidR="0025113D" w:rsidRPr="0025113D" w:rsidRDefault="0025113D" w:rsidP="00FA5384">
            <w:pPr>
              <w:rPr>
                <w:rFonts w:ascii="Calibri" w:hAnsi="Calibri" w:cs="Calibri"/>
                <w:color w:val="FF0000"/>
                <w:sz w:val="22"/>
                <w:szCs w:val="22"/>
                <w:u w:val="single"/>
              </w:rPr>
            </w:pPr>
            <w:r w:rsidRPr="0025113D">
              <w:rPr>
                <w:color w:val="FF0000"/>
                <w:u w:val="single"/>
              </w:rPr>
              <w:fldChar w:fldCharType="begin" w:fldLock="1"/>
            </w:r>
            <w:r w:rsidRPr="0025113D">
              <w:rPr>
                <w:color w:val="FF0000"/>
                <w:u w:val="single"/>
              </w:rPr>
              <w:instrText xml:space="preserve">MERGEFIELD </w:instrText>
            </w:r>
            <w:r w:rsidRPr="0025113D">
              <w:rPr>
                <w:rFonts w:ascii="Calibri" w:hAnsi="Calibri" w:cs="Calibri"/>
                <w:color w:val="FF0000"/>
                <w:sz w:val="22"/>
                <w:szCs w:val="22"/>
                <w:u w:val="single"/>
              </w:rPr>
              <w:instrText>Connector.Notes</w:instrText>
            </w:r>
            <w:r w:rsidRPr="0025113D">
              <w:rPr>
                <w:color w:val="FF0000"/>
                <w:u w:val="single"/>
              </w:rPr>
              <w:fldChar w:fldCharType="separate"/>
            </w:r>
            <w:r w:rsidRPr="0025113D">
              <w:rPr>
                <w:rFonts w:ascii="Calibri" w:hAnsi="Calibri" w:cs="Calibri"/>
                <w:color w:val="FF0000"/>
                <w:sz w:val="22"/>
                <w:szCs w:val="22"/>
                <w:u w:val="single"/>
              </w:rPr>
              <w:t>De INGEZETENE waaraan het REISDOCUMENT is verstrekt.</w:t>
            </w:r>
            <w:r w:rsidRPr="0025113D">
              <w:rPr>
                <w:color w:val="FF0000"/>
                <w:u w:val="single"/>
              </w:rPr>
              <w:fldChar w:fldCharType="end"/>
            </w:r>
          </w:p>
        </w:tc>
      </w:tr>
      <w:tr w:rsidR="0025113D" w:rsidRPr="00D42B42" w14:paraId="02B395EB" w14:textId="77777777" w:rsidTr="0025113D">
        <w:tc>
          <w:tcPr>
            <w:tcW w:w="450" w:type="dxa"/>
          </w:tcPr>
          <w:p w14:paraId="58BAF36A" w14:textId="77777777" w:rsidR="0025113D" w:rsidRPr="00D54C45" w:rsidRDefault="0025113D"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17190EE3" w14:textId="77777777" w:rsidR="0025113D" w:rsidRPr="0025113D" w:rsidRDefault="0025113D"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rPr>
            </w:pPr>
          </w:p>
        </w:tc>
        <w:tc>
          <w:tcPr>
            <w:tcW w:w="6120" w:type="dxa"/>
          </w:tcPr>
          <w:p w14:paraId="375CEB17" w14:textId="77777777" w:rsidR="0025113D" w:rsidRPr="0025113D" w:rsidRDefault="0025113D"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rPr>
            </w:pPr>
          </w:p>
        </w:tc>
      </w:tr>
      <w:tr w:rsidR="00D42B42" w:rsidRPr="00D42B42" w14:paraId="0C4F15A0" w14:textId="77777777" w:rsidTr="0025113D">
        <w:tc>
          <w:tcPr>
            <w:tcW w:w="450" w:type="dxa"/>
          </w:tcPr>
          <w:p w14:paraId="23257A7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6FD8334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INGEZETENE</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5433CA9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61EED0C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21CB38C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562E0D4A" w14:textId="77777777" w:rsidTr="0025113D">
        <w:trPr>
          <w:trHeight w:hRule="exact" w:val="128"/>
        </w:trPr>
        <w:tc>
          <w:tcPr>
            <w:tcW w:w="450" w:type="dxa"/>
          </w:tcPr>
          <w:p w14:paraId="50FD45F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1F72AA7E"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0D03645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3FC0B0FD" w14:textId="77777777" w:rsidR="00D42B42" w:rsidRPr="00D54C45"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68EE77E1" w14:textId="77777777" w:rsidTr="00D42B42">
        <w:tc>
          <w:tcPr>
            <w:tcW w:w="9360" w:type="dxa"/>
            <w:hideMark/>
          </w:tcPr>
          <w:p w14:paraId="5E52C35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281C8386" w14:textId="14BC78FC" w:rsidR="00D42B42" w:rsidRPr="00D42B42" w:rsidRDefault="00D42B42" w:rsidP="0025113D">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 xml:space="preserve">Het betreft hier de personen die deel uitmaken van de </w:t>
            </w:r>
            <w:r w:rsidR="0025113D" w:rsidRPr="0025113D">
              <w:rPr>
                <w:rFonts w:ascii="Calibri" w:hAnsi="Calibri" w:cs="Calibri"/>
                <w:color w:val="FF0000"/>
                <w:sz w:val="22"/>
                <w:szCs w:val="22"/>
                <w:u w:val="single"/>
              </w:rPr>
              <w:t>BRP</w:t>
            </w:r>
            <w:r w:rsidRPr="00D42B42">
              <w:rPr>
                <w:rFonts w:ascii="Calibri" w:hAnsi="Calibri" w:cs="Calibri"/>
                <w:color w:val="0F0F0F"/>
                <w:sz w:val="22"/>
                <w:szCs w:val="22"/>
              </w:rPr>
              <w:t>, aldaar aangeduid met cq. gemodelleerd als persoon.</w:t>
            </w:r>
          </w:p>
        </w:tc>
      </w:tr>
    </w:tbl>
    <w:p w14:paraId="37110F63" w14:textId="77777777" w:rsidR="002C2772" w:rsidRPr="00D54C45" w:rsidRDefault="002C2772">
      <w:pPr>
        <w:contextualSpacing w:val="0"/>
      </w:pPr>
      <w:bookmarkStart w:id="102" w:name="BKM_3DC85114_5C3F_4930_B98B_6EB6ED71FC2E"/>
      <w:bookmarkEnd w:id="102"/>
      <w:r w:rsidRPr="00D54C45">
        <w:br w:type="page"/>
      </w:r>
    </w:p>
    <w:p w14:paraId="12651BEC" w14:textId="77777777" w:rsidR="002C2772" w:rsidRPr="002C2772" w:rsidRDefault="002C2772" w:rsidP="002C2772">
      <w:pPr>
        <w:numPr>
          <w:ilvl w:val="1"/>
          <w:numId w:val="1"/>
        </w:numPr>
        <w:tabs>
          <w:tab w:val="clear" w:pos="851"/>
          <w:tab w:val="num" w:pos="1135"/>
        </w:tabs>
        <w:spacing w:line="500" w:lineRule="exact"/>
        <w:ind w:left="709" w:hanging="709"/>
        <w:contextualSpacing w:val="0"/>
        <w:outlineLvl w:val="1"/>
        <w:rPr>
          <w:rFonts w:eastAsia="Calibri"/>
          <w:b/>
          <w:bCs/>
          <w:color w:val="003359"/>
          <w:sz w:val="22"/>
          <w:szCs w:val="24"/>
          <w:lang w:eastAsia="en-US"/>
        </w:rPr>
      </w:pPr>
      <w:r w:rsidRPr="002C2772">
        <w:rPr>
          <w:rFonts w:eastAsia="Calibri"/>
          <w:b/>
          <w:bCs/>
          <w:sz w:val="20"/>
          <w:szCs w:val="20"/>
          <w:lang w:eastAsia="en-US"/>
        </w:rPr>
        <w:lastRenderedPageBreak/>
        <w:fldChar w:fldCharType="begin" w:fldLock="1"/>
      </w:r>
      <w:r w:rsidRPr="002C2772">
        <w:rPr>
          <w:rFonts w:eastAsia="Calibri"/>
          <w:b/>
          <w:bCs/>
          <w:sz w:val="20"/>
          <w:szCs w:val="20"/>
          <w:lang w:eastAsia="en-US"/>
        </w:rPr>
        <w:instrText xml:space="preserve">MERGEFIELD </w:instrText>
      </w:r>
      <w:r w:rsidRPr="002C2772">
        <w:rPr>
          <w:rFonts w:eastAsia="Calibri"/>
          <w:b/>
          <w:bCs/>
          <w:color w:val="003359"/>
          <w:sz w:val="22"/>
          <w:szCs w:val="24"/>
          <w:lang w:eastAsia="en-US"/>
        </w:rPr>
        <w:instrText>Element.Stereotype</w:instrText>
      </w:r>
      <w:r w:rsidRPr="002C2772">
        <w:rPr>
          <w:rFonts w:eastAsia="Calibri"/>
          <w:b/>
          <w:bCs/>
          <w:sz w:val="20"/>
          <w:szCs w:val="20"/>
          <w:lang w:eastAsia="en-US"/>
        </w:rPr>
        <w:fldChar w:fldCharType="separate"/>
      </w:r>
      <w:r w:rsidRPr="002C2772">
        <w:rPr>
          <w:rFonts w:eastAsia="Calibri"/>
          <w:b/>
          <w:bCs/>
          <w:color w:val="003359"/>
          <w:sz w:val="22"/>
          <w:szCs w:val="24"/>
          <w:lang w:eastAsia="en-US"/>
        </w:rPr>
        <w:t>«Objecttype»</w:t>
      </w:r>
      <w:r w:rsidRPr="002C2772">
        <w:rPr>
          <w:rFonts w:eastAsia="Calibri"/>
          <w:b/>
          <w:bCs/>
          <w:sz w:val="20"/>
          <w:szCs w:val="20"/>
          <w:lang w:eastAsia="en-US"/>
        </w:rPr>
        <w:fldChar w:fldCharType="end"/>
      </w:r>
      <w:r w:rsidRPr="002C2772">
        <w:rPr>
          <w:rFonts w:eastAsia="Calibri"/>
          <w:b/>
          <w:bCs/>
          <w:color w:val="003359"/>
          <w:sz w:val="22"/>
          <w:szCs w:val="24"/>
          <w:lang w:eastAsia="en-US"/>
        </w:rPr>
        <w:t xml:space="preserve"> </w:t>
      </w:r>
      <w:r w:rsidRPr="002C2772">
        <w:rPr>
          <w:rFonts w:eastAsia="Calibri"/>
          <w:b/>
          <w:bCs/>
          <w:color w:val="003359"/>
          <w:sz w:val="22"/>
          <w:szCs w:val="24"/>
          <w:lang w:eastAsia="en-US"/>
        </w:rPr>
        <w:fldChar w:fldCharType="begin" w:fldLock="1"/>
      </w:r>
      <w:r w:rsidRPr="002C2772">
        <w:rPr>
          <w:rFonts w:eastAsia="Calibri"/>
          <w:b/>
          <w:bCs/>
          <w:color w:val="003359"/>
          <w:sz w:val="22"/>
          <w:szCs w:val="24"/>
          <w:lang w:eastAsia="en-US"/>
        </w:rPr>
        <w:instrText>MERGEFIELD Element.Name</w:instrText>
      </w:r>
      <w:r w:rsidRPr="002C2772">
        <w:rPr>
          <w:rFonts w:eastAsia="Calibri"/>
          <w:b/>
          <w:bCs/>
          <w:color w:val="003359"/>
          <w:sz w:val="22"/>
          <w:szCs w:val="24"/>
          <w:lang w:eastAsia="en-US"/>
        </w:rPr>
        <w:fldChar w:fldCharType="separate"/>
      </w:r>
      <w:r w:rsidRPr="002C2772">
        <w:rPr>
          <w:rFonts w:eastAsia="Calibri"/>
          <w:b/>
          <w:bCs/>
          <w:color w:val="003359"/>
          <w:sz w:val="22"/>
          <w:szCs w:val="24"/>
          <w:lang w:eastAsia="en-US"/>
        </w:rPr>
        <w:t>INRICHTINGSELEMENT</w:t>
      </w:r>
      <w:r w:rsidRPr="002C2772">
        <w:rPr>
          <w:rFonts w:eastAsia="Calibri"/>
          <w:b/>
          <w:bCs/>
          <w:color w:val="003359"/>
          <w:sz w:val="22"/>
          <w:szCs w:val="24"/>
          <w:lang w:eastAsia="en-US"/>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2C2772" w:rsidRPr="002C2772" w14:paraId="53E96ACA" w14:textId="77777777" w:rsidTr="00194548">
        <w:trPr>
          <w:trHeight w:val="271"/>
        </w:trPr>
        <w:tc>
          <w:tcPr>
            <w:tcW w:w="2340" w:type="dxa"/>
            <w:gridSpan w:val="2"/>
            <w:tcBorders>
              <w:top w:val="nil"/>
              <w:left w:val="nil"/>
              <w:bottom w:val="nil"/>
              <w:right w:val="nil"/>
            </w:tcBorders>
          </w:tcPr>
          <w:p w14:paraId="4BECE348" w14:textId="77777777" w:rsidR="002C2772" w:rsidRPr="002C2772" w:rsidRDefault="002C2772" w:rsidP="002C2772">
            <w:pPr>
              <w:rPr>
                <w:rFonts w:cs="Calibri"/>
                <w:color w:val="0F0F0F"/>
              </w:rPr>
            </w:pPr>
            <w:r w:rsidRPr="002C2772">
              <w:rPr>
                <w:rFonts w:cs="Calibri"/>
                <w:b/>
                <w:bCs/>
                <w:color w:val="0F0F0F"/>
              </w:rPr>
              <w:t>Naam</w:t>
            </w:r>
          </w:p>
        </w:tc>
        <w:tc>
          <w:tcPr>
            <w:tcW w:w="7020" w:type="dxa"/>
            <w:gridSpan w:val="4"/>
            <w:tcBorders>
              <w:top w:val="nil"/>
              <w:left w:val="nil"/>
              <w:bottom w:val="nil"/>
              <w:right w:val="nil"/>
            </w:tcBorders>
          </w:tcPr>
          <w:p w14:paraId="59D823FC"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INRICHTINGSELEMENT</w:t>
            </w:r>
            <w:r w:rsidRPr="002C2772">
              <w:fldChar w:fldCharType="end"/>
            </w:r>
          </w:p>
        </w:tc>
      </w:tr>
      <w:tr w:rsidR="002C2772" w:rsidRPr="002C2772" w14:paraId="4F63E629" w14:textId="77777777" w:rsidTr="00194548">
        <w:trPr>
          <w:trHeight w:hRule="exact" w:val="128"/>
        </w:trPr>
        <w:tc>
          <w:tcPr>
            <w:tcW w:w="2340" w:type="dxa"/>
            <w:gridSpan w:val="2"/>
            <w:tcBorders>
              <w:top w:val="nil"/>
              <w:left w:val="nil"/>
              <w:bottom w:val="nil"/>
              <w:right w:val="nil"/>
            </w:tcBorders>
          </w:tcPr>
          <w:p w14:paraId="3CB2A4F8"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2C6F92EA" w14:textId="77777777" w:rsidR="002C2772" w:rsidRPr="002C2772" w:rsidRDefault="002C2772" w:rsidP="002C2772">
            <w:pPr>
              <w:rPr>
                <w:rFonts w:cs="Calibri"/>
                <w:color w:val="0F0F0F"/>
              </w:rPr>
            </w:pPr>
          </w:p>
        </w:tc>
      </w:tr>
      <w:tr w:rsidR="002C2772" w:rsidRPr="002C2772" w14:paraId="6ED82418" w14:textId="77777777" w:rsidTr="00194548">
        <w:tc>
          <w:tcPr>
            <w:tcW w:w="2340" w:type="dxa"/>
            <w:gridSpan w:val="2"/>
            <w:tcBorders>
              <w:top w:val="nil"/>
              <w:left w:val="nil"/>
              <w:bottom w:val="nil"/>
              <w:right w:val="nil"/>
            </w:tcBorders>
          </w:tcPr>
          <w:p w14:paraId="468193DA" w14:textId="77777777" w:rsidR="002C2772" w:rsidRPr="002C2772" w:rsidRDefault="002C2772" w:rsidP="002C2772">
            <w:pPr>
              <w:rPr>
                <w:rFonts w:cs="Calibri"/>
                <w:color w:val="0F0F0F"/>
              </w:rPr>
            </w:pPr>
            <w:r w:rsidRPr="002C2772">
              <w:rPr>
                <w:rFonts w:cs="Calibri"/>
                <w:b/>
                <w:bCs/>
                <w:color w:val="0F0F0F"/>
              </w:rPr>
              <w:t>Mnemonic</w:t>
            </w:r>
          </w:p>
        </w:tc>
        <w:tc>
          <w:tcPr>
            <w:tcW w:w="7020" w:type="dxa"/>
            <w:gridSpan w:val="4"/>
            <w:tcBorders>
              <w:top w:val="nil"/>
              <w:left w:val="nil"/>
              <w:bottom w:val="nil"/>
              <w:right w:val="nil"/>
            </w:tcBorders>
          </w:tcPr>
          <w:p w14:paraId="7411EDAE"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Element.Alias</w:instrText>
            </w:r>
            <w:r w:rsidRPr="002C2772">
              <w:fldChar w:fldCharType="separate"/>
            </w:r>
            <w:r w:rsidRPr="002C2772">
              <w:rPr>
                <w:rFonts w:cs="Calibri"/>
                <w:color w:val="0F0F0F"/>
              </w:rPr>
              <w:t>INR</w:t>
            </w:r>
            <w:r w:rsidRPr="002C2772">
              <w:fldChar w:fldCharType="end"/>
            </w:r>
          </w:p>
        </w:tc>
      </w:tr>
      <w:tr w:rsidR="002C2772" w:rsidRPr="002C2772" w14:paraId="0863031D" w14:textId="77777777" w:rsidTr="00194548">
        <w:trPr>
          <w:trHeight w:hRule="exact" w:val="128"/>
        </w:trPr>
        <w:tc>
          <w:tcPr>
            <w:tcW w:w="2340" w:type="dxa"/>
            <w:gridSpan w:val="2"/>
            <w:tcBorders>
              <w:top w:val="nil"/>
              <w:left w:val="nil"/>
              <w:bottom w:val="nil"/>
              <w:right w:val="nil"/>
            </w:tcBorders>
          </w:tcPr>
          <w:p w14:paraId="74ED9E88"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5AE7C44F" w14:textId="77777777" w:rsidR="002C2772" w:rsidRPr="002C2772" w:rsidRDefault="002C2772" w:rsidP="002C2772">
            <w:pPr>
              <w:rPr>
                <w:rFonts w:cs="Calibri"/>
                <w:color w:val="0F0F0F"/>
              </w:rPr>
            </w:pPr>
          </w:p>
        </w:tc>
      </w:tr>
      <w:tr w:rsidR="002C2772" w:rsidRPr="002C2772" w14:paraId="5A055506" w14:textId="77777777" w:rsidTr="00194548">
        <w:tc>
          <w:tcPr>
            <w:tcW w:w="2340" w:type="dxa"/>
            <w:gridSpan w:val="2"/>
            <w:tcBorders>
              <w:top w:val="nil"/>
              <w:left w:val="nil"/>
              <w:bottom w:val="nil"/>
              <w:right w:val="nil"/>
            </w:tcBorders>
          </w:tcPr>
          <w:p w14:paraId="597B1F0A" w14:textId="77777777" w:rsidR="002C2772" w:rsidRPr="002C2772" w:rsidRDefault="002C2772" w:rsidP="002C2772">
            <w:pPr>
              <w:rPr>
                <w:rFonts w:cs="Calibri"/>
                <w:b/>
                <w:bCs/>
                <w:color w:val="0F0F0F"/>
              </w:rPr>
            </w:pPr>
            <w:r w:rsidRPr="002C2772">
              <w:rPr>
                <w:rFonts w:cs="Calibri"/>
                <w:b/>
                <w:bCs/>
                <w:color w:val="0F0F0F"/>
              </w:rPr>
              <w:t>Herkomst</w:t>
            </w:r>
          </w:p>
        </w:tc>
        <w:tc>
          <w:tcPr>
            <w:tcW w:w="7020" w:type="dxa"/>
            <w:gridSpan w:val="4"/>
            <w:tcBorders>
              <w:top w:val="nil"/>
              <w:left w:val="nil"/>
              <w:bottom w:val="nil"/>
              <w:right w:val="nil"/>
            </w:tcBorders>
          </w:tcPr>
          <w:p w14:paraId="6362A29D" w14:textId="77777777" w:rsidR="002C2772" w:rsidRPr="002C2772" w:rsidRDefault="002C2772" w:rsidP="002C2772">
            <w:pPr>
              <w:rPr>
                <w:rFonts w:cs="Calibri"/>
                <w:color w:val="0F0F0F"/>
              </w:rPr>
            </w:pPr>
            <w:r w:rsidRPr="002C2772">
              <w:rPr>
                <w:rFonts w:cs="Calibri"/>
                <w:color w:val="0F0F0F"/>
              </w:rPr>
              <w:t>IMGeo</w:t>
            </w:r>
          </w:p>
        </w:tc>
      </w:tr>
      <w:tr w:rsidR="002C2772" w:rsidRPr="002C2772" w14:paraId="33EFB8BE" w14:textId="77777777" w:rsidTr="00194548">
        <w:trPr>
          <w:trHeight w:hRule="exact" w:val="128"/>
        </w:trPr>
        <w:tc>
          <w:tcPr>
            <w:tcW w:w="2340" w:type="dxa"/>
            <w:gridSpan w:val="2"/>
            <w:tcBorders>
              <w:top w:val="nil"/>
              <w:left w:val="nil"/>
              <w:bottom w:val="nil"/>
              <w:right w:val="nil"/>
            </w:tcBorders>
          </w:tcPr>
          <w:p w14:paraId="199BA7EA"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03858298" w14:textId="77777777" w:rsidR="002C2772" w:rsidRPr="002C2772" w:rsidRDefault="002C2772" w:rsidP="002C2772">
            <w:pPr>
              <w:rPr>
                <w:rFonts w:cs="Calibri"/>
                <w:color w:val="0F0F0F"/>
              </w:rPr>
            </w:pPr>
          </w:p>
        </w:tc>
      </w:tr>
      <w:tr w:rsidR="002C2772" w:rsidRPr="002C2772" w14:paraId="7DE7DFF1" w14:textId="77777777" w:rsidTr="00194548">
        <w:trPr>
          <w:trHeight w:val="230"/>
        </w:trPr>
        <w:tc>
          <w:tcPr>
            <w:tcW w:w="2340" w:type="dxa"/>
            <w:gridSpan w:val="2"/>
            <w:tcBorders>
              <w:top w:val="nil"/>
              <w:left w:val="nil"/>
              <w:bottom w:val="nil"/>
              <w:right w:val="nil"/>
            </w:tcBorders>
          </w:tcPr>
          <w:p w14:paraId="0E8F1B5B" w14:textId="77777777" w:rsidR="002C2772" w:rsidRPr="002C2772" w:rsidRDefault="002C2772" w:rsidP="002C2772">
            <w:pPr>
              <w:rPr>
                <w:rFonts w:cs="Calibri"/>
                <w:b/>
                <w:bCs/>
                <w:color w:val="0F0F0F"/>
              </w:rPr>
            </w:pPr>
            <w:r w:rsidRPr="002C2772">
              <w:rPr>
                <w:rFonts w:cs="Calibri"/>
                <w:b/>
                <w:bCs/>
                <w:color w:val="0F0F0F"/>
              </w:rPr>
              <w:t>Definitie</w:t>
            </w:r>
          </w:p>
        </w:tc>
        <w:tc>
          <w:tcPr>
            <w:tcW w:w="7020" w:type="dxa"/>
            <w:gridSpan w:val="4"/>
            <w:tcBorders>
              <w:top w:val="nil"/>
              <w:left w:val="nil"/>
              <w:bottom w:val="nil"/>
              <w:right w:val="nil"/>
            </w:tcBorders>
          </w:tcPr>
          <w:p w14:paraId="23192CBB" w14:textId="77777777" w:rsidR="002C2772" w:rsidRPr="002C2772" w:rsidRDefault="002C2772" w:rsidP="002C2772">
            <w:pPr>
              <w:rPr>
                <w:rFonts w:cs="Calibri"/>
              </w:rPr>
            </w:pPr>
            <w:r w:rsidRPr="002C2772">
              <w:fldChar w:fldCharType="begin" w:fldLock="1"/>
            </w:r>
            <w:r w:rsidRPr="002C2772">
              <w:instrText xml:space="preserve">MERGEFIELD </w:instrText>
            </w:r>
            <w:r w:rsidRPr="002C2772">
              <w:rPr>
                <w:rFonts w:cs="Calibri"/>
                <w:color w:val="0F0F0F"/>
              </w:rPr>
              <w:instrText>Element.Notes</w:instrText>
            </w:r>
            <w:r w:rsidRPr="002C2772">
              <w:fldChar w:fldCharType="end"/>
            </w:r>
            <w:r w:rsidRPr="002C2772">
              <w:rPr>
                <w:rFonts w:cs="Calibri"/>
              </w:rPr>
              <w:t>Ruimtelijk object al dan niet ter detaillering dan wel ter inrichting van de</w:t>
            </w:r>
          </w:p>
          <w:p w14:paraId="17D5BE07" w14:textId="77777777" w:rsidR="002C2772" w:rsidRPr="002C2772" w:rsidRDefault="002C2772" w:rsidP="002C2772">
            <w:pPr>
              <w:rPr>
                <w:rFonts w:cs="Calibri"/>
                <w:color w:val="0F0F0F"/>
              </w:rPr>
            </w:pPr>
            <w:r w:rsidRPr="002C2772">
              <w:rPr>
                <w:rFonts w:cs="Calibri"/>
              </w:rPr>
              <w:t>overige benoemde ruimtelijke objecten of een ander inrichtingselement.</w:t>
            </w:r>
          </w:p>
        </w:tc>
      </w:tr>
      <w:tr w:rsidR="002C2772" w:rsidRPr="002C2772" w14:paraId="45AB67DB" w14:textId="77777777" w:rsidTr="00194548">
        <w:trPr>
          <w:trHeight w:hRule="exact" w:val="68"/>
        </w:trPr>
        <w:tc>
          <w:tcPr>
            <w:tcW w:w="2340" w:type="dxa"/>
            <w:gridSpan w:val="2"/>
            <w:tcBorders>
              <w:top w:val="nil"/>
              <w:left w:val="nil"/>
              <w:bottom w:val="nil"/>
              <w:right w:val="nil"/>
            </w:tcBorders>
          </w:tcPr>
          <w:p w14:paraId="438712BE"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2FE6D5F8" w14:textId="77777777" w:rsidR="002C2772" w:rsidRPr="002C2772" w:rsidRDefault="002C2772" w:rsidP="002C2772">
            <w:pPr>
              <w:rPr>
                <w:rFonts w:cs="Calibri"/>
                <w:color w:val="0F0F0F"/>
              </w:rPr>
            </w:pPr>
          </w:p>
        </w:tc>
      </w:tr>
      <w:tr w:rsidR="002C2772" w:rsidRPr="002C2772" w14:paraId="7EFE242C" w14:textId="77777777" w:rsidTr="00194548">
        <w:trPr>
          <w:trHeight w:val="271"/>
        </w:trPr>
        <w:tc>
          <w:tcPr>
            <w:tcW w:w="2340" w:type="dxa"/>
            <w:gridSpan w:val="2"/>
            <w:tcBorders>
              <w:top w:val="nil"/>
              <w:left w:val="nil"/>
              <w:bottom w:val="nil"/>
              <w:right w:val="nil"/>
            </w:tcBorders>
          </w:tcPr>
          <w:p w14:paraId="5BBC1173" w14:textId="77777777" w:rsidR="002C2772" w:rsidRPr="002C2772" w:rsidRDefault="002C2772" w:rsidP="002C2772">
            <w:pPr>
              <w:rPr>
                <w:rFonts w:cs="Calibri"/>
                <w:b/>
                <w:bCs/>
                <w:color w:val="0F0F0F"/>
              </w:rPr>
            </w:pPr>
            <w:r w:rsidRPr="002C2772">
              <w:rPr>
                <w:rFonts w:cs="Calibri"/>
                <w:b/>
                <w:bCs/>
                <w:color w:val="0F0F0F"/>
              </w:rPr>
              <w:t>Herkomst definitie</w:t>
            </w:r>
          </w:p>
        </w:tc>
        <w:tc>
          <w:tcPr>
            <w:tcW w:w="7020" w:type="dxa"/>
            <w:gridSpan w:val="4"/>
            <w:tcBorders>
              <w:top w:val="nil"/>
              <w:left w:val="nil"/>
              <w:bottom w:val="nil"/>
              <w:right w:val="nil"/>
            </w:tcBorders>
          </w:tcPr>
          <w:p w14:paraId="58F66143" w14:textId="77777777" w:rsidR="002C2772" w:rsidRPr="002C2772" w:rsidRDefault="002C2772" w:rsidP="002C2772">
            <w:pPr>
              <w:rPr>
                <w:rFonts w:cs="Calibri"/>
                <w:color w:val="0F0F0F"/>
              </w:rPr>
            </w:pPr>
            <w:r w:rsidRPr="002C2772">
              <w:rPr>
                <w:rFonts w:cs="Calibri"/>
                <w:color w:val="0F0F0F"/>
              </w:rPr>
              <w:t>NEN3610</w:t>
            </w:r>
          </w:p>
        </w:tc>
      </w:tr>
      <w:tr w:rsidR="002C2772" w:rsidRPr="002C2772" w14:paraId="5FEC196D" w14:textId="77777777" w:rsidTr="00194548">
        <w:trPr>
          <w:trHeight w:hRule="exact" w:val="128"/>
        </w:trPr>
        <w:tc>
          <w:tcPr>
            <w:tcW w:w="2340" w:type="dxa"/>
            <w:gridSpan w:val="2"/>
            <w:tcBorders>
              <w:top w:val="nil"/>
              <w:left w:val="nil"/>
              <w:bottom w:val="nil"/>
              <w:right w:val="nil"/>
            </w:tcBorders>
          </w:tcPr>
          <w:p w14:paraId="76BEAE35"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0C2E1BC5" w14:textId="77777777" w:rsidR="002C2772" w:rsidRPr="002C2772" w:rsidRDefault="002C2772" w:rsidP="002C2772">
            <w:pPr>
              <w:rPr>
                <w:rFonts w:cs="Calibri"/>
                <w:color w:val="0F0F0F"/>
              </w:rPr>
            </w:pPr>
          </w:p>
        </w:tc>
      </w:tr>
      <w:tr w:rsidR="002C2772" w:rsidRPr="002C2772" w14:paraId="3E4BAAEF" w14:textId="77777777" w:rsidTr="00194548">
        <w:tc>
          <w:tcPr>
            <w:tcW w:w="2340" w:type="dxa"/>
            <w:gridSpan w:val="2"/>
            <w:tcBorders>
              <w:top w:val="nil"/>
              <w:left w:val="nil"/>
              <w:bottom w:val="nil"/>
              <w:right w:val="nil"/>
            </w:tcBorders>
          </w:tcPr>
          <w:p w14:paraId="7F9841A9" w14:textId="77777777" w:rsidR="002C2772" w:rsidRPr="002C2772" w:rsidRDefault="002C2772" w:rsidP="002C2772">
            <w:pPr>
              <w:rPr>
                <w:rFonts w:cs="Calibri"/>
                <w:b/>
                <w:bCs/>
                <w:color w:val="0F0F0F"/>
              </w:rPr>
            </w:pPr>
            <w:r w:rsidRPr="002C2772">
              <w:rPr>
                <w:rFonts w:cs="Calibri"/>
                <w:b/>
                <w:bCs/>
                <w:color w:val="0F0F0F"/>
              </w:rPr>
              <w:t>Datum opname</w:t>
            </w:r>
          </w:p>
        </w:tc>
        <w:tc>
          <w:tcPr>
            <w:tcW w:w="7020" w:type="dxa"/>
            <w:gridSpan w:val="4"/>
            <w:tcBorders>
              <w:top w:val="nil"/>
              <w:left w:val="nil"/>
              <w:bottom w:val="nil"/>
              <w:right w:val="nil"/>
            </w:tcBorders>
          </w:tcPr>
          <w:p w14:paraId="0F1BF326" w14:textId="77777777" w:rsidR="002C2772" w:rsidRPr="002C2772" w:rsidRDefault="002C2772" w:rsidP="002C2772">
            <w:pPr>
              <w:rPr>
                <w:rFonts w:cs="Calibri"/>
                <w:color w:val="0F0F0F"/>
              </w:rPr>
            </w:pPr>
            <w:r w:rsidRPr="002C2772">
              <w:rPr>
                <w:rFonts w:cs="Calibri"/>
                <w:color w:val="0F0F0F"/>
              </w:rPr>
              <w:t>9 april 2007 aanpassen in ea</w:t>
            </w:r>
          </w:p>
        </w:tc>
      </w:tr>
      <w:tr w:rsidR="002C2772" w:rsidRPr="002C2772" w14:paraId="503A356E" w14:textId="77777777" w:rsidTr="00194548">
        <w:trPr>
          <w:trHeight w:hRule="exact" w:val="128"/>
        </w:trPr>
        <w:tc>
          <w:tcPr>
            <w:tcW w:w="2340" w:type="dxa"/>
            <w:gridSpan w:val="2"/>
            <w:tcBorders>
              <w:top w:val="nil"/>
              <w:left w:val="nil"/>
              <w:bottom w:val="nil"/>
              <w:right w:val="nil"/>
            </w:tcBorders>
          </w:tcPr>
          <w:p w14:paraId="77E95A27"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4E34875F" w14:textId="77777777" w:rsidR="002C2772" w:rsidRPr="002C2772" w:rsidRDefault="002C2772" w:rsidP="002C2772">
            <w:pPr>
              <w:rPr>
                <w:rFonts w:cs="Calibri"/>
                <w:color w:val="0F0F0F"/>
              </w:rPr>
            </w:pPr>
          </w:p>
        </w:tc>
      </w:tr>
      <w:tr w:rsidR="002C2772" w:rsidRPr="002C2772" w14:paraId="7A7028B2" w14:textId="77777777" w:rsidTr="00194548">
        <w:tc>
          <w:tcPr>
            <w:tcW w:w="2340" w:type="dxa"/>
            <w:gridSpan w:val="2"/>
            <w:tcBorders>
              <w:top w:val="nil"/>
              <w:left w:val="nil"/>
              <w:bottom w:val="nil"/>
              <w:right w:val="nil"/>
            </w:tcBorders>
          </w:tcPr>
          <w:p w14:paraId="6420A8B5" w14:textId="77777777" w:rsidR="002C2772" w:rsidRPr="002C2772" w:rsidRDefault="002C2772" w:rsidP="002C2772">
            <w:pPr>
              <w:rPr>
                <w:rFonts w:cs="Calibri"/>
                <w:b/>
                <w:bCs/>
                <w:color w:val="0F0F0F"/>
              </w:rPr>
            </w:pPr>
            <w:r w:rsidRPr="002C2772">
              <w:rPr>
                <w:rFonts w:cs="Calibri"/>
                <w:b/>
                <w:bCs/>
                <w:color w:val="0F0F0F"/>
              </w:rPr>
              <w:t>Unieke aanduiding</w:t>
            </w:r>
          </w:p>
        </w:tc>
        <w:tc>
          <w:tcPr>
            <w:tcW w:w="7020" w:type="dxa"/>
            <w:gridSpan w:val="4"/>
            <w:tcBorders>
              <w:top w:val="nil"/>
              <w:left w:val="nil"/>
              <w:bottom w:val="nil"/>
              <w:right w:val="nil"/>
            </w:tcBorders>
          </w:tcPr>
          <w:p w14:paraId="53F5093C" w14:textId="77777777" w:rsidR="002C2772" w:rsidRPr="002C2772" w:rsidRDefault="002C2772" w:rsidP="002C2772">
            <w:pPr>
              <w:rPr>
                <w:rFonts w:cs="Calibri"/>
                <w:color w:val="0F0F0F"/>
              </w:rPr>
            </w:pPr>
            <w:r w:rsidRPr="002C2772">
              <w:rPr>
                <w:rFonts w:cs="Calibri"/>
                <w:color w:val="0F0F0F"/>
              </w:rPr>
              <w:t>Identificatie inrichtingselement</w:t>
            </w:r>
          </w:p>
        </w:tc>
      </w:tr>
      <w:tr w:rsidR="002C2772" w:rsidRPr="002C2772" w14:paraId="2217734D" w14:textId="77777777" w:rsidTr="00194548">
        <w:trPr>
          <w:trHeight w:hRule="exact" w:val="128"/>
        </w:trPr>
        <w:tc>
          <w:tcPr>
            <w:tcW w:w="2340" w:type="dxa"/>
            <w:gridSpan w:val="2"/>
            <w:tcBorders>
              <w:top w:val="nil"/>
              <w:left w:val="nil"/>
              <w:bottom w:val="nil"/>
              <w:right w:val="nil"/>
            </w:tcBorders>
          </w:tcPr>
          <w:p w14:paraId="3BD63611"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23E4F854" w14:textId="77777777" w:rsidR="002C2772" w:rsidRPr="002C2772" w:rsidRDefault="002C2772" w:rsidP="002C2772">
            <w:pPr>
              <w:rPr>
                <w:rFonts w:cs="Calibri"/>
                <w:b/>
                <w:bCs/>
                <w:color w:val="0F0F0F"/>
              </w:rPr>
            </w:pPr>
          </w:p>
        </w:tc>
      </w:tr>
      <w:tr w:rsidR="002C2772" w:rsidRPr="002C2772" w14:paraId="67BAD760" w14:textId="77777777" w:rsidTr="00194548">
        <w:tc>
          <w:tcPr>
            <w:tcW w:w="2340" w:type="dxa"/>
            <w:gridSpan w:val="2"/>
            <w:tcBorders>
              <w:top w:val="nil"/>
              <w:left w:val="nil"/>
              <w:bottom w:val="nil"/>
              <w:right w:val="nil"/>
            </w:tcBorders>
          </w:tcPr>
          <w:p w14:paraId="78AF2111" w14:textId="77777777" w:rsidR="002C2772" w:rsidRPr="002C2772" w:rsidRDefault="002C2772" w:rsidP="002C2772">
            <w:pPr>
              <w:rPr>
                <w:rFonts w:cs="Calibri"/>
                <w:b/>
                <w:bCs/>
                <w:color w:val="0F0F0F"/>
              </w:rPr>
            </w:pPr>
            <w:r w:rsidRPr="002C2772">
              <w:rPr>
                <w:rFonts w:cs="Calibri"/>
                <w:b/>
                <w:bCs/>
                <w:color w:val="0F0F0F"/>
              </w:rPr>
              <w:t>Populatie</w:t>
            </w:r>
          </w:p>
        </w:tc>
        <w:tc>
          <w:tcPr>
            <w:tcW w:w="7020" w:type="dxa"/>
            <w:gridSpan w:val="4"/>
            <w:tcBorders>
              <w:top w:val="nil"/>
              <w:left w:val="nil"/>
              <w:bottom w:val="nil"/>
              <w:right w:val="nil"/>
            </w:tcBorders>
          </w:tcPr>
          <w:p w14:paraId="7194900B" w14:textId="77777777" w:rsidR="002C2772" w:rsidRPr="002C2772" w:rsidRDefault="002C2772" w:rsidP="002C2772">
            <w:pPr>
              <w:rPr>
                <w:rFonts w:cs="Calibri"/>
                <w:color w:val="0F0F0F"/>
              </w:rPr>
            </w:pPr>
            <w:r w:rsidRPr="002C2772">
              <w:rPr>
                <w:rFonts w:cs="Calibri"/>
                <w:color w:val="0F0F0F"/>
              </w:rPr>
              <w:t xml:space="preserve">Gerealiseerde planwijzigingen van bestaande begroeide terreindeel objecten maken geen deel uit van de verzameling begroeide terreindelen. </w:t>
            </w:r>
          </w:p>
          <w:p w14:paraId="6B66F466" w14:textId="77777777" w:rsidR="002C2772" w:rsidRPr="002C2772" w:rsidRDefault="002C2772" w:rsidP="002C2772">
            <w:pPr>
              <w:rPr>
                <w:rFonts w:cs="Calibri"/>
                <w:color w:val="0F0F0F"/>
              </w:rPr>
            </w:pPr>
          </w:p>
        </w:tc>
      </w:tr>
      <w:tr w:rsidR="002C2772" w:rsidRPr="002C2772" w14:paraId="36D05C93" w14:textId="77777777" w:rsidTr="00194548">
        <w:trPr>
          <w:trHeight w:hRule="exact" w:val="128"/>
        </w:trPr>
        <w:tc>
          <w:tcPr>
            <w:tcW w:w="2340" w:type="dxa"/>
            <w:gridSpan w:val="2"/>
            <w:tcBorders>
              <w:top w:val="nil"/>
              <w:left w:val="nil"/>
              <w:bottom w:val="nil"/>
              <w:right w:val="nil"/>
            </w:tcBorders>
          </w:tcPr>
          <w:p w14:paraId="05E5747E"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4EB2A77E" w14:textId="77777777" w:rsidR="002C2772" w:rsidRPr="002C2772" w:rsidRDefault="002C2772" w:rsidP="002C2772">
            <w:pPr>
              <w:rPr>
                <w:rFonts w:cs="Calibri"/>
                <w:color w:val="0F0F0F"/>
              </w:rPr>
            </w:pPr>
          </w:p>
        </w:tc>
      </w:tr>
      <w:tr w:rsidR="002C2772" w:rsidRPr="002C2772" w14:paraId="6DDEE991" w14:textId="77777777" w:rsidTr="00194548">
        <w:trPr>
          <w:trHeight w:hRule="exact" w:val="256"/>
        </w:trPr>
        <w:tc>
          <w:tcPr>
            <w:tcW w:w="2340" w:type="dxa"/>
            <w:gridSpan w:val="2"/>
            <w:tcBorders>
              <w:top w:val="nil"/>
              <w:left w:val="nil"/>
              <w:bottom w:val="nil"/>
              <w:right w:val="nil"/>
            </w:tcBorders>
          </w:tcPr>
          <w:p w14:paraId="727C3809" w14:textId="77777777" w:rsidR="002C2772" w:rsidRPr="002C2772" w:rsidRDefault="002C2772" w:rsidP="002C2772">
            <w:pPr>
              <w:rPr>
                <w:rFonts w:cs="Calibri"/>
                <w:b/>
                <w:bCs/>
                <w:color w:val="0F0F0F"/>
              </w:rPr>
            </w:pPr>
            <w:r w:rsidRPr="002C2772">
              <w:rPr>
                <w:rFonts w:cs="Calibri"/>
                <w:b/>
                <w:bCs/>
                <w:color w:val="0F0F0F"/>
              </w:rPr>
              <w:t>Kwaliteitsbegrip</w:t>
            </w:r>
          </w:p>
        </w:tc>
        <w:tc>
          <w:tcPr>
            <w:tcW w:w="7020" w:type="dxa"/>
            <w:gridSpan w:val="4"/>
            <w:tcBorders>
              <w:top w:val="nil"/>
              <w:left w:val="nil"/>
              <w:bottom w:val="nil"/>
              <w:right w:val="nil"/>
            </w:tcBorders>
          </w:tcPr>
          <w:p w14:paraId="227E99CC" w14:textId="77777777" w:rsidR="002C2772" w:rsidRPr="002C2772" w:rsidRDefault="002C2772" w:rsidP="002C2772">
            <w:pPr>
              <w:rPr>
                <w:rFonts w:cs="Calibri"/>
                <w:color w:val="0F0F0F"/>
              </w:rPr>
            </w:pPr>
          </w:p>
        </w:tc>
      </w:tr>
      <w:tr w:rsidR="002C2772" w:rsidRPr="002C2772" w14:paraId="5B9318D3" w14:textId="77777777" w:rsidTr="00194548">
        <w:trPr>
          <w:trHeight w:hRule="exact" w:val="256"/>
        </w:trPr>
        <w:tc>
          <w:tcPr>
            <w:tcW w:w="2340" w:type="dxa"/>
            <w:gridSpan w:val="2"/>
            <w:tcBorders>
              <w:top w:val="nil"/>
              <w:left w:val="nil"/>
              <w:bottom w:val="nil"/>
              <w:right w:val="nil"/>
            </w:tcBorders>
          </w:tcPr>
          <w:p w14:paraId="1BB3644D"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4C1BA4EE" w14:textId="77777777" w:rsidR="002C2772" w:rsidRPr="002C2772" w:rsidRDefault="002C2772" w:rsidP="002C2772">
            <w:pPr>
              <w:rPr>
                <w:rFonts w:cs="Calibri"/>
                <w:color w:val="0F0F0F"/>
              </w:rPr>
            </w:pPr>
          </w:p>
        </w:tc>
      </w:tr>
      <w:tr w:rsidR="002C2772" w:rsidRPr="002C2772" w14:paraId="45960E86" w14:textId="77777777" w:rsidTr="00194548">
        <w:tc>
          <w:tcPr>
            <w:tcW w:w="2340" w:type="dxa"/>
            <w:gridSpan w:val="2"/>
            <w:tcBorders>
              <w:top w:val="nil"/>
              <w:left w:val="nil"/>
              <w:bottom w:val="nil"/>
              <w:right w:val="nil"/>
            </w:tcBorders>
          </w:tcPr>
          <w:p w14:paraId="352C32BD" w14:textId="77777777" w:rsidR="002C2772" w:rsidRPr="002C2772" w:rsidRDefault="002C2772" w:rsidP="002C2772">
            <w:pPr>
              <w:rPr>
                <w:rFonts w:cs="Calibri"/>
                <w:b/>
                <w:bCs/>
                <w:color w:val="0F0F0F"/>
              </w:rPr>
            </w:pPr>
            <w:r w:rsidRPr="002C2772">
              <w:rPr>
                <w:rFonts w:cs="Calibri"/>
                <w:b/>
                <w:bCs/>
                <w:color w:val="0F0F0F"/>
              </w:rPr>
              <w:t>Overzicht attributen</w:t>
            </w:r>
          </w:p>
        </w:tc>
        <w:tc>
          <w:tcPr>
            <w:tcW w:w="7020" w:type="dxa"/>
            <w:gridSpan w:val="4"/>
            <w:tcBorders>
              <w:top w:val="nil"/>
              <w:left w:val="nil"/>
              <w:bottom w:val="nil"/>
              <w:right w:val="nil"/>
            </w:tcBorders>
          </w:tcPr>
          <w:p w14:paraId="7BA35F90" w14:textId="77777777" w:rsidR="002C2772" w:rsidRPr="002C2772" w:rsidRDefault="002C2772" w:rsidP="002C2772">
            <w:pPr>
              <w:rPr>
                <w:rFonts w:cs="Calibri"/>
                <w:b/>
                <w:bCs/>
                <w:color w:val="0F0F0F"/>
              </w:rPr>
            </w:pPr>
          </w:p>
        </w:tc>
      </w:tr>
      <w:tr w:rsidR="002C2772" w:rsidRPr="002C2772" w14:paraId="123D889E" w14:textId="77777777" w:rsidTr="00194548">
        <w:tc>
          <w:tcPr>
            <w:tcW w:w="450" w:type="dxa"/>
            <w:tcBorders>
              <w:top w:val="nil"/>
              <w:left w:val="nil"/>
              <w:bottom w:val="nil"/>
              <w:right w:val="nil"/>
            </w:tcBorders>
          </w:tcPr>
          <w:p w14:paraId="28B80439" w14:textId="77777777" w:rsidR="002C2772" w:rsidRPr="002C2772" w:rsidRDefault="002C2772" w:rsidP="002C2772">
            <w:pPr>
              <w:rPr>
                <w:rFonts w:cs="Calibri"/>
                <w:i/>
                <w:iCs/>
                <w:color w:val="0F0F0F"/>
              </w:rPr>
            </w:pPr>
            <w:bookmarkStart w:id="103" w:name="BKM_C866C4A0_D914_44fa_BF7D_AF201C5B2C86"/>
          </w:p>
        </w:tc>
        <w:tc>
          <w:tcPr>
            <w:tcW w:w="2790" w:type="dxa"/>
            <w:gridSpan w:val="2"/>
            <w:tcBorders>
              <w:top w:val="nil"/>
              <w:left w:val="nil"/>
              <w:bottom w:val="nil"/>
              <w:right w:val="nil"/>
            </w:tcBorders>
          </w:tcPr>
          <w:p w14:paraId="3686B482" w14:textId="77777777" w:rsidR="002C2772" w:rsidRPr="002C2772" w:rsidRDefault="002C2772" w:rsidP="002C2772">
            <w:pPr>
              <w:rPr>
                <w:rFonts w:cs="Calibri"/>
                <w:color w:val="0F0F0F"/>
              </w:rPr>
            </w:pPr>
            <w:r w:rsidRPr="002C2772">
              <w:rPr>
                <w:rFonts w:cs="Calibri"/>
                <w:i/>
                <w:iCs/>
                <w:color w:val="0F0F0F"/>
              </w:rPr>
              <w:t>Attribuutnaam</w:t>
            </w:r>
          </w:p>
        </w:tc>
        <w:tc>
          <w:tcPr>
            <w:tcW w:w="4230" w:type="dxa"/>
            <w:tcBorders>
              <w:top w:val="nil"/>
              <w:left w:val="nil"/>
              <w:bottom w:val="nil"/>
              <w:right w:val="nil"/>
            </w:tcBorders>
          </w:tcPr>
          <w:p w14:paraId="68C7A2BC" w14:textId="77777777" w:rsidR="002C2772" w:rsidRPr="002C2772" w:rsidRDefault="002C2772" w:rsidP="002C2772">
            <w:pPr>
              <w:rPr>
                <w:rFonts w:cs="Calibri"/>
                <w:color w:val="0F0F0F"/>
              </w:rPr>
            </w:pPr>
            <w:r w:rsidRPr="002C2772">
              <w:rPr>
                <w:rFonts w:cs="Calibri"/>
                <w:i/>
                <w:iCs/>
                <w:color w:val="0F0F0F"/>
              </w:rPr>
              <w:t>Definitie</w:t>
            </w:r>
          </w:p>
        </w:tc>
        <w:tc>
          <w:tcPr>
            <w:tcW w:w="1080" w:type="dxa"/>
            <w:tcBorders>
              <w:top w:val="nil"/>
              <w:left w:val="nil"/>
              <w:bottom w:val="nil"/>
              <w:right w:val="nil"/>
            </w:tcBorders>
          </w:tcPr>
          <w:p w14:paraId="4DBAF963" w14:textId="77777777" w:rsidR="002C2772" w:rsidRPr="002C2772" w:rsidRDefault="002C2772" w:rsidP="002C2772">
            <w:pPr>
              <w:rPr>
                <w:rFonts w:cs="Calibri"/>
                <w:color w:val="0F0F0F"/>
              </w:rPr>
            </w:pPr>
            <w:r w:rsidRPr="002C2772">
              <w:rPr>
                <w:rFonts w:cs="Calibri"/>
                <w:i/>
                <w:iCs/>
                <w:color w:val="0F0F0F"/>
              </w:rPr>
              <w:t>Formaat</w:t>
            </w:r>
          </w:p>
        </w:tc>
        <w:tc>
          <w:tcPr>
            <w:tcW w:w="810" w:type="dxa"/>
            <w:tcBorders>
              <w:top w:val="nil"/>
              <w:left w:val="nil"/>
              <w:bottom w:val="nil"/>
              <w:right w:val="nil"/>
            </w:tcBorders>
          </w:tcPr>
          <w:p w14:paraId="18FE24CE" w14:textId="77777777" w:rsidR="002C2772" w:rsidRPr="002C2772" w:rsidRDefault="002C2772" w:rsidP="002C2772">
            <w:pPr>
              <w:rPr>
                <w:rFonts w:cs="Calibri"/>
                <w:i/>
                <w:iCs/>
                <w:color w:val="0F0F0F"/>
              </w:rPr>
            </w:pPr>
            <w:r w:rsidRPr="002C2772">
              <w:rPr>
                <w:rFonts w:cs="Calibri"/>
                <w:i/>
                <w:iCs/>
                <w:color w:val="0F0F0F"/>
              </w:rPr>
              <w:t>Kardi-</w:t>
            </w:r>
          </w:p>
          <w:p w14:paraId="68D6C481" w14:textId="77777777" w:rsidR="002C2772" w:rsidRPr="002C2772" w:rsidRDefault="002C2772" w:rsidP="002C2772">
            <w:pPr>
              <w:rPr>
                <w:rFonts w:cs="Calibri"/>
                <w:color w:val="0F0F0F"/>
              </w:rPr>
            </w:pPr>
            <w:r w:rsidRPr="002C2772">
              <w:rPr>
                <w:rFonts w:cs="Calibri"/>
                <w:i/>
                <w:iCs/>
                <w:color w:val="0F0F0F"/>
              </w:rPr>
              <w:t>naliteit</w:t>
            </w:r>
          </w:p>
        </w:tc>
      </w:tr>
      <w:tr w:rsidR="002C2772" w:rsidRPr="002C2772" w14:paraId="528E99D9" w14:textId="77777777" w:rsidTr="00194548">
        <w:tc>
          <w:tcPr>
            <w:tcW w:w="450" w:type="dxa"/>
            <w:tcBorders>
              <w:top w:val="nil"/>
              <w:left w:val="nil"/>
              <w:bottom w:val="nil"/>
              <w:right w:val="nil"/>
            </w:tcBorders>
          </w:tcPr>
          <w:p w14:paraId="5DAEE39F"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195F3CE1"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Identificatie inrichtingselement</w:t>
            </w:r>
            <w:r w:rsidRPr="002C2772">
              <w:fldChar w:fldCharType="end"/>
            </w:r>
          </w:p>
        </w:tc>
        <w:tc>
          <w:tcPr>
            <w:tcW w:w="4230" w:type="dxa"/>
            <w:tcBorders>
              <w:top w:val="nil"/>
              <w:left w:val="nil"/>
              <w:bottom w:val="nil"/>
              <w:right w:val="nil"/>
            </w:tcBorders>
          </w:tcPr>
          <w:p w14:paraId="75AF4FB6"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Een unieke identificatie voor een inrichtingselement.</w:t>
            </w:r>
            <w:r w:rsidRPr="002C2772">
              <w:fldChar w:fldCharType="end"/>
            </w:r>
          </w:p>
        </w:tc>
        <w:tc>
          <w:tcPr>
            <w:tcW w:w="1080" w:type="dxa"/>
            <w:tcBorders>
              <w:top w:val="nil"/>
              <w:left w:val="nil"/>
              <w:bottom w:val="nil"/>
              <w:right w:val="nil"/>
            </w:tcBorders>
          </w:tcPr>
          <w:p w14:paraId="6192005C" w14:textId="77777777" w:rsidR="002C2772" w:rsidRPr="002C2772" w:rsidRDefault="002C2772" w:rsidP="002C2772">
            <w:pPr>
              <w:rPr>
                <w:rFonts w:cs="Calibri"/>
              </w:rPr>
            </w:pPr>
            <w:r w:rsidRPr="002C2772">
              <w:fldChar w:fldCharType="begin" w:fldLock="1"/>
            </w:r>
            <w:r w:rsidRPr="002C2772">
              <w:instrText xml:space="preserve">MERGEFIELD </w:instrText>
            </w:r>
            <w:r w:rsidRPr="002C2772">
              <w:rPr>
                <w:rFonts w:cs="Calibri"/>
              </w:rPr>
              <w:instrText>Att.Type</w:instrText>
            </w:r>
            <w:r w:rsidRPr="002C2772">
              <w:fldChar w:fldCharType="separate"/>
            </w:r>
            <w:r w:rsidRPr="002C2772">
              <w:rPr>
                <w:rFonts w:cs="Calibri"/>
              </w:rPr>
              <w:t>NEN3610ID</w:t>
            </w:r>
            <w:r w:rsidRPr="002C2772">
              <w:fldChar w:fldCharType="end"/>
            </w:r>
          </w:p>
        </w:tc>
        <w:tc>
          <w:tcPr>
            <w:tcW w:w="810" w:type="dxa"/>
            <w:tcBorders>
              <w:top w:val="nil"/>
              <w:left w:val="nil"/>
              <w:bottom w:val="nil"/>
              <w:right w:val="nil"/>
            </w:tcBorders>
          </w:tcPr>
          <w:p w14:paraId="3924C461"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1</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03"/>
      </w:tr>
      <w:tr w:rsidR="002C2772" w:rsidRPr="002C2772" w14:paraId="3C2A38CE" w14:textId="77777777" w:rsidTr="00194548">
        <w:tc>
          <w:tcPr>
            <w:tcW w:w="450" w:type="dxa"/>
            <w:tcBorders>
              <w:top w:val="nil"/>
              <w:left w:val="nil"/>
              <w:bottom w:val="nil"/>
              <w:right w:val="nil"/>
            </w:tcBorders>
          </w:tcPr>
          <w:p w14:paraId="43B10727" w14:textId="77777777" w:rsidR="002C2772" w:rsidRPr="002C2772" w:rsidRDefault="002C2772" w:rsidP="002C2772">
            <w:pPr>
              <w:rPr>
                <w:rFonts w:cs="Calibri"/>
                <w:color w:val="0F0F0F"/>
              </w:rPr>
            </w:pPr>
            <w:bookmarkStart w:id="104" w:name="BKM_426FE3C3_423C_44d3_AEE0_00270B6AC471"/>
          </w:p>
        </w:tc>
        <w:tc>
          <w:tcPr>
            <w:tcW w:w="2790" w:type="dxa"/>
            <w:gridSpan w:val="2"/>
            <w:tcBorders>
              <w:top w:val="nil"/>
              <w:left w:val="nil"/>
              <w:bottom w:val="nil"/>
              <w:right w:val="nil"/>
            </w:tcBorders>
          </w:tcPr>
          <w:p w14:paraId="796C3D87"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Geometrie inrichtingselement</w:t>
            </w:r>
            <w:r w:rsidRPr="002C2772">
              <w:fldChar w:fldCharType="end"/>
            </w:r>
          </w:p>
        </w:tc>
        <w:tc>
          <w:tcPr>
            <w:tcW w:w="4230" w:type="dxa"/>
            <w:tcBorders>
              <w:top w:val="nil"/>
              <w:left w:val="nil"/>
              <w:bottom w:val="nil"/>
              <w:right w:val="nil"/>
            </w:tcBorders>
          </w:tcPr>
          <w:p w14:paraId="4881667E"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De geometrische representatie van een inrichtingselement.</w:t>
            </w:r>
            <w:r w:rsidRPr="002C2772">
              <w:fldChar w:fldCharType="end"/>
            </w:r>
          </w:p>
        </w:tc>
        <w:tc>
          <w:tcPr>
            <w:tcW w:w="1080" w:type="dxa"/>
            <w:tcBorders>
              <w:top w:val="nil"/>
              <w:left w:val="nil"/>
              <w:bottom w:val="nil"/>
              <w:right w:val="nil"/>
            </w:tcBorders>
          </w:tcPr>
          <w:p w14:paraId="2745D2C1" w14:textId="31403BED" w:rsidR="002C2772" w:rsidRPr="002C2772" w:rsidRDefault="002800A1" w:rsidP="002C2772">
            <w:pPr>
              <w:rPr>
                <w:rFonts w:cs="Calibri"/>
                <w:u w:val="single"/>
              </w:rPr>
            </w:pPr>
            <w:r>
              <w:rPr>
                <w:color w:val="FF0000"/>
                <w:u w:val="single"/>
              </w:rPr>
              <w:t>GM_Object</w:t>
            </w:r>
          </w:p>
        </w:tc>
        <w:tc>
          <w:tcPr>
            <w:tcW w:w="810" w:type="dxa"/>
            <w:tcBorders>
              <w:top w:val="nil"/>
              <w:left w:val="nil"/>
              <w:bottom w:val="nil"/>
              <w:right w:val="nil"/>
            </w:tcBorders>
          </w:tcPr>
          <w:p w14:paraId="3CB30DEE"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1</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04"/>
      </w:tr>
      <w:tr w:rsidR="002C2772" w:rsidRPr="002C2772" w14:paraId="39E58B80" w14:textId="77777777" w:rsidTr="00194548">
        <w:tc>
          <w:tcPr>
            <w:tcW w:w="450" w:type="dxa"/>
            <w:tcBorders>
              <w:top w:val="nil"/>
              <w:left w:val="nil"/>
              <w:bottom w:val="nil"/>
              <w:right w:val="nil"/>
            </w:tcBorders>
          </w:tcPr>
          <w:p w14:paraId="3AD20C68" w14:textId="77777777" w:rsidR="002C2772" w:rsidRPr="002C2772" w:rsidRDefault="002C2772" w:rsidP="002C2772">
            <w:pPr>
              <w:rPr>
                <w:rFonts w:cs="Calibri"/>
                <w:color w:val="0F0F0F"/>
              </w:rPr>
            </w:pPr>
            <w:bookmarkStart w:id="105" w:name="BKM_5E045283_1808_49c0_AEBB_BA41EFF06669"/>
          </w:p>
        </w:tc>
        <w:tc>
          <w:tcPr>
            <w:tcW w:w="2790" w:type="dxa"/>
            <w:gridSpan w:val="2"/>
            <w:tcBorders>
              <w:top w:val="nil"/>
              <w:left w:val="nil"/>
              <w:bottom w:val="nil"/>
              <w:right w:val="nil"/>
            </w:tcBorders>
          </w:tcPr>
          <w:p w14:paraId="2732B5E5"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Status inrichtingselement</w:t>
            </w:r>
            <w:r w:rsidRPr="002C2772">
              <w:fldChar w:fldCharType="end"/>
            </w:r>
          </w:p>
        </w:tc>
        <w:tc>
          <w:tcPr>
            <w:tcW w:w="4230" w:type="dxa"/>
            <w:tcBorders>
              <w:top w:val="nil"/>
              <w:left w:val="nil"/>
              <w:bottom w:val="nil"/>
              <w:right w:val="nil"/>
            </w:tcBorders>
          </w:tcPr>
          <w:p w14:paraId="5F78C9F0"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De status gekoppeld aan de levenscyclus van een inrichtingselement.</w:t>
            </w:r>
            <w:r w:rsidRPr="002C2772">
              <w:fldChar w:fldCharType="end"/>
            </w:r>
          </w:p>
        </w:tc>
        <w:tc>
          <w:tcPr>
            <w:tcW w:w="1080" w:type="dxa"/>
            <w:tcBorders>
              <w:top w:val="nil"/>
              <w:left w:val="nil"/>
              <w:bottom w:val="nil"/>
              <w:right w:val="nil"/>
            </w:tcBorders>
          </w:tcPr>
          <w:p w14:paraId="37E7DB6C" w14:textId="77777777" w:rsidR="002C2772" w:rsidRPr="002C2772" w:rsidRDefault="002C2772" w:rsidP="002C2772">
            <w:pPr>
              <w:rPr>
                <w:rFonts w:cs="Calibri"/>
              </w:rPr>
            </w:pPr>
            <w:r w:rsidRPr="002C2772">
              <w:rPr>
                <w:color w:val="FF0000"/>
                <w:u w:val="single"/>
              </w:rPr>
              <w:t>status geo object</w:t>
            </w:r>
          </w:p>
        </w:tc>
        <w:tc>
          <w:tcPr>
            <w:tcW w:w="810" w:type="dxa"/>
            <w:tcBorders>
              <w:top w:val="nil"/>
              <w:left w:val="nil"/>
              <w:bottom w:val="nil"/>
              <w:right w:val="nil"/>
            </w:tcBorders>
          </w:tcPr>
          <w:p w14:paraId="54D992E7"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1</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05"/>
      </w:tr>
      <w:tr w:rsidR="002C2772" w:rsidRPr="002C2772" w14:paraId="4F00C824" w14:textId="77777777" w:rsidTr="00194548">
        <w:tc>
          <w:tcPr>
            <w:tcW w:w="450" w:type="dxa"/>
            <w:tcBorders>
              <w:top w:val="nil"/>
              <w:left w:val="nil"/>
              <w:bottom w:val="nil"/>
              <w:right w:val="nil"/>
            </w:tcBorders>
          </w:tcPr>
          <w:p w14:paraId="36257056" w14:textId="77777777" w:rsidR="002C2772" w:rsidRPr="002C2772" w:rsidRDefault="002C2772" w:rsidP="002C2772">
            <w:pPr>
              <w:rPr>
                <w:rFonts w:cs="Calibri"/>
                <w:color w:val="0F0F0F"/>
              </w:rPr>
            </w:pPr>
            <w:bookmarkStart w:id="106" w:name="BKM_72FF19B2_0473_418e_A582_EFEAED4410F0"/>
          </w:p>
        </w:tc>
        <w:tc>
          <w:tcPr>
            <w:tcW w:w="2790" w:type="dxa"/>
            <w:gridSpan w:val="2"/>
            <w:tcBorders>
              <w:top w:val="nil"/>
              <w:left w:val="nil"/>
              <w:bottom w:val="nil"/>
              <w:right w:val="nil"/>
            </w:tcBorders>
          </w:tcPr>
          <w:p w14:paraId="55536DFB"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Att.Name</w:instrText>
            </w:r>
            <w:r w:rsidRPr="002C2772">
              <w:rPr>
                <w:color w:val="FF0000"/>
                <w:u w:val="single"/>
              </w:rPr>
              <w:fldChar w:fldCharType="separate"/>
            </w:r>
            <w:r w:rsidRPr="002C2772">
              <w:rPr>
                <w:rFonts w:cs="Calibri"/>
                <w:color w:val="FF0000"/>
                <w:u w:val="single"/>
              </w:rPr>
              <w:t>Type Inrichtingselement</w:t>
            </w:r>
            <w:r w:rsidRPr="002C2772">
              <w:rPr>
                <w:color w:val="FF0000"/>
                <w:u w:val="single"/>
              </w:rPr>
              <w:fldChar w:fldCharType="end"/>
            </w:r>
          </w:p>
        </w:tc>
        <w:tc>
          <w:tcPr>
            <w:tcW w:w="4230" w:type="dxa"/>
            <w:tcBorders>
              <w:top w:val="nil"/>
              <w:left w:val="nil"/>
              <w:bottom w:val="nil"/>
              <w:right w:val="nil"/>
            </w:tcBorders>
          </w:tcPr>
          <w:p w14:paraId="7CAF0EBF"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Att.Notes</w:instrText>
            </w:r>
            <w:r w:rsidRPr="002C2772">
              <w:rPr>
                <w:color w:val="FF0000"/>
                <w:u w:val="single"/>
              </w:rPr>
              <w:fldChar w:fldCharType="end"/>
            </w:r>
            <w:r w:rsidRPr="002C2772">
              <w:rPr>
                <w:rFonts w:cs="Calibri"/>
                <w:color w:val="FF0000"/>
                <w:u w:val="single"/>
              </w:rPr>
              <w:t>Specificatie van de aard van het inrichtingselement.</w:t>
            </w:r>
          </w:p>
        </w:tc>
        <w:tc>
          <w:tcPr>
            <w:tcW w:w="1080" w:type="dxa"/>
            <w:tcBorders>
              <w:top w:val="nil"/>
              <w:left w:val="nil"/>
              <w:bottom w:val="nil"/>
              <w:right w:val="nil"/>
            </w:tcBorders>
          </w:tcPr>
          <w:p w14:paraId="62D5AA0C" w14:textId="77777777" w:rsidR="002C2772" w:rsidRPr="002C2772" w:rsidRDefault="002C2772" w:rsidP="002C2772">
            <w:pPr>
              <w:rPr>
                <w:rFonts w:cs="Calibri"/>
                <w:color w:val="FF0000"/>
                <w:u w:val="single"/>
              </w:rPr>
            </w:pPr>
            <w:r w:rsidRPr="002C2772">
              <w:rPr>
                <w:color w:val="FF0000"/>
                <w:u w:val="single"/>
              </w:rPr>
              <w:t>typering inrichtingselement</w:t>
            </w:r>
          </w:p>
        </w:tc>
        <w:tc>
          <w:tcPr>
            <w:tcW w:w="810" w:type="dxa"/>
            <w:tcBorders>
              <w:top w:val="nil"/>
              <w:left w:val="nil"/>
              <w:bottom w:val="nil"/>
              <w:right w:val="nil"/>
            </w:tcBorders>
          </w:tcPr>
          <w:p w14:paraId="39E98785"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1</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06"/>
      </w:tr>
      <w:tr w:rsidR="002C2772" w:rsidRPr="002C2772" w14:paraId="6A34DABE" w14:textId="77777777" w:rsidTr="00194548">
        <w:tc>
          <w:tcPr>
            <w:tcW w:w="450" w:type="dxa"/>
            <w:tcBorders>
              <w:top w:val="nil"/>
              <w:left w:val="nil"/>
              <w:bottom w:val="nil"/>
              <w:right w:val="nil"/>
            </w:tcBorders>
          </w:tcPr>
          <w:p w14:paraId="6C0AEA36" w14:textId="77777777" w:rsidR="002C2772" w:rsidRPr="002C2772" w:rsidRDefault="002C2772" w:rsidP="002C2772">
            <w:pPr>
              <w:rPr>
                <w:rFonts w:cs="Calibri"/>
                <w:color w:val="0F0F0F"/>
              </w:rPr>
            </w:pPr>
            <w:bookmarkStart w:id="107" w:name="BKM_19BCDF8D_2515_449d_AFC4_F42705FC0C47"/>
          </w:p>
        </w:tc>
        <w:tc>
          <w:tcPr>
            <w:tcW w:w="2790" w:type="dxa"/>
            <w:gridSpan w:val="2"/>
            <w:tcBorders>
              <w:top w:val="nil"/>
              <w:left w:val="nil"/>
              <w:bottom w:val="nil"/>
              <w:right w:val="nil"/>
            </w:tcBorders>
          </w:tcPr>
          <w:p w14:paraId="79C81159"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Att.Name</w:instrText>
            </w:r>
            <w:r w:rsidRPr="002C2772">
              <w:rPr>
                <w:color w:val="FF0000"/>
                <w:u w:val="single"/>
              </w:rPr>
              <w:fldChar w:fldCharType="separate"/>
            </w:r>
            <w:r w:rsidRPr="002C2772">
              <w:rPr>
                <w:rFonts w:cs="Calibri"/>
                <w:color w:val="FF0000"/>
                <w:u w:val="single"/>
              </w:rPr>
              <w:t>Plus type inrichtingselement</w:t>
            </w:r>
            <w:r w:rsidRPr="002C2772">
              <w:rPr>
                <w:color w:val="FF0000"/>
                <w:u w:val="single"/>
              </w:rPr>
              <w:fldChar w:fldCharType="end"/>
            </w:r>
          </w:p>
        </w:tc>
        <w:tc>
          <w:tcPr>
            <w:tcW w:w="4230" w:type="dxa"/>
            <w:tcBorders>
              <w:top w:val="nil"/>
              <w:left w:val="nil"/>
              <w:bottom w:val="nil"/>
              <w:right w:val="nil"/>
            </w:tcBorders>
          </w:tcPr>
          <w:p w14:paraId="0B4E8DBA"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Att.Notes</w:instrText>
            </w:r>
            <w:r w:rsidRPr="002C2772">
              <w:rPr>
                <w:color w:val="FF0000"/>
                <w:u w:val="single"/>
              </w:rPr>
              <w:fldChar w:fldCharType="separate"/>
            </w:r>
            <w:r w:rsidRPr="002C2772">
              <w:rPr>
                <w:rFonts w:cs="Calibri"/>
                <w:color w:val="FF0000"/>
                <w:u w:val="single"/>
              </w:rPr>
              <w:t>Specificatie van het soort inrichtingselement.</w:t>
            </w:r>
            <w:r w:rsidRPr="002C2772">
              <w:rPr>
                <w:color w:val="FF0000"/>
                <w:u w:val="single"/>
              </w:rPr>
              <w:fldChar w:fldCharType="end"/>
            </w:r>
          </w:p>
        </w:tc>
        <w:tc>
          <w:tcPr>
            <w:tcW w:w="1080" w:type="dxa"/>
            <w:tcBorders>
              <w:top w:val="nil"/>
              <w:left w:val="nil"/>
              <w:bottom w:val="nil"/>
              <w:right w:val="nil"/>
            </w:tcBorders>
          </w:tcPr>
          <w:p w14:paraId="5F9FDEED" w14:textId="236A5152" w:rsidR="002C2772" w:rsidRPr="002C2772" w:rsidRDefault="002C2772" w:rsidP="002C2772">
            <w:pPr>
              <w:rPr>
                <w:rFonts w:cs="Calibri"/>
                <w:color w:val="FF0000"/>
                <w:u w:val="single"/>
              </w:rPr>
            </w:pPr>
            <w:r w:rsidRPr="002C2772">
              <w:rPr>
                <w:color w:val="FF0000"/>
                <w:u w:val="single"/>
              </w:rPr>
              <w:t>typering inrichtingselement</w:t>
            </w:r>
            <w:r w:rsidR="00610F5F">
              <w:rPr>
                <w:color w:val="FF0000"/>
                <w:u w:val="single"/>
              </w:rPr>
              <w:t xml:space="preserve"> plus</w:t>
            </w:r>
          </w:p>
        </w:tc>
        <w:tc>
          <w:tcPr>
            <w:tcW w:w="810" w:type="dxa"/>
            <w:tcBorders>
              <w:top w:val="nil"/>
              <w:left w:val="nil"/>
              <w:bottom w:val="nil"/>
              <w:right w:val="nil"/>
            </w:tcBorders>
          </w:tcPr>
          <w:p w14:paraId="13381972"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1</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07"/>
      </w:tr>
      <w:tr w:rsidR="002C2772" w:rsidRPr="002C2772" w14:paraId="45526D06" w14:textId="77777777" w:rsidTr="00194548">
        <w:tc>
          <w:tcPr>
            <w:tcW w:w="450" w:type="dxa"/>
            <w:tcBorders>
              <w:top w:val="nil"/>
              <w:left w:val="nil"/>
              <w:bottom w:val="nil"/>
              <w:right w:val="nil"/>
            </w:tcBorders>
          </w:tcPr>
          <w:p w14:paraId="08B88AEF" w14:textId="77777777" w:rsidR="002C2772" w:rsidRPr="002C2772" w:rsidRDefault="002C2772" w:rsidP="002C2772">
            <w:pPr>
              <w:rPr>
                <w:rFonts w:cs="Calibri"/>
                <w:color w:val="0F0F0F"/>
              </w:rPr>
            </w:pPr>
            <w:bookmarkStart w:id="108" w:name="BKM_F519AFED_F353_415c_9404_A0698A6847D7"/>
          </w:p>
        </w:tc>
        <w:tc>
          <w:tcPr>
            <w:tcW w:w="2790" w:type="dxa"/>
            <w:gridSpan w:val="2"/>
            <w:tcBorders>
              <w:top w:val="nil"/>
              <w:left w:val="nil"/>
              <w:bottom w:val="nil"/>
              <w:right w:val="nil"/>
            </w:tcBorders>
          </w:tcPr>
          <w:p w14:paraId="2AB6B97C"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Relatieve hoogteligging inrichtingselement</w:t>
            </w:r>
            <w:r w:rsidRPr="002C2772">
              <w:fldChar w:fldCharType="end"/>
            </w:r>
          </w:p>
        </w:tc>
        <w:tc>
          <w:tcPr>
            <w:tcW w:w="4230" w:type="dxa"/>
            <w:tcBorders>
              <w:top w:val="nil"/>
              <w:left w:val="nil"/>
              <w:bottom w:val="nil"/>
              <w:right w:val="nil"/>
            </w:tcBorders>
          </w:tcPr>
          <w:p w14:paraId="3EF6888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Aanduiding voor de relatieve hoogte van het inrichtingselement.</w:t>
            </w:r>
            <w:r w:rsidRPr="002C2772">
              <w:fldChar w:fldCharType="end"/>
            </w:r>
          </w:p>
        </w:tc>
        <w:tc>
          <w:tcPr>
            <w:tcW w:w="1080" w:type="dxa"/>
            <w:tcBorders>
              <w:top w:val="nil"/>
              <w:left w:val="nil"/>
              <w:bottom w:val="nil"/>
              <w:right w:val="nil"/>
            </w:tcBorders>
          </w:tcPr>
          <w:p w14:paraId="12E0DC58" w14:textId="77777777" w:rsidR="002C2772" w:rsidRPr="002C2772" w:rsidRDefault="002C2772" w:rsidP="002C2772">
            <w:pPr>
              <w:rPr>
                <w:rFonts w:cs="Calibri"/>
              </w:rPr>
            </w:pPr>
            <w:r w:rsidRPr="002C2772">
              <w:fldChar w:fldCharType="begin" w:fldLock="1"/>
            </w:r>
            <w:r w:rsidRPr="002C2772">
              <w:instrText xml:space="preserve">MERGEFIELD </w:instrText>
            </w:r>
            <w:r w:rsidRPr="002C2772">
              <w:rPr>
                <w:rFonts w:cs="Calibri"/>
              </w:rPr>
              <w:instrText>Att.Type</w:instrText>
            </w:r>
            <w:r w:rsidRPr="002C2772">
              <w:fldChar w:fldCharType="separate"/>
            </w:r>
            <w:r w:rsidRPr="002C2772">
              <w:rPr>
                <w:rFonts w:cs="Calibri"/>
              </w:rPr>
              <w:t>N1</w:t>
            </w:r>
            <w:r w:rsidRPr="002C2772">
              <w:fldChar w:fldCharType="end"/>
            </w:r>
          </w:p>
        </w:tc>
        <w:tc>
          <w:tcPr>
            <w:tcW w:w="810" w:type="dxa"/>
            <w:tcBorders>
              <w:top w:val="nil"/>
              <w:left w:val="nil"/>
              <w:bottom w:val="nil"/>
              <w:right w:val="nil"/>
            </w:tcBorders>
          </w:tcPr>
          <w:p w14:paraId="5771D703"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1</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08"/>
      </w:tr>
      <w:tr w:rsidR="002C2772" w:rsidRPr="002C2772" w14:paraId="3D7998FE" w14:textId="77777777" w:rsidTr="00194548">
        <w:tc>
          <w:tcPr>
            <w:tcW w:w="450" w:type="dxa"/>
            <w:tcBorders>
              <w:top w:val="nil"/>
              <w:left w:val="nil"/>
              <w:bottom w:val="nil"/>
              <w:right w:val="nil"/>
            </w:tcBorders>
          </w:tcPr>
          <w:p w14:paraId="062D5E58" w14:textId="77777777" w:rsidR="002C2772" w:rsidRPr="002C2772" w:rsidRDefault="002C2772" w:rsidP="002C2772">
            <w:pPr>
              <w:rPr>
                <w:rFonts w:cs="Calibri"/>
                <w:color w:val="0F0F0F"/>
              </w:rPr>
            </w:pPr>
            <w:bookmarkStart w:id="109" w:name="BKM_2A8E5666_8876_4cde_B523_5F39B8DD336B"/>
          </w:p>
        </w:tc>
        <w:tc>
          <w:tcPr>
            <w:tcW w:w="2790" w:type="dxa"/>
            <w:gridSpan w:val="2"/>
            <w:tcBorders>
              <w:top w:val="nil"/>
              <w:left w:val="nil"/>
              <w:bottom w:val="nil"/>
              <w:right w:val="nil"/>
            </w:tcBorders>
          </w:tcPr>
          <w:p w14:paraId="1588FD4F"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Att.Name</w:instrText>
            </w:r>
            <w:r w:rsidRPr="002C2772">
              <w:rPr>
                <w:color w:val="FF0000"/>
                <w:u w:val="single"/>
              </w:rPr>
              <w:fldChar w:fldCharType="separate"/>
            </w:r>
            <w:r w:rsidRPr="002C2772">
              <w:rPr>
                <w:rFonts w:cs="Calibri"/>
                <w:color w:val="FF0000"/>
                <w:u w:val="single"/>
              </w:rPr>
              <w:t>Lod0 geometrie inrichtingselement</w:t>
            </w:r>
            <w:r w:rsidRPr="002C2772">
              <w:rPr>
                <w:color w:val="FF0000"/>
                <w:u w:val="single"/>
              </w:rPr>
              <w:fldChar w:fldCharType="end"/>
            </w:r>
          </w:p>
        </w:tc>
        <w:tc>
          <w:tcPr>
            <w:tcW w:w="4230" w:type="dxa"/>
            <w:tcBorders>
              <w:top w:val="nil"/>
              <w:left w:val="nil"/>
              <w:bottom w:val="nil"/>
              <w:right w:val="nil"/>
            </w:tcBorders>
          </w:tcPr>
          <w:p w14:paraId="436A8109"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Att.Notes</w:instrText>
            </w:r>
            <w:r w:rsidRPr="002C2772">
              <w:rPr>
                <w:color w:val="FF0000"/>
                <w:u w:val="single"/>
              </w:rPr>
              <w:fldChar w:fldCharType="separate"/>
            </w:r>
            <w:r w:rsidRPr="002C2772">
              <w:rPr>
                <w:rFonts w:cs="Calibri"/>
                <w:color w:val="FF0000"/>
                <w:u w:val="single"/>
              </w:rPr>
              <w:t>De geometrische representatie van een inrichtingselement als punt, lijn of vlak in 2.5D op level of detail 0.</w:t>
            </w:r>
            <w:r w:rsidRPr="002C2772">
              <w:rPr>
                <w:color w:val="FF0000"/>
                <w:u w:val="single"/>
              </w:rPr>
              <w:fldChar w:fldCharType="end"/>
            </w:r>
          </w:p>
        </w:tc>
        <w:tc>
          <w:tcPr>
            <w:tcW w:w="1080" w:type="dxa"/>
            <w:tcBorders>
              <w:top w:val="nil"/>
              <w:left w:val="nil"/>
              <w:bottom w:val="nil"/>
              <w:right w:val="nil"/>
            </w:tcBorders>
          </w:tcPr>
          <w:p w14:paraId="67E51F18" w14:textId="6C5F6EB7" w:rsidR="002C2772" w:rsidRPr="002C2772" w:rsidRDefault="002800A1" w:rsidP="002C2772">
            <w:pPr>
              <w:rPr>
                <w:rFonts w:cs="Calibri"/>
                <w:color w:val="FF0000"/>
                <w:u w:val="single"/>
              </w:rPr>
            </w:pPr>
            <w:r>
              <w:rPr>
                <w:color w:val="FF0000"/>
                <w:u w:val="single"/>
              </w:rPr>
              <w:t>GM_Object</w:t>
            </w:r>
          </w:p>
        </w:tc>
        <w:tc>
          <w:tcPr>
            <w:tcW w:w="810" w:type="dxa"/>
            <w:tcBorders>
              <w:top w:val="nil"/>
              <w:left w:val="nil"/>
              <w:bottom w:val="nil"/>
              <w:right w:val="nil"/>
            </w:tcBorders>
          </w:tcPr>
          <w:p w14:paraId="5BE6B9FA"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0</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09"/>
      </w:tr>
      <w:tr w:rsidR="002C2772" w:rsidRPr="002C2772" w14:paraId="0293C7B2" w14:textId="77777777" w:rsidTr="00194548">
        <w:tc>
          <w:tcPr>
            <w:tcW w:w="450" w:type="dxa"/>
            <w:tcBorders>
              <w:top w:val="nil"/>
              <w:left w:val="nil"/>
              <w:bottom w:val="nil"/>
              <w:right w:val="nil"/>
            </w:tcBorders>
          </w:tcPr>
          <w:p w14:paraId="7CEF14B2" w14:textId="77777777" w:rsidR="002C2772" w:rsidRPr="002C2772" w:rsidRDefault="002C2772" w:rsidP="002C2772">
            <w:pPr>
              <w:rPr>
                <w:rFonts w:cs="Calibri"/>
                <w:color w:val="0F0F0F"/>
              </w:rPr>
            </w:pPr>
            <w:bookmarkStart w:id="110" w:name="BKM_4906417E_E81C_42a0_8555_2DBA7367A5BB"/>
          </w:p>
        </w:tc>
        <w:tc>
          <w:tcPr>
            <w:tcW w:w="2790" w:type="dxa"/>
            <w:gridSpan w:val="2"/>
            <w:tcBorders>
              <w:top w:val="nil"/>
              <w:left w:val="nil"/>
              <w:bottom w:val="nil"/>
              <w:right w:val="nil"/>
            </w:tcBorders>
          </w:tcPr>
          <w:p w14:paraId="7AF9FB5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Datum begin geldgiheid inrichtingselement</w:t>
            </w:r>
            <w:r w:rsidRPr="002C2772">
              <w:fldChar w:fldCharType="end"/>
            </w:r>
          </w:p>
        </w:tc>
        <w:tc>
          <w:tcPr>
            <w:tcW w:w="4230" w:type="dxa"/>
            <w:tcBorders>
              <w:top w:val="nil"/>
              <w:left w:val="nil"/>
              <w:bottom w:val="nil"/>
              <w:right w:val="nil"/>
            </w:tcBorders>
          </w:tcPr>
          <w:p w14:paraId="632CB44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 xml:space="preserve">De datum waarop het inrichtingselement is ontstaan . </w:t>
            </w:r>
            <w:r w:rsidRPr="002C2772">
              <w:fldChar w:fldCharType="end"/>
            </w:r>
          </w:p>
        </w:tc>
        <w:tc>
          <w:tcPr>
            <w:tcW w:w="1080" w:type="dxa"/>
            <w:tcBorders>
              <w:top w:val="nil"/>
              <w:left w:val="nil"/>
              <w:bottom w:val="nil"/>
              <w:right w:val="nil"/>
            </w:tcBorders>
          </w:tcPr>
          <w:p w14:paraId="450D59D1" w14:textId="77777777" w:rsidR="002C2772" w:rsidRPr="002C2772" w:rsidRDefault="002C2772" w:rsidP="002C2772">
            <w:pPr>
              <w:rPr>
                <w:rFonts w:cs="Calibri"/>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DatumMogelijkOnvolledig</w:t>
            </w:r>
            <w:r w:rsidRPr="002C2772">
              <w:rPr>
                <w:color w:val="FF0000"/>
                <w:u w:val="single"/>
              </w:rPr>
              <w:fldChar w:fldCharType="end"/>
            </w:r>
          </w:p>
        </w:tc>
        <w:tc>
          <w:tcPr>
            <w:tcW w:w="810" w:type="dxa"/>
            <w:tcBorders>
              <w:top w:val="nil"/>
              <w:left w:val="nil"/>
              <w:bottom w:val="nil"/>
              <w:right w:val="nil"/>
            </w:tcBorders>
          </w:tcPr>
          <w:p w14:paraId="2C3B8616"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1</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10"/>
      </w:tr>
      <w:tr w:rsidR="002C2772" w:rsidRPr="002C2772" w14:paraId="51B1C72A" w14:textId="77777777" w:rsidTr="00194548">
        <w:tc>
          <w:tcPr>
            <w:tcW w:w="450" w:type="dxa"/>
            <w:tcBorders>
              <w:top w:val="nil"/>
              <w:left w:val="nil"/>
              <w:bottom w:val="nil"/>
              <w:right w:val="nil"/>
            </w:tcBorders>
          </w:tcPr>
          <w:p w14:paraId="7A60B900" w14:textId="77777777" w:rsidR="002C2772" w:rsidRPr="002C2772" w:rsidRDefault="002C2772" w:rsidP="002C2772">
            <w:pPr>
              <w:rPr>
                <w:rFonts w:cs="Calibri"/>
                <w:color w:val="0F0F0F"/>
              </w:rPr>
            </w:pPr>
            <w:bookmarkStart w:id="111" w:name="BKM_EE9EB156_8BAB_46c9_B937_8C64E48BC464"/>
          </w:p>
        </w:tc>
        <w:tc>
          <w:tcPr>
            <w:tcW w:w="2790" w:type="dxa"/>
            <w:gridSpan w:val="2"/>
            <w:tcBorders>
              <w:top w:val="nil"/>
              <w:left w:val="nil"/>
              <w:bottom w:val="nil"/>
              <w:right w:val="nil"/>
            </w:tcBorders>
          </w:tcPr>
          <w:p w14:paraId="6BA61DD3"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Datum einde geldigheid inrichtingselement</w:t>
            </w:r>
            <w:r w:rsidRPr="002C2772">
              <w:fldChar w:fldCharType="end"/>
            </w:r>
          </w:p>
        </w:tc>
        <w:tc>
          <w:tcPr>
            <w:tcW w:w="4230" w:type="dxa"/>
            <w:tcBorders>
              <w:top w:val="nil"/>
              <w:left w:val="nil"/>
              <w:bottom w:val="nil"/>
              <w:right w:val="nil"/>
            </w:tcBorders>
          </w:tcPr>
          <w:p w14:paraId="5ED31CE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De datum waarop het inrichtingselement ongeldig is geworden.</w:t>
            </w:r>
            <w:r w:rsidRPr="002C2772">
              <w:fldChar w:fldCharType="end"/>
            </w:r>
          </w:p>
        </w:tc>
        <w:tc>
          <w:tcPr>
            <w:tcW w:w="1080" w:type="dxa"/>
            <w:tcBorders>
              <w:top w:val="nil"/>
              <w:left w:val="nil"/>
              <w:bottom w:val="nil"/>
              <w:right w:val="nil"/>
            </w:tcBorders>
          </w:tcPr>
          <w:p w14:paraId="6409212F" w14:textId="77777777" w:rsidR="002C2772" w:rsidRPr="002C2772" w:rsidRDefault="002C2772" w:rsidP="002C2772">
            <w:pPr>
              <w:rPr>
                <w:rFonts w:cs="Calibri"/>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DatumMogelijkOnvolledig</w:t>
            </w:r>
            <w:r w:rsidRPr="002C2772">
              <w:rPr>
                <w:color w:val="FF0000"/>
                <w:u w:val="single"/>
              </w:rPr>
              <w:fldChar w:fldCharType="end"/>
            </w:r>
          </w:p>
        </w:tc>
        <w:tc>
          <w:tcPr>
            <w:tcW w:w="810" w:type="dxa"/>
            <w:tcBorders>
              <w:top w:val="nil"/>
              <w:left w:val="nil"/>
              <w:bottom w:val="nil"/>
              <w:right w:val="nil"/>
            </w:tcBorders>
          </w:tcPr>
          <w:p w14:paraId="4D4B02A8"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0</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11"/>
      </w:tr>
    </w:tbl>
    <w:p w14:paraId="2C3271D2" w14:textId="77777777" w:rsidR="002C2772" w:rsidRPr="002C2772" w:rsidRDefault="002C2772" w:rsidP="002C2772">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2C2772" w:rsidRPr="002C2772" w14:paraId="4E2B88FD" w14:textId="77777777" w:rsidTr="00194548">
        <w:tc>
          <w:tcPr>
            <w:tcW w:w="9360" w:type="dxa"/>
            <w:tcBorders>
              <w:top w:val="nil"/>
              <w:left w:val="nil"/>
              <w:bottom w:val="nil"/>
              <w:right w:val="nil"/>
            </w:tcBorders>
          </w:tcPr>
          <w:p w14:paraId="26455DC8" w14:textId="77777777" w:rsidR="002C2772" w:rsidRPr="002C2772" w:rsidRDefault="002C2772" w:rsidP="002C2772">
            <w:pPr>
              <w:rPr>
                <w:rFonts w:cs="Calibri"/>
                <w:color w:val="0F0F0F"/>
              </w:rPr>
            </w:pPr>
            <w:r w:rsidRPr="002C2772">
              <w:rPr>
                <w:rFonts w:cs="Calibri"/>
                <w:b/>
                <w:bCs/>
                <w:color w:val="0F0F0F"/>
              </w:rPr>
              <w:t>Overzicht relaties</w:t>
            </w:r>
          </w:p>
        </w:tc>
      </w:tr>
    </w:tbl>
    <w:p w14:paraId="773328C0" w14:textId="77777777" w:rsidR="002C2772" w:rsidRPr="002C2772" w:rsidRDefault="002C2772" w:rsidP="002C2772">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2C2772" w:rsidRPr="002C2772" w14:paraId="155780D8" w14:textId="77777777" w:rsidTr="00194548">
        <w:tc>
          <w:tcPr>
            <w:tcW w:w="9360" w:type="dxa"/>
            <w:tcBorders>
              <w:top w:val="nil"/>
              <w:left w:val="nil"/>
              <w:bottom w:val="nil"/>
              <w:right w:val="nil"/>
            </w:tcBorders>
          </w:tcPr>
          <w:p w14:paraId="00AF3B99" w14:textId="77777777" w:rsidR="002C2772" w:rsidRPr="002C2772" w:rsidRDefault="002C2772" w:rsidP="002C2772">
            <w:pPr>
              <w:rPr>
                <w:rFonts w:cs="Calibri"/>
                <w:b/>
                <w:bCs/>
                <w:color w:val="0F0F0F"/>
              </w:rPr>
            </w:pPr>
            <w:r w:rsidRPr="002C2772">
              <w:rPr>
                <w:rFonts w:cs="Calibri"/>
                <w:b/>
                <w:bCs/>
                <w:color w:val="0F0F0F"/>
              </w:rPr>
              <w:t>Toelichting objecttype</w:t>
            </w:r>
          </w:p>
          <w:p w14:paraId="5D8E1B25" w14:textId="77777777" w:rsidR="002C2772" w:rsidRPr="002C2772" w:rsidRDefault="002C2772" w:rsidP="002C2772">
            <w:pPr>
              <w:ind w:left="720"/>
              <w:rPr>
                <w:rFonts w:cs="Calibri"/>
                <w:color w:val="FF0000"/>
                <w:u w:val="single"/>
              </w:rPr>
            </w:pPr>
            <w:r w:rsidRPr="002C2772">
              <w:rPr>
                <w:rFonts w:cs="Calibri"/>
                <w:color w:val="FF0000"/>
                <w:u w:val="single"/>
              </w:rPr>
              <w:t xml:space="preserve">Inrichtingselementen vormen een diverse klasse. Het zijn objecten die niet zozeer op basis van fysiek voorkomen of hun gebruiksfunctie bij elkaarhoren, maar op basis van hun </w:t>
            </w:r>
            <w:r w:rsidRPr="002C2772">
              <w:rPr>
                <w:rFonts w:cs="Calibri"/>
                <w:color w:val="FF0000"/>
                <w:u w:val="single"/>
              </w:rPr>
              <w:lastRenderedPageBreak/>
              <w:t>eigenschap dat ze andere objecten inrichten.</w:t>
            </w:r>
          </w:p>
          <w:p w14:paraId="2FB44DFC" w14:textId="77777777" w:rsidR="002C2772" w:rsidRPr="002C2772" w:rsidRDefault="002C2772" w:rsidP="002C2772">
            <w:pPr>
              <w:ind w:left="720"/>
              <w:rPr>
                <w:rFonts w:cs="Calibri"/>
                <w:color w:val="FF0000"/>
                <w:u w:val="single"/>
              </w:rPr>
            </w:pPr>
            <w:r w:rsidRPr="002C2772">
              <w:rPr>
                <w:rFonts w:cs="Calibri"/>
                <w:color w:val="FF0000"/>
                <w:u w:val="single"/>
              </w:rPr>
              <w:t xml:space="preserve">Het zijn objecten die een relatief kleine geometrie hebben. </w:t>
            </w:r>
          </w:p>
          <w:p w14:paraId="33207EEF" w14:textId="77777777" w:rsidR="002C2772" w:rsidRPr="002C2772" w:rsidRDefault="002C2772" w:rsidP="002C2772">
            <w:pPr>
              <w:ind w:left="720"/>
              <w:rPr>
                <w:rFonts w:cs="Calibri"/>
                <w:color w:val="FF0000"/>
                <w:u w:val="single"/>
              </w:rPr>
            </w:pPr>
          </w:p>
          <w:p w14:paraId="00B26E1F" w14:textId="77777777" w:rsidR="002C2772" w:rsidRPr="002C2772" w:rsidRDefault="002C2772" w:rsidP="002C2772">
            <w:pPr>
              <w:ind w:left="720"/>
              <w:rPr>
                <w:rFonts w:cs="Calibri"/>
                <w:color w:val="FF0000"/>
                <w:u w:val="single"/>
              </w:rPr>
            </w:pPr>
            <w:r w:rsidRPr="002C2772">
              <w:rPr>
                <w:rFonts w:cs="Calibri"/>
                <w:color w:val="FF0000"/>
                <w:u w:val="single"/>
              </w:rPr>
              <w:t>In het voorliggende model zijn de subklassen / specialisaties van INRICHTINGSELEMENT niet als afzonderlijke objecttypen gemodelleerd. De subklasse / specialisatie is te herkennen aan de attribuutsoort ‘Type inrichtingselement’.</w:t>
            </w:r>
          </w:p>
          <w:p w14:paraId="58373FD3" w14:textId="77777777" w:rsidR="002C2772" w:rsidRPr="002C2772" w:rsidRDefault="002C2772" w:rsidP="002C2772">
            <w:pPr>
              <w:ind w:left="720"/>
              <w:rPr>
                <w:rFonts w:cs="Calibri"/>
                <w:color w:val="FF0000"/>
                <w:u w:val="single"/>
              </w:rPr>
            </w:pPr>
          </w:p>
          <w:p w14:paraId="5A987411" w14:textId="77777777" w:rsidR="002C2772" w:rsidRPr="002C2772" w:rsidRDefault="002C2772" w:rsidP="002C2772">
            <w:pPr>
              <w:ind w:left="720"/>
              <w:rPr>
                <w:rFonts w:cs="Calibri"/>
                <w:color w:val="FF0000"/>
                <w:u w:val="single"/>
              </w:rPr>
            </w:pPr>
            <w:r w:rsidRPr="002C2772">
              <w:rPr>
                <w:rFonts w:cs="Calibri"/>
                <w:color w:val="FF0000"/>
                <w:u w:val="single"/>
              </w:rPr>
              <w:t>Objecttype INRICHITNGSELEMENT is een specialisatie van het city gml objecttype CITYFURNITURE.</w:t>
            </w:r>
          </w:p>
          <w:p w14:paraId="25A9A37E" w14:textId="77777777" w:rsidR="002C2772" w:rsidRPr="002C2772" w:rsidRDefault="002C2772" w:rsidP="002C2772">
            <w:pPr>
              <w:ind w:left="720"/>
              <w:rPr>
                <w:rFonts w:cs="Calibri"/>
                <w:color w:val="FF0000"/>
                <w:u w:val="single"/>
              </w:rPr>
            </w:pPr>
          </w:p>
          <w:p w14:paraId="77F1E127" w14:textId="21582139" w:rsidR="002C2772" w:rsidRPr="002C2772" w:rsidRDefault="002C2772" w:rsidP="002C2772">
            <w:pPr>
              <w:ind w:left="720"/>
              <w:rPr>
                <w:rFonts w:cs="Calibri"/>
                <w:color w:val="0F0F0F"/>
              </w:rPr>
            </w:pPr>
            <w:r w:rsidRPr="002C2772">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2C2772">
              <w:rPr>
                <w:rFonts w:cs="Calibri"/>
                <w:color w:val="FF0000"/>
                <w:u w:val="single"/>
              </w:rPr>
              <w:t xml:space="preserve"> dat het de plantopografie van een bestaand object betreft. Zie verder IMGeo.</w:t>
            </w:r>
          </w:p>
        </w:tc>
      </w:tr>
    </w:tbl>
    <w:p w14:paraId="58F692B1" w14:textId="77777777" w:rsidR="002C2772" w:rsidRPr="002C2772" w:rsidRDefault="002C2772" w:rsidP="002C2772">
      <w:pPr>
        <w:spacing w:line="500" w:lineRule="exact"/>
        <w:ind w:left="1135"/>
        <w:contextualSpacing w:val="0"/>
        <w:outlineLvl w:val="1"/>
        <w:rPr>
          <w:rFonts w:eastAsia="Calibri"/>
          <w:b/>
          <w:bCs/>
          <w:sz w:val="20"/>
          <w:szCs w:val="20"/>
          <w:lang w:eastAsia="en-US"/>
        </w:rPr>
      </w:pPr>
      <w:bookmarkStart w:id="112" w:name="BKM_2EC96974_F21E_4bdb_AF4D_30D7091F5645"/>
      <w:bookmarkEnd w:id="112"/>
    </w:p>
    <w:p w14:paraId="0666814C" w14:textId="77777777" w:rsidR="002C2772" w:rsidRPr="002C2772" w:rsidRDefault="002C2772" w:rsidP="002C2772">
      <w:pPr>
        <w:rPr>
          <w:rFonts w:eastAsia="Calibri"/>
          <w:lang w:eastAsia="en-US"/>
        </w:rPr>
      </w:pPr>
      <w:r w:rsidRPr="002C2772">
        <w:br w:type="page"/>
      </w:r>
    </w:p>
    <w:p w14:paraId="6419A559" w14:textId="77777777" w:rsidR="002C2772" w:rsidRPr="002C2772" w:rsidRDefault="002C2772" w:rsidP="00AC1209">
      <w:pPr>
        <w:pStyle w:val="Kop2"/>
      </w:pPr>
      <w:r w:rsidRPr="002C2772">
        <w:rPr>
          <w:rFonts w:asciiTheme="minorHAnsi" w:hAnsiTheme="minorHAnsi"/>
          <w:sz w:val="28"/>
          <w:szCs w:val="28"/>
        </w:rPr>
        <w:lastRenderedPageBreak/>
        <w:fldChar w:fldCharType="begin" w:fldLock="1"/>
      </w:r>
      <w:r w:rsidRPr="002C2772">
        <w:rPr>
          <w:rFonts w:asciiTheme="minorHAnsi" w:hAnsiTheme="minorHAnsi"/>
          <w:sz w:val="28"/>
          <w:szCs w:val="28"/>
        </w:rPr>
        <w:instrText>MERGEFIELD Element.Stereotype</w:instrText>
      </w:r>
      <w:r w:rsidRPr="002C2772">
        <w:rPr>
          <w:rFonts w:asciiTheme="minorHAnsi" w:hAnsiTheme="minorHAnsi"/>
          <w:sz w:val="28"/>
          <w:szCs w:val="28"/>
        </w:rPr>
        <w:fldChar w:fldCharType="separate"/>
      </w:r>
      <w:r w:rsidRPr="002C2772">
        <w:rPr>
          <w:rFonts w:asciiTheme="minorHAnsi" w:hAnsiTheme="minorHAnsi"/>
          <w:sz w:val="28"/>
          <w:szCs w:val="28"/>
        </w:rPr>
        <w:t>«Objecttype»</w:t>
      </w:r>
      <w:r w:rsidRPr="002C2772">
        <w:rPr>
          <w:rFonts w:asciiTheme="minorHAnsi" w:hAnsiTheme="minorHAnsi"/>
          <w:sz w:val="28"/>
          <w:szCs w:val="28"/>
        </w:rPr>
        <w:fldChar w:fldCharType="end"/>
      </w:r>
      <w:r w:rsidRPr="002C2772">
        <w:t xml:space="preserve"> </w:t>
      </w:r>
      <w:r w:rsidRPr="002C2772">
        <w:fldChar w:fldCharType="begin" w:fldLock="1"/>
      </w:r>
      <w:r w:rsidRPr="002C2772">
        <w:instrText>MERGEFIELD Element.Name</w:instrText>
      </w:r>
      <w:r w:rsidRPr="002C2772">
        <w:fldChar w:fldCharType="separate"/>
      </w:r>
      <w:r w:rsidRPr="002C2772">
        <w:t>KADASTRAAL PERCEEL</w:t>
      </w:r>
      <w:r w:rsidRPr="002C2772">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2C2772" w:rsidRPr="002C2772" w14:paraId="71007F6D" w14:textId="77777777" w:rsidTr="00194548">
        <w:trPr>
          <w:trHeight w:val="271"/>
        </w:trPr>
        <w:tc>
          <w:tcPr>
            <w:tcW w:w="2340" w:type="dxa"/>
            <w:gridSpan w:val="2"/>
            <w:tcBorders>
              <w:top w:val="nil"/>
              <w:left w:val="nil"/>
              <w:bottom w:val="nil"/>
              <w:right w:val="nil"/>
            </w:tcBorders>
          </w:tcPr>
          <w:p w14:paraId="46E92F8F" w14:textId="77777777" w:rsidR="002C2772" w:rsidRPr="002C2772" w:rsidRDefault="002C2772" w:rsidP="002C2772">
            <w:pPr>
              <w:rPr>
                <w:rFonts w:cs="Calibri"/>
                <w:color w:val="0F0F0F"/>
              </w:rPr>
            </w:pPr>
            <w:r w:rsidRPr="002C2772">
              <w:rPr>
                <w:rFonts w:cs="Calibri"/>
                <w:b/>
                <w:bCs/>
                <w:color w:val="0F0F0F"/>
              </w:rPr>
              <w:t>Naam</w:t>
            </w:r>
          </w:p>
        </w:tc>
        <w:tc>
          <w:tcPr>
            <w:tcW w:w="7020" w:type="dxa"/>
            <w:gridSpan w:val="4"/>
            <w:tcBorders>
              <w:top w:val="nil"/>
              <w:left w:val="nil"/>
              <w:bottom w:val="nil"/>
              <w:right w:val="nil"/>
            </w:tcBorders>
          </w:tcPr>
          <w:p w14:paraId="7AD24DD3"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KADASTRAAL PERCEEL</w:t>
            </w:r>
            <w:r w:rsidRPr="002C2772">
              <w:fldChar w:fldCharType="end"/>
            </w:r>
          </w:p>
        </w:tc>
      </w:tr>
      <w:tr w:rsidR="002C2772" w:rsidRPr="002C2772" w14:paraId="2A6F728A" w14:textId="77777777" w:rsidTr="00194548">
        <w:trPr>
          <w:trHeight w:hRule="exact" w:val="128"/>
        </w:trPr>
        <w:tc>
          <w:tcPr>
            <w:tcW w:w="2340" w:type="dxa"/>
            <w:gridSpan w:val="2"/>
            <w:tcBorders>
              <w:top w:val="nil"/>
              <w:left w:val="nil"/>
              <w:bottom w:val="nil"/>
              <w:right w:val="nil"/>
            </w:tcBorders>
          </w:tcPr>
          <w:p w14:paraId="3B256877"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25257E6A" w14:textId="77777777" w:rsidR="002C2772" w:rsidRPr="002C2772" w:rsidRDefault="002C2772" w:rsidP="002C2772">
            <w:pPr>
              <w:rPr>
                <w:rFonts w:cs="Calibri"/>
                <w:color w:val="0F0F0F"/>
              </w:rPr>
            </w:pPr>
          </w:p>
        </w:tc>
      </w:tr>
      <w:tr w:rsidR="002C2772" w:rsidRPr="002C2772" w14:paraId="2BA5348E" w14:textId="77777777" w:rsidTr="00194548">
        <w:tc>
          <w:tcPr>
            <w:tcW w:w="2340" w:type="dxa"/>
            <w:gridSpan w:val="2"/>
            <w:tcBorders>
              <w:top w:val="nil"/>
              <w:left w:val="nil"/>
              <w:bottom w:val="nil"/>
              <w:right w:val="nil"/>
            </w:tcBorders>
          </w:tcPr>
          <w:p w14:paraId="1089DD4B" w14:textId="77777777" w:rsidR="002C2772" w:rsidRPr="002C2772" w:rsidRDefault="002C2772" w:rsidP="002C2772">
            <w:pPr>
              <w:rPr>
                <w:rFonts w:cs="Calibri"/>
                <w:color w:val="0F0F0F"/>
              </w:rPr>
            </w:pPr>
            <w:r w:rsidRPr="002C2772">
              <w:rPr>
                <w:rFonts w:cs="Calibri"/>
                <w:b/>
                <w:bCs/>
                <w:color w:val="0F0F0F"/>
              </w:rPr>
              <w:t>Mnemonic</w:t>
            </w:r>
          </w:p>
        </w:tc>
        <w:tc>
          <w:tcPr>
            <w:tcW w:w="7020" w:type="dxa"/>
            <w:gridSpan w:val="4"/>
            <w:tcBorders>
              <w:top w:val="nil"/>
              <w:left w:val="nil"/>
              <w:bottom w:val="nil"/>
              <w:right w:val="nil"/>
            </w:tcBorders>
          </w:tcPr>
          <w:p w14:paraId="13FB52D3"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Element.Alias</w:instrText>
            </w:r>
            <w:r w:rsidRPr="002C2772">
              <w:fldChar w:fldCharType="separate"/>
            </w:r>
            <w:r w:rsidRPr="002C2772">
              <w:rPr>
                <w:rFonts w:cs="Calibri"/>
                <w:color w:val="0F0F0F"/>
              </w:rPr>
              <w:t>KDP</w:t>
            </w:r>
            <w:r w:rsidRPr="002C2772">
              <w:fldChar w:fldCharType="end"/>
            </w:r>
          </w:p>
        </w:tc>
      </w:tr>
      <w:tr w:rsidR="002C2772" w:rsidRPr="002C2772" w14:paraId="1CC1B26D" w14:textId="77777777" w:rsidTr="00194548">
        <w:trPr>
          <w:trHeight w:hRule="exact" w:val="128"/>
        </w:trPr>
        <w:tc>
          <w:tcPr>
            <w:tcW w:w="2340" w:type="dxa"/>
            <w:gridSpan w:val="2"/>
            <w:tcBorders>
              <w:top w:val="nil"/>
              <w:left w:val="nil"/>
              <w:bottom w:val="nil"/>
              <w:right w:val="nil"/>
            </w:tcBorders>
          </w:tcPr>
          <w:p w14:paraId="7BDE057F"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0F85D825" w14:textId="77777777" w:rsidR="002C2772" w:rsidRPr="002C2772" w:rsidRDefault="002C2772" w:rsidP="002C2772">
            <w:pPr>
              <w:rPr>
                <w:rFonts w:cs="Calibri"/>
                <w:color w:val="0F0F0F"/>
              </w:rPr>
            </w:pPr>
          </w:p>
        </w:tc>
      </w:tr>
      <w:tr w:rsidR="002C2772" w:rsidRPr="002C2772" w14:paraId="3EAB9A06" w14:textId="77777777" w:rsidTr="00194548">
        <w:tc>
          <w:tcPr>
            <w:tcW w:w="2340" w:type="dxa"/>
            <w:gridSpan w:val="2"/>
            <w:tcBorders>
              <w:top w:val="nil"/>
              <w:left w:val="nil"/>
              <w:bottom w:val="nil"/>
              <w:right w:val="nil"/>
            </w:tcBorders>
          </w:tcPr>
          <w:p w14:paraId="4DE6AECD" w14:textId="77777777" w:rsidR="002C2772" w:rsidRPr="002C2772" w:rsidRDefault="002C2772" w:rsidP="002C2772">
            <w:pPr>
              <w:rPr>
                <w:rFonts w:cs="Calibri"/>
                <w:b/>
                <w:bCs/>
                <w:color w:val="0F0F0F"/>
              </w:rPr>
            </w:pPr>
            <w:r w:rsidRPr="002C2772">
              <w:rPr>
                <w:rFonts w:cs="Calibri"/>
                <w:b/>
                <w:bCs/>
                <w:color w:val="0F0F0F"/>
              </w:rPr>
              <w:t>Herkomst</w:t>
            </w:r>
          </w:p>
        </w:tc>
        <w:tc>
          <w:tcPr>
            <w:tcW w:w="7020" w:type="dxa"/>
            <w:gridSpan w:val="4"/>
            <w:tcBorders>
              <w:top w:val="nil"/>
              <w:left w:val="nil"/>
              <w:bottom w:val="nil"/>
              <w:right w:val="nil"/>
            </w:tcBorders>
          </w:tcPr>
          <w:p w14:paraId="25CCD8F3" w14:textId="77777777" w:rsidR="002C2772" w:rsidRPr="002C2772" w:rsidRDefault="002C2772" w:rsidP="002C2772">
            <w:pPr>
              <w:rPr>
                <w:rFonts w:cs="Calibri"/>
                <w:color w:val="0F0F0F"/>
              </w:rPr>
            </w:pPr>
            <w:r w:rsidRPr="002C2772">
              <w:rPr>
                <w:rFonts w:cs="Calibri"/>
                <w:color w:val="0F0F0F"/>
              </w:rPr>
              <w:t>BRK.</w:t>
            </w:r>
          </w:p>
        </w:tc>
      </w:tr>
      <w:tr w:rsidR="002C2772" w:rsidRPr="002C2772" w14:paraId="5296CBED" w14:textId="77777777" w:rsidTr="00194548">
        <w:trPr>
          <w:trHeight w:hRule="exact" w:val="128"/>
        </w:trPr>
        <w:tc>
          <w:tcPr>
            <w:tcW w:w="2340" w:type="dxa"/>
            <w:gridSpan w:val="2"/>
            <w:tcBorders>
              <w:top w:val="nil"/>
              <w:left w:val="nil"/>
              <w:bottom w:val="nil"/>
              <w:right w:val="nil"/>
            </w:tcBorders>
          </w:tcPr>
          <w:p w14:paraId="5840B76A"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45C9322D" w14:textId="77777777" w:rsidR="002C2772" w:rsidRPr="002C2772" w:rsidRDefault="002C2772" w:rsidP="002C2772">
            <w:pPr>
              <w:rPr>
                <w:rFonts w:cs="Calibri"/>
                <w:color w:val="0F0F0F"/>
              </w:rPr>
            </w:pPr>
          </w:p>
        </w:tc>
      </w:tr>
      <w:tr w:rsidR="002C2772" w:rsidRPr="002C2772" w14:paraId="6118E34A" w14:textId="77777777" w:rsidTr="00194548">
        <w:trPr>
          <w:trHeight w:val="230"/>
        </w:trPr>
        <w:tc>
          <w:tcPr>
            <w:tcW w:w="2340" w:type="dxa"/>
            <w:gridSpan w:val="2"/>
            <w:tcBorders>
              <w:top w:val="nil"/>
              <w:left w:val="nil"/>
              <w:bottom w:val="nil"/>
              <w:right w:val="nil"/>
            </w:tcBorders>
          </w:tcPr>
          <w:p w14:paraId="7E1A2C4B" w14:textId="77777777" w:rsidR="002C2772" w:rsidRPr="002C2772" w:rsidRDefault="002C2772" w:rsidP="002C2772">
            <w:pPr>
              <w:rPr>
                <w:rFonts w:cs="Calibri"/>
                <w:b/>
                <w:bCs/>
                <w:color w:val="0F0F0F"/>
              </w:rPr>
            </w:pPr>
            <w:r w:rsidRPr="002C2772">
              <w:rPr>
                <w:rFonts w:cs="Calibri"/>
                <w:b/>
                <w:bCs/>
                <w:color w:val="0F0F0F"/>
              </w:rPr>
              <w:t>Definitie</w:t>
            </w:r>
          </w:p>
        </w:tc>
        <w:tc>
          <w:tcPr>
            <w:tcW w:w="7020" w:type="dxa"/>
            <w:gridSpan w:val="4"/>
            <w:tcBorders>
              <w:top w:val="nil"/>
              <w:left w:val="nil"/>
              <w:bottom w:val="nil"/>
              <w:right w:val="nil"/>
            </w:tcBorders>
          </w:tcPr>
          <w:p w14:paraId="4D223A59" w14:textId="77777777" w:rsidR="002C2772" w:rsidRPr="002C2772" w:rsidRDefault="002C2772" w:rsidP="002C2772">
            <w:pPr>
              <w:rPr>
                <w:rFonts w:cs="Calibri"/>
              </w:rPr>
            </w:pPr>
            <w:r w:rsidRPr="002C2772">
              <w:fldChar w:fldCharType="begin" w:fldLock="1"/>
            </w:r>
            <w:r w:rsidRPr="002C2772">
              <w:instrText xml:space="preserve">MERGEFIELD </w:instrText>
            </w:r>
            <w:r w:rsidRPr="002C2772">
              <w:rPr>
                <w:rFonts w:cs="Calibri"/>
                <w:color w:val="0F0F0F"/>
              </w:rPr>
              <w:instrText>Element.Notes</w:instrText>
            </w:r>
            <w:r w:rsidRPr="002C2772">
              <w:fldChar w:fldCharType="end"/>
            </w:r>
            <w:r w:rsidRPr="002C2772">
              <w:rPr>
                <w:rFonts w:cs="Calibri"/>
              </w:rPr>
              <w:t xml:space="preserve">Een KADASTRALE ONROERENDE ZAAK dat een kadastraal geïdentificeerd en met kadastrale grenzen begrensd deel van het Nederlands grondgebied betreft (art. 1 lid 1 Kadasterwet). </w:t>
            </w:r>
          </w:p>
          <w:p w14:paraId="352540F9" w14:textId="77777777" w:rsidR="002C2772" w:rsidRPr="002C2772" w:rsidRDefault="002C2772" w:rsidP="002C2772">
            <w:pPr>
              <w:rPr>
                <w:rFonts w:cs="Calibri"/>
              </w:rPr>
            </w:pPr>
          </w:p>
          <w:p w14:paraId="713A65B9" w14:textId="77777777" w:rsidR="002C2772" w:rsidRPr="002C2772" w:rsidRDefault="002C2772" w:rsidP="002C2772">
            <w:pPr>
              <w:rPr>
                <w:rFonts w:cs="Calibri"/>
              </w:rPr>
            </w:pPr>
          </w:p>
          <w:p w14:paraId="685D5F2B" w14:textId="77777777" w:rsidR="002C2772" w:rsidRPr="002C2772" w:rsidRDefault="002C2772" w:rsidP="002C2772">
            <w:pPr>
              <w:rPr>
                <w:rFonts w:cs="Calibri"/>
                <w:color w:val="0F0F0F"/>
              </w:rPr>
            </w:pPr>
          </w:p>
        </w:tc>
      </w:tr>
      <w:tr w:rsidR="002C2772" w:rsidRPr="002C2772" w14:paraId="65168C46" w14:textId="77777777" w:rsidTr="00194548">
        <w:trPr>
          <w:trHeight w:hRule="exact" w:val="68"/>
        </w:trPr>
        <w:tc>
          <w:tcPr>
            <w:tcW w:w="2340" w:type="dxa"/>
            <w:gridSpan w:val="2"/>
            <w:tcBorders>
              <w:top w:val="nil"/>
              <w:left w:val="nil"/>
              <w:bottom w:val="nil"/>
              <w:right w:val="nil"/>
            </w:tcBorders>
          </w:tcPr>
          <w:p w14:paraId="12D47297"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7B3CC320" w14:textId="77777777" w:rsidR="002C2772" w:rsidRPr="002C2772" w:rsidRDefault="002C2772" w:rsidP="002C2772">
            <w:pPr>
              <w:rPr>
                <w:rFonts w:cs="Calibri"/>
                <w:color w:val="0F0F0F"/>
              </w:rPr>
            </w:pPr>
          </w:p>
        </w:tc>
      </w:tr>
      <w:tr w:rsidR="002C2772" w:rsidRPr="002C2772" w14:paraId="1F62907E" w14:textId="77777777" w:rsidTr="00194548">
        <w:trPr>
          <w:trHeight w:val="271"/>
        </w:trPr>
        <w:tc>
          <w:tcPr>
            <w:tcW w:w="2340" w:type="dxa"/>
            <w:gridSpan w:val="2"/>
            <w:tcBorders>
              <w:top w:val="nil"/>
              <w:left w:val="nil"/>
              <w:bottom w:val="nil"/>
              <w:right w:val="nil"/>
            </w:tcBorders>
          </w:tcPr>
          <w:p w14:paraId="2D1037C4" w14:textId="77777777" w:rsidR="002C2772" w:rsidRPr="002C2772" w:rsidRDefault="002C2772" w:rsidP="002C2772">
            <w:pPr>
              <w:rPr>
                <w:rFonts w:cs="Calibri"/>
                <w:b/>
                <w:bCs/>
                <w:color w:val="0F0F0F"/>
              </w:rPr>
            </w:pPr>
            <w:r w:rsidRPr="002C2772">
              <w:rPr>
                <w:rFonts w:cs="Calibri"/>
                <w:b/>
                <w:bCs/>
                <w:color w:val="0F0F0F"/>
              </w:rPr>
              <w:t>Herkomst definitie</w:t>
            </w:r>
          </w:p>
        </w:tc>
        <w:tc>
          <w:tcPr>
            <w:tcW w:w="7020" w:type="dxa"/>
            <w:gridSpan w:val="4"/>
            <w:tcBorders>
              <w:top w:val="nil"/>
              <w:left w:val="nil"/>
              <w:bottom w:val="nil"/>
              <w:right w:val="nil"/>
            </w:tcBorders>
          </w:tcPr>
          <w:p w14:paraId="623827FA" w14:textId="77777777" w:rsidR="002C2772" w:rsidRPr="002C2772" w:rsidRDefault="002C2772" w:rsidP="002C2772">
            <w:pPr>
              <w:rPr>
                <w:rFonts w:cs="Calibri"/>
                <w:color w:val="0F0F0F"/>
              </w:rPr>
            </w:pPr>
            <w:r w:rsidRPr="002C2772">
              <w:rPr>
                <w:rFonts w:cs="Calibri"/>
                <w:color w:val="0F0F0F"/>
              </w:rPr>
              <w:t>KING op basis van BRK</w:t>
            </w:r>
          </w:p>
        </w:tc>
      </w:tr>
      <w:tr w:rsidR="002C2772" w:rsidRPr="002C2772" w14:paraId="50DFC645" w14:textId="77777777" w:rsidTr="00194548">
        <w:trPr>
          <w:trHeight w:hRule="exact" w:val="128"/>
        </w:trPr>
        <w:tc>
          <w:tcPr>
            <w:tcW w:w="2340" w:type="dxa"/>
            <w:gridSpan w:val="2"/>
            <w:tcBorders>
              <w:top w:val="nil"/>
              <w:left w:val="nil"/>
              <w:bottom w:val="nil"/>
              <w:right w:val="nil"/>
            </w:tcBorders>
          </w:tcPr>
          <w:p w14:paraId="234DF01E"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0001672C" w14:textId="77777777" w:rsidR="002C2772" w:rsidRPr="002C2772" w:rsidRDefault="002C2772" w:rsidP="002C2772">
            <w:pPr>
              <w:rPr>
                <w:rFonts w:cs="Calibri"/>
                <w:color w:val="0F0F0F"/>
              </w:rPr>
            </w:pPr>
          </w:p>
        </w:tc>
      </w:tr>
      <w:tr w:rsidR="002C2772" w:rsidRPr="002C2772" w14:paraId="5653DEC3" w14:textId="77777777" w:rsidTr="00194548">
        <w:tc>
          <w:tcPr>
            <w:tcW w:w="2340" w:type="dxa"/>
            <w:gridSpan w:val="2"/>
            <w:tcBorders>
              <w:top w:val="nil"/>
              <w:left w:val="nil"/>
              <w:bottom w:val="nil"/>
              <w:right w:val="nil"/>
            </w:tcBorders>
          </w:tcPr>
          <w:p w14:paraId="33C62341" w14:textId="77777777" w:rsidR="002C2772" w:rsidRPr="002C2772" w:rsidRDefault="002C2772" w:rsidP="002C2772">
            <w:pPr>
              <w:rPr>
                <w:rFonts w:cs="Calibri"/>
                <w:b/>
                <w:bCs/>
                <w:color w:val="0F0F0F"/>
              </w:rPr>
            </w:pPr>
            <w:r w:rsidRPr="002C2772">
              <w:rPr>
                <w:rFonts w:cs="Calibri"/>
                <w:b/>
                <w:bCs/>
                <w:color w:val="0F0F0F"/>
              </w:rPr>
              <w:t>Datum opname</w:t>
            </w:r>
          </w:p>
        </w:tc>
        <w:tc>
          <w:tcPr>
            <w:tcW w:w="7020" w:type="dxa"/>
            <w:gridSpan w:val="4"/>
            <w:tcBorders>
              <w:top w:val="nil"/>
              <w:left w:val="nil"/>
              <w:bottom w:val="nil"/>
              <w:right w:val="nil"/>
            </w:tcBorders>
          </w:tcPr>
          <w:p w14:paraId="53434250" w14:textId="77777777" w:rsidR="002C2772" w:rsidRPr="002C2772" w:rsidRDefault="002C2772" w:rsidP="002C2772">
            <w:pPr>
              <w:rPr>
                <w:rFonts w:cs="Calibri"/>
                <w:color w:val="0F0F0F"/>
              </w:rPr>
            </w:pPr>
            <w:r w:rsidRPr="002C2772">
              <w:rPr>
                <w:rFonts w:cs="Calibri"/>
                <w:color w:val="0F0F0F"/>
              </w:rPr>
              <w:t>9 april 2007</w:t>
            </w:r>
          </w:p>
        </w:tc>
      </w:tr>
      <w:tr w:rsidR="002C2772" w:rsidRPr="002C2772" w14:paraId="658FBD9F" w14:textId="77777777" w:rsidTr="00194548">
        <w:trPr>
          <w:trHeight w:hRule="exact" w:val="128"/>
        </w:trPr>
        <w:tc>
          <w:tcPr>
            <w:tcW w:w="2340" w:type="dxa"/>
            <w:gridSpan w:val="2"/>
            <w:tcBorders>
              <w:top w:val="nil"/>
              <w:left w:val="nil"/>
              <w:bottom w:val="nil"/>
              <w:right w:val="nil"/>
            </w:tcBorders>
          </w:tcPr>
          <w:p w14:paraId="6A95C7AA"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0F19A305" w14:textId="77777777" w:rsidR="002C2772" w:rsidRPr="002C2772" w:rsidRDefault="002C2772" w:rsidP="002C2772">
            <w:pPr>
              <w:rPr>
                <w:rFonts w:cs="Calibri"/>
                <w:color w:val="0F0F0F"/>
              </w:rPr>
            </w:pPr>
          </w:p>
        </w:tc>
      </w:tr>
      <w:tr w:rsidR="002C2772" w:rsidRPr="002C2772" w14:paraId="41BFFB61" w14:textId="77777777" w:rsidTr="00194548">
        <w:tc>
          <w:tcPr>
            <w:tcW w:w="2340" w:type="dxa"/>
            <w:gridSpan w:val="2"/>
            <w:tcBorders>
              <w:top w:val="nil"/>
              <w:left w:val="nil"/>
              <w:bottom w:val="nil"/>
              <w:right w:val="nil"/>
            </w:tcBorders>
          </w:tcPr>
          <w:p w14:paraId="566A6F8D" w14:textId="77777777" w:rsidR="002C2772" w:rsidRPr="002C2772" w:rsidRDefault="002C2772" w:rsidP="002C2772">
            <w:pPr>
              <w:rPr>
                <w:rFonts w:cs="Calibri"/>
                <w:b/>
                <w:bCs/>
                <w:color w:val="0F0F0F"/>
              </w:rPr>
            </w:pPr>
            <w:r w:rsidRPr="002C2772">
              <w:rPr>
                <w:rFonts w:cs="Calibri"/>
                <w:b/>
                <w:bCs/>
                <w:color w:val="0F0F0F"/>
              </w:rPr>
              <w:t>Unieke aanduiding</w:t>
            </w:r>
          </w:p>
        </w:tc>
        <w:tc>
          <w:tcPr>
            <w:tcW w:w="7020" w:type="dxa"/>
            <w:gridSpan w:val="4"/>
            <w:tcBorders>
              <w:top w:val="nil"/>
              <w:left w:val="nil"/>
              <w:bottom w:val="nil"/>
              <w:right w:val="nil"/>
            </w:tcBorders>
          </w:tcPr>
          <w:p w14:paraId="4C46588D" w14:textId="77777777" w:rsidR="002C2772" w:rsidRPr="002C2772" w:rsidRDefault="002C2772" w:rsidP="002C2772">
            <w:pPr>
              <w:rPr>
                <w:rFonts w:cs="Calibri"/>
                <w:color w:val="0F0F0F"/>
              </w:rPr>
            </w:pPr>
            <w:r w:rsidRPr="002C2772">
              <w:rPr>
                <w:rFonts w:cs="Calibri"/>
                <w:color w:val="0F0F0F"/>
              </w:rPr>
              <w:t>Unieke aanduiding KADASTRAAL ONROERENDE ZAAK</w:t>
            </w:r>
          </w:p>
        </w:tc>
      </w:tr>
      <w:tr w:rsidR="002C2772" w:rsidRPr="002C2772" w14:paraId="1918416C" w14:textId="77777777" w:rsidTr="00194548">
        <w:trPr>
          <w:trHeight w:hRule="exact" w:val="128"/>
        </w:trPr>
        <w:tc>
          <w:tcPr>
            <w:tcW w:w="2340" w:type="dxa"/>
            <w:gridSpan w:val="2"/>
            <w:tcBorders>
              <w:top w:val="nil"/>
              <w:left w:val="nil"/>
              <w:bottom w:val="nil"/>
              <w:right w:val="nil"/>
            </w:tcBorders>
          </w:tcPr>
          <w:p w14:paraId="7D1B9020"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25751E4D" w14:textId="77777777" w:rsidR="002C2772" w:rsidRPr="002C2772" w:rsidRDefault="002C2772" w:rsidP="002C2772">
            <w:pPr>
              <w:rPr>
                <w:rFonts w:cs="Calibri"/>
                <w:b/>
                <w:bCs/>
                <w:color w:val="0F0F0F"/>
              </w:rPr>
            </w:pPr>
          </w:p>
        </w:tc>
      </w:tr>
      <w:tr w:rsidR="002C2772" w:rsidRPr="002C2772" w14:paraId="725E15F3" w14:textId="77777777" w:rsidTr="00194548">
        <w:tc>
          <w:tcPr>
            <w:tcW w:w="2340" w:type="dxa"/>
            <w:gridSpan w:val="2"/>
            <w:tcBorders>
              <w:top w:val="nil"/>
              <w:left w:val="nil"/>
              <w:bottom w:val="nil"/>
              <w:right w:val="nil"/>
            </w:tcBorders>
          </w:tcPr>
          <w:p w14:paraId="529290B8" w14:textId="77777777" w:rsidR="002C2772" w:rsidRPr="002C2772" w:rsidRDefault="002C2772" w:rsidP="002C2772">
            <w:pPr>
              <w:rPr>
                <w:rFonts w:cs="Calibri"/>
                <w:b/>
                <w:bCs/>
                <w:color w:val="0F0F0F"/>
              </w:rPr>
            </w:pPr>
            <w:r w:rsidRPr="002C2772">
              <w:rPr>
                <w:rFonts w:cs="Calibri"/>
                <w:b/>
                <w:bCs/>
                <w:color w:val="0F0F0F"/>
              </w:rPr>
              <w:t>Populatie</w:t>
            </w:r>
          </w:p>
        </w:tc>
        <w:tc>
          <w:tcPr>
            <w:tcW w:w="7020" w:type="dxa"/>
            <w:gridSpan w:val="4"/>
            <w:tcBorders>
              <w:top w:val="nil"/>
              <w:left w:val="nil"/>
              <w:bottom w:val="nil"/>
              <w:right w:val="nil"/>
            </w:tcBorders>
          </w:tcPr>
          <w:p w14:paraId="5BC6BD6E" w14:textId="77777777" w:rsidR="002C2772" w:rsidRPr="002C2772" w:rsidRDefault="002C2772" w:rsidP="002C2772">
            <w:pPr>
              <w:rPr>
                <w:rFonts w:cs="Calibri"/>
                <w:color w:val="0F0F0F"/>
              </w:rPr>
            </w:pPr>
          </w:p>
        </w:tc>
      </w:tr>
      <w:tr w:rsidR="002C2772" w:rsidRPr="002C2772" w14:paraId="1B2A0C22" w14:textId="77777777" w:rsidTr="00194548">
        <w:trPr>
          <w:trHeight w:hRule="exact" w:val="128"/>
        </w:trPr>
        <w:tc>
          <w:tcPr>
            <w:tcW w:w="2340" w:type="dxa"/>
            <w:gridSpan w:val="2"/>
            <w:tcBorders>
              <w:top w:val="nil"/>
              <w:left w:val="nil"/>
              <w:bottom w:val="nil"/>
              <w:right w:val="nil"/>
            </w:tcBorders>
          </w:tcPr>
          <w:p w14:paraId="1E7D082F"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3DAFC51F" w14:textId="77777777" w:rsidR="002C2772" w:rsidRPr="002C2772" w:rsidRDefault="002C2772" w:rsidP="002C2772">
            <w:pPr>
              <w:rPr>
                <w:rFonts w:cs="Calibri"/>
                <w:color w:val="0F0F0F"/>
              </w:rPr>
            </w:pPr>
          </w:p>
        </w:tc>
      </w:tr>
      <w:tr w:rsidR="002C2772" w:rsidRPr="002C2772" w14:paraId="0935415D" w14:textId="77777777" w:rsidTr="00194548">
        <w:trPr>
          <w:trHeight w:hRule="exact" w:val="256"/>
        </w:trPr>
        <w:tc>
          <w:tcPr>
            <w:tcW w:w="2340" w:type="dxa"/>
            <w:gridSpan w:val="2"/>
            <w:tcBorders>
              <w:top w:val="nil"/>
              <w:left w:val="nil"/>
              <w:bottom w:val="nil"/>
              <w:right w:val="nil"/>
            </w:tcBorders>
          </w:tcPr>
          <w:p w14:paraId="37202DF9" w14:textId="77777777" w:rsidR="002C2772" w:rsidRPr="002C2772" w:rsidRDefault="002C2772" w:rsidP="002C2772">
            <w:pPr>
              <w:rPr>
                <w:rFonts w:cs="Calibri"/>
                <w:b/>
                <w:bCs/>
                <w:color w:val="0F0F0F"/>
              </w:rPr>
            </w:pPr>
            <w:r w:rsidRPr="002C2772">
              <w:rPr>
                <w:rFonts w:cs="Calibri"/>
                <w:b/>
                <w:bCs/>
                <w:color w:val="0F0F0F"/>
              </w:rPr>
              <w:t>Kwaliteitsbegrip</w:t>
            </w:r>
          </w:p>
        </w:tc>
        <w:tc>
          <w:tcPr>
            <w:tcW w:w="7020" w:type="dxa"/>
            <w:gridSpan w:val="4"/>
            <w:tcBorders>
              <w:top w:val="nil"/>
              <w:left w:val="nil"/>
              <w:bottom w:val="nil"/>
              <w:right w:val="nil"/>
            </w:tcBorders>
          </w:tcPr>
          <w:p w14:paraId="68907715" w14:textId="77777777" w:rsidR="002C2772" w:rsidRPr="002C2772" w:rsidRDefault="002C2772" w:rsidP="002C2772">
            <w:pPr>
              <w:rPr>
                <w:rFonts w:cs="Calibri"/>
                <w:color w:val="0F0F0F"/>
              </w:rPr>
            </w:pPr>
          </w:p>
        </w:tc>
      </w:tr>
      <w:tr w:rsidR="002C2772" w:rsidRPr="002C2772" w14:paraId="1A39F29A" w14:textId="77777777" w:rsidTr="00194548">
        <w:trPr>
          <w:trHeight w:hRule="exact" w:val="256"/>
        </w:trPr>
        <w:tc>
          <w:tcPr>
            <w:tcW w:w="2340" w:type="dxa"/>
            <w:gridSpan w:val="2"/>
            <w:tcBorders>
              <w:top w:val="nil"/>
              <w:left w:val="nil"/>
              <w:bottom w:val="nil"/>
              <w:right w:val="nil"/>
            </w:tcBorders>
          </w:tcPr>
          <w:p w14:paraId="5B19535E"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75A01B08" w14:textId="77777777" w:rsidR="002C2772" w:rsidRPr="002C2772" w:rsidRDefault="002C2772" w:rsidP="002C2772">
            <w:pPr>
              <w:rPr>
                <w:rFonts w:cs="Calibri"/>
                <w:color w:val="0F0F0F"/>
              </w:rPr>
            </w:pPr>
          </w:p>
        </w:tc>
      </w:tr>
      <w:tr w:rsidR="002C2772" w:rsidRPr="002C2772" w14:paraId="0D544C2E" w14:textId="77777777" w:rsidTr="00194548">
        <w:tc>
          <w:tcPr>
            <w:tcW w:w="2340" w:type="dxa"/>
            <w:gridSpan w:val="2"/>
            <w:tcBorders>
              <w:top w:val="nil"/>
              <w:left w:val="nil"/>
              <w:bottom w:val="nil"/>
              <w:right w:val="nil"/>
            </w:tcBorders>
          </w:tcPr>
          <w:p w14:paraId="3C1CB89D" w14:textId="77777777" w:rsidR="002C2772" w:rsidRPr="002C2772" w:rsidRDefault="002C2772" w:rsidP="002C2772">
            <w:pPr>
              <w:rPr>
                <w:rFonts w:cs="Calibri"/>
                <w:b/>
                <w:bCs/>
                <w:color w:val="0F0F0F"/>
              </w:rPr>
            </w:pPr>
            <w:r w:rsidRPr="002C2772">
              <w:rPr>
                <w:rFonts w:cs="Calibri"/>
                <w:b/>
                <w:bCs/>
                <w:color w:val="0F0F0F"/>
              </w:rPr>
              <w:t>Overzicht attributen</w:t>
            </w:r>
          </w:p>
        </w:tc>
        <w:tc>
          <w:tcPr>
            <w:tcW w:w="7020" w:type="dxa"/>
            <w:gridSpan w:val="4"/>
            <w:tcBorders>
              <w:top w:val="nil"/>
              <w:left w:val="nil"/>
              <w:bottom w:val="nil"/>
              <w:right w:val="nil"/>
            </w:tcBorders>
          </w:tcPr>
          <w:p w14:paraId="34E3417E" w14:textId="77777777" w:rsidR="002C2772" w:rsidRPr="002C2772" w:rsidRDefault="002C2772" w:rsidP="002C2772">
            <w:pPr>
              <w:rPr>
                <w:rFonts w:cs="Calibri"/>
                <w:b/>
                <w:bCs/>
                <w:color w:val="0F0F0F"/>
              </w:rPr>
            </w:pPr>
          </w:p>
        </w:tc>
      </w:tr>
      <w:tr w:rsidR="002C2772" w:rsidRPr="002C2772" w14:paraId="472A9B6B" w14:textId="77777777" w:rsidTr="00194548">
        <w:tc>
          <w:tcPr>
            <w:tcW w:w="450" w:type="dxa"/>
            <w:tcBorders>
              <w:top w:val="nil"/>
              <w:left w:val="nil"/>
              <w:bottom w:val="nil"/>
              <w:right w:val="nil"/>
            </w:tcBorders>
          </w:tcPr>
          <w:p w14:paraId="75FB262C" w14:textId="77777777" w:rsidR="002C2772" w:rsidRPr="002C2772" w:rsidRDefault="002C2772" w:rsidP="002C2772">
            <w:pPr>
              <w:rPr>
                <w:rFonts w:cs="Calibri"/>
                <w:i/>
                <w:iCs/>
                <w:color w:val="0F0F0F"/>
              </w:rPr>
            </w:pPr>
            <w:bookmarkStart w:id="113" w:name="BKM_39F9F58F_B903_41cd_A765_4A6447001D6A"/>
          </w:p>
        </w:tc>
        <w:tc>
          <w:tcPr>
            <w:tcW w:w="2790" w:type="dxa"/>
            <w:gridSpan w:val="2"/>
            <w:tcBorders>
              <w:top w:val="nil"/>
              <w:left w:val="nil"/>
              <w:bottom w:val="nil"/>
              <w:right w:val="nil"/>
            </w:tcBorders>
          </w:tcPr>
          <w:p w14:paraId="3EF45F4B" w14:textId="77777777" w:rsidR="002C2772" w:rsidRPr="002C2772" w:rsidRDefault="002C2772" w:rsidP="002C2772">
            <w:pPr>
              <w:rPr>
                <w:rFonts w:cs="Calibri"/>
                <w:color w:val="0F0F0F"/>
              </w:rPr>
            </w:pPr>
            <w:r w:rsidRPr="002C2772">
              <w:rPr>
                <w:rFonts w:cs="Calibri"/>
                <w:i/>
                <w:iCs/>
                <w:color w:val="0F0F0F"/>
              </w:rPr>
              <w:t>Attribuutnaam</w:t>
            </w:r>
          </w:p>
        </w:tc>
        <w:tc>
          <w:tcPr>
            <w:tcW w:w="4230" w:type="dxa"/>
            <w:tcBorders>
              <w:top w:val="nil"/>
              <w:left w:val="nil"/>
              <w:bottom w:val="nil"/>
              <w:right w:val="nil"/>
            </w:tcBorders>
          </w:tcPr>
          <w:p w14:paraId="3FF89D15" w14:textId="77777777" w:rsidR="002C2772" w:rsidRPr="002C2772" w:rsidRDefault="002C2772" w:rsidP="002C2772">
            <w:pPr>
              <w:rPr>
                <w:rFonts w:cs="Calibri"/>
                <w:color w:val="0F0F0F"/>
              </w:rPr>
            </w:pPr>
            <w:r w:rsidRPr="002C2772">
              <w:rPr>
                <w:rFonts w:cs="Calibri"/>
                <w:i/>
                <w:iCs/>
                <w:color w:val="0F0F0F"/>
              </w:rPr>
              <w:t>Definitie</w:t>
            </w:r>
          </w:p>
        </w:tc>
        <w:tc>
          <w:tcPr>
            <w:tcW w:w="1080" w:type="dxa"/>
            <w:tcBorders>
              <w:top w:val="nil"/>
              <w:left w:val="nil"/>
              <w:bottom w:val="nil"/>
              <w:right w:val="nil"/>
            </w:tcBorders>
          </w:tcPr>
          <w:p w14:paraId="3FAF0A7E" w14:textId="77777777" w:rsidR="002C2772" w:rsidRPr="002C2772" w:rsidRDefault="002C2772" w:rsidP="002C2772">
            <w:pPr>
              <w:rPr>
                <w:rFonts w:cs="Calibri"/>
                <w:color w:val="0F0F0F"/>
              </w:rPr>
            </w:pPr>
            <w:r w:rsidRPr="002C2772">
              <w:rPr>
                <w:rFonts w:cs="Calibri"/>
                <w:i/>
                <w:iCs/>
                <w:color w:val="0F0F0F"/>
              </w:rPr>
              <w:t>Formaat</w:t>
            </w:r>
          </w:p>
        </w:tc>
        <w:tc>
          <w:tcPr>
            <w:tcW w:w="810" w:type="dxa"/>
            <w:tcBorders>
              <w:top w:val="nil"/>
              <w:left w:val="nil"/>
              <w:bottom w:val="nil"/>
              <w:right w:val="nil"/>
            </w:tcBorders>
          </w:tcPr>
          <w:p w14:paraId="393251C6" w14:textId="77777777" w:rsidR="002C2772" w:rsidRPr="002C2772" w:rsidRDefault="002C2772" w:rsidP="002C2772">
            <w:pPr>
              <w:rPr>
                <w:rFonts w:cs="Calibri"/>
                <w:i/>
                <w:iCs/>
                <w:color w:val="0F0F0F"/>
              </w:rPr>
            </w:pPr>
            <w:r w:rsidRPr="002C2772">
              <w:rPr>
                <w:rFonts w:cs="Calibri"/>
                <w:i/>
                <w:iCs/>
                <w:color w:val="0F0F0F"/>
              </w:rPr>
              <w:t>Kardi-</w:t>
            </w:r>
          </w:p>
          <w:p w14:paraId="5A77F624" w14:textId="77777777" w:rsidR="002C2772" w:rsidRPr="002C2772" w:rsidRDefault="002C2772" w:rsidP="002C2772">
            <w:pPr>
              <w:rPr>
                <w:rFonts w:cs="Calibri"/>
                <w:color w:val="0F0F0F"/>
              </w:rPr>
            </w:pPr>
            <w:r w:rsidRPr="002C2772">
              <w:rPr>
                <w:rFonts w:cs="Calibri"/>
                <w:i/>
                <w:iCs/>
                <w:color w:val="0F0F0F"/>
              </w:rPr>
              <w:t>naliteit</w:t>
            </w:r>
          </w:p>
        </w:tc>
      </w:tr>
      <w:tr w:rsidR="002C2772" w:rsidRPr="002C2772" w14:paraId="6AF34841" w14:textId="77777777" w:rsidTr="00194548">
        <w:tc>
          <w:tcPr>
            <w:tcW w:w="450" w:type="dxa"/>
            <w:tcBorders>
              <w:top w:val="nil"/>
              <w:left w:val="nil"/>
              <w:bottom w:val="nil"/>
              <w:right w:val="nil"/>
            </w:tcBorders>
          </w:tcPr>
          <w:p w14:paraId="489937A1"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38F7FA93"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Begrenzing perceel</w:t>
            </w:r>
            <w:r w:rsidRPr="002C2772">
              <w:fldChar w:fldCharType="end"/>
            </w:r>
          </w:p>
        </w:tc>
        <w:tc>
          <w:tcPr>
            <w:tcW w:w="4230" w:type="dxa"/>
            <w:tcBorders>
              <w:top w:val="nil"/>
              <w:left w:val="nil"/>
              <w:bottom w:val="nil"/>
              <w:right w:val="nil"/>
            </w:tcBorders>
          </w:tcPr>
          <w:p w14:paraId="1C54A023"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Het geheel van lijnketens waarmee de vlakomtrek van een perceel wordt gevormd.</w:t>
            </w:r>
            <w:r w:rsidRPr="002C2772">
              <w:fldChar w:fldCharType="end"/>
            </w:r>
          </w:p>
        </w:tc>
        <w:tc>
          <w:tcPr>
            <w:tcW w:w="1080" w:type="dxa"/>
            <w:tcBorders>
              <w:top w:val="nil"/>
              <w:left w:val="nil"/>
              <w:bottom w:val="nil"/>
              <w:right w:val="nil"/>
            </w:tcBorders>
          </w:tcPr>
          <w:p w14:paraId="7590242C" w14:textId="77777777" w:rsidR="002C2772" w:rsidRPr="002C2772" w:rsidRDefault="002C2772" w:rsidP="002C2772">
            <w:pPr>
              <w:rPr>
                <w:rFonts w:cs="Calibri"/>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GM_Surface</w:t>
            </w:r>
            <w:r w:rsidRPr="002C2772">
              <w:rPr>
                <w:color w:val="FF0000"/>
                <w:u w:val="single"/>
              </w:rPr>
              <w:fldChar w:fldCharType="end"/>
            </w:r>
          </w:p>
        </w:tc>
        <w:tc>
          <w:tcPr>
            <w:tcW w:w="810" w:type="dxa"/>
            <w:tcBorders>
              <w:top w:val="nil"/>
              <w:left w:val="nil"/>
              <w:bottom w:val="nil"/>
              <w:right w:val="nil"/>
            </w:tcBorders>
          </w:tcPr>
          <w:p w14:paraId="35C8946F"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0</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13"/>
      </w:tr>
      <w:tr w:rsidR="002C2772" w:rsidRPr="002C2772" w14:paraId="098B2BC6" w14:textId="77777777" w:rsidTr="00194548">
        <w:tc>
          <w:tcPr>
            <w:tcW w:w="450" w:type="dxa"/>
            <w:tcBorders>
              <w:top w:val="nil"/>
              <w:left w:val="nil"/>
              <w:bottom w:val="nil"/>
              <w:right w:val="nil"/>
            </w:tcBorders>
          </w:tcPr>
          <w:p w14:paraId="1227CEF7" w14:textId="77777777" w:rsidR="002C2772" w:rsidRPr="002C2772" w:rsidRDefault="002C2772" w:rsidP="002C2772">
            <w:pPr>
              <w:rPr>
                <w:rFonts w:cs="Calibri"/>
                <w:color w:val="0F0F0F"/>
              </w:rPr>
            </w:pPr>
            <w:bookmarkStart w:id="114" w:name="BKM_13631337_5E18_4979_8445_6893C4B0AC6B"/>
          </w:p>
        </w:tc>
        <w:tc>
          <w:tcPr>
            <w:tcW w:w="2790" w:type="dxa"/>
            <w:gridSpan w:val="2"/>
            <w:tcBorders>
              <w:top w:val="nil"/>
              <w:left w:val="nil"/>
              <w:bottom w:val="nil"/>
              <w:right w:val="nil"/>
            </w:tcBorders>
          </w:tcPr>
          <w:p w14:paraId="1C3B9C32"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Att.Name</w:instrText>
            </w:r>
            <w:r w:rsidRPr="002C2772">
              <w:rPr>
                <w:color w:val="FF0000"/>
                <w:u w:val="single"/>
              </w:rPr>
              <w:fldChar w:fldCharType="separate"/>
            </w:r>
            <w:r w:rsidRPr="002C2772">
              <w:rPr>
                <w:rFonts w:cs="Calibri"/>
                <w:color w:val="FF0000"/>
                <w:u w:val="single"/>
              </w:rPr>
              <w:t>Indicatie deelperceel</w:t>
            </w:r>
            <w:r w:rsidRPr="002C2772">
              <w:rPr>
                <w:color w:val="FF0000"/>
                <w:u w:val="single"/>
              </w:rPr>
              <w:fldChar w:fldCharType="end"/>
            </w:r>
          </w:p>
        </w:tc>
        <w:tc>
          <w:tcPr>
            <w:tcW w:w="4230" w:type="dxa"/>
            <w:tcBorders>
              <w:top w:val="nil"/>
              <w:left w:val="nil"/>
              <w:bottom w:val="nil"/>
              <w:right w:val="nil"/>
            </w:tcBorders>
          </w:tcPr>
          <w:p w14:paraId="35E3E210"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Att.Notes</w:instrText>
            </w:r>
            <w:r w:rsidRPr="002C2772">
              <w:rPr>
                <w:color w:val="FF0000"/>
                <w:u w:val="single"/>
              </w:rPr>
              <w:fldChar w:fldCharType="separate"/>
            </w:r>
            <w:r w:rsidRPr="002C2772">
              <w:rPr>
                <w:rFonts w:cs="Calibri"/>
                <w:color w:val="FF0000"/>
                <w:u w:val="single"/>
              </w:rPr>
              <w:t xml:space="preserve">Geeft aan of het een deelperceel betreft. </w:t>
            </w:r>
            <w:r w:rsidRPr="002C2772">
              <w:rPr>
                <w:color w:val="FF0000"/>
                <w:u w:val="single"/>
              </w:rPr>
              <w:fldChar w:fldCharType="end"/>
            </w:r>
          </w:p>
        </w:tc>
        <w:tc>
          <w:tcPr>
            <w:tcW w:w="1080" w:type="dxa"/>
            <w:tcBorders>
              <w:top w:val="nil"/>
              <w:left w:val="nil"/>
              <w:bottom w:val="nil"/>
              <w:right w:val="nil"/>
            </w:tcBorders>
          </w:tcPr>
          <w:p w14:paraId="026446A0"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boolean</w:t>
            </w:r>
            <w:r w:rsidRPr="002C2772">
              <w:rPr>
                <w:color w:val="FF0000"/>
                <w:u w:val="single"/>
              </w:rPr>
              <w:fldChar w:fldCharType="end"/>
            </w:r>
          </w:p>
        </w:tc>
        <w:tc>
          <w:tcPr>
            <w:tcW w:w="810" w:type="dxa"/>
            <w:tcBorders>
              <w:top w:val="nil"/>
              <w:left w:val="nil"/>
              <w:bottom w:val="nil"/>
              <w:right w:val="nil"/>
            </w:tcBorders>
          </w:tcPr>
          <w:p w14:paraId="5BF60E30"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1</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14"/>
      </w:tr>
      <w:tr w:rsidR="002C2772" w:rsidRPr="002C2772" w14:paraId="25514A28" w14:textId="77777777" w:rsidTr="00194548">
        <w:tc>
          <w:tcPr>
            <w:tcW w:w="450" w:type="dxa"/>
            <w:tcBorders>
              <w:top w:val="nil"/>
              <w:left w:val="nil"/>
              <w:bottom w:val="nil"/>
              <w:right w:val="nil"/>
            </w:tcBorders>
          </w:tcPr>
          <w:p w14:paraId="3B1AF75D" w14:textId="77777777" w:rsidR="002C2772" w:rsidRPr="002C2772" w:rsidRDefault="002C2772" w:rsidP="002C2772">
            <w:pPr>
              <w:rPr>
                <w:rFonts w:cs="Calibri"/>
                <w:color w:val="0F0F0F"/>
              </w:rPr>
            </w:pPr>
            <w:bookmarkStart w:id="115" w:name="BKM_CE31E230_ECA2_484d_8EBA_467178B7BFF5"/>
          </w:p>
        </w:tc>
        <w:tc>
          <w:tcPr>
            <w:tcW w:w="2790" w:type="dxa"/>
            <w:gridSpan w:val="2"/>
            <w:tcBorders>
              <w:top w:val="nil"/>
              <w:left w:val="nil"/>
              <w:bottom w:val="nil"/>
              <w:right w:val="nil"/>
            </w:tcBorders>
          </w:tcPr>
          <w:p w14:paraId="1490799D"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Omschrijving deelperceel</w:t>
            </w:r>
            <w:r w:rsidRPr="002C2772">
              <w:fldChar w:fldCharType="end"/>
            </w:r>
          </w:p>
        </w:tc>
        <w:tc>
          <w:tcPr>
            <w:tcW w:w="4230" w:type="dxa"/>
            <w:tcBorders>
              <w:top w:val="nil"/>
              <w:left w:val="nil"/>
              <w:bottom w:val="nil"/>
              <w:right w:val="nil"/>
            </w:tcBorders>
          </w:tcPr>
          <w:p w14:paraId="059632D0"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Het in een ter inschrijving aangeboden stuk beschreven tekst, dat een nadere omschrijving geeft van het gekochte deel van een perceel.</w:t>
            </w:r>
            <w:r w:rsidRPr="002C2772">
              <w:fldChar w:fldCharType="end"/>
            </w:r>
          </w:p>
        </w:tc>
        <w:tc>
          <w:tcPr>
            <w:tcW w:w="1080" w:type="dxa"/>
            <w:tcBorders>
              <w:top w:val="nil"/>
              <w:left w:val="nil"/>
              <w:bottom w:val="nil"/>
              <w:right w:val="nil"/>
            </w:tcBorders>
          </w:tcPr>
          <w:p w14:paraId="6E280092" w14:textId="77777777" w:rsidR="002C2772" w:rsidRPr="002C2772" w:rsidRDefault="002C2772" w:rsidP="002C2772">
            <w:pPr>
              <w:rPr>
                <w:rFonts w:cs="Calibri"/>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AN20</w:t>
            </w:r>
            <w:r w:rsidRPr="002C2772">
              <w:rPr>
                <w:color w:val="FF0000"/>
                <w:u w:val="single"/>
              </w:rPr>
              <w:fldChar w:fldCharType="end"/>
            </w:r>
          </w:p>
        </w:tc>
        <w:tc>
          <w:tcPr>
            <w:tcW w:w="810" w:type="dxa"/>
            <w:tcBorders>
              <w:top w:val="nil"/>
              <w:left w:val="nil"/>
              <w:bottom w:val="nil"/>
              <w:right w:val="nil"/>
            </w:tcBorders>
          </w:tcPr>
          <w:p w14:paraId="0FAAC4EC"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0</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15"/>
      </w:tr>
      <w:tr w:rsidR="002C2772" w:rsidRPr="002C2772" w14:paraId="11691496" w14:textId="77777777" w:rsidTr="00194548">
        <w:tc>
          <w:tcPr>
            <w:tcW w:w="450" w:type="dxa"/>
            <w:tcBorders>
              <w:top w:val="nil"/>
              <w:left w:val="nil"/>
              <w:bottom w:val="nil"/>
              <w:right w:val="nil"/>
            </w:tcBorders>
          </w:tcPr>
          <w:p w14:paraId="3A96B1C1" w14:textId="77777777" w:rsidR="002C2772" w:rsidRPr="002C2772" w:rsidRDefault="002C2772" w:rsidP="002C2772">
            <w:pPr>
              <w:rPr>
                <w:rFonts w:cs="Calibri"/>
                <w:color w:val="0F0F0F"/>
              </w:rPr>
            </w:pPr>
            <w:bookmarkStart w:id="116" w:name="BKM_982C9718_C065_4b27_BBDB_26EE6FC83510"/>
          </w:p>
        </w:tc>
        <w:tc>
          <w:tcPr>
            <w:tcW w:w="2790" w:type="dxa"/>
            <w:gridSpan w:val="2"/>
            <w:tcBorders>
              <w:top w:val="nil"/>
              <w:left w:val="nil"/>
              <w:bottom w:val="nil"/>
              <w:right w:val="nil"/>
            </w:tcBorders>
          </w:tcPr>
          <w:p w14:paraId="422E0F0E"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Grootte perceel</w:t>
            </w:r>
            <w:r w:rsidRPr="002C2772">
              <w:fldChar w:fldCharType="end"/>
            </w:r>
          </w:p>
        </w:tc>
        <w:tc>
          <w:tcPr>
            <w:tcW w:w="4230" w:type="dxa"/>
            <w:tcBorders>
              <w:top w:val="nil"/>
              <w:left w:val="nil"/>
              <w:bottom w:val="nil"/>
              <w:right w:val="nil"/>
            </w:tcBorders>
          </w:tcPr>
          <w:p w14:paraId="7C047309"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Een door de Dienst op grond van de kadastrale grenzen van een perceel berekende indicatieve grootte van een perceel ten tijde van vorming van dat perceel.</w:t>
            </w:r>
            <w:r w:rsidRPr="002C2772">
              <w:fldChar w:fldCharType="end"/>
            </w:r>
          </w:p>
        </w:tc>
        <w:tc>
          <w:tcPr>
            <w:tcW w:w="1080" w:type="dxa"/>
            <w:tcBorders>
              <w:top w:val="nil"/>
              <w:left w:val="nil"/>
              <w:bottom w:val="nil"/>
              <w:right w:val="nil"/>
            </w:tcBorders>
          </w:tcPr>
          <w:p w14:paraId="51BE1023"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N10.2</w:t>
            </w:r>
            <w:r w:rsidRPr="002C2772">
              <w:rPr>
                <w:color w:val="FF0000"/>
                <w:u w:val="single"/>
              </w:rPr>
              <w:fldChar w:fldCharType="end"/>
            </w:r>
          </w:p>
        </w:tc>
        <w:tc>
          <w:tcPr>
            <w:tcW w:w="810" w:type="dxa"/>
            <w:tcBorders>
              <w:top w:val="nil"/>
              <w:left w:val="nil"/>
              <w:bottom w:val="nil"/>
              <w:right w:val="nil"/>
            </w:tcBorders>
          </w:tcPr>
          <w:p w14:paraId="037DEFE7"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0</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16"/>
      </w:tr>
      <w:tr w:rsidR="002C2772" w:rsidRPr="002C2772" w14:paraId="3F084585" w14:textId="77777777" w:rsidTr="00194548">
        <w:tc>
          <w:tcPr>
            <w:tcW w:w="450" w:type="dxa"/>
            <w:tcBorders>
              <w:top w:val="nil"/>
              <w:left w:val="nil"/>
              <w:bottom w:val="nil"/>
              <w:right w:val="nil"/>
            </w:tcBorders>
          </w:tcPr>
          <w:p w14:paraId="074783A8" w14:textId="77777777" w:rsidR="002C2772" w:rsidRPr="002C2772" w:rsidRDefault="002C2772" w:rsidP="002C2772">
            <w:pPr>
              <w:rPr>
                <w:rFonts w:cs="Calibri"/>
                <w:color w:val="0F0F0F"/>
              </w:rPr>
            </w:pPr>
            <w:bookmarkStart w:id="117" w:name="BKM_531227ED_1F06_47ad_8585_15EA78553E5C"/>
          </w:p>
        </w:tc>
        <w:tc>
          <w:tcPr>
            <w:tcW w:w="2790" w:type="dxa"/>
            <w:gridSpan w:val="2"/>
            <w:tcBorders>
              <w:top w:val="nil"/>
              <w:left w:val="nil"/>
              <w:bottom w:val="nil"/>
              <w:right w:val="nil"/>
            </w:tcBorders>
          </w:tcPr>
          <w:p w14:paraId="5D926A3E"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Aanduiding soort grootte</w:t>
            </w:r>
            <w:r w:rsidRPr="002C2772">
              <w:fldChar w:fldCharType="end"/>
            </w:r>
          </w:p>
        </w:tc>
        <w:tc>
          <w:tcPr>
            <w:tcW w:w="4230" w:type="dxa"/>
            <w:tcBorders>
              <w:top w:val="nil"/>
              <w:left w:val="nil"/>
              <w:bottom w:val="nil"/>
              <w:right w:val="nil"/>
            </w:tcBorders>
          </w:tcPr>
          <w:p w14:paraId="5502BEC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Een aanduiding die voorafgaand aan de meting middels een melding in de aktetekst wordt bepaald en aangeeft of er bij de afsplitsing van een deel van een perceel sprake zal zijn van een vastgestelde grootte, dan wel een indicatieve grootte.</w:t>
            </w:r>
            <w:r w:rsidRPr="002C2772">
              <w:fldChar w:fldCharType="end"/>
            </w:r>
          </w:p>
        </w:tc>
        <w:tc>
          <w:tcPr>
            <w:tcW w:w="1080" w:type="dxa"/>
            <w:tcBorders>
              <w:top w:val="nil"/>
              <w:left w:val="nil"/>
              <w:bottom w:val="nil"/>
              <w:right w:val="nil"/>
            </w:tcBorders>
          </w:tcPr>
          <w:p w14:paraId="655E254B" w14:textId="77777777" w:rsidR="002C2772" w:rsidRPr="002C2772" w:rsidRDefault="002C2772" w:rsidP="002C2772">
            <w:pPr>
              <w:rPr>
                <w:rFonts w:cs="Calibri"/>
                <w:u w:val="single"/>
              </w:rPr>
            </w:pPr>
            <w:r w:rsidRPr="002C2772">
              <w:rPr>
                <w:color w:val="FF0000"/>
                <w:u w:val="single"/>
              </w:rPr>
              <w:t>SOORT GROOTTE</w:t>
            </w:r>
          </w:p>
        </w:tc>
        <w:tc>
          <w:tcPr>
            <w:tcW w:w="810" w:type="dxa"/>
            <w:tcBorders>
              <w:top w:val="nil"/>
              <w:left w:val="nil"/>
              <w:bottom w:val="nil"/>
              <w:right w:val="nil"/>
            </w:tcBorders>
          </w:tcPr>
          <w:p w14:paraId="67C9AD3F"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0</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17"/>
      </w:tr>
      <w:tr w:rsidR="0027240A" w:rsidRPr="002C2772" w14:paraId="50544056" w14:textId="77777777" w:rsidTr="00194548">
        <w:tc>
          <w:tcPr>
            <w:tcW w:w="450" w:type="dxa"/>
            <w:tcBorders>
              <w:top w:val="nil"/>
              <w:left w:val="nil"/>
              <w:bottom w:val="nil"/>
              <w:right w:val="nil"/>
            </w:tcBorders>
          </w:tcPr>
          <w:p w14:paraId="430BD5AD" w14:textId="77777777" w:rsidR="0027240A" w:rsidRPr="002C2772" w:rsidRDefault="0027240A" w:rsidP="002C2772">
            <w:pPr>
              <w:rPr>
                <w:rFonts w:cs="Calibri"/>
                <w:color w:val="0F0F0F"/>
              </w:rPr>
            </w:pPr>
          </w:p>
        </w:tc>
        <w:tc>
          <w:tcPr>
            <w:tcW w:w="2790" w:type="dxa"/>
            <w:gridSpan w:val="2"/>
            <w:tcBorders>
              <w:top w:val="nil"/>
              <w:left w:val="nil"/>
              <w:bottom w:val="nil"/>
              <w:right w:val="nil"/>
            </w:tcBorders>
          </w:tcPr>
          <w:p w14:paraId="38112849" w14:textId="1F15263B" w:rsidR="0027240A" w:rsidRPr="0027240A" w:rsidRDefault="0027240A" w:rsidP="002C2772">
            <w:pPr>
              <w:rPr>
                <w:color w:val="FF0000"/>
                <w:u w:val="single"/>
              </w:rPr>
            </w:pPr>
            <w:r w:rsidRPr="0027240A">
              <w:rPr>
                <w:color w:val="FF0000"/>
                <w:u w:val="single"/>
              </w:rPr>
              <w:t>Exploitantcode</w:t>
            </w:r>
          </w:p>
        </w:tc>
        <w:tc>
          <w:tcPr>
            <w:tcW w:w="4230" w:type="dxa"/>
            <w:tcBorders>
              <w:top w:val="nil"/>
              <w:left w:val="nil"/>
              <w:bottom w:val="nil"/>
              <w:right w:val="nil"/>
            </w:tcBorders>
          </w:tcPr>
          <w:p w14:paraId="05435B94" w14:textId="3E736A13" w:rsidR="0027240A" w:rsidRPr="0027240A" w:rsidRDefault="0027240A" w:rsidP="002C2772">
            <w:pPr>
              <w:rPr>
                <w:color w:val="FF0000"/>
                <w:u w:val="single"/>
              </w:rPr>
            </w:pPr>
            <w:r w:rsidRPr="0027240A">
              <w:rPr>
                <w:color w:val="FF0000"/>
                <w:u w:val="single"/>
              </w:rPr>
              <w:t>Het recht wat de exploitant van de eigenaar te weten de gemeente heeft gekregen.</w:t>
            </w:r>
          </w:p>
        </w:tc>
        <w:tc>
          <w:tcPr>
            <w:tcW w:w="1080" w:type="dxa"/>
            <w:tcBorders>
              <w:top w:val="nil"/>
              <w:left w:val="nil"/>
              <w:bottom w:val="nil"/>
              <w:right w:val="nil"/>
            </w:tcBorders>
          </w:tcPr>
          <w:p w14:paraId="041CF531" w14:textId="6CB92A53" w:rsidR="0027240A" w:rsidRPr="002C2772" w:rsidRDefault="0027240A" w:rsidP="002C2772">
            <w:pPr>
              <w:rPr>
                <w:color w:val="FF0000"/>
                <w:u w:val="single"/>
              </w:rPr>
            </w:pPr>
            <w:r>
              <w:rPr>
                <w:color w:val="FF0000"/>
                <w:u w:val="single"/>
              </w:rPr>
              <w:t>AN35</w:t>
            </w:r>
          </w:p>
        </w:tc>
        <w:tc>
          <w:tcPr>
            <w:tcW w:w="810" w:type="dxa"/>
            <w:tcBorders>
              <w:top w:val="nil"/>
              <w:left w:val="nil"/>
              <w:bottom w:val="nil"/>
              <w:right w:val="nil"/>
            </w:tcBorders>
          </w:tcPr>
          <w:p w14:paraId="65F703A8" w14:textId="1699A0AD" w:rsidR="0027240A" w:rsidRPr="002C2772" w:rsidRDefault="0027240A" w:rsidP="002C2772">
            <w:pPr>
              <w:rPr>
                <w:color w:val="FF0000"/>
                <w:u w:val="single"/>
              </w:rPr>
            </w:pPr>
            <w:r>
              <w:rPr>
                <w:color w:val="FF0000"/>
                <w:u w:val="single"/>
              </w:rPr>
              <w:t>0 - 1</w:t>
            </w:r>
          </w:p>
        </w:tc>
      </w:tr>
      <w:tr w:rsidR="002C2772" w:rsidRPr="002C2772" w14:paraId="0DD62B13" w14:textId="77777777" w:rsidTr="00194548">
        <w:tc>
          <w:tcPr>
            <w:tcW w:w="450" w:type="dxa"/>
            <w:tcBorders>
              <w:top w:val="nil"/>
              <w:left w:val="nil"/>
              <w:bottom w:val="nil"/>
              <w:right w:val="nil"/>
            </w:tcBorders>
          </w:tcPr>
          <w:p w14:paraId="3B5FCDEB" w14:textId="77777777" w:rsidR="002C2772" w:rsidRPr="002C2772" w:rsidRDefault="002C2772" w:rsidP="002C2772">
            <w:pPr>
              <w:rPr>
                <w:rFonts w:cs="Calibri"/>
                <w:color w:val="0F0F0F"/>
              </w:rPr>
            </w:pPr>
            <w:bookmarkStart w:id="118" w:name="BKM_A1179A80_1B32_4238_845C_4E4C1F7BE636"/>
          </w:p>
        </w:tc>
        <w:tc>
          <w:tcPr>
            <w:tcW w:w="2790" w:type="dxa"/>
            <w:gridSpan w:val="2"/>
            <w:tcBorders>
              <w:top w:val="nil"/>
              <w:left w:val="nil"/>
              <w:bottom w:val="nil"/>
              <w:right w:val="nil"/>
            </w:tcBorders>
          </w:tcPr>
          <w:p w14:paraId="656B789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Plaatscoördinaten perceel</w:t>
            </w:r>
            <w:r w:rsidRPr="002C2772">
              <w:fldChar w:fldCharType="end"/>
            </w:r>
          </w:p>
        </w:tc>
        <w:tc>
          <w:tcPr>
            <w:tcW w:w="4230" w:type="dxa"/>
            <w:tcBorders>
              <w:top w:val="nil"/>
              <w:left w:val="nil"/>
              <w:bottom w:val="nil"/>
              <w:right w:val="nil"/>
            </w:tcBorders>
          </w:tcPr>
          <w:p w14:paraId="66FE89AE"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De aanduiding van een kaartpunt voor de weergave van de identificatie van een perceel (centroïde).</w:t>
            </w:r>
            <w:r w:rsidRPr="002C2772">
              <w:fldChar w:fldCharType="end"/>
            </w:r>
          </w:p>
        </w:tc>
        <w:tc>
          <w:tcPr>
            <w:tcW w:w="1080" w:type="dxa"/>
            <w:tcBorders>
              <w:top w:val="nil"/>
              <w:left w:val="nil"/>
              <w:bottom w:val="nil"/>
              <w:right w:val="nil"/>
            </w:tcBorders>
          </w:tcPr>
          <w:p w14:paraId="4DF4BAF7"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GM_Point</w:t>
            </w:r>
            <w:r w:rsidRPr="002C2772">
              <w:rPr>
                <w:color w:val="FF0000"/>
                <w:u w:val="single"/>
              </w:rPr>
              <w:fldChar w:fldCharType="end"/>
            </w:r>
          </w:p>
        </w:tc>
        <w:tc>
          <w:tcPr>
            <w:tcW w:w="810" w:type="dxa"/>
            <w:tcBorders>
              <w:top w:val="nil"/>
              <w:left w:val="nil"/>
              <w:bottom w:val="nil"/>
              <w:right w:val="nil"/>
            </w:tcBorders>
          </w:tcPr>
          <w:p w14:paraId="40B57F01"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0</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18"/>
      </w:tr>
    </w:tbl>
    <w:p w14:paraId="6C3F25FB" w14:textId="77777777" w:rsidR="002C2772" w:rsidRPr="002C2772" w:rsidRDefault="002C2772" w:rsidP="002C2772">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2C2772" w:rsidRPr="002C2772" w14:paraId="3505710F" w14:textId="77777777" w:rsidTr="00194548">
        <w:tc>
          <w:tcPr>
            <w:tcW w:w="9360" w:type="dxa"/>
            <w:gridSpan w:val="3"/>
            <w:tcBorders>
              <w:top w:val="nil"/>
              <w:left w:val="nil"/>
              <w:bottom w:val="nil"/>
              <w:right w:val="nil"/>
            </w:tcBorders>
          </w:tcPr>
          <w:p w14:paraId="4DA10339" w14:textId="77777777" w:rsidR="002C2772" w:rsidRPr="002C2772" w:rsidRDefault="002C2772" w:rsidP="002C2772">
            <w:pPr>
              <w:rPr>
                <w:rFonts w:cs="Calibri"/>
                <w:color w:val="0F0F0F"/>
              </w:rPr>
            </w:pPr>
            <w:r w:rsidRPr="002C2772">
              <w:rPr>
                <w:rFonts w:cs="Calibri"/>
                <w:b/>
                <w:bCs/>
                <w:color w:val="0F0F0F"/>
              </w:rPr>
              <w:t>Overzicht relaties</w:t>
            </w:r>
          </w:p>
        </w:tc>
      </w:tr>
      <w:tr w:rsidR="002C2772" w:rsidRPr="002C2772" w14:paraId="67658EB6" w14:textId="77777777" w:rsidTr="00194548">
        <w:tc>
          <w:tcPr>
            <w:tcW w:w="450" w:type="dxa"/>
            <w:tcBorders>
              <w:top w:val="nil"/>
              <w:left w:val="nil"/>
              <w:bottom w:val="nil"/>
              <w:right w:val="nil"/>
            </w:tcBorders>
          </w:tcPr>
          <w:p w14:paraId="2CCF0DA3" w14:textId="77777777" w:rsidR="002C2772" w:rsidRPr="002C2772" w:rsidRDefault="002C2772" w:rsidP="002C2772">
            <w:pPr>
              <w:rPr>
                <w:rFonts w:cs="Calibri"/>
                <w:i/>
                <w:iCs/>
                <w:color w:val="0F0F0F"/>
              </w:rPr>
            </w:pPr>
          </w:p>
        </w:tc>
        <w:tc>
          <w:tcPr>
            <w:tcW w:w="2790" w:type="dxa"/>
            <w:tcBorders>
              <w:top w:val="nil"/>
              <w:left w:val="nil"/>
              <w:bottom w:val="nil"/>
              <w:right w:val="nil"/>
            </w:tcBorders>
          </w:tcPr>
          <w:p w14:paraId="1E4B011B" w14:textId="77777777" w:rsidR="002C2772" w:rsidRPr="002C2772" w:rsidRDefault="002C2772" w:rsidP="002C2772">
            <w:pPr>
              <w:rPr>
                <w:rFonts w:cs="Calibri"/>
                <w:i/>
                <w:iCs/>
                <w:color w:val="0F0F0F"/>
              </w:rPr>
            </w:pPr>
            <w:r w:rsidRPr="002C2772">
              <w:rPr>
                <w:rFonts w:cs="Calibri"/>
                <w:i/>
                <w:iCs/>
                <w:color w:val="0F0F0F"/>
              </w:rPr>
              <w:t>Relatienaam met</w:t>
            </w:r>
          </w:p>
          <w:p w14:paraId="3E7628F3" w14:textId="77777777" w:rsidR="002C2772" w:rsidRPr="002C2772" w:rsidRDefault="002C2772" w:rsidP="002C2772">
            <w:pPr>
              <w:rPr>
                <w:rFonts w:cs="Calibri"/>
                <w:color w:val="0F0F0F"/>
              </w:rPr>
            </w:pPr>
            <w:r w:rsidRPr="002C2772">
              <w:rPr>
                <w:rFonts w:cs="Calibri"/>
                <w:i/>
                <w:iCs/>
                <w:color w:val="0F0F0F"/>
              </w:rPr>
              <w:t>kardinaliteiten</w:t>
            </w:r>
          </w:p>
        </w:tc>
        <w:tc>
          <w:tcPr>
            <w:tcW w:w="6120" w:type="dxa"/>
            <w:tcBorders>
              <w:top w:val="nil"/>
              <w:left w:val="nil"/>
              <w:bottom w:val="nil"/>
              <w:right w:val="nil"/>
            </w:tcBorders>
          </w:tcPr>
          <w:p w14:paraId="560DB856" w14:textId="77777777" w:rsidR="002C2772" w:rsidRPr="002C2772" w:rsidRDefault="002C2772" w:rsidP="002C2772">
            <w:pPr>
              <w:rPr>
                <w:rFonts w:cs="Calibri"/>
                <w:color w:val="0F0F0F"/>
              </w:rPr>
            </w:pPr>
            <w:r w:rsidRPr="002C2772">
              <w:rPr>
                <w:rFonts w:cs="Calibri"/>
                <w:i/>
                <w:iCs/>
                <w:color w:val="0F0F0F"/>
              </w:rPr>
              <w:t>Definitie</w:t>
            </w:r>
          </w:p>
        </w:tc>
      </w:tr>
      <w:tr w:rsidR="002C2772" w:rsidRPr="002C2772" w14:paraId="1FEA99E9" w14:textId="77777777" w:rsidTr="00194548">
        <w:tc>
          <w:tcPr>
            <w:tcW w:w="450" w:type="dxa"/>
            <w:tcBorders>
              <w:top w:val="nil"/>
              <w:left w:val="nil"/>
              <w:bottom w:val="nil"/>
              <w:right w:val="nil"/>
            </w:tcBorders>
          </w:tcPr>
          <w:p w14:paraId="3E20C34B"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9F0F2A9"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KADASTRAAL PERCEEL</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end"/>
            </w:r>
            <w:r w:rsidRPr="002C2772">
              <w:rPr>
                <w:rFonts w:cs="Calibri"/>
                <w:color w:val="0F0F0F"/>
              </w:rPr>
              <w:t>]</w:t>
            </w:r>
          </w:p>
          <w:p w14:paraId="7B99EBC6" w14:textId="77777777" w:rsidR="002C2772" w:rsidRPr="002C2772" w:rsidRDefault="002C2772" w:rsidP="002C2772">
            <w:pPr>
              <w:rPr>
                <w:rFonts w:cs="Calibri"/>
                <w:color w:val="0F0F0F"/>
              </w:rPr>
            </w:pPr>
            <w:r w:rsidRPr="002C2772">
              <w:rPr>
                <w:rFonts w:cs="Calibri"/>
                <w:color w:val="0F0F0F"/>
              </w:rPr>
              <w:lastRenderedPageBreak/>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is specialisatie van</w:t>
            </w:r>
            <w:r w:rsidRPr="002C2772">
              <w:rPr>
                <w:rFonts w:cs="Calibri"/>
                <w:color w:val="0F0F0F"/>
              </w:rPr>
              <w:fldChar w:fldCharType="end"/>
            </w:r>
          </w:p>
          <w:p w14:paraId="5AF6F57A"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4F342E8C" w14:textId="77777777" w:rsidR="002C2772" w:rsidRPr="002C2772" w:rsidRDefault="002C2772" w:rsidP="002C2772">
            <w:pPr>
              <w:rPr>
                <w:rFonts w:cs="Calibri"/>
                <w:color w:val="0F0F0F"/>
              </w:rPr>
            </w:pPr>
            <w:r w:rsidRPr="002C2772">
              <w:lastRenderedPageBreak/>
              <w:fldChar w:fldCharType="begin" w:fldLock="1"/>
            </w:r>
            <w:r w:rsidRPr="002C2772">
              <w:instrText xml:space="preserve">MERGEFIELD </w:instrText>
            </w:r>
            <w:r w:rsidRPr="002C2772">
              <w:rPr>
                <w:rFonts w:cs="Calibri"/>
                <w:color w:val="0F0F0F"/>
              </w:rPr>
              <w:instrText>Connector.Notes</w:instrText>
            </w:r>
            <w:r w:rsidRPr="002C2772">
              <w:fldChar w:fldCharType="end"/>
            </w:r>
          </w:p>
        </w:tc>
      </w:tr>
      <w:tr w:rsidR="002C2772" w:rsidRPr="002C2772" w14:paraId="460857D1" w14:textId="77777777" w:rsidTr="00194548">
        <w:trPr>
          <w:trHeight w:hRule="exact" w:val="128"/>
        </w:trPr>
        <w:tc>
          <w:tcPr>
            <w:tcW w:w="450" w:type="dxa"/>
            <w:tcBorders>
              <w:top w:val="nil"/>
              <w:left w:val="nil"/>
              <w:bottom w:val="nil"/>
              <w:right w:val="nil"/>
            </w:tcBorders>
          </w:tcPr>
          <w:p w14:paraId="061F4C73"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9C49238"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052A6243" w14:textId="77777777" w:rsidR="002C2772" w:rsidRPr="002C2772" w:rsidRDefault="002C2772" w:rsidP="002C2772">
            <w:pPr>
              <w:rPr>
                <w:rFonts w:cs="Calibri"/>
                <w:color w:val="0F0F0F"/>
              </w:rPr>
            </w:pPr>
          </w:p>
        </w:tc>
      </w:tr>
      <w:tr w:rsidR="002C2772" w:rsidRPr="002C2772" w14:paraId="75926BA7" w14:textId="77777777" w:rsidTr="00194548">
        <w:tc>
          <w:tcPr>
            <w:tcW w:w="450" w:type="dxa"/>
            <w:tcBorders>
              <w:top w:val="nil"/>
              <w:left w:val="nil"/>
              <w:bottom w:val="nil"/>
              <w:right w:val="nil"/>
            </w:tcBorders>
          </w:tcPr>
          <w:p w14:paraId="491DBE99"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525CCF9"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KADASTRAAL PERCEEL</w:t>
            </w:r>
            <w:r w:rsidRPr="002C2772">
              <w:fldChar w:fldCharType="end"/>
            </w:r>
            <w:r w:rsidRPr="002C2772">
              <w:rPr>
                <w:rFonts w:cs="Calibri"/>
                <w:color w:val="0F0F0F"/>
              </w:rPr>
              <w:t xml:space="preserve">  </w:t>
            </w:r>
            <w:r w:rsidRPr="00F162DC">
              <w:rPr>
                <w:rFonts w:cs="Calibri"/>
                <w:color w:val="FF0000"/>
                <w:u w:val="single"/>
              </w:rPr>
              <w:t>[</w:t>
            </w:r>
            <w:r w:rsidRPr="00F162DC">
              <w:rPr>
                <w:rFonts w:cs="Calibri"/>
                <w:color w:val="FF0000"/>
                <w:u w:val="single"/>
              </w:rPr>
              <w:fldChar w:fldCharType="begin" w:fldLock="1"/>
            </w:r>
            <w:r w:rsidRPr="00F162DC">
              <w:rPr>
                <w:rFonts w:cs="Calibri"/>
                <w:color w:val="FF0000"/>
                <w:u w:val="single"/>
              </w:rPr>
              <w:instrText>MERGEFIELD ConnSource.Cardinality</w:instrText>
            </w:r>
            <w:r w:rsidRPr="00F162DC">
              <w:rPr>
                <w:rFonts w:cs="Calibri"/>
                <w:color w:val="FF0000"/>
                <w:u w:val="single"/>
              </w:rPr>
              <w:fldChar w:fldCharType="separate"/>
            </w:r>
            <w:r w:rsidRPr="00F162DC">
              <w:rPr>
                <w:rFonts w:cs="Calibri"/>
                <w:color w:val="FF0000"/>
                <w:u w:val="single"/>
              </w:rPr>
              <w:t>0..*</w:t>
            </w:r>
            <w:r w:rsidRPr="00F162DC">
              <w:rPr>
                <w:rFonts w:cs="Calibri"/>
                <w:color w:val="FF0000"/>
                <w:u w:val="single"/>
              </w:rPr>
              <w:fldChar w:fldCharType="end"/>
            </w:r>
            <w:r w:rsidRPr="00F162DC">
              <w:rPr>
                <w:rFonts w:cs="Calibri"/>
                <w:color w:val="FF0000"/>
                <w:u w:val="single"/>
              </w:rPr>
              <w:t>]</w:t>
            </w:r>
          </w:p>
          <w:p w14:paraId="66353AAE"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ligt binnen</w:t>
            </w:r>
            <w:r w:rsidRPr="002C2772">
              <w:rPr>
                <w:rFonts w:cs="Calibri"/>
                <w:color w:val="0F0F0F"/>
              </w:rPr>
              <w:fldChar w:fldCharType="end"/>
            </w:r>
          </w:p>
          <w:p w14:paraId="23191754"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KADASTRAAL PERCEEL</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separate"/>
            </w:r>
            <w:r w:rsidRPr="002C2772">
              <w:rPr>
                <w:rFonts w:cs="Calibri"/>
                <w:color w:val="0F0F0F"/>
              </w:rPr>
              <w:t>0..1</w: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14A0BD7F"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separate"/>
            </w:r>
            <w:r w:rsidRPr="002C2772">
              <w:rPr>
                <w:rFonts w:cs="Calibri"/>
                <w:color w:val="0F0F0F"/>
              </w:rPr>
              <w:t>Een geheel perceel waarmee de ligging van het deelperceel aangeduid kan worden.</w:t>
            </w:r>
            <w:r w:rsidRPr="002C2772">
              <w:fldChar w:fldCharType="end"/>
            </w:r>
          </w:p>
        </w:tc>
      </w:tr>
      <w:tr w:rsidR="002C2772" w:rsidRPr="002C2772" w14:paraId="0C82B290" w14:textId="77777777" w:rsidTr="00194548">
        <w:trPr>
          <w:trHeight w:hRule="exact" w:val="128"/>
        </w:trPr>
        <w:tc>
          <w:tcPr>
            <w:tcW w:w="450" w:type="dxa"/>
            <w:tcBorders>
              <w:top w:val="nil"/>
              <w:left w:val="nil"/>
              <w:bottom w:val="nil"/>
              <w:right w:val="nil"/>
            </w:tcBorders>
          </w:tcPr>
          <w:p w14:paraId="0D38E08E"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A0B56DD"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00104DBB" w14:textId="77777777" w:rsidR="002C2772" w:rsidRPr="002C2772" w:rsidRDefault="002C2772" w:rsidP="002C2772">
            <w:pPr>
              <w:rPr>
                <w:rFonts w:cs="Calibri"/>
                <w:color w:val="0F0F0F"/>
              </w:rPr>
            </w:pPr>
          </w:p>
        </w:tc>
      </w:tr>
    </w:tbl>
    <w:p w14:paraId="0D08F790" w14:textId="77777777" w:rsidR="002C2772" w:rsidRPr="002C2772" w:rsidRDefault="002C2772" w:rsidP="002C2772">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2C2772" w:rsidRPr="002C2772" w14:paraId="03A7AD7C" w14:textId="77777777" w:rsidTr="00194548">
        <w:tc>
          <w:tcPr>
            <w:tcW w:w="9360" w:type="dxa"/>
            <w:tcBorders>
              <w:top w:val="nil"/>
              <w:left w:val="nil"/>
              <w:bottom w:val="nil"/>
              <w:right w:val="nil"/>
            </w:tcBorders>
          </w:tcPr>
          <w:p w14:paraId="2C0E07C1" w14:textId="77777777" w:rsidR="002C2772" w:rsidRPr="002C2772" w:rsidRDefault="002C2772" w:rsidP="002C2772">
            <w:pPr>
              <w:rPr>
                <w:rFonts w:cs="Calibri"/>
                <w:b/>
                <w:bCs/>
                <w:color w:val="0F0F0F"/>
              </w:rPr>
            </w:pPr>
            <w:r w:rsidRPr="002C2772">
              <w:rPr>
                <w:rFonts w:cs="Calibri"/>
                <w:b/>
                <w:bCs/>
                <w:color w:val="0F0F0F"/>
              </w:rPr>
              <w:t>Toelichting objecttype</w:t>
            </w:r>
          </w:p>
          <w:p w14:paraId="314C407D" w14:textId="77777777" w:rsidR="002C2772" w:rsidRPr="002C2772" w:rsidRDefault="002C2772" w:rsidP="002C2772">
            <w:pPr>
              <w:ind w:left="720"/>
              <w:rPr>
                <w:rFonts w:cs="Calibri"/>
                <w:color w:val="0F0F0F"/>
              </w:rPr>
            </w:pPr>
            <w:r w:rsidRPr="002C2772">
              <w:rPr>
                <w:rFonts w:cs="Calibri"/>
                <w:color w:val="0F0F0F"/>
              </w:rPr>
              <w:t>Een KADASTRAAL PERCEEL behoort tezamen met het APPARTEMENTSRECHT tot de generalisatie KADASTRALE ONROERENDE ZAAK.</w:t>
            </w:r>
          </w:p>
          <w:p w14:paraId="5552C6B6" w14:textId="77777777" w:rsidR="002C2772" w:rsidRPr="002C2772" w:rsidRDefault="002C2772" w:rsidP="002C2772">
            <w:pPr>
              <w:ind w:left="720"/>
              <w:rPr>
                <w:rFonts w:cs="Calibri"/>
                <w:color w:val="0F0F0F"/>
              </w:rPr>
            </w:pPr>
          </w:p>
          <w:p w14:paraId="639E2302" w14:textId="77777777" w:rsidR="002C2772" w:rsidRPr="002C2772" w:rsidRDefault="002C2772" w:rsidP="002C2772">
            <w:pPr>
              <w:ind w:left="720"/>
              <w:rPr>
                <w:rFonts w:cs="Calibri"/>
                <w:color w:val="0F0F0F"/>
              </w:rPr>
            </w:pPr>
            <w:r w:rsidRPr="002C2772">
              <w:rPr>
                <w:rFonts w:cs="Calibri"/>
                <w:color w:val="0F0F0F"/>
              </w:rPr>
              <w:t>Percelen worden cartografisch gerepresenteerd door een tweedimensionale vlakbegrenzing. Tussen alle kadastrale percelen in Nederland geldt een topologische relatie (opdelende vlakstructuur), d.w.z. dat naburige perceelsvlakken naadloos moeten aansluiten en elkaar niet mogen overlappen.</w:t>
            </w:r>
          </w:p>
          <w:p w14:paraId="44B1FD56" w14:textId="77777777" w:rsidR="002C2772" w:rsidRPr="002C2772" w:rsidRDefault="002C2772" w:rsidP="002C2772">
            <w:pPr>
              <w:ind w:left="720"/>
              <w:rPr>
                <w:rFonts w:cs="Calibri"/>
                <w:color w:val="0F0F0F"/>
              </w:rPr>
            </w:pPr>
          </w:p>
          <w:p w14:paraId="7B509E83" w14:textId="77777777" w:rsidR="002C2772" w:rsidRPr="002C2772" w:rsidRDefault="002C2772" w:rsidP="002C2772">
            <w:pPr>
              <w:ind w:left="720"/>
              <w:rPr>
                <w:rFonts w:cs="Calibri"/>
                <w:color w:val="0F0F0F"/>
              </w:rPr>
            </w:pPr>
          </w:p>
          <w:p w14:paraId="5EDDF25C" w14:textId="77777777" w:rsidR="002C2772" w:rsidRPr="002C2772" w:rsidRDefault="002C2772" w:rsidP="002C2772">
            <w:pPr>
              <w:ind w:left="720"/>
              <w:rPr>
                <w:rFonts w:cs="Calibri"/>
                <w:color w:val="0F0F0F"/>
              </w:rPr>
            </w:pPr>
          </w:p>
        </w:tc>
      </w:tr>
    </w:tbl>
    <w:p w14:paraId="52B71D67" w14:textId="77777777" w:rsidR="002C2772" w:rsidRPr="002C2772" w:rsidRDefault="002C2772" w:rsidP="002C2772">
      <w:pPr>
        <w:spacing w:line="500" w:lineRule="exact"/>
        <w:ind w:left="1135"/>
        <w:contextualSpacing w:val="0"/>
        <w:outlineLvl w:val="1"/>
        <w:rPr>
          <w:rFonts w:eastAsia="Calibri"/>
          <w:b/>
          <w:bCs/>
          <w:sz w:val="20"/>
          <w:szCs w:val="20"/>
          <w:lang w:eastAsia="en-US"/>
        </w:rPr>
      </w:pPr>
      <w:bookmarkStart w:id="119" w:name="BKM_9775E778_DBF8_4122_94CE_551466B62F46"/>
      <w:bookmarkEnd w:id="119"/>
    </w:p>
    <w:p w14:paraId="55EFCA77" w14:textId="77777777" w:rsidR="002C2772" w:rsidRPr="002C2772" w:rsidRDefault="002C2772" w:rsidP="002C2772">
      <w:pPr>
        <w:rPr>
          <w:rFonts w:eastAsia="Calibri"/>
          <w:lang w:eastAsia="en-US"/>
        </w:rPr>
      </w:pPr>
      <w:r w:rsidRPr="002C2772">
        <w:br w:type="page"/>
      </w:r>
    </w:p>
    <w:p w14:paraId="6B370D19" w14:textId="77777777" w:rsidR="002C2772" w:rsidRPr="002C2772" w:rsidRDefault="002C2772" w:rsidP="00AC1209">
      <w:pPr>
        <w:pStyle w:val="Kop2"/>
        <w:rPr>
          <w:b w:val="0"/>
          <w:bCs w:val="0"/>
          <w:color w:val="0F0F0F"/>
        </w:rPr>
      </w:pPr>
      <w:r w:rsidRPr="002C2772">
        <w:rPr>
          <w:sz w:val="20"/>
          <w:szCs w:val="20"/>
        </w:rPr>
        <w:lastRenderedPageBreak/>
        <w:fldChar w:fldCharType="begin" w:fldLock="1"/>
      </w:r>
      <w:r w:rsidRPr="002C2772">
        <w:rPr>
          <w:sz w:val="20"/>
          <w:szCs w:val="20"/>
        </w:rPr>
        <w:instrText xml:space="preserve">MERGEFIELD </w:instrText>
      </w:r>
      <w:r w:rsidRPr="002C2772">
        <w:rPr>
          <w:rFonts w:ascii="Calibri" w:hAnsi="Calibri" w:cs="Calibri"/>
          <w:b w:val="0"/>
          <w:bCs w:val="0"/>
          <w:color w:val="0F0F0F"/>
          <w:sz w:val="28"/>
          <w:szCs w:val="28"/>
        </w:rPr>
        <w:instrText>Element.Stereotype</w:instrText>
      </w:r>
      <w:r w:rsidRPr="002C2772">
        <w:rPr>
          <w:sz w:val="20"/>
          <w:szCs w:val="20"/>
        </w:rPr>
        <w:fldChar w:fldCharType="separate"/>
      </w:r>
      <w:r w:rsidRPr="002C2772">
        <w:rPr>
          <w:rFonts w:ascii="Calibri" w:hAnsi="Calibri" w:cs="Calibri"/>
          <w:b w:val="0"/>
          <w:bCs w:val="0"/>
          <w:color w:val="0F0F0F"/>
          <w:sz w:val="28"/>
          <w:szCs w:val="28"/>
        </w:rPr>
        <w:t>«Objecttype»</w:t>
      </w:r>
      <w:r w:rsidRPr="002C2772">
        <w:rPr>
          <w:sz w:val="20"/>
          <w:szCs w:val="20"/>
        </w:rPr>
        <w:fldChar w:fldCharType="end"/>
      </w:r>
      <w:r w:rsidRPr="002C2772">
        <w:rPr>
          <w:rFonts w:ascii="Calibri" w:hAnsi="Calibri" w:cs="Calibri"/>
          <w:b w:val="0"/>
          <w:bCs w:val="0"/>
          <w:color w:val="0F0F0F"/>
          <w:sz w:val="28"/>
          <w:szCs w:val="28"/>
        </w:rPr>
        <w:t xml:space="preserve"> </w:t>
      </w:r>
      <w:r w:rsidRPr="002C2772">
        <w:rPr>
          <w:rFonts w:ascii="Calibri" w:hAnsi="Calibri" w:cs="Calibri"/>
          <w:b w:val="0"/>
          <w:bCs w:val="0"/>
          <w:color w:val="0F0F0F"/>
          <w:sz w:val="28"/>
          <w:szCs w:val="28"/>
        </w:rPr>
        <w:fldChar w:fldCharType="begin" w:fldLock="1"/>
      </w:r>
      <w:r w:rsidRPr="002C2772">
        <w:rPr>
          <w:rFonts w:ascii="Calibri" w:hAnsi="Calibri" w:cs="Calibri"/>
          <w:b w:val="0"/>
          <w:bCs w:val="0"/>
          <w:color w:val="0F0F0F"/>
          <w:sz w:val="28"/>
          <w:szCs w:val="28"/>
        </w:rPr>
        <w:instrText>MERGEFIELD Element.Name</w:instrText>
      </w:r>
      <w:r w:rsidRPr="002C2772">
        <w:rPr>
          <w:rFonts w:ascii="Calibri" w:hAnsi="Calibri" w:cs="Calibri"/>
          <w:b w:val="0"/>
          <w:bCs w:val="0"/>
          <w:color w:val="0F0F0F"/>
          <w:sz w:val="28"/>
          <w:szCs w:val="28"/>
        </w:rPr>
        <w:fldChar w:fldCharType="separate"/>
      </w:r>
      <w:r w:rsidRPr="002C2772">
        <w:rPr>
          <w:rFonts w:ascii="Calibri" w:hAnsi="Calibri" w:cs="Calibri"/>
          <w:b w:val="0"/>
          <w:bCs w:val="0"/>
          <w:color w:val="0F0F0F"/>
          <w:sz w:val="28"/>
          <w:szCs w:val="28"/>
        </w:rPr>
        <w:t>KADASTRALE ONROERENDE ZAAK</w:t>
      </w:r>
      <w:r w:rsidRPr="002C2772">
        <w:rPr>
          <w:rFonts w:ascii="Calibri" w:hAnsi="Calibri" w:cs="Calibri"/>
          <w:b w:val="0"/>
          <w:bCs w:val="0"/>
          <w:color w:val="0F0F0F"/>
          <w:sz w:val="28"/>
          <w:szCs w:val="28"/>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2C2772" w:rsidRPr="002C2772" w14:paraId="2EA2E614" w14:textId="77777777" w:rsidTr="00194548">
        <w:trPr>
          <w:trHeight w:val="271"/>
        </w:trPr>
        <w:tc>
          <w:tcPr>
            <w:tcW w:w="2340" w:type="dxa"/>
            <w:gridSpan w:val="2"/>
            <w:tcBorders>
              <w:top w:val="nil"/>
              <w:left w:val="nil"/>
              <w:bottom w:val="nil"/>
              <w:right w:val="nil"/>
            </w:tcBorders>
          </w:tcPr>
          <w:p w14:paraId="39FE5811" w14:textId="77777777" w:rsidR="002C2772" w:rsidRPr="002C2772" w:rsidRDefault="002C2772" w:rsidP="002C2772">
            <w:pPr>
              <w:rPr>
                <w:rFonts w:cs="Calibri"/>
                <w:color w:val="0F0F0F"/>
              </w:rPr>
            </w:pPr>
            <w:r w:rsidRPr="002C2772">
              <w:rPr>
                <w:rFonts w:cs="Calibri"/>
                <w:b/>
                <w:bCs/>
                <w:color w:val="0F0F0F"/>
              </w:rPr>
              <w:t>Naam</w:t>
            </w:r>
          </w:p>
        </w:tc>
        <w:tc>
          <w:tcPr>
            <w:tcW w:w="7020" w:type="dxa"/>
            <w:gridSpan w:val="4"/>
            <w:tcBorders>
              <w:top w:val="nil"/>
              <w:left w:val="nil"/>
              <w:bottom w:val="nil"/>
              <w:right w:val="nil"/>
            </w:tcBorders>
          </w:tcPr>
          <w:p w14:paraId="6D8551E0"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KADASTRALE ONROERENDE ZAAK</w:t>
            </w:r>
            <w:r w:rsidRPr="002C2772">
              <w:fldChar w:fldCharType="end"/>
            </w:r>
          </w:p>
        </w:tc>
      </w:tr>
      <w:tr w:rsidR="002C2772" w:rsidRPr="002C2772" w14:paraId="23C16230" w14:textId="77777777" w:rsidTr="00194548">
        <w:trPr>
          <w:trHeight w:hRule="exact" w:val="128"/>
        </w:trPr>
        <w:tc>
          <w:tcPr>
            <w:tcW w:w="2340" w:type="dxa"/>
            <w:gridSpan w:val="2"/>
            <w:tcBorders>
              <w:top w:val="nil"/>
              <w:left w:val="nil"/>
              <w:bottom w:val="nil"/>
              <w:right w:val="nil"/>
            </w:tcBorders>
          </w:tcPr>
          <w:p w14:paraId="3A614FBA"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423C70D5" w14:textId="77777777" w:rsidR="002C2772" w:rsidRPr="002C2772" w:rsidRDefault="002C2772" w:rsidP="002C2772">
            <w:pPr>
              <w:rPr>
                <w:rFonts w:cs="Calibri"/>
                <w:color w:val="0F0F0F"/>
              </w:rPr>
            </w:pPr>
          </w:p>
        </w:tc>
      </w:tr>
      <w:tr w:rsidR="002C2772" w:rsidRPr="002C2772" w14:paraId="23F8B231" w14:textId="77777777" w:rsidTr="00194548">
        <w:tc>
          <w:tcPr>
            <w:tcW w:w="2340" w:type="dxa"/>
            <w:gridSpan w:val="2"/>
            <w:tcBorders>
              <w:top w:val="nil"/>
              <w:left w:val="nil"/>
              <w:bottom w:val="nil"/>
              <w:right w:val="nil"/>
            </w:tcBorders>
          </w:tcPr>
          <w:p w14:paraId="4CE097DD" w14:textId="77777777" w:rsidR="002C2772" w:rsidRPr="002C2772" w:rsidRDefault="002C2772" w:rsidP="002C2772">
            <w:pPr>
              <w:rPr>
                <w:rFonts w:cs="Calibri"/>
                <w:color w:val="0F0F0F"/>
              </w:rPr>
            </w:pPr>
            <w:r w:rsidRPr="002C2772">
              <w:rPr>
                <w:rFonts w:cs="Calibri"/>
                <w:b/>
                <w:bCs/>
                <w:color w:val="0F0F0F"/>
              </w:rPr>
              <w:t>Mnemonic</w:t>
            </w:r>
          </w:p>
        </w:tc>
        <w:tc>
          <w:tcPr>
            <w:tcW w:w="7020" w:type="dxa"/>
            <w:gridSpan w:val="4"/>
            <w:tcBorders>
              <w:top w:val="nil"/>
              <w:left w:val="nil"/>
              <w:bottom w:val="nil"/>
              <w:right w:val="nil"/>
            </w:tcBorders>
          </w:tcPr>
          <w:p w14:paraId="5F2EDD9D"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Element.Alias</w:instrText>
            </w:r>
            <w:r w:rsidRPr="002C2772">
              <w:fldChar w:fldCharType="separate"/>
            </w:r>
            <w:r w:rsidRPr="002C2772">
              <w:rPr>
                <w:rFonts w:cs="Calibri"/>
                <w:color w:val="0F0F0F"/>
              </w:rPr>
              <w:t>KOZ</w:t>
            </w:r>
            <w:r w:rsidRPr="002C2772">
              <w:fldChar w:fldCharType="end"/>
            </w:r>
          </w:p>
        </w:tc>
      </w:tr>
      <w:tr w:rsidR="002C2772" w:rsidRPr="002C2772" w14:paraId="4076537C" w14:textId="77777777" w:rsidTr="00194548">
        <w:trPr>
          <w:trHeight w:hRule="exact" w:val="128"/>
        </w:trPr>
        <w:tc>
          <w:tcPr>
            <w:tcW w:w="2340" w:type="dxa"/>
            <w:gridSpan w:val="2"/>
            <w:tcBorders>
              <w:top w:val="nil"/>
              <w:left w:val="nil"/>
              <w:bottom w:val="nil"/>
              <w:right w:val="nil"/>
            </w:tcBorders>
          </w:tcPr>
          <w:p w14:paraId="16D8D9B2"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1824379D" w14:textId="77777777" w:rsidR="002C2772" w:rsidRPr="002C2772" w:rsidRDefault="002C2772" w:rsidP="002C2772">
            <w:pPr>
              <w:rPr>
                <w:rFonts w:cs="Calibri"/>
                <w:color w:val="0F0F0F"/>
              </w:rPr>
            </w:pPr>
          </w:p>
        </w:tc>
      </w:tr>
      <w:tr w:rsidR="002C2772" w:rsidRPr="002C2772" w14:paraId="5880F044" w14:textId="77777777" w:rsidTr="00194548">
        <w:tc>
          <w:tcPr>
            <w:tcW w:w="2340" w:type="dxa"/>
            <w:gridSpan w:val="2"/>
            <w:tcBorders>
              <w:top w:val="nil"/>
              <w:left w:val="nil"/>
              <w:bottom w:val="nil"/>
              <w:right w:val="nil"/>
            </w:tcBorders>
          </w:tcPr>
          <w:p w14:paraId="166D8089" w14:textId="77777777" w:rsidR="002C2772" w:rsidRPr="002C2772" w:rsidRDefault="002C2772" w:rsidP="002C2772">
            <w:pPr>
              <w:rPr>
                <w:rFonts w:cs="Calibri"/>
                <w:b/>
                <w:bCs/>
                <w:color w:val="0F0F0F"/>
              </w:rPr>
            </w:pPr>
            <w:r w:rsidRPr="002C2772">
              <w:rPr>
                <w:rFonts w:cs="Calibri"/>
                <w:b/>
                <w:bCs/>
                <w:color w:val="0F0F0F"/>
              </w:rPr>
              <w:t>Herkomst</w:t>
            </w:r>
          </w:p>
        </w:tc>
        <w:tc>
          <w:tcPr>
            <w:tcW w:w="7020" w:type="dxa"/>
            <w:gridSpan w:val="4"/>
            <w:tcBorders>
              <w:top w:val="nil"/>
              <w:left w:val="nil"/>
              <w:bottom w:val="nil"/>
              <w:right w:val="nil"/>
            </w:tcBorders>
          </w:tcPr>
          <w:p w14:paraId="01E8BC00" w14:textId="77777777" w:rsidR="002C2772" w:rsidRPr="002C2772" w:rsidRDefault="002C2772" w:rsidP="002C2772">
            <w:pPr>
              <w:rPr>
                <w:rFonts w:cs="Calibri"/>
                <w:color w:val="0F0F0F"/>
              </w:rPr>
            </w:pPr>
            <w:r w:rsidRPr="002C2772">
              <w:rPr>
                <w:rFonts w:cs="Calibri"/>
                <w:color w:val="0F0F0F"/>
              </w:rPr>
              <w:t>BRK</w:t>
            </w:r>
          </w:p>
        </w:tc>
      </w:tr>
      <w:tr w:rsidR="002C2772" w:rsidRPr="002C2772" w14:paraId="07C6681F" w14:textId="77777777" w:rsidTr="00194548">
        <w:trPr>
          <w:trHeight w:hRule="exact" w:val="128"/>
        </w:trPr>
        <w:tc>
          <w:tcPr>
            <w:tcW w:w="2340" w:type="dxa"/>
            <w:gridSpan w:val="2"/>
            <w:tcBorders>
              <w:top w:val="nil"/>
              <w:left w:val="nil"/>
              <w:bottom w:val="nil"/>
              <w:right w:val="nil"/>
            </w:tcBorders>
          </w:tcPr>
          <w:p w14:paraId="658E373F"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1BEA54DD" w14:textId="77777777" w:rsidR="002C2772" w:rsidRPr="002C2772" w:rsidRDefault="002C2772" w:rsidP="002C2772">
            <w:pPr>
              <w:rPr>
                <w:rFonts w:cs="Calibri"/>
                <w:color w:val="0F0F0F"/>
              </w:rPr>
            </w:pPr>
          </w:p>
        </w:tc>
      </w:tr>
      <w:tr w:rsidR="002C2772" w:rsidRPr="002C2772" w14:paraId="6BCF0216" w14:textId="77777777" w:rsidTr="00194548">
        <w:trPr>
          <w:trHeight w:val="230"/>
        </w:trPr>
        <w:tc>
          <w:tcPr>
            <w:tcW w:w="2340" w:type="dxa"/>
            <w:gridSpan w:val="2"/>
            <w:tcBorders>
              <w:top w:val="nil"/>
              <w:left w:val="nil"/>
              <w:bottom w:val="nil"/>
              <w:right w:val="nil"/>
            </w:tcBorders>
          </w:tcPr>
          <w:p w14:paraId="61952BD3" w14:textId="77777777" w:rsidR="002C2772" w:rsidRPr="002C2772" w:rsidRDefault="002C2772" w:rsidP="002C2772">
            <w:pPr>
              <w:rPr>
                <w:rFonts w:cs="Calibri"/>
                <w:b/>
                <w:bCs/>
                <w:color w:val="0F0F0F"/>
              </w:rPr>
            </w:pPr>
            <w:r w:rsidRPr="002C2772">
              <w:rPr>
                <w:rFonts w:cs="Calibri"/>
                <w:b/>
                <w:bCs/>
                <w:color w:val="0F0F0F"/>
              </w:rPr>
              <w:t>Definitie</w:t>
            </w:r>
          </w:p>
        </w:tc>
        <w:tc>
          <w:tcPr>
            <w:tcW w:w="7020" w:type="dxa"/>
            <w:gridSpan w:val="4"/>
            <w:tcBorders>
              <w:top w:val="nil"/>
              <w:left w:val="nil"/>
              <w:bottom w:val="nil"/>
              <w:right w:val="nil"/>
            </w:tcBorders>
          </w:tcPr>
          <w:p w14:paraId="32BF3131"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Element.Notes</w:instrText>
            </w:r>
            <w:r w:rsidRPr="002C2772">
              <w:fldChar w:fldCharType="separate"/>
            </w:r>
            <w:r w:rsidRPr="002C2772">
              <w:rPr>
                <w:rFonts w:cs="Calibri"/>
                <w:color w:val="0F0F0F"/>
              </w:rPr>
              <w:t>Een geregistreerd goed waarvoor bij overdracht of vestiging van rechten inschrijving in de openbare registers van het Kadaster is vereist zijnde een KADASTRAAL PERCEEL of een APPARTEMENTSRECHT.</w:t>
            </w:r>
            <w:r w:rsidRPr="002C2772">
              <w:fldChar w:fldCharType="end"/>
            </w:r>
          </w:p>
        </w:tc>
      </w:tr>
      <w:tr w:rsidR="002C2772" w:rsidRPr="002C2772" w14:paraId="510ABE34" w14:textId="77777777" w:rsidTr="00194548">
        <w:trPr>
          <w:trHeight w:hRule="exact" w:val="68"/>
        </w:trPr>
        <w:tc>
          <w:tcPr>
            <w:tcW w:w="2340" w:type="dxa"/>
            <w:gridSpan w:val="2"/>
            <w:tcBorders>
              <w:top w:val="nil"/>
              <w:left w:val="nil"/>
              <w:bottom w:val="nil"/>
              <w:right w:val="nil"/>
            </w:tcBorders>
          </w:tcPr>
          <w:p w14:paraId="7F8FE54C"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4E5C969C" w14:textId="77777777" w:rsidR="002C2772" w:rsidRPr="002C2772" w:rsidRDefault="002C2772" w:rsidP="002C2772">
            <w:pPr>
              <w:rPr>
                <w:rFonts w:cs="Calibri"/>
                <w:color w:val="0F0F0F"/>
              </w:rPr>
            </w:pPr>
          </w:p>
        </w:tc>
      </w:tr>
      <w:tr w:rsidR="002C2772" w:rsidRPr="002C2772" w14:paraId="7E29FD91" w14:textId="77777777" w:rsidTr="00194548">
        <w:trPr>
          <w:trHeight w:val="271"/>
        </w:trPr>
        <w:tc>
          <w:tcPr>
            <w:tcW w:w="2340" w:type="dxa"/>
            <w:gridSpan w:val="2"/>
            <w:tcBorders>
              <w:top w:val="nil"/>
              <w:left w:val="nil"/>
              <w:bottom w:val="nil"/>
              <w:right w:val="nil"/>
            </w:tcBorders>
          </w:tcPr>
          <w:p w14:paraId="242FC16F" w14:textId="77777777" w:rsidR="002C2772" w:rsidRPr="002C2772" w:rsidRDefault="002C2772" w:rsidP="002C2772">
            <w:pPr>
              <w:rPr>
                <w:rFonts w:cs="Calibri"/>
                <w:b/>
                <w:bCs/>
                <w:color w:val="0F0F0F"/>
              </w:rPr>
            </w:pPr>
            <w:r w:rsidRPr="002C2772">
              <w:rPr>
                <w:rFonts w:cs="Calibri"/>
                <w:b/>
                <w:bCs/>
                <w:color w:val="0F0F0F"/>
              </w:rPr>
              <w:t>Herkomst definitie</w:t>
            </w:r>
          </w:p>
        </w:tc>
        <w:tc>
          <w:tcPr>
            <w:tcW w:w="7020" w:type="dxa"/>
            <w:gridSpan w:val="4"/>
            <w:tcBorders>
              <w:top w:val="nil"/>
              <w:left w:val="nil"/>
              <w:bottom w:val="nil"/>
              <w:right w:val="nil"/>
            </w:tcBorders>
          </w:tcPr>
          <w:p w14:paraId="571C926B" w14:textId="77777777" w:rsidR="002C2772" w:rsidRPr="002C2772" w:rsidRDefault="002C2772" w:rsidP="002C2772">
            <w:pPr>
              <w:rPr>
                <w:rFonts w:cs="Calibri"/>
                <w:color w:val="0F0F0F"/>
              </w:rPr>
            </w:pPr>
            <w:r w:rsidRPr="002C2772">
              <w:rPr>
                <w:rFonts w:cs="Calibri"/>
                <w:color w:val="0F0F0F"/>
              </w:rPr>
              <w:t>KING O.B.V. BRK</w:t>
            </w:r>
          </w:p>
        </w:tc>
      </w:tr>
      <w:tr w:rsidR="002C2772" w:rsidRPr="002C2772" w14:paraId="160468A7" w14:textId="77777777" w:rsidTr="00194548">
        <w:trPr>
          <w:trHeight w:hRule="exact" w:val="128"/>
        </w:trPr>
        <w:tc>
          <w:tcPr>
            <w:tcW w:w="2340" w:type="dxa"/>
            <w:gridSpan w:val="2"/>
            <w:tcBorders>
              <w:top w:val="nil"/>
              <w:left w:val="nil"/>
              <w:bottom w:val="nil"/>
              <w:right w:val="nil"/>
            </w:tcBorders>
          </w:tcPr>
          <w:p w14:paraId="2BF196B1"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6E2ED73E" w14:textId="77777777" w:rsidR="002C2772" w:rsidRPr="002C2772" w:rsidRDefault="002C2772" w:rsidP="002C2772">
            <w:pPr>
              <w:rPr>
                <w:rFonts w:cs="Calibri"/>
                <w:color w:val="0F0F0F"/>
              </w:rPr>
            </w:pPr>
          </w:p>
        </w:tc>
      </w:tr>
      <w:tr w:rsidR="002C2772" w:rsidRPr="002C2772" w14:paraId="213793ED" w14:textId="77777777" w:rsidTr="00194548">
        <w:tc>
          <w:tcPr>
            <w:tcW w:w="2340" w:type="dxa"/>
            <w:gridSpan w:val="2"/>
            <w:tcBorders>
              <w:top w:val="nil"/>
              <w:left w:val="nil"/>
              <w:bottom w:val="nil"/>
              <w:right w:val="nil"/>
            </w:tcBorders>
          </w:tcPr>
          <w:p w14:paraId="422F7D59" w14:textId="77777777" w:rsidR="002C2772" w:rsidRPr="002C2772" w:rsidRDefault="002C2772" w:rsidP="002C2772">
            <w:pPr>
              <w:rPr>
                <w:rFonts w:cs="Calibri"/>
                <w:b/>
                <w:bCs/>
                <w:color w:val="0F0F0F"/>
              </w:rPr>
            </w:pPr>
            <w:r w:rsidRPr="002C2772">
              <w:rPr>
                <w:rFonts w:cs="Calibri"/>
                <w:b/>
                <w:bCs/>
                <w:color w:val="0F0F0F"/>
              </w:rPr>
              <w:t>Datum opname</w:t>
            </w:r>
          </w:p>
        </w:tc>
        <w:tc>
          <w:tcPr>
            <w:tcW w:w="7020" w:type="dxa"/>
            <w:gridSpan w:val="4"/>
            <w:tcBorders>
              <w:top w:val="nil"/>
              <w:left w:val="nil"/>
              <w:bottom w:val="nil"/>
              <w:right w:val="nil"/>
            </w:tcBorders>
          </w:tcPr>
          <w:p w14:paraId="32E89F64" w14:textId="77777777" w:rsidR="002C2772" w:rsidRPr="002C2772" w:rsidRDefault="002C2772" w:rsidP="002C2772">
            <w:pPr>
              <w:rPr>
                <w:rFonts w:cs="Calibri"/>
                <w:color w:val="0F0F0F"/>
              </w:rPr>
            </w:pPr>
            <w:r w:rsidRPr="002C2772">
              <w:rPr>
                <w:rFonts w:cs="Calibri"/>
                <w:color w:val="0F0F0F"/>
              </w:rPr>
              <w:t>9 april 2007</w:t>
            </w:r>
          </w:p>
        </w:tc>
      </w:tr>
      <w:tr w:rsidR="002C2772" w:rsidRPr="002C2772" w14:paraId="477FE352" w14:textId="77777777" w:rsidTr="00194548">
        <w:trPr>
          <w:trHeight w:hRule="exact" w:val="128"/>
        </w:trPr>
        <w:tc>
          <w:tcPr>
            <w:tcW w:w="2340" w:type="dxa"/>
            <w:gridSpan w:val="2"/>
            <w:tcBorders>
              <w:top w:val="nil"/>
              <w:left w:val="nil"/>
              <w:bottom w:val="nil"/>
              <w:right w:val="nil"/>
            </w:tcBorders>
          </w:tcPr>
          <w:p w14:paraId="6C32A158"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6D649A49" w14:textId="77777777" w:rsidR="002C2772" w:rsidRPr="002C2772" w:rsidRDefault="002C2772" w:rsidP="002C2772">
            <w:pPr>
              <w:rPr>
                <w:rFonts w:cs="Calibri"/>
                <w:color w:val="0F0F0F"/>
              </w:rPr>
            </w:pPr>
          </w:p>
        </w:tc>
      </w:tr>
      <w:tr w:rsidR="002C2772" w:rsidRPr="002C2772" w14:paraId="37F11CBA" w14:textId="77777777" w:rsidTr="00194548">
        <w:tc>
          <w:tcPr>
            <w:tcW w:w="2340" w:type="dxa"/>
            <w:gridSpan w:val="2"/>
            <w:tcBorders>
              <w:top w:val="nil"/>
              <w:left w:val="nil"/>
              <w:bottom w:val="nil"/>
              <w:right w:val="nil"/>
            </w:tcBorders>
          </w:tcPr>
          <w:p w14:paraId="1040A3EC" w14:textId="77777777" w:rsidR="002C2772" w:rsidRPr="002C2772" w:rsidRDefault="002C2772" w:rsidP="002C2772">
            <w:pPr>
              <w:rPr>
                <w:rFonts w:cs="Calibri"/>
                <w:b/>
                <w:bCs/>
                <w:color w:val="0F0F0F"/>
              </w:rPr>
            </w:pPr>
            <w:r w:rsidRPr="002C2772">
              <w:rPr>
                <w:rFonts w:cs="Calibri"/>
                <w:b/>
                <w:bCs/>
                <w:color w:val="0F0F0F"/>
              </w:rPr>
              <w:t>Unieke aanduiding</w:t>
            </w:r>
          </w:p>
        </w:tc>
        <w:tc>
          <w:tcPr>
            <w:tcW w:w="7020" w:type="dxa"/>
            <w:gridSpan w:val="4"/>
            <w:tcBorders>
              <w:top w:val="nil"/>
              <w:left w:val="nil"/>
              <w:bottom w:val="nil"/>
              <w:right w:val="nil"/>
            </w:tcBorders>
          </w:tcPr>
          <w:p w14:paraId="1ADD5420" w14:textId="77777777" w:rsidR="002C2772" w:rsidRPr="002C2772" w:rsidRDefault="002C2772" w:rsidP="002C2772">
            <w:pPr>
              <w:rPr>
                <w:rFonts w:cs="Calibri"/>
                <w:color w:val="0F0F0F"/>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Att.Name</w:instrText>
            </w:r>
            <w:r w:rsidRPr="002C2772">
              <w:rPr>
                <w:color w:val="FF0000"/>
                <w:u w:val="single"/>
              </w:rPr>
              <w:fldChar w:fldCharType="separate"/>
            </w:r>
            <w:r w:rsidRPr="002C2772">
              <w:rPr>
                <w:rFonts w:cs="Calibri"/>
                <w:color w:val="FF0000"/>
                <w:u w:val="single"/>
              </w:rPr>
              <w:t>Kadastrale identificatie</w:t>
            </w:r>
            <w:r w:rsidRPr="002C2772">
              <w:rPr>
                <w:color w:val="FF0000"/>
                <w:u w:val="single"/>
              </w:rPr>
              <w:fldChar w:fldCharType="end"/>
            </w:r>
          </w:p>
        </w:tc>
      </w:tr>
      <w:tr w:rsidR="002C2772" w:rsidRPr="002C2772" w14:paraId="66AFC074" w14:textId="77777777" w:rsidTr="00194548">
        <w:trPr>
          <w:trHeight w:hRule="exact" w:val="128"/>
        </w:trPr>
        <w:tc>
          <w:tcPr>
            <w:tcW w:w="2340" w:type="dxa"/>
            <w:gridSpan w:val="2"/>
            <w:tcBorders>
              <w:top w:val="nil"/>
              <w:left w:val="nil"/>
              <w:bottom w:val="nil"/>
              <w:right w:val="nil"/>
            </w:tcBorders>
          </w:tcPr>
          <w:p w14:paraId="37E7E1E3"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55D1A4E5" w14:textId="77777777" w:rsidR="002C2772" w:rsidRPr="002C2772" w:rsidRDefault="002C2772" w:rsidP="002C2772">
            <w:pPr>
              <w:rPr>
                <w:rFonts w:cs="Calibri"/>
                <w:b/>
                <w:bCs/>
                <w:color w:val="0F0F0F"/>
              </w:rPr>
            </w:pPr>
          </w:p>
        </w:tc>
      </w:tr>
      <w:tr w:rsidR="002C2772" w:rsidRPr="002C2772" w14:paraId="371C2A9C" w14:textId="77777777" w:rsidTr="00194548">
        <w:tc>
          <w:tcPr>
            <w:tcW w:w="2340" w:type="dxa"/>
            <w:gridSpan w:val="2"/>
            <w:tcBorders>
              <w:top w:val="nil"/>
              <w:left w:val="nil"/>
              <w:bottom w:val="nil"/>
              <w:right w:val="nil"/>
            </w:tcBorders>
          </w:tcPr>
          <w:p w14:paraId="7F77051E" w14:textId="77777777" w:rsidR="002C2772" w:rsidRPr="002C2772" w:rsidRDefault="002C2772" w:rsidP="002C2772">
            <w:pPr>
              <w:rPr>
                <w:rFonts w:cs="Calibri"/>
                <w:b/>
                <w:bCs/>
                <w:color w:val="0F0F0F"/>
              </w:rPr>
            </w:pPr>
            <w:r w:rsidRPr="002C2772">
              <w:rPr>
                <w:rFonts w:cs="Calibri"/>
                <w:b/>
                <w:bCs/>
                <w:color w:val="0F0F0F"/>
              </w:rPr>
              <w:t>Populatie</w:t>
            </w:r>
          </w:p>
        </w:tc>
        <w:tc>
          <w:tcPr>
            <w:tcW w:w="7020" w:type="dxa"/>
            <w:gridSpan w:val="4"/>
            <w:tcBorders>
              <w:top w:val="nil"/>
              <w:left w:val="nil"/>
              <w:bottom w:val="nil"/>
              <w:right w:val="nil"/>
            </w:tcBorders>
          </w:tcPr>
          <w:p w14:paraId="140C4E15" w14:textId="77777777" w:rsidR="002C2772" w:rsidRPr="002C2772" w:rsidRDefault="002C2772" w:rsidP="002C2772">
            <w:pPr>
              <w:rPr>
                <w:rFonts w:cs="Calibri"/>
                <w:color w:val="0F0F0F"/>
              </w:rPr>
            </w:pPr>
          </w:p>
        </w:tc>
      </w:tr>
      <w:tr w:rsidR="002C2772" w:rsidRPr="002C2772" w14:paraId="3FE572F6" w14:textId="77777777" w:rsidTr="00194548">
        <w:trPr>
          <w:trHeight w:hRule="exact" w:val="128"/>
        </w:trPr>
        <w:tc>
          <w:tcPr>
            <w:tcW w:w="2340" w:type="dxa"/>
            <w:gridSpan w:val="2"/>
            <w:tcBorders>
              <w:top w:val="nil"/>
              <w:left w:val="nil"/>
              <w:bottom w:val="nil"/>
              <w:right w:val="nil"/>
            </w:tcBorders>
          </w:tcPr>
          <w:p w14:paraId="4E9B783D"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3D60A6A2" w14:textId="77777777" w:rsidR="002C2772" w:rsidRPr="002C2772" w:rsidRDefault="002C2772" w:rsidP="002C2772">
            <w:pPr>
              <w:rPr>
                <w:rFonts w:cs="Calibri"/>
                <w:color w:val="0F0F0F"/>
              </w:rPr>
            </w:pPr>
          </w:p>
        </w:tc>
      </w:tr>
      <w:tr w:rsidR="002C2772" w:rsidRPr="002C2772" w14:paraId="1803889E" w14:textId="77777777" w:rsidTr="00194548">
        <w:trPr>
          <w:trHeight w:hRule="exact" w:val="256"/>
        </w:trPr>
        <w:tc>
          <w:tcPr>
            <w:tcW w:w="2340" w:type="dxa"/>
            <w:gridSpan w:val="2"/>
            <w:tcBorders>
              <w:top w:val="nil"/>
              <w:left w:val="nil"/>
              <w:bottom w:val="nil"/>
              <w:right w:val="nil"/>
            </w:tcBorders>
          </w:tcPr>
          <w:p w14:paraId="60782699" w14:textId="77777777" w:rsidR="002C2772" w:rsidRPr="002C2772" w:rsidRDefault="002C2772" w:rsidP="002C2772">
            <w:pPr>
              <w:rPr>
                <w:rFonts w:cs="Calibri"/>
                <w:b/>
                <w:bCs/>
                <w:color w:val="0F0F0F"/>
              </w:rPr>
            </w:pPr>
            <w:r w:rsidRPr="002C2772">
              <w:rPr>
                <w:rFonts w:cs="Calibri"/>
                <w:b/>
                <w:bCs/>
                <w:color w:val="0F0F0F"/>
              </w:rPr>
              <w:t>Kwaliteitsbegrip</w:t>
            </w:r>
          </w:p>
        </w:tc>
        <w:tc>
          <w:tcPr>
            <w:tcW w:w="7020" w:type="dxa"/>
            <w:gridSpan w:val="4"/>
            <w:tcBorders>
              <w:top w:val="nil"/>
              <w:left w:val="nil"/>
              <w:bottom w:val="nil"/>
              <w:right w:val="nil"/>
            </w:tcBorders>
          </w:tcPr>
          <w:p w14:paraId="7C6DB69C" w14:textId="77777777" w:rsidR="002C2772" w:rsidRPr="002C2772" w:rsidRDefault="002C2772" w:rsidP="002C2772">
            <w:pPr>
              <w:rPr>
                <w:rFonts w:cs="Calibri"/>
                <w:color w:val="0F0F0F"/>
              </w:rPr>
            </w:pPr>
          </w:p>
        </w:tc>
      </w:tr>
      <w:tr w:rsidR="002C2772" w:rsidRPr="002C2772" w14:paraId="3704DA3A" w14:textId="77777777" w:rsidTr="00194548">
        <w:trPr>
          <w:trHeight w:hRule="exact" w:val="256"/>
        </w:trPr>
        <w:tc>
          <w:tcPr>
            <w:tcW w:w="2340" w:type="dxa"/>
            <w:gridSpan w:val="2"/>
            <w:tcBorders>
              <w:top w:val="nil"/>
              <w:left w:val="nil"/>
              <w:bottom w:val="nil"/>
              <w:right w:val="nil"/>
            </w:tcBorders>
          </w:tcPr>
          <w:p w14:paraId="5A9CD84F" w14:textId="77777777" w:rsidR="002C2772" w:rsidRPr="002C2772" w:rsidRDefault="002C2772" w:rsidP="002C2772">
            <w:pPr>
              <w:rPr>
                <w:rFonts w:cs="Calibri"/>
                <w:b/>
                <w:bCs/>
                <w:color w:val="0F0F0F"/>
              </w:rPr>
            </w:pPr>
          </w:p>
        </w:tc>
        <w:tc>
          <w:tcPr>
            <w:tcW w:w="7020" w:type="dxa"/>
            <w:gridSpan w:val="4"/>
            <w:tcBorders>
              <w:top w:val="nil"/>
              <w:left w:val="nil"/>
              <w:bottom w:val="nil"/>
              <w:right w:val="nil"/>
            </w:tcBorders>
          </w:tcPr>
          <w:p w14:paraId="4E233068" w14:textId="77777777" w:rsidR="002C2772" w:rsidRPr="002C2772" w:rsidRDefault="002C2772" w:rsidP="002C2772">
            <w:pPr>
              <w:rPr>
                <w:rFonts w:cs="Calibri"/>
                <w:color w:val="0F0F0F"/>
              </w:rPr>
            </w:pPr>
          </w:p>
        </w:tc>
      </w:tr>
      <w:tr w:rsidR="002C2772" w:rsidRPr="002C2772" w14:paraId="0E90431C" w14:textId="77777777" w:rsidTr="00194548">
        <w:tc>
          <w:tcPr>
            <w:tcW w:w="2340" w:type="dxa"/>
            <w:gridSpan w:val="2"/>
            <w:tcBorders>
              <w:top w:val="nil"/>
              <w:left w:val="nil"/>
              <w:bottom w:val="nil"/>
              <w:right w:val="nil"/>
            </w:tcBorders>
          </w:tcPr>
          <w:p w14:paraId="5034B1BF" w14:textId="77777777" w:rsidR="002C2772" w:rsidRPr="002C2772" w:rsidRDefault="002C2772" w:rsidP="002C2772">
            <w:pPr>
              <w:rPr>
                <w:rFonts w:cs="Calibri"/>
                <w:b/>
                <w:bCs/>
                <w:color w:val="0F0F0F"/>
              </w:rPr>
            </w:pPr>
            <w:r w:rsidRPr="002C2772">
              <w:rPr>
                <w:rFonts w:cs="Calibri"/>
                <w:b/>
                <w:bCs/>
                <w:color w:val="0F0F0F"/>
              </w:rPr>
              <w:t>Overzicht attributen</w:t>
            </w:r>
          </w:p>
        </w:tc>
        <w:tc>
          <w:tcPr>
            <w:tcW w:w="7020" w:type="dxa"/>
            <w:gridSpan w:val="4"/>
            <w:tcBorders>
              <w:top w:val="nil"/>
              <w:left w:val="nil"/>
              <w:bottom w:val="nil"/>
              <w:right w:val="nil"/>
            </w:tcBorders>
          </w:tcPr>
          <w:p w14:paraId="1093BB97" w14:textId="77777777" w:rsidR="002C2772" w:rsidRPr="002C2772" w:rsidRDefault="002C2772" w:rsidP="002C2772">
            <w:pPr>
              <w:rPr>
                <w:rFonts w:cs="Calibri"/>
                <w:b/>
                <w:bCs/>
                <w:color w:val="0F0F0F"/>
              </w:rPr>
            </w:pPr>
          </w:p>
        </w:tc>
      </w:tr>
      <w:tr w:rsidR="002C2772" w:rsidRPr="002C2772" w14:paraId="76DDE79B" w14:textId="77777777" w:rsidTr="00194548">
        <w:tc>
          <w:tcPr>
            <w:tcW w:w="450" w:type="dxa"/>
            <w:tcBorders>
              <w:top w:val="nil"/>
              <w:left w:val="nil"/>
              <w:bottom w:val="nil"/>
              <w:right w:val="nil"/>
            </w:tcBorders>
          </w:tcPr>
          <w:p w14:paraId="4F6B45F0" w14:textId="77777777" w:rsidR="002C2772" w:rsidRPr="002C2772" w:rsidRDefault="002C2772" w:rsidP="002C2772">
            <w:pPr>
              <w:rPr>
                <w:rFonts w:cs="Calibri"/>
                <w:i/>
                <w:iCs/>
                <w:color w:val="0F0F0F"/>
              </w:rPr>
            </w:pPr>
            <w:bookmarkStart w:id="120" w:name="BKM_D6597F07_FB96_4f33_8FF0_47AD3AD301F0"/>
          </w:p>
        </w:tc>
        <w:tc>
          <w:tcPr>
            <w:tcW w:w="2790" w:type="dxa"/>
            <w:gridSpan w:val="2"/>
            <w:tcBorders>
              <w:top w:val="nil"/>
              <w:left w:val="nil"/>
              <w:bottom w:val="nil"/>
              <w:right w:val="nil"/>
            </w:tcBorders>
          </w:tcPr>
          <w:p w14:paraId="6166EDF0" w14:textId="77777777" w:rsidR="002C2772" w:rsidRPr="002C2772" w:rsidRDefault="002C2772" w:rsidP="002C2772">
            <w:pPr>
              <w:rPr>
                <w:rFonts w:cs="Calibri"/>
                <w:color w:val="0F0F0F"/>
              </w:rPr>
            </w:pPr>
            <w:r w:rsidRPr="002C2772">
              <w:rPr>
                <w:rFonts w:cs="Calibri"/>
                <w:i/>
                <w:iCs/>
                <w:color w:val="0F0F0F"/>
              </w:rPr>
              <w:t>Attribuutnaam</w:t>
            </w:r>
          </w:p>
        </w:tc>
        <w:tc>
          <w:tcPr>
            <w:tcW w:w="4230" w:type="dxa"/>
            <w:tcBorders>
              <w:top w:val="nil"/>
              <w:left w:val="nil"/>
              <w:bottom w:val="nil"/>
              <w:right w:val="nil"/>
            </w:tcBorders>
          </w:tcPr>
          <w:p w14:paraId="44C303A7" w14:textId="77777777" w:rsidR="002C2772" w:rsidRPr="002C2772" w:rsidRDefault="002C2772" w:rsidP="002C2772">
            <w:pPr>
              <w:rPr>
                <w:rFonts w:cs="Calibri"/>
                <w:color w:val="0F0F0F"/>
              </w:rPr>
            </w:pPr>
            <w:r w:rsidRPr="002C2772">
              <w:rPr>
                <w:rFonts w:cs="Calibri"/>
                <w:i/>
                <w:iCs/>
                <w:color w:val="0F0F0F"/>
              </w:rPr>
              <w:t>Definitie</w:t>
            </w:r>
          </w:p>
        </w:tc>
        <w:tc>
          <w:tcPr>
            <w:tcW w:w="1080" w:type="dxa"/>
            <w:tcBorders>
              <w:top w:val="nil"/>
              <w:left w:val="nil"/>
              <w:bottom w:val="nil"/>
              <w:right w:val="nil"/>
            </w:tcBorders>
          </w:tcPr>
          <w:p w14:paraId="086FF3FD" w14:textId="77777777" w:rsidR="002C2772" w:rsidRPr="002C2772" w:rsidRDefault="002C2772" w:rsidP="002C2772">
            <w:pPr>
              <w:rPr>
                <w:rFonts w:cs="Calibri"/>
                <w:color w:val="0F0F0F"/>
              </w:rPr>
            </w:pPr>
            <w:r w:rsidRPr="002C2772">
              <w:rPr>
                <w:rFonts w:cs="Calibri"/>
                <w:i/>
                <w:iCs/>
                <w:color w:val="0F0F0F"/>
              </w:rPr>
              <w:t>Formaat</w:t>
            </w:r>
          </w:p>
        </w:tc>
        <w:tc>
          <w:tcPr>
            <w:tcW w:w="810" w:type="dxa"/>
            <w:tcBorders>
              <w:top w:val="nil"/>
              <w:left w:val="nil"/>
              <w:bottom w:val="nil"/>
              <w:right w:val="nil"/>
            </w:tcBorders>
          </w:tcPr>
          <w:p w14:paraId="49EFEDFA" w14:textId="77777777" w:rsidR="002C2772" w:rsidRPr="002C2772" w:rsidRDefault="002C2772" w:rsidP="002C2772">
            <w:pPr>
              <w:rPr>
                <w:rFonts w:cs="Calibri"/>
                <w:i/>
                <w:iCs/>
                <w:color w:val="0F0F0F"/>
              </w:rPr>
            </w:pPr>
            <w:r w:rsidRPr="002C2772">
              <w:rPr>
                <w:rFonts w:cs="Calibri"/>
                <w:i/>
                <w:iCs/>
                <w:color w:val="0F0F0F"/>
              </w:rPr>
              <w:t>Kardi-</w:t>
            </w:r>
          </w:p>
          <w:p w14:paraId="14896B16" w14:textId="77777777" w:rsidR="002C2772" w:rsidRPr="002C2772" w:rsidRDefault="002C2772" w:rsidP="002C2772">
            <w:pPr>
              <w:rPr>
                <w:rFonts w:cs="Calibri"/>
                <w:color w:val="0F0F0F"/>
              </w:rPr>
            </w:pPr>
            <w:r w:rsidRPr="002C2772">
              <w:rPr>
                <w:rFonts w:cs="Calibri"/>
                <w:i/>
                <w:iCs/>
                <w:color w:val="0F0F0F"/>
              </w:rPr>
              <w:t>naliteit</w:t>
            </w:r>
          </w:p>
        </w:tc>
      </w:tr>
      <w:tr w:rsidR="002C2772" w:rsidRPr="002C2772" w14:paraId="687AD4CE" w14:textId="77777777" w:rsidTr="00194548">
        <w:tc>
          <w:tcPr>
            <w:tcW w:w="450" w:type="dxa"/>
            <w:tcBorders>
              <w:top w:val="nil"/>
              <w:left w:val="nil"/>
              <w:bottom w:val="nil"/>
              <w:right w:val="nil"/>
            </w:tcBorders>
          </w:tcPr>
          <w:p w14:paraId="3A0B237D"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585D47C1"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Kadastrale identificatie</w:t>
            </w:r>
            <w:r w:rsidRPr="002C2772">
              <w:fldChar w:fldCharType="end"/>
            </w:r>
          </w:p>
        </w:tc>
        <w:tc>
          <w:tcPr>
            <w:tcW w:w="4230" w:type="dxa"/>
            <w:tcBorders>
              <w:top w:val="nil"/>
              <w:left w:val="nil"/>
              <w:bottom w:val="nil"/>
              <w:right w:val="nil"/>
            </w:tcBorders>
          </w:tcPr>
          <w:p w14:paraId="0D968CAF"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Att.Notes</w:instrText>
            </w:r>
            <w:r w:rsidRPr="002C2772">
              <w:rPr>
                <w:color w:val="FF0000"/>
                <w:u w:val="single"/>
              </w:rPr>
              <w:fldChar w:fldCharType="separate"/>
            </w:r>
            <w:r w:rsidRPr="002C2772">
              <w:rPr>
                <w:rFonts w:cs="Calibri"/>
                <w:color w:val="FF0000"/>
                <w:u w:val="single"/>
              </w:rPr>
              <w:t>Een door het Kadaster toegekende landelijk uniek nummer aan een kadastrale onroerende zaak.</w:t>
            </w:r>
            <w:r w:rsidRPr="002C2772">
              <w:rPr>
                <w:color w:val="FF0000"/>
                <w:u w:val="single"/>
              </w:rPr>
              <w:fldChar w:fldCharType="end"/>
            </w:r>
          </w:p>
        </w:tc>
        <w:tc>
          <w:tcPr>
            <w:tcW w:w="1080" w:type="dxa"/>
            <w:tcBorders>
              <w:top w:val="nil"/>
              <w:left w:val="nil"/>
              <w:bottom w:val="nil"/>
              <w:right w:val="nil"/>
            </w:tcBorders>
          </w:tcPr>
          <w:p w14:paraId="639FD9AF"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NEN3610ID</w:t>
            </w:r>
            <w:r w:rsidRPr="002C2772">
              <w:rPr>
                <w:color w:val="FF0000"/>
                <w:u w:val="single"/>
              </w:rPr>
              <w:fldChar w:fldCharType="end"/>
            </w:r>
          </w:p>
        </w:tc>
        <w:tc>
          <w:tcPr>
            <w:tcW w:w="810" w:type="dxa"/>
            <w:tcBorders>
              <w:top w:val="nil"/>
              <w:left w:val="nil"/>
              <w:bottom w:val="nil"/>
              <w:right w:val="nil"/>
            </w:tcBorders>
          </w:tcPr>
          <w:p w14:paraId="066EECB0"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1</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20"/>
      </w:tr>
      <w:tr w:rsidR="002C2772" w:rsidRPr="002C2772" w14:paraId="003F74B9" w14:textId="77777777" w:rsidTr="00194548">
        <w:tc>
          <w:tcPr>
            <w:tcW w:w="450" w:type="dxa"/>
            <w:tcBorders>
              <w:top w:val="nil"/>
              <w:left w:val="nil"/>
              <w:bottom w:val="nil"/>
              <w:right w:val="nil"/>
            </w:tcBorders>
          </w:tcPr>
          <w:p w14:paraId="4B42DDDE" w14:textId="77777777" w:rsidR="002C2772" w:rsidRPr="002C2772" w:rsidRDefault="002C2772" w:rsidP="002C2772">
            <w:pPr>
              <w:rPr>
                <w:rFonts w:cs="Calibri"/>
                <w:color w:val="0F0F0F"/>
              </w:rPr>
            </w:pPr>
            <w:bookmarkStart w:id="121" w:name="BKM_CC0A062A_3F79_49f2_A4BC_8A665B9E5147"/>
          </w:p>
        </w:tc>
        <w:tc>
          <w:tcPr>
            <w:tcW w:w="2790" w:type="dxa"/>
            <w:gridSpan w:val="2"/>
            <w:tcBorders>
              <w:top w:val="nil"/>
              <w:left w:val="nil"/>
              <w:bottom w:val="nil"/>
              <w:right w:val="nil"/>
            </w:tcBorders>
          </w:tcPr>
          <w:p w14:paraId="5F46713A"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Att.Name</w:instrText>
            </w:r>
            <w:r w:rsidRPr="002C2772">
              <w:rPr>
                <w:color w:val="FF0000"/>
                <w:u w:val="single"/>
              </w:rPr>
              <w:fldChar w:fldCharType="separate"/>
            </w:r>
            <w:r w:rsidRPr="002C2772">
              <w:rPr>
                <w:rFonts w:cs="Calibri"/>
                <w:color w:val="FF0000"/>
                <w:u w:val="single"/>
              </w:rPr>
              <w:t>Kadastrale aanduiding</w:t>
            </w:r>
            <w:r w:rsidRPr="002C2772">
              <w:rPr>
                <w:color w:val="FF0000"/>
                <w:u w:val="single"/>
              </w:rPr>
              <w:fldChar w:fldCharType="end"/>
            </w:r>
          </w:p>
        </w:tc>
        <w:tc>
          <w:tcPr>
            <w:tcW w:w="4230" w:type="dxa"/>
            <w:tcBorders>
              <w:top w:val="nil"/>
              <w:left w:val="nil"/>
              <w:bottom w:val="nil"/>
              <w:right w:val="nil"/>
            </w:tcBorders>
          </w:tcPr>
          <w:p w14:paraId="2C72A745" w14:textId="77777777" w:rsidR="002C2772" w:rsidRPr="002C2772" w:rsidRDefault="002C2772" w:rsidP="002C2772">
            <w:pPr>
              <w:rPr>
                <w:rFonts w:cs="Calibri"/>
                <w:color w:val="FF0000"/>
                <w:u w:val="single"/>
              </w:rPr>
            </w:pPr>
            <w:r w:rsidRPr="002C2772">
              <w:rPr>
                <w:color w:val="FF0000"/>
                <w:u w:val="single"/>
              </w:rPr>
              <w:t>De unieke aanduiding van een onroerende zaak, die door het kadaster wordt vastgesteld.</w:t>
            </w:r>
          </w:p>
        </w:tc>
        <w:tc>
          <w:tcPr>
            <w:tcW w:w="1080" w:type="dxa"/>
            <w:tcBorders>
              <w:top w:val="nil"/>
              <w:left w:val="nil"/>
              <w:bottom w:val="nil"/>
              <w:right w:val="nil"/>
            </w:tcBorders>
          </w:tcPr>
          <w:p w14:paraId="4587DCCE" w14:textId="77777777" w:rsidR="002C2772" w:rsidRPr="002C2772" w:rsidRDefault="002C2772" w:rsidP="002C2772">
            <w:pPr>
              <w:rPr>
                <w:rFonts w:cs="Calibri"/>
                <w:color w:val="FF0000"/>
                <w:u w:val="single"/>
              </w:rPr>
            </w:pPr>
          </w:p>
        </w:tc>
        <w:tc>
          <w:tcPr>
            <w:tcW w:w="810" w:type="dxa"/>
            <w:tcBorders>
              <w:top w:val="nil"/>
              <w:left w:val="nil"/>
              <w:bottom w:val="nil"/>
              <w:right w:val="nil"/>
            </w:tcBorders>
          </w:tcPr>
          <w:p w14:paraId="082EA368"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1</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21"/>
      </w:tr>
      <w:tr w:rsidR="002C2772" w:rsidRPr="002C2772" w14:paraId="7346BDD5" w14:textId="77777777" w:rsidTr="00194548">
        <w:tc>
          <w:tcPr>
            <w:tcW w:w="450" w:type="dxa"/>
            <w:tcBorders>
              <w:top w:val="nil"/>
              <w:left w:val="nil"/>
              <w:bottom w:val="nil"/>
              <w:right w:val="nil"/>
            </w:tcBorders>
          </w:tcPr>
          <w:p w14:paraId="1D6D8991"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0E434789" w14:textId="77777777" w:rsidR="002C2772" w:rsidRPr="002C2772" w:rsidRDefault="002C2772" w:rsidP="002D3C61">
            <w:pPr>
              <w:widowControl w:val="0"/>
              <w:numPr>
                <w:ilvl w:val="0"/>
                <w:numId w:val="18"/>
              </w:numPr>
              <w:autoSpaceDE w:val="0"/>
              <w:autoSpaceDN w:val="0"/>
              <w:adjustRightInd w:val="0"/>
              <w:spacing w:line="240" w:lineRule="auto"/>
              <w:rPr>
                <w:color w:val="FF0000"/>
                <w:u w:val="single"/>
              </w:rPr>
            </w:pPr>
            <w:r w:rsidRPr="002C2772">
              <w:rPr>
                <w:color w:val="FF0000"/>
                <w:u w:val="single"/>
              </w:rPr>
              <w:fldChar w:fldCharType="begin" w:fldLock="1"/>
            </w:r>
            <w:r w:rsidRPr="002C2772">
              <w:rPr>
                <w:color w:val="FF0000"/>
                <w:u w:val="single"/>
              </w:rPr>
              <w:instrText>MERGEFIELD Att.Name</w:instrText>
            </w:r>
            <w:r w:rsidRPr="002C2772">
              <w:rPr>
                <w:color w:val="FF0000"/>
                <w:u w:val="single"/>
              </w:rPr>
              <w:fldChar w:fldCharType="separate"/>
            </w:r>
            <w:r w:rsidRPr="002C2772">
              <w:rPr>
                <w:color w:val="FF0000"/>
                <w:u w:val="single"/>
              </w:rPr>
              <w:t>Kadastrale gemeentecode</w:t>
            </w:r>
            <w:r w:rsidRPr="002C2772">
              <w:rPr>
                <w:color w:val="FF0000"/>
                <w:u w:val="single"/>
              </w:rPr>
              <w:fldChar w:fldCharType="end"/>
            </w:r>
          </w:p>
        </w:tc>
        <w:tc>
          <w:tcPr>
            <w:tcW w:w="4230" w:type="dxa"/>
            <w:tcBorders>
              <w:top w:val="nil"/>
              <w:left w:val="nil"/>
              <w:bottom w:val="nil"/>
              <w:right w:val="nil"/>
            </w:tcBorders>
          </w:tcPr>
          <w:p w14:paraId="461C1C0D" w14:textId="77777777" w:rsidR="002C2772" w:rsidRPr="002C2772" w:rsidRDefault="002C2772" w:rsidP="002C2772">
            <w:pPr>
              <w:rPr>
                <w:color w:val="FF0000"/>
                <w:u w:val="single"/>
              </w:rPr>
            </w:pPr>
            <w:r w:rsidRPr="002C2772">
              <w:rPr>
                <w:color w:val="FF0000"/>
                <w:u w:val="single"/>
              </w:rPr>
              <w:fldChar w:fldCharType="begin" w:fldLock="1"/>
            </w:r>
            <w:r w:rsidRPr="002C2772">
              <w:rPr>
                <w:color w:val="FF0000"/>
                <w:u w:val="single"/>
              </w:rPr>
              <w:instrText>MERGEFIELD Att.Notes</w:instrText>
            </w:r>
            <w:r w:rsidRPr="002C2772">
              <w:rPr>
                <w:color w:val="FF0000"/>
                <w:u w:val="single"/>
              </w:rPr>
              <w:fldChar w:fldCharType="separate"/>
            </w:r>
            <w:r w:rsidRPr="002C2772">
              <w:rPr>
                <w:color w:val="FF0000"/>
                <w:u w:val="single"/>
              </w:rPr>
              <w:t>AKR code voor de kadastrale gemeente</w:t>
            </w:r>
            <w:r w:rsidRPr="002C2772">
              <w:rPr>
                <w:color w:val="FF0000"/>
                <w:u w:val="single"/>
              </w:rPr>
              <w:fldChar w:fldCharType="end"/>
            </w:r>
          </w:p>
        </w:tc>
        <w:tc>
          <w:tcPr>
            <w:tcW w:w="1080" w:type="dxa"/>
            <w:tcBorders>
              <w:top w:val="nil"/>
              <w:left w:val="nil"/>
              <w:bottom w:val="nil"/>
              <w:right w:val="nil"/>
            </w:tcBorders>
          </w:tcPr>
          <w:p w14:paraId="3F6CEAED" w14:textId="77777777" w:rsidR="002C2772" w:rsidRPr="002C2772" w:rsidRDefault="002C2772" w:rsidP="002C2772">
            <w:pPr>
              <w:rPr>
                <w:color w:val="FF0000"/>
                <w:u w:val="single"/>
              </w:rPr>
            </w:pPr>
            <w:r w:rsidRPr="002C2772">
              <w:rPr>
                <w:color w:val="FF0000"/>
                <w:u w:val="single"/>
              </w:rPr>
              <w:t>AKR KADASTRALE GEMEENTE CODE</w:t>
            </w:r>
          </w:p>
        </w:tc>
        <w:tc>
          <w:tcPr>
            <w:tcW w:w="810" w:type="dxa"/>
            <w:tcBorders>
              <w:top w:val="nil"/>
              <w:left w:val="nil"/>
              <w:bottom w:val="nil"/>
              <w:right w:val="nil"/>
            </w:tcBorders>
          </w:tcPr>
          <w:p w14:paraId="507D5585" w14:textId="77777777" w:rsidR="002C2772" w:rsidRPr="002C2772" w:rsidRDefault="002C2772" w:rsidP="002C2772">
            <w:pPr>
              <w:rPr>
                <w:color w:val="FF0000"/>
                <w:u w:val="single"/>
              </w:rPr>
            </w:pPr>
            <w:r w:rsidRPr="002C2772">
              <w:rPr>
                <w:color w:val="FF0000"/>
                <w:u w:val="single"/>
              </w:rPr>
              <w:fldChar w:fldCharType="begin" w:fldLock="1"/>
            </w:r>
            <w:r w:rsidRPr="002C2772">
              <w:rPr>
                <w:color w:val="FF0000"/>
                <w:u w:val="single"/>
              </w:rPr>
              <w:instrText>MERGEFIELD Att.LowerBound</w:instrText>
            </w:r>
            <w:r w:rsidRPr="002C2772">
              <w:rPr>
                <w:color w:val="FF0000"/>
                <w:u w:val="single"/>
              </w:rPr>
              <w:fldChar w:fldCharType="separate"/>
            </w:r>
            <w:r w:rsidRPr="002C2772">
              <w:rPr>
                <w:color w:val="FF0000"/>
                <w:u w:val="single"/>
              </w:rPr>
              <w:t>1</w:t>
            </w:r>
            <w:r w:rsidRPr="002C2772">
              <w:rPr>
                <w:color w:val="FF0000"/>
                <w:u w:val="single"/>
              </w:rPr>
              <w:fldChar w:fldCharType="end"/>
            </w:r>
            <w:r w:rsidRPr="002C2772">
              <w:rPr>
                <w:color w:val="FF0000"/>
                <w:u w:val="single"/>
              </w:rPr>
              <w:t xml:space="preserve"> - </w:t>
            </w:r>
            <w:r w:rsidRPr="002C2772">
              <w:rPr>
                <w:color w:val="FF0000"/>
                <w:u w:val="single"/>
              </w:rPr>
              <w:fldChar w:fldCharType="begin" w:fldLock="1"/>
            </w:r>
            <w:r w:rsidRPr="002C2772">
              <w:rPr>
                <w:color w:val="FF0000"/>
                <w:u w:val="single"/>
              </w:rPr>
              <w:instrText>MERGEFIELD Att.UpperBound</w:instrText>
            </w:r>
            <w:r w:rsidRPr="002C2772">
              <w:rPr>
                <w:color w:val="FF0000"/>
                <w:u w:val="single"/>
              </w:rPr>
              <w:fldChar w:fldCharType="separate"/>
            </w:r>
            <w:r w:rsidRPr="002C2772">
              <w:rPr>
                <w:color w:val="FF0000"/>
                <w:u w:val="single"/>
              </w:rPr>
              <w:t>1</w:t>
            </w:r>
            <w:r w:rsidRPr="002C2772">
              <w:rPr>
                <w:color w:val="FF0000"/>
                <w:u w:val="single"/>
              </w:rPr>
              <w:fldChar w:fldCharType="end"/>
            </w:r>
          </w:p>
        </w:tc>
      </w:tr>
      <w:tr w:rsidR="002C2772" w:rsidRPr="002C2772" w14:paraId="5BDF36B9" w14:textId="77777777" w:rsidTr="00194548">
        <w:tc>
          <w:tcPr>
            <w:tcW w:w="450" w:type="dxa"/>
            <w:tcBorders>
              <w:top w:val="nil"/>
              <w:left w:val="nil"/>
              <w:bottom w:val="nil"/>
              <w:right w:val="nil"/>
            </w:tcBorders>
          </w:tcPr>
          <w:p w14:paraId="7BED9181"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63F40F40"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Perceelnummer</w:t>
            </w:r>
            <w:r w:rsidRPr="002C2772">
              <w:fldChar w:fldCharType="end"/>
            </w:r>
          </w:p>
        </w:tc>
        <w:tc>
          <w:tcPr>
            <w:tcW w:w="4230" w:type="dxa"/>
            <w:tcBorders>
              <w:top w:val="nil"/>
              <w:left w:val="nil"/>
              <w:bottom w:val="nil"/>
              <w:right w:val="nil"/>
            </w:tcBorders>
          </w:tcPr>
          <w:p w14:paraId="24FA012A"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 xml:space="preserve">Het perceelnummer dat een geheel perceel of een complex uniek identificeert binnen de sectie. </w:t>
            </w:r>
            <w:r w:rsidRPr="002C2772">
              <w:fldChar w:fldCharType="end"/>
            </w:r>
          </w:p>
        </w:tc>
        <w:tc>
          <w:tcPr>
            <w:tcW w:w="1080" w:type="dxa"/>
            <w:tcBorders>
              <w:top w:val="nil"/>
              <w:left w:val="nil"/>
              <w:bottom w:val="nil"/>
              <w:right w:val="nil"/>
            </w:tcBorders>
          </w:tcPr>
          <w:p w14:paraId="260B65DA" w14:textId="77777777" w:rsidR="002C2772" w:rsidRPr="002C2772" w:rsidRDefault="002C2772" w:rsidP="002C2772">
            <w:pPr>
              <w:rPr>
                <w:u w:val="single"/>
              </w:rPr>
            </w:pPr>
            <w:r w:rsidRPr="002C2772">
              <w:rPr>
                <w:color w:val="FF0000"/>
                <w:u w:val="single"/>
              </w:rPr>
              <w:fldChar w:fldCharType="begin" w:fldLock="1"/>
            </w:r>
            <w:r w:rsidRPr="002C2772">
              <w:rPr>
                <w:color w:val="FF0000"/>
                <w:u w:val="single"/>
              </w:rPr>
              <w:instrText>MERGEFIELD Att.Type</w:instrText>
            </w:r>
            <w:r w:rsidRPr="002C2772">
              <w:rPr>
                <w:color w:val="FF0000"/>
                <w:u w:val="single"/>
              </w:rPr>
              <w:fldChar w:fldCharType="separate"/>
            </w:r>
            <w:r w:rsidRPr="002C2772">
              <w:rPr>
                <w:color w:val="FF0000"/>
                <w:u w:val="single"/>
              </w:rPr>
              <w:t>N5</w:t>
            </w:r>
            <w:r w:rsidRPr="002C2772">
              <w:rPr>
                <w:color w:val="FF0000"/>
                <w:u w:val="single"/>
              </w:rPr>
              <w:fldChar w:fldCharType="end"/>
            </w:r>
          </w:p>
        </w:tc>
        <w:tc>
          <w:tcPr>
            <w:tcW w:w="810" w:type="dxa"/>
            <w:tcBorders>
              <w:top w:val="nil"/>
              <w:left w:val="nil"/>
              <w:bottom w:val="nil"/>
              <w:right w:val="nil"/>
            </w:tcBorders>
          </w:tcPr>
          <w:p w14:paraId="1E4F1B83"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1</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71EF4470" w14:textId="77777777" w:rsidTr="00194548">
        <w:tc>
          <w:tcPr>
            <w:tcW w:w="450" w:type="dxa"/>
            <w:tcBorders>
              <w:top w:val="nil"/>
              <w:left w:val="nil"/>
              <w:bottom w:val="nil"/>
              <w:right w:val="nil"/>
            </w:tcBorders>
          </w:tcPr>
          <w:p w14:paraId="1D4331A6"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35D469FF"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Sectie</w:t>
            </w:r>
            <w:r w:rsidRPr="002C2772">
              <w:fldChar w:fldCharType="end"/>
            </w:r>
          </w:p>
        </w:tc>
        <w:tc>
          <w:tcPr>
            <w:tcW w:w="4230" w:type="dxa"/>
            <w:tcBorders>
              <w:top w:val="nil"/>
              <w:left w:val="nil"/>
              <w:bottom w:val="nil"/>
              <w:right w:val="nil"/>
            </w:tcBorders>
          </w:tcPr>
          <w:p w14:paraId="30F33A6C"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 xml:space="preserve">De sectie die de sectie binnen de kadastrale gemeente uniek identificeert. </w:t>
            </w:r>
            <w:r w:rsidRPr="002C2772">
              <w:fldChar w:fldCharType="end"/>
            </w:r>
          </w:p>
        </w:tc>
        <w:tc>
          <w:tcPr>
            <w:tcW w:w="1080" w:type="dxa"/>
            <w:tcBorders>
              <w:top w:val="nil"/>
              <w:left w:val="nil"/>
              <w:bottom w:val="nil"/>
              <w:right w:val="nil"/>
            </w:tcBorders>
          </w:tcPr>
          <w:p w14:paraId="7E151274" w14:textId="77777777" w:rsidR="002C2772" w:rsidRPr="002C2772" w:rsidRDefault="002C2772" w:rsidP="002C2772">
            <w:pPr>
              <w:rPr>
                <w:u w:val="single"/>
              </w:rPr>
            </w:pPr>
            <w:r w:rsidRPr="002C2772">
              <w:rPr>
                <w:color w:val="FF0000"/>
                <w:u w:val="single"/>
              </w:rPr>
              <w:fldChar w:fldCharType="begin" w:fldLock="1"/>
            </w:r>
            <w:r w:rsidRPr="002C2772">
              <w:rPr>
                <w:color w:val="FF0000"/>
                <w:u w:val="single"/>
              </w:rPr>
              <w:instrText>MERGEFIELD Att.Type</w:instrText>
            </w:r>
            <w:r w:rsidRPr="002C2772">
              <w:rPr>
                <w:color w:val="FF0000"/>
                <w:u w:val="single"/>
              </w:rPr>
              <w:fldChar w:fldCharType="separate"/>
            </w:r>
            <w:r w:rsidRPr="002C2772">
              <w:rPr>
                <w:color w:val="FF0000"/>
                <w:u w:val="single"/>
              </w:rPr>
              <w:t>AN2</w:t>
            </w:r>
            <w:r w:rsidRPr="002C2772">
              <w:rPr>
                <w:color w:val="FF0000"/>
                <w:u w:val="single"/>
              </w:rPr>
              <w:fldChar w:fldCharType="end"/>
            </w:r>
          </w:p>
        </w:tc>
        <w:tc>
          <w:tcPr>
            <w:tcW w:w="810" w:type="dxa"/>
            <w:tcBorders>
              <w:top w:val="nil"/>
              <w:left w:val="nil"/>
              <w:bottom w:val="nil"/>
              <w:right w:val="nil"/>
            </w:tcBorders>
          </w:tcPr>
          <w:p w14:paraId="0971E873"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1</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13D00407" w14:textId="77777777" w:rsidTr="00194548">
        <w:tc>
          <w:tcPr>
            <w:tcW w:w="450" w:type="dxa"/>
            <w:tcBorders>
              <w:top w:val="nil"/>
              <w:left w:val="nil"/>
              <w:bottom w:val="nil"/>
              <w:right w:val="nil"/>
            </w:tcBorders>
          </w:tcPr>
          <w:p w14:paraId="03217387"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3559B8D1" w14:textId="77777777" w:rsidR="002C2772" w:rsidRPr="002C2772" w:rsidRDefault="002C2772" w:rsidP="002D3C61">
            <w:pPr>
              <w:widowControl w:val="0"/>
              <w:numPr>
                <w:ilvl w:val="0"/>
                <w:numId w:val="18"/>
              </w:numPr>
              <w:autoSpaceDE w:val="0"/>
              <w:autoSpaceDN w:val="0"/>
              <w:adjustRightInd w:val="0"/>
              <w:spacing w:line="240" w:lineRule="auto"/>
              <w:rPr>
                <w:u w:val="single"/>
              </w:rPr>
            </w:pPr>
            <w:r w:rsidRPr="002C2772">
              <w:rPr>
                <w:color w:val="FF0000"/>
                <w:u w:val="single"/>
              </w:rPr>
              <w:fldChar w:fldCharType="begin" w:fldLock="1"/>
            </w:r>
            <w:r w:rsidRPr="002C2772">
              <w:rPr>
                <w:color w:val="FF0000"/>
                <w:u w:val="single"/>
              </w:rPr>
              <w:instrText>MERGEFIELD Att.Name</w:instrText>
            </w:r>
            <w:r w:rsidRPr="002C2772">
              <w:rPr>
                <w:color w:val="FF0000"/>
                <w:u w:val="single"/>
              </w:rPr>
              <w:fldChar w:fldCharType="separate"/>
            </w:r>
            <w:r w:rsidRPr="002C2772">
              <w:rPr>
                <w:color w:val="FF0000"/>
                <w:u w:val="single"/>
              </w:rPr>
              <w:t>Appartementsrechtvolgnummer</w:t>
            </w:r>
            <w:r w:rsidRPr="002C2772">
              <w:rPr>
                <w:color w:val="FF0000"/>
                <w:u w:val="single"/>
              </w:rPr>
              <w:fldChar w:fldCharType="end"/>
            </w:r>
          </w:p>
        </w:tc>
        <w:tc>
          <w:tcPr>
            <w:tcW w:w="4230" w:type="dxa"/>
            <w:tcBorders>
              <w:top w:val="nil"/>
              <w:left w:val="nil"/>
              <w:bottom w:val="nil"/>
              <w:right w:val="nil"/>
            </w:tcBorders>
          </w:tcPr>
          <w:p w14:paraId="4E13FB4D"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Nummer dat het kadastraal object uniek identificeert als een appartementsrecht binnen het complex.</w:t>
            </w:r>
            <w:r w:rsidRPr="002C2772">
              <w:fldChar w:fldCharType="end"/>
            </w:r>
          </w:p>
        </w:tc>
        <w:tc>
          <w:tcPr>
            <w:tcW w:w="1080" w:type="dxa"/>
            <w:tcBorders>
              <w:top w:val="nil"/>
              <w:left w:val="nil"/>
              <w:bottom w:val="nil"/>
              <w:right w:val="nil"/>
            </w:tcBorders>
          </w:tcPr>
          <w:p w14:paraId="6F9C8D7D" w14:textId="77777777" w:rsidR="002C2772" w:rsidRPr="002C2772" w:rsidRDefault="002C2772" w:rsidP="002C2772">
            <w:pPr>
              <w:rPr>
                <w:u w:val="single"/>
              </w:rPr>
            </w:pPr>
            <w:r w:rsidRPr="002C2772">
              <w:rPr>
                <w:color w:val="FF0000"/>
                <w:u w:val="single"/>
              </w:rPr>
              <w:fldChar w:fldCharType="begin" w:fldLock="1"/>
            </w:r>
            <w:r w:rsidRPr="002C2772">
              <w:rPr>
                <w:color w:val="FF0000"/>
                <w:u w:val="single"/>
              </w:rPr>
              <w:instrText>MERGEFIELD Att.Type</w:instrText>
            </w:r>
            <w:r w:rsidRPr="002C2772">
              <w:rPr>
                <w:color w:val="FF0000"/>
                <w:u w:val="single"/>
              </w:rPr>
              <w:fldChar w:fldCharType="separate"/>
            </w:r>
            <w:r w:rsidRPr="002C2772">
              <w:rPr>
                <w:color w:val="FF0000"/>
                <w:u w:val="single"/>
              </w:rPr>
              <w:t>N4</w:t>
            </w:r>
            <w:r w:rsidRPr="002C2772">
              <w:rPr>
                <w:color w:val="FF0000"/>
                <w:u w:val="single"/>
              </w:rPr>
              <w:fldChar w:fldCharType="end"/>
            </w:r>
          </w:p>
        </w:tc>
        <w:tc>
          <w:tcPr>
            <w:tcW w:w="810" w:type="dxa"/>
            <w:tcBorders>
              <w:top w:val="nil"/>
              <w:left w:val="nil"/>
              <w:bottom w:val="nil"/>
              <w:right w:val="nil"/>
            </w:tcBorders>
          </w:tcPr>
          <w:p w14:paraId="63ECF06A"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0</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38C77B69" w14:textId="77777777" w:rsidTr="00194548">
        <w:tc>
          <w:tcPr>
            <w:tcW w:w="450" w:type="dxa"/>
            <w:tcBorders>
              <w:top w:val="nil"/>
              <w:left w:val="nil"/>
              <w:bottom w:val="nil"/>
              <w:right w:val="nil"/>
            </w:tcBorders>
          </w:tcPr>
          <w:p w14:paraId="2E373B23" w14:textId="77777777" w:rsidR="002C2772" w:rsidRPr="002C2772" w:rsidRDefault="002C2772" w:rsidP="002C2772">
            <w:pPr>
              <w:rPr>
                <w:rFonts w:cs="Calibri"/>
                <w:color w:val="0F0F0F"/>
              </w:rPr>
            </w:pPr>
            <w:bookmarkStart w:id="122" w:name="BKM_B22181E2_917B_48d4_B426_68508E07AC8E"/>
          </w:p>
        </w:tc>
        <w:tc>
          <w:tcPr>
            <w:tcW w:w="2790" w:type="dxa"/>
            <w:gridSpan w:val="2"/>
            <w:tcBorders>
              <w:top w:val="nil"/>
              <w:left w:val="nil"/>
              <w:bottom w:val="nil"/>
              <w:right w:val="nil"/>
            </w:tcBorders>
          </w:tcPr>
          <w:p w14:paraId="17E48934"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Att.Name</w:instrText>
            </w:r>
            <w:r w:rsidRPr="002C2772">
              <w:rPr>
                <w:color w:val="FF0000"/>
                <w:u w:val="single"/>
              </w:rPr>
              <w:fldChar w:fldCharType="separate"/>
            </w:r>
            <w:r w:rsidRPr="002C2772">
              <w:rPr>
                <w:rFonts w:cs="Calibri"/>
                <w:color w:val="FF0000"/>
                <w:u w:val="single"/>
              </w:rPr>
              <w:t>Kadastrale gemeente</w:t>
            </w:r>
            <w:r w:rsidRPr="002C2772">
              <w:rPr>
                <w:color w:val="FF0000"/>
                <w:u w:val="single"/>
              </w:rPr>
              <w:fldChar w:fldCharType="end"/>
            </w:r>
          </w:p>
        </w:tc>
        <w:tc>
          <w:tcPr>
            <w:tcW w:w="4230" w:type="dxa"/>
            <w:tcBorders>
              <w:top w:val="nil"/>
              <w:left w:val="nil"/>
              <w:bottom w:val="nil"/>
              <w:right w:val="nil"/>
            </w:tcBorders>
          </w:tcPr>
          <w:p w14:paraId="3570616A"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Att.Notes</w:instrText>
            </w:r>
            <w:r w:rsidRPr="002C2772">
              <w:rPr>
                <w:color w:val="FF0000"/>
                <w:u w:val="single"/>
              </w:rPr>
              <w:fldChar w:fldCharType="end"/>
            </w:r>
            <w:r w:rsidRPr="002C2772">
              <w:rPr>
                <w:rFonts w:cs="Calibri"/>
                <w:color w:val="FF0000"/>
                <w:u w:val="single"/>
              </w:rPr>
              <w:t>De   KADASTRALE   GEMEENTE   waarin   de   KADASTRALE</w:t>
            </w:r>
          </w:p>
          <w:p w14:paraId="3355EAF6" w14:textId="77777777" w:rsidR="002C2772" w:rsidRPr="002C2772" w:rsidRDefault="002C2772" w:rsidP="002C2772">
            <w:pPr>
              <w:rPr>
                <w:rFonts w:cs="Calibri"/>
                <w:color w:val="FF0000"/>
                <w:u w:val="single"/>
              </w:rPr>
            </w:pPr>
            <w:r w:rsidRPr="002C2772">
              <w:rPr>
                <w:rFonts w:cs="Calibri"/>
                <w:color w:val="FF0000"/>
                <w:u w:val="single"/>
              </w:rPr>
              <w:t>ONROERENDE ZAAK gelegen is.</w:t>
            </w:r>
          </w:p>
        </w:tc>
        <w:tc>
          <w:tcPr>
            <w:tcW w:w="1080" w:type="dxa"/>
            <w:tcBorders>
              <w:top w:val="nil"/>
              <w:left w:val="nil"/>
              <w:bottom w:val="nil"/>
              <w:right w:val="nil"/>
            </w:tcBorders>
          </w:tcPr>
          <w:p w14:paraId="0223B5D7"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Att.Type</w:instrText>
            </w:r>
            <w:r w:rsidRPr="002C2772">
              <w:rPr>
                <w:color w:val="FF0000"/>
                <w:u w:val="single"/>
              </w:rPr>
              <w:fldChar w:fldCharType="separate"/>
            </w:r>
            <w:r w:rsidRPr="002C2772">
              <w:rPr>
                <w:rFonts w:cs="Calibri"/>
                <w:color w:val="FF0000"/>
                <w:u w:val="single"/>
              </w:rPr>
              <w:t>KADASTRALE GEMEENTE</w:t>
            </w:r>
            <w:r w:rsidRPr="002C2772">
              <w:rPr>
                <w:color w:val="FF0000"/>
                <w:u w:val="single"/>
              </w:rPr>
              <w:fldChar w:fldCharType="end"/>
            </w:r>
          </w:p>
        </w:tc>
        <w:tc>
          <w:tcPr>
            <w:tcW w:w="810" w:type="dxa"/>
            <w:tcBorders>
              <w:top w:val="nil"/>
              <w:left w:val="nil"/>
              <w:bottom w:val="nil"/>
              <w:right w:val="nil"/>
            </w:tcBorders>
          </w:tcPr>
          <w:p w14:paraId="2F039DBF" w14:textId="77777777" w:rsidR="002C2772" w:rsidRPr="002C2772" w:rsidRDefault="002C2772" w:rsidP="002C2772">
            <w:pPr>
              <w:rPr>
                <w:rFonts w:cs="Calibri"/>
                <w:color w:val="FF0000"/>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1</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1</w:t>
            </w:r>
            <w:r w:rsidRPr="002C2772">
              <w:rPr>
                <w:rFonts w:cs="Calibri"/>
                <w:color w:val="FF0000"/>
                <w:u w:val="single"/>
              </w:rPr>
              <w:fldChar w:fldCharType="end"/>
            </w:r>
          </w:p>
        </w:tc>
        <w:bookmarkEnd w:id="122"/>
      </w:tr>
      <w:tr w:rsidR="002C2772" w:rsidRPr="002C2772" w14:paraId="4384AE01" w14:textId="77777777" w:rsidTr="00194548">
        <w:tc>
          <w:tcPr>
            <w:tcW w:w="450" w:type="dxa"/>
            <w:tcBorders>
              <w:top w:val="nil"/>
              <w:left w:val="nil"/>
              <w:bottom w:val="nil"/>
              <w:right w:val="nil"/>
            </w:tcBorders>
          </w:tcPr>
          <w:p w14:paraId="57D63F83" w14:textId="77777777" w:rsidR="002C2772" w:rsidRPr="002C2772" w:rsidRDefault="002C2772" w:rsidP="002C2772">
            <w:pPr>
              <w:rPr>
                <w:rFonts w:cs="Calibri"/>
                <w:color w:val="0F0F0F"/>
              </w:rPr>
            </w:pPr>
            <w:bookmarkStart w:id="123" w:name="BKM_A6559DE2_5AAA_4113_991E_AA34604D234E"/>
          </w:p>
        </w:tc>
        <w:tc>
          <w:tcPr>
            <w:tcW w:w="2790" w:type="dxa"/>
            <w:gridSpan w:val="2"/>
            <w:tcBorders>
              <w:top w:val="nil"/>
              <w:left w:val="nil"/>
              <w:bottom w:val="nil"/>
              <w:right w:val="nil"/>
            </w:tcBorders>
          </w:tcPr>
          <w:p w14:paraId="514F72A9"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Aard cultuur onbebouwd</w:t>
            </w:r>
            <w:r w:rsidRPr="002C2772">
              <w:fldChar w:fldCharType="end"/>
            </w:r>
          </w:p>
        </w:tc>
        <w:tc>
          <w:tcPr>
            <w:tcW w:w="4230" w:type="dxa"/>
            <w:tcBorders>
              <w:top w:val="nil"/>
              <w:left w:val="nil"/>
              <w:bottom w:val="nil"/>
              <w:right w:val="nil"/>
            </w:tcBorders>
          </w:tcPr>
          <w:p w14:paraId="6FEE90B6"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Een aanduiding voor de soort cultuur van het onbebouwde gedeelte van de onroerende zaak.</w:t>
            </w:r>
            <w:r w:rsidRPr="002C2772">
              <w:fldChar w:fldCharType="end"/>
            </w:r>
          </w:p>
        </w:tc>
        <w:tc>
          <w:tcPr>
            <w:tcW w:w="1080" w:type="dxa"/>
            <w:tcBorders>
              <w:top w:val="nil"/>
              <w:left w:val="nil"/>
              <w:bottom w:val="nil"/>
              <w:right w:val="nil"/>
            </w:tcBorders>
          </w:tcPr>
          <w:p w14:paraId="2E3295B9" w14:textId="77777777" w:rsidR="002C2772" w:rsidRPr="002C2772" w:rsidRDefault="002C2772" w:rsidP="002C2772">
            <w:pPr>
              <w:rPr>
                <w:rFonts w:cs="Calibri"/>
                <w:u w:val="single"/>
              </w:rPr>
            </w:pPr>
            <w:r w:rsidRPr="002C2772">
              <w:rPr>
                <w:color w:val="FF0000"/>
                <w:u w:val="single"/>
              </w:rPr>
              <w:t>CULTUURCODE ONBEBOUWD</w:t>
            </w:r>
          </w:p>
        </w:tc>
        <w:tc>
          <w:tcPr>
            <w:tcW w:w="810" w:type="dxa"/>
            <w:tcBorders>
              <w:top w:val="nil"/>
              <w:left w:val="nil"/>
              <w:bottom w:val="nil"/>
              <w:right w:val="nil"/>
            </w:tcBorders>
          </w:tcPr>
          <w:p w14:paraId="65A69A92"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0</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23"/>
      </w:tr>
      <w:tr w:rsidR="002C2772" w:rsidRPr="002C2772" w14:paraId="3496ECB6" w14:textId="77777777" w:rsidTr="00194548">
        <w:tc>
          <w:tcPr>
            <w:tcW w:w="450" w:type="dxa"/>
            <w:tcBorders>
              <w:top w:val="nil"/>
              <w:left w:val="nil"/>
              <w:bottom w:val="nil"/>
              <w:right w:val="nil"/>
            </w:tcBorders>
          </w:tcPr>
          <w:p w14:paraId="54142378" w14:textId="77777777" w:rsidR="002C2772" w:rsidRPr="002C2772" w:rsidRDefault="002C2772" w:rsidP="002C2772">
            <w:pPr>
              <w:rPr>
                <w:rFonts w:cs="Calibri"/>
                <w:color w:val="0F0F0F"/>
              </w:rPr>
            </w:pPr>
            <w:bookmarkStart w:id="124" w:name="BKM_97224172_CDB9_4b33_871F_DC46E948AC96"/>
          </w:p>
        </w:tc>
        <w:tc>
          <w:tcPr>
            <w:tcW w:w="2790" w:type="dxa"/>
            <w:gridSpan w:val="2"/>
            <w:tcBorders>
              <w:top w:val="nil"/>
              <w:left w:val="nil"/>
              <w:bottom w:val="nil"/>
              <w:right w:val="nil"/>
            </w:tcBorders>
          </w:tcPr>
          <w:p w14:paraId="23A19AE5"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Koopsom</w:t>
            </w:r>
            <w:r w:rsidRPr="002C2772">
              <w:fldChar w:fldCharType="end"/>
            </w:r>
          </w:p>
        </w:tc>
        <w:tc>
          <w:tcPr>
            <w:tcW w:w="4230" w:type="dxa"/>
            <w:tcBorders>
              <w:top w:val="nil"/>
              <w:left w:val="nil"/>
              <w:bottom w:val="nil"/>
              <w:right w:val="nil"/>
            </w:tcBorders>
          </w:tcPr>
          <w:p w14:paraId="09C0170A" w14:textId="77777777" w:rsidR="002C2772" w:rsidRPr="002C2772" w:rsidRDefault="002C2772" w:rsidP="002C2772">
            <w:pPr>
              <w:rPr>
                <w:rFonts w:cs="Segoe UI"/>
              </w:rPr>
            </w:pPr>
            <w:r w:rsidRPr="002C2772">
              <w:rPr>
                <w:rFonts w:cs="Segoe UI"/>
              </w:rPr>
              <w:t xml:space="preserve">Het in een ter inschrijving aangeboden stuk vermelde bedrag, waarvoor één of meer onroerende zaken zijn verkregen alsmede het koopjaar en een indicator of het </w:t>
            </w:r>
            <w:r w:rsidRPr="002C2772">
              <w:rPr>
                <w:rFonts w:cs="Segoe UI"/>
              </w:rPr>
              <w:lastRenderedPageBreak/>
              <w:t>meerdere onroerende goederen betreft.</w:t>
            </w:r>
          </w:p>
          <w:p w14:paraId="294097ED" w14:textId="77777777" w:rsidR="002C2772" w:rsidRPr="002C2772" w:rsidRDefault="002C2772" w:rsidP="002C2772">
            <w:pPr>
              <w:rPr>
                <w:rFonts w:cs="Calibri"/>
                <w:color w:val="0F0F0F"/>
              </w:rPr>
            </w:pPr>
          </w:p>
        </w:tc>
        <w:tc>
          <w:tcPr>
            <w:tcW w:w="1080" w:type="dxa"/>
            <w:tcBorders>
              <w:top w:val="nil"/>
              <w:left w:val="nil"/>
              <w:bottom w:val="nil"/>
              <w:right w:val="nil"/>
            </w:tcBorders>
          </w:tcPr>
          <w:p w14:paraId="2E1128E7" w14:textId="77777777" w:rsidR="002C2772" w:rsidRPr="002C2772" w:rsidRDefault="002C2772" w:rsidP="002C2772">
            <w:pPr>
              <w:rPr>
                <w:rFonts w:cs="Calibri"/>
              </w:rPr>
            </w:pPr>
          </w:p>
        </w:tc>
        <w:tc>
          <w:tcPr>
            <w:tcW w:w="810" w:type="dxa"/>
            <w:tcBorders>
              <w:top w:val="nil"/>
              <w:left w:val="nil"/>
              <w:bottom w:val="nil"/>
              <w:right w:val="nil"/>
            </w:tcBorders>
          </w:tcPr>
          <w:p w14:paraId="635AFC89"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0</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24"/>
      </w:tr>
      <w:tr w:rsidR="002C2772" w:rsidRPr="002C2772" w14:paraId="6CB1FAA0" w14:textId="77777777" w:rsidTr="00194548">
        <w:tc>
          <w:tcPr>
            <w:tcW w:w="450" w:type="dxa"/>
            <w:tcBorders>
              <w:top w:val="nil"/>
              <w:left w:val="nil"/>
              <w:bottom w:val="nil"/>
              <w:right w:val="nil"/>
            </w:tcBorders>
          </w:tcPr>
          <w:p w14:paraId="1D03CCE6"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35D851AC"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Valutasoort</w:t>
            </w:r>
            <w:r w:rsidRPr="002C2772">
              <w:fldChar w:fldCharType="end"/>
            </w:r>
          </w:p>
        </w:tc>
        <w:tc>
          <w:tcPr>
            <w:tcW w:w="4230" w:type="dxa"/>
            <w:tcBorders>
              <w:top w:val="nil"/>
              <w:left w:val="nil"/>
              <w:bottom w:val="nil"/>
              <w:right w:val="nil"/>
            </w:tcBorders>
          </w:tcPr>
          <w:p w14:paraId="46C1FD37"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Aanduiding van de valutasoort</w:t>
            </w:r>
            <w:r w:rsidRPr="002C2772">
              <w:fldChar w:fldCharType="end"/>
            </w:r>
          </w:p>
        </w:tc>
        <w:tc>
          <w:tcPr>
            <w:tcW w:w="1080" w:type="dxa"/>
            <w:tcBorders>
              <w:top w:val="nil"/>
              <w:left w:val="nil"/>
              <w:bottom w:val="nil"/>
              <w:right w:val="nil"/>
            </w:tcBorders>
          </w:tcPr>
          <w:p w14:paraId="1B1BF6A2" w14:textId="77777777" w:rsidR="002C2772" w:rsidRPr="002C2772" w:rsidRDefault="002C2772" w:rsidP="002C2772">
            <w:pPr>
              <w:rPr>
                <w:u w:val="single"/>
              </w:rPr>
            </w:pPr>
            <w:r w:rsidRPr="002C2772">
              <w:rPr>
                <w:color w:val="FF0000"/>
                <w:u w:val="single"/>
              </w:rPr>
              <w:fldChar w:fldCharType="begin" w:fldLock="1"/>
            </w:r>
            <w:r w:rsidRPr="002C2772">
              <w:rPr>
                <w:color w:val="FF0000"/>
                <w:u w:val="single"/>
              </w:rPr>
              <w:instrText>MERGEFIELD Att.Type</w:instrText>
            </w:r>
            <w:r w:rsidRPr="002C2772">
              <w:rPr>
                <w:color w:val="FF0000"/>
                <w:u w:val="single"/>
              </w:rPr>
              <w:fldChar w:fldCharType="separate"/>
            </w:r>
            <w:r w:rsidRPr="002C2772">
              <w:rPr>
                <w:color w:val="FF0000"/>
                <w:u w:val="single"/>
              </w:rPr>
              <w:t>VALUTASOORT</w:t>
            </w:r>
            <w:r w:rsidRPr="002C2772">
              <w:rPr>
                <w:color w:val="FF0000"/>
                <w:u w:val="single"/>
              </w:rPr>
              <w:fldChar w:fldCharType="end"/>
            </w:r>
          </w:p>
        </w:tc>
        <w:tc>
          <w:tcPr>
            <w:tcW w:w="810" w:type="dxa"/>
            <w:tcBorders>
              <w:top w:val="nil"/>
              <w:left w:val="nil"/>
              <w:bottom w:val="nil"/>
              <w:right w:val="nil"/>
            </w:tcBorders>
          </w:tcPr>
          <w:p w14:paraId="1AD15B8D"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1</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1F716080" w14:textId="77777777" w:rsidTr="00194548">
        <w:tc>
          <w:tcPr>
            <w:tcW w:w="450" w:type="dxa"/>
            <w:tcBorders>
              <w:top w:val="nil"/>
              <w:left w:val="nil"/>
              <w:bottom w:val="nil"/>
              <w:right w:val="nil"/>
            </w:tcBorders>
          </w:tcPr>
          <w:p w14:paraId="02E8B421"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34530DF6"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Bedrag</w:t>
            </w:r>
            <w:r w:rsidRPr="002C2772">
              <w:fldChar w:fldCharType="end"/>
            </w:r>
          </w:p>
        </w:tc>
        <w:tc>
          <w:tcPr>
            <w:tcW w:w="4230" w:type="dxa"/>
            <w:tcBorders>
              <w:top w:val="nil"/>
              <w:left w:val="nil"/>
              <w:bottom w:val="nil"/>
              <w:right w:val="nil"/>
            </w:tcBorders>
          </w:tcPr>
          <w:p w14:paraId="714B6424"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 xml:space="preserve">Het in een ter inschrijving aangeboden stuk vermelde bedrag, waarvoor 1 of meer onroerende zaken zijn verkregen. </w:t>
            </w:r>
            <w:r w:rsidRPr="002C2772">
              <w:fldChar w:fldCharType="end"/>
            </w:r>
          </w:p>
        </w:tc>
        <w:tc>
          <w:tcPr>
            <w:tcW w:w="1080" w:type="dxa"/>
            <w:tcBorders>
              <w:top w:val="nil"/>
              <w:left w:val="nil"/>
              <w:bottom w:val="nil"/>
              <w:right w:val="nil"/>
            </w:tcBorders>
          </w:tcPr>
          <w:p w14:paraId="744DBEBF" w14:textId="77777777" w:rsidR="002C2772" w:rsidRPr="002C2772" w:rsidRDefault="002C2772" w:rsidP="002C2772">
            <w:pPr>
              <w:rPr>
                <w:color w:val="FF0000"/>
                <w:u w:val="single"/>
              </w:rPr>
            </w:pPr>
            <w:r w:rsidRPr="002C2772">
              <w:rPr>
                <w:color w:val="FF0000"/>
                <w:u w:val="single"/>
              </w:rPr>
              <w:fldChar w:fldCharType="begin" w:fldLock="1"/>
            </w:r>
            <w:r w:rsidRPr="002C2772">
              <w:rPr>
                <w:color w:val="FF0000"/>
                <w:u w:val="single"/>
              </w:rPr>
              <w:instrText>MERGEFIELD Att.Type</w:instrText>
            </w:r>
            <w:r w:rsidRPr="002C2772">
              <w:rPr>
                <w:color w:val="FF0000"/>
                <w:u w:val="single"/>
              </w:rPr>
              <w:fldChar w:fldCharType="separate"/>
            </w:r>
            <w:r w:rsidRPr="002C2772">
              <w:rPr>
                <w:color w:val="FF0000"/>
                <w:u w:val="single"/>
              </w:rPr>
              <w:t>N20.2</w:t>
            </w:r>
            <w:r w:rsidRPr="002C2772">
              <w:rPr>
                <w:color w:val="FF0000"/>
                <w:u w:val="single"/>
              </w:rPr>
              <w:fldChar w:fldCharType="end"/>
            </w:r>
          </w:p>
        </w:tc>
        <w:tc>
          <w:tcPr>
            <w:tcW w:w="810" w:type="dxa"/>
            <w:tcBorders>
              <w:top w:val="nil"/>
              <w:left w:val="nil"/>
              <w:bottom w:val="nil"/>
              <w:right w:val="nil"/>
            </w:tcBorders>
          </w:tcPr>
          <w:p w14:paraId="659BA763"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1</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36DE320C" w14:textId="77777777" w:rsidTr="00194548">
        <w:tc>
          <w:tcPr>
            <w:tcW w:w="450" w:type="dxa"/>
            <w:tcBorders>
              <w:top w:val="nil"/>
              <w:left w:val="nil"/>
              <w:bottom w:val="nil"/>
              <w:right w:val="nil"/>
            </w:tcBorders>
          </w:tcPr>
          <w:p w14:paraId="5B8FD8AD"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38785E4F"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Koopjaar</w:t>
            </w:r>
            <w:r w:rsidRPr="002C2772">
              <w:fldChar w:fldCharType="end"/>
            </w:r>
          </w:p>
        </w:tc>
        <w:tc>
          <w:tcPr>
            <w:tcW w:w="4230" w:type="dxa"/>
            <w:tcBorders>
              <w:top w:val="nil"/>
              <w:left w:val="nil"/>
              <w:bottom w:val="nil"/>
              <w:right w:val="nil"/>
            </w:tcBorders>
          </w:tcPr>
          <w:p w14:paraId="7CC6C108"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 xml:space="preserve">Het jaar waarin het belangrijkste recht van het kadastraal object is verkregen. </w:t>
            </w:r>
            <w:r w:rsidRPr="002C2772">
              <w:fldChar w:fldCharType="end"/>
            </w:r>
          </w:p>
        </w:tc>
        <w:tc>
          <w:tcPr>
            <w:tcW w:w="1080" w:type="dxa"/>
            <w:tcBorders>
              <w:top w:val="nil"/>
              <w:left w:val="nil"/>
              <w:bottom w:val="nil"/>
              <w:right w:val="nil"/>
            </w:tcBorders>
          </w:tcPr>
          <w:p w14:paraId="6FE842EB"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Att.Type</w:instrText>
            </w:r>
            <w:r w:rsidRPr="002C2772">
              <w:fldChar w:fldCharType="separate"/>
            </w:r>
            <w:r w:rsidRPr="002C2772">
              <w:rPr>
                <w:color w:val="0F0F0F"/>
              </w:rPr>
              <w:t>Jaar</w:t>
            </w:r>
            <w:r w:rsidRPr="002C2772">
              <w:fldChar w:fldCharType="end"/>
            </w:r>
          </w:p>
        </w:tc>
        <w:tc>
          <w:tcPr>
            <w:tcW w:w="810" w:type="dxa"/>
            <w:tcBorders>
              <w:top w:val="nil"/>
              <w:left w:val="nil"/>
              <w:bottom w:val="nil"/>
              <w:right w:val="nil"/>
            </w:tcBorders>
          </w:tcPr>
          <w:p w14:paraId="3C5C2AAE" w14:textId="77777777" w:rsidR="002C2772" w:rsidRPr="002C2772" w:rsidRDefault="002C2772" w:rsidP="002C2772">
            <w:pPr>
              <w:rPr>
                <w:u w:val="single"/>
              </w:rPr>
            </w:pPr>
            <w:r w:rsidRPr="002C2772">
              <w:rPr>
                <w:color w:val="FF0000"/>
                <w:u w:val="single"/>
              </w:rPr>
              <w:fldChar w:fldCharType="begin" w:fldLock="1"/>
            </w:r>
            <w:r w:rsidRPr="002C2772">
              <w:rPr>
                <w:color w:val="FF0000"/>
                <w:u w:val="single"/>
              </w:rPr>
              <w:instrText>MERGEFIELD Att.LowerBound</w:instrText>
            </w:r>
            <w:r w:rsidRPr="002C2772">
              <w:rPr>
                <w:color w:val="FF0000"/>
                <w:u w:val="single"/>
              </w:rPr>
              <w:fldChar w:fldCharType="separate"/>
            </w:r>
            <w:r w:rsidRPr="002C2772">
              <w:rPr>
                <w:color w:val="FF0000"/>
                <w:u w:val="single"/>
              </w:rPr>
              <w:t>0</w:t>
            </w:r>
            <w:r w:rsidRPr="002C2772">
              <w:rPr>
                <w:color w:val="FF0000"/>
                <w:u w:val="single"/>
              </w:rPr>
              <w:fldChar w:fldCharType="end"/>
            </w:r>
            <w:r w:rsidRPr="002C2772">
              <w:rPr>
                <w:color w:val="FF0000"/>
                <w:u w:val="single"/>
              </w:rPr>
              <w:t xml:space="preserve"> - </w:t>
            </w:r>
            <w:r w:rsidRPr="002C2772">
              <w:rPr>
                <w:color w:val="FF0000"/>
                <w:u w:val="single"/>
              </w:rPr>
              <w:fldChar w:fldCharType="begin" w:fldLock="1"/>
            </w:r>
            <w:r w:rsidRPr="002C2772">
              <w:rPr>
                <w:color w:val="FF0000"/>
                <w:u w:val="single"/>
              </w:rPr>
              <w:instrText>MERGEFIELD Att.UpperBound</w:instrText>
            </w:r>
            <w:r w:rsidRPr="002C2772">
              <w:rPr>
                <w:color w:val="FF0000"/>
                <w:u w:val="single"/>
              </w:rPr>
              <w:fldChar w:fldCharType="separate"/>
            </w:r>
            <w:r w:rsidRPr="002C2772">
              <w:rPr>
                <w:color w:val="FF0000"/>
                <w:u w:val="single"/>
              </w:rPr>
              <w:t>1</w:t>
            </w:r>
            <w:r w:rsidRPr="002C2772">
              <w:rPr>
                <w:color w:val="FF0000"/>
                <w:u w:val="single"/>
              </w:rPr>
              <w:fldChar w:fldCharType="end"/>
            </w:r>
          </w:p>
        </w:tc>
      </w:tr>
      <w:tr w:rsidR="002C2772" w:rsidRPr="002C2772" w14:paraId="16BF36D9" w14:textId="77777777" w:rsidTr="00194548">
        <w:tc>
          <w:tcPr>
            <w:tcW w:w="450" w:type="dxa"/>
            <w:tcBorders>
              <w:top w:val="nil"/>
              <w:left w:val="nil"/>
              <w:bottom w:val="nil"/>
              <w:right w:val="nil"/>
            </w:tcBorders>
          </w:tcPr>
          <w:p w14:paraId="0532D23A"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09B7A2B6"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Meer onroerend goed</w:t>
            </w:r>
            <w:r w:rsidRPr="002C2772">
              <w:fldChar w:fldCharType="end"/>
            </w:r>
          </w:p>
        </w:tc>
        <w:tc>
          <w:tcPr>
            <w:tcW w:w="4230" w:type="dxa"/>
            <w:tcBorders>
              <w:top w:val="nil"/>
              <w:left w:val="nil"/>
              <w:bottom w:val="nil"/>
              <w:right w:val="nil"/>
            </w:tcBorders>
          </w:tcPr>
          <w:p w14:paraId="64E9D6F6"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Indicatie of de koopsom betrekking heeft op meer dan 1 kadastraal object.</w:t>
            </w:r>
            <w:r w:rsidRPr="002C2772">
              <w:fldChar w:fldCharType="end"/>
            </w:r>
          </w:p>
        </w:tc>
        <w:tc>
          <w:tcPr>
            <w:tcW w:w="1080" w:type="dxa"/>
            <w:tcBorders>
              <w:top w:val="nil"/>
              <w:left w:val="nil"/>
              <w:bottom w:val="nil"/>
              <w:right w:val="nil"/>
            </w:tcBorders>
          </w:tcPr>
          <w:p w14:paraId="79E89A11" w14:textId="77777777" w:rsidR="002C2772" w:rsidRPr="002C2772" w:rsidRDefault="002C2772" w:rsidP="002C2772">
            <w:pPr>
              <w:rPr>
                <w:u w:val="single"/>
              </w:rPr>
            </w:pPr>
            <w:r w:rsidRPr="002C2772">
              <w:rPr>
                <w:color w:val="FF0000"/>
                <w:u w:val="single"/>
              </w:rPr>
              <w:fldChar w:fldCharType="begin" w:fldLock="1"/>
            </w:r>
            <w:r w:rsidRPr="002C2772">
              <w:rPr>
                <w:color w:val="FF0000"/>
                <w:u w:val="single"/>
              </w:rPr>
              <w:instrText>MERGEFIELD Att.Type</w:instrText>
            </w:r>
            <w:r w:rsidRPr="002C2772">
              <w:rPr>
                <w:color w:val="FF0000"/>
                <w:u w:val="single"/>
              </w:rPr>
              <w:fldChar w:fldCharType="separate"/>
            </w:r>
            <w:r w:rsidRPr="002C2772">
              <w:rPr>
                <w:color w:val="FF0000"/>
                <w:u w:val="single"/>
              </w:rPr>
              <w:t>boolean</w:t>
            </w:r>
            <w:r w:rsidRPr="002C2772">
              <w:rPr>
                <w:color w:val="FF0000"/>
                <w:u w:val="single"/>
              </w:rPr>
              <w:fldChar w:fldCharType="end"/>
            </w:r>
          </w:p>
        </w:tc>
        <w:tc>
          <w:tcPr>
            <w:tcW w:w="810" w:type="dxa"/>
            <w:tcBorders>
              <w:top w:val="nil"/>
              <w:left w:val="nil"/>
              <w:bottom w:val="nil"/>
              <w:right w:val="nil"/>
            </w:tcBorders>
          </w:tcPr>
          <w:p w14:paraId="6B6B844C"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1</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7960D6A6" w14:textId="77777777" w:rsidTr="00194548">
        <w:tc>
          <w:tcPr>
            <w:tcW w:w="450" w:type="dxa"/>
            <w:tcBorders>
              <w:top w:val="nil"/>
              <w:left w:val="nil"/>
              <w:bottom w:val="nil"/>
              <w:right w:val="nil"/>
            </w:tcBorders>
          </w:tcPr>
          <w:p w14:paraId="40A7D137"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0111EF2B"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Transactiedatum</w:t>
            </w:r>
            <w:r w:rsidRPr="002C2772">
              <w:fldChar w:fldCharType="end"/>
            </w:r>
          </w:p>
        </w:tc>
        <w:tc>
          <w:tcPr>
            <w:tcW w:w="4230" w:type="dxa"/>
            <w:tcBorders>
              <w:top w:val="nil"/>
              <w:left w:val="nil"/>
              <w:bottom w:val="nil"/>
              <w:right w:val="nil"/>
            </w:tcBorders>
          </w:tcPr>
          <w:p w14:paraId="28110356"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Datum en tijdstip waarop een ter inschrijving aangeboden stuk, waarmee één of meer onroerende zaken zijn overgedragen, is ondertekend door de opsteller van het stuk.</w:t>
            </w:r>
            <w:r w:rsidRPr="002C2772">
              <w:fldChar w:fldCharType="end"/>
            </w:r>
          </w:p>
        </w:tc>
        <w:tc>
          <w:tcPr>
            <w:tcW w:w="1080" w:type="dxa"/>
            <w:tcBorders>
              <w:top w:val="nil"/>
              <w:left w:val="nil"/>
              <w:bottom w:val="nil"/>
              <w:right w:val="nil"/>
            </w:tcBorders>
          </w:tcPr>
          <w:p w14:paraId="2FB9D55C"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Att.Type</w:instrText>
            </w:r>
            <w:r w:rsidRPr="002C2772">
              <w:fldChar w:fldCharType="separate"/>
            </w:r>
            <w:r w:rsidRPr="002C2772">
              <w:rPr>
                <w:color w:val="0F0F0F"/>
              </w:rPr>
              <w:t>datum/tijd</w:t>
            </w:r>
            <w:r w:rsidRPr="002C2772">
              <w:fldChar w:fldCharType="end"/>
            </w:r>
          </w:p>
        </w:tc>
        <w:tc>
          <w:tcPr>
            <w:tcW w:w="810" w:type="dxa"/>
            <w:tcBorders>
              <w:top w:val="nil"/>
              <w:left w:val="nil"/>
              <w:bottom w:val="nil"/>
              <w:right w:val="nil"/>
            </w:tcBorders>
          </w:tcPr>
          <w:p w14:paraId="073AE49C"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1</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6D2A9317" w14:textId="77777777" w:rsidTr="00194548">
        <w:tc>
          <w:tcPr>
            <w:tcW w:w="450" w:type="dxa"/>
            <w:tcBorders>
              <w:top w:val="nil"/>
              <w:left w:val="nil"/>
              <w:bottom w:val="nil"/>
              <w:right w:val="nil"/>
            </w:tcBorders>
          </w:tcPr>
          <w:p w14:paraId="131799AD" w14:textId="77777777" w:rsidR="002C2772" w:rsidRPr="002C2772" w:rsidRDefault="002C2772" w:rsidP="002C2772">
            <w:pPr>
              <w:rPr>
                <w:rFonts w:cs="Calibri"/>
                <w:color w:val="0F0F0F"/>
              </w:rPr>
            </w:pPr>
            <w:bookmarkStart w:id="125" w:name="BKM_06969E76_8CF2_427f_84CB_59058A0633FC"/>
          </w:p>
        </w:tc>
        <w:tc>
          <w:tcPr>
            <w:tcW w:w="2790" w:type="dxa"/>
            <w:gridSpan w:val="2"/>
            <w:tcBorders>
              <w:top w:val="nil"/>
              <w:left w:val="nil"/>
              <w:bottom w:val="nil"/>
              <w:right w:val="nil"/>
            </w:tcBorders>
          </w:tcPr>
          <w:p w14:paraId="0B6F4B5B"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Locatie onroerende zaak</w:t>
            </w:r>
            <w:r w:rsidRPr="002C2772">
              <w:fldChar w:fldCharType="end"/>
            </w:r>
          </w:p>
        </w:tc>
        <w:tc>
          <w:tcPr>
            <w:tcW w:w="4230" w:type="dxa"/>
            <w:tcBorders>
              <w:top w:val="nil"/>
              <w:left w:val="nil"/>
              <w:bottom w:val="nil"/>
              <w:right w:val="nil"/>
            </w:tcBorders>
          </w:tcPr>
          <w:p w14:paraId="47AA9CCD" w14:textId="77777777" w:rsidR="002C2772" w:rsidRPr="002C2772" w:rsidRDefault="002C2772" w:rsidP="002C2772">
            <w:pPr>
              <w:rPr>
                <w:rFonts w:cs="Calibri"/>
                <w:color w:val="0F0F0F"/>
              </w:rPr>
            </w:pPr>
            <w:r w:rsidRPr="002C2772">
              <w:t>Deze wordt gebruikt om één of meer locatieaanduiding(en) van een onroerende zaak weer te geven.</w:t>
            </w:r>
          </w:p>
        </w:tc>
        <w:tc>
          <w:tcPr>
            <w:tcW w:w="1080" w:type="dxa"/>
            <w:tcBorders>
              <w:top w:val="nil"/>
              <w:left w:val="nil"/>
              <w:bottom w:val="nil"/>
              <w:right w:val="nil"/>
            </w:tcBorders>
          </w:tcPr>
          <w:p w14:paraId="774E4DE5" w14:textId="77777777" w:rsidR="002C2772" w:rsidRPr="002C2772" w:rsidRDefault="002C2772" w:rsidP="002C2772">
            <w:pPr>
              <w:rPr>
                <w:rFonts w:cs="Calibri"/>
              </w:rPr>
            </w:pPr>
          </w:p>
        </w:tc>
        <w:tc>
          <w:tcPr>
            <w:tcW w:w="810" w:type="dxa"/>
            <w:tcBorders>
              <w:top w:val="nil"/>
              <w:left w:val="nil"/>
              <w:bottom w:val="nil"/>
              <w:right w:val="nil"/>
            </w:tcBorders>
          </w:tcPr>
          <w:p w14:paraId="120F39D6"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1</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N</w:t>
            </w:r>
            <w:r w:rsidRPr="002C2772">
              <w:rPr>
                <w:rFonts w:cs="Calibri"/>
                <w:color w:val="0F0F0F"/>
              </w:rPr>
              <w:fldChar w:fldCharType="end"/>
            </w:r>
          </w:p>
        </w:tc>
        <w:bookmarkEnd w:id="125"/>
      </w:tr>
      <w:tr w:rsidR="002C2772" w:rsidRPr="002C2772" w14:paraId="238959BC" w14:textId="77777777" w:rsidTr="00194548">
        <w:tc>
          <w:tcPr>
            <w:tcW w:w="450" w:type="dxa"/>
            <w:tcBorders>
              <w:top w:val="nil"/>
              <w:left w:val="nil"/>
              <w:bottom w:val="nil"/>
              <w:right w:val="nil"/>
            </w:tcBorders>
          </w:tcPr>
          <w:p w14:paraId="1559DD15"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33832EB2"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Locatie- omschrijving</w:t>
            </w:r>
            <w:r w:rsidRPr="002C2772">
              <w:fldChar w:fldCharType="end"/>
            </w:r>
          </w:p>
        </w:tc>
        <w:tc>
          <w:tcPr>
            <w:tcW w:w="4230" w:type="dxa"/>
            <w:tcBorders>
              <w:top w:val="nil"/>
              <w:left w:val="nil"/>
              <w:bottom w:val="nil"/>
              <w:right w:val="nil"/>
            </w:tcBorders>
          </w:tcPr>
          <w:p w14:paraId="4AA321C1"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Omschrijving van de locatie van de onroerende zaak ingeval de locatie niet kan worden aangeduid met een relatie naar een GEBOUWD OBJECT of BENOEMD TERREIN.</w:t>
            </w:r>
            <w:r w:rsidRPr="002C2772">
              <w:fldChar w:fldCharType="end"/>
            </w:r>
          </w:p>
        </w:tc>
        <w:tc>
          <w:tcPr>
            <w:tcW w:w="1080" w:type="dxa"/>
            <w:tcBorders>
              <w:top w:val="nil"/>
              <w:left w:val="nil"/>
              <w:bottom w:val="nil"/>
              <w:right w:val="nil"/>
            </w:tcBorders>
          </w:tcPr>
          <w:p w14:paraId="6F52C0B4"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Att.Type</w:instrText>
            </w:r>
            <w:r w:rsidRPr="002C2772">
              <w:fldChar w:fldCharType="separate"/>
            </w:r>
            <w:r w:rsidRPr="002C2772">
              <w:rPr>
                <w:color w:val="0F0F0F"/>
              </w:rPr>
              <w:t>AN40</w:t>
            </w:r>
            <w:r w:rsidRPr="002C2772">
              <w:fldChar w:fldCharType="end"/>
            </w:r>
          </w:p>
        </w:tc>
        <w:tc>
          <w:tcPr>
            <w:tcW w:w="810" w:type="dxa"/>
            <w:tcBorders>
              <w:top w:val="nil"/>
              <w:left w:val="nil"/>
              <w:bottom w:val="nil"/>
              <w:right w:val="nil"/>
            </w:tcBorders>
          </w:tcPr>
          <w:p w14:paraId="54B7A031"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0</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3D8651F1" w14:textId="77777777" w:rsidTr="00194548">
        <w:tc>
          <w:tcPr>
            <w:tcW w:w="450" w:type="dxa"/>
            <w:tcBorders>
              <w:top w:val="nil"/>
              <w:left w:val="nil"/>
              <w:bottom w:val="nil"/>
              <w:right w:val="nil"/>
            </w:tcBorders>
          </w:tcPr>
          <w:p w14:paraId="67444448"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40FC66D5"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Aard cultuur bebouwd</w:t>
            </w:r>
            <w:r w:rsidRPr="002C2772">
              <w:fldChar w:fldCharType="end"/>
            </w:r>
          </w:p>
        </w:tc>
        <w:tc>
          <w:tcPr>
            <w:tcW w:w="4230" w:type="dxa"/>
            <w:tcBorders>
              <w:top w:val="nil"/>
              <w:left w:val="nil"/>
              <w:bottom w:val="nil"/>
              <w:right w:val="nil"/>
            </w:tcBorders>
          </w:tcPr>
          <w:p w14:paraId="2E01C9B4"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Een aanduiding van de cultuur van een locatie.</w:t>
            </w:r>
            <w:r w:rsidRPr="002C2772">
              <w:fldChar w:fldCharType="end"/>
            </w:r>
          </w:p>
        </w:tc>
        <w:tc>
          <w:tcPr>
            <w:tcW w:w="1080" w:type="dxa"/>
            <w:tcBorders>
              <w:top w:val="nil"/>
              <w:left w:val="nil"/>
              <w:bottom w:val="nil"/>
              <w:right w:val="nil"/>
            </w:tcBorders>
          </w:tcPr>
          <w:p w14:paraId="15A3CD71" w14:textId="77777777" w:rsidR="002C2772" w:rsidRPr="002C2772" w:rsidRDefault="002C2772" w:rsidP="002C2772">
            <w:pPr>
              <w:rPr>
                <w:u w:val="single"/>
              </w:rPr>
            </w:pPr>
            <w:r w:rsidRPr="002C2772">
              <w:rPr>
                <w:color w:val="FF0000"/>
                <w:u w:val="single"/>
              </w:rPr>
              <w:t>CULTUURCODE BEBOUWD</w:t>
            </w:r>
          </w:p>
        </w:tc>
        <w:tc>
          <w:tcPr>
            <w:tcW w:w="810" w:type="dxa"/>
            <w:tcBorders>
              <w:top w:val="nil"/>
              <w:left w:val="nil"/>
              <w:bottom w:val="nil"/>
              <w:right w:val="nil"/>
            </w:tcBorders>
          </w:tcPr>
          <w:p w14:paraId="480D33BA"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0</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65CC2683" w14:textId="77777777" w:rsidTr="00194548">
        <w:tc>
          <w:tcPr>
            <w:tcW w:w="450" w:type="dxa"/>
            <w:tcBorders>
              <w:top w:val="nil"/>
              <w:left w:val="nil"/>
              <w:bottom w:val="nil"/>
              <w:right w:val="nil"/>
            </w:tcBorders>
          </w:tcPr>
          <w:p w14:paraId="65026F8D" w14:textId="77777777" w:rsidR="002C2772" w:rsidRPr="002C2772" w:rsidRDefault="002C2772" w:rsidP="002C2772">
            <w:pPr>
              <w:rPr>
                <w:rFonts w:cs="Calibri"/>
                <w:color w:val="0F0F0F"/>
              </w:rPr>
            </w:pPr>
            <w:bookmarkStart w:id="126" w:name="BKM_D1B7997B_3606_4f2e_A19B_F7C8AF48DCE5"/>
          </w:p>
        </w:tc>
        <w:tc>
          <w:tcPr>
            <w:tcW w:w="2790" w:type="dxa"/>
            <w:gridSpan w:val="2"/>
            <w:tcBorders>
              <w:top w:val="nil"/>
              <w:left w:val="nil"/>
              <w:bottom w:val="nil"/>
              <w:right w:val="nil"/>
            </w:tcBorders>
          </w:tcPr>
          <w:p w14:paraId="297E6EBB"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Landinrichtingsrente</w:t>
            </w:r>
            <w:r w:rsidRPr="002C2772">
              <w:fldChar w:fldCharType="end"/>
            </w:r>
          </w:p>
        </w:tc>
        <w:tc>
          <w:tcPr>
            <w:tcW w:w="4230" w:type="dxa"/>
            <w:tcBorders>
              <w:top w:val="nil"/>
              <w:left w:val="nil"/>
              <w:bottom w:val="nil"/>
              <w:right w:val="nil"/>
            </w:tcBorders>
          </w:tcPr>
          <w:p w14:paraId="726AD518" w14:textId="77777777" w:rsidR="002C2772" w:rsidRPr="002C2772" w:rsidRDefault="002C2772" w:rsidP="002C2772">
            <w:pPr>
              <w:rPr>
                <w:rFonts w:cs="Calibri"/>
                <w:color w:val="0F0F0F"/>
              </w:rPr>
            </w:pPr>
            <w:r w:rsidRPr="002C2772">
              <w:t>Landinrichtingsrente is het bedrag waarmee de Onroerende zaak is belast in het kader van de landinrichtingswet.</w:t>
            </w:r>
          </w:p>
        </w:tc>
        <w:tc>
          <w:tcPr>
            <w:tcW w:w="1080" w:type="dxa"/>
            <w:tcBorders>
              <w:top w:val="nil"/>
              <w:left w:val="nil"/>
              <w:bottom w:val="nil"/>
              <w:right w:val="nil"/>
            </w:tcBorders>
          </w:tcPr>
          <w:p w14:paraId="077DFFC5" w14:textId="77777777" w:rsidR="002C2772" w:rsidRPr="002C2772" w:rsidRDefault="002C2772" w:rsidP="002C2772">
            <w:pPr>
              <w:rPr>
                <w:rFonts w:cs="Calibri"/>
              </w:rPr>
            </w:pPr>
          </w:p>
        </w:tc>
        <w:tc>
          <w:tcPr>
            <w:tcW w:w="810" w:type="dxa"/>
            <w:tcBorders>
              <w:top w:val="nil"/>
              <w:left w:val="nil"/>
              <w:bottom w:val="nil"/>
              <w:right w:val="nil"/>
            </w:tcBorders>
          </w:tcPr>
          <w:p w14:paraId="07C9DA66" w14:textId="77777777" w:rsidR="002C2772" w:rsidRPr="002C2772" w:rsidRDefault="002C2772" w:rsidP="002C2772">
            <w:pPr>
              <w:rPr>
                <w:rFonts w:cs="Calibri"/>
                <w:color w:val="0F0F0F"/>
                <w:u w:val="single"/>
              </w:rPr>
            </w:pPr>
            <w:r w:rsidRPr="002C2772">
              <w:rPr>
                <w:color w:val="FF0000"/>
                <w:u w:val="single"/>
              </w:rPr>
              <w:fldChar w:fldCharType="begin" w:fldLock="1"/>
            </w:r>
            <w:r w:rsidRPr="002C2772">
              <w:rPr>
                <w:color w:val="FF0000"/>
                <w:u w:val="single"/>
              </w:rPr>
              <w:instrText xml:space="preserve">MERGEFIELD </w:instrText>
            </w:r>
            <w:r w:rsidRPr="002C2772">
              <w:rPr>
                <w:rFonts w:cs="Calibri"/>
                <w:color w:val="FF0000"/>
                <w:u w:val="single"/>
              </w:rPr>
              <w:instrText>Att.LowerBound</w:instrText>
            </w:r>
            <w:r w:rsidRPr="002C2772">
              <w:rPr>
                <w:color w:val="FF0000"/>
                <w:u w:val="single"/>
              </w:rPr>
              <w:fldChar w:fldCharType="separate"/>
            </w:r>
            <w:r w:rsidRPr="002C2772">
              <w:rPr>
                <w:rFonts w:cs="Calibri"/>
                <w:color w:val="FF0000"/>
                <w:u w:val="single"/>
              </w:rPr>
              <w:t>0</w:t>
            </w:r>
            <w:r w:rsidRPr="002C2772">
              <w:rPr>
                <w:color w:val="FF0000"/>
                <w:u w:val="single"/>
              </w:rPr>
              <w:fldChar w:fldCharType="end"/>
            </w:r>
            <w:r w:rsidRPr="002C2772">
              <w:rPr>
                <w:rFonts w:cs="Calibri"/>
                <w:color w:val="FF0000"/>
                <w:u w:val="single"/>
              </w:rPr>
              <w:t xml:space="preserve"> - </w:t>
            </w:r>
            <w:r w:rsidRPr="002C2772">
              <w:rPr>
                <w:rFonts w:cs="Calibri"/>
                <w:color w:val="FF0000"/>
                <w:u w:val="single"/>
              </w:rPr>
              <w:fldChar w:fldCharType="begin" w:fldLock="1"/>
            </w:r>
            <w:r w:rsidRPr="002C2772">
              <w:rPr>
                <w:rFonts w:cs="Calibri"/>
                <w:color w:val="FF0000"/>
                <w:u w:val="single"/>
              </w:rPr>
              <w:instrText>MERGEFIELD Att.UpperBound</w:instrText>
            </w:r>
            <w:r w:rsidRPr="002C2772">
              <w:rPr>
                <w:rFonts w:cs="Calibri"/>
                <w:color w:val="FF0000"/>
                <w:u w:val="single"/>
              </w:rPr>
              <w:fldChar w:fldCharType="separate"/>
            </w:r>
            <w:r w:rsidRPr="002C2772">
              <w:rPr>
                <w:rFonts w:cs="Calibri"/>
                <w:color w:val="FF0000"/>
                <w:u w:val="single"/>
              </w:rPr>
              <w:t>N</w:t>
            </w:r>
            <w:r w:rsidRPr="002C2772">
              <w:rPr>
                <w:rFonts w:cs="Calibri"/>
                <w:color w:val="FF0000"/>
                <w:u w:val="single"/>
              </w:rPr>
              <w:fldChar w:fldCharType="end"/>
            </w:r>
          </w:p>
        </w:tc>
        <w:bookmarkEnd w:id="126"/>
      </w:tr>
      <w:tr w:rsidR="002C2772" w:rsidRPr="002C2772" w14:paraId="1D8DC314" w14:textId="77777777" w:rsidTr="00194548">
        <w:tc>
          <w:tcPr>
            <w:tcW w:w="450" w:type="dxa"/>
            <w:tcBorders>
              <w:top w:val="nil"/>
              <w:left w:val="nil"/>
              <w:bottom w:val="nil"/>
              <w:right w:val="nil"/>
            </w:tcBorders>
          </w:tcPr>
          <w:p w14:paraId="63EE56EA"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49893B5B"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Valutasoort</w:t>
            </w:r>
            <w:r w:rsidRPr="002C2772">
              <w:fldChar w:fldCharType="end"/>
            </w:r>
          </w:p>
        </w:tc>
        <w:tc>
          <w:tcPr>
            <w:tcW w:w="4230" w:type="dxa"/>
            <w:tcBorders>
              <w:top w:val="nil"/>
              <w:left w:val="nil"/>
              <w:bottom w:val="nil"/>
              <w:right w:val="nil"/>
            </w:tcBorders>
          </w:tcPr>
          <w:p w14:paraId="30B6DE90"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Aanduiding van de valutasoort waarin het bedrag is uitgedrukt.</w:t>
            </w:r>
            <w:r w:rsidRPr="002C2772">
              <w:fldChar w:fldCharType="end"/>
            </w:r>
          </w:p>
        </w:tc>
        <w:tc>
          <w:tcPr>
            <w:tcW w:w="1080" w:type="dxa"/>
            <w:tcBorders>
              <w:top w:val="nil"/>
              <w:left w:val="nil"/>
              <w:bottom w:val="nil"/>
              <w:right w:val="nil"/>
            </w:tcBorders>
          </w:tcPr>
          <w:p w14:paraId="7284FF3E" w14:textId="77777777" w:rsidR="002C2772" w:rsidRPr="002C2772" w:rsidRDefault="002C2772" w:rsidP="002C2772">
            <w:pPr>
              <w:rPr>
                <w:color w:val="FF0000"/>
                <w:u w:val="single"/>
              </w:rPr>
            </w:pPr>
            <w:r w:rsidRPr="002C2772">
              <w:rPr>
                <w:color w:val="FF0000"/>
                <w:u w:val="single"/>
              </w:rPr>
              <w:t>VALUTASOORT</w:t>
            </w:r>
          </w:p>
        </w:tc>
        <w:tc>
          <w:tcPr>
            <w:tcW w:w="810" w:type="dxa"/>
            <w:tcBorders>
              <w:top w:val="nil"/>
              <w:left w:val="nil"/>
              <w:bottom w:val="nil"/>
              <w:right w:val="nil"/>
            </w:tcBorders>
          </w:tcPr>
          <w:p w14:paraId="7340F1EB" w14:textId="77777777" w:rsidR="002C2772" w:rsidRPr="002C2772" w:rsidRDefault="002C2772" w:rsidP="002C2772">
            <w:pPr>
              <w:rPr>
                <w:color w:val="FF0000"/>
                <w:u w:val="single"/>
              </w:rPr>
            </w:pPr>
            <w:r w:rsidRPr="002C2772">
              <w:rPr>
                <w:color w:val="FF0000"/>
                <w:u w:val="single"/>
              </w:rPr>
              <w:fldChar w:fldCharType="begin" w:fldLock="1"/>
            </w:r>
            <w:r w:rsidRPr="002C2772">
              <w:rPr>
                <w:color w:val="FF0000"/>
                <w:u w:val="single"/>
              </w:rPr>
              <w:instrText>MERGEFIELD Att.LowerBound</w:instrText>
            </w:r>
            <w:r w:rsidRPr="002C2772">
              <w:rPr>
                <w:color w:val="FF0000"/>
                <w:u w:val="single"/>
              </w:rPr>
              <w:fldChar w:fldCharType="separate"/>
            </w:r>
            <w:r w:rsidRPr="002C2772">
              <w:rPr>
                <w:color w:val="FF0000"/>
                <w:u w:val="single"/>
              </w:rPr>
              <w:t>0</w:t>
            </w:r>
            <w:r w:rsidRPr="002C2772">
              <w:rPr>
                <w:color w:val="FF0000"/>
                <w:u w:val="single"/>
              </w:rPr>
              <w:fldChar w:fldCharType="end"/>
            </w:r>
            <w:r w:rsidRPr="002C2772">
              <w:rPr>
                <w:color w:val="FF0000"/>
                <w:u w:val="single"/>
              </w:rPr>
              <w:t xml:space="preserve"> - </w:t>
            </w:r>
            <w:r w:rsidRPr="002C2772">
              <w:rPr>
                <w:color w:val="FF0000"/>
                <w:u w:val="single"/>
              </w:rPr>
              <w:fldChar w:fldCharType="begin" w:fldLock="1"/>
            </w:r>
            <w:r w:rsidRPr="002C2772">
              <w:rPr>
                <w:color w:val="FF0000"/>
                <w:u w:val="single"/>
              </w:rPr>
              <w:instrText>MERGEFIELD Att.UpperBound</w:instrText>
            </w:r>
            <w:r w:rsidRPr="002C2772">
              <w:rPr>
                <w:color w:val="FF0000"/>
                <w:u w:val="single"/>
              </w:rPr>
              <w:fldChar w:fldCharType="separate"/>
            </w:r>
            <w:r w:rsidRPr="002C2772">
              <w:rPr>
                <w:color w:val="FF0000"/>
                <w:u w:val="single"/>
              </w:rPr>
              <w:t>1</w:t>
            </w:r>
            <w:r w:rsidRPr="002C2772">
              <w:rPr>
                <w:color w:val="FF0000"/>
                <w:u w:val="single"/>
              </w:rPr>
              <w:fldChar w:fldCharType="end"/>
            </w:r>
          </w:p>
        </w:tc>
      </w:tr>
      <w:tr w:rsidR="002C2772" w:rsidRPr="002C2772" w14:paraId="2D88EA7F" w14:textId="77777777" w:rsidTr="00194548">
        <w:tc>
          <w:tcPr>
            <w:tcW w:w="450" w:type="dxa"/>
            <w:tcBorders>
              <w:top w:val="nil"/>
              <w:left w:val="nil"/>
              <w:bottom w:val="nil"/>
              <w:right w:val="nil"/>
            </w:tcBorders>
          </w:tcPr>
          <w:p w14:paraId="62818FBC"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1F74055A"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Bedrag</w:t>
            </w:r>
            <w:r w:rsidRPr="002C2772">
              <w:fldChar w:fldCharType="end"/>
            </w:r>
          </w:p>
        </w:tc>
        <w:tc>
          <w:tcPr>
            <w:tcW w:w="4230" w:type="dxa"/>
            <w:tcBorders>
              <w:top w:val="nil"/>
              <w:left w:val="nil"/>
              <w:bottom w:val="nil"/>
              <w:right w:val="nil"/>
            </w:tcBorders>
          </w:tcPr>
          <w:p w14:paraId="40FE104F"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Het bedrag waarmee de Onroerende zaak is belast in het kader van de landinrichtingswet.</w:t>
            </w:r>
            <w:r w:rsidRPr="002C2772">
              <w:fldChar w:fldCharType="end"/>
            </w:r>
          </w:p>
        </w:tc>
        <w:tc>
          <w:tcPr>
            <w:tcW w:w="1080" w:type="dxa"/>
            <w:tcBorders>
              <w:top w:val="nil"/>
              <w:left w:val="nil"/>
              <w:bottom w:val="nil"/>
              <w:right w:val="nil"/>
            </w:tcBorders>
          </w:tcPr>
          <w:p w14:paraId="6DC46C88" w14:textId="77777777" w:rsidR="002C2772" w:rsidRPr="002C2772" w:rsidRDefault="002C2772" w:rsidP="002C2772">
            <w:pPr>
              <w:rPr>
                <w:color w:val="FF0000"/>
                <w:u w:val="single"/>
              </w:rPr>
            </w:pPr>
            <w:r w:rsidRPr="002C2772">
              <w:rPr>
                <w:color w:val="FF0000"/>
                <w:u w:val="single"/>
              </w:rPr>
              <w:fldChar w:fldCharType="begin" w:fldLock="1"/>
            </w:r>
            <w:r w:rsidRPr="002C2772">
              <w:rPr>
                <w:color w:val="FF0000"/>
                <w:u w:val="single"/>
              </w:rPr>
              <w:instrText>MERGEFIELD Att.Type</w:instrText>
            </w:r>
            <w:r w:rsidRPr="002C2772">
              <w:rPr>
                <w:color w:val="FF0000"/>
                <w:u w:val="single"/>
              </w:rPr>
              <w:fldChar w:fldCharType="separate"/>
            </w:r>
            <w:r w:rsidRPr="002C2772">
              <w:rPr>
                <w:color w:val="FF0000"/>
                <w:u w:val="single"/>
              </w:rPr>
              <w:t>N20.2</w:t>
            </w:r>
            <w:r w:rsidRPr="002C2772">
              <w:rPr>
                <w:color w:val="FF0000"/>
                <w:u w:val="single"/>
              </w:rPr>
              <w:fldChar w:fldCharType="end"/>
            </w:r>
          </w:p>
        </w:tc>
        <w:tc>
          <w:tcPr>
            <w:tcW w:w="810" w:type="dxa"/>
            <w:tcBorders>
              <w:top w:val="nil"/>
              <w:left w:val="nil"/>
              <w:bottom w:val="nil"/>
              <w:right w:val="nil"/>
            </w:tcBorders>
          </w:tcPr>
          <w:p w14:paraId="23848256" w14:textId="77777777" w:rsidR="002C2772" w:rsidRPr="002C2772" w:rsidRDefault="002C2772" w:rsidP="002C2772">
            <w:pPr>
              <w:rPr>
                <w:color w:val="FF0000"/>
                <w:u w:val="single"/>
              </w:rPr>
            </w:pPr>
            <w:r w:rsidRPr="002C2772">
              <w:rPr>
                <w:color w:val="FF0000"/>
                <w:u w:val="single"/>
              </w:rPr>
              <w:fldChar w:fldCharType="begin" w:fldLock="1"/>
            </w:r>
            <w:r w:rsidRPr="002C2772">
              <w:rPr>
                <w:color w:val="FF0000"/>
                <w:u w:val="single"/>
              </w:rPr>
              <w:instrText>MERGEFIELD Att.LowerBound</w:instrText>
            </w:r>
            <w:r w:rsidRPr="002C2772">
              <w:rPr>
                <w:color w:val="FF0000"/>
                <w:u w:val="single"/>
              </w:rPr>
              <w:fldChar w:fldCharType="separate"/>
            </w:r>
            <w:r w:rsidRPr="002C2772">
              <w:rPr>
                <w:color w:val="FF0000"/>
                <w:u w:val="single"/>
              </w:rPr>
              <w:t>0</w:t>
            </w:r>
            <w:r w:rsidRPr="002C2772">
              <w:rPr>
                <w:color w:val="FF0000"/>
                <w:u w:val="single"/>
              </w:rPr>
              <w:fldChar w:fldCharType="end"/>
            </w:r>
            <w:r w:rsidRPr="002C2772">
              <w:rPr>
                <w:color w:val="FF0000"/>
                <w:u w:val="single"/>
              </w:rPr>
              <w:t xml:space="preserve"> - </w:t>
            </w:r>
            <w:r w:rsidRPr="002C2772">
              <w:rPr>
                <w:color w:val="FF0000"/>
                <w:u w:val="single"/>
              </w:rPr>
              <w:fldChar w:fldCharType="begin" w:fldLock="1"/>
            </w:r>
            <w:r w:rsidRPr="002C2772">
              <w:rPr>
                <w:color w:val="FF0000"/>
                <w:u w:val="single"/>
              </w:rPr>
              <w:instrText>MERGEFIELD Att.UpperBound</w:instrText>
            </w:r>
            <w:r w:rsidRPr="002C2772">
              <w:rPr>
                <w:color w:val="FF0000"/>
                <w:u w:val="single"/>
              </w:rPr>
              <w:fldChar w:fldCharType="separate"/>
            </w:r>
            <w:r w:rsidRPr="002C2772">
              <w:rPr>
                <w:color w:val="FF0000"/>
                <w:u w:val="single"/>
              </w:rPr>
              <w:t>1</w:t>
            </w:r>
            <w:r w:rsidRPr="002C2772">
              <w:rPr>
                <w:color w:val="FF0000"/>
                <w:u w:val="single"/>
              </w:rPr>
              <w:fldChar w:fldCharType="end"/>
            </w:r>
          </w:p>
        </w:tc>
      </w:tr>
      <w:tr w:rsidR="002C2772" w:rsidRPr="002C2772" w14:paraId="3E8B6FA0" w14:textId="77777777" w:rsidTr="00194548">
        <w:tc>
          <w:tcPr>
            <w:tcW w:w="450" w:type="dxa"/>
            <w:tcBorders>
              <w:top w:val="nil"/>
              <w:left w:val="nil"/>
              <w:bottom w:val="nil"/>
              <w:right w:val="nil"/>
            </w:tcBorders>
          </w:tcPr>
          <w:p w14:paraId="7898C806" w14:textId="77777777" w:rsidR="002C2772" w:rsidRPr="002C2772" w:rsidRDefault="002C2772" w:rsidP="002C2772">
            <w:pPr>
              <w:rPr>
                <w:rFonts w:cs="Calibri"/>
                <w:color w:val="0F0F0F"/>
              </w:rPr>
            </w:pPr>
          </w:p>
        </w:tc>
        <w:tc>
          <w:tcPr>
            <w:tcW w:w="2790" w:type="dxa"/>
            <w:gridSpan w:val="2"/>
            <w:tcBorders>
              <w:top w:val="nil"/>
              <w:left w:val="nil"/>
              <w:bottom w:val="nil"/>
              <w:right w:val="nil"/>
            </w:tcBorders>
          </w:tcPr>
          <w:p w14:paraId="183E8FBC" w14:textId="77777777" w:rsidR="002C2772" w:rsidRPr="002C2772" w:rsidRDefault="002C2772" w:rsidP="002D3C61">
            <w:pPr>
              <w:widowControl w:val="0"/>
              <w:numPr>
                <w:ilvl w:val="0"/>
                <w:numId w:val="18"/>
              </w:numPr>
              <w:autoSpaceDE w:val="0"/>
              <w:autoSpaceDN w:val="0"/>
              <w:adjustRightInd w:val="0"/>
              <w:spacing w:line="240" w:lineRule="auto"/>
            </w:pPr>
            <w:r w:rsidRPr="002C2772">
              <w:fldChar w:fldCharType="begin" w:fldLock="1"/>
            </w:r>
            <w:r w:rsidRPr="002C2772">
              <w:instrText xml:space="preserve">MERGEFIELD </w:instrText>
            </w:r>
            <w:r w:rsidRPr="002C2772">
              <w:rPr>
                <w:color w:val="0F0F0F"/>
              </w:rPr>
              <w:instrText>Att.Name</w:instrText>
            </w:r>
            <w:r w:rsidRPr="002C2772">
              <w:fldChar w:fldCharType="separate"/>
            </w:r>
            <w:r w:rsidRPr="002C2772">
              <w:rPr>
                <w:color w:val="0F0F0F"/>
              </w:rPr>
              <w:t>Eindjaar</w:t>
            </w:r>
            <w:r w:rsidRPr="002C2772">
              <w:fldChar w:fldCharType="end"/>
            </w:r>
          </w:p>
        </w:tc>
        <w:tc>
          <w:tcPr>
            <w:tcW w:w="4230" w:type="dxa"/>
            <w:tcBorders>
              <w:top w:val="nil"/>
              <w:left w:val="nil"/>
              <w:bottom w:val="nil"/>
              <w:right w:val="nil"/>
            </w:tcBorders>
          </w:tcPr>
          <w:p w14:paraId="331CD506"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Att.Notes</w:instrText>
            </w:r>
            <w:r w:rsidRPr="002C2772">
              <w:fldChar w:fldCharType="separate"/>
            </w:r>
            <w:r w:rsidRPr="002C2772">
              <w:rPr>
                <w:color w:val="0F0F0F"/>
              </w:rPr>
              <w:t xml:space="preserve">Het laatste kalenderjaar waarin de rente in het kader van landinrichtingswet nog verschuldigd is. </w:t>
            </w:r>
            <w:r w:rsidRPr="002C2772">
              <w:fldChar w:fldCharType="end"/>
            </w:r>
          </w:p>
        </w:tc>
        <w:tc>
          <w:tcPr>
            <w:tcW w:w="1080" w:type="dxa"/>
            <w:tcBorders>
              <w:top w:val="nil"/>
              <w:left w:val="nil"/>
              <w:bottom w:val="nil"/>
              <w:right w:val="nil"/>
            </w:tcBorders>
          </w:tcPr>
          <w:p w14:paraId="742503B8"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Att.Type</w:instrText>
            </w:r>
            <w:r w:rsidRPr="002C2772">
              <w:fldChar w:fldCharType="separate"/>
            </w:r>
            <w:r w:rsidRPr="002C2772">
              <w:rPr>
                <w:color w:val="0F0F0F"/>
              </w:rPr>
              <w:t>Jaar</w:t>
            </w:r>
            <w:r w:rsidRPr="002C2772">
              <w:fldChar w:fldCharType="end"/>
            </w:r>
          </w:p>
        </w:tc>
        <w:tc>
          <w:tcPr>
            <w:tcW w:w="810" w:type="dxa"/>
            <w:tcBorders>
              <w:top w:val="nil"/>
              <w:left w:val="nil"/>
              <w:bottom w:val="nil"/>
              <w:right w:val="nil"/>
            </w:tcBorders>
          </w:tcPr>
          <w:p w14:paraId="4B0CA10E" w14:textId="77777777" w:rsidR="002C2772" w:rsidRPr="002C2772" w:rsidRDefault="002C2772" w:rsidP="002C2772">
            <w:r w:rsidRPr="002C2772">
              <w:fldChar w:fldCharType="begin" w:fldLock="1"/>
            </w:r>
            <w:r w:rsidRPr="002C2772">
              <w:instrText xml:space="preserve">MERGEFIELD </w:instrText>
            </w:r>
            <w:r w:rsidRPr="002C2772">
              <w:rPr>
                <w:color w:val="0F0F0F"/>
              </w:rPr>
              <w:instrText>Att.LowerBound</w:instrText>
            </w:r>
            <w:r w:rsidRPr="002C2772">
              <w:fldChar w:fldCharType="separate"/>
            </w:r>
            <w:r w:rsidRPr="002C2772">
              <w:rPr>
                <w:color w:val="0F0F0F"/>
              </w:rPr>
              <w:t>0</w:t>
            </w:r>
            <w:r w:rsidRPr="002C2772">
              <w:fldChar w:fldCharType="end"/>
            </w:r>
            <w:r w:rsidRPr="002C2772">
              <w:rPr>
                <w:color w:val="0F0F0F"/>
              </w:rPr>
              <w:t xml:space="preserve"> - </w:t>
            </w:r>
            <w:r w:rsidRPr="002C2772">
              <w:rPr>
                <w:color w:val="0F0F0F"/>
              </w:rPr>
              <w:fldChar w:fldCharType="begin" w:fldLock="1"/>
            </w:r>
            <w:r w:rsidRPr="002C2772">
              <w:rPr>
                <w:color w:val="0F0F0F"/>
              </w:rPr>
              <w:instrText>MERGEFIELD Att.UpperBound</w:instrText>
            </w:r>
            <w:r w:rsidRPr="002C2772">
              <w:rPr>
                <w:color w:val="0F0F0F"/>
              </w:rPr>
              <w:fldChar w:fldCharType="separate"/>
            </w:r>
            <w:r w:rsidRPr="002C2772">
              <w:rPr>
                <w:color w:val="0F0F0F"/>
              </w:rPr>
              <w:t>1</w:t>
            </w:r>
            <w:r w:rsidRPr="002C2772">
              <w:rPr>
                <w:color w:val="0F0F0F"/>
              </w:rPr>
              <w:fldChar w:fldCharType="end"/>
            </w:r>
          </w:p>
        </w:tc>
      </w:tr>
      <w:tr w:rsidR="002C2772" w:rsidRPr="002C2772" w14:paraId="282F85C6" w14:textId="77777777" w:rsidTr="00194548">
        <w:tc>
          <w:tcPr>
            <w:tcW w:w="450" w:type="dxa"/>
            <w:tcBorders>
              <w:top w:val="nil"/>
              <w:left w:val="nil"/>
              <w:bottom w:val="nil"/>
              <w:right w:val="nil"/>
            </w:tcBorders>
          </w:tcPr>
          <w:p w14:paraId="0646294A" w14:textId="77777777" w:rsidR="002C2772" w:rsidRPr="002C2772" w:rsidRDefault="002C2772" w:rsidP="002C2772">
            <w:pPr>
              <w:rPr>
                <w:rFonts w:cs="Calibri"/>
                <w:color w:val="0F0F0F"/>
              </w:rPr>
            </w:pPr>
            <w:bookmarkStart w:id="127" w:name="BKM_DE40E6DF_2675_472c_AEB6_C2B605CFDD72"/>
          </w:p>
        </w:tc>
        <w:tc>
          <w:tcPr>
            <w:tcW w:w="2790" w:type="dxa"/>
            <w:gridSpan w:val="2"/>
            <w:tcBorders>
              <w:top w:val="nil"/>
              <w:left w:val="nil"/>
              <w:bottom w:val="nil"/>
              <w:right w:val="nil"/>
            </w:tcBorders>
          </w:tcPr>
          <w:p w14:paraId="4CAABF65"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Datum begin geldigheid kadastrale onroerende zaak</w:t>
            </w:r>
            <w:r w:rsidRPr="002C2772">
              <w:fldChar w:fldCharType="end"/>
            </w:r>
          </w:p>
        </w:tc>
        <w:tc>
          <w:tcPr>
            <w:tcW w:w="4230" w:type="dxa"/>
            <w:tcBorders>
              <w:top w:val="nil"/>
              <w:left w:val="nil"/>
              <w:bottom w:val="nil"/>
              <w:right w:val="nil"/>
            </w:tcBorders>
          </w:tcPr>
          <w:p w14:paraId="4D7D526B"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De datum waarop de gegevens van de kadastrale onroerende zaak voor het eerst geldig zijn geworden.</w:t>
            </w:r>
            <w:r w:rsidRPr="002C2772">
              <w:fldChar w:fldCharType="end"/>
            </w:r>
          </w:p>
        </w:tc>
        <w:tc>
          <w:tcPr>
            <w:tcW w:w="1080" w:type="dxa"/>
            <w:tcBorders>
              <w:top w:val="nil"/>
              <w:left w:val="nil"/>
              <w:bottom w:val="nil"/>
              <w:right w:val="nil"/>
            </w:tcBorders>
          </w:tcPr>
          <w:p w14:paraId="5BCFACB5" w14:textId="77777777" w:rsidR="002C2772" w:rsidRPr="002C2772" w:rsidRDefault="002C2772" w:rsidP="002C2772">
            <w:pPr>
              <w:rPr>
                <w:rFonts w:cs="Calibri"/>
              </w:rPr>
            </w:pPr>
            <w:r w:rsidRPr="002C2772">
              <w:fldChar w:fldCharType="begin" w:fldLock="1"/>
            </w:r>
            <w:r w:rsidRPr="002C2772">
              <w:instrText xml:space="preserve">MERGEFIELD </w:instrText>
            </w:r>
            <w:r w:rsidRPr="002C2772">
              <w:rPr>
                <w:rFonts w:cs="Calibri"/>
              </w:rPr>
              <w:instrText>Att.Type</w:instrText>
            </w:r>
            <w:r w:rsidRPr="002C2772">
              <w:fldChar w:fldCharType="separate"/>
            </w:r>
            <w:r w:rsidRPr="002C2772">
              <w:rPr>
                <w:rFonts w:cs="Calibri"/>
              </w:rPr>
              <w:t>DatumMogelijkOnvolledig</w:t>
            </w:r>
            <w:r w:rsidRPr="002C2772">
              <w:fldChar w:fldCharType="end"/>
            </w:r>
          </w:p>
        </w:tc>
        <w:tc>
          <w:tcPr>
            <w:tcW w:w="810" w:type="dxa"/>
            <w:tcBorders>
              <w:top w:val="nil"/>
              <w:left w:val="nil"/>
              <w:bottom w:val="nil"/>
              <w:right w:val="nil"/>
            </w:tcBorders>
          </w:tcPr>
          <w:p w14:paraId="492193C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1</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27"/>
      </w:tr>
      <w:tr w:rsidR="002C2772" w:rsidRPr="002C2772" w14:paraId="7AA8D2C1" w14:textId="77777777" w:rsidTr="00194548">
        <w:tc>
          <w:tcPr>
            <w:tcW w:w="450" w:type="dxa"/>
            <w:tcBorders>
              <w:top w:val="nil"/>
              <w:left w:val="nil"/>
              <w:bottom w:val="nil"/>
              <w:right w:val="nil"/>
            </w:tcBorders>
          </w:tcPr>
          <w:p w14:paraId="422BCB28" w14:textId="77777777" w:rsidR="002C2772" w:rsidRPr="002C2772" w:rsidRDefault="002C2772" w:rsidP="002C2772">
            <w:pPr>
              <w:rPr>
                <w:rFonts w:cs="Calibri"/>
                <w:color w:val="0F0F0F"/>
              </w:rPr>
            </w:pPr>
            <w:bookmarkStart w:id="128" w:name="BKM_7BC9A1AB_479E_482b_A469_700FC66F7A5F"/>
          </w:p>
        </w:tc>
        <w:tc>
          <w:tcPr>
            <w:tcW w:w="2790" w:type="dxa"/>
            <w:gridSpan w:val="2"/>
            <w:tcBorders>
              <w:top w:val="nil"/>
              <w:left w:val="nil"/>
              <w:bottom w:val="nil"/>
              <w:right w:val="nil"/>
            </w:tcBorders>
          </w:tcPr>
          <w:p w14:paraId="251D8949"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Att.Name</w:instrText>
            </w:r>
            <w:r w:rsidRPr="002C2772">
              <w:fldChar w:fldCharType="separate"/>
            </w:r>
            <w:r w:rsidRPr="002C2772">
              <w:rPr>
                <w:rFonts w:cs="Calibri"/>
                <w:color w:val="0F0F0F"/>
              </w:rPr>
              <w:t>Datum einde geldigheid kadastrale onroerende zaak</w:t>
            </w:r>
            <w:r w:rsidRPr="002C2772">
              <w:fldChar w:fldCharType="end"/>
            </w:r>
          </w:p>
        </w:tc>
        <w:tc>
          <w:tcPr>
            <w:tcW w:w="4230" w:type="dxa"/>
            <w:tcBorders>
              <w:top w:val="nil"/>
              <w:left w:val="nil"/>
              <w:bottom w:val="nil"/>
              <w:right w:val="nil"/>
            </w:tcBorders>
          </w:tcPr>
          <w:p w14:paraId="7928817E"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Att.Notes</w:instrText>
            </w:r>
            <w:r w:rsidRPr="002C2772">
              <w:fldChar w:fldCharType="separate"/>
            </w:r>
            <w:r w:rsidRPr="002C2772">
              <w:rPr>
                <w:rFonts w:cs="Calibri"/>
                <w:color w:val="0F0F0F"/>
              </w:rPr>
              <w:t>De datum waarop de gegevens van de kadastrale onroerende zaak voor het laatst geldig zijn geweest.</w:t>
            </w:r>
            <w:r w:rsidRPr="002C2772">
              <w:fldChar w:fldCharType="end"/>
            </w:r>
          </w:p>
        </w:tc>
        <w:tc>
          <w:tcPr>
            <w:tcW w:w="1080" w:type="dxa"/>
            <w:tcBorders>
              <w:top w:val="nil"/>
              <w:left w:val="nil"/>
              <w:bottom w:val="nil"/>
              <w:right w:val="nil"/>
            </w:tcBorders>
          </w:tcPr>
          <w:p w14:paraId="21FCC605" w14:textId="77777777" w:rsidR="002C2772" w:rsidRPr="002C2772" w:rsidRDefault="002C2772" w:rsidP="002C2772">
            <w:pPr>
              <w:rPr>
                <w:rFonts w:cs="Calibri"/>
              </w:rPr>
            </w:pPr>
            <w:r w:rsidRPr="002C2772">
              <w:fldChar w:fldCharType="begin" w:fldLock="1"/>
            </w:r>
            <w:r w:rsidRPr="002C2772">
              <w:instrText xml:space="preserve">MERGEFIELD </w:instrText>
            </w:r>
            <w:r w:rsidRPr="002C2772">
              <w:rPr>
                <w:rFonts w:cs="Calibri"/>
              </w:rPr>
              <w:instrText>Att.Type</w:instrText>
            </w:r>
            <w:r w:rsidRPr="002C2772">
              <w:fldChar w:fldCharType="separate"/>
            </w:r>
            <w:r w:rsidRPr="002C2772">
              <w:rPr>
                <w:rFonts w:cs="Calibri"/>
              </w:rPr>
              <w:t>DatumMogelijkOnvolledig</w:t>
            </w:r>
            <w:r w:rsidRPr="002C2772">
              <w:fldChar w:fldCharType="end"/>
            </w:r>
          </w:p>
        </w:tc>
        <w:tc>
          <w:tcPr>
            <w:tcW w:w="810" w:type="dxa"/>
            <w:tcBorders>
              <w:top w:val="nil"/>
              <w:left w:val="nil"/>
              <w:bottom w:val="nil"/>
              <w:right w:val="nil"/>
            </w:tcBorders>
          </w:tcPr>
          <w:p w14:paraId="79458268"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Att.LowerBound</w:instrText>
            </w:r>
            <w:r w:rsidRPr="002C2772">
              <w:fldChar w:fldCharType="separate"/>
            </w:r>
            <w:r w:rsidRPr="002C2772">
              <w:rPr>
                <w:rFonts w:cs="Calibri"/>
                <w:color w:val="0F0F0F"/>
              </w:rPr>
              <w:t>0</w:t>
            </w:r>
            <w:r w:rsidRPr="002C2772">
              <w:fldChar w:fldCharType="end"/>
            </w:r>
            <w:r w:rsidRPr="002C2772">
              <w:rPr>
                <w:rFonts w:cs="Calibri"/>
                <w:color w:val="0F0F0F"/>
              </w:rPr>
              <w:t xml:space="preserve"> - </w:t>
            </w:r>
            <w:r w:rsidRPr="002C2772">
              <w:rPr>
                <w:rFonts w:cs="Calibri"/>
                <w:color w:val="0F0F0F"/>
              </w:rPr>
              <w:fldChar w:fldCharType="begin" w:fldLock="1"/>
            </w:r>
            <w:r w:rsidRPr="002C2772">
              <w:rPr>
                <w:rFonts w:cs="Calibri"/>
                <w:color w:val="0F0F0F"/>
              </w:rPr>
              <w:instrText>MERGEFIELD Att.UpperBound</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p>
        </w:tc>
        <w:bookmarkEnd w:id="128"/>
      </w:tr>
    </w:tbl>
    <w:p w14:paraId="39AA236F" w14:textId="77777777" w:rsidR="002C2772" w:rsidRPr="002C2772" w:rsidRDefault="002C2772" w:rsidP="002C2772">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2C2772" w:rsidRPr="002C2772" w14:paraId="54B4A2E5" w14:textId="77777777" w:rsidTr="00194548">
        <w:tc>
          <w:tcPr>
            <w:tcW w:w="9360" w:type="dxa"/>
            <w:gridSpan w:val="3"/>
            <w:tcBorders>
              <w:top w:val="nil"/>
              <w:left w:val="nil"/>
              <w:bottom w:val="nil"/>
              <w:right w:val="nil"/>
            </w:tcBorders>
          </w:tcPr>
          <w:p w14:paraId="4F1E33C3" w14:textId="77777777" w:rsidR="002C2772" w:rsidRPr="002C2772" w:rsidRDefault="002C2772" w:rsidP="002C2772">
            <w:pPr>
              <w:rPr>
                <w:rFonts w:cs="Calibri"/>
                <w:color w:val="0F0F0F"/>
              </w:rPr>
            </w:pPr>
            <w:r w:rsidRPr="002C2772">
              <w:rPr>
                <w:rFonts w:cs="Calibri"/>
                <w:b/>
                <w:bCs/>
                <w:color w:val="0F0F0F"/>
              </w:rPr>
              <w:t>Overzicht relaties</w:t>
            </w:r>
          </w:p>
        </w:tc>
      </w:tr>
      <w:tr w:rsidR="002C2772" w:rsidRPr="002C2772" w14:paraId="54D028BB" w14:textId="77777777" w:rsidTr="00194548">
        <w:tc>
          <w:tcPr>
            <w:tcW w:w="450" w:type="dxa"/>
            <w:tcBorders>
              <w:top w:val="nil"/>
              <w:left w:val="nil"/>
              <w:bottom w:val="nil"/>
              <w:right w:val="nil"/>
            </w:tcBorders>
          </w:tcPr>
          <w:p w14:paraId="30DA09FA" w14:textId="77777777" w:rsidR="002C2772" w:rsidRPr="002C2772" w:rsidRDefault="002C2772" w:rsidP="002C2772">
            <w:pPr>
              <w:rPr>
                <w:rFonts w:cs="Calibri"/>
                <w:i/>
                <w:iCs/>
                <w:color w:val="0F0F0F"/>
              </w:rPr>
            </w:pPr>
          </w:p>
        </w:tc>
        <w:tc>
          <w:tcPr>
            <w:tcW w:w="2790" w:type="dxa"/>
            <w:tcBorders>
              <w:top w:val="nil"/>
              <w:left w:val="nil"/>
              <w:bottom w:val="nil"/>
              <w:right w:val="nil"/>
            </w:tcBorders>
          </w:tcPr>
          <w:p w14:paraId="37BD8D0B" w14:textId="77777777" w:rsidR="002C2772" w:rsidRPr="002C2772" w:rsidRDefault="002C2772" w:rsidP="002C2772">
            <w:pPr>
              <w:rPr>
                <w:rFonts w:cs="Calibri"/>
                <w:i/>
                <w:iCs/>
                <w:color w:val="0F0F0F"/>
              </w:rPr>
            </w:pPr>
            <w:r w:rsidRPr="002C2772">
              <w:rPr>
                <w:rFonts w:cs="Calibri"/>
                <w:i/>
                <w:iCs/>
                <w:color w:val="0F0F0F"/>
              </w:rPr>
              <w:t>Relatienaam met</w:t>
            </w:r>
          </w:p>
          <w:p w14:paraId="7DD8B4EF" w14:textId="77777777" w:rsidR="002C2772" w:rsidRPr="002C2772" w:rsidRDefault="002C2772" w:rsidP="002C2772">
            <w:pPr>
              <w:rPr>
                <w:rFonts w:cs="Calibri"/>
                <w:color w:val="0F0F0F"/>
              </w:rPr>
            </w:pPr>
            <w:r w:rsidRPr="002C2772">
              <w:rPr>
                <w:rFonts w:cs="Calibri"/>
                <w:i/>
                <w:iCs/>
                <w:color w:val="0F0F0F"/>
              </w:rPr>
              <w:t>kardinaliteiten</w:t>
            </w:r>
          </w:p>
        </w:tc>
        <w:tc>
          <w:tcPr>
            <w:tcW w:w="6120" w:type="dxa"/>
            <w:tcBorders>
              <w:top w:val="nil"/>
              <w:left w:val="nil"/>
              <w:bottom w:val="nil"/>
              <w:right w:val="nil"/>
            </w:tcBorders>
          </w:tcPr>
          <w:p w14:paraId="7DA24223" w14:textId="77777777" w:rsidR="002C2772" w:rsidRPr="002C2772" w:rsidRDefault="002C2772" w:rsidP="002C2772">
            <w:pPr>
              <w:rPr>
                <w:rFonts w:cs="Calibri"/>
                <w:color w:val="0F0F0F"/>
              </w:rPr>
            </w:pPr>
            <w:r w:rsidRPr="002C2772">
              <w:rPr>
                <w:rFonts w:cs="Calibri"/>
                <w:i/>
                <w:iCs/>
                <w:color w:val="0F0F0F"/>
              </w:rPr>
              <w:t>Definitie</w:t>
            </w:r>
          </w:p>
        </w:tc>
      </w:tr>
      <w:tr w:rsidR="002C2772" w:rsidRPr="002C2772" w14:paraId="6762A8BD" w14:textId="77777777" w:rsidTr="00194548">
        <w:tc>
          <w:tcPr>
            <w:tcW w:w="450" w:type="dxa"/>
            <w:tcBorders>
              <w:top w:val="nil"/>
              <w:left w:val="nil"/>
              <w:bottom w:val="nil"/>
              <w:right w:val="nil"/>
            </w:tcBorders>
          </w:tcPr>
          <w:p w14:paraId="50B77D0D"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A4543E0"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ZAKELIJK RECHT</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r w:rsidRPr="002C2772">
              <w:rPr>
                <w:rFonts w:cs="Calibri"/>
                <w:color w:val="0F0F0F"/>
              </w:rPr>
              <w:t>]</w:t>
            </w:r>
          </w:p>
          <w:p w14:paraId="3E49AE49"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betreft</w:t>
            </w:r>
            <w:r w:rsidRPr="002C2772">
              <w:rPr>
                <w:rFonts w:cs="Calibri"/>
                <w:color w:val="0F0F0F"/>
              </w:rPr>
              <w:fldChar w:fldCharType="end"/>
            </w:r>
          </w:p>
          <w:p w14:paraId="2BAFEC0E"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FF0000"/>
                <w:u w:val="single"/>
              </w:rPr>
              <w:t>[</w:t>
            </w:r>
            <w:r w:rsidRPr="002C2772">
              <w:rPr>
                <w:rFonts w:cs="Calibri"/>
                <w:color w:val="FF0000"/>
                <w:u w:val="single"/>
              </w:rPr>
              <w:fldChar w:fldCharType="begin" w:fldLock="1"/>
            </w:r>
            <w:r w:rsidRPr="002C2772">
              <w:rPr>
                <w:rFonts w:cs="Calibri"/>
                <w:color w:val="FF0000"/>
                <w:u w:val="single"/>
              </w:rPr>
              <w:instrText>MERGEFIELD ConnTarget.Cardinality</w:instrText>
            </w:r>
            <w:r w:rsidRPr="002C2772">
              <w:rPr>
                <w:rFonts w:cs="Calibri"/>
                <w:color w:val="FF0000"/>
                <w:u w:val="single"/>
              </w:rPr>
              <w:fldChar w:fldCharType="separate"/>
            </w:r>
            <w:r w:rsidRPr="002C2772">
              <w:rPr>
                <w:rFonts w:cs="Calibri"/>
                <w:color w:val="FF0000"/>
                <w:u w:val="single"/>
              </w:rPr>
              <w:t>0..1</w:t>
            </w:r>
            <w:r w:rsidRPr="002C2772">
              <w:rPr>
                <w:rFonts w:cs="Calibri"/>
                <w:color w:val="FF0000"/>
                <w:u w:val="single"/>
              </w:rPr>
              <w:fldChar w:fldCharType="end"/>
            </w:r>
            <w:r w:rsidRPr="002C2772">
              <w:rPr>
                <w:rFonts w:cs="Calibri"/>
                <w:color w:val="FF0000"/>
                <w:u w:val="single"/>
              </w:rPr>
              <w:t>]</w:t>
            </w:r>
          </w:p>
        </w:tc>
        <w:tc>
          <w:tcPr>
            <w:tcW w:w="6120" w:type="dxa"/>
            <w:tcBorders>
              <w:top w:val="nil"/>
              <w:left w:val="nil"/>
              <w:bottom w:val="nil"/>
              <w:right w:val="nil"/>
            </w:tcBorders>
          </w:tcPr>
          <w:p w14:paraId="16FF9E25"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separate"/>
            </w:r>
            <w:r w:rsidRPr="002C2772">
              <w:rPr>
                <w:rFonts w:cs="Calibri"/>
                <w:color w:val="0F0F0F"/>
              </w:rPr>
              <w:t>Een verwijzing naar de KADASTRALE ONROERENDE ZAAK waarop het ZAKELIJK RECHT betrekking heeft.</w:t>
            </w:r>
            <w:r w:rsidRPr="002C2772">
              <w:fldChar w:fldCharType="end"/>
            </w:r>
          </w:p>
        </w:tc>
      </w:tr>
      <w:tr w:rsidR="002C2772" w:rsidRPr="002C2772" w14:paraId="25226773" w14:textId="77777777" w:rsidTr="00194548">
        <w:trPr>
          <w:trHeight w:hRule="exact" w:val="128"/>
        </w:trPr>
        <w:tc>
          <w:tcPr>
            <w:tcW w:w="450" w:type="dxa"/>
            <w:tcBorders>
              <w:top w:val="nil"/>
              <w:left w:val="nil"/>
              <w:bottom w:val="nil"/>
              <w:right w:val="nil"/>
            </w:tcBorders>
          </w:tcPr>
          <w:p w14:paraId="4EF03672"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065A0CF"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05D70689" w14:textId="77777777" w:rsidR="002C2772" w:rsidRPr="002C2772" w:rsidRDefault="002C2772" w:rsidP="002C2772">
            <w:pPr>
              <w:rPr>
                <w:rFonts w:cs="Calibri"/>
                <w:color w:val="0F0F0F"/>
              </w:rPr>
            </w:pPr>
          </w:p>
        </w:tc>
      </w:tr>
      <w:tr w:rsidR="002C2772" w:rsidRPr="002C2772" w14:paraId="197B7BB2" w14:textId="77777777" w:rsidTr="00194548">
        <w:tc>
          <w:tcPr>
            <w:tcW w:w="450" w:type="dxa"/>
            <w:tcBorders>
              <w:top w:val="nil"/>
              <w:left w:val="nil"/>
              <w:bottom w:val="nil"/>
              <w:right w:val="nil"/>
            </w:tcBorders>
          </w:tcPr>
          <w:p w14:paraId="33E76AAA"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FF3C4F6"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WOZ-OBJECT</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separate"/>
            </w:r>
            <w:r w:rsidRPr="002C2772">
              <w:rPr>
                <w:rFonts w:cs="Calibri"/>
                <w:color w:val="0F0F0F"/>
              </w:rPr>
              <w:t>0..*</w:t>
            </w:r>
            <w:r w:rsidRPr="002C2772">
              <w:rPr>
                <w:rFonts w:cs="Calibri"/>
                <w:color w:val="0F0F0F"/>
              </w:rPr>
              <w:fldChar w:fldCharType="end"/>
            </w:r>
            <w:r w:rsidRPr="002C2772">
              <w:rPr>
                <w:rFonts w:cs="Calibri"/>
                <w:color w:val="0F0F0F"/>
              </w:rPr>
              <w:t>]</w:t>
            </w:r>
          </w:p>
          <w:p w14:paraId="55D7FCF7"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bevat</w:t>
            </w:r>
            <w:r w:rsidRPr="002C2772">
              <w:rPr>
                <w:rFonts w:cs="Calibri"/>
                <w:color w:val="0F0F0F"/>
              </w:rPr>
              <w:fldChar w:fldCharType="end"/>
            </w:r>
          </w:p>
          <w:p w14:paraId="5A106346"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41BD6293"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separate"/>
            </w:r>
            <w:r w:rsidRPr="002C2772">
              <w:rPr>
                <w:rFonts w:cs="Calibri"/>
                <w:color w:val="0F0F0F"/>
              </w:rPr>
              <w:t>De unieke aanduidingen van de KADASTRALE ONROERENDE ZAAKen opgenomen in de Basis Registratie Kadaster die geheel of gedeeltelijk deel uitmaken van het WOZ-OBJECT.</w:t>
            </w:r>
            <w:r w:rsidRPr="002C2772">
              <w:fldChar w:fldCharType="end"/>
            </w:r>
          </w:p>
        </w:tc>
      </w:tr>
      <w:tr w:rsidR="002C2772" w:rsidRPr="002C2772" w14:paraId="1B3EEA88" w14:textId="77777777" w:rsidTr="00194548">
        <w:trPr>
          <w:trHeight w:hRule="exact" w:val="128"/>
        </w:trPr>
        <w:tc>
          <w:tcPr>
            <w:tcW w:w="450" w:type="dxa"/>
            <w:tcBorders>
              <w:top w:val="nil"/>
              <w:left w:val="nil"/>
              <w:bottom w:val="nil"/>
              <w:right w:val="nil"/>
            </w:tcBorders>
          </w:tcPr>
          <w:p w14:paraId="31450A6C"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0AD91E6"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5DC2F507" w14:textId="77777777" w:rsidR="002C2772" w:rsidRPr="002C2772" w:rsidRDefault="002C2772" w:rsidP="002C2772">
            <w:pPr>
              <w:rPr>
                <w:rFonts w:cs="Calibri"/>
                <w:color w:val="0F0F0F"/>
              </w:rPr>
            </w:pPr>
          </w:p>
        </w:tc>
      </w:tr>
      <w:tr w:rsidR="002C2772" w:rsidRPr="002C2772" w14:paraId="7048C74D" w14:textId="77777777" w:rsidTr="00194548">
        <w:tc>
          <w:tcPr>
            <w:tcW w:w="450" w:type="dxa"/>
            <w:tcBorders>
              <w:top w:val="nil"/>
              <w:left w:val="nil"/>
              <w:bottom w:val="nil"/>
              <w:right w:val="nil"/>
            </w:tcBorders>
          </w:tcPr>
          <w:p w14:paraId="57B826D7"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EB6F23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KADASTRALE ONROERENDE ZAAK</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separate"/>
            </w:r>
            <w:r w:rsidRPr="002C2772">
              <w:rPr>
                <w:rFonts w:cs="Calibri"/>
                <w:color w:val="0F0F0F"/>
              </w:rPr>
              <w:t>0..*</w:t>
            </w:r>
            <w:r w:rsidRPr="002C2772">
              <w:rPr>
                <w:rFonts w:cs="Calibri"/>
                <w:color w:val="0F0F0F"/>
              </w:rPr>
              <w:fldChar w:fldCharType="end"/>
            </w:r>
            <w:r w:rsidRPr="002C2772">
              <w:rPr>
                <w:rFonts w:cs="Calibri"/>
                <w:color w:val="0F0F0F"/>
              </w:rPr>
              <w:t>]</w:t>
            </w:r>
          </w:p>
          <w:p w14:paraId="5B777907"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heeft als voornaamste zakelijk gerechtigde</w:t>
            </w:r>
            <w:r w:rsidRPr="002C2772">
              <w:rPr>
                <w:rFonts w:cs="Calibri"/>
                <w:color w:val="0F0F0F"/>
              </w:rPr>
              <w:fldChar w:fldCharType="end"/>
            </w:r>
          </w:p>
          <w:p w14:paraId="116AF935"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PERSOON</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4FE71CCD"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separate"/>
            </w:r>
            <w:r w:rsidRPr="002C2772">
              <w:rPr>
                <w:rFonts w:cs="Calibri"/>
                <w:color w:val="0F0F0F"/>
              </w:rPr>
              <w:t>De persoon die de voornaamste zakelijk gerechtigde bij een kadastraal object is.</w:t>
            </w:r>
            <w:r w:rsidRPr="002C2772">
              <w:fldChar w:fldCharType="end"/>
            </w:r>
          </w:p>
        </w:tc>
      </w:tr>
      <w:tr w:rsidR="002C2772" w:rsidRPr="002C2772" w14:paraId="7A3BA638" w14:textId="77777777" w:rsidTr="00194548">
        <w:trPr>
          <w:trHeight w:hRule="exact" w:val="128"/>
        </w:trPr>
        <w:tc>
          <w:tcPr>
            <w:tcW w:w="450" w:type="dxa"/>
            <w:tcBorders>
              <w:top w:val="nil"/>
              <w:left w:val="nil"/>
              <w:bottom w:val="nil"/>
              <w:right w:val="nil"/>
            </w:tcBorders>
          </w:tcPr>
          <w:p w14:paraId="3312C537"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224ACB7"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0402CB3D" w14:textId="77777777" w:rsidR="002C2772" w:rsidRPr="002C2772" w:rsidRDefault="002C2772" w:rsidP="002C2772">
            <w:pPr>
              <w:rPr>
                <w:rFonts w:cs="Calibri"/>
                <w:color w:val="0F0F0F"/>
              </w:rPr>
            </w:pPr>
          </w:p>
        </w:tc>
      </w:tr>
      <w:tr w:rsidR="002C2772" w:rsidRPr="002C2772" w14:paraId="44F17C00" w14:textId="77777777" w:rsidTr="00194548">
        <w:tc>
          <w:tcPr>
            <w:tcW w:w="450" w:type="dxa"/>
            <w:tcBorders>
              <w:top w:val="nil"/>
              <w:left w:val="nil"/>
              <w:bottom w:val="nil"/>
              <w:right w:val="nil"/>
            </w:tcBorders>
          </w:tcPr>
          <w:p w14:paraId="5D64A1FC"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8A73342"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ZAKELIJK RECHT</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separate"/>
            </w:r>
            <w:r w:rsidRPr="002C2772">
              <w:rPr>
                <w:rFonts w:cs="Calibri"/>
                <w:color w:val="0F0F0F"/>
              </w:rPr>
              <w:t>0..*</w:t>
            </w:r>
            <w:r w:rsidRPr="002C2772">
              <w:rPr>
                <w:rFonts w:cs="Calibri"/>
                <w:color w:val="0F0F0F"/>
              </w:rPr>
              <w:fldChar w:fldCharType="end"/>
            </w:r>
            <w:r w:rsidRPr="002C2772">
              <w:rPr>
                <w:rFonts w:cs="Calibri"/>
                <w:color w:val="0F0F0F"/>
              </w:rPr>
              <w:t>]</w:t>
            </w:r>
          </w:p>
          <w:p w14:paraId="41666EB3"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is eigendom of beperkt recht bij</w:t>
            </w:r>
            <w:r w:rsidRPr="002C2772">
              <w:rPr>
                <w:rFonts w:cs="Calibri"/>
                <w:color w:val="0F0F0F"/>
              </w:rPr>
              <w:fldChar w:fldCharType="end"/>
            </w:r>
          </w:p>
          <w:p w14:paraId="11B1AF75"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separate"/>
            </w:r>
            <w:r w:rsidRPr="002C2772">
              <w:rPr>
                <w:rFonts w:cs="Calibri"/>
                <w:color w:val="0F0F0F"/>
              </w:rPr>
              <w:t>0..*</w: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68A4DA97" w14:textId="77777777" w:rsidR="002C2772" w:rsidRPr="002C2772" w:rsidRDefault="002C2772" w:rsidP="002C2772">
            <w:pPr>
              <w:rPr>
                <w:rFonts w:cs="Calibri"/>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end"/>
            </w:r>
            <w:r w:rsidRPr="002C2772">
              <w:rPr>
                <w:rFonts w:cs="Calibri"/>
              </w:rPr>
              <w:t>De relatie tussen een KADASTRALE ONROERENDE ZAAK, ten behoeve waarvan een mandeligheid tot stand is gekomen (de hoofdzaak) en het ZAKELIJK RECHT, welke tot</w:t>
            </w:r>
          </w:p>
          <w:p w14:paraId="1762D0D0" w14:textId="77777777" w:rsidR="002C2772" w:rsidRPr="002C2772" w:rsidRDefault="002C2772" w:rsidP="002C2772">
            <w:pPr>
              <w:rPr>
                <w:rFonts w:cs="Calibri"/>
                <w:color w:val="0F0F0F"/>
              </w:rPr>
            </w:pPr>
            <w:r w:rsidRPr="002C2772">
              <w:rPr>
                <w:rFonts w:cs="Calibri"/>
              </w:rPr>
              <w:t>gemeenschappelijk nut bestemd is (het mandelig recht).</w:t>
            </w:r>
          </w:p>
        </w:tc>
      </w:tr>
      <w:tr w:rsidR="002C2772" w:rsidRPr="002C2772" w14:paraId="5E144670" w14:textId="77777777" w:rsidTr="00194548">
        <w:trPr>
          <w:trHeight w:hRule="exact" w:val="128"/>
        </w:trPr>
        <w:tc>
          <w:tcPr>
            <w:tcW w:w="450" w:type="dxa"/>
            <w:tcBorders>
              <w:top w:val="nil"/>
              <w:left w:val="nil"/>
              <w:bottom w:val="nil"/>
              <w:right w:val="nil"/>
            </w:tcBorders>
          </w:tcPr>
          <w:p w14:paraId="7F2EEDEE" w14:textId="77777777" w:rsidR="002C2772" w:rsidRPr="002C2772" w:rsidRDefault="002C2772" w:rsidP="002C2772">
            <w:pPr>
              <w:rPr>
                <w:rFonts w:cs="Calibri"/>
                <w:b/>
                <w:bCs/>
                <w:color w:val="000000"/>
                <w:highlight w:val="yellow"/>
                <w:u w:color="000000"/>
                <w:shd w:val="clear" w:color="auto" w:fill="FFFF80"/>
              </w:rPr>
            </w:pPr>
          </w:p>
        </w:tc>
        <w:tc>
          <w:tcPr>
            <w:tcW w:w="2790" w:type="dxa"/>
            <w:tcBorders>
              <w:top w:val="nil"/>
              <w:left w:val="nil"/>
              <w:bottom w:val="nil"/>
              <w:right w:val="nil"/>
            </w:tcBorders>
          </w:tcPr>
          <w:p w14:paraId="466AACCF"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05746A07" w14:textId="77777777" w:rsidR="002C2772" w:rsidRPr="002C2772" w:rsidRDefault="002C2772" w:rsidP="002C2772">
            <w:pPr>
              <w:rPr>
                <w:rFonts w:cs="Calibri"/>
                <w:color w:val="0F0F0F"/>
              </w:rPr>
            </w:pPr>
          </w:p>
        </w:tc>
      </w:tr>
      <w:tr w:rsidR="002C2772" w:rsidRPr="002C2772" w14:paraId="66193DBC" w14:textId="77777777" w:rsidTr="00194548">
        <w:tc>
          <w:tcPr>
            <w:tcW w:w="450" w:type="dxa"/>
            <w:tcBorders>
              <w:top w:val="nil"/>
              <w:left w:val="nil"/>
              <w:bottom w:val="nil"/>
              <w:right w:val="nil"/>
            </w:tcBorders>
          </w:tcPr>
          <w:p w14:paraId="4ADF23DC"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D6F7B59"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KADASTRALE ONROERENDE ZAAK</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separate"/>
            </w:r>
            <w:r w:rsidRPr="002C2772">
              <w:rPr>
                <w:rFonts w:cs="Calibri"/>
                <w:color w:val="0F0F0F"/>
              </w:rPr>
              <w:t>0..*</w:t>
            </w:r>
            <w:r w:rsidRPr="002C2772">
              <w:rPr>
                <w:rFonts w:cs="Calibri"/>
                <w:color w:val="0F0F0F"/>
              </w:rPr>
              <w:fldChar w:fldCharType="end"/>
            </w:r>
            <w:r w:rsidRPr="002C2772">
              <w:rPr>
                <w:rFonts w:cs="Calibri"/>
                <w:color w:val="0F0F0F"/>
              </w:rPr>
              <w:t>]</w:t>
            </w:r>
          </w:p>
          <w:p w14:paraId="68DBE9A9"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is ontstaan uit andere kadastrale onroerende zaak bij</w:t>
            </w:r>
            <w:r w:rsidRPr="002C2772">
              <w:rPr>
                <w:rFonts w:cs="Calibri"/>
                <w:color w:val="0F0F0F"/>
              </w:rPr>
              <w:fldChar w:fldCharType="end"/>
            </w:r>
          </w:p>
          <w:p w14:paraId="579FDAA0"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separate"/>
            </w:r>
            <w:r w:rsidRPr="002C2772">
              <w:rPr>
                <w:rFonts w:cs="Calibri"/>
                <w:color w:val="0F0F0F"/>
              </w:rPr>
              <w:t>0..*</w: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2A930AFC"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separate"/>
            </w:r>
            <w:r w:rsidRPr="002C2772">
              <w:rPr>
                <w:rFonts w:cs="Calibri"/>
                <w:color w:val="0F0F0F"/>
              </w:rPr>
              <w:t>De verwijzing naar andere KADASTRALE ONROERENDE ZAAKen waaruit de KADASTRALE ONROERENDE ZAAK is ontstaan.</w:t>
            </w:r>
            <w:r w:rsidRPr="002C2772">
              <w:fldChar w:fldCharType="end"/>
            </w:r>
          </w:p>
        </w:tc>
      </w:tr>
      <w:tr w:rsidR="002C2772" w:rsidRPr="002C2772" w14:paraId="77824146" w14:textId="77777777" w:rsidTr="00194548">
        <w:trPr>
          <w:trHeight w:hRule="exact" w:val="128"/>
        </w:trPr>
        <w:tc>
          <w:tcPr>
            <w:tcW w:w="450" w:type="dxa"/>
            <w:tcBorders>
              <w:top w:val="nil"/>
              <w:left w:val="nil"/>
              <w:bottom w:val="nil"/>
              <w:right w:val="nil"/>
            </w:tcBorders>
          </w:tcPr>
          <w:p w14:paraId="71624D7B"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3434F02"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283AEC26" w14:textId="77777777" w:rsidR="002C2772" w:rsidRPr="002C2772" w:rsidRDefault="002C2772" w:rsidP="002C2772">
            <w:pPr>
              <w:rPr>
                <w:rFonts w:cs="Calibri"/>
                <w:color w:val="0F0F0F"/>
              </w:rPr>
            </w:pPr>
          </w:p>
        </w:tc>
      </w:tr>
      <w:tr w:rsidR="002C2772" w:rsidRPr="002C2772" w14:paraId="0F38219A" w14:textId="77777777" w:rsidTr="00194548">
        <w:tc>
          <w:tcPr>
            <w:tcW w:w="450" w:type="dxa"/>
            <w:tcBorders>
              <w:top w:val="nil"/>
              <w:left w:val="nil"/>
              <w:bottom w:val="nil"/>
              <w:right w:val="nil"/>
            </w:tcBorders>
          </w:tcPr>
          <w:p w14:paraId="5B0F019B"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9BD75C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APPARTEMENTSRECHT</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end"/>
            </w:r>
            <w:r w:rsidRPr="002C2772">
              <w:rPr>
                <w:rFonts w:cs="Calibri"/>
                <w:color w:val="0F0F0F"/>
              </w:rPr>
              <w:t>]</w:t>
            </w:r>
          </w:p>
          <w:p w14:paraId="245CC876"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is specialisatie van</w:t>
            </w:r>
            <w:r w:rsidRPr="002C2772">
              <w:rPr>
                <w:rFonts w:cs="Calibri"/>
                <w:color w:val="0F0F0F"/>
              </w:rPr>
              <w:fldChar w:fldCharType="end"/>
            </w:r>
          </w:p>
          <w:p w14:paraId="168316EF"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3E138DEA"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end"/>
            </w:r>
          </w:p>
        </w:tc>
      </w:tr>
      <w:tr w:rsidR="002C2772" w:rsidRPr="002C2772" w14:paraId="1C5F84A9" w14:textId="77777777" w:rsidTr="00194548">
        <w:trPr>
          <w:trHeight w:hRule="exact" w:val="128"/>
        </w:trPr>
        <w:tc>
          <w:tcPr>
            <w:tcW w:w="450" w:type="dxa"/>
            <w:tcBorders>
              <w:top w:val="nil"/>
              <w:left w:val="nil"/>
              <w:bottom w:val="nil"/>
              <w:right w:val="nil"/>
            </w:tcBorders>
          </w:tcPr>
          <w:p w14:paraId="776DD161"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B067E88"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533110D4" w14:textId="77777777" w:rsidR="002C2772" w:rsidRPr="002C2772" w:rsidRDefault="002C2772" w:rsidP="002C2772">
            <w:pPr>
              <w:rPr>
                <w:rFonts w:cs="Calibri"/>
                <w:color w:val="0F0F0F"/>
              </w:rPr>
            </w:pPr>
          </w:p>
        </w:tc>
      </w:tr>
      <w:tr w:rsidR="002C2772" w:rsidRPr="002C2772" w14:paraId="7F943893" w14:textId="77777777" w:rsidTr="00194548">
        <w:tc>
          <w:tcPr>
            <w:tcW w:w="450" w:type="dxa"/>
            <w:tcBorders>
              <w:top w:val="nil"/>
              <w:left w:val="nil"/>
              <w:bottom w:val="nil"/>
              <w:right w:val="nil"/>
            </w:tcBorders>
          </w:tcPr>
          <w:p w14:paraId="17711399"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809A401"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KADASTRAAL PERCEEL</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end"/>
            </w:r>
            <w:r w:rsidRPr="002C2772">
              <w:rPr>
                <w:rFonts w:cs="Calibri"/>
                <w:color w:val="0F0F0F"/>
              </w:rPr>
              <w:t>]</w:t>
            </w:r>
          </w:p>
          <w:p w14:paraId="54E5A8E2"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is specialisatie van</w:t>
            </w:r>
            <w:r w:rsidRPr="002C2772">
              <w:rPr>
                <w:rFonts w:cs="Calibri"/>
                <w:color w:val="0F0F0F"/>
              </w:rPr>
              <w:fldChar w:fldCharType="end"/>
            </w:r>
          </w:p>
          <w:p w14:paraId="098CBCDF"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77367786"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end"/>
            </w:r>
          </w:p>
        </w:tc>
      </w:tr>
      <w:tr w:rsidR="002C2772" w:rsidRPr="002C2772" w14:paraId="72B11A35" w14:textId="77777777" w:rsidTr="00194548">
        <w:trPr>
          <w:trHeight w:hRule="exact" w:val="128"/>
        </w:trPr>
        <w:tc>
          <w:tcPr>
            <w:tcW w:w="450" w:type="dxa"/>
            <w:tcBorders>
              <w:top w:val="nil"/>
              <w:left w:val="nil"/>
              <w:bottom w:val="nil"/>
              <w:right w:val="nil"/>
            </w:tcBorders>
          </w:tcPr>
          <w:p w14:paraId="744B6AFE"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C547B67"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200ECBE7" w14:textId="77777777" w:rsidR="002C2772" w:rsidRPr="002C2772" w:rsidRDefault="002C2772" w:rsidP="002C2772">
            <w:pPr>
              <w:rPr>
                <w:rFonts w:cs="Calibri"/>
                <w:color w:val="0F0F0F"/>
              </w:rPr>
            </w:pPr>
          </w:p>
        </w:tc>
      </w:tr>
      <w:tr w:rsidR="002C2772" w:rsidRPr="002C2772" w14:paraId="3F27DDB6" w14:textId="77777777" w:rsidTr="00194548">
        <w:tc>
          <w:tcPr>
            <w:tcW w:w="450" w:type="dxa"/>
            <w:tcBorders>
              <w:top w:val="nil"/>
              <w:left w:val="nil"/>
              <w:bottom w:val="nil"/>
              <w:right w:val="nil"/>
            </w:tcBorders>
          </w:tcPr>
          <w:p w14:paraId="0F47536D"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E582CED"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Element.Name</w:instrText>
            </w:r>
            <w:r w:rsidRPr="002C2772">
              <w:fldChar w:fldCharType="separate"/>
            </w:r>
            <w:r w:rsidRPr="002C2772">
              <w:rPr>
                <w:rFonts w:cs="Calibri"/>
                <w:color w:val="0F0F0F"/>
              </w:rPr>
              <w:t>BENOEMD OBJECT</w:t>
            </w:r>
            <w:r w:rsidRPr="002C2772">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ConnSource.Cardinality</w:instrText>
            </w:r>
            <w:r w:rsidRPr="002C2772">
              <w:rPr>
                <w:rFonts w:cs="Calibri"/>
                <w:color w:val="0F0F0F"/>
              </w:rPr>
              <w:fldChar w:fldCharType="separate"/>
            </w:r>
            <w:r w:rsidRPr="002C2772">
              <w:rPr>
                <w:rFonts w:cs="Calibri"/>
                <w:color w:val="0F0F0F"/>
              </w:rPr>
              <w:t>0..*</w:t>
            </w:r>
            <w:r w:rsidRPr="002C2772">
              <w:rPr>
                <w:rFonts w:cs="Calibri"/>
                <w:color w:val="0F0F0F"/>
              </w:rPr>
              <w:fldChar w:fldCharType="end"/>
            </w:r>
            <w:r w:rsidRPr="002C2772">
              <w:rPr>
                <w:rFonts w:cs="Calibri"/>
                <w:color w:val="0F0F0F"/>
              </w:rPr>
              <w:t>]</w:t>
            </w:r>
          </w:p>
          <w:p w14:paraId="57C06001" w14:textId="77777777" w:rsidR="002C2772" w:rsidRPr="002C2772" w:rsidRDefault="002C2772" w:rsidP="002C2772">
            <w:pPr>
              <w:rPr>
                <w:rFonts w:cs="Calibri"/>
                <w:color w:val="0F0F0F"/>
              </w:rPr>
            </w:pP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Connector.Name</w:instrText>
            </w:r>
            <w:r w:rsidRPr="002C2772">
              <w:rPr>
                <w:rFonts w:cs="Calibri"/>
                <w:color w:val="0F0F0F"/>
              </w:rPr>
              <w:fldChar w:fldCharType="separate"/>
            </w:r>
            <w:r w:rsidRPr="002C2772">
              <w:rPr>
                <w:rFonts w:cs="Calibri"/>
                <w:color w:val="0F0F0F"/>
              </w:rPr>
              <w:t>staat op of heeft ruimtelijke overlap met</w:t>
            </w:r>
            <w:r w:rsidRPr="002C2772">
              <w:rPr>
                <w:rFonts w:cs="Calibri"/>
                <w:color w:val="0F0F0F"/>
              </w:rPr>
              <w:fldChar w:fldCharType="end"/>
            </w:r>
          </w:p>
          <w:p w14:paraId="0A2FF363" w14:textId="77777777" w:rsidR="002C2772" w:rsidRPr="002C2772" w:rsidRDefault="002C2772" w:rsidP="002C2772">
            <w:pPr>
              <w:rPr>
                <w:rFonts w:cs="Calibri"/>
                <w:color w:val="0F0F0F"/>
              </w:rPr>
            </w:pPr>
            <w:r w:rsidRPr="002C2772">
              <w:rPr>
                <w:rFonts w:cs="Calibri"/>
                <w:color w:val="0F0F0F"/>
              </w:rPr>
              <w:fldChar w:fldCharType="begin" w:fldLock="1"/>
            </w:r>
            <w:r w:rsidRPr="002C2772">
              <w:rPr>
                <w:rFonts w:cs="Calibri"/>
                <w:color w:val="0F0F0F"/>
              </w:rPr>
              <w:instrText>MERGEFIELD Element.Name</w:instrText>
            </w:r>
            <w:r w:rsidRPr="002C2772">
              <w:rPr>
                <w:rFonts w:cs="Calibri"/>
                <w:color w:val="0F0F0F"/>
              </w:rPr>
              <w:fldChar w:fldCharType="separate"/>
            </w:r>
            <w:r w:rsidRPr="002C2772">
              <w:rPr>
                <w:rFonts w:cs="Calibri"/>
                <w:color w:val="0F0F0F"/>
              </w:rPr>
              <w:t>KADASTRALE ONROERENDE ZAAK</w:t>
            </w:r>
            <w:r w:rsidRPr="002C2772">
              <w:rPr>
                <w:rFonts w:cs="Calibri"/>
                <w:color w:val="0F0F0F"/>
              </w:rPr>
              <w:fldChar w:fldCharType="end"/>
            </w:r>
            <w:r w:rsidRPr="002C2772">
              <w:rPr>
                <w:rFonts w:cs="Calibri"/>
                <w:color w:val="0F0F0F"/>
              </w:rPr>
              <w:t xml:space="preserve">  [</w:t>
            </w:r>
            <w:r w:rsidRPr="002C2772">
              <w:rPr>
                <w:rFonts w:cs="Calibri"/>
                <w:color w:val="0F0F0F"/>
              </w:rPr>
              <w:fldChar w:fldCharType="begin" w:fldLock="1"/>
            </w:r>
            <w:r w:rsidRPr="002C2772">
              <w:rPr>
                <w:rFonts w:cs="Calibri"/>
                <w:color w:val="0F0F0F"/>
              </w:rPr>
              <w:instrText>MERGEFIELD ConnTarget.Cardinality</w:instrText>
            </w:r>
            <w:r w:rsidRPr="002C2772">
              <w:rPr>
                <w:rFonts w:cs="Calibri"/>
                <w:color w:val="0F0F0F"/>
              </w:rPr>
              <w:fldChar w:fldCharType="separate"/>
            </w:r>
            <w:r w:rsidRPr="002C2772">
              <w:rPr>
                <w:rFonts w:cs="Calibri"/>
                <w:color w:val="0F0F0F"/>
              </w:rPr>
              <w:t>1..*</w:t>
            </w:r>
            <w:r w:rsidRPr="002C2772">
              <w:rPr>
                <w:rFonts w:cs="Calibri"/>
                <w:color w:val="0F0F0F"/>
              </w:rPr>
              <w:fldChar w:fldCharType="end"/>
            </w:r>
            <w:r w:rsidRPr="002C2772">
              <w:rPr>
                <w:rFonts w:cs="Calibri"/>
                <w:color w:val="0F0F0F"/>
              </w:rPr>
              <w:t>]</w:t>
            </w:r>
          </w:p>
        </w:tc>
        <w:tc>
          <w:tcPr>
            <w:tcW w:w="6120" w:type="dxa"/>
            <w:tcBorders>
              <w:top w:val="nil"/>
              <w:left w:val="nil"/>
              <w:bottom w:val="nil"/>
              <w:right w:val="nil"/>
            </w:tcBorders>
          </w:tcPr>
          <w:p w14:paraId="6C98DB74" w14:textId="77777777" w:rsidR="002C2772" w:rsidRPr="002C2772" w:rsidRDefault="002C2772" w:rsidP="002C2772">
            <w:pPr>
              <w:rPr>
                <w:rFonts w:cs="Calibri"/>
                <w:color w:val="0F0F0F"/>
              </w:rPr>
            </w:pPr>
            <w:r w:rsidRPr="002C2772">
              <w:fldChar w:fldCharType="begin" w:fldLock="1"/>
            </w:r>
            <w:r w:rsidRPr="002C2772">
              <w:instrText xml:space="preserve">MERGEFIELD </w:instrText>
            </w:r>
            <w:r w:rsidRPr="002C2772">
              <w:rPr>
                <w:rFonts w:cs="Calibri"/>
                <w:color w:val="0F0F0F"/>
              </w:rPr>
              <w:instrText>Connector.Notes</w:instrText>
            </w:r>
            <w:r w:rsidRPr="002C2772">
              <w:fldChar w:fldCharType="separate"/>
            </w:r>
            <w:r w:rsidRPr="002C2772">
              <w:rPr>
                <w:rFonts w:cs="Calibri"/>
                <w:color w:val="0F0F0F"/>
              </w:rPr>
              <w:t>De kadastrale (deel)percelen die het deel van het aardoppervlak gemeen hebben waar het BENOEMD OBJECT het aardoppervlak raakt cq. doorsnijdt dan wel de kadastrale appartementsrechten die betrekking hebben op het BENOEMD OBJECT.</w:t>
            </w:r>
            <w:r w:rsidRPr="002C2772">
              <w:fldChar w:fldCharType="end"/>
            </w:r>
          </w:p>
        </w:tc>
      </w:tr>
      <w:tr w:rsidR="002C2772" w:rsidRPr="002C2772" w14:paraId="13BAA512" w14:textId="77777777" w:rsidTr="00194548">
        <w:tc>
          <w:tcPr>
            <w:tcW w:w="450" w:type="dxa"/>
            <w:tcBorders>
              <w:top w:val="nil"/>
              <w:left w:val="nil"/>
              <w:bottom w:val="nil"/>
              <w:right w:val="nil"/>
            </w:tcBorders>
          </w:tcPr>
          <w:p w14:paraId="77717099"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5F9837C" w14:textId="77777777" w:rsidR="002C2772" w:rsidRPr="002C2772" w:rsidRDefault="002C2772" w:rsidP="002C2772"/>
        </w:tc>
        <w:tc>
          <w:tcPr>
            <w:tcW w:w="6120" w:type="dxa"/>
            <w:tcBorders>
              <w:top w:val="nil"/>
              <w:left w:val="nil"/>
              <w:bottom w:val="nil"/>
              <w:right w:val="nil"/>
            </w:tcBorders>
          </w:tcPr>
          <w:p w14:paraId="60360715" w14:textId="77777777" w:rsidR="002C2772" w:rsidRPr="002C2772" w:rsidRDefault="002C2772" w:rsidP="002C2772"/>
        </w:tc>
      </w:tr>
      <w:tr w:rsidR="002C2772" w:rsidRPr="002C2772" w14:paraId="67AA84CB" w14:textId="77777777" w:rsidTr="00194548">
        <w:tc>
          <w:tcPr>
            <w:tcW w:w="450" w:type="dxa"/>
            <w:tcBorders>
              <w:top w:val="nil"/>
              <w:left w:val="nil"/>
              <w:bottom w:val="nil"/>
              <w:right w:val="nil"/>
            </w:tcBorders>
          </w:tcPr>
          <w:p w14:paraId="7A5B615A"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EB2B448" w14:textId="77777777" w:rsidR="002C2772" w:rsidRPr="002C2772" w:rsidRDefault="002C2772" w:rsidP="002C2772">
            <w:pPr>
              <w:rPr>
                <w:rFonts w:cs="Calibri"/>
                <w:color w:val="FF0000"/>
                <w:sz w:val="20"/>
                <w:szCs w:val="20"/>
                <w:u w:val="single"/>
              </w:rPr>
            </w:pPr>
            <w:r w:rsidRPr="002C2772">
              <w:rPr>
                <w:color w:val="FF0000"/>
                <w:sz w:val="20"/>
                <w:szCs w:val="20"/>
                <w:u w:val="single"/>
              </w:rPr>
              <w:fldChar w:fldCharType="begin" w:fldLock="1"/>
            </w:r>
            <w:r w:rsidRPr="002C2772">
              <w:rPr>
                <w:color w:val="FF0000"/>
                <w:sz w:val="20"/>
                <w:szCs w:val="20"/>
                <w:u w:val="single"/>
              </w:rPr>
              <w:instrText xml:space="preserve">MERGEFIELD </w:instrText>
            </w:r>
            <w:r w:rsidRPr="002C2772">
              <w:rPr>
                <w:rFonts w:cs="Calibri"/>
                <w:color w:val="FF0000"/>
                <w:sz w:val="20"/>
                <w:szCs w:val="20"/>
                <w:u w:val="single"/>
              </w:rPr>
              <w:instrText>Element.Name</w:instrText>
            </w:r>
            <w:r w:rsidRPr="002C2772">
              <w:rPr>
                <w:color w:val="FF0000"/>
                <w:sz w:val="20"/>
                <w:szCs w:val="20"/>
                <w:u w:val="single"/>
              </w:rPr>
              <w:fldChar w:fldCharType="separate"/>
            </w:r>
            <w:r w:rsidRPr="002C2772">
              <w:rPr>
                <w:rFonts w:cs="Calibri"/>
                <w:color w:val="FF0000"/>
                <w:sz w:val="20"/>
                <w:szCs w:val="20"/>
                <w:u w:val="single"/>
              </w:rPr>
              <w:t>ZEKERHEIDSRECHT</w:t>
            </w:r>
            <w:r w:rsidRPr="002C2772">
              <w:rPr>
                <w:color w:val="FF0000"/>
                <w:sz w:val="20"/>
                <w:szCs w:val="20"/>
                <w:u w:val="single"/>
              </w:rPr>
              <w:fldChar w:fldCharType="end"/>
            </w:r>
            <w:r w:rsidRPr="002C2772">
              <w:rPr>
                <w:rFonts w:cs="Calibri"/>
                <w:color w:val="FF0000"/>
                <w:sz w:val="20"/>
                <w:szCs w:val="20"/>
                <w:u w:val="single"/>
              </w:rPr>
              <w:t xml:space="preserve">  [</w:t>
            </w:r>
            <w:r w:rsidRPr="002C2772">
              <w:rPr>
                <w:rFonts w:cs="Calibri"/>
                <w:color w:val="FF0000"/>
                <w:sz w:val="20"/>
                <w:szCs w:val="20"/>
                <w:u w:val="single"/>
              </w:rPr>
              <w:fldChar w:fldCharType="begin" w:fldLock="1"/>
            </w:r>
            <w:r w:rsidRPr="002C2772">
              <w:rPr>
                <w:rFonts w:cs="Calibri"/>
                <w:color w:val="FF0000"/>
                <w:sz w:val="20"/>
                <w:szCs w:val="20"/>
                <w:u w:val="single"/>
              </w:rPr>
              <w:instrText>MERGEFIELD ConnSource.Cardinality</w:instrText>
            </w:r>
            <w:r w:rsidRPr="002C2772">
              <w:rPr>
                <w:rFonts w:cs="Calibri"/>
                <w:color w:val="FF0000"/>
                <w:sz w:val="20"/>
                <w:szCs w:val="20"/>
                <w:u w:val="single"/>
              </w:rPr>
              <w:fldChar w:fldCharType="separate"/>
            </w:r>
            <w:r w:rsidRPr="002C2772">
              <w:rPr>
                <w:rFonts w:cs="Calibri"/>
                <w:color w:val="FF0000"/>
                <w:sz w:val="20"/>
                <w:szCs w:val="20"/>
                <w:u w:val="single"/>
              </w:rPr>
              <w:t>0..*</w:t>
            </w:r>
            <w:r w:rsidRPr="002C2772">
              <w:rPr>
                <w:rFonts w:cs="Calibri"/>
                <w:color w:val="FF0000"/>
                <w:sz w:val="20"/>
                <w:szCs w:val="20"/>
                <w:u w:val="single"/>
              </w:rPr>
              <w:fldChar w:fldCharType="end"/>
            </w:r>
            <w:r w:rsidRPr="002C2772">
              <w:rPr>
                <w:rFonts w:cs="Calibri"/>
                <w:color w:val="FF0000"/>
                <w:sz w:val="20"/>
                <w:szCs w:val="20"/>
                <w:u w:val="single"/>
              </w:rPr>
              <w:t>]</w:t>
            </w:r>
          </w:p>
          <w:p w14:paraId="48BAE7ED" w14:textId="77777777" w:rsidR="002C2772" w:rsidRPr="002C2772" w:rsidRDefault="002C2772" w:rsidP="002C2772">
            <w:pPr>
              <w:rPr>
                <w:rFonts w:cs="Calibri"/>
                <w:color w:val="FF0000"/>
                <w:sz w:val="20"/>
                <w:szCs w:val="20"/>
                <w:u w:val="single"/>
              </w:rPr>
            </w:pPr>
            <w:r w:rsidRPr="002C2772">
              <w:rPr>
                <w:rFonts w:cs="Calibri"/>
                <w:color w:val="FF0000"/>
                <w:sz w:val="20"/>
                <w:szCs w:val="20"/>
                <w:u w:val="single"/>
              </w:rPr>
              <w:t xml:space="preserve">  </w:t>
            </w:r>
            <w:r w:rsidRPr="002C2772">
              <w:rPr>
                <w:rFonts w:cs="Calibri"/>
                <w:color w:val="FF0000"/>
                <w:sz w:val="20"/>
                <w:szCs w:val="20"/>
                <w:u w:val="single"/>
              </w:rPr>
              <w:fldChar w:fldCharType="begin" w:fldLock="1"/>
            </w:r>
            <w:r w:rsidRPr="002C2772">
              <w:rPr>
                <w:rFonts w:cs="Calibri"/>
                <w:color w:val="FF0000"/>
                <w:sz w:val="20"/>
                <w:szCs w:val="20"/>
                <w:u w:val="single"/>
              </w:rPr>
              <w:instrText>MERGEFIELD Connector.Name</w:instrText>
            </w:r>
            <w:r w:rsidRPr="002C2772">
              <w:rPr>
                <w:rFonts w:cs="Calibri"/>
                <w:color w:val="FF0000"/>
                <w:sz w:val="20"/>
                <w:szCs w:val="20"/>
                <w:u w:val="single"/>
              </w:rPr>
              <w:fldChar w:fldCharType="separate"/>
            </w:r>
            <w:r w:rsidRPr="002C2772">
              <w:rPr>
                <w:rFonts w:cs="Calibri"/>
                <w:color w:val="FF0000"/>
                <w:sz w:val="20"/>
                <w:szCs w:val="20"/>
                <w:u w:val="single"/>
              </w:rPr>
              <w:t>rust op</w:t>
            </w:r>
            <w:r w:rsidRPr="002C2772">
              <w:rPr>
                <w:rFonts w:cs="Calibri"/>
                <w:color w:val="FF0000"/>
                <w:sz w:val="20"/>
                <w:szCs w:val="20"/>
                <w:u w:val="single"/>
              </w:rPr>
              <w:fldChar w:fldCharType="end"/>
            </w:r>
          </w:p>
          <w:p w14:paraId="45604AA9" w14:textId="77777777" w:rsidR="002C2772" w:rsidRPr="002C2772" w:rsidRDefault="002C2772" w:rsidP="002C2772">
            <w:r w:rsidRPr="002C2772">
              <w:rPr>
                <w:rFonts w:cs="Calibri"/>
                <w:color w:val="FF0000"/>
                <w:sz w:val="20"/>
                <w:szCs w:val="20"/>
                <w:u w:val="single"/>
              </w:rPr>
              <w:fldChar w:fldCharType="begin" w:fldLock="1"/>
            </w:r>
            <w:r w:rsidRPr="002C2772">
              <w:rPr>
                <w:rFonts w:cs="Calibri"/>
                <w:color w:val="FF0000"/>
                <w:sz w:val="20"/>
                <w:szCs w:val="20"/>
                <w:u w:val="single"/>
              </w:rPr>
              <w:instrText>MERGEFIELD Element.Name</w:instrText>
            </w:r>
            <w:r w:rsidRPr="002C2772">
              <w:rPr>
                <w:rFonts w:cs="Calibri"/>
                <w:color w:val="FF0000"/>
                <w:sz w:val="20"/>
                <w:szCs w:val="20"/>
                <w:u w:val="single"/>
              </w:rPr>
              <w:fldChar w:fldCharType="separate"/>
            </w:r>
            <w:r w:rsidRPr="002C2772">
              <w:rPr>
                <w:rFonts w:cs="Calibri"/>
                <w:color w:val="FF0000"/>
                <w:sz w:val="20"/>
                <w:szCs w:val="20"/>
                <w:u w:val="single"/>
              </w:rPr>
              <w:t>KADASTRALE ONROERENDE ZAAK</w:t>
            </w:r>
            <w:r w:rsidRPr="002C2772">
              <w:rPr>
                <w:rFonts w:cs="Calibri"/>
                <w:color w:val="FF0000"/>
                <w:sz w:val="20"/>
                <w:szCs w:val="20"/>
                <w:u w:val="single"/>
              </w:rPr>
              <w:fldChar w:fldCharType="end"/>
            </w:r>
            <w:r w:rsidRPr="002C2772">
              <w:rPr>
                <w:rFonts w:cs="Calibri"/>
                <w:color w:val="FF0000"/>
                <w:sz w:val="20"/>
                <w:szCs w:val="20"/>
                <w:u w:val="single"/>
              </w:rPr>
              <w:t xml:space="preserve">  [</w:t>
            </w:r>
            <w:r w:rsidRPr="002C2772">
              <w:rPr>
                <w:rFonts w:cs="Calibri"/>
                <w:color w:val="FF0000"/>
                <w:sz w:val="20"/>
                <w:szCs w:val="20"/>
                <w:u w:val="single"/>
              </w:rPr>
              <w:fldChar w:fldCharType="begin" w:fldLock="1"/>
            </w:r>
            <w:r w:rsidRPr="002C2772">
              <w:rPr>
                <w:rFonts w:cs="Calibri"/>
                <w:color w:val="FF0000"/>
                <w:sz w:val="20"/>
                <w:szCs w:val="20"/>
                <w:u w:val="single"/>
              </w:rPr>
              <w:instrText>MERGEFIELD ConnTarget.Cardinality</w:instrText>
            </w:r>
            <w:r w:rsidRPr="002C2772">
              <w:rPr>
                <w:rFonts w:cs="Calibri"/>
                <w:color w:val="FF0000"/>
                <w:sz w:val="20"/>
                <w:szCs w:val="20"/>
                <w:u w:val="single"/>
              </w:rPr>
              <w:fldChar w:fldCharType="separate"/>
            </w:r>
            <w:r w:rsidRPr="002C2772">
              <w:rPr>
                <w:rFonts w:cs="Calibri"/>
                <w:color w:val="FF0000"/>
                <w:sz w:val="20"/>
                <w:szCs w:val="20"/>
                <w:u w:val="single"/>
              </w:rPr>
              <w:t>0..1</w:t>
            </w:r>
            <w:r w:rsidRPr="002C2772">
              <w:rPr>
                <w:rFonts w:cs="Calibri"/>
                <w:color w:val="FF0000"/>
                <w:sz w:val="20"/>
                <w:szCs w:val="20"/>
                <w:u w:val="single"/>
              </w:rPr>
              <w:fldChar w:fldCharType="end"/>
            </w:r>
            <w:r w:rsidRPr="002C2772">
              <w:rPr>
                <w:rFonts w:cs="Calibri"/>
                <w:color w:val="FF0000"/>
                <w:sz w:val="20"/>
                <w:szCs w:val="20"/>
                <w:u w:val="single"/>
              </w:rPr>
              <w:t>]</w:t>
            </w:r>
          </w:p>
        </w:tc>
        <w:tc>
          <w:tcPr>
            <w:tcW w:w="6120" w:type="dxa"/>
            <w:tcBorders>
              <w:top w:val="nil"/>
              <w:left w:val="nil"/>
              <w:bottom w:val="nil"/>
              <w:right w:val="nil"/>
            </w:tcBorders>
          </w:tcPr>
          <w:p w14:paraId="1A1D0DE3" w14:textId="77777777" w:rsidR="002C2772" w:rsidRPr="002C2772" w:rsidRDefault="002C2772" w:rsidP="002C2772">
            <w:r w:rsidRPr="002C2772">
              <w:rPr>
                <w:color w:val="FF0000"/>
                <w:sz w:val="20"/>
                <w:szCs w:val="20"/>
                <w:u w:val="single"/>
              </w:rPr>
              <w:fldChar w:fldCharType="begin" w:fldLock="1"/>
            </w:r>
            <w:r w:rsidRPr="002C2772">
              <w:rPr>
                <w:color w:val="FF0000"/>
                <w:sz w:val="20"/>
                <w:szCs w:val="20"/>
                <w:u w:val="single"/>
              </w:rPr>
              <w:instrText xml:space="preserve">MERGEFIELD </w:instrText>
            </w:r>
            <w:r w:rsidRPr="002C2772">
              <w:rPr>
                <w:rFonts w:cs="Calibri"/>
                <w:color w:val="FF0000"/>
                <w:sz w:val="20"/>
                <w:szCs w:val="20"/>
                <w:u w:val="single"/>
              </w:rPr>
              <w:instrText>Connector.Notes</w:instrText>
            </w:r>
            <w:r w:rsidRPr="002C2772">
              <w:rPr>
                <w:color w:val="FF0000"/>
                <w:sz w:val="20"/>
                <w:szCs w:val="20"/>
                <w:u w:val="single"/>
              </w:rPr>
              <w:fldChar w:fldCharType="separate"/>
            </w:r>
            <w:r w:rsidRPr="002C2772">
              <w:rPr>
                <w:rFonts w:cs="Calibri"/>
                <w:color w:val="FF0000"/>
                <w:sz w:val="20"/>
                <w:szCs w:val="20"/>
                <w:u w:val="single"/>
              </w:rPr>
              <w:t xml:space="preserve">De KADASTRAAL ONROERENDE ZAAK waarop een ZEKERHEIDSRECHT rust. </w:t>
            </w:r>
            <w:r w:rsidRPr="002C2772">
              <w:rPr>
                <w:color w:val="FF0000"/>
                <w:sz w:val="20"/>
                <w:szCs w:val="20"/>
                <w:u w:val="single"/>
              </w:rPr>
              <w:fldChar w:fldCharType="end"/>
            </w:r>
          </w:p>
        </w:tc>
      </w:tr>
      <w:tr w:rsidR="002C2772" w:rsidRPr="002C2772" w14:paraId="610A6B3C" w14:textId="77777777" w:rsidTr="00194548">
        <w:trPr>
          <w:trHeight w:hRule="exact" w:val="128"/>
        </w:trPr>
        <w:tc>
          <w:tcPr>
            <w:tcW w:w="450" w:type="dxa"/>
            <w:tcBorders>
              <w:top w:val="nil"/>
              <w:left w:val="nil"/>
              <w:bottom w:val="nil"/>
              <w:right w:val="nil"/>
            </w:tcBorders>
          </w:tcPr>
          <w:p w14:paraId="13B55CF4" w14:textId="77777777" w:rsidR="002C2772" w:rsidRPr="002C2772" w:rsidRDefault="002C2772" w:rsidP="002C277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FBBC420" w14:textId="77777777" w:rsidR="002C2772" w:rsidRPr="002C2772" w:rsidRDefault="002C2772" w:rsidP="002C2772">
            <w:pPr>
              <w:rPr>
                <w:rFonts w:cs="Calibri"/>
                <w:color w:val="0F0F0F"/>
              </w:rPr>
            </w:pPr>
          </w:p>
        </w:tc>
        <w:tc>
          <w:tcPr>
            <w:tcW w:w="6120" w:type="dxa"/>
            <w:tcBorders>
              <w:top w:val="nil"/>
              <w:left w:val="nil"/>
              <w:bottom w:val="nil"/>
              <w:right w:val="nil"/>
            </w:tcBorders>
          </w:tcPr>
          <w:p w14:paraId="515FBE0A" w14:textId="77777777" w:rsidR="002C2772" w:rsidRPr="002C2772" w:rsidRDefault="002C2772" w:rsidP="002C2772">
            <w:pPr>
              <w:rPr>
                <w:rFonts w:cs="Calibri"/>
                <w:color w:val="0F0F0F"/>
              </w:rPr>
            </w:pPr>
          </w:p>
        </w:tc>
      </w:tr>
    </w:tbl>
    <w:p w14:paraId="67C0C253" w14:textId="77777777" w:rsidR="002C2772" w:rsidRPr="002C2772" w:rsidRDefault="002C2772" w:rsidP="002C2772">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2C2772" w:rsidRPr="002C2772" w14:paraId="14FF8351" w14:textId="77777777" w:rsidTr="00194548">
        <w:tc>
          <w:tcPr>
            <w:tcW w:w="9360" w:type="dxa"/>
            <w:tcBorders>
              <w:top w:val="nil"/>
              <w:left w:val="nil"/>
              <w:bottom w:val="nil"/>
              <w:right w:val="nil"/>
            </w:tcBorders>
          </w:tcPr>
          <w:p w14:paraId="68EBC8B6" w14:textId="77777777" w:rsidR="002C2772" w:rsidRPr="002C2772" w:rsidRDefault="002C2772" w:rsidP="002C2772">
            <w:pPr>
              <w:rPr>
                <w:rFonts w:cs="Calibri"/>
                <w:b/>
                <w:bCs/>
                <w:color w:val="0F0F0F"/>
              </w:rPr>
            </w:pPr>
            <w:r w:rsidRPr="002C2772">
              <w:rPr>
                <w:rFonts w:cs="Calibri"/>
                <w:b/>
                <w:bCs/>
                <w:color w:val="0F0F0F"/>
              </w:rPr>
              <w:t>Toelichting objecttype</w:t>
            </w:r>
          </w:p>
          <w:p w14:paraId="387FD0CC" w14:textId="77777777" w:rsidR="002C2772" w:rsidRPr="002C2772" w:rsidRDefault="002C2772" w:rsidP="002C2772">
            <w:pPr>
              <w:ind w:left="720"/>
              <w:rPr>
                <w:rFonts w:cs="Calibri"/>
                <w:color w:val="0F0F0F"/>
              </w:rPr>
            </w:pPr>
            <w:r w:rsidRPr="002C2772">
              <w:rPr>
                <w:rFonts w:cs="Calibri"/>
                <w:color w:val="0F0F0F"/>
              </w:rPr>
              <w:t>Zie de catalogus BRK. Daarin is sprake van een ‘onroerende zaak’ zijnde een ‘perceel’, ‘appartementsrecht’ of ‘leidingnetwerk’. Geoordeeld is dat alleen de eerste twee objecttypen zodanig van belang zijn voor de gemeentelijke taakuitoefening dat zij deel moeten uit maken van het voorliggende referentiemodel. Zij zijn hierin gezamenlijk gemodelleerd als KADASTRALE ONROERENDE ZAAK.</w:t>
            </w:r>
          </w:p>
          <w:p w14:paraId="1A7A046B" w14:textId="77777777" w:rsidR="002C2772" w:rsidRPr="002C2772" w:rsidRDefault="002C2772" w:rsidP="002C2772">
            <w:pPr>
              <w:ind w:left="720"/>
              <w:rPr>
                <w:rFonts w:cs="Calibri"/>
                <w:color w:val="0F0F0F"/>
              </w:rPr>
            </w:pPr>
            <w:r w:rsidRPr="002C2772">
              <w:rPr>
                <w:rFonts w:cs="Calibri"/>
                <w:color w:val="0F0F0F"/>
              </w:rPr>
              <w:lastRenderedPageBreak/>
              <w:t>n de BRK wordt een relatie naar het adresseerbaar object (verblijfsobject, standplaats of ligplaats) onderkend teneinde via een adres (nummeraanduiding) een kadastraal object te kunnen lokaliseren. Vanwege de uitbreiding in dit model naar gebouwde objecten en benoemde terreinen is deze relatie naar deze beide laatstgenoemde objecttypen gelegd.</w:t>
            </w:r>
          </w:p>
          <w:p w14:paraId="56083C56" w14:textId="77777777" w:rsidR="002C2772" w:rsidRPr="002C2772" w:rsidRDefault="002C2772" w:rsidP="002C2772">
            <w:pPr>
              <w:ind w:left="720"/>
              <w:rPr>
                <w:rFonts w:cs="Calibri"/>
                <w:color w:val="0F0F0F"/>
              </w:rPr>
            </w:pPr>
            <w:r w:rsidRPr="002C2772">
              <w:rPr>
                <w:rFonts w:cs="Calibri"/>
                <w:color w:val="0F0F0F"/>
              </w:rPr>
              <w:t>Niet alle kadastrale objecten komen qua ligging overeen met een gebouwd object of benoemd terrein. In die gevallen opteert de BRK om voor het aanduiden van de globale ligging gebruik te maken van een dichtbijgelegen adres i.c.m. de aanduiding ‘Bij’ of ‘Tegenover’ dan wel een locatieomschrijving met daarin de beschrijving van de locatie, veelal door middel van een woonplaatsnaam en een straatnaam. Beide wijzen van aanduiden van de locatie zijn hier opgenomen in Locatie-omschrijving zodat de relaties naar gebouwde objecten en benoemde terreinen alleen ruimtelijke relaties tussen de objecten betreffen.</w:t>
            </w:r>
          </w:p>
        </w:tc>
      </w:tr>
    </w:tbl>
    <w:p w14:paraId="295D6643" w14:textId="77777777" w:rsidR="002C2772" w:rsidRPr="002C2772" w:rsidRDefault="002C2772" w:rsidP="002C2772">
      <w:pPr>
        <w:spacing w:line="500" w:lineRule="exact"/>
        <w:ind w:left="1135"/>
        <w:contextualSpacing w:val="0"/>
        <w:outlineLvl w:val="1"/>
        <w:rPr>
          <w:rFonts w:eastAsia="Calibri"/>
          <w:b/>
          <w:bCs/>
          <w:sz w:val="20"/>
          <w:szCs w:val="20"/>
          <w:lang w:eastAsia="en-US"/>
        </w:rPr>
      </w:pPr>
      <w:bookmarkStart w:id="129" w:name="BKM_2651D6E0_6AC8_43a8_A4F6_4706209BAC8E"/>
      <w:bookmarkEnd w:id="129"/>
    </w:p>
    <w:p w14:paraId="7A405473" w14:textId="77777777" w:rsidR="00AC1209" w:rsidRPr="00D54C45" w:rsidRDefault="00AC1209">
      <w:pPr>
        <w:contextualSpacing w:val="0"/>
      </w:pPr>
      <w:r w:rsidRPr="00D54C45">
        <w:br w:type="page"/>
      </w:r>
    </w:p>
    <w:p w14:paraId="6540BF3D" w14:textId="77777777" w:rsidR="00AC1209" w:rsidRPr="00AC1209" w:rsidRDefault="00AC1209" w:rsidP="00AC1209">
      <w:pPr>
        <w:pStyle w:val="Kop2"/>
      </w:pPr>
      <w:r w:rsidRPr="00AC1209">
        <w:rPr>
          <w:sz w:val="20"/>
          <w:szCs w:val="20"/>
        </w:rPr>
        <w:lastRenderedPageBreak/>
        <w:fldChar w:fldCharType="begin" w:fldLock="1"/>
      </w:r>
      <w:r w:rsidRPr="00AC1209">
        <w:rPr>
          <w:sz w:val="20"/>
          <w:szCs w:val="20"/>
        </w:rPr>
        <w:instrText xml:space="preserve">MERGEFIELD </w:instrText>
      </w:r>
      <w:r w:rsidRPr="00AC1209">
        <w:instrText>Element.Stereotype</w:instrText>
      </w:r>
      <w:r w:rsidRPr="00AC1209">
        <w:rPr>
          <w:sz w:val="20"/>
          <w:szCs w:val="20"/>
        </w:rPr>
        <w:fldChar w:fldCharType="separate"/>
      </w:r>
      <w:r w:rsidRPr="00AC1209">
        <w:t>«Objecttype»</w:t>
      </w:r>
      <w:r w:rsidRPr="00AC1209">
        <w:rPr>
          <w:sz w:val="20"/>
          <w:szCs w:val="20"/>
        </w:rPr>
        <w:fldChar w:fldCharType="end"/>
      </w:r>
      <w:r w:rsidRPr="00AC1209">
        <w:t xml:space="preserve"> </w:t>
      </w:r>
      <w:r w:rsidRPr="00AC1209">
        <w:fldChar w:fldCharType="begin" w:fldLock="1"/>
      </w:r>
      <w:r w:rsidRPr="00AC1209">
        <w:instrText>MERGEFIELD Element.Name</w:instrText>
      </w:r>
      <w:r w:rsidRPr="00AC1209">
        <w:fldChar w:fldCharType="separate"/>
      </w:r>
      <w:r w:rsidRPr="00AC1209">
        <w:t>KUNSTWERKDEEL</w:t>
      </w:r>
      <w:r w:rsidRPr="00AC1209">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AC1209" w:rsidRPr="00AC1209" w14:paraId="415B1E98" w14:textId="77777777" w:rsidTr="00E7210D">
        <w:trPr>
          <w:trHeight w:val="271"/>
        </w:trPr>
        <w:tc>
          <w:tcPr>
            <w:tcW w:w="2340" w:type="dxa"/>
            <w:gridSpan w:val="2"/>
            <w:tcBorders>
              <w:top w:val="nil"/>
              <w:left w:val="nil"/>
              <w:bottom w:val="nil"/>
              <w:right w:val="nil"/>
            </w:tcBorders>
          </w:tcPr>
          <w:p w14:paraId="7FF5633E" w14:textId="77777777" w:rsidR="00AC1209" w:rsidRPr="00AC1209" w:rsidRDefault="00AC1209" w:rsidP="00AC1209">
            <w:pPr>
              <w:rPr>
                <w:rFonts w:cs="Calibri"/>
                <w:color w:val="0F0F0F"/>
              </w:rPr>
            </w:pPr>
            <w:r w:rsidRPr="00AC1209">
              <w:rPr>
                <w:rFonts w:cs="Calibri"/>
                <w:b/>
                <w:bCs/>
                <w:color w:val="0F0F0F"/>
              </w:rPr>
              <w:t>Naam</w:t>
            </w:r>
          </w:p>
        </w:tc>
        <w:tc>
          <w:tcPr>
            <w:tcW w:w="7020" w:type="dxa"/>
            <w:gridSpan w:val="4"/>
            <w:tcBorders>
              <w:top w:val="nil"/>
              <w:left w:val="nil"/>
              <w:bottom w:val="nil"/>
              <w:right w:val="nil"/>
            </w:tcBorders>
          </w:tcPr>
          <w:p w14:paraId="03ED4ACC"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Element.Name</w:instrText>
            </w:r>
            <w:r w:rsidRPr="00AC1209">
              <w:fldChar w:fldCharType="separate"/>
            </w:r>
            <w:r w:rsidRPr="00AC1209">
              <w:rPr>
                <w:rFonts w:cs="Calibri"/>
                <w:color w:val="0F0F0F"/>
              </w:rPr>
              <w:t>KUNSTWERKDEEL</w:t>
            </w:r>
            <w:r w:rsidRPr="00AC1209">
              <w:fldChar w:fldCharType="end"/>
            </w:r>
          </w:p>
        </w:tc>
      </w:tr>
      <w:tr w:rsidR="00AC1209" w:rsidRPr="00AC1209" w14:paraId="70BE9932" w14:textId="77777777" w:rsidTr="00E7210D">
        <w:trPr>
          <w:trHeight w:hRule="exact" w:val="128"/>
        </w:trPr>
        <w:tc>
          <w:tcPr>
            <w:tcW w:w="2340" w:type="dxa"/>
            <w:gridSpan w:val="2"/>
            <w:tcBorders>
              <w:top w:val="nil"/>
              <w:left w:val="nil"/>
              <w:bottom w:val="nil"/>
              <w:right w:val="nil"/>
            </w:tcBorders>
          </w:tcPr>
          <w:p w14:paraId="5FB186AE"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3888BCC5" w14:textId="77777777" w:rsidR="00AC1209" w:rsidRPr="00AC1209" w:rsidRDefault="00AC1209" w:rsidP="00AC1209">
            <w:pPr>
              <w:rPr>
                <w:rFonts w:cs="Calibri"/>
                <w:color w:val="0F0F0F"/>
              </w:rPr>
            </w:pPr>
          </w:p>
        </w:tc>
      </w:tr>
      <w:tr w:rsidR="00AC1209" w:rsidRPr="00AC1209" w14:paraId="051A933C" w14:textId="77777777" w:rsidTr="00E7210D">
        <w:tc>
          <w:tcPr>
            <w:tcW w:w="2340" w:type="dxa"/>
            <w:gridSpan w:val="2"/>
            <w:tcBorders>
              <w:top w:val="nil"/>
              <w:left w:val="nil"/>
              <w:bottom w:val="nil"/>
              <w:right w:val="nil"/>
            </w:tcBorders>
          </w:tcPr>
          <w:p w14:paraId="5B0805E1" w14:textId="77777777" w:rsidR="00AC1209" w:rsidRPr="00AC1209" w:rsidRDefault="00AC1209" w:rsidP="00AC1209">
            <w:pPr>
              <w:rPr>
                <w:rFonts w:cs="Calibri"/>
                <w:color w:val="0F0F0F"/>
              </w:rPr>
            </w:pPr>
            <w:r w:rsidRPr="00AC1209">
              <w:rPr>
                <w:rFonts w:cs="Calibri"/>
                <w:b/>
                <w:bCs/>
                <w:color w:val="0F0F0F"/>
              </w:rPr>
              <w:t>Mnemonic</w:t>
            </w:r>
          </w:p>
        </w:tc>
        <w:tc>
          <w:tcPr>
            <w:tcW w:w="7020" w:type="dxa"/>
            <w:gridSpan w:val="4"/>
            <w:tcBorders>
              <w:top w:val="nil"/>
              <w:left w:val="nil"/>
              <w:bottom w:val="nil"/>
              <w:right w:val="nil"/>
            </w:tcBorders>
          </w:tcPr>
          <w:p w14:paraId="5DD6662C"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Element.Alias</w:instrText>
            </w:r>
            <w:r w:rsidRPr="00AC1209">
              <w:fldChar w:fldCharType="separate"/>
            </w:r>
            <w:r w:rsidRPr="00AC1209">
              <w:rPr>
                <w:rFonts w:cs="Calibri"/>
                <w:color w:val="0F0F0F"/>
              </w:rPr>
              <w:t>KWD</w:t>
            </w:r>
            <w:r w:rsidRPr="00AC1209">
              <w:fldChar w:fldCharType="end"/>
            </w:r>
          </w:p>
        </w:tc>
      </w:tr>
      <w:tr w:rsidR="00AC1209" w:rsidRPr="00AC1209" w14:paraId="38ACB73D" w14:textId="77777777" w:rsidTr="00E7210D">
        <w:trPr>
          <w:trHeight w:hRule="exact" w:val="128"/>
        </w:trPr>
        <w:tc>
          <w:tcPr>
            <w:tcW w:w="2340" w:type="dxa"/>
            <w:gridSpan w:val="2"/>
            <w:tcBorders>
              <w:top w:val="nil"/>
              <w:left w:val="nil"/>
              <w:bottom w:val="nil"/>
              <w:right w:val="nil"/>
            </w:tcBorders>
          </w:tcPr>
          <w:p w14:paraId="678F11D4"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76ABD238" w14:textId="77777777" w:rsidR="00AC1209" w:rsidRPr="00AC1209" w:rsidRDefault="00AC1209" w:rsidP="00AC1209">
            <w:pPr>
              <w:rPr>
                <w:rFonts w:cs="Calibri"/>
                <w:color w:val="0F0F0F"/>
              </w:rPr>
            </w:pPr>
          </w:p>
        </w:tc>
      </w:tr>
      <w:tr w:rsidR="00AC1209" w:rsidRPr="00AC1209" w14:paraId="3428C5BF" w14:textId="77777777" w:rsidTr="00E7210D">
        <w:tc>
          <w:tcPr>
            <w:tcW w:w="2340" w:type="dxa"/>
            <w:gridSpan w:val="2"/>
            <w:tcBorders>
              <w:top w:val="nil"/>
              <w:left w:val="nil"/>
              <w:bottom w:val="nil"/>
              <w:right w:val="nil"/>
            </w:tcBorders>
          </w:tcPr>
          <w:p w14:paraId="54FE739A" w14:textId="77777777" w:rsidR="00AC1209" w:rsidRPr="00AC1209" w:rsidRDefault="00AC1209" w:rsidP="00AC1209">
            <w:pPr>
              <w:rPr>
                <w:rFonts w:cs="Calibri"/>
                <w:b/>
                <w:bCs/>
                <w:color w:val="0F0F0F"/>
              </w:rPr>
            </w:pPr>
            <w:r w:rsidRPr="00AC1209">
              <w:rPr>
                <w:rFonts w:cs="Calibri"/>
                <w:b/>
                <w:bCs/>
                <w:color w:val="0F0F0F"/>
              </w:rPr>
              <w:t>Herkomst</w:t>
            </w:r>
          </w:p>
        </w:tc>
        <w:tc>
          <w:tcPr>
            <w:tcW w:w="7020" w:type="dxa"/>
            <w:gridSpan w:val="4"/>
            <w:tcBorders>
              <w:top w:val="nil"/>
              <w:left w:val="nil"/>
              <w:bottom w:val="nil"/>
              <w:right w:val="nil"/>
            </w:tcBorders>
          </w:tcPr>
          <w:p w14:paraId="40A5CFFC" w14:textId="77777777" w:rsidR="00AC1209" w:rsidRPr="00AC1209" w:rsidRDefault="00AC1209" w:rsidP="00AC1209">
            <w:pPr>
              <w:rPr>
                <w:rFonts w:cs="Calibri"/>
                <w:color w:val="0F0F0F"/>
              </w:rPr>
            </w:pPr>
            <w:r w:rsidRPr="00AC1209">
              <w:rPr>
                <w:rFonts w:cs="Calibri"/>
                <w:color w:val="0F0F0F"/>
              </w:rPr>
              <w:t>BGT</w:t>
            </w:r>
          </w:p>
        </w:tc>
      </w:tr>
      <w:tr w:rsidR="00AC1209" w:rsidRPr="00AC1209" w14:paraId="4F0B28BE" w14:textId="77777777" w:rsidTr="00E7210D">
        <w:trPr>
          <w:trHeight w:hRule="exact" w:val="128"/>
        </w:trPr>
        <w:tc>
          <w:tcPr>
            <w:tcW w:w="2340" w:type="dxa"/>
            <w:gridSpan w:val="2"/>
            <w:tcBorders>
              <w:top w:val="nil"/>
              <w:left w:val="nil"/>
              <w:bottom w:val="nil"/>
              <w:right w:val="nil"/>
            </w:tcBorders>
          </w:tcPr>
          <w:p w14:paraId="1B370A01"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29878522" w14:textId="77777777" w:rsidR="00AC1209" w:rsidRPr="00AC1209" w:rsidRDefault="00AC1209" w:rsidP="00AC1209">
            <w:pPr>
              <w:rPr>
                <w:rFonts w:cs="Calibri"/>
                <w:color w:val="0F0F0F"/>
              </w:rPr>
            </w:pPr>
          </w:p>
        </w:tc>
      </w:tr>
      <w:tr w:rsidR="00AC1209" w:rsidRPr="00AC1209" w14:paraId="4F0C3BFB" w14:textId="77777777" w:rsidTr="00E7210D">
        <w:trPr>
          <w:trHeight w:val="230"/>
        </w:trPr>
        <w:tc>
          <w:tcPr>
            <w:tcW w:w="2340" w:type="dxa"/>
            <w:gridSpan w:val="2"/>
            <w:tcBorders>
              <w:top w:val="nil"/>
              <w:left w:val="nil"/>
              <w:bottom w:val="nil"/>
              <w:right w:val="nil"/>
            </w:tcBorders>
          </w:tcPr>
          <w:p w14:paraId="7A26CE1F" w14:textId="77777777" w:rsidR="00AC1209" w:rsidRPr="00AC1209" w:rsidRDefault="00AC1209" w:rsidP="00AC1209">
            <w:pPr>
              <w:rPr>
                <w:rFonts w:cs="Calibri"/>
                <w:b/>
                <w:bCs/>
                <w:color w:val="0F0F0F"/>
              </w:rPr>
            </w:pPr>
            <w:r w:rsidRPr="00AC1209">
              <w:rPr>
                <w:rFonts w:cs="Calibri"/>
                <w:b/>
                <w:bCs/>
                <w:color w:val="0F0F0F"/>
              </w:rPr>
              <w:t>Definitie</w:t>
            </w:r>
          </w:p>
        </w:tc>
        <w:tc>
          <w:tcPr>
            <w:tcW w:w="7020" w:type="dxa"/>
            <w:gridSpan w:val="4"/>
            <w:tcBorders>
              <w:top w:val="nil"/>
              <w:left w:val="nil"/>
              <w:bottom w:val="nil"/>
              <w:right w:val="nil"/>
            </w:tcBorders>
          </w:tcPr>
          <w:p w14:paraId="3DBE77F1"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Element.Notes</w:instrText>
            </w:r>
            <w:r w:rsidRPr="00AC1209">
              <w:fldChar w:fldCharType="separate"/>
            </w:r>
            <w:r w:rsidRPr="00AC1209">
              <w:rPr>
                <w:rFonts w:cs="Calibri"/>
                <w:color w:val="0F0F0F"/>
              </w:rPr>
              <w:t>Onderdeel van een civiel-technisch werk voor de infrastructuur van wegen, water, spoorbanen, waterkeringen en/of leidingen.</w:t>
            </w:r>
            <w:r w:rsidRPr="00AC1209">
              <w:fldChar w:fldCharType="end"/>
            </w:r>
          </w:p>
        </w:tc>
      </w:tr>
      <w:tr w:rsidR="00AC1209" w:rsidRPr="00AC1209" w14:paraId="475C7182" w14:textId="77777777" w:rsidTr="00E7210D">
        <w:trPr>
          <w:trHeight w:hRule="exact" w:val="68"/>
        </w:trPr>
        <w:tc>
          <w:tcPr>
            <w:tcW w:w="2340" w:type="dxa"/>
            <w:gridSpan w:val="2"/>
            <w:tcBorders>
              <w:top w:val="nil"/>
              <w:left w:val="nil"/>
              <w:bottom w:val="nil"/>
              <w:right w:val="nil"/>
            </w:tcBorders>
          </w:tcPr>
          <w:p w14:paraId="2365E773"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176CE366" w14:textId="77777777" w:rsidR="00AC1209" w:rsidRPr="00AC1209" w:rsidRDefault="00AC1209" w:rsidP="00AC1209">
            <w:pPr>
              <w:rPr>
                <w:rFonts w:cs="Calibri"/>
                <w:color w:val="0F0F0F"/>
              </w:rPr>
            </w:pPr>
          </w:p>
        </w:tc>
      </w:tr>
      <w:tr w:rsidR="00AC1209" w:rsidRPr="00AC1209" w14:paraId="354947C8" w14:textId="77777777" w:rsidTr="00E7210D">
        <w:trPr>
          <w:trHeight w:val="271"/>
        </w:trPr>
        <w:tc>
          <w:tcPr>
            <w:tcW w:w="2340" w:type="dxa"/>
            <w:gridSpan w:val="2"/>
            <w:tcBorders>
              <w:top w:val="nil"/>
              <w:left w:val="nil"/>
              <w:bottom w:val="nil"/>
              <w:right w:val="nil"/>
            </w:tcBorders>
          </w:tcPr>
          <w:p w14:paraId="407B5D92" w14:textId="77777777" w:rsidR="00AC1209" w:rsidRPr="00AC1209" w:rsidRDefault="00AC1209" w:rsidP="00AC1209">
            <w:pPr>
              <w:rPr>
                <w:rFonts w:cs="Calibri"/>
                <w:b/>
                <w:bCs/>
                <w:color w:val="0F0F0F"/>
              </w:rPr>
            </w:pPr>
            <w:r w:rsidRPr="00AC1209">
              <w:rPr>
                <w:rFonts w:cs="Calibri"/>
                <w:b/>
                <w:bCs/>
                <w:color w:val="0F0F0F"/>
              </w:rPr>
              <w:t>Herkomst definitie</w:t>
            </w:r>
          </w:p>
        </w:tc>
        <w:tc>
          <w:tcPr>
            <w:tcW w:w="7020" w:type="dxa"/>
            <w:gridSpan w:val="4"/>
            <w:tcBorders>
              <w:top w:val="nil"/>
              <w:left w:val="nil"/>
              <w:bottom w:val="nil"/>
              <w:right w:val="nil"/>
            </w:tcBorders>
          </w:tcPr>
          <w:p w14:paraId="57C17F9B" w14:textId="77777777" w:rsidR="00AC1209" w:rsidRPr="00AC1209" w:rsidRDefault="00AC1209" w:rsidP="00AC1209">
            <w:pPr>
              <w:rPr>
                <w:rFonts w:cs="Calibri"/>
                <w:color w:val="0F0F0F"/>
              </w:rPr>
            </w:pPr>
            <w:r w:rsidRPr="00AC1209">
              <w:rPr>
                <w:rFonts w:cs="Calibri"/>
                <w:color w:val="0F0F0F"/>
              </w:rPr>
              <w:t>IMGeo</w:t>
            </w:r>
          </w:p>
        </w:tc>
      </w:tr>
      <w:tr w:rsidR="00AC1209" w:rsidRPr="00AC1209" w14:paraId="2C308C5C" w14:textId="77777777" w:rsidTr="00E7210D">
        <w:trPr>
          <w:trHeight w:hRule="exact" w:val="128"/>
        </w:trPr>
        <w:tc>
          <w:tcPr>
            <w:tcW w:w="2340" w:type="dxa"/>
            <w:gridSpan w:val="2"/>
            <w:tcBorders>
              <w:top w:val="nil"/>
              <w:left w:val="nil"/>
              <w:bottom w:val="nil"/>
              <w:right w:val="nil"/>
            </w:tcBorders>
          </w:tcPr>
          <w:p w14:paraId="5753A1C4"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3E71BB70" w14:textId="77777777" w:rsidR="00AC1209" w:rsidRPr="00AC1209" w:rsidRDefault="00AC1209" w:rsidP="00AC1209">
            <w:pPr>
              <w:rPr>
                <w:rFonts w:cs="Calibri"/>
                <w:color w:val="0F0F0F"/>
              </w:rPr>
            </w:pPr>
          </w:p>
        </w:tc>
      </w:tr>
      <w:tr w:rsidR="00AC1209" w:rsidRPr="00AC1209" w14:paraId="0784ED40" w14:textId="77777777" w:rsidTr="00E7210D">
        <w:tc>
          <w:tcPr>
            <w:tcW w:w="2340" w:type="dxa"/>
            <w:gridSpan w:val="2"/>
            <w:tcBorders>
              <w:top w:val="nil"/>
              <w:left w:val="nil"/>
              <w:bottom w:val="nil"/>
              <w:right w:val="nil"/>
            </w:tcBorders>
          </w:tcPr>
          <w:p w14:paraId="5D8562A3" w14:textId="77777777" w:rsidR="00AC1209" w:rsidRPr="00AC1209" w:rsidRDefault="00AC1209" w:rsidP="00AC1209">
            <w:pPr>
              <w:rPr>
                <w:rFonts w:cs="Calibri"/>
                <w:b/>
                <w:bCs/>
                <w:color w:val="0F0F0F"/>
              </w:rPr>
            </w:pPr>
            <w:r w:rsidRPr="00AC1209">
              <w:rPr>
                <w:rFonts w:cs="Calibri"/>
                <w:b/>
                <w:bCs/>
                <w:color w:val="0F0F0F"/>
              </w:rPr>
              <w:t>Datum opname</w:t>
            </w:r>
          </w:p>
        </w:tc>
        <w:tc>
          <w:tcPr>
            <w:tcW w:w="7020" w:type="dxa"/>
            <w:gridSpan w:val="4"/>
            <w:tcBorders>
              <w:top w:val="nil"/>
              <w:left w:val="nil"/>
              <w:bottom w:val="nil"/>
              <w:right w:val="nil"/>
            </w:tcBorders>
          </w:tcPr>
          <w:p w14:paraId="6125F06A" w14:textId="77777777" w:rsidR="00AC1209" w:rsidRPr="00AC1209" w:rsidRDefault="00AC1209" w:rsidP="00AC1209">
            <w:pPr>
              <w:rPr>
                <w:rFonts w:cs="Calibri"/>
                <w:color w:val="0F0F0F"/>
              </w:rPr>
            </w:pPr>
            <w:r w:rsidRPr="00AC1209">
              <w:rPr>
                <w:rFonts w:cs="Calibri"/>
                <w:color w:val="0F0F0F"/>
              </w:rPr>
              <w:t>9 april 2007</w:t>
            </w:r>
          </w:p>
        </w:tc>
      </w:tr>
      <w:tr w:rsidR="00AC1209" w:rsidRPr="00AC1209" w14:paraId="755A23C5" w14:textId="77777777" w:rsidTr="00E7210D">
        <w:trPr>
          <w:trHeight w:hRule="exact" w:val="128"/>
        </w:trPr>
        <w:tc>
          <w:tcPr>
            <w:tcW w:w="2340" w:type="dxa"/>
            <w:gridSpan w:val="2"/>
            <w:tcBorders>
              <w:top w:val="nil"/>
              <w:left w:val="nil"/>
              <w:bottom w:val="nil"/>
              <w:right w:val="nil"/>
            </w:tcBorders>
          </w:tcPr>
          <w:p w14:paraId="118E6275"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1E63CA71" w14:textId="77777777" w:rsidR="00AC1209" w:rsidRPr="00AC1209" w:rsidRDefault="00AC1209" w:rsidP="00AC1209">
            <w:pPr>
              <w:rPr>
                <w:rFonts w:cs="Calibri"/>
                <w:color w:val="0F0F0F"/>
              </w:rPr>
            </w:pPr>
          </w:p>
        </w:tc>
      </w:tr>
      <w:tr w:rsidR="00AC1209" w:rsidRPr="00AC1209" w14:paraId="630F4EA9" w14:textId="77777777" w:rsidTr="00E7210D">
        <w:tc>
          <w:tcPr>
            <w:tcW w:w="2340" w:type="dxa"/>
            <w:gridSpan w:val="2"/>
            <w:tcBorders>
              <w:top w:val="nil"/>
              <w:left w:val="nil"/>
              <w:bottom w:val="nil"/>
              <w:right w:val="nil"/>
            </w:tcBorders>
          </w:tcPr>
          <w:p w14:paraId="1E1B2ACA" w14:textId="77777777" w:rsidR="00AC1209" w:rsidRPr="00AC1209" w:rsidRDefault="00AC1209" w:rsidP="00AC1209">
            <w:pPr>
              <w:rPr>
                <w:rFonts w:cs="Calibri"/>
                <w:b/>
                <w:bCs/>
                <w:color w:val="0F0F0F"/>
              </w:rPr>
            </w:pPr>
            <w:r w:rsidRPr="00AC1209">
              <w:rPr>
                <w:rFonts w:cs="Calibri"/>
                <w:b/>
                <w:bCs/>
                <w:color w:val="0F0F0F"/>
              </w:rPr>
              <w:t>Unieke aanduiding</w:t>
            </w:r>
          </w:p>
        </w:tc>
        <w:tc>
          <w:tcPr>
            <w:tcW w:w="7020" w:type="dxa"/>
            <w:gridSpan w:val="4"/>
            <w:tcBorders>
              <w:top w:val="nil"/>
              <w:left w:val="nil"/>
              <w:bottom w:val="nil"/>
              <w:right w:val="nil"/>
            </w:tcBorders>
          </w:tcPr>
          <w:p w14:paraId="1345425B" w14:textId="77777777" w:rsidR="00AC1209" w:rsidRPr="00AC1209" w:rsidRDefault="00AC1209" w:rsidP="00AC1209">
            <w:pPr>
              <w:rPr>
                <w:rFonts w:cs="Calibri"/>
                <w:color w:val="0F0F0F"/>
              </w:rPr>
            </w:pPr>
            <w:r w:rsidRPr="00AC1209">
              <w:rPr>
                <w:rFonts w:cs="Calibri"/>
                <w:color w:val="0F0F0F"/>
              </w:rPr>
              <w:t>Identificatie kunstwerkdeel</w:t>
            </w:r>
          </w:p>
        </w:tc>
      </w:tr>
      <w:tr w:rsidR="00AC1209" w:rsidRPr="00AC1209" w14:paraId="36DC0135" w14:textId="77777777" w:rsidTr="00E7210D">
        <w:trPr>
          <w:trHeight w:hRule="exact" w:val="128"/>
        </w:trPr>
        <w:tc>
          <w:tcPr>
            <w:tcW w:w="2340" w:type="dxa"/>
            <w:gridSpan w:val="2"/>
            <w:tcBorders>
              <w:top w:val="nil"/>
              <w:left w:val="nil"/>
              <w:bottom w:val="nil"/>
              <w:right w:val="nil"/>
            </w:tcBorders>
          </w:tcPr>
          <w:p w14:paraId="5D498CAC"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69A6962C" w14:textId="77777777" w:rsidR="00AC1209" w:rsidRPr="00AC1209" w:rsidRDefault="00AC1209" w:rsidP="00AC1209">
            <w:pPr>
              <w:rPr>
                <w:rFonts w:cs="Calibri"/>
                <w:b/>
                <w:bCs/>
                <w:color w:val="0F0F0F"/>
              </w:rPr>
            </w:pPr>
          </w:p>
        </w:tc>
      </w:tr>
      <w:tr w:rsidR="00AC1209" w:rsidRPr="00AC1209" w14:paraId="5C2E91A3" w14:textId="77777777" w:rsidTr="00E7210D">
        <w:tc>
          <w:tcPr>
            <w:tcW w:w="2340" w:type="dxa"/>
            <w:gridSpan w:val="2"/>
            <w:tcBorders>
              <w:top w:val="nil"/>
              <w:left w:val="nil"/>
              <w:bottom w:val="nil"/>
              <w:right w:val="nil"/>
            </w:tcBorders>
          </w:tcPr>
          <w:p w14:paraId="31272552" w14:textId="77777777" w:rsidR="00AC1209" w:rsidRPr="00AC1209" w:rsidRDefault="00AC1209" w:rsidP="00AC1209">
            <w:pPr>
              <w:rPr>
                <w:rFonts w:cs="Calibri"/>
                <w:b/>
                <w:bCs/>
                <w:color w:val="0F0F0F"/>
              </w:rPr>
            </w:pPr>
            <w:r w:rsidRPr="00AC1209">
              <w:rPr>
                <w:rFonts w:cs="Calibri"/>
                <w:b/>
                <w:bCs/>
                <w:color w:val="0F0F0F"/>
              </w:rPr>
              <w:t>Populatie</w:t>
            </w:r>
          </w:p>
        </w:tc>
        <w:tc>
          <w:tcPr>
            <w:tcW w:w="7020" w:type="dxa"/>
            <w:gridSpan w:val="4"/>
            <w:tcBorders>
              <w:top w:val="nil"/>
              <w:left w:val="nil"/>
              <w:bottom w:val="nil"/>
              <w:right w:val="nil"/>
            </w:tcBorders>
          </w:tcPr>
          <w:p w14:paraId="45CF972D" w14:textId="77777777" w:rsidR="00AC1209" w:rsidRPr="00AC1209" w:rsidRDefault="00AC1209" w:rsidP="00AC1209">
            <w:pPr>
              <w:rPr>
                <w:rFonts w:cs="Calibri"/>
                <w:color w:val="0F0F0F"/>
              </w:rPr>
            </w:pPr>
            <w:r w:rsidRPr="00AC1209">
              <w:rPr>
                <w:rFonts w:cs="Calibri"/>
                <w:color w:val="0F0F0F"/>
              </w:rPr>
              <w:t xml:space="preserve">Gerealiseerde planwijzigingen van bestaande kunstwerkdeel objecten maken geen deel uit van de verzameling kunstwerkdelen. </w:t>
            </w:r>
          </w:p>
          <w:p w14:paraId="47E771C3" w14:textId="77777777" w:rsidR="00AC1209" w:rsidRPr="00AC1209" w:rsidRDefault="00AC1209" w:rsidP="00AC1209">
            <w:pPr>
              <w:rPr>
                <w:rFonts w:cs="Calibri"/>
                <w:color w:val="0F0F0F"/>
              </w:rPr>
            </w:pPr>
          </w:p>
          <w:p w14:paraId="15042C92" w14:textId="77777777" w:rsidR="00AC1209" w:rsidRPr="00AC1209" w:rsidRDefault="00AC1209" w:rsidP="00AC1209">
            <w:pPr>
              <w:rPr>
                <w:rFonts w:cs="Calibri"/>
                <w:color w:val="0F0F0F"/>
              </w:rPr>
            </w:pPr>
            <w:r w:rsidRPr="00AC1209">
              <w:rPr>
                <w:rFonts w:cs="Calibri"/>
                <w:color w:val="0F0F0F"/>
              </w:rPr>
              <w:t>Zie verder BGT en IMGeo.</w:t>
            </w:r>
          </w:p>
        </w:tc>
      </w:tr>
      <w:tr w:rsidR="00AC1209" w:rsidRPr="00AC1209" w14:paraId="0241E13A" w14:textId="77777777" w:rsidTr="00E7210D">
        <w:trPr>
          <w:trHeight w:hRule="exact" w:val="128"/>
        </w:trPr>
        <w:tc>
          <w:tcPr>
            <w:tcW w:w="2340" w:type="dxa"/>
            <w:gridSpan w:val="2"/>
            <w:tcBorders>
              <w:top w:val="nil"/>
              <w:left w:val="nil"/>
              <w:bottom w:val="nil"/>
              <w:right w:val="nil"/>
            </w:tcBorders>
          </w:tcPr>
          <w:p w14:paraId="019607B0"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73B1ACDF" w14:textId="77777777" w:rsidR="00AC1209" w:rsidRPr="00AC1209" w:rsidRDefault="00AC1209" w:rsidP="00AC1209">
            <w:pPr>
              <w:rPr>
                <w:rFonts w:cs="Calibri"/>
                <w:color w:val="0F0F0F"/>
              </w:rPr>
            </w:pPr>
          </w:p>
        </w:tc>
      </w:tr>
      <w:tr w:rsidR="00AC1209" w:rsidRPr="00AC1209" w14:paraId="4137DB82" w14:textId="77777777" w:rsidTr="00E7210D">
        <w:trPr>
          <w:trHeight w:hRule="exact" w:val="256"/>
        </w:trPr>
        <w:tc>
          <w:tcPr>
            <w:tcW w:w="2340" w:type="dxa"/>
            <w:gridSpan w:val="2"/>
            <w:tcBorders>
              <w:top w:val="nil"/>
              <w:left w:val="nil"/>
              <w:bottom w:val="nil"/>
              <w:right w:val="nil"/>
            </w:tcBorders>
          </w:tcPr>
          <w:p w14:paraId="346A109D" w14:textId="77777777" w:rsidR="00AC1209" w:rsidRPr="00AC1209" w:rsidRDefault="00AC1209" w:rsidP="00AC1209">
            <w:pPr>
              <w:rPr>
                <w:rFonts w:cs="Calibri"/>
                <w:b/>
                <w:bCs/>
                <w:color w:val="0F0F0F"/>
              </w:rPr>
            </w:pPr>
            <w:r w:rsidRPr="00AC1209">
              <w:rPr>
                <w:rFonts w:cs="Calibri"/>
                <w:b/>
                <w:bCs/>
                <w:color w:val="0F0F0F"/>
              </w:rPr>
              <w:t>Kwaliteitsbegrip</w:t>
            </w:r>
          </w:p>
        </w:tc>
        <w:tc>
          <w:tcPr>
            <w:tcW w:w="7020" w:type="dxa"/>
            <w:gridSpan w:val="4"/>
            <w:tcBorders>
              <w:top w:val="nil"/>
              <w:left w:val="nil"/>
              <w:bottom w:val="nil"/>
              <w:right w:val="nil"/>
            </w:tcBorders>
          </w:tcPr>
          <w:p w14:paraId="640C26C2" w14:textId="77777777" w:rsidR="00AC1209" w:rsidRPr="00AC1209" w:rsidRDefault="00AC1209" w:rsidP="00AC1209">
            <w:pPr>
              <w:rPr>
                <w:rFonts w:cs="Calibri"/>
                <w:color w:val="0F0F0F"/>
              </w:rPr>
            </w:pPr>
          </w:p>
        </w:tc>
      </w:tr>
      <w:tr w:rsidR="00AC1209" w:rsidRPr="00AC1209" w14:paraId="37A4F102" w14:textId="77777777" w:rsidTr="00E7210D">
        <w:trPr>
          <w:trHeight w:hRule="exact" w:val="256"/>
        </w:trPr>
        <w:tc>
          <w:tcPr>
            <w:tcW w:w="2340" w:type="dxa"/>
            <w:gridSpan w:val="2"/>
            <w:tcBorders>
              <w:top w:val="nil"/>
              <w:left w:val="nil"/>
              <w:bottom w:val="nil"/>
              <w:right w:val="nil"/>
            </w:tcBorders>
          </w:tcPr>
          <w:p w14:paraId="16ECEDCF" w14:textId="77777777" w:rsidR="00AC1209" w:rsidRPr="00AC1209" w:rsidRDefault="00AC1209" w:rsidP="00AC1209">
            <w:pPr>
              <w:rPr>
                <w:rFonts w:cs="Calibri"/>
                <w:b/>
                <w:bCs/>
                <w:color w:val="0F0F0F"/>
              </w:rPr>
            </w:pPr>
          </w:p>
        </w:tc>
        <w:tc>
          <w:tcPr>
            <w:tcW w:w="7020" w:type="dxa"/>
            <w:gridSpan w:val="4"/>
            <w:tcBorders>
              <w:top w:val="nil"/>
              <w:left w:val="nil"/>
              <w:bottom w:val="nil"/>
              <w:right w:val="nil"/>
            </w:tcBorders>
          </w:tcPr>
          <w:p w14:paraId="1A6BE10A" w14:textId="77777777" w:rsidR="00AC1209" w:rsidRPr="00AC1209" w:rsidRDefault="00AC1209" w:rsidP="00AC1209">
            <w:pPr>
              <w:rPr>
                <w:rFonts w:cs="Calibri"/>
                <w:color w:val="0F0F0F"/>
              </w:rPr>
            </w:pPr>
          </w:p>
        </w:tc>
      </w:tr>
      <w:tr w:rsidR="00AC1209" w:rsidRPr="00AC1209" w14:paraId="26A38E95" w14:textId="77777777" w:rsidTr="00E7210D">
        <w:tc>
          <w:tcPr>
            <w:tcW w:w="2340" w:type="dxa"/>
            <w:gridSpan w:val="2"/>
            <w:tcBorders>
              <w:top w:val="nil"/>
              <w:left w:val="nil"/>
              <w:bottom w:val="nil"/>
              <w:right w:val="nil"/>
            </w:tcBorders>
          </w:tcPr>
          <w:p w14:paraId="4DBEB24B" w14:textId="77777777" w:rsidR="00AC1209" w:rsidRPr="00AC1209" w:rsidRDefault="00AC1209" w:rsidP="00AC1209">
            <w:pPr>
              <w:rPr>
                <w:rFonts w:cs="Calibri"/>
                <w:b/>
                <w:bCs/>
                <w:color w:val="0F0F0F"/>
              </w:rPr>
            </w:pPr>
            <w:r w:rsidRPr="00AC1209">
              <w:rPr>
                <w:rFonts w:cs="Calibri"/>
                <w:b/>
                <w:bCs/>
                <w:color w:val="0F0F0F"/>
              </w:rPr>
              <w:t>Overzicht attributen</w:t>
            </w:r>
          </w:p>
        </w:tc>
        <w:tc>
          <w:tcPr>
            <w:tcW w:w="7020" w:type="dxa"/>
            <w:gridSpan w:val="4"/>
            <w:tcBorders>
              <w:top w:val="nil"/>
              <w:left w:val="nil"/>
              <w:bottom w:val="nil"/>
              <w:right w:val="nil"/>
            </w:tcBorders>
          </w:tcPr>
          <w:p w14:paraId="27CAB58C" w14:textId="77777777" w:rsidR="00AC1209" w:rsidRPr="00AC1209" w:rsidRDefault="00AC1209" w:rsidP="00AC1209">
            <w:pPr>
              <w:rPr>
                <w:rFonts w:cs="Calibri"/>
                <w:b/>
                <w:bCs/>
                <w:color w:val="0F0F0F"/>
              </w:rPr>
            </w:pPr>
          </w:p>
        </w:tc>
      </w:tr>
      <w:tr w:rsidR="00AC1209" w:rsidRPr="00AC1209" w14:paraId="140B0911" w14:textId="77777777" w:rsidTr="00E7210D">
        <w:tc>
          <w:tcPr>
            <w:tcW w:w="450" w:type="dxa"/>
            <w:tcBorders>
              <w:top w:val="nil"/>
              <w:left w:val="nil"/>
              <w:bottom w:val="nil"/>
              <w:right w:val="nil"/>
            </w:tcBorders>
          </w:tcPr>
          <w:p w14:paraId="6BA1B1FC" w14:textId="77777777" w:rsidR="00AC1209" w:rsidRPr="00AC1209" w:rsidRDefault="00AC1209" w:rsidP="00AC1209">
            <w:pPr>
              <w:rPr>
                <w:rFonts w:cs="Calibri"/>
                <w:i/>
                <w:iCs/>
                <w:color w:val="0F0F0F"/>
              </w:rPr>
            </w:pPr>
            <w:bookmarkStart w:id="130" w:name="BKM_B5AB5746_E904_4878_A93C_0A7F0578EC1E"/>
          </w:p>
        </w:tc>
        <w:tc>
          <w:tcPr>
            <w:tcW w:w="2790" w:type="dxa"/>
            <w:gridSpan w:val="2"/>
            <w:tcBorders>
              <w:top w:val="nil"/>
              <w:left w:val="nil"/>
              <w:bottom w:val="nil"/>
              <w:right w:val="nil"/>
            </w:tcBorders>
          </w:tcPr>
          <w:p w14:paraId="3535F1CE" w14:textId="77777777" w:rsidR="00AC1209" w:rsidRPr="00AC1209" w:rsidRDefault="00AC1209" w:rsidP="00AC1209">
            <w:pPr>
              <w:rPr>
                <w:rFonts w:cs="Calibri"/>
                <w:color w:val="0F0F0F"/>
              </w:rPr>
            </w:pPr>
            <w:r w:rsidRPr="00AC1209">
              <w:rPr>
                <w:rFonts w:cs="Calibri"/>
                <w:i/>
                <w:iCs/>
                <w:color w:val="0F0F0F"/>
              </w:rPr>
              <w:t>Attribuutnaam</w:t>
            </w:r>
          </w:p>
        </w:tc>
        <w:tc>
          <w:tcPr>
            <w:tcW w:w="4230" w:type="dxa"/>
            <w:tcBorders>
              <w:top w:val="nil"/>
              <w:left w:val="nil"/>
              <w:bottom w:val="nil"/>
              <w:right w:val="nil"/>
            </w:tcBorders>
          </w:tcPr>
          <w:p w14:paraId="718A3CFB" w14:textId="77777777" w:rsidR="00AC1209" w:rsidRPr="00AC1209" w:rsidRDefault="00AC1209" w:rsidP="00AC1209">
            <w:pPr>
              <w:rPr>
                <w:rFonts w:cs="Calibri"/>
                <w:color w:val="0F0F0F"/>
              </w:rPr>
            </w:pPr>
            <w:r w:rsidRPr="00AC1209">
              <w:rPr>
                <w:rFonts w:cs="Calibri"/>
                <w:i/>
                <w:iCs/>
                <w:color w:val="0F0F0F"/>
              </w:rPr>
              <w:t>Definitie</w:t>
            </w:r>
          </w:p>
        </w:tc>
        <w:tc>
          <w:tcPr>
            <w:tcW w:w="1080" w:type="dxa"/>
            <w:tcBorders>
              <w:top w:val="nil"/>
              <w:left w:val="nil"/>
              <w:bottom w:val="nil"/>
              <w:right w:val="nil"/>
            </w:tcBorders>
          </w:tcPr>
          <w:p w14:paraId="5F525E85" w14:textId="77777777" w:rsidR="00AC1209" w:rsidRPr="00AC1209" w:rsidRDefault="00AC1209" w:rsidP="00AC1209">
            <w:pPr>
              <w:rPr>
                <w:rFonts w:cs="Calibri"/>
                <w:color w:val="0F0F0F"/>
              </w:rPr>
            </w:pPr>
            <w:r w:rsidRPr="00AC1209">
              <w:rPr>
                <w:rFonts w:cs="Calibri"/>
                <w:i/>
                <w:iCs/>
                <w:color w:val="0F0F0F"/>
              </w:rPr>
              <w:t>Formaat</w:t>
            </w:r>
          </w:p>
        </w:tc>
        <w:tc>
          <w:tcPr>
            <w:tcW w:w="810" w:type="dxa"/>
            <w:tcBorders>
              <w:top w:val="nil"/>
              <w:left w:val="nil"/>
              <w:bottom w:val="nil"/>
              <w:right w:val="nil"/>
            </w:tcBorders>
          </w:tcPr>
          <w:p w14:paraId="7600FF89" w14:textId="77777777" w:rsidR="00AC1209" w:rsidRPr="00AC1209" w:rsidRDefault="00AC1209" w:rsidP="00AC1209">
            <w:pPr>
              <w:rPr>
                <w:rFonts w:cs="Calibri"/>
                <w:i/>
                <w:iCs/>
                <w:color w:val="0F0F0F"/>
              </w:rPr>
            </w:pPr>
            <w:r w:rsidRPr="00AC1209">
              <w:rPr>
                <w:rFonts w:cs="Calibri"/>
                <w:i/>
                <w:iCs/>
                <w:color w:val="0F0F0F"/>
              </w:rPr>
              <w:t>Kardi-</w:t>
            </w:r>
          </w:p>
          <w:p w14:paraId="1F582834" w14:textId="77777777" w:rsidR="00AC1209" w:rsidRPr="00AC1209" w:rsidRDefault="00AC1209" w:rsidP="00AC1209">
            <w:pPr>
              <w:rPr>
                <w:rFonts w:cs="Calibri"/>
                <w:color w:val="0F0F0F"/>
              </w:rPr>
            </w:pPr>
            <w:r w:rsidRPr="00AC1209">
              <w:rPr>
                <w:rFonts w:cs="Calibri"/>
                <w:i/>
                <w:iCs/>
                <w:color w:val="0F0F0F"/>
              </w:rPr>
              <w:t>naliteit</w:t>
            </w:r>
          </w:p>
        </w:tc>
      </w:tr>
      <w:tr w:rsidR="00AC1209" w:rsidRPr="00AC1209" w14:paraId="1BD6ECDC" w14:textId="77777777" w:rsidTr="00E7210D">
        <w:tc>
          <w:tcPr>
            <w:tcW w:w="450" w:type="dxa"/>
            <w:tcBorders>
              <w:top w:val="nil"/>
              <w:left w:val="nil"/>
              <w:bottom w:val="nil"/>
              <w:right w:val="nil"/>
            </w:tcBorders>
          </w:tcPr>
          <w:p w14:paraId="0667912B" w14:textId="77777777" w:rsidR="00AC1209" w:rsidRPr="00AC1209" w:rsidRDefault="00AC1209" w:rsidP="00AC1209">
            <w:pPr>
              <w:rPr>
                <w:rFonts w:cs="Calibri"/>
                <w:color w:val="0F0F0F"/>
              </w:rPr>
            </w:pPr>
          </w:p>
        </w:tc>
        <w:tc>
          <w:tcPr>
            <w:tcW w:w="2790" w:type="dxa"/>
            <w:gridSpan w:val="2"/>
            <w:tcBorders>
              <w:top w:val="nil"/>
              <w:left w:val="nil"/>
              <w:bottom w:val="nil"/>
              <w:right w:val="nil"/>
            </w:tcBorders>
          </w:tcPr>
          <w:p w14:paraId="4E38D6BE"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Att.Name</w:instrText>
            </w:r>
            <w:r w:rsidRPr="00AC1209">
              <w:fldChar w:fldCharType="separate"/>
            </w:r>
            <w:r w:rsidRPr="00AC1209">
              <w:rPr>
                <w:rFonts w:cs="Calibri"/>
                <w:color w:val="0F0F0F"/>
              </w:rPr>
              <w:t>Identificatie kunstwerkdeel</w:t>
            </w:r>
            <w:r w:rsidRPr="00AC1209">
              <w:fldChar w:fldCharType="end"/>
            </w:r>
          </w:p>
        </w:tc>
        <w:tc>
          <w:tcPr>
            <w:tcW w:w="4230" w:type="dxa"/>
            <w:tcBorders>
              <w:top w:val="nil"/>
              <w:left w:val="nil"/>
              <w:bottom w:val="nil"/>
              <w:right w:val="nil"/>
            </w:tcBorders>
          </w:tcPr>
          <w:p w14:paraId="759312BC" w14:textId="77777777" w:rsidR="00AC1209" w:rsidRPr="00AC1209" w:rsidRDefault="00AC1209" w:rsidP="00AC1209">
            <w:pPr>
              <w:rPr>
                <w:rFonts w:cs="Calibri"/>
                <w:color w:val="0F0F0F"/>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Att.Notes</w:instrText>
            </w:r>
            <w:r w:rsidRPr="00AC1209">
              <w:rPr>
                <w:color w:val="FF0000"/>
                <w:u w:val="single"/>
              </w:rPr>
              <w:fldChar w:fldCharType="separate"/>
            </w:r>
            <w:r w:rsidRPr="00AC1209">
              <w:rPr>
                <w:rFonts w:cs="Calibri"/>
                <w:color w:val="FF0000"/>
                <w:u w:val="single"/>
              </w:rPr>
              <w:t>Een unieke identificatie voor een kunstwerkdeel</w:t>
            </w:r>
            <w:r w:rsidRPr="00AC1209">
              <w:rPr>
                <w:color w:val="FF0000"/>
                <w:u w:val="single"/>
              </w:rPr>
              <w:fldChar w:fldCharType="end"/>
            </w:r>
          </w:p>
        </w:tc>
        <w:tc>
          <w:tcPr>
            <w:tcW w:w="1080" w:type="dxa"/>
            <w:tcBorders>
              <w:top w:val="nil"/>
              <w:left w:val="nil"/>
              <w:bottom w:val="nil"/>
              <w:right w:val="nil"/>
            </w:tcBorders>
          </w:tcPr>
          <w:p w14:paraId="26429CBA" w14:textId="77777777" w:rsidR="00AC1209" w:rsidRPr="00AC1209" w:rsidRDefault="00AC1209" w:rsidP="00AC1209">
            <w:pPr>
              <w:rPr>
                <w:rFonts w:cs="Calibri"/>
              </w:rPr>
            </w:pPr>
            <w:r w:rsidRPr="00AC1209">
              <w:fldChar w:fldCharType="begin" w:fldLock="1"/>
            </w:r>
            <w:r w:rsidRPr="00AC1209">
              <w:instrText xml:space="preserve">MERGEFIELD </w:instrText>
            </w:r>
            <w:r w:rsidRPr="00AC1209">
              <w:rPr>
                <w:rFonts w:cs="Calibri"/>
              </w:rPr>
              <w:instrText>Att.Type</w:instrText>
            </w:r>
            <w:r w:rsidRPr="00AC1209">
              <w:fldChar w:fldCharType="separate"/>
            </w:r>
            <w:r w:rsidRPr="00AC1209">
              <w:rPr>
                <w:rFonts w:cs="Calibri"/>
              </w:rPr>
              <w:t>NEN3610ID</w:t>
            </w:r>
            <w:r w:rsidRPr="00AC1209">
              <w:fldChar w:fldCharType="end"/>
            </w:r>
          </w:p>
        </w:tc>
        <w:tc>
          <w:tcPr>
            <w:tcW w:w="810" w:type="dxa"/>
            <w:tcBorders>
              <w:top w:val="nil"/>
              <w:left w:val="nil"/>
              <w:bottom w:val="nil"/>
              <w:right w:val="nil"/>
            </w:tcBorders>
          </w:tcPr>
          <w:p w14:paraId="64834ABC"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Att.LowerBound</w:instrText>
            </w:r>
            <w:r w:rsidRPr="00AC1209">
              <w:fldChar w:fldCharType="separate"/>
            </w:r>
            <w:r w:rsidRPr="00AC1209">
              <w:rPr>
                <w:rFonts w:cs="Calibri"/>
                <w:color w:val="0F0F0F"/>
              </w:rPr>
              <w:t>1</w:t>
            </w:r>
            <w:r w:rsidRPr="00AC1209">
              <w:fldChar w:fldCharType="end"/>
            </w:r>
            <w:r w:rsidRPr="00AC1209">
              <w:rPr>
                <w:rFonts w:cs="Calibri"/>
                <w:color w:val="0F0F0F"/>
              </w:rPr>
              <w:t xml:space="preserve"> - </w:t>
            </w:r>
            <w:r w:rsidRPr="00AC1209">
              <w:rPr>
                <w:rFonts w:cs="Calibri"/>
                <w:color w:val="0F0F0F"/>
              </w:rPr>
              <w:fldChar w:fldCharType="begin" w:fldLock="1"/>
            </w:r>
            <w:r w:rsidRPr="00AC1209">
              <w:rPr>
                <w:rFonts w:cs="Calibri"/>
                <w:color w:val="0F0F0F"/>
              </w:rPr>
              <w:instrText>MERGEFIELD Att.UpperBound</w:instrText>
            </w:r>
            <w:r w:rsidRPr="00AC1209">
              <w:rPr>
                <w:rFonts w:cs="Calibri"/>
                <w:color w:val="0F0F0F"/>
              </w:rPr>
              <w:fldChar w:fldCharType="separate"/>
            </w:r>
            <w:r w:rsidRPr="00AC1209">
              <w:rPr>
                <w:rFonts w:cs="Calibri"/>
                <w:color w:val="0F0F0F"/>
              </w:rPr>
              <w:t>1</w:t>
            </w:r>
            <w:r w:rsidRPr="00AC1209">
              <w:rPr>
                <w:rFonts w:cs="Calibri"/>
                <w:color w:val="0F0F0F"/>
              </w:rPr>
              <w:fldChar w:fldCharType="end"/>
            </w:r>
          </w:p>
        </w:tc>
        <w:bookmarkEnd w:id="130"/>
      </w:tr>
      <w:tr w:rsidR="00AC1209" w:rsidRPr="00AC1209" w14:paraId="48B66D65" w14:textId="77777777" w:rsidTr="00E7210D">
        <w:tc>
          <w:tcPr>
            <w:tcW w:w="450" w:type="dxa"/>
            <w:tcBorders>
              <w:top w:val="nil"/>
              <w:left w:val="nil"/>
              <w:bottom w:val="nil"/>
              <w:right w:val="nil"/>
            </w:tcBorders>
          </w:tcPr>
          <w:p w14:paraId="1F49703E" w14:textId="77777777" w:rsidR="00AC1209" w:rsidRPr="00AC1209" w:rsidRDefault="00AC1209" w:rsidP="00AC1209">
            <w:pPr>
              <w:rPr>
                <w:rFonts w:cs="Calibri"/>
                <w:color w:val="0F0F0F"/>
              </w:rPr>
            </w:pPr>
            <w:bookmarkStart w:id="131" w:name="BKM_69629E68_9DC5_4edf_B544_0BEF3E8AFD55"/>
          </w:p>
        </w:tc>
        <w:tc>
          <w:tcPr>
            <w:tcW w:w="2790" w:type="dxa"/>
            <w:gridSpan w:val="2"/>
            <w:tcBorders>
              <w:top w:val="nil"/>
              <w:left w:val="nil"/>
              <w:bottom w:val="nil"/>
              <w:right w:val="nil"/>
            </w:tcBorders>
          </w:tcPr>
          <w:p w14:paraId="5F63B677"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Att.Name</w:instrText>
            </w:r>
            <w:r w:rsidRPr="00AC1209">
              <w:fldChar w:fldCharType="separate"/>
            </w:r>
            <w:r w:rsidRPr="00AC1209">
              <w:rPr>
                <w:rFonts w:cs="Calibri"/>
                <w:color w:val="0F0F0F"/>
              </w:rPr>
              <w:t>Status kunstwerkdeel</w:t>
            </w:r>
            <w:r w:rsidRPr="00AC1209">
              <w:fldChar w:fldCharType="end"/>
            </w:r>
          </w:p>
        </w:tc>
        <w:tc>
          <w:tcPr>
            <w:tcW w:w="4230" w:type="dxa"/>
            <w:tcBorders>
              <w:top w:val="nil"/>
              <w:left w:val="nil"/>
              <w:bottom w:val="nil"/>
              <w:right w:val="nil"/>
            </w:tcBorders>
          </w:tcPr>
          <w:p w14:paraId="0F5BD910"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Att.Notes</w:instrText>
            </w:r>
            <w:r w:rsidRPr="00AC1209">
              <w:fldChar w:fldCharType="separate"/>
            </w:r>
            <w:r w:rsidRPr="00AC1209">
              <w:rPr>
                <w:rFonts w:cs="Calibri"/>
                <w:color w:val="0F0F0F"/>
              </w:rPr>
              <w:t>De status gekoppeld aan de levenscyclus van het kunstwerkdeel.</w:t>
            </w:r>
            <w:r w:rsidRPr="00AC1209">
              <w:fldChar w:fldCharType="end"/>
            </w:r>
          </w:p>
        </w:tc>
        <w:tc>
          <w:tcPr>
            <w:tcW w:w="1080" w:type="dxa"/>
            <w:tcBorders>
              <w:top w:val="nil"/>
              <w:left w:val="nil"/>
              <w:bottom w:val="nil"/>
              <w:right w:val="nil"/>
            </w:tcBorders>
          </w:tcPr>
          <w:p w14:paraId="51A2E885" w14:textId="77777777" w:rsidR="00AC1209" w:rsidRPr="00AC1209" w:rsidRDefault="00AC1209" w:rsidP="00AC1209">
            <w:pPr>
              <w:rPr>
                <w:rFonts w:cs="Calibri"/>
              </w:rPr>
            </w:pPr>
            <w:r w:rsidRPr="00AC1209">
              <w:rPr>
                <w:color w:val="FF0000"/>
                <w:u w:val="single"/>
              </w:rPr>
              <w:t>status geo object</w:t>
            </w:r>
          </w:p>
        </w:tc>
        <w:tc>
          <w:tcPr>
            <w:tcW w:w="810" w:type="dxa"/>
            <w:tcBorders>
              <w:top w:val="nil"/>
              <w:left w:val="nil"/>
              <w:bottom w:val="nil"/>
              <w:right w:val="nil"/>
            </w:tcBorders>
          </w:tcPr>
          <w:p w14:paraId="71BF0883"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Att.LowerBound</w:instrText>
            </w:r>
            <w:r w:rsidRPr="00AC1209">
              <w:fldChar w:fldCharType="separate"/>
            </w:r>
            <w:r w:rsidRPr="00AC1209">
              <w:rPr>
                <w:rFonts w:cs="Calibri"/>
                <w:color w:val="0F0F0F"/>
              </w:rPr>
              <w:t>1</w:t>
            </w:r>
            <w:r w:rsidRPr="00AC1209">
              <w:fldChar w:fldCharType="end"/>
            </w:r>
            <w:r w:rsidRPr="00AC1209">
              <w:rPr>
                <w:rFonts w:cs="Calibri"/>
                <w:color w:val="0F0F0F"/>
              </w:rPr>
              <w:t xml:space="preserve"> - </w:t>
            </w:r>
            <w:r w:rsidRPr="00AC1209">
              <w:rPr>
                <w:rFonts w:cs="Calibri"/>
                <w:color w:val="0F0F0F"/>
              </w:rPr>
              <w:fldChar w:fldCharType="begin" w:fldLock="1"/>
            </w:r>
            <w:r w:rsidRPr="00AC1209">
              <w:rPr>
                <w:rFonts w:cs="Calibri"/>
                <w:color w:val="0F0F0F"/>
              </w:rPr>
              <w:instrText>MERGEFIELD Att.UpperBound</w:instrText>
            </w:r>
            <w:r w:rsidRPr="00AC1209">
              <w:rPr>
                <w:rFonts w:cs="Calibri"/>
                <w:color w:val="0F0F0F"/>
              </w:rPr>
              <w:fldChar w:fldCharType="separate"/>
            </w:r>
            <w:r w:rsidRPr="00AC1209">
              <w:rPr>
                <w:rFonts w:cs="Calibri"/>
                <w:color w:val="0F0F0F"/>
              </w:rPr>
              <w:t>1</w:t>
            </w:r>
            <w:r w:rsidRPr="00AC1209">
              <w:rPr>
                <w:rFonts w:cs="Calibri"/>
                <w:color w:val="0F0F0F"/>
              </w:rPr>
              <w:fldChar w:fldCharType="end"/>
            </w:r>
          </w:p>
        </w:tc>
        <w:bookmarkEnd w:id="131"/>
      </w:tr>
      <w:tr w:rsidR="00AC1209" w:rsidRPr="00AC1209" w14:paraId="3859F288" w14:textId="77777777" w:rsidTr="00E7210D">
        <w:tc>
          <w:tcPr>
            <w:tcW w:w="450" w:type="dxa"/>
            <w:tcBorders>
              <w:top w:val="nil"/>
              <w:left w:val="nil"/>
              <w:bottom w:val="nil"/>
              <w:right w:val="nil"/>
            </w:tcBorders>
          </w:tcPr>
          <w:p w14:paraId="198F936F" w14:textId="77777777" w:rsidR="00AC1209" w:rsidRPr="00AC1209" w:rsidRDefault="00AC1209" w:rsidP="00AC1209">
            <w:pPr>
              <w:rPr>
                <w:rFonts w:cs="Calibri"/>
                <w:color w:val="0F0F0F"/>
              </w:rPr>
            </w:pPr>
            <w:bookmarkStart w:id="132" w:name="BKM_76F93491_D9BF_4329_9F6D_53C23621759D"/>
          </w:p>
        </w:tc>
        <w:tc>
          <w:tcPr>
            <w:tcW w:w="2790" w:type="dxa"/>
            <w:gridSpan w:val="2"/>
            <w:tcBorders>
              <w:top w:val="nil"/>
              <w:left w:val="nil"/>
              <w:bottom w:val="nil"/>
              <w:right w:val="nil"/>
            </w:tcBorders>
          </w:tcPr>
          <w:p w14:paraId="3417D7B3"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Att.Name</w:instrText>
            </w:r>
            <w:r w:rsidRPr="00AC1209">
              <w:fldChar w:fldCharType="separate"/>
            </w:r>
            <w:r w:rsidRPr="00AC1209">
              <w:rPr>
                <w:rFonts w:cs="Calibri"/>
                <w:color w:val="0F0F0F"/>
              </w:rPr>
              <w:t>Soort</w:t>
            </w:r>
            <w:r w:rsidRPr="00AC1209">
              <w:fldChar w:fldCharType="end"/>
            </w:r>
          </w:p>
        </w:tc>
        <w:tc>
          <w:tcPr>
            <w:tcW w:w="4230" w:type="dxa"/>
            <w:tcBorders>
              <w:top w:val="nil"/>
              <w:left w:val="nil"/>
              <w:bottom w:val="nil"/>
              <w:right w:val="nil"/>
            </w:tcBorders>
          </w:tcPr>
          <w:p w14:paraId="11BAC7B8" w14:textId="77777777" w:rsidR="00AC1209" w:rsidRPr="00AC1209" w:rsidRDefault="00AC1209" w:rsidP="00AC1209">
            <w:pPr>
              <w:rPr>
                <w:rFonts w:cs="Calibri"/>
                <w:color w:val="0F0F0F"/>
              </w:rPr>
            </w:pPr>
            <w:r w:rsidRPr="00AC1209">
              <w:t>Gegevens over het soort kunstwerk</w:t>
            </w:r>
          </w:p>
        </w:tc>
        <w:tc>
          <w:tcPr>
            <w:tcW w:w="1080" w:type="dxa"/>
            <w:tcBorders>
              <w:top w:val="nil"/>
              <w:left w:val="nil"/>
              <w:bottom w:val="nil"/>
              <w:right w:val="nil"/>
            </w:tcBorders>
          </w:tcPr>
          <w:p w14:paraId="458CA194" w14:textId="77777777" w:rsidR="00AC1209" w:rsidRPr="00AC1209" w:rsidRDefault="00AC1209" w:rsidP="00AC1209">
            <w:pPr>
              <w:rPr>
                <w:rFonts w:cs="Calibri"/>
              </w:rPr>
            </w:pPr>
          </w:p>
        </w:tc>
        <w:tc>
          <w:tcPr>
            <w:tcW w:w="810" w:type="dxa"/>
            <w:tcBorders>
              <w:top w:val="nil"/>
              <w:left w:val="nil"/>
              <w:bottom w:val="nil"/>
              <w:right w:val="nil"/>
            </w:tcBorders>
          </w:tcPr>
          <w:p w14:paraId="3F1F8C66"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Att.LowerBound</w:instrText>
            </w:r>
            <w:r w:rsidRPr="00AC1209">
              <w:fldChar w:fldCharType="separate"/>
            </w:r>
            <w:r w:rsidRPr="00AC1209">
              <w:rPr>
                <w:rFonts w:cs="Calibri"/>
                <w:color w:val="0F0F0F"/>
              </w:rPr>
              <w:t>1</w:t>
            </w:r>
            <w:r w:rsidRPr="00AC1209">
              <w:fldChar w:fldCharType="end"/>
            </w:r>
            <w:r w:rsidRPr="00AC1209">
              <w:rPr>
                <w:rFonts w:cs="Calibri"/>
                <w:color w:val="0F0F0F"/>
              </w:rPr>
              <w:t xml:space="preserve"> - </w:t>
            </w:r>
            <w:r w:rsidRPr="00AC1209">
              <w:rPr>
                <w:rFonts w:cs="Calibri"/>
                <w:color w:val="0F0F0F"/>
              </w:rPr>
              <w:fldChar w:fldCharType="begin" w:fldLock="1"/>
            </w:r>
            <w:r w:rsidRPr="00AC1209">
              <w:rPr>
                <w:rFonts w:cs="Calibri"/>
                <w:color w:val="0F0F0F"/>
              </w:rPr>
              <w:instrText>MERGEFIELD Att.UpperBound</w:instrText>
            </w:r>
            <w:r w:rsidRPr="00AC1209">
              <w:rPr>
                <w:rFonts w:cs="Calibri"/>
                <w:color w:val="0F0F0F"/>
              </w:rPr>
              <w:fldChar w:fldCharType="separate"/>
            </w:r>
            <w:r w:rsidRPr="00AC1209">
              <w:rPr>
                <w:rFonts w:cs="Calibri"/>
                <w:color w:val="0F0F0F"/>
              </w:rPr>
              <w:t>1</w:t>
            </w:r>
            <w:r w:rsidRPr="00AC1209">
              <w:rPr>
                <w:rFonts w:cs="Calibri"/>
                <w:color w:val="0F0F0F"/>
              </w:rPr>
              <w:fldChar w:fldCharType="end"/>
            </w:r>
          </w:p>
        </w:tc>
        <w:bookmarkEnd w:id="132"/>
      </w:tr>
      <w:tr w:rsidR="00AC1209" w:rsidRPr="00AC1209" w14:paraId="6055E2DD" w14:textId="77777777" w:rsidTr="00E7210D">
        <w:tc>
          <w:tcPr>
            <w:tcW w:w="450" w:type="dxa"/>
            <w:tcBorders>
              <w:top w:val="nil"/>
              <w:left w:val="nil"/>
              <w:bottom w:val="nil"/>
              <w:right w:val="nil"/>
            </w:tcBorders>
          </w:tcPr>
          <w:p w14:paraId="6DBA1E33" w14:textId="77777777" w:rsidR="00AC1209" w:rsidRPr="00AC1209" w:rsidRDefault="00AC1209" w:rsidP="00AC1209">
            <w:pPr>
              <w:rPr>
                <w:rFonts w:cs="Calibri"/>
                <w:color w:val="0F0F0F"/>
              </w:rPr>
            </w:pPr>
          </w:p>
        </w:tc>
        <w:tc>
          <w:tcPr>
            <w:tcW w:w="2790" w:type="dxa"/>
            <w:gridSpan w:val="2"/>
            <w:tcBorders>
              <w:top w:val="nil"/>
              <w:left w:val="nil"/>
              <w:bottom w:val="nil"/>
              <w:right w:val="nil"/>
            </w:tcBorders>
          </w:tcPr>
          <w:p w14:paraId="18257FB8" w14:textId="77777777" w:rsidR="00AC1209" w:rsidRPr="00AC1209" w:rsidRDefault="00AC1209" w:rsidP="002D3C61">
            <w:pPr>
              <w:widowControl w:val="0"/>
              <w:numPr>
                <w:ilvl w:val="0"/>
                <w:numId w:val="15"/>
              </w:numPr>
              <w:autoSpaceDE w:val="0"/>
              <w:autoSpaceDN w:val="0"/>
              <w:adjustRightInd w:val="0"/>
              <w:spacing w:line="240" w:lineRule="auto"/>
              <w:rPr>
                <w:color w:val="FF0000"/>
                <w:u w:val="single"/>
              </w:rPr>
            </w:pPr>
            <w:r w:rsidRPr="00AC1209">
              <w:rPr>
                <w:color w:val="FF0000"/>
                <w:u w:val="single"/>
              </w:rPr>
              <w:fldChar w:fldCharType="begin" w:fldLock="1"/>
            </w:r>
            <w:r w:rsidRPr="00AC1209">
              <w:rPr>
                <w:color w:val="FF0000"/>
                <w:u w:val="single"/>
              </w:rPr>
              <w:instrText>MERGEFIELD Att.Name</w:instrText>
            </w:r>
            <w:r w:rsidRPr="00AC1209">
              <w:rPr>
                <w:color w:val="FF0000"/>
                <w:u w:val="single"/>
              </w:rPr>
              <w:fldChar w:fldCharType="separate"/>
            </w:r>
            <w:r w:rsidRPr="00AC1209">
              <w:rPr>
                <w:color w:val="FF0000"/>
                <w:u w:val="single"/>
              </w:rPr>
              <w:t>Indicatie plus br-populatie</w:t>
            </w:r>
            <w:r w:rsidRPr="00AC1209">
              <w:rPr>
                <w:color w:val="FF0000"/>
                <w:u w:val="single"/>
              </w:rPr>
              <w:fldChar w:fldCharType="end"/>
            </w:r>
          </w:p>
        </w:tc>
        <w:tc>
          <w:tcPr>
            <w:tcW w:w="4230" w:type="dxa"/>
            <w:tcBorders>
              <w:top w:val="nil"/>
              <w:left w:val="nil"/>
              <w:bottom w:val="nil"/>
              <w:right w:val="nil"/>
            </w:tcBorders>
          </w:tcPr>
          <w:p w14:paraId="71A16C9D" w14:textId="77777777" w:rsidR="00AC1209" w:rsidRPr="00AC1209" w:rsidRDefault="00AC1209" w:rsidP="00AC1209">
            <w:pPr>
              <w:rPr>
                <w:color w:val="FF0000"/>
                <w:u w:val="single"/>
              </w:rPr>
            </w:pPr>
            <w:r w:rsidRPr="00AC1209">
              <w:rPr>
                <w:color w:val="FF0000"/>
                <w:u w:val="single"/>
              </w:rPr>
              <w:fldChar w:fldCharType="begin" w:fldLock="1"/>
            </w:r>
            <w:r w:rsidRPr="00AC1209">
              <w:rPr>
                <w:color w:val="FF0000"/>
                <w:u w:val="single"/>
              </w:rPr>
              <w:instrText>MERGEFIELD Att.Notes</w:instrText>
            </w:r>
            <w:r w:rsidRPr="00AC1209">
              <w:rPr>
                <w:color w:val="FF0000"/>
                <w:u w:val="single"/>
              </w:rPr>
              <w:fldChar w:fldCharType="separate"/>
            </w:r>
            <w:r w:rsidRPr="00AC1209">
              <w:rPr>
                <w:color w:val="FF0000"/>
                <w:u w:val="single"/>
              </w:rPr>
              <w:t>Aanduiding of het soort kunstwerk een uitbreiding van de populatie van BGT in IMGeo is.</w:t>
            </w:r>
            <w:r w:rsidRPr="00AC1209">
              <w:rPr>
                <w:color w:val="FF0000"/>
                <w:u w:val="single"/>
              </w:rPr>
              <w:fldChar w:fldCharType="end"/>
            </w:r>
          </w:p>
        </w:tc>
        <w:tc>
          <w:tcPr>
            <w:tcW w:w="1080" w:type="dxa"/>
            <w:tcBorders>
              <w:top w:val="nil"/>
              <w:left w:val="nil"/>
              <w:bottom w:val="nil"/>
              <w:right w:val="nil"/>
            </w:tcBorders>
          </w:tcPr>
          <w:p w14:paraId="58D0BAC5" w14:textId="77777777" w:rsidR="00AC1209" w:rsidRPr="00AC1209" w:rsidRDefault="00AC1209" w:rsidP="00AC1209">
            <w:pPr>
              <w:rPr>
                <w:color w:val="FF0000"/>
                <w:u w:val="single"/>
              </w:rPr>
            </w:pPr>
            <w:r w:rsidRPr="00AC1209">
              <w:rPr>
                <w:color w:val="FF0000"/>
                <w:u w:val="single"/>
              </w:rPr>
              <w:t>boolean</w:t>
            </w:r>
          </w:p>
        </w:tc>
        <w:tc>
          <w:tcPr>
            <w:tcW w:w="810" w:type="dxa"/>
            <w:tcBorders>
              <w:top w:val="nil"/>
              <w:left w:val="nil"/>
              <w:bottom w:val="nil"/>
              <w:right w:val="nil"/>
            </w:tcBorders>
          </w:tcPr>
          <w:p w14:paraId="5A99FB98" w14:textId="77777777" w:rsidR="00AC1209" w:rsidRPr="00AC1209" w:rsidRDefault="00AC1209" w:rsidP="00AC1209">
            <w:pPr>
              <w:rPr>
                <w:color w:val="FF0000"/>
                <w:u w:val="single"/>
              </w:rPr>
            </w:pPr>
            <w:r w:rsidRPr="00AC1209">
              <w:rPr>
                <w:color w:val="FF0000"/>
                <w:u w:val="single"/>
              </w:rPr>
              <w:fldChar w:fldCharType="begin" w:fldLock="1"/>
            </w:r>
            <w:r w:rsidRPr="00AC1209">
              <w:rPr>
                <w:color w:val="FF0000"/>
                <w:u w:val="single"/>
              </w:rPr>
              <w:instrText>MERGEFIELD Att.LowerBound</w:instrText>
            </w:r>
            <w:r w:rsidRPr="00AC1209">
              <w:rPr>
                <w:color w:val="FF0000"/>
                <w:u w:val="single"/>
              </w:rPr>
              <w:fldChar w:fldCharType="separate"/>
            </w:r>
            <w:r w:rsidRPr="00AC1209">
              <w:rPr>
                <w:color w:val="FF0000"/>
                <w:u w:val="single"/>
              </w:rPr>
              <w:t>1</w:t>
            </w:r>
            <w:r w:rsidRPr="00AC1209">
              <w:rPr>
                <w:color w:val="FF0000"/>
                <w:u w:val="single"/>
              </w:rPr>
              <w:fldChar w:fldCharType="end"/>
            </w:r>
            <w:r w:rsidRPr="00AC1209">
              <w:rPr>
                <w:color w:val="FF0000"/>
                <w:u w:val="single"/>
              </w:rPr>
              <w:t xml:space="preserve"> - </w:t>
            </w:r>
            <w:r w:rsidRPr="00AC1209">
              <w:rPr>
                <w:color w:val="FF0000"/>
                <w:u w:val="single"/>
              </w:rPr>
              <w:fldChar w:fldCharType="begin" w:fldLock="1"/>
            </w:r>
            <w:r w:rsidRPr="00AC1209">
              <w:rPr>
                <w:color w:val="FF0000"/>
                <w:u w:val="single"/>
              </w:rPr>
              <w:instrText>MERGEFIELD Att.UpperBound</w:instrText>
            </w:r>
            <w:r w:rsidRPr="00AC1209">
              <w:rPr>
                <w:color w:val="FF0000"/>
                <w:u w:val="single"/>
              </w:rPr>
              <w:fldChar w:fldCharType="separate"/>
            </w:r>
            <w:r w:rsidRPr="00AC1209">
              <w:rPr>
                <w:color w:val="FF0000"/>
                <w:u w:val="single"/>
              </w:rPr>
              <w:t>1</w:t>
            </w:r>
            <w:r w:rsidRPr="00AC1209">
              <w:rPr>
                <w:color w:val="FF0000"/>
                <w:u w:val="single"/>
              </w:rPr>
              <w:fldChar w:fldCharType="end"/>
            </w:r>
          </w:p>
        </w:tc>
      </w:tr>
      <w:tr w:rsidR="00AC1209" w:rsidRPr="00AC1209" w14:paraId="74AA5A5E" w14:textId="77777777" w:rsidTr="00E7210D">
        <w:tc>
          <w:tcPr>
            <w:tcW w:w="450" w:type="dxa"/>
            <w:tcBorders>
              <w:top w:val="nil"/>
              <w:left w:val="nil"/>
              <w:bottom w:val="nil"/>
              <w:right w:val="nil"/>
            </w:tcBorders>
          </w:tcPr>
          <w:p w14:paraId="59ED20A9" w14:textId="77777777" w:rsidR="00AC1209" w:rsidRPr="00AC1209" w:rsidRDefault="00AC1209" w:rsidP="00AC1209">
            <w:pPr>
              <w:rPr>
                <w:rFonts w:cs="Calibri"/>
                <w:color w:val="0F0F0F"/>
              </w:rPr>
            </w:pPr>
            <w:bookmarkStart w:id="133" w:name="BKM_7A0E9CB8_637E_4a21_B74E_8C54FE6601D5"/>
          </w:p>
        </w:tc>
        <w:tc>
          <w:tcPr>
            <w:tcW w:w="2790" w:type="dxa"/>
            <w:gridSpan w:val="2"/>
            <w:tcBorders>
              <w:top w:val="nil"/>
              <w:left w:val="nil"/>
              <w:bottom w:val="nil"/>
              <w:right w:val="nil"/>
            </w:tcBorders>
          </w:tcPr>
          <w:p w14:paraId="790ACE34" w14:textId="77777777" w:rsidR="00AC1209" w:rsidRPr="00AC1209" w:rsidRDefault="00AC1209" w:rsidP="002D3C61">
            <w:pPr>
              <w:widowControl w:val="0"/>
              <w:numPr>
                <w:ilvl w:val="0"/>
                <w:numId w:val="15"/>
              </w:numPr>
              <w:autoSpaceDE w:val="0"/>
              <w:autoSpaceDN w:val="0"/>
              <w:adjustRightInd w:val="0"/>
              <w:spacing w:line="240" w:lineRule="auto"/>
              <w:rPr>
                <w:rFonts w:cs="Calibri"/>
                <w:color w:val="0F0F0F"/>
              </w:rPr>
            </w:pPr>
            <w:r w:rsidRPr="00AC1209">
              <w:fldChar w:fldCharType="begin" w:fldLock="1"/>
            </w:r>
            <w:r w:rsidRPr="00AC1209">
              <w:instrText xml:space="preserve">MERGEFIELD </w:instrText>
            </w:r>
            <w:r w:rsidRPr="00AC1209">
              <w:rPr>
                <w:color w:val="0F0F0F"/>
              </w:rPr>
              <w:instrText>Att.Name</w:instrText>
            </w:r>
            <w:r w:rsidRPr="00AC1209">
              <w:fldChar w:fldCharType="separate"/>
            </w:r>
            <w:r w:rsidRPr="00AC1209">
              <w:rPr>
                <w:color w:val="0F0F0F"/>
              </w:rPr>
              <w:t>Type kunstwerk</w:t>
            </w:r>
            <w:r w:rsidRPr="00AC1209">
              <w:fldChar w:fldCharType="end"/>
            </w:r>
          </w:p>
        </w:tc>
        <w:tc>
          <w:tcPr>
            <w:tcW w:w="4230" w:type="dxa"/>
            <w:tcBorders>
              <w:top w:val="nil"/>
              <w:left w:val="nil"/>
              <w:bottom w:val="nil"/>
              <w:right w:val="nil"/>
            </w:tcBorders>
          </w:tcPr>
          <w:p w14:paraId="2E95A6CA" w14:textId="77777777" w:rsidR="00AC1209" w:rsidRPr="00AC1209" w:rsidRDefault="00AC1209" w:rsidP="00AC1209">
            <w:pPr>
              <w:rPr>
                <w:rFonts w:cs="Calibri"/>
                <w:color w:val="0F0F0F"/>
                <w:u w:val="single"/>
              </w:rPr>
            </w:pPr>
            <w:r w:rsidRPr="00AC1209">
              <w:rPr>
                <w:color w:val="FF0000"/>
                <w:u w:val="single"/>
              </w:rPr>
              <w:fldChar w:fldCharType="begin" w:fldLock="1"/>
            </w:r>
            <w:r w:rsidRPr="00AC1209">
              <w:rPr>
                <w:color w:val="FF0000"/>
                <w:u w:val="single"/>
              </w:rPr>
              <w:instrText>MERGEFIELD Att.Notes</w:instrText>
            </w:r>
            <w:r w:rsidRPr="00AC1209">
              <w:rPr>
                <w:color w:val="FF0000"/>
                <w:u w:val="single"/>
              </w:rPr>
              <w:fldChar w:fldCharType="separate"/>
            </w:r>
            <w:r w:rsidRPr="00AC1209">
              <w:rPr>
                <w:color w:val="FF0000"/>
                <w:u w:val="single"/>
              </w:rPr>
              <w:t>Specificatie van het soort Kunstwerk waartoe het kunstwerkdeel behoort.</w:t>
            </w:r>
            <w:r w:rsidRPr="00AC1209">
              <w:rPr>
                <w:color w:val="FF0000"/>
                <w:u w:val="single"/>
              </w:rPr>
              <w:fldChar w:fldCharType="end"/>
            </w:r>
          </w:p>
        </w:tc>
        <w:tc>
          <w:tcPr>
            <w:tcW w:w="1080" w:type="dxa"/>
            <w:tcBorders>
              <w:top w:val="nil"/>
              <w:left w:val="nil"/>
              <w:bottom w:val="nil"/>
              <w:right w:val="nil"/>
            </w:tcBorders>
          </w:tcPr>
          <w:p w14:paraId="3E2C5DA3" w14:textId="77777777" w:rsidR="00AC1209" w:rsidRPr="00AC1209" w:rsidRDefault="00AC1209" w:rsidP="00AC1209">
            <w:pPr>
              <w:rPr>
                <w:rFonts w:cs="Calibri"/>
                <w:u w:val="single"/>
              </w:rPr>
            </w:pPr>
            <w:r w:rsidRPr="00AC1209">
              <w:rPr>
                <w:color w:val="FF0000"/>
                <w:u w:val="single"/>
              </w:rPr>
              <w:t>typering kunstwerk</w:t>
            </w:r>
          </w:p>
        </w:tc>
        <w:tc>
          <w:tcPr>
            <w:tcW w:w="810" w:type="dxa"/>
            <w:tcBorders>
              <w:top w:val="nil"/>
              <w:left w:val="nil"/>
              <w:bottom w:val="nil"/>
              <w:right w:val="nil"/>
            </w:tcBorders>
          </w:tcPr>
          <w:p w14:paraId="47111047"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color w:val="0F0F0F"/>
              </w:rPr>
              <w:instrText>Att.LowerBound</w:instrText>
            </w:r>
            <w:r w:rsidRPr="00AC1209">
              <w:fldChar w:fldCharType="separate"/>
            </w:r>
            <w:r w:rsidRPr="00AC1209">
              <w:rPr>
                <w:color w:val="0F0F0F"/>
              </w:rPr>
              <w:t>1</w:t>
            </w:r>
            <w:r w:rsidRPr="00AC1209">
              <w:fldChar w:fldCharType="end"/>
            </w:r>
            <w:r w:rsidRPr="00AC1209">
              <w:rPr>
                <w:color w:val="0F0F0F"/>
              </w:rPr>
              <w:t xml:space="preserve"> - </w:t>
            </w:r>
            <w:r w:rsidRPr="00AC1209">
              <w:rPr>
                <w:color w:val="0F0F0F"/>
              </w:rPr>
              <w:fldChar w:fldCharType="begin" w:fldLock="1"/>
            </w:r>
            <w:r w:rsidRPr="00AC1209">
              <w:rPr>
                <w:color w:val="0F0F0F"/>
              </w:rPr>
              <w:instrText>MERGEFIELD Att.UpperBound</w:instrText>
            </w:r>
            <w:r w:rsidRPr="00AC1209">
              <w:rPr>
                <w:color w:val="0F0F0F"/>
              </w:rPr>
              <w:fldChar w:fldCharType="separate"/>
            </w:r>
            <w:r w:rsidRPr="00AC1209">
              <w:rPr>
                <w:color w:val="0F0F0F"/>
              </w:rPr>
              <w:t>1</w:t>
            </w:r>
            <w:r w:rsidRPr="00AC1209">
              <w:rPr>
                <w:color w:val="0F0F0F"/>
              </w:rPr>
              <w:fldChar w:fldCharType="end"/>
            </w:r>
          </w:p>
        </w:tc>
        <w:bookmarkEnd w:id="133"/>
      </w:tr>
      <w:tr w:rsidR="00AC1209" w:rsidRPr="00AC1209" w14:paraId="75098AF9" w14:textId="77777777" w:rsidTr="00E7210D">
        <w:tc>
          <w:tcPr>
            <w:tcW w:w="450" w:type="dxa"/>
            <w:tcBorders>
              <w:top w:val="nil"/>
              <w:left w:val="nil"/>
              <w:bottom w:val="nil"/>
              <w:right w:val="nil"/>
            </w:tcBorders>
          </w:tcPr>
          <w:p w14:paraId="4659BB8A" w14:textId="77777777" w:rsidR="00AC1209" w:rsidRPr="00AC1209" w:rsidRDefault="00AC1209" w:rsidP="00AC1209">
            <w:pPr>
              <w:rPr>
                <w:rFonts w:cs="Calibri"/>
                <w:color w:val="0F0F0F"/>
              </w:rPr>
            </w:pPr>
            <w:bookmarkStart w:id="134" w:name="BKM_0C68BDF6_D144_4208_8C00_D26337130D95"/>
          </w:p>
        </w:tc>
        <w:tc>
          <w:tcPr>
            <w:tcW w:w="2790" w:type="dxa"/>
            <w:gridSpan w:val="2"/>
            <w:tcBorders>
              <w:top w:val="nil"/>
              <w:left w:val="nil"/>
              <w:bottom w:val="nil"/>
              <w:right w:val="nil"/>
            </w:tcBorders>
          </w:tcPr>
          <w:p w14:paraId="7B7C6C7B"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Att.Name</w:instrText>
            </w:r>
            <w:r w:rsidRPr="00AC1209">
              <w:fldChar w:fldCharType="separate"/>
            </w:r>
            <w:r w:rsidRPr="00AC1209">
              <w:rPr>
                <w:rFonts w:cs="Calibri"/>
                <w:color w:val="0F0F0F"/>
              </w:rPr>
              <w:t>Geometrie kunstwerkdeel</w:t>
            </w:r>
            <w:r w:rsidRPr="00AC1209">
              <w:fldChar w:fldCharType="end"/>
            </w:r>
          </w:p>
        </w:tc>
        <w:tc>
          <w:tcPr>
            <w:tcW w:w="4230" w:type="dxa"/>
            <w:tcBorders>
              <w:top w:val="nil"/>
              <w:left w:val="nil"/>
              <w:bottom w:val="nil"/>
              <w:right w:val="nil"/>
            </w:tcBorders>
          </w:tcPr>
          <w:p w14:paraId="6F5A923B"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Att.Notes</w:instrText>
            </w:r>
            <w:r w:rsidRPr="00AC1209">
              <w:fldChar w:fldCharType="separate"/>
            </w:r>
            <w:r w:rsidRPr="00AC1209">
              <w:rPr>
                <w:rFonts w:cs="Calibri"/>
                <w:color w:val="0F0F0F"/>
              </w:rPr>
              <w:t>De minimaal tweedimensionale geometrische representatie van de omtrekken van een kunstwerkdeel</w:t>
            </w:r>
            <w:r w:rsidRPr="00AC1209">
              <w:fldChar w:fldCharType="end"/>
            </w:r>
          </w:p>
        </w:tc>
        <w:tc>
          <w:tcPr>
            <w:tcW w:w="1080" w:type="dxa"/>
            <w:tcBorders>
              <w:top w:val="nil"/>
              <w:left w:val="nil"/>
              <w:bottom w:val="nil"/>
              <w:right w:val="nil"/>
            </w:tcBorders>
          </w:tcPr>
          <w:p w14:paraId="00A8E2D7" w14:textId="28BA949E" w:rsidR="00AC1209" w:rsidRPr="00AC1209" w:rsidRDefault="000E461D" w:rsidP="000E461D">
            <w:pPr>
              <w:rPr>
                <w:rFonts w:cs="Calibri"/>
                <w:u w:val="single"/>
              </w:rPr>
            </w:pPr>
            <w:r>
              <w:rPr>
                <w:color w:val="FF0000"/>
                <w:u w:val="single"/>
              </w:rPr>
              <w:t>GM_Object</w:t>
            </w:r>
          </w:p>
        </w:tc>
        <w:tc>
          <w:tcPr>
            <w:tcW w:w="810" w:type="dxa"/>
            <w:tcBorders>
              <w:top w:val="nil"/>
              <w:left w:val="nil"/>
              <w:bottom w:val="nil"/>
              <w:right w:val="nil"/>
            </w:tcBorders>
          </w:tcPr>
          <w:p w14:paraId="6A12F9E4"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Att.LowerBound</w:instrText>
            </w:r>
            <w:r w:rsidRPr="00AC1209">
              <w:fldChar w:fldCharType="separate"/>
            </w:r>
            <w:r w:rsidRPr="00AC1209">
              <w:rPr>
                <w:rFonts w:cs="Calibri"/>
                <w:color w:val="0F0F0F"/>
              </w:rPr>
              <w:t>1</w:t>
            </w:r>
            <w:r w:rsidRPr="00AC1209">
              <w:fldChar w:fldCharType="end"/>
            </w:r>
            <w:r w:rsidRPr="00AC1209">
              <w:rPr>
                <w:rFonts w:cs="Calibri"/>
                <w:color w:val="0F0F0F"/>
              </w:rPr>
              <w:t xml:space="preserve"> - </w:t>
            </w:r>
            <w:r w:rsidRPr="00AC1209">
              <w:rPr>
                <w:rFonts w:cs="Calibri"/>
                <w:color w:val="0F0F0F"/>
              </w:rPr>
              <w:fldChar w:fldCharType="begin" w:fldLock="1"/>
            </w:r>
            <w:r w:rsidRPr="00AC1209">
              <w:rPr>
                <w:rFonts w:cs="Calibri"/>
                <w:color w:val="0F0F0F"/>
              </w:rPr>
              <w:instrText>MERGEFIELD Att.UpperBound</w:instrText>
            </w:r>
            <w:r w:rsidRPr="00AC1209">
              <w:rPr>
                <w:rFonts w:cs="Calibri"/>
                <w:color w:val="0F0F0F"/>
              </w:rPr>
              <w:fldChar w:fldCharType="separate"/>
            </w:r>
            <w:r w:rsidRPr="00AC1209">
              <w:rPr>
                <w:rFonts w:cs="Calibri"/>
                <w:color w:val="0F0F0F"/>
              </w:rPr>
              <w:t>1</w:t>
            </w:r>
            <w:r w:rsidRPr="00AC1209">
              <w:rPr>
                <w:rFonts w:cs="Calibri"/>
                <w:color w:val="0F0F0F"/>
              </w:rPr>
              <w:fldChar w:fldCharType="end"/>
            </w:r>
          </w:p>
        </w:tc>
        <w:bookmarkEnd w:id="134"/>
      </w:tr>
      <w:tr w:rsidR="00AC1209" w:rsidRPr="00AC1209" w14:paraId="288AE90D" w14:textId="77777777" w:rsidTr="00E7210D">
        <w:tc>
          <w:tcPr>
            <w:tcW w:w="450" w:type="dxa"/>
            <w:tcBorders>
              <w:top w:val="nil"/>
              <w:left w:val="nil"/>
              <w:bottom w:val="nil"/>
              <w:right w:val="nil"/>
            </w:tcBorders>
          </w:tcPr>
          <w:p w14:paraId="0A257463" w14:textId="77777777" w:rsidR="00AC1209" w:rsidRPr="00AC1209" w:rsidRDefault="00AC1209" w:rsidP="00AC1209">
            <w:pPr>
              <w:rPr>
                <w:rFonts w:cs="Calibri"/>
                <w:color w:val="0F0F0F"/>
              </w:rPr>
            </w:pPr>
            <w:bookmarkStart w:id="135" w:name="BKM_5DA85ED5_2440_4b98_A502_A65A0800137F"/>
          </w:p>
        </w:tc>
        <w:tc>
          <w:tcPr>
            <w:tcW w:w="2790" w:type="dxa"/>
            <w:gridSpan w:val="2"/>
            <w:tcBorders>
              <w:top w:val="nil"/>
              <w:left w:val="nil"/>
              <w:bottom w:val="nil"/>
              <w:right w:val="nil"/>
            </w:tcBorders>
          </w:tcPr>
          <w:p w14:paraId="59EEAC3E"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Att.Name</w:instrText>
            </w:r>
            <w:r w:rsidRPr="00AC1209">
              <w:rPr>
                <w:color w:val="FF0000"/>
                <w:u w:val="single"/>
              </w:rPr>
              <w:fldChar w:fldCharType="separate"/>
            </w:r>
            <w:r w:rsidRPr="00AC1209">
              <w:rPr>
                <w:rFonts w:cs="Calibri"/>
                <w:color w:val="FF0000"/>
                <w:u w:val="single"/>
              </w:rPr>
              <w:t>Lod0 geometrie kunstwerkdeel</w:t>
            </w:r>
            <w:r w:rsidRPr="00AC1209">
              <w:rPr>
                <w:color w:val="FF0000"/>
                <w:u w:val="single"/>
              </w:rPr>
              <w:fldChar w:fldCharType="end"/>
            </w:r>
          </w:p>
        </w:tc>
        <w:tc>
          <w:tcPr>
            <w:tcW w:w="4230" w:type="dxa"/>
            <w:tcBorders>
              <w:top w:val="nil"/>
              <w:left w:val="nil"/>
              <w:bottom w:val="nil"/>
              <w:right w:val="nil"/>
            </w:tcBorders>
          </w:tcPr>
          <w:p w14:paraId="34529BCB"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Att.Notes</w:instrText>
            </w:r>
            <w:r w:rsidRPr="00AC1209">
              <w:rPr>
                <w:color w:val="FF0000"/>
                <w:u w:val="single"/>
              </w:rPr>
              <w:fldChar w:fldCharType="end"/>
            </w:r>
            <w:r w:rsidRPr="00AC1209">
              <w:rPr>
                <w:rFonts w:cs="Calibri"/>
                <w:color w:val="FF0000"/>
                <w:u w:val="single"/>
              </w:rPr>
              <w:t>De geometrische representatie van een kunstwerkdeel als punt, lijn of vlak  in 2.5D op level of detail 0.</w:t>
            </w:r>
          </w:p>
        </w:tc>
        <w:tc>
          <w:tcPr>
            <w:tcW w:w="1080" w:type="dxa"/>
            <w:tcBorders>
              <w:top w:val="nil"/>
              <w:left w:val="nil"/>
              <w:bottom w:val="nil"/>
              <w:right w:val="nil"/>
            </w:tcBorders>
          </w:tcPr>
          <w:p w14:paraId="602F8958" w14:textId="51EC1B98" w:rsidR="00AC1209" w:rsidRPr="00AC1209" w:rsidRDefault="00BC03AF" w:rsidP="00AC1209">
            <w:pPr>
              <w:rPr>
                <w:rFonts w:cs="Calibri"/>
                <w:color w:val="FF0000"/>
                <w:u w:val="single"/>
              </w:rPr>
            </w:pPr>
            <w:r>
              <w:rPr>
                <w:color w:val="FF0000"/>
                <w:u w:val="single"/>
              </w:rPr>
              <w:t>GM_Object</w:t>
            </w:r>
          </w:p>
        </w:tc>
        <w:tc>
          <w:tcPr>
            <w:tcW w:w="810" w:type="dxa"/>
            <w:tcBorders>
              <w:top w:val="nil"/>
              <w:left w:val="nil"/>
              <w:bottom w:val="nil"/>
              <w:right w:val="nil"/>
            </w:tcBorders>
          </w:tcPr>
          <w:p w14:paraId="1AB4E391"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Att.LowerBound</w:instrText>
            </w:r>
            <w:r w:rsidRPr="00AC1209">
              <w:rPr>
                <w:color w:val="FF0000"/>
                <w:u w:val="single"/>
              </w:rPr>
              <w:fldChar w:fldCharType="separate"/>
            </w:r>
            <w:r w:rsidRPr="00AC1209">
              <w:rPr>
                <w:rFonts w:cs="Calibri"/>
                <w:color w:val="FF0000"/>
                <w:u w:val="single"/>
              </w:rPr>
              <w:t>0</w:t>
            </w:r>
            <w:r w:rsidRPr="00AC1209">
              <w:rPr>
                <w:color w:val="FF0000"/>
                <w:u w:val="single"/>
              </w:rPr>
              <w:fldChar w:fldCharType="end"/>
            </w:r>
            <w:r w:rsidRPr="00AC1209">
              <w:rPr>
                <w:rFonts w:cs="Calibri"/>
                <w:color w:val="FF0000"/>
                <w:u w:val="single"/>
              </w:rPr>
              <w:t xml:space="preserve"> - </w:t>
            </w:r>
            <w:r w:rsidRPr="00AC1209">
              <w:rPr>
                <w:rFonts w:cs="Calibri"/>
                <w:color w:val="FF0000"/>
                <w:u w:val="single"/>
              </w:rPr>
              <w:fldChar w:fldCharType="begin" w:fldLock="1"/>
            </w:r>
            <w:r w:rsidRPr="00AC1209">
              <w:rPr>
                <w:rFonts w:cs="Calibri"/>
                <w:color w:val="FF0000"/>
                <w:u w:val="single"/>
              </w:rPr>
              <w:instrText>MERGEFIELD Att.UpperBound</w:instrText>
            </w:r>
            <w:r w:rsidRPr="00AC1209">
              <w:rPr>
                <w:rFonts w:cs="Calibri"/>
                <w:color w:val="FF0000"/>
                <w:u w:val="single"/>
              </w:rPr>
              <w:fldChar w:fldCharType="separate"/>
            </w:r>
            <w:r w:rsidRPr="00AC1209">
              <w:rPr>
                <w:rFonts w:cs="Calibri"/>
                <w:color w:val="FF0000"/>
                <w:u w:val="single"/>
              </w:rPr>
              <w:t>1</w:t>
            </w:r>
            <w:r w:rsidRPr="00AC1209">
              <w:rPr>
                <w:rFonts w:cs="Calibri"/>
                <w:color w:val="FF0000"/>
                <w:u w:val="single"/>
              </w:rPr>
              <w:fldChar w:fldCharType="end"/>
            </w:r>
          </w:p>
        </w:tc>
        <w:bookmarkEnd w:id="135"/>
      </w:tr>
      <w:tr w:rsidR="00AC1209" w:rsidRPr="00AC1209" w14:paraId="2059884B" w14:textId="77777777" w:rsidTr="00E7210D">
        <w:tc>
          <w:tcPr>
            <w:tcW w:w="450" w:type="dxa"/>
            <w:tcBorders>
              <w:top w:val="nil"/>
              <w:left w:val="nil"/>
              <w:bottom w:val="nil"/>
              <w:right w:val="nil"/>
            </w:tcBorders>
          </w:tcPr>
          <w:p w14:paraId="741B541D" w14:textId="77777777" w:rsidR="00AC1209" w:rsidRPr="00AC1209" w:rsidRDefault="00AC1209" w:rsidP="00AC1209">
            <w:pPr>
              <w:rPr>
                <w:rFonts w:cs="Calibri"/>
                <w:color w:val="0F0F0F"/>
              </w:rPr>
            </w:pPr>
            <w:bookmarkStart w:id="136" w:name="BKM_286CFDB0_8EE5_4883_A5A0_A8AD341D4CED"/>
          </w:p>
        </w:tc>
        <w:tc>
          <w:tcPr>
            <w:tcW w:w="2790" w:type="dxa"/>
            <w:gridSpan w:val="2"/>
            <w:tcBorders>
              <w:top w:val="nil"/>
              <w:left w:val="nil"/>
              <w:bottom w:val="nil"/>
              <w:right w:val="nil"/>
            </w:tcBorders>
          </w:tcPr>
          <w:p w14:paraId="5776C5CF"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Att.Name</w:instrText>
            </w:r>
            <w:r w:rsidRPr="00AC1209">
              <w:rPr>
                <w:color w:val="FF0000"/>
                <w:u w:val="single"/>
              </w:rPr>
              <w:fldChar w:fldCharType="separate"/>
            </w:r>
            <w:r w:rsidRPr="00AC1209">
              <w:rPr>
                <w:rFonts w:cs="Calibri"/>
                <w:color w:val="FF0000"/>
                <w:u w:val="single"/>
              </w:rPr>
              <w:t>Lod1 geometrie kunstwerkdeel</w:t>
            </w:r>
            <w:r w:rsidRPr="00AC1209">
              <w:rPr>
                <w:color w:val="FF0000"/>
                <w:u w:val="single"/>
              </w:rPr>
              <w:fldChar w:fldCharType="end"/>
            </w:r>
          </w:p>
        </w:tc>
        <w:tc>
          <w:tcPr>
            <w:tcW w:w="4230" w:type="dxa"/>
            <w:tcBorders>
              <w:top w:val="nil"/>
              <w:left w:val="nil"/>
              <w:bottom w:val="nil"/>
              <w:right w:val="nil"/>
            </w:tcBorders>
          </w:tcPr>
          <w:p w14:paraId="028F77FC"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Att.Notes</w:instrText>
            </w:r>
            <w:r w:rsidRPr="00AC1209">
              <w:rPr>
                <w:color w:val="FF0000"/>
                <w:u w:val="single"/>
              </w:rPr>
              <w:fldChar w:fldCharType="separate"/>
            </w:r>
            <w:r w:rsidRPr="00AC1209">
              <w:rPr>
                <w:rFonts w:cs="Calibri"/>
                <w:color w:val="FF0000"/>
                <w:u w:val="single"/>
              </w:rPr>
              <w:t>De geometrische representatie van een kunstwerkdeel in 3D op level of detail 1.</w:t>
            </w:r>
            <w:r w:rsidRPr="00AC1209">
              <w:rPr>
                <w:color w:val="FF0000"/>
                <w:u w:val="single"/>
              </w:rPr>
              <w:fldChar w:fldCharType="end"/>
            </w:r>
          </w:p>
        </w:tc>
        <w:tc>
          <w:tcPr>
            <w:tcW w:w="1080" w:type="dxa"/>
            <w:tcBorders>
              <w:top w:val="nil"/>
              <w:left w:val="nil"/>
              <w:bottom w:val="nil"/>
              <w:right w:val="nil"/>
            </w:tcBorders>
          </w:tcPr>
          <w:p w14:paraId="54FAB398" w14:textId="1114A630"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Att.Type</w:instrText>
            </w:r>
            <w:r w:rsidRPr="00AC1209">
              <w:rPr>
                <w:color w:val="FF0000"/>
                <w:u w:val="single"/>
              </w:rPr>
              <w:fldChar w:fldCharType="separate"/>
            </w:r>
            <w:r w:rsidR="00287AA9">
              <w:rPr>
                <w:rFonts w:cs="Calibri"/>
                <w:color w:val="FF0000"/>
                <w:u w:val="single"/>
              </w:rPr>
              <w:t>GM_Object</w:t>
            </w:r>
            <w:r w:rsidRPr="00AC1209">
              <w:rPr>
                <w:color w:val="FF0000"/>
                <w:u w:val="single"/>
              </w:rPr>
              <w:fldChar w:fldCharType="end"/>
            </w:r>
          </w:p>
        </w:tc>
        <w:tc>
          <w:tcPr>
            <w:tcW w:w="810" w:type="dxa"/>
            <w:tcBorders>
              <w:top w:val="nil"/>
              <w:left w:val="nil"/>
              <w:bottom w:val="nil"/>
              <w:right w:val="nil"/>
            </w:tcBorders>
          </w:tcPr>
          <w:p w14:paraId="30C8BF24"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Att.LowerBound</w:instrText>
            </w:r>
            <w:r w:rsidRPr="00AC1209">
              <w:rPr>
                <w:color w:val="FF0000"/>
                <w:u w:val="single"/>
              </w:rPr>
              <w:fldChar w:fldCharType="separate"/>
            </w:r>
            <w:r w:rsidRPr="00AC1209">
              <w:rPr>
                <w:rFonts w:cs="Calibri"/>
                <w:color w:val="FF0000"/>
                <w:u w:val="single"/>
              </w:rPr>
              <w:t>0</w:t>
            </w:r>
            <w:r w:rsidRPr="00AC1209">
              <w:rPr>
                <w:color w:val="FF0000"/>
                <w:u w:val="single"/>
              </w:rPr>
              <w:fldChar w:fldCharType="end"/>
            </w:r>
            <w:r w:rsidRPr="00AC1209">
              <w:rPr>
                <w:rFonts w:cs="Calibri"/>
                <w:color w:val="FF0000"/>
                <w:u w:val="single"/>
              </w:rPr>
              <w:t xml:space="preserve"> - </w:t>
            </w:r>
            <w:r w:rsidRPr="00AC1209">
              <w:rPr>
                <w:rFonts w:cs="Calibri"/>
                <w:color w:val="FF0000"/>
                <w:u w:val="single"/>
              </w:rPr>
              <w:fldChar w:fldCharType="begin" w:fldLock="1"/>
            </w:r>
            <w:r w:rsidRPr="00AC1209">
              <w:rPr>
                <w:rFonts w:cs="Calibri"/>
                <w:color w:val="FF0000"/>
                <w:u w:val="single"/>
              </w:rPr>
              <w:instrText>MERGEFIELD Att.UpperBound</w:instrText>
            </w:r>
            <w:r w:rsidRPr="00AC1209">
              <w:rPr>
                <w:rFonts w:cs="Calibri"/>
                <w:color w:val="FF0000"/>
                <w:u w:val="single"/>
              </w:rPr>
              <w:fldChar w:fldCharType="separate"/>
            </w:r>
            <w:r w:rsidRPr="00AC1209">
              <w:rPr>
                <w:rFonts w:cs="Calibri"/>
                <w:color w:val="FF0000"/>
                <w:u w:val="single"/>
              </w:rPr>
              <w:t>1</w:t>
            </w:r>
            <w:r w:rsidRPr="00AC1209">
              <w:rPr>
                <w:rFonts w:cs="Calibri"/>
                <w:color w:val="FF0000"/>
                <w:u w:val="single"/>
              </w:rPr>
              <w:fldChar w:fldCharType="end"/>
            </w:r>
          </w:p>
        </w:tc>
        <w:bookmarkEnd w:id="136"/>
      </w:tr>
      <w:tr w:rsidR="00AC1209" w:rsidRPr="00AC1209" w14:paraId="7A0DE74C" w14:textId="77777777" w:rsidTr="00E7210D">
        <w:tc>
          <w:tcPr>
            <w:tcW w:w="450" w:type="dxa"/>
            <w:tcBorders>
              <w:top w:val="nil"/>
              <w:left w:val="nil"/>
              <w:bottom w:val="nil"/>
              <w:right w:val="nil"/>
            </w:tcBorders>
          </w:tcPr>
          <w:p w14:paraId="25CE7246" w14:textId="77777777" w:rsidR="00AC1209" w:rsidRPr="00AC1209" w:rsidRDefault="00AC1209" w:rsidP="00AC1209">
            <w:pPr>
              <w:rPr>
                <w:rFonts w:cs="Calibri"/>
                <w:color w:val="0F0F0F"/>
              </w:rPr>
            </w:pPr>
            <w:bookmarkStart w:id="137" w:name="BKM_9DC71661_BA52_4e02_826E_CA15921B26D8"/>
          </w:p>
        </w:tc>
        <w:tc>
          <w:tcPr>
            <w:tcW w:w="2790" w:type="dxa"/>
            <w:gridSpan w:val="2"/>
            <w:tcBorders>
              <w:top w:val="nil"/>
              <w:left w:val="nil"/>
              <w:bottom w:val="nil"/>
              <w:right w:val="nil"/>
            </w:tcBorders>
          </w:tcPr>
          <w:p w14:paraId="7C02B6C7"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Att.Name</w:instrText>
            </w:r>
            <w:r w:rsidRPr="00AC1209">
              <w:rPr>
                <w:color w:val="FF0000"/>
                <w:u w:val="single"/>
              </w:rPr>
              <w:fldChar w:fldCharType="separate"/>
            </w:r>
            <w:r w:rsidRPr="00AC1209">
              <w:rPr>
                <w:rFonts w:cs="Calibri"/>
                <w:color w:val="FF0000"/>
                <w:u w:val="single"/>
              </w:rPr>
              <w:t>Lod2 geometrie kunstwerkdeel</w:t>
            </w:r>
            <w:r w:rsidRPr="00AC1209">
              <w:rPr>
                <w:color w:val="FF0000"/>
                <w:u w:val="single"/>
              </w:rPr>
              <w:fldChar w:fldCharType="end"/>
            </w:r>
          </w:p>
        </w:tc>
        <w:tc>
          <w:tcPr>
            <w:tcW w:w="4230" w:type="dxa"/>
            <w:tcBorders>
              <w:top w:val="nil"/>
              <w:left w:val="nil"/>
              <w:bottom w:val="nil"/>
              <w:right w:val="nil"/>
            </w:tcBorders>
          </w:tcPr>
          <w:p w14:paraId="0F2AD7D9"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Att.Notes</w:instrText>
            </w:r>
            <w:r w:rsidRPr="00AC1209">
              <w:rPr>
                <w:color w:val="FF0000"/>
                <w:u w:val="single"/>
              </w:rPr>
              <w:fldChar w:fldCharType="separate"/>
            </w:r>
            <w:r w:rsidRPr="00AC1209">
              <w:rPr>
                <w:rFonts w:cs="Calibri"/>
                <w:color w:val="FF0000"/>
                <w:u w:val="single"/>
              </w:rPr>
              <w:t>De geometrische representatie van een kunstwerkdeel in 3D op level of detail 2.</w:t>
            </w:r>
            <w:r w:rsidRPr="00AC1209">
              <w:rPr>
                <w:color w:val="FF0000"/>
                <w:u w:val="single"/>
              </w:rPr>
              <w:fldChar w:fldCharType="end"/>
            </w:r>
          </w:p>
        </w:tc>
        <w:tc>
          <w:tcPr>
            <w:tcW w:w="1080" w:type="dxa"/>
            <w:tcBorders>
              <w:top w:val="nil"/>
              <w:left w:val="nil"/>
              <w:bottom w:val="nil"/>
              <w:right w:val="nil"/>
            </w:tcBorders>
          </w:tcPr>
          <w:p w14:paraId="79A75481" w14:textId="65653F6E"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Att.Type</w:instrText>
            </w:r>
            <w:r w:rsidRPr="00AC1209">
              <w:rPr>
                <w:color w:val="FF0000"/>
                <w:u w:val="single"/>
              </w:rPr>
              <w:fldChar w:fldCharType="separate"/>
            </w:r>
            <w:r w:rsidR="00287AA9">
              <w:rPr>
                <w:rFonts w:cs="Calibri"/>
                <w:color w:val="FF0000"/>
                <w:u w:val="single"/>
              </w:rPr>
              <w:t>GM_Object</w:t>
            </w:r>
            <w:r w:rsidRPr="00AC1209">
              <w:rPr>
                <w:color w:val="FF0000"/>
                <w:u w:val="single"/>
              </w:rPr>
              <w:fldChar w:fldCharType="end"/>
            </w:r>
          </w:p>
        </w:tc>
        <w:tc>
          <w:tcPr>
            <w:tcW w:w="810" w:type="dxa"/>
            <w:tcBorders>
              <w:top w:val="nil"/>
              <w:left w:val="nil"/>
              <w:bottom w:val="nil"/>
              <w:right w:val="nil"/>
            </w:tcBorders>
          </w:tcPr>
          <w:p w14:paraId="2361CD4E"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Att.LowerBound</w:instrText>
            </w:r>
            <w:r w:rsidRPr="00AC1209">
              <w:rPr>
                <w:color w:val="FF0000"/>
                <w:u w:val="single"/>
              </w:rPr>
              <w:fldChar w:fldCharType="separate"/>
            </w:r>
            <w:r w:rsidRPr="00AC1209">
              <w:rPr>
                <w:rFonts w:cs="Calibri"/>
                <w:color w:val="FF0000"/>
                <w:u w:val="single"/>
              </w:rPr>
              <w:t>0</w:t>
            </w:r>
            <w:r w:rsidRPr="00AC1209">
              <w:rPr>
                <w:color w:val="FF0000"/>
                <w:u w:val="single"/>
              </w:rPr>
              <w:fldChar w:fldCharType="end"/>
            </w:r>
            <w:r w:rsidRPr="00AC1209">
              <w:rPr>
                <w:rFonts w:cs="Calibri"/>
                <w:color w:val="FF0000"/>
                <w:u w:val="single"/>
              </w:rPr>
              <w:t xml:space="preserve"> - </w:t>
            </w:r>
            <w:r w:rsidRPr="00AC1209">
              <w:rPr>
                <w:rFonts w:cs="Calibri"/>
                <w:color w:val="FF0000"/>
                <w:u w:val="single"/>
              </w:rPr>
              <w:fldChar w:fldCharType="begin" w:fldLock="1"/>
            </w:r>
            <w:r w:rsidRPr="00AC1209">
              <w:rPr>
                <w:rFonts w:cs="Calibri"/>
                <w:color w:val="FF0000"/>
                <w:u w:val="single"/>
              </w:rPr>
              <w:instrText>MERGEFIELD Att.UpperBound</w:instrText>
            </w:r>
            <w:r w:rsidRPr="00AC1209">
              <w:rPr>
                <w:rFonts w:cs="Calibri"/>
                <w:color w:val="FF0000"/>
                <w:u w:val="single"/>
              </w:rPr>
              <w:fldChar w:fldCharType="separate"/>
            </w:r>
            <w:r w:rsidRPr="00AC1209">
              <w:rPr>
                <w:rFonts w:cs="Calibri"/>
                <w:color w:val="FF0000"/>
                <w:u w:val="single"/>
              </w:rPr>
              <w:t>1</w:t>
            </w:r>
            <w:r w:rsidRPr="00AC1209">
              <w:rPr>
                <w:rFonts w:cs="Calibri"/>
                <w:color w:val="FF0000"/>
                <w:u w:val="single"/>
              </w:rPr>
              <w:fldChar w:fldCharType="end"/>
            </w:r>
          </w:p>
        </w:tc>
        <w:bookmarkEnd w:id="137"/>
      </w:tr>
      <w:tr w:rsidR="00AC1209" w:rsidRPr="00AC1209" w14:paraId="5FE9E810" w14:textId="77777777" w:rsidTr="00E7210D">
        <w:tc>
          <w:tcPr>
            <w:tcW w:w="450" w:type="dxa"/>
            <w:tcBorders>
              <w:top w:val="nil"/>
              <w:left w:val="nil"/>
              <w:bottom w:val="nil"/>
              <w:right w:val="nil"/>
            </w:tcBorders>
          </w:tcPr>
          <w:p w14:paraId="026F5722" w14:textId="77777777" w:rsidR="00AC1209" w:rsidRPr="00AC1209" w:rsidRDefault="00AC1209" w:rsidP="00AC1209">
            <w:pPr>
              <w:rPr>
                <w:rFonts w:cs="Calibri"/>
                <w:color w:val="0F0F0F"/>
              </w:rPr>
            </w:pPr>
            <w:bookmarkStart w:id="138" w:name="BKM_7A7AD09F_2A4B_44f2_9F3E_9C88FA6E61FF"/>
          </w:p>
        </w:tc>
        <w:tc>
          <w:tcPr>
            <w:tcW w:w="2790" w:type="dxa"/>
            <w:gridSpan w:val="2"/>
            <w:tcBorders>
              <w:top w:val="nil"/>
              <w:left w:val="nil"/>
              <w:bottom w:val="nil"/>
              <w:right w:val="nil"/>
            </w:tcBorders>
          </w:tcPr>
          <w:p w14:paraId="046E6508"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Att.Name</w:instrText>
            </w:r>
            <w:r w:rsidRPr="00AC1209">
              <w:rPr>
                <w:color w:val="FF0000"/>
                <w:u w:val="single"/>
              </w:rPr>
              <w:fldChar w:fldCharType="separate"/>
            </w:r>
            <w:r w:rsidRPr="00AC1209">
              <w:rPr>
                <w:rFonts w:cs="Calibri"/>
                <w:color w:val="FF0000"/>
                <w:u w:val="single"/>
              </w:rPr>
              <w:t>Lod3 geometrie kunstwerkdeel</w:t>
            </w:r>
            <w:r w:rsidRPr="00AC1209">
              <w:rPr>
                <w:color w:val="FF0000"/>
                <w:u w:val="single"/>
              </w:rPr>
              <w:fldChar w:fldCharType="end"/>
            </w:r>
          </w:p>
        </w:tc>
        <w:tc>
          <w:tcPr>
            <w:tcW w:w="4230" w:type="dxa"/>
            <w:tcBorders>
              <w:top w:val="nil"/>
              <w:left w:val="nil"/>
              <w:bottom w:val="nil"/>
              <w:right w:val="nil"/>
            </w:tcBorders>
          </w:tcPr>
          <w:p w14:paraId="1A26A7CC"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Att.Notes</w:instrText>
            </w:r>
            <w:r w:rsidRPr="00AC1209">
              <w:rPr>
                <w:color w:val="FF0000"/>
                <w:u w:val="single"/>
              </w:rPr>
              <w:fldChar w:fldCharType="separate"/>
            </w:r>
            <w:r w:rsidRPr="00AC1209">
              <w:rPr>
                <w:rFonts w:cs="Calibri"/>
                <w:color w:val="FF0000"/>
                <w:u w:val="single"/>
              </w:rPr>
              <w:t>De geometrische representatie van een kunstwerkdeel in 3D op level of detail 3.</w:t>
            </w:r>
            <w:r w:rsidRPr="00AC1209">
              <w:rPr>
                <w:color w:val="FF0000"/>
                <w:u w:val="single"/>
              </w:rPr>
              <w:fldChar w:fldCharType="end"/>
            </w:r>
          </w:p>
        </w:tc>
        <w:tc>
          <w:tcPr>
            <w:tcW w:w="1080" w:type="dxa"/>
            <w:tcBorders>
              <w:top w:val="nil"/>
              <w:left w:val="nil"/>
              <w:bottom w:val="nil"/>
              <w:right w:val="nil"/>
            </w:tcBorders>
          </w:tcPr>
          <w:p w14:paraId="57FFF6F2" w14:textId="7575912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Att.Type</w:instrText>
            </w:r>
            <w:r w:rsidRPr="00AC1209">
              <w:rPr>
                <w:color w:val="FF0000"/>
                <w:u w:val="single"/>
              </w:rPr>
              <w:fldChar w:fldCharType="separate"/>
            </w:r>
            <w:r w:rsidR="00287AA9">
              <w:rPr>
                <w:rFonts w:cs="Calibri"/>
                <w:color w:val="FF0000"/>
                <w:u w:val="single"/>
              </w:rPr>
              <w:t>GM_Object</w:t>
            </w:r>
            <w:r w:rsidRPr="00AC1209">
              <w:rPr>
                <w:color w:val="FF0000"/>
                <w:u w:val="single"/>
              </w:rPr>
              <w:fldChar w:fldCharType="end"/>
            </w:r>
          </w:p>
        </w:tc>
        <w:tc>
          <w:tcPr>
            <w:tcW w:w="810" w:type="dxa"/>
            <w:tcBorders>
              <w:top w:val="nil"/>
              <w:left w:val="nil"/>
              <w:bottom w:val="nil"/>
              <w:right w:val="nil"/>
            </w:tcBorders>
          </w:tcPr>
          <w:p w14:paraId="11B17533" w14:textId="77777777" w:rsidR="00AC1209" w:rsidRPr="00AC1209" w:rsidRDefault="00AC1209" w:rsidP="00AC1209">
            <w:pPr>
              <w:rPr>
                <w:rFonts w:cs="Calibri"/>
                <w:color w:val="FF0000"/>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Att.LowerBound</w:instrText>
            </w:r>
            <w:r w:rsidRPr="00AC1209">
              <w:rPr>
                <w:color w:val="FF0000"/>
                <w:u w:val="single"/>
              </w:rPr>
              <w:fldChar w:fldCharType="separate"/>
            </w:r>
            <w:r w:rsidRPr="00AC1209">
              <w:rPr>
                <w:rFonts w:cs="Calibri"/>
                <w:color w:val="FF0000"/>
                <w:u w:val="single"/>
              </w:rPr>
              <w:t>0</w:t>
            </w:r>
            <w:r w:rsidRPr="00AC1209">
              <w:rPr>
                <w:color w:val="FF0000"/>
                <w:u w:val="single"/>
              </w:rPr>
              <w:fldChar w:fldCharType="end"/>
            </w:r>
            <w:r w:rsidRPr="00AC1209">
              <w:rPr>
                <w:rFonts w:cs="Calibri"/>
                <w:color w:val="FF0000"/>
                <w:u w:val="single"/>
              </w:rPr>
              <w:t xml:space="preserve"> - </w:t>
            </w:r>
            <w:r w:rsidRPr="00AC1209">
              <w:rPr>
                <w:rFonts w:cs="Calibri"/>
                <w:color w:val="FF0000"/>
                <w:u w:val="single"/>
              </w:rPr>
              <w:fldChar w:fldCharType="begin" w:fldLock="1"/>
            </w:r>
            <w:r w:rsidRPr="00AC1209">
              <w:rPr>
                <w:rFonts w:cs="Calibri"/>
                <w:color w:val="FF0000"/>
                <w:u w:val="single"/>
              </w:rPr>
              <w:instrText>MERGEFIELD Att.UpperBound</w:instrText>
            </w:r>
            <w:r w:rsidRPr="00AC1209">
              <w:rPr>
                <w:rFonts w:cs="Calibri"/>
                <w:color w:val="FF0000"/>
                <w:u w:val="single"/>
              </w:rPr>
              <w:fldChar w:fldCharType="separate"/>
            </w:r>
            <w:r w:rsidRPr="00AC1209">
              <w:rPr>
                <w:rFonts w:cs="Calibri"/>
                <w:color w:val="FF0000"/>
                <w:u w:val="single"/>
              </w:rPr>
              <w:t>1</w:t>
            </w:r>
            <w:r w:rsidRPr="00AC1209">
              <w:rPr>
                <w:rFonts w:cs="Calibri"/>
                <w:color w:val="FF0000"/>
                <w:u w:val="single"/>
              </w:rPr>
              <w:fldChar w:fldCharType="end"/>
            </w:r>
          </w:p>
        </w:tc>
        <w:bookmarkEnd w:id="138"/>
      </w:tr>
      <w:tr w:rsidR="00AC1209" w:rsidRPr="00AC1209" w14:paraId="36C9E877" w14:textId="77777777" w:rsidTr="00E7210D">
        <w:tc>
          <w:tcPr>
            <w:tcW w:w="450" w:type="dxa"/>
            <w:tcBorders>
              <w:top w:val="nil"/>
              <w:left w:val="nil"/>
              <w:bottom w:val="nil"/>
              <w:right w:val="nil"/>
            </w:tcBorders>
          </w:tcPr>
          <w:p w14:paraId="2B78930B" w14:textId="77777777" w:rsidR="00AC1209" w:rsidRPr="00AC1209" w:rsidRDefault="00AC1209" w:rsidP="00AC1209">
            <w:pPr>
              <w:rPr>
                <w:rFonts w:cs="Calibri"/>
                <w:color w:val="0F0F0F"/>
              </w:rPr>
            </w:pPr>
            <w:bookmarkStart w:id="139" w:name="BKM_65BFB3B2_12A8_4948_8D6C_09EA97A32412"/>
          </w:p>
        </w:tc>
        <w:tc>
          <w:tcPr>
            <w:tcW w:w="2790" w:type="dxa"/>
            <w:gridSpan w:val="2"/>
            <w:tcBorders>
              <w:top w:val="nil"/>
              <w:left w:val="nil"/>
              <w:bottom w:val="nil"/>
              <w:right w:val="nil"/>
            </w:tcBorders>
          </w:tcPr>
          <w:p w14:paraId="4BADCFAF"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Att.Name</w:instrText>
            </w:r>
            <w:r w:rsidRPr="00AC1209">
              <w:fldChar w:fldCharType="separate"/>
            </w:r>
            <w:r w:rsidRPr="00AC1209">
              <w:rPr>
                <w:rFonts w:cs="Calibri"/>
                <w:color w:val="0F0F0F"/>
              </w:rPr>
              <w:t>Datum begin geldgiheid kunstwerkdeel</w:t>
            </w:r>
            <w:r w:rsidRPr="00AC1209">
              <w:fldChar w:fldCharType="end"/>
            </w:r>
          </w:p>
        </w:tc>
        <w:tc>
          <w:tcPr>
            <w:tcW w:w="4230" w:type="dxa"/>
            <w:tcBorders>
              <w:top w:val="nil"/>
              <w:left w:val="nil"/>
              <w:bottom w:val="nil"/>
              <w:right w:val="nil"/>
            </w:tcBorders>
          </w:tcPr>
          <w:p w14:paraId="66053960"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Att.Notes</w:instrText>
            </w:r>
            <w:r w:rsidRPr="00AC1209">
              <w:fldChar w:fldCharType="separate"/>
            </w:r>
            <w:r w:rsidRPr="00AC1209">
              <w:rPr>
                <w:rFonts w:cs="Calibri"/>
                <w:color w:val="0F0F0F"/>
              </w:rPr>
              <w:t>De datum waarop het kunstwerkdeel is ontstaan.</w:t>
            </w:r>
            <w:r w:rsidRPr="00AC1209">
              <w:fldChar w:fldCharType="end"/>
            </w:r>
          </w:p>
        </w:tc>
        <w:tc>
          <w:tcPr>
            <w:tcW w:w="1080" w:type="dxa"/>
            <w:tcBorders>
              <w:top w:val="nil"/>
              <w:left w:val="nil"/>
              <w:bottom w:val="nil"/>
              <w:right w:val="nil"/>
            </w:tcBorders>
          </w:tcPr>
          <w:p w14:paraId="7176F8AE" w14:textId="77777777" w:rsidR="00AC1209" w:rsidRPr="00AC1209" w:rsidRDefault="00AC1209" w:rsidP="00AC1209">
            <w:pPr>
              <w:rPr>
                <w:rFonts w:cs="Calibri"/>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Att.Type</w:instrText>
            </w:r>
            <w:r w:rsidRPr="00AC1209">
              <w:rPr>
                <w:color w:val="FF0000"/>
                <w:u w:val="single"/>
              </w:rPr>
              <w:fldChar w:fldCharType="separate"/>
            </w:r>
            <w:r w:rsidRPr="00AC1209">
              <w:rPr>
                <w:rFonts w:cs="Calibri"/>
                <w:color w:val="FF0000"/>
                <w:u w:val="single"/>
              </w:rPr>
              <w:t>DatumMogelijkOnvolledig</w:t>
            </w:r>
            <w:r w:rsidRPr="00AC1209">
              <w:rPr>
                <w:color w:val="FF0000"/>
                <w:u w:val="single"/>
              </w:rPr>
              <w:fldChar w:fldCharType="end"/>
            </w:r>
          </w:p>
        </w:tc>
        <w:tc>
          <w:tcPr>
            <w:tcW w:w="810" w:type="dxa"/>
            <w:tcBorders>
              <w:top w:val="nil"/>
              <w:left w:val="nil"/>
              <w:bottom w:val="nil"/>
              <w:right w:val="nil"/>
            </w:tcBorders>
          </w:tcPr>
          <w:p w14:paraId="7C2F1F1F"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Att.LowerBound</w:instrText>
            </w:r>
            <w:r w:rsidRPr="00AC1209">
              <w:fldChar w:fldCharType="separate"/>
            </w:r>
            <w:r w:rsidRPr="00AC1209">
              <w:rPr>
                <w:rFonts w:cs="Calibri"/>
                <w:color w:val="0F0F0F"/>
              </w:rPr>
              <w:t>1</w:t>
            </w:r>
            <w:r w:rsidRPr="00AC1209">
              <w:fldChar w:fldCharType="end"/>
            </w:r>
            <w:r w:rsidRPr="00AC1209">
              <w:rPr>
                <w:rFonts w:cs="Calibri"/>
                <w:color w:val="0F0F0F"/>
              </w:rPr>
              <w:t xml:space="preserve"> - </w:t>
            </w:r>
            <w:r w:rsidRPr="00AC1209">
              <w:rPr>
                <w:rFonts w:cs="Calibri"/>
                <w:color w:val="0F0F0F"/>
              </w:rPr>
              <w:fldChar w:fldCharType="begin" w:fldLock="1"/>
            </w:r>
            <w:r w:rsidRPr="00AC1209">
              <w:rPr>
                <w:rFonts w:cs="Calibri"/>
                <w:color w:val="0F0F0F"/>
              </w:rPr>
              <w:instrText>MERGEFIELD Att.UpperBound</w:instrText>
            </w:r>
            <w:r w:rsidRPr="00AC1209">
              <w:rPr>
                <w:rFonts w:cs="Calibri"/>
                <w:color w:val="0F0F0F"/>
              </w:rPr>
              <w:fldChar w:fldCharType="separate"/>
            </w:r>
            <w:r w:rsidRPr="00AC1209">
              <w:rPr>
                <w:rFonts w:cs="Calibri"/>
                <w:color w:val="0F0F0F"/>
              </w:rPr>
              <w:t>1</w:t>
            </w:r>
            <w:r w:rsidRPr="00AC1209">
              <w:rPr>
                <w:rFonts w:cs="Calibri"/>
                <w:color w:val="0F0F0F"/>
              </w:rPr>
              <w:fldChar w:fldCharType="end"/>
            </w:r>
          </w:p>
        </w:tc>
        <w:bookmarkEnd w:id="139"/>
      </w:tr>
      <w:tr w:rsidR="00AC1209" w:rsidRPr="00AC1209" w14:paraId="7B3D4F2D" w14:textId="77777777" w:rsidTr="00E7210D">
        <w:tc>
          <w:tcPr>
            <w:tcW w:w="450" w:type="dxa"/>
            <w:tcBorders>
              <w:top w:val="nil"/>
              <w:left w:val="nil"/>
              <w:bottom w:val="nil"/>
              <w:right w:val="nil"/>
            </w:tcBorders>
          </w:tcPr>
          <w:p w14:paraId="7AE7EEF9" w14:textId="77777777" w:rsidR="00AC1209" w:rsidRPr="00AC1209" w:rsidRDefault="00AC1209" w:rsidP="00AC1209">
            <w:pPr>
              <w:rPr>
                <w:rFonts w:cs="Calibri"/>
                <w:color w:val="0F0F0F"/>
              </w:rPr>
            </w:pPr>
            <w:bookmarkStart w:id="140" w:name="BKM_19E426D3_4F0E_4b6c_9D17_FC160176D759"/>
          </w:p>
        </w:tc>
        <w:tc>
          <w:tcPr>
            <w:tcW w:w="2790" w:type="dxa"/>
            <w:gridSpan w:val="2"/>
            <w:tcBorders>
              <w:top w:val="nil"/>
              <w:left w:val="nil"/>
              <w:bottom w:val="nil"/>
              <w:right w:val="nil"/>
            </w:tcBorders>
          </w:tcPr>
          <w:p w14:paraId="2EC7CD2E"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Att.Name</w:instrText>
            </w:r>
            <w:r w:rsidRPr="00AC1209">
              <w:fldChar w:fldCharType="separate"/>
            </w:r>
            <w:r w:rsidRPr="00AC1209">
              <w:rPr>
                <w:rFonts w:cs="Calibri"/>
                <w:color w:val="0F0F0F"/>
              </w:rPr>
              <w:t>Datum einde geldigheid  kunstwerkdeel</w:t>
            </w:r>
            <w:r w:rsidRPr="00AC1209">
              <w:fldChar w:fldCharType="end"/>
            </w:r>
          </w:p>
        </w:tc>
        <w:tc>
          <w:tcPr>
            <w:tcW w:w="4230" w:type="dxa"/>
            <w:tcBorders>
              <w:top w:val="nil"/>
              <w:left w:val="nil"/>
              <w:bottom w:val="nil"/>
              <w:right w:val="nil"/>
            </w:tcBorders>
          </w:tcPr>
          <w:p w14:paraId="421727F7"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Att.Notes</w:instrText>
            </w:r>
            <w:r w:rsidRPr="00AC1209">
              <w:fldChar w:fldCharType="separate"/>
            </w:r>
            <w:r w:rsidRPr="00AC1209">
              <w:rPr>
                <w:rFonts w:cs="Calibri"/>
                <w:color w:val="0F0F0F"/>
              </w:rPr>
              <w:t>De datum waarop het kunstwerkdeel ongeldig is geworden.</w:t>
            </w:r>
            <w:r w:rsidRPr="00AC1209">
              <w:fldChar w:fldCharType="end"/>
            </w:r>
          </w:p>
        </w:tc>
        <w:tc>
          <w:tcPr>
            <w:tcW w:w="1080" w:type="dxa"/>
            <w:tcBorders>
              <w:top w:val="nil"/>
              <w:left w:val="nil"/>
              <w:bottom w:val="nil"/>
              <w:right w:val="nil"/>
            </w:tcBorders>
          </w:tcPr>
          <w:p w14:paraId="0D6508CC" w14:textId="77777777" w:rsidR="00AC1209" w:rsidRPr="00AC1209" w:rsidRDefault="00AC1209" w:rsidP="00AC1209">
            <w:pPr>
              <w:rPr>
                <w:rFonts w:cs="Calibri"/>
                <w:u w:val="single"/>
              </w:rPr>
            </w:pPr>
            <w:r w:rsidRPr="00AC1209">
              <w:rPr>
                <w:color w:val="FF0000"/>
                <w:u w:val="single"/>
              </w:rPr>
              <w:fldChar w:fldCharType="begin" w:fldLock="1"/>
            </w:r>
            <w:r w:rsidRPr="00AC1209">
              <w:rPr>
                <w:color w:val="FF0000"/>
                <w:u w:val="single"/>
              </w:rPr>
              <w:instrText xml:space="preserve">MERGEFIELD </w:instrText>
            </w:r>
            <w:r w:rsidRPr="00AC1209">
              <w:rPr>
                <w:rFonts w:cs="Calibri"/>
                <w:color w:val="FF0000"/>
                <w:u w:val="single"/>
              </w:rPr>
              <w:instrText>Att.Type</w:instrText>
            </w:r>
            <w:r w:rsidRPr="00AC1209">
              <w:rPr>
                <w:color w:val="FF0000"/>
                <w:u w:val="single"/>
              </w:rPr>
              <w:fldChar w:fldCharType="separate"/>
            </w:r>
            <w:r w:rsidRPr="00AC1209">
              <w:rPr>
                <w:rFonts w:cs="Calibri"/>
                <w:color w:val="FF0000"/>
                <w:u w:val="single"/>
              </w:rPr>
              <w:t>DatumMogelijkOnvolledig</w:t>
            </w:r>
            <w:r w:rsidRPr="00AC1209">
              <w:rPr>
                <w:color w:val="FF0000"/>
                <w:u w:val="single"/>
              </w:rPr>
              <w:fldChar w:fldCharType="end"/>
            </w:r>
          </w:p>
        </w:tc>
        <w:tc>
          <w:tcPr>
            <w:tcW w:w="810" w:type="dxa"/>
            <w:tcBorders>
              <w:top w:val="nil"/>
              <w:left w:val="nil"/>
              <w:bottom w:val="nil"/>
              <w:right w:val="nil"/>
            </w:tcBorders>
          </w:tcPr>
          <w:p w14:paraId="780F3A52" w14:textId="77777777" w:rsidR="00AC1209" w:rsidRPr="00AC1209" w:rsidRDefault="00AC1209" w:rsidP="00AC1209">
            <w:pPr>
              <w:rPr>
                <w:rFonts w:cs="Calibri"/>
                <w:color w:val="0F0F0F"/>
              </w:rPr>
            </w:pPr>
            <w:r w:rsidRPr="00AC1209">
              <w:fldChar w:fldCharType="begin" w:fldLock="1"/>
            </w:r>
            <w:r w:rsidRPr="00AC1209">
              <w:instrText xml:space="preserve">MERGEFIELD </w:instrText>
            </w:r>
            <w:r w:rsidRPr="00AC1209">
              <w:rPr>
                <w:rFonts w:cs="Calibri"/>
                <w:color w:val="0F0F0F"/>
              </w:rPr>
              <w:instrText>Att.LowerBound</w:instrText>
            </w:r>
            <w:r w:rsidRPr="00AC1209">
              <w:fldChar w:fldCharType="separate"/>
            </w:r>
            <w:r w:rsidRPr="00AC1209">
              <w:rPr>
                <w:rFonts w:cs="Calibri"/>
                <w:color w:val="0F0F0F"/>
              </w:rPr>
              <w:t>0</w:t>
            </w:r>
            <w:r w:rsidRPr="00AC1209">
              <w:fldChar w:fldCharType="end"/>
            </w:r>
            <w:r w:rsidRPr="00AC1209">
              <w:rPr>
                <w:rFonts w:cs="Calibri"/>
                <w:color w:val="0F0F0F"/>
              </w:rPr>
              <w:t xml:space="preserve"> - </w:t>
            </w:r>
            <w:r w:rsidRPr="00AC1209">
              <w:rPr>
                <w:rFonts w:cs="Calibri"/>
                <w:color w:val="0F0F0F"/>
              </w:rPr>
              <w:fldChar w:fldCharType="begin" w:fldLock="1"/>
            </w:r>
            <w:r w:rsidRPr="00AC1209">
              <w:rPr>
                <w:rFonts w:cs="Calibri"/>
                <w:color w:val="0F0F0F"/>
              </w:rPr>
              <w:instrText>MERGEFIELD Att.UpperBound</w:instrText>
            </w:r>
            <w:r w:rsidRPr="00AC1209">
              <w:rPr>
                <w:rFonts w:cs="Calibri"/>
                <w:color w:val="0F0F0F"/>
              </w:rPr>
              <w:fldChar w:fldCharType="separate"/>
            </w:r>
            <w:r w:rsidRPr="00AC1209">
              <w:rPr>
                <w:rFonts w:cs="Calibri"/>
                <w:color w:val="0F0F0F"/>
              </w:rPr>
              <w:t>1</w:t>
            </w:r>
            <w:r w:rsidRPr="00AC1209">
              <w:rPr>
                <w:rFonts w:cs="Calibri"/>
                <w:color w:val="0F0F0F"/>
              </w:rPr>
              <w:fldChar w:fldCharType="end"/>
            </w:r>
          </w:p>
        </w:tc>
        <w:bookmarkEnd w:id="140"/>
      </w:tr>
    </w:tbl>
    <w:p w14:paraId="7A13670F" w14:textId="77777777" w:rsidR="00AC1209" w:rsidRPr="00AC1209" w:rsidRDefault="00AC1209" w:rsidP="00AC1209">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AC1209" w:rsidRPr="00AC1209" w14:paraId="34A1C4D6" w14:textId="77777777" w:rsidTr="00E7210D">
        <w:tc>
          <w:tcPr>
            <w:tcW w:w="9360" w:type="dxa"/>
            <w:tcBorders>
              <w:top w:val="nil"/>
              <w:left w:val="nil"/>
              <w:bottom w:val="nil"/>
              <w:right w:val="nil"/>
            </w:tcBorders>
          </w:tcPr>
          <w:p w14:paraId="55659213" w14:textId="77777777" w:rsidR="00AC1209" w:rsidRPr="00AC1209" w:rsidRDefault="00AC1209" w:rsidP="00AC1209">
            <w:pPr>
              <w:rPr>
                <w:rFonts w:cs="Calibri"/>
                <w:color w:val="0F0F0F"/>
              </w:rPr>
            </w:pPr>
            <w:r w:rsidRPr="00AC1209">
              <w:rPr>
                <w:rFonts w:cs="Calibri"/>
                <w:b/>
                <w:bCs/>
                <w:color w:val="0F0F0F"/>
              </w:rPr>
              <w:lastRenderedPageBreak/>
              <w:t>Overzicht relaties</w:t>
            </w:r>
          </w:p>
        </w:tc>
      </w:tr>
    </w:tbl>
    <w:p w14:paraId="3D0908BB" w14:textId="77777777" w:rsidR="00AC1209" w:rsidRPr="00AC1209" w:rsidRDefault="00AC1209" w:rsidP="00AC1209">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AC1209" w:rsidRPr="00AC1209" w14:paraId="1C6FE77C" w14:textId="77777777" w:rsidTr="00E7210D">
        <w:tc>
          <w:tcPr>
            <w:tcW w:w="9360" w:type="dxa"/>
            <w:tcBorders>
              <w:top w:val="nil"/>
              <w:left w:val="nil"/>
              <w:bottom w:val="nil"/>
              <w:right w:val="nil"/>
            </w:tcBorders>
          </w:tcPr>
          <w:p w14:paraId="1EA0B03F" w14:textId="77777777" w:rsidR="00AC1209" w:rsidRPr="00AC1209" w:rsidRDefault="00AC1209" w:rsidP="00AC1209">
            <w:pPr>
              <w:rPr>
                <w:rFonts w:cs="Calibri"/>
                <w:b/>
                <w:bCs/>
                <w:color w:val="0F0F0F"/>
              </w:rPr>
            </w:pPr>
            <w:r w:rsidRPr="00AC1209">
              <w:rPr>
                <w:rFonts w:cs="Calibri"/>
                <w:b/>
                <w:bCs/>
                <w:color w:val="0F0F0F"/>
              </w:rPr>
              <w:t>Toelichting objecttype</w:t>
            </w:r>
          </w:p>
          <w:p w14:paraId="15963136" w14:textId="7ABE7B81" w:rsidR="00AC1209" w:rsidRPr="00AC1209" w:rsidRDefault="00AC1209" w:rsidP="00AC1209">
            <w:pPr>
              <w:ind w:left="720"/>
              <w:rPr>
                <w:rFonts w:cs="Calibri"/>
                <w:color w:val="FF0000"/>
                <w:u w:val="single"/>
              </w:rPr>
            </w:pPr>
            <w:r w:rsidRPr="00AC1209">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AC1209">
              <w:rPr>
                <w:rFonts w:cs="Calibri"/>
                <w:color w:val="FF0000"/>
                <w:u w:val="single"/>
              </w:rPr>
              <w:t xml:space="preserve"> dat het de plantopografie van een bestaand object betreft. Zie verder IMGeo.</w:t>
            </w:r>
          </w:p>
          <w:p w14:paraId="3DEAB3AB" w14:textId="77777777" w:rsidR="00AC1209" w:rsidRPr="00AC1209" w:rsidRDefault="00AC1209" w:rsidP="00AC1209">
            <w:pPr>
              <w:ind w:left="720"/>
              <w:rPr>
                <w:rFonts w:cs="Calibri"/>
                <w:color w:val="0F0F0F"/>
              </w:rPr>
            </w:pPr>
          </w:p>
          <w:p w14:paraId="6FFB72CC" w14:textId="77777777" w:rsidR="00AC1209" w:rsidRPr="00AC1209" w:rsidRDefault="00AC1209" w:rsidP="00AC1209">
            <w:pPr>
              <w:ind w:left="720"/>
              <w:rPr>
                <w:rFonts w:cs="Calibri"/>
                <w:color w:val="0F0F0F"/>
              </w:rPr>
            </w:pPr>
          </w:p>
        </w:tc>
      </w:tr>
    </w:tbl>
    <w:p w14:paraId="50496C57" w14:textId="77777777" w:rsidR="00D46BF4" w:rsidRPr="003676E7" w:rsidRDefault="00D46BF4" w:rsidP="00450E3F"/>
    <w:p w14:paraId="4E634D53" w14:textId="77777777" w:rsidR="00D46BF4" w:rsidRPr="003676E7" w:rsidRDefault="00D46BF4">
      <w:pPr>
        <w:contextualSpacing w:val="0"/>
      </w:pPr>
      <w:r w:rsidRPr="003676E7">
        <w:br w:type="page"/>
      </w:r>
    </w:p>
    <w:bookmarkStart w:id="141" w:name="BKM_F4978264_32A5_4e70_97A8_D142B64400A8"/>
    <w:bookmarkEnd w:id="141"/>
    <w:p w14:paraId="0F32840B" w14:textId="77777777" w:rsidR="00EB240D" w:rsidRDefault="00EB240D" w:rsidP="00EB240D">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«Objecttype»</w:t>
      </w:r>
      <w:r>
        <w:rPr>
          <w:b w:val="0"/>
          <w:bCs w:val="0"/>
          <w:color w:val="auto"/>
          <w:sz w:val="20"/>
          <w:szCs w:val="20"/>
        </w:rPr>
        <w:fldChar w:fldCharType="end"/>
      </w:r>
      <w:r>
        <w:t xml:space="preserve"> </w:t>
      </w:r>
      <w:r>
        <w:fldChar w:fldCharType="begin" w:fldLock="1"/>
      </w:r>
      <w:r>
        <w:instrText>MERGEFIELD Element.Name</w:instrText>
      </w:r>
      <w:r>
        <w:fldChar w:fldCharType="separate"/>
      </w:r>
      <w:r>
        <w:t>LIGPLAATS</w:t>
      </w:r>
      <w: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EB240D" w14:paraId="41BF1C42" w14:textId="77777777" w:rsidTr="00EC2C37">
        <w:trPr>
          <w:trHeight w:val="271"/>
        </w:trPr>
        <w:tc>
          <w:tcPr>
            <w:tcW w:w="2340" w:type="dxa"/>
            <w:gridSpan w:val="2"/>
            <w:tcBorders>
              <w:top w:val="nil"/>
              <w:left w:val="nil"/>
              <w:bottom w:val="nil"/>
              <w:right w:val="nil"/>
            </w:tcBorders>
          </w:tcPr>
          <w:p w14:paraId="20005411" w14:textId="77777777" w:rsidR="00EB240D" w:rsidRDefault="00EB240D" w:rsidP="00A67A7B">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47A5E140"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LIGPLAATS</w:t>
            </w:r>
            <w:r>
              <w:fldChar w:fldCharType="end"/>
            </w:r>
          </w:p>
        </w:tc>
      </w:tr>
      <w:tr w:rsidR="00EB240D" w14:paraId="7AED89CA" w14:textId="77777777" w:rsidTr="00EC2C37">
        <w:trPr>
          <w:trHeight w:hRule="exact" w:val="128"/>
        </w:trPr>
        <w:tc>
          <w:tcPr>
            <w:tcW w:w="2340" w:type="dxa"/>
            <w:gridSpan w:val="2"/>
            <w:tcBorders>
              <w:top w:val="nil"/>
              <w:left w:val="nil"/>
              <w:bottom w:val="nil"/>
              <w:right w:val="nil"/>
            </w:tcBorders>
          </w:tcPr>
          <w:p w14:paraId="5BABD8CE"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6AA945F4" w14:textId="77777777" w:rsidR="00EB240D" w:rsidRDefault="00EB240D" w:rsidP="00A67A7B">
            <w:pPr>
              <w:rPr>
                <w:rFonts w:ascii="Calibri" w:hAnsi="Calibri" w:cs="Calibri"/>
                <w:color w:val="0F0F0F"/>
                <w:sz w:val="22"/>
                <w:szCs w:val="22"/>
              </w:rPr>
            </w:pPr>
          </w:p>
        </w:tc>
      </w:tr>
      <w:tr w:rsidR="00EB240D" w14:paraId="459C739A" w14:textId="77777777" w:rsidTr="00EC2C37">
        <w:tc>
          <w:tcPr>
            <w:tcW w:w="2340" w:type="dxa"/>
            <w:gridSpan w:val="2"/>
            <w:tcBorders>
              <w:top w:val="nil"/>
              <w:left w:val="nil"/>
              <w:bottom w:val="nil"/>
              <w:right w:val="nil"/>
            </w:tcBorders>
          </w:tcPr>
          <w:p w14:paraId="05CBF6A8" w14:textId="77777777" w:rsidR="00EB240D" w:rsidRDefault="00EB240D" w:rsidP="00A67A7B">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7CC250A3"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LPL</w:t>
            </w:r>
            <w:r>
              <w:fldChar w:fldCharType="end"/>
            </w:r>
          </w:p>
        </w:tc>
      </w:tr>
      <w:tr w:rsidR="00EB240D" w14:paraId="275B3C21" w14:textId="77777777" w:rsidTr="00EC2C37">
        <w:trPr>
          <w:trHeight w:hRule="exact" w:val="128"/>
        </w:trPr>
        <w:tc>
          <w:tcPr>
            <w:tcW w:w="2340" w:type="dxa"/>
            <w:gridSpan w:val="2"/>
            <w:tcBorders>
              <w:top w:val="nil"/>
              <w:left w:val="nil"/>
              <w:bottom w:val="nil"/>
              <w:right w:val="nil"/>
            </w:tcBorders>
          </w:tcPr>
          <w:p w14:paraId="1E0BB47D"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4217D535" w14:textId="77777777" w:rsidR="00EB240D" w:rsidRDefault="00EB240D" w:rsidP="00A67A7B">
            <w:pPr>
              <w:rPr>
                <w:rFonts w:ascii="Calibri" w:hAnsi="Calibri" w:cs="Calibri"/>
                <w:color w:val="0F0F0F"/>
                <w:sz w:val="22"/>
                <w:szCs w:val="22"/>
              </w:rPr>
            </w:pPr>
          </w:p>
        </w:tc>
      </w:tr>
      <w:tr w:rsidR="00EB240D" w14:paraId="0EFAE38A" w14:textId="77777777" w:rsidTr="00EC2C37">
        <w:tc>
          <w:tcPr>
            <w:tcW w:w="2340" w:type="dxa"/>
            <w:gridSpan w:val="2"/>
            <w:tcBorders>
              <w:top w:val="nil"/>
              <w:left w:val="nil"/>
              <w:bottom w:val="nil"/>
              <w:right w:val="nil"/>
            </w:tcBorders>
          </w:tcPr>
          <w:p w14:paraId="721E8AB6"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18BC6852"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BAG</w:t>
            </w:r>
          </w:p>
        </w:tc>
      </w:tr>
      <w:tr w:rsidR="00EB240D" w14:paraId="06AAC7DA" w14:textId="77777777" w:rsidTr="00EC2C37">
        <w:trPr>
          <w:trHeight w:hRule="exact" w:val="128"/>
        </w:trPr>
        <w:tc>
          <w:tcPr>
            <w:tcW w:w="2340" w:type="dxa"/>
            <w:gridSpan w:val="2"/>
            <w:tcBorders>
              <w:top w:val="nil"/>
              <w:left w:val="nil"/>
              <w:bottom w:val="nil"/>
              <w:right w:val="nil"/>
            </w:tcBorders>
          </w:tcPr>
          <w:p w14:paraId="49F7DF21"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4537BF18" w14:textId="77777777" w:rsidR="00EB240D" w:rsidRDefault="00EB240D" w:rsidP="00A67A7B">
            <w:pPr>
              <w:rPr>
                <w:rFonts w:ascii="Calibri" w:hAnsi="Calibri" w:cs="Calibri"/>
                <w:color w:val="0F0F0F"/>
                <w:sz w:val="22"/>
                <w:szCs w:val="22"/>
              </w:rPr>
            </w:pPr>
          </w:p>
        </w:tc>
      </w:tr>
      <w:tr w:rsidR="00EB240D" w14:paraId="4BAACA49" w14:textId="77777777" w:rsidTr="00EC2C37">
        <w:trPr>
          <w:trHeight w:val="230"/>
        </w:trPr>
        <w:tc>
          <w:tcPr>
            <w:tcW w:w="2340" w:type="dxa"/>
            <w:gridSpan w:val="2"/>
            <w:tcBorders>
              <w:top w:val="nil"/>
              <w:left w:val="nil"/>
              <w:bottom w:val="nil"/>
              <w:right w:val="nil"/>
            </w:tcBorders>
          </w:tcPr>
          <w:p w14:paraId="60C19849"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7DFC1B28"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Een door het bevoegde gemeentelijke orgaan als zodanig aangewezen plaats in het water al dan niet aangevuld met een op de oever aanwezig terrein of een gedeelte daarvan, die bestemd is voor het permanent afmeren van een voor woon-, bedrijfsmatige of recreatieve doeleinden geschikt vaartuig.</w:t>
            </w:r>
            <w:r>
              <w:fldChar w:fldCharType="end"/>
            </w:r>
          </w:p>
        </w:tc>
      </w:tr>
      <w:tr w:rsidR="00EB240D" w14:paraId="79C220D5" w14:textId="77777777" w:rsidTr="00EC2C37">
        <w:trPr>
          <w:trHeight w:hRule="exact" w:val="68"/>
        </w:trPr>
        <w:tc>
          <w:tcPr>
            <w:tcW w:w="2340" w:type="dxa"/>
            <w:gridSpan w:val="2"/>
            <w:tcBorders>
              <w:top w:val="nil"/>
              <w:left w:val="nil"/>
              <w:bottom w:val="nil"/>
              <w:right w:val="nil"/>
            </w:tcBorders>
          </w:tcPr>
          <w:p w14:paraId="721F3CFD"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3373BA62" w14:textId="77777777" w:rsidR="00EB240D" w:rsidRDefault="00EB240D" w:rsidP="00A67A7B">
            <w:pPr>
              <w:rPr>
                <w:rFonts w:ascii="Calibri" w:hAnsi="Calibri" w:cs="Calibri"/>
                <w:color w:val="0F0F0F"/>
                <w:sz w:val="22"/>
                <w:szCs w:val="22"/>
              </w:rPr>
            </w:pPr>
          </w:p>
        </w:tc>
      </w:tr>
      <w:tr w:rsidR="00EB240D" w14:paraId="34075B26" w14:textId="77777777" w:rsidTr="00EC2C37">
        <w:trPr>
          <w:trHeight w:val="271"/>
        </w:trPr>
        <w:tc>
          <w:tcPr>
            <w:tcW w:w="2340" w:type="dxa"/>
            <w:gridSpan w:val="2"/>
            <w:tcBorders>
              <w:top w:val="nil"/>
              <w:left w:val="nil"/>
              <w:bottom w:val="nil"/>
              <w:right w:val="nil"/>
            </w:tcBorders>
          </w:tcPr>
          <w:p w14:paraId="2772866A"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6F9B4DDF" w14:textId="44D839B0" w:rsidR="00EB240D" w:rsidRDefault="00EB240D" w:rsidP="00A67A7B">
            <w:pPr>
              <w:rPr>
                <w:rFonts w:ascii="Calibri" w:hAnsi="Calibri" w:cs="Calibri"/>
                <w:color w:val="0F0F0F"/>
                <w:sz w:val="22"/>
                <w:szCs w:val="22"/>
              </w:rPr>
            </w:pPr>
          </w:p>
        </w:tc>
      </w:tr>
      <w:tr w:rsidR="00EB240D" w14:paraId="1B6D13EC" w14:textId="77777777" w:rsidTr="00EC2C37">
        <w:trPr>
          <w:trHeight w:hRule="exact" w:val="128"/>
        </w:trPr>
        <w:tc>
          <w:tcPr>
            <w:tcW w:w="2340" w:type="dxa"/>
            <w:gridSpan w:val="2"/>
            <w:tcBorders>
              <w:top w:val="nil"/>
              <w:left w:val="nil"/>
              <w:bottom w:val="nil"/>
              <w:right w:val="nil"/>
            </w:tcBorders>
          </w:tcPr>
          <w:p w14:paraId="19409374"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5D658A07" w14:textId="77777777" w:rsidR="00EB240D" w:rsidRDefault="00EB240D" w:rsidP="00A67A7B">
            <w:pPr>
              <w:rPr>
                <w:rFonts w:ascii="Calibri" w:hAnsi="Calibri" w:cs="Calibri"/>
                <w:color w:val="0F0F0F"/>
                <w:sz w:val="22"/>
                <w:szCs w:val="22"/>
              </w:rPr>
            </w:pPr>
          </w:p>
        </w:tc>
      </w:tr>
      <w:tr w:rsidR="00EB240D" w14:paraId="0A8934BE" w14:textId="77777777" w:rsidTr="00EC2C37">
        <w:tc>
          <w:tcPr>
            <w:tcW w:w="2340" w:type="dxa"/>
            <w:gridSpan w:val="2"/>
            <w:tcBorders>
              <w:top w:val="nil"/>
              <w:left w:val="nil"/>
              <w:bottom w:val="nil"/>
              <w:right w:val="nil"/>
            </w:tcBorders>
          </w:tcPr>
          <w:p w14:paraId="42A2155B"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5F1A2EFB"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9 april 2007</w:t>
            </w:r>
          </w:p>
        </w:tc>
      </w:tr>
      <w:tr w:rsidR="00EB240D" w14:paraId="6DAE119A" w14:textId="77777777" w:rsidTr="00EC2C37">
        <w:trPr>
          <w:trHeight w:hRule="exact" w:val="128"/>
        </w:trPr>
        <w:tc>
          <w:tcPr>
            <w:tcW w:w="2340" w:type="dxa"/>
            <w:gridSpan w:val="2"/>
            <w:tcBorders>
              <w:top w:val="nil"/>
              <w:left w:val="nil"/>
              <w:bottom w:val="nil"/>
              <w:right w:val="nil"/>
            </w:tcBorders>
          </w:tcPr>
          <w:p w14:paraId="4CB92388"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7594EF52" w14:textId="77777777" w:rsidR="00EB240D" w:rsidRDefault="00EB240D" w:rsidP="00A67A7B">
            <w:pPr>
              <w:rPr>
                <w:rFonts w:ascii="Calibri" w:hAnsi="Calibri" w:cs="Calibri"/>
                <w:color w:val="0F0F0F"/>
                <w:sz w:val="22"/>
                <w:szCs w:val="22"/>
              </w:rPr>
            </w:pPr>
          </w:p>
        </w:tc>
      </w:tr>
      <w:tr w:rsidR="00EB240D" w14:paraId="478DE780" w14:textId="77777777" w:rsidTr="00EC2C37">
        <w:tc>
          <w:tcPr>
            <w:tcW w:w="2340" w:type="dxa"/>
            <w:gridSpan w:val="2"/>
            <w:tcBorders>
              <w:top w:val="nil"/>
              <w:left w:val="nil"/>
              <w:bottom w:val="nil"/>
              <w:right w:val="nil"/>
            </w:tcBorders>
          </w:tcPr>
          <w:p w14:paraId="49E621AD"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1CA6D6DF"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Ligplaatsidentificatie</w:t>
            </w:r>
          </w:p>
        </w:tc>
      </w:tr>
      <w:tr w:rsidR="00EB240D" w14:paraId="0C0D3FDA" w14:textId="77777777" w:rsidTr="00EC2C37">
        <w:trPr>
          <w:trHeight w:hRule="exact" w:val="128"/>
        </w:trPr>
        <w:tc>
          <w:tcPr>
            <w:tcW w:w="2340" w:type="dxa"/>
            <w:gridSpan w:val="2"/>
            <w:tcBorders>
              <w:top w:val="nil"/>
              <w:left w:val="nil"/>
              <w:bottom w:val="nil"/>
              <w:right w:val="nil"/>
            </w:tcBorders>
          </w:tcPr>
          <w:p w14:paraId="29F70613"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04B0C1F3" w14:textId="77777777" w:rsidR="00EB240D" w:rsidRDefault="00EB240D" w:rsidP="00A67A7B">
            <w:pPr>
              <w:rPr>
                <w:rFonts w:ascii="Calibri" w:hAnsi="Calibri" w:cs="Calibri"/>
                <w:b/>
                <w:bCs/>
                <w:color w:val="0F0F0F"/>
                <w:sz w:val="22"/>
                <w:szCs w:val="22"/>
              </w:rPr>
            </w:pPr>
          </w:p>
        </w:tc>
      </w:tr>
      <w:tr w:rsidR="00EB240D" w14:paraId="41AE773C" w14:textId="77777777" w:rsidTr="00EC2C37">
        <w:tc>
          <w:tcPr>
            <w:tcW w:w="2340" w:type="dxa"/>
            <w:gridSpan w:val="2"/>
            <w:tcBorders>
              <w:top w:val="nil"/>
              <w:left w:val="nil"/>
              <w:bottom w:val="nil"/>
              <w:right w:val="nil"/>
            </w:tcBorders>
          </w:tcPr>
          <w:p w14:paraId="735746FD"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764B4BF9" w14:textId="4B1DC421" w:rsidR="00EB240D" w:rsidRDefault="00EB240D" w:rsidP="00A67A7B">
            <w:pPr>
              <w:rPr>
                <w:rFonts w:ascii="Calibri" w:hAnsi="Calibri" w:cs="Calibri"/>
                <w:color w:val="0F0F0F"/>
                <w:sz w:val="22"/>
                <w:szCs w:val="22"/>
              </w:rPr>
            </w:pPr>
          </w:p>
        </w:tc>
      </w:tr>
      <w:tr w:rsidR="00EB240D" w14:paraId="0E3559B1" w14:textId="77777777" w:rsidTr="00EC2C37">
        <w:trPr>
          <w:trHeight w:hRule="exact" w:val="128"/>
        </w:trPr>
        <w:tc>
          <w:tcPr>
            <w:tcW w:w="2340" w:type="dxa"/>
            <w:gridSpan w:val="2"/>
            <w:tcBorders>
              <w:top w:val="nil"/>
              <w:left w:val="nil"/>
              <w:bottom w:val="nil"/>
              <w:right w:val="nil"/>
            </w:tcBorders>
          </w:tcPr>
          <w:p w14:paraId="5D21024D"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56622514" w14:textId="77777777" w:rsidR="00EB240D" w:rsidRDefault="00EB240D" w:rsidP="00A67A7B">
            <w:pPr>
              <w:rPr>
                <w:rFonts w:ascii="Calibri" w:hAnsi="Calibri" w:cs="Calibri"/>
                <w:color w:val="0F0F0F"/>
                <w:sz w:val="22"/>
                <w:szCs w:val="22"/>
              </w:rPr>
            </w:pPr>
          </w:p>
        </w:tc>
      </w:tr>
      <w:tr w:rsidR="00EB240D" w14:paraId="455EF04E" w14:textId="77777777" w:rsidTr="00EC2C37">
        <w:trPr>
          <w:trHeight w:hRule="exact" w:val="256"/>
        </w:trPr>
        <w:tc>
          <w:tcPr>
            <w:tcW w:w="2340" w:type="dxa"/>
            <w:gridSpan w:val="2"/>
            <w:tcBorders>
              <w:top w:val="nil"/>
              <w:left w:val="nil"/>
              <w:bottom w:val="nil"/>
              <w:right w:val="nil"/>
            </w:tcBorders>
          </w:tcPr>
          <w:p w14:paraId="2FBEA495"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3FBCB455" w14:textId="4FF9FFD4" w:rsidR="00EB240D" w:rsidRDefault="00EB240D" w:rsidP="00A67A7B">
            <w:pPr>
              <w:rPr>
                <w:rFonts w:ascii="Calibri" w:hAnsi="Calibri" w:cs="Calibri"/>
                <w:color w:val="0F0F0F"/>
                <w:sz w:val="22"/>
                <w:szCs w:val="22"/>
              </w:rPr>
            </w:pPr>
          </w:p>
        </w:tc>
      </w:tr>
      <w:tr w:rsidR="00EB240D" w14:paraId="60205502" w14:textId="77777777" w:rsidTr="00EC2C37">
        <w:trPr>
          <w:trHeight w:hRule="exact" w:val="256"/>
        </w:trPr>
        <w:tc>
          <w:tcPr>
            <w:tcW w:w="2340" w:type="dxa"/>
            <w:gridSpan w:val="2"/>
            <w:tcBorders>
              <w:top w:val="nil"/>
              <w:left w:val="nil"/>
              <w:bottom w:val="nil"/>
              <w:right w:val="nil"/>
            </w:tcBorders>
          </w:tcPr>
          <w:p w14:paraId="6635A87D" w14:textId="77777777" w:rsidR="00EB240D" w:rsidRDefault="00EB240D"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338DC08B" w14:textId="77777777" w:rsidR="00EB240D" w:rsidRDefault="00EB240D" w:rsidP="00A67A7B">
            <w:pPr>
              <w:rPr>
                <w:rFonts w:ascii="Calibri" w:hAnsi="Calibri" w:cs="Calibri"/>
                <w:color w:val="0F0F0F"/>
                <w:sz w:val="22"/>
                <w:szCs w:val="22"/>
              </w:rPr>
            </w:pPr>
          </w:p>
        </w:tc>
      </w:tr>
      <w:tr w:rsidR="00EB240D" w14:paraId="2B22AEBF" w14:textId="77777777" w:rsidTr="00EC2C37">
        <w:tc>
          <w:tcPr>
            <w:tcW w:w="2340" w:type="dxa"/>
            <w:gridSpan w:val="2"/>
            <w:tcBorders>
              <w:top w:val="nil"/>
              <w:left w:val="nil"/>
              <w:bottom w:val="nil"/>
              <w:right w:val="nil"/>
            </w:tcBorders>
          </w:tcPr>
          <w:p w14:paraId="536A16A0"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27F2DD5B" w14:textId="77777777" w:rsidR="00EB240D" w:rsidRDefault="00EB240D" w:rsidP="00A67A7B">
            <w:pPr>
              <w:rPr>
                <w:rFonts w:ascii="Calibri" w:hAnsi="Calibri" w:cs="Calibri"/>
                <w:b/>
                <w:bCs/>
                <w:color w:val="0F0F0F"/>
                <w:sz w:val="22"/>
                <w:szCs w:val="22"/>
              </w:rPr>
            </w:pPr>
          </w:p>
        </w:tc>
      </w:tr>
      <w:tr w:rsidR="00EB240D" w14:paraId="4DF0AA09" w14:textId="77777777" w:rsidTr="00EC2C37">
        <w:tc>
          <w:tcPr>
            <w:tcW w:w="450" w:type="dxa"/>
            <w:tcBorders>
              <w:top w:val="nil"/>
              <w:left w:val="nil"/>
              <w:bottom w:val="nil"/>
              <w:right w:val="nil"/>
            </w:tcBorders>
          </w:tcPr>
          <w:p w14:paraId="6C96A230" w14:textId="77777777" w:rsidR="00EB240D" w:rsidRDefault="00EB240D" w:rsidP="00A67A7B">
            <w:pPr>
              <w:rPr>
                <w:rFonts w:ascii="Calibri" w:hAnsi="Calibri" w:cs="Calibri"/>
                <w:i/>
                <w:iCs/>
                <w:color w:val="0F0F0F"/>
                <w:sz w:val="22"/>
                <w:szCs w:val="22"/>
              </w:rPr>
            </w:pPr>
            <w:bookmarkStart w:id="142" w:name="BKM_66E35D2B_B6C9_4db3_8587_38E9DC1C47F3"/>
          </w:p>
        </w:tc>
        <w:tc>
          <w:tcPr>
            <w:tcW w:w="2790" w:type="dxa"/>
            <w:gridSpan w:val="2"/>
            <w:tcBorders>
              <w:top w:val="nil"/>
              <w:left w:val="nil"/>
              <w:bottom w:val="nil"/>
              <w:right w:val="nil"/>
            </w:tcBorders>
          </w:tcPr>
          <w:p w14:paraId="69D8EC3E" w14:textId="77777777" w:rsidR="00EB240D" w:rsidRDefault="00EB240D" w:rsidP="00A67A7B">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41EBFA70" w14:textId="77777777" w:rsidR="00EB240D" w:rsidRDefault="00EB240D" w:rsidP="00A67A7B">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14F37474" w14:textId="77777777" w:rsidR="00EB240D" w:rsidRDefault="00EB240D" w:rsidP="00A67A7B">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5AC750D8" w14:textId="77777777" w:rsidR="00EB240D" w:rsidRDefault="00EB240D" w:rsidP="00A67A7B">
            <w:pPr>
              <w:rPr>
                <w:rFonts w:ascii="Calibri" w:hAnsi="Calibri" w:cs="Calibri"/>
                <w:i/>
                <w:iCs/>
                <w:color w:val="0F0F0F"/>
                <w:sz w:val="22"/>
                <w:szCs w:val="22"/>
              </w:rPr>
            </w:pPr>
            <w:r>
              <w:rPr>
                <w:rFonts w:ascii="Calibri" w:hAnsi="Calibri" w:cs="Calibri"/>
                <w:i/>
                <w:iCs/>
                <w:color w:val="0F0F0F"/>
                <w:sz w:val="22"/>
                <w:szCs w:val="22"/>
              </w:rPr>
              <w:t>Kardi-</w:t>
            </w:r>
          </w:p>
          <w:p w14:paraId="2B754BFB" w14:textId="77777777" w:rsidR="00EB240D" w:rsidRDefault="00EB240D" w:rsidP="00A67A7B">
            <w:pPr>
              <w:rPr>
                <w:rFonts w:ascii="Calibri" w:hAnsi="Calibri" w:cs="Calibri"/>
                <w:color w:val="0F0F0F"/>
                <w:sz w:val="22"/>
                <w:szCs w:val="22"/>
              </w:rPr>
            </w:pPr>
            <w:r>
              <w:rPr>
                <w:rFonts w:ascii="Calibri" w:hAnsi="Calibri" w:cs="Calibri"/>
                <w:i/>
                <w:iCs/>
                <w:color w:val="0F0F0F"/>
                <w:sz w:val="22"/>
                <w:szCs w:val="22"/>
              </w:rPr>
              <w:t>naliteit</w:t>
            </w:r>
          </w:p>
        </w:tc>
      </w:tr>
      <w:bookmarkEnd w:id="142"/>
      <w:tr w:rsidR="00EC2C37" w14:paraId="24D0C0A3" w14:textId="77777777" w:rsidTr="00EC2C37">
        <w:tc>
          <w:tcPr>
            <w:tcW w:w="450" w:type="dxa"/>
            <w:tcBorders>
              <w:top w:val="nil"/>
              <w:left w:val="nil"/>
              <w:bottom w:val="nil"/>
              <w:right w:val="nil"/>
            </w:tcBorders>
          </w:tcPr>
          <w:p w14:paraId="67AF6050" w14:textId="7ACC41E9" w:rsidR="00EC2C37" w:rsidRDefault="00EC2C37" w:rsidP="00EC2C37">
            <w:pPr>
              <w:rPr>
                <w:rFonts w:ascii="Calibri" w:hAnsi="Calibri" w:cs="Calibri"/>
                <w:color w:val="0F0F0F"/>
                <w:sz w:val="22"/>
                <w:szCs w:val="22"/>
              </w:rPr>
            </w:pPr>
          </w:p>
        </w:tc>
        <w:tc>
          <w:tcPr>
            <w:tcW w:w="2790" w:type="dxa"/>
            <w:gridSpan w:val="2"/>
            <w:tcBorders>
              <w:top w:val="nil"/>
              <w:left w:val="nil"/>
              <w:bottom w:val="nil"/>
              <w:right w:val="nil"/>
            </w:tcBorders>
          </w:tcPr>
          <w:p w14:paraId="4E0ED672" w14:textId="29F70855" w:rsidR="00EC2C37" w:rsidRDefault="00EC2C37" w:rsidP="00EC2C37">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Ligplaatsidentificatie</w:t>
            </w:r>
            <w:r>
              <w:fldChar w:fldCharType="end"/>
            </w:r>
          </w:p>
        </w:tc>
        <w:tc>
          <w:tcPr>
            <w:tcW w:w="4230" w:type="dxa"/>
            <w:tcBorders>
              <w:top w:val="nil"/>
              <w:left w:val="nil"/>
              <w:bottom w:val="nil"/>
              <w:right w:val="nil"/>
            </w:tcBorders>
          </w:tcPr>
          <w:p w14:paraId="2A45B725" w14:textId="05077E33" w:rsidR="00EC2C37" w:rsidRDefault="00EC2C37" w:rsidP="00EC2C37">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unieke aanduiding van een LIGPLAATS</w:t>
            </w:r>
            <w:r>
              <w:fldChar w:fldCharType="end"/>
            </w:r>
          </w:p>
        </w:tc>
        <w:tc>
          <w:tcPr>
            <w:tcW w:w="1080" w:type="dxa"/>
            <w:tcBorders>
              <w:top w:val="nil"/>
              <w:left w:val="nil"/>
              <w:bottom w:val="nil"/>
              <w:right w:val="nil"/>
            </w:tcBorders>
          </w:tcPr>
          <w:p w14:paraId="4F8FD737" w14:textId="0B810B6D" w:rsidR="00EC2C37" w:rsidRDefault="00EC2C37" w:rsidP="00EC2C37">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AN16</w:t>
            </w:r>
            <w:r>
              <w:fldChar w:fldCharType="end"/>
            </w:r>
          </w:p>
        </w:tc>
        <w:tc>
          <w:tcPr>
            <w:tcW w:w="810" w:type="dxa"/>
            <w:tcBorders>
              <w:top w:val="nil"/>
              <w:left w:val="nil"/>
              <w:bottom w:val="nil"/>
              <w:right w:val="nil"/>
            </w:tcBorders>
          </w:tcPr>
          <w:p w14:paraId="5C402B7A" w14:textId="444088C8" w:rsidR="00EC2C37" w:rsidRDefault="00EC2C37" w:rsidP="00EC2C37">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tr>
      <w:tr w:rsidR="00EC2C37" w14:paraId="485F961E" w14:textId="77777777" w:rsidTr="00EC2C37">
        <w:tc>
          <w:tcPr>
            <w:tcW w:w="450" w:type="dxa"/>
            <w:tcBorders>
              <w:top w:val="nil"/>
              <w:left w:val="nil"/>
              <w:bottom w:val="nil"/>
              <w:right w:val="nil"/>
            </w:tcBorders>
          </w:tcPr>
          <w:p w14:paraId="24B7EA8C" w14:textId="77777777" w:rsidR="00EC2C37" w:rsidRDefault="00EC2C37" w:rsidP="00EC2C37">
            <w:pPr>
              <w:rPr>
                <w:rFonts w:ascii="Calibri" w:hAnsi="Calibri" w:cs="Calibri"/>
                <w:color w:val="0F0F0F"/>
                <w:sz w:val="22"/>
                <w:szCs w:val="22"/>
              </w:rPr>
            </w:pPr>
          </w:p>
        </w:tc>
        <w:tc>
          <w:tcPr>
            <w:tcW w:w="2790" w:type="dxa"/>
            <w:gridSpan w:val="2"/>
            <w:tcBorders>
              <w:top w:val="nil"/>
              <w:left w:val="nil"/>
              <w:bottom w:val="nil"/>
              <w:right w:val="nil"/>
            </w:tcBorders>
          </w:tcPr>
          <w:p w14:paraId="3EADB714" w14:textId="77777777" w:rsidR="00EC2C37" w:rsidRDefault="00EC2C37" w:rsidP="00EC2C37">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Indicatie geconstateerde ligplaats</w:t>
            </w:r>
            <w:r>
              <w:fldChar w:fldCharType="end"/>
            </w:r>
          </w:p>
        </w:tc>
        <w:tc>
          <w:tcPr>
            <w:tcW w:w="4230" w:type="dxa"/>
            <w:tcBorders>
              <w:top w:val="nil"/>
              <w:left w:val="nil"/>
              <w:bottom w:val="nil"/>
              <w:right w:val="nil"/>
            </w:tcBorders>
          </w:tcPr>
          <w:p w14:paraId="29555947" w14:textId="77777777" w:rsidR="00EC2C37" w:rsidRDefault="00EC2C37" w:rsidP="00EC2C37">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aanduiding waarmee kan worden aangegeven dat een object in de registratie is opgenomen als gevolg van een feitelijke constatering, zonder dat er op het moment van opname sprake is van een formele grondslag voor deze opname.</w:t>
            </w:r>
            <w:r>
              <w:fldChar w:fldCharType="end"/>
            </w:r>
          </w:p>
        </w:tc>
        <w:tc>
          <w:tcPr>
            <w:tcW w:w="1080" w:type="dxa"/>
            <w:tcBorders>
              <w:top w:val="nil"/>
              <w:left w:val="nil"/>
              <w:bottom w:val="nil"/>
              <w:right w:val="nil"/>
            </w:tcBorders>
          </w:tcPr>
          <w:p w14:paraId="4A4EB88F" w14:textId="567A3FEB" w:rsidR="00EC2C37" w:rsidRPr="00E94507" w:rsidRDefault="00045051" w:rsidP="00EC2C37">
            <w:pPr>
              <w:rPr>
                <w:rFonts w:ascii="Calibri" w:hAnsi="Calibri" w:cs="Calibri"/>
                <w:u w:val="single"/>
              </w:rPr>
            </w:pPr>
            <w:r w:rsidRPr="00E94507">
              <w:rPr>
                <w:color w:val="FF0000"/>
                <w:u w:val="single"/>
              </w:rPr>
              <w:t>boolean</w:t>
            </w:r>
          </w:p>
        </w:tc>
        <w:tc>
          <w:tcPr>
            <w:tcW w:w="810" w:type="dxa"/>
            <w:tcBorders>
              <w:top w:val="nil"/>
              <w:left w:val="nil"/>
              <w:bottom w:val="nil"/>
              <w:right w:val="nil"/>
            </w:tcBorders>
          </w:tcPr>
          <w:p w14:paraId="490B0F87" w14:textId="77777777" w:rsidR="00EC2C37" w:rsidRDefault="00EC2C37" w:rsidP="00EC2C37">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tr>
      <w:tr w:rsidR="00EC2C37" w14:paraId="65626A88" w14:textId="77777777" w:rsidTr="00EC2C37">
        <w:tc>
          <w:tcPr>
            <w:tcW w:w="450" w:type="dxa"/>
            <w:tcBorders>
              <w:top w:val="nil"/>
              <w:left w:val="nil"/>
              <w:bottom w:val="nil"/>
              <w:right w:val="nil"/>
            </w:tcBorders>
          </w:tcPr>
          <w:p w14:paraId="160EE234" w14:textId="77777777" w:rsidR="00EC2C37" w:rsidRDefault="00EC2C37" w:rsidP="00EC2C37">
            <w:pPr>
              <w:rPr>
                <w:rFonts w:ascii="Calibri" w:hAnsi="Calibri" w:cs="Calibri"/>
                <w:color w:val="0F0F0F"/>
                <w:sz w:val="22"/>
                <w:szCs w:val="22"/>
              </w:rPr>
            </w:pPr>
            <w:bookmarkStart w:id="143" w:name="BKM_A62335D2_75F8_4da5_9A34_B6F7DE333202"/>
          </w:p>
        </w:tc>
        <w:tc>
          <w:tcPr>
            <w:tcW w:w="2790" w:type="dxa"/>
            <w:gridSpan w:val="2"/>
            <w:tcBorders>
              <w:top w:val="nil"/>
              <w:left w:val="nil"/>
              <w:bottom w:val="nil"/>
              <w:right w:val="nil"/>
            </w:tcBorders>
          </w:tcPr>
          <w:p w14:paraId="5408AE8B" w14:textId="77777777" w:rsidR="00EC2C37" w:rsidRDefault="00EC2C37" w:rsidP="00EC2C37">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Ligplaatsstatus</w:t>
            </w:r>
            <w:r>
              <w:fldChar w:fldCharType="end"/>
            </w:r>
          </w:p>
        </w:tc>
        <w:tc>
          <w:tcPr>
            <w:tcW w:w="4230" w:type="dxa"/>
            <w:tcBorders>
              <w:top w:val="nil"/>
              <w:left w:val="nil"/>
              <w:bottom w:val="nil"/>
              <w:right w:val="nil"/>
            </w:tcBorders>
          </w:tcPr>
          <w:p w14:paraId="6C1CF98A" w14:textId="77777777" w:rsidR="00EC2C37" w:rsidRDefault="00EC2C37" w:rsidP="00EC2C37">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fase van de levenscyclus van een LIGPLAATS waarin de betreffende LIGPLAATS zich bevindt.</w:t>
            </w:r>
            <w:r>
              <w:fldChar w:fldCharType="end"/>
            </w:r>
          </w:p>
        </w:tc>
        <w:tc>
          <w:tcPr>
            <w:tcW w:w="1080" w:type="dxa"/>
            <w:tcBorders>
              <w:top w:val="nil"/>
              <w:left w:val="nil"/>
              <w:bottom w:val="nil"/>
              <w:right w:val="nil"/>
            </w:tcBorders>
          </w:tcPr>
          <w:p w14:paraId="2E9E0451" w14:textId="77777777" w:rsidR="00EC2C37" w:rsidRDefault="00EC2C37" w:rsidP="00EC2C37">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sidRPr="00E94507">
              <w:rPr>
                <w:rFonts w:ascii="Calibri" w:hAnsi="Calibri" w:cs="Calibri"/>
                <w:color w:val="FF0000"/>
                <w:u w:val="single"/>
              </w:rPr>
              <w:t>status ligplaats en standplaat</w:t>
            </w:r>
            <w:r>
              <w:rPr>
                <w:rFonts w:ascii="Calibri" w:hAnsi="Calibri" w:cs="Calibri"/>
              </w:rPr>
              <w:t>s</w:t>
            </w:r>
            <w:r>
              <w:fldChar w:fldCharType="end"/>
            </w:r>
          </w:p>
        </w:tc>
        <w:tc>
          <w:tcPr>
            <w:tcW w:w="810" w:type="dxa"/>
            <w:tcBorders>
              <w:top w:val="nil"/>
              <w:left w:val="nil"/>
              <w:bottom w:val="nil"/>
              <w:right w:val="nil"/>
            </w:tcBorders>
          </w:tcPr>
          <w:p w14:paraId="7F186187" w14:textId="77777777" w:rsidR="00EC2C37" w:rsidRDefault="00EC2C37" w:rsidP="00EC2C37">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43"/>
      </w:tr>
    </w:tbl>
    <w:p w14:paraId="1C6ADEA7" w14:textId="77777777" w:rsidR="00EB240D" w:rsidRDefault="00EB240D" w:rsidP="00EB240D">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EB240D" w14:paraId="68E0C0BB" w14:textId="77777777" w:rsidTr="009B74BC">
        <w:tc>
          <w:tcPr>
            <w:tcW w:w="9360" w:type="dxa"/>
            <w:gridSpan w:val="3"/>
            <w:tcBorders>
              <w:top w:val="nil"/>
              <w:left w:val="nil"/>
              <w:bottom w:val="nil"/>
              <w:right w:val="nil"/>
            </w:tcBorders>
          </w:tcPr>
          <w:p w14:paraId="4AEC5E0C" w14:textId="77777777" w:rsidR="00EB240D" w:rsidRDefault="00EB240D" w:rsidP="00A67A7B">
            <w:pPr>
              <w:rPr>
                <w:rFonts w:ascii="Calibri" w:hAnsi="Calibri" w:cs="Calibri"/>
                <w:color w:val="0F0F0F"/>
                <w:sz w:val="22"/>
                <w:szCs w:val="22"/>
              </w:rPr>
            </w:pPr>
            <w:r>
              <w:rPr>
                <w:rFonts w:ascii="Calibri" w:hAnsi="Calibri" w:cs="Calibri"/>
                <w:b/>
                <w:bCs/>
                <w:color w:val="0F0F0F"/>
                <w:sz w:val="22"/>
                <w:szCs w:val="22"/>
              </w:rPr>
              <w:t>Overzicht relaties</w:t>
            </w:r>
          </w:p>
        </w:tc>
      </w:tr>
      <w:tr w:rsidR="00EB240D" w14:paraId="03FA778A" w14:textId="77777777" w:rsidTr="009B74BC">
        <w:tc>
          <w:tcPr>
            <w:tcW w:w="450" w:type="dxa"/>
            <w:tcBorders>
              <w:top w:val="nil"/>
              <w:left w:val="nil"/>
              <w:bottom w:val="nil"/>
              <w:right w:val="nil"/>
            </w:tcBorders>
          </w:tcPr>
          <w:p w14:paraId="114EC5FD" w14:textId="77777777" w:rsidR="00EB240D" w:rsidRDefault="00EB240D" w:rsidP="00A67A7B">
            <w:pPr>
              <w:rPr>
                <w:rFonts w:ascii="Calibri" w:hAnsi="Calibri" w:cs="Calibri"/>
                <w:i/>
                <w:iCs/>
                <w:color w:val="0F0F0F"/>
                <w:sz w:val="22"/>
                <w:szCs w:val="22"/>
              </w:rPr>
            </w:pPr>
          </w:p>
        </w:tc>
        <w:tc>
          <w:tcPr>
            <w:tcW w:w="2790" w:type="dxa"/>
            <w:tcBorders>
              <w:top w:val="nil"/>
              <w:left w:val="nil"/>
              <w:bottom w:val="nil"/>
              <w:right w:val="nil"/>
            </w:tcBorders>
          </w:tcPr>
          <w:p w14:paraId="160E3EA6" w14:textId="77777777" w:rsidR="00EB240D" w:rsidRDefault="00EB240D" w:rsidP="00A67A7B">
            <w:pPr>
              <w:rPr>
                <w:rFonts w:ascii="Calibri" w:hAnsi="Calibri" w:cs="Calibri"/>
                <w:i/>
                <w:iCs/>
                <w:color w:val="0F0F0F"/>
                <w:sz w:val="22"/>
                <w:szCs w:val="22"/>
              </w:rPr>
            </w:pPr>
            <w:r>
              <w:rPr>
                <w:rFonts w:ascii="Calibri" w:hAnsi="Calibri" w:cs="Calibri"/>
                <w:i/>
                <w:iCs/>
                <w:color w:val="0F0F0F"/>
                <w:sz w:val="22"/>
                <w:szCs w:val="22"/>
              </w:rPr>
              <w:t>Relatienaam met</w:t>
            </w:r>
          </w:p>
          <w:p w14:paraId="3B862193" w14:textId="77777777" w:rsidR="00EB240D" w:rsidRDefault="00EB240D" w:rsidP="00A67A7B">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23C2D1E1" w14:textId="77777777" w:rsidR="00EB240D" w:rsidRDefault="00EB240D" w:rsidP="00A67A7B">
            <w:pPr>
              <w:rPr>
                <w:rFonts w:ascii="Calibri" w:hAnsi="Calibri" w:cs="Calibri"/>
                <w:color w:val="0F0F0F"/>
                <w:sz w:val="22"/>
                <w:szCs w:val="22"/>
              </w:rPr>
            </w:pPr>
            <w:r>
              <w:rPr>
                <w:rFonts w:ascii="Calibri" w:hAnsi="Calibri" w:cs="Calibri"/>
                <w:i/>
                <w:iCs/>
                <w:color w:val="0F0F0F"/>
                <w:sz w:val="22"/>
                <w:szCs w:val="22"/>
              </w:rPr>
              <w:t>Definitie</w:t>
            </w:r>
          </w:p>
        </w:tc>
      </w:tr>
      <w:tr w:rsidR="00EB240D" w14:paraId="538D02F6" w14:textId="77777777" w:rsidTr="009B74BC">
        <w:trPr>
          <w:trHeight w:hRule="exact" w:val="128"/>
        </w:trPr>
        <w:tc>
          <w:tcPr>
            <w:tcW w:w="450" w:type="dxa"/>
            <w:tcBorders>
              <w:top w:val="nil"/>
              <w:left w:val="nil"/>
              <w:bottom w:val="nil"/>
              <w:right w:val="nil"/>
            </w:tcBorders>
          </w:tcPr>
          <w:p w14:paraId="68CABCC6"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44B8DE82" w14:textId="77777777" w:rsidR="00EB240D" w:rsidRDefault="00EB240D" w:rsidP="00A67A7B">
            <w:pPr>
              <w:rPr>
                <w:rFonts w:ascii="Calibri" w:hAnsi="Calibri" w:cs="Calibri"/>
                <w:color w:val="0F0F0F"/>
                <w:sz w:val="22"/>
                <w:szCs w:val="22"/>
              </w:rPr>
            </w:pPr>
          </w:p>
        </w:tc>
        <w:tc>
          <w:tcPr>
            <w:tcW w:w="6120" w:type="dxa"/>
            <w:tcBorders>
              <w:top w:val="nil"/>
              <w:left w:val="nil"/>
              <w:bottom w:val="nil"/>
              <w:right w:val="nil"/>
            </w:tcBorders>
          </w:tcPr>
          <w:p w14:paraId="033CEE42" w14:textId="77777777" w:rsidR="00EB240D" w:rsidRDefault="00EB240D" w:rsidP="00A67A7B">
            <w:pPr>
              <w:rPr>
                <w:rFonts w:ascii="Calibri" w:hAnsi="Calibri" w:cs="Calibri"/>
                <w:color w:val="0F0F0F"/>
                <w:sz w:val="22"/>
                <w:szCs w:val="22"/>
              </w:rPr>
            </w:pPr>
          </w:p>
        </w:tc>
      </w:tr>
      <w:tr w:rsidR="00EB240D" w14:paraId="0054C94F" w14:textId="77777777" w:rsidTr="009B74BC">
        <w:tc>
          <w:tcPr>
            <w:tcW w:w="450" w:type="dxa"/>
            <w:tcBorders>
              <w:top w:val="nil"/>
              <w:left w:val="nil"/>
              <w:bottom w:val="nil"/>
              <w:right w:val="nil"/>
            </w:tcBorders>
          </w:tcPr>
          <w:p w14:paraId="63B77EEB"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118CEF44"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LIGPLAATS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66C3BAC6"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hoofdadres</w:t>
            </w:r>
            <w:r>
              <w:rPr>
                <w:rFonts w:ascii="Calibri" w:hAnsi="Calibri" w:cs="Calibri"/>
                <w:color w:val="0F0F0F"/>
                <w:sz w:val="22"/>
                <w:szCs w:val="22"/>
              </w:rPr>
              <w:fldChar w:fldCharType="end"/>
            </w:r>
          </w:p>
          <w:p w14:paraId="7DE12B2C"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424230BE"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 nummeraanduiding waaronder het hoofdadres van een LIGPLAATS, dat in het kader van de basisregistratie gebouwen als zodanig is aangemerkt, is opgenomen in de basisregistratie adressen.</w:t>
            </w:r>
            <w:r>
              <w:fldChar w:fldCharType="end"/>
            </w:r>
          </w:p>
        </w:tc>
      </w:tr>
      <w:tr w:rsidR="00EB240D" w14:paraId="3E3E912D" w14:textId="77777777" w:rsidTr="009B74BC">
        <w:trPr>
          <w:trHeight w:hRule="exact" w:val="128"/>
        </w:trPr>
        <w:tc>
          <w:tcPr>
            <w:tcW w:w="450" w:type="dxa"/>
            <w:tcBorders>
              <w:top w:val="nil"/>
              <w:left w:val="nil"/>
              <w:bottom w:val="nil"/>
              <w:right w:val="nil"/>
            </w:tcBorders>
          </w:tcPr>
          <w:p w14:paraId="4FBB9ED6"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6BC947FD" w14:textId="77777777" w:rsidR="00EB240D" w:rsidRDefault="00EB240D" w:rsidP="00A67A7B">
            <w:pPr>
              <w:rPr>
                <w:rFonts w:ascii="Calibri" w:hAnsi="Calibri" w:cs="Calibri"/>
                <w:color w:val="0F0F0F"/>
                <w:sz w:val="22"/>
                <w:szCs w:val="22"/>
              </w:rPr>
            </w:pPr>
          </w:p>
        </w:tc>
        <w:tc>
          <w:tcPr>
            <w:tcW w:w="6120" w:type="dxa"/>
            <w:tcBorders>
              <w:top w:val="nil"/>
              <w:left w:val="nil"/>
              <w:bottom w:val="nil"/>
              <w:right w:val="nil"/>
            </w:tcBorders>
          </w:tcPr>
          <w:p w14:paraId="23DBB1BE" w14:textId="77777777" w:rsidR="00EB240D" w:rsidRDefault="00EB240D" w:rsidP="00A67A7B">
            <w:pPr>
              <w:rPr>
                <w:rFonts w:ascii="Calibri" w:hAnsi="Calibri" w:cs="Calibri"/>
                <w:color w:val="0F0F0F"/>
                <w:sz w:val="22"/>
                <w:szCs w:val="22"/>
              </w:rPr>
            </w:pPr>
          </w:p>
        </w:tc>
      </w:tr>
      <w:tr w:rsidR="00EB240D" w14:paraId="2EFA94C6" w14:textId="77777777" w:rsidTr="009B74BC">
        <w:tc>
          <w:tcPr>
            <w:tcW w:w="450" w:type="dxa"/>
            <w:tcBorders>
              <w:top w:val="nil"/>
              <w:left w:val="nil"/>
              <w:bottom w:val="nil"/>
              <w:right w:val="nil"/>
            </w:tcBorders>
          </w:tcPr>
          <w:p w14:paraId="01544C4F"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1A0027D3"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LIGPLAATS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13049B2E"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nevenadressen</w:t>
            </w:r>
            <w:r>
              <w:rPr>
                <w:rFonts w:ascii="Calibri" w:hAnsi="Calibri" w:cs="Calibri"/>
                <w:color w:val="0F0F0F"/>
                <w:sz w:val="22"/>
                <w:szCs w:val="22"/>
              </w:rPr>
              <w:fldChar w:fldCharType="end"/>
            </w:r>
          </w:p>
          <w:p w14:paraId="32C1E44E"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3604316"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identificatiecodes nummeraanduiding waaronder nevenadressen van een LIGPLAATS, die in het kader van de basisregistratie gebouwen als zodanig zijn aangemerkt, zijn opgenomen in de basisregistratie adressen.</w:t>
            </w:r>
            <w:r>
              <w:fldChar w:fldCharType="end"/>
            </w:r>
          </w:p>
        </w:tc>
      </w:tr>
      <w:tr w:rsidR="00EB240D" w14:paraId="4790DE16" w14:textId="77777777" w:rsidTr="009B74BC">
        <w:trPr>
          <w:trHeight w:hRule="exact" w:val="128"/>
        </w:trPr>
        <w:tc>
          <w:tcPr>
            <w:tcW w:w="450" w:type="dxa"/>
            <w:tcBorders>
              <w:top w:val="nil"/>
              <w:left w:val="nil"/>
              <w:bottom w:val="nil"/>
              <w:right w:val="nil"/>
            </w:tcBorders>
          </w:tcPr>
          <w:p w14:paraId="5E2A2FC4"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1377691E" w14:textId="77777777" w:rsidR="00EB240D" w:rsidRDefault="00EB240D" w:rsidP="00A67A7B">
            <w:pPr>
              <w:rPr>
                <w:rFonts w:ascii="Calibri" w:hAnsi="Calibri" w:cs="Calibri"/>
                <w:color w:val="0F0F0F"/>
                <w:sz w:val="22"/>
                <w:szCs w:val="22"/>
              </w:rPr>
            </w:pPr>
          </w:p>
        </w:tc>
        <w:tc>
          <w:tcPr>
            <w:tcW w:w="6120" w:type="dxa"/>
            <w:tcBorders>
              <w:top w:val="nil"/>
              <w:left w:val="nil"/>
              <w:bottom w:val="nil"/>
              <w:right w:val="nil"/>
            </w:tcBorders>
          </w:tcPr>
          <w:p w14:paraId="6708617D" w14:textId="77777777" w:rsidR="00EB240D" w:rsidRDefault="00EB240D" w:rsidP="00A67A7B">
            <w:pPr>
              <w:rPr>
                <w:rFonts w:ascii="Calibri" w:hAnsi="Calibri" w:cs="Calibri"/>
                <w:color w:val="0F0F0F"/>
                <w:sz w:val="22"/>
                <w:szCs w:val="22"/>
              </w:rPr>
            </w:pPr>
          </w:p>
        </w:tc>
      </w:tr>
      <w:tr w:rsidR="00EB240D" w14:paraId="05DA28E7" w14:textId="77777777" w:rsidTr="009B74BC">
        <w:tc>
          <w:tcPr>
            <w:tcW w:w="450" w:type="dxa"/>
            <w:tcBorders>
              <w:top w:val="nil"/>
              <w:left w:val="nil"/>
              <w:bottom w:val="nil"/>
              <w:right w:val="nil"/>
            </w:tcBorders>
          </w:tcPr>
          <w:p w14:paraId="1BA4DE7E"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1EF83BDA"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HUISHOUDEN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341CD6E3"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gehuisvest op</w:t>
            </w:r>
            <w:r>
              <w:rPr>
                <w:rFonts w:ascii="Calibri" w:hAnsi="Calibri" w:cs="Calibri"/>
                <w:color w:val="0F0F0F"/>
                <w:sz w:val="22"/>
                <w:szCs w:val="22"/>
              </w:rPr>
              <w:fldChar w:fldCharType="end"/>
            </w:r>
          </w:p>
          <w:p w14:paraId="516CA140"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LIGPLAATS</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4F72E579"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LIGPLAATS waarop het HUISHOUDEN woont.</w:t>
            </w:r>
            <w:r>
              <w:fldChar w:fldCharType="end"/>
            </w:r>
          </w:p>
        </w:tc>
      </w:tr>
      <w:tr w:rsidR="00EB240D" w14:paraId="764D360E" w14:textId="77777777" w:rsidTr="009B74BC">
        <w:trPr>
          <w:trHeight w:hRule="exact" w:val="128"/>
        </w:trPr>
        <w:tc>
          <w:tcPr>
            <w:tcW w:w="450" w:type="dxa"/>
            <w:tcBorders>
              <w:top w:val="nil"/>
              <w:left w:val="nil"/>
              <w:bottom w:val="nil"/>
              <w:right w:val="nil"/>
            </w:tcBorders>
          </w:tcPr>
          <w:p w14:paraId="1D5FE682"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031AD2BC" w14:textId="77777777" w:rsidR="00EB240D" w:rsidRDefault="00EB240D" w:rsidP="00A67A7B">
            <w:pPr>
              <w:rPr>
                <w:rFonts w:ascii="Calibri" w:hAnsi="Calibri" w:cs="Calibri"/>
                <w:color w:val="0F0F0F"/>
                <w:sz w:val="22"/>
                <w:szCs w:val="22"/>
              </w:rPr>
            </w:pPr>
          </w:p>
        </w:tc>
        <w:tc>
          <w:tcPr>
            <w:tcW w:w="6120" w:type="dxa"/>
            <w:tcBorders>
              <w:top w:val="nil"/>
              <w:left w:val="nil"/>
              <w:bottom w:val="nil"/>
              <w:right w:val="nil"/>
            </w:tcBorders>
          </w:tcPr>
          <w:p w14:paraId="3713310B" w14:textId="77777777" w:rsidR="00EB240D" w:rsidRDefault="00EB240D" w:rsidP="00A67A7B">
            <w:pPr>
              <w:rPr>
                <w:rFonts w:ascii="Calibri" w:hAnsi="Calibri" w:cs="Calibri"/>
                <w:color w:val="0F0F0F"/>
                <w:sz w:val="22"/>
                <w:szCs w:val="22"/>
              </w:rPr>
            </w:pPr>
          </w:p>
        </w:tc>
      </w:tr>
      <w:tr w:rsidR="00EB240D" w14:paraId="2B9A4DD6" w14:textId="77777777" w:rsidTr="009B74BC">
        <w:tc>
          <w:tcPr>
            <w:tcW w:w="450" w:type="dxa"/>
            <w:tcBorders>
              <w:top w:val="nil"/>
              <w:left w:val="nil"/>
              <w:bottom w:val="nil"/>
              <w:right w:val="nil"/>
            </w:tcBorders>
          </w:tcPr>
          <w:p w14:paraId="0B1FBDBC"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5BBE9882"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LIGPLAATS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39ED8A72"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68E4FB5F"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TERREIN</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338C620D"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EB240D" w14:paraId="67505A7D" w14:textId="77777777" w:rsidTr="009B74BC">
        <w:trPr>
          <w:trHeight w:hRule="exact" w:val="128"/>
        </w:trPr>
        <w:tc>
          <w:tcPr>
            <w:tcW w:w="450" w:type="dxa"/>
            <w:tcBorders>
              <w:top w:val="nil"/>
              <w:left w:val="nil"/>
              <w:bottom w:val="nil"/>
              <w:right w:val="nil"/>
            </w:tcBorders>
          </w:tcPr>
          <w:p w14:paraId="59A8DEA9"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3E72E405" w14:textId="77777777" w:rsidR="00EB240D" w:rsidRDefault="00EB240D" w:rsidP="00A67A7B">
            <w:pPr>
              <w:rPr>
                <w:rFonts w:ascii="Calibri" w:hAnsi="Calibri" w:cs="Calibri"/>
                <w:color w:val="0F0F0F"/>
                <w:sz w:val="22"/>
                <w:szCs w:val="22"/>
              </w:rPr>
            </w:pPr>
          </w:p>
        </w:tc>
        <w:tc>
          <w:tcPr>
            <w:tcW w:w="6120" w:type="dxa"/>
            <w:tcBorders>
              <w:top w:val="nil"/>
              <w:left w:val="nil"/>
              <w:bottom w:val="nil"/>
              <w:right w:val="nil"/>
            </w:tcBorders>
          </w:tcPr>
          <w:p w14:paraId="58A25980" w14:textId="77777777" w:rsidR="00EB240D" w:rsidRDefault="00EB240D" w:rsidP="00A67A7B">
            <w:pPr>
              <w:rPr>
                <w:rFonts w:ascii="Calibri" w:hAnsi="Calibri" w:cs="Calibri"/>
                <w:color w:val="0F0F0F"/>
                <w:sz w:val="22"/>
                <w:szCs w:val="22"/>
              </w:rPr>
            </w:pPr>
          </w:p>
        </w:tc>
      </w:tr>
      <w:tr w:rsidR="00EB240D" w14:paraId="1BA14FE0" w14:textId="77777777" w:rsidTr="009B74BC">
        <w:tc>
          <w:tcPr>
            <w:tcW w:w="450" w:type="dxa"/>
            <w:tcBorders>
              <w:top w:val="nil"/>
              <w:left w:val="nil"/>
              <w:bottom w:val="nil"/>
              <w:right w:val="nil"/>
            </w:tcBorders>
          </w:tcPr>
          <w:p w14:paraId="10AC6932"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414C5956"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Verblijfadres INGESCHREVEN 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290C1E99"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verblijft op</w:t>
            </w:r>
            <w:r>
              <w:rPr>
                <w:rFonts w:ascii="Calibri" w:hAnsi="Calibri" w:cs="Calibri"/>
                <w:color w:val="0F0F0F"/>
                <w:sz w:val="22"/>
                <w:szCs w:val="22"/>
              </w:rPr>
              <w:fldChar w:fldCharType="end"/>
            </w:r>
          </w:p>
          <w:p w14:paraId="50FE8BB4"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LIGPLAATS</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042541A"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LIGPLAATS behorende bij het woonadres van de persoon</w:t>
            </w:r>
            <w:r>
              <w:fldChar w:fldCharType="end"/>
            </w:r>
          </w:p>
        </w:tc>
      </w:tr>
      <w:tr w:rsidR="00EB240D" w14:paraId="503BF249" w14:textId="77777777" w:rsidTr="009B74BC">
        <w:trPr>
          <w:trHeight w:hRule="exact" w:val="128"/>
        </w:trPr>
        <w:tc>
          <w:tcPr>
            <w:tcW w:w="450" w:type="dxa"/>
            <w:tcBorders>
              <w:top w:val="nil"/>
              <w:left w:val="nil"/>
              <w:bottom w:val="nil"/>
              <w:right w:val="nil"/>
            </w:tcBorders>
          </w:tcPr>
          <w:p w14:paraId="16820378"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14CBC3D3" w14:textId="77777777" w:rsidR="00EB240D" w:rsidRDefault="00EB240D" w:rsidP="00A67A7B">
            <w:pPr>
              <w:rPr>
                <w:rFonts w:ascii="Calibri" w:hAnsi="Calibri" w:cs="Calibri"/>
                <w:color w:val="0F0F0F"/>
                <w:sz w:val="22"/>
                <w:szCs w:val="22"/>
              </w:rPr>
            </w:pPr>
          </w:p>
        </w:tc>
        <w:tc>
          <w:tcPr>
            <w:tcW w:w="6120" w:type="dxa"/>
            <w:tcBorders>
              <w:top w:val="nil"/>
              <w:left w:val="nil"/>
              <w:bottom w:val="nil"/>
              <w:right w:val="nil"/>
            </w:tcBorders>
          </w:tcPr>
          <w:p w14:paraId="68243617" w14:textId="77777777" w:rsidR="00EB240D" w:rsidRDefault="00EB240D" w:rsidP="00A67A7B">
            <w:pPr>
              <w:rPr>
                <w:rFonts w:ascii="Calibri" w:hAnsi="Calibri" w:cs="Calibri"/>
                <w:color w:val="0F0F0F"/>
                <w:sz w:val="22"/>
                <w:szCs w:val="22"/>
              </w:rPr>
            </w:pPr>
          </w:p>
        </w:tc>
      </w:tr>
      <w:tr w:rsidR="00EB240D" w14:paraId="20B377AF" w14:textId="77777777" w:rsidTr="009B74BC">
        <w:tc>
          <w:tcPr>
            <w:tcW w:w="450" w:type="dxa"/>
            <w:tcBorders>
              <w:top w:val="nil"/>
              <w:left w:val="nil"/>
              <w:bottom w:val="nil"/>
              <w:right w:val="nil"/>
            </w:tcBorders>
          </w:tcPr>
          <w:p w14:paraId="26CAC3DF"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4BC90453"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INGESCHREVEN 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79B7B479"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verblijft op</w:t>
            </w:r>
            <w:r>
              <w:rPr>
                <w:rFonts w:ascii="Calibri" w:hAnsi="Calibri" w:cs="Calibri"/>
                <w:color w:val="0F0F0F"/>
                <w:sz w:val="22"/>
                <w:szCs w:val="22"/>
              </w:rPr>
              <w:fldChar w:fldCharType="end"/>
            </w:r>
          </w:p>
          <w:p w14:paraId="17937B5F" w14:textId="77777777" w:rsidR="00EB240D" w:rsidRDefault="00EB240D"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LIGPLAATS</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0FF0B744" w14:textId="77777777" w:rsidR="00EB240D" w:rsidRDefault="00EB240D"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EB240D" w14:paraId="42439EEA" w14:textId="77777777" w:rsidTr="009B74BC">
        <w:trPr>
          <w:trHeight w:hRule="exact" w:val="128"/>
        </w:trPr>
        <w:tc>
          <w:tcPr>
            <w:tcW w:w="450" w:type="dxa"/>
            <w:tcBorders>
              <w:top w:val="nil"/>
              <w:left w:val="nil"/>
              <w:bottom w:val="nil"/>
              <w:right w:val="nil"/>
            </w:tcBorders>
          </w:tcPr>
          <w:p w14:paraId="20032F18" w14:textId="77777777" w:rsidR="00EB240D" w:rsidRDefault="00EB240D" w:rsidP="00A67A7B">
            <w:pPr>
              <w:rPr>
                <w:rStyle w:val="SSBookmark"/>
                <w:highlight w:val="yellow"/>
                <w:u w:color="000000"/>
              </w:rPr>
            </w:pPr>
          </w:p>
        </w:tc>
        <w:tc>
          <w:tcPr>
            <w:tcW w:w="2790" w:type="dxa"/>
            <w:tcBorders>
              <w:top w:val="nil"/>
              <w:left w:val="nil"/>
              <w:bottom w:val="nil"/>
              <w:right w:val="nil"/>
            </w:tcBorders>
          </w:tcPr>
          <w:p w14:paraId="3532803D" w14:textId="77777777" w:rsidR="00EB240D" w:rsidRDefault="00EB240D" w:rsidP="00A67A7B">
            <w:pPr>
              <w:rPr>
                <w:rFonts w:ascii="Calibri" w:hAnsi="Calibri" w:cs="Calibri"/>
                <w:color w:val="0F0F0F"/>
                <w:sz w:val="22"/>
                <w:szCs w:val="22"/>
              </w:rPr>
            </w:pPr>
          </w:p>
        </w:tc>
        <w:tc>
          <w:tcPr>
            <w:tcW w:w="6120" w:type="dxa"/>
            <w:tcBorders>
              <w:top w:val="nil"/>
              <w:left w:val="nil"/>
              <w:bottom w:val="nil"/>
              <w:right w:val="nil"/>
            </w:tcBorders>
          </w:tcPr>
          <w:p w14:paraId="6D6E79CD" w14:textId="77777777" w:rsidR="00EB240D" w:rsidRDefault="00EB240D" w:rsidP="00A67A7B">
            <w:pPr>
              <w:rPr>
                <w:rFonts w:ascii="Calibri" w:hAnsi="Calibri" w:cs="Calibri"/>
                <w:color w:val="0F0F0F"/>
                <w:sz w:val="22"/>
                <w:szCs w:val="22"/>
              </w:rPr>
            </w:pPr>
          </w:p>
        </w:tc>
      </w:tr>
    </w:tbl>
    <w:p w14:paraId="37345126" w14:textId="77777777" w:rsidR="00EB240D" w:rsidRDefault="00EB240D" w:rsidP="00EB240D">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EB240D" w14:paraId="00879F6B" w14:textId="77777777" w:rsidTr="00A67A7B">
        <w:tc>
          <w:tcPr>
            <w:tcW w:w="9360" w:type="dxa"/>
            <w:tcBorders>
              <w:top w:val="nil"/>
              <w:left w:val="nil"/>
              <w:bottom w:val="nil"/>
              <w:right w:val="nil"/>
            </w:tcBorders>
          </w:tcPr>
          <w:p w14:paraId="6D19E5FC" w14:textId="77777777" w:rsidR="00EB240D" w:rsidRDefault="00EB240D" w:rsidP="00A67A7B">
            <w:pPr>
              <w:rPr>
                <w:rFonts w:ascii="Calibri" w:hAnsi="Calibri" w:cs="Calibri"/>
                <w:b/>
                <w:bCs/>
                <w:color w:val="0F0F0F"/>
                <w:sz w:val="22"/>
                <w:szCs w:val="22"/>
              </w:rPr>
            </w:pPr>
            <w:r>
              <w:rPr>
                <w:rFonts w:ascii="Calibri" w:hAnsi="Calibri" w:cs="Calibri"/>
                <w:b/>
                <w:bCs/>
                <w:color w:val="0F0F0F"/>
                <w:sz w:val="22"/>
                <w:szCs w:val="22"/>
              </w:rPr>
              <w:t>Toelichting objecttype</w:t>
            </w:r>
          </w:p>
          <w:p w14:paraId="1598E3D1" w14:textId="77777777" w:rsidR="00EB240D" w:rsidRDefault="00EB240D" w:rsidP="00A67A7B">
            <w:pPr>
              <w:ind w:left="720"/>
              <w:rPr>
                <w:rFonts w:ascii="Calibri" w:hAnsi="Calibri" w:cs="Calibri"/>
                <w:color w:val="0F0F0F"/>
                <w:sz w:val="22"/>
                <w:szCs w:val="22"/>
              </w:rPr>
            </w:pPr>
            <w:r>
              <w:rPr>
                <w:rFonts w:ascii="Calibri" w:hAnsi="Calibri" w:cs="Calibri"/>
                <w:color w:val="0F0F0F"/>
                <w:sz w:val="22"/>
                <w:szCs w:val="22"/>
              </w:rPr>
              <w:t xml:space="preserve">Een ligplaats maakt in de BAG-terminologie deel uit van de groep adresseerbare objecten. </w:t>
            </w:r>
          </w:p>
          <w:p w14:paraId="256898BA" w14:textId="77777777" w:rsidR="00EB240D" w:rsidRDefault="00EB240D" w:rsidP="00A67A7B">
            <w:pPr>
              <w:ind w:left="720"/>
              <w:rPr>
                <w:rFonts w:ascii="Calibri" w:hAnsi="Calibri" w:cs="Calibri"/>
                <w:color w:val="0F0F0F"/>
                <w:sz w:val="22"/>
                <w:szCs w:val="22"/>
              </w:rPr>
            </w:pPr>
            <w:r>
              <w:rPr>
                <w:rFonts w:ascii="Calibri" w:hAnsi="Calibri" w:cs="Calibri"/>
                <w:color w:val="0F0F0F"/>
                <w:sz w:val="22"/>
                <w:szCs w:val="22"/>
              </w:rPr>
              <w:t xml:space="preserve">Hier maakt het, gezamenlijk met de STANDPLAATS en het OVERIG </w:t>
            </w:r>
            <w:r w:rsidRPr="00CB2C89">
              <w:rPr>
                <w:rFonts w:ascii="Calibri" w:hAnsi="Calibri" w:cs="Calibri"/>
                <w:color w:val="FF0000"/>
                <w:sz w:val="22"/>
                <w:szCs w:val="22"/>
                <w:u w:val="single"/>
              </w:rPr>
              <w:t>BENOEMD</w:t>
            </w:r>
            <w:r>
              <w:rPr>
                <w:rFonts w:ascii="Calibri" w:hAnsi="Calibri" w:cs="Calibri"/>
                <w:color w:val="0F0F0F"/>
                <w:sz w:val="22"/>
                <w:szCs w:val="22"/>
              </w:rPr>
              <w:t xml:space="preserve"> TERREIN deel uit van de groep BENOEMD TERREIN.</w:t>
            </w:r>
          </w:p>
          <w:p w14:paraId="38B7DC35" w14:textId="77777777" w:rsidR="00EB240D" w:rsidRDefault="00EB240D" w:rsidP="00A67A7B">
            <w:pPr>
              <w:ind w:left="720"/>
              <w:rPr>
                <w:rFonts w:ascii="Calibri" w:hAnsi="Calibri" w:cs="Calibri"/>
                <w:color w:val="0F0F0F"/>
                <w:sz w:val="22"/>
                <w:szCs w:val="22"/>
              </w:rPr>
            </w:pPr>
          </w:p>
        </w:tc>
      </w:tr>
    </w:tbl>
    <w:p w14:paraId="5BE24B5A" w14:textId="5B1351B5" w:rsidR="00450E3F" w:rsidRPr="00D54C45" w:rsidRDefault="00450E3F" w:rsidP="00450E3F">
      <w:pPr>
        <w:rPr>
          <w:rFonts w:eastAsia="Calibri"/>
          <w:lang w:eastAsia="en-US"/>
        </w:rPr>
      </w:pPr>
      <w:r w:rsidRPr="00D54C45">
        <w:br w:type="page"/>
      </w:r>
    </w:p>
    <w:p w14:paraId="1F79E887" w14:textId="00BC890C" w:rsidR="00D42B42" w:rsidRPr="00D42B42" w:rsidRDefault="00D42B42" w:rsidP="00AC1209">
      <w:pPr>
        <w:pStyle w:val="Kop2"/>
        <w:rPr>
          <w:rFonts w:ascii="Arial" w:hAnsi="Arial" w:cs="Arial"/>
          <w:sz w:val="30"/>
          <w:szCs w:val="30"/>
        </w:rPr>
      </w:pPr>
      <w:r w:rsidRPr="00D42B42">
        <w:rPr>
          <w:rFonts w:ascii="Arial" w:hAnsi="Arial" w:cs="Arial"/>
          <w:color w:val="0000B0"/>
          <w:sz w:val="30"/>
          <w:szCs w:val="30"/>
          <w:lang w:val="en-AU"/>
        </w:rPr>
        <w:lastRenderedPageBreak/>
        <w:fldChar w:fldCharType="begin" w:fldLock="1"/>
      </w:r>
      <w:r w:rsidRPr="00D42B42">
        <w:rPr>
          <w:rFonts w:ascii="Arial" w:hAnsi="Arial" w:cs="Arial"/>
          <w:sz w:val="20"/>
          <w:szCs w:val="20"/>
          <w:lang w:val="en-AU"/>
        </w:rPr>
        <w:instrText xml:space="preserve">MERGEFIELD </w:instrText>
      </w:r>
      <w:r w:rsidRPr="00D42B42">
        <w:instrText>Element.Stereotype</w:instrText>
      </w:r>
      <w:r w:rsidRPr="00D42B42">
        <w:rPr>
          <w:rFonts w:ascii="Arial" w:hAnsi="Arial" w:cs="Arial"/>
          <w:color w:val="0000B0"/>
          <w:sz w:val="30"/>
          <w:szCs w:val="30"/>
          <w:lang w:val="en-AU"/>
        </w:rPr>
        <w:fldChar w:fldCharType="separate"/>
      </w:r>
      <w:r w:rsidRPr="00D42B42">
        <w:t>«Objecttype»</w:t>
      </w:r>
      <w:r w:rsidRPr="00D42B42">
        <w:rPr>
          <w:rFonts w:ascii="Arial" w:hAnsi="Arial" w:cs="Arial"/>
          <w:color w:val="0000B0"/>
          <w:sz w:val="30"/>
          <w:szCs w:val="30"/>
          <w:lang w:val="en-AU"/>
        </w:rPr>
        <w:fldChar w:fldCharType="end"/>
      </w:r>
      <w:r w:rsidRPr="00D42B42">
        <w:t xml:space="preserve"> </w:t>
      </w:r>
      <w:r w:rsidRPr="00D42B42">
        <w:rPr>
          <w:rFonts w:ascii="Arial" w:hAnsi="Arial" w:cs="Arial"/>
          <w:color w:val="0000B0"/>
          <w:sz w:val="30"/>
          <w:szCs w:val="30"/>
          <w:lang w:val="en-AU"/>
        </w:rPr>
        <w:fldChar w:fldCharType="begin" w:fldLock="1"/>
      </w:r>
      <w:r w:rsidRPr="00D42B42">
        <w:instrText>MERGEFIELD Element.Name</w:instrText>
      </w:r>
      <w:r w:rsidRPr="00D42B42">
        <w:rPr>
          <w:rFonts w:ascii="Arial" w:hAnsi="Arial" w:cs="Arial"/>
          <w:color w:val="0000B0"/>
          <w:sz w:val="30"/>
          <w:szCs w:val="30"/>
          <w:lang w:val="en-AU"/>
        </w:rPr>
        <w:fldChar w:fldCharType="separate"/>
      </w:r>
      <w:r w:rsidRPr="00D42B42">
        <w:t>MAATSCHAPPELIJKE ACTIVITEIT</w:t>
      </w:r>
      <w:r w:rsidRPr="00D42B42">
        <w:rPr>
          <w:rFonts w:ascii="Arial" w:hAnsi="Arial" w:cs="Arial"/>
          <w:color w:val="0000B0"/>
          <w:sz w:val="30"/>
          <w:szCs w:val="30"/>
          <w:lang w:val="en-AU"/>
        </w:rPr>
        <w:fldChar w:fldCharType="end"/>
      </w:r>
    </w:p>
    <w:tbl>
      <w:tblPr>
        <w:tblW w:w="0" w:type="auto"/>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778EB61F" w14:textId="77777777" w:rsidTr="00D42B42">
        <w:trPr>
          <w:trHeight w:val="271"/>
        </w:trPr>
        <w:tc>
          <w:tcPr>
            <w:tcW w:w="2340" w:type="dxa"/>
            <w:gridSpan w:val="2"/>
            <w:hideMark/>
          </w:tcPr>
          <w:p w14:paraId="22DA4B3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2B83BA4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MAATSCHAPPELIJKE ACTIVITEIT</w:t>
            </w:r>
            <w:r w:rsidRPr="00D42B42">
              <w:rPr>
                <w:rFonts w:ascii="Arial" w:hAnsi="Arial" w:cs="Arial"/>
                <w:color w:val="000000"/>
                <w:sz w:val="20"/>
                <w:szCs w:val="20"/>
                <w:lang w:val="en-AU"/>
              </w:rPr>
              <w:fldChar w:fldCharType="end"/>
            </w:r>
          </w:p>
        </w:tc>
      </w:tr>
      <w:tr w:rsidR="00D42B42" w:rsidRPr="00D42B42" w14:paraId="43103C50" w14:textId="77777777" w:rsidTr="00D42B42">
        <w:trPr>
          <w:trHeight w:hRule="exact" w:val="128"/>
        </w:trPr>
        <w:tc>
          <w:tcPr>
            <w:tcW w:w="2340" w:type="dxa"/>
            <w:gridSpan w:val="2"/>
          </w:tcPr>
          <w:p w14:paraId="38EDAC2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0F2862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AAC0645" w14:textId="77777777" w:rsidTr="00D42B42">
        <w:tc>
          <w:tcPr>
            <w:tcW w:w="2340" w:type="dxa"/>
            <w:gridSpan w:val="2"/>
            <w:hideMark/>
          </w:tcPr>
          <w:p w14:paraId="60E695D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0910201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MAC</w:t>
            </w:r>
            <w:r w:rsidRPr="00D42B42">
              <w:rPr>
                <w:rFonts w:ascii="Arial" w:hAnsi="Arial" w:cs="Arial"/>
                <w:color w:val="000000"/>
                <w:sz w:val="20"/>
                <w:szCs w:val="20"/>
                <w:lang w:val="en-AU"/>
              </w:rPr>
              <w:fldChar w:fldCharType="end"/>
            </w:r>
          </w:p>
        </w:tc>
      </w:tr>
      <w:tr w:rsidR="00D42B42" w:rsidRPr="00D42B42" w14:paraId="1D02EF24" w14:textId="77777777" w:rsidTr="00D42B42">
        <w:trPr>
          <w:trHeight w:hRule="exact" w:val="128"/>
        </w:trPr>
        <w:tc>
          <w:tcPr>
            <w:tcW w:w="2340" w:type="dxa"/>
            <w:gridSpan w:val="2"/>
          </w:tcPr>
          <w:p w14:paraId="44795ED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F37DC1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4B4EEE2" w14:textId="77777777" w:rsidTr="00D42B42">
        <w:tc>
          <w:tcPr>
            <w:tcW w:w="2340" w:type="dxa"/>
            <w:gridSpan w:val="2"/>
            <w:hideMark/>
          </w:tcPr>
          <w:p w14:paraId="149D05E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66F94AB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NHR</w:t>
            </w:r>
          </w:p>
        </w:tc>
      </w:tr>
      <w:tr w:rsidR="00D42B42" w:rsidRPr="00D42B42" w14:paraId="64BE4E88" w14:textId="77777777" w:rsidTr="00D42B42">
        <w:trPr>
          <w:trHeight w:hRule="exact" w:val="128"/>
        </w:trPr>
        <w:tc>
          <w:tcPr>
            <w:tcW w:w="2340" w:type="dxa"/>
            <w:gridSpan w:val="2"/>
          </w:tcPr>
          <w:p w14:paraId="2C3D0CC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D1EE18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194B190" w14:textId="77777777" w:rsidTr="00D42B42">
        <w:trPr>
          <w:trHeight w:val="230"/>
        </w:trPr>
        <w:tc>
          <w:tcPr>
            <w:tcW w:w="2340" w:type="dxa"/>
            <w:gridSpan w:val="2"/>
            <w:hideMark/>
          </w:tcPr>
          <w:p w14:paraId="73D79F7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320E16FD" w14:textId="0AB82722" w:rsidR="00D42B42" w:rsidRPr="00D42B42" w:rsidRDefault="0069546E"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54C45">
              <w:rPr>
                <w:rFonts w:ascii="Arial" w:hAnsi="Arial" w:cs="Arial"/>
                <w:color w:val="000000"/>
                <w:sz w:val="20"/>
                <w:szCs w:val="20"/>
              </w:rPr>
              <w:t>Een verband tussen één of meer personen met voldoende mate van zelfstandigheid, inbreng van arbeid of middelen, winstoogmerk en extern optreden (i.g.v. een onderneming) dan wel een in een organisatorisch verband, dat toebehoort aan een niet-natuurlijk persoon welke registratieplichtig is, uitgeoefende activiteit die niet valt onder de criteria voor onderneming of bedrijfsmatigheid welke adresseerbaar is middels ofwel een vestiging ofwel het adres van een</w:t>
            </w:r>
            <w:r w:rsidRPr="00E13D08">
              <w:rPr>
                <w:rFonts w:ascii="Arial" w:hAnsi="Arial" w:cs="Arial"/>
                <w:color w:val="000000"/>
                <w:sz w:val="20"/>
                <w:szCs w:val="20"/>
              </w:rPr>
              <w:t xml:space="preserve"> bepaalde</w:t>
            </w:r>
            <w:r w:rsidRPr="00D54C45">
              <w:rPr>
                <w:rFonts w:ascii="Arial" w:hAnsi="Arial" w:cs="Arial"/>
                <w:color w:val="000000"/>
                <w:sz w:val="20"/>
                <w:szCs w:val="20"/>
              </w:rPr>
              <w:t xml:space="preserve"> vertegenwoordiger (i.g.v.</w:t>
            </w:r>
            <w:r w:rsidRPr="00E13D08">
              <w:rPr>
                <w:rFonts w:ascii="Arial" w:hAnsi="Arial" w:cs="Arial"/>
                <w:color w:val="000000"/>
                <w:sz w:val="20"/>
                <w:szCs w:val="20"/>
              </w:rPr>
              <w:t xml:space="preserve"> een</w:t>
            </w:r>
            <w:r w:rsidRPr="00D54C45">
              <w:rPr>
                <w:rFonts w:ascii="Arial" w:hAnsi="Arial" w:cs="Arial"/>
                <w:color w:val="000000"/>
                <w:sz w:val="20"/>
                <w:szCs w:val="20"/>
              </w:rPr>
              <w:t xml:space="preserve"> niet-ondernemings-activiteit).</w:t>
            </w:r>
          </w:p>
        </w:tc>
      </w:tr>
      <w:tr w:rsidR="00D42B42" w:rsidRPr="00D42B42" w14:paraId="5E4F588D" w14:textId="77777777" w:rsidTr="00D42B42">
        <w:trPr>
          <w:trHeight w:hRule="exact" w:val="68"/>
        </w:trPr>
        <w:tc>
          <w:tcPr>
            <w:tcW w:w="2340" w:type="dxa"/>
            <w:gridSpan w:val="2"/>
          </w:tcPr>
          <w:p w14:paraId="206CD05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982143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003D2A2" w14:textId="77777777" w:rsidTr="00D42B42">
        <w:trPr>
          <w:trHeight w:val="271"/>
        </w:trPr>
        <w:tc>
          <w:tcPr>
            <w:tcW w:w="2340" w:type="dxa"/>
            <w:gridSpan w:val="2"/>
            <w:hideMark/>
          </w:tcPr>
          <w:p w14:paraId="250504B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4C93DFF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 o.b.v NHR</w:t>
            </w:r>
          </w:p>
        </w:tc>
      </w:tr>
      <w:tr w:rsidR="00D42B42" w:rsidRPr="00D42B42" w14:paraId="489668BD" w14:textId="77777777" w:rsidTr="00D42B42">
        <w:trPr>
          <w:trHeight w:hRule="exact" w:val="128"/>
        </w:trPr>
        <w:tc>
          <w:tcPr>
            <w:tcW w:w="2340" w:type="dxa"/>
            <w:gridSpan w:val="2"/>
          </w:tcPr>
          <w:p w14:paraId="0DB46AC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D70B9D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970F9C6" w14:textId="77777777" w:rsidTr="00D42B42">
        <w:tc>
          <w:tcPr>
            <w:tcW w:w="2340" w:type="dxa"/>
            <w:gridSpan w:val="2"/>
            <w:hideMark/>
          </w:tcPr>
          <w:p w14:paraId="4D3CE94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34CD779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656D1B89" w14:textId="77777777" w:rsidTr="00D42B42">
        <w:trPr>
          <w:trHeight w:hRule="exact" w:val="128"/>
        </w:trPr>
        <w:tc>
          <w:tcPr>
            <w:tcW w:w="2340" w:type="dxa"/>
            <w:gridSpan w:val="2"/>
          </w:tcPr>
          <w:p w14:paraId="0E2B03B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233939D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9BDE340" w14:textId="77777777" w:rsidTr="00D42B42">
        <w:tc>
          <w:tcPr>
            <w:tcW w:w="2340" w:type="dxa"/>
            <w:gridSpan w:val="2"/>
            <w:hideMark/>
          </w:tcPr>
          <w:p w14:paraId="25C6519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4434697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KvK-nummer</w:t>
            </w:r>
          </w:p>
        </w:tc>
      </w:tr>
      <w:tr w:rsidR="00D42B42" w:rsidRPr="00D42B42" w14:paraId="77548455" w14:textId="77777777" w:rsidTr="00D42B42">
        <w:trPr>
          <w:trHeight w:hRule="exact" w:val="128"/>
        </w:trPr>
        <w:tc>
          <w:tcPr>
            <w:tcW w:w="2340" w:type="dxa"/>
            <w:gridSpan w:val="2"/>
          </w:tcPr>
          <w:p w14:paraId="74C3E7D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AA2EC6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15EBFD87" w14:textId="77777777" w:rsidTr="00D42B42">
        <w:tc>
          <w:tcPr>
            <w:tcW w:w="2340" w:type="dxa"/>
            <w:gridSpan w:val="2"/>
            <w:hideMark/>
          </w:tcPr>
          <w:p w14:paraId="0065AB5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tcPr>
          <w:p w14:paraId="5769EE6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6214B66" w14:textId="77777777" w:rsidTr="00D42B42">
        <w:trPr>
          <w:trHeight w:hRule="exact" w:val="128"/>
        </w:trPr>
        <w:tc>
          <w:tcPr>
            <w:tcW w:w="2340" w:type="dxa"/>
            <w:gridSpan w:val="2"/>
          </w:tcPr>
          <w:p w14:paraId="1969DB9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D19140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5964415" w14:textId="77777777" w:rsidTr="00D42B42">
        <w:trPr>
          <w:trHeight w:hRule="exact" w:val="256"/>
        </w:trPr>
        <w:tc>
          <w:tcPr>
            <w:tcW w:w="2340" w:type="dxa"/>
            <w:gridSpan w:val="2"/>
            <w:hideMark/>
          </w:tcPr>
          <w:p w14:paraId="1656442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tcPr>
          <w:p w14:paraId="0681333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3490026" w14:textId="77777777" w:rsidTr="00D42B42">
        <w:trPr>
          <w:trHeight w:hRule="exact" w:val="256"/>
        </w:trPr>
        <w:tc>
          <w:tcPr>
            <w:tcW w:w="2340" w:type="dxa"/>
            <w:gridSpan w:val="2"/>
          </w:tcPr>
          <w:p w14:paraId="10BEAC9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DEF602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6CA9999" w14:textId="77777777" w:rsidTr="00D42B42">
        <w:tc>
          <w:tcPr>
            <w:tcW w:w="2340" w:type="dxa"/>
            <w:gridSpan w:val="2"/>
            <w:hideMark/>
          </w:tcPr>
          <w:p w14:paraId="0297AA5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0F6F959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6DC66694" w14:textId="77777777" w:rsidTr="00D42B42">
        <w:tc>
          <w:tcPr>
            <w:tcW w:w="450" w:type="dxa"/>
          </w:tcPr>
          <w:p w14:paraId="657367F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144" w:name="BKM_6E2690C0_7FF9_4435_A97E_161F8FD63014"/>
          </w:p>
        </w:tc>
        <w:tc>
          <w:tcPr>
            <w:tcW w:w="2790" w:type="dxa"/>
            <w:gridSpan w:val="2"/>
            <w:hideMark/>
          </w:tcPr>
          <w:p w14:paraId="176818F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0F938CD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2A8EA8F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3DF3C5B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4BF4149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D42B42" w14:paraId="6127FAF7" w14:textId="77777777" w:rsidTr="00D42B42">
        <w:tc>
          <w:tcPr>
            <w:tcW w:w="450" w:type="dxa"/>
          </w:tcPr>
          <w:p w14:paraId="6F5A1C6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6F01415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KvK-nummer</w:t>
            </w:r>
            <w:r w:rsidRPr="00D42B42">
              <w:rPr>
                <w:rFonts w:ascii="Arial" w:hAnsi="Arial" w:cs="Arial"/>
                <w:color w:val="000000"/>
                <w:sz w:val="20"/>
                <w:szCs w:val="20"/>
                <w:lang w:val="en-AU"/>
              </w:rPr>
              <w:fldChar w:fldCharType="end"/>
            </w:r>
          </w:p>
        </w:tc>
        <w:tc>
          <w:tcPr>
            <w:tcW w:w="4230" w:type="dxa"/>
            <w:hideMark/>
          </w:tcPr>
          <w:p w14:paraId="1E35567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Landelijk uniek identificerend administratienummer van een MAATSCHAPPELIJKE ACTIVITEIT zoals toegewezen door de Kamer van Koophandel (KvK).</w:t>
            </w:r>
            <w:r w:rsidRPr="00D42B42">
              <w:rPr>
                <w:rFonts w:ascii="Arial" w:hAnsi="Arial" w:cs="Arial"/>
                <w:color w:val="000000"/>
                <w:sz w:val="20"/>
                <w:szCs w:val="20"/>
                <w:lang w:val="en-AU"/>
              </w:rPr>
              <w:fldChar w:fldCharType="end"/>
            </w:r>
          </w:p>
        </w:tc>
        <w:tc>
          <w:tcPr>
            <w:tcW w:w="1080" w:type="dxa"/>
            <w:hideMark/>
          </w:tcPr>
          <w:p w14:paraId="7F41F5C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0"/>
                <w:szCs w:val="20"/>
                <w:u w:val="single"/>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FF0000"/>
                <w:sz w:val="20"/>
                <w:szCs w:val="20"/>
                <w:u w:val="single"/>
              </w:rPr>
              <w:t>N8</w:t>
            </w:r>
            <w:r w:rsidRPr="00D42B42">
              <w:rPr>
                <w:rFonts w:ascii="Arial" w:hAnsi="Arial" w:cs="Arial"/>
                <w:color w:val="000000"/>
                <w:sz w:val="20"/>
                <w:szCs w:val="20"/>
                <w:lang w:val="en-AU"/>
              </w:rPr>
              <w:fldChar w:fldCharType="end"/>
            </w:r>
          </w:p>
        </w:tc>
        <w:tc>
          <w:tcPr>
            <w:tcW w:w="810" w:type="dxa"/>
            <w:hideMark/>
          </w:tcPr>
          <w:p w14:paraId="207FC7F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144"/>
      </w:tr>
      <w:tr w:rsidR="00D42B42" w:rsidRPr="00D42B42" w14:paraId="7112505E" w14:textId="77777777" w:rsidTr="00D42B42">
        <w:tc>
          <w:tcPr>
            <w:tcW w:w="450" w:type="dxa"/>
          </w:tcPr>
          <w:p w14:paraId="55D3CF9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45" w:name="BKM_918E48A5_5B90_42b2_A423_7EEF33685700"/>
          </w:p>
        </w:tc>
        <w:tc>
          <w:tcPr>
            <w:tcW w:w="2790" w:type="dxa"/>
            <w:gridSpan w:val="2"/>
            <w:hideMark/>
          </w:tcPr>
          <w:p w14:paraId="39CEAE7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Datum aanvang</w:t>
            </w:r>
            <w:r w:rsidRPr="00D42B42">
              <w:rPr>
                <w:rFonts w:ascii="Arial" w:hAnsi="Arial" w:cs="Arial"/>
                <w:color w:val="000000"/>
                <w:sz w:val="20"/>
                <w:szCs w:val="20"/>
                <w:lang w:val="en-AU"/>
              </w:rPr>
              <w:fldChar w:fldCharType="end"/>
            </w:r>
          </w:p>
        </w:tc>
        <w:tc>
          <w:tcPr>
            <w:tcW w:w="4230" w:type="dxa"/>
            <w:hideMark/>
          </w:tcPr>
          <w:p w14:paraId="4908CFD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datum van aanvang van de MAATSCHAPPELIJKE ACTIVITEIT</w:t>
            </w:r>
            <w:r w:rsidRPr="00D42B42">
              <w:rPr>
                <w:rFonts w:ascii="Arial" w:hAnsi="Arial" w:cs="Arial"/>
                <w:color w:val="000000"/>
                <w:sz w:val="20"/>
                <w:szCs w:val="20"/>
                <w:lang w:val="en-AU"/>
              </w:rPr>
              <w:fldChar w:fldCharType="end"/>
            </w:r>
          </w:p>
        </w:tc>
        <w:tc>
          <w:tcPr>
            <w:tcW w:w="1080" w:type="dxa"/>
            <w:hideMark/>
          </w:tcPr>
          <w:p w14:paraId="72198008" w14:textId="3D232E93" w:rsidR="00D42B42" w:rsidRPr="002F3B97" w:rsidRDefault="002F3B97" w:rsidP="00D42B42">
            <w:pPr>
              <w:widowControl w:val="0"/>
              <w:shd w:val="clear" w:color="auto" w:fill="FFFFFF"/>
              <w:autoSpaceDE w:val="0"/>
              <w:autoSpaceDN w:val="0"/>
              <w:adjustRightInd w:val="0"/>
              <w:spacing w:line="256" w:lineRule="auto"/>
              <w:contextualSpacing w:val="0"/>
              <w:rPr>
                <w:rFonts w:asciiTheme="minorHAnsi" w:hAnsiTheme="minorHAnsi" w:cs="Calibri"/>
                <w:color w:val="000000"/>
                <w:sz w:val="20"/>
                <w:szCs w:val="20"/>
                <w:u w:val="single"/>
              </w:rPr>
            </w:pPr>
            <w:r w:rsidRPr="002F3B97">
              <w:rPr>
                <w:rFonts w:asciiTheme="minorHAnsi" w:hAnsiTheme="minorHAnsi" w:cs="Arial"/>
                <w:color w:val="FF0000"/>
                <w:sz w:val="20"/>
                <w:szCs w:val="20"/>
                <w:u w:val="single"/>
                <w:lang w:val="en-AU"/>
              </w:rPr>
              <w:t>DatumMogelijkOnvolledig</w:t>
            </w:r>
          </w:p>
        </w:tc>
        <w:tc>
          <w:tcPr>
            <w:tcW w:w="810" w:type="dxa"/>
            <w:hideMark/>
          </w:tcPr>
          <w:p w14:paraId="57519D7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145"/>
      </w:tr>
      <w:tr w:rsidR="00D42B42" w:rsidRPr="00D42B42" w14:paraId="672F4EC1" w14:textId="77777777" w:rsidTr="00D42B42">
        <w:tc>
          <w:tcPr>
            <w:tcW w:w="450" w:type="dxa"/>
          </w:tcPr>
          <w:p w14:paraId="66A20F3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46" w:name="BKM_5D0E28BA_C4F3_41df_A12E_AABF2C15CD18"/>
          </w:p>
        </w:tc>
        <w:tc>
          <w:tcPr>
            <w:tcW w:w="2790" w:type="dxa"/>
            <w:gridSpan w:val="2"/>
            <w:hideMark/>
          </w:tcPr>
          <w:p w14:paraId="722DE47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Datum einde geldig (beeindiging)</w:t>
            </w:r>
            <w:r w:rsidRPr="00D42B42">
              <w:rPr>
                <w:rFonts w:ascii="Arial" w:hAnsi="Arial" w:cs="Arial"/>
                <w:color w:val="000000"/>
                <w:sz w:val="20"/>
                <w:szCs w:val="20"/>
                <w:lang w:val="en-AU"/>
              </w:rPr>
              <w:fldChar w:fldCharType="end"/>
            </w:r>
          </w:p>
        </w:tc>
        <w:tc>
          <w:tcPr>
            <w:tcW w:w="4230" w:type="dxa"/>
            <w:hideMark/>
          </w:tcPr>
          <w:p w14:paraId="65A30B1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datum van beeindiging van de MAATSCHAPPELIJKE ACTIVITEIT</w:t>
            </w:r>
            <w:r w:rsidRPr="00D42B42">
              <w:rPr>
                <w:rFonts w:ascii="Arial" w:hAnsi="Arial" w:cs="Arial"/>
                <w:color w:val="000000"/>
                <w:sz w:val="20"/>
                <w:szCs w:val="20"/>
                <w:lang w:val="en-AU"/>
              </w:rPr>
              <w:fldChar w:fldCharType="end"/>
            </w:r>
          </w:p>
        </w:tc>
        <w:tc>
          <w:tcPr>
            <w:tcW w:w="1080" w:type="dxa"/>
            <w:hideMark/>
          </w:tcPr>
          <w:p w14:paraId="3AEC50A3" w14:textId="3F6045BE" w:rsidR="00D42B42" w:rsidRPr="002F3B97" w:rsidRDefault="002F3B97" w:rsidP="00D42B42">
            <w:pPr>
              <w:widowControl w:val="0"/>
              <w:shd w:val="clear" w:color="auto" w:fill="FFFFFF"/>
              <w:autoSpaceDE w:val="0"/>
              <w:autoSpaceDN w:val="0"/>
              <w:adjustRightInd w:val="0"/>
              <w:spacing w:line="256" w:lineRule="auto"/>
              <w:contextualSpacing w:val="0"/>
              <w:rPr>
                <w:rFonts w:asciiTheme="minorHAnsi" w:hAnsiTheme="minorHAnsi" w:cs="Calibri"/>
                <w:color w:val="000000"/>
                <w:sz w:val="20"/>
                <w:szCs w:val="20"/>
                <w:u w:val="single"/>
              </w:rPr>
            </w:pPr>
            <w:r w:rsidRPr="002F3B97">
              <w:rPr>
                <w:rFonts w:asciiTheme="minorHAnsi" w:hAnsiTheme="minorHAnsi" w:cs="Arial"/>
                <w:color w:val="FF0000"/>
                <w:sz w:val="20"/>
                <w:szCs w:val="20"/>
                <w:u w:val="single"/>
                <w:lang w:val="en-AU"/>
              </w:rPr>
              <w:t>DatumMogelijkOnvolledig</w:t>
            </w:r>
          </w:p>
        </w:tc>
        <w:tc>
          <w:tcPr>
            <w:tcW w:w="810" w:type="dxa"/>
            <w:hideMark/>
          </w:tcPr>
          <w:p w14:paraId="16DE3F4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146"/>
      </w:tr>
      <w:tr w:rsidR="00D42B42" w:rsidRPr="00D42B42" w14:paraId="29A182EF" w14:textId="77777777" w:rsidTr="00D42B42">
        <w:tc>
          <w:tcPr>
            <w:tcW w:w="450" w:type="dxa"/>
          </w:tcPr>
          <w:p w14:paraId="1CED1D8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47" w:name="BKM_C28D0A42_1369_465e_BBF6_65D4B737C168"/>
          </w:p>
        </w:tc>
        <w:tc>
          <w:tcPr>
            <w:tcW w:w="2790" w:type="dxa"/>
            <w:gridSpan w:val="2"/>
            <w:hideMark/>
          </w:tcPr>
          <w:p w14:paraId="4F928E9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Indicatie economisch actief</w:t>
            </w:r>
            <w:r w:rsidRPr="00D42B42">
              <w:rPr>
                <w:rFonts w:ascii="Arial" w:hAnsi="Arial" w:cs="Arial"/>
                <w:color w:val="000000"/>
                <w:sz w:val="20"/>
                <w:szCs w:val="20"/>
                <w:lang w:val="en-AU"/>
              </w:rPr>
              <w:fldChar w:fldCharType="end"/>
            </w:r>
          </w:p>
        </w:tc>
        <w:tc>
          <w:tcPr>
            <w:tcW w:w="4230" w:type="dxa"/>
            <w:hideMark/>
          </w:tcPr>
          <w:p w14:paraId="4475532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Aanduiding of de maatschappelijke activiteit zich als onderneming manifesteert.</w:t>
            </w:r>
            <w:r w:rsidRPr="00D42B42">
              <w:rPr>
                <w:rFonts w:ascii="Arial" w:hAnsi="Arial" w:cs="Arial"/>
                <w:color w:val="000000"/>
                <w:sz w:val="20"/>
                <w:szCs w:val="20"/>
                <w:lang w:val="en-AU"/>
              </w:rPr>
              <w:fldChar w:fldCharType="end"/>
            </w:r>
          </w:p>
        </w:tc>
        <w:tc>
          <w:tcPr>
            <w:tcW w:w="1080" w:type="dxa"/>
            <w:hideMark/>
          </w:tcPr>
          <w:p w14:paraId="6403FB9F" w14:textId="680B2ACE" w:rsidR="00D42B42" w:rsidRPr="00FF54AF" w:rsidRDefault="00FF54AF" w:rsidP="00D42B42">
            <w:pPr>
              <w:widowControl w:val="0"/>
              <w:shd w:val="clear" w:color="auto" w:fill="FFFFFF"/>
              <w:autoSpaceDE w:val="0"/>
              <w:autoSpaceDN w:val="0"/>
              <w:adjustRightInd w:val="0"/>
              <w:spacing w:line="256" w:lineRule="auto"/>
              <w:contextualSpacing w:val="0"/>
              <w:rPr>
                <w:rFonts w:ascii="Calibri" w:hAnsi="Calibri" w:cs="Calibri"/>
                <w:color w:val="FF0000"/>
                <w:sz w:val="20"/>
                <w:szCs w:val="20"/>
                <w:u w:val="single"/>
              </w:rPr>
            </w:pPr>
            <w:r w:rsidRPr="00FF54AF">
              <w:rPr>
                <w:rFonts w:ascii="Arial" w:hAnsi="Arial" w:cs="Arial"/>
                <w:color w:val="FF0000"/>
                <w:sz w:val="20"/>
                <w:szCs w:val="20"/>
                <w:u w:val="single"/>
                <w:lang w:val="en-AU"/>
              </w:rPr>
              <w:t>boolean</w:t>
            </w:r>
          </w:p>
        </w:tc>
        <w:tc>
          <w:tcPr>
            <w:tcW w:w="810" w:type="dxa"/>
            <w:hideMark/>
          </w:tcPr>
          <w:p w14:paraId="07D8F7A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147"/>
      </w:tr>
    </w:tbl>
    <w:p w14:paraId="3428C651"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723212A1" w14:textId="77777777" w:rsidTr="00D42B42">
        <w:tc>
          <w:tcPr>
            <w:tcW w:w="9360" w:type="dxa"/>
            <w:gridSpan w:val="3"/>
            <w:hideMark/>
          </w:tcPr>
          <w:p w14:paraId="1B4CF3C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125B23B3" w14:textId="77777777" w:rsidTr="00D42B42">
        <w:tc>
          <w:tcPr>
            <w:tcW w:w="450" w:type="dxa"/>
          </w:tcPr>
          <w:p w14:paraId="0601A0C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0782AB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3AEB852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785FE82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D42B42" w14:paraId="35D2381A" w14:textId="77777777" w:rsidTr="00D42B42">
        <w:tc>
          <w:tcPr>
            <w:tcW w:w="450" w:type="dxa"/>
          </w:tcPr>
          <w:p w14:paraId="4D754E9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2854B20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543F633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betreft uitoefening van activiteiten door</w:t>
            </w:r>
            <w:r w:rsidRPr="00D42B42">
              <w:rPr>
                <w:rFonts w:ascii="Arial" w:hAnsi="Arial" w:cs="Arial"/>
                <w:color w:val="000000"/>
                <w:sz w:val="20"/>
                <w:szCs w:val="20"/>
                <w:lang w:val="en-AU"/>
              </w:rPr>
              <w:fldChar w:fldCharType="end"/>
            </w:r>
          </w:p>
          <w:p w14:paraId="1ECEA5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MAATSCHAPPELIJKE ACTIVITEIT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78AA3C2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 xml:space="preserve">De MAATSCHAPPELIJKE ACTIVITEIT die activiteiten uitoefent voor een VESTIGING </w:t>
            </w:r>
            <w:r w:rsidRPr="00D42B42">
              <w:rPr>
                <w:rFonts w:ascii="Arial" w:hAnsi="Arial" w:cs="Arial"/>
                <w:color w:val="000000"/>
                <w:sz w:val="20"/>
                <w:szCs w:val="20"/>
                <w:lang w:val="en-AU"/>
              </w:rPr>
              <w:fldChar w:fldCharType="end"/>
            </w:r>
          </w:p>
        </w:tc>
      </w:tr>
      <w:tr w:rsidR="00D42B42" w:rsidRPr="00D42B42" w14:paraId="1187B177" w14:textId="77777777" w:rsidTr="00D42B42">
        <w:trPr>
          <w:trHeight w:hRule="exact" w:val="128"/>
        </w:trPr>
        <w:tc>
          <w:tcPr>
            <w:tcW w:w="450" w:type="dxa"/>
          </w:tcPr>
          <w:p w14:paraId="5CBEFD3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2604CA3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20CDC83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813C1F6" w14:textId="77777777" w:rsidTr="00D42B42">
        <w:tc>
          <w:tcPr>
            <w:tcW w:w="450" w:type="dxa"/>
          </w:tcPr>
          <w:p w14:paraId="1DAFEBE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00F92C26"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MAATSCHAPPELIJKE ACTIVITEIT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721F689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heeft als eigenaar</w:t>
            </w:r>
            <w:r w:rsidRPr="00D42B42">
              <w:rPr>
                <w:rFonts w:ascii="Arial" w:hAnsi="Arial" w:cs="Arial"/>
                <w:color w:val="000000"/>
                <w:sz w:val="20"/>
                <w:szCs w:val="20"/>
                <w:lang w:val="en-AU"/>
              </w:rPr>
              <w:fldChar w:fldCharType="end"/>
            </w:r>
          </w:p>
          <w:p w14:paraId="39FD8C2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4EF6AB3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PERSOON dioor wie de MAATSCHAPPELIJKE ACTIVITEIT wordt uitgeoefend.</w:t>
            </w:r>
            <w:r w:rsidRPr="00D42B42">
              <w:rPr>
                <w:rFonts w:ascii="Arial" w:hAnsi="Arial" w:cs="Arial"/>
                <w:color w:val="000000"/>
                <w:sz w:val="20"/>
                <w:szCs w:val="20"/>
                <w:lang w:val="en-AU"/>
              </w:rPr>
              <w:fldChar w:fldCharType="end"/>
            </w:r>
          </w:p>
        </w:tc>
      </w:tr>
      <w:tr w:rsidR="00D42B42" w:rsidRPr="00D42B42" w14:paraId="5B0CD25E" w14:textId="77777777" w:rsidTr="00D42B42">
        <w:trPr>
          <w:trHeight w:hRule="exact" w:val="128"/>
        </w:trPr>
        <w:tc>
          <w:tcPr>
            <w:tcW w:w="450" w:type="dxa"/>
          </w:tcPr>
          <w:p w14:paraId="5904D7C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29D7C0B8"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5509263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FB6C160" w14:textId="77777777" w:rsidTr="00D42B42">
        <w:tc>
          <w:tcPr>
            <w:tcW w:w="450" w:type="dxa"/>
          </w:tcPr>
          <w:p w14:paraId="15EF42A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16DDE19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5923D8D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hoofdvestiging van</w:t>
            </w:r>
            <w:r w:rsidRPr="00D42B42">
              <w:rPr>
                <w:rFonts w:ascii="Arial" w:hAnsi="Arial" w:cs="Arial"/>
                <w:color w:val="000000"/>
                <w:sz w:val="20"/>
                <w:szCs w:val="20"/>
                <w:lang w:val="en-AU"/>
              </w:rPr>
              <w:fldChar w:fldCharType="end"/>
            </w:r>
          </w:p>
          <w:p w14:paraId="4F425D1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MAATSCHAPPELIJKE ACTIVITEIT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3FF9080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door de MAATSCHAPPELIJKE ACTIVITEIT aangemerkte VESTIGING als hoofdvestiging.</w:t>
            </w:r>
            <w:r w:rsidRPr="00D42B42">
              <w:rPr>
                <w:rFonts w:ascii="Arial" w:hAnsi="Arial" w:cs="Arial"/>
                <w:color w:val="000000"/>
                <w:sz w:val="20"/>
                <w:szCs w:val="20"/>
                <w:lang w:val="en-AU"/>
              </w:rPr>
              <w:fldChar w:fldCharType="end"/>
            </w:r>
          </w:p>
        </w:tc>
      </w:tr>
      <w:tr w:rsidR="00D42B42" w:rsidRPr="00D42B42" w14:paraId="7E93845B" w14:textId="77777777" w:rsidTr="00D42B42">
        <w:trPr>
          <w:trHeight w:hRule="exact" w:val="128"/>
        </w:trPr>
        <w:tc>
          <w:tcPr>
            <w:tcW w:w="450" w:type="dxa"/>
          </w:tcPr>
          <w:p w14:paraId="312553D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000F5D3E"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6878D51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7C499CF4" w14:textId="77777777" w:rsidR="00D42B42" w:rsidRPr="00D54C45"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7AF3A114" w14:textId="77777777" w:rsidTr="00D42B42">
        <w:tc>
          <w:tcPr>
            <w:tcW w:w="9360" w:type="dxa"/>
            <w:hideMark/>
          </w:tcPr>
          <w:p w14:paraId="2F172D4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2730171E"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u w:val="single"/>
              </w:rPr>
            </w:pPr>
            <w:r w:rsidRPr="00D42B42">
              <w:rPr>
                <w:rFonts w:ascii="Calibri" w:hAnsi="Calibri" w:cs="Calibri"/>
                <w:color w:val="FF0000"/>
                <w:sz w:val="22"/>
                <w:szCs w:val="22"/>
                <w:u w:val="single"/>
              </w:rPr>
              <w:t>De maatschappelijke activiteit is het totaal van alle activiteiten uitgeoefend door een natuurlijk persoon of een niet-natuurlijk persoon. Een maatschappelijke activiteit kan ook als onderneming voorkomen.</w:t>
            </w:r>
          </w:p>
        </w:tc>
      </w:tr>
    </w:tbl>
    <w:p w14:paraId="24232B38" w14:textId="4FE2DC6B" w:rsidR="00450E3F" w:rsidRDefault="00450E3F" w:rsidP="00450E3F">
      <w:pPr>
        <w:pStyle w:val="Kop2"/>
        <w:numPr>
          <w:ilvl w:val="0"/>
          <w:numId w:val="0"/>
        </w:numPr>
        <w:ind w:left="851"/>
        <w:rPr>
          <w:rFonts w:ascii="Arial" w:hAnsi="Arial" w:cs="Arial"/>
          <w:color w:val="0000B0"/>
          <w:sz w:val="30"/>
          <w:szCs w:val="30"/>
          <w:lang w:val="en-AU"/>
        </w:rPr>
      </w:pPr>
      <w:bookmarkStart w:id="148" w:name="BKM_9F4E12E4_B228_4931_AC83_1B1F60958A89"/>
      <w:bookmarkEnd w:id="148"/>
    </w:p>
    <w:p w14:paraId="7EFA43B1" w14:textId="77777777" w:rsidR="00450E3F" w:rsidRDefault="00450E3F" w:rsidP="00450E3F">
      <w:pPr>
        <w:rPr>
          <w:rFonts w:eastAsia="Calibri"/>
          <w:lang w:val="en-AU" w:eastAsia="en-US"/>
        </w:rPr>
      </w:pPr>
      <w:r>
        <w:rPr>
          <w:lang w:val="en-AU"/>
        </w:rPr>
        <w:br w:type="page"/>
      </w:r>
    </w:p>
    <w:p w14:paraId="6F776B88" w14:textId="3F477269" w:rsidR="00D42B42" w:rsidRPr="00D42B42" w:rsidRDefault="00D42B42" w:rsidP="00AC1209">
      <w:pPr>
        <w:pStyle w:val="Kop2"/>
        <w:rPr>
          <w:rFonts w:ascii="Arial" w:hAnsi="Arial" w:cs="Arial"/>
          <w:sz w:val="30"/>
          <w:szCs w:val="30"/>
        </w:rPr>
      </w:pPr>
      <w:r w:rsidRPr="00D42B42">
        <w:rPr>
          <w:rFonts w:ascii="Arial" w:hAnsi="Arial" w:cs="Arial"/>
          <w:color w:val="0000B0"/>
          <w:sz w:val="30"/>
          <w:szCs w:val="30"/>
          <w:lang w:val="en-AU"/>
        </w:rPr>
        <w:lastRenderedPageBreak/>
        <w:fldChar w:fldCharType="begin" w:fldLock="1"/>
      </w:r>
      <w:r w:rsidRPr="00D42B42">
        <w:rPr>
          <w:rFonts w:ascii="Arial" w:hAnsi="Arial" w:cs="Arial"/>
          <w:sz w:val="20"/>
          <w:szCs w:val="20"/>
          <w:lang w:val="en-AU"/>
        </w:rPr>
        <w:instrText xml:space="preserve">MERGEFIELD </w:instrText>
      </w:r>
      <w:r w:rsidRPr="00D42B42">
        <w:instrText>Element.Stereotype</w:instrText>
      </w:r>
      <w:r w:rsidRPr="00D42B42">
        <w:rPr>
          <w:rFonts w:ascii="Arial" w:hAnsi="Arial" w:cs="Arial"/>
          <w:color w:val="0000B0"/>
          <w:sz w:val="30"/>
          <w:szCs w:val="30"/>
          <w:lang w:val="en-AU"/>
        </w:rPr>
        <w:fldChar w:fldCharType="separate"/>
      </w:r>
      <w:r w:rsidRPr="00D42B42">
        <w:t>«Objecttype»</w:t>
      </w:r>
      <w:r w:rsidRPr="00D42B42">
        <w:rPr>
          <w:rFonts w:ascii="Arial" w:hAnsi="Arial" w:cs="Arial"/>
          <w:color w:val="0000B0"/>
          <w:sz w:val="30"/>
          <w:szCs w:val="30"/>
          <w:lang w:val="en-AU"/>
        </w:rPr>
        <w:fldChar w:fldCharType="end"/>
      </w:r>
      <w:r w:rsidRPr="00D42B42">
        <w:t xml:space="preserve"> </w:t>
      </w:r>
      <w:r w:rsidRPr="00D42B42">
        <w:rPr>
          <w:rFonts w:ascii="Arial" w:hAnsi="Arial" w:cs="Arial"/>
          <w:color w:val="0000B0"/>
          <w:sz w:val="30"/>
          <w:szCs w:val="30"/>
          <w:lang w:val="en-AU"/>
        </w:rPr>
        <w:fldChar w:fldCharType="begin" w:fldLock="1"/>
      </w:r>
      <w:r w:rsidRPr="00D42B42">
        <w:instrText>MERGEFIELD Element.Name</w:instrText>
      </w:r>
      <w:r w:rsidRPr="00D42B42">
        <w:rPr>
          <w:rFonts w:ascii="Arial" w:hAnsi="Arial" w:cs="Arial"/>
          <w:color w:val="0000B0"/>
          <w:sz w:val="30"/>
          <w:szCs w:val="30"/>
          <w:lang w:val="en-AU"/>
        </w:rPr>
        <w:fldChar w:fldCharType="separate"/>
      </w:r>
      <w:r w:rsidRPr="00D42B42">
        <w:t>NATUURLIJK PERSOON</w:t>
      </w:r>
      <w:r w:rsidRPr="00D42B42">
        <w:rPr>
          <w:rFonts w:ascii="Arial" w:hAnsi="Arial" w:cs="Arial"/>
          <w:color w:val="0000B0"/>
          <w:sz w:val="30"/>
          <w:szCs w:val="30"/>
          <w:lang w:val="en-AU"/>
        </w:rPr>
        <w:fldChar w:fldCharType="end"/>
      </w:r>
      <w:r w:rsidR="006B7C56">
        <w:rPr>
          <w:rFonts w:ascii="Arial" w:hAnsi="Arial" w:cs="Arial"/>
          <w:color w:val="0000B0"/>
          <w:sz w:val="30"/>
          <w:szCs w:val="30"/>
          <w:lang w:val="en-AU"/>
        </w:rPr>
        <w:t xml:space="preserve"> </w:t>
      </w:r>
    </w:p>
    <w:tbl>
      <w:tblPr>
        <w:tblW w:w="9360" w:type="dxa"/>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1892E5E2" w14:textId="77777777" w:rsidTr="00BD4527">
        <w:trPr>
          <w:trHeight w:val="271"/>
        </w:trPr>
        <w:tc>
          <w:tcPr>
            <w:tcW w:w="2340" w:type="dxa"/>
            <w:gridSpan w:val="2"/>
            <w:hideMark/>
          </w:tcPr>
          <w:p w14:paraId="5365369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6CEB43B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NATUURLIJK PERSOON</w:t>
            </w:r>
            <w:r w:rsidRPr="00D42B42">
              <w:rPr>
                <w:rFonts w:ascii="Arial" w:hAnsi="Arial" w:cs="Arial"/>
                <w:color w:val="000000"/>
                <w:sz w:val="20"/>
                <w:szCs w:val="20"/>
                <w:lang w:val="en-AU"/>
              </w:rPr>
              <w:fldChar w:fldCharType="end"/>
            </w:r>
          </w:p>
        </w:tc>
      </w:tr>
      <w:tr w:rsidR="00D42B42" w:rsidRPr="00D42B42" w14:paraId="14AD2756" w14:textId="77777777" w:rsidTr="00BD4527">
        <w:trPr>
          <w:trHeight w:hRule="exact" w:val="128"/>
        </w:trPr>
        <w:tc>
          <w:tcPr>
            <w:tcW w:w="2340" w:type="dxa"/>
            <w:gridSpan w:val="2"/>
          </w:tcPr>
          <w:p w14:paraId="5689CD5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F9866D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22DD471" w14:textId="77777777" w:rsidTr="00BD4527">
        <w:tc>
          <w:tcPr>
            <w:tcW w:w="2340" w:type="dxa"/>
            <w:gridSpan w:val="2"/>
            <w:hideMark/>
          </w:tcPr>
          <w:p w14:paraId="51CAC5C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6B11BA8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NPS</w:t>
            </w:r>
            <w:r w:rsidRPr="00D42B42">
              <w:rPr>
                <w:rFonts w:ascii="Arial" w:hAnsi="Arial" w:cs="Arial"/>
                <w:color w:val="000000"/>
                <w:sz w:val="20"/>
                <w:szCs w:val="20"/>
                <w:lang w:val="en-AU"/>
              </w:rPr>
              <w:fldChar w:fldCharType="end"/>
            </w:r>
          </w:p>
        </w:tc>
      </w:tr>
      <w:tr w:rsidR="00D42B42" w:rsidRPr="00D42B42" w14:paraId="133CF331" w14:textId="77777777" w:rsidTr="00BD4527">
        <w:trPr>
          <w:trHeight w:hRule="exact" w:val="128"/>
        </w:trPr>
        <w:tc>
          <w:tcPr>
            <w:tcW w:w="2340" w:type="dxa"/>
            <w:gridSpan w:val="2"/>
          </w:tcPr>
          <w:p w14:paraId="533BAF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3BDCB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EF89521" w14:textId="77777777" w:rsidTr="00BD4527">
        <w:tc>
          <w:tcPr>
            <w:tcW w:w="2340" w:type="dxa"/>
            <w:gridSpan w:val="2"/>
            <w:hideMark/>
          </w:tcPr>
          <w:p w14:paraId="244A4BC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51492A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Door KING toegevoegd objecttype, ontleend aan het GFO BG.</w:t>
            </w:r>
          </w:p>
        </w:tc>
      </w:tr>
      <w:tr w:rsidR="00D42B42" w:rsidRPr="00D42B42" w14:paraId="631A67BE" w14:textId="77777777" w:rsidTr="00BD4527">
        <w:trPr>
          <w:trHeight w:hRule="exact" w:val="128"/>
        </w:trPr>
        <w:tc>
          <w:tcPr>
            <w:tcW w:w="2340" w:type="dxa"/>
            <w:gridSpan w:val="2"/>
          </w:tcPr>
          <w:p w14:paraId="217E0D5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BD2DAA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8F22A08" w14:textId="77777777" w:rsidTr="00BD4527">
        <w:trPr>
          <w:trHeight w:val="230"/>
        </w:trPr>
        <w:tc>
          <w:tcPr>
            <w:tcW w:w="2340" w:type="dxa"/>
            <w:gridSpan w:val="2"/>
            <w:hideMark/>
          </w:tcPr>
          <w:p w14:paraId="070ADD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46E562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 xml:space="preserve">Een </w:t>
            </w:r>
            <w:r w:rsidRPr="00D42B42">
              <w:rPr>
                <w:rFonts w:ascii="Calibri" w:hAnsi="Calibri" w:cs="Calibri"/>
                <w:color w:val="FF0000"/>
                <w:sz w:val="22"/>
                <w:szCs w:val="22"/>
                <w:u w:val="single"/>
              </w:rPr>
              <w:t>PERSOON</w:t>
            </w:r>
            <w:r w:rsidRPr="00D42B42">
              <w:rPr>
                <w:rFonts w:ascii="Calibri" w:hAnsi="Calibri" w:cs="Calibri"/>
                <w:color w:val="0F0F0F"/>
                <w:sz w:val="22"/>
                <w:szCs w:val="22"/>
              </w:rPr>
              <w:t xml:space="preserve"> zijnde een mens.</w:t>
            </w:r>
            <w:r w:rsidRPr="00D42B42">
              <w:rPr>
                <w:rFonts w:ascii="Arial" w:hAnsi="Arial" w:cs="Arial"/>
                <w:color w:val="000000"/>
                <w:sz w:val="20"/>
                <w:szCs w:val="20"/>
                <w:lang w:val="en-AU"/>
              </w:rPr>
              <w:fldChar w:fldCharType="end"/>
            </w:r>
          </w:p>
        </w:tc>
      </w:tr>
      <w:tr w:rsidR="00D42B42" w:rsidRPr="00D42B42" w14:paraId="5850D6EF" w14:textId="77777777" w:rsidTr="00BD4527">
        <w:trPr>
          <w:trHeight w:hRule="exact" w:val="68"/>
        </w:trPr>
        <w:tc>
          <w:tcPr>
            <w:tcW w:w="2340" w:type="dxa"/>
            <w:gridSpan w:val="2"/>
          </w:tcPr>
          <w:p w14:paraId="2D436E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F01EF9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AB03EB2" w14:textId="77777777" w:rsidTr="00BD4527">
        <w:trPr>
          <w:trHeight w:val="271"/>
        </w:trPr>
        <w:tc>
          <w:tcPr>
            <w:tcW w:w="2340" w:type="dxa"/>
            <w:gridSpan w:val="2"/>
            <w:hideMark/>
          </w:tcPr>
          <w:p w14:paraId="3052645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63DF5AE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04E489D1" w14:textId="77777777" w:rsidTr="00BD4527">
        <w:trPr>
          <w:trHeight w:hRule="exact" w:val="128"/>
        </w:trPr>
        <w:tc>
          <w:tcPr>
            <w:tcW w:w="2340" w:type="dxa"/>
            <w:gridSpan w:val="2"/>
          </w:tcPr>
          <w:p w14:paraId="2661EB2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15875C1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E3BF710" w14:textId="77777777" w:rsidTr="00BD4527">
        <w:tc>
          <w:tcPr>
            <w:tcW w:w="2340" w:type="dxa"/>
            <w:gridSpan w:val="2"/>
            <w:hideMark/>
          </w:tcPr>
          <w:p w14:paraId="4E87D7E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4C720BD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6A9F0598" w14:textId="77777777" w:rsidTr="00BD4527">
        <w:trPr>
          <w:trHeight w:hRule="exact" w:val="128"/>
        </w:trPr>
        <w:tc>
          <w:tcPr>
            <w:tcW w:w="2340" w:type="dxa"/>
            <w:gridSpan w:val="2"/>
          </w:tcPr>
          <w:p w14:paraId="6D820C1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1176C3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FA4DB16" w14:textId="77777777" w:rsidTr="00BD4527">
        <w:tc>
          <w:tcPr>
            <w:tcW w:w="2340" w:type="dxa"/>
            <w:gridSpan w:val="2"/>
            <w:hideMark/>
          </w:tcPr>
          <w:p w14:paraId="71A677F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1A5590E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Zie SUBJECT</w:t>
            </w:r>
          </w:p>
        </w:tc>
      </w:tr>
      <w:tr w:rsidR="00D42B42" w:rsidRPr="00D42B42" w14:paraId="004386B5" w14:textId="77777777" w:rsidTr="00BD4527">
        <w:trPr>
          <w:trHeight w:hRule="exact" w:val="128"/>
        </w:trPr>
        <w:tc>
          <w:tcPr>
            <w:tcW w:w="2340" w:type="dxa"/>
            <w:gridSpan w:val="2"/>
          </w:tcPr>
          <w:p w14:paraId="5275CDC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C6455F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4FEBE06D" w14:textId="77777777" w:rsidTr="00BD4527">
        <w:tc>
          <w:tcPr>
            <w:tcW w:w="2340" w:type="dxa"/>
            <w:gridSpan w:val="2"/>
            <w:hideMark/>
          </w:tcPr>
          <w:p w14:paraId="39937F4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tcPr>
          <w:p w14:paraId="6A86C97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DC547FD" w14:textId="77777777" w:rsidTr="00BD4527">
        <w:trPr>
          <w:trHeight w:hRule="exact" w:val="128"/>
        </w:trPr>
        <w:tc>
          <w:tcPr>
            <w:tcW w:w="2340" w:type="dxa"/>
            <w:gridSpan w:val="2"/>
          </w:tcPr>
          <w:p w14:paraId="270D9BA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019184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17F7951" w14:textId="77777777" w:rsidTr="00BD4527">
        <w:trPr>
          <w:trHeight w:hRule="exact" w:val="256"/>
        </w:trPr>
        <w:tc>
          <w:tcPr>
            <w:tcW w:w="2340" w:type="dxa"/>
            <w:gridSpan w:val="2"/>
            <w:hideMark/>
          </w:tcPr>
          <w:p w14:paraId="446799D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tcPr>
          <w:p w14:paraId="55859A5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64FADC7" w14:textId="77777777" w:rsidTr="00BD4527">
        <w:trPr>
          <w:trHeight w:hRule="exact" w:val="256"/>
        </w:trPr>
        <w:tc>
          <w:tcPr>
            <w:tcW w:w="2340" w:type="dxa"/>
            <w:gridSpan w:val="2"/>
          </w:tcPr>
          <w:p w14:paraId="125DCD4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397EC4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F62B95D" w14:textId="77777777" w:rsidTr="00BD4527">
        <w:tc>
          <w:tcPr>
            <w:tcW w:w="2340" w:type="dxa"/>
            <w:gridSpan w:val="2"/>
            <w:hideMark/>
          </w:tcPr>
          <w:p w14:paraId="19CA8EE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0AD95A1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705A46" w14:paraId="12A73950" w14:textId="77777777" w:rsidTr="00BD4527">
        <w:tc>
          <w:tcPr>
            <w:tcW w:w="450" w:type="dxa"/>
          </w:tcPr>
          <w:p w14:paraId="196E12C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i/>
                <w:iCs/>
                <w:sz w:val="22"/>
                <w:szCs w:val="22"/>
              </w:rPr>
            </w:pPr>
            <w:bookmarkStart w:id="149" w:name="BKM_A4B50421_E428_4def_96B7_3639F0BA8F33"/>
          </w:p>
        </w:tc>
        <w:tc>
          <w:tcPr>
            <w:tcW w:w="2790" w:type="dxa"/>
            <w:gridSpan w:val="2"/>
            <w:hideMark/>
          </w:tcPr>
          <w:p w14:paraId="2ED34F02"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i/>
                <w:iCs/>
                <w:sz w:val="22"/>
                <w:szCs w:val="22"/>
              </w:rPr>
              <w:t>Attribuutnaam</w:t>
            </w:r>
          </w:p>
        </w:tc>
        <w:tc>
          <w:tcPr>
            <w:tcW w:w="4230" w:type="dxa"/>
            <w:hideMark/>
          </w:tcPr>
          <w:p w14:paraId="7B8ADD1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i/>
                <w:iCs/>
                <w:sz w:val="22"/>
                <w:szCs w:val="22"/>
              </w:rPr>
              <w:t>Definitie</w:t>
            </w:r>
          </w:p>
        </w:tc>
        <w:tc>
          <w:tcPr>
            <w:tcW w:w="1080" w:type="dxa"/>
            <w:hideMark/>
          </w:tcPr>
          <w:p w14:paraId="19507B4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i/>
                <w:iCs/>
                <w:sz w:val="22"/>
                <w:szCs w:val="22"/>
              </w:rPr>
              <w:t>Formaat</w:t>
            </w:r>
          </w:p>
        </w:tc>
        <w:tc>
          <w:tcPr>
            <w:tcW w:w="810" w:type="dxa"/>
            <w:hideMark/>
          </w:tcPr>
          <w:p w14:paraId="3F95DDA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i/>
                <w:iCs/>
                <w:sz w:val="22"/>
                <w:szCs w:val="22"/>
              </w:rPr>
            </w:pPr>
            <w:r w:rsidRPr="00705A46">
              <w:rPr>
                <w:rFonts w:ascii="Calibri" w:hAnsi="Calibri" w:cs="Calibri"/>
                <w:i/>
                <w:iCs/>
                <w:sz w:val="22"/>
                <w:szCs w:val="22"/>
              </w:rPr>
              <w:t>Kardi-</w:t>
            </w:r>
          </w:p>
          <w:p w14:paraId="73655CD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i/>
                <w:iCs/>
                <w:sz w:val="22"/>
                <w:szCs w:val="22"/>
              </w:rPr>
              <w:t>naliteit</w:t>
            </w:r>
          </w:p>
        </w:tc>
      </w:tr>
      <w:tr w:rsidR="00D42B42" w:rsidRPr="00705A46" w14:paraId="7F0EF070" w14:textId="77777777" w:rsidTr="00BD4527">
        <w:tc>
          <w:tcPr>
            <w:tcW w:w="450" w:type="dxa"/>
          </w:tcPr>
          <w:p w14:paraId="338C12B9"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bookmarkStart w:id="150" w:name="BKM_F361C95F_53F8_4625_9D3D_030CD1EA48BA"/>
            <w:bookmarkEnd w:id="149"/>
          </w:p>
        </w:tc>
        <w:tc>
          <w:tcPr>
            <w:tcW w:w="2790" w:type="dxa"/>
            <w:gridSpan w:val="2"/>
            <w:hideMark/>
          </w:tcPr>
          <w:p w14:paraId="1FB701A0"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Academische titel</w:t>
            </w:r>
            <w:r w:rsidRPr="00705A46">
              <w:rPr>
                <w:rFonts w:ascii="Arial" w:hAnsi="Arial" w:cs="Arial"/>
                <w:sz w:val="20"/>
                <w:szCs w:val="20"/>
                <w:lang w:val="en-AU"/>
              </w:rPr>
              <w:fldChar w:fldCharType="end"/>
            </w:r>
          </w:p>
        </w:tc>
        <w:tc>
          <w:tcPr>
            <w:tcW w:w="4230" w:type="dxa"/>
            <w:hideMark/>
          </w:tcPr>
          <w:p w14:paraId="4AC6165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De ACADEMISCHE TITELs van een NATUURLIJK PERSOON.</w:t>
            </w:r>
            <w:r w:rsidRPr="00705A46">
              <w:rPr>
                <w:rFonts w:ascii="Arial" w:hAnsi="Arial" w:cs="Arial"/>
                <w:sz w:val="20"/>
                <w:szCs w:val="20"/>
                <w:lang w:val="en-AU"/>
              </w:rPr>
              <w:fldChar w:fldCharType="end"/>
            </w:r>
          </w:p>
        </w:tc>
        <w:tc>
          <w:tcPr>
            <w:tcW w:w="1080" w:type="dxa"/>
            <w:hideMark/>
          </w:tcPr>
          <w:p w14:paraId="2C54D351"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0"/>
                <w:szCs w:val="20"/>
              </w:rPr>
              <w:instrText>Att.Type</w:instrText>
            </w:r>
            <w:r w:rsidRPr="00705A46">
              <w:rPr>
                <w:rFonts w:ascii="Arial" w:hAnsi="Arial" w:cs="Arial"/>
                <w:sz w:val="20"/>
                <w:szCs w:val="20"/>
                <w:lang w:val="en-AU"/>
              </w:rPr>
              <w:fldChar w:fldCharType="separate"/>
            </w:r>
            <w:r w:rsidRPr="00705A46">
              <w:rPr>
                <w:rFonts w:ascii="Calibri" w:hAnsi="Calibri" w:cs="Calibri"/>
                <w:sz w:val="20"/>
                <w:szCs w:val="20"/>
              </w:rPr>
              <w:t>ACADEMISCHE TITEL</w:t>
            </w:r>
            <w:r w:rsidRPr="00705A46">
              <w:rPr>
                <w:rFonts w:ascii="Arial" w:hAnsi="Arial" w:cs="Arial"/>
                <w:sz w:val="20"/>
                <w:szCs w:val="20"/>
                <w:lang w:val="en-AU"/>
              </w:rPr>
              <w:fldChar w:fldCharType="end"/>
            </w:r>
          </w:p>
        </w:tc>
        <w:tc>
          <w:tcPr>
            <w:tcW w:w="810" w:type="dxa"/>
            <w:hideMark/>
          </w:tcPr>
          <w:p w14:paraId="4D3B829F"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w:t>
            </w:r>
            <w:r w:rsidRPr="00705A46">
              <w:rPr>
                <w:rFonts w:ascii="Arial" w:hAnsi="Arial" w:cs="Arial"/>
                <w:sz w:val="20"/>
                <w:szCs w:val="20"/>
                <w:lang w:val="en-AU"/>
              </w:rPr>
              <w:fldChar w:fldCharType="end"/>
            </w:r>
          </w:p>
        </w:tc>
        <w:bookmarkEnd w:id="150"/>
      </w:tr>
      <w:tr w:rsidR="00D42B42" w:rsidRPr="00D42B42" w14:paraId="7A53A8B6" w14:textId="77777777" w:rsidTr="00BD4527">
        <w:tc>
          <w:tcPr>
            <w:tcW w:w="450" w:type="dxa"/>
          </w:tcPr>
          <w:p w14:paraId="7B2B01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51" w:name="BKM_F29526BB_3DEC_44f4_A715_9E5F9D4B2100"/>
          </w:p>
        </w:tc>
        <w:tc>
          <w:tcPr>
            <w:tcW w:w="2790" w:type="dxa"/>
            <w:gridSpan w:val="2"/>
            <w:hideMark/>
          </w:tcPr>
          <w:p w14:paraId="3BDFE5E3"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Geslachtsaanduiding</w:t>
            </w:r>
            <w:r w:rsidRPr="00705A46">
              <w:rPr>
                <w:rFonts w:ascii="Arial" w:hAnsi="Arial" w:cs="Arial"/>
                <w:sz w:val="20"/>
                <w:szCs w:val="20"/>
                <w:lang w:val="en-AU"/>
              </w:rPr>
              <w:fldChar w:fldCharType="end"/>
            </w:r>
          </w:p>
        </w:tc>
        <w:tc>
          <w:tcPr>
            <w:tcW w:w="4230" w:type="dxa"/>
            <w:hideMark/>
          </w:tcPr>
          <w:p w14:paraId="1783099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Een aanduiding die aangeeft dat de ingeschrevene een man of een vrouw is, of dat het geslacht (nog) onbekend is.</w:t>
            </w:r>
            <w:r w:rsidRPr="00705A46">
              <w:rPr>
                <w:rFonts w:ascii="Arial" w:hAnsi="Arial" w:cs="Arial"/>
                <w:sz w:val="20"/>
                <w:szCs w:val="20"/>
                <w:lang w:val="en-AU"/>
              </w:rPr>
              <w:fldChar w:fldCharType="end"/>
            </w:r>
          </w:p>
        </w:tc>
        <w:tc>
          <w:tcPr>
            <w:tcW w:w="1080" w:type="dxa"/>
            <w:hideMark/>
          </w:tcPr>
          <w:p w14:paraId="19147ED7" w14:textId="1036CC32" w:rsidR="00D42B42" w:rsidRPr="00E83DB6"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u w:val="single"/>
              </w:rPr>
            </w:pPr>
            <w:r w:rsidRPr="00E83DB6">
              <w:rPr>
                <w:color w:val="FF0000"/>
                <w:sz w:val="22"/>
                <w:szCs w:val="22"/>
                <w:u w:val="single"/>
              </w:rPr>
              <w:fldChar w:fldCharType="begin" w:fldLock="1"/>
            </w:r>
            <w:r w:rsidRPr="00E83DB6">
              <w:rPr>
                <w:color w:val="FF0000"/>
                <w:sz w:val="22"/>
                <w:szCs w:val="22"/>
                <w:u w:val="single"/>
              </w:rPr>
              <w:instrText xml:space="preserve">MERGEFIELD </w:instrText>
            </w:r>
            <w:r w:rsidRPr="00E83DB6">
              <w:rPr>
                <w:rFonts w:ascii="Calibri" w:hAnsi="Calibri" w:cs="Calibri"/>
                <w:color w:val="FF0000"/>
                <w:sz w:val="22"/>
                <w:szCs w:val="22"/>
                <w:u w:val="single"/>
              </w:rPr>
              <w:instrText>Att.Type</w:instrText>
            </w:r>
            <w:r w:rsidRPr="00E83DB6">
              <w:rPr>
                <w:color w:val="FF0000"/>
                <w:sz w:val="22"/>
                <w:szCs w:val="22"/>
                <w:u w:val="single"/>
              </w:rPr>
              <w:fldChar w:fldCharType="separate"/>
            </w:r>
            <w:r w:rsidRPr="00E83DB6">
              <w:rPr>
                <w:rFonts w:ascii="Calibri" w:hAnsi="Calibri" w:cs="Calibri"/>
                <w:color w:val="FF0000"/>
                <w:sz w:val="22"/>
                <w:szCs w:val="22"/>
                <w:u w:val="single"/>
              </w:rPr>
              <w:t>geslacht</w:t>
            </w:r>
            <w:r w:rsidRPr="00E83DB6">
              <w:rPr>
                <w:color w:val="FF0000"/>
                <w:sz w:val="22"/>
                <w:szCs w:val="22"/>
                <w:u w:val="single"/>
              </w:rPr>
              <w:fldChar w:fldCharType="end"/>
            </w:r>
          </w:p>
        </w:tc>
        <w:tc>
          <w:tcPr>
            <w:tcW w:w="810" w:type="dxa"/>
            <w:hideMark/>
          </w:tcPr>
          <w:p w14:paraId="4252B76D"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151"/>
      </w:tr>
      <w:tr w:rsidR="00D42B42" w:rsidRPr="00D42B42" w14:paraId="5FB99133" w14:textId="77777777" w:rsidTr="00BD4527">
        <w:tc>
          <w:tcPr>
            <w:tcW w:w="450" w:type="dxa"/>
          </w:tcPr>
          <w:p w14:paraId="767C3F5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52" w:name="BKM_E623D5B8_EFB8_44b3_99ED_649FE5C753F3"/>
          </w:p>
        </w:tc>
        <w:tc>
          <w:tcPr>
            <w:tcW w:w="2790" w:type="dxa"/>
            <w:gridSpan w:val="2"/>
            <w:hideMark/>
          </w:tcPr>
          <w:p w14:paraId="17968B67" w14:textId="350857AB" w:rsidR="00D42B42" w:rsidRPr="00E83DB6" w:rsidRDefault="00E83DB6"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2"/>
                <w:szCs w:val="22"/>
              </w:rPr>
            </w:pPr>
            <w:r w:rsidRPr="00E83DB6">
              <w:rPr>
                <w:rFonts w:asciiTheme="minorHAnsi" w:hAnsiTheme="minorHAnsi" w:cs="Arial"/>
                <w:color w:val="FF0000"/>
                <w:sz w:val="22"/>
                <w:szCs w:val="22"/>
                <w:lang w:val="en-AU"/>
              </w:rPr>
              <w:t xml:space="preserve">Samengestelde </w:t>
            </w:r>
            <w:r w:rsidRPr="00E83DB6">
              <w:rPr>
                <w:rFonts w:asciiTheme="minorHAnsi" w:hAnsiTheme="minorHAnsi" w:cs="Arial"/>
                <w:sz w:val="22"/>
                <w:szCs w:val="22"/>
                <w:lang w:val="en-AU"/>
              </w:rPr>
              <w:t>n</w:t>
            </w:r>
            <w:r w:rsidR="00D42B42" w:rsidRPr="00E83DB6">
              <w:rPr>
                <w:rFonts w:asciiTheme="minorHAnsi" w:hAnsiTheme="minorHAnsi" w:cs="Arial"/>
                <w:sz w:val="22"/>
                <w:szCs w:val="22"/>
                <w:lang w:val="en-AU"/>
              </w:rPr>
              <w:fldChar w:fldCharType="begin" w:fldLock="1"/>
            </w:r>
            <w:r w:rsidR="00D42B42" w:rsidRPr="00E83DB6">
              <w:rPr>
                <w:rFonts w:asciiTheme="minorHAnsi" w:hAnsiTheme="minorHAnsi" w:cs="Arial"/>
                <w:sz w:val="22"/>
                <w:szCs w:val="22"/>
                <w:lang w:val="en-AU"/>
              </w:rPr>
              <w:instrText xml:space="preserve">MERGEFIELD </w:instrText>
            </w:r>
            <w:r w:rsidR="00D42B42" w:rsidRPr="00E83DB6">
              <w:rPr>
                <w:rFonts w:asciiTheme="minorHAnsi" w:hAnsiTheme="minorHAnsi" w:cs="Calibri"/>
                <w:sz w:val="22"/>
                <w:szCs w:val="22"/>
              </w:rPr>
              <w:instrText>Att.Name</w:instrText>
            </w:r>
            <w:r w:rsidR="00D42B42" w:rsidRPr="00E83DB6">
              <w:rPr>
                <w:rFonts w:asciiTheme="minorHAnsi" w:hAnsiTheme="minorHAnsi" w:cs="Arial"/>
                <w:sz w:val="22"/>
                <w:szCs w:val="22"/>
                <w:lang w:val="en-AU"/>
              </w:rPr>
              <w:fldChar w:fldCharType="separate"/>
            </w:r>
            <w:r w:rsidR="00D42B42" w:rsidRPr="00E83DB6">
              <w:rPr>
                <w:rFonts w:asciiTheme="minorHAnsi" w:hAnsiTheme="minorHAnsi" w:cs="Calibri"/>
                <w:sz w:val="22"/>
                <w:szCs w:val="22"/>
              </w:rPr>
              <w:t>aam</w:t>
            </w:r>
            <w:r w:rsidR="00D42B42" w:rsidRPr="00E83DB6">
              <w:rPr>
                <w:rFonts w:asciiTheme="minorHAnsi" w:hAnsiTheme="minorHAnsi" w:cs="Arial"/>
                <w:sz w:val="22"/>
                <w:szCs w:val="22"/>
                <w:lang w:val="en-AU"/>
              </w:rPr>
              <w:fldChar w:fldCharType="end"/>
            </w:r>
          </w:p>
        </w:tc>
        <w:tc>
          <w:tcPr>
            <w:tcW w:w="4230" w:type="dxa"/>
            <w:hideMark/>
          </w:tcPr>
          <w:p w14:paraId="056EBB13" w14:textId="1C4A04F2" w:rsidR="00D42B42" w:rsidRPr="00705A46" w:rsidRDefault="00E83DB6"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Gegevens over de naam van de NATUURLIJK PERSOON</w:t>
            </w:r>
          </w:p>
        </w:tc>
        <w:tc>
          <w:tcPr>
            <w:tcW w:w="1080" w:type="dxa"/>
            <w:hideMark/>
          </w:tcPr>
          <w:p w14:paraId="040B746A" w14:textId="569A26F1"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AEAAAA"/>
                <w:sz w:val="20"/>
                <w:szCs w:val="20"/>
              </w:rPr>
            </w:pPr>
            <w:r w:rsidRPr="00E83DB6">
              <w:rPr>
                <w:rFonts w:ascii="Arial" w:hAnsi="Arial" w:cs="Arial"/>
                <w:sz w:val="20"/>
                <w:szCs w:val="20"/>
                <w:lang w:val="en-AU"/>
              </w:rPr>
              <w:fldChar w:fldCharType="begin" w:fldLock="1"/>
            </w:r>
            <w:r w:rsidRPr="00E83DB6">
              <w:rPr>
                <w:rFonts w:ascii="Arial" w:hAnsi="Arial" w:cs="Arial"/>
                <w:sz w:val="20"/>
                <w:szCs w:val="20"/>
                <w:lang w:val="en-AU"/>
              </w:rPr>
              <w:instrText xml:space="preserve">MERGEFIELD </w:instrText>
            </w:r>
            <w:r w:rsidRPr="00E83DB6">
              <w:rPr>
                <w:rFonts w:ascii="Calibri" w:hAnsi="Calibri" w:cs="Calibri"/>
                <w:sz w:val="20"/>
                <w:szCs w:val="20"/>
              </w:rPr>
              <w:instrText>Att.Type</w:instrText>
            </w:r>
            <w:r w:rsidRPr="00E83DB6">
              <w:rPr>
                <w:rFonts w:ascii="Arial" w:hAnsi="Arial" w:cs="Arial"/>
                <w:sz w:val="20"/>
                <w:szCs w:val="20"/>
                <w:lang w:val="en-AU"/>
              </w:rPr>
              <w:fldChar w:fldCharType="separate"/>
            </w:r>
            <w:r w:rsidR="00E83DB6" w:rsidRPr="00E83DB6">
              <w:rPr>
                <w:rFonts w:ascii="Calibri" w:hAnsi="Calibri" w:cs="Calibri"/>
                <w:color w:val="FF0000"/>
                <w:sz w:val="22"/>
                <w:szCs w:val="22"/>
                <w:u w:val="single"/>
              </w:rPr>
              <w:t>Samengestelde n</w:t>
            </w:r>
            <w:r w:rsidRPr="00E83DB6">
              <w:rPr>
                <w:rFonts w:ascii="Calibri" w:hAnsi="Calibri" w:cs="Calibri"/>
                <w:sz w:val="20"/>
                <w:szCs w:val="20"/>
              </w:rPr>
              <w:t>aam NATUURLIJK PERSOON</w:t>
            </w:r>
            <w:r w:rsidRPr="00E83DB6">
              <w:rPr>
                <w:rFonts w:ascii="Arial" w:hAnsi="Arial" w:cs="Arial"/>
                <w:sz w:val="20"/>
                <w:szCs w:val="20"/>
                <w:lang w:val="en-AU"/>
              </w:rPr>
              <w:fldChar w:fldCharType="end"/>
            </w:r>
          </w:p>
        </w:tc>
        <w:tc>
          <w:tcPr>
            <w:tcW w:w="810" w:type="dxa"/>
            <w:hideMark/>
          </w:tcPr>
          <w:p w14:paraId="467DB5F0"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152"/>
      </w:tr>
      <w:tr w:rsidR="00E83DB6" w:rsidRPr="00D42B42" w14:paraId="7784E7BE" w14:textId="77777777" w:rsidTr="00BD4527">
        <w:tc>
          <w:tcPr>
            <w:tcW w:w="450" w:type="dxa"/>
          </w:tcPr>
          <w:p w14:paraId="4B251E06" w14:textId="77777777" w:rsidR="00E83DB6" w:rsidRPr="00D42B42"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69FDA1BF" w14:textId="53DE264C" w:rsidR="00E83DB6" w:rsidRPr="00E83DB6"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lang w:val="en-AU"/>
              </w:rPr>
            </w:pPr>
            <w:r>
              <w:rPr>
                <w:rFonts w:ascii="Calibri" w:hAnsi="Calibri"/>
                <w:sz w:val="22"/>
              </w:rPr>
              <w:t xml:space="preserve">- Voornamen  </w:t>
            </w:r>
          </w:p>
        </w:tc>
        <w:tc>
          <w:tcPr>
            <w:tcW w:w="4230" w:type="dxa"/>
          </w:tcPr>
          <w:p w14:paraId="423306DC" w14:textId="0C7007DB" w:rsidR="00E83DB6" w:rsidRPr="00E83DB6"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E83DB6">
              <w:rPr>
                <w:rFonts w:ascii="Calibri" w:hAnsi="Calibri"/>
                <w:color w:val="FF0000"/>
                <w:sz w:val="22"/>
                <w:u w:val="single"/>
              </w:rPr>
              <w:t>De samenvoeging van alle exemplaren van voornaam van een persoon.</w:t>
            </w:r>
          </w:p>
        </w:tc>
        <w:tc>
          <w:tcPr>
            <w:tcW w:w="1080" w:type="dxa"/>
          </w:tcPr>
          <w:p w14:paraId="3A9B0408" w14:textId="40EA12A8" w:rsidR="00E83DB6" w:rsidRPr="00E83DB6"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E83DB6">
              <w:rPr>
                <w:rFonts w:ascii="Calibri" w:hAnsi="Calibri"/>
                <w:color w:val="FF0000"/>
                <w:sz w:val="22"/>
                <w:u w:val="single"/>
              </w:rPr>
              <w:t>AN200</w:t>
            </w:r>
          </w:p>
        </w:tc>
        <w:tc>
          <w:tcPr>
            <w:tcW w:w="810" w:type="dxa"/>
          </w:tcPr>
          <w:p w14:paraId="67F68623" w14:textId="6EDA966A" w:rsidR="00E83DB6" w:rsidRPr="00D42B42" w:rsidRDefault="00E83DB6"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0 - 1</w:t>
            </w:r>
          </w:p>
        </w:tc>
      </w:tr>
      <w:tr w:rsidR="00E83DB6" w:rsidRPr="00D42B42" w14:paraId="129A221E" w14:textId="77777777" w:rsidTr="00BD4527">
        <w:tc>
          <w:tcPr>
            <w:tcW w:w="450" w:type="dxa"/>
          </w:tcPr>
          <w:p w14:paraId="036D9456" w14:textId="77777777" w:rsidR="00E83DB6" w:rsidRPr="00D42B42"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1DE0600A" w14:textId="52C9431D" w:rsidR="00E83DB6" w:rsidRPr="00E83DB6"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lang w:val="en-AU"/>
              </w:rPr>
            </w:pPr>
            <w:r>
              <w:rPr>
                <w:rFonts w:ascii="Calibri" w:hAnsi="Calibri"/>
                <w:sz w:val="22"/>
              </w:rPr>
              <w:t xml:space="preserve">- Voorvoegsel  </w:t>
            </w:r>
          </w:p>
        </w:tc>
        <w:tc>
          <w:tcPr>
            <w:tcW w:w="4230" w:type="dxa"/>
          </w:tcPr>
          <w:p w14:paraId="43D12D55" w14:textId="0E208AE0" w:rsidR="00E83DB6" w:rsidRPr="0086679E"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u w:val="single"/>
              </w:rPr>
            </w:pPr>
            <w:r w:rsidRPr="0086679E">
              <w:rPr>
                <w:rFonts w:ascii="Calibri" w:hAnsi="Calibri"/>
                <w:color w:val="FF0000"/>
                <w:sz w:val="22"/>
                <w:u w:val="single"/>
              </w:rPr>
              <w:t xml:space="preserve">Voorvoegsel behorende bij de stam van de geslachtsnaam. </w:t>
            </w:r>
          </w:p>
        </w:tc>
        <w:tc>
          <w:tcPr>
            <w:tcW w:w="1080" w:type="dxa"/>
          </w:tcPr>
          <w:p w14:paraId="4AC4FD94" w14:textId="117C76F7"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sz w:val="20"/>
                <w:szCs w:val="20"/>
                <w:u w:val="single"/>
                <w:lang w:val="en-AU"/>
              </w:rPr>
            </w:pPr>
            <w:r w:rsidRPr="0086679E">
              <w:rPr>
                <w:rFonts w:ascii="Calibri" w:hAnsi="Calibri"/>
                <w:color w:val="FF0000"/>
                <w:sz w:val="22"/>
                <w:u w:val="single"/>
              </w:rPr>
              <w:t>VOORVOEGSEL</w:t>
            </w:r>
          </w:p>
        </w:tc>
        <w:tc>
          <w:tcPr>
            <w:tcW w:w="810" w:type="dxa"/>
          </w:tcPr>
          <w:p w14:paraId="0240FF98" w14:textId="6EEC8F0F" w:rsidR="00E83DB6" w:rsidRPr="00D42B42" w:rsidRDefault="00E83DB6"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0 - 1</w:t>
            </w:r>
          </w:p>
        </w:tc>
      </w:tr>
      <w:tr w:rsidR="00E83DB6" w:rsidRPr="00D42B42" w14:paraId="61E95A65" w14:textId="77777777" w:rsidTr="00BD4527">
        <w:tc>
          <w:tcPr>
            <w:tcW w:w="450" w:type="dxa"/>
          </w:tcPr>
          <w:p w14:paraId="4DAB89EE" w14:textId="77777777" w:rsidR="00E83DB6" w:rsidRPr="00D42B42"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48D74840" w14:textId="04392E89" w:rsidR="00E83DB6" w:rsidRPr="00E83DB6"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lang w:val="en-AU"/>
              </w:rPr>
            </w:pPr>
            <w:r>
              <w:rPr>
                <w:rFonts w:ascii="Calibri" w:hAnsi="Calibri"/>
                <w:sz w:val="22"/>
              </w:rPr>
              <w:t xml:space="preserve">- Scheidingsteken  </w:t>
            </w:r>
          </w:p>
        </w:tc>
        <w:tc>
          <w:tcPr>
            <w:tcW w:w="4230" w:type="dxa"/>
          </w:tcPr>
          <w:p w14:paraId="05FBA275" w14:textId="20BAE974" w:rsidR="00E83DB6" w:rsidRPr="00E83DB6"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2325F2">
              <w:rPr>
                <w:rFonts w:ascii="Calibri" w:hAnsi="Calibri"/>
                <w:sz w:val="22"/>
              </w:rPr>
              <w:t>Teken dat een eventueel voorvoegsel scheidt van de stam van de geslachtsnaam.</w:t>
            </w:r>
          </w:p>
        </w:tc>
        <w:tc>
          <w:tcPr>
            <w:tcW w:w="1080" w:type="dxa"/>
          </w:tcPr>
          <w:p w14:paraId="219428DD" w14:textId="3D9ADD02" w:rsidR="00E83DB6" w:rsidRPr="00E83DB6" w:rsidRDefault="00E83DB6"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Pr>
                <w:rFonts w:ascii="Calibri" w:hAnsi="Calibri"/>
                <w:sz w:val="22"/>
              </w:rPr>
              <w:t>VOORVOEGSEL</w:t>
            </w:r>
          </w:p>
        </w:tc>
        <w:tc>
          <w:tcPr>
            <w:tcW w:w="810" w:type="dxa"/>
          </w:tcPr>
          <w:p w14:paraId="4BF06F44" w14:textId="791D75B5" w:rsidR="00E83DB6" w:rsidRPr="00D42B42" w:rsidRDefault="00E83DB6"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0 - 1</w:t>
            </w:r>
          </w:p>
        </w:tc>
      </w:tr>
      <w:tr w:rsidR="00E83DB6" w:rsidRPr="00D42B42" w14:paraId="51EF9D2B" w14:textId="77777777" w:rsidTr="00BD4527">
        <w:tc>
          <w:tcPr>
            <w:tcW w:w="450" w:type="dxa"/>
          </w:tcPr>
          <w:p w14:paraId="0B239E03" w14:textId="77777777" w:rsidR="00E83DB6" w:rsidRPr="00D42B42"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707191A8" w14:textId="7A3994BD" w:rsidR="00E83DB6" w:rsidRPr="00E83DB6"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lang w:val="en-AU"/>
              </w:rPr>
            </w:pPr>
            <w:r>
              <w:rPr>
                <w:rFonts w:ascii="Calibri" w:hAnsi="Calibri"/>
                <w:sz w:val="22"/>
              </w:rPr>
              <w:t>- Geslachtsnaam</w:t>
            </w:r>
            <w:r w:rsidRPr="0086679E">
              <w:rPr>
                <w:rFonts w:ascii="Calibri" w:hAnsi="Calibri"/>
                <w:color w:val="FF0000"/>
                <w:sz w:val="22"/>
                <w:u w:val="single"/>
              </w:rPr>
              <w:t xml:space="preserve">stam  </w:t>
            </w:r>
          </w:p>
        </w:tc>
        <w:tc>
          <w:tcPr>
            <w:tcW w:w="4230" w:type="dxa"/>
          </w:tcPr>
          <w:p w14:paraId="4FEDDF8E" w14:textId="0E0C1DC2" w:rsidR="00E83DB6" w:rsidRPr="0086679E"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86679E">
              <w:rPr>
                <w:rFonts w:ascii="Calibri" w:hAnsi="Calibri"/>
                <w:color w:val="FF0000"/>
                <w:sz w:val="22"/>
                <w:u w:val="single"/>
              </w:rPr>
              <w:t>De stam van de geslachtsnaam.</w:t>
            </w:r>
          </w:p>
        </w:tc>
        <w:tc>
          <w:tcPr>
            <w:tcW w:w="1080" w:type="dxa"/>
          </w:tcPr>
          <w:p w14:paraId="73A61849" w14:textId="01DE6223"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AN200</w:t>
            </w:r>
          </w:p>
        </w:tc>
        <w:tc>
          <w:tcPr>
            <w:tcW w:w="810" w:type="dxa"/>
          </w:tcPr>
          <w:p w14:paraId="45FE9038" w14:textId="4B679734" w:rsidR="00E83DB6" w:rsidRPr="00D42B42" w:rsidRDefault="00E83DB6"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lang w:val="en-AU"/>
              </w:rPr>
            </w:pPr>
            <w:r>
              <w:rPr>
                <w:rFonts w:ascii="Calibri" w:hAnsi="Calibri"/>
                <w:sz w:val="22"/>
              </w:rPr>
              <w:t>1 - 1</w:t>
            </w:r>
          </w:p>
        </w:tc>
      </w:tr>
      <w:tr w:rsidR="00E83DB6" w:rsidRPr="00D42B42" w14:paraId="6042991F" w14:textId="77777777" w:rsidTr="00BD4527">
        <w:tc>
          <w:tcPr>
            <w:tcW w:w="450" w:type="dxa"/>
          </w:tcPr>
          <w:p w14:paraId="6470640F" w14:textId="77777777" w:rsidR="00E83DB6" w:rsidRPr="00D42B42"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46BB9107" w14:textId="60209276" w:rsidR="00E83DB6" w:rsidRPr="0086679E"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lang w:val="en-AU"/>
              </w:rPr>
            </w:pPr>
            <w:r w:rsidRPr="0086679E">
              <w:rPr>
                <w:rFonts w:ascii="Calibri" w:hAnsi="Calibri"/>
                <w:color w:val="FF0000"/>
                <w:sz w:val="22"/>
                <w:u w:val="single"/>
              </w:rPr>
              <w:t xml:space="preserve">- Predicaat  </w:t>
            </w:r>
          </w:p>
        </w:tc>
        <w:tc>
          <w:tcPr>
            <w:tcW w:w="4230" w:type="dxa"/>
          </w:tcPr>
          <w:p w14:paraId="24B7A3DE" w14:textId="5C9FB147" w:rsidR="00E83DB6" w:rsidRPr="0086679E"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86679E">
              <w:rPr>
                <w:rFonts w:ascii="Calibri" w:hAnsi="Calibri"/>
                <w:color w:val="FF0000"/>
                <w:sz w:val="22"/>
                <w:u w:val="single"/>
              </w:rPr>
              <w:t>Predicaat dat door de persoon gevoerd mag worden voorafgaand aan de voornaam.</w:t>
            </w:r>
          </w:p>
        </w:tc>
        <w:tc>
          <w:tcPr>
            <w:tcW w:w="1080" w:type="dxa"/>
          </w:tcPr>
          <w:p w14:paraId="34164BD3" w14:textId="7560C6A8"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predicaat</w:t>
            </w:r>
          </w:p>
        </w:tc>
        <w:tc>
          <w:tcPr>
            <w:tcW w:w="810" w:type="dxa"/>
          </w:tcPr>
          <w:p w14:paraId="56679EC4" w14:textId="1CB22161"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0 - 1</w:t>
            </w:r>
          </w:p>
        </w:tc>
      </w:tr>
      <w:tr w:rsidR="00E83DB6" w:rsidRPr="00D42B42" w14:paraId="4A2F0ED8" w14:textId="77777777" w:rsidTr="00BD4527">
        <w:tc>
          <w:tcPr>
            <w:tcW w:w="450" w:type="dxa"/>
          </w:tcPr>
          <w:p w14:paraId="27BFB73B" w14:textId="77777777" w:rsidR="00E83DB6" w:rsidRPr="00D42B42"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00E50983" w14:textId="78B753F0" w:rsidR="00E83DB6" w:rsidRPr="0086679E"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lang w:val="en-AU"/>
              </w:rPr>
            </w:pPr>
            <w:r w:rsidRPr="0086679E">
              <w:rPr>
                <w:rFonts w:ascii="Calibri" w:hAnsi="Calibri"/>
                <w:color w:val="FF0000"/>
                <w:sz w:val="22"/>
                <w:u w:val="single"/>
              </w:rPr>
              <w:t xml:space="preserve">- Adellijke titel  </w:t>
            </w:r>
          </w:p>
        </w:tc>
        <w:tc>
          <w:tcPr>
            <w:tcW w:w="4230" w:type="dxa"/>
          </w:tcPr>
          <w:p w14:paraId="6DAA871B" w14:textId="2C1C05E4" w:rsidR="00E83DB6" w:rsidRPr="0086679E"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86679E">
              <w:rPr>
                <w:rFonts w:ascii="Calibri" w:hAnsi="Calibri"/>
                <w:color w:val="FF0000"/>
                <w:sz w:val="22"/>
                <w:u w:val="single"/>
              </w:rPr>
              <w:t>Adellijke titel die door de persoon gevoerd mag worden voorafgaand aan de geslachtsnaam.</w:t>
            </w:r>
          </w:p>
        </w:tc>
        <w:tc>
          <w:tcPr>
            <w:tcW w:w="1080" w:type="dxa"/>
          </w:tcPr>
          <w:p w14:paraId="420E1092" w14:textId="4A1ABE4A"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adelijke titel</w:t>
            </w:r>
          </w:p>
        </w:tc>
        <w:tc>
          <w:tcPr>
            <w:tcW w:w="810" w:type="dxa"/>
          </w:tcPr>
          <w:p w14:paraId="309E7659" w14:textId="7F02FB24"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0 - 1</w:t>
            </w:r>
          </w:p>
        </w:tc>
      </w:tr>
      <w:tr w:rsidR="00985594" w:rsidRPr="0086679E" w14:paraId="1E1128C7" w14:textId="77777777" w:rsidTr="00BD4527">
        <w:tc>
          <w:tcPr>
            <w:tcW w:w="450" w:type="dxa"/>
          </w:tcPr>
          <w:p w14:paraId="7B339956" w14:textId="77777777" w:rsidR="00E83DB6" w:rsidRPr="0086679E"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p>
        </w:tc>
        <w:tc>
          <w:tcPr>
            <w:tcW w:w="2790" w:type="dxa"/>
            <w:gridSpan w:val="2"/>
          </w:tcPr>
          <w:p w14:paraId="058E802A" w14:textId="30698140" w:rsidR="00E83DB6" w:rsidRPr="0086679E"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lang w:val="en-AU"/>
              </w:rPr>
            </w:pPr>
            <w:r w:rsidRPr="0086679E">
              <w:rPr>
                <w:rFonts w:ascii="Calibri" w:hAnsi="Calibri"/>
                <w:color w:val="FF0000"/>
                <w:sz w:val="22"/>
                <w:u w:val="single"/>
              </w:rPr>
              <w:t xml:space="preserve">- Namenreeks?  </w:t>
            </w:r>
          </w:p>
        </w:tc>
        <w:tc>
          <w:tcPr>
            <w:tcW w:w="4230" w:type="dxa"/>
          </w:tcPr>
          <w:p w14:paraId="46D791C4" w14:textId="4B32A219" w:rsidR="00E83DB6" w:rsidRPr="0086679E" w:rsidRDefault="00E83DB6" w:rsidP="0086679E">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86679E">
              <w:rPr>
                <w:rFonts w:ascii="Calibri" w:hAnsi="Calibri"/>
                <w:color w:val="FF0000"/>
                <w:sz w:val="22"/>
                <w:u w:val="single"/>
              </w:rPr>
              <w:t xml:space="preserve">Indicator die aangeeft dat er sprake is van een namenreeks. </w:t>
            </w:r>
          </w:p>
        </w:tc>
        <w:tc>
          <w:tcPr>
            <w:tcW w:w="1080" w:type="dxa"/>
          </w:tcPr>
          <w:p w14:paraId="56FFE31E" w14:textId="6B10F10C"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Boolean</w:t>
            </w:r>
          </w:p>
        </w:tc>
        <w:tc>
          <w:tcPr>
            <w:tcW w:w="810" w:type="dxa"/>
          </w:tcPr>
          <w:p w14:paraId="31B8EAB6" w14:textId="03FC3766"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1 - 1</w:t>
            </w:r>
          </w:p>
        </w:tc>
      </w:tr>
      <w:tr w:rsidR="00985594" w:rsidRPr="0086679E" w14:paraId="33915DFA" w14:textId="77777777" w:rsidTr="00BD4527">
        <w:tc>
          <w:tcPr>
            <w:tcW w:w="450" w:type="dxa"/>
          </w:tcPr>
          <w:p w14:paraId="40F288EC" w14:textId="77777777" w:rsidR="00E83DB6" w:rsidRPr="0086679E"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p>
        </w:tc>
        <w:tc>
          <w:tcPr>
            <w:tcW w:w="2790" w:type="dxa"/>
            <w:gridSpan w:val="2"/>
          </w:tcPr>
          <w:p w14:paraId="337BAD70" w14:textId="7DE5F607" w:rsidR="00E83DB6" w:rsidRPr="0086679E" w:rsidRDefault="00E83DB6"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2"/>
                <w:szCs w:val="22"/>
                <w:u w:val="single"/>
                <w:lang w:val="en-AU"/>
              </w:rPr>
            </w:pPr>
            <w:r w:rsidRPr="0086679E">
              <w:rPr>
                <w:rFonts w:ascii="Calibri" w:hAnsi="Calibri"/>
                <w:color w:val="FF0000"/>
                <w:sz w:val="22"/>
                <w:u w:val="single"/>
              </w:rPr>
              <w:t xml:space="preserve">- Afgeleid?  </w:t>
            </w:r>
          </w:p>
        </w:tc>
        <w:tc>
          <w:tcPr>
            <w:tcW w:w="4230" w:type="dxa"/>
          </w:tcPr>
          <w:p w14:paraId="2AB96427" w14:textId="7A1C70A9" w:rsidR="00E83DB6" w:rsidRPr="0086679E" w:rsidRDefault="00E83DB6"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86679E">
              <w:rPr>
                <w:rFonts w:ascii="Calibri" w:hAnsi="Calibri"/>
                <w:color w:val="FF0000"/>
                <w:sz w:val="22"/>
                <w:u w:val="single"/>
              </w:rPr>
              <w:t>Indicator die aangeeft dat de samengestelde naam is afgeleid via een vast voorschrift van voornamen en geslachtsnaamcomponenten.</w:t>
            </w:r>
          </w:p>
        </w:tc>
        <w:tc>
          <w:tcPr>
            <w:tcW w:w="1080" w:type="dxa"/>
          </w:tcPr>
          <w:p w14:paraId="2543E411" w14:textId="301B08D8"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Boolean</w:t>
            </w:r>
          </w:p>
        </w:tc>
        <w:tc>
          <w:tcPr>
            <w:tcW w:w="810" w:type="dxa"/>
          </w:tcPr>
          <w:p w14:paraId="389126FC" w14:textId="182F0D47" w:rsidR="00E83DB6" w:rsidRPr="0086679E" w:rsidRDefault="00E83DB6"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86679E">
              <w:rPr>
                <w:rFonts w:ascii="Calibri" w:hAnsi="Calibri"/>
                <w:color w:val="FF0000"/>
                <w:sz w:val="22"/>
                <w:u w:val="single"/>
              </w:rPr>
              <w:t>1 - 1</w:t>
            </w:r>
          </w:p>
        </w:tc>
      </w:tr>
      <w:tr w:rsidR="00985594" w14:paraId="2CD8D914" w14:textId="77777777" w:rsidTr="00BD4527">
        <w:tblPrEx>
          <w:tblLook w:val="0000" w:firstRow="0" w:lastRow="0" w:firstColumn="0" w:lastColumn="0" w:noHBand="0" w:noVBand="0"/>
        </w:tblPrEx>
        <w:tc>
          <w:tcPr>
            <w:tcW w:w="450" w:type="dxa"/>
            <w:tcBorders>
              <w:top w:val="nil"/>
              <w:left w:val="nil"/>
              <w:bottom w:val="nil"/>
              <w:right w:val="nil"/>
            </w:tcBorders>
          </w:tcPr>
          <w:p w14:paraId="10EADA97" w14:textId="77777777" w:rsidR="00985594" w:rsidRDefault="00985594" w:rsidP="00FA5384">
            <w:pPr>
              <w:rPr>
                <w:rFonts w:ascii="Calibri" w:hAnsi="Calibri" w:cs="Calibri"/>
                <w:color w:val="0F0F0F"/>
                <w:sz w:val="22"/>
                <w:szCs w:val="22"/>
              </w:rPr>
            </w:pPr>
          </w:p>
        </w:tc>
        <w:tc>
          <w:tcPr>
            <w:tcW w:w="2790" w:type="dxa"/>
            <w:gridSpan w:val="2"/>
            <w:tcBorders>
              <w:top w:val="nil"/>
              <w:left w:val="nil"/>
              <w:bottom w:val="nil"/>
              <w:right w:val="nil"/>
            </w:tcBorders>
          </w:tcPr>
          <w:p w14:paraId="1CD09F82" w14:textId="77777777" w:rsidR="00985594" w:rsidRDefault="0098559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Naam</w:t>
            </w:r>
            <w:r w:rsidRPr="00985594">
              <w:rPr>
                <w:rFonts w:ascii="Calibri" w:hAnsi="Calibri" w:cs="Calibri"/>
                <w:color w:val="FF0000"/>
                <w:sz w:val="22"/>
                <w:szCs w:val="22"/>
                <w:u w:val="single"/>
              </w:rPr>
              <w:t>gebruik</w:t>
            </w:r>
            <w:r>
              <w:fldChar w:fldCharType="end"/>
            </w:r>
          </w:p>
        </w:tc>
        <w:tc>
          <w:tcPr>
            <w:tcW w:w="4230" w:type="dxa"/>
            <w:tcBorders>
              <w:top w:val="nil"/>
              <w:left w:val="nil"/>
              <w:bottom w:val="nil"/>
              <w:right w:val="nil"/>
            </w:tcBorders>
          </w:tcPr>
          <w:p w14:paraId="0A84111A" w14:textId="160C8E43" w:rsidR="00985594" w:rsidRDefault="00985594" w:rsidP="00FA5384">
            <w:pPr>
              <w:rPr>
                <w:rFonts w:ascii="Calibri" w:hAnsi="Calibri" w:cs="Calibri"/>
                <w:color w:val="0F0F0F"/>
                <w:sz w:val="22"/>
                <w:szCs w:val="22"/>
              </w:rPr>
            </w:pPr>
            <w:r>
              <w:t>De naamgegevens waarmee de persoon heeft aangegeven aangeschreven te willen worden</w:t>
            </w:r>
            <w:r>
              <w:fldChar w:fldCharType="begin" w:fldLock="1"/>
            </w:r>
            <w:r>
              <w:instrText xml:space="preserve">MERGEFIELD </w:instrText>
            </w:r>
            <w:r>
              <w:rPr>
                <w:rFonts w:ascii="Calibri" w:hAnsi="Calibri" w:cs="Calibri"/>
                <w:color w:val="0F0F0F"/>
                <w:sz w:val="22"/>
                <w:szCs w:val="22"/>
              </w:rPr>
              <w:instrText>Att.Notes</w:instrText>
            </w:r>
            <w:r>
              <w:fldChar w:fldCharType="end"/>
            </w:r>
          </w:p>
        </w:tc>
        <w:tc>
          <w:tcPr>
            <w:tcW w:w="1080" w:type="dxa"/>
            <w:tcBorders>
              <w:top w:val="nil"/>
              <w:left w:val="nil"/>
              <w:bottom w:val="nil"/>
              <w:right w:val="nil"/>
            </w:tcBorders>
          </w:tcPr>
          <w:p w14:paraId="0790C1E1" w14:textId="77777777" w:rsidR="00985594" w:rsidRDefault="00985594" w:rsidP="00FA5384">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sidRPr="002921A9">
              <w:rPr>
                <w:rFonts w:ascii="Calibri" w:hAnsi="Calibri" w:cs="Calibri"/>
                <w:color w:val="FF0000"/>
                <w:sz w:val="22"/>
                <w:szCs w:val="22"/>
                <w:u w:val="single"/>
              </w:rPr>
              <w:t xml:space="preserve">Naamgebruik </w:t>
            </w:r>
            <w:r w:rsidRPr="002921A9">
              <w:rPr>
                <w:rFonts w:ascii="Calibri" w:hAnsi="Calibri" w:cs="Calibri"/>
                <w:sz w:val="22"/>
                <w:szCs w:val="22"/>
              </w:rPr>
              <w:t>NATUURLIJK PERSOON</w:t>
            </w:r>
            <w:r>
              <w:fldChar w:fldCharType="end"/>
            </w:r>
          </w:p>
        </w:tc>
        <w:tc>
          <w:tcPr>
            <w:tcW w:w="810" w:type="dxa"/>
            <w:tcBorders>
              <w:top w:val="nil"/>
              <w:left w:val="nil"/>
              <w:bottom w:val="nil"/>
              <w:right w:val="nil"/>
            </w:tcBorders>
          </w:tcPr>
          <w:p w14:paraId="576A8764" w14:textId="77777777" w:rsidR="00985594" w:rsidRDefault="0098559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tr>
      <w:tr w:rsidR="00E61466" w:rsidRPr="00E61466" w14:paraId="7AF0AC34" w14:textId="77777777" w:rsidTr="00BD4527">
        <w:tblPrEx>
          <w:tblLook w:val="0000" w:firstRow="0" w:lastRow="0" w:firstColumn="0" w:lastColumn="0" w:noHBand="0" w:noVBand="0"/>
        </w:tblPrEx>
        <w:tc>
          <w:tcPr>
            <w:tcW w:w="450" w:type="dxa"/>
            <w:tcBorders>
              <w:top w:val="nil"/>
              <w:left w:val="nil"/>
              <w:bottom w:val="nil"/>
              <w:right w:val="nil"/>
            </w:tcBorders>
          </w:tcPr>
          <w:p w14:paraId="72AC012D" w14:textId="77777777" w:rsidR="00985594" w:rsidRPr="00E61466" w:rsidRDefault="00985594"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4BB6182E"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 xml:space="preserve">- Naamgebruik  </w:t>
            </w:r>
          </w:p>
        </w:tc>
        <w:tc>
          <w:tcPr>
            <w:tcW w:w="4230" w:type="dxa"/>
            <w:tcBorders>
              <w:top w:val="nil"/>
              <w:left w:val="nil"/>
              <w:bottom w:val="nil"/>
              <w:right w:val="nil"/>
            </w:tcBorders>
          </w:tcPr>
          <w:p w14:paraId="23CA67B7" w14:textId="1BE01B2C" w:rsidR="00985594" w:rsidRPr="00E61466" w:rsidRDefault="00985594" w:rsidP="002921A9">
            <w:pPr>
              <w:rPr>
                <w:rFonts w:ascii="Calibri" w:hAnsi="Calibri"/>
                <w:color w:val="FF0000"/>
                <w:sz w:val="22"/>
                <w:u w:val="single"/>
              </w:rPr>
            </w:pPr>
            <w:r w:rsidRPr="00E61466">
              <w:rPr>
                <w:rFonts w:ascii="Calibri" w:hAnsi="Calibri"/>
                <w:color w:val="FF0000"/>
                <w:sz w:val="22"/>
                <w:u w:val="single"/>
              </w:rPr>
              <w:t xml:space="preserve">Een aanduiding voor de wijze van aanschrijving van de </w:t>
            </w:r>
            <w:r w:rsidR="002921A9" w:rsidRPr="00E61466">
              <w:rPr>
                <w:rFonts w:ascii="Calibri" w:hAnsi="Calibri"/>
                <w:color w:val="FF0000"/>
                <w:sz w:val="22"/>
                <w:u w:val="single"/>
              </w:rPr>
              <w:t>NATUURLIJKe PERSOON</w:t>
            </w:r>
            <w:r w:rsidRPr="00E61466">
              <w:rPr>
                <w:rFonts w:ascii="Calibri" w:hAnsi="Calibri"/>
                <w:color w:val="FF0000"/>
                <w:sz w:val="22"/>
                <w:u w:val="single"/>
              </w:rPr>
              <w:t>.</w:t>
            </w:r>
          </w:p>
        </w:tc>
        <w:tc>
          <w:tcPr>
            <w:tcW w:w="1080" w:type="dxa"/>
            <w:tcBorders>
              <w:top w:val="nil"/>
              <w:left w:val="nil"/>
              <w:bottom w:val="nil"/>
              <w:right w:val="nil"/>
            </w:tcBorders>
          </w:tcPr>
          <w:p w14:paraId="26F9AA81"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naamgebruik</w:t>
            </w:r>
          </w:p>
        </w:tc>
        <w:tc>
          <w:tcPr>
            <w:tcW w:w="810" w:type="dxa"/>
            <w:tcBorders>
              <w:top w:val="nil"/>
              <w:left w:val="nil"/>
              <w:bottom w:val="nil"/>
              <w:right w:val="nil"/>
            </w:tcBorders>
          </w:tcPr>
          <w:p w14:paraId="530ED43B"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0 - 1</w:t>
            </w:r>
          </w:p>
        </w:tc>
      </w:tr>
      <w:tr w:rsidR="00E61466" w:rsidRPr="00E61466" w14:paraId="1319F10B" w14:textId="77777777" w:rsidTr="00BD4527">
        <w:tblPrEx>
          <w:tblLook w:val="0000" w:firstRow="0" w:lastRow="0" w:firstColumn="0" w:lastColumn="0" w:noHBand="0" w:noVBand="0"/>
        </w:tblPrEx>
        <w:tc>
          <w:tcPr>
            <w:tcW w:w="450" w:type="dxa"/>
            <w:tcBorders>
              <w:top w:val="nil"/>
              <w:left w:val="nil"/>
              <w:bottom w:val="nil"/>
              <w:right w:val="nil"/>
            </w:tcBorders>
          </w:tcPr>
          <w:p w14:paraId="7E0B3FBF" w14:textId="77777777" w:rsidR="00985594" w:rsidRPr="00E61466" w:rsidRDefault="00985594"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10998225"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 xml:space="preserve">- Naamgebruik afgeleid?   </w:t>
            </w:r>
          </w:p>
        </w:tc>
        <w:tc>
          <w:tcPr>
            <w:tcW w:w="4230" w:type="dxa"/>
            <w:tcBorders>
              <w:top w:val="nil"/>
              <w:left w:val="nil"/>
              <w:bottom w:val="nil"/>
              <w:right w:val="nil"/>
            </w:tcBorders>
          </w:tcPr>
          <w:p w14:paraId="6C226D60"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Indicator die aangeeft dat de naam die de persoon wenst te voeren via een vast voorschrift is afgeleid.</w:t>
            </w:r>
          </w:p>
        </w:tc>
        <w:tc>
          <w:tcPr>
            <w:tcW w:w="1080" w:type="dxa"/>
            <w:tcBorders>
              <w:top w:val="nil"/>
              <w:left w:val="nil"/>
              <w:bottom w:val="nil"/>
              <w:right w:val="nil"/>
            </w:tcBorders>
          </w:tcPr>
          <w:p w14:paraId="7FCAF4F5"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Boolean</w:t>
            </w:r>
          </w:p>
        </w:tc>
        <w:tc>
          <w:tcPr>
            <w:tcW w:w="810" w:type="dxa"/>
            <w:tcBorders>
              <w:top w:val="nil"/>
              <w:left w:val="nil"/>
              <w:bottom w:val="nil"/>
              <w:right w:val="nil"/>
            </w:tcBorders>
          </w:tcPr>
          <w:p w14:paraId="2824493A"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1 - 1</w:t>
            </w:r>
          </w:p>
        </w:tc>
      </w:tr>
      <w:tr w:rsidR="00E61466" w:rsidRPr="00E61466" w14:paraId="10F3A65E" w14:textId="77777777" w:rsidTr="00BD4527">
        <w:tblPrEx>
          <w:tblLook w:val="0000" w:firstRow="0" w:lastRow="0" w:firstColumn="0" w:lastColumn="0" w:noHBand="0" w:noVBand="0"/>
        </w:tblPrEx>
        <w:tc>
          <w:tcPr>
            <w:tcW w:w="450" w:type="dxa"/>
            <w:tcBorders>
              <w:top w:val="nil"/>
              <w:left w:val="nil"/>
              <w:bottom w:val="nil"/>
              <w:right w:val="nil"/>
            </w:tcBorders>
          </w:tcPr>
          <w:p w14:paraId="6540E499" w14:textId="77777777" w:rsidR="00985594" w:rsidRPr="00E61466" w:rsidRDefault="00985594"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058EA4DE"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 xml:space="preserve">- Predicaat naamgebruik  </w:t>
            </w:r>
          </w:p>
        </w:tc>
        <w:tc>
          <w:tcPr>
            <w:tcW w:w="4230" w:type="dxa"/>
            <w:tcBorders>
              <w:top w:val="nil"/>
              <w:left w:val="nil"/>
              <w:bottom w:val="nil"/>
              <w:right w:val="nil"/>
            </w:tcBorders>
          </w:tcPr>
          <w:p w14:paraId="4C577F9C"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Het predicaat dat geplaatst wordt voor de voornaam.</w:t>
            </w:r>
          </w:p>
        </w:tc>
        <w:tc>
          <w:tcPr>
            <w:tcW w:w="1080" w:type="dxa"/>
            <w:tcBorders>
              <w:top w:val="nil"/>
              <w:left w:val="nil"/>
              <w:bottom w:val="nil"/>
              <w:right w:val="nil"/>
            </w:tcBorders>
          </w:tcPr>
          <w:p w14:paraId="53C76EE5"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predicaat</w:t>
            </w:r>
          </w:p>
        </w:tc>
        <w:tc>
          <w:tcPr>
            <w:tcW w:w="810" w:type="dxa"/>
            <w:tcBorders>
              <w:top w:val="nil"/>
              <w:left w:val="nil"/>
              <w:bottom w:val="nil"/>
              <w:right w:val="nil"/>
            </w:tcBorders>
          </w:tcPr>
          <w:p w14:paraId="24F61E43"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0 - 1</w:t>
            </w:r>
          </w:p>
        </w:tc>
      </w:tr>
      <w:tr w:rsidR="00985594" w14:paraId="3AA11700" w14:textId="77777777" w:rsidTr="00BD4527">
        <w:tblPrEx>
          <w:tblLook w:val="0000" w:firstRow="0" w:lastRow="0" w:firstColumn="0" w:lastColumn="0" w:noHBand="0" w:noVBand="0"/>
        </w:tblPrEx>
        <w:tc>
          <w:tcPr>
            <w:tcW w:w="450" w:type="dxa"/>
            <w:tcBorders>
              <w:top w:val="nil"/>
              <w:left w:val="nil"/>
              <w:bottom w:val="nil"/>
              <w:right w:val="nil"/>
            </w:tcBorders>
          </w:tcPr>
          <w:p w14:paraId="6E421633" w14:textId="77777777" w:rsidR="00985594" w:rsidRDefault="00985594" w:rsidP="00FA5384">
            <w:pPr>
              <w:rPr>
                <w:rFonts w:ascii="Calibri" w:hAnsi="Calibri" w:cs="Calibri"/>
                <w:color w:val="0F0F0F"/>
                <w:sz w:val="22"/>
                <w:szCs w:val="22"/>
              </w:rPr>
            </w:pPr>
          </w:p>
        </w:tc>
        <w:tc>
          <w:tcPr>
            <w:tcW w:w="2790" w:type="dxa"/>
            <w:gridSpan w:val="2"/>
            <w:tcBorders>
              <w:top w:val="nil"/>
              <w:left w:val="nil"/>
              <w:bottom w:val="nil"/>
              <w:right w:val="nil"/>
            </w:tcBorders>
          </w:tcPr>
          <w:p w14:paraId="785A8940" w14:textId="77777777" w:rsidR="00985594" w:rsidRPr="00945D73" w:rsidRDefault="00985594" w:rsidP="00FA5384">
            <w:pPr>
              <w:rPr>
                <w:rFonts w:ascii="Calibri" w:hAnsi="Calibri"/>
                <w:sz w:val="22"/>
              </w:rPr>
            </w:pPr>
            <w:r>
              <w:rPr>
                <w:rFonts w:ascii="Calibri" w:hAnsi="Calibri"/>
                <w:sz w:val="22"/>
              </w:rPr>
              <w:t xml:space="preserve">- Voornamen </w:t>
            </w:r>
            <w:r w:rsidRPr="002921A9">
              <w:rPr>
                <w:rFonts w:ascii="Calibri" w:hAnsi="Calibri"/>
                <w:color w:val="FF0000"/>
                <w:sz w:val="22"/>
                <w:u w:val="single"/>
              </w:rPr>
              <w:t>naamgebruik</w:t>
            </w:r>
            <w:r>
              <w:rPr>
                <w:rFonts w:ascii="Calibri" w:hAnsi="Calibri"/>
                <w:sz w:val="22"/>
              </w:rPr>
              <w:t xml:space="preserve">  </w:t>
            </w:r>
          </w:p>
        </w:tc>
        <w:tc>
          <w:tcPr>
            <w:tcW w:w="4230" w:type="dxa"/>
            <w:tcBorders>
              <w:top w:val="nil"/>
              <w:left w:val="nil"/>
              <w:bottom w:val="nil"/>
              <w:right w:val="nil"/>
            </w:tcBorders>
          </w:tcPr>
          <w:p w14:paraId="44505DA7" w14:textId="77777777" w:rsidR="00985594" w:rsidRPr="002921A9" w:rsidRDefault="00985594" w:rsidP="00FA5384">
            <w:pPr>
              <w:rPr>
                <w:rFonts w:ascii="Calibri" w:hAnsi="Calibri"/>
                <w:sz w:val="22"/>
                <w:u w:val="single"/>
              </w:rPr>
            </w:pPr>
            <w:r w:rsidRPr="002921A9">
              <w:rPr>
                <w:rFonts w:ascii="Calibri" w:hAnsi="Calibri"/>
                <w:color w:val="FF0000"/>
                <w:sz w:val="22"/>
                <w:u w:val="single"/>
              </w:rPr>
              <w:t xml:space="preserve">Voornamen bij de naam die de persoon wenst te voeren. </w:t>
            </w:r>
          </w:p>
        </w:tc>
        <w:tc>
          <w:tcPr>
            <w:tcW w:w="1080" w:type="dxa"/>
            <w:tcBorders>
              <w:top w:val="nil"/>
              <w:left w:val="nil"/>
              <w:bottom w:val="nil"/>
              <w:right w:val="nil"/>
            </w:tcBorders>
          </w:tcPr>
          <w:p w14:paraId="5A259DD1" w14:textId="77777777" w:rsidR="00985594" w:rsidRPr="00945D73" w:rsidRDefault="00985594" w:rsidP="00FA5384">
            <w:pPr>
              <w:rPr>
                <w:rFonts w:ascii="Calibri" w:hAnsi="Calibri"/>
                <w:sz w:val="22"/>
              </w:rPr>
            </w:pPr>
            <w:r>
              <w:rPr>
                <w:rFonts w:ascii="Calibri" w:hAnsi="Calibri"/>
                <w:sz w:val="22"/>
              </w:rPr>
              <w:t>AN200</w:t>
            </w:r>
          </w:p>
        </w:tc>
        <w:tc>
          <w:tcPr>
            <w:tcW w:w="810" w:type="dxa"/>
            <w:tcBorders>
              <w:top w:val="nil"/>
              <w:left w:val="nil"/>
              <w:bottom w:val="nil"/>
              <w:right w:val="nil"/>
            </w:tcBorders>
          </w:tcPr>
          <w:p w14:paraId="70244612" w14:textId="77777777" w:rsidR="00985594" w:rsidRPr="00945D73" w:rsidRDefault="00985594" w:rsidP="00FA5384">
            <w:pPr>
              <w:rPr>
                <w:rFonts w:ascii="Calibri" w:hAnsi="Calibri"/>
                <w:sz w:val="22"/>
              </w:rPr>
            </w:pPr>
            <w:r>
              <w:rPr>
                <w:rFonts w:ascii="Calibri" w:hAnsi="Calibri"/>
                <w:sz w:val="22"/>
              </w:rPr>
              <w:t>0 - 1</w:t>
            </w:r>
          </w:p>
        </w:tc>
      </w:tr>
      <w:tr w:rsidR="00E61466" w:rsidRPr="00E61466" w14:paraId="7102CA85" w14:textId="77777777" w:rsidTr="00BD4527">
        <w:tblPrEx>
          <w:tblLook w:val="0000" w:firstRow="0" w:lastRow="0" w:firstColumn="0" w:lastColumn="0" w:noHBand="0" w:noVBand="0"/>
        </w:tblPrEx>
        <w:tc>
          <w:tcPr>
            <w:tcW w:w="450" w:type="dxa"/>
            <w:tcBorders>
              <w:top w:val="nil"/>
              <w:left w:val="nil"/>
              <w:bottom w:val="nil"/>
              <w:right w:val="nil"/>
            </w:tcBorders>
          </w:tcPr>
          <w:p w14:paraId="50FC3B95" w14:textId="77777777" w:rsidR="00985594" w:rsidRPr="00E61466" w:rsidRDefault="00985594"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7786A223"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 xml:space="preserve">- Adellijke titel naamgebruik   </w:t>
            </w:r>
          </w:p>
        </w:tc>
        <w:tc>
          <w:tcPr>
            <w:tcW w:w="4230" w:type="dxa"/>
            <w:tcBorders>
              <w:top w:val="nil"/>
              <w:left w:val="nil"/>
              <w:bottom w:val="nil"/>
              <w:right w:val="nil"/>
            </w:tcBorders>
          </w:tcPr>
          <w:p w14:paraId="0306FED9"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De adellijke titel die geplaatst wordt voor de geslachtsnaam.</w:t>
            </w:r>
          </w:p>
        </w:tc>
        <w:tc>
          <w:tcPr>
            <w:tcW w:w="1080" w:type="dxa"/>
            <w:tcBorders>
              <w:top w:val="nil"/>
              <w:left w:val="nil"/>
              <w:bottom w:val="nil"/>
              <w:right w:val="nil"/>
            </w:tcBorders>
          </w:tcPr>
          <w:p w14:paraId="3E6B6E20"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adelijke titel</w:t>
            </w:r>
          </w:p>
        </w:tc>
        <w:tc>
          <w:tcPr>
            <w:tcW w:w="810" w:type="dxa"/>
            <w:tcBorders>
              <w:top w:val="nil"/>
              <w:left w:val="nil"/>
              <w:bottom w:val="nil"/>
              <w:right w:val="nil"/>
            </w:tcBorders>
          </w:tcPr>
          <w:p w14:paraId="3A6C8A4F"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0 - 1</w:t>
            </w:r>
          </w:p>
        </w:tc>
      </w:tr>
      <w:tr w:rsidR="00E61466" w:rsidRPr="00E61466" w14:paraId="2F1AE187" w14:textId="77777777" w:rsidTr="00BD4527">
        <w:tblPrEx>
          <w:tblLook w:val="0000" w:firstRow="0" w:lastRow="0" w:firstColumn="0" w:lastColumn="0" w:noHBand="0" w:noVBand="0"/>
        </w:tblPrEx>
        <w:tc>
          <w:tcPr>
            <w:tcW w:w="450" w:type="dxa"/>
            <w:tcBorders>
              <w:top w:val="nil"/>
              <w:left w:val="nil"/>
              <w:bottom w:val="nil"/>
              <w:right w:val="nil"/>
            </w:tcBorders>
          </w:tcPr>
          <w:p w14:paraId="18814C8B" w14:textId="77777777" w:rsidR="00985594" w:rsidRPr="00E61466" w:rsidRDefault="00985594"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33623EDF"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 xml:space="preserve">- Voorvoegsel naamgebruik  </w:t>
            </w:r>
          </w:p>
        </w:tc>
        <w:tc>
          <w:tcPr>
            <w:tcW w:w="4230" w:type="dxa"/>
            <w:tcBorders>
              <w:top w:val="nil"/>
              <w:left w:val="nil"/>
              <w:bottom w:val="nil"/>
              <w:right w:val="nil"/>
            </w:tcBorders>
          </w:tcPr>
          <w:p w14:paraId="5B12CAB3"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Voorvoegsel bij de naam die de persoon wenst te voeren.</w:t>
            </w:r>
          </w:p>
        </w:tc>
        <w:tc>
          <w:tcPr>
            <w:tcW w:w="1080" w:type="dxa"/>
            <w:tcBorders>
              <w:top w:val="nil"/>
              <w:left w:val="nil"/>
              <w:bottom w:val="nil"/>
              <w:right w:val="nil"/>
            </w:tcBorders>
          </w:tcPr>
          <w:p w14:paraId="7AF71F1F"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VOORVOEGSEL</w:t>
            </w:r>
          </w:p>
        </w:tc>
        <w:tc>
          <w:tcPr>
            <w:tcW w:w="810" w:type="dxa"/>
            <w:tcBorders>
              <w:top w:val="nil"/>
              <w:left w:val="nil"/>
              <w:bottom w:val="nil"/>
              <w:right w:val="nil"/>
            </w:tcBorders>
          </w:tcPr>
          <w:p w14:paraId="7571F041"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0 - 1</w:t>
            </w:r>
          </w:p>
        </w:tc>
      </w:tr>
      <w:tr w:rsidR="00E61466" w:rsidRPr="00E61466" w14:paraId="2F5E3B3C" w14:textId="77777777" w:rsidTr="00BD4527">
        <w:tblPrEx>
          <w:tblLook w:val="0000" w:firstRow="0" w:lastRow="0" w:firstColumn="0" w:lastColumn="0" w:noHBand="0" w:noVBand="0"/>
        </w:tblPrEx>
        <w:tc>
          <w:tcPr>
            <w:tcW w:w="450" w:type="dxa"/>
            <w:tcBorders>
              <w:top w:val="nil"/>
              <w:left w:val="nil"/>
              <w:bottom w:val="nil"/>
              <w:right w:val="nil"/>
            </w:tcBorders>
          </w:tcPr>
          <w:p w14:paraId="354AD1E2" w14:textId="77777777" w:rsidR="00985594" w:rsidRPr="00E61466" w:rsidRDefault="00985594"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12629CC7"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 xml:space="preserve">- Scheidingsteken naamgebruik  </w:t>
            </w:r>
          </w:p>
        </w:tc>
        <w:tc>
          <w:tcPr>
            <w:tcW w:w="4230" w:type="dxa"/>
            <w:tcBorders>
              <w:top w:val="nil"/>
              <w:left w:val="nil"/>
              <w:bottom w:val="nil"/>
              <w:right w:val="nil"/>
            </w:tcBorders>
          </w:tcPr>
          <w:p w14:paraId="6C253151"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 xml:space="preserve">Scheidingsteken waarmee bij de gewenste te voeren naam het voorvoegsel van de persoon gescheiden hoort te worden van de geslachtsnaam. </w:t>
            </w:r>
          </w:p>
        </w:tc>
        <w:tc>
          <w:tcPr>
            <w:tcW w:w="1080" w:type="dxa"/>
            <w:tcBorders>
              <w:top w:val="nil"/>
              <w:left w:val="nil"/>
              <w:bottom w:val="nil"/>
              <w:right w:val="nil"/>
            </w:tcBorders>
          </w:tcPr>
          <w:p w14:paraId="69E1E503"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VOORVOEGSEL</w:t>
            </w:r>
          </w:p>
        </w:tc>
        <w:tc>
          <w:tcPr>
            <w:tcW w:w="810" w:type="dxa"/>
            <w:tcBorders>
              <w:top w:val="nil"/>
              <w:left w:val="nil"/>
              <w:bottom w:val="nil"/>
              <w:right w:val="nil"/>
            </w:tcBorders>
          </w:tcPr>
          <w:p w14:paraId="1A1B9635" w14:textId="77777777" w:rsidR="00985594" w:rsidRPr="00E61466" w:rsidRDefault="00985594" w:rsidP="00FA5384">
            <w:pPr>
              <w:rPr>
                <w:rFonts w:ascii="Calibri" w:hAnsi="Calibri"/>
                <w:color w:val="FF0000"/>
                <w:sz w:val="22"/>
                <w:u w:val="single"/>
              </w:rPr>
            </w:pPr>
            <w:r w:rsidRPr="00E61466">
              <w:rPr>
                <w:rFonts w:ascii="Calibri" w:hAnsi="Calibri"/>
                <w:color w:val="FF0000"/>
                <w:sz w:val="22"/>
                <w:u w:val="single"/>
              </w:rPr>
              <w:t>0 - 1</w:t>
            </w:r>
          </w:p>
        </w:tc>
      </w:tr>
      <w:tr w:rsidR="00985594" w14:paraId="7D2B38E7" w14:textId="77777777" w:rsidTr="00BD4527">
        <w:tblPrEx>
          <w:tblLook w:val="0000" w:firstRow="0" w:lastRow="0" w:firstColumn="0" w:lastColumn="0" w:noHBand="0" w:noVBand="0"/>
        </w:tblPrEx>
        <w:tc>
          <w:tcPr>
            <w:tcW w:w="450" w:type="dxa"/>
            <w:tcBorders>
              <w:top w:val="nil"/>
              <w:left w:val="nil"/>
              <w:bottom w:val="nil"/>
              <w:right w:val="nil"/>
            </w:tcBorders>
          </w:tcPr>
          <w:p w14:paraId="4D132751" w14:textId="77777777" w:rsidR="00985594" w:rsidRDefault="00985594" w:rsidP="00FA5384">
            <w:pPr>
              <w:rPr>
                <w:rFonts w:ascii="Calibri" w:hAnsi="Calibri" w:cs="Calibri"/>
                <w:color w:val="0F0F0F"/>
                <w:sz w:val="22"/>
                <w:szCs w:val="22"/>
              </w:rPr>
            </w:pPr>
          </w:p>
        </w:tc>
        <w:tc>
          <w:tcPr>
            <w:tcW w:w="2790" w:type="dxa"/>
            <w:gridSpan w:val="2"/>
            <w:tcBorders>
              <w:top w:val="nil"/>
              <w:left w:val="nil"/>
              <w:bottom w:val="nil"/>
              <w:right w:val="nil"/>
            </w:tcBorders>
          </w:tcPr>
          <w:p w14:paraId="72D822F1" w14:textId="77777777" w:rsidR="00985594" w:rsidRPr="00945D73" w:rsidRDefault="00985594" w:rsidP="00FA5384">
            <w:pPr>
              <w:rPr>
                <w:rFonts w:ascii="Calibri" w:hAnsi="Calibri"/>
                <w:sz w:val="22"/>
              </w:rPr>
            </w:pPr>
            <w:r>
              <w:rPr>
                <w:rFonts w:ascii="Calibri" w:hAnsi="Calibri"/>
                <w:sz w:val="22"/>
              </w:rPr>
              <w:t>- Geslachtnaam</w:t>
            </w:r>
            <w:r w:rsidRPr="002921A9">
              <w:rPr>
                <w:rFonts w:ascii="Calibri" w:hAnsi="Calibri"/>
                <w:color w:val="FF0000"/>
                <w:sz w:val="22"/>
                <w:u w:val="single"/>
              </w:rPr>
              <w:t xml:space="preserve">stam naamgebruik </w:t>
            </w:r>
            <w:r>
              <w:rPr>
                <w:rFonts w:ascii="Calibri" w:hAnsi="Calibri"/>
                <w:sz w:val="22"/>
              </w:rPr>
              <w:t xml:space="preserve"> </w:t>
            </w:r>
          </w:p>
        </w:tc>
        <w:tc>
          <w:tcPr>
            <w:tcW w:w="4230" w:type="dxa"/>
            <w:tcBorders>
              <w:top w:val="nil"/>
              <w:left w:val="nil"/>
              <w:bottom w:val="nil"/>
              <w:right w:val="nil"/>
            </w:tcBorders>
          </w:tcPr>
          <w:p w14:paraId="68C1738E" w14:textId="77777777" w:rsidR="00985594" w:rsidRPr="002325F2" w:rsidRDefault="00985594" w:rsidP="00FA5384">
            <w:pPr>
              <w:rPr>
                <w:rFonts w:ascii="Calibri" w:hAnsi="Calibri"/>
                <w:sz w:val="22"/>
              </w:rPr>
            </w:pPr>
            <w:r w:rsidRPr="002325F2">
              <w:rPr>
                <w:rFonts w:ascii="Calibri" w:hAnsi="Calibri"/>
                <w:sz w:val="22"/>
              </w:rPr>
              <w:t xml:space="preserve">Geslachtsnaam </w:t>
            </w:r>
            <w:r w:rsidRPr="002921A9">
              <w:rPr>
                <w:rFonts w:ascii="Calibri" w:hAnsi="Calibri"/>
                <w:color w:val="FF0000"/>
                <w:sz w:val="22"/>
                <w:u w:val="single"/>
              </w:rPr>
              <w:t>die de persoon wenst te voeren.</w:t>
            </w:r>
          </w:p>
        </w:tc>
        <w:tc>
          <w:tcPr>
            <w:tcW w:w="1080" w:type="dxa"/>
            <w:tcBorders>
              <w:top w:val="nil"/>
              <w:left w:val="nil"/>
              <w:bottom w:val="nil"/>
              <w:right w:val="nil"/>
            </w:tcBorders>
          </w:tcPr>
          <w:p w14:paraId="607B001A" w14:textId="77777777" w:rsidR="00985594" w:rsidRPr="00945D73" w:rsidRDefault="00985594" w:rsidP="00FA5384">
            <w:pPr>
              <w:rPr>
                <w:rFonts w:ascii="Calibri" w:hAnsi="Calibri"/>
                <w:sz w:val="22"/>
              </w:rPr>
            </w:pPr>
            <w:r>
              <w:rPr>
                <w:rFonts w:ascii="Calibri" w:hAnsi="Calibri"/>
                <w:sz w:val="22"/>
              </w:rPr>
              <w:t>AN200</w:t>
            </w:r>
          </w:p>
        </w:tc>
        <w:tc>
          <w:tcPr>
            <w:tcW w:w="810" w:type="dxa"/>
            <w:tcBorders>
              <w:top w:val="nil"/>
              <w:left w:val="nil"/>
              <w:bottom w:val="nil"/>
              <w:right w:val="nil"/>
            </w:tcBorders>
          </w:tcPr>
          <w:p w14:paraId="69BFC666" w14:textId="77777777" w:rsidR="00985594" w:rsidRPr="00945D73" w:rsidRDefault="00985594" w:rsidP="00FA5384">
            <w:pPr>
              <w:rPr>
                <w:rFonts w:ascii="Calibri" w:hAnsi="Calibri"/>
                <w:sz w:val="22"/>
              </w:rPr>
            </w:pPr>
            <w:r>
              <w:rPr>
                <w:rFonts w:ascii="Calibri" w:hAnsi="Calibri"/>
                <w:sz w:val="22"/>
              </w:rPr>
              <w:t>1 - 1</w:t>
            </w:r>
          </w:p>
        </w:tc>
      </w:tr>
      <w:tr w:rsidR="00985594" w:rsidRPr="00705A46" w14:paraId="69BF79CA" w14:textId="77777777" w:rsidTr="00BD4527">
        <w:tblPrEx>
          <w:tblLook w:val="0000" w:firstRow="0" w:lastRow="0" w:firstColumn="0" w:lastColumn="0" w:noHBand="0" w:noVBand="0"/>
        </w:tblPrEx>
        <w:tc>
          <w:tcPr>
            <w:tcW w:w="450" w:type="dxa"/>
            <w:tcBorders>
              <w:top w:val="nil"/>
              <w:left w:val="nil"/>
              <w:bottom w:val="nil"/>
              <w:right w:val="nil"/>
            </w:tcBorders>
          </w:tcPr>
          <w:p w14:paraId="7E32EDCD" w14:textId="77777777" w:rsidR="00985594" w:rsidRPr="00705A46" w:rsidRDefault="00985594" w:rsidP="00FA5384">
            <w:pPr>
              <w:rPr>
                <w:rFonts w:ascii="Calibri" w:hAnsi="Calibri" w:cs="Calibri"/>
                <w:sz w:val="22"/>
                <w:szCs w:val="22"/>
              </w:rPr>
            </w:pPr>
          </w:p>
        </w:tc>
        <w:tc>
          <w:tcPr>
            <w:tcW w:w="2790" w:type="dxa"/>
            <w:gridSpan w:val="2"/>
            <w:tcBorders>
              <w:top w:val="nil"/>
              <w:left w:val="nil"/>
              <w:bottom w:val="nil"/>
              <w:right w:val="nil"/>
            </w:tcBorders>
          </w:tcPr>
          <w:p w14:paraId="02D9C34B" w14:textId="77777777" w:rsidR="00985594" w:rsidRPr="00705A46" w:rsidRDefault="00985594" w:rsidP="00FA5384">
            <w:pPr>
              <w:rPr>
                <w:rFonts w:ascii="Calibri" w:hAnsi="Calibri"/>
                <w:sz w:val="22"/>
              </w:rPr>
            </w:pPr>
            <w:r w:rsidRPr="00705A46">
              <w:rPr>
                <w:rFonts w:ascii="Calibri" w:hAnsi="Calibri"/>
                <w:sz w:val="22"/>
              </w:rPr>
              <w:t xml:space="preserve">- Aanhef aanschrijving  </w:t>
            </w:r>
          </w:p>
        </w:tc>
        <w:tc>
          <w:tcPr>
            <w:tcW w:w="4230" w:type="dxa"/>
            <w:tcBorders>
              <w:top w:val="nil"/>
              <w:left w:val="nil"/>
              <w:bottom w:val="nil"/>
              <w:right w:val="nil"/>
            </w:tcBorders>
          </w:tcPr>
          <w:p w14:paraId="7725C46C" w14:textId="77777777" w:rsidR="00985594" w:rsidRPr="00705A46" w:rsidRDefault="00985594" w:rsidP="00FA5384">
            <w:pPr>
              <w:rPr>
                <w:rFonts w:ascii="Calibri" w:hAnsi="Calibri"/>
                <w:sz w:val="22"/>
              </w:rPr>
            </w:pPr>
            <w:r w:rsidRPr="00705A46">
              <w:rPr>
                <w:rFonts w:ascii="Calibri" w:hAnsi="Calibri"/>
                <w:sz w:val="22"/>
              </w:rPr>
              <w:t>De aanhef waarmee de persoon aangeschreven wil worden.</w:t>
            </w:r>
          </w:p>
        </w:tc>
        <w:tc>
          <w:tcPr>
            <w:tcW w:w="1080" w:type="dxa"/>
            <w:tcBorders>
              <w:top w:val="nil"/>
              <w:left w:val="nil"/>
              <w:bottom w:val="nil"/>
              <w:right w:val="nil"/>
            </w:tcBorders>
          </w:tcPr>
          <w:p w14:paraId="7EED5B91" w14:textId="77777777" w:rsidR="00985594" w:rsidRPr="00705A46" w:rsidRDefault="00985594" w:rsidP="00FA5384">
            <w:pPr>
              <w:rPr>
                <w:rFonts w:ascii="Calibri" w:hAnsi="Calibri"/>
                <w:sz w:val="22"/>
              </w:rPr>
            </w:pPr>
            <w:r w:rsidRPr="00705A46">
              <w:rPr>
                <w:rFonts w:ascii="Calibri" w:hAnsi="Calibri"/>
                <w:sz w:val="22"/>
              </w:rPr>
              <w:t>AN50</w:t>
            </w:r>
          </w:p>
        </w:tc>
        <w:tc>
          <w:tcPr>
            <w:tcW w:w="810" w:type="dxa"/>
            <w:tcBorders>
              <w:top w:val="nil"/>
              <w:left w:val="nil"/>
              <w:bottom w:val="nil"/>
              <w:right w:val="nil"/>
            </w:tcBorders>
          </w:tcPr>
          <w:p w14:paraId="72DED5DD" w14:textId="77777777" w:rsidR="00985594" w:rsidRPr="00705A46" w:rsidRDefault="00985594" w:rsidP="00FA5384">
            <w:pPr>
              <w:rPr>
                <w:rFonts w:ascii="Calibri" w:hAnsi="Calibri"/>
                <w:sz w:val="22"/>
              </w:rPr>
            </w:pPr>
            <w:r w:rsidRPr="00705A46">
              <w:rPr>
                <w:rFonts w:ascii="Calibri" w:hAnsi="Calibri"/>
                <w:sz w:val="22"/>
              </w:rPr>
              <w:t>1 - 1</w:t>
            </w:r>
          </w:p>
        </w:tc>
      </w:tr>
      <w:tr w:rsidR="00985594" w:rsidRPr="00705A46" w14:paraId="2D4A42B2" w14:textId="77777777" w:rsidTr="00BD4527">
        <w:tblPrEx>
          <w:tblLook w:val="0000" w:firstRow="0" w:lastRow="0" w:firstColumn="0" w:lastColumn="0" w:noHBand="0" w:noVBand="0"/>
        </w:tblPrEx>
        <w:tc>
          <w:tcPr>
            <w:tcW w:w="450" w:type="dxa"/>
            <w:tcBorders>
              <w:top w:val="nil"/>
              <w:left w:val="nil"/>
              <w:bottom w:val="nil"/>
              <w:right w:val="nil"/>
            </w:tcBorders>
          </w:tcPr>
          <w:p w14:paraId="71B039FC" w14:textId="77777777" w:rsidR="00985594" w:rsidRPr="00705A46" w:rsidRDefault="00985594" w:rsidP="00FA5384">
            <w:pPr>
              <w:rPr>
                <w:rFonts w:ascii="Calibri" w:hAnsi="Calibri"/>
                <w:sz w:val="22"/>
              </w:rPr>
            </w:pPr>
          </w:p>
        </w:tc>
        <w:tc>
          <w:tcPr>
            <w:tcW w:w="2790" w:type="dxa"/>
            <w:gridSpan w:val="2"/>
            <w:tcBorders>
              <w:top w:val="nil"/>
              <w:left w:val="nil"/>
              <w:bottom w:val="nil"/>
              <w:right w:val="nil"/>
            </w:tcBorders>
          </w:tcPr>
          <w:p w14:paraId="10AD5F34" w14:textId="77777777" w:rsidR="00985594" w:rsidRPr="00705A46" w:rsidRDefault="00985594" w:rsidP="00FA5384">
            <w:pPr>
              <w:rPr>
                <w:rFonts w:ascii="Calibri" w:hAnsi="Calibri"/>
                <w:sz w:val="22"/>
              </w:rPr>
            </w:pPr>
            <w:r w:rsidRPr="00705A46">
              <w:rPr>
                <w:rFonts w:ascii="Calibri" w:hAnsi="Calibri"/>
                <w:sz w:val="22"/>
              </w:rPr>
              <w:t xml:space="preserve">- Voorletters aanschrijving  </w:t>
            </w:r>
          </w:p>
        </w:tc>
        <w:tc>
          <w:tcPr>
            <w:tcW w:w="4230" w:type="dxa"/>
            <w:tcBorders>
              <w:top w:val="nil"/>
              <w:left w:val="nil"/>
              <w:bottom w:val="nil"/>
              <w:right w:val="nil"/>
            </w:tcBorders>
          </w:tcPr>
          <w:p w14:paraId="6629FB85" w14:textId="77777777" w:rsidR="00985594" w:rsidRPr="00705A46" w:rsidRDefault="00985594" w:rsidP="00FA5384">
            <w:pPr>
              <w:rPr>
                <w:rFonts w:ascii="Calibri" w:hAnsi="Calibri"/>
                <w:sz w:val="22"/>
              </w:rPr>
            </w:pPr>
            <w:r w:rsidRPr="00705A46">
              <w:rPr>
                <w:rFonts w:ascii="Calibri" w:hAnsi="Calibri"/>
                <w:sz w:val="22"/>
              </w:rPr>
              <w:t>De voorletters waarmee een persoon aangeschreven wil worden.</w:t>
            </w:r>
          </w:p>
        </w:tc>
        <w:tc>
          <w:tcPr>
            <w:tcW w:w="1080" w:type="dxa"/>
            <w:tcBorders>
              <w:top w:val="nil"/>
              <w:left w:val="nil"/>
              <w:bottom w:val="nil"/>
              <w:right w:val="nil"/>
            </w:tcBorders>
          </w:tcPr>
          <w:p w14:paraId="73A30EE8" w14:textId="77777777" w:rsidR="00985594" w:rsidRPr="00705A46" w:rsidRDefault="00985594" w:rsidP="00FA5384">
            <w:pPr>
              <w:rPr>
                <w:rFonts w:ascii="Calibri" w:hAnsi="Calibri"/>
                <w:sz w:val="22"/>
              </w:rPr>
            </w:pPr>
            <w:r w:rsidRPr="00705A46">
              <w:rPr>
                <w:rFonts w:ascii="Calibri" w:hAnsi="Calibri"/>
                <w:sz w:val="22"/>
              </w:rPr>
              <w:t>AN20</w:t>
            </w:r>
          </w:p>
        </w:tc>
        <w:tc>
          <w:tcPr>
            <w:tcW w:w="810" w:type="dxa"/>
            <w:tcBorders>
              <w:top w:val="nil"/>
              <w:left w:val="nil"/>
              <w:bottom w:val="nil"/>
              <w:right w:val="nil"/>
            </w:tcBorders>
          </w:tcPr>
          <w:p w14:paraId="517FC235" w14:textId="189F6065" w:rsidR="00985594" w:rsidRPr="00705A46" w:rsidRDefault="002921A9" w:rsidP="00FA5384">
            <w:pPr>
              <w:rPr>
                <w:rFonts w:ascii="Calibri" w:hAnsi="Calibri"/>
                <w:sz w:val="22"/>
              </w:rPr>
            </w:pPr>
            <w:r w:rsidRPr="00705A46">
              <w:rPr>
                <w:rFonts w:ascii="Calibri" w:hAnsi="Calibri"/>
                <w:sz w:val="22"/>
              </w:rPr>
              <w:t xml:space="preserve">0 </w:t>
            </w:r>
            <w:r w:rsidR="00985594" w:rsidRPr="00705A46">
              <w:rPr>
                <w:rFonts w:ascii="Calibri" w:hAnsi="Calibri"/>
                <w:sz w:val="22"/>
              </w:rPr>
              <w:t>- 1</w:t>
            </w:r>
          </w:p>
        </w:tc>
      </w:tr>
      <w:tr w:rsidR="00BD4527" w:rsidRPr="002921A9" w14:paraId="696568F8" w14:textId="77777777" w:rsidTr="00BD4527">
        <w:tblPrEx>
          <w:tblLook w:val="0000" w:firstRow="0" w:lastRow="0" w:firstColumn="0" w:lastColumn="0" w:noHBand="0" w:noVBand="0"/>
        </w:tblPrEx>
        <w:tc>
          <w:tcPr>
            <w:tcW w:w="450" w:type="dxa"/>
            <w:tcBorders>
              <w:top w:val="nil"/>
              <w:left w:val="nil"/>
              <w:bottom w:val="nil"/>
              <w:right w:val="nil"/>
            </w:tcBorders>
          </w:tcPr>
          <w:p w14:paraId="6A368559" w14:textId="77777777" w:rsidR="00BD4527" w:rsidRPr="002921A9" w:rsidRDefault="00BD4527" w:rsidP="00FA5384">
            <w:pPr>
              <w:rPr>
                <w:rFonts w:ascii="Calibri" w:hAnsi="Calibri"/>
                <w:color w:val="BFBFBF" w:themeColor="background1" w:themeShade="BF"/>
                <w:sz w:val="22"/>
              </w:rPr>
            </w:pPr>
          </w:p>
        </w:tc>
        <w:tc>
          <w:tcPr>
            <w:tcW w:w="2790" w:type="dxa"/>
            <w:gridSpan w:val="2"/>
            <w:tcBorders>
              <w:top w:val="nil"/>
              <w:left w:val="nil"/>
              <w:bottom w:val="nil"/>
              <w:right w:val="nil"/>
            </w:tcBorders>
          </w:tcPr>
          <w:p w14:paraId="48A69E78" w14:textId="77777777" w:rsidR="00BD4527" w:rsidRPr="002921A9" w:rsidRDefault="00BD4527" w:rsidP="00FA5384">
            <w:pPr>
              <w:rPr>
                <w:rFonts w:ascii="Calibri" w:hAnsi="Calibri"/>
                <w:color w:val="BFBFBF" w:themeColor="background1" w:themeShade="BF"/>
                <w:sz w:val="22"/>
              </w:rPr>
            </w:pPr>
          </w:p>
        </w:tc>
        <w:tc>
          <w:tcPr>
            <w:tcW w:w="4230" w:type="dxa"/>
            <w:tcBorders>
              <w:top w:val="nil"/>
              <w:left w:val="nil"/>
              <w:bottom w:val="nil"/>
              <w:right w:val="nil"/>
            </w:tcBorders>
          </w:tcPr>
          <w:p w14:paraId="3B1A3417" w14:textId="77777777" w:rsidR="00BD4527" w:rsidRPr="002921A9" w:rsidRDefault="00BD4527" w:rsidP="00FA5384">
            <w:pPr>
              <w:rPr>
                <w:rFonts w:ascii="Calibri" w:hAnsi="Calibri"/>
                <w:color w:val="BFBFBF" w:themeColor="background1" w:themeShade="BF"/>
                <w:sz w:val="22"/>
              </w:rPr>
            </w:pPr>
          </w:p>
        </w:tc>
        <w:tc>
          <w:tcPr>
            <w:tcW w:w="1080" w:type="dxa"/>
            <w:tcBorders>
              <w:top w:val="nil"/>
              <w:left w:val="nil"/>
              <w:bottom w:val="nil"/>
              <w:right w:val="nil"/>
            </w:tcBorders>
          </w:tcPr>
          <w:p w14:paraId="774D2FAB" w14:textId="77777777" w:rsidR="00BD4527" w:rsidRPr="002921A9" w:rsidRDefault="00BD4527" w:rsidP="00FA5384">
            <w:pPr>
              <w:rPr>
                <w:rFonts w:ascii="Calibri" w:hAnsi="Calibri"/>
                <w:color w:val="BFBFBF" w:themeColor="background1" w:themeShade="BF"/>
                <w:sz w:val="22"/>
              </w:rPr>
            </w:pPr>
          </w:p>
        </w:tc>
        <w:tc>
          <w:tcPr>
            <w:tcW w:w="810" w:type="dxa"/>
            <w:tcBorders>
              <w:top w:val="nil"/>
              <w:left w:val="nil"/>
              <w:bottom w:val="nil"/>
              <w:right w:val="nil"/>
            </w:tcBorders>
          </w:tcPr>
          <w:p w14:paraId="672AA0BD" w14:textId="77777777" w:rsidR="00BD4527" w:rsidRPr="002921A9" w:rsidRDefault="00BD4527" w:rsidP="00FA5384">
            <w:pPr>
              <w:rPr>
                <w:rFonts w:ascii="Calibri" w:hAnsi="Calibri"/>
                <w:color w:val="BFBFBF" w:themeColor="background1" w:themeShade="BF"/>
                <w:sz w:val="22"/>
              </w:rPr>
            </w:pPr>
          </w:p>
        </w:tc>
      </w:tr>
      <w:tr w:rsidR="00BD4527" w:rsidRPr="00BD4527" w14:paraId="73C17972" w14:textId="77777777" w:rsidTr="00BD4527">
        <w:tblPrEx>
          <w:tblLook w:val="0000" w:firstRow="0" w:lastRow="0" w:firstColumn="0" w:lastColumn="0" w:noHBand="0" w:noVBand="0"/>
        </w:tblPrEx>
        <w:tc>
          <w:tcPr>
            <w:tcW w:w="450" w:type="dxa"/>
            <w:tcBorders>
              <w:top w:val="nil"/>
              <w:left w:val="nil"/>
              <w:bottom w:val="nil"/>
              <w:right w:val="nil"/>
            </w:tcBorders>
          </w:tcPr>
          <w:p w14:paraId="6A0C2ACE" w14:textId="77777777" w:rsidR="00BD4527" w:rsidRDefault="00BD4527" w:rsidP="00FA5384">
            <w:pPr>
              <w:rPr>
                <w:rFonts w:ascii="Calibri" w:hAnsi="Calibri" w:cs="Calibri"/>
                <w:color w:val="0F0F0F"/>
                <w:sz w:val="22"/>
                <w:szCs w:val="22"/>
              </w:rPr>
            </w:pPr>
            <w:bookmarkStart w:id="153" w:name="BKM_83A6292E_AFD0_4bf6_91EF_05E1645137BB"/>
          </w:p>
        </w:tc>
        <w:tc>
          <w:tcPr>
            <w:tcW w:w="2790" w:type="dxa"/>
            <w:gridSpan w:val="2"/>
            <w:tcBorders>
              <w:top w:val="nil"/>
              <w:left w:val="nil"/>
              <w:bottom w:val="nil"/>
              <w:right w:val="nil"/>
            </w:tcBorders>
          </w:tcPr>
          <w:p w14:paraId="6FD3072F" w14:textId="77777777" w:rsidR="00BD4527" w:rsidRPr="00BD4527" w:rsidRDefault="00BD4527" w:rsidP="00FA5384">
            <w:pPr>
              <w:rPr>
                <w:rFonts w:ascii="Calibri" w:hAnsi="Calibri" w:cs="Calibri"/>
                <w:color w:val="0F0F0F"/>
                <w:sz w:val="22"/>
                <w:szCs w:val="22"/>
              </w:rPr>
            </w:pPr>
            <w:r w:rsidRPr="00BD4527">
              <w:fldChar w:fldCharType="begin" w:fldLock="1"/>
            </w:r>
            <w:r w:rsidRPr="00BD4527">
              <w:instrText xml:space="preserve">MERGEFIELD </w:instrText>
            </w:r>
            <w:r w:rsidRPr="00BD4527">
              <w:rPr>
                <w:rFonts w:ascii="Calibri" w:hAnsi="Calibri" w:cs="Calibri"/>
                <w:color w:val="0F0F0F"/>
                <w:sz w:val="22"/>
                <w:szCs w:val="22"/>
              </w:rPr>
              <w:instrText>Att.Name</w:instrText>
            </w:r>
            <w:r w:rsidRPr="00BD4527">
              <w:fldChar w:fldCharType="separate"/>
            </w:r>
            <w:r w:rsidRPr="00BD4527">
              <w:rPr>
                <w:rFonts w:ascii="Calibri" w:hAnsi="Calibri" w:cs="Calibri"/>
                <w:color w:val="0F0F0F"/>
                <w:sz w:val="22"/>
                <w:szCs w:val="22"/>
              </w:rPr>
              <w:t>Geboorte</w:t>
            </w:r>
            <w:r w:rsidRPr="00BD4527">
              <w:fldChar w:fldCharType="end"/>
            </w:r>
          </w:p>
        </w:tc>
        <w:tc>
          <w:tcPr>
            <w:tcW w:w="4230" w:type="dxa"/>
            <w:tcBorders>
              <w:top w:val="nil"/>
              <w:left w:val="nil"/>
              <w:bottom w:val="nil"/>
              <w:right w:val="nil"/>
            </w:tcBorders>
          </w:tcPr>
          <w:p w14:paraId="0DC79AED" w14:textId="503567B5" w:rsidR="00BD4527" w:rsidRPr="00BD4527" w:rsidRDefault="00BD4527" w:rsidP="00BD4527">
            <w:pPr>
              <w:rPr>
                <w:rFonts w:ascii="Calibri" w:hAnsi="Calibri" w:cs="Calibri"/>
                <w:color w:val="0F0F0F"/>
                <w:sz w:val="22"/>
                <w:szCs w:val="22"/>
              </w:rPr>
            </w:pPr>
            <w:r w:rsidRPr="00BD4527">
              <w:fldChar w:fldCharType="begin" w:fldLock="1"/>
            </w:r>
            <w:r w:rsidRPr="00BD4527">
              <w:instrText xml:space="preserve">MERGEFIELD </w:instrText>
            </w:r>
            <w:r w:rsidRPr="00BD4527">
              <w:rPr>
                <w:rFonts w:ascii="Calibri" w:hAnsi="Calibri" w:cs="Calibri"/>
                <w:color w:val="0F0F0F"/>
                <w:sz w:val="22"/>
                <w:szCs w:val="22"/>
              </w:rPr>
              <w:instrText>Att.Notes</w:instrText>
            </w:r>
            <w:r w:rsidRPr="00BD4527">
              <w:fldChar w:fldCharType="separate"/>
            </w:r>
            <w:r w:rsidRPr="00BD4527">
              <w:rPr>
                <w:rFonts w:ascii="Calibri" w:hAnsi="Calibri" w:cs="Calibri"/>
                <w:color w:val="0F0F0F"/>
                <w:sz w:val="22"/>
                <w:szCs w:val="22"/>
              </w:rPr>
              <w:t xml:space="preserve">Gegevens over de geboorte van de </w:t>
            </w:r>
            <w:r w:rsidRPr="00BD4527">
              <w:rPr>
                <w:rFonts w:ascii="Calibri" w:hAnsi="Calibri"/>
                <w:color w:val="FF0000"/>
                <w:sz w:val="22"/>
                <w:u w:val="single"/>
              </w:rPr>
              <w:t>NATUURLIJK PERSOON</w:t>
            </w:r>
            <w:r w:rsidRPr="00BD4527">
              <w:rPr>
                <w:rFonts w:ascii="Calibri" w:hAnsi="Calibri" w:cs="Calibri"/>
                <w:color w:val="FF0000"/>
                <w:sz w:val="22"/>
                <w:szCs w:val="22"/>
                <w:u w:val="single"/>
              </w:rPr>
              <w:t>.</w:t>
            </w:r>
            <w:r w:rsidRPr="00BD4527">
              <w:fldChar w:fldCharType="end"/>
            </w:r>
          </w:p>
        </w:tc>
        <w:tc>
          <w:tcPr>
            <w:tcW w:w="1080" w:type="dxa"/>
            <w:tcBorders>
              <w:top w:val="nil"/>
              <w:left w:val="nil"/>
              <w:bottom w:val="nil"/>
              <w:right w:val="nil"/>
            </w:tcBorders>
          </w:tcPr>
          <w:p w14:paraId="3D8F2B86" w14:textId="77777777" w:rsidR="00BD4527" w:rsidRPr="00BD4527" w:rsidRDefault="00BD4527" w:rsidP="00FA5384">
            <w:pPr>
              <w:rPr>
                <w:rFonts w:ascii="Calibri" w:hAnsi="Calibri" w:cs="Calibri"/>
              </w:rPr>
            </w:pPr>
            <w:r w:rsidRPr="00BD4527">
              <w:fldChar w:fldCharType="begin" w:fldLock="1"/>
            </w:r>
            <w:r w:rsidRPr="00BD4527">
              <w:instrText xml:space="preserve">MERGEFIELD </w:instrText>
            </w:r>
            <w:r w:rsidRPr="00BD4527">
              <w:rPr>
                <w:rFonts w:ascii="Calibri" w:hAnsi="Calibri" w:cs="Calibri"/>
              </w:rPr>
              <w:instrText>Att.Type</w:instrText>
            </w:r>
            <w:r w:rsidRPr="00BD4527">
              <w:fldChar w:fldCharType="separate"/>
            </w:r>
            <w:r w:rsidRPr="00BD4527">
              <w:rPr>
                <w:rFonts w:ascii="Calibri" w:hAnsi="Calibri" w:cs="Calibri"/>
              </w:rPr>
              <w:t xml:space="preserve">Geboorte </w:t>
            </w:r>
            <w:r w:rsidRPr="00BD4527">
              <w:rPr>
                <w:rFonts w:ascii="Calibri" w:hAnsi="Calibri" w:cs="Calibri"/>
                <w:color w:val="FF0000"/>
                <w:u w:val="single"/>
              </w:rPr>
              <w:t>NATUURLIJK PERSOON</w:t>
            </w:r>
            <w:r w:rsidRPr="00BD4527">
              <w:fldChar w:fldCharType="end"/>
            </w:r>
          </w:p>
        </w:tc>
        <w:tc>
          <w:tcPr>
            <w:tcW w:w="810" w:type="dxa"/>
            <w:tcBorders>
              <w:top w:val="nil"/>
              <w:left w:val="nil"/>
              <w:bottom w:val="nil"/>
              <w:right w:val="nil"/>
            </w:tcBorders>
          </w:tcPr>
          <w:p w14:paraId="38857AB6" w14:textId="411EB03F" w:rsidR="00BD4527" w:rsidRPr="00E8547F" w:rsidRDefault="00E8547F" w:rsidP="00FA5384">
            <w:pPr>
              <w:rPr>
                <w:rFonts w:ascii="Calibri" w:hAnsi="Calibri" w:cs="Calibri"/>
                <w:color w:val="0F0F0F"/>
                <w:sz w:val="22"/>
                <w:szCs w:val="22"/>
                <w:u w:val="single"/>
              </w:rPr>
            </w:pPr>
            <w:r w:rsidRPr="00E8547F">
              <w:rPr>
                <w:color w:val="FF0000"/>
                <w:u w:val="single"/>
              </w:rPr>
              <w:t>0</w:t>
            </w:r>
            <w:r w:rsidR="00BD4527" w:rsidRPr="00E8547F">
              <w:rPr>
                <w:rFonts w:ascii="Calibri" w:hAnsi="Calibri" w:cs="Calibri"/>
                <w:color w:val="FF0000"/>
                <w:sz w:val="22"/>
                <w:szCs w:val="22"/>
                <w:u w:val="single"/>
              </w:rPr>
              <w:t xml:space="preserve"> - </w:t>
            </w:r>
            <w:r w:rsidR="00BD4527" w:rsidRPr="00E8547F">
              <w:rPr>
                <w:rFonts w:ascii="Calibri" w:hAnsi="Calibri" w:cs="Calibri"/>
                <w:color w:val="FF0000"/>
                <w:sz w:val="22"/>
                <w:szCs w:val="22"/>
                <w:u w:val="single"/>
              </w:rPr>
              <w:fldChar w:fldCharType="begin" w:fldLock="1"/>
            </w:r>
            <w:r w:rsidR="00BD4527" w:rsidRPr="00E8547F">
              <w:rPr>
                <w:rFonts w:ascii="Calibri" w:hAnsi="Calibri" w:cs="Calibri"/>
                <w:color w:val="FF0000"/>
                <w:sz w:val="22"/>
                <w:szCs w:val="22"/>
                <w:u w:val="single"/>
              </w:rPr>
              <w:instrText>MERGEFIELD Att.UpperBound</w:instrText>
            </w:r>
            <w:r w:rsidR="00BD4527" w:rsidRPr="00E8547F">
              <w:rPr>
                <w:rFonts w:ascii="Calibri" w:hAnsi="Calibri" w:cs="Calibri"/>
                <w:color w:val="FF0000"/>
                <w:sz w:val="22"/>
                <w:szCs w:val="22"/>
                <w:u w:val="single"/>
              </w:rPr>
              <w:fldChar w:fldCharType="separate"/>
            </w:r>
            <w:r w:rsidR="00BD4527" w:rsidRPr="00E8547F">
              <w:rPr>
                <w:rFonts w:ascii="Calibri" w:hAnsi="Calibri" w:cs="Calibri"/>
                <w:color w:val="FF0000"/>
                <w:sz w:val="22"/>
                <w:szCs w:val="22"/>
                <w:u w:val="single"/>
              </w:rPr>
              <w:t>1</w:t>
            </w:r>
            <w:r w:rsidR="00BD4527" w:rsidRPr="00E8547F">
              <w:rPr>
                <w:rFonts w:ascii="Calibri" w:hAnsi="Calibri" w:cs="Calibri"/>
                <w:color w:val="FF0000"/>
                <w:sz w:val="22"/>
                <w:szCs w:val="22"/>
                <w:u w:val="single"/>
              </w:rPr>
              <w:fldChar w:fldCharType="end"/>
            </w:r>
          </w:p>
        </w:tc>
        <w:bookmarkEnd w:id="153"/>
      </w:tr>
      <w:tr w:rsidR="00BD4527" w:rsidRPr="00BD4527" w14:paraId="2AB5287D" w14:textId="77777777" w:rsidTr="00BD4527">
        <w:tblPrEx>
          <w:tblLook w:val="0000" w:firstRow="0" w:lastRow="0" w:firstColumn="0" w:lastColumn="0" w:noHBand="0" w:noVBand="0"/>
        </w:tblPrEx>
        <w:tc>
          <w:tcPr>
            <w:tcW w:w="450" w:type="dxa"/>
            <w:tcBorders>
              <w:top w:val="nil"/>
              <w:left w:val="nil"/>
              <w:bottom w:val="nil"/>
              <w:right w:val="nil"/>
            </w:tcBorders>
          </w:tcPr>
          <w:p w14:paraId="605D08BE" w14:textId="77777777" w:rsidR="00BD4527" w:rsidRPr="00BD4527" w:rsidRDefault="00BD4527" w:rsidP="00FA5384">
            <w:pPr>
              <w:rPr>
                <w:rFonts w:ascii="Calibri" w:hAnsi="Calibri" w:cs="Calibri"/>
                <w:color w:val="0F0F0F"/>
                <w:sz w:val="22"/>
                <w:szCs w:val="22"/>
              </w:rPr>
            </w:pPr>
          </w:p>
        </w:tc>
        <w:tc>
          <w:tcPr>
            <w:tcW w:w="2790" w:type="dxa"/>
            <w:gridSpan w:val="2"/>
            <w:tcBorders>
              <w:top w:val="nil"/>
              <w:left w:val="nil"/>
              <w:bottom w:val="nil"/>
              <w:right w:val="nil"/>
            </w:tcBorders>
          </w:tcPr>
          <w:p w14:paraId="6C25444D" w14:textId="77777777" w:rsidR="00BD4527" w:rsidRPr="00BD4527" w:rsidRDefault="00BD4527" w:rsidP="00FA5384">
            <w:pPr>
              <w:rPr>
                <w:rFonts w:ascii="Calibri" w:hAnsi="Calibri"/>
                <w:sz w:val="22"/>
              </w:rPr>
            </w:pPr>
            <w:r w:rsidRPr="00BD4527">
              <w:rPr>
                <w:rFonts w:ascii="Calibri" w:hAnsi="Calibri"/>
                <w:sz w:val="22"/>
              </w:rPr>
              <w:t xml:space="preserve">- </w:t>
            </w:r>
            <w:r w:rsidRPr="00BD4527">
              <w:rPr>
                <w:rFonts w:ascii="Calibri" w:hAnsi="Calibri"/>
                <w:color w:val="FF0000"/>
                <w:sz w:val="22"/>
                <w:u w:val="single"/>
              </w:rPr>
              <w:t>Datum geboorte</w:t>
            </w:r>
            <w:r w:rsidRPr="00BD4527">
              <w:rPr>
                <w:rFonts w:ascii="Calibri" w:hAnsi="Calibri"/>
                <w:color w:val="FF0000"/>
                <w:sz w:val="22"/>
              </w:rPr>
              <w:t xml:space="preserve">  </w:t>
            </w:r>
          </w:p>
        </w:tc>
        <w:tc>
          <w:tcPr>
            <w:tcW w:w="4230" w:type="dxa"/>
            <w:tcBorders>
              <w:top w:val="nil"/>
              <w:left w:val="nil"/>
              <w:bottom w:val="nil"/>
              <w:right w:val="nil"/>
            </w:tcBorders>
          </w:tcPr>
          <w:p w14:paraId="6CBA31A9" w14:textId="77777777" w:rsidR="00BD4527" w:rsidRPr="00BD4527" w:rsidRDefault="00BD4527" w:rsidP="00FA5384">
            <w:pPr>
              <w:rPr>
                <w:rFonts w:ascii="Calibri" w:hAnsi="Calibri"/>
                <w:sz w:val="22"/>
              </w:rPr>
            </w:pPr>
            <w:r w:rsidRPr="00BD4527">
              <w:rPr>
                <w:rFonts w:ascii="Calibri" w:hAnsi="Calibri"/>
                <w:sz w:val="22"/>
              </w:rPr>
              <w:t xml:space="preserve">Datum waarop de </w:t>
            </w:r>
            <w:r w:rsidRPr="00BD4527">
              <w:rPr>
                <w:rFonts w:ascii="Calibri" w:hAnsi="Calibri"/>
                <w:color w:val="FF0000"/>
                <w:sz w:val="22"/>
                <w:u w:val="single"/>
              </w:rPr>
              <w:t>NATUURLIJK PERSOON</w:t>
            </w:r>
            <w:r w:rsidRPr="00BD4527">
              <w:rPr>
                <w:rFonts w:ascii="Calibri" w:hAnsi="Calibri"/>
                <w:color w:val="FF0000"/>
                <w:sz w:val="22"/>
              </w:rPr>
              <w:t xml:space="preserve"> </w:t>
            </w:r>
            <w:r w:rsidRPr="00BD4527">
              <w:rPr>
                <w:rFonts w:ascii="Calibri" w:hAnsi="Calibri"/>
                <w:sz w:val="22"/>
              </w:rPr>
              <w:t>geboren is.</w:t>
            </w:r>
          </w:p>
        </w:tc>
        <w:tc>
          <w:tcPr>
            <w:tcW w:w="1080" w:type="dxa"/>
            <w:tcBorders>
              <w:top w:val="nil"/>
              <w:left w:val="nil"/>
              <w:bottom w:val="nil"/>
              <w:right w:val="nil"/>
            </w:tcBorders>
          </w:tcPr>
          <w:p w14:paraId="3E100B9E" w14:textId="716E61AB" w:rsidR="00BD4527" w:rsidRPr="00BD4527" w:rsidRDefault="002B3257" w:rsidP="00FA5384">
            <w:pPr>
              <w:rPr>
                <w:rFonts w:ascii="Calibri" w:hAnsi="Calibri"/>
                <w:sz w:val="22"/>
                <w:u w:val="single"/>
              </w:rPr>
            </w:pPr>
            <w:r>
              <w:rPr>
                <w:rFonts w:ascii="Calibri" w:hAnsi="Calibri"/>
                <w:color w:val="FF0000"/>
                <w:sz w:val="22"/>
                <w:u w:val="single"/>
              </w:rPr>
              <w:t>DatumMogelijkOnbekend</w:t>
            </w:r>
          </w:p>
        </w:tc>
        <w:tc>
          <w:tcPr>
            <w:tcW w:w="810" w:type="dxa"/>
            <w:tcBorders>
              <w:top w:val="nil"/>
              <w:left w:val="nil"/>
              <w:bottom w:val="nil"/>
              <w:right w:val="nil"/>
            </w:tcBorders>
          </w:tcPr>
          <w:p w14:paraId="089A838B" w14:textId="77777777" w:rsidR="00BD4527" w:rsidRPr="00BD4527" w:rsidRDefault="00BD4527" w:rsidP="00FA5384">
            <w:pPr>
              <w:rPr>
                <w:rFonts w:ascii="Calibri" w:hAnsi="Calibri"/>
                <w:sz w:val="22"/>
              </w:rPr>
            </w:pPr>
            <w:r w:rsidRPr="00BD4527">
              <w:rPr>
                <w:rFonts w:ascii="Calibri" w:hAnsi="Calibri"/>
                <w:sz w:val="22"/>
              </w:rPr>
              <w:t>1 - 1</w:t>
            </w:r>
          </w:p>
        </w:tc>
      </w:tr>
      <w:tr w:rsidR="00BD4527" w:rsidRPr="00BD4527" w14:paraId="51C6C59D" w14:textId="77777777" w:rsidTr="00BD4527">
        <w:tblPrEx>
          <w:tblLook w:val="0000" w:firstRow="0" w:lastRow="0" w:firstColumn="0" w:lastColumn="0" w:noHBand="0" w:noVBand="0"/>
        </w:tblPrEx>
        <w:tc>
          <w:tcPr>
            <w:tcW w:w="450" w:type="dxa"/>
            <w:tcBorders>
              <w:top w:val="nil"/>
              <w:left w:val="nil"/>
              <w:bottom w:val="nil"/>
              <w:right w:val="nil"/>
            </w:tcBorders>
          </w:tcPr>
          <w:p w14:paraId="02DF17B5" w14:textId="77777777" w:rsidR="00BD4527" w:rsidRPr="00BD4527" w:rsidRDefault="00BD4527"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439D3B7E" w14:textId="77777777" w:rsidR="00BD4527" w:rsidRPr="00D44CC3" w:rsidRDefault="00BD4527" w:rsidP="00FA5384">
            <w:pPr>
              <w:rPr>
                <w:rFonts w:ascii="Calibri" w:hAnsi="Calibri"/>
                <w:sz w:val="22"/>
                <w:u w:val="single"/>
              </w:rPr>
            </w:pPr>
            <w:r w:rsidRPr="00D44CC3">
              <w:rPr>
                <w:rFonts w:ascii="Calibri" w:hAnsi="Calibri"/>
                <w:sz w:val="22"/>
                <w:u w:val="single"/>
              </w:rPr>
              <w:t xml:space="preserve">- Gemeente geboorte  </w:t>
            </w:r>
          </w:p>
        </w:tc>
        <w:tc>
          <w:tcPr>
            <w:tcW w:w="4230" w:type="dxa"/>
            <w:tcBorders>
              <w:top w:val="nil"/>
              <w:left w:val="nil"/>
              <w:bottom w:val="nil"/>
              <w:right w:val="nil"/>
            </w:tcBorders>
          </w:tcPr>
          <w:p w14:paraId="02002839" w14:textId="77777777" w:rsidR="00BD4527" w:rsidRPr="00D44CC3" w:rsidRDefault="00BD4527" w:rsidP="00FA5384">
            <w:pPr>
              <w:rPr>
                <w:rFonts w:ascii="Calibri" w:hAnsi="Calibri"/>
                <w:sz w:val="22"/>
                <w:u w:val="single"/>
              </w:rPr>
            </w:pPr>
            <w:r w:rsidRPr="00D44CC3">
              <w:rPr>
                <w:rFonts w:ascii="Calibri" w:hAnsi="Calibri"/>
                <w:sz w:val="22"/>
                <w:u w:val="single"/>
              </w:rPr>
              <w:t xml:space="preserve">Gemeente waar de NATUURLIJK PERSOON geboren is. </w:t>
            </w:r>
          </w:p>
        </w:tc>
        <w:tc>
          <w:tcPr>
            <w:tcW w:w="1080" w:type="dxa"/>
            <w:tcBorders>
              <w:top w:val="nil"/>
              <w:left w:val="nil"/>
              <w:bottom w:val="nil"/>
              <w:right w:val="nil"/>
            </w:tcBorders>
          </w:tcPr>
          <w:p w14:paraId="5B13B5D9" w14:textId="77777777" w:rsidR="00BD4527" w:rsidRPr="00D44CC3" w:rsidRDefault="00BD4527" w:rsidP="00FA5384">
            <w:pPr>
              <w:rPr>
                <w:rFonts w:ascii="Calibri" w:hAnsi="Calibri"/>
                <w:sz w:val="22"/>
                <w:u w:val="single"/>
              </w:rPr>
            </w:pPr>
          </w:p>
        </w:tc>
        <w:tc>
          <w:tcPr>
            <w:tcW w:w="810" w:type="dxa"/>
            <w:tcBorders>
              <w:top w:val="nil"/>
              <w:left w:val="nil"/>
              <w:bottom w:val="nil"/>
              <w:right w:val="nil"/>
            </w:tcBorders>
          </w:tcPr>
          <w:p w14:paraId="1E3426F2" w14:textId="77777777" w:rsidR="00BD4527" w:rsidRPr="00D44CC3" w:rsidRDefault="00BD4527" w:rsidP="00FA5384">
            <w:pPr>
              <w:rPr>
                <w:rFonts w:ascii="Calibri" w:hAnsi="Calibri"/>
                <w:sz w:val="22"/>
                <w:u w:val="single"/>
              </w:rPr>
            </w:pPr>
            <w:r w:rsidRPr="00D44CC3">
              <w:rPr>
                <w:rFonts w:ascii="Calibri" w:hAnsi="Calibri"/>
                <w:color w:val="FF0000"/>
                <w:sz w:val="22"/>
                <w:u w:val="single"/>
              </w:rPr>
              <w:t>0 - 1</w:t>
            </w:r>
          </w:p>
        </w:tc>
      </w:tr>
      <w:tr w:rsidR="00BD4527" w:rsidRPr="00BD4527" w14:paraId="56CFCF79" w14:textId="77777777" w:rsidTr="00BD4527">
        <w:tblPrEx>
          <w:tblLook w:val="0000" w:firstRow="0" w:lastRow="0" w:firstColumn="0" w:lastColumn="0" w:noHBand="0" w:noVBand="0"/>
        </w:tblPrEx>
        <w:tc>
          <w:tcPr>
            <w:tcW w:w="450" w:type="dxa"/>
            <w:tcBorders>
              <w:top w:val="nil"/>
              <w:left w:val="nil"/>
              <w:bottom w:val="nil"/>
              <w:right w:val="nil"/>
            </w:tcBorders>
          </w:tcPr>
          <w:p w14:paraId="5197FE9C" w14:textId="77777777" w:rsidR="00BD4527" w:rsidRPr="00BD4527" w:rsidRDefault="00BD4527"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4F0F9A10"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 xml:space="preserve">- Buitenlandse plaats geboorte  </w:t>
            </w:r>
          </w:p>
        </w:tc>
        <w:tc>
          <w:tcPr>
            <w:tcW w:w="4230" w:type="dxa"/>
            <w:tcBorders>
              <w:top w:val="nil"/>
              <w:left w:val="nil"/>
              <w:bottom w:val="nil"/>
              <w:right w:val="nil"/>
            </w:tcBorders>
          </w:tcPr>
          <w:p w14:paraId="2496272A"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 xml:space="preserve">Buitenlandse plaats waar de NATUURLIJK PERSOON geboren is. </w:t>
            </w:r>
          </w:p>
        </w:tc>
        <w:tc>
          <w:tcPr>
            <w:tcW w:w="1080" w:type="dxa"/>
            <w:tcBorders>
              <w:top w:val="nil"/>
              <w:left w:val="nil"/>
              <w:bottom w:val="nil"/>
              <w:right w:val="nil"/>
            </w:tcBorders>
          </w:tcPr>
          <w:p w14:paraId="2F693772"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AN40</w:t>
            </w:r>
          </w:p>
        </w:tc>
        <w:tc>
          <w:tcPr>
            <w:tcW w:w="810" w:type="dxa"/>
            <w:tcBorders>
              <w:top w:val="nil"/>
              <w:left w:val="nil"/>
              <w:bottom w:val="nil"/>
              <w:right w:val="nil"/>
            </w:tcBorders>
          </w:tcPr>
          <w:p w14:paraId="7280EB4D"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0 - 1</w:t>
            </w:r>
          </w:p>
        </w:tc>
      </w:tr>
      <w:tr w:rsidR="00BD4527" w:rsidRPr="00BD4527" w14:paraId="2B28E8AA" w14:textId="77777777" w:rsidTr="00BD4527">
        <w:tblPrEx>
          <w:tblLook w:val="0000" w:firstRow="0" w:lastRow="0" w:firstColumn="0" w:lastColumn="0" w:noHBand="0" w:noVBand="0"/>
        </w:tblPrEx>
        <w:tc>
          <w:tcPr>
            <w:tcW w:w="450" w:type="dxa"/>
            <w:tcBorders>
              <w:top w:val="nil"/>
              <w:left w:val="nil"/>
              <w:bottom w:val="nil"/>
              <w:right w:val="nil"/>
            </w:tcBorders>
          </w:tcPr>
          <w:p w14:paraId="7D574160" w14:textId="77777777" w:rsidR="00BD4527" w:rsidRPr="00BD4527" w:rsidRDefault="00BD4527"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1773F9B6"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 xml:space="preserve">- Buitenlandse regio geboorte  </w:t>
            </w:r>
          </w:p>
        </w:tc>
        <w:tc>
          <w:tcPr>
            <w:tcW w:w="4230" w:type="dxa"/>
            <w:tcBorders>
              <w:top w:val="nil"/>
              <w:left w:val="nil"/>
              <w:bottom w:val="nil"/>
              <w:right w:val="nil"/>
            </w:tcBorders>
          </w:tcPr>
          <w:p w14:paraId="573F7BEE"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 xml:space="preserve">Buitenlandse regio waar de NATUURLIJK PERSOON geboren is. </w:t>
            </w:r>
          </w:p>
        </w:tc>
        <w:tc>
          <w:tcPr>
            <w:tcW w:w="1080" w:type="dxa"/>
            <w:tcBorders>
              <w:top w:val="nil"/>
              <w:left w:val="nil"/>
              <w:bottom w:val="nil"/>
              <w:right w:val="nil"/>
            </w:tcBorders>
          </w:tcPr>
          <w:p w14:paraId="398237DF"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AN35</w:t>
            </w:r>
          </w:p>
        </w:tc>
        <w:tc>
          <w:tcPr>
            <w:tcW w:w="810" w:type="dxa"/>
            <w:tcBorders>
              <w:top w:val="nil"/>
              <w:left w:val="nil"/>
              <w:bottom w:val="nil"/>
              <w:right w:val="nil"/>
            </w:tcBorders>
          </w:tcPr>
          <w:p w14:paraId="53A63AC1"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0 - 1</w:t>
            </w:r>
          </w:p>
        </w:tc>
      </w:tr>
      <w:tr w:rsidR="00BD4527" w:rsidRPr="00BD4527" w14:paraId="6B1DC184" w14:textId="77777777" w:rsidTr="00BD4527">
        <w:tblPrEx>
          <w:tblLook w:val="0000" w:firstRow="0" w:lastRow="0" w:firstColumn="0" w:lastColumn="0" w:noHBand="0" w:noVBand="0"/>
        </w:tblPrEx>
        <w:tc>
          <w:tcPr>
            <w:tcW w:w="450" w:type="dxa"/>
            <w:tcBorders>
              <w:top w:val="nil"/>
              <w:left w:val="nil"/>
              <w:bottom w:val="nil"/>
              <w:right w:val="nil"/>
            </w:tcBorders>
          </w:tcPr>
          <w:p w14:paraId="5B728079" w14:textId="77777777" w:rsidR="00BD4527" w:rsidRPr="00BD4527" w:rsidRDefault="00BD4527" w:rsidP="00FA5384">
            <w:pPr>
              <w:rPr>
                <w:rFonts w:ascii="Calibri" w:hAnsi="Calibri" w:cs="Calibri"/>
                <w:color w:val="0F0F0F"/>
                <w:sz w:val="22"/>
                <w:szCs w:val="22"/>
              </w:rPr>
            </w:pPr>
          </w:p>
        </w:tc>
        <w:tc>
          <w:tcPr>
            <w:tcW w:w="2790" w:type="dxa"/>
            <w:gridSpan w:val="2"/>
            <w:tcBorders>
              <w:top w:val="nil"/>
              <w:left w:val="nil"/>
              <w:bottom w:val="nil"/>
              <w:right w:val="nil"/>
            </w:tcBorders>
          </w:tcPr>
          <w:p w14:paraId="52B77D12" w14:textId="77777777" w:rsidR="00BD4527" w:rsidRPr="00BD4527" w:rsidRDefault="00BD4527" w:rsidP="00FA5384">
            <w:pPr>
              <w:rPr>
                <w:rFonts w:ascii="Calibri" w:hAnsi="Calibri"/>
                <w:sz w:val="22"/>
              </w:rPr>
            </w:pPr>
            <w:r w:rsidRPr="00BD4527">
              <w:rPr>
                <w:rFonts w:ascii="Calibri" w:hAnsi="Calibri"/>
                <w:sz w:val="22"/>
              </w:rPr>
              <w:t>- Land</w:t>
            </w:r>
            <w:r w:rsidRPr="00BD4527">
              <w:rPr>
                <w:rFonts w:ascii="Calibri" w:hAnsi="Calibri"/>
                <w:color w:val="FF0000"/>
                <w:sz w:val="22"/>
                <w:u w:val="single"/>
              </w:rPr>
              <w:t>/gebied geboorte</w:t>
            </w:r>
            <w:r w:rsidRPr="00BD4527">
              <w:rPr>
                <w:rFonts w:ascii="Calibri" w:hAnsi="Calibri"/>
                <w:color w:val="FF0000"/>
                <w:sz w:val="22"/>
              </w:rPr>
              <w:t xml:space="preserve">  </w:t>
            </w:r>
          </w:p>
        </w:tc>
        <w:tc>
          <w:tcPr>
            <w:tcW w:w="4230" w:type="dxa"/>
            <w:tcBorders>
              <w:top w:val="nil"/>
              <w:left w:val="nil"/>
              <w:bottom w:val="nil"/>
              <w:right w:val="nil"/>
            </w:tcBorders>
          </w:tcPr>
          <w:p w14:paraId="6445F095" w14:textId="77777777" w:rsidR="00BD4527" w:rsidRPr="00BD4527" w:rsidRDefault="00BD4527" w:rsidP="00FA5384">
            <w:pPr>
              <w:rPr>
                <w:rFonts w:ascii="Calibri" w:hAnsi="Calibri"/>
                <w:sz w:val="22"/>
              </w:rPr>
            </w:pPr>
            <w:r w:rsidRPr="00BD4527">
              <w:rPr>
                <w:rFonts w:ascii="Calibri" w:hAnsi="Calibri"/>
                <w:sz w:val="22"/>
              </w:rPr>
              <w:t xml:space="preserve">Het LAND waar de </w:t>
            </w:r>
            <w:r w:rsidRPr="00BD4527">
              <w:rPr>
                <w:rFonts w:ascii="Calibri" w:hAnsi="Calibri"/>
                <w:color w:val="FF0000"/>
                <w:sz w:val="22"/>
                <w:u w:val="single"/>
              </w:rPr>
              <w:t>NATUURLIJK PERSOON</w:t>
            </w:r>
            <w:r w:rsidRPr="00BD4527">
              <w:rPr>
                <w:rFonts w:ascii="Calibri" w:hAnsi="Calibri"/>
                <w:color w:val="FF0000"/>
                <w:sz w:val="22"/>
              </w:rPr>
              <w:t xml:space="preserve"> </w:t>
            </w:r>
            <w:r w:rsidRPr="00BD4527">
              <w:rPr>
                <w:rFonts w:ascii="Calibri" w:hAnsi="Calibri"/>
                <w:sz w:val="22"/>
              </w:rPr>
              <w:t>is geboren.</w:t>
            </w:r>
          </w:p>
        </w:tc>
        <w:tc>
          <w:tcPr>
            <w:tcW w:w="1080" w:type="dxa"/>
            <w:tcBorders>
              <w:top w:val="nil"/>
              <w:left w:val="nil"/>
              <w:bottom w:val="nil"/>
              <w:right w:val="nil"/>
            </w:tcBorders>
          </w:tcPr>
          <w:p w14:paraId="6A2B642F" w14:textId="77777777" w:rsidR="00BD4527" w:rsidRPr="00BD4527" w:rsidRDefault="00BD4527" w:rsidP="00FA5384">
            <w:pPr>
              <w:rPr>
                <w:rFonts w:ascii="Calibri" w:hAnsi="Calibri"/>
                <w:sz w:val="22"/>
              </w:rPr>
            </w:pPr>
            <w:r w:rsidRPr="00BD4527">
              <w:rPr>
                <w:rFonts w:ascii="Calibri" w:hAnsi="Calibri"/>
                <w:sz w:val="22"/>
              </w:rPr>
              <w:t>LAND</w:t>
            </w:r>
          </w:p>
        </w:tc>
        <w:tc>
          <w:tcPr>
            <w:tcW w:w="810" w:type="dxa"/>
            <w:tcBorders>
              <w:top w:val="nil"/>
              <w:left w:val="nil"/>
              <w:bottom w:val="nil"/>
              <w:right w:val="nil"/>
            </w:tcBorders>
          </w:tcPr>
          <w:p w14:paraId="1DAF5A09" w14:textId="77777777" w:rsidR="00BD4527" w:rsidRPr="00BD4527" w:rsidRDefault="00BD4527" w:rsidP="00FA5384">
            <w:pPr>
              <w:rPr>
                <w:rFonts w:ascii="Calibri" w:hAnsi="Calibri"/>
                <w:sz w:val="22"/>
              </w:rPr>
            </w:pPr>
            <w:r w:rsidRPr="00BD4527">
              <w:rPr>
                <w:rFonts w:ascii="Calibri" w:hAnsi="Calibri"/>
                <w:sz w:val="22"/>
              </w:rPr>
              <w:t>1 - 1</w:t>
            </w:r>
          </w:p>
        </w:tc>
      </w:tr>
      <w:tr w:rsidR="00BD4527" w:rsidRPr="00BD4527" w14:paraId="6DDDC62F" w14:textId="77777777" w:rsidTr="00BD4527">
        <w:tblPrEx>
          <w:tblLook w:val="0000" w:firstRow="0" w:lastRow="0" w:firstColumn="0" w:lastColumn="0" w:noHBand="0" w:noVBand="0"/>
        </w:tblPrEx>
        <w:tc>
          <w:tcPr>
            <w:tcW w:w="450" w:type="dxa"/>
            <w:tcBorders>
              <w:top w:val="nil"/>
              <w:left w:val="nil"/>
              <w:bottom w:val="nil"/>
              <w:right w:val="nil"/>
            </w:tcBorders>
          </w:tcPr>
          <w:p w14:paraId="6F95D245" w14:textId="77777777" w:rsidR="00BD4527" w:rsidRPr="00BD4527" w:rsidRDefault="00BD4527"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61B0A1DE"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 xml:space="preserve">- Omschrijving locatie geboorte  </w:t>
            </w:r>
          </w:p>
        </w:tc>
        <w:tc>
          <w:tcPr>
            <w:tcW w:w="4230" w:type="dxa"/>
            <w:tcBorders>
              <w:top w:val="nil"/>
              <w:left w:val="nil"/>
              <w:bottom w:val="nil"/>
              <w:right w:val="nil"/>
            </w:tcBorders>
          </w:tcPr>
          <w:p w14:paraId="503EA4C7"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 xml:space="preserve">Omschrijving van de locatie waar de NATUURLIJK PERSOON geboren is. </w:t>
            </w:r>
          </w:p>
        </w:tc>
        <w:tc>
          <w:tcPr>
            <w:tcW w:w="1080" w:type="dxa"/>
            <w:tcBorders>
              <w:top w:val="nil"/>
              <w:left w:val="nil"/>
              <w:bottom w:val="nil"/>
              <w:right w:val="nil"/>
            </w:tcBorders>
          </w:tcPr>
          <w:p w14:paraId="0E444C0D"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AN40</w:t>
            </w:r>
          </w:p>
        </w:tc>
        <w:tc>
          <w:tcPr>
            <w:tcW w:w="810" w:type="dxa"/>
            <w:tcBorders>
              <w:top w:val="nil"/>
              <w:left w:val="nil"/>
              <w:bottom w:val="nil"/>
              <w:right w:val="nil"/>
            </w:tcBorders>
          </w:tcPr>
          <w:p w14:paraId="6D263575"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0 - 1</w:t>
            </w:r>
          </w:p>
        </w:tc>
      </w:tr>
      <w:tr w:rsidR="00BD4527" w:rsidRPr="00BD4527" w14:paraId="1285AB3D" w14:textId="77777777" w:rsidTr="00BD4527">
        <w:tblPrEx>
          <w:tblLook w:val="0000" w:firstRow="0" w:lastRow="0" w:firstColumn="0" w:lastColumn="0" w:noHBand="0" w:noVBand="0"/>
        </w:tblPrEx>
        <w:tc>
          <w:tcPr>
            <w:tcW w:w="450" w:type="dxa"/>
            <w:tcBorders>
              <w:top w:val="nil"/>
              <w:left w:val="nil"/>
              <w:bottom w:val="nil"/>
              <w:right w:val="nil"/>
            </w:tcBorders>
          </w:tcPr>
          <w:p w14:paraId="7008DC80" w14:textId="77777777" w:rsidR="00BD4527" w:rsidRPr="00BD4527" w:rsidRDefault="00BD4527" w:rsidP="00FA5384">
            <w:pPr>
              <w:rPr>
                <w:rFonts w:ascii="Calibri" w:hAnsi="Calibri" w:cs="Calibri"/>
                <w:color w:val="FF0000"/>
                <w:sz w:val="22"/>
                <w:szCs w:val="22"/>
                <w:u w:val="single"/>
              </w:rPr>
            </w:pPr>
          </w:p>
        </w:tc>
        <w:tc>
          <w:tcPr>
            <w:tcW w:w="2790" w:type="dxa"/>
            <w:gridSpan w:val="2"/>
            <w:tcBorders>
              <w:top w:val="nil"/>
              <w:left w:val="nil"/>
              <w:bottom w:val="nil"/>
              <w:right w:val="nil"/>
            </w:tcBorders>
          </w:tcPr>
          <w:p w14:paraId="1F001C34"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 xml:space="preserve">- heeft plaatsgevonden in  WOONPLAATS  </w:t>
            </w:r>
          </w:p>
        </w:tc>
        <w:tc>
          <w:tcPr>
            <w:tcW w:w="4230" w:type="dxa"/>
            <w:tcBorders>
              <w:top w:val="nil"/>
              <w:left w:val="nil"/>
              <w:bottom w:val="nil"/>
              <w:right w:val="nil"/>
            </w:tcBorders>
          </w:tcPr>
          <w:p w14:paraId="6246BA8D" w14:textId="77777777" w:rsidR="00BD4527" w:rsidRPr="00BD4527" w:rsidRDefault="00BD4527" w:rsidP="00FA5384">
            <w:pPr>
              <w:rPr>
                <w:rFonts w:ascii="Calibri" w:hAnsi="Calibri"/>
                <w:color w:val="FF0000"/>
                <w:sz w:val="22"/>
                <w:u w:val="single"/>
              </w:rPr>
            </w:pPr>
          </w:p>
        </w:tc>
        <w:tc>
          <w:tcPr>
            <w:tcW w:w="1080" w:type="dxa"/>
            <w:tcBorders>
              <w:top w:val="nil"/>
              <w:left w:val="nil"/>
              <w:bottom w:val="nil"/>
              <w:right w:val="nil"/>
            </w:tcBorders>
          </w:tcPr>
          <w:p w14:paraId="4E6F8DE3" w14:textId="77777777" w:rsidR="00BD4527" w:rsidRPr="00BD4527" w:rsidRDefault="00BD4527" w:rsidP="00FA5384">
            <w:pPr>
              <w:rPr>
                <w:rFonts w:ascii="Calibri" w:hAnsi="Calibri"/>
                <w:color w:val="FF0000"/>
                <w:sz w:val="22"/>
                <w:u w:val="single"/>
              </w:rPr>
            </w:pPr>
          </w:p>
        </w:tc>
        <w:tc>
          <w:tcPr>
            <w:tcW w:w="810" w:type="dxa"/>
            <w:tcBorders>
              <w:top w:val="nil"/>
              <w:left w:val="nil"/>
              <w:bottom w:val="nil"/>
              <w:right w:val="nil"/>
            </w:tcBorders>
          </w:tcPr>
          <w:p w14:paraId="28A30F10" w14:textId="77777777" w:rsidR="00BD4527" w:rsidRPr="00BD4527" w:rsidRDefault="00BD4527" w:rsidP="00FA5384">
            <w:pPr>
              <w:rPr>
                <w:rFonts w:ascii="Calibri" w:hAnsi="Calibri"/>
                <w:color w:val="FF0000"/>
                <w:sz w:val="22"/>
                <w:u w:val="single"/>
              </w:rPr>
            </w:pPr>
            <w:r w:rsidRPr="00BD4527">
              <w:rPr>
                <w:rFonts w:ascii="Calibri" w:hAnsi="Calibri"/>
                <w:color w:val="FF0000"/>
                <w:sz w:val="22"/>
                <w:u w:val="single"/>
              </w:rPr>
              <w:t>0 - 1</w:t>
            </w:r>
          </w:p>
        </w:tc>
      </w:tr>
      <w:tr w:rsidR="00BD4527" w:rsidRPr="002921A9" w14:paraId="4914FBA3" w14:textId="77777777" w:rsidTr="00BD4527">
        <w:tblPrEx>
          <w:tblLook w:val="0000" w:firstRow="0" w:lastRow="0" w:firstColumn="0" w:lastColumn="0" w:noHBand="0" w:noVBand="0"/>
        </w:tblPrEx>
        <w:tc>
          <w:tcPr>
            <w:tcW w:w="450" w:type="dxa"/>
            <w:tcBorders>
              <w:top w:val="nil"/>
              <w:left w:val="nil"/>
              <w:bottom w:val="nil"/>
              <w:right w:val="nil"/>
            </w:tcBorders>
          </w:tcPr>
          <w:p w14:paraId="79455897" w14:textId="77777777" w:rsidR="00BD4527" w:rsidRPr="002921A9" w:rsidRDefault="00BD4527" w:rsidP="00FA5384">
            <w:pPr>
              <w:rPr>
                <w:rFonts w:ascii="Calibri" w:hAnsi="Calibri"/>
                <w:color w:val="BFBFBF" w:themeColor="background1" w:themeShade="BF"/>
                <w:sz w:val="22"/>
              </w:rPr>
            </w:pPr>
          </w:p>
        </w:tc>
        <w:tc>
          <w:tcPr>
            <w:tcW w:w="2790" w:type="dxa"/>
            <w:gridSpan w:val="2"/>
            <w:tcBorders>
              <w:top w:val="nil"/>
              <w:left w:val="nil"/>
              <w:bottom w:val="nil"/>
              <w:right w:val="nil"/>
            </w:tcBorders>
          </w:tcPr>
          <w:p w14:paraId="746493BC" w14:textId="77777777" w:rsidR="00BD4527" w:rsidRPr="002921A9" w:rsidRDefault="00BD4527" w:rsidP="00FA5384">
            <w:pPr>
              <w:rPr>
                <w:rFonts w:ascii="Calibri" w:hAnsi="Calibri"/>
                <w:color w:val="BFBFBF" w:themeColor="background1" w:themeShade="BF"/>
                <w:sz w:val="22"/>
              </w:rPr>
            </w:pPr>
          </w:p>
        </w:tc>
        <w:tc>
          <w:tcPr>
            <w:tcW w:w="4230" w:type="dxa"/>
            <w:tcBorders>
              <w:top w:val="nil"/>
              <w:left w:val="nil"/>
              <w:bottom w:val="nil"/>
              <w:right w:val="nil"/>
            </w:tcBorders>
          </w:tcPr>
          <w:p w14:paraId="51848F4D" w14:textId="77777777" w:rsidR="00BD4527" w:rsidRPr="002921A9" w:rsidRDefault="00BD4527" w:rsidP="00FA5384">
            <w:pPr>
              <w:rPr>
                <w:rFonts w:ascii="Calibri" w:hAnsi="Calibri"/>
                <w:color w:val="BFBFBF" w:themeColor="background1" w:themeShade="BF"/>
                <w:sz w:val="22"/>
              </w:rPr>
            </w:pPr>
          </w:p>
        </w:tc>
        <w:tc>
          <w:tcPr>
            <w:tcW w:w="1080" w:type="dxa"/>
            <w:tcBorders>
              <w:top w:val="nil"/>
              <w:left w:val="nil"/>
              <w:bottom w:val="nil"/>
              <w:right w:val="nil"/>
            </w:tcBorders>
          </w:tcPr>
          <w:p w14:paraId="657A6E7D" w14:textId="77777777" w:rsidR="00BD4527" w:rsidRPr="002921A9" w:rsidRDefault="00BD4527" w:rsidP="00FA5384">
            <w:pPr>
              <w:rPr>
                <w:rFonts w:ascii="Calibri" w:hAnsi="Calibri"/>
                <w:color w:val="BFBFBF" w:themeColor="background1" w:themeShade="BF"/>
                <w:sz w:val="22"/>
              </w:rPr>
            </w:pPr>
          </w:p>
        </w:tc>
        <w:tc>
          <w:tcPr>
            <w:tcW w:w="810" w:type="dxa"/>
            <w:tcBorders>
              <w:top w:val="nil"/>
              <w:left w:val="nil"/>
              <w:bottom w:val="nil"/>
              <w:right w:val="nil"/>
            </w:tcBorders>
          </w:tcPr>
          <w:p w14:paraId="24ED925F" w14:textId="77777777" w:rsidR="00BD4527" w:rsidRPr="002921A9" w:rsidRDefault="00BD4527" w:rsidP="00FA5384">
            <w:pPr>
              <w:rPr>
                <w:rFonts w:ascii="Calibri" w:hAnsi="Calibri"/>
                <w:color w:val="BFBFBF" w:themeColor="background1" w:themeShade="BF"/>
                <w:sz w:val="22"/>
              </w:rPr>
            </w:pPr>
          </w:p>
        </w:tc>
      </w:tr>
    </w:tbl>
    <w:p w14:paraId="6E4E9190"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60B6611E" w14:textId="77777777" w:rsidTr="00906BF9">
        <w:tc>
          <w:tcPr>
            <w:tcW w:w="9360" w:type="dxa"/>
            <w:gridSpan w:val="3"/>
            <w:hideMark/>
          </w:tcPr>
          <w:p w14:paraId="573328F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2473BE62" w14:textId="77777777" w:rsidTr="00906BF9">
        <w:tc>
          <w:tcPr>
            <w:tcW w:w="450" w:type="dxa"/>
          </w:tcPr>
          <w:p w14:paraId="4FB8A53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79A84A8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484146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0B3FAA4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906BF9" w:rsidRPr="00906BF9" w14:paraId="4777BEEE" w14:textId="77777777" w:rsidTr="00906BF9">
        <w:tblPrEx>
          <w:tblLook w:val="0000" w:firstRow="0" w:lastRow="0" w:firstColumn="0" w:lastColumn="0" w:noHBand="0" w:noVBand="0"/>
        </w:tblPrEx>
        <w:tc>
          <w:tcPr>
            <w:tcW w:w="450" w:type="dxa"/>
            <w:tcBorders>
              <w:top w:val="nil"/>
              <w:left w:val="nil"/>
              <w:bottom w:val="nil"/>
              <w:right w:val="nil"/>
            </w:tcBorders>
          </w:tcPr>
          <w:p w14:paraId="6A5108DA" w14:textId="77777777" w:rsidR="00906BF9" w:rsidRPr="00906BF9" w:rsidRDefault="00906BF9" w:rsidP="00FA5384">
            <w:pPr>
              <w:rPr>
                <w:rStyle w:val="SSBookmark"/>
                <w:color w:val="FF0000"/>
                <w:highlight w:val="yellow"/>
                <w:u w:val="single"/>
              </w:rPr>
            </w:pPr>
          </w:p>
        </w:tc>
        <w:tc>
          <w:tcPr>
            <w:tcW w:w="2790" w:type="dxa"/>
            <w:tcBorders>
              <w:top w:val="nil"/>
              <w:left w:val="nil"/>
              <w:bottom w:val="nil"/>
              <w:right w:val="nil"/>
            </w:tcBorders>
          </w:tcPr>
          <w:p w14:paraId="41CD8DB4" w14:textId="77777777" w:rsidR="00906BF9" w:rsidRPr="00906BF9" w:rsidRDefault="00906BF9" w:rsidP="00FA5384">
            <w:pPr>
              <w:rPr>
                <w:rFonts w:ascii="Calibri" w:hAnsi="Calibri" w:cs="Calibri"/>
                <w:color w:val="FF0000"/>
                <w:sz w:val="22"/>
                <w:szCs w:val="22"/>
                <w:u w:val="single"/>
              </w:rPr>
            </w:pPr>
            <w:r w:rsidRPr="00906BF9">
              <w:rPr>
                <w:color w:val="FF0000"/>
                <w:u w:val="single"/>
              </w:rPr>
              <w:fldChar w:fldCharType="begin" w:fldLock="1"/>
            </w:r>
            <w:r w:rsidRPr="00906BF9">
              <w:rPr>
                <w:color w:val="FF0000"/>
                <w:u w:val="single"/>
              </w:rPr>
              <w:instrText xml:space="preserve">MERGEFIELD </w:instrText>
            </w:r>
            <w:r w:rsidRPr="00906BF9">
              <w:rPr>
                <w:rFonts w:ascii="Calibri" w:hAnsi="Calibri" w:cs="Calibri"/>
                <w:color w:val="FF0000"/>
                <w:sz w:val="22"/>
                <w:szCs w:val="22"/>
                <w:u w:val="single"/>
              </w:rPr>
              <w:instrText>Element.Name</w:instrText>
            </w:r>
            <w:r w:rsidRPr="00906BF9">
              <w:rPr>
                <w:color w:val="FF0000"/>
                <w:u w:val="single"/>
              </w:rPr>
              <w:fldChar w:fldCharType="separate"/>
            </w:r>
            <w:r w:rsidRPr="00906BF9">
              <w:rPr>
                <w:rFonts w:ascii="Calibri" w:hAnsi="Calibri" w:cs="Calibri"/>
                <w:color w:val="FF0000"/>
                <w:sz w:val="22"/>
                <w:szCs w:val="22"/>
                <w:u w:val="single"/>
              </w:rPr>
              <w:t>NATUURLIJK PERSOON</w:t>
            </w:r>
            <w:r w:rsidRPr="00906BF9">
              <w:rPr>
                <w:color w:val="FF0000"/>
                <w:u w:val="single"/>
              </w:rPr>
              <w:fldChar w:fldCharType="end"/>
            </w:r>
            <w:r w:rsidRPr="00906BF9">
              <w:rPr>
                <w:rFonts w:ascii="Calibri" w:hAnsi="Calibri" w:cs="Calibri"/>
                <w:color w:val="FF0000"/>
                <w:sz w:val="22"/>
                <w:szCs w:val="22"/>
                <w:u w:val="single"/>
              </w:rPr>
              <w:t xml:space="preserve">  [</w:t>
            </w: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ConnSource.Cardinality</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0..*</w:t>
            </w:r>
            <w:r w:rsidRPr="00906BF9">
              <w:rPr>
                <w:rFonts w:ascii="Calibri" w:hAnsi="Calibri" w:cs="Calibri"/>
                <w:color w:val="FF0000"/>
                <w:sz w:val="22"/>
                <w:szCs w:val="22"/>
                <w:u w:val="single"/>
              </w:rPr>
              <w:fldChar w:fldCharType="end"/>
            </w:r>
            <w:r w:rsidRPr="00906BF9">
              <w:rPr>
                <w:rFonts w:ascii="Calibri" w:hAnsi="Calibri" w:cs="Calibri"/>
                <w:color w:val="FF0000"/>
                <w:sz w:val="22"/>
                <w:szCs w:val="22"/>
                <w:u w:val="single"/>
              </w:rPr>
              <w:t>]</w:t>
            </w:r>
          </w:p>
          <w:p w14:paraId="05C20B8F" w14:textId="77777777" w:rsidR="00906BF9" w:rsidRPr="00906BF9" w:rsidRDefault="00906BF9" w:rsidP="00FA5384">
            <w:pPr>
              <w:rPr>
                <w:rFonts w:ascii="Calibri" w:hAnsi="Calibri" w:cs="Calibri"/>
                <w:color w:val="FF0000"/>
                <w:sz w:val="22"/>
                <w:szCs w:val="22"/>
                <w:u w:val="single"/>
              </w:rPr>
            </w:pPr>
            <w:r w:rsidRPr="00906BF9">
              <w:rPr>
                <w:rFonts w:ascii="Calibri" w:hAnsi="Calibri" w:cs="Calibri"/>
                <w:color w:val="FF0000"/>
                <w:sz w:val="22"/>
                <w:szCs w:val="22"/>
                <w:u w:val="single"/>
              </w:rPr>
              <w:t xml:space="preserve">  </w:t>
            </w: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Connector.Name</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 xml:space="preserve">heeft </w:t>
            </w:r>
            <w:r w:rsidRPr="00906BF9">
              <w:rPr>
                <w:rFonts w:ascii="Calibri" w:hAnsi="Calibri" w:cs="Calibri"/>
                <w:color w:val="FF0000"/>
                <w:sz w:val="22"/>
                <w:szCs w:val="22"/>
                <w:u w:val="single"/>
              </w:rPr>
              <w:fldChar w:fldCharType="end"/>
            </w:r>
          </w:p>
          <w:p w14:paraId="00422646" w14:textId="77777777" w:rsidR="00906BF9" w:rsidRPr="00906BF9" w:rsidRDefault="00906BF9" w:rsidP="00FA5384">
            <w:pPr>
              <w:rPr>
                <w:rFonts w:ascii="Calibri" w:hAnsi="Calibri" w:cs="Calibri"/>
                <w:color w:val="FF0000"/>
                <w:sz w:val="22"/>
                <w:szCs w:val="22"/>
                <w:u w:val="single"/>
              </w:rPr>
            </w:pP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Element.Name</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NATUURLIJK PERSOON</w:t>
            </w:r>
            <w:r w:rsidRPr="00906BF9">
              <w:rPr>
                <w:rFonts w:ascii="Calibri" w:hAnsi="Calibri" w:cs="Calibri"/>
                <w:color w:val="FF0000"/>
                <w:sz w:val="22"/>
                <w:szCs w:val="22"/>
                <w:u w:val="single"/>
              </w:rPr>
              <w:fldChar w:fldCharType="end"/>
            </w:r>
            <w:r w:rsidRPr="00906BF9">
              <w:rPr>
                <w:rFonts w:ascii="Calibri" w:hAnsi="Calibri" w:cs="Calibri"/>
                <w:color w:val="FF0000"/>
                <w:sz w:val="22"/>
                <w:szCs w:val="22"/>
                <w:u w:val="single"/>
              </w:rPr>
              <w:t xml:space="preserve">  [</w:t>
            </w: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ConnTarget.Cardinality</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0..*</w:t>
            </w:r>
            <w:r w:rsidRPr="00906BF9">
              <w:rPr>
                <w:rFonts w:ascii="Calibri" w:hAnsi="Calibri" w:cs="Calibri"/>
                <w:color w:val="FF0000"/>
                <w:sz w:val="22"/>
                <w:szCs w:val="22"/>
                <w:u w:val="single"/>
              </w:rPr>
              <w:fldChar w:fldCharType="end"/>
            </w:r>
            <w:r w:rsidRPr="00906BF9">
              <w:rPr>
                <w:rFonts w:ascii="Calibri" w:hAnsi="Calibri" w:cs="Calibri"/>
                <w:color w:val="FF0000"/>
                <w:sz w:val="22"/>
                <w:szCs w:val="22"/>
                <w:u w:val="single"/>
              </w:rPr>
              <w:t>]</w:t>
            </w:r>
          </w:p>
        </w:tc>
        <w:tc>
          <w:tcPr>
            <w:tcW w:w="6120" w:type="dxa"/>
            <w:tcBorders>
              <w:top w:val="nil"/>
              <w:left w:val="nil"/>
              <w:bottom w:val="nil"/>
              <w:right w:val="nil"/>
            </w:tcBorders>
          </w:tcPr>
          <w:p w14:paraId="04C2FD30" w14:textId="77777777" w:rsidR="00906BF9" w:rsidRPr="00906BF9" w:rsidRDefault="00906BF9" w:rsidP="00FA5384">
            <w:pPr>
              <w:rPr>
                <w:rFonts w:ascii="Calibri" w:hAnsi="Calibri" w:cs="Calibri"/>
                <w:color w:val="FF0000"/>
                <w:sz w:val="22"/>
                <w:szCs w:val="22"/>
                <w:u w:val="single"/>
              </w:rPr>
            </w:pPr>
            <w:r w:rsidRPr="00906BF9">
              <w:rPr>
                <w:color w:val="FF0000"/>
                <w:u w:val="single"/>
              </w:rPr>
              <w:fldChar w:fldCharType="begin" w:fldLock="1"/>
            </w:r>
            <w:r w:rsidRPr="00906BF9">
              <w:rPr>
                <w:color w:val="FF0000"/>
                <w:u w:val="single"/>
              </w:rPr>
              <w:instrText xml:space="preserve">MERGEFIELD </w:instrText>
            </w:r>
            <w:r w:rsidRPr="00906BF9">
              <w:rPr>
                <w:rFonts w:ascii="Calibri" w:hAnsi="Calibri" w:cs="Calibri"/>
                <w:color w:val="FF0000"/>
                <w:sz w:val="22"/>
                <w:szCs w:val="22"/>
                <w:u w:val="single"/>
              </w:rPr>
              <w:instrText>Connector.Notes</w:instrText>
            </w:r>
            <w:r w:rsidRPr="00906BF9">
              <w:rPr>
                <w:color w:val="FF0000"/>
                <w:u w:val="single"/>
              </w:rPr>
              <w:fldChar w:fldCharType="separate"/>
            </w:r>
            <w:r w:rsidRPr="00906BF9">
              <w:rPr>
                <w:rFonts w:ascii="Calibri" w:hAnsi="Calibri" w:cs="Calibri"/>
                <w:color w:val="FF0000"/>
                <w:sz w:val="22"/>
                <w:szCs w:val="22"/>
                <w:u w:val="single"/>
              </w:rPr>
              <w:t>De INGEZETENE bij wie de PARTNER-RELATIE is geregistreerd.</w:t>
            </w:r>
            <w:r w:rsidRPr="00906BF9">
              <w:rPr>
                <w:color w:val="FF0000"/>
                <w:u w:val="single"/>
              </w:rPr>
              <w:fldChar w:fldCharType="end"/>
            </w:r>
          </w:p>
        </w:tc>
      </w:tr>
      <w:tr w:rsidR="00906BF9" w:rsidRPr="00906BF9" w14:paraId="1270F53C" w14:textId="77777777" w:rsidTr="00906BF9">
        <w:tblPrEx>
          <w:tblLook w:val="0000" w:firstRow="0" w:lastRow="0" w:firstColumn="0" w:lastColumn="0" w:noHBand="0" w:noVBand="0"/>
        </w:tblPrEx>
        <w:trPr>
          <w:trHeight w:hRule="exact" w:val="128"/>
        </w:trPr>
        <w:tc>
          <w:tcPr>
            <w:tcW w:w="450" w:type="dxa"/>
            <w:tcBorders>
              <w:top w:val="nil"/>
              <w:left w:val="nil"/>
              <w:bottom w:val="nil"/>
              <w:right w:val="nil"/>
            </w:tcBorders>
          </w:tcPr>
          <w:p w14:paraId="57E483EA" w14:textId="77777777" w:rsidR="00906BF9" w:rsidRPr="00906BF9" w:rsidRDefault="00906BF9" w:rsidP="00FA5384">
            <w:pPr>
              <w:rPr>
                <w:rStyle w:val="SSBookmark"/>
                <w:color w:val="FF0000"/>
                <w:highlight w:val="yellow"/>
                <w:u w:val="single"/>
              </w:rPr>
            </w:pPr>
          </w:p>
        </w:tc>
        <w:tc>
          <w:tcPr>
            <w:tcW w:w="2790" w:type="dxa"/>
            <w:tcBorders>
              <w:top w:val="nil"/>
              <w:left w:val="nil"/>
              <w:bottom w:val="nil"/>
              <w:right w:val="nil"/>
            </w:tcBorders>
          </w:tcPr>
          <w:p w14:paraId="74A59EB1" w14:textId="77777777" w:rsidR="00906BF9" w:rsidRPr="00906BF9" w:rsidRDefault="00906BF9" w:rsidP="00FA5384">
            <w:pPr>
              <w:rPr>
                <w:rFonts w:ascii="Calibri" w:hAnsi="Calibri" w:cs="Calibri"/>
                <w:color w:val="FF0000"/>
                <w:sz w:val="22"/>
                <w:szCs w:val="22"/>
                <w:u w:val="single"/>
              </w:rPr>
            </w:pPr>
          </w:p>
        </w:tc>
        <w:tc>
          <w:tcPr>
            <w:tcW w:w="6120" w:type="dxa"/>
            <w:tcBorders>
              <w:top w:val="nil"/>
              <w:left w:val="nil"/>
              <w:bottom w:val="nil"/>
              <w:right w:val="nil"/>
            </w:tcBorders>
          </w:tcPr>
          <w:p w14:paraId="10C5E1B7" w14:textId="77777777" w:rsidR="00906BF9" w:rsidRPr="00906BF9" w:rsidRDefault="00906BF9" w:rsidP="00FA5384">
            <w:pPr>
              <w:rPr>
                <w:rFonts w:ascii="Calibri" w:hAnsi="Calibri" w:cs="Calibri"/>
                <w:color w:val="FF0000"/>
                <w:sz w:val="22"/>
                <w:szCs w:val="22"/>
                <w:u w:val="single"/>
              </w:rPr>
            </w:pPr>
          </w:p>
        </w:tc>
      </w:tr>
      <w:tr w:rsidR="00906BF9" w:rsidRPr="00906BF9" w14:paraId="79EBDE36" w14:textId="77777777" w:rsidTr="00906BF9">
        <w:tblPrEx>
          <w:tblLook w:val="0000" w:firstRow="0" w:lastRow="0" w:firstColumn="0" w:lastColumn="0" w:noHBand="0" w:noVBand="0"/>
        </w:tblPrEx>
        <w:tc>
          <w:tcPr>
            <w:tcW w:w="450" w:type="dxa"/>
            <w:tcBorders>
              <w:top w:val="nil"/>
              <w:left w:val="nil"/>
              <w:bottom w:val="nil"/>
              <w:right w:val="nil"/>
            </w:tcBorders>
          </w:tcPr>
          <w:p w14:paraId="127CCAC7" w14:textId="77777777" w:rsidR="00906BF9" w:rsidRPr="00906BF9" w:rsidRDefault="00906BF9" w:rsidP="00FA5384">
            <w:pPr>
              <w:rPr>
                <w:rStyle w:val="SSBookmark"/>
                <w:color w:val="FF0000"/>
                <w:highlight w:val="yellow"/>
                <w:u w:val="single"/>
              </w:rPr>
            </w:pPr>
          </w:p>
        </w:tc>
        <w:tc>
          <w:tcPr>
            <w:tcW w:w="2790" w:type="dxa"/>
            <w:tcBorders>
              <w:top w:val="nil"/>
              <w:left w:val="nil"/>
              <w:bottom w:val="nil"/>
              <w:right w:val="nil"/>
            </w:tcBorders>
          </w:tcPr>
          <w:p w14:paraId="587BEED0" w14:textId="77777777" w:rsidR="00906BF9" w:rsidRPr="00906BF9" w:rsidRDefault="00906BF9" w:rsidP="00FA5384">
            <w:pPr>
              <w:rPr>
                <w:rFonts w:ascii="Calibri" w:hAnsi="Calibri" w:cs="Calibri"/>
                <w:color w:val="FF0000"/>
                <w:sz w:val="22"/>
                <w:szCs w:val="22"/>
                <w:u w:val="single"/>
              </w:rPr>
            </w:pPr>
            <w:r w:rsidRPr="00906BF9">
              <w:rPr>
                <w:color w:val="FF0000"/>
                <w:u w:val="single"/>
              </w:rPr>
              <w:fldChar w:fldCharType="begin" w:fldLock="1"/>
            </w:r>
            <w:r w:rsidRPr="00906BF9">
              <w:rPr>
                <w:color w:val="FF0000"/>
                <w:u w:val="single"/>
              </w:rPr>
              <w:instrText xml:space="preserve">MERGEFIELD </w:instrText>
            </w:r>
            <w:r w:rsidRPr="00906BF9">
              <w:rPr>
                <w:rFonts w:ascii="Calibri" w:hAnsi="Calibri" w:cs="Calibri"/>
                <w:color w:val="FF0000"/>
                <w:sz w:val="22"/>
                <w:szCs w:val="22"/>
                <w:u w:val="single"/>
              </w:rPr>
              <w:instrText>Element.Name</w:instrText>
            </w:r>
            <w:r w:rsidRPr="00906BF9">
              <w:rPr>
                <w:color w:val="FF0000"/>
                <w:u w:val="single"/>
              </w:rPr>
              <w:fldChar w:fldCharType="separate"/>
            </w:r>
            <w:r w:rsidRPr="00906BF9">
              <w:rPr>
                <w:rFonts w:ascii="Calibri" w:hAnsi="Calibri" w:cs="Calibri"/>
                <w:color w:val="FF0000"/>
                <w:sz w:val="22"/>
                <w:szCs w:val="22"/>
                <w:u w:val="single"/>
              </w:rPr>
              <w:t>NATUURLIJK PERSOON</w:t>
            </w:r>
            <w:r w:rsidRPr="00906BF9">
              <w:rPr>
                <w:color w:val="FF0000"/>
                <w:u w:val="single"/>
              </w:rPr>
              <w:fldChar w:fldCharType="end"/>
            </w:r>
            <w:r w:rsidRPr="00906BF9">
              <w:rPr>
                <w:rFonts w:ascii="Calibri" w:hAnsi="Calibri" w:cs="Calibri"/>
                <w:color w:val="FF0000"/>
                <w:sz w:val="22"/>
                <w:szCs w:val="22"/>
                <w:u w:val="single"/>
              </w:rPr>
              <w:t xml:space="preserve">  [</w:t>
            </w: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ConnSource.Cardinality</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0..*</w:t>
            </w:r>
            <w:r w:rsidRPr="00906BF9">
              <w:rPr>
                <w:rFonts w:ascii="Calibri" w:hAnsi="Calibri" w:cs="Calibri"/>
                <w:color w:val="FF0000"/>
                <w:sz w:val="22"/>
                <w:szCs w:val="22"/>
                <w:u w:val="single"/>
              </w:rPr>
              <w:fldChar w:fldCharType="end"/>
            </w:r>
            <w:r w:rsidRPr="00906BF9">
              <w:rPr>
                <w:rFonts w:ascii="Calibri" w:hAnsi="Calibri" w:cs="Calibri"/>
                <w:color w:val="FF0000"/>
                <w:sz w:val="22"/>
                <w:szCs w:val="22"/>
                <w:u w:val="single"/>
              </w:rPr>
              <w:t>]</w:t>
            </w:r>
          </w:p>
          <w:p w14:paraId="25857615" w14:textId="77777777" w:rsidR="00906BF9" w:rsidRPr="00906BF9" w:rsidRDefault="00906BF9" w:rsidP="00FA5384">
            <w:pPr>
              <w:rPr>
                <w:rFonts w:ascii="Calibri" w:hAnsi="Calibri" w:cs="Calibri"/>
                <w:color w:val="FF0000"/>
                <w:sz w:val="22"/>
                <w:szCs w:val="22"/>
                <w:u w:val="single"/>
              </w:rPr>
            </w:pPr>
            <w:r w:rsidRPr="00906BF9">
              <w:rPr>
                <w:rFonts w:ascii="Calibri" w:hAnsi="Calibri" w:cs="Calibri"/>
                <w:color w:val="FF0000"/>
                <w:sz w:val="22"/>
                <w:szCs w:val="22"/>
                <w:u w:val="single"/>
              </w:rPr>
              <w:t xml:space="preserve">  </w:t>
            </w: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Connector.Name</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heeft als ouder</w:t>
            </w:r>
            <w:r w:rsidRPr="00906BF9">
              <w:rPr>
                <w:rFonts w:ascii="Calibri" w:hAnsi="Calibri" w:cs="Calibri"/>
                <w:color w:val="FF0000"/>
                <w:sz w:val="22"/>
                <w:szCs w:val="22"/>
                <w:u w:val="single"/>
              </w:rPr>
              <w:fldChar w:fldCharType="end"/>
            </w:r>
          </w:p>
          <w:p w14:paraId="0C0FD947" w14:textId="77777777" w:rsidR="00906BF9" w:rsidRPr="00906BF9" w:rsidRDefault="00906BF9" w:rsidP="00FA5384">
            <w:pPr>
              <w:rPr>
                <w:rFonts w:ascii="Calibri" w:hAnsi="Calibri" w:cs="Calibri"/>
                <w:color w:val="FF0000"/>
                <w:sz w:val="22"/>
                <w:szCs w:val="22"/>
                <w:u w:val="single"/>
              </w:rPr>
            </w:pP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Element.Name</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NATUURLIJK PERSOON</w:t>
            </w:r>
            <w:r w:rsidRPr="00906BF9">
              <w:rPr>
                <w:rFonts w:ascii="Calibri" w:hAnsi="Calibri" w:cs="Calibri"/>
                <w:color w:val="FF0000"/>
                <w:sz w:val="22"/>
                <w:szCs w:val="22"/>
                <w:u w:val="single"/>
              </w:rPr>
              <w:fldChar w:fldCharType="end"/>
            </w:r>
            <w:r w:rsidRPr="00906BF9">
              <w:rPr>
                <w:rFonts w:ascii="Calibri" w:hAnsi="Calibri" w:cs="Calibri"/>
                <w:color w:val="FF0000"/>
                <w:sz w:val="22"/>
                <w:szCs w:val="22"/>
                <w:u w:val="single"/>
              </w:rPr>
              <w:t xml:space="preserve">  [</w:t>
            </w:r>
            <w:r w:rsidRPr="00906BF9">
              <w:rPr>
                <w:rFonts w:ascii="Calibri" w:hAnsi="Calibri" w:cs="Calibri"/>
                <w:color w:val="FF0000"/>
                <w:sz w:val="22"/>
                <w:szCs w:val="22"/>
                <w:u w:val="single"/>
              </w:rPr>
              <w:fldChar w:fldCharType="begin" w:fldLock="1"/>
            </w:r>
            <w:r w:rsidRPr="00906BF9">
              <w:rPr>
                <w:rFonts w:ascii="Calibri" w:hAnsi="Calibri" w:cs="Calibri"/>
                <w:color w:val="FF0000"/>
                <w:sz w:val="22"/>
                <w:szCs w:val="22"/>
                <w:u w:val="single"/>
              </w:rPr>
              <w:instrText>MERGEFIELD ConnTarget.Cardinality</w:instrText>
            </w:r>
            <w:r w:rsidRPr="00906BF9">
              <w:rPr>
                <w:rFonts w:ascii="Calibri" w:hAnsi="Calibri" w:cs="Calibri"/>
                <w:color w:val="FF0000"/>
                <w:sz w:val="22"/>
                <w:szCs w:val="22"/>
                <w:u w:val="single"/>
              </w:rPr>
              <w:fldChar w:fldCharType="separate"/>
            </w:r>
            <w:r w:rsidRPr="00906BF9">
              <w:rPr>
                <w:rFonts w:ascii="Calibri" w:hAnsi="Calibri" w:cs="Calibri"/>
                <w:color w:val="FF0000"/>
                <w:sz w:val="22"/>
                <w:szCs w:val="22"/>
                <w:u w:val="single"/>
              </w:rPr>
              <w:t>0..2</w:t>
            </w:r>
            <w:r w:rsidRPr="00906BF9">
              <w:rPr>
                <w:rFonts w:ascii="Calibri" w:hAnsi="Calibri" w:cs="Calibri"/>
                <w:color w:val="FF0000"/>
                <w:sz w:val="22"/>
                <w:szCs w:val="22"/>
                <w:u w:val="single"/>
              </w:rPr>
              <w:fldChar w:fldCharType="end"/>
            </w:r>
            <w:r w:rsidRPr="00906BF9">
              <w:rPr>
                <w:rFonts w:ascii="Calibri" w:hAnsi="Calibri" w:cs="Calibri"/>
                <w:color w:val="FF0000"/>
                <w:sz w:val="22"/>
                <w:szCs w:val="22"/>
                <w:u w:val="single"/>
              </w:rPr>
              <w:t>]</w:t>
            </w:r>
          </w:p>
        </w:tc>
        <w:tc>
          <w:tcPr>
            <w:tcW w:w="6120" w:type="dxa"/>
            <w:tcBorders>
              <w:top w:val="nil"/>
              <w:left w:val="nil"/>
              <w:bottom w:val="nil"/>
              <w:right w:val="nil"/>
            </w:tcBorders>
          </w:tcPr>
          <w:p w14:paraId="570F1D82" w14:textId="77777777" w:rsidR="00906BF9" w:rsidRPr="00906BF9" w:rsidRDefault="00906BF9" w:rsidP="00FA5384">
            <w:pPr>
              <w:rPr>
                <w:rFonts w:ascii="Calibri" w:hAnsi="Calibri" w:cs="Calibri"/>
                <w:color w:val="FF0000"/>
                <w:sz w:val="22"/>
                <w:szCs w:val="22"/>
                <w:u w:val="single"/>
              </w:rPr>
            </w:pPr>
            <w:r w:rsidRPr="00906BF9">
              <w:rPr>
                <w:color w:val="FF0000"/>
                <w:u w:val="single"/>
              </w:rPr>
              <w:fldChar w:fldCharType="begin" w:fldLock="1"/>
            </w:r>
            <w:r w:rsidRPr="00906BF9">
              <w:rPr>
                <w:color w:val="FF0000"/>
                <w:u w:val="single"/>
              </w:rPr>
              <w:instrText xml:space="preserve">MERGEFIELD </w:instrText>
            </w:r>
            <w:r w:rsidRPr="00906BF9">
              <w:rPr>
                <w:rFonts w:ascii="Calibri" w:hAnsi="Calibri" w:cs="Calibri"/>
                <w:color w:val="FF0000"/>
                <w:sz w:val="22"/>
                <w:szCs w:val="22"/>
                <w:u w:val="single"/>
              </w:rPr>
              <w:instrText>Connector.Notes</w:instrText>
            </w:r>
            <w:r w:rsidRPr="00906BF9">
              <w:rPr>
                <w:color w:val="FF0000"/>
                <w:u w:val="single"/>
              </w:rPr>
              <w:fldChar w:fldCharType="end"/>
            </w:r>
            <w:r w:rsidRPr="00906BF9">
              <w:rPr>
                <w:rFonts w:ascii="Calibri" w:hAnsi="Calibri" w:cs="Calibri"/>
                <w:color w:val="FF0000"/>
                <w:sz w:val="22"/>
                <w:szCs w:val="22"/>
                <w:u w:val="single"/>
              </w:rPr>
              <w:t>De INGEZETENE, zijnde de ouder, waarnaar de KIND-OUDER-RELATIE verwijst</w:t>
            </w:r>
          </w:p>
        </w:tc>
      </w:tr>
      <w:tr w:rsidR="00906BF9" w:rsidRPr="00D42B42" w14:paraId="5FC381A2" w14:textId="77777777" w:rsidTr="00906BF9">
        <w:tc>
          <w:tcPr>
            <w:tcW w:w="450" w:type="dxa"/>
          </w:tcPr>
          <w:p w14:paraId="6DE8000B" w14:textId="77777777" w:rsidR="00906BF9" w:rsidRPr="00D42B42" w:rsidRDefault="00906BF9"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tcPr>
          <w:p w14:paraId="7856932A" w14:textId="77777777" w:rsidR="00906BF9" w:rsidRPr="00D42B42" w:rsidRDefault="00906BF9"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6120" w:type="dxa"/>
          </w:tcPr>
          <w:p w14:paraId="2C58A520" w14:textId="77777777" w:rsidR="00906BF9" w:rsidRPr="00D42B42" w:rsidRDefault="00906BF9"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r>
      <w:tr w:rsidR="00D42B42" w:rsidRPr="00D42B42" w14:paraId="7B3814B3" w14:textId="77777777" w:rsidTr="00906BF9">
        <w:tc>
          <w:tcPr>
            <w:tcW w:w="450" w:type="dxa"/>
          </w:tcPr>
          <w:p w14:paraId="075B7A9D" w14:textId="77777777" w:rsidR="00D42B42" w:rsidRPr="00906BF9"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5B7B97A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2F769BF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744B386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04C1006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208A4235" w14:textId="77777777" w:rsidTr="00906BF9">
        <w:trPr>
          <w:trHeight w:hRule="exact" w:val="128"/>
        </w:trPr>
        <w:tc>
          <w:tcPr>
            <w:tcW w:w="450" w:type="dxa"/>
          </w:tcPr>
          <w:p w14:paraId="317F0F37"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727771F1"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6B5B16E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60AA13D" w14:textId="77777777" w:rsidTr="00906BF9">
        <w:tc>
          <w:tcPr>
            <w:tcW w:w="450" w:type="dxa"/>
          </w:tcPr>
          <w:p w14:paraId="731ABE3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63FF874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5CF5F6E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630EC22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483B4D2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1C60BB02" w14:textId="77777777" w:rsidTr="00906BF9">
        <w:trPr>
          <w:trHeight w:hRule="exact" w:val="128"/>
        </w:trPr>
        <w:tc>
          <w:tcPr>
            <w:tcW w:w="450" w:type="dxa"/>
          </w:tcPr>
          <w:p w14:paraId="00D868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091F214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0A4BE36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8C82B7A" w14:textId="77777777" w:rsidTr="00906BF9">
        <w:tc>
          <w:tcPr>
            <w:tcW w:w="450" w:type="dxa"/>
          </w:tcPr>
          <w:p w14:paraId="45F2F4D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14A875C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ANDER 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1DBBFB6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4FA8BEF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17B3D39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43CAF880" w14:textId="77777777" w:rsidTr="00906BF9">
        <w:trPr>
          <w:trHeight w:hRule="exact" w:val="128"/>
        </w:trPr>
        <w:tc>
          <w:tcPr>
            <w:tcW w:w="450" w:type="dxa"/>
          </w:tcPr>
          <w:p w14:paraId="6238E44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3B9B36E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4C9679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5CAC103A"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lang w:val="en-AU"/>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5728D664" w14:textId="77777777" w:rsidTr="00D42B42">
        <w:tc>
          <w:tcPr>
            <w:tcW w:w="9360" w:type="dxa"/>
          </w:tcPr>
          <w:p w14:paraId="4FF7771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63A03DB0" w14:textId="57E17A56"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Het betreft de verzameling van personen, ingeschreven in de BasisRegistratie Personen (</w:t>
            </w:r>
            <w:r w:rsidR="00906BF9" w:rsidRPr="00906BF9">
              <w:rPr>
                <w:rFonts w:ascii="Calibri" w:hAnsi="Calibri" w:cs="Calibri"/>
                <w:color w:val="FF0000"/>
                <w:sz w:val="22"/>
                <w:szCs w:val="22"/>
                <w:u w:val="single"/>
              </w:rPr>
              <w:t>voorheen</w:t>
            </w:r>
            <w:r w:rsidR="00906BF9" w:rsidRPr="00906BF9">
              <w:rPr>
                <w:rFonts w:ascii="Calibri" w:hAnsi="Calibri" w:cs="Calibri"/>
                <w:color w:val="FF0000"/>
                <w:sz w:val="22"/>
                <w:szCs w:val="22"/>
              </w:rPr>
              <w:t xml:space="preserve"> </w:t>
            </w:r>
            <w:r w:rsidRPr="00D42B42">
              <w:rPr>
                <w:rFonts w:ascii="Calibri" w:hAnsi="Calibri" w:cs="Calibri"/>
                <w:color w:val="0F0F0F"/>
                <w:sz w:val="22"/>
                <w:szCs w:val="22"/>
              </w:rPr>
              <w:t>GBA en RNI), woonachtig in de gemeente dan wel elders en van belang voor de gemeentelijke taakuitoefening (ingezetenen) alsmede andere personen, woonachtig in het binnen- of buitenland, niet ingeschreven in de BRP maar wel van belang voor de gemeentelijke taakuitoefening zoals buitenlanders die bijvoorbeeld belastingplichtig zijn voor een gemeentelijke belasting. NATUURLIJK PERSOON is een specialisatie van PERSOON.</w:t>
            </w:r>
          </w:p>
          <w:p w14:paraId="156B79B5"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p>
        </w:tc>
      </w:tr>
    </w:tbl>
    <w:p w14:paraId="18C4B3B3" w14:textId="77777777" w:rsidR="00450E3F" w:rsidRPr="00906BF9" w:rsidRDefault="00450E3F" w:rsidP="00450E3F">
      <w:pPr>
        <w:pStyle w:val="Kop2"/>
        <w:numPr>
          <w:ilvl w:val="0"/>
          <w:numId w:val="0"/>
        </w:numPr>
        <w:ind w:left="851"/>
        <w:rPr>
          <w:rFonts w:ascii="Arial" w:hAnsi="Arial" w:cs="Arial"/>
          <w:color w:val="0000B0"/>
          <w:sz w:val="30"/>
          <w:szCs w:val="30"/>
        </w:rPr>
      </w:pPr>
      <w:bookmarkStart w:id="154" w:name="BKM_2CD6D58A_09DF_45db_86B8_FF2EE444360F"/>
      <w:bookmarkEnd w:id="154"/>
    </w:p>
    <w:p w14:paraId="0D0E8A04" w14:textId="77777777" w:rsidR="00450E3F" w:rsidRPr="00906BF9" w:rsidRDefault="00450E3F" w:rsidP="00450E3F">
      <w:pPr>
        <w:rPr>
          <w:rFonts w:eastAsia="Calibri"/>
          <w:lang w:eastAsia="en-US"/>
        </w:rPr>
      </w:pPr>
      <w:r w:rsidRPr="00906BF9">
        <w:br w:type="page"/>
      </w:r>
    </w:p>
    <w:p w14:paraId="54B598A9" w14:textId="3446C147" w:rsidR="00D42B42" w:rsidRPr="00D42B42" w:rsidRDefault="00D42B42" w:rsidP="00AC1209">
      <w:pPr>
        <w:pStyle w:val="Kop2"/>
        <w:rPr>
          <w:rFonts w:ascii="Arial" w:hAnsi="Arial" w:cs="Arial"/>
          <w:sz w:val="30"/>
          <w:szCs w:val="30"/>
        </w:rPr>
      </w:pPr>
      <w:r w:rsidRPr="00D42B42">
        <w:rPr>
          <w:rFonts w:ascii="Arial" w:hAnsi="Arial" w:cs="Arial"/>
          <w:color w:val="0000B0"/>
          <w:sz w:val="30"/>
          <w:szCs w:val="30"/>
          <w:lang w:val="en-AU"/>
        </w:rPr>
        <w:lastRenderedPageBreak/>
        <w:fldChar w:fldCharType="begin" w:fldLock="1"/>
      </w:r>
      <w:r w:rsidRPr="00D42B42">
        <w:rPr>
          <w:rFonts w:ascii="Arial" w:hAnsi="Arial" w:cs="Arial"/>
          <w:sz w:val="20"/>
          <w:szCs w:val="20"/>
          <w:lang w:val="en-AU"/>
        </w:rPr>
        <w:instrText xml:space="preserve">MERGEFIELD </w:instrText>
      </w:r>
      <w:r w:rsidRPr="00D42B42">
        <w:instrText>Element.Stereotype</w:instrText>
      </w:r>
      <w:r w:rsidRPr="00D42B42">
        <w:rPr>
          <w:rFonts w:ascii="Arial" w:hAnsi="Arial" w:cs="Arial"/>
          <w:color w:val="0000B0"/>
          <w:sz w:val="30"/>
          <w:szCs w:val="30"/>
          <w:lang w:val="en-AU"/>
        </w:rPr>
        <w:fldChar w:fldCharType="separate"/>
      </w:r>
      <w:r w:rsidRPr="00D42B42">
        <w:t>«Objecttype»</w:t>
      </w:r>
      <w:r w:rsidRPr="00D42B42">
        <w:rPr>
          <w:rFonts w:ascii="Arial" w:hAnsi="Arial" w:cs="Arial"/>
          <w:color w:val="0000B0"/>
          <w:sz w:val="30"/>
          <w:szCs w:val="30"/>
          <w:lang w:val="en-AU"/>
        </w:rPr>
        <w:fldChar w:fldCharType="end"/>
      </w:r>
      <w:r w:rsidRPr="00D42B42">
        <w:t xml:space="preserve"> </w:t>
      </w:r>
      <w:r w:rsidRPr="00D42B42">
        <w:rPr>
          <w:rFonts w:ascii="Arial" w:hAnsi="Arial" w:cs="Arial"/>
          <w:color w:val="0000B0"/>
          <w:sz w:val="30"/>
          <w:szCs w:val="30"/>
          <w:lang w:val="en-AU"/>
        </w:rPr>
        <w:fldChar w:fldCharType="begin" w:fldLock="1"/>
      </w:r>
      <w:r w:rsidRPr="00D42B42">
        <w:instrText>MERGEFIELD Element.Name</w:instrText>
      </w:r>
      <w:r w:rsidRPr="00D42B42">
        <w:rPr>
          <w:rFonts w:ascii="Arial" w:hAnsi="Arial" w:cs="Arial"/>
          <w:color w:val="0000B0"/>
          <w:sz w:val="30"/>
          <w:szCs w:val="30"/>
          <w:lang w:val="en-AU"/>
        </w:rPr>
        <w:fldChar w:fldCharType="separate"/>
      </w:r>
      <w:r w:rsidRPr="00D42B42">
        <w:t>NIET-INGEZETENE</w:t>
      </w:r>
      <w:r w:rsidRPr="00D42B42">
        <w:rPr>
          <w:rFonts w:ascii="Arial" w:hAnsi="Arial" w:cs="Arial"/>
          <w:color w:val="0000B0"/>
          <w:sz w:val="30"/>
          <w:szCs w:val="30"/>
          <w:lang w:val="en-AU"/>
        </w:rPr>
        <w:fldChar w:fldCharType="end"/>
      </w:r>
      <w:r w:rsidR="00906BF9">
        <w:rPr>
          <w:rFonts w:ascii="Arial" w:hAnsi="Arial" w:cs="Arial"/>
          <w:color w:val="0000B0"/>
          <w:sz w:val="30"/>
          <w:szCs w:val="30"/>
          <w:lang w:val="en-AU"/>
        </w:rPr>
        <w:t xml:space="preserve"> </w:t>
      </w:r>
    </w:p>
    <w:tbl>
      <w:tblPr>
        <w:tblW w:w="0" w:type="auto"/>
        <w:tblInd w:w="60" w:type="dxa"/>
        <w:tblLayout w:type="fixed"/>
        <w:tblCellMar>
          <w:left w:w="60" w:type="dxa"/>
          <w:right w:w="60" w:type="dxa"/>
        </w:tblCellMar>
        <w:tblLook w:val="04A0" w:firstRow="1" w:lastRow="0" w:firstColumn="1" w:lastColumn="0" w:noHBand="0" w:noVBand="1"/>
      </w:tblPr>
      <w:tblGrid>
        <w:gridCol w:w="2340"/>
        <w:gridCol w:w="7020"/>
      </w:tblGrid>
      <w:tr w:rsidR="00D42B42" w:rsidRPr="00D42B42" w14:paraId="42CE849B" w14:textId="77777777" w:rsidTr="00D42B42">
        <w:trPr>
          <w:trHeight w:val="271"/>
        </w:trPr>
        <w:tc>
          <w:tcPr>
            <w:tcW w:w="2340" w:type="dxa"/>
            <w:hideMark/>
          </w:tcPr>
          <w:p w14:paraId="55AE7F8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hideMark/>
          </w:tcPr>
          <w:p w14:paraId="225F731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NIET-INGEZETENE</w:t>
            </w:r>
            <w:r w:rsidRPr="00D42B42">
              <w:rPr>
                <w:rFonts w:ascii="Arial" w:hAnsi="Arial" w:cs="Arial"/>
                <w:color w:val="000000"/>
                <w:sz w:val="20"/>
                <w:szCs w:val="20"/>
                <w:lang w:val="en-AU"/>
              </w:rPr>
              <w:fldChar w:fldCharType="end"/>
            </w:r>
          </w:p>
        </w:tc>
      </w:tr>
      <w:tr w:rsidR="00D42B42" w:rsidRPr="00D42B42" w14:paraId="112579B7" w14:textId="77777777" w:rsidTr="00D42B42">
        <w:trPr>
          <w:trHeight w:hRule="exact" w:val="128"/>
        </w:trPr>
        <w:tc>
          <w:tcPr>
            <w:tcW w:w="2340" w:type="dxa"/>
          </w:tcPr>
          <w:p w14:paraId="07C20CF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3A77633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35E2232" w14:textId="77777777" w:rsidTr="00D42B42">
        <w:tc>
          <w:tcPr>
            <w:tcW w:w="2340" w:type="dxa"/>
            <w:hideMark/>
          </w:tcPr>
          <w:p w14:paraId="65BB215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hideMark/>
          </w:tcPr>
          <w:p w14:paraId="56FA175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NIN</w:t>
            </w:r>
            <w:r w:rsidRPr="00D42B42">
              <w:rPr>
                <w:rFonts w:ascii="Arial" w:hAnsi="Arial" w:cs="Arial"/>
                <w:color w:val="000000"/>
                <w:sz w:val="20"/>
                <w:szCs w:val="20"/>
                <w:lang w:val="en-AU"/>
              </w:rPr>
              <w:fldChar w:fldCharType="end"/>
            </w:r>
          </w:p>
        </w:tc>
      </w:tr>
      <w:tr w:rsidR="00D42B42" w:rsidRPr="00D42B42" w14:paraId="0C616763" w14:textId="77777777" w:rsidTr="00D42B42">
        <w:trPr>
          <w:trHeight w:hRule="exact" w:val="128"/>
        </w:trPr>
        <w:tc>
          <w:tcPr>
            <w:tcW w:w="2340" w:type="dxa"/>
          </w:tcPr>
          <w:p w14:paraId="5D52BDD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4A49CD9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A6EC725" w14:textId="77777777" w:rsidTr="00D42B42">
        <w:tc>
          <w:tcPr>
            <w:tcW w:w="2340" w:type="dxa"/>
            <w:hideMark/>
          </w:tcPr>
          <w:p w14:paraId="0FC7FDA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hideMark/>
          </w:tcPr>
          <w:p w14:paraId="065AF4D2" w14:textId="28735502" w:rsidR="00D42B42" w:rsidRPr="00E930A0" w:rsidRDefault="00E930A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E930A0">
              <w:rPr>
                <w:rFonts w:ascii="Calibri" w:hAnsi="Calibri" w:cs="Calibri"/>
                <w:color w:val="FF0000"/>
                <w:sz w:val="22"/>
                <w:szCs w:val="22"/>
                <w:u w:val="single"/>
              </w:rPr>
              <w:t>BRP</w:t>
            </w:r>
          </w:p>
        </w:tc>
      </w:tr>
      <w:tr w:rsidR="00D42B42" w:rsidRPr="00D42B42" w14:paraId="6FEC631C" w14:textId="77777777" w:rsidTr="00D42B42">
        <w:trPr>
          <w:trHeight w:hRule="exact" w:val="128"/>
        </w:trPr>
        <w:tc>
          <w:tcPr>
            <w:tcW w:w="2340" w:type="dxa"/>
          </w:tcPr>
          <w:p w14:paraId="36DAD2C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03D3D05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FF6409F" w14:textId="77777777" w:rsidTr="00D42B42">
        <w:trPr>
          <w:trHeight w:val="230"/>
        </w:trPr>
        <w:tc>
          <w:tcPr>
            <w:tcW w:w="2340" w:type="dxa"/>
            <w:hideMark/>
          </w:tcPr>
          <w:p w14:paraId="5AA30A4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hideMark/>
          </w:tcPr>
          <w:p w14:paraId="3BCE2F38" w14:textId="6528C4DD" w:rsidR="00D42B42" w:rsidRPr="00E930A0" w:rsidRDefault="00E930A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E930A0">
              <w:rPr>
                <w:rFonts w:ascii="Arial" w:hAnsi="Arial" w:cs="Arial"/>
                <w:color w:val="FF0000"/>
                <w:sz w:val="20"/>
                <w:szCs w:val="20"/>
                <w:u w:val="single"/>
              </w:rPr>
              <w:t>Een INGESCHREVEN NATUURLIJK PERSOON, die niet woonachtig is in Nederland en een relatie heeft met één of meerdere Nederlandse overheidsinstellingen.</w:t>
            </w:r>
          </w:p>
        </w:tc>
      </w:tr>
      <w:tr w:rsidR="00D42B42" w:rsidRPr="00D42B42" w14:paraId="3A482C94" w14:textId="77777777" w:rsidTr="00D42B42">
        <w:trPr>
          <w:trHeight w:hRule="exact" w:val="68"/>
        </w:trPr>
        <w:tc>
          <w:tcPr>
            <w:tcW w:w="2340" w:type="dxa"/>
          </w:tcPr>
          <w:p w14:paraId="551A065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6271940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3F91B39" w14:textId="77777777" w:rsidTr="00D42B42">
        <w:trPr>
          <w:trHeight w:val="271"/>
        </w:trPr>
        <w:tc>
          <w:tcPr>
            <w:tcW w:w="2340" w:type="dxa"/>
            <w:hideMark/>
          </w:tcPr>
          <w:p w14:paraId="7DE2FC6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hideMark/>
          </w:tcPr>
          <w:p w14:paraId="07FA2F66" w14:textId="6D98322D" w:rsidR="00D42B42" w:rsidRPr="00E930A0" w:rsidRDefault="00E930A0"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E930A0">
              <w:rPr>
                <w:rFonts w:ascii="Calibri" w:hAnsi="Calibri" w:cs="Calibri"/>
                <w:color w:val="FF0000"/>
                <w:sz w:val="22"/>
                <w:szCs w:val="22"/>
                <w:u w:val="single"/>
              </w:rPr>
              <w:t>KING o.b.v. de BRP</w:t>
            </w:r>
          </w:p>
        </w:tc>
      </w:tr>
      <w:tr w:rsidR="00D42B42" w:rsidRPr="00D42B42" w14:paraId="4DC5A8E3" w14:textId="77777777" w:rsidTr="00D42B42">
        <w:trPr>
          <w:trHeight w:hRule="exact" w:val="128"/>
        </w:trPr>
        <w:tc>
          <w:tcPr>
            <w:tcW w:w="2340" w:type="dxa"/>
          </w:tcPr>
          <w:p w14:paraId="269611E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6639AD9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E11249E" w14:textId="77777777" w:rsidTr="00D42B42">
        <w:tc>
          <w:tcPr>
            <w:tcW w:w="2340" w:type="dxa"/>
            <w:hideMark/>
          </w:tcPr>
          <w:p w14:paraId="32ECF24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hideMark/>
          </w:tcPr>
          <w:p w14:paraId="4717FB5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12BC4453" w14:textId="77777777" w:rsidTr="00D42B42">
        <w:trPr>
          <w:trHeight w:hRule="exact" w:val="128"/>
        </w:trPr>
        <w:tc>
          <w:tcPr>
            <w:tcW w:w="2340" w:type="dxa"/>
          </w:tcPr>
          <w:p w14:paraId="72B6CB9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69AC516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7D35B56" w14:textId="77777777" w:rsidTr="00D42B42">
        <w:tc>
          <w:tcPr>
            <w:tcW w:w="2340" w:type="dxa"/>
            <w:hideMark/>
          </w:tcPr>
          <w:p w14:paraId="5B95DE7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hideMark/>
          </w:tcPr>
          <w:p w14:paraId="1F83A16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Zie INGESCHREVEN NATUURLIJK PERSOON</w:t>
            </w:r>
          </w:p>
        </w:tc>
      </w:tr>
      <w:tr w:rsidR="00D42B42" w:rsidRPr="00D42B42" w14:paraId="5E36998A" w14:textId="77777777" w:rsidTr="00D42B42">
        <w:trPr>
          <w:trHeight w:hRule="exact" w:val="128"/>
        </w:trPr>
        <w:tc>
          <w:tcPr>
            <w:tcW w:w="2340" w:type="dxa"/>
          </w:tcPr>
          <w:p w14:paraId="2263BC3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6737AE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1435E85C" w14:textId="77777777" w:rsidTr="00D42B42">
        <w:tc>
          <w:tcPr>
            <w:tcW w:w="2340" w:type="dxa"/>
            <w:hideMark/>
          </w:tcPr>
          <w:p w14:paraId="6FAD350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hideMark/>
          </w:tcPr>
          <w:p w14:paraId="62D8049D" w14:textId="02C9E40F"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7AAD8C6" w14:textId="77777777" w:rsidTr="00D42B42">
        <w:trPr>
          <w:trHeight w:hRule="exact" w:val="128"/>
        </w:trPr>
        <w:tc>
          <w:tcPr>
            <w:tcW w:w="2340" w:type="dxa"/>
          </w:tcPr>
          <w:p w14:paraId="731FC56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24E59C5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ECA4A7B" w14:textId="77777777" w:rsidTr="00D42B42">
        <w:trPr>
          <w:trHeight w:hRule="exact" w:val="256"/>
        </w:trPr>
        <w:tc>
          <w:tcPr>
            <w:tcW w:w="2340" w:type="dxa"/>
            <w:hideMark/>
          </w:tcPr>
          <w:p w14:paraId="104AD56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hideMark/>
          </w:tcPr>
          <w:p w14:paraId="21E8E5F2" w14:textId="163EC2BB"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6BF91AF" w14:textId="77777777" w:rsidTr="00D42B42">
        <w:trPr>
          <w:trHeight w:hRule="exact" w:val="256"/>
        </w:trPr>
        <w:tc>
          <w:tcPr>
            <w:tcW w:w="2340" w:type="dxa"/>
          </w:tcPr>
          <w:p w14:paraId="31983B2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38224BB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2D897A9" w14:textId="77777777" w:rsidTr="00D42B42">
        <w:tc>
          <w:tcPr>
            <w:tcW w:w="2340" w:type="dxa"/>
            <w:hideMark/>
          </w:tcPr>
          <w:p w14:paraId="4E44B7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tcPr>
          <w:p w14:paraId="3D32043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bl>
    <w:p w14:paraId="0A3EF488"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70D386BC" w14:textId="77777777" w:rsidTr="00D42B42">
        <w:tc>
          <w:tcPr>
            <w:tcW w:w="9360" w:type="dxa"/>
            <w:gridSpan w:val="3"/>
            <w:hideMark/>
          </w:tcPr>
          <w:p w14:paraId="2C37B97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331E71A5" w14:textId="77777777" w:rsidTr="00D42B42">
        <w:tc>
          <w:tcPr>
            <w:tcW w:w="450" w:type="dxa"/>
          </w:tcPr>
          <w:p w14:paraId="7DE4DF7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505CE9B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177EC81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75CF773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D42B42" w14:paraId="050ABAD1" w14:textId="77777777" w:rsidTr="00D42B42">
        <w:tc>
          <w:tcPr>
            <w:tcW w:w="450" w:type="dxa"/>
          </w:tcPr>
          <w:p w14:paraId="31FAA4F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7797E31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NIET-INGEZETENE</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18EF9B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3B382AF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74D4068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42036150" w14:textId="77777777" w:rsidTr="00D42B42">
        <w:trPr>
          <w:trHeight w:hRule="exact" w:val="128"/>
        </w:trPr>
        <w:tc>
          <w:tcPr>
            <w:tcW w:w="450" w:type="dxa"/>
          </w:tcPr>
          <w:p w14:paraId="07AD94B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292EA0B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7CD993A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16B91182" w14:textId="77777777" w:rsidR="00D42B42" w:rsidRPr="00D54C45"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68B4937A" w14:textId="77777777" w:rsidTr="00D42B42">
        <w:tc>
          <w:tcPr>
            <w:tcW w:w="9360" w:type="dxa"/>
          </w:tcPr>
          <w:p w14:paraId="54E15AB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313210A0" w14:textId="2CE8332C" w:rsidR="00D42B42" w:rsidRPr="00E930A0" w:rsidRDefault="00E930A0"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u w:val="single"/>
              </w:rPr>
            </w:pPr>
            <w:r w:rsidRPr="00E930A0">
              <w:rPr>
                <w:rFonts w:ascii="Calibri" w:hAnsi="Calibri" w:cs="Calibri"/>
                <w:color w:val="FF0000"/>
                <w:sz w:val="22"/>
                <w:szCs w:val="22"/>
                <w:u w:val="single"/>
              </w:rPr>
              <w:t>Het betreft hier de natuurlijke personen die als NIET-INGEZETENE deel uitmaken van de BRP.</w:t>
            </w:r>
          </w:p>
        </w:tc>
      </w:tr>
    </w:tbl>
    <w:p w14:paraId="2D5A84B6" w14:textId="77777777" w:rsidR="00450E3F" w:rsidRPr="00D54C45" w:rsidRDefault="00450E3F" w:rsidP="00450E3F">
      <w:pPr>
        <w:pStyle w:val="Kop2"/>
        <w:numPr>
          <w:ilvl w:val="0"/>
          <w:numId w:val="0"/>
        </w:numPr>
        <w:ind w:left="851"/>
        <w:rPr>
          <w:rFonts w:ascii="Arial" w:hAnsi="Arial" w:cs="Arial"/>
          <w:color w:val="0000B0"/>
          <w:sz w:val="30"/>
          <w:szCs w:val="30"/>
        </w:rPr>
      </w:pPr>
      <w:bookmarkStart w:id="155" w:name="BKM_3D5CCB29_91E4_458e_8BCD_6741198E45B8"/>
      <w:bookmarkEnd w:id="155"/>
    </w:p>
    <w:p w14:paraId="587174D9" w14:textId="77777777" w:rsidR="00450E3F" w:rsidRPr="00D54C45" w:rsidRDefault="00450E3F" w:rsidP="00450E3F">
      <w:pPr>
        <w:rPr>
          <w:rFonts w:eastAsia="Calibri"/>
          <w:lang w:eastAsia="en-US"/>
        </w:rPr>
      </w:pPr>
      <w:r w:rsidRPr="00D54C45">
        <w:br w:type="page"/>
      </w:r>
    </w:p>
    <w:p w14:paraId="728AA8DA" w14:textId="04A210F7" w:rsidR="00D42B42" w:rsidRPr="00D42B42" w:rsidRDefault="00D42B42" w:rsidP="00AC1209">
      <w:pPr>
        <w:pStyle w:val="Kop2"/>
        <w:rPr>
          <w:rFonts w:ascii="Arial" w:hAnsi="Arial" w:cs="Arial"/>
          <w:sz w:val="30"/>
          <w:szCs w:val="30"/>
        </w:rPr>
      </w:pPr>
      <w:r w:rsidRPr="00D42B42">
        <w:rPr>
          <w:rFonts w:ascii="Arial" w:hAnsi="Arial" w:cs="Arial"/>
          <w:color w:val="0000B0"/>
          <w:sz w:val="30"/>
          <w:szCs w:val="30"/>
          <w:lang w:val="en-AU"/>
        </w:rPr>
        <w:lastRenderedPageBreak/>
        <w:fldChar w:fldCharType="begin" w:fldLock="1"/>
      </w:r>
      <w:r w:rsidRPr="00D42B42">
        <w:rPr>
          <w:rFonts w:ascii="Arial" w:hAnsi="Arial" w:cs="Arial"/>
          <w:sz w:val="20"/>
          <w:szCs w:val="20"/>
          <w:lang w:val="en-AU"/>
        </w:rPr>
        <w:instrText xml:space="preserve">MERGEFIELD </w:instrText>
      </w:r>
      <w:r w:rsidRPr="00D42B42">
        <w:instrText>Element.Stereotype</w:instrText>
      </w:r>
      <w:r w:rsidRPr="00D42B42">
        <w:rPr>
          <w:rFonts w:ascii="Arial" w:hAnsi="Arial" w:cs="Arial"/>
          <w:color w:val="0000B0"/>
          <w:sz w:val="30"/>
          <w:szCs w:val="30"/>
          <w:lang w:val="en-AU"/>
        </w:rPr>
        <w:fldChar w:fldCharType="separate"/>
      </w:r>
      <w:r w:rsidRPr="00D42B42">
        <w:t>«Objecttype»</w:t>
      </w:r>
      <w:r w:rsidRPr="00D42B42">
        <w:rPr>
          <w:rFonts w:ascii="Arial" w:hAnsi="Arial" w:cs="Arial"/>
          <w:color w:val="0000B0"/>
          <w:sz w:val="30"/>
          <w:szCs w:val="30"/>
          <w:lang w:val="en-AU"/>
        </w:rPr>
        <w:fldChar w:fldCharType="end"/>
      </w:r>
      <w:r w:rsidRPr="00D42B42">
        <w:t xml:space="preserve"> </w:t>
      </w:r>
      <w:r w:rsidRPr="00D42B42">
        <w:rPr>
          <w:rFonts w:ascii="Arial" w:hAnsi="Arial" w:cs="Arial"/>
          <w:color w:val="0000B0"/>
          <w:sz w:val="30"/>
          <w:szCs w:val="30"/>
          <w:lang w:val="en-AU"/>
        </w:rPr>
        <w:fldChar w:fldCharType="begin" w:fldLock="1"/>
      </w:r>
      <w:r w:rsidRPr="00D42B42">
        <w:instrText>MERGEFIELD Element.Name</w:instrText>
      </w:r>
      <w:r w:rsidRPr="00D42B42">
        <w:rPr>
          <w:rFonts w:ascii="Arial" w:hAnsi="Arial" w:cs="Arial"/>
          <w:color w:val="0000B0"/>
          <w:sz w:val="30"/>
          <w:szCs w:val="30"/>
          <w:lang w:val="en-AU"/>
        </w:rPr>
        <w:fldChar w:fldCharType="separate"/>
      </w:r>
      <w:r w:rsidRPr="00D42B42">
        <w:t>NIET-NATUURLIJK PERSOON</w:t>
      </w:r>
      <w:r w:rsidRPr="00D42B42">
        <w:rPr>
          <w:rFonts w:ascii="Arial" w:hAnsi="Arial" w:cs="Arial"/>
          <w:color w:val="0000B0"/>
          <w:sz w:val="30"/>
          <w:szCs w:val="30"/>
          <w:lang w:val="en-AU"/>
        </w:rPr>
        <w:fldChar w:fldCharType="end"/>
      </w:r>
    </w:p>
    <w:tbl>
      <w:tblPr>
        <w:tblW w:w="0" w:type="auto"/>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39F0570B" w14:textId="77777777" w:rsidTr="00D42B42">
        <w:trPr>
          <w:trHeight w:val="271"/>
        </w:trPr>
        <w:tc>
          <w:tcPr>
            <w:tcW w:w="2340" w:type="dxa"/>
            <w:gridSpan w:val="2"/>
            <w:hideMark/>
          </w:tcPr>
          <w:p w14:paraId="4C7CA4D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64CD7A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NIET-NATUURLIJK PERSOON</w:t>
            </w:r>
            <w:r w:rsidRPr="00D42B42">
              <w:rPr>
                <w:rFonts w:ascii="Arial" w:hAnsi="Arial" w:cs="Arial"/>
                <w:color w:val="000000"/>
                <w:sz w:val="20"/>
                <w:szCs w:val="20"/>
                <w:lang w:val="en-AU"/>
              </w:rPr>
              <w:fldChar w:fldCharType="end"/>
            </w:r>
          </w:p>
        </w:tc>
      </w:tr>
      <w:tr w:rsidR="00D42B42" w:rsidRPr="00D42B42" w14:paraId="3F0315F4" w14:textId="77777777" w:rsidTr="00D42B42">
        <w:trPr>
          <w:trHeight w:hRule="exact" w:val="128"/>
        </w:trPr>
        <w:tc>
          <w:tcPr>
            <w:tcW w:w="2340" w:type="dxa"/>
            <w:gridSpan w:val="2"/>
          </w:tcPr>
          <w:p w14:paraId="54480F2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B79E99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B3B999C" w14:textId="77777777" w:rsidTr="00D42B42">
        <w:tc>
          <w:tcPr>
            <w:tcW w:w="2340" w:type="dxa"/>
            <w:gridSpan w:val="2"/>
            <w:hideMark/>
          </w:tcPr>
          <w:p w14:paraId="746E12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3DBDF3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NNP</w:t>
            </w:r>
            <w:r w:rsidRPr="00D42B42">
              <w:rPr>
                <w:rFonts w:ascii="Arial" w:hAnsi="Arial" w:cs="Arial"/>
                <w:color w:val="000000"/>
                <w:sz w:val="20"/>
                <w:szCs w:val="20"/>
                <w:lang w:val="en-AU"/>
              </w:rPr>
              <w:fldChar w:fldCharType="end"/>
            </w:r>
          </w:p>
        </w:tc>
      </w:tr>
      <w:tr w:rsidR="00D42B42" w:rsidRPr="00D42B42" w14:paraId="74386F87" w14:textId="77777777" w:rsidTr="00D42B42">
        <w:trPr>
          <w:trHeight w:hRule="exact" w:val="128"/>
        </w:trPr>
        <w:tc>
          <w:tcPr>
            <w:tcW w:w="2340" w:type="dxa"/>
            <w:gridSpan w:val="2"/>
          </w:tcPr>
          <w:p w14:paraId="7880BF4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E35E25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5F1288C" w14:textId="77777777" w:rsidTr="00D42B42">
        <w:tc>
          <w:tcPr>
            <w:tcW w:w="2340" w:type="dxa"/>
            <w:gridSpan w:val="2"/>
            <w:hideMark/>
          </w:tcPr>
          <w:p w14:paraId="341B851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1ECE286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0B0BDE44" w14:textId="77777777" w:rsidTr="00D42B42">
        <w:trPr>
          <w:trHeight w:hRule="exact" w:val="128"/>
        </w:trPr>
        <w:tc>
          <w:tcPr>
            <w:tcW w:w="2340" w:type="dxa"/>
            <w:gridSpan w:val="2"/>
          </w:tcPr>
          <w:p w14:paraId="6FAD6BF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B14765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BF495EE" w14:textId="77777777" w:rsidTr="00D42B42">
        <w:trPr>
          <w:trHeight w:val="230"/>
        </w:trPr>
        <w:tc>
          <w:tcPr>
            <w:tcW w:w="2340" w:type="dxa"/>
            <w:gridSpan w:val="2"/>
            <w:hideMark/>
          </w:tcPr>
          <w:p w14:paraId="615A8C4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69C454C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 xml:space="preserve">Een </w:t>
            </w:r>
            <w:r w:rsidRPr="00D42B42">
              <w:rPr>
                <w:rFonts w:ascii="Calibri" w:hAnsi="Calibri" w:cs="Calibri"/>
                <w:color w:val="FF0000"/>
                <w:sz w:val="22"/>
                <w:szCs w:val="22"/>
                <w:u w:val="single"/>
              </w:rPr>
              <w:t>PERSOON</w:t>
            </w:r>
            <w:r w:rsidRPr="00D42B42">
              <w:rPr>
                <w:rFonts w:ascii="Calibri" w:hAnsi="Calibri" w:cs="Calibri"/>
                <w:color w:val="0F0F0F"/>
                <w:sz w:val="22"/>
                <w:szCs w:val="22"/>
              </w:rPr>
              <w:t xml:space="preserve"> zijnde geen NATUURLIJK PERSOON.</w:t>
            </w:r>
            <w:r w:rsidRPr="00D42B42">
              <w:rPr>
                <w:rFonts w:ascii="Arial" w:hAnsi="Arial" w:cs="Arial"/>
                <w:color w:val="000000"/>
                <w:sz w:val="20"/>
                <w:szCs w:val="20"/>
                <w:lang w:val="en-AU"/>
              </w:rPr>
              <w:fldChar w:fldCharType="end"/>
            </w:r>
          </w:p>
        </w:tc>
      </w:tr>
      <w:tr w:rsidR="00D42B42" w:rsidRPr="00D42B42" w14:paraId="001AFAFA" w14:textId="77777777" w:rsidTr="00D42B42">
        <w:trPr>
          <w:trHeight w:hRule="exact" w:val="68"/>
        </w:trPr>
        <w:tc>
          <w:tcPr>
            <w:tcW w:w="2340" w:type="dxa"/>
            <w:gridSpan w:val="2"/>
          </w:tcPr>
          <w:p w14:paraId="6128A42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F2F2E9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F467FDD" w14:textId="77777777" w:rsidTr="00D42B42">
        <w:trPr>
          <w:trHeight w:val="271"/>
        </w:trPr>
        <w:tc>
          <w:tcPr>
            <w:tcW w:w="2340" w:type="dxa"/>
            <w:gridSpan w:val="2"/>
            <w:hideMark/>
          </w:tcPr>
          <w:p w14:paraId="261AEB3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71BE5EC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29B65185" w14:textId="77777777" w:rsidTr="00D42B42">
        <w:trPr>
          <w:trHeight w:hRule="exact" w:val="128"/>
        </w:trPr>
        <w:tc>
          <w:tcPr>
            <w:tcW w:w="2340" w:type="dxa"/>
            <w:gridSpan w:val="2"/>
          </w:tcPr>
          <w:p w14:paraId="3EA4021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4F1577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98946E0" w14:textId="77777777" w:rsidTr="00D42B42">
        <w:tc>
          <w:tcPr>
            <w:tcW w:w="2340" w:type="dxa"/>
            <w:gridSpan w:val="2"/>
            <w:hideMark/>
          </w:tcPr>
          <w:p w14:paraId="52621F8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195F569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4F11E2F2" w14:textId="77777777" w:rsidTr="00D42B42">
        <w:trPr>
          <w:trHeight w:hRule="exact" w:val="128"/>
        </w:trPr>
        <w:tc>
          <w:tcPr>
            <w:tcW w:w="2340" w:type="dxa"/>
            <w:gridSpan w:val="2"/>
          </w:tcPr>
          <w:p w14:paraId="2270FA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351AAC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3515E60" w14:textId="77777777" w:rsidTr="00D42B42">
        <w:tc>
          <w:tcPr>
            <w:tcW w:w="2340" w:type="dxa"/>
            <w:gridSpan w:val="2"/>
            <w:hideMark/>
          </w:tcPr>
          <w:p w14:paraId="7C3C366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2CFFFB1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Zie SUBJECT</w:t>
            </w:r>
          </w:p>
        </w:tc>
      </w:tr>
      <w:tr w:rsidR="00D42B42" w:rsidRPr="00D42B42" w14:paraId="69105A1B" w14:textId="77777777" w:rsidTr="00D42B42">
        <w:trPr>
          <w:trHeight w:hRule="exact" w:val="128"/>
        </w:trPr>
        <w:tc>
          <w:tcPr>
            <w:tcW w:w="2340" w:type="dxa"/>
            <w:gridSpan w:val="2"/>
          </w:tcPr>
          <w:p w14:paraId="139E76B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13D55C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76C7332D" w14:textId="77777777" w:rsidTr="00D42B42">
        <w:tc>
          <w:tcPr>
            <w:tcW w:w="2340" w:type="dxa"/>
            <w:gridSpan w:val="2"/>
            <w:hideMark/>
          </w:tcPr>
          <w:p w14:paraId="335D9B1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tcPr>
          <w:p w14:paraId="2913C70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199071F" w14:textId="77777777" w:rsidTr="00D42B42">
        <w:trPr>
          <w:trHeight w:hRule="exact" w:val="128"/>
        </w:trPr>
        <w:tc>
          <w:tcPr>
            <w:tcW w:w="2340" w:type="dxa"/>
            <w:gridSpan w:val="2"/>
          </w:tcPr>
          <w:p w14:paraId="53034B2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0679A5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4842D42" w14:textId="77777777" w:rsidTr="00D42B42">
        <w:trPr>
          <w:trHeight w:hRule="exact" w:val="256"/>
        </w:trPr>
        <w:tc>
          <w:tcPr>
            <w:tcW w:w="2340" w:type="dxa"/>
            <w:gridSpan w:val="2"/>
            <w:hideMark/>
          </w:tcPr>
          <w:p w14:paraId="46B3125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tcPr>
          <w:p w14:paraId="5ED38A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029E686" w14:textId="77777777" w:rsidTr="00D42B42">
        <w:trPr>
          <w:trHeight w:hRule="exact" w:val="256"/>
        </w:trPr>
        <w:tc>
          <w:tcPr>
            <w:tcW w:w="2340" w:type="dxa"/>
            <w:gridSpan w:val="2"/>
          </w:tcPr>
          <w:p w14:paraId="0DC9346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AEC8EA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FED4F0E" w14:textId="77777777" w:rsidTr="00D42B42">
        <w:tc>
          <w:tcPr>
            <w:tcW w:w="2340" w:type="dxa"/>
            <w:gridSpan w:val="2"/>
            <w:hideMark/>
          </w:tcPr>
          <w:p w14:paraId="427D89B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6518B53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28E6AD4B" w14:textId="77777777" w:rsidTr="00D42B42">
        <w:tc>
          <w:tcPr>
            <w:tcW w:w="450" w:type="dxa"/>
          </w:tcPr>
          <w:p w14:paraId="4DFEB5E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156" w:name="BKM_96573FB8_102E_41d7_A5A3_0097AFBA37C3"/>
          </w:p>
        </w:tc>
        <w:tc>
          <w:tcPr>
            <w:tcW w:w="2790" w:type="dxa"/>
            <w:gridSpan w:val="2"/>
            <w:hideMark/>
          </w:tcPr>
          <w:p w14:paraId="3F948B3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40ADE7A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6A9D5C6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31EF51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4521487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D42B42" w14:paraId="7C620C7C" w14:textId="77777777" w:rsidTr="00D42B42">
        <w:tc>
          <w:tcPr>
            <w:tcW w:w="450" w:type="dxa"/>
          </w:tcPr>
          <w:p w14:paraId="3492CD7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7EE1496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(Statutaire) Naam</w:t>
            </w:r>
            <w:r w:rsidRPr="00D42B42">
              <w:rPr>
                <w:rFonts w:ascii="Arial" w:hAnsi="Arial" w:cs="Arial"/>
                <w:color w:val="000000"/>
                <w:sz w:val="20"/>
                <w:szCs w:val="20"/>
                <w:lang w:val="en-AU"/>
              </w:rPr>
              <w:fldChar w:fldCharType="end"/>
            </w:r>
          </w:p>
        </w:tc>
        <w:tc>
          <w:tcPr>
            <w:tcW w:w="4230" w:type="dxa"/>
            <w:hideMark/>
          </w:tcPr>
          <w:p w14:paraId="23CA32A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Naam van de niet-natuurlijke persoon zoals deze is vastgelegd in de statuten (rechtspersoon) of in de vennootschapsovereenkomst is overeengekomen (Vennootschap onder firma of Commanditaire vennootschap).</w:t>
            </w:r>
            <w:r w:rsidRPr="00D42B42">
              <w:rPr>
                <w:rFonts w:ascii="Arial" w:hAnsi="Arial" w:cs="Arial"/>
                <w:color w:val="000000"/>
                <w:sz w:val="20"/>
                <w:szCs w:val="20"/>
                <w:lang w:val="en-AU"/>
              </w:rPr>
              <w:fldChar w:fldCharType="end"/>
            </w:r>
          </w:p>
        </w:tc>
        <w:tc>
          <w:tcPr>
            <w:tcW w:w="1080" w:type="dxa"/>
            <w:hideMark/>
          </w:tcPr>
          <w:p w14:paraId="1F065E6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0"/>
                <w:szCs w:val="20"/>
                <w:u w:val="single"/>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FF0000"/>
                <w:sz w:val="20"/>
                <w:szCs w:val="20"/>
                <w:u w:val="single"/>
              </w:rPr>
              <w:t>AN500</w:t>
            </w:r>
            <w:r w:rsidRPr="00D42B42">
              <w:rPr>
                <w:rFonts w:ascii="Arial" w:hAnsi="Arial" w:cs="Arial"/>
                <w:color w:val="000000"/>
                <w:sz w:val="20"/>
                <w:szCs w:val="20"/>
                <w:lang w:val="en-AU"/>
              </w:rPr>
              <w:fldChar w:fldCharType="end"/>
            </w:r>
          </w:p>
        </w:tc>
        <w:tc>
          <w:tcPr>
            <w:tcW w:w="810" w:type="dxa"/>
            <w:hideMark/>
          </w:tcPr>
          <w:p w14:paraId="52615E0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156"/>
      </w:tr>
      <w:tr w:rsidR="00D42B42" w:rsidRPr="00D42B42" w14:paraId="05574DA0" w14:textId="77777777" w:rsidTr="00D42B42">
        <w:tc>
          <w:tcPr>
            <w:tcW w:w="450" w:type="dxa"/>
          </w:tcPr>
          <w:p w14:paraId="5885E33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57" w:name="BKM_06D585D5_E6E0_4b11_B966_158F841E0E9C"/>
          </w:p>
        </w:tc>
        <w:tc>
          <w:tcPr>
            <w:tcW w:w="2790" w:type="dxa"/>
            <w:gridSpan w:val="2"/>
            <w:hideMark/>
          </w:tcPr>
          <w:p w14:paraId="236B6E1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Datum aanvang</w:t>
            </w:r>
            <w:r w:rsidRPr="00D42B42">
              <w:rPr>
                <w:rFonts w:ascii="Arial" w:hAnsi="Arial" w:cs="Arial"/>
                <w:color w:val="000000"/>
                <w:sz w:val="20"/>
                <w:szCs w:val="20"/>
                <w:lang w:val="en-AU"/>
              </w:rPr>
              <w:fldChar w:fldCharType="end"/>
            </w:r>
          </w:p>
        </w:tc>
        <w:tc>
          <w:tcPr>
            <w:tcW w:w="4230" w:type="dxa"/>
            <w:hideMark/>
          </w:tcPr>
          <w:p w14:paraId="6B6BDE9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datum van aanvang van de NIET-NATUURLIJK PERSOON</w:t>
            </w:r>
            <w:r w:rsidRPr="00D42B42">
              <w:rPr>
                <w:rFonts w:ascii="Arial" w:hAnsi="Arial" w:cs="Arial"/>
                <w:color w:val="000000"/>
                <w:sz w:val="20"/>
                <w:szCs w:val="20"/>
                <w:lang w:val="en-AU"/>
              </w:rPr>
              <w:fldChar w:fldCharType="end"/>
            </w:r>
          </w:p>
        </w:tc>
        <w:tc>
          <w:tcPr>
            <w:tcW w:w="1080" w:type="dxa"/>
            <w:hideMark/>
          </w:tcPr>
          <w:p w14:paraId="24465BEF" w14:textId="0B15578F" w:rsidR="00D42B42" w:rsidRPr="00CD5846" w:rsidRDefault="00CD5846" w:rsidP="00D42B42">
            <w:pPr>
              <w:widowControl w:val="0"/>
              <w:shd w:val="clear" w:color="auto" w:fill="FFFFFF"/>
              <w:autoSpaceDE w:val="0"/>
              <w:autoSpaceDN w:val="0"/>
              <w:adjustRightInd w:val="0"/>
              <w:spacing w:line="256" w:lineRule="auto"/>
              <w:contextualSpacing w:val="0"/>
              <w:rPr>
                <w:rFonts w:asciiTheme="minorHAnsi" w:hAnsiTheme="minorHAnsi" w:cs="Calibri"/>
                <w:color w:val="000000"/>
                <w:sz w:val="20"/>
                <w:szCs w:val="20"/>
                <w:u w:val="single"/>
              </w:rPr>
            </w:pPr>
            <w:r w:rsidRPr="00CD5846">
              <w:rPr>
                <w:rFonts w:asciiTheme="minorHAnsi" w:hAnsiTheme="minorHAnsi" w:cs="Arial"/>
                <w:color w:val="FF0000"/>
                <w:sz w:val="20"/>
                <w:szCs w:val="20"/>
                <w:u w:val="single"/>
                <w:lang w:val="en-AU"/>
              </w:rPr>
              <w:t>DatumMogelijkOnvolledig</w:t>
            </w:r>
          </w:p>
        </w:tc>
        <w:tc>
          <w:tcPr>
            <w:tcW w:w="810" w:type="dxa"/>
            <w:hideMark/>
          </w:tcPr>
          <w:p w14:paraId="3A41B20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157"/>
      </w:tr>
      <w:tr w:rsidR="00D42B42" w:rsidRPr="00D42B42" w14:paraId="2C2B4DEC" w14:textId="77777777" w:rsidTr="00D42B42">
        <w:tc>
          <w:tcPr>
            <w:tcW w:w="450" w:type="dxa"/>
          </w:tcPr>
          <w:p w14:paraId="0149A48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58" w:name="BKM_D5B18FDC_16E7_4ebd_9D01_950766A89142"/>
          </w:p>
        </w:tc>
        <w:tc>
          <w:tcPr>
            <w:tcW w:w="2790" w:type="dxa"/>
            <w:gridSpan w:val="2"/>
            <w:hideMark/>
          </w:tcPr>
          <w:p w14:paraId="0138B73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Datum beeindiging</w:t>
            </w:r>
            <w:r w:rsidRPr="00D42B42">
              <w:rPr>
                <w:rFonts w:ascii="Arial" w:hAnsi="Arial" w:cs="Arial"/>
                <w:color w:val="000000"/>
                <w:sz w:val="20"/>
                <w:szCs w:val="20"/>
                <w:lang w:val="en-AU"/>
              </w:rPr>
              <w:fldChar w:fldCharType="end"/>
            </w:r>
          </w:p>
        </w:tc>
        <w:tc>
          <w:tcPr>
            <w:tcW w:w="4230" w:type="dxa"/>
            <w:hideMark/>
          </w:tcPr>
          <w:p w14:paraId="77DA78D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datum van beeindiging van de NIET-NATUURLIJK PERSOON.</w:t>
            </w:r>
            <w:r w:rsidRPr="00D42B42">
              <w:rPr>
                <w:rFonts w:ascii="Arial" w:hAnsi="Arial" w:cs="Arial"/>
                <w:color w:val="000000"/>
                <w:sz w:val="20"/>
                <w:szCs w:val="20"/>
                <w:lang w:val="en-AU"/>
              </w:rPr>
              <w:fldChar w:fldCharType="end"/>
            </w:r>
          </w:p>
        </w:tc>
        <w:tc>
          <w:tcPr>
            <w:tcW w:w="1080" w:type="dxa"/>
            <w:hideMark/>
          </w:tcPr>
          <w:p w14:paraId="135B126F" w14:textId="2A7D5794" w:rsidR="00D42B42" w:rsidRPr="00D42B42" w:rsidRDefault="00CD5846"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CD5846">
              <w:rPr>
                <w:rFonts w:asciiTheme="minorHAnsi" w:hAnsiTheme="minorHAnsi" w:cs="Arial"/>
                <w:color w:val="FF0000"/>
                <w:sz w:val="20"/>
                <w:szCs w:val="20"/>
                <w:u w:val="single"/>
                <w:lang w:val="en-AU"/>
              </w:rPr>
              <w:t>DatumMogelijkOnvolledig</w:t>
            </w:r>
          </w:p>
        </w:tc>
        <w:tc>
          <w:tcPr>
            <w:tcW w:w="810" w:type="dxa"/>
            <w:hideMark/>
          </w:tcPr>
          <w:p w14:paraId="27DEDF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158"/>
      </w:tr>
      <w:tr w:rsidR="00D42B42" w:rsidRPr="00D42B42" w14:paraId="5F6ABEC2" w14:textId="77777777" w:rsidTr="00D42B42">
        <w:tc>
          <w:tcPr>
            <w:tcW w:w="450" w:type="dxa"/>
          </w:tcPr>
          <w:p w14:paraId="1459227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159" w:name="BKM_5E99349D_B581_4791_92E8_12C27761E7C2"/>
          </w:p>
        </w:tc>
        <w:tc>
          <w:tcPr>
            <w:tcW w:w="2790" w:type="dxa"/>
            <w:gridSpan w:val="2"/>
            <w:hideMark/>
          </w:tcPr>
          <w:p w14:paraId="3A8CE16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Verkorte naam</w:t>
            </w:r>
            <w:r w:rsidRPr="00D42B42">
              <w:rPr>
                <w:rFonts w:ascii="Arial" w:hAnsi="Arial" w:cs="Arial"/>
                <w:color w:val="000000"/>
                <w:sz w:val="20"/>
                <w:szCs w:val="20"/>
                <w:lang w:val="en-AU"/>
              </w:rPr>
              <w:fldChar w:fldCharType="end"/>
            </w:r>
          </w:p>
        </w:tc>
        <w:tc>
          <w:tcPr>
            <w:tcW w:w="4230" w:type="dxa"/>
            <w:hideMark/>
          </w:tcPr>
          <w:p w14:paraId="49AF73D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administratieve naam in het handelsregister indien de (statutaire) naam langer is dan 45 karakters</w:t>
            </w:r>
            <w:r w:rsidRPr="00D42B42">
              <w:rPr>
                <w:rFonts w:ascii="Arial" w:hAnsi="Arial" w:cs="Arial"/>
                <w:color w:val="000000"/>
                <w:sz w:val="20"/>
                <w:szCs w:val="20"/>
                <w:lang w:val="en-AU"/>
              </w:rPr>
              <w:fldChar w:fldCharType="end"/>
            </w:r>
          </w:p>
        </w:tc>
        <w:tc>
          <w:tcPr>
            <w:tcW w:w="1080" w:type="dxa"/>
            <w:hideMark/>
          </w:tcPr>
          <w:p w14:paraId="6AFC205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0"/>
                <w:szCs w:val="20"/>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0"/>
                <w:szCs w:val="20"/>
                <w:u w:val="single"/>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FF0000"/>
                <w:sz w:val="20"/>
                <w:szCs w:val="20"/>
                <w:u w:val="single"/>
              </w:rPr>
              <w:t>AN45</w:t>
            </w:r>
            <w:r w:rsidRPr="00D42B42">
              <w:rPr>
                <w:rFonts w:ascii="Arial" w:hAnsi="Arial" w:cs="Arial"/>
                <w:color w:val="000000"/>
                <w:sz w:val="20"/>
                <w:szCs w:val="20"/>
                <w:lang w:val="en-AU"/>
              </w:rPr>
              <w:fldChar w:fldCharType="end"/>
            </w:r>
          </w:p>
        </w:tc>
        <w:tc>
          <w:tcPr>
            <w:tcW w:w="810" w:type="dxa"/>
            <w:hideMark/>
          </w:tcPr>
          <w:p w14:paraId="6571F25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159"/>
      </w:tr>
    </w:tbl>
    <w:p w14:paraId="1D24F970"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4A4CE716" w14:textId="77777777" w:rsidTr="00D42B42">
        <w:tc>
          <w:tcPr>
            <w:tcW w:w="9360" w:type="dxa"/>
            <w:gridSpan w:val="3"/>
            <w:hideMark/>
          </w:tcPr>
          <w:p w14:paraId="2E81F2D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2482B10B" w14:textId="77777777" w:rsidTr="00D42B42">
        <w:tc>
          <w:tcPr>
            <w:tcW w:w="450" w:type="dxa"/>
          </w:tcPr>
          <w:p w14:paraId="034A027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494CA5E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1C849A1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2618E7D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D42B42" w14:paraId="62BFFF69" w14:textId="77777777" w:rsidTr="00D42B42">
        <w:tc>
          <w:tcPr>
            <w:tcW w:w="450" w:type="dxa"/>
          </w:tcPr>
          <w:p w14:paraId="44CEC49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4B58CDA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D42B42">
              <w:rPr>
                <w:rFonts w:ascii="Arial" w:hAnsi="Arial" w:cs="Arial"/>
                <w:color w:val="000000"/>
                <w:sz w:val="20"/>
                <w:szCs w:val="20"/>
                <w:lang w:val="en-AU"/>
              </w:rPr>
              <w:fldChar w:fldCharType="begin" w:fldLock="1"/>
            </w:r>
            <w:r w:rsidRPr="00D54C45">
              <w:rPr>
                <w:rFonts w:ascii="Arial" w:hAnsi="Arial" w:cs="Arial"/>
                <w:color w:val="AEAAAA"/>
                <w:sz w:val="20"/>
                <w:szCs w:val="20"/>
              </w:rPr>
              <w:instrText xml:space="preserve">MERGEFIELD </w:instrText>
            </w:r>
            <w:r w:rsidRPr="00D42B42">
              <w:rPr>
                <w:rFonts w:ascii="Calibri" w:hAnsi="Calibri" w:cs="Calibri"/>
                <w:color w:val="AEAAAA"/>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APPARTEMENTSRECHTSPLITSING</w:t>
            </w:r>
            <w:r w:rsidRPr="00D42B42">
              <w:rPr>
                <w:rFonts w:ascii="Arial" w:hAnsi="Arial" w:cs="Arial"/>
                <w:color w:val="000000"/>
                <w:sz w:val="20"/>
                <w:szCs w:val="20"/>
                <w:lang w:val="en-AU"/>
              </w:rPr>
              <w:fldChar w:fldCharType="end"/>
            </w:r>
            <w:r w:rsidRPr="00D42B42">
              <w:rPr>
                <w:rFonts w:ascii="Calibri" w:hAnsi="Calibri" w:cs="Calibri"/>
                <w:color w:val="AEAAAA"/>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AEAAAA"/>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0..1</w:t>
            </w:r>
            <w:r w:rsidRPr="00D42B42">
              <w:rPr>
                <w:rFonts w:ascii="Arial" w:hAnsi="Arial" w:cs="Arial"/>
                <w:color w:val="000000"/>
                <w:sz w:val="20"/>
                <w:szCs w:val="20"/>
                <w:lang w:val="en-AU"/>
              </w:rPr>
              <w:fldChar w:fldCharType="end"/>
            </w:r>
            <w:r w:rsidRPr="00D42B42">
              <w:rPr>
                <w:rFonts w:ascii="Calibri" w:hAnsi="Calibri" w:cs="Calibri"/>
                <w:color w:val="AEAAAA"/>
                <w:sz w:val="22"/>
                <w:szCs w:val="22"/>
              </w:rPr>
              <w:t>]</w:t>
            </w:r>
          </w:p>
          <w:p w14:paraId="28D5DEE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D42B42">
              <w:rPr>
                <w:rFonts w:ascii="Calibri" w:hAnsi="Calibri" w:cs="Calibri"/>
                <w:color w:val="AEAAAA"/>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AEAAAA"/>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heeft Vereniging van Eigenaren</w:t>
            </w:r>
            <w:r w:rsidRPr="00D42B42">
              <w:rPr>
                <w:rFonts w:ascii="Arial" w:hAnsi="Arial" w:cs="Arial"/>
                <w:color w:val="000000"/>
                <w:sz w:val="20"/>
                <w:szCs w:val="20"/>
                <w:lang w:val="en-AU"/>
              </w:rPr>
              <w:fldChar w:fldCharType="end"/>
            </w:r>
          </w:p>
          <w:p w14:paraId="2FD5F57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AEAAAA"/>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NIET-NATUURLIJK PERSOON</w:t>
            </w:r>
            <w:r w:rsidRPr="00D42B42">
              <w:rPr>
                <w:rFonts w:ascii="Arial" w:hAnsi="Arial" w:cs="Arial"/>
                <w:color w:val="000000"/>
                <w:sz w:val="20"/>
                <w:szCs w:val="20"/>
                <w:lang w:val="en-AU"/>
              </w:rPr>
              <w:fldChar w:fldCharType="end"/>
            </w:r>
            <w:r w:rsidRPr="00D42B42">
              <w:rPr>
                <w:rFonts w:ascii="Calibri" w:hAnsi="Calibri" w:cs="Calibri"/>
                <w:color w:val="AEAAAA"/>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AEAAAA"/>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1</w:t>
            </w:r>
            <w:r w:rsidRPr="00D42B42">
              <w:rPr>
                <w:rFonts w:ascii="Arial" w:hAnsi="Arial" w:cs="Arial"/>
                <w:color w:val="000000"/>
                <w:sz w:val="20"/>
                <w:szCs w:val="20"/>
                <w:lang w:val="en-AU"/>
              </w:rPr>
              <w:fldChar w:fldCharType="end"/>
            </w:r>
            <w:r w:rsidRPr="00D42B42">
              <w:rPr>
                <w:rFonts w:ascii="Calibri" w:hAnsi="Calibri" w:cs="Calibri"/>
                <w:color w:val="AEAAAA"/>
                <w:sz w:val="22"/>
                <w:szCs w:val="22"/>
              </w:rPr>
              <w:t>]</w:t>
            </w:r>
          </w:p>
        </w:tc>
        <w:tc>
          <w:tcPr>
            <w:tcW w:w="6120" w:type="dxa"/>
            <w:hideMark/>
          </w:tcPr>
          <w:p w14:paraId="3E3718D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AEAAAA"/>
                <w:sz w:val="22"/>
                <w:szCs w:val="22"/>
              </w:rPr>
            </w:pPr>
            <w:r w:rsidRPr="00D42B42">
              <w:rPr>
                <w:rFonts w:ascii="Arial" w:hAnsi="Arial" w:cs="Arial"/>
                <w:color w:val="000000"/>
                <w:sz w:val="20"/>
                <w:szCs w:val="20"/>
                <w:lang w:val="en-AU"/>
              </w:rPr>
              <w:fldChar w:fldCharType="begin" w:fldLock="1"/>
            </w:r>
            <w:r w:rsidRPr="00D54C45">
              <w:rPr>
                <w:rFonts w:ascii="Arial" w:hAnsi="Arial" w:cs="Arial"/>
                <w:color w:val="AEAAAA"/>
                <w:sz w:val="20"/>
                <w:szCs w:val="20"/>
              </w:rPr>
              <w:instrText xml:space="preserve">MERGEFIELD </w:instrText>
            </w:r>
            <w:r w:rsidRPr="00D42B42">
              <w:rPr>
                <w:rFonts w:ascii="Calibri" w:hAnsi="Calibri" w:cs="Calibri"/>
                <w:color w:val="AEAAAA"/>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AEAAAA"/>
                <w:sz w:val="22"/>
                <w:szCs w:val="22"/>
              </w:rPr>
              <w:t>Een rechtspersoon (NIET-NATUURLIJK PERSOON) die het beheer voert over de statuten van de vereniging en over de gemeenschap, met uitzondering van de gedeelten die bestemd zijn als afzonderlijk geheel te worden gebruikt, met als doel het behartigen van gemeenschappelijke belangen van de appartementseigenaars.</w:t>
            </w:r>
            <w:r w:rsidRPr="00D42B42">
              <w:rPr>
                <w:rFonts w:ascii="Arial" w:hAnsi="Arial" w:cs="Arial"/>
                <w:color w:val="000000"/>
                <w:sz w:val="20"/>
                <w:szCs w:val="20"/>
                <w:lang w:val="en-AU"/>
              </w:rPr>
              <w:fldChar w:fldCharType="end"/>
            </w:r>
          </w:p>
        </w:tc>
      </w:tr>
      <w:tr w:rsidR="00D42B42" w:rsidRPr="00D42B42" w14:paraId="3BFD4C9D" w14:textId="77777777" w:rsidTr="00D42B42">
        <w:trPr>
          <w:trHeight w:hRule="exact" w:val="128"/>
        </w:trPr>
        <w:tc>
          <w:tcPr>
            <w:tcW w:w="450" w:type="dxa"/>
          </w:tcPr>
          <w:p w14:paraId="7AB65827"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4060B76B"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5969696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20D6756" w14:textId="77777777" w:rsidTr="00D42B42">
        <w:tc>
          <w:tcPr>
            <w:tcW w:w="450" w:type="dxa"/>
          </w:tcPr>
          <w:p w14:paraId="7F7105B6"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2DF51FCA"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2FD147D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0ABE23E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u w:val="single"/>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u w:val="single"/>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3B74271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59A5780A" w14:textId="77777777" w:rsidTr="00D42B42">
        <w:trPr>
          <w:trHeight w:hRule="exact" w:val="128"/>
        </w:trPr>
        <w:tc>
          <w:tcPr>
            <w:tcW w:w="450" w:type="dxa"/>
          </w:tcPr>
          <w:p w14:paraId="07424C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1577C0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2E2B995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ACADAD3" w14:textId="77777777" w:rsidTr="00D42B42">
        <w:tc>
          <w:tcPr>
            <w:tcW w:w="450" w:type="dxa"/>
          </w:tcPr>
          <w:p w14:paraId="3BFAF9A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2647D28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INGESCHREVEN 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2C648FF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28F3A11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lastRenderedPageBreak/>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2576D4B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lastRenderedPageBreak/>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278F2494" w14:textId="77777777" w:rsidTr="00D42B42">
        <w:trPr>
          <w:trHeight w:hRule="exact" w:val="128"/>
        </w:trPr>
        <w:tc>
          <w:tcPr>
            <w:tcW w:w="450" w:type="dxa"/>
          </w:tcPr>
          <w:p w14:paraId="3339BDE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4936F3F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5C39917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5CB4354" w14:textId="77777777" w:rsidTr="00D42B42">
        <w:tc>
          <w:tcPr>
            <w:tcW w:w="450" w:type="dxa"/>
          </w:tcPr>
          <w:p w14:paraId="397B162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420D046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ANDER BUITENLANDS 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086F768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3723FED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7AF3CB4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766D42BF" w14:textId="77777777" w:rsidTr="00D42B42">
        <w:trPr>
          <w:trHeight w:hRule="exact" w:val="128"/>
        </w:trPr>
        <w:tc>
          <w:tcPr>
            <w:tcW w:w="450" w:type="dxa"/>
          </w:tcPr>
          <w:p w14:paraId="11E2DF2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4798D6A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4D70AB6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58A68488"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lang w:val="en-AU"/>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35A1BC4B" w14:textId="77777777" w:rsidTr="00D42B42">
        <w:tc>
          <w:tcPr>
            <w:tcW w:w="9360" w:type="dxa"/>
          </w:tcPr>
          <w:p w14:paraId="07374C0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6F6C23E5"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FF0000"/>
                <w:sz w:val="22"/>
                <w:szCs w:val="22"/>
                <w:u w:val="single"/>
              </w:rPr>
            </w:pPr>
            <w:r w:rsidRPr="00D42B42">
              <w:rPr>
                <w:rFonts w:ascii="Calibri" w:hAnsi="Calibri" w:cs="Calibri"/>
                <w:color w:val="0F0F0F"/>
                <w:sz w:val="22"/>
                <w:szCs w:val="22"/>
              </w:rPr>
              <w:t>In het handelsregister worden niet-natuurlijke personen met één of meer vestigingen in Nederland ingeschreven. D</w:t>
            </w:r>
            <w:r w:rsidRPr="00D42B42">
              <w:rPr>
                <w:rFonts w:ascii="Calibri" w:hAnsi="Calibri" w:cs="Calibri"/>
                <w:color w:val="FF0000"/>
                <w:sz w:val="22"/>
                <w:szCs w:val="22"/>
                <w:u w:val="single"/>
              </w:rPr>
              <w:t xml:space="preserve">aarnaast betreft het ook niet-natuurlijke personen die als functionaris optreden voor een ander natuurlijk persoon of niet- natuurlijk persoon. </w:t>
            </w:r>
          </w:p>
          <w:p w14:paraId="22A9FE5B"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De hier bedoelde verzameling niet-natuurlijke personen betreft tevens andere (buitenlandse) niet-natuurlijke personen voor zover deze van belang zijn voor het uitoefenen van de gemeentelijke taken, ongeacht of deze een vestiging in Nederland hebben. Zo kan het een buitenlandse niet-natuurlijke persoon betreffen die onroerend goed binnen de gemeentegrens in eigendom heeft en daarover belasting dient te betalen.</w:t>
            </w:r>
          </w:p>
          <w:p w14:paraId="6E8FADC4"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 xml:space="preserve">NIET-NATUURLIJK PERSOON is een specialisatie van </w:t>
            </w:r>
            <w:r w:rsidRPr="00D42B42">
              <w:rPr>
                <w:rFonts w:ascii="Calibri" w:hAnsi="Calibri" w:cs="Calibri"/>
                <w:color w:val="FF0000"/>
                <w:sz w:val="22"/>
                <w:szCs w:val="22"/>
                <w:u w:val="single"/>
              </w:rPr>
              <w:t>PERSOON</w:t>
            </w:r>
            <w:r w:rsidRPr="00D42B42">
              <w:rPr>
                <w:rFonts w:ascii="Calibri" w:hAnsi="Calibri" w:cs="Calibri"/>
                <w:color w:val="0F0F0F"/>
                <w:sz w:val="22"/>
                <w:szCs w:val="22"/>
              </w:rPr>
              <w:t>.</w:t>
            </w:r>
          </w:p>
          <w:p w14:paraId="190A27B3"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p>
        </w:tc>
      </w:tr>
    </w:tbl>
    <w:p w14:paraId="57258D72" w14:textId="40AF3074" w:rsidR="006E17A6" w:rsidRPr="00D54C45" w:rsidRDefault="006E17A6" w:rsidP="006E17A6">
      <w:pPr>
        <w:pStyle w:val="Kop2"/>
        <w:numPr>
          <w:ilvl w:val="0"/>
          <w:numId w:val="0"/>
        </w:numPr>
        <w:ind w:left="851"/>
        <w:rPr>
          <w:rFonts w:ascii="Arial" w:hAnsi="Arial" w:cs="Arial"/>
          <w:color w:val="0000B0"/>
          <w:sz w:val="30"/>
          <w:szCs w:val="30"/>
        </w:rPr>
      </w:pPr>
      <w:bookmarkStart w:id="160" w:name="BKM_9DF5AC43_3673_4b9a_BB5E_6DCA7BE28835"/>
      <w:bookmarkEnd w:id="160"/>
    </w:p>
    <w:p w14:paraId="69D16D97" w14:textId="77777777" w:rsidR="00D46BF4" w:rsidRPr="00D54C45" w:rsidRDefault="00D46BF4">
      <w:pPr>
        <w:contextualSpacing w:val="0"/>
      </w:pPr>
      <w:r w:rsidRPr="00D54C45">
        <w:br w:type="page"/>
      </w:r>
    </w:p>
    <w:bookmarkStart w:id="161" w:name="BKM_BA35A5E2_5A1D_4328_91CD_D51694ED5FBA"/>
    <w:bookmarkEnd w:id="161"/>
    <w:p w14:paraId="53675503" w14:textId="77777777" w:rsidR="006376F5" w:rsidRPr="006376F5" w:rsidRDefault="006376F5" w:rsidP="006376F5">
      <w:pPr>
        <w:pStyle w:val="Kop2"/>
      </w:pPr>
      <w:r w:rsidRPr="006376F5">
        <w:lastRenderedPageBreak/>
        <w:fldChar w:fldCharType="begin" w:fldLock="1"/>
      </w:r>
      <w:r w:rsidRPr="006376F5">
        <w:instrText>MERGEFIELD Element.Stereotype</w:instrText>
      </w:r>
      <w:r w:rsidRPr="006376F5">
        <w:fldChar w:fldCharType="separate"/>
      </w:r>
      <w:r w:rsidRPr="006376F5">
        <w:t>«Objecttype»</w:t>
      </w:r>
      <w:r w:rsidRPr="006376F5">
        <w:fldChar w:fldCharType="end"/>
      </w:r>
      <w:r w:rsidRPr="006376F5">
        <w:t xml:space="preserve"> </w:t>
      </w:r>
      <w:r w:rsidRPr="006376F5">
        <w:fldChar w:fldCharType="begin" w:fldLock="1"/>
      </w:r>
      <w:r w:rsidRPr="006376F5">
        <w:instrText>MERGEFIELD Element.Name</w:instrText>
      </w:r>
      <w:r w:rsidRPr="006376F5">
        <w:fldChar w:fldCharType="separate"/>
      </w:r>
      <w:r w:rsidRPr="006376F5">
        <w:t>NUMMERAANDUIDING</w:t>
      </w:r>
      <w:r w:rsidRPr="006376F5">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6376F5" w14:paraId="78AFB5A8" w14:textId="77777777" w:rsidTr="00A67A7B">
        <w:trPr>
          <w:trHeight w:val="271"/>
        </w:trPr>
        <w:tc>
          <w:tcPr>
            <w:tcW w:w="2340" w:type="dxa"/>
            <w:gridSpan w:val="2"/>
            <w:tcBorders>
              <w:top w:val="nil"/>
              <w:left w:val="nil"/>
              <w:bottom w:val="nil"/>
              <w:right w:val="nil"/>
            </w:tcBorders>
          </w:tcPr>
          <w:p w14:paraId="3E352A8F" w14:textId="77777777" w:rsidR="006376F5" w:rsidRDefault="006376F5" w:rsidP="00A67A7B">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18AE7AF5"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NUMMERAANDUIDING</w:t>
            </w:r>
            <w:r>
              <w:fldChar w:fldCharType="end"/>
            </w:r>
          </w:p>
        </w:tc>
      </w:tr>
      <w:tr w:rsidR="006376F5" w14:paraId="6E1F5F6B" w14:textId="77777777" w:rsidTr="00A67A7B">
        <w:trPr>
          <w:trHeight w:hRule="exact" w:val="128"/>
        </w:trPr>
        <w:tc>
          <w:tcPr>
            <w:tcW w:w="2340" w:type="dxa"/>
            <w:gridSpan w:val="2"/>
            <w:tcBorders>
              <w:top w:val="nil"/>
              <w:left w:val="nil"/>
              <w:bottom w:val="nil"/>
              <w:right w:val="nil"/>
            </w:tcBorders>
          </w:tcPr>
          <w:p w14:paraId="07D8F821"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29B3B479" w14:textId="77777777" w:rsidR="006376F5" w:rsidRDefault="006376F5" w:rsidP="00A67A7B">
            <w:pPr>
              <w:rPr>
                <w:rFonts w:ascii="Calibri" w:hAnsi="Calibri" w:cs="Calibri"/>
                <w:color w:val="0F0F0F"/>
                <w:sz w:val="22"/>
                <w:szCs w:val="22"/>
              </w:rPr>
            </w:pPr>
          </w:p>
        </w:tc>
      </w:tr>
      <w:tr w:rsidR="006376F5" w14:paraId="744AC970" w14:textId="77777777" w:rsidTr="00A67A7B">
        <w:tc>
          <w:tcPr>
            <w:tcW w:w="2340" w:type="dxa"/>
            <w:gridSpan w:val="2"/>
            <w:tcBorders>
              <w:top w:val="nil"/>
              <w:left w:val="nil"/>
              <w:bottom w:val="nil"/>
              <w:right w:val="nil"/>
            </w:tcBorders>
          </w:tcPr>
          <w:p w14:paraId="449C876E" w14:textId="77777777" w:rsidR="006376F5" w:rsidRDefault="006376F5" w:rsidP="00A67A7B">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44044EAB"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NRA</w:t>
            </w:r>
            <w:r>
              <w:fldChar w:fldCharType="end"/>
            </w:r>
          </w:p>
        </w:tc>
      </w:tr>
      <w:tr w:rsidR="006376F5" w14:paraId="5EF119B5" w14:textId="77777777" w:rsidTr="00A67A7B">
        <w:trPr>
          <w:trHeight w:hRule="exact" w:val="128"/>
        </w:trPr>
        <w:tc>
          <w:tcPr>
            <w:tcW w:w="2340" w:type="dxa"/>
            <w:gridSpan w:val="2"/>
            <w:tcBorders>
              <w:top w:val="nil"/>
              <w:left w:val="nil"/>
              <w:bottom w:val="nil"/>
              <w:right w:val="nil"/>
            </w:tcBorders>
          </w:tcPr>
          <w:p w14:paraId="741ECD4A"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5CB6769C" w14:textId="77777777" w:rsidR="006376F5" w:rsidRDefault="006376F5" w:rsidP="00A67A7B">
            <w:pPr>
              <w:rPr>
                <w:rFonts w:ascii="Calibri" w:hAnsi="Calibri" w:cs="Calibri"/>
                <w:color w:val="0F0F0F"/>
                <w:sz w:val="22"/>
                <w:szCs w:val="22"/>
              </w:rPr>
            </w:pPr>
          </w:p>
        </w:tc>
      </w:tr>
      <w:tr w:rsidR="006376F5" w14:paraId="18C71168" w14:textId="77777777" w:rsidTr="00A67A7B">
        <w:tc>
          <w:tcPr>
            <w:tcW w:w="2340" w:type="dxa"/>
            <w:gridSpan w:val="2"/>
            <w:tcBorders>
              <w:top w:val="nil"/>
              <w:left w:val="nil"/>
              <w:bottom w:val="nil"/>
              <w:right w:val="nil"/>
            </w:tcBorders>
          </w:tcPr>
          <w:p w14:paraId="62742931"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1D5D20FB"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BAG</w:t>
            </w:r>
          </w:p>
        </w:tc>
      </w:tr>
      <w:tr w:rsidR="006376F5" w14:paraId="26A3DF83" w14:textId="77777777" w:rsidTr="00A67A7B">
        <w:trPr>
          <w:trHeight w:hRule="exact" w:val="128"/>
        </w:trPr>
        <w:tc>
          <w:tcPr>
            <w:tcW w:w="2340" w:type="dxa"/>
            <w:gridSpan w:val="2"/>
            <w:tcBorders>
              <w:top w:val="nil"/>
              <w:left w:val="nil"/>
              <w:bottom w:val="nil"/>
              <w:right w:val="nil"/>
            </w:tcBorders>
          </w:tcPr>
          <w:p w14:paraId="27F37C8E"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42FE08C9" w14:textId="77777777" w:rsidR="006376F5" w:rsidRDefault="006376F5" w:rsidP="00A67A7B">
            <w:pPr>
              <w:rPr>
                <w:rFonts w:ascii="Calibri" w:hAnsi="Calibri" w:cs="Calibri"/>
                <w:color w:val="0F0F0F"/>
                <w:sz w:val="22"/>
                <w:szCs w:val="22"/>
              </w:rPr>
            </w:pPr>
          </w:p>
        </w:tc>
      </w:tr>
      <w:tr w:rsidR="006376F5" w14:paraId="0902DC53" w14:textId="77777777" w:rsidTr="00A67A7B">
        <w:trPr>
          <w:trHeight w:val="230"/>
        </w:trPr>
        <w:tc>
          <w:tcPr>
            <w:tcW w:w="2340" w:type="dxa"/>
            <w:gridSpan w:val="2"/>
            <w:tcBorders>
              <w:top w:val="nil"/>
              <w:left w:val="nil"/>
              <w:bottom w:val="nil"/>
              <w:right w:val="nil"/>
            </w:tcBorders>
          </w:tcPr>
          <w:p w14:paraId="77C26BEB"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78B31393"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Een door het bevoegde gemeentelijke orgaan als zodanig toegekende aanduiding van een VERBLIJFSOBJECT, een STANDPLAATS of een LIGPLAATS.</w:t>
            </w:r>
            <w:r>
              <w:fldChar w:fldCharType="end"/>
            </w:r>
          </w:p>
        </w:tc>
      </w:tr>
      <w:tr w:rsidR="006376F5" w14:paraId="04EFF50C" w14:textId="77777777" w:rsidTr="00A67A7B">
        <w:trPr>
          <w:trHeight w:hRule="exact" w:val="68"/>
        </w:trPr>
        <w:tc>
          <w:tcPr>
            <w:tcW w:w="2340" w:type="dxa"/>
            <w:gridSpan w:val="2"/>
            <w:tcBorders>
              <w:top w:val="nil"/>
              <w:left w:val="nil"/>
              <w:bottom w:val="nil"/>
              <w:right w:val="nil"/>
            </w:tcBorders>
          </w:tcPr>
          <w:p w14:paraId="4DCB219C"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04D54620" w14:textId="77777777" w:rsidR="006376F5" w:rsidRDefault="006376F5" w:rsidP="00A67A7B">
            <w:pPr>
              <w:rPr>
                <w:rFonts w:ascii="Calibri" w:hAnsi="Calibri" w:cs="Calibri"/>
                <w:color w:val="0F0F0F"/>
                <w:sz w:val="22"/>
                <w:szCs w:val="22"/>
              </w:rPr>
            </w:pPr>
          </w:p>
        </w:tc>
      </w:tr>
      <w:tr w:rsidR="006376F5" w14:paraId="62206299" w14:textId="77777777" w:rsidTr="00A67A7B">
        <w:trPr>
          <w:trHeight w:val="271"/>
        </w:trPr>
        <w:tc>
          <w:tcPr>
            <w:tcW w:w="2340" w:type="dxa"/>
            <w:gridSpan w:val="2"/>
            <w:tcBorders>
              <w:top w:val="nil"/>
              <w:left w:val="nil"/>
              <w:bottom w:val="nil"/>
              <w:right w:val="nil"/>
            </w:tcBorders>
          </w:tcPr>
          <w:p w14:paraId="0498826A"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69CFC0B2"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&lt;niet gespecificeerd&gt;</w:t>
            </w:r>
          </w:p>
        </w:tc>
      </w:tr>
      <w:tr w:rsidR="006376F5" w14:paraId="74FFE027" w14:textId="77777777" w:rsidTr="00A67A7B">
        <w:trPr>
          <w:trHeight w:hRule="exact" w:val="128"/>
        </w:trPr>
        <w:tc>
          <w:tcPr>
            <w:tcW w:w="2340" w:type="dxa"/>
            <w:gridSpan w:val="2"/>
            <w:tcBorders>
              <w:top w:val="nil"/>
              <w:left w:val="nil"/>
              <w:bottom w:val="nil"/>
              <w:right w:val="nil"/>
            </w:tcBorders>
          </w:tcPr>
          <w:p w14:paraId="0F73840B"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5D9D4228" w14:textId="77777777" w:rsidR="006376F5" w:rsidRDefault="006376F5" w:rsidP="00A67A7B">
            <w:pPr>
              <w:rPr>
                <w:rFonts w:ascii="Calibri" w:hAnsi="Calibri" w:cs="Calibri"/>
                <w:color w:val="0F0F0F"/>
                <w:sz w:val="22"/>
                <w:szCs w:val="22"/>
              </w:rPr>
            </w:pPr>
          </w:p>
        </w:tc>
      </w:tr>
      <w:tr w:rsidR="006376F5" w14:paraId="32B2F482" w14:textId="77777777" w:rsidTr="00A67A7B">
        <w:tc>
          <w:tcPr>
            <w:tcW w:w="2340" w:type="dxa"/>
            <w:gridSpan w:val="2"/>
            <w:tcBorders>
              <w:top w:val="nil"/>
              <w:left w:val="nil"/>
              <w:bottom w:val="nil"/>
              <w:right w:val="nil"/>
            </w:tcBorders>
          </w:tcPr>
          <w:p w14:paraId="17474064"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237DF87F"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9 april 2007</w:t>
            </w:r>
          </w:p>
        </w:tc>
      </w:tr>
      <w:tr w:rsidR="006376F5" w14:paraId="77428EAE" w14:textId="77777777" w:rsidTr="00A67A7B">
        <w:trPr>
          <w:trHeight w:hRule="exact" w:val="128"/>
        </w:trPr>
        <w:tc>
          <w:tcPr>
            <w:tcW w:w="2340" w:type="dxa"/>
            <w:gridSpan w:val="2"/>
            <w:tcBorders>
              <w:top w:val="nil"/>
              <w:left w:val="nil"/>
              <w:bottom w:val="nil"/>
              <w:right w:val="nil"/>
            </w:tcBorders>
          </w:tcPr>
          <w:p w14:paraId="165AE6F0"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385A3225" w14:textId="77777777" w:rsidR="006376F5" w:rsidRDefault="006376F5" w:rsidP="00A67A7B">
            <w:pPr>
              <w:rPr>
                <w:rFonts w:ascii="Calibri" w:hAnsi="Calibri" w:cs="Calibri"/>
                <w:color w:val="0F0F0F"/>
                <w:sz w:val="22"/>
                <w:szCs w:val="22"/>
              </w:rPr>
            </w:pPr>
          </w:p>
        </w:tc>
      </w:tr>
      <w:tr w:rsidR="006376F5" w14:paraId="08658621" w14:textId="77777777" w:rsidTr="00A67A7B">
        <w:tc>
          <w:tcPr>
            <w:tcW w:w="2340" w:type="dxa"/>
            <w:gridSpan w:val="2"/>
            <w:tcBorders>
              <w:top w:val="nil"/>
              <w:left w:val="nil"/>
              <w:bottom w:val="nil"/>
              <w:right w:val="nil"/>
            </w:tcBorders>
          </w:tcPr>
          <w:p w14:paraId="4F688FDD"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7963E56D"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Identificatiecode nummeraanduiding</w:t>
            </w:r>
          </w:p>
        </w:tc>
      </w:tr>
      <w:tr w:rsidR="006376F5" w14:paraId="474E078F" w14:textId="77777777" w:rsidTr="00A67A7B">
        <w:trPr>
          <w:trHeight w:hRule="exact" w:val="128"/>
        </w:trPr>
        <w:tc>
          <w:tcPr>
            <w:tcW w:w="2340" w:type="dxa"/>
            <w:gridSpan w:val="2"/>
            <w:tcBorders>
              <w:top w:val="nil"/>
              <w:left w:val="nil"/>
              <w:bottom w:val="nil"/>
              <w:right w:val="nil"/>
            </w:tcBorders>
          </w:tcPr>
          <w:p w14:paraId="39D75976"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158FC38F" w14:textId="77777777" w:rsidR="006376F5" w:rsidRDefault="006376F5" w:rsidP="00A67A7B">
            <w:pPr>
              <w:rPr>
                <w:rFonts w:ascii="Calibri" w:hAnsi="Calibri" w:cs="Calibri"/>
                <w:b/>
                <w:bCs/>
                <w:color w:val="0F0F0F"/>
                <w:sz w:val="22"/>
                <w:szCs w:val="22"/>
              </w:rPr>
            </w:pPr>
          </w:p>
        </w:tc>
      </w:tr>
      <w:tr w:rsidR="006376F5" w14:paraId="1CD686B1" w14:textId="77777777" w:rsidTr="00A67A7B">
        <w:tc>
          <w:tcPr>
            <w:tcW w:w="2340" w:type="dxa"/>
            <w:gridSpan w:val="2"/>
            <w:tcBorders>
              <w:top w:val="nil"/>
              <w:left w:val="nil"/>
              <w:bottom w:val="nil"/>
              <w:right w:val="nil"/>
            </w:tcBorders>
          </w:tcPr>
          <w:p w14:paraId="1784E526"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6057A15E"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&lt;niet gespecificeerd&gt;</w:t>
            </w:r>
          </w:p>
        </w:tc>
      </w:tr>
      <w:tr w:rsidR="006376F5" w14:paraId="07497A18" w14:textId="77777777" w:rsidTr="00A67A7B">
        <w:trPr>
          <w:trHeight w:hRule="exact" w:val="128"/>
        </w:trPr>
        <w:tc>
          <w:tcPr>
            <w:tcW w:w="2340" w:type="dxa"/>
            <w:gridSpan w:val="2"/>
            <w:tcBorders>
              <w:top w:val="nil"/>
              <w:left w:val="nil"/>
              <w:bottom w:val="nil"/>
              <w:right w:val="nil"/>
            </w:tcBorders>
          </w:tcPr>
          <w:p w14:paraId="6CF9EB39"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4AC1C904" w14:textId="77777777" w:rsidR="006376F5" w:rsidRDefault="006376F5" w:rsidP="00A67A7B">
            <w:pPr>
              <w:rPr>
                <w:rFonts w:ascii="Calibri" w:hAnsi="Calibri" w:cs="Calibri"/>
                <w:color w:val="0F0F0F"/>
                <w:sz w:val="22"/>
                <w:szCs w:val="22"/>
              </w:rPr>
            </w:pPr>
          </w:p>
        </w:tc>
      </w:tr>
      <w:tr w:rsidR="006376F5" w14:paraId="598FB1EE" w14:textId="77777777" w:rsidTr="00A67A7B">
        <w:trPr>
          <w:trHeight w:hRule="exact" w:val="256"/>
        </w:trPr>
        <w:tc>
          <w:tcPr>
            <w:tcW w:w="2340" w:type="dxa"/>
            <w:gridSpan w:val="2"/>
            <w:tcBorders>
              <w:top w:val="nil"/>
              <w:left w:val="nil"/>
              <w:bottom w:val="nil"/>
              <w:right w:val="nil"/>
            </w:tcBorders>
          </w:tcPr>
          <w:p w14:paraId="28DDA3D1"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59E24C23"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&lt;niet gespecificeerd&gt;</w:t>
            </w:r>
          </w:p>
        </w:tc>
      </w:tr>
      <w:tr w:rsidR="006376F5" w14:paraId="60A5BB6D" w14:textId="77777777" w:rsidTr="00A67A7B">
        <w:trPr>
          <w:trHeight w:hRule="exact" w:val="256"/>
        </w:trPr>
        <w:tc>
          <w:tcPr>
            <w:tcW w:w="2340" w:type="dxa"/>
            <w:gridSpan w:val="2"/>
            <w:tcBorders>
              <w:top w:val="nil"/>
              <w:left w:val="nil"/>
              <w:bottom w:val="nil"/>
              <w:right w:val="nil"/>
            </w:tcBorders>
          </w:tcPr>
          <w:p w14:paraId="78A9E1C8" w14:textId="77777777" w:rsidR="006376F5" w:rsidRDefault="006376F5"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2847AC32" w14:textId="77777777" w:rsidR="006376F5" w:rsidRDefault="006376F5" w:rsidP="00A67A7B">
            <w:pPr>
              <w:rPr>
                <w:rFonts w:ascii="Calibri" w:hAnsi="Calibri" w:cs="Calibri"/>
                <w:color w:val="0F0F0F"/>
                <w:sz w:val="22"/>
                <w:szCs w:val="22"/>
              </w:rPr>
            </w:pPr>
          </w:p>
        </w:tc>
      </w:tr>
      <w:tr w:rsidR="006376F5" w14:paraId="5617651C" w14:textId="77777777" w:rsidTr="00A67A7B">
        <w:tc>
          <w:tcPr>
            <w:tcW w:w="2340" w:type="dxa"/>
            <w:gridSpan w:val="2"/>
            <w:tcBorders>
              <w:top w:val="nil"/>
              <w:left w:val="nil"/>
              <w:bottom w:val="nil"/>
              <w:right w:val="nil"/>
            </w:tcBorders>
          </w:tcPr>
          <w:p w14:paraId="51142674"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0D141286" w14:textId="77777777" w:rsidR="006376F5" w:rsidRDefault="006376F5" w:rsidP="00A67A7B">
            <w:pPr>
              <w:rPr>
                <w:rFonts w:ascii="Calibri" w:hAnsi="Calibri" w:cs="Calibri"/>
                <w:b/>
                <w:bCs/>
                <w:color w:val="0F0F0F"/>
                <w:sz w:val="22"/>
                <w:szCs w:val="22"/>
              </w:rPr>
            </w:pPr>
          </w:p>
        </w:tc>
      </w:tr>
      <w:tr w:rsidR="006376F5" w14:paraId="46B5081A" w14:textId="77777777" w:rsidTr="00A67A7B">
        <w:tc>
          <w:tcPr>
            <w:tcW w:w="450" w:type="dxa"/>
            <w:tcBorders>
              <w:top w:val="nil"/>
              <w:left w:val="nil"/>
              <w:bottom w:val="nil"/>
              <w:right w:val="nil"/>
            </w:tcBorders>
          </w:tcPr>
          <w:p w14:paraId="5A8ED97B" w14:textId="77777777" w:rsidR="006376F5" w:rsidRDefault="006376F5" w:rsidP="00A67A7B">
            <w:pPr>
              <w:rPr>
                <w:rFonts w:ascii="Calibri" w:hAnsi="Calibri" w:cs="Calibri"/>
                <w:i/>
                <w:iCs/>
                <w:color w:val="0F0F0F"/>
                <w:sz w:val="22"/>
                <w:szCs w:val="22"/>
              </w:rPr>
            </w:pPr>
            <w:bookmarkStart w:id="162" w:name="BKM_B7C10692_7174_427f_B65D_225D49FF3CAD"/>
          </w:p>
        </w:tc>
        <w:tc>
          <w:tcPr>
            <w:tcW w:w="2790" w:type="dxa"/>
            <w:gridSpan w:val="2"/>
            <w:tcBorders>
              <w:top w:val="nil"/>
              <w:left w:val="nil"/>
              <w:bottom w:val="nil"/>
              <w:right w:val="nil"/>
            </w:tcBorders>
          </w:tcPr>
          <w:p w14:paraId="353A3C9E" w14:textId="77777777" w:rsidR="006376F5" w:rsidRDefault="006376F5" w:rsidP="00A67A7B">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163459AF" w14:textId="77777777" w:rsidR="006376F5" w:rsidRDefault="006376F5" w:rsidP="00A67A7B">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716151B5" w14:textId="77777777" w:rsidR="006376F5" w:rsidRDefault="006376F5" w:rsidP="00A67A7B">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3D88835E" w14:textId="77777777" w:rsidR="006376F5" w:rsidRDefault="006376F5" w:rsidP="00A67A7B">
            <w:pPr>
              <w:rPr>
                <w:rFonts w:ascii="Calibri" w:hAnsi="Calibri" w:cs="Calibri"/>
                <w:i/>
                <w:iCs/>
                <w:color w:val="0F0F0F"/>
                <w:sz w:val="22"/>
                <w:szCs w:val="22"/>
              </w:rPr>
            </w:pPr>
            <w:r>
              <w:rPr>
                <w:rFonts w:ascii="Calibri" w:hAnsi="Calibri" w:cs="Calibri"/>
                <w:i/>
                <w:iCs/>
                <w:color w:val="0F0F0F"/>
                <w:sz w:val="22"/>
                <w:szCs w:val="22"/>
              </w:rPr>
              <w:t>Kardi-</w:t>
            </w:r>
          </w:p>
          <w:p w14:paraId="3924754E" w14:textId="77777777" w:rsidR="006376F5" w:rsidRDefault="006376F5" w:rsidP="00A67A7B">
            <w:pPr>
              <w:rPr>
                <w:rFonts w:ascii="Calibri" w:hAnsi="Calibri" w:cs="Calibri"/>
                <w:color w:val="0F0F0F"/>
                <w:sz w:val="22"/>
                <w:szCs w:val="22"/>
              </w:rPr>
            </w:pPr>
            <w:r>
              <w:rPr>
                <w:rFonts w:ascii="Calibri" w:hAnsi="Calibri" w:cs="Calibri"/>
                <w:i/>
                <w:iCs/>
                <w:color w:val="0F0F0F"/>
                <w:sz w:val="22"/>
                <w:szCs w:val="22"/>
              </w:rPr>
              <w:t>naliteit</w:t>
            </w:r>
          </w:p>
        </w:tc>
      </w:tr>
      <w:tr w:rsidR="006376F5" w14:paraId="20A9A90D" w14:textId="77777777" w:rsidTr="00A67A7B">
        <w:tc>
          <w:tcPr>
            <w:tcW w:w="450" w:type="dxa"/>
            <w:tcBorders>
              <w:top w:val="nil"/>
              <w:left w:val="nil"/>
              <w:bottom w:val="nil"/>
              <w:right w:val="nil"/>
            </w:tcBorders>
          </w:tcPr>
          <w:p w14:paraId="2A04B453" w14:textId="77777777" w:rsidR="006376F5" w:rsidRDefault="006376F5" w:rsidP="00A67A7B">
            <w:pPr>
              <w:rPr>
                <w:rFonts w:ascii="Calibri" w:hAnsi="Calibri" w:cs="Calibri"/>
                <w:color w:val="0F0F0F"/>
                <w:sz w:val="22"/>
                <w:szCs w:val="22"/>
              </w:rPr>
            </w:pPr>
          </w:p>
        </w:tc>
        <w:tc>
          <w:tcPr>
            <w:tcW w:w="2790" w:type="dxa"/>
            <w:gridSpan w:val="2"/>
            <w:tcBorders>
              <w:top w:val="nil"/>
              <w:left w:val="nil"/>
              <w:bottom w:val="nil"/>
              <w:right w:val="nil"/>
            </w:tcBorders>
          </w:tcPr>
          <w:p w14:paraId="118696B1"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Identificatiecode nummeraanduiding</w:t>
            </w:r>
            <w:r>
              <w:fldChar w:fldCharType="end"/>
            </w:r>
          </w:p>
        </w:tc>
        <w:tc>
          <w:tcPr>
            <w:tcW w:w="4230" w:type="dxa"/>
            <w:tcBorders>
              <w:top w:val="nil"/>
              <w:left w:val="nil"/>
              <w:bottom w:val="nil"/>
              <w:right w:val="nil"/>
            </w:tcBorders>
          </w:tcPr>
          <w:p w14:paraId="734FC32A"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unieke aanduiding van een NUMMERAANDUIDING.</w:t>
            </w:r>
            <w:r>
              <w:fldChar w:fldCharType="end"/>
            </w:r>
          </w:p>
        </w:tc>
        <w:tc>
          <w:tcPr>
            <w:tcW w:w="1080" w:type="dxa"/>
            <w:tcBorders>
              <w:top w:val="nil"/>
              <w:left w:val="nil"/>
              <w:bottom w:val="nil"/>
              <w:right w:val="nil"/>
            </w:tcBorders>
          </w:tcPr>
          <w:p w14:paraId="55FF0B4E" w14:textId="77777777" w:rsidR="006376F5" w:rsidRPr="006376F5" w:rsidRDefault="006376F5" w:rsidP="00A67A7B">
            <w:pPr>
              <w:rPr>
                <w:rFonts w:cs="Calibri"/>
              </w:rPr>
            </w:pPr>
            <w:r w:rsidRPr="006376F5">
              <w:fldChar w:fldCharType="begin" w:fldLock="1"/>
            </w:r>
            <w:r w:rsidRPr="006376F5">
              <w:instrText xml:space="preserve">MERGEFIELD </w:instrText>
            </w:r>
            <w:r w:rsidRPr="006376F5">
              <w:rPr>
                <w:rFonts w:cs="Calibri"/>
              </w:rPr>
              <w:instrText>Att.Type</w:instrText>
            </w:r>
            <w:r w:rsidRPr="006376F5">
              <w:fldChar w:fldCharType="separate"/>
            </w:r>
            <w:r w:rsidRPr="006376F5">
              <w:rPr>
                <w:rFonts w:cs="Calibri"/>
              </w:rPr>
              <w:t>AN16</w:t>
            </w:r>
            <w:r w:rsidRPr="006376F5">
              <w:fldChar w:fldCharType="end"/>
            </w:r>
          </w:p>
        </w:tc>
        <w:tc>
          <w:tcPr>
            <w:tcW w:w="810" w:type="dxa"/>
            <w:tcBorders>
              <w:top w:val="nil"/>
              <w:left w:val="nil"/>
              <w:bottom w:val="nil"/>
              <w:right w:val="nil"/>
            </w:tcBorders>
          </w:tcPr>
          <w:p w14:paraId="3461A2A7"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62"/>
      </w:tr>
      <w:tr w:rsidR="006376F5" w14:paraId="3B96FAF4" w14:textId="77777777" w:rsidTr="00A67A7B">
        <w:tc>
          <w:tcPr>
            <w:tcW w:w="450" w:type="dxa"/>
            <w:tcBorders>
              <w:top w:val="nil"/>
              <w:left w:val="nil"/>
              <w:bottom w:val="nil"/>
              <w:right w:val="nil"/>
            </w:tcBorders>
          </w:tcPr>
          <w:p w14:paraId="27C71D08" w14:textId="77777777" w:rsidR="006376F5" w:rsidRDefault="006376F5" w:rsidP="00A67A7B">
            <w:pPr>
              <w:rPr>
                <w:rFonts w:ascii="Calibri" w:hAnsi="Calibri" w:cs="Calibri"/>
                <w:color w:val="0F0F0F"/>
                <w:sz w:val="22"/>
                <w:szCs w:val="22"/>
              </w:rPr>
            </w:pPr>
            <w:bookmarkStart w:id="163" w:name="BKM_C1B76744_F6BD_47da_B8F0_0499D00CF7C9"/>
          </w:p>
        </w:tc>
        <w:tc>
          <w:tcPr>
            <w:tcW w:w="2790" w:type="dxa"/>
            <w:gridSpan w:val="2"/>
            <w:tcBorders>
              <w:top w:val="nil"/>
              <w:left w:val="nil"/>
              <w:bottom w:val="nil"/>
              <w:right w:val="nil"/>
            </w:tcBorders>
          </w:tcPr>
          <w:p w14:paraId="1CB1966C"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Indicatie hoofdadres</w:t>
            </w:r>
            <w:r>
              <w:fldChar w:fldCharType="end"/>
            </w:r>
          </w:p>
        </w:tc>
        <w:tc>
          <w:tcPr>
            <w:tcW w:w="4230" w:type="dxa"/>
            <w:tcBorders>
              <w:top w:val="nil"/>
              <w:left w:val="nil"/>
              <w:bottom w:val="nil"/>
              <w:right w:val="nil"/>
            </w:tcBorders>
          </w:tcPr>
          <w:p w14:paraId="63E470E5"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Indicatie of de NUMMERAANDUIDING een hoofdadres is van het gerelateerde VERBLIJFSOBJECT, STANDPLAATS of LIGPLAATS</w:t>
            </w:r>
            <w:r>
              <w:fldChar w:fldCharType="end"/>
            </w:r>
          </w:p>
        </w:tc>
        <w:tc>
          <w:tcPr>
            <w:tcW w:w="1080" w:type="dxa"/>
            <w:tcBorders>
              <w:top w:val="nil"/>
              <w:left w:val="nil"/>
              <w:bottom w:val="nil"/>
              <w:right w:val="nil"/>
            </w:tcBorders>
          </w:tcPr>
          <w:p w14:paraId="4DCBDBDB" w14:textId="77777777" w:rsidR="006376F5" w:rsidRPr="006376F5" w:rsidRDefault="006376F5" w:rsidP="00A67A7B">
            <w:pPr>
              <w:rPr>
                <w:rFonts w:cs="Calibri"/>
                <w:u w:val="single"/>
              </w:rPr>
            </w:pPr>
            <w:r w:rsidRPr="006376F5">
              <w:rPr>
                <w:color w:val="FF0000"/>
                <w:u w:val="single"/>
              </w:rPr>
              <w:fldChar w:fldCharType="begin" w:fldLock="1"/>
            </w:r>
            <w:r w:rsidRPr="006376F5">
              <w:rPr>
                <w:color w:val="FF0000"/>
                <w:u w:val="single"/>
              </w:rPr>
              <w:instrText xml:space="preserve">MERGEFIELD </w:instrText>
            </w:r>
            <w:r w:rsidRPr="006376F5">
              <w:rPr>
                <w:rFonts w:cs="Calibri"/>
                <w:color w:val="FF0000"/>
                <w:u w:val="single"/>
              </w:rPr>
              <w:instrText>Att.Type</w:instrText>
            </w:r>
            <w:r w:rsidRPr="006376F5">
              <w:rPr>
                <w:color w:val="FF0000"/>
                <w:u w:val="single"/>
              </w:rPr>
              <w:fldChar w:fldCharType="separate"/>
            </w:r>
            <w:r w:rsidRPr="006376F5">
              <w:rPr>
                <w:rFonts w:cs="Calibri"/>
                <w:color w:val="FF0000"/>
                <w:u w:val="single"/>
              </w:rPr>
              <w:t>boolean</w:t>
            </w:r>
            <w:r w:rsidRPr="006376F5">
              <w:rPr>
                <w:color w:val="FF0000"/>
                <w:u w:val="single"/>
              </w:rPr>
              <w:fldChar w:fldCharType="end"/>
            </w:r>
          </w:p>
        </w:tc>
        <w:tc>
          <w:tcPr>
            <w:tcW w:w="810" w:type="dxa"/>
            <w:tcBorders>
              <w:top w:val="nil"/>
              <w:left w:val="nil"/>
              <w:bottom w:val="nil"/>
              <w:right w:val="nil"/>
            </w:tcBorders>
          </w:tcPr>
          <w:p w14:paraId="20BE3228"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63"/>
      </w:tr>
      <w:tr w:rsidR="006376F5" w14:paraId="05D4243C" w14:textId="77777777" w:rsidTr="00A67A7B">
        <w:tc>
          <w:tcPr>
            <w:tcW w:w="450" w:type="dxa"/>
            <w:tcBorders>
              <w:top w:val="nil"/>
              <w:left w:val="nil"/>
              <w:bottom w:val="nil"/>
              <w:right w:val="nil"/>
            </w:tcBorders>
          </w:tcPr>
          <w:p w14:paraId="2A2634FD" w14:textId="77777777" w:rsidR="006376F5" w:rsidRDefault="006376F5" w:rsidP="00A67A7B">
            <w:pPr>
              <w:rPr>
                <w:rFonts w:ascii="Calibri" w:hAnsi="Calibri" w:cs="Calibri"/>
                <w:color w:val="0F0F0F"/>
                <w:sz w:val="22"/>
                <w:szCs w:val="22"/>
              </w:rPr>
            </w:pPr>
            <w:bookmarkStart w:id="164" w:name="BKM_3C338869_6752_4574_91FF_95893F85FE17"/>
          </w:p>
        </w:tc>
        <w:tc>
          <w:tcPr>
            <w:tcW w:w="2790" w:type="dxa"/>
            <w:gridSpan w:val="2"/>
            <w:tcBorders>
              <w:top w:val="nil"/>
              <w:left w:val="nil"/>
              <w:bottom w:val="nil"/>
              <w:right w:val="nil"/>
            </w:tcBorders>
          </w:tcPr>
          <w:p w14:paraId="16CB994A"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Indicatie geconstateerde nummeraanduiding</w:t>
            </w:r>
            <w:r>
              <w:fldChar w:fldCharType="end"/>
            </w:r>
          </w:p>
        </w:tc>
        <w:tc>
          <w:tcPr>
            <w:tcW w:w="4230" w:type="dxa"/>
            <w:tcBorders>
              <w:top w:val="nil"/>
              <w:left w:val="nil"/>
              <w:bottom w:val="nil"/>
              <w:right w:val="nil"/>
            </w:tcBorders>
          </w:tcPr>
          <w:p w14:paraId="1BC47B62"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aanduiding waarmee kan worden aangegeven dat een object in de registratie is opgenomen als gevolg van een feitelijke constatering, zonder dat er op het moment van opname sprake is van een formele grondslag voor deze opname.</w:t>
            </w:r>
            <w:r>
              <w:fldChar w:fldCharType="end"/>
            </w:r>
          </w:p>
        </w:tc>
        <w:tc>
          <w:tcPr>
            <w:tcW w:w="1080" w:type="dxa"/>
            <w:tcBorders>
              <w:top w:val="nil"/>
              <w:left w:val="nil"/>
              <w:bottom w:val="nil"/>
              <w:right w:val="nil"/>
            </w:tcBorders>
          </w:tcPr>
          <w:p w14:paraId="5BBE2DB9" w14:textId="63DEB9C7" w:rsidR="006376F5" w:rsidRPr="006376F5" w:rsidRDefault="006376F5" w:rsidP="00A67A7B">
            <w:pPr>
              <w:rPr>
                <w:rFonts w:ascii="Calibri" w:hAnsi="Calibri" w:cs="Calibri"/>
                <w:u w:val="single"/>
              </w:rPr>
            </w:pPr>
            <w:r w:rsidRPr="006376F5">
              <w:rPr>
                <w:color w:val="FF0000"/>
                <w:u w:val="single"/>
              </w:rPr>
              <w:t>boolean</w:t>
            </w:r>
          </w:p>
        </w:tc>
        <w:tc>
          <w:tcPr>
            <w:tcW w:w="810" w:type="dxa"/>
            <w:tcBorders>
              <w:top w:val="nil"/>
              <w:left w:val="nil"/>
              <w:bottom w:val="nil"/>
              <w:right w:val="nil"/>
            </w:tcBorders>
          </w:tcPr>
          <w:p w14:paraId="29ED0B38"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64"/>
      </w:tr>
      <w:tr w:rsidR="006376F5" w14:paraId="52B03E66" w14:textId="77777777" w:rsidTr="00A67A7B">
        <w:tc>
          <w:tcPr>
            <w:tcW w:w="450" w:type="dxa"/>
            <w:tcBorders>
              <w:top w:val="nil"/>
              <w:left w:val="nil"/>
              <w:bottom w:val="nil"/>
              <w:right w:val="nil"/>
            </w:tcBorders>
          </w:tcPr>
          <w:p w14:paraId="367ED0D0" w14:textId="77777777" w:rsidR="006376F5" w:rsidRDefault="006376F5" w:rsidP="00A67A7B">
            <w:pPr>
              <w:rPr>
                <w:rFonts w:ascii="Calibri" w:hAnsi="Calibri" w:cs="Calibri"/>
                <w:color w:val="0F0F0F"/>
                <w:sz w:val="22"/>
                <w:szCs w:val="22"/>
              </w:rPr>
            </w:pPr>
            <w:bookmarkStart w:id="165" w:name="BKM_87E1E8FF_744D_444e_AD1F_7F9E05C0BAD6"/>
          </w:p>
        </w:tc>
        <w:tc>
          <w:tcPr>
            <w:tcW w:w="2790" w:type="dxa"/>
            <w:gridSpan w:val="2"/>
            <w:tcBorders>
              <w:top w:val="nil"/>
              <w:left w:val="nil"/>
              <w:bottom w:val="nil"/>
              <w:right w:val="nil"/>
            </w:tcBorders>
          </w:tcPr>
          <w:p w14:paraId="3A1D8C30"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Nummeraanduidingstatus</w:t>
            </w:r>
            <w:r>
              <w:fldChar w:fldCharType="end"/>
            </w:r>
          </w:p>
        </w:tc>
        <w:tc>
          <w:tcPr>
            <w:tcW w:w="4230" w:type="dxa"/>
            <w:tcBorders>
              <w:top w:val="nil"/>
              <w:left w:val="nil"/>
              <w:bottom w:val="nil"/>
              <w:right w:val="nil"/>
            </w:tcBorders>
          </w:tcPr>
          <w:p w14:paraId="1A97D200"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fase van de levenscyclus van een NUMMERAANDUIDING, waarin de betreffende NUMMERAANDUIDING zich bevindt.</w:t>
            </w:r>
            <w:r>
              <w:fldChar w:fldCharType="end"/>
            </w:r>
          </w:p>
        </w:tc>
        <w:tc>
          <w:tcPr>
            <w:tcW w:w="1080" w:type="dxa"/>
            <w:tcBorders>
              <w:top w:val="nil"/>
              <w:left w:val="nil"/>
              <w:bottom w:val="nil"/>
              <w:right w:val="nil"/>
            </w:tcBorders>
          </w:tcPr>
          <w:p w14:paraId="4D600531" w14:textId="77777777" w:rsidR="006376F5" w:rsidRPr="006376F5" w:rsidRDefault="006376F5" w:rsidP="00A67A7B">
            <w:pPr>
              <w:rPr>
                <w:rFonts w:cs="Calibri"/>
                <w:u w:val="single"/>
              </w:rPr>
            </w:pPr>
            <w:r w:rsidRPr="006376F5">
              <w:rPr>
                <w:color w:val="FF0000"/>
                <w:u w:val="single"/>
              </w:rPr>
              <w:fldChar w:fldCharType="begin" w:fldLock="1"/>
            </w:r>
            <w:r w:rsidRPr="006376F5">
              <w:rPr>
                <w:color w:val="FF0000"/>
                <w:u w:val="single"/>
              </w:rPr>
              <w:instrText xml:space="preserve">MERGEFIELD </w:instrText>
            </w:r>
            <w:r w:rsidRPr="006376F5">
              <w:rPr>
                <w:rFonts w:cs="Calibri"/>
                <w:color w:val="FF0000"/>
                <w:u w:val="single"/>
              </w:rPr>
              <w:instrText>Att.Type</w:instrText>
            </w:r>
            <w:r w:rsidRPr="006376F5">
              <w:rPr>
                <w:color w:val="FF0000"/>
                <w:u w:val="single"/>
              </w:rPr>
              <w:fldChar w:fldCharType="separate"/>
            </w:r>
            <w:r w:rsidRPr="006376F5">
              <w:rPr>
                <w:rFonts w:cs="Calibri"/>
                <w:color w:val="FF0000"/>
                <w:u w:val="single"/>
              </w:rPr>
              <w:t>status nummeraanduiding</w:t>
            </w:r>
            <w:r w:rsidRPr="006376F5">
              <w:rPr>
                <w:color w:val="FF0000"/>
                <w:u w:val="single"/>
              </w:rPr>
              <w:fldChar w:fldCharType="end"/>
            </w:r>
          </w:p>
        </w:tc>
        <w:tc>
          <w:tcPr>
            <w:tcW w:w="810" w:type="dxa"/>
            <w:tcBorders>
              <w:top w:val="nil"/>
              <w:left w:val="nil"/>
              <w:bottom w:val="nil"/>
              <w:right w:val="nil"/>
            </w:tcBorders>
          </w:tcPr>
          <w:p w14:paraId="77B415AB"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165"/>
      </w:tr>
    </w:tbl>
    <w:p w14:paraId="4E56C3DE" w14:textId="77777777" w:rsidR="006376F5" w:rsidRDefault="006376F5" w:rsidP="006376F5">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6376F5" w14:paraId="61702250" w14:textId="77777777" w:rsidTr="00275AC8">
        <w:tc>
          <w:tcPr>
            <w:tcW w:w="9360" w:type="dxa"/>
            <w:gridSpan w:val="3"/>
            <w:tcBorders>
              <w:top w:val="nil"/>
              <w:left w:val="nil"/>
              <w:bottom w:val="nil"/>
              <w:right w:val="nil"/>
            </w:tcBorders>
          </w:tcPr>
          <w:p w14:paraId="71A4FC4E" w14:textId="77777777" w:rsidR="006376F5" w:rsidRDefault="006376F5" w:rsidP="00A67A7B">
            <w:pPr>
              <w:rPr>
                <w:rFonts w:ascii="Calibri" w:hAnsi="Calibri" w:cs="Calibri"/>
                <w:color w:val="0F0F0F"/>
                <w:sz w:val="22"/>
                <w:szCs w:val="22"/>
              </w:rPr>
            </w:pPr>
            <w:r>
              <w:rPr>
                <w:rFonts w:ascii="Calibri" w:hAnsi="Calibri" w:cs="Calibri"/>
                <w:b/>
                <w:bCs/>
                <w:color w:val="0F0F0F"/>
                <w:sz w:val="22"/>
                <w:szCs w:val="22"/>
              </w:rPr>
              <w:t>Overzicht relaties</w:t>
            </w:r>
          </w:p>
        </w:tc>
      </w:tr>
      <w:tr w:rsidR="006376F5" w14:paraId="3956B6E1" w14:textId="77777777" w:rsidTr="00275AC8">
        <w:tc>
          <w:tcPr>
            <w:tcW w:w="450" w:type="dxa"/>
            <w:tcBorders>
              <w:top w:val="nil"/>
              <w:left w:val="nil"/>
              <w:bottom w:val="nil"/>
              <w:right w:val="nil"/>
            </w:tcBorders>
          </w:tcPr>
          <w:p w14:paraId="25E13925" w14:textId="77777777" w:rsidR="006376F5" w:rsidRDefault="006376F5" w:rsidP="00A67A7B">
            <w:pPr>
              <w:rPr>
                <w:rFonts w:ascii="Calibri" w:hAnsi="Calibri" w:cs="Calibri"/>
                <w:i/>
                <w:iCs/>
                <w:color w:val="0F0F0F"/>
                <w:sz w:val="22"/>
                <w:szCs w:val="22"/>
              </w:rPr>
            </w:pPr>
          </w:p>
        </w:tc>
        <w:tc>
          <w:tcPr>
            <w:tcW w:w="2790" w:type="dxa"/>
            <w:tcBorders>
              <w:top w:val="nil"/>
              <w:left w:val="nil"/>
              <w:bottom w:val="nil"/>
              <w:right w:val="nil"/>
            </w:tcBorders>
          </w:tcPr>
          <w:p w14:paraId="4C5A115D" w14:textId="77777777" w:rsidR="006376F5" w:rsidRDefault="006376F5" w:rsidP="00A67A7B">
            <w:pPr>
              <w:rPr>
                <w:rFonts w:ascii="Calibri" w:hAnsi="Calibri" w:cs="Calibri"/>
                <w:i/>
                <w:iCs/>
                <w:color w:val="0F0F0F"/>
                <w:sz w:val="22"/>
                <w:szCs w:val="22"/>
              </w:rPr>
            </w:pPr>
            <w:r>
              <w:rPr>
                <w:rFonts w:ascii="Calibri" w:hAnsi="Calibri" w:cs="Calibri"/>
                <w:i/>
                <w:iCs/>
                <w:color w:val="0F0F0F"/>
                <w:sz w:val="22"/>
                <w:szCs w:val="22"/>
              </w:rPr>
              <w:t>Relatienaam met</w:t>
            </w:r>
          </w:p>
          <w:p w14:paraId="3658FD38" w14:textId="77777777" w:rsidR="006376F5" w:rsidRDefault="006376F5" w:rsidP="00A67A7B">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0EF71E6B" w14:textId="77777777" w:rsidR="006376F5" w:rsidRDefault="006376F5" w:rsidP="00A67A7B">
            <w:pPr>
              <w:rPr>
                <w:rFonts w:ascii="Calibri" w:hAnsi="Calibri" w:cs="Calibri"/>
                <w:color w:val="0F0F0F"/>
                <w:sz w:val="22"/>
                <w:szCs w:val="22"/>
              </w:rPr>
            </w:pPr>
            <w:r>
              <w:rPr>
                <w:rFonts w:ascii="Calibri" w:hAnsi="Calibri" w:cs="Calibri"/>
                <w:i/>
                <w:iCs/>
                <w:color w:val="0F0F0F"/>
                <w:sz w:val="22"/>
                <w:szCs w:val="22"/>
              </w:rPr>
              <w:t>Definitie</w:t>
            </w:r>
          </w:p>
        </w:tc>
      </w:tr>
      <w:tr w:rsidR="006376F5" w14:paraId="7D609B45" w14:textId="77777777" w:rsidTr="00275AC8">
        <w:trPr>
          <w:trHeight w:hRule="exact" w:val="128"/>
        </w:trPr>
        <w:tc>
          <w:tcPr>
            <w:tcW w:w="450" w:type="dxa"/>
            <w:tcBorders>
              <w:top w:val="nil"/>
              <w:left w:val="nil"/>
              <w:bottom w:val="nil"/>
              <w:right w:val="nil"/>
            </w:tcBorders>
          </w:tcPr>
          <w:p w14:paraId="4399FBEA"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05620805"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1CDA4A49" w14:textId="77777777" w:rsidR="006376F5" w:rsidRDefault="006376F5" w:rsidP="00A67A7B">
            <w:pPr>
              <w:rPr>
                <w:rFonts w:ascii="Calibri" w:hAnsi="Calibri" w:cs="Calibri"/>
                <w:color w:val="0F0F0F"/>
                <w:sz w:val="22"/>
                <w:szCs w:val="22"/>
              </w:rPr>
            </w:pPr>
          </w:p>
        </w:tc>
      </w:tr>
      <w:tr w:rsidR="006376F5" w14:paraId="442D78F4" w14:textId="77777777" w:rsidTr="00275AC8">
        <w:tc>
          <w:tcPr>
            <w:tcW w:w="450" w:type="dxa"/>
            <w:tcBorders>
              <w:top w:val="nil"/>
              <w:left w:val="nil"/>
              <w:bottom w:val="nil"/>
              <w:right w:val="nil"/>
            </w:tcBorders>
          </w:tcPr>
          <w:p w14:paraId="7E31B494"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53E97E30"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LIGPLAATS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3F9ACAFC"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hoofdadres</w:t>
            </w:r>
            <w:r>
              <w:rPr>
                <w:rFonts w:ascii="Calibri" w:hAnsi="Calibri" w:cs="Calibri"/>
                <w:color w:val="0F0F0F"/>
                <w:sz w:val="22"/>
                <w:szCs w:val="22"/>
              </w:rPr>
              <w:fldChar w:fldCharType="end"/>
            </w:r>
          </w:p>
          <w:p w14:paraId="3069ED54"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6AC289CD"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 nummeraanduiding waaronder het hoofdadres van een LIGPLAATS, dat in het kader van de basisregistratie gebouwen als zodanig is aangemerkt, is opgenomen in de basisregistratie adressen.</w:t>
            </w:r>
            <w:r>
              <w:fldChar w:fldCharType="end"/>
            </w:r>
          </w:p>
        </w:tc>
      </w:tr>
      <w:tr w:rsidR="006376F5" w14:paraId="399383C4" w14:textId="77777777" w:rsidTr="00275AC8">
        <w:trPr>
          <w:trHeight w:hRule="exact" w:val="128"/>
        </w:trPr>
        <w:tc>
          <w:tcPr>
            <w:tcW w:w="450" w:type="dxa"/>
            <w:tcBorders>
              <w:top w:val="nil"/>
              <w:left w:val="nil"/>
              <w:bottom w:val="nil"/>
              <w:right w:val="nil"/>
            </w:tcBorders>
          </w:tcPr>
          <w:p w14:paraId="1F860FAB"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7513E397"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170F1B35" w14:textId="77777777" w:rsidR="006376F5" w:rsidRDefault="006376F5" w:rsidP="00A67A7B">
            <w:pPr>
              <w:rPr>
                <w:rFonts w:ascii="Calibri" w:hAnsi="Calibri" w:cs="Calibri"/>
                <w:color w:val="0F0F0F"/>
                <w:sz w:val="22"/>
                <w:szCs w:val="22"/>
              </w:rPr>
            </w:pPr>
          </w:p>
        </w:tc>
      </w:tr>
      <w:tr w:rsidR="006376F5" w14:paraId="240D36C4" w14:textId="77777777" w:rsidTr="00275AC8">
        <w:tc>
          <w:tcPr>
            <w:tcW w:w="450" w:type="dxa"/>
            <w:tcBorders>
              <w:top w:val="nil"/>
              <w:left w:val="nil"/>
              <w:bottom w:val="nil"/>
              <w:right w:val="nil"/>
            </w:tcBorders>
          </w:tcPr>
          <w:p w14:paraId="6B32C2ED"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156CFE4E"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STANDPLAATS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1164A1B9"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hoofdadres</w:t>
            </w:r>
            <w:r>
              <w:rPr>
                <w:rFonts w:ascii="Calibri" w:hAnsi="Calibri" w:cs="Calibri"/>
                <w:color w:val="0F0F0F"/>
                <w:sz w:val="22"/>
                <w:szCs w:val="22"/>
              </w:rPr>
              <w:fldChar w:fldCharType="end"/>
            </w:r>
          </w:p>
          <w:p w14:paraId="5C9CF033"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0BB7C500"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 nummeraanduiding waaronder het hoofdadres van een STANDPLAATS, dat in het kader van de basisregistratie gebouwen als zodanig is aangemerkt, is opgenomen in de basisregistratie adressen.</w:t>
            </w:r>
            <w:r>
              <w:fldChar w:fldCharType="end"/>
            </w:r>
          </w:p>
        </w:tc>
      </w:tr>
      <w:tr w:rsidR="006376F5" w14:paraId="64FC57C5" w14:textId="77777777" w:rsidTr="00275AC8">
        <w:trPr>
          <w:trHeight w:hRule="exact" w:val="128"/>
        </w:trPr>
        <w:tc>
          <w:tcPr>
            <w:tcW w:w="450" w:type="dxa"/>
            <w:tcBorders>
              <w:top w:val="nil"/>
              <w:left w:val="nil"/>
              <w:bottom w:val="nil"/>
              <w:right w:val="nil"/>
            </w:tcBorders>
          </w:tcPr>
          <w:p w14:paraId="29FAC5A9"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147DB0AD"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34EF8CE1" w14:textId="77777777" w:rsidR="006376F5" w:rsidRDefault="006376F5" w:rsidP="00A67A7B">
            <w:pPr>
              <w:rPr>
                <w:rFonts w:ascii="Calibri" w:hAnsi="Calibri" w:cs="Calibri"/>
                <w:color w:val="0F0F0F"/>
                <w:sz w:val="22"/>
                <w:szCs w:val="22"/>
              </w:rPr>
            </w:pPr>
          </w:p>
        </w:tc>
      </w:tr>
      <w:tr w:rsidR="006376F5" w14:paraId="16CF8ED4" w14:textId="77777777" w:rsidTr="00275AC8">
        <w:tc>
          <w:tcPr>
            <w:tcW w:w="450" w:type="dxa"/>
            <w:tcBorders>
              <w:top w:val="nil"/>
              <w:left w:val="nil"/>
              <w:bottom w:val="nil"/>
              <w:right w:val="nil"/>
            </w:tcBorders>
          </w:tcPr>
          <w:p w14:paraId="3FC01E12"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484E7BE5"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VERBLIJFSOBJECT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05F3D47D"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hoofdadres</w:t>
            </w:r>
            <w:r>
              <w:rPr>
                <w:rFonts w:ascii="Calibri" w:hAnsi="Calibri" w:cs="Calibri"/>
                <w:color w:val="0F0F0F"/>
                <w:sz w:val="22"/>
                <w:szCs w:val="22"/>
              </w:rPr>
              <w:fldChar w:fldCharType="end"/>
            </w:r>
          </w:p>
          <w:p w14:paraId="762B8025"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lastRenderedPageBreak/>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7DE0093E" w14:textId="77777777" w:rsidR="006376F5" w:rsidRDefault="006376F5" w:rsidP="00A67A7B">
            <w:pPr>
              <w:rPr>
                <w:rFonts w:ascii="Calibri" w:hAnsi="Calibri" w:cs="Calibri"/>
                <w:color w:val="0F0F0F"/>
                <w:sz w:val="22"/>
                <w:szCs w:val="22"/>
              </w:rPr>
            </w:pPr>
            <w:r>
              <w:lastRenderedPageBreak/>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 xml:space="preserve">De identificatiecode nummeraanduiding waaronder het hoofdadres van een VERBLIJFSOBJECT, dat in het kader van de </w:t>
            </w:r>
            <w:r>
              <w:rPr>
                <w:rFonts w:ascii="Calibri" w:hAnsi="Calibri" w:cs="Calibri"/>
                <w:color w:val="0F0F0F"/>
                <w:sz w:val="22"/>
                <w:szCs w:val="22"/>
              </w:rPr>
              <w:lastRenderedPageBreak/>
              <w:t>basisregistratie gebouwen als zodanig is aangemerkt, is opgenomen in de basisregistratie adressen.</w:t>
            </w:r>
            <w:r>
              <w:fldChar w:fldCharType="end"/>
            </w:r>
          </w:p>
        </w:tc>
      </w:tr>
      <w:tr w:rsidR="006376F5" w14:paraId="3A9EB353" w14:textId="77777777" w:rsidTr="00275AC8">
        <w:trPr>
          <w:trHeight w:hRule="exact" w:val="128"/>
        </w:trPr>
        <w:tc>
          <w:tcPr>
            <w:tcW w:w="450" w:type="dxa"/>
            <w:tcBorders>
              <w:top w:val="nil"/>
              <w:left w:val="nil"/>
              <w:bottom w:val="nil"/>
              <w:right w:val="nil"/>
            </w:tcBorders>
          </w:tcPr>
          <w:p w14:paraId="33A725DF"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2E64A119"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658501B0" w14:textId="77777777" w:rsidR="006376F5" w:rsidRDefault="006376F5" w:rsidP="00A67A7B">
            <w:pPr>
              <w:rPr>
                <w:rFonts w:ascii="Calibri" w:hAnsi="Calibri" w:cs="Calibri"/>
                <w:color w:val="0F0F0F"/>
                <w:sz w:val="22"/>
                <w:szCs w:val="22"/>
              </w:rPr>
            </w:pPr>
          </w:p>
        </w:tc>
      </w:tr>
      <w:tr w:rsidR="006376F5" w14:paraId="4BF576D3" w14:textId="77777777" w:rsidTr="00275AC8">
        <w:tc>
          <w:tcPr>
            <w:tcW w:w="450" w:type="dxa"/>
            <w:tcBorders>
              <w:top w:val="nil"/>
              <w:left w:val="nil"/>
              <w:bottom w:val="nil"/>
              <w:right w:val="nil"/>
            </w:tcBorders>
          </w:tcPr>
          <w:p w14:paraId="755250B0"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71EE7276"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VERBLIJFSOBJECT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63AA02E4"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nevenadres(sen)</w:t>
            </w:r>
            <w:r>
              <w:rPr>
                <w:rFonts w:ascii="Calibri" w:hAnsi="Calibri" w:cs="Calibri"/>
                <w:color w:val="0F0F0F"/>
                <w:sz w:val="22"/>
                <w:szCs w:val="22"/>
              </w:rPr>
              <w:fldChar w:fldCharType="end"/>
            </w:r>
          </w:p>
          <w:p w14:paraId="0C3DBF92"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37EAF63E"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identificatiecodes nummeraanduiding waaronder nevenadressen van een VERBLIJFSOBJECT, die in het kader van de basisregistratie gebouwen als zodanig zijn aangemerkt, zijn opgenomen in de basisregistratie adressen.</w:t>
            </w:r>
            <w:r>
              <w:fldChar w:fldCharType="end"/>
            </w:r>
          </w:p>
        </w:tc>
      </w:tr>
      <w:tr w:rsidR="006376F5" w14:paraId="209598F3" w14:textId="77777777" w:rsidTr="00275AC8">
        <w:trPr>
          <w:trHeight w:hRule="exact" w:val="128"/>
        </w:trPr>
        <w:tc>
          <w:tcPr>
            <w:tcW w:w="450" w:type="dxa"/>
            <w:tcBorders>
              <w:top w:val="nil"/>
              <w:left w:val="nil"/>
              <w:bottom w:val="nil"/>
              <w:right w:val="nil"/>
            </w:tcBorders>
          </w:tcPr>
          <w:p w14:paraId="22DC4F60"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78DDDDBA"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72903030" w14:textId="77777777" w:rsidR="006376F5" w:rsidRDefault="006376F5" w:rsidP="00A67A7B">
            <w:pPr>
              <w:rPr>
                <w:rFonts w:ascii="Calibri" w:hAnsi="Calibri" w:cs="Calibri"/>
                <w:color w:val="0F0F0F"/>
                <w:sz w:val="22"/>
                <w:szCs w:val="22"/>
              </w:rPr>
            </w:pPr>
          </w:p>
        </w:tc>
      </w:tr>
      <w:tr w:rsidR="006376F5" w14:paraId="1AF84241" w14:textId="77777777" w:rsidTr="00275AC8">
        <w:tc>
          <w:tcPr>
            <w:tcW w:w="450" w:type="dxa"/>
            <w:tcBorders>
              <w:top w:val="nil"/>
              <w:left w:val="nil"/>
              <w:bottom w:val="nil"/>
              <w:right w:val="nil"/>
            </w:tcBorders>
          </w:tcPr>
          <w:p w14:paraId="26197154"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391D6F32"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LIGPLAATS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393F962C"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nevenadressen</w:t>
            </w:r>
            <w:r>
              <w:rPr>
                <w:rFonts w:ascii="Calibri" w:hAnsi="Calibri" w:cs="Calibri"/>
                <w:color w:val="0F0F0F"/>
                <w:sz w:val="22"/>
                <w:szCs w:val="22"/>
              </w:rPr>
              <w:fldChar w:fldCharType="end"/>
            </w:r>
          </w:p>
          <w:p w14:paraId="5770FAFD"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2459900F"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identificatiecodes nummeraanduiding waaronder nevenadressen van een LIGPLAATS, die in het kader van de basisregistratie gebouwen als zodanig zijn aangemerkt, zijn opgenomen in de basisregistratie adressen.</w:t>
            </w:r>
            <w:r>
              <w:fldChar w:fldCharType="end"/>
            </w:r>
          </w:p>
        </w:tc>
      </w:tr>
      <w:tr w:rsidR="006376F5" w14:paraId="5868BAF0" w14:textId="77777777" w:rsidTr="00275AC8">
        <w:trPr>
          <w:trHeight w:hRule="exact" w:val="128"/>
        </w:trPr>
        <w:tc>
          <w:tcPr>
            <w:tcW w:w="450" w:type="dxa"/>
            <w:tcBorders>
              <w:top w:val="nil"/>
              <w:left w:val="nil"/>
              <w:bottom w:val="nil"/>
              <w:right w:val="nil"/>
            </w:tcBorders>
          </w:tcPr>
          <w:p w14:paraId="411270EF"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7B8358F0"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78F7E067" w14:textId="77777777" w:rsidR="006376F5" w:rsidRDefault="006376F5" w:rsidP="00A67A7B">
            <w:pPr>
              <w:rPr>
                <w:rFonts w:ascii="Calibri" w:hAnsi="Calibri" w:cs="Calibri"/>
                <w:color w:val="0F0F0F"/>
                <w:sz w:val="22"/>
                <w:szCs w:val="22"/>
              </w:rPr>
            </w:pPr>
          </w:p>
        </w:tc>
      </w:tr>
      <w:tr w:rsidR="006376F5" w14:paraId="1E62970E" w14:textId="77777777" w:rsidTr="00275AC8">
        <w:tc>
          <w:tcPr>
            <w:tcW w:w="450" w:type="dxa"/>
            <w:tcBorders>
              <w:top w:val="nil"/>
              <w:left w:val="nil"/>
              <w:bottom w:val="nil"/>
              <w:right w:val="nil"/>
            </w:tcBorders>
          </w:tcPr>
          <w:p w14:paraId="44D87C34"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4021A9C3"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STANDPLAATS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667A73A1"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nevenadressen</w:t>
            </w:r>
            <w:r>
              <w:rPr>
                <w:rFonts w:ascii="Calibri" w:hAnsi="Calibri" w:cs="Calibri"/>
                <w:color w:val="0F0F0F"/>
                <w:sz w:val="22"/>
                <w:szCs w:val="22"/>
              </w:rPr>
              <w:fldChar w:fldCharType="end"/>
            </w:r>
          </w:p>
          <w:p w14:paraId="02B2E6DF"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244FA466"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identificatiecodes nummeraanduiding waaronder nevenadressen van een STANDPLAATS, die in het kader van de basisregistratie gebouwen als zodanig zijn aangemerkt, zijn opgenomen in de basisregistratie adressen.</w:t>
            </w:r>
            <w:r>
              <w:fldChar w:fldCharType="end"/>
            </w:r>
          </w:p>
        </w:tc>
      </w:tr>
      <w:tr w:rsidR="006376F5" w14:paraId="6120653B" w14:textId="77777777" w:rsidTr="00275AC8">
        <w:trPr>
          <w:trHeight w:hRule="exact" w:val="128"/>
        </w:trPr>
        <w:tc>
          <w:tcPr>
            <w:tcW w:w="450" w:type="dxa"/>
            <w:tcBorders>
              <w:top w:val="nil"/>
              <w:left w:val="nil"/>
              <w:bottom w:val="nil"/>
              <w:right w:val="nil"/>
            </w:tcBorders>
          </w:tcPr>
          <w:p w14:paraId="4749AED4"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70C4E470"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4C7C8C55" w14:textId="77777777" w:rsidR="006376F5" w:rsidRDefault="006376F5" w:rsidP="00A67A7B">
            <w:pPr>
              <w:rPr>
                <w:rFonts w:ascii="Calibri" w:hAnsi="Calibri" w:cs="Calibri"/>
                <w:color w:val="0F0F0F"/>
                <w:sz w:val="22"/>
                <w:szCs w:val="22"/>
              </w:rPr>
            </w:pPr>
          </w:p>
        </w:tc>
      </w:tr>
      <w:tr w:rsidR="006376F5" w14:paraId="34378049" w14:textId="77777777" w:rsidTr="00275AC8">
        <w:tc>
          <w:tcPr>
            <w:tcW w:w="450" w:type="dxa"/>
            <w:tcBorders>
              <w:top w:val="nil"/>
              <w:left w:val="nil"/>
              <w:bottom w:val="nil"/>
              <w:right w:val="nil"/>
            </w:tcBorders>
          </w:tcPr>
          <w:p w14:paraId="32D865CC"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32C60306"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OVERIG  GEBOUWD 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716ED4B1"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locatie-adres i.c.m.</w:t>
            </w:r>
            <w:r>
              <w:rPr>
                <w:rFonts w:ascii="Calibri" w:hAnsi="Calibri" w:cs="Calibri"/>
                <w:color w:val="0F0F0F"/>
                <w:sz w:val="22"/>
                <w:szCs w:val="22"/>
              </w:rPr>
              <w:fldChar w:fldCharType="end"/>
            </w:r>
          </w:p>
          <w:p w14:paraId="43E2907F"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65CE3E43"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NUMMERAANDUIDING waaronder het locatie-adres is opgenomen.</w:t>
            </w:r>
            <w:r>
              <w:fldChar w:fldCharType="end"/>
            </w:r>
          </w:p>
        </w:tc>
      </w:tr>
      <w:tr w:rsidR="006376F5" w14:paraId="5D62AE2E" w14:textId="77777777" w:rsidTr="00275AC8">
        <w:trPr>
          <w:trHeight w:hRule="exact" w:val="128"/>
        </w:trPr>
        <w:tc>
          <w:tcPr>
            <w:tcW w:w="450" w:type="dxa"/>
            <w:tcBorders>
              <w:top w:val="nil"/>
              <w:left w:val="nil"/>
              <w:bottom w:val="nil"/>
              <w:right w:val="nil"/>
            </w:tcBorders>
          </w:tcPr>
          <w:p w14:paraId="5041323B"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7030E6BC"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1F10AA51" w14:textId="77777777" w:rsidR="006376F5" w:rsidRDefault="006376F5" w:rsidP="00A67A7B">
            <w:pPr>
              <w:rPr>
                <w:rFonts w:ascii="Calibri" w:hAnsi="Calibri" w:cs="Calibri"/>
                <w:color w:val="0F0F0F"/>
                <w:sz w:val="22"/>
                <w:szCs w:val="22"/>
              </w:rPr>
            </w:pPr>
          </w:p>
        </w:tc>
      </w:tr>
      <w:tr w:rsidR="006376F5" w14:paraId="75B7D2AB" w14:textId="77777777" w:rsidTr="00275AC8">
        <w:tc>
          <w:tcPr>
            <w:tcW w:w="450" w:type="dxa"/>
            <w:tcBorders>
              <w:top w:val="nil"/>
              <w:left w:val="nil"/>
              <w:bottom w:val="nil"/>
              <w:right w:val="nil"/>
            </w:tcBorders>
          </w:tcPr>
          <w:p w14:paraId="2DC102DD"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60979E31"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Verblijfadres INGESCHREVEN 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339CA9B3"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ingeschreven op</w:t>
            </w:r>
            <w:r>
              <w:rPr>
                <w:rFonts w:ascii="Calibri" w:hAnsi="Calibri" w:cs="Calibri"/>
                <w:color w:val="0F0F0F"/>
                <w:sz w:val="22"/>
                <w:szCs w:val="22"/>
              </w:rPr>
              <w:fldChar w:fldCharType="end"/>
            </w:r>
          </w:p>
          <w:p w14:paraId="1C270116"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F61604B"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NUMMERAANDUIDING bij het ADRESSEERBAAR OBJECT waarin de INGESCHREVEN NATUURLIJK PERSOON verblijft en die hij/zij gekozen heeft als inschrijvingsadres.</w:t>
            </w:r>
            <w:r>
              <w:fldChar w:fldCharType="end"/>
            </w:r>
          </w:p>
        </w:tc>
      </w:tr>
      <w:tr w:rsidR="006376F5" w14:paraId="28560455" w14:textId="77777777" w:rsidTr="00275AC8">
        <w:trPr>
          <w:trHeight w:hRule="exact" w:val="128"/>
        </w:trPr>
        <w:tc>
          <w:tcPr>
            <w:tcW w:w="450" w:type="dxa"/>
            <w:tcBorders>
              <w:top w:val="nil"/>
              <w:left w:val="nil"/>
              <w:bottom w:val="nil"/>
              <w:right w:val="nil"/>
            </w:tcBorders>
          </w:tcPr>
          <w:p w14:paraId="2819D785"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026DC44A"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480FFC7C" w14:textId="77777777" w:rsidR="006376F5" w:rsidRDefault="006376F5" w:rsidP="00A67A7B">
            <w:pPr>
              <w:rPr>
                <w:rFonts w:ascii="Calibri" w:hAnsi="Calibri" w:cs="Calibri"/>
                <w:color w:val="0F0F0F"/>
                <w:sz w:val="22"/>
                <w:szCs w:val="22"/>
              </w:rPr>
            </w:pPr>
          </w:p>
        </w:tc>
      </w:tr>
      <w:tr w:rsidR="006376F5" w14:paraId="1AD8C83B" w14:textId="77777777" w:rsidTr="00275AC8">
        <w:tc>
          <w:tcPr>
            <w:tcW w:w="450" w:type="dxa"/>
            <w:tcBorders>
              <w:top w:val="nil"/>
              <w:left w:val="nil"/>
              <w:bottom w:val="nil"/>
              <w:right w:val="nil"/>
            </w:tcBorders>
          </w:tcPr>
          <w:p w14:paraId="06F0EED9"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6407B69F"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INGESCHREVEN 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16F5F005"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ingeschreven op</w:t>
            </w:r>
            <w:r>
              <w:rPr>
                <w:rFonts w:ascii="Calibri" w:hAnsi="Calibri" w:cs="Calibri"/>
                <w:color w:val="0F0F0F"/>
                <w:sz w:val="22"/>
                <w:szCs w:val="22"/>
              </w:rPr>
              <w:fldChar w:fldCharType="end"/>
            </w:r>
          </w:p>
          <w:p w14:paraId="7405A5C3"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7B521A7"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6376F5" w14:paraId="1351870A" w14:textId="77777777" w:rsidTr="00275AC8">
        <w:trPr>
          <w:trHeight w:hRule="exact" w:val="128"/>
        </w:trPr>
        <w:tc>
          <w:tcPr>
            <w:tcW w:w="450" w:type="dxa"/>
            <w:tcBorders>
              <w:top w:val="nil"/>
              <w:left w:val="nil"/>
              <w:bottom w:val="nil"/>
              <w:right w:val="nil"/>
            </w:tcBorders>
          </w:tcPr>
          <w:p w14:paraId="09863AA1"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7D83F8FE"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4AF4258E" w14:textId="77777777" w:rsidR="006376F5" w:rsidRDefault="006376F5" w:rsidP="00A67A7B">
            <w:pPr>
              <w:rPr>
                <w:rFonts w:ascii="Calibri" w:hAnsi="Calibri" w:cs="Calibri"/>
                <w:color w:val="0F0F0F"/>
                <w:sz w:val="22"/>
                <w:szCs w:val="22"/>
              </w:rPr>
            </w:pPr>
          </w:p>
        </w:tc>
      </w:tr>
      <w:tr w:rsidR="006376F5" w14:paraId="3011CD6A" w14:textId="77777777" w:rsidTr="00275AC8">
        <w:tc>
          <w:tcPr>
            <w:tcW w:w="450" w:type="dxa"/>
            <w:tcBorders>
              <w:top w:val="nil"/>
              <w:left w:val="nil"/>
              <w:bottom w:val="nil"/>
              <w:right w:val="nil"/>
            </w:tcBorders>
          </w:tcPr>
          <w:p w14:paraId="39B644EE"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207F1E14"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NUMMERAANDUIDING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47B1A0E9"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0476D49A" w14:textId="77777777" w:rsidR="006376F5" w:rsidRDefault="006376F5"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DC6D622" w14:textId="77777777" w:rsidR="006376F5" w:rsidRDefault="006376F5"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6376F5" w14:paraId="4C50F79C" w14:textId="77777777" w:rsidTr="00275AC8">
        <w:trPr>
          <w:trHeight w:hRule="exact" w:val="128"/>
        </w:trPr>
        <w:tc>
          <w:tcPr>
            <w:tcW w:w="450" w:type="dxa"/>
            <w:tcBorders>
              <w:top w:val="nil"/>
              <w:left w:val="nil"/>
              <w:bottom w:val="nil"/>
              <w:right w:val="nil"/>
            </w:tcBorders>
          </w:tcPr>
          <w:p w14:paraId="36022709" w14:textId="77777777" w:rsidR="006376F5" w:rsidRDefault="006376F5" w:rsidP="00A67A7B">
            <w:pPr>
              <w:rPr>
                <w:rStyle w:val="SSBookmark"/>
                <w:highlight w:val="yellow"/>
                <w:u w:color="000000"/>
              </w:rPr>
            </w:pPr>
          </w:p>
        </w:tc>
        <w:tc>
          <w:tcPr>
            <w:tcW w:w="2790" w:type="dxa"/>
            <w:tcBorders>
              <w:top w:val="nil"/>
              <w:left w:val="nil"/>
              <w:bottom w:val="nil"/>
              <w:right w:val="nil"/>
            </w:tcBorders>
          </w:tcPr>
          <w:p w14:paraId="0BA061B5" w14:textId="77777777" w:rsidR="006376F5" w:rsidRDefault="006376F5" w:rsidP="00A67A7B">
            <w:pPr>
              <w:rPr>
                <w:rFonts w:ascii="Calibri" w:hAnsi="Calibri" w:cs="Calibri"/>
                <w:color w:val="0F0F0F"/>
                <w:sz w:val="22"/>
                <w:szCs w:val="22"/>
              </w:rPr>
            </w:pPr>
          </w:p>
        </w:tc>
        <w:tc>
          <w:tcPr>
            <w:tcW w:w="6120" w:type="dxa"/>
            <w:tcBorders>
              <w:top w:val="nil"/>
              <w:left w:val="nil"/>
              <w:bottom w:val="nil"/>
              <w:right w:val="nil"/>
            </w:tcBorders>
          </w:tcPr>
          <w:p w14:paraId="22D123A3" w14:textId="77777777" w:rsidR="006376F5" w:rsidRDefault="006376F5" w:rsidP="00A67A7B">
            <w:pPr>
              <w:rPr>
                <w:rFonts w:ascii="Calibri" w:hAnsi="Calibri" w:cs="Calibri"/>
                <w:color w:val="0F0F0F"/>
                <w:sz w:val="22"/>
                <w:szCs w:val="22"/>
              </w:rPr>
            </w:pPr>
          </w:p>
        </w:tc>
      </w:tr>
    </w:tbl>
    <w:p w14:paraId="5937FBE1" w14:textId="77777777" w:rsidR="006376F5" w:rsidRDefault="006376F5" w:rsidP="006376F5">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6376F5" w14:paraId="6812F602" w14:textId="77777777" w:rsidTr="00A67A7B">
        <w:tc>
          <w:tcPr>
            <w:tcW w:w="9360" w:type="dxa"/>
            <w:tcBorders>
              <w:top w:val="nil"/>
              <w:left w:val="nil"/>
              <w:bottom w:val="nil"/>
              <w:right w:val="nil"/>
            </w:tcBorders>
          </w:tcPr>
          <w:p w14:paraId="53C6C945" w14:textId="77777777" w:rsidR="006376F5" w:rsidRDefault="006376F5" w:rsidP="00A67A7B">
            <w:pPr>
              <w:rPr>
                <w:rFonts w:ascii="Calibri" w:hAnsi="Calibri" w:cs="Calibri"/>
                <w:b/>
                <w:bCs/>
                <w:color w:val="0F0F0F"/>
                <w:sz w:val="22"/>
                <w:szCs w:val="22"/>
              </w:rPr>
            </w:pPr>
            <w:r>
              <w:rPr>
                <w:rFonts w:ascii="Calibri" w:hAnsi="Calibri" w:cs="Calibri"/>
                <w:b/>
                <w:bCs/>
                <w:color w:val="0F0F0F"/>
                <w:sz w:val="22"/>
                <w:szCs w:val="22"/>
              </w:rPr>
              <w:t>Toelichting objecttype</w:t>
            </w:r>
          </w:p>
          <w:p w14:paraId="0C243070" w14:textId="77777777" w:rsidR="006376F5" w:rsidRDefault="006376F5" w:rsidP="00A67A7B">
            <w:pPr>
              <w:ind w:left="720"/>
              <w:rPr>
                <w:rFonts w:ascii="Calibri" w:hAnsi="Calibri" w:cs="Calibri"/>
                <w:color w:val="0F0F0F"/>
                <w:sz w:val="22"/>
                <w:szCs w:val="22"/>
              </w:rPr>
            </w:pPr>
            <w:r>
              <w:rPr>
                <w:rFonts w:ascii="Calibri" w:hAnsi="Calibri" w:cs="Calibri"/>
                <w:color w:val="0F0F0F"/>
                <w:sz w:val="22"/>
                <w:szCs w:val="22"/>
              </w:rPr>
              <w:t>Zie de toelichting in de Catalogus BAG. In aanvulling hierop het volgende. Het betreft alle gegevens en relaties van de NUMMERAANDUIDING zoals deze in de BAG gedefinieerd zijn. NUMMERAANDUIDING is gemodelleerd als een specialisatie van ADRESSEERBAAR OBJECT AANDUIDING. Daar bij overige (officieel vastgestelde) adressen deels vergelijkbare gegevens en relaties van toepassing zijn, zijn desbetreffende gegevens gemodelleerd bij ADRESSEERBAAR OBJECT AANDUIDING, de verzameling van nummeraanduidingen en overige adresseerbaar object aanduidingen.</w:t>
            </w:r>
          </w:p>
          <w:p w14:paraId="63630064" w14:textId="77777777" w:rsidR="006376F5" w:rsidRDefault="006376F5" w:rsidP="00A67A7B">
            <w:pPr>
              <w:ind w:left="720"/>
              <w:rPr>
                <w:rFonts w:ascii="Calibri" w:hAnsi="Calibri" w:cs="Calibri"/>
                <w:color w:val="0F0F0F"/>
                <w:sz w:val="22"/>
                <w:szCs w:val="22"/>
              </w:rPr>
            </w:pPr>
          </w:p>
        </w:tc>
      </w:tr>
    </w:tbl>
    <w:p w14:paraId="3A74AA55" w14:textId="77777777" w:rsidR="006376F5" w:rsidRDefault="006376F5" w:rsidP="006376F5">
      <w:pPr>
        <w:rPr>
          <w:color w:val="0F0F0F"/>
        </w:rPr>
      </w:pPr>
      <w:r>
        <w:rPr>
          <w:color w:val="0F0F0F"/>
        </w:rPr>
        <w:br w:type="page"/>
      </w:r>
    </w:p>
    <w:p w14:paraId="4B49A98A" w14:textId="77777777" w:rsidR="007D21D5" w:rsidRPr="007D21D5" w:rsidRDefault="007D21D5" w:rsidP="007D21D5">
      <w:pPr>
        <w:spacing w:line="500" w:lineRule="exact"/>
        <w:ind w:left="1135"/>
        <w:contextualSpacing w:val="0"/>
        <w:outlineLvl w:val="1"/>
        <w:rPr>
          <w:rFonts w:eastAsia="Calibri"/>
          <w:b/>
          <w:bCs/>
          <w:color w:val="0F0F0F"/>
          <w:sz w:val="22"/>
          <w:szCs w:val="24"/>
          <w:lang w:eastAsia="en-US"/>
        </w:rPr>
      </w:pPr>
      <w:r w:rsidRPr="007D21D5">
        <w:rPr>
          <w:rFonts w:eastAsia="Calibri"/>
          <w:b/>
          <w:bCs/>
          <w:sz w:val="20"/>
          <w:szCs w:val="20"/>
          <w:lang w:eastAsia="en-US"/>
        </w:rPr>
        <w:lastRenderedPageBreak/>
        <w:fldChar w:fldCharType="begin" w:fldLock="1"/>
      </w:r>
      <w:r w:rsidRPr="007D21D5">
        <w:rPr>
          <w:rFonts w:eastAsia="Calibri"/>
          <w:b/>
          <w:bCs/>
          <w:sz w:val="20"/>
          <w:szCs w:val="20"/>
          <w:lang w:eastAsia="en-US"/>
        </w:rPr>
        <w:instrText xml:space="preserve">MERGEFIELD </w:instrText>
      </w:r>
      <w:r w:rsidRPr="007D21D5">
        <w:rPr>
          <w:rFonts w:eastAsia="Calibri"/>
          <w:b/>
          <w:bCs/>
          <w:color w:val="0F0F0F"/>
          <w:sz w:val="22"/>
          <w:szCs w:val="24"/>
          <w:lang w:eastAsia="en-US"/>
        </w:rPr>
        <w:instrText>Element.Stereotype</w:instrText>
      </w:r>
      <w:r w:rsidRPr="007D21D5">
        <w:rPr>
          <w:rFonts w:eastAsia="Calibri"/>
          <w:b/>
          <w:bCs/>
          <w:sz w:val="20"/>
          <w:szCs w:val="20"/>
          <w:lang w:eastAsia="en-US"/>
        </w:rPr>
        <w:fldChar w:fldCharType="separate"/>
      </w:r>
    </w:p>
    <w:p w14:paraId="63F9F9B5" w14:textId="5D76AC08" w:rsidR="007D21D5" w:rsidRPr="007D21D5" w:rsidRDefault="007D21D5" w:rsidP="007D21D5">
      <w:pPr>
        <w:rPr>
          <w:rFonts w:eastAsia="Calibri"/>
          <w:sz w:val="22"/>
          <w:szCs w:val="24"/>
          <w:lang w:eastAsia="en-US"/>
        </w:rPr>
      </w:pPr>
    </w:p>
    <w:p w14:paraId="07ED8826" w14:textId="77777777" w:rsidR="007D21D5" w:rsidRPr="007D21D5" w:rsidRDefault="007D21D5" w:rsidP="007D21D5">
      <w:pPr>
        <w:pStyle w:val="Kop2"/>
      </w:pPr>
      <w:r w:rsidRPr="007D21D5">
        <w:rPr>
          <w:color w:val="0F0F0F"/>
        </w:rPr>
        <w:t>Objecttype»</w:t>
      </w:r>
      <w:r w:rsidRPr="007D21D5">
        <w:rPr>
          <w:sz w:val="20"/>
          <w:szCs w:val="20"/>
        </w:rPr>
        <w:fldChar w:fldCharType="end"/>
      </w:r>
      <w:r w:rsidRPr="007D21D5">
        <w:rPr>
          <w:color w:val="0F0F0F"/>
        </w:rPr>
        <w:t xml:space="preserve"> </w:t>
      </w:r>
      <w:r w:rsidRPr="007D21D5">
        <w:fldChar w:fldCharType="begin" w:fldLock="1"/>
      </w:r>
      <w:r w:rsidRPr="007D21D5">
        <w:instrText>MERGEFIELD Element.Name</w:instrText>
      </w:r>
      <w:r w:rsidRPr="007D21D5">
        <w:fldChar w:fldCharType="separate"/>
      </w:r>
      <w:r w:rsidRPr="007D21D5">
        <w:t>ONBEGROEID TERREINDEEL</w:t>
      </w:r>
      <w:r w:rsidRPr="007D21D5">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7D21D5" w:rsidRPr="007D21D5" w14:paraId="2825F9B7" w14:textId="77777777" w:rsidTr="00E7210D">
        <w:trPr>
          <w:trHeight w:val="271"/>
        </w:trPr>
        <w:tc>
          <w:tcPr>
            <w:tcW w:w="2340" w:type="dxa"/>
            <w:gridSpan w:val="2"/>
            <w:tcBorders>
              <w:top w:val="nil"/>
              <w:left w:val="nil"/>
              <w:bottom w:val="nil"/>
              <w:right w:val="nil"/>
            </w:tcBorders>
          </w:tcPr>
          <w:p w14:paraId="3E8CC2CA" w14:textId="77777777" w:rsidR="007D21D5" w:rsidRPr="007D21D5" w:rsidRDefault="007D21D5" w:rsidP="007D21D5">
            <w:pPr>
              <w:rPr>
                <w:rFonts w:cs="Calibri"/>
                <w:color w:val="0F0F0F"/>
              </w:rPr>
            </w:pPr>
            <w:r w:rsidRPr="007D21D5">
              <w:rPr>
                <w:rFonts w:cs="Calibri"/>
                <w:b/>
                <w:bCs/>
                <w:color w:val="0F0F0F"/>
              </w:rPr>
              <w:t>Naam</w:t>
            </w:r>
          </w:p>
        </w:tc>
        <w:tc>
          <w:tcPr>
            <w:tcW w:w="7020" w:type="dxa"/>
            <w:gridSpan w:val="4"/>
            <w:tcBorders>
              <w:top w:val="nil"/>
              <w:left w:val="nil"/>
              <w:bottom w:val="nil"/>
              <w:right w:val="nil"/>
            </w:tcBorders>
          </w:tcPr>
          <w:p w14:paraId="3919A6EF"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Element.Name</w:instrText>
            </w:r>
            <w:r w:rsidRPr="007D21D5">
              <w:rPr>
                <w:color w:val="FF0000"/>
                <w:u w:val="single"/>
              </w:rPr>
              <w:fldChar w:fldCharType="separate"/>
            </w:r>
            <w:r w:rsidRPr="007D21D5">
              <w:rPr>
                <w:rFonts w:cs="Calibri"/>
                <w:color w:val="FF0000"/>
                <w:u w:val="single"/>
              </w:rPr>
              <w:t>ONBEGROEID TERREINDEEL</w:t>
            </w:r>
            <w:r w:rsidRPr="007D21D5">
              <w:rPr>
                <w:color w:val="FF0000"/>
                <w:u w:val="single"/>
              </w:rPr>
              <w:fldChar w:fldCharType="end"/>
            </w:r>
          </w:p>
        </w:tc>
      </w:tr>
      <w:tr w:rsidR="007D21D5" w:rsidRPr="007D21D5" w14:paraId="637A49C2" w14:textId="77777777" w:rsidTr="00E7210D">
        <w:trPr>
          <w:trHeight w:hRule="exact" w:val="128"/>
        </w:trPr>
        <w:tc>
          <w:tcPr>
            <w:tcW w:w="2340" w:type="dxa"/>
            <w:gridSpan w:val="2"/>
            <w:tcBorders>
              <w:top w:val="nil"/>
              <w:left w:val="nil"/>
              <w:bottom w:val="nil"/>
              <w:right w:val="nil"/>
            </w:tcBorders>
          </w:tcPr>
          <w:p w14:paraId="53E9A19E"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44EA16D2" w14:textId="77777777" w:rsidR="007D21D5" w:rsidRPr="007D21D5" w:rsidRDefault="007D21D5" w:rsidP="007D21D5">
            <w:pPr>
              <w:rPr>
                <w:rFonts w:cs="Calibri"/>
                <w:color w:val="FF0000"/>
                <w:u w:val="single"/>
              </w:rPr>
            </w:pPr>
          </w:p>
        </w:tc>
      </w:tr>
      <w:tr w:rsidR="007D21D5" w:rsidRPr="007D21D5" w14:paraId="5506F302" w14:textId="77777777" w:rsidTr="00E7210D">
        <w:tc>
          <w:tcPr>
            <w:tcW w:w="2340" w:type="dxa"/>
            <w:gridSpan w:val="2"/>
            <w:tcBorders>
              <w:top w:val="nil"/>
              <w:left w:val="nil"/>
              <w:bottom w:val="nil"/>
              <w:right w:val="nil"/>
            </w:tcBorders>
          </w:tcPr>
          <w:p w14:paraId="656C7EA7" w14:textId="77777777" w:rsidR="007D21D5" w:rsidRPr="007D21D5" w:rsidRDefault="007D21D5" w:rsidP="007D21D5">
            <w:pPr>
              <w:rPr>
                <w:rFonts w:cs="Calibri"/>
                <w:color w:val="0F0F0F"/>
              </w:rPr>
            </w:pPr>
            <w:r w:rsidRPr="007D21D5">
              <w:rPr>
                <w:rFonts w:cs="Calibri"/>
                <w:b/>
                <w:bCs/>
                <w:color w:val="0F0F0F"/>
              </w:rPr>
              <w:t>Mnemonic</w:t>
            </w:r>
          </w:p>
        </w:tc>
        <w:tc>
          <w:tcPr>
            <w:tcW w:w="7020" w:type="dxa"/>
            <w:gridSpan w:val="4"/>
            <w:tcBorders>
              <w:top w:val="nil"/>
              <w:left w:val="nil"/>
              <w:bottom w:val="nil"/>
              <w:right w:val="nil"/>
            </w:tcBorders>
          </w:tcPr>
          <w:p w14:paraId="0E43AB15"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Element.Alias</w:instrText>
            </w:r>
            <w:r w:rsidRPr="007D21D5">
              <w:rPr>
                <w:color w:val="FF0000"/>
                <w:u w:val="single"/>
              </w:rPr>
              <w:fldChar w:fldCharType="separate"/>
            </w:r>
            <w:r w:rsidRPr="007D21D5">
              <w:rPr>
                <w:rFonts w:cs="Calibri"/>
                <w:color w:val="FF0000"/>
                <w:u w:val="single"/>
              </w:rPr>
              <w:t>OTD</w:t>
            </w:r>
            <w:r w:rsidRPr="007D21D5">
              <w:rPr>
                <w:color w:val="FF0000"/>
                <w:u w:val="single"/>
              </w:rPr>
              <w:fldChar w:fldCharType="end"/>
            </w:r>
          </w:p>
        </w:tc>
      </w:tr>
      <w:tr w:rsidR="007D21D5" w:rsidRPr="007D21D5" w14:paraId="5320DE57" w14:textId="77777777" w:rsidTr="00E7210D">
        <w:trPr>
          <w:trHeight w:hRule="exact" w:val="128"/>
        </w:trPr>
        <w:tc>
          <w:tcPr>
            <w:tcW w:w="2340" w:type="dxa"/>
            <w:gridSpan w:val="2"/>
            <w:tcBorders>
              <w:top w:val="nil"/>
              <w:left w:val="nil"/>
              <w:bottom w:val="nil"/>
              <w:right w:val="nil"/>
            </w:tcBorders>
          </w:tcPr>
          <w:p w14:paraId="06A57E47"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15EA2883" w14:textId="77777777" w:rsidR="007D21D5" w:rsidRPr="007D21D5" w:rsidRDefault="007D21D5" w:rsidP="007D21D5">
            <w:pPr>
              <w:rPr>
                <w:rFonts w:cs="Calibri"/>
                <w:color w:val="FF0000"/>
                <w:u w:val="single"/>
              </w:rPr>
            </w:pPr>
          </w:p>
        </w:tc>
      </w:tr>
      <w:tr w:rsidR="007D21D5" w:rsidRPr="007D21D5" w14:paraId="5B9B2861" w14:textId="77777777" w:rsidTr="00E7210D">
        <w:tc>
          <w:tcPr>
            <w:tcW w:w="2340" w:type="dxa"/>
            <w:gridSpan w:val="2"/>
            <w:tcBorders>
              <w:top w:val="nil"/>
              <w:left w:val="nil"/>
              <w:bottom w:val="nil"/>
              <w:right w:val="nil"/>
            </w:tcBorders>
          </w:tcPr>
          <w:p w14:paraId="2EFE84A7" w14:textId="77777777" w:rsidR="007D21D5" w:rsidRPr="007D21D5" w:rsidRDefault="007D21D5" w:rsidP="007D21D5">
            <w:pPr>
              <w:rPr>
                <w:rFonts w:cs="Calibri"/>
                <w:b/>
                <w:bCs/>
                <w:color w:val="0F0F0F"/>
              </w:rPr>
            </w:pPr>
            <w:r w:rsidRPr="007D21D5">
              <w:rPr>
                <w:rFonts w:cs="Calibri"/>
                <w:b/>
                <w:bCs/>
                <w:color w:val="0F0F0F"/>
              </w:rPr>
              <w:t>Herkomst</w:t>
            </w:r>
          </w:p>
        </w:tc>
        <w:tc>
          <w:tcPr>
            <w:tcW w:w="7020" w:type="dxa"/>
            <w:gridSpan w:val="4"/>
            <w:tcBorders>
              <w:top w:val="nil"/>
              <w:left w:val="nil"/>
              <w:bottom w:val="nil"/>
              <w:right w:val="nil"/>
            </w:tcBorders>
          </w:tcPr>
          <w:p w14:paraId="7533B45C" w14:textId="77777777" w:rsidR="007D21D5" w:rsidRPr="007D21D5" w:rsidRDefault="007D21D5" w:rsidP="007D21D5">
            <w:pPr>
              <w:rPr>
                <w:rFonts w:cs="Calibri"/>
                <w:color w:val="FF0000"/>
                <w:u w:val="single"/>
              </w:rPr>
            </w:pPr>
            <w:r w:rsidRPr="007D21D5">
              <w:rPr>
                <w:rFonts w:cs="Calibri"/>
                <w:color w:val="FF0000"/>
                <w:u w:val="single"/>
              </w:rPr>
              <w:t>BGT</w:t>
            </w:r>
          </w:p>
        </w:tc>
      </w:tr>
      <w:tr w:rsidR="007D21D5" w:rsidRPr="007D21D5" w14:paraId="7E229B6B" w14:textId="77777777" w:rsidTr="00E7210D">
        <w:trPr>
          <w:trHeight w:hRule="exact" w:val="128"/>
        </w:trPr>
        <w:tc>
          <w:tcPr>
            <w:tcW w:w="2340" w:type="dxa"/>
            <w:gridSpan w:val="2"/>
            <w:tcBorders>
              <w:top w:val="nil"/>
              <w:left w:val="nil"/>
              <w:bottom w:val="nil"/>
              <w:right w:val="nil"/>
            </w:tcBorders>
          </w:tcPr>
          <w:p w14:paraId="6A68EDEC"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567C6B06" w14:textId="77777777" w:rsidR="007D21D5" w:rsidRPr="007D21D5" w:rsidRDefault="007D21D5" w:rsidP="007D21D5">
            <w:pPr>
              <w:rPr>
                <w:rFonts w:cs="Calibri"/>
                <w:color w:val="FF0000"/>
                <w:u w:val="single"/>
              </w:rPr>
            </w:pPr>
          </w:p>
        </w:tc>
      </w:tr>
      <w:tr w:rsidR="007D21D5" w:rsidRPr="007D21D5" w14:paraId="07EBF4B6" w14:textId="77777777" w:rsidTr="00E7210D">
        <w:trPr>
          <w:trHeight w:val="230"/>
        </w:trPr>
        <w:tc>
          <w:tcPr>
            <w:tcW w:w="2340" w:type="dxa"/>
            <w:gridSpan w:val="2"/>
            <w:tcBorders>
              <w:top w:val="nil"/>
              <w:left w:val="nil"/>
              <w:bottom w:val="nil"/>
              <w:right w:val="nil"/>
            </w:tcBorders>
          </w:tcPr>
          <w:p w14:paraId="10B15AB3" w14:textId="77777777" w:rsidR="007D21D5" w:rsidRPr="007D21D5" w:rsidRDefault="007D21D5" w:rsidP="007D21D5">
            <w:pPr>
              <w:rPr>
                <w:rFonts w:cs="Calibri"/>
                <w:b/>
                <w:bCs/>
                <w:color w:val="0F0F0F"/>
              </w:rPr>
            </w:pPr>
            <w:r w:rsidRPr="007D21D5">
              <w:rPr>
                <w:rFonts w:cs="Calibri"/>
                <w:b/>
                <w:bCs/>
                <w:color w:val="0F0F0F"/>
              </w:rPr>
              <w:t>Definitie</w:t>
            </w:r>
          </w:p>
        </w:tc>
        <w:tc>
          <w:tcPr>
            <w:tcW w:w="7020" w:type="dxa"/>
            <w:gridSpan w:val="4"/>
            <w:tcBorders>
              <w:top w:val="nil"/>
              <w:left w:val="nil"/>
              <w:bottom w:val="nil"/>
              <w:right w:val="nil"/>
            </w:tcBorders>
          </w:tcPr>
          <w:p w14:paraId="7EF13E32"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Element.Notes</w:instrText>
            </w:r>
            <w:r w:rsidRPr="007D21D5">
              <w:rPr>
                <w:color w:val="FF0000"/>
                <w:u w:val="single"/>
              </w:rPr>
              <w:fldChar w:fldCharType="separate"/>
            </w:r>
            <w:r w:rsidRPr="007D21D5">
              <w:rPr>
                <w:rFonts w:cs="Calibri"/>
                <w:color w:val="FF0000"/>
                <w:u w:val="single"/>
              </w:rPr>
              <w:t>Kleinste functioneel onafhankelijk stukje van een terrein, dat er binnen het objecttype Terrein van NEN 3610 wordt onderscheiden, zonder aaneengesloten vegetatie.</w:t>
            </w:r>
            <w:r w:rsidRPr="007D21D5">
              <w:rPr>
                <w:color w:val="FF0000"/>
                <w:u w:val="single"/>
              </w:rPr>
              <w:fldChar w:fldCharType="end"/>
            </w:r>
          </w:p>
        </w:tc>
      </w:tr>
      <w:tr w:rsidR="007D21D5" w:rsidRPr="007D21D5" w14:paraId="0DEC1AD8" w14:textId="77777777" w:rsidTr="00E7210D">
        <w:trPr>
          <w:trHeight w:hRule="exact" w:val="68"/>
        </w:trPr>
        <w:tc>
          <w:tcPr>
            <w:tcW w:w="2340" w:type="dxa"/>
            <w:gridSpan w:val="2"/>
            <w:tcBorders>
              <w:top w:val="nil"/>
              <w:left w:val="nil"/>
              <w:bottom w:val="nil"/>
              <w:right w:val="nil"/>
            </w:tcBorders>
          </w:tcPr>
          <w:p w14:paraId="02179701"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5E08AD45" w14:textId="77777777" w:rsidR="007D21D5" w:rsidRPr="007D21D5" w:rsidRDefault="007D21D5" w:rsidP="007D21D5">
            <w:pPr>
              <w:rPr>
                <w:rFonts w:cs="Calibri"/>
                <w:color w:val="FF0000"/>
                <w:u w:val="single"/>
              </w:rPr>
            </w:pPr>
          </w:p>
        </w:tc>
      </w:tr>
      <w:tr w:rsidR="007D21D5" w:rsidRPr="007D21D5" w14:paraId="358E7764" w14:textId="77777777" w:rsidTr="00E7210D">
        <w:trPr>
          <w:trHeight w:val="271"/>
        </w:trPr>
        <w:tc>
          <w:tcPr>
            <w:tcW w:w="2340" w:type="dxa"/>
            <w:gridSpan w:val="2"/>
            <w:tcBorders>
              <w:top w:val="nil"/>
              <w:left w:val="nil"/>
              <w:bottom w:val="nil"/>
              <w:right w:val="nil"/>
            </w:tcBorders>
          </w:tcPr>
          <w:p w14:paraId="35CE94BB" w14:textId="77777777" w:rsidR="007D21D5" w:rsidRPr="007D21D5" w:rsidRDefault="007D21D5" w:rsidP="007D21D5">
            <w:pPr>
              <w:rPr>
                <w:rFonts w:cs="Calibri"/>
                <w:b/>
                <w:bCs/>
                <w:color w:val="0F0F0F"/>
              </w:rPr>
            </w:pPr>
            <w:r w:rsidRPr="007D21D5">
              <w:rPr>
                <w:rFonts w:cs="Calibri"/>
                <w:b/>
                <w:bCs/>
                <w:color w:val="0F0F0F"/>
              </w:rPr>
              <w:t>Herkomst definitie</w:t>
            </w:r>
          </w:p>
        </w:tc>
        <w:tc>
          <w:tcPr>
            <w:tcW w:w="7020" w:type="dxa"/>
            <w:gridSpan w:val="4"/>
            <w:tcBorders>
              <w:top w:val="nil"/>
              <w:left w:val="nil"/>
              <w:bottom w:val="nil"/>
              <w:right w:val="nil"/>
            </w:tcBorders>
          </w:tcPr>
          <w:p w14:paraId="512C8F9E" w14:textId="77777777" w:rsidR="007D21D5" w:rsidRPr="007D21D5" w:rsidRDefault="007D21D5" w:rsidP="007D21D5">
            <w:pPr>
              <w:rPr>
                <w:rFonts w:cs="Calibri"/>
                <w:color w:val="FF0000"/>
                <w:u w:val="single"/>
              </w:rPr>
            </w:pPr>
            <w:r w:rsidRPr="007D21D5">
              <w:rPr>
                <w:rFonts w:cs="Calibri"/>
                <w:color w:val="FF0000"/>
                <w:u w:val="single"/>
              </w:rPr>
              <w:t>BGT</w:t>
            </w:r>
          </w:p>
        </w:tc>
      </w:tr>
      <w:tr w:rsidR="007D21D5" w:rsidRPr="007D21D5" w14:paraId="50685F16" w14:textId="77777777" w:rsidTr="00E7210D">
        <w:trPr>
          <w:trHeight w:hRule="exact" w:val="128"/>
        </w:trPr>
        <w:tc>
          <w:tcPr>
            <w:tcW w:w="2340" w:type="dxa"/>
            <w:gridSpan w:val="2"/>
            <w:tcBorders>
              <w:top w:val="nil"/>
              <w:left w:val="nil"/>
              <w:bottom w:val="nil"/>
              <w:right w:val="nil"/>
            </w:tcBorders>
          </w:tcPr>
          <w:p w14:paraId="35870CBF"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1900D7ED" w14:textId="77777777" w:rsidR="007D21D5" w:rsidRPr="007D21D5" w:rsidRDefault="007D21D5" w:rsidP="007D21D5">
            <w:pPr>
              <w:rPr>
                <w:rFonts w:cs="Calibri"/>
                <w:color w:val="FF0000"/>
                <w:u w:val="single"/>
              </w:rPr>
            </w:pPr>
          </w:p>
        </w:tc>
      </w:tr>
      <w:tr w:rsidR="007D21D5" w:rsidRPr="007D21D5" w14:paraId="02AB0256" w14:textId="77777777" w:rsidTr="00E7210D">
        <w:tc>
          <w:tcPr>
            <w:tcW w:w="2340" w:type="dxa"/>
            <w:gridSpan w:val="2"/>
            <w:tcBorders>
              <w:top w:val="nil"/>
              <w:left w:val="nil"/>
              <w:bottom w:val="nil"/>
              <w:right w:val="nil"/>
            </w:tcBorders>
          </w:tcPr>
          <w:p w14:paraId="4F14AD7A" w14:textId="77777777" w:rsidR="007D21D5" w:rsidRPr="007D21D5" w:rsidRDefault="007D21D5" w:rsidP="007D21D5">
            <w:pPr>
              <w:rPr>
                <w:rFonts w:cs="Calibri"/>
                <w:b/>
                <w:bCs/>
                <w:color w:val="0F0F0F"/>
              </w:rPr>
            </w:pPr>
            <w:r w:rsidRPr="007D21D5">
              <w:rPr>
                <w:rFonts w:cs="Calibri"/>
                <w:b/>
                <w:bCs/>
                <w:color w:val="0F0F0F"/>
              </w:rPr>
              <w:t>Datum opname</w:t>
            </w:r>
          </w:p>
        </w:tc>
        <w:tc>
          <w:tcPr>
            <w:tcW w:w="7020" w:type="dxa"/>
            <w:gridSpan w:val="4"/>
            <w:tcBorders>
              <w:top w:val="nil"/>
              <w:left w:val="nil"/>
              <w:bottom w:val="nil"/>
              <w:right w:val="nil"/>
            </w:tcBorders>
          </w:tcPr>
          <w:p w14:paraId="674FFD08" w14:textId="77777777" w:rsidR="007D21D5" w:rsidRPr="007D21D5" w:rsidRDefault="007D21D5" w:rsidP="007D21D5">
            <w:pPr>
              <w:rPr>
                <w:rFonts w:cs="Calibri"/>
                <w:color w:val="FF0000"/>
                <w:u w:val="single"/>
              </w:rPr>
            </w:pPr>
            <w:r w:rsidRPr="007D21D5">
              <w:rPr>
                <w:rFonts w:cs="Calibri"/>
                <w:color w:val="FF0000"/>
                <w:u w:val="single"/>
              </w:rPr>
              <w:t>30 december 2013</w:t>
            </w:r>
          </w:p>
        </w:tc>
      </w:tr>
      <w:tr w:rsidR="007D21D5" w:rsidRPr="007D21D5" w14:paraId="1E02F967" w14:textId="77777777" w:rsidTr="00E7210D">
        <w:trPr>
          <w:trHeight w:hRule="exact" w:val="128"/>
        </w:trPr>
        <w:tc>
          <w:tcPr>
            <w:tcW w:w="2340" w:type="dxa"/>
            <w:gridSpan w:val="2"/>
            <w:tcBorders>
              <w:top w:val="nil"/>
              <w:left w:val="nil"/>
              <w:bottom w:val="nil"/>
              <w:right w:val="nil"/>
            </w:tcBorders>
          </w:tcPr>
          <w:p w14:paraId="75855C54"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1834007A" w14:textId="77777777" w:rsidR="007D21D5" w:rsidRPr="007D21D5" w:rsidRDefault="007D21D5" w:rsidP="007D21D5">
            <w:pPr>
              <w:rPr>
                <w:rFonts w:cs="Calibri"/>
                <w:color w:val="FF0000"/>
                <w:u w:val="single"/>
              </w:rPr>
            </w:pPr>
          </w:p>
        </w:tc>
      </w:tr>
      <w:tr w:rsidR="007D21D5" w:rsidRPr="007D21D5" w14:paraId="708D802B" w14:textId="77777777" w:rsidTr="00E7210D">
        <w:tc>
          <w:tcPr>
            <w:tcW w:w="2340" w:type="dxa"/>
            <w:gridSpan w:val="2"/>
            <w:tcBorders>
              <w:top w:val="nil"/>
              <w:left w:val="nil"/>
              <w:bottom w:val="nil"/>
              <w:right w:val="nil"/>
            </w:tcBorders>
          </w:tcPr>
          <w:p w14:paraId="732696EB" w14:textId="77777777" w:rsidR="007D21D5" w:rsidRPr="007D21D5" w:rsidRDefault="007D21D5" w:rsidP="007D21D5">
            <w:pPr>
              <w:rPr>
                <w:rFonts w:cs="Calibri"/>
                <w:b/>
                <w:bCs/>
                <w:color w:val="0F0F0F"/>
              </w:rPr>
            </w:pPr>
            <w:r w:rsidRPr="007D21D5">
              <w:rPr>
                <w:rFonts w:cs="Calibri"/>
                <w:b/>
                <w:bCs/>
                <w:color w:val="0F0F0F"/>
              </w:rPr>
              <w:t>Unieke aanduiding</w:t>
            </w:r>
          </w:p>
        </w:tc>
        <w:tc>
          <w:tcPr>
            <w:tcW w:w="7020" w:type="dxa"/>
            <w:gridSpan w:val="4"/>
            <w:tcBorders>
              <w:top w:val="nil"/>
              <w:left w:val="nil"/>
              <w:bottom w:val="nil"/>
              <w:right w:val="nil"/>
            </w:tcBorders>
          </w:tcPr>
          <w:p w14:paraId="2A789F8C" w14:textId="77777777" w:rsidR="007D21D5" w:rsidRPr="007D21D5" w:rsidRDefault="007D21D5" w:rsidP="007D21D5">
            <w:pPr>
              <w:rPr>
                <w:rFonts w:cs="Calibri"/>
                <w:color w:val="FF0000"/>
                <w:u w:val="single"/>
              </w:rPr>
            </w:pPr>
            <w:r w:rsidRPr="007D21D5">
              <w:rPr>
                <w:rFonts w:cs="Calibri"/>
                <w:color w:val="FF0000"/>
                <w:u w:val="single"/>
              </w:rPr>
              <w:t>Identificatie onbegroeid terreindeel</w:t>
            </w:r>
          </w:p>
        </w:tc>
      </w:tr>
      <w:tr w:rsidR="007D21D5" w:rsidRPr="007D21D5" w14:paraId="0863AA82" w14:textId="77777777" w:rsidTr="00E7210D">
        <w:trPr>
          <w:trHeight w:hRule="exact" w:val="128"/>
        </w:trPr>
        <w:tc>
          <w:tcPr>
            <w:tcW w:w="2340" w:type="dxa"/>
            <w:gridSpan w:val="2"/>
            <w:tcBorders>
              <w:top w:val="nil"/>
              <w:left w:val="nil"/>
              <w:bottom w:val="nil"/>
              <w:right w:val="nil"/>
            </w:tcBorders>
          </w:tcPr>
          <w:p w14:paraId="7F7AE84E"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292EEDC0" w14:textId="77777777" w:rsidR="007D21D5" w:rsidRPr="007D21D5" w:rsidRDefault="007D21D5" w:rsidP="007D21D5">
            <w:pPr>
              <w:rPr>
                <w:rFonts w:cs="Calibri"/>
                <w:b/>
                <w:bCs/>
                <w:color w:val="FF0000"/>
                <w:u w:val="single"/>
              </w:rPr>
            </w:pPr>
          </w:p>
        </w:tc>
      </w:tr>
      <w:tr w:rsidR="007D21D5" w:rsidRPr="007D21D5" w14:paraId="6E0C0446" w14:textId="77777777" w:rsidTr="00E7210D">
        <w:tc>
          <w:tcPr>
            <w:tcW w:w="2340" w:type="dxa"/>
            <w:gridSpan w:val="2"/>
            <w:tcBorders>
              <w:top w:val="nil"/>
              <w:left w:val="nil"/>
              <w:bottom w:val="nil"/>
              <w:right w:val="nil"/>
            </w:tcBorders>
          </w:tcPr>
          <w:p w14:paraId="7290E2D6" w14:textId="77777777" w:rsidR="007D21D5" w:rsidRPr="007D21D5" w:rsidRDefault="007D21D5" w:rsidP="007D21D5">
            <w:pPr>
              <w:rPr>
                <w:rFonts w:cs="Calibri"/>
                <w:b/>
                <w:bCs/>
                <w:color w:val="0F0F0F"/>
              </w:rPr>
            </w:pPr>
            <w:r w:rsidRPr="007D21D5">
              <w:rPr>
                <w:rFonts w:cs="Calibri"/>
                <w:b/>
                <w:bCs/>
                <w:color w:val="0F0F0F"/>
              </w:rPr>
              <w:t>Populatie</w:t>
            </w:r>
          </w:p>
        </w:tc>
        <w:tc>
          <w:tcPr>
            <w:tcW w:w="7020" w:type="dxa"/>
            <w:gridSpan w:val="4"/>
            <w:tcBorders>
              <w:top w:val="nil"/>
              <w:left w:val="nil"/>
              <w:bottom w:val="nil"/>
              <w:right w:val="nil"/>
            </w:tcBorders>
          </w:tcPr>
          <w:p w14:paraId="3B5B32FD" w14:textId="77777777" w:rsidR="007D21D5" w:rsidRPr="007D21D5" w:rsidRDefault="007D21D5" w:rsidP="007D21D5">
            <w:pPr>
              <w:rPr>
                <w:rFonts w:cs="Calibri"/>
                <w:color w:val="FF0000"/>
                <w:u w:val="single"/>
              </w:rPr>
            </w:pPr>
            <w:r w:rsidRPr="007D21D5">
              <w:rPr>
                <w:rFonts w:cs="Calibri"/>
                <w:color w:val="FF0000"/>
                <w:u w:val="single"/>
              </w:rPr>
              <w:t xml:space="preserve">Gerealiseerde planwijzigingen van bestaande onbegroeide terreindeel objecten maken geen deel uit van de verzameling onbegroeide terreindelen. </w:t>
            </w:r>
          </w:p>
          <w:p w14:paraId="34BFE881" w14:textId="77777777" w:rsidR="007D21D5" w:rsidRPr="007D21D5" w:rsidRDefault="007D21D5" w:rsidP="007D21D5">
            <w:pPr>
              <w:rPr>
                <w:rFonts w:cs="Calibri"/>
                <w:color w:val="FF0000"/>
                <w:u w:val="single"/>
              </w:rPr>
            </w:pPr>
          </w:p>
          <w:p w14:paraId="4147797A" w14:textId="77777777" w:rsidR="007D21D5" w:rsidRPr="007D21D5" w:rsidRDefault="007D21D5" w:rsidP="007D21D5">
            <w:pPr>
              <w:rPr>
                <w:rFonts w:cs="Calibri"/>
                <w:color w:val="FF0000"/>
                <w:u w:val="single"/>
              </w:rPr>
            </w:pPr>
            <w:r w:rsidRPr="007D21D5">
              <w:rPr>
                <w:rFonts w:cs="Calibri"/>
                <w:color w:val="FF0000"/>
                <w:u w:val="single"/>
              </w:rPr>
              <w:t>Zie verder BGT en IMGeo.</w:t>
            </w:r>
          </w:p>
        </w:tc>
      </w:tr>
      <w:tr w:rsidR="007D21D5" w:rsidRPr="007D21D5" w14:paraId="3233840C" w14:textId="77777777" w:rsidTr="00E7210D">
        <w:trPr>
          <w:trHeight w:hRule="exact" w:val="128"/>
        </w:trPr>
        <w:tc>
          <w:tcPr>
            <w:tcW w:w="2340" w:type="dxa"/>
            <w:gridSpan w:val="2"/>
            <w:tcBorders>
              <w:top w:val="nil"/>
              <w:left w:val="nil"/>
              <w:bottom w:val="nil"/>
              <w:right w:val="nil"/>
            </w:tcBorders>
          </w:tcPr>
          <w:p w14:paraId="5E0CF228"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31B2C4C5" w14:textId="77777777" w:rsidR="007D21D5" w:rsidRPr="007D21D5" w:rsidRDefault="007D21D5" w:rsidP="007D21D5">
            <w:pPr>
              <w:rPr>
                <w:rFonts w:cs="Calibri"/>
                <w:color w:val="0F0F0F"/>
              </w:rPr>
            </w:pPr>
          </w:p>
        </w:tc>
      </w:tr>
      <w:tr w:rsidR="007D21D5" w:rsidRPr="007D21D5" w14:paraId="56F42310" w14:textId="77777777" w:rsidTr="00E7210D">
        <w:trPr>
          <w:trHeight w:hRule="exact" w:val="256"/>
        </w:trPr>
        <w:tc>
          <w:tcPr>
            <w:tcW w:w="2340" w:type="dxa"/>
            <w:gridSpan w:val="2"/>
            <w:tcBorders>
              <w:top w:val="nil"/>
              <w:left w:val="nil"/>
              <w:bottom w:val="nil"/>
              <w:right w:val="nil"/>
            </w:tcBorders>
          </w:tcPr>
          <w:p w14:paraId="7D5D88F6" w14:textId="77777777" w:rsidR="007D21D5" w:rsidRPr="007D21D5" w:rsidRDefault="007D21D5" w:rsidP="007D21D5">
            <w:pPr>
              <w:rPr>
                <w:rFonts w:cs="Calibri"/>
                <w:b/>
                <w:bCs/>
                <w:color w:val="0F0F0F"/>
              </w:rPr>
            </w:pPr>
            <w:r w:rsidRPr="007D21D5">
              <w:rPr>
                <w:rFonts w:cs="Calibri"/>
                <w:b/>
                <w:bCs/>
                <w:color w:val="0F0F0F"/>
              </w:rPr>
              <w:t>Kwaliteitsbegrip</w:t>
            </w:r>
          </w:p>
        </w:tc>
        <w:tc>
          <w:tcPr>
            <w:tcW w:w="7020" w:type="dxa"/>
            <w:gridSpan w:val="4"/>
            <w:tcBorders>
              <w:top w:val="nil"/>
              <w:left w:val="nil"/>
              <w:bottom w:val="nil"/>
              <w:right w:val="nil"/>
            </w:tcBorders>
          </w:tcPr>
          <w:p w14:paraId="085C45F3" w14:textId="77777777" w:rsidR="007D21D5" w:rsidRPr="007D21D5" w:rsidRDefault="007D21D5" w:rsidP="007D21D5">
            <w:pPr>
              <w:rPr>
                <w:rFonts w:cs="Calibri"/>
                <w:color w:val="0F0F0F"/>
              </w:rPr>
            </w:pPr>
          </w:p>
        </w:tc>
      </w:tr>
      <w:tr w:rsidR="007D21D5" w:rsidRPr="007D21D5" w14:paraId="600B0DD0" w14:textId="77777777" w:rsidTr="00E7210D">
        <w:trPr>
          <w:trHeight w:hRule="exact" w:val="256"/>
        </w:trPr>
        <w:tc>
          <w:tcPr>
            <w:tcW w:w="2340" w:type="dxa"/>
            <w:gridSpan w:val="2"/>
            <w:tcBorders>
              <w:top w:val="nil"/>
              <w:left w:val="nil"/>
              <w:bottom w:val="nil"/>
              <w:right w:val="nil"/>
            </w:tcBorders>
          </w:tcPr>
          <w:p w14:paraId="6EF207F5" w14:textId="77777777" w:rsidR="007D21D5" w:rsidRPr="007D21D5" w:rsidRDefault="007D21D5" w:rsidP="007D21D5">
            <w:pPr>
              <w:rPr>
                <w:rFonts w:cs="Calibri"/>
                <w:b/>
                <w:bCs/>
                <w:color w:val="0F0F0F"/>
              </w:rPr>
            </w:pPr>
          </w:p>
        </w:tc>
        <w:tc>
          <w:tcPr>
            <w:tcW w:w="7020" w:type="dxa"/>
            <w:gridSpan w:val="4"/>
            <w:tcBorders>
              <w:top w:val="nil"/>
              <w:left w:val="nil"/>
              <w:bottom w:val="nil"/>
              <w:right w:val="nil"/>
            </w:tcBorders>
          </w:tcPr>
          <w:p w14:paraId="56283877" w14:textId="77777777" w:rsidR="007D21D5" w:rsidRPr="007D21D5" w:rsidRDefault="007D21D5" w:rsidP="007D21D5">
            <w:pPr>
              <w:rPr>
                <w:rFonts w:cs="Calibri"/>
                <w:color w:val="0F0F0F"/>
              </w:rPr>
            </w:pPr>
          </w:p>
        </w:tc>
      </w:tr>
      <w:tr w:rsidR="007D21D5" w:rsidRPr="007D21D5" w14:paraId="2894A134" w14:textId="77777777" w:rsidTr="00E7210D">
        <w:tc>
          <w:tcPr>
            <w:tcW w:w="2340" w:type="dxa"/>
            <w:gridSpan w:val="2"/>
            <w:tcBorders>
              <w:top w:val="nil"/>
              <w:left w:val="nil"/>
              <w:bottom w:val="nil"/>
              <w:right w:val="nil"/>
            </w:tcBorders>
          </w:tcPr>
          <w:p w14:paraId="231DC393" w14:textId="77777777" w:rsidR="007D21D5" w:rsidRPr="007D21D5" w:rsidRDefault="007D21D5" w:rsidP="007D21D5">
            <w:pPr>
              <w:rPr>
                <w:rFonts w:cs="Calibri"/>
                <w:b/>
                <w:bCs/>
                <w:color w:val="0F0F0F"/>
              </w:rPr>
            </w:pPr>
            <w:r w:rsidRPr="007D21D5">
              <w:rPr>
                <w:rFonts w:cs="Calibri"/>
                <w:b/>
                <w:bCs/>
                <w:color w:val="0F0F0F"/>
              </w:rPr>
              <w:t>Overzicht attributen</w:t>
            </w:r>
          </w:p>
        </w:tc>
        <w:tc>
          <w:tcPr>
            <w:tcW w:w="7020" w:type="dxa"/>
            <w:gridSpan w:val="4"/>
            <w:tcBorders>
              <w:top w:val="nil"/>
              <w:left w:val="nil"/>
              <w:bottom w:val="nil"/>
              <w:right w:val="nil"/>
            </w:tcBorders>
          </w:tcPr>
          <w:p w14:paraId="47E49E2B" w14:textId="77777777" w:rsidR="007D21D5" w:rsidRPr="007D21D5" w:rsidRDefault="007D21D5" w:rsidP="007D21D5">
            <w:pPr>
              <w:rPr>
                <w:rFonts w:cs="Calibri"/>
                <w:b/>
                <w:bCs/>
                <w:color w:val="0F0F0F"/>
              </w:rPr>
            </w:pPr>
          </w:p>
        </w:tc>
      </w:tr>
      <w:tr w:rsidR="007D21D5" w:rsidRPr="007D21D5" w14:paraId="119F71A5" w14:textId="77777777" w:rsidTr="00E7210D">
        <w:tc>
          <w:tcPr>
            <w:tcW w:w="450" w:type="dxa"/>
            <w:tcBorders>
              <w:top w:val="nil"/>
              <w:left w:val="nil"/>
              <w:bottom w:val="nil"/>
              <w:right w:val="nil"/>
            </w:tcBorders>
          </w:tcPr>
          <w:p w14:paraId="68F9099A" w14:textId="77777777" w:rsidR="007D21D5" w:rsidRPr="007D21D5" w:rsidRDefault="007D21D5" w:rsidP="007D21D5">
            <w:pPr>
              <w:rPr>
                <w:rFonts w:cs="Calibri"/>
                <w:i/>
                <w:iCs/>
                <w:color w:val="0F0F0F"/>
              </w:rPr>
            </w:pPr>
            <w:bookmarkStart w:id="166" w:name="BKM_95E06D83_DFB0_44d0_B3A4_1B29F6332C7D"/>
          </w:p>
        </w:tc>
        <w:tc>
          <w:tcPr>
            <w:tcW w:w="2790" w:type="dxa"/>
            <w:gridSpan w:val="2"/>
            <w:tcBorders>
              <w:top w:val="nil"/>
              <w:left w:val="nil"/>
              <w:bottom w:val="nil"/>
              <w:right w:val="nil"/>
            </w:tcBorders>
          </w:tcPr>
          <w:p w14:paraId="34F23E40" w14:textId="77777777" w:rsidR="007D21D5" w:rsidRPr="007D21D5" w:rsidRDefault="007D21D5" w:rsidP="007D21D5">
            <w:pPr>
              <w:rPr>
                <w:rFonts w:cs="Calibri"/>
                <w:color w:val="0F0F0F"/>
              </w:rPr>
            </w:pPr>
            <w:r w:rsidRPr="007D21D5">
              <w:rPr>
                <w:rFonts w:cs="Calibri"/>
                <w:i/>
                <w:iCs/>
                <w:color w:val="0F0F0F"/>
              </w:rPr>
              <w:t>Attribuutnaam</w:t>
            </w:r>
          </w:p>
        </w:tc>
        <w:tc>
          <w:tcPr>
            <w:tcW w:w="4230" w:type="dxa"/>
            <w:tcBorders>
              <w:top w:val="nil"/>
              <w:left w:val="nil"/>
              <w:bottom w:val="nil"/>
              <w:right w:val="nil"/>
            </w:tcBorders>
          </w:tcPr>
          <w:p w14:paraId="4C4AE6E7" w14:textId="77777777" w:rsidR="007D21D5" w:rsidRPr="007D21D5" w:rsidRDefault="007D21D5" w:rsidP="007D21D5">
            <w:pPr>
              <w:rPr>
                <w:rFonts w:cs="Calibri"/>
                <w:color w:val="0F0F0F"/>
              </w:rPr>
            </w:pPr>
            <w:r w:rsidRPr="007D21D5">
              <w:rPr>
                <w:rFonts w:cs="Calibri"/>
                <w:i/>
                <w:iCs/>
                <w:color w:val="0F0F0F"/>
              </w:rPr>
              <w:t>Definitie</w:t>
            </w:r>
          </w:p>
        </w:tc>
        <w:tc>
          <w:tcPr>
            <w:tcW w:w="1080" w:type="dxa"/>
            <w:tcBorders>
              <w:top w:val="nil"/>
              <w:left w:val="nil"/>
              <w:bottom w:val="nil"/>
              <w:right w:val="nil"/>
            </w:tcBorders>
          </w:tcPr>
          <w:p w14:paraId="70891AF6" w14:textId="77777777" w:rsidR="007D21D5" w:rsidRPr="007D21D5" w:rsidRDefault="007D21D5" w:rsidP="007D21D5">
            <w:pPr>
              <w:rPr>
                <w:rFonts w:cs="Calibri"/>
                <w:color w:val="0F0F0F"/>
              </w:rPr>
            </w:pPr>
            <w:r w:rsidRPr="007D21D5">
              <w:rPr>
                <w:rFonts w:cs="Calibri"/>
                <w:i/>
                <w:iCs/>
                <w:color w:val="0F0F0F"/>
              </w:rPr>
              <w:t>Formaat</w:t>
            </w:r>
          </w:p>
        </w:tc>
        <w:tc>
          <w:tcPr>
            <w:tcW w:w="810" w:type="dxa"/>
            <w:tcBorders>
              <w:top w:val="nil"/>
              <w:left w:val="nil"/>
              <w:bottom w:val="nil"/>
              <w:right w:val="nil"/>
            </w:tcBorders>
          </w:tcPr>
          <w:p w14:paraId="56DC308C" w14:textId="77777777" w:rsidR="007D21D5" w:rsidRPr="007D21D5" w:rsidRDefault="007D21D5" w:rsidP="007D21D5">
            <w:pPr>
              <w:rPr>
                <w:rFonts w:cs="Calibri"/>
                <w:i/>
                <w:iCs/>
                <w:color w:val="0F0F0F"/>
              </w:rPr>
            </w:pPr>
            <w:r w:rsidRPr="007D21D5">
              <w:rPr>
                <w:rFonts w:cs="Calibri"/>
                <w:i/>
                <w:iCs/>
                <w:color w:val="0F0F0F"/>
              </w:rPr>
              <w:t>Kardi-</w:t>
            </w:r>
          </w:p>
          <w:p w14:paraId="583F5B53" w14:textId="77777777" w:rsidR="007D21D5" w:rsidRPr="007D21D5" w:rsidRDefault="007D21D5" w:rsidP="007D21D5">
            <w:pPr>
              <w:rPr>
                <w:rFonts w:cs="Calibri"/>
                <w:color w:val="0F0F0F"/>
              </w:rPr>
            </w:pPr>
            <w:r w:rsidRPr="007D21D5">
              <w:rPr>
                <w:rFonts w:cs="Calibri"/>
                <w:i/>
                <w:iCs/>
                <w:color w:val="0F0F0F"/>
              </w:rPr>
              <w:t>naliteit</w:t>
            </w:r>
          </w:p>
        </w:tc>
      </w:tr>
      <w:tr w:rsidR="007D21D5" w:rsidRPr="007D21D5" w14:paraId="2E520BDE" w14:textId="77777777" w:rsidTr="00E7210D">
        <w:tc>
          <w:tcPr>
            <w:tcW w:w="450" w:type="dxa"/>
            <w:tcBorders>
              <w:top w:val="nil"/>
              <w:left w:val="nil"/>
              <w:bottom w:val="nil"/>
              <w:right w:val="nil"/>
            </w:tcBorders>
          </w:tcPr>
          <w:p w14:paraId="2CD78F66" w14:textId="77777777" w:rsidR="007D21D5" w:rsidRPr="007D21D5" w:rsidRDefault="007D21D5" w:rsidP="007D21D5">
            <w:pPr>
              <w:rPr>
                <w:rFonts w:cs="Calibri"/>
                <w:color w:val="0F0F0F"/>
              </w:rPr>
            </w:pPr>
          </w:p>
        </w:tc>
        <w:tc>
          <w:tcPr>
            <w:tcW w:w="2790" w:type="dxa"/>
            <w:gridSpan w:val="2"/>
            <w:tcBorders>
              <w:top w:val="nil"/>
              <w:left w:val="nil"/>
              <w:bottom w:val="nil"/>
              <w:right w:val="nil"/>
            </w:tcBorders>
          </w:tcPr>
          <w:p w14:paraId="64A50854"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Identificatie onbegroeid terreindeel</w:t>
            </w:r>
            <w:r w:rsidRPr="007D21D5">
              <w:rPr>
                <w:color w:val="FF0000"/>
                <w:u w:val="single"/>
              </w:rPr>
              <w:fldChar w:fldCharType="end"/>
            </w:r>
          </w:p>
        </w:tc>
        <w:tc>
          <w:tcPr>
            <w:tcW w:w="4230" w:type="dxa"/>
            <w:tcBorders>
              <w:top w:val="nil"/>
              <w:left w:val="nil"/>
              <w:bottom w:val="nil"/>
              <w:right w:val="nil"/>
            </w:tcBorders>
          </w:tcPr>
          <w:p w14:paraId="2A3D7B46"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Een unieke identificatie voor een onbegroeid terreindeel</w:t>
            </w:r>
            <w:r w:rsidRPr="007D21D5">
              <w:rPr>
                <w:color w:val="FF0000"/>
                <w:u w:val="single"/>
              </w:rPr>
              <w:fldChar w:fldCharType="end"/>
            </w:r>
          </w:p>
        </w:tc>
        <w:tc>
          <w:tcPr>
            <w:tcW w:w="1080" w:type="dxa"/>
            <w:tcBorders>
              <w:top w:val="nil"/>
              <w:left w:val="nil"/>
              <w:bottom w:val="nil"/>
              <w:right w:val="nil"/>
            </w:tcBorders>
          </w:tcPr>
          <w:p w14:paraId="13AEF078"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Att.Type</w:instrText>
            </w:r>
            <w:r w:rsidRPr="007D21D5">
              <w:rPr>
                <w:color w:val="FF0000"/>
                <w:u w:val="single"/>
              </w:rPr>
              <w:fldChar w:fldCharType="separate"/>
            </w:r>
            <w:r w:rsidRPr="007D21D5">
              <w:rPr>
                <w:rFonts w:cs="Calibri"/>
                <w:color w:val="FF0000"/>
                <w:u w:val="single"/>
              </w:rPr>
              <w:t>NEN3610ID</w:t>
            </w:r>
            <w:r w:rsidRPr="007D21D5">
              <w:rPr>
                <w:color w:val="FF0000"/>
                <w:u w:val="single"/>
              </w:rPr>
              <w:fldChar w:fldCharType="end"/>
            </w:r>
          </w:p>
        </w:tc>
        <w:tc>
          <w:tcPr>
            <w:tcW w:w="810" w:type="dxa"/>
            <w:tcBorders>
              <w:top w:val="nil"/>
              <w:left w:val="nil"/>
              <w:bottom w:val="nil"/>
              <w:right w:val="nil"/>
            </w:tcBorders>
          </w:tcPr>
          <w:p w14:paraId="394BDC5F"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1</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66"/>
      </w:tr>
      <w:tr w:rsidR="007D21D5" w:rsidRPr="007D21D5" w14:paraId="4212208B" w14:textId="77777777" w:rsidTr="00E7210D">
        <w:tc>
          <w:tcPr>
            <w:tcW w:w="450" w:type="dxa"/>
            <w:tcBorders>
              <w:top w:val="nil"/>
              <w:left w:val="nil"/>
              <w:bottom w:val="nil"/>
              <w:right w:val="nil"/>
            </w:tcBorders>
          </w:tcPr>
          <w:p w14:paraId="1C9E17F2" w14:textId="77777777" w:rsidR="007D21D5" w:rsidRPr="007D21D5" w:rsidRDefault="007D21D5" w:rsidP="007D21D5">
            <w:pPr>
              <w:rPr>
                <w:rFonts w:cs="Calibri"/>
                <w:color w:val="0F0F0F"/>
              </w:rPr>
            </w:pPr>
            <w:bookmarkStart w:id="167" w:name="BKM_A701EFAF_129B_47f6_A647_625FCBD592D3"/>
          </w:p>
        </w:tc>
        <w:tc>
          <w:tcPr>
            <w:tcW w:w="2790" w:type="dxa"/>
            <w:gridSpan w:val="2"/>
            <w:tcBorders>
              <w:top w:val="nil"/>
              <w:left w:val="nil"/>
              <w:bottom w:val="nil"/>
              <w:right w:val="nil"/>
            </w:tcBorders>
          </w:tcPr>
          <w:p w14:paraId="78095FA6"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Status onbegroeid terreindeel</w:t>
            </w:r>
            <w:r w:rsidRPr="007D21D5">
              <w:rPr>
                <w:color w:val="FF0000"/>
                <w:u w:val="single"/>
              </w:rPr>
              <w:fldChar w:fldCharType="end"/>
            </w:r>
          </w:p>
        </w:tc>
        <w:tc>
          <w:tcPr>
            <w:tcW w:w="4230" w:type="dxa"/>
            <w:tcBorders>
              <w:top w:val="nil"/>
              <w:left w:val="nil"/>
              <w:bottom w:val="nil"/>
              <w:right w:val="nil"/>
            </w:tcBorders>
          </w:tcPr>
          <w:p w14:paraId="1AA7611D"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De status gekoppeld aan de levenscyclus van het onbegroeid terreindeel.</w:t>
            </w:r>
            <w:r w:rsidRPr="007D21D5">
              <w:rPr>
                <w:color w:val="FF0000"/>
                <w:u w:val="single"/>
              </w:rPr>
              <w:fldChar w:fldCharType="end"/>
            </w:r>
          </w:p>
        </w:tc>
        <w:tc>
          <w:tcPr>
            <w:tcW w:w="1080" w:type="dxa"/>
            <w:tcBorders>
              <w:top w:val="nil"/>
              <w:left w:val="nil"/>
              <w:bottom w:val="nil"/>
              <w:right w:val="nil"/>
            </w:tcBorders>
          </w:tcPr>
          <w:p w14:paraId="2245481D" w14:textId="77777777" w:rsidR="007D21D5" w:rsidRPr="007D21D5" w:rsidRDefault="007D21D5" w:rsidP="007D21D5">
            <w:pPr>
              <w:rPr>
                <w:rFonts w:cs="Calibri"/>
                <w:color w:val="FF0000"/>
                <w:u w:val="single"/>
              </w:rPr>
            </w:pPr>
            <w:r w:rsidRPr="007D21D5">
              <w:rPr>
                <w:color w:val="FF0000"/>
                <w:u w:val="single"/>
              </w:rPr>
              <w:t>status geo object</w:t>
            </w:r>
          </w:p>
        </w:tc>
        <w:tc>
          <w:tcPr>
            <w:tcW w:w="810" w:type="dxa"/>
            <w:tcBorders>
              <w:top w:val="nil"/>
              <w:left w:val="nil"/>
              <w:bottom w:val="nil"/>
              <w:right w:val="nil"/>
            </w:tcBorders>
          </w:tcPr>
          <w:p w14:paraId="56EC4B50"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1</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67"/>
      </w:tr>
      <w:tr w:rsidR="007D21D5" w:rsidRPr="007D21D5" w14:paraId="0BEB519C" w14:textId="77777777" w:rsidTr="00E7210D">
        <w:tc>
          <w:tcPr>
            <w:tcW w:w="450" w:type="dxa"/>
            <w:tcBorders>
              <w:top w:val="nil"/>
              <w:left w:val="nil"/>
              <w:bottom w:val="nil"/>
              <w:right w:val="nil"/>
            </w:tcBorders>
          </w:tcPr>
          <w:p w14:paraId="4C773E3A" w14:textId="77777777" w:rsidR="007D21D5" w:rsidRPr="007D21D5" w:rsidRDefault="007D21D5" w:rsidP="007D21D5">
            <w:pPr>
              <w:rPr>
                <w:rFonts w:cs="Calibri"/>
                <w:color w:val="0F0F0F"/>
              </w:rPr>
            </w:pPr>
            <w:bookmarkStart w:id="168" w:name="BKM_A4A8DA6F_E095_4292_8D9F_52326E5E1B4E"/>
          </w:p>
        </w:tc>
        <w:tc>
          <w:tcPr>
            <w:tcW w:w="2790" w:type="dxa"/>
            <w:gridSpan w:val="2"/>
            <w:tcBorders>
              <w:top w:val="nil"/>
              <w:left w:val="nil"/>
              <w:bottom w:val="nil"/>
              <w:right w:val="nil"/>
            </w:tcBorders>
          </w:tcPr>
          <w:p w14:paraId="159B06B9"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Relatieve hoogteligging onbegroeid terreindeel</w:t>
            </w:r>
            <w:r w:rsidRPr="007D21D5">
              <w:rPr>
                <w:color w:val="FF0000"/>
                <w:u w:val="single"/>
              </w:rPr>
              <w:fldChar w:fldCharType="end"/>
            </w:r>
          </w:p>
        </w:tc>
        <w:tc>
          <w:tcPr>
            <w:tcW w:w="4230" w:type="dxa"/>
            <w:tcBorders>
              <w:top w:val="nil"/>
              <w:left w:val="nil"/>
              <w:bottom w:val="nil"/>
              <w:right w:val="nil"/>
            </w:tcBorders>
          </w:tcPr>
          <w:p w14:paraId="775D9DE7"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Aanduiding voor de relatieve hoogte van het onbegroeid terreindeel</w:t>
            </w:r>
            <w:r w:rsidRPr="007D21D5">
              <w:rPr>
                <w:color w:val="FF0000"/>
                <w:u w:val="single"/>
              </w:rPr>
              <w:fldChar w:fldCharType="end"/>
            </w:r>
          </w:p>
        </w:tc>
        <w:tc>
          <w:tcPr>
            <w:tcW w:w="1080" w:type="dxa"/>
            <w:tcBorders>
              <w:top w:val="nil"/>
              <w:left w:val="nil"/>
              <w:bottom w:val="nil"/>
              <w:right w:val="nil"/>
            </w:tcBorders>
          </w:tcPr>
          <w:p w14:paraId="5D7F97AF"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Att.Type</w:instrText>
            </w:r>
            <w:r w:rsidRPr="007D21D5">
              <w:rPr>
                <w:color w:val="FF0000"/>
                <w:u w:val="single"/>
              </w:rPr>
              <w:fldChar w:fldCharType="separate"/>
            </w:r>
            <w:r w:rsidRPr="007D21D5">
              <w:rPr>
                <w:rFonts w:cs="Calibri"/>
                <w:color w:val="FF0000"/>
                <w:u w:val="single"/>
              </w:rPr>
              <w:t>N1</w:t>
            </w:r>
            <w:r w:rsidRPr="007D21D5">
              <w:rPr>
                <w:color w:val="FF0000"/>
                <w:u w:val="single"/>
              </w:rPr>
              <w:fldChar w:fldCharType="end"/>
            </w:r>
          </w:p>
        </w:tc>
        <w:tc>
          <w:tcPr>
            <w:tcW w:w="810" w:type="dxa"/>
            <w:tcBorders>
              <w:top w:val="nil"/>
              <w:left w:val="nil"/>
              <w:bottom w:val="nil"/>
              <w:right w:val="nil"/>
            </w:tcBorders>
          </w:tcPr>
          <w:p w14:paraId="02EAFCA7"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1</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68"/>
      </w:tr>
      <w:tr w:rsidR="007D21D5" w:rsidRPr="007D21D5" w14:paraId="51DF95A4" w14:textId="77777777" w:rsidTr="00E7210D">
        <w:tc>
          <w:tcPr>
            <w:tcW w:w="450" w:type="dxa"/>
            <w:tcBorders>
              <w:top w:val="nil"/>
              <w:left w:val="nil"/>
              <w:bottom w:val="nil"/>
              <w:right w:val="nil"/>
            </w:tcBorders>
          </w:tcPr>
          <w:p w14:paraId="5DA69754" w14:textId="77777777" w:rsidR="007D21D5" w:rsidRPr="007D21D5" w:rsidRDefault="007D21D5" w:rsidP="007D21D5">
            <w:pPr>
              <w:rPr>
                <w:rFonts w:cs="Calibri"/>
                <w:color w:val="0F0F0F"/>
              </w:rPr>
            </w:pPr>
            <w:bookmarkStart w:id="169" w:name="BKM_4AE58642_5151_48b2_A96D_F75D6725B5E3"/>
          </w:p>
        </w:tc>
        <w:tc>
          <w:tcPr>
            <w:tcW w:w="2790" w:type="dxa"/>
            <w:gridSpan w:val="2"/>
            <w:tcBorders>
              <w:top w:val="nil"/>
              <w:left w:val="nil"/>
              <w:bottom w:val="nil"/>
              <w:right w:val="nil"/>
            </w:tcBorders>
          </w:tcPr>
          <w:p w14:paraId="5B085130"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Fysiek voorkomen onbegroeid terrein</w:t>
            </w:r>
            <w:r w:rsidRPr="007D21D5">
              <w:rPr>
                <w:color w:val="FF0000"/>
                <w:u w:val="single"/>
              </w:rPr>
              <w:fldChar w:fldCharType="end"/>
            </w:r>
            <w:r w:rsidRPr="007D21D5">
              <w:rPr>
                <w:color w:val="FF0000"/>
                <w:u w:val="single"/>
              </w:rPr>
              <w:t>deel</w:t>
            </w:r>
          </w:p>
        </w:tc>
        <w:tc>
          <w:tcPr>
            <w:tcW w:w="4230" w:type="dxa"/>
            <w:tcBorders>
              <w:top w:val="nil"/>
              <w:left w:val="nil"/>
              <w:bottom w:val="nil"/>
              <w:right w:val="nil"/>
            </w:tcBorders>
          </w:tcPr>
          <w:p w14:paraId="691F8DA1"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end"/>
            </w:r>
            <w:r w:rsidRPr="007D21D5">
              <w:rPr>
                <w:rFonts w:cs="Calibri"/>
                <w:color w:val="FF0000"/>
                <w:u w:val="single"/>
              </w:rPr>
              <w:t>Classificatie van het soort terrein, ingedeeld naar de uiterlijke</w:t>
            </w:r>
          </w:p>
          <w:p w14:paraId="7A89489B" w14:textId="77777777" w:rsidR="007D21D5" w:rsidRPr="007D21D5" w:rsidRDefault="007D21D5" w:rsidP="007D21D5">
            <w:pPr>
              <w:rPr>
                <w:rFonts w:cs="Calibri"/>
                <w:color w:val="FF0000"/>
                <w:u w:val="single"/>
              </w:rPr>
            </w:pPr>
            <w:r w:rsidRPr="007D21D5">
              <w:rPr>
                <w:rFonts w:cs="Calibri"/>
                <w:color w:val="FF0000"/>
                <w:u w:val="single"/>
              </w:rPr>
              <w:t>verschijningsvorm.</w:t>
            </w:r>
          </w:p>
        </w:tc>
        <w:tc>
          <w:tcPr>
            <w:tcW w:w="1080" w:type="dxa"/>
            <w:tcBorders>
              <w:top w:val="nil"/>
              <w:left w:val="nil"/>
              <w:bottom w:val="nil"/>
              <w:right w:val="nil"/>
            </w:tcBorders>
          </w:tcPr>
          <w:p w14:paraId="7FB34A75" w14:textId="77777777" w:rsidR="007D21D5" w:rsidRPr="007D21D5" w:rsidRDefault="007D21D5" w:rsidP="007D21D5">
            <w:pPr>
              <w:rPr>
                <w:rFonts w:cs="Calibri"/>
                <w:color w:val="FF0000"/>
                <w:u w:val="single"/>
              </w:rPr>
            </w:pPr>
            <w:r w:rsidRPr="007D21D5">
              <w:rPr>
                <w:color w:val="FF0000"/>
                <w:u w:val="single"/>
              </w:rPr>
              <w:t>fysiek voorkomen onbegroeid terrein</w:t>
            </w:r>
          </w:p>
        </w:tc>
        <w:tc>
          <w:tcPr>
            <w:tcW w:w="810" w:type="dxa"/>
            <w:tcBorders>
              <w:top w:val="nil"/>
              <w:left w:val="nil"/>
              <w:bottom w:val="nil"/>
              <w:right w:val="nil"/>
            </w:tcBorders>
          </w:tcPr>
          <w:p w14:paraId="1C3C56ED"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1</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69"/>
      </w:tr>
      <w:tr w:rsidR="007D21D5" w:rsidRPr="007D21D5" w14:paraId="59424A8D" w14:textId="77777777" w:rsidTr="00E7210D">
        <w:tc>
          <w:tcPr>
            <w:tcW w:w="450" w:type="dxa"/>
            <w:tcBorders>
              <w:top w:val="nil"/>
              <w:left w:val="nil"/>
              <w:bottom w:val="nil"/>
              <w:right w:val="nil"/>
            </w:tcBorders>
          </w:tcPr>
          <w:p w14:paraId="097CA2BA" w14:textId="77777777" w:rsidR="007D21D5" w:rsidRPr="007D21D5" w:rsidRDefault="007D21D5" w:rsidP="007D21D5">
            <w:pPr>
              <w:rPr>
                <w:rFonts w:cs="Calibri"/>
                <w:color w:val="0F0F0F"/>
              </w:rPr>
            </w:pPr>
            <w:bookmarkStart w:id="170" w:name="BKM_A9D0C5D4_9039_48c7_B770_D3E231430280"/>
          </w:p>
        </w:tc>
        <w:tc>
          <w:tcPr>
            <w:tcW w:w="2790" w:type="dxa"/>
            <w:gridSpan w:val="2"/>
            <w:tcBorders>
              <w:top w:val="nil"/>
              <w:left w:val="nil"/>
              <w:bottom w:val="nil"/>
              <w:right w:val="nil"/>
            </w:tcBorders>
          </w:tcPr>
          <w:p w14:paraId="0D7B6D80"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Plus fysiek voorkomen onbegroeid terrein</w:t>
            </w:r>
            <w:r w:rsidRPr="007D21D5">
              <w:rPr>
                <w:color w:val="FF0000"/>
                <w:u w:val="single"/>
              </w:rPr>
              <w:fldChar w:fldCharType="end"/>
            </w:r>
            <w:r w:rsidRPr="007D21D5">
              <w:rPr>
                <w:color w:val="FF0000"/>
                <w:u w:val="single"/>
              </w:rPr>
              <w:t>deel</w:t>
            </w:r>
          </w:p>
        </w:tc>
        <w:tc>
          <w:tcPr>
            <w:tcW w:w="4230" w:type="dxa"/>
            <w:tcBorders>
              <w:top w:val="nil"/>
              <w:left w:val="nil"/>
              <w:bottom w:val="nil"/>
              <w:right w:val="nil"/>
            </w:tcBorders>
          </w:tcPr>
          <w:p w14:paraId="53247641"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end"/>
            </w:r>
            <w:r w:rsidRPr="007D21D5">
              <w:rPr>
                <w:rFonts w:cs="Calibri"/>
                <w:color w:val="FF0000"/>
                <w:u w:val="single"/>
              </w:rPr>
              <w:t>Nadere classificatie van het soort terrein, ingedeeld naar de uiterlijke</w:t>
            </w:r>
          </w:p>
          <w:p w14:paraId="38D982A4" w14:textId="77777777" w:rsidR="007D21D5" w:rsidRPr="007D21D5" w:rsidRDefault="007D21D5" w:rsidP="007D21D5">
            <w:pPr>
              <w:rPr>
                <w:rFonts w:cs="Calibri"/>
                <w:color w:val="FF0000"/>
                <w:u w:val="single"/>
              </w:rPr>
            </w:pPr>
            <w:r w:rsidRPr="007D21D5">
              <w:rPr>
                <w:rFonts w:cs="Calibri"/>
                <w:color w:val="FF0000"/>
                <w:u w:val="single"/>
              </w:rPr>
              <w:t>verschijningsvorm.</w:t>
            </w:r>
          </w:p>
        </w:tc>
        <w:tc>
          <w:tcPr>
            <w:tcW w:w="1080" w:type="dxa"/>
            <w:tcBorders>
              <w:top w:val="nil"/>
              <w:left w:val="nil"/>
              <w:bottom w:val="nil"/>
              <w:right w:val="nil"/>
            </w:tcBorders>
          </w:tcPr>
          <w:p w14:paraId="0B759E0E" w14:textId="67E4F77F" w:rsidR="007D21D5" w:rsidRPr="007D21D5" w:rsidRDefault="007D21D5" w:rsidP="007D21D5">
            <w:pPr>
              <w:rPr>
                <w:rFonts w:cs="Calibri"/>
                <w:color w:val="FF0000"/>
                <w:u w:val="single"/>
              </w:rPr>
            </w:pPr>
            <w:r w:rsidRPr="007D21D5">
              <w:rPr>
                <w:color w:val="FF0000"/>
                <w:u w:val="single"/>
              </w:rPr>
              <w:t>fysIek voorkomen onbegroeid terrein</w:t>
            </w:r>
            <w:r w:rsidR="00610F5F">
              <w:rPr>
                <w:color w:val="FF0000"/>
                <w:u w:val="single"/>
              </w:rPr>
              <w:t xml:space="preserve"> plus</w:t>
            </w:r>
          </w:p>
        </w:tc>
        <w:tc>
          <w:tcPr>
            <w:tcW w:w="810" w:type="dxa"/>
            <w:tcBorders>
              <w:top w:val="nil"/>
              <w:left w:val="nil"/>
              <w:bottom w:val="nil"/>
              <w:right w:val="nil"/>
            </w:tcBorders>
          </w:tcPr>
          <w:p w14:paraId="3A3D35B6"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0</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70"/>
      </w:tr>
      <w:tr w:rsidR="007D21D5" w:rsidRPr="007D21D5" w14:paraId="2C2221FD" w14:textId="77777777" w:rsidTr="00E7210D">
        <w:tc>
          <w:tcPr>
            <w:tcW w:w="450" w:type="dxa"/>
            <w:tcBorders>
              <w:top w:val="nil"/>
              <w:left w:val="nil"/>
              <w:bottom w:val="nil"/>
              <w:right w:val="nil"/>
            </w:tcBorders>
          </w:tcPr>
          <w:p w14:paraId="5F32EF58" w14:textId="77777777" w:rsidR="007D21D5" w:rsidRPr="007D21D5" w:rsidRDefault="007D21D5" w:rsidP="007D21D5">
            <w:pPr>
              <w:rPr>
                <w:rFonts w:cs="Calibri"/>
                <w:color w:val="0F0F0F"/>
              </w:rPr>
            </w:pPr>
            <w:bookmarkStart w:id="171" w:name="BKM_159C897F_7DD2_49c8_9928_4A6AA2CE4605"/>
          </w:p>
        </w:tc>
        <w:tc>
          <w:tcPr>
            <w:tcW w:w="2790" w:type="dxa"/>
            <w:gridSpan w:val="2"/>
            <w:tcBorders>
              <w:top w:val="nil"/>
              <w:left w:val="nil"/>
              <w:bottom w:val="nil"/>
              <w:right w:val="nil"/>
            </w:tcBorders>
          </w:tcPr>
          <w:p w14:paraId="4014E0EE"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Geometrie onbegroeid terreindeel</w:t>
            </w:r>
            <w:r w:rsidRPr="007D21D5">
              <w:rPr>
                <w:color w:val="FF0000"/>
                <w:u w:val="single"/>
              </w:rPr>
              <w:fldChar w:fldCharType="end"/>
            </w:r>
          </w:p>
        </w:tc>
        <w:tc>
          <w:tcPr>
            <w:tcW w:w="4230" w:type="dxa"/>
            <w:tcBorders>
              <w:top w:val="nil"/>
              <w:left w:val="nil"/>
              <w:bottom w:val="nil"/>
              <w:right w:val="nil"/>
            </w:tcBorders>
          </w:tcPr>
          <w:p w14:paraId="7C05DBC1"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De minimaal tweedimensionale geometrische representatie van de omtrekken van een onbegroeid terreindeel.</w:t>
            </w:r>
            <w:r w:rsidRPr="007D21D5">
              <w:rPr>
                <w:color w:val="FF0000"/>
                <w:u w:val="single"/>
              </w:rPr>
              <w:fldChar w:fldCharType="end"/>
            </w:r>
          </w:p>
        </w:tc>
        <w:tc>
          <w:tcPr>
            <w:tcW w:w="1080" w:type="dxa"/>
            <w:tcBorders>
              <w:top w:val="nil"/>
              <w:left w:val="nil"/>
              <w:bottom w:val="nil"/>
              <w:right w:val="nil"/>
            </w:tcBorders>
          </w:tcPr>
          <w:p w14:paraId="07CC7E64"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Att.Type</w:instrText>
            </w:r>
            <w:r w:rsidRPr="007D21D5">
              <w:rPr>
                <w:color w:val="FF0000"/>
                <w:u w:val="single"/>
              </w:rPr>
              <w:fldChar w:fldCharType="separate"/>
            </w:r>
            <w:r w:rsidRPr="007D21D5">
              <w:rPr>
                <w:rFonts w:cs="Calibri"/>
                <w:color w:val="FF0000"/>
                <w:u w:val="single"/>
              </w:rPr>
              <w:t>GM_Surface</w:t>
            </w:r>
            <w:r w:rsidRPr="007D21D5">
              <w:rPr>
                <w:color w:val="FF0000"/>
                <w:u w:val="single"/>
              </w:rPr>
              <w:fldChar w:fldCharType="end"/>
            </w:r>
          </w:p>
        </w:tc>
        <w:tc>
          <w:tcPr>
            <w:tcW w:w="810" w:type="dxa"/>
            <w:tcBorders>
              <w:top w:val="nil"/>
              <w:left w:val="nil"/>
              <w:bottom w:val="nil"/>
              <w:right w:val="nil"/>
            </w:tcBorders>
          </w:tcPr>
          <w:p w14:paraId="4B197ECB"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1</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71"/>
      </w:tr>
      <w:tr w:rsidR="007D21D5" w:rsidRPr="007D21D5" w14:paraId="6100E1F7" w14:textId="77777777" w:rsidTr="00E7210D">
        <w:tc>
          <w:tcPr>
            <w:tcW w:w="450" w:type="dxa"/>
            <w:tcBorders>
              <w:top w:val="nil"/>
              <w:left w:val="nil"/>
              <w:bottom w:val="nil"/>
              <w:right w:val="nil"/>
            </w:tcBorders>
          </w:tcPr>
          <w:p w14:paraId="347EC47F" w14:textId="77777777" w:rsidR="007D21D5" w:rsidRPr="007D21D5" w:rsidRDefault="007D21D5" w:rsidP="007D21D5">
            <w:pPr>
              <w:rPr>
                <w:rFonts w:cs="Calibri"/>
                <w:color w:val="0F0F0F"/>
              </w:rPr>
            </w:pPr>
            <w:bookmarkStart w:id="172" w:name="BKM_298C47DC_9CDF_4589_961E_0D308A08B291"/>
          </w:p>
        </w:tc>
        <w:tc>
          <w:tcPr>
            <w:tcW w:w="2790" w:type="dxa"/>
            <w:gridSpan w:val="2"/>
            <w:tcBorders>
              <w:top w:val="nil"/>
              <w:left w:val="nil"/>
              <w:bottom w:val="nil"/>
              <w:right w:val="nil"/>
            </w:tcBorders>
          </w:tcPr>
          <w:p w14:paraId="7E4510F4"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Kruinlijngeometrie onbegroeid terreindeel</w:t>
            </w:r>
            <w:r w:rsidRPr="007D21D5">
              <w:rPr>
                <w:color w:val="FF0000"/>
                <w:u w:val="single"/>
              </w:rPr>
              <w:fldChar w:fldCharType="end"/>
            </w:r>
          </w:p>
        </w:tc>
        <w:tc>
          <w:tcPr>
            <w:tcW w:w="4230" w:type="dxa"/>
            <w:tcBorders>
              <w:top w:val="nil"/>
              <w:left w:val="nil"/>
              <w:bottom w:val="nil"/>
              <w:right w:val="nil"/>
            </w:tcBorders>
          </w:tcPr>
          <w:p w14:paraId="3AA85228"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Lijngeometrie van de hoogstgelegen begrenzing van een kunstmatig aangelegd en onderhouden helling.</w:t>
            </w:r>
            <w:r w:rsidRPr="007D21D5">
              <w:rPr>
                <w:color w:val="FF0000"/>
                <w:u w:val="single"/>
              </w:rPr>
              <w:fldChar w:fldCharType="end"/>
            </w:r>
          </w:p>
        </w:tc>
        <w:tc>
          <w:tcPr>
            <w:tcW w:w="1080" w:type="dxa"/>
            <w:tcBorders>
              <w:top w:val="nil"/>
              <w:left w:val="nil"/>
              <w:bottom w:val="nil"/>
              <w:right w:val="nil"/>
            </w:tcBorders>
          </w:tcPr>
          <w:p w14:paraId="6664A990"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Att.Type</w:instrText>
            </w:r>
            <w:r w:rsidRPr="007D21D5">
              <w:rPr>
                <w:color w:val="FF0000"/>
                <w:u w:val="single"/>
              </w:rPr>
              <w:fldChar w:fldCharType="separate"/>
            </w:r>
            <w:r w:rsidRPr="007D21D5">
              <w:rPr>
                <w:rFonts w:cs="Calibri"/>
                <w:color w:val="FF0000"/>
                <w:u w:val="single"/>
              </w:rPr>
              <w:t>GM_Curve</w:t>
            </w:r>
            <w:r w:rsidRPr="007D21D5">
              <w:rPr>
                <w:color w:val="FF0000"/>
                <w:u w:val="single"/>
              </w:rPr>
              <w:fldChar w:fldCharType="end"/>
            </w:r>
          </w:p>
        </w:tc>
        <w:tc>
          <w:tcPr>
            <w:tcW w:w="810" w:type="dxa"/>
            <w:tcBorders>
              <w:top w:val="nil"/>
              <w:left w:val="nil"/>
              <w:bottom w:val="nil"/>
              <w:right w:val="nil"/>
            </w:tcBorders>
          </w:tcPr>
          <w:p w14:paraId="3EC9DBC5"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0</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72"/>
      </w:tr>
      <w:tr w:rsidR="007D21D5" w:rsidRPr="007D21D5" w14:paraId="567E86F7" w14:textId="77777777" w:rsidTr="00E7210D">
        <w:tc>
          <w:tcPr>
            <w:tcW w:w="450" w:type="dxa"/>
            <w:tcBorders>
              <w:top w:val="nil"/>
              <w:left w:val="nil"/>
              <w:bottom w:val="nil"/>
              <w:right w:val="nil"/>
            </w:tcBorders>
          </w:tcPr>
          <w:p w14:paraId="79E9B2EB" w14:textId="77777777" w:rsidR="007D21D5" w:rsidRPr="007D21D5" w:rsidRDefault="007D21D5" w:rsidP="007D21D5">
            <w:pPr>
              <w:rPr>
                <w:rFonts w:cs="Calibri"/>
                <w:color w:val="0F0F0F"/>
              </w:rPr>
            </w:pPr>
            <w:bookmarkStart w:id="173" w:name="BKM_2AB7A3A0_E835_4560_9486_4AD3EF26D4EB"/>
          </w:p>
        </w:tc>
        <w:tc>
          <w:tcPr>
            <w:tcW w:w="2790" w:type="dxa"/>
            <w:gridSpan w:val="2"/>
            <w:tcBorders>
              <w:top w:val="nil"/>
              <w:left w:val="nil"/>
              <w:bottom w:val="nil"/>
              <w:right w:val="nil"/>
            </w:tcBorders>
          </w:tcPr>
          <w:p w14:paraId="1581DAAF"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 xml:space="preserve">Onbegroeid terreindeel op </w:t>
            </w:r>
            <w:r w:rsidRPr="007D21D5">
              <w:rPr>
                <w:rFonts w:cs="Calibri"/>
                <w:color w:val="FF0000"/>
                <w:u w:val="single"/>
              </w:rPr>
              <w:lastRenderedPageBreak/>
              <w:t>talud</w:t>
            </w:r>
            <w:r w:rsidRPr="007D21D5">
              <w:rPr>
                <w:color w:val="FF0000"/>
                <w:u w:val="single"/>
              </w:rPr>
              <w:fldChar w:fldCharType="end"/>
            </w:r>
          </w:p>
        </w:tc>
        <w:tc>
          <w:tcPr>
            <w:tcW w:w="4230" w:type="dxa"/>
            <w:tcBorders>
              <w:top w:val="nil"/>
              <w:left w:val="nil"/>
              <w:bottom w:val="nil"/>
              <w:right w:val="nil"/>
            </w:tcBorders>
          </w:tcPr>
          <w:p w14:paraId="31AF220C" w14:textId="77777777" w:rsidR="007D21D5" w:rsidRPr="007D21D5" w:rsidRDefault="007D21D5" w:rsidP="007D21D5">
            <w:pPr>
              <w:rPr>
                <w:rFonts w:cs="Calibri"/>
                <w:color w:val="FF0000"/>
                <w:u w:val="single"/>
              </w:rPr>
            </w:pPr>
            <w:r w:rsidRPr="007D21D5">
              <w:rPr>
                <w:color w:val="FF0000"/>
                <w:u w:val="single"/>
              </w:rPr>
              <w:lastRenderedPageBreak/>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 xml:space="preserve">Indicatie of het object wel of niet op een </w:t>
            </w:r>
            <w:r w:rsidRPr="007D21D5">
              <w:rPr>
                <w:rFonts w:cs="Calibri"/>
                <w:color w:val="FF0000"/>
                <w:u w:val="single"/>
              </w:rPr>
              <w:lastRenderedPageBreak/>
              <w:t>hellend vlak ligt.</w:t>
            </w:r>
            <w:r w:rsidRPr="007D21D5">
              <w:rPr>
                <w:color w:val="FF0000"/>
                <w:u w:val="single"/>
              </w:rPr>
              <w:fldChar w:fldCharType="end"/>
            </w:r>
          </w:p>
        </w:tc>
        <w:tc>
          <w:tcPr>
            <w:tcW w:w="1080" w:type="dxa"/>
            <w:tcBorders>
              <w:top w:val="nil"/>
              <w:left w:val="nil"/>
              <w:bottom w:val="nil"/>
              <w:right w:val="nil"/>
            </w:tcBorders>
          </w:tcPr>
          <w:p w14:paraId="26BA0239" w14:textId="77777777" w:rsidR="007D21D5" w:rsidRPr="007D21D5" w:rsidRDefault="007D21D5" w:rsidP="007D21D5">
            <w:pPr>
              <w:rPr>
                <w:rFonts w:cs="Calibri"/>
                <w:color w:val="FF0000"/>
                <w:u w:val="single"/>
              </w:rPr>
            </w:pPr>
            <w:r w:rsidRPr="007D21D5">
              <w:rPr>
                <w:color w:val="FF0000"/>
                <w:u w:val="single"/>
              </w:rPr>
              <w:lastRenderedPageBreak/>
              <w:t>boolean</w:t>
            </w:r>
          </w:p>
        </w:tc>
        <w:tc>
          <w:tcPr>
            <w:tcW w:w="810" w:type="dxa"/>
            <w:tcBorders>
              <w:top w:val="nil"/>
              <w:left w:val="nil"/>
              <w:bottom w:val="nil"/>
              <w:right w:val="nil"/>
            </w:tcBorders>
          </w:tcPr>
          <w:p w14:paraId="48F412B5"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1</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73"/>
      </w:tr>
      <w:tr w:rsidR="007D21D5" w:rsidRPr="007D21D5" w14:paraId="09B7290B" w14:textId="77777777" w:rsidTr="00E7210D">
        <w:tc>
          <w:tcPr>
            <w:tcW w:w="450" w:type="dxa"/>
            <w:tcBorders>
              <w:top w:val="nil"/>
              <w:left w:val="nil"/>
              <w:bottom w:val="nil"/>
              <w:right w:val="nil"/>
            </w:tcBorders>
          </w:tcPr>
          <w:p w14:paraId="4F0C8A12" w14:textId="77777777" w:rsidR="007D21D5" w:rsidRPr="007D21D5" w:rsidRDefault="007D21D5" w:rsidP="007D21D5">
            <w:pPr>
              <w:rPr>
                <w:rFonts w:cs="Calibri"/>
                <w:color w:val="0F0F0F"/>
              </w:rPr>
            </w:pPr>
            <w:bookmarkStart w:id="174" w:name="BKM_782326A2_BC26_4e1b_B67F_5F49F351B112"/>
          </w:p>
        </w:tc>
        <w:tc>
          <w:tcPr>
            <w:tcW w:w="2790" w:type="dxa"/>
            <w:gridSpan w:val="2"/>
            <w:tcBorders>
              <w:top w:val="nil"/>
              <w:left w:val="nil"/>
              <w:bottom w:val="nil"/>
              <w:right w:val="nil"/>
            </w:tcBorders>
          </w:tcPr>
          <w:p w14:paraId="2F19B44C"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Datum begin geldgiheid onbegroeid terreindeel</w:t>
            </w:r>
            <w:r w:rsidRPr="007D21D5">
              <w:rPr>
                <w:color w:val="FF0000"/>
                <w:u w:val="single"/>
              </w:rPr>
              <w:fldChar w:fldCharType="end"/>
            </w:r>
          </w:p>
        </w:tc>
        <w:tc>
          <w:tcPr>
            <w:tcW w:w="4230" w:type="dxa"/>
            <w:tcBorders>
              <w:top w:val="nil"/>
              <w:left w:val="nil"/>
              <w:bottom w:val="nil"/>
              <w:right w:val="nil"/>
            </w:tcBorders>
          </w:tcPr>
          <w:p w14:paraId="0826A6B2"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De datum waarop het onbegroeid terreindeel is ontstaan.</w:t>
            </w:r>
            <w:r w:rsidRPr="007D21D5">
              <w:rPr>
                <w:color w:val="FF0000"/>
                <w:u w:val="single"/>
              </w:rPr>
              <w:fldChar w:fldCharType="end"/>
            </w:r>
          </w:p>
        </w:tc>
        <w:tc>
          <w:tcPr>
            <w:tcW w:w="1080" w:type="dxa"/>
            <w:tcBorders>
              <w:top w:val="nil"/>
              <w:left w:val="nil"/>
              <w:bottom w:val="nil"/>
              <w:right w:val="nil"/>
            </w:tcBorders>
          </w:tcPr>
          <w:p w14:paraId="4DD5C165"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Att.Type</w:instrText>
            </w:r>
            <w:r w:rsidRPr="007D21D5">
              <w:rPr>
                <w:color w:val="FF0000"/>
                <w:u w:val="single"/>
              </w:rPr>
              <w:fldChar w:fldCharType="separate"/>
            </w:r>
            <w:r w:rsidRPr="007D21D5">
              <w:rPr>
                <w:rFonts w:cs="Calibri"/>
                <w:color w:val="FF0000"/>
                <w:u w:val="single"/>
              </w:rPr>
              <w:t>DatumMogelijkOnvolledig</w:t>
            </w:r>
            <w:r w:rsidRPr="007D21D5">
              <w:rPr>
                <w:color w:val="FF0000"/>
                <w:u w:val="single"/>
              </w:rPr>
              <w:fldChar w:fldCharType="end"/>
            </w:r>
          </w:p>
        </w:tc>
        <w:tc>
          <w:tcPr>
            <w:tcW w:w="810" w:type="dxa"/>
            <w:tcBorders>
              <w:top w:val="nil"/>
              <w:left w:val="nil"/>
              <w:bottom w:val="nil"/>
              <w:right w:val="nil"/>
            </w:tcBorders>
          </w:tcPr>
          <w:p w14:paraId="1C692B84"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1</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74"/>
      </w:tr>
      <w:tr w:rsidR="007D21D5" w:rsidRPr="007D21D5" w14:paraId="0B94776F" w14:textId="77777777" w:rsidTr="00E7210D">
        <w:tc>
          <w:tcPr>
            <w:tcW w:w="450" w:type="dxa"/>
            <w:tcBorders>
              <w:top w:val="nil"/>
              <w:left w:val="nil"/>
              <w:bottom w:val="nil"/>
              <w:right w:val="nil"/>
            </w:tcBorders>
          </w:tcPr>
          <w:p w14:paraId="52AE466A" w14:textId="77777777" w:rsidR="007D21D5" w:rsidRPr="007D21D5" w:rsidRDefault="007D21D5" w:rsidP="007D21D5">
            <w:pPr>
              <w:rPr>
                <w:rFonts w:cs="Calibri"/>
                <w:color w:val="0F0F0F"/>
              </w:rPr>
            </w:pPr>
            <w:bookmarkStart w:id="175" w:name="BKM_6BC5D209_0976_4573_991F_5C368E2FE747"/>
          </w:p>
        </w:tc>
        <w:tc>
          <w:tcPr>
            <w:tcW w:w="2790" w:type="dxa"/>
            <w:gridSpan w:val="2"/>
            <w:tcBorders>
              <w:top w:val="nil"/>
              <w:left w:val="nil"/>
              <w:bottom w:val="nil"/>
              <w:right w:val="nil"/>
            </w:tcBorders>
          </w:tcPr>
          <w:p w14:paraId="02D02BED"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Att.Name</w:instrText>
            </w:r>
            <w:r w:rsidRPr="007D21D5">
              <w:rPr>
                <w:color w:val="FF0000"/>
                <w:u w:val="single"/>
              </w:rPr>
              <w:fldChar w:fldCharType="separate"/>
            </w:r>
            <w:r w:rsidRPr="007D21D5">
              <w:rPr>
                <w:rFonts w:cs="Calibri"/>
                <w:color w:val="FF0000"/>
                <w:u w:val="single"/>
              </w:rPr>
              <w:t>Datum einde geldigheid onbegroeid terreindeel</w:t>
            </w:r>
            <w:r w:rsidRPr="007D21D5">
              <w:rPr>
                <w:color w:val="FF0000"/>
                <w:u w:val="single"/>
              </w:rPr>
              <w:fldChar w:fldCharType="end"/>
            </w:r>
          </w:p>
        </w:tc>
        <w:tc>
          <w:tcPr>
            <w:tcW w:w="4230" w:type="dxa"/>
            <w:tcBorders>
              <w:top w:val="nil"/>
              <w:left w:val="nil"/>
              <w:bottom w:val="nil"/>
              <w:right w:val="nil"/>
            </w:tcBorders>
          </w:tcPr>
          <w:p w14:paraId="0731C74B"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Att.Notes</w:instrText>
            </w:r>
            <w:r w:rsidRPr="007D21D5">
              <w:rPr>
                <w:color w:val="FF0000"/>
                <w:u w:val="single"/>
              </w:rPr>
              <w:fldChar w:fldCharType="separate"/>
            </w:r>
            <w:r w:rsidRPr="007D21D5">
              <w:rPr>
                <w:rFonts w:cs="Calibri"/>
                <w:color w:val="FF0000"/>
                <w:u w:val="single"/>
              </w:rPr>
              <w:t>De datum waarop het onbegroeid terreindeel ongeldig is geworden.</w:t>
            </w:r>
            <w:r w:rsidRPr="007D21D5">
              <w:rPr>
                <w:color w:val="FF0000"/>
                <w:u w:val="single"/>
              </w:rPr>
              <w:fldChar w:fldCharType="end"/>
            </w:r>
          </w:p>
        </w:tc>
        <w:tc>
          <w:tcPr>
            <w:tcW w:w="1080" w:type="dxa"/>
            <w:tcBorders>
              <w:top w:val="nil"/>
              <w:left w:val="nil"/>
              <w:bottom w:val="nil"/>
              <w:right w:val="nil"/>
            </w:tcBorders>
          </w:tcPr>
          <w:p w14:paraId="1BB73176"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Att.Type</w:instrText>
            </w:r>
            <w:r w:rsidRPr="007D21D5">
              <w:rPr>
                <w:color w:val="FF0000"/>
                <w:u w:val="single"/>
              </w:rPr>
              <w:fldChar w:fldCharType="separate"/>
            </w:r>
            <w:r w:rsidRPr="007D21D5">
              <w:rPr>
                <w:rFonts w:cs="Calibri"/>
                <w:color w:val="FF0000"/>
                <w:u w:val="single"/>
              </w:rPr>
              <w:t>DatumMogelijkOnvolledig</w:t>
            </w:r>
            <w:r w:rsidRPr="007D21D5">
              <w:rPr>
                <w:color w:val="FF0000"/>
                <w:u w:val="single"/>
              </w:rPr>
              <w:fldChar w:fldCharType="end"/>
            </w:r>
          </w:p>
        </w:tc>
        <w:tc>
          <w:tcPr>
            <w:tcW w:w="810" w:type="dxa"/>
            <w:tcBorders>
              <w:top w:val="nil"/>
              <w:left w:val="nil"/>
              <w:bottom w:val="nil"/>
              <w:right w:val="nil"/>
            </w:tcBorders>
          </w:tcPr>
          <w:p w14:paraId="5DF14297" w14:textId="77777777" w:rsidR="007D21D5" w:rsidRPr="007D21D5" w:rsidRDefault="007D21D5" w:rsidP="007D21D5">
            <w:pPr>
              <w:rPr>
                <w:rFonts w:cs="Calibri"/>
                <w:color w:val="FF0000"/>
                <w:u w:val="single"/>
              </w:rPr>
            </w:pPr>
            <w:r w:rsidRPr="007D21D5">
              <w:rPr>
                <w:color w:val="FF0000"/>
                <w:u w:val="single"/>
              </w:rPr>
              <w:fldChar w:fldCharType="begin" w:fldLock="1"/>
            </w:r>
            <w:r w:rsidRPr="007D21D5">
              <w:rPr>
                <w:color w:val="FF0000"/>
                <w:u w:val="single"/>
              </w:rPr>
              <w:instrText xml:space="preserve">MERGEFIELD </w:instrText>
            </w:r>
            <w:r w:rsidRPr="007D21D5">
              <w:rPr>
                <w:rFonts w:cs="Calibri"/>
                <w:color w:val="FF0000"/>
                <w:u w:val="single"/>
              </w:rPr>
              <w:instrText>Att.LowerBound</w:instrText>
            </w:r>
            <w:r w:rsidRPr="007D21D5">
              <w:rPr>
                <w:color w:val="FF0000"/>
                <w:u w:val="single"/>
              </w:rPr>
              <w:fldChar w:fldCharType="separate"/>
            </w:r>
            <w:r w:rsidRPr="007D21D5">
              <w:rPr>
                <w:rFonts w:cs="Calibri"/>
                <w:color w:val="FF0000"/>
                <w:u w:val="single"/>
              </w:rPr>
              <w:t>0</w:t>
            </w:r>
            <w:r w:rsidRPr="007D21D5">
              <w:rPr>
                <w:color w:val="FF0000"/>
                <w:u w:val="single"/>
              </w:rPr>
              <w:fldChar w:fldCharType="end"/>
            </w:r>
            <w:r w:rsidRPr="007D21D5">
              <w:rPr>
                <w:rFonts w:cs="Calibri"/>
                <w:color w:val="FF0000"/>
                <w:u w:val="single"/>
              </w:rPr>
              <w:t xml:space="preserve"> - </w:t>
            </w:r>
            <w:r w:rsidRPr="007D21D5">
              <w:rPr>
                <w:rFonts w:cs="Calibri"/>
                <w:color w:val="FF0000"/>
                <w:u w:val="single"/>
              </w:rPr>
              <w:fldChar w:fldCharType="begin" w:fldLock="1"/>
            </w:r>
            <w:r w:rsidRPr="007D21D5">
              <w:rPr>
                <w:rFonts w:cs="Calibri"/>
                <w:color w:val="FF0000"/>
                <w:u w:val="single"/>
              </w:rPr>
              <w:instrText>MERGEFIELD Att.UpperBound</w:instrText>
            </w:r>
            <w:r w:rsidRPr="007D21D5">
              <w:rPr>
                <w:rFonts w:cs="Calibri"/>
                <w:color w:val="FF0000"/>
                <w:u w:val="single"/>
              </w:rPr>
              <w:fldChar w:fldCharType="separate"/>
            </w:r>
            <w:r w:rsidRPr="007D21D5">
              <w:rPr>
                <w:rFonts w:cs="Calibri"/>
                <w:color w:val="FF0000"/>
                <w:u w:val="single"/>
              </w:rPr>
              <w:t>1</w:t>
            </w:r>
            <w:r w:rsidRPr="007D21D5">
              <w:rPr>
                <w:rFonts w:cs="Calibri"/>
                <w:color w:val="FF0000"/>
                <w:u w:val="single"/>
              </w:rPr>
              <w:fldChar w:fldCharType="end"/>
            </w:r>
          </w:p>
        </w:tc>
        <w:bookmarkEnd w:id="175"/>
      </w:tr>
    </w:tbl>
    <w:p w14:paraId="59B68D94" w14:textId="77777777" w:rsidR="007D21D5" w:rsidRPr="007D21D5" w:rsidRDefault="007D21D5" w:rsidP="007D21D5">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7D21D5" w:rsidRPr="007D21D5" w14:paraId="1332CD89" w14:textId="77777777" w:rsidTr="00E7210D">
        <w:tc>
          <w:tcPr>
            <w:tcW w:w="9360" w:type="dxa"/>
            <w:tcBorders>
              <w:top w:val="nil"/>
              <w:left w:val="nil"/>
              <w:bottom w:val="nil"/>
              <w:right w:val="nil"/>
            </w:tcBorders>
          </w:tcPr>
          <w:p w14:paraId="4B623FB5" w14:textId="77777777" w:rsidR="007D21D5" w:rsidRPr="007D21D5" w:rsidRDefault="007D21D5" w:rsidP="007D21D5">
            <w:pPr>
              <w:rPr>
                <w:rFonts w:cs="Calibri"/>
                <w:color w:val="0F0F0F"/>
              </w:rPr>
            </w:pPr>
            <w:r w:rsidRPr="007D21D5">
              <w:rPr>
                <w:rFonts w:cs="Calibri"/>
                <w:b/>
                <w:bCs/>
                <w:color w:val="0F0F0F"/>
              </w:rPr>
              <w:t>Overzicht relaties</w:t>
            </w:r>
          </w:p>
        </w:tc>
      </w:tr>
    </w:tbl>
    <w:p w14:paraId="1F03BEE3" w14:textId="77777777" w:rsidR="007D21D5" w:rsidRPr="007D21D5" w:rsidRDefault="007D21D5" w:rsidP="007D21D5">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7D21D5" w:rsidRPr="007D21D5" w14:paraId="572CB888" w14:textId="77777777" w:rsidTr="00E7210D">
        <w:tc>
          <w:tcPr>
            <w:tcW w:w="9360" w:type="dxa"/>
            <w:tcBorders>
              <w:top w:val="nil"/>
              <w:left w:val="nil"/>
              <w:bottom w:val="nil"/>
              <w:right w:val="nil"/>
            </w:tcBorders>
          </w:tcPr>
          <w:p w14:paraId="6DBED431" w14:textId="77777777" w:rsidR="007D21D5" w:rsidRPr="007D21D5" w:rsidRDefault="007D21D5" w:rsidP="007D21D5">
            <w:pPr>
              <w:rPr>
                <w:rFonts w:cs="Calibri"/>
                <w:b/>
                <w:bCs/>
                <w:color w:val="0F0F0F"/>
              </w:rPr>
            </w:pPr>
            <w:r w:rsidRPr="007D21D5">
              <w:rPr>
                <w:rFonts w:cs="Calibri"/>
                <w:b/>
                <w:bCs/>
                <w:color w:val="0F0F0F"/>
              </w:rPr>
              <w:t>Toelichting objecttype</w:t>
            </w:r>
          </w:p>
          <w:p w14:paraId="4CDF51D0" w14:textId="0753F727" w:rsidR="007D21D5" w:rsidRPr="007D21D5" w:rsidRDefault="007D21D5" w:rsidP="007D21D5">
            <w:pPr>
              <w:ind w:left="720"/>
              <w:rPr>
                <w:rFonts w:cs="Calibri"/>
                <w:color w:val="FF0000"/>
                <w:u w:val="single"/>
              </w:rPr>
            </w:pPr>
            <w:r w:rsidRPr="007D21D5">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7D21D5">
              <w:rPr>
                <w:rFonts w:cs="Calibri"/>
                <w:color w:val="FF0000"/>
                <w:u w:val="single"/>
              </w:rPr>
              <w:t xml:space="preserve"> dat het de plantopografie van een bestaand object betreft. Zie verder IMGeo.</w:t>
            </w:r>
          </w:p>
          <w:p w14:paraId="2E5275B3" w14:textId="77777777" w:rsidR="007D21D5" w:rsidRPr="007D21D5" w:rsidRDefault="007D21D5" w:rsidP="007D21D5">
            <w:pPr>
              <w:ind w:left="720"/>
              <w:rPr>
                <w:rFonts w:cs="Calibri"/>
                <w:color w:val="FF0000"/>
                <w:u w:val="single"/>
              </w:rPr>
            </w:pPr>
          </w:p>
          <w:p w14:paraId="2C7A2567" w14:textId="77777777" w:rsidR="007D21D5" w:rsidRPr="007D21D5" w:rsidRDefault="007D21D5" w:rsidP="007D21D5">
            <w:pPr>
              <w:ind w:left="720"/>
              <w:rPr>
                <w:rFonts w:cs="Calibri"/>
                <w:color w:val="FF0000"/>
                <w:u w:val="single"/>
              </w:rPr>
            </w:pPr>
            <w:r w:rsidRPr="007D21D5">
              <w:rPr>
                <w:rFonts w:cs="Calibri"/>
                <w:color w:val="FF0000"/>
                <w:u w:val="single"/>
              </w:rPr>
              <w:t>Objecttype ONBEGROEID TERREINDEEL is een specialisatie van het city gml objecttype LANDUSE.</w:t>
            </w:r>
          </w:p>
          <w:p w14:paraId="64F99DEF" w14:textId="77777777" w:rsidR="007D21D5" w:rsidRPr="007D21D5" w:rsidRDefault="007D21D5" w:rsidP="007D21D5">
            <w:pPr>
              <w:ind w:left="720"/>
              <w:rPr>
                <w:rFonts w:cs="Calibri"/>
                <w:color w:val="0F0F0F"/>
              </w:rPr>
            </w:pPr>
          </w:p>
        </w:tc>
      </w:tr>
    </w:tbl>
    <w:p w14:paraId="69B02A05" w14:textId="77777777" w:rsidR="007D21D5" w:rsidRPr="007D21D5" w:rsidRDefault="007D21D5" w:rsidP="007D21D5">
      <w:pPr>
        <w:spacing w:line="500" w:lineRule="exact"/>
        <w:ind w:left="1135"/>
        <w:contextualSpacing w:val="0"/>
        <w:outlineLvl w:val="1"/>
        <w:rPr>
          <w:rFonts w:eastAsia="Calibri"/>
          <w:b/>
          <w:bCs/>
          <w:sz w:val="20"/>
          <w:szCs w:val="20"/>
          <w:lang w:eastAsia="en-US"/>
        </w:rPr>
      </w:pPr>
      <w:bookmarkStart w:id="176" w:name="BKM_F55A5977_7E3B_4cf4_B8D1_CFCEECA0DEA1"/>
      <w:bookmarkEnd w:id="176"/>
    </w:p>
    <w:p w14:paraId="2B1B1978" w14:textId="77777777" w:rsidR="008B022B" w:rsidRPr="00D54C45" w:rsidRDefault="008B022B">
      <w:pPr>
        <w:contextualSpacing w:val="0"/>
      </w:pPr>
      <w:r w:rsidRPr="00D54C45">
        <w:br w:type="page"/>
      </w:r>
    </w:p>
    <w:p w14:paraId="61FB1CB4" w14:textId="77777777" w:rsidR="008B022B" w:rsidRPr="008B022B" w:rsidRDefault="008B022B" w:rsidP="001C2AD6">
      <w:pPr>
        <w:pStyle w:val="Kop2"/>
      </w:pPr>
      <w:r w:rsidRPr="008B022B">
        <w:rPr>
          <w:sz w:val="20"/>
          <w:szCs w:val="20"/>
        </w:rPr>
        <w:lastRenderedPageBreak/>
        <w:fldChar w:fldCharType="begin" w:fldLock="1"/>
      </w:r>
      <w:r w:rsidRPr="008B022B">
        <w:rPr>
          <w:sz w:val="20"/>
          <w:szCs w:val="20"/>
        </w:rPr>
        <w:instrText xml:space="preserve">MERGEFIELD </w:instrText>
      </w:r>
      <w:r w:rsidRPr="008B022B">
        <w:rPr>
          <w:color w:val="0F0F0F"/>
        </w:rPr>
        <w:instrText>Element.Stereotype</w:instrText>
      </w:r>
      <w:r w:rsidRPr="008B022B">
        <w:rPr>
          <w:sz w:val="20"/>
          <w:szCs w:val="20"/>
        </w:rPr>
        <w:fldChar w:fldCharType="separate"/>
      </w:r>
      <w:r w:rsidRPr="008B022B">
        <w:rPr>
          <w:color w:val="0F0F0F"/>
        </w:rPr>
        <w:t>«Objecttype»</w:t>
      </w:r>
      <w:r w:rsidRPr="008B022B">
        <w:rPr>
          <w:sz w:val="20"/>
          <w:szCs w:val="20"/>
        </w:rPr>
        <w:fldChar w:fldCharType="end"/>
      </w:r>
      <w:r w:rsidRPr="008B022B">
        <w:rPr>
          <w:color w:val="0F0F0F"/>
        </w:rPr>
        <w:t xml:space="preserve"> </w:t>
      </w:r>
      <w:r w:rsidRPr="008B022B">
        <w:fldChar w:fldCharType="begin" w:fldLock="1"/>
      </w:r>
      <w:r w:rsidRPr="008B022B">
        <w:instrText>MERGEFIELD Element.Name</w:instrText>
      </w:r>
      <w:r w:rsidRPr="008B022B">
        <w:fldChar w:fldCharType="separate"/>
      </w:r>
      <w:r w:rsidRPr="008B022B">
        <w:t>ONDERSTEUNEND WEGDEEL</w:t>
      </w:r>
      <w:r w:rsidRPr="008B022B">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2D2576AF" w14:textId="77777777" w:rsidTr="00E7210D">
        <w:trPr>
          <w:trHeight w:val="271"/>
        </w:trPr>
        <w:tc>
          <w:tcPr>
            <w:tcW w:w="2340" w:type="dxa"/>
            <w:gridSpan w:val="2"/>
            <w:tcBorders>
              <w:top w:val="nil"/>
              <w:left w:val="nil"/>
              <w:bottom w:val="nil"/>
              <w:right w:val="nil"/>
            </w:tcBorders>
          </w:tcPr>
          <w:p w14:paraId="79892344"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1D1AEDE7"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Element.Name</w:instrText>
            </w:r>
            <w:r w:rsidRPr="008B022B">
              <w:rPr>
                <w:color w:val="FF0000"/>
                <w:u w:val="single"/>
              </w:rPr>
              <w:fldChar w:fldCharType="separate"/>
            </w:r>
            <w:r w:rsidRPr="008B022B">
              <w:rPr>
                <w:rFonts w:cs="Calibri"/>
                <w:color w:val="FF0000"/>
                <w:u w:val="single"/>
              </w:rPr>
              <w:t>ONDERSTEUNEND WEGDEEL</w:t>
            </w:r>
            <w:r w:rsidRPr="008B022B">
              <w:rPr>
                <w:color w:val="FF0000"/>
                <w:u w:val="single"/>
              </w:rPr>
              <w:fldChar w:fldCharType="end"/>
            </w:r>
          </w:p>
        </w:tc>
      </w:tr>
      <w:tr w:rsidR="008B022B" w:rsidRPr="008B022B" w14:paraId="7D2998D3" w14:textId="77777777" w:rsidTr="00E7210D">
        <w:trPr>
          <w:trHeight w:hRule="exact" w:val="128"/>
        </w:trPr>
        <w:tc>
          <w:tcPr>
            <w:tcW w:w="2340" w:type="dxa"/>
            <w:gridSpan w:val="2"/>
            <w:tcBorders>
              <w:top w:val="nil"/>
              <w:left w:val="nil"/>
              <w:bottom w:val="nil"/>
              <w:right w:val="nil"/>
            </w:tcBorders>
          </w:tcPr>
          <w:p w14:paraId="1146E12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7387D3E" w14:textId="77777777" w:rsidR="008B022B" w:rsidRPr="008B022B" w:rsidRDefault="008B022B" w:rsidP="008B022B">
            <w:pPr>
              <w:rPr>
                <w:rFonts w:cs="Calibri"/>
                <w:color w:val="FF0000"/>
                <w:u w:val="single"/>
              </w:rPr>
            </w:pPr>
          </w:p>
        </w:tc>
      </w:tr>
      <w:tr w:rsidR="008B022B" w:rsidRPr="008B022B" w14:paraId="16B37550" w14:textId="77777777" w:rsidTr="00E7210D">
        <w:tc>
          <w:tcPr>
            <w:tcW w:w="2340" w:type="dxa"/>
            <w:gridSpan w:val="2"/>
            <w:tcBorders>
              <w:top w:val="nil"/>
              <w:left w:val="nil"/>
              <w:bottom w:val="nil"/>
              <w:right w:val="nil"/>
            </w:tcBorders>
          </w:tcPr>
          <w:p w14:paraId="3FD8C6AC"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7A4A7D3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Element.Alias</w:instrText>
            </w:r>
            <w:r w:rsidRPr="008B022B">
              <w:rPr>
                <w:color w:val="FF0000"/>
                <w:u w:val="single"/>
              </w:rPr>
              <w:fldChar w:fldCharType="separate"/>
            </w:r>
            <w:r w:rsidRPr="008B022B">
              <w:rPr>
                <w:rFonts w:cs="Calibri"/>
                <w:color w:val="FF0000"/>
                <w:u w:val="single"/>
              </w:rPr>
              <w:t>OWG</w:t>
            </w:r>
            <w:r w:rsidRPr="008B022B">
              <w:rPr>
                <w:color w:val="FF0000"/>
                <w:u w:val="single"/>
              </w:rPr>
              <w:fldChar w:fldCharType="end"/>
            </w:r>
          </w:p>
        </w:tc>
      </w:tr>
      <w:tr w:rsidR="008B022B" w:rsidRPr="008B022B" w14:paraId="27A2E943" w14:textId="77777777" w:rsidTr="00E7210D">
        <w:trPr>
          <w:trHeight w:hRule="exact" w:val="128"/>
        </w:trPr>
        <w:tc>
          <w:tcPr>
            <w:tcW w:w="2340" w:type="dxa"/>
            <w:gridSpan w:val="2"/>
            <w:tcBorders>
              <w:top w:val="nil"/>
              <w:left w:val="nil"/>
              <w:bottom w:val="nil"/>
              <w:right w:val="nil"/>
            </w:tcBorders>
          </w:tcPr>
          <w:p w14:paraId="7DA8441E"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B4A2CBC" w14:textId="77777777" w:rsidR="008B022B" w:rsidRPr="008B022B" w:rsidRDefault="008B022B" w:rsidP="008B022B">
            <w:pPr>
              <w:rPr>
                <w:rFonts w:cs="Calibri"/>
                <w:color w:val="FF0000"/>
                <w:u w:val="single"/>
              </w:rPr>
            </w:pPr>
          </w:p>
        </w:tc>
      </w:tr>
      <w:tr w:rsidR="008B022B" w:rsidRPr="008B022B" w14:paraId="15E89AF8" w14:textId="77777777" w:rsidTr="00E7210D">
        <w:tc>
          <w:tcPr>
            <w:tcW w:w="2340" w:type="dxa"/>
            <w:gridSpan w:val="2"/>
            <w:tcBorders>
              <w:top w:val="nil"/>
              <w:left w:val="nil"/>
              <w:bottom w:val="nil"/>
              <w:right w:val="nil"/>
            </w:tcBorders>
          </w:tcPr>
          <w:p w14:paraId="2FDB7553"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1130BDA8" w14:textId="77777777" w:rsidR="008B022B" w:rsidRPr="008B022B" w:rsidRDefault="008B022B" w:rsidP="008B022B">
            <w:pPr>
              <w:rPr>
                <w:rFonts w:cs="Calibri"/>
                <w:color w:val="FF0000"/>
                <w:u w:val="single"/>
              </w:rPr>
            </w:pPr>
            <w:r w:rsidRPr="008B022B">
              <w:rPr>
                <w:rFonts w:cs="Calibri"/>
                <w:color w:val="FF0000"/>
                <w:u w:val="single"/>
              </w:rPr>
              <w:t>BGT</w:t>
            </w:r>
          </w:p>
        </w:tc>
      </w:tr>
      <w:tr w:rsidR="008B022B" w:rsidRPr="008B022B" w14:paraId="5DC07A62" w14:textId="77777777" w:rsidTr="00E7210D">
        <w:trPr>
          <w:trHeight w:hRule="exact" w:val="128"/>
        </w:trPr>
        <w:tc>
          <w:tcPr>
            <w:tcW w:w="2340" w:type="dxa"/>
            <w:gridSpan w:val="2"/>
            <w:tcBorders>
              <w:top w:val="nil"/>
              <w:left w:val="nil"/>
              <w:bottom w:val="nil"/>
              <w:right w:val="nil"/>
            </w:tcBorders>
          </w:tcPr>
          <w:p w14:paraId="178DD3C5"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701DE78" w14:textId="77777777" w:rsidR="008B022B" w:rsidRPr="008B022B" w:rsidRDefault="008B022B" w:rsidP="008B022B">
            <w:pPr>
              <w:rPr>
                <w:rFonts w:cs="Calibri"/>
                <w:color w:val="FF0000"/>
                <w:u w:val="single"/>
              </w:rPr>
            </w:pPr>
          </w:p>
        </w:tc>
      </w:tr>
      <w:tr w:rsidR="008B022B" w:rsidRPr="008B022B" w14:paraId="4DAEF9EE" w14:textId="77777777" w:rsidTr="00E7210D">
        <w:trPr>
          <w:trHeight w:val="230"/>
        </w:trPr>
        <w:tc>
          <w:tcPr>
            <w:tcW w:w="2340" w:type="dxa"/>
            <w:gridSpan w:val="2"/>
            <w:tcBorders>
              <w:top w:val="nil"/>
              <w:left w:val="nil"/>
              <w:bottom w:val="nil"/>
              <w:right w:val="nil"/>
            </w:tcBorders>
          </w:tcPr>
          <w:p w14:paraId="3C23E4CF"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480D9F8F"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Element.Notes</w:instrText>
            </w:r>
            <w:r w:rsidRPr="008B022B">
              <w:rPr>
                <w:color w:val="FF0000"/>
                <w:u w:val="single"/>
              </w:rPr>
              <w:fldChar w:fldCharType="separate"/>
            </w:r>
            <w:r w:rsidRPr="008B022B">
              <w:rPr>
                <w:rFonts w:cs="Calibri"/>
                <w:color w:val="FF0000"/>
                <w:u w:val="single"/>
              </w:rPr>
              <w:t>Een deel van de weg dat niet primair bedoeld is voor gebruik door het verkeer.</w:t>
            </w:r>
            <w:r w:rsidRPr="008B022B">
              <w:rPr>
                <w:color w:val="FF0000"/>
                <w:u w:val="single"/>
              </w:rPr>
              <w:fldChar w:fldCharType="end"/>
            </w:r>
          </w:p>
        </w:tc>
      </w:tr>
      <w:tr w:rsidR="008B022B" w:rsidRPr="008B022B" w14:paraId="1171C3ED" w14:textId="77777777" w:rsidTr="00E7210D">
        <w:trPr>
          <w:trHeight w:hRule="exact" w:val="68"/>
        </w:trPr>
        <w:tc>
          <w:tcPr>
            <w:tcW w:w="2340" w:type="dxa"/>
            <w:gridSpan w:val="2"/>
            <w:tcBorders>
              <w:top w:val="nil"/>
              <w:left w:val="nil"/>
              <w:bottom w:val="nil"/>
              <w:right w:val="nil"/>
            </w:tcBorders>
          </w:tcPr>
          <w:p w14:paraId="4CB6F627"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20E1614" w14:textId="77777777" w:rsidR="008B022B" w:rsidRPr="008B022B" w:rsidRDefault="008B022B" w:rsidP="008B022B">
            <w:pPr>
              <w:rPr>
                <w:rFonts w:cs="Calibri"/>
                <w:color w:val="FF0000"/>
                <w:u w:val="single"/>
              </w:rPr>
            </w:pPr>
          </w:p>
        </w:tc>
      </w:tr>
      <w:tr w:rsidR="008B022B" w:rsidRPr="008B022B" w14:paraId="60645338" w14:textId="77777777" w:rsidTr="00E7210D">
        <w:trPr>
          <w:trHeight w:val="271"/>
        </w:trPr>
        <w:tc>
          <w:tcPr>
            <w:tcW w:w="2340" w:type="dxa"/>
            <w:gridSpan w:val="2"/>
            <w:tcBorders>
              <w:top w:val="nil"/>
              <w:left w:val="nil"/>
              <w:bottom w:val="nil"/>
              <w:right w:val="nil"/>
            </w:tcBorders>
          </w:tcPr>
          <w:p w14:paraId="54761996"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51C07C10" w14:textId="77777777" w:rsidR="008B022B" w:rsidRPr="008B022B" w:rsidRDefault="008B022B" w:rsidP="008B022B">
            <w:pPr>
              <w:rPr>
                <w:rFonts w:cs="Calibri"/>
                <w:color w:val="FF0000"/>
                <w:u w:val="single"/>
              </w:rPr>
            </w:pPr>
            <w:r w:rsidRPr="008B022B">
              <w:rPr>
                <w:rFonts w:cs="Calibri"/>
                <w:color w:val="FF0000"/>
                <w:u w:val="single"/>
              </w:rPr>
              <w:t>CityGML</w:t>
            </w:r>
          </w:p>
        </w:tc>
      </w:tr>
      <w:tr w:rsidR="008B022B" w:rsidRPr="008B022B" w14:paraId="0EFDD258" w14:textId="77777777" w:rsidTr="00E7210D">
        <w:trPr>
          <w:trHeight w:hRule="exact" w:val="128"/>
        </w:trPr>
        <w:tc>
          <w:tcPr>
            <w:tcW w:w="2340" w:type="dxa"/>
            <w:gridSpan w:val="2"/>
            <w:tcBorders>
              <w:top w:val="nil"/>
              <w:left w:val="nil"/>
              <w:bottom w:val="nil"/>
              <w:right w:val="nil"/>
            </w:tcBorders>
          </w:tcPr>
          <w:p w14:paraId="03D96A4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6CF04F4" w14:textId="77777777" w:rsidR="008B022B" w:rsidRPr="008B022B" w:rsidRDefault="008B022B" w:rsidP="008B022B">
            <w:pPr>
              <w:rPr>
                <w:rFonts w:cs="Calibri"/>
                <w:color w:val="FF0000"/>
                <w:u w:val="single"/>
              </w:rPr>
            </w:pPr>
          </w:p>
        </w:tc>
      </w:tr>
      <w:tr w:rsidR="008B022B" w:rsidRPr="008B022B" w14:paraId="0408EB29" w14:textId="77777777" w:rsidTr="00E7210D">
        <w:tc>
          <w:tcPr>
            <w:tcW w:w="2340" w:type="dxa"/>
            <w:gridSpan w:val="2"/>
            <w:tcBorders>
              <w:top w:val="nil"/>
              <w:left w:val="nil"/>
              <w:bottom w:val="nil"/>
              <w:right w:val="nil"/>
            </w:tcBorders>
          </w:tcPr>
          <w:p w14:paraId="3A7B3B4F"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249F082A" w14:textId="77777777" w:rsidR="008B022B" w:rsidRPr="008B022B" w:rsidRDefault="008B022B" w:rsidP="008B022B">
            <w:pPr>
              <w:rPr>
                <w:rFonts w:cs="Calibri"/>
                <w:color w:val="FF0000"/>
                <w:u w:val="single"/>
              </w:rPr>
            </w:pPr>
            <w:r w:rsidRPr="008B022B">
              <w:rPr>
                <w:rFonts w:cs="Calibri"/>
                <w:color w:val="FF0000"/>
                <w:u w:val="single"/>
              </w:rPr>
              <w:t>30 december 2013</w:t>
            </w:r>
          </w:p>
        </w:tc>
      </w:tr>
      <w:tr w:rsidR="008B022B" w:rsidRPr="008B022B" w14:paraId="1E27193D" w14:textId="77777777" w:rsidTr="00E7210D">
        <w:trPr>
          <w:trHeight w:hRule="exact" w:val="128"/>
        </w:trPr>
        <w:tc>
          <w:tcPr>
            <w:tcW w:w="2340" w:type="dxa"/>
            <w:gridSpan w:val="2"/>
            <w:tcBorders>
              <w:top w:val="nil"/>
              <w:left w:val="nil"/>
              <w:bottom w:val="nil"/>
              <w:right w:val="nil"/>
            </w:tcBorders>
          </w:tcPr>
          <w:p w14:paraId="65322456"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FA8EA08" w14:textId="77777777" w:rsidR="008B022B" w:rsidRPr="008B022B" w:rsidRDefault="008B022B" w:rsidP="008B022B">
            <w:pPr>
              <w:rPr>
                <w:rFonts w:cs="Calibri"/>
                <w:color w:val="FF0000"/>
                <w:u w:val="single"/>
              </w:rPr>
            </w:pPr>
          </w:p>
        </w:tc>
      </w:tr>
      <w:tr w:rsidR="008B022B" w:rsidRPr="008B022B" w14:paraId="599E99B7" w14:textId="77777777" w:rsidTr="00E7210D">
        <w:tc>
          <w:tcPr>
            <w:tcW w:w="2340" w:type="dxa"/>
            <w:gridSpan w:val="2"/>
            <w:tcBorders>
              <w:top w:val="nil"/>
              <w:left w:val="nil"/>
              <w:bottom w:val="nil"/>
              <w:right w:val="nil"/>
            </w:tcBorders>
          </w:tcPr>
          <w:p w14:paraId="5CFFF4F4"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62650C88" w14:textId="77777777" w:rsidR="008B022B" w:rsidRPr="008B022B" w:rsidRDefault="008B022B" w:rsidP="008B022B">
            <w:pPr>
              <w:rPr>
                <w:rFonts w:cs="Calibri"/>
                <w:color w:val="FF0000"/>
                <w:u w:val="single"/>
              </w:rPr>
            </w:pPr>
            <w:r w:rsidRPr="008B022B">
              <w:rPr>
                <w:rFonts w:cs="Calibri"/>
                <w:color w:val="FF0000"/>
                <w:u w:val="single"/>
              </w:rPr>
              <w:t>Identificatie ondersteunend wegdeel</w:t>
            </w:r>
          </w:p>
        </w:tc>
      </w:tr>
      <w:tr w:rsidR="008B022B" w:rsidRPr="008B022B" w14:paraId="0632BE87" w14:textId="77777777" w:rsidTr="00E7210D">
        <w:trPr>
          <w:trHeight w:hRule="exact" w:val="128"/>
        </w:trPr>
        <w:tc>
          <w:tcPr>
            <w:tcW w:w="2340" w:type="dxa"/>
            <w:gridSpan w:val="2"/>
            <w:tcBorders>
              <w:top w:val="nil"/>
              <w:left w:val="nil"/>
              <w:bottom w:val="nil"/>
              <w:right w:val="nil"/>
            </w:tcBorders>
          </w:tcPr>
          <w:p w14:paraId="347BF94B"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31776BC" w14:textId="77777777" w:rsidR="008B022B" w:rsidRPr="008B022B" w:rsidRDefault="008B022B" w:rsidP="008B022B">
            <w:pPr>
              <w:rPr>
                <w:rFonts w:cs="Calibri"/>
                <w:b/>
                <w:bCs/>
                <w:color w:val="FF0000"/>
                <w:u w:val="single"/>
              </w:rPr>
            </w:pPr>
          </w:p>
        </w:tc>
      </w:tr>
      <w:tr w:rsidR="008B022B" w:rsidRPr="008B022B" w14:paraId="744B6A30" w14:textId="77777777" w:rsidTr="00E7210D">
        <w:tc>
          <w:tcPr>
            <w:tcW w:w="2340" w:type="dxa"/>
            <w:gridSpan w:val="2"/>
            <w:tcBorders>
              <w:top w:val="nil"/>
              <w:left w:val="nil"/>
              <w:bottom w:val="nil"/>
              <w:right w:val="nil"/>
            </w:tcBorders>
          </w:tcPr>
          <w:p w14:paraId="63C3E54E"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6D40DE3D" w14:textId="77777777" w:rsidR="008B022B" w:rsidRPr="008B022B" w:rsidRDefault="008B022B" w:rsidP="008B022B">
            <w:pPr>
              <w:rPr>
                <w:rFonts w:cs="Calibri"/>
                <w:color w:val="FF0000"/>
                <w:u w:val="single"/>
              </w:rPr>
            </w:pPr>
            <w:r w:rsidRPr="008B022B">
              <w:rPr>
                <w:rFonts w:cs="Calibri"/>
                <w:color w:val="FF0000"/>
                <w:u w:val="single"/>
              </w:rPr>
              <w:t xml:space="preserve">Gerealiseerde planwijzigingen van bestaande ondersteunende wegdeel objecten maken geen deel uit van de verzameling ondersteunend wegdelen. </w:t>
            </w:r>
          </w:p>
          <w:p w14:paraId="6C9AC27E" w14:textId="77777777" w:rsidR="008B022B" w:rsidRPr="008B022B" w:rsidRDefault="008B022B" w:rsidP="008B022B">
            <w:pPr>
              <w:rPr>
                <w:rFonts w:cs="Calibri"/>
                <w:color w:val="FF0000"/>
                <w:u w:val="single"/>
              </w:rPr>
            </w:pPr>
          </w:p>
          <w:p w14:paraId="08245131" w14:textId="77777777" w:rsidR="008B022B" w:rsidRPr="008B022B" w:rsidRDefault="008B022B" w:rsidP="008B022B">
            <w:pPr>
              <w:rPr>
                <w:rFonts w:cs="Calibri"/>
                <w:color w:val="FF0000"/>
                <w:u w:val="single"/>
              </w:rPr>
            </w:pPr>
            <w:r w:rsidRPr="008B022B">
              <w:rPr>
                <w:rFonts w:cs="Calibri"/>
                <w:color w:val="FF0000"/>
                <w:u w:val="single"/>
              </w:rPr>
              <w:t>Zie verder BGT.</w:t>
            </w:r>
          </w:p>
        </w:tc>
      </w:tr>
      <w:tr w:rsidR="008B022B" w:rsidRPr="008B022B" w14:paraId="1C1DE69C" w14:textId="77777777" w:rsidTr="00E7210D">
        <w:trPr>
          <w:trHeight w:hRule="exact" w:val="128"/>
        </w:trPr>
        <w:tc>
          <w:tcPr>
            <w:tcW w:w="2340" w:type="dxa"/>
            <w:gridSpan w:val="2"/>
            <w:tcBorders>
              <w:top w:val="nil"/>
              <w:left w:val="nil"/>
              <w:bottom w:val="nil"/>
              <w:right w:val="nil"/>
            </w:tcBorders>
          </w:tcPr>
          <w:p w14:paraId="0C35A5C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125A454" w14:textId="77777777" w:rsidR="008B022B" w:rsidRPr="008B022B" w:rsidRDefault="008B022B" w:rsidP="008B022B">
            <w:pPr>
              <w:rPr>
                <w:rFonts w:cs="Calibri"/>
                <w:color w:val="0F0F0F"/>
              </w:rPr>
            </w:pPr>
          </w:p>
        </w:tc>
      </w:tr>
      <w:tr w:rsidR="008B022B" w:rsidRPr="008B022B" w14:paraId="158C44FE" w14:textId="77777777" w:rsidTr="00E7210D">
        <w:trPr>
          <w:trHeight w:hRule="exact" w:val="256"/>
        </w:trPr>
        <w:tc>
          <w:tcPr>
            <w:tcW w:w="2340" w:type="dxa"/>
            <w:gridSpan w:val="2"/>
            <w:tcBorders>
              <w:top w:val="nil"/>
              <w:left w:val="nil"/>
              <w:bottom w:val="nil"/>
              <w:right w:val="nil"/>
            </w:tcBorders>
          </w:tcPr>
          <w:p w14:paraId="4224BC13"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164FFC3C" w14:textId="77777777" w:rsidR="008B022B" w:rsidRPr="008B022B" w:rsidRDefault="008B022B" w:rsidP="008B022B">
            <w:pPr>
              <w:rPr>
                <w:rFonts w:cs="Calibri"/>
                <w:color w:val="0F0F0F"/>
              </w:rPr>
            </w:pPr>
          </w:p>
        </w:tc>
      </w:tr>
      <w:tr w:rsidR="008B022B" w:rsidRPr="008B022B" w14:paraId="6E2F62DA" w14:textId="77777777" w:rsidTr="00E7210D">
        <w:trPr>
          <w:trHeight w:hRule="exact" w:val="256"/>
        </w:trPr>
        <w:tc>
          <w:tcPr>
            <w:tcW w:w="2340" w:type="dxa"/>
            <w:gridSpan w:val="2"/>
            <w:tcBorders>
              <w:top w:val="nil"/>
              <w:left w:val="nil"/>
              <w:bottom w:val="nil"/>
              <w:right w:val="nil"/>
            </w:tcBorders>
          </w:tcPr>
          <w:p w14:paraId="413F8AC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DBBF193" w14:textId="77777777" w:rsidR="008B022B" w:rsidRPr="008B022B" w:rsidRDefault="008B022B" w:rsidP="008B022B">
            <w:pPr>
              <w:rPr>
                <w:rFonts w:cs="Calibri"/>
                <w:color w:val="0F0F0F"/>
              </w:rPr>
            </w:pPr>
          </w:p>
        </w:tc>
      </w:tr>
      <w:tr w:rsidR="008B022B" w:rsidRPr="008B022B" w14:paraId="5B0AF3BB" w14:textId="77777777" w:rsidTr="00E7210D">
        <w:tc>
          <w:tcPr>
            <w:tcW w:w="2340" w:type="dxa"/>
            <w:gridSpan w:val="2"/>
            <w:tcBorders>
              <w:top w:val="nil"/>
              <w:left w:val="nil"/>
              <w:bottom w:val="nil"/>
              <w:right w:val="nil"/>
            </w:tcBorders>
          </w:tcPr>
          <w:p w14:paraId="2AF025DB"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59E90252" w14:textId="77777777" w:rsidR="008B022B" w:rsidRPr="008B022B" w:rsidRDefault="008B022B" w:rsidP="008B022B">
            <w:pPr>
              <w:rPr>
                <w:rFonts w:cs="Calibri"/>
                <w:b/>
                <w:bCs/>
                <w:color w:val="0F0F0F"/>
              </w:rPr>
            </w:pPr>
          </w:p>
        </w:tc>
      </w:tr>
      <w:tr w:rsidR="008B022B" w:rsidRPr="008B022B" w14:paraId="44C94EEE" w14:textId="77777777" w:rsidTr="00E7210D">
        <w:tc>
          <w:tcPr>
            <w:tcW w:w="450" w:type="dxa"/>
            <w:tcBorders>
              <w:top w:val="nil"/>
              <w:left w:val="nil"/>
              <w:bottom w:val="nil"/>
              <w:right w:val="nil"/>
            </w:tcBorders>
          </w:tcPr>
          <w:p w14:paraId="4E353502" w14:textId="77777777" w:rsidR="008B022B" w:rsidRPr="008B022B" w:rsidRDefault="008B022B" w:rsidP="008B022B">
            <w:pPr>
              <w:rPr>
                <w:rFonts w:cs="Calibri"/>
                <w:i/>
                <w:iCs/>
                <w:color w:val="0F0F0F"/>
              </w:rPr>
            </w:pPr>
            <w:bookmarkStart w:id="177" w:name="BKM_E4369822_165F_4639_BEE1_1F9F52CA7CAE"/>
          </w:p>
        </w:tc>
        <w:tc>
          <w:tcPr>
            <w:tcW w:w="2790" w:type="dxa"/>
            <w:gridSpan w:val="2"/>
            <w:tcBorders>
              <w:top w:val="nil"/>
              <w:left w:val="nil"/>
              <w:bottom w:val="nil"/>
              <w:right w:val="nil"/>
            </w:tcBorders>
          </w:tcPr>
          <w:p w14:paraId="6A3F7307"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1F2CC390"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135733FF"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13727875" w14:textId="77777777" w:rsidR="008B022B" w:rsidRPr="008B022B" w:rsidRDefault="008B022B" w:rsidP="008B022B">
            <w:pPr>
              <w:rPr>
                <w:rFonts w:cs="Calibri"/>
                <w:i/>
                <w:iCs/>
                <w:color w:val="0F0F0F"/>
              </w:rPr>
            </w:pPr>
            <w:r w:rsidRPr="008B022B">
              <w:rPr>
                <w:rFonts w:cs="Calibri"/>
                <w:i/>
                <w:iCs/>
                <w:color w:val="0F0F0F"/>
              </w:rPr>
              <w:t>Kardi-</w:t>
            </w:r>
          </w:p>
          <w:p w14:paraId="2983EA89"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53AC11F1" w14:textId="77777777" w:rsidTr="00E7210D">
        <w:tc>
          <w:tcPr>
            <w:tcW w:w="450" w:type="dxa"/>
            <w:tcBorders>
              <w:top w:val="nil"/>
              <w:left w:val="nil"/>
              <w:bottom w:val="nil"/>
              <w:right w:val="nil"/>
            </w:tcBorders>
          </w:tcPr>
          <w:p w14:paraId="79E5CD09"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7FF7C48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Identificatie ondersteunend wegdeel</w:t>
            </w:r>
            <w:r w:rsidRPr="008B022B">
              <w:rPr>
                <w:color w:val="FF0000"/>
                <w:u w:val="single"/>
              </w:rPr>
              <w:fldChar w:fldCharType="end"/>
            </w:r>
          </w:p>
        </w:tc>
        <w:tc>
          <w:tcPr>
            <w:tcW w:w="4230" w:type="dxa"/>
            <w:tcBorders>
              <w:top w:val="nil"/>
              <w:left w:val="nil"/>
              <w:bottom w:val="nil"/>
              <w:right w:val="nil"/>
            </w:tcBorders>
          </w:tcPr>
          <w:p w14:paraId="5F3B95C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Een unieke identificatie voor een ondersteunend wegdeel</w:t>
            </w:r>
            <w:r w:rsidRPr="008B022B">
              <w:rPr>
                <w:color w:val="FF0000"/>
                <w:u w:val="single"/>
              </w:rPr>
              <w:fldChar w:fldCharType="end"/>
            </w:r>
          </w:p>
        </w:tc>
        <w:tc>
          <w:tcPr>
            <w:tcW w:w="1080" w:type="dxa"/>
            <w:tcBorders>
              <w:top w:val="nil"/>
              <w:left w:val="nil"/>
              <w:bottom w:val="nil"/>
              <w:right w:val="nil"/>
            </w:tcBorders>
          </w:tcPr>
          <w:p w14:paraId="0BED132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NEN3610ID</w:t>
            </w:r>
            <w:r w:rsidRPr="008B022B">
              <w:rPr>
                <w:color w:val="FF0000"/>
                <w:u w:val="single"/>
              </w:rPr>
              <w:fldChar w:fldCharType="end"/>
            </w:r>
          </w:p>
        </w:tc>
        <w:tc>
          <w:tcPr>
            <w:tcW w:w="810" w:type="dxa"/>
            <w:tcBorders>
              <w:top w:val="nil"/>
              <w:left w:val="nil"/>
              <w:bottom w:val="nil"/>
              <w:right w:val="nil"/>
            </w:tcBorders>
          </w:tcPr>
          <w:p w14:paraId="2104E40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77"/>
      </w:tr>
      <w:tr w:rsidR="008B022B" w:rsidRPr="008B022B" w14:paraId="4DD38099" w14:textId="77777777" w:rsidTr="00E7210D">
        <w:tc>
          <w:tcPr>
            <w:tcW w:w="450" w:type="dxa"/>
            <w:tcBorders>
              <w:top w:val="nil"/>
              <w:left w:val="nil"/>
              <w:bottom w:val="nil"/>
              <w:right w:val="nil"/>
            </w:tcBorders>
          </w:tcPr>
          <w:p w14:paraId="0B393600" w14:textId="77777777" w:rsidR="008B022B" w:rsidRPr="008B022B" w:rsidRDefault="008B022B" w:rsidP="008B022B">
            <w:pPr>
              <w:rPr>
                <w:rFonts w:cs="Calibri"/>
                <w:color w:val="0F0F0F"/>
              </w:rPr>
            </w:pPr>
            <w:bookmarkStart w:id="178" w:name="BKM_08F82F00_1602_4076_9D30_BA3FF30AC153"/>
          </w:p>
        </w:tc>
        <w:tc>
          <w:tcPr>
            <w:tcW w:w="2790" w:type="dxa"/>
            <w:gridSpan w:val="2"/>
            <w:tcBorders>
              <w:top w:val="nil"/>
              <w:left w:val="nil"/>
              <w:bottom w:val="nil"/>
              <w:right w:val="nil"/>
            </w:tcBorders>
          </w:tcPr>
          <w:p w14:paraId="2CD9639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Status ondersteunend wegdeel</w:t>
            </w:r>
            <w:r w:rsidRPr="008B022B">
              <w:rPr>
                <w:color w:val="FF0000"/>
                <w:u w:val="single"/>
              </w:rPr>
              <w:fldChar w:fldCharType="end"/>
            </w:r>
          </w:p>
        </w:tc>
        <w:tc>
          <w:tcPr>
            <w:tcW w:w="4230" w:type="dxa"/>
            <w:tcBorders>
              <w:top w:val="nil"/>
              <w:left w:val="nil"/>
              <w:bottom w:val="nil"/>
              <w:right w:val="nil"/>
            </w:tcBorders>
          </w:tcPr>
          <w:p w14:paraId="2ACF27B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status gekoppeld aan de levenscyclus van het ondersteunend wegdeel.</w:t>
            </w:r>
            <w:r w:rsidRPr="008B022B">
              <w:rPr>
                <w:color w:val="FF0000"/>
                <w:u w:val="single"/>
              </w:rPr>
              <w:fldChar w:fldCharType="end"/>
            </w:r>
          </w:p>
        </w:tc>
        <w:tc>
          <w:tcPr>
            <w:tcW w:w="1080" w:type="dxa"/>
            <w:tcBorders>
              <w:top w:val="nil"/>
              <w:left w:val="nil"/>
              <w:bottom w:val="nil"/>
              <w:right w:val="nil"/>
            </w:tcBorders>
          </w:tcPr>
          <w:p w14:paraId="6832B134" w14:textId="77777777" w:rsidR="008B022B" w:rsidRPr="008B022B" w:rsidRDefault="008B022B" w:rsidP="008B022B">
            <w:pPr>
              <w:rPr>
                <w:rFonts w:cs="Calibri"/>
                <w:color w:val="FF0000"/>
                <w:u w:val="single"/>
              </w:rPr>
            </w:pPr>
            <w:r w:rsidRPr="008B022B">
              <w:rPr>
                <w:color w:val="FF0000"/>
                <w:u w:val="single"/>
              </w:rPr>
              <w:t>status geo object</w:t>
            </w:r>
          </w:p>
        </w:tc>
        <w:tc>
          <w:tcPr>
            <w:tcW w:w="810" w:type="dxa"/>
            <w:tcBorders>
              <w:top w:val="nil"/>
              <w:left w:val="nil"/>
              <w:bottom w:val="nil"/>
              <w:right w:val="nil"/>
            </w:tcBorders>
          </w:tcPr>
          <w:p w14:paraId="7BC4F40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78"/>
      </w:tr>
      <w:tr w:rsidR="008B022B" w:rsidRPr="008B022B" w14:paraId="777CEA44" w14:textId="77777777" w:rsidTr="00E7210D">
        <w:tc>
          <w:tcPr>
            <w:tcW w:w="450" w:type="dxa"/>
            <w:tcBorders>
              <w:top w:val="nil"/>
              <w:left w:val="nil"/>
              <w:bottom w:val="nil"/>
              <w:right w:val="nil"/>
            </w:tcBorders>
          </w:tcPr>
          <w:p w14:paraId="45F93A62" w14:textId="77777777" w:rsidR="008B022B" w:rsidRPr="008B022B" w:rsidRDefault="008B022B" w:rsidP="008B022B">
            <w:pPr>
              <w:rPr>
                <w:rFonts w:cs="Calibri"/>
                <w:color w:val="0F0F0F"/>
              </w:rPr>
            </w:pPr>
            <w:bookmarkStart w:id="179" w:name="BKM_E38DBEFA_1572_4ffc_B0CE_FD60EB536524"/>
          </w:p>
        </w:tc>
        <w:tc>
          <w:tcPr>
            <w:tcW w:w="2790" w:type="dxa"/>
            <w:gridSpan w:val="2"/>
            <w:tcBorders>
              <w:top w:val="nil"/>
              <w:left w:val="nil"/>
              <w:bottom w:val="nil"/>
              <w:right w:val="nil"/>
            </w:tcBorders>
          </w:tcPr>
          <w:p w14:paraId="0541A26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Geometrie ondersteunend wegdeel</w:t>
            </w:r>
            <w:r w:rsidRPr="008B022B">
              <w:rPr>
                <w:color w:val="FF0000"/>
                <w:u w:val="single"/>
              </w:rPr>
              <w:fldChar w:fldCharType="end"/>
            </w:r>
          </w:p>
        </w:tc>
        <w:tc>
          <w:tcPr>
            <w:tcW w:w="4230" w:type="dxa"/>
            <w:tcBorders>
              <w:top w:val="nil"/>
              <w:left w:val="nil"/>
              <w:bottom w:val="nil"/>
              <w:right w:val="nil"/>
            </w:tcBorders>
          </w:tcPr>
          <w:p w14:paraId="420063B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minimaal tweedimensionale geometrische representatie van de omtrekken van een ondersteunend wegdeel</w:t>
            </w:r>
            <w:r w:rsidRPr="008B022B">
              <w:rPr>
                <w:color w:val="FF0000"/>
                <w:u w:val="single"/>
              </w:rPr>
              <w:fldChar w:fldCharType="end"/>
            </w:r>
          </w:p>
        </w:tc>
        <w:tc>
          <w:tcPr>
            <w:tcW w:w="1080" w:type="dxa"/>
            <w:tcBorders>
              <w:top w:val="nil"/>
              <w:left w:val="nil"/>
              <w:bottom w:val="nil"/>
              <w:right w:val="nil"/>
            </w:tcBorders>
          </w:tcPr>
          <w:p w14:paraId="23FD7D6E"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GM_Surface</w:t>
            </w:r>
            <w:r w:rsidRPr="008B022B">
              <w:rPr>
                <w:color w:val="FF0000"/>
                <w:u w:val="single"/>
              </w:rPr>
              <w:fldChar w:fldCharType="end"/>
            </w:r>
          </w:p>
        </w:tc>
        <w:tc>
          <w:tcPr>
            <w:tcW w:w="810" w:type="dxa"/>
            <w:tcBorders>
              <w:top w:val="nil"/>
              <w:left w:val="nil"/>
              <w:bottom w:val="nil"/>
              <w:right w:val="nil"/>
            </w:tcBorders>
          </w:tcPr>
          <w:p w14:paraId="4EC1AFA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79"/>
      </w:tr>
      <w:tr w:rsidR="008B022B" w:rsidRPr="008B022B" w14:paraId="24EAF46C" w14:textId="77777777" w:rsidTr="00E7210D">
        <w:tc>
          <w:tcPr>
            <w:tcW w:w="450" w:type="dxa"/>
            <w:tcBorders>
              <w:top w:val="nil"/>
              <w:left w:val="nil"/>
              <w:bottom w:val="nil"/>
              <w:right w:val="nil"/>
            </w:tcBorders>
          </w:tcPr>
          <w:p w14:paraId="0E3426EC" w14:textId="77777777" w:rsidR="008B022B" w:rsidRPr="008B022B" w:rsidRDefault="008B022B" w:rsidP="008B022B">
            <w:pPr>
              <w:rPr>
                <w:rFonts w:cs="Calibri"/>
                <w:color w:val="0F0F0F"/>
              </w:rPr>
            </w:pPr>
            <w:bookmarkStart w:id="180" w:name="BKM_3D4F6BFD_DC1F_468f_A7E4_BE99E3BE9258"/>
          </w:p>
        </w:tc>
        <w:tc>
          <w:tcPr>
            <w:tcW w:w="2790" w:type="dxa"/>
            <w:gridSpan w:val="2"/>
            <w:tcBorders>
              <w:top w:val="nil"/>
              <w:left w:val="nil"/>
              <w:bottom w:val="nil"/>
              <w:right w:val="nil"/>
            </w:tcBorders>
          </w:tcPr>
          <w:p w14:paraId="01C5D4B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Relatieve hoogteligging ondersteunend wegdeel</w:t>
            </w:r>
            <w:r w:rsidRPr="008B022B">
              <w:rPr>
                <w:color w:val="FF0000"/>
                <w:u w:val="single"/>
              </w:rPr>
              <w:fldChar w:fldCharType="end"/>
            </w:r>
          </w:p>
        </w:tc>
        <w:tc>
          <w:tcPr>
            <w:tcW w:w="4230" w:type="dxa"/>
            <w:tcBorders>
              <w:top w:val="nil"/>
              <w:left w:val="nil"/>
              <w:bottom w:val="nil"/>
              <w:right w:val="nil"/>
            </w:tcBorders>
          </w:tcPr>
          <w:p w14:paraId="1D7E7E6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Aanduiding voor de relatieve hoogte van het ondersteunend wegdeel</w:t>
            </w:r>
            <w:r w:rsidRPr="008B022B">
              <w:rPr>
                <w:color w:val="FF0000"/>
                <w:u w:val="single"/>
              </w:rPr>
              <w:fldChar w:fldCharType="end"/>
            </w:r>
          </w:p>
        </w:tc>
        <w:tc>
          <w:tcPr>
            <w:tcW w:w="1080" w:type="dxa"/>
            <w:tcBorders>
              <w:top w:val="nil"/>
              <w:left w:val="nil"/>
              <w:bottom w:val="nil"/>
              <w:right w:val="nil"/>
            </w:tcBorders>
          </w:tcPr>
          <w:p w14:paraId="18C3C39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N1</w:t>
            </w:r>
            <w:r w:rsidRPr="008B022B">
              <w:rPr>
                <w:color w:val="FF0000"/>
                <w:u w:val="single"/>
              </w:rPr>
              <w:fldChar w:fldCharType="end"/>
            </w:r>
          </w:p>
        </w:tc>
        <w:tc>
          <w:tcPr>
            <w:tcW w:w="810" w:type="dxa"/>
            <w:tcBorders>
              <w:top w:val="nil"/>
              <w:left w:val="nil"/>
              <w:bottom w:val="nil"/>
              <w:right w:val="nil"/>
            </w:tcBorders>
          </w:tcPr>
          <w:p w14:paraId="2933024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0"/>
      </w:tr>
      <w:tr w:rsidR="008B022B" w:rsidRPr="008B022B" w14:paraId="1F73CC85" w14:textId="77777777" w:rsidTr="00E7210D">
        <w:tc>
          <w:tcPr>
            <w:tcW w:w="450" w:type="dxa"/>
            <w:tcBorders>
              <w:top w:val="nil"/>
              <w:left w:val="nil"/>
              <w:bottom w:val="nil"/>
              <w:right w:val="nil"/>
            </w:tcBorders>
          </w:tcPr>
          <w:p w14:paraId="64AFA787" w14:textId="77777777" w:rsidR="008B022B" w:rsidRPr="008B022B" w:rsidRDefault="008B022B" w:rsidP="008B022B">
            <w:pPr>
              <w:rPr>
                <w:rFonts w:cs="Calibri"/>
                <w:color w:val="0F0F0F"/>
              </w:rPr>
            </w:pPr>
            <w:bookmarkStart w:id="181" w:name="BKM_DDFEFC44_4778_4e3d_99A6_89C0ED38663C"/>
          </w:p>
        </w:tc>
        <w:tc>
          <w:tcPr>
            <w:tcW w:w="2790" w:type="dxa"/>
            <w:gridSpan w:val="2"/>
            <w:tcBorders>
              <w:top w:val="nil"/>
              <w:left w:val="nil"/>
              <w:bottom w:val="nil"/>
              <w:right w:val="nil"/>
            </w:tcBorders>
          </w:tcPr>
          <w:p w14:paraId="41BACD2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Kruinlijngeometrie ondersteunend wegdeel</w:t>
            </w:r>
            <w:r w:rsidRPr="008B022B">
              <w:rPr>
                <w:color w:val="FF0000"/>
                <w:u w:val="single"/>
              </w:rPr>
              <w:fldChar w:fldCharType="end"/>
            </w:r>
          </w:p>
        </w:tc>
        <w:tc>
          <w:tcPr>
            <w:tcW w:w="4230" w:type="dxa"/>
            <w:tcBorders>
              <w:top w:val="nil"/>
              <w:left w:val="nil"/>
              <w:bottom w:val="nil"/>
              <w:right w:val="nil"/>
            </w:tcBorders>
          </w:tcPr>
          <w:p w14:paraId="365CDBE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Lijngeometrie van de hoogstgelegen begrenzing van een kunstmatig aangelegd en onderhouden helling.</w:t>
            </w:r>
            <w:r w:rsidRPr="008B022B">
              <w:rPr>
                <w:color w:val="FF0000"/>
                <w:u w:val="single"/>
              </w:rPr>
              <w:fldChar w:fldCharType="end"/>
            </w:r>
          </w:p>
        </w:tc>
        <w:tc>
          <w:tcPr>
            <w:tcW w:w="1080" w:type="dxa"/>
            <w:tcBorders>
              <w:top w:val="nil"/>
              <w:left w:val="nil"/>
              <w:bottom w:val="nil"/>
              <w:right w:val="nil"/>
            </w:tcBorders>
          </w:tcPr>
          <w:p w14:paraId="236C45F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GM_Curve</w:t>
            </w:r>
            <w:r w:rsidRPr="008B022B">
              <w:rPr>
                <w:color w:val="FF0000"/>
                <w:u w:val="single"/>
              </w:rPr>
              <w:fldChar w:fldCharType="end"/>
            </w:r>
          </w:p>
        </w:tc>
        <w:tc>
          <w:tcPr>
            <w:tcW w:w="810" w:type="dxa"/>
            <w:tcBorders>
              <w:top w:val="nil"/>
              <w:left w:val="nil"/>
              <w:bottom w:val="nil"/>
              <w:right w:val="nil"/>
            </w:tcBorders>
          </w:tcPr>
          <w:p w14:paraId="0BC4FEE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1"/>
      </w:tr>
      <w:tr w:rsidR="008B022B" w:rsidRPr="008B022B" w14:paraId="2D100E9F" w14:textId="77777777" w:rsidTr="00E7210D">
        <w:tc>
          <w:tcPr>
            <w:tcW w:w="450" w:type="dxa"/>
            <w:tcBorders>
              <w:top w:val="nil"/>
              <w:left w:val="nil"/>
              <w:bottom w:val="nil"/>
              <w:right w:val="nil"/>
            </w:tcBorders>
          </w:tcPr>
          <w:p w14:paraId="3879D3AC" w14:textId="77777777" w:rsidR="008B022B" w:rsidRPr="008B022B" w:rsidRDefault="008B022B" w:rsidP="008B022B">
            <w:pPr>
              <w:rPr>
                <w:rFonts w:cs="Calibri"/>
                <w:color w:val="0F0F0F"/>
              </w:rPr>
            </w:pPr>
            <w:bookmarkStart w:id="182" w:name="BKM_A18296A4_AE72_4657_AD14_C38DE0BF2F1D"/>
          </w:p>
        </w:tc>
        <w:tc>
          <w:tcPr>
            <w:tcW w:w="2790" w:type="dxa"/>
            <w:gridSpan w:val="2"/>
            <w:tcBorders>
              <w:top w:val="nil"/>
              <w:left w:val="nil"/>
              <w:bottom w:val="nil"/>
              <w:right w:val="nil"/>
            </w:tcBorders>
          </w:tcPr>
          <w:p w14:paraId="34BA40A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Lod0 geometrie ondersteunend wegdeel</w:t>
            </w:r>
            <w:r w:rsidRPr="008B022B">
              <w:rPr>
                <w:color w:val="FF0000"/>
                <w:u w:val="single"/>
              </w:rPr>
              <w:fldChar w:fldCharType="end"/>
            </w:r>
          </w:p>
        </w:tc>
        <w:tc>
          <w:tcPr>
            <w:tcW w:w="4230" w:type="dxa"/>
            <w:tcBorders>
              <w:top w:val="nil"/>
              <w:left w:val="nil"/>
              <w:bottom w:val="nil"/>
              <w:right w:val="nil"/>
            </w:tcBorders>
          </w:tcPr>
          <w:p w14:paraId="684F385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ondersteunend wegdeel als vlak in 2.5D op level of detail 0.</w:t>
            </w:r>
            <w:r w:rsidRPr="008B022B">
              <w:rPr>
                <w:color w:val="FF0000"/>
                <w:u w:val="single"/>
              </w:rPr>
              <w:fldChar w:fldCharType="end"/>
            </w:r>
          </w:p>
        </w:tc>
        <w:tc>
          <w:tcPr>
            <w:tcW w:w="1080" w:type="dxa"/>
            <w:tcBorders>
              <w:top w:val="nil"/>
              <w:left w:val="nil"/>
              <w:bottom w:val="nil"/>
              <w:right w:val="nil"/>
            </w:tcBorders>
          </w:tcPr>
          <w:p w14:paraId="423103C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GM_Surface</w:t>
            </w:r>
            <w:r w:rsidRPr="008B022B">
              <w:rPr>
                <w:color w:val="FF0000"/>
                <w:u w:val="single"/>
              </w:rPr>
              <w:fldChar w:fldCharType="end"/>
            </w:r>
          </w:p>
        </w:tc>
        <w:tc>
          <w:tcPr>
            <w:tcW w:w="810" w:type="dxa"/>
            <w:tcBorders>
              <w:top w:val="nil"/>
              <w:left w:val="nil"/>
              <w:bottom w:val="nil"/>
              <w:right w:val="nil"/>
            </w:tcBorders>
          </w:tcPr>
          <w:p w14:paraId="6D6A962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2"/>
      </w:tr>
      <w:tr w:rsidR="008B022B" w:rsidRPr="008B022B" w14:paraId="6CF8E925" w14:textId="77777777" w:rsidTr="00E7210D">
        <w:tc>
          <w:tcPr>
            <w:tcW w:w="450" w:type="dxa"/>
            <w:tcBorders>
              <w:top w:val="nil"/>
              <w:left w:val="nil"/>
              <w:bottom w:val="nil"/>
              <w:right w:val="nil"/>
            </w:tcBorders>
          </w:tcPr>
          <w:p w14:paraId="5C0DAE52" w14:textId="77777777" w:rsidR="008B022B" w:rsidRPr="008B022B" w:rsidRDefault="008B022B" w:rsidP="008B022B">
            <w:pPr>
              <w:rPr>
                <w:rFonts w:cs="Calibri"/>
                <w:color w:val="0F0F0F"/>
              </w:rPr>
            </w:pPr>
            <w:bookmarkStart w:id="183" w:name="BKM_0AFE79AE_7823_436a_A3FA_516C68B982DB"/>
          </w:p>
        </w:tc>
        <w:tc>
          <w:tcPr>
            <w:tcW w:w="2790" w:type="dxa"/>
            <w:gridSpan w:val="2"/>
            <w:tcBorders>
              <w:top w:val="nil"/>
              <w:left w:val="nil"/>
              <w:bottom w:val="nil"/>
              <w:right w:val="nil"/>
            </w:tcBorders>
          </w:tcPr>
          <w:p w14:paraId="13E5615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Functie ondersteunend wegdeel</w:t>
            </w:r>
            <w:r w:rsidRPr="008B022B">
              <w:rPr>
                <w:color w:val="FF0000"/>
                <w:u w:val="single"/>
              </w:rPr>
              <w:fldChar w:fldCharType="end"/>
            </w:r>
          </w:p>
        </w:tc>
        <w:tc>
          <w:tcPr>
            <w:tcW w:w="4230" w:type="dxa"/>
            <w:tcBorders>
              <w:top w:val="nil"/>
              <w:left w:val="nil"/>
              <w:bottom w:val="nil"/>
              <w:right w:val="nil"/>
            </w:tcBorders>
          </w:tcPr>
          <w:p w14:paraId="61D459D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Specificatie van het soort ondersteunend wegdeel.</w:t>
            </w:r>
            <w:r w:rsidRPr="008B022B">
              <w:rPr>
                <w:color w:val="FF0000"/>
                <w:u w:val="single"/>
              </w:rPr>
              <w:fldChar w:fldCharType="end"/>
            </w:r>
          </w:p>
        </w:tc>
        <w:tc>
          <w:tcPr>
            <w:tcW w:w="1080" w:type="dxa"/>
            <w:tcBorders>
              <w:top w:val="nil"/>
              <w:left w:val="nil"/>
              <w:bottom w:val="nil"/>
              <w:right w:val="nil"/>
            </w:tcBorders>
          </w:tcPr>
          <w:p w14:paraId="2A876406" w14:textId="77777777" w:rsidR="008B022B" w:rsidRPr="008B022B" w:rsidRDefault="008B022B" w:rsidP="008B022B">
            <w:pPr>
              <w:rPr>
                <w:rFonts w:cs="Calibri"/>
                <w:color w:val="FF0000"/>
                <w:u w:val="single"/>
              </w:rPr>
            </w:pPr>
            <w:r w:rsidRPr="008B022B">
              <w:rPr>
                <w:color w:val="FF0000"/>
                <w:u w:val="single"/>
              </w:rPr>
              <w:t>functie ondersteunend wegdeel</w:t>
            </w:r>
          </w:p>
        </w:tc>
        <w:tc>
          <w:tcPr>
            <w:tcW w:w="810" w:type="dxa"/>
            <w:tcBorders>
              <w:top w:val="nil"/>
              <w:left w:val="nil"/>
              <w:bottom w:val="nil"/>
              <w:right w:val="nil"/>
            </w:tcBorders>
          </w:tcPr>
          <w:p w14:paraId="271508A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3"/>
      </w:tr>
      <w:tr w:rsidR="008B022B" w:rsidRPr="008B022B" w14:paraId="54AA87DF" w14:textId="77777777" w:rsidTr="00E7210D">
        <w:tc>
          <w:tcPr>
            <w:tcW w:w="450" w:type="dxa"/>
            <w:tcBorders>
              <w:top w:val="nil"/>
              <w:left w:val="nil"/>
              <w:bottom w:val="nil"/>
              <w:right w:val="nil"/>
            </w:tcBorders>
          </w:tcPr>
          <w:p w14:paraId="2415166C" w14:textId="77777777" w:rsidR="008B022B" w:rsidRPr="008B022B" w:rsidRDefault="008B022B" w:rsidP="008B022B">
            <w:pPr>
              <w:rPr>
                <w:rFonts w:cs="Calibri"/>
                <w:color w:val="0F0F0F"/>
              </w:rPr>
            </w:pPr>
            <w:bookmarkStart w:id="184" w:name="BKM_0F672F4E_E688_4601_B96A_F7B4EBAD55E6"/>
          </w:p>
        </w:tc>
        <w:tc>
          <w:tcPr>
            <w:tcW w:w="2790" w:type="dxa"/>
            <w:gridSpan w:val="2"/>
            <w:tcBorders>
              <w:top w:val="nil"/>
              <w:left w:val="nil"/>
              <w:bottom w:val="nil"/>
              <w:right w:val="nil"/>
            </w:tcBorders>
          </w:tcPr>
          <w:p w14:paraId="5809E8F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Plus functie ondersteunend wegdeel</w:t>
            </w:r>
            <w:r w:rsidRPr="008B022B">
              <w:rPr>
                <w:color w:val="FF0000"/>
                <w:u w:val="single"/>
              </w:rPr>
              <w:fldChar w:fldCharType="end"/>
            </w:r>
          </w:p>
        </w:tc>
        <w:tc>
          <w:tcPr>
            <w:tcW w:w="4230" w:type="dxa"/>
            <w:tcBorders>
              <w:top w:val="nil"/>
              <w:left w:val="nil"/>
              <w:bottom w:val="nil"/>
              <w:right w:val="nil"/>
            </w:tcBorders>
          </w:tcPr>
          <w:p w14:paraId="0F3AA99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Specificatie van het soort ondersteunend wegdeel, nadere classificatie.</w:t>
            </w:r>
            <w:r w:rsidRPr="008B022B">
              <w:rPr>
                <w:color w:val="FF0000"/>
                <w:u w:val="single"/>
              </w:rPr>
              <w:fldChar w:fldCharType="end"/>
            </w:r>
          </w:p>
        </w:tc>
        <w:tc>
          <w:tcPr>
            <w:tcW w:w="1080" w:type="dxa"/>
            <w:tcBorders>
              <w:top w:val="nil"/>
              <w:left w:val="nil"/>
              <w:bottom w:val="nil"/>
              <w:right w:val="nil"/>
            </w:tcBorders>
          </w:tcPr>
          <w:p w14:paraId="5887D9BE" w14:textId="1B67254A" w:rsidR="008B022B" w:rsidRPr="008B022B" w:rsidRDefault="008B022B" w:rsidP="008B022B">
            <w:pPr>
              <w:rPr>
                <w:rFonts w:cs="Calibri"/>
                <w:color w:val="FF0000"/>
                <w:u w:val="single"/>
              </w:rPr>
            </w:pPr>
            <w:r w:rsidRPr="008B022B">
              <w:rPr>
                <w:color w:val="FF0000"/>
                <w:u w:val="single"/>
              </w:rPr>
              <w:t>functie ondersteunend wegdeel</w:t>
            </w:r>
            <w:r w:rsidR="00610F5F">
              <w:rPr>
                <w:color w:val="FF0000"/>
                <w:u w:val="single"/>
              </w:rPr>
              <w:t xml:space="preserve"> plus</w:t>
            </w:r>
          </w:p>
        </w:tc>
        <w:tc>
          <w:tcPr>
            <w:tcW w:w="810" w:type="dxa"/>
            <w:tcBorders>
              <w:top w:val="nil"/>
              <w:left w:val="nil"/>
              <w:bottom w:val="nil"/>
              <w:right w:val="nil"/>
            </w:tcBorders>
          </w:tcPr>
          <w:p w14:paraId="6EB9457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4"/>
      </w:tr>
      <w:tr w:rsidR="008B022B" w:rsidRPr="008B022B" w14:paraId="6DCA22F5" w14:textId="77777777" w:rsidTr="00E7210D">
        <w:tc>
          <w:tcPr>
            <w:tcW w:w="450" w:type="dxa"/>
            <w:tcBorders>
              <w:top w:val="nil"/>
              <w:left w:val="nil"/>
              <w:bottom w:val="nil"/>
              <w:right w:val="nil"/>
            </w:tcBorders>
          </w:tcPr>
          <w:p w14:paraId="2D2B6548" w14:textId="77777777" w:rsidR="008B022B" w:rsidRPr="008B022B" w:rsidRDefault="008B022B" w:rsidP="008B022B">
            <w:pPr>
              <w:rPr>
                <w:rFonts w:cs="Calibri"/>
                <w:color w:val="0F0F0F"/>
              </w:rPr>
            </w:pPr>
            <w:bookmarkStart w:id="185" w:name="BKM_BBB0566E_D705_4d8e_B2BA_DE14D52841F6"/>
          </w:p>
        </w:tc>
        <w:tc>
          <w:tcPr>
            <w:tcW w:w="2790" w:type="dxa"/>
            <w:gridSpan w:val="2"/>
            <w:tcBorders>
              <w:top w:val="nil"/>
              <w:left w:val="nil"/>
              <w:bottom w:val="nil"/>
              <w:right w:val="nil"/>
            </w:tcBorders>
          </w:tcPr>
          <w:p w14:paraId="74D94AE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 xml:space="preserve">Fysiek voorkomen ondersteunend wegdeel </w:t>
            </w:r>
            <w:r w:rsidRPr="008B022B">
              <w:rPr>
                <w:color w:val="FF0000"/>
                <w:u w:val="single"/>
              </w:rPr>
              <w:fldChar w:fldCharType="end"/>
            </w:r>
          </w:p>
        </w:tc>
        <w:tc>
          <w:tcPr>
            <w:tcW w:w="4230" w:type="dxa"/>
            <w:tcBorders>
              <w:top w:val="nil"/>
              <w:left w:val="nil"/>
              <w:bottom w:val="nil"/>
              <w:right w:val="nil"/>
            </w:tcBorders>
          </w:tcPr>
          <w:p w14:paraId="4F1A7DC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Mate waarin het ondersteunend wegdeel al of niet verhard is.</w:t>
            </w:r>
            <w:r w:rsidRPr="008B022B">
              <w:rPr>
                <w:color w:val="FF0000"/>
                <w:u w:val="single"/>
              </w:rPr>
              <w:fldChar w:fldCharType="end"/>
            </w:r>
          </w:p>
        </w:tc>
        <w:tc>
          <w:tcPr>
            <w:tcW w:w="1080" w:type="dxa"/>
            <w:tcBorders>
              <w:top w:val="nil"/>
              <w:left w:val="nil"/>
              <w:bottom w:val="nil"/>
              <w:right w:val="nil"/>
            </w:tcBorders>
          </w:tcPr>
          <w:p w14:paraId="4657B4ED" w14:textId="77777777" w:rsidR="008B022B" w:rsidRPr="008B022B" w:rsidRDefault="008B022B" w:rsidP="008B022B">
            <w:pPr>
              <w:rPr>
                <w:rFonts w:cs="Calibri"/>
                <w:color w:val="FF0000"/>
                <w:u w:val="single"/>
              </w:rPr>
            </w:pPr>
            <w:r w:rsidRPr="008B022B">
              <w:rPr>
                <w:color w:val="FF0000"/>
                <w:u w:val="single"/>
              </w:rPr>
              <w:t>fysiek voorkomen ondersteu</w:t>
            </w:r>
            <w:r w:rsidRPr="008B022B">
              <w:rPr>
                <w:color w:val="FF0000"/>
                <w:u w:val="single"/>
              </w:rPr>
              <w:lastRenderedPageBreak/>
              <w:t>nend wegdeel</w:t>
            </w:r>
          </w:p>
        </w:tc>
        <w:tc>
          <w:tcPr>
            <w:tcW w:w="810" w:type="dxa"/>
            <w:tcBorders>
              <w:top w:val="nil"/>
              <w:left w:val="nil"/>
              <w:bottom w:val="nil"/>
              <w:right w:val="nil"/>
            </w:tcBorders>
          </w:tcPr>
          <w:p w14:paraId="2DC4B114" w14:textId="77777777" w:rsidR="008B022B" w:rsidRPr="008B022B" w:rsidRDefault="008B022B" w:rsidP="008B022B">
            <w:pPr>
              <w:rPr>
                <w:rFonts w:cs="Calibri"/>
                <w:color w:val="FF0000"/>
                <w:u w:val="single"/>
              </w:rPr>
            </w:pPr>
            <w:r w:rsidRPr="008B022B">
              <w:rPr>
                <w:color w:val="FF0000"/>
                <w:u w:val="single"/>
              </w:rPr>
              <w:lastRenderedPageBreak/>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5"/>
      </w:tr>
      <w:tr w:rsidR="008B022B" w:rsidRPr="008B022B" w14:paraId="45727A99" w14:textId="77777777" w:rsidTr="00E7210D">
        <w:tc>
          <w:tcPr>
            <w:tcW w:w="450" w:type="dxa"/>
            <w:tcBorders>
              <w:top w:val="nil"/>
              <w:left w:val="nil"/>
              <w:bottom w:val="nil"/>
              <w:right w:val="nil"/>
            </w:tcBorders>
          </w:tcPr>
          <w:p w14:paraId="7EABF0E9" w14:textId="77777777" w:rsidR="008B022B" w:rsidRPr="008B022B" w:rsidRDefault="008B022B" w:rsidP="008B022B">
            <w:pPr>
              <w:rPr>
                <w:rFonts w:cs="Calibri"/>
                <w:color w:val="0F0F0F"/>
              </w:rPr>
            </w:pPr>
            <w:bookmarkStart w:id="186" w:name="BKM_7B5C4E43_F9C4_440d_9BB6_C21D02BF4582"/>
          </w:p>
        </w:tc>
        <w:tc>
          <w:tcPr>
            <w:tcW w:w="2790" w:type="dxa"/>
            <w:gridSpan w:val="2"/>
            <w:tcBorders>
              <w:top w:val="nil"/>
              <w:left w:val="nil"/>
              <w:bottom w:val="nil"/>
              <w:right w:val="nil"/>
            </w:tcBorders>
          </w:tcPr>
          <w:p w14:paraId="254607A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 xml:space="preserve">Plus fysiek voorkomen ondersteunend wegdeel </w:t>
            </w:r>
            <w:r w:rsidRPr="008B022B">
              <w:rPr>
                <w:color w:val="FF0000"/>
                <w:u w:val="single"/>
              </w:rPr>
              <w:fldChar w:fldCharType="end"/>
            </w:r>
          </w:p>
        </w:tc>
        <w:tc>
          <w:tcPr>
            <w:tcW w:w="4230" w:type="dxa"/>
            <w:tcBorders>
              <w:top w:val="nil"/>
              <w:left w:val="nil"/>
              <w:bottom w:val="nil"/>
              <w:right w:val="nil"/>
            </w:tcBorders>
          </w:tcPr>
          <w:p w14:paraId="0AA0E9B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Mate waarin het ondersteunend wegdeel al of niet verhard is, nadere classificatie.</w:t>
            </w:r>
            <w:r w:rsidRPr="008B022B">
              <w:rPr>
                <w:color w:val="FF0000"/>
                <w:u w:val="single"/>
              </w:rPr>
              <w:fldChar w:fldCharType="end"/>
            </w:r>
          </w:p>
        </w:tc>
        <w:tc>
          <w:tcPr>
            <w:tcW w:w="1080" w:type="dxa"/>
            <w:tcBorders>
              <w:top w:val="nil"/>
              <w:left w:val="nil"/>
              <w:bottom w:val="nil"/>
              <w:right w:val="nil"/>
            </w:tcBorders>
          </w:tcPr>
          <w:p w14:paraId="5A31D21D" w14:textId="4482F67E" w:rsidR="008B022B" w:rsidRPr="008B022B" w:rsidRDefault="008B022B" w:rsidP="008B022B">
            <w:pPr>
              <w:rPr>
                <w:rFonts w:cs="Calibri"/>
                <w:color w:val="FF0000"/>
                <w:u w:val="single"/>
              </w:rPr>
            </w:pPr>
            <w:r w:rsidRPr="008B022B">
              <w:rPr>
                <w:color w:val="FF0000"/>
                <w:u w:val="single"/>
              </w:rPr>
              <w:t>fysiek voorkomen ondersteunend wegdeel</w:t>
            </w:r>
            <w:r w:rsidR="00610F5F">
              <w:rPr>
                <w:color w:val="FF0000"/>
                <w:u w:val="single"/>
              </w:rPr>
              <w:t xml:space="preserve"> plus</w:t>
            </w:r>
          </w:p>
        </w:tc>
        <w:tc>
          <w:tcPr>
            <w:tcW w:w="810" w:type="dxa"/>
            <w:tcBorders>
              <w:top w:val="nil"/>
              <w:left w:val="nil"/>
              <w:bottom w:val="nil"/>
              <w:right w:val="nil"/>
            </w:tcBorders>
          </w:tcPr>
          <w:p w14:paraId="44567FD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6"/>
      </w:tr>
      <w:tr w:rsidR="008B022B" w:rsidRPr="008B022B" w14:paraId="323B13BF" w14:textId="77777777" w:rsidTr="00E7210D">
        <w:tc>
          <w:tcPr>
            <w:tcW w:w="450" w:type="dxa"/>
            <w:tcBorders>
              <w:top w:val="nil"/>
              <w:left w:val="nil"/>
              <w:bottom w:val="nil"/>
              <w:right w:val="nil"/>
            </w:tcBorders>
          </w:tcPr>
          <w:p w14:paraId="53D61B38" w14:textId="77777777" w:rsidR="008B022B" w:rsidRPr="008B022B" w:rsidRDefault="008B022B" w:rsidP="008B022B">
            <w:pPr>
              <w:rPr>
                <w:rFonts w:cs="Calibri"/>
                <w:color w:val="0F0F0F"/>
              </w:rPr>
            </w:pPr>
            <w:bookmarkStart w:id="187" w:name="BKM_4B52088C_996F_450b_9DB9_7B0FF465D796"/>
          </w:p>
        </w:tc>
        <w:tc>
          <w:tcPr>
            <w:tcW w:w="2790" w:type="dxa"/>
            <w:gridSpan w:val="2"/>
            <w:tcBorders>
              <w:top w:val="nil"/>
              <w:left w:val="nil"/>
              <w:bottom w:val="nil"/>
              <w:right w:val="nil"/>
            </w:tcBorders>
          </w:tcPr>
          <w:p w14:paraId="57DF12C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Ondersteunend wegdeel op talud</w:t>
            </w:r>
            <w:r w:rsidRPr="008B022B">
              <w:rPr>
                <w:color w:val="FF0000"/>
                <w:u w:val="single"/>
              </w:rPr>
              <w:fldChar w:fldCharType="end"/>
            </w:r>
          </w:p>
        </w:tc>
        <w:tc>
          <w:tcPr>
            <w:tcW w:w="4230" w:type="dxa"/>
            <w:tcBorders>
              <w:top w:val="nil"/>
              <w:left w:val="nil"/>
              <w:bottom w:val="nil"/>
              <w:right w:val="nil"/>
            </w:tcBorders>
          </w:tcPr>
          <w:p w14:paraId="23E12C0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Indicatie of het object wel of niet op een hellend vlak ligt.</w:t>
            </w:r>
            <w:r w:rsidRPr="008B022B">
              <w:rPr>
                <w:color w:val="FF0000"/>
                <w:u w:val="single"/>
              </w:rPr>
              <w:fldChar w:fldCharType="end"/>
            </w:r>
          </w:p>
        </w:tc>
        <w:tc>
          <w:tcPr>
            <w:tcW w:w="1080" w:type="dxa"/>
            <w:tcBorders>
              <w:top w:val="nil"/>
              <w:left w:val="nil"/>
              <w:bottom w:val="nil"/>
              <w:right w:val="nil"/>
            </w:tcBorders>
          </w:tcPr>
          <w:p w14:paraId="10639F94" w14:textId="77777777" w:rsidR="008B022B" w:rsidRPr="008B022B" w:rsidRDefault="008B022B" w:rsidP="008B022B">
            <w:pPr>
              <w:rPr>
                <w:rFonts w:cs="Calibri"/>
                <w:color w:val="FF0000"/>
                <w:u w:val="single"/>
              </w:rPr>
            </w:pPr>
            <w:r w:rsidRPr="008B022B">
              <w:rPr>
                <w:color w:val="FF0000"/>
                <w:u w:val="single"/>
              </w:rPr>
              <w:t>boolean</w:t>
            </w:r>
          </w:p>
        </w:tc>
        <w:tc>
          <w:tcPr>
            <w:tcW w:w="810" w:type="dxa"/>
            <w:tcBorders>
              <w:top w:val="nil"/>
              <w:left w:val="nil"/>
              <w:bottom w:val="nil"/>
              <w:right w:val="nil"/>
            </w:tcBorders>
          </w:tcPr>
          <w:p w14:paraId="58EDB4B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7"/>
      </w:tr>
      <w:tr w:rsidR="008B022B" w:rsidRPr="008B022B" w14:paraId="099671F7" w14:textId="77777777" w:rsidTr="00E7210D">
        <w:tc>
          <w:tcPr>
            <w:tcW w:w="450" w:type="dxa"/>
            <w:tcBorders>
              <w:top w:val="nil"/>
              <w:left w:val="nil"/>
              <w:bottom w:val="nil"/>
              <w:right w:val="nil"/>
            </w:tcBorders>
          </w:tcPr>
          <w:p w14:paraId="1F714780" w14:textId="77777777" w:rsidR="008B022B" w:rsidRPr="008B022B" w:rsidRDefault="008B022B" w:rsidP="008B022B">
            <w:pPr>
              <w:rPr>
                <w:rFonts w:cs="Calibri"/>
                <w:color w:val="0F0F0F"/>
              </w:rPr>
            </w:pPr>
            <w:bookmarkStart w:id="188" w:name="BKM_85B86965_7C52_44f3_AB50_FB60866E8CF8"/>
          </w:p>
        </w:tc>
        <w:tc>
          <w:tcPr>
            <w:tcW w:w="2790" w:type="dxa"/>
            <w:gridSpan w:val="2"/>
            <w:tcBorders>
              <w:top w:val="nil"/>
              <w:left w:val="nil"/>
              <w:bottom w:val="nil"/>
              <w:right w:val="nil"/>
            </w:tcBorders>
          </w:tcPr>
          <w:p w14:paraId="57D0CD6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begin geldgiheid ondersteunend wegdeel</w:t>
            </w:r>
            <w:r w:rsidRPr="008B022B">
              <w:rPr>
                <w:color w:val="FF0000"/>
                <w:u w:val="single"/>
              </w:rPr>
              <w:fldChar w:fldCharType="end"/>
            </w:r>
          </w:p>
        </w:tc>
        <w:tc>
          <w:tcPr>
            <w:tcW w:w="4230" w:type="dxa"/>
            <w:tcBorders>
              <w:top w:val="nil"/>
              <w:left w:val="nil"/>
              <w:bottom w:val="nil"/>
              <w:right w:val="nil"/>
            </w:tcBorders>
          </w:tcPr>
          <w:p w14:paraId="00656C8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het ondersteuend wegdeel is ontstaan.</w:t>
            </w:r>
            <w:r w:rsidRPr="008B022B">
              <w:rPr>
                <w:color w:val="FF0000"/>
                <w:u w:val="single"/>
              </w:rPr>
              <w:fldChar w:fldCharType="end"/>
            </w:r>
          </w:p>
        </w:tc>
        <w:tc>
          <w:tcPr>
            <w:tcW w:w="1080" w:type="dxa"/>
            <w:tcBorders>
              <w:top w:val="nil"/>
              <w:left w:val="nil"/>
              <w:bottom w:val="nil"/>
              <w:right w:val="nil"/>
            </w:tcBorders>
          </w:tcPr>
          <w:p w14:paraId="4E0009D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7285944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8"/>
      </w:tr>
      <w:tr w:rsidR="008B022B" w:rsidRPr="008B022B" w14:paraId="03DDD51A" w14:textId="77777777" w:rsidTr="00E7210D">
        <w:tc>
          <w:tcPr>
            <w:tcW w:w="450" w:type="dxa"/>
            <w:tcBorders>
              <w:top w:val="nil"/>
              <w:left w:val="nil"/>
              <w:bottom w:val="nil"/>
              <w:right w:val="nil"/>
            </w:tcBorders>
          </w:tcPr>
          <w:p w14:paraId="6B9EC21B" w14:textId="77777777" w:rsidR="008B022B" w:rsidRPr="008B022B" w:rsidRDefault="008B022B" w:rsidP="008B022B">
            <w:pPr>
              <w:rPr>
                <w:rFonts w:cs="Calibri"/>
                <w:color w:val="0F0F0F"/>
              </w:rPr>
            </w:pPr>
            <w:bookmarkStart w:id="189" w:name="BKM_435B6EC7_DE15_4992_ACC3_D039136A3ED8"/>
          </w:p>
        </w:tc>
        <w:tc>
          <w:tcPr>
            <w:tcW w:w="2790" w:type="dxa"/>
            <w:gridSpan w:val="2"/>
            <w:tcBorders>
              <w:top w:val="nil"/>
              <w:left w:val="nil"/>
              <w:bottom w:val="nil"/>
              <w:right w:val="nil"/>
            </w:tcBorders>
          </w:tcPr>
          <w:p w14:paraId="44897A8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einde geldigheid ondersteunend wegdeel</w:t>
            </w:r>
            <w:r w:rsidRPr="008B022B">
              <w:rPr>
                <w:color w:val="FF0000"/>
                <w:u w:val="single"/>
              </w:rPr>
              <w:fldChar w:fldCharType="end"/>
            </w:r>
          </w:p>
        </w:tc>
        <w:tc>
          <w:tcPr>
            <w:tcW w:w="4230" w:type="dxa"/>
            <w:tcBorders>
              <w:top w:val="nil"/>
              <w:left w:val="nil"/>
              <w:bottom w:val="nil"/>
              <w:right w:val="nil"/>
            </w:tcBorders>
          </w:tcPr>
          <w:p w14:paraId="692F26B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het ondersteunend wegdeel ongeldig is geworden.</w:t>
            </w:r>
            <w:r w:rsidRPr="008B022B">
              <w:rPr>
                <w:color w:val="FF0000"/>
                <w:u w:val="single"/>
              </w:rPr>
              <w:fldChar w:fldCharType="end"/>
            </w:r>
          </w:p>
        </w:tc>
        <w:tc>
          <w:tcPr>
            <w:tcW w:w="1080" w:type="dxa"/>
            <w:tcBorders>
              <w:top w:val="nil"/>
              <w:left w:val="nil"/>
              <w:bottom w:val="nil"/>
              <w:right w:val="nil"/>
            </w:tcBorders>
          </w:tcPr>
          <w:p w14:paraId="50EC72B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19F9166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89"/>
      </w:tr>
    </w:tbl>
    <w:p w14:paraId="7044EBD5"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7FDE3FDF" w14:textId="77777777" w:rsidTr="00E7210D">
        <w:tc>
          <w:tcPr>
            <w:tcW w:w="9360" w:type="dxa"/>
            <w:tcBorders>
              <w:top w:val="nil"/>
              <w:left w:val="nil"/>
              <w:bottom w:val="nil"/>
              <w:right w:val="nil"/>
            </w:tcBorders>
          </w:tcPr>
          <w:p w14:paraId="1F183CB9" w14:textId="77777777" w:rsidR="008B022B" w:rsidRPr="008B022B" w:rsidRDefault="008B022B" w:rsidP="008B022B">
            <w:pPr>
              <w:rPr>
                <w:rFonts w:cs="Calibri"/>
                <w:color w:val="0F0F0F"/>
              </w:rPr>
            </w:pPr>
            <w:r w:rsidRPr="008B022B">
              <w:rPr>
                <w:rFonts w:cs="Calibri"/>
                <w:b/>
                <w:bCs/>
                <w:color w:val="0F0F0F"/>
              </w:rPr>
              <w:t>Overzicht relaties</w:t>
            </w:r>
          </w:p>
        </w:tc>
      </w:tr>
    </w:tbl>
    <w:p w14:paraId="0C4556D6"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7FD63330" w14:textId="77777777" w:rsidTr="00E7210D">
        <w:tc>
          <w:tcPr>
            <w:tcW w:w="9360" w:type="dxa"/>
            <w:tcBorders>
              <w:top w:val="nil"/>
              <w:left w:val="nil"/>
              <w:bottom w:val="nil"/>
              <w:right w:val="nil"/>
            </w:tcBorders>
          </w:tcPr>
          <w:p w14:paraId="5B20F6EE" w14:textId="77777777" w:rsidR="008B022B" w:rsidRPr="008B022B" w:rsidRDefault="008B022B" w:rsidP="008B022B">
            <w:pPr>
              <w:rPr>
                <w:rFonts w:cs="Calibri"/>
                <w:b/>
                <w:bCs/>
                <w:color w:val="0F0F0F"/>
              </w:rPr>
            </w:pPr>
            <w:r w:rsidRPr="008B022B">
              <w:rPr>
                <w:rFonts w:cs="Calibri"/>
                <w:b/>
                <w:bCs/>
                <w:color w:val="0F0F0F"/>
              </w:rPr>
              <w:t>Toelichting objecttype</w:t>
            </w:r>
          </w:p>
          <w:p w14:paraId="1AADE23A" w14:textId="77777777" w:rsidR="008B022B" w:rsidRPr="008B022B" w:rsidRDefault="008B022B" w:rsidP="008B022B">
            <w:pPr>
              <w:ind w:left="720"/>
              <w:rPr>
                <w:rFonts w:cs="Calibri"/>
                <w:color w:val="FF0000"/>
                <w:u w:val="single"/>
              </w:rPr>
            </w:pPr>
            <w:r w:rsidRPr="008B022B">
              <w:rPr>
                <w:rFonts w:cs="Calibri"/>
                <w:color w:val="FF0000"/>
                <w:u w:val="single"/>
              </w:rPr>
              <w:t>Naast het bestaande object kan tegelijkertijd ook een geplande geometriewijziging van hetzelfde bestaande object zijn vastgelegd. De plantopografie is dan als apart object opgenomen met een eigen identificatie. Via de geometrische relatie is af te leiden dat het de plantopografie van een bestaand object betreft. Zie verder IMGeo.</w:t>
            </w:r>
          </w:p>
          <w:p w14:paraId="1BCC95C7" w14:textId="77777777" w:rsidR="008B022B" w:rsidRPr="008B022B" w:rsidRDefault="008B022B" w:rsidP="008B022B">
            <w:pPr>
              <w:ind w:left="720"/>
              <w:rPr>
                <w:rFonts w:cs="Calibri"/>
                <w:color w:val="FF0000"/>
                <w:u w:val="single"/>
              </w:rPr>
            </w:pPr>
          </w:p>
          <w:p w14:paraId="129AAA71" w14:textId="77777777" w:rsidR="008B022B" w:rsidRPr="008B022B" w:rsidRDefault="008B022B" w:rsidP="008B022B">
            <w:pPr>
              <w:ind w:left="720"/>
              <w:rPr>
                <w:rFonts w:cs="Calibri"/>
                <w:color w:val="FF0000"/>
                <w:u w:val="single"/>
              </w:rPr>
            </w:pPr>
            <w:r w:rsidRPr="008B022B">
              <w:rPr>
                <w:rFonts w:cs="Calibri"/>
                <w:color w:val="FF0000"/>
                <w:u w:val="single"/>
              </w:rPr>
              <w:t>ONDERSTEUNEND WEGDEEL is het equivalent van het  city gml objecttype AUXILIARY TRAFFIC AREA</w:t>
            </w:r>
          </w:p>
          <w:p w14:paraId="52897EE7" w14:textId="77777777" w:rsidR="008B022B" w:rsidRPr="008B022B" w:rsidRDefault="008B022B" w:rsidP="008B022B">
            <w:pPr>
              <w:ind w:left="720"/>
              <w:rPr>
                <w:rFonts w:cs="Calibri"/>
                <w:color w:val="0F0F0F"/>
              </w:rPr>
            </w:pPr>
          </w:p>
        </w:tc>
      </w:tr>
    </w:tbl>
    <w:p w14:paraId="5776BF62" w14:textId="77777777" w:rsidR="008B022B" w:rsidRPr="008B022B" w:rsidRDefault="008B022B" w:rsidP="008B022B">
      <w:pPr>
        <w:spacing w:line="500" w:lineRule="exact"/>
        <w:ind w:left="1135"/>
        <w:contextualSpacing w:val="0"/>
        <w:outlineLvl w:val="1"/>
        <w:rPr>
          <w:rFonts w:eastAsia="Calibri"/>
          <w:b/>
          <w:bCs/>
          <w:sz w:val="20"/>
          <w:szCs w:val="20"/>
          <w:lang w:eastAsia="en-US"/>
        </w:rPr>
      </w:pPr>
      <w:bookmarkStart w:id="190" w:name="BKM_7B92809F_CFAE_4be8_BE3A_4E4B94E83F52"/>
      <w:bookmarkEnd w:id="190"/>
    </w:p>
    <w:p w14:paraId="0198F1B1" w14:textId="77777777" w:rsidR="008B022B" w:rsidRPr="008B022B" w:rsidRDefault="008B022B" w:rsidP="008B022B">
      <w:pPr>
        <w:rPr>
          <w:rFonts w:eastAsia="Calibri"/>
          <w:lang w:eastAsia="en-US"/>
        </w:rPr>
      </w:pPr>
      <w:r w:rsidRPr="008B022B">
        <w:br w:type="page"/>
      </w:r>
    </w:p>
    <w:p w14:paraId="637CB3AB" w14:textId="77777777" w:rsidR="008B022B" w:rsidRPr="008B022B" w:rsidRDefault="008B022B" w:rsidP="001C2AD6">
      <w:pPr>
        <w:pStyle w:val="Kop2"/>
        <w:rPr>
          <w:color w:val="0F0F0F"/>
        </w:rPr>
      </w:pPr>
      <w:r w:rsidRPr="008B022B">
        <w:rPr>
          <w:sz w:val="20"/>
          <w:szCs w:val="20"/>
        </w:rPr>
        <w:lastRenderedPageBreak/>
        <w:fldChar w:fldCharType="begin" w:fldLock="1"/>
      </w:r>
      <w:r w:rsidRPr="008B022B">
        <w:rPr>
          <w:sz w:val="20"/>
          <w:szCs w:val="20"/>
        </w:rPr>
        <w:instrText xml:space="preserve">MERGEFIELD </w:instrText>
      </w:r>
      <w:r w:rsidRPr="008B022B">
        <w:rPr>
          <w:color w:val="0F0F0F"/>
        </w:rPr>
        <w:instrText>Element.Stereotype</w:instrText>
      </w:r>
      <w:r w:rsidRPr="008B022B">
        <w:rPr>
          <w:sz w:val="20"/>
          <w:szCs w:val="20"/>
        </w:rPr>
        <w:fldChar w:fldCharType="separate"/>
      </w:r>
      <w:r w:rsidRPr="008B022B">
        <w:rPr>
          <w:color w:val="0F0F0F"/>
        </w:rPr>
        <w:t>«Objecttype»</w:t>
      </w:r>
      <w:r w:rsidRPr="008B022B">
        <w:rPr>
          <w:sz w:val="20"/>
          <w:szCs w:val="20"/>
        </w:rPr>
        <w:fldChar w:fldCharType="end"/>
      </w:r>
      <w:r w:rsidRPr="008B022B">
        <w:rPr>
          <w:color w:val="0F0F0F"/>
        </w:rPr>
        <w:t xml:space="preserve"> </w:t>
      </w:r>
      <w:r w:rsidRPr="008B022B">
        <w:fldChar w:fldCharType="begin" w:fldLock="1"/>
      </w:r>
      <w:r w:rsidRPr="008B022B">
        <w:instrText>MERGEFIELD Element.Name</w:instrText>
      </w:r>
      <w:r w:rsidRPr="008B022B">
        <w:fldChar w:fldCharType="separate"/>
      </w:r>
      <w:r w:rsidRPr="008B022B">
        <w:t>ONDERSTEUNEND WATERDEEL</w:t>
      </w:r>
      <w:r w:rsidRPr="008B022B">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25A17DFF" w14:textId="77777777" w:rsidTr="00E7210D">
        <w:trPr>
          <w:trHeight w:val="271"/>
        </w:trPr>
        <w:tc>
          <w:tcPr>
            <w:tcW w:w="2340" w:type="dxa"/>
            <w:gridSpan w:val="2"/>
            <w:tcBorders>
              <w:top w:val="nil"/>
              <w:left w:val="nil"/>
              <w:bottom w:val="nil"/>
              <w:right w:val="nil"/>
            </w:tcBorders>
          </w:tcPr>
          <w:p w14:paraId="420592F2"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6AE31B7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Element.Name</w:instrText>
            </w:r>
            <w:r w:rsidRPr="008B022B">
              <w:rPr>
                <w:color w:val="FF0000"/>
                <w:u w:val="single"/>
              </w:rPr>
              <w:fldChar w:fldCharType="separate"/>
            </w:r>
            <w:r w:rsidRPr="008B022B">
              <w:rPr>
                <w:rFonts w:cs="Calibri"/>
                <w:color w:val="FF0000"/>
                <w:u w:val="single"/>
              </w:rPr>
              <w:t>ONDERSTEUNEND WATERDEEL</w:t>
            </w:r>
            <w:r w:rsidRPr="008B022B">
              <w:rPr>
                <w:color w:val="FF0000"/>
                <w:u w:val="single"/>
              </w:rPr>
              <w:fldChar w:fldCharType="end"/>
            </w:r>
          </w:p>
        </w:tc>
      </w:tr>
      <w:tr w:rsidR="008B022B" w:rsidRPr="008B022B" w14:paraId="56E94587" w14:textId="77777777" w:rsidTr="00E7210D">
        <w:trPr>
          <w:trHeight w:hRule="exact" w:val="128"/>
        </w:trPr>
        <w:tc>
          <w:tcPr>
            <w:tcW w:w="2340" w:type="dxa"/>
            <w:gridSpan w:val="2"/>
            <w:tcBorders>
              <w:top w:val="nil"/>
              <w:left w:val="nil"/>
              <w:bottom w:val="nil"/>
              <w:right w:val="nil"/>
            </w:tcBorders>
          </w:tcPr>
          <w:p w14:paraId="3F6B6A7E"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6E128DC" w14:textId="77777777" w:rsidR="008B022B" w:rsidRPr="008B022B" w:rsidRDefault="008B022B" w:rsidP="008B022B">
            <w:pPr>
              <w:rPr>
                <w:rFonts w:cs="Calibri"/>
                <w:color w:val="FF0000"/>
                <w:u w:val="single"/>
              </w:rPr>
            </w:pPr>
          </w:p>
        </w:tc>
      </w:tr>
      <w:tr w:rsidR="008B022B" w:rsidRPr="008B022B" w14:paraId="7C18BDA9" w14:textId="77777777" w:rsidTr="00E7210D">
        <w:tc>
          <w:tcPr>
            <w:tcW w:w="2340" w:type="dxa"/>
            <w:gridSpan w:val="2"/>
            <w:tcBorders>
              <w:top w:val="nil"/>
              <w:left w:val="nil"/>
              <w:bottom w:val="nil"/>
              <w:right w:val="nil"/>
            </w:tcBorders>
          </w:tcPr>
          <w:p w14:paraId="4E1D426E"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538A4F8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Element.Alias</w:instrText>
            </w:r>
            <w:r w:rsidRPr="008B022B">
              <w:rPr>
                <w:color w:val="FF0000"/>
                <w:u w:val="single"/>
              </w:rPr>
              <w:fldChar w:fldCharType="separate"/>
            </w:r>
            <w:r w:rsidRPr="008B022B">
              <w:rPr>
                <w:rFonts w:cs="Calibri"/>
                <w:color w:val="FF0000"/>
                <w:u w:val="single"/>
              </w:rPr>
              <w:t>OWT</w:t>
            </w:r>
            <w:r w:rsidRPr="008B022B">
              <w:rPr>
                <w:color w:val="FF0000"/>
                <w:u w:val="single"/>
              </w:rPr>
              <w:fldChar w:fldCharType="end"/>
            </w:r>
          </w:p>
        </w:tc>
      </w:tr>
      <w:tr w:rsidR="008B022B" w:rsidRPr="008B022B" w14:paraId="77FA7274" w14:textId="77777777" w:rsidTr="00E7210D">
        <w:trPr>
          <w:trHeight w:hRule="exact" w:val="128"/>
        </w:trPr>
        <w:tc>
          <w:tcPr>
            <w:tcW w:w="2340" w:type="dxa"/>
            <w:gridSpan w:val="2"/>
            <w:tcBorders>
              <w:top w:val="nil"/>
              <w:left w:val="nil"/>
              <w:bottom w:val="nil"/>
              <w:right w:val="nil"/>
            </w:tcBorders>
          </w:tcPr>
          <w:p w14:paraId="5C30E644"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AFEB1DE" w14:textId="77777777" w:rsidR="008B022B" w:rsidRPr="008B022B" w:rsidRDefault="008B022B" w:rsidP="008B022B">
            <w:pPr>
              <w:rPr>
                <w:rFonts w:cs="Calibri"/>
                <w:color w:val="FF0000"/>
                <w:u w:val="single"/>
              </w:rPr>
            </w:pPr>
          </w:p>
        </w:tc>
      </w:tr>
      <w:tr w:rsidR="008B022B" w:rsidRPr="008B022B" w14:paraId="78CDFFC4" w14:textId="77777777" w:rsidTr="00E7210D">
        <w:tc>
          <w:tcPr>
            <w:tcW w:w="2340" w:type="dxa"/>
            <w:gridSpan w:val="2"/>
            <w:tcBorders>
              <w:top w:val="nil"/>
              <w:left w:val="nil"/>
              <w:bottom w:val="nil"/>
              <w:right w:val="nil"/>
            </w:tcBorders>
          </w:tcPr>
          <w:p w14:paraId="5E05C00E"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1DA5B2ED" w14:textId="77777777" w:rsidR="008B022B" w:rsidRPr="008B022B" w:rsidRDefault="008B022B" w:rsidP="008B022B">
            <w:pPr>
              <w:rPr>
                <w:rFonts w:cs="Calibri"/>
                <w:color w:val="FF0000"/>
                <w:u w:val="single"/>
              </w:rPr>
            </w:pPr>
            <w:r w:rsidRPr="008B022B">
              <w:rPr>
                <w:rFonts w:cs="Calibri"/>
                <w:color w:val="FF0000"/>
                <w:u w:val="single"/>
              </w:rPr>
              <w:t>BGT</w:t>
            </w:r>
          </w:p>
        </w:tc>
      </w:tr>
      <w:tr w:rsidR="008B022B" w:rsidRPr="008B022B" w14:paraId="0BBB9D0F" w14:textId="77777777" w:rsidTr="00E7210D">
        <w:trPr>
          <w:trHeight w:hRule="exact" w:val="128"/>
        </w:trPr>
        <w:tc>
          <w:tcPr>
            <w:tcW w:w="2340" w:type="dxa"/>
            <w:gridSpan w:val="2"/>
            <w:tcBorders>
              <w:top w:val="nil"/>
              <w:left w:val="nil"/>
              <w:bottom w:val="nil"/>
              <w:right w:val="nil"/>
            </w:tcBorders>
          </w:tcPr>
          <w:p w14:paraId="11DA01F6"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389E24D" w14:textId="77777777" w:rsidR="008B022B" w:rsidRPr="008B022B" w:rsidRDefault="008B022B" w:rsidP="008B022B">
            <w:pPr>
              <w:rPr>
                <w:rFonts w:cs="Calibri"/>
                <w:color w:val="FF0000"/>
                <w:u w:val="single"/>
              </w:rPr>
            </w:pPr>
          </w:p>
        </w:tc>
      </w:tr>
      <w:tr w:rsidR="008B022B" w:rsidRPr="008B022B" w14:paraId="5CDFD537" w14:textId="77777777" w:rsidTr="00E7210D">
        <w:trPr>
          <w:trHeight w:val="230"/>
        </w:trPr>
        <w:tc>
          <w:tcPr>
            <w:tcW w:w="2340" w:type="dxa"/>
            <w:gridSpan w:val="2"/>
            <w:tcBorders>
              <w:top w:val="nil"/>
              <w:left w:val="nil"/>
              <w:bottom w:val="nil"/>
              <w:right w:val="nil"/>
            </w:tcBorders>
          </w:tcPr>
          <w:p w14:paraId="3785104E"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06CF619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Element.Notes</w:instrText>
            </w:r>
            <w:r w:rsidRPr="008B022B">
              <w:rPr>
                <w:color w:val="FF0000"/>
                <w:u w:val="single"/>
              </w:rPr>
              <w:fldChar w:fldCharType="separate"/>
            </w:r>
            <w:r w:rsidRPr="008B022B">
              <w:rPr>
                <w:rFonts w:cs="Calibri"/>
                <w:color w:val="FF0000"/>
                <w:u w:val="single"/>
              </w:rPr>
              <w:t>Object dat in het kader van de waterhuishouding periodiekgedeeltelijk of geheel met water is bedekt.</w:t>
            </w:r>
            <w:r w:rsidRPr="008B022B">
              <w:rPr>
                <w:color w:val="FF0000"/>
                <w:u w:val="single"/>
              </w:rPr>
              <w:fldChar w:fldCharType="end"/>
            </w:r>
          </w:p>
        </w:tc>
      </w:tr>
      <w:tr w:rsidR="008B022B" w:rsidRPr="008B022B" w14:paraId="413851F8" w14:textId="77777777" w:rsidTr="00E7210D">
        <w:trPr>
          <w:trHeight w:hRule="exact" w:val="68"/>
        </w:trPr>
        <w:tc>
          <w:tcPr>
            <w:tcW w:w="2340" w:type="dxa"/>
            <w:gridSpan w:val="2"/>
            <w:tcBorders>
              <w:top w:val="nil"/>
              <w:left w:val="nil"/>
              <w:bottom w:val="nil"/>
              <w:right w:val="nil"/>
            </w:tcBorders>
          </w:tcPr>
          <w:p w14:paraId="1203866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C472A8E" w14:textId="77777777" w:rsidR="008B022B" w:rsidRPr="008B022B" w:rsidRDefault="008B022B" w:rsidP="008B022B">
            <w:pPr>
              <w:rPr>
                <w:rFonts w:cs="Calibri"/>
                <w:color w:val="FF0000"/>
                <w:u w:val="single"/>
              </w:rPr>
            </w:pPr>
          </w:p>
        </w:tc>
      </w:tr>
      <w:tr w:rsidR="008B022B" w:rsidRPr="008B022B" w14:paraId="3856557C" w14:textId="77777777" w:rsidTr="00E7210D">
        <w:trPr>
          <w:trHeight w:val="271"/>
        </w:trPr>
        <w:tc>
          <w:tcPr>
            <w:tcW w:w="2340" w:type="dxa"/>
            <w:gridSpan w:val="2"/>
            <w:tcBorders>
              <w:top w:val="nil"/>
              <w:left w:val="nil"/>
              <w:bottom w:val="nil"/>
              <w:right w:val="nil"/>
            </w:tcBorders>
          </w:tcPr>
          <w:p w14:paraId="28AD5C67"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1DBEB5EF" w14:textId="77777777" w:rsidR="008B022B" w:rsidRPr="008B022B" w:rsidRDefault="008B022B" w:rsidP="008B022B">
            <w:pPr>
              <w:rPr>
                <w:rFonts w:cs="Calibri"/>
                <w:color w:val="FF0000"/>
                <w:u w:val="single"/>
              </w:rPr>
            </w:pPr>
            <w:r w:rsidRPr="008B022B">
              <w:rPr>
                <w:rFonts w:cs="Calibri"/>
                <w:color w:val="FF0000"/>
                <w:u w:val="single"/>
              </w:rPr>
              <w:t>BGT</w:t>
            </w:r>
          </w:p>
        </w:tc>
      </w:tr>
      <w:tr w:rsidR="008B022B" w:rsidRPr="008B022B" w14:paraId="58DB69E7" w14:textId="77777777" w:rsidTr="00E7210D">
        <w:trPr>
          <w:trHeight w:hRule="exact" w:val="128"/>
        </w:trPr>
        <w:tc>
          <w:tcPr>
            <w:tcW w:w="2340" w:type="dxa"/>
            <w:gridSpan w:val="2"/>
            <w:tcBorders>
              <w:top w:val="nil"/>
              <w:left w:val="nil"/>
              <w:bottom w:val="nil"/>
              <w:right w:val="nil"/>
            </w:tcBorders>
          </w:tcPr>
          <w:p w14:paraId="631A50B5"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39727B8" w14:textId="77777777" w:rsidR="008B022B" w:rsidRPr="008B022B" w:rsidRDefault="008B022B" w:rsidP="008B022B">
            <w:pPr>
              <w:rPr>
                <w:rFonts w:cs="Calibri"/>
                <w:color w:val="FF0000"/>
                <w:u w:val="single"/>
              </w:rPr>
            </w:pPr>
          </w:p>
        </w:tc>
      </w:tr>
      <w:tr w:rsidR="008B022B" w:rsidRPr="008B022B" w14:paraId="7B117E46" w14:textId="77777777" w:rsidTr="00E7210D">
        <w:tc>
          <w:tcPr>
            <w:tcW w:w="2340" w:type="dxa"/>
            <w:gridSpan w:val="2"/>
            <w:tcBorders>
              <w:top w:val="nil"/>
              <w:left w:val="nil"/>
              <w:bottom w:val="nil"/>
              <w:right w:val="nil"/>
            </w:tcBorders>
          </w:tcPr>
          <w:p w14:paraId="747A9543"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1DBD1D15" w14:textId="77777777" w:rsidR="008B022B" w:rsidRPr="008B022B" w:rsidRDefault="008B022B" w:rsidP="008B022B">
            <w:pPr>
              <w:rPr>
                <w:rFonts w:cs="Calibri"/>
                <w:color w:val="FF0000"/>
                <w:u w:val="single"/>
              </w:rPr>
            </w:pPr>
            <w:r w:rsidRPr="008B022B">
              <w:rPr>
                <w:rFonts w:cs="Calibri"/>
                <w:color w:val="FF0000"/>
                <w:u w:val="single"/>
              </w:rPr>
              <w:t>30 december 2013</w:t>
            </w:r>
          </w:p>
        </w:tc>
      </w:tr>
      <w:tr w:rsidR="008B022B" w:rsidRPr="008B022B" w14:paraId="4A85CA1C" w14:textId="77777777" w:rsidTr="00E7210D">
        <w:trPr>
          <w:trHeight w:hRule="exact" w:val="128"/>
        </w:trPr>
        <w:tc>
          <w:tcPr>
            <w:tcW w:w="2340" w:type="dxa"/>
            <w:gridSpan w:val="2"/>
            <w:tcBorders>
              <w:top w:val="nil"/>
              <w:left w:val="nil"/>
              <w:bottom w:val="nil"/>
              <w:right w:val="nil"/>
            </w:tcBorders>
          </w:tcPr>
          <w:p w14:paraId="692646DA"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C790A1C" w14:textId="77777777" w:rsidR="008B022B" w:rsidRPr="008B022B" w:rsidRDefault="008B022B" w:rsidP="008B022B">
            <w:pPr>
              <w:rPr>
                <w:rFonts w:cs="Calibri"/>
                <w:color w:val="FF0000"/>
                <w:u w:val="single"/>
              </w:rPr>
            </w:pPr>
          </w:p>
        </w:tc>
      </w:tr>
      <w:tr w:rsidR="008B022B" w:rsidRPr="008B022B" w14:paraId="7C8B4979" w14:textId="77777777" w:rsidTr="00E7210D">
        <w:tc>
          <w:tcPr>
            <w:tcW w:w="2340" w:type="dxa"/>
            <w:gridSpan w:val="2"/>
            <w:tcBorders>
              <w:top w:val="nil"/>
              <w:left w:val="nil"/>
              <w:bottom w:val="nil"/>
              <w:right w:val="nil"/>
            </w:tcBorders>
          </w:tcPr>
          <w:p w14:paraId="09A76A6B"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76AA40F7" w14:textId="77777777" w:rsidR="008B022B" w:rsidRPr="008B022B" w:rsidRDefault="008B022B" w:rsidP="008B022B">
            <w:pPr>
              <w:rPr>
                <w:rFonts w:cs="Calibri"/>
                <w:color w:val="FF0000"/>
                <w:u w:val="single"/>
              </w:rPr>
            </w:pPr>
            <w:r w:rsidRPr="008B022B">
              <w:rPr>
                <w:rFonts w:cs="Calibri"/>
                <w:color w:val="FF0000"/>
                <w:u w:val="single"/>
              </w:rPr>
              <w:t>Identificatie ondersteunend waterdeel</w:t>
            </w:r>
          </w:p>
        </w:tc>
      </w:tr>
      <w:tr w:rsidR="008B022B" w:rsidRPr="008B022B" w14:paraId="264DC009" w14:textId="77777777" w:rsidTr="00E7210D">
        <w:trPr>
          <w:trHeight w:hRule="exact" w:val="128"/>
        </w:trPr>
        <w:tc>
          <w:tcPr>
            <w:tcW w:w="2340" w:type="dxa"/>
            <w:gridSpan w:val="2"/>
            <w:tcBorders>
              <w:top w:val="nil"/>
              <w:left w:val="nil"/>
              <w:bottom w:val="nil"/>
              <w:right w:val="nil"/>
            </w:tcBorders>
          </w:tcPr>
          <w:p w14:paraId="068EB001"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B02D262" w14:textId="77777777" w:rsidR="008B022B" w:rsidRPr="008B022B" w:rsidRDefault="008B022B" w:rsidP="008B022B">
            <w:pPr>
              <w:rPr>
                <w:rFonts w:cs="Calibri"/>
                <w:b/>
                <w:bCs/>
                <w:color w:val="FF0000"/>
                <w:u w:val="single"/>
              </w:rPr>
            </w:pPr>
          </w:p>
        </w:tc>
      </w:tr>
      <w:tr w:rsidR="008B022B" w:rsidRPr="008B022B" w14:paraId="2307FFDA" w14:textId="77777777" w:rsidTr="00E7210D">
        <w:tc>
          <w:tcPr>
            <w:tcW w:w="2340" w:type="dxa"/>
            <w:gridSpan w:val="2"/>
            <w:tcBorders>
              <w:top w:val="nil"/>
              <w:left w:val="nil"/>
              <w:bottom w:val="nil"/>
              <w:right w:val="nil"/>
            </w:tcBorders>
          </w:tcPr>
          <w:p w14:paraId="0FCCE939"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431BDBEA" w14:textId="77777777" w:rsidR="008B022B" w:rsidRPr="008B022B" w:rsidRDefault="008B022B" w:rsidP="008B022B">
            <w:pPr>
              <w:rPr>
                <w:rFonts w:cs="Calibri"/>
                <w:color w:val="FF0000"/>
                <w:u w:val="single"/>
              </w:rPr>
            </w:pPr>
            <w:r w:rsidRPr="008B022B">
              <w:rPr>
                <w:rFonts w:cs="Calibri"/>
                <w:color w:val="FF0000"/>
                <w:u w:val="single"/>
              </w:rPr>
              <w:t xml:space="preserve">Gerealiseerde planwijzigingen van bestaande ondersteunend waterdeel objecten maken geen deel uit van de verzameling ondersteunenden waterdelen. </w:t>
            </w:r>
          </w:p>
          <w:p w14:paraId="1ED0804B" w14:textId="77777777" w:rsidR="008B022B" w:rsidRPr="008B022B" w:rsidRDefault="008B022B" w:rsidP="008B022B">
            <w:pPr>
              <w:rPr>
                <w:rFonts w:cs="Calibri"/>
                <w:color w:val="FF0000"/>
                <w:u w:val="single"/>
              </w:rPr>
            </w:pPr>
          </w:p>
          <w:p w14:paraId="3FD68062" w14:textId="77777777" w:rsidR="008B022B" w:rsidRPr="008B022B" w:rsidRDefault="008B022B" w:rsidP="008B022B">
            <w:pPr>
              <w:rPr>
                <w:rFonts w:cs="Calibri"/>
                <w:color w:val="FF0000"/>
                <w:u w:val="single"/>
              </w:rPr>
            </w:pPr>
            <w:r w:rsidRPr="008B022B">
              <w:rPr>
                <w:rFonts w:cs="Calibri"/>
                <w:color w:val="FF0000"/>
                <w:u w:val="single"/>
              </w:rPr>
              <w:t>Zie verder BGT.</w:t>
            </w:r>
          </w:p>
        </w:tc>
      </w:tr>
      <w:tr w:rsidR="008B022B" w:rsidRPr="008B022B" w14:paraId="3AB098DB" w14:textId="77777777" w:rsidTr="00E7210D">
        <w:trPr>
          <w:trHeight w:hRule="exact" w:val="128"/>
        </w:trPr>
        <w:tc>
          <w:tcPr>
            <w:tcW w:w="2340" w:type="dxa"/>
            <w:gridSpan w:val="2"/>
            <w:tcBorders>
              <w:top w:val="nil"/>
              <w:left w:val="nil"/>
              <w:bottom w:val="nil"/>
              <w:right w:val="nil"/>
            </w:tcBorders>
          </w:tcPr>
          <w:p w14:paraId="04EF164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3367197" w14:textId="77777777" w:rsidR="008B022B" w:rsidRPr="008B022B" w:rsidRDefault="008B022B" w:rsidP="008B022B">
            <w:pPr>
              <w:rPr>
                <w:rFonts w:cs="Calibri"/>
                <w:color w:val="0F0F0F"/>
              </w:rPr>
            </w:pPr>
          </w:p>
        </w:tc>
      </w:tr>
      <w:tr w:rsidR="008B022B" w:rsidRPr="008B022B" w14:paraId="089CB084" w14:textId="77777777" w:rsidTr="00E7210D">
        <w:trPr>
          <w:trHeight w:hRule="exact" w:val="256"/>
        </w:trPr>
        <w:tc>
          <w:tcPr>
            <w:tcW w:w="2340" w:type="dxa"/>
            <w:gridSpan w:val="2"/>
            <w:tcBorders>
              <w:top w:val="nil"/>
              <w:left w:val="nil"/>
              <w:bottom w:val="nil"/>
              <w:right w:val="nil"/>
            </w:tcBorders>
          </w:tcPr>
          <w:p w14:paraId="23E4CBB9"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1B683A99" w14:textId="77777777" w:rsidR="008B022B" w:rsidRPr="008B022B" w:rsidRDefault="008B022B" w:rsidP="008B022B">
            <w:pPr>
              <w:rPr>
                <w:rFonts w:cs="Calibri"/>
                <w:color w:val="0F0F0F"/>
              </w:rPr>
            </w:pPr>
          </w:p>
        </w:tc>
      </w:tr>
      <w:tr w:rsidR="008B022B" w:rsidRPr="008B022B" w14:paraId="465ACC13" w14:textId="77777777" w:rsidTr="00E7210D">
        <w:trPr>
          <w:trHeight w:hRule="exact" w:val="256"/>
        </w:trPr>
        <w:tc>
          <w:tcPr>
            <w:tcW w:w="2340" w:type="dxa"/>
            <w:gridSpan w:val="2"/>
            <w:tcBorders>
              <w:top w:val="nil"/>
              <w:left w:val="nil"/>
              <w:bottom w:val="nil"/>
              <w:right w:val="nil"/>
            </w:tcBorders>
          </w:tcPr>
          <w:p w14:paraId="7E2C5C84"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6E6265F" w14:textId="77777777" w:rsidR="008B022B" w:rsidRPr="008B022B" w:rsidRDefault="008B022B" w:rsidP="008B022B">
            <w:pPr>
              <w:rPr>
                <w:rFonts w:cs="Calibri"/>
                <w:color w:val="0F0F0F"/>
              </w:rPr>
            </w:pPr>
          </w:p>
        </w:tc>
      </w:tr>
      <w:tr w:rsidR="008B022B" w:rsidRPr="008B022B" w14:paraId="79F27FA9" w14:textId="77777777" w:rsidTr="00E7210D">
        <w:tc>
          <w:tcPr>
            <w:tcW w:w="2340" w:type="dxa"/>
            <w:gridSpan w:val="2"/>
            <w:tcBorders>
              <w:top w:val="nil"/>
              <w:left w:val="nil"/>
              <w:bottom w:val="nil"/>
              <w:right w:val="nil"/>
            </w:tcBorders>
          </w:tcPr>
          <w:p w14:paraId="2453CC45"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3DD044F7" w14:textId="77777777" w:rsidR="008B022B" w:rsidRPr="008B022B" w:rsidRDefault="008B022B" w:rsidP="008B022B">
            <w:pPr>
              <w:rPr>
                <w:rFonts w:cs="Calibri"/>
                <w:b/>
                <w:bCs/>
                <w:color w:val="0F0F0F"/>
              </w:rPr>
            </w:pPr>
          </w:p>
        </w:tc>
      </w:tr>
      <w:tr w:rsidR="008B022B" w:rsidRPr="008B022B" w14:paraId="03CC6890" w14:textId="77777777" w:rsidTr="00E7210D">
        <w:tc>
          <w:tcPr>
            <w:tcW w:w="450" w:type="dxa"/>
            <w:tcBorders>
              <w:top w:val="nil"/>
              <w:left w:val="nil"/>
              <w:bottom w:val="nil"/>
              <w:right w:val="nil"/>
            </w:tcBorders>
          </w:tcPr>
          <w:p w14:paraId="67185E9E" w14:textId="77777777" w:rsidR="008B022B" w:rsidRPr="008B022B" w:rsidRDefault="008B022B" w:rsidP="008B022B">
            <w:pPr>
              <w:rPr>
                <w:rFonts w:cs="Calibri"/>
                <w:i/>
                <w:iCs/>
                <w:color w:val="0F0F0F"/>
              </w:rPr>
            </w:pPr>
            <w:bookmarkStart w:id="191" w:name="BKM_58028055_0F8B_47d8_8BF2_DD005EB86D7D"/>
          </w:p>
        </w:tc>
        <w:tc>
          <w:tcPr>
            <w:tcW w:w="2790" w:type="dxa"/>
            <w:gridSpan w:val="2"/>
            <w:tcBorders>
              <w:top w:val="nil"/>
              <w:left w:val="nil"/>
              <w:bottom w:val="nil"/>
              <w:right w:val="nil"/>
            </w:tcBorders>
          </w:tcPr>
          <w:p w14:paraId="2CF2C6B7"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78BE22DC"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314C3D98"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54E3CACE" w14:textId="77777777" w:rsidR="008B022B" w:rsidRPr="008B022B" w:rsidRDefault="008B022B" w:rsidP="008B022B">
            <w:pPr>
              <w:rPr>
                <w:rFonts w:cs="Calibri"/>
                <w:i/>
                <w:iCs/>
                <w:color w:val="0F0F0F"/>
              </w:rPr>
            </w:pPr>
            <w:r w:rsidRPr="008B022B">
              <w:rPr>
                <w:rFonts w:cs="Calibri"/>
                <w:i/>
                <w:iCs/>
                <w:color w:val="0F0F0F"/>
              </w:rPr>
              <w:t>Kardi-</w:t>
            </w:r>
          </w:p>
          <w:p w14:paraId="41E831D4"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07A179D7" w14:textId="77777777" w:rsidTr="00E7210D">
        <w:tc>
          <w:tcPr>
            <w:tcW w:w="450" w:type="dxa"/>
            <w:tcBorders>
              <w:top w:val="nil"/>
              <w:left w:val="nil"/>
              <w:bottom w:val="nil"/>
              <w:right w:val="nil"/>
            </w:tcBorders>
          </w:tcPr>
          <w:p w14:paraId="53D407EB"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0840B7A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Identificatie ondersteunend waterdeel</w:t>
            </w:r>
            <w:r w:rsidRPr="008B022B">
              <w:rPr>
                <w:color w:val="FF0000"/>
                <w:u w:val="single"/>
              </w:rPr>
              <w:fldChar w:fldCharType="end"/>
            </w:r>
          </w:p>
        </w:tc>
        <w:tc>
          <w:tcPr>
            <w:tcW w:w="4230" w:type="dxa"/>
            <w:tcBorders>
              <w:top w:val="nil"/>
              <w:left w:val="nil"/>
              <w:bottom w:val="nil"/>
              <w:right w:val="nil"/>
            </w:tcBorders>
          </w:tcPr>
          <w:p w14:paraId="35D1A5F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Een unieke identificatie voor een ondersteunend waterdeel</w:t>
            </w:r>
            <w:r w:rsidRPr="008B022B">
              <w:rPr>
                <w:color w:val="FF0000"/>
                <w:u w:val="single"/>
              </w:rPr>
              <w:fldChar w:fldCharType="end"/>
            </w:r>
          </w:p>
        </w:tc>
        <w:tc>
          <w:tcPr>
            <w:tcW w:w="1080" w:type="dxa"/>
            <w:tcBorders>
              <w:top w:val="nil"/>
              <w:left w:val="nil"/>
              <w:bottom w:val="nil"/>
              <w:right w:val="nil"/>
            </w:tcBorders>
          </w:tcPr>
          <w:p w14:paraId="46D8754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NEN3610ID</w:t>
            </w:r>
            <w:r w:rsidRPr="008B022B">
              <w:rPr>
                <w:color w:val="FF0000"/>
                <w:u w:val="single"/>
              </w:rPr>
              <w:fldChar w:fldCharType="end"/>
            </w:r>
          </w:p>
        </w:tc>
        <w:tc>
          <w:tcPr>
            <w:tcW w:w="810" w:type="dxa"/>
            <w:tcBorders>
              <w:top w:val="nil"/>
              <w:left w:val="nil"/>
              <w:bottom w:val="nil"/>
              <w:right w:val="nil"/>
            </w:tcBorders>
          </w:tcPr>
          <w:p w14:paraId="791722D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1"/>
      </w:tr>
      <w:tr w:rsidR="008B022B" w:rsidRPr="008B022B" w14:paraId="414FE1E1" w14:textId="77777777" w:rsidTr="00E7210D">
        <w:tc>
          <w:tcPr>
            <w:tcW w:w="450" w:type="dxa"/>
            <w:tcBorders>
              <w:top w:val="nil"/>
              <w:left w:val="nil"/>
              <w:bottom w:val="nil"/>
              <w:right w:val="nil"/>
            </w:tcBorders>
          </w:tcPr>
          <w:p w14:paraId="58CBE2D4" w14:textId="77777777" w:rsidR="008B022B" w:rsidRPr="008B022B" w:rsidRDefault="008B022B" w:rsidP="008B022B">
            <w:pPr>
              <w:rPr>
                <w:rFonts w:cs="Calibri"/>
                <w:color w:val="0F0F0F"/>
              </w:rPr>
            </w:pPr>
            <w:bookmarkStart w:id="192" w:name="BKM_89448FCB_5740_4c62_92BF_80DB3EA80307"/>
          </w:p>
        </w:tc>
        <w:tc>
          <w:tcPr>
            <w:tcW w:w="2790" w:type="dxa"/>
            <w:gridSpan w:val="2"/>
            <w:tcBorders>
              <w:top w:val="nil"/>
              <w:left w:val="nil"/>
              <w:bottom w:val="nil"/>
              <w:right w:val="nil"/>
            </w:tcBorders>
          </w:tcPr>
          <w:p w14:paraId="20C9C1E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Status ondersteunend waterdeel</w:t>
            </w:r>
            <w:r w:rsidRPr="008B022B">
              <w:rPr>
                <w:color w:val="FF0000"/>
                <w:u w:val="single"/>
              </w:rPr>
              <w:fldChar w:fldCharType="end"/>
            </w:r>
          </w:p>
        </w:tc>
        <w:tc>
          <w:tcPr>
            <w:tcW w:w="4230" w:type="dxa"/>
            <w:tcBorders>
              <w:top w:val="nil"/>
              <w:left w:val="nil"/>
              <w:bottom w:val="nil"/>
              <w:right w:val="nil"/>
            </w:tcBorders>
          </w:tcPr>
          <w:p w14:paraId="77214B9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status gekoppeld aan de levenscyclus van het ondersteunend waterdeel.</w:t>
            </w:r>
            <w:r w:rsidRPr="008B022B">
              <w:rPr>
                <w:color w:val="FF0000"/>
                <w:u w:val="single"/>
              </w:rPr>
              <w:fldChar w:fldCharType="end"/>
            </w:r>
          </w:p>
        </w:tc>
        <w:tc>
          <w:tcPr>
            <w:tcW w:w="1080" w:type="dxa"/>
            <w:tcBorders>
              <w:top w:val="nil"/>
              <w:left w:val="nil"/>
              <w:bottom w:val="nil"/>
              <w:right w:val="nil"/>
            </w:tcBorders>
          </w:tcPr>
          <w:p w14:paraId="535D6C98" w14:textId="77777777" w:rsidR="008B022B" w:rsidRPr="008B022B" w:rsidRDefault="008B022B" w:rsidP="008B022B">
            <w:pPr>
              <w:rPr>
                <w:rFonts w:cs="Calibri"/>
                <w:color w:val="FF0000"/>
                <w:u w:val="single"/>
              </w:rPr>
            </w:pPr>
            <w:r w:rsidRPr="008B022B">
              <w:rPr>
                <w:color w:val="FF0000"/>
                <w:u w:val="single"/>
              </w:rPr>
              <w:t>status geo object</w:t>
            </w:r>
          </w:p>
        </w:tc>
        <w:tc>
          <w:tcPr>
            <w:tcW w:w="810" w:type="dxa"/>
            <w:tcBorders>
              <w:top w:val="nil"/>
              <w:left w:val="nil"/>
              <w:bottom w:val="nil"/>
              <w:right w:val="nil"/>
            </w:tcBorders>
          </w:tcPr>
          <w:p w14:paraId="421BD89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2"/>
      </w:tr>
      <w:tr w:rsidR="008B022B" w:rsidRPr="008B022B" w14:paraId="36446940" w14:textId="77777777" w:rsidTr="00E7210D">
        <w:tc>
          <w:tcPr>
            <w:tcW w:w="450" w:type="dxa"/>
            <w:tcBorders>
              <w:top w:val="nil"/>
              <w:left w:val="nil"/>
              <w:bottom w:val="nil"/>
              <w:right w:val="nil"/>
            </w:tcBorders>
          </w:tcPr>
          <w:p w14:paraId="30995F36" w14:textId="77777777" w:rsidR="008B022B" w:rsidRPr="008B022B" w:rsidRDefault="008B022B" w:rsidP="008B022B">
            <w:pPr>
              <w:rPr>
                <w:rFonts w:cs="Calibri"/>
                <w:color w:val="0F0F0F"/>
              </w:rPr>
            </w:pPr>
            <w:bookmarkStart w:id="193" w:name="BKM_46DEE001_8F17_4047_BA93_0BC9750276DE"/>
          </w:p>
        </w:tc>
        <w:tc>
          <w:tcPr>
            <w:tcW w:w="2790" w:type="dxa"/>
            <w:gridSpan w:val="2"/>
            <w:tcBorders>
              <w:top w:val="nil"/>
              <w:left w:val="nil"/>
              <w:bottom w:val="nil"/>
              <w:right w:val="nil"/>
            </w:tcBorders>
          </w:tcPr>
          <w:p w14:paraId="06E678B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Geometrie ondersteunend waterdeel</w:t>
            </w:r>
            <w:r w:rsidRPr="008B022B">
              <w:rPr>
                <w:color w:val="FF0000"/>
                <w:u w:val="single"/>
              </w:rPr>
              <w:fldChar w:fldCharType="end"/>
            </w:r>
          </w:p>
        </w:tc>
        <w:tc>
          <w:tcPr>
            <w:tcW w:w="4230" w:type="dxa"/>
            <w:tcBorders>
              <w:top w:val="nil"/>
              <w:left w:val="nil"/>
              <w:bottom w:val="nil"/>
              <w:right w:val="nil"/>
            </w:tcBorders>
          </w:tcPr>
          <w:p w14:paraId="52B256CE"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minimaal tweedimensionale geometrische representatie van de omtrekken van een ondersteunend waterdeel.</w:t>
            </w:r>
            <w:r w:rsidRPr="008B022B">
              <w:rPr>
                <w:color w:val="FF0000"/>
                <w:u w:val="single"/>
              </w:rPr>
              <w:fldChar w:fldCharType="end"/>
            </w:r>
          </w:p>
        </w:tc>
        <w:tc>
          <w:tcPr>
            <w:tcW w:w="1080" w:type="dxa"/>
            <w:tcBorders>
              <w:top w:val="nil"/>
              <w:left w:val="nil"/>
              <w:bottom w:val="nil"/>
              <w:right w:val="nil"/>
            </w:tcBorders>
          </w:tcPr>
          <w:p w14:paraId="1EB8F18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GM_Surface</w:t>
            </w:r>
            <w:r w:rsidRPr="008B022B">
              <w:rPr>
                <w:color w:val="FF0000"/>
                <w:u w:val="single"/>
              </w:rPr>
              <w:fldChar w:fldCharType="end"/>
            </w:r>
          </w:p>
        </w:tc>
        <w:tc>
          <w:tcPr>
            <w:tcW w:w="810" w:type="dxa"/>
            <w:tcBorders>
              <w:top w:val="nil"/>
              <w:left w:val="nil"/>
              <w:bottom w:val="nil"/>
              <w:right w:val="nil"/>
            </w:tcBorders>
          </w:tcPr>
          <w:p w14:paraId="3815C57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3"/>
      </w:tr>
      <w:tr w:rsidR="008B022B" w:rsidRPr="008B022B" w14:paraId="7B338F94" w14:textId="77777777" w:rsidTr="00E7210D">
        <w:tc>
          <w:tcPr>
            <w:tcW w:w="450" w:type="dxa"/>
            <w:tcBorders>
              <w:top w:val="nil"/>
              <w:left w:val="nil"/>
              <w:bottom w:val="nil"/>
              <w:right w:val="nil"/>
            </w:tcBorders>
          </w:tcPr>
          <w:p w14:paraId="798696FC" w14:textId="77777777" w:rsidR="008B022B" w:rsidRPr="008B022B" w:rsidRDefault="008B022B" w:rsidP="008B022B">
            <w:pPr>
              <w:rPr>
                <w:rFonts w:cs="Calibri"/>
                <w:color w:val="0F0F0F"/>
              </w:rPr>
            </w:pPr>
            <w:bookmarkStart w:id="194" w:name="BKM_1AD6558B_CDAD_4c8d_92C2_82934B4C9B02"/>
          </w:p>
        </w:tc>
        <w:tc>
          <w:tcPr>
            <w:tcW w:w="2790" w:type="dxa"/>
            <w:gridSpan w:val="2"/>
            <w:tcBorders>
              <w:top w:val="nil"/>
              <w:left w:val="nil"/>
              <w:bottom w:val="nil"/>
              <w:right w:val="nil"/>
            </w:tcBorders>
          </w:tcPr>
          <w:p w14:paraId="3B5B407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Relatieve hoogteligging ondersteunend waterdeel</w:t>
            </w:r>
            <w:r w:rsidRPr="008B022B">
              <w:rPr>
                <w:color w:val="FF0000"/>
                <w:u w:val="single"/>
              </w:rPr>
              <w:fldChar w:fldCharType="end"/>
            </w:r>
          </w:p>
        </w:tc>
        <w:tc>
          <w:tcPr>
            <w:tcW w:w="4230" w:type="dxa"/>
            <w:tcBorders>
              <w:top w:val="nil"/>
              <w:left w:val="nil"/>
              <w:bottom w:val="nil"/>
              <w:right w:val="nil"/>
            </w:tcBorders>
          </w:tcPr>
          <w:p w14:paraId="36C556C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Aanduiding voor de relatieve hoogte van het ondersteunend waterdeel</w:t>
            </w:r>
            <w:r w:rsidRPr="008B022B">
              <w:rPr>
                <w:color w:val="FF0000"/>
                <w:u w:val="single"/>
              </w:rPr>
              <w:fldChar w:fldCharType="end"/>
            </w:r>
          </w:p>
        </w:tc>
        <w:tc>
          <w:tcPr>
            <w:tcW w:w="1080" w:type="dxa"/>
            <w:tcBorders>
              <w:top w:val="nil"/>
              <w:left w:val="nil"/>
              <w:bottom w:val="nil"/>
              <w:right w:val="nil"/>
            </w:tcBorders>
          </w:tcPr>
          <w:p w14:paraId="4B9EA43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N1</w:t>
            </w:r>
            <w:r w:rsidRPr="008B022B">
              <w:rPr>
                <w:color w:val="FF0000"/>
                <w:u w:val="single"/>
              </w:rPr>
              <w:fldChar w:fldCharType="end"/>
            </w:r>
          </w:p>
        </w:tc>
        <w:tc>
          <w:tcPr>
            <w:tcW w:w="810" w:type="dxa"/>
            <w:tcBorders>
              <w:top w:val="nil"/>
              <w:left w:val="nil"/>
              <w:bottom w:val="nil"/>
              <w:right w:val="nil"/>
            </w:tcBorders>
          </w:tcPr>
          <w:p w14:paraId="200F04B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4"/>
      </w:tr>
      <w:tr w:rsidR="008B022B" w:rsidRPr="008B022B" w14:paraId="526CE9AC" w14:textId="77777777" w:rsidTr="00E7210D">
        <w:tc>
          <w:tcPr>
            <w:tcW w:w="450" w:type="dxa"/>
            <w:tcBorders>
              <w:top w:val="nil"/>
              <w:left w:val="nil"/>
              <w:bottom w:val="nil"/>
              <w:right w:val="nil"/>
            </w:tcBorders>
          </w:tcPr>
          <w:p w14:paraId="04181116" w14:textId="77777777" w:rsidR="008B022B" w:rsidRPr="008B022B" w:rsidRDefault="008B022B" w:rsidP="008B022B">
            <w:pPr>
              <w:rPr>
                <w:rFonts w:cs="Calibri"/>
                <w:color w:val="0F0F0F"/>
              </w:rPr>
            </w:pPr>
            <w:bookmarkStart w:id="195" w:name="BKM_E049D77D_4A43_4d14_92B9_F5762E19D580"/>
          </w:p>
        </w:tc>
        <w:tc>
          <w:tcPr>
            <w:tcW w:w="2790" w:type="dxa"/>
            <w:gridSpan w:val="2"/>
            <w:tcBorders>
              <w:top w:val="nil"/>
              <w:left w:val="nil"/>
              <w:bottom w:val="nil"/>
              <w:right w:val="nil"/>
            </w:tcBorders>
          </w:tcPr>
          <w:p w14:paraId="2A54374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Type ondersteunend waterdeel</w:t>
            </w:r>
            <w:r w:rsidRPr="008B022B">
              <w:rPr>
                <w:color w:val="FF0000"/>
                <w:u w:val="single"/>
              </w:rPr>
              <w:fldChar w:fldCharType="end"/>
            </w:r>
          </w:p>
        </w:tc>
        <w:tc>
          <w:tcPr>
            <w:tcW w:w="4230" w:type="dxa"/>
            <w:tcBorders>
              <w:top w:val="nil"/>
              <w:left w:val="nil"/>
              <w:bottom w:val="nil"/>
              <w:right w:val="nil"/>
            </w:tcBorders>
          </w:tcPr>
          <w:p w14:paraId="7BD8B6A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Specificatie van het soort water.</w:t>
            </w:r>
            <w:r w:rsidRPr="008B022B">
              <w:rPr>
                <w:color w:val="FF0000"/>
                <w:u w:val="single"/>
              </w:rPr>
              <w:fldChar w:fldCharType="end"/>
            </w:r>
          </w:p>
        </w:tc>
        <w:tc>
          <w:tcPr>
            <w:tcW w:w="1080" w:type="dxa"/>
            <w:tcBorders>
              <w:top w:val="nil"/>
              <w:left w:val="nil"/>
              <w:bottom w:val="nil"/>
              <w:right w:val="nil"/>
            </w:tcBorders>
          </w:tcPr>
          <w:p w14:paraId="43E39F59" w14:textId="77777777" w:rsidR="008B022B" w:rsidRPr="008B022B" w:rsidRDefault="008B022B" w:rsidP="008B022B">
            <w:pPr>
              <w:rPr>
                <w:rFonts w:cs="Calibri"/>
                <w:color w:val="FF0000"/>
                <w:u w:val="single"/>
              </w:rPr>
            </w:pPr>
            <w:r w:rsidRPr="008B022B">
              <w:rPr>
                <w:color w:val="FF0000"/>
                <w:u w:val="single"/>
              </w:rPr>
              <w:t>typering ondersteunend water</w:t>
            </w:r>
          </w:p>
        </w:tc>
        <w:tc>
          <w:tcPr>
            <w:tcW w:w="810" w:type="dxa"/>
            <w:tcBorders>
              <w:top w:val="nil"/>
              <w:left w:val="nil"/>
              <w:bottom w:val="nil"/>
              <w:right w:val="nil"/>
            </w:tcBorders>
          </w:tcPr>
          <w:p w14:paraId="0E64F73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5"/>
      </w:tr>
      <w:tr w:rsidR="008B022B" w:rsidRPr="008B022B" w14:paraId="26913BB3" w14:textId="77777777" w:rsidTr="00E7210D">
        <w:tc>
          <w:tcPr>
            <w:tcW w:w="450" w:type="dxa"/>
            <w:tcBorders>
              <w:top w:val="nil"/>
              <w:left w:val="nil"/>
              <w:bottom w:val="nil"/>
              <w:right w:val="nil"/>
            </w:tcBorders>
          </w:tcPr>
          <w:p w14:paraId="374D4C84" w14:textId="77777777" w:rsidR="008B022B" w:rsidRPr="008B022B" w:rsidRDefault="008B022B" w:rsidP="008B022B">
            <w:pPr>
              <w:rPr>
                <w:rFonts w:cs="Calibri"/>
                <w:color w:val="0F0F0F"/>
              </w:rPr>
            </w:pPr>
            <w:bookmarkStart w:id="196" w:name="BKM_2C414173_321C_469a_BB59_A3DC817468B0"/>
          </w:p>
        </w:tc>
        <w:tc>
          <w:tcPr>
            <w:tcW w:w="2790" w:type="dxa"/>
            <w:gridSpan w:val="2"/>
            <w:tcBorders>
              <w:top w:val="nil"/>
              <w:left w:val="nil"/>
              <w:bottom w:val="nil"/>
              <w:right w:val="nil"/>
            </w:tcBorders>
          </w:tcPr>
          <w:p w14:paraId="2B7D466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Plus type ondersteunend waterdeel</w:t>
            </w:r>
            <w:r w:rsidRPr="008B022B">
              <w:rPr>
                <w:color w:val="FF0000"/>
                <w:u w:val="single"/>
              </w:rPr>
              <w:fldChar w:fldCharType="end"/>
            </w:r>
          </w:p>
        </w:tc>
        <w:tc>
          <w:tcPr>
            <w:tcW w:w="4230" w:type="dxa"/>
            <w:tcBorders>
              <w:top w:val="nil"/>
              <w:left w:val="nil"/>
              <w:bottom w:val="nil"/>
              <w:right w:val="nil"/>
            </w:tcBorders>
          </w:tcPr>
          <w:p w14:paraId="0002F78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Specificatie van het soort water, nadere classificatie.</w:t>
            </w:r>
            <w:r w:rsidRPr="008B022B">
              <w:rPr>
                <w:color w:val="FF0000"/>
                <w:u w:val="single"/>
              </w:rPr>
              <w:fldChar w:fldCharType="end"/>
            </w:r>
          </w:p>
        </w:tc>
        <w:tc>
          <w:tcPr>
            <w:tcW w:w="1080" w:type="dxa"/>
            <w:tcBorders>
              <w:top w:val="nil"/>
              <w:left w:val="nil"/>
              <w:bottom w:val="nil"/>
              <w:right w:val="nil"/>
            </w:tcBorders>
          </w:tcPr>
          <w:p w14:paraId="0CDF81B1" w14:textId="3099454D" w:rsidR="008B022B" w:rsidRPr="008B022B" w:rsidRDefault="008B022B" w:rsidP="008B022B">
            <w:pPr>
              <w:rPr>
                <w:rFonts w:cs="Calibri"/>
                <w:color w:val="FF0000"/>
                <w:u w:val="single"/>
              </w:rPr>
            </w:pPr>
            <w:r w:rsidRPr="008B022B">
              <w:rPr>
                <w:color w:val="FF0000"/>
                <w:u w:val="single"/>
              </w:rPr>
              <w:t>typering  ondersteunend water</w:t>
            </w:r>
            <w:r w:rsidR="00610F5F">
              <w:rPr>
                <w:color w:val="FF0000"/>
                <w:u w:val="single"/>
              </w:rPr>
              <w:t xml:space="preserve"> plus</w:t>
            </w:r>
          </w:p>
        </w:tc>
        <w:tc>
          <w:tcPr>
            <w:tcW w:w="810" w:type="dxa"/>
            <w:tcBorders>
              <w:top w:val="nil"/>
              <w:left w:val="nil"/>
              <w:bottom w:val="nil"/>
              <w:right w:val="nil"/>
            </w:tcBorders>
          </w:tcPr>
          <w:p w14:paraId="757F0FE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6"/>
      </w:tr>
      <w:tr w:rsidR="008B022B" w:rsidRPr="008B022B" w14:paraId="69DEE183" w14:textId="77777777" w:rsidTr="00E7210D">
        <w:tc>
          <w:tcPr>
            <w:tcW w:w="450" w:type="dxa"/>
            <w:tcBorders>
              <w:top w:val="nil"/>
              <w:left w:val="nil"/>
              <w:bottom w:val="nil"/>
              <w:right w:val="nil"/>
            </w:tcBorders>
          </w:tcPr>
          <w:p w14:paraId="2CAC0072" w14:textId="77777777" w:rsidR="008B022B" w:rsidRPr="008B022B" w:rsidRDefault="008B022B" w:rsidP="008B022B">
            <w:pPr>
              <w:rPr>
                <w:rFonts w:cs="Calibri"/>
                <w:color w:val="0F0F0F"/>
              </w:rPr>
            </w:pPr>
            <w:bookmarkStart w:id="197" w:name="BKM_FB4A9274_6473_4fca_AE86_2737B90B1FF5"/>
          </w:p>
        </w:tc>
        <w:tc>
          <w:tcPr>
            <w:tcW w:w="2790" w:type="dxa"/>
            <w:gridSpan w:val="2"/>
            <w:tcBorders>
              <w:top w:val="nil"/>
              <w:left w:val="nil"/>
              <w:bottom w:val="nil"/>
              <w:right w:val="nil"/>
            </w:tcBorders>
          </w:tcPr>
          <w:p w14:paraId="5D99D4A7"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begin geldgiheid ondersteunend waterdeel</w:t>
            </w:r>
            <w:r w:rsidRPr="008B022B">
              <w:rPr>
                <w:color w:val="FF0000"/>
                <w:u w:val="single"/>
              </w:rPr>
              <w:fldChar w:fldCharType="end"/>
            </w:r>
          </w:p>
        </w:tc>
        <w:tc>
          <w:tcPr>
            <w:tcW w:w="4230" w:type="dxa"/>
            <w:tcBorders>
              <w:top w:val="nil"/>
              <w:left w:val="nil"/>
              <w:bottom w:val="nil"/>
              <w:right w:val="nil"/>
            </w:tcBorders>
          </w:tcPr>
          <w:p w14:paraId="717FF03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het ondersteunend waterdeel is ontstaan.</w:t>
            </w:r>
            <w:r w:rsidRPr="008B022B">
              <w:rPr>
                <w:color w:val="FF0000"/>
                <w:u w:val="single"/>
              </w:rPr>
              <w:fldChar w:fldCharType="end"/>
            </w:r>
          </w:p>
        </w:tc>
        <w:tc>
          <w:tcPr>
            <w:tcW w:w="1080" w:type="dxa"/>
            <w:tcBorders>
              <w:top w:val="nil"/>
              <w:left w:val="nil"/>
              <w:bottom w:val="nil"/>
              <w:right w:val="nil"/>
            </w:tcBorders>
          </w:tcPr>
          <w:p w14:paraId="542E8CB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18D9780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7"/>
      </w:tr>
      <w:tr w:rsidR="008B022B" w:rsidRPr="008B022B" w14:paraId="1E640C2B" w14:textId="77777777" w:rsidTr="00E7210D">
        <w:tc>
          <w:tcPr>
            <w:tcW w:w="450" w:type="dxa"/>
            <w:tcBorders>
              <w:top w:val="nil"/>
              <w:left w:val="nil"/>
              <w:bottom w:val="nil"/>
              <w:right w:val="nil"/>
            </w:tcBorders>
          </w:tcPr>
          <w:p w14:paraId="267E3C2D" w14:textId="77777777" w:rsidR="008B022B" w:rsidRPr="008B022B" w:rsidRDefault="008B022B" w:rsidP="008B022B">
            <w:pPr>
              <w:rPr>
                <w:rFonts w:cs="Calibri"/>
                <w:color w:val="0F0F0F"/>
              </w:rPr>
            </w:pPr>
            <w:bookmarkStart w:id="198" w:name="BKM_F8CC4F45_3167_4748_8EFB_CF7B7273902A"/>
          </w:p>
        </w:tc>
        <w:tc>
          <w:tcPr>
            <w:tcW w:w="2790" w:type="dxa"/>
            <w:gridSpan w:val="2"/>
            <w:tcBorders>
              <w:top w:val="nil"/>
              <w:left w:val="nil"/>
              <w:bottom w:val="nil"/>
              <w:right w:val="nil"/>
            </w:tcBorders>
          </w:tcPr>
          <w:p w14:paraId="53D75F2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einde geldigheid ondersteunend waterdeel</w:t>
            </w:r>
            <w:r w:rsidRPr="008B022B">
              <w:rPr>
                <w:color w:val="FF0000"/>
                <w:u w:val="single"/>
              </w:rPr>
              <w:fldChar w:fldCharType="end"/>
            </w:r>
          </w:p>
        </w:tc>
        <w:tc>
          <w:tcPr>
            <w:tcW w:w="4230" w:type="dxa"/>
            <w:tcBorders>
              <w:top w:val="nil"/>
              <w:left w:val="nil"/>
              <w:bottom w:val="nil"/>
              <w:right w:val="nil"/>
            </w:tcBorders>
          </w:tcPr>
          <w:p w14:paraId="086ABFC7"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het ondersteunend waterdeel ongeldig is geworden.</w:t>
            </w:r>
            <w:r w:rsidRPr="008B022B">
              <w:rPr>
                <w:color w:val="FF0000"/>
                <w:u w:val="single"/>
              </w:rPr>
              <w:fldChar w:fldCharType="end"/>
            </w:r>
          </w:p>
        </w:tc>
        <w:tc>
          <w:tcPr>
            <w:tcW w:w="1080" w:type="dxa"/>
            <w:tcBorders>
              <w:top w:val="nil"/>
              <w:left w:val="nil"/>
              <w:bottom w:val="nil"/>
              <w:right w:val="nil"/>
            </w:tcBorders>
          </w:tcPr>
          <w:p w14:paraId="024BEFE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363EB2F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198"/>
      </w:tr>
    </w:tbl>
    <w:p w14:paraId="7F3389B6"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13DCF002" w14:textId="77777777" w:rsidTr="00E7210D">
        <w:tc>
          <w:tcPr>
            <w:tcW w:w="9360" w:type="dxa"/>
            <w:tcBorders>
              <w:top w:val="nil"/>
              <w:left w:val="nil"/>
              <w:bottom w:val="nil"/>
              <w:right w:val="nil"/>
            </w:tcBorders>
          </w:tcPr>
          <w:p w14:paraId="7736FEE1" w14:textId="77777777" w:rsidR="008B022B" w:rsidRPr="008B022B" w:rsidRDefault="008B022B" w:rsidP="008B022B">
            <w:pPr>
              <w:rPr>
                <w:rFonts w:cs="Calibri"/>
                <w:color w:val="0F0F0F"/>
              </w:rPr>
            </w:pPr>
            <w:r w:rsidRPr="008B022B">
              <w:rPr>
                <w:rFonts w:cs="Calibri"/>
                <w:b/>
                <w:bCs/>
                <w:color w:val="0F0F0F"/>
              </w:rPr>
              <w:t>Overzicht relaties</w:t>
            </w:r>
          </w:p>
        </w:tc>
      </w:tr>
    </w:tbl>
    <w:p w14:paraId="1DF0305B"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3411F5EE" w14:textId="77777777" w:rsidTr="00E7210D">
        <w:tc>
          <w:tcPr>
            <w:tcW w:w="9360" w:type="dxa"/>
            <w:tcBorders>
              <w:top w:val="nil"/>
              <w:left w:val="nil"/>
              <w:bottom w:val="nil"/>
              <w:right w:val="nil"/>
            </w:tcBorders>
          </w:tcPr>
          <w:p w14:paraId="227BCC4E" w14:textId="77777777" w:rsidR="008B022B" w:rsidRPr="008B022B" w:rsidRDefault="008B022B" w:rsidP="008B022B">
            <w:pPr>
              <w:rPr>
                <w:rFonts w:cs="Calibri"/>
                <w:b/>
                <w:bCs/>
                <w:color w:val="0F0F0F"/>
              </w:rPr>
            </w:pPr>
            <w:r w:rsidRPr="008B022B">
              <w:rPr>
                <w:rFonts w:cs="Calibri"/>
                <w:b/>
                <w:bCs/>
                <w:color w:val="0F0F0F"/>
              </w:rPr>
              <w:t>Toelichting objecttype</w:t>
            </w:r>
          </w:p>
          <w:p w14:paraId="02599D7D" w14:textId="3B109F7D" w:rsidR="008B022B" w:rsidRPr="008B022B" w:rsidRDefault="008B022B" w:rsidP="008B022B">
            <w:pPr>
              <w:ind w:left="720"/>
              <w:rPr>
                <w:rFonts w:cs="Calibri"/>
                <w:color w:val="FF0000"/>
                <w:u w:val="single"/>
              </w:rPr>
            </w:pPr>
            <w:r w:rsidRPr="008B022B">
              <w:rPr>
                <w:rFonts w:cs="Calibri"/>
                <w:color w:val="FF0000"/>
                <w:u w:val="single"/>
              </w:rPr>
              <w:t xml:space="preserve">Naast het bestaande object kan tegelijkertijd ook een geplande geometriewijziging van </w:t>
            </w:r>
            <w:r w:rsidRPr="008B022B">
              <w:rPr>
                <w:rFonts w:cs="Calibri"/>
                <w:color w:val="FF0000"/>
                <w:u w:val="single"/>
              </w:rPr>
              <w:lastRenderedPageBreak/>
              <w:t xml:space="preserve">hetzelfde bestaande object zijn vastgelegd. De plantopografie is dan als apart object opgenomen met een eigen identificatie. Via de geometrische relatie is af te </w:t>
            </w:r>
            <w:r w:rsidR="003676E7">
              <w:rPr>
                <w:rFonts w:cs="Calibri"/>
                <w:color w:val="FF0000"/>
                <w:u w:val="single"/>
              </w:rPr>
              <w:t>leiden</w:t>
            </w:r>
            <w:r w:rsidRPr="008B022B">
              <w:rPr>
                <w:rFonts w:cs="Calibri"/>
                <w:color w:val="FF0000"/>
                <w:u w:val="single"/>
              </w:rPr>
              <w:t xml:space="preserve"> dat het de plantopografie van een bestaand object betreft. Zie verder IMGeo.</w:t>
            </w:r>
          </w:p>
          <w:p w14:paraId="42FB6D05" w14:textId="77777777" w:rsidR="008B022B" w:rsidRPr="008B022B" w:rsidRDefault="008B022B" w:rsidP="008B022B">
            <w:pPr>
              <w:ind w:left="720"/>
              <w:rPr>
                <w:rFonts w:cs="Calibri"/>
                <w:color w:val="0F0F0F"/>
              </w:rPr>
            </w:pPr>
          </w:p>
          <w:p w14:paraId="429243E4" w14:textId="77777777" w:rsidR="008B022B" w:rsidRPr="008B022B" w:rsidRDefault="008B022B" w:rsidP="008B022B">
            <w:pPr>
              <w:ind w:left="720"/>
              <w:rPr>
                <w:rFonts w:cs="Calibri"/>
                <w:color w:val="0F0F0F"/>
                <w:u w:val="single"/>
              </w:rPr>
            </w:pPr>
            <w:r w:rsidRPr="008B022B">
              <w:rPr>
                <w:rFonts w:cs="Calibri"/>
                <w:color w:val="FF0000"/>
                <w:u w:val="single"/>
              </w:rPr>
              <w:t>ONDERSTEUNEND WATEREEL is een specialisatie van het city gml objecttype WATERBODY.</w:t>
            </w:r>
          </w:p>
          <w:p w14:paraId="004361F7" w14:textId="77777777" w:rsidR="008B022B" w:rsidRPr="008B022B" w:rsidRDefault="008B022B" w:rsidP="008B022B">
            <w:pPr>
              <w:ind w:left="720"/>
              <w:rPr>
                <w:rFonts w:cs="Calibri"/>
                <w:color w:val="0F0F0F"/>
              </w:rPr>
            </w:pPr>
          </w:p>
        </w:tc>
      </w:tr>
    </w:tbl>
    <w:p w14:paraId="301483F4" w14:textId="5FBC7A5E" w:rsidR="008B022B" w:rsidRDefault="008B022B" w:rsidP="008B022B">
      <w:pPr>
        <w:spacing w:line="500" w:lineRule="exact"/>
        <w:ind w:left="1135"/>
        <w:contextualSpacing w:val="0"/>
        <w:outlineLvl w:val="1"/>
        <w:rPr>
          <w:rFonts w:eastAsia="Calibri"/>
          <w:b/>
          <w:bCs/>
          <w:sz w:val="20"/>
          <w:szCs w:val="20"/>
          <w:lang w:eastAsia="en-US"/>
        </w:rPr>
      </w:pPr>
      <w:bookmarkStart w:id="199" w:name="BKM_FB13857C_C695_4b53_8060_BACFA0E16950"/>
      <w:bookmarkEnd w:id="199"/>
    </w:p>
    <w:p w14:paraId="5CAF57A4" w14:textId="77777777" w:rsidR="008B022B" w:rsidRDefault="008B022B">
      <w:pPr>
        <w:contextualSpacing w:val="0"/>
        <w:rPr>
          <w:rFonts w:eastAsia="Calibri"/>
          <w:b/>
          <w:bCs/>
          <w:sz w:val="20"/>
          <w:szCs w:val="20"/>
          <w:lang w:eastAsia="en-US"/>
        </w:rPr>
      </w:pPr>
      <w:r>
        <w:rPr>
          <w:rFonts w:eastAsia="Calibri"/>
          <w:b/>
          <w:bCs/>
          <w:sz w:val="20"/>
          <w:szCs w:val="20"/>
          <w:lang w:eastAsia="en-US"/>
        </w:rPr>
        <w:br w:type="page"/>
      </w:r>
    </w:p>
    <w:p w14:paraId="1E16FD5C" w14:textId="77777777" w:rsidR="008B022B" w:rsidRPr="008B022B" w:rsidRDefault="008B022B" w:rsidP="001C2AD6">
      <w:pPr>
        <w:pStyle w:val="Kop2"/>
      </w:pPr>
      <w:r w:rsidRPr="008B022B">
        <w:rPr>
          <w:sz w:val="20"/>
          <w:szCs w:val="20"/>
        </w:rPr>
        <w:lastRenderedPageBreak/>
        <w:t xml:space="preserve"> </w:t>
      </w:r>
      <w:r w:rsidRPr="008B022B">
        <w:rPr>
          <w:sz w:val="20"/>
          <w:szCs w:val="20"/>
        </w:rPr>
        <w:fldChar w:fldCharType="begin" w:fldLock="1"/>
      </w:r>
      <w:r w:rsidRPr="008B022B">
        <w:rPr>
          <w:sz w:val="20"/>
          <w:szCs w:val="20"/>
        </w:rPr>
        <w:instrText xml:space="preserve">MERGEFIELD </w:instrText>
      </w:r>
      <w:r w:rsidRPr="008B022B">
        <w:instrText>Element.Stereotype</w:instrText>
      </w:r>
      <w:r w:rsidRPr="008B022B">
        <w:rPr>
          <w:sz w:val="20"/>
          <w:szCs w:val="20"/>
        </w:rPr>
        <w:fldChar w:fldCharType="separate"/>
      </w:r>
      <w:r w:rsidRPr="008B022B">
        <w:t>«Objecttype»</w:t>
      </w:r>
      <w:r w:rsidRPr="008B022B">
        <w:rPr>
          <w:sz w:val="20"/>
          <w:szCs w:val="20"/>
        </w:rPr>
        <w:fldChar w:fldCharType="end"/>
      </w:r>
      <w:r w:rsidRPr="008B022B">
        <w:t xml:space="preserve"> </w:t>
      </w:r>
      <w:r w:rsidRPr="008B022B">
        <w:fldChar w:fldCharType="begin" w:fldLock="1"/>
      </w:r>
      <w:r w:rsidRPr="008B022B">
        <w:instrText>MERGEFIELD Element.Name</w:instrText>
      </w:r>
      <w:r w:rsidRPr="008B022B">
        <w:fldChar w:fldCharType="separate"/>
      </w:r>
      <w:r w:rsidRPr="008B022B">
        <w:t>OPENBARE RUIMTE</w:t>
      </w:r>
      <w:r w:rsidRPr="008B022B">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2CC42000" w14:textId="77777777" w:rsidTr="00E7210D">
        <w:trPr>
          <w:trHeight w:val="271"/>
        </w:trPr>
        <w:tc>
          <w:tcPr>
            <w:tcW w:w="2340" w:type="dxa"/>
            <w:gridSpan w:val="2"/>
            <w:tcBorders>
              <w:top w:val="nil"/>
              <w:left w:val="nil"/>
              <w:bottom w:val="nil"/>
              <w:right w:val="nil"/>
            </w:tcBorders>
          </w:tcPr>
          <w:p w14:paraId="73028477"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42A0C57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OPENBARE RUIMTE</w:t>
            </w:r>
            <w:r w:rsidRPr="008B022B">
              <w:fldChar w:fldCharType="end"/>
            </w:r>
          </w:p>
        </w:tc>
      </w:tr>
      <w:tr w:rsidR="008B022B" w:rsidRPr="008B022B" w14:paraId="2B50753F" w14:textId="77777777" w:rsidTr="00E7210D">
        <w:trPr>
          <w:trHeight w:hRule="exact" w:val="128"/>
        </w:trPr>
        <w:tc>
          <w:tcPr>
            <w:tcW w:w="2340" w:type="dxa"/>
            <w:gridSpan w:val="2"/>
            <w:tcBorders>
              <w:top w:val="nil"/>
              <w:left w:val="nil"/>
              <w:bottom w:val="nil"/>
              <w:right w:val="nil"/>
            </w:tcBorders>
          </w:tcPr>
          <w:p w14:paraId="7B0C7B8F"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8ED1BCE" w14:textId="77777777" w:rsidR="008B022B" w:rsidRPr="008B022B" w:rsidRDefault="008B022B" w:rsidP="008B022B">
            <w:pPr>
              <w:rPr>
                <w:rFonts w:cs="Calibri"/>
                <w:color w:val="0F0F0F"/>
              </w:rPr>
            </w:pPr>
          </w:p>
        </w:tc>
      </w:tr>
      <w:tr w:rsidR="008B022B" w:rsidRPr="008B022B" w14:paraId="5D00F819" w14:textId="77777777" w:rsidTr="00E7210D">
        <w:tc>
          <w:tcPr>
            <w:tcW w:w="2340" w:type="dxa"/>
            <w:gridSpan w:val="2"/>
            <w:tcBorders>
              <w:top w:val="nil"/>
              <w:left w:val="nil"/>
              <w:bottom w:val="nil"/>
              <w:right w:val="nil"/>
            </w:tcBorders>
          </w:tcPr>
          <w:p w14:paraId="48AEA955"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6FA30B9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Element.Alias</w:instrText>
            </w:r>
            <w:r w:rsidRPr="008B022B">
              <w:fldChar w:fldCharType="separate"/>
            </w:r>
            <w:r w:rsidRPr="008B022B">
              <w:rPr>
                <w:rFonts w:cs="Calibri"/>
                <w:color w:val="0F0F0F"/>
              </w:rPr>
              <w:t>OPR</w:t>
            </w:r>
            <w:r w:rsidRPr="008B022B">
              <w:fldChar w:fldCharType="end"/>
            </w:r>
          </w:p>
        </w:tc>
      </w:tr>
      <w:tr w:rsidR="008B022B" w:rsidRPr="008B022B" w14:paraId="446A05ED" w14:textId="77777777" w:rsidTr="00E7210D">
        <w:trPr>
          <w:trHeight w:hRule="exact" w:val="128"/>
        </w:trPr>
        <w:tc>
          <w:tcPr>
            <w:tcW w:w="2340" w:type="dxa"/>
            <w:gridSpan w:val="2"/>
            <w:tcBorders>
              <w:top w:val="nil"/>
              <w:left w:val="nil"/>
              <w:bottom w:val="nil"/>
              <w:right w:val="nil"/>
            </w:tcBorders>
          </w:tcPr>
          <w:p w14:paraId="093AB951"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CE410EC" w14:textId="77777777" w:rsidR="008B022B" w:rsidRPr="008B022B" w:rsidRDefault="008B022B" w:rsidP="008B022B">
            <w:pPr>
              <w:rPr>
                <w:rFonts w:cs="Calibri"/>
                <w:color w:val="0F0F0F"/>
              </w:rPr>
            </w:pPr>
          </w:p>
        </w:tc>
      </w:tr>
      <w:tr w:rsidR="008B022B" w:rsidRPr="008B022B" w14:paraId="5BC45502" w14:textId="77777777" w:rsidTr="00E7210D">
        <w:tc>
          <w:tcPr>
            <w:tcW w:w="2340" w:type="dxa"/>
            <w:gridSpan w:val="2"/>
            <w:tcBorders>
              <w:top w:val="nil"/>
              <w:left w:val="nil"/>
              <w:bottom w:val="nil"/>
              <w:right w:val="nil"/>
            </w:tcBorders>
          </w:tcPr>
          <w:p w14:paraId="327226EC"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604BECB2" w14:textId="77777777" w:rsidR="008B022B" w:rsidRPr="008B022B" w:rsidRDefault="008B022B" w:rsidP="008B022B">
            <w:pPr>
              <w:rPr>
                <w:rFonts w:cs="Calibri"/>
                <w:color w:val="0F0F0F"/>
              </w:rPr>
            </w:pPr>
            <w:r w:rsidRPr="008B022B">
              <w:rPr>
                <w:rFonts w:cs="Calibri"/>
                <w:color w:val="0F0F0F"/>
              </w:rPr>
              <w:t>BAG</w:t>
            </w:r>
          </w:p>
        </w:tc>
      </w:tr>
      <w:tr w:rsidR="008B022B" w:rsidRPr="008B022B" w14:paraId="7FEBB233" w14:textId="77777777" w:rsidTr="00E7210D">
        <w:trPr>
          <w:trHeight w:hRule="exact" w:val="128"/>
        </w:trPr>
        <w:tc>
          <w:tcPr>
            <w:tcW w:w="2340" w:type="dxa"/>
            <w:gridSpan w:val="2"/>
            <w:tcBorders>
              <w:top w:val="nil"/>
              <w:left w:val="nil"/>
              <w:bottom w:val="nil"/>
              <w:right w:val="nil"/>
            </w:tcBorders>
          </w:tcPr>
          <w:p w14:paraId="15FE209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1352C27" w14:textId="77777777" w:rsidR="008B022B" w:rsidRPr="008B022B" w:rsidRDefault="008B022B" w:rsidP="008B022B">
            <w:pPr>
              <w:rPr>
                <w:rFonts w:cs="Calibri"/>
                <w:color w:val="0F0F0F"/>
              </w:rPr>
            </w:pPr>
          </w:p>
        </w:tc>
      </w:tr>
      <w:tr w:rsidR="008B022B" w:rsidRPr="008B022B" w14:paraId="32167CBD" w14:textId="77777777" w:rsidTr="00E7210D">
        <w:trPr>
          <w:trHeight w:val="230"/>
        </w:trPr>
        <w:tc>
          <w:tcPr>
            <w:tcW w:w="2340" w:type="dxa"/>
            <w:gridSpan w:val="2"/>
            <w:tcBorders>
              <w:top w:val="nil"/>
              <w:left w:val="nil"/>
              <w:bottom w:val="nil"/>
              <w:right w:val="nil"/>
            </w:tcBorders>
          </w:tcPr>
          <w:p w14:paraId="10204D29"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423CD07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Element.Notes</w:instrText>
            </w:r>
            <w:r w:rsidRPr="008B022B">
              <w:fldChar w:fldCharType="separate"/>
            </w:r>
            <w:r w:rsidRPr="008B022B">
              <w:rPr>
                <w:rFonts w:cs="Calibri"/>
                <w:color w:val="0F0F0F"/>
              </w:rPr>
              <w:t>Een door het bevoegde gemeentelijke orgaan als zodanig aangewezen en van een naam voorziene buitenruimte die binnen één woonplaats is gelegen</w:t>
            </w:r>
            <w:r w:rsidRPr="008B022B">
              <w:fldChar w:fldCharType="end"/>
            </w:r>
          </w:p>
        </w:tc>
      </w:tr>
      <w:tr w:rsidR="008B022B" w:rsidRPr="008B022B" w14:paraId="200E5DD5" w14:textId="77777777" w:rsidTr="00E7210D">
        <w:trPr>
          <w:trHeight w:hRule="exact" w:val="68"/>
        </w:trPr>
        <w:tc>
          <w:tcPr>
            <w:tcW w:w="2340" w:type="dxa"/>
            <w:gridSpan w:val="2"/>
            <w:tcBorders>
              <w:top w:val="nil"/>
              <w:left w:val="nil"/>
              <w:bottom w:val="nil"/>
              <w:right w:val="nil"/>
            </w:tcBorders>
          </w:tcPr>
          <w:p w14:paraId="23BC1CC7"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2A8C807" w14:textId="77777777" w:rsidR="008B022B" w:rsidRPr="008B022B" w:rsidRDefault="008B022B" w:rsidP="008B022B">
            <w:pPr>
              <w:rPr>
                <w:rFonts w:cs="Calibri"/>
                <w:color w:val="0F0F0F"/>
              </w:rPr>
            </w:pPr>
          </w:p>
        </w:tc>
      </w:tr>
      <w:tr w:rsidR="008B022B" w:rsidRPr="008B022B" w14:paraId="72C0086A" w14:textId="77777777" w:rsidTr="00E7210D">
        <w:trPr>
          <w:trHeight w:val="271"/>
        </w:trPr>
        <w:tc>
          <w:tcPr>
            <w:tcW w:w="2340" w:type="dxa"/>
            <w:gridSpan w:val="2"/>
            <w:tcBorders>
              <w:top w:val="nil"/>
              <w:left w:val="nil"/>
              <w:bottom w:val="nil"/>
              <w:right w:val="nil"/>
            </w:tcBorders>
          </w:tcPr>
          <w:p w14:paraId="62326B14"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4342BFAC" w14:textId="77777777" w:rsidR="008B022B" w:rsidRPr="008B022B" w:rsidRDefault="008B022B" w:rsidP="008B022B">
            <w:pPr>
              <w:rPr>
                <w:rFonts w:cs="Calibri"/>
                <w:color w:val="0F0F0F"/>
              </w:rPr>
            </w:pPr>
            <w:r w:rsidRPr="008B022B">
              <w:rPr>
                <w:rFonts w:cs="Calibri"/>
                <w:color w:val="0F0F0F"/>
              </w:rPr>
              <w:t>&lt;niet gespecificeerd&gt;</w:t>
            </w:r>
          </w:p>
        </w:tc>
      </w:tr>
      <w:tr w:rsidR="008B022B" w:rsidRPr="008B022B" w14:paraId="183A31C1" w14:textId="77777777" w:rsidTr="00E7210D">
        <w:trPr>
          <w:trHeight w:hRule="exact" w:val="128"/>
        </w:trPr>
        <w:tc>
          <w:tcPr>
            <w:tcW w:w="2340" w:type="dxa"/>
            <w:gridSpan w:val="2"/>
            <w:tcBorders>
              <w:top w:val="nil"/>
              <w:left w:val="nil"/>
              <w:bottom w:val="nil"/>
              <w:right w:val="nil"/>
            </w:tcBorders>
          </w:tcPr>
          <w:p w14:paraId="4C0FD00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5AC90C2" w14:textId="77777777" w:rsidR="008B022B" w:rsidRPr="008B022B" w:rsidRDefault="008B022B" w:rsidP="008B022B">
            <w:pPr>
              <w:rPr>
                <w:rFonts w:cs="Calibri"/>
                <w:color w:val="0F0F0F"/>
              </w:rPr>
            </w:pPr>
          </w:p>
        </w:tc>
      </w:tr>
      <w:tr w:rsidR="008B022B" w:rsidRPr="008B022B" w14:paraId="002A8499" w14:textId="77777777" w:rsidTr="00E7210D">
        <w:tc>
          <w:tcPr>
            <w:tcW w:w="2340" w:type="dxa"/>
            <w:gridSpan w:val="2"/>
            <w:tcBorders>
              <w:top w:val="nil"/>
              <w:left w:val="nil"/>
              <w:bottom w:val="nil"/>
              <w:right w:val="nil"/>
            </w:tcBorders>
          </w:tcPr>
          <w:p w14:paraId="0B937356"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32BC62E4" w14:textId="77777777" w:rsidR="008B022B" w:rsidRPr="008B022B" w:rsidRDefault="008B022B" w:rsidP="008B022B">
            <w:pPr>
              <w:rPr>
                <w:rFonts w:cs="Calibri"/>
                <w:color w:val="0F0F0F"/>
              </w:rPr>
            </w:pPr>
            <w:r w:rsidRPr="008B022B">
              <w:rPr>
                <w:rFonts w:cs="Calibri"/>
                <w:color w:val="0F0F0F"/>
              </w:rPr>
              <w:t>9 april 2007</w:t>
            </w:r>
          </w:p>
        </w:tc>
      </w:tr>
      <w:tr w:rsidR="008B022B" w:rsidRPr="008B022B" w14:paraId="722BF4D6" w14:textId="77777777" w:rsidTr="00E7210D">
        <w:trPr>
          <w:trHeight w:hRule="exact" w:val="128"/>
        </w:trPr>
        <w:tc>
          <w:tcPr>
            <w:tcW w:w="2340" w:type="dxa"/>
            <w:gridSpan w:val="2"/>
            <w:tcBorders>
              <w:top w:val="nil"/>
              <w:left w:val="nil"/>
              <w:bottom w:val="nil"/>
              <w:right w:val="nil"/>
            </w:tcBorders>
          </w:tcPr>
          <w:p w14:paraId="7A2D84CC"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F4C6E30" w14:textId="77777777" w:rsidR="008B022B" w:rsidRPr="008B022B" w:rsidRDefault="008B022B" w:rsidP="008B022B">
            <w:pPr>
              <w:rPr>
                <w:rFonts w:cs="Calibri"/>
                <w:color w:val="0F0F0F"/>
              </w:rPr>
            </w:pPr>
          </w:p>
        </w:tc>
      </w:tr>
      <w:tr w:rsidR="008B022B" w:rsidRPr="008B022B" w14:paraId="3011B854" w14:textId="77777777" w:rsidTr="00E7210D">
        <w:tc>
          <w:tcPr>
            <w:tcW w:w="2340" w:type="dxa"/>
            <w:gridSpan w:val="2"/>
            <w:tcBorders>
              <w:top w:val="nil"/>
              <w:left w:val="nil"/>
              <w:bottom w:val="nil"/>
              <w:right w:val="nil"/>
            </w:tcBorders>
          </w:tcPr>
          <w:p w14:paraId="1B5CA7EF"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4CA34EC5" w14:textId="77777777" w:rsidR="008B022B" w:rsidRPr="008B022B" w:rsidRDefault="008B022B" w:rsidP="008B022B">
            <w:pPr>
              <w:rPr>
                <w:rFonts w:cs="Calibri"/>
                <w:color w:val="0F0F0F"/>
              </w:rPr>
            </w:pPr>
            <w:r w:rsidRPr="008B022B">
              <w:rPr>
                <w:rFonts w:cs="Calibri"/>
                <w:color w:val="0F0F0F"/>
              </w:rPr>
              <w:t>Identificatiecode openbare ruimte</w:t>
            </w:r>
          </w:p>
        </w:tc>
      </w:tr>
      <w:tr w:rsidR="008B022B" w:rsidRPr="008B022B" w14:paraId="01973E8B" w14:textId="77777777" w:rsidTr="00E7210D">
        <w:trPr>
          <w:trHeight w:hRule="exact" w:val="128"/>
        </w:trPr>
        <w:tc>
          <w:tcPr>
            <w:tcW w:w="2340" w:type="dxa"/>
            <w:gridSpan w:val="2"/>
            <w:tcBorders>
              <w:top w:val="nil"/>
              <w:left w:val="nil"/>
              <w:bottom w:val="nil"/>
              <w:right w:val="nil"/>
            </w:tcBorders>
          </w:tcPr>
          <w:p w14:paraId="32D94369"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3FBE544" w14:textId="77777777" w:rsidR="008B022B" w:rsidRPr="008B022B" w:rsidRDefault="008B022B" w:rsidP="008B022B">
            <w:pPr>
              <w:rPr>
                <w:rFonts w:cs="Calibri"/>
                <w:b/>
                <w:bCs/>
                <w:color w:val="0F0F0F"/>
              </w:rPr>
            </w:pPr>
          </w:p>
        </w:tc>
      </w:tr>
      <w:tr w:rsidR="008B022B" w:rsidRPr="008B022B" w14:paraId="202390EE" w14:textId="77777777" w:rsidTr="00E7210D">
        <w:tc>
          <w:tcPr>
            <w:tcW w:w="2340" w:type="dxa"/>
            <w:gridSpan w:val="2"/>
            <w:tcBorders>
              <w:top w:val="nil"/>
              <w:left w:val="nil"/>
              <w:bottom w:val="nil"/>
              <w:right w:val="nil"/>
            </w:tcBorders>
          </w:tcPr>
          <w:p w14:paraId="22470FFF"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1B3D77A4" w14:textId="77777777" w:rsidR="008B022B" w:rsidRPr="008B022B" w:rsidRDefault="008B022B" w:rsidP="008B022B">
            <w:pPr>
              <w:rPr>
                <w:rFonts w:cs="Calibri"/>
                <w:color w:val="0F0F0F"/>
              </w:rPr>
            </w:pPr>
            <w:r w:rsidRPr="008B022B">
              <w:rPr>
                <w:rFonts w:cs="Calibri"/>
                <w:color w:val="0F0F0F"/>
              </w:rPr>
              <w:t>&lt;niet gespecificeerd&gt;</w:t>
            </w:r>
          </w:p>
        </w:tc>
      </w:tr>
      <w:tr w:rsidR="008B022B" w:rsidRPr="008B022B" w14:paraId="5CAFE61F" w14:textId="77777777" w:rsidTr="00E7210D">
        <w:trPr>
          <w:trHeight w:hRule="exact" w:val="128"/>
        </w:trPr>
        <w:tc>
          <w:tcPr>
            <w:tcW w:w="2340" w:type="dxa"/>
            <w:gridSpan w:val="2"/>
            <w:tcBorders>
              <w:top w:val="nil"/>
              <w:left w:val="nil"/>
              <w:bottom w:val="nil"/>
              <w:right w:val="nil"/>
            </w:tcBorders>
          </w:tcPr>
          <w:p w14:paraId="0F7BBB17"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8C51B2A" w14:textId="77777777" w:rsidR="008B022B" w:rsidRPr="008B022B" w:rsidRDefault="008B022B" w:rsidP="008B022B">
            <w:pPr>
              <w:rPr>
                <w:rFonts w:cs="Calibri"/>
                <w:color w:val="0F0F0F"/>
              </w:rPr>
            </w:pPr>
          </w:p>
        </w:tc>
      </w:tr>
      <w:tr w:rsidR="008B022B" w:rsidRPr="008B022B" w14:paraId="51D1AA56" w14:textId="77777777" w:rsidTr="00E7210D">
        <w:trPr>
          <w:trHeight w:hRule="exact" w:val="256"/>
        </w:trPr>
        <w:tc>
          <w:tcPr>
            <w:tcW w:w="2340" w:type="dxa"/>
            <w:gridSpan w:val="2"/>
            <w:tcBorders>
              <w:top w:val="nil"/>
              <w:left w:val="nil"/>
              <w:bottom w:val="nil"/>
              <w:right w:val="nil"/>
            </w:tcBorders>
          </w:tcPr>
          <w:p w14:paraId="631C1CDF"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488C84DB" w14:textId="77777777" w:rsidR="008B022B" w:rsidRPr="008B022B" w:rsidRDefault="008B022B" w:rsidP="008B022B">
            <w:pPr>
              <w:rPr>
                <w:rFonts w:cs="Calibri"/>
                <w:color w:val="0F0F0F"/>
              </w:rPr>
            </w:pPr>
            <w:r w:rsidRPr="008B022B">
              <w:rPr>
                <w:rFonts w:cs="Calibri"/>
                <w:color w:val="0F0F0F"/>
              </w:rPr>
              <w:t>&lt;niet gespecificeerd&gt;</w:t>
            </w:r>
          </w:p>
        </w:tc>
      </w:tr>
      <w:tr w:rsidR="008B022B" w:rsidRPr="008B022B" w14:paraId="3E64C646" w14:textId="77777777" w:rsidTr="00E7210D">
        <w:trPr>
          <w:trHeight w:hRule="exact" w:val="256"/>
        </w:trPr>
        <w:tc>
          <w:tcPr>
            <w:tcW w:w="2340" w:type="dxa"/>
            <w:gridSpan w:val="2"/>
            <w:tcBorders>
              <w:top w:val="nil"/>
              <w:left w:val="nil"/>
              <w:bottom w:val="nil"/>
              <w:right w:val="nil"/>
            </w:tcBorders>
          </w:tcPr>
          <w:p w14:paraId="73808AD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55B6600" w14:textId="77777777" w:rsidR="008B022B" w:rsidRPr="008B022B" w:rsidRDefault="008B022B" w:rsidP="008B022B">
            <w:pPr>
              <w:rPr>
                <w:rFonts w:cs="Calibri"/>
                <w:color w:val="0F0F0F"/>
              </w:rPr>
            </w:pPr>
          </w:p>
        </w:tc>
      </w:tr>
      <w:tr w:rsidR="008B022B" w:rsidRPr="008B022B" w14:paraId="47EE5FF6" w14:textId="77777777" w:rsidTr="00E7210D">
        <w:tc>
          <w:tcPr>
            <w:tcW w:w="2340" w:type="dxa"/>
            <w:gridSpan w:val="2"/>
            <w:tcBorders>
              <w:top w:val="nil"/>
              <w:left w:val="nil"/>
              <w:bottom w:val="nil"/>
              <w:right w:val="nil"/>
            </w:tcBorders>
          </w:tcPr>
          <w:p w14:paraId="3B172EB7"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036800AB" w14:textId="77777777" w:rsidR="008B022B" w:rsidRPr="008B022B" w:rsidRDefault="008B022B" w:rsidP="008B022B">
            <w:pPr>
              <w:rPr>
                <w:rFonts w:cs="Calibri"/>
                <w:b/>
                <w:bCs/>
                <w:color w:val="0F0F0F"/>
              </w:rPr>
            </w:pPr>
          </w:p>
        </w:tc>
      </w:tr>
      <w:tr w:rsidR="008B022B" w:rsidRPr="008B022B" w14:paraId="7AE3B444" w14:textId="77777777" w:rsidTr="00E7210D">
        <w:tc>
          <w:tcPr>
            <w:tcW w:w="450" w:type="dxa"/>
            <w:tcBorders>
              <w:top w:val="nil"/>
              <w:left w:val="nil"/>
              <w:bottom w:val="nil"/>
              <w:right w:val="nil"/>
            </w:tcBorders>
          </w:tcPr>
          <w:p w14:paraId="1EE430EB" w14:textId="77777777" w:rsidR="008B022B" w:rsidRPr="008B022B" w:rsidRDefault="008B022B" w:rsidP="008B022B">
            <w:pPr>
              <w:rPr>
                <w:rFonts w:cs="Calibri"/>
                <w:i/>
                <w:iCs/>
                <w:color w:val="0F0F0F"/>
              </w:rPr>
            </w:pPr>
            <w:bookmarkStart w:id="200" w:name="BKM_7D0C2201_C5A3_4051_81AC_7E6B804AE5CF"/>
          </w:p>
        </w:tc>
        <w:tc>
          <w:tcPr>
            <w:tcW w:w="2790" w:type="dxa"/>
            <w:gridSpan w:val="2"/>
            <w:tcBorders>
              <w:top w:val="nil"/>
              <w:left w:val="nil"/>
              <w:bottom w:val="nil"/>
              <w:right w:val="nil"/>
            </w:tcBorders>
          </w:tcPr>
          <w:p w14:paraId="333564F7"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226F170C"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1AD3ED7F"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4F4AD536" w14:textId="77777777" w:rsidR="008B022B" w:rsidRPr="008B022B" w:rsidRDefault="008B022B" w:rsidP="008B022B">
            <w:pPr>
              <w:rPr>
                <w:rFonts w:cs="Calibri"/>
                <w:i/>
                <w:iCs/>
                <w:color w:val="0F0F0F"/>
              </w:rPr>
            </w:pPr>
            <w:r w:rsidRPr="008B022B">
              <w:rPr>
                <w:rFonts w:cs="Calibri"/>
                <w:i/>
                <w:iCs/>
                <w:color w:val="0F0F0F"/>
              </w:rPr>
              <w:t>Kardi-</w:t>
            </w:r>
          </w:p>
          <w:p w14:paraId="04E25BAD"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1FFB218C" w14:textId="77777777" w:rsidTr="00E7210D">
        <w:tc>
          <w:tcPr>
            <w:tcW w:w="450" w:type="dxa"/>
            <w:tcBorders>
              <w:top w:val="nil"/>
              <w:left w:val="nil"/>
              <w:bottom w:val="nil"/>
              <w:right w:val="nil"/>
            </w:tcBorders>
          </w:tcPr>
          <w:p w14:paraId="0C878C4B"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471DC8D3"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Identificatiecode openbare ruimte</w:t>
            </w:r>
            <w:r w:rsidRPr="008B022B">
              <w:fldChar w:fldCharType="end"/>
            </w:r>
          </w:p>
        </w:tc>
        <w:tc>
          <w:tcPr>
            <w:tcW w:w="4230" w:type="dxa"/>
            <w:tcBorders>
              <w:top w:val="nil"/>
              <w:left w:val="nil"/>
              <w:bottom w:val="nil"/>
              <w:right w:val="nil"/>
            </w:tcBorders>
          </w:tcPr>
          <w:p w14:paraId="5CAE2D9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unieke aanduiding van een OPENBARE RUIMTE.</w:t>
            </w:r>
            <w:r w:rsidRPr="008B022B">
              <w:fldChar w:fldCharType="end"/>
            </w:r>
          </w:p>
        </w:tc>
        <w:tc>
          <w:tcPr>
            <w:tcW w:w="1080" w:type="dxa"/>
            <w:tcBorders>
              <w:top w:val="nil"/>
              <w:left w:val="nil"/>
              <w:bottom w:val="nil"/>
              <w:right w:val="nil"/>
            </w:tcBorders>
          </w:tcPr>
          <w:p w14:paraId="21185CD1"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AN16</w:t>
            </w:r>
            <w:r w:rsidRPr="008B022B">
              <w:fldChar w:fldCharType="end"/>
            </w:r>
          </w:p>
        </w:tc>
        <w:tc>
          <w:tcPr>
            <w:tcW w:w="810" w:type="dxa"/>
            <w:tcBorders>
              <w:top w:val="nil"/>
              <w:left w:val="nil"/>
              <w:bottom w:val="nil"/>
              <w:right w:val="nil"/>
            </w:tcBorders>
          </w:tcPr>
          <w:p w14:paraId="3EAD78A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00"/>
      </w:tr>
      <w:tr w:rsidR="008B022B" w:rsidRPr="008B022B" w14:paraId="5C69348D" w14:textId="77777777" w:rsidTr="00E7210D">
        <w:tc>
          <w:tcPr>
            <w:tcW w:w="450" w:type="dxa"/>
            <w:tcBorders>
              <w:top w:val="nil"/>
              <w:left w:val="nil"/>
              <w:bottom w:val="nil"/>
              <w:right w:val="nil"/>
            </w:tcBorders>
          </w:tcPr>
          <w:p w14:paraId="0042C125" w14:textId="77777777" w:rsidR="008B022B" w:rsidRPr="008B022B" w:rsidRDefault="008B022B" w:rsidP="008B022B">
            <w:pPr>
              <w:rPr>
                <w:rFonts w:cs="Calibri"/>
                <w:color w:val="0F0F0F"/>
              </w:rPr>
            </w:pPr>
            <w:bookmarkStart w:id="201" w:name="BKM_AD3F7EF9_7FB5_492f_9518_0C581DED37F6"/>
          </w:p>
        </w:tc>
        <w:tc>
          <w:tcPr>
            <w:tcW w:w="2790" w:type="dxa"/>
            <w:gridSpan w:val="2"/>
            <w:tcBorders>
              <w:top w:val="nil"/>
              <w:left w:val="nil"/>
              <w:bottom w:val="nil"/>
              <w:right w:val="nil"/>
            </w:tcBorders>
          </w:tcPr>
          <w:p w14:paraId="1BF84E4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Identificatie IMGeoOPR</w:t>
            </w:r>
            <w:r w:rsidRPr="008B022B">
              <w:rPr>
                <w:color w:val="FF0000"/>
                <w:u w:val="single"/>
              </w:rPr>
              <w:fldChar w:fldCharType="end"/>
            </w:r>
          </w:p>
        </w:tc>
        <w:tc>
          <w:tcPr>
            <w:tcW w:w="4230" w:type="dxa"/>
            <w:tcBorders>
              <w:top w:val="nil"/>
              <w:left w:val="nil"/>
              <w:bottom w:val="nil"/>
              <w:right w:val="nil"/>
            </w:tcBorders>
          </w:tcPr>
          <w:p w14:paraId="1FDFEF9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end"/>
            </w:r>
            <w:r w:rsidRPr="008B022B">
              <w:rPr>
                <w:rFonts w:cs="Calibri"/>
                <w:color w:val="FF0000"/>
                <w:u w:val="single"/>
              </w:rPr>
              <w:t>De unieke identificatie van de openbare ruimte  zoals is toegekend in de IMGeo administratie</w:t>
            </w:r>
          </w:p>
        </w:tc>
        <w:tc>
          <w:tcPr>
            <w:tcW w:w="1080" w:type="dxa"/>
            <w:tcBorders>
              <w:top w:val="nil"/>
              <w:left w:val="nil"/>
              <w:bottom w:val="nil"/>
              <w:right w:val="nil"/>
            </w:tcBorders>
          </w:tcPr>
          <w:p w14:paraId="6CF6FDA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NEN3610ID</w:t>
            </w:r>
            <w:r w:rsidRPr="008B022B">
              <w:rPr>
                <w:color w:val="FF0000"/>
                <w:u w:val="single"/>
              </w:rPr>
              <w:fldChar w:fldCharType="end"/>
            </w:r>
          </w:p>
        </w:tc>
        <w:tc>
          <w:tcPr>
            <w:tcW w:w="810" w:type="dxa"/>
            <w:tcBorders>
              <w:top w:val="nil"/>
              <w:left w:val="nil"/>
              <w:bottom w:val="nil"/>
              <w:right w:val="nil"/>
            </w:tcBorders>
          </w:tcPr>
          <w:p w14:paraId="5A6E817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01"/>
      </w:tr>
      <w:tr w:rsidR="008B022B" w:rsidRPr="008B022B" w14:paraId="029DA19A" w14:textId="77777777" w:rsidTr="00E7210D">
        <w:tc>
          <w:tcPr>
            <w:tcW w:w="450" w:type="dxa"/>
            <w:tcBorders>
              <w:top w:val="nil"/>
              <w:left w:val="nil"/>
              <w:bottom w:val="nil"/>
              <w:right w:val="nil"/>
            </w:tcBorders>
          </w:tcPr>
          <w:p w14:paraId="4B11F743" w14:textId="77777777" w:rsidR="008B022B" w:rsidRPr="008B022B" w:rsidRDefault="008B022B" w:rsidP="008B022B">
            <w:pPr>
              <w:rPr>
                <w:rFonts w:cs="Calibri"/>
                <w:color w:val="0F0F0F"/>
              </w:rPr>
            </w:pPr>
            <w:bookmarkStart w:id="202" w:name="BKM_FA3F8438_8B89_4b70_BBF3_F3018A4D7AA3"/>
          </w:p>
        </w:tc>
        <w:tc>
          <w:tcPr>
            <w:tcW w:w="2790" w:type="dxa"/>
            <w:gridSpan w:val="2"/>
            <w:tcBorders>
              <w:top w:val="nil"/>
              <w:left w:val="nil"/>
              <w:bottom w:val="nil"/>
              <w:right w:val="nil"/>
            </w:tcBorders>
          </w:tcPr>
          <w:p w14:paraId="0B47B0B7"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Status openbare ruimte</w:t>
            </w:r>
            <w:r w:rsidRPr="008B022B">
              <w:rPr>
                <w:color w:val="FF0000"/>
                <w:u w:val="single"/>
              </w:rPr>
              <w:fldChar w:fldCharType="end"/>
            </w:r>
          </w:p>
        </w:tc>
        <w:tc>
          <w:tcPr>
            <w:tcW w:w="4230" w:type="dxa"/>
            <w:tcBorders>
              <w:top w:val="nil"/>
              <w:left w:val="nil"/>
              <w:bottom w:val="nil"/>
              <w:right w:val="nil"/>
            </w:tcBorders>
          </w:tcPr>
          <w:p w14:paraId="58531B1F"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rPr>
              <w:t xml:space="preserve">De fase van de levenscyclus van een </w:t>
            </w:r>
            <w:r w:rsidRPr="008B022B">
              <w:rPr>
                <w:rFonts w:cs="Calibri"/>
                <w:color w:val="FF0000"/>
                <w:u w:val="single"/>
              </w:rPr>
              <w:t xml:space="preserve">OPENBARE RUIMTE, </w:t>
            </w:r>
            <w:r w:rsidRPr="008B022B">
              <w:rPr>
                <w:rFonts w:cs="Calibri"/>
              </w:rPr>
              <w:t xml:space="preserve">waarin de betreffende </w:t>
            </w:r>
            <w:r w:rsidRPr="008B022B">
              <w:rPr>
                <w:rFonts w:cs="Calibri"/>
                <w:color w:val="FF0000"/>
                <w:u w:val="single"/>
              </w:rPr>
              <w:t xml:space="preserve">OPENBARE RUIMTE </w:t>
            </w:r>
            <w:r w:rsidRPr="008B022B">
              <w:rPr>
                <w:rFonts w:cs="Calibri"/>
              </w:rPr>
              <w:t>zich bevindt</w:t>
            </w:r>
            <w:r w:rsidRPr="008B022B">
              <w:rPr>
                <w:color w:val="FF0000"/>
                <w:u w:val="single"/>
              </w:rPr>
              <w:fldChar w:fldCharType="end"/>
            </w:r>
          </w:p>
        </w:tc>
        <w:tc>
          <w:tcPr>
            <w:tcW w:w="1080" w:type="dxa"/>
            <w:tcBorders>
              <w:top w:val="nil"/>
              <w:left w:val="nil"/>
              <w:bottom w:val="nil"/>
              <w:right w:val="nil"/>
            </w:tcBorders>
          </w:tcPr>
          <w:p w14:paraId="07444869" w14:textId="77777777" w:rsidR="008B022B" w:rsidRPr="008B022B" w:rsidRDefault="008B022B" w:rsidP="008B022B">
            <w:pPr>
              <w:rPr>
                <w:rFonts w:cs="Calibri"/>
                <w:u w:val="single"/>
              </w:rPr>
            </w:pPr>
            <w:r w:rsidRPr="008B022B">
              <w:rPr>
                <w:color w:val="FF0000"/>
                <w:u w:val="single"/>
              </w:rPr>
              <w:t>status openbare ruimte</w:t>
            </w:r>
          </w:p>
        </w:tc>
        <w:tc>
          <w:tcPr>
            <w:tcW w:w="810" w:type="dxa"/>
            <w:tcBorders>
              <w:top w:val="nil"/>
              <w:left w:val="nil"/>
              <w:bottom w:val="nil"/>
              <w:right w:val="nil"/>
            </w:tcBorders>
          </w:tcPr>
          <w:p w14:paraId="619A96F2"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Att.LowerBound</w:instrText>
            </w:r>
            <w:r w:rsidRPr="008B022B">
              <w:fldChar w:fldCharType="separate"/>
            </w:r>
            <w:r w:rsidRPr="008B022B">
              <w:rPr>
                <w:rFonts w:cs="Calibri"/>
              </w:rPr>
              <w:t>1</w:t>
            </w:r>
            <w:r w:rsidRPr="008B022B">
              <w:fldChar w:fldCharType="end"/>
            </w:r>
            <w:r w:rsidRPr="008B022B">
              <w:rPr>
                <w:rFonts w:cs="Calibri"/>
              </w:rPr>
              <w:t xml:space="preserve"> - </w:t>
            </w:r>
            <w:r w:rsidRPr="008B022B">
              <w:rPr>
                <w:rFonts w:cs="Calibri"/>
              </w:rPr>
              <w:fldChar w:fldCharType="begin" w:fldLock="1"/>
            </w:r>
            <w:r w:rsidRPr="008B022B">
              <w:rPr>
                <w:rFonts w:cs="Calibri"/>
              </w:rPr>
              <w:instrText>MERGEFIELD Att.UpperBound</w:instrText>
            </w:r>
            <w:r w:rsidRPr="008B022B">
              <w:rPr>
                <w:rFonts w:cs="Calibri"/>
              </w:rPr>
              <w:fldChar w:fldCharType="separate"/>
            </w:r>
            <w:r w:rsidRPr="008B022B">
              <w:rPr>
                <w:rFonts w:cs="Calibri"/>
              </w:rPr>
              <w:t>1</w:t>
            </w:r>
            <w:r w:rsidRPr="008B022B">
              <w:rPr>
                <w:rFonts w:cs="Calibri"/>
              </w:rPr>
              <w:fldChar w:fldCharType="end"/>
            </w:r>
          </w:p>
        </w:tc>
        <w:bookmarkEnd w:id="202"/>
      </w:tr>
      <w:tr w:rsidR="008B022B" w:rsidRPr="008B022B" w14:paraId="27DFC864" w14:textId="77777777" w:rsidTr="00E7210D">
        <w:tc>
          <w:tcPr>
            <w:tcW w:w="450" w:type="dxa"/>
            <w:tcBorders>
              <w:top w:val="nil"/>
              <w:left w:val="nil"/>
              <w:bottom w:val="nil"/>
              <w:right w:val="nil"/>
            </w:tcBorders>
          </w:tcPr>
          <w:p w14:paraId="744D42B2" w14:textId="77777777" w:rsidR="008B022B" w:rsidRPr="008B022B" w:rsidRDefault="008B022B" w:rsidP="008B022B">
            <w:pPr>
              <w:rPr>
                <w:rFonts w:cs="Calibri"/>
                <w:color w:val="0F0F0F"/>
              </w:rPr>
            </w:pPr>
            <w:bookmarkStart w:id="203" w:name="BKM_9C71FD64_D5F2_45fc_BD84_0DFDF7F90E69"/>
          </w:p>
        </w:tc>
        <w:tc>
          <w:tcPr>
            <w:tcW w:w="2790" w:type="dxa"/>
            <w:gridSpan w:val="2"/>
            <w:tcBorders>
              <w:top w:val="nil"/>
              <w:left w:val="nil"/>
              <w:bottom w:val="nil"/>
              <w:right w:val="nil"/>
            </w:tcBorders>
          </w:tcPr>
          <w:p w14:paraId="530497E2" w14:textId="77777777" w:rsidR="008B022B" w:rsidRPr="008B022B" w:rsidRDefault="008B022B" w:rsidP="008B022B">
            <w:pPr>
              <w:rPr>
                <w:rFonts w:cs="Calibri"/>
                <w:color w:val="0F0F0F"/>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Naam openbare ruimte</w:t>
            </w:r>
            <w:r w:rsidRPr="008B022B">
              <w:rPr>
                <w:color w:val="FF0000"/>
                <w:u w:val="single"/>
              </w:rPr>
              <w:fldChar w:fldCharType="end"/>
            </w:r>
          </w:p>
        </w:tc>
        <w:tc>
          <w:tcPr>
            <w:tcW w:w="4230" w:type="dxa"/>
            <w:tcBorders>
              <w:top w:val="nil"/>
              <w:left w:val="nil"/>
              <w:bottom w:val="nil"/>
              <w:right w:val="nil"/>
            </w:tcBorders>
          </w:tcPr>
          <w:p w14:paraId="72439530" w14:textId="77777777" w:rsidR="008B022B" w:rsidRPr="008B022B" w:rsidRDefault="008B022B" w:rsidP="008B022B">
            <w:pPr>
              <w:rPr>
                <w:rFonts w:cs="Calibri"/>
                <w:color w:val="FF0000"/>
                <w:u w:val="single"/>
              </w:rPr>
            </w:pPr>
            <w:r w:rsidRPr="008B022B">
              <w:fldChar w:fldCharType="begin" w:fldLock="1"/>
            </w:r>
            <w:r w:rsidRPr="008B022B">
              <w:instrText xml:space="preserve">MERGEFIELD </w:instrText>
            </w:r>
            <w:r w:rsidRPr="008B022B">
              <w:rPr>
                <w:rFonts w:cs="Calibri"/>
              </w:rPr>
              <w:instrText>Att.Notes</w:instrText>
            </w:r>
            <w:r w:rsidRPr="008B022B">
              <w:fldChar w:fldCharType="end"/>
            </w:r>
            <w:r w:rsidRPr="008B022B">
              <w:rPr>
                <w:rFonts w:cs="Calibri"/>
              </w:rPr>
              <w:t>Een door het bevoegde gemeentelijke orgaan aan een</w:t>
            </w:r>
            <w:r w:rsidRPr="008B022B">
              <w:rPr>
                <w:rFonts w:cs="Calibri"/>
                <w:color w:val="FF0000"/>
                <w:u w:val="single"/>
              </w:rPr>
              <w:t xml:space="preserve"> OPENBARE RUIMTE </w:t>
            </w:r>
            <w:r w:rsidRPr="008B022B">
              <w:rPr>
                <w:rFonts w:cs="Calibri"/>
              </w:rPr>
              <w:t>toegekende benaming</w:t>
            </w:r>
          </w:p>
        </w:tc>
        <w:tc>
          <w:tcPr>
            <w:tcW w:w="1080" w:type="dxa"/>
            <w:tcBorders>
              <w:top w:val="nil"/>
              <w:left w:val="nil"/>
              <w:bottom w:val="nil"/>
              <w:right w:val="nil"/>
            </w:tcBorders>
          </w:tcPr>
          <w:p w14:paraId="25BF3558"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AN80</w:t>
            </w:r>
            <w:r w:rsidRPr="008B022B">
              <w:fldChar w:fldCharType="end"/>
            </w:r>
          </w:p>
        </w:tc>
        <w:tc>
          <w:tcPr>
            <w:tcW w:w="810" w:type="dxa"/>
            <w:tcBorders>
              <w:top w:val="nil"/>
              <w:left w:val="nil"/>
              <w:bottom w:val="nil"/>
              <w:right w:val="nil"/>
            </w:tcBorders>
          </w:tcPr>
          <w:p w14:paraId="336E41D1"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03"/>
      </w:tr>
      <w:tr w:rsidR="008B022B" w:rsidRPr="008B022B" w14:paraId="7A3922B0" w14:textId="77777777" w:rsidTr="00E7210D">
        <w:tc>
          <w:tcPr>
            <w:tcW w:w="450" w:type="dxa"/>
            <w:tcBorders>
              <w:top w:val="nil"/>
              <w:left w:val="nil"/>
              <w:bottom w:val="nil"/>
              <w:right w:val="nil"/>
            </w:tcBorders>
          </w:tcPr>
          <w:p w14:paraId="4F177985" w14:textId="77777777" w:rsidR="008B022B" w:rsidRPr="008B022B" w:rsidRDefault="008B022B" w:rsidP="008B022B">
            <w:pPr>
              <w:rPr>
                <w:rFonts w:cs="Calibri"/>
                <w:color w:val="0F0F0F"/>
              </w:rPr>
            </w:pPr>
            <w:bookmarkStart w:id="204" w:name="BKM_96D196C6_A0F6_4421_9B32_ADE4F9628C4D"/>
          </w:p>
        </w:tc>
        <w:tc>
          <w:tcPr>
            <w:tcW w:w="2790" w:type="dxa"/>
            <w:gridSpan w:val="2"/>
            <w:tcBorders>
              <w:top w:val="nil"/>
              <w:left w:val="nil"/>
              <w:bottom w:val="nil"/>
              <w:right w:val="nil"/>
            </w:tcBorders>
          </w:tcPr>
          <w:p w14:paraId="529DD14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Indicatie geconstateerde openbare ruimte</w:t>
            </w:r>
            <w:r w:rsidRPr="008B022B">
              <w:fldChar w:fldCharType="end"/>
            </w:r>
          </w:p>
        </w:tc>
        <w:tc>
          <w:tcPr>
            <w:tcW w:w="4230" w:type="dxa"/>
            <w:tcBorders>
              <w:top w:val="nil"/>
              <w:left w:val="nil"/>
              <w:bottom w:val="nil"/>
              <w:right w:val="nil"/>
            </w:tcBorders>
          </w:tcPr>
          <w:p w14:paraId="0B73B66B"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Een aanduiding waarmee kan worden aangegeven dat een object in de registratie is opgenomen als gevolg van een feitelijke constatering, zonder dat er op het moment van opname sprake is van een formele grondslag voor deze opname</w:t>
            </w:r>
            <w:r w:rsidRPr="008B022B">
              <w:fldChar w:fldCharType="end"/>
            </w:r>
          </w:p>
        </w:tc>
        <w:tc>
          <w:tcPr>
            <w:tcW w:w="1080" w:type="dxa"/>
            <w:tcBorders>
              <w:top w:val="nil"/>
              <w:left w:val="nil"/>
              <w:bottom w:val="nil"/>
              <w:right w:val="nil"/>
            </w:tcBorders>
          </w:tcPr>
          <w:p w14:paraId="7129DDDE" w14:textId="77777777" w:rsidR="008B022B" w:rsidRPr="008B022B" w:rsidRDefault="008B022B" w:rsidP="008B022B">
            <w:pPr>
              <w:rPr>
                <w:rFonts w:cs="Calibri"/>
                <w:u w:val="single"/>
              </w:rPr>
            </w:pPr>
            <w:r w:rsidRPr="008B022B">
              <w:rPr>
                <w:color w:val="FF0000"/>
                <w:u w:val="single"/>
              </w:rPr>
              <w:t>boolean</w:t>
            </w:r>
          </w:p>
        </w:tc>
        <w:tc>
          <w:tcPr>
            <w:tcW w:w="810" w:type="dxa"/>
            <w:tcBorders>
              <w:top w:val="nil"/>
              <w:left w:val="nil"/>
              <w:bottom w:val="nil"/>
              <w:right w:val="nil"/>
            </w:tcBorders>
          </w:tcPr>
          <w:p w14:paraId="6E3173E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04"/>
      </w:tr>
      <w:tr w:rsidR="008B022B" w:rsidRPr="008B022B" w14:paraId="5FFF8987" w14:textId="77777777" w:rsidTr="00E7210D">
        <w:tc>
          <w:tcPr>
            <w:tcW w:w="450" w:type="dxa"/>
            <w:tcBorders>
              <w:top w:val="nil"/>
              <w:left w:val="nil"/>
              <w:bottom w:val="nil"/>
              <w:right w:val="nil"/>
            </w:tcBorders>
          </w:tcPr>
          <w:p w14:paraId="7CF4A0D0" w14:textId="77777777" w:rsidR="008B022B" w:rsidRPr="008B022B" w:rsidRDefault="008B022B" w:rsidP="008B022B">
            <w:pPr>
              <w:rPr>
                <w:rFonts w:cs="Calibri"/>
                <w:color w:val="0F0F0F"/>
              </w:rPr>
            </w:pPr>
            <w:bookmarkStart w:id="205" w:name="BKM_FD306CA8_8F9F_4cc1_981D_1EC14E108841"/>
          </w:p>
        </w:tc>
        <w:tc>
          <w:tcPr>
            <w:tcW w:w="2790" w:type="dxa"/>
            <w:gridSpan w:val="2"/>
            <w:tcBorders>
              <w:top w:val="nil"/>
              <w:left w:val="nil"/>
              <w:bottom w:val="nil"/>
              <w:right w:val="nil"/>
            </w:tcBorders>
          </w:tcPr>
          <w:p w14:paraId="4FCA348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Type openbare ruimte</w:t>
            </w:r>
            <w:r w:rsidRPr="008B022B">
              <w:rPr>
                <w:color w:val="FF0000"/>
                <w:u w:val="single"/>
              </w:rPr>
              <w:fldChar w:fldCharType="end"/>
            </w:r>
          </w:p>
        </w:tc>
        <w:tc>
          <w:tcPr>
            <w:tcW w:w="4230" w:type="dxa"/>
            <w:tcBorders>
              <w:top w:val="nil"/>
              <w:left w:val="nil"/>
              <w:bottom w:val="nil"/>
              <w:right w:val="nil"/>
            </w:tcBorders>
          </w:tcPr>
          <w:p w14:paraId="1B4E580B" w14:textId="77777777" w:rsidR="008B022B" w:rsidRPr="008B022B" w:rsidRDefault="008B022B" w:rsidP="008B022B">
            <w:pPr>
              <w:rPr>
                <w:rFonts w:cs="Calibri"/>
                <w:color w:val="FF0000"/>
                <w:u w:val="single"/>
              </w:rPr>
            </w:pPr>
            <w:r w:rsidRPr="008B022B">
              <w:fldChar w:fldCharType="begin" w:fldLock="1"/>
            </w:r>
            <w:r w:rsidRPr="008B022B">
              <w:instrText xml:space="preserve">MERGEFIELD </w:instrText>
            </w:r>
            <w:r w:rsidRPr="008B022B">
              <w:rPr>
                <w:rFonts w:cs="Calibri"/>
              </w:rPr>
              <w:instrText>Att.Notes</w:instrText>
            </w:r>
            <w:r w:rsidRPr="008B022B">
              <w:fldChar w:fldCharType="end"/>
            </w:r>
            <w:r w:rsidRPr="008B022B">
              <w:rPr>
                <w:rFonts w:cs="Calibri"/>
              </w:rPr>
              <w:t xml:space="preserve">De aard van de als zodanig benoemde </w:t>
            </w:r>
            <w:r w:rsidRPr="008B022B">
              <w:rPr>
                <w:rFonts w:cs="Calibri"/>
                <w:color w:val="FF0000"/>
                <w:u w:val="single"/>
              </w:rPr>
              <w:t>OPENBARE RUIMTE.</w:t>
            </w:r>
          </w:p>
        </w:tc>
        <w:tc>
          <w:tcPr>
            <w:tcW w:w="1080" w:type="dxa"/>
            <w:tcBorders>
              <w:top w:val="nil"/>
              <w:left w:val="nil"/>
              <w:bottom w:val="nil"/>
              <w:right w:val="nil"/>
            </w:tcBorders>
          </w:tcPr>
          <w:p w14:paraId="27946388" w14:textId="77777777" w:rsidR="008B022B" w:rsidRPr="008B022B" w:rsidRDefault="008B022B" w:rsidP="008B022B">
            <w:pPr>
              <w:rPr>
                <w:rFonts w:cs="Calibri"/>
                <w:u w:val="single"/>
              </w:rPr>
            </w:pPr>
            <w:r w:rsidRPr="008B022B">
              <w:rPr>
                <w:color w:val="FF0000"/>
                <w:u w:val="single"/>
              </w:rPr>
              <w:t>typering openbare ruimte</w:t>
            </w:r>
          </w:p>
        </w:tc>
        <w:tc>
          <w:tcPr>
            <w:tcW w:w="810" w:type="dxa"/>
            <w:tcBorders>
              <w:top w:val="nil"/>
              <w:left w:val="nil"/>
              <w:bottom w:val="nil"/>
              <w:right w:val="nil"/>
            </w:tcBorders>
          </w:tcPr>
          <w:p w14:paraId="02BB2177"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05"/>
      </w:tr>
      <w:tr w:rsidR="008B022B" w:rsidRPr="008B022B" w14:paraId="5377B514" w14:textId="77777777" w:rsidTr="00E7210D">
        <w:tc>
          <w:tcPr>
            <w:tcW w:w="450" w:type="dxa"/>
            <w:tcBorders>
              <w:top w:val="nil"/>
              <w:left w:val="nil"/>
              <w:bottom w:val="nil"/>
              <w:right w:val="nil"/>
            </w:tcBorders>
          </w:tcPr>
          <w:p w14:paraId="694BDBD5" w14:textId="77777777" w:rsidR="008B022B" w:rsidRPr="008B022B" w:rsidRDefault="008B022B" w:rsidP="008B022B">
            <w:pPr>
              <w:rPr>
                <w:rFonts w:cs="Calibri"/>
                <w:color w:val="0F0F0F"/>
              </w:rPr>
            </w:pPr>
            <w:bookmarkStart w:id="206" w:name="BKM_79793C8F_9A05_4640_A351_B8B12AEBC756"/>
          </w:p>
        </w:tc>
        <w:tc>
          <w:tcPr>
            <w:tcW w:w="2790" w:type="dxa"/>
            <w:gridSpan w:val="2"/>
            <w:tcBorders>
              <w:top w:val="nil"/>
              <w:left w:val="nil"/>
              <w:bottom w:val="nil"/>
              <w:right w:val="nil"/>
            </w:tcBorders>
          </w:tcPr>
          <w:p w14:paraId="1E3D586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Straatnaam</w:t>
            </w:r>
            <w:r w:rsidRPr="008B022B">
              <w:rPr>
                <w:color w:val="FF0000"/>
                <w:u w:val="single"/>
              </w:rPr>
              <w:fldChar w:fldCharType="end"/>
            </w:r>
          </w:p>
        </w:tc>
        <w:tc>
          <w:tcPr>
            <w:tcW w:w="4230" w:type="dxa"/>
            <w:tcBorders>
              <w:top w:val="nil"/>
              <w:left w:val="nil"/>
              <w:bottom w:val="nil"/>
              <w:right w:val="nil"/>
            </w:tcBorders>
          </w:tcPr>
          <w:p w14:paraId="3275B2C6" w14:textId="77777777" w:rsidR="008B022B" w:rsidRPr="008B022B" w:rsidRDefault="008B022B" w:rsidP="008B022B">
            <w:pPr>
              <w:rPr>
                <w:rFonts w:cs="Calibri"/>
                <w:color w:val="FF0000"/>
              </w:rPr>
            </w:pPr>
            <w:r w:rsidRPr="008B022B">
              <w:fldChar w:fldCharType="begin" w:fldLock="1"/>
            </w:r>
            <w:r w:rsidRPr="008B022B">
              <w:instrText xml:space="preserve">MERGEFIELD </w:instrText>
            </w:r>
            <w:r w:rsidRPr="008B022B">
              <w:rPr>
                <w:rFonts w:cs="Calibri"/>
              </w:rPr>
              <w:instrText>Att.Notes</w:instrText>
            </w:r>
            <w:r w:rsidRPr="008B022B">
              <w:fldChar w:fldCharType="separate"/>
            </w:r>
            <w:r w:rsidRPr="008B022B">
              <w:rPr>
                <w:rFonts w:cs="Calibri"/>
              </w:rPr>
              <w:t>De officiële straatnaam zoals door het bevoegd gemeentelijk orgaan is vastgesteld, zo nodig ingekort conform de specificaties van de NEN 5825.</w:t>
            </w:r>
            <w:r w:rsidRPr="008B022B">
              <w:fldChar w:fldCharType="end"/>
            </w:r>
          </w:p>
        </w:tc>
        <w:tc>
          <w:tcPr>
            <w:tcW w:w="1080" w:type="dxa"/>
            <w:tcBorders>
              <w:top w:val="nil"/>
              <w:left w:val="nil"/>
              <w:bottom w:val="nil"/>
              <w:right w:val="nil"/>
            </w:tcBorders>
          </w:tcPr>
          <w:p w14:paraId="68582EB8"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AN24</w:t>
            </w:r>
            <w:r w:rsidRPr="008B022B">
              <w:fldChar w:fldCharType="end"/>
            </w:r>
          </w:p>
        </w:tc>
        <w:tc>
          <w:tcPr>
            <w:tcW w:w="810" w:type="dxa"/>
            <w:tcBorders>
              <w:top w:val="nil"/>
              <w:left w:val="nil"/>
              <w:bottom w:val="nil"/>
              <w:right w:val="nil"/>
            </w:tcBorders>
          </w:tcPr>
          <w:p w14:paraId="1A052C0D"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Att.LowerBound</w:instrText>
            </w:r>
            <w:r w:rsidRPr="008B022B">
              <w:fldChar w:fldCharType="separate"/>
            </w:r>
            <w:r w:rsidRPr="008B022B">
              <w:rPr>
                <w:rFonts w:cs="Calibri"/>
              </w:rPr>
              <w:t>1</w:t>
            </w:r>
            <w:r w:rsidRPr="008B022B">
              <w:fldChar w:fldCharType="end"/>
            </w:r>
            <w:r w:rsidRPr="008B022B">
              <w:rPr>
                <w:rFonts w:cs="Calibri"/>
              </w:rPr>
              <w:t xml:space="preserve"> - </w:t>
            </w:r>
            <w:r w:rsidRPr="008B022B">
              <w:rPr>
                <w:rFonts w:cs="Calibri"/>
              </w:rPr>
              <w:fldChar w:fldCharType="begin" w:fldLock="1"/>
            </w:r>
            <w:r w:rsidRPr="008B022B">
              <w:rPr>
                <w:rFonts w:cs="Calibri"/>
              </w:rPr>
              <w:instrText>MERGEFIELD Att.UpperBound</w:instrText>
            </w:r>
            <w:r w:rsidRPr="008B022B">
              <w:rPr>
                <w:rFonts w:cs="Calibri"/>
              </w:rPr>
              <w:fldChar w:fldCharType="separate"/>
            </w:r>
            <w:r w:rsidRPr="008B022B">
              <w:rPr>
                <w:rFonts w:cs="Calibri"/>
              </w:rPr>
              <w:t>1</w:t>
            </w:r>
            <w:r w:rsidRPr="008B022B">
              <w:rPr>
                <w:rFonts w:cs="Calibri"/>
              </w:rPr>
              <w:fldChar w:fldCharType="end"/>
            </w:r>
          </w:p>
        </w:tc>
        <w:bookmarkEnd w:id="206"/>
      </w:tr>
      <w:tr w:rsidR="008B022B" w:rsidRPr="008B022B" w14:paraId="17377627" w14:textId="77777777" w:rsidTr="00E7210D">
        <w:tc>
          <w:tcPr>
            <w:tcW w:w="450" w:type="dxa"/>
            <w:tcBorders>
              <w:top w:val="nil"/>
              <w:left w:val="nil"/>
              <w:bottom w:val="nil"/>
              <w:right w:val="nil"/>
            </w:tcBorders>
          </w:tcPr>
          <w:p w14:paraId="326AAF9C" w14:textId="77777777" w:rsidR="008B022B" w:rsidRPr="008B022B" w:rsidRDefault="008B022B" w:rsidP="008B022B">
            <w:pPr>
              <w:rPr>
                <w:rFonts w:cs="Calibri"/>
                <w:color w:val="0F0F0F"/>
              </w:rPr>
            </w:pPr>
            <w:bookmarkStart w:id="207" w:name="BKM_A374C2AF_77F8_4566_ACEB_3AA9E104CC7C"/>
          </w:p>
        </w:tc>
        <w:tc>
          <w:tcPr>
            <w:tcW w:w="2790" w:type="dxa"/>
            <w:gridSpan w:val="2"/>
            <w:tcBorders>
              <w:top w:val="nil"/>
              <w:left w:val="nil"/>
              <w:bottom w:val="nil"/>
              <w:right w:val="nil"/>
            </w:tcBorders>
          </w:tcPr>
          <w:p w14:paraId="41DFCA5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Huisnummerrange even nummers</w:t>
            </w:r>
            <w:r w:rsidRPr="008B022B">
              <w:fldChar w:fldCharType="end"/>
            </w:r>
          </w:p>
        </w:tc>
        <w:tc>
          <w:tcPr>
            <w:tcW w:w="4230" w:type="dxa"/>
            <w:tcBorders>
              <w:top w:val="nil"/>
              <w:left w:val="nil"/>
              <w:bottom w:val="nil"/>
              <w:right w:val="nil"/>
            </w:tcBorders>
          </w:tcPr>
          <w:p w14:paraId="416331B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Het laagste en het hoogste huisnummer, zijnde even getallen, van de objecten waaraan NUMMERAANDUIDINGen zijn toegekend die gerelateerd zijn aan de OPENBARE RUIMTE en die gelegen zijn aan één van beide zijden van de OPENBARE RUIMTE.</w:t>
            </w:r>
            <w:r w:rsidRPr="008B022B">
              <w:fldChar w:fldCharType="end"/>
            </w:r>
          </w:p>
        </w:tc>
        <w:tc>
          <w:tcPr>
            <w:tcW w:w="1080" w:type="dxa"/>
            <w:tcBorders>
              <w:top w:val="nil"/>
              <w:left w:val="nil"/>
              <w:bottom w:val="nil"/>
              <w:right w:val="nil"/>
            </w:tcBorders>
          </w:tcPr>
          <w:p w14:paraId="15764053"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AN11 (NNNNN-NNNNN)</w:t>
            </w:r>
            <w:r w:rsidRPr="008B022B">
              <w:fldChar w:fldCharType="end"/>
            </w:r>
          </w:p>
        </w:tc>
        <w:tc>
          <w:tcPr>
            <w:tcW w:w="810" w:type="dxa"/>
            <w:tcBorders>
              <w:top w:val="nil"/>
              <w:left w:val="nil"/>
              <w:bottom w:val="nil"/>
              <w:right w:val="nil"/>
            </w:tcBorders>
          </w:tcPr>
          <w:p w14:paraId="748E6EA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07"/>
      </w:tr>
      <w:tr w:rsidR="008B022B" w:rsidRPr="008B022B" w14:paraId="56439737" w14:textId="77777777" w:rsidTr="00E7210D">
        <w:tc>
          <w:tcPr>
            <w:tcW w:w="450" w:type="dxa"/>
            <w:tcBorders>
              <w:top w:val="nil"/>
              <w:left w:val="nil"/>
              <w:bottom w:val="nil"/>
              <w:right w:val="nil"/>
            </w:tcBorders>
          </w:tcPr>
          <w:p w14:paraId="45BC7149" w14:textId="77777777" w:rsidR="008B022B" w:rsidRPr="008B022B" w:rsidRDefault="008B022B" w:rsidP="008B022B">
            <w:pPr>
              <w:rPr>
                <w:rFonts w:cs="Calibri"/>
                <w:color w:val="0F0F0F"/>
              </w:rPr>
            </w:pPr>
            <w:bookmarkStart w:id="208" w:name="BKM_AA28F6CD_02B0_4779_88DA_79F685E20647"/>
          </w:p>
        </w:tc>
        <w:tc>
          <w:tcPr>
            <w:tcW w:w="2790" w:type="dxa"/>
            <w:gridSpan w:val="2"/>
            <w:tcBorders>
              <w:top w:val="nil"/>
              <w:left w:val="nil"/>
              <w:bottom w:val="nil"/>
              <w:right w:val="nil"/>
            </w:tcBorders>
          </w:tcPr>
          <w:p w14:paraId="6952E36B"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Huisnummerrange oneven nummers</w:t>
            </w:r>
            <w:r w:rsidRPr="008B022B">
              <w:fldChar w:fldCharType="end"/>
            </w:r>
          </w:p>
        </w:tc>
        <w:tc>
          <w:tcPr>
            <w:tcW w:w="4230" w:type="dxa"/>
            <w:tcBorders>
              <w:top w:val="nil"/>
              <w:left w:val="nil"/>
              <w:bottom w:val="nil"/>
              <w:right w:val="nil"/>
            </w:tcBorders>
          </w:tcPr>
          <w:p w14:paraId="2BEB814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Het laagste en het hoogste huisnummer, zijnde oneven getallen, van de objecten waaraan NUMMERAANDUIDINGen zijn toegekend die gerelateerd zijn aan de OPENBARE RUIMTE en die gelegen zijn aan één van beide zijden van de OPENBARE RUIMTE.</w:t>
            </w:r>
            <w:r w:rsidRPr="008B022B">
              <w:fldChar w:fldCharType="end"/>
            </w:r>
          </w:p>
        </w:tc>
        <w:tc>
          <w:tcPr>
            <w:tcW w:w="1080" w:type="dxa"/>
            <w:tcBorders>
              <w:top w:val="nil"/>
              <w:left w:val="nil"/>
              <w:bottom w:val="nil"/>
              <w:right w:val="nil"/>
            </w:tcBorders>
          </w:tcPr>
          <w:p w14:paraId="04CB2882"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AN11 (NNNNN-NNNNN)</w:t>
            </w:r>
            <w:r w:rsidRPr="008B022B">
              <w:fldChar w:fldCharType="end"/>
            </w:r>
          </w:p>
        </w:tc>
        <w:tc>
          <w:tcPr>
            <w:tcW w:w="810" w:type="dxa"/>
            <w:tcBorders>
              <w:top w:val="nil"/>
              <w:left w:val="nil"/>
              <w:bottom w:val="nil"/>
              <w:right w:val="nil"/>
            </w:tcBorders>
          </w:tcPr>
          <w:p w14:paraId="00DDC10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08"/>
      </w:tr>
      <w:tr w:rsidR="008B022B" w:rsidRPr="008B022B" w14:paraId="7561F537" w14:textId="77777777" w:rsidTr="00E7210D">
        <w:tc>
          <w:tcPr>
            <w:tcW w:w="450" w:type="dxa"/>
            <w:tcBorders>
              <w:top w:val="nil"/>
              <w:left w:val="nil"/>
              <w:bottom w:val="nil"/>
              <w:right w:val="nil"/>
            </w:tcBorders>
          </w:tcPr>
          <w:p w14:paraId="7A0CF91D" w14:textId="77777777" w:rsidR="008B022B" w:rsidRPr="008B022B" w:rsidRDefault="008B022B" w:rsidP="008B022B">
            <w:pPr>
              <w:rPr>
                <w:rFonts w:cs="Calibri"/>
                <w:color w:val="0F0F0F"/>
              </w:rPr>
            </w:pPr>
            <w:bookmarkStart w:id="209" w:name="BKM_C4D3DC87_0ACC_4fb8_846A_20504888B467"/>
          </w:p>
        </w:tc>
        <w:tc>
          <w:tcPr>
            <w:tcW w:w="2790" w:type="dxa"/>
            <w:gridSpan w:val="2"/>
            <w:tcBorders>
              <w:top w:val="nil"/>
              <w:left w:val="nil"/>
              <w:bottom w:val="nil"/>
              <w:right w:val="nil"/>
            </w:tcBorders>
          </w:tcPr>
          <w:p w14:paraId="5EBDB48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Huisnummerrange even en oneven nummers</w:t>
            </w:r>
            <w:r w:rsidRPr="008B022B">
              <w:fldChar w:fldCharType="end"/>
            </w:r>
          </w:p>
        </w:tc>
        <w:tc>
          <w:tcPr>
            <w:tcW w:w="4230" w:type="dxa"/>
            <w:tcBorders>
              <w:top w:val="nil"/>
              <w:left w:val="nil"/>
              <w:bottom w:val="nil"/>
              <w:right w:val="nil"/>
            </w:tcBorders>
          </w:tcPr>
          <w:p w14:paraId="2EC4C8D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Het laagste en het hoogste huisnummer van de objecten waaraan NUMMERAANDUIDINGen zijn toegekend die gerelateerd zijn aan de OPENBARE RUIMTE in die gevallen dat aan één of beide zijden van de OPENBARE RUIMTE zowel even als oneven huisnummers voorkomen dan wel dat even en/of oneven huisnummers aan beide zijden van de openbare ruimte voorkomen.</w:t>
            </w:r>
            <w:r w:rsidRPr="008B022B">
              <w:fldChar w:fldCharType="end"/>
            </w:r>
          </w:p>
        </w:tc>
        <w:tc>
          <w:tcPr>
            <w:tcW w:w="1080" w:type="dxa"/>
            <w:tcBorders>
              <w:top w:val="nil"/>
              <w:left w:val="nil"/>
              <w:bottom w:val="nil"/>
              <w:right w:val="nil"/>
            </w:tcBorders>
          </w:tcPr>
          <w:p w14:paraId="4E5A83E0"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AN11 (NNNNN-NNNNN)</w:t>
            </w:r>
            <w:r w:rsidRPr="008B022B">
              <w:fldChar w:fldCharType="end"/>
            </w:r>
          </w:p>
        </w:tc>
        <w:tc>
          <w:tcPr>
            <w:tcW w:w="810" w:type="dxa"/>
            <w:tcBorders>
              <w:top w:val="nil"/>
              <w:left w:val="nil"/>
              <w:bottom w:val="nil"/>
              <w:right w:val="nil"/>
            </w:tcBorders>
          </w:tcPr>
          <w:p w14:paraId="01820E0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09"/>
      </w:tr>
      <w:tr w:rsidR="008B022B" w:rsidRPr="008B022B" w14:paraId="59D874F6" w14:textId="77777777" w:rsidTr="00E7210D">
        <w:tc>
          <w:tcPr>
            <w:tcW w:w="450" w:type="dxa"/>
            <w:tcBorders>
              <w:top w:val="nil"/>
              <w:left w:val="nil"/>
              <w:bottom w:val="nil"/>
              <w:right w:val="nil"/>
            </w:tcBorders>
          </w:tcPr>
          <w:p w14:paraId="4A093FC8" w14:textId="77777777" w:rsidR="008B022B" w:rsidRPr="008B022B" w:rsidRDefault="008B022B" w:rsidP="008B022B">
            <w:pPr>
              <w:rPr>
                <w:rFonts w:cs="Calibri"/>
                <w:color w:val="0F0F0F"/>
              </w:rPr>
            </w:pPr>
            <w:bookmarkStart w:id="210" w:name="BKM_9B13177B_E2CB_41ce_B944_441046D0E28E"/>
          </w:p>
        </w:tc>
        <w:tc>
          <w:tcPr>
            <w:tcW w:w="2790" w:type="dxa"/>
            <w:gridSpan w:val="2"/>
            <w:tcBorders>
              <w:top w:val="nil"/>
              <w:left w:val="nil"/>
              <w:bottom w:val="nil"/>
              <w:right w:val="nil"/>
            </w:tcBorders>
          </w:tcPr>
          <w:p w14:paraId="5FE0CA5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Openbare ruimte geometrie</w:t>
            </w:r>
            <w:r w:rsidRPr="008B022B">
              <w:rPr>
                <w:color w:val="FF0000"/>
                <w:u w:val="single"/>
              </w:rPr>
              <w:fldChar w:fldCharType="end"/>
            </w:r>
          </w:p>
        </w:tc>
        <w:tc>
          <w:tcPr>
            <w:tcW w:w="4230" w:type="dxa"/>
            <w:tcBorders>
              <w:top w:val="nil"/>
              <w:left w:val="nil"/>
              <w:bottom w:val="nil"/>
              <w:right w:val="nil"/>
            </w:tcBorders>
          </w:tcPr>
          <w:p w14:paraId="4DBEB6D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tweedimensionale geometrische representatie van de omtrekken van de openbare ruimte.</w:t>
            </w:r>
            <w:r w:rsidRPr="008B022B">
              <w:rPr>
                <w:color w:val="FF0000"/>
                <w:u w:val="single"/>
              </w:rPr>
              <w:fldChar w:fldCharType="end"/>
            </w:r>
          </w:p>
        </w:tc>
        <w:tc>
          <w:tcPr>
            <w:tcW w:w="1080" w:type="dxa"/>
            <w:tcBorders>
              <w:top w:val="nil"/>
              <w:left w:val="nil"/>
              <w:bottom w:val="nil"/>
              <w:right w:val="nil"/>
            </w:tcBorders>
          </w:tcPr>
          <w:p w14:paraId="2879CE3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GM_MultiSurface</w:t>
            </w:r>
            <w:r w:rsidRPr="008B022B">
              <w:rPr>
                <w:color w:val="FF0000"/>
                <w:u w:val="single"/>
              </w:rPr>
              <w:fldChar w:fldCharType="end"/>
            </w:r>
          </w:p>
        </w:tc>
        <w:tc>
          <w:tcPr>
            <w:tcW w:w="810" w:type="dxa"/>
            <w:tcBorders>
              <w:top w:val="nil"/>
              <w:left w:val="nil"/>
              <w:bottom w:val="nil"/>
              <w:right w:val="nil"/>
            </w:tcBorders>
          </w:tcPr>
          <w:p w14:paraId="63E8177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10"/>
      </w:tr>
      <w:tr w:rsidR="008B022B" w:rsidRPr="008B022B" w14:paraId="1A3FF0A3" w14:textId="77777777" w:rsidTr="00E7210D">
        <w:tc>
          <w:tcPr>
            <w:tcW w:w="450" w:type="dxa"/>
            <w:tcBorders>
              <w:top w:val="nil"/>
              <w:left w:val="nil"/>
              <w:bottom w:val="nil"/>
              <w:right w:val="nil"/>
            </w:tcBorders>
          </w:tcPr>
          <w:p w14:paraId="600BE791" w14:textId="77777777" w:rsidR="008B022B" w:rsidRPr="008B022B" w:rsidRDefault="008B022B" w:rsidP="008B022B">
            <w:pPr>
              <w:rPr>
                <w:rFonts w:cs="Calibri"/>
                <w:color w:val="0F0F0F"/>
              </w:rPr>
            </w:pPr>
            <w:bookmarkStart w:id="211" w:name="BKM_C9E5E90C_25D5_4b9a_9D2A_4C25A50E3E7A"/>
          </w:p>
        </w:tc>
        <w:tc>
          <w:tcPr>
            <w:tcW w:w="2790" w:type="dxa"/>
            <w:gridSpan w:val="2"/>
            <w:tcBorders>
              <w:top w:val="nil"/>
              <w:left w:val="nil"/>
              <w:bottom w:val="nil"/>
              <w:right w:val="nil"/>
            </w:tcBorders>
          </w:tcPr>
          <w:p w14:paraId="43BF9C9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Wegsegment</w:t>
            </w:r>
            <w:r w:rsidRPr="008B022B">
              <w:rPr>
                <w:color w:val="FF0000"/>
                <w:u w:val="single"/>
              </w:rPr>
              <w:fldChar w:fldCharType="end"/>
            </w:r>
          </w:p>
        </w:tc>
        <w:tc>
          <w:tcPr>
            <w:tcW w:w="4230" w:type="dxa"/>
            <w:tcBorders>
              <w:top w:val="nil"/>
              <w:left w:val="nil"/>
              <w:bottom w:val="nil"/>
              <w:right w:val="nil"/>
            </w:tcBorders>
          </w:tcPr>
          <w:p w14:paraId="28E70A7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respresentatie van de openbare ruimte als een lijn.</w:t>
            </w:r>
            <w:r w:rsidRPr="008B022B">
              <w:rPr>
                <w:color w:val="FF0000"/>
                <w:u w:val="single"/>
              </w:rPr>
              <w:fldChar w:fldCharType="end"/>
            </w:r>
          </w:p>
        </w:tc>
        <w:tc>
          <w:tcPr>
            <w:tcW w:w="1080" w:type="dxa"/>
            <w:tcBorders>
              <w:top w:val="nil"/>
              <w:left w:val="nil"/>
              <w:bottom w:val="nil"/>
              <w:right w:val="nil"/>
            </w:tcBorders>
          </w:tcPr>
          <w:p w14:paraId="42889D1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GM_Curve</w:t>
            </w:r>
            <w:r w:rsidRPr="008B022B">
              <w:rPr>
                <w:color w:val="FF0000"/>
                <w:u w:val="single"/>
              </w:rPr>
              <w:fldChar w:fldCharType="end"/>
            </w:r>
          </w:p>
        </w:tc>
        <w:tc>
          <w:tcPr>
            <w:tcW w:w="810" w:type="dxa"/>
            <w:tcBorders>
              <w:top w:val="nil"/>
              <w:left w:val="nil"/>
              <w:bottom w:val="nil"/>
              <w:right w:val="nil"/>
            </w:tcBorders>
          </w:tcPr>
          <w:p w14:paraId="0DFF67D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11"/>
      </w:tr>
      <w:tr w:rsidR="008B022B" w:rsidRPr="008B022B" w14:paraId="686BCA5C" w14:textId="77777777" w:rsidTr="00E7210D">
        <w:tc>
          <w:tcPr>
            <w:tcW w:w="450" w:type="dxa"/>
            <w:tcBorders>
              <w:top w:val="nil"/>
              <w:left w:val="nil"/>
              <w:bottom w:val="nil"/>
              <w:right w:val="nil"/>
            </w:tcBorders>
          </w:tcPr>
          <w:p w14:paraId="21FF59E9"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5C28F810" w14:textId="77777777" w:rsidR="008B022B" w:rsidRPr="008B022B" w:rsidRDefault="008B022B" w:rsidP="008B022B">
            <w:pPr>
              <w:rPr>
                <w:color w:val="FF0000"/>
                <w:u w:val="single"/>
              </w:rPr>
            </w:pPr>
            <w:r w:rsidRPr="008B022B">
              <w:rPr>
                <w:color w:val="FF0000"/>
                <w:u w:val="single"/>
              </w:rPr>
              <w:t>Label openbare ruimte naam</w:t>
            </w:r>
          </w:p>
        </w:tc>
        <w:tc>
          <w:tcPr>
            <w:tcW w:w="4230" w:type="dxa"/>
            <w:tcBorders>
              <w:top w:val="nil"/>
              <w:left w:val="nil"/>
              <w:bottom w:val="nil"/>
              <w:right w:val="nil"/>
            </w:tcBorders>
          </w:tcPr>
          <w:p w14:paraId="2AC17566" w14:textId="77777777" w:rsidR="008B022B" w:rsidRPr="008B022B" w:rsidRDefault="008B022B" w:rsidP="008B022B">
            <w:pPr>
              <w:rPr>
                <w:color w:val="FF0000"/>
                <w:u w:val="single"/>
              </w:rPr>
            </w:pPr>
            <w:r w:rsidRPr="008B022B">
              <w:rPr>
                <w:color w:val="FF0000"/>
                <w:u w:val="single"/>
              </w:rPr>
              <w:t>Bevat de naam van de openbare ruimte ten behoeve van visualisatie</w:t>
            </w:r>
          </w:p>
        </w:tc>
        <w:tc>
          <w:tcPr>
            <w:tcW w:w="1080" w:type="dxa"/>
            <w:tcBorders>
              <w:top w:val="nil"/>
              <w:left w:val="nil"/>
              <w:bottom w:val="nil"/>
              <w:right w:val="nil"/>
            </w:tcBorders>
          </w:tcPr>
          <w:p w14:paraId="5AC19FFF" w14:textId="77777777" w:rsidR="008B022B" w:rsidRPr="008B022B" w:rsidRDefault="008B022B" w:rsidP="008B022B">
            <w:pPr>
              <w:rPr>
                <w:color w:val="FF0000"/>
                <w:u w:val="single"/>
              </w:rPr>
            </w:pPr>
            <w:r w:rsidRPr="008B022B">
              <w:rPr>
                <w:color w:val="FF0000"/>
                <w:u w:val="single"/>
              </w:rPr>
              <w:t>Label naam OPENBARE RUIMTE</w:t>
            </w:r>
          </w:p>
        </w:tc>
        <w:tc>
          <w:tcPr>
            <w:tcW w:w="810" w:type="dxa"/>
            <w:tcBorders>
              <w:top w:val="nil"/>
              <w:left w:val="nil"/>
              <w:bottom w:val="nil"/>
              <w:right w:val="nil"/>
            </w:tcBorders>
          </w:tcPr>
          <w:p w14:paraId="5123E096" w14:textId="77777777" w:rsidR="008B022B" w:rsidRPr="008B022B" w:rsidRDefault="008B022B" w:rsidP="008B022B">
            <w:pPr>
              <w:rPr>
                <w:color w:val="FF0000"/>
                <w:u w:val="single"/>
              </w:rPr>
            </w:pPr>
            <w:r w:rsidRPr="008B022B">
              <w:rPr>
                <w:color w:val="FF0000"/>
                <w:u w:val="single"/>
              </w:rPr>
              <w:t>1-1</w:t>
            </w:r>
          </w:p>
        </w:tc>
      </w:tr>
      <w:tr w:rsidR="008B022B" w:rsidRPr="008B022B" w14:paraId="26DD41E7" w14:textId="77777777" w:rsidTr="00E7210D">
        <w:tc>
          <w:tcPr>
            <w:tcW w:w="450" w:type="dxa"/>
            <w:tcBorders>
              <w:top w:val="nil"/>
              <w:left w:val="nil"/>
              <w:bottom w:val="nil"/>
              <w:right w:val="nil"/>
            </w:tcBorders>
          </w:tcPr>
          <w:p w14:paraId="0A3F0C88"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2FD08078" w14:textId="77777777" w:rsidR="008B022B" w:rsidRPr="008B022B" w:rsidRDefault="008B022B" w:rsidP="002D3C61">
            <w:pPr>
              <w:numPr>
                <w:ilvl w:val="0"/>
                <w:numId w:val="19"/>
              </w:numPr>
              <w:rPr>
                <w:color w:val="FF0000"/>
                <w:u w:val="single"/>
              </w:rPr>
            </w:pPr>
            <w:r w:rsidRPr="008B022B">
              <w:rPr>
                <w:color w:val="FF0000"/>
                <w:u w:val="single"/>
              </w:rPr>
              <w:t>Label tekst</w:t>
            </w:r>
          </w:p>
        </w:tc>
        <w:tc>
          <w:tcPr>
            <w:tcW w:w="4230" w:type="dxa"/>
            <w:tcBorders>
              <w:top w:val="nil"/>
              <w:left w:val="nil"/>
              <w:bottom w:val="nil"/>
              <w:right w:val="nil"/>
            </w:tcBorders>
          </w:tcPr>
          <w:p w14:paraId="6CDD44DF" w14:textId="77777777" w:rsidR="008B022B" w:rsidRPr="008B022B" w:rsidRDefault="008B022B" w:rsidP="008B022B">
            <w:pPr>
              <w:rPr>
                <w:color w:val="FF0000"/>
                <w:u w:val="single"/>
              </w:rPr>
            </w:pPr>
            <w:r w:rsidRPr="008B022B">
              <w:rPr>
                <w:color w:val="FF0000"/>
                <w:u w:val="single"/>
              </w:rPr>
              <w:t>Tekst voor het label</w:t>
            </w:r>
          </w:p>
        </w:tc>
        <w:tc>
          <w:tcPr>
            <w:tcW w:w="1080" w:type="dxa"/>
            <w:tcBorders>
              <w:top w:val="nil"/>
              <w:left w:val="nil"/>
              <w:bottom w:val="nil"/>
              <w:right w:val="nil"/>
            </w:tcBorders>
          </w:tcPr>
          <w:p w14:paraId="7FA81193" w14:textId="77777777" w:rsidR="008B022B" w:rsidRPr="008B022B" w:rsidRDefault="008B022B" w:rsidP="008B022B">
            <w:pPr>
              <w:rPr>
                <w:color w:val="FF0000"/>
                <w:u w:val="single"/>
              </w:rPr>
            </w:pPr>
            <w:r w:rsidRPr="008B022B">
              <w:rPr>
                <w:color w:val="FF0000"/>
                <w:u w:val="single"/>
              </w:rPr>
              <w:t>Tekst</w:t>
            </w:r>
          </w:p>
        </w:tc>
        <w:tc>
          <w:tcPr>
            <w:tcW w:w="810" w:type="dxa"/>
            <w:tcBorders>
              <w:top w:val="nil"/>
              <w:left w:val="nil"/>
              <w:bottom w:val="nil"/>
              <w:right w:val="nil"/>
            </w:tcBorders>
          </w:tcPr>
          <w:p w14:paraId="6DB72A43" w14:textId="77777777" w:rsidR="008B022B" w:rsidRPr="008B022B" w:rsidRDefault="008B022B" w:rsidP="008B022B">
            <w:pPr>
              <w:rPr>
                <w:color w:val="FF0000"/>
                <w:u w:val="single"/>
              </w:rPr>
            </w:pPr>
            <w:r w:rsidRPr="008B022B">
              <w:rPr>
                <w:color w:val="FF0000"/>
                <w:u w:val="single"/>
              </w:rPr>
              <w:t>1-1</w:t>
            </w:r>
          </w:p>
        </w:tc>
      </w:tr>
      <w:tr w:rsidR="008B022B" w:rsidRPr="008B022B" w14:paraId="50BB1ECB" w14:textId="77777777" w:rsidTr="00E7210D">
        <w:tc>
          <w:tcPr>
            <w:tcW w:w="450" w:type="dxa"/>
            <w:tcBorders>
              <w:top w:val="nil"/>
              <w:left w:val="nil"/>
              <w:bottom w:val="nil"/>
              <w:right w:val="nil"/>
            </w:tcBorders>
          </w:tcPr>
          <w:p w14:paraId="1136149C"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62C16868" w14:textId="77777777" w:rsidR="008B022B" w:rsidRPr="008B022B" w:rsidRDefault="008B022B" w:rsidP="002D3C61">
            <w:pPr>
              <w:numPr>
                <w:ilvl w:val="0"/>
                <w:numId w:val="19"/>
              </w:numPr>
              <w:rPr>
                <w:color w:val="FF0000"/>
                <w:u w:val="single"/>
              </w:rPr>
            </w:pPr>
            <w:r w:rsidRPr="008B022B">
              <w:rPr>
                <w:color w:val="FF0000"/>
                <w:u w:val="single"/>
              </w:rPr>
              <w:t>Labelpositie</w:t>
            </w:r>
          </w:p>
        </w:tc>
        <w:tc>
          <w:tcPr>
            <w:tcW w:w="4230" w:type="dxa"/>
            <w:tcBorders>
              <w:top w:val="nil"/>
              <w:left w:val="nil"/>
              <w:bottom w:val="nil"/>
              <w:right w:val="nil"/>
            </w:tcBorders>
          </w:tcPr>
          <w:p w14:paraId="30CF3F6A" w14:textId="77777777" w:rsidR="008B022B" w:rsidRPr="008B022B" w:rsidRDefault="008B022B" w:rsidP="008B022B">
            <w:pPr>
              <w:rPr>
                <w:color w:val="FF0000"/>
                <w:u w:val="single"/>
              </w:rPr>
            </w:pPr>
            <w:r w:rsidRPr="008B022B">
              <w:rPr>
                <w:color w:val="FF0000"/>
                <w:u w:val="single"/>
              </w:rPr>
              <w:t>De locatie op de kaart waar het label moet worden getoond, samengesteld uit plaatsingspunt en rotatiehoek</w:t>
            </w:r>
          </w:p>
        </w:tc>
        <w:tc>
          <w:tcPr>
            <w:tcW w:w="1080" w:type="dxa"/>
            <w:tcBorders>
              <w:top w:val="nil"/>
              <w:left w:val="nil"/>
              <w:bottom w:val="nil"/>
              <w:right w:val="nil"/>
            </w:tcBorders>
          </w:tcPr>
          <w:p w14:paraId="19C092FC" w14:textId="77777777" w:rsidR="008B022B" w:rsidRPr="008B022B" w:rsidRDefault="008B022B" w:rsidP="008B022B">
            <w:pPr>
              <w:rPr>
                <w:color w:val="FF0000"/>
                <w:u w:val="single"/>
              </w:rPr>
            </w:pPr>
            <w:r w:rsidRPr="008B022B">
              <w:rPr>
                <w:color w:val="FF0000"/>
                <w:u w:val="single"/>
              </w:rPr>
              <w:t>Labelpositie</w:t>
            </w:r>
          </w:p>
        </w:tc>
        <w:tc>
          <w:tcPr>
            <w:tcW w:w="810" w:type="dxa"/>
            <w:tcBorders>
              <w:top w:val="nil"/>
              <w:left w:val="nil"/>
              <w:bottom w:val="nil"/>
              <w:right w:val="nil"/>
            </w:tcBorders>
          </w:tcPr>
          <w:p w14:paraId="0BD3A059" w14:textId="77777777" w:rsidR="008B022B" w:rsidRPr="008B022B" w:rsidRDefault="008B022B" w:rsidP="008B022B">
            <w:pPr>
              <w:rPr>
                <w:color w:val="FF0000"/>
                <w:u w:val="single"/>
              </w:rPr>
            </w:pPr>
            <w:r w:rsidRPr="008B022B">
              <w:rPr>
                <w:color w:val="FF0000"/>
                <w:u w:val="single"/>
              </w:rPr>
              <w:t>1-*</w:t>
            </w:r>
          </w:p>
        </w:tc>
      </w:tr>
      <w:tr w:rsidR="008B022B" w:rsidRPr="008B022B" w14:paraId="1FB2F6C2" w14:textId="77777777" w:rsidTr="00E7210D">
        <w:tc>
          <w:tcPr>
            <w:tcW w:w="450" w:type="dxa"/>
            <w:tcBorders>
              <w:top w:val="nil"/>
              <w:left w:val="nil"/>
              <w:bottom w:val="nil"/>
              <w:right w:val="nil"/>
            </w:tcBorders>
          </w:tcPr>
          <w:p w14:paraId="35992EE2" w14:textId="77777777" w:rsidR="008B022B" w:rsidRPr="008B022B" w:rsidRDefault="008B022B" w:rsidP="008B022B">
            <w:pPr>
              <w:rPr>
                <w:rFonts w:cs="Calibri"/>
                <w:color w:val="0F0F0F"/>
              </w:rPr>
            </w:pPr>
            <w:bookmarkStart w:id="212" w:name="BKM_094D9904_4FE4_4a11_A9C8_305153D328C7"/>
          </w:p>
        </w:tc>
        <w:tc>
          <w:tcPr>
            <w:tcW w:w="2790" w:type="dxa"/>
            <w:gridSpan w:val="2"/>
            <w:tcBorders>
              <w:top w:val="nil"/>
              <w:left w:val="nil"/>
              <w:bottom w:val="nil"/>
              <w:right w:val="nil"/>
            </w:tcBorders>
          </w:tcPr>
          <w:p w14:paraId="50A8657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Datum begin geldigheid openbare rumte</w:t>
            </w:r>
            <w:r w:rsidRPr="008B022B">
              <w:fldChar w:fldCharType="end"/>
            </w:r>
          </w:p>
        </w:tc>
        <w:tc>
          <w:tcPr>
            <w:tcW w:w="4230" w:type="dxa"/>
            <w:tcBorders>
              <w:top w:val="nil"/>
              <w:left w:val="nil"/>
              <w:bottom w:val="nil"/>
              <w:right w:val="nil"/>
            </w:tcBorders>
          </w:tcPr>
          <w:p w14:paraId="6749B6D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datum waarop de OPENBARE RUIMTE formeel is benoemd.</w:t>
            </w:r>
            <w:r w:rsidRPr="008B022B">
              <w:fldChar w:fldCharType="end"/>
            </w:r>
          </w:p>
        </w:tc>
        <w:tc>
          <w:tcPr>
            <w:tcW w:w="1080" w:type="dxa"/>
            <w:tcBorders>
              <w:top w:val="nil"/>
              <w:left w:val="nil"/>
              <w:bottom w:val="nil"/>
              <w:right w:val="nil"/>
            </w:tcBorders>
          </w:tcPr>
          <w:p w14:paraId="11F80E74" w14:textId="77777777" w:rsidR="008B022B" w:rsidRPr="008B022B" w:rsidRDefault="008B022B" w:rsidP="008B022B">
            <w:pPr>
              <w:rPr>
                <w:rFonts w:cs="Calibri"/>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744F426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12"/>
      </w:tr>
      <w:tr w:rsidR="008B022B" w:rsidRPr="008B022B" w14:paraId="234E61E1" w14:textId="77777777" w:rsidTr="00E7210D">
        <w:tc>
          <w:tcPr>
            <w:tcW w:w="450" w:type="dxa"/>
            <w:tcBorders>
              <w:top w:val="nil"/>
              <w:left w:val="nil"/>
              <w:bottom w:val="nil"/>
              <w:right w:val="nil"/>
            </w:tcBorders>
          </w:tcPr>
          <w:p w14:paraId="2FB130D7" w14:textId="77777777" w:rsidR="008B022B" w:rsidRPr="008B022B" w:rsidRDefault="008B022B" w:rsidP="008B022B">
            <w:pPr>
              <w:rPr>
                <w:rFonts w:cs="Calibri"/>
                <w:color w:val="0F0F0F"/>
              </w:rPr>
            </w:pPr>
            <w:bookmarkStart w:id="213" w:name="BKM_AE2F2CF9_849A_4e31_A454_DA4FBC6D046F"/>
          </w:p>
        </w:tc>
        <w:tc>
          <w:tcPr>
            <w:tcW w:w="2790" w:type="dxa"/>
            <w:gridSpan w:val="2"/>
            <w:tcBorders>
              <w:top w:val="nil"/>
              <w:left w:val="nil"/>
              <w:bottom w:val="nil"/>
              <w:right w:val="nil"/>
            </w:tcBorders>
          </w:tcPr>
          <w:p w14:paraId="3BAB831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Datum einde geldigheid openbare rumte</w:t>
            </w:r>
            <w:r w:rsidRPr="008B022B">
              <w:fldChar w:fldCharType="end"/>
            </w:r>
          </w:p>
        </w:tc>
        <w:tc>
          <w:tcPr>
            <w:tcW w:w="4230" w:type="dxa"/>
            <w:tcBorders>
              <w:top w:val="nil"/>
              <w:left w:val="nil"/>
              <w:bottom w:val="nil"/>
              <w:right w:val="nil"/>
            </w:tcBorders>
          </w:tcPr>
          <w:p w14:paraId="3DD010A5"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datum waarop formeel is besloten de OPENBARE RUIMTE niet langer te laten bestaan.</w:t>
            </w:r>
            <w:r w:rsidRPr="008B022B">
              <w:fldChar w:fldCharType="end"/>
            </w:r>
          </w:p>
        </w:tc>
        <w:tc>
          <w:tcPr>
            <w:tcW w:w="1080" w:type="dxa"/>
            <w:tcBorders>
              <w:top w:val="nil"/>
              <w:left w:val="nil"/>
              <w:bottom w:val="nil"/>
              <w:right w:val="nil"/>
            </w:tcBorders>
          </w:tcPr>
          <w:p w14:paraId="721B723D" w14:textId="77777777" w:rsidR="008B022B" w:rsidRPr="008B022B" w:rsidRDefault="008B022B" w:rsidP="008B022B">
            <w:pPr>
              <w:rPr>
                <w:rFonts w:cs="Calibri"/>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21FA885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13"/>
      </w:tr>
    </w:tbl>
    <w:p w14:paraId="110DC584" w14:textId="77777777" w:rsidR="008B022B" w:rsidRPr="008B022B" w:rsidRDefault="008B022B" w:rsidP="008B022B">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8B022B" w:rsidRPr="008B022B" w14:paraId="5052F64E" w14:textId="77777777" w:rsidTr="00E7210D">
        <w:tc>
          <w:tcPr>
            <w:tcW w:w="9360" w:type="dxa"/>
            <w:gridSpan w:val="3"/>
            <w:tcBorders>
              <w:top w:val="nil"/>
              <w:left w:val="nil"/>
              <w:bottom w:val="nil"/>
              <w:right w:val="nil"/>
            </w:tcBorders>
          </w:tcPr>
          <w:p w14:paraId="585F0516" w14:textId="77777777" w:rsidR="008B022B" w:rsidRPr="008B022B" w:rsidRDefault="008B022B" w:rsidP="008B022B">
            <w:pPr>
              <w:rPr>
                <w:rFonts w:cs="Calibri"/>
                <w:color w:val="0F0F0F"/>
              </w:rPr>
            </w:pPr>
            <w:r w:rsidRPr="008B022B">
              <w:rPr>
                <w:rFonts w:cs="Calibri"/>
                <w:b/>
                <w:bCs/>
                <w:color w:val="0F0F0F"/>
              </w:rPr>
              <w:t>Overzicht relaties</w:t>
            </w:r>
          </w:p>
        </w:tc>
      </w:tr>
      <w:tr w:rsidR="008B022B" w:rsidRPr="008B022B" w14:paraId="066BEFBA" w14:textId="77777777" w:rsidTr="00E7210D">
        <w:tc>
          <w:tcPr>
            <w:tcW w:w="450" w:type="dxa"/>
            <w:tcBorders>
              <w:top w:val="nil"/>
              <w:left w:val="nil"/>
              <w:bottom w:val="nil"/>
              <w:right w:val="nil"/>
            </w:tcBorders>
          </w:tcPr>
          <w:p w14:paraId="19BFFBF5" w14:textId="77777777" w:rsidR="008B022B" w:rsidRPr="008B022B" w:rsidRDefault="008B022B" w:rsidP="008B022B">
            <w:pPr>
              <w:rPr>
                <w:rFonts w:cs="Calibri"/>
                <w:i/>
                <w:iCs/>
                <w:color w:val="0F0F0F"/>
              </w:rPr>
            </w:pPr>
          </w:p>
        </w:tc>
        <w:tc>
          <w:tcPr>
            <w:tcW w:w="2790" w:type="dxa"/>
            <w:tcBorders>
              <w:top w:val="nil"/>
              <w:left w:val="nil"/>
              <w:bottom w:val="nil"/>
              <w:right w:val="nil"/>
            </w:tcBorders>
          </w:tcPr>
          <w:p w14:paraId="7531B5E0" w14:textId="77777777" w:rsidR="008B022B" w:rsidRPr="008B022B" w:rsidRDefault="008B022B" w:rsidP="008B022B">
            <w:pPr>
              <w:rPr>
                <w:rFonts w:cs="Calibri"/>
                <w:i/>
                <w:iCs/>
                <w:color w:val="0F0F0F"/>
              </w:rPr>
            </w:pPr>
            <w:r w:rsidRPr="008B022B">
              <w:rPr>
                <w:rFonts w:cs="Calibri"/>
                <w:i/>
                <w:iCs/>
                <w:color w:val="0F0F0F"/>
              </w:rPr>
              <w:t>Relatienaam met</w:t>
            </w:r>
          </w:p>
          <w:p w14:paraId="0F1B4458" w14:textId="77777777" w:rsidR="008B022B" w:rsidRPr="008B022B" w:rsidRDefault="008B022B" w:rsidP="008B022B">
            <w:pPr>
              <w:rPr>
                <w:rFonts w:cs="Calibri"/>
                <w:color w:val="0F0F0F"/>
              </w:rPr>
            </w:pPr>
            <w:r w:rsidRPr="008B022B">
              <w:rPr>
                <w:rFonts w:cs="Calibri"/>
                <w:i/>
                <w:iCs/>
                <w:color w:val="0F0F0F"/>
              </w:rPr>
              <w:t>kardinaliteiten</w:t>
            </w:r>
          </w:p>
        </w:tc>
        <w:tc>
          <w:tcPr>
            <w:tcW w:w="6120" w:type="dxa"/>
            <w:tcBorders>
              <w:top w:val="nil"/>
              <w:left w:val="nil"/>
              <w:bottom w:val="nil"/>
              <w:right w:val="nil"/>
            </w:tcBorders>
          </w:tcPr>
          <w:p w14:paraId="2419A216" w14:textId="77777777" w:rsidR="008B022B" w:rsidRPr="008B022B" w:rsidRDefault="008B022B" w:rsidP="008B022B">
            <w:pPr>
              <w:rPr>
                <w:rFonts w:cs="Calibri"/>
                <w:color w:val="0F0F0F"/>
              </w:rPr>
            </w:pPr>
            <w:r w:rsidRPr="008B022B">
              <w:rPr>
                <w:rFonts w:cs="Calibri"/>
                <w:i/>
                <w:iCs/>
                <w:color w:val="0F0F0F"/>
              </w:rPr>
              <w:t>Definitie</w:t>
            </w:r>
          </w:p>
        </w:tc>
      </w:tr>
      <w:tr w:rsidR="008B022B" w:rsidRPr="008B022B" w14:paraId="1E7FBE01" w14:textId="77777777" w:rsidTr="00E7210D">
        <w:trPr>
          <w:trHeight w:hRule="exact" w:val="128"/>
        </w:trPr>
        <w:tc>
          <w:tcPr>
            <w:tcW w:w="450" w:type="dxa"/>
            <w:tcBorders>
              <w:top w:val="nil"/>
              <w:left w:val="nil"/>
              <w:bottom w:val="nil"/>
              <w:right w:val="nil"/>
            </w:tcBorders>
          </w:tcPr>
          <w:p w14:paraId="75D85BDA"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848BDA0"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699F4750" w14:textId="77777777" w:rsidR="008B022B" w:rsidRPr="008B022B" w:rsidRDefault="008B022B" w:rsidP="008B022B">
            <w:pPr>
              <w:rPr>
                <w:rFonts w:cs="Calibri"/>
                <w:color w:val="0F0F0F"/>
              </w:rPr>
            </w:pPr>
          </w:p>
        </w:tc>
      </w:tr>
      <w:tr w:rsidR="008B022B" w:rsidRPr="008B022B" w14:paraId="563E01CD" w14:textId="77777777" w:rsidTr="00E7210D">
        <w:tc>
          <w:tcPr>
            <w:tcW w:w="450" w:type="dxa"/>
            <w:tcBorders>
              <w:top w:val="nil"/>
              <w:left w:val="nil"/>
              <w:bottom w:val="nil"/>
              <w:right w:val="nil"/>
            </w:tcBorders>
          </w:tcPr>
          <w:p w14:paraId="25A8DC18"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A10533E"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ADRESSEERBAAR OBJECT AANDUIDING</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separate"/>
            </w:r>
            <w:r w:rsidRPr="008B022B">
              <w:rPr>
                <w:rFonts w:cs="Calibri"/>
                <w:color w:val="0F0F0F"/>
              </w:rPr>
              <w:t>0..*</w:t>
            </w:r>
            <w:r w:rsidRPr="008B022B">
              <w:rPr>
                <w:rFonts w:cs="Calibri"/>
                <w:color w:val="0F0F0F"/>
              </w:rPr>
              <w:fldChar w:fldCharType="end"/>
            </w:r>
            <w:r w:rsidRPr="008B022B">
              <w:rPr>
                <w:rFonts w:cs="Calibri"/>
                <w:color w:val="0F0F0F"/>
              </w:rPr>
              <w:t>]</w:t>
            </w:r>
          </w:p>
          <w:p w14:paraId="3F565926"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ligt aan</w:t>
            </w:r>
            <w:r w:rsidRPr="008B022B">
              <w:rPr>
                <w:rFonts w:cs="Calibri"/>
                <w:color w:val="0F0F0F"/>
              </w:rPr>
              <w:fldChar w:fldCharType="end"/>
            </w:r>
          </w:p>
          <w:p w14:paraId="6EA6E8A9"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OPENBARE RUIMTE</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14387DC7"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Connector.Notes</w:instrText>
            </w:r>
            <w:r w:rsidRPr="008B022B">
              <w:fldChar w:fldCharType="separate"/>
            </w:r>
            <w:r w:rsidRPr="008B022B">
              <w:rPr>
                <w:rFonts w:cs="Calibri"/>
                <w:color w:val="0F0F0F"/>
              </w:rPr>
              <w:t>De unieke aanduiding van een OPENBARE RUIMTE waaraan het object, waaraan de ADRESSEERBAAR OBJECT AANDUIDING is toegekend, is gelegen.</w:t>
            </w:r>
            <w:r w:rsidRPr="008B022B">
              <w:fldChar w:fldCharType="end"/>
            </w:r>
          </w:p>
        </w:tc>
      </w:tr>
      <w:tr w:rsidR="008B022B" w:rsidRPr="008B022B" w14:paraId="3AAB3041" w14:textId="77777777" w:rsidTr="00E7210D">
        <w:trPr>
          <w:trHeight w:hRule="exact" w:val="128"/>
        </w:trPr>
        <w:tc>
          <w:tcPr>
            <w:tcW w:w="450" w:type="dxa"/>
            <w:tcBorders>
              <w:top w:val="nil"/>
              <w:left w:val="nil"/>
              <w:bottom w:val="nil"/>
              <w:right w:val="nil"/>
            </w:tcBorders>
          </w:tcPr>
          <w:p w14:paraId="23D7EC64"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D9486C8"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360360F4" w14:textId="77777777" w:rsidR="008B022B" w:rsidRPr="008B022B" w:rsidRDefault="008B022B" w:rsidP="008B022B">
            <w:pPr>
              <w:rPr>
                <w:rFonts w:cs="Calibri"/>
                <w:color w:val="0F0F0F"/>
              </w:rPr>
            </w:pPr>
          </w:p>
        </w:tc>
      </w:tr>
      <w:tr w:rsidR="008B022B" w:rsidRPr="008B022B" w14:paraId="029C6826" w14:textId="77777777" w:rsidTr="00E7210D">
        <w:tc>
          <w:tcPr>
            <w:tcW w:w="450" w:type="dxa"/>
            <w:tcBorders>
              <w:top w:val="nil"/>
              <w:left w:val="nil"/>
              <w:bottom w:val="nil"/>
              <w:right w:val="nil"/>
            </w:tcBorders>
          </w:tcPr>
          <w:p w14:paraId="54670F9E"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0CF10B8"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WOZ-OBJECT</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separate"/>
            </w:r>
            <w:r w:rsidRPr="008B022B">
              <w:rPr>
                <w:rFonts w:cs="Calibri"/>
                <w:color w:val="0F0F0F"/>
              </w:rPr>
              <w:t>0..*</w:t>
            </w:r>
            <w:r w:rsidRPr="008B022B">
              <w:rPr>
                <w:rFonts w:cs="Calibri"/>
                <w:color w:val="0F0F0F"/>
              </w:rPr>
              <w:fldChar w:fldCharType="end"/>
            </w:r>
            <w:r w:rsidRPr="008B022B">
              <w:rPr>
                <w:rFonts w:cs="Calibri"/>
                <w:color w:val="0F0F0F"/>
              </w:rPr>
              <w:t>]</w:t>
            </w:r>
          </w:p>
          <w:p w14:paraId="72C12108"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ligt aan</w:t>
            </w:r>
            <w:r w:rsidRPr="008B022B">
              <w:rPr>
                <w:rFonts w:cs="Calibri"/>
                <w:color w:val="0F0F0F"/>
              </w:rPr>
              <w:fldChar w:fldCharType="end"/>
            </w:r>
          </w:p>
          <w:p w14:paraId="761D26F7"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OPENBARE RUIMTE</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separate"/>
            </w:r>
            <w:r w:rsidRPr="008B022B">
              <w:rPr>
                <w:rFonts w:cs="Calibri"/>
                <w:color w:val="0F0F0F"/>
              </w:rPr>
              <w:t>0..1</w: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576CC3B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Connector.Notes</w:instrText>
            </w:r>
            <w:r w:rsidRPr="008B022B">
              <w:fldChar w:fldCharType="separate"/>
            </w:r>
            <w:r w:rsidRPr="008B022B">
              <w:rPr>
                <w:rFonts w:cs="Calibri"/>
                <w:color w:val="0F0F0F"/>
              </w:rPr>
              <w:t>De unieke aanduiding van de OPENBARE RUIMTE waarvan de aanduiding van het WOZ-object wordt afgeleid met behulp van de locatieomschrijving.</w:t>
            </w:r>
            <w:r w:rsidRPr="008B022B">
              <w:fldChar w:fldCharType="end"/>
            </w:r>
          </w:p>
        </w:tc>
      </w:tr>
      <w:tr w:rsidR="008B022B" w:rsidRPr="008B022B" w14:paraId="64E57AB5" w14:textId="77777777" w:rsidTr="00E7210D">
        <w:trPr>
          <w:trHeight w:hRule="exact" w:val="128"/>
        </w:trPr>
        <w:tc>
          <w:tcPr>
            <w:tcW w:w="450" w:type="dxa"/>
            <w:tcBorders>
              <w:top w:val="nil"/>
              <w:left w:val="nil"/>
              <w:bottom w:val="nil"/>
              <w:right w:val="nil"/>
            </w:tcBorders>
          </w:tcPr>
          <w:p w14:paraId="45541D2C"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6EFF0A3"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7DEF6AE9" w14:textId="77777777" w:rsidR="008B022B" w:rsidRPr="008B022B" w:rsidRDefault="008B022B" w:rsidP="008B022B">
            <w:pPr>
              <w:rPr>
                <w:rFonts w:cs="Calibri"/>
                <w:color w:val="0F0F0F"/>
              </w:rPr>
            </w:pPr>
          </w:p>
        </w:tc>
      </w:tr>
      <w:tr w:rsidR="008B022B" w:rsidRPr="008B022B" w14:paraId="5966D616" w14:textId="77777777" w:rsidTr="00E7210D">
        <w:tc>
          <w:tcPr>
            <w:tcW w:w="450" w:type="dxa"/>
            <w:tcBorders>
              <w:top w:val="nil"/>
              <w:left w:val="nil"/>
              <w:bottom w:val="nil"/>
              <w:right w:val="nil"/>
            </w:tcBorders>
          </w:tcPr>
          <w:p w14:paraId="52A15A94"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31CBE07"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OPENBARE RUIMTE</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r w:rsidRPr="008B022B">
              <w:rPr>
                <w:rFonts w:cs="Calibri"/>
                <w:color w:val="0F0F0F"/>
              </w:rPr>
              <w:t>]</w:t>
            </w:r>
          </w:p>
          <w:p w14:paraId="50B2D959"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ligt in</w:t>
            </w:r>
            <w:r w:rsidRPr="008B022B">
              <w:rPr>
                <w:rFonts w:cs="Calibri"/>
                <w:color w:val="0F0F0F"/>
              </w:rPr>
              <w:fldChar w:fldCharType="end"/>
            </w:r>
          </w:p>
          <w:p w14:paraId="78491E1E" w14:textId="77777777" w:rsidR="008B022B" w:rsidRPr="008B022B" w:rsidRDefault="008B022B" w:rsidP="008B022B">
            <w:pPr>
              <w:rPr>
                <w:rFonts w:cs="Calibri"/>
                <w:color w:val="0F0F0F"/>
              </w:rPr>
            </w:pPr>
            <w:r w:rsidRPr="008B022B">
              <w:rPr>
                <w:rFonts w:cs="Calibri"/>
                <w:color w:val="0F0F0F"/>
              </w:rPr>
              <w:lastRenderedPageBreak/>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WOONPLAATS</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28156F98" w14:textId="77777777" w:rsidR="008B022B" w:rsidRPr="008B022B" w:rsidRDefault="008B022B" w:rsidP="008B022B">
            <w:pPr>
              <w:rPr>
                <w:rFonts w:cs="Calibri"/>
                <w:color w:val="0F0F0F"/>
              </w:rPr>
            </w:pPr>
            <w:r w:rsidRPr="008B022B">
              <w:lastRenderedPageBreak/>
              <w:fldChar w:fldCharType="begin" w:fldLock="1"/>
            </w:r>
            <w:r w:rsidRPr="008B022B">
              <w:instrText xml:space="preserve">MERGEFIELD </w:instrText>
            </w:r>
            <w:r w:rsidRPr="008B022B">
              <w:rPr>
                <w:rFonts w:cs="Calibri"/>
                <w:color w:val="0F0F0F"/>
              </w:rPr>
              <w:instrText>Connector.Notes</w:instrText>
            </w:r>
            <w:r w:rsidRPr="008B022B">
              <w:fldChar w:fldCharType="separate"/>
            </w:r>
            <w:r w:rsidRPr="008B022B">
              <w:rPr>
                <w:rFonts w:cs="Calibri"/>
                <w:color w:val="0F0F0F"/>
              </w:rPr>
              <w:t>Unieke aanduiding van de woonplaats waarbinnen een OPENBARE RUIMTE is gelegen.</w:t>
            </w:r>
            <w:r w:rsidRPr="008B022B">
              <w:fldChar w:fldCharType="end"/>
            </w:r>
          </w:p>
        </w:tc>
      </w:tr>
      <w:tr w:rsidR="008B022B" w:rsidRPr="008B022B" w14:paraId="1FA31459" w14:textId="77777777" w:rsidTr="00E7210D">
        <w:trPr>
          <w:trHeight w:hRule="exact" w:val="128"/>
        </w:trPr>
        <w:tc>
          <w:tcPr>
            <w:tcW w:w="450" w:type="dxa"/>
            <w:tcBorders>
              <w:top w:val="nil"/>
              <w:left w:val="nil"/>
              <w:bottom w:val="nil"/>
              <w:right w:val="nil"/>
            </w:tcBorders>
          </w:tcPr>
          <w:p w14:paraId="592FE8DA"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E04CB63"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38FB66CA" w14:textId="77777777" w:rsidR="008B022B" w:rsidRPr="008B022B" w:rsidRDefault="008B022B" w:rsidP="008B022B">
            <w:pPr>
              <w:rPr>
                <w:rFonts w:cs="Calibri"/>
                <w:color w:val="0F0F0F"/>
              </w:rPr>
            </w:pPr>
          </w:p>
        </w:tc>
      </w:tr>
    </w:tbl>
    <w:p w14:paraId="4E506051"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1EC6DABB" w14:textId="77777777" w:rsidTr="00E7210D">
        <w:tc>
          <w:tcPr>
            <w:tcW w:w="9360" w:type="dxa"/>
            <w:tcBorders>
              <w:top w:val="nil"/>
              <w:left w:val="nil"/>
              <w:bottom w:val="nil"/>
              <w:right w:val="nil"/>
            </w:tcBorders>
          </w:tcPr>
          <w:p w14:paraId="7C8BCFED" w14:textId="77777777" w:rsidR="008B022B" w:rsidRPr="008B022B" w:rsidRDefault="008B022B" w:rsidP="008B022B">
            <w:pPr>
              <w:rPr>
                <w:rFonts w:cs="Calibri"/>
                <w:b/>
                <w:bCs/>
                <w:color w:val="0F0F0F"/>
              </w:rPr>
            </w:pPr>
            <w:r w:rsidRPr="008B022B">
              <w:rPr>
                <w:rFonts w:cs="Calibri"/>
                <w:b/>
                <w:bCs/>
                <w:color w:val="0F0F0F"/>
              </w:rPr>
              <w:t>Toelichting objecttype</w:t>
            </w:r>
          </w:p>
          <w:p w14:paraId="1AB4A266" w14:textId="77777777" w:rsidR="008B022B" w:rsidRPr="008B022B" w:rsidRDefault="008B022B" w:rsidP="008B022B">
            <w:pPr>
              <w:ind w:left="720"/>
              <w:rPr>
                <w:rFonts w:cs="Calibri"/>
                <w:color w:val="0F0F0F"/>
              </w:rPr>
            </w:pPr>
          </w:p>
        </w:tc>
      </w:tr>
    </w:tbl>
    <w:p w14:paraId="4DC1E9D6" w14:textId="77777777" w:rsidR="008B022B" w:rsidRPr="008B022B" w:rsidRDefault="008B022B" w:rsidP="008B022B">
      <w:pPr>
        <w:spacing w:line="500" w:lineRule="exact"/>
        <w:ind w:left="1135"/>
        <w:contextualSpacing w:val="0"/>
        <w:outlineLvl w:val="1"/>
        <w:rPr>
          <w:rFonts w:eastAsia="Calibri"/>
          <w:sz w:val="20"/>
          <w:szCs w:val="20"/>
          <w:lang w:eastAsia="en-US"/>
        </w:rPr>
      </w:pPr>
      <w:bookmarkStart w:id="214" w:name="BKM_2E45A5F3_A685_48c5_98D4_794BE382891E"/>
      <w:bookmarkEnd w:id="214"/>
    </w:p>
    <w:p w14:paraId="23348F89" w14:textId="77777777" w:rsidR="008B022B" w:rsidRPr="008B022B" w:rsidRDefault="008B022B" w:rsidP="008B022B">
      <w:pPr>
        <w:rPr>
          <w:rFonts w:eastAsia="Calibri"/>
          <w:lang w:eastAsia="en-US"/>
        </w:rPr>
      </w:pPr>
      <w:r w:rsidRPr="008B022B">
        <w:br w:type="page"/>
      </w:r>
    </w:p>
    <w:p w14:paraId="3273379D" w14:textId="77777777" w:rsidR="008B022B" w:rsidRPr="008B022B" w:rsidRDefault="008B022B" w:rsidP="008B022B">
      <w:pPr>
        <w:pStyle w:val="Kop2"/>
        <w:rPr>
          <w:u w:val="single"/>
        </w:rPr>
      </w:pPr>
      <w:r w:rsidRPr="008B022B">
        <w:rPr>
          <w:sz w:val="20"/>
          <w:szCs w:val="20"/>
        </w:rPr>
        <w:lastRenderedPageBreak/>
        <w:fldChar w:fldCharType="begin" w:fldLock="1"/>
      </w:r>
      <w:r w:rsidRPr="008B022B">
        <w:rPr>
          <w:sz w:val="20"/>
          <w:szCs w:val="20"/>
        </w:rPr>
        <w:instrText xml:space="preserve">MERGEFIELD </w:instrText>
      </w:r>
      <w:r w:rsidRPr="008B022B">
        <w:rPr>
          <w:color w:val="0F0F0F"/>
        </w:rPr>
        <w:instrText>Element.Stereotype</w:instrText>
      </w:r>
      <w:r w:rsidRPr="008B022B">
        <w:rPr>
          <w:sz w:val="20"/>
          <w:szCs w:val="20"/>
        </w:rPr>
        <w:fldChar w:fldCharType="separate"/>
      </w:r>
      <w:r w:rsidRPr="008B022B">
        <w:rPr>
          <w:color w:val="0F0F0F"/>
        </w:rPr>
        <w:t>«Objecttype»</w:t>
      </w:r>
      <w:r w:rsidRPr="008B022B">
        <w:rPr>
          <w:sz w:val="20"/>
          <w:szCs w:val="20"/>
        </w:rPr>
        <w:fldChar w:fldCharType="end"/>
      </w:r>
      <w:r w:rsidRPr="008B022B">
        <w:rPr>
          <w:color w:val="0F0F0F"/>
        </w:rPr>
        <w:t xml:space="preserve"> </w:t>
      </w:r>
      <w:r w:rsidRPr="001C2AD6">
        <w:rPr>
          <w:color w:val="FF0000"/>
          <w:u w:val="single"/>
        </w:rPr>
        <w:fldChar w:fldCharType="begin" w:fldLock="1"/>
      </w:r>
      <w:r w:rsidRPr="001C2AD6">
        <w:rPr>
          <w:color w:val="FF0000"/>
          <w:u w:val="single"/>
        </w:rPr>
        <w:instrText>MERGEFIELD Element.Name</w:instrText>
      </w:r>
      <w:r w:rsidRPr="001C2AD6">
        <w:rPr>
          <w:color w:val="FF0000"/>
          <w:u w:val="single"/>
        </w:rPr>
        <w:fldChar w:fldCharType="separate"/>
      </w:r>
      <w:r w:rsidRPr="001C2AD6">
        <w:rPr>
          <w:color w:val="FF0000"/>
          <w:u w:val="single"/>
        </w:rPr>
        <w:t>OVERBRUGGINGSDEEL</w:t>
      </w:r>
      <w:r w:rsidRPr="001C2AD6">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7CBE842C" w14:textId="77777777" w:rsidTr="00E7210D">
        <w:trPr>
          <w:trHeight w:val="271"/>
        </w:trPr>
        <w:tc>
          <w:tcPr>
            <w:tcW w:w="2340" w:type="dxa"/>
            <w:gridSpan w:val="2"/>
            <w:tcBorders>
              <w:top w:val="nil"/>
              <w:left w:val="nil"/>
              <w:bottom w:val="nil"/>
              <w:right w:val="nil"/>
            </w:tcBorders>
          </w:tcPr>
          <w:p w14:paraId="09294866"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0FCB13A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Element.Name</w:instrText>
            </w:r>
            <w:r w:rsidRPr="008B022B">
              <w:rPr>
                <w:color w:val="FF0000"/>
                <w:u w:val="single"/>
              </w:rPr>
              <w:fldChar w:fldCharType="separate"/>
            </w:r>
            <w:r w:rsidRPr="008B022B">
              <w:rPr>
                <w:rFonts w:cs="Calibri"/>
                <w:color w:val="FF0000"/>
                <w:u w:val="single"/>
              </w:rPr>
              <w:t>OVERBRUGGINGSDEEL</w:t>
            </w:r>
            <w:r w:rsidRPr="008B022B">
              <w:rPr>
                <w:color w:val="FF0000"/>
                <w:u w:val="single"/>
              </w:rPr>
              <w:fldChar w:fldCharType="end"/>
            </w:r>
          </w:p>
        </w:tc>
      </w:tr>
      <w:tr w:rsidR="008B022B" w:rsidRPr="008B022B" w14:paraId="02828FB6" w14:textId="77777777" w:rsidTr="00E7210D">
        <w:trPr>
          <w:trHeight w:hRule="exact" w:val="128"/>
        </w:trPr>
        <w:tc>
          <w:tcPr>
            <w:tcW w:w="2340" w:type="dxa"/>
            <w:gridSpan w:val="2"/>
            <w:tcBorders>
              <w:top w:val="nil"/>
              <w:left w:val="nil"/>
              <w:bottom w:val="nil"/>
              <w:right w:val="nil"/>
            </w:tcBorders>
          </w:tcPr>
          <w:p w14:paraId="33E1924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FB4B4A2" w14:textId="77777777" w:rsidR="008B022B" w:rsidRPr="008B022B" w:rsidRDefault="008B022B" w:rsidP="008B022B">
            <w:pPr>
              <w:rPr>
                <w:rFonts w:cs="Calibri"/>
                <w:color w:val="FF0000"/>
                <w:u w:val="single"/>
              </w:rPr>
            </w:pPr>
          </w:p>
        </w:tc>
      </w:tr>
      <w:tr w:rsidR="008B022B" w:rsidRPr="008B022B" w14:paraId="45A613A6" w14:textId="77777777" w:rsidTr="00E7210D">
        <w:tc>
          <w:tcPr>
            <w:tcW w:w="2340" w:type="dxa"/>
            <w:gridSpan w:val="2"/>
            <w:tcBorders>
              <w:top w:val="nil"/>
              <w:left w:val="nil"/>
              <w:bottom w:val="nil"/>
              <w:right w:val="nil"/>
            </w:tcBorders>
          </w:tcPr>
          <w:p w14:paraId="65CFD91C"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71C8F68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Element.Alias</w:instrText>
            </w:r>
            <w:r w:rsidRPr="008B022B">
              <w:rPr>
                <w:color w:val="FF0000"/>
                <w:u w:val="single"/>
              </w:rPr>
              <w:fldChar w:fldCharType="separate"/>
            </w:r>
            <w:r w:rsidRPr="008B022B">
              <w:rPr>
                <w:rFonts w:cs="Calibri"/>
                <w:color w:val="FF0000"/>
                <w:u w:val="single"/>
              </w:rPr>
              <w:t>OBD</w:t>
            </w:r>
            <w:r w:rsidRPr="008B022B">
              <w:rPr>
                <w:color w:val="FF0000"/>
                <w:u w:val="single"/>
              </w:rPr>
              <w:fldChar w:fldCharType="end"/>
            </w:r>
          </w:p>
        </w:tc>
      </w:tr>
      <w:tr w:rsidR="008B022B" w:rsidRPr="008B022B" w14:paraId="2491D84D" w14:textId="77777777" w:rsidTr="00E7210D">
        <w:trPr>
          <w:trHeight w:hRule="exact" w:val="128"/>
        </w:trPr>
        <w:tc>
          <w:tcPr>
            <w:tcW w:w="2340" w:type="dxa"/>
            <w:gridSpan w:val="2"/>
            <w:tcBorders>
              <w:top w:val="nil"/>
              <w:left w:val="nil"/>
              <w:bottom w:val="nil"/>
              <w:right w:val="nil"/>
            </w:tcBorders>
          </w:tcPr>
          <w:p w14:paraId="0F4C9E26"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95BDF4A" w14:textId="77777777" w:rsidR="008B022B" w:rsidRPr="008B022B" w:rsidRDefault="008B022B" w:rsidP="008B022B">
            <w:pPr>
              <w:rPr>
                <w:rFonts w:cs="Calibri"/>
                <w:color w:val="FF0000"/>
                <w:u w:val="single"/>
              </w:rPr>
            </w:pPr>
          </w:p>
        </w:tc>
      </w:tr>
      <w:tr w:rsidR="008B022B" w:rsidRPr="008B022B" w14:paraId="69CFDC00" w14:textId="77777777" w:rsidTr="00E7210D">
        <w:tc>
          <w:tcPr>
            <w:tcW w:w="2340" w:type="dxa"/>
            <w:gridSpan w:val="2"/>
            <w:tcBorders>
              <w:top w:val="nil"/>
              <w:left w:val="nil"/>
              <w:bottom w:val="nil"/>
              <w:right w:val="nil"/>
            </w:tcBorders>
          </w:tcPr>
          <w:p w14:paraId="0A23C137"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18B81A26" w14:textId="77777777" w:rsidR="008B022B" w:rsidRPr="008B022B" w:rsidRDefault="008B022B" w:rsidP="008B022B">
            <w:pPr>
              <w:rPr>
                <w:rFonts w:cs="Calibri"/>
                <w:color w:val="FF0000"/>
                <w:u w:val="single"/>
              </w:rPr>
            </w:pPr>
            <w:r w:rsidRPr="008B022B">
              <w:rPr>
                <w:rFonts w:cs="Calibri"/>
                <w:color w:val="FF0000"/>
                <w:u w:val="single"/>
              </w:rPr>
              <w:t>BGT</w:t>
            </w:r>
          </w:p>
        </w:tc>
      </w:tr>
      <w:tr w:rsidR="008B022B" w:rsidRPr="008B022B" w14:paraId="678C6CC7" w14:textId="77777777" w:rsidTr="00E7210D">
        <w:trPr>
          <w:trHeight w:hRule="exact" w:val="128"/>
        </w:trPr>
        <w:tc>
          <w:tcPr>
            <w:tcW w:w="2340" w:type="dxa"/>
            <w:gridSpan w:val="2"/>
            <w:tcBorders>
              <w:top w:val="nil"/>
              <w:left w:val="nil"/>
              <w:bottom w:val="nil"/>
              <w:right w:val="nil"/>
            </w:tcBorders>
          </w:tcPr>
          <w:p w14:paraId="6637CEAE"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600CB85" w14:textId="77777777" w:rsidR="008B022B" w:rsidRPr="008B022B" w:rsidRDefault="008B022B" w:rsidP="008B022B">
            <w:pPr>
              <w:rPr>
                <w:rFonts w:cs="Calibri"/>
                <w:color w:val="FF0000"/>
                <w:u w:val="single"/>
              </w:rPr>
            </w:pPr>
          </w:p>
        </w:tc>
      </w:tr>
      <w:tr w:rsidR="008B022B" w:rsidRPr="008B022B" w14:paraId="628CD801" w14:textId="77777777" w:rsidTr="00E7210D">
        <w:trPr>
          <w:trHeight w:val="230"/>
        </w:trPr>
        <w:tc>
          <w:tcPr>
            <w:tcW w:w="2340" w:type="dxa"/>
            <w:gridSpan w:val="2"/>
            <w:tcBorders>
              <w:top w:val="nil"/>
              <w:left w:val="nil"/>
              <w:bottom w:val="nil"/>
              <w:right w:val="nil"/>
            </w:tcBorders>
          </w:tcPr>
          <w:p w14:paraId="113608BB"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60F999C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Element.Notes</w:instrText>
            </w:r>
            <w:r w:rsidRPr="008B022B">
              <w:rPr>
                <w:color w:val="FF0000"/>
                <w:u w:val="single"/>
              </w:rPr>
              <w:fldChar w:fldCharType="separate"/>
            </w:r>
            <w:r w:rsidRPr="008B022B">
              <w:rPr>
                <w:rFonts w:cs="Calibri"/>
                <w:color w:val="FF0000"/>
                <w:u w:val="single"/>
              </w:rPr>
              <w:t>Onderdeel van een beweegbare of vaste verbinding tussen twee punten, die door water, een weg of anderszins gescheiden zijn, dat essentieel is voor de constructie .</w:t>
            </w:r>
            <w:r w:rsidRPr="008B022B">
              <w:rPr>
                <w:color w:val="FF0000"/>
                <w:u w:val="single"/>
              </w:rPr>
              <w:fldChar w:fldCharType="end"/>
            </w:r>
          </w:p>
        </w:tc>
      </w:tr>
      <w:tr w:rsidR="008B022B" w:rsidRPr="008B022B" w14:paraId="519C84C8" w14:textId="77777777" w:rsidTr="00E7210D">
        <w:trPr>
          <w:trHeight w:hRule="exact" w:val="68"/>
        </w:trPr>
        <w:tc>
          <w:tcPr>
            <w:tcW w:w="2340" w:type="dxa"/>
            <w:gridSpan w:val="2"/>
            <w:tcBorders>
              <w:top w:val="nil"/>
              <w:left w:val="nil"/>
              <w:bottom w:val="nil"/>
              <w:right w:val="nil"/>
            </w:tcBorders>
          </w:tcPr>
          <w:p w14:paraId="50479C7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64A75F7" w14:textId="77777777" w:rsidR="008B022B" w:rsidRPr="008B022B" w:rsidRDefault="008B022B" w:rsidP="008B022B">
            <w:pPr>
              <w:rPr>
                <w:rFonts w:cs="Calibri"/>
                <w:color w:val="FF0000"/>
                <w:u w:val="single"/>
              </w:rPr>
            </w:pPr>
          </w:p>
        </w:tc>
      </w:tr>
      <w:tr w:rsidR="008B022B" w:rsidRPr="008B022B" w14:paraId="747AEBEF" w14:textId="77777777" w:rsidTr="00E7210D">
        <w:trPr>
          <w:trHeight w:val="271"/>
        </w:trPr>
        <w:tc>
          <w:tcPr>
            <w:tcW w:w="2340" w:type="dxa"/>
            <w:gridSpan w:val="2"/>
            <w:tcBorders>
              <w:top w:val="nil"/>
              <w:left w:val="nil"/>
              <w:bottom w:val="nil"/>
              <w:right w:val="nil"/>
            </w:tcBorders>
          </w:tcPr>
          <w:p w14:paraId="7C9ED6C0"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74A18BBE" w14:textId="77777777" w:rsidR="008B022B" w:rsidRPr="008B022B" w:rsidRDefault="008B022B" w:rsidP="008B022B">
            <w:pPr>
              <w:rPr>
                <w:rFonts w:cs="Calibri"/>
                <w:color w:val="FF0000"/>
                <w:u w:val="single"/>
              </w:rPr>
            </w:pPr>
            <w:r w:rsidRPr="008B022B">
              <w:rPr>
                <w:rFonts w:cs="Calibri"/>
                <w:color w:val="FF0000"/>
                <w:u w:val="single"/>
              </w:rPr>
              <w:t>BGT</w:t>
            </w:r>
          </w:p>
        </w:tc>
      </w:tr>
      <w:tr w:rsidR="008B022B" w:rsidRPr="008B022B" w14:paraId="4FB54D3D" w14:textId="77777777" w:rsidTr="00E7210D">
        <w:trPr>
          <w:trHeight w:hRule="exact" w:val="128"/>
        </w:trPr>
        <w:tc>
          <w:tcPr>
            <w:tcW w:w="2340" w:type="dxa"/>
            <w:gridSpan w:val="2"/>
            <w:tcBorders>
              <w:top w:val="nil"/>
              <w:left w:val="nil"/>
              <w:bottom w:val="nil"/>
              <w:right w:val="nil"/>
            </w:tcBorders>
          </w:tcPr>
          <w:p w14:paraId="2ABA3007"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3D14E4A" w14:textId="77777777" w:rsidR="008B022B" w:rsidRPr="008B022B" w:rsidRDefault="008B022B" w:rsidP="008B022B">
            <w:pPr>
              <w:rPr>
                <w:rFonts w:cs="Calibri"/>
                <w:color w:val="FF0000"/>
                <w:u w:val="single"/>
              </w:rPr>
            </w:pPr>
          </w:p>
        </w:tc>
      </w:tr>
      <w:tr w:rsidR="008B022B" w:rsidRPr="008B022B" w14:paraId="196266DB" w14:textId="77777777" w:rsidTr="00E7210D">
        <w:tc>
          <w:tcPr>
            <w:tcW w:w="2340" w:type="dxa"/>
            <w:gridSpan w:val="2"/>
            <w:tcBorders>
              <w:top w:val="nil"/>
              <w:left w:val="nil"/>
              <w:bottom w:val="nil"/>
              <w:right w:val="nil"/>
            </w:tcBorders>
          </w:tcPr>
          <w:p w14:paraId="79610DA0"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1B54A59E" w14:textId="77777777" w:rsidR="008B022B" w:rsidRPr="008B022B" w:rsidRDefault="008B022B" w:rsidP="008B022B">
            <w:pPr>
              <w:rPr>
                <w:rFonts w:cs="Calibri"/>
                <w:color w:val="FF0000"/>
                <w:u w:val="single"/>
              </w:rPr>
            </w:pPr>
            <w:r w:rsidRPr="008B022B">
              <w:rPr>
                <w:rFonts w:cs="Calibri"/>
                <w:color w:val="FF0000"/>
                <w:u w:val="single"/>
              </w:rPr>
              <w:t>30 december 2013</w:t>
            </w:r>
          </w:p>
        </w:tc>
      </w:tr>
      <w:tr w:rsidR="008B022B" w:rsidRPr="008B022B" w14:paraId="3C278DD3" w14:textId="77777777" w:rsidTr="00E7210D">
        <w:trPr>
          <w:trHeight w:hRule="exact" w:val="128"/>
        </w:trPr>
        <w:tc>
          <w:tcPr>
            <w:tcW w:w="2340" w:type="dxa"/>
            <w:gridSpan w:val="2"/>
            <w:tcBorders>
              <w:top w:val="nil"/>
              <w:left w:val="nil"/>
              <w:bottom w:val="nil"/>
              <w:right w:val="nil"/>
            </w:tcBorders>
          </w:tcPr>
          <w:p w14:paraId="6F10ABD5"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D9D0722" w14:textId="77777777" w:rsidR="008B022B" w:rsidRPr="008B022B" w:rsidRDefault="008B022B" w:rsidP="008B022B">
            <w:pPr>
              <w:rPr>
                <w:rFonts w:cs="Calibri"/>
                <w:color w:val="FF0000"/>
                <w:u w:val="single"/>
              </w:rPr>
            </w:pPr>
          </w:p>
        </w:tc>
      </w:tr>
      <w:tr w:rsidR="008B022B" w:rsidRPr="008B022B" w14:paraId="2297EC77" w14:textId="77777777" w:rsidTr="00E7210D">
        <w:tc>
          <w:tcPr>
            <w:tcW w:w="2340" w:type="dxa"/>
            <w:gridSpan w:val="2"/>
            <w:tcBorders>
              <w:top w:val="nil"/>
              <w:left w:val="nil"/>
              <w:bottom w:val="nil"/>
              <w:right w:val="nil"/>
            </w:tcBorders>
          </w:tcPr>
          <w:p w14:paraId="5478B5D6"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35E4B8F2" w14:textId="77777777" w:rsidR="008B022B" w:rsidRPr="008B022B" w:rsidRDefault="008B022B" w:rsidP="008B022B">
            <w:pPr>
              <w:rPr>
                <w:rFonts w:cs="Calibri"/>
                <w:color w:val="FF0000"/>
                <w:u w:val="single"/>
              </w:rPr>
            </w:pPr>
            <w:r w:rsidRPr="008B022B">
              <w:rPr>
                <w:rFonts w:cs="Calibri"/>
                <w:color w:val="FF0000"/>
                <w:u w:val="single"/>
              </w:rPr>
              <w:t>Identificatie overbrugginsdeel</w:t>
            </w:r>
          </w:p>
        </w:tc>
      </w:tr>
      <w:tr w:rsidR="008B022B" w:rsidRPr="008B022B" w14:paraId="3C3FF73A" w14:textId="77777777" w:rsidTr="00E7210D">
        <w:trPr>
          <w:trHeight w:hRule="exact" w:val="128"/>
        </w:trPr>
        <w:tc>
          <w:tcPr>
            <w:tcW w:w="2340" w:type="dxa"/>
            <w:gridSpan w:val="2"/>
            <w:tcBorders>
              <w:top w:val="nil"/>
              <w:left w:val="nil"/>
              <w:bottom w:val="nil"/>
              <w:right w:val="nil"/>
            </w:tcBorders>
          </w:tcPr>
          <w:p w14:paraId="39574ED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577B3F7" w14:textId="77777777" w:rsidR="008B022B" w:rsidRPr="008B022B" w:rsidRDefault="008B022B" w:rsidP="008B022B">
            <w:pPr>
              <w:rPr>
                <w:rFonts w:cs="Calibri"/>
                <w:b/>
                <w:bCs/>
                <w:color w:val="FF0000"/>
                <w:u w:val="single"/>
              </w:rPr>
            </w:pPr>
          </w:p>
        </w:tc>
      </w:tr>
      <w:tr w:rsidR="008B022B" w:rsidRPr="008B022B" w14:paraId="3BAEEB43" w14:textId="77777777" w:rsidTr="00E7210D">
        <w:tc>
          <w:tcPr>
            <w:tcW w:w="2340" w:type="dxa"/>
            <w:gridSpan w:val="2"/>
            <w:tcBorders>
              <w:top w:val="nil"/>
              <w:left w:val="nil"/>
              <w:bottom w:val="nil"/>
              <w:right w:val="nil"/>
            </w:tcBorders>
          </w:tcPr>
          <w:p w14:paraId="7CFC4681"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7529CC47" w14:textId="77777777" w:rsidR="008B022B" w:rsidRPr="008B022B" w:rsidRDefault="008B022B" w:rsidP="008B022B">
            <w:pPr>
              <w:rPr>
                <w:rFonts w:cs="Calibri"/>
                <w:color w:val="FF0000"/>
                <w:u w:val="single"/>
              </w:rPr>
            </w:pPr>
            <w:r w:rsidRPr="008B022B">
              <w:rPr>
                <w:rFonts w:cs="Calibri"/>
                <w:color w:val="FF0000"/>
                <w:u w:val="single"/>
              </w:rPr>
              <w:t xml:space="preserve">Gerealiseerde planwijzigingen van bestaande overbruggingsdeel objecten maken geen deel uit van de verzameling overbruggingsdelen. </w:t>
            </w:r>
          </w:p>
          <w:p w14:paraId="5F8EC517" w14:textId="77777777" w:rsidR="008B022B" w:rsidRPr="008B022B" w:rsidRDefault="008B022B" w:rsidP="008B022B">
            <w:pPr>
              <w:rPr>
                <w:rFonts w:cs="Calibri"/>
                <w:color w:val="FF0000"/>
                <w:u w:val="single"/>
              </w:rPr>
            </w:pPr>
          </w:p>
          <w:p w14:paraId="032BE298" w14:textId="77777777" w:rsidR="008B022B" w:rsidRPr="008B022B" w:rsidRDefault="008B022B" w:rsidP="008B022B">
            <w:pPr>
              <w:rPr>
                <w:rFonts w:cs="Calibri"/>
                <w:color w:val="FF0000"/>
                <w:u w:val="single"/>
              </w:rPr>
            </w:pPr>
            <w:r w:rsidRPr="008B022B">
              <w:rPr>
                <w:rFonts w:cs="Calibri"/>
                <w:color w:val="FF0000"/>
                <w:u w:val="single"/>
              </w:rPr>
              <w:t>Zie verder IMGeo</w:t>
            </w:r>
          </w:p>
          <w:p w14:paraId="45A08F86" w14:textId="77777777" w:rsidR="008B022B" w:rsidRPr="008B022B" w:rsidRDefault="008B022B" w:rsidP="008B022B">
            <w:pPr>
              <w:rPr>
                <w:rFonts w:cs="Calibri"/>
                <w:color w:val="FF0000"/>
                <w:u w:val="single"/>
              </w:rPr>
            </w:pPr>
          </w:p>
        </w:tc>
      </w:tr>
      <w:tr w:rsidR="008B022B" w:rsidRPr="008B022B" w14:paraId="289841FE" w14:textId="77777777" w:rsidTr="00E7210D">
        <w:trPr>
          <w:trHeight w:hRule="exact" w:val="128"/>
        </w:trPr>
        <w:tc>
          <w:tcPr>
            <w:tcW w:w="2340" w:type="dxa"/>
            <w:gridSpan w:val="2"/>
            <w:tcBorders>
              <w:top w:val="nil"/>
              <w:left w:val="nil"/>
              <w:bottom w:val="nil"/>
              <w:right w:val="nil"/>
            </w:tcBorders>
          </w:tcPr>
          <w:p w14:paraId="4084432E"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D120D62" w14:textId="77777777" w:rsidR="008B022B" w:rsidRPr="008B022B" w:rsidRDefault="008B022B" w:rsidP="008B022B">
            <w:pPr>
              <w:rPr>
                <w:rFonts w:cs="Calibri"/>
                <w:color w:val="0F0F0F"/>
              </w:rPr>
            </w:pPr>
          </w:p>
        </w:tc>
      </w:tr>
      <w:tr w:rsidR="008B022B" w:rsidRPr="008B022B" w14:paraId="1067EEAB" w14:textId="77777777" w:rsidTr="00E7210D">
        <w:trPr>
          <w:trHeight w:hRule="exact" w:val="256"/>
        </w:trPr>
        <w:tc>
          <w:tcPr>
            <w:tcW w:w="2340" w:type="dxa"/>
            <w:gridSpan w:val="2"/>
            <w:tcBorders>
              <w:top w:val="nil"/>
              <w:left w:val="nil"/>
              <w:bottom w:val="nil"/>
              <w:right w:val="nil"/>
            </w:tcBorders>
          </w:tcPr>
          <w:p w14:paraId="74287B7F"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5016A940" w14:textId="77777777" w:rsidR="008B022B" w:rsidRPr="008B022B" w:rsidRDefault="008B022B" w:rsidP="008B022B">
            <w:pPr>
              <w:rPr>
                <w:rFonts w:cs="Calibri"/>
                <w:color w:val="0F0F0F"/>
              </w:rPr>
            </w:pPr>
          </w:p>
        </w:tc>
      </w:tr>
      <w:tr w:rsidR="008B022B" w:rsidRPr="008B022B" w14:paraId="0A3224A3" w14:textId="77777777" w:rsidTr="00E7210D">
        <w:trPr>
          <w:trHeight w:hRule="exact" w:val="256"/>
        </w:trPr>
        <w:tc>
          <w:tcPr>
            <w:tcW w:w="2340" w:type="dxa"/>
            <w:gridSpan w:val="2"/>
            <w:tcBorders>
              <w:top w:val="nil"/>
              <w:left w:val="nil"/>
              <w:bottom w:val="nil"/>
              <w:right w:val="nil"/>
            </w:tcBorders>
          </w:tcPr>
          <w:p w14:paraId="7E3BD79B"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8CB4C12" w14:textId="77777777" w:rsidR="008B022B" w:rsidRPr="008B022B" w:rsidRDefault="008B022B" w:rsidP="008B022B">
            <w:pPr>
              <w:rPr>
                <w:rFonts w:cs="Calibri"/>
                <w:color w:val="0F0F0F"/>
              </w:rPr>
            </w:pPr>
          </w:p>
        </w:tc>
      </w:tr>
      <w:tr w:rsidR="008B022B" w:rsidRPr="008B022B" w14:paraId="67BF235B" w14:textId="77777777" w:rsidTr="00E7210D">
        <w:tc>
          <w:tcPr>
            <w:tcW w:w="2340" w:type="dxa"/>
            <w:gridSpan w:val="2"/>
            <w:tcBorders>
              <w:top w:val="nil"/>
              <w:left w:val="nil"/>
              <w:bottom w:val="nil"/>
              <w:right w:val="nil"/>
            </w:tcBorders>
          </w:tcPr>
          <w:p w14:paraId="40B42960"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5AA42F80" w14:textId="77777777" w:rsidR="008B022B" w:rsidRPr="008B022B" w:rsidRDefault="008B022B" w:rsidP="008B022B">
            <w:pPr>
              <w:rPr>
                <w:rFonts w:cs="Calibri"/>
                <w:b/>
                <w:bCs/>
                <w:color w:val="0F0F0F"/>
              </w:rPr>
            </w:pPr>
          </w:p>
        </w:tc>
      </w:tr>
      <w:tr w:rsidR="008B022B" w:rsidRPr="008B022B" w14:paraId="501A8B50" w14:textId="77777777" w:rsidTr="00E7210D">
        <w:tc>
          <w:tcPr>
            <w:tcW w:w="450" w:type="dxa"/>
            <w:tcBorders>
              <w:top w:val="nil"/>
              <w:left w:val="nil"/>
              <w:bottom w:val="nil"/>
              <w:right w:val="nil"/>
            </w:tcBorders>
          </w:tcPr>
          <w:p w14:paraId="2ABC3C71" w14:textId="77777777" w:rsidR="008B022B" w:rsidRPr="008B022B" w:rsidRDefault="008B022B" w:rsidP="008B022B">
            <w:pPr>
              <w:rPr>
                <w:rFonts w:cs="Calibri"/>
                <w:i/>
                <w:iCs/>
                <w:color w:val="0F0F0F"/>
              </w:rPr>
            </w:pPr>
            <w:bookmarkStart w:id="215" w:name="BKM_3C751309_248A_4d26_8AD1_18E0B6F6D8AD"/>
          </w:p>
        </w:tc>
        <w:tc>
          <w:tcPr>
            <w:tcW w:w="2790" w:type="dxa"/>
            <w:gridSpan w:val="2"/>
            <w:tcBorders>
              <w:top w:val="nil"/>
              <w:left w:val="nil"/>
              <w:bottom w:val="nil"/>
              <w:right w:val="nil"/>
            </w:tcBorders>
          </w:tcPr>
          <w:p w14:paraId="1267817D"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27DF41FF"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3AF3A635"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303C1F8A" w14:textId="77777777" w:rsidR="008B022B" w:rsidRPr="008B022B" w:rsidRDefault="008B022B" w:rsidP="008B022B">
            <w:pPr>
              <w:rPr>
                <w:rFonts w:cs="Calibri"/>
                <w:i/>
                <w:iCs/>
                <w:color w:val="0F0F0F"/>
              </w:rPr>
            </w:pPr>
            <w:r w:rsidRPr="008B022B">
              <w:rPr>
                <w:rFonts w:cs="Calibri"/>
                <w:i/>
                <w:iCs/>
                <w:color w:val="0F0F0F"/>
              </w:rPr>
              <w:t>Kardi-</w:t>
            </w:r>
          </w:p>
          <w:p w14:paraId="0D92B446"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498FFF22" w14:textId="77777777" w:rsidTr="00E7210D">
        <w:tc>
          <w:tcPr>
            <w:tcW w:w="450" w:type="dxa"/>
            <w:tcBorders>
              <w:top w:val="nil"/>
              <w:left w:val="nil"/>
              <w:bottom w:val="nil"/>
              <w:right w:val="nil"/>
            </w:tcBorders>
          </w:tcPr>
          <w:p w14:paraId="255F6A82"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5885CD0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Identificatie overbruggingsdeel</w:t>
            </w:r>
            <w:r w:rsidRPr="008B022B">
              <w:rPr>
                <w:color w:val="FF0000"/>
                <w:u w:val="single"/>
              </w:rPr>
              <w:fldChar w:fldCharType="end"/>
            </w:r>
          </w:p>
        </w:tc>
        <w:tc>
          <w:tcPr>
            <w:tcW w:w="4230" w:type="dxa"/>
            <w:tcBorders>
              <w:top w:val="nil"/>
              <w:left w:val="nil"/>
              <w:bottom w:val="nil"/>
              <w:right w:val="nil"/>
            </w:tcBorders>
          </w:tcPr>
          <w:p w14:paraId="20174A2E"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Een unieke identificatie voor een overbruggingsdeel.</w:t>
            </w:r>
            <w:r w:rsidRPr="008B022B">
              <w:rPr>
                <w:color w:val="FF0000"/>
                <w:u w:val="single"/>
              </w:rPr>
              <w:fldChar w:fldCharType="end"/>
            </w:r>
          </w:p>
        </w:tc>
        <w:tc>
          <w:tcPr>
            <w:tcW w:w="1080" w:type="dxa"/>
            <w:tcBorders>
              <w:top w:val="nil"/>
              <w:left w:val="nil"/>
              <w:bottom w:val="nil"/>
              <w:right w:val="nil"/>
            </w:tcBorders>
          </w:tcPr>
          <w:p w14:paraId="388588E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NEN3610ID</w:t>
            </w:r>
            <w:r w:rsidRPr="008B022B">
              <w:rPr>
                <w:color w:val="FF0000"/>
                <w:u w:val="single"/>
              </w:rPr>
              <w:fldChar w:fldCharType="end"/>
            </w:r>
          </w:p>
        </w:tc>
        <w:tc>
          <w:tcPr>
            <w:tcW w:w="810" w:type="dxa"/>
            <w:tcBorders>
              <w:top w:val="nil"/>
              <w:left w:val="nil"/>
              <w:bottom w:val="nil"/>
              <w:right w:val="nil"/>
            </w:tcBorders>
          </w:tcPr>
          <w:p w14:paraId="75E0BBC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15"/>
      </w:tr>
      <w:tr w:rsidR="008B022B" w:rsidRPr="008B022B" w14:paraId="534B4FE4" w14:textId="77777777" w:rsidTr="00E7210D">
        <w:tc>
          <w:tcPr>
            <w:tcW w:w="450" w:type="dxa"/>
            <w:tcBorders>
              <w:top w:val="nil"/>
              <w:left w:val="nil"/>
              <w:bottom w:val="nil"/>
              <w:right w:val="nil"/>
            </w:tcBorders>
          </w:tcPr>
          <w:p w14:paraId="343B865B" w14:textId="77777777" w:rsidR="008B022B" w:rsidRPr="008B022B" w:rsidRDefault="008B022B" w:rsidP="008B022B">
            <w:pPr>
              <w:rPr>
                <w:rFonts w:cs="Calibri"/>
                <w:color w:val="0F0F0F"/>
              </w:rPr>
            </w:pPr>
            <w:bookmarkStart w:id="216" w:name="BKM_DC869671_B7CC_4972_9884_C4895EE2FBBF"/>
          </w:p>
        </w:tc>
        <w:tc>
          <w:tcPr>
            <w:tcW w:w="2790" w:type="dxa"/>
            <w:gridSpan w:val="2"/>
            <w:tcBorders>
              <w:top w:val="nil"/>
              <w:left w:val="nil"/>
              <w:bottom w:val="nil"/>
              <w:right w:val="nil"/>
            </w:tcBorders>
          </w:tcPr>
          <w:p w14:paraId="6A9E241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Status overbruggingsdeel</w:t>
            </w:r>
            <w:r w:rsidRPr="008B022B">
              <w:rPr>
                <w:color w:val="FF0000"/>
                <w:u w:val="single"/>
              </w:rPr>
              <w:fldChar w:fldCharType="end"/>
            </w:r>
          </w:p>
        </w:tc>
        <w:tc>
          <w:tcPr>
            <w:tcW w:w="4230" w:type="dxa"/>
            <w:tcBorders>
              <w:top w:val="nil"/>
              <w:left w:val="nil"/>
              <w:bottom w:val="nil"/>
              <w:right w:val="nil"/>
            </w:tcBorders>
          </w:tcPr>
          <w:p w14:paraId="4FDAF6FF"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status gekoppeld aan de levenscyclus van het overbruggingsdeel.</w:t>
            </w:r>
            <w:r w:rsidRPr="008B022B">
              <w:rPr>
                <w:color w:val="FF0000"/>
                <w:u w:val="single"/>
              </w:rPr>
              <w:fldChar w:fldCharType="end"/>
            </w:r>
          </w:p>
        </w:tc>
        <w:tc>
          <w:tcPr>
            <w:tcW w:w="1080" w:type="dxa"/>
            <w:tcBorders>
              <w:top w:val="nil"/>
              <w:left w:val="nil"/>
              <w:bottom w:val="nil"/>
              <w:right w:val="nil"/>
            </w:tcBorders>
          </w:tcPr>
          <w:p w14:paraId="1E426569" w14:textId="77777777" w:rsidR="008B022B" w:rsidRPr="008B022B" w:rsidRDefault="008B022B" w:rsidP="008B022B">
            <w:pPr>
              <w:rPr>
                <w:rFonts w:cs="Calibri"/>
                <w:color w:val="FF0000"/>
                <w:u w:val="single"/>
              </w:rPr>
            </w:pPr>
            <w:r w:rsidRPr="008B022B">
              <w:rPr>
                <w:color w:val="FF0000"/>
                <w:u w:val="single"/>
              </w:rPr>
              <w:t>status geo object</w:t>
            </w:r>
          </w:p>
        </w:tc>
        <w:tc>
          <w:tcPr>
            <w:tcW w:w="810" w:type="dxa"/>
            <w:tcBorders>
              <w:top w:val="nil"/>
              <w:left w:val="nil"/>
              <w:bottom w:val="nil"/>
              <w:right w:val="nil"/>
            </w:tcBorders>
          </w:tcPr>
          <w:p w14:paraId="74393FA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16"/>
      </w:tr>
      <w:tr w:rsidR="008B022B" w:rsidRPr="008B022B" w14:paraId="2D8AA89C" w14:textId="77777777" w:rsidTr="00E7210D">
        <w:tc>
          <w:tcPr>
            <w:tcW w:w="450" w:type="dxa"/>
            <w:tcBorders>
              <w:top w:val="nil"/>
              <w:left w:val="nil"/>
              <w:bottom w:val="nil"/>
              <w:right w:val="nil"/>
            </w:tcBorders>
          </w:tcPr>
          <w:p w14:paraId="0B44CB74" w14:textId="77777777" w:rsidR="008B022B" w:rsidRPr="008B022B" w:rsidRDefault="008B022B" w:rsidP="008B022B">
            <w:pPr>
              <w:rPr>
                <w:rFonts w:cs="Calibri"/>
                <w:color w:val="0F0F0F"/>
              </w:rPr>
            </w:pPr>
            <w:bookmarkStart w:id="217" w:name="BKM_7E592151_FDB1_415b_8576_15AD19D61D65"/>
          </w:p>
        </w:tc>
        <w:tc>
          <w:tcPr>
            <w:tcW w:w="2790" w:type="dxa"/>
            <w:gridSpan w:val="2"/>
            <w:tcBorders>
              <w:top w:val="nil"/>
              <w:left w:val="nil"/>
              <w:bottom w:val="nil"/>
              <w:right w:val="nil"/>
            </w:tcBorders>
          </w:tcPr>
          <w:p w14:paraId="693DCAA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Relatieve hoogteligging overbruggingsdeel</w:t>
            </w:r>
            <w:r w:rsidRPr="008B022B">
              <w:rPr>
                <w:color w:val="FF0000"/>
                <w:u w:val="single"/>
              </w:rPr>
              <w:fldChar w:fldCharType="end"/>
            </w:r>
          </w:p>
        </w:tc>
        <w:tc>
          <w:tcPr>
            <w:tcW w:w="4230" w:type="dxa"/>
            <w:tcBorders>
              <w:top w:val="nil"/>
              <w:left w:val="nil"/>
              <w:bottom w:val="nil"/>
              <w:right w:val="nil"/>
            </w:tcBorders>
          </w:tcPr>
          <w:p w14:paraId="0294344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Aanduiding voor de relatieve hoogte van de overbruggingsdeel.</w:t>
            </w:r>
            <w:r w:rsidRPr="008B022B">
              <w:rPr>
                <w:color w:val="FF0000"/>
                <w:u w:val="single"/>
              </w:rPr>
              <w:fldChar w:fldCharType="end"/>
            </w:r>
          </w:p>
        </w:tc>
        <w:tc>
          <w:tcPr>
            <w:tcW w:w="1080" w:type="dxa"/>
            <w:tcBorders>
              <w:top w:val="nil"/>
              <w:left w:val="nil"/>
              <w:bottom w:val="nil"/>
              <w:right w:val="nil"/>
            </w:tcBorders>
          </w:tcPr>
          <w:p w14:paraId="0AA61F7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N1</w:t>
            </w:r>
            <w:r w:rsidRPr="008B022B">
              <w:rPr>
                <w:color w:val="FF0000"/>
                <w:u w:val="single"/>
              </w:rPr>
              <w:fldChar w:fldCharType="end"/>
            </w:r>
          </w:p>
        </w:tc>
        <w:tc>
          <w:tcPr>
            <w:tcW w:w="810" w:type="dxa"/>
            <w:tcBorders>
              <w:top w:val="nil"/>
              <w:left w:val="nil"/>
              <w:bottom w:val="nil"/>
              <w:right w:val="nil"/>
            </w:tcBorders>
          </w:tcPr>
          <w:p w14:paraId="221227B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17"/>
      </w:tr>
      <w:tr w:rsidR="008B022B" w:rsidRPr="008B022B" w14:paraId="3BDAB37C" w14:textId="77777777" w:rsidTr="00E7210D">
        <w:tc>
          <w:tcPr>
            <w:tcW w:w="450" w:type="dxa"/>
            <w:tcBorders>
              <w:top w:val="nil"/>
              <w:left w:val="nil"/>
              <w:bottom w:val="nil"/>
              <w:right w:val="nil"/>
            </w:tcBorders>
          </w:tcPr>
          <w:p w14:paraId="3B732D0B" w14:textId="77777777" w:rsidR="008B022B" w:rsidRPr="008B022B" w:rsidRDefault="008B022B" w:rsidP="008B022B">
            <w:pPr>
              <w:rPr>
                <w:rFonts w:cs="Calibri"/>
                <w:color w:val="0F0F0F"/>
              </w:rPr>
            </w:pPr>
            <w:bookmarkStart w:id="218" w:name="BKM_A23696BB_3CB6_4795_A553_3D01810D3218"/>
          </w:p>
        </w:tc>
        <w:tc>
          <w:tcPr>
            <w:tcW w:w="2790" w:type="dxa"/>
            <w:gridSpan w:val="2"/>
            <w:tcBorders>
              <w:top w:val="nil"/>
              <w:left w:val="nil"/>
              <w:bottom w:val="nil"/>
              <w:right w:val="nil"/>
            </w:tcBorders>
          </w:tcPr>
          <w:p w14:paraId="4C93E25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Type overbruggingsdeel</w:t>
            </w:r>
            <w:r w:rsidRPr="008B022B">
              <w:rPr>
                <w:color w:val="FF0000"/>
                <w:u w:val="single"/>
              </w:rPr>
              <w:fldChar w:fldCharType="end"/>
            </w:r>
          </w:p>
        </w:tc>
        <w:tc>
          <w:tcPr>
            <w:tcW w:w="4230" w:type="dxa"/>
            <w:tcBorders>
              <w:top w:val="nil"/>
              <w:left w:val="nil"/>
              <w:bottom w:val="nil"/>
              <w:right w:val="nil"/>
            </w:tcBorders>
          </w:tcPr>
          <w:p w14:paraId="605DFB0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Het soort onderdeel van de brugconstructie.</w:t>
            </w:r>
            <w:r w:rsidRPr="008B022B">
              <w:rPr>
                <w:color w:val="FF0000"/>
                <w:u w:val="single"/>
              </w:rPr>
              <w:fldChar w:fldCharType="end"/>
            </w:r>
          </w:p>
        </w:tc>
        <w:tc>
          <w:tcPr>
            <w:tcW w:w="1080" w:type="dxa"/>
            <w:tcBorders>
              <w:top w:val="nil"/>
              <w:left w:val="nil"/>
              <w:bottom w:val="nil"/>
              <w:right w:val="nil"/>
            </w:tcBorders>
          </w:tcPr>
          <w:p w14:paraId="1073AE22" w14:textId="77777777" w:rsidR="008B022B" w:rsidRPr="008B022B" w:rsidRDefault="008B022B" w:rsidP="008B022B">
            <w:pPr>
              <w:rPr>
                <w:rFonts w:cs="Calibri"/>
                <w:color w:val="FF0000"/>
                <w:u w:val="single"/>
              </w:rPr>
            </w:pPr>
            <w:r w:rsidRPr="008B022B">
              <w:rPr>
                <w:color w:val="FF0000"/>
                <w:u w:val="single"/>
              </w:rPr>
              <w:t>typering overbruggingsdeel</w:t>
            </w:r>
          </w:p>
        </w:tc>
        <w:tc>
          <w:tcPr>
            <w:tcW w:w="810" w:type="dxa"/>
            <w:tcBorders>
              <w:top w:val="nil"/>
              <w:left w:val="nil"/>
              <w:bottom w:val="nil"/>
              <w:right w:val="nil"/>
            </w:tcBorders>
          </w:tcPr>
          <w:p w14:paraId="40EC147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18"/>
      </w:tr>
      <w:tr w:rsidR="008B022B" w:rsidRPr="008B022B" w14:paraId="621BF1A6" w14:textId="77777777" w:rsidTr="00E7210D">
        <w:tc>
          <w:tcPr>
            <w:tcW w:w="450" w:type="dxa"/>
            <w:tcBorders>
              <w:top w:val="nil"/>
              <w:left w:val="nil"/>
              <w:bottom w:val="nil"/>
              <w:right w:val="nil"/>
            </w:tcBorders>
          </w:tcPr>
          <w:p w14:paraId="50247F1A" w14:textId="77777777" w:rsidR="008B022B" w:rsidRPr="008B022B" w:rsidRDefault="008B022B" w:rsidP="008B022B">
            <w:pPr>
              <w:rPr>
                <w:rFonts w:cs="Calibri"/>
                <w:color w:val="0F0F0F"/>
              </w:rPr>
            </w:pPr>
            <w:bookmarkStart w:id="219" w:name="BKM_14A4F88F_5BED_4515_81EC_A6A87B4DEC1C"/>
          </w:p>
        </w:tc>
        <w:tc>
          <w:tcPr>
            <w:tcW w:w="2790" w:type="dxa"/>
            <w:gridSpan w:val="2"/>
            <w:tcBorders>
              <w:top w:val="nil"/>
              <w:left w:val="nil"/>
              <w:bottom w:val="nil"/>
              <w:right w:val="nil"/>
            </w:tcBorders>
          </w:tcPr>
          <w:p w14:paraId="232CE73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Hoort bij type overbrugging</w:t>
            </w:r>
            <w:r w:rsidRPr="008B022B">
              <w:rPr>
                <w:color w:val="FF0000"/>
                <w:u w:val="single"/>
              </w:rPr>
              <w:fldChar w:fldCharType="end"/>
            </w:r>
          </w:p>
        </w:tc>
        <w:tc>
          <w:tcPr>
            <w:tcW w:w="4230" w:type="dxa"/>
            <w:tcBorders>
              <w:top w:val="nil"/>
              <w:left w:val="nil"/>
              <w:bottom w:val="nil"/>
              <w:right w:val="nil"/>
            </w:tcBorders>
          </w:tcPr>
          <w:p w14:paraId="0CAF93A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Nadere classificatie van de overbrugging waar het overbruggingsdeel een onderdeel van is.</w:t>
            </w:r>
            <w:r w:rsidRPr="008B022B">
              <w:rPr>
                <w:color w:val="FF0000"/>
                <w:u w:val="single"/>
              </w:rPr>
              <w:fldChar w:fldCharType="end"/>
            </w:r>
          </w:p>
        </w:tc>
        <w:tc>
          <w:tcPr>
            <w:tcW w:w="1080" w:type="dxa"/>
            <w:tcBorders>
              <w:top w:val="nil"/>
              <w:left w:val="nil"/>
              <w:bottom w:val="nil"/>
              <w:right w:val="nil"/>
            </w:tcBorders>
          </w:tcPr>
          <w:p w14:paraId="46C069F9" w14:textId="77777777" w:rsidR="008B022B" w:rsidRPr="008B022B" w:rsidRDefault="008B022B" w:rsidP="008B022B">
            <w:pPr>
              <w:rPr>
                <w:rFonts w:cs="Calibri"/>
                <w:color w:val="FF0000"/>
                <w:u w:val="single"/>
              </w:rPr>
            </w:pPr>
            <w:r w:rsidRPr="008B022B">
              <w:rPr>
                <w:color w:val="FF0000"/>
                <w:u w:val="single"/>
              </w:rPr>
              <w:t>hoort bij type overbrugging</w:t>
            </w:r>
          </w:p>
        </w:tc>
        <w:tc>
          <w:tcPr>
            <w:tcW w:w="810" w:type="dxa"/>
            <w:tcBorders>
              <w:top w:val="nil"/>
              <w:left w:val="nil"/>
              <w:bottom w:val="nil"/>
              <w:right w:val="nil"/>
            </w:tcBorders>
          </w:tcPr>
          <w:p w14:paraId="5EAE5C6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19"/>
      </w:tr>
      <w:tr w:rsidR="008B022B" w:rsidRPr="008B022B" w14:paraId="0A6C5830" w14:textId="77777777" w:rsidTr="00E7210D">
        <w:tc>
          <w:tcPr>
            <w:tcW w:w="450" w:type="dxa"/>
            <w:tcBorders>
              <w:top w:val="nil"/>
              <w:left w:val="nil"/>
              <w:bottom w:val="nil"/>
              <w:right w:val="nil"/>
            </w:tcBorders>
          </w:tcPr>
          <w:p w14:paraId="65124E69" w14:textId="77777777" w:rsidR="008B022B" w:rsidRPr="008B022B" w:rsidRDefault="008B022B" w:rsidP="008B022B">
            <w:pPr>
              <w:rPr>
                <w:rFonts w:cs="Calibri"/>
                <w:color w:val="0F0F0F"/>
              </w:rPr>
            </w:pPr>
            <w:bookmarkStart w:id="220" w:name="BKM_D93945A0_F2F6_43bd_B715_B800F476F033"/>
          </w:p>
        </w:tc>
        <w:tc>
          <w:tcPr>
            <w:tcW w:w="2790" w:type="dxa"/>
            <w:gridSpan w:val="2"/>
            <w:tcBorders>
              <w:top w:val="nil"/>
              <w:left w:val="nil"/>
              <w:bottom w:val="nil"/>
              <w:right w:val="nil"/>
            </w:tcBorders>
          </w:tcPr>
          <w:p w14:paraId="0A56FB9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Overbrugging is beweegbaar</w:t>
            </w:r>
            <w:r w:rsidRPr="008B022B">
              <w:rPr>
                <w:color w:val="FF0000"/>
                <w:u w:val="single"/>
              </w:rPr>
              <w:fldChar w:fldCharType="end"/>
            </w:r>
          </w:p>
        </w:tc>
        <w:tc>
          <w:tcPr>
            <w:tcW w:w="4230" w:type="dxa"/>
            <w:tcBorders>
              <w:top w:val="nil"/>
              <w:left w:val="nil"/>
              <w:bottom w:val="nil"/>
              <w:right w:val="nil"/>
            </w:tcBorders>
          </w:tcPr>
          <w:p w14:paraId="45FDD95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Aanduiding of de brug waar het overbruggingsdeel bij hoort al dan niet beweegbaar is.</w:t>
            </w:r>
            <w:r w:rsidRPr="008B022B">
              <w:rPr>
                <w:color w:val="FF0000"/>
                <w:u w:val="single"/>
              </w:rPr>
              <w:fldChar w:fldCharType="end"/>
            </w:r>
          </w:p>
        </w:tc>
        <w:tc>
          <w:tcPr>
            <w:tcW w:w="1080" w:type="dxa"/>
            <w:tcBorders>
              <w:top w:val="nil"/>
              <w:left w:val="nil"/>
              <w:bottom w:val="nil"/>
              <w:right w:val="nil"/>
            </w:tcBorders>
          </w:tcPr>
          <w:p w14:paraId="3686EAFE"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AN1</w:t>
            </w:r>
            <w:r w:rsidRPr="008B022B">
              <w:rPr>
                <w:color w:val="FF0000"/>
                <w:u w:val="single"/>
              </w:rPr>
              <w:fldChar w:fldCharType="end"/>
            </w:r>
          </w:p>
        </w:tc>
        <w:tc>
          <w:tcPr>
            <w:tcW w:w="810" w:type="dxa"/>
            <w:tcBorders>
              <w:top w:val="nil"/>
              <w:left w:val="nil"/>
              <w:bottom w:val="nil"/>
              <w:right w:val="nil"/>
            </w:tcBorders>
          </w:tcPr>
          <w:p w14:paraId="70F1E1B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20"/>
      </w:tr>
      <w:tr w:rsidR="008B022B" w:rsidRPr="008B022B" w14:paraId="06A17DCA" w14:textId="77777777" w:rsidTr="00E7210D">
        <w:tc>
          <w:tcPr>
            <w:tcW w:w="450" w:type="dxa"/>
            <w:tcBorders>
              <w:top w:val="nil"/>
              <w:left w:val="nil"/>
              <w:bottom w:val="nil"/>
              <w:right w:val="nil"/>
            </w:tcBorders>
          </w:tcPr>
          <w:p w14:paraId="797FD9EA" w14:textId="77777777" w:rsidR="008B022B" w:rsidRPr="008B022B" w:rsidRDefault="008B022B" w:rsidP="008B022B">
            <w:pPr>
              <w:rPr>
                <w:rFonts w:cs="Calibri"/>
                <w:color w:val="0F0F0F"/>
              </w:rPr>
            </w:pPr>
            <w:bookmarkStart w:id="221" w:name="BKM_A9351CC9_8ACE_4b37_A5E3_1D8B8CEA019B"/>
          </w:p>
        </w:tc>
        <w:tc>
          <w:tcPr>
            <w:tcW w:w="2790" w:type="dxa"/>
            <w:gridSpan w:val="2"/>
            <w:tcBorders>
              <w:top w:val="nil"/>
              <w:left w:val="nil"/>
              <w:bottom w:val="nil"/>
              <w:right w:val="nil"/>
            </w:tcBorders>
          </w:tcPr>
          <w:p w14:paraId="38D7D3D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Geometrie overbruggingsdeel</w:t>
            </w:r>
            <w:r w:rsidRPr="008B022B">
              <w:rPr>
                <w:color w:val="FF0000"/>
                <w:u w:val="single"/>
              </w:rPr>
              <w:fldChar w:fldCharType="end"/>
            </w:r>
          </w:p>
        </w:tc>
        <w:tc>
          <w:tcPr>
            <w:tcW w:w="4230" w:type="dxa"/>
            <w:tcBorders>
              <w:top w:val="nil"/>
              <w:left w:val="nil"/>
              <w:bottom w:val="nil"/>
              <w:right w:val="nil"/>
            </w:tcBorders>
          </w:tcPr>
          <w:p w14:paraId="4AE7372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minimaal tweedimensionale geometrische representatie van de omtrekken van een overbruggingsdeel.</w:t>
            </w:r>
            <w:r w:rsidRPr="008B022B">
              <w:rPr>
                <w:color w:val="FF0000"/>
                <w:u w:val="single"/>
              </w:rPr>
              <w:fldChar w:fldCharType="end"/>
            </w:r>
          </w:p>
        </w:tc>
        <w:tc>
          <w:tcPr>
            <w:tcW w:w="1080" w:type="dxa"/>
            <w:tcBorders>
              <w:top w:val="nil"/>
              <w:left w:val="nil"/>
              <w:bottom w:val="nil"/>
              <w:right w:val="nil"/>
            </w:tcBorders>
          </w:tcPr>
          <w:p w14:paraId="233A93CE"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GM_Surface</w:t>
            </w:r>
            <w:r w:rsidRPr="008B022B">
              <w:rPr>
                <w:color w:val="FF0000"/>
                <w:u w:val="single"/>
              </w:rPr>
              <w:fldChar w:fldCharType="end"/>
            </w:r>
          </w:p>
        </w:tc>
        <w:tc>
          <w:tcPr>
            <w:tcW w:w="810" w:type="dxa"/>
            <w:tcBorders>
              <w:top w:val="nil"/>
              <w:left w:val="nil"/>
              <w:bottom w:val="nil"/>
              <w:right w:val="nil"/>
            </w:tcBorders>
          </w:tcPr>
          <w:p w14:paraId="1944FCC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21"/>
      </w:tr>
      <w:tr w:rsidR="008B022B" w:rsidRPr="008B022B" w14:paraId="30F203D6" w14:textId="77777777" w:rsidTr="00E7210D">
        <w:tc>
          <w:tcPr>
            <w:tcW w:w="450" w:type="dxa"/>
            <w:tcBorders>
              <w:top w:val="nil"/>
              <w:left w:val="nil"/>
              <w:bottom w:val="nil"/>
              <w:right w:val="nil"/>
            </w:tcBorders>
          </w:tcPr>
          <w:p w14:paraId="7C6363A7" w14:textId="77777777" w:rsidR="008B022B" w:rsidRPr="008B022B" w:rsidRDefault="008B022B" w:rsidP="008B022B">
            <w:pPr>
              <w:rPr>
                <w:rFonts w:cs="Calibri"/>
                <w:color w:val="0F0F0F"/>
              </w:rPr>
            </w:pPr>
            <w:bookmarkStart w:id="222" w:name="BKM_042944AE_33EA_4431_B1A4_6B33D968254F"/>
          </w:p>
        </w:tc>
        <w:tc>
          <w:tcPr>
            <w:tcW w:w="2790" w:type="dxa"/>
            <w:gridSpan w:val="2"/>
            <w:tcBorders>
              <w:top w:val="nil"/>
              <w:left w:val="nil"/>
              <w:bottom w:val="nil"/>
              <w:right w:val="nil"/>
            </w:tcBorders>
          </w:tcPr>
          <w:p w14:paraId="0BF3037E"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Lod0 geometrie overbruggingsdeel</w:t>
            </w:r>
            <w:r w:rsidRPr="008B022B">
              <w:rPr>
                <w:color w:val="FF0000"/>
                <w:u w:val="single"/>
              </w:rPr>
              <w:fldChar w:fldCharType="end"/>
            </w:r>
          </w:p>
        </w:tc>
        <w:tc>
          <w:tcPr>
            <w:tcW w:w="4230" w:type="dxa"/>
            <w:tcBorders>
              <w:top w:val="nil"/>
              <w:left w:val="nil"/>
              <w:bottom w:val="nil"/>
              <w:right w:val="nil"/>
            </w:tcBorders>
          </w:tcPr>
          <w:p w14:paraId="04D9BC2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end"/>
            </w:r>
            <w:r w:rsidRPr="008B022B">
              <w:rPr>
                <w:rFonts w:cs="Calibri"/>
                <w:color w:val="FF0000"/>
                <w:u w:val="single"/>
              </w:rPr>
              <w:t>De geometrische representatie van een overbruggingsdeel als vlak in  2.5D op level of detail 0.</w:t>
            </w:r>
          </w:p>
        </w:tc>
        <w:tc>
          <w:tcPr>
            <w:tcW w:w="1080" w:type="dxa"/>
            <w:tcBorders>
              <w:top w:val="nil"/>
              <w:left w:val="nil"/>
              <w:bottom w:val="nil"/>
              <w:right w:val="nil"/>
            </w:tcBorders>
          </w:tcPr>
          <w:p w14:paraId="3013498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GM_Surface</w:t>
            </w:r>
            <w:r w:rsidRPr="008B022B">
              <w:rPr>
                <w:color w:val="FF0000"/>
                <w:u w:val="single"/>
              </w:rPr>
              <w:fldChar w:fldCharType="end"/>
            </w:r>
          </w:p>
        </w:tc>
        <w:tc>
          <w:tcPr>
            <w:tcW w:w="810" w:type="dxa"/>
            <w:tcBorders>
              <w:top w:val="nil"/>
              <w:left w:val="nil"/>
              <w:bottom w:val="nil"/>
              <w:right w:val="nil"/>
            </w:tcBorders>
          </w:tcPr>
          <w:p w14:paraId="6EF7BBF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22"/>
      </w:tr>
      <w:tr w:rsidR="008B022B" w:rsidRPr="008B022B" w14:paraId="41BC0E8D" w14:textId="77777777" w:rsidTr="00E7210D">
        <w:tc>
          <w:tcPr>
            <w:tcW w:w="450" w:type="dxa"/>
            <w:tcBorders>
              <w:top w:val="nil"/>
              <w:left w:val="nil"/>
              <w:bottom w:val="nil"/>
              <w:right w:val="nil"/>
            </w:tcBorders>
          </w:tcPr>
          <w:p w14:paraId="4F8A092D" w14:textId="77777777" w:rsidR="008B022B" w:rsidRPr="008B022B" w:rsidRDefault="008B022B" w:rsidP="008B022B">
            <w:pPr>
              <w:rPr>
                <w:rFonts w:cs="Calibri"/>
                <w:color w:val="0F0F0F"/>
              </w:rPr>
            </w:pPr>
            <w:bookmarkStart w:id="223" w:name="BKM_03AB925A_85A6_4e77_8B56_406570A8A3BD"/>
          </w:p>
        </w:tc>
        <w:tc>
          <w:tcPr>
            <w:tcW w:w="2790" w:type="dxa"/>
            <w:gridSpan w:val="2"/>
            <w:tcBorders>
              <w:top w:val="nil"/>
              <w:left w:val="nil"/>
              <w:bottom w:val="nil"/>
              <w:right w:val="nil"/>
            </w:tcBorders>
          </w:tcPr>
          <w:p w14:paraId="7D8ED46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begin geldgiheid overbruggingsdeel</w:t>
            </w:r>
            <w:r w:rsidRPr="008B022B">
              <w:rPr>
                <w:color w:val="FF0000"/>
                <w:u w:val="single"/>
              </w:rPr>
              <w:fldChar w:fldCharType="end"/>
            </w:r>
          </w:p>
        </w:tc>
        <w:tc>
          <w:tcPr>
            <w:tcW w:w="4230" w:type="dxa"/>
            <w:tcBorders>
              <w:top w:val="nil"/>
              <w:left w:val="nil"/>
              <w:bottom w:val="nil"/>
              <w:right w:val="nil"/>
            </w:tcBorders>
          </w:tcPr>
          <w:p w14:paraId="6B77FB3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de overbruggingsdeel is ontstaan.</w:t>
            </w:r>
            <w:r w:rsidRPr="008B022B">
              <w:rPr>
                <w:color w:val="FF0000"/>
                <w:u w:val="single"/>
              </w:rPr>
              <w:fldChar w:fldCharType="end"/>
            </w:r>
          </w:p>
        </w:tc>
        <w:tc>
          <w:tcPr>
            <w:tcW w:w="1080" w:type="dxa"/>
            <w:tcBorders>
              <w:top w:val="nil"/>
              <w:left w:val="nil"/>
              <w:bottom w:val="nil"/>
              <w:right w:val="nil"/>
            </w:tcBorders>
          </w:tcPr>
          <w:p w14:paraId="74EE426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737745C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23"/>
      </w:tr>
      <w:tr w:rsidR="008B022B" w:rsidRPr="008B022B" w14:paraId="59263B54" w14:textId="77777777" w:rsidTr="00E7210D">
        <w:tc>
          <w:tcPr>
            <w:tcW w:w="450" w:type="dxa"/>
            <w:tcBorders>
              <w:top w:val="nil"/>
              <w:left w:val="nil"/>
              <w:bottom w:val="nil"/>
              <w:right w:val="nil"/>
            </w:tcBorders>
          </w:tcPr>
          <w:p w14:paraId="6687006D" w14:textId="77777777" w:rsidR="008B022B" w:rsidRPr="008B022B" w:rsidRDefault="008B022B" w:rsidP="008B022B">
            <w:pPr>
              <w:rPr>
                <w:rFonts w:cs="Calibri"/>
                <w:color w:val="0F0F0F"/>
              </w:rPr>
            </w:pPr>
            <w:bookmarkStart w:id="224" w:name="BKM_E301BC30_8F23_489a_9701_8316844821D3"/>
          </w:p>
        </w:tc>
        <w:tc>
          <w:tcPr>
            <w:tcW w:w="2790" w:type="dxa"/>
            <w:gridSpan w:val="2"/>
            <w:tcBorders>
              <w:top w:val="nil"/>
              <w:left w:val="nil"/>
              <w:bottom w:val="nil"/>
              <w:right w:val="nil"/>
            </w:tcBorders>
          </w:tcPr>
          <w:p w14:paraId="6428413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einde geldigheid overbruggingsdeel</w:t>
            </w:r>
            <w:r w:rsidRPr="008B022B">
              <w:rPr>
                <w:color w:val="FF0000"/>
                <w:u w:val="single"/>
              </w:rPr>
              <w:fldChar w:fldCharType="end"/>
            </w:r>
          </w:p>
        </w:tc>
        <w:tc>
          <w:tcPr>
            <w:tcW w:w="4230" w:type="dxa"/>
            <w:tcBorders>
              <w:top w:val="nil"/>
              <w:left w:val="nil"/>
              <w:bottom w:val="nil"/>
              <w:right w:val="nil"/>
            </w:tcBorders>
          </w:tcPr>
          <w:p w14:paraId="7759EEB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het overbruggingsdeel ongeldig is geworden.</w:t>
            </w:r>
            <w:r w:rsidRPr="008B022B">
              <w:rPr>
                <w:color w:val="FF0000"/>
                <w:u w:val="single"/>
              </w:rPr>
              <w:fldChar w:fldCharType="end"/>
            </w:r>
          </w:p>
        </w:tc>
        <w:tc>
          <w:tcPr>
            <w:tcW w:w="1080" w:type="dxa"/>
            <w:tcBorders>
              <w:top w:val="nil"/>
              <w:left w:val="nil"/>
              <w:bottom w:val="nil"/>
              <w:right w:val="nil"/>
            </w:tcBorders>
          </w:tcPr>
          <w:p w14:paraId="502783E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w:t>
            </w:r>
            <w:r w:rsidRPr="008B022B">
              <w:rPr>
                <w:rFonts w:cs="Calibri"/>
                <w:color w:val="FF0000"/>
                <w:u w:val="single"/>
              </w:rPr>
              <w:lastRenderedPageBreak/>
              <w:t>lledig</w:t>
            </w:r>
            <w:r w:rsidRPr="008B022B">
              <w:rPr>
                <w:color w:val="FF0000"/>
                <w:u w:val="single"/>
              </w:rPr>
              <w:fldChar w:fldCharType="end"/>
            </w:r>
          </w:p>
        </w:tc>
        <w:tc>
          <w:tcPr>
            <w:tcW w:w="810" w:type="dxa"/>
            <w:tcBorders>
              <w:top w:val="nil"/>
              <w:left w:val="nil"/>
              <w:bottom w:val="nil"/>
              <w:right w:val="nil"/>
            </w:tcBorders>
          </w:tcPr>
          <w:p w14:paraId="16FBE8FF" w14:textId="77777777" w:rsidR="008B022B" w:rsidRPr="008B022B" w:rsidRDefault="008B022B" w:rsidP="008B022B">
            <w:pPr>
              <w:rPr>
                <w:rFonts w:cs="Calibri"/>
                <w:color w:val="FF0000"/>
                <w:u w:val="single"/>
              </w:rPr>
            </w:pPr>
            <w:r w:rsidRPr="008B022B">
              <w:rPr>
                <w:color w:val="FF0000"/>
                <w:u w:val="single"/>
              </w:rPr>
              <w:lastRenderedPageBreak/>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24"/>
      </w:tr>
    </w:tbl>
    <w:p w14:paraId="2ABEE44D"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2AA4671C" w14:textId="77777777" w:rsidTr="00E7210D">
        <w:tc>
          <w:tcPr>
            <w:tcW w:w="9360" w:type="dxa"/>
            <w:tcBorders>
              <w:top w:val="nil"/>
              <w:left w:val="nil"/>
              <w:bottom w:val="nil"/>
              <w:right w:val="nil"/>
            </w:tcBorders>
          </w:tcPr>
          <w:p w14:paraId="78492F31" w14:textId="77777777" w:rsidR="008B022B" w:rsidRPr="008B022B" w:rsidRDefault="008B022B" w:rsidP="008B022B">
            <w:pPr>
              <w:rPr>
                <w:rFonts w:cs="Calibri"/>
                <w:color w:val="0F0F0F"/>
              </w:rPr>
            </w:pPr>
            <w:r w:rsidRPr="008B022B">
              <w:rPr>
                <w:rFonts w:cs="Calibri"/>
                <w:b/>
                <w:bCs/>
                <w:color w:val="0F0F0F"/>
              </w:rPr>
              <w:t>Overzicht relaties</w:t>
            </w:r>
          </w:p>
        </w:tc>
      </w:tr>
    </w:tbl>
    <w:p w14:paraId="00145DD7"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5A9E04B8" w14:textId="77777777" w:rsidTr="00E7210D">
        <w:tc>
          <w:tcPr>
            <w:tcW w:w="9360" w:type="dxa"/>
            <w:tcBorders>
              <w:top w:val="nil"/>
              <w:left w:val="nil"/>
              <w:bottom w:val="nil"/>
              <w:right w:val="nil"/>
            </w:tcBorders>
          </w:tcPr>
          <w:p w14:paraId="2860AB38" w14:textId="77777777" w:rsidR="008B022B" w:rsidRPr="008B022B" w:rsidRDefault="008B022B" w:rsidP="008B022B">
            <w:pPr>
              <w:rPr>
                <w:rFonts w:cs="Calibri"/>
                <w:b/>
                <w:bCs/>
                <w:color w:val="0F0F0F"/>
              </w:rPr>
            </w:pPr>
            <w:r w:rsidRPr="008B022B">
              <w:rPr>
                <w:rFonts w:cs="Calibri"/>
                <w:b/>
                <w:bCs/>
                <w:color w:val="0F0F0F"/>
              </w:rPr>
              <w:t>Toelichting objecttype</w:t>
            </w:r>
          </w:p>
          <w:p w14:paraId="1F9539F8" w14:textId="6DC6CDC7" w:rsidR="008B022B" w:rsidRPr="008B022B" w:rsidRDefault="008B022B" w:rsidP="008B022B">
            <w:pPr>
              <w:ind w:left="720"/>
              <w:rPr>
                <w:rFonts w:cs="Calibri"/>
                <w:color w:val="FF0000"/>
                <w:u w:val="single"/>
              </w:rPr>
            </w:pPr>
            <w:r w:rsidRPr="008B022B">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8B022B">
              <w:rPr>
                <w:rFonts w:cs="Calibri"/>
                <w:color w:val="FF0000"/>
                <w:u w:val="single"/>
              </w:rPr>
              <w:t xml:space="preserve"> dat het de plantopografie van een bestaand object betreft. Zie verder IMGeo.</w:t>
            </w:r>
          </w:p>
          <w:p w14:paraId="3ADDB02B" w14:textId="77777777" w:rsidR="008B022B" w:rsidRPr="008B022B" w:rsidRDefault="008B022B" w:rsidP="008B022B">
            <w:pPr>
              <w:ind w:left="720"/>
              <w:rPr>
                <w:rFonts w:cs="Calibri"/>
                <w:color w:val="FF0000"/>
                <w:u w:val="single"/>
              </w:rPr>
            </w:pPr>
          </w:p>
          <w:p w14:paraId="65BC29A0" w14:textId="77777777" w:rsidR="008B022B" w:rsidRPr="008B022B" w:rsidRDefault="008B022B" w:rsidP="008B022B">
            <w:pPr>
              <w:ind w:left="720"/>
              <w:rPr>
                <w:rFonts w:cs="Calibri"/>
                <w:color w:val="FF0000"/>
                <w:u w:val="single"/>
              </w:rPr>
            </w:pPr>
            <w:r w:rsidRPr="008B022B">
              <w:rPr>
                <w:rFonts w:cs="Calibri"/>
                <w:color w:val="FF0000"/>
                <w:u w:val="single"/>
              </w:rPr>
              <w:t>Objecttype OVERBRUGGINGSDEEL is het equivalent van het city gml objecttype BRIDGE CONSTRUCTION ELEMENT</w:t>
            </w:r>
          </w:p>
          <w:p w14:paraId="7E95CE51" w14:textId="77777777" w:rsidR="008B022B" w:rsidRPr="008B022B" w:rsidRDefault="008B022B" w:rsidP="008B022B">
            <w:pPr>
              <w:ind w:left="720"/>
              <w:rPr>
                <w:rFonts w:cs="Calibri"/>
                <w:color w:val="FF0000"/>
                <w:u w:val="single"/>
              </w:rPr>
            </w:pPr>
            <w:r w:rsidRPr="008B022B">
              <w:rPr>
                <w:rFonts w:cs="Calibri"/>
                <w:color w:val="FF0000"/>
                <w:u w:val="single"/>
              </w:rPr>
              <w:t xml:space="preserve">Zie verder het BGT. </w:t>
            </w:r>
          </w:p>
          <w:p w14:paraId="5418E88B" w14:textId="77777777" w:rsidR="008B022B" w:rsidRPr="008B022B" w:rsidRDefault="008B022B" w:rsidP="008B022B">
            <w:pPr>
              <w:ind w:left="720"/>
              <w:rPr>
                <w:rFonts w:cs="Calibri"/>
                <w:color w:val="0F0F0F"/>
              </w:rPr>
            </w:pPr>
          </w:p>
        </w:tc>
      </w:tr>
    </w:tbl>
    <w:p w14:paraId="7B27FA15" w14:textId="77777777" w:rsidR="008B022B" w:rsidRPr="008B022B" w:rsidRDefault="008B022B" w:rsidP="008B022B">
      <w:pPr>
        <w:spacing w:line="500" w:lineRule="exact"/>
        <w:ind w:left="1135"/>
        <w:contextualSpacing w:val="0"/>
        <w:outlineLvl w:val="1"/>
        <w:rPr>
          <w:rFonts w:eastAsia="Calibri"/>
          <w:sz w:val="20"/>
          <w:szCs w:val="20"/>
          <w:lang w:eastAsia="en-US"/>
        </w:rPr>
      </w:pPr>
      <w:bookmarkStart w:id="225" w:name="BKM_CFA3D54E_C8E0_4559_9475_29D31AF2DECD"/>
      <w:bookmarkEnd w:id="225"/>
    </w:p>
    <w:p w14:paraId="47B1DF68" w14:textId="77777777" w:rsidR="008B022B" w:rsidRPr="008B022B" w:rsidRDefault="008B022B" w:rsidP="008B022B">
      <w:pPr>
        <w:rPr>
          <w:rFonts w:eastAsia="Calibri"/>
          <w:lang w:eastAsia="en-US"/>
        </w:rPr>
      </w:pPr>
      <w:r w:rsidRPr="008B022B">
        <w:br w:type="page"/>
      </w:r>
    </w:p>
    <w:bookmarkStart w:id="226" w:name="BKM_7B33EB93_BAD8_4b36_90A1_B3909415EDC3"/>
    <w:bookmarkEnd w:id="226"/>
    <w:p w14:paraId="2616758B" w14:textId="77777777" w:rsidR="00047720" w:rsidRDefault="00047720" w:rsidP="0004772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«Objecttype»</w:t>
      </w:r>
      <w:r>
        <w:rPr>
          <w:b w:val="0"/>
          <w:bCs w:val="0"/>
          <w:color w:val="auto"/>
          <w:sz w:val="20"/>
          <w:szCs w:val="20"/>
        </w:rPr>
        <w:fldChar w:fldCharType="end"/>
      </w:r>
      <w:r>
        <w:t xml:space="preserve"> </w:t>
      </w:r>
      <w:r>
        <w:fldChar w:fldCharType="begin" w:fldLock="1"/>
      </w:r>
      <w:r>
        <w:instrText>MERGEFIELD Element.Name</w:instrText>
      </w:r>
      <w:r>
        <w:fldChar w:fldCharType="separate"/>
      </w:r>
      <w:r>
        <w:t>OVERIGE ADRESSEERBAAR OBJECT AANDUIDING</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047720" w14:paraId="0BB7CB83" w14:textId="77777777" w:rsidTr="00A67A7B">
        <w:trPr>
          <w:trHeight w:val="271"/>
        </w:trPr>
        <w:tc>
          <w:tcPr>
            <w:tcW w:w="2340" w:type="dxa"/>
            <w:gridSpan w:val="2"/>
            <w:tcBorders>
              <w:top w:val="nil"/>
              <w:left w:val="nil"/>
              <w:bottom w:val="nil"/>
              <w:right w:val="nil"/>
            </w:tcBorders>
          </w:tcPr>
          <w:p w14:paraId="46A82F43" w14:textId="77777777" w:rsidR="00047720" w:rsidRDefault="00047720" w:rsidP="00A67A7B">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3D29E80B"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OVERIGE ADRESSEERBAAR OBJECT AANDUIDING</w:t>
            </w:r>
            <w:r>
              <w:fldChar w:fldCharType="end"/>
            </w:r>
          </w:p>
        </w:tc>
      </w:tr>
      <w:tr w:rsidR="00047720" w14:paraId="03E0ACB8" w14:textId="77777777" w:rsidTr="00A67A7B">
        <w:trPr>
          <w:trHeight w:hRule="exact" w:val="128"/>
        </w:trPr>
        <w:tc>
          <w:tcPr>
            <w:tcW w:w="2340" w:type="dxa"/>
            <w:gridSpan w:val="2"/>
            <w:tcBorders>
              <w:top w:val="nil"/>
              <w:left w:val="nil"/>
              <w:bottom w:val="nil"/>
              <w:right w:val="nil"/>
            </w:tcBorders>
          </w:tcPr>
          <w:p w14:paraId="25070814"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19CDB68B" w14:textId="77777777" w:rsidR="00047720" w:rsidRDefault="00047720" w:rsidP="00A67A7B">
            <w:pPr>
              <w:rPr>
                <w:rFonts w:ascii="Calibri" w:hAnsi="Calibri" w:cs="Calibri"/>
                <w:color w:val="0F0F0F"/>
                <w:sz w:val="22"/>
                <w:szCs w:val="22"/>
              </w:rPr>
            </w:pPr>
          </w:p>
        </w:tc>
      </w:tr>
      <w:tr w:rsidR="00047720" w14:paraId="0C4A33B7" w14:textId="77777777" w:rsidTr="00A67A7B">
        <w:tc>
          <w:tcPr>
            <w:tcW w:w="2340" w:type="dxa"/>
            <w:gridSpan w:val="2"/>
            <w:tcBorders>
              <w:top w:val="nil"/>
              <w:left w:val="nil"/>
              <w:bottom w:val="nil"/>
              <w:right w:val="nil"/>
            </w:tcBorders>
          </w:tcPr>
          <w:p w14:paraId="5D4EC77D" w14:textId="77777777" w:rsidR="00047720" w:rsidRDefault="00047720" w:rsidP="00A67A7B">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3247EC8A"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OAO</w:t>
            </w:r>
            <w:r>
              <w:fldChar w:fldCharType="end"/>
            </w:r>
          </w:p>
        </w:tc>
      </w:tr>
      <w:tr w:rsidR="00047720" w14:paraId="7F461B76" w14:textId="77777777" w:rsidTr="00A67A7B">
        <w:trPr>
          <w:trHeight w:hRule="exact" w:val="128"/>
        </w:trPr>
        <w:tc>
          <w:tcPr>
            <w:tcW w:w="2340" w:type="dxa"/>
            <w:gridSpan w:val="2"/>
            <w:tcBorders>
              <w:top w:val="nil"/>
              <w:left w:val="nil"/>
              <w:bottom w:val="nil"/>
              <w:right w:val="nil"/>
            </w:tcBorders>
          </w:tcPr>
          <w:p w14:paraId="15AEB532"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6A69FE1A" w14:textId="77777777" w:rsidR="00047720" w:rsidRDefault="00047720" w:rsidP="00A67A7B">
            <w:pPr>
              <w:rPr>
                <w:rFonts w:ascii="Calibri" w:hAnsi="Calibri" w:cs="Calibri"/>
                <w:color w:val="0F0F0F"/>
                <w:sz w:val="22"/>
                <w:szCs w:val="22"/>
              </w:rPr>
            </w:pPr>
          </w:p>
        </w:tc>
      </w:tr>
      <w:tr w:rsidR="00047720" w14:paraId="1E19D9CA" w14:textId="77777777" w:rsidTr="00A67A7B">
        <w:tc>
          <w:tcPr>
            <w:tcW w:w="2340" w:type="dxa"/>
            <w:gridSpan w:val="2"/>
            <w:tcBorders>
              <w:top w:val="nil"/>
              <w:left w:val="nil"/>
              <w:bottom w:val="nil"/>
              <w:right w:val="nil"/>
            </w:tcBorders>
          </w:tcPr>
          <w:p w14:paraId="3F986CE9"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559707FA"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Door KING toegevoegd objecttype (maakt geen deel uit van enige basisregistratie).</w:t>
            </w:r>
          </w:p>
        </w:tc>
      </w:tr>
      <w:tr w:rsidR="00047720" w14:paraId="4621B8D5" w14:textId="77777777" w:rsidTr="00A67A7B">
        <w:trPr>
          <w:trHeight w:hRule="exact" w:val="128"/>
        </w:trPr>
        <w:tc>
          <w:tcPr>
            <w:tcW w:w="2340" w:type="dxa"/>
            <w:gridSpan w:val="2"/>
            <w:tcBorders>
              <w:top w:val="nil"/>
              <w:left w:val="nil"/>
              <w:bottom w:val="nil"/>
              <w:right w:val="nil"/>
            </w:tcBorders>
          </w:tcPr>
          <w:p w14:paraId="60C4D74C"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7A84724C" w14:textId="77777777" w:rsidR="00047720" w:rsidRDefault="00047720" w:rsidP="00A67A7B">
            <w:pPr>
              <w:rPr>
                <w:rFonts w:ascii="Calibri" w:hAnsi="Calibri" w:cs="Calibri"/>
                <w:color w:val="0F0F0F"/>
                <w:sz w:val="22"/>
                <w:szCs w:val="22"/>
              </w:rPr>
            </w:pPr>
          </w:p>
        </w:tc>
      </w:tr>
      <w:tr w:rsidR="00047720" w14:paraId="52DF71C7" w14:textId="77777777" w:rsidTr="00A67A7B">
        <w:trPr>
          <w:trHeight w:val="230"/>
        </w:trPr>
        <w:tc>
          <w:tcPr>
            <w:tcW w:w="2340" w:type="dxa"/>
            <w:gridSpan w:val="2"/>
            <w:tcBorders>
              <w:top w:val="nil"/>
              <w:left w:val="nil"/>
              <w:bottom w:val="nil"/>
              <w:right w:val="nil"/>
            </w:tcBorders>
          </w:tcPr>
          <w:p w14:paraId="16BC9A86"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5C80C3AB"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 xml:space="preserve">Een door de gemeenteraad als zodanig toegekende aanduiding van een overig gebouwd object of een overig </w:t>
            </w:r>
            <w:r w:rsidRPr="00CB2C89">
              <w:rPr>
                <w:rFonts w:ascii="Calibri" w:hAnsi="Calibri" w:cs="Calibri"/>
                <w:color w:val="FF0000"/>
                <w:sz w:val="22"/>
                <w:szCs w:val="22"/>
                <w:u w:val="single"/>
              </w:rPr>
              <w:t>benoemd</w:t>
            </w:r>
            <w:r>
              <w:rPr>
                <w:rFonts w:ascii="Calibri" w:hAnsi="Calibri" w:cs="Calibri"/>
                <w:color w:val="0F0F0F"/>
                <w:sz w:val="22"/>
                <w:szCs w:val="22"/>
              </w:rPr>
              <w:t xml:space="preserve"> terrein.</w:t>
            </w:r>
            <w:r>
              <w:fldChar w:fldCharType="end"/>
            </w:r>
          </w:p>
        </w:tc>
      </w:tr>
      <w:tr w:rsidR="00047720" w14:paraId="531D3937" w14:textId="77777777" w:rsidTr="00A67A7B">
        <w:trPr>
          <w:trHeight w:hRule="exact" w:val="68"/>
        </w:trPr>
        <w:tc>
          <w:tcPr>
            <w:tcW w:w="2340" w:type="dxa"/>
            <w:gridSpan w:val="2"/>
            <w:tcBorders>
              <w:top w:val="nil"/>
              <w:left w:val="nil"/>
              <w:bottom w:val="nil"/>
              <w:right w:val="nil"/>
            </w:tcBorders>
          </w:tcPr>
          <w:p w14:paraId="611CC665"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27F3E822" w14:textId="77777777" w:rsidR="00047720" w:rsidRDefault="00047720" w:rsidP="00A67A7B">
            <w:pPr>
              <w:rPr>
                <w:rFonts w:ascii="Calibri" w:hAnsi="Calibri" w:cs="Calibri"/>
                <w:color w:val="0F0F0F"/>
                <w:sz w:val="22"/>
                <w:szCs w:val="22"/>
              </w:rPr>
            </w:pPr>
          </w:p>
        </w:tc>
      </w:tr>
      <w:tr w:rsidR="00047720" w14:paraId="62B893EB" w14:textId="77777777" w:rsidTr="00A67A7B">
        <w:trPr>
          <w:trHeight w:val="271"/>
        </w:trPr>
        <w:tc>
          <w:tcPr>
            <w:tcW w:w="2340" w:type="dxa"/>
            <w:gridSpan w:val="2"/>
            <w:tcBorders>
              <w:top w:val="nil"/>
              <w:left w:val="nil"/>
              <w:bottom w:val="nil"/>
              <w:right w:val="nil"/>
            </w:tcBorders>
          </w:tcPr>
          <w:p w14:paraId="2328DD28"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71B909C4"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KING</w:t>
            </w:r>
          </w:p>
        </w:tc>
      </w:tr>
      <w:tr w:rsidR="00047720" w14:paraId="7EA32EE9" w14:textId="77777777" w:rsidTr="00A67A7B">
        <w:trPr>
          <w:trHeight w:hRule="exact" w:val="128"/>
        </w:trPr>
        <w:tc>
          <w:tcPr>
            <w:tcW w:w="2340" w:type="dxa"/>
            <w:gridSpan w:val="2"/>
            <w:tcBorders>
              <w:top w:val="nil"/>
              <w:left w:val="nil"/>
              <w:bottom w:val="nil"/>
              <w:right w:val="nil"/>
            </w:tcBorders>
          </w:tcPr>
          <w:p w14:paraId="5E0F97FA"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17464A75" w14:textId="77777777" w:rsidR="00047720" w:rsidRDefault="00047720" w:rsidP="00A67A7B">
            <w:pPr>
              <w:rPr>
                <w:rFonts w:ascii="Calibri" w:hAnsi="Calibri" w:cs="Calibri"/>
                <w:color w:val="0F0F0F"/>
                <w:sz w:val="22"/>
                <w:szCs w:val="22"/>
              </w:rPr>
            </w:pPr>
          </w:p>
        </w:tc>
      </w:tr>
      <w:tr w:rsidR="00047720" w14:paraId="2208B754" w14:textId="77777777" w:rsidTr="00A67A7B">
        <w:tc>
          <w:tcPr>
            <w:tcW w:w="2340" w:type="dxa"/>
            <w:gridSpan w:val="2"/>
            <w:tcBorders>
              <w:top w:val="nil"/>
              <w:left w:val="nil"/>
              <w:bottom w:val="nil"/>
              <w:right w:val="nil"/>
            </w:tcBorders>
          </w:tcPr>
          <w:p w14:paraId="554B9AA0"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5077E13D"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9 april 2007</w:t>
            </w:r>
          </w:p>
        </w:tc>
      </w:tr>
      <w:tr w:rsidR="00047720" w14:paraId="51D588AA" w14:textId="77777777" w:rsidTr="00A67A7B">
        <w:trPr>
          <w:trHeight w:hRule="exact" w:val="128"/>
        </w:trPr>
        <w:tc>
          <w:tcPr>
            <w:tcW w:w="2340" w:type="dxa"/>
            <w:gridSpan w:val="2"/>
            <w:tcBorders>
              <w:top w:val="nil"/>
              <w:left w:val="nil"/>
              <w:bottom w:val="nil"/>
              <w:right w:val="nil"/>
            </w:tcBorders>
          </w:tcPr>
          <w:p w14:paraId="436DE702"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6A441B3B" w14:textId="77777777" w:rsidR="00047720" w:rsidRDefault="00047720" w:rsidP="00A67A7B">
            <w:pPr>
              <w:rPr>
                <w:rFonts w:ascii="Calibri" w:hAnsi="Calibri" w:cs="Calibri"/>
                <w:color w:val="0F0F0F"/>
                <w:sz w:val="22"/>
                <w:szCs w:val="22"/>
              </w:rPr>
            </w:pPr>
          </w:p>
        </w:tc>
      </w:tr>
      <w:tr w:rsidR="00047720" w14:paraId="2EA483AE" w14:textId="77777777" w:rsidTr="00A67A7B">
        <w:tc>
          <w:tcPr>
            <w:tcW w:w="2340" w:type="dxa"/>
            <w:gridSpan w:val="2"/>
            <w:tcBorders>
              <w:top w:val="nil"/>
              <w:left w:val="nil"/>
              <w:bottom w:val="nil"/>
              <w:right w:val="nil"/>
            </w:tcBorders>
          </w:tcPr>
          <w:p w14:paraId="07E8C09F"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07324598"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Identificatiecode overig adresseerbaar object aanduiding</w:t>
            </w:r>
          </w:p>
        </w:tc>
      </w:tr>
      <w:tr w:rsidR="00047720" w14:paraId="67578087" w14:textId="77777777" w:rsidTr="00A67A7B">
        <w:trPr>
          <w:trHeight w:hRule="exact" w:val="128"/>
        </w:trPr>
        <w:tc>
          <w:tcPr>
            <w:tcW w:w="2340" w:type="dxa"/>
            <w:gridSpan w:val="2"/>
            <w:tcBorders>
              <w:top w:val="nil"/>
              <w:left w:val="nil"/>
              <w:bottom w:val="nil"/>
              <w:right w:val="nil"/>
            </w:tcBorders>
          </w:tcPr>
          <w:p w14:paraId="785C6B2C"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0C886356" w14:textId="77777777" w:rsidR="00047720" w:rsidRDefault="00047720" w:rsidP="00A67A7B">
            <w:pPr>
              <w:rPr>
                <w:rFonts w:ascii="Calibri" w:hAnsi="Calibri" w:cs="Calibri"/>
                <w:b/>
                <w:bCs/>
                <w:color w:val="0F0F0F"/>
                <w:sz w:val="22"/>
                <w:szCs w:val="22"/>
              </w:rPr>
            </w:pPr>
          </w:p>
        </w:tc>
      </w:tr>
      <w:tr w:rsidR="00047720" w14:paraId="6BCB9C81" w14:textId="77777777" w:rsidTr="00A67A7B">
        <w:tc>
          <w:tcPr>
            <w:tcW w:w="2340" w:type="dxa"/>
            <w:gridSpan w:val="2"/>
            <w:tcBorders>
              <w:top w:val="nil"/>
              <w:left w:val="nil"/>
              <w:bottom w:val="nil"/>
              <w:right w:val="nil"/>
            </w:tcBorders>
          </w:tcPr>
          <w:p w14:paraId="22EAB447"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2112DD97"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&lt;niet gespecificeerd&gt;</w:t>
            </w:r>
          </w:p>
        </w:tc>
      </w:tr>
      <w:tr w:rsidR="00047720" w14:paraId="08DC23FB" w14:textId="77777777" w:rsidTr="00A67A7B">
        <w:trPr>
          <w:trHeight w:hRule="exact" w:val="128"/>
        </w:trPr>
        <w:tc>
          <w:tcPr>
            <w:tcW w:w="2340" w:type="dxa"/>
            <w:gridSpan w:val="2"/>
            <w:tcBorders>
              <w:top w:val="nil"/>
              <w:left w:val="nil"/>
              <w:bottom w:val="nil"/>
              <w:right w:val="nil"/>
            </w:tcBorders>
          </w:tcPr>
          <w:p w14:paraId="7D3FF8F8"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1A3F48E4" w14:textId="77777777" w:rsidR="00047720" w:rsidRDefault="00047720" w:rsidP="00A67A7B">
            <w:pPr>
              <w:rPr>
                <w:rFonts w:ascii="Calibri" w:hAnsi="Calibri" w:cs="Calibri"/>
                <w:color w:val="0F0F0F"/>
                <w:sz w:val="22"/>
                <w:szCs w:val="22"/>
              </w:rPr>
            </w:pPr>
          </w:p>
        </w:tc>
      </w:tr>
      <w:tr w:rsidR="00047720" w14:paraId="5BBC5B6B" w14:textId="77777777" w:rsidTr="00A67A7B">
        <w:trPr>
          <w:trHeight w:hRule="exact" w:val="256"/>
        </w:trPr>
        <w:tc>
          <w:tcPr>
            <w:tcW w:w="2340" w:type="dxa"/>
            <w:gridSpan w:val="2"/>
            <w:tcBorders>
              <w:top w:val="nil"/>
              <w:left w:val="nil"/>
              <w:bottom w:val="nil"/>
              <w:right w:val="nil"/>
            </w:tcBorders>
          </w:tcPr>
          <w:p w14:paraId="005CFCCD"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0A5AE2D2" w14:textId="77777777" w:rsidR="00047720" w:rsidRDefault="00047720" w:rsidP="00A67A7B">
            <w:pPr>
              <w:rPr>
                <w:rFonts w:ascii="Calibri" w:hAnsi="Calibri" w:cs="Calibri"/>
                <w:color w:val="0F0F0F"/>
                <w:sz w:val="22"/>
                <w:szCs w:val="22"/>
              </w:rPr>
            </w:pPr>
          </w:p>
        </w:tc>
      </w:tr>
      <w:tr w:rsidR="00047720" w14:paraId="4813CCD9" w14:textId="77777777" w:rsidTr="00A67A7B">
        <w:trPr>
          <w:trHeight w:hRule="exact" w:val="256"/>
        </w:trPr>
        <w:tc>
          <w:tcPr>
            <w:tcW w:w="2340" w:type="dxa"/>
            <w:gridSpan w:val="2"/>
            <w:tcBorders>
              <w:top w:val="nil"/>
              <w:left w:val="nil"/>
              <w:bottom w:val="nil"/>
              <w:right w:val="nil"/>
            </w:tcBorders>
          </w:tcPr>
          <w:p w14:paraId="640C0AE0" w14:textId="77777777" w:rsidR="00047720" w:rsidRDefault="00047720"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3D0A1D53" w14:textId="77777777" w:rsidR="00047720" w:rsidRDefault="00047720" w:rsidP="00A67A7B">
            <w:pPr>
              <w:rPr>
                <w:rFonts w:ascii="Calibri" w:hAnsi="Calibri" w:cs="Calibri"/>
                <w:color w:val="0F0F0F"/>
                <w:sz w:val="22"/>
                <w:szCs w:val="22"/>
              </w:rPr>
            </w:pPr>
          </w:p>
        </w:tc>
      </w:tr>
      <w:tr w:rsidR="00047720" w14:paraId="7C4F19EE" w14:textId="77777777" w:rsidTr="00A67A7B">
        <w:tc>
          <w:tcPr>
            <w:tcW w:w="2340" w:type="dxa"/>
            <w:gridSpan w:val="2"/>
            <w:tcBorders>
              <w:top w:val="nil"/>
              <w:left w:val="nil"/>
              <w:bottom w:val="nil"/>
              <w:right w:val="nil"/>
            </w:tcBorders>
          </w:tcPr>
          <w:p w14:paraId="3AA6768D"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1F1ED145" w14:textId="77777777" w:rsidR="00047720" w:rsidRDefault="00047720" w:rsidP="00A67A7B">
            <w:pPr>
              <w:rPr>
                <w:rFonts w:ascii="Calibri" w:hAnsi="Calibri" w:cs="Calibri"/>
                <w:b/>
                <w:bCs/>
                <w:color w:val="0F0F0F"/>
                <w:sz w:val="22"/>
                <w:szCs w:val="22"/>
              </w:rPr>
            </w:pPr>
          </w:p>
        </w:tc>
      </w:tr>
      <w:tr w:rsidR="00047720" w14:paraId="496E7E50" w14:textId="77777777" w:rsidTr="00A67A7B">
        <w:tc>
          <w:tcPr>
            <w:tcW w:w="450" w:type="dxa"/>
            <w:tcBorders>
              <w:top w:val="nil"/>
              <w:left w:val="nil"/>
              <w:bottom w:val="nil"/>
              <w:right w:val="nil"/>
            </w:tcBorders>
          </w:tcPr>
          <w:p w14:paraId="01A2C5D0" w14:textId="77777777" w:rsidR="00047720" w:rsidRDefault="00047720" w:rsidP="00A67A7B">
            <w:pPr>
              <w:rPr>
                <w:rFonts w:ascii="Calibri" w:hAnsi="Calibri" w:cs="Calibri"/>
                <w:i/>
                <w:iCs/>
                <w:color w:val="0F0F0F"/>
                <w:sz w:val="22"/>
                <w:szCs w:val="22"/>
              </w:rPr>
            </w:pPr>
            <w:bookmarkStart w:id="227" w:name="BKM_A037EC08_F127_4278_8979_49778229089C"/>
          </w:p>
        </w:tc>
        <w:tc>
          <w:tcPr>
            <w:tcW w:w="2790" w:type="dxa"/>
            <w:gridSpan w:val="2"/>
            <w:tcBorders>
              <w:top w:val="nil"/>
              <w:left w:val="nil"/>
              <w:bottom w:val="nil"/>
              <w:right w:val="nil"/>
            </w:tcBorders>
          </w:tcPr>
          <w:p w14:paraId="5C8B63E6" w14:textId="77777777" w:rsidR="00047720" w:rsidRDefault="00047720" w:rsidP="00A67A7B">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6A845641" w14:textId="77777777" w:rsidR="00047720" w:rsidRDefault="00047720" w:rsidP="00A67A7B">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71EDEFE6" w14:textId="77777777" w:rsidR="00047720" w:rsidRDefault="00047720" w:rsidP="00A67A7B">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50194729" w14:textId="77777777" w:rsidR="00047720" w:rsidRDefault="00047720" w:rsidP="00A67A7B">
            <w:pPr>
              <w:rPr>
                <w:rFonts w:ascii="Calibri" w:hAnsi="Calibri" w:cs="Calibri"/>
                <w:i/>
                <w:iCs/>
                <w:color w:val="0F0F0F"/>
                <w:sz w:val="22"/>
                <w:szCs w:val="22"/>
              </w:rPr>
            </w:pPr>
            <w:r>
              <w:rPr>
                <w:rFonts w:ascii="Calibri" w:hAnsi="Calibri" w:cs="Calibri"/>
                <w:i/>
                <w:iCs/>
                <w:color w:val="0F0F0F"/>
                <w:sz w:val="22"/>
                <w:szCs w:val="22"/>
              </w:rPr>
              <w:t>Kardi-</w:t>
            </w:r>
          </w:p>
          <w:p w14:paraId="74CBCC6E" w14:textId="77777777" w:rsidR="00047720" w:rsidRDefault="00047720" w:rsidP="00A67A7B">
            <w:pPr>
              <w:rPr>
                <w:rFonts w:ascii="Calibri" w:hAnsi="Calibri" w:cs="Calibri"/>
                <w:color w:val="0F0F0F"/>
                <w:sz w:val="22"/>
                <w:szCs w:val="22"/>
              </w:rPr>
            </w:pPr>
            <w:r>
              <w:rPr>
                <w:rFonts w:ascii="Calibri" w:hAnsi="Calibri" w:cs="Calibri"/>
                <w:i/>
                <w:iCs/>
                <w:color w:val="0F0F0F"/>
                <w:sz w:val="22"/>
                <w:szCs w:val="22"/>
              </w:rPr>
              <w:t>naliteit</w:t>
            </w:r>
          </w:p>
        </w:tc>
      </w:tr>
      <w:tr w:rsidR="00047720" w14:paraId="6AE994DF" w14:textId="77777777" w:rsidTr="00A67A7B">
        <w:tc>
          <w:tcPr>
            <w:tcW w:w="450" w:type="dxa"/>
            <w:tcBorders>
              <w:top w:val="nil"/>
              <w:left w:val="nil"/>
              <w:bottom w:val="nil"/>
              <w:right w:val="nil"/>
            </w:tcBorders>
          </w:tcPr>
          <w:p w14:paraId="2EF0A1B3" w14:textId="77777777" w:rsidR="00047720" w:rsidRDefault="00047720" w:rsidP="00A67A7B">
            <w:pPr>
              <w:rPr>
                <w:rFonts w:ascii="Calibri" w:hAnsi="Calibri" w:cs="Calibri"/>
                <w:color w:val="0F0F0F"/>
                <w:sz w:val="22"/>
                <w:szCs w:val="22"/>
              </w:rPr>
            </w:pPr>
          </w:p>
        </w:tc>
        <w:tc>
          <w:tcPr>
            <w:tcW w:w="2790" w:type="dxa"/>
            <w:gridSpan w:val="2"/>
            <w:tcBorders>
              <w:top w:val="nil"/>
              <w:left w:val="nil"/>
              <w:bottom w:val="nil"/>
              <w:right w:val="nil"/>
            </w:tcBorders>
          </w:tcPr>
          <w:p w14:paraId="60781350"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Identificatiecode overig adresseerbaar object aanduiding</w:t>
            </w:r>
            <w:r>
              <w:fldChar w:fldCharType="end"/>
            </w:r>
          </w:p>
        </w:tc>
        <w:tc>
          <w:tcPr>
            <w:tcW w:w="4230" w:type="dxa"/>
            <w:tcBorders>
              <w:top w:val="nil"/>
              <w:left w:val="nil"/>
              <w:bottom w:val="nil"/>
              <w:right w:val="nil"/>
            </w:tcBorders>
          </w:tcPr>
          <w:p w14:paraId="7989C23F"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unieke aanduiding van een OVERIG ADRESSEERBAAR OBJECT AANDUIDING</w:t>
            </w:r>
            <w:r>
              <w:fldChar w:fldCharType="end"/>
            </w:r>
          </w:p>
        </w:tc>
        <w:tc>
          <w:tcPr>
            <w:tcW w:w="1080" w:type="dxa"/>
            <w:tcBorders>
              <w:top w:val="nil"/>
              <w:left w:val="nil"/>
              <w:bottom w:val="nil"/>
              <w:right w:val="nil"/>
            </w:tcBorders>
          </w:tcPr>
          <w:p w14:paraId="34EDD117" w14:textId="77777777" w:rsidR="00047720" w:rsidRPr="00047720" w:rsidRDefault="00047720" w:rsidP="00A67A7B">
            <w:pPr>
              <w:rPr>
                <w:rFonts w:cs="Calibri"/>
              </w:rPr>
            </w:pPr>
            <w:r w:rsidRPr="00047720">
              <w:fldChar w:fldCharType="begin" w:fldLock="1"/>
            </w:r>
            <w:r w:rsidRPr="00047720">
              <w:instrText xml:space="preserve">MERGEFIELD </w:instrText>
            </w:r>
            <w:r w:rsidRPr="00047720">
              <w:rPr>
                <w:rFonts w:cs="Calibri"/>
              </w:rPr>
              <w:instrText>Att.Type</w:instrText>
            </w:r>
            <w:r w:rsidRPr="00047720">
              <w:fldChar w:fldCharType="separate"/>
            </w:r>
            <w:r w:rsidRPr="00047720">
              <w:rPr>
                <w:rFonts w:cs="Calibri"/>
              </w:rPr>
              <w:t>AN16</w:t>
            </w:r>
            <w:r w:rsidRPr="00047720">
              <w:fldChar w:fldCharType="end"/>
            </w:r>
          </w:p>
        </w:tc>
        <w:tc>
          <w:tcPr>
            <w:tcW w:w="810" w:type="dxa"/>
            <w:tcBorders>
              <w:top w:val="nil"/>
              <w:left w:val="nil"/>
              <w:bottom w:val="nil"/>
              <w:right w:val="nil"/>
            </w:tcBorders>
          </w:tcPr>
          <w:p w14:paraId="227B2FE8"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27"/>
      </w:tr>
    </w:tbl>
    <w:p w14:paraId="1E0114B1" w14:textId="77777777" w:rsidR="00047720" w:rsidRDefault="00047720" w:rsidP="00047720">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047720" w14:paraId="144BACA3" w14:textId="77777777" w:rsidTr="00047720">
        <w:tc>
          <w:tcPr>
            <w:tcW w:w="9360" w:type="dxa"/>
            <w:gridSpan w:val="3"/>
            <w:tcBorders>
              <w:top w:val="nil"/>
              <w:left w:val="nil"/>
              <w:bottom w:val="nil"/>
              <w:right w:val="nil"/>
            </w:tcBorders>
          </w:tcPr>
          <w:p w14:paraId="2A839083" w14:textId="77777777" w:rsidR="00047720" w:rsidRDefault="00047720" w:rsidP="00A67A7B">
            <w:pPr>
              <w:rPr>
                <w:rFonts w:ascii="Calibri" w:hAnsi="Calibri" w:cs="Calibri"/>
                <w:color w:val="0F0F0F"/>
                <w:sz w:val="22"/>
                <w:szCs w:val="22"/>
              </w:rPr>
            </w:pPr>
            <w:r>
              <w:rPr>
                <w:rFonts w:ascii="Calibri" w:hAnsi="Calibri" w:cs="Calibri"/>
                <w:b/>
                <w:bCs/>
                <w:color w:val="0F0F0F"/>
                <w:sz w:val="22"/>
                <w:szCs w:val="22"/>
              </w:rPr>
              <w:t>Overzicht relaties</w:t>
            </w:r>
          </w:p>
        </w:tc>
      </w:tr>
      <w:tr w:rsidR="00047720" w14:paraId="4782A74B" w14:textId="77777777" w:rsidTr="00047720">
        <w:tc>
          <w:tcPr>
            <w:tcW w:w="450" w:type="dxa"/>
            <w:tcBorders>
              <w:top w:val="nil"/>
              <w:left w:val="nil"/>
              <w:bottom w:val="nil"/>
              <w:right w:val="nil"/>
            </w:tcBorders>
          </w:tcPr>
          <w:p w14:paraId="362AA1C9" w14:textId="77777777" w:rsidR="00047720" w:rsidRDefault="00047720" w:rsidP="00A67A7B">
            <w:pPr>
              <w:rPr>
                <w:rFonts w:ascii="Calibri" w:hAnsi="Calibri" w:cs="Calibri"/>
                <w:i/>
                <w:iCs/>
                <w:color w:val="0F0F0F"/>
                <w:sz w:val="22"/>
                <w:szCs w:val="22"/>
              </w:rPr>
            </w:pPr>
          </w:p>
        </w:tc>
        <w:tc>
          <w:tcPr>
            <w:tcW w:w="2790" w:type="dxa"/>
            <w:tcBorders>
              <w:top w:val="nil"/>
              <w:left w:val="nil"/>
              <w:bottom w:val="nil"/>
              <w:right w:val="nil"/>
            </w:tcBorders>
          </w:tcPr>
          <w:p w14:paraId="1C8D7B2E" w14:textId="77777777" w:rsidR="00047720" w:rsidRDefault="00047720" w:rsidP="00A67A7B">
            <w:pPr>
              <w:rPr>
                <w:rFonts w:ascii="Calibri" w:hAnsi="Calibri" w:cs="Calibri"/>
                <w:i/>
                <w:iCs/>
                <w:color w:val="0F0F0F"/>
                <w:sz w:val="22"/>
                <w:szCs w:val="22"/>
              </w:rPr>
            </w:pPr>
            <w:r>
              <w:rPr>
                <w:rFonts w:ascii="Calibri" w:hAnsi="Calibri" w:cs="Calibri"/>
                <w:i/>
                <w:iCs/>
                <w:color w:val="0F0F0F"/>
                <w:sz w:val="22"/>
                <w:szCs w:val="22"/>
              </w:rPr>
              <w:t>Relatienaam met</w:t>
            </w:r>
          </w:p>
          <w:p w14:paraId="7ABB6169" w14:textId="77777777" w:rsidR="00047720" w:rsidRDefault="00047720" w:rsidP="00A67A7B">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0194E0D9" w14:textId="77777777" w:rsidR="00047720" w:rsidRDefault="00047720" w:rsidP="00A67A7B">
            <w:pPr>
              <w:rPr>
                <w:rFonts w:ascii="Calibri" w:hAnsi="Calibri" w:cs="Calibri"/>
                <w:color w:val="0F0F0F"/>
                <w:sz w:val="22"/>
                <w:szCs w:val="22"/>
              </w:rPr>
            </w:pPr>
            <w:r>
              <w:rPr>
                <w:rFonts w:ascii="Calibri" w:hAnsi="Calibri" w:cs="Calibri"/>
                <w:i/>
                <w:iCs/>
                <w:color w:val="0F0F0F"/>
                <w:sz w:val="22"/>
                <w:szCs w:val="22"/>
              </w:rPr>
              <w:t>Definitie</w:t>
            </w:r>
          </w:p>
        </w:tc>
      </w:tr>
      <w:tr w:rsidR="00047720" w14:paraId="49CBADC5" w14:textId="77777777" w:rsidTr="00047720">
        <w:trPr>
          <w:trHeight w:hRule="exact" w:val="128"/>
        </w:trPr>
        <w:tc>
          <w:tcPr>
            <w:tcW w:w="450" w:type="dxa"/>
            <w:tcBorders>
              <w:top w:val="nil"/>
              <w:left w:val="nil"/>
              <w:bottom w:val="nil"/>
              <w:right w:val="nil"/>
            </w:tcBorders>
          </w:tcPr>
          <w:p w14:paraId="419C4961" w14:textId="77777777" w:rsidR="00047720" w:rsidRDefault="00047720" w:rsidP="00A67A7B">
            <w:pPr>
              <w:rPr>
                <w:rStyle w:val="SSBookmark"/>
                <w:highlight w:val="yellow"/>
                <w:u w:color="000000"/>
              </w:rPr>
            </w:pPr>
          </w:p>
        </w:tc>
        <w:tc>
          <w:tcPr>
            <w:tcW w:w="2790" w:type="dxa"/>
            <w:tcBorders>
              <w:top w:val="nil"/>
              <w:left w:val="nil"/>
              <w:bottom w:val="nil"/>
              <w:right w:val="nil"/>
            </w:tcBorders>
          </w:tcPr>
          <w:p w14:paraId="23B7F4F8" w14:textId="77777777" w:rsidR="00047720" w:rsidRDefault="00047720" w:rsidP="00A67A7B">
            <w:pPr>
              <w:rPr>
                <w:rFonts w:ascii="Calibri" w:hAnsi="Calibri" w:cs="Calibri"/>
                <w:color w:val="0F0F0F"/>
                <w:sz w:val="22"/>
                <w:szCs w:val="22"/>
              </w:rPr>
            </w:pPr>
          </w:p>
        </w:tc>
        <w:tc>
          <w:tcPr>
            <w:tcW w:w="6120" w:type="dxa"/>
            <w:tcBorders>
              <w:top w:val="nil"/>
              <w:left w:val="nil"/>
              <w:bottom w:val="nil"/>
              <w:right w:val="nil"/>
            </w:tcBorders>
          </w:tcPr>
          <w:p w14:paraId="633D82B1" w14:textId="77777777" w:rsidR="00047720" w:rsidRDefault="00047720" w:rsidP="00A67A7B">
            <w:pPr>
              <w:rPr>
                <w:rFonts w:ascii="Calibri" w:hAnsi="Calibri" w:cs="Calibri"/>
                <w:color w:val="0F0F0F"/>
                <w:sz w:val="22"/>
                <w:szCs w:val="22"/>
              </w:rPr>
            </w:pPr>
          </w:p>
        </w:tc>
      </w:tr>
      <w:tr w:rsidR="00047720" w14:paraId="09E5DE1A" w14:textId="77777777" w:rsidTr="00047720">
        <w:tc>
          <w:tcPr>
            <w:tcW w:w="450" w:type="dxa"/>
            <w:tcBorders>
              <w:top w:val="nil"/>
              <w:left w:val="nil"/>
              <w:bottom w:val="nil"/>
              <w:right w:val="nil"/>
            </w:tcBorders>
          </w:tcPr>
          <w:p w14:paraId="25D646DE" w14:textId="77777777" w:rsidR="00047720" w:rsidRDefault="00047720" w:rsidP="00A67A7B">
            <w:pPr>
              <w:rPr>
                <w:rStyle w:val="SSBookmark"/>
                <w:highlight w:val="yellow"/>
                <w:u w:color="000000"/>
              </w:rPr>
            </w:pPr>
          </w:p>
        </w:tc>
        <w:tc>
          <w:tcPr>
            <w:tcW w:w="2790" w:type="dxa"/>
            <w:tcBorders>
              <w:top w:val="nil"/>
              <w:left w:val="nil"/>
              <w:bottom w:val="nil"/>
              <w:right w:val="nil"/>
            </w:tcBorders>
          </w:tcPr>
          <w:p w14:paraId="2869867F"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OVERIG  GEBOUWD 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7359736D"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officieel adres</w:t>
            </w:r>
            <w:r>
              <w:rPr>
                <w:rFonts w:ascii="Calibri" w:hAnsi="Calibri" w:cs="Calibri"/>
                <w:color w:val="0F0F0F"/>
                <w:sz w:val="22"/>
                <w:szCs w:val="22"/>
              </w:rPr>
              <w:fldChar w:fldCharType="end"/>
            </w:r>
          </w:p>
          <w:p w14:paraId="49AE0CC4"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OVERIGE 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352C91E5"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OVERIGE ADRESSEERBAAR OBJECT AANDUIDING waaronder het officiële adres is opgenomen.</w:t>
            </w:r>
            <w:r>
              <w:fldChar w:fldCharType="end"/>
            </w:r>
          </w:p>
        </w:tc>
      </w:tr>
      <w:tr w:rsidR="00047720" w14:paraId="0CC90A1F" w14:textId="77777777" w:rsidTr="00047720">
        <w:trPr>
          <w:trHeight w:hRule="exact" w:val="128"/>
        </w:trPr>
        <w:tc>
          <w:tcPr>
            <w:tcW w:w="450" w:type="dxa"/>
            <w:tcBorders>
              <w:top w:val="nil"/>
              <w:left w:val="nil"/>
              <w:bottom w:val="nil"/>
              <w:right w:val="nil"/>
            </w:tcBorders>
          </w:tcPr>
          <w:p w14:paraId="5286521A" w14:textId="77777777" w:rsidR="00047720" w:rsidRDefault="00047720" w:rsidP="00A67A7B">
            <w:pPr>
              <w:rPr>
                <w:rStyle w:val="SSBookmark"/>
                <w:highlight w:val="yellow"/>
                <w:u w:color="000000"/>
              </w:rPr>
            </w:pPr>
          </w:p>
        </w:tc>
        <w:tc>
          <w:tcPr>
            <w:tcW w:w="2790" w:type="dxa"/>
            <w:tcBorders>
              <w:top w:val="nil"/>
              <w:left w:val="nil"/>
              <w:bottom w:val="nil"/>
              <w:right w:val="nil"/>
            </w:tcBorders>
          </w:tcPr>
          <w:p w14:paraId="0608944D" w14:textId="77777777" w:rsidR="00047720" w:rsidRDefault="00047720" w:rsidP="00A67A7B">
            <w:pPr>
              <w:rPr>
                <w:rFonts w:ascii="Calibri" w:hAnsi="Calibri" w:cs="Calibri"/>
                <w:color w:val="0F0F0F"/>
                <w:sz w:val="22"/>
                <w:szCs w:val="22"/>
              </w:rPr>
            </w:pPr>
          </w:p>
        </w:tc>
        <w:tc>
          <w:tcPr>
            <w:tcW w:w="6120" w:type="dxa"/>
            <w:tcBorders>
              <w:top w:val="nil"/>
              <w:left w:val="nil"/>
              <w:bottom w:val="nil"/>
              <w:right w:val="nil"/>
            </w:tcBorders>
          </w:tcPr>
          <w:p w14:paraId="122E142F" w14:textId="77777777" w:rsidR="00047720" w:rsidRDefault="00047720" w:rsidP="00A67A7B">
            <w:pPr>
              <w:rPr>
                <w:rFonts w:ascii="Calibri" w:hAnsi="Calibri" w:cs="Calibri"/>
                <w:color w:val="0F0F0F"/>
                <w:sz w:val="22"/>
                <w:szCs w:val="22"/>
              </w:rPr>
            </w:pPr>
          </w:p>
        </w:tc>
      </w:tr>
      <w:tr w:rsidR="00047720" w14:paraId="6A3E1181" w14:textId="77777777" w:rsidTr="00047720">
        <w:tc>
          <w:tcPr>
            <w:tcW w:w="450" w:type="dxa"/>
            <w:tcBorders>
              <w:top w:val="nil"/>
              <w:left w:val="nil"/>
              <w:bottom w:val="nil"/>
              <w:right w:val="nil"/>
            </w:tcBorders>
          </w:tcPr>
          <w:p w14:paraId="1795FFD6" w14:textId="77777777" w:rsidR="00047720" w:rsidRDefault="00047720" w:rsidP="00A67A7B">
            <w:pPr>
              <w:rPr>
                <w:rStyle w:val="SSBookmark"/>
                <w:highlight w:val="yellow"/>
                <w:u w:color="000000"/>
              </w:rPr>
            </w:pPr>
          </w:p>
        </w:tc>
        <w:tc>
          <w:tcPr>
            <w:tcW w:w="2790" w:type="dxa"/>
            <w:tcBorders>
              <w:top w:val="nil"/>
              <w:left w:val="nil"/>
              <w:bottom w:val="nil"/>
              <w:right w:val="nil"/>
            </w:tcBorders>
          </w:tcPr>
          <w:p w14:paraId="70846D89"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 xml:space="preserve">OVERIG </w:t>
            </w:r>
            <w:r w:rsidRPr="00CB2C89">
              <w:rPr>
                <w:rFonts w:ascii="Calibri" w:hAnsi="Calibri" w:cs="Calibri"/>
                <w:color w:val="FF0000"/>
                <w:sz w:val="22"/>
                <w:szCs w:val="22"/>
                <w:u w:val="single"/>
              </w:rPr>
              <w:t>BENOEMD</w:t>
            </w:r>
            <w:r>
              <w:rPr>
                <w:rFonts w:ascii="Calibri" w:hAnsi="Calibri" w:cs="Calibri"/>
                <w:color w:val="0F0F0F"/>
                <w:sz w:val="22"/>
                <w:szCs w:val="22"/>
              </w:rPr>
              <w:t xml:space="preserve"> TERREIN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236B14D6"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officieel adres</w:t>
            </w:r>
            <w:r>
              <w:rPr>
                <w:rFonts w:ascii="Calibri" w:hAnsi="Calibri" w:cs="Calibri"/>
                <w:color w:val="0F0F0F"/>
                <w:sz w:val="22"/>
                <w:szCs w:val="22"/>
              </w:rPr>
              <w:fldChar w:fldCharType="end"/>
            </w:r>
          </w:p>
          <w:p w14:paraId="5E0B1727"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OVERIGE 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6A8422F5"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OVERIGE ADRESSEERBAAR OBJECT AANDUIDING waaronder het officiële adres is opgenomen.</w:t>
            </w:r>
            <w:r>
              <w:fldChar w:fldCharType="end"/>
            </w:r>
          </w:p>
        </w:tc>
      </w:tr>
      <w:tr w:rsidR="00047720" w14:paraId="29900B72" w14:textId="77777777" w:rsidTr="00047720">
        <w:trPr>
          <w:trHeight w:hRule="exact" w:val="128"/>
        </w:trPr>
        <w:tc>
          <w:tcPr>
            <w:tcW w:w="450" w:type="dxa"/>
            <w:tcBorders>
              <w:top w:val="nil"/>
              <w:left w:val="nil"/>
              <w:bottom w:val="nil"/>
              <w:right w:val="nil"/>
            </w:tcBorders>
          </w:tcPr>
          <w:p w14:paraId="6A326F68" w14:textId="77777777" w:rsidR="00047720" w:rsidRDefault="00047720" w:rsidP="00A67A7B">
            <w:pPr>
              <w:rPr>
                <w:rStyle w:val="SSBookmark"/>
                <w:highlight w:val="yellow"/>
                <w:u w:color="000000"/>
              </w:rPr>
            </w:pPr>
          </w:p>
        </w:tc>
        <w:tc>
          <w:tcPr>
            <w:tcW w:w="2790" w:type="dxa"/>
            <w:tcBorders>
              <w:top w:val="nil"/>
              <w:left w:val="nil"/>
              <w:bottom w:val="nil"/>
              <w:right w:val="nil"/>
            </w:tcBorders>
          </w:tcPr>
          <w:p w14:paraId="2BE8D80D" w14:textId="77777777" w:rsidR="00047720" w:rsidRDefault="00047720" w:rsidP="00A67A7B">
            <w:pPr>
              <w:rPr>
                <w:rFonts w:ascii="Calibri" w:hAnsi="Calibri" w:cs="Calibri"/>
                <w:color w:val="0F0F0F"/>
                <w:sz w:val="22"/>
                <w:szCs w:val="22"/>
              </w:rPr>
            </w:pPr>
          </w:p>
        </w:tc>
        <w:tc>
          <w:tcPr>
            <w:tcW w:w="6120" w:type="dxa"/>
            <w:tcBorders>
              <w:top w:val="nil"/>
              <w:left w:val="nil"/>
              <w:bottom w:val="nil"/>
              <w:right w:val="nil"/>
            </w:tcBorders>
          </w:tcPr>
          <w:p w14:paraId="1EB53A73" w14:textId="77777777" w:rsidR="00047720" w:rsidRDefault="00047720" w:rsidP="00A67A7B">
            <w:pPr>
              <w:rPr>
                <w:rFonts w:ascii="Calibri" w:hAnsi="Calibri" w:cs="Calibri"/>
                <w:color w:val="0F0F0F"/>
                <w:sz w:val="22"/>
                <w:szCs w:val="22"/>
              </w:rPr>
            </w:pPr>
          </w:p>
        </w:tc>
      </w:tr>
      <w:tr w:rsidR="00047720" w14:paraId="11B5EC79" w14:textId="77777777" w:rsidTr="00047720">
        <w:tc>
          <w:tcPr>
            <w:tcW w:w="450" w:type="dxa"/>
            <w:tcBorders>
              <w:top w:val="nil"/>
              <w:left w:val="nil"/>
              <w:bottom w:val="nil"/>
              <w:right w:val="nil"/>
            </w:tcBorders>
          </w:tcPr>
          <w:p w14:paraId="1613DAB3" w14:textId="77777777" w:rsidR="00047720" w:rsidRDefault="00047720" w:rsidP="00A67A7B">
            <w:pPr>
              <w:rPr>
                <w:rStyle w:val="SSBookmark"/>
                <w:highlight w:val="yellow"/>
                <w:u w:color="000000"/>
              </w:rPr>
            </w:pPr>
          </w:p>
        </w:tc>
        <w:tc>
          <w:tcPr>
            <w:tcW w:w="2790" w:type="dxa"/>
            <w:tcBorders>
              <w:top w:val="nil"/>
              <w:left w:val="nil"/>
              <w:bottom w:val="nil"/>
              <w:right w:val="nil"/>
            </w:tcBorders>
          </w:tcPr>
          <w:p w14:paraId="12B9C70B"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OVERIGE ADRESSEERBAAR OBJECT AANDUIDING</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7C15A571"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6578E5F2" w14:textId="77777777" w:rsidR="00047720" w:rsidRDefault="00047720"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6A1A6587" w14:textId="77777777" w:rsidR="00047720" w:rsidRDefault="00047720"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047720" w14:paraId="6B2A0D3C" w14:textId="77777777" w:rsidTr="00047720">
        <w:trPr>
          <w:trHeight w:hRule="exact" w:val="128"/>
        </w:trPr>
        <w:tc>
          <w:tcPr>
            <w:tcW w:w="450" w:type="dxa"/>
            <w:tcBorders>
              <w:top w:val="nil"/>
              <w:left w:val="nil"/>
              <w:bottom w:val="nil"/>
              <w:right w:val="nil"/>
            </w:tcBorders>
          </w:tcPr>
          <w:p w14:paraId="0B3D9E2D" w14:textId="77777777" w:rsidR="00047720" w:rsidRDefault="00047720" w:rsidP="00A67A7B">
            <w:pPr>
              <w:rPr>
                <w:rStyle w:val="SSBookmark"/>
                <w:highlight w:val="yellow"/>
                <w:u w:color="000000"/>
              </w:rPr>
            </w:pPr>
          </w:p>
        </w:tc>
        <w:tc>
          <w:tcPr>
            <w:tcW w:w="2790" w:type="dxa"/>
            <w:tcBorders>
              <w:top w:val="nil"/>
              <w:left w:val="nil"/>
              <w:bottom w:val="nil"/>
              <w:right w:val="nil"/>
            </w:tcBorders>
          </w:tcPr>
          <w:p w14:paraId="55E9CB02" w14:textId="77777777" w:rsidR="00047720" w:rsidRDefault="00047720" w:rsidP="00A67A7B">
            <w:pPr>
              <w:rPr>
                <w:rFonts w:ascii="Calibri" w:hAnsi="Calibri" w:cs="Calibri"/>
                <w:color w:val="0F0F0F"/>
                <w:sz w:val="22"/>
                <w:szCs w:val="22"/>
              </w:rPr>
            </w:pPr>
          </w:p>
        </w:tc>
        <w:tc>
          <w:tcPr>
            <w:tcW w:w="6120" w:type="dxa"/>
            <w:tcBorders>
              <w:top w:val="nil"/>
              <w:left w:val="nil"/>
              <w:bottom w:val="nil"/>
              <w:right w:val="nil"/>
            </w:tcBorders>
          </w:tcPr>
          <w:p w14:paraId="051E0171" w14:textId="77777777" w:rsidR="00047720" w:rsidRDefault="00047720" w:rsidP="00A67A7B">
            <w:pPr>
              <w:rPr>
                <w:rFonts w:ascii="Calibri" w:hAnsi="Calibri" w:cs="Calibri"/>
                <w:color w:val="0F0F0F"/>
                <w:sz w:val="22"/>
                <w:szCs w:val="22"/>
              </w:rPr>
            </w:pPr>
          </w:p>
        </w:tc>
      </w:tr>
    </w:tbl>
    <w:p w14:paraId="474AB80C" w14:textId="77777777" w:rsidR="00047720" w:rsidRDefault="00047720" w:rsidP="00047720">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047720" w14:paraId="240CCD12" w14:textId="77777777" w:rsidTr="00A67A7B">
        <w:tc>
          <w:tcPr>
            <w:tcW w:w="9360" w:type="dxa"/>
            <w:tcBorders>
              <w:top w:val="nil"/>
              <w:left w:val="nil"/>
              <w:bottom w:val="nil"/>
              <w:right w:val="nil"/>
            </w:tcBorders>
          </w:tcPr>
          <w:p w14:paraId="18838AF0" w14:textId="77777777" w:rsidR="00047720" w:rsidRDefault="00047720" w:rsidP="00A67A7B">
            <w:pPr>
              <w:rPr>
                <w:rFonts w:ascii="Calibri" w:hAnsi="Calibri" w:cs="Calibri"/>
                <w:b/>
                <w:bCs/>
                <w:color w:val="0F0F0F"/>
                <w:sz w:val="22"/>
                <w:szCs w:val="22"/>
              </w:rPr>
            </w:pPr>
            <w:r>
              <w:rPr>
                <w:rFonts w:ascii="Calibri" w:hAnsi="Calibri" w:cs="Calibri"/>
                <w:b/>
                <w:bCs/>
                <w:color w:val="0F0F0F"/>
                <w:sz w:val="22"/>
                <w:szCs w:val="22"/>
              </w:rPr>
              <w:t>Toelichting objecttype</w:t>
            </w:r>
          </w:p>
          <w:p w14:paraId="0975E638" w14:textId="77777777" w:rsidR="00047720" w:rsidRDefault="00047720" w:rsidP="00A67A7B">
            <w:pPr>
              <w:ind w:left="720"/>
              <w:rPr>
                <w:rFonts w:ascii="Calibri" w:hAnsi="Calibri" w:cs="Calibri"/>
                <w:color w:val="0F0F0F"/>
                <w:sz w:val="22"/>
                <w:szCs w:val="22"/>
              </w:rPr>
            </w:pPr>
            <w:r>
              <w:rPr>
                <w:rFonts w:ascii="Calibri" w:hAnsi="Calibri" w:cs="Calibri"/>
                <w:color w:val="0F0F0F"/>
                <w:sz w:val="22"/>
                <w:szCs w:val="22"/>
              </w:rPr>
              <w:t xml:space="preserve">Het betreft alle gegevens en relaties van een officieel vastgesteld adres (van een overig gebouwd object of een overig </w:t>
            </w:r>
            <w:r w:rsidRPr="00CB2C89">
              <w:rPr>
                <w:rFonts w:ascii="Calibri" w:hAnsi="Calibri" w:cs="Calibri"/>
                <w:color w:val="FF0000"/>
                <w:sz w:val="22"/>
                <w:szCs w:val="22"/>
                <w:u w:val="single"/>
              </w:rPr>
              <w:t>benoemd</w:t>
            </w:r>
            <w:r>
              <w:rPr>
                <w:rFonts w:ascii="Calibri" w:hAnsi="Calibri" w:cs="Calibri"/>
                <w:color w:val="0F0F0F"/>
                <w:sz w:val="22"/>
                <w:szCs w:val="22"/>
              </w:rPr>
              <w:t xml:space="preserve"> terrein) zijnde geen NUMMERAANDUIDING zoals deze in de BAG gedefinieerd is. OVERIGE ADRESSEERBAAR OBJECT AANDUIDING is gemodelleerd als een specialisatie van ADRESSEERBAAR OBJECT AANDUIDING. Daar bij NUMMERAANDUIDINGen deels vergelijkbare gegevens en relaties van toepassing zijn, zijn </w:t>
            </w:r>
            <w:r>
              <w:rPr>
                <w:rFonts w:ascii="Calibri" w:hAnsi="Calibri" w:cs="Calibri"/>
                <w:color w:val="0F0F0F"/>
                <w:sz w:val="22"/>
                <w:szCs w:val="22"/>
              </w:rPr>
              <w:lastRenderedPageBreak/>
              <w:t xml:space="preserve">desbetreffende gegevens en relaties gemodelleerd bij ADRESSEERBAAR OBJECT AANDUIDING, de verzameling van nummeraanduidingen en overige adressen. Het OVERIGE ADRESSEERBAAR OBJECT AANDUIDING heeft dientengevolge geen specifieke gegevens, wel is er sprake van specifieke relaties. Van belang is verder dat een specifiek overig adres slechts een adres kan zijn van of een overig gebouwd object of een overig </w:t>
            </w:r>
            <w:r w:rsidRPr="00CB2C89">
              <w:rPr>
                <w:rFonts w:ascii="Calibri" w:hAnsi="Calibri" w:cs="Calibri"/>
                <w:color w:val="FF0000"/>
                <w:sz w:val="22"/>
                <w:szCs w:val="22"/>
                <w:u w:val="single"/>
              </w:rPr>
              <w:t>benoemd</w:t>
            </w:r>
            <w:r>
              <w:rPr>
                <w:rFonts w:ascii="Calibri" w:hAnsi="Calibri" w:cs="Calibri"/>
                <w:color w:val="0F0F0F"/>
                <w:sz w:val="22"/>
                <w:szCs w:val="22"/>
              </w:rPr>
              <w:t xml:space="preserve"> terrein.</w:t>
            </w:r>
          </w:p>
          <w:p w14:paraId="0B0D9B55" w14:textId="77777777" w:rsidR="00047720" w:rsidRDefault="00047720" w:rsidP="00A67A7B">
            <w:pPr>
              <w:ind w:left="720"/>
              <w:rPr>
                <w:rFonts w:ascii="Calibri" w:hAnsi="Calibri" w:cs="Calibri"/>
                <w:color w:val="0F0F0F"/>
                <w:sz w:val="22"/>
                <w:szCs w:val="22"/>
              </w:rPr>
            </w:pPr>
          </w:p>
        </w:tc>
      </w:tr>
    </w:tbl>
    <w:p w14:paraId="4F8E52D8" w14:textId="0465695D" w:rsidR="008B022B" w:rsidRPr="008B022B" w:rsidRDefault="00047720" w:rsidP="00047720">
      <w:pPr>
        <w:pStyle w:val="Kop2"/>
      </w:pPr>
      <w:r>
        <w:rPr>
          <w:rFonts w:eastAsia="Times New Roman"/>
          <w:color w:val="0F0F0F"/>
        </w:rPr>
        <w:lastRenderedPageBreak/>
        <w:br w:type="page"/>
      </w:r>
      <w:r w:rsidR="008B022B" w:rsidRPr="008B022B">
        <w:rPr>
          <w:sz w:val="20"/>
          <w:szCs w:val="20"/>
        </w:rPr>
        <w:lastRenderedPageBreak/>
        <w:fldChar w:fldCharType="begin" w:fldLock="1"/>
      </w:r>
      <w:r w:rsidR="008B022B" w:rsidRPr="008B022B">
        <w:rPr>
          <w:sz w:val="20"/>
          <w:szCs w:val="20"/>
        </w:rPr>
        <w:instrText xml:space="preserve">MERGEFIELD </w:instrText>
      </w:r>
      <w:r w:rsidR="008B022B" w:rsidRPr="008B022B">
        <w:instrText>Element.Stereotype</w:instrText>
      </w:r>
      <w:r w:rsidR="008B022B" w:rsidRPr="008B022B">
        <w:rPr>
          <w:sz w:val="20"/>
          <w:szCs w:val="20"/>
        </w:rPr>
        <w:fldChar w:fldCharType="separate"/>
      </w:r>
      <w:r w:rsidR="008B022B" w:rsidRPr="008B022B">
        <w:t>«Objecttype»</w:t>
      </w:r>
      <w:r w:rsidR="008B022B" w:rsidRPr="008B022B">
        <w:rPr>
          <w:sz w:val="20"/>
          <w:szCs w:val="20"/>
        </w:rPr>
        <w:fldChar w:fldCharType="end"/>
      </w:r>
      <w:r w:rsidR="008B022B" w:rsidRPr="008B022B">
        <w:t xml:space="preserve"> </w:t>
      </w:r>
      <w:r w:rsidR="008B022B" w:rsidRPr="008B022B">
        <w:fldChar w:fldCharType="begin" w:fldLock="1"/>
      </w:r>
      <w:r w:rsidR="008B022B" w:rsidRPr="008B022B">
        <w:instrText>MERGEFIELD Element.Name</w:instrText>
      </w:r>
      <w:r w:rsidR="008B022B" w:rsidRPr="008B022B">
        <w:fldChar w:fldCharType="separate"/>
      </w:r>
      <w:r w:rsidR="008B022B" w:rsidRPr="008B022B">
        <w:t xml:space="preserve">OVERIG </w:t>
      </w:r>
      <w:r w:rsidR="008B022B" w:rsidRPr="008B022B">
        <w:rPr>
          <w:color w:val="FF0000"/>
          <w:u w:val="single"/>
        </w:rPr>
        <w:t>BENOEMD</w:t>
      </w:r>
      <w:r w:rsidR="008B022B" w:rsidRPr="008B022B">
        <w:t xml:space="preserve"> TERREIN</w:t>
      </w:r>
      <w:r w:rsidR="008B022B" w:rsidRPr="008B022B">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498ED8A9" w14:textId="77777777" w:rsidTr="00E7210D">
        <w:trPr>
          <w:trHeight w:val="271"/>
        </w:trPr>
        <w:tc>
          <w:tcPr>
            <w:tcW w:w="2340" w:type="dxa"/>
            <w:gridSpan w:val="2"/>
            <w:tcBorders>
              <w:top w:val="nil"/>
              <w:left w:val="nil"/>
              <w:bottom w:val="nil"/>
              <w:right w:val="nil"/>
            </w:tcBorders>
          </w:tcPr>
          <w:p w14:paraId="220CF832"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669A53D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OVERIG BENOEMD TERREIN</w:t>
            </w:r>
            <w:r w:rsidRPr="008B022B">
              <w:fldChar w:fldCharType="end"/>
            </w:r>
          </w:p>
        </w:tc>
      </w:tr>
      <w:tr w:rsidR="008B022B" w:rsidRPr="008B022B" w14:paraId="63DDD3C5" w14:textId="77777777" w:rsidTr="00E7210D">
        <w:trPr>
          <w:trHeight w:hRule="exact" w:val="128"/>
        </w:trPr>
        <w:tc>
          <w:tcPr>
            <w:tcW w:w="2340" w:type="dxa"/>
            <w:gridSpan w:val="2"/>
            <w:tcBorders>
              <w:top w:val="nil"/>
              <w:left w:val="nil"/>
              <w:bottom w:val="nil"/>
              <w:right w:val="nil"/>
            </w:tcBorders>
          </w:tcPr>
          <w:p w14:paraId="081AB3C6"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36F6762" w14:textId="77777777" w:rsidR="008B022B" w:rsidRPr="008B022B" w:rsidRDefault="008B022B" w:rsidP="008B022B">
            <w:pPr>
              <w:rPr>
                <w:rFonts w:cs="Calibri"/>
                <w:color w:val="0F0F0F"/>
              </w:rPr>
            </w:pPr>
          </w:p>
        </w:tc>
      </w:tr>
      <w:tr w:rsidR="008B022B" w:rsidRPr="008B022B" w14:paraId="57A5B166" w14:textId="77777777" w:rsidTr="00E7210D">
        <w:tc>
          <w:tcPr>
            <w:tcW w:w="2340" w:type="dxa"/>
            <w:gridSpan w:val="2"/>
            <w:tcBorders>
              <w:top w:val="nil"/>
              <w:left w:val="nil"/>
              <w:bottom w:val="nil"/>
              <w:right w:val="nil"/>
            </w:tcBorders>
          </w:tcPr>
          <w:p w14:paraId="50121D1C"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61F38E4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Element.Alias</w:instrText>
            </w:r>
            <w:r w:rsidRPr="008B022B">
              <w:fldChar w:fldCharType="separate"/>
            </w:r>
            <w:r w:rsidRPr="008B022B">
              <w:rPr>
                <w:rFonts w:cs="Calibri"/>
                <w:color w:val="0F0F0F"/>
              </w:rPr>
              <w:t>OBT</w:t>
            </w:r>
            <w:r w:rsidRPr="008B022B">
              <w:fldChar w:fldCharType="end"/>
            </w:r>
          </w:p>
        </w:tc>
      </w:tr>
      <w:tr w:rsidR="008B022B" w:rsidRPr="008B022B" w14:paraId="2E7973F0" w14:textId="77777777" w:rsidTr="00E7210D">
        <w:trPr>
          <w:trHeight w:hRule="exact" w:val="128"/>
        </w:trPr>
        <w:tc>
          <w:tcPr>
            <w:tcW w:w="2340" w:type="dxa"/>
            <w:gridSpan w:val="2"/>
            <w:tcBorders>
              <w:top w:val="nil"/>
              <w:left w:val="nil"/>
              <w:bottom w:val="nil"/>
              <w:right w:val="nil"/>
            </w:tcBorders>
          </w:tcPr>
          <w:p w14:paraId="0A938913"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8FE4A69" w14:textId="77777777" w:rsidR="008B022B" w:rsidRPr="008B022B" w:rsidRDefault="008B022B" w:rsidP="008B022B">
            <w:pPr>
              <w:rPr>
                <w:rFonts w:cs="Calibri"/>
                <w:color w:val="0F0F0F"/>
              </w:rPr>
            </w:pPr>
          </w:p>
        </w:tc>
      </w:tr>
      <w:tr w:rsidR="008B022B" w:rsidRPr="008B022B" w14:paraId="26E48893" w14:textId="77777777" w:rsidTr="00E7210D">
        <w:tc>
          <w:tcPr>
            <w:tcW w:w="2340" w:type="dxa"/>
            <w:gridSpan w:val="2"/>
            <w:tcBorders>
              <w:top w:val="nil"/>
              <w:left w:val="nil"/>
              <w:bottom w:val="nil"/>
              <w:right w:val="nil"/>
            </w:tcBorders>
          </w:tcPr>
          <w:p w14:paraId="04619735"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2EF277A4" w14:textId="77777777" w:rsidR="008B022B" w:rsidRPr="008B022B" w:rsidRDefault="008B022B" w:rsidP="008B022B">
            <w:pPr>
              <w:rPr>
                <w:rFonts w:cs="Calibri"/>
                <w:color w:val="0F0F0F"/>
              </w:rPr>
            </w:pPr>
            <w:r w:rsidRPr="008B022B">
              <w:rPr>
                <w:rFonts w:cs="Calibri"/>
                <w:color w:val="0F0F0F"/>
              </w:rPr>
              <w:t>Door KING toegevoegd objecttype (maakt geen deel uit van enige basisregistratie).</w:t>
            </w:r>
          </w:p>
        </w:tc>
      </w:tr>
      <w:tr w:rsidR="008B022B" w:rsidRPr="008B022B" w14:paraId="16B7F784" w14:textId="77777777" w:rsidTr="00E7210D">
        <w:trPr>
          <w:trHeight w:hRule="exact" w:val="128"/>
        </w:trPr>
        <w:tc>
          <w:tcPr>
            <w:tcW w:w="2340" w:type="dxa"/>
            <w:gridSpan w:val="2"/>
            <w:tcBorders>
              <w:top w:val="nil"/>
              <w:left w:val="nil"/>
              <w:bottom w:val="nil"/>
              <w:right w:val="nil"/>
            </w:tcBorders>
          </w:tcPr>
          <w:p w14:paraId="2858398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BA2FC5A" w14:textId="77777777" w:rsidR="008B022B" w:rsidRPr="008B022B" w:rsidRDefault="008B022B" w:rsidP="008B022B">
            <w:pPr>
              <w:rPr>
                <w:rFonts w:cs="Calibri"/>
                <w:color w:val="0F0F0F"/>
              </w:rPr>
            </w:pPr>
          </w:p>
        </w:tc>
      </w:tr>
      <w:tr w:rsidR="008B022B" w:rsidRPr="008B022B" w14:paraId="2F22690D" w14:textId="77777777" w:rsidTr="00E7210D">
        <w:trPr>
          <w:trHeight w:val="230"/>
        </w:trPr>
        <w:tc>
          <w:tcPr>
            <w:tcW w:w="2340" w:type="dxa"/>
            <w:gridSpan w:val="2"/>
            <w:tcBorders>
              <w:top w:val="nil"/>
              <w:left w:val="nil"/>
              <w:bottom w:val="nil"/>
              <w:right w:val="nil"/>
            </w:tcBorders>
          </w:tcPr>
          <w:p w14:paraId="2A9F4F3B"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3CAF60D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Element.Notes</w:instrText>
            </w:r>
            <w:r w:rsidRPr="008B022B">
              <w:fldChar w:fldCharType="separate"/>
            </w:r>
            <w:r w:rsidRPr="008B022B">
              <w:rPr>
                <w:rFonts w:cs="Calibri"/>
                <w:color w:val="0F0F0F"/>
              </w:rPr>
              <w:t>Een door het bevoegde gemeentelijke orgaan als zodanig aangewezen onbebouwd terrein of een gedeelte daarvan, geen standplaats of gedeelte van een ligplaats zijnde, dat bestemd is voor het gedurende langere tijd verrichten van een maatschappelijke activiteit.</w:t>
            </w:r>
            <w:r w:rsidRPr="008B022B">
              <w:fldChar w:fldCharType="end"/>
            </w:r>
          </w:p>
        </w:tc>
      </w:tr>
      <w:tr w:rsidR="008B022B" w:rsidRPr="008B022B" w14:paraId="47B6A2DF" w14:textId="77777777" w:rsidTr="00E7210D">
        <w:trPr>
          <w:trHeight w:hRule="exact" w:val="68"/>
        </w:trPr>
        <w:tc>
          <w:tcPr>
            <w:tcW w:w="2340" w:type="dxa"/>
            <w:gridSpan w:val="2"/>
            <w:tcBorders>
              <w:top w:val="nil"/>
              <w:left w:val="nil"/>
              <w:bottom w:val="nil"/>
              <w:right w:val="nil"/>
            </w:tcBorders>
          </w:tcPr>
          <w:p w14:paraId="5624EEDD"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1EC77A3" w14:textId="77777777" w:rsidR="008B022B" w:rsidRPr="008B022B" w:rsidRDefault="008B022B" w:rsidP="008B022B">
            <w:pPr>
              <w:rPr>
                <w:rFonts w:cs="Calibri"/>
                <w:color w:val="0F0F0F"/>
              </w:rPr>
            </w:pPr>
          </w:p>
        </w:tc>
      </w:tr>
      <w:tr w:rsidR="008B022B" w:rsidRPr="008B022B" w14:paraId="5073EEAF" w14:textId="77777777" w:rsidTr="00E7210D">
        <w:trPr>
          <w:trHeight w:val="271"/>
        </w:trPr>
        <w:tc>
          <w:tcPr>
            <w:tcW w:w="2340" w:type="dxa"/>
            <w:gridSpan w:val="2"/>
            <w:tcBorders>
              <w:top w:val="nil"/>
              <w:left w:val="nil"/>
              <w:bottom w:val="nil"/>
              <w:right w:val="nil"/>
            </w:tcBorders>
          </w:tcPr>
          <w:p w14:paraId="44932C1D"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5D102BFA" w14:textId="77777777" w:rsidR="008B022B" w:rsidRPr="008B022B" w:rsidRDefault="008B022B" w:rsidP="008B022B">
            <w:pPr>
              <w:rPr>
                <w:rFonts w:cs="Calibri"/>
                <w:color w:val="0F0F0F"/>
              </w:rPr>
            </w:pPr>
            <w:r w:rsidRPr="008B022B">
              <w:rPr>
                <w:rFonts w:cs="Calibri"/>
                <w:color w:val="0F0F0F"/>
              </w:rPr>
              <w:t>KING</w:t>
            </w:r>
          </w:p>
        </w:tc>
      </w:tr>
      <w:tr w:rsidR="008B022B" w:rsidRPr="008B022B" w14:paraId="4517DF44" w14:textId="77777777" w:rsidTr="00E7210D">
        <w:trPr>
          <w:trHeight w:hRule="exact" w:val="128"/>
        </w:trPr>
        <w:tc>
          <w:tcPr>
            <w:tcW w:w="2340" w:type="dxa"/>
            <w:gridSpan w:val="2"/>
            <w:tcBorders>
              <w:top w:val="nil"/>
              <w:left w:val="nil"/>
              <w:bottom w:val="nil"/>
              <w:right w:val="nil"/>
            </w:tcBorders>
          </w:tcPr>
          <w:p w14:paraId="0A9899C0"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B4F1CFD" w14:textId="77777777" w:rsidR="008B022B" w:rsidRPr="008B022B" w:rsidRDefault="008B022B" w:rsidP="008B022B">
            <w:pPr>
              <w:rPr>
                <w:rFonts w:cs="Calibri"/>
                <w:color w:val="0F0F0F"/>
              </w:rPr>
            </w:pPr>
          </w:p>
        </w:tc>
      </w:tr>
      <w:tr w:rsidR="008B022B" w:rsidRPr="008B022B" w14:paraId="289DFDBE" w14:textId="77777777" w:rsidTr="00E7210D">
        <w:tc>
          <w:tcPr>
            <w:tcW w:w="2340" w:type="dxa"/>
            <w:gridSpan w:val="2"/>
            <w:tcBorders>
              <w:top w:val="nil"/>
              <w:left w:val="nil"/>
              <w:bottom w:val="nil"/>
              <w:right w:val="nil"/>
            </w:tcBorders>
          </w:tcPr>
          <w:p w14:paraId="3FDD06E0"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1D5D8AAE" w14:textId="77777777" w:rsidR="008B022B" w:rsidRPr="008B022B" w:rsidRDefault="008B022B" w:rsidP="008B022B">
            <w:pPr>
              <w:rPr>
                <w:rFonts w:cs="Calibri"/>
                <w:color w:val="0F0F0F"/>
              </w:rPr>
            </w:pPr>
            <w:r w:rsidRPr="008B022B">
              <w:rPr>
                <w:rFonts w:cs="Calibri"/>
                <w:color w:val="0F0F0F"/>
              </w:rPr>
              <w:t>9 april 2007</w:t>
            </w:r>
          </w:p>
        </w:tc>
      </w:tr>
      <w:tr w:rsidR="008B022B" w:rsidRPr="008B022B" w14:paraId="26E05004" w14:textId="77777777" w:rsidTr="00E7210D">
        <w:trPr>
          <w:trHeight w:hRule="exact" w:val="128"/>
        </w:trPr>
        <w:tc>
          <w:tcPr>
            <w:tcW w:w="2340" w:type="dxa"/>
            <w:gridSpan w:val="2"/>
            <w:tcBorders>
              <w:top w:val="nil"/>
              <w:left w:val="nil"/>
              <w:bottom w:val="nil"/>
              <w:right w:val="nil"/>
            </w:tcBorders>
          </w:tcPr>
          <w:p w14:paraId="501C3545"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5346A56" w14:textId="77777777" w:rsidR="008B022B" w:rsidRPr="008B022B" w:rsidRDefault="008B022B" w:rsidP="008B022B">
            <w:pPr>
              <w:rPr>
                <w:rFonts w:cs="Calibri"/>
                <w:color w:val="0F0F0F"/>
              </w:rPr>
            </w:pPr>
          </w:p>
        </w:tc>
      </w:tr>
      <w:tr w:rsidR="008B022B" w:rsidRPr="008B022B" w14:paraId="2D84ACD6" w14:textId="77777777" w:rsidTr="00E7210D">
        <w:tc>
          <w:tcPr>
            <w:tcW w:w="2340" w:type="dxa"/>
            <w:gridSpan w:val="2"/>
            <w:tcBorders>
              <w:top w:val="nil"/>
              <w:left w:val="nil"/>
              <w:bottom w:val="nil"/>
              <w:right w:val="nil"/>
            </w:tcBorders>
          </w:tcPr>
          <w:p w14:paraId="066A7D14"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3E4D10A7" w14:textId="77777777" w:rsidR="008B022B" w:rsidRPr="008B022B" w:rsidRDefault="008B022B" w:rsidP="008B022B">
            <w:pPr>
              <w:rPr>
                <w:rFonts w:cs="Calibri"/>
                <w:color w:val="0F0F0F"/>
              </w:rPr>
            </w:pPr>
            <w:r w:rsidRPr="008B022B">
              <w:rPr>
                <w:rFonts w:cs="Calibri"/>
                <w:color w:val="0F0F0F"/>
              </w:rPr>
              <w:t xml:space="preserve">Overig </w:t>
            </w:r>
            <w:r w:rsidRPr="008B022B">
              <w:rPr>
                <w:rFonts w:cs="Calibri"/>
                <w:color w:val="FF0000"/>
                <w:u w:val="single"/>
              </w:rPr>
              <w:t>benoemd</w:t>
            </w:r>
            <w:r w:rsidRPr="008B022B">
              <w:rPr>
                <w:rFonts w:cs="Calibri"/>
                <w:color w:val="0F0F0F"/>
              </w:rPr>
              <w:t xml:space="preserve"> terrein identificatie</w:t>
            </w:r>
          </w:p>
        </w:tc>
      </w:tr>
      <w:tr w:rsidR="008B022B" w:rsidRPr="008B022B" w14:paraId="5534E434" w14:textId="77777777" w:rsidTr="00E7210D">
        <w:trPr>
          <w:trHeight w:hRule="exact" w:val="128"/>
        </w:trPr>
        <w:tc>
          <w:tcPr>
            <w:tcW w:w="2340" w:type="dxa"/>
            <w:gridSpan w:val="2"/>
            <w:tcBorders>
              <w:top w:val="nil"/>
              <w:left w:val="nil"/>
              <w:bottom w:val="nil"/>
              <w:right w:val="nil"/>
            </w:tcBorders>
          </w:tcPr>
          <w:p w14:paraId="55E7633C"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8D6D84E" w14:textId="77777777" w:rsidR="008B022B" w:rsidRPr="008B022B" w:rsidRDefault="008B022B" w:rsidP="008B022B">
            <w:pPr>
              <w:rPr>
                <w:rFonts w:cs="Calibri"/>
                <w:b/>
                <w:bCs/>
                <w:color w:val="0F0F0F"/>
              </w:rPr>
            </w:pPr>
          </w:p>
        </w:tc>
      </w:tr>
      <w:tr w:rsidR="008B022B" w:rsidRPr="008B022B" w14:paraId="29C31D60" w14:textId="77777777" w:rsidTr="00E7210D">
        <w:tc>
          <w:tcPr>
            <w:tcW w:w="2340" w:type="dxa"/>
            <w:gridSpan w:val="2"/>
            <w:tcBorders>
              <w:top w:val="nil"/>
              <w:left w:val="nil"/>
              <w:bottom w:val="nil"/>
              <w:right w:val="nil"/>
            </w:tcBorders>
          </w:tcPr>
          <w:p w14:paraId="69237DBF"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119C06F2" w14:textId="77777777" w:rsidR="008B022B" w:rsidRPr="008B022B" w:rsidRDefault="008B022B" w:rsidP="008B022B">
            <w:pPr>
              <w:rPr>
                <w:rFonts w:cs="Calibri"/>
                <w:color w:val="0F0F0F"/>
              </w:rPr>
            </w:pPr>
            <w:r w:rsidRPr="008B022B">
              <w:rPr>
                <w:rFonts w:cs="Calibri"/>
                <w:color w:val="0F0F0F"/>
              </w:rPr>
              <w:t>&lt;niet gespecificeerd&gt;</w:t>
            </w:r>
          </w:p>
        </w:tc>
      </w:tr>
      <w:tr w:rsidR="008B022B" w:rsidRPr="008B022B" w14:paraId="3CB990DC" w14:textId="77777777" w:rsidTr="00E7210D">
        <w:trPr>
          <w:trHeight w:hRule="exact" w:val="128"/>
        </w:trPr>
        <w:tc>
          <w:tcPr>
            <w:tcW w:w="2340" w:type="dxa"/>
            <w:gridSpan w:val="2"/>
            <w:tcBorders>
              <w:top w:val="nil"/>
              <w:left w:val="nil"/>
              <w:bottom w:val="nil"/>
              <w:right w:val="nil"/>
            </w:tcBorders>
          </w:tcPr>
          <w:p w14:paraId="3D4AACD7"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4D57A16" w14:textId="77777777" w:rsidR="008B022B" w:rsidRPr="008B022B" w:rsidRDefault="008B022B" w:rsidP="008B022B">
            <w:pPr>
              <w:rPr>
                <w:rFonts w:cs="Calibri"/>
                <w:color w:val="0F0F0F"/>
              </w:rPr>
            </w:pPr>
          </w:p>
        </w:tc>
      </w:tr>
      <w:tr w:rsidR="008B022B" w:rsidRPr="008B022B" w14:paraId="67D1085F" w14:textId="77777777" w:rsidTr="00E7210D">
        <w:trPr>
          <w:trHeight w:hRule="exact" w:val="256"/>
        </w:trPr>
        <w:tc>
          <w:tcPr>
            <w:tcW w:w="2340" w:type="dxa"/>
            <w:gridSpan w:val="2"/>
            <w:tcBorders>
              <w:top w:val="nil"/>
              <w:left w:val="nil"/>
              <w:bottom w:val="nil"/>
              <w:right w:val="nil"/>
            </w:tcBorders>
          </w:tcPr>
          <w:p w14:paraId="35F70CEF"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61B7EB76" w14:textId="77777777" w:rsidR="008B022B" w:rsidRPr="008B022B" w:rsidRDefault="008B022B" w:rsidP="008B022B">
            <w:pPr>
              <w:rPr>
                <w:rFonts w:cs="Calibri"/>
                <w:color w:val="0F0F0F"/>
              </w:rPr>
            </w:pPr>
            <w:r w:rsidRPr="008B022B">
              <w:rPr>
                <w:rFonts w:cs="Calibri"/>
                <w:color w:val="0F0F0F"/>
              </w:rPr>
              <w:t>&lt;niet gespecificeerd&gt;</w:t>
            </w:r>
          </w:p>
        </w:tc>
      </w:tr>
      <w:tr w:rsidR="008B022B" w:rsidRPr="008B022B" w14:paraId="266EC28B" w14:textId="77777777" w:rsidTr="00E7210D">
        <w:trPr>
          <w:trHeight w:hRule="exact" w:val="256"/>
        </w:trPr>
        <w:tc>
          <w:tcPr>
            <w:tcW w:w="2340" w:type="dxa"/>
            <w:gridSpan w:val="2"/>
            <w:tcBorders>
              <w:top w:val="nil"/>
              <w:left w:val="nil"/>
              <w:bottom w:val="nil"/>
              <w:right w:val="nil"/>
            </w:tcBorders>
          </w:tcPr>
          <w:p w14:paraId="593B240A"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CE27351" w14:textId="77777777" w:rsidR="008B022B" w:rsidRPr="008B022B" w:rsidRDefault="008B022B" w:rsidP="008B022B">
            <w:pPr>
              <w:rPr>
                <w:rFonts w:cs="Calibri"/>
                <w:color w:val="0F0F0F"/>
              </w:rPr>
            </w:pPr>
          </w:p>
        </w:tc>
      </w:tr>
      <w:tr w:rsidR="008B022B" w:rsidRPr="008B022B" w14:paraId="47DCFC44" w14:textId="77777777" w:rsidTr="00E7210D">
        <w:tc>
          <w:tcPr>
            <w:tcW w:w="2340" w:type="dxa"/>
            <w:gridSpan w:val="2"/>
            <w:tcBorders>
              <w:top w:val="nil"/>
              <w:left w:val="nil"/>
              <w:bottom w:val="nil"/>
              <w:right w:val="nil"/>
            </w:tcBorders>
          </w:tcPr>
          <w:p w14:paraId="022A195B"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241B56C8" w14:textId="77777777" w:rsidR="008B022B" w:rsidRPr="008B022B" w:rsidRDefault="008B022B" w:rsidP="008B022B">
            <w:pPr>
              <w:rPr>
                <w:rFonts w:cs="Calibri"/>
                <w:b/>
                <w:bCs/>
                <w:color w:val="0F0F0F"/>
              </w:rPr>
            </w:pPr>
          </w:p>
        </w:tc>
      </w:tr>
      <w:tr w:rsidR="008B022B" w:rsidRPr="008B022B" w14:paraId="00501736" w14:textId="77777777" w:rsidTr="00E7210D">
        <w:tc>
          <w:tcPr>
            <w:tcW w:w="450" w:type="dxa"/>
            <w:tcBorders>
              <w:top w:val="nil"/>
              <w:left w:val="nil"/>
              <w:bottom w:val="nil"/>
              <w:right w:val="nil"/>
            </w:tcBorders>
          </w:tcPr>
          <w:p w14:paraId="03C6A3BC" w14:textId="77777777" w:rsidR="008B022B" w:rsidRPr="008B022B" w:rsidRDefault="008B022B" w:rsidP="008B022B">
            <w:pPr>
              <w:rPr>
                <w:rFonts w:cs="Calibri"/>
                <w:i/>
                <w:iCs/>
                <w:color w:val="0F0F0F"/>
              </w:rPr>
            </w:pPr>
            <w:bookmarkStart w:id="228" w:name="BKM_12195899_466D_4429_952B_1D5949346406"/>
          </w:p>
        </w:tc>
        <w:tc>
          <w:tcPr>
            <w:tcW w:w="2790" w:type="dxa"/>
            <w:gridSpan w:val="2"/>
            <w:tcBorders>
              <w:top w:val="nil"/>
              <w:left w:val="nil"/>
              <w:bottom w:val="nil"/>
              <w:right w:val="nil"/>
            </w:tcBorders>
          </w:tcPr>
          <w:p w14:paraId="76840D67"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43032BC4"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6BB2E813"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497E13FE" w14:textId="77777777" w:rsidR="008B022B" w:rsidRPr="008B022B" w:rsidRDefault="008B022B" w:rsidP="008B022B">
            <w:pPr>
              <w:rPr>
                <w:rFonts w:cs="Calibri"/>
                <w:i/>
                <w:iCs/>
                <w:color w:val="0F0F0F"/>
              </w:rPr>
            </w:pPr>
            <w:r w:rsidRPr="008B022B">
              <w:rPr>
                <w:rFonts w:cs="Calibri"/>
                <w:i/>
                <w:iCs/>
                <w:color w:val="0F0F0F"/>
              </w:rPr>
              <w:t>Kardi-</w:t>
            </w:r>
          </w:p>
          <w:p w14:paraId="04D1D11E"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2B6A6EB8" w14:textId="77777777" w:rsidTr="00E7210D">
        <w:tc>
          <w:tcPr>
            <w:tcW w:w="450" w:type="dxa"/>
            <w:tcBorders>
              <w:top w:val="nil"/>
              <w:left w:val="nil"/>
              <w:bottom w:val="nil"/>
              <w:right w:val="nil"/>
            </w:tcBorders>
          </w:tcPr>
          <w:p w14:paraId="1B9725A5"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108BF92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 xml:space="preserve">Gebruiksdoel overig </w:t>
            </w:r>
            <w:r w:rsidRPr="00CB2C89">
              <w:rPr>
                <w:rFonts w:cs="Calibri"/>
                <w:color w:val="FF0000"/>
                <w:u w:val="single"/>
              </w:rPr>
              <w:t>benoemd</w:t>
            </w:r>
            <w:r w:rsidRPr="008B022B">
              <w:rPr>
                <w:rFonts w:cs="Calibri"/>
                <w:color w:val="0F0F0F"/>
              </w:rPr>
              <w:t xml:space="preserve"> terrein</w:t>
            </w:r>
            <w:r w:rsidRPr="008B022B">
              <w:fldChar w:fldCharType="end"/>
            </w:r>
          </w:p>
        </w:tc>
        <w:tc>
          <w:tcPr>
            <w:tcW w:w="4230" w:type="dxa"/>
            <w:tcBorders>
              <w:top w:val="nil"/>
              <w:left w:val="nil"/>
              <w:bottom w:val="nil"/>
              <w:right w:val="nil"/>
            </w:tcBorders>
          </w:tcPr>
          <w:p w14:paraId="64E2C0C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 xml:space="preserve">Een categorisering van de gebruiksdoelen van het betreffende OVERIG </w:t>
            </w:r>
            <w:r w:rsidRPr="008B022B">
              <w:rPr>
                <w:rFonts w:cs="Calibri"/>
                <w:color w:val="FF0000"/>
                <w:u w:val="single"/>
              </w:rPr>
              <w:t>BENOEMD</w:t>
            </w:r>
            <w:r w:rsidRPr="008B022B">
              <w:rPr>
                <w:rFonts w:cs="Calibri"/>
                <w:color w:val="0F0F0F"/>
              </w:rPr>
              <w:t xml:space="preserve"> TERREIN, zoals dit formeel door de overheid als zodanig is toegestaan.</w:t>
            </w:r>
            <w:r w:rsidRPr="008B022B">
              <w:fldChar w:fldCharType="end"/>
            </w:r>
          </w:p>
        </w:tc>
        <w:tc>
          <w:tcPr>
            <w:tcW w:w="1080" w:type="dxa"/>
            <w:tcBorders>
              <w:top w:val="nil"/>
              <w:left w:val="nil"/>
              <w:bottom w:val="nil"/>
              <w:right w:val="nil"/>
            </w:tcBorders>
          </w:tcPr>
          <w:p w14:paraId="6A09C005" w14:textId="77777777" w:rsidR="008B022B" w:rsidRPr="008B022B" w:rsidRDefault="008B022B" w:rsidP="008B022B">
            <w:pPr>
              <w:rPr>
                <w:rFonts w:cs="Calibri"/>
                <w:u w:val="single"/>
              </w:rPr>
            </w:pPr>
            <w:r w:rsidRPr="008B022B">
              <w:rPr>
                <w:color w:val="FF0000"/>
                <w:u w:val="single"/>
              </w:rPr>
              <w:t>gebruiksdoel</w:t>
            </w:r>
          </w:p>
        </w:tc>
        <w:tc>
          <w:tcPr>
            <w:tcW w:w="810" w:type="dxa"/>
            <w:tcBorders>
              <w:top w:val="nil"/>
              <w:left w:val="nil"/>
              <w:bottom w:val="nil"/>
              <w:right w:val="nil"/>
            </w:tcBorders>
          </w:tcPr>
          <w:p w14:paraId="13186F17"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n</w:t>
            </w:r>
            <w:r w:rsidRPr="008B022B">
              <w:rPr>
                <w:rFonts w:cs="Calibri"/>
                <w:color w:val="0F0F0F"/>
              </w:rPr>
              <w:fldChar w:fldCharType="end"/>
            </w:r>
          </w:p>
        </w:tc>
        <w:bookmarkEnd w:id="228"/>
      </w:tr>
      <w:tr w:rsidR="008B022B" w:rsidRPr="008B022B" w14:paraId="061D9033" w14:textId="77777777" w:rsidTr="00E7210D">
        <w:tc>
          <w:tcPr>
            <w:tcW w:w="450" w:type="dxa"/>
            <w:tcBorders>
              <w:top w:val="nil"/>
              <w:left w:val="nil"/>
              <w:bottom w:val="nil"/>
              <w:right w:val="nil"/>
            </w:tcBorders>
          </w:tcPr>
          <w:p w14:paraId="2D264683" w14:textId="77777777" w:rsidR="008B022B" w:rsidRPr="008B022B" w:rsidRDefault="008B022B" w:rsidP="008B022B">
            <w:pPr>
              <w:rPr>
                <w:rFonts w:cs="Calibri"/>
                <w:color w:val="0F0F0F"/>
              </w:rPr>
            </w:pPr>
            <w:bookmarkStart w:id="229" w:name="BKM_36805A09_9486_463a_8F72_25044E2C3CAB"/>
          </w:p>
        </w:tc>
        <w:tc>
          <w:tcPr>
            <w:tcW w:w="2790" w:type="dxa"/>
            <w:gridSpan w:val="2"/>
            <w:tcBorders>
              <w:top w:val="nil"/>
              <w:left w:val="nil"/>
              <w:bottom w:val="nil"/>
              <w:right w:val="nil"/>
            </w:tcBorders>
          </w:tcPr>
          <w:p w14:paraId="306BD5E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 xml:space="preserve">Overig </w:t>
            </w:r>
            <w:r w:rsidRPr="00CB2C89">
              <w:rPr>
                <w:rFonts w:cs="Calibri"/>
                <w:color w:val="FF0000"/>
                <w:u w:val="single"/>
              </w:rPr>
              <w:t>benoemd</w:t>
            </w:r>
            <w:r w:rsidRPr="008B022B">
              <w:rPr>
                <w:rFonts w:cs="Calibri"/>
                <w:color w:val="0F0F0F"/>
              </w:rPr>
              <w:t xml:space="preserve"> terrein identificatie</w:t>
            </w:r>
            <w:r w:rsidRPr="008B022B">
              <w:fldChar w:fldCharType="end"/>
            </w:r>
          </w:p>
        </w:tc>
        <w:tc>
          <w:tcPr>
            <w:tcW w:w="4230" w:type="dxa"/>
            <w:tcBorders>
              <w:top w:val="nil"/>
              <w:left w:val="nil"/>
              <w:bottom w:val="nil"/>
              <w:right w:val="nil"/>
            </w:tcBorders>
          </w:tcPr>
          <w:p w14:paraId="33F8B463"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 xml:space="preserve">De unieke aanduiding van een OVERIG </w:t>
            </w:r>
            <w:r w:rsidRPr="008B022B">
              <w:rPr>
                <w:rFonts w:cs="Calibri"/>
                <w:color w:val="FF0000"/>
                <w:u w:val="single"/>
              </w:rPr>
              <w:t>BENOEMD</w:t>
            </w:r>
            <w:r w:rsidRPr="008B022B">
              <w:rPr>
                <w:rFonts w:cs="Calibri"/>
                <w:color w:val="0F0F0F"/>
              </w:rPr>
              <w:t xml:space="preserve"> TERREIN.</w:t>
            </w:r>
            <w:r w:rsidRPr="008B022B">
              <w:fldChar w:fldCharType="end"/>
            </w:r>
          </w:p>
        </w:tc>
        <w:tc>
          <w:tcPr>
            <w:tcW w:w="1080" w:type="dxa"/>
            <w:tcBorders>
              <w:top w:val="nil"/>
              <w:left w:val="nil"/>
              <w:bottom w:val="nil"/>
              <w:right w:val="nil"/>
            </w:tcBorders>
          </w:tcPr>
          <w:p w14:paraId="672D14C7"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AN16</w:t>
            </w:r>
            <w:r w:rsidRPr="008B022B">
              <w:fldChar w:fldCharType="end"/>
            </w:r>
          </w:p>
        </w:tc>
        <w:tc>
          <w:tcPr>
            <w:tcW w:w="810" w:type="dxa"/>
            <w:tcBorders>
              <w:top w:val="nil"/>
              <w:left w:val="nil"/>
              <w:bottom w:val="nil"/>
              <w:right w:val="nil"/>
            </w:tcBorders>
          </w:tcPr>
          <w:p w14:paraId="4782F5D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29"/>
      </w:tr>
    </w:tbl>
    <w:p w14:paraId="3731A143" w14:textId="77777777" w:rsidR="008B022B" w:rsidRPr="008B022B" w:rsidRDefault="008B022B" w:rsidP="008B022B">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8B022B" w:rsidRPr="008B022B" w14:paraId="6DD7F87F" w14:textId="77777777" w:rsidTr="00E7210D">
        <w:tc>
          <w:tcPr>
            <w:tcW w:w="9360" w:type="dxa"/>
            <w:gridSpan w:val="3"/>
            <w:tcBorders>
              <w:top w:val="nil"/>
              <w:left w:val="nil"/>
              <w:bottom w:val="nil"/>
              <w:right w:val="nil"/>
            </w:tcBorders>
          </w:tcPr>
          <w:p w14:paraId="06044BAE" w14:textId="77777777" w:rsidR="008B022B" w:rsidRPr="008B022B" w:rsidRDefault="008B022B" w:rsidP="008B022B">
            <w:pPr>
              <w:rPr>
                <w:rFonts w:cs="Calibri"/>
                <w:color w:val="0F0F0F"/>
              </w:rPr>
            </w:pPr>
            <w:r w:rsidRPr="008B022B">
              <w:rPr>
                <w:rFonts w:cs="Calibri"/>
                <w:b/>
                <w:bCs/>
                <w:color w:val="0F0F0F"/>
              </w:rPr>
              <w:t>Overzicht relaties</w:t>
            </w:r>
          </w:p>
        </w:tc>
      </w:tr>
      <w:tr w:rsidR="008B022B" w:rsidRPr="008B022B" w14:paraId="0076D9A2" w14:textId="77777777" w:rsidTr="00E7210D">
        <w:tc>
          <w:tcPr>
            <w:tcW w:w="450" w:type="dxa"/>
            <w:tcBorders>
              <w:top w:val="nil"/>
              <w:left w:val="nil"/>
              <w:bottom w:val="nil"/>
              <w:right w:val="nil"/>
            </w:tcBorders>
          </w:tcPr>
          <w:p w14:paraId="11651960" w14:textId="77777777" w:rsidR="008B022B" w:rsidRPr="008B022B" w:rsidRDefault="008B022B" w:rsidP="008B022B">
            <w:pPr>
              <w:rPr>
                <w:rFonts w:cs="Calibri"/>
                <w:i/>
                <w:iCs/>
                <w:color w:val="0F0F0F"/>
              </w:rPr>
            </w:pPr>
          </w:p>
        </w:tc>
        <w:tc>
          <w:tcPr>
            <w:tcW w:w="2790" w:type="dxa"/>
            <w:tcBorders>
              <w:top w:val="nil"/>
              <w:left w:val="nil"/>
              <w:bottom w:val="nil"/>
              <w:right w:val="nil"/>
            </w:tcBorders>
          </w:tcPr>
          <w:p w14:paraId="6E8B2774" w14:textId="77777777" w:rsidR="008B022B" w:rsidRPr="008B022B" w:rsidRDefault="008B022B" w:rsidP="008B022B">
            <w:pPr>
              <w:rPr>
                <w:rFonts w:cs="Calibri"/>
                <w:i/>
                <w:iCs/>
                <w:color w:val="0F0F0F"/>
              </w:rPr>
            </w:pPr>
            <w:r w:rsidRPr="008B022B">
              <w:rPr>
                <w:rFonts w:cs="Calibri"/>
                <w:i/>
                <w:iCs/>
                <w:color w:val="0F0F0F"/>
              </w:rPr>
              <w:t>Relatienaam met</w:t>
            </w:r>
          </w:p>
          <w:p w14:paraId="6B757417" w14:textId="77777777" w:rsidR="008B022B" w:rsidRPr="008B022B" w:rsidRDefault="008B022B" w:rsidP="008B022B">
            <w:pPr>
              <w:rPr>
                <w:rFonts w:cs="Calibri"/>
                <w:color w:val="0F0F0F"/>
              </w:rPr>
            </w:pPr>
            <w:r w:rsidRPr="008B022B">
              <w:rPr>
                <w:rFonts w:cs="Calibri"/>
                <w:i/>
                <w:iCs/>
                <w:color w:val="0F0F0F"/>
              </w:rPr>
              <w:t>kardinaliteiten</w:t>
            </w:r>
          </w:p>
        </w:tc>
        <w:tc>
          <w:tcPr>
            <w:tcW w:w="6120" w:type="dxa"/>
            <w:tcBorders>
              <w:top w:val="nil"/>
              <w:left w:val="nil"/>
              <w:bottom w:val="nil"/>
              <w:right w:val="nil"/>
            </w:tcBorders>
          </w:tcPr>
          <w:p w14:paraId="13F38660" w14:textId="77777777" w:rsidR="008B022B" w:rsidRPr="008B022B" w:rsidRDefault="008B022B" w:rsidP="008B022B">
            <w:pPr>
              <w:rPr>
                <w:rFonts w:cs="Calibri"/>
                <w:color w:val="0F0F0F"/>
              </w:rPr>
            </w:pPr>
            <w:r w:rsidRPr="008B022B">
              <w:rPr>
                <w:rFonts w:cs="Calibri"/>
                <w:i/>
                <w:iCs/>
                <w:color w:val="0F0F0F"/>
              </w:rPr>
              <w:t>Definitie</w:t>
            </w:r>
          </w:p>
        </w:tc>
      </w:tr>
      <w:tr w:rsidR="008B022B" w:rsidRPr="008B022B" w14:paraId="4EB18B42" w14:textId="77777777" w:rsidTr="00E7210D">
        <w:trPr>
          <w:trHeight w:hRule="exact" w:val="128"/>
        </w:trPr>
        <w:tc>
          <w:tcPr>
            <w:tcW w:w="450" w:type="dxa"/>
            <w:tcBorders>
              <w:top w:val="nil"/>
              <w:left w:val="nil"/>
              <w:bottom w:val="nil"/>
              <w:right w:val="nil"/>
            </w:tcBorders>
          </w:tcPr>
          <w:p w14:paraId="6A87DDA3"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94EA27C"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58BC6668" w14:textId="77777777" w:rsidR="008B022B" w:rsidRPr="008B022B" w:rsidRDefault="008B022B" w:rsidP="008B022B">
            <w:pPr>
              <w:rPr>
                <w:rFonts w:cs="Calibri"/>
                <w:color w:val="0F0F0F"/>
              </w:rPr>
            </w:pPr>
          </w:p>
        </w:tc>
      </w:tr>
      <w:tr w:rsidR="008B022B" w:rsidRPr="008B022B" w14:paraId="099518E3" w14:textId="77777777" w:rsidTr="00E7210D">
        <w:tc>
          <w:tcPr>
            <w:tcW w:w="450" w:type="dxa"/>
            <w:tcBorders>
              <w:top w:val="nil"/>
              <w:left w:val="nil"/>
              <w:bottom w:val="nil"/>
              <w:right w:val="nil"/>
            </w:tcBorders>
          </w:tcPr>
          <w:p w14:paraId="0C3836E6"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39ED9D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 xml:space="preserve">OVERIG </w:t>
            </w:r>
            <w:r w:rsidRPr="008B022B">
              <w:rPr>
                <w:rFonts w:cs="Calibri"/>
                <w:color w:val="FF0000"/>
                <w:u w:val="single"/>
              </w:rPr>
              <w:t>BENOEMD</w:t>
            </w:r>
            <w:r w:rsidRPr="008B022B">
              <w:rPr>
                <w:rFonts w:cs="Calibri"/>
                <w:color w:val="0F0F0F"/>
              </w:rPr>
              <w:t xml:space="preserve"> TERREIN</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separate"/>
            </w:r>
            <w:r w:rsidRPr="008B022B">
              <w:rPr>
                <w:rFonts w:cs="Calibri"/>
                <w:color w:val="0F0F0F"/>
              </w:rPr>
              <w:t>0..1</w:t>
            </w:r>
            <w:r w:rsidRPr="008B022B">
              <w:rPr>
                <w:rFonts w:cs="Calibri"/>
                <w:color w:val="0F0F0F"/>
              </w:rPr>
              <w:fldChar w:fldCharType="end"/>
            </w:r>
            <w:r w:rsidRPr="008B022B">
              <w:rPr>
                <w:rFonts w:cs="Calibri"/>
                <w:color w:val="0F0F0F"/>
              </w:rPr>
              <w:t>]</w:t>
            </w:r>
          </w:p>
          <w:p w14:paraId="6016EC9C"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heeft als officieel adres</w:t>
            </w:r>
            <w:r w:rsidRPr="008B022B">
              <w:rPr>
                <w:rFonts w:cs="Calibri"/>
                <w:color w:val="0F0F0F"/>
              </w:rPr>
              <w:fldChar w:fldCharType="end"/>
            </w:r>
          </w:p>
          <w:p w14:paraId="6A7FF3A9"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OVERIGE ADRESSEERBAAR OBJECT AANDUIDING</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49B3962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Connector.Notes</w:instrText>
            </w:r>
            <w:r w:rsidRPr="008B022B">
              <w:fldChar w:fldCharType="separate"/>
            </w:r>
            <w:r w:rsidRPr="008B022B">
              <w:rPr>
                <w:rFonts w:cs="Calibri"/>
                <w:color w:val="0F0F0F"/>
              </w:rPr>
              <w:t>De OVERIGE ADRESSEERBAAR OBJECT AANDUIDING waaronder het officiële adres is opgenomen.</w:t>
            </w:r>
            <w:r w:rsidRPr="008B022B">
              <w:fldChar w:fldCharType="end"/>
            </w:r>
          </w:p>
        </w:tc>
      </w:tr>
      <w:tr w:rsidR="008B022B" w:rsidRPr="008B022B" w14:paraId="3B97052B" w14:textId="77777777" w:rsidTr="00E7210D">
        <w:trPr>
          <w:trHeight w:hRule="exact" w:val="128"/>
        </w:trPr>
        <w:tc>
          <w:tcPr>
            <w:tcW w:w="450" w:type="dxa"/>
            <w:tcBorders>
              <w:top w:val="nil"/>
              <w:left w:val="nil"/>
              <w:bottom w:val="nil"/>
              <w:right w:val="nil"/>
            </w:tcBorders>
          </w:tcPr>
          <w:p w14:paraId="37E87C74"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CFB4C9F"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7FB771D5" w14:textId="77777777" w:rsidR="008B022B" w:rsidRPr="008B022B" w:rsidRDefault="008B022B" w:rsidP="008B022B">
            <w:pPr>
              <w:rPr>
                <w:rFonts w:cs="Calibri"/>
                <w:color w:val="0F0F0F"/>
              </w:rPr>
            </w:pPr>
          </w:p>
        </w:tc>
      </w:tr>
      <w:tr w:rsidR="008B022B" w:rsidRPr="008B022B" w14:paraId="16F7BBA8" w14:textId="77777777" w:rsidTr="00E7210D">
        <w:tc>
          <w:tcPr>
            <w:tcW w:w="450" w:type="dxa"/>
            <w:tcBorders>
              <w:top w:val="nil"/>
              <w:left w:val="nil"/>
              <w:bottom w:val="nil"/>
              <w:right w:val="nil"/>
            </w:tcBorders>
          </w:tcPr>
          <w:p w14:paraId="2BAE2827"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347185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 xml:space="preserve">OVERIG </w:t>
            </w:r>
            <w:r w:rsidRPr="008B022B">
              <w:rPr>
                <w:rFonts w:cs="Calibri"/>
                <w:color w:val="FF0000"/>
                <w:u w:val="single"/>
              </w:rPr>
              <w:t>BENOEMD</w:t>
            </w:r>
            <w:r w:rsidRPr="008B022B">
              <w:rPr>
                <w:rFonts w:cs="Calibri"/>
                <w:color w:val="0F0F0F"/>
              </w:rPr>
              <w:t xml:space="preserve"> TERREIN</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end"/>
            </w:r>
            <w:r w:rsidRPr="008B022B">
              <w:rPr>
                <w:rFonts w:cs="Calibri"/>
                <w:color w:val="0F0F0F"/>
              </w:rPr>
              <w:t>]</w:t>
            </w:r>
          </w:p>
          <w:p w14:paraId="697E8A77"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is specialisatie van</w:t>
            </w:r>
            <w:r w:rsidRPr="008B022B">
              <w:rPr>
                <w:rFonts w:cs="Calibri"/>
                <w:color w:val="0F0F0F"/>
              </w:rPr>
              <w:fldChar w:fldCharType="end"/>
            </w:r>
          </w:p>
          <w:p w14:paraId="3692D98A"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BENOEMD TERREIN</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3AB0429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Connector.Notes</w:instrText>
            </w:r>
            <w:r w:rsidRPr="008B022B">
              <w:fldChar w:fldCharType="end"/>
            </w:r>
          </w:p>
        </w:tc>
      </w:tr>
      <w:tr w:rsidR="008B022B" w:rsidRPr="008B022B" w14:paraId="148AE476" w14:textId="77777777" w:rsidTr="00E7210D">
        <w:trPr>
          <w:trHeight w:hRule="exact" w:val="128"/>
        </w:trPr>
        <w:tc>
          <w:tcPr>
            <w:tcW w:w="450" w:type="dxa"/>
            <w:tcBorders>
              <w:top w:val="nil"/>
              <w:left w:val="nil"/>
              <w:bottom w:val="nil"/>
              <w:right w:val="nil"/>
            </w:tcBorders>
          </w:tcPr>
          <w:p w14:paraId="38E6C7DD"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88E4D18"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56304318" w14:textId="77777777" w:rsidR="008B022B" w:rsidRPr="008B022B" w:rsidRDefault="008B022B" w:rsidP="008B022B">
            <w:pPr>
              <w:rPr>
                <w:rFonts w:cs="Calibri"/>
                <w:color w:val="0F0F0F"/>
              </w:rPr>
            </w:pPr>
          </w:p>
        </w:tc>
      </w:tr>
    </w:tbl>
    <w:p w14:paraId="2F6B3632"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237765CE" w14:textId="77777777" w:rsidTr="00E7210D">
        <w:tc>
          <w:tcPr>
            <w:tcW w:w="9360" w:type="dxa"/>
            <w:tcBorders>
              <w:top w:val="nil"/>
              <w:left w:val="nil"/>
              <w:bottom w:val="nil"/>
              <w:right w:val="nil"/>
            </w:tcBorders>
          </w:tcPr>
          <w:p w14:paraId="3F0ADFE6" w14:textId="77777777" w:rsidR="008B022B" w:rsidRPr="008B022B" w:rsidRDefault="008B022B" w:rsidP="008B022B">
            <w:pPr>
              <w:rPr>
                <w:rFonts w:cs="Calibri"/>
                <w:b/>
                <w:bCs/>
                <w:color w:val="0F0F0F"/>
              </w:rPr>
            </w:pPr>
            <w:r w:rsidRPr="008B022B">
              <w:rPr>
                <w:rFonts w:cs="Calibri"/>
                <w:b/>
                <w:bCs/>
                <w:color w:val="0F0F0F"/>
              </w:rPr>
              <w:t>Toelichting objecttype</w:t>
            </w:r>
          </w:p>
          <w:p w14:paraId="1F3C5C30" w14:textId="0B7A9EC3" w:rsidR="008B022B" w:rsidRPr="008B022B" w:rsidRDefault="008B022B" w:rsidP="008B022B">
            <w:pPr>
              <w:ind w:left="720"/>
              <w:rPr>
                <w:rFonts w:cs="Calibri"/>
                <w:color w:val="0F0F0F"/>
              </w:rPr>
            </w:pPr>
            <w:r w:rsidRPr="008B022B">
              <w:rPr>
                <w:rFonts w:cs="Calibri"/>
                <w:color w:val="0F0F0F"/>
              </w:rPr>
              <w:t xml:space="preserve">Een overig </w:t>
            </w:r>
            <w:r w:rsidRPr="008B022B">
              <w:rPr>
                <w:rFonts w:cs="Calibri"/>
                <w:color w:val="FF0000"/>
                <w:u w:val="single"/>
              </w:rPr>
              <w:t>benoemd</w:t>
            </w:r>
            <w:r w:rsidRPr="008B022B">
              <w:rPr>
                <w:rFonts w:cs="Calibri"/>
                <w:color w:val="0F0F0F"/>
              </w:rPr>
              <w:t xml:space="preserve"> terrein is bedoeld om, naast stand- en ligplaatsen, terreinen te kunnen registreren waaraan de gemeente een weliswaar officieel maar niet</w:t>
            </w:r>
            <w:r w:rsidR="003676E7">
              <w:rPr>
                <w:rFonts w:cs="Calibri"/>
                <w:color w:val="0F0F0F"/>
              </w:rPr>
              <w:t xml:space="preserve"> </w:t>
            </w:r>
            <w:r w:rsidRPr="008B022B">
              <w:rPr>
                <w:rFonts w:cs="Calibri"/>
                <w:color w:val="0F0F0F"/>
              </w:rPr>
              <w:t xml:space="preserve">authentiek adres wil toekennen. Het gaat om terreinen zoals autosloperijen, volkstuincomplexen en sportvelden (zonder opstallen). Overige </w:t>
            </w:r>
            <w:r w:rsidRPr="008B022B">
              <w:rPr>
                <w:rFonts w:cs="Calibri"/>
                <w:color w:val="FF0000"/>
                <w:u w:val="single"/>
              </w:rPr>
              <w:t>benoemde</w:t>
            </w:r>
            <w:r w:rsidRPr="008B022B">
              <w:rPr>
                <w:rFonts w:cs="Calibri"/>
                <w:color w:val="0F0F0F"/>
              </w:rPr>
              <w:t xml:space="preserve"> terreinen worden alleen geregistreerd voor zover dat door de gemeente als relevant wordt gezien. Het gaat daarbij om terreinen met een verblijfsfunctie, naar analogie van de stand- en ligplaatsen, zijnde geen stand- en ligplaatsen </w:t>
            </w:r>
            <w:r w:rsidRPr="008B022B">
              <w:rPr>
                <w:rFonts w:cs="Calibri"/>
                <w:color w:val="0F0F0F"/>
              </w:rPr>
              <w:lastRenderedPageBreak/>
              <w:t>en waarvan de vindbaarheid in het maatschappelijk verkeer op basis van een officieel adres dringend gewenst is.</w:t>
            </w:r>
          </w:p>
          <w:p w14:paraId="69A96AE9" w14:textId="77777777" w:rsidR="008B022B" w:rsidRPr="008B022B" w:rsidRDefault="008B022B" w:rsidP="008B022B">
            <w:pPr>
              <w:ind w:left="720"/>
              <w:rPr>
                <w:rFonts w:cs="Calibri"/>
                <w:color w:val="0F0F0F"/>
              </w:rPr>
            </w:pPr>
          </w:p>
        </w:tc>
      </w:tr>
    </w:tbl>
    <w:p w14:paraId="36895EA9" w14:textId="77777777" w:rsidR="008B022B" w:rsidRPr="008B022B" w:rsidRDefault="008B022B" w:rsidP="008B022B">
      <w:pPr>
        <w:spacing w:line="500" w:lineRule="exact"/>
        <w:ind w:left="1135"/>
        <w:contextualSpacing w:val="0"/>
        <w:outlineLvl w:val="1"/>
        <w:rPr>
          <w:rFonts w:eastAsia="Calibri"/>
          <w:b/>
          <w:bCs/>
          <w:sz w:val="20"/>
          <w:szCs w:val="20"/>
          <w:lang w:eastAsia="en-US"/>
        </w:rPr>
      </w:pPr>
      <w:bookmarkStart w:id="230" w:name="BKM_1DA7BC25_CF02_4161_B9A2_DE0BE27C5254"/>
      <w:bookmarkEnd w:id="230"/>
    </w:p>
    <w:p w14:paraId="4F015688" w14:textId="77777777" w:rsidR="008B022B" w:rsidRPr="008B022B" w:rsidRDefault="008B022B" w:rsidP="008B022B">
      <w:pPr>
        <w:rPr>
          <w:rFonts w:eastAsia="Calibri"/>
          <w:lang w:eastAsia="en-US"/>
        </w:rPr>
      </w:pPr>
      <w:r w:rsidRPr="008B022B">
        <w:br w:type="page"/>
      </w:r>
    </w:p>
    <w:p w14:paraId="016170C8" w14:textId="77777777" w:rsidR="008B022B" w:rsidRPr="008B022B" w:rsidRDefault="008B022B" w:rsidP="008B022B">
      <w:pPr>
        <w:pStyle w:val="Kop2"/>
        <w:rPr>
          <w:color w:val="0F0F0F"/>
        </w:rPr>
      </w:pPr>
      <w:r w:rsidRPr="008B022B">
        <w:rPr>
          <w:sz w:val="20"/>
          <w:szCs w:val="20"/>
        </w:rPr>
        <w:lastRenderedPageBreak/>
        <w:fldChar w:fldCharType="begin" w:fldLock="1"/>
      </w:r>
      <w:r w:rsidRPr="008B022B">
        <w:rPr>
          <w:sz w:val="20"/>
          <w:szCs w:val="20"/>
        </w:rPr>
        <w:instrText xml:space="preserve">MERGEFIELD </w:instrText>
      </w:r>
      <w:r w:rsidRPr="008B022B">
        <w:rPr>
          <w:rFonts w:ascii="Calibri" w:hAnsi="Calibri" w:cs="Calibri"/>
          <w:color w:val="0F0F0F"/>
          <w:sz w:val="28"/>
          <w:szCs w:val="28"/>
        </w:rPr>
        <w:instrText>Element.Stereotype</w:instrText>
      </w:r>
      <w:r w:rsidRPr="008B022B">
        <w:rPr>
          <w:sz w:val="20"/>
          <w:szCs w:val="20"/>
        </w:rPr>
        <w:fldChar w:fldCharType="separate"/>
      </w:r>
      <w:r w:rsidRPr="008B022B">
        <w:rPr>
          <w:rFonts w:ascii="Calibri" w:hAnsi="Calibri" w:cs="Calibri"/>
          <w:color w:val="0F0F0F"/>
          <w:sz w:val="28"/>
          <w:szCs w:val="28"/>
        </w:rPr>
        <w:t>«Objecttype»</w:t>
      </w:r>
      <w:r w:rsidRPr="008B022B">
        <w:rPr>
          <w:sz w:val="20"/>
          <w:szCs w:val="20"/>
        </w:rPr>
        <w:fldChar w:fldCharType="end"/>
      </w:r>
      <w:r w:rsidRPr="008B022B">
        <w:rPr>
          <w:rFonts w:ascii="Calibri" w:hAnsi="Calibri" w:cs="Calibri"/>
          <w:color w:val="0F0F0F"/>
          <w:sz w:val="28"/>
          <w:szCs w:val="28"/>
        </w:rPr>
        <w:t xml:space="preserve"> </w:t>
      </w:r>
      <w:r w:rsidRPr="008B022B">
        <w:rPr>
          <w:rFonts w:ascii="Calibri" w:hAnsi="Calibri" w:cs="Calibri"/>
          <w:color w:val="FF0000"/>
          <w:sz w:val="28"/>
          <w:szCs w:val="28"/>
          <w:u w:val="single"/>
        </w:rPr>
        <w:fldChar w:fldCharType="begin" w:fldLock="1"/>
      </w:r>
      <w:r w:rsidRPr="008B022B">
        <w:rPr>
          <w:rFonts w:ascii="Calibri" w:hAnsi="Calibri" w:cs="Calibri"/>
          <w:color w:val="FF0000"/>
          <w:sz w:val="28"/>
          <w:szCs w:val="28"/>
          <w:u w:val="single"/>
        </w:rPr>
        <w:instrText>MERGEFIELD Element.Name</w:instrText>
      </w:r>
      <w:r w:rsidRPr="008B022B">
        <w:rPr>
          <w:rFonts w:ascii="Calibri" w:hAnsi="Calibri" w:cs="Calibri"/>
          <w:color w:val="FF0000"/>
          <w:sz w:val="28"/>
          <w:szCs w:val="28"/>
          <w:u w:val="single"/>
        </w:rPr>
        <w:fldChar w:fldCharType="separate"/>
      </w:r>
      <w:r w:rsidRPr="008B022B">
        <w:rPr>
          <w:rFonts w:ascii="Calibri" w:hAnsi="Calibri" w:cs="Calibri"/>
          <w:color w:val="FF0000"/>
          <w:sz w:val="28"/>
          <w:szCs w:val="28"/>
          <w:u w:val="single"/>
        </w:rPr>
        <w:t>OVERIG BOUWWERK</w:t>
      </w:r>
      <w:r w:rsidRPr="008B022B">
        <w:rPr>
          <w:rFonts w:ascii="Calibri" w:hAnsi="Calibri" w:cs="Calibri"/>
          <w:color w:val="FF0000"/>
          <w:sz w:val="28"/>
          <w:szCs w:val="28"/>
          <w:u w:val="single"/>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720B766B" w14:textId="77777777" w:rsidTr="00E7210D">
        <w:trPr>
          <w:trHeight w:val="271"/>
        </w:trPr>
        <w:tc>
          <w:tcPr>
            <w:tcW w:w="2340" w:type="dxa"/>
            <w:gridSpan w:val="2"/>
            <w:tcBorders>
              <w:top w:val="nil"/>
              <w:left w:val="nil"/>
              <w:bottom w:val="nil"/>
              <w:right w:val="nil"/>
            </w:tcBorders>
          </w:tcPr>
          <w:p w14:paraId="1230662D"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65CC84B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Element.Name</w:instrText>
            </w:r>
            <w:r w:rsidRPr="008B022B">
              <w:rPr>
                <w:color w:val="FF0000"/>
                <w:u w:val="single"/>
              </w:rPr>
              <w:fldChar w:fldCharType="separate"/>
            </w:r>
            <w:r w:rsidRPr="008B022B">
              <w:rPr>
                <w:rFonts w:cs="Calibri"/>
                <w:color w:val="FF0000"/>
                <w:u w:val="single"/>
              </w:rPr>
              <w:t>OVERIG BOUWWERK</w:t>
            </w:r>
            <w:r w:rsidRPr="008B022B">
              <w:rPr>
                <w:color w:val="FF0000"/>
                <w:u w:val="single"/>
              </w:rPr>
              <w:fldChar w:fldCharType="end"/>
            </w:r>
          </w:p>
        </w:tc>
      </w:tr>
      <w:tr w:rsidR="008B022B" w:rsidRPr="008B022B" w14:paraId="4FD849C1" w14:textId="77777777" w:rsidTr="00E7210D">
        <w:trPr>
          <w:trHeight w:hRule="exact" w:val="128"/>
        </w:trPr>
        <w:tc>
          <w:tcPr>
            <w:tcW w:w="2340" w:type="dxa"/>
            <w:gridSpan w:val="2"/>
            <w:tcBorders>
              <w:top w:val="nil"/>
              <w:left w:val="nil"/>
              <w:bottom w:val="nil"/>
              <w:right w:val="nil"/>
            </w:tcBorders>
          </w:tcPr>
          <w:p w14:paraId="3CCACF9F"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B8BDE34" w14:textId="77777777" w:rsidR="008B022B" w:rsidRPr="008B022B" w:rsidRDefault="008B022B" w:rsidP="008B022B">
            <w:pPr>
              <w:rPr>
                <w:rFonts w:cs="Calibri"/>
                <w:color w:val="FF0000"/>
                <w:u w:val="single"/>
              </w:rPr>
            </w:pPr>
          </w:p>
        </w:tc>
      </w:tr>
      <w:tr w:rsidR="008B022B" w:rsidRPr="008B022B" w14:paraId="1109B69F" w14:textId="77777777" w:rsidTr="00E7210D">
        <w:tc>
          <w:tcPr>
            <w:tcW w:w="2340" w:type="dxa"/>
            <w:gridSpan w:val="2"/>
            <w:tcBorders>
              <w:top w:val="nil"/>
              <w:left w:val="nil"/>
              <w:bottom w:val="nil"/>
              <w:right w:val="nil"/>
            </w:tcBorders>
          </w:tcPr>
          <w:p w14:paraId="37925B4A"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04C4E82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Element.Alias</w:instrText>
            </w:r>
            <w:r w:rsidRPr="008B022B">
              <w:rPr>
                <w:color w:val="FF0000"/>
                <w:u w:val="single"/>
              </w:rPr>
              <w:fldChar w:fldCharType="separate"/>
            </w:r>
            <w:r w:rsidRPr="008B022B">
              <w:rPr>
                <w:rFonts w:cs="Calibri"/>
                <w:color w:val="FF0000"/>
                <w:u w:val="single"/>
              </w:rPr>
              <w:t>OBW</w:t>
            </w:r>
            <w:r w:rsidRPr="008B022B">
              <w:rPr>
                <w:color w:val="FF0000"/>
                <w:u w:val="single"/>
              </w:rPr>
              <w:fldChar w:fldCharType="end"/>
            </w:r>
          </w:p>
        </w:tc>
      </w:tr>
      <w:tr w:rsidR="008B022B" w:rsidRPr="008B022B" w14:paraId="4BC38280" w14:textId="77777777" w:rsidTr="00E7210D">
        <w:trPr>
          <w:trHeight w:hRule="exact" w:val="128"/>
        </w:trPr>
        <w:tc>
          <w:tcPr>
            <w:tcW w:w="2340" w:type="dxa"/>
            <w:gridSpan w:val="2"/>
            <w:tcBorders>
              <w:top w:val="nil"/>
              <w:left w:val="nil"/>
              <w:bottom w:val="nil"/>
              <w:right w:val="nil"/>
            </w:tcBorders>
          </w:tcPr>
          <w:p w14:paraId="3CAF9E9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8631258" w14:textId="77777777" w:rsidR="008B022B" w:rsidRPr="008B022B" w:rsidRDefault="008B022B" w:rsidP="008B022B">
            <w:pPr>
              <w:rPr>
                <w:rFonts w:cs="Calibri"/>
                <w:color w:val="FF0000"/>
                <w:u w:val="single"/>
              </w:rPr>
            </w:pPr>
          </w:p>
        </w:tc>
      </w:tr>
      <w:tr w:rsidR="008B022B" w:rsidRPr="008B022B" w14:paraId="2A3977CE" w14:textId="77777777" w:rsidTr="00E7210D">
        <w:tc>
          <w:tcPr>
            <w:tcW w:w="2340" w:type="dxa"/>
            <w:gridSpan w:val="2"/>
            <w:tcBorders>
              <w:top w:val="nil"/>
              <w:left w:val="nil"/>
              <w:bottom w:val="nil"/>
              <w:right w:val="nil"/>
            </w:tcBorders>
          </w:tcPr>
          <w:p w14:paraId="26723BBF"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076AE0A9" w14:textId="77777777" w:rsidR="008B022B" w:rsidRPr="008B022B" w:rsidRDefault="008B022B" w:rsidP="008B022B">
            <w:pPr>
              <w:rPr>
                <w:rFonts w:cs="Calibri"/>
                <w:color w:val="FF0000"/>
                <w:u w:val="single"/>
              </w:rPr>
            </w:pPr>
            <w:r w:rsidRPr="008B022B">
              <w:rPr>
                <w:rFonts w:cs="Calibri"/>
                <w:color w:val="FF0000"/>
                <w:u w:val="single"/>
              </w:rPr>
              <w:t>BGT</w:t>
            </w:r>
          </w:p>
        </w:tc>
      </w:tr>
      <w:tr w:rsidR="008B022B" w:rsidRPr="008B022B" w14:paraId="28D643DC" w14:textId="77777777" w:rsidTr="00E7210D">
        <w:trPr>
          <w:trHeight w:hRule="exact" w:val="128"/>
        </w:trPr>
        <w:tc>
          <w:tcPr>
            <w:tcW w:w="2340" w:type="dxa"/>
            <w:gridSpan w:val="2"/>
            <w:tcBorders>
              <w:top w:val="nil"/>
              <w:left w:val="nil"/>
              <w:bottom w:val="nil"/>
              <w:right w:val="nil"/>
            </w:tcBorders>
          </w:tcPr>
          <w:p w14:paraId="79B5ED74"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3637041" w14:textId="77777777" w:rsidR="008B022B" w:rsidRPr="008B022B" w:rsidRDefault="008B022B" w:rsidP="008B022B">
            <w:pPr>
              <w:rPr>
                <w:rFonts w:cs="Calibri"/>
                <w:color w:val="FF0000"/>
                <w:u w:val="single"/>
              </w:rPr>
            </w:pPr>
          </w:p>
        </w:tc>
      </w:tr>
      <w:tr w:rsidR="008B022B" w:rsidRPr="008B022B" w14:paraId="407C3722" w14:textId="77777777" w:rsidTr="00E7210D">
        <w:trPr>
          <w:trHeight w:val="230"/>
        </w:trPr>
        <w:tc>
          <w:tcPr>
            <w:tcW w:w="2340" w:type="dxa"/>
            <w:gridSpan w:val="2"/>
            <w:tcBorders>
              <w:top w:val="nil"/>
              <w:left w:val="nil"/>
              <w:bottom w:val="nil"/>
              <w:right w:val="nil"/>
            </w:tcBorders>
          </w:tcPr>
          <w:p w14:paraId="3EF60505"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7F2B703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Element.Notes</w:instrText>
            </w:r>
            <w:r w:rsidRPr="008B022B">
              <w:rPr>
                <w:color w:val="FF0000"/>
                <w:u w:val="single"/>
              </w:rPr>
              <w:fldChar w:fldCharType="separate"/>
            </w:r>
            <w:r w:rsidRPr="008B022B">
              <w:rPr>
                <w:rFonts w:cs="Calibri"/>
                <w:color w:val="FF0000"/>
                <w:u w:val="single"/>
              </w:rPr>
              <w:t xml:space="preserve">Met de aarde verbonden duurzaam bouwwerk, dat niet valt onder de definities van een pand of kunstwerk. </w:t>
            </w:r>
            <w:r w:rsidRPr="008B022B">
              <w:rPr>
                <w:color w:val="FF0000"/>
                <w:u w:val="single"/>
              </w:rPr>
              <w:fldChar w:fldCharType="end"/>
            </w:r>
          </w:p>
        </w:tc>
      </w:tr>
      <w:tr w:rsidR="008B022B" w:rsidRPr="008B022B" w14:paraId="3E2E3B4F" w14:textId="77777777" w:rsidTr="00E7210D">
        <w:trPr>
          <w:trHeight w:hRule="exact" w:val="68"/>
        </w:trPr>
        <w:tc>
          <w:tcPr>
            <w:tcW w:w="2340" w:type="dxa"/>
            <w:gridSpan w:val="2"/>
            <w:tcBorders>
              <w:top w:val="nil"/>
              <w:left w:val="nil"/>
              <w:bottom w:val="nil"/>
              <w:right w:val="nil"/>
            </w:tcBorders>
          </w:tcPr>
          <w:p w14:paraId="785BEEB0"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9E0BFE2" w14:textId="77777777" w:rsidR="008B022B" w:rsidRPr="008B022B" w:rsidRDefault="008B022B" w:rsidP="008B022B">
            <w:pPr>
              <w:rPr>
                <w:rFonts w:cs="Calibri"/>
                <w:color w:val="FF0000"/>
                <w:u w:val="single"/>
              </w:rPr>
            </w:pPr>
          </w:p>
        </w:tc>
      </w:tr>
      <w:tr w:rsidR="008B022B" w:rsidRPr="008B022B" w14:paraId="11D0CBCC" w14:textId="77777777" w:rsidTr="00E7210D">
        <w:trPr>
          <w:trHeight w:val="271"/>
        </w:trPr>
        <w:tc>
          <w:tcPr>
            <w:tcW w:w="2340" w:type="dxa"/>
            <w:gridSpan w:val="2"/>
            <w:tcBorders>
              <w:top w:val="nil"/>
              <w:left w:val="nil"/>
              <w:bottom w:val="nil"/>
              <w:right w:val="nil"/>
            </w:tcBorders>
          </w:tcPr>
          <w:p w14:paraId="0EA6296F"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179031BD" w14:textId="77777777" w:rsidR="008B022B" w:rsidRPr="008B022B" w:rsidRDefault="008B022B" w:rsidP="008B022B">
            <w:pPr>
              <w:rPr>
                <w:rFonts w:cs="Calibri"/>
                <w:color w:val="FF0000"/>
                <w:u w:val="single"/>
              </w:rPr>
            </w:pPr>
            <w:r w:rsidRPr="008B022B">
              <w:rPr>
                <w:rFonts w:cs="Calibri"/>
                <w:color w:val="FF0000"/>
                <w:u w:val="single"/>
              </w:rPr>
              <w:t>BGT</w:t>
            </w:r>
          </w:p>
        </w:tc>
      </w:tr>
      <w:tr w:rsidR="008B022B" w:rsidRPr="008B022B" w14:paraId="3AD6FF6A" w14:textId="77777777" w:rsidTr="00E7210D">
        <w:trPr>
          <w:trHeight w:hRule="exact" w:val="128"/>
        </w:trPr>
        <w:tc>
          <w:tcPr>
            <w:tcW w:w="2340" w:type="dxa"/>
            <w:gridSpan w:val="2"/>
            <w:tcBorders>
              <w:top w:val="nil"/>
              <w:left w:val="nil"/>
              <w:bottom w:val="nil"/>
              <w:right w:val="nil"/>
            </w:tcBorders>
          </w:tcPr>
          <w:p w14:paraId="12270410"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DD3A111" w14:textId="77777777" w:rsidR="008B022B" w:rsidRPr="008B022B" w:rsidRDefault="008B022B" w:rsidP="008B022B">
            <w:pPr>
              <w:rPr>
                <w:rFonts w:cs="Calibri"/>
                <w:color w:val="FF0000"/>
                <w:u w:val="single"/>
              </w:rPr>
            </w:pPr>
          </w:p>
        </w:tc>
      </w:tr>
      <w:tr w:rsidR="008B022B" w:rsidRPr="008B022B" w14:paraId="688E5B4E" w14:textId="77777777" w:rsidTr="00E7210D">
        <w:tc>
          <w:tcPr>
            <w:tcW w:w="2340" w:type="dxa"/>
            <w:gridSpan w:val="2"/>
            <w:tcBorders>
              <w:top w:val="nil"/>
              <w:left w:val="nil"/>
              <w:bottom w:val="nil"/>
              <w:right w:val="nil"/>
            </w:tcBorders>
          </w:tcPr>
          <w:p w14:paraId="65115142"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64674351" w14:textId="77777777" w:rsidR="008B022B" w:rsidRPr="008B022B" w:rsidRDefault="008B022B" w:rsidP="008B022B">
            <w:pPr>
              <w:rPr>
                <w:rFonts w:cs="Calibri"/>
                <w:color w:val="FF0000"/>
                <w:u w:val="single"/>
              </w:rPr>
            </w:pPr>
            <w:r w:rsidRPr="008B022B">
              <w:rPr>
                <w:rFonts w:cs="Calibri"/>
                <w:color w:val="FF0000"/>
                <w:u w:val="single"/>
              </w:rPr>
              <w:t>30 december 2013</w:t>
            </w:r>
          </w:p>
        </w:tc>
      </w:tr>
      <w:tr w:rsidR="008B022B" w:rsidRPr="008B022B" w14:paraId="6CDB73FC" w14:textId="77777777" w:rsidTr="00E7210D">
        <w:trPr>
          <w:trHeight w:hRule="exact" w:val="128"/>
        </w:trPr>
        <w:tc>
          <w:tcPr>
            <w:tcW w:w="2340" w:type="dxa"/>
            <w:gridSpan w:val="2"/>
            <w:tcBorders>
              <w:top w:val="nil"/>
              <w:left w:val="nil"/>
              <w:bottom w:val="nil"/>
              <w:right w:val="nil"/>
            </w:tcBorders>
          </w:tcPr>
          <w:p w14:paraId="3851BA3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261CBFD" w14:textId="77777777" w:rsidR="008B022B" w:rsidRPr="008B022B" w:rsidRDefault="008B022B" w:rsidP="008B022B">
            <w:pPr>
              <w:rPr>
                <w:rFonts w:cs="Calibri"/>
                <w:color w:val="FF0000"/>
                <w:u w:val="single"/>
              </w:rPr>
            </w:pPr>
          </w:p>
        </w:tc>
      </w:tr>
      <w:tr w:rsidR="008B022B" w:rsidRPr="008B022B" w14:paraId="2F25F147" w14:textId="77777777" w:rsidTr="00E7210D">
        <w:tc>
          <w:tcPr>
            <w:tcW w:w="2340" w:type="dxa"/>
            <w:gridSpan w:val="2"/>
            <w:tcBorders>
              <w:top w:val="nil"/>
              <w:left w:val="nil"/>
              <w:bottom w:val="nil"/>
              <w:right w:val="nil"/>
            </w:tcBorders>
          </w:tcPr>
          <w:p w14:paraId="39FD8AE6"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4EC6793D" w14:textId="77777777" w:rsidR="008B022B" w:rsidRPr="008B022B" w:rsidRDefault="008B022B" w:rsidP="008B022B">
            <w:pPr>
              <w:rPr>
                <w:rFonts w:cs="Calibri"/>
                <w:color w:val="FF0000"/>
                <w:u w:val="single"/>
              </w:rPr>
            </w:pPr>
            <w:r w:rsidRPr="008B022B">
              <w:rPr>
                <w:rFonts w:cs="Calibri"/>
                <w:color w:val="FF0000"/>
                <w:u w:val="single"/>
              </w:rPr>
              <w:t>Identificatie overig bouwwerk</w:t>
            </w:r>
          </w:p>
        </w:tc>
      </w:tr>
      <w:tr w:rsidR="008B022B" w:rsidRPr="008B022B" w14:paraId="64E7C5EF" w14:textId="77777777" w:rsidTr="00E7210D">
        <w:trPr>
          <w:trHeight w:hRule="exact" w:val="128"/>
        </w:trPr>
        <w:tc>
          <w:tcPr>
            <w:tcW w:w="2340" w:type="dxa"/>
            <w:gridSpan w:val="2"/>
            <w:tcBorders>
              <w:top w:val="nil"/>
              <w:left w:val="nil"/>
              <w:bottom w:val="nil"/>
              <w:right w:val="nil"/>
            </w:tcBorders>
          </w:tcPr>
          <w:p w14:paraId="5DA5FBA5"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3B3D464" w14:textId="77777777" w:rsidR="008B022B" w:rsidRPr="008B022B" w:rsidRDefault="008B022B" w:rsidP="008B022B">
            <w:pPr>
              <w:rPr>
                <w:rFonts w:cs="Calibri"/>
                <w:b/>
                <w:bCs/>
                <w:color w:val="FF0000"/>
                <w:u w:val="single"/>
              </w:rPr>
            </w:pPr>
          </w:p>
        </w:tc>
      </w:tr>
      <w:tr w:rsidR="008B022B" w:rsidRPr="008B022B" w14:paraId="6497F213" w14:textId="77777777" w:rsidTr="00E7210D">
        <w:tc>
          <w:tcPr>
            <w:tcW w:w="2340" w:type="dxa"/>
            <w:gridSpan w:val="2"/>
            <w:tcBorders>
              <w:top w:val="nil"/>
              <w:left w:val="nil"/>
              <w:bottom w:val="nil"/>
              <w:right w:val="nil"/>
            </w:tcBorders>
          </w:tcPr>
          <w:p w14:paraId="2AA15836"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0AC1E929" w14:textId="77777777" w:rsidR="008B022B" w:rsidRPr="008B022B" w:rsidRDefault="008B022B" w:rsidP="008B022B">
            <w:pPr>
              <w:rPr>
                <w:rFonts w:cs="Calibri"/>
                <w:color w:val="FF0000"/>
                <w:u w:val="single"/>
              </w:rPr>
            </w:pPr>
            <w:r w:rsidRPr="008B022B">
              <w:rPr>
                <w:rFonts w:cs="Calibri"/>
                <w:color w:val="FF0000"/>
                <w:u w:val="single"/>
              </w:rPr>
              <w:t xml:space="preserve">Gerealiseerde planwijzigingen van bestaande overig bouwwerk objecten maken geen deel uit van de verzameling overige bouwwerken. </w:t>
            </w:r>
          </w:p>
          <w:p w14:paraId="4C1A7FB1" w14:textId="77777777" w:rsidR="008B022B" w:rsidRPr="008B022B" w:rsidRDefault="008B022B" w:rsidP="008B022B">
            <w:pPr>
              <w:rPr>
                <w:rFonts w:cs="Calibri"/>
                <w:color w:val="FF0000"/>
                <w:u w:val="single"/>
              </w:rPr>
            </w:pPr>
          </w:p>
          <w:p w14:paraId="2FA1932D" w14:textId="77777777" w:rsidR="008B022B" w:rsidRPr="008B022B" w:rsidRDefault="008B022B" w:rsidP="008B022B">
            <w:pPr>
              <w:rPr>
                <w:rFonts w:cs="Calibri"/>
                <w:color w:val="FF0000"/>
                <w:u w:val="single"/>
              </w:rPr>
            </w:pPr>
            <w:r w:rsidRPr="008B022B">
              <w:rPr>
                <w:rFonts w:cs="Calibri"/>
                <w:color w:val="FF0000"/>
                <w:u w:val="single"/>
              </w:rPr>
              <w:t>Zie verder BGT en IMGeo.</w:t>
            </w:r>
          </w:p>
        </w:tc>
      </w:tr>
      <w:tr w:rsidR="008B022B" w:rsidRPr="008B022B" w14:paraId="5FE7E40D" w14:textId="77777777" w:rsidTr="00E7210D">
        <w:trPr>
          <w:trHeight w:hRule="exact" w:val="128"/>
        </w:trPr>
        <w:tc>
          <w:tcPr>
            <w:tcW w:w="2340" w:type="dxa"/>
            <w:gridSpan w:val="2"/>
            <w:tcBorders>
              <w:top w:val="nil"/>
              <w:left w:val="nil"/>
              <w:bottom w:val="nil"/>
              <w:right w:val="nil"/>
            </w:tcBorders>
          </w:tcPr>
          <w:p w14:paraId="342E9CBE"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B3FF6B1" w14:textId="77777777" w:rsidR="008B022B" w:rsidRPr="008B022B" w:rsidRDefault="008B022B" w:rsidP="008B022B">
            <w:pPr>
              <w:rPr>
                <w:rFonts w:cs="Calibri"/>
                <w:color w:val="0F0F0F"/>
              </w:rPr>
            </w:pPr>
          </w:p>
        </w:tc>
      </w:tr>
      <w:tr w:rsidR="008B022B" w:rsidRPr="008B022B" w14:paraId="1D0902CC" w14:textId="77777777" w:rsidTr="00E7210D">
        <w:trPr>
          <w:trHeight w:hRule="exact" w:val="256"/>
        </w:trPr>
        <w:tc>
          <w:tcPr>
            <w:tcW w:w="2340" w:type="dxa"/>
            <w:gridSpan w:val="2"/>
            <w:tcBorders>
              <w:top w:val="nil"/>
              <w:left w:val="nil"/>
              <w:bottom w:val="nil"/>
              <w:right w:val="nil"/>
            </w:tcBorders>
          </w:tcPr>
          <w:p w14:paraId="5E24BB62"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423597B0" w14:textId="77777777" w:rsidR="008B022B" w:rsidRPr="008B022B" w:rsidRDefault="008B022B" w:rsidP="008B022B">
            <w:pPr>
              <w:rPr>
                <w:rFonts w:cs="Calibri"/>
                <w:color w:val="0F0F0F"/>
              </w:rPr>
            </w:pPr>
          </w:p>
        </w:tc>
      </w:tr>
      <w:tr w:rsidR="008B022B" w:rsidRPr="008B022B" w14:paraId="5C0FEAE5" w14:textId="77777777" w:rsidTr="00E7210D">
        <w:trPr>
          <w:trHeight w:hRule="exact" w:val="256"/>
        </w:trPr>
        <w:tc>
          <w:tcPr>
            <w:tcW w:w="2340" w:type="dxa"/>
            <w:gridSpan w:val="2"/>
            <w:tcBorders>
              <w:top w:val="nil"/>
              <w:left w:val="nil"/>
              <w:bottom w:val="nil"/>
              <w:right w:val="nil"/>
            </w:tcBorders>
          </w:tcPr>
          <w:p w14:paraId="7DBD0700"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7C2825C" w14:textId="77777777" w:rsidR="008B022B" w:rsidRPr="008B022B" w:rsidRDefault="008B022B" w:rsidP="008B022B">
            <w:pPr>
              <w:rPr>
                <w:rFonts w:cs="Calibri"/>
                <w:color w:val="0F0F0F"/>
              </w:rPr>
            </w:pPr>
          </w:p>
        </w:tc>
      </w:tr>
      <w:tr w:rsidR="008B022B" w:rsidRPr="008B022B" w14:paraId="61D2EACF" w14:textId="77777777" w:rsidTr="00E7210D">
        <w:tc>
          <w:tcPr>
            <w:tcW w:w="2340" w:type="dxa"/>
            <w:gridSpan w:val="2"/>
            <w:tcBorders>
              <w:top w:val="nil"/>
              <w:left w:val="nil"/>
              <w:bottom w:val="nil"/>
              <w:right w:val="nil"/>
            </w:tcBorders>
          </w:tcPr>
          <w:p w14:paraId="69B34D79"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1EB00595" w14:textId="77777777" w:rsidR="008B022B" w:rsidRPr="008B022B" w:rsidRDefault="008B022B" w:rsidP="008B022B">
            <w:pPr>
              <w:rPr>
                <w:rFonts w:cs="Calibri"/>
                <w:b/>
                <w:bCs/>
                <w:color w:val="0F0F0F"/>
              </w:rPr>
            </w:pPr>
          </w:p>
        </w:tc>
      </w:tr>
      <w:tr w:rsidR="008B022B" w:rsidRPr="008B022B" w14:paraId="5174EB6F" w14:textId="77777777" w:rsidTr="00E7210D">
        <w:tc>
          <w:tcPr>
            <w:tcW w:w="450" w:type="dxa"/>
            <w:tcBorders>
              <w:top w:val="nil"/>
              <w:left w:val="nil"/>
              <w:bottom w:val="nil"/>
              <w:right w:val="nil"/>
            </w:tcBorders>
          </w:tcPr>
          <w:p w14:paraId="7387048D" w14:textId="77777777" w:rsidR="008B022B" w:rsidRPr="008B022B" w:rsidRDefault="008B022B" w:rsidP="008B022B">
            <w:pPr>
              <w:rPr>
                <w:rFonts w:cs="Calibri"/>
                <w:i/>
                <w:iCs/>
                <w:color w:val="0F0F0F"/>
              </w:rPr>
            </w:pPr>
            <w:bookmarkStart w:id="231" w:name="BKM_3E6BED3F_B437_432d_9E33_5D2371B7EE84"/>
          </w:p>
        </w:tc>
        <w:tc>
          <w:tcPr>
            <w:tcW w:w="2790" w:type="dxa"/>
            <w:gridSpan w:val="2"/>
            <w:tcBorders>
              <w:top w:val="nil"/>
              <w:left w:val="nil"/>
              <w:bottom w:val="nil"/>
              <w:right w:val="nil"/>
            </w:tcBorders>
          </w:tcPr>
          <w:p w14:paraId="1DC69102"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65B5AFE6"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0629F0E9"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120BD2C5" w14:textId="77777777" w:rsidR="008B022B" w:rsidRPr="008B022B" w:rsidRDefault="008B022B" w:rsidP="008B022B">
            <w:pPr>
              <w:rPr>
                <w:rFonts w:cs="Calibri"/>
                <w:i/>
                <w:iCs/>
                <w:color w:val="0F0F0F"/>
              </w:rPr>
            </w:pPr>
            <w:r w:rsidRPr="008B022B">
              <w:rPr>
                <w:rFonts w:cs="Calibri"/>
                <w:i/>
                <w:iCs/>
                <w:color w:val="0F0F0F"/>
              </w:rPr>
              <w:t>Kardi-</w:t>
            </w:r>
          </w:p>
          <w:p w14:paraId="6AA184EA" w14:textId="77777777" w:rsidR="008B022B" w:rsidRPr="008B022B" w:rsidRDefault="008B022B" w:rsidP="008B022B">
            <w:pPr>
              <w:rPr>
                <w:rFonts w:cs="Calibri"/>
                <w:color w:val="0F0F0F"/>
              </w:rPr>
            </w:pPr>
            <w:r w:rsidRPr="008B022B">
              <w:rPr>
                <w:rFonts w:cs="Calibri"/>
                <w:i/>
                <w:iCs/>
                <w:color w:val="0F0F0F"/>
              </w:rPr>
              <w:t>naliteit</w:t>
            </w:r>
          </w:p>
        </w:tc>
      </w:tr>
      <w:bookmarkEnd w:id="231"/>
      <w:tr w:rsidR="008B022B" w:rsidRPr="008B022B" w14:paraId="0DA83564" w14:textId="77777777" w:rsidTr="00E7210D">
        <w:tc>
          <w:tcPr>
            <w:tcW w:w="450" w:type="dxa"/>
            <w:tcBorders>
              <w:top w:val="nil"/>
              <w:left w:val="nil"/>
              <w:bottom w:val="nil"/>
              <w:right w:val="nil"/>
            </w:tcBorders>
          </w:tcPr>
          <w:p w14:paraId="0D78E6C8"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723A37E2"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Identificatie overig bouwwerk</w:t>
            </w:r>
            <w:r w:rsidRPr="008B022B">
              <w:rPr>
                <w:color w:val="FF0000"/>
                <w:u w:val="single"/>
              </w:rPr>
              <w:fldChar w:fldCharType="end"/>
            </w:r>
          </w:p>
        </w:tc>
        <w:tc>
          <w:tcPr>
            <w:tcW w:w="4230" w:type="dxa"/>
            <w:tcBorders>
              <w:top w:val="nil"/>
              <w:left w:val="nil"/>
              <w:bottom w:val="nil"/>
              <w:right w:val="nil"/>
            </w:tcBorders>
          </w:tcPr>
          <w:p w14:paraId="3E7EBFE7"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unieke identificatie van het overig bouwwerk zoals is toegekend in de IMGeo administratie.</w:t>
            </w:r>
            <w:r w:rsidRPr="008B022B">
              <w:rPr>
                <w:color w:val="FF0000"/>
                <w:u w:val="single"/>
              </w:rPr>
              <w:fldChar w:fldCharType="end"/>
            </w:r>
          </w:p>
        </w:tc>
        <w:tc>
          <w:tcPr>
            <w:tcW w:w="1080" w:type="dxa"/>
            <w:tcBorders>
              <w:top w:val="nil"/>
              <w:left w:val="nil"/>
              <w:bottom w:val="nil"/>
              <w:right w:val="nil"/>
            </w:tcBorders>
          </w:tcPr>
          <w:p w14:paraId="1F94E2DA"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NEN3610ID</w:t>
            </w:r>
            <w:r w:rsidRPr="008B022B">
              <w:rPr>
                <w:color w:val="FF0000"/>
                <w:u w:val="single"/>
              </w:rPr>
              <w:fldChar w:fldCharType="end"/>
            </w:r>
          </w:p>
        </w:tc>
        <w:tc>
          <w:tcPr>
            <w:tcW w:w="810" w:type="dxa"/>
            <w:tcBorders>
              <w:top w:val="nil"/>
              <w:left w:val="nil"/>
              <w:bottom w:val="nil"/>
              <w:right w:val="nil"/>
            </w:tcBorders>
          </w:tcPr>
          <w:p w14:paraId="2DCF882F"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tr>
      <w:tr w:rsidR="008B022B" w:rsidRPr="008B022B" w14:paraId="395172E5" w14:textId="77777777" w:rsidTr="00E7210D">
        <w:tc>
          <w:tcPr>
            <w:tcW w:w="450" w:type="dxa"/>
            <w:tcBorders>
              <w:top w:val="nil"/>
              <w:left w:val="nil"/>
              <w:bottom w:val="nil"/>
              <w:right w:val="nil"/>
            </w:tcBorders>
          </w:tcPr>
          <w:p w14:paraId="0914E74B"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01F9D0F0"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Status overig bouwwerk</w:t>
            </w:r>
            <w:r w:rsidRPr="008B022B">
              <w:rPr>
                <w:color w:val="FF0000"/>
                <w:u w:val="single"/>
              </w:rPr>
              <w:fldChar w:fldCharType="end"/>
            </w:r>
          </w:p>
        </w:tc>
        <w:tc>
          <w:tcPr>
            <w:tcW w:w="4230" w:type="dxa"/>
            <w:tcBorders>
              <w:top w:val="nil"/>
              <w:left w:val="nil"/>
              <w:bottom w:val="nil"/>
              <w:right w:val="nil"/>
            </w:tcBorders>
          </w:tcPr>
          <w:p w14:paraId="67D12C80"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status gekoppeld aan de levenscyclus van het overig bouwwerk object</w:t>
            </w:r>
            <w:r w:rsidRPr="008B022B">
              <w:rPr>
                <w:color w:val="FF0000"/>
                <w:u w:val="single"/>
              </w:rPr>
              <w:fldChar w:fldCharType="end"/>
            </w:r>
          </w:p>
        </w:tc>
        <w:tc>
          <w:tcPr>
            <w:tcW w:w="1080" w:type="dxa"/>
            <w:tcBorders>
              <w:top w:val="nil"/>
              <w:left w:val="nil"/>
              <w:bottom w:val="nil"/>
              <w:right w:val="nil"/>
            </w:tcBorders>
          </w:tcPr>
          <w:p w14:paraId="5EA515DF" w14:textId="77777777" w:rsidR="008B022B" w:rsidRPr="008B022B" w:rsidRDefault="008B022B" w:rsidP="008B022B">
            <w:pPr>
              <w:rPr>
                <w:color w:val="FF0000"/>
                <w:u w:val="single"/>
              </w:rPr>
            </w:pPr>
            <w:r w:rsidRPr="008B022B">
              <w:rPr>
                <w:color w:val="FF0000"/>
                <w:u w:val="single"/>
              </w:rPr>
              <w:t>status geo object</w:t>
            </w:r>
          </w:p>
        </w:tc>
        <w:tc>
          <w:tcPr>
            <w:tcW w:w="810" w:type="dxa"/>
            <w:tcBorders>
              <w:top w:val="nil"/>
              <w:left w:val="nil"/>
              <w:bottom w:val="nil"/>
              <w:right w:val="nil"/>
            </w:tcBorders>
          </w:tcPr>
          <w:p w14:paraId="7E450804"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tr>
      <w:tr w:rsidR="008B022B" w:rsidRPr="008B022B" w14:paraId="143DD91D" w14:textId="77777777" w:rsidTr="00E7210D">
        <w:tc>
          <w:tcPr>
            <w:tcW w:w="450" w:type="dxa"/>
            <w:tcBorders>
              <w:top w:val="nil"/>
              <w:left w:val="nil"/>
              <w:bottom w:val="nil"/>
              <w:right w:val="nil"/>
            </w:tcBorders>
          </w:tcPr>
          <w:p w14:paraId="04B19556"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2BBAA51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Soort</w:t>
            </w:r>
            <w:r w:rsidRPr="008B022B">
              <w:rPr>
                <w:color w:val="FF0000"/>
                <w:u w:val="single"/>
              </w:rPr>
              <w:fldChar w:fldCharType="end"/>
            </w:r>
          </w:p>
        </w:tc>
        <w:tc>
          <w:tcPr>
            <w:tcW w:w="4230" w:type="dxa"/>
            <w:tcBorders>
              <w:top w:val="nil"/>
              <w:left w:val="nil"/>
              <w:bottom w:val="nil"/>
              <w:right w:val="nil"/>
            </w:tcBorders>
          </w:tcPr>
          <w:p w14:paraId="325B1FB8" w14:textId="77777777" w:rsidR="008B022B" w:rsidRPr="008B022B" w:rsidRDefault="008B022B" w:rsidP="008B022B">
            <w:pPr>
              <w:rPr>
                <w:rFonts w:cs="Calibri"/>
                <w:color w:val="FF0000"/>
                <w:u w:val="single"/>
              </w:rPr>
            </w:pPr>
            <w:r w:rsidRPr="008B022B">
              <w:rPr>
                <w:color w:val="FF0000"/>
                <w:u w:val="single"/>
              </w:rPr>
              <w:t>Gegevens over het soort overig bouwwerk.</w:t>
            </w:r>
          </w:p>
        </w:tc>
        <w:tc>
          <w:tcPr>
            <w:tcW w:w="1080" w:type="dxa"/>
            <w:tcBorders>
              <w:top w:val="nil"/>
              <w:left w:val="nil"/>
              <w:bottom w:val="nil"/>
              <w:right w:val="nil"/>
            </w:tcBorders>
          </w:tcPr>
          <w:p w14:paraId="6CDCA59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Soort OVERIG BOUWWERK</w:t>
            </w:r>
            <w:r w:rsidRPr="008B022B">
              <w:rPr>
                <w:color w:val="FF0000"/>
                <w:u w:val="single"/>
              </w:rPr>
              <w:fldChar w:fldCharType="end"/>
            </w:r>
          </w:p>
        </w:tc>
        <w:tc>
          <w:tcPr>
            <w:tcW w:w="810" w:type="dxa"/>
            <w:tcBorders>
              <w:top w:val="nil"/>
              <w:left w:val="nil"/>
              <w:bottom w:val="nil"/>
              <w:right w:val="nil"/>
            </w:tcBorders>
          </w:tcPr>
          <w:p w14:paraId="67C88FB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tr>
      <w:tr w:rsidR="008B022B" w:rsidRPr="008B022B" w14:paraId="7FFF7B14" w14:textId="77777777" w:rsidTr="00E7210D">
        <w:tc>
          <w:tcPr>
            <w:tcW w:w="450" w:type="dxa"/>
            <w:tcBorders>
              <w:top w:val="nil"/>
              <w:left w:val="nil"/>
              <w:bottom w:val="nil"/>
              <w:right w:val="nil"/>
            </w:tcBorders>
          </w:tcPr>
          <w:p w14:paraId="23BEF684"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7003FCA4" w14:textId="77777777" w:rsidR="008B022B" w:rsidRPr="008B022B" w:rsidRDefault="008B022B" w:rsidP="002D3C61">
            <w:pPr>
              <w:widowControl w:val="0"/>
              <w:numPr>
                <w:ilvl w:val="0"/>
                <w:numId w:val="15"/>
              </w:numPr>
              <w:autoSpaceDE w:val="0"/>
              <w:autoSpaceDN w:val="0"/>
              <w:adjustRightInd w:val="0"/>
              <w:spacing w:line="240" w:lineRule="auto"/>
              <w:rPr>
                <w:color w:val="FF0000"/>
                <w:u w:val="single"/>
              </w:rPr>
            </w:pPr>
            <w:r w:rsidRPr="008B022B">
              <w:rPr>
                <w:color w:val="FF0000"/>
                <w:u w:val="single"/>
              </w:rPr>
              <w:fldChar w:fldCharType="begin" w:fldLock="1"/>
            </w:r>
            <w:r w:rsidRPr="008B022B">
              <w:rPr>
                <w:color w:val="FF0000"/>
                <w:u w:val="single"/>
              </w:rPr>
              <w:instrText>MERGEFIELD Att.Name</w:instrText>
            </w:r>
            <w:r w:rsidRPr="008B022B">
              <w:rPr>
                <w:color w:val="FF0000"/>
                <w:u w:val="single"/>
              </w:rPr>
              <w:fldChar w:fldCharType="separate"/>
            </w:r>
            <w:r w:rsidRPr="008B022B">
              <w:rPr>
                <w:color w:val="FF0000"/>
                <w:u w:val="single"/>
              </w:rPr>
              <w:t>Indicatie plus br-populatie</w:t>
            </w:r>
            <w:r w:rsidRPr="008B022B">
              <w:rPr>
                <w:color w:val="FF0000"/>
                <w:u w:val="single"/>
              </w:rPr>
              <w:fldChar w:fldCharType="end"/>
            </w:r>
          </w:p>
        </w:tc>
        <w:tc>
          <w:tcPr>
            <w:tcW w:w="4230" w:type="dxa"/>
            <w:tcBorders>
              <w:top w:val="nil"/>
              <w:left w:val="nil"/>
              <w:bottom w:val="nil"/>
              <w:right w:val="nil"/>
            </w:tcBorders>
          </w:tcPr>
          <w:p w14:paraId="640025D9"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MERGEFIELD Att.Notes</w:instrText>
            </w:r>
            <w:r w:rsidRPr="008B022B">
              <w:rPr>
                <w:color w:val="FF0000"/>
                <w:u w:val="single"/>
              </w:rPr>
              <w:fldChar w:fldCharType="separate"/>
            </w:r>
            <w:r w:rsidRPr="008B022B">
              <w:rPr>
                <w:color w:val="FF0000"/>
                <w:u w:val="single"/>
              </w:rPr>
              <w:t>Aanduiding of het soort overig bouwwerk een uitbreiding van de populatie van de basisregistratie is.</w:t>
            </w:r>
            <w:r w:rsidRPr="008B022B">
              <w:rPr>
                <w:color w:val="FF0000"/>
                <w:u w:val="single"/>
              </w:rPr>
              <w:fldChar w:fldCharType="end"/>
            </w:r>
          </w:p>
        </w:tc>
        <w:tc>
          <w:tcPr>
            <w:tcW w:w="1080" w:type="dxa"/>
            <w:tcBorders>
              <w:top w:val="nil"/>
              <w:left w:val="nil"/>
              <w:bottom w:val="nil"/>
              <w:right w:val="nil"/>
            </w:tcBorders>
          </w:tcPr>
          <w:p w14:paraId="74B8E2DA" w14:textId="77777777" w:rsidR="008B022B" w:rsidRPr="008B022B" w:rsidRDefault="008B022B" w:rsidP="008B022B">
            <w:pPr>
              <w:rPr>
                <w:color w:val="FF0000"/>
                <w:u w:val="single"/>
              </w:rPr>
            </w:pPr>
            <w:r w:rsidRPr="008B022B">
              <w:rPr>
                <w:color w:val="FF0000"/>
                <w:u w:val="single"/>
              </w:rPr>
              <w:t>boolean</w:t>
            </w:r>
          </w:p>
        </w:tc>
        <w:tc>
          <w:tcPr>
            <w:tcW w:w="810" w:type="dxa"/>
            <w:tcBorders>
              <w:top w:val="nil"/>
              <w:left w:val="nil"/>
              <w:bottom w:val="nil"/>
              <w:right w:val="nil"/>
            </w:tcBorders>
          </w:tcPr>
          <w:p w14:paraId="73E3AA0C"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MERGEFIELD Att.LowerBound</w:instrText>
            </w:r>
            <w:r w:rsidRPr="008B022B">
              <w:rPr>
                <w:color w:val="FF0000"/>
                <w:u w:val="single"/>
              </w:rPr>
              <w:fldChar w:fldCharType="separate"/>
            </w:r>
            <w:r w:rsidRPr="008B022B">
              <w:rPr>
                <w:color w:val="FF0000"/>
                <w:u w:val="single"/>
              </w:rPr>
              <w:t>1</w:t>
            </w:r>
            <w:r w:rsidRPr="008B022B">
              <w:rPr>
                <w:color w:val="FF0000"/>
                <w:u w:val="single"/>
              </w:rPr>
              <w:fldChar w:fldCharType="end"/>
            </w:r>
            <w:r w:rsidRPr="008B022B">
              <w:rPr>
                <w:color w:val="FF0000"/>
                <w:u w:val="single"/>
              </w:rPr>
              <w:t xml:space="preserve"> - </w:t>
            </w:r>
            <w:r w:rsidRPr="008B022B">
              <w:rPr>
                <w:color w:val="FF0000"/>
                <w:u w:val="single"/>
              </w:rPr>
              <w:fldChar w:fldCharType="begin" w:fldLock="1"/>
            </w:r>
            <w:r w:rsidRPr="008B022B">
              <w:rPr>
                <w:color w:val="FF0000"/>
                <w:u w:val="single"/>
              </w:rPr>
              <w:instrText>MERGEFIELD Att.UpperBound</w:instrText>
            </w:r>
            <w:r w:rsidRPr="008B022B">
              <w:rPr>
                <w:color w:val="FF0000"/>
                <w:u w:val="single"/>
              </w:rPr>
              <w:fldChar w:fldCharType="separate"/>
            </w:r>
            <w:r w:rsidRPr="008B022B">
              <w:rPr>
                <w:color w:val="FF0000"/>
                <w:u w:val="single"/>
              </w:rPr>
              <w:t>1</w:t>
            </w:r>
            <w:r w:rsidRPr="008B022B">
              <w:rPr>
                <w:color w:val="FF0000"/>
                <w:u w:val="single"/>
              </w:rPr>
              <w:fldChar w:fldCharType="end"/>
            </w:r>
          </w:p>
        </w:tc>
      </w:tr>
      <w:tr w:rsidR="008B022B" w:rsidRPr="008B022B" w14:paraId="6E60E66C" w14:textId="77777777" w:rsidTr="00E7210D">
        <w:tc>
          <w:tcPr>
            <w:tcW w:w="450" w:type="dxa"/>
            <w:tcBorders>
              <w:top w:val="nil"/>
              <w:left w:val="nil"/>
              <w:bottom w:val="nil"/>
              <w:right w:val="nil"/>
            </w:tcBorders>
          </w:tcPr>
          <w:p w14:paraId="07219DB0"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2FAB2050" w14:textId="77777777" w:rsidR="008B022B" w:rsidRPr="008B022B" w:rsidRDefault="008B022B" w:rsidP="002D3C61">
            <w:pPr>
              <w:widowControl w:val="0"/>
              <w:numPr>
                <w:ilvl w:val="0"/>
                <w:numId w:val="15"/>
              </w:numPr>
              <w:autoSpaceDE w:val="0"/>
              <w:autoSpaceDN w:val="0"/>
              <w:adjustRightInd w:val="0"/>
              <w:spacing w:line="240" w:lineRule="auto"/>
              <w:rPr>
                <w:color w:val="FF0000"/>
                <w:u w:val="single"/>
              </w:rPr>
            </w:pPr>
            <w:r w:rsidRPr="008B022B">
              <w:rPr>
                <w:color w:val="FF0000"/>
                <w:u w:val="single"/>
              </w:rPr>
              <w:fldChar w:fldCharType="begin" w:fldLock="1"/>
            </w:r>
            <w:r w:rsidRPr="008B022B">
              <w:rPr>
                <w:color w:val="FF0000"/>
                <w:u w:val="single"/>
              </w:rPr>
              <w:instrText>MERGEFIELD Att.Name</w:instrText>
            </w:r>
            <w:r w:rsidRPr="008B022B">
              <w:rPr>
                <w:color w:val="FF0000"/>
                <w:u w:val="single"/>
              </w:rPr>
              <w:fldChar w:fldCharType="separate"/>
            </w:r>
            <w:r w:rsidRPr="008B022B">
              <w:rPr>
                <w:color w:val="FF0000"/>
                <w:u w:val="single"/>
              </w:rPr>
              <w:t>Type overig bouwwerk</w:t>
            </w:r>
            <w:r w:rsidRPr="008B022B">
              <w:rPr>
                <w:color w:val="FF0000"/>
                <w:u w:val="single"/>
              </w:rPr>
              <w:fldChar w:fldCharType="end"/>
            </w:r>
          </w:p>
        </w:tc>
        <w:tc>
          <w:tcPr>
            <w:tcW w:w="4230" w:type="dxa"/>
            <w:tcBorders>
              <w:top w:val="nil"/>
              <w:left w:val="nil"/>
              <w:bottom w:val="nil"/>
              <w:right w:val="nil"/>
            </w:tcBorders>
          </w:tcPr>
          <w:p w14:paraId="53035974"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MERGEFIELD Att.Notes</w:instrText>
            </w:r>
            <w:r w:rsidRPr="008B022B">
              <w:rPr>
                <w:color w:val="FF0000"/>
                <w:u w:val="single"/>
              </w:rPr>
              <w:fldChar w:fldCharType="separate"/>
            </w:r>
            <w:r w:rsidRPr="008B022B">
              <w:rPr>
                <w:color w:val="FF0000"/>
                <w:u w:val="single"/>
              </w:rPr>
              <w:t>Specificatie van het soort overig bouwwerk.</w:t>
            </w:r>
            <w:r w:rsidRPr="008B022B">
              <w:rPr>
                <w:color w:val="FF0000"/>
                <w:u w:val="single"/>
              </w:rPr>
              <w:fldChar w:fldCharType="end"/>
            </w:r>
          </w:p>
        </w:tc>
        <w:tc>
          <w:tcPr>
            <w:tcW w:w="1080" w:type="dxa"/>
            <w:tcBorders>
              <w:top w:val="nil"/>
              <w:left w:val="nil"/>
              <w:bottom w:val="nil"/>
              <w:right w:val="nil"/>
            </w:tcBorders>
          </w:tcPr>
          <w:p w14:paraId="428BA06A" w14:textId="77777777" w:rsidR="008B022B" w:rsidRPr="008B022B" w:rsidRDefault="008B022B" w:rsidP="008B022B">
            <w:pPr>
              <w:rPr>
                <w:color w:val="FF0000"/>
                <w:u w:val="single"/>
              </w:rPr>
            </w:pPr>
            <w:r w:rsidRPr="008B022B">
              <w:rPr>
                <w:color w:val="FF0000"/>
                <w:u w:val="single"/>
              </w:rPr>
              <w:t>typering overig bouwwerk</w:t>
            </w:r>
          </w:p>
        </w:tc>
        <w:tc>
          <w:tcPr>
            <w:tcW w:w="810" w:type="dxa"/>
            <w:tcBorders>
              <w:top w:val="nil"/>
              <w:left w:val="nil"/>
              <w:bottom w:val="nil"/>
              <w:right w:val="nil"/>
            </w:tcBorders>
          </w:tcPr>
          <w:p w14:paraId="0195E438"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MERGEFIELD Att.LowerBound</w:instrText>
            </w:r>
            <w:r w:rsidRPr="008B022B">
              <w:rPr>
                <w:color w:val="FF0000"/>
                <w:u w:val="single"/>
              </w:rPr>
              <w:fldChar w:fldCharType="separate"/>
            </w:r>
            <w:r w:rsidRPr="008B022B">
              <w:rPr>
                <w:color w:val="FF0000"/>
                <w:u w:val="single"/>
              </w:rPr>
              <w:t>1</w:t>
            </w:r>
            <w:r w:rsidRPr="008B022B">
              <w:rPr>
                <w:color w:val="FF0000"/>
                <w:u w:val="single"/>
              </w:rPr>
              <w:fldChar w:fldCharType="end"/>
            </w:r>
            <w:r w:rsidRPr="008B022B">
              <w:rPr>
                <w:color w:val="FF0000"/>
                <w:u w:val="single"/>
              </w:rPr>
              <w:t xml:space="preserve"> - </w:t>
            </w:r>
            <w:r w:rsidRPr="008B022B">
              <w:rPr>
                <w:color w:val="FF0000"/>
                <w:u w:val="single"/>
              </w:rPr>
              <w:fldChar w:fldCharType="begin" w:fldLock="1"/>
            </w:r>
            <w:r w:rsidRPr="008B022B">
              <w:rPr>
                <w:color w:val="FF0000"/>
                <w:u w:val="single"/>
              </w:rPr>
              <w:instrText>MERGEFIELD Att.UpperBound</w:instrText>
            </w:r>
            <w:r w:rsidRPr="008B022B">
              <w:rPr>
                <w:color w:val="FF0000"/>
                <w:u w:val="single"/>
              </w:rPr>
              <w:fldChar w:fldCharType="separate"/>
            </w:r>
            <w:r w:rsidRPr="008B022B">
              <w:rPr>
                <w:color w:val="FF0000"/>
                <w:u w:val="single"/>
              </w:rPr>
              <w:t>1</w:t>
            </w:r>
            <w:r w:rsidRPr="008B022B">
              <w:rPr>
                <w:color w:val="FF0000"/>
                <w:u w:val="single"/>
              </w:rPr>
              <w:fldChar w:fldCharType="end"/>
            </w:r>
          </w:p>
        </w:tc>
      </w:tr>
      <w:tr w:rsidR="008B022B" w:rsidRPr="008B022B" w14:paraId="6DEA3EEB" w14:textId="77777777" w:rsidTr="00E7210D">
        <w:tc>
          <w:tcPr>
            <w:tcW w:w="450" w:type="dxa"/>
            <w:tcBorders>
              <w:top w:val="nil"/>
              <w:left w:val="nil"/>
              <w:bottom w:val="nil"/>
              <w:right w:val="nil"/>
            </w:tcBorders>
          </w:tcPr>
          <w:p w14:paraId="1674B247" w14:textId="77777777" w:rsidR="008B022B" w:rsidRPr="008B022B" w:rsidRDefault="008B022B" w:rsidP="008B022B">
            <w:pPr>
              <w:rPr>
                <w:rFonts w:cs="Calibri"/>
                <w:color w:val="0F0F0F"/>
              </w:rPr>
            </w:pPr>
            <w:bookmarkStart w:id="232" w:name="BKM_4DD7EF04_28AB_4cab_B86E_325C6BA37D63"/>
          </w:p>
        </w:tc>
        <w:tc>
          <w:tcPr>
            <w:tcW w:w="2790" w:type="dxa"/>
            <w:gridSpan w:val="2"/>
            <w:tcBorders>
              <w:top w:val="nil"/>
              <w:left w:val="nil"/>
              <w:bottom w:val="nil"/>
              <w:right w:val="nil"/>
            </w:tcBorders>
          </w:tcPr>
          <w:p w14:paraId="15E8022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Relatieve hoogteligging overig bouwwerk</w:t>
            </w:r>
            <w:r w:rsidRPr="008B022B">
              <w:rPr>
                <w:color w:val="FF0000"/>
                <w:u w:val="single"/>
              </w:rPr>
              <w:fldChar w:fldCharType="end"/>
            </w:r>
          </w:p>
        </w:tc>
        <w:tc>
          <w:tcPr>
            <w:tcW w:w="4230" w:type="dxa"/>
            <w:tcBorders>
              <w:top w:val="nil"/>
              <w:left w:val="nil"/>
              <w:bottom w:val="nil"/>
              <w:right w:val="nil"/>
            </w:tcBorders>
          </w:tcPr>
          <w:p w14:paraId="00A8043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Aanduiding voor de relatieve hoogte van de overig bouwwerk.</w:t>
            </w:r>
            <w:r w:rsidRPr="008B022B">
              <w:rPr>
                <w:color w:val="FF0000"/>
                <w:u w:val="single"/>
              </w:rPr>
              <w:fldChar w:fldCharType="end"/>
            </w:r>
          </w:p>
        </w:tc>
        <w:tc>
          <w:tcPr>
            <w:tcW w:w="1080" w:type="dxa"/>
            <w:tcBorders>
              <w:top w:val="nil"/>
              <w:left w:val="nil"/>
              <w:bottom w:val="nil"/>
              <w:right w:val="nil"/>
            </w:tcBorders>
          </w:tcPr>
          <w:p w14:paraId="48B573B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N1</w:t>
            </w:r>
            <w:r w:rsidRPr="008B022B">
              <w:rPr>
                <w:color w:val="FF0000"/>
                <w:u w:val="single"/>
              </w:rPr>
              <w:fldChar w:fldCharType="end"/>
            </w:r>
          </w:p>
        </w:tc>
        <w:tc>
          <w:tcPr>
            <w:tcW w:w="810" w:type="dxa"/>
            <w:tcBorders>
              <w:top w:val="nil"/>
              <w:left w:val="nil"/>
              <w:bottom w:val="nil"/>
              <w:right w:val="nil"/>
            </w:tcBorders>
          </w:tcPr>
          <w:p w14:paraId="7425EC6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32"/>
      </w:tr>
      <w:tr w:rsidR="008B022B" w:rsidRPr="008B022B" w14:paraId="126B0A16" w14:textId="77777777" w:rsidTr="00E7210D">
        <w:tc>
          <w:tcPr>
            <w:tcW w:w="450" w:type="dxa"/>
            <w:tcBorders>
              <w:top w:val="nil"/>
              <w:left w:val="nil"/>
              <w:bottom w:val="nil"/>
              <w:right w:val="nil"/>
            </w:tcBorders>
          </w:tcPr>
          <w:p w14:paraId="4E7CBCF9" w14:textId="77777777" w:rsidR="008B022B" w:rsidRPr="008B022B" w:rsidRDefault="008B022B" w:rsidP="008B022B">
            <w:pPr>
              <w:rPr>
                <w:rFonts w:cs="Calibri"/>
                <w:color w:val="0F0F0F"/>
              </w:rPr>
            </w:pPr>
            <w:bookmarkStart w:id="233" w:name="BKM_8549439C_A49F_456c_A149_2AFD9A2188EF"/>
          </w:p>
        </w:tc>
        <w:tc>
          <w:tcPr>
            <w:tcW w:w="2790" w:type="dxa"/>
            <w:gridSpan w:val="2"/>
            <w:tcBorders>
              <w:top w:val="nil"/>
              <w:left w:val="nil"/>
              <w:bottom w:val="nil"/>
              <w:right w:val="nil"/>
            </w:tcBorders>
          </w:tcPr>
          <w:p w14:paraId="226A833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Geometrie overig bouwwerk</w:t>
            </w:r>
            <w:r w:rsidRPr="008B022B">
              <w:rPr>
                <w:color w:val="FF0000"/>
                <w:u w:val="single"/>
              </w:rPr>
              <w:fldChar w:fldCharType="end"/>
            </w:r>
          </w:p>
        </w:tc>
        <w:tc>
          <w:tcPr>
            <w:tcW w:w="4230" w:type="dxa"/>
            <w:tcBorders>
              <w:top w:val="nil"/>
              <w:left w:val="nil"/>
              <w:bottom w:val="nil"/>
              <w:right w:val="nil"/>
            </w:tcBorders>
          </w:tcPr>
          <w:p w14:paraId="6B377D0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minimaal tweedimensionale geometrische representatie van de omtrekken van een overig bouwwerk.</w:t>
            </w:r>
            <w:r w:rsidRPr="008B022B">
              <w:rPr>
                <w:color w:val="FF0000"/>
                <w:u w:val="single"/>
              </w:rPr>
              <w:fldChar w:fldCharType="end"/>
            </w:r>
          </w:p>
        </w:tc>
        <w:tc>
          <w:tcPr>
            <w:tcW w:w="1080" w:type="dxa"/>
            <w:tcBorders>
              <w:top w:val="nil"/>
              <w:left w:val="nil"/>
              <w:bottom w:val="nil"/>
              <w:right w:val="nil"/>
            </w:tcBorders>
          </w:tcPr>
          <w:p w14:paraId="4AC4AFBD" w14:textId="77F0B400" w:rsidR="008B022B" w:rsidRPr="008B022B" w:rsidRDefault="00C404AD" w:rsidP="008B022B">
            <w:pPr>
              <w:rPr>
                <w:rFonts w:cs="Calibri"/>
                <w:color w:val="FF0000"/>
                <w:u w:val="single"/>
              </w:rPr>
            </w:pPr>
            <w:r>
              <w:rPr>
                <w:color w:val="FF0000"/>
                <w:u w:val="single"/>
              </w:rPr>
              <w:t>GM_Object</w:t>
            </w:r>
          </w:p>
        </w:tc>
        <w:tc>
          <w:tcPr>
            <w:tcW w:w="810" w:type="dxa"/>
            <w:tcBorders>
              <w:top w:val="nil"/>
              <w:left w:val="nil"/>
              <w:bottom w:val="nil"/>
              <w:right w:val="nil"/>
            </w:tcBorders>
          </w:tcPr>
          <w:p w14:paraId="7696CE0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33"/>
      </w:tr>
      <w:tr w:rsidR="008B022B" w:rsidRPr="008B022B" w14:paraId="3B476DFD" w14:textId="77777777" w:rsidTr="00E7210D">
        <w:tc>
          <w:tcPr>
            <w:tcW w:w="450" w:type="dxa"/>
            <w:tcBorders>
              <w:top w:val="nil"/>
              <w:left w:val="nil"/>
              <w:bottom w:val="nil"/>
              <w:right w:val="nil"/>
            </w:tcBorders>
          </w:tcPr>
          <w:p w14:paraId="2F6EA72A" w14:textId="77777777" w:rsidR="008B022B" w:rsidRPr="008B022B" w:rsidRDefault="008B022B" w:rsidP="008B022B">
            <w:pPr>
              <w:rPr>
                <w:rFonts w:cs="Calibri"/>
                <w:color w:val="0F0F0F"/>
              </w:rPr>
            </w:pPr>
            <w:bookmarkStart w:id="234" w:name="BKM_74D941DD_9D4F_4f04_917A_E63D2F3DCA57"/>
          </w:p>
        </w:tc>
        <w:tc>
          <w:tcPr>
            <w:tcW w:w="2790" w:type="dxa"/>
            <w:gridSpan w:val="2"/>
            <w:tcBorders>
              <w:top w:val="nil"/>
              <w:left w:val="nil"/>
              <w:bottom w:val="nil"/>
              <w:right w:val="nil"/>
            </w:tcBorders>
          </w:tcPr>
          <w:p w14:paraId="430FC070" w14:textId="77777777" w:rsidR="008B022B" w:rsidRPr="008B022B" w:rsidRDefault="008B022B" w:rsidP="008B022B">
            <w:pPr>
              <w:rPr>
                <w:rFonts w:cs="Calibri"/>
                <w:color w:val="FF0000"/>
                <w:u w:val="single"/>
              </w:rPr>
            </w:pPr>
          </w:p>
        </w:tc>
        <w:tc>
          <w:tcPr>
            <w:tcW w:w="4230" w:type="dxa"/>
            <w:tcBorders>
              <w:top w:val="nil"/>
              <w:left w:val="nil"/>
              <w:bottom w:val="nil"/>
              <w:right w:val="nil"/>
            </w:tcBorders>
          </w:tcPr>
          <w:p w14:paraId="4E565BC8" w14:textId="77777777" w:rsidR="008B022B" w:rsidRPr="008B022B" w:rsidRDefault="008B022B" w:rsidP="008B022B">
            <w:pPr>
              <w:rPr>
                <w:rFonts w:cs="Calibri"/>
                <w:color w:val="FF0000"/>
                <w:u w:val="single"/>
              </w:rPr>
            </w:pPr>
          </w:p>
        </w:tc>
        <w:tc>
          <w:tcPr>
            <w:tcW w:w="1080" w:type="dxa"/>
            <w:tcBorders>
              <w:top w:val="nil"/>
              <w:left w:val="nil"/>
              <w:bottom w:val="nil"/>
              <w:right w:val="nil"/>
            </w:tcBorders>
          </w:tcPr>
          <w:p w14:paraId="620BF25A" w14:textId="77777777" w:rsidR="008B022B" w:rsidRPr="008B022B" w:rsidRDefault="008B022B" w:rsidP="008B022B">
            <w:pPr>
              <w:rPr>
                <w:rFonts w:cs="Calibri"/>
                <w:color w:val="FF0000"/>
                <w:u w:val="single"/>
              </w:rPr>
            </w:pPr>
          </w:p>
        </w:tc>
        <w:tc>
          <w:tcPr>
            <w:tcW w:w="810" w:type="dxa"/>
            <w:tcBorders>
              <w:top w:val="nil"/>
              <w:left w:val="nil"/>
              <w:bottom w:val="nil"/>
              <w:right w:val="nil"/>
            </w:tcBorders>
          </w:tcPr>
          <w:p w14:paraId="7F5D59B5" w14:textId="77777777" w:rsidR="008B022B" w:rsidRPr="008B022B" w:rsidRDefault="008B022B" w:rsidP="008B022B">
            <w:pPr>
              <w:rPr>
                <w:rFonts w:cs="Calibri"/>
                <w:color w:val="FF0000"/>
                <w:u w:val="single"/>
              </w:rPr>
            </w:pPr>
          </w:p>
        </w:tc>
        <w:bookmarkEnd w:id="234"/>
      </w:tr>
      <w:tr w:rsidR="008B022B" w:rsidRPr="008B022B" w14:paraId="5E603BB1" w14:textId="77777777" w:rsidTr="00E7210D">
        <w:tc>
          <w:tcPr>
            <w:tcW w:w="450" w:type="dxa"/>
            <w:tcBorders>
              <w:top w:val="nil"/>
              <w:left w:val="nil"/>
              <w:bottom w:val="nil"/>
              <w:right w:val="nil"/>
            </w:tcBorders>
          </w:tcPr>
          <w:p w14:paraId="3E5358DA" w14:textId="77777777" w:rsidR="008B022B" w:rsidRPr="008B022B" w:rsidRDefault="008B022B" w:rsidP="008B022B">
            <w:pPr>
              <w:rPr>
                <w:rFonts w:cs="Calibri"/>
                <w:color w:val="0F0F0F"/>
              </w:rPr>
            </w:pPr>
            <w:bookmarkStart w:id="235" w:name="BKM_2D6CC484_5AFE_45fc_A9E1_B6072837338F"/>
          </w:p>
        </w:tc>
        <w:tc>
          <w:tcPr>
            <w:tcW w:w="2790" w:type="dxa"/>
            <w:gridSpan w:val="2"/>
            <w:tcBorders>
              <w:top w:val="nil"/>
              <w:left w:val="nil"/>
              <w:bottom w:val="nil"/>
              <w:right w:val="nil"/>
            </w:tcBorders>
          </w:tcPr>
          <w:p w14:paraId="1E848A2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Lod0 geometrie overig bouwwerk</w:t>
            </w:r>
            <w:r w:rsidRPr="008B022B">
              <w:rPr>
                <w:color w:val="FF0000"/>
                <w:u w:val="single"/>
              </w:rPr>
              <w:fldChar w:fldCharType="end"/>
            </w:r>
          </w:p>
        </w:tc>
        <w:tc>
          <w:tcPr>
            <w:tcW w:w="4230" w:type="dxa"/>
            <w:tcBorders>
              <w:top w:val="nil"/>
              <w:left w:val="nil"/>
              <w:bottom w:val="nil"/>
              <w:right w:val="nil"/>
            </w:tcBorders>
          </w:tcPr>
          <w:p w14:paraId="5DB49D4F"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overig bouwwerk als punt, lijn of vlak 2.5D op level of detail 0.</w:t>
            </w:r>
            <w:r w:rsidRPr="008B022B">
              <w:rPr>
                <w:color w:val="FF0000"/>
                <w:u w:val="single"/>
              </w:rPr>
              <w:fldChar w:fldCharType="end"/>
            </w:r>
          </w:p>
        </w:tc>
        <w:tc>
          <w:tcPr>
            <w:tcW w:w="1080" w:type="dxa"/>
            <w:tcBorders>
              <w:top w:val="nil"/>
              <w:left w:val="nil"/>
              <w:bottom w:val="nil"/>
              <w:right w:val="nil"/>
            </w:tcBorders>
          </w:tcPr>
          <w:p w14:paraId="7503C0CE" w14:textId="0DF2063C" w:rsidR="008B022B" w:rsidRPr="008B022B" w:rsidRDefault="00C404AD" w:rsidP="008B022B">
            <w:pPr>
              <w:rPr>
                <w:rFonts w:cs="Calibri"/>
                <w:color w:val="FF0000"/>
                <w:u w:val="single"/>
              </w:rPr>
            </w:pPr>
            <w:r>
              <w:rPr>
                <w:color w:val="FF0000"/>
                <w:u w:val="single"/>
              </w:rPr>
              <w:t>GM_Object</w:t>
            </w:r>
          </w:p>
        </w:tc>
        <w:tc>
          <w:tcPr>
            <w:tcW w:w="810" w:type="dxa"/>
            <w:tcBorders>
              <w:top w:val="nil"/>
              <w:left w:val="nil"/>
              <w:bottom w:val="nil"/>
              <w:right w:val="nil"/>
            </w:tcBorders>
          </w:tcPr>
          <w:p w14:paraId="2C08884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35"/>
      </w:tr>
      <w:tr w:rsidR="008B022B" w:rsidRPr="008B022B" w14:paraId="1730B6C3" w14:textId="77777777" w:rsidTr="00E7210D">
        <w:tc>
          <w:tcPr>
            <w:tcW w:w="450" w:type="dxa"/>
            <w:tcBorders>
              <w:top w:val="nil"/>
              <w:left w:val="nil"/>
              <w:bottom w:val="nil"/>
              <w:right w:val="nil"/>
            </w:tcBorders>
          </w:tcPr>
          <w:p w14:paraId="2CDEEED6" w14:textId="77777777" w:rsidR="008B022B" w:rsidRPr="008B022B" w:rsidRDefault="008B022B" w:rsidP="008B022B">
            <w:pPr>
              <w:rPr>
                <w:rFonts w:cs="Calibri"/>
                <w:color w:val="0F0F0F"/>
              </w:rPr>
            </w:pPr>
            <w:bookmarkStart w:id="236" w:name="BKM_57A99AAE_ACD4_4493_8453_EC7D719EBD52"/>
          </w:p>
        </w:tc>
        <w:tc>
          <w:tcPr>
            <w:tcW w:w="2790" w:type="dxa"/>
            <w:gridSpan w:val="2"/>
            <w:tcBorders>
              <w:top w:val="nil"/>
              <w:left w:val="nil"/>
              <w:bottom w:val="nil"/>
              <w:right w:val="nil"/>
            </w:tcBorders>
          </w:tcPr>
          <w:p w14:paraId="7F7D530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Lod1 geometrie overig bouwwerk</w:t>
            </w:r>
            <w:r w:rsidRPr="008B022B">
              <w:rPr>
                <w:color w:val="FF0000"/>
                <w:u w:val="single"/>
              </w:rPr>
              <w:fldChar w:fldCharType="end"/>
            </w:r>
          </w:p>
        </w:tc>
        <w:tc>
          <w:tcPr>
            <w:tcW w:w="4230" w:type="dxa"/>
            <w:tcBorders>
              <w:top w:val="nil"/>
              <w:left w:val="nil"/>
              <w:bottom w:val="nil"/>
              <w:right w:val="nil"/>
            </w:tcBorders>
          </w:tcPr>
          <w:p w14:paraId="05E7BBE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overig bouwwerk in 3D op level of detail 1.</w:t>
            </w:r>
            <w:r w:rsidRPr="008B022B">
              <w:rPr>
                <w:color w:val="FF0000"/>
                <w:u w:val="single"/>
              </w:rPr>
              <w:fldChar w:fldCharType="end"/>
            </w:r>
          </w:p>
        </w:tc>
        <w:tc>
          <w:tcPr>
            <w:tcW w:w="1080" w:type="dxa"/>
            <w:tcBorders>
              <w:top w:val="nil"/>
              <w:left w:val="nil"/>
              <w:bottom w:val="nil"/>
              <w:right w:val="nil"/>
            </w:tcBorders>
          </w:tcPr>
          <w:p w14:paraId="261FED13" w14:textId="6FA7931E"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31D6C42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36"/>
      </w:tr>
      <w:tr w:rsidR="008B022B" w:rsidRPr="008B022B" w14:paraId="693F4CC2" w14:textId="77777777" w:rsidTr="00E7210D">
        <w:tc>
          <w:tcPr>
            <w:tcW w:w="450" w:type="dxa"/>
            <w:tcBorders>
              <w:top w:val="nil"/>
              <w:left w:val="nil"/>
              <w:bottom w:val="nil"/>
              <w:right w:val="nil"/>
            </w:tcBorders>
          </w:tcPr>
          <w:p w14:paraId="42E00419" w14:textId="77777777" w:rsidR="008B022B" w:rsidRPr="008B022B" w:rsidRDefault="008B022B" w:rsidP="008B022B">
            <w:pPr>
              <w:rPr>
                <w:rFonts w:cs="Calibri"/>
                <w:color w:val="0F0F0F"/>
              </w:rPr>
            </w:pPr>
            <w:bookmarkStart w:id="237" w:name="BKM_D9F02679_7AC8_4730_B57E_649A06ED9579"/>
          </w:p>
        </w:tc>
        <w:tc>
          <w:tcPr>
            <w:tcW w:w="2790" w:type="dxa"/>
            <w:gridSpan w:val="2"/>
            <w:tcBorders>
              <w:top w:val="nil"/>
              <w:left w:val="nil"/>
              <w:bottom w:val="nil"/>
              <w:right w:val="nil"/>
            </w:tcBorders>
          </w:tcPr>
          <w:p w14:paraId="270A01D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Lod2 geometrie overig bouwwerk</w:t>
            </w:r>
            <w:r w:rsidRPr="008B022B">
              <w:rPr>
                <w:color w:val="FF0000"/>
                <w:u w:val="single"/>
              </w:rPr>
              <w:fldChar w:fldCharType="end"/>
            </w:r>
          </w:p>
        </w:tc>
        <w:tc>
          <w:tcPr>
            <w:tcW w:w="4230" w:type="dxa"/>
            <w:tcBorders>
              <w:top w:val="nil"/>
              <w:left w:val="nil"/>
              <w:bottom w:val="nil"/>
              <w:right w:val="nil"/>
            </w:tcBorders>
          </w:tcPr>
          <w:p w14:paraId="45F51E8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overig bouwwerk in 3D op level of detail 2.</w:t>
            </w:r>
            <w:r w:rsidRPr="008B022B">
              <w:rPr>
                <w:color w:val="FF0000"/>
                <w:u w:val="single"/>
              </w:rPr>
              <w:fldChar w:fldCharType="end"/>
            </w:r>
          </w:p>
        </w:tc>
        <w:tc>
          <w:tcPr>
            <w:tcW w:w="1080" w:type="dxa"/>
            <w:tcBorders>
              <w:top w:val="nil"/>
              <w:left w:val="nil"/>
              <w:bottom w:val="nil"/>
              <w:right w:val="nil"/>
            </w:tcBorders>
          </w:tcPr>
          <w:p w14:paraId="67A1B65A" w14:textId="1725F35E"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41DD7E3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37"/>
      </w:tr>
      <w:tr w:rsidR="008B022B" w:rsidRPr="008B022B" w14:paraId="207726E0" w14:textId="77777777" w:rsidTr="00E7210D">
        <w:tc>
          <w:tcPr>
            <w:tcW w:w="450" w:type="dxa"/>
            <w:tcBorders>
              <w:top w:val="nil"/>
              <w:left w:val="nil"/>
              <w:bottom w:val="nil"/>
              <w:right w:val="nil"/>
            </w:tcBorders>
          </w:tcPr>
          <w:p w14:paraId="3C708D56" w14:textId="77777777" w:rsidR="008B022B" w:rsidRPr="008B022B" w:rsidRDefault="008B022B" w:rsidP="008B022B">
            <w:pPr>
              <w:rPr>
                <w:rFonts w:cs="Calibri"/>
                <w:color w:val="0F0F0F"/>
              </w:rPr>
            </w:pPr>
            <w:bookmarkStart w:id="238" w:name="BKM_CC182190_E732_4e00_8F98_5A6312FA893E"/>
          </w:p>
        </w:tc>
        <w:tc>
          <w:tcPr>
            <w:tcW w:w="2790" w:type="dxa"/>
            <w:gridSpan w:val="2"/>
            <w:tcBorders>
              <w:top w:val="nil"/>
              <w:left w:val="nil"/>
              <w:bottom w:val="nil"/>
              <w:right w:val="nil"/>
            </w:tcBorders>
          </w:tcPr>
          <w:p w14:paraId="44EAF46F"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 xml:space="preserve">Lod3 geometrie overig </w:t>
            </w:r>
            <w:r w:rsidRPr="008B022B">
              <w:rPr>
                <w:rFonts w:cs="Calibri"/>
                <w:color w:val="FF0000"/>
                <w:u w:val="single"/>
              </w:rPr>
              <w:lastRenderedPageBreak/>
              <w:t>bouwwerk</w:t>
            </w:r>
            <w:r w:rsidRPr="008B022B">
              <w:rPr>
                <w:color w:val="FF0000"/>
                <w:u w:val="single"/>
              </w:rPr>
              <w:fldChar w:fldCharType="end"/>
            </w:r>
          </w:p>
        </w:tc>
        <w:tc>
          <w:tcPr>
            <w:tcW w:w="4230" w:type="dxa"/>
            <w:tcBorders>
              <w:top w:val="nil"/>
              <w:left w:val="nil"/>
              <w:bottom w:val="nil"/>
              <w:right w:val="nil"/>
            </w:tcBorders>
          </w:tcPr>
          <w:p w14:paraId="04B01826" w14:textId="77777777" w:rsidR="008B022B" w:rsidRPr="008B022B" w:rsidRDefault="008B022B" w:rsidP="008B022B">
            <w:pPr>
              <w:rPr>
                <w:rFonts w:cs="Calibri"/>
                <w:color w:val="FF0000"/>
                <w:u w:val="single"/>
              </w:rPr>
            </w:pPr>
            <w:r w:rsidRPr="008B022B">
              <w:rPr>
                <w:color w:val="FF0000"/>
                <w:u w:val="single"/>
              </w:rPr>
              <w:lastRenderedPageBreak/>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 xml:space="preserve">De geometrische representatie van een </w:t>
            </w:r>
            <w:r w:rsidRPr="008B022B">
              <w:rPr>
                <w:rFonts w:cs="Calibri"/>
                <w:color w:val="FF0000"/>
                <w:u w:val="single"/>
              </w:rPr>
              <w:lastRenderedPageBreak/>
              <w:t>overig bouwwerk in 3D op level of detail 3.</w:t>
            </w:r>
            <w:r w:rsidRPr="008B022B">
              <w:rPr>
                <w:color w:val="FF0000"/>
                <w:u w:val="single"/>
              </w:rPr>
              <w:fldChar w:fldCharType="end"/>
            </w:r>
          </w:p>
        </w:tc>
        <w:tc>
          <w:tcPr>
            <w:tcW w:w="1080" w:type="dxa"/>
            <w:tcBorders>
              <w:top w:val="nil"/>
              <w:left w:val="nil"/>
              <w:bottom w:val="nil"/>
              <w:right w:val="nil"/>
            </w:tcBorders>
          </w:tcPr>
          <w:p w14:paraId="729B2AC4" w14:textId="6C41B7C9" w:rsidR="008B022B" w:rsidRPr="008B022B" w:rsidRDefault="008B022B" w:rsidP="008B022B">
            <w:pPr>
              <w:rPr>
                <w:rFonts w:cs="Calibri"/>
                <w:color w:val="FF0000"/>
                <w:u w:val="single"/>
              </w:rPr>
            </w:pPr>
            <w:r w:rsidRPr="008B022B">
              <w:rPr>
                <w:color w:val="FF0000"/>
                <w:u w:val="single"/>
              </w:rPr>
              <w:lastRenderedPageBreak/>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w:t>
            </w:r>
            <w:r w:rsidR="00287AA9">
              <w:rPr>
                <w:rFonts w:cs="Calibri"/>
                <w:color w:val="FF0000"/>
                <w:u w:val="single"/>
              </w:rPr>
              <w:lastRenderedPageBreak/>
              <w:t>t</w:t>
            </w:r>
            <w:r w:rsidRPr="008B022B">
              <w:rPr>
                <w:color w:val="FF0000"/>
                <w:u w:val="single"/>
              </w:rPr>
              <w:fldChar w:fldCharType="end"/>
            </w:r>
          </w:p>
        </w:tc>
        <w:tc>
          <w:tcPr>
            <w:tcW w:w="810" w:type="dxa"/>
            <w:tcBorders>
              <w:top w:val="nil"/>
              <w:left w:val="nil"/>
              <w:bottom w:val="nil"/>
              <w:right w:val="nil"/>
            </w:tcBorders>
          </w:tcPr>
          <w:p w14:paraId="45C48D8D" w14:textId="77777777" w:rsidR="008B022B" w:rsidRPr="008B022B" w:rsidRDefault="008B022B" w:rsidP="008B022B">
            <w:pPr>
              <w:rPr>
                <w:rFonts w:cs="Calibri"/>
                <w:color w:val="FF0000"/>
                <w:u w:val="single"/>
              </w:rPr>
            </w:pPr>
            <w:r w:rsidRPr="008B022B">
              <w:rPr>
                <w:color w:val="FF0000"/>
                <w:u w:val="single"/>
              </w:rPr>
              <w:lastRenderedPageBreak/>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38"/>
      </w:tr>
      <w:tr w:rsidR="008B022B" w:rsidRPr="008B022B" w14:paraId="5FD2E27E" w14:textId="77777777" w:rsidTr="00E7210D">
        <w:tc>
          <w:tcPr>
            <w:tcW w:w="450" w:type="dxa"/>
            <w:tcBorders>
              <w:top w:val="nil"/>
              <w:left w:val="nil"/>
              <w:bottom w:val="nil"/>
              <w:right w:val="nil"/>
            </w:tcBorders>
          </w:tcPr>
          <w:p w14:paraId="161B3240" w14:textId="77777777" w:rsidR="008B022B" w:rsidRPr="008B022B" w:rsidRDefault="008B022B" w:rsidP="008B022B">
            <w:pPr>
              <w:rPr>
                <w:rFonts w:cs="Calibri"/>
                <w:color w:val="0F0F0F"/>
              </w:rPr>
            </w:pPr>
            <w:bookmarkStart w:id="239" w:name="BKM_2A5F377F_088B_464a_BF11_15260E813F8C"/>
          </w:p>
        </w:tc>
        <w:tc>
          <w:tcPr>
            <w:tcW w:w="2790" w:type="dxa"/>
            <w:gridSpan w:val="2"/>
            <w:tcBorders>
              <w:top w:val="nil"/>
              <w:left w:val="nil"/>
              <w:bottom w:val="nil"/>
              <w:right w:val="nil"/>
            </w:tcBorders>
          </w:tcPr>
          <w:p w14:paraId="2C6370AE"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begin geldgiheid overig bouwwerk</w:t>
            </w:r>
            <w:r w:rsidRPr="008B022B">
              <w:rPr>
                <w:color w:val="FF0000"/>
                <w:u w:val="single"/>
              </w:rPr>
              <w:fldChar w:fldCharType="end"/>
            </w:r>
          </w:p>
        </w:tc>
        <w:tc>
          <w:tcPr>
            <w:tcW w:w="4230" w:type="dxa"/>
            <w:tcBorders>
              <w:top w:val="nil"/>
              <w:left w:val="nil"/>
              <w:bottom w:val="nil"/>
              <w:right w:val="nil"/>
            </w:tcBorders>
          </w:tcPr>
          <w:p w14:paraId="7DE69C3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end"/>
            </w:r>
            <w:r w:rsidRPr="008B022B">
              <w:rPr>
                <w:rFonts w:cs="Calibri"/>
                <w:color w:val="FF0000"/>
                <w:u w:val="single"/>
              </w:rPr>
              <w:t>De datum waarop het overig bouwwerk  is ontstaan.</w:t>
            </w:r>
          </w:p>
        </w:tc>
        <w:tc>
          <w:tcPr>
            <w:tcW w:w="1080" w:type="dxa"/>
            <w:tcBorders>
              <w:top w:val="nil"/>
              <w:left w:val="nil"/>
              <w:bottom w:val="nil"/>
              <w:right w:val="nil"/>
            </w:tcBorders>
          </w:tcPr>
          <w:p w14:paraId="13042ED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2284E85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39"/>
      </w:tr>
      <w:tr w:rsidR="008B022B" w:rsidRPr="008B022B" w14:paraId="43E59FB8" w14:textId="77777777" w:rsidTr="00E7210D">
        <w:tc>
          <w:tcPr>
            <w:tcW w:w="450" w:type="dxa"/>
            <w:tcBorders>
              <w:top w:val="nil"/>
              <w:left w:val="nil"/>
              <w:bottom w:val="nil"/>
              <w:right w:val="nil"/>
            </w:tcBorders>
          </w:tcPr>
          <w:p w14:paraId="3847EA25" w14:textId="77777777" w:rsidR="008B022B" w:rsidRPr="008B022B" w:rsidRDefault="008B022B" w:rsidP="008B022B">
            <w:pPr>
              <w:rPr>
                <w:rFonts w:cs="Calibri"/>
                <w:color w:val="0F0F0F"/>
              </w:rPr>
            </w:pPr>
            <w:bookmarkStart w:id="240" w:name="BKM_A5A72783_02CD_4e2a_B891_CA17CFB0F2C5"/>
          </w:p>
        </w:tc>
        <w:tc>
          <w:tcPr>
            <w:tcW w:w="2790" w:type="dxa"/>
            <w:gridSpan w:val="2"/>
            <w:tcBorders>
              <w:top w:val="nil"/>
              <w:left w:val="nil"/>
              <w:bottom w:val="nil"/>
              <w:right w:val="nil"/>
            </w:tcBorders>
          </w:tcPr>
          <w:p w14:paraId="39EE564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einde geldigheid overig bouwwerk</w:t>
            </w:r>
            <w:r w:rsidRPr="008B022B">
              <w:rPr>
                <w:color w:val="FF0000"/>
                <w:u w:val="single"/>
              </w:rPr>
              <w:fldChar w:fldCharType="end"/>
            </w:r>
          </w:p>
        </w:tc>
        <w:tc>
          <w:tcPr>
            <w:tcW w:w="4230" w:type="dxa"/>
            <w:tcBorders>
              <w:top w:val="nil"/>
              <w:left w:val="nil"/>
              <w:bottom w:val="nil"/>
              <w:right w:val="nil"/>
            </w:tcBorders>
          </w:tcPr>
          <w:p w14:paraId="0770843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het overig bouwwerk ongeldig is geworden.</w:t>
            </w:r>
            <w:r w:rsidRPr="008B022B">
              <w:rPr>
                <w:color w:val="FF0000"/>
                <w:u w:val="single"/>
              </w:rPr>
              <w:fldChar w:fldCharType="end"/>
            </w:r>
          </w:p>
        </w:tc>
        <w:tc>
          <w:tcPr>
            <w:tcW w:w="1080" w:type="dxa"/>
            <w:tcBorders>
              <w:top w:val="nil"/>
              <w:left w:val="nil"/>
              <w:bottom w:val="nil"/>
              <w:right w:val="nil"/>
            </w:tcBorders>
          </w:tcPr>
          <w:p w14:paraId="028BE73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4C3261F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40"/>
      </w:tr>
    </w:tbl>
    <w:p w14:paraId="5B2D35E7"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8B022B" w:rsidRPr="008B022B" w14:paraId="07E88534" w14:textId="77777777" w:rsidTr="00E7210D">
        <w:tc>
          <w:tcPr>
            <w:tcW w:w="9360" w:type="dxa"/>
            <w:gridSpan w:val="3"/>
            <w:tcBorders>
              <w:top w:val="nil"/>
              <w:left w:val="nil"/>
              <w:bottom w:val="nil"/>
              <w:right w:val="nil"/>
            </w:tcBorders>
          </w:tcPr>
          <w:p w14:paraId="7079B382" w14:textId="77777777" w:rsidR="008B022B" w:rsidRPr="008B022B" w:rsidRDefault="008B022B" w:rsidP="008B022B">
            <w:pPr>
              <w:rPr>
                <w:rFonts w:cs="Calibri"/>
                <w:color w:val="0F0F0F"/>
              </w:rPr>
            </w:pPr>
            <w:r w:rsidRPr="008B022B">
              <w:rPr>
                <w:rFonts w:cs="Calibri"/>
                <w:b/>
                <w:bCs/>
                <w:color w:val="0F0F0F"/>
              </w:rPr>
              <w:t>Overzicht relaties</w:t>
            </w:r>
          </w:p>
        </w:tc>
      </w:tr>
      <w:tr w:rsidR="008B022B" w:rsidRPr="008B022B" w14:paraId="577DFC29" w14:textId="77777777" w:rsidTr="00E7210D">
        <w:tc>
          <w:tcPr>
            <w:tcW w:w="450" w:type="dxa"/>
            <w:tcBorders>
              <w:top w:val="nil"/>
              <w:left w:val="nil"/>
              <w:bottom w:val="nil"/>
              <w:right w:val="nil"/>
            </w:tcBorders>
          </w:tcPr>
          <w:p w14:paraId="7E4AE2D8" w14:textId="77777777" w:rsidR="008B022B" w:rsidRPr="008B022B" w:rsidRDefault="008B022B" w:rsidP="008B022B">
            <w:pPr>
              <w:rPr>
                <w:rFonts w:cs="Calibri"/>
                <w:i/>
                <w:iCs/>
                <w:color w:val="0F0F0F"/>
              </w:rPr>
            </w:pPr>
          </w:p>
        </w:tc>
        <w:tc>
          <w:tcPr>
            <w:tcW w:w="2790" w:type="dxa"/>
            <w:tcBorders>
              <w:top w:val="nil"/>
              <w:left w:val="nil"/>
              <w:bottom w:val="nil"/>
              <w:right w:val="nil"/>
            </w:tcBorders>
          </w:tcPr>
          <w:p w14:paraId="19ED7933" w14:textId="77777777" w:rsidR="008B022B" w:rsidRPr="008B022B" w:rsidRDefault="008B022B" w:rsidP="008B022B">
            <w:pPr>
              <w:rPr>
                <w:rFonts w:cs="Calibri"/>
                <w:i/>
                <w:iCs/>
                <w:color w:val="0F0F0F"/>
              </w:rPr>
            </w:pPr>
            <w:r w:rsidRPr="008B022B">
              <w:rPr>
                <w:rFonts w:cs="Calibri"/>
                <w:i/>
                <w:iCs/>
                <w:color w:val="0F0F0F"/>
              </w:rPr>
              <w:t>Relatienaam met</w:t>
            </w:r>
          </w:p>
          <w:p w14:paraId="464F4F67" w14:textId="77777777" w:rsidR="008B022B" w:rsidRPr="008B022B" w:rsidRDefault="008B022B" w:rsidP="008B022B">
            <w:pPr>
              <w:rPr>
                <w:rFonts w:cs="Calibri"/>
                <w:color w:val="0F0F0F"/>
              </w:rPr>
            </w:pPr>
            <w:r w:rsidRPr="008B022B">
              <w:rPr>
                <w:rFonts w:cs="Calibri"/>
                <w:i/>
                <w:iCs/>
                <w:color w:val="0F0F0F"/>
              </w:rPr>
              <w:t>kardinaliteiten</w:t>
            </w:r>
          </w:p>
        </w:tc>
        <w:tc>
          <w:tcPr>
            <w:tcW w:w="6120" w:type="dxa"/>
            <w:tcBorders>
              <w:top w:val="nil"/>
              <w:left w:val="nil"/>
              <w:bottom w:val="nil"/>
              <w:right w:val="nil"/>
            </w:tcBorders>
          </w:tcPr>
          <w:p w14:paraId="6BA5ECE5" w14:textId="77777777" w:rsidR="008B022B" w:rsidRPr="008B022B" w:rsidRDefault="008B022B" w:rsidP="008B022B">
            <w:pPr>
              <w:rPr>
                <w:rFonts w:cs="Calibri"/>
                <w:color w:val="0F0F0F"/>
              </w:rPr>
            </w:pPr>
            <w:r w:rsidRPr="008B022B">
              <w:rPr>
                <w:rFonts w:cs="Calibri"/>
                <w:i/>
                <w:iCs/>
                <w:color w:val="0F0F0F"/>
              </w:rPr>
              <w:t>Definitie</w:t>
            </w:r>
          </w:p>
        </w:tc>
      </w:tr>
      <w:tr w:rsidR="008B022B" w:rsidRPr="008B022B" w14:paraId="35857062" w14:textId="77777777" w:rsidTr="00E7210D">
        <w:tc>
          <w:tcPr>
            <w:tcW w:w="450" w:type="dxa"/>
            <w:tcBorders>
              <w:top w:val="nil"/>
              <w:left w:val="nil"/>
              <w:bottom w:val="nil"/>
              <w:right w:val="nil"/>
            </w:tcBorders>
          </w:tcPr>
          <w:p w14:paraId="173F8B30"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BCB5F3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Element.Name</w:instrText>
            </w:r>
            <w:r w:rsidRPr="008B022B">
              <w:rPr>
                <w:color w:val="FF0000"/>
                <w:u w:val="single"/>
              </w:rPr>
              <w:fldChar w:fldCharType="separate"/>
            </w:r>
            <w:r w:rsidRPr="008B022B">
              <w:rPr>
                <w:rFonts w:cs="Calibri"/>
                <w:color w:val="FF0000"/>
                <w:u w:val="single"/>
              </w:rPr>
              <w:t>OVERIG  GEBOUWD OBJECT</w:t>
            </w:r>
            <w:r w:rsidRPr="008B022B">
              <w:rPr>
                <w:color w:val="FF0000"/>
                <w:u w:val="single"/>
              </w:rPr>
              <w:fldChar w:fldCharType="end"/>
            </w:r>
            <w:r w:rsidRPr="008B022B">
              <w:rPr>
                <w:rFonts w:cs="Calibri"/>
                <w:color w:val="FF0000"/>
                <w:u w:val="single"/>
              </w:rPr>
              <w:t xml:space="preserve">  [</w:t>
            </w:r>
            <w:r w:rsidRPr="008B022B">
              <w:rPr>
                <w:rFonts w:cs="Calibri"/>
                <w:color w:val="FF0000"/>
                <w:u w:val="single"/>
              </w:rPr>
              <w:fldChar w:fldCharType="begin" w:fldLock="1"/>
            </w:r>
            <w:r w:rsidRPr="008B022B">
              <w:rPr>
                <w:rFonts w:cs="Calibri"/>
                <w:color w:val="FF0000"/>
                <w:u w:val="single"/>
              </w:rPr>
              <w:instrText>MERGEFIELD ConnSource.Cardinality</w:instrText>
            </w:r>
            <w:r w:rsidRPr="008B022B">
              <w:rPr>
                <w:rFonts w:cs="Calibri"/>
                <w:color w:val="FF0000"/>
                <w:u w:val="single"/>
              </w:rPr>
              <w:fldChar w:fldCharType="separate"/>
            </w:r>
            <w:r w:rsidRPr="008B022B">
              <w:rPr>
                <w:rFonts w:cs="Calibri"/>
                <w:color w:val="FF0000"/>
                <w:u w:val="single"/>
              </w:rPr>
              <w:t>0..1</w:t>
            </w:r>
            <w:r w:rsidRPr="008B022B">
              <w:rPr>
                <w:rFonts w:cs="Calibri"/>
                <w:color w:val="FF0000"/>
                <w:u w:val="single"/>
              </w:rPr>
              <w:fldChar w:fldCharType="end"/>
            </w:r>
            <w:r w:rsidRPr="008B022B">
              <w:rPr>
                <w:rFonts w:cs="Calibri"/>
                <w:color w:val="FF0000"/>
                <w:u w:val="single"/>
              </w:rPr>
              <w:t>]</w:t>
            </w:r>
          </w:p>
          <w:p w14:paraId="440FC1D4" w14:textId="77777777" w:rsidR="008B022B" w:rsidRPr="008B022B" w:rsidRDefault="008B022B" w:rsidP="008B022B">
            <w:pPr>
              <w:rPr>
                <w:rFonts w:cs="Calibri"/>
                <w:color w:val="FF0000"/>
                <w:u w:val="single"/>
              </w:rPr>
            </w:pPr>
            <w:r w:rsidRPr="008B022B">
              <w:rPr>
                <w:rFonts w:cs="Calibri"/>
                <w:color w:val="FF0000"/>
                <w:u w:val="single"/>
              </w:rPr>
              <w:t xml:space="preserve">  </w:t>
            </w:r>
            <w:r w:rsidRPr="008B022B">
              <w:rPr>
                <w:rFonts w:cs="Calibri"/>
                <w:color w:val="FF0000"/>
                <w:u w:val="single"/>
              </w:rPr>
              <w:fldChar w:fldCharType="begin" w:fldLock="1"/>
            </w:r>
            <w:r w:rsidRPr="008B022B">
              <w:rPr>
                <w:rFonts w:cs="Calibri"/>
                <w:color w:val="FF0000"/>
                <w:u w:val="single"/>
              </w:rPr>
              <w:instrText>MERGEFIELD Connector.Name</w:instrText>
            </w:r>
            <w:r w:rsidRPr="008B022B">
              <w:rPr>
                <w:rFonts w:cs="Calibri"/>
                <w:color w:val="FF0000"/>
                <w:u w:val="single"/>
              </w:rPr>
              <w:fldChar w:fldCharType="separate"/>
            </w:r>
            <w:r w:rsidRPr="008B022B">
              <w:rPr>
                <w:rFonts w:cs="Calibri"/>
                <w:color w:val="FF0000"/>
                <w:u w:val="single"/>
              </w:rPr>
              <w:t>heeft als equivalent</w:t>
            </w:r>
            <w:r w:rsidRPr="008B022B">
              <w:rPr>
                <w:rFonts w:cs="Calibri"/>
                <w:color w:val="FF0000"/>
                <w:u w:val="single"/>
              </w:rPr>
              <w:fldChar w:fldCharType="end"/>
            </w:r>
          </w:p>
          <w:p w14:paraId="2B8BB291" w14:textId="77777777" w:rsidR="008B022B" w:rsidRPr="008B022B" w:rsidRDefault="008B022B" w:rsidP="008B022B">
            <w:pPr>
              <w:rPr>
                <w:rFonts w:cs="Calibri"/>
                <w:color w:val="FF0000"/>
                <w:u w:val="single"/>
              </w:rPr>
            </w:pPr>
            <w:r w:rsidRPr="008B022B">
              <w:rPr>
                <w:rFonts w:cs="Calibri"/>
                <w:color w:val="FF0000"/>
                <w:u w:val="single"/>
              </w:rPr>
              <w:fldChar w:fldCharType="begin" w:fldLock="1"/>
            </w:r>
            <w:r w:rsidRPr="008B022B">
              <w:rPr>
                <w:rFonts w:cs="Calibri"/>
                <w:color w:val="FF0000"/>
                <w:u w:val="single"/>
              </w:rPr>
              <w:instrText>MERGEFIELD Element.Name</w:instrText>
            </w:r>
            <w:r w:rsidRPr="008B022B">
              <w:rPr>
                <w:rFonts w:cs="Calibri"/>
                <w:color w:val="FF0000"/>
                <w:u w:val="single"/>
              </w:rPr>
              <w:fldChar w:fldCharType="separate"/>
            </w:r>
            <w:r w:rsidRPr="008B022B">
              <w:rPr>
                <w:rFonts w:cs="Calibri"/>
                <w:color w:val="FF0000"/>
                <w:u w:val="single"/>
              </w:rPr>
              <w:t>OVERIG BOUWWERK</w:t>
            </w:r>
            <w:r w:rsidRPr="008B022B">
              <w:rPr>
                <w:rFonts w:cs="Calibri"/>
                <w:color w:val="FF0000"/>
                <w:u w:val="single"/>
              </w:rPr>
              <w:fldChar w:fldCharType="end"/>
            </w:r>
            <w:r w:rsidRPr="008B022B">
              <w:rPr>
                <w:rFonts w:cs="Calibri"/>
                <w:color w:val="FF0000"/>
                <w:u w:val="single"/>
              </w:rPr>
              <w:t xml:space="preserve">  [</w:t>
            </w:r>
            <w:r w:rsidRPr="008B022B">
              <w:rPr>
                <w:rFonts w:cs="Calibri"/>
                <w:color w:val="FF0000"/>
                <w:u w:val="single"/>
              </w:rPr>
              <w:fldChar w:fldCharType="begin" w:fldLock="1"/>
            </w:r>
            <w:r w:rsidRPr="008B022B">
              <w:rPr>
                <w:rFonts w:cs="Calibri"/>
                <w:color w:val="FF0000"/>
                <w:u w:val="single"/>
              </w:rPr>
              <w:instrText>MERGEFIELD ConnTarget.Cardinality</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r w:rsidRPr="008B022B">
              <w:rPr>
                <w:rFonts w:cs="Calibri"/>
                <w:color w:val="FF0000"/>
                <w:u w:val="single"/>
              </w:rPr>
              <w:t>]</w:t>
            </w:r>
          </w:p>
        </w:tc>
        <w:tc>
          <w:tcPr>
            <w:tcW w:w="6120" w:type="dxa"/>
            <w:tcBorders>
              <w:top w:val="nil"/>
              <w:left w:val="nil"/>
              <w:bottom w:val="nil"/>
              <w:right w:val="nil"/>
            </w:tcBorders>
          </w:tcPr>
          <w:p w14:paraId="294E224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Connector.Notes</w:instrText>
            </w:r>
            <w:r w:rsidRPr="008B022B">
              <w:rPr>
                <w:color w:val="FF0000"/>
                <w:u w:val="single"/>
              </w:rPr>
              <w:fldChar w:fldCharType="separate"/>
            </w:r>
            <w:r w:rsidRPr="008B022B">
              <w:rPr>
                <w:rFonts w:cs="Calibri"/>
                <w:color w:val="FF0000"/>
                <w:u w:val="single"/>
              </w:rPr>
              <w:t>Een OVERIG BOUWWERK dat een equivalent is van een OVERIG GEBOUWD OBJECT.</w:t>
            </w:r>
            <w:r w:rsidRPr="008B022B">
              <w:rPr>
                <w:color w:val="FF0000"/>
                <w:u w:val="single"/>
              </w:rPr>
              <w:fldChar w:fldCharType="end"/>
            </w:r>
          </w:p>
        </w:tc>
      </w:tr>
      <w:tr w:rsidR="008B022B" w:rsidRPr="008B022B" w14:paraId="73D43D7A" w14:textId="77777777" w:rsidTr="00E7210D">
        <w:trPr>
          <w:trHeight w:hRule="exact" w:val="128"/>
        </w:trPr>
        <w:tc>
          <w:tcPr>
            <w:tcW w:w="450" w:type="dxa"/>
            <w:tcBorders>
              <w:top w:val="nil"/>
              <w:left w:val="nil"/>
              <w:bottom w:val="nil"/>
              <w:right w:val="nil"/>
            </w:tcBorders>
          </w:tcPr>
          <w:p w14:paraId="5B3525BC"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0F577BD"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03FF4A5B" w14:textId="77777777" w:rsidR="008B022B" w:rsidRPr="008B022B" w:rsidRDefault="008B022B" w:rsidP="008B022B">
            <w:pPr>
              <w:rPr>
                <w:rFonts w:cs="Calibri"/>
                <w:color w:val="0F0F0F"/>
              </w:rPr>
            </w:pPr>
          </w:p>
        </w:tc>
      </w:tr>
    </w:tbl>
    <w:p w14:paraId="304768E8"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6755AC91" w14:textId="77777777" w:rsidTr="00E7210D">
        <w:tc>
          <w:tcPr>
            <w:tcW w:w="9360" w:type="dxa"/>
            <w:tcBorders>
              <w:top w:val="nil"/>
              <w:left w:val="nil"/>
              <w:bottom w:val="nil"/>
              <w:right w:val="nil"/>
            </w:tcBorders>
          </w:tcPr>
          <w:p w14:paraId="3E906239" w14:textId="77777777" w:rsidR="008B022B" w:rsidRPr="008B022B" w:rsidRDefault="008B022B" w:rsidP="008B022B">
            <w:pPr>
              <w:rPr>
                <w:rFonts w:cs="Calibri"/>
                <w:b/>
                <w:bCs/>
                <w:color w:val="0F0F0F"/>
              </w:rPr>
            </w:pPr>
            <w:r w:rsidRPr="008B022B">
              <w:rPr>
                <w:rFonts w:cs="Calibri"/>
                <w:b/>
                <w:bCs/>
                <w:color w:val="0F0F0F"/>
              </w:rPr>
              <w:t>Toelichting objecttype</w:t>
            </w:r>
          </w:p>
          <w:p w14:paraId="44150BA9" w14:textId="77777777" w:rsidR="008B022B" w:rsidRPr="008B022B" w:rsidRDefault="008B022B" w:rsidP="008B022B">
            <w:pPr>
              <w:ind w:left="720"/>
              <w:rPr>
                <w:rFonts w:cs="Calibri"/>
                <w:color w:val="FF0000"/>
                <w:u w:val="single"/>
              </w:rPr>
            </w:pPr>
            <w:r w:rsidRPr="008B022B">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leiden dat het de plantopografie van een bestaand object betreft. </w:t>
            </w:r>
          </w:p>
          <w:p w14:paraId="766D1BE5" w14:textId="77777777" w:rsidR="008B022B" w:rsidRPr="008B022B" w:rsidRDefault="008B022B" w:rsidP="008B022B">
            <w:pPr>
              <w:ind w:left="720"/>
              <w:rPr>
                <w:rFonts w:cs="Calibri"/>
                <w:color w:val="FF0000"/>
                <w:u w:val="single"/>
              </w:rPr>
            </w:pPr>
            <w:r w:rsidRPr="008B022B">
              <w:rPr>
                <w:rFonts w:cs="Calibri"/>
                <w:color w:val="FF0000"/>
                <w:u w:val="single"/>
              </w:rPr>
              <w:t>Zie verder IMGeo.</w:t>
            </w:r>
          </w:p>
          <w:p w14:paraId="52D427A9" w14:textId="77777777" w:rsidR="008B022B" w:rsidRPr="008B022B" w:rsidRDefault="008B022B" w:rsidP="008B022B">
            <w:pPr>
              <w:ind w:left="720"/>
              <w:rPr>
                <w:rFonts w:cs="Calibri"/>
                <w:color w:val="0F0F0F"/>
              </w:rPr>
            </w:pPr>
          </w:p>
          <w:p w14:paraId="300267D2" w14:textId="77777777" w:rsidR="008B022B" w:rsidRPr="008B022B" w:rsidRDefault="008B022B" w:rsidP="008B022B">
            <w:pPr>
              <w:ind w:left="720"/>
              <w:rPr>
                <w:rFonts w:cs="Calibri"/>
                <w:color w:val="0F0F0F"/>
              </w:rPr>
            </w:pPr>
          </w:p>
        </w:tc>
      </w:tr>
    </w:tbl>
    <w:p w14:paraId="5CCA293D" w14:textId="77777777" w:rsidR="008B022B" w:rsidRPr="008B022B" w:rsidRDefault="008B022B" w:rsidP="008B022B">
      <w:pPr>
        <w:spacing w:line="500" w:lineRule="exact"/>
        <w:ind w:left="1135"/>
        <w:contextualSpacing w:val="0"/>
        <w:outlineLvl w:val="1"/>
        <w:rPr>
          <w:rFonts w:eastAsia="Calibri"/>
          <w:b/>
          <w:bCs/>
          <w:sz w:val="20"/>
          <w:szCs w:val="20"/>
          <w:lang w:eastAsia="en-US"/>
        </w:rPr>
      </w:pPr>
      <w:bookmarkStart w:id="241" w:name="BKM_7CDF37D9_26D7_46a5_9CF3_392601BDCECA"/>
      <w:bookmarkEnd w:id="241"/>
    </w:p>
    <w:p w14:paraId="529CFEF2" w14:textId="77777777" w:rsidR="008B022B" w:rsidRPr="008B022B" w:rsidRDefault="008B022B" w:rsidP="008B022B">
      <w:pPr>
        <w:rPr>
          <w:rFonts w:eastAsia="Calibri"/>
          <w:lang w:eastAsia="en-US"/>
        </w:rPr>
      </w:pPr>
      <w:r w:rsidRPr="008B022B">
        <w:br w:type="page"/>
      </w:r>
    </w:p>
    <w:p w14:paraId="6BED786E" w14:textId="77777777" w:rsidR="008B022B" w:rsidRPr="008B022B" w:rsidRDefault="008B022B" w:rsidP="008B022B">
      <w:pPr>
        <w:pStyle w:val="Kop2"/>
        <w:rPr>
          <w:color w:val="0F0F0F"/>
        </w:rPr>
      </w:pPr>
      <w:r w:rsidRPr="008B022B">
        <w:rPr>
          <w:sz w:val="20"/>
          <w:szCs w:val="20"/>
        </w:rPr>
        <w:lastRenderedPageBreak/>
        <w:fldChar w:fldCharType="begin" w:fldLock="1"/>
      </w:r>
      <w:r w:rsidRPr="008B022B">
        <w:rPr>
          <w:sz w:val="20"/>
          <w:szCs w:val="20"/>
        </w:rPr>
        <w:instrText xml:space="preserve">MERGEFIELD </w:instrText>
      </w:r>
      <w:r w:rsidRPr="008B022B">
        <w:rPr>
          <w:rFonts w:ascii="Calibri" w:hAnsi="Calibri" w:cs="Calibri"/>
          <w:color w:val="0F0F0F"/>
          <w:sz w:val="28"/>
          <w:szCs w:val="28"/>
        </w:rPr>
        <w:instrText>Element.Stereotype</w:instrText>
      </w:r>
      <w:r w:rsidRPr="008B022B">
        <w:rPr>
          <w:sz w:val="20"/>
          <w:szCs w:val="20"/>
        </w:rPr>
        <w:fldChar w:fldCharType="separate"/>
      </w:r>
      <w:r w:rsidRPr="008B022B">
        <w:rPr>
          <w:rFonts w:ascii="Calibri" w:hAnsi="Calibri" w:cs="Calibri"/>
          <w:color w:val="0F0F0F"/>
          <w:sz w:val="28"/>
          <w:szCs w:val="28"/>
        </w:rPr>
        <w:t>«Objecttype»</w:t>
      </w:r>
      <w:r w:rsidRPr="008B022B">
        <w:rPr>
          <w:sz w:val="20"/>
          <w:szCs w:val="20"/>
        </w:rPr>
        <w:fldChar w:fldCharType="end"/>
      </w:r>
      <w:r w:rsidRPr="008B022B">
        <w:rPr>
          <w:rFonts w:ascii="Calibri" w:hAnsi="Calibri" w:cs="Calibri"/>
          <w:color w:val="0F0F0F"/>
          <w:sz w:val="28"/>
          <w:szCs w:val="28"/>
        </w:rPr>
        <w:t xml:space="preserve"> </w:t>
      </w:r>
      <w:r w:rsidRPr="008B022B">
        <w:rPr>
          <w:rFonts w:ascii="Calibri" w:hAnsi="Calibri" w:cs="Calibri"/>
          <w:color w:val="0F0F0F"/>
          <w:sz w:val="28"/>
          <w:szCs w:val="28"/>
        </w:rPr>
        <w:fldChar w:fldCharType="begin" w:fldLock="1"/>
      </w:r>
      <w:r w:rsidRPr="008B022B">
        <w:rPr>
          <w:rFonts w:ascii="Calibri" w:hAnsi="Calibri" w:cs="Calibri"/>
          <w:color w:val="0F0F0F"/>
          <w:sz w:val="28"/>
          <w:szCs w:val="28"/>
        </w:rPr>
        <w:instrText>MERGEFIELD Element.Name</w:instrText>
      </w:r>
      <w:r w:rsidRPr="008B022B">
        <w:rPr>
          <w:rFonts w:ascii="Calibri" w:hAnsi="Calibri" w:cs="Calibri"/>
          <w:color w:val="0F0F0F"/>
          <w:sz w:val="28"/>
          <w:szCs w:val="28"/>
        </w:rPr>
        <w:fldChar w:fldCharType="separate"/>
      </w:r>
      <w:r w:rsidRPr="008B022B">
        <w:rPr>
          <w:rFonts w:ascii="Calibri" w:hAnsi="Calibri" w:cs="Calibri"/>
          <w:color w:val="0F0F0F"/>
          <w:sz w:val="28"/>
          <w:szCs w:val="28"/>
        </w:rPr>
        <w:t>OVERIG  GEBOUWD OBJECT</w:t>
      </w:r>
      <w:r w:rsidRPr="008B022B">
        <w:rPr>
          <w:rFonts w:ascii="Calibri" w:hAnsi="Calibri" w:cs="Calibri"/>
          <w:color w:val="0F0F0F"/>
          <w:sz w:val="28"/>
          <w:szCs w:val="28"/>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3A1E2E13" w14:textId="77777777" w:rsidTr="00E7210D">
        <w:trPr>
          <w:trHeight w:val="271"/>
        </w:trPr>
        <w:tc>
          <w:tcPr>
            <w:tcW w:w="2340" w:type="dxa"/>
            <w:gridSpan w:val="2"/>
            <w:tcBorders>
              <w:top w:val="nil"/>
              <w:left w:val="nil"/>
              <w:bottom w:val="nil"/>
              <w:right w:val="nil"/>
            </w:tcBorders>
          </w:tcPr>
          <w:p w14:paraId="10321118"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6BC68661"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OVERIG  GEBOUWD OBJECT</w:t>
            </w:r>
            <w:r w:rsidRPr="008B022B">
              <w:fldChar w:fldCharType="end"/>
            </w:r>
          </w:p>
        </w:tc>
      </w:tr>
      <w:tr w:rsidR="008B022B" w:rsidRPr="008B022B" w14:paraId="5281433E" w14:textId="77777777" w:rsidTr="00E7210D">
        <w:trPr>
          <w:trHeight w:hRule="exact" w:val="128"/>
        </w:trPr>
        <w:tc>
          <w:tcPr>
            <w:tcW w:w="2340" w:type="dxa"/>
            <w:gridSpan w:val="2"/>
            <w:tcBorders>
              <w:top w:val="nil"/>
              <w:left w:val="nil"/>
              <w:bottom w:val="nil"/>
              <w:right w:val="nil"/>
            </w:tcBorders>
          </w:tcPr>
          <w:p w14:paraId="32DA6C0A"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06F8D02" w14:textId="77777777" w:rsidR="008B022B" w:rsidRPr="008B022B" w:rsidRDefault="008B022B" w:rsidP="008B022B">
            <w:pPr>
              <w:rPr>
                <w:rFonts w:cs="Calibri"/>
                <w:color w:val="0F0F0F"/>
              </w:rPr>
            </w:pPr>
          </w:p>
        </w:tc>
      </w:tr>
      <w:tr w:rsidR="008B022B" w:rsidRPr="008B022B" w14:paraId="38E9C100" w14:textId="77777777" w:rsidTr="00E7210D">
        <w:tc>
          <w:tcPr>
            <w:tcW w:w="2340" w:type="dxa"/>
            <w:gridSpan w:val="2"/>
            <w:tcBorders>
              <w:top w:val="nil"/>
              <w:left w:val="nil"/>
              <w:bottom w:val="nil"/>
              <w:right w:val="nil"/>
            </w:tcBorders>
          </w:tcPr>
          <w:p w14:paraId="43FD803C"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6F2D5383"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Element.Alias</w:instrText>
            </w:r>
            <w:r w:rsidRPr="008B022B">
              <w:fldChar w:fldCharType="separate"/>
            </w:r>
            <w:r w:rsidRPr="008B022B">
              <w:rPr>
                <w:rFonts w:cs="Calibri"/>
                <w:color w:val="0F0F0F"/>
              </w:rPr>
              <w:t>OGO</w:t>
            </w:r>
            <w:r w:rsidRPr="008B022B">
              <w:fldChar w:fldCharType="end"/>
            </w:r>
          </w:p>
        </w:tc>
      </w:tr>
      <w:tr w:rsidR="008B022B" w:rsidRPr="008B022B" w14:paraId="32339485" w14:textId="77777777" w:rsidTr="00E7210D">
        <w:trPr>
          <w:trHeight w:hRule="exact" w:val="128"/>
        </w:trPr>
        <w:tc>
          <w:tcPr>
            <w:tcW w:w="2340" w:type="dxa"/>
            <w:gridSpan w:val="2"/>
            <w:tcBorders>
              <w:top w:val="nil"/>
              <w:left w:val="nil"/>
              <w:bottom w:val="nil"/>
              <w:right w:val="nil"/>
            </w:tcBorders>
          </w:tcPr>
          <w:p w14:paraId="7A9DF2F1"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87DEE81" w14:textId="77777777" w:rsidR="008B022B" w:rsidRPr="008B022B" w:rsidRDefault="008B022B" w:rsidP="008B022B">
            <w:pPr>
              <w:rPr>
                <w:rFonts w:cs="Calibri"/>
                <w:color w:val="0F0F0F"/>
              </w:rPr>
            </w:pPr>
          </w:p>
        </w:tc>
      </w:tr>
      <w:tr w:rsidR="008B022B" w:rsidRPr="008B022B" w14:paraId="11D46765" w14:textId="77777777" w:rsidTr="00E7210D">
        <w:tc>
          <w:tcPr>
            <w:tcW w:w="2340" w:type="dxa"/>
            <w:gridSpan w:val="2"/>
            <w:tcBorders>
              <w:top w:val="nil"/>
              <w:left w:val="nil"/>
              <w:bottom w:val="nil"/>
              <w:right w:val="nil"/>
            </w:tcBorders>
          </w:tcPr>
          <w:p w14:paraId="7FD57AFE"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3BDC69D2" w14:textId="77777777" w:rsidR="008B022B" w:rsidRPr="008B022B" w:rsidRDefault="008B022B" w:rsidP="008B022B">
            <w:pPr>
              <w:rPr>
                <w:rFonts w:cs="Calibri"/>
                <w:color w:val="0F0F0F"/>
              </w:rPr>
            </w:pPr>
            <w:r w:rsidRPr="008B022B">
              <w:rPr>
                <w:rFonts w:cs="Calibri"/>
                <w:color w:val="0F0F0F"/>
              </w:rPr>
              <w:t>IMGeo</w:t>
            </w:r>
          </w:p>
        </w:tc>
      </w:tr>
      <w:tr w:rsidR="008B022B" w:rsidRPr="008B022B" w14:paraId="33FE8CAA" w14:textId="77777777" w:rsidTr="00E7210D">
        <w:trPr>
          <w:trHeight w:hRule="exact" w:val="128"/>
        </w:trPr>
        <w:tc>
          <w:tcPr>
            <w:tcW w:w="2340" w:type="dxa"/>
            <w:gridSpan w:val="2"/>
            <w:tcBorders>
              <w:top w:val="nil"/>
              <w:left w:val="nil"/>
              <w:bottom w:val="nil"/>
              <w:right w:val="nil"/>
            </w:tcBorders>
          </w:tcPr>
          <w:p w14:paraId="1C8F59D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27595BF" w14:textId="77777777" w:rsidR="008B022B" w:rsidRPr="008B022B" w:rsidRDefault="008B022B" w:rsidP="008B022B">
            <w:pPr>
              <w:rPr>
                <w:rFonts w:cs="Calibri"/>
                <w:color w:val="0F0F0F"/>
              </w:rPr>
            </w:pPr>
          </w:p>
        </w:tc>
      </w:tr>
      <w:tr w:rsidR="008B022B" w:rsidRPr="008B022B" w14:paraId="437CDA08" w14:textId="77777777" w:rsidTr="00E7210D">
        <w:trPr>
          <w:trHeight w:val="230"/>
        </w:trPr>
        <w:tc>
          <w:tcPr>
            <w:tcW w:w="2340" w:type="dxa"/>
            <w:gridSpan w:val="2"/>
            <w:tcBorders>
              <w:top w:val="nil"/>
              <w:left w:val="nil"/>
              <w:bottom w:val="nil"/>
              <w:right w:val="nil"/>
            </w:tcBorders>
          </w:tcPr>
          <w:p w14:paraId="47672C26"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5C15983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Element.Notes</w:instrText>
            </w:r>
            <w:r w:rsidRPr="008B022B">
              <w:fldChar w:fldCharType="separate"/>
            </w:r>
            <w:r w:rsidRPr="008B022B">
              <w:rPr>
                <w:rFonts w:cs="Calibri"/>
                <w:color w:val="0F0F0F"/>
              </w:rPr>
              <w:t>De kleinste eenheid van gebruik, geen verblijfsobject zijnde, binnen een bij de totstandkoming functioneel en bouwkundig constructief zelfstandige eenheid die direct en duurzaam met de aarde is verbonden.</w:t>
            </w:r>
            <w:r w:rsidRPr="008B022B">
              <w:fldChar w:fldCharType="end"/>
            </w:r>
          </w:p>
        </w:tc>
      </w:tr>
      <w:tr w:rsidR="008B022B" w:rsidRPr="008B022B" w14:paraId="6F755BF3" w14:textId="77777777" w:rsidTr="00E7210D">
        <w:trPr>
          <w:trHeight w:hRule="exact" w:val="68"/>
        </w:trPr>
        <w:tc>
          <w:tcPr>
            <w:tcW w:w="2340" w:type="dxa"/>
            <w:gridSpan w:val="2"/>
            <w:tcBorders>
              <w:top w:val="nil"/>
              <w:left w:val="nil"/>
              <w:bottom w:val="nil"/>
              <w:right w:val="nil"/>
            </w:tcBorders>
          </w:tcPr>
          <w:p w14:paraId="27C54843"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67206A2" w14:textId="77777777" w:rsidR="008B022B" w:rsidRPr="008B022B" w:rsidRDefault="008B022B" w:rsidP="008B022B">
            <w:pPr>
              <w:rPr>
                <w:rFonts w:cs="Calibri"/>
                <w:color w:val="0F0F0F"/>
              </w:rPr>
            </w:pPr>
          </w:p>
        </w:tc>
      </w:tr>
      <w:tr w:rsidR="008B022B" w:rsidRPr="008B022B" w14:paraId="189B60D2" w14:textId="77777777" w:rsidTr="00E7210D">
        <w:trPr>
          <w:trHeight w:val="271"/>
        </w:trPr>
        <w:tc>
          <w:tcPr>
            <w:tcW w:w="2340" w:type="dxa"/>
            <w:gridSpan w:val="2"/>
            <w:tcBorders>
              <w:top w:val="nil"/>
              <w:left w:val="nil"/>
              <w:bottom w:val="nil"/>
              <w:right w:val="nil"/>
            </w:tcBorders>
          </w:tcPr>
          <w:p w14:paraId="04557716"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5DC63991" w14:textId="77777777" w:rsidR="008B022B" w:rsidRPr="008B022B" w:rsidRDefault="008B022B" w:rsidP="008B022B">
            <w:pPr>
              <w:rPr>
                <w:rFonts w:cs="Calibri"/>
                <w:color w:val="0F0F0F"/>
              </w:rPr>
            </w:pPr>
            <w:r w:rsidRPr="008B022B">
              <w:rPr>
                <w:rFonts w:cs="Calibri"/>
                <w:color w:val="0F0F0F"/>
              </w:rPr>
              <w:t>KING</w:t>
            </w:r>
          </w:p>
        </w:tc>
      </w:tr>
      <w:tr w:rsidR="008B022B" w:rsidRPr="008B022B" w14:paraId="6C263A3C" w14:textId="77777777" w:rsidTr="00E7210D">
        <w:trPr>
          <w:trHeight w:hRule="exact" w:val="128"/>
        </w:trPr>
        <w:tc>
          <w:tcPr>
            <w:tcW w:w="2340" w:type="dxa"/>
            <w:gridSpan w:val="2"/>
            <w:tcBorders>
              <w:top w:val="nil"/>
              <w:left w:val="nil"/>
              <w:bottom w:val="nil"/>
              <w:right w:val="nil"/>
            </w:tcBorders>
          </w:tcPr>
          <w:p w14:paraId="1BDE166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20E5D83" w14:textId="77777777" w:rsidR="008B022B" w:rsidRPr="008B022B" w:rsidRDefault="008B022B" w:rsidP="008B022B">
            <w:pPr>
              <w:rPr>
                <w:rFonts w:cs="Calibri"/>
                <w:color w:val="0F0F0F"/>
              </w:rPr>
            </w:pPr>
          </w:p>
        </w:tc>
      </w:tr>
      <w:tr w:rsidR="008B022B" w:rsidRPr="008B022B" w14:paraId="2687A5EA" w14:textId="77777777" w:rsidTr="00E7210D">
        <w:tc>
          <w:tcPr>
            <w:tcW w:w="2340" w:type="dxa"/>
            <w:gridSpan w:val="2"/>
            <w:tcBorders>
              <w:top w:val="nil"/>
              <w:left w:val="nil"/>
              <w:bottom w:val="nil"/>
              <w:right w:val="nil"/>
            </w:tcBorders>
          </w:tcPr>
          <w:p w14:paraId="11951339"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1F0F3C43" w14:textId="77777777" w:rsidR="008B022B" w:rsidRPr="008B022B" w:rsidRDefault="008B022B" w:rsidP="008B022B">
            <w:pPr>
              <w:rPr>
                <w:rFonts w:cs="Calibri"/>
                <w:color w:val="0F0F0F"/>
              </w:rPr>
            </w:pPr>
            <w:r w:rsidRPr="008B022B">
              <w:rPr>
                <w:rFonts w:cs="Calibri"/>
                <w:color w:val="0F0F0F"/>
              </w:rPr>
              <w:t>9 april 2007</w:t>
            </w:r>
          </w:p>
        </w:tc>
      </w:tr>
      <w:tr w:rsidR="008B022B" w:rsidRPr="008B022B" w14:paraId="328AB0B9" w14:textId="77777777" w:rsidTr="00E7210D">
        <w:trPr>
          <w:trHeight w:hRule="exact" w:val="128"/>
        </w:trPr>
        <w:tc>
          <w:tcPr>
            <w:tcW w:w="2340" w:type="dxa"/>
            <w:gridSpan w:val="2"/>
            <w:tcBorders>
              <w:top w:val="nil"/>
              <w:left w:val="nil"/>
              <w:bottom w:val="nil"/>
              <w:right w:val="nil"/>
            </w:tcBorders>
          </w:tcPr>
          <w:p w14:paraId="3CF4D81A"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8132BF9" w14:textId="77777777" w:rsidR="008B022B" w:rsidRPr="008B022B" w:rsidRDefault="008B022B" w:rsidP="008B022B">
            <w:pPr>
              <w:rPr>
                <w:rFonts w:cs="Calibri"/>
                <w:color w:val="0F0F0F"/>
              </w:rPr>
            </w:pPr>
          </w:p>
        </w:tc>
      </w:tr>
      <w:tr w:rsidR="008B022B" w:rsidRPr="008B022B" w14:paraId="0003C795" w14:textId="77777777" w:rsidTr="00E7210D">
        <w:tc>
          <w:tcPr>
            <w:tcW w:w="2340" w:type="dxa"/>
            <w:gridSpan w:val="2"/>
            <w:tcBorders>
              <w:top w:val="nil"/>
              <w:left w:val="nil"/>
              <w:bottom w:val="nil"/>
              <w:right w:val="nil"/>
            </w:tcBorders>
          </w:tcPr>
          <w:p w14:paraId="0DAA64B4"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5CE60968" w14:textId="77777777" w:rsidR="008B022B" w:rsidRPr="008B022B" w:rsidRDefault="008B022B" w:rsidP="008B022B">
            <w:pPr>
              <w:rPr>
                <w:rFonts w:cs="Calibri"/>
                <w:color w:val="0F0F0F"/>
              </w:rPr>
            </w:pPr>
            <w:r w:rsidRPr="008B022B">
              <w:rPr>
                <w:rFonts w:cs="Calibri"/>
                <w:color w:val="0F0F0F"/>
              </w:rPr>
              <w:t>Overig gebouwd object identificatie</w:t>
            </w:r>
          </w:p>
        </w:tc>
      </w:tr>
      <w:tr w:rsidR="008B022B" w:rsidRPr="008B022B" w14:paraId="50D44BD4" w14:textId="77777777" w:rsidTr="00E7210D">
        <w:trPr>
          <w:trHeight w:hRule="exact" w:val="128"/>
        </w:trPr>
        <w:tc>
          <w:tcPr>
            <w:tcW w:w="2340" w:type="dxa"/>
            <w:gridSpan w:val="2"/>
            <w:tcBorders>
              <w:top w:val="nil"/>
              <w:left w:val="nil"/>
              <w:bottom w:val="nil"/>
              <w:right w:val="nil"/>
            </w:tcBorders>
          </w:tcPr>
          <w:p w14:paraId="2C0C48B7"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E4E670D" w14:textId="77777777" w:rsidR="008B022B" w:rsidRPr="008B022B" w:rsidRDefault="008B022B" w:rsidP="008B022B">
            <w:pPr>
              <w:rPr>
                <w:rFonts w:cs="Calibri"/>
                <w:b/>
                <w:bCs/>
                <w:color w:val="0F0F0F"/>
              </w:rPr>
            </w:pPr>
          </w:p>
        </w:tc>
      </w:tr>
      <w:tr w:rsidR="008B022B" w:rsidRPr="008B022B" w14:paraId="34B0C55B" w14:textId="77777777" w:rsidTr="00E7210D">
        <w:tc>
          <w:tcPr>
            <w:tcW w:w="2340" w:type="dxa"/>
            <w:gridSpan w:val="2"/>
            <w:tcBorders>
              <w:top w:val="nil"/>
              <w:left w:val="nil"/>
              <w:bottom w:val="nil"/>
              <w:right w:val="nil"/>
            </w:tcBorders>
          </w:tcPr>
          <w:p w14:paraId="7B6DEE09"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4351D04C" w14:textId="77777777" w:rsidR="008B022B" w:rsidRPr="008B022B" w:rsidRDefault="008B022B" w:rsidP="008B022B">
            <w:pPr>
              <w:rPr>
                <w:rFonts w:cs="Calibri"/>
                <w:color w:val="0F0F0F"/>
              </w:rPr>
            </w:pPr>
            <w:r w:rsidRPr="008B022B">
              <w:rPr>
                <w:rFonts w:cs="Calibri"/>
                <w:color w:val="0F0F0F"/>
              </w:rPr>
              <w:t>zie populatie OVERIG BOUWWERK</w:t>
            </w:r>
          </w:p>
        </w:tc>
      </w:tr>
      <w:tr w:rsidR="008B022B" w:rsidRPr="008B022B" w14:paraId="53BA4106" w14:textId="77777777" w:rsidTr="00E7210D">
        <w:trPr>
          <w:trHeight w:hRule="exact" w:val="128"/>
        </w:trPr>
        <w:tc>
          <w:tcPr>
            <w:tcW w:w="2340" w:type="dxa"/>
            <w:gridSpan w:val="2"/>
            <w:tcBorders>
              <w:top w:val="nil"/>
              <w:left w:val="nil"/>
              <w:bottom w:val="nil"/>
              <w:right w:val="nil"/>
            </w:tcBorders>
          </w:tcPr>
          <w:p w14:paraId="7C90146A"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E6C16FA" w14:textId="77777777" w:rsidR="008B022B" w:rsidRPr="008B022B" w:rsidRDefault="008B022B" w:rsidP="008B022B">
            <w:pPr>
              <w:rPr>
                <w:rFonts w:cs="Calibri"/>
                <w:color w:val="0F0F0F"/>
              </w:rPr>
            </w:pPr>
          </w:p>
        </w:tc>
      </w:tr>
      <w:tr w:rsidR="008B022B" w:rsidRPr="008B022B" w14:paraId="6F4EC7FF" w14:textId="77777777" w:rsidTr="00E7210D">
        <w:trPr>
          <w:trHeight w:hRule="exact" w:val="256"/>
        </w:trPr>
        <w:tc>
          <w:tcPr>
            <w:tcW w:w="2340" w:type="dxa"/>
            <w:gridSpan w:val="2"/>
            <w:tcBorders>
              <w:top w:val="nil"/>
              <w:left w:val="nil"/>
              <w:bottom w:val="nil"/>
              <w:right w:val="nil"/>
            </w:tcBorders>
          </w:tcPr>
          <w:p w14:paraId="2B5D529B"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3636CC77" w14:textId="77777777" w:rsidR="008B022B" w:rsidRPr="008B022B" w:rsidRDefault="008B022B" w:rsidP="008B022B">
            <w:pPr>
              <w:rPr>
                <w:rFonts w:cs="Calibri"/>
                <w:color w:val="0F0F0F"/>
              </w:rPr>
            </w:pPr>
            <w:r w:rsidRPr="008B022B">
              <w:rPr>
                <w:rFonts w:cs="Calibri"/>
                <w:color w:val="0F0F0F"/>
              </w:rPr>
              <w:t>&lt;niet gespecifieerd&gt;</w:t>
            </w:r>
          </w:p>
        </w:tc>
      </w:tr>
      <w:tr w:rsidR="008B022B" w:rsidRPr="008B022B" w14:paraId="41FD4A82" w14:textId="77777777" w:rsidTr="00E7210D">
        <w:trPr>
          <w:trHeight w:hRule="exact" w:val="256"/>
        </w:trPr>
        <w:tc>
          <w:tcPr>
            <w:tcW w:w="2340" w:type="dxa"/>
            <w:gridSpan w:val="2"/>
            <w:tcBorders>
              <w:top w:val="nil"/>
              <w:left w:val="nil"/>
              <w:bottom w:val="nil"/>
              <w:right w:val="nil"/>
            </w:tcBorders>
          </w:tcPr>
          <w:p w14:paraId="3C5B6884"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9C55291" w14:textId="77777777" w:rsidR="008B022B" w:rsidRPr="008B022B" w:rsidRDefault="008B022B" w:rsidP="008B022B">
            <w:pPr>
              <w:rPr>
                <w:rFonts w:cs="Calibri"/>
                <w:color w:val="0F0F0F"/>
              </w:rPr>
            </w:pPr>
          </w:p>
        </w:tc>
      </w:tr>
      <w:tr w:rsidR="008B022B" w:rsidRPr="008B022B" w14:paraId="382B8E0A" w14:textId="77777777" w:rsidTr="00E7210D">
        <w:tc>
          <w:tcPr>
            <w:tcW w:w="2340" w:type="dxa"/>
            <w:gridSpan w:val="2"/>
            <w:tcBorders>
              <w:top w:val="nil"/>
              <w:left w:val="nil"/>
              <w:bottom w:val="nil"/>
              <w:right w:val="nil"/>
            </w:tcBorders>
          </w:tcPr>
          <w:p w14:paraId="2D204228"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4996C5B5" w14:textId="77777777" w:rsidR="008B022B" w:rsidRPr="008B022B" w:rsidRDefault="008B022B" w:rsidP="008B022B">
            <w:pPr>
              <w:rPr>
                <w:rFonts w:cs="Calibri"/>
                <w:b/>
                <w:bCs/>
                <w:color w:val="0F0F0F"/>
              </w:rPr>
            </w:pPr>
          </w:p>
        </w:tc>
      </w:tr>
      <w:tr w:rsidR="008B022B" w:rsidRPr="008B022B" w14:paraId="0CB95DB6" w14:textId="77777777" w:rsidTr="00E7210D">
        <w:tc>
          <w:tcPr>
            <w:tcW w:w="450" w:type="dxa"/>
            <w:tcBorders>
              <w:top w:val="nil"/>
              <w:left w:val="nil"/>
              <w:bottom w:val="nil"/>
              <w:right w:val="nil"/>
            </w:tcBorders>
          </w:tcPr>
          <w:p w14:paraId="79F4F4F0" w14:textId="77777777" w:rsidR="008B022B" w:rsidRPr="008B022B" w:rsidRDefault="008B022B" w:rsidP="008B022B">
            <w:pPr>
              <w:rPr>
                <w:rFonts w:cs="Calibri"/>
                <w:i/>
                <w:iCs/>
                <w:color w:val="0F0F0F"/>
              </w:rPr>
            </w:pPr>
            <w:bookmarkStart w:id="242" w:name="BKM_073F4BB6_B410_4595_B6E2_A9CDAEC9FD52"/>
          </w:p>
        </w:tc>
        <w:tc>
          <w:tcPr>
            <w:tcW w:w="2790" w:type="dxa"/>
            <w:gridSpan w:val="2"/>
            <w:tcBorders>
              <w:top w:val="nil"/>
              <w:left w:val="nil"/>
              <w:bottom w:val="nil"/>
              <w:right w:val="nil"/>
            </w:tcBorders>
          </w:tcPr>
          <w:p w14:paraId="45659D30"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664C19F8"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108D2FA4"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13695350" w14:textId="77777777" w:rsidR="008B022B" w:rsidRPr="008B022B" w:rsidRDefault="008B022B" w:rsidP="008B022B">
            <w:pPr>
              <w:rPr>
                <w:rFonts w:cs="Calibri"/>
                <w:i/>
                <w:iCs/>
                <w:color w:val="0F0F0F"/>
              </w:rPr>
            </w:pPr>
            <w:r w:rsidRPr="008B022B">
              <w:rPr>
                <w:rFonts w:cs="Calibri"/>
                <w:i/>
                <w:iCs/>
                <w:color w:val="0F0F0F"/>
              </w:rPr>
              <w:t>Kardi-</w:t>
            </w:r>
          </w:p>
          <w:p w14:paraId="4AADE866"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777D6D6C" w14:textId="77777777" w:rsidTr="00E7210D">
        <w:tc>
          <w:tcPr>
            <w:tcW w:w="450" w:type="dxa"/>
            <w:tcBorders>
              <w:top w:val="nil"/>
              <w:left w:val="nil"/>
              <w:bottom w:val="nil"/>
              <w:right w:val="nil"/>
            </w:tcBorders>
          </w:tcPr>
          <w:p w14:paraId="3E4CBBA0"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20C6BEE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Overig gebouwd object identificatie</w:t>
            </w:r>
            <w:r w:rsidRPr="008B022B">
              <w:fldChar w:fldCharType="end"/>
            </w:r>
          </w:p>
        </w:tc>
        <w:tc>
          <w:tcPr>
            <w:tcW w:w="4230" w:type="dxa"/>
            <w:tcBorders>
              <w:top w:val="nil"/>
              <w:left w:val="nil"/>
              <w:bottom w:val="nil"/>
              <w:right w:val="nil"/>
            </w:tcBorders>
          </w:tcPr>
          <w:p w14:paraId="0397166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unieke identificatie van een OVERIG GEBOUWD OBJECT</w:t>
            </w:r>
            <w:r w:rsidRPr="008B022B">
              <w:fldChar w:fldCharType="end"/>
            </w:r>
          </w:p>
        </w:tc>
        <w:tc>
          <w:tcPr>
            <w:tcW w:w="1080" w:type="dxa"/>
            <w:tcBorders>
              <w:top w:val="nil"/>
              <w:left w:val="nil"/>
              <w:bottom w:val="nil"/>
              <w:right w:val="nil"/>
            </w:tcBorders>
          </w:tcPr>
          <w:p w14:paraId="5642A5B6"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AN16</w:t>
            </w:r>
            <w:r w:rsidRPr="008B022B">
              <w:fldChar w:fldCharType="end"/>
            </w:r>
          </w:p>
        </w:tc>
        <w:tc>
          <w:tcPr>
            <w:tcW w:w="810" w:type="dxa"/>
            <w:tcBorders>
              <w:top w:val="nil"/>
              <w:left w:val="nil"/>
              <w:bottom w:val="nil"/>
              <w:right w:val="nil"/>
            </w:tcBorders>
          </w:tcPr>
          <w:p w14:paraId="55DC177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42"/>
      </w:tr>
      <w:tr w:rsidR="008B022B" w:rsidRPr="008B022B" w14:paraId="080CF0D1" w14:textId="77777777" w:rsidTr="00E7210D">
        <w:tc>
          <w:tcPr>
            <w:tcW w:w="450" w:type="dxa"/>
            <w:tcBorders>
              <w:top w:val="nil"/>
              <w:left w:val="nil"/>
              <w:bottom w:val="nil"/>
              <w:right w:val="nil"/>
            </w:tcBorders>
          </w:tcPr>
          <w:p w14:paraId="21DBBABA" w14:textId="77777777" w:rsidR="008B022B" w:rsidRPr="008B022B" w:rsidRDefault="008B022B" w:rsidP="008B022B">
            <w:pPr>
              <w:rPr>
                <w:rFonts w:cs="Calibri"/>
                <w:color w:val="0F0F0F"/>
              </w:rPr>
            </w:pPr>
            <w:bookmarkStart w:id="243" w:name="BKM_3593C890_0891_4714_8F73_B32D569F9A1F"/>
          </w:p>
        </w:tc>
        <w:tc>
          <w:tcPr>
            <w:tcW w:w="2790" w:type="dxa"/>
            <w:gridSpan w:val="2"/>
            <w:tcBorders>
              <w:top w:val="nil"/>
              <w:left w:val="nil"/>
              <w:bottom w:val="nil"/>
              <w:right w:val="nil"/>
            </w:tcBorders>
          </w:tcPr>
          <w:p w14:paraId="05973A08"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Overig gebouwd object locatie-aanduiding</w:t>
            </w:r>
            <w:r w:rsidRPr="008B022B">
              <w:fldChar w:fldCharType="end"/>
            </w:r>
          </w:p>
        </w:tc>
        <w:tc>
          <w:tcPr>
            <w:tcW w:w="4230" w:type="dxa"/>
            <w:tcBorders>
              <w:top w:val="nil"/>
              <w:left w:val="nil"/>
              <w:bottom w:val="nil"/>
              <w:right w:val="nil"/>
            </w:tcBorders>
          </w:tcPr>
          <w:p w14:paraId="1599EAD3"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aanvullende omschrijving van de ligging van een OVERIG GEBOUWD OBJECT ten opzichte van de dichtstbijzijnde VERBLIJFSOBJECT, STANDPLAATS, LIGPLAATS of OPENBARE RUIMTE.</w:t>
            </w:r>
            <w:r w:rsidRPr="008B022B">
              <w:fldChar w:fldCharType="end"/>
            </w:r>
          </w:p>
        </w:tc>
        <w:tc>
          <w:tcPr>
            <w:tcW w:w="1080" w:type="dxa"/>
            <w:tcBorders>
              <w:top w:val="nil"/>
              <w:left w:val="nil"/>
              <w:bottom w:val="nil"/>
              <w:right w:val="nil"/>
            </w:tcBorders>
          </w:tcPr>
          <w:p w14:paraId="4CD250AE"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AN40</w:t>
            </w:r>
            <w:r w:rsidRPr="008B022B">
              <w:fldChar w:fldCharType="end"/>
            </w:r>
          </w:p>
        </w:tc>
        <w:tc>
          <w:tcPr>
            <w:tcW w:w="810" w:type="dxa"/>
            <w:tcBorders>
              <w:top w:val="nil"/>
              <w:left w:val="nil"/>
              <w:bottom w:val="nil"/>
              <w:right w:val="nil"/>
            </w:tcBorders>
          </w:tcPr>
          <w:p w14:paraId="3B6E0D9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43"/>
      </w:tr>
      <w:tr w:rsidR="008B022B" w:rsidRPr="008B022B" w14:paraId="04AAD485" w14:textId="77777777" w:rsidTr="00E7210D">
        <w:tc>
          <w:tcPr>
            <w:tcW w:w="450" w:type="dxa"/>
            <w:tcBorders>
              <w:top w:val="nil"/>
              <w:left w:val="nil"/>
              <w:bottom w:val="nil"/>
              <w:right w:val="nil"/>
            </w:tcBorders>
          </w:tcPr>
          <w:p w14:paraId="737F3EEA" w14:textId="77777777" w:rsidR="008B022B" w:rsidRPr="008B022B" w:rsidRDefault="008B022B" w:rsidP="008B022B">
            <w:pPr>
              <w:rPr>
                <w:rFonts w:cs="Calibri"/>
                <w:color w:val="0F0F0F"/>
              </w:rPr>
            </w:pPr>
            <w:bookmarkStart w:id="244" w:name="BKM_6397D1DE_FE24_45ea_9CA3_E3E5C6F5D164"/>
          </w:p>
        </w:tc>
        <w:tc>
          <w:tcPr>
            <w:tcW w:w="2790" w:type="dxa"/>
            <w:gridSpan w:val="2"/>
            <w:tcBorders>
              <w:top w:val="nil"/>
              <w:left w:val="nil"/>
              <w:bottom w:val="nil"/>
              <w:right w:val="nil"/>
            </w:tcBorders>
          </w:tcPr>
          <w:p w14:paraId="739D91A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Bouwjaar</w:t>
            </w:r>
            <w:r w:rsidRPr="008B022B">
              <w:fldChar w:fldCharType="end"/>
            </w:r>
          </w:p>
        </w:tc>
        <w:tc>
          <w:tcPr>
            <w:tcW w:w="4230" w:type="dxa"/>
            <w:tcBorders>
              <w:top w:val="nil"/>
              <w:left w:val="nil"/>
              <w:bottom w:val="nil"/>
              <w:right w:val="nil"/>
            </w:tcBorders>
          </w:tcPr>
          <w:p w14:paraId="7EEA0DEE"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aanduiding van het jaar waarin het OVERIG GEBOUWD OBJECT oorspronkelijk als bouwkundig gereed is opgeleverd.</w:t>
            </w:r>
            <w:r w:rsidRPr="008B022B">
              <w:fldChar w:fldCharType="end"/>
            </w:r>
          </w:p>
        </w:tc>
        <w:tc>
          <w:tcPr>
            <w:tcW w:w="1080" w:type="dxa"/>
            <w:tcBorders>
              <w:top w:val="nil"/>
              <w:left w:val="nil"/>
              <w:bottom w:val="nil"/>
              <w:right w:val="nil"/>
            </w:tcBorders>
          </w:tcPr>
          <w:p w14:paraId="7425684E" w14:textId="77777777" w:rsidR="008B022B" w:rsidRPr="008B022B" w:rsidRDefault="008B022B" w:rsidP="008B022B">
            <w:pPr>
              <w:rPr>
                <w:rFonts w:cs="Calibri"/>
                <w:u w:val="single"/>
              </w:rPr>
            </w:pPr>
            <w:r w:rsidRPr="008B022B">
              <w:rPr>
                <w:color w:val="FF0000"/>
                <w:u w:val="single"/>
              </w:rPr>
              <w:t>Jaar</w:t>
            </w:r>
          </w:p>
        </w:tc>
        <w:tc>
          <w:tcPr>
            <w:tcW w:w="810" w:type="dxa"/>
            <w:tcBorders>
              <w:top w:val="nil"/>
              <w:left w:val="nil"/>
              <w:bottom w:val="nil"/>
              <w:right w:val="nil"/>
            </w:tcBorders>
          </w:tcPr>
          <w:p w14:paraId="5A1F7A7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44"/>
      </w:tr>
      <w:tr w:rsidR="008B022B" w:rsidRPr="008B022B" w14:paraId="6E63F6E1" w14:textId="77777777" w:rsidTr="00E7210D">
        <w:tc>
          <w:tcPr>
            <w:tcW w:w="450" w:type="dxa"/>
            <w:tcBorders>
              <w:top w:val="nil"/>
              <w:left w:val="nil"/>
              <w:bottom w:val="nil"/>
              <w:right w:val="nil"/>
            </w:tcBorders>
          </w:tcPr>
          <w:p w14:paraId="28A7B441" w14:textId="77777777" w:rsidR="008B022B" w:rsidRPr="008B022B" w:rsidRDefault="008B022B" w:rsidP="008B022B">
            <w:pPr>
              <w:rPr>
                <w:rFonts w:cs="Calibri"/>
                <w:color w:val="0F0F0F"/>
              </w:rPr>
            </w:pPr>
            <w:bookmarkStart w:id="245" w:name="BKM_623B2045_C65A_405d_95D6_4C03A1514DDE"/>
          </w:p>
        </w:tc>
        <w:tc>
          <w:tcPr>
            <w:tcW w:w="2790" w:type="dxa"/>
            <w:gridSpan w:val="2"/>
            <w:tcBorders>
              <w:top w:val="nil"/>
              <w:left w:val="nil"/>
              <w:bottom w:val="nil"/>
              <w:right w:val="nil"/>
            </w:tcBorders>
          </w:tcPr>
          <w:p w14:paraId="44BAF57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Ind planobject</w:t>
            </w:r>
            <w:r w:rsidRPr="008B022B">
              <w:rPr>
                <w:color w:val="FF0000"/>
                <w:u w:val="single"/>
              </w:rPr>
              <w:fldChar w:fldCharType="end"/>
            </w:r>
          </w:p>
        </w:tc>
        <w:tc>
          <w:tcPr>
            <w:tcW w:w="4230" w:type="dxa"/>
            <w:tcBorders>
              <w:top w:val="nil"/>
              <w:left w:val="nil"/>
              <w:bottom w:val="nil"/>
              <w:right w:val="nil"/>
            </w:tcBorders>
          </w:tcPr>
          <w:p w14:paraId="53676D2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end"/>
            </w:r>
            <w:r w:rsidRPr="008B022B">
              <w:rPr>
                <w:rFonts w:cs="Calibri"/>
                <w:color w:val="FF0000"/>
                <w:u w:val="single"/>
              </w:rPr>
              <w:t xml:space="preserve">Een aanduiding dat de verwijzing naar het overig bouwwerk in de BGT een geplande geometriewijziging van een bestaand overig bouwwerk betreft.  </w:t>
            </w:r>
          </w:p>
        </w:tc>
        <w:tc>
          <w:tcPr>
            <w:tcW w:w="1080" w:type="dxa"/>
            <w:tcBorders>
              <w:top w:val="nil"/>
              <w:left w:val="nil"/>
              <w:bottom w:val="nil"/>
              <w:right w:val="nil"/>
            </w:tcBorders>
          </w:tcPr>
          <w:p w14:paraId="41D387B3" w14:textId="77777777" w:rsidR="008B022B" w:rsidRPr="008B022B" w:rsidRDefault="008B022B" w:rsidP="008B022B">
            <w:pPr>
              <w:rPr>
                <w:rFonts w:cs="Calibri"/>
                <w:color w:val="FF0000"/>
                <w:u w:val="single"/>
              </w:rPr>
            </w:pPr>
            <w:r w:rsidRPr="008B022B">
              <w:rPr>
                <w:color w:val="FF0000"/>
                <w:u w:val="single"/>
              </w:rPr>
              <w:t>boolean</w:t>
            </w:r>
          </w:p>
        </w:tc>
        <w:tc>
          <w:tcPr>
            <w:tcW w:w="810" w:type="dxa"/>
            <w:tcBorders>
              <w:top w:val="nil"/>
              <w:left w:val="nil"/>
              <w:bottom w:val="nil"/>
              <w:right w:val="nil"/>
            </w:tcBorders>
          </w:tcPr>
          <w:p w14:paraId="6B09B4A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45"/>
      </w:tr>
    </w:tbl>
    <w:p w14:paraId="0C0306F5" w14:textId="77777777" w:rsidR="008B022B" w:rsidRPr="008B022B" w:rsidRDefault="008B022B" w:rsidP="008B022B">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8B022B" w:rsidRPr="008B022B" w14:paraId="7842D9D5" w14:textId="77777777" w:rsidTr="00E7210D">
        <w:tc>
          <w:tcPr>
            <w:tcW w:w="9360" w:type="dxa"/>
            <w:gridSpan w:val="3"/>
            <w:tcBorders>
              <w:top w:val="nil"/>
              <w:left w:val="nil"/>
              <w:bottom w:val="nil"/>
              <w:right w:val="nil"/>
            </w:tcBorders>
          </w:tcPr>
          <w:p w14:paraId="6B2EAA29" w14:textId="77777777" w:rsidR="008B022B" w:rsidRPr="008B022B" w:rsidRDefault="008B022B" w:rsidP="008B022B">
            <w:pPr>
              <w:rPr>
                <w:rFonts w:cs="Calibri"/>
                <w:color w:val="0F0F0F"/>
              </w:rPr>
            </w:pPr>
            <w:r w:rsidRPr="008B022B">
              <w:rPr>
                <w:rFonts w:cs="Calibri"/>
                <w:b/>
                <w:bCs/>
                <w:color w:val="0F0F0F"/>
              </w:rPr>
              <w:t>Overzicht relaties</w:t>
            </w:r>
          </w:p>
        </w:tc>
      </w:tr>
      <w:tr w:rsidR="008B022B" w:rsidRPr="008B022B" w14:paraId="42D9FFA6" w14:textId="77777777" w:rsidTr="00E7210D">
        <w:tc>
          <w:tcPr>
            <w:tcW w:w="450" w:type="dxa"/>
            <w:tcBorders>
              <w:top w:val="nil"/>
              <w:left w:val="nil"/>
              <w:bottom w:val="nil"/>
              <w:right w:val="nil"/>
            </w:tcBorders>
          </w:tcPr>
          <w:p w14:paraId="37ABB2CC" w14:textId="77777777" w:rsidR="008B022B" w:rsidRPr="008B022B" w:rsidRDefault="008B022B" w:rsidP="008B022B">
            <w:pPr>
              <w:rPr>
                <w:rFonts w:cs="Calibri"/>
                <w:i/>
                <w:iCs/>
                <w:color w:val="0F0F0F"/>
              </w:rPr>
            </w:pPr>
          </w:p>
        </w:tc>
        <w:tc>
          <w:tcPr>
            <w:tcW w:w="2790" w:type="dxa"/>
            <w:tcBorders>
              <w:top w:val="nil"/>
              <w:left w:val="nil"/>
              <w:bottom w:val="nil"/>
              <w:right w:val="nil"/>
            </w:tcBorders>
          </w:tcPr>
          <w:p w14:paraId="50F6FDAC" w14:textId="77777777" w:rsidR="008B022B" w:rsidRPr="008B022B" w:rsidRDefault="008B022B" w:rsidP="008B022B">
            <w:pPr>
              <w:rPr>
                <w:rFonts w:cs="Calibri"/>
                <w:i/>
                <w:iCs/>
                <w:color w:val="0F0F0F"/>
              </w:rPr>
            </w:pPr>
            <w:r w:rsidRPr="008B022B">
              <w:rPr>
                <w:rFonts w:cs="Calibri"/>
                <w:i/>
                <w:iCs/>
                <w:color w:val="0F0F0F"/>
              </w:rPr>
              <w:t>Relatienaam met</w:t>
            </w:r>
          </w:p>
          <w:p w14:paraId="2E6E86DA" w14:textId="77777777" w:rsidR="008B022B" w:rsidRPr="008B022B" w:rsidRDefault="008B022B" w:rsidP="008B022B">
            <w:pPr>
              <w:rPr>
                <w:rFonts w:cs="Calibri"/>
                <w:color w:val="0F0F0F"/>
              </w:rPr>
            </w:pPr>
            <w:r w:rsidRPr="008B022B">
              <w:rPr>
                <w:rFonts w:cs="Calibri"/>
                <w:i/>
                <w:iCs/>
                <w:color w:val="0F0F0F"/>
              </w:rPr>
              <w:t>kardinaliteiten</w:t>
            </w:r>
          </w:p>
        </w:tc>
        <w:tc>
          <w:tcPr>
            <w:tcW w:w="6120" w:type="dxa"/>
            <w:tcBorders>
              <w:top w:val="nil"/>
              <w:left w:val="nil"/>
              <w:bottom w:val="nil"/>
              <w:right w:val="nil"/>
            </w:tcBorders>
          </w:tcPr>
          <w:p w14:paraId="61382B17" w14:textId="77777777" w:rsidR="008B022B" w:rsidRPr="008B022B" w:rsidRDefault="008B022B" w:rsidP="008B022B">
            <w:pPr>
              <w:rPr>
                <w:rFonts w:cs="Calibri"/>
                <w:color w:val="0F0F0F"/>
              </w:rPr>
            </w:pPr>
            <w:r w:rsidRPr="008B022B">
              <w:rPr>
                <w:rFonts w:cs="Calibri"/>
                <w:i/>
                <w:iCs/>
                <w:color w:val="0F0F0F"/>
              </w:rPr>
              <w:t>Definitie</w:t>
            </w:r>
          </w:p>
        </w:tc>
      </w:tr>
      <w:tr w:rsidR="008B022B" w:rsidRPr="008B022B" w14:paraId="22A41C42" w14:textId="77777777" w:rsidTr="00E7210D">
        <w:trPr>
          <w:trHeight w:hRule="exact" w:val="128"/>
        </w:trPr>
        <w:tc>
          <w:tcPr>
            <w:tcW w:w="450" w:type="dxa"/>
            <w:tcBorders>
              <w:top w:val="nil"/>
              <w:left w:val="nil"/>
              <w:bottom w:val="nil"/>
              <w:right w:val="nil"/>
            </w:tcBorders>
          </w:tcPr>
          <w:p w14:paraId="40316B88"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2F70D48"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1AC56AEF" w14:textId="77777777" w:rsidR="008B022B" w:rsidRPr="008B022B" w:rsidRDefault="008B022B" w:rsidP="008B022B">
            <w:pPr>
              <w:rPr>
                <w:rFonts w:cs="Calibri"/>
                <w:color w:val="0F0F0F"/>
              </w:rPr>
            </w:pPr>
          </w:p>
        </w:tc>
      </w:tr>
      <w:tr w:rsidR="008B022B" w:rsidRPr="008B022B" w14:paraId="53B72305" w14:textId="77777777" w:rsidTr="00E7210D">
        <w:tc>
          <w:tcPr>
            <w:tcW w:w="450" w:type="dxa"/>
            <w:tcBorders>
              <w:top w:val="nil"/>
              <w:left w:val="nil"/>
              <w:bottom w:val="nil"/>
              <w:right w:val="nil"/>
            </w:tcBorders>
          </w:tcPr>
          <w:p w14:paraId="0CDCC3C1"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C4E8A4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Element.Name</w:instrText>
            </w:r>
            <w:r w:rsidRPr="008B022B">
              <w:rPr>
                <w:color w:val="FF0000"/>
                <w:u w:val="single"/>
              </w:rPr>
              <w:fldChar w:fldCharType="separate"/>
            </w:r>
            <w:r w:rsidRPr="008B022B">
              <w:rPr>
                <w:rFonts w:cs="Calibri"/>
                <w:color w:val="FF0000"/>
                <w:u w:val="single"/>
              </w:rPr>
              <w:t>OVERIG  GEBOUWD OBJECT</w:t>
            </w:r>
            <w:r w:rsidRPr="008B022B">
              <w:rPr>
                <w:color w:val="FF0000"/>
                <w:u w:val="single"/>
              </w:rPr>
              <w:fldChar w:fldCharType="end"/>
            </w:r>
            <w:r w:rsidRPr="008B022B">
              <w:rPr>
                <w:rFonts w:cs="Calibri"/>
                <w:color w:val="FF0000"/>
                <w:u w:val="single"/>
              </w:rPr>
              <w:t xml:space="preserve">  [</w:t>
            </w:r>
            <w:r w:rsidRPr="008B022B">
              <w:rPr>
                <w:rFonts w:cs="Calibri"/>
                <w:color w:val="FF0000"/>
                <w:u w:val="single"/>
              </w:rPr>
              <w:fldChar w:fldCharType="begin" w:fldLock="1"/>
            </w:r>
            <w:r w:rsidRPr="008B022B">
              <w:rPr>
                <w:rFonts w:cs="Calibri"/>
                <w:color w:val="FF0000"/>
                <w:u w:val="single"/>
              </w:rPr>
              <w:instrText>MERGEFIELD ConnSource.Cardinality</w:instrText>
            </w:r>
            <w:r w:rsidRPr="008B022B">
              <w:rPr>
                <w:rFonts w:cs="Calibri"/>
                <w:color w:val="FF0000"/>
                <w:u w:val="single"/>
              </w:rPr>
              <w:fldChar w:fldCharType="separate"/>
            </w:r>
            <w:r w:rsidRPr="008B022B">
              <w:rPr>
                <w:rFonts w:cs="Calibri"/>
                <w:color w:val="FF0000"/>
                <w:u w:val="single"/>
              </w:rPr>
              <w:t>0..1</w:t>
            </w:r>
            <w:r w:rsidRPr="008B022B">
              <w:rPr>
                <w:rFonts w:cs="Calibri"/>
                <w:color w:val="FF0000"/>
                <w:u w:val="single"/>
              </w:rPr>
              <w:fldChar w:fldCharType="end"/>
            </w:r>
            <w:r w:rsidRPr="008B022B">
              <w:rPr>
                <w:rFonts w:cs="Calibri"/>
                <w:color w:val="FF0000"/>
                <w:u w:val="single"/>
              </w:rPr>
              <w:t>]</w:t>
            </w:r>
          </w:p>
          <w:p w14:paraId="3C1C4E84" w14:textId="77777777" w:rsidR="008B022B" w:rsidRPr="008B022B" w:rsidRDefault="008B022B" w:rsidP="008B022B">
            <w:pPr>
              <w:rPr>
                <w:rFonts w:cs="Calibri"/>
                <w:color w:val="FF0000"/>
                <w:u w:val="single"/>
              </w:rPr>
            </w:pPr>
            <w:r w:rsidRPr="008B022B">
              <w:rPr>
                <w:rFonts w:cs="Calibri"/>
                <w:color w:val="FF0000"/>
                <w:u w:val="single"/>
              </w:rPr>
              <w:t xml:space="preserve">  </w:t>
            </w:r>
            <w:r w:rsidRPr="008B022B">
              <w:rPr>
                <w:rFonts w:cs="Calibri"/>
                <w:color w:val="FF0000"/>
                <w:u w:val="single"/>
              </w:rPr>
              <w:fldChar w:fldCharType="begin" w:fldLock="1"/>
            </w:r>
            <w:r w:rsidRPr="008B022B">
              <w:rPr>
                <w:rFonts w:cs="Calibri"/>
                <w:color w:val="FF0000"/>
                <w:u w:val="single"/>
              </w:rPr>
              <w:instrText>MERGEFIELD Connector.Name</w:instrText>
            </w:r>
            <w:r w:rsidRPr="008B022B">
              <w:rPr>
                <w:rFonts w:cs="Calibri"/>
                <w:color w:val="FF0000"/>
                <w:u w:val="single"/>
              </w:rPr>
              <w:fldChar w:fldCharType="separate"/>
            </w:r>
            <w:r w:rsidRPr="008B022B">
              <w:rPr>
                <w:rFonts w:cs="Calibri"/>
                <w:color w:val="FF0000"/>
                <w:u w:val="single"/>
              </w:rPr>
              <w:t>heeft als equivalent</w:t>
            </w:r>
            <w:r w:rsidRPr="008B022B">
              <w:rPr>
                <w:rFonts w:cs="Calibri"/>
                <w:color w:val="FF0000"/>
                <w:u w:val="single"/>
              </w:rPr>
              <w:fldChar w:fldCharType="end"/>
            </w:r>
          </w:p>
          <w:p w14:paraId="24FCEDAE" w14:textId="77777777" w:rsidR="008B022B" w:rsidRPr="008B022B" w:rsidRDefault="008B022B" w:rsidP="008B022B">
            <w:pPr>
              <w:rPr>
                <w:rFonts w:cs="Calibri"/>
                <w:color w:val="FF0000"/>
                <w:u w:val="single"/>
              </w:rPr>
            </w:pPr>
            <w:r w:rsidRPr="008B022B">
              <w:rPr>
                <w:rFonts w:cs="Calibri"/>
                <w:color w:val="FF0000"/>
                <w:u w:val="single"/>
              </w:rPr>
              <w:fldChar w:fldCharType="begin" w:fldLock="1"/>
            </w:r>
            <w:r w:rsidRPr="008B022B">
              <w:rPr>
                <w:rFonts w:cs="Calibri"/>
                <w:color w:val="FF0000"/>
                <w:u w:val="single"/>
              </w:rPr>
              <w:instrText>MERGEFIELD Element.Name</w:instrText>
            </w:r>
            <w:r w:rsidRPr="008B022B">
              <w:rPr>
                <w:rFonts w:cs="Calibri"/>
                <w:color w:val="FF0000"/>
                <w:u w:val="single"/>
              </w:rPr>
              <w:fldChar w:fldCharType="separate"/>
            </w:r>
            <w:r w:rsidRPr="008B022B">
              <w:rPr>
                <w:rFonts w:cs="Calibri"/>
                <w:color w:val="FF0000"/>
                <w:u w:val="single"/>
              </w:rPr>
              <w:t>OVERIG BOUWWERK</w:t>
            </w:r>
            <w:r w:rsidRPr="008B022B">
              <w:rPr>
                <w:rFonts w:cs="Calibri"/>
                <w:color w:val="FF0000"/>
                <w:u w:val="single"/>
              </w:rPr>
              <w:fldChar w:fldCharType="end"/>
            </w:r>
            <w:r w:rsidRPr="008B022B">
              <w:rPr>
                <w:rFonts w:cs="Calibri"/>
                <w:color w:val="FF0000"/>
                <w:u w:val="single"/>
              </w:rPr>
              <w:t xml:space="preserve">  [</w:t>
            </w:r>
            <w:r w:rsidRPr="008B022B">
              <w:rPr>
                <w:rFonts w:cs="Calibri"/>
                <w:color w:val="FF0000"/>
                <w:u w:val="single"/>
              </w:rPr>
              <w:fldChar w:fldCharType="begin" w:fldLock="1"/>
            </w:r>
            <w:r w:rsidRPr="008B022B">
              <w:rPr>
                <w:rFonts w:cs="Calibri"/>
                <w:color w:val="FF0000"/>
                <w:u w:val="single"/>
              </w:rPr>
              <w:instrText>MERGEFIELD ConnTarget.Cardinality</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r w:rsidRPr="008B022B">
              <w:rPr>
                <w:rFonts w:cs="Calibri"/>
                <w:color w:val="FF0000"/>
                <w:u w:val="single"/>
              </w:rPr>
              <w:t>]</w:t>
            </w:r>
          </w:p>
        </w:tc>
        <w:tc>
          <w:tcPr>
            <w:tcW w:w="6120" w:type="dxa"/>
            <w:tcBorders>
              <w:top w:val="nil"/>
              <w:left w:val="nil"/>
              <w:bottom w:val="nil"/>
              <w:right w:val="nil"/>
            </w:tcBorders>
          </w:tcPr>
          <w:p w14:paraId="1636E9E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Connector.Notes</w:instrText>
            </w:r>
            <w:r w:rsidRPr="008B022B">
              <w:rPr>
                <w:color w:val="FF0000"/>
                <w:u w:val="single"/>
              </w:rPr>
              <w:fldChar w:fldCharType="separate"/>
            </w:r>
            <w:r w:rsidRPr="008B022B">
              <w:rPr>
                <w:rFonts w:cs="Calibri"/>
                <w:color w:val="FF0000"/>
                <w:u w:val="single"/>
              </w:rPr>
              <w:t>Een OVERIG BOUWWERK dat een equivalent is van een OVERIG GEBOUWD OBJECT.</w:t>
            </w:r>
            <w:r w:rsidRPr="008B022B">
              <w:rPr>
                <w:color w:val="FF0000"/>
                <w:u w:val="single"/>
              </w:rPr>
              <w:fldChar w:fldCharType="end"/>
            </w:r>
          </w:p>
        </w:tc>
      </w:tr>
      <w:tr w:rsidR="008B022B" w:rsidRPr="008B022B" w14:paraId="6A61D638" w14:textId="77777777" w:rsidTr="00E7210D">
        <w:trPr>
          <w:trHeight w:hRule="exact" w:val="128"/>
        </w:trPr>
        <w:tc>
          <w:tcPr>
            <w:tcW w:w="450" w:type="dxa"/>
            <w:tcBorders>
              <w:top w:val="nil"/>
              <w:left w:val="nil"/>
              <w:bottom w:val="nil"/>
              <w:right w:val="nil"/>
            </w:tcBorders>
          </w:tcPr>
          <w:p w14:paraId="33C75F31"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29BB59E"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2A932792" w14:textId="77777777" w:rsidR="008B022B" w:rsidRPr="008B022B" w:rsidRDefault="008B022B" w:rsidP="008B022B">
            <w:pPr>
              <w:rPr>
                <w:rFonts w:cs="Calibri"/>
                <w:color w:val="0F0F0F"/>
              </w:rPr>
            </w:pPr>
          </w:p>
        </w:tc>
      </w:tr>
      <w:tr w:rsidR="008B022B" w:rsidRPr="008B022B" w14:paraId="2AC28716" w14:textId="77777777" w:rsidTr="00E7210D">
        <w:tc>
          <w:tcPr>
            <w:tcW w:w="450" w:type="dxa"/>
            <w:tcBorders>
              <w:top w:val="nil"/>
              <w:left w:val="nil"/>
              <w:bottom w:val="nil"/>
              <w:right w:val="nil"/>
            </w:tcBorders>
          </w:tcPr>
          <w:p w14:paraId="46640C71"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73E2CB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OVERIG  GEBOUWD OBJECT</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separate"/>
            </w:r>
            <w:r w:rsidRPr="008B022B">
              <w:rPr>
                <w:rFonts w:cs="Calibri"/>
                <w:color w:val="0F0F0F"/>
              </w:rPr>
              <w:t>0..1</w:t>
            </w:r>
            <w:r w:rsidRPr="008B022B">
              <w:rPr>
                <w:rFonts w:cs="Calibri"/>
                <w:color w:val="0F0F0F"/>
              </w:rPr>
              <w:fldChar w:fldCharType="end"/>
            </w:r>
            <w:r w:rsidRPr="008B022B">
              <w:rPr>
                <w:rFonts w:cs="Calibri"/>
                <w:color w:val="0F0F0F"/>
              </w:rPr>
              <w:t>]</w:t>
            </w:r>
          </w:p>
          <w:p w14:paraId="7745030C"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heeft als officieel adres</w:t>
            </w:r>
            <w:r w:rsidRPr="008B022B">
              <w:rPr>
                <w:rFonts w:cs="Calibri"/>
                <w:color w:val="0F0F0F"/>
              </w:rPr>
              <w:fldChar w:fldCharType="end"/>
            </w:r>
          </w:p>
          <w:p w14:paraId="2D92DC85"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OVERIGE ADRESSEERBAAR OBJECT AANDUIDING</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separate"/>
            </w:r>
            <w:r w:rsidRPr="008B022B">
              <w:rPr>
                <w:rFonts w:cs="Calibri"/>
                <w:color w:val="0F0F0F"/>
              </w:rPr>
              <w:t>0..1</w: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7622A937"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Connector.Notes</w:instrText>
            </w:r>
            <w:r w:rsidRPr="008B022B">
              <w:fldChar w:fldCharType="separate"/>
            </w:r>
            <w:r w:rsidRPr="008B022B">
              <w:rPr>
                <w:rFonts w:cs="Calibri"/>
                <w:color w:val="0F0F0F"/>
              </w:rPr>
              <w:t>De OVERIGE ADRESSEERBAAR OBJECT AANDUIDING waaronder het officiële adres is opgenomen.</w:t>
            </w:r>
            <w:r w:rsidRPr="008B022B">
              <w:fldChar w:fldCharType="end"/>
            </w:r>
          </w:p>
        </w:tc>
      </w:tr>
      <w:tr w:rsidR="008B022B" w:rsidRPr="008B022B" w14:paraId="08A7F5B3" w14:textId="77777777" w:rsidTr="00E7210D">
        <w:trPr>
          <w:trHeight w:hRule="exact" w:val="128"/>
        </w:trPr>
        <w:tc>
          <w:tcPr>
            <w:tcW w:w="450" w:type="dxa"/>
            <w:tcBorders>
              <w:top w:val="nil"/>
              <w:left w:val="nil"/>
              <w:bottom w:val="nil"/>
              <w:right w:val="nil"/>
            </w:tcBorders>
          </w:tcPr>
          <w:p w14:paraId="03C5243F"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D0C42C7"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1A6AA77C" w14:textId="77777777" w:rsidR="008B022B" w:rsidRPr="008B022B" w:rsidRDefault="008B022B" w:rsidP="008B022B">
            <w:pPr>
              <w:rPr>
                <w:rFonts w:cs="Calibri"/>
                <w:color w:val="0F0F0F"/>
              </w:rPr>
            </w:pPr>
          </w:p>
        </w:tc>
      </w:tr>
      <w:tr w:rsidR="008B022B" w:rsidRPr="008B022B" w14:paraId="2654DEB4" w14:textId="77777777" w:rsidTr="00E7210D">
        <w:tc>
          <w:tcPr>
            <w:tcW w:w="450" w:type="dxa"/>
            <w:tcBorders>
              <w:top w:val="nil"/>
              <w:left w:val="nil"/>
              <w:bottom w:val="nil"/>
              <w:right w:val="nil"/>
            </w:tcBorders>
          </w:tcPr>
          <w:p w14:paraId="2E89899A"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D70ADE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OVERIG  GEBOUWD OBJECT</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separate"/>
            </w:r>
            <w:r w:rsidRPr="008B022B">
              <w:rPr>
                <w:rFonts w:cs="Calibri"/>
                <w:color w:val="0F0F0F"/>
              </w:rPr>
              <w:t>0..*</w:t>
            </w:r>
            <w:r w:rsidRPr="008B022B">
              <w:rPr>
                <w:rFonts w:cs="Calibri"/>
                <w:color w:val="0F0F0F"/>
              </w:rPr>
              <w:fldChar w:fldCharType="end"/>
            </w:r>
            <w:r w:rsidRPr="008B022B">
              <w:rPr>
                <w:rFonts w:cs="Calibri"/>
                <w:color w:val="0F0F0F"/>
              </w:rPr>
              <w:t>]</w:t>
            </w:r>
          </w:p>
          <w:p w14:paraId="16CCC31A" w14:textId="77777777" w:rsidR="008B022B" w:rsidRPr="008B022B" w:rsidRDefault="008B022B" w:rsidP="008B022B">
            <w:pPr>
              <w:rPr>
                <w:rFonts w:cs="Calibri"/>
                <w:color w:val="0F0F0F"/>
              </w:rPr>
            </w:pPr>
            <w:r w:rsidRPr="008B022B">
              <w:rPr>
                <w:rFonts w:cs="Calibri"/>
                <w:color w:val="0F0F0F"/>
              </w:rPr>
              <w:lastRenderedPageBreak/>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heeft locatie-adres i.c.m.</w:t>
            </w:r>
            <w:r w:rsidRPr="008B022B">
              <w:rPr>
                <w:rFonts w:cs="Calibri"/>
                <w:color w:val="0F0F0F"/>
              </w:rPr>
              <w:fldChar w:fldCharType="end"/>
            </w:r>
          </w:p>
          <w:p w14:paraId="48656EDF"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NUMMERAANDUIDING</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separate"/>
            </w:r>
            <w:r w:rsidRPr="008B022B">
              <w:rPr>
                <w:rFonts w:cs="Calibri"/>
                <w:color w:val="0F0F0F"/>
              </w:rPr>
              <w:t>0..1</w: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765B4437" w14:textId="77777777" w:rsidR="008B022B" w:rsidRPr="008B022B" w:rsidRDefault="008B022B" w:rsidP="008B022B">
            <w:pPr>
              <w:rPr>
                <w:rFonts w:cs="Calibri"/>
                <w:color w:val="0F0F0F"/>
              </w:rPr>
            </w:pPr>
            <w:r w:rsidRPr="008B022B">
              <w:lastRenderedPageBreak/>
              <w:fldChar w:fldCharType="begin" w:fldLock="1"/>
            </w:r>
            <w:r w:rsidRPr="008B022B">
              <w:instrText xml:space="preserve">MERGEFIELD </w:instrText>
            </w:r>
            <w:r w:rsidRPr="008B022B">
              <w:rPr>
                <w:rFonts w:cs="Calibri"/>
                <w:color w:val="0F0F0F"/>
              </w:rPr>
              <w:instrText>Connector.Notes</w:instrText>
            </w:r>
            <w:r w:rsidRPr="008B022B">
              <w:fldChar w:fldCharType="separate"/>
            </w:r>
            <w:r w:rsidRPr="008B022B">
              <w:rPr>
                <w:rFonts w:cs="Calibri"/>
                <w:color w:val="0F0F0F"/>
              </w:rPr>
              <w:t>De NUMMERAANDUIDING waaronder het locatie-adres is opgenomen.</w:t>
            </w:r>
            <w:r w:rsidRPr="008B022B">
              <w:fldChar w:fldCharType="end"/>
            </w:r>
          </w:p>
        </w:tc>
      </w:tr>
      <w:tr w:rsidR="008B022B" w:rsidRPr="008B022B" w14:paraId="26708456" w14:textId="77777777" w:rsidTr="00E7210D">
        <w:trPr>
          <w:trHeight w:hRule="exact" w:val="128"/>
        </w:trPr>
        <w:tc>
          <w:tcPr>
            <w:tcW w:w="450" w:type="dxa"/>
            <w:tcBorders>
              <w:top w:val="nil"/>
              <w:left w:val="nil"/>
              <w:bottom w:val="nil"/>
              <w:right w:val="nil"/>
            </w:tcBorders>
          </w:tcPr>
          <w:p w14:paraId="20F06873"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1E3BB13"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588CA3B0" w14:textId="77777777" w:rsidR="008B022B" w:rsidRPr="008B022B" w:rsidRDefault="008B022B" w:rsidP="008B022B">
            <w:pPr>
              <w:rPr>
                <w:rFonts w:cs="Calibri"/>
                <w:color w:val="0F0F0F"/>
              </w:rPr>
            </w:pPr>
          </w:p>
        </w:tc>
      </w:tr>
      <w:tr w:rsidR="008B022B" w:rsidRPr="008B022B" w14:paraId="5E410DE2" w14:textId="77777777" w:rsidTr="00E7210D">
        <w:tc>
          <w:tcPr>
            <w:tcW w:w="450" w:type="dxa"/>
            <w:tcBorders>
              <w:top w:val="nil"/>
              <w:left w:val="nil"/>
              <w:bottom w:val="nil"/>
              <w:right w:val="nil"/>
            </w:tcBorders>
          </w:tcPr>
          <w:p w14:paraId="45919236"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CA2F994"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OVERIG  GEBOUWD OBJECT</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separate"/>
            </w:r>
            <w:r w:rsidRPr="008B022B">
              <w:rPr>
                <w:rFonts w:cs="Calibri"/>
                <w:color w:val="0F0F0F"/>
              </w:rPr>
              <w:t>0..*</w:t>
            </w:r>
            <w:r w:rsidRPr="008B022B">
              <w:rPr>
                <w:rFonts w:cs="Calibri"/>
                <w:color w:val="0F0F0F"/>
              </w:rPr>
              <w:fldChar w:fldCharType="end"/>
            </w:r>
            <w:r w:rsidRPr="008B022B">
              <w:rPr>
                <w:rFonts w:cs="Calibri"/>
                <w:color w:val="0F0F0F"/>
              </w:rPr>
              <w:t>]</w:t>
            </w:r>
          </w:p>
          <w:p w14:paraId="134DAC69"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heeft straatadres i.c.m.</w:t>
            </w:r>
            <w:r w:rsidRPr="008B022B">
              <w:rPr>
                <w:rFonts w:cs="Calibri"/>
                <w:color w:val="0F0F0F"/>
              </w:rPr>
              <w:fldChar w:fldCharType="end"/>
            </w:r>
          </w:p>
          <w:p w14:paraId="25DC058C"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OPENBARE RUIMTE</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separate"/>
            </w:r>
            <w:r w:rsidRPr="008B022B">
              <w:rPr>
                <w:rFonts w:cs="Calibri"/>
                <w:color w:val="0F0F0F"/>
              </w:rPr>
              <w:t>0..1</w: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04CD97B1"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Connector.Notes</w:instrText>
            </w:r>
            <w:r w:rsidRPr="008B022B">
              <w:fldChar w:fldCharType="separate"/>
            </w:r>
            <w:r w:rsidRPr="008B022B">
              <w:rPr>
                <w:rFonts w:cs="Calibri"/>
                <w:color w:val="0F0F0F"/>
              </w:rPr>
              <w:t>De OPENBARE RUIMTE waaraan of waar nabij het OVERIG BOUWWERK is gelegen.</w:t>
            </w:r>
            <w:r w:rsidRPr="008B022B">
              <w:fldChar w:fldCharType="end"/>
            </w:r>
          </w:p>
        </w:tc>
      </w:tr>
      <w:tr w:rsidR="008B022B" w:rsidRPr="008B022B" w14:paraId="0564FBB8" w14:textId="77777777" w:rsidTr="00E7210D">
        <w:trPr>
          <w:trHeight w:hRule="exact" w:val="128"/>
        </w:trPr>
        <w:tc>
          <w:tcPr>
            <w:tcW w:w="450" w:type="dxa"/>
            <w:tcBorders>
              <w:top w:val="nil"/>
              <w:left w:val="nil"/>
              <w:bottom w:val="nil"/>
              <w:right w:val="nil"/>
            </w:tcBorders>
          </w:tcPr>
          <w:p w14:paraId="00BE73DE"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56FBA2E"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4A4648D5" w14:textId="77777777" w:rsidR="008B022B" w:rsidRPr="008B022B" w:rsidRDefault="008B022B" w:rsidP="008B022B">
            <w:pPr>
              <w:rPr>
                <w:rFonts w:cs="Calibri"/>
                <w:color w:val="0F0F0F"/>
              </w:rPr>
            </w:pPr>
          </w:p>
        </w:tc>
      </w:tr>
      <w:tr w:rsidR="008B022B" w:rsidRPr="008B022B" w14:paraId="3DE6120E" w14:textId="77777777" w:rsidTr="00E7210D">
        <w:tc>
          <w:tcPr>
            <w:tcW w:w="450" w:type="dxa"/>
            <w:tcBorders>
              <w:top w:val="nil"/>
              <w:left w:val="nil"/>
              <w:bottom w:val="nil"/>
              <w:right w:val="nil"/>
            </w:tcBorders>
          </w:tcPr>
          <w:p w14:paraId="0E198608"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4379FA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OVERIG  GEBOUWD OBJECT</w:t>
            </w:r>
            <w:r w:rsidRPr="008B022B">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ConnSource.Cardinality</w:instrText>
            </w:r>
            <w:r w:rsidRPr="008B022B">
              <w:rPr>
                <w:rFonts w:cs="Calibri"/>
                <w:color w:val="0F0F0F"/>
              </w:rPr>
              <w:fldChar w:fldCharType="end"/>
            </w:r>
            <w:r w:rsidRPr="008B022B">
              <w:rPr>
                <w:rFonts w:cs="Calibri"/>
                <w:color w:val="0F0F0F"/>
              </w:rPr>
              <w:t>]</w:t>
            </w:r>
          </w:p>
          <w:p w14:paraId="64F371DF" w14:textId="77777777" w:rsidR="008B022B" w:rsidRPr="008B022B" w:rsidRDefault="008B022B" w:rsidP="008B022B">
            <w:pPr>
              <w:rPr>
                <w:rFonts w:cs="Calibri"/>
                <w:color w:val="0F0F0F"/>
              </w:rPr>
            </w:pP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Connector.Name</w:instrText>
            </w:r>
            <w:r w:rsidRPr="008B022B">
              <w:rPr>
                <w:rFonts w:cs="Calibri"/>
                <w:color w:val="0F0F0F"/>
              </w:rPr>
              <w:fldChar w:fldCharType="separate"/>
            </w:r>
            <w:r w:rsidRPr="008B022B">
              <w:rPr>
                <w:rFonts w:cs="Calibri"/>
                <w:color w:val="0F0F0F"/>
              </w:rPr>
              <w:t>is</w:t>
            </w:r>
            <w:r w:rsidRPr="008B022B">
              <w:rPr>
                <w:rFonts w:cs="Calibri"/>
                <w:color w:val="0F0F0F"/>
              </w:rPr>
              <w:fldChar w:fldCharType="end"/>
            </w:r>
          </w:p>
          <w:p w14:paraId="6A64736B" w14:textId="77777777" w:rsidR="008B022B" w:rsidRPr="008B022B" w:rsidRDefault="008B022B" w:rsidP="008B022B">
            <w:pPr>
              <w:rPr>
                <w:rFonts w:cs="Calibri"/>
                <w:color w:val="0F0F0F"/>
              </w:rPr>
            </w:pPr>
            <w:r w:rsidRPr="008B022B">
              <w:rPr>
                <w:rFonts w:cs="Calibri"/>
                <w:color w:val="0F0F0F"/>
              </w:rPr>
              <w:fldChar w:fldCharType="begin" w:fldLock="1"/>
            </w:r>
            <w:r w:rsidRPr="008B022B">
              <w:rPr>
                <w:rFonts w:cs="Calibri"/>
                <w:color w:val="0F0F0F"/>
              </w:rPr>
              <w:instrText>MERGEFIELD Element.Name</w:instrText>
            </w:r>
            <w:r w:rsidRPr="008B022B">
              <w:rPr>
                <w:rFonts w:cs="Calibri"/>
                <w:color w:val="0F0F0F"/>
              </w:rPr>
              <w:fldChar w:fldCharType="separate"/>
            </w:r>
            <w:r w:rsidRPr="008B022B">
              <w:rPr>
                <w:rFonts w:cs="Calibri"/>
                <w:color w:val="0F0F0F"/>
              </w:rPr>
              <w:t>GEBOUWD OBJECT</w:t>
            </w:r>
            <w:r w:rsidRPr="008B022B">
              <w:rPr>
                <w:rFonts w:cs="Calibri"/>
                <w:color w:val="0F0F0F"/>
              </w:rPr>
              <w:fldChar w:fldCharType="end"/>
            </w:r>
            <w:r w:rsidRPr="008B022B">
              <w:rPr>
                <w:rFonts w:cs="Calibri"/>
                <w:color w:val="0F0F0F"/>
              </w:rPr>
              <w:t xml:space="preserve">  [</w:t>
            </w:r>
            <w:r w:rsidRPr="008B022B">
              <w:rPr>
                <w:rFonts w:cs="Calibri"/>
                <w:color w:val="0F0F0F"/>
              </w:rPr>
              <w:fldChar w:fldCharType="begin" w:fldLock="1"/>
            </w:r>
            <w:r w:rsidRPr="008B022B">
              <w:rPr>
                <w:rFonts w:cs="Calibri"/>
                <w:color w:val="0F0F0F"/>
              </w:rPr>
              <w:instrText>MERGEFIELD ConnTarget.Cardinality</w:instrText>
            </w:r>
            <w:r w:rsidRPr="008B022B">
              <w:rPr>
                <w:rFonts w:cs="Calibri"/>
                <w:color w:val="0F0F0F"/>
              </w:rPr>
              <w:fldChar w:fldCharType="end"/>
            </w:r>
            <w:r w:rsidRPr="008B022B">
              <w:rPr>
                <w:rFonts w:cs="Calibri"/>
                <w:color w:val="0F0F0F"/>
              </w:rPr>
              <w:t>]</w:t>
            </w:r>
          </w:p>
        </w:tc>
        <w:tc>
          <w:tcPr>
            <w:tcW w:w="6120" w:type="dxa"/>
            <w:tcBorders>
              <w:top w:val="nil"/>
              <w:left w:val="nil"/>
              <w:bottom w:val="nil"/>
              <w:right w:val="nil"/>
            </w:tcBorders>
          </w:tcPr>
          <w:p w14:paraId="2AACAFEE"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Connector.Notes</w:instrText>
            </w:r>
            <w:r w:rsidRPr="008B022B">
              <w:fldChar w:fldCharType="end"/>
            </w:r>
          </w:p>
        </w:tc>
      </w:tr>
      <w:tr w:rsidR="008B022B" w:rsidRPr="008B022B" w14:paraId="34B26BBB" w14:textId="77777777" w:rsidTr="00E7210D">
        <w:trPr>
          <w:trHeight w:hRule="exact" w:val="128"/>
        </w:trPr>
        <w:tc>
          <w:tcPr>
            <w:tcW w:w="450" w:type="dxa"/>
            <w:tcBorders>
              <w:top w:val="nil"/>
              <w:left w:val="nil"/>
              <w:bottom w:val="nil"/>
              <w:right w:val="nil"/>
            </w:tcBorders>
          </w:tcPr>
          <w:p w14:paraId="3E4F7FB3" w14:textId="77777777" w:rsidR="008B022B" w:rsidRPr="008B022B" w:rsidRDefault="008B022B" w:rsidP="008B022B">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AE2BCFD" w14:textId="77777777" w:rsidR="008B022B" w:rsidRPr="008B022B" w:rsidRDefault="008B022B" w:rsidP="008B022B">
            <w:pPr>
              <w:rPr>
                <w:rFonts w:cs="Calibri"/>
                <w:color w:val="0F0F0F"/>
              </w:rPr>
            </w:pPr>
          </w:p>
        </w:tc>
        <w:tc>
          <w:tcPr>
            <w:tcW w:w="6120" w:type="dxa"/>
            <w:tcBorders>
              <w:top w:val="nil"/>
              <w:left w:val="nil"/>
              <w:bottom w:val="nil"/>
              <w:right w:val="nil"/>
            </w:tcBorders>
          </w:tcPr>
          <w:p w14:paraId="3778E9E9" w14:textId="77777777" w:rsidR="008B022B" w:rsidRPr="008B022B" w:rsidRDefault="008B022B" w:rsidP="008B022B">
            <w:pPr>
              <w:rPr>
                <w:rFonts w:cs="Calibri"/>
                <w:color w:val="0F0F0F"/>
              </w:rPr>
            </w:pPr>
          </w:p>
        </w:tc>
      </w:tr>
    </w:tbl>
    <w:p w14:paraId="3BDBC7D7"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33805815" w14:textId="77777777" w:rsidTr="00E7210D">
        <w:tc>
          <w:tcPr>
            <w:tcW w:w="9360" w:type="dxa"/>
            <w:tcBorders>
              <w:top w:val="nil"/>
              <w:left w:val="nil"/>
              <w:bottom w:val="nil"/>
              <w:right w:val="nil"/>
            </w:tcBorders>
          </w:tcPr>
          <w:p w14:paraId="798E53F3" w14:textId="77777777" w:rsidR="008B022B" w:rsidRPr="008B022B" w:rsidRDefault="008B022B" w:rsidP="008B022B">
            <w:pPr>
              <w:rPr>
                <w:rFonts w:cs="Calibri"/>
                <w:b/>
                <w:bCs/>
                <w:color w:val="0F0F0F"/>
              </w:rPr>
            </w:pPr>
            <w:r w:rsidRPr="008B022B">
              <w:rPr>
                <w:rFonts w:cs="Calibri"/>
                <w:b/>
                <w:bCs/>
                <w:color w:val="0F0F0F"/>
              </w:rPr>
              <w:t>Toelichting objecttype</w:t>
            </w:r>
          </w:p>
          <w:p w14:paraId="6437911A" w14:textId="77777777" w:rsidR="008B022B" w:rsidRPr="008B022B" w:rsidRDefault="008B022B" w:rsidP="008B022B">
            <w:pPr>
              <w:ind w:left="720"/>
              <w:rPr>
                <w:rFonts w:cs="Calibri"/>
                <w:color w:val="0F0F0F"/>
              </w:rPr>
            </w:pPr>
            <w:r w:rsidRPr="008B022B">
              <w:rPr>
                <w:rFonts w:cs="Calibri"/>
                <w:color w:val="0F0F0F"/>
              </w:rPr>
              <w:t>Een overig bouwwerk is een onderdeel van de gebouwde omgeving, bouwtechnisch op het niveau van panden en qua gebruik op het niveau van verblijfsobjecten. Door het registreren van overig bouwwerken, in aanvulling op de verblijfsobjecten en panden, verkrijgt de gemeente een – voor zover gewenst – totale registratie van de gebouwde omgeving. Verblijfsobjecten betreffen bouwvergunningplichtige gebouwde objecten waarin verbleven kan worden; overige bouwwerken bieden de mogelijkheid ook bouwvergunningplichtige gebouwde objecten te registreren waarin niet verbleven kan worden in de zin van de BAG.</w:t>
            </w:r>
          </w:p>
          <w:p w14:paraId="42C68E27" w14:textId="77777777" w:rsidR="008B022B" w:rsidRPr="008B022B" w:rsidRDefault="008B022B" w:rsidP="008B022B">
            <w:pPr>
              <w:ind w:left="720"/>
              <w:rPr>
                <w:rFonts w:cs="Calibri"/>
                <w:color w:val="0F0F0F"/>
              </w:rPr>
            </w:pPr>
            <w:r w:rsidRPr="008B022B">
              <w:rPr>
                <w:rFonts w:cs="Calibri"/>
                <w:color w:val="0F0F0F"/>
              </w:rPr>
              <w:t>Overige bouwwerken worden alleen geregistreerd voor zover dat door de gemeente als relevant wordt gezien. Het gaat daarbij primair om objecten met een verblijfsfunctie, naar analogie van de verblijfsobjecten, zijnde geen verblijfsobjecten en waarvan de vindbaarheid in het maatschappelijk verkeer op basis van een officieel adres dringend gewenst is. Dit betreft bijvoorbeeld onbemande benzinestations en niet-afsluitbare parkeergarages. Het staat de gemeente vrij een bredere afbakening te hanteren vanuit het oogpunt van centraal beheer en voor zover de gemeente daarvan adressen wil vaststellen. Dit betreft bijvoorbeeld hoogspanningsmasten, GSMzendmasten en windturbines. Vermeldenswaard is dat bouwvergunningplichtige objecten zonder verblijfsfunctie al als INRICHTINGSELEMENT geregistreerd worden.</w:t>
            </w:r>
          </w:p>
          <w:p w14:paraId="564843BC" w14:textId="77777777" w:rsidR="008B022B" w:rsidRPr="008B022B" w:rsidRDefault="008B022B" w:rsidP="008B022B">
            <w:pPr>
              <w:ind w:left="720"/>
              <w:rPr>
                <w:rFonts w:cs="Calibri"/>
                <w:color w:val="0F0F0F"/>
              </w:rPr>
            </w:pPr>
            <w:r w:rsidRPr="008B022B">
              <w:rPr>
                <w:rFonts w:cs="Calibri"/>
                <w:color w:val="0F0F0F"/>
              </w:rPr>
              <w:t>Essentieel is derhalve dat elk overig gebouwd object voorzien wordt van een (niet-authentiek) adres: een officieel vastgesteld OVERIGE ADRESSEERBAAR OBJECT AANDUIDING, een bestaande NUMMERAANDUIDING aangevuld met een locatie-aanduiding of een bestaande OPENBARE RUIMTE aangevuld met een locatie-aanduiding. Elk overig gebouwd object heeft dus precies één van de drie genoemde relaties waarmee het voorzien is van een adres.</w:t>
            </w:r>
          </w:p>
          <w:p w14:paraId="2D5B6DC5" w14:textId="77777777" w:rsidR="008B022B" w:rsidRPr="008B022B" w:rsidRDefault="008B022B" w:rsidP="008B022B">
            <w:pPr>
              <w:ind w:left="720"/>
              <w:rPr>
                <w:rFonts w:cs="Calibri"/>
                <w:color w:val="0F0F0F"/>
              </w:rPr>
            </w:pPr>
          </w:p>
          <w:p w14:paraId="278EFCAE" w14:textId="77777777" w:rsidR="008B022B" w:rsidRPr="008B022B" w:rsidRDefault="008B022B" w:rsidP="008B022B">
            <w:pPr>
              <w:ind w:left="720"/>
              <w:rPr>
                <w:rFonts w:cs="Calibri"/>
                <w:color w:val="0F0F0F"/>
                <w:u w:val="single"/>
              </w:rPr>
            </w:pPr>
            <w:r w:rsidRPr="008B022B">
              <w:rPr>
                <w:rFonts w:cs="Calibri"/>
                <w:color w:val="FF0000"/>
                <w:u w:val="single"/>
              </w:rPr>
              <w:t>De populatie van overige gebouwde objecten is een deelverzameling van de populatie gebouwde objecten zoals die in de BGT / IMGeo voorkomt. Maar omdat voor overige gebouwde objecten de vindbaarheid in het maatschappelijk verkeer op basis van een officieel adres essentieel is, heeft elk overig gebouwd object een adres en is als apart objecttype opgenomen.</w:t>
            </w:r>
          </w:p>
        </w:tc>
      </w:tr>
    </w:tbl>
    <w:p w14:paraId="5DBFF24C" w14:textId="77777777" w:rsidR="008B022B" w:rsidRPr="008B022B" w:rsidRDefault="008B022B" w:rsidP="008B022B">
      <w:pPr>
        <w:spacing w:line="500" w:lineRule="exact"/>
        <w:ind w:left="1135"/>
        <w:contextualSpacing w:val="0"/>
        <w:outlineLvl w:val="1"/>
        <w:rPr>
          <w:rFonts w:eastAsia="Calibri"/>
          <w:b/>
          <w:bCs/>
          <w:color w:val="003359"/>
          <w:sz w:val="20"/>
          <w:szCs w:val="20"/>
          <w:lang w:eastAsia="en-US"/>
        </w:rPr>
      </w:pPr>
      <w:bookmarkStart w:id="246" w:name="BKM_EC57B722_D4B4_42d2_AF3C_31E085C63EBB"/>
      <w:bookmarkEnd w:id="246"/>
    </w:p>
    <w:p w14:paraId="27BF3131" w14:textId="77777777" w:rsidR="008B022B" w:rsidRPr="008B022B" w:rsidRDefault="008B022B" w:rsidP="008B022B">
      <w:pPr>
        <w:rPr>
          <w:rFonts w:eastAsia="Calibri"/>
          <w:color w:val="003359"/>
          <w:lang w:eastAsia="en-US"/>
        </w:rPr>
      </w:pPr>
      <w:r w:rsidRPr="008B022B">
        <w:br w:type="page"/>
      </w:r>
    </w:p>
    <w:p w14:paraId="6CCEE7A2" w14:textId="77777777" w:rsidR="008B022B" w:rsidRPr="008B022B" w:rsidRDefault="008B022B" w:rsidP="008B022B">
      <w:pPr>
        <w:pStyle w:val="Kop2"/>
        <w:rPr>
          <w:color w:val="0F0F0F"/>
          <w:u w:val="single"/>
        </w:rPr>
      </w:pPr>
      <w:r w:rsidRPr="008B022B">
        <w:rPr>
          <w:color w:val="FF0000"/>
          <w:sz w:val="20"/>
          <w:szCs w:val="20"/>
          <w:u w:val="single"/>
        </w:rPr>
        <w:lastRenderedPageBreak/>
        <w:fldChar w:fldCharType="begin" w:fldLock="1"/>
      </w:r>
      <w:r w:rsidRPr="008B022B">
        <w:rPr>
          <w:color w:val="FF0000"/>
          <w:sz w:val="20"/>
          <w:szCs w:val="20"/>
          <w:u w:val="single"/>
        </w:rPr>
        <w:instrText xml:space="preserve">MERGEFIELD </w:instrText>
      </w:r>
      <w:r w:rsidRPr="008B022B">
        <w:rPr>
          <w:rFonts w:ascii="Calibri" w:hAnsi="Calibri" w:cs="Calibri"/>
          <w:color w:val="FF0000"/>
          <w:sz w:val="28"/>
          <w:szCs w:val="28"/>
          <w:u w:val="single"/>
        </w:rPr>
        <w:instrText>Element.Stereotype</w:instrText>
      </w:r>
      <w:r w:rsidRPr="008B022B">
        <w:rPr>
          <w:color w:val="FF0000"/>
          <w:sz w:val="20"/>
          <w:szCs w:val="20"/>
          <w:u w:val="single"/>
        </w:rPr>
        <w:fldChar w:fldCharType="separate"/>
      </w:r>
      <w:r w:rsidRPr="008B022B">
        <w:rPr>
          <w:rFonts w:ascii="Calibri" w:hAnsi="Calibri" w:cs="Calibri"/>
          <w:color w:val="FF0000"/>
          <w:sz w:val="28"/>
          <w:szCs w:val="28"/>
          <w:u w:val="single"/>
        </w:rPr>
        <w:t>«Objecttype»</w:t>
      </w:r>
      <w:r w:rsidRPr="008B022B">
        <w:rPr>
          <w:color w:val="FF0000"/>
          <w:sz w:val="20"/>
          <w:szCs w:val="20"/>
          <w:u w:val="single"/>
        </w:rPr>
        <w:fldChar w:fldCharType="end"/>
      </w:r>
      <w:r w:rsidRPr="008B022B">
        <w:rPr>
          <w:rFonts w:ascii="Calibri" w:hAnsi="Calibri" w:cs="Calibri"/>
          <w:color w:val="FF0000"/>
          <w:sz w:val="28"/>
          <w:szCs w:val="28"/>
          <w:u w:val="single"/>
        </w:rPr>
        <w:t xml:space="preserve"> </w:t>
      </w:r>
      <w:r w:rsidRPr="008B022B">
        <w:rPr>
          <w:rFonts w:ascii="Calibri" w:hAnsi="Calibri" w:cs="Calibri"/>
          <w:color w:val="FF0000"/>
          <w:sz w:val="28"/>
          <w:szCs w:val="28"/>
          <w:u w:val="single"/>
        </w:rPr>
        <w:fldChar w:fldCharType="begin" w:fldLock="1"/>
      </w:r>
      <w:r w:rsidRPr="008B022B">
        <w:rPr>
          <w:rFonts w:ascii="Calibri" w:hAnsi="Calibri" w:cs="Calibri"/>
          <w:color w:val="FF0000"/>
          <w:sz w:val="28"/>
          <w:szCs w:val="28"/>
          <w:u w:val="single"/>
        </w:rPr>
        <w:instrText>MERGEFIELD Element.Name</w:instrText>
      </w:r>
      <w:r w:rsidRPr="008B022B">
        <w:rPr>
          <w:rFonts w:ascii="Calibri" w:hAnsi="Calibri" w:cs="Calibri"/>
          <w:color w:val="FF0000"/>
          <w:sz w:val="28"/>
          <w:szCs w:val="28"/>
          <w:u w:val="single"/>
        </w:rPr>
        <w:fldChar w:fldCharType="separate"/>
      </w:r>
      <w:r w:rsidRPr="008B022B">
        <w:rPr>
          <w:rFonts w:ascii="Calibri" w:hAnsi="Calibri" w:cs="Calibri"/>
          <w:color w:val="FF0000"/>
          <w:sz w:val="28"/>
          <w:szCs w:val="28"/>
          <w:u w:val="single"/>
        </w:rPr>
        <w:t>OVERIGE SCHEIDING</w:t>
      </w:r>
      <w:r w:rsidRPr="008B022B">
        <w:rPr>
          <w:rFonts w:ascii="Calibri" w:hAnsi="Calibri" w:cs="Calibri"/>
          <w:color w:val="FF0000"/>
          <w:sz w:val="28"/>
          <w:szCs w:val="28"/>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49D3066D" w14:textId="77777777" w:rsidTr="00E7210D">
        <w:trPr>
          <w:trHeight w:val="271"/>
        </w:trPr>
        <w:tc>
          <w:tcPr>
            <w:tcW w:w="2340" w:type="dxa"/>
            <w:gridSpan w:val="2"/>
            <w:tcBorders>
              <w:top w:val="nil"/>
              <w:left w:val="nil"/>
              <w:bottom w:val="nil"/>
              <w:right w:val="nil"/>
            </w:tcBorders>
          </w:tcPr>
          <w:p w14:paraId="589932F4"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0844934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Element.Name</w:instrText>
            </w:r>
            <w:r w:rsidRPr="008B022B">
              <w:rPr>
                <w:color w:val="FF0000"/>
                <w:u w:val="single"/>
              </w:rPr>
              <w:fldChar w:fldCharType="separate"/>
            </w:r>
            <w:r w:rsidRPr="008B022B">
              <w:rPr>
                <w:rFonts w:cs="Calibri"/>
                <w:color w:val="FF0000"/>
                <w:u w:val="single"/>
              </w:rPr>
              <w:t>OVERIGE SCHEIDING</w:t>
            </w:r>
            <w:r w:rsidRPr="008B022B">
              <w:rPr>
                <w:color w:val="FF0000"/>
                <w:u w:val="single"/>
              </w:rPr>
              <w:fldChar w:fldCharType="end"/>
            </w:r>
          </w:p>
        </w:tc>
      </w:tr>
      <w:tr w:rsidR="008B022B" w:rsidRPr="008B022B" w14:paraId="62E18E36" w14:textId="77777777" w:rsidTr="00E7210D">
        <w:trPr>
          <w:trHeight w:hRule="exact" w:val="128"/>
        </w:trPr>
        <w:tc>
          <w:tcPr>
            <w:tcW w:w="2340" w:type="dxa"/>
            <w:gridSpan w:val="2"/>
            <w:tcBorders>
              <w:top w:val="nil"/>
              <w:left w:val="nil"/>
              <w:bottom w:val="nil"/>
              <w:right w:val="nil"/>
            </w:tcBorders>
          </w:tcPr>
          <w:p w14:paraId="3FAA5233"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42036C3" w14:textId="77777777" w:rsidR="008B022B" w:rsidRPr="008B022B" w:rsidRDefault="008B022B" w:rsidP="008B022B">
            <w:pPr>
              <w:rPr>
                <w:rFonts w:cs="Calibri"/>
                <w:color w:val="FF0000"/>
                <w:u w:val="single"/>
              </w:rPr>
            </w:pPr>
          </w:p>
        </w:tc>
      </w:tr>
      <w:tr w:rsidR="008B022B" w:rsidRPr="008B022B" w14:paraId="70E781BA" w14:textId="77777777" w:rsidTr="00E7210D">
        <w:tc>
          <w:tcPr>
            <w:tcW w:w="2340" w:type="dxa"/>
            <w:gridSpan w:val="2"/>
            <w:tcBorders>
              <w:top w:val="nil"/>
              <w:left w:val="nil"/>
              <w:bottom w:val="nil"/>
              <w:right w:val="nil"/>
            </w:tcBorders>
          </w:tcPr>
          <w:p w14:paraId="02199060"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29C475CA"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Element.Alias</w:instrText>
            </w:r>
            <w:r w:rsidRPr="008B022B">
              <w:rPr>
                <w:color w:val="FF0000"/>
                <w:u w:val="single"/>
              </w:rPr>
              <w:fldChar w:fldCharType="separate"/>
            </w:r>
            <w:r w:rsidRPr="008B022B">
              <w:rPr>
                <w:rFonts w:cs="Calibri"/>
                <w:color w:val="FF0000"/>
                <w:u w:val="single"/>
              </w:rPr>
              <w:t>OSH</w:t>
            </w:r>
            <w:r w:rsidRPr="008B022B">
              <w:rPr>
                <w:color w:val="FF0000"/>
                <w:u w:val="single"/>
              </w:rPr>
              <w:fldChar w:fldCharType="end"/>
            </w:r>
          </w:p>
        </w:tc>
      </w:tr>
      <w:tr w:rsidR="008B022B" w:rsidRPr="008B022B" w14:paraId="3AFE1E70" w14:textId="77777777" w:rsidTr="00E7210D">
        <w:trPr>
          <w:trHeight w:hRule="exact" w:val="128"/>
        </w:trPr>
        <w:tc>
          <w:tcPr>
            <w:tcW w:w="2340" w:type="dxa"/>
            <w:gridSpan w:val="2"/>
            <w:tcBorders>
              <w:top w:val="nil"/>
              <w:left w:val="nil"/>
              <w:bottom w:val="nil"/>
              <w:right w:val="nil"/>
            </w:tcBorders>
          </w:tcPr>
          <w:p w14:paraId="7C68A804"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6028D93" w14:textId="77777777" w:rsidR="008B022B" w:rsidRPr="008B022B" w:rsidRDefault="008B022B" w:rsidP="008B022B">
            <w:pPr>
              <w:rPr>
                <w:rFonts w:cs="Calibri"/>
                <w:color w:val="FF0000"/>
                <w:u w:val="single"/>
              </w:rPr>
            </w:pPr>
          </w:p>
        </w:tc>
      </w:tr>
      <w:tr w:rsidR="008B022B" w:rsidRPr="008B022B" w14:paraId="436FBA2B" w14:textId="77777777" w:rsidTr="00E7210D">
        <w:tc>
          <w:tcPr>
            <w:tcW w:w="2340" w:type="dxa"/>
            <w:gridSpan w:val="2"/>
            <w:tcBorders>
              <w:top w:val="nil"/>
              <w:left w:val="nil"/>
              <w:bottom w:val="nil"/>
              <w:right w:val="nil"/>
            </w:tcBorders>
          </w:tcPr>
          <w:p w14:paraId="41E286F4"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2A60176F" w14:textId="77777777" w:rsidR="008B022B" w:rsidRPr="008B022B" w:rsidRDefault="008B022B" w:rsidP="008B022B">
            <w:pPr>
              <w:rPr>
                <w:rFonts w:cs="Calibri"/>
                <w:color w:val="FF0000"/>
                <w:u w:val="single"/>
              </w:rPr>
            </w:pPr>
            <w:r w:rsidRPr="008B022B">
              <w:rPr>
                <w:rFonts w:cs="Calibri"/>
                <w:color w:val="FF0000"/>
                <w:u w:val="single"/>
              </w:rPr>
              <w:t>IMGeo</w:t>
            </w:r>
          </w:p>
        </w:tc>
      </w:tr>
      <w:tr w:rsidR="008B022B" w:rsidRPr="008B022B" w14:paraId="5AB600F3" w14:textId="77777777" w:rsidTr="00E7210D">
        <w:trPr>
          <w:trHeight w:hRule="exact" w:val="128"/>
        </w:trPr>
        <w:tc>
          <w:tcPr>
            <w:tcW w:w="2340" w:type="dxa"/>
            <w:gridSpan w:val="2"/>
            <w:tcBorders>
              <w:top w:val="nil"/>
              <w:left w:val="nil"/>
              <w:bottom w:val="nil"/>
              <w:right w:val="nil"/>
            </w:tcBorders>
          </w:tcPr>
          <w:p w14:paraId="3045C9FB"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0626B2B" w14:textId="77777777" w:rsidR="008B022B" w:rsidRPr="008B022B" w:rsidRDefault="008B022B" w:rsidP="008B022B">
            <w:pPr>
              <w:rPr>
                <w:rFonts w:cs="Calibri"/>
                <w:color w:val="FF0000"/>
                <w:u w:val="single"/>
              </w:rPr>
            </w:pPr>
          </w:p>
        </w:tc>
      </w:tr>
      <w:tr w:rsidR="008B022B" w:rsidRPr="008B022B" w14:paraId="532C96BE" w14:textId="77777777" w:rsidTr="00E7210D">
        <w:trPr>
          <w:trHeight w:val="230"/>
        </w:trPr>
        <w:tc>
          <w:tcPr>
            <w:tcW w:w="2340" w:type="dxa"/>
            <w:gridSpan w:val="2"/>
            <w:tcBorders>
              <w:top w:val="nil"/>
              <w:left w:val="nil"/>
              <w:bottom w:val="nil"/>
              <w:right w:val="nil"/>
            </w:tcBorders>
          </w:tcPr>
          <w:p w14:paraId="134F4A31"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63DDE87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Element.Notes</w:instrText>
            </w:r>
            <w:r w:rsidRPr="008B022B">
              <w:rPr>
                <w:color w:val="FF0000"/>
                <w:u w:val="single"/>
              </w:rPr>
              <w:fldChar w:fldCharType="separate"/>
            </w:r>
            <w:r w:rsidRPr="008B022B">
              <w:rPr>
                <w:rFonts w:cs="Calibri"/>
                <w:color w:val="FF0000"/>
                <w:u w:val="single"/>
              </w:rPr>
              <w:t>Kunstmatig, meestal lineair obstakel met een werende functie, met kleinere afmetingen dan toegestaan voor opname in de BGT.</w:t>
            </w:r>
            <w:r w:rsidRPr="008B022B">
              <w:rPr>
                <w:color w:val="FF0000"/>
                <w:u w:val="single"/>
              </w:rPr>
              <w:fldChar w:fldCharType="end"/>
            </w:r>
          </w:p>
        </w:tc>
      </w:tr>
      <w:tr w:rsidR="008B022B" w:rsidRPr="008B022B" w14:paraId="3F24BF0C" w14:textId="77777777" w:rsidTr="00E7210D">
        <w:trPr>
          <w:trHeight w:hRule="exact" w:val="68"/>
        </w:trPr>
        <w:tc>
          <w:tcPr>
            <w:tcW w:w="2340" w:type="dxa"/>
            <w:gridSpan w:val="2"/>
            <w:tcBorders>
              <w:top w:val="nil"/>
              <w:left w:val="nil"/>
              <w:bottom w:val="nil"/>
              <w:right w:val="nil"/>
            </w:tcBorders>
          </w:tcPr>
          <w:p w14:paraId="709FCB9D"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D534903" w14:textId="77777777" w:rsidR="008B022B" w:rsidRPr="008B022B" w:rsidRDefault="008B022B" w:rsidP="008B022B">
            <w:pPr>
              <w:rPr>
                <w:rFonts w:cs="Calibri"/>
                <w:color w:val="FF0000"/>
                <w:u w:val="single"/>
              </w:rPr>
            </w:pPr>
          </w:p>
        </w:tc>
      </w:tr>
      <w:tr w:rsidR="008B022B" w:rsidRPr="008B022B" w14:paraId="45F2523A" w14:textId="77777777" w:rsidTr="00E7210D">
        <w:trPr>
          <w:trHeight w:val="271"/>
        </w:trPr>
        <w:tc>
          <w:tcPr>
            <w:tcW w:w="2340" w:type="dxa"/>
            <w:gridSpan w:val="2"/>
            <w:tcBorders>
              <w:top w:val="nil"/>
              <w:left w:val="nil"/>
              <w:bottom w:val="nil"/>
              <w:right w:val="nil"/>
            </w:tcBorders>
          </w:tcPr>
          <w:p w14:paraId="7FC209B8"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51FBDA4B" w14:textId="77777777" w:rsidR="008B022B" w:rsidRPr="008B022B" w:rsidRDefault="008B022B" w:rsidP="008B022B">
            <w:pPr>
              <w:rPr>
                <w:rFonts w:cs="Calibri"/>
                <w:color w:val="FF0000"/>
                <w:u w:val="single"/>
              </w:rPr>
            </w:pPr>
            <w:r w:rsidRPr="008B022B">
              <w:rPr>
                <w:rFonts w:cs="Calibri"/>
                <w:color w:val="FF0000"/>
                <w:u w:val="single"/>
              </w:rPr>
              <w:t>IMGeo</w:t>
            </w:r>
          </w:p>
        </w:tc>
      </w:tr>
      <w:tr w:rsidR="008B022B" w:rsidRPr="008B022B" w14:paraId="548211D7" w14:textId="77777777" w:rsidTr="00E7210D">
        <w:trPr>
          <w:trHeight w:hRule="exact" w:val="128"/>
        </w:trPr>
        <w:tc>
          <w:tcPr>
            <w:tcW w:w="2340" w:type="dxa"/>
            <w:gridSpan w:val="2"/>
            <w:tcBorders>
              <w:top w:val="nil"/>
              <w:left w:val="nil"/>
              <w:bottom w:val="nil"/>
              <w:right w:val="nil"/>
            </w:tcBorders>
          </w:tcPr>
          <w:p w14:paraId="7C4952E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3FDA3CF" w14:textId="77777777" w:rsidR="008B022B" w:rsidRPr="008B022B" w:rsidRDefault="008B022B" w:rsidP="008B022B">
            <w:pPr>
              <w:rPr>
                <w:rFonts w:cs="Calibri"/>
                <w:color w:val="FF0000"/>
                <w:u w:val="single"/>
              </w:rPr>
            </w:pPr>
          </w:p>
        </w:tc>
      </w:tr>
      <w:tr w:rsidR="008B022B" w:rsidRPr="008B022B" w14:paraId="077BEE72" w14:textId="77777777" w:rsidTr="00E7210D">
        <w:tc>
          <w:tcPr>
            <w:tcW w:w="2340" w:type="dxa"/>
            <w:gridSpan w:val="2"/>
            <w:tcBorders>
              <w:top w:val="nil"/>
              <w:left w:val="nil"/>
              <w:bottom w:val="nil"/>
              <w:right w:val="nil"/>
            </w:tcBorders>
          </w:tcPr>
          <w:p w14:paraId="1CF3568D"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3E4C12D9" w14:textId="77777777" w:rsidR="008B022B" w:rsidRPr="008B022B" w:rsidRDefault="008B022B" w:rsidP="008B022B">
            <w:pPr>
              <w:rPr>
                <w:rFonts w:cs="Calibri"/>
                <w:color w:val="FF0000"/>
                <w:u w:val="single"/>
              </w:rPr>
            </w:pPr>
            <w:r w:rsidRPr="008B022B">
              <w:rPr>
                <w:rFonts w:cs="Calibri"/>
                <w:color w:val="FF0000"/>
                <w:u w:val="single"/>
              </w:rPr>
              <w:t>30 december 2013</w:t>
            </w:r>
          </w:p>
        </w:tc>
      </w:tr>
      <w:tr w:rsidR="008B022B" w:rsidRPr="008B022B" w14:paraId="1D174693" w14:textId="77777777" w:rsidTr="00E7210D">
        <w:trPr>
          <w:trHeight w:hRule="exact" w:val="128"/>
        </w:trPr>
        <w:tc>
          <w:tcPr>
            <w:tcW w:w="2340" w:type="dxa"/>
            <w:gridSpan w:val="2"/>
            <w:tcBorders>
              <w:top w:val="nil"/>
              <w:left w:val="nil"/>
              <w:bottom w:val="nil"/>
              <w:right w:val="nil"/>
            </w:tcBorders>
          </w:tcPr>
          <w:p w14:paraId="38773633"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0671180" w14:textId="77777777" w:rsidR="008B022B" w:rsidRPr="008B022B" w:rsidRDefault="008B022B" w:rsidP="008B022B">
            <w:pPr>
              <w:rPr>
                <w:rFonts w:cs="Calibri"/>
                <w:color w:val="FF0000"/>
                <w:u w:val="single"/>
              </w:rPr>
            </w:pPr>
          </w:p>
        </w:tc>
      </w:tr>
      <w:tr w:rsidR="008B022B" w:rsidRPr="008B022B" w14:paraId="0A924CF0" w14:textId="77777777" w:rsidTr="00E7210D">
        <w:tc>
          <w:tcPr>
            <w:tcW w:w="2340" w:type="dxa"/>
            <w:gridSpan w:val="2"/>
            <w:tcBorders>
              <w:top w:val="nil"/>
              <w:left w:val="nil"/>
              <w:bottom w:val="nil"/>
              <w:right w:val="nil"/>
            </w:tcBorders>
          </w:tcPr>
          <w:p w14:paraId="20FB3E89"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619ACC09" w14:textId="77777777" w:rsidR="008B022B" w:rsidRPr="008B022B" w:rsidRDefault="008B022B" w:rsidP="008B022B">
            <w:pPr>
              <w:rPr>
                <w:rFonts w:cs="Calibri"/>
                <w:color w:val="FF0000"/>
                <w:u w:val="single"/>
              </w:rPr>
            </w:pPr>
            <w:r w:rsidRPr="008B022B">
              <w:rPr>
                <w:rFonts w:cs="Calibri"/>
                <w:color w:val="FF0000"/>
                <w:u w:val="single"/>
              </w:rPr>
              <w:t>Identificatie overige  scheiding</w:t>
            </w:r>
          </w:p>
        </w:tc>
      </w:tr>
      <w:tr w:rsidR="008B022B" w:rsidRPr="008B022B" w14:paraId="7D459143" w14:textId="77777777" w:rsidTr="00E7210D">
        <w:trPr>
          <w:trHeight w:hRule="exact" w:val="128"/>
        </w:trPr>
        <w:tc>
          <w:tcPr>
            <w:tcW w:w="2340" w:type="dxa"/>
            <w:gridSpan w:val="2"/>
            <w:tcBorders>
              <w:top w:val="nil"/>
              <w:left w:val="nil"/>
              <w:bottom w:val="nil"/>
              <w:right w:val="nil"/>
            </w:tcBorders>
          </w:tcPr>
          <w:p w14:paraId="299E5A99"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B065708" w14:textId="77777777" w:rsidR="008B022B" w:rsidRPr="008B022B" w:rsidRDefault="008B022B" w:rsidP="008B022B">
            <w:pPr>
              <w:rPr>
                <w:rFonts w:cs="Calibri"/>
                <w:b/>
                <w:bCs/>
                <w:color w:val="FF0000"/>
                <w:u w:val="single"/>
              </w:rPr>
            </w:pPr>
          </w:p>
        </w:tc>
      </w:tr>
      <w:tr w:rsidR="008B022B" w:rsidRPr="008B022B" w14:paraId="1DE32732" w14:textId="77777777" w:rsidTr="00E7210D">
        <w:tc>
          <w:tcPr>
            <w:tcW w:w="2340" w:type="dxa"/>
            <w:gridSpan w:val="2"/>
            <w:tcBorders>
              <w:top w:val="nil"/>
              <w:left w:val="nil"/>
              <w:bottom w:val="nil"/>
              <w:right w:val="nil"/>
            </w:tcBorders>
          </w:tcPr>
          <w:p w14:paraId="70E2C2DB"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465A2DCA" w14:textId="77777777" w:rsidR="008B022B" w:rsidRPr="008B022B" w:rsidRDefault="008B022B" w:rsidP="008B022B">
            <w:pPr>
              <w:rPr>
                <w:rFonts w:cs="Calibri"/>
                <w:color w:val="FF0000"/>
                <w:u w:val="single"/>
              </w:rPr>
            </w:pPr>
            <w:r w:rsidRPr="008B022B">
              <w:rPr>
                <w:rFonts w:cs="Calibri"/>
                <w:color w:val="FF0000"/>
                <w:u w:val="single"/>
              </w:rPr>
              <w:t xml:space="preserve">Gerealiseerde planwijzigingen van bestaande overig scheiding objecten maken geen deel uit van de verzameling overige scheidingen. </w:t>
            </w:r>
          </w:p>
          <w:p w14:paraId="0C9B7D52" w14:textId="77777777" w:rsidR="008B022B" w:rsidRPr="008B022B" w:rsidRDefault="008B022B" w:rsidP="008B022B">
            <w:pPr>
              <w:rPr>
                <w:rFonts w:cs="Calibri"/>
                <w:color w:val="FF0000"/>
                <w:u w:val="single"/>
              </w:rPr>
            </w:pPr>
          </w:p>
          <w:p w14:paraId="44236B96" w14:textId="77777777" w:rsidR="008B022B" w:rsidRPr="008B022B" w:rsidRDefault="008B022B" w:rsidP="008B022B">
            <w:pPr>
              <w:rPr>
                <w:rFonts w:cs="Calibri"/>
                <w:color w:val="FF0000"/>
                <w:u w:val="single"/>
              </w:rPr>
            </w:pPr>
            <w:r w:rsidRPr="008B022B">
              <w:rPr>
                <w:rFonts w:cs="Calibri"/>
                <w:color w:val="FF0000"/>
                <w:u w:val="single"/>
              </w:rPr>
              <w:t>Zie verder IMGeo.</w:t>
            </w:r>
          </w:p>
        </w:tc>
      </w:tr>
      <w:tr w:rsidR="008B022B" w:rsidRPr="008B022B" w14:paraId="207BE36A" w14:textId="77777777" w:rsidTr="00E7210D">
        <w:trPr>
          <w:trHeight w:hRule="exact" w:val="128"/>
        </w:trPr>
        <w:tc>
          <w:tcPr>
            <w:tcW w:w="2340" w:type="dxa"/>
            <w:gridSpan w:val="2"/>
            <w:tcBorders>
              <w:top w:val="nil"/>
              <w:left w:val="nil"/>
              <w:bottom w:val="nil"/>
              <w:right w:val="nil"/>
            </w:tcBorders>
          </w:tcPr>
          <w:p w14:paraId="2E636A81"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36F99953" w14:textId="77777777" w:rsidR="008B022B" w:rsidRPr="008B022B" w:rsidRDefault="008B022B" w:rsidP="008B022B">
            <w:pPr>
              <w:rPr>
                <w:rFonts w:cs="Calibri"/>
                <w:color w:val="0F0F0F"/>
              </w:rPr>
            </w:pPr>
          </w:p>
        </w:tc>
      </w:tr>
      <w:tr w:rsidR="008B022B" w:rsidRPr="008B022B" w14:paraId="34BF8286" w14:textId="77777777" w:rsidTr="00E7210D">
        <w:trPr>
          <w:trHeight w:hRule="exact" w:val="256"/>
        </w:trPr>
        <w:tc>
          <w:tcPr>
            <w:tcW w:w="2340" w:type="dxa"/>
            <w:gridSpan w:val="2"/>
            <w:tcBorders>
              <w:top w:val="nil"/>
              <w:left w:val="nil"/>
              <w:bottom w:val="nil"/>
              <w:right w:val="nil"/>
            </w:tcBorders>
          </w:tcPr>
          <w:p w14:paraId="4BD02051"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0A748FDB" w14:textId="77777777" w:rsidR="008B022B" w:rsidRPr="008B022B" w:rsidRDefault="008B022B" w:rsidP="008B022B">
            <w:pPr>
              <w:rPr>
                <w:rFonts w:cs="Calibri"/>
                <w:color w:val="0F0F0F"/>
              </w:rPr>
            </w:pPr>
          </w:p>
        </w:tc>
      </w:tr>
      <w:tr w:rsidR="008B022B" w:rsidRPr="008B022B" w14:paraId="1CD8782A" w14:textId="77777777" w:rsidTr="00E7210D">
        <w:trPr>
          <w:trHeight w:hRule="exact" w:val="256"/>
        </w:trPr>
        <w:tc>
          <w:tcPr>
            <w:tcW w:w="2340" w:type="dxa"/>
            <w:gridSpan w:val="2"/>
            <w:tcBorders>
              <w:top w:val="nil"/>
              <w:left w:val="nil"/>
              <w:bottom w:val="nil"/>
              <w:right w:val="nil"/>
            </w:tcBorders>
          </w:tcPr>
          <w:p w14:paraId="31FF30D6"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60159A3" w14:textId="77777777" w:rsidR="008B022B" w:rsidRPr="008B022B" w:rsidRDefault="008B022B" w:rsidP="008B022B">
            <w:pPr>
              <w:rPr>
                <w:rFonts w:cs="Calibri"/>
                <w:color w:val="0F0F0F"/>
              </w:rPr>
            </w:pPr>
          </w:p>
        </w:tc>
      </w:tr>
      <w:tr w:rsidR="008B022B" w:rsidRPr="008B022B" w14:paraId="3C1326C0" w14:textId="77777777" w:rsidTr="00E7210D">
        <w:tc>
          <w:tcPr>
            <w:tcW w:w="2340" w:type="dxa"/>
            <w:gridSpan w:val="2"/>
            <w:tcBorders>
              <w:top w:val="nil"/>
              <w:left w:val="nil"/>
              <w:bottom w:val="nil"/>
              <w:right w:val="nil"/>
            </w:tcBorders>
          </w:tcPr>
          <w:p w14:paraId="3786B4B5"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45CF483D" w14:textId="77777777" w:rsidR="008B022B" w:rsidRPr="008B022B" w:rsidRDefault="008B022B" w:rsidP="008B022B">
            <w:pPr>
              <w:rPr>
                <w:rFonts w:cs="Calibri"/>
                <w:b/>
                <w:bCs/>
                <w:color w:val="0F0F0F"/>
              </w:rPr>
            </w:pPr>
          </w:p>
        </w:tc>
      </w:tr>
      <w:tr w:rsidR="008B022B" w:rsidRPr="008B022B" w14:paraId="0D1F7688" w14:textId="77777777" w:rsidTr="00E7210D">
        <w:tc>
          <w:tcPr>
            <w:tcW w:w="450" w:type="dxa"/>
            <w:tcBorders>
              <w:top w:val="nil"/>
              <w:left w:val="nil"/>
              <w:bottom w:val="nil"/>
              <w:right w:val="nil"/>
            </w:tcBorders>
          </w:tcPr>
          <w:p w14:paraId="45C25E61" w14:textId="77777777" w:rsidR="008B022B" w:rsidRPr="008B022B" w:rsidRDefault="008B022B" w:rsidP="008B022B">
            <w:pPr>
              <w:rPr>
                <w:rFonts w:cs="Calibri"/>
                <w:i/>
                <w:iCs/>
                <w:color w:val="0F0F0F"/>
              </w:rPr>
            </w:pPr>
            <w:bookmarkStart w:id="247" w:name="BKM_15115DF0_FC69_4271_A655_31C9C68142DE"/>
          </w:p>
        </w:tc>
        <w:tc>
          <w:tcPr>
            <w:tcW w:w="2790" w:type="dxa"/>
            <w:gridSpan w:val="2"/>
            <w:tcBorders>
              <w:top w:val="nil"/>
              <w:left w:val="nil"/>
              <w:bottom w:val="nil"/>
              <w:right w:val="nil"/>
            </w:tcBorders>
          </w:tcPr>
          <w:p w14:paraId="4CAB85C8"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6B381BA0"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6288BE63"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32FCC025" w14:textId="77777777" w:rsidR="008B022B" w:rsidRPr="008B022B" w:rsidRDefault="008B022B" w:rsidP="008B022B">
            <w:pPr>
              <w:rPr>
                <w:rFonts w:cs="Calibri"/>
                <w:i/>
                <w:iCs/>
                <w:color w:val="0F0F0F"/>
              </w:rPr>
            </w:pPr>
            <w:r w:rsidRPr="008B022B">
              <w:rPr>
                <w:rFonts w:cs="Calibri"/>
                <w:i/>
                <w:iCs/>
                <w:color w:val="0F0F0F"/>
              </w:rPr>
              <w:t>Kardi-</w:t>
            </w:r>
          </w:p>
          <w:p w14:paraId="25641FAA"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0110CB3C" w14:textId="77777777" w:rsidTr="00E7210D">
        <w:tc>
          <w:tcPr>
            <w:tcW w:w="450" w:type="dxa"/>
            <w:tcBorders>
              <w:top w:val="nil"/>
              <w:left w:val="nil"/>
              <w:bottom w:val="nil"/>
              <w:right w:val="nil"/>
            </w:tcBorders>
          </w:tcPr>
          <w:p w14:paraId="0B12F49C"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713EB6C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Identificatie overige scheiding</w:t>
            </w:r>
            <w:r w:rsidRPr="008B022B">
              <w:rPr>
                <w:color w:val="FF0000"/>
                <w:u w:val="single"/>
              </w:rPr>
              <w:fldChar w:fldCharType="end"/>
            </w:r>
          </w:p>
        </w:tc>
        <w:tc>
          <w:tcPr>
            <w:tcW w:w="4230" w:type="dxa"/>
            <w:tcBorders>
              <w:top w:val="nil"/>
              <w:left w:val="nil"/>
              <w:bottom w:val="nil"/>
              <w:right w:val="nil"/>
            </w:tcBorders>
          </w:tcPr>
          <w:p w14:paraId="0DF79DCF"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Een unieke identificatie voor een overige scheiding.</w:t>
            </w:r>
            <w:r w:rsidRPr="008B022B">
              <w:rPr>
                <w:color w:val="FF0000"/>
                <w:u w:val="single"/>
              </w:rPr>
              <w:fldChar w:fldCharType="end"/>
            </w:r>
          </w:p>
        </w:tc>
        <w:tc>
          <w:tcPr>
            <w:tcW w:w="1080" w:type="dxa"/>
            <w:tcBorders>
              <w:top w:val="nil"/>
              <w:left w:val="nil"/>
              <w:bottom w:val="nil"/>
              <w:right w:val="nil"/>
            </w:tcBorders>
          </w:tcPr>
          <w:p w14:paraId="6F6DBEA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NEN3610ID</w:t>
            </w:r>
            <w:r w:rsidRPr="008B022B">
              <w:rPr>
                <w:color w:val="FF0000"/>
                <w:u w:val="single"/>
              </w:rPr>
              <w:fldChar w:fldCharType="end"/>
            </w:r>
          </w:p>
        </w:tc>
        <w:tc>
          <w:tcPr>
            <w:tcW w:w="810" w:type="dxa"/>
            <w:tcBorders>
              <w:top w:val="nil"/>
              <w:left w:val="nil"/>
              <w:bottom w:val="nil"/>
              <w:right w:val="nil"/>
            </w:tcBorders>
          </w:tcPr>
          <w:p w14:paraId="6038E0B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47"/>
      </w:tr>
      <w:tr w:rsidR="008B022B" w:rsidRPr="008B022B" w14:paraId="0C7AB20E" w14:textId="77777777" w:rsidTr="00E7210D">
        <w:tc>
          <w:tcPr>
            <w:tcW w:w="450" w:type="dxa"/>
            <w:tcBorders>
              <w:top w:val="nil"/>
              <w:left w:val="nil"/>
              <w:bottom w:val="nil"/>
              <w:right w:val="nil"/>
            </w:tcBorders>
          </w:tcPr>
          <w:p w14:paraId="7C51639B" w14:textId="77777777" w:rsidR="008B022B" w:rsidRPr="008B022B" w:rsidRDefault="008B022B" w:rsidP="008B022B">
            <w:pPr>
              <w:rPr>
                <w:rFonts w:cs="Calibri"/>
                <w:color w:val="0F0F0F"/>
              </w:rPr>
            </w:pPr>
            <w:bookmarkStart w:id="248" w:name="BKM_319F6A03_307C_43dc_A013_8A1EEE3549FA"/>
          </w:p>
        </w:tc>
        <w:tc>
          <w:tcPr>
            <w:tcW w:w="2790" w:type="dxa"/>
            <w:gridSpan w:val="2"/>
            <w:tcBorders>
              <w:top w:val="nil"/>
              <w:left w:val="nil"/>
              <w:bottom w:val="nil"/>
              <w:right w:val="nil"/>
            </w:tcBorders>
          </w:tcPr>
          <w:p w14:paraId="596734F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Status overige scheiding</w:t>
            </w:r>
            <w:r w:rsidRPr="008B022B">
              <w:rPr>
                <w:color w:val="FF0000"/>
                <w:u w:val="single"/>
              </w:rPr>
              <w:fldChar w:fldCharType="end"/>
            </w:r>
          </w:p>
        </w:tc>
        <w:tc>
          <w:tcPr>
            <w:tcW w:w="4230" w:type="dxa"/>
            <w:tcBorders>
              <w:top w:val="nil"/>
              <w:left w:val="nil"/>
              <w:bottom w:val="nil"/>
              <w:right w:val="nil"/>
            </w:tcBorders>
          </w:tcPr>
          <w:p w14:paraId="676785E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status gekoppeld aan de levenscyclus van het overige scheiding.</w:t>
            </w:r>
            <w:r w:rsidRPr="008B022B">
              <w:rPr>
                <w:color w:val="FF0000"/>
                <w:u w:val="single"/>
              </w:rPr>
              <w:fldChar w:fldCharType="end"/>
            </w:r>
          </w:p>
        </w:tc>
        <w:tc>
          <w:tcPr>
            <w:tcW w:w="1080" w:type="dxa"/>
            <w:tcBorders>
              <w:top w:val="nil"/>
              <w:left w:val="nil"/>
              <w:bottom w:val="nil"/>
              <w:right w:val="nil"/>
            </w:tcBorders>
          </w:tcPr>
          <w:p w14:paraId="0989B6A8" w14:textId="77777777" w:rsidR="008B022B" w:rsidRPr="008B022B" w:rsidRDefault="008B022B" w:rsidP="008B022B">
            <w:pPr>
              <w:rPr>
                <w:rFonts w:cs="Calibri"/>
                <w:color w:val="FF0000"/>
                <w:u w:val="single"/>
              </w:rPr>
            </w:pPr>
            <w:r w:rsidRPr="008B022B">
              <w:rPr>
                <w:color w:val="FF0000"/>
                <w:u w:val="single"/>
              </w:rPr>
              <w:t>status geo object</w:t>
            </w:r>
          </w:p>
        </w:tc>
        <w:tc>
          <w:tcPr>
            <w:tcW w:w="810" w:type="dxa"/>
            <w:tcBorders>
              <w:top w:val="nil"/>
              <w:left w:val="nil"/>
              <w:bottom w:val="nil"/>
              <w:right w:val="nil"/>
            </w:tcBorders>
          </w:tcPr>
          <w:p w14:paraId="0331118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48"/>
      </w:tr>
      <w:tr w:rsidR="008B022B" w:rsidRPr="008B022B" w14:paraId="68DE4BD2" w14:textId="77777777" w:rsidTr="00E7210D">
        <w:tc>
          <w:tcPr>
            <w:tcW w:w="450" w:type="dxa"/>
            <w:tcBorders>
              <w:top w:val="nil"/>
              <w:left w:val="nil"/>
              <w:bottom w:val="nil"/>
              <w:right w:val="nil"/>
            </w:tcBorders>
          </w:tcPr>
          <w:p w14:paraId="5A0D6B2C" w14:textId="77777777" w:rsidR="008B022B" w:rsidRPr="008B022B" w:rsidRDefault="008B022B" w:rsidP="008B022B">
            <w:pPr>
              <w:rPr>
                <w:rFonts w:cs="Calibri"/>
                <w:color w:val="0F0F0F"/>
              </w:rPr>
            </w:pPr>
            <w:bookmarkStart w:id="249" w:name="BKM_66963A96_11F9_4da4_9474_B5717651D2DA"/>
          </w:p>
        </w:tc>
        <w:tc>
          <w:tcPr>
            <w:tcW w:w="2790" w:type="dxa"/>
            <w:gridSpan w:val="2"/>
            <w:tcBorders>
              <w:top w:val="nil"/>
              <w:left w:val="nil"/>
              <w:bottom w:val="nil"/>
              <w:right w:val="nil"/>
            </w:tcBorders>
          </w:tcPr>
          <w:p w14:paraId="4FD56EA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Relatieve hoogteligging overige scheiding</w:t>
            </w:r>
            <w:r w:rsidRPr="008B022B">
              <w:rPr>
                <w:color w:val="FF0000"/>
                <w:u w:val="single"/>
              </w:rPr>
              <w:fldChar w:fldCharType="end"/>
            </w:r>
          </w:p>
        </w:tc>
        <w:tc>
          <w:tcPr>
            <w:tcW w:w="4230" w:type="dxa"/>
            <w:tcBorders>
              <w:top w:val="nil"/>
              <w:left w:val="nil"/>
              <w:bottom w:val="nil"/>
              <w:right w:val="nil"/>
            </w:tcBorders>
          </w:tcPr>
          <w:p w14:paraId="4A0230D7"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Aanduiding voor de relatieve hoogte van de overige scheiding.</w:t>
            </w:r>
            <w:r w:rsidRPr="008B022B">
              <w:rPr>
                <w:color w:val="FF0000"/>
                <w:u w:val="single"/>
              </w:rPr>
              <w:fldChar w:fldCharType="end"/>
            </w:r>
          </w:p>
        </w:tc>
        <w:tc>
          <w:tcPr>
            <w:tcW w:w="1080" w:type="dxa"/>
            <w:tcBorders>
              <w:top w:val="nil"/>
              <w:left w:val="nil"/>
              <w:bottom w:val="nil"/>
              <w:right w:val="nil"/>
            </w:tcBorders>
          </w:tcPr>
          <w:p w14:paraId="511888D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N1</w:t>
            </w:r>
            <w:r w:rsidRPr="008B022B">
              <w:rPr>
                <w:color w:val="FF0000"/>
                <w:u w:val="single"/>
              </w:rPr>
              <w:fldChar w:fldCharType="end"/>
            </w:r>
          </w:p>
        </w:tc>
        <w:tc>
          <w:tcPr>
            <w:tcW w:w="810" w:type="dxa"/>
            <w:tcBorders>
              <w:top w:val="nil"/>
              <w:left w:val="nil"/>
              <w:bottom w:val="nil"/>
              <w:right w:val="nil"/>
            </w:tcBorders>
          </w:tcPr>
          <w:p w14:paraId="354666B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49"/>
      </w:tr>
      <w:tr w:rsidR="008B022B" w:rsidRPr="008B022B" w14:paraId="352A16CD" w14:textId="77777777" w:rsidTr="00E7210D">
        <w:tc>
          <w:tcPr>
            <w:tcW w:w="450" w:type="dxa"/>
            <w:tcBorders>
              <w:top w:val="nil"/>
              <w:left w:val="nil"/>
              <w:bottom w:val="nil"/>
              <w:right w:val="nil"/>
            </w:tcBorders>
          </w:tcPr>
          <w:p w14:paraId="330FA7FB" w14:textId="77777777" w:rsidR="008B022B" w:rsidRPr="008B022B" w:rsidRDefault="008B022B" w:rsidP="008B022B">
            <w:pPr>
              <w:rPr>
                <w:rFonts w:cs="Calibri"/>
                <w:color w:val="0F0F0F"/>
              </w:rPr>
            </w:pPr>
            <w:bookmarkStart w:id="250" w:name="BKM_A69C2ECF_D47D_41d0_8F6D_FE9292127FBF"/>
          </w:p>
        </w:tc>
        <w:tc>
          <w:tcPr>
            <w:tcW w:w="2790" w:type="dxa"/>
            <w:gridSpan w:val="2"/>
            <w:tcBorders>
              <w:top w:val="nil"/>
              <w:left w:val="nil"/>
              <w:bottom w:val="nil"/>
              <w:right w:val="nil"/>
            </w:tcBorders>
          </w:tcPr>
          <w:p w14:paraId="7AAC293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Geometrie overige scheiding</w:t>
            </w:r>
            <w:r w:rsidRPr="008B022B">
              <w:rPr>
                <w:color w:val="FF0000"/>
                <w:u w:val="single"/>
              </w:rPr>
              <w:fldChar w:fldCharType="end"/>
            </w:r>
          </w:p>
        </w:tc>
        <w:tc>
          <w:tcPr>
            <w:tcW w:w="4230" w:type="dxa"/>
            <w:tcBorders>
              <w:top w:val="nil"/>
              <w:left w:val="nil"/>
              <w:bottom w:val="nil"/>
              <w:right w:val="nil"/>
            </w:tcBorders>
          </w:tcPr>
          <w:p w14:paraId="39B6057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minimaal tweedimensionale geometrische representatie van de omtrekken van een overige scheiding</w:t>
            </w:r>
            <w:r w:rsidRPr="008B022B">
              <w:rPr>
                <w:color w:val="FF0000"/>
                <w:u w:val="single"/>
              </w:rPr>
              <w:fldChar w:fldCharType="end"/>
            </w:r>
          </w:p>
        </w:tc>
        <w:tc>
          <w:tcPr>
            <w:tcW w:w="1080" w:type="dxa"/>
            <w:tcBorders>
              <w:top w:val="nil"/>
              <w:left w:val="nil"/>
              <w:bottom w:val="nil"/>
              <w:right w:val="nil"/>
            </w:tcBorders>
          </w:tcPr>
          <w:p w14:paraId="16FB673E" w14:textId="05068A27" w:rsidR="008B022B" w:rsidRPr="008B022B" w:rsidRDefault="007A4416" w:rsidP="008B022B">
            <w:pPr>
              <w:rPr>
                <w:rFonts w:cs="Calibri"/>
                <w:color w:val="FF0000"/>
                <w:u w:val="single"/>
              </w:rPr>
            </w:pPr>
            <w:r>
              <w:rPr>
                <w:color w:val="FF0000"/>
                <w:u w:val="single"/>
              </w:rPr>
              <w:t>GM_Object</w:t>
            </w:r>
          </w:p>
        </w:tc>
        <w:tc>
          <w:tcPr>
            <w:tcW w:w="810" w:type="dxa"/>
            <w:tcBorders>
              <w:top w:val="nil"/>
              <w:left w:val="nil"/>
              <w:bottom w:val="nil"/>
              <w:right w:val="nil"/>
            </w:tcBorders>
          </w:tcPr>
          <w:p w14:paraId="45B468E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0"/>
      </w:tr>
      <w:tr w:rsidR="008B022B" w:rsidRPr="008B022B" w14:paraId="73141D7B" w14:textId="77777777" w:rsidTr="00E7210D">
        <w:tc>
          <w:tcPr>
            <w:tcW w:w="450" w:type="dxa"/>
            <w:tcBorders>
              <w:top w:val="nil"/>
              <w:left w:val="nil"/>
              <w:bottom w:val="nil"/>
              <w:right w:val="nil"/>
            </w:tcBorders>
          </w:tcPr>
          <w:p w14:paraId="2AB993FC" w14:textId="77777777" w:rsidR="008B022B" w:rsidRPr="008B022B" w:rsidRDefault="008B022B" w:rsidP="008B022B">
            <w:pPr>
              <w:rPr>
                <w:rFonts w:cs="Calibri"/>
                <w:color w:val="0F0F0F"/>
              </w:rPr>
            </w:pPr>
            <w:bookmarkStart w:id="251" w:name="BKM_C3ACF502_F201_4ec9_9993_E0301B09E9CB"/>
          </w:p>
        </w:tc>
        <w:tc>
          <w:tcPr>
            <w:tcW w:w="2790" w:type="dxa"/>
            <w:gridSpan w:val="2"/>
            <w:tcBorders>
              <w:top w:val="nil"/>
              <w:left w:val="nil"/>
              <w:bottom w:val="nil"/>
              <w:right w:val="nil"/>
            </w:tcBorders>
          </w:tcPr>
          <w:p w14:paraId="2C6EF86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Type overige scheiding</w:t>
            </w:r>
            <w:r w:rsidRPr="008B022B">
              <w:rPr>
                <w:color w:val="FF0000"/>
                <w:u w:val="single"/>
              </w:rPr>
              <w:fldChar w:fldCharType="end"/>
            </w:r>
          </w:p>
        </w:tc>
        <w:tc>
          <w:tcPr>
            <w:tcW w:w="4230" w:type="dxa"/>
            <w:tcBorders>
              <w:top w:val="nil"/>
              <w:left w:val="nil"/>
              <w:bottom w:val="nil"/>
              <w:right w:val="nil"/>
            </w:tcBorders>
          </w:tcPr>
          <w:p w14:paraId="383C305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Specificatie van het soort overige scheiding.</w:t>
            </w:r>
            <w:r w:rsidRPr="008B022B">
              <w:rPr>
                <w:color w:val="FF0000"/>
                <w:u w:val="single"/>
              </w:rPr>
              <w:fldChar w:fldCharType="end"/>
            </w:r>
          </w:p>
        </w:tc>
        <w:tc>
          <w:tcPr>
            <w:tcW w:w="1080" w:type="dxa"/>
            <w:tcBorders>
              <w:top w:val="nil"/>
              <w:left w:val="nil"/>
              <w:bottom w:val="nil"/>
              <w:right w:val="nil"/>
            </w:tcBorders>
          </w:tcPr>
          <w:p w14:paraId="7816E718" w14:textId="77777777" w:rsidR="008B022B" w:rsidRPr="008B022B" w:rsidRDefault="008B022B" w:rsidP="008B022B">
            <w:pPr>
              <w:rPr>
                <w:rFonts w:cs="Calibri"/>
                <w:color w:val="FF0000"/>
                <w:u w:val="single"/>
              </w:rPr>
            </w:pPr>
            <w:r w:rsidRPr="008B022B">
              <w:rPr>
                <w:color w:val="FF0000"/>
                <w:u w:val="single"/>
              </w:rPr>
              <w:t>typering overige scheiding</w:t>
            </w:r>
          </w:p>
        </w:tc>
        <w:tc>
          <w:tcPr>
            <w:tcW w:w="810" w:type="dxa"/>
            <w:tcBorders>
              <w:top w:val="nil"/>
              <w:left w:val="nil"/>
              <w:bottom w:val="nil"/>
              <w:right w:val="nil"/>
            </w:tcBorders>
          </w:tcPr>
          <w:p w14:paraId="21AC891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1"/>
      </w:tr>
      <w:tr w:rsidR="008B022B" w:rsidRPr="008B022B" w14:paraId="40D4F1FB" w14:textId="77777777" w:rsidTr="00E7210D">
        <w:tc>
          <w:tcPr>
            <w:tcW w:w="450" w:type="dxa"/>
            <w:tcBorders>
              <w:top w:val="nil"/>
              <w:left w:val="nil"/>
              <w:bottom w:val="nil"/>
              <w:right w:val="nil"/>
            </w:tcBorders>
          </w:tcPr>
          <w:p w14:paraId="65BBE7A0" w14:textId="77777777" w:rsidR="008B022B" w:rsidRPr="008B022B" w:rsidRDefault="008B022B" w:rsidP="008B022B">
            <w:pPr>
              <w:rPr>
                <w:rFonts w:cs="Calibri"/>
                <w:color w:val="0F0F0F"/>
              </w:rPr>
            </w:pPr>
            <w:bookmarkStart w:id="252" w:name="BKM_B33C3D5D_0E6E_402e_A7B6_896B08BD34E5"/>
          </w:p>
        </w:tc>
        <w:tc>
          <w:tcPr>
            <w:tcW w:w="2790" w:type="dxa"/>
            <w:gridSpan w:val="2"/>
            <w:tcBorders>
              <w:top w:val="nil"/>
              <w:left w:val="nil"/>
              <w:bottom w:val="nil"/>
              <w:right w:val="nil"/>
            </w:tcBorders>
          </w:tcPr>
          <w:p w14:paraId="74B1CD5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Lod0 geometrie overige scheiding</w:t>
            </w:r>
            <w:r w:rsidRPr="008B022B">
              <w:rPr>
                <w:color w:val="FF0000"/>
                <w:u w:val="single"/>
              </w:rPr>
              <w:fldChar w:fldCharType="end"/>
            </w:r>
          </w:p>
        </w:tc>
        <w:tc>
          <w:tcPr>
            <w:tcW w:w="4230" w:type="dxa"/>
            <w:tcBorders>
              <w:top w:val="nil"/>
              <w:left w:val="nil"/>
              <w:bottom w:val="nil"/>
              <w:right w:val="nil"/>
            </w:tcBorders>
          </w:tcPr>
          <w:p w14:paraId="641FC29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overige scheiding als punt, lijn of vlak in 2.5D op level of detail 0.</w:t>
            </w:r>
            <w:r w:rsidRPr="008B022B">
              <w:rPr>
                <w:color w:val="FF0000"/>
                <w:u w:val="single"/>
              </w:rPr>
              <w:fldChar w:fldCharType="end"/>
            </w:r>
          </w:p>
        </w:tc>
        <w:tc>
          <w:tcPr>
            <w:tcW w:w="1080" w:type="dxa"/>
            <w:tcBorders>
              <w:top w:val="nil"/>
              <w:left w:val="nil"/>
              <w:bottom w:val="nil"/>
              <w:right w:val="nil"/>
            </w:tcBorders>
          </w:tcPr>
          <w:p w14:paraId="317842F7" w14:textId="1CCE0711" w:rsidR="008B022B" w:rsidRPr="008B022B" w:rsidRDefault="007A4416" w:rsidP="008B022B">
            <w:pPr>
              <w:rPr>
                <w:rFonts w:cs="Calibri"/>
                <w:color w:val="FF0000"/>
                <w:u w:val="single"/>
              </w:rPr>
            </w:pPr>
            <w:r>
              <w:rPr>
                <w:color w:val="FF0000"/>
                <w:u w:val="single"/>
              </w:rPr>
              <w:t>GM_Object</w:t>
            </w:r>
          </w:p>
        </w:tc>
        <w:tc>
          <w:tcPr>
            <w:tcW w:w="810" w:type="dxa"/>
            <w:tcBorders>
              <w:top w:val="nil"/>
              <w:left w:val="nil"/>
              <w:bottom w:val="nil"/>
              <w:right w:val="nil"/>
            </w:tcBorders>
          </w:tcPr>
          <w:p w14:paraId="6DADD51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2"/>
      </w:tr>
      <w:tr w:rsidR="008B022B" w:rsidRPr="008B022B" w14:paraId="4519E2D4" w14:textId="77777777" w:rsidTr="00E7210D">
        <w:tc>
          <w:tcPr>
            <w:tcW w:w="450" w:type="dxa"/>
            <w:tcBorders>
              <w:top w:val="nil"/>
              <w:left w:val="nil"/>
              <w:bottom w:val="nil"/>
              <w:right w:val="nil"/>
            </w:tcBorders>
          </w:tcPr>
          <w:p w14:paraId="4453F231" w14:textId="77777777" w:rsidR="008B022B" w:rsidRPr="008B022B" w:rsidRDefault="008B022B" w:rsidP="008B022B">
            <w:pPr>
              <w:rPr>
                <w:rFonts w:cs="Calibri"/>
                <w:color w:val="0F0F0F"/>
              </w:rPr>
            </w:pPr>
            <w:bookmarkStart w:id="253" w:name="BKM_B77C6C59_DAA0_4000_B826_AEAD98175685"/>
          </w:p>
        </w:tc>
        <w:tc>
          <w:tcPr>
            <w:tcW w:w="2790" w:type="dxa"/>
            <w:gridSpan w:val="2"/>
            <w:tcBorders>
              <w:top w:val="nil"/>
              <w:left w:val="nil"/>
              <w:bottom w:val="nil"/>
              <w:right w:val="nil"/>
            </w:tcBorders>
          </w:tcPr>
          <w:p w14:paraId="637F0AA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Lod1 geometrie overige scheiding</w:t>
            </w:r>
            <w:r w:rsidRPr="008B022B">
              <w:rPr>
                <w:color w:val="FF0000"/>
                <w:u w:val="single"/>
              </w:rPr>
              <w:fldChar w:fldCharType="end"/>
            </w:r>
          </w:p>
        </w:tc>
        <w:tc>
          <w:tcPr>
            <w:tcW w:w="4230" w:type="dxa"/>
            <w:tcBorders>
              <w:top w:val="nil"/>
              <w:left w:val="nil"/>
              <w:bottom w:val="nil"/>
              <w:right w:val="nil"/>
            </w:tcBorders>
          </w:tcPr>
          <w:p w14:paraId="1BC7B19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overige scheiding in 3D op level of detail 1.</w:t>
            </w:r>
            <w:r w:rsidRPr="008B022B">
              <w:rPr>
                <w:color w:val="FF0000"/>
                <w:u w:val="single"/>
              </w:rPr>
              <w:fldChar w:fldCharType="end"/>
            </w:r>
          </w:p>
        </w:tc>
        <w:tc>
          <w:tcPr>
            <w:tcW w:w="1080" w:type="dxa"/>
            <w:tcBorders>
              <w:top w:val="nil"/>
              <w:left w:val="nil"/>
              <w:bottom w:val="nil"/>
              <w:right w:val="nil"/>
            </w:tcBorders>
          </w:tcPr>
          <w:p w14:paraId="56F56F75" w14:textId="6B164502"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20C1C7C7"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3"/>
      </w:tr>
      <w:tr w:rsidR="008B022B" w:rsidRPr="008B022B" w14:paraId="35DA60B5" w14:textId="77777777" w:rsidTr="00E7210D">
        <w:tc>
          <w:tcPr>
            <w:tcW w:w="450" w:type="dxa"/>
            <w:tcBorders>
              <w:top w:val="nil"/>
              <w:left w:val="nil"/>
              <w:bottom w:val="nil"/>
              <w:right w:val="nil"/>
            </w:tcBorders>
          </w:tcPr>
          <w:p w14:paraId="0D1FA813" w14:textId="77777777" w:rsidR="008B022B" w:rsidRPr="008B022B" w:rsidRDefault="008B022B" w:rsidP="008B022B">
            <w:pPr>
              <w:rPr>
                <w:rFonts w:cs="Calibri"/>
                <w:color w:val="0F0F0F"/>
              </w:rPr>
            </w:pPr>
            <w:bookmarkStart w:id="254" w:name="BKM_70ED0378_ED9C_4978_AF8C_4A6EA27BB1CA"/>
          </w:p>
        </w:tc>
        <w:tc>
          <w:tcPr>
            <w:tcW w:w="2790" w:type="dxa"/>
            <w:gridSpan w:val="2"/>
            <w:tcBorders>
              <w:top w:val="nil"/>
              <w:left w:val="nil"/>
              <w:bottom w:val="nil"/>
              <w:right w:val="nil"/>
            </w:tcBorders>
          </w:tcPr>
          <w:p w14:paraId="127F983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Lod2 geometrie overige scheiding</w:t>
            </w:r>
            <w:r w:rsidRPr="008B022B">
              <w:rPr>
                <w:color w:val="FF0000"/>
                <w:u w:val="single"/>
              </w:rPr>
              <w:fldChar w:fldCharType="end"/>
            </w:r>
          </w:p>
        </w:tc>
        <w:tc>
          <w:tcPr>
            <w:tcW w:w="4230" w:type="dxa"/>
            <w:tcBorders>
              <w:top w:val="nil"/>
              <w:left w:val="nil"/>
              <w:bottom w:val="nil"/>
              <w:right w:val="nil"/>
            </w:tcBorders>
          </w:tcPr>
          <w:p w14:paraId="43FEB851"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overige scheiding in 3D op level of detail 2.</w:t>
            </w:r>
            <w:r w:rsidRPr="008B022B">
              <w:rPr>
                <w:color w:val="FF0000"/>
                <w:u w:val="single"/>
              </w:rPr>
              <w:fldChar w:fldCharType="end"/>
            </w:r>
          </w:p>
        </w:tc>
        <w:tc>
          <w:tcPr>
            <w:tcW w:w="1080" w:type="dxa"/>
            <w:tcBorders>
              <w:top w:val="nil"/>
              <w:left w:val="nil"/>
              <w:bottom w:val="nil"/>
              <w:right w:val="nil"/>
            </w:tcBorders>
          </w:tcPr>
          <w:p w14:paraId="1DF1C276" w14:textId="6780F361"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5EBDE3D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4"/>
      </w:tr>
      <w:tr w:rsidR="008B022B" w:rsidRPr="008B022B" w14:paraId="4CA7B4AD" w14:textId="77777777" w:rsidTr="00E7210D">
        <w:tc>
          <w:tcPr>
            <w:tcW w:w="450" w:type="dxa"/>
            <w:tcBorders>
              <w:top w:val="nil"/>
              <w:left w:val="nil"/>
              <w:bottom w:val="nil"/>
              <w:right w:val="nil"/>
            </w:tcBorders>
          </w:tcPr>
          <w:p w14:paraId="15BCE309" w14:textId="77777777" w:rsidR="008B022B" w:rsidRPr="008B022B" w:rsidRDefault="008B022B" w:rsidP="008B022B">
            <w:pPr>
              <w:rPr>
                <w:rFonts w:cs="Calibri"/>
                <w:color w:val="0F0F0F"/>
              </w:rPr>
            </w:pPr>
            <w:bookmarkStart w:id="255" w:name="BKM_28CB1B99_3324_4e1a_A749_491B77B6D81C"/>
          </w:p>
        </w:tc>
        <w:tc>
          <w:tcPr>
            <w:tcW w:w="2790" w:type="dxa"/>
            <w:gridSpan w:val="2"/>
            <w:tcBorders>
              <w:top w:val="nil"/>
              <w:left w:val="nil"/>
              <w:bottom w:val="nil"/>
              <w:right w:val="nil"/>
            </w:tcBorders>
          </w:tcPr>
          <w:p w14:paraId="0A5E9D9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Lod3 geometrie overige scheiding</w:t>
            </w:r>
            <w:r w:rsidRPr="008B022B">
              <w:rPr>
                <w:color w:val="FF0000"/>
                <w:u w:val="single"/>
              </w:rPr>
              <w:fldChar w:fldCharType="end"/>
            </w:r>
          </w:p>
        </w:tc>
        <w:tc>
          <w:tcPr>
            <w:tcW w:w="4230" w:type="dxa"/>
            <w:tcBorders>
              <w:top w:val="nil"/>
              <w:left w:val="nil"/>
              <w:bottom w:val="nil"/>
              <w:right w:val="nil"/>
            </w:tcBorders>
          </w:tcPr>
          <w:p w14:paraId="6AD0BB7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overige scheiding in 3D op level of detail 3.</w:t>
            </w:r>
            <w:r w:rsidRPr="008B022B">
              <w:rPr>
                <w:color w:val="FF0000"/>
                <w:u w:val="single"/>
              </w:rPr>
              <w:fldChar w:fldCharType="end"/>
            </w:r>
          </w:p>
        </w:tc>
        <w:tc>
          <w:tcPr>
            <w:tcW w:w="1080" w:type="dxa"/>
            <w:tcBorders>
              <w:top w:val="nil"/>
              <w:left w:val="nil"/>
              <w:bottom w:val="nil"/>
              <w:right w:val="nil"/>
            </w:tcBorders>
          </w:tcPr>
          <w:p w14:paraId="64B3B51E" w14:textId="49B3AEEE"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5D381C6F"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5"/>
      </w:tr>
      <w:tr w:rsidR="008B022B" w:rsidRPr="008B022B" w14:paraId="012FEE25" w14:textId="77777777" w:rsidTr="00E7210D">
        <w:tc>
          <w:tcPr>
            <w:tcW w:w="450" w:type="dxa"/>
            <w:tcBorders>
              <w:top w:val="nil"/>
              <w:left w:val="nil"/>
              <w:bottom w:val="nil"/>
              <w:right w:val="nil"/>
            </w:tcBorders>
          </w:tcPr>
          <w:p w14:paraId="58CB2F55" w14:textId="77777777" w:rsidR="008B022B" w:rsidRPr="008B022B" w:rsidRDefault="008B022B" w:rsidP="008B022B">
            <w:pPr>
              <w:rPr>
                <w:rFonts w:cs="Calibri"/>
                <w:color w:val="0F0F0F"/>
              </w:rPr>
            </w:pPr>
            <w:bookmarkStart w:id="256" w:name="BKM_9BB9E83D_CD79_4a5b_883A_E9728E410E18"/>
          </w:p>
        </w:tc>
        <w:tc>
          <w:tcPr>
            <w:tcW w:w="2790" w:type="dxa"/>
            <w:gridSpan w:val="2"/>
            <w:tcBorders>
              <w:top w:val="nil"/>
              <w:left w:val="nil"/>
              <w:bottom w:val="nil"/>
              <w:right w:val="nil"/>
            </w:tcBorders>
          </w:tcPr>
          <w:p w14:paraId="05E3AB9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begin geldgiheid overige scheiding</w:t>
            </w:r>
            <w:r w:rsidRPr="008B022B">
              <w:rPr>
                <w:color w:val="FF0000"/>
                <w:u w:val="single"/>
              </w:rPr>
              <w:fldChar w:fldCharType="end"/>
            </w:r>
          </w:p>
        </w:tc>
        <w:tc>
          <w:tcPr>
            <w:tcW w:w="4230" w:type="dxa"/>
            <w:tcBorders>
              <w:top w:val="nil"/>
              <w:left w:val="nil"/>
              <w:bottom w:val="nil"/>
              <w:right w:val="nil"/>
            </w:tcBorders>
          </w:tcPr>
          <w:p w14:paraId="0A3AA64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de overige scheiding is ontstaan.</w:t>
            </w:r>
            <w:r w:rsidRPr="008B022B">
              <w:rPr>
                <w:color w:val="FF0000"/>
                <w:u w:val="single"/>
              </w:rPr>
              <w:fldChar w:fldCharType="end"/>
            </w:r>
          </w:p>
        </w:tc>
        <w:tc>
          <w:tcPr>
            <w:tcW w:w="1080" w:type="dxa"/>
            <w:tcBorders>
              <w:top w:val="nil"/>
              <w:left w:val="nil"/>
              <w:bottom w:val="nil"/>
              <w:right w:val="nil"/>
            </w:tcBorders>
          </w:tcPr>
          <w:p w14:paraId="0709FD9D"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2553214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6"/>
      </w:tr>
      <w:tr w:rsidR="008B022B" w:rsidRPr="008B022B" w14:paraId="3CA1E7A6" w14:textId="77777777" w:rsidTr="00E7210D">
        <w:tc>
          <w:tcPr>
            <w:tcW w:w="450" w:type="dxa"/>
            <w:tcBorders>
              <w:top w:val="nil"/>
              <w:left w:val="nil"/>
              <w:bottom w:val="nil"/>
              <w:right w:val="nil"/>
            </w:tcBorders>
          </w:tcPr>
          <w:p w14:paraId="26CFBD03" w14:textId="77777777" w:rsidR="008B022B" w:rsidRPr="008B022B" w:rsidRDefault="008B022B" w:rsidP="008B022B">
            <w:pPr>
              <w:rPr>
                <w:rFonts w:cs="Calibri"/>
                <w:color w:val="0F0F0F"/>
              </w:rPr>
            </w:pPr>
            <w:bookmarkStart w:id="257" w:name="BKM_C24CA271_88A3_4a75_BDC7_B212B6DD0B7C"/>
          </w:p>
        </w:tc>
        <w:tc>
          <w:tcPr>
            <w:tcW w:w="2790" w:type="dxa"/>
            <w:gridSpan w:val="2"/>
            <w:tcBorders>
              <w:top w:val="nil"/>
              <w:left w:val="nil"/>
              <w:bottom w:val="nil"/>
              <w:right w:val="nil"/>
            </w:tcBorders>
          </w:tcPr>
          <w:p w14:paraId="0A92DF1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Datum einde geldigheid overige scheiding</w:t>
            </w:r>
            <w:r w:rsidRPr="008B022B">
              <w:rPr>
                <w:color w:val="FF0000"/>
                <w:u w:val="single"/>
              </w:rPr>
              <w:fldChar w:fldCharType="end"/>
            </w:r>
          </w:p>
        </w:tc>
        <w:tc>
          <w:tcPr>
            <w:tcW w:w="4230" w:type="dxa"/>
            <w:tcBorders>
              <w:top w:val="nil"/>
              <w:left w:val="nil"/>
              <w:bottom w:val="nil"/>
              <w:right w:val="nil"/>
            </w:tcBorders>
          </w:tcPr>
          <w:p w14:paraId="3F84D01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datum waarop de overige scheiding ongeldig is geworden.</w:t>
            </w:r>
            <w:r w:rsidRPr="008B022B">
              <w:rPr>
                <w:color w:val="FF0000"/>
                <w:u w:val="single"/>
              </w:rPr>
              <w:fldChar w:fldCharType="end"/>
            </w:r>
          </w:p>
        </w:tc>
        <w:tc>
          <w:tcPr>
            <w:tcW w:w="1080" w:type="dxa"/>
            <w:tcBorders>
              <w:top w:val="nil"/>
              <w:left w:val="nil"/>
              <w:bottom w:val="nil"/>
              <w:right w:val="nil"/>
            </w:tcBorders>
          </w:tcPr>
          <w:p w14:paraId="652F6E3C"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67A4E99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57"/>
      </w:tr>
    </w:tbl>
    <w:p w14:paraId="2A40A213"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02D69269" w14:textId="77777777" w:rsidTr="00E7210D">
        <w:tc>
          <w:tcPr>
            <w:tcW w:w="9360" w:type="dxa"/>
            <w:tcBorders>
              <w:top w:val="nil"/>
              <w:left w:val="nil"/>
              <w:bottom w:val="nil"/>
              <w:right w:val="nil"/>
            </w:tcBorders>
          </w:tcPr>
          <w:p w14:paraId="0C96736B" w14:textId="77777777" w:rsidR="008B022B" w:rsidRPr="008B022B" w:rsidRDefault="008B022B" w:rsidP="008B022B">
            <w:pPr>
              <w:rPr>
                <w:rFonts w:cs="Calibri"/>
                <w:color w:val="0F0F0F"/>
              </w:rPr>
            </w:pPr>
            <w:r w:rsidRPr="008B022B">
              <w:rPr>
                <w:rFonts w:cs="Calibri"/>
                <w:b/>
                <w:bCs/>
                <w:color w:val="0F0F0F"/>
              </w:rPr>
              <w:t>Overzicht relaties</w:t>
            </w:r>
          </w:p>
        </w:tc>
      </w:tr>
    </w:tbl>
    <w:p w14:paraId="7CBB8502"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67ACCAB1" w14:textId="77777777" w:rsidTr="00E7210D">
        <w:tc>
          <w:tcPr>
            <w:tcW w:w="9360" w:type="dxa"/>
            <w:tcBorders>
              <w:top w:val="nil"/>
              <w:left w:val="nil"/>
              <w:bottom w:val="nil"/>
              <w:right w:val="nil"/>
            </w:tcBorders>
          </w:tcPr>
          <w:p w14:paraId="40EA86C7" w14:textId="77777777" w:rsidR="008B022B" w:rsidRPr="008B022B" w:rsidRDefault="008B022B" w:rsidP="008B022B">
            <w:pPr>
              <w:rPr>
                <w:rFonts w:cs="Calibri"/>
                <w:b/>
                <w:bCs/>
                <w:color w:val="0F0F0F"/>
              </w:rPr>
            </w:pPr>
            <w:r w:rsidRPr="008B022B">
              <w:rPr>
                <w:rFonts w:cs="Calibri"/>
                <w:b/>
                <w:bCs/>
                <w:color w:val="0F0F0F"/>
              </w:rPr>
              <w:t>Toelichting objecttype</w:t>
            </w:r>
          </w:p>
          <w:p w14:paraId="0041642D" w14:textId="3ECE52EF" w:rsidR="008B022B" w:rsidRPr="008B022B" w:rsidRDefault="008B022B" w:rsidP="008B022B">
            <w:pPr>
              <w:ind w:left="720"/>
              <w:rPr>
                <w:rFonts w:cs="Calibri"/>
                <w:color w:val="0F0F0F"/>
                <w:u w:val="single"/>
              </w:rPr>
            </w:pPr>
            <w:r w:rsidRPr="008B022B">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8B022B">
              <w:rPr>
                <w:rFonts w:cs="Calibri"/>
                <w:color w:val="FF0000"/>
                <w:u w:val="single"/>
              </w:rPr>
              <w:t xml:space="preserve"> dat het de plantopografie van een bestaand object betreft. Zie verder IMGeo.</w:t>
            </w:r>
          </w:p>
        </w:tc>
      </w:tr>
    </w:tbl>
    <w:p w14:paraId="6AE8D8EB" w14:textId="77777777" w:rsidR="008B022B" w:rsidRPr="008B022B" w:rsidRDefault="008B022B" w:rsidP="008B022B">
      <w:pPr>
        <w:spacing w:line="500" w:lineRule="exact"/>
        <w:ind w:left="1135"/>
        <w:contextualSpacing w:val="0"/>
        <w:outlineLvl w:val="1"/>
        <w:rPr>
          <w:rFonts w:eastAsia="Calibri"/>
          <w:b/>
          <w:bCs/>
          <w:sz w:val="20"/>
          <w:szCs w:val="20"/>
          <w:lang w:eastAsia="en-US"/>
        </w:rPr>
      </w:pPr>
      <w:bookmarkStart w:id="258" w:name="BKM_26D1113F_F7B3_4bdd_9AAE_EA14CC9F3C3F"/>
      <w:bookmarkEnd w:id="258"/>
    </w:p>
    <w:p w14:paraId="01D697D3" w14:textId="77777777" w:rsidR="008B022B" w:rsidRPr="008B022B" w:rsidRDefault="008B022B" w:rsidP="008B022B">
      <w:pPr>
        <w:rPr>
          <w:rFonts w:eastAsia="Calibri"/>
          <w:lang w:eastAsia="en-US"/>
        </w:rPr>
      </w:pPr>
      <w:r w:rsidRPr="008B022B">
        <w:br w:type="page"/>
      </w:r>
    </w:p>
    <w:p w14:paraId="208B3539" w14:textId="77777777" w:rsidR="008B022B" w:rsidRPr="008B022B" w:rsidRDefault="008B022B" w:rsidP="008B022B">
      <w:pPr>
        <w:pStyle w:val="Kop2"/>
        <w:rPr>
          <w:color w:val="0F0F0F"/>
        </w:rPr>
      </w:pPr>
      <w:r w:rsidRPr="008B022B">
        <w:rPr>
          <w:sz w:val="20"/>
          <w:szCs w:val="20"/>
        </w:rPr>
        <w:lastRenderedPageBreak/>
        <w:fldChar w:fldCharType="begin" w:fldLock="1"/>
      </w:r>
      <w:r w:rsidRPr="008B022B">
        <w:rPr>
          <w:sz w:val="20"/>
          <w:szCs w:val="20"/>
        </w:rPr>
        <w:instrText xml:space="preserve">MERGEFIELD </w:instrText>
      </w:r>
      <w:r w:rsidRPr="008B022B">
        <w:rPr>
          <w:rFonts w:ascii="Calibri" w:hAnsi="Calibri" w:cs="Calibri"/>
          <w:color w:val="0F0F0F"/>
          <w:sz w:val="28"/>
          <w:szCs w:val="28"/>
        </w:rPr>
        <w:instrText>Element.Stereotype</w:instrText>
      </w:r>
      <w:r w:rsidRPr="008B022B">
        <w:rPr>
          <w:sz w:val="20"/>
          <w:szCs w:val="20"/>
        </w:rPr>
        <w:fldChar w:fldCharType="separate"/>
      </w:r>
      <w:r w:rsidRPr="008B022B">
        <w:rPr>
          <w:rFonts w:ascii="Calibri" w:hAnsi="Calibri" w:cs="Calibri"/>
          <w:color w:val="0F0F0F"/>
          <w:sz w:val="28"/>
          <w:szCs w:val="28"/>
        </w:rPr>
        <w:t>«Objecttype»</w:t>
      </w:r>
      <w:r w:rsidRPr="008B022B">
        <w:rPr>
          <w:sz w:val="20"/>
          <w:szCs w:val="20"/>
        </w:rPr>
        <w:fldChar w:fldCharType="end"/>
      </w:r>
      <w:r w:rsidRPr="008B022B">
        <w:rPr>
          <w:rFonts w:ascii="Calibri" w:hAnsi="Calibri" w:cs="Calibri"/>
          <w:color w:val="0F0F0F"/>
          <w:sz w:val="28"/>
          <w:szCs w:val="28"/>
        </w:rPr>
        <w:t xml:space="preserve"> </w:t>
      </w:r>
      <w:r w:rsidRPr="008B022B">
        <w:rPr>
          <w:rFonts w:ascii="Calibri" w:hAnsi="Calibri" w:cs="Calibri"/>
          <w:color w:val="0F0F0F"/>
          <w:sz w:val="28"/>
          <w:szCs w:val="28"/>
        </w:rPr>
        <w:fldChar w:fldCharType="begin" w:fldLock="1"/>
      </w:r>
      <w:r w:rsidRPr="008B022B">
        <w:rPr>
          <w:rFonts w:ascii="Calibri" w:hAnsi="Calibri" w:cs="Calibri"/>
          <w:color w:val="0F0F0F"/>
          <w:sz w:val="28"/>
          <w:szCs w:val="28"/>
        </w:rPr>
        <w:instrText>MERGEFIELD Element.Name</w:instrText>
      </w:r>
      <w:r w:rsidRPr="008B022B">
        <w:rPr>
          <w:rFonts w:ascii="Calibri" w:hAnsi="Calibri" w:cs="Calibri"/>
          <w:color w:val="0F0F0F"/>
          <w:sz w:val="28"/>
          <w:szCs w:val="28"/>
        </w:rPr>
        <w:fldChar w:fldCharType="separate"/>
      </w:r>
      <w:r w:rsidRPr="008B022B">
        <w:rPr>
          <w:rFonts w:ascii="Calibri" w:hAnsi="Calibri" w:cs="Calibri"/>
          <w:color w:val="0F0F0F"/>
          <w:sz w:val="28"/>
          <w:szCs w:val="28"/>
        </w:rPr>
        <w:t>PAND</w:t>
      </w:r>
      <w:r w:rsidRPr="008B022B">
        <w:rPr>
          <w:rFonts w:ascii="Calibri" w:hAnsi="Calibri" w:cs="Calibri"/>
          <w:color w:val="0F0F0F"/>
          <w:sz w:val="28"/>
          <w:szCs w:val="28"/>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8B022B" w:rsidRPr="008B022B" w14:paraId="59FE3370" w14:textId="77777777" w:rsidTr="00E7210D">
        <w:trPr>
          <w:trHeight w:val="271"/>
        </w:trPr>
        <w:tc>
          <w:tcPr>
            <w:tcW w:w="2340" w:type="dxa"/>
            <w:gridSpan w:val="2"/>
            <w:tcBorders>
              <w:top w:val="nil"/>
              <w:left w:val="nil"/>
              <w:bottom w:val="nil"/>
              <w:right w:val="nil"/>
            </w:tcBorders>
          </w:tcPr>
          <w:p w14:paraId="17858EB3" w14:textId="77777777" w:rsidR="008B022B" w:rsidRPr="008B022B" w:rsidRDefault="008B022B" w:rsidP="008B022B">
            <w:pPr>
              <w:rPr>
                <w:rFonts w:cs="Calibri"/>
                <w:color w:val="0F0F0F"/>
              </w:rPr>
            </w:pPr>
            <w:r w:rsidRPr="008B022B">
              <w:rPr>
                <w:rFonts w:cs="Calibri"/>
                <w:b/>
                <w:bCs/>
                <w:color w:val="0F0F0F"/>
              </w:rPr>
              <w:t>Naam</w:t>
            </w:r>
          </w:p>
        </w:tc>
        <w:tc>
          <w:tcPr>
            <w:tcW w:w="7020" w:type="dxa"/>
            <w:gridSpan w:val="4"/>
            <w:tcBorders>
              <w:top w:val="nil"/>
              <w:left w:val="nil"/>
              <w:bottom w:val="nil"/>
              <w:right w:val="nil"/>
            </w:tcBorders>
          </w:tcPr>
          <w:p w14:paraId="79C01BF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Element.Name</w:instrText>
            </w:r>
            <w:r w:rsidRPr="008B022B">
              <w:fldChar w:fldCharType="separate"/>
            </w:r>
            <w:r w:rsidRPr="008B022B">
              <w:rPr>
                <w:rFonts w:cs="Calibri"/>
                <w:color w:val="0F0F0F"/>
              </w:rPr>
              <w:t>PAND</w:t>
            </w:r>
            <w:r w:rsidRPr="008B022B">
              <w:fldChar w:fldCharType="end"/>
            </w:r>
          </w:p>
        </w:tc>
      </w:tr>
      <w:tr w:rsidR="008B022B" w:rsidRPr="008B022B" w14:paraId="7A240152" w14:textId="77777777" w:rsidTr="00E7210D">
        <w:trPr>
          <w:trHeight w:hRule="exact" w:val="128"/>
        </w:trPr>
        <w:tc>
          <w:tcPr>
            <w:tcW w:w="2340" w:type="dxa"/>
            <w:gridSpan w:val="2"/>
            <w:tcBorders>
              <w:top w:val="nil"/>
              <w:left w:val="nil"/>
              <w:bottom w:val="nil"/>
              <w:right w:val="nil"/>
            </w:tcBorders>
          </w:tcPr>
          <w:p w14:paraId="08084601"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0724092" w14:textId="77777777" w:rsidR="008B022B" w:rsidRPr="008B022B" w:rsidRDefault="008B022B" w:rsidP="008B022B">
            <w:pPr>
              <w:rPr>
                <w:rFonts w:cs="Calibri"/>
                <w:color w:val="0F0F0F"/>
              </w:rPr>
            </w:pPr>
          </w:p>
        </w:tc>
      </w:tr>
      <w:tr w:rsidR="008B022B" w:rsidRPr="008B022B" w14:paraId="43F6DB6F" w14:textId="77777777" w:rsidTr="00E7210D">
        <w:tc>
          <w:tcPr>
            <w:tcW w:w="2340" w:type="dxa"/>
            <w:gridSpan w:val="2"/>
            <w:tcBorders>
              <w:top w:val="nil"/>
              <w:left w:val="nil"/>
              <w:bottom w:val="nil"/>
              <w:right w:val="nil"/>
            </w:tcBorders>
          </w:tcPr>
          <w:p w14:paraId="5253904A" w14:textId="77777777" w:rsidR="008B022B" w:rsidRPr="008B022B" w:rsidRDefault="008B022B" w:rsidP="008B022B">
            <w:pPr>
              <w:rPr>
                <w:rFonts w:cs="Calibri"/>
                <w:color w:val="0F0F0F"/>
              </w:rPr>
            </w:pPr>
            <w:r w:rsidRPr="008B022B">
              <w:rPr>
                <w:rFonts w:cs="Calibri"/>
                <w:b/>
                <w:bCs/>
                <w:color w:val="0F0F0F"/>
              </w:rPr>
              <w:t>Mnemonic</w:t>
            </w:r>
          </w:p>
        </w:tc>
        <w:tc>
          <w:tcPr>
            <w:tcW w:w="7020" w:type="dxa"/>
            <w:gridSpan w:val="4"/>
            <w:tcBorders>
              <w:top w:val="nil"/>
              <w:left w:val="nil"/>
              <w:bottom w:val="nil"/>
              <w:right w:val="nil"/>
            </w:tcBorders>
          </w:tcPr>
          <w:p w14:paraId="6AD33721"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Element.Alias</w:instrText>
            </w:r>
            <w:r w:rsidRPr="008B022B">
              <w:fldChar w:fldCharType="separate"/>
            </w:r>
            <w:r w:rsidRPr="008B022B">
              <w:rPr>
                <w:rFonts w:cs="Calibri"/>
                <w:color w:val="0F0F0F"/>
              </w:rPr>
              <w:t>PND</w:t>
            </w:r>
            <w:r w:rsidRPr="008B022B">
              <w:fldChar w:fldCharType="end"/>
            </w:r>
          </w:p>
        </w:tc>
      </w:tr>
      <w:tr w:rsidR="008B022B" w:rsidRPr="008B022B" w14:paraId="2D97B96F" w14:textId="77777777" w:rsidTr="00E7210D">
        <w:trPr>
          <w:trHeight w:hRule="exact" w:val="128"/>
        </w:trPr>
        <w:tc>
          <w:tcPr>
            <w:tcW w:w="2340" w:type="dxa"/>
            <w:gridSpan w:val="2"/>
            <w:tcBorders>
              <w:top w:val="nil"/>
              <w:left w:val="nil"/>
              <w:bottom w:val="nil"/>
              <w:right w:val="nil"/>
            </w:tcBorders>
          </w:tcPr>
          <w:p w14:paraId="704D0145"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5536AD00" w14:textId="77777777" w:rsidR="008B022B" w:rsidRPr="008B022B" w:rsidRDefault="008B022B" w:rsidP="008B022B">
            <w:pPr>
              <w:rPr>
                <w:rFonts w:cs="Calibri"/>
                <w:color w:val="0F0F0F"/>
              </w:rPr>
            </w:pPr>
          </w:p>
        </w:tc>
      </w:tr>
      <w:tr w:rsidR="008B022B" w:rsidRPr="008B022B" w14:paraId="5B4C43A4" w14:textId="77777777" w:rsidTr="00E7210D">
        <w:tc>
          <w:tcPr>
            <w:tcW w:w="2340" w:type="dxa"/>
            <w:gridSpan w:val="2"/>
            <w:tcBorders>
              <w:top w:val="nil"/>
              <w:left w:val="nil"/>
              <w:bottom w:val="nil"/>
              <w:right w:val="nil"/>
            </w:tcBorders>
          </w:tcPr>
          <w:p w14:paraId="30B1A866" w14:textId="77777777" w:rsidR="008B022B" w:rsidRPr="008B022B" w:rsidRDefault="008B022B" w:rsidP="008B022B">
            <w:pPr>
              <w:rPr>
                <w:rFonts w:cs="Calibri"/>
                <w:b/>
                <w:bCs/>
                <w:color w:val="0F0F0F"/>
              </w:rPr>
            </w:pPr>
            <w:r w:rsidRPr="008B022B">
              <w:rPr>
                <w:rFonts w:cs="Calibri"/>
                <w:b/>
                <w:bCs/>
                <w:color w:val="0F0F0F"/>
              </w:rPr>
              <w:t>Herkomst</w:t>
            </w:r>
          </w:p>
        </w:tc>
        <w:tc>
          <w:tcPr>
            <w:tcW w:w="7020" w:type="dxa"/>
            <w:gridSpan w:val="4"/>
            <w:tcBorders>
              <w:top w:val="nil"/>
              <w:left w:val="nil"/>
              <w:bottom w:val="nil"/>
              <w:right w:val="nil"/>
            </w:tcBorders>
          </w:tcPr>
          <w:p w14:paraId="2A961910" w14:textId="77777777" w:rsidR="008B022B" w:rsidRPr="008B022B" w:rsidRDefault="008B022B" w:rsidP="008B022B">
            <w:pPr>
              <w:rPr>
                <w:rFonts w:cs="Calibri"/>
                <w:color w:val="0F0F0F"/>
              </w:rPr>
            </w:pPr>
            <w:r w:rsidRPr="008B022B">
              <w:rPr>
                <w:rFonts w:cs="Calibri"/>
                <w:color w:val="0F0F0F"/>
              </w:rPr>
              <w:t>BAG</w:t>
            </w:r>
          </w:p>
        </w:tc>
      </w:tr>
      <w:tr w:rsidR="008B022B" w:rsidRPr="008B022B" w14:paraId="6DC73CD5" w14:textId="77777777" w:rsidTr="00E7210D">
        <w:trPr>
          <w:trHeight w:hRule="exact" w:val="128"/>
        </w:trPr>
        <w:tc>
          <w:tcPr>
            <w:tcW w:w="2340" w:type="dxa"/>
            <w:gridSpan w:val="2"/>
            <w:tcBorders>
              <w:top w:val="nil"/>
              <w:left w:val="nil"/>
              <w:bottom w:val="nil"/>
              <w:right w:val="nil"/>
            </w:tcBorders>
          </w:tcPr>
          <w:p w14:paraId="17CBD9B3"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026B69D2" w14:textId="77777777" w:rsidR="008B022B" w:rsidRPr="008B022B" w:rsidRDefault="008B022B" w:rsidP="008B022B">
            <w:pPr>
              <w:rPr>
                <w:rFonts w:cs="Calibri"/>
                <w:color w:val="0F0F0F"/>
              </w:rPr>
            </w:pPr>
          </w:p>
        </w:tc>
      </w:tr>
      <w:tr w:rsidR="008B022B" w:rsidRPr="008B022B" w14:paraId="09E0F1AA" w14:textId="77777777" w:rsidTr="00E7210D">
        <w:trPr>
          <w:trHeight w:val="230"/>
        </w:trPr>
        <w:tc>
          <w:tcPr>
            <w:tcW w:w="2340" w:type="dxa"/>
            <w:gridSpan w:val="2"/>
            <w:tcBorders>
              <w:top w:val="nil"/>
              <w:left w:val="nil"/>
              <w:bottom w:val="nil"/>
              <w:right w:val="nil"/>
            </w:tcBorders>
          </w:tcPr>
          <w:p w14:paraId="0F75A348" w14:textId="77777777" w:rsidR="008B022B" w:rsidRPr="008B022B" w:rsidRDefault="008B022B" w:rsidP="008B022B">
            <w:pPr>
              <w:rPr>
                <w:rFonts w:cs="Calibri"/>
                <w:b/>
                <w:bCs/>
                <w:color w:val="0F0F0F"/>
              </w:rPr>
            </w:pPr>
            <w:r w:rsidRPr="008B022B">
              <w:rPr>
                <w:rFonts w:cs="Calibri"/>
                <w:b/>
                <w:bCs/>
                <w:color w:val="0F0F0F"/>
              </w:rPr>
              <w:t>Definitie</w:t>
            </w:r>
          </w:p>
        </w:tc>
        <w:tc>
          <w:tcPr>
            <w:tcW w:w="7020" w:type="dxa"/>
            <w:gridSpan w:val="4"/>
            <w:tcBorders>
              <w:top w:val="nil"/>
              <w:left w:val="nil"/>
              <w:bottom w:val="nil"/>
              <w:right w:val="nil"/>
            </w:tcBorders>
          </w:tcPr>
          <w:p w14:paraId="2F05BAE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Element.Notes</w:instrText>
            </w:r>
            <w:r w:rsidRPr="008B022B">
              <w:fldChar w:fldCharType="separate"/>
            </w:r>
            <w:r w:rsidRPr="008B022B">
              <w:rPr>
                <w:rFonts w:cs="Calibri"/>
                <w:color w:val="0F0F0F"/>
              </w:rPr>
              <w:t>De kleinste bij de totstandkoming functioneel en bouwkundig-constructief zelfstandige eenheid die direct en duurzaam met de aarde is verbonden en betreedbaar en afsluitbaar is.</w:t>
            </w:r>
            <w:r w:rsidRPr="008B022B">
              <w:fldChar w:fldCharType="end"/>
            </w:r>
          </w:p>
        </w:tc>
      </w:tr>
      <w:tr w:rsidR="008B022B" w:rsidRPr="008B022B" w14:paraId="11B09FF4" w14:textId="77777777" w:rsidTr="00E7210D">
        <w:trPr>
          <w:trHeight w:hRule="exact" w:val="68"/>
        </w:trPr>
        <w:tc>
          <w:tcPr>
            <w:tcW w:w="2340" w:type="dxa"/>
            <w:gridSpan w:val="2"/>
            <w:tcBorders>
              <w:top w:val="nil"/>
              <w:left w:val="nil"/>
              <w:bottom w:val="nil"/>
              <w:right w:val="nil"/>
            </w:tcBorders>
          </w:tcPr>
          <w:p w14:paraId="15A3B8E3"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44F8A3CC" w14:textId="77777777" w:rsidR="008B022B" w:rsidRPr="008B022B" w:rsidRDefault="008B022B" w:rsidP="008B022B">
            <w:pPr>
              <w:rPr>
                <w:rFonts w:cs="Calibri"/>
                <w:color w:val="0F0F0F"/>
              </w:rPr>
            </w:pPr>
          </w:p>
        </w:tc>
      </w:tr>
      <w:tr w:rsidR="008B022B" w:rsidRPr="008B022B" w14:paraId="5C4ABA3C" w14:textId="77777777" w:rsidTr="00E7210D">
        <w:trPr>
          <w:trHeight w:val="271"/>
        </w:trPr>
        <w:tc>
          <w:tcPr>
            <w:tcW w:w="2340" w:type="dxa"/>
            <w:gridSpan w:val="2"/>
            <w:tcBorders>
              <w:top w:val="nil"/>
              <w:left w:val="nil"/>
              <w:bottom w:val="nil"/>
              <w:right w:val="nil"/>
            </w:tcBorders>
          </w:tcPr>
          <w:p w14:paraId="3FF51B1F" w14:textId="77777777" w:rsidR="008B022B" w:rsidRPr="008B022B" w:rsidRDefault="008B022B" w:rsidP="008B022B">
            <w:pPr>
              <w:rPr>
                <w:rFonts w:cs="Calibri"/>
                <w:b/>
                <w:bCs/>
                <w:color w:val="0F0F0F"/>
              </w:rPr>
            </w:pPr>
            <w:r w:rsidRPr="008B022B">
              <w:rPr>
                <w:rFonts w:cs="Calibri"/>
                <w:b/>
                <w:bCs/>
                <w:color w:val="0F0F0F"/>
              </w:rPr>
              <w:t>Herkomst definitie</w:t>
            </w:r>
          </w:p>
        </w:tc>
        <w:tc>
          <w:tcPr>
            <w:tcW w:w="7020" w:type="dxa"/>
            <w:gridSpan w:val="4"/>
            <w:tcBorders>
              <w:top w:val="nil"/>
              <w:left w:val="nil"/>
              <w:bottom w:val="nil"/>
              <w:right w:val="nil"/>
            </w:tcBorders>
          </w:tcPr>
          <w:p w14:paraId="391E590B" w14:textId="77777777" w:rsidR="008B022B" w:rsidRPr="008B022B" w:rsidRDefault="008B022B" w:rsidP="008B022B">
            <w:pPr>
              <w:rPr>
                <w:rFonts w:cs="Calibri"/>
                <w:color w:val="0F0F0F"/>
              </w:rPr>
            </w:pPr>
            <w:r w:rsidRPr="008B022B">
              <w:rPr>
                <w:rFonts w:cs="Calibri"/>
                <w:color w:val="0F0F0F"/>
              </w:rPr>
              <w:t>BAG</w:t>
            </w:r>
          </w:p>
        </w:tc>
      </w:tr>
      <w:tr w:rsidR="008B022B" w:rsidRPr="008B022B" w14:paraId="7B795BCB" w14:textId="77777777" w:rsidTr="00E7210D">
        <w:trPr>
          <w:trHeight w:hRule="exact" w:val="128"/>
        </w:trPr>
        <w:tc>
          <w:tcPr>
            <w:tcW w:w="2340" w:type="dxa"/>
            <w:gridSpan w:val="2"/>
            <w:tcBorders>
              <w:top w:val="nil"/>
              <w:left w:val="nil"/>
              <w:bottom w:val="nil"/>
              <w:right w:val="nil"/>
            </w:tcBorders>
          </w:tcPr>
          <w:p w14:paraId="39D77553"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19BCCFB7" w14:textId="77777777" w:rsidR="008B022B" w:rsidRPr="008B022B" w:rsidRDefault="008B022B" w:rsidP="008B022B">
            <w:pPr>
              <w:rPr>
                <w:rFonts w:cs="Calibri"/>
                <w:color w:val="0F0F0F"/>
              </w:rPr>
            </w:pPr>
          </w:p>
        </w:tc>
      </w:tr>
      <w:tr w:rsidR="008B022B" w:rsidRPr="008B022B" w14:paraId="69773A62" w14:textId="77777777" w:rsidTr="00E7210D">
        <w:tc>
          <w:tcPr>
            <w:tcW w:w="2340" w:type="dxa"/>
            <w:gridSpan w:val="2"/>
            <w:tcBorders>
              <w:top w:val="nil"/>
              <w:left w:val="nil"/>
              <w:bottom w:val="nil"/>
              <w:right w:val="nil"/>
            </w:tcBorders>
          </w:tcPr>
          <w:p w14:paraId="79C38369" w14:textId="77777777" w:rsidR="008B022B" w:rsidRPr="008B022B" w:rsidRDefault="008B022B" w:rsidP="008B022B">
            <w:pPr>
              <w:rPr>
                <w:rFonts w:cs="Calibri"/>
                <w:b/>
                <w:bCs/>
                <w:color w:val="0F0F0F"/>
              </w:rPr>
            </w:pPr>
            <w:r w:rsidRPr="008B022B">
              <w:rPr>
                <w:rFonts w:cs="Calibri"/>
                <w:b/>
                <w:bCs/>
                <w:color w:val="0F0F0F"/>
              </w:rPr>
              <w:t>Datum opname</w:t>
            </w:r>
          </w:p>
        </w:tc>
        <w:tc>
          <w:tcPr>
            <w:tcW w:w="7020" w:type="dxa"/>
            <w:gridSpan w:val="4"/>
            <w:tcBorders>
              <w:top w:val="nil"/>
              <w:left w:val="nil"/>
              <w:bottom w:val="nil"/>
              <w:right w:val="nil"/>
            </w:tcBorders>
          </w:tcPr>
          <w:p w14:paraId="5C955F55" w14:textId="77777777" w:rsidR="008B022B" w:rsidRPr="008B022B" w:rsidRDefault="008B022B" w:rsidP="008B022B">
            <w:pPr>
              <w:rPr>
                <w:rFonts w:cs="Calibri"/>
                <w:color w:val="0F0F0F"/>
              </w:rPr>
            </w:pPr>
            <w:r w:rsidRPr="008B022B">
              <w:rPr>
                <w:rFonts w:cs="Calibri"/>
                <w:color w:val="0F0F0F"/>
              </w:rPr>
              <w:t>9 april 2007</w:t>
            </w:r>
          </w:p>
        </w:tc>
      </w:tr>
      <w:tr w:rsidR="008B022B" w:rsidRPr="008B022B" w14:paraId="62391499" w14:textId="77777777" w:rsidTr="00E7210D">
        <w:trPr>
          <w:trHeight w:hRule="exact" w:val="128"/>
        </w:trPr>
        <w:tc>
          <w:tcPr>
            <w:tcW w:w="2340" w:type="dxa"/>
            <w:gridSpan w:val="2"/>
            <w:tcBorders>
              <w:top w:val="nil"/>
              <w:left w:val="nil"/>
              <w:bottom w:val="nil"/>
              <w:right w:val="nil"/>
            </w:tcBorders>
          </w:tcPr>
          <w:p w14:paraId="1E07C122"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2A88EEAC" w14:textId="77777777" w:rsidR="008B022B" w:rsidRPr="008B022B" w:rsidRDefault="008B022B" w:rsidP="008B022B">
            <w:pPr>
              <w:rPr>
                <w:rFonts w:cs="Calibri"/>
                <w:color w:val="0F0F0F"/>
              </w:rPr>
            </w:pPr>
          </w:p>
        </w:tc>
      </w:tr>
      <w:tr w:rsidR="008B022B" w:rsidRPr="008B022B" w14:paraId="59494E8E" w14:textId="77777777" w:rsidTr="00E7210D">
        <w:tc>
          <w:tcPr>
            <w:tcW w:w="2340" w:type="dxa"/>
            <w:gridSpan w:val="2"/>
            <w:tcBorders>
              <w:top w:val="nil"/>
              <w:left w:val="nil"/>
              <w:bottom w:val="nil"/>
              <w:right w:val="nil"/>
            </w:tcBorders>
          </w:tcPr>
          <w:p w14:paraId="42D822CD" w14:textId="77777777" w:rsidR="008B022B" w:rsidRPr="008B022B" w:rsidRDefault="008B022B" w:rsidP="008B022B">
            <w:pPr>
              <w:rPr>
                <w:rFonts w:cs="Calibri"/>
                <w:b/>
                <w:bCs/>
                <w:color w:val="0F0F0F"/>
              </w:rPr>
            </w:pPr>
            <w:r w:rsidRPr="008B022B">
              <w:rPr>
                <w:rFonts w:cs="Calibri"/>
                <w:b/>
                <w:bCs/>
                <w:color w:val="0F0F0F"/>
              </w:rPr>
              <w:t>Unieke aanduiding</w:t>
            </w:r>
          </w:p>
        </w:tc>
        <w:tc>
          <w:tcPr>
            <w:tcW w:w="7020" w:type="dxa"/>
            <w:gridSpan w:val="4"/>
            <w:tcBorders>
              <w:top w:val="nil"/>
              <w:left w:val="nil"/>
              <w:bottom w:val="nil"/>
              <w:right w:val="nil"/>
            </w:tcBorders>
          </w:tcPr>
          <w:p w14:paraId="78BBD78E" w14:textId="77777777" w:rsidR="008B022B" w:rsidRPr="008B022B" w:rsidRDefault="008B022B" w:rsidP="008B022B">
            <w:pPr>
              <w:rPr>
                <w:rFonts w:cs="Calibri"/>
                <w:color w:val="0F0F0F"/>
              </w:rPr>
            </w:pPr>
            <w:r w:rsidRPr="008B022B">
              <w:rPr>
                <w:rFonts w:cs="Calibri"/>
                <w:color w:val="0F0F0F"/>
              </w:rPr>
              <w:t>Pandidentificatie</w:t>
            </w:r>
          </w:p>
        </w:tc>
      </w:tr>
      <w:tr w:rsidR="008B022B" w:rsidRPr="008B022B" w14:paraId="4211CCB0" w14:textId="77777777" w:rsidTr="00E7210D">
        <w:trPr>
          <w:trHeight w:hRule="exact" w:val="128"/>
        </w:trPr>
        <w:tc>
          <w:tcPr>
            <w:tcW w:w="2340" w:type="dxa"/>
            <w:gridSpan w:val="2"/>
            <w:tcBorders>
              <w:top w:val="nil"/>
              <w:left w:val="nil"/>
              <w:bottom w:val="nil"/>
              <w:right w:val="nil"/>
            </w:tcBorders>
          </w:tcPr>
          <w:p w14:paraId="6C57940C"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6D770DD" w14:textId="77777777" w:rsidR="008B022B" w:rsidRPr="008B022B" w:rsidRDefault="008B022B" w:rsidP="008B022B">
            <w:pPr>
              <w:rPr>
                <w:rFonts w:cs="Calibri"/>
                <w:b/>
                <w:bCs/>
                <w:color w:val="0F0F0F"/>
              </w:rPr>
            </w:pPr>
          </w:p>
        </w:tc>
      </w:tr>
      <w:tr w:rsidR="008B022B" w:rsidRPr="008B022B" w14:paraId="35FDD111" w14:textId="77777777" w:rsidTr="00E7210D">
        <w:tc>
          <w:tcPr>
            <w:tcW w:w="2340" w:type="dxa"/>
            <w:gridSpan w:val="2"/>
            <w:tcBorders>
              <w:top w:val="nil"/>
              <w:left w:val="nil"/>
              <w:bottom w:val="nil"/>
              <w:right w:val="nil"/>
            </w:tcBorders>
          </w:tcPr>
          <w:p w14:paraId="3FE66643" w14:textId="77777777" w:rsidR="008B022B" w:rsidRPr="008B022B" w:rsidRDefault="008B022B" w:rsidP="008B022B">
            <w:pPr>
              <w:rPr>
                <w:rFonts w:cs="Calibri"/>
                <w:b/>
                <w:bCs/>
                <w:color w:val="0F0F0F"/>
              </w:rPr>
            </w:pPr>
            <w:r w:rsidRPr="008B022B">
              <w:rPr>
                <w:rFonts w:cs="Calibri"/>
                <w:b/>
                <w:bCs/>
                <w:color w:val="0F0F0F"/>
              </w:rPr>
              <w:t>Populatie</w:t>
            </w:r>
          </w:p>
        </w:tc>
        <w:tc>
          <w:tcPr>
            <w:tcW w:w="7020" w:type="dxa"/>
            <w:gridSpan w:val="4"/>
            <w:tcBorders>
              <w:top w:val="nil"/>
              <w:left w:val="nil"/>
              <w:bottom w:val="nil"/>
              <w:right w:val="nil"/>
            </w:tcBorders>
          </w:tcPr>
          <w:p w14:paraId="04EDE884" w14:textId="77777777" w:rsidR="008B022B" w:rsidRPr="008B022B" w:rsidRDefault="008B022B" w:rsidP="008B022B">
            <w:pPr>
              <w:rPr>
                <w:rFonts w:cs="Calibri"/>
                <w:color w:val="0F0F0F"/>
              </w:rPr>
            </w:pPr>
          </w:p>
        </w:tc>
      </w:tr>
      <w:tr w:rsidR="008B022B" w:rsidRPr="008B022B" w14:paraId="38BB01A7" w14:textId="77777777" w:rsidTr="00E7210D">
        <w:trPr>
          <w:trHeight w:hRule="exact" w:val="128"/>
        </w:trPr>
        <w:tc>
          <w:tcPr>
            <w:tcW w:w="2340" w:type="dxa"/>
            <w:gridSpan w:val="2"/>
            <w:tcBorders>
              <w:top w:val="nil"/>
              <w:left w:val="nil"/>
              <w:bottom w:val="nil"/>
              <w:right w:val="nil"/>
            </w:tcBorders>
          </w:tcPr>
          <w:p w14:paraId="654A4D1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6E7C7C57" w14:textId="77777777" w:rsidR="008B022B" w:rsidRPr="008B022B" w:rsidRDefault="008B022B" w:rsidP="008B022B">
            <w:pPr>
              <w:rPr>
                <w:rFonts w:cs="Calibri"/>
                <w:color w:val="0F0F0F"/>
              </w:rPr>
            </w:pPr>
          </w:p>
        </w:tc>
      </w:tr>
      <w:tr w:rsidR="008B022B" w:rsidRPr="008B022B" w14:paraId="2DD7EE08" w14:textId="77777777" w:rsidTr="00E7210D">
        <w:trPr>
          <w:trHeight w:hRule="exact" w:val="256"/>
        </w:trPr>
        <w:tc>
          <w:tcPr>
            <w:tcW w:w="2340" w:type="dxa"/>
            <w:gridSpan w:val="2"/>
            <w:tcBorders>
              <w:top w:val="nil"/>
              <w:left w:val="nil"/>
              <w:bottom w:val="nil"/>
              <w:right w:val="nil"/>
            </w:tcBorders>
          </w:tcPr>
          <w:p w14:paraId="793B3ACE" w14:textId="77777777" w:rsidR="008B022B" w:rsidRPr="008B022B" w:rsidRDefault="008B022B" w:rsidP="008B022B">
            <w:pPr>
              <w:rPr>
                <w:rFonts w:cs="Calibri"/>
                <w:b/>
                <w:bCs/>
                <w:color w:val="0F0F0F"/>
              </w:rPr>
            </w:pPr>
            <w:r w:rsidRPr="008B022B">
              <w:rPr>
                <w:rFonts w:cs="Calibri"/>
                <w:b/>
                <w:bCs/>
                <w:color w:val="0F0F0F"/>
              </w:rPr>
              <w:t>Kwaliteitsbegrip</w:t>
            </w:r>
          </w:p>
        </w:tc>
        <w:tc>
          <w:tcPr>
            <w:tcW w:w="7020" w:type="dxa"/>
            <w:gridSpan w:val="4"/>
            <w:tcBorders>
              <w:top w:val="nil"/>
              <w:left w:val="nil"/>
              <w:bottom w:val="nil"/>
              <w:right w:val="nil"/>
            </w:tcBorders>
          </w:tcPr>
          <w:p w14:paraId="704BFA8D" w14:textId="77777777" w:rsidR="008B022B" w:rsidRPr="008B022B" w:rsidRDefault="008B022B" w:rsidP="008B022B">
            <w:pPr>
              <w:rPr>
                <w:rFonts w:cs="Calibri"/>
                <w:color w:val="0F0F0F"/>
              </w:rPr>
            </w:pPr>
          </w:p>
        </w:tc>
      </w:tr>
      <w:tr w:rsidR="008B022B" w:rsidRPr="008B022B" w14:paraId="31390006" w14:textId="77777777" w:rsidTr="00E7210D">
        <w:trPr>
          <w:trHeight w:hRule="exact" w:val="256"/>
        </w:trPr>
        <w:tc>
          <w:tcPr>
            <w:tcW w:w="2340" w:type="dxa"/>
            <w:gridSpan w:val="2"/>
            <w:tcBorders>
              <w:top w:val="nil"/>
              <w:left w:val="nil"/>
              <w:bottom w:val="nil"/>
              <w:right w:val="nil"/>
            </w:tcBorders>
          </w:tcPr>
          <w:p w14:paraId="4FD377A8" w14:textId="77777777" w:rsidR="008B022B" w:rsidRPr="008B022B" w:rsidRDefault="008B022B" w:rsidP="008B022B">
            <w:pPr>
              <w:rPr>
                <w:rFonts w:cs="Calibri"/>
                <w:b/>
                <w:bCs/>
                <w:color w:val="0F0F0F"/>
              </w:rPr>
            </w:pPr>
          </w:p>
        </w:tc>
        <w:tc>
          <w:tcPr>
            <w:tcW w:w="7020" w:type="dxa"/>
            <w:gridSpan w:val="4"/>
            <w:tcBorders>
              <w:top w:val="nil"/>
              <w:left w:val="nil"/>
              <w:bottom w:val="nil"/>
              <w:right w:val="nil"/>
            </w:tcBorders>
          </w:tcPr>
          <w:p w14:paraId="7EA23E32" w14:textId="77777777" w:rsidR="008B022B" w:rsidRPr="008B022B" w:rsidRDefault="008B022B" w:rsidP="008B022B">
            <w:pPr>
              <w:rPr>
                <w:rFonts w:cs="Calibri"/>
                <w:color w:val="0F0F0F"/>
              </w:rPr>
            </w:pPr>
          </w:p>
        </w:tc>
      </w:tr>
      <w:tr w:rsidR="008B022B" w:rsidRPr="008B022B" w14:paraId="0829FF92" w14:textId="77777777" w:rsidTr="00E7210D">
        <w:tc>
          <w:tcPr>
            <w:tcW w:w="2340" w:type="dxa"/>
            <w:gridSpan w:val="2"/>
            <w:tcBorders>
              <w:top w:val="nil"/>
              <w:left w:val="nil"/>
              <w:bottom w:val="nil"/>
              <w:right w:val="nil"/>
            </w:tcBorders>
          </w:tcPr>
          <w:p w14:paraId="72C2A365" w14:textId="77777777" w:rsidR="008B022B" w:rsidRPr="008B022B" w:rsidRDefault="008B022B" w:rsidP="008B022B">
            <w:pPr>
              <w:rPr>
                <w:rFonts w:cs="Calibri"/>
                <w:b/>
                <w:bCs/>
                <w:color w:val="0F0F0F"/>
              </w:rPr>
            </w:pPr>
            <w:r w:rsidRPr="008B022B">
              <w:rPr>
                <w:rFonts w:cs="Calibri"/>
                <w:b/>
                <w:bCs/>
                <w:color w:val="0F0F0F"/>
              </w:rPr>
              <w:t>Overzicht attributen</w:t>
            </w:r>
          </w:p>
        </w:tc>
        <w:tc>
          <w:tcPr>
            <w:tcW w:w="7020" w:type="dxa"/>
            <w:gridSpan w:val="4"/>
            <w:tcBorders>
              <w:top w:val="nil"/>
              <w:left w:val="nil"/>
              <w:bottom w:val="nil"/>
              <w:right w:val="nil"/>
            </w:tcBorders>
          </w:tcPr>
          <w:p w14:paraId="300342E4" w14:textId="77777777" w:rsidR="008B022B" w:rsidRPr="008B022B" w:rsidRDefault="008B022B" w:rsidP="008B022B">
            <w:pPr>
              <w:rPr>
                <w:rFonts w:cs="Calibri"/>
                <w:b/>
                <w:bCs/>
                <w:color w:val="0F0F0F"/>
              </w:rPr>
            </w:pPr>
          </w:p>
        </w:tc>
      </w:tr>
      <w:tr w:rsidR="008B022B" w:rsidRPr="008B022B" w14:paraId="3834F183" w14:textId="77777777" w:rsidTr="00E7210D">
        <w:tc>
          <w:tcPr>
            <w:tcW w:w="450" w:type="dxa"/>
            <w:tcBorders>
              <w:top w:val="nil"/>
              <w:left w:val="nil"/>
              <w:bottom w:val="nil"/>
              <w:right w:val="nil"/>
            </w:tcBorders>
          </w:tcPr>
          <w:p w14:paraId="4E3E363E" w14:textId="77777777" w:rsidR="008B022B" w:rsidRPr="008B022B" w:rsidRDefault="008B022B" w:rsidP="008B022B">
            <w:pPr>
              <w:rPr>
                <w:rFonts w:cs="Calibri"/>
                <w:i/>
                <w:iCs/>
                <w:color w:val="0F0F0F"/>
              </w:rPr>
            </w:pPr>
            <w:bookmarkStart w:id="259" w:name="BKM_3477529A_C758_4921_BB6C_61ED692EB9E3"/>
          </w:p>
        </w:tc>
        <w:tc>
          <w:tcPr>
            <w:tcW w:w="2790" w:type="dxa"/>
            <w:gridSpan w:val="2"/>
            <w:tcBorders>
              <w:top w:val="nil"/>
              <w:left w:val="nil"/>
              <w:bottom w:val="nil"/>
              <w:right w:val="nil"/>
            </w:tcBorders>
          </w:tcPr>
          <w:p w14:paraId="43B3B6D3" w14:textId="77777777" w:rsidR="008B022B" w:rsidRPr="008B022B" w:rsidRDefault="008B022B" w:rsidP="008B022B">
            <w:pPr>
              <w:rPr>
                <w:rFonts w:cs="Calibri"/>
                <w:color w:val="0F0F0F"/>
              </w:rPr>
            </w:pPr>
            <w:r w:rsidRPr="008B022B">
              <w:rPr>
                <w:rFonts w:cs="Calibri"/>
                <w:i/>
                <w:iCs/>
                <w:color w:val="0F0F0F"/>
              </w:rPr>
              <w:t>Attribuutnaam</w:t>
            </w:r>
          </w:p>
        </w:tc>
        <w:tc>
          <w:tcPr>
            <w:tcW w:w="4230" w:type="dxa"/>
            <w:tcBorders>
              <w:top w:val="nil"/>
              <w:left w:val="nil"/>
              <w:bottom w:val="nil"/>
              <w:right w:val="nil"/>
            </w:tcBorders>
          </w:tcPr>
          <w:p w14:paraId="60798F5F" w14:textId="77777777" w:rsidR="008B022B" w:rsidRPr="008B022B" w:rsidRDefault="008B022B" w:rsidP="008B022B">
            <w:pPr>
              <w:rPr>
                <w:rFonts w:cs="Calibri"/>
                <w:color w:val="0F0F0F"/>
              </w:rPr>
            </w:pPr>
            <w:r w:rsidRPr="008B022B">
              <w:rPr>
                <w:rFonts w:cs="Calibri"/>
                <w:i/>
                <w:iCs/>
                <w:color w:val="0F0F0F"/>
              </w:rPr>
              <w:t>Definitie</w:t>
            </w:r>
          </w:p>
        </w:tc>
        <w:tc>
          <w:tcPr>
            <w:tcW w:w="1080" w:type="dxa"/>
            <w:tcBorders>
              <w:top w:val="nil"/>
              <w:left w:val="nil"/>
              <w:bottom w:val="nil"/>
              <w:right w:val="nil"/>
            </w:tcBorders>
          </w:tcPr>
          <w:p w14:paraId="327E1DBB" w14:textId="77777777" w:rsidR="008B022B" w:rsidRPr="008B022B" w:rsidRDefault="008B022B" w:rsidP="008B022B">
            <w:pPr>
              <w:rPr>
                <w:rFonts w:cs="Calibri"/>
                <w:color w:val="0F0F0F"/>
              </w:rPr>
            </w:pPr>
            <w:r w:rsidRPr="008B022B">
              <w:rPr>
                <w:rFonts w:cs="Calibri"/>
                <w:i/>
                <w:iCs/>
                <w:color w:val="0F0F0F"/>
              </w:rPr>
              <w:t>Formaat</w:t>
            </w:r>
          </w:p>
        </w:tc>
        <w:tc>
          <w:tcPr>
            <w:tcW w:w="810" w:type="dxa"/>
            <w:tcBorders>
              <w:top w:val="nil"/>
              <w:left w:val="nil"/>
              <w:bottom w:val="nil"/>
              <w:right w:val="nil"/>
            </w:tcBorders>
          </w:tcPr>
          <w:p w14:paraId="2B477031" w14:textId="77777777" w:rsidR="008B022B" w:rsidRPr="008B022B" w:rsidRDefault="008B022B" w:rsidP="008B022B">
            <w:pPr>
              <w:rPr>
                <w:rFonts w:cs="Calibri"/>
                <w:i/>
                <w:iCs/>
                <w:color w:val="0F0F0F"/>
              </w:rPr>
            </w:pPr>
            <w:r w:rsidRPr="008B022B">
              <w:rPr>
                <w:rFonts w:cs="Calibri"/>
                <w:i/>
                <w:iCs/>
                <w:color w:val="0F0F0F"/>
              </w:rPr>
              <w:t>Kardi-</w:t>
            </w:r>
          </w:p>
          <w:p w14:paraId="6EA7D8CC" w14:textId="77777777" w:rsidR="008B022B" w:rsidRPr="008B022B" w:rsidRDefault="008B022B" w:rsidP="008B022B">
            <w:pPr>
              <w:rPr>
                <w:rFonts w:cs="Calibri"/>
                <w:color w:val="0F0F0F"/>
              </w:rPr>
            </w:pPr>
            <w:r w:rsidRPr="008B022B">
              <w:rPr>
                <w:rFonts w:cs="Calibri"/>
                <w:i/>
                <w:iCs/>
                <w:color w:val="0F0F0F"/>
              </w:rPr>
              <w:t>naliteit</w:t>
            </w:r>
          </w:p>
        </w:tc>
      </w:tr>
      <w:tr w:rsidR="008B022B" w:rsidRPr="008B022B" w14:paraId="391D96EF" w14:textId="77777777" w:rsidTr="00E7210D">
        <w:tc>
          <w:tcPr>
            <w:tcW w:w="450" w:type="dxa"/>
            <w:tcBorders>
              <w:top w:val="nil"/>
              <w:left w:val="nil"/>
              <w:bottom w:val="nil"/>
              <w:right w:val="nil"/>
            </w:tcBorders>
          </w:tcPr>
          <w:p w14:paraId="6221FB8A"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4CBBCBE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Pandidentificatie</w:t>
            </w:r>
            <w:r w:rsidRPr="008B022B">
              <w:fldChar w:fldCharType="end"/>
            </w:r>
          </w:p>
        </w:tc>
        <w:tc>
          <w:tcPr>
            <w:tcW w:w="4230" w:type="dxa"/>
            <w:tcBorders>
              <w:top w:val="nil"/>
              <w:left w:val="nil"/>
              <w:bottom w:val="nil"/>
              <w:right w:val="nil"/>
            </w:tcBorders>
          </w:tcPr>
          <w:p w14:paraId="5B893C0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unieke aanduiding van een PAND</w:t>
            </w:r>
            <w:r w:rsidRPr="008B022B">
              <w:fldChar w:fldCharType="end"/>
            </w:r>
          </w:p>
        </w:tc>
        <w:tc>
          <w:tcPr>
            <w:tcW w:w="1080" w:type="dxa"/>
            <w:tcBorders>
              <w:top w:val="nil"/>
              <w:left w:val="nil"/>
              <w:bottom w:val="nil"/>
              <w:right w:val="nil"/>
            </w:tcBorders>
          </w:tcPr>
          <w:p w14:paraId="3AD172E0"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AN16</w:t>
            </w:r>
            <w:r w:rsidRPr="008B022B">
              <w:fldChar w:fldCharType="end"/>
            </w:r>
          </w:p>
        </w:tc>
        <w:tc>
          <w:tcPr>
            <w:tcW w:w="810" w:type="dxa"/>
            <w:tcBorders>
              <w:top w:val="nil"/>
              <w:left w:val="nil"/>
              <w:bottom w:val="nil"/>
              <w:right w:val="nil"/>
            </w:tcBorders>
          </w:tcPr>
          <w:p w14:paraId="1030BF0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59"/>
      </w:tr>
      <w:tr w:rsidR="008B022B" w:rsidRPr="008B022B" w14:paraId="601DB2AD" w14:textId="77777777" w:rsidTr="00E7210D">
        <w:tc>
          <w:tcPr>
            <w:tcW w:w="450" w:type="dxa"/>
            <w:tcBorders>
              <w:top w:val="nil"/>
              <w:left w:val="nil"/>
              <w:bottom w:val="nil"/>
              <w:right w:val="nil"/>
            </w:tcBorders>
          </w:tcPr>
          <w:p w14:paraId="3F34206C" w14:textId="77777777" w:rsidR="008B022B" w:rsidRPr="008B022B" w:rsidRDefault="008B022B" w:rsidP="008B022B">
            <w:pPr>
              <w:rPr>
                <w:rFonts w:cs="Calibri"/>
                <w:color w:val="0F0F0F"/>
              </w:rPr>
            </w:pPr>
            <w:bookmarkStart w:id="260" w:name="BKM_3DBF1909_DE8A_4450_85EF_CE93E2B5377F"/>
          </w:p>
        </w:tc>
        <w:tc>
          <w:tcPr>
            <w:tcW w:w="2790" w:type="dxa"/>
            <w:gridSpan w:val="2"/>
            <w:tcBorders>
              <w:top w:val="nil"/>
              <w:left w:val="nil"/>
              <w:bottom w:val="nil"/>
              <w:right w:val="nil"/>
            </w:tcBorders>
          </w:tcPr>
          <w:p w14:paraId="4DCCA1A8"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Pandstatus</w:t>
            </w:r>
            <w:r w:rsidRPr="008B022B">
              <w:fldChar w:fldCharType="end"/>
            </w:r>
          </w:p>
        </w:tc>
        <w:tc>
          <w:tcPr>
            <w:tcW w:w="4230" w:type="dxa"/>
            <w:tcBorders>
              <w:top w:val="nil"/>
              <w:left w:val="nil"/>
              <w:bottom w:val="nil"/>
              <w:right w:val="nil"/>
            </w:tcBorders>
          </w:tcPr>
          <w:p w14:paraId="3E627C61"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fase van de levenscyclus van een PAND, waarin het betreffende PAND zich bevindt.</w:t>
            </w:r>
            <w:r w:rsidRPr="008B022B">
              <w:fldChar w:fldCharType="end"/>
            </w:r>
          </w:p>
        </w:tc>
        <w:tc>
          <w:tcPr>
            <w:tcW w:w="1080" w:type="dxa"/>
            <w:tcBorders>
              <w:top w:val="nil"/>
              <w:left w:val="nil"/>
              <w:bottom w:val="nil"/>
              <w:right w:val="nil"/>
            </w:tcBorders>
          </w:tcPr>
          <w:p w14:paraId="634A609D" w14:textId="77777777" w:rsidR="008B022B" w:rsidRPr="008B022B" w:rsidRDefault="008B022B" w:rsidP="008B022B">
            <w:pPr>
              <w:rPr>
                <w:rFonts w:cs="Calibri"/>
                <w:u w:val="single"/>
              </w:rPr>
            </w:pPr>
            <w:r w:rsidRPr="008B022B">
              <w:rPr>
                <w:color w:val="FF0000"/>
                <w:u w:val="single"/>
              </w:rPr>
              <w:t>status pand</w:t>
            </w:r>
          </w:p>
        </w:tc>
        <w:tc>
          <w:tcPr>
            <w:tcW w:w="810" w:type="dxa"/>
            <w:tcBorders>
              <w:top w:val="nil"/>
              <w:left w:val="nil"/>
              <w:bottom w:val="nil"/>
              <w:right w:val="nil"/>
            </w:tcBorders>
          </w:tcPr>
          <w:p w14:paraId="37695CE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0"/>
      </w:tr>
      <w:tr w:rsidR="008B022B" w:rsidRPr="008B022B" w14:paraId="4E602B30" w14:textId="77777777" w:rsidTr="00E7210D">
        <w:tc>
          <w:tcPr>
            <w:tcW w:w="450" w:type="dxa"/>
            <w:tcBorders>
              <w:top w:val="nil"/>
              <w:left w:val="nil"/>
              <w:bottom w:val="nil"/>
              <w:right w:val="nil"/>
            </w:tcBorders>
          </w:tcPr>
          <w:p w14:paraId="6E5C8FDB" w14:textId="77777777" w:rsidR="008B022B" w:rsidRPr="008B022B" w:rsidRDefault="008B022B" w:rsidP="008B022B">
            <w:pPr>
              <w:rPr>
                <w:rFonts w:cs="Calibri"/>
                <w:color w:val="0F0F0F"/>
              </w:rPr>
            </w:pPr>
            <w:bookmarkStart w:id="261" w:name="BKM_255FD4F8_6719_4bbc_BF9C_619B38B5A9EA"/>
          </w:p>
        </w:tc>
        <w:tc>
          <w:tcPr>
            <w:tcW w:w="2790" w:type="dxa"/>
            <w:gridSpan w:val="2"/>
            <w:tcBorders>
              <w:top w:val="nil"/>
              <w:left w:val="nil"/>
              <w:bottom w:val="nil"/>
              <w:right w:val="nil"/>
            </w:tcBorders>
          </w:tcPr>
          <w:p w14:paraId="7007ABC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Status voortgang bouw</w:t>
            </w:r>
            <w:r w:rsidRPr="008B022B">
              <w:fldChar w:fldCharType="end"/>
            </w:r>
          </w:p>
        </w:tc>
        <w:tc>
          <w:tcPr>
            <w:tcW w:w="4230" w:type="dxa"/>
            <w:tcBorders>
              <w:top w:val="nil"/>
              <w:left w:val="nil"/>
              <w:bottom w:val="nil"/>
              <w:right w:val="nil"/>
            </w:tcBorders>
          </w:tcPr>
          <w:p w14:paraId="715709B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fase van de bouw, verbouw of sloop waarin het betreffende PAND zich bevindt</w:t>
            </w:r>
            <w:r w:rsidRPr="008B022B">
              <w:fldChar w:fldCharType="end"/>
            </w:r>
          </w:p>
        </w:tc>
        <w:tc>
          <w:tcPr>
            <w:tcW w:w="1080" w:type="dxa"/>
            <w:tcBorders>
              <w:top w:val="nil"/>
              <w:left w:val="nil"/>
              <w:bottom w:val="nil"/>
              <w:right w:val="nil"/>
            </w:tcBorders>
          </w:tcPr>
          <w:p w14:paraId="331D0335" w14:textId="77777777" w:rsidR="008B022B" w:rsidRPr="008B022B" w:rsidRDefault="008B022B" w:rsidP="008B022B">
            <w:pPr>
              <w:rPr>
                <w:rFonts w:cs="Calibri"/>
                <w:u w:val="single"/>
              </w:rPr>
            </w:pPr>
            <w:r w:rsidRPr="008B022B">
              <w:rPr>
                <w:color w:val="FF0000"/>
                <w:u w:val="single"/>
              </w:rPr>
              <w:t>status voortgang bouw</w:t>
            </w:r>
          </w:p>
        </w:tc>
        <w:tc>
          <w:tcPr>
            <w:tcW w:w="810" w:type="dxa"/>
            <w:tcBorders>
              <w:top w:val="nil"/>
              <w:left w:val="nil"/>
              <w:bottom w:val="nil"/>
              <w:right w:val="nil"/>
            </w:tcBorders>
          </w:tcPr>
          <w:p w14:paraId="7B10CB9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1"/>
      </w:tr>
      <w:tr w:rsidR="008B022B" w:rsidRPr="008B022B" w14:paraId="26860242" w14:textId="77777777" w:rsidTr="00E7210D">
        <w:tc>
          <w:tcPr>
            <w:tcW w:w="450" w:type="dxa"/>
            <w:tcBorders>
              <w:top w:val="nil"/>
              <w:left w:val="nil"/>
              <w:bottom w:val="nil"/>
              <w:right w:val="nil"/>
            </w:tcBorders>
          </w:tcPr>
          <w:p w14:paraId="5A65B2AB" w14:textId="77777777" w:rsidR="008B022B" w:rsidRPr="008B022B" w:rsidRDefault="008B022B" w:rsidP="008B022B">
            <w:pPr>
              <w:rPr>
                <w:rFonts w:cs="Calibri"/>
                <w:color w:val="0F0F0F"/>
              </w:rPr>
            </w:pPr>
            <w:bookmarkStart w:id="262" w:name="BKM_4DEE8017_6E8A_4bf6_980F_EB86025E4C71"/>
          </w:p>
        </w:tc>
        <w:tc>
          <w:tcPr>
            <w:tcW w:w="2790" w:type="dxa"/>
            <w:gridSpan w:val="2"/>
            <w:tcBorders>
              <w:top w:val="nil"/>
              <w:left w:val="nil"/>
              <w:bottom w:val="nil"/>
              <w:right w:val="nil"/>
            </w:tcBorders>
          </w:tcPr>
          <w:p w14:paraId="0A8428F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Oorspronkelijk bouwjaar pand</w:t>
            </w:r>
            <w:r w:rsidRPr="008B022B">
              <w:fldChar w:fldCharType="end"/>
            </w:r>
          </w:p>
        </w:tc>
        <w:tc>
          <w:tcPr>
            <w:tcW w:w="4230" w:type="dxa"/>
            <w:tcBorders>
              <w:top w:val="nil"/>
              <w:left w:val="nil"/>
              <w:bottom w:val="nil"/>
              <w:right w:val="nil"/>
            </w:tcBorders>
          </w:tcPr>
          <w:p w14:paraId="0B24FD61"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end"/>
            </w:r>
            <w:r w:rsidRPr="008B022B">
              <w:rPr>
                <w:rFonts w:cs="Calibri"/>
                <w:color w:val="0F0F0F"/>
              </w:rPr>
              <w:t>De aanduiding van het jaar waarin een PAND oorspronkelijk als bouwkundig gereed is of wordt opgeleverd.</w:t>
            </w:r>
          </w:p>
        </w:tc>
        <w:tc>
          <w:tcPr>
            <w:tcW w:w="1080" w:type="dxa"/>
            <w:tcBorders>
              <w:top w:val="nil"/>
              <w:left w:val="nil"/>
              <w:bottom w:val="nil"/>
              <w:right w:val="nil"/>
            </w:tcBorders>
          </w:tcPr>
          <w:p w14:paraId="25191DB3" w14:textId="77777777" w:rsidR="008B022B" w:rsidRPr="008B022B" w:rsidRDefault="008B022B" w:rsidP="008B022B">
            <w:pPr>
              <w:rPr>
                <w:rFonts w:cs="Calibri"/>
                <w:u w:val="single"/>
              </w:rPr>
            </w:pPr>
            <w:r w:rsidRPr="008B022B">
              <w:rPr>
                <w:color w:val="FF0000"/>
                <w:u w:val="single"/>
              </w:rPr>
              <w:t>Jaar</w:t>
            </w:r>
          </w:p>
        </w:tc>
        <w:tc>
          <w:tcPr>
            <w:tcW w:w="810" w:type="dxa"/>
            <w:tcBorders>
              <w:top w:val="nil"/>
              <w:left w:val="nil"/>
              <w:bottom w:val="nil"/>
              <w:right w:val="nil"/>
            </w:tcBorders>
          </w:tcPr>
          <w:p w14:paraId="4F951CF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2"/>
      </w:tr>
      <w:tr w:rsidR="008B022B" w:rsidRPr="008B022B" w14:paraId="7FBF4209" w14:textId="77777777" w:rsidTr="00E7210D">
        <w:tc>
          <w:tcPr>
            <w:tcW w:w="450" w:type="dxa"/>
            <w:tcBorders>
              <w:top w:val="nil"/>
              <w:left w:val="nil"/>
              <w:bottom w:val="nil"/>
              <w:right w:val="nil"/>
            </w:tcBorders>
          </w:tcPr>
          <w:p w14:paraId="7E116A7A" w14:textId="77777777" w:rsidR="008B022B" w:rsidRPr="008B022B" w:rsidRDefault="008B022B" w:rsidP="008B022B">
            <w:pPr>
              <w:rPr>
                <w:rFonts w:cs="Calibri"/>
                <w:color w:val="0F0F0F"/>
              </w:rPr>
            </w:pPr>
            <w:bookmarkStart w:id="263" w:name="BKM_563A33F6_49F2_4181_AC64_E677243B8769"/>
          </w:p>
        </w:tc>
        <w:tc>
          <w:tcPr>
            <w:tcW w:w="2790" w:type="dxa"/>
            <w:gridSpan w:val="2"/>
            <w:tcBorders>
              <w:top w:val="nil"/>
              <w:left w:val="nil"/>
              <w:bottom w:val="nil"/>
              <w:right w:val="nil"/>
            </w:tcBorders>
          </w:tcPr>
          <w:p w14:paraId="7D2EB59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Oppervlakte pand</w:t>
            </w:r>
            <w:r w:rsidRPr="008B022B">
              <w:fldChar w:fldCharType="end"/>
            </w:r>
          </w:p>
        </w:tc>
        <w:tc>
          <w:tcPr>
            <w:tcW w:w="4230" w:type="dxa"/>
            <w:tcBorders>
              <w:top w:val="nil"/>
              <w:left w:val="nil"/>
              <w:bottom w:val="nil"/>
              <w:right w:val="nil"/>
            </w:tcBorders>
          </w:tcPr>
          <w:p w14:paraId="03FA4C7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gebruiksoppervlakte van een PAND in gehele vierkante meters.</w:t>
            </w:r>
            <w:r w:rsidRPr="008B022B">
              <w:fldChar w:fldCharType="end"/>
            </w:r>
          </w:p>
        </w:tc>
        <w:tc>
          <w:tcPr>
            <w:tcW w:w="1080" w:type="dxa"/>
            <w:tcBorders>
              <w:top w:val="nil"/>
              <w:left w:val="nil"/>
              <w:bottom w:val="nil"/>
              <w:right w:val="nil"/>
            </w:tcBorders>
          </w:tcPr>
          <w:p w14:paraId="345316AA"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N6</w:t>
            </w:r>
            <w:r w:rsidRPr="008B022B">
              <w:fldChar w:fldCharType="end"/>
            </w:r>
          </w:p>
        </w:tc>
        <w:tc>
          <w:tcPr>
            <w:tcW w:w="810" w:type="dxa"/>
            <w:tcBorders>
              <w:top w:val="nil"/>
              <w:left w:val="nil"/>
              <w:bottom w:val="nil"/>
              <w:right w:val="nil"/>
            </w:tcBorders>
          </w:tcPr>
          <w:p w14:paraId="72995783"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3"/>
      </w:tr>
      <w:tr w:rsidR="008B022B" w:rsidRPr="008B022B" w14:paraId="570F8D28" w14:textId="77777777" w:rsidTr="00E7210D">
        <w:tc>
          <w:tcPr>
            <w:tcW w:w="450" w:type="dxa"/>
            <w:tcBorders>
              <w:top w:val="nil"/>
              <w:left w:val="nil"/>
              <w:bottom w:val="nil"/>
              <w:right w:val="nil"/>
            </w:tcBorders>
          </w:tcPr>
          <w:p w14:paraId="67554070" w14:textId="77777777" w:rsidR="008B022B" w:rsidRPr="008B022B" w:rsidRDefault="008B022B" w:rsidP="008B022B">
            <w:pPr>
              <w:rPr>
                <w:rFonts w:cs="Calibri"/>
                <w:color w:val="0F0F0F"/>
              </w:rPr>
            </w:pPr>
            <w:bookmarkStart w:id="264" w:name="BKM_D634C632_E9AA_4cf8_B5C8_382B718685BA"/>
          </w:p>
        </w:tc>
        <w:tc>
          <w:tcPr>
            <w:tcW w:w="2790" w:type="dxa"/>
            <w:gridSpan w:val="2"/>
            <w:tcBorders>
              <w:top w:val="nil"/>
              <w:left w:val="nil"/>
              <w:bottom w:val="nil"/>
              <w:right w:val="nil"/>
            </w:tcBorders>
          </w:tcPr>
          <w:p w14:paraId="4C95FB8D"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Bruto inhoud pand</w:t>
            </w:r>
            <w:r w:rsidRPr="008B022B">
              <w:fldChar w:fldCharType="end"/>
            </w:r>
          </w:p>
        </w:tc>
        <w:tc>
          <w:tcPr>
            <w:tcW w:w="4230" w:type="dxa"/>
            <w:tcBorders>
              <w:top w:val="nil"/>
              <w:left w:val="nil"/>
              <w:bottom w:val="nil"/>
              <w:right w:val="nil"/>
            </w:tcBorders>
          </w:tcPr>
          <w:p w14:paraId="30E03B85"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Aanduiding in kubieke meters van de bruto inhoud van het PAND.</w:t>
            </w:r>
            <w:r w:rsidRPr="008B022B">
              <w:fldChar w:fldCharType="end"/>
            </w:r>
          </w:p>
        </w:tc>
        <w:tc>
          <w:tcPr>
            <w:tcW w:w="1080" w:type="dxa"/>
            <w:tcBorders>
              <w:top w:val="nil"/>
              <w:left w:val="nil"/>
              <w:bottom w:val="nil"/>
              <w:right w:val="nil"/>
            </w:tcBorders>
          </w:tcPr>
          <w:p w14:paraId="25583B5A"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N6</w:t>
            </w:r>
            <w:r w:rsidRPr="008B022B">
              <w:fldChar w:fldCharType="end"/>
            </w:r>
          </w:p>
        </w:tc>
        <w:tc>
          <w:tcPr>
            <w:tcW w:w="810" w:type="dxa"/>
            <w:tcBorders>
              <w:top w:val="nil"/>
              <w:left w:val="nil"/>
              <w:bottom w:val="nil"/>
              <w:right w:val="nil"/>
            </w:tcBorders>
          </w:tcPr>
          <w:p w14:paraId="44E9C3F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4"/>
      </w:tr>
      <w:tr w:rsidR="008B022B" w:rsidRPr="008B022B" w14:paraId="32497943" w14:textId="77777777" w:rsidTr="00E7210D">
        <w:tc>
          <w:tcPr>
            <w:tcW w:w="450" w:type="dxa"/>
            <w:tcBorders>
              <w:top w:val="nil"/>
              <w:left w:val="nil"/>
              <w:bottom w:val="nil"/>
              <w:right w:val="nil"/>
            </w:tcBorders>
          </w:tcPr>
          <w:p w14:paraId="0AA71ABD" w14:textId="77777777" w:rsidR="008B022B" w:rsidRPr="008B022B" w:rsidRDefault="008B022B" w:rsidP="008B022B">
            <w:pPr>
              <w:rPr>
                <w:rFonts w:cs="Calibri"/>
                <w:color w:val="0F0F0F"/>
              </w:rPr>
            </w:pPr>
            <w:bookmarkStart w:id="265" w:name="BKM_92DFB044_7E2F_4b99_8DA3_B4BC755E22D0"/>
          </w:p>
        </w:tc>
        <w:tc>
          <w:tcPr>
            <w:tcW w:w="2790" w:type="dxa"/>
            <w:gridSpan w:val="2"/>
            <w:tcBorders>
              <w:top w:val="nil"/>
              <w:left w:val="nil"/>
              <w:bottom w:val="nil"/>
              <w:right w:val="nil"/>
            </w:tcBorders>
          </w:tcPr>
          <w:p w14:paraId="47B98B05"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Indicatie geconstateerd pand</w:t>
            </w:r>
            <w:r w:rsidRPr="008B022B">
              <w:fldChar w:fldCharType="end"/>
            </w:r>
          </w:p>
        </w:tc>
        <w:tc>
          <w:tcPr>
            <w:tcW w:w="4230" w:type="dxa"/>
            <w:tcBorders>
              <w:top w:val="nil"/>
              <w:left w:val="nil"/>
              <w:bottom w:val="nil"/>
              <w:right w:val="nil"/>
            </w:tcBorders>
          </w:tcPr>
          <w:p w14:paraId="341707C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Een aanduiding waarmee kan worden aangegeven dat een object in de registratie is opgenomen als gevolg van een feitelijke constatering, zonder dat er op het moment van opname sprake is van een formele grondslag voor deze opname.</w:t>
            </w:r>
            <w:r w:rsidRPr="008B022B">
              <w:fldChar w:fldCharType="end"/>
            </w:r>
          </w:p>
        </w:tc>
        <w:tc>
          <w:tcPr>
            <w:tcW w:w="1080" w:type="dxa"/>
            <w:tcBorders>
              <w:top w:val="nil"/>
              <w:left w:val="nil"/>
              <w:bottom w:val="nil"/>
              <w:right w:val="nil"/>
            </w:tcBorders>
          </w:tcPr>
          <w:p w14:paraId="7292F3CC" w14:textId="77777777" w:rsidR="008B022B" w:rsidRPr="008B022B" w:rsidRDefault="008B022B" w:rsidP="008B022B">
            <w:pPr>
              <w:rPr>
                <w:rFonts w:cs="Calibri"/>
                <w:u w:val="single"/>
              </w:rPr>
            </w:pPr>
            <w:r w:rsidRPr="008B022B">
              <w:rPr>
                <w:color w:val="FF0000"/>
                <w:u w:val="single"/>
              </w:rPr>
              <w:t>boolean</w:t>
            </w:r>
          </w:p>
        </w:tc>
        <w:tc>
          <w:tcPr>
            <w:tcW w:w="810" w:type="dxa"/>
            <w:tcBorders>
              <w:top w:val="nil"/>
              <w:left w:val="nil"/>
              <w:bottom w:val="nil"/>
              <w:right w:val="nil"/>
            </w:tcBorders>
          </w:tcPr>
          <w:p w14:paraId="0A9FDF6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5"/>
      </w:tr>
      <w:tr w:rsidR="008B022B" w:rsidRPr="008B022B" w14:paraId="451267BD" w14:textId="77777777" w:rsidTr="00E7210D">
        <w:tc>
          <w:tcPr>
            <w:tcW w:w="450" w:type="dxa"/>
            <w:tcBorders>
              <w:top w:val="nil"/>
              <w:left w:val="nil"/>
              <w:bottom w:val="nil"/>
              <w:right w:val="nil"/>
            </w:tcBorders>
          </w:tcPr>
          <w:p w14:paraId="47BDBDD4" w14:textId="77777777" w:rsidR="008B022B" w:rsidRPr="008B022B" w:rsidRDefault="008B022B" w:rsidP="008B022B">
            <w:pPr>
              <w:rPr>
                <w:rFonts w:cs="Calibri"/>
                <w:color w:val="0F0F0F"/>
              </w:rPr>
            </w:pPr>
            <w:bookmarkStart w:id="266" w:name="BKM_89F24D06_53F3_4a4e_9D57_2A574B3FA8F3"/>
          </w:p>
        </w:tc>
        <w:tc>
          <w:tcPr>
            <w:tcW w:w="2790" w:type="dxa"/>
            <w:gridSpan w:val="2"/>
            <w:tcBorders>
              <w:top w:val="nil"/>
              <w:left w:val="nil"/>
              <w:bottom w:val="nil"/>
              <w:right w:val="nil"/>
            </w:tcBorders>
          </w:tcPr>
          <w:p w14:paraId="55285A9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Hoogste bouwlaag pand</w:t>
            </w:r>
            <w:r w:rsidRPr="008B022B">
              <w:fldChar w:fldCharType="end"/>
            </w:r>
          </w:p>
        </w:tc>
        <w:tc>
          <w:tcPr>
            <w:tcW w:w="4230" w:type="dxa"/>
            <w:tcBorders>
              <w:top w:val="nil"/>
              <w:left w:val="nil"/>
              <w:bottom w:val="nil"/>
              <w:right w:val="nil"/>
            </w:tcBorders>
          </w:tcPr>
          <w:p w14:paraId="08280DE7"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ligging van de hoogste bouwlaag van het pand gerekend ten opzichte van het straatpeil.</w:t>
            </w:r>
            <w:r w:rsidRPr="008B022B">
              <w:fldChar w:fldCharType="end"/>
            </w:r>
          </w:p>
        </w:tc>
        <w:tc>
          <w:tcPr>
            <w:tcW w:w="1080" w:type="dxa"/>
            <w:tcBorders>
              <w:top w:val="nil"/>
              <w:left w:val="nil"/>
              <w:bottom w:val="nil"/>
              <w:right w:val="nil"/>
            </w:tcBorders>
          </w:tcPr>
          <w:p w14:paraId="03AA0F7E"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N3</w:t>
            </w:r>
            <w:r w:rsidRPr="008B022B">
              <w:fldChar w:fldCharType="end"/>
            </w:r>
          </w:p>
        </w:tc>
        <w:tc>
          <w:tcPr>
            <w:tcW w:w="810" w:type="dxa"/>
            <w:tcBorders>
              <w:top w:val="nil"/>
              <w:left w:val="nil"/>
              <w:bottom w:val="nil"/>
              <w:right w:val="nil"/>
            </w:tcBorders>
          </w:tcPr>
          <w:p w14:paraId="2E210D9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6"/>
      </w:tr>
      <w:tr w:rsidR="008B022B" w:rsidRPr="008B022B" w14:paraId="08D6E067" w14:textId="77777777" w:rsidTr="00E7210D">
        <w:tc>
          <w:tcPr>
            <w:tcW w:w="450" w:type="dxa"/>
            <w:tcBorders>
              <w:top w:val="nil"/>
              <w:left w:val="nil"/>
              <w:bottom w:val="nil"/>
              <w:right w:val="nil"/>
            </w:tcBorders>
          </w:tcPr>
          <w:p w14:paraId="6E22A55C" w14:textId="77777777" w:rsidR="008B022B" w:rsidRPr="008B022B" w:rsidRDefault="008B022B" w:rsidP="008B022B">
            <w:pPr>
              <w:rPr>
                <w:rFonts w:cs="Calibri"/>
                <w:color w:val="0F0F0F"/>
              </w:rPr>
            </w:pPr>
            <w:bookmarkStart w:id="267" w:name="BKM_DD8E3FB6_D4CF_4199_B187_E558949F9BA8"/>
          </w:p>
        </w:tc>
        <w:tc>
          <w:tcPr>
            <w:tcW w:w="2790" w:type="dxa"/>
            <w:gridSpan w:val="2"/>
            <w:tcBorders>
              <w:top w:val="nil"/>
              <w:left w:val="nil"/>
              <w:bottom w:val="nil"/>
              <w:right w:val="nil"/>
            </w:tcBorders>
          </w:tcPr>
          <w:p w14:paraId="422EA33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Laagste bouwlaag pand</w:t>
            </w:r>
            <w:r w:rsidRPr="008B022B">
              <w:fldChar w:fldCharType="end"/>
            </w:r>
          </w:p>
        </w:tc>
        <w:tc>
          <w:tcPr>
            <w:tcW w:w="4230" w:type="dxa"/>
            <w:tcBorders>
              <w:top w:val="nil"/>
              <w:left w:val="nil"/>
              <w:bottom w:val="nil"/>
              <w:right w:val="nil"/>
            </w:tcBorders>
          </w:tcPr>
          <w:p w14:paraId="1239863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ligging van de laagste bouwlaag van het pand gerekend ten opzichte van het straatpeil.</w:t>
            </w:r>
            <w:r w:rsidRPr="008B022B">
              <w:fldChar w:fldCharType="end"/>
            </w:r>
          </w:p>
        </w:tc>
        <w:tc>
          <w:tcPr>
            <w:tcW w:w="1080" w:type="dxa"/>
            <w:tcBorders>
              <w:top w:val="nil"/>
              <w:left w:val="nil"/>
              <w:bottom w:val="nil"/>
              <w:right w:val="nil"/>
            </w:tcBorders>
          </w:tcPr>
          <w:p w14:paraId="43DF067C"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N3</w:t>
            </w:r>
            <w:r w:rsidRPr="008B022B">
              <w:fldChar w:fldCharType="end"/>
            </w:r>
          </w:p>
        </w:tc>
        <w:tc>
          <w:tcPr>
            <w:tcW w:w="810" w:type="dxa"/>
            <w:tcBorders>
              <w:top w:val="nil"/>
              <w:left w:val="nil"/>
              <w:bottom w:val="nil"/>
              <w:right w:val="nil"/>
            </w:tcBorders>
          </w:tcPr>
          <w:p w14:paraId="5E088B5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7"/>
      </w:tr>
      <w:tr w:rsidR="008B022B" w:rsidRPr="008B022B" w14:paraId="693B0905" w14:textId="77777777" w:rsidTr="00E7210D">
        <w:tc>
          <w:tcPr>
            <w:tcW w:w="450" w:type="dxa"/>
            <w:tcBorders>
              <w:top w:val="nil"/>
              <w:left w:val="nil"/>
              <w:bottom w:val="nil"/>
              <w:right w:val="nil"/>
            </w:tcBorders>
          </w:tcPr>
          <w:p w14:paraId="366B87B1" w14:textId="77777777" w:rsidR="008B022B" w:rsidRPr="008B022B" w:rsidRDefault="008B022B" w:rsidP="008B022B">
            <w:pPr>
              <w:rPr>
                <w:rFonts w:cs="Calibri"/>
                <w:color w:val="0F0F0F"/>
              </w:rPr>
            </w:pPr>
            <w:bookmarkStart w:id="268" w:name="BKM_4032E57E_2A7A_4cd6_9032_A1886E27E189"/>
          </w:p>
        </w:tc>
        <w:tc>
          <w:tcPr>
            <w:tcW w:w="2790" w:type="dxa"/>
            <w:gridSpan w:val="2"/>
            <w:tcBorders>
              <w:top w:val="nil"/>
              <w:left w:val="nil"/>
              <w:bottom w:val="nil"/>
              <w:right w:val="nil"/>
            </w:tcBorders>
          </w:tcPr>
          <w:p w14:paraId="5641549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Pandgeometrie bovenaanzicht</w:t>
            </w:r>
            <w:r w:rsidRPr="008B022B">
              <w:fldChar w:fldCharType="end"/>
            </w:r>
          </w:p>
        </w:tc>
        <w:tc>
          <w:tcPr>
            <w:tcW w:w="4230" w:type="dxa"/>
            <w:tcBorders>
              <w:top w:val="nil"/>
              <w:left w:val="nil"/>
              <w:bottom w:val="nil"/>
              <w:right w:val="nil"/>
            </w:tcBorders>
          </w:tcPr>
          <w:p w14:paraId="2356DCAE"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end"/>
            </w:r>
            <w:r w:rsidRPr="008B022B">
              <w:rPr>
                <w:rFonts w:cs="Calibri"/>
                <w:color w:val="0F0F0F"/>
              </w:rPr>
              <w:t>De minimaal tweedimensionale geometrische representatie van het bovenaanzicht van de omtrekken van een PAND</w:t>
            </w:r>
          </w:p>
        </w:tc>
        <w:tc>
          <w:tcPr>
            <w:tcW w:w="1080" w:type="dxa"/>
            <w:tcBorders>
              <w:top w:val="nil"/>
              <w:left w:val="nil"/>
              <w:bottom w:val="nil"/>
              <w:right w:val="nil"/>
            </w:tcBorders>
          </w:tcPr>
          <w:p w14:paraId="565CBF0C" w14:textId="77777777" w:rsidR="008B022B" w:rsidRPr="008B022B" w:rsidRDefault="008B022B" w:rsidP="008B022B">
            <w:pPr>
              <w:rPr>
                <w:rFonts w:cs="Calibri"/>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GM_Surface</w:t>
            </w:r>
            <w:r w:rsidRPr="008B022B">
              <w:rPr>
                <w:color w:val="FF0000"/>
                <w:u w:val="single"/>
              </w:rPr>
              <w:fldChar w:fldCharType="end"/>
            </w:r>
          </w:p>
        </w:tc>
        <w:tc>
          <w:tcPr>
            <w:tcW w:w="810" w:type="dxa"/>
            <w:tcBorders>
              <w:top w:val="nil"/>
              <w:left w:val="nil"/>
              <w:bottom w:val="nil"/>
              <w:right w:val="nil"/>
            </w:tcBorders>
          </w:tcPr>
          <w:p w14:paraId="3F1A2645"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8"/>
      </w:tr>
      <w:tr w:rsidR="008B022B" w:rsidRPr="008B022B" w14:paraId="182BC1C2" w14:textId="77777777" w:rsidTr="00E7210D">
        <w:tc>
          <w:tcPr>
            <w:tcW w:w="450" w:type="dxa"/>
            <w:tcBorders>
              <w:top w:val="nil"/>
              <w:left w:val="nil"/>
              <w:bottom w:val="nil"/>
              <w:right w:val="nil"/>
            </w:tcBorders>
          </w:tcPr>
          <w:p w14:paraId="18D5EA7F" w14:textId="77777777" w:rsidR="008B022B" w:rsidRPr="008B022B" w:rsidRDefault="008B022B" w:rsidP="008B022B">
            <w:pPr>
              <w:rPr>
                <w:rFonts w:cs="Calibri"/>
                <w:color w:val="0F0F0F"/>
              </w:rPr>
            </w:pPr>
            <w:bookmarkStart w:id="269" w:name="BKM_3F3FF2E0_F465_47d4_9C3F_82AC0D6FD313"/>
          </w:p>
        </w:tc>
        <w:tc>
          <w:tcPr>
            <w:tcW w:w="2790" w:type="dxa"/>
            <w:gridSpan w:val="2"/>
            <w:tcBorders>
              <w:top w:val="nil"/>
              <w:left w:val="nil"/>
              <w:bottom w:val="nil"/>
              <w:right w:val="nil"/>
            </w:tcBorders>
          </w:tcPr>
          <w:p w14:paraId="6191D045"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Inwinningswijze geometrie bovenaanzicht</w:t>
            </w:r>
            <w:r w:rsidRPr="008B022B">
              <w:fldChar w:fldCharType="end"/>
            </w:r>
          </w:p>
        </w:tc>
        <w:tc>
          <w:tcPr>
            <w:tcW w:w="4230" w:type="dxa"/>
            <w:tcBorders>
              <w:top w:val="nil"/>
              <w:left w:val="nil"/>
              <w:bottom w:val="nil"/>
              <w:right w:val="nil"/>
            </w:tcBorders>
          </w:tcPr>
          <w:p w14:paraId="31EFC18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wijze waarop de geometrie van het bovenaanzicht van het PAND verkregen is</w:t>
            </w:r>
            <w:r w:rsidRPr="008B022B">
              <w:fldChar w:fldCharType="end"/>
            </w:r>
          </w:p>
        </w:tc>
        <w:tc>
          <w:tcPr>
            <w:tcW w:w="1080" w:type="dxa"/>
            <w:tcBorders>
              <w:top w:val="nil"/>
              <w:left w:val="nil"/>
              <w:bottom w:val="nil"/>
              <w:right w:val="nil"/>
            </w:tcBorders>
          </w:tcPr>
          <w:p w14:paraId="55DF54EB" w14:textId="77777777" w:rsidR="008B022B" w:rsidRPr="008B022B" w:rsidRDefault="008B022B" w:rsidP="008B022B">
            <w:pPr>
              <w:rPr>
                <w:rFonts w:cs="Calibri"/>
                <w:color w:val="FF0000"/>
                <w:u w:val="single"/>
              </w:rPr>
            </w:pPr>
            <w:r w:rsidRPr="008B022B">
              <w:rPr>
                <w:color w:val="FF0000"/>
                <w:u w:val="single"/>
              </w:rPr>
              <w:t>inninnswijze geometrie</w:t>
            </w:r>
          </w:p>
        </w:tc>
        <w:tc>
          <w:tcPr>
            <w:tcW w:w="810" w:type="dxa"/>
            <w:tcBorders>
              <w:top w:val="nil"/>
              <w:left w:val="nil"/>
              <w:bottom w:val="nil"/>
              <w:right w:val="nil"/>
            </w:tcBorders>
          </w:tcPr>
          <w:p w14:paraId="73C99A27"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69"/>
      </w:tr>
      <w:tr w:rsidR="008B022B" w:rsidRPr="008B022B" w14:paraId="17D613A7" w14:textId="77777777" w:rsidTr="00E7210D">
        <w:tc>
          <w:tcPr>
            <w:tcW w:w="450" w:type="dxa"/>
            <w:tcBorders>
              <w:top w:val="nil"/>
              <w:left w:val="nil"/>
              <w:bottom w:val="nil"/>
              <w:right w:val="nil"/>
            </w:tcBorders>
          </w:tcPr>
          <w:p w14:paraId="61B4DF0E" w14:textId="77777777" w:rsidR="008B022B" w:rsidRPr="008B022B" w:rsidRDefault="008B022B" w:rsidP="008B022B">
            <w:pPr>
              <w:rPr>
                <w:rFonts w:cs="Calibri"/>
                <w:color w:val="0F0F0F"/>
              </w:rPr>
            </w:pPr>
            <w:bookmarkStart w:id="270" w:name="BKM_1F101FBF_7CE0_44c0_BD49_1F7EB5B6D8F3"/>
          </w:p>
        </w:tc>
        <w:tc>
          <w:tcPr>
            <w:tcW w:w="2790" w:type="dxa"/>
            <w:gridSpan w:val="2"/>
            <w:tcBorders>
              <w:top w:val="nil"/>
              <w:left w:val="nil"/>
              <w:bottom w:val="nil"/>
              <w:right w:val="nil"/>
            </w:tcBorders>
          </w:tcPr>
          <w:p w14:paraId="72DE0309"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Pandgeometrie maaiveld</w:t>
            </w:r>
            <w:r w:rsidRPr="008B022B">
              <w:fldChar w:fldCharType="end"/>
            </w:r>
          </w:p>
        </w:tc>
        <w:tc>
          <w:tcPr>
            <w:tcW w:w="4230" w:type="dxa"/>
            <w:tcBorders>
              <w:top w:val="nil"/>
              <w:left w:val="nil"/>
              <w:bottom w:val="nil"/>
              <w:right w:val="nil"/>
            </w:tcBorders>
          </w:tcPr>
          <w:p w14:paraId="4A276023"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tweedimensionale geometrische representatie van de omtrekken van een PAND op maaiveldniveau</w:t>
            </w:r>
            <w:r w:rsidRPr="008B022B">
              <w:fldChar w:fldCharType="end"/>
            </w:r>
          </w:p>
        </w:tc>
        <w:tc>
          <w:tcPr>
            <w:tcW w:w="1080" w:type="dxa"/>
            <w:tcBorders>
              <w:top w:val="nil"/>
              <w:left w:val="nil"/>
              <w:bottom w:val="nil"/>
              <w:right w:val="nil"/>
            </w:tcBorders>
          </w:tcPr>
          <w:p w14:paraId="639FFFE5" w14:textId="77777777" w:rsidR="008B022B" w:rsidRPr="008B022B" w:rsidRDefault="008B022B" w:rsidP="008B022B">
            <w:pPr>
              <w:rPr>
                <w:rFonts w:cs="Calibri"/>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GM_MultiSurface</w:t>
            </w:r>
            <w:r w:rsidRPr="008B022B">
              <w:rPr>
                <w:color w:val="FF0000"/>
                <w:u w:val="single"/>
              </w:rPr>
              <w:fldChar w:fldCharType="end"/>
            </w:r>
          </w:p>
        </w:tc>
        <w:tc>
          <w:tcPr>
            <w:tcW w:w="810" w:type="dxa"/>
            <w:tcBorders>
              <w:top w:val="nil"/>
              <w:left w:val="nil"/>
              <w:bottom w:val="nil"/>
              <w:right w:val="nil"/>
            </w:tcBorders>
          </w:tcPr>
          <w:p w14:paraId="0C28E496"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70"/>
      </w:tr>
      <w:tr w:rsidR="008B022B" w:rsidRPr="008B022B" w14:paraId="7E4BDDEA" w14:textId="77777777" w:rsidTr="00E7210D">
        <w:tc>
          <w:tcPr>
            <w:tcW w:w="450" w:type="dxa"/>
            <w:tcBorders>
              <w:top w:val="nil"/>
              <w:left w:val="nil"/>
              <w:bottom w:val="nil"/>
              <w:right w:val="nil"/>
            </w:tcBorders>
          </w:tcPr>
          <w:p w14:paraId="0ABCBA40" w14:textId="77777777" w:rsidR="008B022B" w:rsidRPr="008B022B" w:rsidRDefault="008B022B" w:rsidP="008B022B">
            <w:pPr>
              <w:rPr>
                <w:rFonts w:cs="Calibri"/>
                <w:color w:val="0F0F0F"/>
              </w:rPr>
            </w:pPr>
            <w:bookmarkStart w:id="271" w:name="BKM_27356AC6_BE53_45c1_B3D0_8821B9D91F29"/>
          </w:p>
        </w:tc>
        <w:tc>
          <w:tcPr>
            <w:tcW w:w="2790" w:type="dxa"/>
            <w:gridSpan w:val="2"/>
            <w:tcBorders>
              <w:top w:val="nil"/>
              <w:left w:val="nil"/>
              <w:bottom w:val="nil"/>
              <w:right w:val="nil"/>
            </w:tcBorders>
          </w:tcPr>
          <w:p w14:paraId="0541CECB"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Inningswijze geometrie maaiveld</w:t>
            </w:r>
            <w:r w:rsidRPr="008B022B">
              <w:fldChar w:fldCharType="end"/>
            </w:r>
          </w:p>
        </w:tc>
        <w:tc>
          <w:tcPr>
            <w:tcW w:w="4230" w:type="dxa"/>
            <w:tcBorders>
              <w:top w:val="nil"/>
              <w:left w:val="nil"/>
              <w:bottom w:val="nil"/>
              <w:right w:val="nil"/>
            </w:tcBorders>
          </w:tcPr>
          <w:p w14:paraId="48A6F54C"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wijze waarop de geometrie van het PAND op maaiveldniveau verkregen is</w:t>
            </w:r>
            <w:r w:rsidRPr="008B022B">
              <w:fldChar w:fldCharType="end"/>
            </w:r>
          </w:p>
        </w:tc>
        <w:tc>
          <w:tcPr>
            <w:tcW w:w="1080" w:type="dxa"/>
            <w:tcBorders>
              <w:top w:val="nil"/>
              <w:left w:val="nil"/>
              <w:bottom w:val="nil"/>
              <w:right w:val="nil"/>
            </w:tcBorders>
          </w:tcPr>
          <w:p w14:paraId="481D3D40" w14:textId="77777777" w:rsidR="008B022B" w:rsidRPr="008B022B" w:rsidRDefault="008B022B" w:rsidP="008B022B">
            <w:pPr>
              <w:rPr>
                <w:rFonts w:cs="Calibri"/>
                <w:color w:val="FF0000"/>
                <w:u w:val="single"/>
              </w:rPr>
            </w:pPr>
            <w:r w:rsidRPr="008B022B">
              <w:rPr>
                <w:color w:val="FF0000"/>
                <w:u w:val="single"/>
              </w:rPr>
              <w:t>inninnswijze geometrie</w:t>
            </w:r>
          </w:p>
        </w:tc>
        <w:tc>
          <w:tcPr>
            <w:tcW w:w="810" w:type="dxa"/>
            <w:tcBorders>
              <w:top w:val="nil"/>
              <w:left w:val="nil"/>
              <w:bottom w:val="nil"/>
              <w:right w:val="nil"/>
            </w:tcBorders>
          </w:tcPr>
          <w:p w14:paraId="24C39585"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71"/>
      </w:tr>
      <w:tr w:rsidR="008B022B" w:rsidRPr="008B022B" w14:paraId="124CB5FD" w14:textId="77777777" w:rsidTr="00E7210D">
        <w:tc>
          <w:tcPr>
            <w:tcW w:w="450" w:type="dxa"/>
            <w:tcBorders>
              <w:top w:val="nil"/>
              <w:left w:val="nil"/>
              <w:bottom w:val="nil"/>
              <w:right w:val="nil"/>
            </w:tcBorders>
          </w:tcPr>
          <w:p w14:paraId="3F8D489A" w14:textId="77777777" w:rsidR="008B022B" w:rsidRPr="008B022B" w:rsidRDefault="008B022B" w:rsidP="008B022B">
            <w:pPr>
              <w:rPr>
                <w:rFonts w:cs="Calibri"/>
                <w:color w:val="0F0F0F"/>
              </w:rPr>
            </w:pPr>
            <w:bookmarkStart w:id="272" w:name="BKM_0DF64E49_1910_4454_A421_6081341A3DF7"/>
          </w:p>
        </w:tc>
        <w:tc>
          <w:tcPr>
            <w:tcW w:w="2790" w:type="dxa"/>
            <w:gridSpan w:val="2"/>
            <w:tcBorders>
              <w:top w:val="nil"/>
              <w:left w:val="nil"/>
              <w:bottom w:val="nil"/>
              <w:right w:val="nil"/>
            </w:tcBorders>
          </w:tcPr>
          <w:p w14:paraId="2A2719A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Relatieve hoogteligging pand</w:t>
            </w:r>
            <w:r w:rsidRPr="008B022B">
              <w:fldChar w:fldCharType="end"/>
            </w:r>
          </w:p>
        </w:tc>
        <w:tc>
          <w:tcPr>
            <w:tcW w:w="4230" w:type="dxa"/>
            <w:tcBorders>
              <w:top w:val="nil"/>
              <w:left w:val="nil"/>
              <w:bottom w:val="nil"/>
              <w:right w:val="nil"/>
            </w:tcBorders>
          </w:tcPr>
          <w:p w14:paraId="39110AF8"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Aanduiding voor de relatieve hoogte van het pand</w:t>
            </w:r>
            <w:r w:rsidRPr="008B022B">
              <w:fldChar w:fldCharType="end"/>
            </w:r>
          </w:p>
        </w:tc>
        <w:tc>
          <w:tcPr>
            <w:tcW w:w="1080" w:type="dxa"/>
            <w:tcBorders>
              <w:top w:val="nil"/>
              <w:left w:val="nil"/>
              <w:bottom w:val="nil"/>
              <w:right w:val="nil"/>
            </w:tcBorders>
          </w:tcPr>
          <w:p w14:paraId="5DDE8F01" w14:textId="77777777" w:rsidR="008B022B" w:rsidRPr="008B022B" w:rsidRDefault="008B022B" w:rsidP="008B022B">
            <w:pPr>
              <w:rPr>
                <w:rFonts w:cs="Calibri"/>
              </w:rPr>
            </w:pPr>
            <w:r w:rsidRPr="008B022B">
              <w:fldChar w:fldCharType="begin" w:fldLock="1"/>
            </w:r>
            <w:r w:rsidRPr="008B022B">
              <w:instrText xml:space="preserve">MERGEFIELD </w:instrText>
            </w:r>
            <w:r w:rsidRPr="008B022B">
              <w:rPr>
                <w:rFonts w:cs="Calibri"/>
              </w:rPr>
              <w:instrText>Att.Type</w:instrText>
            </w:r>
            <w:r w:rsidRPr="008B022B">
              <w:fldChar w:fldCharType="separate"/>
            </w:r>
            <w:r w:rsidRPr="008B022B">
              <w:rPr>
                <w:rFonts w:cs="Calibri"/>
              </w:rPr>
              <w:t>N1</w:t>
            </w:r>
            <w:r w:rsidRPr="008B022B">
              <w:fldChar w:fldCharType="end"/>
            </w:r>
          </w:p>
        </w:tc>
        <w:tc>
          <w:tcPr>
            <w:tcW w:w="810" w:type="dxa"/>
            <w:tcBorders>
              <w:top w:val="nil"/>
              <w:left w:val="nil"/>
              <w:bottom w:val="nil"/>
              <w:right w:val="nil"/>
            </w:tcBorders>
          </w:tcPr>
          <w:p w14:paraId="3E20FB12"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1</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72"/>
      </w:tr>
      <w:tr w:rsidR="008B022B" w:rsidRPr="008B022B" w14:paraId="551F1999" w14:textId="77777777" w:rsidTr="00E7210D">
        <w:tc>
          <w:tcPr>
            <w:tcW w:w="450" w:type="dxa"/>
            <w:tcBorders>
              <w:top w:val="nil"/>
              <w:left w:val="nil"/>
              <w:bottom w:val="nil"/>
              <w:right w:val="nil"/>
            </w:tcBorders>
          </w:tcPr>
          <w:p w14:paraId="23EE5339" w14:textId="77777777" w:rsidR="008B022B" w:rsidRPr="008B022B" w:rsidRDefault="008B022B" w:rsidP="008B022B">
            <w:pPr>
              <w:rPr>
                <w:rFonts w:cs="Calibri"/>
                <w:color w:val="0F0F0F"/>
              </w:rPr>
            </w:pPr>
            <w:bookmarkStart w:id="273" w:name="BKM_735F162E_9CDE_4e92_B715_31B5D15BC76A"/>
          </w:p>
        </w:tc>
        <w:tc>
          <w:tcPr>
            <w:tcW w:w="2790" w:type="dxa"/>
            <w:gridSpan w:val="2"/>
            <w:tcBorders>
              <w:top w:val="nil"/>
              <w:left w:val="nil"/>
              <w:bottom w:val="nil"/>
              <w:right w:val="nil"/>
            </w:tcBorders>
          </w:tcPr>
          <w:p w14:paraId="08FB80E9"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Lod0 geometrie pand</w:t>
            </w:r>
            <w:r w:rsidRPr="008B022B">
              <w:rPr>
                <w:color w:val="FF0000"/>
                <w:u w:val="single"/>
              </w:rPr>
              <w:fldChar w:fldCharType="end"/>
            </w:r>
          </w:p>
        </w:tc>
        <w:tc>
          <w:tcPr>
            <w:tcW w:w="4230" w:type="dxa"/>
            <w:tcBorders>
              <w:top w:val="nil"/>
              <w:left w:val="nil"/>
              <w:bottom w:val="nil"/>
              <w:right w:val="nil"/>
            </w:tcBorders>
          </w:tcPr>
          <w:p w14:paraId="338D1DE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pand als multivlak in 2.5D op level of detail 0.</w:t>
            </w:r>
            <w:r w:rsidRPr="008B022B">
              <w:rPr>
                <w:color w:val="FF0000"/>
                <w:u w:val="single"/>
              </w:rPr>
              <w:fldChar w:fldCharType="end"/>
            </w:r>
          </w:p>
        </w:tc>
        <w:tc>
          <w:tcPr>
            <w:tcW w:w="1080" w:type="dxa"/>
            <w:tcBorders>
              <w:top w:val="nil"/>
              <w:left w:val="nil"/>
              <w:bottom w:val="nil"/>
              <w:right w:val="nil"/>
            </w:tcBorders>
          </w:tcPr>
          <w:p w14:paraId="47C0BD52"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GM_Multisurface</w:t>
            </w:r>
            <w:r w:rsidRPr="008B022B">
              <w:rPr>
                <w:color w:val="FF0000"/>
                <w:u w:val="single"/>
              </w:rPr>
              <w:fldChar w:fldCharType="end"/>
            </w:r>
          </w:p>
        </w:tc>
        <w:tc>
          <w:tcPr>
            <w:tcW w:w="810" w:type="dxa"/>
            <w:tcBorders>
              <w:top w:val="nil"/>
              <w:left w:val="nil"/>
              <w:bottom w:val="nil"/>
              <w:right w:val="nil"/>
            </w:tcBorders>
          </w:tcPr>
          <w:p w14:paraId="482BD88B"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0</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73"/>
      </w:tr>
      <w:tr w:rsidR="008B022B" w:rsidRPr="008B022B" w14:paraId="01EA0C64" w14:textId="77777777" w:rsidTr="00E7210D">
        <w:tc>
          <w:tcPr>
            <w:tcW w:w="450" w:type="dxa"/>
            <w:tcBorders>
              <w:top w:val="nil"/>
              <w:left w:val="nil"/>
              <w:bottom w:val="nil"/>
              <w:right w:val="nil"/>
            </w:tcBorders>
          </w:tcPr>
          <w:p w14:paraId="2525D8E7"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37FED2FC"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Lod1 geometrie pand</w:t>
            </w:r>
            <w:r w:rsidRPr="008B022B">
              <w:rPr>
                <w:color w:val="FF0000"/>
                <w:u w:val="single"/>
              </w:rPr>
              <w:fldChar w:fldCharType="end"/>
            </w:r>
          </w:p>
        </w:tc>
        <w:tc>
          <w:tcPr>
            <w:tcW w:w="4230" w:type="dxa"/>
            <w:tcBorders>
              <w:top w:val="nil"/>
              <w:left w:val="nil"/>
              <w:bottom w:val="nil"/>
              <w:right w:val="nil"/>
            </w:tcBorders>
          </w:tcPr>
          <w:p w14:paraId="45F0E8CF"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pand in 3D op level of detail 1.</w:t>
            </w:r>
            <w:r w:rsidRPr="008B022B">
              <w:rPr>
                <w:color w:val="FF0000"/>
                <w:u w:val="single"/>
              </w:rPr>
              <w:fldChar w:fldCharType="end"/>
            </w:r>
          </w:p>
        </w:tc>
        <w:tc>
          <w:tcPr>
            <w:tcW w:w="1080" w:type="dxa"/>
            <w:tcBorders>
              <w:top w:val="nil"/>
              <w:left w:val="nil"/>
              <w:bottom w:val="nil"/>
              <w:right w:val="nil"/>
            </w:tcBorders>
          </w:tcPr>
          <w:p w14:paraId="4620302E" w14:textId="04E2E448"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5BE52C87" w14:textId="77777777" w:rsidR="008B022B" w:rsidRPr="008B022B" w:rsidRDefault="008B022B" w:rsidP="008B022B">
            <w:pPr>
              <w:rPr>
                <w:color w:val="FF0000"/>
                <w:u w:val="single"/>
              </w:rPr>
            </w:pPr>
            <w:r w:rsidRPr="008B022B">
              <w:rPr>
                <w:color w:val="FF0000"/>
                <w:u w:val="single"/>
              </w:rPr>
              <w:t>0 - 1</w:t>
            </w:r>
          </w:p>
        </w:tc>
      </w:tr>
      <w:tr w:rsidR="008B022B" w:rsidRPr="008B022B" w14:paraId="08B9414F" w14:textId="77777777" w:rsidTr="00E7210D">
        <w:tc>
          <w:tcPr>
            <w:tcW w:w="450" w:type="dxa"/>
            <w:tcBorders>
              <w:top w:val="nil"/>
              <w:left w:val="nil"/>
              <w:bottom w:val="nil"/>
              <w:right w:val="nil"/>
            </w:tcBorders>
          </w:tcPr>
          <w:p w14:paraId="0AEA0789"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4F2FD6E2"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Lod2 geometrie pand</w:t>
            </w:r>
            <w:r w:rsidRPr="008B022B">
              <w:rPr>
                <w:color w:val="FF0000"/>
                <w:u w:val="single"/>
              </w:rPr>
              <w:fldChar w:fldCharType="end"/>
            </w:r>
          </w:p>
        </w:tc>
        <w:tc>
          <w:tcPr>
            <w:tcW w:w="4230" w:type="dxa"/>
            <w:tcBorders>
              <w:top w:val="nil"/>
              <w:left w:val="nil"/>
              <w:bottom w:val="nil"/>
              <w:right w:val="nil"/>
            </w:tcBorders>
          </w:tcPr>
          <w:p w14:paraId="79536AD7"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pand in 3D op level of detail 2.</w:t>
            </w:r>
            <w:r w:rsidRPr="008B022B">
              <w:rPr>
                <w:color w:val="FF0000"/>
                <w:u w:val="single"/>
              </w:rPr>
              <w:fldChar w:fldCharType="end"/>
            </w:r>
          </w:p>
        </w:tc>
        <w:tc>
          <w:tcPr>
            <w:tcW w:w="1080" w:type="dxa"/>
            <w:tcBorders>
              <w:top w:val="nil"/>
              <w:left w:val="nil"/>
              <w:bottom w:val="nil"/>
              <w:right w:val="nil"/>
            </w:tcBorders>
          </w:tcPr>
          <w:p w14:paraId="1036A75B" w14:textId="627B339E"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1BBEFB3E" w14:textId="77777777" w:rsidR="008B022B" w:rsidRPr="008B022B" w:rsidRDefault="008B022B" w:rsidP="008B022B">
            <w:pPr>
              <w:rPr>
                <w:color w:val="FF0000"/>
                <w:u w:val="single"/>
              </w:rPr>
            </w:pPr>
            <w:r w:rsidRPr="008B022B">
              <w:rPr>
                <w:color w:val="FF0000"/>
                <w:u w:val="single"/>
              </w:rPr>
              <w:t>0 - 1</w:t>
            </w:r>
          </w:p>
        </w:tc>
      </w:tr>
      <w:tr w:rsidR="008B022B" w:rsidRPr="008B022B" w14:paraId="266FD71B" w14:textId="77777777" w:rsidTr="00E7210D">
        <w:tc>
          <w:tcPr>
            <w:tcW w:w="450" w:type="dxa"/>
            <w:tcBorders>
              <w:top w:val="nil"/>
              <w:left w:val="nil"/>
              <w:bottom w:val="nil"/>
              <w:right w:val="nil"/>
            </w:tcBorders>
          </w:tcPr>
          <w:p w14:paraId="460B27A0"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34FBFA3F"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Lod3 geometrie pand</w:t>
            </w:r>
            <w:r w:rsidRPr="008B022B">
              <w:rPr>
                <w:color w:val="FF0000"/>
                <w:u w:val="single"/>
              </w:rPr>
              <w:fldChar w:fldCharType="end"/>
            </w:r>
          </w:p>
        </w:tc>
        <w:tc>
          <w:tcPr>
            <w:tcW w:w="4230" w:type="dxa"/>
            <w:tcBorders>
              <w:top w:val="nil"/>
              <w:left w:val="nil"/>
              <w:bottom w:val="nil"/>
              <w:right w:val="nil"/>
            </w:tcBorders>
          </w:tcPr>
          <w:p w14:paraId="41BC038D" w14:textId="77777777"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De geometrische representatie van een pand in 3D op level of detail 3.</w:t>
            </w:r>
            <w:r w:rsidRPr="008B022B">
              <w:rPr>
                <w:color w:val="FF0000"/>
                <w:u w:val="single"/>
              </w:rPr>
              <w:fldChar w:fldCharType="end"/>
            </w:r>
          </w:p>
        </w:tc>
        <w:tc>
          <w:tcPr>
            <w:tcW w:w="1080" w:type="dxa"/>
            <w:tcBorders>
              <w:top w:val="nil"/>
              <w:left w:val="nil"/>
              <w:bottom w:val="nil"/>
              <w:right w:val="nil"/>
            </w:tcBorders>
          </w:tcPr>
          <w:p w14:paraId="64E108B2" w14:textId="3BC93DAA" w:rsidR="008B022B" w:rsidRPr="008B022B" w:rsidRDefault="008B022B" w:rsidP="008B022B">
            <w:pPr>
              <w:rPr>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00287AA9">
              <w:rPr>
                <w:rFonts w:cs="Calibri"/>
                <w:color w:val="FF0000"/>
                <w:u w:val="single"/>
              </w:rPr>
              <w:t>GM_Object</w:t>
            </w:r>
            <w:r w:rsidRPr="008B022B">
              <w:rPr>
                <w:color w:val="FF0000"/>
                <w:u w:val="single"/>
              </w:rPr>
              <w:fldChar w:fldCharType="end"/>
            </w:r>
          </w:p>
        </w:tc>
        <w:tc>
          <w:tcPr>
            <w:tcW w:w="810" w:type="dxa"/>
            <w:tcBorders>
              <w:top w:val="nil"/>
              <w:left w:val="nil"/>
              <w:bottom w:val="nil"/>
              <w:right w:val="nil"/>
            </w:tcBorders>
          </w:tcPr>
          <w:p w14:paraId="281771A7" w14:textId="77777777" w:rsidR="008B022B" w:rsidRPr="008B022B" w:rsidRDefault="008B022B" w:rsidP="008B022B">
            <w:pPr>
              <w:rPr>
                <w:color w:val="FF0000"/>
                <w:u w:val="single"/>
              </w:rPr>
            </w:pPr>
            <w:r w:rsidRPr="008B022B">
              <w:rPr>
                <w:color w:val="FF0000"/>
                <w:u w:val="single"/>
              </w:rPr>
              <w:t>0 - 1</w:t>
            </w:r>
          </w:p>
        </w:tc>
      </w:tr>
      <w:tr w:rsidR="008B022B" w:rsidRPr="008B022B" w14:paraId="19086BD6" w14:textId="77777777" w:rsidTr="00E7210D">
        <w:tc>
          <w:tcPr>
            <w:tcW w:w="450" w:type="dxa"/>
            <w:tcBorders>
              <w:top w:val="nil"/>
              <w:left w:val="nil"/>
              <w:bottom w:val="nil"/>
              <w:right w:val="nil"/>
            </w:tcBorders>
          </w:tcPr>
          <w:p w14:paraId="2B9BEC92" w14:textId="77777777" w:rsidR="008B022B" w:rsidRPr="008B022B" w:rsidRDefault="008B022B" w:rsidP="008B022B">
            <w:pPr>
              <w:rPr>
                <w:rFonts w:cs="Calibri"/>
                <w:color w:val="0F0F0F"/>
              </w:rPr>
            </w:pPr>
            <w:bookmarkStart w:id="274" w:name="BKM_F8967E7D_9E48_4957_80B3_0B5237883C2C"/>
          </w:p>
        </w:tc>
        <w:tc>
          <w:tcPr>
            <w:tcW w:w="2790" w:type="dxa"/>
            <w:gridSpan w:val="2"/>
            <w:tcBorders>
              <w:top w:val="nil"/>
              <w:left w:val="nil"/>
              <w:bottom w:val="nil"/>
              <w:right w:val="nil"/>
            </w:tcBorders>
          </w:tcPr>
          <w:p w14:paraId="17CF54A3"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Identificatie BGTPND</w:t>
            </w:r>
            <w:r w:rsidRPr="008B022B">
              <w:rPr>
                <w:color w:val="FF0000"/>
                <w:u w:val="single"/>
              </w:rPr>
              <w:fldChar w:fldCharType="end"/>
            </w:r>
          </w:p>
        </w:tc>
        <w:tc>
          <w:tcPr>
            <w:tcW w:w="4230" w:type="dxa"/>
            <w:tcBorders>
              <w:top w:val="nil"/>
              <w:left w:val="nil"/>
              <w:bottom w:val="nil"/>
              <w:right w:val="nil"/>
            </w:tcBorders>
          </w:tcPr>
          <w:p w14:paraId="07EEC28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separate"/>
            </w:r>
            <w:r w:rsidRPr="008B022B">
              <w:rPr>
                <w:rFonts w:cs="Calibri"/>
                <w:color w:val="FF0000"/>
                <w:u w:val="single"/>
              </w:rPr>
              <w:t>Verwijzing naar de unieke identificatie van het pand zoals is toegekend in de BGT/IMGeo administratie.</w:t>
            </w:r>
            <w:r w:rsidRPr="008B022B">
              <w:rPr>
                <w:color w:val="FF0000"/>
                <w:u w:val="single"/>
              </w:rPr>
              <w:fldChar w:fldCharType="end"/>
            </w:r>
          </w:p>
        </w:tc>
        <w:tc>
          <w:tcPr>
            <w:tcW w:w="1080" w:type="dxa"/>
            <w:tcBorders>
              <w:top w:val="nil"/>
              <w:left w:val="nil"/>
              <w:bottom w:val="nil"/>
              <w:right w:val="nil"/>
            </w:tcBorders>
          </w:tcPr>
          <w:p w14:paraId="6DA8F880"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NEN3610ID</w:t>
            </w:r>
            <w:r w:rsidRPr="008B022B">
              <w:rPr>
                <w:color w:val="FF0000"/>
                <w:u w:val="single"/>
              </w:rPr>
              <w:fldChar w:fldCharType="end"/>
            </w:r>
          </w:p>
        </w:tc>
        <w:tc>
          <w:tcPr>
            <w:tcW w:w="810" w:type="dxa"/>
            <w:tcBorders>
              <w:top w:val="nil"/>
              <w:left w:val="nil"/>
              <w:bottom w:val="nil"/>
              <w:right w:val="nil"/>
            </w:tcBorders>
          </w:tcPr>
          <w:p w14:paraId="06522956"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74"/>
      </w:tr>
      <w:tr w:rsidR="008B022B" w:rsidRPr="008B022B" w14:paraId="7EE1CCAB" w14:textId="77777777" w:rsidTr="00E7210D">
        <w:tc>
          <w:tcPr>
            <w:tcW w:w="450" w:type="dxa"/>
            <w:tcBorders>
              <w:top w:val="nil"/>
              <w:left w:val="nil"/>
              <w:bottom w:val="nil"/>
              <w:right w:val="nil"/>
            </w:tcBorders>
          </w:tcPr>
          <w:p w14:paraId="731DAEEE" w14:textId="77777777" w:rsidR="008B022B" w:rsidRPr="008B022B" w:rsidRDefault="008B022B" w:rsidP="008B022B">
            <w:pPr>
              <w:rPr>
                <w:rFonts w:cs="Calibri"/>
                <w:color w:val="0F0F0F"/>
              </w:rPr>
            </w:pPr>
            <w:bookmarkStart w:id="275" w:name="BKM_3A384B3D_3F6D_4512_AFBB_C3190957A716"/>
          </w:p>
        </w:tc>
        <w:tc>
          <w:tcPr>
            <w:tcW w:w="2790" w:type="dxa"/>
            <w:gridSpan w:val="2"/>
            <w:tcBorders>
              <w:top w:val="nil"/>
              <w:left w:val="nil"/>
              <w:bottom w:val="nil"/>
              <w:right w:val="nil"/>
            </w:tcBorders>
          </w:tcPr>
          <w:p w14:paraId="54CCD785"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Att.Name</w:instrText>
            </w:r>
            <w:r w:rsidRPr="008B022B">
              <w:rPr>
                <w:color w:val="FF0000"/>
                <w:u w:val="single"/>
              </w:rPr>
              <w:fldChar w:fldCharType="separate"/>
            </w:r>
            <w:r w:rsidRPr="008B022B">
              <w:rPr>
                <w:rFonts w:cs="Calibri"/>
                <w:color w:val="FF0000"/>
                <w:u w:val="single"/>
              </w:rPr>
              <w:t>Ind planobject</w:t>
            </w:r>
            <w:r w:rsidRPr="008B022B">
              <w:rPr>
                <w:color w:val="FF0000"/>
                <w:u w:val="single"/>
              </w:rPr>
              <w:fldChar w:fldCharType="end"/>
            </w:r>
          </w:p>
        </w:tc>
        <w:tc>
          <w:tcPr>
            <w:tcW w:w="4230" w:type="dxa"/>
            <w:tcBorders>
              <w:top w:val="nil"/>
              <w:left w:val="nil"/>
              <w:bottom w:val="nil"/>
              <w:right w:val="nil"/>
            </w:tcBorders>
          </w:tcPr>
          <w:p w14:paraId="5174FB48"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Att.Notes</w:instrText>
            </w:r>
            <w:r w:rsidRPr="008B022B">
              <w:rPr>
                <w:color w:val="FF0000"/>
                <w:u w:val="single"/>
              </w:rPr>
              <w:fldChar w:fldCharType="end"/>
            </w:r>
            <w:r w:rsidRPr="008B022B">
              <w:rPr>
                <w:rFonts w:cs="Calibri"/>
                <w:color w:val="FF0000"/>
                <w:u w:val="single"/>
              </w:rPr>
              <w:t xml:space="preserve">Een aanduiding dat de verwijzing naar het pandobject in de BGT een geplande geometriewijziging van een bestaand pandobject betreft..  </w:t>
            </w:r>
          </w:p>
        </w:tc>
        <w:tc>
          <w:tcPr>
            <w:tcW w:w="1080" w:type="dxa"/>
            <w:tcBorders>
              <w:top w:val="nil"/>
              <w:left w:val="nil"/>
              <w:bottom w:val="nil"/>
              <w:right w:val="nil"/>
            </w:tcBorders>
          </w:tcPr>
          <w:p w14:paraId="0FD8DD90" w14:textId="77777777" w:rsidR="008B022B" w:rsidRPr="008B022B" w:rsidRDefault="008B022B" w:rsidP="008B022B">
            <w:pPr>
              <w:rPr>
                <w:rFonts w:cs="Calibri"/>
                <w:color w:val="FF0000"/>
                <w:u w:val="single"/>
              </w:rPr>
            </w:pPr>
            <w:r w:rsidRPr="008B022B">
              <w:rPr>
                <w:color w:val="FF0000"/>
                <w:u w:val="single"/>
              </w:rPr>
              <w:t>boolean</w:t>
            </w:r>
          </w:p>
        </w:tc>
        <w:tc>
          <w:tcPr>
            <w:tcW w:w="810" w:type="dxa"/>
            <w:tcBorders>
              <w:top w:val="nil"/>
              <w:left w:val="nil"/>
              <w:bottom w:val="nil"/>
              <w:right w:val="nil"/>
            </w:tcBorders>
          </w:tcPr>
          <w:p w14:paraId="0DB8A014" w14:textId="77777777" w:rsidR="008B022B" w:rsidRPr="008B022B" w:rsidRDefault="008B022B" w:rsidP="008B022B">
            <w:pPr>
              <w:rPr>
                <w:rFonts w:cs="Calibri"/>
                <w:color w:val="FF0000"/>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Att.LowerBound</w:instrText>
            </w:r>
            <w:r w:rsidRPr="008B022B">
              <w:rPr>
                <w:color w:val="FF0000"/>
                <w:u w:val="single"/>
              </w:rPr>
              <w:fldChar w:fldCharType="separate"/>
            </w:r>
            <w:r w:rsidRPr="008B022B">
              <w:rPr>
                <w:rFonts w:cs="Calibri"/>
                <w:color w:val="FF0000"/>
                <w:u w:val="single"/>
              </w:rPr>
              <w:t>1</w:t>
            </w:r>
            <w:r w:rsidRPr="008B022B">
              <w:rPr>
                <w:color w:val="FF0000"/>
                <w:u w:val="single"/>
              </w:rPr>
              <w:fldChar w:fldCharType="end"/>
            </w:r>
            <w:r w:rsidRPr="008B022B">
              <w:rPr>
                <w:rFonts w:cs="Calibri"/>
                <w:color w:val="FF0000"/>
                <w:u w:val="single"/>
              </w:rPr>
              <w:t xml:space="preserve"> - </w:t>
            </w:r>
            <w:r w:rsidRPr="008B022B">
              <w:rPr>
                <w:rFonts w:cs="Calibri"/>
                <w:color w:val="FF0000"/>
                <w:u w:val="single"/>
              </w:rPr>
              <w:fldChar w:fldCharType="begin" w:fldLock="1"/>
            </w:r>
            <w:r w:rsidRPr="008B022B">
              <w:rPr>
                <w:rFonts w:cs="Calibri"/>
                <w:color w:val="FF0000"/>
                <w:u w:val="single"/>
              </w:rPr>
              <w:instrText>MERGEFIELD Att.UpperBound</w:instrText>
            </w:r>
            <w:r w:rsidRPr="008B022B">
              <w:rPr>
                <w:rFonts w:cs="Calibri"/>
                <w:color w:val="FF0000"/>
                <w:u w:val="single"/>
              </w:rPr>
              <w:fldChar w:fldCharType="separate"/>
            </w:r>
            <w:r w:rsidRPr="008B022B">
              <w:rPr>
                <w:rFonts w:cs="Calibri"/>
                <w:color w:val="FF0000"/>
                <w:u w:val="single"/>
              </w:rPr>
              <w:t>1</w:t>
            </w:r>
            <w:r w:rsidRPr="008B022B">
              <w:rPr>
                <w:rFonts w:cs="Calibri"/>
                <w:color w:val="FF0000"/>
                <w:u w:val="single"/>
              </w:rPr>
              <w:fldChar w:fldCharType="end"/>
            </w:r>
          </w:p>
        </w:tc>
        <w:bookmarkEnd w:id="275"/>
      </w:tr>
      <w:tr w:rsidR="008B022B" w:rsidRPr="008B022B" w14:paraId="47F564DE" w14:textId="77777777" w:rsidTr="00E7210D">
        <w:tc>
          <w:tcPr>
            <w:tcW w:w="450" w:type="dxa"/>
            <w:tcBorders>
              <w:top w:val="nil"/>
              <w:left w:val="nil"/>
              <w:bottom w:val="nil"/>
              <w:right w:val="nil"/>
            </w:tcBorders>
          </w:tcPr>
          <w:p w14:paraId="3775BF2C"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3B33C8FC" w14:textId="77777777" w:rsidR="008B022B" w:rsidRPr="008B022B" w:rsidRDefault="008B022B" w:rsidP="008B022B">
            <w:pPr>
              <w:rPr>
                <w:color w:val="FF0000"/>
                <w:u w:val="single"/>
              </w:rPr>
            </w:pPr>
            <w:r w:rsidRPr="008B022B">
              <w:rPr>
                <w:color w:val="FF0000"/>
                <w:u w:val="single"/>
              </w:rPr>
              <w:t xml:space="preserve">Label nummeraanduidingreeks </w:t>
            </w:r>
          </w:p>
        </w:tc>
        <w:tc>
          <w:tcPr>
            <w:tcW w:w="4230" w:type="dxa"/>
            <w:tcBorders>
              <w:top w:val="nil"/>
              <w:left w:val="nil"/>
              <w:bottom w:val="nil"/>
              <w:right w:val="nil"/>
            </w:tcBorders>
          </w:tcPr>
          <w:p w14:paraId="4CB248C2" w14:textId="77777777" w:rsidR="008B022B" w:rsidRPr="008B022B" w:rsidRDefault="008B022B" w:rsidP="008B022B">
            <w:pPr>
              <w:rPr>
                <w:color w:val="FF0000"/>
                <w:u w:val="single"/>
              </w:rPr>
            </w:pPr>
            <w:r w:rsidRPr="008B022B">
              <w:rPr>
                <w:color w:val="FF0000"/>
                <w:u w:val="single"/>
              </w:rPr>
              <w:t xml:space="preserve">Bevat de reeks nummeraanduidingen behorend bij het pand ten </w:t>
            </w:r>
          </w:p>
          <w:p w14:paraId="6E9E12D1" w14:textId="77777777" w:rsidR="008B022B" w:rsidRPr="008B022B" w:rsidRDefault="008B022B" w:rsidP="008B022B">
            <w:pPr>
              <w:rPr>
                <w:color w:val="FF0000"/>
                <w:u w:val="single"/>
              </w:rPr>
            </w:pPr>
            <w:r w:rsidRPr="008B022B">
              <w:rPr>
                <w:color w:val="FF0000"/>
                <w:u w:val="single"/>
              </w:rPr>
              <w:t xml:space="preserve">behoeve van visualisatie.  </w:t>
            </w:r>
          </w:p>
        </w:tc>
        <w:tc>
          <w:tcPr>
            <w:tcW w:w="1080" w:type="dxa"/>
            <w:tcBorders>
              <w:top w:val="nil"/>
              <w:left w:val="nil"/>
              <w:bottom w:val="nil"/>
              <w:right w:val="nil"/>
            </w:tcBorders>
          </w:tcPr>
          <w:p w14:paraId="4144BBAF" w14:textId="77777777" w:rsidR="008B022B" w:rsidRPr="008B022B" w:rsidRDefault="008B022B" w:rsidP="008B022B">
            <w:pPr>
              <w:rPr>
                <w:color w:val="FF0000"/>
                <w:u w:val="single"/>
              </w:rPr>
            </w:pPr>
            <w:r w:rsidRPr="008B022B">
              <w:rPr>
                <w:color w:val="FF0000"/>
                <w:u w:val="single"/>
              </w:rPr>
              <w:t>Label nummeraanduidingreeks PAND</w:t>
            </w:r>
          </w:p>
        </w:tc>
        <w:tc>
          <w:tcPr>
            <w:tcW w:w="810" w:type="dxa"/>
            <w:tcBorders>
              <w:top w:val="nil"/>
              <w:left w:val="nil"/>
              <w:bottom w:val="nil"/>
              <w:right w:val="nil"/>
            </w:tcBorders>
          </w:tcPr>
          <w:p w14:paraId="04E107D0" w14:textId="77777777" w:rsidR="008B022B" w:rsidRPr="008B022B" w:rsidRDefault="008B022B" w:rsidP="008B022B">
            <w:pPr>
              <w:rPr>
                <w:color w:val="FF0000"/>
                <w:u w:val="single"/>
              </w:rPr>
            </w:pPr>
            <w:r w:rsidRPr="008B022B">
              <w:rPr>
                <w:color w:val="FF0000"/>
                <w:u w:val="single"/>
              </w:rPr>
              <w:t>1 - 1</w:t>
            </w:r>
          </w:p>
        </w:tc>
      </w:tr>
      <w:tr w:rsidR="008B022B" w:rsidRPr="008B022B" w14:paraId="7B92784D" w14:textId="77777777" w:rsidTr="00E7210D">
        <w:tc>
          <w:tcPr>
            <w:tcW w:w="450" w:type="dxa"/>
            <w:tcBorders>
              <w:top w:val="nil"/>
              <w:left w:val="nil"/>
              <w:bottom w:val="nil"/>
              <w:right w:val="nil"/>
            </w:tcBorders>
          </w:tcPr>
          <w:p w14:paraId="2C2B7C3B"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1B49A646" w14:textId="77777777" w:rsidR="008B022B" w:rsidRPr="008B022B" w:rsidRDefault="008B022B" w:rsidP="002D3C61">
            <w:pPr>
              <w:numPr>
                <w:ilvl w:val="0"/>
                <w:numId w:val="13"/>
              </w:numPr>
              <w:rPr>
                <w:color w:val="FF0000"/>
                <w:u w:val="single"/>
              </w:rPr>
            </w:pPr>
            <w:r w:rsidRPr="008B022B">
              <w:rPr>
                <w:color w:val="FF0000"/>
                <w:u w:val="single"/>
              </w:rPr>
              <w:t>Label tekst</w:t>
            </w:r>
          </w:p>
        </w:tc>
        <w:tc>
          <w:tcPr>
            <w:tcW w:w="4230" w:type="dxa"/>
            <w:tcBorders>
              <w:top w:val="nil"/>
              <w:left w:val="nil"/>
              <w:bottom w:val="nil"/>
              <w:right w:val="nil"/>
            </w:tcBorders>
          </w:tcPr>
          <w:p w14:paraId="737C7FCD" w14:textId="77777777" w:rsidR="008B022B" w:rsidRPr="008B022B" w:rsidRDefault="008B022B" w:rsidP="008B022B">
            <w:pPr>
              <w:rPr>
                <w:color w:val="FF0000"/>
                <w:u w:val="single"/>
              </w:rPr>
            </w:pPr>
            <w:r w:rsidRPr="008B022B">
              <w:rPr>
                <w:color w:val="FF0000"/>
                <w:u w:val="single"/>
              </w:rPr>
              <w:t>Tekst voor het label</w:t>
            </w:r>
          </w:p>
        </w:tc>
        <w:tc>
          <w:tcPr>
            <w:tcW w:w="1080" w:type="dxa"/>
            <w:tcBorders>
              <w:top w:val="nil"/>
              <w:left w:val="nil"/>
              <w:bottom w:val="nil"/>
              <w:right w:val="nil"/>
            </w:tcBorders>
          </w:tcPr>
          <w:p w14:paraId="0A3FDA68" w14:textId="77777777" w:rsidR="008B022B" w:rsidRPr="008B022B" w:rsidRDefault="008B022B" w:rsidP="008B022B">
            <w:pPr>
              <w:rPr>
                <w:color w:val="FF0000"/>
                <w:u w:val="single"/>
              </w:rPr>
            </w:pPr>
            <w:r w:rsidRPr="008B022B">
              <w:rPr>
                <w:color w:val="FF0000"/>
                <w:u w:val="single"/>
              </w:rPr>
              <w:t>Tekst</w:t>
            </w:r>
          </w:p>
        </w:tc>
        <w:tc>
          <w:tcPr>
            <w:tcW w:w="810" w:type="dxa"/>
            <w:tcBorders>
              <w:top w:val="nil"/>
              <w:left w:val="nil"/>
              <w:bottom w:val="nil"/>
              <w:right w:val="nil"/>
            </w:tcBorders>
          </w:tcPr>
          <w:p w14:paraId="4EAA6FDE" w14:textId="77777777" w:rsidR="008B022B" w:rsidRPr="008B022B" w:rsidRDefault="008B022B" w:rsidP="008B022B">
            <w:pPr>
              <w:rPr>
                <w:color w:val="FF0000"/>
                <w:u w:val="single"/>
              </w:rPr>
            </w:pPr>
            <w:r w:rsidRPr="008B022B">
              <w:rPr>
                <w:color w:val="FF0000"/>
                <w:u w:val="single"/>
              </w:rPr>
              <w:t>1-1</w:t>
            </w:r>
          </w:p>
        </w:tc>
      </w:tr>
      <w:tr w:rsidR="008B022B" w:rsidRPr="008B022B" w14:paraId="1247D2E1" w14:textId="77777777" w:rsidTr="00E7210D">
        <w:tc>
          <w:tcPr>
            <w:tcW w:w="450" w:type="dxa"/>
            <w:tcBorders>
              <w:top w:val="nil"/>
              <w:left w:val="nil"/>
              <w:bottom w:val="nil"/>
              <w:right w:val="nil"/>
            </w:tcBorders>
          </w:tcPr>
          <w:p w14:paraId="3D1E2E50" w14:textId="77777777" w:rsidR="008B022B" w:rsidRPr="008B022B" w:rsidRDefault="008B022B" w:rsidP="008B022B">
            <w:pPr>
              <w:rPr>
                <w:rFonts w:cs="Calibri"/>
                <w:color w:val="0F0F0F"/>
              </w:rPr>
            </w:pPr>
          </w:p>
        </w:tc>
        <w:tc>
          <w:tcPr>
            <w:tcW w:w="2790" w:type="dxa"/>
            <w:gridSpan w:val="2"/>
            <w:tcBorders>
              <w:top w:val="nil"/>
              <w:left w:val="nil"/>
              <w:bottom w:val="nil"/>
              <w:right w:val="nil"/>
            </w:tcBorders>
          </w:tcPr>
          <w:p w14:paraId="49E39525" w14:textId="77777777" w:rsidR="008B022B" w:rsidRPr="008B022B" w:rsidRDefault="008B022B" w:rsidP="002D3C61">
            <w:pPr>
              <w:numPr>
                <w:ilvl w:val="0"/>
                <w:numId w:val="13"/>
              </w:numPr>
              <w:rPr>
                <w:color w:val="FF0000"/>
                <w:u w:val="single"/>
              </w:rPr>
            </w:pPr>
            <w:r w:rsidRPr="008B022B">
              <w:rPr>
                <w:color w:val="FF0000"/>
                <w:u w:val="single"/>
              </w:rPr>
              <w:t>Labelpositie</w:t>
            </w:r>
          </w:p>
        </w:tc>
        <w:tc>
          <w:tcPr>
            <w:tcW w:w="4230" w:type="dxa"/>
            <w:tcBorders>
              <w:top w:val="nil"/>
              <w:left w:val="nil"/>
              <w:bottom w:val="nil"/>
              <w:right w:val="nil"/>
            </w:tcBorders>
          </w:tcPr>
          <w:p w14:paraId="3ADD7D5D" w14:textId="77777777" w:rsidR="008B022B" w:rsidRPr="008B022B" w:rsidRDefault="008B022B" w:rsidP="008B022B">
            <w:pPr>
              <w:rPr>
                <w:u w:val="single"/>
              </w:rPr>
            </w:pPr>
            <w:r w:rsidRPr="008B022B">
              <w:rPr>
                <w:color w:val="FF0000"/>
                <w:u w:val="single"/>
              </w:rPr>
              <w:t>De locatie op de kaart waar het label moet worden getoond, samengesteld uit plaatsingspunt en rotatiehoek</w:t>
            </w:r>
          </w:p>
        </w:tc>
        <w:tc>
          <w:tcPr>
            <w:tcW w:w="1080" w:type="dxa"/>
            <w:tcBorders>
              <w:top w:val="nil"/>
              <w:left w:val="nil"/>
              <w:bottom w:val="nil"/>
              <w:right w:val="nil"/>
            </w:tcBorders>
          </w:tcPr>
          <w:p w14:paraId="5E1F3937" w14:textId="77777777" w:rsidR="008B022B" w:rsidRPr="008B022B" w:rsidRDefault="008B022B" w:rsidP="008B022B">
            <w:pPr>
              <w:rPr>
                <w:color w:val="FF0000"/>
                <w:u w:val="single"/>
              </w:rPr>
            </w:pPr>
            <w:r w:rsidRPr="008B022B">
              <w:rPr>
                <w:color w:val="FF0000"/>
                <w:u w:val="single"/>
              </w:rPr>
              <w:t>Labelpositie</w:t>
            </w:r>
          </w:p>
        </w:tc>
        <w:tc>
          <w:tcPr>
            <w:tcW w:w="810" w:type="dxa"/>
            <w:tcBorders>
              <w:top w:val="nil"/>
              <w:left w:val="nil"/>
              <w:bottom w:val="nil"/>
              <w:right w:val="nil"/>
            </w:tcBorders>
          </w:tcPr>
          <w:p w14:paraId="6EE2EA6A" w14:textId="77777777" w:rsidR="008B022B" w:rsidRPr="008B022B" w:rsidRDefault="008B022B" w:rsidP="008B022B">
            <w:pPr>
              <w:rPr>
                <w:color w:val="FF0000"/>
                <w:u w:val="single"/>
              </w:rPr>
            </w:pPr>
            <w:r w:rsidRPr="008B022B">
              <w:rPr>
                <w:color w:val="FF0000"/>
                <w:u w:val="single"/>
              </w:rPr>
              <w:t>1-*</w:t>
            </w:r>
          </w:p>
        </w:tc>
      </w:tr>
      <w:tr w:rsidR="008B022B" w:rsidRPr="008B022B" w14:paraId="029C460F" w14:textId="77777777" w:rsidTr="00E7210D">
        <w:tc>
          <w:tcPr>
            <w:tcW w:w="450" w:type="dxa"/>
            <w:tcBorders>
              <w:top w:val="nil"/>
              <w:left w:val="nil"/>
              <w:bottom w:val="nil"/>
              <w:right w:val="nil"/>
            </w:tcBorders>
          </w:tcPr>
          <w:p w14:paraId="6871CAA4" w14:textId="77777777" w:rsidR="008B022B" w:rsidRPr="008B022B" w:rsidRDefault="008B022B" w:rsidP="008B022B">
            <w:pPr>
              <w:rPr>
                <w:rFonts w:cs="Calibri"/>
                <w:color w:val="0F0F0F"/>
              </w:rPr>
            </w:pPr>
            <w:bookmarkStart w:id="276" w:name="BKM_9CEDC082_ED39_4405_A6E2_2C3EE573AF3B"/>
          </w:p>
        </w:tc>
        <w:tc>
          <w:tcPr>
            <w:tcW w:w="2790" w:type="dxa"/>
            <w:gridSpan w:val="2"/>
            <w:tcBorders>
              <w:top w:val="nil"/>
              <w:left w:val="nil"/>
              <w:bottom w:val="nil"/>
              <w:right w:val="nil"/>
            </w:tcBorders>
          </w:tcPr>
          <w:p w14:paraId="7077EBA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Datum begin geldigheid pand</w:t>
            </w:r>
            <w:r w:rsidRPr="008B022B">
              <w:fldChar w:fldCharType="end"/>
            </w:r>
          </w:p>
        </w:tc>
        <w:tc>
          <w:tcPr>
            <w:tcW w:w="4230" w:type="dxa"/>
            <w:tcBorders>
              <w:top w:val="nil"/>
              <w:left w:val="nil"/>
              <w:bottom w:val="nil"/>
              <w:right w:val="nil"/>
            </w:tcBorders>
          </w:tcPr>
          <w:p w14:paraId="4398BCCA"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datum waarop van gemeentewege is vastgesteld dat de bouwwerkzaamheden betreffende de oprichting van een PAND conform de vergunning, de melding of de aanschrijving zijn uitgevoerd.</w:t>
            </w:r>
            <w:r w:rsidRPr="008B022B">
              <w:fldChar w:fldCharType="end"/>
            </w:r>
          </w:p>
        </w:tc>
        <w:tc>
          <w:tcPr>
            <w:tcW w:w="1080" w:type="dxa"/>
            <w:tcBorders>
              <w:top w:val="nil"/>
              <w:left w:val="nil"/>
              <w:bottom w:val="nil"/>
              <w:right w:val="nil"/>
            </w:tcBorders>
          </w:tcPr>
          <w:p w14:paraId="558F57BD" w14:textId="77777777" w:rsidR="008B022B" w:rsidRPr="008B022B" w:rsidRDefault="008B022B" w:rsidP="008B022B">
            <w:pPr>
              <w:rPr>
                <w:rFonts w:cs="Calibri"/>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7725DD0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76"/>
      </w:tr>
      <w:tr w:rsidR="008B022B" w:rsidRPr="008B022B" w14:paraId="6C1758FD" w14:textId="77777777" w:rsidTr="00E7210D">
        <w:tc>
          <w:tcPr>
            <w:tcW w:w="450" w:type="dxa"/>
            <w:tcBorders>
              <w:top w:val="nil"/>
              <w:left w:val="nil"/>
              <w:bottom w:val="nil"/>
              <w:right w:val="nil"/>
            </w:tcBorders>
          </w:tcPr>
          <w:p w14:paraId="40386712" w14:textId="77777777" w:rsidR="008B022B" w:rsidRPr="008B022B" w:rsidRDefault="008B022B" w:rsidP="008B022B">
            <w:pPr>
              <w:rPr>
                <w:rFonts w:cs="Calibri"/>
                <w:color w:val="0F0F0F"/>
              </w:rPr>
            </w:pPr>
            <w:bookmarkStart w:id="277" w:name="BKM_A347B8AD_4A9F_4d21_81C9_D0EB012BE932"/>
          </w:p>
        </w:tc>
        <w:tc>
          <w:tcPr>
            <w:tcW w:w="2790" w:type="dxa"/>
            <w:gridSpan w:val="2"/>
            <w:tcBorders>
              <w:top w:val="nil"/>
              <w:left w:val="nil"/>
              <w:bottom w:val="nil"/>
              <w:right w:val="nil"/>
            </w:tcBorders>
          </w:tcPr>
          <w:p w14:paraId="4ED6EB2B"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Att.Name</w:instrText>
            </w:r>
            <w:r w:rsidRPr="008B022B">
              <w:fldChar w:fldCharType="separate"/>
            </w:r>
            <w:r w:rsidRPr="008B022B">
              <w:rPr>
                <w:rFonts w:cs="Calibri"/>
                <w:color w:val="0F0F0F"/>
              </w:rPr>
              <w:t>Datum einde geldigheid pand</w:t>
            </w:r>
            <w:r w:rsidRPr="008B022B">
              <w:fldChar w:fldCharType="end"/>
            </w:r>
          </w:p>
        </w:tc>
        <w:tc>
          <w:tcPr>
            <w:tcW w:w="4230" w:type="dxa"/>
            <w:tcBorders>
              <w:top w:val="nil"/>
              <w:left w:val="nil"/>
              <w:bottom w:val="nil"/>
              <w:right w:val="nil"/>
            </w:tcBorders>
          </w:tcPr>
          <w:p w14:paraId="2608A1FF"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Att.Notes</w:instrText>
            </w:r>
            <w:r w:rsidRPr="008B022B">
              <w:fldChar w:fldCharType="separate"/>
            </w:r>
            <w:r w:rsidRPr="008B022B">
              <w:rPr>
                <w:rFonts w:cs="Calibri"/>
                <w:color w:val="0F0F0F"/>
              </w:rPr>
              <w:t>De datum waarop het pand is gesloopt volgens de sloopgereedmedling.</w:t>
            </w:r>
            <w:r w:rsidRPr="008B022B">
              <w:fldChar w:fldCharType="end"/>
            </w:r>
          </w:p>
        </w:tc>
        <w:tc>
          <w:tcPr>
            <w:tcW w:w="1080" w:type="dxa"/>
            <w:tcBorders>
              <w:top w:val="nil"/>
              <w:left w:val="nil"/>
              <w:bottom w:val="nil"/>
              <w:right w:val="nil"/>
            </w:tcBorders>
          </w:tcPr>
          <w:p w14:paraId="343B7127" w14:textId="77777777" w:rsidR="008B022B" w:rsidRPr="008B022B" w:rsidRDefault="008B022B" w:rsidP="008B022B">
            <w:pPr>
              <w:rPr>
                <w:rFonts w:cs="Calibri"/>
                <w:u w:val="single"/>
              </w:rPr>
            </w:pPr>
            <w:r w:rsidRPr="008B022B">
              <w:rPr>
                <w:color w:val="FF0000"/>
                <w:u w:val="single"/>
              </w:rPr>
              <w:fldChar w:fldCharType="begin" w:fldLock="1"/>
            </w:r>
            <w:r w:rsidRPr="008B022B">
              <w:rPr>
                <w:color w:val="FF0000"/>
                <w:u w:val="single"/>
              </w:rPr>
              <w:instrText xml:space="preserve">MERGEFIELD </w:instrText>
            </w:r>
            <w:r w:rsidRPr="008B022B">
              <w:rPr>
                <w:rFonts w:cs="Calibri"/>
                <w:color w:val="FF0000"/>
                <w:u w:val="single"/>
              </w:rPr>
              <w:instrText>Att.Type</w:instrText>
            </w:r>
            <w:r w:rsidRPr="008B022B">
              <w:rPr>
                <w:color w:val="FF0000"/>
                <w:u w:val="single"/>
              </w:rPr>
              <w:fldChar w:fldCharType="separate"/>
            </w:r>
            <w:r w:rsidRPr="008B022B">
              <w:rPr>
                <w:rFonts w:cs="Calibri"/>
                <w:color w:val="FF0000"/>
                <w:u w:val="single"/>
              </w:rPr>
              <w:t>DatumMogelijkOnvolledig</w:t>
            </w:r>
            <w:r w:rsidRPr="008B022B">
              <w:rPr>
                <w:color w:val="FF0000"/>
                <w:u w:val="single"/>
              </w:rPr>
              <w:fldChar w:fldCharType="end"/>
            </w:r>
          </w:p>
        </w:tc>
        <w:tc>
          <w:tcPr>
            <w:tcW w:w="810" w:type="dxa"/>
            <w:tcBorders>
              <w:top w:val="nil"/>
              <w:left w:val="nil"/>
              <w:bottom w:val="nil"/>
              <w:right w:val="nil"/>
            </w:tcBorders>
          </w:tcPr>
          <w:p w14:paraId="6770C3E0" w14:textId="77777777" w:rsidR="008B022B" w:rsidRPr="008B022B" w:rsidRDefault="008B022B" w:rsidP="008B022B">
            <w:pPr>
              <w:rPr>
                <w:rFonts w:cs="Calibri"/>
                <w:color w:val="0F0F0F"/>
              </w:rPr>
            </w:pPr>
            <w:r w:rsidRPr="008B022B">
              <w:fldChar w:fldCharType="begin" w:fldLock="1"/>
            </w:r>
            <w:r w:rsidRPr="008B022B">
              <w:instrText xml:space="preserve">MERGEFIELD </w:instrText>
            </w:r>
            <w:r w:rsidRPr="008B022B">
              <w:rPr>
                <w:rFonts w:cs="Calibri"/>
                <w:color w:val="0F0F0F"/>
              </w:rPr>
              <w:instrText>Att.LowerBound</w:instrText>
            </w:r>
            <w:r w:rsidRPr="008B022B">
              <w:fldChar w:fldCharType="separate"/>
            </w:r>
            <w:r w:rsidRPr="008B022B">
              <w:rPr>
                <w:rFonts w:cs="Calibri"/>
                <w:color w:val="0F0F0F"/>
              </w:rPr>
              <w:t>0</w:t>
            </w:r>
            <w:r w:rsidRPr="008B022B">
              <w:fldChar w:fldCharType="end"/>
            </w:r>
            <w:r w:rsidRPr="008B022B">
              <w:rPr>
                <w:rFonts w:cs="Calibri"/>
                <w:color w:val="0F0F0F"/>
              </w:rPr>
              <w:t xml:space="preserve"> - </w:t>
            </w:r>
            <w:r w:rsidRPr="008B022B">
              <w:rPr>
                <w:rFonts w:cs="Calibri"/>
                <w:color w:val="0F0F0F"/>
              </w:rPr>
              <w:fldChar w:fldCharType="begin" w:fldLock="1"/>
            </w:r>
            <w:r w:rsidRPr="008B022B">
              <w:rPr>
                <w:rFonts w:cs="Calibri"/>
                <w:color w:val="0F0F0F"/>
              </w:rPr>
              <w:instrText>MERGEFIELD Att.UpperBound</w:instrText>
            </w:r>
            <w:r w:rsidRPr="008B022B">
              <w:rPr>
                <w:rFonts w:cs="Calibri"/>
                <w:color w:val="0F0F0F"/>
              </w:rPr>
              <w:fldChar w:fldCharType="separate"/>
            </w:r>
            <w:r w:rsidRPr="008B022B">
              <w:rPr>
                <w:rFonts w:cs="Calibri"/>
                <w:color w:val="0F0F0F"/>
              </w:rPr>
              <w:t>1</w:t>
            </w:r>
            <w:r w:rsidRPr="008B022B">
              <w:rPr>
                <w:rFonts w:cs="Calibri"/>
                <w:color w:val="0F0F0F"/>
              </w:rPr>
              <w:fldChar w:fldCharType="end"/>
            </w:r>
          </w:p>
        </w:tc>
        <w:bookmarkEnd w:id="277"/>
      </w:tr>
    </w:tbl>
    <w:p w14:paraId="56BDE256"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8B022B" w:rsidRPr="008B022B" w14:paraId="30567C0F" w14:textId="77777777" w:rsidTr="00E7210D">
        <w:tc>
          <w:tcPr>
            <w:tcW w:w="9360" w:type="dxa"/>
            <w:gridSpan w:val="3"/>
            <w:tcBorders>
              <w:top w:val="nil"/>
              <w:left w:val="nil"/>
              <w:bottom w:val="nil"/>
              <w:right w:val="nil"/>
            </w:tcBorders>
          </w:tcPr>
          <w:p w14:paraId="4DA0E3F8" w14:textId="77777777" w:rsidR="008B022B" w:rsidRPr="008B022B" w:rsidRDefault="008B022B" w:rsidP="008B022B">
            <w:pPr>
              <w:rPr>
                <w:rFonts w:cs="Arial"/>
                <w:color w:val="0F0F0F"/>
              </w:rPr>
            </w:pPr>
            <w:r w:rsidRPr="008B022B">
              <w:rPr>
                <w:rFonts w:cs="Arial"/>
                <w:b/>
                <w:bCs/>
                <w:color w:val="0F0F0F"/>
              </w:rPr>
              <w:t>Overzicht relaties</w:t>
            </w:r>
          </w:p>
        </w:tc>
      </w:tr>
      <w:tr w:rsidR="008B022B" w:rsidRPr="008B022B" w14:paraId="1CE0BFD2" w14:textId="77777777" w:rsidTr="00E7210D">
        <w:tc>
          <w:tcPr>
            <w:tcW w:w="450" w:type="dxa"/>
            <w:tcBorders>
              <w:top w:val="nil"/>
              <w:left w:val="nil"/>
              <w:bottom w:val="nil"/>
              <w:right w:val="nil"/>
            </w:tcBorders>
          </w:tcPr>
          <w:p w14:paraId="00E2128F" w14:textId="77777777" w:rsidR="008B022B" w:rsidRPr="008B022B" w:rsidRDefault="008B022B" w:rsidP="008B022B">
            <w:pPr>
              <w:rPr>
                <w:rFonts w:cs="Arial"/>
                <w:i/>
                <w:iCs/>
                <w:color w:val="0F0F0F"/>
              </w:rPr>
            </w:pPr>
          </w:p>
        </w:tc>
        <w:tc>
          <w:tcPr>
            <w:tcW w:w="2790" w:type="dxa"/>
            <w:tcBorders>
              <w:top w:val="nil"/>
              <w:left w:val="nil"/>
              <w:bottom w:val="nil"/>
              <w:right w:val="nil"/>
            </w:tcBorders>
          </w:tcPr>
          <w:p w14:paraId="7BEEB9E2" w14:textId="77777777" w:rsidR="008B022B" w:rsidRPr="008B022B" w:rsidRDefault="008B022B" w:rsidP="008B022B">
            <w:pPr>
              <w:rPr>
                <w:rFonts w:cs="Arial"/>
                <w:i/>
                <w:iCs/>
                <w:color w:val="0F0F0F"/>
              </w:rPr>
            </w:pPr>
            <w:r w:rsidRPr="008B022B">
              <w:rPr>
                <w:rFonts w:cs="Arial"/>
                <w:i/>
                <w:iCs/>
                <w:color w:val="0F0F0F"/>
              </w:rPr>
              <w:t>Relatienaam met</w:t>
            </w:r>
          </w:p>
          <w:p w14:paraId="105E0D50" w14:textId="77777777" w:rsidR="008B022B" w:rsidRPr="008B022B" w:rsidRDefault="008B022B" w:rsidP="008B022B">
            <w:pPr>
              <w:rPr>
                <w:rFonts w:cs="Arial"/>
                <w:color w:val="0F0F0F"/>
              </w:rPr>
            </w:pPr>
            <w:r w:rsidRPr="008B022B">
              <w:rPr>
                <w:rFonts w:cs="Arial"/>
                <w:i/>
                <w:iCs/>
                <w:color w:val="0F0F0F"/>
              </w:rPr>
              <w:t>kardinaliteiten</w:t>
            </w:r>
          </w:p>
        </w:tc>
        <w:tc>
          <w:tcPr>
            <w:tcW w:w="6120" w:type="dxa"/>
            <w:tcBorders>
              <w:top w:val="nil"/>
              <w:left w:val="nil"/>
              <w:bottom w:val="nil"/>
              <w:right w:val="nil"/>
            </w:tcBorders>
          </w:tcPr>
          <w:p w14:paraId="03317EF9" w14:textId="77777777" w:rsidR="008B022B" w:rsidRPr="008B022B" w:rsidRDefault="008B022B" w:rsidP="008B022B">
            <w:pPr>
              <w:rPr>
                <w:rFonts w:cs="Arial"/>
                <w:color w:val="0F0F0F"/>
              </w:rPr>
            </w:pPr>
            <w:r w:rsidRPr="008B022B">
              <w:rPr>
                <w:rFonts w:cs="Arial"/>
                <w:i/>
                <w:iCs/>
                <w:color w:val="0F0F0F"/>
              </w:rPr>
              <w:t>Definitie</w:t>
            </w:r>
          </w:p>
        </w:tc>
      </w:tr>
      <w:tr w:rsidR="008B022B" w:rsidRPr="008B022B" w14:paraId="0D413239" w14:textId="77777777" w:rsidTr="00E7210D">
        <w:tc>
          <w:tcPr>
            <w:tcW w:w="450" w:type="dxa"/>
            <w:tcBorders>
              <w:top w:val="nil"/>
              <w:left w:val="nil"/>
              <w:bottom w:val="nil"/>
              <w:right w:val="nil"/>
            </w:tcBorders>
          </w:tcPr>
          <w:p w14:paraId="752B98F4" w14:textId="77777777" w:rsidR="008B022B" w:rsidRPr="008B022B" w:rsidRDefault="008B022B" w:rsidP="008B022B">
            <w:pPr>
              <w:rPr>
                <w:rFonts w:cs="Arial"/>
                <w:b/>
                <w:bCs/>
                <w:color w:val="000000"/>
                <w:highlight w:val="yellow"/>
                <w:u w:color="000000"/>
                <w:shd w:val="clear" w:color="auto" w:fill="FFFF80"/>
              </w:rPr>
            </w:pPr>
          </w:p>
        </w:tc>
        <w:tc>
          <w:tcPr>
            <w:tcW w:w="2790" w:type="dxa"/>
            <w:tcBorders>
              <w:top w:val="nil"/>
              <w:left w:val="nil"/>
              <w:bottom w:val="nil"/>
              <w:right w:val="nil"/>
            </w:tcBorders>
          </w:tcPr>
          <w:p w14:paraId="2497CC4B" w14:textId="77777777" w:rsidR="008B022B" w:rsidRPr="008B022B" w:rsidRDefault="008B022B" w:rsidP="008B022B">
            <w:pPr>
              <w:rPr>
                <w:rFonts w:cs="Arial"/>
                <w:color w:val="0F0F0F"/>
              </w:rPr>
            </w:pPr>
            <w:r w:rsidRPr="008B022B">
              <w:rPr>
                <w:rFonts w:cs="Arial"/>
              </w:rPr>
              <w:fldChar w:fldCharType="begin" w:fldLock="1"/>
            </w:r>
            <w:r w:rsidRPr="008B022B">
              <w:rPr>
                <w:rFonts w:cs="Arial"/>
              </w:rPr>
              <w:instrText xml:space="preserve">MERGEFIELD </w:instrText>
            </w:r>
            <w:r w:rsidRPr="008B022B">
              <w:rPr>
                <w:rFonts w:cs="Arial"/>
                <w:color w:val="0F0F0F"/>
              </w:rPr>
              <w:instrText>Element.Name</w:instrText>
            </w:r>
            <w:r w:rsidRPr="008B022B">
              <w:rPr>
                <w:rFonts w:cs="Arial"/>
              </w:rPr>
              <w:fldChar w:fldCharType="separate"/>
            </w:r>
            <w:r w:rsidRPr="008B022B">
              <w:rPr>
                <w:rFonts w:cs="Arial"/>
                <w:color w:val="0F0F0F"/>
              </w:rPr>
              <w:t>WOZ-DEELOBJECT</w:t>
            </w:r>
            <w:r w:rsidRPr="008B022B">
              <w:rPr>
                <w:rFonts w:cs="Arial"/>
              </w:rPr>
              <w:fldChar w:fldCharType="end"/>
            </w: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ConnSource.Cardinality</w:instrText>
            </w:r>
            <w:r w:rsidRPr="008B022B">
              <w:rPr>
                <w:rFonts w:cs="Arial"/>
                <w:color w:val="0F0F0F"/>
              </w:rPr>
              <w:fldChar w:fldCharType="separate"/>
            </w:r>
            <w:r w:rsidRPr="008B022B">
              <w:rPr>
                <w:rFonts w:cs="Arial"/>
                <w:color w:val="0F0F0F"/>
              </w:rPr>
              <w:t>0..*</w:t>
            </w:r>
            <w:r w:rsidRPr="008B022B">
              <w:rPr>
                <w:rFonts w:cs="Arial"/>
                <w:color w:val="0F0F0F"/>
              </w:rPr>
              <w:fldChar w:fldCharType="end"/>
            </w:r>
            <w:r w:rsidRPr="008B022B">
              <w:rPr>
                <w:rFonts w:cs="Arial"/>
                <w:color w:val="0F0F0F"/>
              </w:rPr>
              <w:t>]</w:t>
            </w:r>
          </w:p>
          <w:p w14:paraId="6E851244" w14:textId="77777777" w:rsidR="008B022B" w:rsidRPr="008B022B" w:rsidRDefault="008B022B" w:rsidP="008B022B">
            <w:pPr>
              <w:rPr>
                <w:rFonts w:cs="Arial"/>
                <w:color w:val="0F0F0F"/>
              </w:rPr>
            </w:pP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Connector.Name</w:instrText>
            </w:r>
            <w:r w:rsidRPr="008B022B">
              <w:rPr>
                <w:rFonts w:cs="Arial"/>
                <w:color w:val="0F0F0F"/>
              </w:rPr>
              <w:fldChar w:fldCharType="separate"/>
            </w:r>
            <w:r w:rsidRPr="008B022B">
              <w:rPr>
                <w:rFonts w:cs="Arial"/>
                <w:color w:val="0F0F0F"/>
              </w:rPr>
              <w:t>bestaat uit</w:t>
            </w:r>
            <w:r w:rsidRPr="008B022B">
              <w:rPr>
                <w:rFonts w:cs="Arial"/>
                <w:color w:val="0F0F0F"/>
              </w:rPr>
              <w:fldChar w:fldCharType="end"/>
            </w:r>
          </w:p>
          <w:p w14:paraId="021A9D50" w14:textId="77777777" w:rsidR="008B022B" w:rsidRPr="008B022B" w:rsidRDefault="008B022B" w:rsidP="008B022B">
            <w:pPr>
              <w:rPr>
                <w:rFonts w:cs="Arial"/>
                <w:color w:val="0F0F0F"/>
              </w:rPr>
            </w:pPr>
            <w:r w:rsidRPr="008B022B">
              <w:rPr>
                <w:rFonts w:cs="Arial"/>
                <w:color w:val="0F0F0F"/>
              </w:rPr>
              <w:fldChar w:fldCharType="begin" w:fldLock="1"/>
            </w:r>
            <w:r w:rsidRPr="008B022B">
              <w:rPr>
                <w:rFonts w:cs="Arial"/>
                <w:color w:val="0F0F0F"/>
              </w:rPr>
              <w:instrText>MERGEFIELD Element.Name</w:instrText>
            </w:r>
            <w:r w:rsidRPr="008B022B">
              <w:rPr>
                <w:rFonts w:cs="Arial"/>
                <w:color w:val="0F0F0F"/>
              </w:rPr>
              <w:fldChar w:fldCharType="separate"/>
            </w:r>
            <w:r w:rsidRPr="008B022B">
              <w:rPr>
                <w:rFonts w:cs="Arial"/>
                <w:color w:val="0F0F0F"/>
              </w:rPr>
              <w:t>PAND</w:t>
            </w:r>
            <w:r w:rsidRPr="008B022B">
              <w:rPr>
                <w:rFonts w:cs="Arial"/>
                <w:color w:val="0F0F0F"/>
              </w:rPr>
              <w:fldChar w:fldCharType="end"/>
            </w: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ConnTarget.Cardinality</w:instrText>
            </w:r>
            <w:r w:rsidRPr="008B022B">
              <w:rPr>
                <w:rFonts w:cs="Arial"/>
                <w:color w:val="0F0F0F"/>
              </w:rPr>
              <w:fldChar w:fldCharType="separate"/>
            </w:r>
            <w:r w:rsidRPr="008B022B">
              <w:rPr>
                <w:rFonts w:cs="Arial"/>
                <w:color w:val="0F0F0F"/>
              </w:rPr>
              <w:t>0..1</w:t>
            </w:r>
            <w:r w:rsidRPr="008B022B">
              <w:rPr>
                <w:rFonts w:cs="Arial"/>
                <w:color w:val="0F0F0F"/>
              </w:rPr>
              <w:fldChar w:fldCharType="end"/>
            </w:r>
            <w:r w:rsidRPr="008B022B">
              <w:rPr>
                <w:rFonts w:cs="Arial"/>
                <w:color w:val="0F0F0F"/>
              </w:rPr>
              <w:t>]</w:t>
            </w:r>
          </w:p>
        </w:tc>
        <w:tc>
          <w:tcPr>
            <w:tcW w:w="6120" w:type="dxa"/>
            <w:tcBorders>
              <w:top w:val="nil"/>
              <w:left w:val="nil"/>
              <w:bottom w:val="nil"/>
              <w:right w:val="nil"/>
            </w:tcBorders>
          </w:tcPr>
          <w:p w14:paraId="5211BB09" w14:textId="77777777" w:rsidR="008B022B" w:rsidRPr="008B022B" w:rsidRDefault="008B022B" w:rsidP="008B022B">
            <w:pPr>
              <w:rPr>
                <w:rFonts w:cs="Arial"/>
                <w:color w:val="0F0F0F"/>
              </w:rPr>
            </w:pPr>
            <w:r w:rsidRPr="008B022B">
              <w:rPr>
                <w:rFonts w:cs="Arial"/>
              </w:rPr>
              <w:fldChar w:fldCharType="begin" w:fldLock="1"/>
            </w:r>
            <w:r w:rsidRPr="008B022B">
              <w:rPr>
                <w:rFonts w:cs="Arial"/>
              </w:rPr>
              <w:instrText xml:space="preserve">MERGEFIELD </w:instrText>
            </w:r>
            <w:r w:rsidRPr="008B022B">
              <w:rPr>
                <w:rFonts w:cs="Arial"/>
                <w:color w:val="0F0F0F"/>
              </w:rPr>
              <w:instrText>Connector.Notes</w:instrText>
            </w:r>
            <w:r w:rsidRPr="008B022B">
              <w:rPr>
                <w:rFonts w:cs="Arial"/>
              </w:rPr>
              <w:fldChar w:fldCharType="separate"/>
            </w:r>
            <w:r w:rsidRPr="008B022B">
              <w:rPr>
                <w:rFonts w:cs="Arial"/>
                <w:color w:val="0F0F0F"/>
              </w:rPr>
              <w:t>De unieke aanduiding van het PAND dat geheel of gedeeltelijk deel uitmaakt van het WOZ-DEELOBJECT.</w:t>
            </w:r>
            <w:r w:rsidRPr="008B022B">
              <w:rPr>
                <w:rFonts w:cs="Arial"/>
              </w:rPr>
              <w:fldChar w:fldCharType="end"/>
            </w:r>
          </w:p>
        </w:tc>
      </w:tr>
      <w:tr w:rsidR="008B022B" w:rsidRPr="008B022B" w14:paraId="1E537A4B" w14:textId="77777777" w:rsidTr="00E7210D">
        <w:trPr>
          <w:trHeight w:hRule="exact" w:val="128"/>
        </w:trPr>
        <w:tc>
          <w:tcPr>
            <w:tcW w:w="450" w:type="dxa"/>
            <w:tcBorders>
              <w:top w:val="nil"/>
              <w:left w:val="nil"/>
              <w:bottom w:val="nil"/>
              <w:right w:val="nil"/>
            </w:tcBorders>
          </w:tcPr>
          <w:p w14:paraId="1930790B" w14:textId="77777777" w:rsidR="008B022B" w:rsidRPr="008B022B" w:rsidRDefault="008B022B" w:rsidP="008B022B">
            <w:pPr>
              <w:rPr>
                <w:rFonts w:cs="Arial"/>
                <w:b/>
                <w:bCs/>
                <w:color w:val="000000"/>
                <w:highlight w:val="yellow"/>
                <w:u w:color="000000"/>
                <w:shd w:val="clear" w:color="auto" w:fill="FFFF80"/>
              </w:rPr>
            </w:pPr>
          </w:p>
        </w:tc>
        <w:tc>
          <w:tcPr>
            <w:tcW w:w="2790" w:type="dxa"/>
            <w:tcBorders>
              <w:top w:val="nil"/>
              <w:left w:val="nil"/>
              <w:bottom w:val="nil"/>
              <w:right w:val="nil"/>
            </w:tcBorders>
          </w:tcPr>
          <w:p w14:paraId="73A067A5" w14:textId="77777777" w:rsidR="008B022B" w:rsidRPr="008B022B" w:rsidRDefault="008B022B" w:rsidP="008B022B">
            <w:pPr>
              <w:rPr>
                <w:rFonts w:cs="Arial"/>
                <w:color w:val="0F0F0F"/>
              </w:rPr>
            </w:pPr>
          </w:p>
        </w:tc>
        <w:tc>
          <w:tcPr>
            <w:tcW w:w="6120" w:type="dxa"/>
            <w:tcBorders>
              <w:top w:val="nil"/>
              <w:left w:val="nil"/>
              <w:bottom w:val="nil"/>
              <w:right w:val="nil"/>
            </w:tcBorders>
          </w:tcPr>
          <w:p w14:paraId="6BB51E2C" w14:textId="77777777" w:rsidR="008B022B" w:rsidRPr="008B022B" w:rsidRDefault="008B022B" w:rsidP="008B022B">
            <w:pPr>
              <w:rPr>
                <w:rFonts w:cs="Arial"/>
                <w:color w:val="0F0F0F"/>
              </w:rPr>
            </w:pPr>
          </w:p>
        </w:tc>
      </w:tr>
      <w:tr w:rsidR="008B022B" w:rsidRPr="008B022B" w14:paraId="7DE6FFB3" w14:textId="77777777" w:rsidTr="00E7210D">
        <w:tc>
          <w:tcPr>
            <w:tcW w:w="450" w:type="dxa"/>
            <w:tcBorders>
              <w:top w:val="nil"/>
              <w:left w:val="nil"/>
              <w:bottom w:val="nil"/>
              <w:right w:val="nil"/>
            </w:tcBorders>
          </w:tcPr>
          <w:p w14:paraId="03874FEA" w14:textId="77777777" w:rsidR="008B022B" w:rsidRPr="008B022B" w:rsidRDefault="008B022B" w:rsidP="008B022B">
            <w:pPr>
              <w:rPr>
                <w:rFonts w:cs="Arial"/>
                <w:b/>
                <w:bCs/>
                <w:color w:val="000000"/>
                <w:highlight w:val="yellow"/>
                <w:u w:color="000000"/>
                <w:shd w:val="clear" w:color="auto" w:fill="FFFF80"/>
              </w:rPr>
            </w:pPr>
          </w:p>
        </w:tc>
        <w:tc>
          <w:tcPr>
            <w:tcW w:w="2790" w:type="dxa"/>
            <w:tcBorders>
              <w:top w:val="nil"/>
              <w:left w:val="nil"/>
              <w:bottom w:val="nil"/>
              <w:right w:val="nil"/>
            </w:tcBorders>
          </w:tcPr>
          <w:p w14:paraId="79116E1D" w14:textId="77777777" w:rsidR="008B022B" w:rsidRPr="008B022B" w:rsidRDefault="008B022B" w:rsidP="008B022B">
            <w:pPr>
              <w:rPr>
                <w:rFonts w:cs="Arial"/>
                <w:color w:val="0F0F0F"/>
              </w:rPr>
            </w:pPr>
            <w:r w:rsidRPr="008B022B">
              <w:rPr>
                <w:rFonts w:cs="Arial"/>
              </w:rPr>
              <w:fldChar w:fldCharType="begin" w:fldLock="1"/>
            </w:r>
            <w:r w:rsidRPr="008B022B">
              <w:rPr>
                <w:rFonts w:cs="Arial"/>
              </w:rPr>
              <w:instrText xml:space="preserve">MERGEFIELD </w:instrText>
            </w:r>
            <w:r w:rsidRPr="008B022B">
              <w:rPr>
                <w:rFonts w:cs="Arial"/>
                <w:color w:val="0F0F0F"/>
              </w:rPr>
              <w:instrText>Element.Name</w:instrText>
            </w:r>
            <w:r w:rsidRPr="008B022B">
              <w:rPr>
                <w:rFonts w:cs="Arial"/>
              </w:rPr>
              <w:fldChar w:fldCharType="separate"/>
            </w:r>
            <w:r w:rsidRPr="008B022B">
              <w:rPr>
                <w:rFonts w:cs="Arial"/>
                <w:color w:val="0F0F0F"/>
              </w:rPr>
              <w:t>VERBLIJFSOBJECT</w:t>
            </w:r>
            <w:r w:rsidRPr="008B022B">
              <w:rPr>
                <w:rFonts w:cs="Arial"/>
              </w:rPr>
              <w:fldChar w:fldCharType="end"/>
            </w: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ConnSource.Cardinality</w:instrText>
            </w:r>
            <w:r w:rsidRPr="008B022B">
              <w:rPr>
                <w:rFonts w:cs="Arial"/>
                <w:color w:val="0F0F0F"/>
              </w:rPr>
              <w:fldChar w:fldCharType="separate"/>
            </w:r>
            <w:r w:rsidRPr="008B022B">
              <w:rPr>
                <w:rFonts w:cs="Arial"/>
                <w:color w:val="0F0F0F"/>
              </w:rPr>
              <w:t>0..*</w:t>
            </w:r>
            <w:r w:rsidRPr="008B022B">
              <w:rPr>
                <w:rFonts w:cs="Arial"/>
                <w:color w:val="0F0F0F"/>
              </w:rPr>
              <w:fldChar w:fldCharType="end"/>
            </w:r>
            <w:r w:rsidRPr="008B022B">
              <w:rPr>
                <w:rFonts w:cs="Arial"/>
                <w:color w:val="0F0F0F"/>
              </w:rPr>
              <w:t>]</w:t>
            </w:r>
          </w:p>
          <w:p w14:paraId="2CBA51E3" w14:textId="77777777" w:rsidR="008B022B" w:rsidRPr="008B022B" w:rsidRDefault="008B022B" w:rsidP="008B022B">
            <w:pPr>
              <w:rPr>
                <w:rFonts w:cs="Arial"/>
                <w:color w:val="0F0F0F"/>
              </w:rPr>
            </w:pP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Connector.Name</w:instrText>
            </w:r>
            <w:r w:rsidRPr="008B022B">
              <w:rPr>
                <w:rFonts w:cs="Arial"/>
                <w:color w:val="0F0F0F"/>
              </w:rPr>
              <w:fldChar w:fldCharType="separate"/>
            </w:r>
            <w:r w:rsidRPr="008B022B">
              <w:rPr>
                <w:rFonts w:cs="Arial"/>
                <w:color w:val="0F0F0F"/>
              </w:rPr>
              <w:t>maakt deel uit van</w:t>
            </w:r>
            <w:r w:rsidRPr="008B022B">
              <w:rPr>
                <w:rFonts w:cs="Arial"/>
                <w:color w:val="0F0F0F"/>
              </w:rPr>
              <w:fldChar w:fldCharType="end"/>
            </w:r>
          </w:p>
          <w:p w14:paraId="02E434FB" w14:textId="77777777" w:rsidR="008B022B" w:rsidRPr="008B022B" w:rsidRDefault="008B022B" w:rsidP="008B022B">
            <w:pPr>
              <w:rPr>
                <w:rFonts w:cs="Arial"/>
                <w:color w:val="0F0F0F"/>
              </w:rPr>
            </w:pPr>
            <w:r w:rsidRPr="008B022B">
              <w:rPr>
                <w:rFonts w:cs="Arial"/>
                <w:color w:val="0F0F0F"/>
              </w:rPr>
              <w:fldChar w:fldCharType="begin" w:fldLock="1"/>
            </w:r>
            <w:r w:rsidRPr="008B022B">
              <w:rPr>
                <w:rFonts w:cs="Arial"/>
                <w:color w:val="0F0F0F"/>
              </w:rPr>
              <w:instrText>MERGEFIELD Element.Name</w:instrText>
            </w:r>
            <w:r w:rsidRPr="008B022B">
              <w:rPr>
                <w:rFonts w:cs="Arial"/>
                <w:color w:val="0F0F0F"/>
              </w:rPr>
              <w:fldChar w:fldCharType="separate"/>
            </w:r>
            <w:r w:rsidRPr="008B022B">
              <w:rPr>
                <w:rFonts w:cs="Arial"/>
                <w:color w:val="0F0F0F"/>
              </w:rPr>
              <w:t>PAND</w:t>
            </w:r>
            <w:r w:rsidRPr="008B022B">
              <w:rPr>
                <w:rFonts w:cs="Arial"/>
                <w:color w:val="0F0F0F"/>
              </w:rPr>
              <w:fldChar w:fldCharType="end"/>
            </w: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ConnTarget.Cardinality</w:instrText>
            </w:r>
            <w:r w:rsidRPr="008B022B">
              <w:rPr>
                <w:rFonts w:cs="Arial"/>
                <w:color w:val="0F0F0F"/>
              </w:rPr>
              <w:fldChar w:fldCharType="separate"/>
            </w:r>
            <w:r w:rsidRPr="008B022B">
              <w:rPr>
                <w:rFonts w:cs="Arial"/>
                <w:color w:val="0F0F0F"/>
              </w:rPr>
              <w:t>1..*</w:t>
            </w:r>
            <w:r w:rsidRPr="008B022B">
              <w:rPr>
                <w:rFonts w:cs="Arial"/>
                <w:color w:val="0F0F0F"/>
              </w:rPr>
              <w:fldChar w:fldCharType="end"/>
            </w:r>
            <w:r w:rsidRPr="008B022B">
              <w:rPr>
                <w:rFonts w:cs="Arial"/>
                <w:color w:val="0F0F0F"/>
              </w:rPr>
              <w:t>]</w:t>
            </w:r>
          </w:p>
        </w:tc>
        <w:tc>
          <w:tcPr>
            <w:tcW w:w="6120" w:type="dxa"/>
            <w:tcBorders>
              <w:top w:val="nil"/>
              <w:left w:val="nil"/>
              <w:bottom w:val="nil"/>
              <w:right w:val="nil"/>
            </w:tcBorders>
          </w:tcPr>
          <w:p w14:paraId="07D1278D" w14:textId="77777777" w:rsidR="008B022B" w:rsidRPr="008B022B" w:rsidRDefault="008B022B" w:rsidP="008B022B">
            <w:pPr>
              <w:rPr>
                <w:rFonts w:cs="Arial"/>
                <w:color w:val="0F0F0F"/>
              </w:rPr>
            </w:pPr>
            <w:r w:rsidRPr="008B022B">
              <w:rPr>
                <w:rFonts w:cs="Arial"/>
              </w:rPr>
              <w:fldChar w:fldCharType="begin" w:fldLock="1"/>
            </w:r>
            <w:r w:rsidRPr="008B022B">
              <w:rPr>
                <w:rFonts w:cs="Arial"/>
              </w:rPr>
              <w:instrText xml:space="preserve">MERGEFIELD </w:instrText>
            </w:r>
            <w:r w:rsidRPr="008B022B">
              <w:rPr>
                <w:rFonts w:cs="Arial"/>
                <w:color w:val="0F0F0F"/>
              </w:rPr>
              <w:instrText>Connector.Notes</w:instrText>
            </w:r>
            <w:r w:rsidRPr="008B022B">
              <w:rPr>
                <w:rFonts w:cs="Arial"/>
              </w:rPr>
              <w:fldChar w:fldCharType="separate"/>
            </w:r>
            <w:r w:rsidRPr="008B022B">
              <w:rPr>
                <w:rFonts w:cs="Arial"/>
                <w:color w:val="0F0F0F"/>
              </w:rPr>
              <w:t>De unieke aanduidingen van de PANDEN waarvan het VERBLIJFSOBJECT onderdeel uitmaakt.</w:t>
            </w:r>
            <w:r w:rsidRPr="008B022B">
              <w:rPr>
                <w:rFonts w:cs="Arial"/>
              </w:rPr>
              <w:fldChar w:fldCharType="end"/>
            </w:r>
          </w:p>
        </w:tc>
      </w:tr>
      <w:tr w:rsidR="008B022B" w:rsidRPr="008B022B" w14:paraId="5BB2BB3D" w14:textId="77777777" w:rsidTr="00E7210D">
        <w:trPr>
          <w:trHeight w:hRule="exact" w:val="128"/>
        </w:trPr>
        <w:tc>
          <w:tcPr>
            <w:tcW w:w="450" w:type="dxa"/>
            <w:tcBorders>
              <w:top w:val="nil"/>
              <w:left w:val="nil"/>
              <w:bottom w:val="nil"/>
              <w:right w:val="nil"/>
            </w:tcBorders>
          </w:tcPr>
          <w:p w14:paraId="21EC5EB2" w14:textId="77777777" w:rsidR="008B022B" w:rsidRPr="008B022B" w:rsidRDefault="008B022B" w:rsidP="008B022B">
            <w:pPr>
              <w:rPr>
                <w:rFonts w:cs="Arial"/>
                <w:b/>
                <w:bCs/>
                <w:color w:val="000000"/>
                <w:highlight w:val="yellow"/>
                <w:u w:color="000000"/>
                <w:shd w:val="clear" w:color="auto" w:fill="FFFF80"/>
              </w:rPr>
            </w:pPr>
          </w:p>
        </w:tc>
        <w:tc>
          <w:tcPr>
            <w:tcW w:w="2790" w:type="dxa"/>
            <w:tcBorders>
              <w:top w:val="nil"/>
              <w:left w:val="nil"/>
              <w:bottom w:val="nil"/>
              <w:right w:val="nil"/>
            </w:tcBorders>
          </w:tcPr>
          <w:p w14:paraId="03F993C8" w14:textId="77777777" w:rsidR="008B022B" w:rsidRPr="008B022B" w:rsidRDefault="008B022B" w:rsidP="008B022B">
            <w:pPr>
              <w:rPr>
                <w:rFonts w:cs="Arial"/>
                <w:color w:val="0F0F0F"/>
              </w:rPr>
            </w:pPr>
          </w:p>
        </w:tc>
        <w:tc>
          <w:tcPr>
            <w:tcW w:w="6120" w:type="dxa"/>
            <w:tcBorders>
              <w:top w:val="nil"/>
              <w:left w:val="nil"/>
              <w:bottom w:val="nil"/>
              <w:right w:val="nil"/>
            </w:tcBorders>
          </w:tcPr>
          <w:p w14:paraId="18A70D37" w14:textId="77777777" w:rsidR="008B022B" w:rsidRPr="008B022B" w:rsidRDefault="008B022B" w:rsidP="008B022B">
            <w:pPr>
              <w:rPr>
                <w:rFonts w:cs="Arial"/>
                <w:color w:val="0F0F0F"/>
              </w:rPr>
            </w:pPr>
          </w:p>
        </w:tc>
      </w:tr>
      <w:tr w:rsidR="008B022B" w:rsidRPr="008B022B" w14:paraId="4B023079" w14:textId="77777777" w:rsidTr="00E7210D">
        <w:tc>
          <w:tcPr>
            <w:tcW w:w="450" w:type="dxa"/>
            <w:tcBorders>
              <w:top w:val="nil"/>
              <w:left w:val="nil"/>
              <w:bottom w:val="nil"/>
              <w:right w:val="nil"/>
            </w:tcBorders>
          </w:tcPr>
          <w:p w14:paraId="72C5FF34" w14:textId="77777777" w:rsidR="008B022B" w:rsidRPr="008B022B" w:rsidRDefault="008B022B" w:rsidP="008B022B">
            <w:pPr>
              <w:rPr>
                <w:rFonts w:cs="Arial"/>
                <w:b/>
                <w:bCs/>
                <w:color w:val="000000"/>
                <w:highlight w:val="yellow"/>
                <w:u w:color="000000"/>
                <w:shd w:val="clear" w:color="auto" w:fill="FFFF80"/>
              </w:rPr>
            </w:pPr>
          </w:p>
        </w:tc>
        <w:tc>
          <w:tcPr>
            <w:tcW w:w="2790" w:type="dxa"/>
            <w:tcBorders>
              <w:top w:val="nil"/>
              <w:left w:val="nil"/>
              <w:bottom w:val="nil"/>
              <w:right w:val="nil"/>
            </w:tcBorders>
          </w:tcPr>
          <w:p w14:paraId="30DC6B3F" w14:textId="77777777" w:rsidR="008B022B" w:rsidRPr="008B022B" w:rsidRDefault="008B022B" w:rsidP="008B022B">
            <w:pPr>
              <w:rPr>
                <w:rFonts w:cs="Arial"/>
                <w:color w:val="0F0F0F"/>
              </w:rPr>
            </w:pPr>
            <w:r w:rsidRPr="008B022B">
              <w:rPr>
                <w:rFonts w:cs="Arial"/>
              </w:rPr>
              <w:fldChar w:fldCharType="begin" w:fldLock="1"/>
            </w:r>
            <w:r w:rsidRPr="008B022B">
              <w:rPr>
                <w:rFonts w:cs="Arial"/>
              </w:rPr>
              <w:instrText xml:space="preserve">MERGEFIELD </w:instrText>
            </w:r>
            <w:r w:rsidRPr="008B022B">
              <w:rPr>
                <w:rFonts w:cs="Arial"/>
                <w:color w:val="0F0F0F"/>
              </w:rPr>
              <w:instrText>Element.Name</w:instrText>
            </w:r>
            <w:r w:rsidRPr="008B022B">
              <w:rPr>
                <w:rFonts w:cs="Arial"/>
              </w:rPr>
              <w:fldChar w:fldCharType="separate"/>
            </w:r>
            <w:r w:rsidRPr="008B022B">
              <w:rPr>
                <w:rFonts w:cs="Arial"/>
                <w:color w:val="0F0F0F"/>
              </w:rPr>
              <w:t>PAND</w:t>
            </w:r>
            <w:r w:rsidRPr="008B022B">
              <w:rPr>
                <w:rFonts w:cs="Arial"/>
              </w:rPr>
              <w:fldChar w:fldCharType="end"/>
            </w: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ConnSource.Cardinality</w:instrText>
            </w:r>
            <w:r w:rsidRPr="008B022B">
              <w:rPr>
                <w:rFonts w:cs="Arial"/>
                <w:color w:val="0F0F0F"/>
              </w:rPr>
              <w:fldChar w:fldCharType="separate"/>
            </w:r>
            <w:r w:rsidRPr="008B022B">
              <w:rPr>
                <w:rFonts w:cs="Arial"/>
                <w:color w:val="0F0F0F"/>
              </w:rPr>
              <w:t>0..*</w:t>
            </w:r>
            <w:r w:rsidRPr="008B022B">
              <w:rPr>
                <w:rFonts w:cs="Arial"/>
                <w:color w:val="0F0F0F"/>
              </w:rPr>
              <w:fldChar w:fldCharType="end"/>
            </w:r>
            <w:r w:rsidRPr="008B022B">
              <w:rPr>
                <w:rFonts w:cs="Arial"/>
                <w:color w:val="0F0F0F"/>
              </w:rPr>
              <w:t>]</w:t>
            </w:r>
          </w:p>
          <w:p w14:paraId="130B2562" w14:textId="77777777" w:rsidR="008B022B" w:rsidRPr="008B022B" w:rsidRDefault="008B022B" w:rsidP="008B022B">
            <w:pPr>
              <w:rPr>
                <w:rFonts w:cs="Arial"/>
                <w:color w:val="0F0F0F"/>
              </w:rPr>
            </w:pP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Connector.Name</w:instrText>
            </w:r>
            <w:r w:rsidRPr="008B022B">
              <w:rPr>
                <w:rFonts w:cs="Arial"/>
                <w:color w:val="0F0F0F"/>
              </w:rPr>
              <w:fldChar w:fldCharType="separate"/>
            </w:r>
            <w:r w:rsidRPr="008B022B">
              <w:rPr>
                <w:rFonts w:cs="Arial"/>
                <w:color w:val="0F0F0F"/>
              </w:rPr>
              <w:t>zonder verblijfsobject ligt in</w:t>
            </w:r>
            <w:r w:rsidRPr="008B022B">
              <w:rPr>
                <w:rFonts w:cs="Arial"/>
                <w:color w:val="0F0F0F"/>
              </w:rPr>
              <w:fldChar w:fldCharType="end"/>
            </w:r>
          </w:p>
          <w:p w14:paraId="2DA5DDBF" w14:textId="77777777" w:rsidR="008B022B" w:rsidRPr="008B022B" w:rsidRDefault="008B022B" w:rsidP="008B022B">
            <w:pPr>
              <w:rPr>
                <w:rFonts w:cs="Arial"/>
                <w:color w:val="0F0F0F"/>
              </w:rPr>
            </w:pPr>
            <w:r w:rsidRPr="008B022B">
              <w:rPr>
                <w:rFonts w:cs="Arial"/>
                <w:color w:val="0F0F0F"/>
              </w:rPr>
              <w:fldChar w:fldCharType="begin" w:fldLock="1"/>
            </w:r>
            <w:r w:rsidRPr="008B022B">
              <w:rPr>
                <w:rFonts w:cs="Arial"/>
                <w:color w:val="0F0F0F"/>
              </w:rPr>
              <w:instrText>MERGEFIELD Element.Name</w:instrText>
            </w:r>
            <w:r w:rsidRPr="008B022B">
              <w:rPr>
                <w:rFonts w:cs="Arial"/>
                <w:color w:val="0F0F0F"/>
              </w:rPr>
              <w:fldChar w:fldCharType="separate"/>
            </w:r>
            <w:r w:rsidRPr="008B022B">
              <w:rPr>
                <w:rFonts w:cs="Arial"/>
                <w:color w:val="0F0F0F"/>
              </w:rPr>
              <w:t>BUURT</w:t>
            </w:r>
            <w:r w:rsidRPr="008B022B">
              <w:rPr>
                <w:rFonts w:cs="Arial"/>
                <w:color w:val="0F0F0F"/>
              </w:rPr>
              <w:fldChar w:fldCharType="end"/>
            </w:r>
            <w:r w:rsidRPr="008B022B">
              <w:rPr>
                <w:rFonts w:cs="Arial"/>
                <w:color w:val="0F0F0F"/>
              </w:rPr>
              <w:t xml:space="preserve">  [</w:t>
            </w:r>
            <w:r w:rsidRPr="008B022B">
              <w:rPr>
                <w:rFonts w:cs="Arial"/>
                <w:color w:val="0F0F0F"/>
              </w:rPr>
              <w:fldChar w:fldCharType="begin" w:fldLock="1"/>
            </w:r>
            <w:r w:rsidRPr="008B022B">
              <w:rPr>
                <w:rFonts w:cs="Arial"/>
                <w:color w:val="0F0F0F"/>
              </w:rPr>
              <w:instrText>MERGEFIELD ConnTarget.Cardinality</w:instrText>
            </w:r>
            <w:r w:rsidRPr="008B022B">
              <w:rPr>
                <w:rFonts w:cs="Arial"/>
                <w:color w:val="0F0F0F"/>
              </w:rPr>
              <w:fldChar w:fldCharType="separate"/>
            </w:r>
            <w:r w:rsidRPr="008B022B">
              <w:rPr>
                <w:rFonts w:cs="Arial"/>
                <w:color w:val="0F0F0F"/>
              </w:rPr>
              <w:t>0..1</w:t>
            </w:r>
            <w:r w:rsidRPr="008B022B">
              <w:rPr>
                <w:rFonts w:cs="Arial"/>
                <w:color w:val="0F0F0F"/>
              </w:rPr>
              <w:fldChar w:fldCharType="end"/>
            </w:r>
            <w:r w:rsidRPr="008B022B">
              <w:rPr>
                <w:rFonts w:cs="Arial"/>
                <w:color w:val="0F0F0F"/>
              </w:rPr>
              <w:t>]</w:t>
            </w:r>
          </w:p>
        </w:tc>
        <w:tc>
          <w:tcPr>
            <w:tcW w:w="6120" w:type="dxa"/>
            <w:tcBorders>
              <w:top w:val="nil"/>
              <w:left w:val="nil"/>
              <w:bottom w:val="nil"/>
              <w:right w:val="nil"/>
            </w:tcBorders>
          </w:tcPr>
          <w:p w14:paraId="4F38A441" w14:textId="77777777" w:rsidR="008B022B" w:rsidRPr="008B022B" w:rsidRDefault="008B022B" w:rsidP="008B022B">
            <w:pPr>
              <w:rPr>
                <w:rFonts w:cs="Arial"/>
                <w:color w:val="0F0F0F"/>
              </w:rPr>
            </w:pPr>
            <w:r w:rsidRPr="008B022B">
              <w:rPr>
                <w:rFonts w:cs="Arial"/>
              </w:rPr>
              <w:fldChar w:fldCharType="begin" w:fldLock="1"/>
            </w:r>
            <w:r w:rsidRPr="008B022B">
              <w:rPr>
                <w:rFonts w:cs="Arial"/>
              </w:rPr>
              <w:instrText xml:space="preserve">MERGEFIELD </w:instrText>
            </w:r>
            <w:r w:rsidRPr="008B022B">
              <w:rPr>
                <w:rFonts w:cs="Arial"/>
                <w:color w:val="0F0F0F"/>
              </w:rPr>
              <w:instrText>Connector.Notes</w:instrText>
            </w:r>
            <w:r w:rsidRPr="008B022B">
              <w:rPr>
                <w:rFonts w:cs="Arial"/>
              </w:rPr>
              <w:fldChar w:fldCharType="separate"/>
            </w:r>
            <w:r w:rsidRPr="008B022B">
              <w:rPr>
                <w:rFonts w:cs="Arial"/>
                <w:color w:val="0F0F0F"/>
              </w:rPr>
              <w:t>De BUURT waarin het PAND gelegen is waarbinnen zich geen verblijfsobjecten bevinden.</w:t>
            </w:r>
            <w:r w:rsidRPr="008B022B">
              <w:rPr>
                <w:rFonts w:cs="Arial"/>
              </w:rPr>
              <w:fldChar w:fldCharType="end"/>
            </w:r>
          </w:p>
        </w:tc>
      </w:tr>
      <w:tr w:rsidR="008B022B" w:rsidRPr="008B022B" w14:paraId="012DD221" w14:textId="77777777" w:rsidTr="00E7210D">
        <w:trPr>
          <w:trHeight w:hRule="exact" w:val="128"/>
        </w:trPr>
        <w:tc>
          <w:tcPr>
            <w:tcW w:w="450" w:type="dxa"/>
            <w:tcBorders>
              <w:top w:val="nil"/>
              <w:left w:val="nil"/>
              <w:bottom w:val="nil"/>
              <w:right w:val="nil"/>
            </w:tcBorders>
          </w:tcPr>
          <w:p w14:paraId="2E0A6A26" w14:textId="77777777" w:rsidR="008B022B" w:rsidRPr="008B022B" w:rsidRDefault="008B022B" w:rsidP="008B022B">
            <w:pPr>
              <w:rPr>
                <w:rFonts w:cs="Arial"/>
                <w:b/>
                <w:bCs/>
                <w:color w:val="000000"/>
                <w:highlight w:val="yellow"/>
                <w:u w:color="000000"/>
                <w:shd w:val="clear" w:color="auto" w:fill="FFFF80"/>
              </w:rPr>
            </w:pPr>
          </w:p>
        </w:tc>
        <w:tc>
          <w:tcPr>
            <w:tcW w:w="2790" w:type="dxa"/>
            <w:tcBorders>
              <w:top w:val="nil"/>
              <w:left w:val="nil"/>
              <w:bottom w:val="nil"/>
              <w:right w:val="nil"/>
            </w:tcBorders>
          </w:tcPr>
          <w:p w14:paraId="609705A0" w14:textId="77777777" w:rsidR="008B022B" w:rsidRPr="008B022B" w:rsidRDefault="008B022B" w:rsidP="008B022B">
            <w:pPr>
              <w:rPr>
                <w:rFonts w:cs="Arial"/>
                <w:color w:val="0F0F0F"/>
              </w:rPr>
            </w:pPr>
          </w:p>
        </w:tc>
        <w:tc>
          <w:tcPr>
            <w:tcW w:w="6120" w:type="dxa"/>
            <w:tcBorders>
              <w:top w:val="nil"/>
              <w:left w:val="nil"/>
              <w:bottom w:val="nil"/>
              <w:right w:val="nil"/>
            </w:tcBorders>
          </w:tcPr>
          <w:p w14:paraId="1CBFB274" w14:textId="77777777" w:rsidR="008B022B" w:rsidRPr="008B022B" w:rsidRDefault="008B022B" w:rsidP="008B022B">
            <w:pPr>
              <w:rPr>
                <w:rFonts w:cs="Arial"/>
                <w:color w:val="0F0F0F"/>
              </w:rPr>
            </w:pPr>
          </w:p>
        </w:tc>
      </w:tr>
    </w:tbl>
    <w:p w14:paraId="55E2E220" w14:textId="77777777" w:rsidR="008B022B" w:rsidRPr="008B022B" w:rsidRDefault="008B022B" w:rsidP="008B022B">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8B022B" w:rsidRPr="008B022B" w14:paraId="23B27400" w14:textId="77777777" w:rsidTr="00E7210D">
        <w:tc>
          <w:tcPr>
            <w:tcW w:w="9360" w:type="dxa"/>
            <w:tcBorders>
              <w:top w:val="nil"/>
              <w:left w:val="nil"/>
              <w:bottom w:val="nil"/>
              <w:right w:val="nil"/>
            </w:tcBorders>
          </w:tcPr>
          <w:p w14:paraId="7C09D0EC" w14:textId="77777777" w:rsidR="008B022B" w:rsidRPr="008B022B" w:rsidRDefault="008B022B" w:rsidP="008B022B">
            <w:pPr>
              <w:rPr>
                <w:rFonts w:cs="Calibri"/>
                <w:b/>
                <w:bCs/>
                <w:color w:val="0F0F0F"/>
              </w:rPr>
            </w:pPr>
            <w:r w:rsidRPr="008B022B">
              <w:rPr>
                <w:rFonts w:cs="Calibri"/>
                <w:b/>
                <w:bCs/>
                <w:color w:val="0F0F0F"/>
              </w:rPr>
              <w:t>Toelichting objecttype</w:t>
            </w:r>
          </w:p>
          <w:p w14:paraId="1FA0D73C" w14:textId="77777777" w:rsidR="008B022B" w:rsidRPr="008B022B" w:rsidRDefault="008B022B" w:rsidP="008B022B">
            <w:pPr>
              <w:ind w:left="720"/>
              <w:rPr>
                <w:rFonts w:cs="Calibri"/>
                <w:color w:val="0F0F0F"/>
                <w:u w:val="single"/>
              </w:rPr>
            </w:pPr>
            <w:r w:rsidRPr="008B022B">
              <w:rPr>
                <w:rFonts w:cs="Calibri"/>
                <w:color w:val="FF0000"/>
                <w:u w:val="single"/>
              </w:rPr>
              <w:t xml:space="preserve">Objecttype PAND  is het equivalent van het city gml objecttype BUILDING PART. </w:t>
            </w:r>
          </w:p>
          <w:p w14:paraId="786DE90B" w14:textId="77777777" w:rsidR="008B022B" w:rsidRPr="008B022B" w:rsidRDefault="008B022B" w:rsidP="008B022B">
            <w:pPr>
              <w:ind w:left="720"/>
              <w:rPr>
                <w:rFonts w:cs="Calibri"/>
                <w:color w:val="0F0F0F"/>
              </w:rPr>
            </w:pPr>
          </w:p>
          <w:p w14:paraId="2B923971" w14:textId="77777777" w:rsidR="008B022B" w:rsidRPr="008B022B" w:rsidRDefault="008B022B" w:rsidP="008B022B">
            <w:pPr>
              <w:ind w:left="720"/>
              <w:rPr>
                <w:rFonts w:cs="Calibri"/>
                <w:color w:val="0F0F0F"/>
              </w:rPr>
            </w:pPr>
          </w:p>
        </w:tc>
      </w:tr>
    </w:tbl>
    <w:p w14:paraId="1018F693" w14:textId="77777777" w:rsidR="008B022B" w:rsidRPr="008B022B" w:rsidRDefault="008B022B" w:rsidP="008B022B">
      <w:pPr>
        <w:spacing w:line="500" w:lineRule="exact"/>
        <w:ind w:left="1135"/>
        <w:contextualSpacing w:val="0"/>
        <w:outlineLvl w:val="1"/>
        <w:rPr>
          <w:rFonts w:eastAsia="Calibri"/>
          <w:b/>
          <w:bCs/>
          <w:sz w:val="20"/>
          <w:szCs w:val="20"/>
          <w:lang w:eastAsia="en-US"/>
        </w:rPr>
      </w:pPr>
      <w:bookmarkStart w:id="278" w:name="BKM_A637379F_6E1D_47aa_AE75_3E22FE0DC814"/>
      <w:bookmarkEnd w:id="278"/>
    </w:p>
    <w:p w14:paraId="28B81F53" w14:textId="77777777" w:rsidR="008B022B" w:rsidRPr="008B022B" w:rsidRDefault="008B022B" w:rsidP="008B022B">
      <w:pPr>
        <w:rPr>
          <w:rFonts w:eastAsia="Calibri"/>
          <w:lang w:eastAsia="en-US"/>
        </w:rPr>
      </w:pPr>
      <w:r w:rsidRPr="008B022B">
        <w:br w:type="page"/>
      </w:r>
    </w:p>
    <w:p w14:paraId="18C160EA" w14:textId="6AD9EED4" w:rsidR="00D42B42" w:rsidRPr="00D42B42" w:rsidRDefault="006E17A6" w:rsidP="00AC1209">
      <w:pPr>
        <w:pStyle w:val="Kop2"/>
        <w:rPr>
          <w:rFonts w:ascii="Arial" w:hAnsi="Arial" w:cs="Arial"/>
          <w:color w:val="FF0000"/>
          <w:sz w:val="30"/>
          <w:szCs w:val="30"/>
          <w:u w:val="single"/>
        </w:rPr>
      </w:pPr>
      <w:r>
        <w:lastRenderedPageBreak/>
        <w:t xml:space="preserve">&lt;&lt;Objecttype&gt;&gt; </w:t>
      </w:r>
      <w:r w:rsidR="00D42B42" w:rsidRPr="00D42B42">
        <w:t xml:space="preserve"> </w:t>
      </w:r>
      <w:r w:rsidR="00D42B42" w:rsidRPr="00D42B42">
        <w:rPr>
          <w:rFonts w:ascii="Arial" w:hAnsi="Arial" w:cs="Arial"/>
          <w:color w:val="0000B0"/>
          <w:sz w:val="30"/>
          <w:szCs w:val="30"/>
          <w:lang w:val="en-AU"/>
        </w:rPr>
        <w:fldChar w:fldCharType="begin" w:fldLock="1"/>
      </w:r>
      <w:r w:rsidR="00D42B42" w:rsidRPr="00D42B42">
        <w:rPr>
          <w:color w:val="FF0000"/>
          <w:u w:val="single"/>
        </w:rPr>
        <w:instrText>MERGEFIELD Element.Name</w:instrText>
      </w:r>
      <w:r w:rsidR="00D42B42" w:rsidRPr="00D42B42">
        <w:rPr>
          <w:rFonts w:ascii="Arial" w:hAnsi="Arial" w:cs="Arial"/>
          <w:color w:val="0000B0"/>
          <w:sz w:val="30"/>
          <w:szCs w:val="30"/>
          <w:lang w:val="en-AU"/>
        </w:rPr>
        <w:fldChar w:fldCharType="separate"/>
      </w:r>
      <w:r w:rsidR="00D42B42" w:rsidRPr="00D42B42">
        <w:rPr>
          <w:color w:val="FF0000"/>
          <w:u w:val="single"/>
        </w:rPr>
        <w:t>PERSOON</w:t>
      </w:r>
      <w:r w:rsidR="00D42B42" w:rsidRPr="00D42B42">
        <w:rPr>
          <w:rFonts w:ascii="Arial" w:hAnsi="Arial" w:cs="Arial"/>
          <w:color w:val="0000B0"/>
          <w:sz w:val="30"/>
          <w:szCs w:val="30"/>
          <w:lang w:val="en-AU"/>
        </w:rPr>
        <w:fldChar w:fldCharType="end"/>
      </w:r>
      <w:r w:rsidR="00E930A0">
        <w:rPr>
          <w:rFonts w:ascii="Arial" w:hAnsi="Arial" w:cs="Arial"/>
          <w:color w:val="0000B0"/>
          <w:sz w:val="30"/>
          <w:szCs w:val="30"/>
          <w:lang w:val="en-AU"/>
        </w:rPr>
        <w:t xml:space="preserve"> </w:t>
      </w:r>
    </w:p>
    <w:tbl>
      <w:tblPr>
        <w:tblW w:w="0" w:type="auto"/>
        <w:tblInd w:w="60" w:type="dxa"/>
        <w:tblLayout w:type="fixed"/>
        <w:tblCellMar>
          <w:left w:w="60" w:type="dxa"/>
          <w:right w:w="60" w:type="dxa"/>
        </w:tblCellMar>
        <w:tblLook w:val="04A0" w:firstRow="1" w:lastRow="0" w:firstColumn="1" w:lastColumn="0" w:noHBand="0" w:noVBand="1"/>
      </w:tblPr>
      <w:tblGrid>
        <w:gridCol w:w="2340"/>
        <w:gridCol w:w="7020"/>
      </w:tblGrid>
      <w:tr w:rsidR="00D42B42" w:rsidRPr="00D42B42" w14:paraId="3ADA4526" w14:textId="77777777" w:rsidTr="00D42B42">
        <w:trPr>
          <w:trHeight w:val="271"/>
        </w:trPr>
        <w:tc>
          <w:tcPr>
            <w:tcW w:w="2340" w:type="dxa"/>
            <w:hideMark/>
          </w:tcPr>
          <w:p w14:paraId="4DAFB86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hideMark/>
          </w:tcPr>
          <w:p w14:paraId="6942985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PERSOON</w:t>
            </w:r>
            <w:r w:rsidRPr="00D42B42">
              <w:rPr>
                <w:rFonts w:ascii="Arial" w:hAnsi="Arial" w:cs="Arial"/>
                <w:color w:val="000000"/>
                <w:sz w:val="20"/>
                <w:szCs w:val="20"/>
                <w:lang w:val="en-AU"/>
              </w:rPr>
              <w:fldChar w:fldCharType="end"/>
            </w:r>
          </w:p>
        </w:tc>
      </w:tr>
      <w:tr w:rsidR="00D42B42" w:rsidRPr="00D42B42" w14:paraId="484BD0EA" w14:textId="77777777" w:rsidTr="00D42B42">
        <w:trPr>
          <w:trHeight w:hRule="exact" w:val="128"/>
        </w:trPr>
        <w:tc>
          <w:tcPr>
            <w:tcW w:w="2340" w:type="dxa"/>
          </w:tcPr>
          <w:p w14:paraId="629BA7F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0887441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FEC9CA1" w14:textId="77777777" w:rsidTr="00D42B42">
        <w:tc>
          <w:tcPr>
            <w:tcW w:w="2340" w:type="dxa"/>
            <w:hideMark/>
          </w:tcPr>
          <w:p w14:paraId="1F9A817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hideMark/>
          </w:tcPr>
          <w:p w14:paraId="05649D2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PES</w:t>
            </w:r>
            <w:r w:rsidRPr="00D42B42">
              <w:rPr>
                <w:rFonts w:ascii="Arial" w:hAnsi="Arial" w:cs="Arial"/>
                <w:color w:val="000000"/>
                <w:sz w:val="20"/>
                <w:szCs w:val="20"/>
                <w:lang w:val="en-AU"/>
              </w:rPr>
              <w:fldChar w:fldCharType="end"/>
            </w:r>
          </w:p>
        </w:tc>
      </w:tr>
      <w:tr w:rsidR="00D42B42" w:rsidRPr="00D42B42" w14:paraId="0D3C0BAB" w14:textId="77777777" w:rsidTr="00D42B42">
        <w:trPr>
          <w:trHeight w:hRule="exact" w:val="128"/>
        </w:trPr>
        <w:tc>
          <w:tcPr>
            <w:tcW w:w="2340" w:type="dxa"/>
          </w:tcPr>
          <w:p w14:paraId="3341BBA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7BC9F15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EC5F0E3" w14:textId="77777777" w:rsidTr="00D42B42">
        <w:tc>
          <w:tcPr>
            <w:tcW w:w="2340" w:type="dxa"/>
            <w:hideMark/>
          </w:tcPr>
          <w:p w14:paraId="5398652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hideMark/>
          </w:tcPr>
          <w:p w14:paraId="186E692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Door KING toegevoegd objecttype</w:t>
            </w:r>
          </w:p>
        </w:tc>
      </w:tr>
      <w:tr w:rsidR="00D42B42" w:rsidRPr="00D42B42" w14:paraId="3E179972" w14:textId="77777777" w:rsidTr="00D42B42">
        <w:trPr>
          <w:trHeight w:hRule="exact" w:val="128"/>
        </w:trPr>
        <w:tc>
          <w:tcPr>
            <w:tcW w:w="2340" w:type="dxa"/>
          </w:tcPr>
          <w:p w14:paraId="6AB712D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0C5BF0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EB76C82" w14:textId="77777777" w:rsidTr="00D42B42">
        <w:trPr>
          <w:trHeight w:val="230"/>
        </w:trPr>
        <w:tc>
          <w:tcPr>
            <w:tcW w:w="2340" w:type="dxa"/>
            <w:hideMark/>
          </w:tcPr>
          <w:p w14:paraId="2A668F7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hideMark/>
          </w:tcPr>
          <w:p w14:paraId="3B9BAFE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Een SUBJECT dat rechten en plichten kan hebben.</w:t>
            </w:r>
            <w:r w:rsidRPr="00D42B42">
              <w:rPr>
                <w:rFonts w:ascii="Arial" w:hAnsi="Arial" w:cs="Arial"/>
                <w:color w:val="000000"/>
                <w:sz w:val="20"/>
                <w:szCs w:val="20"/>
                <w:lang w:val="en-AU"/>
              </w:rPr>
              <w:fldChar w:fldCharType="end"/>
            </w:r>
          </w:p>
        </w:tc>
      </w:tr>
      <w:tr w:rsidR="00D42B42" w:rsidRPr="00D42B42" w14:paraId="387D5526" w14:textId="77777777" w:rsidTr="00D42B42">
        <w:trPr>
          <w:trHeight w:hRule="exact" w:val="68"/>
        </w:trPr>
        <w:tc>
          <w:tcPr>
            <w:tcW w:w="2340" w:type="dxa"/>
          </w:tcPr>
          <w:p w14:paraId="3DCA974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201AA01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8226EFA" w14:textId="77777777" w:rsidTr="00D42B42">
        <w:trPr>
          <w:trHeight w:val="271"/>
        </w:trPr>
        <w:tc>
          <w:tcPr>
            <w:tcW w:w="2340" w:type="dxa"/>
            <w:hideMark/>
          </w:tcPr>
          <w:p w14:paraId="3B3859C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hideMark/>
          </w:tcPr>
          <w:p w14:paraId="7BD8683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0724433B" w14:textId="77777777" w:rsidTr="00D42B42">
        <w:trPr>
          <w:trHeight w:hRule="exact" w:val="128"/>
        </w:trPr>
        <w:tc>
          <w:tcPr>
            <w:tcW w:w="2340" w:type="dxa"/>
          </w:tcPr>
          <w:p w14:paraId="1C084FC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05EA434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5835E0C" w14:textId="77777777" w:rsidTr="00D42B42">
        <w:tc>
          <w:tcPr>
            <w:tcW w:w="2340" w:type="dxa"/>
            <w:hideMark/>
          </w:tcPr>
          <w:p w14:paraId="1533DDA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hideMark/>
          </w:tcPr>
          <w:p w14:paraId="01CAA0B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1 mei 2008</w:t>
            </w:r>
          </w:p>
        </w:tc>
      </w:tr>
      <w:tr w:rsidR="00D42B42" w:rsidRPr="00D42B42" w14:paraId="3256C858" w14:textId="77777777" w:rsidTr="00D42B42">
        <w:trPr>
          <w:trHeight w:hRule="exact" w:val="128"/>
        </w:trPr>
        <w:tc>
          <w:tcPr>
            <w:tcW w:w="2340" w:type="dxa"/>
          </w:tcPr>
          <w:p w14:paraId="2BBBD19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5F649F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17C8BC4" w14:textId="77777777" w:rsidTr="00D42B42">
        <w:tc>
          <w:tcPr>
            <w:tcW w:w="2340" w:type="dxa"/>
            <w:hideMark/>
          </w:tcPr>
          <w:p w14:paraId="46509BA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hideMark/>
          </w:tcPr>
          <w:p w14:paraId="1D6F4A2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Zie SUBJECT.</w:t>
            </w:r>
          </w:p>
        </w:tc>
      </w:tr>
      <w:tr w:rsidR="00D42B42" w:rsidRPr="00D42B42" w14:paraId="6C193955" w14:textId="77777777" w:rsidTr="00D42B42">
        <w:trPr>
          <w:trHeight w:hRule="exact" w:val="128"/>
        </w:trPr>
        <w:tc>
          <w:tcPr>
            <w:tcW w:w="2340" w:type="dxa"/>
          </w:tcPr>
          <w:p w14:paraId="320AB0A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5F26BC7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73616B52" w14:textId="77777777" w:rsidTr="00D42B42">
        <w:tc>
          <w:tcPr>
            <w:tcW w:w="2340" w:type="dxa"/>
            <w:hideMark/>
          </w:tcPr>
          <w:p w14:paraId="1EB967B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hideMark/>
          </w:tcPr>
          <w:p w14:paraId="49CDB33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De minimale verzameling betreft de ingezetenen zijnde de inwoners van de gemeente en de in de gemeente gevestigde niet-natuurlijke personen.</w:t>
            </w:r>
          </w:p>
        </w:tc>
      </w:tr>
      <w:tr w:rsidR="00D42B42" w:rsidRPr="00D42B42" w14:paraId="5D9BA4AC" w14:textId="77777777" w:rsidTr="00D42B42">
        <w:trPr>
          <w:trHeight w:hRule="exact" w:val="128"/>
        </w:trPr>
        <w:tc>
          <w:tcPr>
            <w:tcW w:w="2340" w:type="dxa"/>
          </w:tcPr>
          <w:p w14:paraId="7B5F0BE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08591C3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0233007" w14:textId="77777777" w:rsidTr="00D42B42">
        <w:trPr>
          <w:trHeight w:hRule="exact" w:val="256"/>
        </w:trPr>
        <w:tc>
          <w:tcPr>
            <w:tcW w:w="2340" w:type="dxa"/>
            <w:hideMark/>
          </w:tcPr>
          <w:p w14:paraId="370933A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tcPr>
          <w:p w14:paraId="770F46F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B1FFFB0" w14:textId="77777777" w:rsidTr="00D42B42">
        <w:trPr>
          <w:trHeight w:hRule="exact" w:val="256"/>
        </w:trPr>
        <w:tc>
          <w:tcPr>
            <w:tcW w:w="2340" w:type="dxa"/>
          </w:tcPr>
          <w:p w14:paraId="00F6476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tcPr>
          <w:p w14:paraId="031DD92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D57A65D" w14:textId="77777777" w:rsidTr="00D42B42">
        <w:tc>
          <w:tcPr>
            <w:tcW w:w="2340" w:type="dxa"/>
            <w:hideMark/>
          </w:tcPr>
          <w:p w14:paraId="05A0DE7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tcPr>
          <w:p w14:paraId="0783260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bl>
    <w:p w14:paraId="3696139E"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35C5A86A" w14:textId="77777777" w:rsidTr="00FA5384">
        <w:tc>
          <w:tcPr>
            <w:tcW w:w="9360" w:type="dxa"/>
            <w:gridSpan w:val="3"/>
            <w:hideMark/>
          </w:tcPr>
          <w:p w14:paraId="367B5DA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567FE3F5" w14:textId="77777777" w:rsidTr="00FA5384">
        <w:tc>
          <w:tcPr>
            <w:tcW w:w="450" w:type="dxa"/>
          </w:tcPr>
          <w:p w14:paraId="7ADAB9E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341BCDF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29B9ED0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5CC6ED0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FA5384" w:rsidRPr="00FA5384" w14:paraId="120A6955" w14:textId="77777777" w:rsidTr="00FA5384">
        <w:tblPrEx>
          <w:tblLook w:val="0000" w:firstRow="0" w:lastRow="0" w:firstColumn="0" w:lastColumn="0" w:noHBand="0" w:noVBand="0"/>
        </w:tblPrEx>
        <w:tc>
          <w:tcPr>
            <w:tcW w:w="450" w:type="dxa"/>
            <w:tcBorders>
              <w:top w:val="nil"/>
              <w:left w:val="nil"/>
              <w:bottom w:val="nil"/>
              <w:right w:val="nil"/>
            </w:tcBorders>
          </w:tcPr>
          <w:p w14:paraId="5E59E0A2" w14:textId="77777777" w:rsidR="00FA5384" w:rsidRPr="00FA5384" w:rsidRDefault="00FA5384" w:rsidP="00FA5384">
            <w:pPr>
              <w:rPr>
                <w:rStyle w:val="SSBookmark"/>
                <w:color w:val="FF0000"/>
                <w:highlight w:val="yellow"/>
                <w:u w:val="single"/>
              </w:rPr>
            </w:pPr>
          </w:p>
        </w:tc>
        <w:tc>
          <w:tcPr>
            <w:tcW w:w="2790" w:type="dxa"/>
            <w:tcBorders>
              <w:top w:val="nil"/>
              <w:left w:val="nil"/>
              <w:bottom w:val="nil"/>
              <w:right w:val="nil"/>
            </w:tcBorders>
          </w:tcPr>
          <w:p w14:paraId="390B7DEB" w14:textId="77777777" w:rsidR="00FA5384" w:rsidRPr="00FA5384" w:rsidRDefault="00FA5384" w:rsidP="00FA5384">
            <w:pPr>
              <w:rPr>
                <w:rFonts w:ascii="Calibri" w:hAnsi="Calibri" w:cs="Calibri"/>
                <w:color w:val="FF0000"/>
                <w:sz w:val="22"/>
                <w:szCs w:val="22"/>
                <w:u w:val="single"/>
              </w:rPr>
            </w:pPr>
            <w:r w:rsidRPr="00FA5384">
              <w:rPr>
                <w:color w:val="FF0000"/>
                <w:u w:val="single"/>
              </w:rPr>
              <w:fldChar w:fldCharType="begin" w:fldLock="1"/>
            </w:r>
            <w:r w:rsidRPr="00FA5384">
              <w:rPr>
                <w:color w:val="FF0000"/>
                <w:u w:val="single"/>
              </w:rPr>
              <w:instrText xml:space="preserve">MERGEFIELD </w:instrText>
            </w:r>
            <w:r w:rsidRPr="00FA5384">
              <w:rPr>
                <w:rFonts w:ascii="Calibri" w:hAnsi="Calibri" w:cs="Calibri"/>
                <w:color w:val="FF0000"/>
                <w:sz w:val="22"/>
                <w:szCs w:val="22"/>
                <w:u w:val="single"/>
              </w:rPr>
              <w:instrText>Element.Name</w:instrText>
            </w:r>
            <w:r w:rsidRPr="00FA5384">
              <w:rPr>
                <w:color w:val="FF0000"/>
                <w:u w:val="single"/>
              </w:rPr>
              <w:fldChar w:fldCharType="separate"/>
            </w:r>
            <w:r w:rsidRPr="00FA5384">
              <w:rPr>
                <w:rFonts w:ascii="Calibri" w:hAnsi="Calibri" w:cs="Calibri"/>
                <w:color w:val="FF0000"/>
                <w:sz w:val="22"/>
                <w:szCs w:val="22"/>
                <w:u w:val="single"/>
              </w:rPr>
              <w:t>ZEKERHEIDSRECHT</w:t>
            </w:r>
            <w:r w:rsidRPr="00FA5384">
              <w:rPr>
                <w:color w:val="FF0000"/>
                <w:u w:val="single"/>
              </w:rPr>
              <w:fldChar w:fldCharType="end"/>
            </w:r>
            <w:r w:rsidRPr="00FA5384">
              <w:rPr>
                <w:rFonts w:ascii="Calibri" w:hAnsi="Calibri" w:cs="Calibri"/>
                <w:color w:val="FF0000"/>
                <w:sz w:val="22"/>
                <w:szCs w:val="22"/>
                <w:u w:val="single"/>
              </w:rPr>
              <w:t xml:space="preserve">  [</w:t>
            </w:r>
            <w:r w:rsidRPr="00FA5384">
              <w:rPr>
                <w:rFonts w:ascii="Calibri" w:hAnsi="Calibri" w:cs="Calibri"/>
                <w:color w:val="FF0000"/>
                <w:sz w:val="22"/>
                <w:szCs w:val="22"/>
                <w:u w:val="single"/>
              </w:rPr>
              <w:fldChar w:fldCharType="begin" w:fldLock="1"/>
            </w:r>
            <w:r w:rsidRPr="00FA5384">
              <w:rPr>
                <w:rFonts w:ascii="Calibri" w:hAnsi="Calibri" w:cs="Calibri"/>
                <w:color w:val="FF0000"/>
                <w:sz w:val="22"/>
                <w:szCs w:val="22"/>
                <w:u w:val="single"/>
              </w:rPr>
              <w:instrText>MERGEFIELD ConnSource.Cardinality</w:instrText>
            </w:r>
            <w:r w:rsidRPr="00FA5384">
              <w:rPr>
                <w:rFonts w:ascii="Calibri" w:hAnsi="Calibri" w:cs="Calibri"/>
                <w:color w:val="FF0000"/>
                <w:sz w:val="22"/>
                <w:szCs w:val="22"/>
                <w:u w:val="single"/>
              </w:rPr>
              <w:fldChar w:fldCharType="separate"/>
            </w:r>
            <w:r w:rsidRPr="00FA5384">
              <w:rPr>
                <w:rFonts w:ascii="Calibri" w:hAnsi="Calibri" w:cs="Calibri"/>
                <w:color w:val="FF0000"/>
                <w:sz w:val="22"/>
                <w:szCs w:val="22"/>
                <w:u w:val="single"/>
              </w:rPr>
              <w:t>0..*</w:t>
            </w:r>
            <w:r w:rsidRPr="00FA5384">
              <w:rPr>
                <w:rFonts w:ascii="Calibri" w:hAnsi="Calibri" w:cs="Calibri"/>
                <w:color w:val="FF0000"/>
                <w:sz w:val="22"/>
                <w:szCs w:val="22"/>
                <w:u w:val="single"/>
              </w:rPr>
              <w:fldChar w:fldCharType="end"/>
            </w:r>
            <w:r w:rsidRPr="00FA5384">
              <w:rPr>
                <w:rFonts w:ascii="Calibri" w:hAnsi="Calibri" w:cs="Calibri"/>
                <w:color w:val="FF0000"/>
                <w:sz w:val="22"/>
                <w:szCs w:val="22"/>
                <w:u w:val="single"/>
              </w:rPr>
              <w:t>]</w:t>
            </w:r>
          </w:p>
          <w:p w14:paraId="08EA7CC3" w14:textId="77777777" w:rsidR="00FA5384" w:rsidRPr="00FA5384" w:rsidRDefault="00FA5384" w:rsidP="00FA5384">
            <w:pPr>
              <w:rPr>
                <w:rFonts w:ascii="Calibri" w:hAnsi="Calibri" w:cs="Calibri"/>
                <w:color w:val="FF0000"/>
                <w:sz w:val="22"/>
                <w:szCs w:val="22"/>
                <w:u w:val="single"/>
              </w:rPr>
            </w:pPr>
            <w:r w:rsidRPr="00FA5384">
              <w:rPr>
                <w:rFonts w:ascii="Calibri" w:hAnsi="Calibri" w:cs="Calibri"/>
                <w:color w:val="FF0000"/>
                <w:sz w:val="22"/>
                <w:szCs w:val="22"/>
                <w:u w:val="single"/>
              </w:rPr>
              <w:t xml:space="preserve">  </w:t>
            </w:r>
            <w:r w:rsidRPr="00FA5384">
              <w:rPr>
                <w:rFonts w:ascii="Calibri" w:hAnsi="Calibri" w:cs="Calibri"/>
                <w:color w:val="FF0000"/>
                <w:sz w:val="22"/>
                <w:szCs w:val="22"/>
                <w:u w:val="single"/>
              </w:rPr>
              <w:fldChar w:fldCharType="begin" w:fldLock="1"/>
            </w:r>
            <w:r w:rsidRPr="00FA5384">
              <w:rPr>
                <w:rFonts w:ascii="Calibri" w:hAnsi="Calibri" w:cs="Calibri"/>
                <w:color w:val="FF0000"/>
                <w:sz w:val="22"/>
                <w:szCs w:val="22"/>
                <w:u w:val="single"/>
              </w:rPr>
              <w:instrText>MERGEFIELD Connector.Name</w:instrText>
            </w:r>
            <w:r w:rsidRPr="00FA5384">
              <w:rPr>
                <w:rFonts w:ascii="Calibri" w:hAnsi="Calibri" w:cs="Calibri"/>
                <w:color w:val="FF0000"/>
                <w:sz w:val="22"/>
                <w:szCs w:val="22"/>
                <w:u w:val="single"/>
              </w:rPr>
              <w:fldChar w:fldCharType="separate"/>
            </w:r>
            <w:r w:rsidRPr="00FA5384">
              <w:rPr>
                <w:rFonts w:ascii="Calibri" w:hAnsi="Calibri" w:cs="Calibri"/>
                <w:color w:val="FF0000"/>
                <w:sz w:val="22"/>
                <w:szCs w:val="22"/>
                <w:u w:val="single"/>
              </w:rPr>
              <w:t>heeft</w:t>
            </w:r>
            <w:r w:rsidRPr="00FA5384">
              <w:rPr>
                <w:rFonts w:ascii="Calibri" w:hAnsi="Calibri" w:cs="Calibri"/>
                <w:color w:val="FF0000"/>
                <w:sz w:val="22"/>
                <w:szCs w:val="22"/>
                <w:u w:val="single"/>
              </w:rPr>
              <w:fldChar w:fldCharType="end"/>
            </w:r>
          </w:p>
          <w:p w14:paraId="26C0F6E5" w14:textId="77777777" w:rsidR="00FA5384" w:rsidRPr="00FA5384" w:rsidRDefault="00FA5384" w:rsidP="00FA5384">
            <w:pPr>
              <w:rPr>
                <w:rFonts w:ascii="Calibri" w:hAnsi="Calibri" w:cs="Calibri"/>
                <w:color w:val="FF0000"/>
                <w:sz w:val="22"/>
                <w:szCs w:val="22"/>
                <w:u w:val="single"/>
              </w:rPr>
            </w:pPr>
            <w:r w:rsidRPr="00FA5384">
              <w:rPr>
                <w:rFonts w:ascii="Calibri" w:hAnsi="Calibri" w:cs="Calibri"/>
                <w:color w:val="FF0000"/>
                <w:sz w:val="22"/>
                <w:szCs w:val="22"/>
                <w:u w:val="single"/>
              </w:rPr>
              <w:fldChar w:fldCharType="begin" w:fldLock="1"/>
            </w:r>
            <w:r w:rsidRPr="00FA5384">
              <w:rPr>
                <w:rFonts w:ascii="Calibri" w:hAnsi="Calibri" w:cs="Calibri"/>
                <w:color w:val="FF0000"/>
                <w:sz w:val="22"/>
                <w:szCs w:val="22"/>
                <w:u w:val="single"/>
              </w:rPr>
              <w:instrText>MERGEFIELD Element.Name</w:instrText>
            </w:r>
            <w:r w:rsidRPr="00FA5384">
              <w:rPr>
                <w:rFonts w:ascii="Calibri" w:hAnsi="Calibri" w:cs="Calibri"/>
                <w:color w:val="FF0000"/>
                <w:sz w:val="22"/>
                <w:szCs w:val="22"/>
                <w:u w:val="single"/>
              </w:rPr>
              <w:fldChar w:fldCharType="separate"/>
            </w:r>
            <w:r w:rsidRPr="00FA5384">
              <w:rPr>
                <w:rFonts w:ascii="Calibri" w:hAnsi="Calibri" w:cs="Calibri"/>
                <w:color w:val="FF0000"/>
                <w:sz w:val="22"/>
                <w:szCs w:val="22"/>
                <w:u w:val="single"/>
              </w:rPr>
              <w:t>PERSOON</w:t>
            </w:r>
            <w:r w:rsidRPr="00FA5384">
              <w:rPr>
                <w:rFonts w:ascii="Calibri" w:hAnsi="Calibri" w:cs="Calibri"/>
                <w:color w:val="FF0000"/>
                <w:sz w:val="22"/>
                <w:szCs w:val="22"/>
                <w:u w:val="single"/>
              </w:rPr>
              <w:fldChar w:fldCharType="end"/>
            </w:r>
            <w:r w:rsidRPr="00FA5384">
              <w:rPr>
                <w:rFonts w:ascii="Calibri" w:hAnsi="Calibri" w:cs="Calibri"/>
                <w:color w:val="FF0000"/>
                <w:sz w:val="22"/>
                <w:szCs w:val="22"/>
                <w:u w:val="single"/>
              </w:rPr>
              <w:t xml:space="preserve">  [</w:t>
            </w:r>
            <w:r w:rsidRPr="00FA5384">
              <w:rPr>
                <w:rFonts w:ascii="Calibri" w:hAnsi="Calibri" w:cs="Calibri"/>
                <w:color w:val="FF0000"/>
                <w:sz w:val="22"/>
                <w:szCs w:val="22"/>
                <w:u w:val="single"/>
              </w:rPr>
              <w:fldChar w:fldCharType="begin" w:fldLock="1"/>
            </w:r>
            <w:r w:rsidRPr="00FA5384">
              <w:rPr>
                <w:rFonts w:ascii="Calibri" w:hAnsi="Calibri" w:cs="Calibri"/>
                <w:color w:val="FF0000"/>
                <w:sz w:val="22"/>
                <w:szCs w:val="22"/>
                <w:u w:val="single"/>
              </w:rPr>
              <w:instrText>MERGEFIELD ConnTarget.Cardinality</w:instrText>
            </w:r>
            <w:r w:rsidRPr="00FA5384">
              <w:rPr>
                <w:rFonts w:ascii="Calibri" w:hAnsi="Calibri" w:cs="Calibri"/>
                <w:color w:val="FF0000"/>
                <w:sz w:val="22"/>
                <w:szCs w:val="22"/>
                <w:u w:val="single"/>
              </w:rPr>
              <w:fldChar w:fldCharType="separate"/>
            </w:r>
            <w:r w:rsidRPr="00FA5384">
              <w:rPr>
                <w:rFonts w:ascii="Calibri" w:hAnsi="Calibri" w:cs="Calibri"/>
                <w:color w:val="FF0000"/>
                <w:sz w:val="22"/>
                <w:szCs w:val="22"/>
                <w:u w:val="single"/>
              </w:rPr>
              <w:t>1..*</w:t>
            </w:r>
            <w:r w:rsidRPr="00FA5384">
              <w:rPr>
                <w:rFonts w:ascii="Calibri" w:hAnsi="Calibri" w:cs="Calibri"/>
                <w:color w:val="FF0000"/>
                <w:sz w:val="22"/>
                <w:szCs w:val="22"/>
                <w:u w:val="single"/>
              </w:rPr>
              <w:fldChar w:fldCharType="end"/>
            </w:r>
            <w:r w:rsidRPr="00FA5384">
              <w:rPr>
                <w:rFonts w:ascii="Calibri" w:hAnsi="Calibri" w:cs="Calibri"/>
                <w:color w:val="FF0000"/>
                <w:sz w:val="22"/>
                <w:szCs w:val="22"/>
                <w:u w:val="single"/>
              </w:rPr>
              <w:t>]</w:t>
            </w:r>
          </w:p>
        </w:tc>
        <w:tc>
          <w:tcPr>
            <w:tcW w:w="6120" w:type="dxa"/>
            <w:tcBorders>
              <w:top w:val="nil"/>
              <w:left w:val="nil"/>
              <w:bottom w:val="nil"/>
              <w:right w:val="nil"/>
            </w:tcBorders>
          </w:tcPr>
          <w:p w14:paraId="53CC6F8E" w14:textId="77777777" w:rsidR="00FA5384" w:rsidRPr="00FA5384" w:rsidRDefault="00FA5384" w:rsidP="00FA5384">
            <w:pPr>
              <w:rPr>
                <w:rFonts w:ascii="Calibri" w:hAnsi="Calibri" w:cs="Calibri"/>
                <w:color w:val="FF0000"/>
                <w:sz w:val="22"/>
                <w:szCs w:val="22"/>
                <w:u w:val="single"/>
              </w:rPr>
            </w:pPr>
            <w:r w:rsidRPr="00FA5384">
              <w:rPr>
                <w:color w:val="FF0000"/>
                <w:u w:val="single"/>
              </w:rPr>
              <w:fldChar w:fldCharType="begin" w:fldLock="1"/>
            </w:r>
            <w:r w:rsidRPr="00FA5384">
              <w:rPr>
                <w:color w:val="FF0000"/>
                <w:u w:val="single"/>
              </w:rPr>
              <w:instrText xml:space="preserve">MERGEFIELD </w:instrText>
            </w:r>
            <w:r w:rsidRPr="00FA5384">
              <w:rPr>
                <w:rFonts w:ascii="Calibri" w:hAnsi="Calibri" w:cs="Calibri"/>
                <w:color w:val="FF0000"/>
                <w:sz w:val="22"/>
                <w:szCs w:val="22"/>
                <w:u w:val="single"/>
              </w:rPr>
              <w:instrText>Connector.Notes</w:instrText>
            </w:r>
            <w:r w:rsidRPr="00FA5384">
              <w:rPr>
                <w:color w:val="FF0000"/>
                <w:u w:val="single"/>
              </w:rPr>
              <w:fldChar w:fldCharType="end"/>
            </w:r>
            <w:r w:rsidRPr="00FA5384">
              <w:rPr>
                <w:rFonts w:ascii="Calibri" w:hAnsi="Calibri" w:cs="Calibri"/>
                <w:color w:val="FF0000"/>
                <w:sz w:val="22"/>
                <w:szCs w:val="22"/>
                <w:u w:val="single"/>
              </w:rPr>
              <w:t xml:space="preserve">Verwijzing naar een PERSOON die betrokken is als hypotheekhouder </w:t>
            </w:r>
          </w:p>
          <w:p w14:paraId="64E0758C" w14:textId="77777777" w:rsidR="00FA5384" w:rsidRPr="00FA5384" w:rsidRDefault="00FA5384" w:rsidP="00FA5384">
            <w:pPr>
              <w:rPr>
                <w:rFonts w:ascii="Calibri" w:hAnsi="Calibri" w:cs="Calibri"/>
                <w:color w:val="FF0000"/>
                <w:sz w:val="22"/>
                <w:szCs w:val="22"/>
                <w:u w:val="single"/>
              </w:rPr>
            </w:pPr>
            <w:r w:rsidRPr="00FA5384">
              <w:rPr>
                <w:rFonts w:ascii="Calibri" w:hAnsi="Calibri" w:cs="Calibri"/>
                <w:color w:val="FF0000"/>
                <w:sz w:val="22"/>
                <w:szCs w:val="22"/>
                <w:u w:val="single"/>
              </w:rPr>
              <w:t>of beslaglegger bij een hypotheek danwel een beslag op een recht van een onderzetter.</w:t>
            </w:r>
          </w:p>
        </w:tc>
      </w:tr>
      <w:tr w:rsidR="00FA5384" w:rsidRPr="00D42B42" w14:paraId="14CB827E" w14:textId="77777777" w:rsidTr="00FA5384">
        <w:tc>
          <w:tcPr>
            <w:tcW w:w="450" w:type="dxa"/>
          </w:tcPr>
          <w:p w14:paraId="086B509F" w14:textId="77777777" w:rsidR="00FA5384" w:rsidRPr="00D42B42" w:rsidRDefault="00FA5384"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tcPr>
          <w:p w14:paraId="1800A81A" w14:textId="77777777" w:rsidR="00FA5384" w:rsidRPr="00D42B42" w:rsidRDefault="00FA5384"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6120" w:type="dxa"/>
          </w:tcPr>
          <w:p w14:paraId="6C3DAABA" w14:textId="77777777" w:rsidR="00FA5384" w:rsidRPr="00D42B42" w:rsidRDefault="00FA5384"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r>
      <w:tr w:rsidR="00D42B42" w:rsidRPr="00D42B42" w14:paraId="6C11E048" w14:textId="77777777" w:rsidTr="00FA5384">
        <w:tc>
          <w:tcPr>
            <w:tcW w:w="450" w:type="dxa"/>
          </w:tcPr>
          <w:p w14:paraId="0359139C" w14:textId="77777777" w:rsidR="00D42B42" w:rsidRPr="00FA5384"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0B5206D7"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MAATSCHAPPELIJKE ACTIVITEIT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64DD1E4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heeft als eigenaar</w:t>
            </w:r>
            <w:r w:rsidRPr="00D42B42">
              <w:rPr>
                <w:rFonts w:ascii="Arial" w:hAnsi="Arial" w:cs="Arial"/>
                <w:color w:val="000000"/>
                <w:sz w:val="20"/>
                <w:szCs w:val="20"/>
                <w:lang w:val="en-AU"/>
              </w:rPr>
              <w:fldChar w:fldCharType="end"/>
            </w:r>
          </w:p>
          <w:p w14:paraId="11E052A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65CFB2F9" w14:textId="7AAE041D"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 xml:space="preserve">De </w:t>
            </w:r>
            <w:r w:rsidRPr="00D42B42">
              <w:rPr>
                <w:rFonts w:ascii="Calibri" w:hAnsi="Calibri" w:cs="Calibri"/>
                <w:color w:val="FF0000"/>
                <w:sz w:val="22"/>
                <w:szCs w:val="22"/>
                <w:u w:val="single"/>
              </w:rPr>
              <w:t>PERSOON</w:t>
            </w:r>
            <w:r w:rsidR="00C814BB">
              <w:rPr>
                <w:rFonts w:ascii="Calibri" w:hAnsi="Calibri" w:cs="Calibri"/>
                <w:color w:val="0F0F0F"/>
                <w:sz w:val="22"/>
                <w:szCs w:val="22"/>
              </w:rPr>
              <w:t xml:space="preserve"> d</w:t>
            </w:r>
            <w:r w:rsidRPr="00D42B42">
              <w:rPr>
                <w:rFonts w:ascii="Calibri" w:hAnsi="Calibri" w:cs="Calibri"/>
                <w:color w:val="0F0F0F"/>
                <w:sz w:val="22"/>
                <w:szCs w:val="22"/>
              </w:rPr>
              <w:t>oor wie de MAATSCHAPPELIJKE ACTIVITEIT wordt uitgeoefend.</w:t>
            </w:r>
            <w:r w:rsidRPr="00D42B42">
              <w:rPr>
                <w:rFonts w:ascii="Arial" w:hAnsi="Arial" w:cs="Arial"/>
                <w:color w:val="000000"/>
                <w:sz w:val="20"/>
                <w:szCs w:val="20"/>
                <w:lang w:val="en-AU"/>
              </w:rPr>
              <w:fldChar w:fldCharType="end"/>
            </w:r>
          </w:p>
        </w:tc>
      </w:tr>
      <w:tr w:rsidR="00D42B42" w:rsidRPr="00D42B42" w14:paraId="57E0A390" w14:textId="77777777" w:rsidTr="00FA5384">
        <w:trPr>
          <w:trHeight w:hRule="exact" w:val="128"/>
        </w:trPr>
        <w:tc>
          <w:tcPr>
            <w:tcW w:w="450" w:type="dxa"/>
          </w:tcPr>
          <w:p w14:paraId="04D62498"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2646873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7ABDA14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6D4F13B" w14:textId="77777777" w:rsidTr="00FA5384">
        <w:tc>
          <w:tcPr>
            <w:tcW w:w="450" w:type="dxa"/>
          </w:tcPr>
          <w:p w14:paraId="5FEFC0E0"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0BC72AFE"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4CC3">
              <w:rPr>
                <w:rFonts w:ascii="Arial" w:hAnsi="Arial" w:cs="Arial"/>
                <w:sz w:val="20"/>
                <w:szCs w:val="20"/>
                <w:lang w:val="en-AU"/>
              </w:rPr>
              <w:fldChar w:fldCharType="begin" w:fldLock="1"/>
            </w:r>
            <w:r w:rsidRPr="00D44CC3">
              <w:rPr>
                <w:rFonts w:ascii="Arial" w:hAnsi="Arial" w:cs="Arial"/>
                <w:sz w:val="20"/>
                <w:szCs w:val="20"/>
              </w:rPr>
              <w:instrText xml:space="preserve">MERGEFIELD </w:instrText>
            </w:r>
            <w:r w:rsidRPr="00D44CC3">
              <w:rPr>
                <w:rFonts w:ascii="Calibri" w:hAnsi="Calibri" w:cs="Calibri"/>
                <w:sz w:val="22"/>
                <w:szCs w:val="22"/>
              </w:rPr>
              <w:instrText>Element.Name</w:instrText>
            </w:r>
            <w:r w:rsidRPr="00D44CC3">
              <w:rPr>
                <w:rFonts w:ascii="Arial" w:hAnsi="Arial" w:cs="Arial"/>
                <w:sz w:val="20"/>
                <w:szCs w:val="20"/>
                <w:lang w:val="en-AU"/>
              </w:rPr>
              <w:fldChar w:fldCharType="separate"/>
            </w:r>
            <w:r w:rsidRPr="00D44CC3">
              <w:rPr>
                <w:rFonts w:ascii="Calibri" w:hAnsi="Calibri" w:cs="Calibri"/>
                <w:sz w:val="22"/>
                <w:szCs w:val="22"/>
              </w:rPr>
              <w:t>KADASTRALE ONROERENDE ZAAK</w:t>
            </w:r>
            <w:r w:rsidRPr="00D44CC3">
              <w:rPr>
                <w:rFonts w:ascii="Arial" w:hAnsi="Arial" w:cs="Arial"/>
                <w:sz w:val="20"/>
                <w:szCs w:val="20"/>
                <w:lang w:val="en-AU"/>
              </w:rPr>
              <w:fldChar w:fldCharType="end"/>
            </w:r>
            <w:r w:rsidRPr="00D44CC3">
              <w:rPr>
                <w:rFonts w:ascii="Calibri" w:hAnsi="Calibri" w:cs="Calibri"/>
                <w:sz w:val="22"/>
                <w:szCs w:val="22"/>
              </w:rPr>
              <w:t xml:space="preserve">  [</w:t>
            </w:r>
            <w:r w:rsidRPr="00D44CC3">
              <w:rPr>
                <w:rFonts w:ascii="Arial" w:hAnsi="Arial" w:cs="Arial"/>
                <w:sz w:val="20"/>
                <w:szCs w:val="20"/>
                <w:lang w:val="en-AU"/>
              </w:rPr>
              <w:fldChar w:fldCharType="begin" w:fldLock="1"/>
            </w:r>
            <w:r w:rsidRPr="00D44CC3">
              <w:rPr>
                <w:rFonts w:ascii="Calibri" w:hAnsi="Calibri" w:cs="Calibri"/>
                <w:sz w:val="22"/>
                <w:szCs w:val="22"/>
              </w:rPr>
              <w:instrText>MERGEFIELD ConnSource.Cardinality</w:instrText>
            </w:r>
            <w:r w:rsidRPr="00D44CC3">
              <w:rPr>
                <w:rFonts w:ascii="Arial" w:hAnsi="Arial" w:cs="Arial"/>
                <w:sz w:val="20"/>
                <w:szCs w:val="20"/>
                <w:lang w:val="en-AU"/>
              </w:rPr>
              <w:fldChar w:fldCharType="separate"/>
            </w:r>
            <w:r w:rsidRPr="00D44CC3">
              <w:rPr>
                <w:rFonts w:ascii="Calibri" w:hAnsi="Calibri" w:cs="Calibri"/>
                <w:sz w:val="22"/>
                <w:szCs w:val="22"/>
              </w:rPr>
              <w:t>0..*</w:t>
            </w:r>
            <w:r w:rsidRPr="00D44CC3">
              <w:rPr>
                <w:rFonts w:ascii="Arial" w:hAnsi="Arial" w:cs="Arial"/>
                <w:sz w:val="20"/>
                <w:szCs w:val="20"/>
                <w:lang w:val="en-AU"/>
              </w:rPr>
              <w:fldChar w:fldCharType="end"/>
            </w:r>
            <w:r w:rsidRPr="00D44CC3">
              <w:rPr>
                <w:rFonts w:ascii="Calibri" w:hAnsi="Calibri" w:cs="Calibri"/>
                <w:sz w:val="22"/>
                <w:szCs w:val="22"/>
              </w:rPr>
              <w:t>]</w:t>
            </w:r>
          </w:p>
          <w:p w14:paraId="72C90F0A"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4CC3">
              <w:rPr>
                <w:rFonts w:ascii="Calibri" w:hAnsi="Calibri" w:cs="Calibri"/>
                <w:sz w:val="22"/>
                <w:szCs w:val="22"/>
              </w:rPr>
              <w:t xml:space="preserve">  </w:t>
            </w:r>
            <w:r w:rsidRPr="00D44CC3">
              <w:rPr>
                <w:rFonts w:ascii="Arial" w:hAnsi="Arial" w:cs="Arial"/>
                <w:sz w:val="20"/>
                <w:szCs w:val="20"/>
                <w:lang w:val="en-AU"/>
              </w:rPr>
              <w:fldChar w:fldCharType="begin" w:fldLock="1"/>
            </w:r>
            <w:r w:rsidRPr="00D44CC3">
              <w:rPr>
                <w:rFonts w:ascii="Calibri" w:hAnsi="Calibri" w:cs="Calibri"/>
                <w:sz w:val="22"/>
                <w:szCs w:val="22"/>
              </w:rPr>
              <w:instrText>MERGEFIELD Connector.Name</w:instrText>
            </w:r>
            <w:r w:rsidRPr="00D44CC3">
              <w:rPr>
                <w:rFonts w:ascii="Arial" w:hAnsi="Arial" w:cs="Arial"/>
                <w:sz w:val="20"/>
                <w:szCs w:val="20"/>
                <w:lang w:val="en-AU"/>
              </w:rPr>
              <w:fldChar w:fldCharType="separate"/>
            </w:r>
            <w:r w:rsidRPr="00D44CC3">
              <w:rPr>
                <w:rFonts w:ascii="Calibri" w:hAnsi="Calibri" w:cs="Calibri"/>
                <w:sz w:val="22"/>
                <w:szCs w:val="22"/>
              </w:rPr>
              <w:t>heeft als voornaamste zakelijk gerechtigde</w:t>
            </w:r>
            <w:r w:rsidRPr="00D44CC3">
              <w:rPr>
                <w:rFonts w:ascii="Arial" w:hAnsi="Arial" w:cs="Arial"/>
                <w:sz w:val="20"/>
                <w:szCs w:val="20"/>
                <w:lang w:val="en-AU"/>
              </w:rPr>
              <w:fldChar w:fldCharType="end"/>
            </w:r>
          </w:p>
          <w:p w14:paraId="2652D863"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4CC3">
              <w:rPr>
                <w:rFonts w:ascii="Arial" w:hAnsi="Arial" w:cs="Arial"/>
                <w:sz w:val="20"/>
                <w:szCs w:val="20"/>
                <w:lang w:val="en-AU"/>
              </w:rPr>
              <w:fldChar w:fldCharType="begin" w:fldLock="1"/>
            </w:r>
            <w:r w:rsidRPr="00D44CC3">
              <w:rPr>
                <w:rFonts w:ascii="Calibri" w:hAnsi="Calibri" w:cs="Calibri"/>
                <w:sz w:val="22"/>
                <w:szCs w:val="22"/>
              </w:rPr>
              <w:instrText>MERGEFIELD Element.Name</w:instrText>
            </w:r>
            <w:r w:rsidRPr="00D44CC3">
              <w:rPr>
                <w:rFonts w:ascii="Arial" w:hAnsi="Arial" w:cs="Arial"/>
                <w:sz w:val="20"/>
                <w:szCs w:val="20"/>
                <w:lang w:val="en-AU"/>
              </w:rPr>
              <w:fldChar w:fldCharType="separate"/>
            </w:r>
            <w:r w:rsidRPr="00D44CC3">
              <w:rPr>
                <w:rFonts w:ascii="Calibri" w:hAnsi="Calibri" w:cs="Calibri"/>
                <w:sz w:val="22"/>
                <w:szCs w:val="22"/>
              </w:rPr>
              <w:t>PERSOON</w:t>
            </w:r>
            <w:r w:rsidRPr="00D44CC3">
              <w:rPr>
                <w:rFonts w:ascii="Arial" w:hAnsi="Arial" w:cs="Arial"/>
                <w:sz w:val="20"/>
                <w:szCs w:val="20"/>
                <w:lang w:val="en-AU"/>
              </w:rPr>
              <w:fldChar w:fldCharType="end"/>
            </w:r>
            <w:r w:rsidRPr="00D44CC3">
              <w:rPr>
                <w:rFonts w:ascii="Calibri" w:hAnsi="Calibri" w:cs="Calibri"/>
                <w:sz w:val="22"/>
                <w:szCs w:val="22"/>
              </w:rPr>
              <w:t xml:space="preserve">  [</w:t>
            </w:r>
            <w:r w:rsidRPr="00D44CC3">
              <w:rPr>
                <w:rFonts w:ascii="Arial" w:hAnsi="Arial" w:cs="Arial"/>
                <w:sz w:val="20"/>
                <w:szCs w:val="20"/>
                <w:lang w:val="en-AU"/>
              </w:rPr>
              <w:fldChar w:fldCharType="begin" w:fldLock="1"/>
            </w:r>
            <w:r w:rsidRPr="00D44CC3">
              <w:rPr>
                <w:rFonts w:ascii="Calibri" w:hAnsi="Calibri" w:cs="Calibri"/>
                <w:sz w:val="22"/>
                <w:szCs w:val="22"/>
              </w:rPr>
              <w:instrText>MERGEFIELD ConnTarget.Cardinality</w:instrText>
            </w:r>
            <w:r w:rsidRPr="00D44CC3">
              <w:rPr>
                <w:rFonts w:ascii="Arial" w:hAnsi="Arial" w:cs="Arial"/>
                <w:sz w:val="20"/>
                <w:szCs w:val="20"/>
                <w:lang w:val="en-AU"/>
              </w:rPr>
              <w:fldChar w:fldCharType="separate"/>
            </w:r>
            <w:r w:rsidRPr="00D44CC3">
              <w:rPr>
                <w:rFonts w:ascii="Calibri" w:hAnsi="Calibri" w:cs="Calibri"/>
                <w:sz w:val="22"/>
                <w:szCs w:val="22"/>
              </w:rPr>
              <w:t>1</w:t>
            </w:r>
            <w:r w:rsidRPr="00D44CC3">
              <w:rPr>
                <w:rFonts w:ascii="Arial" w:hAnsi="Arial" w:cs="Arial"/>
                <w:sz w:val="20"/>
                <w:szCs w:val="20"/>
                <w:lang w:val="en-AU"/>
              </w:rPr>
              <w:fldChar w:fldCharType="end"/>
            </w:r>
            <w:r w:rsidRPr="00D44CC3">
              <w:rPr>
                <w:rFonts w:ascii="Calibri" w:hAnsi="Calibri" w:cs="Calibri"/>
                <w:sz w:val="22"/>
                <w:szCs w:val="22"/>
              </w:rPr>
              <w:t>]</w:t>
            </w:r>
          </w:p>
        </w:tc>
        <w:tc>
          <w:tcPr>
            <w:tcW w:w="6120" w:type="dxa"/>
            <w:hideMark/>
          </w:tcPr>
          <w:p w14:paraId="53441B37"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4CC3">
              <w:rPr>
                <w:rFonts w:ascii="Arial" w:hAnsi="Arial" w:cs="Arial"/>
                <w:sz w:val="20"/>
                <w:szCs w:val="20"/>
                <w:lang w:val="en-AU"/>
              </w:rPr>
              <w:fldChar w:fldCharType="begin" w:fldLock="1"/>
            </w:r>
            <w:r w:rsidRPr="00D44CC3">
              <w:rPr>
                <w:rFonts w:ascii="Arial" w:hAnsi="Arial" w:cs="Arial"/>
                <w:sz w:val="20"/>
                <w:szCs w:val="20"/>
              </w:rPr>
              <w:instrText xml:space="preserve">MERGEFIELD </w:instrText>
            </w:r>
            <w:r w:rsidRPr="00D44CC3">
              <w:rPr>
                <w:rFonts w:ascii="Calibri" w:hAnsi="Calibri" w:cs="Calibri"/>
                <w:sz w:val="22"/>
                <w:szCs w:val="22"/>
              </w:rPr>
              <w:instrText>Connector.Notes</w:instrText>
            </w:r>
            <w:r w:rsidRPr="00D44CC3">
              <w:rPr>
                <w:rFonts w:ascii="Arial" w:hAnsi="Arial" w:cs="Arial"/>
                <w:sz w:val="20"/>
                <w:szCs w:val="20"/>
                <w:lang w:val="en-AU"/>
              </w:rPr>
              <w:fldChar w:fldCharType="separate"/>
            </w:r>
            <w:r w:rsidRPr="00D44CC3">
              <w:rPr>
                <w:rFonts w:ascii="Calibri" w:hAnsi="Calibri" w:cs="Calibri"/>
                <w:sz w:val="22"/>
                <w:szCs w:val="22"/>
              </w:rPr>
              <w:t>De persoon die de voornaamste zakelijk gerechtigde bij een kadastraal object is.</w:t>
            </w:r>
            <w:r w:rsidRPr="00D44CC3">
              <w:rPr>
                <w:rFonts w:ascii="Arial" w:hAnsi="Arial" w:cs="Arial"/>
                <w:sz w:val="20"/>
                <w:szCs w:val="20"/>
                <w:lang w:val="en-AU"/>
              </w:rPr>
              <w:fldChar w:fldCharType="end"/>
            </w:r>
          </w:p>
        </w:tc>
      </w:tr>
      <w:tr w:rsidR="00D42B42" w:rsidRPr="00D42B42" w14:paraId="47DE9854" w14:textId="77777777" w:rsidTr="00FA5384">
        <w:trPr>
          <w:trHeight w:hRule="exact" w:val="128"/>
        </w:trPr>
        <w:tc>
          <w:tcPr>
            <w:tcW w:w="450" w:type="dxa"/>
          </w:tcPr>
          <w:p w14:paraId="623765F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025050A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5E3239C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F9FC2E7" w14:textId="77777777" w:rsidTr="00FA5384">
        <w:tc>
          <w:tcPr>
            <w:tcW w:w="450" w:type="dxa"/>
          </w:tcPr>
          <w:p w14:paraId="4186989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6399D7E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PERSOON</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w:t>
            </w:r>
          </w:p>
          <w:p w14:paraId="1FFC0E4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Calibri" w:hAnsi="Calibri" w:cs="Calibri"/>
                <w:color w:val="FF0000"/>
                <w:sz w:val="22"/>
                <w:szCs w:val="22"/>
                <w:u w:val="single"/>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is functionaris van</w:t>
            </w:r>
            <w:r w:rsidRPr="00D42B42">
              <w:rPr>
                <w:rFonts w:ascii="Arial" w:hAnsi="Arial" w:cs="Arial"/>
                <w:color w:val="000000"/>
                <w:sz w:val="20"/>
                <w:szCs w:val="20"/>
                <w:lang w:val="en-AU"/>
              </w:rPr>
              <w:fldChar w:fldCharType="end"/>
            </w:r>
          </w:p>
          <w:p w14:paraId="23BCD2C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PERSOON</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w:t>
            </w:r>
          </w:p>
        </w:tc>
        <w:tc>
          <w:tcPr>
            <w:tcW w:w="6120" w:type="dxa"/>
            <w:hideMark/>
          </w:tcPr>
          <w:p w14:paraId="1DEFB28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PERSO(O)N(en) als eigenaar van de onderneming of maatschappelijke activiteit waarvoor de PERSOON als functionaris optreedt</w:t>
            </w:r>
            <w:r w:rsidRPr="00D42B42">
              <w:rPr>
                <w:rFonts w:ascii="Arial" w:hAnsi="Arial" w:cs="Arial"/>
                <w:color w:val="000000"/>
                <w:sz w:val="20"/>
                <w:szCs w:val="20"/>
                <w:lang w:val="en-AU"/>
              </w:rPr>
              <w:fldChar w:fldCharType="end"/>
            </w:r>
          </w:p>
        </w:tc>
      </w:tr>
      <w:tr w:rsidR="00D42B42" w:rsidRPr="00D42B42" w14:paraId="79B59516" w14:textId="77777777" w:rsidTr="00FA5384">
        <w:trPr>
          <w:trHeight w:hRule="exact" w:val="128"/>
        </w:trPr>
        <w:tc>
          <w:tcPr>
            <w:tcW w:w="450" w:type="dxa"/>
          </w:tcPr>
          <w:p w14:paraId="7F04C8B1"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7594380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5235EC4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5DDA49D" w14:textId="77777777" w:rsidTr="00FA5384">
        <w:tc>
          <w:tcPr>
            <w:tcW w:w="450" w:type="dxa"/>
          </w:tcPr>
          <w:p w14:paraId="46256986"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244E0F5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61AEAE3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055EE76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SUBJECT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24E0F9D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33881565" w14:textId="77777777" w:rsidTr="00FA5384">
        <w:trPr>
          <w:trHeight w:hRule="exact" w:val="128"/>
        </w:trPr>
        <w:tc>
          <w:tcPr>
            <w:tcW w:w="450" w:type="dxa"/>
          </w:tcPr>
          <w:p w14:paraId="03011060"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5ADDF79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106FFEA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69777F2" w14:textId="77777777" w:rsidTr="00FA5384">
        <w:tc>
          <w:tcPr>
            <w:tcW w:w="450" w:type="dxa"/>
          </w:tcPr>
          <w:p w14:paraId="06A9924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325E0F7A"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5D84990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42F090D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21F1716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548730C5" w14:textId="77777777" w:rsidTr="00FA5384">
        <w:trPr>
          <w:trHeight w:hRule="exact" w:val="128"/>
        </w:trPr>
        <w:tc>
          <w:tcPr>
            <w:tcW w:w="450" w:type="dxa"/>
          </w:tcPr>
          <w:p w14:paraId="3BE1535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4E47BF1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317AF14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C12C0C2" w14:textId="77777777" w:rsidTr="00FA5384">
        <w:tc>
          <w:tcPr>
            <w:tcW w:w="450" w:type="dxa"/>
          </w:tcPr>
          <w:p w14:paraId="6166D8B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41940A6B"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NIET-NATUURLIJK 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676077F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7AE761C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PERSOON</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199ECC5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2996F06E" w14:textId="77777777" w:rsidTr="00FA5384">
        <w:trPr>
          <w:trHeight w:hRule="exact" w:val="128"/>
        </w:trPr>
        <w:tc>
          <w:tcPr>
            <w:tcW w:w="450" w:type="dxa"/>
          </w:tcPr>
          <w:p w14:paraId="7679BC6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tcPr>
          <w:p w14:paraId="373E757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lang w:val="en-AU"/>
              </w:rPr>
            </w:pPr>
          </w:p>
        </w:tc>
        <w:tc>
          <w:tcPr>
            <w:tcW w:w="6120" w:type="dxa"/>
          </w:tcPr>
          <w:p w14:paraId="722C53C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B8A9289" w14:textId="77777777" w:rsidTr="00FA5384">
        <w:tc>
          <w:tcPr>
            <w:tcW w:w="450" w:type="dxa"/>
          </w:tcPr>
          <w:p w14:paraId="1E927E9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750FE78F"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lang w:val="en-AU"/>
              </w:rPr>
            </w:pPr>
            <w:r w:rsidRPr="00D44CC3">
              <w:rPr>
                <w:rFonts w:ascii="Arial" w:hAnsi="Arial" w:cs="Arial"/>
                <w:sz w:val="20"/>
                <w:szCs w:val="20"/>
                <w:lang w:val="en-AU"/>
              </w:rPr>
              <w:fldChar w:fldCharType="begin" w:fldLock="1"/>
            </w:r>
            <w:r w:rsidRPr="00D44CC3">
              <w:rPr>
                <w:rFonts w:ascii="Arial" w:hAnsi="Arial" w:cs="Arial"/>
                <w:sz w:val="20"/>
                <w:szCs w:val="20"/>
                <w:lang w:val="en-AU"/>
              </w:rPr>
              <w:instrText xml:space="preserve">MERGEFIELD </w:instrText>
            </w:r>
            <w:r w:rsidRPr="00D44CC3">
              <w:rPr>
                <w:rFonts w:ascii="Calibri" w:hAnsi="Calibri" w:cs="Calibri"/>
                <w:sz w:val="22"/>
                <w:szCs w:val="22"/>
              </w:rPr>
              <w:instrText>Element.Name</w:instrText>
            </w:r>
            <w:r w:rsidRPr="00D44CC3">
              <w:rPr>
                <w:rFonts w:ascii="Arial" w:hAnsi="Arial" w:cs="Arial"/>
                <w:sz w:val="20"/>
                <w:szCs w:val="20"/>
                <w:lang w:val="en-AU"/>
              </w:rPr>
              <w:fldChar w:fldCharType="separate"/>
            </w:r>
            <w:r w:rsidRPr="00D44CC3">
              <w:rPr>
                <w:rFonts w:ascii="Calibri" w:hAnsi="Calibri" w:cs="Calibri"/>
                <w:sz w:val="22"/>
                <w:szCs w:val="22"/>
              </w:rPr>
              <w:t>TENAAMSTELLING</w:t>
            </w:r>
            <w:r w:rsidRPr="00D44CC3">
              <w:rPr>
                <w:rFonts w:ascii="Arial" w:hAnsi="Arial" w:cs="Arial"/>
                <w:sz w:val="20"/>
                <w:szCs w:val="20"/>
                <w:lang w:val="en-AU"/>
              </w:rPr>
              <w:fldChar w:fldCharType="end"/>
            </w:r>
            <w:r w:rsidRPr="00D44CC3">
              <w:rPr>
                <w:rFonts w:ascii="Calibri" w:hAnsi="Calibri" w:cs="Calibri"/>
                <w:sz w:val="22"/>
                <w:szCs w:val="22"/>
              </w:rPr>
              <w:t xml:space="preserve">  [</w:t>
            </w:r>
            <w:r w:rsidRPr="00D44CC3">
              <w:rPr>
                <w:rFonts w:ascii="Arial" w:hAnsi="Arial" w:cs="Arial"/>
                <w:sz w:val="20"/>
                <w:szCs w:val="20"/>
                <w:lang w:val="en-AU"/>
              </w:rPr>
              <w:fldChar w:fldCharType="begin" w:fldLock="1"/>
            </w:r>
            <w:r w:rsidRPr="00D44CC3">
              <w:rPr>
                <w:rFonts w:ascii="Calibri" w:hAnsi="Calibri" w:cs="Calibri"/>
                <w:sz w:val="22"/>
                <w:szCs w:val="22"/>
              </w:rPr>
              <w:instrText>MERGEFIELD ConnSource.Cardinality</w:instrText>
            </w:r>
            <w:r w:rsidRPr="00D44CC3">
              <w:rPr>
                <w:rFonts w:ascii="Arial" w:hAnsi="Arial" w:cs="Arial"/>
                <w:sz w:val="20"/>
                <w:szCs w:val="20"/>
                <w:lang w:val="en-AU"/>
              </w:rPr>
              <w:fldChar w:fldCharType="separate"/>
            </w:r>
            <w:r w:rsidRPr="00D44CC3">
              <w:rPr>
                <w:rFonts w:ascii="Calibri" w:hAnsi="Calibri" w:cs="Calibri"/>
                <w:sz w:val="22"/>
                <w:szCs w:val="22"/>
              </w:rPr>
              <w:t>0..*</w:t>
            </w:r>
            <w:r w:rsidRPr="00D44CC3">
              <w:rPr>
                <w:rFonts w:ascii="Arial" w:hAnsi="Arial" w:cs="Arial"/>
                <w:sz w:val="20"/>
                <w:szCs w:val="20"/>
                <w:lang w:val="en-AU"/>
              </w:rPr>
              <w:fldChar w:fldCharType="end"/>
            </w:r>
            <w:r w:rsidRPr="00D44CC3">
              <w:rPr>
                <w:rFonts w:ascii="Calibri" w:hAnsi="Calibri" w:cs="Calibri"/>
                <w:sz w:val="22"/>
                <w:szCs w:val="22"/>
              </w:rPr>
              <w:t>]</w:t>
            </w:r>
          </w:p>
          <w:p w14:paraId="7E333E53"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4CC3">
              <w:rPr>
                <w:rFonts w:ascii="Calibri" w:hAnsi="Calibri" w:cs="Calibri"/>
                <w:sz w:val="22"/>
                <w:szCs w:val="22"/>
              </w:rPr>
              <w:t xml:space="preserve">  </w:t>
            </w:r>
            <w:r w:rsidRPr="00D44CC3">
              <w:rPr>
                <w:rFonts w:ascii="Arial" w:hAnsi="Arial" w:cs="Arial"/>
                <w:sz w:val="20"/>
                <w:szCs w:val="20"/>
                <w:lang w:val="en-AU"/>
              </w:rPr>
              <w:fldChar w:fldCharType="begin" w:fldLock="1"/>
            </w:r>
            <w:r w:rsidRPr="00D44CC3">
              <w:rPr>
                <w:rFonts w:ascii="Calibri" w:hAnsi="Calibri" w:cs="Calibri"/>
                <w:sz w:val="22"/>
                <w:szCs w:val="22"/>
              </w:rPr>
              <w:instrText>MERGEFIELD Connector.Name</w:instrText>
            </w:r>
            <w:r w:rsidRPr="00D44CC3">
              <w:rPr>
                <w:rFonts w:ascii="Arial" w:hAnsi="Arial" w:cs="Arial"/>
                <w:sz w:val="20"/>
                <w:szCs w:val="20"/>
                <w:lang w:val="en-AU"/>
              </w:rPr>
              <w:fldChar w:fldCharType="separate"/>
            </w:r>
            <w:r w:rsidRPr="00D44CC3">
              <w:rPr>
                <w:rFonts w:ascii="Calibri" w:hAnsi="Calibri" w:cs="Calibri"/>
                <w:sz w:val="22"/>
                <w:szCs w:val="22"/>
              </w:rPr>
              <w:t>is van</w:t>
            </w:r>
            <w:r w:rsidRPr="00D44CC3">
              <w:rPr>
                <w:rFonts w:ascii="Arial" w:hAnsi="Arial" w:cs="Arial"/>
                <w:sz w:val="20"/>
                <w:szCs w:val="20"/>
                <w:lang w:val="en-AU"/>
              </w:rPr>
              <w:fldChar w:fldCharType="end"/>
            </w:r>
          </w:p>
          <w:p w14:paraId="0EEAED37"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4CC3">
              <w:rPr>
                <w:rFonts w:ascii="Arial" w:hAnsi="Arial" w:cs="Arial"/>
                <w:sz w:val="20"/>
                <w:szCs w:val="20"/>
                <w:lang w:val="en-AU"/>
              </w:rPr>
              <w:fldChar w:fldCharType="begin" w:fldLock="1"/>
            </w:r>
            <w:r w:rsidRPr="00D44CC3">
              <w:rPr>
                <w:rFonts w:ascii="Calibri" w:hAnsi="Calibri" w:cs="Calibri"/>
                <w:sz w:val="22"/>
                <w:szCs w:val="22"/>
              </w:rPr>
              <w:instrText>MERGEFIELD Element.Name</w:instrText>
            </w:r>
            <w:r w:rsidRPr="00D44CC3">
              <w:rPr>
                <w:rFonts w:ascii="Arial" w:hAnsi="Arial" w:cs="Arial"/>
                <w:sz w:val="20"/>
                <w:szCs w:val="20"/>
                <w:lang w:val="en-AU"/>
              </w:rPr>
              <w:fldChar w:fldCharType="separate"/>
            </w:r>
            <w:r w:rsidRPr="00D44CC3">
              <w:rPr>
                <w:rFonts w:ascii="Calibri" w:hAnsi="Calibri" w:cs="Calibri"/>
                <w:sz w:val="22"/>
                <w:szCs w:val="22"/>
              </w:rPr>
              <w:t>PERSOON</w:t>
            </w:r>
            <w:r w:rsidRPr="00D44CC3">
              <w:rPr>
                <w:rFonts w:ascii="Arial" w:hAnsi="Arial" w:cs="Arial"/>
                <w:sz w:val="20"/>
                <w:szCs w:val="20"/>
                <w:lang w:val="en-AU"/>
              </w:rPr>
              <w:fldChar w:fldCharType="end"/>
            </w:r>
            <w:r w:rsidRPr="00D44CC3">
              <w:rPr>
                <w:rFonts w:ascii="Calibri" w:hAnsi="Calibri" w:cs="Calibri"/>
                <w:sz w:val="22"/>
                <w:szCs w:val="22"/>
              </w:rPr>
              <w:t xml:space="preserve">  [</w:t>
            </w:r>
            <w:r w:rsidRPr="00D44CC3">
              <w:rPr>
                <w:rFonts w:ascii="Arial" w:hAnsi="Arial" w:cs="Arial"/>
                <w:sz w:val="20"/>
                <w:szCs w:val="20"/>
                <w:lang w:val="en-AU"/>
              </w:rPr>
              <w:fldChar w:fldCharType="begin" w:fldLock="1"/>
            </w:r>
            <w:r w:rsidRPr="00D44CC3">
              <w:rPr>
                <w:rFonts w:ascii="Calibri" w:hAnsi="Calibri" w:cs="Calibri"/>
                <w:sz w:val="22"/>
                <w:szCs w:val="22"/>
              </w:rPr>
              <w:instrText>MERGEFIELD ConnTarget.Cardinality</w:instrText>
            </w:r>
            <w:r w:rsidRPr="00D44CC3">
              <w:rPr>
                <w:rFonts w:ascii="Arial" w:hAnsi="Arial" w:cs="Arial"/>
                <w:sz w:val="20"/>
                <w:szCs w:val="20"/>
                <w:lang w:val="en-AU"/>
              </w:rPr>
              <w:fldChar w:fldCharType="separate"/>
            </w:r>
            <w:r w:rsidRPr="00D44CC3">
              <w:rPr>
                <w:rFonts w:ascii="Calibri" w:hAnsi="Calibri" w:cs="Calibri"/>
                <w:sz w:val="22"/>
                <w:szCs w:val="22"/>
              </w:rPr>
              <w:t>1</w:t>
            </w:r>
            <w:r w:rsidRPr="00D44CC3">
              <w:rPr>
                <w:rFonts w:ascii="Arial" w:hAnsi="Arial" w:cs="Arial"/>
                <w:sz w:val="20"/>
                <w:szCs w:val="20"/>
                <w:lang w:val="en-AU"/>
              </w:rPr>
              <w:fldChar w:fldCharType="end"/>
            </w:r>
            <w:r w:rsidRPr="00D44CC3">
              <w:rPr>
                <w:rFonts w:ascii="Calibri" w:hAnsi="Calibri" w:cs="Calibri"/>
                <w:sz w:val="22"/>
                <w:szCs w:val="22"/>
              </w:rPr>
              <w:t>]</w:t>
            </w:r>
          </w:p>
        </w:tc>
        <w:tc>
          <w:tcPr>
            <w:tcW w:w="6120" w:type="dxa"/>
            <w:hideMark/>
          </w:tcPr>
          <w:p w14:paraId="659B2295" w14:textId="77777777" w:rsidR="00D42B42" w:rsidRPr="00D44CC3"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D44CC3">
              <w:rPr>
                <w:rFonts w:ascii="Arial" w:hAnsi="Arial" w:cs="Arial"/>
                <w:sz w:val="20"/>
                <w:szCs w:val="20"/>
                <w:lang w:val="en-AU"/>
              </w:rPr>
              <w:fldChar w:fldCharType="begin" w:fldLock="1"/>
            </w:r>
            <w:r w:rsidRPr="00D44CC3">
              <w:rPr>
                <w:rFonts w:ascii="Arial" w:hAnsi="Arial" w:cs="Arial"/>
                <w:sz w:val="20"/>
                <w:szCs w:val="20"/>
              </w:rPr>
              <w:instrText xml:space="preserve">MERGEFIELD </w:instrText>
            </w:r>
            <w:r w:rsidRPr="00D44CC3">
              <w:rPr>
                <w:rFonts w:ascii="Calibri" w:hAnsi="Calibri" w:cs="Calibri"/>
                <w:sz w:val="22"/>
                <w:szCs w:val="22"/>
              </w:rPr>
              <w:instrText>Connector.Notes</w:instrText>
            </w:r>
            <w:r w:rsidRPr="00D44CC3">
              <w:rPr>
                <w:rFonts w:ascii="Arial" w:hAnsi="Arial" w:cs="Arial"/>
                <w:sz w:val="20"/>
                <w:szCs w:val="20"/>
                <w:lang w:val="en-AU"/>
              </w:rPr>
              <w:fldChar w:fldCharType="separate"/>
            </w:r>
            <w:r w:rsidRPr="00D44CC3">
              <w:rPr>
                <w:rFonts w:ascii="Calibri" w:hAnsi="Calibri" w:cs="Calibri"/>
                <w:sz w:val="22"/>
                <w:szCs w:val="22"/>
              </w:rPr>
              <w:t xml:space="preserve">Verwijzing naar een </w:t>
            </w:r>
            <w:r w:rsidRPr="00D44CC3">
              <w:rPr>
                <w:rFonts w:ascii="Calibri" w:hAnsi="Calibri" w:cs="Calibri"/>
                <w:sz w:val="22"/>
                <w:szCs w:val="22"/>
                <w:u w:val="single"/>
              </w:rPr>
              <w:t>PERSOON</w:t>
            </w:r>
            <w:r w:rsidRPr="00D44CC3">
              <w:rPr>
                <w:rFonts w:ascii="Calibri" w:hAnsi="Calibri" w:cs="Calibri"/>
                <w:sz w:val="22"/>
                <w:szCs w:val="22"/>
              </w:rPr>
              <w:t xml:space="preserve"> die een aandeel in een recht heeft.</w:t>
            </w:r>
            <w:r w:rsidRPr="00D44CC3">
              <w:rPr>
                <w:rFonts w:ascii="Arial" w:hAnsi="Arial" w:cs="Arial"/>
                <w:sz w:val="20"/>
                <w:szCs w:val="20"/>
                <w:lang w:val="en-AU"/>
              </w:rPr>
              <w:fldChar w:fldCharType="end"/>
            </w:r>
          </w:p>
        </w:tc>
      </w:tr>
      <w:tr w:rsidR="00D42B42" w:rsidRPr="00D42B42" w14:paraId="2AB8B732" w14:textId="77777777" w:rsidTr="00FA5384">
        <w:trPr>
          <w:trHeight w:hRule="exact" w:val="128"/>
        </w:trPr>
        <w:tc>
          <w:tcPr>
            <w:tcW w:w="450" w:type="dxa"/>
          </w:tcPr>
          <w:p w14:paraId="5E245487"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32CBB92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4C8BD00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0B58CF69" w14:textId="77777777" w:rsidR="00D42B42" w:rsidRPr="00D54C45"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320D7D6C" w14:textId="77777777" w:rsidTr="00D42B42">
        <w:tc>
          <w:tcPr>
            <w:tcW w:w="9360" w:type="dxa"/>
          </w:tcPr>
          <w:p w14:paraId="6919A53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17E51AE9"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 xml:space="preserve">Het betreft de verzameling van alle natuurlijke en niet-natuurlijke personen waarvan het gegevensbeheer van essentieel belang is voor de uitoefening van de gemeentelijke taken. </w:t>
            </w:r>
          </w:p>
          <w:p w14:paraId="4B4618E3"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Het is een specialisatie van SUBJECT.</w:t>
            </w:r>
          </w:p>
          <w:p w14:paraId="5B3597CD"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p>
        </w:tc>
      </w:tr>
    </w:tbl>
    <w:p w14:paraId="4E831AA9" w14:textId="77777777" w:rsidR="006E17A6" w:rsidRPr="00D54C45" w:rsidRDefault="006E17A6" w:rsidP="006E17A6">
      <w:pPr>
        <w:pStyle w:val="Kop2"/>
        <w:numPr>
          <w:ilvl w:val="0"/>
          <w:numId w:val="0"/>
        </w:numPr>
        <w:ind w:left="851"/>
        <w:rPr>
          <w:rFonts w:ascii="Arial" w:hAnsi="Arial" w:cs="Arial"/>
          <w:color w:val="0000B0"/>
          <w:sz w:val="30"/>
          <w:szCs w:val="30"/>
        </w:rPr>
      </w:pPr>
      <w:bookmarkStart w:id="279" w:name="BKM_6F6DD6DD_A59F_4667_B93E_036468F8CE86"/>
      <w:bookmarkEnd w:id="279"/>
    </w:p>
    <w:p w14:paraId="113A0366" w14:textId="77777777" w:rsidR="00FA5384" w:rsidRDefault="00FA5384">
      <w:pPr>
        <w:contextualSpacing w:val="0"/>
      </w:pPr>
      <w:r>
        <w:br w:type="page"/>
      </w:r>
    </w:p>
    <w:p w14:paraId="73066748" w14:textId="77777777" w:rsidR="00FA5384" w:rsidRPr="00FA5384" w:rsidRDefault="00FA5384" w:rsidP="00FA5384">
      <w:pPr>
        <w:pStyle w:val="Kop2"/>
        <w:rPr>
          <w:color w:val="0F0F0F"/>
        </w:rPr>
      </w:pPr>
      <w:r w:rsidRPr="00FA5384">
        <w:rPr>
          <w:color w:val="0F0F0F"/>
        </w:rPr>
        <w:lastRenderedPageBreak/>
        <w:fldChar w:fldCharType="begin" w:fldLock="1"/>
      </w:r>
      <w:r w:rsidRPr="00FA5384">
        <w:rPr>
          <w:color w:val="0F0F0F"/>
        </w:rPr>
        <w:instrText>MERGEFIELD Element.Stereotype</w:instrText>
      </w:r>
      <w:r w:rsidRPr="00FA5384">
        <w:rPr>
          <w:color w:val="0F0F0F"/>
        </w:rPr>
        <w:fldChar w:fldCharType="separate"/>
      </w:r>
      <w:r w:rsidRPr="00FA5384">
        <w:rPr>
          <w:color w:val="0F0F0F"/>
        </w:rPr>
        <w:t>«Objecttype»</w:t>
      </w:r>
      <w:r w:rsidRPr="00FA5384">
        <w:rPr>
          <w:color w:val="0F0F0F"/>
        </w:rPr>
        <w:fldChar w:fldCharType="end"/>
      </w:r>
      <w:r w:rsidRPr="00FA5384">
        <w:rPr>
          <w:color w:val="0F0F0F"/>
        </w:rPr>
        <w:t xml:space="preserve"> </w:t>
      </w:r>
      <w:r w:rsidRPr="00FA5384">
        <w:rPr>
          <w:color w:val="0F0F0F"/>
        </w:rPr>
        <w:fldChar w:fldCharType="begin" w:fldLock="1"/>
      </w:r>
      <w:r w:rsidRPr="00FA5384">
        <w:rPr>
          <w:color w:val="0F0F0F"/>
        </w:rPr>
        <w:instrText>MERGEFIELD Element.Name</w:instrText>
      </w:r>
      <w:r w:rsidRPr="00FA5384">
        <w:rPr>
          <w:color w:val="0F0F0F"/>
        </w:rPr>
        <w:fldChar w:fldCharType="separate"/>
      </w:r>
      <w:r w:rsidRPr="00FA5384">
        <w:rPr>
          <w:color w:val="0F0F0F"/>
        </w:rPr>
        <w:t>REISDOCUMENT</w:t>
      </w:r>
      <w:r w:rsidRPr="00FA5384">
        <w:rPr>
          <w:color w:val="0F0F0F"/>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FA5384" w14:paraId="30F5F8E7" w14:textId="77777777" w:rsidTr="00FA5384">
        <w:trPr>
          <w:trHeight w:val="271"/>
        </w:trPr>
        <w:tc>
          <w:tcPr>
            <w:tcW w:w="2340" w:type="dxa"/>
            <w:gridSpan w:val="2"/>
            <w:tcBorders>
              <w:top w:val="nil"/>
              <w:left w:val="nil"/>
              <w:bottom w:val="nil"/>
              <w:right w:val="nil"/>
            </w:tcBorders>
          </w:tcPr>
          <w:p w14:paraId="57B52C97" w14:textId="77777777" w:rsidR="00FA5384" w:rsidRDefault="00FA5384" w:rsidP="00FA5384">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5C7C8B39"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REISDOCUMENT</w:t>
            </w:r>
            <w:r>
              <w:fldChar w:fldCharType="end"/>
            </w:r>
          </w:p>
        </w:tc>
      </w:tr>
      <w:tr w:rsidR="00FA5384" w14:paraId="2D195720" w14:textId="77777777" w:rsidTr="00FA5384">
        <w:trPr>
          <w:trHeight w:hRule="exact" w:val="128"/>
        </w:trPr>
        <w:tc>
          <w:tcPr>
            <w:tcW w:w="2340" w:type="dxa"/>
            <w:gridSpan w:val="2"/>
            <w:tcBorders>
              <w:top w:val="nil"/>
              <w:left w:val="nil"/>
              <w:bottom w:val="nil"/>
              <w:right w:val="nil"/>
            </w:tcBorders>
          </w:tcPr>
          <w:p w14:paraId="675A7EAC"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15BA74A3" w14:textId="77777777" w:rsidR="00FA5384" w:rsidRDefault="00FA5384" w:rsidP="00FA5384">
            <w:pPr>
              <w:rPr>
                <w:rFonts w:ascii="Calibri" w:hAnsi="Calibri" w:cs="Calibri"/>
                <w:color w:val="0F0F0F"/>
                <w:sz w:val="22"/>
                <w:szCs w:val="22"/>
              </w:rPr>
            </w:pPr>
          </w:p>
        </w:tc>
      </w:tr>
      <w:tr w:rsidR="00FA5384" w14:paraId="0A8DECF1" w14:textId="77777777" w:rsidTr="00FA5384">
        <w:tc>
          <w:tcPr>
            <w:tcW w:w="2340" w:type="dxa"/>
            <w:gridSpan w:val="2"/>
            <w:tcBorders>
              <w:top w:val="nil"/>
              <w:left w:val="nil"/>
              <w:bottom w:val="nil"/>
              <w:right w:val="nil"/>
            </w:tcBorders>
          </w:tcPr>
          <w:p w14:paraId="40302C29" w14:textId="77777777" w:rsidR="00FA5384" w:rsidRDefault="00FA5384" w:rsidP="00FA5384">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131AE9F4"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RSD</w:t>
            </w:r>
            <w:r>
              <w:fldChar w:fldCharType="end"/>
            </w:r>
          </w:p>
        </w:tc>
      </w:tr>
      <w:tr w:rsidR="00FA5384" w14:paraId="1D003388" w14:textId="77777777" w:rsidTr="00FA5384">
        <w:trPr>
          <w:trHeight w:hRule="exact" w:val="128"/>
        </w:trPr>
        <w:tc>
          <w:tcPr>
            <w:tcW w:w="2340" w:type="dxa"/>
            <w:gridSpan w:val="2"/>
            <w:tcBorders>
              <w:top w:val="nil"/>
              <w:left w:val="nil"/>
              <w:bottom w:val="nil"/>
              <w:right w:val="nil"/>
            </w:tcBorders>
          </w:tcPr>
          <w:p w14:paraId="01C78EFB"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5FC4D3DA" w14:textId="77777777" w:rsidR="00FA5384" w:rsidRDefault="00FA5384" w:rsidP="00FA5384">
            <w:pPr>
              <w:rPr>
                <w:rFonts w:ascii="Calibri" w:hAnsi="Calibri" w:cs="Calibri"/>
                <w:color w:val="0F0F0F"/>
                <w:sz w:val="22"/>
                <w:szCs w:val="22"/>
              </w:rPr>
            </w:pPr>
          </w:p>
        </w:tc>
      </w:tr>
      <w:tr w:rsidR="00FA5384" w:rsidRPr="00FA512E" w14:paraId="4940707C" w14:textId="77777777" w:rsidTr="00FA5384">
        <w:tc>
          <w:tcPr>
            <w:tcW w:w="2340" w:type="dxa"/>
            <w:gridSpan w:val="2"/>
            <w:tcBorders>
              <w:top w:val="nil"/>
              <w:left w:val="nil"/>
              <w:bottom w:val="nil"/>
              <w:right w:val="nil"/>
            </w:tcBorders>
          </w:tcPr>
          <w:p w14:paraId="2BC5B103"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5A249A4D" w14:textId="39481299" w:rsidR="00FA5384" w:rsidRDefault="00FA5384" w:rsidP="00FA5384">
            <w:pPr>
              <w:rPr>
                <w:rFonts w:ascii="Calibri" w:hAnsi="Calibri" w:cs="Calibri"/>
                <w:color w:val="0F0F0F"/>
                <w:sz w:val="22"/>
                <w:szCs w:val="22"/>
              </w:rPr>
            </w:pPr>
            <w:r w:rsidRPr="00FA5384">
              <w:rPr>
                <w:rFonts w:ascii="Calibri" w:hAnsi="Calibri" w:cs="Calibri"/>
                <w:color w:val="0F0F0F"/>
                <w:sz w:val="22"/>
                <w:szCs w:val="22"/>
              </w:rPr>
              <w:t>Door KING toegevoegd objecttype o.b.v. GFO BG.</w:t>
            </w:r>
          </w:p>
        </w:tc>
      </w:tr>
      <w:tr w:rsidR="00FA5384" w:rsidRPr="00FA512E" w14:paraId="1808F0DA" w14:textId="77777777" w:rsidTr="00FA5384">
        <w:trPr>
          <w:trHeight w:hRule="exact" w:val="128"/>
        </w:trPr>
        <w:tc>
          <w:tcPr>
            <w:tcW w:w="2340" w:type="dxa"/>
            <w:gridSpan w:val="2"/>
            <w:tcBorders>
              <w:top w:val="nil"/>
              <w:left w:val="nil"/>
              <w:bottom w:val="nil"/>
              <w:right w:val="nil"/>
            </w:tcBorders>
          </w:tcPr>
          <w:p w14:paraId="48283032"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48CDBE43" w14:textId="77777777" w:rsidR="00FA5384" w:rsidRDefault="00FA5384" w:rsidP="00FA5384">
            <w:pPr>
              <w:rPr>
                <w:rFonts w:ascii="Calibri" w:hAnsi="Calibri" w:cs="Calibri"/>
                <w:color w:val="0F0F0F"/>
                <w:sz w:val="22"/>
                <w:szCs w:val="22"/>
              </w:rPr>
            </w:pPr>
          </w:p>
        </w:tc>
      </w:tr>
      <w:tr w:rsidR="00FA5384" w:rsidRPr="00FA512E" w14:paraId="16BFA08C" w14:textId="77777777" w:rsidTr="00FA5384">
        <w:trPr>
          <w:trHeight w:val="230"/>
        </w:trPr>
        <w:tc>
          <w:tcPr>
            <w:tcW w:w="2340" w:type="dxa"/>
            <w:gridSpan w:val="2"/>
            <w:tcBorders>
              <w:top w:val="nil"/>
              <w:left w:val="nil"/>
              <w:bottom w:val="nil"/>
              <w:right w:val="nil"/>
            </w:tcBorders>
          </w:tcPr>
          <w:p w14:paraId="2A0C8CE0"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3E853143" w14:textId="77777777" w:rsidR="00FA5384" w:rsidRDefault="00FA5384" w:rsidP="00FA5384">
            <w:pPr>
              <w:rPr>
                <w:rFonts w:ascii="Calibri" w:hAnsi="Calibri" w:cs="Calibri"/>
                <w:color w:val="0F0F0F"/>
                <w:sz w:val="22"/>
                <w:szCs w:val="22"/>
              </w:rPr>
            </w:pPr>
            <w:r>
              <w:fldChar w:fldCharType="begin" w:fldLock="1"/>
            </w:r>
            <w:r w:rsidRPr="00D22AA4">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Een document dat men op reis nodig heeft.</w:t>
            </w:r>
            <w:r>
              <w:fldChar w:fldCharType="end"/>
            </w:r>
          </w:p>
        </w:tc>
      </w:tr>
      <w:tr w:rsidR="00FA5384" w:rsidRPr="00FA512E" w14:paraId="5F14147C" w14:textId="77777777" w:rsidTr="00FA5384">
        <w:trPr>
          <w:trHeight w:hRule="exact" w:val="68"/>
        </w:trPr>
        <w:tc>
          <w:tcPr>
            <w:tcW w:w="2340" w:type="dxa"/>
            <w:gridSpan w:val="2"/>
            <w:tcBorders>
              <w:top w:val="nil"/>
              <w:left w:val="nil"/>
              <w:bottom w:val="nil"/>
              <w:right w:val="nil"/>
            </w:tcBorders>
          </w:tcPr>
          <w:p w14:paraId="507EE018"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2E67CC44" w14:textId="77777777" w:rsidR="00FA5384" w:rsidRDefault="00FA5384" w:rsidP="00FA5384">
            <w:pPr>
              <w:rPr>
                <w:rFonts w:ascii="Calibri" w:hAnsi="Calibri" w:cs="Calibri"/>
                <w:color w:val="0F0F0F"/>
                <w:sz w:val="22"/>
                <w:szCs w:val="22"/>
              </w:rPr>
            </w:pPr>
          </w:p>
        </w:tc>
      </w:tr>
      <w:tr w:rsidR="00FA5384" w14:paraId="1D681373" w14:textId="77777777" w:rsidTr="00FA5384">
        <w:trPr>
          <w:trHeight w:val="271"/>
        </w:trPr>
        <w:tc>
          <w:tcPr>
            <w:tcW w:w="2340" w:type="dxa"/>
            <w:gridSpan w:val="2"/>
            <w:tcBorders>
              <w:top w:val="nil"/>
              <w:left w:val="nil"/>
              <w:bottom w:val="nil"/>
              <w:right w:val="nil"/>
            </w:tcBorders>
          </w:tcPr>
          <w:p w14:paraId="2062B356"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0586BF5D" w14:textId="77777777" w:rsidR="00FA5384" w:rsidRDefault="00FA5384" w:rsidP="00FA5384">
            <w:pPr>
              <w:rPr>
                <w:rFonts w:ascii="Calibri" w:hAnsi="Calibri" w:cs="Calibri"/>
                <w:color w:val="0F0F0F"/>
                <w:sz w:val="22"/>
                <w:szCs w:val="22"/>
              </w:rPr>
            </w:pPr>
            <w:r>
              <w:rPr>
                <w:rFonts w:ascii="Calibri" w:hAnsi="Calibri" w:cs="Calibri"/>
                <w:color w:val="0F0F0F"/>
                <w:sz w:val="22"/>
                <w:szCs w:val="22"/>
              </w:rPr>
              <w:t>KING</w:t>
            </w:r>
          </w:p>
        </w:tc>
      </w:tr>
      <w:tr w:rsidR="00FA5384" w14:paraId="3FC9D699" w14:textId="77777777" w:rsidTr="00FA5384">
        <w:trPr>
          <w:trHeight w:hRule="exact" w:val="128"/>
        </w:trPr>
        <w:tc>
          <w:tcPr>
            <w:tcW w:w="2340" w:type="dxa"/>
            <w:gridSpan w:val="2"/>
            <w:tcBorders>
              <w:top w:val="nil"/>
              <w:left w:val="nil"/>
              <w:bottom w:val="nil"/>
              <w:right w:val="nil"/>
            </w:tcBorders>
          </w:tcPr>
          <w:p w14:paraId="3CBEF340"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0486BB3D" w14:textId="77777777" w:rsidR="00FA5384" w:rsidRDefault="00FA5384" w:rsidP="00FA5384">
            <w:pPr>
              <w:rPr>
                <w:rFonts w:ascii="Calibri" w:hAnsi="Calibri" w:cs="Calibri"/>
                <w:color w:val="0F0F0F"/>
                <w:sz w:val="22"/>
                <w:szCs w:val="22"/>
              </w:rPr>
            </w:pPr>
          </w:p>
        </w:tc>
      </w:tr>
      <w:tr w:rsidR="00FA5384" w14:paraId="53252FF9" w14:textId="77777777" w:rsidTr="00FA5384">
        <w:tc>
          <w:tcPr>
            <w:tcW w:w="2340" w:type="dxa"/>
            <w:gridSpan w:val="2"/>
            <w:tcBorders>
              <w:top w:val="nil"/>
              <w:left w:val="nil"/>
              <w:bottom w:val="nil"/>
              <w:right w:val="nil"/>
            </w:tcBorders>
          </w:tcPr>
          <w:p w14:paraId="3D3A7157"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061AF492" w14:textId="77777777" w:rsidR="00FA5384" w:rsidRDefault="00FA5384" w:rsidP="00FA5384">
            <w:pPr>
              <w:rPr>
                <w:rFonts w:ascii="Calibri" w:hAnsi="Calibri" w:cs="Calibri"/>
                <w:color w:val="0F0F0F"/>
                <w:sz w:val="22"/>
                <w:szCs w:val="22"/>
              </w:rPr>
            </w:pPr>
            <w:r>
              <w:rPr>
                <w:rFonts w:ascii="Calibri" w:hAnsi="Calibri" w:cs="Calibri"/>
                <w:color w:val="0F0F0F"/>
                <w:sz w:val="22"/>
                <w:szCs w:val="22"/>
              </w:rPr>
              <w:t>1 mei 2008</w:t>
            </w:r>
          </w:p>
        </w:tc>
      </w:tr>
      <w:tr w:rsidR="00FA5384" w14:paraId="56DEBF10" w14:textId="77777777" w:rsidTr="00FA5384">
        <w:trPr>
          <w:trHeight w:hRule="exact" w:val="128"/>
        </w:trPr>
        <w:tc>
          <w:tcPr>
            <w:tcW w:w="2340" w:type="dxa"/>
            <w:gridSpan w:val="2"/>
            <w:tcBorders>
              <w:top w:val="nil"/>
              <w:left w:val="nil"/>
              <w:bottom w:val="nil"/>
              <w:right w:val="nil"/>
            </w:tcBorders>
          </w:tcPr>
          <w:p w14:paraId="54AE405E"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3BE838FB" w14:textId="77777777" w:rsidR="00FA5384" w:rsidRDefault="00FA5384" w:rsidP="00FA5384">
            <w:pPr>
              <w:rPr>
                <w:rFonts w:ascii="Calibri" w:hAnsi="Calibri" w:cs="Calibri"/>
                <w:color w:val="0F0F0F"/>
                <w:sz w:val="22"/>
                <w:szCs w:val="22"/>
              </w:rPr>
            </w:pPr>
          </w:p>
        </w:tc>
      </w:tr>
      <w:tr w:rsidR="00FA5384" w14:paraId="45B73B87" w14:textId="77777777" w:rsidTr="00FA5384">
        <w:tc>
          <w:tcPr>
            <w:tcW w:w="2340" w:type="dxa"/>
            <w:gridSpan w:val="2"/>
            <w:tcBorders>
              <w:top w:val="nil"/>
              <w:left w:val="nil"/>
              <w:bottom w:val="nil"/>
              <w:right w:val="nil"/>
            </w:tcBorders>
          </w:tcPr>
          <w:p w14:paraId="3A54A666"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5C806BDF" w14:textId="77777777" w:rsidR="00FA5384" w:rsidRDefault="00FA5384" w:rsidP="00FA5384">
            <w:pPr>
              <w:rPr>
                <w:rFonts w:ascii="Calibri" w:hAnsi="Calibri" w:cs="Calibri"/>
                <w:color w:val="0F0F0F"/>
                <w:sz w:val="22"/>
                <w:szCs w:val="22"/>
              </w:rPr>
            </w:pPr>
            <w:r>
              <w:rPr>
                <w:rFonts w:ascii="Calibri" w:hAnsi="Calibri" w:cs="Calibri"/>
                <w:color w:val="0F0F0F"/>
                <w:sz w:val="22"/>
                <w:szCs w:val="22"/>
              </w:rPr>
              <w:t>Reisdocumentsoort, reisdocumentnummer</w:t>
            </w:r>
          </w:p>
        </w:tc>
      </w:tr>
      <w:tr w:rsidR="00FA5384" w14:paraId="1DA43EEF" w14:textId="77777777" w:rsidTr="00FA5384">
        <w:trPr>
          <w:trHeight w:hRule="exact" w:val="128"/>
        </w:trPr>
        <w:tc>
          <w:tcPr>
            <w:tcW w:w="2340" w:type="dxa"/>
            <w:gridSpan w:val="2"/>
            <w:tcBorders>
              <w:top w:val="nil"/>
              <w:left w:val="nil"/>
              <w:bottom w:val="nil"/>
              <w:right w:val="nil"/>
            </w:tcBorders>
          </w:tcPr>
          <w:p w14:paraId="21738B01"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68A85A7C" w14:textId="77777777" w:rsidR="00FA5384" w:rsidRDefault="00FA5384" w:rsidP="00FA5384">
            <w:pPr>
              <w:rPr>
                <w:rFonts w:ascii="Calibri" w:hAnsi="Calibri" w:cs="Calibri"/>
                <w:b/>
                <w:bCs/>
                <w:color w:val="0F0F0F"/>
                <w:sz w:val="22"/>
                <w:szCs w:val="22"/>
              </w:rPr>
            </w:pPr>
          </w:p>
        </w:tc>
      </w:tr>
      <w:tr w:rsidR="00FA5384" w:rsidRPr="00FA512E" w14:paraId="0DB5D959" w14:textId="77777777" w:rsidTr="00FA5384">
        <w:tc>
          <w:tcPr>
            <w:tcW w:w="2340" w:type="dxa"/>
            <w:gridSpan w:val="2"/>
            <w:tcBorders>
              <w:top w:val="nil"/>
              <w:left w:val="nil"/>
              <w:bottom w:val="nil"/>
              <w:right w:val="nil"/>
            </w:tcBorders>
          </w:tcPr>
          <w:p w14:paraId="410F2247"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7CA2D442" w14:textId="77777777" w:rsidR="00FA5384" w:rsidRDefault="00FA5384" w:rsidP="00FA5384">
            <w:pPr>
              <w:rPr>
                <w:rFonts w:ascii="Calibri" w:hAnsi="Calibri" w:cs="Calibri"/>
                <w:color w:val="0F0F0F"/>
                <w:sz w:val="22"/>
                <w:szCs w:val="22"/>
              </w:rPr>
            </w:pPr>
            <w:r>
              <w:rPr>
                <w:rFonts w:ascii="Calibri" w:hAnsi="Calibri" w:cs="Calibri"/>
                <w:color w:val="0F0F0F"/>
                <w:sz w:val="22"/>
                <w:szCs w:val="22"/>
              </w:rPr>
              <w:t>Het gaat hier om verstrekte Nederlandse reisdocumenten.</w:t>
            </w:r>
          </w:p>
        </w:tc>
      </w:tr>
      <w:tr w:rsidR="00FA5384" w:rsidRPr="00FA512E" w14:paraId="1F49163E" w14:textId="77777777" w:rsidTr="00FA5384">
        <w:trPr>
          <w:trHeight w:hRule="exact" w:val="128"/>
        </w:trPr>
        <w:tc>
          <w:tcPr>
            <w:tcW w:w="2340" w:type="dxa"/>
            <w:gridSpan w:val="2"/>
            <w:tcBorders>
              <w:top w:val="nil"/>
              <w:left w:val="nil"/>
              <w:bottom w:val="nil"/>
              <w:right w:val="nil"/>
            </w:tcBorders>
          </w:tcPr>
          <w:p w14:paraId="145FD811"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3BF0C883" w14:textId="77777777" w:rsidR="00FA5384" w:rsidRDefault="00FA5384" w:rsidP="00FA5384">
            <w:pPr>
              <w:rPr>
                <w:rFonts w:ascii="Calibri" w:hAnsi="Calibri" w:cs="Calibri"/>
                <w:color w:val="0F0F0F"/>
                <w:sz w:val="22"/>
                <w:szCs w:val="22"/>
              </w:rPr>
            </w:pPr>
          </w:p>
        </w:tc>
      </w:tr>
      <w:tr w:rsidR="00FA5384" w14:paraId="2D7BB910" w14:textId="77777777" w:rsidTr="00FA5384">
        <w:trPr>
          <w:trHeight w:hRule="exact" w:val="256"/>
        </w:trPr>
        <w:tc>
          <w:tcPr>
            <w:tcW w:w="2340" w:type="dxa"/>
            <w:gridSpan w:val="2"/>
            <w:tcBorders>
              <w:top w:val="nil"/>
              <w:left w:val="nil"/>
              <w:bottom w:val="nil"/>
              <w:right w:val="nil"/>
            </w:tcBorders>
          </w:tcPr>
          <w:p w14:paraId="51E71B65"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2A12C77C" w14:textId="77777777" w:rsidR="00FA5384" w:rsidRDefault="00FA5384" w:rsidP="00FA5384">
            <w:pPr>
              <w:rPr>
                <w:rFonts w:ascii="Calibri" w:hAnsi="Calibri" w:cs="Calibri"/>
                <w:color w:val="0F0F0F"/>
                <w:sz w:val="22"/>
                <w:szCs w:val="22"/>
              </w:rPr>
            </w:pPr>
          </w:p>
        </w:tc>
      </w:tr>
      <w:tr w:rsidR="00FA5384" w14:paraId="18A2C2CE" w14:textId="77777777" w:rsidTr="00FA5384">
        <w:trPr>
          <w:trHeight w:hRule="exact" w:val="256"/>
        </w:trPr>
        <w:tc>
          <w:tcPr>
            <w:tcW w:w="2340" w:type="dxa"/>
            <w:gridSpan w:val="2"/>
            <w:tcBorders>
              <w:top w:val="nil"/>
              <w:left w:val="nil"/>
              <w:bottom w:val="nil"/>
              <w:right w:val="nil"/>
            </w:tcBorders>
          </w:tcPr>
          <w:p w14:paraId="7E776C8E" w14:textId="77777777" w:rsidR="00FA5384" w:rsidRDefault="00FA5384" w:rsidP="00FA5384">
            <w:pPr>
              <w:rPr>
                <w:rFonts w:ascii="Calibri" w:hAnsi="Calibri" w:cs="Calibri"/>
                <w:b/>
                <w:bCs/>
                <w:color w:val="0F0F0F"/>
                <w:sz w:val="22"/>
                <w:szCs w:val="22"/>
              </w:rPr>
            </w:pPr>
          </w:p>
        </w:tc>
        <w:tc>
          <w:tcPr>
            <w:tcW w:w="7020" w:type="dxa"/>
            <w:gridSpan w:val="4"/>
            <w:tcBorders>
              <w:top w:val="nil"/>
              <w:left w:val="nil"/>
              <w:bottom w:val="nil"/>
              <w:right w:val="nil"/>
            </w:tcBorders>
          </w:tcPr>
          <w:p w14:paraId="468C8A4F" w14:textId="77777777" w:rsidR="00FA5384" w:rsidRDefault="00FA5384" w:rsidP="00FA5384">
            <w:pPr>
              <w:rPr>
                <w:rFonts w:ascii="Calibri" w:hAnsi="Calibri" w:cs="Calibri"/>
                <w:color w:val="0F0F0F"/>
                <w:sz w:val="22"/>
                <w:szCs w:val="22"/>
              </w:rPr>
            </w:pPr>
          </w:p>
        </w:tc>
      </w:tr>
      <w:tr w:rsidR="00FA5384" w14:paraId="50FB5DB7" w14:textId="77777777" w:rsidTr="00FA5384">
        <w:tc>
          <w:tcPr>
            <w:tcW w:w="2340" w:type="dxa"/>
            <w:gridSpan w:val="2"/>
            <w:tcBorders>
              <w:top w:val="nil"/>
              <w:left w:val="nil"/>
              <w:bottom w:val="nil"/>
              <w:right w:val="nil"/>
            </w:tcBorders>
          </w:tcPr>
          <w:p w14:paraId="371824F7"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344EE030" w14:textId="77777777" w:rsidR="00FA5384" w:rsidRDefault="00FA5384" w:rsidP="00FA5384">
            <w:pPr>
              <w:rPr>
                <w:rFonts w:ascii="Calibri" w:hAnsi="Calibri" w:cs="Calibri"/>
                <w:b/>
                <w:bCs/>
                <w:color w:val="0F0F0F"/>
                <w:sz w:val="22"/>
                <w:szCs w:val="22"/>
              </w:rPr>
            </w:pPr>
          </w:p>
        </w:tc>
      </w:tr>
      <w:tr w:rsidR="00FA5384" w14:paraId="0861F05B" w14:textId="77777777" w:rsidTr="00FA5384">
        <w:tc>
          <w:tcPr>
            <w:tcW w:w="450" w:type="dxa"/>
            <w:tcBorders>
              <w:top w:val="nil"/>
              <w:left w:val="nil"/>
              <w:bottom w:val="nil"/>
              <w:right w:val="nil"/>
            </w:tcBorders>
          </w:tcPr>
          <w:p w14:paraId="56470BDF" w14:textId="77777777" w:rsidR="00FA5384" w:rsidRDefault="00FA5384" w:rsidP="00FA5384">
            <w:pPr>
              <w:rPr>
                <w:rFonts w:ascii="Calibri" w:hAnsi="Calibri" w:cs="Calibri"/>
                <w:i/>
                <w:iCs/>
                <w:color w:val="0F0F0F"/>
                <w:sz w:val="22"/>
                <w:szCs w:val="22"/>
              </w:rPr>
            </w:pPr>
            <w:bookmarkStart w:id="280" w:name="BKM_6465EB4A_190A_489e_878D_417397773E82"/>
          </w:p>
        </w:tc>
        <w:tc>
          <w:tcPr>
            <w:tcW w:w="2790" w:type="dxa"/>
            <w:gridSpan w:val="2"/>
            <w:tcBorders>
              <w:top w:val="nil"/>
              <w:left w:val="nil"/>
              <w:bottom w:val="nil"/>
              <w:right w:val="nil"/>
            </w:tcBorders>
          </w:tcPr>
          <w:p w14:paraId="7E9F5468" w14:textId="77777777" w:rsidR="00FA5384" w:rsidRDefault="00FA5384" w:rsidP="00FA5384">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41761749" w14:textId="77777777" w:rsidR="00FA5384" w:rsidRDefault="00FA5384" w:rsidP="00FA5384">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6A682EF2" w14:textId="77777777" w:rsidR="00FA5384" w:rsidRDefault="00FA5384" w:rsidP="00FA5384">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39DDFB8A" w14:textId="77777777" w:rsidR="00FA5384" w:rsidRDefault="00FA5384" w:rsidP="00FA5384">
            <w:pPr>
              <w:rPr>
                <w:rFonts w:ascii="Calibri" w:hAnsi="Calibri" w:cs="Calibri"/>
                <w:i/>
                <w:iCs/>
                <w:color w:val="0F0F0F"/>
                <w:sz w:val="22"/>
                <w:szCs w:val="22"/>
              </w:rPr>
            </w:pPr>
            <w:r>
              <w:rPr>
                <w:rFonts w:ascii="Calibri" w:hAnsi="Calibri" w:cs="Calibri"/>
                <w:i/>
                <w:iCs/>
                <w:color w:val="0F0F0F"/>
                <w:sz w:val="22"/>
                <w:szCs w:val="22"/>
              </w:rPr>
              <w:t>Kardi-</w:t>
            </w:r>
          </w:p>
          <w:p w14:paraId="1407C01E" w14:textId="77777777" w:rsidR="00FA5384" w:rsidRDefault="00FA5384" w:rsidP="00FA5384">
            <w:pPr>
              <w:rPr>
                <w:rFonts w:ascii="Calibri" w:hAnsi="Calibri" w:cs="Calibri"/>
                <w:color w:val="0F0F0F"/>
                <w:sz w:val="22"/>
                <w:szCs w:val="22"/>
              </w:rPr>
            </w:pPr>
            <w:r>
              <w:rPr>
                <w:rFonts w:ascii="Calibri" w:hAnsi="Calibri" w:cs="Calibri"/>
                <w:i/>
                <w:iCs/>
                <w:color w:val="0F0F0F"/>
                <w:sz w:val="22"/>
                <w:szCs w:val="22"/>
              </w:rPr>
              <w:t>naliteit</w:t>
            </w:r>
          </w:p>
        </w:tc>
      </w:tr>
      <w:tr w:rsidR="00FA5384" w14:paraId="03016F74" w14:textId="77777777" w:rsidTr="00FA5384">
        <w:tc>
          <w:tcPr>
            <w:tcW w:w="450" w:type="dxa"/>
            <w:tcBorders>
              <w:top w:val="nil"/>
              <w:left w:val="nil"/>
              <w:bottom w:val="nil"/>
              <w:right w:val="nil"/>
            </w:tcBorders>
          </w:tcPr>
          <w:p w14:paraId="304E820A" w14:textId="77777777" w:rsidR="00FA5384" w:rsidRDefault="00FA5384" w:rsidP="00FA5384">
            <w:pPr>
              <w:rPr>
                <w:rFonts w:ascii="Calibri" w:hAnsi="Calibri" w:cs="Calibri"/>
                <w:color w:val="0F0F0F"/>
                <w:sz w:val="22"/>
                <w:szCs w:val="22"/>
              </w:rPr>
            </w:pPr>
          </w:p>
        </w:tc>
        <w:tc>
          <w:tcPr>
            <w:tcW w:w="2790" w:type="dxa"/>
            <w:gridSpan w:val="2"/>
            <w:tcBorders>
              <w:top w:val="nil"/>
              <w:left w:val="nil"/>
              <w:bottom w:val="nil"/>
              <w:right w:val="nil"/>
            </w:tcBorders>
          </w:tcPr>
          <w:p w14:paraId="4EDF8F33"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Soort</w:t>
            </w:r>
            <w:r>
              <w:fldChar w:fldCharType="end"/>
            </w:r>
          </w:p>
        </w:tc>
        <w:tc>
          <w:tcPr>
            <w:tcW w:w="4230" w:type="dxa"/>
            <w:tcBorders>
              <w:top w:val="nil"/>
              <w:left w:val="nil"/>
              <w:bottom w:val="nil"/>
              <w:right w:val="nil"/>
            </w:tcBorders>
          </w:tcPr>
          <w:p w14:paraId="718581FF" w14:textId="77777777" w:rsidR="00FA5384" w:rsidRPr="006A0B96" w:rsidRDefault="00FA5384" w:rsidP="00FA5384">
            <w:pPr>
              <w:rPr>
                <w:rFonts w:ascii="Calibri" w:hAnsi="Calibri" w:cs="Calibri"/>
                <w:color w:val="0F0F0F"/>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Het soort reisdocument dat verstrekt is aan de INGEZETENE.</w:t>
            </w:r>
            <w:r w:rsidRPr="006A0B96">
              <w:rPr>
                <w:color w:val="FF0000"/>
                <w:u w:val="single"/>
              </w:rPr>
              <w:fldChar w:fldCharType="end"/>
            </w:r>
          </w:p>
        </w:tc>
        <w:tc>
          <w:tcPr>
            <w:tcW w:w="1080" w:type="dxa"/>
            <w:tcBorders>
              <w:top w:val="nil"/>
              <w:left w:val="nil"/>
              <w:bottom w:val="nil"/>
              <w:right w:val="nil"/>
            </w:tcBorders>
          </w:tcPr>
          <w:p w14:paraId="29D9181D" w14:textId="77777777" w:rsidR="00FA5384" w:rsidRPr="006A0B96" w:rsidRDefault="00FA5384" w:rsidP="00FA5384">
            <w:pPr>
              <w:rPr>
                <w:rFonts w:ascii="Calibri" w:hAnsi="Calibri" w:cs="Calibri"/>
                <w:sz w:val="22"/>
                <w:szCs w:val="22"/>
              </w:rPr>
            </w:pPr>
            <w:r w:rsidRPr="006A0B96">
              <w:rPr>
                <w:sz w:val="22"/>
                <w:szCs w:val="22"/>
              </w:rPr>
              <w:fldChar w:fldCharType="begin" w:fldLock="1"/>
            </w:r>
            <w:r w:rsidRPr="006A0B96">
              <w:rPr>
                <w:sz w:val="22"/>
                <w:szCs w:val="22"/>
              </w:rPr>
              <w:instrText xml:space="preserve">MERGEFIELD </w:instrText>
            </w:r>
            <w:r w:rsidRPr="006A0B96">
              <w:rPr>
                <w:rFonts w:ascii="Calibri" w:hAnsi="Calibri" w:cs="Calibri"/>
                <w:sz w:val="22"/>
                <w:szCs w:val="22"/>
              </w:rPr>
              <w:instrText>Att.Type</w:instrText>
            </w:r>
            <w:r w:rsidRPr="006A0B96">
              <w:rPr>
                <w:sz w:val="22"/>
                <w:szCs w:val="22"/>
              </w:rPr>
              <w:fldChar w:fldCharType="separate"/>
            </w:r>
            <w:r w:rsidRPr="006A0B96">
              <w:rPr>
                <w:rFonts w:ascii="Calibri" w:hAnsi="Calibri" w:cs="Calibri"/>
                <w:sz w:val="22"/>
                <w:szCs w:val="22"/>
              </w:rPr>
              <w:t>REISDOCUMENTSOORT</w:t>
            </w:r>
            <w:r w:rsidRPr="006A0B96">
              <w:rPr>
                <w:sz w:val="22"/>
                <w:szCs w:val="22"/>
              </w:rPr>
              <w:fldChar w:fldCharType="end"/>
            </w:r>
          </w:p>
        </w:tc>
        <w:tc>
          <w:tcPr>
            <w:tcW w:w="810" w:type="dxa"/>
            <w:tcBorders>
              <w:top w:val="nil"/>
              <w:left w:val="nil"/>
              <w:bottom w:val="nil"/>
              <w:right w:val="nil"/>
            </w:tcBorders>
          </w:tcPr>
          <w:p w14:paraId="087EC969"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80"/>
      </w:tr>
      <w:tr w:rsidR="00FA5384" w14:paraId="383FFF5E" w14:textId="77777777" w:rsidTr="00FA5384">
        <w:tc>
          <w:tcPr>
            <w:tcW w:w="450" w:type="dxa"/>
            <w:tcBorders>
              <w:top w:val="nil"/>
              <w:left w:val="nil"/>
              <w:bottom w:val="nil"/>
              <w:right w:val="nil"/>
            </w:tcBorders>
          </w:tcPr>
          <w:p w14:paraId="691D725B" w14:textId="77777777" w:rsidR="00FA5384" w:rsidRDefault="00FA5384" w:rsidP="00FA5384">
            <w:pPr>
              <w:rPr>
                <w:rFonts w:ascii="Calibri" w:hAnsi="Calibri" w:cs="Calibri"/>
                <w:color w:val="0F0F0F"/>
                <w:sz w:val="22"/>
                <w:szCs w:val="22"/>
              </w:rPr>
            </w:pPr>
            <w:bookmarkStart w:id="281" w:name="BKM_CDF149C1_C548_432e_B0B2_CD775CD3F069"/>
          </w:p>
        </w:tc>
        <w:tc>
          <w:tcPr>
            <w:tcW w:w="2790" w:type="dxa"/>
            <w:gridSpan w:val="2"/>
            <w:tcBorders>
              <w:top w:val="nil"/>
              <w:left w:val="nil"/>
              <w:bottom w:val="nil"/>
              <w:right w:val="nil"/>
            </w:tcBorders>
          </w:tcPr>
          <w:p w14:paraId="29B8F643"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Reisdocumentnummer</w:t>
            </w:r>
            <w:r>
              <w:fldChar w:fldCharType="end"/>
            </w:r>
          </w:p>
        </w:tc>
        <w:tc>
          <w:tcPr>
            <w:tcW w:w="4230" w:type="dxa"/>
            <w:tcBorders>
              <w:top w:val="nil"/>
              <w:left w:val="nil"/>
              <w:bottom w:val="nil"/>
              <w:right w:val="nil"/>
            </w:tcBorders>
          </w:tcPr>
          <w:p w14:paraId="37CC33B8" w14:textId="77777777" w:rsidR="00FA5384" w:rsidRPr="006A0B96" w:rsidRDefault="00FA5384" w:rsidP="00FA5384">
            <w:pPr>
              <w:rPr>
                <w:rFonts w:ascii="Calibri" w:hAnsi="Calibri" w:cs="Calibri"/>
                <w:color w:val="0F0F0F"/>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Het nummer van het verstrekte Nederlandse reisdocument.</w:t>
            </w:r>
            <w:r w:rsidRPr="006A0B96">
              <w:rPr>
                <w:color w:val="FF0000"/>
                <w:u w:val="single"/>
              </w:rPr>
              <w:fldChar w:fldCharType="end"/>
            </w:r>
          </w:p>
        </w:tc>
        <w:tc>
          <w:tcPr>
            <w:tcW w:w="1080" w:type="dxa"/>
            <w:tcBorders>
              <w:top w:val="nil"/>
              <w:left w:val="nil"/>
              <w:bottom w:val="nil"/>
              <w:right w:val="nil"/>
            </w:tcBorders>
          </w:tcPr>
          <w:p w14:paraId="2FE8E958" w14:textId="77777777" w:rsidR="00FA5384" w:rsidRPr="006A0B96" w:rsidRDefault="00FA5384" w:rsidP="00FA5384">
            <w:pPr>
              <w:rPr>
                <w:rFonts w:ascii="Calibri" w:hAnsi="Calibri" w:cs="Calibri"/>
                <w:sz w:val="22"/>
                <w:szCs w:val="22"/>
                <w:u w:val="single"/>
              </w:rPr>
            </w:pPr>
            <w:r w:rsidRPr="006A0B96">
              <w:rPr>
                <w:color w:val="FF0000"/>
                <w:sz w:val="22"/>
                <w:szCs w:val="22"/>
                <w:u w:val="single"/>
              </w:rPr>
              <w:fldChar w:fldCharType="begin" w:fldLock="1"/>
            </w:r>
            <w:r w:rsidRPr="006A0B96">
              <w:rPr>
                <w:color w:val="FF0000"/>
                <w:sz w:val="22"/>
                <w:szCs w:val="22"/>
                <w:u w:val="single"/>
              </w:rPr>
              <w:instrText xml:space="preserve">MERGEFIELD </w:instrText>
            </w:r>
            <w:r w:rsidRPr="006A0B96">
              <w:rPr>
                <w:rFonts w:ascii="Calibri" w:hAnsi="Calibri" w:cs="Calibri"/>
                <w:color w:val="FF0000"/>
                <w:sz w:val="22"/>
                <w:szCs w:val="22"/>
                <w:u w:val="single"/>
              </w:rPr>
              <w:instrText>Att.Type</w:instrText>
            </w:r>
            <w:r w:rsidRPr="006A0B96">
              <w:rPr>
                <w:color w:val="FF0000"/>
                <w:sz w:val="22"/>
                <w:szCs w:val="22"/>
                <w:u w:val="single"/>
              </w:rPr>
              <w:fldChar w:fldCharType="separate"/>
            </w:r>
            <w:r w:rsidRPr="006A0B96">
              <w:rPr>
                <w:rFonts w:ascii="Calibri" w:hAnsi="Calibri" w:cs="Calibri"/>
                <w:color w:val="FF0000"/>
                <w:sz w:val="22"/>
                <w:szCs w:val="22"/>
                <w:u w:val="single"/>
              </w:rPr>
              <w:t>AN9</w:t>
            </w:r>
            <w:r w:rsidRPr="006A0B96">
              <w:rPr>
                <w:color w:val="FF0000"/>
                <w:sz w:val="22"/>
                <w:szCs w:val="22"/>
                <w:u w:val="single"/>
              </w:rPr>
              <w:fldChar w:fldCharType="end"/>
            </w:r>
          </w:p>
        </w:tc>
        <w:tc>
          <w:tcPr>
            <w:tcW w:w="810" w:type="dxa"/>
            <w:tcBorders>
              <w:top w:val="nil"/>
              <w:left w:val="nil"/>
              <w:bottom w:val="nil"/>
              <w:right w:val="nil"/>
            </w:tcBorders>
          </w:tcPr>
          <w:p w14:paraId="154CA419"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81"/>
      </w:tr>
      <w:tr w:rsidR="00FA5384" w14:paraId="63EACD61" w14:textId="77777777" w:rsidTr="00FA5384">
        <w:tc>
          <w:tcPr>
            <w:tcW w:w="450" w:type="dxa"/>
            <w:tcBorders>
              <w:top w:val="nil"/>
              <w:left w:val="nil"/>
              <w:bottom w:val="nil"/>
              <w:right w:val="nil"/>
            </w:tcBorders>
          </w:tcPr>
          <w:p w14:paraId="0A347A0A" w14:textId="77777777" w:rsidR="00FA5384" w:rsidRDefault="00FA5384" w:rsidP="00FA5384">
            <w:pPr>
              <w:rPr>
                <w:rFonts w:ascii="Calibri" w:hAnsi="Calibri" w:cs="Calibri"/>
                <w:color w:val="0F0F0F"/>
                <w:sz w:val="22"/>
                <w:szCs w:val="22"/>
              </w:rPr>
            </w:pPr>
            <w:bookmarkStart w:id="282" w:name="BKM_ABD59B47_562C_471e_87D2_0B9A6F6072BA"/>
          </w:p>
        </w:tc>
        <w:tc>
          <w:tcPr>
            <w:tcW w:w="2790" w:type="dxa"/>
            <w:gridSpan w:val="2"/>
            <w:tcBorders>
              <w:top w:val="nil"/>
              <w:left w:val="nil"/>
              <w:bottom w:val="nil"/>
              <w:right w:val="nil"/>
            </w:tcBorders>
          </w:tcPr>
          <w:p w14:paraId="1A3A90A6"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uitgifte</w:t>
            </w:r>
            <w:r>
              <w:fldChar w:fldCharType="end"/>
            </w:r>
          </w:p>
        </w:tc>
        <w:tc>
          <w:tcPr>
            <w:tcW w:w="4230" w:type="dxa"/>
            <w:tcBorders>
              <w:top w:val="nil"/>
              <w:left w:val="nil"/>
              <w:bottom w:val="nil"/>
              <w:right w:val="nil"/>
            </w:tcBorders>
          </w:tcPr>
          <w:p w14:paraId="53CC00ED" w14:textId="77777777" w:rsidR="00FA5384" w:rsidRPr="006A0B96" w:rsidRDefault="00FA5384" w:rsidP="00FA5384">
            <w:pPr>
              <w:rPr>
                <w:rFonts w:ascii="Calibri" w:hAnsi="Calibri" w:cs="Calibri"/>
                <w:color w:val="0F0F0F"/>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De datum die hieromtrent in het reisdocument staat.</w:t>
            </w:r>
            <w:r w:rsidRPr="006A0B96">
              <w:rPr>
                <w:color w:val="FF0000"/>
                <w:u w:val="single"/>
              </w:rPr>
              <w:fldChar w:fldCharType="end"/>
            </w:r>
          </w:p>
        </w:tc>
        <w:tc>
          <w:tcPr>
            <w:tcW w:w="1080" w:type="dxa"/>
            <w:tcBorders>
              <w:top w:val="nil"/>
              <w:left w:val="nil"/>
              <w:bottom w:val="nil"/>
              <w:right w:val="nil"/>
            </w:tcBorders>
          </w:tcPr>
          <w:p w14:paraId="544C6F05" w14:textId="1EBB7B40" w:rsidR="00FA5384" w:rsidRPr="006A0B96" w:rsidRDefault="00FA5384" w:rsidP="00FA5384">
            <w:pPr>
              <w:rPr>
                <w:rFonts w:ascii="Calibri" w:hAnsi="Calibri" w:cs="Calibri"/>
                <w:sz w:val="22"/>
                <w:szCs w:val="22"/>
                <w:u w:val="single"/>
              </w:rPr>
            </w:pPr>
            <w:r w:rsidRPr="006A0B96">
              <w:rPr>
                <w:color w:val="FF0000"/>
                <w:sz w:val="22"/>
                <w:szCs w:val="22"/>
                <w:u w:val="single"/>
              </w:rPr>
              <w:fldChar w:fldCharType="begin" w:fldLock="1"/>
            </w:r>
            <w:r w:rsidRPr="006A0B96">
              <w:rPr>
                <w:color w:val="FF0000"/>
                <w:sz w:val="22"/>
                <w:szCs w:val="22"/>
                <w:u w:val="single"/>
              </w:rPr>
              <w:instrText xml:space="preserve">MERGEFIELD </w:instrText>
            </w:r>
            <w:r w:rsidRPr="006A0B96">
              <w:rPr>
                <w:rFonts w:ascii="Calibri" w:hAnsi="Calibri" w:cs="Calibri"/>
                <w:color w:val="FF0000"/>
                <w:sz w:val="22"/>
                <w:szCs w:val="22"/>
                <w:u w:val="single"/>
              </w:rPr>
              <w:instrText>Att.Type</w:instrText>
            </w:r>
            <w:r w:rsidRPr="006A0B96">
              <w:rPr>
                <w:color w:val="FF0000"/>
                <w:sz w:val="22"/>
                <w:szCs w:val="22"/>
                <w:u w:val="single"/>
              </w:rPr>
              <w:fldChar w:fldCharType="separate"/>
            </w:r>
            <w:r w:rsidR="002B3257">
              <w:rPr>
                <w:rFonts w:ascii="Calibri" w:hAnsi="Calibri" w:cs="Calibri"/>
                <w:color w:val="FF0000"/>
                <w:sz w:val="22"/>
                <w:szCs w:val="22"/>
                <w:u w:val="single"/>
              </w:rPr>
              <w:t>DatumMogelijkOnbekend</w:t>
            </w:r>
            <w:r w:rsidRPr="006A0B96">
              <w:rPr>
                <w:color w:val="FF0000"/>
                <w:sz w:val="22"/>
                <w:szCs w:val="22"/>
                <w:u w:val="single"/>
              </w:rPr>
              <w:fldChar w:fldCharType="end"/>
            </w:r>
          </w:p>
        </w:tc>
        <w:tc>
          <w:tcPr>
            <w:tcW w:w="810" w:type="dxa"/>
            <w:tcBorders>
              <w:top w:val="nil"/>
              <w:left w:val="nil"/>
              <w:bottom w:val="nil"/>
              <w:right w:val="nil"/>
            </w:tcBorders>
          </w:tcPr>
          <w:p w14:paraId="134BF460"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82"/>
      </w:tr>
      <w:tr w:rsidR="00FA5384" w14:paraId="4C810244" w14:textId="77777777" w:rsidTr="00FA5384">
        <w:tc>
          <w:tcPr>
            <w:tcW w:w="450" w:type="dxa"/>
            <w:tcBorders>
              <w:top w:val="nil"/>
              <w:left w:val="nil"/>
              <w:bottom w:val="nil"/>
              <w:right w:val="nil"/>
            </w:tcBorders>
          </w:tcPr>
          <w:p w14:paraId="41D5FF85" w14:textId="77777777" w:rsidR="00FA5384" w:rsidRDefault="00FA5384" w:rsidP="00FA5384">
            <w:pPr>
              <w:rPr>
                <w:rFonts w:ascii="Calibri" w:hAnsi="Calibri" w:cs="Calibri"/>
                <w:color w:val="0F0F0F"/>
                <w:sz w:val="22"/>
                <w:szCs w:val="22"/>
              </w:rPr>
            </w:pPr>
            <w:bookmarkStart w:id="283" w:name="BKM_DC15D83B_043F_410b_B0D3_E1CD0BF0D9EC"/>
          </w:p>
        </w:tc>
        <w:tc>
          <w:tcPr>
            <w:tcW w:w="2790" w:type="dxa"/>
            <w:gridSpan w:val="2"/>
            <w:tcBorders>
              <w:top w:val="nil"/>
              <w:left w:val="nil"/>
              <w:bottom w:val="nil"/>
              <w:right w:val="nil"/>
            </w:tcBorders>
          </w:tcPr>
          <w:p w14:paraId="49B85FC4"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 xml:space="preserve">Autoriteit </w:t>
            </w:r>
            <w:r w:rsidRPr="006A0B96">
              <w:rPr>
                <w:rFonts w:ascii="Calibri" w:hAnsi="Calibri" w:cs="Calibri"/>
                <w:color w:val="FF0000"/>
                <w:sz w:val="22"/>
                <w:szCs w:val="22"/>
                <w:u w:val="single"/>
              </w:rPr>
              <w:t>van</w:t>
            </w:r>
            <w:r w:rsidRPr="006A0B96">
              <w:rPr>
                <w:rFonts w:ascii="Calibri" w:hAnsi="Calibri" w:cs="Calibri"/>
                <w:color w:val="FF0000"/>
                <w:sz w:val="22"/>
                <w:szCs w:val="22"/>
              </w:rPr>
              <w:t xml:space="preserve"> </w:t>
            </w:r>
            <w:r>
              <w:rPr>
                <w:rFonts w:ascii="Calibri" w:hAnsi="Calibri" w:cs="Calibri"/>
                <w:color w:val="0F0F0F"/>
                <w:sz w:val="22"/>
                <w:szCs w:val="22"/>
              </w:rPr>
              <w:t>afgifte</w:t>
            </w:r>
            <w:r>
              <w:fldChar w:fldCharType="end"/>
            </w:r>
          </w:p>
        </w:tc>
        <w:tc>
          <w:tcPr>
            <w:tcW w:w="4230" w:type="dxa"/>
            <w:tcBorders>
              <w:top w:val="nil"/>
              <w:left w:val="nil"/>
              <w:bottom w:val="nil"/>
              <w:right w:val="nil"/>
            </w:tcBorders>
          </w:tcPr>
          <w:p w14:paraId="413EC2DC" w14:textId="77777777" w:rsidR="00FA5384" w:rsidRPr="006A0B96" w:rsidRDefault="00FA5384" w:rsidP="00FA5384">
            <w:pPr>
              <w:rPr>
                <w:rFonts w:ascii="Calibri" w:hAnsi="Calibri" w:cs="Calibri"/>
                <w:color w:val="0F0F0F"/>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De in het reisdocument vermelde autoriteit van verstrekking.</w:t>
            </w:r>
            <w:r w:rsidRPr="006A0B96">
              <w:rPr>
                <w:color w:val="FF0000"/>
                <w:u w:val="single"/>
              </w:rPr>
              <w:fldChar w:fldCharType="end"/>
            </w:r>
          </w:p>
        </w:tc>
        <w:tc>
          <w:tcPr>
            <w:tcW w:w="1080" w:type="dxa"/>
            <w:tcBorders>
              <w:top w:val="nil"/>
              <w:left w:val="nil"/>
              <w:bottom w:val="nil"/>
              <w:right w:val="nil"/>
            </w:tcBorders>
          </w:tcPr>
          <w:p w14:paraId="1FC657E7" w14:textId="77777777" w:rsidR="00FA5384" w:rsidRPr="006A0B96" w:rsidRDefault="00FA5384" w:rsidP="00FA5384">
            <w:pPr>
              <w:rPr>
                <w:rFonts w:ascii="Calibri" w:hAnsi="Calibri" w:cs="Calibri"/>
                <w:sz w:val="22"/>
                <w:szCs w:val="22"/>
                <w:u w:val="single"/>
              </w:rPr>
            </w:pPr>
            <w:r w:rsidRPr="006A0B96">
              <w:rPr>
                <w:color w:val="FF0000"/>
                <w:sz w:val="22"/>
                <w:szCs w:val="22"/>
                <w:u w:val="single"/>
              </w:rPr>
              <w:fldChar w:fldCharType="begin" w:fldLock="1"/>
            </w:r>
            <w:r w:rsidRPr="006A0B96">
              <w:rPr>
                <w:color w:val="FF0000"/>
                <w:sz w:val="22"/>
                <w:szCs w:val="22"/>
                <w:u w:val="single"/>
              </w:rPr>
              <w:instrText xml:space="preserve">MERGEFIELD </w:instrText>
            </w:r>
            <w:r w:rsidRPr="006A0B96">
              <w:rPr>
                <w:rFonts w:ascii="Calibri" w:hAnsi="Calibri" w:cs="Calibri"/>
                <w:color w:val="FF0000"/>
                <w:sz w:val="22"/>
                <w:szCs w:val="22"/>
                <w:u w:val="single"/>
              </w:rPr>
              <w:instrText>Att.Type</w:instrText>
            </w:r>
            <w:r w:rsidRPr="006A0B96">
              <w:rPr>
                <w:color w:val="FF0000"/>
                <w:sz w:val="22"/>
                <w:szCs w:val="22"/>
                <w:u w:val="single"/>
              </w:rPr>
              <w:fldChar w:fldCharType="separate"/>
            </w:r>
            <w:r w:rsidRPr="006A0B96">
              <w:rPr>
                <w:rFonts w:ascii="Calibri" w:hAnsi="Calibri" w:cs="Calibri"/>
                <w:color w:val="FF0000"/>
                <w:sz w:val="22"/>
                <w:szCs w:val="22"/>
                <w:u w:val="single"/>
              </w:rPr>
              <w:t>AN6</w:t>
            </w:r>
            <w:r w:rsidRPr="006A0B96">
              <w:rPr>
                <w:color w:val="FF0000"/>
                <w:sz w:val="22"/>
                <w:szCs w:val="22"/>
                <w:u w:val="single"/>
              </w:rPr>
              <w:fldChar w:fldCharType="end"/>
            </w:r>
          </w:p>
        </w:tc>
        <w:tc>
          <w:tcPr>
            <w:tcW w:w="810" w:type="dxa"/>
            <w:tcBorders>
              <w:top w:val="nil"/>
              <w:left w:val="nil"/>
              <w:bottom w:val="nil"/>
              <w:right w:val="nil"/>
            </w:tcBorders>
          </w:tcPr>
          <w:p w14:paraId="1726F490"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83"/>
      </w:tr>
      <w:tr w:rsidR="00FA5384" w14:paraId="18415D50" w14:textId="77777777" w:rsidTr="00FA5384">
        <w:tc>
          <w:tcPr>
            <w:tcW w:w="450" w:type="dxa"/>
            <w:tcBorders>
              <w:top w:val="nil"/>
              <w:left w:val="nil"/>
              <w:bottom w:val="nil"/>
              <w:right w:val="nil"/>
            </w:tcBorders>
          </w:tcPr>
          <w:p w14:paraId="0C40CF43" w14:textId="77777777" w:rsidR="00FA5384" w:rsidRDefault="00FA5384" w:rsidP="00FA5384">
            <w:pPr>
              <w:rPr>
                <w:rFonts w:ascii="Calibri" w:hAnsi="Calibri" w:cs="Calibri"/>
                <w:color w:val="0F0F0F"/>
                <w:sz w:val="22"/>
                <w:szCs w:val="22"/>
              </w:rPr>
            </w:pPr>
            <w:bookmarkStart w:id="284" w:name="BKM_737717F9_8057_4cae_8AB2_0CAD1E1CFDC3"/>
          </w:p>
        </w:tc>
        <w:tc>
          <w:tcPr>
            <w:tcW w:w="2790" w:type="dxa"/>
            <w:gridSpan w:val="2"/>
            <w:tcBorders>
              <w:top w:val="nil"/>
              <w:left w:val="nil"/>
              <w:bottom w:val="nil"/>
              <w:right w:val="nil"/>
            </w:tcBorders>
          </w:tcPr>
          <w:p w14:paraId="2D5BE7AD"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 xml:space="preserve">Datum </w:t>
            </w:r>
            <w:r w:rsidRPr="006A0B96">
              <w:rPr>
                <w:rFonts w:ascii="Calibri" w:hAnsi="Calibri" w:cs="Calibri"/>
                <w:color w:val="FF0000"/>
                <w:sz w:val="22"/>
                <w:szCs w:val="22"/>
                <w:u w:val="single"/>
              </w:rPr>
              <w:t>ingang document</w:t>
            </w:r>
            <w:r>
              <w:fldChar w:fldCharType="end"/>
            </w:r>
          </w:p>
        </w:tc>
        <w:tc>
          <w:tcPr>
            <w:tcW w:w="4230" w:type="dxa"/>
            <w:tcBorders>
              <w:top w:val="nil"/>
              <w:left w:val="nil"/>
              <w:bottom w:val="nil"/>
              <w:right w:val="nil"/>
            </w:tcBorders>
          </w:tcPr>
          <w:p w14:paraId="39D3A360" w14:textId="77777777" w:rsidR="00FA5384" w:rsidRPr="006A0B96" w:rsidRDefault="00FA5384" w:rsidP="00FA5384">
            <w:pPr>
              <w:rPr>
                <w:rFonts w:ascii="Calibri" w:hAnsi="Calibri" w:cs="Calibri"/>
                <w:color w:val="FF0000"/>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De datum waarop het reisdocument is verstrekt, is ingehouden of de verklaring van vermissing is afgelegd.</w:t>
            </w:r>
            <w:r w:rsidRPr="006A0B96">
              <w:rPr>
                <w:color w:val="FF0000"/>
                <w:u w:val="single"/>
              </w:rPr>
              <w:fldChar w:fldCharType="end"/>
            </w:r>
          </w:p>
        </w:tc>
        <w:tc>
          <w:tcPr>
            <w:tcW w:w="1080" w:type="dxa"/>
            <w:tcBorders>
              <w:top w:val="nil"/>
              <w:left w:val="nil"/>
              <w:bottom w:val="nil"/>
              <w:right w:val="nil"/>
            </w:tcBorders>
          </w:tcPr>
          <w:p w14:paraId="072F7750" w14:textId="689128FA" w:rsidR="00FA5384" w:rsidRPr="006A0B96" w:rsidRDefault="00FA5384" w:rsidP="00FA5384">
            <w:pPr>
              <w:rPr>
                <w:rFonts w:ascii="Calibri" w:hAnsi="Calibri" w:cs="Calibri"/>
                <w:color w:val="FF0000"/>
                <w:sz w:val="22"/>
                <w:szCs w:val="22"/>
                <w:u w:val="single"/>
              </w:rPr>
            </w:pPr>
            <w:r w:rsidRPr="006A0B96">
              <w:rPr>
                <w:color w:val="FF0000"/>
                <w:sz w:val="22"/>
                <w:szCs w:val="22"/>
                <w:u w:val="single"/>
              </w:rPr>
              <w:fldChar w:fldCharType="begin" w:fldLock="1"/>
            </w:r>
            <w:r w:rsidRPr="006A0B96">
              <w:rPr>
                <w:color w:val="FF0000"/>
                <w:sz w:val="22"/>
                <w:szCs w:val="22"/>
                <w:u w:val="single"/>
              </w:rPr>
              <w:instrText xml:space="preserve">MERGEFIELD </w:instrText>
            </w:r>
            <w:r w:rsidRPr="006A0B96">
              <w:rPr>
                <w:rFonts w:ascii="Calibri" w:hAnsi="Calibri" w:cs="Calibri"/>
                <w:color w:val="FF0000"/>
                <w:sz w:val="22"/>
                <w:szCs w:val="22"/>
                <w:u w:val="single"/>
              </w:rPr>
              <w:instrText>Att.Type</w:instrText>
            </w:r>
            <w:r w:rsidRPr="006A0B96">
              <w:rPr>
                <w:color w:val="FF0000"/>
                <w:sz w:val="22"/>
                <w:szCs w:val="22"/>
                <w:u w:val="single"/>
              </w:rPr>
              <w:fldChar w:fldCharType="separate"/>
            </w:r>
            <w:r w:rsidR="002B3257">
              <w:rPr>
                <w:rFonts w:ascii="Calibri" w:hAnsi="Calibri" w:cs="Calibri"/>
                <w:color w:val="FF0000"/>
                <w:sz w:val="22"/>
                <w:szCs w:val="22"/>
                <w:u w:val="single"/>
              </w:rPr>
              <w:t>DatumMogelijkOnbekend</w:t>
            </w:r>
            <w:r w:rsidRPr="006A0B96">
              <w:rPr>
                <w:color w:val="FF0000"/>
                <w:sz w:val="22"/>
                <w:szCs w:val="22"/>
                <w:u w:val="single"/>
              </w:rPr>
              <w:fldChar w:fldCharType="end"/>
            </w:r>
          </w:p>
        </w:tc>
        <w:tc>
          <w:tcPr>
            <w:tcW w:w="810" w:type="dxa"/>
            <w:tcBorders>
              <w:top w:val="nil"/>
              <w:left w:val="nil"/>
              <w:bottom w:val="nil"/>
              <w:right w:val="nil"/>
            </w:tcBorders>
          </w:tcPr>
          <w:p w14:paraId="4300FEF2"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84"/>
      </w:tr>
      <w:tr w:rsidR="00FA5384" w14:paraId="718F08CF" w14:textId="77777777" w:rsidTr="00FA5384">
        <w:tc>
          <w:tcPr>
            <w:tcW w:w="450" w:type="dxa"/>
            <w:tcBorders>
              <w:top w:val="nil"/>
              <w:left w:val="nil"/>
              <w:bottom w:val="nil"/>
              <w:right w:val="nil"/>
            </w:tcBorders>
          </w:tcPr>
          <w:p w14:paraId="1EA57FE9" w14:textId="77777777" w:rsidR="00FA5384" w:rsidRDefault="00FA5384" w:rsidP="00FA5384">
            <w:pPr>
              <w:rPr>
                <w:rFonts w:ascii="Calibri" w:hAnsi="Calibri" w:cs="Calibri"/>
                <w:color w:val="0F0F0F"/>
                <w:sz w:val="22"/>
                <w:szCs w:val="22"/>
              </w:rPr>
            </w:pPr>
            <w:bookmarkStart w:id="285" w:name="BKM_6D575E48_6354_4687_B94D_09609CA9EE25"/>
          </w:p>
        </w:tc>
        <w:tc>
          <w:tcPr>
            <w:tcW w:w="2790" w:type="dxa"/>
            <w:gridSpan w:val="2"/>
            <w:tcBorders>
              <w:top w:val="nil"/>
              <w:left w:val="nil"/>
              <w:bottom w:val="nil"/>
              <w:right w:val="nil"/>
            </w:tcBorders>
          </w:tcPr>
          <w:p w14:paraId="4E28C9D0"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Einddatum geldigheid document</w:t>
            </w:r>
            <w:r>
              <w:fldChar w:fldCharType="end"/>
            </w:r>
          </w:p>
        </w:tc>
        <w:tc>
          <w:tcPr>
            <w:tcW w:w="4230" w:type="dxa"/>
            <w:tcBorders>
              <w:top w:val="nil"/>
              <w:left w:val="nil"/>
              <w:bottom w:val="nil"/>
              <w:right w:val="nil"/>
            </w:tcBorders>
          </w:tcPr>
          <w:p w14:paraId="0DD304EF" w14:textId="62ACC316" w:rsidR="00FA5384" w:rsidRPr="006A0B96" w:rsidRDefault="00FA5384" w:rsidP="006A0B96">
            <w:pPr>
              <w:rPr>
                <w:rFonts w:ascii="Calibri" w:hAnsi="Calibri" w:cs="Calibri"/>
                <w:color w:val="0F0F0F"/>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 xml:space="preserve">Datum waarop een reisdocument, dat aan de INGEZETENE is verstrekt, zijn geldigheid verliest. </w:t>
            </w:r>
            <w:r w:rsidRPr="006A0B96">
              <w:rPr>
                <w:color w:val="FF0000"/>
                <w:u w:val="single"/>
              </w:rPr>
              <w:fldChar w:fldCharType="end"/>
            </w:r>
          </w:p>
        </w:tc>
        <w:tc>
          <w:tcPr>
            <w:tcW w:w="1080" w:type="dxa"/>
            <w:tcBorders>
              <w:top w:val="nil"/>
              <w:left w:val="nil"/>
              <w:bottom w:val="nil"/>
              <w:right w:val="nil"/>
            </w:tcBorders>
          </w:tcPr>
          <w:p w14:paraId="73710C87" w14:textId="164E1DB3" w:rsidR="00FA5384" w:rsidRPr="006A0B96" w:rsidRDefault="00FA5384" w:rsidP="00FA5384">
            <w:pPr>
              <w:rPr>
                <w:rFonts w:ascii="Calibri" w:hAnsi="Calibri" w:cs="Calibri"/>
                <w:sz w:val="22"/>
                <w:szCs w:val="22"/>
                <w:u w:val="single"/>
              </w:rPr>
            </w:pPr>
            <w:r w:rsidRPr="006A0B96">
              <w:rPr>
                <w:color w:val="FF0000"/>
                <w:sz w:val="22"/>
                <w:szCs w:val="22"/>
                <w:u w:val="single"/>
              </w:rPr>
              <w:fldChar w:fldCharType="begin" w:fldLock="1"/>
            </w:r>
            <w:r w:rsidRPr="006A0B96">
              <w:rPr>
                <w:color w:val="FF0000"/>
                <w:sz w:val="22"/>
                <w:szCs w:val="22"/>
                <w:u w:val="single"/>
              </w:rPr>
              <w:instrText xml:space="preserve">MERGEFIELD </w:instrText>
            </w:r>
            <w:r w:rsidRPr="006A0B96">
              <w:rPr>
                <w:rFonts w:ascii="Calibri" w:hAnsi="Calibri" w:cs="Calibri"/>
                <w:color w:val="FF0000"/>
                <w:sz w:val="22"/>
                <w:szCs w:val="22"/>
                <w:u w:val="single"/>
              </w:rPr>
              <w:instrText>Att.Type</w:instrText>
            </w:r>
            <w:r w:rsidRPr="006A0B96">
              <w:rPr>
                <w:color w:val="FF0000"/>
                <w:sz w:val="22"/>
                <w:szCs w:val="22"/>
                <w:u w:val="single"/>
              </w:rPr>
              <w:fldChar w:fldCharType="separate"/>
            </w:r>
            <w:r w:rsidR="002B3257">
              <w:rPr>
                <w:rFonts w:ascii="Calibri" w:hAnsi="Calibri" w:cs="Calibri"/>
                <w:color w:val="FF0000"/>
                <w:sz w:val="22"/>
                <w:szCs w:val="22"/>
                <w:u w:val="single"/>
              </w:rPr>
              <w:t>DatumMogelijkOnbekend</w:t>
            </w:r>
            <w:r w:rsidRPr="006A0B96">
              <w:rPr>
                <w:color w:val="FF0000"/>
                <w:sz w:val="22"/>
                <w:szCs w:val="22"/>
                <w:u w:val="single"/>
              </w:rPr>
              <w:fldChar w:fldCharType="end"/>
            </w:r>
          </w:p>
        </w:tc>
        <w:tc>
          <w:tcPr>
            <w:tcW w:w="810" w:type="dxa"/>
            <w:tcBorders>
              <w:top w:val="nil"/>
              <w:left w:val="nil"/>
              <w:bottom w:val="nil"/>
              <w:right w:val="nil"/>
            </w:tcBorders>
          </w:tcPr>
          <w:p w14:paraId="52FA90BA"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85"/>
      </w:tr>
      <w:tr w:rsidR="00FA5384" w14:paraId="31574244" w14:textId="77777777" w:rsidTr="00FA5384">
        <w:tc>
          <w:tcPr>
            <w:tcW w:w="450" w:type="dxa"/>
            <w:tcBorders>
              <w:top w:val="nil"/>
              <w:left w:val="nil"/>
              <w:bottom w:val="nil"/>
              <w:right w:val="nil"/>
            </w:tcBorders>
          </w:tcPr>
          <w:p w14:paraId="1751D3DB" w14:textId="77777777" w:rsidR="00FA5384" w:rsidRDefault="00FA5384" w:rsidP="00FA5384">
            <w:pPr>
              <w:rPr>
                <w:rFonts w:ascii="Calibri" w:hAnsi="Calibri" w:cs="Calibri"/>
                <w:color w:val="0F0F0F"/>
                <w:sz w:val="22"/>
                <w:szCs w:val="22"/>
              </w:rPr>
            </w:pPr>
            <w:bookmarkStart w:id="286" w:name="BKM_C9CCB88C_D2B1_4c7d_8CB3_5231E8222FD2"/>
          </w:p>
        </w:tc>
        <w:tc>
          <w:tcPr>
            <w:tcW w:w="2790" w:type="dxa"/>
            <w:gridSpan w:val="2"/>
            <w:tcBorders>
              <w:top w:val="nil"/>
              <w:left w:val="nil"/>
              <w:bottom w:val="nil"/>
              <w:right w:val="nil"/>
            </w:tcBorders>
          </w:tcPr>
          <w:p w14:paraId="39392631"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inhouding</w:t>
            </w:r>
            <w:r w:rsidRPr="006A0B96">
              <w:rPr>
                <w:rFonts w:ascii="Calibri" w:hAnsi="Calibri" w:cs="Calibri"/>
                <w:b/>
                <w:color w:val="FF0000"/>
                <w:sz w:val="22"/>
                <w:szCs w:val="22"/>
                <w:u w:val="single"/>
              </w:rPr>
              <w:t>/</w:t>
            </w:r>
            <w:r>
              <w:rPr>
                <w:rFonts w:ascii="Calibri" w:hAnsi="Calibri" w:cs="Calibri"/>
                <w:color w:val="0F0F0F"/>
                <w:sz w:val="22"/>
                <w:szCs w:val="22"/>
              </w:rPr>
              <w:t>vermissing</w:t>
            </w:r>
            <w:r>
              <w:fldChar w:fldCharType="end"/>
            </w:r>
          </w:p>
        </w:tc>
        <w:tc>
          <w:tcPr>
            <w:tcW w:w="4230" w:type="dxa"/>
            <w:tcBorders>
              <w:top w:val="nil"/>
              <w:left w:val="nil"/>
              <w:bottom w:val="nil"/>
              <w:right w:val="nil"/>
            </w:tcBorders>
          </w:tcPr>
          <w:p w14:paraId="607AF107" w14:textId="77777777" w:rsidR="00FA5384" w:rsidRPr="006A0B96" w:rsidRDefault="00FA5384" w:rsidP="00FA5384">
            <w:pPr>
              <w:rPr>
                <w:rFonts w:ascii="Calibri" w:hAnsi="Calibri" w:cs="Calibri"/>
                <w:color w:val="FF0000"/>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Datum waarop een reisdocument definitief is ingehouden dan wel als vermist is geregistreerd door de paspoortautoriteit.</w:t>
            </w:r>
            <w:r w:rsidRPr="006A0B96">
              <w:rPr>
                <w:color w:val="FF0000"/>
                <w:u w:val="single"/>
              </w:rPr>
              <w:fldChar w:fldCharType="end"/>
            </w:r>
          </w:p>
        </w:tc>
        <w:tc>
          <w:tcPr>
            <w:tcW w:w="1080" w:type="dxa"/>
            <w:tcBorders>
              <w:top w:val="nil"/>
              <w:left w:val="nil"/>
              <w:bottom w:val="nil"/>
              <w:right w:val="nil"/>
            </w:tcBorders>
          </w:tcPr>
          <w:p w14:paraId="677D8177" w14:textId="2A230242" w:rsidR="00FA5384" w:rsidRPr="006A0B96" w:rsidRDefault="00FA5384" w:rsidP="00FA5384">
            <w:pPr>
              <w:rPr>
                <w:rFonts w:ascii="Calibri" w:hAnsi="Calibri" w:cs="Calibri"/>
                <w:color w:val="FF0000"/>
                <w:sz w:val="22"/>
                <w:szCs w:val="22"/>
                <w:u w:val="single"/>
              </w:rPr>
            </w:pPr>
            <w:r w:rsidRPr="006A0B96">
              <w:rPr>
                <w:color w:val="FF0000"/>
                <w:sz w:val="22"/>
                <w:szCs w:val="22"/>
                <w:u w:val="single"/>
              </w:rPr>
              <w:fldChar w:fldCharType="begin" w:fldLock="1"/>
            </w:r>
            <w:r w:rsidRPr="006A0B96">
              <w:rPr>
                <w:color w:val="FF0000"/>
                <w:sz w:val="22"/>
                <w:szCs w:val="22"/>
                <w:u w:val="single"/>
              </w:rPr>
              <w:instrText xml:space="preserve">MERGEFIELD </w:instrText>
            </w:r>
            <w:r w:rsidRPr="006A0B96">
              <w:rPr>
                <w:rFonts w:ascii="Calibri" w:hAnsi="Calibri" w:cs="Calibri"/>
                <w:color w:val="FF0000"/>
                <w:sz w:val="22"/>
                <w:szCs w:val="22"/>
                <w:u w:val="single"/>
              </w:rPr>
              <w:instrText>Att.Type</w:instrText>
            </w:r>
            <w:r w:rsidRPr="006A0B96">
              <w:rPr>
                <w:color w:val="FF0000"/>
                <w:sz w:val="22"/>
                <w:szCs w:val="22"/>
                <w:u w:val="single"/>
              </w:rPr>
              <w:fldChar w:fldCharType="separate"/>
            </w:r>
            <w:r w:rsidR="002B3257">
              <w:rPr>
                <w:rFonts w:ascii="Calibri" w:hAnsi="Calibri" w:cs="Calibri"/>
                <w:color w:val="FF0000"/>
                <w:sz w:val="22"/>
                <w:szCs w:val="22"/>
                <w:u w:val="single"/>
              </w:rPr>
              <w:t>DatumMogelijkOnbekend</w:t>
            </w:r>
            <w:r w:rsidRPr="006A0B96">
              <w:rPr>
                <w:color w:val="FF0000"/>
                <w:sz w:val="22"/>
                <w:szCs w:val="22"/>
                <w:u w:val="single"/>
              </w:rPr>
              <w:fldChar w:fldCharType="end"/>
            </w:r>
          </w:p>
        </w:tc>
        <w:tc>
          <w:tcPr>
            <w:tcW w:w="810" w:type="dxa"/>
            <w:tcBorders>
              <w:top w:val="nil"/>
              <w:left w:val="nil"/>
              <w:bottom w:val="nil"/>
              <w:right w:val="nil"/>
            </w:tcBorders>
          </w:tcPr>
          <w:p w14:paraId="54DCAFF6" w14:textId="77777777" w:rsidR="00FA5384" w:rsidRDefault="00FA5384" w:rsidP="00FA5384">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286"/>
      </w:tr>
      <w:tr w:rsidR="00FA5384" w:rsidRPr="006A0B96" w14:paraId="3FE21741" w14:textId="77777777" w:rsidTr="00FA5384">
        <w:tc>
          <w:tcPr>
            <w:tcW w:w="450" w:type="dxa"/>
            <w:tcBorders>
              <w:top w:val="nil"/>
              <w:left w:val="nil"/>
              <w:bottom w:val="nil"/>
              <w:right w:val="nil"/>
            </w:tcBorders>
          </w:tcPr>
          <w:p w14:paraId="7B95F2A2" w14:textId="77777777" w:rsidR="00FA5384" w:rsidRPr="006A0B96" w:rsidRDefault="00FA5384" w:rsidP="00FA5384">
            <w:pPr>
              <w:rPr>
                <w:rFonts w:ascii="Calibri" w:hAnsi="Calibri" w:cs="Calibri"/>
                <w:color w:val="FF0000"/>
                <w:sz w:val="22"/>
                <w:szCs w:val="22"/>
                <w:u w:val="single"/>
              </w:rPr>
            </w:pPr>
            <w:bookmarkStart w:id="287" w:name="BKM_17402983_0FFC_485d_8B1C_3F6D0C3037C9"/>
          </w:p>
        </w:tc>
        <w:tc>
          <w:tcPr>
            <w:tcW w:w="2790" w:type="dxa"/>
            <w:gridSpan w:val="2"/>
            <w:tcBorders>
              <w:top w:val="nil"/>
              <w:left w:val="nil"/>
              <w:bottom w:val="nil"/>
              <w:right w:val="nil"/>
            </w:tcBorders>
          </w:tcPr>
          <w:p w14:paraId="428A1914" w14:textId="77777777" w:rsidR="00FA5384" w:rsidRPr="006A0B96" w:rsidRDefault="00FA5384" w:rsidP="00FA5384">
            <w:pPr>
              <w:rPr>
                <w:rFonts w:ascii="Calibri" w:hAnsi="Calibri" w:cs="Calibri"/>
                <w:color w:val="FF0000"/>
                <w:sz w:val="22"/>
                <w:szCs w:val="22"/>
                <w:u w:val="single"/>
              </w:rPr>
            </w:pPr>
            <w:r w:rsidRPr="00D44CC3">
              <w:rPr>
                <w:u w:val="single"/>
              </w:rPr>
              <w:fldChar w:fldCharType="begin" w:fldLock="1"/>
            </w:r>
            <w:r w:rsidRPr="00D44CC3">
              <w:rPr>
                <w:u w:val="single"/>
              </w:rPr>
              <w:instrText xml:space="preserve">MERGEFIELD </w:instrText>
            </w:r>
            <w:r w:rsidRPr="00D44CC3">
              <w:rPr>
                <w:rFonts w:ascii="Calibri" w:hAnsi="Calibri" w:cs="Calibri"/>
                <w:sz w:val="22"/>
                <w:szCs w:val="22"/>
                <w:u w:val="single"/>
              </w:rPr>
              <w:instrText>Att.Name</w:instrText>
            </w:r>
            <w:r w:rsidRPr="00D44CC3">
              <w:rPr>
                <w:u w:val="single"/>
              </w:rPr>
              <w:fldChar w:fldCharType="separate"/>
            </w:r>
            <w:r w:rsidRPr="00D44CC3">
              <w:rPr>
                <w:rFonts w:ascii="Calibri" w:hAnsi="Calibri" w:cs="Calibri"/>
                <w:sz w:val="22"/>
                <w:szCs w:val="22"/>
                <w:u w:val="single"/>
              </w:rPr>
              <w:t>Aanduiding inhouding</w:t>
            </w:r>
            <w:r w:rsidRPr="00D44CC3">
              <w:rPr>
                <w:rFonts w:ascii="Calibri" w:hAnsi="Calibri" w:cs="Calibri"/>
                <w:b/>
                <w:color w:val="FF0000"/>
                <w:sz w:val="22"/>
                <w:szCs w:val="22"/>
                <w:u w:val="single"/>
              </w:rPr>
              <w:t>/</w:t>
            </w:r>
            <w:r w:rsidRPr="00D44CC3">
              <w:rPr>
                <w:rFonts w:ascii="Calibri" w:hAnsi="Calibri" w:cs="Calibri"/>
                <w:sz w:val="22"/>
                <w:szCs w:val="22"/>
                <w:u w:val="single"/>
              </w:rPr>
              <w:t>vermissing</w:t>
            </w:r>
            <w:r w:rsidRPr="00D44CC3">
              <w:rPr>
                <w:u w:val="single"/>
              </w:rPr>
              <w:fldChar w:fldCharType="end"/>
            </w:r>
          </w:p>
        </w:tc>
        <w:tc>
          <w:tcPr>
            <w:tcW w:w="4230" w:type="dxa"/>
            <w:tcBorders>
              <w:top w:val="nil"/>
              <w:left w:val="nil"/>
              <w:bottom w:val="nil"/>
              <w:right w:val="nil"/>
            </w:tcBorders>
          </w:tcPr>
          <w:p w14:paraId="46F0E138" w14:textId="77777777" w:rsidR="00FA5384" w:rsidRPr="006A0B96" w:rsidRDefault="00FA5384" w:rsidP="00FA5384">
            <w:pPr>
              <w:rPr>
                <w:rFonts w:ascii="Calibri" w:hAnsi="Calibri" w:cs="Calibri"/>
                <w:color w:val="FF0000"/>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Att.Notes</w:instrText>
            </w:r>
            <w:r w:rsidRPr="006A0B96">
              <w:rPr>
                <w:color w:val="FF0000"/>
                <w:u w:val="single"/>
              </w:rPr>
              <w:fldChar w:fldCharType="separate"/>
            </w:r>
            <w:r w:rsidRPr="006A0B96">
              <w:rPr>
                <w:rFonts w:ascii="Calibri" w:hAnsi="Calibri" w:cs="Calibri"/>
                <w:color w:val="FF0000"/>
                <w:sz w:val="22"/>
                <w:szCs w:val="22"/>
                <w:u w:val="single"/>
              </w:rPr>
              <w:t>Reden van het definitief aan het verkeer onttrokken zijn van het reisdocument.</w:t>
            </w:r>
            <w:r w:rsidRPr="006A0B96">
              <w:rPr>
                <w:color w:val="FF0000"/>
                <w:u w:val="single"/>
              </w:rPr>
              <w:fldChar w:fldCharType="end"/>
            </w:r>
          </w:p>
        </w:tc>
        <w:tc>
          <w:tcPr>
            <w:tcW w:w="1080" w:type="dxa"/>
            <w:tcBorders>
              <w:top w:val="nil"/>
              <w:left w:val="nil"/>
              <w:bottom w:val="nil"/>
              <w:right w:val="nil"/>
            </w:tcBorders>
          </w:tcPr>
          <w:p w14:paraId="21FCE9BA" w14:textId="77777777" w:rsidR="00FA5384" w:rsidRPr="006A0B96" w:rsidRDefault="00FA5384" w:rsidP="00FA5384">
            <w:pPr>
              <w:rPr>
                <w:rFonts w:ascii="Calibri" w:hAnsi="Calibri" w:cs="Calibri"/>
                <w:color w:val="FF0000"/>
                <w:sz w:val="22"/>
                <w:szCs w:val="22"/>
                <w:u w:val="single"/>
              </w:rPr>
            </w:pPr>
            <w:r w:rsidRPr="006A0B96">
              <w:rPr>
                <w:color w:val="FF0000"/>
                <w:sz w:val="22"/>
                <w:szCs w:val="22"/>
                <w:u w:val="single"/>
              </w:rPr>
              <w:fldChar w:fldCharType="begin" w:fldLock="1"/>
            </w:r>
            <w:r w:rsidRPr="006A0B96">
              <w:rPr>
                <w:color w:val="FF0000"/>
                <w:sz w:val="22"/>
                <w:szCs w:val="22"/>
                <w:u w:val="single"/>
              </w:rPr>
              <w:instrText xml:space="preserve">MERGEFIELD </w:instrText>
            </w:r>
            <w:r w:rsidRPr="006A0B96">
              <w:rPr>
                <w:rFonts w:ascii="Calibri" w:hAnsi="Calibri" w:cs="Calibri"/>
                <w:color w:val="FF0000"/>
                <w:sz w:val="22"/>
                <w:szCs w:val="22"/>
                <w:u w:val="single"/>
              </w:rPr>
              <w:instrText>Att.Type</w:instrText>
            </w:r>
            <w:r w:rsidRPr="006A0B96">
              <w:rPr>
                <w:color w:val="FF0000"/>
                <w:sz w:val="22"/>
                <w:szCs w:val="22"/>
                <w:u w:val="single"/>
              </w:rPr>
              <w:fldChar w:fldCharType="separate"/>
            </w:r>
            <w:r w:rsidRPr="006A0B96">
              <w:rPr>
                <w:rFonts w:ascii="Calibri" w:hAnsi="Calibri" w:cs="Calibri"/>
                <w:color w:val="FF0000"/>
                <w:sz w:val="22"/>
                <w:szCs w:val="22"/>
                <w:u w:val="single"/>
              </w:rPr>
              <w:t>aanduiding inhouding/vermissing reisdocument</w:t>
            </w:r>
            <w:r w:rsidRPr="006A0B96">
              <w:rPr>
                <w:color w:val="FF0000"/>
                <w:sz w:val="22"/>
                <w:szCs w:val="22"/>
                <w:u w:val="single"/>
              </w:rPr>
              <w:fldChar w:fldCharType="end"/>
            </w:r>
          </w:p>
        </w:tc>
        <w:tc>
          <w:tcPr>
            <w:tcW w:w="810" w:type="dxa"/>
            <w:tcBorders>
              <w:top w:val="nil"/>
              <w:left w:val="nil"/>
              <w:bottom w:val="nil"/>
              <w:right w:val="nil"/>
            </w:tcBorders>
          </w:tcPr>
          <w:p w14:paraId="7E9F49E0" w14:textId="77777777" w:rsidR="00FA5384" w:rsidRPr="006A0B96" w:rsidRDefault="00FA5384" w:rsidP="00FA5384">
            <w:pPr>
              <w:rPr>
                <w:rFonts w:ascii="Calibri" w:hAnsi="Calibri" w:cs="Calibri"/>
                <w:color w:val="FF0000"/>
                <w:sz w:val="22"/>
                <w:szCs w:val="22"/>
                <w:u w:val="single"/>
              </w:rPr>
            </w:pPr>
            <w:r w:rsidRPr="006A0B96">
              <w:rPr>
                <w:color w:val="FF0000"/>
                <w:u w:val="single"/>
              </w:rPr>
              <w:fldChar w:fldCharType="begin" w:fldLock="1"/>
            </w:r>
            <w:r w:rsidRPr="006A0B96">
              <w:rPr>
                <w:color w:val="FF0000"/>
                <w:u w:val="single"/>
              </w:rPr>
              <w:instrText xml:space="preserve">MERGEFIELD </w:instrText>
            </w:r>
            <w:r w:rsidRPr="006A0B96">
              <w:rPr>
                <w:rFonts w:ascii="Calibri" w:hAnsi="Calibri" w:cs="Calibri"/>
                <w:color w:val="FF0000"/>
                <w:sz w:val="22"/>
                <w:szCs w:val="22"/>
                <w:u w:val="single"/>
              </w:rPr>
              <w:instrText>Att.LowerBound</w:instrText>
            </w:r>
            <w:r w:rsidRPr="006A0B96">
              <w:rPr>
                <w:color w:val="FF0000"/>
                <w:u w:val="single"/>
              </w:rPr>
              <w:fldChar w:fldCharType="separate"/>
            </w:r>
            <w:r w:rsidRPr="006A0B96">
              <w:rPr>
                <w:rFonts w:ascii="Calibri" w:hAnsi="Calibri" w:cs="Calibri"/>
                <w:color w:val="FF0000"/>
                <w:sz w:val="22"/>
                <w:szCs w:val="22"/>
                <w:u w:val="single"/>
              </w:rPr>
              <w:t>0</w:t>
            </w:r>
            <w:r w:rsidRPr="006A0B96">
              <w:rPr>
                <w:color w:val="FF0000"/>
                <w:u w:val="single"/>
              </w:rPr>
              <w:fldChar w:fldCharType="end"/>
            </w:r>
            <w:r w:rsidRPr="006A0B96">
              <w:rPr>
                <w:rFonts w:ascii="Calibri" w:hAnsi="Calibri" w:cs="Calibri"/>
                <w:color w:val="FF0000"/>
                <w:sz w:val="22"/>
                <w:szCs w:val="22"/>
                <w:u w:val="single"/>
              </w:rPr>
              <w:t xml:space="preserve"> - </w:t>
            </w:r>
            <w:r w:rsidRPr="006A0B96">
              <w:rPr>
                <w:rFonts w:ascii="Calibri" w:hAnsi="Calibri" w:cs="Calibri"/>
                <w:color w:val="FF0000"/>
                <w:sz w:val="22"/>
                <w:szCs w:val="22"/>
                <w:u w:val="single"/>
              </w:rPr>
              <w:fldChar w:fldCharType="begin" w:fldLock="1"/>
            </w:r>
            <w:r w:rsidRPr="006A0B96">
              <w:rPr>
                <w:rFonts w:ascii="Calibri" w:hAnsi="Calibri" w:cs="Calibri"/>
                <w:color w:val="FF0000"/>
                <w:sz w:val="22"/>
                <w:szCs w:val="22"/>
                <w:u w:val="single"/>
              </w:rPr>
              <w:instrText>MERGEFIELD Att.UpperBound</w:instrText>
            </w:r>
            <w:r w:rsidRPr="006A0B96">
              <w:rPr>
                <w:rFonts w:ascii="Calibri" w:hAnsi="Calibri" w:cs="Calibri"/>
                <w:color w:val="FF0000"/>
                <w:sz w:val="22"/>
                <w:szCs w:val="22"/>
                <w:u w:val="single"/>
              </w:rPr>
              <w:fldChar w:fldCharType="separate"/>
            </w:r>
            <w:r w:rsidRPr="006A0B96">
              <w:rPr>
                <w:rFonts w:ascii="Calibri" w:hAnsi="Calibri" w:cs="Calibri"/>
                <w:color w:val="FF0000"/>
                <w:sz w:val="22"/>
                <w:szCs w:val="22"/>
                <w:u w:val="single"/>
              </w:rPr>
              <w:t>1</w:t>
            </w:r>
            <w:r w:rsidRPr="006A0B96">
              <w:rPr>
                <w:rFonts w:ascii="Calibri" w:hAnsi="Calibri" w:cs="Calibri"/>
                <w:color w:val="FF0000"/>
                <w:sz w:val="22"/>
                <w:szCs w:val="22"/>
                <w:u w:val="single"/>
              </w:rPr>
              <w:fldChar w:fldCharType="end"/>
            </w:r>
          </w:p>
        </w:tc>
        <w:bookmarkEnd w:id="287"/>
      </w:tr>
    </w:tbl>
    <w:p w14:paraId="5FA2DC46" w14:textId="77777777" w:rsidR="00FA5384" w:rsidRDefault="00FA5384" w:rsidP="00FA5384">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FA5384" w14:paraId="60E61E50" w14:textId="77777777" w:rsidTr="00FA5384">
        <w:tc>
          <w:tcPr>
            <w:tcW w:w="9360" w:type="dxa"/>
            <w:gridSpan w:val="3"/>
            <w:tcBorders>
              <w:top w:val="nil"/>
              <w:left w:val="nil"/>
              <w:bottom w:val="nil"/>
              <w:right w:val="nil"/>
            </w:tcBorders>
          </w:tcPr>
          <w:p w14:paraId="05E94419" w14:textId="77777777" w:rsidR="00FA5384" w:rsidRDefault="00FA5384" w:rsidP="00FA5384">
            <w:pPr>
              <w:rPr>
                <w:rFonts w:ascii="Calibri" w:hAnsi="Calibri" w:cs="Calibri"/>
                <w:color w:val="0F0F0F"/>
                <w:sz w:val="22"/>
                <w:szCs w:val="22"/>
              </w:rPr>
            </w:pPr>
            <w:r>
              <w:rPr>
                <w:rFonts w:ascii="Calibri" w:hAnsi="Calibri" w:cs="Calibri"/>
                <w:b/>
                <w:bCs/>
                <w:color w:val="0F0F0F"/>
                <w:sz w:val="22"/>
                <w:szCs w:val="22"/>
              </w:rPr>
              <w:t>Overzicht relaties</w:t>
            </w:r>
          </w:p>
        </w:tc>
      </w:tr>
      <w:tr w:rsidR="00FA5384" w14:paraId="6D466C93" w14:textId="77777777" w:rsidTr="00FA5384">
        <w:tc>
          <w:tcPr>
            <w:tcW w:w="450" w:type="dxa"/>
            <w:tcBorders>
              <w:top w:val="nil"/>
              <w:left w:val="nil"/>
              <w:bottom w:val="nil"/>
              <w:right w:val="nil"/>
            </w:tcBorders>
          </w:tcPr>
          <w:p w14:paraId="7725DBD8" w14:textId="77777777" w:rsidR="00FA5384" w:rsidRDefault="00FA5384" w:rsidP="00FA5384">
            <w:pPr>
              <w:rPr>
                <w:rFonts w:ascii="Calibri" w:hAnsi="Calibri" w:cs="Calibri"/>
                <w:i/>
                <w:iCs/>
                <w:color w:val="0F0F0F"/>
                <w:sz w:val="22"/>
                <w:szCs w:val="22"/>
              </w:rPr>
            </w:pPr>
          </w:p>
        </w:tc>
        <w:tc>
          <w:tcPr>
            <w:tcW w:w="2790" w:type="dxa"/>
            <w:tcBorders>
              <w:top w:val="nil"/>
              <w:left w:val="nil"/>
              <w:bottom w:val="nil"/>
              <w:right w:val="nil"/>
            </w:tcBorders>
          </w:tcPr>
          <w:p w14:paraId="026FE62F" w14:textId="77777777" w:rsidR="00FA5384" w:rsidRDefault="00FA5384" w:rsidP="00FA5384">
            <w:pPr>
              <w:rPr>
                <w:rFonts w:ascii="Calibri" w:hAnsi="Calibri" w:cs="Calibri"/>
                <w:i/>
                <w:iCs/>
                <w:color w:val="0F0F0F"/>
                <w:sz w:val="22"/>
                <w:szCs w:val="22"/>
              </w:rPr>
            </w:pPr>
            <w:r>
              <w:rPr>
                <w:rFonts w:ascii="Calibri" w:hAnsi="Calibri" w:cs="Calibri"/>
                <w:i/>
                <w:iCs/>
                <w:color w:val="0F0F0F"/>
                <w:sz w:val="22"/>
                <w:szCs w:val="22"/>
              </w:rPr>
              <w:t>Relatienaam met</w:t>
            </w:r>
          </w:p>
          <w:p w14:paraId="19DE3E2B" w14:textId="77777777" w:rsidR="00FA5384" w:rsidRDefault="00FA5384" w:rsidP="00FA5384">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7E03A7B9" w14:textId="77777777" w:rsidR="00FA5384" w:rsidRDefault="00FA5384" w:rsidP="00FA5384">
            <w:pPr>
              <w:rPr>
                <w:rFonts w:ascii="Calibri" w:hAnsi="Calibri" w:cs="Calibri"/>
                <w:color w:val="0F0F0F"/>
                <w:sz w:val="22"/>
                <w:szCs w:val="22"/>
              </w:rPr>
            </w:pPr>
            <w:r>
              <w:rPr>
                <w:rFonts w:ascii="Calibri" w:hAnsi="Calibri" w:cs="Calibri"/>
                <w:i/>
                <w:iCs/>
                <w:color w:val="0F0F0F"/>
                <w:sz w:val="22"/>
                <w:szCs w:val="22"/>
              </w:rPr>
              <w:t>Definitie</w:t>
            </w:r>
          </w:p>
        </w:tc>
      </w:tr>
      <w:tr w:rsidR="00FA5384" w:rsidRPr="00FA512E" w14:paraId="4E4BCEB4" w14:textId="77777777" w:rsidTr="00FA5384">
        <w:tc>
          <w:tcPr>
            <w:tcW w:w="450" w:type="dxa"/>
            <w:tcBorders>
              <w:top w:val="nil"/>
              <w:left w:val="nil"/>
              <w:bottom w:val="nil"/>
              <w:right w:val="nil"/>
            </w:tcBorders>
          </w:tcPr>
          <w:p w14:paraId="41C033B8" w14:textId="77777777" w:rsidR="00FA5384" w:rsidRDefault="00FA5384" w:rsidP="00FA5384">
            <w:pPr>
              <w:rPr>
                <w:rStyle w:val="SSBookmark"/>
                <w:highlight w:val="yellow"/>
                <w:u w:color="000000"/>
              </w:rPr>
            </w:pPr>
          </w:p>
        </w:tc>
        <w:tc>
          <w:tcPr>
            <w:tcW w:w="2790" w:type="dxa"/>
            <w:tcBorders>
              <w:top w:val="nil"/>
              <w:left w:val="nil"/>
              <w:bottom w:val="nil"/>
              <w:right w:val="nil"/>
            </w:tcBorders>
          </w:tcPr>
          <w:p w14:paraId="058CFE7A" w14:textId="77777777" w:rsidR="00FA5384" w:rsidRDefault="00FA5384" w:rsidP="00FA5384">
            <w:pPr>
              <w:rPr>
                <w:rFonts w:ascii="Calibri" w:hAnsi="Calibri" w:cs="Calibri"/>
                <w:color w:val="0F0F0F"/>
                <w:sz w:val="22"/>
                <w:szCs w:val="22"/>
              </w:rPr>
            </w:pPr>
            <w:r>
              <w:fldChar w:fldCharType="begin" w:fldLock="1"/>
            </w:r>
            <w:r w:rsidRPr="00D22AA4">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REISDOCUMENT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0D0B3FA0" w14:textId="77777777" w:rsidR="00FA5384" w:rsidRDefault="00FA5384" w:rsidP="00FA5384">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houder</w:t>
            </w:r>
            <w:r>
              <w:rPr>
                <w:rFonts w:ascii="Calibri" w:hAnsi="Calibri" w:cs="Calibri"/>
                <w:color w:val="0F0F0F"/>
                <w:sz w:val="22"/>
                <w:szCs w:val="22"/>
              </w:rPr>
              <w:fldChar w:fldCharType="end"/>
            </w:r>
          </w:p>
          <w:p w14:paraId="0394A489" w14:textId="77777777" w:rsidR="00FA5384" w:rsidRDefault="00FA5384" w:rsidP="00FA5384">
            <w:pPr>
              <w:rPr>
                <w:rFonts w:ascii="Calibri" w:hAnsi="Calibri" w:cs="Calibri"/>
                <w:color w:val="0F0F0F"/>
                <w:sz w:val="22"/>
                <w:szCs w:val="22"/>
              </w:rPr>
            </w:pPr>
            <w:r w:rsidRPr="006A0B96">
              <w:rPr>
                <w:rFonts w:ascii="Calibri" w:hAnsi="Calibri" w:cs="Calibri"/>
                <w:color w:val="FF0000"/>
                <w:sz w:val="22"/>
                <w:szCs w:val="22"/>
                <w:u w:val="single"/>
              </w:rPr>
              <w:fldChar w:fldCharType="begin" w:fldLock="1"/>
            </w:r>
            <w:r w:rsidRPr="006A0B96">
              <w:rPr>
                <w:rFonts w:ascii="Calibri" w:hAnsi="Calibri" w:cs="Calibri"/>
                <w:color w:val="FF0000"/>
                <w:sz w:val="22"/>
                <w:szCs w:val="22"/>
                <w:u w:val="single"/>
              </w:rPr>
              <w:instrText>MERGEFIELD Element.Name</w:instrText>
            </w:r>
            <w:r w:rsidRPr="006A0B96">
              <w:rPr>
                <w:rFonts w:ascii="Calibri" w:hAnsi="Calibri" w:cs="Calibri"/>
                <w:color w:val="FF0000"/>
                <w:sz w:val="22"/>
                <w:szCs w:val="22"/>
                <w:u w:val="single"/>
              </w:rPr>
              <w:fldChar w:fldCharType="separate"/>
            </w:r>
            <w:r w:rsidRPr="006A0B96">
              <w:rPr>
                <w:rFonts w:ascii="Calibri" w:hAnsi="Calibri" w:cs="Calibri"/>
                <w:color w:val="FF0000"/>
                <w:sz w:val="22"/>
                <w:szCs w:val="22"/>
                <w:u w:val="single"/>
              </w:rPr>
              <w:t>INGEZETENE</w:t>
            </w:r>
            <w:r w:rsidRPr="006A0B96">
              <w:rPr>
                <w:rFonts w:ascii="Calibri" w:hAnsi="Calibri" w:cs="Calibri"/>
                <w:color w:val="FF0000"/>
                <w:sz w:val="22"/>
                <w:szCs w:val="22"/>
                <w:u w:val="single"/>
              </w:rPr>
              <w:fldChar w:fldCharType="end"/>
            </w:r>
            <w:r w:rsidRPr="006A0B96">
              <w:rPr>
                <w:rFonts w:ascii="Calibri" w:hAnsi="Calibri" w:cs="Calibri"/>
                <w:color w:val="FF0000"/>
                <w:sz w:val="22"/>
                <w:szCs w:val="22"/>
              </w:rPr>
              <w:t xml:space="preserve">  </w:t>
            </w:r>
            <w:r>
              <w:rPr>
                <w:rFonts w:ascii="Calibri" w:hAnsi="Calibri" w:cs="Calibri"/>
                <w:color w:val="0F0F0F"/>
                <w:sz w:val="22"/>
                <w:szCs w:val="22"/>
              </w:rPr>
              <w:t>[</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7878D337" w14:textId="77777777" w:rsidR="00FA5384" w:rsidRDefault="00FA5384" w:rsidP="00FA5384">
            <w:pPr>
              <w:rPr>
                <w:rFonts w:ascii="Calibri" w:hAnsi="Calibri" w:cs="Calibri"/>
                <w:color w:val="0F0F0F"/>
                <w:sz w:val="22"/>
                <w:szCs w:val="22"/>
              </w:rPr>
            </w:pPr>
            <w:r>
              <w:fldChar w:fldCharType="begin" w:fldLock="1"/>
            </w:r>
            <w:r w:rsidRPr="00D22AA4">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 xml:space="preserve">De </w:t>
            </w:r>
            <w:r w:rsidRPr="006A0B96">
              <w:rPr>
                <w:rFonts w:ascii="Calibri" w:hAnsi="Calibri" w:cs="Calibri"/>
                <w:color w:val="FF0000"/>
                <w:sz w:val="22"/>
                <w:szCs w:val="22"/>
                <w:u w:val="single"/>
              </w:rPr>
              <w:t>INGEZETENE</w:t>
            </w:r>
            <w:r w:rsidRPr="006A0B96">
              <w:rPr>
                <w:rFonts w:ascii="Calibri" w:hAnsi="Calibri" w:cs="Calibri"/>
                <w:color w:val="FF0000"/>
                <w:sz w:val="22"/>
                <w:szCs w:val="22"/>
              </w:rPr>
              <w:t xml:space="preserve"> </w:t>
            </w:r>
            <w:r>
              <w:rPr>
                <w:rFonts w:ascii="Calibri" w:hAnsi="Calibri" w:cs="Calibri"/>
                <w:color w:val="0F0F0F"/>
                <w:sz w:val="22"/>
                <w:szCs w:val="22"/>
              </w:rPr>
              <w:t>waaraan het REISDOCUMENT is verstrekt.</w:t>
            </w:r>
            <w:r>
              <w:fldChar w:fldCharType="end"/>
            </w:r>
          </w:p>
        </w:tc>
      </w:tr>
      <w:tr w:rsidR="00FA5384" w:rsidRPr="00FA512E" w14:paraId="79B04092" w14:textId="77777777" w:rsidTr="00FA5384">
        <w:trPr>
          <w:trHeight w:hRule="exact" w:val="128"/>
        </w:trPr>
        <w:tc>
          <w:tcPr>
            <w:tcW w:w="450" w:type="dxa"/>
            <w:tcBorders>
              <w:top w:val="nil"/>
              <w:left w:val="nil"/>
              <w:bottom w:val="nil"/>
              <w:right w:val="nil"/>
            </w:tcBorders>
          </w:tcPr>
          <w:p w14:paraId="4D45B49E" w14:textId="77777777" w:rsidR="00FA5384" w:rsidRDefault="00FA5384" w:rsidP="00FA5384">
            <w:pPr>
              <w:rPr>
                <w:rStyle w:val="SSBookmark"/>
                <w:highlight w:val="yellow"/>
                <w:u w:color="000000"/>
              </w:rPr>
            </w:pPr>
          </w:p>
        </w:tc>
        <w:tc>
          <w:tcPr>
            <w:tcW w:w="2790" w:type="dxa"/>
            <w:tcBorders>
              <w:top w:val="nil"/>
              <w:left w:val="nil"/>
              <w:bottom w:val="nil"/>
              <w:right w:val="nil"/>
            </w:tcBorders>
          </w:tcPr>
          <w:p w14:paraId="062EFA74" w14:textId="77777777" w:rsidR="00FA5384" w:rsidRDefault="00FA5384" w:rsidP="00FA5384">
            <w:pPr>
              <w:rPr>
                <w:rFonts w:ascii="Calibri" w:hAnsi="Calibri" w:cs="Calibri"/>
                <w:color w:val="0F0F0F"/>
                <w:sz w:val="22"/>
                <w:szCs w:val="22"/>
              </w:rPr>
            </w:pPr>
          </w:p>
        </w:tc>
        <w:tc>
          <w:tcPr>
            <w:tcW w:w="6120" w:type="dxa"/>
            <w:tcBorders>
              <w:top w:val="nil"/>
              <w:left w:val="nil"/>
              <w:bottom w:val="nil"/>
              <w:right w:val="nil"/>
            </w:tcBorders>
          </w:tcPr>
          <w:p w14:paraId="534ADA94" w14:textId="77777777" w:rsidR="00FA5384" w:rsidRDefault="00FA5384" w:rsidP="00FA5384">
            <w:pPr>
              <w:rPr>
                <w:rFonts w:ascii="Calibri" w:hAnsi="Calibri" w:cs="Calibri"/>
                <w:color w:val="0F0F0F"/>
                <w:sz w:val="22"/>
                <w:szCs w:val="22"/>
              </w:rPr>
            </w:pPr>
          </w:p>
        </w:tc>
      </w:tr>
    </w:tbl>
    <w:p w14:paraId="79AA14F3" w14:textId="77777777" w:rsidR="00FA5384" w:rsidRPr="00D22AA4" w:rsidRDefault="00FA5384" w:rsidP="00FA5384">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FA5384" w14:paraId="3FF83A52" w14:textId="77777777" w:rsidTr="00FA5384">
        <w:tc>
          <w:tcPr>
            <w:tcW w:w="9360" w:type="dxa"/>
            <w:tcBorders>
              <w:top w:val="nil"/>
              <w:left w:val="nil"/>
              <w:bottom w:val="nil"/>
              <w:right w:val="nil"/>
            </w:tcBorders>
          </w:tcPr>
          <w:p w14:paraId="0CF2AE7C" w14:textId="77777777" w:rsidR="00FA5384" w:rsidRDefault="00FA5384" w:rsidP="00FA5384">
            <w:pPr>
              <w:rPr>
                <w:rFonts w:ascii="Calibri" w:hAnsi="Calibri" w:cs="Calibri"/>
                <w:b/>
                <w:bCs/>
                <w:color w:val="0F0F0F"/>
                <w:sz w:val="22"/>
                <w:szCs w:val="22"/>
              </w:rPr>
            </w:pPr>
            <w:r>
              <w:rPr>
                <w:rFonts w:ascii="Calibri" w:hAnsi="Calibri" w:cs="Calibri"/>
                <w:b/>
                <w:bCs/>
                <w:color w:val="0F0F0F"/>
                <w:sz w:val="22"/>
                <w:szCs w:val="22"/>
              </w:rPr>
              <w:t>Toelichting objecttype</w:t>
            </w:r>
          </w:p>
          <w:p w14:paraId="551C766E" w14:textId="77777777" w:rsidR="00FA5384" w:rsidRDefault="00FA5384" w:rsidP="00FA5384">
            <w:pPr>
              <w:ind w:left="720"/>
              <w:rPr>
                <w:rFonts w:ascii="Calibri" w:hAnsi="Calibri" w:cs="Calibri"/>
                <w:color w:val="0F0F0F"/>
                <w:sz w:val="22"/>
                <w:szCs w:val="22"/>
              </w:rPr>
            </w:pPr>
          </w:p>
        </w:tc>
      </w:tr>
    </w:tbl>
    <w:p w14:paraId="598ACCA4" w14:textId="662AC0F9" w:rsidR="003A1077" w:rsidRPr="00D54C45" w:rsidRDefault="003A1077">
      <w:pPr>
        <w:contextualSpacing w:val="0"/>
        <w:rPr>
          <w:rFonts w:eastAsia="Calibri"/>
          <w:b/>
          <w:bCs/>
          <w:color w:val="003359"/>
          <w:sz w:val="22"/>
          <w:szCs w:val="24"/>
          <w:lang w:eastAsia="en-US"/>
        </w:rPr>
      </w:pPr>
      <w:r w:rsidRPr="00D54C45">
        <w:br w:type="page"/>
      </w:r>
    </w:p>
    <w:p w14:paraId="1F9E9174" w14:textId="77777777" w:rsidR="003A1077" w:rsidRPr="003A1077" w:rsidRDefault="003A1077" w:rsidP="003A1077">
      <w:pPr>
        <w:pStyle w:val="Kop2"/>
        <w:rPr>
          <w:color w:val="0F0F0F"/>
        </w:rPr>
      </w:pPr>
      <w:r w:rsidRPr="003A1077">
        <w:rPr>
          <w:sz w:val="20"/>
          <w:szCs w:val="20"/>
        </w:rPr>
        <w:lastRenderedPageBreak/>
        <w:fldChar w:fldCharType="begin" w:fldLock="1"/>
      </w:r>
      <w:r w:rsidRPr="003A1077">
        <w:rPr>
          <w:sz w:val="20"/>
          <w:szCs w:val="20"/>
        </w:rPr>
        <w:instrText xml:space="preserve">MERGEFIELD </w:instrText>
      </w:r>
      <w:r w:rsidRPr="003A1077">
        <w:rPr>
          <w:color w:val="0F0F0F"/>
        </w:rPr>
        <w:instrText>Element.Stereotype</w:instrText>
      </w:r>
      <w:r w:rsidRPr="003A1077">
        <w:rPr>
          <w:sz w:val="20"/>
          <w:szCs w:val="20"/>
        </w:rPr>
        <w:fldChar w:fldCharType="separate"/>
      </w:r>
      <w:r w:rsidRPr="003A1077">
        <w:rPr>
          <w:color w:val="0F0F0F"/>
        </w:rPr>
        <w:t>«Objecttype»</w:t>
      </w:r>
      <w:r w:rsidRPr="003A1077">
        <w:rPr>
          <w:sz w:val="20"/>
          <w:szCs w:val="20"/>
        </w:rPr>
        <w:fldChar w:fldCharType="end"/>
      </w:r>
      <w:r w:rsidRPr="003A1077">
        <w:rPr>
          <w:color w:val="0F0F0F"/>
        </w:rPr>
        <w:t xml:space="preserve"> </w:t>
      </w:r>
      <w:r w:rsidRPr="003A1077">
        <w:rPr>
          <w:u w:val="single"/>
        </w:rPr>
        <w:fldChar w:fldCharType="begin" w:fldLock="1"/>
      </w:r>
      <w:r w:rsidRPr="003A1077">
        <w:rPr>
          <w:u w:val="single"/>
        </w:rPr>
        <w:instrText>MERGEFIELD Element.Name</w:instrText>
      </w:r>
      <w:r w:rsidRPr="003A1077">
        <w:rPr>
          <w:u w:val="single"/>
        </w:rPr>
        <w:fldChar w:fldCharType="separate"/>
      </w:r>
      <w:r w:rsidRPr="003A1077">
        <w:rPr>
          <w:u w:val="single"/>
        </w:rPr>
        <w:t>SCHEIDING</w:t>
      </w:r>
      <w:r w:rsidRPr="003A1077">
        <w:rPr>
          <w:u w:val="single"/>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A1077" w:rsidRPr="003A1077" w14:paraId="4247C2DA" w14:textId="77777777" w:rsidTr="00E7210D">
        <w:trPr>
          <w:trHeight w:val="271"/>
        </w:trPr>
        <w:tc>
          <w:tcPr>
            <w:tcW w:w="2340" w:type="dxa"/>
            <w:gridSpan w:val="2"/>
            <w:tcBorders>
              <w:top w:val="nil"/>
              <w:left w:val="nil"/>
              <w:bottom w:val="nil"/>
              <w:right w:val="nil"/>
            </w:tcBorders>
          </w:tcPr>
          <w:p w14:paraId="213ED07B" w14:textId="77777777" w:rsidR="003A1077" w:rsidRPr="003A1077" w:rsidRDefault="003A1077" w:rsidP="003A1077">
            <w:pPr>
              <w:rPr>
                <w:rFonts w:cs="Calibri"/>
                <w:color w:val="0F0F0F"/>
              </w:rPr>
            </w:pPr>
            <w:r w:rsidRPr="003A1077">
              <w:rPr>
                <w:rFonts w:cs="Calibri"/>
                <w:b/>
                <w:bCs/>
                <w:color w:val="0F0F0F"/>
              </w:rPr>
              <w:t>Naam</w:t>
            </w:r>
          </w:p>
        </w:tc>
        <w:tc>
          <w:tcPr>
            <w:tcW w:w="7020" w:type="dxa"/>
            <w:gridSpan w:val="4"/>
            <w:tcBorders>
              <w:top w:val="nil"/>
              <w:left w:val="nil"/>
              <w:bottom w:val="nil"/>
              <w:right w:val="nil"/>
            </w:tcBorders>
          </w:tcPr>
          <w:p w14:paraId="01D0CCA7"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Element.Name</w:instrText>
            </w:r>
            <w:r w:rsidRPr="003A1077">
              <w:rPr>
                <w:color w:val="FF0000"/>
                <w:u w:val="single"/>
              </w:rPr>
              <w:fldChar w:fldCharType="separate"/>
            </w:r>
            <w:r w:rsidRPr="003A1077">
              <w:rPr>
                <w:rFonts w:cs="Calibri"/>
                <w:color w:val="FF0000"/>
                <w:u w:val="single"/>
              </w:rPr>
              <w:t>SCHEIDING</w:t>
            </w:r>
            <w:r w:rsidRPr="003A1077">
              <w:rPr>
                <w:color w:val="FF0000"/>
                <w:u w:val="single"/>
              </w:rPr>
              <w:fldChar w:fldCharType="end"/>
            </w:r>
          </w:p>
        </w:tc>
      </w:tr>
      <w:tr w:rsidR="003A1077" w:rsidRPr="003A1077" w14:paraId="6F8EAE78" w14:textId="77777777" w:rsidTr="00E7210D">
        <w:trPr>
          <w:trHeight w:hRule="exact" w:val="128"/>
        </w:trPr>
        <w:tc>
          <w:tcPr>
            <w:tcW w:w="2340" w:type="dxa"/>
            <w:gridSpan w:val="2"/>
            <w:tcBorders>
              <w:top w:val="nil"/>
              <w:left w:val="nil"/>
              <w:bottom w:val="nil"/>
              <w:right w:val="nil"/>
            </w:tcBorders>
          </w:tcPr>
          <w:p w14:paraId="560AEC6A"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7C1C950B" w14:textId="77777777" w:rsidR="003A1077" w:rsidRPr="003A1077" w:rsidRDefault="003A1077" w:rsidP="003A1077">
            <w:pPr>
              <w:rPr>
                <w:rFonts w:cs="Calibri"/>
                <w:color w:val="FF0000"/>
                <w:u w:val="single"/>
              </w:rPr>
            </w:pPr>
          </w:p>
        </w:tc>
      </w:tr>
      <w:tr w:rsidR="003A1077" w:rsidRPr="003A1077" w14:paraId="5089DE72" w14:textId="77777777" w:rsidTr="00E7210D">
        <w:tc>
          <w:tcPr>
            <w:tcW w:w="2340" w:type="dxa"/>
            <w:gridSpan w:val="2"/>
            <w:tcBorders>
              <w:top w:val="nil"/>
              <w:left w:val="nil"/>
              <w:bottom w:val="nil"/>
              <w:right w:val="nil"/>
            </w:tcBorders>
          </w:tcPr>
          <w:p w14:paraId="4FC82BF3" w14:textId="77777777" w:rsidR="003A1077" w:rsidRPr="003A1077" w:rsidRDefault="003A1077" w:rsidP="003A1077">
            <w:pPr>
              <w:rPr>
                <w:rFonts w:cs="Calibri"/>
                <w:color w:val="0F0F0F"/>
              </w:rPr>
            </w:pPr>
            <w:r w:rsidRPr="003A1077">
              <w:rPr>
                <w:rFonts w:cs="Calibri"/>
                <w:b/>
                <w:bCs/>
                <w:color w:val="0F0F0F"/>
              </w:rPr>
              <w:t>Mnemonic</w:t>
            </w:r>
          </w:p>
        </w:tc>
        <w:tc>
          <w:tcPr>
            <w:tcW w:w="7020" w:type="dxa"/>
            <w:gridSpan w:val="4"/>
            <w:tcBorders>
              <w:top w:val="nil"/>
              <w:left w:val="nil"/>
              <w:bottom w:val="nil"/>
              <w:right w:val="nil"/>
            </w:tcBorders>
          </w:tcPr>
          <w:p w14:paraId="4D4AFAF1"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Element.Alias</w:instrText>
            </w:r>
            <w:r w:rsidRPr="003A1077">
              <w:rPr>
                <w:color w:val="FF0000"/>
                <w:u w:val="single"/>
              </w:rPr>
              <w:fldChar w:fldCharType="separate"/>
            </w:r>
            <w:r w:rsidRPr="003A1077">
              <w:rPr>
                <w:rFonts w:cs="Calibri"/>
                <w:color w:val="FF0000"/>
                <w:u w:val="single"/>
              </w:rPr>
              <w:t>SHD</w:t>
            </w:r>
            <w:r w:rsidRPr="003A1077">
              <w:rPr>
                <w:color w:val="FF0000"/>
                <w:u w:val="single"/>
              </w:rPr>
              <w:fldChar w:fldCharType="end"/>
            </w:r>
          </w:p>
        </w:tc>
      </w:tr>
      <w:tr w:rsidR="003A1077" w:rsidRPr="003A1077" w14:paraId="5A645388" w14:textId="77777777" w:rsidTr="00E7210D">
        <w:trPr>
          <w:trHeight w:hRule="exact" w:val="128"/>
        </w:trPr>
        <w:tc>
          <w:tcPr>
            <w:tcW w:w="2340" w:type="dxa"/>
            <w:gridSpan w:val="2"/>
            <w:tcBorders>
              <w:top w:val="nil"/>
              <w:left w:val="nil"/>
              <w:bottom w:val="nil"/>
              <w:right w:val="nil"/>
            </w:tcBorders>
          </w:tcPr>
          <w:p w14:paraId="54278EA9"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0C98BBAB" w14:textId="77777777" w:rsidR="003A1077" w:rsidRPr="003A1077" w:rsidRDefault="003A1077" w:rsidP="003A1077">
            <w:pPr>
              <w:rPr>
                <w:rFonts w:cs="Calibri"/>
                <w:color w:val="FF0000"/>
                <w:u w:val="single"/>
              </w:rPr>
            </w:pPr>
          </w:p>
        </w:tc>
      </w:tr>
      <w:tr w:rsidR="003A1077" w:rsidRPr="003A1077" w14:paraId="67A3DE69" w14:textId="77777777" w:rsidTr="00E7210D">
        <w:tc>
          <w:tcPr>
            <w:tcW w:w="2340" w:type="dxa"/>
            <w:gridSpan w:val="2"/>
            <w:tcBorders>
              <w:top w:val="nil"/>
              <w:left w:val="nil"/>
              <w:bottom w:val="nil"/>
              <w:right w:val="nil"/>
            </w:tcBorders>
          </w:tcPr>
          <w:p w14:paraId="55E55C06" w14:textId="77777777" w:rsidR="003A1077" w:rsidRPr="003A1077" w:rsidRDefault="003A1077" w:rsidP="003A1077">
            <w:pPr>
              <w:rPr>
                <w:rFonts w:cs="Calibri"/>
                <w:b/>
                <w:bCs/>
                <w:color w:val="0F0F0F"/>
              </w:rPr>
            </w:pPr>
            <w:r w:rsidRPr="003A1077">
              <w:rPr>
                <w:rFonts w:cs="Calibri"/>
                <w:b/>
                <w:bCs/>
                <w:color w:val="0F0F0F"/>
              </w:rPr>
              <w:t>Herkomst</w:t>
            </w:r>
          </w:p>
        </w:tc>
        <w:tc>
          <w:tcPr>
            <w:tcW w:w="7020" w:type="dxa"/>
            <w:gridSpan w:val="4"/>
            <w:tcBorders>
              <w:top w:val="nil"/>
              <w:left w:val="nil"/>
              <w:bottom w:val="nil"/>
              <w:right w:val="nil"/>
            </w:tcBorders>
          </w:tcPr>
          <w:p w14:paraId="5B08474B" w14:textId="77777777" w:rsidR="003A1077" w:rsidRPr="003A1077" w:rsidRDefault="003A1077" w:rsidP="003A1077">
            <w:pPr>
              <w:rPr>
                <w:rFonts w:cs="Calibri"/>
                <w:color w:val="FF0000"/>
                <w:u w:val="single"/>
              </w:rPr>
            </w:pPr>
            <w:r w:rsidRPr="003A1077">
              <w:rPr>
                <w:rFonts w:cs="Calibri"/>
                <w:color w:val="FF0000"/>
                <w:u w:val="single"/>
              </w:rPr>
              <w:t>BGT</w:t>
            </w:r>
          </w:p>
        </w:tc>
      </w:tr>
      <w:tr w:rsidR="003A1077" w:rsidRPr="003A1077" w14:paraId="23887C19" w14:textId="77777777" w:rsidTr="00E7210D">
        <w:trPr>
          <w:trHeight w:hRule="exact" w:val="128"/>
        </w:trPr>
        <w:tc>
          <w:tcPr>
            <w:tcW w:w="2340" w:type="dxa"/>
            <w:gridSpan w:val="2"/>
            <w:tcBorders>
              <w:top w:val="nil"/>
              <w:left w:val="nil"/>
              <w:bottom w:val="nil"/>
              <w:right w:val="nil"/>
            </w:tcBorders>
          </w:tcPr>
          <w:p w14:paraId="14985E01"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345B0981" w14:textId="77777777" w:rsidR="003A1077" w:rsidRPr="003A1077" w:rsidRDefault="003A1077" w:rsidP="003A1077">
            <w:pPr>
              <w:rPr>
                <w:rFonts w:cs="Calibri"/>
                <w:color w:val="FF0000"/>
                <w:u w:val="single"/>
              </w:rPr>
            </w:pPr>
          </w:p>
        </w:tc>
      </w:tr>
      <w:tr w:rsidR="003A1077" w:rsidRPr="003A1077" w14:paraId="60FB34D3" w14:textId="77777777" w:rsidTr="00E7210D">
        <w:trPr>
          <w:trHeight w:val="230"/>
        </w:trPr>
        <w:tc>
          <w:tcPr>
            <w:tcW w:w="2340" w:type="dxa"/>
            <w:gridSpan w:val="2"/>
            <w:tcBorders>
              <w:top w:val="nil"/>
              <w:left w:val="nil"/>
              <w:bottom w:val="nil"/>
              <w:right w:val="nil"/>
            </w:tcBorders>
          </w:tcPr>
          <w:p w14:paraId="460D8394" w14:textId="77777777" w:rsidR="003A1077" w:rsidRPr="003A1077" w:rsidRDefault="003A1077" w:rsidP="003A1077">
            <w:pPr>
              <w:rPr>
                <w:rFonts w:cs="Calibri"/>
                <w:b/>
                <w:bCs/>
                <w:color w:val="0F0F0F"/>
              </w:rPr>
            </w:pPr>
            <w:r w:rsidRPr="003A1077">
              <w:rPr>
                <w:rFonts w:cs="Calibri"/>
                <w:b/>
                <w:bCs/>
                <w:color w:val="0F0F0F"/>
              </w:rPr>
              <w:t>Definitie</w:t>
            </w:r>
          </w:p>
        </w:tc>
        <w:tc>
          <w:tcPr>
            <w:tcW w:w="7020" w:type="dxa"/>
            <w:gridSpan w:val="4"/>
            <w:tcBorders>
              <w:top w:val="nil"/>
              <w:left w:val="nil"/>
              <w:bottom w:val="nil"/>
              <w:right w:val="nil"/>
            </w:tcBorders>
          </w:tcPr>
          <w:p w14:paraId="0F7D9CF6"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Element.Notes</w:instrText>
            </w:r>
            <w:r w:rsidRPr="003A1077">
              <w:rPr>
                <w:color w:val="FF0000"/>
                <w:u w:val="single"/>
              </w:rPr>
              <w:fldChar w:fldCharType="separate"/>
            </w:r>
            <w:r w:rsidRPr="003A1077">
              <w:rPr>
                <w:rFonts w:cs="Calibri"/>
                <w:color w:val="FF0000"/>
                <w:u w:val="single"/>
              </w:rPr>
              <w:t>Kunstmatig, meestal lineair obstakel met een werende functie.</w:t>
            </w:r>
            <w:r w:rsidRPr="003A1077">
              <w:rPr>
                <w:color w:val="FF0000"/>
                <w:u w:val="single"/>
              </w:rPr>
              <w:fldChar w:fldCharType="end"/>
            </w:r>
          </w:p>
        </w:tc>
      </w:tr>
      <w:tr w:rsidR="003A1077" w:rsidRPr="003A1077" w14:paraId="67C0A61F" w14:textId="77777777" w:rsidTr="00E7210D">
        <w:trPr>
          <w:trHeight w:hRule="exact" w:val="68"/>
        </w:trPr>
        <w:tc>
          <w:tcPr>
            <w:tcW w:w="2340" w:type="dxa"/>
            <w:gridSpan w:val="2"/>
            <w:tcBorders>
              <w:top w:val="nil"/>
              <w:left w:val="nil"/>
              <w:bottom w:val="nil"/>
              <w:right w:val="nil"/>
            </w:tcBorders>
          </w:tcPr>
          <w:p w14:paraId="202669FB"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7CBC882A" w14:textId="77777777" w:rsidR="003A1077" w:rsidRPr="003A1077" w:rsidRDefault="003A1077" w:rsidP="003A1077">
            <w:pPr>
              <w:rPr>
                <w:rFonts w:cs="Calibri"/>
                <w:color w:val="FF0000"/>
                <w:u w:val="single"/>
              </w:rPr>
            </w:pPr>
          </w:p>
        </w:tc>
      </w:tr>
      <w:tr w:rsidR="003A1077" w:rsidRPr="003A1077" w14:paraId="7E9D92B3" w14:textId="77777777" w:rsidTr="00E7210D">
        <w:trPr>
          <w:trHeight w:val="271"/>
        </w:trPr>
        <w:tc>
          <w:tcPr>
            <w:tcW w:w="2340" w:type="dxa"/>
            <w:gridSpan w:val="2"/>
            <w:tcBorders>
              <w:top w:val="nil"/>
              <w:left w:val="nil"/>
              <w:bottom w:val="nil"/>
              <w:right w:val="nil"/>
            </w:tcBorders>
          </w:tcPr>
          <w:p w14:paraId="64B1DEA2" w14:textId="77777777" w:rsidR="003A1077" w:rsidRPr="003A1077" w:rsidRDefault="003A1077" w:rsidP="003A1077">
            <w:pPr>
              <w:rPr>
                <w:rFonts w:cs="Calibri"/>
                <w:b/>
                <w:bCs/>
                <w:color w:val="0F0F0F"/>
              </w:rPr>
            </w:pPr>
            <w:r w:rsidRPr="003A1077">
              <w:rPr>
                <w:rFonts w:cs="Calibri"/>
                <w:b/>
                <w:bCs/>
                <w:color w:val="0F0F0F"/>
              </w:rPr>
              <w:t>Herkomst definitie</w:t>
            </w:r>
          </w:p>
        </w:tc>
        <w:tc>
          <w:tcPr>
            <w:tcW w:w="7020" w:type="dxa"/>
            <w:gridSpan w:val="4"/>
            <w:tcBorders>
              <w:top w:val="nil"/>
              <w:left w:val="nil"/>
              <w:bottom w:val="nil"/>
              <w:right w:val="nil"/>
            </w:tcBorders>
          </w:tcPr>
          <w:p w14:paraId="16B6D1DC" w14:textId="77777777" w:rsidR="003A1077" w:rsidRPr="003A1077" w:rsidRDefault="003A1077" w:rsidP="003A1077">
            <w:pPr>
              <w:rPr>
                <w:rFonts w:cs="Calibri"/>
                <w:color w:val="FF0000"/>
                <w:u w:val="single"/>
              </w:rPr>
            </w:pPr>
            <w:r w:rsidRPr="003A1077">
              <w:rPr>
                <w:rFonts w:cs="Calibri"/>
                <w:color w:val="FF0000"/>
                <w:u w:val="single"/>
              </w:rPr>
              <w:t>BGT</w:t>
            </w:r>
          </w:p>
        </w:tc>
      </w:tr>
      <w:tr w:rsidR="003A1077" w:rsidRPr="003A1077" w14:paraId="57C0D5FF" w14:textId="77777777" w:rsidTr="00E7210D">
        <w:trPr>
          <w:trHeight w:hRule="exact" w:val="128"/>
        </w:trPr>
        <w:tc>
          <w:tcPr>
            <w:tcW w:w="2340" w:type="dxa"/>
            <w:gridSpan w:val="2"/>
            <w:tcBorders>
              <w:top w:val="nil"/>
              <w:left w:val="nil"/>
              <w:bottom w:val="nil"/>
              <w:right w:val="nil"/>
            </w:tcBorders>
          </w:tcPr>
          <w:p w14:paraId="7E11DC8D"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0E47136C" w14:textId="77777777" w:rsidR="003A1077" w:rsidRPr="003A1077" w:rsidRDefault="003A1077" w:rsidP="003A1077">
            <w:pPr>
              <w:rPr>
                <w:rFonts w:cs="Calibri"/>
                <w:color w:val="FF0000"/>
                <w:u w:val="single"/>
              </w:rPr>
            </w:pPr>
          </w:p>
        </w:tc>
      </w:tr>
      <w:tr w:rsidR="003A1077" w:rsidRPr="003A1077" w14:paraId="106CBD69" w14:textId="77777777" w:rsidTr="00E7210D">
        <w:tc>
          <w:tcPr>
            <w:tcW w:w="2340" w:type="dxa"/>
            <w:gridSpan w:val="2"/>
            <w:tcBorders>
              <w:top w:val="nil"/>
              <w:left w:val="nil"/>
              <w:bottom w:val="nil"/>
              <w:right w:val="nil"/>
            </w:tcBorders>
          </w:tcPr>
          <w:p w14:paraId="1BDE8795" w14:textId="77777777" w:rsidR="003A1077" w:rsidRPr="003A1077" w:rsidRDefault="003A1077" w:rsidP="003A1077">
            <w:pPr>
              <w:rPr>
                <w:rFonts w:cs="Calibri"/>
                <w:b/>
                <w:bCs/>
                <w:color w:val="0F0F0F"/>
              </w:rPr>
            </w:pPr>
            <w:r w:rsidRPr="003A1077">
              <w:rPr>
                <w:rFonts w:cs="Calibri"/>
                <w:b/>
                <w:bCs/>
                <w:color w:val="0F0F0F"/>
              </w:rPr>
              <w:t>Datum opname</w:t>
            </w:r>
          </w:p>
        </w:tc>
        <w:tc>
          <w:tcPr>
            <w:tcW w:w="7020" w:type="dxa"/>
            <w:gridSpan w:val="4"/>
            <w:tcBorders>
              <w:top w:val="nil"/>
              <w:left w:val="nil"/>
              <w:bottom w:val="nil"/>
              <w:right w:val="nil"/>
            </w:tcBorders>
          </w:tcPr>
          <w:p w14:paraId="430420D7" w14:textId="77777777" w:rsidR="003A1077" w:rsidRPr="003A1077" w:rsidRDefault="003A1077" w:rsidP="003A1077">
            <w:pPr>
              <w:rPr>
                <w:rFonts w:cs="Calibri"/>
                <w:color w:val="FF0000"/>
                <w:u w:val="single"/>
              </w:rPr>
            </w:pPr>
            <w:r w:rsidRPr="003A1077">
              <w:rPr>
                <w:rFonts w:cs="Calibri"/>
                <w:color w:val="FF0000"/>
                <w:u w:val="single"/>
              </w:rPr>
              <w:t>30 december 2013</w:t>
            </w:r>
          </w:p>
        </w:tc>
      </w:tr>
      <w:tr w:rsidR="003A1077" w:rsidRPr="003A1077" w14:paraId="0E63B45A" w14:textId="77777777" w:rsidTr="00E7210D">
        <w:trPr>
          <w:trHeight w:hRule="exact" w:val="128"/>
        </w:trPr>
        <w:tc>
          <w:tcPr>
            <w:tcW w:w="2340" w:type="dxa"/>
            <w:gridSpan w:val="2"/>
            <w:tcBorders>
              <w:top w:val="nil"/>
              <w:left w:val="nil"/>
              <w:bottom w:val="nil"/>
              <w:right w:val="nil"/>
            </w:tcBorders>
          </w:tcPr>
          <w:p w14:paraId="36AB2ECD"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602F3727" w14:textId="77777777" w:rsidR="003A1077" w:rsidRPr="003A1077" w:rsidRDefault="003A1077" w:rsidP="003A1077">
            <w:pPr>
              <w:rPr>
                <w:rFonts w:cs="Calibri"/>
                <w:color w:val="FF0000"/>
                <w:u w:val="single"/>
              </w:rPr>
            </w:pPr>
          </w:p>
        </w:tc>
      </w:tr>
      <w:tr w:rsidR="003A1077" w:rsidRPr="003A1077" w14:paraId="7125E082" w14:textId="77777777" w:rsidTr="00E7210D">
        <w:tc>
          <w:tcPr>
            <w:tcW w:w="2340" w:type="dxa"/>
            <w:gridSpan w:val="2"/>
            <w:tcBorders>
              <w:top w:val="nil"/>
              <w:left w:val="nil"/>
              <w:bottom w:val="nil"/>
              <w:right w:val="nil"/>
            </w:tcBorders>
          </w:tcPr>
          <w:p w14:paraId="220AAABA" w14:textId="77777777" w:rsidR="003A1077" w:rsidRPr="003A1077" w:rsidRDefault="003A1077" w:rsidP="003A1077">
            <w:pPr>
              <w:rPr>
                <w:rFonts w:cs="Calibri"/>
                <w:b/>
                <w:bCs/>
                <w:color w:val="0F0F0F"/>
              </w:rPr>
            </w:pPr>
            <w:r w:rsidRPr="003A1077">
              <w:rPr>
                <w:rFonts w:cs="Calibri"/>
                <w:b/>
                <w:bCs/>
                <w:color w:val="0F0F0F"/>
              </w:rPr>
              <w:t>Unieke aanduiding</w:t>
            </w:r>
          </w:p>
        </w:tc>
        <w:tc>
          <w:tcPr>
            <w:tcW w:w="7020" w:type="dxa"/>
            <w:gridSpan w:val="4"/>
            <w:tcBorders>
              <w:top w:val="nil"/>
              <w:left w:val="nil"/>
              <w:bottom w:val="nil"/>
              <w:right w:val="nil"/>
            </w:tcBorders>
          </w:tcPr>
          <w:p w14:paraId="0E4466BC" w14:textId="77777777" w:rsidR="003A1077" w:rsidRPr="003A1077" w:rsidRDefault="003A1077" w:rsidP="003A1077">
            <w:pPr>
              <w:rPr>
                <w:rFonts w:cs="Calibri"/>
                <w:color w:val="FF0000"/>
                <w:u w:val="single"/>
              </w:rPr>
            </w:pPr>
            <w:r w:rsidRPr="003A1077">
              <w:rPr>
                <w:rFonts w:cs="Calibri"/>
                <w:color w:val="FF0000"/>
                <w:u w:val="single"/>
              </w:rPr>
              <w:t>Identificatie scheiding</w:t>
            </w:r>
          </w:p>
        </w:tc>
      </w:tr>
      <w:tr w:rsidR="003A1077" w:rsidRPr="003A1077" w14:paraId="281EFC73" w14:textId="77777777" w:rsidTr="00E7210D">
        <w:trPr>
          <w:trHeight w:hRule="exact" w:val="128"/>
        </w:trPr>
        <w:tc>
          <w:tcPr>
            <w:tcW w:w="2340" w:type="dxa"/>
            <w:gridSpan w:val="2"/>
            <w:tcBorders>
              <w:top w:val="nil"/>
              <w:left w:val="nil"/>
              <w:bottom w:val="nil"/>
              <w:right w:val="nil"/>
            </w:tcBorders>
          </w:tcPr>
          <w:p w14:paraId="5522CD7E"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333234C3" w14:textId="77777777" w:rsidR="003A1077" w:rsidRPr="003A1077" w:rsidRDefault="003A1077" w:rsidP="003A1077">
            <w:pPr>
              <w:rPr>
                <w:rFonts w:cs="Calibri"/>
                <w:b/>
                <w:bCs/>
                <w:color w:val="FF0000"/>
                <w:u w:val="single"/>
              </w:rPr>
            </w:pPr>
          </w:p>
        </w:tc>
      </w:tr>
      <w:tr w:rsidR="003A1077" w:rsidRPr="003A1077" w14:paraId="5E343BE3" w14:textId="77777777" w:rsidTr="00E7210D">
        <w:tc>
          <w:tcPr>
            <w:tcW w:w="2340" w:type="dxa"/>
            <w:gridSpan w:val="2"/>
            <w:tcBorders>
              <w:top w:val="nil"/>
              <w:left w:val="nil"/>
              <w:bottom w:val="nil"/>
              <w:right w:val="nil"/>
            </w:tcBorders>
          </w:tcPr>
          <w:p w14:paraId="47C798ED" w14:textId="77777777" w:rsidR="003A1077" w:rsidRPr="003A1077" w:rsidRDefault="003A1077" w:rsidP="003A1077">
            <w:pPr>
              <w:rPr>
                <w:rFonts w:cs="Calibri"/>
                <w:b/>
                <w:bCs/>
                <w:color w:val="0F0F0F"/>
              </w:rPr>
            </w:pPr>
            <w:r w:rsidRPr="003A1077">
              <w:rPr>
                <w:rFonts w:cs="Calibri"/>
                <w:b/>
                <w:bCs/>
                <w:color w:val="0F0F0F"/>
              </w:rPr>
              <w:t>Populatie</w:t>
            </w:r>
          </w:p>
        </w:tc>
        <w:tc>
          <w:tcPr>
            <w:tcW w:w="7020" w:type="dxa"/>
            <w:gridSpan w:val="4"/>
            <w:tcBorders>
              <w:top w:val="nil"/>
              <w:left w:val="nil"/>
              <w:bottom w:val="nil"/>
              <w:right w:val="nil"/>
            </w:tcBorders>
          </w:tcPr>
          <w:p w14:paraId="4F428B12" w14:textId="77777777" w:rsidR="003A1077" w:rsidRPr="003A1077" w:rsidRDefault="003A1077" w:rsidP="003A1077">
            <w:pPr>
              <w:rPr>
                <w:rFonts w:cs="Calibri"/>
                <w:color w:val="FF0000"/>
                <w:u w:val="single"/>
              </w:rPr>
            </w:pPr>
            <w:r w:rsidRPr="003A1077">
              <w:rPr>
                <w:rFonts w:cs="Calibri"/>
                <w:color w:val="FF0000"/>
                <w:u w:val="single"/>
              </w:rPr>
              <w:t xml:space="preserve">Gerealiseerde planwijzigingen van bestaande scheiding objecten maken geen deel uit van de verzameling scheidingen. </w:t>
            </w:r>
          </w:p>
          <w:p w14:paraId="46DE1C9D" w14:textId="77777777" w:rsidR="003A1077" w:rsidRPr="003A1077" w:rsidRDefault="003A1077" w:rsidP="003A1077">
            <w:pPr>
              <w:rPr>
                <w:rFonts w:cs="Calibri"/>
                <w:color w:val="FF0000"/>
                <w:u w:val="single"/>
              </w:rPr>
            </w:pPr>
          </w:p>
          <w:p w14:paraId="51FC7C2A" w14:textId="77777777" w:rsidR="003A1077" w:rsidRPr="003A1077" w:rsidRDefault="003A1077" w:rsidP="003A1077">
            <w:pPr>
              <w:rPr>
                <w:rFonts w:cs="Calibri"/>
                <w:color w:val="FF0000"/>
                <w:u w:val="single"/>
              </w:rPr>
            </w:pPr>
            <w:r w:rsidRPr="003A1077">
              <w:rPr>
                <w:rFonts w:cs="Calibri"/>
                <w:color w:val="FF0000"/>
                <w:u w:val="single"/>
              </w:rPr>
              <w:t>Zie verder BGT en IMGeo.</w:t>
            </w:r>
          </w:p>
        </w:tc>
      </w:tr>
      <w:tr w:rsidR="003A1077" w:rsidRPr="003A1077" w14:paraId="7215D649" w14:textId="77777777" w:rsidTr="00E7210D">
        <w:trPr>
          <w:trHeight w:hRule="exact" w:val="128"/>
        </w:trPr>
        <w:tc>
          <w:tcPr>
            <w:tcW w:w="2340" w:type="dxa"/>
            <w:gridSpan w:val="2"/>
            <w:tcBorders>
              <w:top w:val="nil"/>
              <w:left w:val="nil"/>
              <w:bottom w:val="nil"/>
              <w:right w:val="nil"/>
            </w:tcBorders>
          </w:tcPr>
          <w:p w14:paraId="14EA4B22"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7B511EC1" w14:textId="77777777" w:rsidR="003A1077" w:rsidRPr="003A1077" w:rsidRDefault="003A1077" w:rsidP="003A1077">
            <w:pPr>
              <w:rPr>
                <w:rFonts w:cs="Calibri"/>
                <w:color w:val="0F0F0F"/>
              </w:rPr>
            </w:pPr>
          </w:p>
        </w:tc>
      </w:tr>
      <w:tr w:rsidR="003A1077" w:rsidRPr="003A1077" w14:paraId="707C19CC" w14:textId="77777777" w:rsidTr="00E7210D">
        <w:trPr>
          <w:trHeight w:hRule="exact" w:val="256"/>
        </w:trPr>
        <w:tc>
          <w:tcPr>
            <w:tcW w:w="2340" w:type="dxa"/>
            <w:gridSpan w:val="2"/>
            <w:tcBorders>
              <w:top w:val="nil"/>
              <w:left w:val="nil"/>
              <w:bottom w:val="nil"/>
              <w:right w:val="nil"/>
            </w:tcBorders>
          </w:tcPr>
          <w:p w14:paraId="4ACA983E" w14:textId="77777777" w:rsidR="003A1077" w:rsidRPr="003A1077" w:rsidRDefault="003A1077" w:rsidP="003A1077">
            <w:pPr>
              <w:rPr>
                <w:rFonts w:cs="Calibri"/>
                <w:b/>
                <w:bCs/>
                <w:color w:val="0F0F0F"/>
              </w:rPr>
            </w:pPr>
            <w:r w:rsidRPr="003A1077">
              <w:rPr>
                <w:rFonts w:cs="Calibri"/>
                <w:b/>
                <w:bCs/>
                <w:color w:val="0F0F0F"/>
              </w:rPr>
              <w:t>Kwaliteitsbegrip</w:t>
            </w:r>
          </w:p>
        </w:tc>
        <w:tc>
          <w:tcPr>
            <w:tcW w:w="7020" w:type="dxa"/>
            <w:gridSpan w:val="4"/>
            <w:tcBorders>
              <w:top w:val="nil"/>
              <w:left w:val="nil"/>
              <w:bottom w:val="nil"/>
              <w:right w:val="nil"/>
            </w:tcBorders>
          </w:tcPr>
          <w:p w14:paraId="593F67C0" w14:textId="77777777" w:rsidR="003A1077" w:rsidRPr="003A1077" w:rsidRDefault="003A1077" w:rsidP="003A1077">
            <w:pPr>
              <w:rPr>
                <w:rFonts w:cs="Calibri"/>
                <w:color w:val="0F0F0F"/>
              </w:rPr>
            </w:pPr>
          </w:p>
        </w:tc>
      </w:tr>
      <w:tr w:rsidR="003A1077" w:rsidRPr="003A1077" w14:paraId="5CDAE195" w14:textId="77777777" w:rsidTr="00E7210D">
        <w:trPr>
          <w:trHeight w:hRule="exact" w:val="256"/>
        </w:trPr>
        <w:tc>
          <w:tcPr>
            <w:tcW w:w="2340" w:type="dxa"/>
            <w:gridSpan w:val="2"/>
            <w:tcBorders>
              <w:top w:val="nil"/>
              <w:left w:val="nil"/>
              <w:bottom w:val="nil"/>
              <w:right w:val="nil"/>
            </w:tcBorders>
          </w:tcPr>
          <w:p w14:paraId="63F69A46"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06895051" w14:textId="77777777" w:rsidR="003A1077" w:rsidRPr="003A1077" w:rsidRDefault="003A1077" w:rsidP="003A1077">
            <w:pPr>
              <w:rPr>
                <w:rFonts w:cs="Calibri"/>
                <w:color w:val="0F0F0F"/>
              </w:rPr>
            </w:pPr>
          </w:p>
        </w:tc>
      </w:tr>
      <w:tr w:rsidR="003A1077" w:rsidRPr="003A1077" w14:paraId="6512F7B7" w14:textId="77777777" w:rsidTr="00E7210D">
        <w:tc>
          <w:tcPr>
            <w:tcW w:w="2340" w:type="dxa"/>
            <w:gridSpan w:val="2"/>
            <w:tcBorders>
              <w:top w:val="nil"/>
              <w:left w:val="nil"/>
              <w:bottom w:val="nil"/>
              <w:right w:val="nil"/>
            </w:tcBorders>
          </w:tcPr>
          <w:p w14:paraId="540CE6C5" w14:textId="77777777" w:rsidR="003A1077" w:rsidRPr="003A1077" w:rsidRDefault="003A1077" w:rsidP="003A1077">
            <w:pPr>
              <w:rPr>
                <w:rFonts w:cs="Calibri"/>
                <w:b/>
                <w:bCs/>
                <w:color w:val="0F0F0F"/>
              </w:rPr>
            </w:pPr>
            <w:r w:rsidRPr="003A1077">
              <w:rPr>
                <w:rFonts w:cs="Calibri"/>
                <w:b/>
                <w:bCs/>
                <w:color w:val="0F0F0F"/>
              </w:rPr>
              <w:t>Overzicht attributen</w:t>
            </w:r>
          </w:p>
        </w:tc>
        <w:tc>
          <w:tcPr>
            <w:tcW w:w="7020" w:type="dxa"/>
            <w:gridSpan w:val="4"/>
            <w:tcBorders>
              <w:top w:val="nil"/>
              <w:left w:val="nil"/>
              <w:bottom w:val="nil"/>
              <w:right w:val="nil"/>
            </w:tcBorders>
          </w:tcPr>
          <w:p w14:paraId="0DFE0503" w14:textId="77777777" w:rsidR="003A1077" w:rsidRPr="003A1077" w:rsidRDefault="003A1077" w:rsidP="003A1077">
            <w:pPr>
              <w:rPr>
                <w:rFonts w:cs="Calibri"/>
                <w:b/>
                <w:bCs/>
                <w:color w:val="0F0F0F"/>
              </w:rPr>
            </w:pPr>
          </w:p>
        </w:tc>
      </w:tr>
      <w:tr w:rsidR="003A1077" w:rsidRPr="003A1077" w14:paraId="188EBD9D" w14:textId="77777777" w:rsidTr="00E7210D">
        <w:tc>
          <w:tcPr>
            <w:tcW w:w="450" w:type="dxa"/>
            <w:tcBorders>
              <w:top w:val="nil"/>
              <w:left w:val="nil"/>
              <w:bottom w:val="nil"/>
              <w:right w:val="nil"/>
            </w:tcBorders>
          </w:tcPr>
          <w:p w14:paraId="23B60717" w14:textId="77777777" w:rsidR="003A1077" w:rsidRPr="003A1077" w:rsidRDefault="003A1077" w:rsidP="003A1077">
            <w:pPr>
              <w:rPr>
                <w:rFonts w:cs="Calibri"/>
                <w:i/>
                <w:iCs/>
                <w:color w:val="0F0F0F"/>
              </w:rPr>
            </w:pPr>
            <w:bookmarkStart w:id="288" w:name="BKM_E9A63893_A16F_44b2_8215_4CD5EA9FEAF9"/>
          </w:p>
        </w:tc>
        <w:tc>
          <w:tcPr>
            <w:tcW w:w="2790" w:type="dxa"/>
            <w:gridSpan w:val="2"/>
            <w:tcBorders>
              <w:top w:val="nil"/>
              <w:left w:val="nil"/>
              <w:bottom w:val="nil"/>
              <w:right w:val="nil"/>
            </w:tcBorders>
          </w:tcPr>
          <w:p w14:paraId="193ACE81" w14:textId="77777777" w:rsidR="003A1077" w:rsidRPr="003A1077" w:rsidRDefault="003A1077" w:rsidP="003A1077">
            <w:pPr>
              <w:rPr>
                <w:rFonts w:cs="Calibri"/>
                <w:color w:val="0F0F0F"/>
              </w:rPr>
            </w:pPr>
            <w:r w:rsidRPr="003A1077">
              <w:rPr>
                <w:rFonts w:cs="Calibri"/>
                <w:i/>
                <w:iCs/>
                <w:color w:val="0F0F0F"/>
              </w:rPr>
              <w:t>Attribuutnaam</w:t>
            </w:r>
          </w:p>
        </w:tc>
        <w:tc>
          <w:tcPr>
            <w:tcW w:w="4230" w:type="dxa"/>
            <w:tcBorders>
              <w:top w:val="nil"/>
              <w:left w:val="nil"/>
              <w:bottom w:val="nil"/>
              <w:right w:val="nil"/>
            </w:tcBorders>
          </w:tcPr>
          <w:p w14:paraId="0010F9D8" w14:textId="77777777" w:rsidR="003A1077" w:rsidRPr="003A1077" w:rsidRDefault="003A1077" w:rsidP="003A1077">
            <w:pPr>
              <w:rPr>
                <w:rFonts w:cs="Calibri"/>
                <w:color w:val="0F0F0F"/>
              </w:rPr>
            </w:pPr>
            <w:r w:rsidRPr="003A1077">
              <w:rPr>
                <w:rFonts w:cs="Calibri"/>
                <w:i/>
                <w:iCs/>
                <w:color w:val="0F0F0F"/>
              </w:rPr>
              <w:t>Definitie</w:t>
            </w:r>
          </w:p>
        </w:tc>
        <w:tc>
          <w:tcPr>
            <w:tcW w:w="1080" w:type="dxa"/>
            <w:tcBorders>
              <w:top w:val="nil"/>
              <w:left w:val="nil"/>
              <w:bottom w:val="nil"/>
              <w:right w:val="nil"/>
            </w:tcBorders>
          </w:tcPr>
          <w:p w14:paraId="264D71D1" w14:textId="77777777" w:rsidR="003A1077" w:rsidRPr="003A1077" w:rsidRDefault="003A1077" w:rsidP="003A1077">
            <w:pPr>
              <w:rPr>
                <w:rFonts w:cs="Calibri"/>
                <w:color w:val="0F0F0F"/>
              </w:rPr>
            </w:pPr>
            <w:r w:rsidRPr="003A1077">
              <w:rPr>
                <w:rFonts w:cs="Calibri"/>
                <w:i/>
                <w:iCs/>
                <w:color w:val="0F0F0F"/>
              </w:rPr>
              <w:t>Formaat</w:t>
            </w:r>
          </w:p>
        </w:tc>
        <w:tc>
          <w:tcPr>
            <w:tcW w:w="810" w:type="dxa"/>
            <w:tcBorders>
              <w:top w:val="nil"/>
              <w:left w:val="nil"/>
              <w:bottom w:val="nil"/>
              <w:right w:val="nil"/>
            </w:tcBorders>
          </w:tcPr>
          <w:p w14:paraId="04142810" w14:textId="77777777" w:rsidR="003A1077" w:rsidRPr="003A1077" w:rsidRDefault="003A1077" w:rsidP="003A1077">
            <w:pPr>
              <w:rPr>
                <w:rFonts w:cs="Calibri"/>
                <w:i/>
                <w:iCs/>
                <w:color w:val="0F0F0F"/>
              </w:rPr>
            </w:pPr>
            <w:r w:rsidRPr="003A1077">
              <w:rPr>
                <w:rFonts w:cs="Calibri"/>
                <w:i/>
                <w:iCs/>
                <w:color w:val="0F0F0F"/>
              </w:rPr>
              <w:t>Kardi-</w:t>
            </w:r>
          </w:p>
          <w:p w14:paraId="1451935B" w14:textId="77777777" w:rsidR="003A1077" w:rsidRPr="003A1077" w:rsidRDefault="003A1077" w:rsidP="003A1077">
            <w:pPr>
              <w:rPr>
                <w:rFonts w:cs="Calibri"/>
                <w:color w:val="0F0F0F"/>
              </w:rPr>
            </w:pPr>
            <w:r w:rsidRPr="003A1077">
              <w:rPr>
                <w:rFonts w:cs="Calibri"/>
                <w:i/>
                <w:iCs/>
                <w:color w:val="0F0F0F"/>
              </w:rPr>
              <w:t>naliteit</w:t>
            </w:r>
          </w:p>
        </w:tc>
      </w:tr>
      <w:tr w:rsidR="003A1077" w:rsidRPr="003A1077" w14:paraId="2B049ADB" w14:textId="77777777" w:rsidTr="00E7210D">
        <w:tc>
          <w:tcPr>
            <w:tcW w:w="450" w:type="dxa"/>
            <w:tcBorders>
              <w:top w:val="nil"/>
              <w:left w:val="nil"/>
              <w:bottom w:val="nil"/>
              <w:right w:val="nil"/>
            </w:tcBorders>
          </w:tcPr>
          <w:p w14:paraId="370CE250"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0452EC56"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Identificatie scheiding</w:t>
            </w:r>
            <w:r w:rsidRPr="003A1077">
              <w:rPr>
                <w:color w:val="FF0000"/>
                <w:u w:val="single"/>
              </w:rPr>
              <w:fldChar w:fldCharType="end"/>
            </w:r>
          </w:p>
        </w:tc>
        <w:tc>
          <w:tcPr>
            <w:tcW w:w="4230" w:type="dxa"/>
            <w:tcBorders>
              <w:top w:val="nil"/>
              <w:left w:val="nil"/>
              <w:bottom w:val="nil"/>
              <w:right w:val="nil"/>
            </w:tcBorders>
          </w:tcPr>
          <w:p w14:paraId="7C41477A"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Een unieke identificatie voor een scheiding.</w:t>
            </w:r>
            <w:r w:rsidRPr="003A1077">
              <w:rPr>
                <w:color w:val="FF0000"/>
                <w:u w:val="single"/>
              </w:rPr>
              <w:fldChar w:fldCharType="end"/>
            </w:r>
          </w:p>
        </w:tc>
        <w:tc>
          <w:tcPr>
            <w:tcW w:w="1080" w:type="dxa"/>
            <w:tcBorders>
              <w:top w:val="nil"/>
              <w:left w:val="nil"/>
              <w:bottom w:val="nil"/>
              <w:right w:val="nil"/>
            </w:tcBorders>
          </w:tcPr>
          <w:p w14:paraId="6F6001E9"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NEN3610ID</w:t>
            </w:r>
            <w:r w:rsidRPr="003A1077">
              <w:rPr>
                <w:color w:val="FF0000"/>
                <w:u w:val="single"/>
              </w:rPr>
              <w:fldChar w:fldCharType="end"/>
            </w:r>
          </w:p>
        </w:tc>
        <w:tc>
          <w:tcPr>
            <w:tcW w:w="810" w:type="dxa"/>
            <w:tcBorders>
              <w:top w:val="nil"/>
              <w:left w:val="nil"/>
              <w:bottom w:val="nil"/>
              <w:right w:val="nil"/>
            </w:tcBorders>
          </w:tcPr>
          <w:p w14:paraId="51364BBE"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1</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88"/>
      </w:tr>
      <w:tr w:rsidR="003A1077" w:rsidRPr="003A1077" w14:paraId="2B53E95D" w14:textId="77777777" w:rsidTr="00E7210D">
        <w:tc>
          <w:tcPr>
            <w:tcW w:w="450" w:type="dxa"/>
            <w:tcBorders>
              <w:top w:val="nil"/>
              <w:left w:val="nil"/>
              <w:bottom w:val="nil"/>
              <w:right w:val="nil"/>
            </w:tcBorders>
          </w:tcPr>
          <w:p w14:paraId="6AB58D70" w14:textId="77777777" w:rsidR="003A1077" w:rsidRPr="003A1077" w:rsidRDefault="003A1077" w:rsidP="003A1077">
            <w:pPr>
              <w:rPr>
                <w:rFonts w:cs="Calibri"/>
                <w:color w:val="0F0F0F"/>
              </w:rPr>
            </w:pPr>
            <w:bookmarkStart w:id="289" w:name="BKM_94F07EDF_BCC6_4326_B29D_1FAE74D224AB"/>
          </w:p>
        </w:tc>
        <w:tc>
          <w:tcPr>
            <w:tcW w:w="2790" w:type="dxa"/>
            <w:gridSpan w:val="2"/>
            <w:tcBorders>
              <w:top w:val="nil"/>
              <w:left w:val="nil"/>
              <w:bottom w:val="nil"/>
              <w:right w:val="nil"/>
            </w:tcBorders>
          </w:tcPr>
          <w:p w14:paraId="51FFDF46"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Status scheiding</w:t>
            </w:r>
            <w:r w:rsidRPr="003A1077">
              <w:rPr>
                <w:color w:val="FF0000"/>
                <w:u w:val="single"/>
              </w:rPr>
              <w:fldChar w:fldCharType="end"/>
            </w:r>
          </w:p>
        </w:tc>
        <w:tc>
          <w:tcPr>
            <w:tcW w:w="4230" w:type="dxa"/>
            <w:tcBorders>
              <w:top w:val="nil"/>
              <w:left w:val="nil"/>
              <w:bottom w:val="nil"/>
              <w:right w:val="nil"/>
            </w:tcBorders>
          </w:tcPr>
          <w:p w14:paraId="6025553F"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status gekoppeld aan de levenscyclus van de scheiding.</w:t>
            </w:r>
            <w:r w:rsidRPr="003A1077">
              <w:rPr>
                <w:color w:val="FF0000"/>
                <w:u w:val="single"/>
              </w:rPr>
              <w:fldChar w:fldCharType="end"/>
            </w:r>
          </w:p>
        </w:tc>
        <w:tc>
          <w:tcPr>
            <w:tcW w:w="1080" w:type="dxa"/>
            <w:tcBorders>
              <w:top w:val="nil"/>
              <w:left w:val="nil"/>
              <w:bottom w:val="nil"/>
              <w:right w:val="nil"/>
            </w:tcBorders>
          </w:tcPr>
          <w:p w14:paraId="13444368" w14:textId="77777777" w:rsidR="003A1077" w:rsidRPr="003A1077" w:rsidRDefault="003A1077" w:rsidP="003A1077">
            <w:pPr>
              <w:rPr>
                <w:rFonts w:cs="Calibri"/>
                <w:color w:val="FF0000"/>
                <w:u w:val="single"/>
              </w:rPr>
            </w:pPr>
            <w:r w:rsidRPr="003A1077">
              <w:rPr>
                <w:color w:val="FF0000"/>
                <w:u w:val="single"/>
              </w:rPr>
              <w:t>status geo object</w:t>
            </w:r>
          </w:p>
        </w:tc>
        <w:tc>
          <w:tcPr>
            <w:tcW w:w="810" w:type="dxa"/>
            <w:tcBorders>
              <w:top w:val="nil"/>
              <w:left w:val="nil"/>
              <w:bottom w:val="nil"/>
              <w:right w:val="nil"/>
            </w:tcBorders>
          </w:tcPr>
          <w:p w14:paraId="3CDAA760"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1</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89"/>
      </w:tr>
      <w:tr w:rsidR="003A1077" w:rsidRPr="003A1077" w14:paraId="5D24DC83" w14:textId="77777777" w:rsidTr="00E7210D">
        <w:tc>
          <w:tcPr>
            <w:tcW w:w="450" w:type="dxa"/>
            <w:tcBorders>
              <w:top w:val="nil"/>
              <w:left w:val="nil"/>
              <w:bottom w:val="nil"/>
              <w:right w:val="nil"/>
            </w:tcBorders>
          </w:tcPr>
          <w:p w14:paraId="4D2C664F" w14:textId="77777777" w:rsidR="003A1077" w:rsidRPr="003A1077" w:rsidRDefault="003A1077" w:rsidP="003A1077">
            <w:pPr>
              <w:rPr>
                <w:rFonts w:cs="Calibri"/>
                <w:color w:val="0F0F0F"/>
              </w:rPr>
            </w:pPr>
            <w:bookmarkStart w:id="290" w:name="BKM_20D63D8F_037F_4111_B493_8CD4141B72C2"/>
          </w:p>
        </w:tc>
        <w:tc>
          <w:tcPr>
            <w:tcW w:w="2790" w:type="dxa"/>
            <w:gridSpan w:val="2"/>
            <w:tcBorders>
              <w:top w:val="nil"/>
              <w:left w:val="nil"/>
              <w:bottom w:val="nil"/>
              <w:right w:val="nil"/>
            </w:tcBorders>
          </w:tcPr>
          <w:p w14:paraId="3B5DB027"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Relatieve hoogteligging scheiding</w:t>
            </w:r>
            <w:r w:rsidRPr="003A1077">
              <w:rPr>
                <w:color w:val="FF0000"/>
                <w:u w:val="single"/>
              </w:rPr>
              <w:fldChar w:fldCharType="end"/>
            </w:r>
          </w:p>
        </w:tc>
        <w:tc>
          <w:tcPr>
            <w:tcW w:w="4230" w:type="dxa"/>
            <w:tcBorders>
              <w:top w:val="nil"/>
              <w:left w:val="nil"/>
              <w:bottom w:val="nil"/>
              <w:right w:val="nil"/>
            </w:tcBorders>
          </w:tcPr>
          <w:p w14:paraId="143B9EA3"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Aanduiding voor de relatieve hoogte van de scheiding.</w:t>
            </w:r>
            <w:r w:rsidRPr="003A1077">
              <w:rPr>
                <w:color w:val="FF0000"/>
                <w:u w:val="single"/>
              </w:rPr>
              <w:fldChar w:fldCharType="end"/>
            </w:r>
          </w:p>
        </w:tc>
        <w:tc>
          <w:tcPr>
            <w:tcW w:w="1080" w:type="dxa"/>
            <w:tcBorders>
              <w:top w:val="nil"/>
              <w:left w:val="nil"/>
              <w:bottom w:val="nil"/>
              <w:right w:val="nil"/>
            </w:tcBorders>
          </w:tcPr>
          <w:p w14:paraId="4E419E38"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N1</w:t>
            </w:r>
            <w:r w:rsidRPr="003A1077">
              <w:rPr>
                <w:color w:val="FF0000"/>
                <w:u w:val="single"/>
              </w:rPr>
              <w:fldChar w:fldCharType="end"/>
            </w:r>
          </w:p>
        </w:tc>
        <w:tc>
          <w:tcPr>
            <w:tcW w:w="810" w:type="dxa"/>
            <w:tcBorders>
              <w:top w:val="nil"/>
              <w:left w:val="nil"/>
              <w:bottom w:val="nil"/>
              <w:right w:val="nil"/>
            </w:tcBorders>
          </w:tcPr>
          <w:p w14:paraId="465F9D5D"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1</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0"/>
      </w:tr>
      <w:tr w:rsidR="003A1077" w:rsidRPr="003A1077" w14:paraId="1360AE43" w14:textId="77777777" w:rsidTr="00E7210D">
        <w:tc>
          <w:tcPr>
            <w:tcW w:w="450" w:type="dxa"/>
            <w:tcBorders>
              <w:top w:val="nil"/>
              <w:left w:val="nil"/>
              <w:bottom w:val="nil"/>
              <w:right w:val="nil"/>
            </w:tcBorders>
          </w:tcPr>
          <w:p w14:paraId="6A2C84B9"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48ECA611"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 xml:space="preserve">Soort </w:t>
            </w:r>
            <w:r w:rsidRPr="003A1077">
              <w:rPr>
                <w:color w:val="FF0000"/>
                <w:u w:val="single"/>
              </w:rPr>
              <w:fldChar w:fldCharType="end"/>
            </w:r>
          </w:p>
        </w:tc>
        <w:tc>
          <w:tcPr>
            <w:tcW w:w="4230" w:type="dxa"/>
            <w:tcBorders>
              <w:top w:val="nil"/>
              <w:left w:val="nil"/>
              <w:bottom w:val="nil"/>
              <w:right w:val="nil"/>
            </w:tcBorders>
          </w:tcPr>
          <w:p w14:paraId="39ABB37E" w14:textId="77777777" w:rsidR="003A1077" w:rsidRPr="003A1077" w:rsidRDefault="003A1077" w:rsidP="003A1077">
            <w:pPr>
              <w:rPr>
                <w:color w:val="FF0000"/>
                <w:u w:val="single"/>
              </w:rPr>
            </w:pPr>
            <w:r w:rsidRPr="003A1077">
              <w:rPr>
                <w:color w:val="FF0000"/>
                <w:u w:val="single"/>
              </w:rPr>
              <w:t>Gegevens over de soort scheiding</w:t>
            </w:r>
          </w:p>
        </w:tc>
        <w:tc>
          <w:tcPr>
            <w:tcW w:w="1080" w:type="dxa"/>
            <w:tcBorders>
              <w:top w:val="nil"/>
              <w:left w:val="nil"/>
              <w:bottom w:val="nil"/>
              <w:right w:val="nil"/>
            </w:tcBorders>
          </w:tcPr>
          <w:p w14:paraId="0B11B009"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Soort SCHEIDING</w:t>
            </w:r>
            <w:r w:rsidRPr="003A1077">
              <w:rPr>
                <w:color w:val="FF0000"/>
                <w:u w:val="single"/>
              </w:rPr>
              <w:fldChar w:fldCharType="end"/>
            </w:r>
          </w:p>
        </w:tc>
        <w:tc>
          <w:tcPr>
            <w:tcW w:w="810" w:type="dxa"/>
            <w:tcBorders>
              <w:top w:val="nil"/>
              <w:left w:val="nil"/>
              <w:bottom w:val="nil"/>
              <w:right w:val="nil"/>
            </w:tcBorders>
          </w:tcPr>
          <w:p w14:paraId="409AF2C8"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1</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tr>
      <w:tr w:rsidR="003A1077" w:rsidRPr="003A1077" w14:paraId="754D5380" w14:textId="77777777" w:rsidTr="00E7210D">
        <w:tc>
          <w:tcPr>
            <w:tcW w:w="450" w:type="dxa"/>
            <w:tcBorders>
              <w:top w:val="nil"/>
              <w:left w:val="nil"/>
              <w:bottom w:val="nil"/>
              <w:right w:val="nil"/>
            </w:tcBorders>
          </w:tcPr>
          <w:p w14:paraId="7F09FE60"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3D70B85D" w14:textId="77777777" w:rsidR="003A1077" w:rsidRPr="003A1077" w:rsidRDefault="003A1077" w:rsidP="002D3C61">
            <w:pPr>
              <w:widowControl w:val="0"/>
              <w:numPr>
                <w:ilvl w:val="0"/>
                <w:numId w:val="15"/>
              </w:numPr>
              <w:autoSpaceDE w:val="0"/>
              <w:autoSpaceDN w:val="0"/>
              <w:adjustRightInd w:val="0"/>
              <w:spacing w:line="240" w:lineRule="auto"/>
              <w:rPr>
                <w:color w:val="FF0000"/>
                <w:u w:val="single"/>
              </w:rPr>
            </w:pPr>
            <w:r w:rsidRPr="003A1077">
              <w:rPr>
                <w:color w:val="FF0000"/>
                <w:u w:val="single"/>
              </w:rPr>
              <w:fldChar w:fldCharType="begin" w:fldLock="1"/>
            </w:r>
            <w:r w:rsidRPr="003A1077">
              <w:rPr>
                <w:color w:val="FF0000"/>
                <w:u w:val="single"/>
              </w:rPr>
              <w:instrText>MERGEFIELD Att.Name</w:instrText>
            </w:r>
            <w:r w:rsidRPr="003A1077">
              <w:rPr>
                <w:color w:val="FF0000"/>
                <w:u w:val="single"/>
              </w:rPr>
              <w:fldChar w:fldCharType="separate"/>
            </w:r>
            <w:r w:rsidRPr="003A1077">
              <w:rPr>
                <w:color w:val="FF0000"/>
                <w:u w:val="single"/>
              </w:rPr>
              <w:t>Indicatie plus br-populatie</w:t>
            </w:r>
            <w:r w:rsidRPr="003A1077">
              <w:rPr>
                <w:color w:val="FF0000"/>
                <w:u w:val="single"/>
              </w:rPr>
              <w:fldChar w:fldCharType="end"/>
            </w:r>
          </w:p>
        </w:tc>
        <w:tc>
          <w:tcPr>
            <w:tcW w:w="4230" w:type="dxa"/>
            <w:tcBorders>
              <w:top w:val="nil"/>
              <w:left w:val="nil"/>
              <w:bottom w:val="nil"/>
              <w:right w:val="nil"/>
            </w:tcBorders>
          </w:tcPr>
          <w:p w14:paraId="285D9BA2"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Att.Notes</w:instrText>
            </w:r>
            <w:r w:rsidRPr="003A1077">
              <w:rPr>
                <w:color w:val="FF0000"/>
                <w:u w:val="single"/>
              </w:rPr>
              <w:fldChar w:fldCharType="separate"/>
            </w:r>
            <w:r w:rsidRPr="003A1077">
              <w:rPr>
                <w:color w:val="FF0000"/>
                <w:u w:val="single"/>
              </w:rPr>
              <w:t>Aanduiding of het soort scheiding een uitbreiding van de populatie van de basisregistratie is.</w:t>
            </w:r>
            <w:r w:rsidRPr="003A1077">
              <w:rPr>
                <w:color w:val="FF0000"/>
                <w:u w:val="single"/>
              </w:rPr>
              <w:fldChar w:fldCharType="end"/>
            </w:r>
          </w:p>
        </w:tc>
        <w:tc>
          <w:tcPr>
            <w:tcW w:w="1080" w:type="dxa"/>
            <w:tcBorders>
              <w:top w:val="nil"/>
              <w:left w:val="nil"/>
              <w:bottom w:val="nil"/>
              <w:right w:val="nil"/>
            </w:tcBorders>
          </w:tcPr>
          <w:p w14:paraId="2A285325" w14:textId="77777777" w:rsidR="003A1077" w:rsidRPr="003A1077" w:rsidRDefault="003A1077" w:rsidP="003A1077">
            <w:pPr>
              <w:rPr>
                <w:color w:val="FF0000"/>
                <w:u w:val="single"/>
              </w:rPr>
            </w:pPr>
            <w:r w:rsidRPr="003A1077">
              <w:rPr>
                <w:color w:val="FF0000"/>
                <w:u w:val="single"/>
              </w:rPr>
              <w:t>boolean</w:t>
            </w:r>
          </w:p>
        </w:tc>
        <w:tc>
          <w:tcPr>
            <w:tcW w:w="810" w:type="dxa"/>
            <w:tcBorders>
              <w:top w:val="nil"/>
              <w:left w:val="nil"/>
              <w:bottom w:val="nil"/>
              <w:right w:val="nil"/>
            </w:tcBorders>
          </w:tcPr>
          <w:p w14:paraId="680A7C3E"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Att.LowerBound</w:instrText>
            </w:r>
            <w:r w:rsidRPr="003A1077">
              <w:rPr>
                <w:color w:val="FF0000"/>
                <w:u w:val="single"/>
              </w:rPr>
              <w:fldChar w:fldCharType="separate"/>
            </w:r>
            <w:r w:rsidRPr="003A1077">
              <w:rPr>
                <w:color w:val="FF0000"/>
                <w:u w:val="single"/>
              </w:rPr>
              <w:t>1</w:t>
            </w:r>
            <w:r w:rsidRPr="003A1077">
              <w:rPr>
                <w:color w:val="FF0000"/>
                <w:u w:val="single"/>
              </w:rPr>
              <w:fldChar w:fldCharType="end"/>
            </w:r>
            <w:r w:rsidRPr="003A1077">
              <w:rPr>
                <w:color w:val="FF0000"/>
                <w:u w:val="single"/>
              </w:rPr>
              <w:t xml:space="preserve"> - </w:t>
            </w:r>
            <w:r w:rsidRPr="003A1077">
              <w:rPr>
                <w:color w:val="FF0000"/>
                <w:u w:val="single"/>
              </w:rPr>
              <w:fldChar w:fldCharType="begin" w:fldLock="1"/>
            </w:r>
            <w:r w:rsidRPr="003A1077">
              <w:rPr>
                <w:color w:val="FF0000"/>
                <w:u w:val="single"/>
              </w:rPr>
              <w:instrText>MERGEFIELD Att.UpperBound</w:instrText>
            </w:r>
            <w:r w:rsidRPr="003A1077">
              <w:rPr>
                <w:color w:val="FF0000"/>
                <w:u w:val="single"/>
              </w:rPr>
              <w:fldChar w:fldCharType="separate"/>
            </w:r>
            <w:r w:rsidRPr="003A1077">
              <w:rPr>
                <w:color w:val="FF0000"/>
                <w:u w:val="single"/>
              </w:rPr>
              <w:t>1</w:t>
            </w:r>
            <w:r w:rsidRPr="003A1077">
              <w:rPr>
                <w:color w:val="FF0000"/>
                <w:u w:val="single"/>
              </w:rPr>
              <w:fldChar w:fldCharType="end"/>
            </w:r>
          </w:p>
        </w:tc>
      </w:tr>
      <w:tr w:rsidR="003A1077" w:rsidRPr="003A1077" w14:paraId="179E3124" w14:textId="77777777" w:rsidTr="00E7210D">
        <w:tc>
          <w:tcPr>
            <w:tcW w:w="450" w:type="dxa"/>
            <w:tcBorders>
              <w:top w:val="nil"/>
              <w:left w:val="nil"/>
              <w:bottom w:val="nil"/>
              <w:right w:val="nil"/>
            </w:tcBorders>
          </w:tcPr>
          <w:p w14:paraId="328954CE"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59872DB0" w14:textId="77777777" w:rsidR="003A1077" w:rsidRPr="003A1077" w:rsidRDefault="003A1077" w:rsidP="002D3C61">
            <w:pPr>
              <w:widowControl w:val="0"/>
              <w:numPr>
                <w:ilvl w:val="0"/>
                <w:numId w:val="15"/>
              </w:numPr>
              <w:autoSpaceDE w:val="0"/>
              <w:autoSpaceDN w:val="0"/>
              <w:adjustRightInd w:val="0"/>
              <w:spacing w:line="240" w:lineRule="auto"/>
              <w:rPr>
                <w:color w:val="FF0000"/>
                <w:u w:val="single"/>
              </w:rPr>
            </w:pPr>
            <w:r w:rsidRPr="003A1077">
              <w:rPr>
                <w:color w:val="FF0000"/>
                <w:u w:val="single"/>
              </w:rPr>
              <w:fldChar w:fldCharType="begin" w:fldLock="1"/>
            </w:r>
            <w:r w:rsidRPr="003A1077">
              <w:rPr>
                <w:color w:val="FF0000"/>
                <w:u w:val="single"/>
              </w:rPr>
              <w:instrText>MERGEFIELD Att.Name</w:instrText>
            </w:r>
            <w:r w:rsidRPr="003A1077">
              <w:rPr>
                <w:color w:val="FF0000"/>
                <w:u w:val="single"/>
              </w:rPr>
              <w:fldChar w:fldCharType="separate"/>
            </w:r>
            <w:r w:rsidRPr="003A1077">
              <w:rPr>
                <w:color w:val="FF0000"/>
                <w:u w:val="single"/>
              </w:rPr>
              <w:t>Type scheiding</w:t>
            </w:r>
            <w:r w:rsidRPr="003A1077">
              <w:rPr>
                <w:color w:val="FF0000"/>
                <w:u w:val="single"/>
              </w:rPr>
              <w:fldChar w:fldCharType="end"/>
            </w:r>
          </w:p>
        </w:tc>
        <w:tc>
          <w:tcPr>
            <w:tcW w:w="4230" w:type="dxa"/>
            <w:tcBorders>
              <w:top w:val="nil"/>
              <w:left w:val="nil"/>
              <w:bottom w:val="nil"/>
              <w:right w:val="nil"/>
            </w:tcBorders>
          </w:tcPr>
          <w:p w14:paraId="31F0A463"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Att.Notes</w:instrText>
            </w:r>
            <w:r w:rsidRPr="003A1077">
              <w:rPr>
                <w:color w:val="FF0000"/>
                <w:u w:val="single"/>
              </w:rPr>
              <w:fldChar w:fldCharType="separate"/>
            </w:r>
            <w:r w:rsidRPr="003A1077">
              <w:rPr>
                <w:color w:val="FF0000"/>
                <w:u w:val="single"/>
              </w:rPr>
              <w:t>Specificatie van het soort scheiding.</w:t>
            </w:r>
            <w:r w:rsidRPr="003A1077">
              <w:rPr>
                <w:color w:val="FF0000"/>
                <w:u w:val="single"/>
              </w:rPr>
              <w:fldChar w:fldCharType="end"/>
            </w:r>
          </w:p>
        </w:tc>
        <w:tc>
          <w:tcPr>
            <w:tcW w:w="1080" w:type="dxa"/>
            <w:tcBorders>
              <w:top w:val="nil"/>
              <w:left w:val="nil"/>
              <w:bottom w:val="nil"/>
              <w:right w:val="nil"/>
            </w:tcBorders>
          </w:tcPr>
          <w:p w14:paraId="77DF2F92" w14:textId="77777777" w:rsidR="003A1077" w:rsidRPr="003A1077" w:rsidRDefault="003A1077" w:rsidP="003A1077">
            <w:pPr>
              <w:rPr>
                <w:color w:val="FF0000"/>
                <w:u w:val="single"/>
              </w:rPr>
            </w:pPr>
            <w:r w:rsidRPr="003A1077">
              <w:rPr>
                <w:color w:val="FF0000"/>
                <w:u w:val="single"/>
              </w:rPr>
              <w:t>Typering scheiding</w:t>
            </w:r>
          </w:p>
        </w:tc>
        <w:tc>
          <w:tcPr>
            <w:tcW w:w="810" w:type="dxa"/>
            <w:tcBorders>
              <w:top w:val="nil"/>
              <w:left w:val="nil"/>
              <w:bottom w:val="nil"/>
              <w:right w:val="nil"/>
            </w:tcBorders>
          </w:tcPr>
          <w:p w14:paraId="4830EA6D"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Att.LowerBound</w:instrText>
            </w:r>
            <w:r w:rsidRPr="003A1077">
              <w:rPr>
                <w:color w:val="FF0000"/>
                <w:u w:val="single"/>
              </w:rPr>
              <w:fldChar w:fldCharType="separate"/>
            </w:r>
            <w:r w:rsidRPr="003A1077">
              <w:rPr>
                <w:color w:val="FF0000"/>
                <w:u w:val="single"/>
              </w:rPr>
              <w:t>1</w:t>
            </w:r>
            <w:r w:rsidRPr="003A1077">
              <w:rPr>
                <w:color w:val="FF0000"/>
                <w:u w:val="single"/>
              </w:rPr>
              <w:fldChar w:fldCharType="end"/>
            </w:r>
            <w:r w:rsidRPr="003A1077">
              <w:rPr>
                <w:color w:val="FF0000"/>
                <w:u w:val="single"/>
              </w:rPr>
              <w:t xml:space="preserve"> - </w:t>
            </w:r>
            <w:r w:rsidRPr="003A1077">
              <w:rPr>
                <w:color w:val="FF0000"/>
                <w:u w:val="single"/>
              </w:rPr>
              <w:fldChar w:fldCharType="begin" w:fldLock="1"/>
            </w:r>
            <w:r w:rsidRPr="003A1077">
              <w:rPr>
                <w:color w:val="FF0000"/>
                <w:u w:val="single"/>
              </w:rPr>
              <w:instrText>MERGEFIELD Att.UpperBound</w:instrText>
            </w:r>
            <w:r w:rsidRPr="003A1077">
              <w:rPr>
                <w:color w:val="FF0000"/>
                <w:u w:val="single"/>
              </w:rPr>
              <w:fldChar w:fldCharType="separate"/>
            </w:r>
            <w:r w:rsidRPr="003A1077">
              <w:rPr>
                <w:color w:val="FF0000"/>
                <w:u w:val="single"/>
              </w:rPr>
              <w:t>1</w:t>
            </w:r>
            <w:r w:rsidRPr="003A1077">
              <w:rPr>
                <w:color w:val="FF0000"/>
                <w:u w:val="single"/>
              </w:rPr>
              <w:fldChar w:fldCharType="end"/>
            </w:r>
          </w:p>
        </w:tc>
      </w:tr>
      <w:tr w:rsidR="003A1077" w:rsidRPr="003A1077" w14:paraId="054DDB92" w14:textId="77777777" w:rsidTr="00E7210D">
        <w:tc>
          <w:tcPr>
            <w:tcW w:w="450" w:type="dxa"/>
            <w:tcBorders>
              <w:top w:val="nil"/>
              <w:left w:val="nil"/>
              <w:bottom w:val="nil"/>
              <w:right w:val="nil"/>
            </w:tcBorders>
          </w:tcPr>
          <w:p w14:paraId="2ACFE7E1" w14:textId="77777777" w:rsidR="003A1077" w:rsidRPr="003A1077" w:rsidRDefault="003A1077" w:rsidP="003A1077">
            <w:pPr>
              <w:rPr>
                <w:rFonts w:cs="Calibri"/>
                <w:color w:val="0F0F0F"/>
              </w:rPr>
            </w:pPr>
            <w:bookmarkStart w:id="291" w:name="BKM_61890AD1_FAFC_4bb7_AC44_827A26F30004"/>
          </w:p>
        </w:tc>
        <w:tc>
          <w:tcPr>
            <w:tcW w:w="2790" w:type="dxa"/>
            <w:gridSpan w:val="2"/>
            <w:tcBorders>
              <w:top w:val="nil"/>
              <w:left w:val="nil"/>
              <w:bottom w:val="nil"/>
              <w:right w:val="nil"/>
            </w:tcBorders>
          </w:tcPr>
          <w:p w14:paraId="04FF6641"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Geometrie scheiding</w:t>
            </w:r>
            <w:r w:rsidRPr="003A1077">
              <w:rPr>
                <w:color w:val="FF0000"/>
                <w:u w:val="single"/>
              </w:rPr>
              <w:fldChar w:fldCharType="end"/>
            </w:r>
          </w:p>
        </w:tc>
        <w:tc>
          <w:tcPr>
            <w:tcW w:w="4230" w:type="dxa"/>
            <w:tcBorders>
              <w:top w:val="nil"/>
              <w:left w:val="nil"/>
              <w:bottom w:val="nil"/>
              <w:right w:val="nil"/>
            </w:tcBorders>
          </w:tcPr>
          <w:p w14:paraId="550271FA"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minimaal tweedimensionale geometrische representatie van de omtrekken van een scheiding</w:t>
            </w:r>
            <w:r w:rsidRPr="003A1077">
              <w:rPr>
                <w:color w:val="FF0000"/>
                <w:u w:val="single"/>
              </w:rPr>
              <w:fldChar w:fldCharType="end"/>
            </w:r>
          </w:p>
        </w:tc>
        <w:tc>
          <w:tcPr>
            <w:tcW w:w="1080" w:type="dxa"/>
            <w:tcBorders>
              <w:top w:val="nil"/>
              <w:left w:val="nil"/>
              <w:bottom w:val="nil"/>
              <w:right w:val="nil"/>
            </w:tcBorders>
          </w:tcPr>
          <w:p w14:paraId="59DB5DA8" w14:textId="2F19AEAD" w:rsidR="003A1077" w:rsidRPr="003A1077" w:rsidRDefault="00057226" w:rsidP="003A1077">
            <w:pPr>
              <w:rPr>
                <w:rFonts w:cs="Calibri"/>
                <w:color w:val="FF0000"/>
                <w:u w:val="single"/>
              </w:rPr>
            </w:pPr>
            <w:r>
              <w:rPr>
                <w:color w:val="FF0000"/>
                <w:u w:val="single"/>
              </w:rPr>
              <w:t>GM_Object</w:t>
            </w:r>
          </w:p>
        </w:tc>
        <w:tc>
          <w:tcPr>
            <w:tcW w:w="810" w:type="dxa"/>
            <w:tcBorders>
              <w:top w:val="nil"/>
              <w:left w:val="nil"/>
              <w:bottom w:val="nil"/>
              <w:right w:val="nil"/>
            </w:tcBorders>
          </w:tcPr>
          <w:p w14:paraId="4FA4EE11"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1</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1"/>
      </w:tr>
      <w:tr w:rsidR="003A1077" w:rsidRPr="003A1077" w14:paraId="0EC843B7" w14:textId="77777777" w:rsidTr="00E7210D">
        <w:tc>
          <w:tcPr>
            <w:tcW w:w="450" w:type="dxa"/>
            <w:tcBorders>
              <w:top w:val="nil"/>
              <w:left w:val="nil"/>
              <w:bottom w:val="nil"/>
              <w:right w:val="nil"/>
            </w:tcBorders>
          </w:tcPr>
          <w:p w14:paraId="16ED17E7" w14:textId="77777777" w:rsidR="003A1077" w:rsidRPr="003A1077" w:rsidRDefault="003A1077" w:rsidP="003A1077">
            <w:pPr>
              <w:rPr>
                <w:rFonts w:cs="Calibri"/>
                <w:color w:val="0F0F0F"/>
              </w:rPr>
            </w:pPr>
            <w:bookmarkStart w:id="292" w:name="BKM_6D07B2D2_ADF1_46a9_A95B_36BF574171B5"/>
          </w:p>
        </w:tc>
        <w:tc>
          <w:tcPr>
            <w:tcW w:w="2790" w:type="dxa"/>
            <w:gridSpan w:val="2"/>
            <w:tcBorders>
              <w:top w:val="nil"/>
              <w:left w:val="nil"/>
              <w:bottom w:val="nil"/>
              <w:right w:val="nil"/>
            </w:tcBorders>
          </w:tcPr>
          <w:p w14:paraId="20BAC4AC"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Lod0 geometrie scheiding</w:t>
            </w:r>
            <w:r w:rsidRPr="003A1077">
              <w:rPr>
                <w:color w:val="FF0000"/>
                <w:u w:val="single"/>
              </w:rPr>
              <w:fldChar w:fldCharType="end"/>
            </w:r>
          </w:p>
        </w:tc>
        <w:tc>
          <w:tcPr>
            <w:tcW w:w="4230" w:type="dxa"/>
            <w:tcBorders>
              <w:top w:val="nil"/>
              <w:left w:val="nil"/>
              <w:bottom w:val="nil"/>
              <w:right w:val="nil"/>
            </w:tcBorders>
          </w:tcPr>
          <w:p w14:paraId="3817C676"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geometrische representatie van een scheiding als punt, lijn of vlak in 2.5D op level of detail 0.</w:t>
            </w:r>
            <w:r w:rsidRPr="003A1077">
              <w:rPr>
                <w:color w:val="FF0000"/>
                <w:u w:val="single"/>
              </w:rPr>
              <w:fldChar w:fldCharType="end"/>
            </w:r>
          </w:p>
        </w:tc>
        <w:tc>
          <w:tcPr>
            <w:tcW w:w="1080" w:type="dxa"/>
            <w:tcBorders>
              <w:top w:val="nil"/>
              <w:left w:val="nil"/>
              <w:bottom w:val="nil"/>
              <w:right w:val="nil"/>
            </w:tcBorders>
          </w:tcPr>
          <w:p w14:paraId="03257DC1" w14:textId="62AFCAA3" w:rsidR="003A1077" w:rsidRPr="003A1077" w:rsidRDefault="00057226" w:rsidP="003A1077">
            <w:pPr>
              <w:rPr>
                <w:rFonts w:cs="Calibri"/>
                <w:color w:val="FF0000"/>
                <w:u w:val="single"/>
              </w:rPr>
            </w:pPr>
            <w:r>
              <w:rPr>
                <w:color w:val="FF0000"/>
                <w:u w:val="single"/>
              </w:rPr>
              <w:t>GM_Object</w:t>
            </w:r>
          </w:p>
        </w:tc>
        <w:tc>
          <w:tcPr>
            <w:tcW w:w="810" w:type="dxa"/>
            <w:tcBorders>
              <w:top w:val="nil"/>
              <w:left w:val="nil"/>
              <w:bottom w:val="nil"/>
              <w:right w:val="nil"/>
            </w:tcBorders>
          </w:tcPr>
          <w:p w14:paraId="50560345"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0</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2"/>
      </w:tr>
      <w:tr w:rsidR="003A1077" w:rsidRPr="003A1077" w14:paraId="796EC19A" w14:textId="77777777" w:rsidTr="00E7210D">
        <w:tc>
          <w:tcPr>
            <w:tcW w:w="450" w:type="dxa"/>
            <w:tcBorders>
              <w:top w:val="nil"/>
              <w:left w:val="nil"/>
              <w:bottom w:val="nil"/>
              <w:right w:val="nil"/>
            </w:tcBorders>
          </w:tcPr>
          <w:p w14:paraId="33DA7F33" w14:textId="77777777" w:rsidR="003A1077" w:rsidRPr="003A1077" w:rsidRDefault="003A1077" w:rsidP="003A1077">
            <w:pPr>
              <w:rPr>
                <w:rFonts w:cs="Calibri"/>
                <w:color w:val="0F0F0F"/>
              </w:rPr>
            </w:pPr>
            <w:bookmarkStart w:id="293" w:name="BKM_BFFB5484_1C56_4dbe_B42B_9C71E11D97D8"/>
          </w:p>
        </w:tc>
        <w:tc>
          <w:tcPr>
            <w:tcW w:w="2790" w:type="dxa"/>
            <w:gridSpan w:val="2"/>
            <w:tcBorders>
              <w:top w:val="nil"/>
              <w:left w:val="nil"/>
              <w:bottom w:val="nil"/>
              <w:right w:val="nil"/>
            </w:tcBorders>
          </w:tcPr>
          <w:p w14:paraId="604E9873"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Lod1 geometrie scheiding</w:t>
            </w:r>
            <w:r w:rsidRPr="003A1077">
              <w:rPr>
                <w:color w:val="FF0000"/>
                <w:u w:val="single"/>
              </w:rPr>
              <w:fldChar w:fldCharType="end"/>
            </w:r>
          </w:p>
        </w:tc>
        <w:tc>
          <w:tcPr>
            <w:tcW w:w="4230" w:type="dxa"/>
            <w:tcBorders>
              <w:top w:val="nil"/>
              <w:left w:val="nil"/>
              <w:bottom w:val="nil"/>
              <w:right w:val="nil"/>
            </w:tcBorders>
          </w:tcPr>
          <w:p w14:paraId="423B5436"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geometrische representatie van een scheiding in 3D op level of detail 1.</w:t>
            </w:r>
            <w:r w:rsidRPr="003A1077">
              <w:rPr>
                <w:color w:val="FF0000"/>
                <w:u w:val="single"/>
              </w:rPr>
              <w:fldChar w:fldCharType="end"/>
            </w:r>
          </w:p>
        </w:tc>
        <w:tc>
          <w:tcPr>
            <w:tcW w:w="1080" w:type="dxa"/>
            <w:tcBorders>
              <w:top w:val="nil"/>
              <w:left w:val="nil"/>
              <w:bottom w:val="nil"/>
              <w:right w:val="nil"/>
            </w:tcBorders>
          </w:tcPr>
          <w:p w14:paraId="791A6CB0" w14:textId="2C58032E"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00287AA9">
              <w:rPr>
                <w:rFonts w:cs="Calibri"/>
                <w:color w:val="FF0000"/>
                <w:u w:val="single"/>
              </w:rPr>
              <w:t>GM_Object</w:t>
            </w:r>
            <w:r w:rsidRPr="003A1077">
              <w:rPr>
                <w:color w:val="FF0000"/>
                <w:u w:val="single"/>
              </w:rPr>
              <w:fldChar w:fldCharType="end"/>
            </w:r>
          </w:p>
        </w:tc>
        <w:tc>
          <w:tcPr>
            <w:tcW w:w="810" w:type="dxa"/>
            <w:tcBorders>
              <w:top w:val="nil"/>
              <w:left w:val="nil"/>
              <w:bottom w:val="nil"/>
              <w:right w:val="nil"/>
            </w:tcBorders>
          </w:tcPr>
          <w:p w14:paraId="05C88A50"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0</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3"/>
      </w:tr>
      <w:tr w:rsidR="003A1077" w:rsidRPr="003A1077" w14:paraId="20A2E899" w14:textId="77777777" w:rsidTr="00E7210D">
        <w:tc>
          <w:tcPr>
            <w:tcW w:w="450" w:type="dxa"/>
            <w:tcBorders>
              <w:top w:val="nil"/>
              <w:left w:val="nil"/>
              <w:bottom w:val="nil"/>
              <w:right w:val="nil"/>
            </w:tcBorders>
          </w:tcPr>
          <w:p w14:paraId="29062709" w14:textId="77777777" w:rsidR="003A1077" w:rsidRPr="003A1077" w:rsidRDefault="003A1077" w:rsidP="003A1077">
            <w:pPr>
              <w:rPr>
                <w:rFonts w:cs="Calibri"/>
                <w:color w:val="0F0F0F"/>
              </w:rPr>
            </w:pPr>
            <w:bookmarkStart w:id="294" w:name="BKM_5CE66422_85CE_477d_B2B5_072C607A9881"/>
          </w:p>
        </w:tc>
        <w:tc>
          <w:tcPr>
            <w:tcW w:w="2790" w:type="dxa"/>
            <w:gridSpan w:val="2"/>
            <w:tcBorders>
              <w:top w:val="nil"/>
              <w:left w:val="nil"/>
              <w:bottom w:val="nil"/>
              <w:right w:val="nil"/>
            </w:tcBorders>
          </w:tcPr>
          <w:p w14:paraId="6C1441EF"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Lod2 geometrie scheiding</w:t>
            </w:r>
            <w:r w:rsidRPr="003A1077">
              <w:rPr>
                <w:color w:val="FF0000"/>
                <w:u w:val="single"/>
              </w:rPr>
              <w:fldChar w:fldCharType="end"/>
            </w:r>
          </w:p>
        </w:tc>
        <w:tc>
          <w:tcPr>
            <w:tcW w:w="4230" w:type="dxa"/>
            <w:tcBorders>
              <w:top w:val="nil"/>
              <w:left w:val="nil"/>
              <w:bottom w:val="nil"/>
              <w:right w:val="nil"/>
            </w:tcBorders>
          </w:tcPr>
          <w:p w14:paraId="60325A78"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geometrische representatie van een scheiding in 3D op level of detail 2.</w:t>
            </w:r>
            <w:r w:rsidRPr="003A1077">
              <w:rPr>
                <w:color w:val="FF0000"/>
                <w:u w:val="single"/>
              </w:rPr>
              <w:fldChar w:fldCharType="end"/>
            </w:r>
          </w:p>
        </w:tc>
        <w:tc>
          <w:tcPr>
            <w:tcW w:w="1080" w:type="dxa"/>
            <w:tcBorders>
              <w:top w:val="nil"/>
              <w:left w:val="nil"/>
              <w:bottom w:val="nil"/>
              <w:right w:val="nil"/>
            </w:tcBorders>
          </w:tcPr>
          <w:p w14:paraId="06C5961F" w14:textId="67073D13"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00287AA9">
              <w:rPr>
                <w:rFonts w:cs="Calibri"/>
                <w:color w:val="FF0000"/>
                <w:u w:val="single"/>
              </w:rPr>
              <w:t>GM_Object</w:t>
            </w:r>
            <w:r w:rsidRPr="003A1077">
              <w:rPr>
                <w:color w:val="FF0000"/>
                <w:u w:val="single"/>
              </w:rPr>
              <w:fldChar w:fldCharType="end"/>
            </w:r>
          </w:p>
        </w:tc>
        <w:tc>
          <w:tcPr>
            <w:tcW w:w="810" w:type="dxa"/>
            <w:tcBorders>
              <w:top w:val="nil"/>
              <w:left w:val="nil"/>
              <w:bottom w:val="nil"/>
              <w:right w:val="nil"/>
            </w:tcBorders>
          </w:tcPr>
          <w:p w14:paraId="651CE5A5"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0</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4"/>
      </w:tr>
      <w:tr w:rsidR="003A1077" w:rsidRPr="003A1077" w14:paraId="0841899C" w14:textId="77777777" w:rsidTr="00E7210D">
        <w:tc>
          <w:tcPr>
            <w:tcW w:w="450" w:type="dxa"/>
            <w:tcBorders>
              <w:top w:val="nil"/>
              <w:left w:val="nil"/>
              <w:bottom w:val="nil"/>
              <w:right w:val="nil"/>
            </w:tcBorders>
          </w:tcPr>
          <w:p w14:paraId="24C20083" w14:textId="77777777" w:rsidR="003A1077" w:rsidRPr="003A1077" w:rsidRDefault="003A1077" w:rsidP="003A1077">
            <w:pPr>
              <w:rPr>
                <w:rFonts w:cs="Calibri"/>
                <w:color w:val="0F0F0F"/>
              </w:rPr>
            </w:pPr>
            <w:bookmarkStart w:id="295" w:name="BKM_0B52794C_01CD_4b9a_9737_FB01A24DDD16"/>
          </w:p>
        </w:tc>
        <w:tc>
          <w:tcPr>
            <w:tcW w:w="2790" w:type="dxa"/>
            <w:gridSpan w:val="2"/>
            <w:tcBorders>
              <w:top w:val="nil"/>
              <w:left w:val="nil"/>
              <w:bottom w:val="nil"/>
              <w:right w:val="nil"/>
            </w:tcBorders>
          </w:tcPr>
          <w:p w14:paraId="419A6DA4"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Lod3 geometrie scheiding</w:t>
            </w:r>
            <w:r w:rsidRPr="003A1077">
              <w:rPr>
                <w:color w:val="FF0000"/>
                <w:u w:val="single"/>
              </w:rPr>
              <w:fldChar w:fldCharType="end"/>
            </w:r>
          </w:p>
        </w:tc>
        <w:tc>
          <w:tcPr>
            <w:tcW w:w="4230" w:type="dxa"/>
            <w:tcBorders>
              <w:top w:val="nil"/>
              <w:left w:val="nil"/>
              <w:bottom w:val="nil"/>
              <w:right w:val="nil"/>
            </w:tcBorders>
          </w:tcPr>
          <w:p w14:paraId="5C6D146D"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geometrische representatie van een scheiding in 3D op level of detail 3.</w:t>
            </w:r>
            <w:r w:rsidRPr="003A1077">
              <w:rPr>
                <w:color w:val="FF0000"/>
                <w:u w:val="single"/>
              </w:rPr>
              <w:fldChar w:fldCharType="end"/>
            </w:r>
          </w:p>
        </w:tc>
        <w:tc>
          <w:tcPr>
            <w:tcW w:w="1080" w:type="dxa"/>
            <w:tcBorders>
              <w:top w:val="nil"/>
              <w:left w:val="nil"/>
              <w:bottom w:val="nil"/>
              <w:right w:val="nil"/>
            </w:tcBorders>
          </w:tcPr>
          <w:p w14:paraId="5FB5905B" w14:textId="078A50F6"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00287AA9">
              <w:rPr>
                <w:rFonts w:cs="Calibri"/>
                <w:color w:val="FF0000"/>
                <w:u w:val="single"/>
              </w:rPr>
              <w:t>GM_Object</w:t>
            </w:r>
            <w:r w:rsidRPr="003A1077">
              <w:rPr>
                <w:color w:val="FF0000"/>
                <w:u w:val="single"/>
              </w:rPr>
              <w:fldChar w:fldCharType="end"/>
            </w:r>
          </w:p>
        </w:tc>
        <w:tc>
          <w:tcPr>
            <w:tcW w:w="810" w:type="dxa"/>
            <w:tcBorders>
              <w:top w:val="nil"/>
              <w:left w:val="nil"/>
              <w:bottom w:val="nil"/>
              <w:right w:val="nil"/>
            </w:tcBorders>
          </w:tcPr>
          <w:p w14:paraId="536FEF70"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0</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5"/>
      </w:tr>
      <w:tr w:rsidR="003A1077" w:rsidRPr="003A1077" w14:paraId="26915BD3" w14:textId="77777777" w:rsidTr="00E7210D">
        <w:tc>
          <w:tcPr>
            <w:tcW w:w="450" w:type="dxa"/>
            <w:tcBorders>
              <w:top w:val="nil"/>
              <w:left w:val="nil"/>
              <w:bottom w:val="nil"/>
              <w:right w:val="nil"/>
            </w:tcBorders>
          </w:tcPr>
          <w:p w14:paraId="5548EB0E" w14:textId="77777777" w:rsidR="003A1077" w:rsidRPr="003A1077" w:rsidRDefault="003A1077" w:rsidP="003A1077">
            <w:pPr>
              <w:rPr>
                <w:rFonts w:cs="Calibri"/>
                <w:color w:val="0F0F0F"/>
              </w:rPr>
            </w:pPr>
            <w:bookmarkStart w:id="296" w:name="BKM_5D6C441D_6B11_4295_810E_BB3F1FA25313"/>
          </w:p>
        </w:tc>
        <w:tc>
          <w:tcPr>
            <w:tcW w:w="2790" w:type="dxa"/>
            <w:gridSpan w:val="2"/>
            <w:tcBorders>
              <w:top w:val="nil"/>
              <w:left w:val="nil"/>
              <w:bottom w:val="nil"/>
              <w:right w:val="nil"/>
            </w:tcBorders>
          </w:tcPr>
          <w:p w14:paraId="696E5991"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Datum begin geldgiheid scheiding</w:t>
            </w:r>
            <w:r w:rsidRPr="003A1077">
              <w:rPr>
                <w:color w:val="FF0000"/>
                <w:u w:val="single"/>
              </w:rPr>
              <w:fldChar w:fldCharType="end"/>
            </w:r>
          </w:p>
        </w:tc>
        <w:tc>
          <w:tcPr>
            <w:tcW w:w="4230" w:type="dxa"/>
            <w:tcBorders>
              <w:top w:val="nil"/>
              <w:left w:val="nil"/>
              <w:bottom w:val="nil"/>
              <w:right w:val="nil"/>
            </w:tcBorders>
          </w:tcPr>
          <w:p w14:paraId="496EF594"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datum waarop de scheiding is ontstaan.</w:t>
            </w:r>
            <w:r w:rsidRPr="003A1077">
              <w:rPr>
                <w:color w:val="FF0000"/>
                <w:u w:val="single"/>
              </w:rPr>
              <w:fldChar w:fldCharType="end"/>
            </w:r>
          </w:p>
        </w:tc>
        <w:tc>
          <w:tcPr>
            <w:tcW w:w="1080" w:type="dxa"/>
            <w:tcBorders>
              <w:top w:val="nil"/>
              <w:left w:val="nil"/>
              <w:bottom w:val="nil"/>
              <w:right w:val="nil"/>
            </w:tcBorders>
          </w:tcPr>
          <w:p w14:paraId="40D009CE"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DatumMogelijkOnvolledig</w:t>
            </w:r>
            <w:r w:rsidRPr="003A1077">
              <w:rPr>
                <w:color w:val="FF0000"/>
                <w:u w:val="single"/>
              </w:rPr>
              <w:fldChar w:fldCharType="end"/>
            </w:r>
          </w:p>
        </w:tc>
        <w:tc>
          <w:tcPr>
            <w:tcW w:w="810" w:type="dxa"/>
            <w:tcBorders>
              <w:top w:val="nil"/>
              <w:left w:val="nil"/>
              <w:bottom w:val="nil"/>
              <w:right w:val="nil"/>
            </w:tcBorders>
          </w:tcPr>
          <w:p w14:paraId="0814F1EA"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1</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6"/>
      </w:tr>
      <w:tr w:rsidR="003A1077" w:rsidRPr="003A1077" w14:paraId="00D452AD" w14:textId="77777777" w:rsidTr="00E7210D">
        <w:tc>
          <w:tcPr>
            <w:tcW w:w="450" w:type="dxa"/>
            <w:tcBorders>
              <w:top w:val="nil"/>
              <w:left w:val="nil"/>
              <w:bottom w:val="nil"/>
              <w:right w:val="nil"/>
            </w:tcBorders>
          </w:tcPr>
          <w:p w14:paraId="317C81DF" w14:textId="77777777" w:rsidR="003A1077" w:rsidRPr="003A1077" w:rsidRDefault="003A1077" w:rsidP="003A1077">
            <w:pPr>
              <w:rPr>
                <w:rFonts w:cs="Calibri"/>
                <w:color w:val="0F0F0F"/>
              </w:rPr>
            </w:pPr>
            <w:bookmarkStart w:id="297" w:name="BKM_05272652_8657_4b14_8D5E_BCCFFC07CFC7"/>
          </w:p>
        </w:tc>
        <w:tc>
          <w:tcPr>
            <w:tcW w:w="2790" w:type="dxa"/>
            <w:gridSpan w:val="2"/>
            <w:tcBorders>
              <w:top w:val="nil"/>
              <w:left w:val="nil"/>
              <w:bottom w:val="nil"/>
              <w:right w:val="nil"/>
            </w:tcBorders>
          </w:tcPr>
          <w:p w14:paraId="108F2826"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 xml:space="preserve">Datum einde geldigheid </w:t>
            </w:r>
            <w:r w:rsidRPr="003A1077">
              <w:rPr>
                <w:rFonts w:cs="Calibri"/>
                <w:color w:val="FF0000"/>
                <w:u w:val="single"/>
              </w:rPr>
              <w:lastRenderedPageBreak/>
              <w:t>scheiding</w:t>
            </w:r>
            <w:r w:rsidRPr="003A1077">
              <w:rPr>
                <w:color w:val="FF0000"/>
                <w:u w:val="single"/>
              </w:rPr>
              <w:fldChar w:fldCharType="end"/>
            </w:r>
          </w:p>
        </w:tc>
        <w:tc>
          <w:tcPr>
            <w:tcW w:w="4230" w:type="dxa"/>
            <w:tcBorders>
              <w:top w:val="nil"/>
              <w:left w:val="nil"/>
              <w:bottom w:val="nil"/>
              <w:right w:val="nil"/>
            </w:tcBorders>
          </w:tcPr>
          <w:p w14:paraId="5F03EF01" w14:textId="77777777" w:rsidR="003A1077" w:rsidRPr="003A1077" w:rsidRDefault="003A1077" w:rsidP="003A1077">
            <w:pPr>
              <w:rPr>
                <w:rFonts w:cs="Calibri"/>
                <w:color w:val="FF0000"/>
                <w:u w:val="single"/>
              </w:rPr>
            </w:pPr>
            <w:r w:rsidRPr="003A1077">
              <w:rPr>
                <w:color w:val="FF0000"/>
                <w:u w:val="single"/>
              </w:rPr>
              <w:lastRenderedPageBreak/>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 xml:space="preserve">De datum waarop het scheiding ongeldig is </w:t>
            </w:r>
            <w:r w:rsidRPr="003A1077">
              <w:rPr>
                <w:rFonts w:cs="Calibri"/>
                <w:color w:val="FF0000"/>
                <w:u w:val="single"/>
              </w:rPr>
              <w:lastRenderedPageBreak/>
              <w:t>geworden.</w:t>
            </w:r>
            <w:r w:rsidRPr="003A1077">
              <w:rPr>
                <w:color w:val="FF0000"/>
                <w:u w:val="single"/>
              </w:rPr>
              <w:fldChar w:fldCharType="end"/>
            </w:r>
          </w:p>
        </w:tc>
        <w:tc>
          <w:tcPr>
            <w:tcW w:w="1080" w:type="dxa"/>
            <w:tcBorders>
              <w:top w:val="nil"/>
              <w:left w:val="nil"/>
              <w:bottom w:val="nil"/>
              <w:right w:val="nil"/>
            </w:tcBorders>
          </w:tcPr>
          <w:p w14:paraId="34F4D1DB" w14:textId="77777777" w:rsidR="003A1077" w:rsidRPr="003A1077" w:rsidRDefault="003A1077" w:rsidP="003A1077">
            <w:pPr>
              <w:rPr>
                <w:rFonts w:cs="Calibri"/>
                <w:color w:val="FF0000"/>
                <w:u w:val="single"/>
              </w:rPr>
            </w:pPr>
            <w:r w:rsidRPr="003A1077">
              <w:rPr>
                <w:color w:val="FF0000"/>
                <w:u w:val="single"/>
              </w:rPr>
              <w:lastRenderedPageBreak/>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DatumMo</w:t>
            </w:r>
            <w:r w:rsidRPr="003A1077">
              <w:rPr>
                <w:rFonts w:cs="Calibri"/>
                <w:color w:val="FF0000"/>
                <w:u w:val="single"/>
              </w:rPr>
              <w:lastRenderedPageBreak/>
              <w:t>gelijkOnvolledig</w:t>
            </w:r>
            <w:r w:rsidRPr="003A1077">
              <w:rPr>
                <w:color w:val="FF0000"/>
                <w:u w:val="single"/>
              </w:rPr>
              <w:fldChar w:fldCharType="end"/>
            </w:r>
          </w:p>
        </w:tc>
        <w:tc>
          <w:tcPr>
            <w:tcW w:w="810" w:type="dxa"/>
            <w:tcBorders>
              <w:top w:val="nil"/>
              <w:left w:val="nil"/>
              <w:bottom w:val="nil"/>
              <w:right w:val="nil"/>
            </w:tcBorders>
          </w:tcPr>
          <w:p w14:paraId="2F2385E4" w14:textId="77777777" w:rsidR="003A1077" w:rsidRPr="003A1077" w:rsidRDefault="003A1077" w:rsidP="003A1077">
            <w:pPr>
              <w:rPr>
                <w:rFonts w:cs="Calibri"/>
                <w:color w:val="FF0000"/>
                <w:u w:val="single"/>
              </w:rPr>
            </w:pPr>
            <w:r w:rsidRPr="003A1077">
              <w:rPr>
                <w:color w:val="FF0000"/>
                <w:u w:val="single"/>
              </w:rPr>
              <w:lastRenderedPageBreak/>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0</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297"/>
      </w:tr>
    </w:tbl>
    <w:p w14:paraId="6C7457F7" w14:textId="77777777" w:rsidR="003A1077" w:rsidRPr="003A1077" w:rsidRDefault="003A1077" w:rsidP="003A1077">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A1077" w:rsidRPr="003A1077" w14:paraId="59450371" w14:textId="77777777" w:rsidTr="00E7210D">
        <w:tc>
          <w:tcPr>
            <w:tcW w:w="9360" w:type="dxa"/>
            <w:tcBorders>
              <w:top w:val="nil"/>
              <w:left w:val="nil"/>
              <w:bottom w:val="nil"/>
              <w:right w:val="nil"/>
            </w:tcBorders>
          </w:tcPr>
          <w:p w14:paraId="465F8383" w14:textId="77777777" w:rsidR="003A1077" w:rsidRPr="003A1077" w:rsidRDefault="003A1077" w:rsidP="003A1077">
            <w:pPr>
              <w:rPr>
                <w:rFonts w:cs="Calibri"/>
                <w:color w:val="0F0F0F"/>
              </w:rPr>
            </w:pPr>
            <w:r w:rsidRPr="003A1077">
              <w:rPr>
                <w:rFonts w:cs="Calibri"/>
                <w:b/>
                <w:bCs/>
                <w:color w:val="0F0F0F"/>
              </w:rPr>
              <w:t>Overzicht relaties</w:t>
            </w:r>
          </w:p>
        </w:tc>
      </w:tr>
    </w:tbl>
    <w:p w14:paraId="47A1F17F" w14:textId="77777777" w:rsidR="003A1077" w:rsidRPr="003A1077" w:rsidRDefault="003A1077" w:rsidP="003A1077">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A1077" w:rsidRPr="003A1077" w14:paraId="733A5AB3" w14:textId="77777777" w:rsidTr="00E7210D">
        <w:tc>
          <w:tcPr>
            <w:tcW w:w="9360" w:type="dxa"/>
            <w:tcBorders>
              <w:top w:val="nil"/>
              <w:left w:val="nil"/>
              <w:bottom w:val="nil"/>
              <w:right w:val="nil"/>
            </w:tcBorders>
          </w:tcPr>
          <w:p w14:paraId="2ABA811C" w14:textId="77777777" w:rsidR="003A1077" w:rsidRPr="003A1077" w:rsidRDefault="003A1077" w:rsidP="003A1077">
            <w:pPr>
              <w:rPr>
                <w:rFonts w:cs="Calibri"/>
                <w:b/>
                <w:bCs/>
                <w:color w:val="0F0F0F"/>
              </w:rPr>
            </w:pPr>
            <w:r w:rsidRPr="003A1077">
              <w:rPr>
                <w:rFonts w:cs="Calibri"/>
                <w:b/>
                <w:bCs/>
                <w:color w:val="0F0F0F"/>
              </w:rPr>
              <w:t>Toelichting objecttype</w:t>
            </w:r>
          </w:p>
          <w:p w14:paraId="4FF7DF32" w14:textId="06EBA02C" w:rsidR="003A1077" w:rsidRPr="003A1077" w:rsidRDefault="003A1077" w:rsidP="003A1077">
            <w:pPr>
              <w:ind w:left="720"/>
              <w:rPr>
                <w:rFonts w:cs="Calibri"/>
                <w:color w:val="0F0F0F"/>
                <w:u w:val="single"/>
              </w:rPr>
            </w:pPr>
            <w:r w:rsidRPr="003A1077">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3A1077">
              <w:rPr>
                <w:rFonts w:cs="Calibri"/>
                <w:color w:val="FF0000"/>
                <w:u w:val="single"/>
              </w:rPr>
              <w:t xml:space="preserve"> dat het de plantopografie van een bestaand object betreft. Zie verder IMGeo.</w:t>
            </w:r>
          </w:p>
        </w:tc>
      </w:tr>
    </w:tbl>
    <w:p w14:paraId="20B6878E" w14:textId="77777777" w:rsidR="003A1077" w:rsidRPr="003A1077" w:rsidRDefault="003A1077" w:rsidP="003A1077">
      <w:pPr>
        <w:spacing w:line="500" w:lineRule="exact"/>
        <w:ind w:left="1135"/>
        <w:contextualSpacing w:val="0"/>
        <w:outlineLvl w:val="1"/>
        <w:rPr>
          <w:rFonts w:eastAsia="Calibri"/>
          <w:b/>
          <w:bCs/>
          <w:sz w:val="20"/>
          <w:szCs w:val="20"/>
          <w:lang w:eastAsia="en-US"/>
        </w:rPr>
      </w:pPr>
      <w:bookmarkStart w:id="298" w:name="BKM_B0EA89D8_EE32_410b_B683_8CA937E5009D"/>
      <w:bookmarkEnd w:id="298"/>
    </w:p>
    <w:p w14:paraId="157B1640" w14:textId="77777777" w:rsidR="003A1077" w:rsidRPr="003A1077" w:rsidRDefault="003A1077" w:rsidP="003A1077">
      <w:pPr>
        <w:rPr>
          <w:rFonts w:eastAsia="Calibri"/>
          <w:lang w:eastAsia="en-US"/>
        </w:rPr>
      </w:pPr>
      <w:r w:rsidRPr="003A1077">
        <w:br w:type="page"/>
      </w:r>
    </w:p>
    <w:p w14:paraId="2E11498D" w14:textId="77777777" w:rsidR="003A1077" w:rsidRPr="003A1077" w:rsidRDefault="003A1077" w:rsidP="003A1077">
      <w:pPr>
        <w:pStyle w:val="Kop2"/>
        <w:rPr>
          <w:color w:val="0F0F0F"/>
        </w:rPr>
      </w:pPr>
      <w:r w:rsidRPr="003A1077">
        <w:rPr>
          <w:sz w:val="20"/>
          <w:szCs w:val="20"/>
        </w:rPr>
        <w:lastRenderedPageBreak/>
        <w:fldChar w:fldCharType="begin" w:fldLock="1"/>
      </w:r>
      <w:r w:rsidRPr="003A1077">
        <w:rPr>
          <w:sz w:val="20"/>
          <w:szCs w:val="20"/>
        </w:rPr>
        <w:instrText xml:space="preserve">MERGEFIELD </w:instrText>
      </w:r>
      <w:r w:rsidRPr="003A1077">
        <w:rPr>
          <w:rFonts w:ascii="Calibri" w:hAnsi="Calibri" w:cs="Calibri"/>
          <w:color w:val="0F0F0F"/>
          <w:sz w:val="28"/>
          <w:szCs w:val="28"/>
        </w:rPr>
        <w:instrText>Element.Stereotype</w:instrText>
      </w:r>
      <w:r w:rsidRPr="003A1077">
        <w:rPr>
          <w:sz w:val="20"/>
          <w:szCs w:val="20"/>
        </w:rPr>
        <w:fldChar w:fldCharType="separate"/>
      </w:r>
      <w:r w:rsidRPr="003A1077">
        <w:rPr>
          <w:rFonts w:ascii="Calibri" w:hAnsi="Calibri" w:cs="Calibri"/>
          <w:color w:val="0F0F0F"/>
          <w:sz w:val="28"/>
          <w:szCs w:val="28"/>
        </w:rPr>
        <w:t>«Objecttype»</w:t>
      </w:r>
      <w:r w:rsidRPr="003A1077">
        <w:rPr>
          <w:sz w:val="20"/>
          <w:szCs w:val="20"/>
        </w:rPr>
        <w:fldChar w:fldCharType="end"/>
      </w:r>
      <w:r w:rsidRPr="003A1077">
        <w:rPr>
          <w:rFonts w:ascii="Calibri" w:hAnsi="Calibri" w:cs="Calibri"/>
          <w:color w:val="0F0F0F"/>
          <w:sz w:val="28"/>
          <w:szCs w:val="28"/>
        </w:rPr>
        <w:t xml:space="preserve"> </w:t>
      </w:r>
      <w:r w:rsidRPr="003A1077">
        <w:rPr>
          <w:rFonts w:ascii="Calibri" w:hAnsi="Calibri" w:cs="Calibri"/>
          <w:color w:val="FF0000"/>
          <w:sz w:val="28"/>
          <w:szCs w:val="28"/>
          <w:u w:val="single"/>
        </w:rPr>
        <w:fldChar w:fldCharType="begin" w:fldLock="1"/>
      </w:r>
      <w:r w:rsidRPr="003A1077">
        <w:rPr>
          <w:rFonts w:ascii="Calibri" w:hAnsi="Calibri" w:cs="Calibri"/>
          <w:color w:val="FF0000"/>
          <w:sz w:val="28"/>
          <w:szCs w:val="28"/>
          <w:u w:val="single"/>
        </w:rPr>
        <w:instrText>MERGEFIELD Element.Name</w:instrText>
      </w:r>
      <w:r w:rsidRPr="003A1077">
        <w:rPr>
          <w:rFonts w:ascii="Calibri" w:hAnsi="Calibri" w:cs="Calibri"/>
          <w:color w:val="FF0000"/>
          <w:sz w:val="28"/>
          <w:szCs w:val="28"/>
          <w:u w:val="single"/>
        </w:rPr>
        <w:fldChar w:fldCharType="separate"/>
      </w:r>
      <w:r w:rsidRPr="003A1077">
        <w:rPr>
          <w:rFonts w:ascii="Calibri" w:hAnsi="Calibri" w:cs="Calibri"/>
          <w:color w:val="FF0000"/>
          <w:sz w:val="28"/>
          <w:szCs w:val="28"/>
          <w:u w:val="single"/>
        </w:rPr>
        <w:t>SPOOR</w:t>
      </w:r>
      <w:r w:rsidRPr="003A1077">
        <w:rPr>
          <w:rFonts w:ascii="Calibri" w:hAnsi="Calibri" w:cs="Calibri"/>
          <w:color w:val="FF0000"/>
          <w:sz w:val="28"/>
          <w:szCs w:val="28"/>
          <w:u w:val="single"/>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A1077" w:rsidRPr="003A1077" w14:paraId="0AEA6978" w14:textId="77777777" w:rsidTr="00E7210D">
        <w:trPr>
          <w:trHeight w:val="271"/>
        </w:trPr>
        <w:tc>
          <w:tcPr>
            <w:tcW w:w="2340" w:type="dxa"/>
            <w:gridSpan w:val="2"/>
            <w:tcBorders>
              <w:top w:val="nil"/>
              <w:left w:val="nil"/>
              <w:bottom w:val="nil"/>
              <w:right w:val="nil"/>
            </w:tcBorders>
          </w:tcPr>
          <w:p w14:paraId="683F77D1" w14:textId="77777777" w:rsidR="003A1077" w:rsidRPr="003A1077" w:rsidRDefault="003A1077" w:rsidP="003A1077">
            <w:pPr>
              <w:rPr>
                <w:rFonts w:cs="Calibri"/>
                <w:color w:val="0F0F0F"/>
              </w:rPr>
            </w:pPr>
            <w:r w:rsidRPr="003A1077">
              <w:rPr>
                <w:rFonts w:cs="Calibri"/>
                <w:b/>
                <w:bCs/>
                <w:color w:val="0F0F0F"/>
              </w:rPr>
              <w:t>Naam</w:t>
            </w:r>
          </w:p>
        </w:tc>
        <w:tc>
          <w:tcPr>
            <w:tcW w:w="7020" w:type="dxa"/>
            <w:gridSpan w:val="4"/>
            <w:tcBorders>
              <w:top w:val="nil"/>
              <w:left w:val="nil"/>
              <w:bottom w:val="nil"/>
              <w:right w:val="nil"/>
            </w:tcBorders>
          </w:tcPr>
          <w:p w14:paraId="65E485B5" w14:textId="77777777" w:rsidR="003A1077" w:rsidRPr="003A1077" w:rsidRDefault="003A1077" w:rsidP="003A1077">
            <w:pPr>
              <w:rPr>
                <w:rFonts w:cs="Calibri"/>
                <w:color w:val="0F0F0F"/>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Element.Name</w:instrText>
            </w:r>
            <w:r w:rsidRPr="003A1077">
              <w:rPr>
                <w:color w:val="FF0000"/>
                <w:u w:val="single"/>
              </w:rPr>
              <w:fldChar w:fldCharType="separate"/>
            </w:r>
            <w:r w:rsidRPr="003A1077">
              <w:rPr>
                <w:rFonts w:cs="Calibri"/>
                <w:color w:val="FF0000"/>
                <w:u w:val="single"/>
              </w:rPr>
              <w:t>SPOOR</w:t>
            </w:r>
            <w:r w:rsidRPr="003A1077">
              <w:rPr>
                <w:color w:val="FF0000"/>
                <w:u w:val="single"/>
              </w:rPr>
              <w:fldChar w:fldCharType="end"/>
            </w:r>
          </w:p>
        </w:tc>
      </w:tr>
      <w:tr w:rsidR="003A1077" w:rsidRPr="003A1077" w14:paraId="0120841D" w14:textId="77777777" w:rsidTr="00E7210D">
        <w:trPr>
          <w:trHeight w:hRule="exact" w:val="128"/>
        </w:trPr>
        <w:tc>
          <w:tcPr>
            <w:tcW w:w="2340" w:type="dxa"/>
            <w:gridSpan w:val="2"/>
            <w:tcBorders>
              <w:top w:val="nil"/>
              <w:left w:val="nil"/>
              <w:bottom w:val="nil"/>
              <w:right w:val="nil"/>
            </w:tcBorders>
          </w:tcPr>
          <w:p w14:paraId="5DDCC59B"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7995C12B" w14:textId="77777777" w:rsidR="003A1077" w:rsidRPr="003A1077" w:rsidRDefault="003A1077" w:rsidP="003A1077">
            <w:pPr>
              <w:rPr>
                <w:rFonts w:cs="Calibri"/>
                <w:color w:val="0F0F0F"/>
              </w:rPr>
            </w:pPr>
          </w:p>
        </w:tc>
      </w:tr>
      <w:tr w:rsidR="003A1077" w:rsidRPr="003A1077" w14:paraId="0FAD1C31" w14:textId="77777777" w:rsidTr="00E7210D">
        <w:tc>
          <w:tcPr>
            <w:tcW w:w="2340" w:type="dxa"/>
            <w:gridSpan w:val="2"/>
            <w:tcBorders>
              <w:top w:val="nil"/>
              <w:left w:val="nil"/>
              <w:bottom w:val="nil"/>
              <w:right w:val="nil"/>
            </w:tcBorders>
          </w:tcPr>
          <w:p w14:paraId="5778F8D1" w14:textId="77777777" w:rsidR="003A1077" w:rsidRPr="003A1077" w:rsidRDefault="003A1077" w:rsidP="003A1077">
            <w:pPr>
              <w:rPr>
                <w:rFonts w:cs="Calibri"/>
                <w:color w:val="0F0F0F"/>
              </w:rPr>
            </w:pPr>
            <w:r w:rsidRPr="003A1077">
              <w:rPr>
                <w:rFonts w:cs="Calibri"/>
                <w:b/>
                <w:bCs/>
                <w:color w:val="0F0F0F"/>
              </w:rPr>
              <w:t>Mnemonic</w:t>
            </w:r>
          </w:p>
        </w:tc>
        <w:tc>
          <w:tcPr>
            <w:tcW w:w="7020" w:type="dxa"/>
            <w:gridSpan w:val="4"/>
            <w:tcBorders>
              <w:top w:val="nil"/>
              <w:left w:val="nil"/>
              <w:bottom w:val="nil"/>
              <w:right w:val="nil"/>
            </w:tcBorders>
          </w:tcPr>
          <w:p w14:paraId="56EE512D"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Element.Alias</w:instrText>
            </w:r>
            <w:r w:rsidRPr="003A1077">
              <w:fldChar w:fldCharType="separate"/>
            </w:r>
            <w:r w:rsidRPr="003A1077">
              <w:rPr>
                <w:rFonts w:cs="Calibri"/>
                <w:color w:val="0F0F0F"/>
              </w:rPr>
              <w:t>S</w:t>
            </w:r>
            <w:r w:rsidRPr="003A1077">
              <w:rPr>
                <w:rFonts w:cs="Calibri"/>
                <w:color w:val="FF0000"/>
                <w:u w:val="single"/>
              </w:rPr>
              <w:t>PR</w:t>
            </w:r>
            <w:r w:rsidRPr="003A1077">
              <w:fldChar w:fldCharType="end"/>
            </w:r>
          </w:p>
        </w:tc>
      </w:tr>
      <w:tr w:rsidR="003A1077" w:rsidRPr="003A1077" w14:paraId="4BB003C9" w14:textId="77777777" w:rsidTr="00E7210D">
        <w:trPr>
          <w:trHeight w:hRule="exact" w:val="128"/>
        </w:trPr>
        <w:tc>
          <w:tcPr>
            <w:tcW w:w="2340" w:type="dxa"/>
            <w:gridSpan w:val="2"/>
            <w:tcBorders>
              <w:top w:val="nil"/>
              <w:left w:val="nil"/>
              <w:bottom w:val="nil"/>
              <w:right w:val="nil"/>
            </w:tcBorders>
          </w:tcPr>
          <w:p w14:paraId="7F1F4C67"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6EC30BFE" w14:textId="77777777" w:rsidR="003A1077" w:rsidRPr="003A1077" w:rsidRDefault="003A1077" w:rsidP="003A1077">
            <w:pPr>
              <w:rPr>
                <w:rFonts w:cs="Calibri"/>
                <w:color w:val="0F0F0F"/>
              </w:rPr>
            </w:pPr>
          </w:p>
        </w:tc>
      </w:tr>
      <w:tr w:rsidR="003A1077" w:rsidRPr="003A1077" w14:paraId="4208633E" w14:textId="77777777" w:rsidTr="00E7210D">
        <w:tc>
          <w:tcPr>
            <w:tcW w:w="2340" w:type="dxa"/>
            <w:gridSpan w:val="2"/>
            <w:tcBorders>
              <w:top w:val="nil"/>
              <w:left w:val="nil"/>
              <w:bottom w:val="nil"/>
              <w:right w:val="nil"/>
            </w:tcBorders>
          </w:tcPr>
          <w:p w14:paraId="3A8E213E" w14:textId="77777777" w:rsidR="003A1077" w:rsidRPr="003A1077" w:rsidRDefault="003A1077" w:rsidP="003A1077">
            <w:pPr>
              <w:rPr>
                <w:rFonts w:cs="Calibri"/>
                <w:b/>
                <w:bCs/>
                <w:color w:val="0F0F0F"/>
              </w:rPr>
            </w:pPr>
            <w:r w:rsidRPr="003A1077">
              <w:rPr>
                <w:rFonts w:cs="Calibri"/>
                <w:b/>
                <w:bCs/>
                <w:color w:val="0F0F0F"/>
              </w:rPr>
              <w:t>Herkomst</w:t>
            </w:r>
          </w:p>
        </w:tc>
        <w:tc>
          <w:tcPr>
            <w:tcW w:w="7020" w:type="dxa"/>
            <w:gridSpan w:val="4"/>
            <w:tcBorders>
              <w:top w:val="nil"/>
              <w:left w:val="nil"/>
              <w:bottom w:val="nil"/>
              <w:right w:val="nil"/>
            </w:tcBorders>
          </w:tcPr>
          <w:p w14:paraId="799E1E96" w14:textId="77777777" w:rsidR="003A1077" w:rsidRPr="003A1077" w:rsidRDefault="003A1077" w:rsidP="003A1077">
            <w:pPr>
              <w:rPr>
                <w:rFonts w:cs="Calibri"/>
                <w:color w:val="0F0F0F"/>
              </w:rPr>
            </w:pPr>
            <w:r w:rsidRPr="003A1077">
              <w:rPr>
                <w:rFonts w:cs="Calibri"/>
                <w:color w:val="0F0F0F"/>
              </w:rPr>
              <w:t>BGT</w:t>
            </w:r>
          </w:p>
        </w:tc>
      </w:tr>
      <w:tr w:rsidR="003A1077" w:rsidRPr="003A1077" w14:paraId="15013FDD" w14:textId="77777777" w:rsidTr="00E7210D">
        <w:trPr>
          <w:trHeight w:hRule="exact" w:val="128"/>
        </w:trPr>
        <w:tc>
          <w:tcPr>
            <w:tcW w:w="2340" w:type="dxa"/>
            <w:gridSpan w:val="2"/>
            <w:tcBorders>
              <w:top w:val="nil"/>
              <w:left w:val="nil"/>
              <w:bottom w:val="nil"/>
              <w:right w:val="nil"/>
            </w:tcBorders>
          </w:tcPr>
          <w:p w14:paraId="56D41A03"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21F6D2C9" w14:textId="77777777" w:rsidR="003A1077" w:rsidRPr="003A1077" w:rsidRDefault="003A1077" w:rsidP="003A1077">
            <w:pPr>
              <w:rPr>
                <w:rFonts w:cs="Calibri"/>
                <w:color w:val="0F0F0F"/>
              </w:rPr>
            </w:pPr>
          </w:p>
        </w:tc>
      </w:tr>
      <w:tr w:rsidR="003A1077" w:rsidRPr="003A1077" w14:paraId="22D6E1DD" w14:textId="77777777" w:rsidTr="00E7210D">
        <w:trPr>
          <w:trHeight w:val="230"/>
        </w:trPr>
        <w:tc>
          <w:tcPr>
            <w:tcW w:w="2340" w:type="dxa"/>
            <w:gridSpan w:val="2"/>
            <w:tcBorders>
              <w:top w:val="nil"/>
              <w:left w:val="nil"/>
              <w:bottom w:val="nil"/>
              <w:right w:val="nil"/>
            </w:tcBorders>
          </w:tcPr>
          <w:p w14:paraId="6BFBC8C4" w14:textId="77777777" w:rsidR="003A1077" w:rsidRPr="003A1077" w:rsidRDefault="003A1077" w:rsidP="003A1077">
            <w:pPr>
              <w:rPr>
                <w:rFonts w:cs="Calibri"/>
                <w:b/>
                <w:bCs/>
                <w:color w:val="0F0F0F"/>
              </w:rPr>
            </w:pPr>
            <w:r w:rsidRPr="003A1077">
              <w:rPr>
                <w:rFonts w:cs="Calibri"/>
                <w:b/>
                <w:bCs/>
                <w:color w:val="0F0F0F"/>
              </w:rPr>
              <w:t>Definitie</w:t>
            </w:r>
          </w:p>
        </w:tc>
        <w:tc>
          <w:tcPr>
            <w:tcW w:w="7020" w:type="dxa"/>
            <w:gridSpan w:val="4"/>
            <w:tcBorders>
              <w:top w:val="nil"/>
              <w:left w:val="nil"/>
              <w:bottom w:val="nil"/>
              <w:right w:val="nil"/>
            </w:tcBorders>
          </w:tcPr>
          <w:p w14:paraId="3551EBFC" w14:textId="77777777" w:rsidR="003A1077" w:rsidRPr="003A1077" w:rsidRDefault="003A1077" w:rsidP="003A1077">
            <w:pPr>
              <w:rPr>
                <w:rFonts w:cs="Calibri"/>
                <w:color w:val="0F0F0F"/>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Element.Notes</w:instrText>
            </w:r>
            <w:r w:rsidRPr="003A1077">
              <w:rPr>
                <w:color w:val="FF0000"/>
                <w:u w:val="single"/>
              </w:rPr>
              <w:fldChar w:fldCharType="separate"/>
            </w:r>
            <w:r w:rsidRPr="003A1077">
              <w:rPr>
                <w:rFonts w:cs="Calibri"/>
                <w:color w:val="FF0000"/>
                <w:u w:val="single"/>
              </w:rPr>
              <w:t>De as van het spoor, dat wil zeggen het midden van twee stalen staven op een onderling vaste afstand, waarover trein, tram, of sneltram rijdt.</w:t>
            </w:r>
            <w:r w:rsidRPr="003A1077">
              <w:rPr>
                <w:color w:val="FF0000"/>
                <w:u w:val="single"/>
              </w:rPr>
              <w:fldChar w:fldCharType="end"/>
            </w:r>
          </w:p>
        </w:tc>
      </w:tr>
      <w:tr w:rsidR="003A1077" w:rsidRPr="003A1077" w14:paraId="139F99C2" w14:textId="77777777" w:rsidTr="00E7210D">
        <w:trPr>
          <w:trHeight w:hRule="exact" w:val="68"/>
        </w:trPr>
        <w:tc>
          <w:tcPr>
            <w:tcW w:w="2340" w:type="dxa"/>
            <w:gridSpan w:val="2"/>
            <w:tcBorders>
              <w:top w:val="nil"/>
              <w:left w:val="nil"/>
              <w:bottom w:val="nil"/>
              <w:right w:val="nil"/>
            </w:tcBorders>
          </w:tcPr>
          <w:p w14:paraId="28A3A16B"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28746050" w14:textId="77777777" w:rsidR="003A1077" w:rsidRPr="003A1077" w:rsidRDefault="003A1077" w:rsidP="003A1077">
            <w:pPr>
              <w:rPr>
                <w:rFonts w:cs="Calibri"/>
                <w:color w:val="0F0F0F"/>
              </w:rPr>
            </w:pPr>
          </w:p>
        </w:tc>
      </w:tr>
      <w:tr w:rsidR="003A1077" w:rsidRPr="003A1077" w14:paraId="109F673D" w14:textId="77777777" w:rsidTr="00E7210D">
        <w:trPr>
          <w:trHeight w:val="271"/>
        </w:trPr>
        <w:tc>
          <w:tcPr>
            <w:tcW w:w="2340" w:type="dxa"/>
            <w:gridSpan w:val="2"/>
            <w:tcBorders>
              <w:top w:val="nil"/>
              <w:left w:val="nil"/>
              <w:bottom w:val="nil"/>
              <w:right w:val="nil"/>
            </w:tcBorders>
          </w:tcPr>
          <w:p w14:paraId="6CDA5FE5" w14:textId="77777777" w:rsidR="003A1077" w:rsidRPr="003A1077" w:rsidRDefault="003A1077" w:rsidP="003A1077">
            <w:pPr>
              <w:rPr>
                <w:rFonts w:cs="Calibri"/>
                <w:b/>
                <w:bCs/>
                <w:color w:val="0F0F0F"/>
              </w:rPr>
            </w:pPr>
            <w:r w:rsidRPr="003A1077">
              <w:rPr>
                <w:rFonts w:cs="Calibri"/>
                <w:b/>
                <w:bCs/>
                <w:color w:val="0F0F0F"/>
              </w:rPr>
              <w:t>Herkomst definitie</w:t>
            </w:r>
          </w:p>
        </w:tc>
        <w:tc>
          <w:tcPr>
            <w:tcW w:w="7020" w:type="dxa"/>
            <w:gridSpan w:val="4"/>
            <w:tcBorders>
              <w:top w:val="nil"/>
              <w:left w:val="nil"/>
              <w:bottom w:val="nil"/>
              <w:right w:val="nil"/>
            </w:tcBorders>
          </w:tcPr>
          <w:p w14:paraId="109DCBC8" w14:textId="77777777" w:rsidR="003A1077" w:rsidRPr="003A1077" w:rsidRDefault="003A1077" w:rsidP="003A1077">
            <w:pPr>
              <w:rPr>
                <w:rFonts w:cs="Calibri"/>
                <w:color w:val="0F0F0F"/>
              </w:rPr>
            </w:pPr>
            <w:r w:rsidRPr="003A1077">
              <w:rPr>
                <w:rFonts w:cs="Calibri"/>
                <w:color w:val="0F0F0F"/>
              </w:rPr>
              <w:t>IMGeo</w:t>
            </w:r>
          </w:p>
        </w:tc>
      </w:tr>
      <w:tr w:rsidR="003A1077" w:rsidRPr="003A1077" w14:paraId="6E8298B8" w14:textId="77777777" w:rsidTr="00E7210D">
        <w:trPr>
          <w:trHeight w:hRule="exact" w:val="128"/>
        </w:trPr>
        <w:tc>
          <w:tcPr>
            <w:tcW w:w="2340" w:type="dxa"/>
            <w:gridSpan w:val="2"/>
            <w:tcBorders>
              <w:top w:val="nil"/>
              <w:left w:val="nil"/>
              <w:bottom w:val="nil"/>
              <w:right w:val="nil"/>
            </w:tcBorders>
          </w:tcPr>
          <w:p w14:paraId="4E484FBF"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47284241" w14:textId="77777777" w:rsidR="003A1077" w:rsidRPr="003A1077" w:rsidRDefault="003A1077" w:rsidP="003A1077">
            <w:pPr>
              <w:rPr>
                <w:rFonts w:cs="Calibri"/>
                <w:color w:val="0F0F0F"/>
              </w:rPr>
            </w:pPr>
          </w:p>
        </w:tc>
      </w:tr>
      <w:tr w:rsidR="003A1077" w:rsidRPr="003A1077" w14:paraId="12E5F668" w14:textId="77777777" w:rsidTr="00E7210D">
        <w:tc>
          <w:tcPr>
            <w:tcW w:w="2340" w:type="dxa"/>
            <w:gridSpan w:val="2"/>
            <w:tcBorders>
              <w:top w:val="nil"/>
              <w:left w:val="nil"/>
              <w:bottom w:val="nil"/>
              <w:right w:val="nil"/>
            </w:tcBorders>
          </w:tcPr>
          <w:p w14:paraId="2329B445" w14:textId="77777777" w:rsidR="003A1077" w:rsidRPr="003A1077" w:rsidRDefault="003A1077" w:rsidP="003A1077">
            <w:pPr>
              <w:rPr>
                <w:rFonts w:cs="Calibri"/>
                <w:b/>
                <w:bCs/>
                <w:color w:val="0F0F0F"/>
              </w:rPr>
            </w:pPr>
            <w:r w:rsidRPr="003A1077">
              <w:rPr>
                <w:rFonts w:cs="Calibri"/>
                <w:b/>
                <w:bCs/>
                <w:color w:val="0F0F0F"/>
              </w:rPr>
              <w:t>Datum opname</w:t>
            </w:r>
          </w:p>
        </w:tc>
        <w:tc>
          <w:tcPr>
            <w:tcW w:w="7020" w:type="dxa"/>
            <w:gridSpan w:val="4"/>
            <w:tcBorders>
              <w:top w:val="nil"/>
              <w:left w:val="nil"/>
              <w:bottom w:val="nil"/>
              <w:right w:val="nil"/>
            </w:tcBorders>
          </w:tcPr>
          <w:p w14:paraId="11F5846D" w14:textId="77777777" w:rsidR="003A1077" w:rsidRPr="003A1077" w:rsidRDefault="003A1077" w:rsidP="003A1077">
            <w:pPr>
              <w:rPr>
                <w:rFonts w:cs="Calibri"/>
                <w:color w:val="0F0F0F"/>
              </w:rPr>
            </w:pPr>
            <w:r w:rsidRPr="003A1077">
              <w:rPr>
                <w:rFonts w:cs="Calibri"/>
                <w:color w:val="0F0F0F"/>
              </w:rPr>
              <w:t>9 april 2007</w:t>
            </w:r>
          </w:p>
        </w:tc>
      </w:tr>
      <w:tr w:rsidR="003A1077" w:rsidRPr="003A1077" w14:paraId="378322ED" w14:textId="77777777" w:rsidTr="00E7210D">
        <w:trPr>
          <w:trHeight w:hRule="exact" w:val="128"/>
        </w:trPr>
        <w:tc>
          <w:tcPr>
            <w:tcW w:w="2340" w:type="dxa"/>
            <w:gridSpan w:val="2"/>
            <w:tcBorders>
              <w:top w:val="nil"/>
              <w:left w:val="nil"/>
              <w:bottom w:val="nil"/>
              <w:right w:val="nil"/>
            </w:tcBorders>
          </w:tcPr>
          <w:p w14:paraId="1B2ABF16"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51F17786" w14:textId="77777777" w:rsidR="003A1077" w:rsidRPr="003A1077" w:rsidRDefault="003A1077" w:rsidP="003A1077">
            <w:pPr>
              <w:rPr>
                <w:rFonts w:cs="Calibri"/>
                <w:color w:val="0F0F0F"/>
              </w:rPr>
            </w:pPr>
          </w:p>
        </w:tc>
      </w:tr>
      <w:tr w:rsidR="003A1077" w:rsidRPr="003A1077" w14:paraId="3690615B" w14:textId="77777777" w:rsidTr="00E7210D">
        <w:tc>
          <w:tcPr>
            <w:tcW w:w="2340" w:type="dxa"/>
            <w:gridSpan w:val="2"/>
            <w:tcBorders>
              <w:top w:val="nil"/>
              <w:left w:val="nil"/>
              <w:bottom w:val="nil"/>
              <w:right w:val="nil"/>
            </w:tcBorders>
          </w:tcPr>
          <w:p w14:paraId="3CDFB05F" w14:textId="77777777" w:rsidR="003A1077" w:rsidRPr="003A1077" w:rsidRDefault="003A1077" w:rsidP="003A1077">
            <w:pPr>
              <w:rPr>
                <w:rFonts w:cs="Calibri"/>
                <w:b/>
                <w:bCs/>
                <w:color w:val="0F0F0F"/>
              </w:rPr>
            </w:pPr>
            <w:r w:rsidRPr="003A1077">
              <w:rPr>
                <w:rFonts w:cs="Calibri"/>
                <w:b/>
                <w:bCs/>
                <w:color w:val="0F0F0F"/>
              </w:rPr>
              <w:t>Unieke aanduiding</w:t>
            </w:r>
          </w:p>
        </w:tc>
        <w:tc>
          <w:tcPr>
            <w:tcW w:w="7020" w:type="dxa"/>
            <w:gridSpan w:val="4"/>
            <w:tcBorders>
              <w:top w:val="nil"/>
              <w:left w:val="nil"/>
              <w:bottom w:val="nil"/>
              <w:right w:val="nil"/>
            </w:tcBorders>
          </w:tcPr>
          <w:p w14:paraId="6C7DF0EB" w14:textId="77777777" w:rsidR="003A1077" w:rsidRPr="003A1077" w:rsidRDefault="003A1077" w:rsidP="003A1077">
            <w:pPr>
              <w:rPr>
                <w:rFonts w:cs="Calibri"/>
                <w:color w:val="0F0F0F"/>
              </w:rPr>
            </w:pPr>
            <w:r w:rsidRPr="003A1077">
              <w:rPr>
                <w:rFonts w:cs="Calibri"/>
                <w:color w:val="0F0F0F"/>
              </w:rPr>
              <w:t>Identificatie spoor</w:t>
            </w:r>
          </w:p>
        </w:tc>
      </w:tr>
      <w:tr w:rsidR="003A1077" w:rsidRPr="003A1077" w14:paraId="685518A4" w14:textId="77777777" w:rsidTr="00E7210D">
        <w:trPr>
          <w:trHeight w:hRule="exact" w:val="128"/>
        </w:trPr>
        <w:tc>
          <w:tcPr>
            <w:tcW w:w="2340" w:type="dxa"/>
            <w:gridSpan w:val="2"/>
            <w:tcBorders>
              <w:top w:val="nil"/>
              <w:left w:val="nil"/>
              <w:bottom w:val="nil"/>
              <w:right w:val="nil"/>
            </w:tcBorders>
          </w:tcPr>
          <w:p w14:paraId="5BF3AECF"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2E86115E" w14:textId="77777777" w:rsidR="003A1077" w:rsidRPr="003A1077" w:rsidRDefault="003A1077" w:rsidP="003A1077">
            <w:pPr>
              <w:rPr>
                <w:rFonts w:cs="Calibri"/>
                <w:b/>
                <w:bCs/>
                <w:color w:val="0F0F0F"/>
              </w:rPr>
            </w:pPr>
          </w:p>
        </w:tc>
      </w:tr>
      <w:tr w:rsidR="003A1077" w:rsidRPr="003A1077" w14:paraId="7F3C6EA6" w14:textId="77777777" w:rsidTr="00E7210D">
        <w:tc>
          <w:tcPr>
            <w:tcW w:w="2340" w:type="dxa"/>
            <w:gridSpan w:val="2"/>
            <w:tcBorders>
              <w:top w:val="nil"/>
              <w:left w:val="nil"/>
              <w:bottom w:val="nil"/>
              <w:right w:val="nil"/>
            </w:tcBorders>
          </w:tcPr>
          <w:p w14:paraId="239F2F16" w14:textId="77777777" w:rsidR="003A1077" w:rsidRPr="003A1077" w:rsidRDefault="003A1077" w:rsidP="003A1077">
            <w:pPr>
              <w:rPr>
                <w:rFonts w:cs="Calibri"/>
                <w:b/>
                <w:bCs/>
                <w:color w:val="0F0F0F"/>
              </w:rPr>
            </w:pPr>
            <w:r w:rsidRPr="003A1077">
              <w:rPr>
                <w:rFonts w:cs="Calibri"/>
                <w:b/>
                <w:bCs/>
                <w:color w:val="0F0F0F"/>
              </w:rPr>
              <w:t>Populatie</w:t>
            </w:r>
          </w:p>
        </w:tc>
        <w:tc>
          <w:tcPr>
            <w:tcW w:w="7020" w:type="dxa"/>
            <w:gridSpan w:val="4"/>
            <w:tcBorders>
              <w:top w:val="nil"/>
              <w:left w:val="nil"/>
              <w:bottom w:val="nil"/>
              <w:right w:val="nil"/>
            </w:tcBorders>
          </w:tcPr>
          <w:p w14:paraId="2CDE1ADD" w14:textId="77777777" w:rsidR="003A1077" w:rsidRPr="003A1077" w:rsidRDefault="003A1077" w:rsidP="003A1077">
            <w:pPr>
              <w:rPr>
                <w:rFonts w:cs="Calibri"/>
                <w:color w:val="FF0000"/>
                <w:u w:val="single"/>
              </w:rPr>
            </w:pPr>
            <w:r w:rsidRPr="003A1077">
              <w:rPr>
                <w:rFonts w:cs="Calibri"/>
                <w:color w:val="FF0000"/>
                <w:u w:val="single"/>
              </w:rPr>
              <w:t xml:space="preserve">Gerealiseerde planwijzigingen van bestaande spoor objecten maken geen deel uit van de verzameling sporen. </w:t>
            </w:r>
          </w:p>
          <w:p w14:paraId="5FB948C8" w14:textId="77777777" w:rsidR="003A1077" w:rsidRPr="003A1077" w:rsidRDefault="003A1077" w:rsidP="003A1077">
            <w:pPr>
              <w:rPr>
                <w:rFonts w:cs="Calibri"/>
                <w:color w:val="FF0000"/>
                <w:u w:val="single"/>
              </w:rPr>
            </w:pPr>
          </w:p>
          <w:p w14:paraId="6229F8D8" w14:textId="77777777" w:rsidR="003A1077" w:rsidRPr="003A1077" w:rsidRDefault="003A1077" w:rsidP="003A1077">
            <w:pPr>
              <w:rPr>
                <w:rFonts w:cs="Calibri"/>
                <w:color w:val="0F0F0F"/>
              </w:rPr>
            </w:pPr>
            <w:r w:rsidRPr="003A1077">
              <w:rPr>
                <w:rFonts w:cs="Calibri"/>
                <w:color w:val="FF0000"/>
                <w:u w:val="single"/>
              </w:rPr>
              <w:t>Zie verder BGT en IMGeo.</w:t>
            </w:r>
          </w:p>
        </w:tc>
      </w:tr>
      <w:tr w:rsidR="003A1077" w:rsidRPr="003A1077" w14:paraId="0DF34723" w14:textId="77777777" w:rsidTr="00E7210D">
        <w:trPr>
          <w:trHeight w:hRule="exact" w:val="128"/>
        </w:trPr>
        <w:tc>
          <w:tcPr>
            <w:tcW w:w="2340" w:type="dxa"/>
            <w:gridSpan w:val="2"/>
            <w:tcBorders>
              <w:top w:val="nil"/>
              <w:left w:val="nil"/>
              <w:bottom w:val="nil"/>
              <w:right w:val="nil"/>
            </w:tcBorders>
          </w:tcPr>
          <w:p w14:paraId="4C6DE3FE"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2ED073B2" w14:textId="77777777" w:rsidR="003A1077" w:rsidRPr="003A1077" w:rsidRDefault="003A1077" w:rsidP="003A1077">
            <w:pPr>
              <w:rPr>
                <w:rFonts w:cs="Calibri"/>
                <w:color w:val="0F0F0F"/>
              </w:rPr>
            </w:pPr>
          </w:p>
        </w:tc>
      </w:tr>
      <w:tr w:rsidR="003A1077" w:rsidRPr="003A1077" w14:paraId="0576E5E3" w14:textId="77777777" w:rsidTr="00E7210D">
        <w:trPr>
          <w:trHeight w:hRule="exact" w:val="256"/>
        </w:trPr>
        <w:tc>
          <w:tcPr>
            <w:tcW w:w="2340" w:type="dxa"/>
            <w:gridSpan w:val="2"/>
            <w:tcBorders>
              <w:top w:val="nil"/>
              <w:left w:val="nil"/>
              <w:bottom w:val="nil"/>
              <w:right w:val="nil"/>
            </w:tcBorders>
          </w:tcPr>
          <w:p w14:paraId="48FCCA87" w14:textId="77777777" w:rsidR="003A1077" w:rsidRPr="003A1077" w:rsidRDefault="003A1077" w:rsidP="003A1077">
            <w:pPr>
              <w:rPr>
                <w:rFonts w:cs="Calibri"/>
                <w:b/>
                <w:bCs/>
                <w:color w:val="0F0F0F"/>
              </w:rPr>
            </w:pPr>
            <w:r w:rsidRPr="003A1077">
              <w:rPr>
                <w:rFonts w:cs="Calibri"/>
                <w:b/>
                <w:bCs/>
                <w:color w:val="0F0F0F"/>
              </w:rPr>
              <w:t>Kwaliteitsbegrip</w:t>
            </w:r>
          </w:p>
        </w:tc>
        <w:tc>
          <w:tcPr>
            <w:tcW w:w="7020" w:type="dxa"/>
            <w:gridSpan w:val="4"/>
            <w:tcBorders>
              <w:top w:val="nil"/>
              <w:left w:val="nil"/>
              <w:bottom w:val="nil"/>
              <w:right w:val="nil"/>
            </w:tcBorders>
          </w:tcPr>
          <w:p w14:paraId="24F27B74" w14:textId="77777777" w:rsidR="003A1077" w:rsidRPr="003A1077" w:rsidRDefault="003A1077" w:rsidP="003A1077">
            <w:pPr>
              <w:rPr>
                <w:rFonts w:cs="Calibri"/>
                <w:color w:val="0F0F0F"/>
              </w:rPr>
            </w:pPr>
          </w:p>
        </w:tc>
      </w:tr>
      <w:tr w:rsidR="003A1077" w:rsidRPr="003A1077" w14:paraId="69AF9CB6" w14:textId="77777777" w:rsidTr="00E7210D">
        <w:trPr>
          <w:trHeight w:hRule="exact" w:val="256"/>
        </w:trPr>
        <w:tc>
          <w:tcPr>
            <w:tcW w:w="2340" w:type="dxa"/>
            <w:gridSpan w:val="2"/>
            <w:tcBorders>
              <w:top w:val="nil"/>
              <w:left w:val="nil"/>
              <w:bottom w:val="nil"/>
              <w:right w:val="nil"/>
            </w:tcBorders>
          </w:tcPr>
          <w:p w14:paraId="3D5DF9A6" w14:textId="77777777" w:rsidR="003A1077" w:rsidRPr="003A1077" w:rsidRDefault="003A1077" w:rsidP="003A1077">
            <w:pPr>
              <w:rPr>
                <w:rFonts w:cs="Calibri"/>
                <w:b/>
                <w:bCs/>
                <w:color w:val="0F0F0F"/>
              </w:rPr>
            </w:pPr>
          </w:p>
        </w:tc>
        <w:tc>
          <w:tcPr>
            <w:tcW w:w="7020" w:type="dxa"/>
            <w:gridSpan w:val="4"/>
            <w:tcBorders>
              <w:top w:val="nil"/>
              <w:left w:val="nil"/>
              <w:bottom w:val="nil"/>
              <w:right w:val="nil"/>
            </w:tcBorders>
          </w:tcPr>
          <w:p w14:paraId="593F3A62" w14:textId="77777777" w:rsidR="003A1077" w:rsidRPr="003A1077" w:rsidRDefault="003A1077" w:rsidP="003A1077">
            <w:pPr>
              <w:rPr>
                <w:rFonts w:cs="Calibri"/>
                <w:color w:val="0F0F0F"/>
              </w:rPr>
            </w:pPr>
          </w:p>
        </w:tc>
      </w:tr>
      <w:tr w:rsidR="003A1077" w:rsidRPr="003A1077" w14:paraId="3A3FE041" w14:textId="77777777" w:rsidTr="00E7210D">
        <w:tc>
          <w:tcPr>
            <w:tcW w:w="2340" w:type="dxa"/>
            <w:gridSpan w:val="2"/>
            <w:tcBorders>
              <w:top w:val="nil"/>
              <w:left w:val="nil"/>
              <w:bottom w:val="nil"/>
              <w:right w:val="nil"/>
            </w:tcBorders>
          </w:tcPr>
          <w:p w14:paraId="111BED87" w14:textId="77777777" w:rsidR="003A1077" w:rsidRPr="003A1077" w:rsidRDefault="003A1077" w:rsidP="003A1077">
            <w:pPr>
              <w:rPr>
                <w:rFonts w:cs="Calibri"/>
                <w:b/>
                <w:bCs/>
                <w:color w:val="0F0F0F"/>
              </w:rPr>
            </w:pPr>
            <w:r w:rsidRPr="003A1077">
              <w:rPr>
                <w:rFonts w:cs="Calibri"/>
                <w:b/>
                <w:bCs/>
                <w:color w:val="0F0F0F"/>
              </w:rPr>
              <w:t>Overzicht attributen</w:t>
            </w:r>
          </w:p>
        </w:tc>
        <w:tc>
          <w:tcPr>
            <w:tcW w:w="7020" w:type="dxa"/>
            <w:gridSpan w:val="4"/>
            <w:tcBorders>
              <w:top w:val="nil"/>
              <w:left w:val="nil"/>
              <w:bottom w:val="nil"/>
              <w:right w:val="nil"/>
            </w:tcBorders>
          </w:tcPr>
          <w:p w14:paraId="77740DBC" w14:textId="77777777" w:rsidR="003A1077" w:rsidRPr="003A1077" w:rsidRDefault="003A1077" w:rsidP="003A1077">
            <w:pPr>
              <w:rPr>
                <w:rFonts w:cs="Calibri"/>
                <w:b/>
                <w:bCs/>
                <w:color w:val="0F0F0F"/>
              </w:rPr>
            </w:pPr>
          </w:p>
        </w:tc>
      </w:tr>
      <w:tr w:rsidR="003A1077" w:rsidRPr="003A1077" w14:paraId="0DCBF872" w14:textId="77777777" w:rsidTr="00E7210D">
        <w:tc>
          <w:tcPr>
            <w:tcW w:w="450" w:type="dxa"/>
            <w:tcBorders>
              <w:top w:val="nil"/>
              <w:left w:val="nil"/>
              <w:bottom w:val="nil"/>
              <w:right w:val="nil"/>
            </w:tcBorders>
          </w:tcPr>
          <w:p w14:paraId="3F8AFA4D" w14:textId="77777777" w:rsidR="003A1077" w:rsidRPr="003A1077" w:rsidRDefault="003A1077" w:rsidP="003A1077">
            <w:pPr>
              <w:rPr>
                <w:rFonts w:cs="Calibri"/>
                <w:i/>
                <w:iCs/>
                <w:color w:val="0F0F0F"/>
              </w:rPr>
            </w:pPr>
            <w:bookmarkStart w:id="299" w:name="BKM_4F04857F_A374_4113_98A2_4F70C630F7A3"/>
          </w:p>
        </w:tc>
        <w:tc>
          <w:tcPr>
            <w:tcW w:w="2790" w:type="dxa"/>
            <w:gridSpan w:val="2"/>
            <w:tcBorders>
              <w:top w:val="nil"/>
              <w:left w:val="nil"/>
              <w:bottom w:val="nil"/>
              <w:right w:val="nil"/>
            </w:tcBorders>
          </w:tcPr>
          <w:p w14:paraId="51B129E6" w14:textId="77777777" w:rsidR="003A1077" w:rsidRPr="003A1077" w:rsidRDefault="003A1077" w:rsidP="003A1077">
            <w:pPr>
              <w:rPr>
                <w:rFonts w:cs="Calibri"/>
                <w:color w:val="0F0F0F"/>
              </w:rPr>
            </w:pPr>
            <w:r w:rsidRPr="003A1077">
              <w:rPr>
                <w:rFonts w:cs="Calibri"/>
                <w:i/>
                <w:iCs/>
                <w:color w:val="0F0F0F"/>
              </w:rPr>
              <w:t>Attribuutnaam</w:t>
            </w:r>
          </w:p>
        </w:tc>
        <w:tc>
          <w:tcPr>
            <w:tcW w:w="4230" w:type="dxa"/>
            <w:tcBorders>
              <w:top w:val="nil"/>
              <w:left w:val="nil"/>
              <w:bottom w:val="nil"/>
              <w:right w:val="nil"/>
            </w:tcBorders>
          </w:tcPr>
          <w:p w14:paraId="14A132CD" w14:textId="77777777" w:rsidR="003A1077" w:rsidRPr="003A1077" w:rsidRDefault="003A1077" w:rsidP="003A1077">
            <w:pPr>
              <w:rPr>
                <w:rFonts w:cs="Calibri"/>
                <w:color w:val="0F0F0F"/>
              </w:rPr>
            </w:pPr>
            <w:r w:rsidRPr="003A1077">
              <w:rPr>
                <w:rFonts w:cs="Calibri"/>
                <w:i/>
                <w:iCs/>
                <w:color w:val="0F0F0F"/>
              </w:rPr>
              <w:t>Definitie</w:t>
            </w:r>
          </w:p>
        </w:tc>
        <w:tc>
          <w:tcPr>
            <w:tcW w:w="1080" w:type="dxa"/>
            <w:tcBorders>
              <w:top w:val="nil"/>
              <w:left w:val="nil"/>
              <w:bottom w:val="nil"/>
              <w:right w:val="nil"/>
            </w:tcBorders>
          </w:tcPr>
          <w:p w14:paraId="07269893" w14:textId="77777777" w:rsidR="003A1077" w:rsidRPr="003A1077" w:rsidRDefault="003A1077" w:rsidP="003A1077">
            <w:pPr>
              <w:rPr>
                <w:rFonts w:cs="Calibri"/>
                <w:color w:val="0F0F0F"/>
              </w:rPr>
            </w:pPr>
            <w:r w:rsidRPr="003A1077">
              <w:rPr>
                <w:rFonts w:cs="Calibri"/>
                <w:i/>
                <w:iCs/>
                <w:color w:val="0F0F0F"/>
              </w:rPr>
              <w:t>Formaat</w:t>
            </w:r>
          </w:p>
        </w:tc>
        <w:tc>
          <w:tcPr>
            <w:tcW w:w="810" w:type="dxa"/>
            <w:tcBorders>
              <w:top w:val="nil"/>
              <w:left w:val="nil"/>
              <w:bottom w:val="nil"/>
              <w:right w:val="nil"/>
            </w:tcBorders>
          </w:tcPr>
          <w:p w14:paraId="6EB7F86C" w14:textId="77777777" w:rsidR="003A1077" w:rsidRPr="003A1077" w:rsidRDefault="003A1077" w:rsidP="003A1077">
            <w:pPr>
              <w:rPr>
                <w:rFonts w:cs="Calibri"/>
                <w:i/>
                <w:iCs/>
                <w:color w:val="0F0F0F"/>
              </w:rPr>
            </w:pPr>
            <w:r w:rsidRPr="003A1077">
              <w:rPr>
                <w:rFonts w:cs="Calibri"/>
                <w:i/>
                <w:iCs/>
                <w:color w:val="0F0F0F"/>
              </w:rPr>
              <w:t>Kardi-</w:t>
            </w:r>
          </w:p>
          <w:p w14:paraId="22C229D8" w14:textId="77777777" w:rsidR="003A1077" w:rsidRPr="003A1077" w:rsidRDefault="003A1077" w:rsidP="003A1077">
            <w:pPr>
              <w:rPr>
                <w:rFonts w:cs="Calibri"/>
                <w:color w:val="0F0F0F"/>
              </w:rPr>
            </w:pPr>
            <w:r w:rsidRPr="003A1077">
              <w:rPr>
                <w:rFonts w:cs="Calibri"/>
                <w:i/>
                <w:iCs/>
                <w:color w:val="0F0F0F"/>
              </w:rPr>
              <w:t>naliteit</w:t>
            </w:r>
          </w:p>
        </w:tc>
      </w:tr>
      <w:tr w:rsidR="003A1077" w:rsidRPr="003A1077" w14:paraId="7EBBC8F7" w14:textId="77777777" w:rsidTr="00E7210D">
        <w:tc>
          <w:tcPr>
            <w:tcW w:w="450" w:type="dxa"/>
            <w:tcBorders>
              <w:top w:val="nil"/>
              <w:left w:val="nil"/>
              <w:bottom w:val="nil"/>
              <w:right w:val="nil"/>
            </w:tcBorders>
          </w:tcPr>
          <w:p w14:paraId="6506F0FF"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565860B2"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Att.Name</w:instrText>
            </w:r>
            <w:r w:rsidRPr="003A1077">
              <w:fldChar w:fldCharType="separate"/>
            </w:r>
            <w:r w:rsidRPr="003A1077">
              <w:rPr>
                <w:rFonts w:cs="Calibri"/>
                <w:color w:val="0F0F0F"/>
              </w:rPr>
              <w:t>Identificatie spoor</w:t>
            </w:r>
            <w:r w:rsidRPr="003A1077">
              <w:fldChar w:fldCharType="end"/>
            </w:r>
          </w:p>
        </w:tc>
        <w:tc>
          <w:tcPr>
            <w:tcW w:w="4230" w:type="dxa"/>
            <w:tcBorders>
              <w:top w:val="nil"/>
              <w:left w:val="nil"/>
              <w:bottom w:val="nil"/>
              <w:right w:val="nil"/>
            </w:tcBorders>
          </w:tcPr>
          <w:p w14:paraId="17826263"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Att.Notes</w:instrText>
            </w:r>
            <w:r w:rsidRPr="003A1077">
              <w:fldChar w:fldCharType="separate"/>
            </w:r>
            <w:r w:rsidRPr="003A1077">
              <w:rPr>
                <w:rFonts w:cs="Calibri"/>
                <w:color w:val="0F0F0F"/>
              </w:rPr>
              <w:t>Een unieke identificatie voor een spoorbaandeel</w:t>
            </w:r>
            <w:r w:rsidRPr="003A1077">
              <w:fldChar w:fldCharType="end"/>
            </w:r>
          </w:p>
        </w:tc>
        <w:tc>
          <w:tcPr>
            <w:tcW w:w="1080" w:type="dxa"/>
            <w:tcBorders>
              <w:top w:val="nil"/>
              <w:left w:val="nil"/>
              <w:bottom w:val="nil"/>
              <w:right w:val="nil"/>
            </w:tcBorders>
          </w:tcPr>
          <w:p w14:paraId="00051BA7" w14:textId="77777777" w:rsidR="003A1077" w:rsidRPr="003A1077" w:rsidRDefault="003A1077" w:rsidP="003A1077">
            <w:pPr>
              <w:rPr>
                <w:rFonts w:cs="Calibri"/>
              </w:rPr>
            </w:pPr>
            <w:r w:rsidRPr="003A1077">
              <w:fldChar w:fldCharType="begin" w:fldLock="1"/>
            </w:r>
            <w:r w:rsidRPr="003A1077">
              <w:instrText xml:space="preserve">MERGEFIELD </w:instrText>
            </w:r>
            <w:r w:rsidRPr="003A1077">
              <w:rPr>
                <w:rFonts w:cs="Calibri"/>
              </w:rPr>
              <w:instrText>Att.Type</w:instrText>
            </w:r>
            <w:r w:rsidRPr="003A1077">
              <w:fldChar w:fldCharType="separate"/>
            </w:r>
            <w:r w:rsidRPr="003A1077">
              <w:rPr>
                <w:rFonts w:cs="Calibri"/>
              </w:rPr>
              <w:t>NEN3610ID</w:t>
            </w:r>
            <w:r w:rsidRPr="003A1077">
              <w:fldChar w:fldCharType="end"/>
            </w:r>
          </w:p>
        </w:tc>
        <w:tc>
          <w:tcPr>
            <w:tcW w:w="810" w:type="dxa"/>
            <w:tcBorders>
              <w:top w:val="nil"/>
              <w:left w:val="nil"/>
              <w:bottom w:val="nil"/>
              <w:right w:val="nil"/>
            </w:tcBorders>
          </w:tcPr>
          <w:p w14:paraId="5F02852C"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Att.LowerBound</w:instrText>
            </w:r>
            <w:r w:rsidRPr="003A1077">
              <w:fldChar w:fldCharType="separate"/>
            </w:r>
            <w:r w:rsidRPr="003A1077">
              <w:rPr>
                <w:rFonts w:cs="Calibri"/>
                <w:color w:val="0F0F0F"/>
              </w:rPr>
              <w:t>1</w:t>
            </w:r>
            <w:r w:rsidRPr="003A1077">
              <w:fldChar w:fldCharType="end"/>
            </w:r>
            <w:r w:rsidRPr="003A1077">
              <w:rPr>
                <w:rFonts w:cs="Calibri"/>
                <w:color w:val="0F0F0F"/>
              </w:rPr>
              <w:t xml:space="preserve"> - </w:t>
            </w:r>
            <w:r w:rsidRPr="003A1077">
              <w:rPr>
                <w:rFonts w:cs="Calibri"/>
                <w:color w:val="0F0F0F"/>
              </w:rPr>
              <w:fldChar w:fldCharType="begin" w:fldLock="1"/>
            </w:r>
            <w:r w:rsidRPr="003A1077">
              <w:rPr>
                <w:rFonts w:cs="Calibri"/>
                <w:color w:val="0F0F0F"/>
              </w:rPr>
              <w:instrText>MERGEFIELD Att.UpperBound</w:instrText>
            </w:r>
            <w:r w:rsidRPr="003A1077">
              <w:rPr>
                <w:rFonts w:cs="Calibri"/>
                <w:color w:val="0F0F0F"/>
              </w:rPr>
              <w:fldChar w:fldCharType="separate"/>
            </w:r>
            <w:r w:rsidRPr="003A1077">
              <w:rPr>
                <w:rFonts w:cs="Calibri"/>
                <w:color w:val="0F0F0F"/>
              </w:rPr>
              <w:t>1</w:t>
            </w:r>
            <w:r w:rsidRPr="003A1077">
              <w:rPr>
                <w:rFonts w:cs="Calibri"/>
                <w:color w:val="0F0F0F"/>
              </w:rPr>
              <w:fldChar w:fldCharType="end"/>
            </w:r>
          </w:p>
        </w:tc>
        <w:bookmarkEnd w:id="299"/>
      </w:tr>
      <w:tr w:rsidR="003A1077" w:rsidRPr="003A1077" w14:paraId="3B403C94" w14:textId="77777777" w:rsidTr="00E7210D">
        <w:tc>
          <w:tcPr>
            <w:tcW w:w="450" w:type="dxa"/>
            <w:tcBorders>
              <w:top w:val="nil"/>
              <w:left w:val="nil"/>
              <w:bottom w:val="nil"/>
              <w:right w:val="nil"/>
            </w:tcBorders>
          </w:tcPr>
          <w:p w14:paraId="0519AD96" w14:textId="77777777" w:rsidR="003A1077" w:rsidRPr="003A1077" w:rsidRDefault="003A1077" w:rsidP="003A1077">
            <w:pPr>
              <w:rPr>
                <w:rFonts w:cs="Calibri"/>
                <w:color w:val="0F0F0F"/>
              </w:rPr>
            </w:pPr>
            <w:bookmarkStart w:id="300" w:name="BKM_61393BE6_B1E9_438e_A658_8A473C1EFAC0"/>
          </w:p>
        </w:tc>
        <w:tc>
          <w:tcPr>
            <w:tcW w:w="2790" w:type="dxa"/>
            <w:gridSpan w:val="2"/>
            <w:tcBorders>
              <w:top w:val="nil"/>
              <w:left w:val="nil"/>
              <w:bottom w:val="nil"/>
              <w:right w:val="nil"/>
            </w:tcBorders>
          </w:tcPr>
          <w:p w14:paraId="4524FEBA"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Att.Name</w:instrText>
            </w:r>
            <w:r w:rsidRPr="003A1077">
              <w:fldChar w:fldCharType="separate"/>
            </w:r>
            <w:r w:rsidRPr="003A1077">
              <w:rPr>
                <w:rFonts w:cs="Calibri"/>
                <w:color w:val="0F0F0F"/>
              </w:rPr>
              <w:t>Status spoor</w:t>
            </w:r>
            <w:r w:rsidRPr="003A1077">
              <w:fldChar w:fldCharType="end"/>
            </w:r>
          </w:p>
        </w:tc>
        <w:tc>
          <w:tcPr>
            <w:tcW w:w="4230" w:type="dxa"/>
            <w:tcBorders>
              <w:top w:val="nil"/>
              <w:left w:val="nil"/>
              <w:bottom w:val="nil"/>
              <w:right w:val="nil"/>
            </w:tcBorders>
          </w:tcPr>
          <w:p w14:paraId="374CF7FE"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Att.Notes</w:instrText>
            </w:r>
            <w:r w:rsidRPr="003A1077">
              <w:fldChar w:fldCharType="separate"/>
            </w:r>
            <w:r w:rsidRPr="003A1077">
              <w:rPr>
                <w:rFonts w:cs="Calibri"/>
                <w:color w:val="0F0F0F"/>
              </w:rPr>
              <w:t>De status gekoppeld aan de levenscyclus van het spoorbaandeel.</w:t>
            </w:r>
            <w:r w:rsidRPr="003A1077">
              <w:fldChar w:fldCharType="end"/>
            </w:r>
          </w:p>
        </w:tc>
        <w:tc>
          <w:tcPr>
            <w:tcW w:w="1080" w:type="dxa"/>
            <w:tcBorders>
              <w:top w:val="nil"/>
              <w:left w:val="nil"/>
              <w:bottom w:val="nil"/>
              <w:right w:val="nil"/>
            </w:tcBorders>
          </w:tcPr>
          <w:p w14:paraId="1ED29D9F" w14:textId="77777777" w:rsidR="003A1077" w:rsidRPr="003A1077" w:rsidRDefault="003A1077" w:rsidP="003A1077">
            <w:pPr>
              <w:rPr>
                <w:rFonts w:cs="Calibri"/>
              </w:rPr>
            </w:pPr>
            <w:r w:rsidRPr="003A1077">
              <w:rPr>
                <w:color w:val="FF0000"/>
                <w:u w:val="single"/>
              </w:rPr>
              <w:t>status geo object</w:t>
            </w:r>
          </w:p>
        </w:tc>
        <w:tc>
          <w:tcPr>
            <w:tcW w:w="810" w:type="dxa"/>
            <w:tcBorders>
              <w:top w:val="nil"/>
              <w:left w:val="nil"/>
              <w:bottom w:val="nil"/>
              <w:right w:val="nil"/>
            </w:tcBorders>
          </w:tcPr>
          <w:p w14:paraId="10F5A825"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Att.LowerBound</w:instrText>
            </w:r>
            <w:r w:rsidRPr="003A1077">
              <w:fldChar w:fldCharType="separate"/>
            </w:r>
            <w:r w:rsidRPr="003A1077">
              <w:rPr>
                <w:rFonts w:cs="Calibri"/>
                <w:color w:val="0F0F0F"/>
              </w:rPr>
              <w:t>1</w:t>
            </w:r>
            <w:r w:rsidRPr="003A1077">
              <w:fldChar w:fldCharType="end"/>
            </w:r>
            <w:r w:rsidRPr="003A1077">
              <w:rPr>
                <w:rFonts w:cs="Calibri"/>
                <w:color w:val="0F0F0F"/>
              </w:rPr>
              <w:t xml:space="preserve"> - </w:t>
            </w:r>
            <w:r w:rsidRPr="003A1077">
              <w:rPr>
                <w:rFonts w:cs="Calibri"/>
                <w:color w:val="0F0F0F"/>
              </w:rPr>
              <w:fldChar w:fldCharType="begin" w:fldLock="1"/>
            </w:r>
            <w:r w:rsidRPr="003A1077">
              <w:rPr>
                <w:rFonts w:cs="Calibri"/>
                <w:color w:val="0F0F0F"/>
              </w:rPr>
              <w:instrText>MERGEFIELD Att.UpperBound</w:instrText>
            </w:r>
            <w:r w:rsidRPr="003A1077">
              <w:rPr>
                <w:rFonts w:cs="Calibri"/>
                <w:color w:val="0F0F0F"/>
              </w:rPr>
              <w:fldChar w:fldCharType="separate"/>
            </w:r>
            <w:r w:rsidRPr="003A1077">
              <w:rPr>
                <w:rFonts w:cs="Calibri"/>
                <w:color w:val="0F0F0F"/>
              </w:rPr>
              <w:t>1</w:t>
            </w:r>
            <w:r w:rsidRPr="003A1077">
              <w:rPr>
                <w:rFonts w:cs="Calibri"/>
                <w:color w:val="0F0F0F"/>
              </w:rPr>
              <w:fldChar w:fldCharType="end"/>
            </w:r>
          </w:p>
        </w:tc>
        <w:bookmarkEnd w:id="300"/>
      </w:tr>
      <w:tr w:rsidR="003A1077" w:rsidRPr="003A1077" w14:paraId="71A04FE1" w14:textId="77777777" w:rsidTr="00E7210D">
        <w:tc>
          <w:tcPr>
            <w:tcW w:w="450" w:type="dxa"/>
            <w:tcBorders>
              <w:top w:val="nil"/>
              <w:left w:val="nil"/>
              <w:bottom w:val="nil"/>
              <w:right w:val="nil"/>
            </w:tcBorders>
          </w:tcPr>
          <w:p w14:paraId="2A60C8E4"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5E07A579"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Soort</w:t>
            </w:r>
            <w:r w:rsidRPr="003A1077">
              <w:rPr>
                <w:color w:val="FF0000"/>
                <w:u w:val="single"/>
              </w:rPr>
              <w:fldChar w:fldCharType="end"/>
            </w:r>
          </w:p>
        </w:tc>
        <w:tc>
          <w:tcPr>
            <w:tcW w:w="4230" w:type="dxa"/>
            <w:tcBorders>
              <w:top w:val="nil"/>
              <w:left w:val="nil"/>
              <w:bottom w:val="nil"/>
              <w:right w:val="nil"/>
            </w:tcBorders>
          </w:tcPr>
          <w:p w14:paraId="6663FA35"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Verwijzing naar een gelijknamig groepattribuutsoort.</w:t>
            </w:r>
            <w:r w:rsidRPr="003A1077">
              <w:rPr>
                <w:color w:val="FF0000"/>
                <w:u w:val="single"/>
              </w:rPr>
              <w:fldChar w:fldCharType="end"/>
            </w:r>
          </w:p>
        </w:tc>
        <w:tc>
          <w:tcPr>
            <w:tcW w:w="1080" w:type="dxa"/>
            <w:tcBorders>
              <w:top w:val="nil"/>
              <w:left w:val="nil"/>
              <w:bottom w:val="nil"/>
              <w:right w:val="nil"/>
            </w:tcBorders>
          </w:tcPr>
          <w:p w14:paraId="2482A8A2"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Soort SPOOR</w:t>
            </w:r>
            <w:r w:rsidRPr="003A1077">
              <w:rPr>
                <w:color w:val="FF0000"/>
                <w:u w:val="single"/>
              </w:rPr>
              <w:fldChar w:fldCharType="end"/>
            </w:r>
          </w:p>
        </w:tc>
        <w:tc>
          <w:tcPr>
            <w:tcW w:w="810" w:type="dxa"/>
            <w:tcBorders>
              <w:top w:val="nil"/>
              <w:left w:val="nil"/>
              <w:bottom w:val="nil"/>
              <w:right w:val="nil"/>
            </w:tcBorders>
          </w:tcPr>
          <w:p w14:paraId="438C1F79"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1</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tr>
      <w:tr w:rsidR="003A1077" w:rsidRPr="003A1077" w14:paraId="5337C79F" w14:textId="77777777" w:rsidTr="00E7210D">
        <w:tc>
          <w:tcPr>
            <w:tcW w:w="450" w:type="dxa"/>
            <w:tcBorders>
              <w:top w:val="nil"/>
              <w:left w:val="nil"/>
              <w:bottom w:val="nil"/>
              <w:right w:val="nil"/>
            </w:tcBorders>
          </w:tcPr>
          <w:p w14:paraId="2E254C4C"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67ECC644" w14:textId="77777777" w:rsidR="003A1077" w:rsidRPr="003A1077" w:rsidRDefault="003A1077" w:rsidP="002D3C61">
            <w:pPr>
              <w:widowControl w:val="0"/>
              <w:numPr>
                <w:ilvl w:val="0"/>
                <w:numId w:val="15"/>
              </w:numPr>
              <w:autoSpaceDE w:val="0"/>
              <w:autoSpaceDN w:val="0"/>
              <w:adjustRightInd w:val="0"/>
              <w:spacing w:line="240" w:lineRule="auto"/>
              <w:rPr>
                <w:color w:val="FF0000"/>
                <w:u w:val="single"/>
              </w:rPr>
            </w:pPr>
            <w:r w:rsidRPr="003A1077">
              <w:rPr>
                <w:color w:val="FF0000"/>
                <w:u w:val="single"/>
              </w:rPr>
              <w:fldChar w:fldCharType="begin" w:fldLock="1"/>
            </w:r>
            <w:r w:rsidRPr="003A1077">
              <w:rPr>
                <w:color w:val="FF0000"/>
                <w:u w:val="single"/>
              </w:rPr>
              <w:instrText>MERGEFIELD Att.Name</w:instrText>
            </w:r>
            <w:r w:rsidRPr="003A1077">
              <w:rPr>
                <w:color w:val="FF0000"/>
                <w:u w:val="single"/>
              </w:rPr>
              <w:fldChar w:fldCharType="separate"/>
            </w:r>
            <w:r w:rsidRPr="003A1077">
              <w:rPr>
                <w:color w:val="FF0000"/>
                <w:u w:val="single"/>
              </w:rPr>
              <w:t>Indicatie plus br-populatie</w:t>
            </w:r>
            <w:r w:rsidRPr="003A1077">
              <w:rPr>
                <w:color w:val="FF0000"/>
                <w:u w:val="single"/>
              </w:rPr>
              <w:fldChar w:fldCharType="end"/>
            </w:r>
          </w:p>
        </w:tc>
        <w:tc>
          <w:tcPr>
            <w:tcW w:w="4230" w:type="dxa"/>
            <w:tcBorders>
              <w:top w:val="nil"/>
              <w:left w:val="nil"/>
              <w:bottom w:val="nil"/>
              <w:right w:val="nil"/>
            </w:tcBorders>
          </w:tcPr>
          <w:p w14:paraId="017F0390"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Att.Notes</w:instrText>
            </w:r>
            <w:r w:rsidRPr="003A1077">
              <w:rPr>
                <w:color w:val="FF0000"/>
                <w:u w:val="single"/>
              </w:rPr>
              <w:fldChar w:fldCharType="separate"/>
            </w:r>
            <w:r w:rsidRPr="003A1077">
              <w:rPr>
                <w:color w:val="FF0000"/>
                <w:u w:val="single"/>
              </w:rPr>
              <w:t>Aanduiding of het soort gebruik van het spoor een uitbreiding van de populatie van BGT in IMGeo is..</w:t>
            </w:r>
            <w:r w:rsidRPr="003A1077">
              <w:rPr>
                <w:color w:val="FF0000"/>
                <w:u w:val="single"/>
              </w:rPr>
              <w:fldChar w:fldCharType="end"/>
            </w:r>
          </w:p>
        </w:tc>
        <w:tc>
          <w:tcPr>
            <w:tcW w:w="1080" w:type="dxa"/>
            <w:tcBorders>
              <w:top w:val="nil"/>
              <w:left w:val="nil"/>
              <w:bottom w:val="nil"/>
              <w:right w:val="nil"/>
            </w:tcBorders>
          </w:tcPr>
          <w:p w14:paraId="00B84B29" w14:textId="77777777" w:rsidR="003A1077" w:rsidRPr="003A1077" w:rsidRDefault="003A1077" w:rsidP="003A1077">
            <w:pPr>
              <w:rPr>
                <w:color w:val="FF0000"/>
                <w:u w:val="single"/>
              </w:rPr>
            </w:pPr>
            <w:r w:rsidRPr="003A1077">
              <w:rPr>
                <w:color w:val="FF0000"/>
                <w:u w:val="single"/>
              </w:rPr>
              <w:t>boolean</w:t>
            </w:r>
          </w:p>
        </w:tc>
        <w:tc>
          <w:tcPr>
            <w:tcW w:w="810" w:type="dxa"/>
            <w:tcBorders>
              <w:top w:val="nil"/>
              <w:left w:val="nil"/>
              <w:bottom w:val="nil"/>
              <w:right w:val="nil"/>
            </w:tcBorders>
          </w:tcPr>
          <w:p w14:paraId="39281EF1"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Att.LowerBound</w:instrText>
            </w:r>
            <w:r w:rsidRPr="003A1077">
              <w:rPr>
                <w:color w:val="FF0000"/>
                <w:u w:val="single"/>
              </w:rPr>
              <w:fldChar w:fldCharType="separate"/>
            </w:r>
            <w:r w:rsidRPr="003A1077">
              <w:rPr>
                <w:color w:val="FF0000"/>
                <w:u w:val="single"/>
              </w:rPr>
              <w:t>1</w:t>
            </w:r>
            <w:r w:rsidRPr="003A1077">
              <w:rPr>
                <w:color w:val="FF0000"/>
                <w:u w:val="single"/>
              </w:rPr>
              <w:fldChar w:fldCharType="end"/>
            </w:r>
            <w:r w:rsidRPr="003A1077">
              <w:rPr>
                <w:color w:val="FF0000"/>
                <w:u w:val="single"/>
              </w:rPr>
              <w:t xml:space="preserve"> - </w:t>
            </w:r>
            <w:r w:rsidRPr="003A1077">
              <w:rPr>
                <w:color w:val="FF0000"/>
                <w:u w:val="single"/>
              </w:rPr>
              <w:fldChar w:fldCharType="begin" w:fldLock="1"/>
            </w:r>
            <w:r w:rsidRPr="003A1077">
              <w:rPr>
                <w:color w:val="FF0000"/>
                <w:u w:val="single"/>
              </w:rPr>
              <w:instrText>MERGEFIELD Att.UpperBound</w:instrText>
            </w:r>
            <w:r w:rsidRPr="003A1077">
              <w:rPr>
                <w:color w:val="FF0000"/>
                <w:u w:val="single"/>
              </w:rPr>
              <w:fldChar w:fldCharType="separate"/>
            </w:r>
            <w:r w:rsidRPr="003A1077">
              <w:rPr>
                <w:color w:val="FF0000"/>
                <w:u w:val="single"/>
              </w:rPr>
              <w:t>1</w:t>
            </w:r>
            <w:r w:rsidRPr="003A1077">
              <w:rPr>
                <w:color w:val="FF0000"/>
                <w:u w:val="single"/>
              </w:rPr>
              <w:fldChar w:fldCharType="end"/>
            </w:r>
          </w:p>
        </w:tc>
      </w:tr>
      <w:tr w:rsidR="003A1077" w:rsidRPr="003A1077" w14:paraId="0BA1BF52" w14:textId="77777777" w:rsidTr="00E7210D">
        <w:tc>
          <w:tcPr>
            <w:tcW w:w="450" w:type="dxa"/>
            <w:tcBorders>
              <w:top w:val="nil"/>
              <w:left w:val="nil"/>
              <w:bottom w:val="nil"/>
              <w:right w:val="nil"/>
            </w:tcBorders>
          </w:tcPr>
          <w:p w14:paraId="1DF1F59B"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666802CA" w14:textId="77777777" w:rsidR="003A1077" w:rsidRPr="003A1077" w:rsidRDefault="003A1077" w:rsidP="002D3C61">
            <w:pPr>
              <w:widowControl w:val="0"/>
              <w:numPr>
                <w:ilvl w:val="0"/>
                <w:numId w:val="16"/>
              </w:numPr>
              <w:autoSpaceDE w:val="0"/>
              <w:autoSpaceDN w:val="0"/>
              <w:adjustRightInd w:val="0"/>
              <w:spacing w:line="240" w:lineRule="auto"/>
              <w:rPr>
                <w:color w:val="FF0000"/>
                <w:u w:val="single"/>
              </w:rPr>
            </w:pPr>
            <w:r w:rsidRPr="003A1077">
              <w:rPr>
                <w:color w:val="FF0000"/>
                <w:u w:val="single"/>
              </w:rPr>
              <w:fldChar w:fldCharType="begin" w:fldLock="1"/>
            </w:r>
            <w:r w:rsidRPr="003A1077">
              <w:rPr>
                <w:color w:val="FF0000"/>
                <w:u w:val="single"/>
              </w:rPr>
              <w:instrText>MERGEFIELD Att.Name</w:instrText>
            </w:r>
            <w:r w:rsidRPr="003A1077">
              <w:rPr>
                <w:color w:val="FF0000"/>
                <w:u w:val="single"/>
              </w:rPr>
              <w:fldChar w:fldCharType="separate"/>
            </w:r>
            <w:r w:rsidRPr="003A1077">
              <w:rPr>
                <w:color w:val="FF0000"/>
                <w:u w:val="single"/>
              </w:rPr>
              <w:t>Functie spoor</w:t>
            </w:r>
            <w:r w:rsidRPr="003A1077">
              <w:rPr>
                <w:color w:val="FF0000"/>
                <w:u w:val="single"/>
              </w:rPr>
              <w:fldChar w:fldCharType="end"/>
            </w:r>
          </w:p>
        </w:tc>
        <w:tc>
          <w:tcPr>
            <w:tcW w:w="4230" w:type="dxa"/>
            <w:tcBorders>
              <w:top w:val="nil"/>
              <w:left w:val="nil"/>
              <w:bottom w:val="nil"/>
              <w:right w:val="nil"/>
            </w:tcBorders>
          </w:tcPr>
          <w:p w14:paraId="3F3FE429"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Att.Notes</w:instrText>
            </w:r>
            <w:r w:rsidRPr="003A1077">
              <w:rPr>
                <w:color w:val="FF0000"/>
                <w:u w:val="single"/>
              </w:rPr>
              <w:fldChar w:fldCharType="separate"/>
            </w:r>
            <w:r w:rsidRPr="003A1077">
              <w:rPr>
                <w:color w:val="FF0000"/>
                <w:u w:val="single"/>
              </w:rPr>
              <w:t>Specificatie van het soort gebruik van het spoor.</w:t>
            </w:r>
            <w:r w:rsidRPr="003A1077">
              <w:rPr>
                <w:color w:val="FF0000"/>
                <w:u w:val="single"/>
              </w:rPr>
              <w:fldChar w:fldCharType="end"/>
            </w:r>
          </w:p>
        </w:tc>
        <w:tc>
          <w:tcPr>
            <w:tcW w:w="1080" w:type="dxa"/>
            <w:tcBorders>
              <w:top w:val="nil"/>
              <w:left w:val="nil"/>
              <w:bottom w:val="nil"/>
              <w:right w:val="nil"/>
            </w:tcBorders>
          </w:tcPr>
          <w:p w14:paraId="1120DE80" w14:textId="77777777" w:rsidR="003A1077" w:rsidRPr="003A1077" w:rsidRDefault="003A1077" w:rsidP="003A1077">
            <w:pPr>
              <w:rPr>
                <w:color w:val="FF0000"/>
                <w:u w:val="single"/>
              </w:rPr>
            </w:pPr>
            <w:r w:rsidRPr="003A1077">
              <w:rPr>
                <w:color w:val="FF0000"/>
                <w:u w:val="single"/>
              </w:rPr>
              <w:t>functie spoor</w:t>
            </w:r>
          </w:p>
        </w:tc>
        <w:tc>
          <w:tcPr>
            <w:tcW w:w="810" w:type="dxa"/>
            <w:tcBorders>
              <w:top w:val="nil"/>
              <w:left w:val="nil"/>
              <w:bottom w:val="nil"/>
              <w:right w:val="nil"/>
            </w:tcBorders>
          </w:tcPr>
          <w:p w14:paraId="350493AA" w14:textId="77777777" w:rsidR="003A1077" w:rsidRPr="003A1077" w:rsidRDefault="003A1077" w:rsidP="003A1077">
            <w:pPr>
              <w:rPr>
                <w:color w:val="FF0000"/>
                <w:u w:val="single"/>
              </w:rPr>
            </w:pPr>
            <w:r w:rsidRPr="003A1077">
              <w:rPr>
                <w:color w:val="FF0000"/>
                <w:u w:val="single"/>
              </w:rPr>
              <w:fldChar w:fldCharType="begin" w:fldLock="1"/>
            </w:r>
            <w:r w:rsidRPr="003A1077">
              <w:rPr>
                <w:color w:val="FF0000"/>
                <w:u w:val="single"/>
              </w:rPr>
              <w:instrText>MERGEFIELD Att.LowerBound</w:instrText>
            </w:r>
            <w:r w:rsidRPr="003A1077">
              <w:rPr>
                <w:color w:val="FF0000"/>
                <w:u w:val="single"/>
              </w:rPr>
              <w:fldChar w:fldCharType="separate"/>
            </w:r>
            <w:r w:rsidRPr="003A1077">
              <w:rPr>
                <w:color w:val="FF0000"/>
                <w:u w:val="single"/>
              </w:rPr>
              <w:t>1</w:t>
            </w:r>
            <w:r w:rsidRPr="003A1077">
              <w:rPr>
                <w:color w:val="FF0000"/>
                <w:u w:val="single"/>
              </w:rPr>
              <w:fldChar w:fldCharType="end"/>
            </w:r>
            <w:r w:rsidRPr="003A1077">
              <w:rPr>
                <w:color w:val="FF0000"/>
                <w:u w:val="single"/>
              </w:rPr>
              <w:t xml:space="preserve"> - </w:t>
            </w:r>
            <w:r w:rsidRPr="003A1077">
              <w:rPr>
                <w:color w:val="FF0000"/>
                <w:u w:val="single"/>
              </w:rPr>
              <w:fldChar w:fldCharType="begin" w:fldLock="1"/>
            </w:r>
            <w:r w:rsidRPr="003A1077">
              <w:rPr>
                <w:color w:val="FF0000"/>
                <w:u w:val="single"/>
              </w:rPr>
              <w:instrText>MERGEFIELD Att.UpperBound</w:instrText>
            </w:r>
            <w:r w:rsidRPr="003A1077">
              <w:rPr>
                <w:color w:val="FF0000"/>
                <w:u w:val="single"/>
              </w:rPr>
              <w:fldChar w:fldCharType="separate"/>
            </w:r>
            <w:r w:rsidRPr="003A1077">
              <w:rPr>
                <w:color w:val="FF0000"/>
                <w:u w:val="single"/>
              </w:rPr>
              <w:t>1</w:t>
            </w:r>
            <w:r w:rsidRPr="003A1077">
              <w:rPr>
                <w:color w:val="FF0000"/>
                <w:u w:val="single"/>
              </w:rPr>
              <w:fldChar w:fldCharType="end"/>
            </w:r>
          </w:p>
        </w:tc>
      </w:tr>
      <w:tr w:rsidR="003A1077" w:rsidRPr="003A1077" w14:paraId="5DD2DAEB" w14:textId="77777777" w:rsidTr="00E7210D">
        <w:tc>
          <w:tcPr>
            <w:tcW w:w="450" w:type="dxa"/>
            <w:tcBorders>
              <w:top w:val="nil"/>
              <w:left w:val="nil"/>
              <w:bottom w:val="nil"/>
              <w:right w:val="nil"/>
            </w:tcBorders>
          </w:tcPr>
          <w:p w14:paraId="5735691B" w14:textId="77777777" w:rsidR="003A1077" w:rsidRPr="003A1077" w:rsidRDefault="003A1077" w:rsidP="003A1077">
            <w:pPr>
              <w:rPr>
                <w:rFonts w:cs="Calibri"/>
                <w:color w:val="0F0F0F"/>
              </w:rPr>
            </w:pPr>
          </w:p>
        </w:tc>
        <w:tc>
          <w:tcPr>
            <w:tcW w:w="2790" w:type="dxa"/>
            <w:gridSpan w:val="2"/>
            <w:tcBorders>
              <w:top w:val="nil"/>
              <w:left w:val="nil"/>
              <w:bottom w:val="nil"/>
              <w:right w:val="nil"/>
            </w:tcBorders>
          </w:tcPr>
          <w:p w14:paraId="370E131E" w14:textId="77777777" w:rsidR="003A1077" w:rsidRPr="003A1077" w:rsidRDefault="003A1077" w:rsidP="003A1077">
            <w:r w:rsidRPr="003A1077">
              <w:fldChar w:fldCharType="begin" w:fldLock="1"/>
            </w:r>
            <w:r w:rsidRPr="003A1077">
              <w:instrText xml:space="preserve">MERGEFIELD </w:instrText>
            </w:r>
            <w:r w:rsidRPr="003A1077">
              <w:rPr>
                <w:rFonts w:cs="Calibri"/>
                <w:color w:val="0F0F0F"/>
              </w:rPr>
              <w:instrText>Att.Name</w:instrText>
            </w:r>
            <w:r w:rsidRPr="003A1077">
              <w:fldChar w:fldCharType="separate"/>
            </w:r>
            <w:r w:rsidRPr="003A1077">
              <w:rPr>
                <w:rFonts w:cs="Calibri"/>
                <w:color w:val="0F0F0F"/>
              </w:rPr>
              <w:t>Relatieve hoogteligging spoor</w:t>
            </w:r>
            <w:r w:rsidRPr="003A1077">
              <w:fldChar w:fldCharType="end"/>
            </w:r>
          </w:p>
        </w:tc>
        <w:tc>
          <w:tcPr>
            <w:tcW w:w="4230" w:type="dxa"/>
            <w:tcBorders>
              <w:top w:val="nil"/>
              <w:left w:val="nil"/>
              <w:bottom w:val="nil"/>
              <w:right w:val="nil"/>
            </w:tcBorders>
          </w:tcPr>
          <w:p w14:paraId="3200255D" w14:textId="77777777" w:rsidR="003A1077" w:rsidRPr="003A1077" w:rsidRDefault="003A1077" w:rsidP="003A1077">
            <w:r w:rsidRPr="003A1077">
              <w:fldChar w:fldCharType="begin" w:fldLock="1"/>
            </w:r>
            <w:r w:rsidRPr="003A1077">
              <w:instrText xml:space="preserve">MERGEFIELD </w:instrText>
            </w:r>
            <w:r w:rsidRPr="003A1077">
              <w:rPr>
                <w:rFonts w:cs="Calibri"/>
                <w:color w:val="0F0F0F"/>
              </w:rPr>
              <w:instrText>Att.Notes</w:instrText>
            </w:r>
            <w:r w:rsidRPr="003A1077">
              <w:fldChar w:fldCharType="separate"/>
            </w:r>
            <w:r w:rsidRPr="003A1077">
              <w:rPr>
                <w:rFonts w:cs="Calibri"/>
                <w:color w:val="0F0F0F"/>
              </w:rPr>
              <w:t>Aanduiding voor de relatieve hoogte van het spoor</w:t>
            </w:r>
            <w:r w:rsidRPr="003A1077">
              <w:fldChar w:fldCharType="end"/>
            </w:r>
          </w:p>
        </w:tc>
        <w:tc>
          <w:tcPr>
            <w:tcW w:w="1080" w:type="dxa"/>
            <w:tcBorders>
              <w:top w:val="nil"/>
              <w:left w:val="nil"/>
              <w:bottom w:val="nil"/>
              <w:right w:val="nil"/>
            </w:tcBorders>
          </w:tcPr>
          <w:p w14:paraId="4AA634DB" w14:textId="77777777" w:rsidR="003A1077" w:rsidRPr="003A1077" w:rsidRDefault="003A1077" w:rsidP="003A1077">
            <w:r w:rsidRPr="003A1077">
              <w:fldChar w:fldCharType="begin" w:fldLock="1"/>
            </w:r>
            <w:r w:rsidRPr="003A1077">
              <w:instrText xml:space="preserve">MERGEFIELD </w:instrText>
            </w:r>
            <w:r w:rsidRPr="003A1077">
              <w:rPr>
                <w:rFonts w:cs="Calibri"/>
              </w:rPr>
              <w:instrText>Att.Type</w:instrText>
            </w:r>
            <w:r w:rsidRPr="003A1077">
              <w:fldChar w:fldCharType="separate"/>
            </w:r>
            <w:r w:rsidRPr="003A1077">
              <w:rPr>
                <w:rFonts w:cs="Calibri"/>
              </w:rPr>
              <w:t>N1</w:t>
            </w:r>
            <w:r w:rsidRPr="003A1077">
              <w:fldChar w:fldCharType="end"/>
            </w:r>
          </w:p>
        </w:tc>
        <w:tc>
          <w:tcPr>
            <w:tcW w:w="810" w:type="dxa"/>
            <w:tcBorders>
              <w:top w:val="nil"/>
              <w:left w:val="nil"/>
              <w:bottom w:val="nil"/>
              <w:right w:val="nil"/>
            </w:tcBorders>
          </w:tcPr>
          <w:p w14:paraId="654687C1" w14:textId="77777777" w:rsidR="003A1077" w:rsidRPr="003A1077" w:rsidRDefault="003A1077" w:rsidP="003A1077">
            <w:r w:rsidRPr="003A1077">
              <w:fldChar w:fldCharType="begin" w:fldLock="1"/>
            </w:r>
            <w:r w:rsidRPr="003A1077">
              <w:instrText xml:space="preserve">MERGEFIELD </w:instrText>
            </w:r>
            <w:r w:rsidRPr="003A1077">
              <w:rPr>
                <w:rFonts w:cs="Calibri"/>
                <w:color w:val="0F0F0F"/>
              </w:rPr>
              <w:instrText>Att.LowerBound</w:instrText>
            </w:r>
            <w:r w:rsidRPr="003A1077">
              <w:fldChar w:fldCharType="separate"/>
            </w:r>
            <w:r w:rsidRPr="003A1077">
              <w:rPr>
                <w:rFonts w:cs="Calibri"/>
                <w:color w:val="0F0F0F"/>
              </w:rPr>
              <w:t>1</w:t>
            </w:r>
            <w:r w:rsidRPr="003A1077">
              <w:fldChar w:fldCharType="end"/>
            </w:r>
            <w:r w:rsidRPr="003A1077">
              <w:rPr>
                <w:rFonts w:cs="Calibri"/>
                <w:color w:val="0F0F0F"/>
              </w:rPr>
              <w:t xml:space="preserve"> - </w:t>
            </w:r>
            <w:r w:rsidRPr="003A1077">
              <w:rPr>
                <w:rFonts w:cs="Calibri"/>
                <w:color w:val="0F0F0F"/>
              </w:rPr>
              <w:fldChar w:fldCharType="begin" w:fldLock="1"/>
            </w:r>
            <w:r w:rsidRPr="003A1077">
              <w:rPr>
                <w:rFonts w:cs="Calibri"/>
                <w:color w:val="0F0F0F"/>
              </w:rPr>
              <w:instrText>MERGEFIELD Att.UpperBound</w:instrText>
            </w:r>
            <w:r w:rsidRPr="003A1077">
              <w:rPr>
                <w:rFonts w:cs="Calibri"/>
                <w:color w:val="0F0F0F"/>
              </w:rPr>
              <w:fldChar w:fldCharType="separate"/>
            </w:r>
            <w:r w:rsidRPr="003A1077">
              <w:rPr>
                <w:rFonts w:cs="Calibri"/>
                <w:color w:val="0F0F0F"/>
              </w:rPr>
              <w:t>1</w:t>
            </w:r>
            <w:r w:rsidRPr="003A1077">
              <w:rPr>
                <w:rFonts w:cs="Calibri"/>
                <w:color w:val="0F0F0F"/>
              </w:rPr>
              <w:fldChar w:fldCharType="end"/>
            </w:r>
          </w:p>
        </w:tc>
      </w:tr>
      <w:tr w:rsidR="003A1077" w:rsidRPr="003A1077" w14:paraId="1654251A" w14:textId="77777777" w:rsidTr="00E7210D">
        <w:tc>
          <w:tcPr>
            <w:tcW w:w="450" w:type="dxa"/>
            <w:tcBorders>
              <w:top w:val="nil"/>
              <w:left w:val="nil"/>
              <w:bottom w:val="nil"/>
              <w:right w:val="nil"/>
            </w:tcBorders>
          </w:tcPr>
          <w:p w14:paraId="7D25411C" w14:textId="77777777" w:rsidR="003A1077" w:rsidRPr="003A1077" w:rsidRDefault="003A1077" w:rsidP="003A1077">
            <w:pPr>
              <w:rPr>
                <w:rFonts w:cs="Calibri"/>
                <w:color w:val="0F0F0F"/>
              </w:rPr>
            </w:pPr>
            <w:bookmarkStart w:id="301" w:name="BKM_CB5F12EC_E4F5_4d73_8F62_AA49585DFF56"/>
          </w:p>
        </w:tc>
        <w:tc>
          <w:tcPr>
            <w:tcW w:w="2790" w:type="dxa"/>
            <w:gridSpan w:val="2"/>
            <w:tcBorders>
              <w:top w:val="nil"/>
              <w:left w:val="nil"/>
              <w:bottom w:val="nil"/>
              <w:right w:val="nil"/>
            </w:tcBorders>
          </w:tcPr>
          <w:p w14:paraId="193FC3EA"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Att.Name</w:instrText>
            </w:r>
            <w:r w:rsidRPr="003A1077">
              <w:fldChar w:fldCharType="separate"/>
            </w:r>
            <w:r w:rsidRPr="003A1077">
              <w:rPr>
                <w:rFonts w:cs="Calibri"/>
                <w:color w:val="0F0F0F"/>
              </w:rPr>
              <w:t>Geometrie spoor</w:t>
            </w:r>
            <w:r w:rsidRPr="003A1077">
              <w:fldChar w:fldCharType="end"/>
            </w:r>
          </w:p>
        </w:tc>
        <w:tc>
          <w:tcPr>
            <w:tcW w:w="4230" w:type="dxa"/>
            <w:tcBorders>
              <w:top w:val="nil"/>
              <w:left w:val="nil"/>
              <w:bottom w:val="nil"/>
              <w:right w:val="nil"/>
            </w:tcBorders>
          </w:tcPr>
          <w:p w14:paraId="3E4B9B7C"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Att.Notes</w:instrText>
            </w:r>
            <w:r w:rsidRPr="003A1077">
              <w:fldChar w:fldCharType="separate"/>
            </w:r>
            <w:r w:rsidRPr="003A1077">
              <w:rPr>
                <w:rFonts w:cs="Calibri"/>
                <w:color w:val="0F0F0F"/>
              </w:rPr>
              <w:t>De geometrische representatie van een spoor als lijn..</w:t>
            </w:r>
            <w:r w:rsidRPr="003A1077">
              <w:fldChar w:fldCharType="end"/>
            </w:r>
          </w:p>
        </w:tc>
        <w:tc>
          <w:tcPr>
            <w:tcW w:w="1080" w:type="dxa"/>
            <w:tcBorders>
              <w:top w:val="nil"/>
              <w:left w:val="nil"/>
              <w:bottom w:val="nil"/>
              <w:right w:val="nil"/>
            </w:tcBorders>
          </w:tcPr>
          <w:p w14:paraId="7598B5B7" w14:textId="77777777" w:rsidR="003A1077" w:rsidRPr="003A1077" w:rsidRDefault="003A1077" w:rsidP="003A1077">
            <w:pPr>
              <w:rPr>
                <w:rFonts w:cs="Calibri"/>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GM_Curve</w:t>
            </w:r>
            <w:r w:rsidRPr="003A1077">
              <w:rPr>
                <w:color w:val="FF0000"/>
                <w:u w:val="single"/>
              </w:rPr>
              <w:fldChar w:fldCharType="end"/>
            </w:r>
          </w:p>
        </w:tc>
        <w:tc>
          <w:tcPr>
            <w:tcW w:w="810" w:type="dxa"/>
            <w:tcBorders>
              <w:top w:val="nil"/>
              <w:left w:val="nil"/>
              <w:bottom w:val="nil"/>
              <w:right w:val="nil"/>
            </w:tcBorders>
          </w:tcPr>
          <w:p w14:paraId="7E802D3B"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Att.LowerBound</w:instrText>
            </w:r>
            <w:r w:rsidRPr="003A1077">
              <w:fldChar w:fldCharType="separate"/>
            </w:r>
            <w:r w:rsidRPr="003A1077">
              <w:rPr>
                <w:rFonts w:cs="Calibri"/>
                <w:color w:val="0F0F0F"/>
              </w:rPr>
              <w:t>1</w:t>
            </w:r>
            <w:r w:rsidRPr="003A1077">
              <w:fldChar w:fldCharType="end"/>
            </w:r>
            <w:r w:rsidRPr="003A1077">
              <w:rPr>
                <w:rFonts w:cs="Calibri"/>
                <w:color w:val="0F0F0F"/>
              </w:rPr>
              <w:t xml:space="preserve"> - </w:t>
            </w:r>
            <w:r w:rsidRPr="003A1077">
              <w:rPr>
                <w:rFonts w:cs="Calibri"/>
                <w:color w:val="0F0F0F"/>
              </w:rPr>
              <w:fldChar w:fldCharType="begin" w:fldLock="1"/>
            </w:r>
            <w:r w:rsidRPr="003A1077">
              <w:rPr>
                <w:rFonts w:cs="Calibri"/>
                <w:color w:val="0F0F0F"/>
              </w:rPr>
              <w:instrText>MERGEFIELD Att.UpperBound</w:instrText>
            </w:r>
            <w:r w:rsidRPr="003A1077">
              <w:rPr>
                <w:rFonts w:cs="Calibri"/>
                <w:color w:val="0F0F0F"/>
              </w:rPr>
              <w:fldChar w:fldCharType="separate"/>
            </w:r>
            <w:r w:rsidRPr="003A1077">
              <w:rPr>
                <w:rFonts w:cs="Calibri"/>
                <w:color w:val="0F0F0F"/>
              </w:rPr>
              <w:t>1</w:t>
            </w:r>
            <w:r w:rsidRPr="003A1077">
              <w:rPr>
                <w:rFonts w:cs="Calibri"/>
                <w:color w:val="0F0F0F"/>
              </w:rPr>
              <w:fldChar w:fldCharType="end"/>
            </w:r>
          </w:p>
        </w:tc>
        <w:bookmarkEnd w:id="301"/>
      </w:tr>
      <w:tr w:rsidR="003A1077" w:rsidRPr="003A1077" w14:paraId="2829E35C" w14:textId="77777777" w:rsidTr="00E7210D">
        <w:tc>
          <w:tcPr>
            <w:tcW w:w="450" w:type="dxa"/>
            <w:tcBorders>
              <w:top w:val="nil"/>
              <w:left w:val="nil"/>
              <w:bottom w:val="nil"/>
              <w:right w:val="nil"/>
            </w:tcBorders>
          </w:tcPr>
          <w:p w14:paraId="352002E1" w14:textId="77777777" w:rsidR="003A1077" w:rsidRPr="003A1077" w:rsidRDefault="003A1077" w:rsidP="003A1077">
            <w:pPr>
              <w:rPr>
                <w:rFonts w:cs="Calibri"/>
                <w:color w:val="0F0F0F"/>
              </w:rPr>
            </w:pPr>
            <w:bookmarkStart w:id="302" w:name="BKM_34ED5BDB_A049_45c3_A5BF_4FD47280EBE1"/>
          </w:p>
        </w:tc>
        <w:tc>
          <w:tcPr>
            <w:tcW w:w="2790" w:type="dxa"/>
            <w:gridSpan w:val="2"/>
            <w:tcBorders>
              <w:top w:val="nil"/>
              <w:left w:val="nil"/>
              <w:bottom w:val="nil"/>
              <w:right w:val="nil"/>
            </w:tcBorders>
          </w:tcPr>
          <w:p w14:paraId="281B4091"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Att.Name</w:instrText>
            </w:r>
            <w:r w:rsidRPr="003A1077">
              <w:rPr>
                <w:color w:val="FF0000"/>
                <w:u w:val="single"/>
              </w:rPr>
              <w:fldChar w:fldCharType="separate"/>
            </w:r>
            <w:r w:rsidRPr="003A1077">
              <w:rPr>
                <w:rFonts w:cs="Calibri"/>
                <w:color w:val="FF0000"/>
                <w:u w:val="single"/>
              </w:rPr>
              <w:t>Lod0 geometrie spoor</w:t>
            </w:r>
            <w:r w:rsidRPr="003A1077">
              <w:rPr>
                <w:color w:val="FF0000"/>
                <w:u w:val="single"/>
              </w:rPr>
              <w:fldChar w:fldCharType="end"/>
            </w:r>
          </w:p>
        </w:tc>
        <w:tc>
          <w:tcPr>
            <w:tcW w:w="4230" w:type="dxa"/>
            <w:tcBorders>
              <w:top w:val="nil"/>
              <w:left w:val="nil"/>
              <w:bottom w:val="nil"/>
              <w:right w:val="nil"/>
            </w:tcBorders>
          </w:tcPr>
          <w:p w14:paraId="3888B173"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Att.Notes</w:instrText>
            </w:r>
            <w:r w:rsidRPr="003A1077">
              <w:rPr>
                <w:color w:val="FF0000"/>
                <w:u w:val="single"/>
              </w:rPr>
              <w:fldChar w:fldCharType="separate"/>
            </w:r>
            <w:r w:rsidRPr="003A1077">
              <w:rPr>
                <w:rFonts w:cs="Calibri"/>
                <w:color w:val="FF0000"/>
                <w:u w:val="single"/>
              </w:rPr>
              <w:t>De geometrische representatie van een spoor als lijn in 2.5D op level of detail 0.</w:t>
            </w:r>
            <w:r w:rsidRPr="003A1077">
              <w:rPr>
                <w:color w:val="FF0000"/>
                <w:u w:val="single"/>
              </w:rPr>
              <w:fldChar w:fldCharType="end"/>
            </w:r>
          </w:p>
        </w:tc>
        <w:tc>
          <w:tcPr>
            <w:tcW w:w="1080" w:type="dxa"/>
            <w:tcBorders>
              <w:top w:val="nil"/>
              <w:left w:val="nil"/>
              <w:bottom w:val="nil"/>
              <w:right w:val="nil"/>
            </w:tcBorders>
          </w:tcPr>
          <w:p w14:paraId="6F0C5A26"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GM_Curve</w:t>
            </w:r>
            <w:r w:rsidRPr="003A1077">
              <w:rPr>
                <w:color w:val="FF0000"/>
                <w:u w:val="single"/>
              </w:rPr>
              <w:fldChar w:fldCharType="end"/>
            </w:r>
          </w:p>
        </w:tc>
        <w:tc>
          <w:tcPr>
            <w:tcW w:w="810" w:type="dxa"/>
            <w:tcBorders>
              <w:top w:val="nil"/>
              <w:left w:val="nil"/>
              <w:bottom w:val="nil"/>
              <w:right w:val="nil"/>
            </w:tcBorders>
          </w:tcPr>
          <w:p w14:paraId="47EB47AF" w14:textId="77777777" w:rsidR="003A1077" w:rsidRPr="003A1077" w:rsidRDefault="003A1077" w:rsidP="003A1077">
            <w:pPr>
              <w:rPr>
                <w:rFonts w:cs="Calibri"/>
                <w:color w:val="FF0000"/>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Att.LowerBound</w:instrText>
            </w:r>
            <w:r w:rsidRPr="003A1077">
              <w:rPr>
                <w:color w:val="FF0000"/>
                <w:u w:val="single"/>
              </w:rPr>
              <w:fldChar w:fldCharType="separate"/>
            </w:r>
            <w:r w:rsidRPr="003A1077">
              <w:rPr>
                <w:rFonts w:cs="Calibri"/>
                <w:color w:val="FF0000"/>
                <w:u w:val="single"/>
              </w:rPr>
              <w:t>0</w:t>
            </w:r>
            <w:r w:rsidRPr="003A1077">
              <w:rPr>
                <w:color w:val="FF0000"/>
                <w:u w:val="single"/>
              </w:rPr>
              <w:fldChar w:fldCharType="end"/>
            </w:r>
            <w:r w:rsidRPr="003A1077">
              <w:rPr>
                <w:rFonts w:cs="Calibri"/>
                <w:color w:val="FF0000"/>
                <w:u w:val="single"/>
              </w:rPr>
              <w:t xml:space="preserve"> - </w:t>
            </w:r>
            <w:r w:rsidRPr="003A1077">
              <w:rPr>
                <w:rFonts w:cs="Calibri"/>
                <w:color w:val="FF0000"/>
                <w:u w:val="single"/>
              </w:rPr>
              <w:fldChar w:fldCharType="begin" w:fldLock="1"/>
            </w:r>
            <w:r w:rsidRPr="003A1077">
              <w:rPr>
                <w:rFonts w:cs="Calibri"/>
                <w:color w:val="FF0000"/>
                <w:u w:val="single"/>
              </w:rPr>
              <w:instrText>MERGEFIELD Att.UpperBound</w:instrText>
            </w:r>
            <w:r w:rsidRPr="003A1077">
              <w:rPr>
                <w:rFonts w:cs="Calibri"/>
                <w:color w:val="FF0000"/>
                <w:u w:val="single"/>
              </w:rPr>
              <w:fldChar w:fldCharType="separate"/>
            </w:r>
            <w:r w:rsidRPr="003A1077">
              <w:rPr>
                <w:rFonts w:cs="Calibri"/>
                <w:color w:val="FF0000"/>
                <w:u w:val="single"/>
              </w:rPr>
              <w:t>1</w:t>
            </w:r>
            <w:r w:rsidRPr="003A1077">
              <w:rPr>
                <w:rFonts w:cs="Calibri"/>
                <w:color w:val="FF0000"/>
                <w:u w:val="single"/>
              </w:rPr>
              <w:fldChar w:fldCharType="end"/>
            </w:r>
          </w:p>
        </w:tc>
        <w:bookmarkEnd w:id="302"/>
      </w:tr>
      <w:tr w:rsidR="003A1077" w:rsidRPr="003A1077" w14:paraId="5D0E4AA9" w14:textId="77777777" w:rsidTr="00E7210D">
        <w:tc>
          <w:tcPr>
            <w:tcW w:w="450" w:type="dxa"/>
            <w:tcBorders>
              <w:top w:val="nil"/>
              <w:left w:val="nil"/>
              <w:bottom w:val="nil"/>
              <w:right w:val="nil"/>
            </w:tcBorders>
          </w:tcPr>
          <w:p w14:paraId="6A0411A4" w14:textId="77777777" w:rsidR="003A1077" w:rsidRPr="003A1077" w:rsidRDefault="003A1077" w:rsidP="003A1077">
            <w:pPr>
              <w:rPr>
                <w:rFonts w:cs="Calibri"/>
                <w:color w:val="0F0F0F"/>
              </w:rPr>
            </w:pPr>
            <w:bookmarkStart w:id="303" w:name="BKM_1D32BFCA_56ED_4c9f_B4A9_092EC1D2CA90"/>
          </w:p>
        </w:tc>
        <w:tc>
          <w:tcPr>
            <w:tcW w:w="2790" w:type="dxa"/>
            <w:gridSpan w:val="2"/>
            <w:tcBorders>
              <w:top w:val="nil"/>
              <w:left w:val="nil"/>
              <w:bottom w:val="nil"/>
              <w:right w:val="nil"/>
            </w:tcBorders>
          </w:tcPr>
          <w:p w14:paraId="3925BCE3"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Att.Name</w:instrText>
            </w:r>
            <w:r w:rsidRPr="003A1077">
              <w:fldChar w:fldCharType="separate"/>
            </w:r>
            <w:r w:rsidRPr="003A1077">
              <w:rPr>
                <w:rFonts w:cs="Calibri"/>
                <w:color w:val="0F0F0F"/>
              </w:rPr>
              <w:t>Datum begin geldgiheid spoor</w:t>
            </w:r>
            <w:r w:rsidRPr="003A1077">
              <w:fldChar w:fldCharType="end"/>
            </w:r>
          </w:p>
        </w:tc>
        <w:tc>
          <w:tcPr>
            <w:tcW w:w="4230" w:type="dxa"/>
            <w:tcBorders>
              <w:top w:val="nil"/>
              <w:left w:val="nil"/>
              <w:bottom w:val="nil"/>
              <w:right w:val="nil"/>
            </w:tcBorders>
          </w:tcPr>
          <w:p w14:paraId="77CC110D"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Att.Notes</w:instrText>
            </w:r>
            <w:r w:rsidRPr="003A1077">
              <w:fldChar w:fldCharType="separate"/>
            </w:r>
            <w:r w:rsidRPr="003A1077">
              <w:rPr>
                <w:rFonts w:cs="Calibri"/>
                <w:color w:val="0F0F0F"/>
              </w:rPr>
              <w:t>De datum waarop het spoorbaandeel is ontstaan.</w:t>
            </w:r>
            <w:r w:rsidRPr="003A1077">
              <w:fldChar w:fldCharType="end"/>
            </w:r>
          </w:p>
        </w:tc>
        <w:tc>
          <w:tcPr>
            <w:tcW w:w="1080" w:type="dxa"/>
            <w:tcBorders>
              <w:top w:val="nil"/>
              <w:left w:val="nil"/>
              <w:bottom w:val="nil"/>
              <w:right w:val="nil"/>
            </w:tcBorders>
          </w:tcPr>
          <w:p w14:paraId="6AB70F97" w14:textId="77777777" w:rsidR="003A1077" w:rsidRPr="003A1077" w:rsidRDefault="003A1077" w:rsidP="003A1077">
            <w:pPr>
              <w:rPr>
                <w:rFonts w:cs="Calibri"/>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DatumMogelijkOnvolledig</w:t>
            </w:r>
            <w:r w:rsidRPr="003A1077">
              <w:rPr>
                <w:color w:val="FF0000"/>
                <w:u w:val="single"/>
              </w:rPr>
              <w:fldChar w:fldCharType="end"/>
            </w:r>
          </w:p>
        </w:tc>
        <w:tc>
          <w:tcPr>
            <w:tcW w:w="810" w:type="dxa"/>
            <w:tcBorders>
              <w:top w:val="nil"/>
              <w:left w:val="nil"/>
              <w:bottom w:val="nil"/>
              <w:right w:val="nil"/>
            </w:tcBorders>
          </w:tcPr>
          <w:p w14:paraId="0BDDF50A"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Att.LowerBound</w:instrText>
            </w:r>
            <w:r w:rsidRPr="003A1077">
              <w:fldChar w:fldCharType="separate"/>
            </w:r>
            <w:r w:rsidRPr="003A1077">
              <w:rPr>
                <w:rFonts w:cs="Calibri"/>
                <w:color w:val="0F0F0F"/>
              </w:rPr>
              <w:t>1</w:t>
            </w:r>
            <w:r w:rsidRPr="003A1077">
              <w:fldChar w:fldCharType="end"/>
            </w:r>
            <w:r w:rsidRPr="003A1077">
              <w:rPr>
                <w:rFonts w:cs="Calibri"/>
                <w:color w:val="0F0F0F"/>
              </w:rPr>
              <w:t xml:space="preserve"> - </w:t>
            </w:r>
            <w:r w:rsidRPr="003A1077">
              <w:rPr>
                <w:rFonts w:cs="Calibri"/>
                <w:color w:val="0F0F0F"/>
              </w:rPr>
              <w:fldChar w:fldCharType="begin" w:fldLock="1"/>
            </w:r>
            <w:r w:rsidRPr="003A1077">
              <w:rPr>
                <w:rFonts w:cs="Calibri"/>
                <w:color w:val="0F0F0F"/>
              </w:rPr>
              <w:instrText>MERGEFIELD Att.UpperBound</w:instrText>
            </w:r>
            <w:r w:rsidRPr="003A1077">
              <w:rPr>
                <w:rFonts w:cs="Calibri"/>
                <w:color w:val="0F0F0F"/>
              </w:rPr>
              <w:fldChar w:fldCharType="separate"/>
            </w:r>
            <w:r w:rsidRPr="003A1077">
              <w:rPr>
                <w:rFonts w:cs="Calibri"/>
                <w:color w:val="0F0F0F"/>
              </w:rPr>
              <w:t>1</w:t>
            </w:r>
            <w:r w:rsidRPr="003A1077">
              <w:rPr>
                <w:rFonts w:cs="Calibri"/>
                <w:color w:val="0F0F0F"/>
              </w:rPr>
              <w:fldChar w:fldCharType="end"/>
            </w:r>
          </w:p>
        </w:tc>
        <w:bookmarkEnd w:id="303"/>
      </w:tr>
      <w:tr w:rsidR="003A1077" w:rsidRPr="003A1077" w14:paraId="54C5375C" w14:textId="77777777" w:rsidTr="00E7210D">
        <w:tc>
          <w:tcPr>
            <w:tcW w:w="450" w:type="dxa"/>
            <w:tcBorders>
              <w:top w:val="nil"/>
              <w:left w:val="nil"/>
              <w:bottom w:val="nil"/>
              <w:right w:val="nil"/>
            </w:tcBorders>
          </w:tcPr>
          <w:p w14:paraId="085320EC" w14:textId="77777777" w:rsidR="003A1077" w:rsidRPr="003A1077" w:rsidRDefault="003A1077" w:rsidP="003A1077">
            <w:pPr>
              <w:rPr>
                <w:rFonts w:cs="Calibri"/>
                <w:color w:val="0F0F0F"/>
              </w:rPr>
            </w:pPr>
            <w:bookmarkStart w:id="304" w:name="BKM_C788AE05_4AE9_4dea_B1F1_7048E1B3818C"/>
          </w:p>
        </w:tc>
        <w:tc>
          <w:tcPr>
            <w:tcW w:w="2790" w:type="dxa"/>
            <w:gridSpan w:val="2"/>
            <w:tcBorders>
              <w:top w:val="nil"/>
              <w:left w:val="nil"/>
              <w:bottom w:val="nil"/>
              <w:right w:val="nil"/>
            </w:tcBorders>
          </w:tcPr>
          <w:p w14:paraId="7822A3F2"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Att.Name</w:instrText>
            </w:r>
            <w:r w:rsidRPr="003A1077">
              <w:fldChar w:fldCharType="separate"/>
            </w:r>
            <w:r w:rsidRPr="003A1077">
              <w:rPr>
                <w:rFonts w:cs="Calibri"/>
                <w:color w:val="0F0F0F"/>
              </w:rPr>
              <w:t>Datum einde geldigheid spoor</w:t>
            </w:r>
            <w:r w:rsidRPr="003A1077">
              <w:fldChar w:fldCharType="end"/>
            </w:r>
          </w:p>
        </w:tc>
        <w:tc>
          <w:tcPr>
            <w:tcW w:w="4230" w:type="dxa"/>
            <w:tcBorders>
              <w:top w:val="nil"/>
              <w:left w:val="nil"/>
              <w:bottom w:val="nil"/>
              <w:right w:val="nil"/>
            </w:tcBorders>
          </w:tcPr>
          <w:p w14:paraId="63F86D2E"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Att.Notes</w:instrText>
            </w:r>
            <w:r w:rsidRPr="003A1077">
              <w:fldChar w:fldCharType="separate"/>
            </w:r>
            <w:r w:rsidRPr="003A1077">
              <w:rPr>
                <w:rFonts w:cs="Calibri"/>
                <w:color w:val="0F0F0F"/>
              </w:rPr>
              <w:t>De datum waarop het spoorbaandeel ongeldig is geworden.</w:t>
            </w:r>
            <w:r w:rsidRPr="003A1077">
              <w:fldChar w:fldCharType="end"/>
            </w:r>
          </w:p>
        </w:tc>
        <w:tc>
          <w:tcPr>
            <w:tcW w:w="1080" w:type="dxa"/>
            <w:tcBorders>
              <w:top w:val="nil"/>
              <w:left w:val="nil"/>
              <w:bottom w:val="nil"/>
              <w:right w:val="nil"/>
            </w:tcBorders>
          </w:tcPr>
          <w:p w14:paraId="4C8157B3" w14:textId="77777777" w:rsidR="003A1077" w:rsidRPr="003A1077" w:rsidRDefault="003A1077" w:rsidP="003A1077">
            <w:pPr>
              <w:rPr>
                <w:rFonts w:cs="Calibri"/>
                <w:u w:val="single"/>
              </w:rPr>
            </w:pPr>
            <w:r w:rsidRPr="003A1077">
              <w:rPr>
                <w:color w:val="FF0000"/>
                <w:u w:val="single"/>
              </w:rPr>
              <w:fldChar w:fldCharType="begin" w:fldLock="1"/>
            </w:r>
            <w:r w:rsidRPr="003A1077">
              <w:rPr>
                <w:color w:val="FF0000"/>
                <w:u w:val="single"/>
              </w:rPr>
              <w:instrText xml:space="preserve">MERGEFIELD </w:instrText>
            </w:r>
            <w:r w:rsidRPr="003A1077">
              <w:rPr>
                <w:rFonts w:cs="Calibri"/>
                <w:color w:val="FF0000"/>
                <w:u w:val="single"/>
              </w:rPr>
              <w:instrText>Att.Type</w:instrText>
            </w:r>
            <w:r w:rsidRPr="003A1077">
              <w:rPr>
                <w:color w:val="FF0000"/>
                <w:u w:val="single"/>
              </w:rPr>
              <w:fldChar w:fldCharType="separate"/>
            </w:r>
            <w:r w:rsidRPr="003A1077">
              <w:rPr>
                <w:rFonts w:cs="Calibri"/>
                <w:color w:val="FF0000"/>
                <w:u w:val="single"/>
              </w:rPr>
              <w:t>DatumMogelijkOnvolledig</w:t>
            </w:r>
            <w:r w:rsidRPr="003A1077">
              <w:rPr>
                <w:color w:val="FF0000"/>
                <w:u w:val="single"/>
              </w:rPr>
              <w:fldChar w:fldCharType="end"/>
            </w:r>
          </w:p>
        </w:tc>
        <w:tc>
          <w:tcPr>
            <w:tcW w:w="810" w:type="dxa"/>
            <w:tcBorders>
              <w:top w:val="nil"/>
              <w:left w:val="nil"/>
              <w:bottom w:val="nil"/>
              <w:right w:val="nil"/>
            </w:tcBorders>
          </w:tcPr>
          <w:p w14:paraId="190E4DA3" w14:textId="77777777" w:rsidR="003A1077" w:rsidRPr="003A1077" w:rsidRDefault="003A1077" w:rsidP="003A1077">
            <w:pPr>
              <w:rPr>
                <w:rFonts w:cs="Calibri"/>
                <w:color w:val="0F0F0F"/>
              </w:rPr>
            </w:pPr>
            <w:r w:rsidRPr="003A1077">
              <w:fldChar w:fldCharType="begin" w:fldLock="1"/>
            </w:r>
            <w:r w:rsidRPr="003A1077">
              <w:instrText xml:space="preserve">MERGEFIELD </w:instrText>
            </w:r>
            <w:r w:rsidRPr="003A1077">
              <w:rPr>
                <w:rFonts w:cs="Calibri"/>
                <w:color w:val="0F0F0F"/>
              </w:rPr>
              <w:instrText>Att.LowerBound</w:instrText>
            </w:r>
            <w:r w:rsidRPr="003A1077">
              <w:fldChar w:fldCharType="separate"/>
            </w:r>
            <w:r w:rsidRPr="003A1077">
              <w:rPr>
                <w:rFonts w:cs="Calibri"/>
                <w:color w:val="0F0F0F"/>
              </w:rPr>
              <w:t>0</w:t>
            </w:r>
            <w:r w:rsidRPr="003A1077">
              <w:fldChar w:fldCharType="end"/>
            </w:r>
            <w:r w:rsidRPr="003A1077">
              <w:rPr>
                <w:rFonts w:cs="Calibri"/>
                <w:color w:val="0F0F0F"/>
              </w:rPr>
              <w:t xml:space="preserve"> - </w:t>
            </w:r>
            <w:r w:rsidRPr="003A1077">
              <w:rPr>
                <w:rFonts w:cs="Calibri"/>
                <w:color w:val="0F0F0F"/>
              </w:rPr>
              <w:fldChar w:fldCharType="begin" w:fldLock="1"/>
            </w:r>
            <w:r w:rsidRPr="003A1077">
              <w:rPr>
                <w:rFonts w:cs="Calibri"/>
                <w:color w:val="0F0F0F"/>
              </w:rPr>
              <w:instrText>MERGEFIELD Att.UpperBound</w:instrText>
            </w:r>
            <w:r w:rsidRPr="003A1077">
              <w:rPr>
                <w:rFonts w:cs="Calibri"/>
                <w:color w:val="0F0F0F"/>
              </w:rPr>
              <w:fldChar w:fldCharType="separate"/>
            </w:r>
            <w:r w:rsidRPr="003A1077">
              <w:rPr>
                <w:rFonts w:cs="Calibri"/>
                <w:color w:val="0F0F0F"/>
              </w:rPr>
              <w:t>1</w:t>
            </w:r>
            <w:r w:rsidRPr="003A1077">
              <w:rPr>
                <w:rFonts w:cs="Calibri"/>
                <w:color w:val="0F0F0F"/>
              </w:rPr>
              <w:fldChar w:fldCharType="end"/>
            </w:r>
          </w:p>
        </w:tc>
        <w:bookmarkEnd w:id="304"/>
      </w:tr>
    </w:tbl>
    <w:p w14:paraId="2CE9B9C3" w14:textId="77777777" w:rsidR="003A1077" w:rsidRPr="003A1077" w:rsidRDefault="003A1077" w:rsidP="003A1077">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A1077" w:rsidRPr="003A1077" w14:paraId="0D08145B" w14:textId="77777777" w:rsidTr="00E7210D">
        <w:tc>
          <w:tcPr>
            <w:tcW w:w="9360" w:type="dxa"/>
            <w:tcBorders>
              <w:top w:val="nil"/>
              <w:left w:val="nil"/>
              <w:bottom w:val="nil"/>
              <w:right w:val="nil"/>
            </w:tcBorders>
          </w:tcPr>
          <w:p w14:paraId="1D88328D" w14:textId="77777777" w:rsidR="003A1077" w:rsidRPr="003A1077" w:rsidRDefault="003A1077" w:rsidP="003A1077">
            <w:pPr>
              <w:rPr>
                <w:rFonts w:cs="Calibri"/>
                <w:color w:val="0F0F0F"/>
              </w:rPr>
            </w:pPr>
            <w:r w:rsidRPr="003A1077">
              <w:rPr>
                <w:rFonts w:cs="Calibri"/>
                <w:b/>
                <w:bCs/>
                <w:color w:val="0F0F0F"/>
              </w:rPr>
              <w:t>Overzicht relaties</w:t>
            </w:r>
          </w:p>
        </w:tc>
      </w:tr>
    </w:tbl>
    <w:p w14:paraId="0A01A554" w14:textId="77777777" w:rsidR="003A1077" w:rsidRPr="003A1077" w:rsidRDefault="003A1077" w:rsidP="003A1077">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A1077" w:rsidRPr="003A1077" w14:paraId="483EAE41" w14:textId="77777777" w:rsidTr="00E7210D">
        <w:tc>
          <w:tcPr>
            <w:tcW w:w="9360" w:type="dxa"/>
            <w:tcBorders>
              <w:top w:val="nil"/>
              <w:left w:val="nil"/>
              <w:bottom w:val="nil"/>
              <w:right w:val="nil"/>
            </w:tcBorders>
          </w:tcPr>
          <w:p w14:paraId="7C3038D1" w14:textId="77777777" w:rsidR="003A1077" w:rsidRPr="003A1077" w:rsidRDefault="003A1077" w:rsidP="003A1077">
            <w:pPr>
              <w:rPr>
                <w:rFonts w:cs="Calibri"/>
                <w:b/>
                <w:bCs/>
                <w:color w:val="0F0F0F"/>
              </w:rPr>
            </w:pPr>
            <w:r w:rsidRPr="003A1077">
              <w:rPr>
                <w:rFonts w:cs="Calibri"/>
                <w:b/>
                <w:bCs/>
                <w:color w:val="0F0F0F"/>
              </w:rPr>
              <w:t>Toelichting objecttype</w:t>
            </w:r>
          </w:p>
          <w:p w14:paraId="610097B2" w14:textId="142F4ADA" w:rsidR="003A1077" w:rsidRPr="003A1077" w:rsidRDefault="003A1077" w:rsidP="003A1077">
            <w:pPr>
              <w:ind w:left="720"/>
              <w:rPr>
                <w:rFonts w:cs="Calibri"/>
                <w:color w:val="FF0000"/>
                <w:u w:val="single"/>
              </w:rPr>
            </w:pPr>
            <w:r w:rsidRPr="003A1077">
              <w:rPr>
                <w:rFonts w:cs="Calibri"/>
                <w:color w:val="FF0000"/>
                <w:u w:val="single"/>
              </w:rPr>
              <w:t xml:space="preserve">Naast het bestaande object kan tegelijkertijd ook een geplande geometriewijziging van hetzelfde bestaande object zijn vastgelegd. De plantopografie is dan als apart object </w:t>
            </w:r>
            <w:r w:rsidRPr="003A1077">
              <w:rPr>
                <w:rFonts w:cs="Calibri"/>
                <w:color w:val="FF0000"/>
                <w:u w:val="single"/>
              </w:rPr>
              <w:lastRenderedPageBreak/>
              <w:t xml:space="preserve">opgenomen met een eigen identificatie. Via de geometrische relatie is af te </w:t>
            </w:r>
            <w:r w:rsidR="003676E7">
              <w:rPr>
                <w:rFonts w:cs="Calibri"/>
                <w:color w:val="FF0000"/>
                <w:u w:val="single"/>
              </w:rPr>
              <w:t>leiden</w:t>
            </w:r>
            <w:r w:rsidRPr="003A1077">
              <w:rPr>
                <w:rFonts w:cs="Calibri"/>
                <w:color w:val="FF0000"/>
                <w:u w:val="single"/>
              </w:rPr>
              <w:t xml:space="preserve"> dat het de plantopografie van een bestaand object betreft. Zie verder IMGeo.</w:t>
            </w:r>
          </w:p>
          <w:p w14:paraId="6EC8658C" w14:textId="77777777" w:rsidR="003A1077" w:rsidRPr="003A1077" w:rsidRDefault="003A1077" w:rsidP="003A1077">
            <w:pPr>
              <w:ind w:left="720"/>
              <w:rPr>
                <w:rFonts w:cs="Calibri"/>
                <w:color w:val="FF0000"/>
                <w:u w:val="single"/>
              </w:rPr>
            </w:pPr>
          </w:p>
          <w:p w14:paraId="18EC9C8E" w14:textId="77777777" w:rsidR="003A1077" w:rsidRPr="003A1077" w:rsidRDefault="003A1077" w:rsidP="003A1077">
            <w:pPr>
              <w:ind w:left="720"/>
              <w:rPr>
                <w:rFonts w:cs="Calibri"/>
                <w:color w:val="0F0F0F"/>
              </w:rPr>
            </w:pPr>
            <w:r w:rsidRPr="003A1077">
              <w:rPr>
                <w:rFonts w:cs="Calibri"/>
                <w:color w:val="FF0000"/>
                <w:u w:val="single"/>
              </w:rPr>
              <w:t>Objecttype SPOOR is het equivalent van het city gml objecttype RAILWAY.</w:t>
            </w:r>
          </w:p>
        </w:tc>
      </w:tr>
    </w:tbl>
    <w:p w14:paraId="27AFD612" w14:textId="77777777" w:rsidR="003A1077" w:rsidRPr="003A1077" w:rsidRDefault="003A1077" w:rsidP="003A1077">
      <w:pPr>
        <w:spacing w:line="500" w:lineRule="exact"/>
        <w:ind w:left="1135"/>
        <w:contextualSpacing w:val="0"/>
        <w:outlineLvl w:val="1"/>
        <w:rPr>
          <w:rFonts w:eastAsia="Calibri"/>
          <w:b/>
          <w:bCs/>
          <w:sz w:val="20"/>
          <w:szCs w:val="20"/>
          <w:lang w:eastAsia="en-US"/>
        </w:rPr>
      </w:pPr>
      <w:bookmarkStart w:id="305" w:name="BKM_EE07AE43_1825_4377_9984_9636AB015C11"/>
      <w:bookmarkEnd w:id="305"/>
    </w:p>
    <w:p w14:paraId="35DA2A8C" w14:textId="77777777" w:rsidR="006061D4" w:rsidRDefault="00622515" w:rsidP="006061D4">
      <w:pPr>
        <w:pStyle w:val="Kop2"/>
      </w:pPr>
      <w:r>
        <w:br w:type="page"/>
      </w:r>
      <w:bookmarkStart w:id="306" w:name="BKM_B1C6CA45_49C9_45f0_8B14_A721AD505C50"/>
      <w:bookmarkEnd w:id="306"/>
      <w:r w:rsidR="006061D4">
        <w:rPr>
          <w:b w:val="0"/>
          <w:bCs w:val="0"/>
          <w:color w:val="auto"/>
          <w:sz w:val="20"/>
          <w:szCs w:val="20"/>
        </w:rPr>
        <w:lastRenderedPageBreak/>
        <w:fldChar w:fldCharType="begin" w:fldLock="1"/>
      </w:r>
      <w:r w:rsidR="006061D4">
        <w:rPr>
          <w:b w:val="0"/>
          <w:bCs w:val="0"/>
          <w:color w:val="auto"/>
          <w:sz w:val="20"/>
          <w:szCs w:val="20"/>
        </w:rPr>
        <w:instrText xml:space="preserve">MERGEFIELD </w:instrText>
      </w:r>
      <w:r w:rsidR="006061D4">
        <w:instrText>Element.Stereotype</w:instrText>
      </w:r>
      <w:r w:rsidR="006061D4">
        <w:rPr>
          <w:b w:val="0"/>
          <w:bCs w:val="0"/>
          <w:color w:val="auto"/>
          <w:sz w:val="20"/>
          <w:szCs w:val="20"/>
        </w:rPr>
        <w:fldChar w:fldCharType="separate"/>
      </w:r>
      <w:r w:rsidR="006061D4">
        <w:t>«Objecttype»</w:t>
      </w:r>
      <w:r w:rsidR="006061D4">
        <w:rPr>
          <w:b w:val="0"/>
          <w:bCs w:val="0"/>
          <w:color w:val="auto"/>
          <w:sz w:val="20"/>
          <w:szCs w:val="20"/>
        </w:rPr>
        <w:fldChar w:fldCharType="end"/>
      </w:r>
      <w:r w:rsidR="006061D4">
        <w:t xml:space="preserve"> </w:t>
      </w:r>
      <w:r w:rsidR="006061D4">
        <w:fldChar w:fldCharType="begin" w:fldLock="1"/>
      </w:r>
      <w:r w:rsidR="006061D4">
        <w:instrText>MERGEFIELD Element.Name</w:instrText>
      </w:r>
      <w:r w:rsidR="006061D4">
        <w:fldChar w:fldCharType="separate"/>
      </w:r>
      <w:r w:rsidR="006061D4">
        <w:t>STANDPLAATS</w:t>
      </w:r>
      <w:r w:rsidR="006061D4">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6061D4" w14:paraId="16142BC0" w14:textId="77777777" w:rsidTr="00A67A7B">
        <w:trPr>
          <w:trHeight w:val="271"/>
        </w:trPr>
        <w:tc>
          <w:tcPr>
            <w:tcW w:w="2340" w:type="dxa"/>
            <w:gridSpan w:val="2"/>
            <w:tcBorders>
              <w:top w:val="nil"/>
              <w:left w:val="nil"/>
              <w:bottom w:val="nil"/>
              <w:right w:val="nil"/>
            </w:tcBorders>
          </w:tcPr>
          <w:p w14:paraId="0D9EFA61" w14:textId="77777777" w:rsidR="006061D4" w:rsidRDefault="006061D4" w:rsidP="00A67A7B">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26F81396"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STANDPLAATS</w:t>
            </w:r>
            <w:r>
              <w:fldChar w:fldCharType="end"/>
            </w:r>
          </w:p>
        </w:tc>
      </w:tr>
      <w:tr w:rsidR="006061D4" w14:paraId="47FAA216" w14:textId="77777777" w:rsidTr="00A67A7B">
        <w:trPr>
          <w:trHeight w:hRule="exact" w:val="128"/>
        </w:trPr>
        <w:tc>
          <w:tcPr>
            <w:tcW w:w="2340" w:type="dxa"/>
            <w:gridSpan w:val="2"/>
            <w:tcBorders>
              <w:top w:val="nil"/>
              <w:left w:val="nil"/>
              <w:bottom w:val="nil"/>
              <w:right w:val="nil"/>
            </w:tcBorders>
          </w:tcPr>
          <w:p w14:paraId="1EDF1874"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6FB9DA5A" w14:textId="77777777" w:rsidR="006061D4" w:rsidRDefault="006061D4" w:rsidP="00A67A7B">
            <w:pPr>
              <w:rPr>
                <w:rFonts w:ascii="Calibri" w:hAnsi="Calibri" w:cs="Calibri"/>
                <w:color w:val="0F0F0F"/>
                <w:sz w:val="22"/>
                <w:szCs w:val="22"/>
              </w:rPr>
            </w:pPr>
          </w:p>
        </w:tc>
      </w:tr>
      <w:tr w:rsidR="006061D4" w14:paraId="524EC391" w14:textId="77777777" w:rsidTr="00A67A7B">
        <w:tc>
          <w:tcPr>
            <w:tcW w:w="2340" w:type="dxa"/>
            <w:gridSpan w:val="2"/>
            <w:tcBorders>
              <w:top w:val="nil"/>
              <w:left w:val="nil"/>
              <w:bottom w:val="nil"/>
              <w:right w:val="nil"/>
            </w:tcBorders>
          </w:tcPr>
          <w:p w14:paraId="7528F557" w14:textId="77777777" w:rsidR="006061D4" w:rsidRDefault="006061D4" w:rsidP="00A67A7B">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3F58F228"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SPL</w:t>
            </w:r>
            <w:r>
              <w:fldChar w:fldCharType="end"/>
            </w:r>
          </w:p>
        </w:tc>
      </w:tr>
      <w:tr w:rsidR="006061D4" w14:paraId="56A342B3" w14:textId="77777777" w:rsidTr="00A67A7B">
        <w:trPr>
          <w:trHeight w:hRule="exact" w:val="128"/>
        </w:trPr>
        <w:tc>
          <w:tcPr>
            <w:tcW w:w="2340" w:type="dxa"/>
            <w:gridSpan w:val="2"/>
            <w:tcBorders>
              <w:top w:val="nil"/>
              <w:left w:val="nil"/>
              <w:bottom w:val="nil"/>
              <w:right w:val="nil"/>
            </w:tcBorders>
          </w:tcPr>
          <w:p w14:paraId="32B1861E"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5F72EAB6" w14:textId="77777777" w:rsidR="006061D4" w:rsidRDefault="006061D4" w:rsidP="00A67A7B">
            <w:pPr>
              <w:rPr>
                <w:rFonts w:ascii="Calibri" w:hAnsi="Calibri" w:cs="Calibri"/>
                <w:color w:val="0F0F0F"/>
                <w:sz w:val="22"/>
                <w:szCs w:val="22"/>
              </w:rPr>
            </w:pPr>
          </w:p>
        </w:tc>
      </w:tr>
      <w:tr w:rsidR="006061D4" w14:paraId="141835FF" w14:textId="77777777" w:rsidTr="00A67A7B">
        <w:tc>
          <w:tcPr>
            <w:tcW w:w="2340" w:type="dxa"/>
            <w:gridSpan w:val="2"/>
            <w:tcBorders>
              <w:top w:val="nil"/>
              <w:left w:val="nil"/>
              <w:bottom w:val="nil"/>
              <w:right w:val="nil"/>
            </w:tcBorders>
          </w:tcPr>
          <w:p w14:paraId="5042AD29"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28F9D975"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BAG</w:t>
            </w:r>
          </w:p>
        </w:tc>
      </w:tr>
      <w:tr w:rsidR="006061D4" w14:paraId="280D6CBF" w14:textId="77777777" w:rsidTr="00A67A7B">
        <w:trPr>
          <w:trHeight w:hRule="exact" w:val="128"/>
        </w:trPr>
        <w:tc>
          <w:tcPr>
            <w:tcW w:w="2340" w:type="dxa"/>
            <w:gridSpan w:val="2"/>
            <w:tcBorders>
              <w:top w:val="nil"/>
              <w:left w:val="nil"/>
              <w:bottom w:val="nil"/>
              <w:right w:val="nil"/>
            </w:tcBorders>
          </w:tcPr>
          <w:p w14:paraId="7FDC3EF7"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3F6886F0" w14:textId="77777777" w:rsidR="006061D4" w:rsidRDefault="006061D4" w:rsidP="00A67A7B">
            <w:pPr>
              <w:rPr>
                <w:rFonts w:ascii="Calibri" w:hAnsi="Calibri" w:cs="Calibri"/>
                <w:color w:val="0F0F0F"/>
                <w:sz w:val="22"/>
                <w:szCs w:val="22"/>
              </w:rPr>
            </w:pPr>
          </w:p>
        </w:tc>
      </w:tr>
      <w:tr w:rsidR="006061D4" w14:paraId="0BB6BD44" w14:textId="77777777" w:rsidTr="00A67A7B">
        <w:trPr>
          <w:trHeight w:val="230"/>
        </w:trPr>
        <w:tc>
          <w:tcPr>
            <w:tcW w:w="2340" w:type="dxa"/>
            <w:gridSpan w:val="2"/>
            <w:tcBorders>
              <w:top w:val="nil"/>
              <w:left w:val="nil"/>
              <w:bottom w:val="nil"/>
              <w:right w:val="nil"/>
            </w:tcBorders>
          </w:tcPr>
          <w:p w14:paraId="2611A0C6"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0D51870D"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Een door het bevoegde gemeentelijke orgaan als zodanig aangewezen terrein of gedeelte daarvan dat bestemd is voor het permanent plaatsen van een niet direct en niet duurzaam met de aarde verbonden en voor woon -, bedrijfsmatige, of recreatieve doeleinden geschikte ruimte.</w:t>
            </w:r>
            <w:r>
              <w:fldChar w:fldCharType="end"/>
            </w:r>
          </w:p>
        </w:tc>
      </w:tr>
      <w:tr w:rsidR="006061D4" w14:paraId="4F35FA64" w14:textId="77777777" w:rsidTr="00A67A7B">
        <w:trPr>
          <w:trHeight w:hRule="exact" w:val="68"/>
        </w:trPr>
        <w:tc>
          <w:tcPr>
            <w:tcW w:w="2340" w:type="dxa"/>
            <w:gridSpan w:val="2"/>
            <w:tcBorders>
              <w:top w:val="nil"/>
              <w:left w:val="nil"/>
              <w:bottom w:val="nil"/>
              <w:right w:val="nil"/>
            </w:tcBorders>
          </w:tcPr>
          <w:p w14:paraId="7C878E60"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776DED4F" w14:textId="77777777" w:rsidR="006061D4" w:rsidRDefault="006061D4" w:rsidP="00A67A7B">
            <w:pPr>
              <w:rPr>
                <w:rFonts w:ascii="Calibri" w:hAnsi="Calibri" w:cs="Calibri"/>
                <w:color w:val="0F0F0F"/>
                <w:sz w:val="22"/>
                <w:szCs w:val="22"/>
              </w:rPr>
            </w:pPr>
          </w:p>
        </w:tc>
      </w:tr>
      <w:tr w:rsidR="006061D4" w14:paraId="510EA964" w14:textId="77777777" w:rsidTr="00A67A7B">
        <w:trPr>
          <w:trHeight w:val="271"/>
        </w:trPr>
        <w:tc>
          <w:tcPr>
            <w:tcW w:w="2340" w:type="dxa"/>
            <w:gridSpan w:val="2"/>
            <w:tcBorders>
              <w:top w:val="nil"/>
              <w:left w:val="nil"/>
              <w:bottom w:val="nil"/>
              <w:right w:val="nil"/>
            </w:tcBorders>
          </w:tcPr>
          <w:p w14:paraId="64D3B08F"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28293CCF"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&lt;niet gespecificeerd&gt;</w:t>
            </w:r>
          </w:p>
        </w:tc>
      </w:tr>
      <w:tr w:rsidR="006061D4" w14:paraId="09C57E57" w14:textId="77777777" w:rsidTr="00A67A7B">
        <w:trPr>
          <w:trHeight w:hRule="exact" w:val="128"/>
        </w:trPr>
        <w:tc>
          <w:tcPr>
            <w:tcW w:w="2340" w:type="dxa"/>
            <w:gridSpan w:val="2"/>
            <w:tcBorders>
              <w:top w:val="nil"/>
              <w:left w:val="nil"/>
              <w:bottom w:val="nil"/>
              <w:right w:val="nil"/>
            </w:tcBorders>
          </w:tcPr>
          <w:p w14:paraId="3A853327"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23082022" w14:textId="77777777" w:rsidR="006061D4" w:rsidRDefault="006061D4" w:rsidP="00A67A7B">
            <w:pPr>
              <w:rPr>
                <w:rFonts w:ascii="Calibri" w:hAnsi="Calibri" w:cs="Calibri"/>
                <w:color w:val="0F0F0F"/>
                <w:sz w:val="22"/>
                <w:szCs w:val="22"/>
              </w:rPr>
            </w:pPr>
          </w:p>
        </w:tc>
      </w:tr>
      <w:tr w:rsidR="006061D4" w14:paraId="41A358D3" w14:textId="77777777" w:rsidTr="00A67A7B">
        <w:tc>
          <w:tcPr>
            <w:tcW w:w="2340" w:type="dxa"/>
            <w:gridSpan w:val="2"/>
            <w:tcBorders>
              <w:top w:val="nil"/>
              <w:left w:val="nil"/>
              <w:bottom w:val="nil"/>
              <w:right w:val="nil"/>
            </w:tcBorders>
          </w:tcPr>
          <w:p w14:paraId="788C75BE"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3F8DE552"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9 april 2007</w:t>
            </w:r>
          </w:p>
        </w:tc>
      </w:tr>
      <w:tr w:rsidR="006061D4" w14:paraId="3DE0361A" w14:textId="77777777" w:rsidTr="00A67A7B">
        <w:trPr>
          <w:trHeight w:hRule="exact" w:val="128"/>
        </w:trPr>
        <w:tc>
          <w:tcPr>
            <w:tcW w:w="2340" w:type="dxa"/>
            <w:gridSpan w:val="2"/>
            <w:tcBorders>
              <w:top w:val="nil"/>
              <w:left w:val="nil"/>
              <w:bottom w:val="nil"/>
              <w:right w:val="nil"/>
            </w:tcBorders>
          </w:tcPr>
          <w:p w14:paraId="32936EEB"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5D130629" w14:textId="77777777" w:rsidR="006061D4" w:rsidRDefault="006061D4" w:rsidP="00A67A7B">
            <w:pPr>
              <w:rPr>
                <w:rFonts w:ascii="Calibri" w:hAnsi="Calibri" w:cs="Calibri"/>
                <w:color w:val="0F0F0F"/>
                <w:sz w:val="22"/>
                <w:szCs w:val="22"/>
              </w:rPr>
            </w:pPr>
          </w:p>
        </w:tc>
      </w:tr>
      <w:tr w:rsidR="006061D4" w14:paraId="79B8249D" w14:textId="77777777" w:rsidTr="00A67A7B">
        <w:tc>
          <w:tcPr>
            <w:tcW w:w="2340" w:type="dxa"/>
            <w:gridSpan w:val="2"/>
            <w:tcBorders>
              <w:top w:val="nil"/>
              <w:left w:val="nil"/>
              <w:bottom w:val="nil"/>
              <w:right w:val="nil"/>
            </w:tcBorders>
          </w:tcPr>
          <w:p w14:paraId="5D8849CD"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50842CD1"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Standplaatsidentificatie</w:t>
            </w:r>
          </w:p>
        </w:tc>
      </w:tr>
      <w:tr w:rsidR="006061D4" w14:paraId="01DDF9EB" w14:textId="77777777" w:rsidTr="00A67A7B">
        <w:trPr>
          <w:trHeight w:hRule="exact" w:val="128"/>
        </w:trPr>
        <w:tc>
          <w:tcPr>
            <w:tcW w:w="2340" w:type="dxa"/>
            <w:gridSpan w:val="2"/>
            <w:tcBorders>
              <w:top w:val="nil"/>
              <w:left w:val="nil"/>
              <w:bottom w:val="nil"/>
              <w:right w:val="nil"/>
            </w:tcBorders>
          </w:tcPr>
          <w:p w14:paraId="2861A14F"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44761A5B" w14:textId="77777777" w:rsidR="006061D4" w:rsidRDefault="006061D4" w:rsidP="00A67A7B">
            <w:pPr>
              <w:rPr>
                <w:rFonts w:ascii="Calibri" w:hAnsi="Calibri" w:cs="Calibri"/>
                <w:b/>
                <w:bCs/>
                <w:color w:val="0F0F0F"/>
                <w:sz w:val="22"/>
                <w:szCs w:val="22"/>
              </w:rPr>
            </w:pPr>
          </w:p>
        </w:tc>
      </w:tr>
      <w:tr w:rsidR="006061D4" w14:paraId="568ABAE7" w14:textId="77777777" w:rsidTr="00A67A7B">
        <w:tc>
          <w:tcPr>
            <w:tcW w:w="2340" w:type="dxa"/>
            <w:gridSpan w:val="2"/>
            <w:tcBorders>
              <w:top w:val="nil"/>
              <w:left w:val="nil"/>
              <w:bottom w:val="nil"/>
              <w:right w:val="nil"/>
            </w:tcBorders>
          </w:tcPr>
          <w:p w14:paraId="3BC94C37"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347DBB64"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&lt;niet gespecificeerd&gt;</w:t>
            </w:r>
          </w:p>
        </w:tc>
      </w:tr>
      <w:tr w:rsidR="006061D4" w14:paraId="3386C1A9" w14:textId="77777777" w:rsidTr="00A67A7B">
        <w:trPr>
          <w:trHeight w:hRule="exact" w:val="128"/>
        </w:trPr>
        <w:tc>
          <w:tcPr>
            <w:tcW w:w="2340" w:type="dxa"/>
            <w:gridSpan w:val="2"/>
            <w:tcBorders>
              <w:top w:val="nil"/>
              <w:left w:val="nil"/>
              <w:bottom w:val="nil"/>
              <w:right w:val="nil"/>
            </w:tcBorders>
          </w:tcPr>
          <w:p w14:paraId="23310603"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2AC06F9E" w14:textId="77777777" w:rsidR="006061D4" w:rsidRDefault="006061D4" w:rsidP="00A67A7B">
            <w:pPr>
              <w:rPr>
                <w:rFonts w:ascii="Calibri" w:hAnsi="Calibri" w:cs="Calibri"/>
                <w:color w:val="0F0F0F"/>
                <w:sz w:val="22"/>
                <w:szCs w:val="22"/>
              </w:rPr>
            </w:pPr>
          </w:p>
        </w:tc>
      </w:tr>
      <w:tr w:rsidR="006061D4" w14:paraId="34CF6449" w14:textId="77777777" w:rsidTr="00A67A7B">
        <w:trPr>
          <w:trHeight w:hRule="exact" w:val="256"/>
        </w:trPr>
        <w:tc>
          <w:tcPr>
            <w:tcW w:w="2340" w:type="dxa"/>
            <w:gridSpan w:val="2"/>
            <w:tcBorders>
              <w:top w:val="nil"/>
              <w:left w:val="nil"/>
              <w:bottom w:val="nil"/>
              <w:right w:val="nil"/>
            </w:tcBorders>
          </w:tcPr>
          <w:p w14:paraId="53C05240"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142043A2"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&lt;niet gespecificeerd&gt;</w:t>
            </w:r>
          </w:p>
        </w:tc>
      </w:tr>
      <w:tr w:rsidR="006061D4" w14:paraId="106AB58B" w14:textId="77777777" w:rsidTr="00A67A7B">
        <w:trPr>
          <w:trHeight w:hRule="exact" w:val="256"/>
        </w:trPr>
        <w:tc>
          <w:tcPr>
            <w:tcW w:w="2340" w:type="dxa"/>
            <w:gridSpan w:val="2"/>
            <w:tcBorders>
              <w:top w:val="nil"/>
              <w:left w:val="nil"/>
              <w:bottom w:val="nil"/>
              <w:right w:val="nil"/>
            </w:tcBorders>
          </w:tcPr>
          <w:p w14:paraId="13471479" w14:textId="77777777" w:rsidR="006061D4" w:rsidRDefault="006061D4" w:rsidP="00A67A7B">
            <w:pPr>
              <w:rPr>
                <w:rFonts w:ascii="Calibri" w:hAnsi="Calibri" w:cs="Calibri"/>
                <w:b/>
                <w:bCs/>
                <w:color w:val="0F0F0F"/>
                <w:sz w:val="22"/>
                <w:szCs w:val="22"/>
              </w:rPr>
            </w:pPr>
          </w:p>
        </w:tc>
        <w:tc>
          <w:tcPr>
            <w:tcW w:w="7020" w:type="dxa"/>
            <w:gridSpan w:val="4"/>
            <w:tcBorders>
              <w:top w:val="nil"/>
              <w:left w:val="nil"/>
              <w:bottom w:val="nil"/>
              <w:right w:val="nil"/>
            </w:tcBorders>
          </w:tcPr>
          <w:p w14:paraId="28E9122B" w14:textId="77777777" w:rsidR="006061D4" w:rsidRDefault="006061D4" w:rsidP="00A67A7B">
            <w:pPr>
              <w:rPr>
                <w:rFonts w:ascii="Calibri" w:hAnsi="Calibri" w:cs="Calibri"/>
                <w:color w:val="0F0F0F"/>
                <w:sz w:val="22"/>
                <w:szCs w:val="22"/>
              </w:rPr>
            </w:pPr>
          </w:p>
        </w:tc>
      </w:tr>
      <w:tr w:rsidR="006061D4" w14:paraId="1A4C2087" w14:textId="77777777" w:rsidTr="00A67A7B">
        <w:tc>
          <w:tcPr>
            <w:tcW w:w="2340" w:type="dxa"/>
            <w:gridSpan w:val="2"/>
            <w:tcBorders>
              <w:top w:val="nil"/>
              <w:left w:val="nil"/>
              <w:bottom w:val="nil"/>
              <w:right w:val="nil"/>
            </w:tcBorders>
          </w:tcPr>
          <w:p w14:paraId="68C358A1"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292C0F1A" w14:textId="77777777" w:rsidR="006061D4" w:rsidRDefault="006061D4" w:rsidP="00A67A7B">
            <w:pPr>
              <w:rPr>
                <w:rFonts w:ascii="Calibri" w:hAnsi="Calibri" w:cs="Calibri"/>
                <w:b/>
                <w:bCs/>
                <w:color w:val="0F0F0F"/>
                <w:sz w:val="22"/>
                <w:szCs w:val="22"/>
              </w:rPr>
            </w:pPr>
          </w:p>
        </w:tc>
      </w:tr>
      <w:tr w:rsidR="006061D4" w14:paraId="5DB1BD9E" w14:textId="77777777" w:rsidTr="00A67A7B">
        <w:tc>
          <w:tcPr>
            <w:tcW w:w="450" w:type="dxa"/>
            <w:tcBorders>
              <w:top w:val="nil"/>
              <w:left w:val="nil"/>
              <w:bottom w:val="nil"/>
              <w:right w:val="nil"/>
            </w:tcBorders>
          </w:tcPr>
          <w:p w14:paraId="7588AAD7" w14:textId="77777777" w:rsidR="006061D4" w:rsidRDefault="006061D4" w:rsidP="00A67A7B">
            <w:pPr>
              <w:rPr>
                <w:rFonts w:ascii="Calibri" w:hAnsi="Calibri" w:cs="Calibri"/>
                <w:i/>
                <w:iCs/>
                <w:color w:val="0F0F0F"/>
                <w:sz w:val="22"/>
                <w:szCs w:val="22"/>
              </w:rPr>
            </w:pPr>
            <w:bookmarkStart w:id="307" w:name="BKM_0A77018B_A4B0_4ab2_A817_8DEEC1A2FEB9"/>
          </w:p>
        </w:tc>
        <w:tc>
          <w:tcPr>
            <w:tcW w:w="2790" w:type="dxa"/>
            <w:gridSpan w:val="2"/>
            <w:tcBorders>
              <w:top w:val="nil"/>
              <w:left w:val="nil"/>
              <w:bottom w:val="nil"/>
              <w:right w:val="nil"/>
            </w:tcBorders>
          </w:tcPr>
          <w:p w14:paraId="170EE51B" w14:textId="77777777" w:rsidR="006061D4" w:rsidRDefault="006061D4" w:rsidP="00A67A7B">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3177FEF9" w14:textId="77777777" w:rsidR="006061D4" w:rsidRDefault="006061D4" w:rsidP="00A67A7B">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637D58D7" w14:textId="77777777" w:rsidR="006061D4" w:rsidRDefault="006061D4" w:rsidP="00A67A7B">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5AC62DC2" w14:textId="77777777" w:rsidR="006061D4" w:rsidRDefault="006061D4" w:rsidP="00A67A7B">
            <w:pPr>
              <w:rPr>
                <w:rFonts w:ascii="Calibri" w:hAnsi="Calibri" w:cs="Calibri"/>
                <w:i/>
                <w:iCs/>
                <w:color w:val="0F0F0F"/>
                <w:sz w:val="22"/>
                <w:szCs w:val="22"/>
              </w:rPr>
            </w:pPr>
            <w:r>
              <w:rPr>
                <w:rFonts w:ascii="Calibri" w:hAnsi="Calibri" w:cs="Calibri"/>
                <w:i/>
                <w:iCs/>
                <w:color w:val="0F0F0F"/>
                <w:sz w:val="22"/>
                <w:szCs w:val="22"/>
              </w:rPr>
              <w:t>Kardi-</w:t>
            </w:r>
          </w:p>
          <w:p w14:paraId="7FD65CC4" w14:textId="77777777" w:rsidR="006061D4" w:rsidRDefault="006061D4" w:rsidP="00A67A7B">
            <w:pPr>
              <w:rPr>
                <w:rFonts w:ascii="Calibri" w:hAnsi="Calibri" w:cs="Calibri"/>
                <w:color w:val="0F0F0F"/>
                <w:sz w:val="22"/>
                <w:szCs w:val="22"/>
              </w:rPr>
            </w:pPr>
            <w:r>
              <w:rPr>
                <w:rFonts w:ascii="Calibri" w:hAnsi="Calibri" w:cs="Calibri"/>
                <w:i/>
                <w:iCs/>
                <w:color w:val="0F0F0F"/>
                <w:sz w:val="22"/>
                <w:szCs w:val="22"/>
              </w:rPr>
              <w:t>naliteit</w:t>
            </w:r>
          </w:p>
        </w:tc>
      </w:tr>
      <w:tr w:rsidR="006061D4" w14:paraId="25F88BE4" w14:textId="77777777" w:rsidTr="00A67A7B">
        <w:tc>
          <w:tcPr>
            <w:tcW w:w="450" w:type="dxa"/>
            <w:tcBorders>
              <w:top w:val="nil"/>
              <w:left w:val="nil"/>
              <w:bottom w:val="nil"/>
              <w:right w:val="nil"/>
            </w:tcBorders>
          </w:tcPr>
          <w:p w14:paraId="06C43E54" w14:textId="77777777" w:rsidR="006061D4" w:rsidRDefault="006061D4" w:rsidP="00A67A7B">
            <w:pPr>
              <w:rPr>
                <w:rFonts w:ascii="Calibri" w:hAnsi="Calibri" w:cs="Calibri"/>
                <w:color w:val="0F0F0F"/>
                <w:sz w:val="22"/>
                <w:szCs w:val="22"/>
              </w:rPr>
            </w:pPr>
          </w:p>
        </w:tc>
        <w:tc>
          <w:tcPr>
            <w:tcW w:w="2790" w:type="dxa"/>
            <w:gridSpan w:val="2"/>
            <w:tcBorders>
              <w:top w:val="nil"/>
              <w:left w:val="nil"/>
              <w:bottom w:val="nil"/>
              <w:right w:val="nil"/>
            </w:tcBorders>
          </w:tcPr>
          <w:p w14:paraId="3197CD85"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Standplaatsidentificatie</w:t>
            </w:r>
            <w:r>
              <w:fldChar w:fldCharType="end"/>
            </w:r>
          </w:p>
        </w:tc>
        <w:tc>
          <w:tcPr>
            <w:tcW w:w="4230" w:type="dxa"/>
            <w:tcBorders>
              <w:top w:val="nil"/>
              <w:left w:val="nil"/>
              <w:bottom w:val="nil"/>
              <w:right w:val="nil"/>
            </w:tcBorders>
          </w:tcPr>
          <w:p w14:paraId="27B43937"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unieke aanduiding van een STANDPLAATS.</w:t>
            </w:r>
            <w:r>
              <w:fldChar w:fldCharType="end"/>
            </w:r>
          </w:p>
        </w:tc>
        <w:tc>
          <w:tcPr>
            <w:tcW w:w="1080" w:type="dxa"/>
            <w:tcBorders>
              <w:top w:val="nil"/>
              <w:left w:val="nil"/>
              <w:bottom w:val="nil"/>
              <w:right w:val="nil"/>
            </w:tcBorders>
          </w:tcPr>
          <w:p w14:paraId="4803BAE9" w14:textId="77777777" w:rsidR="006061D4" w:rsidRPr="006061D4" w:rsidRDefault="006061D4" w:rsidP="00A67A7B">
            <w:pPr>
              <w:rPr>
                <w:rFonts w:cs="Calibri"/>
              </w:rPr>
            </w:pPr>
            <w:r w:rsidRPr="006061D4">
              <w:fldChar w:fldCharType="begin" w:fldLock="1"/>
            </w:r>
            <w:r w:rsidRPr="006061D4">
              <w:instrText xml:space="preserve">MERGEFIELD </w:instrText>
            </w:r>
            <w:r w:rsidRPr="006061D4">
              <w:rPr>
                <w:rFonts w:cs="Calibri"/>
              </w:rPr>
              <w:instrText>Att.Type</w:instrText>
            </w:r>
            <w:r w:rsidRPr="006061D4">
              <w:fldChar w:fldCharType="separate"/>
            </w:r>
            <w:r w:rsidRPr="006061D4">
              <w:rPr>
                <w:rFonts w:cs="Calibri"/>
              </w:rPr>
              <w:t>AN16</w:t>
            </w:r>
            <w:r w:rsidRPr="006061D4">
              <w:fldChar w:fldCharType="end"/>
            </w:r>
          </w:p>
        </w:tc>
        <w:tc>
          <w:tcPr>
            <w:tcW w:w="810" w:type="dxa"/>
            <w:tcBorders>
              <w:top w:val="nil"/>
              <w:left w:val="nil"/>
              <w:bottom w:val="nil"/>
              <w:right w:val="nil"/>
            </w:tcBorders>
          </w:tcPr>
          <w:p w14:paraId="522664DE"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07"/>
      </w:tr>
      <w:tr w:rsidR="006061D4" w14:paraId="3FCDA4B4" w14:textId="77777777" w:rsidTr="00A67A7B">
        <w:tc>
          <w:tcPr>
            <w:tcW w:w="450" w:type="dxa"/>
            <w:tcBorders>
              <w:top w:val="nil"/>
              <w:left w:val="nil"/>
              <w:bottom w:val="nil"/>
              <w:right w:val="nil"/>
            </w:tcBorders>
          </w:tcPr>
          <w:p w14:paraId="4B1B6B3D" w14:textId="77777777" w:rsidR="006061D4" w:rsidRDefault="006061D4" w:rsidP="00A67A7B">
            <w:pPr>
              <w:rPr>
                <w:rFonts w:ascii="Calibri" w:hAnsi="Calibri" w:cs="Calibri"/>
                <w:color w:val="0F0F0F"/>
                <w:sz w:val="22"/>
                <w:szCs w:val="22"/>
              </w:rPr>
            </w:pPr>
            <w:bookmarkStart w:id="308" w:name="BKM_697E5840_3CD3_4ec1_A29A_B652E7DFF4EC"/>
          </w:p>
        </w:tc>
        <w:tc>
          <w:tcPr>
            <w:tcW w:w="2790" w:type="dxa"/>
            <w:gridSpan w:val="2"/>
            <w:tcBorders>
              <w:top w:val="nil"/>
              <w:left w:val="nil"/>
              <w:bottom w:val="nil"/>
              <w:right w:val="nil"/>
            </w:tcBorders>
          </w:tcPr>
          <w:p w14:paraId="75EDF2F3"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Indicatie geconstateerde standplaats</w:t>
            </w:r>
            <w:r>
              <w:fldChar w:fldCharType="end"/>
            </w:r>
          </w:p>
        </w:tc>
        <w:tc>
          <w:tcPr>
            <w:tcW w:w="4230" w:type="dxa"/>
            <w:tcBorders>
              <w:top w:val="nil"/>
              <w:left w:val="nil"/>
              <w:bottom w:val="nil"/>
              <w:right w:val="nil"/>
            </w:tcBorders>
          </w:tcPr>
          <w:p w14:paraId="448E54C8"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aanduiding waarmee kan worden aangegeven dat een object in de registratie is opgenomen als gevolg van een feitelijke constatering, zonder dat er op het moment van opname sprake is van een formele grondslag voor deze opname.</w:t>
            </w:r>
            <w:r>
              <w:fldChar w:fldCharType="end"/>
            </w:r>
          </w:p>
        </w:tc>
        <w:tc>
          <w:tcPr>
            <w:tcW w:w="1080" w:type="dxa"/>
            <w:tcBorders>
              <w:top w:val="nil"/>
              <w:left w:val="nil"/>
              <w:bottom w:val="nil"/>
              <w:right w:val="nil"/>
            </w:tcBorders>
          </w:tcPr>
          <w:p w14:paraId="235743EA" w14:textId="77777777" w:rsidR="006061D4" w:rsidRPr="006061D4" w:rsidRDefault="006061D4" w:rsidP="00A67A7B">
            <w:pPr>
              <w:rPr>
                <w:rFonts w:cs="Calibri"/>
                <w:u w:val="single"/>
              </w:rPr>
            </w:pPr>
            <w:r w:rsidRPr="006061D4">
              <w:rPr>
                <w:color w:val="FF0000"/>
                <w:u w:val="single"/>
              </w:rPr>
              <w:fldChar w:fldCharType="begin" w:fldLock="1"/>
            </w:r>
            <w:r w:rsidRPr="006061D4">
              <w:rPr>
                <w:color w:val="FF0000"/>
                <w:u w:val="single"/>
              </w:rPr>
              <w:instrText xml:space="preserve">MERGEFIELD </w:instrText>
            </w:r>
            <w:r w:rsidRPr="006061D4">
              <w:rPr>
                <w:rFonts w:cs="Calibri"/>
                <w:color w:val="FF0000"/>
                <w:u w:val="single"/>
              </w:rPr>
              <w:instrText>Att.Type</w:instrText>
            </w:r>
            <w:r w:rsidRPr="006061D4">
              <w:rPr>
                <w:color w:val="FF0000"/>
                <w:u w:val="single"/>
              </w:rPr>
              <w:fldChar w:fldCharType="separate"/>
            </w:r>
            <w:r w:rsidRPr="006061D4">
              <w:rPr>
                <w:rFonts w:cs="Calibri"/>
                <w:color w:val="FF0000"/>
                <w:u w:val="single"/>
              </w:rPr>
              <w:t>boolean</w:t>
            </w:r>
            <w:r w:rsidRPr="006061D4">
              <w:rPr>
                <w:color w:val="FF0000"/>
                <w:u w:val="single"/>
              </w:rPr>
              <w:fldChar w:fldCharType="end"/>
            </w:r>
          </w:p>
        </w:tc>
        <w:tc>
          <w:tcPr>
            <w:tcW w:w="810" w:type="dxa"/>
            <w:tcBorders>
              <w:top w:val="nil"/>
              <w:left w:val="nil"/>
              <w:bottom w:val="nil"/>
              <w:right w:val="nil"/>
            </w:tcBorders>
          </w:tcPr>
          <w:p w14:paraId="65D537E1"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08"/>
      </w:tr>
      <w:tr w:rsidR="006061D4" w14:paraId="321BB46F" w14:textId="77777777" w:rsidTr="00A67A7B">
        <w:tc>
          <w:tcPr>
            <w:tcW w:w="450" w:type="dxa"/>
            <w:tcBorders>
              <w:top w:val="nil"/>
              <w:left w:val="nil"/>
              <w:bottom w:val="nil"/>
              <w:right w:val="nil"/>
            </w:tcBorders>
          </w:tcPr>
          <w:p w14:paraId="4F3471CB" w14:textId="77777777" w:rsidR="006061D4" w:rsidRDefault="006061D4" w:rsidP="00A67A7B">
            <w:pPr>
              <w:rPr>
                <w:rFonts w:ascii="Calibri" w:hAnsi="Calibri" w:cs="Calibri"/>
                <w:color w:val="0F0F0F"/>
                <w:sz w:val="22"/>
                <w:szCs w:val="22"/>
              </w:rPr>
            </w:pPr>
            <w:bookmarkStart w:id="309" w:name="BKM_623C0A6A_6ABD_4bf3_BE44_BA03F78CD13B"/>
          </w:p>
        </w:tc>
        <w:tc>
          <w:tcPr>
            <w:tcW w:w="2790" w:type="dxa"/>
            <w:gridSpan w:val="2"/>
            <w:tcBorders>
              <w:top w:val="nil"/>
              <w:left w:val="nil"/>
              <w:bottom w:val="nil"/>
              <w:right w:val="nil"/>
            </w:tcBorders>
          </w:tcPr>
          <w:p w14:paraId="29FE61DF"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Standplaatsstatus</w:t>
            </w:r>
            <w:r>
              <w:fldChar w:fldCharType="end"/>
            </w:r>
          </w:p>
        </w:tc>
        <w:tc>
          <w:tcPr>
            <w:tcW w:w="4230" w:type="dxa"/>
            <w:tcBorders>
              <w:top w:val="nil"/>
              <w:left w:val="nil"/>
              <w:bottom w:val="nil"/>
              <w:right w:val="nil"/>
            </w:tcBorders>
          </w:tcPr>
          <w:p w14:paraId="1EFD7BC9"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fase van de levenscyclus van een STANDPLAATS waarin de betreffende STANDPLAATS zich bevindt.</w:t>
            </w:r>
            <w:r>
              <w:fldChar w:fldCharType="end"/>
            </w:r>
          </w:p>
        </w:tc>
        <w:tc>
          <w:tcPr>
            <w:tcW w:w="1080" w:type="dxa"/>
            <w:tcBorders>
              <w:top w:val="nil"/>
              <w:left w:val="nil"/>
              <w:bottom w:val="nil"/>
              <w:right w:val="nil"/>
            </w:tcBorders>
          </w:tcPr>
          <w:p w14:paraId="7D828457" w14:textId="77777777" w:rsidR="006061D4" w:rsidRPr="006061D4" w:rsidRDefault="006061D4" w:rsidP="00A67A7B">
            <w:pPr>
              <w:rPr>
                <w:rFonts w:cs="Calibri"/>
                <w:u w:val="single"/>
              </w:rPr>
            </w:pPr>
            <w:r w:rsidRPr="006061D4">
              <w:rPr>
                <w:color w:val="FF0000"/>
                <w:u w:val="single"/>
              </w:rPr>
              <w:fldChar w:fldCharType="begin" w:fldLock="1"/>
            </w:r>
            <w:r w:rsidRPr="006061D4">
              <w:rPr>
                <w:color w:val="FF0000"/>
                <w:u w:val="single"/>
              </w:rPr>
              <w:instrText xml:space="preserve">MERGEFIELD </w:instrText>
            </w:r>
            <w:r w:rsidRPr="006061D4">
              <w:rPr>
                <w:rFonts w:cs="Calibri"/>
                <w:color w:val="FF0000"/>
                <w:u w:val="single"/>
              </w:rPr>
              <w:instrText>Att.Type</w:instrText>
            </w:r>
            <w:r w:rsidRPr="006061D4">
              <w:rPr>
                <w:color w:val="FF0000"/>
                <w:u w:val="single"/>
              </w:rPr>
              <w:fldChar w:fldCharType="separate"/>
            </w:r>
            <w:r w:rsidRPr="006061D4">
              <w:rPr>
                <w:rFonts w:cs="Calibri"/>
                <w:color w:val="FF0000"/>
                <w:u w:val="single"/>
              </w:rPr>
              <w:t>status ligplaats en standplaats</w:t>
            </w:r>
            <w:r w:rsidRPr="006061D4">
              <w:rPr>
                <w:color w:val="FF0000"/>
                <w:u w:val="single"/>
              </w:rPr>
              <w:fldChar w:fldCharType="end"/>
            </w:r>
          </w:p>
        </w:tc>
        <w:tc>
          <w:tcPr>
            <w:tcW w:w="810" w:type="dxa"/>
            <w:tcBorders>
              <w:top w:val="nil"/>
              <w:left w:val="nil"/>
              <w:bottom w:val="nil"/>
              <w:right w:val="nil"/>
            </w:tcBorders>
          </w:tcPr>
          <w:p w14:paraId="131BF1E6"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09"/>
      </w:tr>
    </w:tbl>
    <w:p w14:paraId="6BE5E2C9" w14:textId="77777777" w:rsidR="006061D4" w:rsidRDefault="006061D4" w:rsidP="006061D4">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6061D4" w14:paraId="68C70A19" w14:textId="77777777" w:rsidTr="00A67A7B">
        <w:tc>
          <w:tcPr>
            <w:tcW w:w="9360" w:type="dxa"/>
            <w:gridSpan w:val="3"/>
            <w:tcBorders>
              <w:top w:val="nil"/>
              <w:left w:val="nil"/>
              <w:bottom w:val="nil"/>
              <w:right w:val="nil"/>
            </w:tcBorders>
          </w:tcPr>
          <w:p w14:paraId="6D3A1867" w14:textId="77777777" w:rsidR="006061D4" w:rsidRDefault="006061D4" w:rsidP="00A67A7B">
            <w:pPr>
              <w:rPr>
                <w:rFonts w:ascii="Calibri" w:hAnsi="Calibri" w:cs="Calibri"/>
                <w:color w:val="0F0F0F"/>
                <w:sz w:val="22"/>
                <w:szCs w:val="22"/>
              </w:rPr>
            </w:pPr>
            <w:r>
              <w:rPr>
                <w:rFonts w:ascii="Calibri" w:hAnsi="Calibri" w:cs="Calibri"/>
                <w:b/>
                <w:bCs/>
                <w:color w:val="0F0F0F"/>
                <w:sz w:val="22"/>
                <w:szCs w:val="22"/>
              </w:rPr>
              <w:t>Overzicht relaties</w:t>
            </w:r>
          </w:p>
        </w:tc>
      </w:tr>
      <w:tr w:rsidR="006061D4" w14:paraId="05244597" w14:textId="77777777" w:rsidTr="00A67A7B">
        <w:tc>
          <w:tcPr>
            <w:tcW w:w="450" w:type="dxa"/>
            <w:tcBorders>
              <w:top w:val="nil"/>
              <w:left w:val="nil"/>
              <w:bottom w:val="nil"/>
              <w:right w:val="nil"/>
            </w:tcBorders>
          </w:tcPr>
          <w:p w14:paraId="36DB4377" w14:textId="77777777" w:rsidR="006061D4" w:rsidRDefault="006061D4" w:rsidP="00A67A7B">
            <w:pPr>
              <w:rPr>
                <w:rFonts w:ascii="Calibri" w:hAnsi="Calibri" w:cs="Calibri"/>
                <w:i/>
                <w:iCs/>
                <w:color w:val="0F0F0F"/>
                <w:sz w:val="22"/>
                <w:szCs w:val="22"/>
              </w:rPr>
            </w:pPr>
          </w:p>
        </w:tc>
        <w:tc>
          <w:tcPr>
            <w:tcW w:w="2790" w:type="dxa"/>
            <w:tcBorders>
              <w:top w:val="nil"/>
              <w:left w:val="nil"/>
              <w:bottom w:val="nil"/>
              <w:right w:val="nil"/>
            </w:tcBorders>
          </w:tcPr>
          <w:p w14:paraId="14B7F2AB" w14:textId="77777777" w:rsidR="006061D4" w:rsidRDefault="006061D4" w:rsidP="00A67A7B">
            <w:pPr>
              <w:rPr>
                <w:rFonts w:ascii="Calibri" w:hAnsi="Calibri" w:cs="Calibri"/>
                <w:i/>
                <w:iCs/>
                <w:color w:val="0F0F0F"/>
                <w:sz w:val="22"/>
                <w:szCs w:val="22"/>
              </w:rPr>
            </w:pPr>
            <w:r>
              <w:rPr>
                <w:rFonts w:ascii="Calibri" w:hAnsi="Calibri" w:cs="Calibri"/>
                <w:i/>
                <w:iCs/>
                <w:color w:val="0F0F0F"/>
                <w:sz w:val="22"/>
                <w:szCs w:val="22"/>
              </w:rPr>
              <w:t>Relatienaam met</w:t>
            </w:r>
          </w:p>
          <w:p w14:paraId="6FE533B4" w14:textId="77777777" w:rsidR="006061D4" w:rsidRDefault="006061D4" w:rsidP="00A67A7B">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46FD7953" w14:textId="77777777" w:rsidR="006061D4" w:rsidRDefault="006061D4" w:rsidP="00A67A7B">
            <w:pPr>
              <w:rPr>
                <w:rFonts w:ascii="Calibri" w:hAnsi="Calibri" w:cs="Calibri"/>
                <w:color w:val="0F0F0F"/>
                <w:sz w:val="22"/>
                <w:szCs w:val="22"/>
              </w:rPr>
            </w:pPr>
            <w:r>
              <w:rPr>
                <w:rFonts w:ascii="Calibri" w:hAnsi="Calibri" w:cs="Calibri"/>
                <w:i/>
                <w:iCs/>
                <w:color w:val="0F0F0F"/>
                <w:sz w:val="22"/>
                <w:szCs w:val="22"/>
              </w:rPr>
              <w:t>Definitie</w:t>
            </w:r>
          </w:p>
        </w:tc>
      </w:tr>
      <w:tr w:rsidR="006061D4" w14:paraId="560F23C2" w14:textId="77777777" w:rsidTr="00A67A7B">
        <w:trPr>
          <w:trHeight w:hRule="exact" w:val="128"/>
        </w:trPr>
        <w:tc>
          <w:tcPr>
            <w:tcW w:w="450" w:type="dxa"/>
            <w:tcBorders>
              <w:top w:val="nil"/>
              <w:left w:val="nil"/>
              <w:bottom w:val="nil"/>
              <w:right w:val="nil"/>
            </w:tcBorders>
          </w:tcPr>
          <w:p w14:paraId="6FBD2B8C"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473C903F" w14:textId="77777777" w:rsidR="006061D4" w:rsidRDefault="006061D4" w:rsidP="00A67A7B">
            <w:pPr>
              <w:rPr>
                <w:rFonts w:ascii="Calibri" w:hAnsi="Calibri" w:cs="Calibri"/>
                <w:color w:val="0F0F0F"/>
                <w:sz w:val="22"/>
                <w:szCs w:val="22"/>
              </w:rPr>
            </w:pPr>
          </w:p>
        </w:tc>
        <w:tc>
          <w:tcPr>
            <w:tcW w:w="6120" w:type="dxa"/>
            <w:tcBorders>
              <w:top w:val="nil"/>
              <w:left w:val="nil"/>
              <w:bottom w:val="nil"/>
              <w:right w:val="nil"/>
            </w:tcBorders>
          </w:tcPr>
          <w:p w14:paraId="79769A6C" w14:textId="77777777" w:rsidR="006061D4" w:rsidRDefault="006061D4" w:rsidP="00A67A7B">
            <w:pPr>
              <w:rPr>
                <w:rFonts w:ascii="Calibri" w:hAnsi="Calibri" w:cs="Calibri"/>
                <w:color w:val="0F0F0F"/>
                <w:sz w:val="22"/>
                <w:szCs w:val="22"/>
              </w:rPr>
            </w:pPr>
          </w:p>
        </w:tc>
      </w:tr>
      <w:tr w:rsidR="006061D4" w14:paraId="75F816C8" w14:textId="77777777" w:rsidTr="00A67A7B">
        <w:tc>
          <w:tcPr>
            <w:tcW w:w="450" w:type="dxa"/>
            <w:tcBorders>
              <w:top w:val="nil"/>
              <w:left w:val="nil"/>
              <w:bottom w:val="nil"/>
              <w:right w:val="nil"/>
            </w:tcBorders>
          </w:tcPr>
          <w:p w14:paraId="1DDBB381"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1082102B"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STANDPLAATS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68B2ECDA"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hoofdadres</w:t>
            </w:r>
            <w:r>
              <w:rPr>
                <w:rFonts w:ascii="Calibri" w:hAnsi="Calibri" w:cs="Calibri"/>
                <w:color w:val="0F0F0F"/>
                <w:sz w:val="22"/>
                <w:szCs w:val="22"/>
              </w:rPr>
              <w:fldChar w:fldCharType="end"/>
            </w:r>
          </w:p>
          <w:p w14:paraId="33355FFB"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21AFF288"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 nummeraanduiding waaronder het hoofdadres van een STANDPLAATS, dat in het kader van de basisregistratie gebouwen als zodanig is aangemerkt, is opgenomen in de basisregistratie adressen.</w:t>
            </w:r>
            <w:r>
              <w:fldChar w:fldCharType="end"/>
            </w:r>
          </w:p>
        </w:tc>
      </w:tr>
      <w:tr w:rsidR="006061D4" w14:paraId="654B1BCE" w14:textId="77777777" w:rsidTr="00A67A7B">
        <w:trPr>
          <w:trHeight w:hRule="exact" w:val="128"/>
        </w:trPr>
        <w:tc>
          <w:tcPr>
            <w:tcW w:w="450" w:type="dxa"/>
            <w:tcBorders>
              <w:top w:val="nil"/>
              <w:left w:val="nil"/>
              <w:bottom w:val="nil"/>
              <w:right w:val="nil"/>
            </w:tcBorders>
          </w:tcPr>
          <w:p w14:paraId="498EEC85"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0B147985" w14:textId="77777777" w:rsidR="006061D4" w:rsidRDefault="006061D4" w:rsidP="00A67A7B">
            <w:pPr>
              <w:rPr>
                <w:rFonts w:ascii="Calibri" w:hAnsi="Calibri" w:cs="Calibri"/>
                <w:color w:val="0F0F0F"/>
                <w:sz w:val="22"/>
                <w:szCs w:val="22"/>
              </w:rPr>
            </w:pPr>
          </w:p>
        </w:tc>
        <w:tc>
          <w:tcPr>
            <w:tcW w:w="6120" w:type="dxa"/>
            <w:tcBorders>
              <w:top w:val="nil"/>
              <w:left w:val="nil"/>
              <w:bottom w:val="nil"/>
              <w:right w:val="nil"/>
            </w:tcBorders>
          </w:tcPr>
          <w:p w14:paraId="2B869692" w14:textId="77777777" w:rsidR="006061D4" w:rsidRDefault="006061D4" w:rsidP="00A67A7B">
            <w:pPr>
              <w:rPr>
                <w:rFonts w:ascii="Calibri" w:hAnsi="Calibri" w:cs="Calibri"/>
                <w:color w:val="0F0F0F"/>
                <w:sz w:val="22"/>
                <w:szCs w:val="22"/>
              </w:rPr>
            </w:pPr>
          </w:p>
        </w:tc>
      </w:tr>
      <w:tr w:rsidR="006061D4" w14:paraId="7BD4414A" w14:textId="77777777" w:rsidTr="00A67A7B">
        <w:tc>
          <w:tcPr>
            <w:tcW w:w="450" w:type="dxa"/>
            <w:tcBorders>
              <w:top w:val="nil"/>
              <w:left w:val="nil"/>
              <w:bottom w:val="nil"/>
              <w:right w:val="nil"/>
            </w:tcBorders>
          </w:tcPr>
          <w:p w14:paraId="0D769398"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1908D4F6"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STANDPLAATS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p w14:paraId="02DE9153"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nevenadressen</w:t>
            </w:r>
            <w:r>
              <w:rPr>
                <w:rFonts w:ascii="Calibri" w:hAnsi="Calibri" w:cs="Calibri"/>
                <w:color w:val="0F0F0F"/>
                <w:sz w:val="22"/>
                <w:szCs w:val="22"/>
              </w:rPr>
              <w:fldChar w:fldCharType="end"/>
            </w:r>
          </w:p>
          <w:p w14:paraId="2F79DA38"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NUMMERAANDUIDING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70B5719B"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identificatiecodes nummeraanduiding waaronder nevenadressen van een STANDPLAATS, die in het kader van de basisregistratie gebouwen als zodanig zijn aangemerkt, zijn opgenomen in de basisregistratie adressen.</w:t>
            </w:r>
            <w:r>
              <w:fldChar w:fldCharType="end"/>
            </w:r>
          </w:p>
        </w:tc>
      </w:tr>
      <w:tr w:rsidR="006061D4" w14:paraId="6368FC0F" w14:textId="77777777" w:rsidTr="00A67A7B">
        <w:trPr>
          <w:trHeight w:hRule="exact" w:val="128"/>
        </w:trPr>
        <w:tc>
          <w:tcPr>
            <w:tcW w:w="450" w:type="dxa"/>
            <w:tcBorders>
              <w:top w:val="nil"/>
              <w:left w:val="nil"/>
              <w:bottom w:val="nil"/>
              <w:right w:val="nil"/>
            </w:tcBorders>
          </w:tcPr>
          <w:p w14:paraId="18D9A900"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713514E0" w14:textId="77777777" w:rsidR="006061D4" w:rsidRDefault="006061D4" w:rsidP="00A67A7B">
            <w:pPr>
              <w:rPr>
                <w:rFonts w:ascii="Calibri" w:hAnsi="Calibri" w:cs="Calibri"/>
                <w:color w:val="0F0F0F"/>
                <w:sz w:val="22"/>
                <w:szCs w:val="22"/>
              </w:rPr>
            </w:pPr>
          </w:p>
        </w:tc>
        <w:tc>
          <w:tcPr>
            <w:tcW w:w="6120" w:type="dxa"/>
            <w:tcBorders>
              <w:top w:val="nil"/>
              <w:left w:val="nil"/>
              <w:bottom w:val="nil"/>
              <w:right w:val="nil"/>
            </w:tcBorders>
          </w:tcPr>
          <w:p w14:paraId="1C6ED834" w14:textId="77777777" w:rsidR="006061D4" w:rsidRDefault="006061D4" w:rsidP="00A67A7B">
            <w:pPr>
              <w:rPr>
                <w:rFonts w:ascii="Calibri" w:hAnsi="Calibri" w:cs="Calibri"/>
                <w:color w:val="0F0F0F"/>
                <w:sz w:val="22"/>
                <w:szCs w:val="22"/>
              </w:rPr>
            </w:pPr>
          </w:p>
        </w:tc>
      </w:tr>
      <w:tr w:rsidR="006061D4" w14:paraId="1A3E832B" w14:textId="77777777" w:rsidTr="00A67A7B">
        <w:tc>
          <w:tcPr>
            <w:tcW w:w="450" w:type="dxa"/>
            <w:tcBorders>
              <w:top w:val="nil"/>
              <w:left w:val="nil"/>
              <w:bottom w:val="nil"/>
              <w:right w:val="nil"/>
            </w:tcBorders>
          </w:tcPr>
          <w:p w14:paraId="4D9ABBFE"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442AD25E"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HUISHOUDEN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39D54AD9"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gehuisvest op</w:t>
            </w:r>
            <w:r>
              <w:rPr>
                <w:rFonts w:ascii="Calibri" w:hAnsi="Calibri" w:cs="Calibri"/>
                <w:color w:val="0F0F0F"/>
                <w:sz w:val="22"/>
                <w:szCs w:val="22"/>
              </w:rPr>
              <w:fldChar w:fldCharType="end"/>
            </w:r>
          </w:p>
          <w:p w14:paraId="46A5337C"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STANDPLAATS</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4AB4EEEB"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STANDPLAATS waarop het HUISHOUDEN woont.</w:t>
            </w:r>
            <w:r>
              <w:fldChar w:fldCharType="end"/>
            </w:r>
          </w:p>
        </w:tc>
      </w:tr>
      <w:tr w:rsidR="006061D4" w14:paraId="619CDDBA" w14:textId="77777777" w:rsidTr="00A67A7B">
        <w:trPr>
          <w:trHeight w:hRule="exact" w:val="128"/>
        </w:trPr>
        <w:tc>
          <w:tcPr>
            <w:tcW w:w="450" w:type="dxa"/>
            <w:tcBorders>
              <w:top w:val="nil"/>
              <w:left w:val="nil"/>
              <w:bottom w:val="nil"/>
              <w:right w:val="nil"/>
            </w:tcBorders>
          </w:tcPr>
          <w:p w14:paraId="6B3ABB45"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472F3E2D" w14:textId="77777777" w:rsidR="006061D4" w:rsidRDefault="006061D4" w:rsidP="00A67A7B">
            <w:pPr>
              <w:rPr>
                <w:rFonts w:ascii="Calibri" w:hAnsi="Calibri" w:cs="Calibri"/>
                <w:color w:val="0F0F0F"/>
                <w:sz w:val="22"/>
                <w:szCs w:val="22"/>
              </w:rPr>
            </w:pPr>
          </w:p>
        </w:tc>
        <w:tc>
          <w:tcPr>
            <w:tcW w:w="6120" w:type="dxa"/>
            <w:tcBorders>
              <w:top w:val="nil"/>
              <w:left w:val="nil"/>
              <w:bottom w:val="nil"/>
              <w:right w:val="nil"/>
            </w:tcBorders>
          </w:tcPr>
          <w:p w14:paraId="7A7124C7" w14:textId="77777777" w:rsidR="006061D4" w:rsidRDefault="006061D4" w:rsidP="00A67A7B">
            <w:pPr>
              <w:rPr>
                <w:rFonts w:ascii="Calibri" w:hAnsi="Calibri" w:cs="Calibri"/>
                <w:color w:val="0F0F0F"/>
                <w:sz w:val="22"/>
                <w:szCs w:val="22"/>
              </w:rPr>
            </w:pPr>
          </w:p>
        </w:tc>
      </w:tr>
      <w:tr w:rsidR="006061D4" w14:paraId="73B86E63" w14:textId="77777777" w:rsidTr="00A67A7B">
        <w:tc>
          <w:tcPr>
            <w:tcW w:w="450" w:type="dxa"/>
            <w:tcBorders>
              <w:top w:val="nil"/>
              <w:left w:val="nil"/>
              <w:bottom w:val="nil"/>
              <w:right w:val="nil"/>
            </w:tcBorders>
          </w:tcPr>
          <w:p w14:paraId="59F31717"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5DC9A41F"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STANDPLAATS</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end"/>
            </w:r>
            <w:r>
              <w:rPr>
                <w:rFonts w:ascii="Calibri" w:hAnsi="Calibri" w:cs="Calibri"/>
                <w:color w:val="0F0F0F"/>
                <w:sz w:val="22"/>
                <w:szCs w:val="22"/>
              </w:rPr>
              <w:t>]</w:t>
            </w:r>
          </w:p>
          <w:p w14:paraId="1BAA2024"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lastRenderedPageBreak/>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specialisatie van</w:t>
            </w:r>
            <w:r>
              <w:rPr>
                <w:rFonts w:ascii="Calibri" w:hAnsi="Calibri" w:cs="Calibri"/>
                <w:color w:val="0F0F0F"/>
                <w:sz w:val="22"/>
                <w:szCs w:val="22"/>
              </w:rPr>
              <w:fldChar w:fldCharType="end"/>
            </w:r>
          </w:p>
          <w:p w14:paraId="689FC79D"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TERREIN</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4B9B743" w14:textId="77777777" w:rsidR="006061D4" w:rsidRDefault="006061D4" w:rsidP="00A67A7B">
            <w:pPr>
              <w:rPr>
                <w:rFonts w:ascii="Calibri" w:hAnsi="Calibri" w:cs="Calibri"/>
                <w:color w:val="0F0F0F"/>
                <w:sz w:val="22"/>
                <w:szCs w:val="22"/>
              </w:rPr>
            </w:pPr>
            <w:r>
              <w:lastRenderedPageBreak/>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6061D4" w14:paraId="44B6B70D" w14:textId="77777777" w:rsidTr="00A67A7B">
        <w:trPr>
          <w:trHeight w:hRule="exact" w:val="128"/>
        </w:trPr>
        <w:tc>
          <w:tcPr>
            <w:tcW w:w="450" w:type="dxa"/>
            <w:tcBorders>
              <w:top w:val="nil"/>
              <w:left w:val="nil"/>
              <w:bottom w:val="nil"/>
              <w:right w:val="nil"/>
            </w:tcBorders>
          </w:tcPr>
          <w:p w14:paraId="056FBF22"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2B0435DF" w14:textId="77777777" w:rsidR="006061D4" w:rsidRDefault="006061D4" w:rsidP="00A67A7B">
            <w:pPr>
              <w:rPr>
                <w:rFonts w:ascii="Calibri" w:hAnsi="Calibri" w:cs="Calibri"/>
                <w:color w:val="0F0F0F"/>
                <w:sz w:val="22"/>
                <w:szCs w:val="22"/>
              </w:rPr>
            </w:pPr>
          </w:p>
        </w:tc>
        <w:tc>
          <w:tcPr>
            <w:tcW w:w="6120" w:type="dxa"/>
            <w:tcBorders>
              <w:top w:val="nil"/>
              <w:left w:val="nil"/>
              <w:bottom w:val="nil"/>
              <w:right w:val="nil"/>
            </w:tcBorders>
          </w:tcPr>
          <w:p w14:paraId="5B938088" w14:textId="77777777" w:rsidR="006061D4" w:rsidRDefault="006061D4" w:rsidP="00A67A7B">
            <w:pPr>
              <w:rPr>
                <w:rFonts w:ascii="Calibri" w:hAnsi="Calibri" w:cs="Calibri"/>
                <w:color w:val="0F0F0F"/>
                <w:sz w:val="22"/>
                <w:szCs w:val="22"/>
              </w:rPr>
            </w:pPr>
          </w:p>
        </w:tc>
      </w:tr>
      <w:tr w:rsidR="006061D4" w14:paraId="6AB8A0C7" w14:textId="77777777" w:rsidTr="00A67A7B">
        <w:tc>
          <w:tcPr>
            <w:tcW w:w="450" w:type="dxa"/>
            <w:tcBorders>
              <w:top w:val="nil"/>
              <w:left w:val="nil"/>
              <w:bottom w:val="nil"/>
              <w:right w:val="nil"/>
            </w:tcBorders>
          </w:tcPr>
          <w:p w14:paraId="309938CD"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0124EA77"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Verblijfadres INGESCHREVEN 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0043907B"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verblijft op</w:t>
            </w:r>
            <w:r>
              <w:rPr>
                <w:rFonts w:ascii="Calibri" w:hAnsi="Calibri" w:cs="Calibri"/>
                <w:color w:val="0F0F0F"/>
                <w:sz w:val="22"/>
                <w:szCs w:val="22"/>
              </w:rPr>
              <w:fldChar w:fldCharType="end"/>
            </w:r>
          </w:p>
          <w:p w14:paraId="3B0A6978"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STANDPLAATS</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97CFB12"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STANDPLAATS behorende bij het woonadres van de persoon</w:t>
            </w:r>
            <w:r>
              <w:fldChar w:fldCharType="end"/>
            </w:r>
          </w:p>
        </w:tc>
      </w:tr>
      <w:tr w:rsidR="006061D4" w14:paraId="181EA7E6" w14:textId="77777777" w:rsidTr="00A67A7B">
        <w:trPr>
          <w:trHeight w:hRule="exact" w:val="128"/>
        </w:trPr>
        <w:tc>
          <w:tcPr>
            <w:tcW w:w="450" w:type="dxa"/>
            <w:tcBorders>
              <w:top w:val="nil"/>
              <w:left w:val="nil"/>
              <w:bottom w:val="nil"/>
              <w:right w:val="nil"/>
            </w:tcBorders>
          </w:tcPr>
          <w:p w14:paraId="47FCD7D2"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49F071D9" w14:textId="77777777" w:rsidR="006061D4" w:rsidRDefault="006061D4" w:rsidP="00A67A7B">
            <w:pPr>
              <w:rPr>
                <w:rFonts w:ascii="Calibri" w:hAnsi="Calibri" w:cs="Calibri"/>
                <w:color w:val="0F0F0F"/>
                <w:sz w:val="22"/>
                <w:szCs w:val="22"/>
              </w:rPr>
            </w:pPr>
          </w:p>
        </w:tc>
        <w:tc>
          <w:tcPr>
            <w:tcW w:w="6120" w:type="dxa"/>
            <w:tcBorders>
              <w:top w:val="nil"/>
              <w:left w:val="nil"/>
              <w:bottom w:val="nil"/>
              <w:right w:val="nil"/>
            </w:tcBorders>
          </w:tcPr>
          <w:p w14:paraId="284C7484" w14:textId="77777777" w:rsidR="006061D4" w:rsidRDefault="006061D4" w:rsidP="00A67A7B">
            <w:pPr>
              <w:rPr>
                <w:rFonts w:ascii="Calibri" w:hAnsi="Calibri" w:cs="Calibri"/>
                <w:color w:val="0F0F0F"/>
                <w:sz w:val="22"/>
                <w:szCs w:val="22"/>
              </w:rPr>
            </w:pPr>
          </w:p>
        </w:tc>
      </w:tr>
      <w:tr w:rsidR="006061D4" w14:paraId="3F416BD9" w14:textId="77777777" w:rsidTr="00A67A7B">
        <w:tc>
          <w:tcPr>
            <w:tcW w:w="450" w:type="dxa"/>
            <w:tcBorders>
              <w:top w:val="nil"/>
              <w:left w:val="nil"/>
              <w:bottom w:val="nil"/>
              <w:right w:val="nil"/>
            </w:tcBorders>
          </w:tcPr>
          <w:p w14:paraId="6B1BE204"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27BAADE3"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INGESCHREVEN NATUURLIJK PERSOON</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3FADAFD0"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verblijft op</w:t>
            </w:r>
            <w:r>
              <w:rPr>
                <w:rFonts w:ascii="Calibri" w:hAnsi="Calibri" w:cs="Calibri"/>
                <w:color w:val="0F0F0F"/>
                <w:sz w:val="22"/>
                <w:szCs w:val="22"/>
              </w:rPr>
              <w:fldChar w:fldCharType="end"/>
            </w:r>
          </w:p>
          <w:p w14:paraId="053E89F2" w14:textId="77777777" w:rsidR="006061D4" w:rsidRDefault="006061D4" w:rsidP="00A67A7B">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STANDPLAATS</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4B3EB20D" w14:textId="77777777" w:rsidR="006061D4" w:rsidRDefault="006061D4" w:rsidP="00A67A7B">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p>
        </w:tc>
      </w:tr>
      <w:tr w:rsidR="006061D4" w14:paraId="01A1BC80" w14:textId="77777777" w:rsidTr="00A67A7B">
        <w:trPr>
          <w:trHeight w:hRule="exact" w:val="128"/>
        </w:trPr>
        <w:tc>
          <w:tcPr>
            <w:tcW w:w="450" w:type="dxa"/>
            <w:tcBorders>
              <w:top w:val="nil"/>
              <w:left w:val="nil"/>
              <w:bottom w:val="nil"/>
              <w:right w:val="nil"/>
            </w:tcBorders>
          </w:tcPr>
          <w:p w14:paraId="4BD3367A" w14:textId="77777777" w:rsidR="006061D4" w:rsidRDefault="006061D4" w:rsidP="00A67A7B">
            <w:pPr>
              <w:rPr>
                <w:rStyle w:val="SSBookmark"/>
                <w:highlight w:val="yellow"/>
                <w:u w:color="000000"/>
              </w:rPr>
            </w:pPr>
          </w:p>
        </w:tc>
        <w:tc>
          <w:tcPr>
            <w:tcW w:w="2790" w:type="dxa"/>
            <w:tcBorders>
              <w:top w:val="nil"/>
              <w:left w:val="nil"/>
              <w:bottom w:val="nil"/>
              <w:right w:val="nil"/>
            </w:tcBorders>
          </w:tcPr>
          <w:p w14:paraId="00DDCD93" w14:textId="77777777" w:rsidR="006061D4" w:rsidRDefault="006061D4" w:rsidP="00A67A7B">
            <w:pPr>
              <w:rPr>
                <w:rFonts w:ascii="Calibri" w:hAnsi="Calibri" w:cs="Calibri"/>
                <w:color w:val="0F0F0F"/>
                <w:sz w:val="22"/>
                <w:szCs w:val="22"/>
              </w:rPr>
            </w:pPr>
          </w:p>
        </w:tc>
        <w:tc>
          <w:tcPr>
            <w:tcW w:w="6120" w:type="dxa"/>
            <w:tcBorders>
              <w:top w:val="nil"/>
              <w:left w:val="nil"/>
              <w:bottom w:val="nil"/>
              <w:right w:val="nil"/>
            </w:tcBorders>
          </w:tcPr>
          <w:p w14:paraId="58243F6A" w14:textId="77777777" w:rsidR="006061D4" w:rsidRDefault="006061D4" w:rsidP="00A67A7B">
            <w:pPr>
              <w:rPr>
                <w:rFonts w:ascii="Calibri" w:hAnsi="Calibri" w:cs="Calibri"/>
                <w:color w:val="0F0F0F"/>
                <w:sz w:val="22"/>
                <w:szCs w:val="22"/>
              </w:rPr>
            </w:pPr>
          </w:p>
        </w:tc>
      </w:tr>
    </w:tbl>
    <w:p w14:paraId="34C92429" w14:textId="77777777" w:rsidR="006061D4" w:rsidRDefault="006061D4" w:rsidP="006061D4">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6061D4" w14:paraId="78C0A311" w14:textId="77777777" w:rsidTr="00A67A7B">
        <w:tc>
          <w:tcPr>
            <w:tcW w:w="9360" w:type="dxa"/>
            <w:tcBorders>
              <w:top w:val="nil"/>
              <w:left w:val="nil"/>
              <w:bottom w:val="nil"/>
              <w:right w:val="nil"/>
            </w:tcBorders>
          </w:tcPr>
          <w:p w14:paraId="237D1270" w14:textId="77777777" w:rsidR="006061D4" w:rsidRDefault="006061D4" w:rsidP="00A67A7B">
            <w:pPr>
              <w:rPr>
                <w:rFonts w:ascii="Calibri" w:hAnsi="Calibri" w:cs="Calibri"/>
                <w:b/>
                <w:bCs/>
                <w:color w:val="0F0F0F"/>
                <w:sz w:val="22"/>
                <w:szCs w:val="22"/>
              </w:rPr>
            </w:pPr>
            <w:r>
              <w:rPr>
                <w:rFonts w:ascii="Calibri" w:hAnsi="Calibri" w:cs="Calibri"/>
                <w:b/>
                <w:bCs/>
                <w:color w:val="0F0F0F"/>
                <w:sz w:val="22"/>
                <w:szCs w:val="22"/>
              </w:rPr>
              <w:t>Toelichting objecttype</w:t>
            </w:r>
          </w:p>
          <w:p w14:paraId="103913FE" w14:textId="77777777" w:rsidR="006061D4" w:rsidRDefault="006061D4" w:rsidP="00A67A7B">
            <w:pPr>
              <w:ind w:left="720"/>
              <w:rPr>
                <w:rFonts w:ascii="Calibri" w:hAnsi="Calibri" w:cs="Calibri"/>
                <w:color w:val="0F0F0F"/>
                <w:sz w:val="22"/>
                <w:szCs w:val="22"/>
              </w:rPr>
            </w:pPr>
            <w:r>
              <w:rPr>
                <w:rFonts w:ascii="Calibri" w:hAnsi="Calibri" w:cs="Calibri"/>
                <w:color w:val="0F0F0F"/>
                <w:sz w:val="22"/>
                <w:szCs w:val="22"/>
              </w:rPr>
              <w:t xml:space="preserve">Een standplaats maakt in de BAG-terminologie deel uit van de groep adresseerbare objecten. Hier maakt het, gezamenlijk met de LIGPLAATS en het OVERIG </w:t>
            </w:r>
            <w:r w:rsidRPr="00CB2C89">
              <w:rPr>
                <w:rFonts w:ascii="Calibri" w:hAnsi="Calibri" w:cs="Calibri"/>
                <w:color w:val="FF0000"/>
                <w:sz w:val="22"/>
                <w:szCs w:val="22"/>
                <w:u w:val="single"/>
              </w:rPr>
              <w:t>BENOEMD</w:t>
            </w:r>
            <w:r>
              <w:rPr>
                <w:rFonts w:ascii="Calibri" w:hAnsi="Calibri" w:cs="Calibri"/>
                <w:color w:val="0F0F0F"/>
                <w:sz w:val="22"/>
                <w:szCs w:val="22"/>
              </w:rPr>
              <w:t xml:space="preserve"> TERREIN deel uit van de groep BENOEMD TERREIN.</w:t>
            </w:r>
          </w:p>
        </w:tc>
      </w:tr>
    </w:tbl>
    <w:p w14:paraId="4A916BEE" w14:textId="7F3FD8C2" w:rsidR="00D42B42" w:rsidRPr="00AD6702" w:rsidRDefault="00622515" w:rsidP="001C7695">
      <w:pPr>
        <w:pStyle w:val="Kop2"/>
        <w:rPr>
          <w:rFonts w:ascii="Arial" w:hAnsi="Arial" w:cs="Arial"/>
          <w:sz w:val="30"/>
          <w:szCs w:val="30"/>
        </w:rPr>
      </w:pPr>
      <w:r>
        <w:br w:type="page"/>
      </w:r>
      <w:bookmarkStart w:id="310" w:name="BKM_B3F47842_F9C5_4417_BC76_05CA58D4998D"/>
      <w:bookmarkEnd w:id="310"/>
      <w:r w:rsidR="00D42B42" w:rsidRPr="00AD6702">
        <w:rPr>
          <w:rFonts w:ascii="Arial" w:hAnsi="Arial" w:cs="Arial"/>
          <w:color w:val="0000B0"/>
          <w:sz w:val="30"/>
          <w:szCs w:val="30"/>
          <w:lang w:val="en-AU"/>
        </w:rPr>
        <w:lastRenderedPageBreak/>
        <w:fldChar w:fldCharType="begin" w:fldLock="1"/>
      </w:r>
      <w:r w:rsidR="00D42B42" w:rsidRPr="00AD6702">
        <w:rPr>
          <w:rFonts w:ascii="Arial" w:hAnsi="Arial" w:cs="Arial"/>
          <w:sz w:val="20"/>
          <w:szCs w:val="20"/>
          <w:lang w:val="en-AU"/>
        </w:rPr>
        <w:instrText xml:space="preserve">MERGEFIELD </w:instrText>
      </w:r>
      <w:r w:rsidR="00D42B42" w:rsidRPr="00D42B42">
        <w:instrText>Element.Stereotype</w:instrText>
      </w:r>
      <w:r w:rsidR="00D42B42" w:rsidRPr="00AD6702">
        <w:rPr>
          <w:rFonts w:ascii="Arial" w:hAnsi="Arial" w:cs="Arial"/>
          <w:color w:val="0000B0"/>
          <w:sz w:val="30"/>
          <w:szCs w:val="30"/>
          <w:lang w:val="en-AU"/>
        </w:rPr>
        <w:fldChar w:fldCharType="separate"/>
      </w:r>
      <w:r w:rsidR="00D42B42" w:rsidRPr="00D42B42">
        <w:t>«Objecttype»</w:t>
      </w:r>
      <w:r w:rsidR="00D42B42" w:rsidRPr="00AD6702">
        <w:rPr>
          <w:rFonts w:ascii="Arial" w:hAnsi="Arial" w:cs="Arial"/>
          <w:color w:val="0000B0"/>
          <w:sz w:val="30"/>
          <w:szCs w:val="30"/>
          <w:lang w:val="en-AU"/>
        </w:rPr>
        <w:fldChar w:fldCharType="end"/>
      </w:r>
      <w:r w:rsidR="00D42B42" w:rsidRPr="00D42B42">
        <w:t xml:space="preserve"> </w:t>
      </w:r>
      <w:r w:rsidR="00D42B42" w:rsidRPr="00AD6702">
        <w:rPr>
          <w:rFonts w:ascii="Arial" w:hAnsi="Arial" w:cs="Arial"/>
          <w:color w:val="0000B0"/>
          <w:sz w:val="30"/>
          <w:szCs w:val="30"/>
          <w:lang w:val="en-AU"/>
        </w:rPr>
        <w:fldChar w:fldCharType="begin" w:fldLock="1"/>
      </w:r>
      <w:r w:rsidR="00D42B42" w:rsidRPr="00D42B42">
        <w:instrText>MERGEFIELD Element.Name</w:instrText>
      </w:r>
      <w:r w:rsidR="00D42B42" w:rsidRPr="00AD6702">
        <w:rPr>
          <w:rFonts w:ascii="Arial" w:hAnsi="Arial" w:cs="Arial"/>
          <w:color w:val="0000B0"/>
          <w:sz w:val="30"/>
          <w:szCs w:val="30"/>
          <w:lang w:val="en-AU"/>
        </w:rPr>
        <w:fldChar w:fldCharType="separate"/>
      </w:r>
      <w:r w:rsidR="00D42B42" w:rsidRPr="00D42B42">
        <w:t>SUBJECT</w:t>
      </w:r>
      <w:r w:rsidR="00D42B42" w:rsidRPr="00AD6702">
        <w:rPr>
          <w:rFonts w:ascii="Arial" w:hAnsi="Arial" w:cs="Arial"/>
          <w:color w:val="0000B0"/>
          <w:sz w:val="30"/>
          <w:szCs w:val="30"/>
          <w:lang w:val="en-AU"/>
        </w:rPr>
        <w:fldChar w:fldCharType="end"/>
      </w:r>
      <w:r w:rsidR="0010656D">
        <w:rPr>
          <w:rFonts w:ascii="Arial" w:hAnsi="Arial" w:cs="Arial"/>
          <w:color w:val="0000B0"/>
          <w:sz w:val="30"/>
          <w:szCs w:val="30"/>
          <w:lang w:val="en-AU"/>
        </w:rPr>
        <w:t xml:space="preserve"> </w:t>
      </w:r>
    </w:p>
    <w:tbl>
      <w:tblPr>
        <w:tblW w:w="9360" w:type="dxa"/>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475A9D58" w14:textId="77777777" w:rsidTr="0010656D">
        <w:trPr>
          <w:trHeight w:val="271"/>
        </w:trPr>
        <w:tc>
          <w:tcPr>
            <w:tcW w:w="2340" w:type="dxa"/>
            <w:gridSpan w:val="2"/>
            <w:hideMark/>
          </w:tcPr>
          <w:p w14:paraId="47E65F2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6BDE39C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SUBJECT</w:t>
            </w:r>
            <w:r w:rsidRPr="00D42B42">
              <w:rPr>
                <w:rFonts w:ascii="Arial" w:hAnsi="Arial" w:cs="Arial"/>
                <w:color w:val="000000"/>
                <w:sz w:val="20"/>
                <w:szCs w:val="20"/>
                <w:lang w:val="en-AU"/>
              </w:rPr>
              <w:fldChar w:fldCharType="end"/>
            </w:r>
          </w:p>
        </w:tc>
      </w:tr>
      <w:tr w:rsidR="00D42B42" w:rsidRPr="00D42B42" w14:paraId="787CE35D" w14:textId="77777777" w:rsidTr="0010656D">
        <w:trPr>
          <w:trHeight w:hRule="exact" w:val="128"/>
        </w:trPr>
        <w:tc>
          <w:tcPr>
            <w:tcW w:w="2340" w:type="dxa"/>
            <w:gridSpan w:val="2"/>
          </w:tcPr>
          <w:p w14:paraId="7A53191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0F6D60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DF2B6EE" w14:textId="77777777" w:rsidTr="0010656D">
        <w:tc>
          <w:tcPr>
            <w:tcW w:w="2340" w:type="dxa"/>
            <w:gridSpan w:val="2"/>
            <w:hideMark/>
          </w:tcPr>
          <w:p w14:paraId="6A2B626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1D6B71A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w:t>
            </w:r>
            <w:r w:rsidRPr="00D42B42">
              <w:rPr>
                <w:rFonts w:ascii="Arial" w:hAnsi="Arial" w:cs="Arial"/>
                <w:color w:val="000000"/>
                <w:sz w:val="20"/>
                <w:szCs w:val="20"/>
                <w:lang w:val="en-AU"/>
              </w:rPr>
              <w:fldChar w:fldCharType="end"/>
            </w:r>
          </w:p>
        </w:tc>
      </w:tr>
      <w:tr w:rsidR="00D42B42" w:rsidRPr="00D42B42" w14:paraId="1105D6AD" w14:textId="77777777" w:rsidTr="0010656D">
        <w:trPr>
          <w:trHeight w:hRule="exact" w:val="128"/>
        </w:trPr>
        <w:tc>
          <w:tcPr>
            <w:tcW w:w="2340" w:type="dxa"/>
            <w:gridSpan w:val="2"/>
          </w:tcPr>
          <w:p w14:paraId="23609DF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C987D2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B2D99B8" w14:textId="77777777" w:rsidTr="0010656D">
        <w:tc>
          <w:tcPr>
            <w:tcW w:w="2340" w:type="dxa"/>
            <w:gridSpan w:val="2"/>
            <w:hideMark/>
          </w:tcPr>
          <w:p w14:paraId="2809635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0B34FF2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Door KING toegevoegd objecttype, ontleend aan het GFO BG</w:t>
            </w:r>
          </w:p>
        </w:tc>
      </w:tr>
      <w:tr w:rsidR="00D42B42" w:rsidRPr="00D42B42" w14:paraId="717ABEB9" w14:textId="77777777" w:rsidTr="0010656D">
        <w:trPr>
          <w:trHeight w:hRule="exact" w:val="128"/>
        </w:trPr>
        <w:tc>
          <w:tcPr>
            <w:tcW w:w="2340" w:type="dxa"/>
            <w:gridSpan w:val="2"/>
          </w:tcPr>
          <w:p w14:paraId="6F6EE8C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0CE6133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24EA33A" w14:textId="77777777" w:rsidTr="0010656D">
        <w:trPr>
          <w:trHeight w:val="230"/>
        </w:trPr>
        <w:tc>
          <w:tcPr>
            <w:tcW w:w="2340" w:type="dxa"/>
            <w:gridSpan w:val="2"/>
            <w:hideMark/>
          </w:tcPr>
          <w:p w14:paraId="0CF3B87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7CF79CF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Een individu of een als zodanig benoemde groep van individuen die als groep kunnen handelen.</w:t>
            </w:r>
            <w:r w:rsidRPr="00D42B42">
              <w:rPr>
                <w:rFonts w:ascii="Arial" w:hAnsi="Arial" w:cs="Arial"/>
                <w:color w:val="000000"/>
                <w:sz w:val="20"/>
                <w:szCs w:val="20"/>
                <w:lang w:val="en-AU"/>
              </w:rPr>
              <w:fldChar w:fldCharType="end"/>
            </w:r>
          </w:p>
        </w:tc>
      </w:tr>
      <w:tr w:rsidR="00D42B42" w:rsidRPr="00D42B42" w14:paraId="3A9B796F" w14:textId="77777777" w:rsidTr="0010656D">
        <w:trPr>
          <w:trHeight w:hRule="exact" w:val="68"/>
        </w:trPr>
        <w:tc>
          <w:tcPr>
            <w:tcW w:w="2340" w:type="dxa"/>
            <w:gridSpan w:val="2"/>
          </w:tcPr>
          <w:p w14:paraId="5DD8B1B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D26F54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C8421FF" w14:textId="77777777" w:rsidTr="0010656D">
        <w:trPr>
          <w:trHeight w:val="271"/>
        </w:trPr>
        <w:tc>
          <w:tcPr>
            <w:tcW w:w="2340" w:type="dxa"/>
            <w:gridSpan w:val="2"/>
            <w:hideMark/>
          </w:tcPr>
          <w:p w14:paraId="798E61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6639A53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KING</w:t>
            </w:r>
          </w:p>
        </w:tc>
      </w:tr>
      <w:tr w:rsidR="00D42B42" w:rsidRPr="00D42B42" w14:paraId="6CE4BBD4" w14:textId="77777777" w:rsidTr="0010656D">
        <w:trPr>
          <w:trHeight w:hRule="exact" w:val="128"/>
        </w:trPr>
        <w:tc>
          <w:tcPr>
            <w:tcW w:w="2340" w:type="dxa"/>
            <w:gridSpan w:val="2"/>
          </w:tcPr>
          <w:p w14:paraId="0419068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F1B7F0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43B9885" w14:textId="77777777" w:rsidTr="0010656D">
        <w:tc>
          <w:tcPr>
            <w:tcW w:w="2340" w:type="dxa"/>
            <w:gridSpan w:val="2"/>
            <w:hideMark/>
          </w:tcPr>
          <w:p w14:paraId="1E06AC2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0106281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492E5689" w14:textId="77777777" w:rsidTr="0010656D">
        <w:trPr>
          <w:trHeight w:hRule="exact" w:val="128"/>
        </w:trPr>
        <w:tc>
          <w:tcPr>
            <w:tcW w:w="2340" w:type="dxa"/>
            <w:gridSpan w:val="2"/>
          </w:tcPr>
          <w:p w14:paraId="5D5714A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0C1783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1C8CDDB" w14:textId="77777777" w:rsidTr="0010656D">
        <w:tc>
          <w:tcPr>
            <w:tcW w:w="2340" w:type="dxa"/>
            <w:gridSpan w:val="2"/>
            <w:hideMark/>
          </w:tcPr>
          <w:p w14:paraId="11BA9D3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3F2DF97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De code voor de Subjecttypering gevolgd door de unieke aanduiding van de specialisatie (van SUBJECT): INGESCHREVEN NATUURLIJK PERSOON, INGESCHREVEN NIET-NATUURLIJK PERSOON, ANDER NATUURLIJK PERSOON, ANDER BUITENLANDS NIET NATUURLIJK PERSOON of VESTIGING (of het afleidbaar gegeven Identificatie).</w:t>
            </w:r>
          </w:p>
        </w:tc>
      </w:tr>
      <w:tr w:rsidR="00D42B42" w:rsidRPr="00D42B42" w14:paraId="5F97EB7E" w14:textId="77777777" w:rsidTr="0010656D">
        <w:trPr>
          <w:trHeight w:hRule="exact" w:val="128"/>
        </w:trPr>
        <w:tc>
          <w:tcPr>
            <w:tcW w:w="2340" w:type="dxa"/>
            <w:gridSpan w:val="2"/>
          </w:tcPr>
          <w:p w14:paraId="6F8E332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D4D754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64005C34" w14:textId="77777777" w:rsidTr="0010656D">
        <w:tc>
          <w:tcPr>
            <w:tcW w:w="2340" w:type="dxa"/>
            <w:gridSpan w:val="2"/>
            <w:hideMark/>
          </w:tcPr>
          <w:p w14:paraId="6232396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tcPr>
          <w:p w14:paraId="3BD1358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12D4F0D" w14:textId="77777777" w:rsidTr="0010656D">
        <w:trPr>
          <w:trHeight w:hRule="exact" w:val="128"/>
        </w:trPr>
        <w:tc>
          <w:tcPr>
            <w:tcW w:w="2340" w:type="dxa"/>
            <w:gridSpan w:val="2"/>
          </w:tcPr>
          <w:p w14:paraId="7CDE2C0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24AF88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B9AF25E" w14:textId="77777777" w:rsidTr="0010656D">
        <w:trPr>
          <w:trHeight w:hRule="exact" w:val="256"/>
        </w:trPr>
        <w:tc>
          <w:tcPr>
            <w:tcW w:w="2340" w:type="dxa"/>
            <w:gridSpan w:val="2"/>
            <w:hideMark/>
          </w:tcPr>
          <w:p w14:paraId="023E70E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tcPr>
          <w:p w14:paraId="307D225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AEB9016" w14:textId="77777777" w:rsidTr="0010656D">
        <w:trPr>
          <w:trHeight w:hRule="exact" w:val="256"/>
        </w:trPr>
        <w:tc>
          <w:tcPr>
            <w:tcW w:w="2340" w:type="dxa"/>
            <w:gridSpan w:val="2"/>
          </w:tcPr>
          <w:p w14:paraId="1250E8A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4FAF73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78CC9E5" w14:textId="77777777" w:rsidTr="0010656D">
        <w:tc>
          <w:tcPr>
            <w:tcW w:w="2340" w:type="dxa"/>
            <w:gridSpan w:val="2"/>
            <w:hideMark/>
          </w:tcPr>
          <w:p w14:paraId="6A038D4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254FF59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3469567C" w14:textId="77777777" w:rsidTr="0010656D">
        <w:tc>
          <w:tcPr>
            <w:tcW w:w="450" w:type="dxa"/>
          </w:tcPr>
          <w:p w14:paraId="3F2A003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311" w:name="BKM_D43EEE84_41EB_4d4d_9397_969953913568"/>
          </w:p>
        </w:tc>
        <w:tc>
          <w:tcPr>
            <w:tcW w:w="2790" w:type="dxa"/>
            <w:gridSpan w:val="2"/>
            <w:hideMark/>
          </w:tcPr>
          <w:p w14:paraId="4957871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3DE644E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45EE8A6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6B3FFFC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11458E1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D42B42" w14:paraId="0BA0AED9" w14:textId="77777777" w:rsidTr="0010656D">
        <w:tc>
          <w:tcPr>
            <w:tcW w:w="450" w:type="dxa"/>
          </w:tcPr>
          <w:p w14:paraId="4827A11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335D067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Adres binnenland</w:t>
            </w:r>
            <w:r w:rsidRPr="00D42B42">
              <w:rPr>
                <w:rFonts w:ascii="Arial" w:hAnsi="Arial" w:cs="Arial"/>
                <w:color w:val="000000"/>
                <w:sz w:val="20"/>
                <w:szCs w:val="20"/>
                <w:lang w:val="en-AU"/>
              </w:rPr>
              <w:fldChar w:fldCharType="end"/>
            </w:r>
          </w:p>
        </w:tc>
        <w:tc>
          <w:tcPr>
            <w:tcW w:w="4230" w:type="dxa"/>
            <w:hideMark/>
          </w:tcPr>
          <w:p w14:paraId="12CCF14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aanduiding van het adres waar het SUBJECT verblijft dan wel bereikbaar is.</w:t>
            </w:r>
            <w:r w:rsidRPr="00D42B42">
              <w:rPr>
                <w:rFonts w:ascii="Arial" w:hAnsi="Arial" w:cs="Arial"/>
                <w:color w:val="000000"/>
                <w:sz w:val="20"/>
                <w:szCs w:val="20"/>
                <w:lang w:val="en-AU"/>
              </w:rPr>
              <w:fldChar w:fldCharType="end"/>
            </w:r>
          </w:p>
        </w:tc>
        <w:tc>
          <w:tcPr>
            <w:tcW w:w="1080" w:type="dxa"/>
            <w:hideMark/>
          </w:tcPr>
          <w:p w14:paraId="5B50C43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AN257</w:t>
            </w:r>
            <w:r w:rsidRPr="00D42B42">
              <w:rPr>
                <w:rFonts w:ascii="Arial" w:hAnsi="Arial" w:cs="Arial"/>
                <w:color w:val="000000"/>
                <w:sz w:val="20"/>
                <w:szCs w:val="20"/>
                <w:lang w:val="en-AU"/>
              </w:rPr>
              <w:fldChar w:fldCharType="end"/>
            </w:r>
          </w:p>
        </w:tc>
        <w:tc>
          <w:tcPr>
            <w:tcW w:w="810" w:type="dxa"/>
            <w:hideMark/>
          </w:tcPr>
          <w:p w14:paraId="4483B41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1"/>
      </w:tr>
      <w:tr w:rsidR="00D42B42" w:rsidRPr="00D42B42" w14:paraId="18343A39" w14:textId="77777777" w:rsidTr="0010656D">
        <w:tc>
          <w:tcPr>
            <w:tcW w:w="450" w:type="dxa"/>
          </w:tcPr>
          <w:p w14:paraId="2E60822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2" w:name="BKM_31CC2AB2_A6D1_4a6e_B452_EEC92B1E2EEB"/>
          </w:p>
        </w:tc>
        <w:tc>
          <w:tcPr>
            <w:tcW w:w="2790" w:type="dxa"/>
            <w:gridSpan w:val="2"/>
            <w:hideMark/>
          </w:tcPr>
          <w:p w14:paraId="476E5C1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Adres buitenland</w:t>
            </w:r>
            <w:r w:rsidRPr="00D42B42">
              <w:rPr>
                <w:rFonts w:ascii="Arial" w:hAnsi="Arial" w:cs="Arial"/>
                <w:color w:val="000000"/>
                <w:sz w:val="20"/>
                <w:szCs w:val="20"/>
                <w:lang w:val="en-AU"/>
              </w:rPr>
              <w:fldChar w:fldCharType="end"/>
            </w:r>
          </w:p>
        </w:tc>
        <w:tc>
          <w:tcPr>
            <w:tcW w:w="4230" w:type="dxa"/>
            <w:hideMark/>
          </w:tcPr>
          <w:p w14:paraId="6FD018E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aanduiding van het adres waar het SUBJECT verblijft dan wel bereikbaar is in het buitenland.</w:t>
            </w:r>
            <w:r w:rsidRPr="00D42B42">
              <w:rPr>
                <w:rFonts w:ascii="Arial" w:hAnsi="Arial" w:cs="Arial"/>
                <w:color w:val="000000"/>
                <w:sz w:val="20"/>
                <w:szCs w:val="20"/>
                <w:lang w:val="en-AU"/>
              </w:rPr>
              <w:fldChar w:fldCharType="end"/>
            </w:r>
          </w:p>
        </w:tc>
        <w:tc>
          <w:tcPr>
            <w:tcW w:w="1080" w:type="dxa"/>
            <w:hideMark/>
          </w:tcPr>
          <w:p w14:paraId="1D5920E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AN149</w:t>
            </w:r>
            <w:r w:rsidRPr="00D42B42">
              <w:rPr>
                <w:rFonts w:ascii="Arial" w:hAnsi="Arial" w:cs="Arial"/>
                <w:color w:val="000000"/>
                <w:sz w:val="20"/>
                <w:szCs w:val="20"/>
                <w:lang w:val="en-AU"/>
              </w:rPr>
              <w:fldChar w:fldCharType="end"/>
            </w:r>
          </w:p>
        </w:tc>
        <w:tc>
          <w:tcPr>
            <w:tcW w:w="810" w:type="dxa"/>
            <w:hideMark/>
          </w:tcPr>
          <w:p w14:paraId="7F4F170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2"/>
      </w:tr>
      <w:tr w:rsidR="00D42B42" w:rsidRPr="00D42B42" w14:paraId="5C5535A8" w14:textId="77777777" w:rsidTr="0010656D">
        <w:tc>
          <w:tcPr>
            <w:tcW w:w="450" w:type="dxa"/>
          </w:tcPr>
          <w:p w14:paraId="26AA50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3" w:name="BKM_80D64228_22A5_4c3f_BE78_DEB5D303FD99"/>
          </w:p>
        </w:tc>
        <w:tc>
          <w:tcPr>
            <w:tcW w:w="2790" w:type="dxa"/>
            <w:gridSpan w:val="2"/>
            <w:hideMark/>
          </w:tcPr>
          <w:p w14:paraId="6EE9EBB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Emailadres</w:t>
            </w:r>
            <w:r w:rsidRPr="00D42B42">
              <w:rPr>
                <w:rFonts w:ascii="Arial" w:hAnsi="Arial" w:cs="Arial"/>
                <w:color w:val="000000"/>
                <w:sz w:val="20"/>
                <w:szCs w:val="20"/>
                <w:lang w:val="en-AU"/>
              </w:rPr>
              <w:fldChar w:fldCharType="end"/>
            </w:r>
          </w:p>
        </w:tc>
        <w:tc>
          <w:tcPr>
            <w:tcW w:w="4230" w:type="dxa"/>
            <w:hideMark/>
          </w:tcPr>
          <w:p w14:paraId="1F0483E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Elektronisch postadres waaronder het subject in de regel bereikbaar is.</w:t>
            </w:r>
            <w:r w:rsidRPr="00D42B42">
              <w:rPr>
                <w:rFonts w:ascii="Arial" w:hAnsi="Arial" w:cs="Arial"/>
                <w:color w:val="000000"/>
                <w:sz w:val="20"/>
                <w:szCs w:val="20"/>
                <w:lang w:val="en-AU"/>
              </w:rPr>
              <w:fldChar w:fldCharType="end"/>
            </w:r>
          </w:p>
        </w:tc>
        <w:tc>
          <w:tcPr>
            <w:tcW w:w="1080" w:type="dxa"/>
            <w:hideMark/>
          </w:tcPr>
          <w:p w14:paraId="0B4506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AN254</w:t>
            </w:r>
            <w:r w:rsidRPr="00D42B42">
              <w:rPr>
                <w:rFonts w:ascii="Arial" w:hAnsi="Arial" w:cs="Arial"/>
                <w:color w:val="000000"/>
                <w:sz w:val="20"/>
                <w:szCs w:val="20"/>
                <w:lang w:val="en-AU"/>
              </w:rPr>
              <w:fldChar w:fldCharType="end"/>
            </w:r>
          </w:p>
        </w:tc>
        <w:tc>
          <w:tcPr>
            <w:tcW w:w="810" w:type="dxa"/>
            <w:hideMark/>
          </w:tcPr>
          <w:p w14:paraId="720C48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3"/>
      </w:tr>
      <w:tr w:rsidR="00D42B42" w:rsidRPr="00D42B42" w14:paraId="5766AA63" w14:textId="77777777" w:rsidTr="0010656D">
        <w:tc>
          <w:tcPr>
            <w:tcW w:w="450" w:type="dxa"/>
          </w:tcPr>
          <w:p w14:paraId="4BF85E5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4" w:name="BKM_1A0E7293_896E_4c1b_BD0C_1923031DED40"/>
          </w:p>
        </w:tc>
        <w:tc>
          <w:tcPr>
            <w:tcW w:w="2790" w:type="dxa"/>
            <w:gridSpan w:val="2"/>
            <w:hideMark/>
          </w:tcPr>
          <w:p w14:paraId="124860E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Fax-nummer</w:t>
            </w:r>
            <w:r w:rsidRPr="00D42B42">
              <w:rPr>
                <w:rFonts w:ascii="Arial" w:hAnsi="Arial" w:cs="Arial"/>
                <w:color w:val="000000"/>
                <w:sz w:val="20"/>
                <w:szCs w:val="20"/>
                <w:lang w:val="en-AU"/>
              </w:rPr>
              <w:fldChar w:fldCharType="end"/>
            </w:r>
          </w:p>
        </w:tc>
        <w:tc>
          <w:tcPr>
            <w:tcW w:w="4230" w:type="dxa"/>
            <w:hideMark/>
          </w:tcPr>
          <w:p w14:paraId="7DB9B52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Faxnummer waaronder het subject in de regel bereikbaar is.</w:t>
            </w:r>
            <w:r w:rsidRPr="00D42B42">
              <w:rPr>
                <w:rFonts w:ascii="Arial" w:hAnsi="Arial" w:cs="Arial"/>
                <w:color w:val="000000"/>
                <w:sz w:val="20"/>
                <w:szCs w:val="20"/>
                <w:lang w:val="en-AU"/>
              </w:rPr>
              <w:fldChar w:fldCharType="end"/>
            </w:r>
          </w:p>
        </w:tc>
        <w:tc>
          <w:tcPr>
            <w:tcW w:w="1080" w:type="dxa"/>
            <w:hideMark/>
          </w:tcPr>
          <w:p w14:paraId="5867D7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AN20</w:t>
            </w:r>
            <w:r w:rsidRPr="00D42B42">
              <w:rPr>
                <w:rFonts w:ascii="Arial" w:hAnsi="Arial" w:cs="Arial"/>
                <w:color w:val="000000"/>
                <w:sz w:val="20"/>
                <w:szCs w:val="20"/>
                <w:lang w:val="en-AU"/>
              </w:rPr>
              <w:fldChar w:fldCharType="end"/>
            </w:r>
          </w:p>
        </w:tc>
        <w:tc>
          <w:tcPr>
            <w:tcW w:w="810" w:type="dxa"/>
            <w:hideMark/>
          </w:tcPr>
          <w:p w14:paraId="22CE177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4"/>
      </w:tr>
      <w:tr w:rsidR="00D42B42" w:rsidRPr="00D42B42" w14:paraId="09E91EC4" w14:textId="77777777" w:rsidTr="0010656D">
        <w:tc>
          <w:tcPr>
            <w:tcW w:w="450" w:type="dxa"/>
          </w:tcPr>
          <w:p w14:paraId="18A36B5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5" w:name="BKM_103F3EF8_972C_403e_A83F_B4B9BF7DA6DB"/>
          </w:p>
        </w:tc>
        <w:tc>
          <w:tcPr>
            <w:tcW w:w="2790" w:type="dxa"/>
            <w:gridSpan w:val="2"/>
            <w:hideMark/>
          </w:tcPr>
          <w:p w14:paraId="505A88A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Identificatie</w:t>
            </w:r>
            <w:r w:rsidRPr="00D42B42">
              <w:rPr>
                <w:rFonts w:ascii="Arial" w:hAnsi="Arial" w:cs="Arial"/>
                <w:color w:val="000000"/>
                <w:sz w:val="20"/>
                <w:szCs w:val="20"/>
                <w:lang w:val="en-AU"/>
              </w:rPr>
              <w:fldChar w:fldCharType="end"/>
            </w:r>
          </w:p>
        </w:tc>
        <w:tc>
          <w:tcPr>
            <w:tcW w:w="4230" w:type="dxa"/>
            <w:hideMark/>
          </w:tcPr>
          <w:p w14:paraId="3C386B0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unieke identificatie van het SUBJECT</w:t>
            </w:r>
            <w:r w:rsidRPr="00D42B42">
              <w:rPr>
                <w:rFonts w:ascii="Arial" w:hAnsi="Arial" w:cs="Arial"/>
                <w:color w:val="000000"/>
                <w:sz w:val="20"/>
                <w:szCs w:val="20"/>
                <w:lang w:val="en-AU"/>
              </w:rPr>
              <w:fldChar w:fldCharType="end"/>
            </w:r>
          </w:p>
        </w:tc>
        <w:tc>
          <w:tcPr>
            <w:tcW w:w="1080" w:type="dxa"/>
            <w:hideMark/>
          </w:tcPr>
          <w:p w14:paraId="5B6E732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AN17</w:t>
            </w:r>
            <w:r w:rsidRPr="00D42B42">
              <w:rPr>
                <w:rFonts w:ascii="Arial" w:hAnsi="Arial" w:cs="Arial"/>
                <w:color w:val="000000"/>
                <w:sz w:val="20"/>
                <w:szCs w:val="20"/>
                <w:lang w:val="en-AU"/>
              </w:rPr>
              <w:fldChar w:fldCharType="end"/>
            </w:r>
          </w:p>
        </w:tc>
        <w:tc>
          <w:tcPr>
            <w:tcW w:w="810" w:type="dxa"/>
            <w:hideMark/>
          </w:tcPr>
          <w:p w14:paraId="3745C02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5"/>
      </w:tr>
      <w:tr w:rsidR="00D42B42" w:rsidRPr="00D42B42" w14:paraId="6A8348BA" w14:textId="77777777" w:rsidTr="0010656D">
        <w:tc>
          <w:tcPr>
            <w:tcW w:w="450" w:type="dxa"/>
          </w:tcPr>
          <w:p w14:paraId="4F4DF81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6" w:name="BKM_E7671C88_5E21_481c_B380_E0FDA39EA979"/>
          </w:p>
        </w:tc>
        <w:tc>
          <w:tcPr>
            <w:tcW w:w="2790" w:type="dxa"/>
            <w:gridSpan w:val="2"/>
            <w:hideMark/>
          </w:tcPr>
          <w:p w14:paraId="7D32FDE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KvK-nummer</w:t>
            </w:r>
            <w:r w:rsidRPr="00D42B42">
              <w:rPr>
                <w:rFonts w:ascii="Arial" w:hAnsi="Arial" w:cs="Arial"/>
                <w:color w:val="000000"/>
                <w:sz w:val="20"/>
                <w:szCs w:val="20"/>
                <w:lang w:val="en-AU"/>
              </w:rPr>
              <w:fldChar w:fldCharType="end"/>
            </w:r>
          </w:p>
        </w:tc>
        <w:tc>
          <w:tcPr>
            <w:tcW w:w="4230" w:type="dxa"/>
            <w:hideMark/>
          </w:tcPr>
          <w:p w14:paraId="2843F45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Landelijk uniek identificerend administratienummer van een MAATSCHAPPELIJKE ACTIVITEIT behorend bij een SUBJECT zoals toegewezen door de Kamer van Koophandel (KvK).</w:t>
            </w:r>
            <w:r w:rsidRPr="00D42B42">
              <w:rPr>
                <w:rFonts w:ascii="Arial" w:hAnsi="Arial" w:cs="Arial"/>
                <w:color w:val="000000"/>
                <w:sz w:val="20"/>
                <w:szCs w:val="20"/>
                <w:lang w:val="en-AU"/>
              </w:rPr>
              <w:fldChar w:fldCharType="end"/>
            </w:r>
          </w:p>
        </w:tc>
        <w:tc>
          <w:tcPr>
            <w:tcW w:w="1080" w:type="dxa"/>
            <w:hideMark/>
          </w:tcPr>
          <w:p w14:paraId="5202857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0"/>
                <w:szCs w:val="20"/>
                <w:u w:val="single"/>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FF0000"/>
                <w:sz w:val="20"/>
                <w:szCs w:val="20"/>
                <w:u w:val="single"/>
              </w:rPr>
              <w:t>N8</w:t>
            </w:r>
            <w:r w:rsidRPr="00D42B42">
              <w:rPr>
                <w:rFonts w:ascii="Arial" w:hAnsi="Arial" w:cs="Arial"/>
                <w:color w:val="000000"/>
                <w:sz w:val="20"/>
                <w:szCs w:val="20"/>
                <w:lang w:val="en-AU"/>
              </w:rPr>
              <w:fldChar w:fldCharType="end"/>
            </w:r>
          </w:p>
        </w:tc>
        <w:tc>
          <w:tcPr>
            <w:tcW w:w="810" w:type="dxa"/>
            <w:hideMark/>
          </w:tcPr>
          <w:p w14:paraId="45C67BA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6"/>
      </w:tr>
      <w:tr w:rsidR="00D42B42" w:rsidRPr="00D42B42" w14:paraId="4E1629E8" w14:textId="77777777" w:rsidTr="0010656D">
        <w:tc>
          <w:tcPr>
            <w:tcW w:w="450" w:type="dxa"/>
          </w:tcPr>
          <w:p w14:paraId="498A003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7" w:name="BKM_A03080E4_68A1_419b_BB8B_6B59A98ADEA0"/>
          </w:p>
        </w:tc>
        <w:tc>
          <w:tcPr>
            <w:tcW w:w="2790" w:type="dxa"/>
            <w:gridSpan w:val="2"/>
            <w:hideMark/>
          </w:tcPr>
          <w:p w14:paraId="4E36B5A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Naam</w:t>
            </w:r>
            <w:r w:rsidRPr="00D42B42">
              <w:rPr>
                <w:rFonts w:ascii="Arial" w:hAnsi="Arial" w:cs="Arial"/>
                <w:color w:val="000000"/>
                <w:sz w:val="20"/>
                <w:szCs w:val="20"/>
                <w:lang w:val="en-AU"/>
              </w:rPr>
              <w:fldChar w:fldCharType="end"/>
            </w:r>
          </w:p>
        </w:tc>
        <w:tc>
          <w:tcPr>
            <w:tcW w:w="4230" w:type="dxa"/>
            <w:hideMark/>
          </w:tcPr>
          <w:p w14:paraId="23E40E6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benaming van het SUBJECT</w:t>
            </w:r>
            <w:r w:rsidRPr="00D42B42">
              <w:rPr>
                <w:rFonts w:ascii="Arial" w:hAnsi="Arial" w:cs="Arial"/>
                <w:color w:val="000000"/>
                <w:sz w:val="20"/>
                <w:szCs w:val="20"/>
                <w:lang w:val="en-AU"/>
              </w:rPr>
              <w:fldChar w:fldCharType="end"/>
            </w:r>
          </w:p>
        </w:tc>
        <w:tc>
          <w:tcPr>
            <w:tcW w:w="1080" w:type="dxa"/>
            <w:hideMark/>
          </w:tcPr>
          <w:p w14:paraId="7F086DFC" w14:textId="2A127FB6" w:rsidR="00D42B42" w:rsidRPr="00064D4B" w:rsidRDefault="00D42B42" w:rsidP="00064D4B">
            <w:pPr>
              <w:widowControl w:val="0"/>
              <w:shd w:val="clear" w:color="auto" w:fill="FFFFFF"/>
              <w:autoSpaceDE w:val="0"/>
              <w:autoSpaceDN w:val="0"/>
              <w:adjustRightInd w:val="0"/>
              <w:spacing w:line="256" w:lineRule="auto"/>
              <w:contextualSpacing w:val="0"/>
              <w:rPr>
                <w:rFonts w:ascii="Calibri" w:hAnsi="Calibri" w:cs="Calibri"/>
                <w:color w:val="000000"/>
                <w:sz w:val="20"/>
                <w:szCs w:val="20"/>
                <w:u w:val="single"/>
              </w:rPr>
            </w:pPr>
            <w:r w:rsidRPr="00064D4B">
              <w:rPr>
                <w:rFonts w:ascii="Arial" w:hAnsi="Arial" w:cs="Arial"/>
                <w:color w:val="FF0000"/>
                <w:sz w:val="20"/>
                <w:szCs w:val="20"/>
                <w:u w:val="single"/>
                <w:lang w:val="en-AU"/>
              </w:rPr>
              <w:fldChar w:fldCharType="begin" w:fldLock="1"/>
            </w:r>
            <w:r w:rsidRPr="00064D4B">
              <w:rPr>
                <w:rFonts w:ascii="Arial" w:hAnsi="Arial" w:cs="Arial"/>
                <w:color w:val="FF0000"/>
                <w:sz w:val="20"/>
                <w:szCs w:val="20"/>
                <w:u w:val="single"/>
                <w:lang w:val="en-AU"/>
              </w:rPr>
              <w:instrText xml:space="preserve">MERGEFIELD </w:instrText>
            </w:r>
            <w:r w:rsidRPr="00064D4B">
              <w:rPr>
                <w:rFonts w:ascii="Calibri" w:hAnsi="Calibri" w:cs="Calibri"/>
                <w:color w:val="FF0000"/>
                <w:sz w:val="20"/>
                <w:szCs w:val="20"/>
                <w:u w:val="single"/>
              </w:rPr>
              <w:instrText>Att.Type</w:instrText>
            </w:r>
            <w:r w:rsidRPr="00064D4B">
              <w:rPr>
                <w:rFonts w:ascii="Arial" w:hAnsi="Arial" w:cs="Arial"/>
                <w:color w:val="FF0000"/>
                <w:sz w:val="20"/>
                <w:szCs w:val="20"/>
                <w:u w:val="single"/>
                <w:lang w:val="en-AU"/>
              </w:rPr>
              <w:fldChar w:fldCharType="separate"/>
            </w:r>
            <w:r w:rsidRPr="00064D4B">
              <w:rPr>
                <w:rFonts w:ascii="Calibri" w:hAnsi="Calibri" w:cs="Calibri"/>
                <w:color w:val="FF0000"/>
                <w:sz w:val="20"/>
                <w:szCs w:val="20"/>
                <w:u w:val="single"/>
              </w:rPr>
              <w:t>AN</w:t>
            </w:r>
            <w:r w:rsidR="00064D4B" w:rsidRPr="00064D4B">
              <w:rPr>
                <w:rFonts w:ascii="Calibri" w:hAnsi="Calibri" w:cs="Calibri"/>
                <w:color w:val="FF0000"/>
                <w:sz w:val="20"/>
                <w:szCs w:val="20"/>
                <w:u w:val="single"/>
              </w:rPr>
              <w:t>625</w:t>
            </w:r>
            <w:r w:rsidRPr="00064D4B">
              <w:rPr>
                <w:rFonts w:ascii="Arial" w:hAnsi="Arial" w:cs="Arial"/>
                <w:color w:val="FF0000"/>
                <w:sz w:val="20"/>
                <w:szCs w:val="20"/>
                <w:u w:val="single"/>
                <w:lang w:val="en-AU"/>
              </w:rPr>
              <w:fldChar w:fldCharType="end"/>
            </w:r>
          </w:p>
        </w:tc>
        <w:tc>
          <w:tcPr>
            <w:tcW w:w="810" w:type="dxa"/>
            <w:hideMark/>
          </w:tcPr>
          <w:p w14:paraId="0170591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7"/>
      </w:tr>
      <w:tr w:rsidR="00D42B42" w:rsidRPr="00D42B42" w14:paraId="531127B0" w14:textId="77777777" w:rsidTr="0010656D">
        <w:tc>
          <w:tcPr>
            <w:tcW w:w="450" w:type="dxa"/>
          </w:tcPr>
          <w:p w14:paraId="43529AB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8" w:name="BKM_32A75272_8478_45b4_A23B_E17208554A90"/>
          </w:p>
        </w:tc>
        <w:tc>
          <w:tcPr>
            <w:tcW w:w="2790" w:type="dxa"/>
            <w:gridSpan w:val="2"/>
            <w:hideMark/>
          </w:tcPr>
          <w:p w14:paraId="530690A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Postadres</w:t>
            </w:r>
            <w:r w:rsidRPr="00D42B42">
              <w:rPr>
                <w:rFonts w:ascii="Arial" w:hAnsi="Arial" w:cs="Arial"/>
                <w:color w:val="000000"/>
                <w:sz w:val="20"/>
                <w:szCs w:val="20"/>
                <w:lang w:val="en-AU"/>
              </w:rPr>
              <w:fldChar w:fldCharType="end"/>
            </w:r>
          </w:p>
        </w:tc>
        <w:tc>
          <w:tcPr>
            <w:tcW w:w="4230" w:type="dxa"/>
            <w:hideMark/>
          </w:tcPr>
          <w:p w14:paraId="3DE87AF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Verwijzing naar een gelijknamig groepattribuutsoort.</w:t>
            </w:r>
            <w:r w:rsidRPr="00D42B42">
              <w:rPr>
                <w:rFonts w:ascii="Arial" w:hAnsi="Arial" w:cs="Arial"/>
                <w:color w:val="000000"/>
                <w:sz w:val="20"/>
                <w:szCs w:val="20"/>
                <w:lang w:val="en-AU"/>
              </w:rPr>
              <w:fldChar w:fldCharType="end"/>
            </w:r>
          </w:p>
        </w:tc>
        <w:tc>
          <w:tcPr>
            <w:tcW w:w="1080" w:type="dxa"/>
            <w:hideMark/>
          </w:tcPr>
          <w:p w14:paraId="1AC2FC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Postadres SUBJECT</w:t>
            </w:r>
            <w:r w:rsidRPr="00D42B42">
              <w:rPr>
                <w:rFonts w:ascii="Arial" w:hAnsi="Arial" w:cs="Arial"/>
                <w:color w:val="000000"/>
                <w:sz w:val="20"/>
                <w:szCs w:val="20"/>
                <w:lang w:val="en-AU"/>
              </w:rPr>
              <w:fldChar w:fldCharType="end"/>
            </w:r>
          </w:p>
        </w:tc>
        <w:tc>
          <w:tcPr>
            <w:tcW w:w="810" w:type="dxa"/>
            <w:hideMark/>
          </w:tcPr>
          <w:p w14:paraId="4557C44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18"/>
      </w:tr>
      <w:tr w:rsidR="00D42B42" w:rsidRPr="00D42B42" w14:paraId="69D124B5" w14:textId="77777777" w:rsidTr="0010656D">
        <w:tc>
          <w:tcPr>
            <w:tcW w:w="450" w:type="dxa"/>
          </w:tcPr>
          <w:p w14:paraId="542C739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485C1E5C" w14:textId="77777777" w:rsidR="00D42B42" w:rsidRPr="00D42B42" w:rsidRDefault="00D42B42" w:rsidP="002D3C61">
            <w:pPr>
              <w:widowControl w:val="0"/>
              <w:numPr>
                <w:ilvl w:val="0"/>
                <w:numId w:val="10"/>
              </w:numPr>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Att.Name</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Postadres postcode</w:t>
            </w:r>
            <w:r w:rsidRPr="00D42B42">
              <w:rPr>
                <w:rFonts w:ascii="Arial" w:hAnsi="Arial" w:cs="Arial"/>
                <w:color w:val="000000"/>
                <w:sz w:val="20"/>
                <w:szCs w:val="20"/>
                <w:lang w:val="en-AU"/>
              </w:rPr>
              <w:fldChar w:fldCharType="end"/>
            </w:r>
          </w:p>
        </w:tc>
        <w:tc>
          <w:tcPr>
            <w:tcW w:w="4230" w:type="dxa"/>
            <w:hideMark/>
          </w:tcPr>
          <w:p w14:paraId="11057E7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rPr>
            </w:pPr>
            <w:r w:rsidRPr="00D42B42">
              <w:rPr>
                <w:rFonts w:ascii="Arial" w:hAnsi="Arial" w:cs="Arial"/>
                <w:color w:val="000000"/>
                <w:sz w:val="20"/>
                <w:szCs w:val="20"/>
                <w:lang w:val="en-AU"/>
              </w:rPr>
              <w:fldChar w:fldCharType="begin" w:fldLock="1"/>
            </w:r>
            <w:r w:rsidRPr="00D54C45">
              <w:rPr>
                <w:rFonts w:ascii="Arial" w:hAnsi="Arial" w:cs="Arial"/>
                <w:sz w:val="20"/>
                <w:szCs w:val="24"/>
              </w:rPr>
              <w:instrText xml:space="preserve">MERGEFIELD </w:instrText>
            </w:r>
            <w:r w:rsidRPr="00D42B42">
              <w:rPr>
                <w:rFonts w:ascii="Calibri" w:hAnsi="Calibri" w:cs="Arial"/>
                <w:color w:val="0F0F0F"/>
                <w:sz w:val="22"/>
                <w:szCs w:val="24"/>
              </w:rPr>
              <w:instrText>Att.Notes</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De officiële Nederlandse PTT codering, bestaande uit een numerieke woonplaatscode en een alfabetische lettercode (</w:t>
            </w:r>
            <w:r w:rsidRPr="00D42B42">
              <w:rPr>
                <w:rFonts w:ascii="Arial" w:hAnsi="Arial" w:cs="Arial"/>
                <w:color w:val="000000"/>
                <w:sz w:val="20"/>
                <w:szCs w:val="20"/>
                <w:lang w:val="en-AU"/>
              </w:rPr>
              <w:fldChar w:fldCharType="end"/>
            </w:r>
          </w:p>
        </w:tc>
        <w:tc>
          <w:tcPr>
            <w:tcW w:w="1080" w:type="dxa"/>
            <w:hideMark/>
          </w:tcPr>
          <w:p w14:paraId="1AD1B3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Att.Type</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AN6</w:t>
            </w:r>
            <w:r w:rsidRPr="00D42B42">
              <w:rPr>
                <w:rFonts w:ascii="Arial" w:hAnsi="Arial" w:cs="Arial"/>
                <w:color w:val="000000"/>
                <w:sz w:val="20"/>
                <w:szCs w:val="20"/>
                <w:lang w:val="en-AU"/>
              </w:rPr>
              <w:fldChar w:fldCharType="end"/>
            </w:r>
          </w:p>
        </w:tc>
        <w:tc>
          <w:tcPr>
            <w:tcW w:w="810" w:type="dxa"/>
            <w:hideMark/>
          </w:tcPr>
          <w:p w14:paraId="79E5393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Att.LowerBound</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1</w:t>
            </w:r>
            <w:r w:rsidRPr="00D42B42">
              <w:rPr>
                <w:rFonts w:ascii="Arial" w:hAnsi="Arial" w:cs="Arial"/>
                <w:color w:val="000000"/>
                <w:sz w:val="20"/>
                <w:szCs w:val="20"/>
                <w:lang w:val="en-AU"/>
              </w:rPr>
              <w:fldChar w:fldCharType="end"/>
            </w:r>
            <w:r w:rsidRPr="00D42B42">
              <w:rPr>
                <w:rFonts w:ascii="Calibri" w:hAnsi="Calibri" w:cs="Arial"/>
                <w:color w:val="0F0F0F"/>
                <w:sz w:val="22"/>
                <w:szCs w:val="24"/>
              </w:rPr>
              <w:t xml:space="preserve"> - </w:t>
            </w:r>
            <w:r w:rsidRPr="00D42B42">
              <w:rPr>
                <w:rFonts w:ascii="Arial" w:hAnsi="Arial" w:cs="Arial"/>
                <w:color w:val="000000"/>
                <w:sz w:val="20"/>
                <w:szCs w:val="20"/>
                <w:lang w:val="en-AU"/>
              </w:rPr>
              <w:fldChar w:fldCharType="begin" w:fldLock="1"/>
            </w:r>
            <w:r w:rsidRPr="00D42B42">
              <w:rPr>
                <w:rFonts w:ascii="Calibri" w:hAnsi="Calibri" w:cs="Arial"/>
                <w:color w:val="0F0F0F"/>
                <w:sz w:val="22"/>
                <w:szCs w:val="24"/>
              </w:rPr>
              <w:instrText>MERGEFIELD Att.UpperBound</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1</w:t>
            </w:r>
            <w:r w:rsidRPr="00D42B42">
              <w:rPr>
                <w:rFonts w:ascii="Arial" w:hAnsi="Arial" w:cs="Arial"/>
                <w:color w:val="000000"/>
                <w:sz w:val="20"/>
                <w:szCs w:val="20"/>
                <w:lang w:val="en-AU"/>
              </w:rPr>
              <w:fldChar w:fldCharType="end"/>
            </w:r>
          </w:p>
        </w:tc>
      </w:tr>
      <w:tr w:rsidR="00D42B42" w:rsidRPr="00D42B42" w14:paraId="5ED01DEE" w14:textId="77777777" w:rsidTr="0010656D">
        <w:tc>
          <w:tcPr>
            <w:tcW w:w="450" w:type="dxa"/>
          </w:tcPr>
          <w:p w14:paraId="177A2E4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454D9981" w14:textId="77777777" w:rsidR="00D42B42" w:rsidRPr="00D42B42" w:rsidRDefault="00D42B42" w:rsidP="002D3C61">
            <w:pPr>
              <w:widowControl w:val="0"/>
              <w:numPr>
                <w:ilvl w:val="0"/>
                <w:numId w:val="10"/>
              </w:numPr>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Att.Name</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Postadrestype</w:t>
            </w:r>
            <w:r w:rsidRPr="00D42B42">
              <w:rPr>
                <w:rFonts w:ascii="Arial" w:hAnsi="Arial" w:cs="Arial"/>
                <w:color w:val="000000"/>
                <w:sz w:val="20"/>
                <w:szCs w:val="20"/>
                <w:lang w:val="en-AU"/>
              </w:rPr>
              <w:fldChar w:fldCharType="end"/>
            </w:r>
          </w:p>
        </w:tc>
        <w:tc>
          <w:tcPr>
            <w:tcW w:w="4230" w:type="dxa"/>
            <w:hideMark/>
          </w:tcPr>
          <w:p w14:paraId="4D06C98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rPr>
            </w:pPr>
            <w:r w:rsidRPr="00D42B42">
              <w:rPr>
                <w:rFonts w:ascii="Arial" w:hAnsi="Arial" w:cs="Arial"/>
                <w:color w:val="000000"/>
                <w:sz w:val="20"/>
                <w:szCs w:val="20"/>
                <w:lang w:val="en-AU"/>
              </w:rPr>
              <w:fldChar w:fldCharType="begin" w:fldLock="1"/>
            </w:r>
            <w:r w:rsidRPr="00D54C45">
              <w:rPr>
                <w:rFonts w:ascii="Arial" w:hAnsi="Arial" w:cs="Arial"/>
                <w:sz w:val="20"/>
                <w:szCs w:val="24"/>
              </w:rPr>
              <w:instrText xml:space="preserve">MERGEFIELD </w:instrText>
            </w:r>
            <w:r w:rsidRPr="00D42B42">
              <w:rPr>
                <w:rFonts w:ascii="Calibri" w:hAnsi="Calibri" w:cs="Arial"/>
                <w:color w:val="0F0F0F"/>
                <w:sz w:val="22"/>
                <w:szCs w:val="24"/>
              </w:rPr>
              <w:instrText>Att.Notes</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Aanduiding van het soort postadres</w:t>
            </w:r>
            <w:r w:rsidRPr="00D42B42">
              <w:rPr>
                <w:rFonts w:ascii="Arial" w:hAnsi="Arial" w:cs="Arial"/>
                <w:color w:val="000000"/>
                <w:sz w:val="20"/>
                <w:szCs w:val="20"/>
                <w:lang w:val="en-AU"/>
              </w:rPr>
              <w:fldChar w:fldCharType="end"/>
            </w:r>
          </w:p>
        </w:tc>
        <w:tc>
          <w:tcPr>
            <w:tcW w:w="1080" w:type="dxa"/>
            <w:hideMark/>
          </w:tcPr>
          <w:p w14:paraId="186ED7F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Att.Type</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A1</w:t>
            </w:r>
            <w:r w:rsidRPr="00D42B42">
              <w:rPr>
                <w:rFonts w:ascii="Arial" w:hAnsi="Arial" w:cs="Arial"/>
                <w:color w:val="000000"/>
                <w:sz w:val="20"/>
                <w:szCs w:val="20"/>
                <w:lang w:val="en-AU"/>
              </w:rPr>
              <w:fldChar w:fldCharType="end"/>
            </w:r>
          </w:p>
        </w:tc>
        <w:tc>
          <w:tcPr>
            <w:tcW w:w="810" w:type="dxa"/>
            <w:hideMark/>
          </w:tcPr>
          <w:p w14:paraId="6F605CA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Att.LowerBound</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1</w:t>
            </w:r>
            <w:r w:rsidRPr="00D42B42">
              <w:rPr>
                <w:rFonts w:ascii="Arial" w:hAnsi="Arial" w:cs="Arial"/>
                <w:color w:val="000000"/>
                <w:sz w:val="20"/>
                <w:szCs w:val="20"/>
                <w:lang w:val="en-AU"/>
              </w:rPr>
              <w:fldChar w:fldCharType="end"/>
            </w:r>
            <w:r w:rsidRPr="00D42B42">
              <w:rPr>
                <w:rFonts w:ascii="Calibri" w:hAnsi="Calibri" w:cs="Arial"/>
                <w:color w:val="0F0F0F"/>
                <w:sz w:val="22"/>
                <w:szCs w:val="24"/>
              </w:rPr>
              <w:t xml:space="preserve"> - </w:t>
            </w:r>
            <w:r w:rsidRPr="00D42B42">
              <w:rPr>
                <w:rFonts w:ascii="Arial" w:hAnsi="Arial" w:cs="Arial"/>
                <w:color w:val="000000"/>
                <w:sz w:val="20"/>
                <w:szCs w:val="20"/>
                <w:lang w:val="en-AU"/>
              </w:rPr>
              <w:fldChar w:fldCharType="begin" w:fldLock="1"/>
            </w:r>
            <w:r w:rsidRPr="00D42B42">
              <w:rPr>
                <w:rFonts w:ascii="Calibri" w:hAnsi="Calibri" w:cs="Arial"/>
                <w:color w:val="0F0F0F"/>
                <w:sz w:val="22"/>
                <w:szCs w:val="24"/>
              </w:rPr>
              <w:instrText>MERGEFIELD Att.UpperBound</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1</w:t>
            </w:r>
            <w:r w:rsidRPr="00D42B42">
              <w:rPr>
                <w:rFonts w:ascii="Arial" w:hAnsi="Arial" w:cs="Arial"/>
                <w:color w:val="000000"/>
                <w:sz w:val="20"/>
                <w:szCs w:val="20"/>
                <w:lang w:val="en-AU"/>
              </w:rPr>
              <w:fldChar w:fldCharType="end"/>
            </w:r>
          </w:p>
        </w:tc>
      </w:tr>
      <w:tr w:rsidR="00D42B42" w:rsidRPr="00D42B42" w14:paraId="04FEA0C3" w14:textId="77777777" w:rsidTr="0010656D">
        <w:tc>
          <w:tcPr>
            <w:tcW w:w="450" w:type="dxa"/>
          </w:tcPr>
          <w:p w14:paraId="71191F9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6BDD7516" w14:textId="77777777" w:rsidR="00D42B42" w:rsidRPr="00D42B42" w:rsidRDefault="00D42B42" w:rsidP="002D3C61">
            <w:pPr>
              <w:widowControl w:val="0"/>
              <w:numPr>
                <w:ilvl w:val="0"/>
                <w:numId w:val="10"/>
              </w:numPr>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Att.Name</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Postbus- of antwoordnummer</w:t>
            </w:r>
            <w:r w:rsidRPr="00D42B42">
              <w:rPr>
                <w:rFonts w:ascii="Arial" w:hAnsi="Arial" w:cs="Arial"/>
                <w:color w:val="000000"/>
                <w:sz w:val="20"/>
                <w:szCs w:val="20"/>
                <w:lang w:val="en-AU"/>
              </w:rPr>
              <w:fldChar w:fldCharType="end"/>
            </w:r>
          </w:p>
        </w:tc>
        <w:tc>
          <w:tcPr>
            <w:tcW w:w="4230" w:type="dxa"/>
            <w:hideMark/>
          </w:tcPr>
          <w:p w14:paraId="29E1C4CE"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rPr>
            </w:pPr>
            <w:r w:rsidRPr="00D42B42">
              <w:rPr>
                <w:rFonts w:ascii="Arial" w:hAnsi="Arial" w:cs="Arial"/>
                <w:color w:val="000000"/>
                <w:sz w:val="20"/>
                <w:szCs w:val="20"/>
                <w:lang w:val="en-AU"/>
              </w:rPr>
              <w:fldChar w:fldCharType="begin" w:fldLock="1"/>
            </w:r>
            <w:r w:rsidRPr="00D54C45">
              <w:rPr>
                <w:rFonts w:ascii="Arial" w:hAnsi="Arial" w:cs="Arial"/>
                <w:sz w:val="20"/>
                <w:szCs w:val="24"/>
              </w:rPr>
              <w:instrText xml:space="preserve">MERGEFIELD </w:instrText>
            </w:r>
            <w:r w:rsidRPr="00D42B42">
              <w:rPr>
                <w:rFonts w:ascii="Calibri" w:hAnsi="Calibri" w:cs="Arial"/>
                <w:color w:val="0F0F0F"/>
                <w:sz w:val="22"/>
                <w:szCs w:val="24"/>
              </w:rPr>
              <w:instrText>Att.Notes</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De numerieke aanduiding zoals deze door de Nederlandse PTT is vastgesteld voor postbusadressen en antwoordnummeradressen.</w:t>
            </w:r>
            <w:r w:rsidRPr="00D42B42">
              <w:rPr>
                <w:rFonts w:ascii="Arial" w:hAnsi="Arial" w:cs="Arial"/>
                <w:color w:val="000000"/>
                <w:sz w:val="20"/>
                <w:szCs w:val="20"/>
                <w:lang w:val="en-AU"/>
              </w:rPr>
              <w:fldChar w:fldCharType="end"/>
            </w:r>
          </w:p>
        </w:tc>
        <w:tc>
          <w:tcPr>
            <w:tcW w:w="1080" w:type="dxa"/>
            <w:hideMark/>
          </w:tcPr>
          <w:p w14:paraId="5547D76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Att.Type</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N5</w:t>
            </w:r>
            <w:r w:rsidRPr="00D42B42">
              <w:rPr>
                <w:rFonts w:ascii="Arial" w:hAnsi="Arial" w:cs="Arial"/>
                <w:color w:val="000000"/>
                <w:sz w:val="20"/>
                <w:szCs w:val="20"/>
                <w:lang w:val="en-AU"/>
              </w:rPr>
              <w:fldChar w:fldCharType="end"/>
            </w:r>
          </w:p>
        </w:tc>
        <w:tc>
          <w:tcPr>
            <w:tcW w:w="810" w:type="dxa"/>
            <w:hideMark/>
          </w:tcPr>
          <w:p w14:paraId="401F1F4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0"/>
                <w:lang w:val="en-AU"/>
              </w:rPr>
            </w:pPr>
            <w:r w:rsidRPr="00D42B42">
              <w:rPr>
                <w:rFonts w:ascii="Arial" w:hAnsi="Arial" w:cs="Arial"/>
                <w:color w:val="000000"/>
                <w:sz w:val="20"/>
                <w:szCs w:val="20"/>
                <w:lang w:val="en-AU"/>
              </w:rPr>
              <w:fldChar w:fldCharType="begin" w:fldLock="1"/>
            </w:r>
            <w:r w:rsidRPr="00D42B42">
              <w:rPr>
                <w:rFonts w:ascii="Arial" w:hAnsi="Arial" w:cs="Arial"/>
                <w:sz w:val="20"/>
                <w:szCs w:val="24"/>
                <w:lang w:val="en-AU"/>
              </w:rPr>
              <w:instrText xml:space="preserve">MERGEFIELD </w:instrText>
            </w:r>
            <w:r w:rsidRPr="00D42B42">
              <w:rPr>
                <w:rFonts w:ascii="Calibri" w:hAnsi="Calibri" w:cs="Arial"/>
                <w:color w:val="0F0F0F"/>
                <w:sz w:val="22"/>
                <w:szCs w:val="24"/>
              </w:rPr>
              <w:instrText>Att.LowerBound</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1</w:t>
            </w:r>
            <w:r w:rsidRPr="00D42B42">
              <w:rPr>
                <w:rFonts w:ascii="Arial" w:hAnsi="Arial" w:cs="Arial"/>
                <w:color w:val="000000"/>
                <w:sz w:val="20"/>
                <w:szCs w:val="20"/>
                <w:lang w:val="en-AU"/>
              </w:rPr>
              <w:fldChar w:fldCharType="end"/>
            </w:r>
            <w:r w:rsidRPr="00D42B42">
              <w:rPr>
                <w:rFonts w:ascii="Calibri" w:hAnsi="Calibri" w:cs="Arial"/>
                <w:color w:val="0F0F0F"/>
                <w:sz w:val="22"/>
                <w:szCs w:val="24"/>
              </w:rPr>
              <w:t xml:space="preserve"> - </w:t>
            </w:r>
            <w:r w:rsidRPr="00D42B42">
              <w:rPr>
                <w:rFonts w:ascii="Arial" w:hAnsi="Arial" w:cs="Arial"/>
                <w:color w:val="000000"/>
                <w:sz w:val="20"/>
                <w:szCs w:val="20"/>
                <w:lang w:val="en-AU"/>
              </w:rPr>
              <w:fldChar w:fldCharType="begin" w:fldLock="1"/>
            </w:r>
            <w:r w:rsidRPr="00D42B42">
              <w:rPr>
                <w:rFonts w:ascii="Calibri" w:hAnsi="Calibri" w:cs="Arial"/>
                <w:color w:val="0F0F0F"/>
                <w:sz w:val="22"/>
                <w:szCs w:val="24"/>
              </w:rPr>
              <w:instrText>MERGEFIELD Att.UpperBound</w:instrText>
            </w:r>
            <w:r w:rsidRPr="00D42B42">
              <w:rPr>
                <w:rFonts w:ascii="Arial" w:hAnsi="Arial" w:cs="Arial"/>
                <w:color w:val="000000"/>
                <w:sz w:val="20"/>
                <w:szCs w:val="20"/>
                <w:lang w:val="en-AU"/>
              </w:rPr>
              <w:fldChar w:fldCharType="separate"/>
            </w:r>
            <w:r w:rsidRPr="00D42B42">
              <w:rPr>
                <w:rFonts w:ascii="Calibri" w:hAnsi="Calibri" w:cs="Arial"/>
                <w:color w:val="0F0F0F"/>
                <w:sz w:val="22"/>
                <w:szCs w:val="24"/>
              </w:rPr>
              <w:t>1</w:t>
            </w:r>
            <w:r w:rsidRPr="00D42B42">
              <w:rPr>
                <w:rFonts w:ascii="Arial" w:hAnsi="Arial" w:cs="Arial"/>
                <w:color w:val="000000"/>
                <w:sz w:val="20"/>
                <w:szCs w:val="20"/>
                <w:lang w:val="en-AU"/>
              </w:rPr>
              <w:fldChar w:fldCharType="end"/>
            </w:r>
          </w:p>
        </w:tc>
      </w:tr>
      <w:tr w:rsidR="00D42B42" w:rsidRPr="00D42B42" w14:paraId="77B46689" w14:textId="77777777" w:rsidTr="0010656D">
        <w:tc>
          <w:tcPr>
            <w:tcW w:w="450" w:type="dxa"/>
          </w:tcPr>
          <w:p w14:paraId="376A096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tcPr>
          <w:p w14:paraId="79F7362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Arial"/>
                <w:color w:val="000000"/>
                <w:sz w:val="20"/>
                <w:szCs w:val="24"/>
              </w:rPr>
            </w:pPr>
            <w:r w:rsidRPr="00D54C45">
              <w:rPr>
                <w:rFonts w:ascii="Calibri" w:hAnsi="Calibri" w:cs="Arial"/>
                <w:color w:val="000000"/>
                <w:sz w:val="20"/>
                <w:szCs w:val="24"/>
              </w:rPr>
              <w:t>•</w:t>
            </w:r>
            <w:r w:rsidRPr="00D42B42">
              <w:rPr>
                <w:rFonts w:ascii="Calibri" w:hAnsi="Calibri" w:cs="Arial"/>
                <w:color w:val="000000"/>
                <w:sz w:val="20"/>
                <w:szCs w:val="24"/>
              </w:rPr>
              <w:t xml:space="preserve"> </w:t>
            </w:r>
            <w:r w:rsidRPr="00D42B42">
              <w:rPr>
                <w:rFonts w:ascii="Arial" w:hAnsi="Arial" w:cs="Arial"/>
                <w:color w:val="000000"/>
                <w:sz w:val="20"/>
                <w:szCs w:val="20"/>
                <w:lang w:val="en-AU"/>
              </w:rPr>
              <w:fldChar w:fldCharType="begin" w:fldLock="1"/>
            </w:r>
            <w:r w:rsidRPr="00D42B42">
              <w:rPr>
                <w:rFonts w:ascii="Calibri" w:hAnsi="Calibri" w:cs="Arial"/>
                <w:color w:val="000000"/>
                <w:sz w:val="20"/>
                <w:szCs w:val="24"/>
              </w:rPr>
              <w:instrText>MERGEFIELD Connector.Name</w:instrText>
            </w:r>
            <w:r w:rsidRPr="00D42B42">
              <w:rPr>
                <w:rFonts w:ascii="Arial" w:hAnsi="Arial" w:cs="Arial"/>
                <w:color w:val="000000"/>
                <w:sz w:val="20"/>
                <w:szCs w:val="20"/>
                <w:lang w:val="en-AU"/>
              </w:rPr>
              <w:fldChar w:fldCharType="separate"/>
            </w:r>
            <w:r w:rsidRPr="00D42B42">
              <w:rPr>
                <w:rFonts w:ascii="Calibri" w:hAnsi="Calibri" w:cs="Arial"/>
                <w:color w:val="000000"/>
                <w:sz w:val="20"/>
                <w:szCs w:val="24"/>
              </w:rPr>
              <w:t>heeft als correspondentieadres postadres in</w:t>
            </w:r>
            <w:r w:rsidRPr="00D42B42">
              <w:rPr>
                <w:rFonts w:ascii="Arial" w:hAnsi="Arial" w:cs="Arial"/>
                <w:color w:val="000000"/>
                <w:sz w:val="20"/>
                <w:szCs w:val="20"/>
                <w:lang w:val="en-AU"/>
              </w:rPr>
              <w:fldChar w:fldCharType="end"/>
            </w:r>
            <w:r w:rsidRPr="00D42B42">
              <w:rPr>
                <w:rFonts w:ascii="Calibri" w:hAnsi="Calibri" w:cs="Arial"/>
                <w:color w:val="000000"/>
                <w:sz w:val="20"/>
                <w:szCs w:val="24"/>
              </w:rPr>
              <w:t xml:space="preserve"> </w:t>
            </w:r>
            <w:r w:rsidRPr="00D42B42">
              <w:rPr>
                <w:rFonts w:ascii="Arial" w:hAnsi="Arial" w:cs="Arial"/>
                <w:color w:val="000000"/>
                <w:sz w:val="20"/>
                <w:szCs w:val="20"/>
                <w:lang w:val="en-AU"/>
              </w:rPr>
              <w:fldChar w:fldCharType="begin" w:fldLock="1"/>
            </w:r>
            <w:r w:rsidRPr="00D42B42">
              <w:rPr>
                <w:rFonts w:ascii="Calibri" w:hAnsi="Calibri" w:cs="Arial"/>
                <w:color w:val="000000"/>
                <w:sz w:val="20"/>
                <w:szCs w:val="24"/>
              </w:rPr>
              <w:instrText>MERGEFIELD Element.Name</w:instrText>
            </w:r>
            <w:r w:rsidRPr="00D42B42">
              <w:rPr>
                <w:rFonts w:ascii="Arial" w:hAnsi="Arial" w:cs="Arial"/>
                <w:color w:val="000000"/>
                <w:sz w:val="20"/>
                <w:szCs w:val="20"/>
                <w:lang w:val="en-AU"/>
              </w:rPr>
              <w:fldChar w:fldCharType="separate"/>
            </w:r>
            <w:r w:rsidRPr="00D42B42">
              <w:rPr>
                <w:rFonts w:ascii="Calibri" w:hAnsi="Calibri" w:cs="Arial"/>
                <w:color w:val="000000"/>
                <w:sz w:val="20"/>
                <w:szCs w:val="24"/>
              </w:rPr>
              <w:t>WOONPLAATS</w:t>
            </w:r>
            <w:r w:rsidRPr="00D42B42">
              <w:rPr>
                <w:rFonts w:ascii="Arial" w:hAnsi="Arial" w:cs="Arial"/>
                <w:color w:val="000000"/>
                <w:sz w:val="20"/>
                <w:szCs w:val="20"/>
                <w:lang w:val="en-AU"/>
              </w:rPr>
              <w:fldChar w:fldCharType="end"/>
            </w:r>
            <w:r w:rsidRPr="00D42B42">
              <w:rPr>
                <w:rFonts w:ascii="Calibri" w:hAnsi="Calibri" w:cs="Arial"/>
                <w:color w:val="000000"/>
                <w:sz w:val="20"/>
                <w:szCs w:val="24"/>
              </w:rPr>
              <w:t xml:space="preserve"> [1]</w:t>
            </w:r>
          </w:p>
          <w:p w14:paraId="1BE4E3BD" w14:textId="77777777" w:rsidR="00D42B42" w:rsidRPr="00D54C45" w:rsidRDefault="00D42B42" w:rsidP="00D42B42">
            <w:pPr>
              <w:widowControl w:val="0"/>
              <w:autoSpaceDE w:val="0"/>
              <w:autoSpaceDN w:val="0"/>
              <w:adjustRightInd w:val="0"/>
              <w:spacing w:line="256" w:lineRule="auto"/>
              <w:contextualSpacing w:val="0"/>
              <w:rPr>
                <w:rFonts w:cs="Verdana"/>
                <w:sz w:val="20"/>
                <w:szCs w:val="24"/>
              </w:rPr>
            </w:pPr>
          </w:p>
        </w:tc>
        <w:tc>
          <w:tcPr>
            <w:tcW w:w="4230" w:type="dxa"/>
            <w:hideMark/>
          </w:tcPr>
          <w:p w14:paraId="3701896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4"/>
              </w:rPr>
            </w:pPr>
            <w:r w:rsidRPr="00D42B42">
              <w:rPr>
                <w:rFonts w:ascii="Arial" w:hAnsi="Arial" w:cs="Arial"/>
                <w:color w:val="000000"/>
                <w:sz w:val="20"/>
                <w:szCs w:val="20"/>
                <w:lang w:val="en-AU"/>
              </w:rPr>
              <w:fldChar w:fldCharType="begin" w:fldLock="1"/>
            </w:r>
            <w:r w:rsidRPr="00D54C45">
              <w:rPr>
                <w:rFonts w:ascii="Arial" w:hAnsi="Arial" w:cs="Arial"/>
                <w:sz w:val="20"/>
                <w:szCs w:val="24"/>
              </w:rPr>
              <w:instrText xml:space="preserve">MERGEFIELD </w:instrText>
            </w:r>
            <w:r w:rsidRPr="00D42B42">
              <w:rPr>
                <w:rFonts w:ascii="Calibri" w:hAnsi="Calibri" w:cs="Arial"/>
                <w:color w:val="000000"/>
                <w:sz w:val="22"/>
                <w:szCs w:val="24"/>
              </w:rPr>
              <w:instrText>Connector.Notes</w:instrText>
            </w:r>
            <w:r w:rsidRPr="00D42B42">
              <w:rPr>
                <w:rFonts w:ascii="Arial" w:hAnsi="Arial" w:cs="Arial"/>
                <w:color w:val="000000"/>
                <w:sz w:val="20"/>
                <w:szCs w:val="20"/>
                <w:lang w:val="en-AU"/>
              </w:rPr>
              <w:fldChar w:fldCharType="separate"/>
            </w:r>
            <w:r w:rsidRPr="00D42B42">
              <w:rPr>
                <w:rFonts w:ascii="Calibri" w:hAnsi="Calibri" w:cs="Arial"/>
                <w:color w:val="000000"/>
                <w:sz w:val="22"/>
                <w:szCs w:val="24"/>
              </w:rPr>
              <w:t>De woonplaats die behoort bij het postadres van het SUBJECT</w:t>
            </w:r>
            <w:r w:rsidRPr="00D42B42">
              <w:rPr>
                <w:rFonts w:ascii="Arial" w:hAnsi="Arial" w:cs="Arial"/>
                <w:color w:val="000000"/>
                <w:sz w:val="20"/>
                <w:szCs w:val="20"/>
                <w:lang w:val="en-AU"/>
              </w:rPr>
              <w:fldChar w:fldCharType="end"/>
            </w:r>
          </w:p>
        </w:tc>
        <w:tc>
          <w:tcPr>
            <w:tcW w:w="1080" w:type="dxa"/>
          </w:tcPr>
          <w:p w14:paraId="5101E42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4"/>
              </w:rPr>
            </w:pPr>
          </w:p>
        </w:tc>
        <w:tc>
          <w:tcPr>
            <w:tcW w:w="810" w:type="dxa"/>
          </w:tcPr>
          <w:p w14:paraId="509B7A6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sz w:val="20"/>
                <w:szCs w:val="24"/>
              </w:rPr>
            </w:pPr>
          </w:p>
        </w:tc>
      </w:tr>
      <w:tr w:rsidR="00D42B42" w:rsidRPr="00D42B42" w14:paraId="71561799" w14:textId="77777777" w:rsidTr="0010656D">
        <w:tc>
          <w:tcPr>
            <w:tcW w:w="450" w:type="dxa"/>
          </w:tcPr>
          <w:p w14:paraId="5ECE85C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19" w:name="BKM_41264BCD_EE7B_4539_9FA5_C3B547FF3C21"/>
          </w:p>
        </w:tc>
        <w:tc>
          <w:tcPr>
            <w:tcW w:w="2790" w:type="dxa"/>
            <w:gridSpan w:val="2"/>
            <w:hideMark/>
          </w:tcPr>
          <w:p w14:paraId="33EF5F24" w14:textId="7FA4FAEB" w:rsidR="00D42B42" w:rsidRPr="00D42B42" w:rsidRDefault="00D42B42" w:rsidP="000704D1">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Rekeningnummer</w:t>
            </w:r>
            <w:r w:rsidRPr="00D42B42">
              <w:rPr>
                <w:rFonts w:ascii="Arial" w:hAnsi="Arial" w:cs="Arial"/>
                <w:color w:val="000000"/>
                <w:sz w:val="20"/>
                <w:szCs w:val="20"/>
                <w:lang w:val="en-AU"/>
              </w:rPr>
              <w:fldChar w:fldCharType="end"/>
            </w:r>
            <w:r w:rsidR="00AF7DBC">
              <w:rPr>
                <w:rFonts w:ascii="Arial" w:hAnsi="Arial" w:cs="Arial"/>
                <w:color w:val="000000"/>
                <w:sz w:val="20"/>
                <w:szCs w:val="20"/>
                <w:lang w:val="en-AU"/>
              </w:rPr>
              <w:t xml:space="preserve"> </w:t>
            </w:r>
          </w:p>
        </w:tc>
        <w:tc>
          <w:tcPr>
            <w:tcW w:w="4230" w:type="dxa"/>
            <w:hideMark/>
          </w:tcPr>
          <w:p w14:paraId="0121A9DF" w14:textId="21B9EB7C" w:rsidR="00D42B42" w:rsidRPr="00D42B42" w:rsidRDefault="0010656D"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10656D">
              <w:rPr>
                <w:rFonts w:ascii="Calibri" w:hAnsi="Calibri" w:cs="Calibri"/>
                <w:color w:val="FF0000"/>
                <w:sz w:val="22"/>
                <w:szCs w:val="22"/>
                <w:u w:val="single"/>
              </w:rPr>
              <w:t>De gegevens inzake de bankrekening waarmee het SUBJECT in de regel financieel communiceert.</w:t>
            </w:r>
          </w:p>
        </w:tc>
        <w:tc>
          <w:tcPr>
            <w:tcW w:w="1080" w:type="dxa"/>
            <w:hideMark/>
          </w:tcPr>
          <w:p w14:paraId="037E6F9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0"/>
                <w:szCs w:val="20"/>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0"/>
                <w:szCs w:val="20"/>
                <w:u w:val="single"/>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FF0000"/>
                <w:sz w:val="20"/>
                <w:szCs w:val="20"/>
                <w:u w:val="single"/>
              </w:rPr>
              <w:t>Rekeningnummer SUBJECT</w:t>
            </w:r>
            <w:r w:rsidRPr="00D42B42">
              <w:rPr>
                <w:rFonts w:ascii="Arial" w:hAnsi="Arial" w:cs="Arial"/>
                <w:color w:val="000000"/>
                <w:sz w:val="20"/>
                <w:szCs w:val="20"/>
                <w:lang w:val="en-AU"/>
              </w:rPr>
              <w:fldChar w:fldCharType="end"/>
            </w:r>
          </w:p>
        </w:tc>
        <w:tc>
          <w:tcPr>
            <w:tcW w:w="810" w:type="dxa"/>
            <w:hideMark/>
          </w:tcPr>
          <w:p w14:paraId="248A867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319"/>
      </w:tr>
      <w:tr w:rsidR="00D42B42" w:rsidRPr="00D42B42" w14:paraId="137852A8" w14:textId="77777777" w:rsidTr="0010656D">
        <w:tc>
          <w:tcPr>
            <w:tcW w:w="450" w:type="dxa"/>
          </w:tcPr>
          <w:p w14:paraId="0ED42D4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7CD8B841" w14:textId="77777777" w:rsidR="00D42B42" w:rsidRPr="00D42B42" w:rsidRDefault="00D42B42" w:rsidP="002D3C61">
            <w:pPr>
              <w:widowControl w:val="0"/>
              <w:numPr>
                <w:ilvl w:val="0"/>
                <w:numId w:val="10"/>
              </w:numPr>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Att.Name</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IBAN</w:t>
            </w:r>
            <w:r w:rsidRPr="00D42B42">
              <w:rPr>
                <w:rFonts w:ascii="Arial" w:hAnsi="Arial" w:cs="Arial"/>
                <w:color w:val="000000"/>
                <w:sz w:val="20"/>
                <w:szCs w:val="20"/>
                <w:lang w:val="en-AU"/>
              </w:rPr>
              <w:fldChar w:fldCharType="end"/>
            </w:r>
          </w:p>
        </w:tc>
        <w:tc>
          <w:tcPr>
            <w:tcW w:w="4230" w:type="dxa"/>
            <w:hideMark/>
          </w:tcPr>
          <w:p w14:paraId="212184C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4"/>
                <w:u w:val="single"/>
              </w:rPr>
              <w:instrText xml:space="preserve">MERGEFIELD </w:instrText>
            </w:r>
            <w:r w:rsidRPr="00D42B42">
              <w:rPr>
                <w:rFonts w:ascii="Calibri" w:hAnsi="Calibri" w:cs="Arial"/>
                <w:color w:val="FF0000"/>
                <w:sz w:val="22"/>
                <w:szCs w:val="24"/>
                <w:u w:val="single"/>
              </w:rPr>
              <w:instrText>Att.Notes</w:instrText>
            </w:r>
            <w:r w:rsidRPr="00D42B42">
              <w:rPr>
                <w:rFonts w:ascii="Arial" w:hAnsi="Arial" w:cs="Arial"/>
                <w:color w:val="000000"/>
                <w:sz w:val="20"/>
                <w:szCs w:val="20"/>
                <w:lang w:val="en-AU"/>
              </w:rPr>
              <w:fldChar w:fldCharType="end"/>
            </w:r>
            <w:r w:rsidRPr="00D42B42">
              <w:rPr>
                <w:rFonts w:ascii="Calibri" w:hAnsi="Calibri" w:cs="Arial"/>
                <w:color w:val="FF0000"/>
                <w:sz w:val="22"/>
                <w:szCs w:val="24"/>
                <w:u w:val="single"/>
              </w:rPr>
              <w:t>Het  internationaal bankrekeningnummer, zoals dat door een bankinstelling als identificator aan een overeenkomst tussen de bank en een of meer subjecten wordt toegekend, op basis waarvan het SUBJECT in de regel internationaal  financieel communiceert.</w:t>
            </w:r>
          </w:p>
        </w:tc>
        <w:tc>
          <w:tcPr>
            <w:tcW w:w="1080" w:type="dxa"/>
            <w:hideMark/>
          </w:tcPr>
          <w:p w14:paraId="1DF0C1F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Att.Type</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AN34</w:t>
            </w:r>
            <w:r w:rsidRPr="00D42B42">
              <w:rPr>
                <w:rFonts w:ascii="Arial" w:hAnsi="Arial" w:cs="Arial"/>
                <w:color w:val="000000"/>
                <w:sz w:val="20"/>
                <w:szCs w:val="20"/>
                <w:lang w:val="en-AU"/>
              </w:rPr>
              <w:fldChar w:fldCharType="end"/>
            </w:r>
          </w:p>
        </w:tc>
        <w:tc>
          <w:tcPr>
            <w:tcW w:w="810" w:type="dxa"/>
            <w:hideMark/>
          </w:tcPr>
          <w:p w14:paraId="384D95C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1</w:t>
            </w:r>
            <w:r w:rsidRPr="00D42B42">
              <w:rPr>
                <w:rFonts w:ascii="Arial" w:hAnsi="Arial" w:cs="Arial"/>
                <w:color w:val="000000"/>
                <w:sz w:val="20"/>
                <w:szCs w:val="20"/>
                <w:lang w:val="en-AU"/>
              </w:rPr>
              <w:fldChar w:fldCharType="end"/>
            </w:r>
            <w:r w:rsidRPr="00D42B42">
              <w:rPr>
                <w:rFonts w:ascii="Calibri" w:hAnsi="Calibri" w:cs="Arial"/>
                <w:color w:val="FF0000"/>
                <w:sz w:val="22"/>
                <w:szCs w:val="24"/>
                <w:u w:val="single"/>
              </w:rPr>
              <w:t xml:space="preserve"> - </w:t>
            </w:r>
            <w:r w:rsidRPr="00D42B42">
              <w:rPr>
                <w:rFonts w:ascii="Arial" w:hAnsi="Arial" w:cs="Arial"/>
                <w:color w:val="000000"/>
                <w:sz w:val="20"/>
                <w:szCs w:val="20"/>
                <w:lang w:val="en-AU"/>
              </w:rPr>
              <w:fldChar w:fldCharType="begin" w:fldLock="1"/>
            </w:r>
            <w:r w:rsidRPr="00D42B42">
              <w:rPr>
                <w:rFonts w:ascii="Calibri" w:hAnsi="Calibri" w:cs="Arial"/>
                <w:color w:val="FF0000"/>
                <w:sz w:val="22"/>
                <w:szCs w:val="24"/>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1</w:t>
            </w:r>
            <w:r w:rsidRPr="00D42B42">
              <w:rPr>
                <w:rFonts w:ascii="Arial" w:hAnsi="Arial" w:cs="Arial"/>
                <w:color w:val="000000"/>
                <w:sz w:val="20"/>
                <w:szCs w:val="20"/>
                <w:lang w:val="en-AU"/>
              </w:rPr>
              <w:fldChar w:fldCharType="end"/>
            </w:r>
          </w:p>
        </w:tc>
      </w:tr>
      <w:tr w:rsidR="00D42B42" w:rsidRPr="00D42B42" w14:paraId="565023AE" w14:textId="77777777" w:rsidTr="0010656D">
        <w:tc>
          <w:tcPr>
            <w:tcW w:w="450" w:type="dxa"/>
          </w:tcPr>
          <w:p w14:paraId="0A07BC9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65D9CFBB" w14:textId="77777777" w:rsidR="00D42B42" w:rsidRPr="00D42B42" w:rsidRDefault="00D42B42" w:rsidP="002D3C61">
            <w:pPr>
              <w:widowControl w:val="0"/>
              <w:numPr>
                <w:ilvl w:val="0"/>
                <w:numId w:val="10"/>
              </w:numPr>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Att.Name</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BIC</w:t>
            </w:r>
            <w:r w:rsidRPr="00D42B42">
              <w:rPr>
                <w:rFonts w:ascii="Arial" w:hAnsi="Arial" w:cs="Arial"/>
                <w:color w:val="000000"/>
                <w:sz w:val="20"/>
                <w:szCs w:val="20"/>
                <w:lang w:val="en-AU"/>
              </w:rPr>
              <w:fldChar w:fldCharType="end"/>
            </w:r>
          </w:p>
        </w:tc>
        <w:tc>
          <w:tcPr>
            <w:tcW w:w="4230" w:type="dxa"/>
            <w:hideMark/>
          </w:tcPr>
          <w:p w14:paraId="70031697"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4"/>
                <w:u w:val="single"/>
              </w:rPr>
              <w:instrText xml:space="preserve">MERGEFIELD </w:instrText>
            </w:r>
            <w:r w:rsidRPr="00D42B42">
              <w:rPr>
                <w:rFonts w:ascii="Calibri" w:hAnsi="Calibri" w:cs="Arial"/>
                <w:color w:val="FF0000"/>
                <w:sz w:val="22"/>
                <w:szCs w:val="24"/>
                <w:u w:val="single"/>
              </w:rPr>
              <w:instrText>Att.Notes</w:instrText>
            </w:r>
            <w:r w:rsidRPr="00D42B42">
              <w:rPr>
                <w:rFonts w:ascii="Arial" w:hAnsi="Arial" w:cs="Arial"/>
                <w:color w:val="000000"/>
                <w:sz w:val="20"/>
                <w:szCs w:val="20"/>
                <w:lang w:val="en-AU"/>
              </w:rPr>
              <w:fldChar w:fldCharType="end"/>
            </w:r>
            <w:r w:rsidRPr="00D42B42">
              <w:rPr>
                <w:rFonts w:ascii="Calibri" w:hAnsi="Calibri" w:cs="Arial"/>
                <w:color w:val="FF0000"/>
                <w:sz w:val="22"/>
                <w:szCs w:val="24"/>
                <w:u w:val="single"/>
              </w:rPr>
              <w:t>De unieke code van de bankinstelling waar  het SUBJECT het bankrekeningnummer heeft waarmee het subject in de regel internationaal financieel  communiceert.</w:t>
            </w:r>
          </w:p>
        </w:tc>
        <w:tc>
          <w:tcPr>
            <w:tcW w:w="1080" w:type="dxa"/>
            <w:hideMark/>
          </w:tcPr>
          <w:p w14:paraId="4186A10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Att.Type</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AN11</w:t>
            </w:r>
            <w:r w:rsidRPr="00D42B42">
              <w:rPr>
                <w:rFonts w:ascii="Arial" w:hAnsi="Arial" w:cs="Arial"/>
                <w:color w:val="000000"/>
                <w:sz w:val="20"/>
                <w:szCs w:val="20"/>
                <w:lang w:val="en-AU"/>
              </w:rPr>
              <w:fldChar w:fldCharType="end"/>
            </w:r>
          </w:p>
        </w:tc>
        <w:tc>
          <w:tcPr>
            <w:tcW w:w="810" w:type="dxa"/>
            <w:hideMark/>
          </w:tcPr>
          <w:p w14:paraId="64DB90D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FF0000"/>
                <w:sz w:val="20"/>
                <w:szCs w:val="24"/>
                <w:u w:val="single"/>
                <w:lang w:val="en-AU"/>
              </w:rPr>
              <w:t>0</w:t>
            </w:r>
            <w:r w:rsidRPr="00D42B42">
              <w:rPr>
                <w:rFonts w:ascii="Calibri" w:hAnsi="Calibri" w:cs="Arial"/>
                <w:color w:val="FF0000"/>
                <w:sz w:val="22"/>
                <w:szCs w:val="24"/>
                <w:u w:val="single"/>
              </w:rPr>
              <w:t xml:space="preserve"> - </w:t>
            </w:r>
            <w:r w:rsidRPr="00D42B42">
              <w:rPr>
                <w:rFonts w:ascii="Arial" w:hAnsi="Arial" w:cs="Arial"/>
                <w:color w:val="000000"/>
                <w:sz w:val="20"/>
                <w:szCs w:val="20"/>
                <w:lang w:val="en-AU"/>
              </w:rPr>
              <w:fldChar w:fldCharType="begin" w:fldLock="1"/>
            </w:r>
            <w:r w:rsidRPr="00D42B42">
              <w:rPr>
                <w:rFonts w:ascii="Calibri" w:hAnsi="Calibri" w:cs="Arial"/>
                <w:color w:val="FF0000"/>
                <w:sz w:val="22"/>
                <w:szCs w:val="24"/>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1</w:t>
            </w:r>
            <w:r w:rsidRPr="00D42B42">
              <w:rPr>
                <w:rFonts w:ascii="Arial" w:hAnsi="Arial" w:cs="Arial"/>
                <w:color w:val="000000"/>
                <w:sz w:val="20"/>
                <w:szCs w:val="20"/>
                <w:lang w:val="en-AU"/>
              </w:rPr>
              <w:fldChar w:fldCharType="end"/>
            </w:r>
          </w:p>
        </w:tc>
      </w:tr>
      <w:tr w:rsidR="00D42B42" w:rsidRPr="00D42B42" w14:paraId="1B9F7887" w14:textId="77777777" w:rsidTr="0010656D">
        <w:tc>
          <w:tcPr>
            <w:tcW w:w="450" w:type="dxa"/>
          </w:tcPr>
          <w:p w14:paraId="5B759E0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20" w:name="BKM_1B80FE72_B6EB_4095_B185_ABA9A95E7E5C"/>
          </w:p>
        </w:tc>
        <w:tc>
          <w:tcPr>
            <w:tcW w:w="2790" w:type="dxa"/>
            <w:gridSpan w:val="2"/>
            <w:hideMark/>
          </w:tcPr>
          <w:p w14:paraId="4A3D62B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Subjecttypering</w:t>
            </w:r>
            <w:r w:rsidRPr="00D42B42">
              <w:rPr>
                <w:rFonts w:ascii="Arial" w:hAnsi="Arial" w:cs="Arial"/>
                <w:color w:val="000000"/>
                <w:sz w:val="20"/>
                <w:szCs w:val="20"/>
                <w:lang w:val="en-AU"/>
              </w:rPr>
              <w:fldChar w:fldCharType="end"/>
            </w:r>
          </w:p>
        </w:tc>
        <w:tc>
          <w:tcPr>
            <w:tcW w:w="4230" w:type="dxa"/>
            <w:hideMark/>
          </w:tcPr>
          <w:p w14:paraId="3001DCD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Het onderscheid van een SUBJECT in een INGEZETENE, een NIETINGEZETENE, een ANDER NATUURLIJK PERSOON, een INGESCHREVEN NIET-NATUURLIJK PERSOON, een ANDER BUITENLANDS NIET-NATUURLIJK PERSOON dan wel een VESTIGING.</w:t>
            </w:r>
            <w:r w:rsidRPr="00D42B42">
              <w:rPr>
                <w:rFonts w:ascii="Arial" w:hAnsi="Arial" w:cs="Arial"/>
                <w:color w:val="000000"/>
                <w:sz w:val="20"/>
                <w:szCs w:val="20"/>
                <w:lang w:val="en-AU"/>
              </w:rPr>
              <w:fldChar w:fldCharType="end"/>
            </w:r>
          </w:p>
        </w:tc>
        <w:tc>
          <w:tcPr>
            <w:tcW w:w="1080" w:type="dxa"/>
            <w:hideMark/>
          </w:tcPr>
          <w:p w14:paraId="528187A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AN50</w:t>
            </w:r>
            <w:r w:rsidRPr="00D42B42">
              <w:rPr>
                <w:rFonts w:ascii="Arial" w:hAnsi="Arial" w:cs="Arial"/>
                <w:color w:val="000000"/>
                <w:sz w:val="20"/>
                <w:szCs w:val="20"/>
                <w:lang w:val="en-AU"/>
              </w:rPr>
              <w:fldChar w:fldCharType="end"/>
            </w:r>
          </w:p>
        </w:tc>
        <w:tc>
          <w:tcPr>
            <w:tcW w:w="810" w:type="dxa"/>
            <w:hideMark/>
          </w:tcPr>
          <w:p w14:paraId="4E3D2AC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20"/>
      </w:tr>
      <w:tr w:rsidR="00D42B42" w:rsidRPr="00D42B42" w14:paraId="523446EC" w14:textId="77777777" w:rsidTr="0010656D">
        <w:tc>
          <w:tcPr>
            <w:tcW w:w="450" w:type="dxa"/>
          </w:tcPr>
          <w:p w14:paraId="4FDF912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21" w:name="BKM_529E6C2F_1436_448b_A755_685B167ED087"/>
          </w:p>
        </w:tc>
        <w:tc>
          <w:tcPr>
            <w:tcW w:w="2790" w:type="dxa"/>
            <w:gridSpan w:val="2"/>
            <w:hideMark/>
          </w:tcPr>
          <w:p w14:paraId="4ED09BA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Telefoonnummer</w:t>
            </w:r>
            <w:r w:rsidRPr="00D42B42">
              <w:rPr>
                <w:rFonts w:ascii="Arial" w:hAnsi="Arial" w:cs="Arial"/>
                <w:color w:val="000000"/>
                <w:sz w:val="20"/>
                <w:szCs w:val="20"/>
                <w:lang w:val="en-AU"/>
              </w:rPr>
              <w:fldChar w:fldCharType="end"/>
            </w:r>
          </w:p>
        </w:tc>
        <w:tc>
          <w:tcPr>
            <w:tcW w:w="4230" w:type="dxa"/>
            <w:hideMark/>
          </w:tcPr>
          <w:p w14:paraId="33EF18C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Telefoonnummer waaronder het subject in de regel bereikbaar is.</w:t>
            </w:r>
            <w:r w:rsidRPr="00D42B42">
              <w:rPr>
                <w:rFonts w:ascii="Arial" w:hAnsi="Arial" w:cs="Arial"/>
                <w:color w:val="000000"/>
                <w:sz w:val="20"/>
                <w:szCs w:val="20"/>
                <w:lang w:val="en-AU"/>
              </w:rPr>
              <w:fldChar w:fldCharType="end"/>
            </w:r>
          </w:p>
        </w:tc>
        <w:tc>
          <w:tcPr>
            <w:tcW w:w="1080" w:type="dxa"/>
            <w:hideMark/>
          </w:tcPr>
          <w:p w14:paraId="769640F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AN20</w:t>
            </w:r>
            <w:r w:rsidRPr="00D42B42">
              <w:rPr>
                <w:rFonts w:ascii="Arial" w:hAnsi="Arial" w:cs="Arial"/>
                <w:color w:val="000000"/>
                <w:sz w:val="20"/>
                <w:szCs w:val="20"/>
                <w:lang w:val="en-AU"/>
              </w:rPr>
              <w:fldChar w:fldCharType="end"/>
            </w:r>
          </w:p>
        </w:tc>
        <w:tc>
          <w:tcPr>
            <w:tcW w:w="810" w:type="dxa"/>
            <w:hideMark/>
          </w:tcPr>
          <w:p w14:paraId="7D481AA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21"/>
      </w:tr>
      <w:tr w:rsidR="00D42B42" w:rsidRPr="00D42B42" w14:paraId="79AAE9FB" w14:textId="77777777" w:rsidTr="0010656D">
        <w:tc>
          <w:tcPr>
            <w:tcW w:w="450" w:type="dxa"/>
          </w:tcPr>
          <w:p w14:paraId="3A91B11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322" w:name="BKM_1DEA625F_DC14_439e_A5A7_32AB34C5EE39"/>
          </w:p>
        </w:tc>
        <w:tc>
          <w:tcPr>
            <w:tcW w:w="2790" w:type="dxa"/>
            <w:gridSpan w:val="2"/>
            <w:hideMark/>
          </w:tcPr>
          <w:p w14:paraId="0244762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Verblijf buitenland</w:t>
            </w:r>
            <w:r w:rsidRPr="00D42B42">
              <w:rPr>
                <w:rFonts w:ascii="Arial" w:hAnsi="Arial" w:cs="Arial"/>
                <w:color w:val="000000"/>
                <w:sz w:val="20"/>
                <w:szCs w:val="20"/>
                <w:lang w:val="en-AU"/>
              </w:rPr>
              <w:fldChar w:fldCharType="end"/>
            </w:r>
          </w:p>
        </w:tc>
        <w:tc>
          <w:tcPr>
            <w:tcW w:w="4230" w:type="dxa"/>
            <w:hideMark/>
          </w:tcPr>
          <w:p w14:paraId="484C7C26" w14:textId="77777777" w:rsidR="0010656D" w:rsidRPr="0010656D" w:rsidRDefault="0010656D" w:rsidP="0010656D">
            <w:pPr>
              <w:autoSpaceDE w:val="0"/>
              <w:autoSpaceDN w:val="0"/>
              <w:adjustRightInd w:val="0"/>
              <w:spacing w:line="240" w:lineRule="auto"/>
              <w:contextualSpacing w:val="0"/>
              <w:rPr>
                <w:rFonts w:ascii="Calibri" w:hAnsi="Calibri" w:cs="Calibri"/>
                <w:color w:val="0F0F0F"/>
                <w:sz w:val="22"/>
                <w:szCs w:val="22"/>
              </w:rPr>
            </w:pPr>
            <w:r w:rsidRPr="0010656D">
              <w:rPr>
                <w:rFonts w:ascii="Calibri" w:hAnsi="Calibri" w:cs="Calibri"/>
                <w:color w:val="0F0F0F"/>
                <w:sz w:val="22"/>
                <w:szCs w:val="22"/>
              </w:rPr>
              <w:t>De gegevens over het verblijf in het buitenland</w:t>
            </w:r>
          </w:p>
          <w:p w14:paraId="1775C775" w14:textId="02887711"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1080" w:type="dxa"/>
            <w:hideMark/>
          </w:tcPr>
          <w:p w14:paraId="1C718EB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00000"/>
                <w:sz w:val="20"/>
                <w:szCs w:val="20"/>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00000"/>
                <w:sz w:val="20"/>
                <w:szCs w:val="20"/>
              </w:rPr>
              <w:instrText>Att.Type</w:instrText>
            </w:r>
            <w:r w:rsidRPr="00D42B42">
              <w:rPr>
                <w:rFonts w:ascii="Arial" w:hAnsi="Arial" w:cs="Arial"/>
                <w:color w:val="000000"/>
                <w:sz w:val="20"/>
                <w:szCs w:val="20"/>
                <w:lang w:val="en-AU"/>
              </w:rPr>
              <w:fldChar w:fldCharType="separate"/>
            </w:r>
            <w:r w:rsidRPr="00D42B42">
              <w:rPr>
                <w:rFonts w:ascii="Calibri" w:hAnsi="Calibri" w:cs="Calibri"/>
                <w:color w:val="000000"/>
                <w:sz w:val="20"/>
                <w:szCs w:val="20"/>
              </w:rPr>
              <w:t>Verblijf buitenland SUBJECT</w:t>
            </w:r>
            <w:r w:rsidRPr="00D42B42">
              <w:rPr>
                <w:rFonts w:ascii="Arial" w:hAnsi="Arial" w:cs="Arial"/>
                <w:color w:val="000000"/>
                <w:sz w:val="20"/>
                <w:szCs w:val="20"/>
                <w:lang w:val="en-AU"/>
              </w:rPr>
              <w:fldChar w:fldCharType="end"/>
            </w:r>
          </w:p>
        </w:tc>
        <w:tc>
          <w:tcPr>
            <w:tcW w:w="810" w:type="dxa"/>
            <w:hideMark/>
          </w:tcPr>
          <w:p w14:paraId="4B7C468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322"/>
      </w:tr>
      <w:tr w:rsidR="008937AF" w:rsidRPr="008937AF" w14:paraId="69E606C6" w14:textId="77777777" w:rsidTr="0010656D">
        <w:tblPrEx>
          <w:tblLook w:val="0000" w:firstRow="0" w:lastRow="0" w:firstColumn="0" w:lastColumn="0" w:noHBand="0" w:noVBand="0"/>
        </w:tblPrEx>
        <w:tc>
          <w:tcPr>
            <w:tcW w:w="450" w:type="dxa"/>
            <w:tcBorders>
              <w:top w:val="nil"/>
              <w:left w:val="nil"/>
              <w:bottom w:val="nil"/>
              <w:right w:val="nil"/>
            </w:tcBorders>
          </w:tcPr>
          <w:p w14:paraId="1D30AAE4" w14:textId="77777777" w:rsidR="0010656D" w:rsidRPr="008937AF" w:rsidRDefault="0010656D" w:rsidP="001A012C">
            <w:pPr>
              <w:rPr>
                <w:rFonts w:ascii="Calibri" w:hAnsi="Calibri" w:cs="Calibri"/>
                <w:sz w:val="22"/>
                <w:szCs w:val="22"/>
              </w:rPr>
            </w:pPr>
          </w:p>
        </w:tc>
        <w:tc>
          <w:tcPr>
            <w:tcW w:w="2790" w:type="dxa"/>
            <w:gridSpan w:val="2"/>
            <w:tcBorders>
              <w:top w:val="nil"/>
              <w:left w:val="nil"/>
              <w:bottom w:val="nil"/>
              <w:right w:val="nil"/>
            </w:tcBorders>
          </w:tcPr>
          <w:p w14:paraId="6F18AAF1" w14:textId="77777777" w:rsidR="0010656D" w:rsidRPr="008937AF" w:rsidRDefault="0010656D" w:rsidP="001A012C">
            <w:pPr>
              <w:rPr>
                <w:rFonts w:ascii="Calibri" w:hAnsi="Calibri"/>
                <w:sz w:val="22"/>
              </w:rPr>
            </w:pPr>
            <w:r w:rsidRPr="008937AF">
              <w:rPr>
                <w:rFonts w:ascii="Calibri" w:hAnsi="Calibri"/>
                <w:sz w:val="22"/>
              </w:rPr>
              <w:t xml:space="preserve">- Adres buitenland 1  </w:t>
            </w:r>
          </w:p>
        </w:tc>
        <w:tc>
          <w:tcPr>
            <w:tcW w:w="4230" w:type="dxa"/>
            <w:tcBorders>
              <w:top w:val="nil"/>
              <w:left w:val="nil"/>
              <w:bottom w:val="nil"/>
              <w:right w:val="nil"/>
            </w:tcBorders>
          </w:tcPr>
          <w:p w14:paraId="2062CFA5" w14:textId="77777777" w:rsidR="0010656D" w:rsidRPr="008937AF" w:rsidRDefault="0010656D" w:rsidP="001A012C">
            <w:pPr>
              <w:rPr>
                <w:rFonts w:ascii="Calibri" w:hAnsi="Calibri"/>
                <w:sz w:val="22"/>
              </w:rPr>
            </w:pPr>
            <w:r w:rsidRPr="008937AF">
              <w:rPr>
                <w:rFonts w:ascii="Calibri" w:hAnsi="Calibri"/>
                <w:sz w:val="22"/>
              </w:rPr>
              <w:t>Het eerste deel van het adres in het buitenland dat het SUBJECT opgeeft bij vertrek naar het buitenland dan wel waar het SUBJECT in het buitenland verblijft.</w:t>
            </w:r>
          </w:p>
        </w:tc>
        <w:tc>
          <w:tcPr>
            <w:tcW w:w="1080" w:type="dxa"/>
            <w:tcBorders>
              <w:top w:val="nil"/>
              <w:left w:val="nil"/>
              <w:bottom w:val="nil"/>
              <w:right w:val="nil"/>
            </w:tcBorders>
          </w:tcPr>
          <w:p w14:paraId="09C4BC98" w14:textId="77777777" w:rsidR="0010656D" w:rsidRPr="008937AF" w:rsidRDefault="0010656D" w:rsidP="001A012C">
            <w:pPr>
              <w:rPr>
                <w:rFonts w:ascii="Calibri" w:hAnsi="Calibri"/>
                <w:sz w:val="22"/>
              </w:rPr>
            </w:pPr>
            <w:r w:rsidRPr="008937AF">
              <w:rPr>
                <w:rFonts w:ascii="Calibri" w:hAnsi="Calibri"/>
                <w:sz w:val="22"/>
              </w:rPr>
              <w:t>AN35</w:t>
            </w:r>
          </w:p>
        </w:tc>
        <w:tc>
          <w:tcPr>
            <w:tcW w:w="810" w:type="dxa"/>
            <w:tcBorders>
              <w:top w:val="nil"/>
              <w:left w:val="nil"/>
              <w:bottom w:val="nil"/>
              <w:right w:val="nil"/>
            </w:tcBorders>
          </w:tcPr>
          <w:p w14:paraId="5B83C9EA" w14:textId="77777777" w:rsidR="0010656D" w:rsidRPr="008937AF" w:rsidRDefault="0010656D" w:rsidP="001A012C">
            <w:pPr>
              <w:rPr>
                <w:rFonts w:ascii="Calibri" w:hAnsi="Calibri"/>
                <w:sz w:val="22"/>
              </w:rPr>
            </w:pPr>
            <w:r w:rsidRPr="008937AF">
              <w:rPr>
                <w:rFonts w:ascii="Calibri" w:hAnsi="Calibri"/>
                <w:sz w:val="22"/>
              </w:rPr>
              <w:t>0 - 1</w:t>
            </w:r>
          </w:p>
        </w:tc>
      </w:tr>
      <w:tr w:rsidR="008937AF" w:rsidRPr="008937AF" w14:paraId="7CB273B3" w14:textId="77777777" w:rsidTr="0010656D">
        <w:tblPrEx>
          <w:tblLook w:val="0000" w:firstRow="0" w:lastRow="0" w:firstColumn="0" w:lastColumn="0" w:noHBand="0" w:noVBand="0"/>
        </w:tblPrEx>
        <w:tc>
          <w:tcPr>
            <w:tcW w:w="450" w:type="dxa"/>
            <w:tcBorders>
              <w:top w:val="nil"/>
              <w:left w:val="nil"/>
              <w:bottom w:val="nil"/>
              <w:right w:val="nil"/>
            </w:tcBorders>
          </w:tcPr>
          <w:p w14:paraId="389EC1EE" w14:textId="77777777" w:rsidR="0010656D" w:rsidRPr="008937AF" w:rsidRDefault="0010656D" w:rsidP="001A012C">
            <w:pPr>
              <w:rPr>
                <w:rFonts w:ascii="Calibri" w:hAnsi="Calibri" w:cs="Calibri"/>
                <w:sz w:val="22"/>
                <w:szCs w:val="22"/>
              </w:rPr>
            </w:pPr>
          </w:p>
        </w:tc>
        <w:tc>
          <w:tcPr>
            <w:tcW w:w="2790" w:type="dxa"/>
            <w:gridSpan w:val="2"/>
            <w:tcBorders>
              <w:top w:val="nil"/>
              <w:left w:val="nil"/>
              <w:bottom w:val="nil"/>
              <w:right w:val="nil"/>
            </w:tcBorders>
          </w:tcPr>
          <w:p w14:paraId="3D82A5CC" w14:textId="77777777" w:rsidR="0010656D" w:rsidRPr="008937AF" w:rsidRDefault="0010656D" w:rsidP="001A012C">
            <w:pPr>
              <w:rPr>
                <w:rFonts w:ascii="Calibri" w:hAnsi="Calibri"/>
                <w:sz w:val="22"/>
              </w:rPr>
            </w:pPr>
            <w:r w:rsidRPr="008937AF">
              <w:rPr>
                <w:rFonts w:ascii="Calibri" w:hAnsi="Calibri"/>
                <w:sz w:val="22"/>
              </w:rPr>
              <w:t xml:space="preserve">- Adres buitenland 2  </w:t>
            </w:r>
          </w:p>
        </w:tc>
        <w:tc>
          <w:tcPr>
            <w:tcW w:w="4230" w:type="dxa"/>
            <w:tcBorders>
              <w:top w:val="nil"/>
              <w:left w:val="nil"/>
              <w:bottom w:val="nil"/>
              <w:right w:val="nil"/>
            </w:tcBorders>
          </w:tcPr>
          <w:p w14:paraId="581F50E2" w14:textId="77777777" w:rsidR="0010656D" w:rsidRPr="008937AF" w:rsidRDefault="0010656D" w:rsidP="001A012C">
            <w:pPr>
              <w:rPr>
                <w:rFonts w:ascii="Calibri" w:hAnsi="Calibri"/>
                <w:sz w:val="22"/>
              </w:rPr>
            </w:pPr>
            <w:r w:rsidRPr="008937AF">
              <w:rPr>
                <w:rFonts w:ascii="Calibri" w:hAnsi="Calibri"/>
                <w:sz w:val="22"/>
              </w:rPr>
              <w:t>Het tweede deel van het adres in het buitenland dat het SUBJECT opgeeft bij vertrek naar het buitenland dan wel waar het SUBJECT in het buitenland verblijft.</w:t>
            </w:r>
          </w:p>
        </w:tc>
        <w:tc>
          <w:tcPr>
            <w:tcW w:w="1080" w:type="dxa"/>
            <w:tcBorders>
              <w:top w:val="nil"/>
              <w:left w:val="nil"/>
              <w:bottom w:val="nil"/>
              <w:right w:val="nil"/>
            </w:tcBorders>
          </w:tcPr>
          <w:p w14:paraId="446EDCC5" w14:textId="77777777" w:rsidR="0010656D" w:rsidRPr="008937AF" w:rsidRDefault="0010656D" w:rsidP="001A012C">
            <w:pPr>
              <w:rPr>
                <w:rFonts w:ascii="Calibri" w:hAnsi="Calibri"/>
                <w:sz w:val="22"/>
              </w:rPr>
            </w:pPr>
            <w:r w:rsidRPr="008937AF">
              <w:rPr>
                <w:rFonts w:ascii="Calibri" w:hAnsi="Calibri"/>
                <w:sz w:val="22"/>
              </w:rPr>
              <w:t>AN35</w:t>
            </w:r>
          </w:p>
        </w:tc>
        <w:tc>
          <w:tcPr>
            <w:tcW w:w="810" w:type="dxa"/>
            <w:tcBorders>
              <w:top w:val="nil"/>
              <w:left w:val="nil"/>
              <w:bottom w:val="nil"/>
              <w:right w:val="nil"/>
            </w:tcBorders>
          </w:tcPr>
          <w:p w14:paraId="6C185645" w14:textId="77777777" w:rsidR="0010656D" w:rsidRPr="008937AF" w:rsidRDefault="0010656D" w:rsidP="001A012C">
            <w:pPr>
              <w:rPr>
                <w:rFonts w:ascii="Calibri" w:hAnsi="Calibri"/>
                <w:sz w:val="22"/>
              </w:rPr>
            </w:pPr>
            <w:r w:rsidRPr="008937AF">
              <w:rPr>
                <w:rFonts w:ascii="Calibri" w:hAnsi="Calibri"/>
                <w:sz w:val="22"/>
              </w:rPr>
              <w:t>0 - 1</w:t>
            </w:r>
          </w:p>
        </w:tc>
      </w:tr>
      <w:tr w:rsidR="008937AF" w:rsidRPr="008937AF" w14:paraId="661B810F" w14:textId="77777777" w:rsidTr="0010656D">
        <w:tblPrEx>
          <w:tblLook w:val="0000" w:firstRow="0" w:lastRow="0" w:firstColumn="0" w:lastColumn="0" w:noHBand="0" w:noVBand="0"/>
        </w:tblPrEx>
        <w:tc>
          <w:tcPr>
            <w:tcW w:w="450" w:type="dxa"/>
            <w:tcBorders>
              <w:top w:val="nil"/>
              <w:left w:val="nil"/>
              <w:bottom w:val="nil"/>
              <w:right w:val="nil"/>
            </w:tcBorders>
          </w:tcPr>
          <w:p w14:paraId="650D83C0" w14:textId="77777777" w:rsidR="0010656D" w:rsidRPr="008937AF" w:rsidRDefault="0010656D" w:rsidP="001A012C">
            <w:pPr>
              <w:rPr>
                <w:rFonts w:ascii="Calibri" w:hAnsi="Calibri" w:cs="Calibri"/>
                <w:sz w:val="22"/>
                <w:szCs w:val="22"/>
              </w:rPr>
            </w:pPr>
          </w:p>
        </w:tc>
        <w:tc>
          <w:tcPr>
            <w:tcW w:w="2790" w:type="dxa"/>
            <w:gridSpan w:val="2"/>
            <w:tcBorders>
              <w:top w:val="nil"/>
              <w:left w:val="nil"/>
              <w:bottom w:val="nil"/>
              <w:right w:val="nil"/>
            </w:tcBorders>
          </w:tcPr>
          <w:p w14:paraId="528441FA" w14:textId="77777777" w:rsidR="0010656D" w:rsidRPr="008937AF" w:rsidRDefault="0010656D" w:rsidP="001A012C">
            <w:pPr>
              <w:rPr>
                <w:rFonts w:ascii="Calibri" w:hAnsi="Calibri"/>
                <w:sz w:val="22"/>
              </w:rPr>
            </w:pPr>
            <w:r w:rsidRPr="008937AF">
              <w:rPr>
                <w:rFonts w:ascii="Calibri" w:hAnsi="Calibri"/>
                <w:sz w:val="22"/>
              </w:rPr>
              <w:t xml:space="preserve">- Adres buitenland 3  </w:t>
            </w:r>
          </w:p>
        </w:tc>
        <w:tc>
          <w:tcPr>
            <w:tcW w:w="4230" w:type="dxa"/>
            <w:tcBorders>
              <w:top w:val="nil"/>
              <w:left w:val="nil"/>
              <w:bottom w:val="nil"/>
              <w:right w:val="nil"/>
            </w:tcBorders>
          </w:tcPr>
          <w:p w14:paraId="36E3FCDF" w14:textId="77777777" w:rsidR="0010656D" w:rsidRPr="008937AF" w:rsidRDefault="0010656D" w:rsidP="001A012C">
            <w:pPr>
              <w:rPr>
                <w:rFonts w:ascii="Calibri" w:hAnsi="Calibri"/>
                <w:sz w:val="22"/>
              </w:rPr>
            </w:pPr>
            <w:r w:rsidRPr="008937AF">
              <w:rPr>
                <w:rFonts w:ascii="Calibri" w:hAnsi="Calibri"/>
                <w:sz w:val="22"/>
              </w:rPr>
              <w:t>Het derde deel van het adres in het buitenland dat het SUBJECT opgeeft bij vertrek naar het buitenland dan wel waar het SUBJECT in het buitenland verblijft.</w:t>
            </w:r>
          </w:p>
        </w:tc>
        <w:tc>
          <w:tcPr>
            <w:tcW w:w="1080" w:type="dxa"/>
            <w:tcBorders>
              <w:top w:val="nil"/>
              <w:left w:val="nil"/>
              <w:bottom w:val="nil"/>
              <w:right w:val="nil"/>
            </w:tcBorders>
          </w:tcPr>
          <w:p w14:paraId="6368C3D0" w14:textId="77777777" w:rsidR="0010656D" w:rsidRPr="008937AF" w:rsidRDefault="0010656D" w:rsidP="001A012C">
            <w:pPr>
              <w:rPr>
                <w:rFonts w:ascii="Calibri" w:hAnsi="Calibri"/>
                <w:sz w:val="22"/>
              </w:rPr>
            </w:pPr>
            <w:r w:rsidRPr="008937AF">
              <w:rPr>
                <w:rFonts w:ascii="Calibri" w:hAnsi="Calibri"/>
                <w:sz w:val="22"/>
              </w:rPr>
              <w:t>AN35</w:t>
            </w:r>
          </w:p>
        </w:tc>
        <w:tc>
          <w:tcPr>
            <w:tcW w:w="810" w:type="dxa"/>
            <w:tcBorders>
              <w:top w:val="nil"/>
              <w:left w:val="nil"/>
              <w:bottom w:val="nil"/>
              <w:right w:val="nil"/>
            </w:tcBorders>
          </w:tcPr>
          <w:p w14:paraId="452CE35F" w14:textId="77777777" w:rsidR="0010656D" w:rsidRPr="008937AF" w:rsidRDefault="0010656D" w:rsidP="001A012C">
            <w:pPr>
              <w:rPr>
                <w:rFonts w:ascii="Calibri" w:hAnsi="Calibri"/>
                <w:sz w:val="22"/>
              </w:rPr>
            </w:pPr>
            <w:r w:rsidRPr="008937AF">
              <w:rPr>
                <w:rFonts w:ascii="Calibri" w:hAnsi="Calibri"/>
                <w:sz w:val="22"/>
              </w:rPr>
              <w:t>0 - 1</w:t>
            </w:r>
          </w:p>
        </w:tc>
      </w:tr>
      <w:tr w:rsidR="0010656D" w:rsidRPr="0010656D" w14:paraId="55D6BC93" w14:textId="77777777" w:rsidTr="0010656D">
        <w:tblPrEx>
          <w:tblLook w:val="0000" w:firstRow="0" w:lastRow="0" w:firstColumn="0" w:lastColumn="0" w:noHBand="0" w:noVBand="0"/>
        </w:tblPrEx>
        <w:tc>
          <w:tcPr>
            <w:tcW w:w="450" w:type="dxa"/>
            <w:tcBorders>
              <w:top w:val="nil"/>
              <w:left w:val="nil"/>
              <w:bottom w:val="nil"/>
              <w:right w:val="nil"/>
            </w:tcBorders>
          </w:tcPr>
          <w:p w14:paraId="48331C94" w14:textId="77777777" w:rsidR="0010656D" w:rsidRPr="0010656D" w:rsidRDefault="0010656D"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6BDC2477"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 xml:space="preserve">- Adres buitenland 4  </w:t>
            </w:r>
          </w:p>
        </w:tc>
        <w:tc>
          <w:tcPr>
            <w:tcW w:w="4230" w:type="dxa"/>
            <w:tcBorders>
              <w:top w:val="nil"/>
              <w:left w:val="nil"/>
              <w:bottom w:val="nil"/>
              <w:right w:val="nil"/>
            </w:tcBorders>
          </w:tcPr>
          <w:p w14:paraId="776FED1A"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Het vierde deel van het adres in het buitenland dat het SUBJECT opgeeft bij vertrek naar het buitenland dan wel waar het SUBJECT in het buitenland verblijft.</w:t>
            </w:r>
          </w:p>
        </w:tc>
        <w:tc>
          <w:tcPr>
            <w:tcW w:w="1080" w:type="dxa"/>
            <w:tcBorders>
              <w:top w:val="nil"/>
              <w:left w:val="nil"/>
              <w:bottom w:val="nil"/>
              <w:right w:val="nil"/>
            </w:tcBorders>
          </w:tcPr>
          <w:p w14:paraId="1BE7F2A9"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AN35</w:t>
            </w:r>
          </w:p>
        </w:tc>
        <w:tc>
          <w:tcPr>
            <w:tcW w:w="810" w:type="dxa"/>
            <w:tcBorders>
              <w:top w:val="nil"/>
              <w:left w:val="nil"/>
              <w:bottom w:val="nil"/>
              <w:right w:val="nil"/>
            </w:tcBorders>
          </w:tcPr>
          <w:p w14:paraId="2C550CBF"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0 - 1</w:t>
            </w:r>
          </w:p>
        </w:tc>
      </w:tr>
      <w:tr w:rsidR="0010656D" w:rsidRPr="0010656D" w14:paraId="6C840817" w14:textId="77777777" w:rsidTr="0010656D">
        <w:tblPrEx>
          <w:tblLook w:val="0000" w:firstRow="0" w:lastRow="0" w:firstColumn="0" w:lastColumn="0" w:noHBand="0" w:noVBand="0"/>
        </w:tblPrEx>
        <w:tc>
          <w:tcPr>
            <w:tcW w:w="450" w:type="dxa"/>
            <w:tcBorders>
              <w:top w:val="nil"/>
              <w:left w:val="nil"/>
              <w:bottom w:val="nil"/>
              <w:right w:val="nil"/>
            </w:tcBorders>
          </w:tcPr>
          <w:p w14:paraId="2A0D2E4B" w14:textId="77777777" w:rsidR="0010656D" w:rsidRPr="0010656D" w:rsidRDefault="0010656D"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56B5B362"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 xml:space="preserve">- Adres buitenland 5  </w:t>
            </w:r>
          </w:p>
        </w:tc>
        <w:tc>
          <w:tcPr>
            <w:tcW w:w="4230" w:type="dxa"/>
            <w:tcBorders>
              <w:top w:val="nil"/>
              <w:left w:val="nil"/>
              <w:bottom w:val="nil"/>
              <w:right w:val="nil"/>
            </w:tcBorders>
          </w:tcPr>
          <w:p w14:paraId="13AFA307"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Het vijfde deel van het adres in het buitenland dat het SUBJECT opgeeft bij vertrek naar het buitenland dan wel waar het SUBJECT in het buitenland verblijft.</w:t>
            </w:r>
          </w:p>
        </w:tc>
        <w:tc>
          <w:tcPr>
            <w:tcW w:w="1080" w:type="dxa"/>
            <w:tcBorders>
              <w:top w:val="nil"/>
              <w:left w:val="nil"/>
              <w:bottom w:val="nil"/>
              <w:right w:val="nil"/>
            </w:tcBorders>
          </w:tcPr>
          <w:p w14:paraId="540DF0A6"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AN35</w:t>
            </w:r>
          </w:p>
        </w:tc>
        <w:tc>
          <w:tcPr>
            <w:tcW w:w="810" w:type="dxa"/>
            <w:tcBorders>
              <w:top w:val="nil"/>
              <w:left w:val="nil"/>
              <w:bottom w:val="nil"/>
              <w:right w:val="nil"/>
            </w:tcBorders>
          </w:tcPr>
          <w:p w14:paraId="35D5F77B"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0 - 1</w:t>
            </w:r>
          </w:p>
        </w:tc>
      </w:tr>
      <w:tr w:rsidR="0010656D" w:rsidRPr="0010656D" w14:paraId="7EC4E11E" w14:textId="77777777" w:rsidTr="0010656D">
        <w:tblPrEx>
          <w:tblLook w:val="0000" w:firstRow="0" w:lastRow="0" w:firstColumn="0" w:lastColumn="0" w:noHBand="0" w:noVBand="0"/>
        </w:tblPrEx>
        <w:tc>
          <w:tcPr>
            <w:tcW w:w="450" w:type="dxa"/>
            <w:tcBorders>
              <w:top w:val="nil"/>
              <w:left w:val="nil"/>
              <w:bottom w:val="nil"/>
              <w:right w:val="nil"/>
            </w:tcBorders>
          </w:tcPr>
          <w:p w14:paraId="20375577" w14:textId="77777777" w:rsidR="0010656D" w:rsidRPr="0010656D" w:rsidRDefault="0010656D"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05D67A7E"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 xml:space="preserve">- Adres buitenland 6  </w:t>
            </w:r>
          </w:p>
        </w:tc>
        <w:tc>
          <w:tcPr>
            <w:tcW w:w="4230" w:type="dxa"/>
            <w:tcBorders>
              <w:top w:val="nil"/>
              <w:left w:val="nil"/>
              <w:bottom w:val="nil"/>
              <w:right w:val="nil"/>
            </w:tcBorders>
          </w:tcPr>
          <w:p w14:paraId="1025F976"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 xml:space="preserve">Het zesde deel van het adres in het buitenland dat het SUBJECT opgeeft bij </w:t>
            </w:r>
            <w:r w:rsidRPr="0010656D">
              <w:rPr>
                <w:rFonts w:ascii="Calibri" w:hAnsi="Calibri"/>
                <w:color w:val="FF0000"/>
                <w:sz w:val="22"/>
                <w:u w:val="single"/>
              </w:rPr>
              <w:lastRenderedPageBreak/>
              <w:t>vertrek naar het buitenland dan wel waar het SUBJECT in het buitenland verblijft.</w:t>
            </w:r>
          </w:p>
        </w:tc>
        <w:tc>
          <w:tcPr>
            <w:tcW w:w="1080" w:type="dxa"/>
            <w:tcBorders>
              <w:top w:val="nil"/>
              <w:left w:val="nil"/>
              <w:bottom w:val="nil"/>
              <w:right w:val="nil"/>
            </w:tcBorders>
          </w:tcPr>
          <w:p w14:paraId="1BDFD480"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lastRenderedPageBreak/>
              <w:t>AN35</w:t>
            </w:r>
          </w:p>
        </w:tc>
        <w:tc>
          <w:tcPr>
            <w:tcW w:w="810" w:type="dxa"/>
            <w:tcBorders>
              <w:top w:val="nil"/>
              <w:left w:val="nil"/>
              <w:bottom w:val="nil"/>
              <w:right w:val="nil"/>
            </w:tcBorders>
          </w:tcPr>
          <w:p w14:paraId="74E7E18D" w14:textId="77777777" w:rsidR="0010656D" w:rsidRPr="0010656D" w:rsidRDefault="0010656D" w:rsidP="001A012C">
            <w:pPr>
              <w:rPr>
                <w:rFonts w:ascii="Calibri" w:hAnsi="Calibri"/>
                <w:color w:val="FF0000"/>
                <w:sz w:val="22"/>
                <w:u w:val="single"/>
              </w:rPr>
            </w:pPr>
            <w:r w:rsidRPr="0010656D">
              <w:rPr>
                <w:rFonts w:ascii="Calibri" w:hAnsi="Calibri"/>
                <w:color w:val="FF0000"/>
                <w:sz w:val="22"/>
                <w:u w:val="single"/>
              </w:rPr>
              <w:t>0 - 1</w:t>
            </w:r>
          </w:p>
        </w:tc>
      </w:tr>
      <w:tr w:rsidR="0010656D" w:rsidRPr="00705A46" w14:paraId="172EAE97" w14:textId="77777777" w:rsidTr="0010656D">
        <w:tblPrEx>
          <w:tblLook w:val="0000" w:firstRow="0" w:lastRow="0" w:firstColumn="0" w:lastColumn="0" w:noHBand="0" w:noVBand="0"/>
        </w:tblPrEx>
        <w:tc>
          <w:tcPr>
            <w:tcW w:w="450" w:type="dxa"/>
            <w:tcBorders>
              <w:top w:val="nil"/>
              <w:left w:val="nil"/>
              <w:bottom w:val="nil"/>
              <w:right w:val="nil"/>
            </w:tcBorders>
          </w:tcPr>
          <w:p w14:paraId="6C32AD66" w14:textId="77777777" w:rsidR="0010656D" w:rsidRPr="00705A46" w:rsidRDefault="0010656D" w:rsidP="001A012C">
            <w:pPr>
              <w:rPr>
                <w:rFonts w:ascii="Calibri" w:hAnsi="Calibri" w:cs="Calibri"/>
                <w:sz w:val="22"/>
                <w:szCs w:val="22"/>
              </w:rPr>
            </w:pPr>
          </w:p>
        </w:tc>
        <w:tc>
          <w:tcPr>
            <w:tcW w:w="2790" w:type="dxa"/>
            <w:gridSpan w:val="2"/>
            <w:tcBorders>
              <w:top w:val="nil"/>
              <w:left w:val="nil"/>
              <w:bottom w:val="nil"/>
              <w:right w:val="nil"/>
            </w:tcBorders>
          </w:tcPr>
          <w:p w14:paraId="6F3316DE" w14:textId="77777777" w:rsidR="0010656D" w:rsidRPr="00705A46" w:rsidRDefault="0010656D" w:rsidP="001A012C">
            <w:pPr>
              <w:rPr>
                <w:rFonts w:ascii="Calibri" w:hAnsi="Calibri"/>
                <w:sz w:val="22"/>
              </w:rPr>
            </w:pPr>
            <w:r w:rsidRPr="00705A46">
              <w:rPr>
                <w:rFonts w:ascii="Calibri" w:hAnsi="Calibri"/>
                <w:sz w:val="22"/>
              </w:rPr>
              <w:t xml:space="preserve">- Land verblijfadres  </w:t>
            </w:r>
          </w:p>
        </w:tc>
        <w:tc>
          <w:tcPr>
            <w:tcW w:w="4230" w:type="dxa"/>
            <w:tcBorders>
              <w:top w:val="nil"/>
              <w:left w:val="nil"/>
              <w:bottom w:val="nil"/>
              <w:right w:val="nil"/>
            </w:tcBorders>
          </w:tcPr>
          <w:p w14:paraId="16012362" w14:textId="77777777" w:rsidR="0010656D" w:rsidRPr="00705A46" w:rsidRDefault="0010656D" w:rsidP="001A012C">
            <w:pPr>
              <w:rPr>
                <w:rFonts w:ascii="Calibri" w:hAnsi="Calibri"/>
                <w:sz w:val="22"/>
              </w:rPr>
            </w:pPr>
            <w:r w:rsidRPr="00705A46">
              <w:rPr>
                <w:rFonts w:ascii="Calibri" w:hAnsi="Calibri"/>
                <w:sz w:val="22"/>
              </w:rPr>
              <w:t>Het SUBJECT dat heeft aangegeven te (gaan) verblijven dan wel verblijft in het LAND</w:t>
            </w:r>
          </w:p>
        </w:tc>
        <w:tc>
          <w:tcPr>
            <w:tcW w:w="1080" w:type="dxa"/>
            <w:tcBorders>
              <w:top w:val="nil"/>
              <w:left w:val="nil"/>
              <w:bottom w:val="nil"/>
              <w:right w:val="nil"/>
            </w:tcBorders>
          </w:tcPr>
          <w:p w14:paraId="44B72D42" w14:textId="77777777" w:rsidR="0010656D" w:rsidRPr="00705A46" w:rsidRDefault="0010656D" w:rsidP="001A012C">
            <w:pPr>
              <w:rPr>
                <w:rFonts w:ascii="Calibri" w:hAnsi="Calibri"/>
                <w:sz w:val="22"/>
              </w:rPr>
            </w:pPr>
            <w:r w:rsidRPr="00705A46">
              <w:rPr>
                <w:rFonts w:ascii="Calibri" w:hAnsi="Calibri"/>
                <w:sz w:val="22"/>
              </w:rPr>
              <w:t>LAND</w:t>
            </w:r>
          </w:p>
        </w:tc>
        <w:tc>
          <w:tcPr>
            <w:tcW w:w="810" w:type="dxa"/>
            <w:tcBorders>
              <w:top w:val="nil"/>
              <w:left w:val="nil"/>
              <w:bottom w:val="nil"/>
              <w:right w:val="nil"/>
            </w:tcBorders>
          </w:tcPr>
          <w:p w14:paraId="425021D5" w14:textId="77777777" w:rsidR="0010656D" w:rsidRPr="00705A46" w:rsidRDefault="0010656D" w:rsidP="001A012C">
            <w:pPr>
              <w:rPr>
                <w:rFonts w:ascii="Calibri" w:hAnsi="Calibri"/>
                <w:sz w:val="22"/>
              </w:rPr>
            </w:pPr>
            <w:r w:rsidRPr="00705A46">
              <w:rPr>
                <w:rFonts w:ascii="Calibri" w:hAnsi="Calibri"/>
                <w:sz w:val="22"/>
              </w:rPr>
              <w:t>1 - 1</w:t>
            </w:r>
          </w:p>
        </w:tc>
      </w:tr>
      <w:tr w:rsidR="0010656D" w:rsidRPr="00705A46" w14:paraId="4C05F396" w14:textId="77777777" w:rsidTr="0010656D">
        <w:tc>
          <w:tcPr>
            <w:tcW w:w="450" w:type="dxa"/>
          </w:tcPr>
          <w:p w14:paraId="2CDF37D3"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bookmarkStart w:id="323" w:name="BKM_D402F152_78A8_4fd3_8F74_14CAB0AA23CF"/>
          </w:p>
        </w:tc>
        <w:tc>
          <w:tcPr>
            <w:tcW w:w="2790" w:type="dxa"/>
            <w:gridSpan w:val="2"/>
            <w:hideMark/>
          </w:tcPr>
          <w:p w14:paraId="0A6D540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Att.Name</w:instrText>
            </w:r>
            <w:r w:rsidRPr="00705A46">
              <w:rPr>
                <w:rFonts w:ascii="Arial" w:hAnsi="Arial" w:cs="Arial"/>
                <w:sz w:val="20"/>
                <w:szCs w:val="20"/>
                <w:lang w:val="en-AU"/>
              </w:rPr>
              <w:fldChar w:fldCharType="separate"/>
            </w:r>
            <w:r w:rsidRPr="00705A46">
              <w:rPr>
                <w:rFonts w:ascii="Calibri" w:hAnsi="Calibri" w:cs="Calibri"/>
                <w:sz w:val="22"/>
                <w:szCs w:val="22"/>
              </w:rPr>
              <w:t>Website-URL</w:t>
            </w:r>
            <w:r w:rsidRPr="00705A46">
              <w:rPr>
                <w:rFonts w:ascii="Arial" w:hAnsi="Arial" w:cs="Arial"/>
                <w:sz w:val="20"/>
                <w:szCs w:val="20"/>
                <w:lang w:val="en-AU"/>
              </w:rPr>
              <w:fldChar w:fldCharType="end"/>
            </w:r>
          </w:p>
        </w:tc>
        <w:tc>
          <w:tcPr>
            <w:tcW w:w="4230" w:type="dxa"/>
            <w:hideMark/>
          </w:tcPr>
          <w:p w14:paraId="1F3D30C4"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Att.Notes</w:instrText>
            </w:r>
            <w:r w:rsidRPr="00705A46">
              <w:rPr>
                <w:rFonts w:ascii="Arial" w:hAnsi="Arial" w:cs="Arial"/>
                <w:sz w:val="20"/>
                <w:szCs w:val="20"/>
                <w:lang w:val="en-AU"/>
              </w:rPr>
              <w:fldChar w:fldCharType="separate"/>
            </w:r>
            <w:r w:rsidRPr="00705A46">
              <w:rPr>
                <w:rFonts w:ascii="Calibri" w:hAnsi="Calibri" w:cs="Calibri"/>
                <w:sz w:val="22"/>
                <w:szCs w:val="22"/>
              </w:rPr>
              <w:t>Het label of etiket dat aan de specifieke informatiebron, zoals een webpagina, een bestand of een plaatje op internet is toegewezen waar het SUBJECT in de regel op het internet vindbaar is.</w:t>
            </w:r>
            <w:r w:rsidRPr="00705A46">
              <w:rPr>
                <w:rFonts w:ascii="Arial" w:hAnsi="Arial" w:cs="Arial"/>
                <w:sz w:val="20"/>
                <w:szCs w:val="20"/>
                <w:lang w:val="en-AU"/>
              </w:rPr>
              <w:fldChar w:fldCharType="end"/>
            </w:r>
          </w:p>
        </w:tc>
        <w:tc>
          <w:tcPr>
            <w:tcW w:w="1080" w:type="dxa"/>
            <w:hideMark/>
          </w:tcPr>
          <w:p w14:paraId="098486BB"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0"/>
                <w:szCs w:val="20"/>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0"/>
                <w:szCs w:val="20"/>
              </w:rPr>
              <w:instrText>Att.Type</w:instrText>
            </w:r>
            <w:r w:rsidRPr="00705A46">
              <w:rPr>
                <w:rFonts w:ascii="Arial" w:hAnsi="Arial" w:cs="Arial"/>
                <w:sz w:val="20"/>
                <w:szCs w:val="20"/>
                <w:lang w:val="en-AU"/>
              </w:rPr>
              <w:fldChar w:fldCharType="separate"/>
            </w:r>
            <w:r w:rsidRPr="00705A46">
              <w:rPr>
                <w:rFonts w:ascii="Calibri" w:hAnsi="Calibri" w:cs="Calibri"/>
                <w:sz w:val="20"/>
                <w:szCs w:val="20"/>
              </w:rPr>
              <w:t>AN200</w:t>
            </w:r>
            <w:r w:rsidRPr="00705A46">
              <w:rPr>
                <w:rFonts w:ascii="Arial" w:hAnsi="Arial" w:cs="Arial"/>
                <w:sz w:val="20"/>
                <w:szCs w:val="20"/>
                <w:lang w:val="en-AU"/>
              </w:rPr>
              <w:fldChar w:fldCharType="end"/>
            </w:r>
          </w:p>
        </w:tc>
        <w:tc>
          <w:tcPr>
            <w:tcW w:w="810" w:type="dxa"/>
            <w:hideMark/>
          </w:tcPr>
          <w:p w14:paraId="3C3157E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lang w:val="en-AU"/>
              </w:rPr>
              <w:instrText xml:space="preserve">MERGEFIELD </w:instrText>
            </w:r>
            <w:r w:rsidRPr="00705A46">
              <w:rPr>
                <w:rFonts w:ascii="Calibri" w:hAnsi="Calibri" w:cs="Calibri"/>
                <w:sz w:val="22"/>
                <w:szCs w:val="22"/>
              </w:rPr>
              <w:instrText>Att.LowerBound</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 xml:space="preserve"> - </w:t>
            </w:r>
            <w:r w:rsidRPr="00705A46">
              <w:rPr>
                <w:rFonts w:ascii="Arial" w:hAnsi="Arial" w:cs="Arial"/>
                <w:sz w:val="20"/>
                <w:szCs w:val="20"/>
                <w:lang w:val="en-AU"/>
              </w:rPr>
              <w:fldChar w:fldCharType="begin" w:fldLock="1"/>
            </w:r>
            <w:r w:rsidRPr="00705A46">
              <w:rPr>
                <w:rFonts w:ascii="Calibri" w:hAnsi="Calibri" w:cs="Calibri"/>
                <w:sz w:val="22"/>
                <w:szCs w:val="22"/>
              </w:rPr>
              <w:instrText>MERGEFIELD Att.UpperBound</w:instrText>
            </w:r>
            <w:r w:rsidRPr="00705A46">
              <w:rPr>
                <w:rFonts w:ascii="Arial" w:hAnsi="Arial" w:cs="Arial"/>
                <w:sz w:val="20"/>
                <w:szCs w:val="20"/>
                <w:lang w:val="en-AU"/>
              </w:rPr>
              <w:fldChar w:fldCharType="separate"/>
            </w:r>
            <w:r w:rsidRPr="00705A46">
              <w:rPr>
                <w:rFonts w:ascii="Calibri" w:hAnsi="Calibri" w:cs="Calibri"/>
                <w:sz w:val="22"/>
                <w:szCs w:val="22"/>
              </w:rPr>
              <w:t>1</w:t>
            </w:r>
            <w:r w:rsidRPr="00705A46">
              <w:rPr>
                <w:rFonts w:ascii="Arial" w:hAnsi="Arial" w:cs="Arial"/>
                <w:sz w:val="20"/>
                <w:szCs w:val="20"/>
                <w:lang w:val="en-AU"/>
              </w:rPr>
              <w:fldChar w:fldCharType="end"/>
            </w:r>
          </w:p>
        </w:tc>
        <w:bookmarkEnd w:id="323"/>
      </w:tr>
    </w:tbl>
    <w:p w14:paraId="1B5EA3F3"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42D6D50A" w14:textId="77777777" w:rsidTr="00F76A1F">
        <w:tc>
          <w:tcPr>
            <w:tcW w:w="9360" w:type="dxa"/>
            <w:gridSpan w:val="3"/>
            <w:hideMark/>
          </w:tcPr>
          <w:p w14:paraId="18C46EA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4A2CD489" w14:textId="77777777" w:rsidTr="00F76A1F">
        <w:tc>
          <w:tcPr>
            <w:tcW w:w="450" w:type="dxa"/>
          </w:tcPr>
          <w:p w14:paraId="46B7B39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1071118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5CBA3CE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6FC0954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705A46" w14:paraId="1B133192" w14:textId="77777777" w:rsidTr="00F76A1F">
        <w:tc>
          <w:tcPr>
            <w:tcW w:w="450" w:type="dxa"/>
          </w:tcPr>
          <w:p w14:paraId="34E267B5"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sz w:val="16"/>
                <w:szCs w:val="16"/>
                <w:highlight w:val="yellow"/>
                <w:shd w:val="clear" w:color="auto" w:fill="FFFF80"/>
                <w:lang w:val="en-AU"/>
              </w:rPr>
            </w:pPr>
          </w:p>
        </w:tc>
        <w:tc>
          <w:tcPr>
            <w:tcW w:w="2790" w:type="dxa"/>
            <w:hideMark/>
          </w:tcPr>
          <w:p w14:paraId="6CB15FB8"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Element.Name</w:instrText>
            </w:r>
            <w:r w:rsidRPr="00705A46">
              <w:rPr>
                <w:rFonts w:ascii="Arial" w:hAnsi="Arial" w:cs="Arial"/>
                <w:sz w:val="20"/>
                <w:szCs w:val="20"/>
                <w:lang w:val="en-AU"/>
              </w:rPr>
              <w:fldChar w:fldCharType="separate"/>
            </w:r>
            <w:r w:rsidRPr="00705A46">
              <w:rPr>
                <w:rFonts w:ascii="Calibri" w:hAnsi="Calibri" w:cs="Calibri"/>
                <w:sz w:val="22"/>
                <w:szCs w:val="22"/>
              </w:rPr>
              <w:t>WOZ-OBJECT</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ConnSource.Cardinality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p w14:paraId="6BB2154B"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Connector.Name</w:instrText>
            </w:r>
            <w:r w:rsidRPr="00705A46">
              <w:rPr>
                <w:rFonts w:ascii="Arial" w:hAnsi="Arial" w:cs="Arial"/>
                <w:sz w:val="20"/>
                <w:szCs w:val="20"/>
                <w:lang w:val="en-AU"/>
              </w:rPr>
              <w:fldChar w:fldCharType="separate"/>
            </w:r>
            <w:r w:rsidRPr="00705A46">
              <w:rPr>
                <w:rFonts w:ascii="Calibri" w:hAnsi="Calibri" w:cs="Calibri"/>
                <w:sz w:val="22"/>
                <w:szCs w:val="22"/>
              </w:rPr>
              <w:t>heeft als aangewezen belanghebbende</w:t>
            </w:r>
            <w:r w:rsidRPr="00705A46">
              <w:rPr>
                <w:rFonts w:ascii="Arial" w:hAnsi="Arial" w:cs="Arial"/>
                <w:sz w:val="20"/>
                <w:szCs w:val="20"/>
                <w:lang w:val="en-AU"/>
              </w:rPr>
              <w:fldChar w:fldCharType="end"/>
            </w:r>
          </w:p>
          <w:p w14:paraId="29E7DD67"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Calibri" w:hAnsi="Calibri" w:cs="Calibri"/>
                <w:sz w:val="22"/>
                <w:szCs w:val="22"/>
              </w:rPr>
              <w:instrText>MERGEFIELD Element.Name</w:instrText>
            </w:r>
            <w:r w:rsidRPr="00705A46">
              <w:rPr>
                <w:rFonts w:ascii="Arial" w:hAnsi="Arial" w:cs="Arial"/>
                <w:sz w:val="20"/>
                <w:szCs w:val="20"/>
                <w:lang w:val="en-AU"/>
              </w:rPr>
              <w:fldChar w:fldCharType="separate"/>
            </w:r>
            <w:r w:rsidRPr="00705A46">
              <w:rPr>
                <w:rFonts w:ascii="Calibri" w:hAnsi="Calibri" w:cs="Calibri"/>
                <w:sz w:val="22"/>
                <w:szCs w:val="22"/>
              </w:rPr>
              <w:t>SUBJECT</w:t>
            </w:r>
            <w:r w:rsidRPr="00705A46">
              <w:rPr>
                <w:rFonts w:ascii="Arial" w:hAnsi="Arial" w:cs="Arial"/>
                <w:sz w:val="20"/>
                <w:szCs w:val="20"/>
                <w:lang w:val="en-AU"/>
              </w:rPr>
              <w:fldChar w:fldCharType="end"/>
            </w:r>
            <w:r w:rsidRPr="00705A46">
              <w:rPr>
                <w:rFonts w:ascii="Calibri" w:hAnsi="Calibri" w:cs="Calibri"/>
                <w:sz w:val="22"/>
                <w:szCs w:val="22"/>
              </w:rPr>
              <w:t xml:space="preserve">  [</w:t>
            </w:r>
            <w:r w:rsidRPr="00705A46">
              <w:rPr>
                <w:rFonts w:ascii="Arial" w:hAnsi="Arial" w:cs="Arial"/>
                <w:sz w:val="20"/>
                <w:szCs w:val="20"/>
                <w:lang w:val="en-AU"/>
              </w:rPr>
              <w:fldChar w:fldCharType="begin" w:fldLock="1"/>
            </w:r>
            <w:r w:rsidRPr="00705A46">
              <w:rPr>
                <w:rFonts w:ascii="Calibri" w:hAnsi="Calibri" w:cs="Calibri"/>
                <w:sz w:val="22"/>
                <w:szCs w:val="22"/>
              </w:rPr>
              <w:instrText>MERGEFIELD ConnTarget.Cardinality</w:instrText>
            </w:r>
            <w:r w:rsidRPr="00705A46">
              <w:rPr>
                <w:rFonts w:ascii="Arial" w:hAnsi="Arial" w:cs="Arial"/>
                <w:sz w:val="20"/>
                <w:szCs w:val="20"/>
                <w:lang w:val="en-AU"/>
              </w:rPr>
              <w:fldChar w:fldCharType="separate"/>
            </w:r>
            <w:r w:rsidRPr="00705A46">
              <w:rPr>
                <w:rFonts w:ascii="Calibri" w:hAnsi="Calibri" w:cs="Calibri"/>
                <w:sz w:val="22"/>
                <w:szCs w:val="22"/>
              </w:rPr>
              <w:t>0..*</w:t>
            </w:r>
            <w:r w:rsidRPr="00705A46">
              <w:rPr>
                <w:rFonts w:ascii="Arial" w:hAnsi="Arial" w:cs="Arial"/>
                <w:sz w:val="20"/>
                <w:szCs w:val="20"/>
                <w:lang w:val="en-AU"/>
              </w:rPr>
              <w:fldChar w:fldCharType="end"/>
            </w:r>
            <w:r w:rsidRPr="00705A46">
              <w:rPr>
                <w:rFonts w:ascii="Calibri" w:hAnsi="Calibri" w:cs="Calibri"/>
                <w:sz w:val="22"/>
                <w:szCs w:val="22"/>
              </w:rPr>
              <w:t>]</w:t>
            </w:r>
          </w:p>
        </w:tc>
        <w:tc>
          <w:tcPr>
            <w:tcW w:w="6120" w:type="dxa"/>
            <w:hideMark/>
          </w:tcPr>
          <w:p w14:paraId="3F257556" w14:textId="77777777" w:rsidR="00D42B42" w:rsidRPr="00705A46" w:rsidRDefault="00D42B42" w:rsidP="00D42B42">
            <w:pPr>
              <w:widowControl w:val="0"/>
              <w:shd w:val="clear" w:color="auto" w:fill="FFFFFF"/>
              <w:autoSpaceDE w:val="0"/>
              <w:autoSpaceDN w:val="0"/>
              <w:adjustRightInd w:val="0"/>
              <w:spacing w:line="256" w:lineRule="auto"/>
              <w:contextualSpacing w:val="0"/>
              <w:rPr>
                <w:rFonts w:ascii="Calibri" w:hAnsi="Calibri" w:cs="Calibri"/>
                <w:sz w:val="22"/>
                <w:szCs w:val="22"/>
              </w:rPr>
            </w:pPr>
            <w:r w:rsidRPr="00705A46">
              <w:rPr>
                <w:rFonts w:ascii="Arial" w:hAnsi="Arial" w:cs="Arial"/>
                <w:sz w:val="20"/>
                <w:szCs w:val="20"/>
                <w:lang w:val="en-AU"/>
              </w:rPr>
              <w:fldChar w:fldCharType="begin" w:fldLock="1"/>
            </w:r>
            <w:r w:rsidRPr="00705A46">
              <w:rPr>
                <w:rFonts w:ascii="Arial" w:hAnsi="Arial" w:cs="Arial"/>
                <w:sz w:val="20"/>
                <w:szCs w:val="20"/>
              </w:rPr>
              <w:instrText xml:space="preserve">MERGEFIELD </w:instrText>
            </w:r>
            <w:r w:rsidRPr="00705A46">
              <w:rPr>
                <w:rFonts w:ascii="Calibri" w:hAnsi="Calibri" w:cs="Calibri"/>
                <w:sz w:val="22"/>
                <w:szCs w:val="22"/>
              </w:rPr>
              <w:instrText>Connector.Notes</w:instrText>
            </w:r>
            <w:r w:rsidRPr="00705A46">
              <w:rPr>
                <w:rFonts w:ascii="Arial" w:hAnsi="Arial" w:cs="Arial"/>
                <w:sz w:val="20"/>
                <w:szCs w:val="20"/>
                <w:lang w:val="en-AU"/>
              </w:rPr>
              <w:fldChar w:fldCharType="separate"/>
            </w:r>
            <w:r w:rsidRPr="00705A46">
              <w:rPr>
                <w:rFonts w:ascii="Calibri" w:hAnsi="Calibri" w:cs="Calibri"/>
                <w:sz w:val="22"/>
                <w:szCs w:val="22"/>
              </w:rPr>
              <w:t>De unieke aanduiding van de natuurlijk of niet-natuurlijk persoon of vestiging die als belanghebbende is aangewezen.</w:t>
            </w:r>
            <w:r w:rsidRPr="00705A46">
              <w:rPr>
                <w:rFonts w:ascii="Arial" w:hAnsi="Arial" w:cs="Arial"/>
                <w:sz w:val="20"/>
                <w:szCs w:val="20"/>
                <w:lang w:val="en-AU"/>
              </w:rPr>
              <w:fldChar w:fldCharType="end"/>
            </w:r>
          </w:p>
        </w:tc>
      </w:tr>
      <w:tr w:rsidR="00D42B42" w:rsidRPr="00D42B42" w14:paraId="6B37F238" w14:textId="77777777" w:rsidTr="00F76A1F">
        <w:trPr>
          <w:trHeight w:hRule="exact" w:val="128"/>
        </w:trPr>
        <w:tc>
          <w:tcPr>
            <w:tcW w:w="450" w:type="dxa"/>
          </w:tcPr>
          <w:p w14:paraId="4A6172E6"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1781B8A0"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6694882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F1257AB" w14:textId="77777777" w:rsidTr="00F76A1F">
        <w:tc>
          <w:tcPr>
            <w:tcW w:w="450" w:type="dxa"/>
          </w:tcPr>
          <w:p w14:paraId="5C54351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2584CE9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SUBJECT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72F5D1D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heeft als correspondentieadres</w:t>
            </w:r>
            <w:r w:rsidRPr="00D42B42">
              <w:rPr>
                <w:rFonts w:ascii="Arial" w:hAnsi="Arial" w:cs="Arial"/>
                <w:color w:val="000000"/>
                <w:sz w:val="20"/>
                <w:szCs w:val="20"/>
                <w:lang w:val="en-AU"/>
              </w:rPr>
              <w:fldChar w:fldCharType="end"/>
            </w:r>
          </w:p>
          <w:p w14:paraId="5B80094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ADRESSEERBAAR OBJECT AANDUIDING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59F109D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Het adres waarop het SUBJECT in de regel schriftelijk bereikbaar is en dat gevormd wordt door de combinatie van de ADRESSEERBAAR OBJECT AANDUIDING met de bijbehorende (GEMEENTELIJKE) OPENBARE RUIMTE en WOONPLAATS.</w:t>
            </w:r>
            <w:r w:rsidRPr="00D42B42">
              <w:rPr>
                <w:rFonts w:ascii="Arial" w:hAnsi="Arial" w:cs="Arial"/>
                <w:color w:val="000000"/>
                <w:sz w:val="20"/>
                <w:szCs w:val="20"/>
                <w:lang w:val="en-AU"/>
              </w:rPr>
              <w:fldChar w:fldCharType="end"/>
            </w:r>
          </w:p>
        </w:tc>
      </w:tr>
      <w:tr w:rsidR="00F76A1F" w:rsidRPr="00D42B42" w14:paraId="602D4E39" w14:textId="77777777" w:rsidTr="00F76A1F">
        <w:tc>
          <w:tcPr>
            <w:tcW w:w="450" w:type="dxa"/>
          </w:tcPr>
          <w:p w14:paraId="18D6CE14" w14:textId="77777777" w:rsidR="00F76A1F" w:rsidRPr="00D54C45" w:rsidRDefault="00F76A1F"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03ACA2AC" w14:textId="77777777" w:rsidR="00F76A1F" w:rsidRPr="001A012C" w:rsidRDefault="00F76A1F"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rPr>
            </w:pPr>
          </w:p>
        </w:tc>
        <w:tc>
          <w:tcPr>
            <w:tcW w:w="6120" w:type="dxa"/>
          </w:tcPr>
          <w:p w14:paraId="10E945F4" w14:textId="77777777" w:rsidR="00F76A1F" w:rsidRPr="001A012C" w:rsidRDefault="00F76A1F" w:rsidP="00D42B42">
            <w:pPr>
              <w:widowControl w:val="0"/>
              <w:shd w:val="clear" w:color="auto" w:fill="FFFFFF"/>
              <w:autoSpaceDE w:val="0"/>
              <w:autoSpaceDN w:val="0"/>
              <w:adjustRightInd w:val="0"/>
              <w:spacing w:line="256" w:lineRule="auto"/>
              <w:contextualSpacing w:val="0"/>
              <w:rPr>
                <w:rFonts w:ascii="Arial" w:hAnsi="Arial" w:cs="Arial"/>
                <w:color w:val="000000"/>
                <w:sz w:val="20"/>
                <w:szCs w:val="20"/>
              </w:rPr>
            </w:pPr>
          </w:p>
        </w:tc>
      </w:tr>
      <w:tr w:rsidR="00F76A1F" w:rsidRPr="00705A46" w14:paraId="4A89C0F7" w14:textId="77777777" w:rsidTr="00F76A1F">
        <w:tblPrEx>
          <w:tblLook w:val="0000" w:firstRow="0" w:lastRow="0" w:firstColumn="0" w:lastColumn="0" w:noHBand="0" w:noVBand="0"/>
        </w:tblPrEx>
        <w:tc>
          <w:tcPr>
            <w:tcW w:w="450" w:type="dxa"/>
            <w:tcBorders>
              <w:top w:val="nil"/>
              <w:left w:val="nil"/>
              <w:bottom w:val="nil"/>
              <w:right w:val="nil"/>
            </w:tcBorders>
          </w:tcPr>
          <w:p w14:paraId="451EBD78" w14:textId="77777777" w:rsidR="00F76A1F" w:rsidRPr="00705A46" w:rsidRDefault="00F76A1F" w:rsidP="001A012C">
            <w:pPr>
              <w:rPr>
                <w:rStyle w:val="SSBookmark"/>
                <w:color w:val="auto"/>
                <w:highlight w:val="yellow"/>
                <w:u w:color="000000"/>
              </w:rPr>
            </w:pPr>
          </w:p>
        </w:tc>
        <w:tc>
          <w:tcPr>
            <w:tcW w:w="2790" w:type="dxa"/>
            <w:tcBorders>
              <w:top w:val="nil"/>
              <w:left w:val="nil"/>
              <w:bottom w:val="nil"/>
              <w:right w:val="nil"/>
            </w:tcBorders>
          </w:tcPr>
          <w:p w14:paraId="4757797D" w14:textId="77777777" w:rsidR="00F76A1F" w:rsidRPr="00705A46" w:rsidRDefault="00F76A1F" w:rsidP="001A012C">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Element.Name</w:instrText>
            </w:r>
            <w:r w:rsidRPr="00705A46">
              <w:fldChar w:fldCharType="separate"/>
            </w:r>
            <w:r w:rsidRPr="00705A46">
              <w:rPr>
                <w:rFonts w:ascii="Calibri" w:hAnsi="Calibri" w:cs="Calibri"/>
                <w:sz w:val="22"/>
                <w:szCs w:val="22"/>
              </w:rPr>
              <w:t>SUBJECT</w:t>
            </w:r>
            <w:r w:rsidRPr="00705A46">
              <w:fldChar w:fldCharType="end"/>
            </w: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ConnSource.Cardinality</w:instrText>
            </w:r>
            <w:r w:rsidRPr="00705A46">
              <w:rPr>
                <w:rFonts w:ascii="Calibri" w:hAnsi="Calibri" w:cs="Calibri"/>
                <w:sz w:val="22"/>
                <w:szCs w:val="22"/>
              </w:rPr>
              <w:fldChar w:fldCharType="separate"/>
            </w:r>
            <w:r w:rsidRPr="00705A46">
              <w:rPr>
                <w:rFonts w:ascii="Calibri" w:hAnsi="Calibri" w:cs="Calibri"/>
                <w:sz w:val="22"/>
                <w:szCs w:val="22"/>
              </w:rPr>
              <w:t>0..*</w:t>
            </w:r>
            <w:r w:rsidRPr="00705A46">
              <w:rPr>
                <w:rFonts w:ascii="Calibri" w:hAnsi="Calibri" w:cs="Calibri"/>
                <w:sz w:val="22"/>
                <w:szCs w:val="22"/>
              </w:rPr>
              <w:fldChar w:fldCharType="end"/>
            </w:r>
            <w:r w:rsidRPr="00705A46">
              <w:rPr>
                <w:rFonts w:ascii="Calibri" w:hAnsi="Calibri" w:cs="Calibri"/>
                <w:sz w:val="22"/>
                <w:szCs w:val="22"/>
              </w:rPr>
              <w:t>]</w:t>
            </w:r>
          </w:p>
          <w:p w14:paraId="01DC8289" w14:textId="77777777" w:rsidR="00F76A1F" w:rsidRPr="00705A46" w:rsidRDefault="00F76A1F" w:rsidP="001A012C">
            <w:pPr>
              <w:rPr>
                <w:rFonts w:ascii="Calibri" w:hAnsi="Calibri" w:cs="Calibri"/>
                <w:sz w:val="22"/>
                <w:szCs w:val="22"/>
              </w:rPr>
            </w:pP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Connector.Name</w:instrText>
            </w:r>
            <w:r w:rsidRPr="00705A46">
              <w:rPr>
                <w:rFonts w:ascii="Calibri" w:hAnsi="Calibri" w:cs="Calibri"/>
                <w:sz w:val="22"/>
                <w:szCs w:val="22"/>
              </w:rPr>
              <w:fldChar w:fldCharType="separate"/>
            </w:r>
            <w:r w:rsidRPr="00705A46">
              <w:rPr>
                <w:rFonts w:ascii="Calibri" w:hAnsi="Calibri" w:cs="Calibri"/>
                <w:sz w:val="22"/>
                <w:szCs w:val="22"/>
              </w:rPr>
              <w:t>heeft als correspondentieadres</w:t>
            </w:r>
            <w:r w:rsidRPr="00705A46">
              <w:rPr>
                <w:rFonts w:ascii="Calibri" w:hAnsi="Calibri" w:cs="Calibri"/>
                <w:sz w:val="22"/>
                <w:szCs w:val="22"/>
              </w:rPr>
              <w:fldChar w:fldCharType="end"/>
            </w:r>
          </w:p>
          <w:p w14:paraId="0388783F" w14:textId="77777777" w:rsidR="00F76A1F" w:rsidRPr="00705A46" w:rsidRDefault="00F76A1F" w:rsidP="001A012C">
            <w:pPr>
              <w:rPr>
                <w:rFonts w:ascii="Calibri" w:hAnsi="Calibri" w:cs="Calibri"/>
                <w:sz w:val="22"/>
                <w:szCs w:val="22"/>
              </w:rPr>
            </w:pPr>
            <w:r w:rsidRPr="00705A46">
              <w:rPr>
                <w:rFonts w:ascii="Calibri" w:hAnsi="Calibri" w:cs="Calibri"/>
                <w:sz w:val="22"/>
                <w:szCs w:val="22"/>
              </w:rPr>
              <w:fldChar w:fldCharType="begin" w:fldLock="1"/>
            </w:r>
            <w:r w:rsidRPr="00705A46">
              <w:rPr>
                <w:rFonts w:ascii="Calibri" w:hAnsi="Calibri" w:cs="Calibri"/>
                <w:sz w:val="22"/>
                <w:szCs w:val="22"/>
              </w:rPr>
              <w:instrText>MERGEFIELD Element.Name</w:instrText>
            </w:r>
            <w:r w:rsidRPr="00705A46">
              <w:rPr>
                <w:rFonts w:ascii="Calibri" w:hAnsi="Calibri" w:cs="Calibri"/>
                <w:sz w:val="22"/>
                <w:szCs w:val="22"/>
              </w:rPr>
              <w:fldChar w:fldCharType="separate"/>
            </w:r>
            <w:r w:rsidRPr="00705A46">
              <w:rPr>
                <w:rFonts w:ascii="Calibri" w:hAnsi="Calibri" w:cs="Calibri"/>
                <w:sz w:val="22"/>
                <w:szCs w:val="22"/>
              </w:rPr>
              <w:t>WOONPLAATS</w:t>
            </w:r>
            <w:r w:rsidRPr="00705A46">
              <w:rPr>
                <w:rFonts w:ascii="Calibri" w:hAnsi="Calibri" w:cs="Calibri"/>
                <w:sz w:val="22"/>
                <w:szCs w:val="22"/>
              </w:rPr>
              <w:fldChar w:fldCharType="end"/>
            </w:r>
            <w:r w:rsidRPr="00705A46">
              <w:rPr>
                <w:rFonts w:ascii="Calibri" w:hAnsi="Calibri" w:cs="Calibri"/>
                <w:sz w:val="22"/>
                <w:szCs w:val="22"/>
              </w:rPr>
              <w:t xml:space="preserve">  [</w:t>
            </w:r>
            <w:r w:rsidRPr="00705A46">
              <w:rPr>
                <w:rFonts w:ascii="Calibri" w:hAnsi="Calibri" w:cs="Calibri"/>
                <w:sz w:val="22"/>
                <w:szCs w:val="22"/>
              </w:rPr>
              <w:fldChar w:fldCharType="begin" w:fldLock="1"/>
            </w:r>
            <w:r w:rsidRPr="00705A46">
              <w:rPr>
                <w:rFonts w:ascii="Calibri" w:hAnsi="Calibri" w:cs="Calibri"/>
                <w:sz w:val="22"/>
                <w:szCs w:val="22"/>
              </w:rPr>
              <w:instrText>MERGEFIELD ConnTarget.Cardinality</w:instrText>
            </w:r>
            <w:r w:rsidRPr="00705A46">
              <w:rPr>
                <w:rFonts w:ascii="Calibri" w:hAnsi="Calibri" w:cs="Calibri"/>
                <w:sz w:val="22"/>
                <w:szCs w:val="22"/>
              </w:rPr>
              <w:fldChar w:fldCharType="separate"/>
            </w:r>
            <w:r w:rsidRPr="00705A46">
              <w:rPr>
                <w:rFonts w:ascii="Calibri" w:hAnsi="Calibri" w:cs="Calibri"/>
                <w:sz w:val="22"/>
                <w:szCs w:val="22"/>
              </w:rPr>
              <w:t>1</w:t>
            </w:r>
            <w:r w:rsidRPr="00705A46">
              <w:rPr>
                <w:rFonts w:ascii="Calibri" w:hAnsi="Calibri" w:cs="Calibri"/>
                <w:sz w:val="22"/>
                <w:szCs w:val="22"/>
              </w:rPr>
              <w:fldChar w:fldCharType="end"/>
            </w:r>
            <w:r w:rsidRPr="00705A46">
              <w:rPr>
                <w:rFonts w:ascii="Calibri" w:hAnsi="Calibri" w:cs="Calibri"/>
                <w:sz w:val="22"/>
                <w:szCs w:val="22"/>
              </w:rPr>
              <w:t>]</w:t>
            </w:r>
          </w:p>
        </w:tc>
        <w:tc>
          <w:tcPr>
            <w:tcW w:w="6120" w:type="dxa"/>
            <w:tcBorders>
              <w:top w:val="nil"/>
              <w:left w:val="nil"/>
              <w:bottom w:val="nil"/>
              <w:right w:val="nil"/>
            </w:tcBorders>
          </w:tcPr>
          <w:p w14:paraId="2579BE64" w14:textId="77777777" w:rsidR="00F76A1F" w:rsidRPr="00705A46" w:rsidRDefault="00F76A1F" w:rsidP="001A012C">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Connector.Notes</w:instrText>
            </w:r>
            <w:r w:rsidRPr="00705A46">
              <w:fldChar w:fldCharType="end"/>
            </w:r>
          </w:p>
        </w:tc>
      </w:tr>
      <w:tr w:rsidR="00D42B42" w:rsidRPr="00D42B42" w14:paraId="07C7662E" w14:textId="77777777" w:rsidTr="00F76A1F">
        <w:trPr>
          <w:trHeight w:hRule="exact" w:val="128"/>
        </w:trPr>
        <w:tc>
          <w:tcPr>
            <w:tcW w:w="450" w:type="dxa"/>
          </w:tcPr>
          <w:p w14:paraId="4DB9EC3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70A7396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5A519B8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4B80DE53" w14:textId="77777777" w:rsidTr="00F76A1F">
        <w:tc>
          <w:tcPr>
            <w:tcW w:w="450" w:type="dxa"/>
          </w:tcPr>
          <w:p w14:paraId="07A79CA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4432418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2C4438">
              <w:rPr>
                <w:rFonts w:ascii="Arial" w:hAnsi="Arial" w:cs="Arial"/>
                <w:color w:val="FF0000"/>
                <w:sz w:val="20"/>
                <w:szCs w:val="20"/>
                <w:u w:val="single"/>
                <w:lang w:val="en-AU"/>
              </w:rPr>
              <w:fldChar w:fldCharType="begin" w:fldLock="1"/>
            </w:r>
            <w:r w:rsidRPr="00D54C45">
              <w:rPr>
                <w:rFonts w:ascii="Arial" w:hAnsi="Arial" w:cs="Arial"/>
                <w:color w:val="FF0000"/>
                <w:sz w:val="20"/>
                <w:szCs w:val="20"/>
                <w:u w:val="single"/>
              </w:rPr>
              <w:instrText xml:space="preserve">MERGEFIELD </w:instrText>
            </w:r>
            <w:r w:rsidRPr="002C4438">
              <w:rPr>
                <w:rFonts w:ascii="Calibri" w:hAnsi="Calibri" w:cs="Calibri"/>
                <w:color w:val="FF0000"/>
                <w:sz w:val="22"/>
                <w:szCs w:val="22"/>
                <w:u w:val="single"/>
              </w:rPr>
              <w:instrText>Element.Name</w:instrText>
            </w:r>
            <w:r w:rsidRPr="002C4438">
              <w:rPr>
                <w:rFonts w:ascii="Arial" w:hAnsi="Arial" w:cs="Arial"/>
                <w:color w:val="FF0000"/>
                <w:sz w:val="20"/>
                <w:szCs w:val="20"/>
                <w:u w:val="single"/>
                <w:lang w:val="en-AU"/>
              </w:rPr>
              <w:fldChar w:fldCharType="separate"/>
            </w:r>
            <w:r w:rsidRPr="002C4438">
              <w:rPr>
                <w:rFonts w:ascii="Calibri" w:hAnsi="Calibri" w:cs="Calibri"/>
                <w:color w:val="FF0000"/>
                <w:sz w:val="22"/>
                <w:szCs w:val="22"/>
                <w:u w:val="single"/>
              </w:rPr>
              <w:t>SUBJECT</w:t>
            </w:r>
            <w:r w:rsidRPr="002C4438">
              <w:rPr>
                <w:rFonts w:ascii="Arial" w:hAnsi="Arial" w:cs="Arial"/>
                <w:color w:val="FF0000"/>
                <w:sz w:val="20"/>
                <w:szCs w:val="20"/>
                <w:u w:val="single"/>
                <w:lang w:val="en-AU"/>
              </w:rPr>
              <w:fldChar w:fldCharType="end"/>
            </w:r>
            <w:r w:rsidRPr="002C4438">
              <w:rPr>
                <w:rFonts w:ascii="Calibri" w:hAnsi="Calibri" w:cs="Calibri"/>
                <w:color w:val="FF0000"/>
                <w:sz w:val="22"/>
                <w:szCs w:val="22"/>
                <w:u w:val="single"/>
              </w:rPr>
              <w:t xml:space="preserve">  [</w:t>
            </w:r>
            <w:r w:rsidRPr="002C4438">
              <w:rPr>
                <w:rFonts w:ascii="Arial" w:hAnsi="Arial" w:cs="Arial"/>
                <w:color w:val="FF0000"/>
                <w:sz w:val="20"/>
                <w:szCs w:val="20"/>
                <w:u w:val="single"/>
                <w:lang w:val="en-AU"/>
              </w:rPr>
              <w:fldChar w:fldCharType="begin" w:fldLock="1"/>
            </w:r>
            <w:r w:rsidRPr="002C4438">
              <w:rPr>
                <w:rFonts w:ascii="Calibri" w:hAnsi="Calibri" w:cs="Calibri"/>
                <w:color w:val="FF0000"/>
                <w:sz w:val="22"/>
                <w:szCs w:val="22"/>
                <w:u w:val="single"/>
              </w:rPr>
              <w:instrText>MERGEFIELD ConnSource.Cardinality</w:instrText>
            </w:r>
            <w:r w:rsidRPr="002C4438">
              <w:rPr>
                <w:rFonts w:ascii="Arial" w:hAnsi="Arial" w:cs="Arial"/>
                <w:color w:val="FF0000"/>
                <w:sz w:val="20"/>
                <w:szCs w:val="20"/>
                <w:u w:val="single"/>
                <w:lang w:val="en-AU"/>
              </w:rPr>
              <w:fldChar w:fldCharType="separate"/>
            </w:r>
            <w:r w:rsidRPr="002C4438">
              <w:rPr>
                <w:rFonts w:ascii="Calibri" w:hAnsi="Calibri" w:cs="Calibri"/>
                <w:color w:val="FF0000"/>
                <w:sz w:val="22"/>
                <w:szCs w:val="22"/>
                <w:u w:val="single"/>
              </w:rPr>
              <w:t>0..*</w:t>
            </w:r>
            <w:r w:rsidRPr="002C4438">
              <w:rPr>
                <w:rFonts w:ascii="Arial" w:hAnsi="Arial" w:cs="Arial"/>
                <w:color w:val="FF0000"/>
                <w:sz w:val="20"/>
                <w:szCs w:val="20"/>
                <w:u w:val="single"/>
                <w:lang w:val="en-AU"/>
              </w:rPr>
              <w:fldChar w:fldCharType="end"/>
            </w:r>
            <w:r w:rsidRPr="002C4438">
              <w:rPr>
                <w:rFonts w:ascii="Calibri" w:hAnsi="Calibri" w:cs="Calibri"/>
                <w:color w:val="FF0000"/>
                <w:sz w:val="22"/>
                <w:szCs w:val="22"/>
                <w:u w:val="single"/>
              </w:rPr>
              <w:t>]</w:t>
            </w:r>
          </w:p>
          <w:p w14:paraId="5708F072" w14:textId="77777777" w:rsidR="00D42B42" w:rsidRPr="002C4438"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2C4438">
              <w:rPr>
                <w:rFonts w:ascii="Calibri" w:hAnsi="Calibri" w:cs="Calibri"/>
                <w:color w:val="FF0000"/>
                <w:sz w:val="22"/>
                <w:szCs w:val="22"/>
                <w:u w:val="single"/>
              </w:rPr>
              <w:t xml:space="preserve">  </w:t>
            </w:r>
            <w:r w:rsidRPr="002C4438">
              <w:rPr>
                <w:rFonts w:ascii="Arial" w:hAnsi="Arial" w:cs="Arial"/>
                <w:color w:val="FF0000"/>
                <w:sz w:val="20"/>
                <w:szCs w:val="20"/>
                <w:u w:val="single"/>
                <w:lang w:val="en-AU"/>
              </w:rPr>
              <w:fldChar w:fldCharType="begin" w:fldLock="1"/>
            </w:r>
            <w:r w:rsidRPr="002C4438">
              <w:rPr>
                <w:rFonts w:ascii="Calibri" w:hAnsi="Calibri" w:cs="Calibri"/>
                <w:color w:val="FF0000"/>
                <w:sz w:val="22"/>
                <w:szCs w:val="22"/>
                <w:u w:val="single"/>
              </w:rPr>
              <w:instrText>MERGEFIELD Connector.Name</w:instrText>
            </w:r>
            <w:r w:rsidRPr="002C4438">
              <w:rPr>
                <w:rFonts w:ascii="Arial" w:hAnsi="Arial" w:cs="Arial"/>
                <w:color w:val="FF0000"/>
                <w:sz w:val="20"/>
                <w:szCs w:val="20"/>
                <w:u w:val="single"/>
                <w:lang w:val="en-AU"/>
              </w:rPr>
              <w:fldChar w:fldCharType="separate"/>
            </w:r>
            <w:r w:rsidRPr="002C4438">
              <w:rPr>
                <w:rFonts w:ascii="Calibri" w:hAnsi="Calibri" w:cs="Calibri"/>
                <w:color w:val="FF0000"/>
                <w:sz w:val="22"/>
                <w:szCs w:val="22"/>
                <w:u w:val="single"/>
              </w:rPr>
              <w:t>heeft als factuuradres</w:t>
            </w:r>
            <w:r w:rsidRPr="002C4438">
              <w:rPr>
                <w:rFonts w:ascii="Arial" w:hAnsi="Arial" w:cs="Arial"/>
                <w:color w:val="FF0000"/>
                <w:sz w:val="20"/>
                <w:szCs w:val="20"/>
                <w:u w:val="single"/>
                <w:lang w:val="en-AU"/>
              </w:rPr>
              <w:fldChar w:fldCharType="end"/>
            </w:r>
          </w:p>
          <w:p w14:paraId="0CFD30CA" w14:textId="77777777" w:rsidR="00D42B42" w:rsidRPr="002C4438"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2C4438">
              <w:rPr>
                <w:rFonts w:ascii="Arial" w:hAnsi="Arial" w:cs="Arial"/>
                <w:color w:val="FF0000"/>
                <w:sz w:val="20"/>
                <w:szCs w:val="20"/>
                <w:u w:val="single"/>
                <w:lang w:val="en-AU"/>
              </w:rPr>
              <w:fldChar w:fldCharType="begin" w:fldLock="1"/>
            </w:r>
            <w:r w:rsidRPr="002C4438">
              <w:rPr>
                <w:rFonts w:ascii="Calibri" w:hAnsi="Calibri" w:cs="Calibri"/>
                <w:color w:val="FF0000"/>
                <w:sz w:val="22"/>
                <w:szCs w:val="22"/>
                <w:u w:val="single"/>
              </w:rPr>
              <w:instrText>MERGEFIELD Element.Name</w:instrText>
            </w:r>
            <w:r w:rsidRPr="002C4438">
              <w:rPr>
                <w:rFonts w:ascii="Arial" w:hAnsi="Arial" w:cs="Arial"/>
                <w:color w:val="FF0000"/>
                <w:sz w:val="20"/>
                <w:szCs w:val="20"/>
                <w:u w:val="single"/>
                <w:lang w:val="en-AU"/>
              </w:rPr>
              <w:fldChar w:fldCharType="separate"/>
            </w:r>
            <w:r w:rsidRPr="002C4438">
              <w:rPr>
                <w:rFonts w:ascii="Calibri" w:hAnsi="Calibri" w:cs="Calibri"/>
                <w:color w:val="FF0000"/>
                <w:sz w:val="22"/>
                <w:szCs w:val="22"/>
                <w:u w:val="single"/>
              </w:rPr>
              <w:t>ADRESSEERBAAR OBJECT AANDUIDING</w:t>
            </w:r>
            <w:r w:rsidRPr="002C4438">
              <w:rPr>
                <w:rFonts w:ascii="Arial" w:hAnsi="Arial" w:cs="Arial"/>
                <w:color w:val="FF0000"/>
                <w:sz w:val="20"/>
                <w:szCs w:val="20"/>
                <w:u w:val="single"/>
                <w:lang w:val="en-AU"/>
              </w:rPr>
              <w:fldChar w:fldCharType="end"/>
            </w:r>
            <w:r w:rsidRPr="002C4438">
              <w:rPr>
                <w:rFonts w:ascii="Calibri" w:hAnsi="Calibri" w:cs="Calibri"/>
                <w:color w:val="FF0000"/>
                <w:sz w:val="22"/>
                <w:szCs w:val="22"/>
                <w:u w:val="single"/>
              </w:rPr>
              <w:t xml:space="preserve">  [</w:t>
            </w:r>
            <w:r w:rsidRPr="002C4438">
              <w:rPr>
                <w:rFonts w:ascii="Arial" w:hAnsi="Arial" w:cs="Arial"/>
                <w:color w:val="FF0000"/>
                <w:sz w:val="20"/>
                <w:szCs w:val="20"/>
                <w:u w:val="single"/>
                <w:lang w:val="en-AU"/>
              </w:rPr>
              <w:fldChar w:fldCharType="begin" w:fldLock="1"/>
            </w:r>
            <w:r w:rsidRPr="002C4438">
              <w:rPr>
                <w:rFonts w:ascii="Calibri" w:hAnsi="Calibri" w:cs="Calibri"/>
                <w:color w:val="FF0000"/>
                <w:sz w:val="22"/>
                <w:szCs w:val="22"/>
                <w:u w:val="single"/>
              </w:rPr>
              <w:instrText>MERGEFIELD ConnTarget.Cardinality</w:instrText>
            </w:r>
            <w:r w:rsidRPr="002C4438">
              <w:rPr>
                <w:rFonts w:ascii="Arial" w:hAnsi="Arial" w:cs="Arial"/>
                <w:color w:val="FF0000"/>
                <w:sz w:val="20"/>
                <w:szCs w:val="20"/>
                <w:u w:val="single"/>
                <w:lang w:val="en-AU"/>
              </w:rPr>
              <w:fldChar w:fldCharType="separate"/>
            </w:r>
            <w:r w:rsidRPr="002C4438">
              <w:rPr>
                <w:rFonts w:ascii="Calibri" w:hAnsi="Calibri" w:cs="Calibri"/>
                <w:color w:val="FF0000"/>
                <w:sz w:val="22"/>
                <w:szCs w:val="22"/>
                <w:u w:val="single"/>
              </w:rPr>
              <w:t>0..1</w:t>
            </w:r>
            <w:r w:rsidRPr="002C4438">
              <w:rPr>
                <w:rFonts w:ascii="Arial" w:hAnsi="Arial" w:cs="Arial"/>
                <w:color w:val="FF0000"/>
                <w:sz w:val="20"/>
                <w:szCs w:val="20"/>
                <w:u w:val="single"/>
                <w:lang w:val="en-AU"/>
              </w:rPr>
              <w:fldChar w:fldCharType="end"/>
            </w:r>
            <w:r w:rsidRPr="002C4438">
              <w:rPr>
                <w:rFonts w:ascii="Calibri" w:hAnsi="Calibri" w:cs="Calibri"/>
                <w:color w:val="FF0000"/>
                <w:sz w:val="22"/>
                <w:szCs w:val="22"/>
                <w:u w:val="single"/>
              </w:rPr>
              <w:t>]</w:t>
            </w:r>
          </w:p>
        </w:tc>
        <w:tc>
          <w:tcPr>
            <w:tcW w:w="6120" w:type="dxa"/>
            <w:hideMark/>
          </w:tcPr>
          <w:p w14:paraId="68457405" w14:textId="77777777" w:rsidR="00D42B42" w:rsidRPr="002C4438"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2C4438">
              <w:rPr>
                <w:rFonts w:ascii="Arial" w:hAnsi="Arial" w:cs="Arial"/>
                <w:color w:val="FF0000"/>
                <w:sz w:val="20"/>
                <w:szCs w:val="20"/>
                <w:u w:val="single"/>
                <w:lang w:val="en-AU"/>
              </w:rPr>
              <w:fldChar w:fldCharType="begin" w:fldLock="1"/>
            </w:r>
            <w:r w:rsidRPr="00D54C45">
              <w:rPr>
                <w:rFonts w:ascii="Arial" w:hAnsi="Arial" w:cs="Arial"/>
                <w:color w:val="FF0000"/>
                <w:sz w:val="20"/>
                <w:szCs w:val="20"/>
                <w:u w:val="single"/>
              </w:rPr>
              <w:instrText xml:space="preserve">MERGEFIELD </w:instrText>
            </w:r>
            <w:r w:rsidRPr="002C4438">
              <w:rPr>
                <w:rFonts w:ascii="Calibri" w:hAnsi="Calibri" w:cs="Calibri"/>
                <w:color w:val="FF0000"/>
                <w:sz w:val="22"/>
                <w:szCs w:val="22"/>
                <w:u w:val="single"/>
              </w:rPr>
              <w:instrText>Connector.Notes</w:instrText>
            </w:r>
            <w:r w:rsidRPr="002C4438">
              <w:rPr>
                <w:rFonts w:ascii="Arial" w:hAnsi="Arial" w:cs="Arial"/>
                <w:color w:val="FF0000"/>
                <w:sz w:val="20"/>
                <w:szCs w:val="20"/>
                <w:u w:val="single"/>
                <w:lang w:val="en-AU"/>
              </w:rPr>
              <w:fldChar w:fldCharType="separate"/>
            </w:r>
            <w:r w:rsidRPr="002C4438">
              <w:rPr>
                <w:rFonts w:ascii="Calibri" w:hAnsi="Calibri" w:cs="Calibri"/>
                <w:color w:val="FF0000"/>
                <w:sz w:val="22"/>
                <w:szCs w:val="22"/>
                <w:u w:val="single"/>
              </w:rPr>
              <w:t>Het adres waarop het SUBJECT facturen ontvangt en dat gevormd wordt door de combinatie van de ADRESSEERBAAR OBJECT AANDUIDING met de bijbehorende (GEMEENTELIJKE) OPENBARE RUIMTE en WOONPLAATS</w:t>
            </w:r>
            <w:r w:rsidRPr="002C4438">
              <w:rPr>
                <w:rFonts w:ascii="Arial" w:hAnsi="Arial" w:cs="Arial"/>
                <w:color w:val="FF0000"/>
                <w:sz w:val="20"/>
                <w:szCs w:val="20"/>
                <w:u w:val="single"/>
                <w:lang w:val="en-AU"/>
              </w:rPr>
              <w:fldChar w:fldCharType="end"/>
            </w:r>
          </w:p>
        </w:tc>
      </w:tr>
      <w:tr w:rsidR="00D42B42" w:rsidRPr="00D42B42" w14:paraId="23AC89BD" w14:textId="77777777" w:rsidTr="00F76A1F">
        <w:trPr>
          <w:trHeight w:hRule="exact" w:val="128"/>
        </w:trPr>
        <w:tc>
          <w:tcPr>
            <w:tcW w:w="450" w:type="dxa"/>
          </w:tcPr>
          <w:p w14:paraId="29DDEF5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4232D61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334CC84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FAB236B" w14:textId="77777777" w:rsidTr="00F76A1F">
        <w:tc>
          <w:tcPr>
            <w:tcW w:w="450" w:type="dxa"/>
          </w:tcPr>
          <w:p w14:paraId="2D2CDCB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2D1D50F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PERSOON</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w:t>
            </w:r>
            <w:r w:rsidRPr="00D42B42">
              <w:rPr>
                <w:rFonts w:ascii="Calibri" w:hAnsi="Calibri" w:cs="Calibri"/>
                <w:color w:val="0F0F0F"/>
                <w:sz w:val="22"/>
                <w:szCs w:val="22"/>
                <w:u w:val="single"/>
              </w:rPr>
              <w:t xml:space="preserve"> </w:t>
            </w:r>
          </w:p>
          <w:p w14:paraId="58B916A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4FA72AE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SUBJECT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5B26EEF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202000A4" w14:textId="77777777" w:rsidTr="00F76A1F">
        <w:trPr>
          <w:trHeight w:hRule="exact" w:val="128"/>
        </w:trPr>
        <w:tc>
          <w:tcPr>
            <w:tcW w:w="450" w:type="dxa"/>
          </w:tcPr>
          <w:p w14:paraId="637AB2F6"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7530613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5C0DFFE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015FEF0" w14:textId="77777777" w:rsidTr="00F76A1F">
        <w:tc>
          <w:tcPr>
            <w:tcW w:w="450" w:type="dxa"/>
          </w:tcPr>
          <w:p w14:paraId="06C54961"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599CD1BF"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70277F7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3652452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SUBJECT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0D3407A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34C05C28" w14:textId="77777777" w:rsidTr="00F76A1F">
        <w:trPr>
          <w:trHeight w:hRule="exact" w:val="128"/>
        </w:trPr>
        <w:tc>
          <w:tcPr>
            <w:tcW w:w="450" w:type="dxa"/>
          </w:tcPr>
          <w:p w14:paraId="06E2074C"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283E9460"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03CEEF5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529C40EC" w14:textId="77777777" w:rsidR="00D42B42" w:rsidRPr="00D54C45"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2F6EFF42" w14:textId="77777777" w:rsidTr="00D42B42">
        <w:tc>
          <w:tcPr>
            <w:tcW w:w="9360" w:type="dxa"/>
          </w:tcPr>
          <w:p w14:paraId="4F73882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1E3A577F"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Het betreft de verzameling van alle natuurlijke personen, niet-natuurlijke personen en vestigingen waarvan het gegevensbeheer van essentieel belang is voor de uitoefening van de gemeentelijke taken. Grofweg kan gesteld worden dat kenmerkend voor een subject is dat daarmee gecommuniceerd kan worden, wat zich onder meer uit in correspondentiegegevens.</w:t>
            </w:r>
          </w:p>
          <w:p w14:paraId="3F3B6021"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Veel subjectgegevens en –relaties zijn specifiek voor een specialisatie daarvan. Zo zijn de datums van ontstaan en einde uitgewerkt per NATUURLIJK PERSOON (geboorte- en overlijdendatum), NIET NATUURLIJK PERSOON en VESTIGING (telkens Datum aanvang en Datum beeindiging).</w:t>
            </w:r>
          </w:p>
          <w:p w14:paraId="63E3A648"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p>
        </w:tc>
      </w:tr>
    </w:tbl>
    <w:bookmarkStart w:id="324" w:name="BKM_B60B8EF9_D1C0_4e36_BF9B_1C16F92518DD"/>
    <w:bookmarkEnd w:id="324"/>
    <w:p w14:paraId="3A65879E" w14:textId="6E505FD7" w:rsidR="00AD6702" w:rsidRPr="00AD6702" w:rsidRDefault="00AD6702" w:rsidP="00AD6702">
      <w:pPr>
        <w:pStyle w:val="Kop2"/>
        <w:rPr>
          <w:color w:val="0F0F0F"/>
        </w:rPr>
      </w:pPr>
      <w:r w:rsidRPr="00AD6702">
        <w:rPr>
          <w:sz w:val="20"/>
          <w:szCs w:val="20"/>
        </w:rPr>
        <w:lastRenderedPageBreak/>
        <w:fldChar w:fldCharType="begin" w:fldLock="1"/>
      </w:r>
      <w:r w:rsidRPr="00AD6702">
        <w:rPr>
          <w:sz w:val="20"/>
          <w:szCs w:val="20"/>
        </w:rPr>
        <w:instrText xml:space="preserve">MERGEFIELD </w:instrText>
      </w:r>
      <w:r w:rsidRPr="00AD6702">
        <w:instrText>Element.Stereotype</w:instrText>
      </w:r>
      <w:r w:rsidRPr="00AD6702">
        <w:rPr>
          <w:sz w:val="20"/>
          <w:szCs w:val="20"/>
        </w:rPr>
        <w:fldChar w:fldCharType="separate"/>
      </w:r>
      <w:r w:rsidRPr="00AD6702">
        <w:t>«Objecttype»</w:t>
      </w:r>
      <w:r w:rsidRPr="00AD6702">
        <w:rPr>
          <w:sz w:val="20"/>
          <w:szCs w:val="20"/>
        </w:rPr>
        <w:fldChar w:fldCharType="end"/>
      </w:r>
      <w:r w:rsidRPr="00AD6702">
        <w:t xml:space="preserve"> </w:t>
      </w:r>
      <w:r w:rsidRPr="00AD6702">
        <w:fldChar w:fldCharType="begin" w:fldLock="1"/>
      </w:r>
      <w:r w:rsidRPr="00AD6702">
        <w:instrText>MERGEFIELD Element.Name</w:instrText>
      </w:r>
      <w:r w:rsidRPr="00AD6702">
        <w:fldChar w:fldCharType="separate"/>
      </w:r>
      <w:r w:rsidRPr="00AD6702">
        <w:t>TENAAMSTELLING</w:t>
      </w:r>
      <w:r w:rsidRPr="00AD6702">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AD6702" w:rsidRPr="00AD6702" w14:paraId="06DEC72E" w14:textId="77777777" w:rsidTr="00AA63DB">
        <w:trPr>
          <w:trHeight w:val="271"/>
        </w:trPr>
        <w:tc>
          <w:tcPr>
            <w:tcW w:w="2340" w:type="dxa"/>
            <w:gridSpan w:val="2"/>
            <w:tcBorders>
              <w:top w:val="nil"/>
              <w:left w:val="nil"/>
              <w:bottom w:val="nil"/>
              <w:right w:val="nil"/>
            </w:tcBorders>
          </w:tcPr>
          <w:p w14:paraId="64109562" w14:textId="77777777" w:rsidR="00AD6702" w:rsidRPr="00AD6702" w:rsidRDefault="00AD6702" w:rsidP="00AD6702">
            <w:pPr>
              <w:rPr>
                <w:rFonts w:cs="Calibri"/>
                <w:color w:val="0F0F0F"/>
              </w:rPr>
            </w:pPr>
            <w:r w:rsidRPr="00AD6702">
              <w:rPr>
                <w:rFonts w:cs="Calibri"/>
                <w:b/>
                <w:bCs/>
                <w:color w:val="0F0F0F"/>
              </w:rPr>
              <w:t>Naam</w:t>
            </w:r>
          </w:p>
        </w:tc>
        <w:tc>
          <w:tcPr>
            <w:tcW w:w="7020" w:type="dxa"/>
            <w:gridSpan w:val="4"/>
            <w:tcBorders>
              <w:top w:val="nil"/>
              <w:left w:val="nil"/>
              <w:bottom w:val="nil"/>
              <w:right w:val="nil"/>
            </w:tcBorders>
          </w:tcPr>
          <w:p w14:paraId="6B3FBA66" w14:textId="77777777" w:rsidR="00AD6702" w:rsidRPr="00AD6702" w:rsidRDefault="00AD6702" w:rsidP="00AD6702">
            <w:pPr>
              <w:rPr>
                <w:rFonts w:ascii="Calibri" w:hAnsi="Calibri" w:cs="Calibri"/>
                <w:color w:val="0F0F0F"/>
                <w:sz w:val="22"/>
                <w:szCs w:val="22"/>
                <w:u w:val="single"/>
              </w:rPr>
            </w:pPr>
            <w:r w:rsidRPr="00AD6702">
              <w:rPr>
                <w:color w:val="FF0000"/>
                <w:u w:val="single"/>
              </w:rPr>
              <w:fldChar w:fldCharType="begin" w:fldLock="1"/>
            </w:r>
            <w:r w:rsidRPr="00AD6702">
              <w:rPr>
                <w:color w:val="FF0000"/>
                <w:u w:val="single"/>
              </w:rPr>
              <w:instrText xml:space="preserve">MERGEFIELD </w:instrText>
            </w:r>
            <w:r w:rsidRPr="00AD6702">
              <w:rPr>
                <w:rFonts w:ascii="Calibri" w:hAnsi="Calibri" w:cs="Calibri"/>
                <w:color w:val="FF0000"/>
                <w:sz w:val="22"/>
                <w:szCs w:val="22"/>
                <w:u w:val="single"/>
              </w:rPr>
              <w:instrText>Element.Name</w:instrText>
            </w:r>
            <w:r w:rsidRPr="00AD6702">
              <w:rPr>
                <w:color w:val="FF0000"/>
                <w:u w:val="single"/>
              </w:rPr>
              <w:fldChar w:fldCharType="separate"/>
            </w:r>
            <w:r w:rsidRPr="00AD6702">
              <w:rPr>
                <w:rFonts w:ascii="Calibri" w:hAnsi="Calibri" w:cs="Calibri"/>
                <w:color w:val="FF0000"/>
                <w:sz w:val="22"/>
                <w:szCs w:val="22"/>
                <w:u w:val="single"/>
              </w:rPr>
              <w:t>TENAAMSTELLING</w:t>
            </w:r>
            <w:r w:rsidRPr="00AD6702">
              <w:rPr>
                <w:color w:val="FF0000"/>
                <w:u w:val="single"/>
              </w:rPr>
              <w:fldChar w:fldCharType="end"/>
            </w:r>
          </w:p>
        </w:tc>
      </w:tr>
      <w:tr w:rsidR="00AD6702" w:rsidRPr="00AD6702" w14:paraId="5D9B8770" w14:textId="77777777" w:rsidTr="00AA63DB">
        <w:trPr>
          <w:trHeight w:hRule="exact" w:val="128"/>
        </w:trPr>
        <w:tc>
          <w:tcPr>
            <w:tcW w:w="2340" w:type="dxa"/>
            <w:gridSpan w:val="2"/>
            <w:tcBorders>
              <w:top w:val="nil"/>
              <w:left w:val="nil"/>
              <w:bottom w:val="nil"/>
              <w:right w:val="nil"/>
            </w:tcBorders>
          </w:tcPr>
          <w:p w14:paraId="2B8BE762"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313872DE" w14:textId="77777777" w:rsidR="00AD6702" w:rsidRPr="00AD6702" w:rsidRDefault="00AD6702" w:rsidP="00AD6702">
            <w:pPr>
              <w:rPr>
                <w:rFonts w:ascii="Calibri" w:hAnsi="Calibri" w:cs="Calibri"/>
                <w:color w:val="0F0F0F"/>
                <w:sz w:val="22"/>
                <w:szCs w:val="22"/>
              </w:rPr>
            </w:pPr>
          </w:p>
        </w:tc>
      </w:tr>
      <w:tr w:rsidR="00AD6702" w:rsidRPr="00AD6702" w14:paraId="59B32B34" w14:textId="77777777" w:rsidTr="00AA63DB">
        <w:tc>
          <w:tcPr>
            <w:tcW w:w="2340" w:type="dxa"/>
            <w:gridSpan w:val="2"/>
            <w:tcBorders>
              <w:top w:val="nil"/>
              <w:left w:val="nil"/>
              <w:bottom w:val="nil"/>
              <w:right w:val="nil"/>
            </w:tcBorders>
          </w:tcPr>
          <w:p w14:paraId="32A7B6E5" w14:textId="77777777" w:rsidR="00AD6702" w:rsidRPr="00AD6702" w:rsidRDefault="00AD6702" w:rsidP="00AD6702">
            <w:pPr>
              <w:rPr>
                <w:rFonts w:cs="Calibri"/>
                <w:color w:val="0F0F0F"/>
              </w:rPr>
            </w:pPr>
            <w:r w:rsidRPr="00AD6702">
              <w:rPr>
                <w:rFonts w:cs="Calibri"/>
                <w:b/>
                <w:bCs/>
                <w:color w:val="0F0F0F"/>
              </w:rPr>
              <w:t>Mnemonic</w:t>
            </w:r>
          </w:p>
        </w:tc>
        <w:tc>
          <w:tcPr>
            <w:tcW w:w="7020" w:type="dxa"/>
            <w:gridSpan w:val="4"/>
            <w:tcBorders>
              <w:top w:val="nil"/>
              <w:left w:val="nil"/>
              <w:bottom w:val="nil"/>
              <w:right w:val="nil"/>
            </w:tcBorders>
          </w:tcPr>
          <w:p w14:paraId="6720358C" w14:textId="77777777" w:rsidR="00AD6702" w:rsidRPr="00AD6702" w:rsidRDefault="00AD6702" w:rsidP="00AD6702">
            <w:pPr>
              <w:rPr>
                <w:rFonts w:ascii="Calibri" w:hAnsi="Calibri" w:cs="Calibri"/>
                <w:color w:val="0F0F0F"/>
                <w:sz w:val="22"/>
                <w:szCs w:val="22"/>
              </w:rPr>
            </w:pPr>
            <w:r w:rsidRPr="00AD6702">
              <w:fldChar w:fldCharType="begin" w:fldLock="1"/>
            </w:r>
            <w:r w:rsidRPr="00AD6702">
              <w:instrText xml:space="preserve">MERGEFIELD </w:instrText>
            </w:r>
            <w:r w:rsidRPr="00AD6702">
              <w:rPr>
                <w:rFonts w:ascii="Calibri" w:hAnsi="Calibri" w:cs="Calibri"/>
                <w:color w:val="0F0F0F"/>
                <w:sz w:val="22"/>
                <w:szCs w:val="22"/>
              </w:rPr>
              <w:instrText>Element.Alias</w:instrText>
            </w:r>
            <w:r w:rsidRPr="00AD6702">
              <w:fldChar w:fldCharType="end"/>
            </w:r>
          </w:p>
        </w:tc>
      </w:tr>
      <w:tr w:rsidR="00AD6702" w:rsidRPr="00AD6702" w14:paraId="78B76A49" w14:textId="77777777" w:rsidTr="00AA63DB">
        <w:trPr>
          <w:trHeight w:hRule="exact" w:val="128"/>
        </w:trPr>
        <w:tc>
          <w:tcPr>
            <w:tcW w:w="2340" w:type="dxa"/>
            <w:gridSpan w:val="2"/>
            <w:tcBorders>
              <w:top w:val="nil"/>
              <w:left w:val="nil"/>
              <w:bottom w:val="nil"/>
              <w:right w:val="nil"/>
            </w:tcBorders>
          </w:tcPr>
          <w:p w14:paraId="498D4095"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4AF37409" w14:textId="77777777" w:rsidR="00AD6702" w:rsidRPr="00AD6702" w:rsidRDefault="00AD6702" w:rsidP="00AD6702">
            <w:pPr>
              <w:rPr>
                <w:rFonts w:ascii="Calibri" w:hAnsi="Calibri" w:cs="Calibri"/>
                <w:color w:val="0F0F0F"/>
                <w:sz w:val="22"/>
                <w:szCs w:val="22"/>
              </w:rPr>
            </w:pPr>
          </w:p>
        </w:tc>
      </w:tr>
      <w:tr w:rsidR="00AD6702" w:rsidRPr="00AD6702" w14:paraId="5639C2CC" w14:textId="77777777" w:rsidTr="00AA63DB">
        <w:tc>
          <w:tcPr>
            <w:tcW w:w="2340" w:type="dxa"/>
            <w:gridSpan w:val="2"/>
            <w:tcBorders>
              <w:top w:val="nil"/>
              <w:left w:val="nil"/>
              <w:bottom w:val="nil"/>
              <w:right w:val="nil"/>
            </w:tcBorders>
          </w:tcPr>
          <w:p w14:paraId="2F757DBD" w14:textId="77777777" w:rsidR="00AD6702" w:rsidRPr="00AD6702" w:rsidRDefault="00AD6702" w:rsidP="00AD6702">
            <w:pPr>
              <w:rPr>
                <w:rFonts w:cs="Calibri"/>
                <w:b/>
                <w:bCs/>
                <w:color w:val="0F0F0F"/>
              </w:rPr>
            </w:pPr>
            <w:r w:rsidRPr="00AD6702">
              <w:rPr>
                <w:rFonts w:cs="Calibri"/>
                <w:b/>
                <w:bCs/>
                <w:color w:val="0F0F0F"/>
              </w:rPr>
              <w:t>Herkomst</w:t>
            </w:r>
          </w:p>
        </w:tc>
        <w:tc>
          <w:tcPr>
            <w:tcW w:w="7020" w:type="dxa"/>
            <w:gridSpan w:val="4"/>
            <w:tcBorders>
              <w:top w:val="nil"/>
              <w:left w:val="nil"/>
              <w:bottom w:val="nil"/>
              <w:right w:val="nil"/>
            </w:tcBorders>
          </w:tcPr>
          <w:p w14:paraId="49658204" w14:textId="77777777" w:rsidR="00AD6702" w:rsidRPr="00AD6702" w:rsidRDefault="00AD6702" w:rsidP="00AD6702">
            <w:pPr>
              <w:rPr>
                <w:rFonts w:ascii="Calibri" w:hAnsi="Calibri" w:cs="Calibri"/>
                <w:color w:val="0F0F0F"/>
                <w:sz w:val="22"/>
                <w:szCs w:val="22"/>
                <w:u w:val="single"/>
              </w:rPr>
            </w:pPr>
            <w:r w:rsidRPr="00AD6702">
              <w:rPr>
                <w:rFonts w:ascii="Calibri" w:hAnsi="Calibri" w:cs="Calibri"/>
                <w:color w:val="FF0000"/>
                <w:sz w:val="22"/>
                <w:szCs w:val="22"/>
                <w:u w:val="single"/>
              </w:rPr>
              <w:t>BRK</w:t>
            </w:r>
          </w:p>
        </w:tc>
      </w:tr>
      <w:tr w:rsidR="00AD6702" w:rsidRPr="00AD6702" w14:paraId="200F2043" w14:textId="77777777" w:rsidTr="00AA63DB">
        <w:trPr>
          <w:trHeight w:hRule="exact" w:val="128"/>
        </w:trPr>
        <w:tc>
          <w:tcPr>
            <w:tcW w:w="2340" w:type="dxa"/>
            <w:gridSpan w:val="2"/>
            <w:tcBorders>
              <w:top w:val="nil"/>
              <w:left w:val="nil"/>
              <w:bottom w:val="nil"/>
              <w:right w:val="nil"/>
            </w:tcBorders>
          </w:tcPr>
          <w:p w14:paraId="00F2E2CE"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00F3B263" w14:textId="77777777" w:rsidR="00AD6702" w:rsidRPr="00AD6702" w:rsidRDefault="00AD6702" w:rsidP="00AD6702">
            <w:pPr>
              <w:rPr>
                <w:rFonts w:ascii="Calibri" w:hAnsi="Calibri" w:cs="Calibri"/>
                <w:color w:val="0F0F0F"/>
                <w:sz w:val="22"/>
                <w:szCs w:val="22"/>
              </w:rPr>
            </w:pPr>
          </w:p>
        </w:tc>
      </w:tr>
      <w:tr w:rsidR="00AD6702" w:rsidRPr="00AD6702" w14:paraId="584256DB" w14:textId="77777777" w:rsidTr="00AA63DB">
        <w:trPr>
          <w:trHeight w:val="230"/>
        </w:trPr>
        <w:tc>
          <w:tcPr>
            <w:tcW w:w="2340" w:type="dxa"/>
            <w:gridSpan w:val="2"/>
            <w:tcBorders>
              <w:top w:val="nil"/>
              <w:left w:val="nil"/>
              <w:bottom w:val="nil"/>
              <w:right w:val="nil"/>
            </w:tcBorders>
          </w:tcPr>
          <w:p w14:paraId="7F557453" w14:textId="77777777" w:rsidR="00AD6702" w:rsidRPr="00AD6702" w:rsidRDefault="00AD6702" w:rsidP="00AD6702">
            <w:pPr>
              <w:rPr>
                <w:rFonts w:cs="Calibri"/>
                <w:b/>
                <w:bCs/>
                <w:color w:val="0F0F0F"/>
              </w:rPr>
            </w:pPr>
            <w:r w:rsidRPr="00AD6702">
              <w:rPr>
                <w:rFonts w:cs="Calibri"/>
                <w:b/>
                <w:bCs/>
                <w:color w:val="0F0F0F"/>
              </w:rPr>
              <w:t>Definitie</w:t>
            </w:r>
          </w:p>
        </w:tc>
        <w:tc>
          <w:tcPr>
            <w:tcW w:w="7020" w:type="dxa"/>
            <w:gridSpan w:val="4"/>
            <w:tcBorders>
              <w:top w:val="nil"/>
              <w:left w:val="nil"/>
              <w:bottom w:val="nil"/>
              <w:right w:val="nil"/>
            </w:tcBorders>
          </w:tcPr>
          <w:p w14:paraId="0C5C9EBC" w14:textId="77777777" w:rsidR="00AD6702" w:rsidRPr="00AD6702" w:rsidRDefault="00AD6702" w:rsidP="00AD6702">
            <w:pPr>
              <w:rPr>
                <w:rFonts w:ascii="Calibri" w:hAnsi="Calibri" w:cs="Calibri"/>
                <w:color w:val="FF0000"/>
                <w:sz w:val="22"/>
                <w:szCs w:val="22"/>
                <w:u w:val="single"/>
              </w:rPr>
            </w:pPr>
            <w:r w:rsidRPr="00AD6702">
              <w:rPr>
                <w:color w:val="FF0000"/>
                <w:u w:val="single"/>
              </w:rPr>
              <w:fldChar w:fldCharType="begin" w:fldLock="1"/>
            </w:r>
            <w:r w:rsidRPr="00AD6702">
              <w:rPr>
                <w:color w:val="FF0000"/>
                <w:u w:val="single"/>
              </w:rPr>
              <w:instrText xml:space="preserve">MERGEFIELD </w:instrText>
            </w:r>
            <w:r w:rsidRPr="00AD6702">
              <w:rPr>
                <w:rFonts w:ascii="Calibri" w:hAnsi="Calibri" w:cs="Calibri"/>
                <w:color w:val="FF0000"/>
                <w:sz w:val="22"/>
                <w:szCs w:val="22"/>
                <w:u w:val="single"/>
              </w:rPr>
              <w:instrText>Element.Notes</w:instrText>
            </w:r>
            <w:r w:rsidRPr="00AD6702">
              <w:rPr>
                <w:color w:val="FF0000"/>
                <w:u w:val="single"/>
              </w:rPr>
              <w:fldChar w:fldCharType="end"/>
            </w:r>
            <w:r w:rsidRPr="00AD6702">
              <w:rPr>
                <w:rFonts w:ascii="Calibri" w:hAnsi="Calibri" w:cs="Calibri"/>
                <w:color w:val="FF0000"/>
                <w:sz w:val="22"/>
                <w:szCs w:val="22"/>
                <w:u w:val="single"/>
              </w:rPr>
              <w:t>Het recht, met uitzondering van hypotheek en beslag, dat  door een Persoon wordt uitgeoefend op een Kadastraal Onroerende Zaak.</w:t>
            </w:r>
          </w:p>
        </w:tc>
      </w:tr>
      <w:tr w:rsidR="00AD6702" w:rsidRPr="00AD6702" w14:paraId="1024B6B4" w14:textId="77777777" w:rsidTr="00AA63DB">
        <w:trPr>
          <w:trHeight w:hRule="exact" w:val="68"/>
        </w:trPr>
        <w:tc>
          <w:tcPr>
            <w:tcW w:w="2340" w:type="dxa"/>
            <w:gridSpan w:val="2"/>
            <w:tcBorders>
              <w:top w:val="nil"/>
              <w:left w:val="nil"/>
              <w:bottom w:val="nil"/>
              <w:right w:val="nil"/>
            </w:tcBorders>
          </w:tcPr>
          <w:p w14:paraId="040AF11F"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32D0D268" w14:textId="77777777" w:rsidR="00AD6702" w:rsidRPr="00AD6702" w:rsidRDefault="00AD6702" w:rsidP="00AD6702">
            <w:pPr>
              <w:rPr>
                <w:rFonts w:ascii="Calibri" w:hAnsi="Calibri" w:cs="Calibri"/>
                <w:color w:val="FF0000"/>
                <w:sz w:val="22"/>
                <w:szCs w:val="22"/>
                <w:u w:val="single"/>
              </w:rPr>
            </w:pPr>
          </w:p>
        </w:tc>
      </w:tr>
      <w:tr w:rsidR="00AD6702" w:rsidRPr="00AD6702" w14:paraId="4955DBF3" w14:textId="77777777" w:rsidTr="00AA63DB">
        <w:trPr>
          <w:trHeight w:val="271"/>
        </w:trPr>
        <w:tc>
          <w:tcPr>
            <w:tcW w:w="2340" w:type="dxa"/>
            <w:gridSpan w:val="2"/>
            <w:tcBorders>
              <w:top w:val="nil"/>
              <w:left w:val="nil"/>
              <w:bottom w:val="nil"/>
              <w:right w:val="nil"/>
            </w:tcBorders>
          </w:tcPr>
          <w:p w14:paraId="6B81BF7A" w14:textId="77777777" w:rsidR="00AD6702" w:rsidRPr="00AD6702" w:rsidRDefault="00AD6702" w:rsidP="00AD6702">
            <w:pPr>
              <w:rPr>
                <w:rFonts w:cs="Calibri"/>
                <w:b/>
                <w:bCs/>
                <w:color w:val="0F0F0F"/>
              </w:rPr>
            </w:pPr>
            <w:r w:rsidRPr="00AD6702">
              <w:rPr>
                <w:rFonts w:cs="Calibri"/>
                <w:b/>
                <w:bCs/>
                <w:color w:val="0F0F0F"/>
              </w:rPr>
              <w:t>Herkomst definitie</w:t>
            </w:r>
          </w:p>
        </w:tc>
        <w:tc>
          <w:tcPr>
            <w:tcW w:w="7020" w:type="dxa"/>
            <w:gridSpan w:val="4"/>
            <w:tcBorders>
              <w:top w:val="nil"/>
              <w:left w:val="nil"/>
              <w:bottom w:val="nil"/>
              <w:right w:val="nil"/>
            </w:tcBorders>
          </w:tcPr>
          <w:p w14:paraId="6B9B8BFA" w14:textId="77777777" w:rsidR="00AD6702" w:rsidRPr="00AD6702" w:rsidRDefault="00AD6702" w:rsidP="00AD6702">
            <w:pPr>
              <w:rPr>
                <w:rFonts w:ascii="Calibri" w:hAnsi="Calibri" w:cs="Calibri"/>
                <w:color w:val="FF0000"/>
                <w:sz w:val="22"/>
                <w:szCs w:val="22"/>
                <w:u w:val="single"/>
              </w:rPr>
            </w:pPr>
            <w:r w:rsidRPr="00AD6702">
              <w:rPr>
                <w:rFonts w:ascii="Calibri" w:hAnsi="Calibri" w:cs="Calibri"/>
                <w:color w:val="FF0000"/>
                <w:sz w:val="22"/>
                <w:szCs w:val="22"/>
                <w:u w:val="single"/>
              </w:rPr>
              <w:t>BRK</w:t>
            </w:r>
          </w:p>
        </w:tc>
      </w:tr>
      <w:tr w:rsidR="00AD6702" w:rsidRPr="00AD6702" w14:paraId="6E8B1D31" w14:textId="77777777" w:rsidTr="00AA63DB">
        <w:trPr>
          <w:trHeight w:hRule="exact" w:val="128"/>
        </w:trPr>
        <w:tc>
          <w:tcPr>
            <w:tcW w:w="2340" w:type="dxa"/>
            <w:gridSpan w:val="2"/>
            <w:tcBorders>
              <w:top w:val="nil"/>
              <w:left w:val="nil"/>
              <w:bottom w:val="nil"/>
              <w:right w:val="nil"/>
            </w:tcBorders>
          </w:tcPr>
          <w:p w14:paraId="7DE3C2EE"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25BA1382" w14:textId="77777777" w:rsidR="00AD6702" w:rsidRPr="00AD6702" w:rsidRDefault="00AD6702" w:rsidP="00AD6702">
            <w:pPr>
              <w:rPr>
                <w:rFonts w:ascii="Calibri" w:hAnsi="Calibri" w:cs="Calibri"/>
                <w:color w:val="FF0000"/>
                <w:sz w:val="22"/>
                <w:szCs w:val="22"/>
                <w:u w:val="single"/>
              </w:rPr>
            </w:pPr>
          </w:p>
        </w:tc>
      </w:tr>
      <w:tr w:rsidR="00AD6702" w:rsidRPr="00AD6702" w14:paraId="450A5C22" w14:textId="77777777" w:rsidTr="00AA63DB">
        <w:tc>
          <w:tcPr>
            <w:tcW w:w="2340" w:type="dxa"/>
            <w:gridSpan w:val="2"/>
            <w:tcBorders>
              <w:top w:val="nil"/>
              <w:left w:val="nil"/>
              <w:bottom w:val="nil"/>
              <w:right w:val="nil"/>
            </w:tcBorders>
          </w:tcPr>
          <w:p w14:paraId="69EBDF21" w14:textId="77777777" w:rsidR="00AD6702" w:rsidRPr="00AD6702" w:rsidRDefault="00AD6702" w:rsidP="00AD6702">
            <w:pPr>
              <w:rPr>
                <w:rFonts w:cs="Calibri"/>
                <w:b/>
                <w:bCs/>
                <w:color w:val="0F0F0F"/>
              </w:rPr>
            </w:pPr>
            <w:r w:rsidRPr="00AD6702">
              <w:rPr>
                <w:rFonts w:cs="Calibri"/>
                <w:b/>
                <w:bCs/>
                <w:color w:val="0F0F0F"/>
              </w:rPr>
              <w:t>Datum opname</w:t>
            </w:r>
          </w:p>
        </w:tc>
        <w:tc>
          <w:tcPr>
            <w:tcW w:w="7020" w:type="dxa"/>
            <w:gridSpan w:val="4"/>
            <w:tcBorders>
              <w:top w:val="nil"/>
              <w:left w:val="nil"/>
              <w:bottom w:val="nil"/>
              <w:right w:val="nil"/>
            </w:tcBorders>
          </w:tcPr>
          <w:p w14:paraId="18DBD86C" w14:textId="77777777" w:rsidR="00AD6702" w:rsidRPr="00AD6702" w:rsidRDefault="00AD6702" w:rsidP="00AD6702">
            <w:pPr>
              <w:rPr>
                <w:rFonts w:ascii="Calibri" w:hAnsi="Calibri" w:cs="Calibri"/>
                <w:color w:val="FF0000"/>
                <w:sz w:val="22"/>
                <w:szCs w:val="22"/>
                <w:u w:val="single"/>
              </w:rPr>
            </w:pPr>
            <w:r w:rsidRPr="00AD6702">
              <w:rPr>
                <w:rFonts w:ascii="Calibri" w:hAnsi="Calibri" w:cs="Calibri"/>
                <w:color w:val="FF0000"/>
                <w:sz w:val="22"/>
                <w:szCs w:val="22"/>
                <w:u w:val="single"/>
              </w:rPr>
              <w:t>30 december 2013</w:t>
            </w:r>
          </w:p>
        </w:tc>
      </w:tr>
      <w:tr w:rsidR="00AD6702" w:rsidRPr="00AD6702" w14:paraId="50EB2502" w14:textId="77777777" w:rsidTr="00AA63DB">
        <w:trPr>
          <w:trHeight w:hRule="exact" w:val="128"/>
        </w:trPr>
        <w:tc>
          <w:tcPr>
            <w:tcW w:w="2340" w:type="dxa"/>
            <w:gridSpan w:val="2"/>
            <w:tcBorders>
              <w:top w:val="nil"/>
              <w:left w:val="nil"/>
              <w:bottom w:val="nil"/>
              <w:right w:val="nil"/>
            </w:tcBorders>
          </w:tcPr>
          <w:p w14:paraId="397D6755"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1AF1FFB3" w14:textId="77777777" w:rsidR="00AD6702" w:rsidRPr="00AD6702" w:rsidRDefault="00AD6702" w:rsidP="00AD6702">
            <w:pPr>
              <w:rPr>
                <w:rFonts w:ascii="Calibri" w:hAnsi="Calibri" w:cs="Calibri"/>
                <w:color w:val="FF0000"/>
                <w:sz w:val="22"/>
                <w:szCs w:val="22"/>
                <w:u w:val="single"/>
              </w:rPr>
            </w:pPr>
          </w:p>
        </w:tc>
      </w:tr>
      <w:tr w:rsidR="00AD6702" w:rsidRPr="00AD6702" w14:paraId="78426F0A" w14:textId="77777777" w:rsidTr="00AA63DB">
        <w:tc>
          <w:tcPr>
            <w:tcW w:w="2340" w:type="dxa"/>
            <w:gridSpan w:val="2"/>
            <w:tcBorders>
              <w:top w:val="nil"/>
              <w:left w:val="nil"/>
              <w:bottom w:val="nil"/>
              <w:right w:val="nil"/>
            </w:tcBorders>
          </w:tcPr>
          <w:p w14:paraId="67F7934B" w14:textId="77777777" w:rsidR="00AD6702" w:rsidRPr="00AD6702" w:rsidRDefault="00AD6702" w:rsidP="00AD6702">
            <w:pPr>
              <w:rPr>
                <w:rFonts w:cs="Calibri"/>
                <w:b/>
                <w:bCs/>
                <w:color w:val="0F0F0F"/>
              </w:rPr>
            </w:pPr>
            <w:r w:rsidRPr="00AD6702">
              <w:rPr>
                <w:rFonts w:cs="Calibri"/>
                <w:b/>
                <w:bCs/>
                <w:color w:val="0F0F0F"/>
              </w:rPr>
              <w:t>Unieke aanduiding</w:t>
            </w:r>
          </w:p>
        </w:tc>
        <w:tc>
          <w:tcPr>
            <w:tcW w:w="7020" w:type="dxa"/>
            <w:gridSpan w:val="4"/>
            <w:tcBorders>
              <w:top w:val="nil"/>
              <w:left w:val="nil"/>
              <w:bottom w:val="nil"/>
              <w:right w:val="nil"/>
            </w:tcBorders>
          </w:tcPr>
          <w:p w14:paraId="1FDA8EB9" w14:textId="77777777" w:rsidR="00AD6702" w:rsidRPr="00AD6702" w:rsidRDefault="00AD6702" w:rsidP="00AD6702">
            <w:pPr>
              <w:rPr>
                <w:rFonts w:ascii="Calibri" w:hAnsi="Calibri" w:cs="Calibri"/>
                <w:color w:val="FF0000"/>
                <w:sz w:val="22"/>
                <w:szCs w:val="22"/>
                <w:u w:val="single"/>
              </w:rPr>
            </w:pPr>
            <w:r w:rsidRPr="00AD6702">
              <w:rPr>
                <w:rFonts w:ascii="Calibri" w:hAnsi="Calibri" w:cs="Calibri"/>
                <w:color w:val="FF0000"/>
                <w:sz w:val="22"/>
                <w:szCs w:val="22"/>
                <w:u w:val="single"/>
              </w:rPr>
              <w:t>Combinatie van de unieke aanduidingen van het gerelateerde ZAKELIJK RECHT en de gerelateerde PERSOON (via TENAAMSTELLING is van PERSOON)</w:t>
            </w:r>
          </w:p>
          <w:p w14:paraId="1EA206F5" w14:textId="77777777" w:rsidR="00AD6702" w:rsidRPr="00AD6702" w:rsidRDefault="00AD6702" w:rsidP="00AD6702">
            <w:pPr>
              <w:rPr>
                <w:rFonts w:ascii="Calibri" w:hAnsi="Calibri" w:cs="Calibri"/>
                <w:color w:val="FF0000"/>
                <w:sz w:val="22"/>
                <w:szCs w:val="22"/>
                <w:u w:val="single"/>
              </w:rPr>
            </w:pPr>
          </w:p>
          <w:p w14:paraId="48F19DE0" w14:textId="77777777" w:rsidR="00AD6702" w:rsidRPr="00AD6702" w:rsidRDefault="00AD6702" w:rsidP="00AD6702">
            <w:pPr>
              <w:rPr>
                <w:rFonts w:ascii="Calibri" w:hAnsi="Calibri" w:cs="Calibri"/>
                <w:color w:val="FF0000"/>
                <w:sz w:val="22"/>
                <w:szCs w:val="22"/>
                <w:u w:val="single"/>
              </w:rPr>
            </w:pPr>
          </w:p>
        </w:tc>
      </w:tr>
      <w:tr w:rsidR="00AD6702" w:rsidRPr="00AD6702" w14:paraId="140ABA8F" w14:textId="77777777" w:rsidTr="00AA63DB">
        <w:trPr>
          <w:trHeight w:hRule="exact" w:val="128"/>
        </w:trPr>
        <w:tc>
          <w:tcPr>
            <w:tcW w:w="2340" w:type="dxa"/>
            <w:gridSpan w:val="2"/>
            <w:tcBorders>
              <w:top w:val="nil"/>
              <w:left w:val="nil"/>
              <w:bottom w:val="nil"/>
              <w:right w:val="nil"/>
            </w:tcBorders>
          </w:tcPr>
          <w:p w14:paraId="27AADC94"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60DCDCAD" w14:textId="77777777" w:rsidR="00AD6702" w:rsidRPr="00AD6702" w:rsidRDefault="00AD6702" w:rsidP="00AD6702">
            <w:pPr>
              <w:rPr>
                <w:rFonts w:ascii="Calibri" w:hAnsi="Calibri" w:cs="Calibri"/>
                <w:b/>
                <w:bCs/>
                <w:color w:val="0F0F0F"/>
                <w:sz w:val="22"/>
                <w:szCs w:val="22"/>
              </w:rPr>
            </w:pPr>
          </w:p>
        </w:tc>
      </w:tr>
      <w:tr w:rsidR="00AD6702" w:rsidRPr="00AD6702" w14:paraId="77591E7A" w14:textId="77777777" w:rsidTr="00AA63DB">
        <w:tc>
          <w:tcPr>
            <w:tcW w:w="2340" w:type="dxa"/>
            <w:gridSpan w:val="2"/>
            <w:tcBorders>
              <w:top w:val="nil"/>
              <w:left w:val="nil"/>
              <w:bottom w:val="nil"/>
              <w:right w:val="nil"/>
            </w:tcBorders>
          </w:tcPr>
          <w:p w14:paraId="7AA3AE07" w14:textId="77777777" w:rsidR="00AD6702" w:rsidRPr="00AD6702" w:rsidRDefault="00AD6702" w:rsidP="00AD6702">
            <w:pPr>
              <w:rPr>
                <w:rFonts w:cs="Calibri"/>
                <w:b/>
                <w:bCs/>
                <w:color w:val="0F0F0F"/>
              </w:rPr>
            </w:pPr>
            <w:r w:rsidRPr="00AD6702">
              <w:rPr>
                <w:rFonts w:cs="Calibri"/>
                <w:b/>
                <w:bCs/>
                <w:color w:val="0F0F0F"/>
              </w:rPr>
              <w:t>Populatie</w:t>
            </w:r>
          </w:p>
        </w:tc>
        <w:tc>
          <w:tcPr>
            <w:tcW w:w="7020" w:type="dxa"/>
            <w:gridSpan w:val="4"/>
            <w:tcBorders>
              <w:top w:val="nil"/>
              <w:left w:val="nil"/>
              <w:bottom w:val="nil"/>
              <w:right w:val="nil"/>
            </w:tcBorders>
          </w:tcPr>
          <w:p w14:paraId="74583794" w14:textId="77777777" w:rsidR="00AD6702" w:rsidRPr="00AD6702" w:rsidRDefault="00AD6702" w:rsidP="00AD6702">
            <w:pPr>
              <w:rPr>
                <w:rFonts w:ascii="Calibri" w:hAnsi="Calibri" w:cs="Calibri"/>
                <w:color w:val="0F0F0F"/>
                <w:sz w:val="22"/>
                <w:szCs w:val="22"/>
              </w:rPr>
            </w:pPr>
          </w:p>
        </w:tc>
      </w:tr>
      <w:tr w:rsidR="00AD6702" w:rsidRPr="00AD6702" w14:paraId="57E235D1" w14:textId="77777777" w:rsidTr="00AA63DB">
        <w:trPr>
          <w:trHeight w:hRule="exact" w:val="128"/>
        </w:trPr>
        <w:tc>
          <w:tcPr>
            <w:tcW w:w="2340" w:type="dxa"/>
            <w:gridSpan w:val="2"/>
            <w:tcBorders>
              <w:top w:val="nil"/>
              <w:left w:val="nil"/>
              <w:bottom w:val="nil"/>
              <w:right w:val="nil"/>
            </w:tcBorders>
          </w:tcPr>
          <w:p w14:paraId="30F315F3"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789DC6D8" w14:textId="77777777" w:rsidR="00AD6702" w:rsidRPr="00AD6702" w:rsidRDefault="00AD6702" w:rsidP="00AD6702">
            <w:pPr>
              <w:rPr>
                <w:rFonts w:ascii="Calibri" w:hAnsi="Calibri" w:cs="Calibri"/>
                <w:color w:val="0F0F0F"/>
                <w:sz w:val="22"/>
                <w:szCs w:val="22"/>
              </w:rPr>
            </w:pPr>
          </w:p>
        </w:tc>
      </w:tr>
      <w:tr w:rsidR="00AD6702" w:rsidRPr="00AD6702" w14:paraId="09E460E7" w14:textId="77777777" w:rsidTr="00AA63DB">
        <w:trPr>
          <w:trHeight w:hRule="exact" w:val="256"/>
        </w:trPr>
        <w:tc>
          <w:tcPr>
            <w:tcW w:w="2340" w:type="dxa"/>
            <w:gridSpan w:val="2"/>
            <w:tcBorders>
              <w:top w:val="nil"/>
              <w:left w:val="nil"/>
              <w:bottom w:val="nil"/>
              <w:right w:val="nil"/>
            </w:tcBorders>
          </w:tcPr>
          <w:p w14:paraId="1C377BC1" w14:textId="77777777" w:rsidR="00AD6702" w:rsidRPr="00AD6702" w:rsidRDefault="00AD6702" w:rsidP="00AD6702">
            <w:pPr>
              <w:rPr>
                <w:rFonts w:cs="Calibri"/>
                <w:b/>
                <w:bCs/>
                <w:color w:val="0F0F0F"/>
              </w:rPr>
            </w:pPr>
            <w:r w:rsidRPr="00AD6702">
              <w:rPr>
                <w:rFonts w:cs="Calibri"/>
                <w:b/>
                <w:bCs/>
                <w:color w:val="0F0F0F"/>
              </w:rPr>
              <w:t>Kwaliteitsbegrip</w:t>
            </w:r>
          </w:p>
        </w:tc>
        <w:tc>
          <w:tcPr>
            <w:tcW w:w="7020" w:type="dxa"/>
            <w:gridSpan w:val="4"/>
            <w:tcBorders>
              <w:top w:val="nil"/>
              <w:left w:val="nil"/>
              <w:bottom w:val="nil"/>
              <w:right w:val="nil"/>
            </w:tcBorders>
          </w:tcPr>
          <w:p w14:paraId="17935303" w14:textId="77777777" w:rsidR="00AD6702" w:rsidRPr="00AD6702" w:rsidRDefault="00AD6702" w:rsidP="00AD6702">
            <w:pPr>
              <w:rPr>
                <w:rFonts w:ascii="Calibri" w:hAnsi="Calibri" w:cs="Calibri"/>
                <w:color w:val="0F0F0F"/>
                <w:sz w:val="22"/>
                <w:szCs w:val="22"/>
              </w:rPr>
            </w:pPr>
          </w:p>
        </w:tc>
      </w:tr>
      <w:tr w:rsidR="00AD6702" w:rsidRPr="00AD6702" w14:paraId="71A7DBBE" w14:textId="77777777" w:rsidTr="00AA63DB">
        <w:trPr>
          <w:trHeight w:hRule="exact" w:val="256"/>
        </w:trPr>
        <w:tc>
          <w:tcPr>
            <w:tcW w:w="2340" w:type="dxa"/>
            <w:gridSpan w:val="2"/>
            <w:tcBorders>
              <w:top w:val="nil"/>
              <w:left w:val="nil"/>
              <w:bottom w:val="nil"/>
              <w:right w:val="nil"/>
            </w:tcBorders>
          </w:tcPr>
          <w:p w14:paraId="196623FC" w14:textId="77777777" w:rsidR="00AD6702" w:rsidRPr="00AD6702" w:rsidRDefault="00AD6702" w:rsidP="00AD6702">
            <w:pPr>
              <w:rPr>
                <w:rFonts w:cs="Calibri"/>
                <w:b/>
                <w:bCs/>
                <w:color w:val="0F0F0F"/>
              </w:rPr>
            </w:pPr>
          </w:p>
        </w:tc>
        <w:tc>
          <w:tcPr>
            <w:tcW w:w="7020" w:type="dxa"/>
            <w:gridSpan w:val="4"/>
            <w:tcBorders>
              <w:top w:val="nil"/>
              <w:left w:val="nil"/>
              <w:bottom w:val="nil"/>
              <w:right w:val="nil"/>
            </w:tcBorders>
          </w:tcPr>
          <w:p w14:paraId="7E7F3882" w14:textId="77777777" w:rsidR="00AD6702" w:rsidRPr="00AD6702" w:rsidRDefault="00AD6702" w:rsidP="00AD6702">
            <w:pPr>
              <w:rPr>
                <w:rFonts w:ascii="Calibri" w:hAnsi="Calibri" w:cs="Calibri"/>
                <w:color w:val="0F0F0F"/>
                <w:sz w:val="22"/>
                <w:szCs w:val="22"/>
              </w:rPr>
            </w:pPr>
          </w:p>
        </w:tc>
      </w:tr>
      <w:tr w:rsidR="00AD6702" w:rsidRPr="00AD6702" w14:paraId="61F2C6E8" w14:textId="77777777" w:rsidTr="00AA63DB">
        <w:tc>
          <w:tcPr>
            <w:tcW w:w="2340" w:type="dxa"/>
            <w:gridSpan w:val="2"/>
            <w:tcBorders>
              <w:top w:val="nil"/>
              <w:left w:val="nil"/>
              <w:bottom w:val="nil"/>
              <w:right w:val="nil"/>
            </w:tcBorders>
          </w:tcPr>
          <w:p w14:paraId="4FA6066D" w14:textId="77777777" w:rsidR="00AD6702" w:rsidRPr="00AD6702" w:rsidRDefault="00AD6702" w:rsidP="00AD6702">
            <w:pPr>
              <w:rPr>
                <w:rFonts w:cs="Calibri"/>
                <w:b/>
                <w:bCs/>
                <w:color w:val="0F0F0F"/>
              </w:rPr>
            </w:pPr>
            <w:r w:rsidRPr="00AD6702">
              <w:rPr>
                <w:rFonts w:cs="Calibri"/>
                <w:b/>
                <w:bCs/>
                <w:color w:val="0F0F0F"/>
              </w:rPr>
              <w:t>Overzicht attributen</w:t>
            </w:r>
          </w:p>
        </w:tc>
        <w:tc>
          <w:tcPr>
            <w:tcW w:w="7020" w:type="dxa"/>
            <w:gridSpan w:val="4"/>
            <w:tcBorders>
              <w:top w:val="nil"/>
              <w:left w:val="nil"/>
              <w:bottom w:val="nil"/>
              <w:right w:val="nil"/>
            </w:tcBorders>
          </w:tcPr>
          <w:p w14:paraId="2F516DEC" w14:textId="77777777" w:rsidR="00AD6702" w:rsidRPr="00AD6702" w:rsidRDefault="00AD6702" w:rsidP="00AD6702">
            <w:pPr>
              <w:rPr>
                <w:rFonts w:ascii="Calibri" w:hAnsi="Calibri" w:cs="Calibri"/>
                <w:b/>
                <w:bCs/>
                <w:color w:val="0F0F0F"/>
                <w:sz w:val="22"/>
                <w:szCs w:val="22"/>
              </w:rPr>
            </w:pPr>
          </w:p>
        </w:tc>
      </w:tr>
      <w:tr w:rsidR="00AD6702" w:rsidRPr="00AD6702" w14:paraId="561ED3A9" w14:textId="77777777" w:rsidTr="00AA63DB">
        <w:tc>
          <w:tcPr>
            <w:tcW w:w="450" w:type="dxa"/>
            <w:tcBorders>
              <w:top w:val="nil"/>
              <w:left w:val="nil"/>
              <w:bottom w:val="nil"/>
              <w:right w:val="nil"/>
            </w:tcBorders>
          </w:tcPr>
          <w:p w14:paraId="39C599C2" w14:textId="77777777" w:rsidR="00AD6702" w:rsidRPr="00AD6702" w:rsidRDefault="00AD6702" w:rsidP="00AD6702">
            <w:pPr>
              <w:rPr>
                <w:rFonts w:cs="Calibri"/>
                <w:i/>
                <w:iCs/>
                <w:color w:val="0F0F0F"/>
              </w:rPr>
            </w:pPr>
            <w:bookmarkStart w:id="325" w:name="BKM_352B53BA_449B_4b61_8F8D_3B65524EF5B7"/>
          </w:p>
        </w:tc>
        <w:tc>
          <w:tcPr>
            <w:tcW w:w="2790" w:type="dxa"/>
            <w:gridSpan w:val="2"/>
            <w:tcBorders>
              <w:top w:val="nil"/>
              <w:left w:val="nil"/>
              <w:bottom w:val="nil"/>
              <w:right w:val="nil"/>
            </w:tcBorders>
          </w:tcPr>
          <w:p w14:paraId="6CA87B65" w14:textId="77777777" w:rsidR="00AD6702" w:rsidRPr="00AD6702" w:rsidRDefault="00AD6702" w:rsidP="00AD6702">
            <w:pPr>
              <w:rPr>
                <w:rFonts w:cs="Calibri"/>
                <w:color w:val="0F0F0F"/>
              </w:rPr>
            </w:pPr>
            <w:r w:rsidRPr="00AD6702">
              <w:rPr>
                <w:rFonts w:cs="Calibri"/>
                <w:i/>
                <w:iCs/>
                <w:color w:val="0F0F0F"/>
              </w:rPr>
              <w:t>Attribuutnaam</w:t>
            </w:r>
          </w:p>
        </w:tc>
        <w:tc>
          <w:tcPr>
            <w:tcW w:w="4230" w:type="dxa"/>
            <w:tcBorders>
              <w:top w:val="nil"/>
              <w:left w:val="nil"/>
              <w:bottom w:val="nil"/>
              <w:right w:val="nil"/>
            </w:tcBorders>
          </w:tcPr>
          <w:p w14:paraId="1692BC51" w14:textId="77777777" w:rsidR="00AD6702" w:rsidRPr="00AD6702" w:rsidRDefault="00AD6702" w:rsidP="00AD6702">
            <w:pPr>
              <w:rPr>
                <w:rFonts w:ascii="Calibri" w:hAnsi="Calibri" w:cs="Calibri"/>
                <w:color w:val="0F0F0F"/>
                <w:sz w:val="22"/>
                <w:szCs w:val="22"/>
              </w:rPr>
            </w:pPr>
            <w:r w:rsidRPr="00AD6702">
              <w:rPr>
                <w:rFonts w:ascii="Calibri" w:hAnsi="Calibri" w:cs="Calibri"/>
                <w:i/>
                <w:iCs/>
                <w:color w:val="0F0F0F"/>
                <w:sz w:val="22"/>
                <w:szCs w:val="22"/>
              </w:rPr>
              <w:t>Definitie</w:t>
            </w:r>
          </w:p>
        </w:tc>
        <w:tc>
          <w:tcPr>
            <w:tcW w:w="1080" w:type="dxa"/>
            <w:tcBorders>
              <w:top w:val="nil"/>
              <w:left w:val="nil"/>
              <w:bottom w:val="nil"/>
              <w:right w:val="nil"/>
            </w:tcBorders>
          </w:tcPr>
          <w:p w14:paraId="164F3530" w14:textId="77777777" w:rsidR="00AD6702" w:rsidRPr="00AD6702" w:rsidRDefault="00AD6702" w:rsidP="00AD6702">
            <w:pPr>
              <w:rPr>
                <w:rFonts w:ascii="Calibri" w:hAnsi="Calibri" w:cs="Calibri"/>
                <w:color w:val="0F0F0F"/>
                <w:sz w:val="22"/>
                <w:szCs w:val="22"/>
              </w:rPr>
            </w:pPr>
            <w:r w:rsidRPr="00AD6702">
              <w:rPr>
                <w:rFonts w:ascii="Calibri" w:hAnsi="Calibri" w:cs="Calibri"/>
                <w:i/>
                <w:iCs/>
                <w:color w:val="0F0F0F"/>
                <w:sz w:val="22"/>
                <w:szCs w:val="22"/>
              </w:rPr>
              <w:t>Formaat</w:t>
            </w:r>
          </w:p>
        </w:tc>
        <w:tc>
          <w:tcPr>
            <w:tcW w:w="810" w:type="dxa"/>
            <w:tcBorders>
              <w:top w:val="nil"/>
              <w:left w:val="nil"/>
              <w:bottom w:val="nil"/>
              <w:right w:val="nil"/>
            </w:tcBorders>
          </w:tcPr>
          <w:p w14:paraId="77B82A08" w14:textId="77777777" w:rsidR="00AD6702" w:rsidRPr="00AD6702" w:rsidRDefault="00AD6702" w:rsidP="00AD6702">
            <w:pPr>
              <w:rPr>
                <w:rFonts w:ascii="Calibri" w:hAnsi="Calibri" w:cs="Calibri"/>
                <w:i/>
                <w:iCs/>
                <w:color w:val="0F0F0F"/>
                <w:sz w:val="22"/>
                <w:szCs w:val="22"/>
              </w:rPr>
            </w:pPr>
            <w:r w:rsidRPr="00AD6702">
              <w:rPr>
                <w:rFonts w:ascii="Calibri" w:hAnsi="Calibri" w:cs="Calibri"/>
                <w:i/>
                <w:iCs/>
                <w:color w:val="0F0F0F"/>
                <w:sz w:val="22"/>
                <w:szCs w:val="22"/>
              </w:rPr>
              <w:t>Kardi-</w:t>
            </w:r>
          </w:p>
          <w:p w14:paraId="6F316C90" w14:textId="77777777" w:rsidR="00AD6702" w:rsidRPr="00AD6702" w:rsidRDefault="00AD6702" w:rsidP="00AD6702">
            <w:pPr>
              <w:rPr>
                <w:rFonts w:ascii="Calibri" w:hAnsi="Calibri" w:cs="Calibri"/>
                <w:color w:val="0F0F0F"/>
                <w:sz w:val="22"/>
                <w:szCs w:val="22"/>
              </w:rPr>
            </w:pPr>
            <w:r w:rsidRPr="00AD6702">
              <w:rPr>
                <w:rFonts w:ascii="Calibri" w:hAnsi="Calibri" w:cs="Calibri"/>
                <w:i/>
                <w:iCs/>
                <w:color w:val="0F0F0F"/>
                <w:sz w:val="22"/>
                <w:szCs w:val="22"/>
              </w:rPr>
              <w:t>naliteit</w:t>
            </w:r>
          </w:p>
        </w:tc>
      </w:tr>
      <w:tr w:rsidR="00AD6702" w:rsidRPr="00AD6702" w14:paraId="0AE8D86D" w14:textId="77777777" w:rsidTr="00AA63DB">
        <w:tc>
          <w:tcPr>
            <w:tcW w:w="450" w:type="dxa"/>
            <w:tcBorders>
              <w:top w:val="nil"/>
              <w:left w:val="nil"/>
              <w:bottom w:val="nil"/>
              <w:right w:val="nil"/>
            </w:tcBorders>
          </w:tcPr>
          <w:p w14:paraId="77AAE444" w14:textId="77777777" w:rsidR="00AD6702" w:rsidRPr="00AD6702" w:rsidRDefault="00AD6702" w:rsidP="00AD6702">
            <w:pPr>
              <w:rPr>
                <w:rFonts w:cs="Calibri"/>
                <w:color w:val="0F0F0F"/>
              </w:rPr>
            </w:pPr>
          </w:p>
        </w:tc>
        <w:tc>
          <w:tcPr>
            <w:tcW w:w="2790" w:type="dxa"/>
            <w:gridSpan w:val="2"/>
            <w:tcBorders>
              <w:top w:val="nil"/>
              <w:left w:val="nil"/>
              <w:bottom w:val="nil"/>
              <w:right w:val="nil"/>
            </w:tcBorders>
          </w:tcPr>
          <w:p w14:paraId="7203F7CA" w14:textId="77777777" w:rsidR="00AD6702" w:rsidRPr="00AD6702" w:rsidRDefault="00AD6702" w:rsidP="00AD6702">
            <w:pPr>
              <w:rPr>
                <w:rFonts w:cs="Calibri"/>
                <w:color w:val="0F0F0F"/>
              </w:rPr>
            </w:pPr>
            <w:r w:rsidRPr="00AD6702">
              <w:fldChar w:fldCharType="begin" w:fldLock="1"/>
            </w:r>
            <w:r w:rsidRPr="00AD6702">
              <w:instrText xml:space="preserve">MERGEFIELD </w:instrText>
            </w:r>
            <w:r w:rsidRPr="00AD6702">
              <w:rPr>
                <w:rFonts w:cs="Calibri"/>
                <w:color w:val="0F0F0F"/>
              </w:rPr>
              <w:instrText>Att.Name</w:instrText>
            </w:r>
            <w:r w:rsidRPr="00AD6702">
              <w:fldChar w:fldCharType="separate"/>
            </w:r>
            <w:r w:rsidRPr="00AD6702">
              <w:rPr>
                <w:rFonts w:cs="Calibri"/>
                <w:color w:val="0F0F0F"/>
              </w:rPr>
              <w:t>Aandeel in recht</w:t>
            </w:r>
            <w:r w:rsidRPr="00AD6702">
              <w:fldChar w:fldCharType="end"/>
            </w:r>
          </w:p>
        </w:tc>
        <w:tc>
          <w:tcPr>
            <w:tcW w:w="4230" w:type="dxa"/>
            <w:tcBorders>
              <w:top w:val="nil"/>
              <w:left w:val="nil"/>
              <w:bottom w:val="nil"/>
              <w:right w:val="nil"/>
            </w:tcBorders>
          </w:tcPr>
          <w:p w14:paraId="1D460096" w14:textId="77777777" w:rsidR="00AD6702" w:rsidRPr="00AD6702" w:rsidRDefault="00AD6702" w:rsidP="00AD6702">
            <w:pPr>
              <w:rPr>
                <w:rFonts w:ascii="Calibri" w:hAnsi="Calibri" w:cs="Calibri"/>
                <w:color w:val="0F0F0F"/>
                <w:sz w:val="22"/>
                <w:szCs w:val="22"/>
              </w:rPr>
            </w:pPr>
            <w:r w:rsidRPr="00AD6702">
              <w:fldChar w:fldCharType="begin" w:fldLock="1"/>
            </w:r>
            <w:r w:rsidRPr="00AD6702">
              <w:instrText xml:space="preserve">MERGEFIELD </w:instrText>
            </w:r>
            <w:r w:rsidRPr="00AD6702">
              <w:rPr>
                <w:rFonts w:ascii="Calibri" w:hAnsi="Calibri" w:cs="Calibri"/>
                <w:color w:val="0F0F0F"/>
                <w:sz w:val="22"/>
                <w:szCs w:val="22"/>
              </w:rPr>
              <w:instrText>Att.Notes</w:instrText>
            </w:r>
            <w:r w:rsidRPr="00AD6702">
              <w:fldChar w:fldCharType="end"/>
            </w:r>
          </w:p>
        </w:tc>
        <w:tc>
          <w:tcPr>
            <w:tcW w:w="1080" w:type="dxa"/>
            <w:tcBorders>
              <w:top w:val="nil"/>
              <w:left w:val="nil"/>
              <w:bottom w:val="nil"/>
              <w:right w:val="nil"/>
            </w:tcBorders>
          </w:tcPr>
          <w:p w14:paraId="21914C3E" w14:textId="77777777" w:rsidR="00AD6702" w:rsidRPr="00AD6702" w:rsidRDefault="00AD6702" w:rsidP="00AD6702">
            <w:pPr>
              <w:rPr>
                <w:rFonts w:ascii="Calibri" w:hAnsi="Calibri" w:cs="Calibri"/>
              </w:rPr>
            </w:pPr>
            <w:r w:rsidRPr="00AD6702">
              <w:fldChar w:fldCharType="begin" w:fldLock="1"/>
            </w:r>
            <w:r w:rsidRPr="00AD6702">
              <w:instrText xml:space="preserve">MERGEFIELD </w:instrText>
            </w:r>
            <w:r w:rsidRPr="00AD6702">
              <w:rPr>
                <w:rFonts w:ascii="Calibri" w:hAnsi="Calibri" w:cs="Calibri"/>
              </w:rPr>
              <w:instrText>Att.Type</w:instrText>
            </w:r>
            <w:r w:rsidRPr="00AD6702">
              <w:fldChar w:fldCharType="separate"/>
            </w:r>
            <w:r w:rsidRPr="00AD6702">
              <w:rPr>
                <w:rFonts w:ascii="Calibri" w:hAnsi="Calibri" w:cs="Calibri"/>
              </w:rPr>
              <w:t>Aandeel in recht TENAAMSTELLING</w:t>
            </w:r>
            <w:r w:rsidRPr="00AD6702">
              <w:fldChar w:fldCharType="end"/>
            </w:r>
          </w:p>
        </w:tc>
        <w:tc>
          <w:tcPr>
            <w:tcW w:w="810" w:type="dxa"/>
            <w:tcBorders>
              <w:top w:val="nil"/>
              <w:left w:val="nil"/>
              <w:bottom w:val="nil"/>
              <w:right w:val="nil"/>
            </w:tcBorders>
          </w:tcPr>
          <w:p w14:paraId="5E26A084" w14:textId="77777777" w:rsidR="00AD6702" w:rsidRPr="00AD6702" w:rsidRDefault="00AD6702" w:rsidP="00AD6702">
            <w:pPr>
              <w:rPr>
                <w:rFonts w:ascii="Calibri" w:hAnsi="Calibri" w:cs="Calibri"/>
                <w:color w:val="0F0F0F"/>
                <w:sz w:val="22"/>
                <w:szCs w:val="22"/>
              </w:rPr>
            </w:pPr>
            <w:r w:rsidRPr="00AD6702">
              <w:fldChar w:fldCharType="begin" w:fldLock="1"/>
            </w:r>
            <w:r w:rsidRPr="00AD6702">
              <w:instrText xml:space="preserve">MERGEFIELD </w:instrText>
            </w:r>
            <w:r w:rsidRPr="00AD6702">
              <w:rPr>
                <w:rFonts w:ascii="Calibri" w:hAnsi="Calibri" w:cs="Calibri"/>
                <w:color w:val="0F0F0F"/>
                <w:sz w:val="22"/>
                <w:szCs w:val="22"/>
              </w:rPr>
              <w:instrText>Att.LowerBound</w:instrText>
            </w:r>
            <w:r w:rsidRPr="00AD6702">
              <w:fldChar w:fldCharType="separate"/>
            </w:r>
            <w:r w:rsidRPr="00AD6702">
              <w:rPr>
                <w:rFonts w:ascii="Calibri" w:hAnsi="Calibri" w:cs="Calibri"/>
                <w:color w:val="0F0F0F"/>
                <w:sz w:val="22"/>
                <w:szCs w:val="22"/>
              </w:rPr>
              <w:t>0</w:t>
            </w:r>
            <w:r w:rsidRPr="00AD6702">
              <w:fldChar w:fldCharType="end"/>
            </w:r>
            <w:r w:rsidRPr="00AD6702">
              <w:rPr>
                <w:rFonts w:ascii="Calibri" w:hAnsi="Calibri" w:cs="Calibri"/>
                <w:color w:val="0F0F0F"/>
                <w:sz w:val="22"/>
                <w:szCs w:val="22"/>
              </w:rPr>
              <w:t xml:space="preserve"> - </w:t>
            </w:r>
            <w:r w:rsidRPr="00AD6702">
              <w:rPr>
                <w:rFonts w:ascii="Calibri" w:hAnsi="Calibri" w:cs="Calibri"/>
                <w:color w:val="0F0F0F"/>
                <w:sz w:val="22"/>
                <w:szCs w:val="22"/>
              </w:rPr>
              <w:fldChar w:fldCharType="begin" w:fldLock="1"/>
            </w:r>
            <w:r w:rsidRPr="00AD6702">
              <w:rPr>
                <w:rFonts w:ascii="Calibri" w:hAnsi="Calibri" w:cs="Calibri"/>
                <w:color w:val="0F0F0F"/>
                <w:sz w:val="22"/>
                <w:szCs w:val="22"/>
              </w:rPr>
              <w:instrText>MERGEFIELD Att.UpperBound</w:instrText>
            </w:r>
            <w:r w:rsidRPr="00AD6702">
              <w:rPr>
                <w:rFonts w:ascii="Calibri" w:hAnsi="Calibri" w:cs="Calibri"/>
                <w:color w:val="0F0F0F"/>
                <w:sz w:val="22"/>
                <w:szCs w:val="22"/>
              </w:rPr>
              <w:fldChar w:fldCharType="separate"/>
            </w:r>
            <w:r w:rsidRPr="00AD6702">
              <w:rPr>
                <w:rFonts w:ascii="Calibri" w:hAnsi="Calibri" w:cs="Calibri"/>
                <w:color w:val="0F0F0F"/>
                <w:sz w:val="22"/>
                <w:szCs w:val="22"/>
              </w:rPr>
              <w:t>1</w:t>
            </w:r>
            <w:r w:rsidRPr="00AD6702">
              <w:rPr>
                <w:rFonts w:ascii="Calibri" w:hAnsi="Calibri" w:cs="Calibri"/>
                <w:color w:val="0F0F0F"/>
                <w:sz w:val="22"/>
                <w:szCs w:val="22"/>
              </w:rPr>
              <w:fldChar w:fldCharType="end"/>
            </w:r>
          </w:p>
        </w:tc>
        <w:bookmarkEnd w:id="325"/>
      </w:tr>
      <w:tr w:rsidR="00AD6702" w:rsidRPr="00AD6702" w14:paraId="7EF493B6" w14:textId="77777777" w:rsidTr="00AA63DB">
        <w:tc>
          <w:tcPr>
            <w:tcW w:w="450" w:type="dxa"/>
            <w:tcBorders>
              <w:top w:val="nil"/>
              <w:left w:val="nil"/>
              <w:bottom w:val="nil"/>
              <w:right w:val="nil"/>
            </w:tcBorders>
          </w:tcPr>
          <w:p w14:paraId="21C3735D" w14:textId="77777777" w:rsidR="00AD6702" w:rsidRPr="00AD6702" w:rsidRDefault="00AD6702" w:rsidP="00AD6702">
            <w:pPr>
              <w:rPr>
                <w:rFonts w:cs="Calibri"/>
                <w:color w:val="0F0F0F"/>
              </w:rPr>
            </w:pPr>
          </w:p>
        </w:tc>
        <w:tc>
          <w:tcPr>
            <w:tcW w:w="2790" w:type="dxa"/>
            <w:gridSpan w:val="2"/>
            <w:tcBorders>
              <w:top w:val="nil"/>
              <w:left w:val="nil"/>
              <w:bottom w:val="nil"/>
              <w:right w:val="nil"/>
            </w:tcBorders>
          </w:tcPr>
          <w:p w14:paraId="622D7F3D" w14:textId="77777777" w:rsidR="00AD6702" w:rsidRPr="00AD6702" w:rsidRDefault="00AD6702" w:rsidP="002D3C61">
            <w:pPr>
              <w:widowControl w:val="0"/>
              <w:numPr>
                <w:ilvl w:val="0"/>
                <w:numId w:val="17"/>
              </w:numPr>
              <w:autoSpaceDE w:val="0"/>
              <w:autoSpaceDN w:val="0"/>
              <w:adjustRightInd w:val="0"/>
              <w:spacing w:line="240" w:lineRule="auto"/>
            </w:pPr>
            <w:r w:rsidRPr="00AD6702">
              <w:fldChar w:fldCharType="begin" w:fldLock="1"/>
            </w:r>
            <w:r w:rsidRPr="00AD6702">
              <w:instrText xml:space="preserve">MERGEFIELD </w:instrText>
            </w:r>
            <w:r w:rsidRPr="00AD6702">
              <w:rPr>
                <w:color w:val="0F0F0F"/>
              </w:rPr>
              <w:instrText>Att.Name</w:instrText>
            </w:r>
            <w:r w:rsidRPr="00AD6702">
              <w:fldChar w:fldCharType="separate"/>
            </w:r>
            <w:r w:rsidRPr="00AD6702">
              <w:rPr>
                <w:color w:val="0F0F0F"/>
              </w:rPr>
              <w:t>Teller</w:t>
            </w:r>
            <w:r w:rsidRPr="00AD6702">
              <w:fldChar w:fldCharType="end"/>
            </w:r>
          </w:p>
        </w:tc>
        <w:tc>
          <w:tcPr>
            <w:tcW w:w="4230" w:type="dxa"/>
            <w:tcBorders>
              <w:top w:val="nil"/>
              <w:left w:val="nil"/>
              <w:bottom w:val="nil"/>
              <w:right w:val="nil"/>
            </w:tcBorders>
          </w:tcPr>
          <w:p w14:paraId="067739CE" w14:textId="77777777" w:rsidR="00AD6702" w:rsidRPr="00AD6702" w:rsidRDefault="00AD6702" w:rsidP="00AD6702">
            <w:r w:rsidRPr="00AD6702">
              <w:rPr>
                <w:szCs w:val="24"/>
              </w:rPr>
              <w:fldChar w:fldCharType="begin" w:fldLock="1"/>
            </w:r>
            <w:r w:rsidRPr="00AD6702">
              <w:rPr>
                <w:szCs w:val="24"/>
              </w:rPr>
              <w:instrText xml:space="preserve">MERGEFIELD </w:instrText>
            </w:r>
            <w:r w:rsidRPr="00AD6702">
              <w:rPr>
                <w:rFonts w:ascii="Calibri" w:hAnsi="Calibri"/>
                <w:color w:val="0F0F0F"/>
                <w:sz w:val="22"/>
                <w:szCs w:val="24"/>
              </w:rPr>
              <w:instrText>Att.Notes</w:instrText>
            </w:r>
            <w:r w:rsidRPr="00AD6702">
              <w:rPr>
                <w:szCs w:val="24"/>
              </w:rPr>
              <w:fldChar w:fldCharType="separate"/>
            </w:r>
            <w:r w:rsidRPr="00AD6702">
              <w:rPr>
                <w:rFonts w:ascii="Calibri" w:hAnsi="Calibri"/>
                <w:color w:val="0F0F0F"/>
                <w:sz w:val="22"/>
                <w:szCs w:val="24"/>
              </w:rPr>
              <w:t>Het aantal delen waarvoor de gerechtigde deelneemt in het recht.</w:t>
            </w:r>
            <w:r w:rsidRPr="00AD6702">
              <w:rPr>
                <w:szCs w:val="24"/>
              </w:rPr>
              <w:fldChar w:fldCharType="end"/>
            </w:r>
          </w:p>
        </w:tc>
        <w:tc>
          <w:tcPr>
            <w:tcW w:w="1080" w:type="dxa"/>
            <w:tcBorders>
              <w:top w:val="nil"/>
              <w:left w:val="nil"/>
              <w:bottom w:val="nil"/>
              <w:right w:val="nil"/>
            </w:tcBorders>
          </w:tcPr>
          <w:p w14:paraId="26F143DE" w14:textId="77777777" w:rsidR="00AD6702" w:rsidRPr="00AD6702" w:rsidRDefault="00AD6702" w:rsidP="00AD6702">
            <w:r w:rsidRPr="00AD6702">
              <w:rPr>
                <w:szCs w:val="24"/>
              </w:rPr>
              <w:fldChar w:fldCharType="begin" w:fldLock="1"/>
            </w:r>
            <w:r w:rsidRPr="00AD6702">
              <w:rPr>
                <w:szCs w:val="24"/>
              </w:rPr>
              <w:instrText xml:space="preserve">MERGEFIELD </w:instrText>
            </w:r>
            <w:r w:rsidRPr="00AD6702">
              <w:rPr>
                <w:rFonts w:ascii="Calibri" w:hAnsi="Calibri"/>
                <w:color w:val="0F0F0F"/>
                <w:sz w:val="22"/>
                <w:szCs w:val="24"/>
              </w:rPr>
              <w:instrText>Att.Type</w:instrText>
            </w:r>
            <w:r w:rsidRPr="00AD6702">
              <w:rPr>
                <w:szCs w:val="24"/>
              </w:rPr>
              <w:fldChar w:fldCharType="separate"/>
            </w:r>
            <w:r w:rsidRPr="00AD6702">
              <w:rPr>
                <w:rFonts w:ascii="Calibri" w:hAnsi="Calibri"/>
                <w:color w:val="0F0F0F"/>
                <w:sz w:val="22"/>
                <w:szCs w:val="24"/>
              </w:rPr>
              <w:t>N8</w:t>
            </w:r>
            <w:r w:rsidRPr="00AD6702">
              <w:rPr>
                <w:szCs w:val="24"/>
              </w:rPr>
              <w:fldChar w:fldCharType="end"/>
            </w:r>
          </w:p>
        </w:tc>
        <w:tc>
          <w:tcPr>
            <w:tcW w:w="810" w:type="dxa"/>
            <w:tcBorders>
              <w:top w:val="nil"/>
              <w:left w:val="nil"/>
              <w:bottom w:val="nil"/>
              <w:right w:val="nil"/>
            </w:tcBorders>
          </w:tcPr>
          <w:p w14:paraId="10C55FB0" w14:textId="77777777" w:rsidR="00AD6702" w:rsidRPr="00AD6702" w:rsidRDefault="00AD6702" w:rsidP="00AD6702">
            <w:r w:rsidRPr="00AD6702">
              <w:rPr>
                <w:szCs w:val="24"/>
              </w:rPr>
              <w:fldChar w:fldCharType="begin" w:fldLock="1"/>
            </w:r>
            <w:r w:rsidRPr="00AD6702">
              <w:rPr>
                <w:szCs w:val="24"/>
              </w:rPr>
              <w:instrText xml:space="preserve">MERGEFIELD </w:instrText>
            </w:r>
            <w:r w:rsidRPr="00AD6702">
              <w:rPr>
                <w:rFonts w:ascii="Calibri" w:hAnsi="Calibri"/>
                <w:color w:val="0F0F0F"/>
                <w:sz w:val="22"/>
                <w:szCs w:val="24"/>
              </w:rPr>
              <w:instrText>Att.LowerBound</w:instrText>
            </w:r>
            <w:r w:rsidRPr="00AD6702">
              <w:rPr>
                <w:szCs w:val="24"/>
              </w:rPr>
              <w:fldChar w:fldCharType="separate"/>
            </w:r>
            <w:r w:rsidRPr="00AD6702">
              <w:rPr>
                <w:rFonts w:ascii="Calibri" w:hAnsi="Calibri"/>
                <w:color w:val="0F0F0F"/>
                <w:sz w:val="22"/>
                <w:szCs w:val="24"/>
              </w:rPr>
              <w:t>1</w:t>
            </w:r>
            <w:r w:rsidRPr="00AD6702">
              <w:rPr>
                <w:szCs w:val="24"/>
              </w:rPr>
              <w:fldChar w:fldCharType="end"/>
            </w:r>
            <w:r w:rsidRPr="00AD6702">
              <w:rPr>
                <w:rFonts w:ascii="Calibri" w:hAnsi="Calibri"/>
                <w:color w:val="0F0F0F"/>
                <w:sz w:val="22"/>
                <w:szCs w:val="24"/>
              </w:rPr>
              <w:t xml:space="preserve"> - </w:t>
            </w:r>
            <w:r w:rsidRPr="00AD6702">
              <w:rPr>
                <w:rFonts w:ascii="Calibri" w:hAnsi="Calibri"/>
                <w:color w:val="0F0F0F"/>
                <w:sz w:val="22"/>
                <w:szCs w:val="24"/>
              </w:rPr>
              <w:fldChar w:fldCharType="begin" w:fldLock="1"/>
            </w:r>
            <w:r w:rsidRPr="00AD6702">
              <w:rPr>
                <w:rFonts w:ascii="Calibri" w:hAnsi="Calibri"/>
                <w:color w:val="0F0F0F"/>
                <w:sz w:val="22"/>
                <w:szCs w:val="24"/>
              </w:rPr>
              <w:instrText>MERGEFIELD Att.UpperBound</w:instrText>
            </w:r>
            <w:r w:rsidRPr="00AD6702">
              <w:rPr>
                <w:rFonts w:ascii="Calibri" w:hAnsi="Calibri"/>
                <w:color w:val="0F0F0F"/>
                <w:sz w:val="22"/>
                <w:szCs w:val="24"/>
              </w:rPr>
              <w:fldChar w:fldCharType="separate"/>
            </w:r>
            <w:r w:rsidRPr="00AD6702">
              <w:rPr>
                <w:rFonts w:ascii="Calibri" w:hAnsi="Calibri"/>
                <w:color w:val="0F0F0F"/>
                <w:sz w:val="22"/>
                <w:szCs w:val="24"/>
              </w:rPr>
              <w:t>1</w:t>
            </w:r>
            <w:r w:rsidRPr="00AD6702">
              <w:rPr>
                <w:rFonts w:ascii="Calibri" w:hAnsi="Calibri"/>
                <w:color w:val="0F0F0F"/>
                <w:sz w:val="22"/>
                <w:szCs w:val="24"/>
              </w:rPr>
              <w:fldChar w:fldCharType="end"/>
            </w:r>
          </w:p>
        </w:tc>
      </w:tr>
      <w:tr w:rsidR="00AD6702" w:rsidRPr="00AD6702" w14:paraId="275481C7" w14:textId="77777777" w:rsidTr="00AA63DB">
        <w:tc>
          <w:tcPr>
            <w:tcW w:w="450" w:type="dxa"/>
            <w:tcBorders>
              <w:top w:val="nil"/>
              <w:left w:val="nil"/>
              <w:bottom w:val="nil"/>
              <w:right w:val="nil"/>
            </w:tcBorders>
          </w:tcPr>
          <w:p w14:paraId="07D3B6D7" w14:textId="77777777" w:rsidR="00AD6702" w:rsidRPr="00AD6702" w:rsidRDefault="00AD6702" w:rsidP="00AD6702">
            <w:pPr>
              <w:rPr>
                <w:rFonts w:cs="Calibri"/>
                <w:color w:val="0F0F0F"/>
              </w:rPr>
            </w:pPr>
          </w:p>
        </w:tc>
        <w:tc>
          <w:tcPr>
            <w:tcW w:w="2790" w:type="dxa"/>
            <w:gridSpan w:val="2"/>
            <w:tcBorders>
              <w:top w:val="nil"/>
              <w:left w:val="nil"/>
              <w:bottom w:val="nil"/>
              <w:right w:val="nil"/>
            </w:tcBorders>
          </w:tcPr>
          <w:p w14:paraId="601A042F" w14:textId="77777777" w:rsidR="00AD6702" w:rsidRPr="00AD6702" w:rsidRDefault="00AD6702" w:rsidP="002D3C61">
            <w:pPr>
              <w:widowControl w:val="0"/>
              <w:numPr>
                <w:ilvl w:val="0"/>
                <w:numId w:val="17"/>
              </w:numPr>
              <w:autoSpaceDE w:val="0"/>
              <w:autoSpaceDN w:val="0"/>
              <w:adjustRightInd w:val="0"/>
              <w:spacing w:line="240" w:lineRule="auto"/>
            </w:pPr>
            <w:r w:rsidRPr="00AD6702">
              <w:fldChar w:fldCharType="begin" w:fldLock="1"/>
            </w:r>
            <w:r w:rsidRPr="00AD6702">
              <w:instrText xml:space="preserve">MERGEFIELD </w:instrText>
            </w:r>
            <w:r w:rsidRPr="00AD6702">
              <w:rPr>
                <w:color w:val="0F0F0F"/>
              </w:rPr>
              <w:instrText>Att.Name</w:instrText>
            </w:r>
            <w:r w:rsidRPr="00AD6702">
              <w:fldChar w:fldCharType="separate"/>
            </w:r>
            <w:r w:rsidRPr="00AD6702">
              <w:rPr>
                <w:color w:val="0F0F0F"/>
              </w:rPr>
              <w:t>Noemer</w:t>
            </w:r>
            <w:r w:rsidRPr="00AD6702">
              <w:fldChar w:fldCharType="end"/>
            </w:r>
          </w:p>
        </w:tc>
        <w:tc>
          <w:tcPr>
            <w:tcW w:w="4230" w:type="dxa"/>
            <w:tcBorders>
              <w:top w:val="nil"/>
              <w:left w:val="nil"/>
              <w:bottom w:val="nil"/>
              <w:right w:val="nil"/>
            </w:tcBorders>
          </w:tcPr>
          <w:p w14:paraId="611F741C" w14:textId="77777777" w:rsidR="00AD6702" w:rsidRPr="00AD6702" w:rsidRDefault="00AD6702" w:rsidP="00AD6702">
            <w:r w:rsidRPr="00AD6702">
              <w:rPr>
                <w:szCs w:val="24"/>
              </w:rPr>
              <w:fldChar w:fldCharType="begin" w:fldLock="1"/>
            </w:r>
            <w:r w:rsidRPr="00AD6702">
              <w:rPr>
                <w:szCs w:val="24"/>
              </w:rPr>
              <w:instrText xml:space="preserve">MERGEFIELD </w:instrText>
            </w:r>
            <w:r w:rsidRPr="00AD6702">
              <w:rPr>
                <w:rFonts w:ascii="Calibri" w:hAnsi="Calibri"/>
                <w:color w:val="0F0F0F"/>
                <w:sz w:val="22"/>
                <w:szCs w:val="24"/>
              </w:rPr>
              <w:instrText>Att.Notes</w:instrText>
            </w:r>
            <w:r w:rsidRPr="00AD6702">
              <w:rPr>
                <w:szCs w:val="24"/>
              </w:rPr>
              <w:fldChar w:fldCharType="separate"/>
            </w:r>
            <w:r w:rsidRPr="00AD6702">
              <w:rPr>
                <w:rFonts w:ascii="Calibri" w:hAnsi="Calibri"/>
                <w:color w:val="0F0F0F"/>
                <w:sz w:val="22"/>
                <w:szCs w:val="24"/>
              </w:rPr>
              <w:t>Het totaal aantal delen waarvoor de gerechtigden deelnemen in het recht.</w:t>
            </w:r>
            <w:r w:rsidRPr="00AD6702">
              <w:rPr>
                <w:szCs w:val="24"/>
              </w:rPr>
              <w:fldChar w:fldCharType="end"/>
            </w:r>
          </w:p>
        </w:tc>
        <w:tc>
          <w:tcPr>
            <w:tcW w:w="1080" w:type="dxa"/>
            <w:tcBorders>
              <w:top w:val="nil"/>
              <w:left w:val="nil"/>
              <w:bottom w:val="nil"/>
              <w:right w:val="nil"/>
            </w:tcBorders>
          </w:tcPr>
          <w:p w14:paraId="0EB64BBD" w14:textId="77777777" w:rsidR="00AD6702" w:rsidRPr="00AD6702" w:rsidRDefault="00AD6702" w:rsidP="00AD6702">
            <w:r w:rsidRPr="00AD6702">
              <w:rPr>
                <w:szCs w:val="24"/>
              </w:rPr>
              <w:fldChar w:fldCharType="begin" w:fldLock="1"/>
            </w:r>
            <w:r w:rsidRPr="00AD6702">
              <w:rPr>
                <w:szCs w:val="24"/>
              </w:rPr>
              <w:instrText xml:space="preserve">MERGEFIELD </w:instrText>
            </w:r>
            <w:r w:rsidRPr="00AD6702">
              <w:rPr>
                <w:rFonts w:ascii="Calibri" w:hAnsi="Calibri"/>
                <w:color w:val="0F0F0F"/>
                <w:sz w:val="22"/>
                <w:szCs w:val="24"/>
              </w:rPr>
              <w:instrText>Att.Type</w:instrText>
            </w:r>
            <w:r w:rsidRPr="00AD6702">
              <w:rPr>
                <w:szCs w:val="24"/>
              </w:rPr>
              <w:fldChar w:fldCharType="separate"/>
            </w:r>
            <w:r w:rsidRPr="00AD6702">
              <w:rPr>
                <w:rFonts w:ascii="Calibri" w:hAnsi="Calibri"/>
                <w:color w:val="0F0F0F"/>
                <w:sz w:val="22"/>
                <w:szCs w:val="24"/>
              </w:rPr>
              <w:t>N8</w:t>
            </w:r>
            <w:r w:rsidRPr="00AD6702">
              <w:rPr>
                <w:szCs w:val="24"/>
              </w:rPr>
              <w:fldChar w:fldCharType="end"/>
            </w:r>
          </w:p>
        </w:tc>
        <w:tc>
          <w:tcPr>
            <w:tcW w:w="810" w:type="dxa"/>
            <w:tcBorders>
              <w:top w:val="nil"/>
              <w:left w:val="nil"/>
              <w:bottom w:val="nil"/>
              <w:right w:val="nil"/>
            </w:tcBorders>
          </w:tcPr>
          <w:p w14:paraId="028444EA" w14:textId="77777777" w:rsidR="00AD6702" w:rsidRPr="00AD6702" w:rsidRDefault="00AD6702" w:rsidP="00AD6702">
            <w:r w:rsidRPr="00AD6702">
              <w:rPr>
                <w:szCs w:val="24"/>
              </w:rPr>
              <w:fldChar w:fldCharType="begin" w:fldLock="1"/>
            </w:r>
            <w:r w:rsidRPr="00AD6702">
              <w:rPr>
                <w:szCs w:val="24"/>
              </w:rPr>
              <w:instrText xml:space="preserve">MERGEFIELD </w:instrText>
            </w:r>
            <w:r w:rsidRPr="00AD6702">
              <w:rPr>
                <w:rFonts w:ascii="Calibri" w:hAnsi="Calibri"/>
                <w:color w:val="0F0F0F"/>
                <w:sz w:val="22"/>
                <w:szCs w:val="24"/>
              </w:rPr>
              <w:instrText>Att.LowerBound</w:instrText>
            </w:r>
            <w:r w:rsidRPr="00AD6702">
              <w:rPr>
                <w:szCs w:val="24"/>
              </w:rPr>
              <w:fldChar w:fldCharType="separate"/>
            </w:r>
            <w:r w:rsidRPr="00AD6702">
              <w:rPr>
                <w:rFonts w:ascii="Calibri" w:hAnsi="Calibri"/>
                <w:color w:val="0F0F0F"/>
                <w:sz w:val="22"/>
                <w:szCs w:val="24"/>
              </w:rPr>
              <w:t>1</w:t>
            </w:r>
            <w:r w:rsidRPr="00AD6702">
              <w:rPr>
                <w:szCs w:val="24"/>
              </w:rPr>
              <w:fldChar w:fldCharType="end"/>
            </w:r>
            <w:r w:rsidRPr="00AD6702">
              <w:rPr>
                <w:rFonts w:ascii="Calibri" w:hAnsi="Calibri"/>
                <w:color w:val="0F0F0F"/>
                <w:sz w:val="22"/>
                <w:szCs w:val="24"/>
              </w:rPr>
              <w:t xml:space="preserve"> - </w:t>
            </w:r>
            <w:r w:rsidRPr="00AD6702">
              <w:rPr>
                <w:rFonts w:ascii="Calibri" w:hAnsi="Calibri"/>
                <w:color w:val="0F0F0F"/>
                <w:sz w:val="22"/>
                <w:szCs w:val="24"/>
              </w:rPr>
              <w:fldChar w:fldCharType="begin" w:fldLock="1"/>
            </w:r>
            <w:r w:rsidRPr="00AD6702">
              <w:rPr>
                <w:rFonts w:ascii="Calibri" w:hAnsi="Calibri"/>
                <w:color w:val="0F0F0F"/>
                <w:sz w:val="22"/>
                <w:szCs w:val="24"/>
              </w:rPr>
              <w:instrText>MERGEFIELD Att.UpperBound</w:instrText>
            </w:r>
            <w:r w:rsidRPr="00AD6702">
              <w:rPr>
                <w:rFonts w:ascii="Calibri" w:hAnsi="Calibri"/>
                <w:color w:val="0F0F0F"/>
                <w:sz w:val="22"/>
                <w:szCs w:val="24"/>
              </w:rPr>
              <w:fldChar w:fldCharType="separate"/>
            </w:r>
            <w:r w:rsidRPr="00AD6702">
              <w:rPr>
                <w:rFonts w:ascii="Calibri" w:hAnsi="Calibri"/>
                <w:color w:val="0F0F0F"/>
                <w:sz w:val="22"/>
                <w:szCs w:val="24"/>
              </w:rPr>
              <w:t>1</w:t>
            </w:r>
            <w:r w:rsidRPr="00AD6702">
              <w:rPr>
                <w:rFonts w:ascii="Calibri" w:hAnsi="Calibri"/>
                <w:color w:val="0F0F0F"/>
                <w:sz w:val="22"/>
                <w:szCs w:val="24"/>
              </w:rPr>
              <w:fldChar w:fldCharType="end"/>
            </w:r>
          </w:p>
        </w:tc>
      </w:tr>
      <w:tr w:rsidR="00AD6702" w:rsidRPr="00AD6702" w14:paraId="1E52E5CB" w14:textId="77777777" w:rsidTr="00AA63DB">
        <w:tc>
          <w:tcPr>
            <w:tcW w:w="450" w:type="dxa"/>
            <w:tcBorders>
              <w:top w:val="nil"/>
              <w:left w:val="nil"/>
              <w:bottom w:val="nil"/>
              <w:right w:val="nil"/>
            </w:tcBorders>
          </w:tcPr>
          <w:p w14:paraId="70036EAF" w14:textId="77777777" w:rsidR="00AD6702" w:rsidRPr="00AD6702" w:rsidRDefault="00AD6702" w:rsidP="00AD6702">
            <w:pPr>
              <w:rPr>
                <w:rFonts w:cs="Calibri"/>
                <w:color w:val="0F0F0F"/>
              </w:rPr>
            </w:pPr>
            <w:bookmarkStart w:id="326" w:name="BKM_2E967540_4357_43b2_B237_8BC0427580F0"/>
          </w:p>
        </w:tc>
        <w:tc>
          <w:tcPr>
            <w:tcW w:w="2790" w:type="dxa"/>
            <w:gridSpan w:val="2"/>
            <w:tcBorders>
              <w:top w:val="nil"/>
              <w:left w:val="nil"/>
              <w:bottom w:val="nil"/>
              <w:right w:val="nil"/>
            </w:tcBorders>
          </w:tcPr>
          <w:p w14:paraId="4EBA13AE" w14:textId="77777777" w:rsidR="00AD6702" w:rsidRPr="00AD6702" w:rsidRDefault="00AD6702" w:rsidP="00AD6702">
            <w:pPr>
              <w:rPr>
                <w:rFonts w:cs="Calibri"/>
                <w:color w:val="FF0000"/>
                <w:u w:val="single"/>
              </w:rPr>
            </w:pPr>
            <w:r w:rsidRPr="00AD6702">
              <w:rPr>
                <w:color w:val="FF0000"/>
                <w:u w:val="single"/>
              </w:rPr>
              <w:fldChar w:fldCharType="begin" w:fldLock="1"/>
            </w:r>
            <w:r w:rsidRPr="00AD6702">
              <w:rPr>
                <w:color w:val="FF0000"/>
                <w:u w:val="single"/>
              </w:rPr>
              <w:instrText xml:space="preserve">MERGEFIELD </w:instrText>
            </w:r>
            <w:r w:rsidRPr="00AD6702">
              <w:rPr>
                <w:rFonts w:cs="Calibri"/>
                <w:color w:val="FF0000"/>
                <w:u w:val="single"/>
              </w:rPr>
              <w:instrText>Att.Name</w:instrText>
            </w:r>
            <w:r w:rsidRPr="00AD6702">
              <w:rPr>
                <w:color w:val="FF0000"/>
                <w:u w:val="single"/>
              </w:rPr>
              <w:fldChar w:fldCharType="separate"/>
            </w:r>
            <w:r w:rsidRPr="00AD6702">
              <w:rPr>
                <w:rFonts w:cs="Calibri"/>
                <w:color w:val="FF0000"/>
                <w:u w:val="single"/>
              </w:rPr>
              <w:t>Verkregen namens samenwerkingsverband</w:t>
            </w:r>
            <w:r w:rsidRPr="00AD6702">
              <w:rPr>
                <w:color w:val="FF0000"/>
                <w:u w:val="single"/>
              </w:rPr>
              <w:fldChar w:fldCharType="end"/>
            </w:r>
          </w:p>
        </w:tc>
        <w:tc>
          <w:tcPr>
            <w:tcW w:w="4230" w:type="dxa"/>
            <w:tcBorders>
              <w:top w:val="nil"/>
              <w:left w:val="nil"/>
              <w:bottom w:val="nil"/>
              <w:right w:val="nil"/>
            </w:tcBorders>
          </w:tcPr>
          <w:p w14:paraId="5391C776" w14:textId="77777777" w:rsidR="00AD6702" w:rsidRPr="00AD6702" w:rsidRDefault="00AD6702" w:rsidP="00AD6702">
            <w:pPr>
              <w:rPr>
                <w:rFonts w:ascii="Calibri" w:hAnsi="Calibri" w:cs="Calibri"/>
                <w:color w:val="FF0000"/>
                <w:sz w:val="22"/>
                <w:szCs w:val="22"/>
                <w:u w:val="single"/>
              </w:rPr>
            </w:pPr>
            <w:r w:rsidRPr="00AD6702">
              <w:rPr>
                <w:color w:val="FF0000"/>
                <w:u w:val="single"/>
              </w:rPr>
              <w:fldChar w:fldCharType="begin" w:fldLock="1"/>
            </w:r>
            <w:r w:rsidRPr="00AD6702">
              <w:rPr>
                <w:color w:val="FF0000"/>
                <w:u w:val="single"/>
              </w:rPr>
              <w:instrText xml:space="preserve">MERGEFIELD </w:instrText>
            </w:r>
            <w:r w:rsidRPr="00AD6702">
              <w:rPr>
                <w:rFonts w:ascii="Calibri" w:hAnsi="Calibri" w:cs="Calibri"/>
                <w:color w:val="FF0000"/>
                <w:sz w:val="22"/>
                <w:szCs w:val="22"/>
                <w:u w:val="single"/>
              </w:rPr>
              <w:instrText>Att.Notes</w:instrText>
            </w:r>
            <w:r w:rsidRPr="00AD6702">
              <w:rPr>
                <w:color w:val="FF0000"/>
                <w:u w:val="single"/>
              </w:rPr>
              <w:fldChar w:fldCharType="separate"/>
            </w:r>
            <w:r w:rsidRPr="00AD6702">
              <w:rPr>
                <w:rFonts w:ascii="Calibri" w:hAnsi="Calibri" w:cs="Calibri"/>
                <w:color w:val="FF0000"/>
                <w:sz w:val="22"/>
                <w:szCs w:val="22"/>
                <w:u w:val="single"/>
              </w:rPr>
              <w:t xml:space="preserve">De aard van het samenwerkingsverband (zoals Maatschap, VOF of CV) namens welke een natuurlijk persoon deze tenaamstelling heeft verkregen. </w:t>
            </w:r>
            <w:r w:rsidRPr="00AD6702">
              <w:rPr>
                <w:color w:val="FF0000"/>
                <w:u w:val="single"/>
              </w:rPr>
              <w:fldChar w:fldCharType="end"/>
            </w:r>
          </w:p>
        </w:tc>
        <w:tc>
          <w:tcPr>
            <w:tcW w:w="1080" w:type="dxa"/>
            <w:tcBorders>
              <w:top w:val="nil"/>
              <w:left w:val="nil"/>
              <w:bottom w:val="nil"/>
              <w:right w:val="nil"/>
            </w:tcBorders>
          </w:tcPr>
          <w:p w14:paraId="1A9DDE20" w14:textId="77777777" w:rsidR="00AD6702" w:rsidRPr="00AD6702" w:rsidRDefault="00AD6702" w:rsidP="00AD6702">
            <w:pPr>
              <w:rPr>
                <w:rFonts w:asciiTheme="minorHAnsi" w:hAnsiTheme="minorHAnsi" w:cs="Calibri"/>
                <w:color w:val="FF0000"/>
                <w:sz w:val="22"/>
                <w:szCs w:val="22"/>
                <w:u w:val="single"/>
              </w:rPr>
            </w:pPr>
            <w:r w:rsidRPr="00AD6702">
              <w:rPr>
                <w:rFonts w:asciiTheme="minorHAnsi" w:hAnsiTheme="minorHAnsi"/>
                <w:color w:val="FF0000"/>
                <w:sz w:val="22"/>
                <w:szCs w:val="22"/>
                <w:u w:val="single"/>
              </w:rPr>
              <w:t>soort rechtsvorm</w:t>
            </w:r>
          </w:p>
        </w:tc>
        <w:tc>
          <w:tcPr>
            <w:tcW w:w="810" w:type="dxa"/>
            <w:tcBorders>
              <w:top w:val="nil"/>
              <w:left w:val="nil"/>
              <w:bottom w:val="nil"/>
              <w:right w:val="nil"/>
            </w:tcBorders>
          </w:tcPr>
          <w:p w14:paraId="355F2673" w14:textId="77777777" w:rsidR="00AD6702" w:rsidRPr="00AD6702" w:rsidRDefault="00AD6702" w:rsidP="00AD6702">
            <w:pPr>
              <w:rPr>
                <w:rFonts w:ascii="Calibri" w:hAnsi="Calibri" w:cs="Calibri"/>
                <w:color w:val="FF0000"/>
                <w:sz w:val="22"/>
                <w:szCs w:val="22"/>
                <w:u w:val="single"/>
              </w:rPr>
            </w:pPr>
            <w:r w:rsidRPr="00AD6702">
              <w:rPr>
                <w:color w:val="FF0000"/>
                <w:u w:val="single"/>
              </w:rPr>
              <w:fldChar w:fldCharType="begin" w:fldLock="1"/>
            </w:r>
            <w:r w:rsidRPr="00AD6702">
              <w:rPr>
                <w:color w:val="FF0000"/>
                <w:u w:val="single"/>
              </w:rPr>
              <w:instrText xml:space="preserve">MERGEFIELD </w:instrText>
            </w:r>
            <w:r w:rsidRPr="00AD6702">
              <w:rPr>
                <w:rFonts w:ascii="Calibri" w:hAnsi="Calibri" w:cs="Calibri"/>
                <w:color w:val="FF0000"/>
                <w:sz w:val="22"/>
                <w:szCs w:val="22"/>
                <w:u w:val="single"/>
              </w:rPr>
              <w:instrText>Att.LowerBound</w:instrText>
            </w:r>
            <w:r w:rsidRPr="00AD6702">
              <w:rPr>
                <w:color w:val="FF0000"/>
                <w:u w:val="single"/>
              </w:rPr>
              <w:fldChar w:fldCharType="separate"/>
            </w:r>
            <w:r w:rsidRPr="00AD6702">
              <w:rPr>
                <w:rFonts w:ascii="Calibri" w:hAnsi="Calibri" w:cs="Calibri"/>
                <w:color w:val="FF0000"/>
                <w:sz w:val="22"/>
                <w:szCs w:val="22"/>
                <w:u w:val="single"/>
              </w:rPr>
              <w:t>0</w:t>
            </w:r>
            <w:r w:rsidRPr="00AD6702">
              <w:rPr>
                <w:color w:val="FF0000"/>
                <w:u w:val="single"/>
              </w:rPr>
              <w:fldChar w:fldCharType="end"/>
            </w:r>
            <w:r w:rsidRPr="00AD6702">
              <w:rPr>
                <w:rFonts w:ascii="Calibri" w:hAnsi="Calibri" w:cs="Calibri"/>
                <w:color w:val="FF0000"/>
                <w:sz w:val="22"/>
                <w:szCs w:val="22"/>
                <w:u w:val="single"/>
              </w:rPr>
              <w:t xml:space="preserve"> - </w:t>
            </w:r>
            <w:r w:rsidRPr="00AD6702">
              <w:rPr>
                <w:rFonts w:ascii="Calibri" w:hAnsi="Calibri" w:cs="Calibri"/>
                <w:color w:val="FF0000"/>
                <w:sz w:val="22"/>
                <w:szCs w:val="22"/>
                <w:u w:val="single"/>
              </w:rPr>
              <w:fldChar w:fldCharType="begin" w:fldLock="1"/>
            </w:r>
            <w:r w:rsidRPr="00AD6702">
              <w:rPr>
                <w:rFonts w:ascii="Calibri" w:hAnsi="Calibri" w:cs="Calibri"/>
                <w:color w:val="FF0000"/>
                <w:sz w:val="22"/>
                <w:szCs w:val="22"/>
                <w:u w:val="single"/>
              </w:rPr>
              <w:instrText>MERGEFIELD Att.UpperBound</w:instrText>
            </w:r>
            <w:r w:rsidRPr="00AD6702">
              <w:rPr>
                <w:rFonts w:ascii="Calibri" w:hAnsi="Calibri" w:cs="Calibri"/>
                <w:color w:val="FF0000"/>
                <w:sz w:val="22"/>
                <w:szCs w:val="22"/>
                <w:u w:val="single"/>
              </w:rPr>
              <w:fldChar w:fldCharType="separate"/>
            </w:r>
            <w:r w:rsidRPr="00AD6702">
              <w:rPr>
                <w:rFonts w:ascii="Calibri" w:hAnsi="Calibri" w:cs="Calibri"/>
                <w:color w:val="FF0000"/>
                <w:sz w:val="22"/>
                <w:szCs w:val="22"/>
                <w:u w:val="single"/>
              </w:rPr>
              <w:t>1</w:t>
            </w:r>
            <w:r w:rsidRPr="00AD6702">
              <w:rPr>
                <w:rFonts w:ascii="Calibri" w:hAnsi="Calibri" w:cs="Calibri"/>
                <w:color w:val="FF0000"/>
                <w:sz w:val="22"/>
                <w:szCs w:val="22"/>
                <w:u w:val="single"/>
              </w:rPr>
              <w:fldChar w:fldCharType="end"/>
            </w:r>
          </w:p>
        </w:tc>
        <w:bookmarkEnd w:id="326"/>
      </w:tr>
    </w:tbl>
    <w:p w14:paraId="6D465251" w14:textId="77777777" w:rsidR="00AD6702" w:rsidRPr="00AD6702" w:rsidRDefault="00AD6702" w:rsidP="00AD6702">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AD6702" w:rsidRPr="00AD6702" w14:paraId="127E33B8" w14:textId="77777777" w:rsidTr="00AA63DB">
        <w:tc>
          <w:tcPr>
            <w:tcW w:w="9360" w:type="dxa"/>
            <w:gridSpan w:val="3"/>
            <w:tcBorders>
              <w:top w:val="nil"/>
              <w:left w:val="nil"/>
              <w:bottom w:val="nil"/>
              <w:right w:val="nil"/>
            </w:tcBorders>
          </w:tcPr>
          <w:p w14:paraId="3DD0E8C2" w14:textId="77777777" w:rsidR="00AD6702" w:rsidRPr="00AD6702" w:rsidRDefault="00AD6702" w:rsidP="00AD6702">
            <w:pPr>
              <w:rPr>
                <w:rFonts w:cs="Calibri"/>
                <w:color w:val="0F0F0F"/>
              </w:rPr>
            </w:pPr>
            <w:r w:rsidRPr="00AD6702">
              <w:rPr>
                <w:rFonts w:cs="Calibri"/>
                <w:b/>
                <w:bCs/>
                <w:color w:val="0F0F0F"/>
              </w:rPr>
              <w:t>Overzicht relaties</w:t>
            </w:r>
          </w:p>
        </w:tc>
      </w:tr>
      <w:tr w:rsidR="00AD6702" w:rsidRPr="00AD6702" w14:paraId="0779C8BF" w14:textId="77777777" w:rsidTr="00AA63DB">
        <w:tc>
          <w:tcPr>
            <w:tcW w:w="450" w:type="dxa"/>
            <w:tcBorders>
              <w:top w:val="nil"/>
              <w:left w:val="nil"/>
              <w:bottom w:val="nil"/>
              <w:right w:val="nil"/>
            </w:tcBorders>
          </w:tcPr>
          <w:p w14:paraId="0E92DA23" w14:textId="77777777" w:rsidR="00AD6702" w:rsidRPr="00AD6702" w:rsidRDefault="00AD6702" w:rsidP="00AD6702">
            <w:pPr>
              <w:rPr>
                <w:rFonts w:cs="Calibri"/>
                <w:i/>
                <w:iCs/>
                <w:color w:val="0F0F0F"/>
              </w:rPr>
            </w:pPr>
          </w:p>
        </w:tc>
        <w:tc>
          <w:tcPr>
            <w:tcW w:w="2790" w:type="dxa"/>
            <w:tcBorders>
              <w:top w:val="nil"/>
              <w:left w:val="nil"/>
              <w:bottom w:val="nil"/>
              <w:right w:val="nil"/>
            </w:tcBorders>
          </w:tcPr>
          <w:p w14:paraId="32C71E59" w14:textId="77777777" w:rsidR="00AD6702" w:rsidRPr="00AD6702" w:rsidRDefault="00AD6702" w:rsidP="00AD6702">
            <w:pPr>
              <w:rPr>
                <w:rFonts w:cs="Calibri"/>
                <w:i/>
                <w:iCs/>
                <w:color w:val="0F0F0F"/>
              </w:rPr>
            </w:pPr>
            <w:r w:rsidRPr="00AD6702">
              <w:rPr>
                <w:rFonts w:cs="Calibri"/>
                <w:i/>
                <w:iCs/>
                <w:color w:val="0F0F0F"/>
              </w:rPr>
              <w:t>Relatienaam met</w:t>
            </w:r>
          </w:p>
          <w:p w14:paraId="1BE40790" w14:textId="77777777" w:rsidR="00AD6702" w:rsidRPr="00AD6702" w:rsidRDefault="00AD6702" w:rsidP="00AD6702">
            <w:pPr>
              <w:rPr>
                <w:rFonts w:cs="Calibri"/>
                <w:color w:val="0F0F0F"/>
              </w:rPr>
            </w:pPr>
            <w:r w:rsidRPr="00AD6702">
              <w:rPr>
                <w:rFonts w:cs="Calibri"/>
                <w:i/>
                <w:iCs/>
                <w:color w:val="0F0F0F"/>
              </w:rPr>
              <w:t>kardinaliteiten</w:t>
            </w:r>
          </w:p>
        </w:tc>
        <w:tc>
          <w:tcPr>
            <w:tcW w:w="6120" w:type="dxa"/>
            <w:tcBorders>
              <w:top w:val="nil"/>
              <w:left w:val="nil"/>
              <w:bottom w:val="nil"/>
              <w:right w:val="nil"/>
            </w:tcBorders>
          </w:tcPr>
          <w:p w14:paraId="1602E0E1" w14:textId="77777777" w:rsidR="00AD6702" w:rsidRPr="00AD6702" w:rsidRDefault="00AD6702" w:rsidP="00AD6702">
            <w:pPr>
              <w:rPr>
                <w:rFonts w:cs="Calibri"/>
                <w:color w:val="0F0F0F"/>
              </w:rPr>
            </w:pPr>
            <w:r w:rsidRPr="00AD6702">
              <w:rPr>
                <w:rFonts w:cs="Calibri"/>
                <w:i/>
                <w:iCs/>
                <w:color w:val="0F0F0F"/>
              </w:rPr>
              <w:t>Definitie</w:t>
            </w:r>
          </w:p>
        </w:tc>
      </w:tr>
      <w:tr w:rsidR="00AD6702" w:rsidRPr="00AD6702" w14:paraId="65BACB85" w14:textId="77777777" w:rsidTr="00AA63DB">
        <w:tc>
          <w:tcPr>
            <w:tcW w:w="450" w:type="dxa"/>
            <w:tcBorders>
              <w:top w:val="nil"/>
              <w:left w:val="nil"/>
              <w:bottom w:val="nil"/>
              <w:right w:val="nil"/>
            </w:tcBorders>
          </w:tcPr>
          <w:p w14:paraId="6616F2EB" w14:textId="77777777" w:rsidR="00AD6702" w:rsidRPr="00AD6702" w:rsidRDefault="00AD6702" w:rsidP="00AD670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9720FAB" w14:textId="77777777" w:rsidR="00AD6702" w:rsidRPr="00AD6702" w:rsidRDefault="00AD6702" w:rsidP="00AD6702">
            <w:pPr>
              <w:rPr>
                <w:rFonts w:cs="Calibri"/>
                <w:color w:val="FF0000"/>
                <w:u w:val="single"/>
              </w:rPr>
            </w:pPr>
            <w:r w:rsidRPr="00AD6702">
              <w:rPr>
                <w:color w:val="FF0000"/>
                <w:u w:val="single"/>
              </w:rPr>
              <w:fldChar w:fldCharType="begin" w:fldLock="1"/>
            </w:r>
            <w:r w:rsidRPr="00AD6702">
              <w:rPr>
                <w:color w:val="FF0000"/>
                <w:u w:val="single"/>
              </w:rPr>
              <w:instrText xml:space="preserve">MERGEFIELD </w:instrText>
            </w:r>
            <w:r w:rsidRPr="00AD6702">
              <w:rPr>
                <w:rFonts w:cs="Calibri"/>
                <w:color w:val="FF0000"/>
                <w:u w:val="single"/>
              </w:rPr>
              <w:instrText>Element.Name</w:instrText>
            </w:r>
            <w:r w:rsidRPr="00AD6702">
              <w:rPr>
                <w:color w:val="FF0000"/>
                <w:u w:val="single"/>
              </w:rPr>
              <w:fldChar w:fldCharType="separate"/>
            </w:r>
            <w:r w:rsidRPr="00AD6702">
              <w:rPr>
                <w:rFonts w:cs="Calibri"/>
                <w:color w:val="FF0000"/>
                <w:u w:val="single"/>
              </w:rPr>
              <w:t>TENAAMSTELLING</w:t>
            </w:r>
            <w:r w:rsidRPr="00AD6702">
              <w:rPr>
                <w:color w:val="FF0000"/>
                <w:u w:val="single"/>
              </w:rPr>
              <w:fldChar w:fldCharType="end"/>
            </w: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ConnSource.Cardinality</w:instrText>
            </w:r>
            <w:r w:rsidRPr="00AD6702">
              <w:rPr>
                <w:rFonts w:cs="Calibri"/>
                <w:color w:val="FF0000"/>
                <w:u w:val="single"/>
              </w:rPr>
              <w:fldChar w:fldCharType="separate"/>
            </w:r>
            <w:r w:rsidRPr="00AD6702">
              <w:rPr>
                <w:rFonts w:cs="Calibri"/>
                <w:color w:val="FF0000"/>
                <w:u w:val="single"/>
              </w:rPr>
              <w:t>0..*</w:t>
            </w:r>
            <w:r w:rsidRPr="00AD6702">
              <w:rPr>
                <w:rFonts w:cs="Calibri"/>
                <w:color w:val="FF0000"/>
                <w:u w:val="single"/>
              </w:rPr>
              <w:fldChar w:fldCharType="end"/>
            </w:r>
            <w:r w:rsidRPr="00AD6702">
              <w:rPr>
                <w:rFonts w:cs="Calibri"/>
                <w:color w:val="FF0000"/>
                <w:u w:val="single"/>
              </w:rPr>
              <w:t>]</w:t>
            </w:r>
          </w:p>
          <w:p w14:paraId="47CFD4FC" w14:textId="77777777" w:rsidR="00AD6702" w:rsidRPr="00AD6702" w:rsidRDefault="00AD6702" w:rsidP="00AD6702">
            <w:pPr>
              <w:rPr>
                <w:rFonts w:cs="Calibri"/>
                <w:color w:val="FF0000"/>
                <w:u w:val="single"/>
              </w:rPr>
            </w:pP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Connector.Name</w:instrText>
            </w:r>
            <w:r w:rsidRPr="00AD6702">
              <w:rPr>
                <w:rFonts w:cs="Calibri"/>
                <w:color w:val="FF0000"/>
                <w:u w:val="single"/>
              </w:rPr>
              <w:fldChar w:fldCharType="separate"/>
            </w:r>
            <w:r w:rsidRPr="00AD6702">
              <w:rPr>
                <w:rFonts w:cs="Calibri"/>
                <w:color w:val="FF0000"/>
                <w:u w:val="single"/>
              </w:rPr>
              <w:t>heeft betrekking op</w:t>
            </w:r>
            <w:r w:rsidRPr="00AD6702">
              <w:rPr>
                <w:rFonts w:cs="Calibri"/>
                <w:color w:val="FF0000"/>
                <w:u w:val="single"/>
              </w:rPr>
              <w:fldChar w:fldCharType="end"/>
            </w:r>
          </w:p>
          <w:p w14:paraId="0B2A946D" w14:textId="77777777" w:rsidR="00AD6702" w:rsidRPr="00AD6702" w:rsidRDefault="00AD6702" w:rsidP="00AD6702">
            <w:pPr>
              <w:rPr>
                <w:rFonts w:cs="Calibri"/>
                <w:color w:val="FF0000"/>
                <w:u w:val="single"/>
              </w:rPr>
            </w:pPr>
            <w:r w:rsidRPr="00AD6702">
              <w:rPr>
                <w:rFonts w:cs="Calibri"/>
                <w:color w:val="FF0000"/>
                <w:u w:val="single"/>
              </w:rPr>
              <w:fldChar w:fldCharType="begin" w:fldLock="1"/>
            </w:r>
            <w:r w:rsidRPr="00AD6702">
              <w:rPr>
                <w:rFonts w:cs="Calibri"/>
                <w:color w:val="FF0000"/>
                <w:u w:val="single"/>
              </w:rPr>
              <w:instrText>MERGEFIELD Element.Name</w:instrText>
            </w:r>
            <w:r w:rsidRPr="00AD6702">
              <w:rPr>
                <w:rFonts w:cs="Calibri"/>
                <w:color w:val="FF0000"/>
                <w:u w:val="single"/>
              </w:rPr>
              <w:fldChar w:fldCharType="separate"/>
            </w:r>
            <w:r w:rsidRPr="00AD6702">
              <w:rPr>
                <w:rFonts w:cs="Calibri"/>
                <w:color w:val="FF0000"/>
                <w:u w:val="single"/>
              </w:rPr>
              <w:t>ZAKELIJK RECHT</w:t>
            </w:r>
            <w:r w:rsidRPr="00AD6702">
              <w:rPr>
                <w:rFonts w:cs="Calibri"/>
                <w:color w:val="FF0000"/>
                <w:u w:val="single"/>
              </w:rPr>
              <w:fldChar w:fldCharType="end"/>
            </w: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ConnTarget.Cardinality</w:instrText>
            </w:r>
            <w:r w:rsidRPr="00AD6702">
              <w:rPr>
                <w:rFonts w:cs="Calibri"/>
                <w:color w:val="FF0000"/>
                <w:u w:val="single"/>
              </w:rPr>
              <w:fldChar w:fldCharType="separate"/>
            </w:r>
            <w:r w:rsidRPr="00AD6702">
              <w:rPr>
                <w:rFonts w:cs="Calibri"/>
                <w:color w:val="FF0000"/>
                <w:u w:val="single"/>
              </w:rPr>
              <w:t>1</w:t>
            </w:r>
            <w:r w:rsidRPr="00AD6702">
              <w:rPr>
                <w:rFonts w:cs="Calibri"/>
                <w:color w:val="FF0000"/>
                <w:u w:val="single"/>
              </w:rPr>
              <w:fldChar w:fldCharType="end"/>
            </w:r>
            <w:r w:rsidRPr="00AD6702">
              <w:rPr>
                <w:rFonts w:cs="Calibri"/>
                <w:color w:val="FF0000"/>
                <w:u w:val="single"/>
              </w:rPr>
              <w:t>]</w:t>
            </w:r>
          </w:p>
        </w:tc>
        <w:tc>
          <w:tcPr>
            <w:tcW w:w="6120" w:type="dxa"/>
            <w:tcBorders>
              <w:top w:val="nil"/>
              <w:left w:val="nil"/>
              <w:bottom w:val="nil"/>
              <w:right w:val="nil"/>
            </w:tcBorders>
          </w:tcPr>
          <w:p w14:paraId="7B8CDB02" w14:textId="77777777" w:rsidR="00AD6702" w:rsidRPr="00AD6702" w:rsidRDefault="00AD6702" w:rsidP="00AD6702">
            <w:pPr>
              <w:rPr>
                <w:rFonts w:cs="Calibri"/>
                <w:color w:val="FF0000"/>
                <w:u w:val="single"/>
              </w:rPr>
            </w:pPr>
            <w:r w:rsidRPr="00AD6702">
              <w:rPr>
                <w:color w:val="FF0000"/>
                <w:u w:val="single"/>
              </w:rPr>
              <w:fldChar w:fldCharType="begin" w:fldLock="1"/>
            </w:r>
            <w:r w:rsidRPr="00AD6702">
              <w:rPr>
                <w:color w:val="FF0000"/>
                <w:u w:val="single"/>
              </w:rPr>
              <w:instrText xml:space="preserve">MERGEFIELD </w:instrText>
            </w:r>
            <w:r w:rsidRPr="00AD6702">
              <w:rPr>
                <w:rFonts w:cs="Calibri"/>
                <w:color w:val="FF0000"/>
                <w:u w:val="single"/>
              </w:rPr>
              <w:instrText>Connector.Notes</w:instrText>
            </w:r>
            <w:r w:rsidRPr="00AD6702">
              <w:rPr>
                <w:color w:val="FF0000"/>
                <w:u w:val="single"/>
              </w:rPr>
              <w:fldChar w:fldCharType="separate"/>
            </w:r>
            <w:r w:rsidRPr="00AD6702">
              <w:rPr>
                <w:rFonts w:cs="Calibri"/>
                <w:color w:val="FF0000"/>
                <w:u w:val="single"/>
              </w:rPr>
              <w:t>Een verwijzing naar het recht dat door een persoon wordt uitgeoefend op een kadastrale onroerende zaak.</w:t>
            </w:r>
            <w:r w:rsidRPr="00AD6702">
              <w:rPr>
                <w:color w:val="FF0000"/>
                <w:u w:val="single"/>
              </w:rPr>
              <w:fldChar w:fldCharType="end"/>
            </w:r>
          </w:p>
        </w:tc>
      </w:tr>
      <w:tr w:rsidR="00AD6702" w:rsidRPr="00AD6702" w14:paraId="75866031" w14:textId="77777777" w:rsidTr="00AA63DB">
        <w:trPr>
          <w:trHeight w:hRule="exact" w:val="128"/>
        </w:trPr>
        <w:tc>
          <w:tcPr>
            <w:tcW w:w="450" w:type="dxa"/>
            <w:tcBorders>
              <w:top w:val="nil"/>
              <w:left w:val="nil"/>
              <w:bottom w:val="nil"/>
              <w:right w:val="nil"/>
            </w:tcBorders>
          </w:tcPr>
          <w:p w14:paraId="4A1E8774" w14:textId="77777777" w:rsidR="00AD6702" w:rsidRPr="00AD6702" w:rsidRDefault="00AD6702" w:rsidP="00AD670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03F5AB0" w14:textId="77777777" w:rsidR="00AD6702" w:rsidRPr="00AD6702" w:rsidRDefault="00AD6702" w:rsidP="00AD6702">
            <w:pPr>
              <w:rPr>
                <w:rFonts w:cs="Calibri"/>
                <w:color w:val="0F0F0F"/>
              </w:rPr>
            </w:pPr>
          </w:p>
        </w:tc>
        <w:tc>
          <w:tcPr>
            <w:tcW w:w="6120" w:type="dxa"/>
            <w:tcBorders>
              <w:top w:val="nil"/>
              <w:left w:val="nil"/>
              <w:bottom w:val="nil"/>
              <w:right w:val="nil"/>
            </w:tcBorders>
          </w:tcPr>
          <w:p w14:paraId="6986DAD7" w14:textId="77777777" w:rsidR="00AD6702" w:rsidRPr="00AD6702" w:rsidRDefault="00AD6702" w:rsidP="00AD6702">
            <w:pPr>
              <w:rPr>
                <w:rFonts w:cs="Calibri"/>
                <w:color w:val="0F0F0F"/>
              </w:rPr>
            </w:pPr>
          </w:p>
        </w:tc>
      </w:tr>
      <w:tr w:rsidR="00AD6702" w:rsidRPr="00AD6702" w14:paraId="2A0E1C7B" w14:textId="77777777" w:rsidTr="00AA63DB">
        <w:tc>
          <w:tcPr>
            <w:tcW w:w="450" w:type="dxa"/>
            <w:tcBorders>
              <w:top w:val="nil"/>
              <w:left w:val="nil"/>
              <w:bottom w:val="nil"/>
              <w:right w:val="nil"/>
            </w:tcBorders>
          </w:tcPr>
          <w:p w14:paraId="3F251BD5" w14:textId="77777777" w:rsidR="00AD6702" w:rsidRPr="00AD6702" w:rsidRDefault="00AD6702" w:rsidP="00AD670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DA980BD" w14:textId="77777777" w:rsidR="00AD6702" w:rsidRPr="00AD6702" w:rsidRDefault="00AD6702" w:rsidP="00AD6702">
            <w:pPr>
              <w:rPr>
                <w:rFonts w:cs="Calibri"/>
                <w:color w:val="FF0000"/>
                <w:u w:val="single"/>
              </w:rPr>
            </w:pPr>
            <w:r w:rsidRPr="00AD6702">
              <w:rPr>
                <w:color w:val="FF0000"/>
                <w:u w:val="single"/>
              </w:rPr>
              <w:fldChar w:fldCharType="begin" w:fldLock="1"/>
            </w:r>
            <w:r w:rsidRPr="00AD6702">
              <w:rPr>
                <w:color w:val="FF0000"/>
                <w:u w:val="single"/>
              </w:rPr>
              <w:instrText xml:space="preserve">MERGEFIELD </w:instrText>
            </w:r>
            <w:r w:rsidRPr="00AD6702">
              <w:rPr>
                <w:rFonts w:cs="Calibri"/>
                <w:color w:val="FF0000"/>
                <w:u w:val="single"/>
              </w:rPr>
              <w:instrText>Element.Name</w:instrText>
            </w:r>
            <w:r w:rsidRPr="00AD6702">
              <w:rPr>
                <w:color w:val="FF0000"/>
                <w:u w:val="single"/>
              </w:rPr>
              <w:fldChar w:fldCharType="separate"/>
            </w:r>
            <w:r w:rsidRPr="00AD6702">
              <w:rPr>
                <w:rFonts w:cs="Calibri"/>
                <w:color w:val="FF0000"/>
                <w:u w:val="single"/>
              </w:rPr>
              <w:t>ZAKELIJK RECHT</w:t>
            </w:r>
            <w:r w:rsidRPr="00AD6702">
              <w:rPr>
                <w:color w:val="FF0000"/>
                <w:u w:val="single"/>
              </w:rPr>
              <w:fldChar w:fldCharType="end"/>
            </w: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ConnSource.Cardinality</w:instrText>
            </w:r>
            <w:r w:rsidRPr="00AD6702">
              <w:rPr>
                <w:rFonts w:cs="Calibri"/>
                <w:color w:val="FF0000"/>
                <w:u w:val="single"/>
              </w:rPr>
              <w:fldChar w:fldCharType="separate"/>
            </w:r>
            <w:r w:rsidRPr="00AD6702">
              <w:rPr>
                <w:rFonts w:cs="Calibri"/>
                <w:color w:val="FF0000"/>
                <w:u w:val="single"/>
              </w:rPr>
              <w:t>0..*</w:t>
            </w:r>
            <w:r w:rsidRPr="00AD6702">
              <w:rPr>
                <w:rFonts w:cs="Calibri"/>
                <w:color w:val="FF0000"/>
                <w:u w:val="single"/>
              </w:rPr>
              <w:fldChar w:fldCharType="end"/>
            </w:r>
            <w:r w:rsidRPr="00AD6702">
              <w:rPr>
                <w:rFonts w:cs="Calibri"/>
                <w:color w:val="FF0000"/>
                <w:u w:val="single"/>
              </w:rPr>
              <w:t>]</w:t>
            </w:r>
          </w:p>
          <w:p w14:paraId="3ABC9BA4" w14:textId="77777777" w:rsidR="00AD6702" w:rsidRPr="00AD6702" w:rsidRDefault="00AD6702" w:rsidP="00AD6702">
            <w:pPr>
              <w:rPr>
                <w:rFonts w:cs="Calibri"/>
                <w:color w:val="FF0000"/>
                <w:u w:val="single"/>
              </w:rPr>
            </w:pP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Connector.Name</w:instrText>
            </w:r>
            <w:r w:rsidRPr="00AD6702">
              <w:rPr>
                <w:rFonts w:cs="Calibri"/>
                <w:color w:val="FF0000"/>
                <w:u w:val="single"/>
              </w:rPr>
              <w:fldChar w:fldCharType="separate"/>
            </w:r>
            <w:r w:rsidRPr="00AD6702">
              <w:rPr>
                <w:rFonts w:cs="Calibri"/>
                <w:color w:val="FF0000"/>
                <w:u w:val="single"/>
              </w:rPr>
              <w:t>is beperkt tot</w:t>
            </w:r>
            <w:r w:rsidRPr="00AD6702">
              <w:rPr>
                <w:rFonts w:cs="Calibri"/>
                <w:color w:val="FF0000"/>
                <w:u w:val="single"/>
              </w:rPr>
              <w:fldChar w:fldCharType="end"/>
            </w:r>
          </w:p>
          <w:p w14:paraId="70ABB944" w14:textId="77777777" w:rsidR="00AD6702" w:rsidRPr="00AD6702" w:rsidRDefault="00AD6702" w:rsidP="00AD6702">
            <w:pPr>
              <w:rPr>
                <w:rFonts w:cs="Calibri"/>
                <w:color w:val="0F0F0F"/>
              </w:rPr>
            </w:pPr>
            <w:r w:rsidRPr="00AD6702">
              <w:rPr>
                <w:rFonts w:cs="Calibri"/>
                <w:color w:val="FF0000"/>
                <w:u w:val="single"/>
              </w:rPr>
              <w:fldChar w:fldCharType="begin" w:fldLock="1"/>
            </w:r>
            <w:r w:rsidRPr="00AD6702">
              <w:rPr>
                <w:rFonts w:cs="Calibri"/>
                <w:color w:val="FF0000"/>
                <w:u w:val="single"/>
              </w:rPr>
              <w:instrText>MERGEFIELD Element.Name</w:instrText>
            </w:r>
            <w:r w:rsidRPr="00AD6702">
              <w:rPr>
                <w:rFonts w:cs="Calibri"/>
                <w:color w:val="FF0000"/>
                <w:u w:val="single"/>
              </w:rPr>
              <w:fldChar w:fldCharType="separate"/>
            </w:r>
            <w:r w:rsidRPr="00AD6702">
              <w:rPr>
                <w:rFonts w:cs="Calibri"/>
                <w:color w:val="FF0000"/>
                <w:u w:val="single"/>
              </w:rPr>
              <w:t>TENAAMSTELLING</w:t>
            </w:r>
            <w:r w:rsidRPr="00AD6702">
              <w:rPr>
                <w:rFonts w:cs="Calibri"/>
                <w:color w:val="FF0000"/>
                <w:u w:val="single"/>
              </w:rPr>
              <w:fldChar w:fldCharType="end"/>
            </w: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ConnTarget.Cardinality</w:instrText>
            </w:r>
            <w:r w:rsidRPr="00AD6702">
              <w:rPr>
                <w:rFonts w:cs="Calibri"/>
                <w:color w:val="FF0000"/>
                <w:u w:val="single"/>
              </w:rPr>
              <w:fldChar w:fldCharType="separate"/>
            </w:r>
            <w:r w:rsidRPr="00AD6702">
              <w:rPr>
                <w:rFonts w:cs="Calibri"/>
                <w:color w:val="FF0000"/>
                <w:u w:val="single"/>
              </w:rPr>
              <w:t>0..*</w:t>
            </w:r>
            <w:r w:rsidRPr="00AD6702">
              <w:rPr>
                <w:rFonts w:cs="Calibri"/>
                <w:color w:val="FF0000"/>
                <w:u w:val="single"/>
              </w:rPr>
              <w:fldChar w:fldCharType="end"/>
            </w:r>
            <w:r w:rsidRPr="00AD6702">
              <w:rPr>
                <w:rFonts w:cs="Calibri"/>
                <w:color w:val="FF0000"/>
                <w:u w:val="single"/>
              </w:rPr>
              <w:t>]</w:t>
            </w:r>
          </w:p>
        </w:tc>
        <w:tc>
          <w:tcPr>
            <w:tcW w:w="6120" w:type="dxa"/>
            <w:tcBorders>
              <w:top w:val="nil"/>
              <w:left w:val="nil"/>
              <w:bottom w:val="nil"/>
              <w:right w:val="nil"/>
            </w:tcBorders>
          </w:tcPr>
          <w:p w14:paraId="06EF6BFA" w14:textId="77777777" w:rsidR="00AD6702" w:rsidRPr="00AD6702" w:rsidRDefault="00AD6702" w:rsidP="00AD6702">
            <w:pPr>
              <w:rPr>
                <w:rFonts w:cs="Calibri"/>
                <w:color w:val="0F0F0F"/>
              </w:rPr>
            </w:pPr>
            <w:r w:rsidRPr="00AD6702">
              <w:fldChar w:fldCharType="begin" w:fldLock="1"/>
            </w:r>
            <w:r w:rsidRPr="00AD6702">
              <w:instrText xml:space="preserve">MERGEFIELD </w:instrText>
            </w:r>
            <w:r w:rsidRPr="00AD6702">
              <w:rPr>
                <w:rFonts w:cs="Calibri"/>
                <w:color w:val="0F0F0F"/>
              </w:rPr>
              <w:instrText>Connector.Notes</w:instrText>
            </w:r>
            <w:r w:rsidRPr="00AD6702">
              <w:fldChar w:fldCharType="end"/>
            </w:r>
            <w:r w:rsidRPr="00AD6702">
              <w:rPr>
                <w:rFonts w:cs="Calibri"/>
              </w:rPr>
              <w:t>&lt;&lt;niet gespecificeerd in BRK&gt;&gt;</w:t>
            </w:r>
          </w:p>
        </w:tc>
      </w:tr>
      <w:tr w:rsidR="00AD6702" w:rsidRPr="00AD6702" w14:paraId="2BE1B814" w14:textId="77777777" w:rsidTr="00AA63DB">
        <w:trPr>
          <w:trHeight w:hRule="exact" w:val="128"/>
        </w:trPr>
        <w:tc>
          <w:tcPr>
            <w:tcW w:w="450" w:type="dxa"/>
            <w:tcBorders>
              <w:top w:val="nil"/>
              <w:left w:val="nil"/>
              <w:bottom w:val="nil"/>
              <w:right w:val="nil"/>
            </w:tcBorders>
          </w:tcPr>
          <w:p w14:paraId="7A67592C" w14:textId="77777777" w:rsidR="00AD6702" w:rsidRPr="00AD6702" w:rsidRDefault="00AD6702" w:rsidP="00AD6702">
            <w:pPr>
              <w:rPr>
                <w:rFonts w:cs="Calibri"/>
                <w:b/>
                <w:bCs/>
                <w:color w:val="000000"/>
                <w:highlight w:val="yellow"/>
                <w:u w:color="000000"/>
                <w:shd w:val="clear" w:color="auto" w:fill="FFFF80"/>
              </w:rPr>
            </w:pPr>
          </w:p>
        </w:tc>
        <w:tc>
          <w:tcPr>
            <w:tcW w:w="2790" w:type="dxa"/>
            <w:tcBorders>
              <w:top w:val="nil"/>
              <w:left w:val="nil"/>
              <w:bottom w:val="nil"/>
              <w:right w:val="nil"/>
            </w:tcBorders>
          </w:tcPr>
          <w:p w14:paraId="69D4D98E" w14:textId="77777777" w:rsidR="00AD6702" w:rsidRPr="00AD6702" w:rsidRDefault="00AD6702" w:rsidP="00AD6702">
            <w:pPr>
              <w:rPr>
                <w:rFonts w:cs="Calibri"/>
                <w:color w:val="0F0F0F"/>
              </w:rPr>
            </w:pPr>
          </w:p>
        </w:tc>
        <w:tc>
          <w:tcPr>
            <w:tcW w:w="6120" w:type="dxa"/>
            <w:tcBorders>
              <w:top w:val="nil"/>
              <w:left w:val="nil"/>
              <w:bottom w:val="nil"/>
              <w:right w:val="nil"/>
            </w:tcBorders>
          </w:tcPr>
          <w:p w14:paraId="25AAFE12" w14:textId="77777777" w:rsidR="00AD6702" w:rsidRPr="00AD6702" w:rsidRDefault="00AD6702" w:rsidP="00AD6702">
            <w:pPr>
              <w:rPr>
                <w:rFonts w:cs="Calibri"/>
                <w:color w:val="0F0F0F"/>
              </w:rPr>
            </w:pPr>
          </w:p>
        </w:tc>
      </w:tr>
      <w:tr w:rsidR="00AD6702" w:rsidRPr="00AD6702" w14:paraId="46C0ED81" w14:textId="77777777" w:rsidTr="00AA63DB">
        <w:tc>
          <w:tcPr>
            <w:tcW w:w="450" w:type="dxa"/>
            <w:tcBorders>
              <w:top w:val="nil"/>
              <w:left w:val="nil"/>
              <w:bottom w:val="nil"/>
              <w:right w:val="nil"/>
            </w:tcBorders>
          </w:tcPr>
          <w:p w14:paraId="0D5FB24F" w14:textId="77777777" w:rsidR="00AD6702" w:rsidRPr="00AD6702" w:rsidRDefault="00AD6702" w:rsidP="00AD670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B48286A" w14:textId="77777777" w:rsidR="00AD6702" w:rsidRPr="00AD6702" w:rsidRDefault="00AD6702" w:rsidP="00AD6702">
            <w:pPr>
              <w:rPr>
                <w:rFonts w:cs="Calibri"/>
                <w:color w:val="FF0000"/>
                <w:u w:val="single"/>
              </w:rPr>
            </w:pPr>
            <w:r w:rsidRPr="00AD6702">
              <w:rPr>
                <w:color w:val="FF0000"/>
                <w:u w:val="single"/>
              </w:rPr>
              <w:fldChar w:fldCharType="begin" w:fldLock="1"/>
            </w:r>
            <w:r w:rsidRPr="00AD6702">
              <w:rPr>
                <w:color w:val="FF0000"/>
                <w:u w:val="single"/>
              </w:rPr>
              <w:instrText xml:space="preserve">MERGEFIELD </w:instrText>
            </w:r>
            <w:r w:rsidRPr="00AD6702">
              <w:rPr>
                <w:rFonts w:cs="Calibri"/>
                <w:color w:val="FF0000"/>
                <w:u w:val="single"/>
              </w:rPr>
              <w:instrText>Element.Name</w:instrText>
            </w:r>
            <w:r w:rsidRPr="00AD6702">
              <w:rPr>
                <w:color w:val="FF0000"/>
                <w:u w:val="single"/>
              </w:rPr>
              <w:fldChar w:fldCharType="separate"/>
            </w:r>
            <w:r w:rsidRPr="00AD6702">
              <w:rPr>
                <w:rFonts w:cs="Calibri"/>
                <w:color w:val="FF0000"/>
                <w:u w:val="single"/>
              </w:rPr>
              <w:t>TENAAMSTELLING</w:t>
            </w:r>
            <w:r w:rsidRPr="00AD6702">
              <w:rPr>
                <w:color w:val="FF0000"/>
                <w:u w:val="single"/>
              </w:rPr>
              <w:fldChar w:fldCharType="end"/>
            </w: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ConnSource.Cardinality</w:instrText>
            </w:r>
            <w:r w:rsidRPr="00AD6702">
              <w:rPr>
                <w:rFonts w:cs="Calibri"/>
                <w:color w:val="FF0000"/>
                <w:u w:val="single"/>
              </w:rPr>
              <w:fldChar w:fldCharType="separate"/>
            </w:r>
            <w:r w:rsidRPr="00AD6702">
              <w:rPr>
                <w:rFonts w:cs="Calibri"/>
                <w:color w:val="FF0000"/>
                <w:u w:val="single"/>
              </w:rPr>
              <w:t>0..*</w:t>
            </w:r>
            <w:r w:rsidRPr="00AD6702">
              <w:rPr>
                <w:rFonts w:cs="Calibri"/>
                <w:color w:val="FF0000"/>
                <w:u w:val="single"/>
              </w:rPr>
              <w:fldChar w:fldCharType="end"/>
            </w:r>
            <w:r w:rsidRPr="00AD6702">
              <w:rPr>
                <w:rFonts w:cs="Calibri"/>
                <w:color w:val="FF0000"/>
                <w:u w:val="single"/>
              </w:rPr>
              <w:t>]</w:t>
            </w:r>
          </w:p>
          <w:p w14:paraId="0A432854" w14:textId="77777777" w:rsidR="00AD6702" w:rsidRPr="00AD6702" w:rsidRDefault="00AD6702" w:rsidP="00AD6702">
            <w:pPr>
              <w:rPr>
                <w:rFonts w:cs="Calibri"/>
                <w:color w:val="FF0000"/>
                <w:u w:val="single"/>
              </w:rPr>
            </w:pP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Connector.Name</w:instrText>
            </w:r>
            <w:r w:rsidRPr="00AD6702">
              <w:rPr>
                <w:rFonts w:cs="Calibri"/>
                <w:color w:val="FF0000"/>
                <w:u w:val="single"/>
              </w:rPr>
              <w:fldChar w:fldCharType="separate"/>
            </w:r>
            <w:r w:rsidRPr="00AD6702">
              <w:rPr>
                <w:rFonts w:cs="Calibri"/>
                <w:color w:val="FF0000"/>
                <w:u w:val="single"/>
              </w:rPr>
              <w:t>is van</w:t>
            </w:r>
            <w:r w:rsidRPr="00AD6702">
              <w:rPr>
                <w:rFonts w:cs="Calibri"/>
                <w:color w:val="FF0000"/>
                <w:u w:val="single"/>
              </w:rPr>
              <w:fldChar w:fldCharType="end"/>
            </w:r>
          </w:p>
          <w:p w14:paraId="4D6ECC5F" w14:textId="77777777" w:rsidR="00AD6702" w:rsidRPr="00AD6702" w:rsidRDefault="00AD6702" w:rsidP="00AD6702">
            <w:pPr>
              <w:rPr>
                <w:rFonts w:cs="Calibri"/>
                <w:color w:val="0F0F0F"/>
              </w:rPr>
            </w:pPr>
            <w:r w:rsidRPr="00AD6702">
              <w:rPr>
                <w:rFonts w:cs="Calibri"/>
                <w:color w:val="FF0000"/>
                <w:u w:val="single"/>
              </w:rPr>
              <w:fldChar w:fldCharType="begin" w:fldLock="1"/>
            </w:r>
            <w:r w:rsidRPr="00AD6702">
              <w:rPr>
                <w:rFonts w:cs="Calibri"/>
                <w:color w:val="FF0000"/>
                <w:u w:val="single"/>
              </w:rPr>
              <w:instrText>MERGEFIELD Element.Name</w:instrText>
            </w:r>
            <w:r w:rsidRPr="00AD6702">
              <w:rPr>
                <w:rFonts w:cs="Calibri"/>
                <w:color w:val="FF0000"/>
                <w:u w:val="single"/>
              </w:rPr>
              <w:fldChar w:fldCharType="separate"/>
            </w:r>
            <w:r w:rsidRPr="00AD6702">
              <w:rPr>
                <w:rFonts w:cs="Calibri"/>
                <w:color w:val="FF0000"/>
                <w:u w:val="single"/>
              </w:rPr>
              <w:t>PERSOON</w:t>
            </w:r>
            <w:r w:rsidRPr="00AD6702">
              <w:rPr>
                <w:rFonts w:cs="Calibri"/>
                <w:color w:val="FF0000"/>
                <w:u w:val="single"/>
              </w:rPr>
              <w:fldChar w:fldCharType="end"/>
            </w:r>
            <w:r w:rsidRPr="00AD6702">
              <w:rPr>
                <w:rFonts w:cs="Calibri"/>
                <w:color w:val="FF0000"/>
                <w:u w:val="single"/>
              </w:rPr>
              <w:t xml:space="preserve">  [</w:t>
            </w:r>
            <w:r w:rsidRPr="00AD6702">
              <w:rPr>
                <w:rFonts w:cs="Calibri"/>
                <w:color w:val="FF0000"/>
                <w:u w:val="single"/>
              </w:rPr>
              <w:fldChar w:fldCharType="begin" w:fldLock="1"/>
            </w:r>
            <w:r w:rsidRPr="00AD6702">
              <w:rPr>
                <w:rFonts w:cs="Calibri"/>
                <w:color w:val="FF0000"/>
                <w:u w:val="single"/>
              </w:rPr>
              <w:instrText>MERGEFIELD ConnTarget.Cardinality</w:instrText>
            </w:r>
            <w:r w:rsidRPr="00AD6702">
              <w:rPr>
                <w:rFonts w:cs="Calibri"/>
                <w:color w:val="FF0000"/>
                <w:u w:val="single"/>
              </w:rPr>
              <w:fldChar w:fldCharType="separate"/>
            </w:r>
            <w:r w:rsidRPr="00AD6702">
              <w:rPr>
                <w:rFonts w:cs="Calibri"/>
                <w:color w:val="FF0000"/>
                <w:u w:val="single"/>
              </w:rPr>
              <w:t>1</w:t>
            </w:r>
            <w:r w:rsidRPr="00AD6702">
              <w:rPr>
                <w:rFonts w:cs="Calibri"/>
                <w:color w:val="FF0000"/>
                <w:u w:val="single"/>
              </w:rPr>
              <w:fldChar w:fldCharType="end"/>
            </w:r>
            <w:r w:rsidRPr="00AD6702">
              <w:rPr>
                <w:rFonts w:cs="Calibri"/>
                <w:color w:val="FF0000"/>
                <w:u w:val="single"/>
              </w:rPr>
              <w:t>]</w:t>
            </w:r>
          </w:p>
        </w:tc>
        <w:tc>
          <w:tcPr>
            <w:tcW w:w="6120" w:type="dxa"/>
            <w:tcBorders>
              <w:top w:val="nil"/>
              <w:left w:val="nil"/>
              <w:bottom w:val="nil"/>
              <w:right w:val="nil"/>
            </w:tcBorders>
          </w:tcPr>
          <w:p w14:paraId="2EA338A5" w14:textId="77777777" w:rsidR="00AD6702" w:rsidRPr="00AD6702" w:rsidRDefault="00AD6702" w:rsidP="00AD6702">
            <w:pPr>
              <w:rPr>
                <w:rFonts w:cs="Calibri"/>
                <w:color w:val="FF0000"/>
                <w:u w:val="single"/>
              </w:rPr>
            </w:pPr>
            <w:r w:rsidRPr="00AD6702">
              <w:rPr>
                <w:color w:val="FF0000"/>
                <w:u w:val="single"/>
              </w:rPr>
              <w:fldChar w:fldCharType="begin" w:fldLock="1"/>
            </w:r>
            <w:r w:rsidRPr="00AD6702">
              <w:rPr>
                <w:color w:val="FF0000"/>
                <w:u w:val="single"/>
              </w:rPr>
              <w:instrText xml:space="preserve">MERGEFIELD </w:instrText>
            </w:r>
            <w:r w:rsidRPr="00AD6702">
              <w:rPr>
                <w:rFonts w:cs="Calibri"/>
                <w:color w:val="FF0000"/>
                <w:u w:val="single"/>
              </w:rPr>
              <w:instrText>Connector.Notes</w:instrText>
            </w:r>
            <w:r w:rsidRPr="00AD6702">
              <w:rPr>
                <w:color w:val="FF0000"/>
                <w:u w:val="single"/>
              </w:rPr>
              <w:fldChar w:fldCharType="separate"/>
            </w:r>
            <w:r w:rsidRPr="00AD6702">
              <w:rPr>
                <w:rFonts w:cs="Calibri"/>
                <w:color w:val="FF0000"/>
                <w:u w:val="single"/>
              </w:rPr>
              <w:t>Verwijzing naar een PERSOON die een aandeel in een recht heeft.</w:t>
            </w:r>
            <w:r w:rsidRPr="00AD6702">
              <w:rPr>
                <w:color w:val="FF0000"/>
                <w:u w:val="single"/>
              </w:rPr>
              <w:fldChar w:fldCharType="end"/>
            </w:r>
          </w:p>
        </w:tc>
      </w:tr>
      <w:tr w:rsidR="00AD6702" w:rsidRPr="00AD6702" w14:paraId="38259E77" w14:textId="77777777" w:rsidTr="00AA63DB">
        <w:trPr>
          <w:trHeight w:val="215"/>
        </w:trPr>
        <w:tc>
          <w:tcPr>
            <w:tcW w:w="450" w:type="dxa"/>
            <w:tcBorders>
              <w:top w:val="nil"/>
              <w:left w:val="nil"/>
              <w:bottom w:val="nil"/>
              <w:right w:val="nil"/>
            </w:tcBorders>
          </w:tcPr>
          <w:p w14:paraId="7264465A" w14:textId="77777777" w:rsidR="00AD6702" w:rsidRPr="00AD6702" w:rsidRDefault="00AD6702" w:rsidP="00AD670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BEBD865" w14:textId="77777777" w:rsidR="00AD6702" w:rsidRPr="00AD6702" w:rsidRDefault="00AD6702" w:rsidP="00AD6702">
            <w:pPr>
              <w:rPr>
                <w:color w:val="FF0000"/>
                <w:u w:val="single"/>
              </w:rPr>
            </w:pPr>
          </w:p>
        </w:tc>
        <w:tc>
          <w:tcPr>
            <w:tcW w:w="6120" w:type="dxa"/>
            <w:tcBorders>
              <w:top w:val="nil"/>
              <w:left w:val="nil"/>
              <w:bottom w:val="nil"/>
              <w:right w:val="nil"/>
            </w:tcBorders>
          </w:tcPr>
          <w:p w14:paraId="71D94B2B" w14:textId="77777777" w:rsidR="00AD6702" w:rsidRPr="00AD6702" w:rsidRDefault="00AD6702" w:rsidP="00AD6702">
            <w:pPr>
              <w:rPr>
                <w:color w:val="FF0000"/>
                <w:u w:val="single"/>
              </w:rPr>
            </w:pPr>
          </w:p>
        </w:tc>
      </w:tr>
      <w:tr w:rsidR="00AD6702" w:rsidRPr="00AD6702" w14:paraId="0EBC5CD3" w14:textId="77777777" w:rsidTr="00AA63DB">
        <w:tc>
          <w:tcPr>
            <w:tcW w:w="450" w:type="dxa"/>
            <w:tcBorders>
              <w:top w:val="nil"/>
              <w:left w:val="nil"/>
              <w:bottom w:val="nil"/>
              <w:right w:val="nil"/>
            </w:tcBorders>
          </w:tcPr>
          <w:p w14:paraId="163D2029" w14:textId="77777777" w:rsidR="00AD6702" w:rsidRPr="00AD6702" w:rsidRDefault="00AD6702" w:rsidP="00AD670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2079212" w14:textId="77777777" w:rsidR="00AD6702" w:rsidRPr="00AD6702" w:rsidRDefault="00AD6702" w:rsidP="00AD6702">
            <w:pPr>
              <w:rPr>
                <w:rFonts w:cs="Calibri"/>
                <w:color w:val="FF0000"/>
                <w:sz w:val="20"/>
                <w:szCs w:val="20"/>
                <w:u w:val="single"/>
              </w:rPr>
            </w:pPr>
            <w:r w:rsidRPr="00AD6702">
              <w:rPr>
                <w:color w:val="FF0000"/>
                <w:sz w:val="20"/>
                <w:szCs w:val="20"/>
                <w:u w:val="single"/>
              </w:rPr>
              <w:fldChar w:fldCharType="begin" w:fldLock="1"/>
            </w:r>
            <w:r w:rsidRPr="00AD6702">
              <w:rPr>
                <w:color w:val="FF0000"/>
                <w:sz w:val="20"/>
                <w:szCs w:val="20"/>
                <w:u w:val="single"/>
              </w:rPr>
              <w:instrText xml:space="preserve">MERGEFIELD </w:instrText>
            </w:r>
            <w:r w:rsidRPr="00AD6702">
              <w:rPr>
                <w:rFonts w:cs="Calibri"/>
                <w:color w:val="FF0000"/>
                <w:sz w:val="20"/>
                <w:szCs w:val="20"/>
                <w:u w:val="single"/>
              </w:rPr>
              <w:instrText>Element.Name</w:instrText>
            </w:r>
            <w:r w:rsidRPr="00AD6702">
              <w:rPr>
                <w:color w:val="FF0000"/>
                <w:sz w:val="20"/>
                <w:szCs w:val="20"/>
                <w:u w:val="single"/>
              </w:rPr>
              <w:fldChar w:fldCharType="separate"/>
            </w:r>
            <w:r w:rsidRPr="00AD6702">
              <w:rPr>
                <w:rFonts w:cs="Calibri"/>
                <w:color w:val="FF0000"/>
                <w:sz w:val="20"/>
                <w:szCs w:val="20"/>
                <w:u w:val="single"/>
              </w:rPr>
              <w:t>ZEKERHEIDSRECHT</w:t>
            </w:r>
            <w:r w:rsidRPr="00AD6702">
              <w:rPr>
                <w:color w:val="FF0000"/>
                <w:sz w:val="20"/>
                <w:szCs w:val="20"/>
                <w:u w:val="single"/>
              </w:rPr>
              <w:fldChar w:fldCharType="end"/>
            </w:r>
            <w:r w:rsidRPr="00AD6702">
              <w:rPr>
                <w:rFonts w:cs="Calibri"/>
                <w:color w:val="FF0000"/>
                <w:sz w:val="20"/>
                <w:szCs w:val="20"/>
                <w:u w:val="single"/>
              </w:rPr>
              <w:t xml:space="preserve">  [</w:t>
            </w:r>
            <w:r w:rsidRPr="00AD6702">
              <w:rPr>
                <w:rFonts w:cs="Calibri"/>
                <w:color w:val="FF0000"/>
                <w:sz w:val="20"/>
                <w:szCs w:val="20"/>
                <w:u w:val="single"/>
              </w:rPr>
              <w:fldChar w:fldCharType="begin" w:fldLock="1"/>
            </w:r>
            <w:r w:rsidRPr="00AD6702">
              <w:rPr>
                <w:rFonts w:cs="Calibri"/>
                <w:color w:val="FF0000"/>
                <w:sz w:val="20"/>
                <w:szCs w:val="20"/>
                <w:u w:val="single"/>
              </w:rPr>
              <w:instrText>MERGEFIELD ConnSource.Cardinality</w:instrText>
            </w:r>
            <w:r w:rsidRPr="00AD6702">
              <w:rPr>
                <w:rFonts w:cs="Calibri"/>
                <w:color w:val="FF0000"/>
                <w:sz w:val="20"/>
                <w:szCs w:val="20"/>
                <w:u w:val="single"/>
              </w:rPr>
              <w:fldChar w:fldCharType="separate"/>
            </w:r>
            <w:r w:rsidRPr="00AD6702">
              <w:rPr>
                <w:rFonts w:cs="Calibri"/>
                <w:color w:val="FF0000"/>
                <w:sz w:val="20"/>
                <w:szCs w:val="20"/>
                <w:u w:val="single"/>
              </w:rPr>
              <w:t>0..*</w:t>
            </w:r>
            <w:r w:rsidRPr="00AD6702">
              <w:rPr>
                <w:rFonts w:cs="Calibri"/>
                <w:color w:val="FF0000"/>
                <w:sz w:val="20"/>
                <w:szCs w:val="20"/>
                <w:u w:val="single"/>
              </w:rPr>
              <w:fldChar w:fldCharType="end"/>
            </w:r>
            <w:r w:rsidRPr="00AD6702">
              <w:rPr>
                <w:rFonts w:cs="Calibri"/>
                <w:color w:val="FF0000"/>
                <w:sz w:val="20"/>
                <w:szCs w:val="20"/>
                <w:u w:val="single"/>
              </w:rPr>
              <w:t>]</w:t>
            </w:r>
          </w:p>
          <w:p w14:paraId="377B99D3" w14:textId="77777777" w:rsidR="00AD6702" w:rsidRPr="00AD6702" w:rsidRDefault="00AD6702" w:rsidP="00AD6702">
            <w:pPr>
              <w:rPr>
                <w:rFonts w:cs="Calibri"/>
                <w:color w:val="FF0000"/>
                <w:sz w:val="20"/>
                <w:szCs w:val="20"/>
                <w:u w:val="single"/>
              </w:rPr>
            </w:pPr>
            <w:r w:rsidRPr="00AD6702">
              <w:rPr>
                <w:rFonts w:cs="Calibri"/>
                <w:color w:val="FF0000"/>
                <w:sz w:val="20"/>
                <w:szCs w:val="20"/>
                <w:u w:val="single"/>
              </w:rPr>
              <w:lastRenderedPageBreak/>
              <w:t xml:space="preserve">  bezwaart</w:t>
            </w:r>
          </w:p>
          <w:p w14:paraId="1BC912F7" w14:textId="77777777" w:rsidR="00AD6702" w:rsidRPr="00AD6702" w:rsidRDefault="00AD6702" w:rsidP="00AD6702">
            <w:pPr>
              <w:rPr>
                <w:color w:val="FF0000"/>
                <w:u w:val="single"/>
              </w:rPr>
            </w:pPr>
            <w:r w:rsidRPr="00AD6702">
              <w:rPr>
                <w:rFonts w:cs="Calibri"/>
                <w:color w:val="FF0000"/>
                <w:sz w:val="20"/>
                <w:szCs w:val="20"/>
                <w:u w:val="single"/>
              </w:rPr>
              <w:fldChar w:fldCharType="begin" w:fldLock="1"/>
            </w:r>
            <w:r w:rsidRPr="00AD6702">
              <w:rPr>
                <w:rFonts w:cs="Calibri"/>
                <w:color w:val="FF0000"/>
                <w:sz w:val="20"/>
                <w:szCs w:val="20"/>
                <w:u w:val="single"/>
              </w:rPr>
              <w:instrText>MERGEFIELD Element.Name</w:instrText>
            </w:r>
            <w:r w:rsidRPr="00AD6702">
              <w:rPr>
                <w:rFonts w:cs="Calibri"/>
                <w:color w:val="FF0000"/>
                <w:sz w:val="20"/>
                <w:szCs w:val="20"/>
                <w:u w:val="single"/>
              </w:rPr>
              <w:fldChar w:fldCharType="separate"/>
            </w:r>
            <w:r w:rsidRPr="00AD6702">
              <w:rPr>
                <w:rFonts w:cs="Calibri"/>
                <w:color w:val="FF0000"/>
                <w:sz w:val="20"/>
                <w:szCs w:val="20"/>
                <w:u w:val="single"/>
              </w:rPr>
              <w:t>TENAAMSTELLING</w:t>
            </w:r>
            <w:r w:rsidRPr="00AD6702">
              <w:rPr>
                <w:rFonts w:cs="Calibri"/>
                <w:color w:val="FF0000"/>
                <w:sz w:val="20"/>
                <w:szCs w:val="20"/>
                <w:u w:val="single"/>
              </w:rPr>
              <w:fldChar w:fldCharType="end"/>
            </w:r>
            <w:r w:rsidRPr="00AD6702">
              <w:rPr>
                <w:rFonts w:cs="Calibri"/>
                <w:color w:val="FF0000"/>
                <w:sz w:val="20"/>
                <w:szCs w:val="20"/>
                <w:u w:val="single"/>
              </w:rPr>
              <w:t xml:space="preserve">  [</w:t>
            </w:r>
            <w:r w:rsidRPr="00AD6702">
              <w:rPr>
                <w:rFonts w:cs="Calibri"/>
                <w:color w:val="FF0000"/>
                <w:sz w:val="20"/>
                <w:szCs w:val="20"/>
                <w:u w:val="single"/>
              </w:rPr>
              <w:fldChar w:fldCharType="begin" w:fldLock="1"/>
            </w:r>
            <w:r w:rsidRPr="00AD6702">
              <w:rPr>
                <w:rFonts w:cs="Calibri"/>
                <w:color w:val="FF0000"/>
                <w:sz w:val="20"/>
                <w:szCs w:val="20"/>
                <w:u w:val="single"/>
              </w:rPr>
              <w:instrText>MERGEFIELD ConnTarget.Cardinality</w:instrText>
            </w:r>
            <w:r w:rsidRPr="00AD6702">
              <w:rPr>
                <w:rFonts w:cs="Calibri"/>
                <w:color w:val="FF0000"/>
                <w:sz w:val="20"/>
                <w:szCs w:val="20"/>
                <w:u w:val="single"/>
              </w:rPr>
              <w:fldChar w:fldCharType="separate"/>
            </w:r>
            <w:r w:rsidRPr="00AD6702">
              <w:rPr>
                <w:rFonts w:cs="Calibri"/>
                <w:color w:val="FF0000"/>
                <w:sz w:val="20"/>
                <w:szCs w:val="20"/>
                <w:u w:val="single"/>
              </w:rPr>
              <w:t>0..1</w:t>
            </w:r>
            <w:r w:rsidRPr="00AD6702">
              <w:rPr>
                <w:rFonts w:cs="Calibri"/>
                <w:color w:val="FF0000"/>
                <w:sz w:val="20"/>
                <w:szCs w:val="20"/>
                <w:u w:val="single"/>
              </w:rPr>
              <w:fldChar w:fldCharType="end"/>
            </w:r>
            <w:r w:rsidRPr="00AD6702">
              <w:rPr>
                <w:rFonts w:cs="Calibri"/>
                <w:color w:val="FF0000"/>
                <w:sz w:val="20"/>
                <w:szCs w:val="20"/>
                <w:u w:val="single"/>
              </w:rPr>
              <w:t>]</w:t>
            </w:r>
          </w:p>
        </w:tc>
        <w:tc>
          <w:tcPr>
            <w:tcW w:w="6120" w:type="dxa"/>
            <w:tcBorders>
              <w:top w:val="nil"/>
              <w:left w:val="nil"/>
              <w:bottom w:val="nil"/>
              <w:right w:val="nil"/>
            </w:tcBorders>
          </w:tcPr>
          <w:p w14:paraId="0BE94302" w14:textId="77777777" w:rsidR="00AD6702" w:rsidRPr="00AD6702" w:rsidRDefault="00AD6702" w:rsidP="00AD6702">
            <w:pPr>
              <w:rPr>
                <w:color w:val="FF0000"/>
                <w:u w:val="single"/>
              </w:rPr>
            </w:pPr>
            <w:r w:rsidRPr="00AD6702">
              <w:rPr>
                <w:color w:val="FF0000"/>
                <w:sz w:val="20"/>
                <w:szCs w:val="20"/>
                <w:u w:val="single"/>
              </w:rPr>
              <w:lastRenderedPageBreak/>
              <w:fldChar w:fldCharType="begin" w:fldLock="1"/>
            </w:r>
            <w:r w:rsidRPr="00AD6702">
              <w:rPr>
                <w:color w:val="FF0000"/>
                <w:sz w:val="20"/>
                <w:szCs w:val="20"/>
                <w:u w:val="single"/>
              </w:rPr>
              <w:instrText xml:space="preserve">MERGEFIELD </w:instrText>
            </w:r>
            <w:r w:rsidRPr="00AD6702">
              <w:rPr>
                <w:rFonts w:cs="Calibri"/>
                <w:color w:val="FF0000"/>
                <w:sz w:val="20"/>
                <w:szCs w:val="20"/>
                <w:u w:val="single"/>
              </w:rPr>
              <w:instrText>Connector.Notes</w:instrText>
            </w:r>
            <w:r w:rsidRPr="00AD6702">
              <w:rPr>
                <w:color w:val="FF0000"/>
                <w:sz w:val="20"/>
                <w:szCs w:val="20"/>
                <w:u w:val="single"/>
              </w:rPr>
              <w:fldChar w:fldCharType="separate"/>
            </w:r>
            <w:r w:rsidRPr="00AD6702">
              <w:rPr>
                <w:rFonts w:cs="Calibri"/>
                <w:color w:val="FF0000"/>
                <w:sz w:val="20"/>
                <w:szCs w:val="20"/>
                <w:u w:val="single"/>
              </w:rPr>
              <w:t>De TENAAMSTELLING waarop een ZEKERHEIDSRECHT rust.</w:t>
            </w:r>
            <w:r w:rsidRPr="00AD6702">
              <w:rPr>
                <w:color w:val="FF0000"/>
                <w:sz w:val="20"/>
                <w:szCs w:val="20"/>
                <w:u w:val="single"/>
              </w:rPr>
              <w:fldChar w:fldCharType="end"/>
            </w:r>
          </w:p>
        </w:tc>
      </w:tr>
      <w:tr w:rsidR="00AD6702" w:rsidRPr="00AD6702" w14:paraId="40CC84D3" w14:textId="77777777" w:rsidTr="00AA63DB">
        <w:trPr>
          <w:trHeight w:hRule="exact" w:val="128"/>
        </w:trPr>
        <w:tc>
          <w:tcPr>
            <w:tcW w:w="450" w:type="dxa"/>
            <w:tcBorders>
              <w:top w:val="nil"/>
              <w:left w:val="nil"/>
              <w:bottom w:val="nil"/>
              <w:right w:val="nil"/>
            </w:tcBorders>
          </w:tcPr>
          <w:p w14:paraId="6B41CDDC" w14:textId="77777777" w:rsidR="00AD6702" w:rsidRPr="00AD6702" w:rsidRDefault="00AD6702" w:rsidP="00AD6702">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6836E80" w14:textId="77777777" w:rsidR="00AD6702" w:rsidRPr="00AD6702" w:rsidRDefault="00AD6702" w:rsidP="00AD6702">
            <w:pPr>
              <w:rPr>
                <w:rFonts w:cs="Calibri"/>
                <w:color w:val="0F0F0F"/>
              </w:rPr>
            </w:pPr>
          </w:p>
        </w:tc>
        <w:tc>
          <w:tcPr>
            <w:tcW w:w="6120" w:type="dxa"/>
            <w:tcBorders>
              <w:top w:val="nil"/>
              <w:left w:val="nil"/>
              <w:bottom w:val="nil"/>
              <w:right w:val="nil"/>
            </w:tcBorders>
          </w:tcPr>
          <w:p w14:paraId="0B330ED4" w14:textId="77777777" w:rsidR="00AD6702" w:rsidRPr="00AD6702" w:rsidRDefault="00AD6702" w:rsidP="00AD6702">
            <w:pPr>
              <w:rPr>
                <w:rFonts w:cs="Calibri"/>
                <w:color w:val="0F0F0F"/>
              </w:rPr>
            </w:pPr>
          </w:p>
        </w:tc>
      </w:tr>
    </w:tbl>
    <w:p w14:paraId="01107A22" w14:textId="77777777" w:rsidR="00AD6702" w:rsidRPr="00AD6702" w:rsidRDefault="00AD6702" w:rsidP="00AD6702">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AD6702" w:rsidRPr="00AD6702" w14:paraId="5C5CDA94" w14:textId="77777777" w:rsidTr="00AA63DB">
        <w:tc>
          <w:tcPr>
            <w:tcW w:w="9360" w:type="dxa"/>
            <w:tcBorders>
              <w:top w:val="nil"/>
              <w:left w:val="nil"/>
              <w:bottom w:val="nil"/>
              <w:right w:val="nil"/>
            </w:tcBorders>
          </w:tcPr>
          <w:p w14:paraId="702A17E8" w14:textId="77777777" w:rsidR="00AD6702" w:rsidRPr="00AD6702" w:rsidRDefault="00AD6702" w:rsidP="00AD6702">
            <w:pPr>
              <w:rPr>
                <w:rFonts w:cs="Calibri"/>
                <w:b/>
                <w:bCs/>
                <w:color w:val="0F0F0F"/>
              </w:rPr>
            </w:pPr>
            <w:r w:rsidRPr="00AD6702">
              <w:rPr>
                <w:rFonts w:cs="Calibri"/>
                <w:b/>
                <w:bCs/>
                <w:color w:val="0F0F0F"/>
              </w:rPr>
              <w:t>Toelichting objecttype</w:t>
            </w:r>
          </w:p>
          <w:p w14:paraId="19E409E8" w14:textId="77777777" w:rsidR="00AD6702" w:rsidRPr="00AD6702" w:rsidRDefault="00AD6702" w:rsidP="00AD6702">
            <w:pPr>
              <w:ind w:left="720"/>
              <w:rPr>
                <w:rFonts w:cs="Calibri"/>
                <w:color w:val="0F0F0F"/>
                <w:u w:val="single"/>
              </w:rPr>
            </w:pPr>
            <w:r w:rsidRPr="00AD6702">
              <w:rPr>
                <w:rFonts w:cs="Calibri"/>
                <w:color w:val="FF0000"/>
                <w:u w:val="single"/>
              </w:rPr>
              <w:t>Een tenaamstelling heeft betrekking op de eigendom van die Persoon van één Kadastraal object of op een beperkt recht van die Persoon op één Kadastraal object. Met een beperkt recht op een Kadastraal object wordt erfpacht, opstal, ed. bedoeld, maar ook bijvoorbeeld huur en lease (van Luchtvaartuigen). Ook rechten die zijn verkregen onder ontbindende voorwaarden worden beschouwd als een vorm van recht.</w:t>
            </w:r>
          </w:p>
        </w:tc>
      </w:tr>
    </w:tbl>
    <w:p w14:paraId="713A3CAD" w14:textId="3D54A934" w:rsidR="00926F1C" w:rsidRDefault="00926F1C" w:rsidP="00AD6702">
      <w:pPr>
        <w:spacing w:line="500" w:lineRule="exact"/>
        <w:ind w:left="1135"/>
        <w:contextualSpacing w:val="0"/>
        <w:outlineLvl w:val="1"/>
        <w:rPr>
          <w:rFonts w:eastAsia="Calibri"/>
          <w:b/>
          <w:bCs/>
          <w:sz w:val="20"/>
          <w:szCs w:val="20"/>
          <w:lang w:eastAsia="en-US"/>
        </w:rPr>
      </w:pPr>
      <w:bookmarkStart w:id="327" w:name="BKM_8C809341_AC60_4378_8BA0_0843E8C06AF3"/>
      <w:bookmarkEnd w:id="327"/>
    </w:p>
    <w:p w14:paraId="73EC1664" w14:textId="77777777" w:rsidR="00926F1C" w:rsidRDefault="00926F1C">
      <w:pPr>
        <w:contextualSpacing w:val="0"/>
        <w:rPr>
          <w:rFonts w:eastAsia="Calibri"/>
          <w:b/>
          <w:bCs/>
          <w:sz w:val="20"/>
          <w:szCs w:val="20"/>
          <w:lang w:eastAsia="en-US"/>
        </w:rPr>
      </w:pPr>
      <w:r>
        <w:rPr>
          <w:rFonts w:eastAsia="Calibri"/>
          <w:b/>
          <w:bCs/>
          <w:sz w:val="20"/>
          <w:szCs w:val="20"/>
          <w:lang w:eastAsia="en-US"/>
        </w:rPr>
        <w:br w:type="page"/>
      </w:r>
    </w:p>
    <w:p w14:paraId="77E85663" w14:textId="77777777" w:rsidR="00926F1C" w:rsidRPr="00926F1C" w:rsidRDefault="00926F1C" w:rsidP="00926F1C">
      <w:pPr>
        <w:pStyle w:val="Kop2"/>
        <w:rPr>
          <w:color w:val="0F0F0F"/>
        </w:rPr>
      </w:pPr>
      <w:r w:rsidRPr="00926F1C">
        <w:rPr>
          <w:sz w:val="20"/>
          <w:szCs w:val="20"/>
        </w:rPr>
        <w:lastRenderedPageBreak/>
        <w:fldChar w:fldCharType="begin" w:fldLock="1"/>
      </w:r>
      <w:r w:rsidRPr="00926F1C">
        <w:rPr>
          <w:sz w:val="20"/>
          <w:szCs w:val="20"/>
        </w:rPr>
        <w:instrText xml:space="preserve">MERGEFIELD </w:instrText>
      </w:r>
      <w:r w:rsidRPr="00926F1C">
        <w:rPr>
          <w:color w:val="0F0F0F"/>
        </w:rPr>
        <w:instrText>Element.Stereotype</w:instrText>
      </w:r>
      <w:r w:rsidRPr="00926F1C">
        <w:rPr>
          <w:sz w:val="20"/>
          <w:szCs w:val="20"/>
        </w:rPr>
        <w:fldChar w:fldCharType="separate"/>
      </w:r>
      <w:r w:rsidRPr="00926F1C">
        <w:rPr>
          <w:color w:val="0F0F0F"/>
        </w:rPr>
        <w:t>«Objecttype»</w:t>
      </w:r>
      <w:r w:rsidRPr="00926F1C">
        <w:rPr>
          <w:sz w:val="20"/>
          <w:szCs w:val="20"/>
        </w:rPr>
        <w:fldChar w:fldCharType="end"/>
      </w:r>
      <w:r w:rsidRPr="00926F1C">
        <w:rPr>
          <w:color w:val="0F0F0F"/>
        </w:rPr>
        <w:t xml:space="preserve"> </w:t>
      </w:r>
      <w:r w:rsidRPr="00926F1C">
        <w:rPr>
          <w:u w:val="single"/>
        </w:rPr>
        <w:fldChar w:fldCharType="begin" w:fldLock="1"/>
      </w:r>
      <w:r w:rsidRPr="00926F1C">
        <w:rPr>
          <w:u w:val="single"/>
        </w:rPr>
        <w:instrText>MERGEFIELD Element.Name</w:instrText>
      </w:r>
      <w:r w:rsidRPr="00926F1C">
        <w:rPr>
          <w:u w:val="single"/>
        </w:rPr>
        <w:fldChar w:fldCharType="separate"/>
      </w:r>
      <w:r w:rsidRPr="00926F1C">
        <w:rPr>
          <w:u w:val="single"/>
        </w:rPr>
        <w:t>TUNNELDEEL</w:t>
      </w:r>
      <w:r w:rsidRPr="00926F1C">
        <w:rPr>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926F1C" w:rsidRPr="00926F1C" w14:paraId="1F457CDA" w14:textId="77777777" w:rsidTr="00AA63DB">
        <w:trPr>
          <w:trHeight w:val="271"/>
        </w:trPr>
        <w:tc>
          <w:tcPr>
            <w:tcW w:w="2340" w:type="dxa"/>
            <w:gridSpan w:val="2"/>
            <w:tcBorders>
              <w:top w:val="nil"/>
              <w:left w:val="nil"/>
              <w:bottom w:val="nil"/>
              <w:right w:val="nil"/>
            </w:tcBorders>
          </w:tcPr>
          <w:p w14:paraId="2747149E" w14:textId="77777777" w:rsidR="00926F1C" w:rsidRPr="00926F1C" w:rsidRDefault="00926F1C" w:rsidP="00926F1C">
            <w:pPr>
              <w:rPr>
                <w:rFonts w:cs="Calibri"/>
                <w:color w:val="0F0F0F"/>
              </w:rPr>
            </w:pPr>
            <w:r w:rsidRPr="00926F1C">
              <w:rPr>
                <w:rFonts w:cs="Calibri"/>
                <w:b/>
                <w:bCs/>
                <w:color w:val="0F0F0F"/>
              </w:rPr>
              <w:t>Naam</w:t>
            </w:r>
          </w:p>
        </w:tc>
        <w:tc>
          <w:tcPr>
            <w:tcW w:w="7020" w:type="dxa"/>
            <w:gridSpan w:val="4"/>
            <w:tcBorders>
              <w:top w:val="nil"/>
              <w:left w:val="nil"/>
              <w:bottom w:val="nil"/>
              <w:right w:val="nil"/>
            </w:tcBorders>
          </w:tcPr>
          <w:p w14:paraId="6CEEC697"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Element.Name</w:instrText>
            </w:r>
            <w:r w:rsidRPr="00926F1C">
              <w:rPr>
                <w:color w:val="FF0000"/>
                <w:u w:val="single"/>
              </w:rPr>
              <w:fldChar w:fldCharType="separate"/>
            </w:r>
            <w:r w:rsidRPr="00926F1C">
              <w:rPr>
                <w:rFonts w:cs="Calibri"/>
                <w:color w:val="FF0000"/>
                <w:u w:val="single"/>
              </w:rPr>
              <w:t>TUNNELDEEL</w:t>
            </w:r>
            <w:r w:rsidRPr="00926F1C">
              <w:rPr>
                <w:color w:val="FF0000"/>
                <w:u w:val="single"/>
              </w:rPr>
              <w:fldChar w:fldCharType="end"/>
            </w:r>
          </w:p>
        </w:tc>
      </w:tr>
      <w:tr w:rsidR="00926F1C" w:rsidRPr="00926F1C" w14:paraId="46399D9F" w14:textId="77777777" w:rsidTr="00AA63DB">
        <w:trPr>
          <w:trHeight w:hRule="exact" w:val="128"/>
        </w:trPr>
        <w:tc>
          <w:tcPr>
            <w:tcW w:w="2340" w:type="dxa"/>
            <w:gridSpan w:val="2"/>
            <w:tcBorders>
              <w:top w:val="nil"/>
              <w:left w:val="nil"/>
              <w:bottom w:val="nil"/>
              <w:right w:val="nil"/>
            </w:tcBorders>
          </w:tcPr>
          <w:p w14:paraId="47D3838C"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186A6F39" w14:textId="77777777" w:rsidR="00926F1C" w:rsidRPr="00926F1C" w:rsidRDefault="00926F1C" w:rsidP="00926F1C">
            <w:pPr>
              <w:rPr>
                <w:rFonts w:cs="Calibri"/>
                <w:color w:val="FF0000"/>
                <w:u w:val="single"/>
              </w:rPr>
            </w:pPr>
          </w:p>
        </w:tc>
      </w:tr>
      <w:tr w:rsidR="00926F1C" w:rsidRPr="00926F1C" w14:paraId="2FF2CB2E" w14:textId="77777777" w:rsidTr="00AA63DB">
        <w:tc>
          <w:tcPr>
            <w:tcW w:w="2340" w:type="dxa"/>
            <w:gridSpan w:val="2"/>
            <w:tcBorders>
              <w:top w:val="nil"/>
              <w:left w:val="nil"/>
              <w:bottom w:val="nil"/>
              <w:right w:val="nil"/>
            </w:tcBorders>
          </w:tcPr>
          <w:p w14:paraId="2B60B448" w14:textId="77777777" w:rsidR="00926F1C" w:rsidRPr="00926F1C" w:rsidRDefault="00926F1C" w:rsidP="00926F1C">
            <w:pPr>
              <w:rPr>
                <w:rFonts w:cs="Calibri"/>
                <w:color w:val="0F0F0F"/>
              </w:rPr>
            </w:pPr>
            <w:r w:rsidRPr="00926F1C">
              <w:rPr>
                <w:rFonts w:cs="Calibri"/>
                <w:b/>
                <w:bCs/>
                <w:color w:val="0F0F0F"/>
              </w:rPr>
              <w:t>Mnemonic</w:t>
            </w:r>
          </w:p>
        </w:tc>
        <w:tc>
          <w:tcPr>
            <w:tcW w:w="7020" w:type="dxa"/>
            <w:gridSpan w:val="4"/>
            <w:tcBorders>
              <w:top w:val="nil"/>
              <w:left w:val="nil"/>
              <w:bottom w:val="nil"/>
              <w:right w:val="nil"/>
            </w:tcBorders>
          </w:tcPr>
          <w:p w14:paraId="37F0E7A1"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Element.Alias</w:instrText>
            </w:r>
            <w:r w:rsidRPr="00926F1C">
              <w:rPr>
                <w:color w:val="FF0000"/>
                <w:u w:val="single"/>
              </w:rPr>
              <w:fldChar w:fldCharType="separate"/>
            </w:r>
            <w:r w:rsidRPr="00926F1C">
              <w:rPr>
                <w:rFonts w:cs="Calibri"/>
                <w:color w:val="FF0000"/>
                <w:u w:val="single"/>
              </w:rPr>
              <w:t>TND</w:t>
            </w:r>
            <w:r w:rsidRPr="00926F1C">
              <w:rPr>
                <w:color w:val="FF0000"/>
                <w:u w:val="single"/>
              </w:rPr>
              <w:fldChar w:fldCharType="end"/>
            </w:r>
          </w:p>
        </w:tc>
      </w:tr>
      <w:tr w:rsidR="00926F1C" w:rsidRPr="00926F1C" w14:paraId="7E47FF79" w14:textId="77777777" w:rsidTr="00AA63DB">
        <w:trPr>
          <w:trHeight w:hRule="exact" w:val="128"/>
        </w:trPr>
        <w:tc>
          <w:tcPr>
            <w:tcW w:w="2340" w:type="dxa"/>
            <w:gridSpan w:val="2"/>
            <w:tcBorders>
              <w:top w:val="nil"/>
              <w:left w:val="nil"/>
              <w:bottom w:val="nil"/>
              <w:right w:val="nil"/>
            </w:tcBorders>
          </w:tcPr>
          <w:p w14:paraId="10696653"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368743FD" w14:textId="77777777" w:rsidR="00926F1C" w:rsidRPr="00926F1C" w:rsidRDefault="00926F1C" w:rsidP="00926F1C">
            <w:pPr>
              <w:rPr>
                <w:rFonts w:cs="Calibri"/>
                <w:color w:val="FF0000"/>
                <w:u w:val="single"/>
              </w:rPr>
            </w:pPr>
          </w:p>
        </w:tc>
      </w:tr>
      <w:tr w:rsidR="00926F1C" w:rsidRPr="00926F1C" w14:paraId="7E3F7748" w14:textId="77777777" w:rsidTr="00AA63DB">
        <w:tc>
          <w:tcPr>
            <w:tcW w:w="2340" w:type="dxa"/>
            <w:gridSpan w:val="2"/>
            <w:tcBorders>
              <w:top w:val="nil"/>
              <w:left w:val="nil"/>
              <w:bottom w:val="nil"/>
              <w:right w:val="nil"/>
            </w:tcBorders>
          </w:tcPr>
          <w:p w14:paraId="2B20B880" w14:textId="77777777" w:rsidR="00926F1C" w:rsidRPr="00926F1C" w:rsidRDefault="00926F1C" w:rsidP="00926F1C">
            <w:pPr>
              <w:rPr>
                <w:rFonts w:cs="Calibri"/>
                <w:b/>
                <w:bCs/>
                <w:color w:val="0F0F0F"/>
              </w:rPr>
            </w:pPr>
            <w:r w:rsidRPr="00926F1C">
              <w:rPr>
                <w:rFonts w:cs="Calibri"/>
                <w:b/>
                <w:bCs/>
                <w:color w:val="0F0F0F"/>
              </w:rPr>
              <w:t>Herkomst</w:t>
            </w:r>
          </w:p>
        </w:tc>
        <w:tc>
          <w:tcPr>
            <w:tcW w:w="7020" w:type="dxa"/>
            <w:gridSpan w:val="4"/>
            <w:tcBorders>
              <w:top w:val="nil"/>
              <w:left w:val="nil"/>
              <w:bottom w:val="nil"/>
              <w:right w:val="nil"/>
            </w:tcBorders>
          </w:tcPr>
          <w:p w14:paraId="2152BD93" w14:textId="77777777" w:rsidR="00926F1C" w:rsidRPr="00926F1C" w:rsidRDefault="00926F1C" w:rsidP="00926F1C">
            <w:pPr>
              <w:rPr>
                <w:rFonts w:cs="Calibri"/>
                <w:color w:val="FF0000"/>
                <w:u w:val="single"/>
              </w:rPr>
            </w:pPr>
            <w:r w:rsidRPr="00926F1C">
              <w:rPr>
                <w:rFonts w:cs="Calibri"/>
                <w:color w:val="FF0000"/>
                <w:u w:val="single"/>
              </w:rPr>
              <w:t>BGT</w:t>
            </w:r>
          </w:p>
        </w:tc>
      </w:tr>
      <w:tr w:rsidR="00926F1C" w:rsidRPr="00926F1C" w14:paraId="081CFB63" w14:textId="77777777" w:rsidTr="00AA63DB">
        <w:trPr>
          <w:trHeight w:hRule="exact" w:val="128"/>
        </w:trPr>
        <w:tc>
          <w:tcPr>
            <w:tcW w:w="2340" w:type="dxa"/>
            <w:gridSpan w:val="2"/>
            <w:tcBorders>
              <w:top w:val="nil"/>
              <w:left w:val="nil"/>
              <w:bottom w:val="nil"/>
              <w:right w:val="nil"/>
            </w:tcBorders>
          </w:tcPr>
          <w:p w14:paraId="63CFFEEA"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3D73374B" w14:textId="77777777" w:rsidR="00926F1C" w:rsidRPr="00926F1C" w:rsidRDefault="00926F1C" w:rsidP="00926F1C">
            <w:pPr>
              <w:rPr>
                <w:rFonts w:cs="Calibri"/>
                <w:color w:val="FF0000"/>
                <w:u w:val="single"/>
              </w:rPr>
            </w:pPr>
          </w:p>
        </w:tc>
      </w:tr>
      <w:tr w:rsidR="00926F1C" w:rsidRPr="00926F1C" w14:paraId="3DAED898" w14:textId="77777777" w:rsidTr="00AA63DB">
        <w:trPr>
          <w:trHeight w:val="230"/>
        </w:trPr>
        <w:tc>
          <w:tcPr>
            <w:tcW w:w="2340" w:type="dxa"/>
            <w:gridSpan w:val="2"/>
            <w:tcBorders>
              <w:top w:val="nil"/>
              <w:left w:val="nil"/>
              <w:bottom w:val="nil"/>
              <w:right w:val="nil"/>
            </w:tcBorders>
          </w:tcPr>
          <w:p w14:paraId="5AE4AED9" w14:textId="77777777" w:rsidR="00926F1C" w:rsidRPr="00926F1C" w:rsidRDefault="00926F1C" w:rsidP="00926F1C">
            <w:pPr>
              <w:rPr>
                <w:rFonts w:cs="Calibri"/>
                <w:b/>
                <w:bCs/>
                <w:color w:val="0F0F0F"/>
              </w:rPr>
            </w:pPr>
            <w:r w:rsidRPr="00926F1C">
              <w:rPr>
                <w:rFonts w:cs="Calibri"/>
                <w:b/>
                <w:bCs/>
                <w:color w:val="0F0F0F"/>
              </w:rPr>
              <w:t>Definitie</w:t>
            </w:r>
          </w:p>
        </w:tc>
        <w:tc>
          <w:tcPr>
            <w:tcW w:w="7020" w:type="dxa"/>
            <w:gridSpan w:val="4"/>
            <w:tcBorders>
              <w:top w:val="nil"/>
              <w:left w:val="nil"/>
              <w:bottom w:val="nil"/>
              <w:right w:val="nil"/>
            </w:tcBorders>
          </w:tcPr>
          <w:p w14:paraId="1214A948"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Element.Notes</w:instrText>
            </w:r>
            <w:r w:rsidRPr="00926F1C">
              <w:rPr>
                <w:color w:val="FF0000"/>
                <w:u w:val="single"/>
              </w:rPr>
              <w:fldChar w:fldCharType="separate"/>
            </w:r>
            <w:r w:rsidRPr="00926F1C">
              <w:rPr>
                <w:rFonts w:cs="Calibri"/>
                <w:color w:val="FF0000"/>
                <w:u w:val="single"/>
              </w:rPr>
              <w:t>Onderdeel van een kunstmatig aangelegde, kokervormige onderdoorgang dat essentieel is voor de constructie.</w:t>
            </w:r>
            <w:r w:rsidRPr="00926F1C">
              <w:rPr>
                <w:color w:val="FF0000"/>
                <w:u w:val="single"/>
              </w:rPr>
              <w:fldChar w:fldCharType="end"/>
            </w:r>
          </w:p>
        </w:tc>
      </w:tr>
      <w:tr w:rsidR="00926F1C" w:rsidRPr="00926F1C" w14:paraId="553A3DAB" w14:textId="77777777" w:rsidTr="00AA63DB">
        <w:trPr>
          <w:trHeight w:hRule="exact" w:val="68"/>
        </w:trPr>
        <w:tc>
          <w:tcPr>
            <w:tcW w:w="2340" w:type="dxa"/>
            <w:gridSpan w:val="2"/>
            <w:tcBorders>
              <w:top w:val="nil"/>
              <w:left w:val="nil"/>
              <w:bottom w:val="nil"/>
              <w:right w:val="nil"/>
            </w:tcBorders>
          </w:tcPr>
          <w:p w14:paraId="77B803DA"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6978AAB8" w14:textId="77777777" w:rsidR="00926F1C" w:rsidRPr="00926F1C" w:rsidRDefault="00926F1C" w:rsidP="00926F1C">
            <w:pPr>
              <w:rPr>
                <w:rFonts w:cs="Calibri"/>
                <w:color w:val="FF0000"/>
                <w:u w:val="single"/>
              </w:rPr>
            </w:pPr>
          </w:p>
        </w:tc>
      </w:tr>
      <w:tr w:rsidR="00926F1C" w:rsidRPr="00926F1C" w14:paraId="36A48593" w14:textId="77777777" w:rsidTr="00AA63DB">
        <w:trPr>
          <w:trHeight w:val="271"/>
        </w:trPr>
        <w:tc>
          <w:tcPr>
            <w:tcW w:w="2340" w:type="dxa"/>
            <w:gridSpan w:val="2"/>
            <w:tcBorders>
              <w:top w:val="nil"/>
              <w:left w:val="nil"/>
              <w:bottom w:val="nil"/>
              <w:right w:val="nil"/>
            </w:tcBorders>
          </w:tcPr>
          <w:p w14:paraId="365CA762" w14:textId="77777777" w:rsidR="00926F1C" w:rsidRPr="00926F1C" w:rsidRDefault="00926F1C" w:rsidP="00926F1C">
            <w:pPr>
              <w:rPr>
                <w:rFonts w:cs="Calibri"/>
                <w:b/>
                <w:bCs/>
                <w:color w:val="0F0F0F"/>
              </w:rPr>
            </w:pPr>
            <w:r w:rsidRPr="00926F1C">
              <w:rPr>
                <w:rFonts w:cs="Calibri"/>
                <w:b/>
                <w:bCs/>
                <w:color w:val="0F0F0F"/>
              </w:rPr>
              <w:t>Herkomst definitie</w:t>
            </w:r>
          </w:p>
        </w:tc>
        <w:tc>
          <w:tcPr>
            <w:tcW w:w="7020" w:type="dxa"/>
            <w:gridSpan w:val="4"/>
            <w:tcBorders>
              <w:top w:val="nil"/>
              <w:left w:val="nil"/>
              <w:bottom w:val="nil"/>
              <w:right w:val="nil"/>
            </w:tcBorders>
          </w:tcPr>
          <w:p w14:paraId="1B8E2169" w14:textId="77777777" w:rsidR="00926F1C" w:rsidRPr="00926F1C" w:rsidRDefault="00926F1C" w:rsidP="00926F1C">
            <w:pPr>
              <w:rPr>
                <w:rFonts w:cs="Calibri"/>
                <w:color w:val="FF0000"/>
                <w:u w:val="single"/>
              </w:rPr>
            </w:pPr>
            <w:r w:rsidRPr="00926F1C">
              <w:rPr>
                <w:rFonts w:cs="Calibri"/>
                <w:color w:val="FF0000"/>
                <w:u w:val="single"/>
              </w:rPr>
              <w:t>BGT</w:t>
            </w:r>
          </w:p>
        </w:tc>
      </w:tr>
      <w:tr w:rsidR="00926F1C" w:rsidRPr="00926F1C" w14:paraId="2190E63B" w14:textId="77777777" w:rsidTr="00AA63DB">
        <w:trPr>
          <w:trHeight w:hRule="exact" w:val="128"/>
        </w:trPr>
        <w:tc>
          <w:tcPr>
            <w:tcW w:w="2340" w:type="dxa"/>
            <w:gridSpan w:val="2"/>
            <w:tcBorders>
              <w:top w:val="nil"/>
              <w:left w:val="nil"/>
              <w:bottom w:val="nil"/>
              <w:right w:val="nil"/>
            </w:tcBorders>
          </w:tcPr>
          <w:p w14:paraId="60A5165E"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3857F64E" w14:textId="77777777" w:rsidR="00926F1C" w:rsidRPr="00926F1C" w:rsidRDefault="00926F1C" w:rsidP="00926F1C">
            <w:pPr>
              <w:rPr>
                <w:rFonts w:cs="Calibri"/>
                <w:color w:val="FF0000"/>
                <w:u w:val="single"/>
              </w:rPr>
            </w:pPr>
          </w:p>
        </w:tc>
      </w:tr>
      <w:tr w:rsidR="00926F1C" w:rsidRPr="00926F1C" w14:paraId="56BBC735" w14:textId="77777777" w:rsidTr="00AA63DB">
        <w:tc>
          <w:tcPr>
            <w:tcW w:w="2340" w:type="dxa"/>
            <w:gridSpan w:val="2"/>
            <w:tcBorders>
              <w:top w:val="nil"/>
              <w:left w:val="nil"/>
              <w:bottom w:val="nil"/>
              <w:right w:val="nil"/>
            </w:tcBorders>
          </w:tcPr>
          <w:p w14:paraId="4EDD1B62" w14:textId="77777777" w:rsidR="00926F1C" w:rsidRPr="00926F1C" w:rsidRDefault="00926F1C" w:rsidP="00926F1C">
            <w:pPr>
              <w:rPr>
                <w:rFonts w:cs="Calibri"/>
                <w:b/>
                <w:bCs/>
                <w:color w:val="0F0F0F"/>
              </w:rPr>
            </w:pPr>
            <w:r w:rsidRPr="00926F1C">
              <w:rPr>
                <w:rFonts w:cs="Calibri"/>
                <w:b/>
                <w:bCs/>
                <w:color w:val="0F0F0F"/>
              </w:rPr>
              <w:t>Datum opname</w:t>
            </w:r>
          </w:p>
        </w:tc>
        <w:tc>
          <w:tcPr>
            <w:tcW w:w="7020" w:type="dxa"/>
            <w:gridSpan w:val="4"/>
            <w:tcBorders>
              <w:top w:val="nil"/>
              <w:left w:val="nil"/>
              <w:bottom w:val="nil"/>
              <w:right w:val="nil"/>
            </w:tcBorders>
          </w:tcPr>
          <w:p w14:paraId="1370500D" w14:textId="77777777" w:rsidR="00926F1C" w:rsidRPr="00926F1C" w:rsidRDefault="00926F1C" w:rsidP="00926F1C">
            <w:pPr>
              <w:rPr>
                <w:rFonts w:cs="Calibri"/>
                <w:color w:val="FF0000"/>
                <w:u w:val="single"/>
              </w:rPr>
            </w:pPr>
            <w:r w:rsidRPr="00926F1C">
              <w:rPr>
                <w:rFonts w:cs="Calibri"/>
                <w:color w:val="FF0000"/>
                <w:u w:val="single"/>
              </w:rPr>
              <w:t>30 december 2013</w:t>
            </w:r>
          </w:p>
        </w:tc>
      </w:tr>
      <w:tr w:rsidR="00926F1C" w:rsidRPr="00926F1C" w14:paraId="2AE3C0A0" w14:textId="77777777" w:rsidTr="00AA63DB">
        <w:trPr>
          <w:trHeight w:hRule="exact" w:val="128"/>
        </w:trPr>
        <w:tc>
          <w:tcPr>
            <w:tcW w:w="2340" w:type="dxa"/>
            <w:gridSpan w:val="2"/>
            <w:tcBorders>
              <w:top w:val="nil"/>
              <w:left w:val="nil"/>
              <w:bottom w:val="nil"/>
              <w:right w:val="nil"/>
            </w:tcBorders>
          </w:tcPr>
          <w:p w14:paraId="7CD616D7"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3C372719" w14:textId="77777777" w:rsidR="00926F1C" w:rsidRPr="00926F1C" w:rsidRDefault="00926F1C" w:rsidP="00926F1C">
            <w:pPr>
              <w:rPr>
                <w:rFonts w:cs="Calibri"/>
                <w:color w:val="FF0000"/>
                <w:u w:val="single"/>
              </w:rPr>
            </w:pPr>
          </w:p>
        </w:tc>
      </w:tr>
      <w:tr w:rsidR="00926F1C" w:rsidRPr="00926F1C" w14:paraId="37F91215" w14:textId="77777777" w:rsidTr="00AA63DB">
        <w:tc>
          <w:tcPr>
            <w:tcW w:w="2340" w:type="dxa"/>
            <w:gridSpan w:val="2"/>
            <w:tcBorders>
              <w:top w:val="nil"/>
              <w:left w:val="nil"/>
              <w:bottom w:val="nil"/>
              <w:right w:val="nil"/>
            </w:tcBorders>
          </w:tcPr>
          <w:p w14:paraId="7E618C18" w14:textId="77777777" w:rsidR="00926F1C" w:rsidRPr="00926F1C" w:rsidRDefault="00926F1C" w:rsidP="00926F1C">
            <w:pPr>
              <w:rPr>
                <w:rFonts w:cs="Calibri"/>
                <w:b/>
                <w:bCs/>
                <w:color w:val="0F0F0F"/>
              </w:rPr>
            </w:pPr>
            <w:r w:rsidRPr="00926F1C">
              <w:rPr>
                <w:rFonts w:cs="Calibri"/>
                <w:b/>
                <w:bCs/>
                <w:color w:val="0F0F0F"/>
              </w:rPr>
              <w:t>Unieke aanduiding</w:t>
            </w:r>
          </w:p>
        </w:tc>
        <w:tc>
          <w:tcPr>
            <w:tcW w:w="7020" w:type="dxa"/>
            <w:gridSpan w:val="4"/>
            <w:tcBorders>
              <w:top w:val="nil"/>
              <w:left w:val="nil"/>
              <w:bottom w:val="nil"/>
              <w:right w:val="nil"/>
            </w:tcBorders>
          </w:tcPr>
          <w:p w14:paraId="7F4869FA" w14:textId="77777777" w:rsidR="00926F1C" w:rsidRPr="00926F1C" w:rsidRDefault="00926F1C" w:rsidP="00926F1C">
            <w:pPr>
              <w:rPr>
                <w:rFonts w:cs="Calibri"/>
                <w:color w:val="FF0000"/>
                <w:u w:val="single"/>
              </w:rPr>
            </w:pPr>
            <w:r w:rsidRPr="00926F1C">
              <w:rPr>
                <w:rFonts w:cs="Calibri"/>
                <w:color w:val="FF0000"/>
                <w:u w:val="single"/>
              </w:rPr>
              <w:t>Identificatie tunneldeel</w:t>
            </w:r>
          </w:p>
          <w:p w14:paraId="1816A65E" w14:textId="77777777" w:rsidR="00926F1C" w:rsidRPr="00926F1C" w:rsidRDefault="00926F1C" w:rsidP="00926F1C">
            <w:pPr>
              <w:rPr>
                <w:rFonts w:cs="Calibri"/>
                <w:color w:val="FF0000"/>
                <w:u w:val="single"/>
              </w:rPr>
            </w:pPr>
          </w:p>
        </w:tc>
      </w:tr>
      <w:tr w:rsidR="00926F1C" w:rsidRPr="00926F1C" w14:paraId="0D5082B9" w14:textId="77777777" w:rsidTr="00AA63DB">
        <w:trPr>
          <w:trHeight w:hRule="exact" w:val="128"/>
        </w:trPr>
        <w:tc>
          <w:tcPr>
            <w:tcW w:w="2340" w:type="dxa"/>
            <w:gridSpan w:val="2"/>
            <w:tcBorders>
              <w:top w:val="nil"/>
              <w:left w:val="nil"/>
              <w:bottom w:val="nil"/>
              <w:right w:val="nil"/>
            </w:tcBorders>
          </w:tcPr>
          <w:p w14:paraId="6937705D"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0EDE9D98" w14:textId="77777777" w:rsidR="00926F1C" w:rsidRPr="00926F1C" w:rsidRDefault="00926F1C" w:rsidP="00926F1C">
            <w:pPr>
              <w:rPr>
                <w:rFonts w:cs="Calibri"/>
                <w:b/>
                <w:bCs/>
                <w:color w:val="FF0000"/>
                <w:u w:val="single"/>
              </w:rPr>
            </w:pPr>
          </w:p>
        </w:tc>
      </w:tr>
      <w:tr w:rsidR="00926F1C" w:rsidRPr="00926F1C" w14:paraId="59673302" w14:textId="77777777" w:rsidTr="00AA63DB">
        <w:tc>
          <w:tcPr>
            <w:tcW w:w="2340" w:type="dxa"/>
            <w:gridSpan w:val="2"/>
            <w:tcBorders>
              <w:top w:val="nil"/>
              <w:left w:val="nil"/>
              <w:bottom w:val="nil"/>
              <w:right w:val="nil"/>
            </w:tcBorders>
          </w:tcPr>
          <w:p w14:paraId="64B3B704" w14:textId="77777777" w:rsidR="00926F1C" w:rsidRPr="00926F1C" w:rsidRDefault="00926F1C" w:rsidP="00926F1C">
            <w:pPr>
              <w:rPr>
                <w:rFonts w:cs="Calibri"/>
                <w:b/>
                <w:bCs/>
                <w:color w:val="0F0F0F"/>
              </w:rPr>
            </w:pPr>
            <w:r w:rsidRPr="00926F1C">
              <w:rPr>
                <w:rFonts w:cs="Calibri"/>
                <w:b/>
                <w:bCs/>
                <w:color w:val="0F0F0F"/>
              </w:rPr>
              <w:t>Populatie</w:t>
            </w:r>
          </w:p>
        </w:tc>
        <w:tc>
          <w:tcPr>
            <w:tcW w:w="7020" w:type="dxa"/>
            <w:gridSpan w:val="4"/>
            <w:tcBorders>
              <w:top w:val="nil"/>
              <w:left w:val="nil"/>
              <w:bottom w:val="nil"/>
              <w:right w:val="nil"/>
            </w:tcBorders>
          </w:tcPr>
          <w:p w14:paraId="5D80FD0D" w14:textId="77777777" w:rsidR="00926F1C" w:rsidRPr="00926F1C" w:rsidRDefault="00926F1C" w:rsidP="00926F1C">
            <w:pPr>
              <w:rPr>
                <w:rFonts w:cs="Calibri"/>
                <w:color w:val="FF0000"/>
                <w:u w:val="single"/>
              </w:rPr>
            </w:pPr>
            <w:r w:rsidRPr="00926F1C">
              <w:rPr>
                <w:rFonts w:cs="Calibri"/>
                <w:color w:val="FF0000"/>
                <w:u w:val="single"/>
              </w:rPr>
              <w:t xml:space="preserve">Gerealiseerde planwijzigingen van bestaande tunneldeel objecten maken geen deel uit van de verzameling tunneldelen. </w:t>
            </w:r>
          </w:p>
          <w:p w14:paraId="3878CB71" w14:textId="77777777" w:rsidR="00926F1C" w:rsidRPr="00926F1C" w:rsidRDefault="00926F1C" w:rsidP="00926F1C">
            <w:pPr>
              <w:rPr>
                <w:rFonts w:cs="Calibri"/>
                <w:color w:val="FF0000"/>
                <w:u w:val="single"/>
              </w:rPr>
            </w:pPr>
          </w:p>
          <w:p w14:paraId="0D21813A" w14:textId="77777777" w:rsidR="00926F1C" w:rsidRPr="00926F1C" w:rsidRDefault="00926F1C" w:rsidP="00926F1C">
            <w:pPr>
              <w:rPr>
                <w:rFonts w:cs="Calibri"/>
                <w:color w:val="FF0000"/>
                <w:u w:val="single"/>
              </w:rPr>
            </w:pPr>
            <w:r w:rsidRPr="00926F1C">
              <w:rPr>
                <w:rFonts w:cs="Calibri"/>
                <w:color w:val="FF0000"/>
                <w:u w:val="single"/>
              </w:rPr>
              <w:t>Zie verder BGT.</w:t>
            </w:r>
          </w:p>
        </w:tc>
      </w:tr>
      <w:tr w:rsidR="00926F1C" w:rsidRPr="00926F1C" w14:paraId="56F61BFF" w14:textId="77777777" w:rsidTr="00AA63DB">
        <w:trPr>
          <w:trHeight w:hRule="exact" w:val="128"/>
        </w:trPr>
        <w:tc>
          <w:tcPr>
            <w:tcW w:w="2340" w:type="dxa"/>
            <w:gridSpan w:val="2"/>
            <w:tcBorders>
              <w:top w:val="nil"/>
              <w:left w:val="nil"/>
              <w:bottom w:val="nil"/>
              <w:right w:val="nil"/>
            </w:tcBorders>
          </w:tcPr>
          <w:p w14:paraId="671CC29E"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55632102" w14:textId="77777777" w:rsidR="00926F1C" w:rsidRPr="00926F1C" w:rsidRDefault="00926F1C" w:rsidP="00926F1C">
            <w:pPr>
              <w:rPr>
                <w:rFonts w:cs="Calibri"/>
                <w:color w:val="0F0F0F"/>
              </w:rPr>
            </w:pPr>
          </w:p>
        </w:tc>
      </w:tr>
      <w:tr w:rsidR="00926F1C" w:rsidRPr="00926F1C" w14:paraId="242C90F4" w14:textId="77777777" w:rsidTr="00AA63DB">
        <w:trPr>
          <w:trHeight w:hRule="exact" w:val="256"/>
        </w:trPr>
        <w:tc>
          <w:tcPr>
            <w:tcW w:w="2340" w:type="dxa"/>
            <w:gridSpan w:val="2"/>
            <w:tcBorders>
              <w:top w:val="nil"/>
              <w:left w:val="nil"/>
              <w:bottom w:val="nil"/>
              <w:right w:val="nil"/>
            </w:tcBorders>
          </w:tcPr>
          <w:p w14:paraId="3A9CF069" w14:textId="77777777" w:rsidR="00926F1C" w:rsidRPr="00926F1C" w:rsidRDefault="00926F1C" w:rsidP="00926F1C">
            <w:pPr>
              <w:rPr>
                <w:rFonts w:cs="Calibri"/>
                <w:b/>
                <w:bCs/>
                <w:color w:val="0F0F0F"/>
              </w:rPr>
            </w:pPr>
            <w:r w:rsidRPr="00926F1C">
              <w:rPr>
                <w:rFonts w:cs="Calibri"/>
                <w:b/>
                <w:bCs/>
                <w:color w:val="0F0F0F"/>
              </w:rPr>
              <w:t>Kwaliteitsbegrip</w:t>
            </w:r>
          </w:p>
        </w:tc>
        <w:tc>
          <w:tcPr>
            <w:tcW w:w="7020" w:type="dxa"/>
            <w:gridSpan w:val="4"/>
            <w:tcBorders>
              <w:top w:val="nil"/>
              <w:left w:val="nil"/>
              <w:bottom w:val="nil"/>
              <w:right w:val="nil"/>
            </w:tcBorders>
          </w:tcPr>
          <w:p w14:paraId="31BFBFC4" w14:textId="77777777" w:rsidR="00926F1C" w:rsidRPr="00926F1C" w:rsidRDefault="00926F1C" w:rsidP="00926F1C">
            <w:pPr>
              <w:rPr>
                <w:rFonts w:cs="Calibri"/>
                <w:color w:val="0F0F0F"/>
              </w:rPr>
            </w:pPr>
          </w:p>
        </w:tc>
      </w:tr>
      <w:tr w:rsidR="00926F1C" w:rsidRPr="00926F1C" w14:paraId="1DE781CF" w14:textId="77777777" w:rsidTr="00AA63DB">
        <w:trPr>
          <w:trHeight w:hRule="exact" w:val="256"/>
        </w:trPr>
        <w:tc>
          <w:tcPr>
            <w:tcW w:w="2340" w:type="dxa"/>
            <w:gridSpan w:val="2"/>
            <w:tcBorders>
              <w:top w:val="nil"/>
              <w:left w:val="nil"/>
              <w:bottom w:val="nil"/>
              <w:right w:val="nil"/>
            </w:tcBorders>
          </w:tcPr>
          <w:p w14:paraId="5CC1B6CF" w14:textId="77777777" w:rsidR="00926F1C" w:rsidRPr="00926F1C" w:rsidRDefault="00926F1C" w:rsidP="00926F1C">
            <w:pPr>
              <w:rPr>
                <w:rFonts w:cs="Calibri"/>
                <w:b/>
                <w:bCs/>
                <w:color w:val="0F0F0F"/>
              </w:rPr>
            </w:pPr>
          </w:p>
        </w:tc>
        <w:tc>
          <w:tcPr>
            <w:tcW w:w="7020" w:type="dxa"/>
            <w:gridSpan w:val="4"/>
            <w:tcBorders>
              <w:top w:val="nil"/>
              <w:left w:val="nil"/>
              <w:bottom w:val="nil"/>
              <w:right w:val="nil"/>
            </w:tcBorders>
          </w:tcPr>
          <w:p w14:paraId="0E8EF8B2" w14:textId="77777777" w:rsidR="00926F1C" w:rsidRPr="00926F1C" w:rsidRDefault="00926F1C" w:rsidP="00926F1C">
            <w:pPr>
              <w:rPr>
                <w:rFonts w:cs="Calibri"/>
                <w:color w:val="0F0F0F"/>
              </w:rPr>
            </w:pPr>
          </w:p>
        </w:tc>
      </w:tr>
      <w:tr w:rsidR="00926F1C" w:rsidRPr="00926F1C" w14:paraId="20AF1E76" w14:textId="77777777" w:rsidTr="00AA63DB">
        <w:tc>
          <w:tcPr>
            <w:tcW w:w="2340" w:type="dxa"/>
            <w:gridSpan w:val="2"/>
            <w:tcBorders>
              <w:top w:val="nil"/>
              <w:left w:val="nil"/>
              <w:bottom w:val="nil"/>
              <w:right w:val="nil"/>
            </w:tcBorders>
          </w:tcPr>
          <w:p w14:paraId="556B9E11" w14:textId="77777777" w:rsidR="00926F1C" w:rsidRPr="00926F1C" w:rsidRDefault="00926F1C" w:rsidP="00926F1C">
            <w:pPr>
              <w:rPr>
                <w:rFonts w:cs="Calibri"/>
                <w:b/>
                <w:bCs/>
                <w:color w:val="0F0F0F"/>
              </w:rPr>
            </w:pPr>
            <w:r w:rsidRPr="00926F1C">
              <w:rPr>
                <w:rFonts w:cs="Calibri"/>
                <w:b/>
                <w:bCs/>
                <w:color w:val="0F0F0F"/>
              </w:rPr>
              <w:t>Overzicht attributen</w:t>
            </w:r>
          </w:p>
        </w:tc>
        <w:tc>
          <w:tcPr>
            <w:tcW w:w="7020" w:type="dxa"/>
            <w:gridSpan w:val="4"/>
            <w:tcBorders>
              <w:top w:val="nil"/>
              <w:left w:val="nil"/>
              <w:bottom w:val="nil"/>
              <w:right w:val="nil"/>
            </w:tcBorders>
          </w:tcPr>
          <w:p w14:paraId="1C9BD10A" w14:textId="77777777" w:rsidR="00926F1C" w:rsidRPr="00926F1C" w:rsidRDefault="00926F1C" w:rsidP="00926F1C">
            <w:pPr>
              <w:rPr>
                <w:rFonts w:cs="Calibri"/>
                <w:b/>
                <w:bCs/>
                <w:color w:val="0F0F0F"/>
              </w:rPr>
            </w:pPr>
          </w:p>
        </w:tc>
      </w:tr>
      <w:tr w:rsidR="00926F1C" w:rsidRPr="00926F1C" w14:paraId="307E6EC4" w14:textId="77777777" w:rsidTr="00AA63DB">
        <w:tc>
          <w:tcPr>
            <w:tcW w:w="450" w:type="dxa"/>
            <w:tcBorders>
              <w:top w:val="nil"/>
              <w:left w:val="nil"/>
              <w:bottom w:val="nil"/>
              <w:right w:val="nil"/>
            </w:tcBorders>
          </w:tcPr>
          <w:p w14:paraId="793066B0" w14:textId="77777777" w:rsidR="00926F1C" w:rsidRPr="00926F1C" w:rsidRDefault="00926F1C" w:rsidP="00926F1C">
            <w:pPr>
              <w:rPr>
                <w:rFonts w:cs="Calibri"/>
                <w:i/>
                <w:iCs/>
                <w:color w:val="0F0F0F"/>
              </w:rPr>
            </w:pPr>
            <w:bookmarkStart w:id="328" w:name="BKM_DFF7614A_5970_4bf0_98B0_DB846F79B653"/>
          </w:p>
        </w:tc>
        <w:tc>
          <w:tcPr>
            <w:tcW w:w="2790" w:type="dxa"/>
            <w:gridSpan w:val="2"/>
            <w:tcBorders>
              <w:top w:val="nil"/>
              <w:left w:val="nil"/>
              <w:bottom w:val="nil"/>
              <w:right w:val="nil"/>
            </w:tcBorders>
          </w:tcPr>
          <w:p w14:paraId="50E05543" w14:textId="77777777" w:rsidR="00926F1C" w:rsidRPr="00926F1C" w:rsidRDefault="00926F1C" w:rsidP="00926F1C">
            <w:pPr>
              <w:rPr>
                <w:rFonts w:cs="Calibri"/>
                <w:color w:val="0F0F0F"/>
              </w:rPr>
            </w:pPr>
            <w:r w:rsidRPr="00926F1C">
              <w:rPr>
                <w:rFonts w:cs="Calibri"/>
                <w:i/>
                <w:iCs/>
                <w:color w:val="0F0F0F"/>
              </w:rPr>
              <w:t>Attribuutnaam</w:t>
            </w:r>
          </w:p>
        </w:tc>
        <w:tc>
          <w:tcPr>
            <w:tcW w:w="4230" w:type="dxa"/>
            <w:tcBorders>
              <w:top w:val="nil"/>
              <w:left w:val="nil"/>
              <w:bottom w:val="nil"/>
              <w:right w:val="nil"/>
            </w:tcBorders>
          </w:tcPr>
          <w:p w14:paraId="4933D7C3" w14:textId="77777777" w:rsidR="00926F1C" w:rsidRPr="00926F1C" w:rsidRDefault="00926F1C" w:rsidP="00926F1C">
            <w:pPr>
              <w:rPr>
                <w:rFonts w:cs="Calibri"/>
                <w:color w:val="0F0F0F"/>
              </w:rPr>
            </w:pPr>
            <w:r w:rsidRPr="00926F1C">
              <w:rPr>
                <w:rFonts w:cs="Calibri"/>
                <w:i/>
                <w:iCs/>
                <w:color w:val="0F0F0F"/>
              </w:rPr>
              <w:t>Definitie</w:t>
            </w:r>
          </w:p>
        </w:tc>
        <w:tc>
          <w:tcPr>
            <w:tcW w:w="1080" w:type="dxa"/>
            <w:tcBorders>
              <w:top w:val="nil"/>
              <w:left w:val="nil"/>
              <w:bottom w:val="nil"/>
              <w:right w:val="nil"/>
            </w:tcBorders>
          </w:tcPr>
          <w:p w14:paraId="64E9274F" w14:textId="77777777" w:rsidR="00926F1C" w:rsidRPr="00926F1C" w:rsidRDefault="00926F1C" w:rsidP="00926F1C">
            <w:pPr>
              <w:rPr>
                <w:rFonts w:cs="Calibri"/>
                <w:color w:val="0F0F0F"/>
              </w:rPr>
            </w:pPr>
            <w:r w:rsidRPr="00926F1C">
              <w:rPr>
                <w:rFonts w:cs="Calibri"/>
                <w:i/>
                <w:iCs/>
                <w:color w:val="0F0F0F"/>
              </w:rPr>
              <w:t>Formaat</w:t>
            </w:r>
          </w:p>
        </w:tc>
        <w:tc>
          <w:tcPr>
            <w:tcW w:w="810" w:type="dxa"/>
            <w:tcBorders>
              <w:top w:val="nil"/>
              <w:left w:val="nil"/>
              <w:bottom w:val="nil"/>
              <w:right w:val="nil"/>
            </w:tcBorders>
          </w:tcPr>
          <w:p w14:paraId="5F95E8E0" w14:textId="77777777" w:rsidR="00926F1C" w:rsidRPr="00926F1C" w:rsidRDefault="00926F1C" w:rsidP="00926F1C">
            <w:pPr>
              <w:rPr>
                <w:rFonts w:cs="Calibri"/>
                <w:i/>
                <w:iCs/>
                <w:color w:val="0F0F0F"/>
              </w:rPr>
            </w:pPr>
            <w:r w:rsidRPr="00926F1C">
              <w:rPr>
                <w:rFonts w:cs="Calibri"/>
                <w:i/>
                <w:iCs/>
                <w:color w:val="0F0F0F"/>
              </w:rPr>
              <w:t>Kardi-</w:t>
            </w:r>
          </w:p>
          <w:p w14:paraId="1513B7CA" w14:textId="77777777" w:rsidR="00926F1C" w:rsidRPr="00926F1C" w:rsidRDefault="00926F1C" w:rsidP="00926F1C">
            <w:pPr>
              <w:rPr>
                <w:rFonts w:cs="Calibri"/>
                <w:color w:val="0F0F0F"/>
              </w:rPr>
            </w:pPr>
            <w:r w:rsidRPr="00926F1C">
              <w:rPr>
                <w:rFonts w:cs="Calibri"/>
                <w:i/>
                <w:iCs/>
                <w:color w:val="0F0F0F"/>
              </w:rPr>
              <w:t>naliteit</w:t>
            </w:r>
          </w:p>
        </w:tc>
      </w:tr>
      <w:tr w:rsidR="00926F1C" w:rsidRPr="00926F1C" w14:paraId="796469E4" w14:textId="77777777" w:rsidTr="00AA63DB">
        <w:tc>
          <w:tcPr>
            <w:tcW w:w="450" w:type="dxa"/>
            <w:tcBorders>
              <w:top w:val="nil"/>
              <w:left w:val="nil"/>
              <w:bottom w:val="nil"/>
              <w:right w:val="nil"/>
            </w:tcBorders>
          </w:tcPr>
          <w:p w14:paraId="7D6C1962" w14:textId="77777777" w:rsidR="00926F1C" w:rsidRPr="00926F1C" w:rsidRDefault="00926F1C" w:rsidP="00926F1C">
            <w:pPr>
              <w:rPr>
                <w:rFonts w:cs="Calibri"/>
                <w:color w:val="0F0F0F"/>
              </w:rPr>
            </w:pPr>
          </w:p>
        </w:tc>
        <w:tc>
          <w:tcPr>
            <w:tcW w:w="2790" w:type="dxa"/>
            <w:gridSpan w:val="2"/>
            <w:tcBorders>
              <w:top w:val="nil"/>
              <w:left w:val="nil"/>
              <w:bottom w:val="nil"/>
              <w:right w:val="nil"/>
            </w:tcBorders>
          </w:tcPr>
          <w:p w14:paraId="3716D00B"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Att.Name</w:instrText>
            </w:r>
            <w:r w:rsidRPr="00926F1C">
              <w:rPr>
                <w:color w:val="FF0000"/>
                <w:u w:val="single"/>
              </w:rPr>
              <w:fldChar w:fldCharType="separate"/>
            </w:r>
            <w:r w:rsidRPr="00926F1C">
              <w:rPr>
                <w:rFonts w:cs="Calibri"/>
                <w:color w:val="FF0000"/>
                <w:u w:val="single"/>
              </w:rPr>
              <w:t>Identificatie tunneldeel</w:t>
            </w:r>
            <w:r w:rsidRPr="00926F1C">
              <w:rPr>
                <w:color w:val="FF0000"/>
                <w:u w:val="single"/>
              </w:rPr>
              <w:fldChar w:fldCharType="end"/>
            </w:r>
          </w:p>
        </w:tc>
        <w:tc>
          <w:tcPr>
            <w:tcW w:w="4230" w:type="dxa"/>
            <w:tcBorders>
              <w:top w:val="nil"/>
              <w:left w:val="nil"/>
              <w:bottom w:val="nil"/>
              <w:right w:val="nil"/>
            </w:tcBorders>
          </w:tcPr>
          <w:p w14:paraId="01381130"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Att.Notes</w:instrText>
            </w:r>
            <w:r w:rsidRPr="00926F1C">
              <w:rPr>
                <w:color w:val="FF0000"/>
                <w:u w:val="single"/>
              </w:rPr>
              <w:fldChar w:fldCharType="separate"/>
            </w:r>
            <w:r w:rsidRPr="00926F1C">
              <w:rPr>
                <w:rFonts w:cs="Calibri"/>
                <w:color w:val="FF0000"/>
                <w:u w:val="single"/>
              </w:rPr>
              <w:t>Een unieke identificatie voor een tunneldeel</w:t>
            </w:r>
            <w:r w:rsidRPr="00926F1C">
              <w:rPr>
                <w:color w:val="FF0000"/>
                <w:u w:val="single"/>
              </w:rPr>
              <w:fldChar w:fldCharType="end"/>
            </w:r>
          </w:p>
        </w:tc>
        <w:tc>
          <w:tcPr>
            <w:tcW w:w="1080" w:type="dxa"/>
            <w:tcBorders>
              <w:top w:val="nil"/>
              <w:left w:val="nil"/>
              <w:bottom w:val="nil"/>
              <w:right w:val="nil"/>
            </w:tcBorders>
          </w:tcPr>
          <w:p w14:paraId="5EF81416"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Att.Type</w:instrText>
            </w:r>
            <w:r w:rsidRPr="00926F1C">
              <w:rPr>
                <w:color w:val="FF0000"/>
                <w:u w:val="single"/>
              </w:rPr>
              <w:fldChar w:fldCharType="separate"/>
            </w:r>
            <w:r w:rsidRPr="00926F1C">
              <w:rPr>
                <w:rFonts w:cs="Calibri"/>
                <w:color w:val="FF0000"/>
                <w:u w:val="single"/>
              </w:rPr>
              <w:t>NEN3610ID</w:t>
            </w:r>
            <w:r w:rsidRPr="00926F1C">
              <w:rPr>
                <w:color w:val="FF0000"/>
                <w:u w:val="single"/>
              </w:rPr>
              <w:fldChar w:fldCharType="end"/>
            </w:r>
          </w:p>
        </w:tc>
        <w:tc>
          <w:tcPr>
            <w:tcW w:w="810" w:type="dxa"/>
            <w:tcBorders>
              <w:top w:val="nil"/>
              <w:left w:val="nil"/>
              <w:bottom w:val="nil"/>
              <w:right w:val="nil"/>
            </w:tcBorders>
          </w:tcPr>
          <w:p w14:paraId="6E276BEE"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Att.LowerBound</w:instrText>
            </w:r>
            <w:r w:rsidRPr="00926F1C">
              <w:rPr>
                <w:color w:val="FF0000"/>
                <w:u w:val="single"/>
              </w:rPr>
              <w:fldChar w:fldCharType="separate"/>
            </w:r>
            <w:r w:rsidRPr="00926F1C">
              <w:rPr>
                <w:rFonts w:cs="Calibri"/>
                <w:color w:val="FF0000"/>
                <w:u w:val="single"/>
              </w:rPr>
              <w:t>1</w:t>
            </w:r>
            <w:r w:rsidRPr="00926F1C">
              <w:rPr>
                <w:color w:val="FF0000"/>
                <w:u w:val="single"/>
              </w:rPr>
              <w:fldChar w:fldCharType="end"/>
            </w:r>
            <w:r w:rsidRPr="00926F1C">
              <w:rPr>
                <w:rFonts w:cs="Calibri"/>
                <w:color w:val="FF0000"/>
                <w:u w:val="single"/>
              </w:rPr>
              <w:t xml:space="preserve"> - </w:t>
            </w:r>
            <w:r w:rsidRPr="00926F1C">
              <w:rPr>
                <w:rFonts w:cs="Calibri"/>
                <w:color w:val="FF0000"/>
                <w:u w:val="single"/>
              </w:rPr>
              <w:fldChar w:fldCharType="begin" w:fldLock="1"/>
            </w:r>
            <w:r w:rsidRPr="00926F1C">
              <w:rPr>
                <w:rFonts w:cs="Calibri"/>
                <w:color w:val="FF0000"/>
                <w:u w:val="single"/>
              </w:rPr>
              <w:instrText>MERGEFIELD Att.UpperBound</w:instrText>
            </w:r>
            <w:r w:rsidRPr="00926F1C">
              <w:rPr>
                <w:rFonts w:cs="Calibri"/>
                <w:color w:val="FF0000"/>
                <w:u w:val="single"/>
              </w:rPr>
              <w:fldChar w:fldCharType="separate"/>
            </w:r>
            <w:r w:rsidRPr="00926F1C">
              <w:rPr>
                <w:rFonts w:cs="Calibri"/>
                <w:color w:val="FF0000"/>
                <w:u w:val="single"/>
              </w:rPr>
              <w:t>1</w:t>
            </w:r>
            <w:r w:rsidRPr="00926F1C">
              <w:rPr>
                <w:rFonts w:cs="Calibri"/>
                <w:color w:val="FF0000"/>
                <w:u w:val="single"/>
              </w:rPr>
              <w:fldChar w:fldCharType="end"/>
            </w:r>
          </w:p>
        </w:tc>
        <w:bookmarkEnd w:id="328"/>
      </w:tr>
      <w:tr w:rsidR="00926F1C" w:rsidRPr="00926F1C" w14:paraId="287972A2" w14:textId="77777777" w:rsidTr="00AA63DB">
        <w:tc>
          <w:tcPr>
            <w:tcW w:w="450" w:type="dxa"/>
            <w:tcBorders>
              <w:top w:val="nil"/>
              <w:left w:val="nil"/>
              <w:bottom w:val="nil"/>
              <w:right w:val="nil"/>
            </w:tcBorders>
          </w:tcPr>
          <w:p w14:paraId="1C3F4757" w14:textId="77777777" w:rsidR="00926F1C" w:rsidRPr="00926F1C" w:rsidRDefault="00926F1C" w:rsidP="00926F1C">
            <w:pPr>
              <w:rPr>
                <w:rFonts w:cs="Calibri"/>
                <w:color w:val="0F0F0F"/>
              </w:rPr>
            </w:pPr>
            <w:bookmarkStart w:id="329" w:name="BKM_3390A0A2_482E_4ebd_B483_B8310CC7615A"/>
          </w:p>
        </w:tc>
        <w:tc>
          <w:tcPr>
            <w:tcW w:w="2790" w:type="dxa"/>
            <w:gridSpan w:val="2"/>
            <w:tcBorders>
              <w:top w:val="nil"/>
              <w:left w:val="nil"/>
              <w:bottom w:val="nil"/>
              <w:right w:val="nil"/>
            </w:tcBorders>
          </w:tcPr>
          <w:p w14:paraId="42A0A3A8"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Att.Name</w:instrText>
            </w:r>
            <w:r w:rsidRPr="00926F1C">
              <w:rPr>
                <w:color w:val="FF0000"/>
                <w:u w:val="single"/>
              </w:rPr>
              <w:fldChar w:fldCharType="separate"/>
            </w:r>
            <w:r w:rsidRPr="00926F1C">
              <w:rPr>
                <w:rFonts w:cs="Calibri"/>
                <w:color w:val="FF0000"/>
                <w:u w:val="single"/>
              </w:rPr>
              <w:t>Status tunneldeel</w:t>
            </w:r>
            <w:r w:rsidRPr="00926F1C">
              <w:rPr>
                <w:color w:val="FF0000"/>
                <w:u w:val="single"/>
              </w:rPr>
              <w:fldChar w:fldCharType="end"/>
            </w:r>
          </w:p>
        </w:tc>
        <w:tc>
          <w:tcPr>
            <w:tcW w:w="4230" w:type="dxa"/>
            <w:tcBorders>
              <w:top w:val="nil"/>
              <w:left w:val="nil"/>
              <w:bottom w:val="nil"/>
              <w:right w:val="nil"/>
            </w:tcBorders>
          </w:tcPr>
          <w:p w14:paraId="27B32FB6"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Att.Notes</w:instrText>
            </w:r>
            <w:r w:rsidRPr="00926F1C">
              <w:rPr>
                <w:color w:val="FF0000"/>
                <w:u w:val="single"/>
              </w:rPr>
              <w:fldChar w:fldCharType="separate"/>
            </w:r>
            <w:r w:rsidRPr="00926F1C">
              <w:rPr>
                <w:rFonts w:cs="Calibri"/>
                <w:color w:val="FF0000"/>
                <w:u w:val="single"/>
              </w:rPr>
              <w:t>De status gekoppeld aan de levenscyclus van het tunneldeel</w:t>
            </w:r>
            <w:r w:rsidRPr="00926F1C">
              <w:rPr>
                <w:color w:val="FF0000"/>
                <w:u w:val="single"/>
              </w:rPr>
              <w:fldChar w:fldCharType="end"/>
            </w:r>
          </w:p>
        </w:tc>
        <w:tc>
          <w:tcPr>
            <w:tcW w:w="1080" w:type="dxa"/>
            <w:tcBorders>
              <w:top w:val="nil"/>
              <w:left w:val="nil"/>
              <w:bottom w:val="nil"/>
              <w:right w:val="nil"/>
            </w:tcBorders>
          </w:tcPr>
          <w:p w14:paraId="203A1E21" w14:textId="77777777" w:rsidR="00926F1C" w:rsidRPr="00926F1C" w:rsidRDefault="00926F1C" w:rsidP="00926F1C">
            <w:pPr>
              <w:rPr>
                <w:rFonts w:cs="Calibri"/>
                <w:color w:val="FF0000"/>
                <w:u w:val="single"/>
              </w:rPr>
            </w:pPr>
            <w:r w:rsidRPr="00926F1C">
              <w:rPr>
                <w:color w:val="FF0000"/>
                <w:u w:val="single"/>
              </w:rPr>
              <w:t>status geo object</w:t>
            </w:r>
          </w:p>
        </w:tc>
        <w:tc>
          <w:tcPr>
            <w:tcW w:w="810" w:type="dxa"/>
            <w:tcBorders>
              <w:top w:val="nil"/>
              <w:left w:val="nil"/>
              <w:bottom w:val="nil"/>
              <w:right w:val="nil"/>
            </w:tcBorders>
          </w:tcPr>
          <w:p w14:paraId="70A296A0"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Att.LowerBound</w:instrText>
            </w:r>
            <w:r w:rsidRPr="00926F1C">
              <w:rPr>
                <w:color w:val="FF0000"/>
                <w:u w:val="single"/>
              </w:rPr>
              <w:fldChar w:fldCharType="separate"/>
            </w:r>
            <w:r w:rsidRPr="00926F1C">
              <w:rPr>
                <w:rFonts w:cs="Calibri"/>
                <w:color w:val="FF0000"/>
                <w:u w:val="single"/>
              </w:rPr>
              <w:t>1</w:t>
            </w:r>
            <w:r w:rsidRPr="00926F1C">
              <w:rPr>
                <w:color w:val="FF0000"/>
                <w:u w:val="single"/>
              </w:rPr>
              <w:fldChar w:fldCharType="end"/>
            </w:r>
            <w:r w:rsidRPr="00926F1C">
              <w:rPr>
                <w:rFonts w:cs="Calibri"/>
                <w:color w:val="FF0000"/>
                <w:u w:val="single"/>
              </w:rPr>
              <w:t xml:space="preserve"> - </w:t>
            </w:r>
            <w:r w:rsidRPr="00926F1C">
              <w:rPr>
                <w:rFonts w:cs="Calibri"/>
                <w:color w:val="FF0000"/>
                <w:u w:val="single"/>
              </w:rPr>
              <w:fldChar w:fldCharType="begin" w:fldLock="1"/>
            </w:r>
            <w:r w:rsidRPr="00926F1C">
              <w:rPr>
                <w:rFonts w:cs="Calibri"/>
                <w:color w:val="FF0000"/>
                <w:u w:val="single"/>
              </w:rPr>
              <w:instrText>MERGEFIELD Att.UpperBound</w:instrText>
            </w:r>
            <w:r w:rsidRPr="00926F1C">
              <w:rPr>
                <w:rFonts w:cs="Calibri"/>
                <w:color w:val="FF0000"/>
                <w:u w:val="single"/>
              </w:rPr>
              <w:fldChar w:fldCharType="separate"/>
            </w:r>
            <w:r w:rsidRPr="00926F1C">
              <w:rPr>
                <w:rFonts w:cs="Calibri"/>
                <w:color w:val="FF0000"/>
                <w:u w:val="single"/>
              </w:rPr>
              <w:t>1</w:t>
            </w:r>
            <w:r w:rsidRPr="00926F1C">
              <w:rPr>
                <w:rFonts w:cs="Calibri"/>
                <w:color w:val="FF0000"/>
                <w:u w:val="single"/>
              </w:rPr>
              <w:fldChar w:fldCharType="end"/>
            </w:r>
          </w:p>
        </w:tc>
        <w:bookmarkEnd w:id="329"/>
      </w:tr>
      <w:tr w:rsidR="00926F1C" w:rsidRPr="00926F1C" w14:paraId="719BA981" w14:textId="77777777" w:rsidTr="00AA63DB">
        <w:tc>
          <w:tcPr>
            <w:tcW w:w="450" w:type="dxa"/>
            <w:tcBorders>
              <w:top w:val="nil"/>
              <w:left w:val="nil"/>
              <w:bottom w:val="nil"/>
              <w:right w:val="nil"/>
            </w:tcBorders>
          </w:tcPr>
          <w:p w14:paraId="562F8A17" w14:textId="77777777" w:rsidR="00926F1C" w:rsidRPr="00926F1C" w:rsidRDefault="00926F1C" w:rsidP="00926F1C">
            <w:pPr>
              <w:rPr>
                <w:rFonts w:cs="Calibri"/>
                <w:color w:val="0F0F0F"/>
              </w:rPr>
            </w:pPr>
            <w:bookmarkStart w:id="330" w:name="BKM_FB6E00EC_CE8D_4211_A718_6EF9680F1512"/>
          </w:p>
        </w:tc>
        <w:tc>
          <w:tcPr>
            <w:tcW w:w="2790" w:type="dxa"/>
            <w:gridSpan w:val="2"/>
            <w:tcBorders>
              <w:top w:val="nil"/>
              <w:left w:val="nil"/>
              <w:bottom w:val="nil"/>
              <w:right w:val="nil"/>
            </w:tcBorders>
          </w:tcPr>
          <w:p w14:paraId="78D17B01"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Att.Name</w:instrText>
            </w:r>
            <w:r w:rsidRPr="00926F1C">
              <w:rPr>
                <w:color w:val="FF0000"/>
                <w:u w:val="single"/>
              </w:rPr>
              <w:fldChar w:fldCharType="separate"/>
            </w:r>
            <w:r w:rsidRPr="00926F1C">
              <w:rPr>
                <w:rFonts w:cs="Calibri"/>
                <w:color w:val="FF0000"/>
                <w:u w:val="single"/>
              </w:rPr>
              <w:t>Relatieve hoogteligging tunneldeel</w:t>
            </w:r>
            <w:r w:rsidRPr="00926F1C">
              <w:rPr>
                <w:color w:val="FF0000"/>
                <w:u w:val="single"/>
              </w:rPr>
              <w:fldChar w:fldCharType="end"/>
            </w:r>
          </w:p>
        </w:tc>
        <w:tc>
          <w:tcPr>
            <w:tcW w:w="4230" w:type="dxa"/>
            <w:tcBorders>
              <w:top w:val="nil"/>
              <w:left w:val="nil"/>
              <w:bottom w:val="nil"/>
              <w:right w:val="nil"/>
            </w:tcBorders>
          </w:tcPr>
          <w:p w14:paraId="1768CFB9"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Att.Notes</w:instrText>
            </w:r>
            <w:r w:rsidRPr="00926F1C">
              <w:rPr>
                <w:color w:val="FF0000"/>
                <w:u w:val="single"/>
              </w:rPr>
              <w:fldChar w:fldCharType="separate"/>
            </w:r>
            <w:r w:rsidRPr="00926F1C">
              <w:rPr>
                <w:rFonts w:cs="Calibri"/>
                <w:color w:val="FF0000"/>
                <w:u w:val="single"/>
              </w:rPr>
              <w:t>Aanduiding voor de relatieve hoogte van het tunneldeel</w:t>
            </w:r>
            <w:r w:rsidRPr="00926F1C">
              <w:rPr>
                <w:color w:val="FF0000"/>
                <w:u w:val="single"/>
              </w:rPr>
              <w:fldChar w:fldCharType="end"/>
            </w:r>
          </w:p>
        </w:tc>
        <w:tc>
          <w:tcPr>
            <w:tcW w:w="1080" w:type="dxa"/>
            <w:tcBorders>
              <w:top w:val="nil"/>
              <w:left w:val="nil"/>
              <w:bottom w:val="nil"/>
              <w:right w:val="nil"/>
            </w:tcBorders>
          </w:tcPr>
          <w:p w14:paraId="2AF5B783"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Att.Type</w:instrText>
            </w:r>
            <w:r w:rsidRPr="00926F1C">
              <w:rPr>
                <w:color w:val="FF0000"/>
                <w:u w:val="single"/>
              </w:rPr>
              <w:fldChar w:fldCharType="separate"/>
            </w:r>
            <w:r w:rsidRPr="00926F1C">
              <w:rPr>
                <w:rFonts w:cs="Calibri"/>
                <w:color w:val="FF0000"/>
                <w:u w:val="single"/>
              </w:rPr>
              <w:t>N1</w:t>
            </w:r>
            <w:r w:rsidRPr="00926F1C">
              <w:rPr>
                <w:color w:val="FF0000"/>
                <w:u w:val="single"/>
              </w:rPr>
              <w:fldChar w:fldCharType="end"/>
            </w:r>
          </w:p>
        </w:tc>
        <w:tc>
          <w:tcPr>
            <w:tcW w:w="810" w:type="dxa"/>
            <w:tcBorders>
              <w:top w:val="nil"/>
              <w:left w:val="nil"/>
              <w:bottom w:val="nil"/>
              <w:right w:val="nil"/>
            </w:tcBorders>
          </w:tcPr>
          <w:p w14:paraId="2F8DE51F"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Att.LowerBound</w:instrText>
            </w:r>
            <w:r w:rsidRPr="00926F1C">
              <w:rPr>
                <w:color w:val="FF0000"/>
                <w:u w:val="single"/>
              </w:rPr>
              <w:fldChar w:fldCharType="separate"/>
            </w:r>
            <w:r w:rsidRPr="00926F1C">
              <w:rPr>
                <w:rFonts w:cs="Calibri"/>
                <w:color w:val="FF0000"/>
                <w:u w:val="single"/>
              </w:rPr>
              <w:t>1</w:t>
            </w:r>
            <w:r w:rsidRPr="00926F1C">
              <w:rPr>
                <w:color w:val="FF0000"/>
                <w:u w:val="single"/>
              </w:rPr>
              <w:fldChar w:fldCharType="end"/>
            </w:r>
            <w:r w:rsidRPr="00926F1C">
              <w:rPr>
                <w:rFonts w:cs="Calibri"/>
                <w:color w:val="FF0000"/>
                <w:u w:val="single"/>
              </w:rPr>
              <w:t xml:space="preserve"> - </w:t>
            </w:r>
            <w:r w:rsidRPr="00926F1C">
              <w:rPr>
                <w:rFonts w:cs="Calibri"/>
                <w:color w:val="FF0000"/>
                <w:u w:val="single"/>
              </w:rPr>
              <w:fldChar w:fldCharType="begin" w:fldLock="1"/>
            </w:r>
            <w:r w:rsidRPr="00926F1C">
              <w:rPr>
                <w:rFonts w:cs="Calibri"/>
                <w:color w:val="FF0000"/>
                <w:u w:val="single"/>
              </w:rPr>
              <w:instrText>MERGEFIELD Att.UpperBound</w:instrText>
            </w:r>
            <w:r w:rsidRPr="00926F1C">
              <w:rPr>
                <w:rFonts w:cs="Calibri"/>
                <w:color w:val="FF0000"/>
                <w:u w:val="single"/>
              </w:rPr>
              <w:fldChar w:fldCharType="separate"/>
            </w:r>
            <w:r w:rsidRPr="00926F1C">
              <w:rPr>
                <w:rFonts w:cs="Calibri"/>
                <w:color w:val="FF0000"/>
                <w:u w:val="single"/>
              </w:rPr>
              <w:t>1</w:t>
            </w:r>
            <w:r w:rsidRPr="00926F1C">
              <w:rPr>
                <w:rFonts w:cs="Calibri"/>
                <w:color w:val="FF0000"/>
                <w:u w:val="single"/>
              </w:rPr>
              <w:fldChar w:fldCharType="end"/>
            </w:r>
          </w:p>
        </w:tc>
        <w:bookmarkEnd w:id="330"/>
      </w:tr>
      <w:tr w:rsidR="00926F1C" w:rsidRPr="00926F1C" w14:paraId="285395E5" w14:textId="77777777" w:rsidTr="00AA63DB">
        <w:tc>
          <w:tcPr>
            <w:tcW w:w="450" w:type="dxa"/>
            <w:tcBorders>
              <w:top w:val="nil"/>
              <w:left w:val="nil"/>
              <w:bottom w:val="nil"/>
              <w:right w:val="nil"/>
            </w:tcBorders>
          </w:tcPr>
          <w:p w14:paraId="7BC2B27F" w14:textId="77777777" w:rsidR="00926F1C" w:rsidRPr="00926F1C" w:rsidRDefault="00926F1C" w:rsidP="00926F1C">
            <w:pPr>
              <w:rPr>
                <w:rFonts w:cs="Calibri"/>
                <w:color w:val="0F0F0F"/>
              </w:rPr>
            </w:pPr>
            <w:bookmarkStart w:id="331" w:name="BKM_0F72D1CD_F7CA_4e4d_814C_16307B674C90"/>
          </w:p>
        </w:tc>
        <w:tc>
          <w:tcPr>
            <w:tcW w:w="2790" w:type="dxa"/>
            <w:gridSpan w:val="2"/>
            <w:tcBorders>
              <w:top w:val="nil"/>
              <w:left w:val="nil"/>
              <w:bottom w:val="nil"/>
              <w:right w:val="nil"/>
            </w:tcBorders>
          </w:tcPr>
          <w:p w14:paraId="77469D0E"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Att.Name</w:instrText>
            </w:r>
            <w:r w:rsidRPr="00926F1C">
              <w:rPr>
                <w:color w:val="FF0000"/>
                <w:u w:val="single"/>
              </w:rPr>
              <w:fldChar w:fldCharType="separate"/>
            </w:r>
            <w:r w:rsidRPr="00926F1C">
              <w:rPr>
                <w:rFonts w:cs="Calibri"/>
                <w:color w:val="FF0000"/>
                <w:u w:val="single"/>
              </w:rPr>
              <w:t>Geometrie tunneldeel</w:t>
            </w:r>
            <w:r w:rsidRPr="00926F1C">
              <w:rPr>
                <w:color w:val="FF0000"/>
                <w:u w:val="single"/>
              </w:rPr>
              <w:fldChar w:fldCharType="end"/>
            </w:r>
          </w:p>
        </w:tc>
        <w:tc>
          <w:tcPr>
            <w:tcW w:w="4230" w:type="dxa"/>
            <w:tcBorders>
              <w:top w:val="nil"/>
              <w:left w:val="nil"/>
              <w:bottom w:val="nil"/>
              <w:right w:val="nil"/>
            </w:tcBorders>
          </w:tcPr>
          <w:p w14:paraId="6B042A14"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Att.Notes</w:instrText>
            </w:r>
            <w:r w:rsidRPr="00926F1C">
              <w:rPr>
                <w:color w:val="FF0000"/>
                <w:u w:val="single"/>
              </w:rPr>
              <w:fldChar w:fldCharType="separate"/>
            </w:r>
            <w:r w:rsidRPr="00926F1C">
              <w:rPr>
                <w:rFonts w:cs="Calibri"/>
                <w:color w:val="FF0000"/>
                <w:u w:val="single"/>
              </w:rPr>
              <w:t>De minimaal tweedimensionale geometrische representatie van de omtrekken van een tunneldeel.</w:t>
            </w:r>
            <w:r w:rsidRPr="00926F1C">
              <w:rPr>
                <w:color w:val="FF0000"/>
                <w:u w:val="single"/>
              </w:rPr>
              <w:fldChar w:fldCharType="end"/>
            </w:r>
          </w:p>
        </w:tc>
        <w:tc>
          <w:tcPr>
            <w:tcW w:w="1080" w:type="dxa"/>
            <w:tcBorders>
              <w:top w:val="nil"/>
              <w:left w:val="nil"/>
              <w:bottom w:val="nil"/>
              <w:right w:val="nil"/>
            </w:tcBorders>
          </w:tcPr>
          <w:p w14:paraId="19CF352F"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Att.Type</w:instrText>
            </w:r>
            <w:r w:rsidRPr="00926F1C">
              <w:rPr>
                <w:color w:val="FF0000"/>
                <w:u w:val="single"/>
              </w:rPr>
              <w:fldChar w:fldCharType="separate"/>
            </w:r>
            <w:r w:rsidRPr="00926F1C">
              <w:rPr>
                <w:rFonts w:cs="Calibri"/>
                <w:color w:val="FF0000"/>
                <w:u w:val="single"/>
              </w:rPr>
              <w:t>GM_Surface</w:t>
            </w:r>
            <w:r w:rsidRPr="00926F1C">
              <w:rPr>
                <w:color w:val="FF0000"/>
                <w:u w:val="single"/>
              </w:rPr>
              <w:fldChar w:fldCharType="end"/>
            </w:r>
          </w:p>
        </w:tc>
        <w:tc>
          <w:tcPr>
            <w:tcW w:w="810" w:type="dxa"/>
            <w:tcBorders>
              <w:top w:val="nil"/>
              <w:left w:val="nil"/>
              <w:bottom w:val="nil"/>
              <w:right w:val="nil"/>
            </w:tcBorders>
          </w:tcPr>
          <w:p w14:paraId="3D37FF8D"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Att.LowerBound</w:instrText>
            </w:r>
            <w:r w:rsidRPr="00926F1C">
              <w:rPr>
                <w:color w:val="FF0000"/>
                <w:u w:val="single"/>
              </w:rPr>
              <w:fldChar w:fldCharType="separate"/>
            </w:r>
            <w:r w:rsidRPr="00926F1C">
              <w:rPr>
                <w:rFonts w:cs="Calibri"/>
                <w:color w:val="FF0000"/>
                <w:u w:val="single"/>
              </w:rPr>
              <w:t>1</w:t>
            </w:r>
            <w:r w:rsidRPr="00926F1C">
              <w:rPr>
                <w:color w:val="FF0000"/>
                <w:u w:val="single"/>
              </w:rPr>
              <w:fldChar w:fldCharType="end"/>
            </w:r>
            <w:r w:rsidRPr="00926F1C">
              <w:rPr>
                <w:rFonts w:cs="Calibri"/>
                <w:color w:val="FF0000"/>
                <w:u w:val="single"/>
              </w:rPr>
              <w:t xml:space="preserve"> - </w:t>
            </w:r>
            <w:r w:rsidRPr="00926F1C">
              <w:rPr>
                <w:rFonts w:cs="Calibri"/>
                <w:color w:val="FF0000"/>
                <w:u w:val="single"/>
              </w:rPr>
              <w:fldChar w:fldCharType="begin" w:fldLock="1"/>
            </w:r>
            <w:r w:rsidRPr="00926F1C">
              <w:rPr>
                <w:rFonts w:cs="Calibri"/>
                <w:color w:val="FF0000"/>
                <w:u w:val="single"/>
              </w:rPr>
              <w:instrText>MERGEFIELD Att.UpperBound</w:instrText>
            </w:r>
            <w:r w:rsidRPr="00926F1C">
              <w:rPr>
                <w:rFonts w:cs="Calibri"/>
                <w:color w:val="FF0000"/>
                <w:u w:val="single"/>
              </w:rPr>
              <w:fldChar w:fldCharType="separate"/>
            </w:r>
            <w:r w:rsidRPr="00926F1C">
              <w:rPr>
                <w:rFonts w:cs="Calibri"/>
                <w:color w:val="FF0000"/>
                <w:u w:val="single"/>
              </w:rPr>
              <w:t>1</w:t>
            </w:r>
            <w:r w:rsidRPr="00926F1C">
              <w:rPr>
                <w:rFonts w:cs="Calibri"/>
                <w:color w:val="FF0000"/>
                <w:u w:val="single"/>
              </w:rPr>
              <w:fldChar w:fldCharType="end"/>
            </w:r>
          </w:p>
        </w:tc>
        <w:bookmarkEnd w:id="331"/>
      </w:tr>
      <w:tr w:rsidR="00926F1C" w:rsidRPr="00926F1C" w14:paraId="02E4A6FA" w14:textId="77777777" w:rsidTr="00AA63DB">
        <w:tc>
          <w:tcPr>
            <w:tcW w:w="450" w:type="dxa"/>
            <w:tcBorders>
              <w:top w:val="nil"/>
              <w:left w:val="nil"/>
              <w:bottom w:val="nil"/>
              <w:right w:val="nil"/>
            </w:tcBorders>
          </w:tcPr>
          <w:p w14:paraId="29AA4B95" w14:textId="77777777" w:rsidR="00926F1C" w:rsidRPr="00926F1C" w:rsidRDefault="00926F1C" w:rsidP="00926F1C">
            <w:pPr>
              <w:rPr>
                <w:rFonts w:cs="Calibri"/>
                <w:color w:val="0F0F0F"/>
              </w:rPr>
            </w:pPr>
            <w:bookmarkStart w:id="332" w:name="BKM_558FB6D2_7C46_4801_B09B_041FA15A101B"/>
          </w:p>
        </w:tc>
        <w:tc>
          <w:tcPr>
            <w:tcW w:w="2790" w:type="dxa"/>
            <w:gridSpan w:val="2"/>
            <w:tcBorders>
              <w:top w:val="nil"/>
              <w:left w:val="nil"/>
              <w:bottom w:val="nil"/>
              <w:right w:val="nil"/>
            </w:tcBorders>
          </w:tcPr>
          <w:p w14:paraId="0522615C"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Att.Name</w:instrText>
            </w:r>
            <w:r w:rsidRPr="00926F1C">
              <w:rPr>
                <w:color w:val="FF0000"/>
                <w:u w:val="single"/>
              </w:rPr>
              <w:fldChar w:fldCharType="separate"/>
            </w:r>
            <w:r w:rsidRPr="00926F1C">
              <w:rPr>
                <w:rFonts w:cs="Calibri"/>
                <w:color w:val="FF0000"/>
                <w:u w:val="single"/>
              </w:rPr>
              <w:t>Lod0 geometrie tunneldeel</w:t>
            </w:r>
            <w:r w:rsidRPr="00926F1C">
              <w:rPr>
                <w:color w:val="FF0000"/>
                <w:u w:val="single"/>
              </w:rPr>
              <w:fldChar w:fldCharType="end"/>
            </w:r>
          </w:p>
        </w:tc>
        <w:tc>
          <w:tcPr>
            <w:tcW w:w="4230" w:type="dxa"/>
            <w:tcBorders>
              <w:top w:val="nil"/>
              <w:left w:val="nil"/>
              <w:bottom w:val="nil"/>
              <w:right w:val="nil"/>
            </w:tcBorders>
          </w:tcPr>
          <w:p w14:paraId="12FDABD0"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Att.Notes</w:instrText>
            </w:r>
            <w:r w:rsidRPr="00926F1C">
              <w:rPr>
                <w:color w:val="FF0000"/>
                <w:u w:val="single"/>
              </w:rPr>
              <w:fldChar w:fldCharType="separate"/>
            </w:r>
            <w:r w:rsidRPr="00926F1C">
              <w:rPr>
                <w:rFonts w:cs="Calibri"/>
                <w:color w:val="FF0000"/>
                <w:u w:val="single"/>
              </w:rPr>
              <w:t>De geometrische representatie van een tunneldeel als vlak in 2.5D op level of detail 0.</w:t>
            </w:r>
            <w:r w:rsidRPr="00926F1C">
              <w:rPr>
                <w:color w:val="FF0000"/>
                <w:u w:val="single"/>
              </w:rPr>
              <w:fldChar w:fldCharType="end"/>
            </w:r>
          </w:p>
        </w:tc>
        <w:tc>
          <w:tcPr>
            <w:tcW w:w="1080" w:type="dxa"/>
            <w:tcBorders>
              <w:top w:val="nil"/>
              <w:left w:val="nil"/>
              <w:bottom w:val="nil"/>
              <w:right w:val="nil"/>
            </w:tcBorders>
          </w:tcPr>
          <w:p w14:paraId="28B5168B"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Att.Type</w:instrText>
            </w:r>
            <w:r w:rsidRPr="00926F1C">
              <w:rPr>
                <w:color w:val="FF0000"/>
                <w:u w:val="single"/>
              </w:rPr>
              <w:fldChar w:fldCharType="separate"/>
            </w:r>
            <w:r w:rsidRPr="00926F1C">
              <w:rPr>
                <w:rFonts w:cs="Calibri"/>
                <w:color w:val="FF0000"/>
                <w:u w:val="single"/>
              </w:rPr>
              <w:t>GM_Surface</w:t>
            </w:r>
            <w:r w:rsidRPr="00926F1C">
              <w:rPr>
                <w:color w:val="FF0000"/>
                <w:u w:val="single"/>
              </w:rPr>
              <w:fldChar w:fldCharType="end"/>
            </w:r>
          </w:p>
        </w:tc>
        <w:tc>
          <w:tcPr>
            <w:tcW w:w="810" w:type="dxa"/>
            <w:tcBorders>
              <w:top w:val="nil"/>
              <w:left w:val="nil"/>
              <w:bottom w:val="nil"/>
              <w:right w:val="nil"/>
            </w:tcBorders>
          </w:tcPr>
          <w:p w14:paraId="462E8D04"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Att.LowerBound</w:instrText>
            </w:r>
            <w:r w:rsidRPr="00926F1C">
              <w:rPr>
                <w:color w:val="FF0000"/>
                <w:u w:val="single"/>
              </w:rPr>
              <w:fldChar w:fldCharType="separate"/>
            </w:r>
            <w:r w:rsidRPr="00926F1C">
              <w:rPr>
                <w:rFonts w:cs="Calibri"/>
                <w:color w:val="FF0000"/>
                <w:u w:val="single"/>
              </w:rPr>
              <w:t>0</w:t>
            </w:r>
            <w:r w:rsidRPr="00926F1C">
              <w:rPr>
                <w:color w:val="FF0000"/>
                <w:u w:val="single"/>
              </w:rPr>
              <w:fldChar w:fldCharType="end"/>
            </w:r>
            <w:r w:rsidRPr="00926F1C">
              <w:rPr>
                <w:rFonts w:cs="Calibri"/>
                <w:color w:val="FF0000"/>
                <w:u w:val="single"/>
              </w:rPr>
              <w:t xml:space="preserve"> - </w:t>
            </w:r>
            <w:r w:rsidRPr="00926F1C">
              <w:rPr>
                <w:rFonts w:cs="Calibri"/>
                <w:color w:val="FF0000"/>
                <w:u w:val="single"/>
              </w:rPr>
              <w:fldChar w:fldCharType="begin" w:fldLock="1"/>
            </w:r>
            <w:r w:rsidRPr="00926F1C">
              <w:rPr>
                <w:rFonts w:cs="Calibri"/>
                <w:color w:val="FF0000"/>
                <w:u w:val="single"/>
              </w:rPr>
              <w:instrText>MERGEFIELD Att.UpperBound</w:instrText>
            </w:r>
            <w:r w:rsidRPr="00926F1C">
              <w:rPr>
                <w:rFonts w:cs="Calibri"/>
                <w:color w:val="FF0000"/>
                <w:u w:val="single"/>
              </w:rPr>
              <w:fldChar w:fldCharType="separate"/>
            </w:r>
            <w:r w:rsidRPr="00926F1C">
              <w:rPr>
                <w:rFonts w:cs="Calibri"/>
                <w:color w:val="FF0000"/>
                <w:u w:val="single"/>
              </w:rPr>
              <w:t>1</w:t>
            </w:r>
            <w:r w:rsidRPr="00926F1C">
              <w:rPr>
                <w:rFonts w:cs="Calibri"/>
                <w:color w:val="FF0000"/>
                <w:u w:val="single"/>
              </w:rPr>
              <w:fldChar w:fldCharType="end"/>
            </w:r>
          </w:p>
        </w:tc>
        <w:bookmarkEnd w:id="332"/>
      </w:tr>
      <w:tr w:rsidR="00926F1C" w:rsidRPr="00926F1C" w14:paraId="58DEAEDA" w14:textId="77777777" w:rsidTr="00AA63DB">
        <w:tc>
          <w:tcPr>
            <w:tcW w:w="450" w:type="dxa"/>
            <w:tcBorders>
              <w:top w:val="nil"/>
              <w:left w:val="nil"/>
              <w:bottom w:val="nil"/>
              <w:right w:val="nil"/>
            </w:tcBorders>
          </w:tcPr>
          <w:p w14:paraId="18E6741A" w14:textId="77777777" w:rsidR="00926F1C" w:rsidRPr="00926F1C" w:rsidRDefault="00926F1C" w:rsidP="00926F1C">
            <w:pPr>
              <w:rPr>
                <w:rFonts w:cs="Calibri"/>
                <w:color w:val="0F0F0F"/>
              </w:rPr>
            </w:pPr>
            <w:bookmarkStart w:id="333" w:name="BKM_8219505A_2592_4de7_9432_EFD5E048047F"/>
          </w:p>
        </w:tc>
        <w:tc>
          <w:tcPr>
            <w:tcW w:w="2790" w:type="dxa"/>
            <w:gridSpan w:val="2"/>
            <w:tcBorders>
              <w:top w:val="nil"/>
              <w:left w:val="nil"/>
              <w:bottom w:val="nil"/>
              <w:right w:val="nil"/>
            </w:tcBorders>
          </w:tcPr>
          <w:p w14:paraId="5C00D486"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Att.Name</w:instrText>
            </w:r>
            <w:r w:rsidRPr="00926F1C">
              <w:rPr>
                <w:color w:val="FF0000"/>
                <w:u w:val="single"/>
              </w:rPr>
              <w:fldChar w:fldCharType="separate"/>
            </w:r>
            <w:r w:rsidRPr="00926F1C">
              <w:rPr>
                <w:rFonts w:cs="Calibri"/>
                <w:color w:val="FF0000"/>
                <w:u w:val="single"/>
              </w:rPr>
              <w:t>Datum begin geldgiheid tunneldeel</w:t>
            </w:r>
            <w:r w:rsidRPr="00926F1C">
              <w:rPr>
                <w:color w:val="FF0000"/>
                <w:u w:val="single"/>
              </w:rPr>
              <w:fldChar w:fldCharType="end"/>
            </w:r>
          </w:p>
        </w:tc>
        <w:tc>
          <w:tcPr>
            <w:tcW w:w="4230" w:type="dxa"/>
            <w:tcBorders>
              <w:top w:val="nil"/>
              <w:left w:val="nil"/>
              <w:bottom w:val="nil"/>
              <w:right w:val="nil"/>
            </w:tcBorders>
          </w:tcPr>
          <w:p w14:paraId="26E609AC"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Att.Notes</w:instrText>
            </w:r>
            <w:r w:rsidRPr="00926F1C">
              <w:rPr>
                <w:color w:val="FF0000"/>
                <w:u w:val="single"/>
              </w:rPr>
              <w:fldChar w:fldCharType="separate"/>
            </w:r>
            <w:r w:rsidRPr="00926F1C">
              <w:rPr>
                <w:rFonts w:cs="Calibri"/>
                <w:color w:val="FF0000"/>
                <w:u w:val="single"/>
              </w:rPr>
              <w:t>De datum waarop het tunneldeel is ontstaan.</w:t>
            </w:r>
            <w:r w:rsidRPr="00926F1C">
              <w:rPr>
                <w:color w:val="FF0000"/>
                <w:u w:val="single"/>
              </w:rPr>
              <w:fldChar w:fldCharType="end"/>
            </w:r>
          </w:p>
        </w:tc>
        <w:tc>
          <w:tcPr>
            <w:tcW w:w="1080" w:type="dxa"/>
            <w:tcBorders>
              <w:top w:val="nil"/>
              <w:left w:val="nil"/>
              <w:bottom w:val="nil"/>
              <w:right w:val="nil"/>
            </w:tcBorders>
          </w:tcPr>
          <w:p w14:paraId="620DE206"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Att.Type</w:instrText>
            </w:r>
            <w:r w:rsidRPr="00926F1C">
              <w:rPr>
                <w:color w:val="FF0000"/>
                <w:u w:val="single"/>
              </w:rPr>
              <w:fldChar w:fldCharType="separate"/>
            </w:r>
            <w:r w:rsidRPr="00926F1C">
              <w:rPr>
                <w:rFonts w:cs="Calibri"/>
                <w:color w:val="FF0000"/>
                <w:u w:val="single"/>
              </w:rPr>
              <w:t>DatumMogelijkOnvolledig</w:t>
            </w:r>
            <w:r w:rsidRPr="00926F1C">
              <w:rPr>
                <w:color w:val="FF0000"/>
                <w:u w:val="single"/>
              </w:rPr>
              <w:fldChar w:fldCharType="end"/>
            </w:r>
          </w:p>
        </w:tc>
        <w:tc>
          <w:tcPr>
            <w:tcW w:w="810" w:type="dxa"/>
            <w:tcBorders>
              <w:top w:val="nil"/>
              <w:left w:val="nil"/>
              <w:bottom w:val="nil"/>
              <w:right w:val="nil"/>
            </w:tcBorders>
          </w:tcPr>
          <w:p w14:paraId="49A4F884"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Att.LowerBound</w:instrText>
            </w:r>
            <w:r w:rsidRPr="00926F1C">
              <w:rPr>
                <w:color w:val="FF0000"/>
                <w:u w:val="single"/>
              </w:rPr>
              <w:fldChar w:fldCharType="separate"/>
            </w:r>
            <w:r w:rsidRPr="00926F1C">
              <w:rPr>
                <w:rFonts w:cs="Calibri"/>
                <w:color w:val="FF0000"/>
                <w:u w:val="single"/>
              </w:rPr>
              <w:t>1</w:t>
            </w:r>
            <w:r w:rsidRPr="00926F1C">
              <w:rPr>
                <w:color w:val="FF0000"/>
                <w:u w:val="single"/>
              </w:rPr>
              <w:fldChar w:fldCharType="end"/>
            </w:r>
            <w:r w:rsidRPr="00926F1C">
              <w:rPr>
                <w:rFonts w:cs="Calibri"/>
                <w:color w:val="FF0000"/>
                <w:u w:val="single"/>
              </w:rPr>
              <w:t xml:space="preserve"> - </w:t>
            </w:r>
            <w:r w:rsidRPr="00926F1C">
              <w:rPr>
                <w:rFonts w:cs="Calibri"/>
                <w:color w:val="FF0000"/>
                <w:u w:val="single"/>
              </w:rPr>
              <w:fldChar w:fldCharType="begin" w:fldLock="1"/>
            </w:r>
            <w:r w:rsidRPr="00926F1C">
              <w:rPr>
                <w:rFonts w:cs="Calibri"/>
                <w:color w:val="FF0000"/>
                <w:u w:val="single"/>
              </w:rPr>
              <w:instrText>MERGEFIELD Att.UpperBound</w:instrText>
            </w:r>
            <w:r w:rsidRPr="00926F1C">
              <w:rPr>
                <w:rFonts w:cs="Calibri"/>
                <w:color w:val="FF0000"/>
                <w:u w:val="single"/>
              </w:rPr>
              <w:fldChar w:fldCharType="separate"/>
            </w:r>
            <w:r w:rsidRPr="00926F1C">
              <w:rPr>
                <w:rFonts w:cs="Calibri"/>
                <w:color w:val="FF0000"/>
                <w:u w:val="single"/>
              </w:rPr>
              <w:t>1</w:t>
            </w:r>
            <w:r w:rsidRPr="00926F1C">
              <w:rPr>
                <w:rFonts w:cs="Calibri"/>
                <w:color w:val="FF0000"/>
                <w:u w:val="single"/>
              </w:rPr>
              <w:fldChar w:fldCharType="end"/>
            </w:r>
          </w:p>
        </w:tc>
        <w:bookmarkEnd w:id="333"/>
      </w:tr>
      <w:tr w:rsidR="00926F1C" w:rsidRPr="00926F1C" w14:paraId="6C75D6B8" w14:textId="77777777" w:rsidTr="00AA63DB">
        <w:tc>
          <w:tcPr>
            <w:tcW w:w="450" w:type="dxa"/>
            <w:tcBorders>
              <w:top w:val="nil"/>
              <w:left w:val="nil"/>
              <w:bottom w:val="nil"/>
              <w:right w:val="nil"/>
            </w:tcBorders>
          </w:tcPr>
          <w:p w14:paraId="71E6C54C" w14:textId="77777777" w:rsidR="00926F1C" w:rsidRPr="00926F1C" w:rsidRDefault="00926F1C" w:rsidP="00926F1C">
            <w:pPr>
              <w:rPr>
                <w:rFonts w:cs="Calibri"/>
                <w:color w:val="0F0F0F"/>
              </w:rPr>
            </w:pPr>
            <w:bookmarkStart w:id="334" w:name="BKM_AD69665C_DB80_40c8_AC00_55889B980BF9"/>
          </w:p>
        </w:tc>
        <w:tc>
          <w:tcPr>
            <w:tcW w:w="2790" w:type="dxa"/>
            <w:gridSpan w:val="2"/>
            <w:tcBorders>
              <w:top w:val="nil"/>
              <w:left w:val="nil"/>
              <w:bottom w:val="nil"/>
              <w:right w:val="nil"/>
            </w:tcBorders>
          </w:tcPr>
          <w:p w14:paraId="3D2BE839"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Att.Name</w:instrText>
            </w:r>
            <w:r w:rsidRPr="00926F1C">
              <w:rPr>
                <w:color w:val="FF0000"/>
                <w:u w:val="single"/>
              </w:rPr>
              <w:fldChar w:fldCharType="separate"/>
            </w:r>
            <w:r w:rsidRPr="00926F1C">
              <w:rPr>
                <w:rFonts w:cs="Calibri"/>
                <w:color w:val="FF0000"/>
                <w:u w:val="single"/>
              </w:rPr>
              <w:t>Datum einde geldigheid  tunneldeel</w:t>
            </w:r>
            <w:r w:rsidRPr="00926F1C">
              <w:rPr>
                <w:color w:val="FF0000"/>
                <w:u w:val="single"/>
              </w:rPr>
              <w:fldChar w:fldCharType="end"/>
            </w:r>
          </w:p>
        </w:tc>
        <w:tc>
          <w:tcPr>
            <w:tcW w:w="4230" w:type="dxa"/>
            <w:tcBorders>
              <w:top w:val="nil"/>
              <w:left w:val="nil"/>
              <w:bottom w:val="nil"/>
              <w:right w:val="nil"/>
            </w:tcBorders>
          </w:tcPr>
          <w:p w14:paraId="5878B709"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Att.Notes</w:instrText>
            </w:r>
            <w:r w:rsidRPr="00926F1C">
              <w:rPr>
                <w:color w:val="FF0000"/>
                <w:u w:val="single"/>
              </w:rPr>
              <w:fldChar w:fldCharType="separate"/>
            </w:r>
            <w:r w:rsidRPr="00926F1C">
              <w:rPr>
                <w:rFonts w:cs="Calibri"/>
                <w:color w:val="FF0000"/>
                <w:u w:val="single"/>
              </w:rPr>
              <w:t>De datum waarop het tunneldeell ongeldig is geworden.</w:t>
            </w:r>
            <w:r w:rsidRPr="00926F1C">
              <w:rPr>
                <w:color w:val="FF0000"/>
                <w:u w:val="single"/>
              </w:rPr>
              <w:fldChar w:fldCharType="end"/>
            </w:r>
          </w:p>
        </w:tc>
        <w:tc>
          <w:tcPr>
            <w:tcW w:w="1080" w:type="dxa"/>
            <w:tcBorders>
              <w:top w:val="nil"/>
              <w:left w:val="nil"/>
              <w:bottom w:val="nil"/>
              <w:right w:val="nil"/>
            </w:tcBorders>
          </w:tcPr>
          <w:p w14:paraId="2A12B66D"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Att.Type</w:instrText>
            </w:r>
            <w:r w:rsidRPr="00926F1C">
              <w:rPr>
                <w:color w:val="FF0000"/>
                <w:u w:val="single"/>
              </w:rPr>
              <w:fldChar w:fldCharType="separate"/>
            </w:r>
            <w:r w:rsidRPr="00926F1C">
              <w:rPr>
                <w:rFonts w:cs="Calibri"/>
                <w:color w:val="FF0000"/>
                <w:u w:val="single"/>
              </w:rPr>
              <w:t>DatumMogelijkOnvolledig</w:t>
            </w:r>
            <w:r w:rsidRPr="00926F1C">
              <w:rPr>
                <w:color w:val="FF0000"/>
                <w:u w:val="single"/>
              </w:rPr>
              <w:fldChar w:fldCharType="end"/>
            </w:r>
          </w:p>
        </w:tc>
        <w:tc>
          <w:tcPr>
            <w:tcW w:w="810" w:type="dxa"/>
            <w:tcBorders>
              <w:top w:val="nil"/>
              <w:left w:val="nil"/>
              <w:bottom w:val="nil"/>
              <w:right w:val="nil"/>
            </w:tcBorders>
          </w:tcPr>
          <w:p w14:paraId="2AED4B7D" w14:textId="77777777" w:rsidR="00926F1C" w:rsidRPr="00926F1C" w:rsidRDefault="00926F1C" w:rsidP="00926F1C">
            <w:pPr>
              <w:rPr>
                <w:rFonts w:cs="Calibri"/>
                <w:color w:val="FF0000"/>
                <w:u w:val="single"/>
              </w:rPr>
            </w:pPr>
            <w:r w:rsidRPr="00926F1C">
              <w:rPr>
                <w:color w:val="FF0000"/>
                <w:u w:val="single"/>
              </w:rPr>
              <w:fldChar w:fldCharType="begin" w:fldLock="1"/>
            </w:r>
            <w:r w:rsidRPr="00926F1C">
              <w:rPr>
                <w:color w:val="FF0000"/>
                <w:u w:val="single"/>
              </w:rPr>
              <w:instrText xml:space="preserve">MERGEFIELD </w:instrText>
            </w:r>
            <w:r w:rsidRPr="00926F1C">
              <w:rPr>
                <w:rFonts w:cs="Calibri"/>
                <w:color w:val="FF0000"/>
                <w:u w:val="single"/>
              </w:rPr>
              <w:instrText>Att.LowerBound</w:instrText>
            </w:r>
            <w:r w:rsidRPr="00926F1C">
              <w:rPr>
                <w:color w:val="FF0000"/>
                <w:u w:val="single"/>
              </w:rPr>
              <w:fldChar w:fldCharType="separate"/>
            </w:r>
            <w:r w:rsidRPr="00926F1C">
              <w:rPr>
                <w:rFonts w:cs="Calibri"/>
                <w:color w:val="FF0000"/>
                <w:u w:val="single"/>
              </w:rPr>
              <w:t>0</w:t>
            </w:r>
            <w:r w:rsidRPr="00926F1C">
              <w:rPr>
                <w:color w:val="FF0000"/>
                <w:u w:val="single"/>
              </w:rPr>
              <w:fldChar w:fldCharType="end"/>
            </w:r>
            <w:r w:rsidRPr="00926F1C">
              <w:rPr>
                <w:rFonts w:cs="Calibri"/>
                <w:color w:val="FF0000"/>
                <w:u w:val="single"/>
              </w:rPr>
              <w:t xml:space="preserve"> - </w:t>
            </w:r>
            <w:r w:rsidRPr="00926F1C">
              <w:rPr>
                <w:rFonts w:cs="Calibri"/>
                <w:color w:val="FF0000"/>
                <w:u w:val="single"/>
              </w:rPr>
              <w:fldChar w:fldCharType="begin" w:fldLock="1"/>
            </w:r>
            <w:r w:rsidRPr="00926F1C">
              <w:rPr>
                <w:rFonts w:cs="Calibri"/>
                <w:color w:val="FF0000"/>
                <w:u w:val="single"/>
              </w:rPr>
              <w:instrText>MERGEFIELD Att.UpperBound</w:instrText>
            </w:r>
            <w:r w:rsidRPr="00926F1C">
              <w:rPr>
                <w:rFonts w:cs="Calibri"/>
                <w:color w:val="FF0000"/>
                <w:u w:val="single"/>
              </w:rPr>
              <w:fldChar w:fldCharType="separate"/>
            </w:r>
            <w:r w:rsidRPr="00926F1C">
              <w:rPr>
                <w:rFonts w:cs="Calibri"/>
                <w:color w:val="FF0000"/>
                <w:u w:val="single"/>
              </w:rPr>
              <w:t>1</w:t>
            </w:r>
            <w:r w:rsidRPr="00926F1C">
              <w:rPr>
                <w:rFonts w:cs="Calibri"/>
                <w:color w:val="FF0000"/>
                <w:u w:val="single"/>
              </w:rPr>
              <w:fldChar w:fldCharType="end"/>
            </w:r>
          </w:p>
        </w:tc>
        <w:bookmarkEnd w:id="334"/>
      </w:tr>
    </w:tbl>
    <w:p w14:paraId="7FBB48A7" w14:textId="77777777" w:rsidR="00926F1C" w:rsidRPr="00926F1C" w:rsidRDefault="00926F1C" w:rsidP="00926F1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26F1C" w:rsidRPr="00926F1C" w14:paraId="5FE5977C" w14:textId="77777777" w:rsidTr="00AA63DB">
        <w:tc>
          <w:tcPr>
            <w:tcW w:w="9360" w:type="dxa"/>
            <w:tcBorders>
              <w:top w:val="nil"/>
              <w:left w:val="nil"/>
              <w:bottom w:val="nil"/>
              <w:right w:val="nil"/>
            </w:tcBorders>
          </w:tcPr>
          <w:p w14:paraId="4EDF1997" w14:textId="77777777" w:rsidR="00926F1C" w:rsidRPr="00926F1C" w:rsidRDefault="00926F1C" w:rsidP="00926F1C">
            <w:pPr>
              <w:rPr>
                <w:rFonts w:cs="Calibri"/>
                <w:color w:val="0F0F0F"/>
              </w:rPr>
            </w:pPr>
            <w:r w:rsidRPr="00926F1C">
              <w:rPr>
                <w:rFonts w:cs="Calibri"/>
                <w:b/>
                <w:bCs/>
                <w:color w:val="0F0F0F"/>
              </w:rPr>
              <w:t>Overzicht relaties</w:t>
            </w:r>
          </w:p>
        </w:tc>
      </w:tr>
    </w:tbl>
    <w:p w14:paraId="05F163E4" w14:textId="77777777" w:rsidR="00926F1C" w:rsidRPr="00926F1C" w:rsidRDefault="00926F1C" w:rsidP="00926F1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926F1C" w:rsidRPr="00926F1C" w14:paraId="33D48DA1" w14:textId="77777777" w:rsidTr="00AA63DB">
        <w:tc>
          <w:tcPr>
            <w:tcW w:w="9360" w:type="dxa"/>
            <w:tcBorders>
              <w:top w:val="nil"/>
              <w:left w:val="nil"/>
              <w:bottom w:val="nil"/>
              <w:right w:val="nil"/>
            </w:tcBorders>
          </w:tcPr>
          <w:p w14:paraId="1891CE43" w14:textId="77777777" w:rsidR="00926F1C" w:rsidRPr="00926F1C" w:rsidRDefault="00926F1C" w:rsidP="00926F1C">
            <w:pPr>
              <w:rPr>
                <w:rFonts w:cs="Calibri"/>
                <w:b/>
                <w:bCs/>
                <w:color w:val="0F0F0F"/>
              </w:rPr>
            </w:pPr>
            <w:r w:rsidRPr="00926F1C">
              <w:rPr>
                <w:rFonts w:cs="Calibri"/>
                <w:b/>
                <w:bCs/>
                <w:color w:val="0F0F0F"/>
              </w:rPr>
              <w:t>Toelichting objecttype</w:t>
            </w:r>
          </w:p>
          <w:p w14:paraId="2CA2AF2A" w14:textId="2E33A559" w:rsidR="00926F1C" w:rsidRPr="00926F1C" w:rsidRDefault="00926F1C" w:rsidP="00926F1C">
            <w:pPr>
              <w:ind w:left="720"/>
              <w:rPr>
                <w:rFonts w:cs="Calibri"/>
                <w:color w:val="FF0000"/>
                <w:u w:val="single"/>
              </w:rPr>
            </w:pPr>
            <w:r w:rsidRPr="00926F1C">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926F1C">
              <w:rPr>
                <w:rFonts w:cs="Calibri"/>
                <w:color w:val="FF0000"/>
                <w:u w:val="single"/>
              </w:rPr>
              <w:t xml:space="preserve"> dat het de plantopografie van een bestaand object betreft. Zie verder IMGeo.</w:t>
            </w:r>
          </w:p>
          <w:p w14:paraId="7826BB64" w14:textId="77777777" w:rsidR="00926F1C" w:rsidRPr="00926F1C" w:rsidRDefault="00926F1C" w:rsidP="00926F1C">
            <w:pPr>
              <w:ind w:left="720"/>
              <w:rPr>
                <w:rFonts w:cs="Calibri"/>
                <w:color w:val="FF0000"/>
                <w:u w:val="single"/>
              </w:rPr>
            </w:pPr>
          </w:p>
          <w:p w14:paraId="00EFE311" w14:textId="77777777" w:rsidR="00926F1C" w:rsidRPr="00926F1C" w:rsidRDefault="00926F1C" w:rsidP="00926F1C">
            <w:pPr>
              <w:ind w:left="720"/>
              <w:rPr>
                <w:rFonts w:cs="Calibri"/>
                <w:color w:val="FF0000"/>
                <w:u w:val="single"/>
              </w:rPr>
            </w:pPr>
            <w:r w:rsidRPr="00926F1C">
              <w:rPr>
                <w:rFonts w:cs="Calibri"/>
                <w:color w:val="FF0000"/>
                <w:u w:val="single"/>
              </w:rPr>
              <w:t>Objecttype TUNNELDEEL is het equivalent van het city gml objecttype TUNNEL PART.</w:t>
            </w:r>
          </w:p>
          <w:p w14:paraId="0DE6C0D8" w14:textId="77777777" w:rsidR="00926F1C" w:rsidRPr="00926F1C" w:rsidRDefault="00926F1C" w:rsidP="00926F1C">
            <w:pPr>
              <w:ind w:left="720"/>
              <w:rPr>
                <w:rFonts w:cs="Calibri"/>
                <w:color w:val="0F0F0F"/>
              </w:rPr>
            </w:pPr>
          </w:p>
          <w:p w14:paraId="6880E4C0" w14:textId="77777777" w:rsidR="00926F1C" w:rsidRPr="00926F1C" w:rsidRDefault="00926F1C" w:rsidP="00926F1C">
            <w:pPr>
              <w:ind w:left="720"/>
              <w:rPr>
                <w:rFonts w:cs="Calibri"/>
                <w:color w:val="0F0F0F"/>
                <w:u w:val="single"/>
              </w:rPr>
            </w:pPr>
            <w:r w:rsidRPr="00926F1C">
              <w:rPr>
                <w:rFonts w:cs="Calibri"/>
                <w:color w:val="FF0000"/>
                <w:u w:val="single"/>
              </w:rPr>
              <w:t>Zichtbare muren enz. die de buitenste delen van een tunnel vormen worden in de BGT als muur enz. geclassificeerd.</w:t>
            </w:r>
          </w:p>
        </w:tc>
      </w:tr>
    </w:tbl>
    <w:p w14:paraId="7C4A1C9F" w14:textId="77777777" w:rsidR="00926F1C" w:rsidRPr="00926F1C" w:rsidRDefault="00926F1C" w:rsidP="00926F1C">
      <w:pPr>
        <w:spacing w:line="500" w:lineRule="exact"/>
        <w:ind w:left="1135"/>
        <w:contextualSpacing w:val="0"/>
        <w:outlineLvl w:val="1"/>
        <w:rPr>
          <w:rFonts w:eastAsia="Calibri"/>
          <w:b/>
          <w:bCs/>
          <w:color w:val="003359"/>
          <w:sz w:val="22"/>
          <w:szCs w:val="24"/>
          <w:highlight w:val="lightGray"/>
          <w:lang w:eastAsia="en-US"/>
        </w:rPr>
      </w:pPr>
      <w:bookmarkStart w:id="335" w:name="BKM_A33151CE_37B2_4026_B0AF_B541687B5B7C"/>
      <w:bookmarkEnd w:id="335"/>
    </w:p>
    <w:p w14:paraId="64056085" w14:textId="19777F4F" w:rsidR="0033327C" w:rsidRDefault="0033327C">
      <w:pPr>
        <w:contextualSpacing w:val="0"/>
        <w:rPr>
          <w:rFonts w:eastAsia="Calibri"/>
          <w:b/>
          <w:bCs/>
          <w:sz w:val="20"/>
          <w:szCs w:val="20"/>
          <w:lang w:eastAsia="en-US"/>
        </w:rPr>
      </w:pPr>
      <w:r>
        <w:rPr>
          <w:rFonts w:eastAsia="Calibri"/>
          <w:b/>
          <w:bCs/>
          <w:sz w:val="20"/>
          <w:szCs w:val="20"/>
          <w:lang w:eastAsia="en-US"/>
        </w:rPr>
        <w:br w:type="page"/>
      </w:r>
    </w:p>
    <w:p w14:paraId="04E34A6D" w14:textId="77777777" w:rsidR="0033327C" w:rsidRPr="0033327C" w:rsidRDefault="0033327C" w:rsidP="0033327C">
      <w:pPr>
        <w:pStyle w:val="Kop2"/>
      </w:pPr>
      <w:r w:rsidRPr="0033327C">
        <w:rPr>
          <w:sz w:val="20"/>
          <w:szCs w:val="20"/>
        </w:rPr>
        <w:lastRenderedPageBreak/>
        <w:fldChar w:fldCharType="begin" w:fldLock="1"/>
      </w:r>
      <w:r w:rsidRPr="0033327C">
        <w:rPr>
          <w:sz w:val="20"/>
          <w:szCs w:val="20"/>
        </w:rPr>
        <w:instrText xml:space="preserve">MERGEFIELD </w:instrText>
      </w:r>
      <w:r w:rsidRPr="0033327C">
        <w:rPr>
          <w:rFonts w:ascii="Calibri" w:hAnsi="Calibri" w:cs="Calibri"/>
          <w:color w:val="0F0F0F"/>
        </w:rPr>
        <w:instrText>Element.Stereotype</w:instrText>
      </w:r>
      <w:r w:rsidRPr="0033327C">
        <w:rPr>
          <w:sz w:val="20"/>
          <w:szCs w:val="20"/>
        </w:rPr>
        <w:fldChar w:fldCharType="separate"/>
      </w:r>
      <w:r w:rsidRPr="0033327C">
        <w:rPr>
          <w:rFonts w:ascii="Calibri" w:hAnsi="Calibri" w:cs="Calibri"/>
          <w:color w:val="0F0F0F"/>
        </w:rPr>
        <w:t>«Objecttype»</w:t>
      </w:r>
      <w:r w:rsidRPr="0033327C">
        <w:rPr>
          <w:sz w:val="20"/>
          <w:szCs w:val="20"/>
        </w:rPr>
        <w:fldChar w:fldCharType="end"/>
      </w:r>
      <w:r w:rsidRPr="0033327C">
        <w:t xml:space="preserve"> VEBLIJFSOBJECT</w:t>
      </w:r>
    </w:p>
    <w:p w14:paraId="1EAADFC3" w14:textId="77777777" w:rsidR="0033327C" w:rsidRPr="0033327C" w:rsidRDefault="0033327C" w:rsidP="0033327C">
      <w:pPr>
        <w:rPr>
          <w:color w:val="0F0F0F"/>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29D05C5B" w14:textId="77777777" w:rsidTr="00AA63DB">
        <w:trPr>
          <w:trHeight w:val="271"/>
        </w:trPr>
        <w:tc>
          <w:tcPr>
            <w:tcW w:w="2340" w:type="dxa"/>
            <w:gridSpan w:val="2"/>
            <w:tcBorders>
              <w:top w:val="nil"/>
              <w:left w:val="nil"/>
              <w:bottom w:val="nil"/>
              <w:right w:val="nil"/>
            </w:tcBorders>
          </w:tcPr>
          <w:p w14:paraId="1C56FD1B" w14:textId="77777777" w:rsidR="0033327C" w:rsidRPr="0033327C" w:rsidRDefault="0033327C" w:rsidP="0033327C">
            <w:pPr>
              <w:rPr>
                <w:rFonts w:cs="Calibri"/>
                <w:color w:val="0F0F0F"/>
              </w:rPr>
            </w:pPr>
            <w:r w:rsidRPr="0033327C">
              <w:rPr>
                <w:rFonts w:cs="Calibri"/>
                <w:b/>
                <w:bCs/>
                <w:color w:val="0F0F0F"/>
              </w:rPr>
              <w:t>Naam</w:t>
            </w:r>
          </w:p>
        </w:tc>
        <w:tc>
          <w:tcPr>
            <w:tcW w:w="7020" w:type="dxa"/>
            <w:gridSpan w:val="4"/>
            <w:tcBorders>
              <w:top w:val="nil"/>
              <w:left w:val="nil"/>
              <w:bottom w:val="nil"/>
              <w:right w:val="nil"/>
            </w:tcBorders>
          </w:tcPr>
          <w:p w14:paraId="5038B04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VERBLIJFSOBJECT</w:t>
            </w:r>
            <w:r w:rsidRPr="0033327C">
              <w:fldChar w:fldCharType="end"/>
            </w:r>
          </w:p>
        </w:tc>
      </w:tr>
      <w:tr w:rsidR="0033327C" w:rsidRPr="0033327C" w14:paraId="352515C7" w14:textId="77777777" w:rsidTr="00AA63DB">
        <w:trPr>
          <w:trHeight w:hRule="exact" w:val="128"/>
        </w:trPr>
        <w:tc>
          <w:tcPr>
            <w:tcW w:w="2340" w:type="dxa"/>
            <w:gridSpan w:val="2"/>
            <w:tcBorders>
              <w:top w:val="nil"/>
              <w:left w:val="nil"/>
              <w:bottom w:val="nil"/>
              <w:right w:val="nil"/>
            </w:tcBorders>
          </w:tcPr>
          <w:p w14:paraId="3973D57E"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BD212B9" w14:textId="77777777" w:rsidR="0033327C" w:rsidRPr="0033327C" w:rsidRDefault="0033327C" w:rsidP="0033327C">
            <w:pPr>
              <w:rPr>
                <w:rFonts w:cs="Calibri"/>
                <w:color w:val="0F0F0F"/>
              </w:rPr>
            </w:pPr>
          </w:p>
        </w:tc>
      </w:tr>
      <w:tr w:rsidR="0033327C" w:rsidRPr="0033327C" w14:paraId="1F91C92B" w14:textId="77777777" w:rsidTr="00AA63DB">
        <w:tc>
          <w:tcPr>
            <w:tcW w:w="2340" w:type="dxa"/>
            <w:gridSpan w:val="2"/>
            <w:tcBorders>
              <w:top w:val="nil"/>
              <w:left w:val="nil"/>
              <w:bottom w:val="nil"/>
              <w:right w:val="nil"/>
            </w:tcBorders>
          </w:tcPr>
          <w:p w14:paraId="6AC15393" w14:textId="77777777" w:rsidR="0033327C" w:rsidRPr="0033327C" w:rsidRDefault="0033327C" w:rsidP="0033327C">
            <w:pPr>
              <w:rPr>
                <w:rFonts w:cs="Calibri"/>
                <w:color w:val="0F0F0F"/>
              </w:rPr>
            </w:pPr>
            <w:r w:rsidRPr="0033327C">
              <w:rPr>
                <w:rFonts w:cs="Calibri"/>
                <w:b/>
                <w:bCs/>
                <w:color w:val="0F0F0F"/>
              </w:rPr>
              <w:t>Mnemonic</w:t>
            </w:r>
          </w:p>
        </w:tc>
        <w:tc>
          <w:tcPr>
            <w:tcW w:w="7020" w:type="dxa"/>
            <w:gridSpan w:val="4"/>
            <w:tcBorders>
              <w:top w:val="nil"/>
              <w:left w:val="nil"/>
              <w:bottom w:val="nil"/>
              <w:right w:val="nil"/>
            </w:tcBorders>
          </w:tcPr>
          <w:p w14:paraId="15B017E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Element.Alias</w:instrText>
            </w:r>
            <w:r w:rsidRPr="0033327C">
              <w:fldChar w:fldCharType="separate"/>
            </w:r>
            <w:r w:rsidRPr="0033327C">
              <w:rPr>
                <w:rFonts w:cs="Calibri"/>
                <w:color w:val="0F0F0F"/>
              </w:rPr>
              <w:t>VBO</w:t>
            </w:r>
            <w:r w:rsidRPr="0033327C">
              <w:fldChar w:fldCharType="end"/>
            </w:r>
          </w:p>
        </w:tc>
      </w:tr>
      <w:tr w:rsidR="0033327C" w:rsidRPr="0033327C" w14:paraId="086BCF70" w14:textId="77777777" w:rsidTr="00AA63DB">
        <w:trPr>
          <w:trHeight w:hRule="exact" w:val="128"/>
        </w:trPr>
        <w:tc>
          <w:tcPr>
            <w:tcW w:w="2340" w:type="dxa"/>
            <w:gridSpan w:val="2"/>
            <w:tcBorders>
              <w:top w:val="nil"/>
              <w:left w:val="nil"/>
              <w:bottom w:val="nil"/>
              <w:right w:val="nil"/>
            </w:tcBorders>
          </w:tcPr>
          <w:p w14:paraId="36DF3EB4"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D754F31" w14:textId="77777777" w:rsidR="0033327C" w:rsidRPr="0033327C" w:rsidRDefault="0033327C" w:rsidP="0033327C">
            <w:pPr>
              <w:rPr>
                <w:rFonts w:cs="Calibri"/>
                <w:color w:val="0F0F0F"/>
              </w:rPr>
            </w:pPr>
          </w:p>
        </w:tc>
      </w:tr>
      <w:tr w:rsidR="0033327C" w:rsidRPr="0033327C" w14:paraId="48B8296C" w14:textId="77777777" w:rsidTr="00AA63DB">
        <w:tc>
          <w:tcPr>
            <w:tcW w:w="2340" w:type="dxa"/>
            <w:gridSpan w:val="2"/>
            <w:tcBorders>
              <w:top w:val="nil"/>
              <w:left w:val="nil"/>
              <w:bottom w:val="nil"/>
              <w:right w:val="nil"/>
            </w:tcBorders>
          </w:tcPr>
          <w:p w14:paraId="2B01BDDA" w14:textId="77777777" w:rsidR="0033327C" w:rsidRPr="0033327C" w:rsidRDefault="0033327C" w:rsidP="0033327C">
            <w:pPr>
              <w:rPr>
                <w:rFonts w:cs="Calibri"/>
                <w:b/>
                <w:bCs/>
                <w:color w:val="0F0F0F"/>
              </w:rPr>
            </w:pPr>
            <w:r w:rsidRPr="0033327C">
              <w:rPr>
                <w:rFonts w:cs="Calibri"/>
                <w:b/>
                <w:bCs/>
                <w:color w:val="0F0F0F"/>
              </w:rPr>
              <w:t>Herkomst</w:t>
            </w:r>
          </w:p>
        </w:tc>
        <w:tc>
          <w:tcPr>
            <w:tcW w:w="7020" w:type="dxa"/>
            <w:gridSpan w:val="4"/>
            <w:tcBorders>
              <w:top w:val="nil"/>
              <w:left w:val="nil"/>
              <w:bottom w:val="nil"/>
              <w:right w:val="nil"/>
            </w:tcBorders>
          </w:tcPr>
          <w:p w14:paraId="7CDD1694" w14:textId="77777777" w:rsidR="0033327C" w:rsidRPr="0033327C" w:rsidRDefault="0033327C" w:rsidP="0033327C">
            <w:pPr>
              <w:rPr>
                <w:rFonts w:cs="Calibri"/>
                <w:color w:val="0F0F0F"/>
              </w:rPr>
            </w:pPr>
            <w:r w:rsidRPr="0033327C">
              <w:rPr>
                <w:rFonts w:cs="Calibri"/>
                <w:color w:val="0F0F0F"/>
              </w:rPr>
              <w:t>BAG</w:t>
            </w:r>
          </w:p>
        </w:tc>
      </w:tr>
      <w:tr w:rsidR="0033327C" w:rsidRPr="0033327C" w14:paraId="7FAB9A70" w14:textId="77777777" w:rsidTr="00AA63DB">
        <w:trPr>
          <w:trHeight w:hRule="exact" w:val="128"/>
        </w:trPr>
        <w:tc>
          <w:tcPr>
            <w:tcW w:w="2340" w:type="dxa"/>
            <w:gridSpan w:val="2"/>
            <w:tcBorders>
              <w:top w:val="nil"/>
              <w:left w:val="nil"/>
              <w:bottom w:val="nil"/>
              <w:right w:val="nil"/>
            </w:tcBorders>
          </w:tcPr>
          <w:p w14:paraId="5C19DF3C"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795FA2E" w14:textId="77777777" w:rsidR="0033327C" w:rsidRPr="0033327C" w:rsidRDefault="0033327C" w:rsidP="0033327C">
            <w:pPr>
              <w:rPr>
                <w:rFonts w:cs="Calibri"/>
                <w:color w:val="0F0F0F"/>
              </w:rPr>
            </w:pPr>
          </w:p>
        </w:tc>
      </w:tr>
      <w:tr w:rsidR="0033327C" w:rsidRPr="0033327C" w14:paraId="510B50EF" w14:textId="77777777" w:rsidTr="00AA63DB">
        <w:trPr>
          <w:trHeight w:val="230"/>
        </w:trPr>
        <w:tc>
          <w:tcPr>
            <w:tcW w:w="2340" w:type="dxa"/>
            <w:gridSpan w:val="2"/>
            <w:tcBorders>
              <w:top w:val="nil"/>
              <w:left w:val="nil"/>
              <w:bottom w:val="nil"/>
              <w:right w:val="nil"/>
            </w:tcBorders>
          </w:tcPr>
          <w:p w14:paraId="7550B1D2" w14:textId="77777777" w:rsidR="0033327C" w:rsidRPr="0033327C" w:rsidRDefault="0033327C" w:rsidP="0033327C">
            <w:pPr>
              <w:rPr>
                <w:rFonts w:cs="Calibri"/>
                <w:b/>
                <w:bCs/>
                <w:color w:val="0F0F0F"/>
              </w:rPr>
            </w:pPr>
            <w:r w:rsidRPr="0033327C">
              <w:rPr>
                <w:rFonts w:cs="Calibri"/>
                <w:b/>
                <w:bCs/>
                <w:color w:val="0F0F0F"/>
              </w:rPr>
              <w:t>Definitie</w:t>
            </w:r>
          </w:p>
        </w:tc>
        <w:tc>
          <w:tcPr>
            <w:tcW w:w="7020" w:type="dxa"/>
            <w:gridSpan w:val="4"/>
            <w:tcBorders>
              <w:top w:val="nil"/>
              <w:left w:val="nil"/>
              <w:bottom w:val="nil"/>
              <w:right w:val="nil"/>
            </w:tcBorders>
          </w:tcPr>
          <w:p w14:paraId="33C2BE4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Element.Notes</w:instrText>
            </w:r>
            <w:r w:rsidRPr="0033327C">
              <w:fldChar w:fldCharType="separate"/>
            </w:r>
            <w:r w:rsidRPr="0033327C">
              <w:rPr>
                <w:rFonts w:cs="Calibri"/>
                <w:color w:val="0F0F0F"/>
              </w:rPr>
              <w:t>De kleinste binnen één of meer panden gelegen en voor woon -, bedrijfsmatige, of recreatieve doeleinden geschikte eenheid van gebruik die ontsloten wordt via een eigen afsluitbare toegang vanaf de openbare weg, een erf of een gedeelde verkeersruimte, onderwerp kan zijn van goederenrechtelijke rechtshandelingen en in functioneel opzicht zelfstandig is.</w:t>
            </w:r>
            <w:r w:rsidRPr="0033327C">
              <w:fldChar w:fldCharType="end"/>
            </w:r>
          </w:p>
        </w:tc>
      </w:tr>
      <w:tr w:rsidR="0033327C" w:rsidRPr="0033327C" w14:paraId="0588C959" w14:textId="77777777" w:rsidTr="00AA63DB">
        <w:trPr>
          <w:trHeight w:hRule="exact" w:val="68"/>
        </w:trPr>
        <w:tc>
          <w:tcPr>
            <w:tcW w:w="2340" w:type="dxa"/>
            <w:gridSpan w:val="2"/>
            <w:tcBorders>
              <w:top w:val="nil"/>
              <w:left w:val="nil"/>
              <w:bottom w:val="nil"/>
              <w:right w:val="nil"/>
            </w:tcBorders>
          </w:tcPr>
          <w:p w14:paraId="3A2CCD2C"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3C7DD7C" w14:textId="77777777" w:rsidR="0033327C" w:rsidRPr="0033327C" w:rsidRDefault="0033327C" w:rsidP="0033327C">
            <w:pPr>
              <w:rPr>
                <w:rFonts w:cs="Calibri"/>
                <w:color w:val="0F0F0F"/>
              </w:rPr>
            </w:pPr>
          </w:p>
        </w:tc>
      </w:tr>
      <w:tr w:rsidR="0033327C" w:rsidRPr="0033327C" w14:paraId="76102A6D" w14:textId="77777777" w:rsidTr="00AA63DB">
        <w:trPr>
          <w:trHeight w:val="271"/>
        </w:trPr>
        <w:tc>
          <w:tcPr>
            <w:tcW w:w="2340" w:type="dxa"/>
            <w:gridSpan w:val="2"/>
            <w:tcBorders>
              <w:top w:val="nil"/>
              <w:left w:val="nil"/>
              <w:bottom w:val="nil"/>
              <w:right w:val="nil"/>
            </w:tcBorders>
          </w:tcPr>
          <w:p w14:paraId="6BA11300" w14:textId="77777777" w:rsidR="0033327C" w:rsidRPr="0033327C" w:rsidRDefault="0033327C" w:rsidP="0033327C">
            <w:pPr>
              <w:rPr>
                <w:rFonts w:cs="Calibri"/>
                <w:b/>
                <w:bCs/>
                <w:color w:val="0F0F0F"/>
              </w:rPr>
            </w:pPr>
            <w:r w:rsidRPr="0033327C">
              <w:rPr>
                <w:rFonts w:cs="Calibri"/>
                <w:b/>
                <w:bCs/>
                <w:color w:val="0F0F0F"/>
              </w:rPr>
              <w:t>Herkomst definitie</w:t>
            </w:r>
          </w:p>
        </w:tc>
        <w:tc>
          <w:tcPr>
            <w:tcW w:w="7020" w:type="dxa"/>
            <w:gridSpan w:val="4"/>
            <w:tcBorders>
              <w:top w:val="nil"/>
              <w:left w:val="nil"/>
              <w:bottom w:val="nil"/>
              <w:right w:val="nil"/>
            </w:tcBorders>
          </w:tcPr>
          <w:p w14:paraId="1D62E5A2" w14:textId="77777777" w:rsidR="0033327C" w:rsidRPr="0033327C" w:rsidRDefault="0033327C" w:rsidP="0033327C">
            <w:pPr>
              <w:rPr>
                <w:rFonts w:cs="Calibri"/>
                <w:color w:val="0F0F0F"/>
              </w:rPr>
            </w:pPr>
            <w:r w:rsidRPr="0033327C">
              <w:rPr>
                <w:rFonts w:cs="Calibri"/>
                <w:color w:val="0F0F0F"/>
              </w:rPr>
              <w:t>&lt;niet gespecificeerd&gt;</w:t>
            </w:r>
          </w:p>
        </w:tc>
      </w:tr>
      <w:tr w:rsidR="0033327C" w:rsidRPr="0033327C" w14:paraId="4505B18D" w14:textId="77777777" w:rsidTr="00AA63DB">
        <w:trPr>
          <w:trHeight w:hRule="exact" w:val="128"/>
        </w:trPr>
        <w:tc>
          <w:tcPr>
            <w:tcW w:w="2340" w:type="dxa"/>
            <w:gridSpan w:val="2"/>
            <w:tcBorders>
              <w:top w:val="nil"/>
              <w:left w:val="nil"/>
              <w:bottom w:val="nil"/>
              <w:right w:val="nil"/>
            </w:tcBorders>
          </w:tcPr>
          <w:p w14:paraId="653888BD"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44E29F4A" w14:textId="77777777" w:rsidR="0033327C" w:rsidRPr="0033327C" w:rsidRDefault="0033327C" w:rsidP="0033327C">
            <w:pPr>
              <w:rPr>
                <w:rFonts w:cs="Calibri"/>
                <w:color w:val="0F0F0F"/>
              </w:rPr>
            </w:pPr>
          </w:p>
        </w:tc>
      </w:tr>
      <w:tr w:rsidR="0033327C" w:rsidRPr="0033327C" w14:paraId="11883056" w14:textId="77777777" w:rsidTr="00AA63DB">
        <w:tc>
          <w:tcPr>
            <w:tcW w:w="2340" w:type="dxa"/>
            <w:gridSpan w:val="2"/>
            <w:tcBorders>
              <w:top w:val="nil"/>
              <w:left w:val="nil"/>
              <w:bottom w:val="nil"/>
              <w:right w:val="nil"/>
            </w:tcBorders>
          </w:tcPr>
          <w:p w14:paraId="067935A2" w14:textId="77777777" w:rsidR="0033327C" w:rsidRPr="0033327C" w:rsidRDefault="0033327C" w:rsidP="0033327C">
            <w:pPr>
              <w:rPr>
                <w:rFonts w:cs="Calibri"/>
                <w:b/>
                <w:bCs/>
                <w:color w:val="0F0F0F"/>
              </w:rPr>
            </w:pPr>
            <w:r w:rsidRPr="0033327C">
              <w:rPr>
                <w:rFonts w:cs="Calibri"/>
                <w:b/>
                <w:bCs/>
                <w:color w:val="0F0F0F"/>
              </w:rPr>
              <w:t>Datum opname</w:t>
            </w:r>
          </w:p>
        </w:tc>
        <w:tc>
          <w:tcPr>
            <w:tcW w:w="7020" w:type="dxa"/>
            <w:gridSpan w:val="4"/>
            <w:tcBorders>
              <w:top w:val="nil"/>
              <w:left w:val="nil"/>
              <w:bottom w:val="nil"/>
              <w:right w:val="nil"/>
            </w:tcBorders>
          </w:tcPr>
          <w:p w14:paraId="730B3F4C" w14:textId="77777777" w:rsidR="0033327C" w:rsidRPr="0033327C" w:rsidRDefault="0033327C" w:rsidP="0033327C">
            <w:pPr>
              <w:rPr>
                <w:rFonts w:cs="Calibri"/>
                <w:color w:val="0F0F0F"/>
              </w:rPr>
            </w:pPr>
            <w:r w:rsidRPr="0033327C">
              <w:rPr>
                <w:rFonts w:cs="Calibri"/>
                <w:color w:val="0F0F0F"/>
              </w:rPr>
              <w:t>9 april 2007</w:t>
            </w:r>
          </w:p>
        </w:tc>
      </w:tr>
      <w:tr w:rsidR="0033327C" w:rsidRPr="0033327C" w14:paraId="53718AB9" w14:textId="77777777" w:rsidTr="00AA63DB">
        <w:trPr>
          <w:trHeight w:hRule="exact" w:val="128"/>
        </w:trPr>
        <w:tc>
          <w:tcPr>
            <w:tcW w:w="2340" w:type="dxa"/>
            <w:gridSpan w:val="2"/>
            <w:tcBorders>
              <w:top w:val="nil"/>
              <w:left w:val="nil"/>
              <w:bottom w:val="nil"/>
              <w:right w:val="nil"/>
            </w:tcBorders>
          </w:tcPr>
          <w:p w14:paraId="30B3121C"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0CA7EDB" w14:textId="77777777" w:rsidR="0033327C" w:rsidRPr="0033327C" w:rsidRDefault="0033327C" w:rsidP="0033327C">
            <w:pPr>
              <w:rPr>
                <w:rFonts w:cs="Calibri"/>
                <w:color w:val="0F0F0F"/>
              </w:rPr>
            </w:pPr>
          </w:p>
        </w:tc>
      </w:tr>
      <w:tr w:rsidR="0033327C" w:rsidRPr="0033327C" w14:paraId="31D00721" w14:textId="77777777" w:rsidTr="00AA63DB">
        <w:tc>
          <w:tcPr>
            <w:tcW w:w="2340" w:type="dxa"/>
            <w:gridSpan w:val="2"/>
            <w:tcBorders>
              <w:top w:val="nil"/>
              <w:left w:val="nil"/>
              <w:bottom w:val="nil"/>
              <w:right w:val="nil"/>
            </w:tcBorders>
          </w:tcPr>
          <w:p w14:paraId="45E3BC04" w14:textId="77777777" w:rsidR="0033327C" w:rsidRPr="0033327C" w:rsidRDefault="0033327C" w:rsidP="0033327C">
            <w:pPr>
              <w:rPr>
                <w:rFonts w:cs="Calibri"/>
                <w:b/>
                <w:bCs/>
                <w:color w:val="0F0F0F"/>
              </w:rPr>
            </w:pPr>
            <w:r w:rsidRPr="0033327C">
              <w:rPr>
                <w:rFonts w:cs="Calibri"/>
                <w:b/>
                <w:bCs/>
                <w:color w:val="0F0F0F"/>
              </w:rPr>
              <w:t>Unieke aanduiding</w:t>
            </w:r>
          </w:p>
        </w:tc>
        <w:tc>
          <w:tcPr>
            <w:tcW w:w="7020" w:type="dxa"/>
            <w:gridSpan w:val="4"/>
            <w:tcBorders>
              <w:top w:val="nil"/>
              <w:left w:val="nil"/>
              <w:bottom w:val="nil"/>
              <w:right w:val="nil"/>
            </w:tcBorders>
          </w:tcPr>
          <w:p w14:paraId="4CB0B301" w14:textId="77777777" w:rsidR="0033327C" w:rsidRPr="0033327C" w:rsidRDefault="0033327C" w:rsidP="0033327C">
            <w:pPr>
              <w:rPr>
                <w:rFonts w:cs="Calibri"/>
                <w:color w:val="0F0F0F"/>
              </w:rPr>
            </w:pPr>
            <w:r w:rsidRPr="0033327C">
              <w:rPr>
                <w:rFonts w:cs="Calibri"/>
                <w:color w:val="0F0F0F"/>
              </w:rPr>
              <w:t>Verblijfsobjectidentificatie</w:t>
            </w:r>
          </w:p>
        </w:tc>
      </w:tr>
      <w:tr w:rsidR="0033327C" w:rsidRPr="0033327C" w14:paraId="316DAF6A" w14:textId="77777777" w:rsidTr="00AA63DB">
        <w:trPr>
          <w:trHeight w:hRule="exact" w:val="128"/>
        </w:trPr>
        <w:tc>
          <w:tcPr>
            <w:tcW w:w="2340" w:type="dxa"/>
            <w:gridSpan w:val="2"/>
            <w:tcBorders>
              <w:top w:val="nil"/>
              <w:left w:val="nil"/>
              <w:bottom w:val="nil"/>
              <w:right w:val="nil"/>
            </w:tcBorders>
          </w:tcPr>
          <w:p w14:paraId="14AE47B2"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7D012ECF" w14:textId="77777777" w:rsidR="0033327C" w:rsidRPr="0033327C" w:rsidRDefault="0033327C" w:rsidP="0033327C">
            <w:pPr>
              <w:rPr>
                <w:rFonts w:cs="Calibri"/>
                <w:b/>
                <w:bCs/>
                <w:color w:val="0F0F0F"/>
              </w:rPr>
            </w:pPr>
          </w:p>
        </w:tc>
      </w:tr>
      <w:tr w:rsidR="0033327C" w:rsidRPr="0033327C" w14:paraId="3033A610" w14:textId="77777777" w:rsidTr="00AA63DB">
        <w:tc>
          <w:tcPr>
            <w:tcW w:w="2340" w:type="dxa"/>
            <w:gridSpan w:val="2"/>
            <w:tcBorders>
              <w:top w:val="nil"/>
              <w:left w:val="nil"/>
              <w:bottom w:val="nil"/>
              <w:right w:val="nil"/>
            </w:tcBorders>
          </w:tcPr>
          <w:p w14:paraId="57EF44DB" w14:textId="77777777" w:rsidR="0033327C" w:rsidRPr="0033327C" w:rsidRDefault="0033327C" w:rsidP="0033327C">
            <w:pPr>
              <w:rPr>
                <w:rFonts w:cs="Calibri"/>
                <w:b/>
                <w:bCs/>
                <w:color w:val="0F0F0F"/>
              </w:rPr>
            </w:pPr>
            <w:r w:rsidRPr="0033327C">
              <w:rPr>
                <w:rFonts w:cs="Calibri"/>
                <w:b/>
                <w:bCs/>
                <w:color w:val="0F0F0F"/>
              </w:rPr>
              <w:t>Populatie</w:t>
            </w:r>
          </w:p>
        </w:tc>
        <w:tc>
          <w:tcPr>
            <w:tcW w:w="7020" w:type="dxa"/>
            <w:gridSpan w:val="4"/>
            <w:tcBorders>
              <w:top w:val="nil"/>
              <w:left w:val="nil"/>
              <w:bottom w:val="nil"/>
              <w:right w:val="nil"/>
            </w:tcBorders>
          </w:tcPr>
          <w:p w14:paraId="11316D1D" w14:textId="77777777" w:rsidR="0033327C" w:rsidRPr="0033327C" w:rsidRDefault="0033327C" w:rsidP="0033327C">
            <w:pPr>
              <w:rPr>
                <w:rFonts w:cs="Calibri"/>
                <w:color w:val="0F0F0F"/>
              </w:rPr>
            </w:pPr>
            <w:r w:rsidRPr="0033327C">
              <w:rPr>
                <w:rFonts w:cs="Calibri"/>
                <w:color w:val="0F0F0F"/>
              </w:rPr>
              <w:t>&lt;niet gespecificeerd&gt;</w:t>
            </w:r>
          </w:p>
        </w:tc>
      </w:tr>
      <w:tr w:rsidR="0033327C" w:rsidRPr="0033327C" w14:paraId="73BF2F7F" w14:textId="77777777" w:rsidTr="00AA63DB">
        <w:trPr>
          <w:trHeight w:hRule="exact" w:val="128"/>
        </w:trPr>
        <w:tc>
          <w:tcPr>
            <w:tcW w:w="2340" w:type="dxa"/>
            <w:gridSpan w:val="2"/>
            <w:tcBorders>
              <w:top w:val="nil"/>
              <w:left w:val="nil"/>
              <w:bottom w:val="nil"/>
              <w:right w:val="nil"/>
            </w:tcBorders>
          </w:tcPr>
          <w:p w14:paraId="487673F3"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034B1DB4" w14:textId="77777777" w:rsidR="0033327C" w:rsidRPr="0033327C" w:rsidRDefault="0033327C" w:rsidP="0033327C">
            <w:pPr>
              <w:rPr>
                <w:rFonts w:cs="Calibri"/>
                <w:color w:val="0F0F0F"/>
              </w:rPr>
            </w:pPr>
          </w:p>
        </w:tc>
      </w:tr>
      <w:tr w:rsidR="0033327C" w:rsidRPr="0033327C" w14:paraId="34149000" w14:textId="77777777" w:rsidTr="00AA63DB">
        <w:trPr>
          <w:trHeight w:hRule="exact" w:val="256"/>
        </w:trPr>
        <w:tc>
          <w:tcPr>
            <w:tcW w:w="2340" w:type="dxa"/>
            <w:gridSpan w:val="2"/>
            <w:tcBorders>
              <w:top w:val="nil"/>
              <w:left w:val="nil"/>
              <w:bottom w:val="nil"/>
              <w:right w:val="nil"/>
            </w:tcBorders>
          </w:tcPr>
          <w:p w14:paraId="088E0252" w14:textId="77777777" w:rsidR="0033327C" w:rsidRPr="0033327C" w:rsidRDefault="0033327C" w:rsidP="0033327C">
            <w:pPr>
              <w:rPr>
                <w:rFonts w:cs="Calibri"/>
                <w:b/>
                <w:bCs/>
                <w:color w:val="0F0F0F"/>
              </w:rPr>
            </w:pPr>
            <w:r w:rsidRPr="0033327C">
              <w:rPr>
                <w:rFonts w:cs="Calibri"/>
                <w:b/>
                <w:bCs/>
                <w:color w:val="0F0F0F"/>
              </w:rPr>
              <w:t>Kwaliteitsbegrip</w:t>
            </w:r>
          </w:p>
        </w:tc>
        <w:tc>
          <w:tcPr>
            <w:tcW w:w="7020" w:type="dxa"/>
            <w:gridSpan w:val="4"/>
            <w:tcBorders>
              <w:top w:val="nil"/>
              <w:left w:val="nil"/>
              <w:bottom w:val="nil"/>
              <w:right w:val="nil"/>
            </w:tcBorders>
          </w:tcPr>
          <w:p w14:paraId="4AFBAC7A" w14:textId="77777777" w:rsidR="0033327C" w:rsidRPr="0033327C" w:rsidRDefault="0033327C" w:rsidP="0033327C">
            <w:pPr>
              <w:rPr>
                <w:rFonts w:cs="Calibri"/>
                <w:color w:val="0F0F0F"/>
              </w:rPr>
            </w:pPr>
            <w:r w:rsidRPr="0033327C">
              <w:rPr>
                <w:rFonts w:cs="Calibri"/>
                <w:color w:val="0F0F0F"/>
              </w:rPr>
              <w:t>&lt;niet gespecificeerd&gt;</w:t>
            </w:r>
          </w:p>
        </w:tc>
      </w:tr>
      <w:tr w:rsidR="0033327C" w:rsidRPr="0033327C" w14:paraId="4E982414" w14:textId="77777777" w:rsidTr="00AA63DB">
        <w:trPr>
          <w:trHeight w:hRule="exact" w:val="256"/>
        </w:trPr>
        <w:tc>
          <w:tcPr>
            <w:tcW w:w="2340" w:type="dxa"/>
            <w:gridSpan w:val="2"/>
            <w:tcBorders>
              <w:top w:val="nil"/>
              <w:left w:val="nil"/>
              <w:bottom w:val="nil"/>
              <w:right w:val="nil"/>
            </w:tcBorders>
          </w:tcPr>
          <w:p w14:paraId="13E51503"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5663D2BB" w14:textId="77777777" w:rsidR="0033327C" w:rsidRPr="0033327C" w:rsidRDefault="0033327C" w:rsidP="0033327C">
            <w:pPr>
              <w:rPr>
                <w:rFonts w:cs="Calibri"/>
                <w:color w:val="0F0F0F"/>
              </w:rPr>
            </w:pPr>
          </w:p>
        </w:tc>
      </w:tr>
      <w:tr w:rsidR="0033327C" w:rsidRPr="0033327C" w14:paraId="7B52ED0E" w14:textId="77777777" w:rsidTr="00AA63DB">
        <w:tc>
          <w:tcPr>
            <w:tcW w:w="2340" w:type="dxa"/>
            <w:gridSpan w:val="2"/>
            <w:tcBorders>
              <w:top w:val="nil"/>
              <w:left w:val="nil"/>
              <w:bottom w:val="nil"/>
              <w:right w:val="nil"/>
            </w:tcBorders>
          </w:tcPr>
          <w:p w14:paraId="3DACEC6E" w14:textId="77777777" w:rsidR="0033327C" w:rsidRPr="0033327C" w:rsidRDefault="0033327C" w:rsidP="0033327C">
            <w:pPr>
              <w:rPr>
                <w:rFonts w:cs="Calibri"/>
                <w:b/>
                <w:bCs/>
                <w:color w:val="0F0F0F"/>
              </w:rPr>
            </w:pPr>
            <w:r w:rsidRPr="0033327C">
              <w:rPr>
                <w:rFonts w:cs="Calibri"/>
                <w:b/>
                <w:bCs/>
                <w:color w:val="0F0F0F"/>
              </w:rPr>
              <w:t>Overzicht attributen</w:t>
            </w:r>
          </w:p>
        </w:tc>
        <w:tc>
          <w:tcPr>
            <w:tcW w:w="7020" w:type="dxa"/>
            <w:gridSpan w:val="4"/>
            <w:tcBorders>
              <w:top w:val="nil"/>
              <w:left w:val="nil"/>
              <w:bottom w:val="nil"/>
              <w:right w:val="nil"/>
            </w:tcBorders>
          </w:tcPr>
          <w:p w14:paraId="2DF717A5" w14:textId="77777777" w:rsidR="0033327C" w:rsidRPr="0033327C" w:rsidRDefault="0033327C" w:rsidP="0033327C">
            <w:pPr>
              <w:rPr>
                <w:rFonts w:cs="Calibri"/>
                <w:b/>
                <w:bCs/>
                <w:color w:val="0F0F0F"/>
              </w:rPr>
            </w:pPr>
          </w:p>
        </w:tc>
      </w:tr>
      <w:tr w:rsidR="0033327C" w:rsidRPr="0033327C" w14:paraId="73B47F3F" w14:textId="77777777" w:rsidTr="00AA63DB">
        <w:tc>
          <w:tcPr>
            <w:tcW w:w="450" w:type="dxa"/>
            <w:tcBorders>
              <w:top w:val="nil"/>
              <w:left w:val="nil"/>
              <w:bottom w:val="nil"/>
              <w:right w:val="nil"/>
            </w:tcBorders>
          </w:tcPr>
          <w:p w14:paraId="375D234E" w14:textId="77777777" w:rsidR="0033327C" w:rsidRPr="0033327C" w:rsidRDefault="0033327C" w:rsidP="0033327C">
            <w:pPr>
              <w:rPr>
                <w:rFonts w:cs="Calibri"/>
                <w:i/>
                <w:iCs/>
                <w:color w:val="0F0F0F"/>
              </w:rPr>
            </w:pPr>
            <w:bookmarkStart w:id="336" w:name="BKM_EC83BE4D_783E_40c3_9F26_65E1A83096E3"/>
          </w:p>
        </w:tc>
        <w:tc>
          <w:tcPr>
            <w:tcW w:w="2790" w:type="dxa"/>
            <w:gridSpan w:val="2"/>
            <w:tcBorders>
              <w:top w:val="nil"/>
              <w:left w:val="nil"/>
              <w:bottom w:val="nil"/>
              <w:right w:val="nil"/>
            </w:tcBorders>
          </w:tcPr>
          <w:p w14:paraId="0B202C80" w14:textId="77777777" w:rsidR="0033327C" w:rsidRPr="0033327C" w:rsidRDefault="0033327C" w:rsidP="0033327C">
            <w:pPr>
              <w:rPr>
                <w:rFonts w:cs="Calibri"/>
                <w:color w:val="0F0F0F"/>
              </w:rPr>
            </w:pPr>
            <w:r w:rsidRPr="0033327C">
              <w:rPr>
                <w:rFonts w:cs="Calibri"/>
                <w:i/>
                <w:iCs/>
                <w:color w:val="0F0F0F"/>
              </w:rPr>
              <w:t>Attribuutnaam</w:t>
            </w:r>
          </w:p>
        </w:tc>
        <w:tc>
          <w:tcPr>
            <w:tcW w:w="4230" w:type="dxa"/>
            <w:tcBorders>
              <w:top w:val="nil"/>
              <w:left w:val="nil"/>
              <w:bottom w:val="nil"/>
              <w:right w:val="nil"/>
            </w:tcBorders>
          </w:tcPr>
          <w:p w14:paraId="6C57D0B6" w14:textId="77777777" w:rsidR="0033327C" w:rsidRPr="0033327C" w:rsidRDefault="0033327C" w:rsidP="0033327C">
            <w:pPr>
              <w:rPr>
                <w:rFonts w:cs="Calibri"/>
                <w:color w:val="0F0F0F"/>
              </w:rPr>
            </w:pPr>
            <w:r w:rsidRPr="0033327C">
              <w:rPr>
                <w:rFonts w:cs="Calibri"/>
                <w:i/>
                <w:iCs/>
                <w:color w:val="0F0F0F"/>
              </w:rPr>
              <w:t>Definitie</w:t>
            </w:r>
          </w:p>
        </w:tc>
        <w:tc>
          <w:tcPr>
            <w:tcW w:w="1080" w:type="dxa"/>
            <w:tcBorders>
              <w:top w:val="nil"/>
              <w:left w:val="nil"/>
              <w:bottom w:val="nil"/>
              <w:right w:val="nil"/>
            </w:tcBorders>
          </w:tcPr>
          <w:p w14:paraId="7FEEC861" w14:textId="77777777" w:rsidR="0033327C" w:rsidRPr="0033327C" w:rsidRDefault="0033327C" w:rsidP="0033327C">
            <w:pPr>
              <w:rPr>
                <w:rFonts w:cs="Calibri"/>
                <w:color w:val="0F0F0F"/>
              </w:rPr>
            </w:pPr>
            <w:r w:rsidRPr="0033327C">
              <w:rPr>
                <w:rFonts w:cs="Calibri"/>
                <w:i/>
                <w:iCs/>
                <w:color w:val="0F0F0F"/>
              </w:rPr>
              <w:t>Formaat</w:t>
            </w:r>
          </w:p>
        </w:tc>
        <w:tc>
          <w:tcPr>
            <w:tcW w:w="810" w:type="dxa"/>
            <w:tcBorders>
              <w:top w:val="nil"/>
              <w:left w:val="nil"/>
              <w:bottom w:val="nil"/>
              <w:right w:val="nil"/>
            </w:tcBorders>
          </w:tcPr>
          <w:p w14:paraId="068A3198" w14:textId="77777777" w:rsidR="0033327C" w:rsidRPr="0033327C" w:rsidRDefault="0033327C" w:rsidP="0033327C">
            <w:pPr>
              <w:rPr>
                <w:rFonts w:cs="Calibri"/>
                <w:i/>
                <w:iCs/>
                <w:color w:val="0F0F0F"/>
              </w:rPr>
            </w:pPr>
            <w:r w:rsidRPr="0033327C">
              <w:rPr>
                <w:rFonts w:cs="Calibri"/>
                <w:i/>
                <w:iCs/>
                <w:color w:val="0F0F0F"/>
              </w:rPr>
              <w:t>Kardi-</w:t>
            </w:r>
          </w:p>
          <w:p w14:paraId="7E9D4D89" w14:textId="77777777" w:rsidR="0033327C" w:rsidRPr="0033327C" w:rsidRDefault="0033327C" w:rsidP="0033327C">
            <w:pPr>
              <w:rPr>
                <w:rFonts w:cs="Calibri"/>
                <w:color w:val="0F0F0F"/>
              </w:rPr>
            </w:pPr>
            <w:r w:rsidRPr="0033327C">
              <w:rPr>
                <w:rFonts w:cs="Calibri"/>
                <w:i/>
                <w:iCs/>
                <w:color w:val="0F0F0F"/>
              </w:rPr>
              <w:t>naliteit</w:t>
            </w:r>
          </w:p>
        </w:tc>
      </w:tr>
      <w:tr w:rsidR="0033327C" w:rsidRPr="0033327C" w14:paraId="09AAD496" w14:textId="77777777" w:rsidTr="00AA63DB">
        <w:tc>
          <w:tcPr>
            <w:tcW w:w="450" w:type="dxa"/>
            <w:tcBorders>
              <w:top w:val="nil"/>
              <w:left w:val="nil"/>
              <w:bottom w:val="nil"/>
              <w:right w:val="nil"/>
            </w:tcBorders>
          </w:tcPr>
          <w:p w14:paraId="6E82851A"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203921F8"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Verblijfsobjectidentificatie</w:t>
            </w:r>
            <w:r w:rsidRPr="0033327C">
              <w:fldChar w:fldCharType="end"/>
            </w:r>
          </w:p>
        </w:tc>
        <w:tc>
          <w:tcPr>
            <w:tcW w:w="4230" w:type="dxa"/>
            <w:tcBorders>
              <w:top w:val="nil"/>
              <w:left w:val="nil"/>
              <w:bottom w:val="nil"/>
              <w:right w:val="nil"/>
            </w:tcBorders>
          </w:tcPr>
          <w:p w14:paraId="4AD8F3B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unieke identificatie van een VERBLIJFSOBJECT.</w:t>
            </w:r>
            <w:r w:rsidRPr="0033327C">
              <w:fldChar w:fldCharType="end"/>
            </w:r>
          </w:p>
        </w:tc>
        <w:tc>
          <w:tcPr>
            <w:tcW w:w="1080" w:type="dxa"/>
            <w:tcBorders>
              <w:top w:val="nil"/>
              <w:left w:val="nil"/>
              <w:bottom w:val="nil"/>
              <w:right w:val="nil"/>
            </w:tcBorders>
          </w:tcPr>
          <w:p w14:paraId="000BB943"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AN16</w:t>
            </w:r>
            <w:r w:rsidRPr="0033327C">
              <w:fldChar w:fldCharType="end"/>
            </w:r>
          </w:p>
        </w:tc>
        <w:tc>
          <w:tcPr>
            <w:tcW w:w="810" w:type="dxa"/>
            <w:tcBorders>
              <w:top w:val="nil"/>
              <w:left w:val="nil"/>
              <w:bottom w:val="nil"/>
              <w:right w:val="nil"/>
            </w:tcBorders>
          </w:tcPr>
          <w:p w14:paraId="5CCEEEC5"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36"/>
      </w:tr>
      <w:tr w:rsidR="0033327C" w:rsidRPr="0033327C" w14:paraId="58BDAEC0" w14:textId="77777777" w:rsidTr="00AA63DB">
        <w:tc>
          <w:tcPr>
            <w:tcW w:w="450" w:type="dxa"/>
            <w:tcBorders>
              <w:top w:val="nil"/>
              <w:left w:val="nil"/>
              <w:bottom w:val="nil"/>
              <w:right w:val="nil"/>
            </w:tcBorders>
          </w:tcPr>
          <w:p w14:paraId="79AA3782" w14:textId="77777777" w:rsidR="0033327C" w:rsidRPr="0033327C" w:rsidRDefault="0033327C" w:rsidP="0033327C">
            <w:pPr>
              <w:rPr>
                <w:rFonts w:cs="Calibri"/>
                <w:color w:val="0F0F0F"/>
              </w:rPr>
            </w:pPr>
            <w:bookmarkStart w:id="337" w:name="BKM_2AA664E1_E3F9_451d_B9A8_BDC1B0DC68ED"/>
          </w:p>
        </w:tc>
        <w:tc>
          <w:tcPr>
            <w:tcW w:w="2790" w:type="dxa"/>
            <w:gridSpan w:val="2"/>
            <w:tcBorders>
              <w:top w:val="nil"/>
              <w:left w:val="nil"/>
              <w:bottom w:val="nil"/>
              <w:right w:val="nil"/>
            </w:tcBorders>
          </w:tcPr>
          <w:p w14:paraId="12207F3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Verblijfsobjectstatus</w:t>
            </w:r>
            <w:r w:rsidRPr="0033327C">
              <w:fldChar w:fldCharType="end"/>
            </w:r>
          </w:p>
        </w:tc>
        <w:tc>
          <w:tcPr>
            <w:tcW w:w="4230" w:type="dxa"/>
            <w:tcBorders>
              <w:top w:val="nil"/>
              <w:left w:val="nil"/>
              <w:bottom w:val="nil"/>
              <w:right w:val="nil"/>
            </w:tcBorders>
          </w:tcPr>
          <w:p w14:paraId="03BC7C8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fase van de levenscyclus van een VERBLIJFSOBJECT, waarin het betreffende VERBLIJFSOBJECT zich bevindt.</w:t>
            </w:r>
            <w:r w:rsidRPr="0033327C">
              <w:fldChar w:fldCharType="end"/>
            </w:r>
          </w:p>
        </w:tc>
        <w:tc>
          <w:tcPr>
            <w:tcW w:w="1080" w:type="dxa"/>
            <w:tcBorders>
              <w:top w:val="nil"/>
              <w:left w:val="nil"/>
              <w:bottom w:val="nil"/>
              <w:right w:val="nil"/>
            </w:tcBorders>
          </w:tcPr>
          <w:p w14:paraId="71012472" w14:textId="77777777" w:rsidR="0033327C" w:rsidRPr="0033327C" w:rsidRDefault="0033327C" w:rsidP="0033327C">
            <w:pPr>
              <w:rPr>
                <w:rFonts w:cs="Calibri"/>
                <w:u w:val="single"/>
              </w:rPr>
            </w:pPr>
            <w:r w:rsidRPr="0033327C">
              <w:rPr>
                <w:color w:val="FF0000"/>
                <w:u w:val="single"/>
              </w:rPr>
              <w:t>status verblijfsobject</w:t>
            </w:r>
          </w:p>
        </w:tc>
        <w:tc>
          <w:tcPr>
            <w:tcW w:w="810" w:type="dxa"/>
            <w:tcBorders>
              <w:top w:val="nil"/>
              <w:left w:val="nil"/>
              <w:bottom w:val="nil"/>
              <w:right w:val="nil"/>
            </w:tcBorders>
          </w:tcPr>
          <w:p w14:paraId="53E0237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37"/>
      </w:tr>
      <w:tr w:rsidR="0033327C" w:rsidRPr="0033327C" w14:paraId="7887117E" w14:textId="77777777" w:rsidTr="00AA63DB">
        <w:tc>
          <w:tcPr>
            <w:tcW w:w="450" w:type="dxa"/>
            <w:tcBorders>
              <w:top w:val="nil"/>
              <w:left w:val="nil"/>
              <w:bottom w:val="nil"/>
              <w:right w:val="nil"/>
            </w:tcBorders>
          </w:tcPr>
          <w:p w14:paraId="7FE5D4C3" w14:textId="77777777" w:rsidR="0033327C" w:rsidRPr="0033327C" w:rsidRDefault="0033327C" w:rsidP="0033327C">
            <w:pPr>
              <w:rPr>
                <w:rFonts w:cs="Calibri"/>
                <w:color w:val="0F0F0F"/>
              </w:rPr>
            </w:pPr>
            <w:bookmarkStart w:id="338" w:name="BKM_04F1F7BB_CD20_435f_B8AC_002CFA0DEE24"/>
          </w:p>
        </w:tc>
        <w:tc>
          <w:tcPr>
            <w:tcW w:w="2790" w:type="dxa"/>
            <w:gridSpan w:val="2"/>
            <w:tcBorders>
              <w:top w:val="nil"/>
              <w:left w:val="nil"/>
              <w:bottom w:val="nil"/>
              <w:right w:val="nil"/>
            </w:tcBorders>
          </w:tcPr>
          <w:p w14:paraId="2F2034F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Indicatie geconstateerd verblijfsobject</w:t>
            </w:r>
            <w:r w:rsidRPr="0033327C">
              <w:fldChar w:fldCharType="end"/>
            </w:r>
          </w:p>
        </w:tc>
        <w:tc>
          <w:tcPr>
            <w:tcW w:w="4230" w:type="dxa"/>
            <w:tcBorders>
              <w:top w:val="nil"/>
              <w:left w:val="nil"/>
              <w:bottom w:val="nil"/>
              <w:right w:val="nil"/>
            </w:tcBorders>
          </w:tcPr>
          <w:p w14:paraId="019C2EB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Een aanduiding waarmee kan worden aangegeven dat een object in de registratie is opgenomen als gevolg van een feitelijke constatering, zonder dat er op het moment van opname sprake is van een formele grondslag voor deze opname.</w:t>
            </w:r>
            <w:r w:rsidRPr="0033327C">
              <w:fldChar w:fldCharType="end"/>
            </w:r>
          </w:p>
        </w:tc>
        <w:tc>
          <w:tcPr>
            <w:tcW w:w="1080" w:type="dxa"/>
            <w:tcBorders>
              <w:top w:val="nil"/>
              <w:left w:val="nil"/>
              <w:bottom w:val="nil"/>
              <w:right w:val="nil"/>
            </w:tcBorders>
          </w:tcPr>
          <w:p w14:paraId="5FB8CD30" w14:textId="77777777" w:rsidR="0033327C" w:rsidRPr="0033327C" w:rsidRDefault="0033327C" w:rsidP="0033327C">
            <w:pPr>
              <w:rPr>
                <w:rFonts w:cs="Calibri"/>
                <w:u w:val="single"/>
              </w:rPr>
            </w:pPr>
            <w:r w:rsidRPr="0033327C">
              <w:rPr>
                <w:color w:val="FF0000"/>
                <w:u w:val="single"/>
              </w:rPr>
              <w:t>boolean</w:t>
            </w:r>
          </w:p>
        </w:tc>
        <w:tc>
          <w:tcPr>
            <w:tcW w:w="810" w:type="dxa"/>
            <w:tcBorders>
              <w:top w:val="nil"/>
              <w:left w:val="nil"/>
              <w:bottom w:val="nil"/>
              <w:right w:val="nil"/>
            </w:tcBorders>
          </w:tcPr>
          <w:p w14:paraId="4FA498C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38"/>
      </w:tr>
      <w:tr w:rsidR="0033327C" w:rsidRPr="0033327C" w14:paraId="133B2D00" w14:textId="77777777" w:rsidTr="00AA63DB">
        <w:tc>
          <w:tcPr>
            <w:tcW w:w="450" w:type="dxa"/>
            <w:tcBorders>
              <w:top w:val="nil"/>
              <w:left w:val="nil"/>
              <w:bottom w:val="nil"/>
              <w:right w:val="nil"/>
            </w:tcBorders>
          </w:tcPr>
          <w:p w14:paraId="70B6F5DF" w14:textId="77777777" w:rsidR="0033327C" w:rsidRPr="0033327C" w:rsidRDefault="0033327C" w:rsidP="0033327C">
            <w:pPr>
              <w:rPr>
                <w:rFonts w:cs="Calibri"/>
                <w:color w:val="0F0F0F"/>
              </w:rPr>
            </w:pPr>
            <w:bookmarkStart w:id="339" w:name="BKM_0769318F_0F35_49df_B6DA_378D5B69BEF1"/>
          </w:p>
        </w:tc>
        <w:tc>
          <w:tcPr>
            <w:tcW w:w="2790" w:type="dxa"/>
            <w:gridSpan w:val="2"/>
            <w:tcBorders>
              <w:top w:val="nil"/>
              <w:left w:val="nil"/>
              <w:bottom w:val="nil"/>
              <w:right w:val="nil"/>
            </w:tcBorders>
          </w:tcPr>
          <w:p w14:paraId="360369D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Hoogste bouwlaag verblijfsobject</w:t>
            </w:r>
            <w:r w:rsidRPr="0033327C">
              <w:fldChar w:fldCharType="end"/>
            </w:r>
          </w:p>
        </w:tc>
        <w:tc>
          <w:tcPr>
            <w:tcW w:w="4230" w:type="dxa"/>
            <w:tcBorders>
              <w:top w:val="nil"/>
              <w:left w:val="nil"/>
              <w:bottom w:val="nil"/>
              <w:right w:val="nil"/>
            </w:tcBorders>
          </w:tcPr>
          <w:p w14:paraId="3BFF4FD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ligging van de hoogste bouwlaag van het verblijfsobject gerekend ten opzichte van het straatpeil.</w:t>
            </w:r>
            <w:r w:rsidRPr="0033327C">
              <w:fldChar w:fldCharType="end"/>
            </w:r>
          </w:p>
        </w:tc>
        <w:tc>
          <w:tcPr>
            <w:tcW w:w="1080" w:type="dxa"/>
            <w:tcBorders>
              <w:top w:val="nil"/>
              <w:left w:val="nil"/>
              <w:bottom w:val="nil"/>
              <w:right w:val="nil"/>
            </w:tcBorders>
          </w:tcPr>
          <w:p w14:paraId="4CA7C26D"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N3</w:t>
            </w:r>
            <w:r w:rsidRPr="0033327C">
              <w:fldChar w:fldCharType="end"/>
            </w:r>
          </w:p>
        </w:tc>
        <w:tc>
          <w:tcPr>
            <w:tcW w:w="810" w:type="dxa"/>
            <w:tcBorders>
              <w:top w:val="nil"/>
              <w:left w:val="nil"/>
              <w:bottom w:val="nil"/>
              <w:right w:val="nil"/>
            </w:tcBorders>
          </w:tcPr>
          <w:p w14:paraId="5ADAB41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39"/>
      </w:tr>
      <w:tr w:rsidR="0033327C" w:rsidRPr="0033327C" w14:paraId="12DB8EAD" w14:textId="77777777" w:rsidTr="00AA63DB">
        <w:tc>
          <w:tcPr>
            <w:tcW w:w="450" w:type="dxa"/>
            <w:tcBorders>
              <w:top w:val="nil"/>
              <w:left w:val="nil"/>
              <w:bottom w:val="nil"/>
              <w:right w:val="nil"/>
            </w:tcBorders>
          </w:tcPr>
          <w:p w14:paraId="603A0249" w14:textId="77777777" w:rsidR="0033327C" w:rsidRPr="0033327C" w:rsidRDefault="0033327C" w:rsidP="0033327C">
            <w:pPr>
              <w:rPr>
                <w:rFonts w:cs="Calibri"/>
                <w:color w:val="0F0F0F"/>
              </w:rPr>
            </w:pPr>
            <w:bookmarkStart w:id="340" w:name="BKM_53EDDF5D_00D5_46fe_9660_99D54BE29FB8"/>
          </w:p>
        </w:tc>
        <w:tc>
          <w:tcPr>
            <w:tcW w:w="2790" w:type="dxa"/>
            <w:gridSpan w:val="2"/>
            <w:tcBorders>
              <w:top w:val="nil"/>
              <w:left w:val="nil"/>
              <w:bottom w:val="nil"/>
              <w:right w:val="nil"/>
            </w:tcBorders>
          </w:tcPr>
          <w:p w14:paraId="2C768795"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Laagste bouwlaag verblijfsobject</w:t>
            </w:r>
            <w:r w:rsidRPr="0033327C">
              <w:fldChar w:fldCharType="end"/>
            </w:r>
          </w:p>
        </w:tc>
        <w:tc>
          <w:tcPr>
            <w:tcW w:w="4230" w:type="dxa"/>
            <w:tcBorders>
              <w:top w:val="nil"/>
              <w:left w:val="nil"/>
              <w:bottom w:val="nil"/>
              <w:right w:val="nil"/>
            </w:tcBorders>
          </w:tcPr>
          <w:p w14:paraId="5A3C2988"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ligging van de laagste bouwlaag van het verblijfsobject gerekend ten opzichte van het straatpeil.</w:t>
            </w:r>
            <w:r w:rsidRPr="0033327C">
              <w:fldChar w:fldCharType="end"/>
            </w:r>
          </w:p>
        </w:tc>
        <w:tc>
          <w:tcPr>
            <w:tcW w:w="1080" w:type="dxa"/>
            <w:tcBorders>
              <w:top w:val="nil"/>
              <w:left w:val="nil"/>
              <w:bottom w:val="nil"/>
              <w:right w:val="nil"/>
            </w:tcBorders>
          </w:tcPr>
          <w:p w14:paraId="51122E68"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N3</w:t>
            </w:r>
            <w:r w:rsidRPr="0033327C">
              <w:fldChar w:fldCharType="end"/>
            </w:r>
          </w:p>
        </w:tc>
        <w:tc>
          <w:tcPr>
            <w:tcW w:w="810" w:type="dxa"/>
            <w:tcBorders>
              <w:top w:val="nil"/>
              <w:left w:val="nil"/>
              <w:bottom w:val="nil"/>
              <w:right w:val="nil"/>
            </w:tcBorders>
          </w:tcPr>
          <w:p w14:paraId="418B2A1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40"/>
      </w:tr>
      <w:tr w:rsidR="0033327C" w:rsidRPr="0033327C" w14:paraId="0922DBD7" w14:textId="77777777" w:rsidTr="00AA63DB">
        <w:tc>
          <w:tcPr>
            <w:tcW w:w="450" w:type="dxa"/>
            <w:tcBorders>
              <w:top w:val="nil"/>
              <w:left w:val="nil"/>
              <w:bottom w:val="nil"/>
              <w:right w:val="nil"/>
            </w:tcBorders>
          </w:tcPr>
          <w:p w14:paraId="0BFD4B28" w14:textId="77777777" w:rsidR="0033327C" w:rsidRPr="0033327C" w:rsidRDefault="0033327C" w:rsidP="0033327C">
            <w:pPr>
              <w:rPr>
                <w:rFonts w:cs="Calibri"/>
                <w:color w:val="0F0F0F"/>
              </w:rPr>
            </w:pPr>
            <w:bookmarkStart w:id="341" w:name="BKM_5044DB41_E4F5_4716_A9DA_FF43B7212A93"/>
          </w:p>
        </w:tc>
        <w:tc>
          <w:tcPr>
            <w:tcW w:w="2790" w:type="dxa"/>
            <w:gridSpan w:val="2"/>
            <w:tcBorders>
              <w:top w:val="nil"/>
              <w:left w:val="nil"/>
              <w:bottom w:val="nil"/>
              <w:right w:val="nil"/>
            </w:tcBorders>
          </w:tcPr>
          <w:p w14:paraId="0F38FBE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Toegang bouwlaag verblijfsobject</w:t>
            </w:r>
            <w:r w:rsidRPr="0033327C">
              <w:fldChar w:fldCharType="end"/>
            </w:r>
          </w:p>
        </w:tc>
        <w:tc>
          <w:tcPr>
            <w:tcW w:w="4230" w:type="dxa"/>
            <w:tcBorders>
              <w:top w:val="nil"/>
              <w:left w:val="nil"/>
              <w:bottom w:val="nil"/>
              <w:right w:val="nil"/>
            </w:tcBorders>
          </w:tcPr>
          <w:p w14:paraId="182378A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ligging van de bouwlaag van het verblijfsobject, gerekend ten opzichte van het straatpeil, waarop zich de hoofdtoegang tot het verblijfsobject bevindt.</w:t>
            </w:r>
            <w:r w:rsidRPr="0033327C">
              <w:fldChar w:fldCharType="end"/>
            </w:r>
          </w:p>
        </w:tc>
        <w:tc>
          <w:tcPr>
            <w:tcW w:w="1080" w:type="dxa"/>
            <w:tcBorders>
              <w:top w:val="nil"/>
              <w:left w:val="nil"/>
              <w:bottom w:val="nil"/>
              <w:right w:val="nil"/>
            </w:tcBorders>
          </w:tcPr>
          <w:p w14:paraId="23D83B98"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N3</w:t>
            </w:r>
            <w:r w:rsidRPr="0033327C">
              <w:fldChar w:fldCharType="end"/>
            </w:r>
          </w:p>
        </w:tc>
        <w:tc>
          <w:tcPr>
            <w:tcW w:w="810" w:type="dxa"/>
            <w:tcBorders>
              <w:top w:val="nil"/>
              <w:left w:val="nil"/>
              <w:bottom w:val="nil"/>
              <w:right w:val="nil"/>
            </w:tcBorders>
          </w:tcPr>
          <w:p w14:paraId="3972EE0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41"/>
      </w:tr>
      <w:tr w:rsidR="0033327C" w:rsidRPr="0033327C" w14:paraId="514EF571" w14:textId="77777777" w:rsidTr="00AA63DB">
        <w:tc>
          <w:tcPr>
            <w:tcW w:w="450" w:type="dxa"/>
            <w:tcBorders>
              <w:top w:val="nil"/>
              <w:left w:val="nil"/>
              <w:bottom w:val="nil"/>
              <w:right w:val="nil"/>
            </w:tcBorders>
          </w:tcPr>
          <w:p w14:paraId="1958714B" w14:textId="77777777" w:rsidR="0033327C" w:rsidRPr="0033327C" w:rsidRDefault="0033327C" w:rsidP="0033327C">
            <w:pPr>
              <w:rPr>
                <w:rFonts w:cs="Calibri"/>
                <w:color w:val="0F0F0F"/>
              </w:rPr>
            </w:pPr>
            <w:bookmarkStart w:id="342" w:name="BKM_5209CF9A_52D0_462c_9FB3_00113F065555"/>
          </w:p>
        </w:tc>
        <w:tc>
          <w:tcPr>
            <w:tcW w:w="2790" w:type="dxa"/>
            <w:gridSpan w:val="2"/>
            <w:tcBorders>
              <w:top w:val="nil"/>
              <w:left w:val="nil"/>
              <w:bottom w:val="nil"/>
              <w:right w:val="nil"/>
            </w:tcBorders>
          </w:tcPr>
          <w:p w14:paraId="70FF07D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Soort woonobject</w:t>
            </w:r>
            <w:r w:rsidRPr="0033327C">
              <w:fldChar w:fldCharType="end"/>
            </w:r>
          </w:p>
        </w:tc>
        <w:tc>
          <w:tcPr>
            <w:tcW w:w="4230" w:type="dxa"/>
            <w:tcBorders>
              <w:top w:val="nil"/>
              <w:left w:val="nil"/>
              <w:bottom w:val="nil"/>
              <w:right w:val="nil"/>
            </w:tcBorders>
          </w:tcPr>
          <w:p w14:paraId="02DC826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Indeling van woonverblijven volgens het CBS.</w:t>
            </w:r>
            <w:r w:rsidRPr="0033327C">
              <w:fldChar w:fldCharType="end"/>
            </w:r>
          </w:p>
        </w:tc>
        <w:tc>
          <w:tcPr>
            <w:tcW w:w="1080" w:type="dxa"/>
            <w:tcBorders>
              <w:top w:val="nil"/>
              <w:left w:val="nil"/>
              <w:bottom w:val="nil"/>
              <w:right w:val="nil"/>
            </w:tcBorders>
          </w:tcPr>
          <w:p w14:paraId="60842F71" w14:textId="77777777" w:rsidR="0033327C" w:rsidRPr="0033327C" w:rsidRDefault="0033327C" w:rsidP="0033327C">
            <w:pPr>
              <w:rPr>
                <w:rFonts w:cs="Calibri"/>
                <w:u w:val="single"/>
              </w:rPr>
            </w:pPr>
            <w:r w:rsidRPr="0033327C">
              <w:rPr>
                <w:color w:val="FF0000"/>
                <w:u w:val="single"/>
              </w:rPr>
              <w:t>soort woonobject</w:t>
            </w:r>
          </w:p>
        </w:tc>
        <w:tc>
          <w:tcPr>
            <w:tcW w:w="810" w:type="dxa"/>
            <w:tcBorders>
              <w:top w:val="nil"/>
              <w:left w:val="nil"/>
              <w:bottom w:val="nil"/>
              <w:right w:val="nil"/>
            </w:tcBorders>
          </w:tcPr>
          <w:p w14:paraId="4A1CE37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42"/>
      </w:tr>
      <w:tr w:rsidR="0033327C" w:rsidRPr="0033327C" w14:paraId="033B3BC4" w14:textId="77777777" w:rsidTr="00AA63DB">
        <w:tc>
          <w:tcPr>
            <w:tcW w:w="450" w:type="dxa"/>
            <w:tcBorders>
              <w:top w:val="nil"/>
              <w:left w:val="nil"/>
              <w:bottom w:val="nil"/>
              <w:right w:val="nil"/>
            </w:tcBorders>
          </w:tcPr>
          <w:p w14:paraId="5D2AC624" w14:textId="77777777" w:rsidR="0033327C" w:rsidRPr="0033327C" w:rsidRDefault="0033327C" w:rsidP="0033327C">
            <w:pPr>
              <w:rPr>
                <w:rFonts w:cs="Calibri"/>
                <w:color w:val="0F0F0F"/>
              </w:rPr>
            </w:pPr>
            <w:bookmarkStart w:id="343" w:name="BKM_A5283108_BD67_4da6_9DC9_B7D38ECD5663"/>
          </w:p>
        </w:tc>
        <w:tc>
          <w:tcPr>
            <w:tcW w:w="2790" w:type="dxa"/>
            <w:gridSpan w:val="2"/>
            <w:tcBorders>
              <w:top w:val="nil"/>
              <w:left w:val="nil"/>
              <w:bottom w:val="nil"/>
              <w:right w:val="nil"/>
            </w:tcBorders>
          </w:tcPr>
          <w:p w14:paraId="4D0047F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Aantal kamers</w:t>
            </w:r>
            <w:r w:rsidRPr="0033327C">
              <w:fldChar w:fldCharType="end"/>
            </w:r>
          </w:p>
        </w:tc>
        <w:tc>
          <w:tcPr>
            <w:tcW w:w="4230" w:type="dxa"/>
            <w:tcBorders>
              <w:top w:val="nil"/>
              <w:left w:val="nil"/>
              <w:bottom w:val="nil"/>
              <w:right w:val="nil"/>
            </w:tcBorders>
          </w:tcPr>
          <w:p w14:paraId="1ED5B65C"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Het aantal kamers van het Verblijfsobject in de situatie tijdens de bouw.</w:t>
            </w:r>
            <w:r w:rsidRPr="0033327C">
              <w:fldChar w:fldCharType="end"/>
            </w:r>
          </w:p>
        </w:tc>
        <w:tc>
          <w:tcPr>
            <w:tcW w:w="1080" w:type="dxa"/>
            <w:tcBorders>
              <w:top w:val="nil"/>
              <w:left w:val="nil"/>
              <w:bottom w:val="nil"/>
              <w:right w:val="nil"/>
            </w:tcBorders>
          </w:tcPr>
          <w:p w14:paraId="07C1A2EB"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N2</w:t>
            </w:r>
            <w:r w:rsidRPr="0033327C">
              <w:fldChar w:fldCharType="end"/>
            </w:r>
          </w:p>
        </w:tc>
        <w:tc>
          <w:tcPr>
            <w:tcW w:w="810" w:type="dxa"/>
            <w:tcBorders>
              <w:top w:val="nil"/>
              <w:left w:val="nil"/>
              <w:bottom w:val="nil"/>
              <w:right w:val="nil"/>
            </w:tcBorders>
          </w:tcPr>
          <w:p w14:paraId="2A93CD6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43"/>
      </w:tr>
      <w:tr w:rsidR="0033327C" w:rsidRPr="0033327C" w14:paraId="00CD79D8" w14:textId="77777777" w:rsidTr="00AA63DB">
        <w:tc>
          <w:tcPr>
            <w:tcW w:w="450" w:type="dxa"/>
            <w:tcBorders>
              <w:top w:val="nil"/>
              <w:left w:val="nil"/>
              <w:bottom w:val="nil"/>
              <w:right w:val="nil"/>
            </w:tcBorders>
          </w:tcPr>
          <w:p w14:paraId="127077CB" w14:textId="77777777" w:rsidR="0033327C" w:rsidRPr="0033327C" w:rsidRDefault="0033327C" w:rsidP="0033327C">
            <w:pPr>
              <w:rPr>
                <w:rFonts w:cs="Calibri"/>
                <w:color w:val="0F0F0F"/>
              </w:rPr>
            </w:pPr>
            <w:bookmarkStart w:id="344" w:name="BKM_1E8580D0_A12A_4ae3_8EE2_1CD27D7D4D53"/>
          </w:p>
        </w:tc>
        <w:tc>
          <w:tcPr>
            <w:tcW w:w="2790" w:type="dxa"/>
            <w:gridSpan w:val="2"/>
            <w:tcBorders>
              <w:top w:val="nil"/>
              <w:left w:val="nil"/>
              <w:bottom w:val="nil"/>
              <w:right w:val="nil"/>
            </w:tcBorders>
          </w:tcPr>
          <w:p w14:paraId="7FB052F4"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Verblijfsobject vlakgeometrie</w:t>
            </w:r>
            <w:r w:rsidRPr="0033327C">
              <w:rPr>
                <w:color w:val="FF0000"/>
                <w:u w:val="single"/>
              </w:rPr>
              <w:fldChar w:fldCharType="end"/>
            </w:r>
          </w:p>
        </w:tc>
        <w:tc>
          <w:tcPr>
            <w:tcW w:w="4230" w:type="dxa"/>
            <w:tcBorders>
              <w:top w:val="nil"/>
              <w:left w:val="nil"/>
              <w:bottom w:val="nil"/>
              <w:right w:val="nil"/>
            </w:tcBorders>
          </w:tcPr>
          <w:p w14:paraId="2A6B51EE"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 xml:space="preserve">De tweedimensionale geometrische </w:t>
            </w:r>
            <w:r w:rsidRPr="0033327C">
              <w:rPr>
                <w:rFonts w:cs="Calibri"/>
                <w:color w:val="FF0000"/>
                <w:u w:val="single"/>
              </w:rPr>
              <w:lastRenderedPageBreak/>
              <w:t>representatie van de omtrekken van een VERBLIJFSOBJECT.</w:t>
            </w:r>
            <w:r w:rsidRPr="0033327C">
              <w:rPr>
                <w:color w:val="FF0000"/>
                <w:u w:val="single"/>
              </w:rPr>
              <w:fldChar w:fldCharType="end"/>
            </w:r>
          </w:p>
        </w:tc>
        <w:tc>
          <w:tcPr>
            <w:tcW w:w="1080" w:type="dxa"/>
            <w:tcBorders>
              <w:top w:val="nil"/>
              <w:left w:val="nil"/>
              <w:bottom w:val="nil"/>
              <w:right w:val="nil"/>
            </w:tcBorders>
          </w:tcPr>
          <w:p w14:paraId="7232D187" w14:textId="77777777" w:rsidR="0033327C" w:rsidRPr="0033327C" w:rsidRDefault="0033327C" w:rsidP="0033327C">
            <w:pPr>
              <w:rPr>
                <w:rFonts w:cs="Calibri"/>
                <w:color w:val="FF0000"/>
                <w:u w:val="single"/>
              </w:rPr>
            </w:pPr>
            <w:r w:rsidRPr="0033327C">
              <w:rPr>
                <w:color w:val="FF0000"/>
                <w:u w:val="single"/>
              </w:rPr>
              <w:lastRenderedPageBreak/>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GM_Surfa</w:t>
            </w:r>
            <w:r w:rsidRPr="0033327C">
              <w:rPr>
                <w:rFonts w:cs="Calibri"/>
                <w:color w:val="FF0000"/>
                <w:u w:val="single"/>
              </w:rPr>
              <w:lastRenderedPageBreak/>
              <w:t>ce</w:t>
            </w:r>
            <w:r w:rsidRPr="0033327C">
              <w:rPr>
                <w:color w:val="FF0000"/>
                <w:u w:val="single"/>
              </w:rPr>
              <w:fldChar w:fldCharType="end"/>
            </w:r>
          </w:p>
        </w:tc>
        <w:tc>
          <w:tcPr>
            <w:tcW w:w="810" w:type="dxa"/>
            <w:tcBorders>
              <w:top w:val="nil"/>
              <w:left w:val="nil"/>
              <w:bottom w:val="nil"/>
              <w:right w:val="nil"/>
            </w:tcBorders>
          </w:tcPr>
          <w:p w14:paraId="229D1F7B" w14:textId="77777777" w:rsidR="0033327C" w:rsidRPr="0033327C" w:rsidRDefault="0033327C" w:rsidP="0033327C">
            <w:pPr>
              <w:rPr>
                <w:rFonts w:cs="Calibri"/>
                <w:color w:val="FF0000"/>
                <w:u w:val="single"/>
              </w:rPr>
            </w:pPr>
            <w:r w:rsidRPr="0033327C">
              <w:rPr>
                <w:color w:val="FF0000"/>
                <w:u w:val="single"/>
              </w:rPr>
              <w:lastRenderedPageBreak/>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44"/>
      </w:tr>
      <w:tr w:rsidR="0033327C" w:rsidRPr="0033327C" w14:paraId="075B52E8" w14:textId="77777777" w:rsidTr="00AA63DB">
        <w:tc>
          <w:tcPr>
            <w:tcW w:w="450" w:type="dxa"/>
            <w:tcBorders>
              <w:top w:val="nil"/>
              <w:left w:val="nil"/>
              <w:bottom w:val="nil"/>
              <w:right w:val="nil"/>
            </w:tcBorders>
          </w:tcPr>
          <w:p w14:paraId="65C803DF" w14:textId="77777777" w:rsidR="0033327C" w:rsidRPr="0033327C" w:rsidRDefault="0033327C" w:rsidP="0033327C">
            <w:pPr>
              <w:rPr>
                <w:rFonts w:cs="Calibri"/>
                <w:color w:val="0F0F0F"/>
              </w:rPr>
            </w:pPr>
            <w:bookmarkStart w:id="345" w:name="BKM_790C3C3D_3502_4453_821C_35E033E5AEE8"/>
          </w:p>
        </w:tc>
        <w:tc>
          <w:tcPr>
            <w:tcW w:w="2790" w:type="dxa"/>
            <w:gridSpan w:val="2"/>
            <w:tcBorders>
              <w:top w:val="nil"/>
              <w:left w:val="nil"/>
              <w:bottom w:val="nil"/>
              <w:right w:val="nil"/>
            </w:tcBorders>
          </w:tcPr>
          <w:p w14:paraId="454968E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Ontsluiting verdieping</w:t>
            </w:r>
            <w:r w:rsidRPr="0033327C">
              <w:fldChar w:fldCharType="end"/>
            </w:r>
          </w:p>
        </w:tc>
        <w:tc>
          <w:tcPr>
            <w:tcW w:w="4230" w:type="dxa"/>
            <w:tcBorders>
              <w:top w:val="nil"/>
              <w:left w:val="nil"/>
              <w:bottom w:val="nil"/>
              <w:right w:val="nil"/>
            </w:tcBorders>
          </w:tcPr>
          <w:p w14:paraId="2C49C0D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Aanduiding van de manier waarop de desbetreffende bouwlaag van een object toegankelijk is gemaakt.</w:t>
            </w:r>
            <w:r w:rsidRPr="0033327C">
              <w:fldChar w:fldCharType="end"/>
            </w:r>
          </w:p>
        </w:tc>
        <w:tc>
          <w:tcPr>
            <w:tcW w:w="1080" w:type="dxa"/>
            <w:tcBorders>
              <w:top w:val="nil"/>
              <w:left w:val="nil"/>
              <w:bottom w:val="nil"/>
              <w:right w:val="nil"/>
            </w:tcBorders>
          </w:tcPr>
          <w:p w14:paraId="2477623A" w14:textId="77777777" w:rsidR="0033327C" w:rsidRPr="0033327C" w:rsidRDefault="0033327C" w:rsidP="0033327C">
            <w:pPr>
              <w:rPr>
                <w:rFonts w:cs="Calibri"/>
                <w:u w:val="single"/>
              </w:rPr>
            </w:pPr>
            <w:r w:rsidRPr="0033327C">
              <w:rPr>
                <w:color w:val="FF0000"/>
                <w:u w:val="single"/>
              </w:rPr>
              <w:t>ontsluitingswijze verdieping</w:t>
            </w:r>
          </w:p>
        </w:tc>
        <w:tc>
          <w:tcPr>
            <w:tcW w:w="810" w:type="dxa"/>
            <w:tcBorders>
              <w:top w:val="nil"/>
              <w:left w:val="nil"/>
              <w:bottom w:val="nil"/>
              <w:right w:val="nil"/>
            </w:tcBorders>
          </w:tcPr>
          <w:p w14:paraId="1300236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45"/>
      </w:tr>
    </w:tbl>
    <w:p w14:paraId="55884700" w14:textId="77777777" w:rsidR="0033327C" w:rsidRPr="0033327C" w:rsidRDefault="0033327C" w:rsidP="0033327C">
      <w:pPr>
        <w:rPr>
          <w:rFonts w:ascii="Calibri" w:hAnsi="Calibri" w:cs="Calibri"/>
          <w:color w:val="0F0F0F"/>
          <w:sz w:val="22"/>
          <w:szCs w:val="22"/>
        </w:rPr>
      </w:pPr>
    </w:p>
    <w:tbl>
      <w:tblPr>
        <w:tblW w:w="9360" w:type="dxa"/>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33327C" w:rsidRPr="0033327C" w14:paraId="175B5C8B" w14:textId="77777777" w:rsidTr="00AA63DB">
        <w:tc>
          <w:tcPr>
            <w:tcW w:w="9360" w:type="dxa"/>
            <w:gridSpan w:val="3"/>
            <w:tcBorders>
              <w:top w:val="nil"/>
              <w:left w:val="nil"/>
              <w:bottom w:val="nil"/>
              <w:right w:val="nil"/>
            </w:tcBorders>
          </w:tcPr>
          <w:p w14:paraId="6818B818" w14:textId="77777777" w:rsidR="0033327C" w:rsidRPr="0033327C" w:rsidRDefault="0033327C" w:rsidP="0033327C">
            <w:pPr>
              <w:rPr>
                <w:rFonts w:cs="Calibri"/>
                <w:color w:val="0F0F0F"/>
              </w:rPr>
            </w:pPr>
            <w:r w:rsidRPr="0033327C">
              <w:rPr>
                <w:rFonts w:cs="Calibri"/>
                <w:b/>
                <w:bCs/>
                <w:color w:val="0F0F0F"/>
              </w:rPr>
              <w:t>Overzicht relaties</w:t>
            </w:r>
          </w:p>
        </w:tc>
      </w:tr>
      <w:tr w:rsidR="0033327C" w:rsidRPr="0033327C" w14:paraId="63B1B8EF" w14:textId="77777777" w:rsidTr="00AA63DB">
        <w:tc>
          <w:tcPr>
            <w:tcW w:w="450" w:type="dxa"/>
            <w:tcBorders>
              <w:top w:val="nil"/>
              <w:left w:val="nil"/>
              <w:bottom w:val="nil"/>
              <w:right w:val="nil"/>
            </w:tcBorders>
          </w:tcPr>
          <w:p w14:paraId="26FA0296" w14:textId="77777777" w:rsidR="0033327C" w:rsidRPr="0033327C" w:rsidRDefault="0033327C" w:rsidP="0033327C">
            <w:pPr>
              <w:rPr>
                <w:rFonts w:cs="Calibri"/>
                <w:i/>
                <w:iCs/>
                <w:color w:val="0F0F0F"/>
              </w:rPr>
            </w:pPr>
          </w:p>
        </w:tc>
        <w:tc>
          <w:tcPr>
            <w:tcW w:w="2790" w:type="dxa"/>
            <w:tcBorders>
              <w:top w:val="nil"/>
              <w:left w:val="nil"/>
              <w:bottom w:val="nil"/>
              <w:right w:val="nil"/>
            </w:tcBorders>
          </w:tcPr>
          <w:p w14:paraId="6041EFE9" w14:textId="77777777" w:rsidR="0033327C" w:rsidRPr="0033327C" w:rsidRDefault="0033327C" w:rsidP="0033327C">
            <w:pPr>
              <w:rPr>
                <w:rFonts w:cs="Calibri"/>
                <w:i/>
                <w:iCs/>
                <w:color w:val="0F0F0F"/>
              </w:rPr>
            </w:pPr>
            <w:r w:rsidRPr="0033327C">
              <w:rPr>
                <w:rFonts w:cs="Calibri"/>
                <w:i/>
                <w:iCs/>
                <w:color w:val="0F0F0F"/>
              </w:rPr>
              <w:t>Relatienaam met</w:t>
            </w:r>
          </w:p>
          <w:p w14:paraId="5C9D990E" w14:textId="77777777" w:rsidR="0033327C" w:rsidRPr="0033327C" w:rsidRDefault="0033327C" w:rsidP="0033327C">
            <w:pPr>
              <w:rPr>
                <w:rFonts w:cs="Calibri"/>
                <w:color w:val="0F0F0F"/>
              </w:rPr>
            </w:pPr>
            <w:r w:rsidRPr="0033327C">
              <w:rPr>
                <w:rFonts w:cs="Calibri"/>
                <w:i/>
                <w:iCs/>
                <w:color w:val="0F0F0F"/>
              </w:rPr>
              <w:t>kardinaliteiten</w:t>
            </w:r>
          </w:p>
        </w:tc>
        <w:tc>
          <w:tcPr>
            <w:tcW w:w="6120" w:type="dxa"/>
            <w:tcBorders>
              <w:top w:val="nil"/>
              <w:left w:val="nil"/>
              <w:bottom w:val="nil"/>
              <w:right w:val="nil"/>
            </w:tcBorders>
          </w:tcPr>
          <w:p w14:paraId="25059F01" w14:textId="77777777" w:rsidR="0033327C" w:rsidRPr="0033327C" w:rsidRDefault="0033327C" w:rsidP="0033327C">
            <w:pPr>
              <w:rPr>
                <w:rFonts w:cs="Calibri"/>
                <w:color w:val="0F0F0F"/>
              </w:rPr>
            </w:pPr>
            <w:r w:rsidRPr="0033327C">
              <w:rPr>
                <w:rFonts w:cs="Calibri"/>
                <w:i/>
                <w:iCs/>
                <w:color w:val="0F0F0F"/>
              </w:rPr>
              <w:t>Definitie</w:t>
            </w:r>
          </w:p>
        </w:tc>
      </w:tr>
      <w:tr w:rsidR="0033327C" w:rsidRPr="0033327C" w14:paraId="5E6B56AC" w14:textId="77777777" w:rsidTr="00AA63DB">
        <w:trPr>
          <w:trHeight w:hRule="exact" w:val="128"/>
        </w:trPr>
        <w:tc>
          <w:tcPr>
            <w:tcW w:w="450" w:type="dxa"/>
            <w:tcBorders>
              <w:top w:val="nil"/>
              <w:left w:val="nil"/>
              <w:bottom w:val="nil"/>
              <w:right w:val="nil"/>
            </w:tcBorders>
          </w:tcPr>
          <w:p w14:paraId="3410A548"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DA189AD"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392BBFD6" w14:textId="77777777" w:rsidR="0033327C" w:rsidRPr="0033327C" w:rsidRDefault="0033327C" w:rsidP="0033327C">
            <w:pPr>
              <w:rPr>
                <w:rFonts w:cs="Calibri"/>
                <w:color w:val="0F0F0F"/>
              </w:rPr>
            </w:pPr>
          </w:p>
        </w:tc>
      </w:tr>
      <w:tr w:rsidR="0033327C" w:rsidRPr="0033327C" w14:paraId="1050D57B" w14:textId="77777777" w:rsidTr="00AA63DB">
        <w:tc>
          <w:tcPr>
            <w:tcW w:w="450" w:type="dxa"/>
            <w:tcBorders>
              <w:top w:val="nil"/>
              <w:left w:val="nil"/>
              <w:bottom w:val="nil"/>
              <w:right w:val="nil"/>
            </w:tcBorders>
          </w:tcPr>
          <w:p w14:paraId="56E8EDD5"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0F8ED0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VERBLIJFSOBJECT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p w14:paraId="28AB0269"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heeft als hoofdadres</w:t>
            </w:r>
            <w:r w:rsidRPr="0033327C">
              <w:rPr>
                <w:rFonts w:cs="Calibri"/>
                <w:color w:val="0F0F0F"/>
              </w:rPr>
              <w:fldChar w:fldCharType="end"/>
            </w:r>
          </w:p>
          <w:p w14:paraId="43884532"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NUMMERAANDUIDING</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5DD35AD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identificatiecode nummeraanduiding waaronder het hoofdadres van een VERBLIJFSOBJECT, dat in het kader van de basisregistratie gebouwen als zodanig is aangemerkt, is opgenomen in de basisregistratie adressen.</w:t>
            </w:r>
            <w:r w:rsidRPr="0033327C">
              <w:fldChar w:fldCharType="end"/>
            </w:r>
          </w:p>
        </w:tc>
      </w:tr>
      <w:tr w:rsidR="0033327C" w:rsidRPr="0033327C" w14:paraId="275F81C4" w14:textId="77777777" w:rsidTr="00AA63DB">
        <w:trPr>
          <w:trHeight w:hRule="exact" w:val="128"/>
        </w:trPr>
        <w:tc>
          <w:tcPr>
            <w:tcW w:w="450" w:type="dxa"/>
            <w:tcBorders>
              <w:top w:val="nil"/>
              <w:left w:val="nil"/>
              <w:bottom w:val="nil"/>
              <w:right w:val="nil"/>
            </w:tcBorders>
          </w:tcPr>
          <w:p w14:paraId="081A8E54"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DD2DA4B"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1D0D6EC7" w14:textId="77777777" w:rsidR="0033327C" w:rsidRPr="0033327C" w:rsidRDefault="0033327C" w:rsidP="0033327C">
            <w:pPr>
              <w:rPr>
                <w:rFonts w:cs="Calibri"/>
                <w:color w:val="0F0F0F"/>
              </w:rPr>
            </w:pPr>
          </w:p>
        </w:tc>
      </w:tr>
      <w:tr w:rsidR="0033327C" w:rsidRPr="0033327C" w14:paraId="588E1AB6" w14:textId="77777777" w:rsidTr="00AA63DB">
        <w:tc>
          <w:tcPr>
            <w:tcW w:w="450" w:type="dxa"/>
            <w:tcBorders>
              <w:top w:val="nil"/>
              <w:left w:val="nil"/>
              <w:bottom w:val="nil"/>
              <w:right w:val="nil"/>
            </w:tcBorders>
          </w:tcPr>
          <w:p w14:paraId="1601FBE5"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52942C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VERBLIJFSOBJECT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p w14:paraId="7AF49EAA"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heeft als nevenadres(sen)</w:t>
            </w:r>
            <w:r w:rsidRPr="0033327C">
              <w:rPr>
                <w:rFonts w:cs="Calibri"/>
                <w:color w:val="0F0F0F"/>
              </w:rPr>
              <w:fldChar w:fldCharType="end"/>
            </w:r>
          </w:p>
          <w:p w14:paraId="1577EB0D"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NUMMERAANDUIDING</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34811EF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identificatiecodes nummeraanduiding waaronder nevenadressen van een VERBLIJFSOBJECT, die in het kader van de basisregistratie gebouwen als zodanig zijn aangemerkt, zijn opgenomen in de basisregistratie adressen.</w:t>
            </w:r>
            <w:r w:rsidRPr="0033327C">
              <w:fldChar w:fldCharType="end"/>
            </w:r>
          </w:p>
        </w:tc>
      </w:tr>
      <w:tr w:rsidR="0033327C" w:rsidRPr="0033327C" w14:paraId="7DB32108" w14:textId="77777777" w:rsidTr="00AA63DB">
        <w:trPr>
          <w:trHeight w:hRule="exact" w:val="128"/>
        </w:trPr>
        <w:tc>
          <w:tcPr>
            <w:tcW w:w="450" w:type="dxa"/>
            <w:tcBorders>
              <w:top w:val="nil"/>
              <w:left w:val="nil"/>
              <w:bottom w:val="nil"/>
              <w:right w:val="nil"/>
            </w:tcBorders>
          </w:tcPr>
          <w:p w14:paraId="5EA3934E"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456F359"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56C27945" w14:textId="77777777" w:rsidR="0033327C" w:rsidRPr="0033327C" w:rsidRDefault="0033327C" w:rsidP="0033327C">
            <w:pPr>
              <w:rPr>
                <w:rFonts w:cs="Calibri"/>
                <w:color w:val="0F0F0F"/>
              </w:rPr>
            </w:pPr>
          </w:p>
        </w:tc>
      </w:tr>
      <w:tr w:rsidR="0033327C" w:rsidRPr="0033327C" w14:paraId="5902493B" w14:textId="77777777" w:rsidTr="00AA63DB">
        <w:tc>
          <w:tcPr>
            <w:tcW w:w="450" w:type="dxa"/>
            <w:tcBorders>
              <w:top w:val="nil"/>
              <w:left w:val="nil"/>
              <w:bottom w:val="nil"/>
              <w:right w:val="nil"/>
            </w:tcBorders>
          </w:tcPr>
          <w:p w14:paraId="5C072F5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AB0B53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HUISHOUDEN</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0824BBD3"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is gehuisvest in</w:t>
            </w:r>
            <w:r w:rsidRPr="0033327C">
              <w:rPr>
                <w:rFonts w:cs="Calibri"/>
                <w:color w:val="0F0F0F"/>
              </w:rPr>
              <w:fldChar w:fldCharType="end"/>
            </w:r>
          </w:p>
          <w:p w14:paraId="04465404"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VERBLIJFSOBJECT</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1911C01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Het VERBLIJFSOBJECT waarin het HUISHOUDEN woont.</w:t>
            </w:r>
            <w:r w:rsidRPr="0033327C">
              <w:fldChar w:fldCharType="end"/>
            </w:r>
          </w:p>
        </w:tc>
      </w:tr>
      <w:tr w:rsidR="0033327C" w:rsidRPr="0033327C" w14:paraId="762C5B63" w14:textId="77777777" w:rsidTr="00AA63DB">
        <w:trPr>
          <w:trHeight w:hRule="exact" w:val="128"/>
        </w:trPr>
        <w:tc>
          <w:tcPr>
            <w:tcW w:w="450" w:type="dxa"/>
            <w:tcBorders>
              <w:top w:val="nil"/>
              <w:left w:val="nil"/>
              <w:bottom w:val="nil"/>
              <w:right w:val="nil"/>
            </w:tcBorders>
          </w:tcPr>
          <w:p w14:paraId="47C03C57"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4D7C2A1"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545258FA" w14:textId="77777777" w:rsidR="0033327C" w:rsidRPr="0033327C" w:rsidRDefault="0033327C" w:rsidP="0033327C">
            <w:pPr>
              <w:rPr>
                <w:rFonts w:cs="Calibri"/>
                <w:color w:val="0F0F0F"/>
              </w:rPr>
            </w:pPr>
          </w:p>
        </w:tc>
      </w:tr>
      <w:tr w:rsidR="0033327C" w:rsidRPr="0033327C" w14:paraId="4F40175D" w14:textId="77777777" w:rsidTr="00AA63DB">
        <w:tc>
          <w:tcPr>
            <w:tcW w:w="450" w:type="dxa"/>
            <w:tcBorders>
              <w:top w:val="nil"/>
              <w:left w:val="nil"/>
              <w:bottom w:val="nil"/>
              <w:right w:val="nil"/>
            </w:tcBorders>
          </w:tcPr>
          <w:p w14:paraId="1EBAECBD"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418C73C"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VERBLIJFSOBJECT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end"/>
            </w:r>
            <w:r w:rsidRPr="0033327C">
              <w:rPr>
                <w:rFonts w:cs="Calibri"/>
                <w:color w:val="0F0F0F"/>
              </w:rPr>
              <w:t>]</w:t>
            </w:r>
          </w:p>
          <w:p w14:paraId="45A00198"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is specialisatie van</w:t>
            </w:r>
            <w:r w:rsidRPr="0033327C">
              <w:rPr>
                <w:rFonts w:cs="Calibri"/>
                <w:color w:val="0F0F0F"/>
              </w:rPr>
              <w:fldChar w:fldCharType="end"/>
            </w:r>
          </w:p>
          <w:p w14:paraId="2669F1EC"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GEBOUWD OBJECT</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4972AC12"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end"/>
            </w:r>
          </w:p>
        </w:tc>
      </w:tr>
      <w:tr w:rsidR="0033327C" w:rsidRPr="0033327C" w14:paraId="19426EB1" w14:textId="77777777" w:rsidTr="00AA63DB">
        <w:trPr>
          <w:trHeight w:hRule="exact" w:val="128"/>
        </w:trPr>
        <w:tc>
          <w:tcPr>
            <w:tcW w:w="450" w:type="dxa"/>
            <w:tcBorders>
              <w:top w:val="nil"/>
              <w:left w:val="nil"/>
              <w:bottom w:val="nil"/>
              <w:right w:val="nil"/>
            </w:tcBorders>
          </w:tcPr>
          <w:p w14:paraId="68CD290B"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1AC782B"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708AD60C" w14:textId="77777777" w:rsidR="0033327C" w:rsidRPr="0033327C" w:rsidRDefault="0033327C" w:rsidP="0033327C">
            <w:pPr>
              <w:rPr>
                <w:rFonts w:cs="Calibri"/>
                <w:color w:val="0F0F0F"/>
              </w:rPr>
            </w:pPr>
          </w:p>
        </w:tc>
      </w:tr>
      <w:tr w:rsidR="0033327C" w:rsidRPr="0033327C" w14:paraId="5EF699C2" w14:textId="77777777" w:rsidTr="00AA63DB">
        <w:tc>
          <w:tcPr>
            <w:tcW w:w="450" w:type="dxa"/>
            <w:tcBorders>
              <w:top w:val="nil"/>
              <w:left w:val="nil"/>
              <w:bottom w:val="nil"/>
              <w:right w:val="nil"/>
            </w:tcBorders>
          </w:tcPr>
          <w:p w14:paraId="249D382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E80A87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VERBLIJFSOBJECT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68CC4EDF"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maakt deel uit van</w:t>
            </w:r>
            <w:r w:rsidRPr="0033327C">
              <w:rPr>
                <w:rFonts w:cs="Calibri"/>
                <w:color w:val="0F0F0F"/>
              </w:rPr>
              <w:fldChar w:fldCharType="end"/>
            </w:r>
          </w:p>
          <w:p w14:paraId="00FAB933"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PAND</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2D9F9A7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unieke aanduidingen van de PANDEN waarvan het VERBLIJFSOBJECT onderdeel uitmaakt.</w:t>
            </w:r>
            <w:r w:rsidRPr="0033327C">
              <w:fldChar w:fldCharType="end"/>
            </w:r>
          </w:p>
        </w:tc>
      </w:tr>
      <w:tr w:rsidR="0033327C" w:rsidRPr="0033327C" w14:paraId="3698923C" w14:textId="77777777" w:rsidTr="00AA63DB">
        <w:trPr>
          <w:trHeight w:hRule="exact" w:val="128"/>
        </w:trPr>
        <w:tc>
          <w:tcPr>
            <w:tcW w:w="450" w:type="dxa"/>
            <w:tcBorders>
              <w:top w:val="nil"/>
              <w:left w:val="nil"/>
              <w:bottom w:val="nil"/>
              <w:right w:val="nil"/>
            </w:tcBorders>
          </w:tcPr>
          <w:p w14:paraId="35757F7B"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7A8654D"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12433017" w14:textId="77777777" w:rsidR="0033327C" w:rsidRPr="0033327C" w:rsidRDefault="0033327C" w:rsidP="0033327C">
            <w:pPr>
              <w:rPr>
                <w:rFonts w:cs="Calibri"/>
                <w:color w:val="0F0F0F"/>
              </w:rPr>
            </w:pPr>
          </w:p>
        </w:tc>
      </w:tr>
      <w:tr w:rsidR="0033327C" w:rsidRPr="0033327C" w14:paraId="7A3E9293" w14:textId="77777777" w:rsidTr="00AA63DB">
        <w:tc>
          <w:tcPr>
            <w:tcW w:w="450" w:type="dxa"/>
            <w:tcBorders>
              <w:top w:val="nil"/>
              <w:left w:val="nil"/>
              <w:bottom w:val="nil"/>
              <w:right w:val="nil"/>
            </w:tcBorders>
          </w:tcPr>
          <w:p w14:paraId="162EE443"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FF7975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Verblijfadres INGESCHREVEN NATUURLIJK PERSOON</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78768706"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verblijft in</w:t>
            </w:r>
            <w:r w:rsidRPr="0033327C">
              <w:rPr>
                <w:rFonts w:cs="Calibri"/>
                <w:color w:val="0F0F0F"/>
              </w:rPr>
              <w:fldChar w:fldCharType="end"/>
            </w:r>
          </w:p>
          <w:p w14:paraId="7626F2E1"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VERBLIJFSOBJECT</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4F408BC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Het VERBLIJFSOBJECT behorende bij het woonadres van de persoon</w:t>
            </w:r>
            <w:r w:rsidRPr="0033327C">
              <w:fldChar w:fldCharType="end"/>
            </w:r>
          </w:p>
        </w:tc>
      </w:tr>
      <w:tr w:rsidR="0033327C" w:rsidRPr="0033327C" w14:paraId="22DD2BF7" w14:textId="77777777" w:rsidTr="00AA63DB">
        <w:trPr>
          <w:trHeight w:hRule="exact" w:val="128"/>
        </w:trPr>
        <w:tc>
          <w:tcPr>
            <w:tcW w:w="450" w:type="dxa"/>
            <w:tcBorders>
              <w:top w:val="nil"/>
              <w:left w:val="nil"/>
              <w:bottom w:val="nil"/>
              <w:right w:val="nil"/>
            </w:tcBorders>
          </w:tcPr>
          <w:p w14:paraId="4D8A1055"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4A15B54"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7D39862B" w14:textId="77777777" w:rsidR="0033327C" w:rsidRPr="0033327C" w:rsidRDefault="0033327C" w:rsidP="0033327C">
            <w:pPr>
              <w:rPr>
                <w:rFonts w:cs="Calibri"/>
                <w:color w:val="0F0F0F"/>
              </w:rPr>
            </w:pPr>
          </w:p>
        </w:tc>
      </w:tr>
      <w:tr w:rsidR="0033327C" w:rsidRPr="0033327C" w14:paraId="156D6FDB" w14:textId="77777777" w:rsidTr="00AA63DB">
        <w:tc>
          <w:tcPr>
            <w:tcW w:w="450" w:type="dxa"/>
            <w:tcBorders>
              <w:top w:val="nil"/>
              <w:left w:val="nil"/>
              <w:bottom w:val="nil"/>
              <w:right w:val="nil"/>
            </w:tcBorders>
          </w:tcPr>
          <w:p w14:paraId="19EC5E73"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BF032B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INGESCHREVEN NATUURLIJK PERSOON</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68D5DD75"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verblijft in</w:t>
            </w:r>
            <w:r w:rsidRPr="0033327C">
              <w:rPr>
                <w:rFonts w:cs="Calibri"/>
                <w:color w:val="0F0F0F"/>
              </w:rPr>
              <w:fldChar w:fldCharType="end"/>
            </w:r>
          </w:p>
          <w:p w14:paraId="6F9DC8F0"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VERBLIJFSOBJECT</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13328D8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end"/>
            </w:r>
          </w:p>
        </w:tc>
      </w:tr>
      <w:tr w:rsidR="0033327C" w:rsidRPr="0033327C" w14:paraId="41CD9838" w14:textId="77777777" w:rsidTr="00AA63DB">
        <w:trPr>
          <w:trHeight w:hRule="exact" w:val="128"/>
        </w:trPr>
        <w:tc>
          <w:tcPr>
            <w:tcW w:w="450" w:type="dxa"/>
            <w:tcBorders>
              <w:top w:val="nil"/>
              <w:left w:val="nil"/>
              <w:bottom w:val="nil"/>
              <w:right w:val="nil"/>
            </w:tcBorders>
          </w:tcPr>
          <w:p w14:paraId="2268F449"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F705230"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030DC1B9" w14:textId="77777777" w:rsidR="0033327C" w:rsidRPr="0033327C" w:rsidRDefault="0033327C" w:rsidP="0033327C">
            <w:pPr>
              <w:rPr>
                <w:rFonts w:cs="Calibri"/>
                <w:color w:val="0F0F0F"/>
              </w:rPr>
            </w:pPr>
          </w:p>
        </w:tc>
      </w:tr>
    </w:tbl>
    <w:p w14:paraId="0755772A"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0FB8B1FD" w14:textId="77777777" w:rsidTr="00AA63DB">
        <w:tc>
          <w:tcPr>
            <w:tcW w:w="9360" w:type="dxa"/>
            <w:tcBorders>
              <w:top w:val="nil"/>
              <w:left w:val="nil"/>
              <w:bottom w:val="nil"/>
              <w:right w:val="nil"/>
            </w:tcBorders>
          </w:tcPr>
          <w:p w14:paraId="74C93011" w14:textId="77777777" w:rsidR="0033327C" w:rsidRPr="0033327C" w:rsidRDefault="0033327C" w:rsidP="0033327C">
            <w:pPr>
              <w:rPr>
                <w:rFonts w:cs="Calibri"/>
                <w:b/>
                <w:bCs/>
                <w:color w:val="0F0F0F"/>
              </w:rPr>
            </w:pPr>
            <w:r w:rsidRPr="0033327C">
              <w:rPr>
                <w:rFonts w:cs="Calibri"/>
                <w:b/>
                <w:bCs/>
                <w:color w:val="0F0F0F"/>
              </w:rPr>
              <w:t>Toelichting objecttype</w:t>
            </w:r>
          </w:p>
          <w:p w14:paraId="6545E3A6" w14:textId="77777777" w:rsidR="0033327C" w:rsidRPr="0033327C" w:rsidRDefault="0033327C" w:rsidP="0033327C">
            <w:pPr>
              <w:ind w:left="720"/>
              <w:rPr>
                <w:rFonts w:cs="Calibri"/>
                <w:color w:val="0F0F0F"/>
              </w:rPr>
            </w:pPr>
            <w:r w:rsidRPr="0033327C">
              <w:rPr>
                <w:rFonts w:cs="Calibri"/>
                <w:color w:val="0F0F0F"/>
              </w:rPr>
              <w:t>Zie de catalogus BAG. Zie v.w.b. de t.o.v. de BAG toegevoegde optionele relatie naar PAND de desbetreffende toelichting bij dit objecttype.</w:t>
            </w:r>
          </w:p>
          <w:p w14:paraId="453B51AA" w14:textId="77777777" w:rsidR="0033327C" w:rsidRPr="0033327C" w:rsidRDefault="0033327C" w:rsidP="0033327C">
            <w:pPr>
              <w:ind w:left="720"/>
              <w:rPr>
                <w:rFonts w:cs="Calibri"/>
                <w:color w:val="0F0F0F"/>
              </w:rPr>
            </w:pPr>
            <w:r w:rsidRPr="0033327C">
              <w:rPr>
                <w:rFonts w:cs="Calibri"/>
                <w:color w:val="0F0F0F"/>
              </w:rPr>
              <w:t>Een verblijfsobject maakt in de BAG-terminologie deel uit van de groep adresseerbare objecten.</w:t>
            </w:r>
          </w:p>
        </w:tc>
      </w:tr>
    </w:tbl>
    <w:p w14:paraId="3B90F879" w14:textId="77777777" w:rsidR="0033327C" w:rsidRPr="0033327C" w:rsidRDefault="0033327C" w:rsidP="0033327C">
      <w:pPr>
        <w:spacing w:line="500" w:lineRule="exact"/>
        <w:ind w:left="1135"/>
        <w:contextualSpacing w:val="0"/>
        <w:outlineLvl w:val="1"/>
        <w:rPr>
          <w:rFonts w:eastAsia="Calibri"/>
          <w:b/>
          <w:bCs/>
          <w:sz w:val="20"/>
          <w:szCs w:val="20"/>
          <w:lang w:eastAsia="en-US"/>
        </w:rPr>
      </w:pPr>
      <w:bookmarkStart w:id="346" w:name="BKM_9980DF6D_0C86_4039_8400_C54DAC77FB79"/>
      <w:bookmarkEnd w:id="346"/>
    </w:p>
    <w:p w14:paraId="43991153" w14:textId="77777777" w:rsidR="0033327C" w:rsidRPr="0033327C" w:rsidRDefault="0033327C" w:rsidP="0033327C">
      <w:pPr>
        <w:rPr>
          <w:rFonts w:eastAsia="Calibri"/>
          <w:lang w:eastAsia="en-US"/>
        </w:rPr>
      </w:pPr>
      <w:r w:rsidRPr="0033327C">
        <w:br w:type="page"/>
      </w:r>
    </w:p>
    <w:p w14:paraId="623A6F0C" w14:textId="77777777" w:rsidR="0033327C" w:rsidRPr="0033327C" w:rsidRDefault="0033327C" w:rsidP="0033327C">
      <w:pPr>
        <w:pStyle w:val="Kop2"/>
        <w:rPr>
          <w:color w:val="FF0000"/>
          <w:u w:val="single"/>
        </w:rPr>
      </w:pPr>
      <w:r w:rsidRPr="0033327C">
        <w:rPr>
          <w:sz w:val="20"/>
          <w:szCs w:val="20"/>
        </w:rPr>
        <w:lastRenderedPageBreak/>
        <w:fldChar w:fldCharType="begin" w:fldLock="1"/>
      </w:r>
      <w:r w:rsidRPr="0033327C">
        <w:rPr>
          <w:sz w:val="20"/>
          <w:szCs w:val="20"/>
        </w:rPr>
        <w:instrText xml:space="preserve">MERGEFIELD </w:instrText>
      </w:r>
      <w:r w:rsidRPr="0033327C">
        <w:rPr>
          <w:rFonts w:ascii="Calibri" w:hAnsi="Calibri" w:cs="Calibri"/>
          <w:color w:val="0F0F0F"/>
          <w:sz w:val="28"/>
          <w:szCs w:val="28"/>
        </w:rPr>
        <w:instrText>Element.Stereotype</w:instrText>
      </w:r>
      <w:r w:rsidRPr="0033327C">
        <w:rPr>
          <w:sz w:val="20"/>
          <w:szCs w:val="20"/>
        </w:rPr>
        <w:fldChar w:fldCharType="separate"/>
      </w:r>
      <w:r w:rsidRPr="0033327C">
        <w:rPr>
          <w:rFonts w:ascii="Calibri" w:hAnsi="Calibri" w:cs="Calibri"/>
          <w:color w:val="0F0F0F"/>
          <w:sz w:val="28"/>
          <w:szCs w:val="28"/>
        </w:rPr>
        <w:t>«Objecttype»</w:t>
      </w:r>
      <w:r w:rsidRPr="0033327C">
        <w:rPr>
          <w:sz w:val="20"/>
          <w:szCs w:val="20"/>
        </w:rPr>
        <w:fldChar w:fldCharType="end"/>
      </w:r>
      <w:r w:rsidRPr="0033327C">
        <w:rPr>
          <w:rFonts w:ascii="Calibri" w:hAnsi="Calibri" w:cs="Calibri"/>
          <w:color w:val="0F0F0F"/>
          <w:sz w:val="28"/>
          <w:szCs w:val="28"/>
        </w:rPr>
        <w:t xml:space="preserve"> </w:t>
      </w:r>
      <w:r w:rsidRPr="0033327C">
        <w:rPr>
          <w:rFonts w:ascii="Calibri" w:hAnsi="Calibri" w:cs="Calibri"/>
          <w:color w:val="FF0000"/>
          <w:sz w:val="28"/>
          <w:szCs w:val="28"/>
          <w:u w:val="single"/>
        </w:rPr>
        <w:fldChar w:fldCharType="begin" w:fldLock="1"/>
      </w:r>
      <w:r w:rsidRPr="0033327C">
        <w:rPr>
          <w:rFonts w:ascii="Calibri" w:hAnsi="Calibri" w:cs="Calibri"/>
          <w:color w:val="FF0000"/>
          <w:sz w:val="28"/>
          <w:szCs w:val="28"/>
          <w:u w:val="single"/>
        </w:rPr>
        <w:instrText>MERGEFIELD Element.Name</w:instrText>
      </w:r>
      <w:r w:rsidRPr="0033327C">
        <w:rPr>
          <w:rFonts w:ascii="Calibri" w:hAnsi="Calibri" w:cs="Calibri"/>
          <w:color w:val="FF0000"/>
          <w:sz w:val="28"/>
          <w:szCs w:val="28"/>
          <w:u w:val="single"/>
        </w:rPr>
        <w:fldChar w:fldCharType="separate"/>
      </w:r>
      <w:r w:rsidRPr="0033327C">
        <w:rPr>
          <w:rFonts w:ascii="Calibri" w:hAnsi="Calibri" w:cs="Calibri"/>
          <w:color w:val="FF0000"/>
          <w:sz w:val="28"/>
          <w:szCs w:val="28"/>
          <w:u w:val="single"/>
        </w:rPr>
        <w:t>VEGETATIEOBJECT</w:t>
      </w:r>
      <w:r w:rsidRPr="0033327C">
        <w:rPr>
          <w:rFonts w:ascii="Calibri" w:hAnsi="Calibri" w:cs="Calibri"/>
          <w:color w:val="FF0000"/>
          <w:sz w:val="28"/>
          <w:szCs w:val="28"/>
          <w:u w:val="single"/>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0C08C925" w14:textId="77777777" w:rsidTr="00AA63DB">
        <w:trPr>
          <w:trHeight w:val="271"/>
        </w:trPr>
        <w:tc>
          <w:tcPr>
            <w:tcW w:w="2340" w:type="dxa"/>
            <w:gridSpan w:val="2"/>
            <w:tcBorders>
              <w:top w:val="nil"/>
              <w:left w:val="nil"/>
              <w:bottom w:val="nil"/>
              <w:right w:val="nil"/>
            </w:tcBorders>
          </w:tcPr>
          <w:p w14:paraId="76C30DA7" w14:textId="77777777" w:rsidR="0033327C" w:rsidRPr="0033327C" w:rsidRDefault="0033327C" w:rsidP="0033327C">
            <w:pPr>
              <w:rPr>
                <w:rFonts w:cs="Calibri"/>
                <w:color w:val="0F0F0F"/>
              </w:rPr>
            </w:pPr>
            <w:r w:rsidRPr="0033327C">
              <w:rPr>
                <w:rFonts w:cs="Calibri"/>
                <w:b/>
                <w:bCs/>
                <w:color w:val="0F0F0F"/>
              </w:rPr>
              <w:t>Naam</w:t>
            </w:r>
          </w:p>
        </w:tc>
        <w:tc>
          <w:tcPr>
            <w:tcW w:w="7020" w:type="dxa"/>
            <w:gridSpan w:val="4"/>
            <w:tcBorders>
              <w:top w:val="nil"/>
              <w:left w:val="nil"/>
              <w:bottom w:val="nil"/>
              <w:right w:val="nil"/>
            </w:tcBorders>
          </w:tcPr>
          <w:p w14:paraId="33EFA7E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VEGETATIEOBJECT</w:t>
            </w:r>
            <w:r w:rsidRPr="0033327C">
              <w:rPr>
                <w:color w:val="FF0000"/>
                <w:u w:val="single"/>
              </w:rPr>
              <w:fldChar w:fldCharType="end"/>
            </w:r>
          </w:p>
        </w:tc>
      </w:tr>
      <w:tr w:rsidR="0033327C" w:rsidRPr="0033327C" w14:paraId="0AE1C6E2" w14:textId="77777777" w:rsidTr="00AA63DB">
        <w:trPr>
          <w:trHeight w:hRule="exact" w:val="128"/>
        </w:trPr>
        <w:tc>
          <w:tcPr>
            <w:tcW w:w="2340" w:type="dxa"/>
            <w:gridSpan w:val="2"/>
            <w:tcBorders>
              <w:top w:val="nil"/>
              <w:left w:val="nil"/>
              <w:bottom w:val="nil"/>
              <w:right w:val="nil"/>
            </w:tcBorders>
          </w:tcPr>
          <w:p w14:paraId="481958D2"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0F715BF7" w14:textId="77777777" w:rsidR="0033327C" w:rsidRPr="0033327C" w:rsidRDefault="0033327C" w:rsidP="0033327C">
            <w:pPr>
              <w:rPr>
                <w:rFonts w:cs="Calibri"/>
                <w:color w:val="FF0000"/>
                <w:u w:val="single"/>
              </w:rPr>
            </w:pPr>
          </w:p>
        </w:tc>
      </w:tr>
      <w:tr w:rsidR="0033327C" w:rsidRPr="0033327C" w14:paraId="66CD5475" w14:textId="77777777" w:rsidTr="00AA63DB">
        <w:tc>
          <w:tcPr>
            <w:tcW w:w="2340" w:type="dxa"/>
            <w:gridSpan w:val="2"/>
            <w:tcBorders>
              <w:top w:val="nil"/>
              <w:left w:val="nil"/>
              <w:bottom w:val="nil"/>
              <w:right w:val="nil"/>
            </w:tcBorders>
          </w:tcPr>
          <w:p w14:paraId="12978FC4" w14:textId="77777777" w:rsidR="0033327C" w:rsidRPr="0033327C" w:rsidRDefault="0033327C" w:rsidP="0033327C">
            <w:pPr>
              <w:rPr>
                <w:rFonts w:cs="Calibri"/>
                <w:color w:val="0F0F0F"/>
              </w:rPr>
            </w:pPr>
            <w:r w:rsidRPr="0033327C">
              <w:rPr>
                <w:rFonts w:cs="Calibri"/>
                <w:b/>
                <w:bCs/>
                <w:color w:val="0F0F0F"/>
              </w:rPr>
              <w:t>Mnemonic</w:t>
            </w:r>
          </w:p>
        </w:tc>
        <w:tc>
          <w:tcPr>
            <w:tcW w:w="7020" w:type="dxa"/>
            <w:gridSpan w:val="4"/>
            <w:tcBorders>
              <w:top w:val="nil"/>
              <w:left w:val="nil"/>
              <w:bottom w:val="nil"/>
              <w:right w:val="nil"/>
            </w:tcBorders>
          </w:tcPr>
          <w:p w14:paraId="5B730680"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Element.Alias</w:instrText>
            </w:r>
            <w:r w:rsidRPr="0033327C">
              <w:rPr>
                <w:color w:val="FF0000"/>
                <w:u w:val="single"/>
              </w:rPr>
              <w:fldChar w:fldCharType="separate"/>
            </w:r>
            <w:r w:rsidRPr="0033327C">
              <w:rPr>
                <w:rFonts w:cs="Calibri"/>
                <w:color w:val="FF0000"/>
                <w:u w:val="single"/>
              </w:rPr>
              <w:t>VGO</w:t>
            </w:r>
            <w:r w:rsidRPr="0033327C">
              <w:rPr>
                <w:color w:val="FF0000"/>
                <w:u w:val="single"/>
              </w:rPr>
              <w:fldChar w:fldCharType="end"/>
            </w:r>
          </w:p>
        </w:tc>
      </w:tr>
      <w:tr w:rsidR="0033327C" w:rsidRPr="0033327C" w14:paraId="362E34E3" w14:textId="77777777" w:rsidTr="00AA63DB">
        <w:trPr>
          <w:trHeight w:hRule="exact" w:val="128"/>
        </w:trPr>
        <w:tc>
          <w:tcPr>
            <w:tcW w:w="2340" w:type="dxa"/>
            <w:gridSpan w:val="2"/>
            <w:tcBorders>
              <w:top w:val="nil"/>
              <w:left w:val="nil"/>
              <w:bottom w:val="nil"/>
              <w:right w:val="nil"/>
            </w:tcBorders>
          </w:tcPr>
          <w:p w14:paraId="6E2E0549"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768DBA3A" w14:textId="77777777" w:rsidR="0033327C" w:rsidRPr="0033327C" w:rsidRDefault="0033327C" w:rsidP="0033327C">
            <w:pPr>
              <w:rPr>
                <w:rFonts w:cs="Calibri"/>
                <w:color w:val="FF0000"/>
                <w:u w:val="single"/>
              </w:rPr>
            </w:pPr>
          </w:p>
        </w:tc>
      </w:tr>
      <w:tr w:rsidR="0033327C" w:rsidRPr="0033327C" w14:paraId="395F7EED" w14:textId="77777777" w:rsidTr="00AA63DB">
        <w:tc>
          <w:tcPr>
            <w:tcW w:w="2340" w:type="dxa"/>
            <w:gridSpan w:val="2"/>
            <w:tcBorders>
              <w:top w:val="nil"/>
              <w:left w:val="nil"/>
              <w:bottom w:val="nil"/>
              <w:right w:val="nil"/>
            </w:tcBorders>
          </w:tcPr>
          <w:p w14:paraId="25AFBF02" w14:textId="77777777" w:rsidR="0033327C" w:rsidRPr="0033327C" w:rsidRDefault="0033327C" w:rsidP="0033327C">
            <w:pPr>
              <w:rPr>
                <w:rFonts w:cs="Calibri"/>
                <w:b/>
                <w:bCs/>
                <w:color w:val="0F0F0F"/>
              </w:rPr>
            </w:pPr>
            <w:r w:rsidRPr="0033327C">
              <w:rPr>
                <w:rFonts w:cs="Calibri"/>
                <w:b/>
                <w:bCs/>
                <w:color w:val="0F0F0F"/>
              </w:rPr>
              <w:t>Herkomst</w:t>
            </w:r>
          </w:p>
        </w:tc>
        <w:tc>
          <w:tcPr>
            <w:tcW w:w="7020" w:type="dxa"/>
            <w:gridSpan w:val="4"/>
            <w:tcBorders>
              <w:top w:val="nil"/>
              <w:left w:val="nil"/>
              <w:bottom w:val="nil"/>
              <w:right w:val="nil"/>
            </w:tcBorders>
          </w:tcPr>
          <w:p w14:paraId="623F81B2" w14:textId="77777777" w:rsidR="0033327C" w:rsidRPr="0033327C" w:rsidRDefault="0033327C" w:rsidP="0033327C">
            <w:pPr>
              <w:rPr>
                <w:rFonts w:cs="Calibri"/>
                <w:color w:val="FF0000"/>
                <w:u w:val="single"/>
              </w:rPr>
            </w:pPr>
            <w:r w:rsidRPr="0033327C">
              <w:rPr>
                <w:rFonts w:cs="Calibri"/>
                <w:color w:val="FF0000"/>
                <w:u w:val="single"/>
              </w:rPr>
              <w:t>IMGeo</w:t>
            </w:r>
          </w:p>
        </w:tc>
      </w:tr>
      <w:tr w:rsidR="0033327C" w:rsidRPr="0033327C" w14:paraId="41349F55" w14:textId="77777777" w:rsidTr="00AA63DB">
        <w:trPr>
          <w:trHeight w:hRule="exact" w:val="128"/>
        </w:trPr>
        <w:tc>
          <w:tcPr>
            <w:tcW w:w="2340" w:type="dxa"/>
            <w:gridSpan w:val="2"/>
            <w:tcBorders>
              <w:top w:val="nil"/>
              <w:left w:val="nil"/>
              <w:bottom w:val="nil"/>
              <w:right w:val="nil"/>
            </w:tcBorders>
          </w:tcPr>
          <w:p w14:paraId="1F952E34"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91A4E24" w14:textId="77777777" w:rsidR="0033327C" w:rsidRPr="0033327C" w:rsidRDefault="0033327C" w:rsidP="0033327C">
            <w:pPr>
              <w:rPr>
                <w:rFonts w:cs="Calibri"/>
                <w:color w:val="FF0000"/>
                <w:u w:val="single"/>
              </w:rPr>
            </w:pPr>
          </w:p>
        </w:tc>
      </w:tr>
      <w:tr w:rsidR="0033327C" w:rsidRPr="0033327C" w14:paraId="3CAC4860" w14:textId="77777777" w:rsidTr="00AA63DB">
        <w:trPr>
          <w:trHeight w:val="230"/>
        </w:trPr>
        <w:tc>
          <w:tcPr>
            <w:tcW w:w="2340" w:type="dxa"/>
            <w:gridSpan w:val="2"/>
            <w:tcBorders>
              <w:top w:val="nil"/>
              <w:left w:val="nil"/>
              <w:bottom w:val="nil"/>
              <w:right w:val="nil"/>
            </w:tcBorders>
          </w:tcPr>
          <w:p w14:paraId="1AD15B12" w14:textId="77777777" w:rsidR="0033327C" w:rsidRPr="0033327C" w:rsidRDefault="0033327C" w:rsidP="0033327C">
            <w:pPr>
              <w:rPr>
                <w:rFonts w:cs="Calibri"/>
                <w:b/>
                <w:bCs/>
                <w:color w:val="0F0F0F"/>
              </w:rPr>
            </w:pPr>
            <w:r w:rsidRPr="0033327C">
              <w:rPr>
                <w:rFonts w:cs="Calibri"/>
                <w:b/>
                <w:bCs/>
                <w:color w:val="0F0F0F"/>
              </w:rPr>
              <w:t>Definitie</w:t>
            </w:r>
          </w:p>
        </w:tc>
        <w:tc>
          <w:tcPr>
            <w:tcW w:w="7020" w:type="dxa"/>
            <w:gridSpan w:val="4"/>
            <w:tcBorders>
              <w:top w:val="nil"/>
              <w:left w:val="nil"/>
              <w:bottom w:val="nil"/>
              <w:right w:val="nil"/>
            </w:tcBorders>
          </w:tcPr>
          <w:p w14:paraId="6C9F772F"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Element.Notes</w:instrText>
            </w:r>
            <w:r w:rsidRPr="0033327C">
              <w:rPr>
                <w:color w:val="FF0000"/>
                <w:u w:val="single"/>
              </w:rPr>
              <w:fldChar w:fldCharType="separate"/>
            </w:r>
            <w:r w:rsidRPr="0033327C">
              <w:rPr>
                <w:rFonts w:cs="Calibri"/>
                <w:color w:val="FF0000"/>
                <w:u w:val="single"/>
              </w:rPr>
              <w:t>Solitair vegetatieobject of lijn- of vlakvormige groep gelijksoortige vegetatieobjecten met een beperkte omvang.</w:t>
            </w:r>
            <w:r w:rsidRPr="0033327C">
              <w:rPr>
                <w:color w:val="FF0000"/>
                <w:u w:val="single"/>
              </w:rPr>
              <w:fldChar w:fldCharType="end"/>
            </w:r>
          </w:p>
        </w:tc>
      </w:tr>
      <w:tr w:rsidR="0033327C" w:rsidRPr="0033327C" w14:paraId="2796428F" w14:textId="77777777" w:rsidTr="00AA63DB">
        <w:trPr>
          <w:trHeight w:hRule="exact" w:val="68"/>
        </w:trPr>
        <w:tc>
          <w:tcPr>
            <w:tcW w:w="2340" w:type="dxa"/>
            <w:gridSpan w:val="2"/>
            <w:tcBorders>
              <w:top w:val="nil"/>
              <w:left w:val="nil"/>
              <w:bottom w:val="nil"/>
              <w:right w:val="nil"/>
            </w:tcBorders>
          </w:tcPr>
          <w:p w14:paraId="38615FEB"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0AA99A6F" w14:textId="77777777" w:rsidR="0033327C" w:rsidRPr="0033327C" w:rsidRDefault="0033327C" w:rsidP="0033327C">
            <w:pPr>
              <w:rPr>
                <w:rFonts w:cs="Calibri"/>
                <w:color w:val="FF0000"/>
                <w:u w:val="single"/>
              </w:rPr>
            </w:pPr>
          </w:p>
        </w:tc>
      </w:tr>
      <w:tr w:rsidR="0033327C" w:rsidRPr="0033327C" w14:paraId="674DDC69" w14:textId="77777777" w:rsidTr="00AA63DB">
        <w:trPr>
          <w:trHeight w:val="271"/>
        </w:trPr>
        <w:tc>
          <w:tcPr>
            <w:tcW w:w="2340" w:type="dxa"/>
            <w:gridSpan w:val="2"/>
            <w:tcBorders>
              <w:top w:val="nil"/>
              <w:left w:val="nil"/>
              <w:bottom w:val="nil"/>
              <w:right w:val="nil"/>
            </w:tcBorders>
          </w:tcPr>
          <w:p w14:paraId="4A841E32" w14:textId="77777777" w:rsidR="0033327C" w:rsidRPr="0033327C" w:rsidRDefault="0033327C" w:rsidP="0033327C">
            <w:pPr>
              <w:rPr>
                <w:rFonts w:cs="Calibri"/>
                <w:b/>
                <w:bCs/>
                <w:color w:val="0F0F0F"/>
              </w:rPr>
            </w:pPr>
            <w:r w:rsidRPr="0033327C">
              <w:rPr>
                <w:rFonts w:cs="Calibri"/>
                <w:b/>
                <w:bCs/>
                <w:color w:val="0F0F0F"/>
              </w:rPr>
              <w:t>Herkomst definitie</w:t>
            </w:r>
          </w:p>
        </w:tc>
        <w:tc>
          <w:tcPr>
            <w:tcW w:w="7020" w:type="dxa"/>
            <w:gridSpan w:val="4"/>
            <w:tcBorders>
              <w:top w:val="nil"/>
              <w:left w:val="nil"/>
              <w:bottom w:val="nil"/>
              <w:right w:val="nil"/>
            </w:tcBorders>
          </w:tcPr>
          <w:p w14:paraId="4987517C" w14:textId="77777777" w:rsidR="0033327C" w:rsidRPr="0033327C" w:rsidRDefault="0033327C" w:rsidP="0033327C">
            <w:pPr>
              <w:rPr>
                <w:rFonts w:cs="Calibri"/>
                <w:color w:val="FF0000"/>
                <w:u w:val="single"/>
              </w:rPr>
            </w:pPr>
            <w:r w:rsidRPr="0033327C">
              <w:rPr>
                <w:rFonts w:cs="Calibri"/>
                <w:color w:val="FF0000"/>
                <w:u w:val="single"/>
              </w:rPr>
              <w:t>CityGML</w:t>
            </w:r>
          </w:p>
        </w:tc>
      </w:tr>
      <w:tr w:rsidR="0033327C" w:rsidRPr="0033327C" w14:paraId="25AB1074" w14:textId="77777777" w:rsidTr="00AA63DB">
        <w:trPr>
          <w:trHeight w:hRule="exact" w:val="128"/>
        </w:trPr>
        <w:tc>
          <w:tcPr>
            <w:tcW w:w="2340" w:type="dxa"/>
            <w:gridSpan w:val="2"/>
            <w:tcBorders>
              <w:top w:val="nil"/>
              <w:left w:val="nil"/>
              <w:bottom w:val="nil"/>
              <w:right w:val="nil"/>
            </w:tcBorders>
          </w:tcPr>
          <w:p w14:paraId="310D843C"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E96AE56" w14:textId="77777777" w:rsidR="0033327C" w:rsidRPr="0033327C" w:rsidRDefault="0033327C" w:rsidP="0033327C">
            <w:pPr>
              <w:rPr>
                <w:rFonts w:cs="Calibri"/>
                <w:color w:val="FF0000"/>
                <w:u w:val="single"/>
              </w:rPr>
            </w:pPr>
          </w:p>
        </w:tc>
      </w:tr>
      <w:tr w:rsidR="0033327C" w:rsidRPr="0033327C" w14:paraId="71DC9C62" w14:textId="77777777" w:rsidTr="00AA63DB">
        <w:tc>
          <w:tcPr>
            <w:tcW w:w="2340" w:type="dxa"/>
            <w:gridSpan w:val="2"/>
            <w:tcBorders>
              <w:top w:val="nil"/>
              <w:left w:val="nil"/>
              <w:bottom w:val="nil"/>
              <w:right w:val="nil"/>
            </w:tcBorders>
          </w:tcPr>
          <w:p w14:paraId="2EA30BAE" w14:textId="77777777" w:rsidR="0033327C" w:rsidRPr="0033327C" w:rsidRDefault="0033327C" w:rsidP="0033327C">
            <w:pPr>
              <w:rPr>
                <w:rFonts w:cs="Calibri"/>
                <w:b/>
                <w:bCs/>
                <w:color w:val="0F0F0F"/>
              </w:rPr>
            </w:pPr>
            <w:r w:rsidRPr="0033327C">
              <w:rPr>
                <w:rFonts w:cs="Calibri"/>
                <w:b/>
                <w:bCs/>
                <w:color w:val="0F0F0F"/>
              </w:rPr>
              <w:t>Datum opname</w:t>
            </w:r>
          </w:p>
        </w:tc>
        <w:tc>
          <w:tcPr>
            <w:tcW w:w="7020" w:type="dxa"/>
            <w:gridSpan w:val="4"/>
            <w:tcBorders>
              <w:top w:val="nil"/>
              <w:left w:val="nil"/>
              <w:bottom w:val="nil"/>
              <w:right w:val="nil"/>
            </w:tcBorders>
          </w:tcPr>
          <w:p w14:paraId="4003EE60" w14:textId="77777777" w:rsidR="0033327C" w:rsidRPr="0033327C" w:rsidRDefault="0033327C" w:rsidP="0033327C">
            <w:pPr>
              <w:rPr>
                <w:rFonts w:cs="Calibri"/>
                <w:color w:val="FF0000"/>
                <w:u w:val="single"/>
              </w:rPr>
            </w:pPr>
            <w:r w:rsidRPr="0033327C">
              <w:rPr>
                <w:rFonts w:cs="Calibri"/>
                <w:color w:val="FF0000"/>
                <w:u w:val="single"/>
              </w:rPr>
              <w:t>30 december 2013</w:t>
            </w:r>
          </w:p>
        </w:tc>
      </w:tr>
      <w:tr w:rsidR="0033327C" w:rsidRPr="0033327C" w14:paraId="051B54C1" w14:textId="77777777" w:rsidTr="00AA63DB">
        <w:trPr>
          <w:trHeight w:hRule="exact" w:val="128"/>
        </w:trPr>
        <w:tc>
          <w:tcPr>
            <w:tcW w:w="2340" w:type="dxa"/>
            <w:gridSpan w:val="2"/>
            <w:tcBorders>
              <w:top w:val="nil"/>
              <w:left w:val="nil"/>
              <w:bottom w:val="nil"/>
              <w:right w:val="nil"/>
            </w:tcBorders>
          </w:tcPr>
          <w:p w14:paraId="37684EB1"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79FB624" w14:textId="77777777" w:rsidR="0033327C" w:rsidRPr="0033327C" w:rsidRDefault="0033327C" w:rsidP="0033327C">
            <w:pPr>
              <w:rPr>
                <w:rFonts w:cs="Calibri"/>
                <w:color w:val="FF0000"/>
                <w:u w:val="single"/>
              </w:rPr>
            </w:pPr>
          </w:p>
        </w:tc>
      </w:tr>
      <w:tr w:rsidR="0033327C" w:rsidRPr="0033327C" w14:paraId="02807E18" w14:textId="77777777" w:rsidTr="00AA63DB">
        <w:tc>
          <w:tcPr>
            <w:tcW w:w="2340" w:type="dxa"/>
            <w:gridSpan w:val="2"/>
            <w:tcBorders>
              <w:top w:val="nil"/>
              <w:left w:val="nil"/>
              <w:bottom w:val="nil"/>
              <w:right w:val="nil"/>
            </w:tcBorders>
          </w:tcPr>
          <w:p w14:paraId="048F2325" w14:textId="77777777" w:rsidR="0033327C" w:rsidRPr="0033327C" w:rsidRDefault="0033327C" w:rsidP="0033327C">
            <w:pPr>
              <w:rPr>
                <w:rFonts w:cs="Calibri"/>
                <w:b/>
                <w:bCs/>
                <w:color w:val="0F0F0F"/>
              </w:rPr>
            </w:pPr>
            <w:r w:rsidRPr="0033327C">
              <w:rPr>
                <w:rFonts w:cs="Calibri"/>
                <w:b/>
                <w:bCs/>
                <w:color w:val="0F0F0F"/>
              </w:rPr>
              <w:t>Unieke aanduiding</w:t>
            </w:r>
          </w:p>
        </w:tc>
        <w:tc>
          <w:tcPr>
            <w:tcW w:w="7020" w:type="dxa"/>
            <w:gridSpan w:val="4"/>
            <w:tcBorders>
              <w:top w:val="nil"/>
              <w:left w:val="nil"/>
              <w:bottom w:val="nil"/>
              <w:right w:val="nil"/>
            </w:tcBorders>
          </w:tcPr>
          <w:p w14:paraId="0243EA4F" w14:textId="77777777" w:rsidR="0033327C" w:rsidRPr="0033327C" w:rsidRDefault="0033327C" w:rsidP="0033327C">
            <w:pPr>
              <w:rPr>
                <w:rFonts w:cs="Calibri"/>
                <w:color w:val="FF0000"/>
                <w:u w:val="single"/>
              </w:rPr>
            </w:pPr>
            <w:r w:rsidRPr="0033327C">
              <w:rPr>
                <w:rFonts w:cs="Calibri"/>
                <w:color w:val="FF0000"/>
                <w:u w:val="single"/>
              </w:rPr>
              <w:t>Identificatie  vegetatieobject</w:t>
            </w:r>
          </w:p>
        </w:tc>
      </w:tr>
      <w:tr w:rsidR="0033327C" w:rsidRPr="0033327C" w14:paraId="0CB184AC" w14:textId="77777777" w:rsidTr="00AA63DB">
        <w:trPr>
          <w:trHeight w:hRule="exact" w:val="128"/>
        </w:trPr>
        <w:tc>
          <w:tcPr>
            <w:tcW w:w="2340" w:type="dxa"/>
            <w:gridSpan w:val="2"/>
            <w:tcBorders>
              <w:top w:val="nil"/>
              <w:left w:val="nil"/>
              <w:bottom w:val="nil"/>
              <w:right w:val="nil"/>
            </w:tcBorders>
          </w:tcPr>
          <w:p w14:paraId="1672045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F1D28C3" w14:textId="77777777" w:rsidR="0033327C" w:rsidRPr="0033327C" w:rsidRDefault="0033327C" w:rsidP="0033327C">
            <w:pPr>
              <w:rPr>
                <w:rFonts w:cs="Calibri"/>
                <w:b/>
                <w:bCs/>
                <w:color w:val="FF0000"/>
                <w:u w:val="single"/>
              </w:rPr>
            </w:pPr>
          </w:p>
        </w:tc>
      </w:tr>
      <w:tr w:rsidR="0033327C" w:rsidRPr="0033327C" w14:paraId="46A4747B" w14:textId="77777777" w:rsidTr="00AA63DB">
        <w:tc>
          <w:tcPr>
            <w:tcW w:w="2340" w:type="dxa"/>
            <w:gridSpan w:val="2"/>
            <w:tcBorders>
              <w:top w:val="nil"/>
              <w:left w:val="nil"/>
              <w:bottom w:val="nil"/>
              <w:right w:val="nil"/>
            </w:tcBorders>
          </w:tcPr>
          <w:p w14:paraId="113B74DB" w14:textId="77777777" w:rsidR="0033327C" w:rsidRPr="0033327C" w:rsidRDefault="0033327C" w:rsidP="0033327C">
            <w:pPr>
              <w:rPr>
                <w:rFonts w:cs="Calibri"/>
                <w:b/>
                <w:bCs/>
                <w:color w:val="0F0F0F"/>
              </w:rPr>
            </w:pPr>
            <w:r w:rsidRPr="0033327C">
              <w:rPr>
                <w:rFonts w:cs="Calibri"/>
                <w:b/>
                <w:bCs/>
                <w:color w:val="0F0F0F"/>
              </w:rPr>
              <w:t>Populatie</w:t>
            </w:r>
          </w:p>
        </w:tc>
        <w:tc>
          <w:tcPr>
            <w:tcW w:w="7020" w:type="dxa"/>
            <w:gridSpan w:val="4"/>
            <w:tcBorders>
              <w:top w:val="nil"/>
              <w:left w:val="nil"/>
              <w:bottom w:val="nil"/>
              <w:right w:val="nil"/>
            </w:tcBorders>
          </w:tcPr>
          <w:p w14:paraId="30FEBC24" w14:textId="77777777" w:rsidR="0033327C" w:rsidRPr="0033327C" w:rsidRDefault="0033327C" w:rsidP="0033327C">
            <w:pPr>
              <w:rPr>
                <w:rFonts w:cs="Calibri"/>
                <w:color w:val="FF0000"/>
                <w:u w:val="single"/>
              </w:rPr>
            </w:pPr>
            <w:r w:rsidRPr="0033327C">
              <w:rPr>
                <w:rFonts w:cs="Calibri"/>
                <w:color w:val="FF0000"/>
                <w:u w:val="single"/>
              </w:rPr>
              <w:t xml:space="preserve">Gerealiseerde planwijzigingen van bestaande vegetatie objecten maken geen deel uit van de verzameling vegetatieobjecten. </w:t>
            </w:r>
          </w:p>
          <w:p w14:paraId="37848EF7" w14:textId="77777777" w:rsidR="0033327C" w:rsidRPr="0033327C" w:rsidRDefault="0033327C" w:rsidP="0033327C">
            <w:pPr>
              <w:rPr>
                <w:rFonts w:cs="Calibri"/>
                <w:color w:val="FF0000"/>
                <w:u w:val="single"/>
              </w:rPr>
            </w:pPr>
          </w:p>
          <w:p w14:paraId="736D640E" w14:textId="77777777" w:rsidR="0033327C" w:rsidRPr="0033327C" w:rsidRDefault="0033327C" w:rsidP="0033327C">
            <w:pPr>
              <w:rPr>
                <w:rFonts w:cs="Calibri"/>
                <w:color w:val="FF0000"/>
                <w:u w:val="single"/>
              </w:rPr>
            </w:pPr>
            <w:r w:rsidRPr="0033327C">
              <w:rPr>
                <w:rFonts w:cs="Calibri"/>
                <w:color w:val="FF0000"/>
                <w:u w:val="single"/>
              </w:rPr>
              <w:t>Zie verder IMGeo.</w:t>
            </w:r>
          </w:p>
        </w:tc>
      </w:tr>
      <w:tr w:rsidR="0033327C" w:rsidRPr="0033327C" w14:paraId="63A7AB66" w14:textId="77777777" w:rsidTr="00AA63DB">
        <w:trPr>
          <w:trHeight w:hRule="exact" w:val="128"/>
        </w:trPr>
        <w:tc>
          <w:tcPr>
            <w:tcW w:w="2340" w:type="dxa"/>
            <w:gridSpan w:val="2"/>
            <w:tcBorders>
              <w:top w:val="nil"/>
              <w:left w:val="nil"/>
              <w:bottom w:val="nil"/>
              <w:right w:val="nil"/>
            </w:tcBorders>
          </w:tcPr>
          <w:p w14:paraId="2E15753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083E935A" w14:textId="77777777" w:rsidR="0033327C" w:rsidRPr="0033327C" w:rsidRDefault="0033327C" w:rsidP="0033327C">
            <w:pPr>
              <w:rPr>
                <w:rFonts w:cs="Calibri"/>
                <w:color w:val="0F0F0F"/>
              </w:rPr>
            </w:pPr>
          </w:p>
        </w:tc>
      </w:tr>
      <w:tr w:rsidR="0033327C" w:rsidRPr="0033327C" w14:paraId="5A4E2635" w14:textId="77777777" w:rsidTr="00AA63DB">
        <w:trPr>
          <w:trHeight w:hRule="exact" w:val="256"/>
        </w:trPr>
        <w:tc>
          <w:tcPr>
            <w:tcW w:w="2340" w:type="dxa"/>
            <w:gridSpan w:val="2"/>
            <w:tcBorders>
              <w:top w:val="nil"/>
              <w:left w:val="nil"/>
              <w:bottom w:val="nil"/>
              <w:right w:val="nil"/>
            </w:tcBorders>
          </w:tcPr>
          <w:p w14:paraId="326761BD" w14:textId="77777777" w:rsidR="0033327C" w:rsidRPr="0033327C" w:rsidRDefault="0033327C" w:rsidP="0033327C">
            <w:pPr>
              <w:rPr>
                <w:rFonts w:cs="Calibri"/>
                <w:b/>
                <w:bCs/>
                <w:color w:val="0F0F0F"/>
              </w:rPr>
            </w:pPr>
            <w:r w:rsidRPr="0033327C">
              <w:rPr>
                <w:rFonts w:cs="Calibri"/>
                <w:b/>
                <w:bCs/>
                <w:color w:val="0F0F0F"/>
              </w:rPr>
              <w:t>Kwaliteitsbegrip</w:t>
            </w:r>
          </w:p>
        </w:tc>
        <w:tc>
          <w:tcPr>
            <w:tcW w:w="7020" w:type="dxa"/>
            <w:gridSpan w:val="4"/>
            <w:tcBorders>
              <w:top w:val="nil"/>
              <w:left w:val="nil"/>
              <w:bottom w:val="nil"/>
              <w:right w:val="nil"/>
            </w:tcBorders>
          </w:tcPr>
          <w:p w14:paraId="431D68E6" w14:textId="77777777" w:rsidR="0033327C" w:rsidRPr="0033327C" w:rsidRDefault="0033327C" w:rsidP="0033327C">
            <w:pPr>
              <w:rPr>
                <w:rFonts w:cs="Calibri"/>
                <w:color w:val="0F0F0F"/>
              </w:rPr>
            </w:pPr>
          </w:p>
        </w:tc>
      </w:tr>
      <w:tr w:rsidR="0033327C" w:rsidRPr="0033327C" w14:paraId="7BC3353F" w14:textId="77777777" w:rsidTr="00AA63DB">
        <w:trPr>
          <w:trHeight w:hRule="exact" w:val="256"/>
        </w:trPr>
        <w:tc>
          <w:tcPr>
            <w:tcW w:w="2340" w:type="dxa"/>
            <w:gridSpan w:val="2"/>
            <w:tcBorders>
              <w:top w:val="nil"/>
              <w:left w:val="nil"/>
              <w:bottom w:val="nil"/>
              <w:right w:val="nil"/>
            </w:tcBorders>
          </w:tcPr>
          <w:p w14:paraId="031C9341"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7A49C97A" w14:textId="77777777" w:rsidR="0033327C" w:rsidRPr="0033327C" w:rsidRDefault="0033327C" w:rsidP="0033327C">
            <w:pPr>
              <w:rPr>
                <w:rFonts w:cs="Calibri"/>
                <w:color w:val="0F0F0F"/>
              </w:rPr>
            </w:pPr>
          </w:p>
        </w:tc>
      </w:tr>
      <w:tr w:rsidR="0033327C" w:rsidRPr="0033327C" w14:paraId="14DEC9D4" w14:textId="77777777" w:rsidTr="00AA63DB">
        <w:tc>
          <w:tcPr>
            <w:tcW w:w="2340" w:type="dxa"/>
            <w:gridSpan w:val="2"/>
            <w:tcBorders>
              <w:top w:val="nil"/>
              <w:left w:val="nil"/>
              <w:bottom w:val="nil"/>
              <w:right w:val="nil"/>
            </w:tcBorders>
          </w:tcPr>
          <w:p w14:paraId="0ADEA042" w14:textId="77777777" w:rsidR="0033327C" w:rsidRPr="0033327C" w:rsidRDefault="0033327C" w:rsidP="0033327C">
            <w:pPr>
              <w:rPr>
                <w:rFonts w:cs="Calibri"/>
                <w:b/>
                <w:bCs/>
                <w:color w:val="0F0F0F"/>
              </w:rPr>
            </w:pPr>
            <w:r w:rsidRPr="0033327C">
              <w:rPr>
                <w:rFonts w:cs="Calibri"/>
                <w:b/>
                <w:bCs/>
                <w:color w:val="0F0F0F"/>
              </w:rPr>
              <w:t>Overzicht attributen</w:t>
            </w:r>
          </w:p>
        </w:tc>
        <w:tc>
          <w:tcPr>
            <w:tcW w:w="7020" w:type="dxa"/>
            <w:gridSpan w:val="4"/>
            <w:tcBorders>
              <w:top w:val="nil"/>
              <w:left w:val="nil"/>
              <w:bottom w:val="nil"/>
              <w:right w:val="nil"/>
            </w:tcBorders>
          </w:tcPr>
          <w:p w14:paraId="19B6CCE2" w14:textId="77777777" w:rsidR="0033327C" w:rsidRPr="0033327C" w:rsidRDefault="0033327C" w:rsidP="0033327C">
            <w:pPr>
              <w:rPr>
                <w:rFonts w:cs="Calibri"/>
                <w:b/>
                <w:bCs/>
                <w:color w:val="0F0F0F"/>
              </w:rPr>
            </w:pPr>
          </w:p>
        </w:tc>
      </w:tr>
      <w:tr w:rsidR="0033327C" w:rsidRPr="0033327C" w14:paraId="4FDABE8E" w14:textId="77777777" w:rsidTr="00AA63DB">
        <w:tc>
          <w:tcPr>
            <w:tcW w:w="450" w:type="dxa"/>
            <w:tcBorders>
              <w:top w:val="nil"/>
              <w:left w:val="nil"/>
              <w:bottom w:val="nil"/>
              <w:right w:val="nil"/>
            </w:tcBorders>
          </w:tcPr>
          <w:p w14:paraId="41F187AF" w14:textId="77777777" w:rsidR="0033327C" w:rsidRPr="0033327C" w:rsidRDefault="0033327C" w:rsidP="0033327C">
            <w:pPr>
              <w:rPr>
                <w:rFonts w:cs="Calibri"/>
                <w:i/>
                <w:iCs/>
                <w:color w:val="0F0F0F"/>
              </w:rPr>
            </w:pPr>
            <w:bookmarkStart w:id="347" w:name="BKM_718FB892_68B7_4adf_A396_EFFAF5B9B858"/>
          </w:p>
        </w:tc>
        <w:tc>
          <w:tcPr>
            <w:tcW w:w="2790" w:type="dxa"/>
            <w:gridSpan w:val="2"/>
            <w:tcBorders>
              <w:top w:val="nil"/>
              <w:left w:val="nil"/>
              <w:bottom w:val="nil"/>
              <w:right w:val="nil"/>
            </w:tcBorders>
          </w:tcPr>
          <w:p w14:paraId="69EF0ADB" w14:textId="77777777" w:rsidR="0033327C" w:rsidRPr="0033327C" w:rsidRDefault="0033327C" w:rsidP="0033327C">
            <w:pPr>
              <w:rPr>
                <w:rFonts w:cs="Calibri"/>
                <w:color w:val="0F0F0F"/>
              </w:rPr>
            </w:pPr>
            <w:r w:rsidRPr="0033327C">
              <w:rPr>
                <w:rFonts w:cs="Calibri"/>
                <w:i/>
                <w:iCs/>
                <w:color w:val="0F0F0F"/>
              </w:rPr>
              <w:t>Attribuutnaam</w:t>
            </w:r>
          </w:p>
        </w:tc>
        <w:tc>
          <w:tcPr>
            <w:tcW w:w="4230" w:type="dxa"/>
            <w:tcBorders>
              <w:top w:val="nil"/>
              <w:left w:val="nil"/>
              <w:bottom w:val="nil"/>
              <w:right w:val="nil"/>
            </w:tcBorders>
          </w:tcPr>
          <w:p w14:paraId="12805BF0" w14:textId="77777777" w:rsidR="0033327C" w:rsidRPr="0033327C" w:rsidRDefault="0033327C" w:rsidP="0033327C">
            <w:pPr>
              <w:rPr>
                <w:rFonts w:cs="Calibri"/>
                <w:color w:val="0F0F0F"/>
              </w:rPr>
            </w:pPr>
            <w:r w:rsidRPr="0033327C">
              <w:rPr>
                <w:rFonts w:cs="Calibri"/>
                <w:i/>
                <w:iCs/>
                <w:color w:val="0F0F0F"/>
              </w:rPr>
              <w:t>Definitie</w:t>
            </w:r>
          </w:p>
        </w:tc>
        <w:tc>
          <w:tcPr>
            <w:tcW w:w="1080" w:type="dxa"/>
            <w:tcBorders>
              <w:top w:val="nil"/>
              <w:left w:val="nil"/>
              <w:bottom w:val="nil"/>
              <w:right w:val="nil"/>
            </w:tcBorders>
          </w:tcPr>
          <w:p w14:paraId="6153BAA3" w14:textId="77777777" w:rsidR="0033327C" w:rsidRPr="0033327C" w:rsidRDefault="0033327C" w:rsidP="0033327C">
            <w:pPr>
              <w:rPr>
                <w:rFonts w:cs="Calibri"/>
                <w:color w:val="0F0F0F"/>
              </w:rPr>
            </w:pPr>
            <w:r w:rsidRPr="0033327C">
              <w:rPr>
                <w:rFonts w:cs="Calibri"/>
                <w:i/>
                <w:iCs/>
                <w:color w:val="0F0F0F"/>
              </w:rPr>
              <w:t>Formaat</w:t>
            </w:r>
          </w:p>
        </w:tc>
        <w:tc>
          <w:tcPr>
            <w:tcW w:w="810" w:type="dxa"/>
            <w:tcBorders>
              <w:top w:val="nil"/>
              <w:left w:val="nil"/>
              <w:bottom w:val="nil"/>
              <w:right w:val="nil"/>
            </w:tcBorders>
          </w:tcPr>
          <w:p w14:paraId="642BDEBF" w14:textId="77777777" w:rsidR="0033327C" w:rsidRPr="0033327C" w:rsidRDefault="0033327C" w:rsidP="0033327C">
            <w:pPr>
              <w:rPr>
                <w:rFonts w:cs="Calibri"/>
                <w:i/>
                <w:iCs/>
                <w:color w:val="0F0F0F"/>
              </w:rPr>
            </w:pPr>
            <w:r w:rsidRPr="0033327C">
              <w:rPr>
                <w:rFonts w:cs="Calibri"/>
                <w:i/>
                <w:iCs/>
                <w:color w:val="0F0F0F"/>
              </w:rPr>
              <w:t>Kardi-</w:t>
            </w:r>
          </w:p>
          <w:p w14:paraId="020D35EF" w14:textId="77777777" w:rsidR="0033327C" w:rsidRPr="0033327C" w:rsidRDefault="0033327C" w:rsidP="0033327C">
            <w:pPr>
              <w:rPr>
                <w:rFonts w:cs="Calibri"/>
                <w:color w:val="0F0F0F"/>
              </w:rPr>
            </w:pPr>
            <w:r w:rsidRPr="0033327C">
              <w:rPr>
                <w:rFonts w:cs="Calibri"/>
                <w:i/>
                <w:iCs/>
                <w:color w:val="0F0F0F"/>
              </w:rPr>
              <w:t>naliteit</w:t>
            </w:r>
          </w:p>
        </w:tc>
      </w:tr>
      <w:tr w:rsidR="0033327C" w:rsidRPr="0033327C" w14:paraId="315CFF0A" w14:textId="77777777" w:rsidTr="00AA63DB">
        <w:tc>
          <w:tcPr>
            <w:tcW w:w="450" w:type="dxa"/>
            <w:tcBorders>
              <w:top w:val="nil"/>
              <w:left w:val="nil"/>
              <w:bottom w:val="nil"/>
              <w:right w:val="nil"/>
            </w:tcBorders>
          </w:tcPr>
          <w:p w14:paraId="15CD384A"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7CF52C2C"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Identificatie vegetatieobject</w:t>
            </w:r>
            <w:r w:rsidRPr="0033327C">
              <w:rPr>
                <w:color w:val="FF0000"/>
                <w:u w:val="single"/>
              </w:rPr>
              <w:fldChar w:fldCharType="end"/>
            </w:r>
          </w:p>
        </w:tc>
        <w:tc>
          <w:tcPr>
            <w:tcW w:w="4230" w:type="dxa"/>
            <w:tcBorders>
              <w:top w:val="nil"/>
              <w:left w:val="nil"/>
              <w:bottom w:val="nil"/>
              <w:right w:val="nil"/>
            </w:tcBorders>
          </w:tcPr>
          <w:p w14:paraId="64AC8426"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Een unieke identificatie voor een vegetatieobject.</w:t>
            </w:r>
            <w:r w:rsidRPr="0033327C">
              <w:rPr>
                <w:color w:val="FF0000"/>
                <w:u w:val="single"/>
              </w:rPr>
              <w:fldChar w:fldCharType="end"/>
            </w:r>
          </w:p>
        </w:tc>
        <w:tc>
          <w:tcPr>
            <w:tcW w:w="1080" w:type="dxa"/>
            <w:tcBorders>
              <w:top w:val="nil"/>
              <w:left w:val="nil"/>
              <w:bottom w:val="nil"/>
              <w:right w:val="nil"/>
            </w:tcBorders>
          </w:tcPr>
          <w:p w14:paraId="4956A2DC"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NEN3610ID</w:t>
            </w:r>
            <w:r w:rsidRPr="0033327C">
              <w:rPr>
                <w:color w:val="FF0000"/>
                <w:u w:val="single"/>
              </w:rPr>
              <w:fldChar w:fldCharType="end"/>
            </w:r>
          </w:p>
        </w:tc>
        <w:tc>
          <w:tcPr>
            <w:tcW w:w="810" w:type="dxa"/>
            <w:tcBorders>
              <w:top w:val="nil"/>
              <w:left w:val="nil"/>
              <w:bottom w:val="nil"/>
              <w:right w:val="nil"/>
            </w:tcBorders>
          </w:tcPr>
          <w:p w14:paraId="1BB2B1D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47"/>
      </w:tr>
      <w:tr w:rsidR="0033327C" w:rsidRPr="0033327C" w14:paraId="1F0F282D" w14:textId="77777777" w:rsidTr="00AA63DB">
        <w:tc>
          <w:tcPr>
            <w:tcW w:w="450" w:type="dxa"/>
            <w:tcBorders>
              <w:top w:val="nil"/>
              <w:left w:val="nil"/>
              <w:bottom w:val="nil"/>
              <w:right w:val="nil"/>
            </w:tcBorders>
          </w:tcPr>
          <w:p w14:paraId="57B0E11F" w14:textId="77777777" w:rsidR="0033327C" w:rsidRPr="0033327C" w:rsidRDefault="0033327C" w:rsidP="0033327C">
            <w:pPr>
              <w:rPr>
                <w:rFonts w:cs="Calibri"/>
                <w:color w:val="0F0F0F"/>
              </w:rPr>
            </w:pPr>
            <w:bookmarkStart w:id="348" w:name="BKM_C14289B3_AB85_4323_A1AC_2322CE288438"/>
          </w:p>
        </w:tc>
        <w:tc>
          <w:tcPr>
            <w:tcW w:w="2790" w:type="dxa"/>
            <w:gridSpan w:val="2"/>
            <w:tcBorders>
              <w:top w:val="nil"/>
              <w:left w:val="nil"/>
              <w:bottom w:val="nil"/>
              <w:right w:val="nil"/>
            </w:tcBorders>
          </w:tcPr>
          <w:p w14:paraId="37B94ED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Status vegetatieobject</w:t>
            </w:r>
            <w:r w:rsidRPr="0033327C">
              <w:rPr>
                <w:color w:val="FF0000"/>
                <w:u w:val="single"/>
              </w:rPr>
              <w:fldChar w:fldCharType="end"/>
            </w:r>
          </w:p>
        </w:tc>
        <w:tc>
          <w:tcPr>
            <w:tcW w:w="4230" w:type="dxa"/>
            <w:tcBorders>
              <w:top w:val="nil"/>
              <w:left w:val="nil"/>
              <w:bottom w:val="nil"/>
              <w:right w:val="nil"/>
            </w:tcBorders>
          </w:tcPr>
          <w:p w14:paraId="5B1222C9"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status gekoppeld aan de levenscyclus van he vegetatieobject.</w:t>
            </w:r>
            <w:r w:rsidRPr="0033327C">
              <w:rPr>
                <w:color w:val="FF0000"/>
                <w:u w:val="single"/>
              </w:rPr>
              <w:fldChar w:fldCharType="end"/>
            </w:r>
          </w:p>
        </w:tc>
        <w:tc>
          <w:tcPr>
            <w:tcW w:w="1080" w:type="dxa"/>
            <w:tcBorders>
              <w:top w:val="nil"/>
              <w:left w:val="nil"/>
              <w:bottom w:val="nil"/>
              <w:right w:val="nil"/>
            </w:tcBorders>
          </w:tcPr>
          <w:p w14:paraId="61CD57F4" w14:textId="77777777" w:rsidR="0033327C" w:rsidRPr="0033327C" w:rsidRDefault="0033327C" w:rsidP="0033327C">
            <w:pPr>
              <w:rPr>
                <w:rFonts w:cs="Calibri"/>
                <w:color w:val="FF0000"/>
                <w:u w:val="single"/>
              </w:rPr>
            </w:pPr>
            <w:r w:rsidRPr="0033327C">
              <w:rPr>
                <w:color w:val="FF0000"/>
                <w:u w:val="single"/>
              </w:rPr>
              <w:t>status geo object</w:t>
            </w:r>
          </w:p>
        </w:tc>
        <w:tc>
          <w:tcPr>
            <w:tcW w:w="810" w:type="dxa"/>
            <w:tcBorders>
              <w:top w:val="nil"/>
              <w:left w:val="nil"/>
              <w:bottom w:val="nil"/>
              <w:right w:val="nil"/>
            </w:tcBorders>
          </w:tcPr>
          <w:p w14:paraId="1DB40ACD"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48"/>
      </w:tr>
      <w:tr w:rsidR="0033327C" w:rsidRPr="0033327C" w14:paraId="193E8B0A" w14:textId="77777777" w:rsidTr="00AA63DB">
        <w:tc>
          <w:tcPr>
            <w:tcW w:w="450" w:type="dxa"/>
            <w:tcBorders>
              <w:top w:val="nil"/>
              <w:left w:val="nil"/>
              <w:bottom w:val="nil"/>
              <w:right w:val="nil"/>
            </w:tcBorders>
          </w:tcPr>
          <w:p w14:paraId="238507B0"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4184AD66"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Type vegetatieobject</w:t>
            </w:r>
            <w:r w:rsidRPr="0033327C">
              <w:rPr>
                <w:color w:val="FF0000"/>
                <w:u w:val="single"/>
              </w:rPr>
              <w:fldChar w:fldCharType="end"/>
            </w:r>
          </w:p>
        </w:tc>
        <w:tc>
          <w:tcPr>
            <w:tcW w:w="4230" w:type="dxa"/>
            <w:tcBorders>
              <w:top w:val="nil"/>
              <w:left w:val="nil"/>
              <w:bottom w:val="nil"/>
              <w:right w:val="nil"/>
            </w:tcBorders>
          </w:tcPr>
          <w:p w14:paraId="19FD0051"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specificatie van het soort vrijstaand vegetatieobject.</w:t>
            </w:r>
            <w:r w:rsidRPr="0033327C">
              <w:rPr>
                <w:color w:val="FF0000"/>
                <w:u w:val="single"/>
              </w:rPr>
              <w:fldChar w:fldCharType="end"/>
            </w:r>
          </w:p>
        </w:tc>
        <w:tc>
          <w:tcPr>
            <w:tcW w:w="1080" w:type="dxa"/>
            <w:tcBorders>
              <w:top w:val="nil"/>
              <w:left w:val="nil"/>
              <w:bottom w:val="nil"/>
              <w:right w:val="nil"/>
            </w:tcBorders>
          </w:tcPr>
          <w:p w14:paraId="1A01EA3C" w14:textId="77777777" w:rsidR="0033327C" w:rsidRPr="0033327C" w:rsidRDefault="0033327C" w:rsidP="0033327C">
            <w:pPr>
              <w:rPr>
                <w:color w:val="FF0000"/>
                <w:u w:val="single"/>
              </w:rPr>
            </w:pPr>
            <w:r w:rsidRPr="0033327C">
              <w:rPr>
                <w:color w:val="FF0000"/>
                <w:u w:val="single"/>
              </w:rPr>
              <w:t>typering vegetatieobject</w:t>
            </w:r>
          </w:p>
        </w:tc>
        <w:tc>
          <w:tcPr>
            <w:tcW w:w="810" w:type="dxa"/>
            <w:tcBorders>
              <w:top w:val="nil"/>
              <w:left w:val="nil"/>
              <w:bottom w:val="nil"/>
              <w:right w:val="nil"/>
            </w:tcBorders>
          </w:tcPr>
          <w:p w14:paraId="5683CC39"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tr>
      <w:tr w:rsidR="0033327C" w:rsidRPr="0033327C" w14:paraId="13774B7D" w14:textId="77777777" w:rsidTr="00AA63DB">
        <w:tc>
          <w:tcPr>
            <w:tcW w:w="450" w:type="dxa"/>
            <w:tcBorders>
              <w:top w:val="nil"/>
              <w:left w:val="nil"/>
              <w:bottom w:val="nil"/>
              <w:right w:val="nil"/>
            </w:tcBorders>
          </w:tcPr>
          <w:p w14:paraId="0F68BA6E"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3FC4BF7D"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Relatieve hoogteligging vegetatieobject</w:t>
            </w:r>
            <w:r w:rsidRPr="0033327C">
              <w:rPr>
                <w:color w:val="FF0000"/>
                <w:u w:val="single"/>
              </w:rPr>
              <w:fldChar w:fldCharType="end"/>
            </w:r>
          </w:p>
        </w:tc>
        <w:tc>
          <w:tcPr>
            <w:tcW w:w="4230" w:type="dxa"/>
            <w:tcBorders>
              <w:top w:val="nil"/>
              <w:left w:val="nil"/>
              <w:bottom w:val="nil"/>
              <w:right w:val="nil"/>
            </w:tcBorders>
          </w:tcPr>
          <w:p w14:paraId="79F2FAB8"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Aanduiding voor de relatieve hoogte van het vegetatieobject</w:t>
            </w:r>
            <w:r w:rsidRPr="0033327C">
              <w:rPr>
                <w:color w:val="FF0000"/>
                <w:u w:val="single"/>
              </w:rPr>
              <w:fldChar w:fldCharType="end"/>
            </w:r>
          </w:p>
        </w:tc>
        <w:tc>
          <w:tcPr>
            <w:tcW w:w="1080" w:type="dxa"/>
            <w:tcBorders>
              <w:top w:val="nil"/>
              <w:left w:val="nil"/>
              <w:bottom w:val="nil"/>
              <w:right w:val="nil"/>
            </w:tcBorders>
          </w:tcPr>
          <w:p w14:paraId="79895CA7"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N1</w:t>
            </w:r>
            <w:r w:rsidRPr="0033327C">
              <w:rPr>
                <w:color w:val="FF0000"/>
                <w:u w:val="single"/>
              </w:rPr>
              <w:fldChar w:fldCharType="end"/>
            </w:r>
          </w:p>
        </w:tc>
        <w:tc>
          <w:tcPr>
            <w:tcW w:w="810" w:type="dxa"/>
            <w:tcBorders>
              <w:top w:val="nil"/>
              <w:left w:val="nil"/>
              <w:bottom w:val="nil"/>
              <w:right w:val="nil"/>
            </w:tcBorders>
          </w:tcPr>
          <w:p w14:paraId="25B45D98"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tr>
      <w:tr w:rsidR="0033327C" w:rsidRPr="0033327C" w14:paraId="7D6154B0" w14:textId="77777777" w:rsidTr="00AA63DB">
        <w:tc>
          <w:tcPr>
            <w:tcW w:w="450" w:type="dxa"/>
            <w:tcBorders>
              <w:top w:val="nil"/>
              <w:left w:val="nil"/>
              <w:bottom w:val="nil"/>
              <w:right w:val="nil"/>
            </w:tcBorders>
          </w:tcPr>
          <w:p w14:paraId="6297C7E2" w14:textId="77777777" w:rsidR="0033327C" w:rsidRPr="0033327C" w:rsidRDefault="0033327C" w:rsidP="0033327C">
            <w:pPr>
              <w:rPr>
                <w:rFonts w:cs="Calibri"/>
                <w:color w:val="0F0F0F"/>
              </w:rPr>
            </w:pPr>
            <w:bookmarkStart w:id="349" w:name="BKM_DDC99691_D4EB_44a8_9F67_43936D0B0A14"/>
          </w:p>
        </w:tc>
        <w:tc>
          <w:tcPr>
            <w:tcW w:w="2790" w:type="dxa"/>
            <w:gridSpan w:val="2"/>
            <w:tcBorders>
              <w:top w:val="nil"/>
              <w:left w:val="nil"/>
              <w:bottom w:val="nil"/>
              <w:right w:val="nil"/>
            </w:tcBorders>
          </w:tcPr>
          <w:p w14:paraId="73DC2242"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Geometrie vegetatieobject</w:t>
            </w:r>
            <w:r w:rsidRPr="0033327C">
              <w:rPr>
                <w:color w:val="FF0000"/>
                <w:u w:val="single"/>
              </w:rPr>
              <w:fldChar w:fldCharType="end"/>
            </w:r>
          </w:p>
        </w:tc>
        <w:tc>
          <w:tcPr>
            <w:tcW w:w="4230" w:type="dxa"/>
            <w:tcBorders>
              <w:top w:val="nil"/>
              <w:left w:val="nil"/>
              <w:bottom w:val="nil"/>
              <w:right w:val="nil"/>
            </w:tcBorders>
          </w:tcPr>
          <w:p w14:paraId="5F1B332A"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geometrische representatie van een vegetatieobject als punt, lijn of vlak.</w:t>
            </w:r>
            <w:r w:rsidRPr="0033327C">
              <w:rPr>
                <w:color w:val="FF0000"/>
                <w:u w:val="single"/>
              </w:rPr>
              <w:fldChar w:fldCharType="end"/>
            </w:r>
          </w:p>
        </w:tc>
        <w:tc>
          <w:tcPr>
            <w:tcW w:w="1080" w:type="dxa"/>
            <w:tcBorders>
              <w:top w:val="nil"/>
              <w:left w:val="nil"/>
              <w:bottom w:val="nil"/>
              <w:right w:val="nil"/>
            </w:tcBorders>
          </w:tcPr>
          <w:p w14:paraId="3186AF65" w14:textId="174B6604" w:rsidR="0033327C" w:rsidRPr="0033327C" w:rsidRDefault="008979AC" w:rsidP="0033327C">
            <w:pPr>
              <w:rPr>
                <w:rFonts w:cs="Calibri"/>
                <w:color w:val="FF0000"/>
                <w:u w:val="single"/>
              </w:rPr>
            </w:pPr>
            <w:r>
              <w:rPr>
                <w:color w:val="FF0000"/>
                <w:u w:val="single"/>
              </w:rPr>
              <w:t>GM_Object</w:t>
            </w:r>
          </w:p>
        </w:tc>
        <w:tc>
          <w:tcPr>
            <w:tcW w:w="810" w:type="dxa"/>
            <w:tcBorders>
              <w:top w:val="nil"/>
              <w:left w:val="nil"/>
              <w:bottom w:val="nil"/>
              <w:right w:val="nil"/>
            </w:tcBorders>
          </w:tcPr>
          <w:p w14:paraId="1703871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49"/>
      </w:tr>
      <w:tr w:rsidR="0033327C" w:rsidRPr="0033327C" w14:paraId="409A9740" w14:textId="77777777" w:rsidTr="00AA63DB">
        <w:tc>
          <w:tcPr>
            <w:tcW w:w="450" w:type="dxa"/>
            <w:tcBorders>
              <w:top w:val="nil"/>
              <w:left w:val="nil"/>
              <w:bottom w:val="nil"/>
              <w:right w:val="nil"/>
            </w:tcBorders>
          </w:tcPr>
          <w:p w14:paraId="19FAE903" w14:textId="77777777" w:rsidR="0033327C" w:rsidRPr="0033327C" w:rsidRDefault="0033327C" w:rsidP="0033327C">
            <w:pPr>
              <w:rPr>
                <w:rFonts w:cs="Calibri"/>
                <w:color w:val="0F0F0F"/>
              </w:rPr>
            </w:pPr>
            <w:bookmarkStart w:id="350" w:name="BKM_134BAE4D_B34A_4b3d_BDEF_B02BB75F8838"/>
          </w:p>
        </w:tc>
        <w:tc>
          <w:tcPr>
            <w:tcW w:w="2790" w:type="dxa"/>
            <w:gridSpan w:val="2"/>
            <w:tcBorders>
              <w:top w:val="nil"/>
              <w:left w:val="nil"/>
              <w:bottom w:val="nil"/>
              <w:right w:val="nil"/>
            </w:tcBorders>
          </w:tcPr>
          <w:p w14:paraId="49C9E25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Lod0 geometrie vegetatieobject</w:t>
            </w:r>
            <w:r w:rsidRPr="0033327C">
              <w:rPr>
                <w:color w:val="FF0000"/>
                <w:u w:val="single"/>
              </w:rPr>
              <w:fldChar w:fldCharType="end"/>
            </w:r>
          </w:p>
        </w:tc>
        <w:tc>
          <w:tcPr>
            <w:tcW w:w="4230" w:type="dxa"/>
            <w:tcBorders>
              <w:top w:val="nil"/>
              <w:left w:val="nil"/>
              <w:bottom w:val="nil"/>
              <w:right w:val="nil"/>
            </w:tcBorders>
          </w:tcPr>
          <w:p w14:paraId="60FD240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geometrische representatie van een vegetatieobject als punt, lijn of vlak in 2.5D op level of detail 0.</w:t>
            </w:r>
            <w:r w:rsidRPr="0033327C">
              <w:rPr>
                <w:color w:val="FF0000"/>
                <w:u w:val="single"/>
              </w:rPr>
              <w:fldChar w:fldCharType="end"/>
            </w:r>
          </w:p>
        </w:tc>
        <w:tc>
          <w:tcPr>
            <w:tcW w:w="1080" w:type="dxa"/>
            <w:tcBorders>
              <w:top w:val="nil"/>
              <w:left w:val="nil"/>
              <w:bottom w:val="nil"/>
              <w:right w:val="nil"/>
            </w:tcBorders>
          </w:tcPr>
          <w:p w14:paraId="6A5C2D7B" w14:textId="7C8B27C4" w:rsidR="0033327C" w:rsidRPr="0033327C" w:rsidRDefault="008979AC" w:rsidP="0033327C">
            <w:pPr>
              <w:rPr>
                <w:rFonts w:cs="Calibri"/>
                <w:color w:val="FF0000"/>
                <w:u w:val="single"/>
              </w:rPr>
            </w:pPr>
            <w:r>
              <w:rPr>
                <w:color w:val="FF0000"/>
                <w:u w:val="single"/>
              </w:rPr>
              <w:t>GM_Object</w:t>
            </w:r>
          </w:p>
        </w:tc>
        <w:tc>
          <w:tcPr>
            <w:tcW w:w="810" w:type="dxa"/>
            <w:tcBorders>
              <w:top w:val="nil"/>
              <w:left w:val="nil"/>
              <w:bottom w:val="nil"/>
              <w:right w:val="nil"/>
            </w:tcBorders>
          </w:tcPr>
          <w:p w14:paraId="6D49BB12"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50"/>
      </w:tr>
      <w:tr w:rsidR="0033327C" w:rsidRPr="0033327C" w14:paraId="071A6116" w14:textId="77777777" w:rsidTr="00AA63DB">
        <w:tc>
          <w:tcPr>
            <w:tcW w:w="450" w:type="dxa"/>
            <w:tcBorders>
              <w:top w:val="nil"/>
              <w:left w:val="nil"/>
              <w:bottom w:val="nil"/>
              <w:right w:val="nil"/>
            </w:tcBorders>
          </w:tcPr>
          <w:p w14:paraId="05A959E1" w14:textId="77777777" w:rsidR="0033327C" w:rsidRPr="0033327C" w:rsidRDefault="0033327C" w:rsidP="0033327C">
            <w:pPr>
              <w:rPr>
                <w:rFonts w:cs="Calibri"/>
                <w:color w:val="0F0F0F"/>
              </w:rPr>
            </w:pPr>
            <w:bookmarkStart w:id="351" w:name="BKM_0ED82C2C_96F3_4004_9ED6_79EFD931CDBC"/>
          </w:p>
        </w:tc>
        <w:tc>
          <w:tcPr>
            <w:tcW w:w="2790" w:type="dxa"/>
            <w:gridSpan w:val="2"/>
            <w:tcBorders>
              <w:top w:val="nil"/>
              <w:left w:val="nil"/>
              <w:bottom w:val="nil"/>
              <w:right w:val="nil"/>
            </w:tcBorders>
          </w:tcPr>
          <w:p w14:paraId="4CE9C83B"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Datum begin geldgiheid vegetatieobject</w:t>
            </w:r>
            <w:r w:rsidRPr="0033327C">
              <w:rPr>
                <w:color w:val="FF0000"/>
                <w:u w:val="single"/>
              </w:rPr>
              <w:fldChar w:fldCharType="end"/>
            </w:r>
          </w:p>
        </w:tc>
        <w:tc>
          <w:tcPr>
            <w:tcW w:w="4230" w:type="dxa"/>
            <w:tcBorders>
              <w:top w:val="nil"/>
              <w:left w:val="nil"/>
              <w:bottom w:val="nil"/>
              <w:right w:val="nil"/>
            </w:tcBorders>
          </w:tcPr>
          <w:p w14:paraId="3FB361D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datum waarop het vegetatieobject is ontstaan.</w:t>
            </w:r>
            <w:r w:rsidRPr="0033327C">
              <w:rPr>
                <w:color w:val="FF0000"/>
                <w:u w:val="single"/>
              </w:rPr>
              <w:fldChar w:fldCharType="end"/>
            </w:r>
          </w:p>
        </w:tc>
        <w:tc>
          <w:tcPr>
            <w:tcW w:w="1080" w:type="dxa"/>
            <w:tcBorders>
              <w:top w:val="nil"/>
              <w:left w:val="nil"/>
              <w:bottom w:val="nil"/>
              <w:right w:val="nil"/>
            </w:tcBorders>
          </w:tcPr>
          <w:p w14:paraId="5FBC555B"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57237A5F"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51"/>
      </w:tr>
      <w:tr w:rsidR="0033327C" w:rsidRPr="0033327C" w14:paraId="1E158A0E" w14:textId="77777777" w:rsidTr="00AA63DB">
        <w:tc>
          <w:tcPr>
            <w:tcW w:w="450" w:type="dxa"/>
            <w:tcBorders>
              <w:top w:val="nil"/>
              <w:left w:val="nil"/>
              <w:bottom w:val="nil"/>
              <w:right w:val="nil"/>
            </w:tcBorders>
          </w:tcPr>
          <w:p w14:paraId="1A0B42EA" w14:textId="77777777" w:rsidR="0033327C" w:rsidRPr="0033327C" w:rsidRDefault="0033327C" w:rsidP="0033327C">
            <w:pPr>
              <w:rPr>
                <w:rFonts w:cs="Calibri"/>
                <w:color w:val="0F0F0F"/>
              </w:rPr>
            </w:pPr>
            <w:bookmarkStart w:id="352" w:name="BKM_A6250647_2723_4619_AB0B_28AD0D904674"/>
          </w:p>
        </w:tc>
        <w:tc>
          <w:tcPr>
            <w:tcW w:w="2790" w:type="dxa"/>
            <w:gridSpan w:val="2"/>
            <w:tcBorders>
              <w:top w:val="nil"/>
              <w:left w:val="nil"/>
              <w:bottom w:val="nil"/>
              <w:right w:val="nil"/>
            </w:tcBorders>
          </w:tcPr>
          <w:p w14:paraId="3D12CE2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Datum einde geldigheid vegetatieobject</w:t>
            </w:r>
            <w:r w:rsidRPr="0033327C">
              <w:rPr>
                <w:color w:val="FF0000"/>
                <w:u w:val="single"/>
              </w:rPr>
              <w:fldChar w:fldCharType="end"/>
            </w:r>
          </w:p>
        </w:tc>
        <w:tc>
          <w:tcPr>
            <w:tcW w:w="4230" w:type="dxa"/>
            <w:tcBorders>
              <w:top w:val="nil"/>
              <w:left w:val="nil"/>
              <w:bottom w:val="nil"/>
              <w:right w:val="nil"/>
            </w:tcBorders>
          </w:tcPr>
          <w:p w14:paraId="157B31B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datum waarop het vegetatieobject ongeldig is geworden.</w:t>
            </w:r>
            <w:r w:rsidRPr="0033327C">
              <w:rPr>
                <w:color w:val="FF0000"/>
                <w:u w:val="single"/>
              </w:rPr>
              <w:fldChar w:fldCharType="end"/>
            </w:r>
          </w:p>
        </w:tc>
        <w:tc>
          <w:tcPr>
            <w:tcW w:w="1080" w:type="dxa"/>
            <w:tcBorders>
              <w:top w:val="nil"/>
              <w:left w:val="nil"/>
              <w:bottom w:val="nil"/>
              <w:right w:val="nil"/>
            </w:tcBorders>
          </w:tcPr>
          <w:p w14:paraId="322E1B62"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2DDD4E67"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52"/>
      </w:tr>
    </w:tbl>
    <w:p w14:paraId="3B5DFD40"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070E3E83" w14:textId="77777777" w:rsidTr="00AA63DB">
        <w:tc>
          <w:tcPr>
            <w:tcW w:w="9360" w:type="dxa"/>
            <w:tcBorders>
              <w:top w:val="nil"/>
              <w:left w:val="nil"/>
              <w:bottom w:val="nil"/>
              <w:right w:val="nil"/>
            </w:tcBorders>
          </w:tcPr>
          <w:p w14:paraId="1FC942A4" w14:textId="77777777" w:rsidR="0033327C" w:rsidRPr="0033327C" w:rsidRDefault="0033327C" w:rsidP="0033327C">
            <w:pPr>
              <w:rPr>
                <w:rFonts w:cs="Calibri"/>
                <w:color w:val="0F0F0F"/>
              </w:rPr>
            </w:pPr>
            <w:r w:rsidRPr="0033327C">
              <w:rPr>
                <w:rFonts w:cs="Calibri"/>
                <w:b/>
                <w:bCs/>
                <w:color w:val="0F0F0F"/>
              </w:rPr>
              <w:t>Overzicht relaties</w:t>
            </w:r>
          </w:p>
        </w:tc>
      </w:tr>
    </w:tbl>
    <w:p w14:paraId="4880CC28"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7F20B459" w14:textId="77777777" w:rsidTr="00AA63DB">
        <w:tc>
          <w:tcPr>
            <w:tcW w:w="9360" w:type="dxa"/>
            <w:tcBorders>
              <w:top w:val="nil"/>
              <w:left w:val="nil"/>
              <w:bottom w:val="nil"/>
              <w:right w:val="nil"/>
            </w:tcBorders>
          </w:tcPr>
          <w:p w14:paraId="1024E696" w14:textId="77777777" w:rsidR="0033327C" w:rsidRPr="0033327C" w:rsidRDefault="0033327C" w:rsidP="0033327C">
            <w:pPr>
              <w:rPr>
                <w:rFonts w:cs="Calibri"/>
                <w:b/>
                <w:bCs/>
                <w:color w:val="0F0F0F"/>
              </w:rPr>
            </w:pPr>
            <w:r w:rsidRPr="0033327C">
              <w:rPr>
                <w:rFonts w:cs="Calibri"/>
                <w:b/>
                <w:bCs/>
                <w:color w:val="0F0F0F"/>
              </w:rPr>
              <w:t>Toelichting objecttype</w:t>
            </w:r>
          </w:p>
          <w:p w14:paraId="72AEC9FA" w14:textId="58C3EA47" w:rsidR="0033327C" w:rsidRPr="0033327C" w:rsidRDefault="0033327C" w:rsidP="0033327C">
            <w:pPr>
              <w:ind w:left="720"/>
              <w:rPr>
                <w:rFonts w:cs="Calibri"/>
                <w:color w:val="FF0000"/>
                <w:u w:val="single"/>
              </w:rPr>
            </w:pPr>
            <w:r w:rsidRPr="0033327C">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33327C">
              <w:rPr>
                <w:rFonts w:cs="Calibri"/>
                <w:color w:val="FF0000"/>
                <w:u w:val="single"/>
              </w:rPr>
              <w:t xml:space="preserve"> dat het de plantopografie van een bestaand object betreft. Zie verder IMGeo.</w:t>
            </w:r>
          </w:p>
          <w:p w14:paraId="36877295" w14:textId="77777777" w:rsidR="0033327C" w:rsidRPr="0033327C" w:rsidRDefault="0033327C" w:rsidP="0033327C">
            <w:pPr>
              <w:ind w:left="720"/>
              <w:rPr>
                <w:rFonts w:cs="Calibri"/>
                <w:color w:val="0F0F0F"/>
              </w:rPr>
            </w:pPr>
          </w:p>
          <w:p w14:paraId="0543943A" w14:textId="77777777" w:rsidR="0033327C" w:rsidRPr="0033327C" w:rsidRDefault="0033327C" w:rsidP="0033327C">
            <w:pPr>
              <w:ind w:left="720"/>
              <w:rPr>
                <w:rFonts w:cs="Calibri"/>
                <w:color w:val="FF0000"/>
                <w:u w:val="single"/>
              </w:rPr>
            </w:pPr>
            <w:r w:rsidRPr="0033327C">
              <w:rPr>
                <w:rFonts w:cs="Calibri"/>
                <w:color w:val="FF0000"/>
                <w:u w:val="single"/>
              </w:rPr>
              <w:lastRenderedPageBreak/>
              <w:t>Objecttype VEGETATIEOBJECT is het equivalent van het city gml objecttype SOLITARY VEGETATION OBJECT.</w:t>
            </w:r>
          </w:p>
          <w:p w14:paraId="0C9A1D3C" w14:textId="77777777" w:rsidR="0033327C" w:rsidRPr="0033327C" w:rsidRDefault="0033327C" w:rsidP="0033327C">
            <w:pPr>
              <w:ind w:left="720"/>
              <w:rPr>
                <w:rFonts w:cs="Calibri"/>
                <w:color w:val="FF0000"/>
                <w:u w:val="single"/>
              </w:rPr>
            </w:pPr>
          </w:p>
          <w:p w14:paraId="0F604810" w14:textId="77777777" w:rsidR="0033327C" w:rsidRPr="0033327C" w:rsidRDefault="0033327C" w:rsidP="0033327C">
            <w:pPr>
              <w:ind w:left="720"/>
              <w:rPr>
                <w:rFonts w:cs="Calibri"/>
                <w:color w:val="FF0000"/>
                <w:u w:val="single"/>
              </w:rPr>
            </w:pPr>
            <w:r w:rsidRPr="0033327C">
              <w:rPr>
                <w:rFonts w:cs="Calibri"/>
                <w:color w:val="FF0000"/>
                <w:u w:val="single"/>
              </w:rPr>
              <w:t>Individuele bomen hoeven alleen te worden opgenomen indien dit gewenst is. Vaak zal dit in het stedelijk gebied wel gebeuren en in landelijk gebied niet, uitzonderingen daargelaten.</w:t>
            </w:r>
          </w:p>
          <w:p w14:paraId="7BB9494D" w14:textId="77777777" w:rsidR="0033327C" w:rsidRPr="0033327C" w:rsidRDefault="0033327C" w:rsidP="0033327C">
            <w:pPr>
              <w:ind w:left="720"/>
              <w:rPr>
                <w:rFonts w:cs="Calibri"/>
                <w:color w:val="0F0F0F"/>
              </w:rPr>
            </w:pPr>
          </w:p>
          <w:p w14:paraId="0E3E17B8" w14:textId="77777777" w:rsidR="0033327C" w:rsidRPr="0033327C" w:rsidRDefault="0033327C" w:rsidP="0033327C">
            <w:pPr>
              <w:ind w:left="720"/>
              <w:rPr>
                <w:rFonts w:cs="Calibri"/>
                <w:color w:val="0F0F0F"/>
              </w:rPr>
            </w:pPr>
          </w:p>
        </w:tc>
      </w:tr>
    </w:tbl>
    <w:p w14:paraId="24B3B79D" w14:textId="77777777" w:rsidR="0033327C" w:rsidRPr="0033327C" w:rsidRDefault="0033327C" w:rsidP="0033327C">
      <w:pPr>
        <w:spacing w:line="500" w:lineRule="exact"/>
        <w:ind w:left="1135"/>
        <w:contextualSpacing w:val="0"/>
        <w:outlineLvl w:val="1"/>
        <w:rPr>
          <w:rFonts w:eastAsia="Calibri"/>
          <w:b/>
          <w:bCs/>
          <w:sz w:val="20"/>
          <w:szCs w:val="20"/>
          <w:lang w:eastAsia="en-US"/>
        </w:rPr>
      </w:pPr>
      <w:bookmarkStart w:id="353" w:name="BKM_FD0B5F4D_AE9B_47bd_8C60_031D21AC24B1"/>
      <w:bookmarkEnd w:id="353"/>
    </w:p>
    <w:p w14:paraId="1D97D07D" w14:textId="77777777" w:rsidR="0033327C" w:rsidRPr="0033327C" w:rsidRDefault="0033327C" w:rsidP="0033327C">
      <w:pPr>
        <w:rPr>
          <w:rFonts w:eastAsia="Calibri"/>
          <w:lang w:eastAsia="en-US"/>
        </w:rPr>
      </w:pPr>
      <w:r w:rsidRPr="0033327C">
        <w:br w:type="page"/>
      </w:r>
    </w:p>
    <w:p w14:paraId="642605B4" w14:textId="77777777" w:rsidR="0033327C" w:rsidRPr="0033327C" w:rsidRDefault="0033327C" w:rsidP="0033327C">
      <w:pPr>
        <w:pStyle w:val="Kop2"/>
        <w:rPr>
          <w:color w:val="0F0F0F"/>
        </w:rPr>
      </w:pPr>
      <w:r w:rsidRPr="0033327C">
        <w:rPr>
          <w:sz w:val="20"/>
          <w:szCs w:val="20"/>
        </w:rPr>
        <w:lastRenderedPageBreak/>
        <w:fldChar w:fldCharType="begin" w:fldLock="1"/>
      </w:r>
      <w:r w:rsidRPr="0033327C">
        <w:rPr>
          <w:sz w:val="20"/>
          <w:szCs w:val="20"/>
        </w:rPr>
        <w:instrText xml:space="preserve">MERGEFIELD </w:instrText>
      </w:r>
      <w:r w:rsidRPr="0033327C">
        <w:rPr>
          <w:rFonts w:ascii="Calibri" w:hAnsi="Calibri" w:cs="Calibri"/>
          <w:color w:val="0F0F0F"/>
          <w:sz w:val="28"/>
          <w:szCs w:val="28"/>
        </w:rPr>
        <w:instrText>Element.Stereotype</w:instrText>
      </w:r>
      <w:r w:rsidRPr="0033327C">
        <w:rPr>
          <w:sz w:val="20"/>
          <w:szCs w:val="20"/>
        </w:rPr>
        <w:fldChar w:fldCharType="separate"/>
      </w:r>
      <w:r w:rsidRPr="0033327C">
        <w:rPr>
          <w:rFonts w:ascii="Calibri" w:hAnsi="Calibri" w:cs="Calibri"/>
          <w:color w:val="0F0F0F"/>
          <w:sz w:val="28"/>
          <w:szCs w:val="28"/>
        </w:rPr>
        <w:t>«Objecttype»</w:t>
      </w:r>
      <w:r w:rsidRPr="0033327C">
        <w:rPr>
          <w:sz w:val="20"/>
          <w:szCs w:val="20"/>
        </w:rPr>
        <w:fldChar w:fldCharType="end"/>
      </w:r>
      <w:r w:rsidRPr="0033327C">
        <w:rPr>
          <w:rFonts w:ascii="Calibri" w:hAnsi="Calibri" w:cs="Calibri"/>
          <w:color w:val="0F0F0F"/>
          <w:sz w:val="28"/>
          <w:szCs w:val="28"/>
        </w:rPr>
        <w:t xml:space="preserve"> </w:t>
      </w:r>
      <w:r w:rsidRPr="0033327C">
        <w:rPr>
          <w:rFonts w:ascii="Calibri" w:hAnsi="Calibri" w:cs="Calibri"/>
          <w:color w:val="0F0F0F"/>
          <w:sz w:val="28"/>
          <w:szCs w:val="28"/>
        </w:rPr>
        <w:fldChar w:fldCharType="begin" w:fldLock="1"/>
      </w:r>
      <w:r w:rsidRPr="0033327C">
        <w:rPr>
          <w:rFonts w:ascii="Calibri" w:hAnsi="Calibri" w:cs="Calibri"/>
          <w:color w:val="0F0F0F"/>
          <w:sz w:val="28"/>
          <w:szCs w:val="28"/>
        </w:rPr>
        <w:instrText>MERGEFIELD Element.Name</w:instrText>
      </w:r>
      <w:r w:rsidRPr="0033327C">
        <w:rPr>
          <w:rFonts w:ascii="Calibri" w:hAnsi="Calibri" w:cs="Calibri"/>
          <w:color w:val="0F0F0F"/>
          <w:sz w:val="28"/>
          <w:szCs w:val="28"/>
        </w:rPr>
        <w:fldChar w:fldCharType="separate"/>
      </w:r>
      <w:r w:rsidRPr="0033327C">
        <w:rPr>
          <w:rFonts w:ascii="Calibri" w:hAnsi="Calibri" w:cs="Calibri"/>
          <w:color w:val="0F0F0F"/>
          <w:sz w:val="28"/>
          <w:szCs w:val="28"/>
        </w:rPr>
        <w:t>WATERDEEL</w:t>
      </w:r>
      <w:r w:rsidRPr="0033327C">
        <w:rPr>
          <w:rFonts w:ascii="Calibri" w:hAnsi="Calibri" w:cs="Calibri"/>
          <w:color w:val="0F0F0F"/>
          <w:sz w:val="28"/>
          <w:szCs w:val="28"/>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5F46107C" w14:textId="77777777" w:rsidTr="00AA63DB">
        <w:trPr>
          <w:trHeight w:val="271"/>
        </w:trPr>
        <w:tc>
          <w:tcPr>
            <w:tcW w:w="2340" w:type="dxa"/>
            <w:gridSpan w:val="2"/>
            <w:tcBorders>
              <w:top w:val="nil"/>
              <w:left w:val="nil"/>
              <w:bottom w:val="nil"/>
              <w:right w:val="nil"/>
            </w:tcBorders>
          </w:tcPr>
          <w:p w14:paraId="21B5B05F" w14:textId="77777777" w:rsidR="0033327C" w:rsidRPr="0033327C" w:rsidRDefault="0033327C" w:rsidP="0033327C">
            <w:pPr>
              <w:rPr>
                <w:rFonts w:cs="Calibri"/>
                <w:color w:val="0F0F0F"/>
              </w:rPr>
            </w:pPr>
            <w:r w:rsidRPr="0033327C">
              <w:rPr>
                <w:rFonts w:cs="Calibri"/>
                <w:b/>
                <w:bCs/>
                <w:color w:val="0F0F0F"/>
              </w:rPr>
              <w:t>Naam</w:t>
            </w:r>
          </w:p>
        </w:tc>
        <w:tc>
          <w:tcPr>
            <w:tcW w:w="7020" w:type="dxa"/>
            <w:gridSpan w:val="4"/>
            <w:tcBorders>
              <w:top w:val="nil"/>
              <w:left w:val="nil"/>
              <w:bottom w:val="nil"/>
              <w:right w:val="nil"/>
            </w:tcBorders>
          </w:tcPr>
          <w:p w14:paraId="523BE82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WATERDEEL</w:t>
            </w:r>
            <w:r w:rsidRPr="0033327C">
              <w:fldChar w:fldCharType="end"/>
            </w:r>
          </w:p>
        </w:tc>
      </w:tr>
      <w:tr w:rsidR="0033327C" w:rsidRPr="0033327C" w14:paraId="62F0AA78" w14:textId="77777777" w:rsidTr="00AA63DB">
        <w:trPr>
          <w:trHeight w:hRule="exact" w:val="128"/>
        </w:trPr>
        <w:tc>
          <w:tcPr>
            <w:tcW w:w="2340" w:type="dxa"/>
            <w:gridSpan w:val="2"/>
            <w:tcBorders>
              <w:top w:val="nil"/>
              <w:left w:val="nil"/>
              <w:bottom w:val="nil"/>
              <w:right w:val="nil"/>
            </w:tcBorders>
          </w:tcPr>
          <w:p w14:paraId="1DF3499A"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195B69A5" w14:textId="77777777" w:rsidR="0033327C" w:rsidRPr="0033327C" w:rsidRDefault="0033327C" w:rsidP="0033327C">
            <w:pPr>
              <w:rPr>
                <w:rFonts w:cs="Calibri"/>
                <w:color w:val="0F0F0F"/>
              </w:rPr>
            </w:pPr>
          </w:p>
        </w:tc>
      </w:tr>
      <w:tr w:rsidR="0033327C" w:rsidRPr="0033327C" w14:paraId="0C2540C8" w14:textId="77777777" w:rsidTr="00AA63DB">
        <w:tc>
          <w:tcPr>
            <w:tcW w:w="2340" w:type="dxa"/>
            <w:gridSpan w:val="2"/>
            <w:tcBorders>
              <w:top w:val="nil"/>
              <w:left w:val="nil"/>
              <w:bottom w:val="nil"/>
              <w:right w:val="nil"/>
            </w:tcBorders>
          </w:tcPr>
          <w:p w14:paraId="45C89B08" w14:textId="77777777" w:rsidR="0033327C" w:rsidRPr="0033327C" w:rsidRDefault="0033327C" w:rsidP="0033327C">
            <w:pPr>
              <w:rPr>
                <w:rFonts w:cs="Calibri"/>
                <w:color w:val="0F0F0F"/>
              </w:rPr>
            </w:pPr>
            <w:r w:rsidRPr="0033327C">
              <w:rPr>
                <w:rFonts w:cs="Calibri"/>
                <w:b/>
                <w:bCs/>
                <w:color w:val="0F0F0F"/>
              </w:rPr>
              <w:t>Mnemonic</w:t>
            </w:r>
          </w:p>
        </w:tc>
        <w:tc>
          <w:tcPr>
            <w:tcW w:w="7020" w:type="dxa"/>
            <w:gridSpan w:val="4"/>
            <w:tcBorders>
              <w:top w:val="nil"/>
              <w:left w:val="nil"/>
              <w:bottom w:val="nil"/>
              <w:right w:val="nil"/>
            </w:tcBorders>
          </w:tcPr>
          <w:p w14:paraId="3BF048C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Element.Alias</w:instrText>
            </w:r>
            <w:r w:rsidRPr="0033327C">
              <w:fldChar w:fldCharType="separate"/>
            </w:r>
            <w:r w:rsidRPr="0033327C">
              <w:rPr>
                <w:rFonts w:cs="Calibri"/>
                <w:color w:val="0F0F0F"/>
              </w:rPr>
              <w:t>WTD</w:t>
            </w:r>
            <w:r w:rsidRPr="0033327C">
              <w:fldChar w:fldCharType="end"/>
            </w:r>
          </w:p>
        </w:tc>
      </w:tr>
      <w:tr w:rsidR="0033327C" w:rsidRPr="0033327C" w14:paraId="76E43646" w14:textId="77777777" w:rsidTr="00AA63DB">
        <w:trPr>
          <w:trHeight w:hRule="exact" w:val="128"/>
        </w:trPr>
        <w:tc>
          <w:tcPr>
            <w:tcW w:w="2340" w:type="dxa"/>
            <w:gridSpan w:val="2"/>
            <w:tcBorders>
              <w:top w:val="nil"/>
              <w:left w:val="nil"/>
              <w:bottom w:val="nil"/>
              <w:right w:val="nil"/>
            </w:tcBorders>
          </w:tcPr>
          <w:p w14:paraId="0C32F281"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198DFB09" w14:textId="77777777" w:rsidR="0033327C" w:rsidRPr="0033327C" w:rsidRDefault="0033327C" w:rsidP="0033327C">
            <w:pPr>
              <w:rPr>
                <w:rFonts w:cs="Calibri"/>
                <w:color w:val="0F0F0F"/>
              </w:rPr>
            </w:pPr>
          </w:p>
        </w:tc>
      </w:tr>
      <w:tr w:rsidR="0033327C" w:rsidRPr="0033327C" w14:paraId="38FC9F66" w14:textId="77777777" w:rsidTr="00AA63DB">
        <w:tc>
          <w:tcPr>
            <w:tcW w:w="2340" w:type="dxa"/>
            <w:gridSpan w:val="2"/>
            <w:tcBorders>
              <w:top w:val="nil"/>
              <w:left w:val="nil"/>
              <w:bottom w:val="nil"/>
              <w:right w:val="nil"/>
            </w:tcBorders>
          </w:tcPr>
          <w:p w14:paraId="2C030980" w14:textId="77777777" w:rsidR="0033327C" w:rsidRPr="0033327C" w:rsidRDefault="0033327C" w:rsidP="0033327C">
            <w:pPr>
              <w:rPr>
                <w:rFonts w:cs="Calibri"/>
                <w:b/>
                <w:bCs/>
                <w:color w:val="0F0F0F"/>
              </w:rPr>
            </w:pPr>
            <w:r w:rsidRPr="0033327C">
              <w:rPr>
                <w:rFonts w:cs="Calibri"/>
                <w:b/>
                <w:bCs/>
                <w:color w:val="0F0F0F"/>
              </w:rPr>
              <w:t>Herkomst</w:t>
            </w:r>
          </w:p>
        </w:tc>
        <w:tc>
          <w:tcPr>
            <w:tcW w:w="7020" w:type="dxa"/>
            <w:gridSpan w:val="4"/>
            <w:tcBorders>
              <w:top w:val="nil"/>
              <w:left w:val="nil"/>
              <w:bottom w:val="nil"/>
              <w:right w:val="nil"/>
            </w:tcBorders>
          </w:tcPr>
          <w:p w14:paraId="0B9046E6" w14:textId="77777777" w:rsidR="0033327C" w:rsidRPr="0033327C" w:rsidRDefault="0033327C" w:rsidP="0033327C">
            <w:pPr>
              <w:rPr>
                <w:rFonts w:cs="Calibri"/>
                <w:color w:val="0F0F0F"/>
                <w:u w:val="single"/>
              </w:rPr>
            </w:pPr>
            <w:r w:rsidRPr="0033327C">
              <w:rPr>
                <w:rFonts w:cs="Calibri"/>
                <w:color w:val="FF0000"/>
                <w:u w:val="single"/>
              </w:rPr>
              <w:t>BGT</w:t>
            </w:r>
          </w:p>
        </w:tc>
      </w:tr>
      <w:tr w:rsidR="0033327C" w:rsidRPr="0033327C" w14:paraId="649919FD" w14:textId="77777777" w:rsidTr="00AA63DB">
        <w:trPr>
          <w:trHeight w:hRule="exact" w:val="128"/>
        </w:trPr>
        <w:tc>
          <w:tcPr>
            <w:tcW w:w="2340" w:type="dxa"/>
            <w:gridSpan w:val="2"/>
            <w:tcBorders>
              <w:top w:val="nil"/>
              <w:left w:val="nil"/>
              <w:bottom w:val="nil"/>
              <w:right w:val="nil"/>
            </w:tcBorders>
          </w:tcPr>
          <w:p w14:paraId="4E7BEE96"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037CC4DE" w14:textId="77777777" w:rsidR="0033327C" w:rsidRPr="0033327C" w:rsidRDefault="0033327C" w:rsidP="0033327C">
            <w:pPr>
              <w:rPr>
                <w:rFonts w:cs="Calibri"/>
                <w:color w:val="0F0F0F"/>
              </w:rPr>
            </w:pPr>
          </w:p>
        </w:tc>
      </w:tr>
      <w:tr w:rsidR="0033327C" w:rsidRPr="0033327C" w14:paraId="37E04728" w14:textId="77777777" w:rsidTr="00AA63DB">
        <w:trPr>
          <w:trHeight w:val="230"/>
        </w:trPr>
        <w:tc>
          <w:tcPr>
            <w:tcW w:w="2340" w:type="dxa"/>
            <w:gridSpan w:val="2"/>
            <w:tcBorders>
              <w:top w:val="nil"/>
              <w:left w:val="nil"/>
              <w:bottom w:val="nil"/>
              <w:right w:val="nil"/>
            </w:tcBorders>
          </w:tcPr>
          <w:p w14:paraId="6086F898" w14:textId="77777777" w:rsidR="0033327C" w:rsidRPr="0033327C" w:rsidRDefault="0033327C" w:rsidP="0033327C">
            <w:pPr>
              <w:rPr>
                <w:rFonts w:cs="Calibri"/>
                <w:b/>
                <w:bCs/>
                <w:color w:val="0F0F0F"/>
              </w:rPr>
            </w:pPr>
            <w:r w:rsidRPr="0033327C">
              <w:rPr>
                <w:rFonts w:cs="Calibri"/>
                <w:b/>
                <w:bCs/>
                <w:color w:val="0F0F0F"/>
              </w:rPr>
              <w:t>Definitie</w:t>
            </w:r>
          </w:p>
        </w:tc>
        <w:tc>
          <w:tcPr>
            <w:tcW w:w="7020" w:type="dxa"/>
            <w:gridSpan w:val="4"/>
            <w:tcBorders>
              <w:top w:val="nil"/>
              <w:left w:val="nil"/>
              <w:bottom w:val="nil"/>
              <w:right w:val="nil"/>
            </w:tcBorders>
          </w:tcPr>
          <w:p w14:paraId="34FBB876" w14:textId="77777777" w:rsidR="0033327C" w:rsidRPr="0033327C" w:rsidRDefault="0033327C" w:rsidP="0033327C">
            <w:pPr>
              <w:rPr>
                <w:rFonts w:cs="Calibri"/>
                <w:color w:val="0F0F0F"/>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Element.Notes</w:instrText>
            </w:r>
            <w:r w:rsidRPr="0033327C">
              <w:rPr>
                <w:color w:val="FF0000"/>
                <w:u w:val="single"/>
              </w:rPr>
              <w:fldChar w:fldCharType="separate"/>
            </w:r>
            <w:r w:rsidRPr="0033327C">
              <w:rPr>
                <w:rFonts w:cs="Calibri"/>
                <w:color w:val="FF0000"/>
                <w:u w:val="single"/>
              </w:rPr>
              <w:t>Kleinste functioneel onafhankelijk stukje water met gelijkblijvende, homogene eigenschappen en relaties dat er binnen het objecttype Water van NEN 3610 wordt onderscheiden.</w:t>
            </w:r>
            <w:r w:rsidRPr="0033327C">
              <w:rPr>
                <w:color w:val="FF0000"/>
                <w:u w:val="single"/>
              </w:rPr>
              <w:fldChar w:fldCharType="end"/>
            </w:r>
          </w:p>
        </w:tc>
      </w:tr>
      <w:tr w:rsidR="0033327C" w:rsidRPr="0033327C" w14:paraId="05A4B1FF" w14:textId="77777777" w:rsidTr="00AA63DB">
        <w:trPr>
          <w:trHeight w:hRule="exact" w:val="68"/>
        </w:trPr>
        <w:tc>
          <w:tcPr>
            <w:tcW w:w="2340" w:type="dxa"/>
            <w:gridSpan w:val="2"/>
            <w:tcBorders>
              <w:top w:val="nil"/>
              <w:left w:val="nil"/>
              <w:bottom w:val="nil"/>
              <w:right w:val="nil"/>
            </w:tcBorders>
          </w:tcPr>
          <w:p w14:paraId="32169D8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8A60F46" w14:textId="77777777" w:rsidR="0033327C" w:rsidRPr="0033327C" w:rsidRDefault="0033327C" w:rsidP="0033327C">
            <w:pPr>
              <w:rPr>
                <w:rFonts w:cs="Calibri"/>
                <w:color w:val="0F0F0F"/>
              </w:rPr>
            </w:pPr>
          </w:p>
        </w:tc>
      </w:tr>
      <w:tr w:rsidR="0033327C" w:rsidRPr="0033327C" w14:paraId="76B49540" w14:textId="77777777" w:rsidTr="00AA63DB">
        <w:trPr>
          <w:trHeight w:val="271"/>
        </w:trPr>
        <w:tc>
          <w:tcPr>
            <w:tcW w:w="2340" w:type="dxa"/>
            <w:gridSpan w:val="2"/>
            <w:tcBorders>
              <w:top w:val="nil"/>
              <w:left w:val="nil"/>
              <w:bottom w:val="nil"/>
              <w:right w:val="nil"/>
            </w:tcBorders>
          </w:tcPr>
          <w:p w14:paraId="1A4D34A4" w14:textId="77777777" w:rsidR="0033327C" w:rsidRPr="0033327C" w:rsidRDefault="0033327C" w:rsidP="0033327C">
            <w:pPr>
              <w:rPr>
                <w:rFonts w:cs="Calibri"/>
                <w:b/>
                <w:bCs/>
                <w:color w:val="0F0F0F"/>
              </w:rPr>
            </w:pPr>
            <w:r w:rsidRPr="0033327C">
              <w:rPr>
                <w:rFonts w:cs="Calibri"/>
                <w:b/>
                <w:bCs/>
                <w:color w:val="0F0F0F"/>
              </w:rPr>
              <w:t>Herkomst definitie</w:t>
            </w:r>
          </w:p>
        </w:tc>
        <w:tc>
          <w:tcPr>
            <w:tcW w:w="7020" w:type="dxa"/>
            <w:gridSpan w:val="4"/>
            <w:tcBorders>
              <w:top w:val="nil"/>
              <w:left w:val="nil"/>
              <w:bottom w:val="nil"/>
              <w:right w:val="nil"/>
            </w:tcBorders>
          </w:tcPr>
          <w:p w14:paraId="1EE9497A" w14:textId="77777777" w:rsidR="0033327C" w:rsidRPr="0033327C" w:rsidRDefault="0033327C" w:rsidP="0033327C">
            <w:pPr>
              <w:rPr>
                <w:rFonts w:cs="Calibri"/>
                <w:color w:val="0F0F0F"/>
              </w:rPr>
            </w:pPr>
            <w:r w:rsidRPr="0033327C">
              <w:rPr>
                <w:rFonts w:cs="Calibri"/>
                <w:color w:val="0F0F0F"/>
              </w:rPr>
              <w:t>BGT</w:t>
            </w:r>
          </w:p>
        </w:tc>
      </w:tr>
      <w:tr w:rsidR="0033327C" w:rsidRPr="0033327C" w14:paraId="68DB86CF" w14:textId="77777777" w:rsidTr="00AA63DB">
        <w:trPr>
          <w:trHeight w:hRule="exact" w:val="128"/>
        </w:trPr>
        <w:tc>
          <w:tcPr>
            <w:tcW w:w="2340" w:type="dxa"/>
            <w:gridSpan w:val="2"/>
            <w:tcBorders>
              <w:top w:val="nil"/>
              <w:left w:val="nil"/>
              <w:bottom w:val="nil"/>
              <w:right w:val="nil"/>
            </w:tcBorders>
          </w:tcPr>
          <w:p w14:paraId="08CEA07B"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79EF3545" w14:textId="77777777" w:rsidR="0033327C" w:rsidRPr="0033327C" w:rsidRDefault="0033327C" w:rsidP="0033327C">
            <w:pPr>
              <w:rPr>
                <w:rFonts w:cs="Calibri"/>
                <w:color w:val="0F0F0F"/>
              </w:rPr>
            </w:pPr>
          </w:p>
        </w:tc>
      </w:tr>
      <w:tr w:rsidR="0033327C" w:rsidRPr="0033327C" w14:paraId="0A63F17D" w14:textId="77777777" w:rsidTr="00AA63DB">
        <w:tc>
          <w:tcPr>
            <w:tcW w:w="2340" w:type="dxa"/>
            <w:gridSpan w:val="2"/>
            <w:tcBorders>
              <w:top w:val="nil"/>
              <w:left w:val="nil"/>
              <w:bottom w:val="nil"/>
              <w:right w:val="nil"/>
            </w:tcBorders>
          </w:tcPr>
          <w:p w14:paraId="48CF9F05" w14:textId="77777777" w:rsidR="0033327C" w:rsidRPr="0033327C" w:rsidRDefault="0033327C" w:rsidP="0033327C">
            <w:pPr>
              <w:rPr>
                <w:rFonts w:cs="Calibri"/>
                <w:b/>
                <w:bCs/>
                <w:color w:val="0F0F0F"/>
              </w:rPr>
            </w:pPr>
            <w:r w:rsidRPr="0033327C">
              <w:rPr>
                <w:rFonts w:cs="Calibri"/>
                <w:b/>
                <w:bCs/>
                <w:color w:val="0F0F0F"/>
              </w:rPr>
              <w:t>Datum opname</w:t>
            </w:r>
          </w:p>
        </w:tc>
        <w:tc>
          <w:tcPr>
            <w:tcW w:w="7020" w:type="dxa"/>
            <w:gridSpan w:val="4"/>
            <w:tcBorders>
              <w:top w:val="nil"/>
              <w:left w:val="nil"/>
              <w:bottom w:val="nil"/>
              <w:right w:val="nil"/>
            </w:tcBorders>
          </w:tcPr>
          <w:p w14:paraId="60146B44" w14:textId="77777777" w:rsidR="0033327C" w:rsidRPr="0033327C" w:rsidRDefault="0033327C" w:rsidP="0033327C">
            <w:pPr>
              <w:rPr>
                <w:rFonts w:cs="Calibri"/>
                <w:color w:val="0F0F0F"/>
              </w:rPr>
            </w:pPr>
            <w:r w:rsidRPr="0033327C">
              <w:rPr>
                <w:rFonts w:cs="Calibri"/>
                <w:color w:val="0F0F0F"/>
              </w:rPr>
              <w:t>9 april 2007</w:t>
            </w:r>
          </w:p>
        </w:tc>
      </w:tr>
      <w:tr w:rsidR="0033327C" w:rsidRPr="0033327C" w14:paraId="77BF98CE" w14:textId="77777777" w:rsidTr="00AA63DB">
        <w:trPr>
          <w:trHeight w:hRule="exact" w:val="128"/>
        </w:trPr>
        <w:tc>
          <w:tcPr>
            <w:tcW w:w="2340" w:type="dxa"/>
            <w:gridSpan w:val="2"/>
            <w:tcBorders>
              <w:top w:val="nil"/>
              <w:left w:val="nil"/>
              <w:bottom w:val="nil"/>
              <w:right w:val="nil"/>
            </w:tcBorders>
          </w:tcPr>
          <w:p w14:paraId="3733FD76"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08F626B" w14:textId="77777777" w:rsidR="0033327C" w:rsidRPr="0033327C" w:rsidRDefault="0033327C" w:rsidP="0033327C">
            <w:pPr>
              <w:rPr>
                <w:rFonts w:cs="Calibri"/>
                <w:color w:val="0F0F0F"/>
              </w:rPr>
            </w:pPr>
          </w:p>
        </w:tc>
      </w:tr>
      <w:tr w:rsidR="0033327C" w:rsidRPr="0033327C" w14:paraId="6D27370F" w14:textId="77777777" w:rsidTr="00AA63DB">
        <w:tc>
          <w:tcPr>
            <w:tcW w:w="2340" w:type="dxa"/>
            <w:gridSpan w:val="2"/>
            <w:tcBorders>
              <w:top w:val="nil"/>
              <w:left w:val="nil"/>
              <w:bottom w:val="nil"/>
              <w:right w:val="nil"/>
            </w:tcBorders>
          </w:tcPr>
          <w:p w14:paraId="0C56134C" w14:textId="77777777" w:rsidR="0033327C" w:rsidRPr="0033327C" w:rsidRDefault="0033327C" w:rsidP="0033327C">
            <w:pPr>
              <w:rPr>
                <w:rFonts w:cs="Calibri"/>
                <w:b/>
                <w:bCs/>
                <w:color w:val="0F0F0F"/>
              </w:rPr>
            </w:pPr>
            <w:r w:rsidRPr="0033327C">
              <w:rPr>
                <w:rFonts w:cs="Calibri"/>
                <w:b/>
                <w:bCs/>
                <w:color w:val="0F0F0F"/>
              </w:rPr>
              <w:t>Unieke aanduiding</w:t>
            </w:r>
          </w:p>
        </w:tc>
        <w:tc>
          <w:tcPr>
            <w:tcW w:w="7020" w:type="dxa"/>
            <w:gridSpan w:val="4"/>
            <w:tcBorders>
              <w:top w:val="nil"/>
              <w:left w:val="nil"/>
              <w:bottom w:val="nil"/>
              <w:right w:val="nil"/>
            </w:tcBorders>
          </w:tcPr>
          <w:p w14:paraId="5D2EF2D8" w14:textId="77777777" w:rsidR="0033327C" w:rsidRPr="0033327C" w:rsidRDefault="0033327C" w:rsidP="0033327C">
            <w:pPr>
              <w:rPr>
                <w:rFonts w:cs="Calibri"/>
                <w:color w:val="0F0F0F"/>
              </w:rPr>
            </w:pPr>
            <w:r w:rsidRPr="0033327C">
              <w:rPr>
                <w:rFonts w:cs="Calibri"/>
                <w:color w:val="0F0F0F"/>
              </w:rPr>
              <w:t>Identificatie waterdeel</w:t>
            </w:r>
          </w:p>
        </w:tc>
      </w:tr>
      <w:tr w:rsidR="0033327C" w:rsidRPr="0033327C" w14:paraId="1771472F" w14:textId="77777777" w:rsidTr="00AA63DB">
        <w:trPr>
          <w:trHeight w:hRule="exact" w:val="128"/>
        </w:trPr>
        <w:tc>
          <w:tcPr>
            <w:tcW w:w="2340" w:type="dxa"/>
            <w:gridSpan w:val="2"/>
            <w:tcBorders>
              <w:top w:val="nil"/>
              <w:left w:val="nil"/>
              <w:bottom w:val="nil"/>
              <w:right w:val="nil"/>
            </w:tcBorders>
          </w:tcPr>
          <w:p w14:paraId="14783E8D"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40463B0" w14:textId="77777777" w:rsidR="0033327C" w:rsidRPr="0033327C" w:rsidRDefault="0033327C" w:rsidP="0033327C">
            <w:pPr>
              <w:rPr>
                <w:rFonts w:cs="Calibri"/>
                <w:b/>
                <w:bCs/>
                <w:color w:val="0F0F0F"/>
              </w:rPr>
            </w:pPr>
          </w:p>
        </w:tc>
      </w:tr>
      <w:tr w:rsidR="0033327C" w:rsidRPr="0033327C" w14:paraId="6EAA6642" w14:textId="77777777" w:rsidTr="00AA63DB">
        <w:tc>
          <w:tcPr>
            <w:tcW w:w="2340" w:type="dxa"/>
            <w:gridSpan w:val="2"/>
            <w:tcBorders>
              <w:top w:val="nil"/>
              <w:left w:val="nil"/>
              <w:bottom w:val="nil"/>
              <w:right w:val="nil"/>
            </w:tcBorders>
          </w:tcPr>
          <w:p w14:paraId="6FC48D4B" w14:textId="77777777" w:rsidR="0033327C" w:rsidRPr="0033327C" w:rsidRDefault="0033327C" w:rsidP="0033327C">
            <w:pPr>
              <w:rPr>
                <w:rFonts w:cs="Calibri"/>
                <w:b/>
                <w:bCs/>
                <w:color w:val="0F0F0F"/>
              </w:rPr>
            </w:pPr>
            <w:r w:rsidRPr="0033327C">
              <w:rPr>
                <w:rFonts w:cs="Calibri"/>
                <w:b/>
                <w:bCs/>
                <w:color w:val="0F0F0F"/>
              </w:rPr>
              <w:t>Populatie</w:t>
            </w:r>
          </w:p>
        </w:tc>
        <w:tc>
          <w:tcPr>
            <w:tcW w:w="7020" w:type="dxa"/>
            <w:gridSpan w:val="4"/>
            <w:tcBorders>
              <w:top w:val="nil"/>
              <w:left w:val="nil"/>
              <w:bottom w:val="nil"/>
              <w:right w:val="nil"/>
            </w:tcBorders>
          </w:tcPr>
          <w:p w14:paraId="626D716D" w14:textId="77777777" w:rsidR="0033327C" w:rsidRPr="0033327C" w:rsidRDefault="0033327C" w:rsidP="0033327C">
            <w:pPr>
              <w:rPr>
                <w:rFonts w:cs="Calibri"/>
                <w:color w:val="FF0000"/>
                <w:u w:val="single"/>
              </w:rPr>
            </w:pPr>
            <w:r w:rsidRPr="0033327C">
              <w:rPr>
                <w:rFonts w:cs="Calibri"/>
                <w:color w:val="FF0000"/>
                <w:u w:val="single"/>
              </w:rPr>
              <w:t xml:space="preserve">Gerealiseerde planwijzigingen van bestaande waterdeel objecten maken geen deel uit van de verzameling waterdelen. </w:t>
            </w:r>
          </w:p>
          <w:p w14:paraId="1BA5541E" w14:textId="77777777" w:rsidR="0033327C" w:rsidRPr="0033327C" w:rsidRDefault="0033327C" w:rsidP="0033327C">
            <w:pPr>
              <w:rPr>
                <w:rFonts w:cs="Calibri"/>
                <w:color w:val="FF0000"/>
                <w:u w:val="single"/>
              </w:rPr>
            </w:pPr>
          </w:p>
          <w:p w14:paraId="3098BD7E" w14:textId="77777777" w:rsidR="0033327C" w:rsidRPr="0033327C" w:rsidRDefault="0033327C" w:rsidP="0033327C">
            <w:pPr>
              <w:rPr>
                <w:rFonts w:cs="Calibri"/>
                <w:color w:val="0F0F0F"/>
              </w:rPr>
            </w:pPr>
            <w:r w:rsidRPr="0033327C">
              <w:rPr>
                <w:rFonts w:cs="Calibri"/>
                <w:color w:val="FF0000"/>
                <w:u w:val="single"/>
              </w:rPr>
              <w:t>Zie verder BGT en IMGeo.</w:t>
            </w:r>
          </w:p>
        </w:tc>
      </w:tr>
      <w:tr w:rsidR="0033327C" w:rsidRPr="0033327C" w14:paraId="3011BF21" w14:textId="77777777" w:rsidTr="00AA63DB">
        <w:trPr>
          <w:trHeight w:hRule="exact" w:val="128"/>
        </w:trPr>
        <w:tc>
          <w:tcPr>
            <w:tcW w:w="2340" w:type="dxa"/>
            <w:gridSpan w:val="2"/>
            <w:tcBorders>
              <w:top w:val="nil"/>
              <w:left w:val="nil"/>
              <w:bottom w:val="nil"/>
              <w:right w:val="nil"/>
            </w:tcBorders>
          </w:tcPr>
          <w:p w14:paraId="1A21E9DD"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2158EBD" w14:textId="77777777" w:rsidR="0033327C" w:rsidRPr="0033327C" w:rsidRDefault="0033327C" w:rsidP="0033327C">
            <w:pPr>
              <w:rPr>
                <w:rFonts w:cs="Calibri"/>
                <w:color w:val="0F0F0F"/>
              </w:rPr>
            </w:pPr>
          </w:p>
        </w:tc>
      </w:tr>
      <w:tr w:rsidR="0033327C" w:rsidRPr="0033327C" w14:paraId="618FEEF9" w14:textId="77777777" w:rsidTr="00AA63DB">
        <w:trPr>
          <w:trHeight w:hRule="exact" w:val="256"/>
        </w:trPr>
        <w:tc>
          <w:tcPr>
            <w:tcW w:w="2340" w:type="dxa"/>
            <w:gridSpan w:val="2"/>
            <w:tcBorders>
              <w:top w:val="nil"/>
              <w:left w:val="nil"/>
              <w:bottom w:val="nil"/>
              <w:right w:val="nil"/>
            </w:tcBorders>
          </w:tcPr>
          <w:p w14:paraId="33DE1FFE" w14:textId="77777777" w:rsidR="0033327C" w:rsidRPr="0033327C" w:rsidRDefault="0033327C" w:rsidP="0033327C">
            <w:pPr>
              <w:rPr>
                <w:rFonts w:cs="Calibri"/>
                <w:b/>
                <w:bCs/>
                <w:color w:val="0F0F0F"/>
              </w:rPr>
            </w:pPr>
            <w:r w:rsidRPr="0033327C">
              <w:rPr>
                <w:rFonts w:cs="Calibri"/>
                <w:b/>
                <w:bCs/>
                <w:color w:val="0F0F0F"/>
              </w:rPr>
              <w:t>Kwaliteitsbegrip</w:t>
            </w:r>
          </w:p>
        </w:tc>
        <w:tc>
          <w:tcPr>
            <w:tcW w:w="7020" w:type="dxa"/>
            <w:gridSpan w:val="4"/>
            <w:tcBorders>
              <w:top w:val="nil"/>
              <w:left w:val="nil"/>
              <w:bottom w:val="nil"/>
              <w:right w:val="nil"/>
            </w:tcBorders>
          </w:tcPr>
          <w:p w14:paraId="6B7E264B" w14:textId="77777777" w:rsidR="0033327C" w:rsidRPr="0033327C" w:rsidRDefault="0033327C" w:rsidP="0033327C">
            <w:pPr>
              <w:rPr>
                <w:rFonts w:cs="Calibri"/>
                <w:color w:val="0F0F0F"/>
              </w:rPr>
            </w:pPr>
          </w:p>
        </w:tc>
      </w:tr>
      <w:tr w:rsidR="0033327C" w:rsidRPr="0033327C" w14:paraId="23B7A9B0" w14:textId="77777777" w:rsidTr="00AA63DB">
        <w:trPr>
          <w:trHeight w:hRule="exact" w:val="256"/>
        </w:trPr>
        <w:tc>
          <w:tcPr>
            <w:tcW w:w="2340" w:type="dxa"/>
            <w:gridSpan w:val="2"/>
            <w:tcBorders>
              <w:top w:val="nil"/>
              <w:left w:val="nil"/>
              <w:bottom w:val="nil"/>
              <w:right w:val="nil"/>
            </w:tcBorders>
          </w:tcPr>
          <w:p w14:paraId="69CFBDAA"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1AC2295" w14:textId="77777777" w:rsidR="0033327C" w:rsidRPr="0033327C" w:rsidRDefault="0033327C" w:rsidP="0033327C">
            <w:pPr>
              <w:rPr>
                <w:rFonts w:cs="Calibri"/>
                <w:color w:val="0F0F0F"/>
              </w:rPr>
            </w:pPr>
          </w:p>
        </w:tc>
      </w:tr>
      <w:tr w:rsidR="0033327C" w:rsidRPr="0033327C" w14:paraId="68899EB0" w14:textId="77777777" w:rsidTr="00AA63DB">
        <w:tc>
          <w:tcPr>
            <w:tcW w:w="2340" w:type="dxa"/>
            <w:gridSpan w:val="2"/>
            <w:tcBorders>
              <w:top w:val="nil"/>
              <w:left w:val="nil"/>
              <w:bottom w:val="nil"/>
              <w:right w:val="nil"/>
            </w:tcBorders>
          </w:tcPr>
          <w:p w14:paraId="57F58C91" w14:textId="77777777" w:rsidR="0033327C" w:rsidRPr="0033327C" w:rsidRDefault="0033327C" w:rsidP="0033327C">
            <w:pPr>
              <w:rPr>
                <w:rFonts w:cs="Calibri"/>
                <w:b/>
                <w:bCs/>
                <w:color w:val="0F0F0F"/>
              </w:rPr>
            </w:pPr>
            <w:r w:rsidRPr="0033327C">
              <w:rPr>
                <w:rFonts w:cs="Calibri"/>
                <w:b/>
                <w:bCs/>
                <w:color w:val="0F0F0F"/>
              </w:rPr>
              <w:t>Overzicht attributen</w:t>
            </w:r>
          </w:p>
        </w:tc>
        <w:tc>
          <w:tcPr>
            <w:tcW w:w="7020" w:type="dxa"/>
            <w:gridSpan w:val="4"/>
            <w:tcBorders>
              <w:top w:val="nil"/>
              <w:left w:val="nil"/>
              <w:bottom w:val="nil"/>
              <w:right w:val="nil"/>
            </w:tcBorders>
          </w:tcPr>
          <w:p w14:paraId="021E8965" w14:textId="77777777" w:rsidR="0033327C" w:rsidRPr="0033327C" w:rsidRDefault="0033327C" w:rsidP="0033327C">
            <w:pPr>
              <w:rPr>
                <w:rFonts w:cs="Calibri"/>
                <w:b/>
                <w:bCs/>
                <w:color w:val="0F0F0F"/>
              </w:rPr>
            </w:pPr>
          </w:p>
        </w:tc>
      </w:tr>
      <w:tr w:rsidR="0033327C" w:rsidRPr="0033327C" w14:paraId="6BA356D8" w14:textId="77777777" w:rsidTr="00AA63DB">
        <w:tc>
          <w:tcPr>
            <w:tcW w:w="450" w:type="dxa"/>
            <w:tcBorders>
              <w:top w:val="nil"/>
              <w:left w:val="nil"/>
              <w:bottom w:val="nil"/>
              <w:right w:val="nil"/>
            </w:tcBorders>
          </w:tcPr>
          <w:p w14:paraId="0299AC39" w14:textId="77777777" w:rsidR="0033327C" w:rsidRPr="0033327C" w:rsidRDefault="0033327C" w:rsidP="0033327C">
            <w:pPr>
              <w:rPr>
                <w:rFonts w:cs="Calibri"/>
                <w:i/>
                <w:iCs/>
                <w:color w:val="0F0F0F"/>
              </w:rPr>
            </w:pPr>
            <w:bookmarkStart w:id="354" w:name="BKM_33DE3C39_98FD_4464_9284_211DA046B077"/>
          </w:p>
        </w:tc>
        <w:tc>
          <w:tcPr>
            <w:tcW w:w="2790" w:type="dxa"/>
            <w:gridSpan w:val="2"/>
            <w:tcBorders>
              <w:top w:val="nil"/>
              <w:left w:val="nil"/>
              <w:bottom w:val="nil"/>
              <w:right w:val="nil"/>
            </w:tcBorders>
          </w:tcPr>
          <w:p w14:paraId="5C70A880" w14:textId="77777777" w:rsidR="0033327C" w:rsidRPr="0033327C" w:rsidRDefault="0033327C" w:rsidP="0033327C">
            <w:pPr>
              <w:rPr>
                <w:rFonts w:cs="Calibri"/>
                <w:color w:val="0F0F0F"/>
              </w:rPr>
            </w:pPr>
            <w:r w:rsidRPr="0033327C">
              <w:rPr>
                <w:rFonts w:cs="Calibri"/>
                <w:i/>
                <w:iCs/>
                <w:color w:val="0F0F0F"/>
              </w:rPr>
              <w:t>Attribuutnaam</w:t>
            </w:r>
          </w:p>
        </w:tc>
        <w:tc>
          <w:tcPr>
            <w:tcW w:w="4230" w:type="dxa"/>
            <w:tcBorders>
              <w:top w:val="nil"/>
              <w:left w:val="nil"/>
              <w:bottom w:val="nil"/>
              <w:right w:val="nil"/>
            </w:tcBorders>
          </w:tcPr>
          <w:p w14:paraId="68FD0D44" w14:textId="77777777" w:rsidR="0033327C" w:rsidRPr="0033327C" w:rsidRDefault="0033327C" w:rsidP="0033327C">
            <w:pPr>
              <w:rPr>
                <w:rFonts w:cs="Calibri"/>
                <w:color w:val="0F0F0F"/>
              </w:rPr>
            </w:pPr>
            <w:r w:rsidRPr="0033327C">
              <w:rPr>
                <w:rFonts w:cs="Calibri"/>
                <w:i/>
                <w:iCs/>
                <w:color w:val="0F0F0F"/>
              </w:rPr>
              <w:t>Definitie</w:t>
            </w:r>
          </w:p>
        </w:tc>
        <w:tc>
          <w:tcPr>
            <w:tcW w:w="1080" w:type="dxa"/>
            <w:tcBorders>
              <w:top w:val="nil"/>
              <w:left w:val="nil"/>
              <w:bottom w:val="nil"/>
              <w:right w:val="nil"/>
            </w:tcBorders>
          </w:tcPr>
          <w:p w14:paraId="4EF2E795" w14:textId="77777777" w:rsidR="0033327C" w:rsidRPr="0033327C" w:rsidRDefault="0033327C" w:rsidP="0033327C">
            <w:pPr>
              <w:rPr>
                <w:rFonts w:cs="Calibri"/>
                <w:color w:val="0F0F0F"/>
              </w:rPr>
            </w:pPr>
            <w:r w:rsidRPr="0033327C">
              <w:rPr>
                <w:rFonts w:cs="Calibri"/>
                <w:i/>
                <w:iCs/>
                <w:color w:val="0F0F0F"/>
              </w:rPr>
              <w:t>Formaat</w:t>
            </w:r>
          </w:p>
        </w:tc>
        <w:tc>
          <w:tcPr>
            <w:tcW w:w="810" w:type="dxa"/>
            <w:tcBorders>
              <w:top w:val="nil"/>
              <w:left w:val="nil"/>
              <w:bottom w:val="nil"/>
              <w:right w:val="nil"/>
            </w:tcBorders>
          </w:tcPr>
          <w:p w14:paraId="57AB1EF6" w14:textId="77777777" w:rsidR="0033327C" w:rsidRPr="0033327C" w:rsidRDefault="0033327C" w:rsidP="0033327C">
            <w:pPr>
              <w:rPr>
                <w:rFonts w:cs="Calibri"/>
                <w:i/>
                <w:iCs/>
                <w:color w:val="0F0F0F"/>
              </w:rPr>
            </w:pPr>
            <w:r w:rsidRPr="0033327C">
              <w:rPr>
                <w:rFonts w:cs="Calibri"/>
                <w:i/>
                <w:iCs/>
                <w:color w:val="0F0F0F"/>
              </w:rPr>
              <w:t>Kardi-</w:t>
            </w:r>
          </w:p>
          <w:p w14:paraId="5ACFA96B" w14:textId="77777777" w:rsidR="0033327C" w:rsidRPr="0033327C" w:rsidRDefault="0033327C" w:rsidP="0033327C">
            <w:pPr>
              <w:rPr>
                <w:rFonts w:cs="Calibri"/>
                <w:color w:val="0F0F0F"/>
              </w:rPr>
            </w:pPr>
            <w:r w:rsidRPr="0033327C">
              <w:rPr>
                <w:rFonts w:cs="Calibri"/>
                <w:i/>
                <w:iCs/>
                <w:color w:val="0F0F0F"/>
              </w:rPr>
              <w:t>naliteit</w:t>
            </w:r>
          </w:p>
        </w:tc>
      </w:tr>
      <w:tr w:rsidR="0033327C" w:rsidRPr="0033327C" w14:paraId="32894250" w14:textId="77777777" w:rsidTr="00AA63DB">
        <w:tc>
          <w:tcPr>
            <w:tcW w:w="450" w:type="dxa"/>
            <w:tcBorders>
              <w:top w:val="nil"/>
              <w:left w:val="nil"/>
              <w:bottom w:val="nil"/>
              <w:right w:val="nil"/>
            </w:tcBorders>
          </w:tcPr>
          <w:p w14:paraId="744788AA"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7752C6A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Identificatie waterdeel</w:t>
            </w:r>
            <w:r w:rsidRPr="0033327C">
              <w:fldChar w:fldCharType="end"/>
            </w:r>
          </w:p>
        </w:tc>
        <w:tc>
          <w:tcPr>
            <w:tcW w:w="4230" w:type="dxa"/>
            <w:tcBorders>
              <w:top w:val="nil"/>
              <w:left w:val="nil"/>
              <w:bottom w:val="nil"/>
              <w:right w:val="nil"/>
            </w:tcBorders>
          </w:tcPr>
          <w:p w14:paraId="3D9D1B3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Een unieke identificatie voor een waterdeel</w:t>
            </w:r>
            <w:r w:rsidRPr="0033327C">
              <w:fldChar w:fldCharType="end"/>
            </w:r>
          </w:p>
        </w:tc>
        <w:tc>
          <w:tcPr>
            <w:tcW w:w="1080" w:type="dxa"/>
            <w:tcBorders>
              <w:top w:val="nil"/>
              <w:left w:val="nil"/>
              <w:bottom w:val="nil"/>
              <w:right w:val="nil"/>
            </w:tcBorders>
          </w:tcPr>
          <w:p w14:paraId="4F28E4C4"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NEN3610ID</w:t>
            </w:r>
            <w:r w:rsidRPr="0033327C">
              <w:rPr>
                <w:color w:val="FF0000"/>
                <w:u w:val="single"/>
              </w:rPr>
              <w:fldChar w:fldCharType="end"/>
            </w:r>
          </w:p>
        </w:tc>
        <w:tc>
          <w:tcPr>
            <w:tcW w:w="810" w:type="dxa"/>
            <w:tcBorders>
              <w:top w:val="nil"/>
              <w:left w:val="nil"/>
              <w:bottom w:val="nil"/>
              <w:right w:val="nil"/>
            </w:tcBorders>
          </w:tcPr>
          <w:p w14:paraId="6EDD155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54"/>
      </w:tr>
      <w:tr w:rsidR="0033327C" w:rsidRPr="0033327C" w14:paraId="45CAE1AE" w14:textId="77777777" w:rsidTr="00AA63DB">
        <w:tc>
          <w:tcPr>
            <w:tcW w:w="450" w:type="dxa"/>
            <w:tcBorders>
              <w:top w:val="nil"/>
              <w:left w:val="nil"/>
              <w:bottom w:val="nil"/>
              <w:right w:val="nil"/>
            </w:tcBorders>
          </w:tcPr>
          <w:p w14:paraId="56C1D373" w14:textId="77777777" w:rsidR="0033327C" w:rsidRPr="0033327C" w:rsidRDefault="0033327C" w:rsidP="0033327C">
            <w:pPr>
              <w:rPr>
                <w:rFonts w:cs="Calibri"/>
                <w:color w:val="0F0F0F"/>
              </w:rPr>
            </w:pPr>
            <w:bookmarkStart w:id="355" w:name="BKM_9F50588A_DA02_4e90_B214_7649755F17BB"/>
          </w:p>
        </w:tc>
        <w:tc>
          <w:tcPr>
            <w:tcW w:w="2790" w:type="dxa"/>
            <w:gridSpan w:val="2"/>
            <w:tcBorders>
              <w:top w:val="nil"/>
              <w:left w:val="nil"/>
              <w:bottom w:val="nil"/>
              <w:right w:val="nil"/>
            </w:tcBorders>
          </w:tcPr>
          <w:p w14:paraId="64D9BB3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Status waterdeel</w:t>
            </w:r>
            <w:r w:rsidRPr="0033327C">
              <w:fldChar w:fldCharType="end"/>
            </w:r>
          </w:p>
        </w:tc>
        <w:tc>
          <w:tcPr>
            <w:tcW w:w="4230" w:type="dxa"/>
            <w:tcBorders>
              <w:top w:val="nil"/>
              <w:left w:val="nil"/>
              <w:bottom w:val="nil"/>
              <w:right w:val="nil"/>
            </w:tcBorders>
          </w:tcPr>
          <w:p w14:paraId="0FEF2D88"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status gekoppeld aan de levenscyclus van het waterdeel.</w:t>
            </w:r>
            <w:r w:rsidRPr="0033327C">
              <w:fldChar w:fldCharType="end"/>
            </w:r>
          </w:p>
        </w:tc>
        <w:tc>
          <w:tcPr>
            <w:tcW w:w="1080" w:type="dxa"/>
            <w:tcBorders>
              <w:top w:val="nil"/>
              <w:left w:val="nil"/>
              <w:bottom w:val="nil"/>
              <w:right w:val="nil"/>
            </w:tcBorders>
          </w:tcPr>
          <w:p w14:paraId="65B26F01" w14:textId="77777777" w:rsidR="0033327C" w:rsidRPr="0033327C" w:rsidRDefault="0033327C" w:rsidP="0033327C">
            <w:pPr>
              <w:rPr>
                <w:rFonts w:cs="Calibri"/>
              </w:rPr>
            </w:pPr>
            <w:r w:rsidRPr="0033327C">
              <w:rPr>
                <w:color w:val="FF0000"/>
                <w:u w:val="single"/>
              </w:rPr>
              <w:t>status geo object</w:t>
            </w:r>
          </w:p>
        </w:tc>
        <w:tc>
          <w:tcPr>
            <w:tcW w:w="810" w:type="dxa"/>
            <w:tcBorders>
              <w:top w:val="nil"/>
              <w:left w:val="nil"/>
              <w:bottom w:val="nil"/>
              <w:right w:val="nil"/>
            </w:tcBorders>
          </w:tcPr>
          <w:p w14:paraId="095966D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55"/>
      </w:tr>
      <w:tr w:rsidR="0033327C" w:rsidRPr="0033327C" w14:paraId="6EFC0699" w14:textId="77777777" w:rsidTr="00AA63DB">
        <w:tc>
          <w:tcPr>
            <w:tcW w:w="450" w:type="dxa"/>
            <w:tcBorders>
              <w:top w:val="nil"/>
              <w:left w:val="nil"/>
              <w:bottom w:val="nil"/>
              <w:right w:val="nil"/>
            </w:tcBorders>
          </w:tcPr>
          <w:p w14:paraId="1340A40F" w14:textId="77777777" w:rsidR="0033327C" w:rsidRPr="0033327C" w:rsidRDefault="0033327C" w:rsidP="0033327C">
            <w:pPr>
              <w:rPr>
                <w:rFonts w:cs="Calibri"/>
                <w:color w:val="0F0F0F"/>
              </w:rPr>
            </w:pPr>
            <w:bookmarkStart w:id="356" w:name="BKM_68A66A77_6B87_4c77_A7E5_2AC021F1A452"/>
          </w:p>
        </w:tc>
        <w:tc>
          <w:tcPr>
            <w:tcW w:w="2790" w:type="dxa"/>
            <w:gridSpan w:val="2"/>
            <w:tcBorders>
              <w:top w:val="nil"/>
              <w:left w:val="nil"/>
              <w:bottom w:val="nil"/>
              <w:right w:val="nil"/>
            </w:tcBorders>
          </w:tcPr>
          <w:p w14:paraId="31E290B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Relatieve hoogteligging waterdeel</w:t>
            </w:r>
            <w:r w:rsidRPr="0033327C">
              <w:fldChar w:fldCharType="end"/>
            </w:r>
          </w:p>
        </w:tc>
        <w:tc>
          <w:tcPr>
            <w:tcW w:w="4230" w:type="dxa"/>
            <w:tcBorders>
              <w:top w:val="nil"/>
              <w:left w:val="nil"/>
              <w:bottom w:val="nil"/>
              <w:right w:val="nil"/>
            </w:tcBorders>
          </w:tcPr>
          <w:p w14:paraId="5BD792D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Aanduiding voor de relatieve hoogte van het waterdeel</w:t>
            </w:r>
            <w:r w:rsidRPr="0033327C">
              <w:fldChar w:fldCharType="end"/>
            </w:r>
          </w:p>
        </w:tc>
        <w:tc>
          <w:tcPr>
            <w:tcW w:w="1080" w:type="dxa"/>
            <w:tcBorders>
              <w:top w:val="nil"/>
              <w:left w:val="nil"/>
              <w:bottom w:val="nil"/>
              <w:right w:val="nil"/>
            </w:tcBorders>
          </w:tcPr>
          <w:p w14:paraId="7828A5A1"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N1</w:t>
            </w:r>
            <w:r w:rsidRPr="0033327C">
              <w:fldChar w:fldCharType="end"/>
            </w:r>
          </w:p>
        </w:tc>
        <w:tc>
          <w:tcPr>
            <w:tcW w:w="810" w:type="dxa"/>
            <w:tcBorders>
              <w:top w:val="nil"/>
              <w:left w:val="nil"/>
              <w:bottom w:val="nil"/>
              <w:right w:val="nil"/>
            </w:tcBorders>
          </w:tcPr>
          <w:p w14:paraId="4A6710C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56"/>
      </w:tr>
      <w:tr w:rsidR="0033327C" w:rsidRPr="0033327C" w14:paraId="54816785" w14:textId="77777777" w:rsidTr="00AA63DB">
        <w:tc>
          <w:tcPr>
            <w:tcW w:w="450" w:type="dxa"/>
            <w:tcBorders>
              <w:top w:val="nil"/>
              <w:left w:val="nil"/>
              <w:bottom w:val="nil"/>
              <w:right w:val="nil"/>
            </w:tcBorders>
          </w:tcPr>
          <w:p w14:paraId="55960707" w14:textId="77777777" w:rsidR="0033327C" w:rsidRPr="0033327C" w:rsidRDefault="0033327C" w:rsidP="0033327C">
            <w:pPr>
              <w:rPr>
                <w:rFonts w:cs="Calibri"/>
                <w:color w:val="0F0F0F"/>
              </w:rPr>
            </w:pPr>
            <w:bookmarkStart w:id="357" w:name="BKM_93F10105_6A12_4367_8212_28E8B33AA11B"/>
          </w:p>
        </w:tc>
        <w:tc>
          <w:tcPr>
            <w:tcW w:w="2790" w:type="dxa"/>
            <w:gridSpan w:val="2"/>
            <w:tcBorders>
              <w:top w:val="nil"/>
              <w:left w:val="nil"/>
              <w:bottom w:val="nil"/>
              <w:right w:val="nil"/>
            </w:tcBorders>
          </w:tcPr>
          <w:p w14:paraId="779883A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Geometrie waterdeel</w:t>
            </w:r>
            <w:r w:rsidRPr="0033327C">
              <w:fldChar w:fldCharType="end"/>
            </w:r>
          </w:p>
        </w:tc>
        <w:tc>
          <w:tcPr>
            <w:tcW w:w="4230" w:type="dxa"/>
            <w:tcBorders>
              <w:top w:val="nil"/>
              <w:left w:val="nil"/>
              <w:bottom w:val="nil"/>
              <w:right w:val="nil"/>
            </w:tcBorders>
          </w:tcPr>
          <w:p w14:paraId="30FFEEB8"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minimaal tweedimensionale geometrische representatie van de omtrekken van een waterdeel.</w:t>
            </w:r>
            <w:r w:rsidRPr="0033327C">
              <w:fldChar w:fldCharType="end"/>
            </w:r>
          </w:p>
        </w:tc>
        <w:tc>
          <w:tcPr>
            <w:tcW w:w="1080" w:type="dxa"/>
            <w:tcBorders>
              <w:top w:val="nil"/>
              <w:left w:val="nil"/>
              <w:bottom w:val="nil"/>
              <w:right w:val="nil"/>
            </w:tcBorders>
          </w:tcPr>
          <w:p w14:paraId="6575DA4A"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GM_Surface</w:t>
            </w:r>
            <w:r w:rsidRPr="0033327C">
              <w:rPr>
                <w:color w:val="FF0000"/>
                <w:u w:val="single"/>
              </w:rPr>
              <w:fldChar w:fldCharType="end"/>
            </w:r>
          </w:p>
        </w:tc>
        <w:tc>
          <w:tcPr>
            <w:tcW w:w="810" w:type="dxa"/>
            <w:tcBorders>
              <w:top w:val="nil"/>
              <w:left w:val="nil"/>
              <w:bottom w:val="nil"/>
              <w:right w:val="nil"/>
            </w:tcBorders>
          </w:tcPr>
          <w:p w14:paraId="754433B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57"/>
      </w:tr>
      <w:tr w:rsidR="0033327C" w:rsidRPr="0033327C" w14:paraId="540AB608" w14:textId="77777777" w:rsidTr="00AA63DB">
        <w:tc>
          <w:tcPr>
            <w:tcW w:w="450" w:type="dxa"/>
            <w:tcBorders>
              <w:top w:val="nil"/>
              <w:left w:val="nil"/>
              <w:bottom w:val="nil"/>
              <w:right w:val="nil"/>
            </w:tcBorders>
          </w:tcPr>
          <w:p w14:paraId="036D4A63" w14:textId="77777777" w:rsidR="0033327C" w:rsidRPr="0033327C" w:rsidRDefault="0033327C" w:rsidP="0033327C">
            <w:pPr>
              <w:rPr>
                <w:rFonts w:cs="Calibri"/>
                <w:color w:val="0F0F0F"/>
              </w:rPr>
            </w:pPr>
            <w:bookmarkStart w:id="358" w:name="BKM_E75857C8_752E_43d9_893E_EFC14F1EF5DD"/>
          </w:p>
        </w:tc>
        <w:tc>
          <w:tcPr>
            <w:tcW w:w="2790" w:type="dxa"/>
            <w:gridSpan w:val="2"/>
            <w:tcBorders>
              <w:top w:val="nil"/>
              <w:left w:val="nil"/>
              <w:bottom w:val="nil"/>
              <w:right w:val="nil"/>
            </w:tcBorders>
          </w:tcPr>
          <w:p w14:paraId="12CB6F1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Type waterdeel</w:t>
            </w:r>
            <w:r w:rsidRPr="0033327C">
              <w:fldChar w:fldCharType="end"/>
            </w:r>
          </w:p>
        </w:tc>
        <w:tc>
          <w:tcPr>
            <w:tcW w:w="4230" w:type="dxa"/>
            <w:tcBorders>
              <w:top w:val="nil"/>
              <w:left w:val="nil"/>
              <w:bottom w:val="nil"/>
              <w:right w:val="nil"/>
            </w:tcBorders>
          </w:tcPr>
          <w:p w14:paraId="2172796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Specificatie van het soort water</w:t>
            </w:r>
            <w:r w:rsidRPr="0033327C">
              <w:fldChar w:fldCharType="end"/>
            </w:r>
          </w:p>
        </w:tc>
        <w:tc>
          <w:tcPr>
            <w:tcW w:w="1080" w:type="dxa"/>
            <w:tcBorders>
              <w:top w:val="nil"/>
              <w:left w:val="nil"/>
              <w:bottom w:val="nil"/>
              <w:right w:val="nil"/>
            </w:tcBorders>
          </w:tcPr>
          <w:p w14:paraId="3FA79A3D" w14:textId="77777777" w:rsidR="0033327C" w:rsidRPr="0033327C" w:rsidRDefault="0033327C" w:rsidP="0033327C">
            <w:pPr>
              <w:rPr>
                <w:rFonts w:cs="Calibri"/>
                <w:u w:val="single"/>
              </w:rPr>
            </w:pPr>
            <w:r w:rsidRPr="0033327C">
              <w:rPr>
                <w:color w:val="FF0000"/>
                <w:u w:val="single"/>
              </w:rPr>
              <w:t>typering water</w:t>
            </w:r>
          </w:p>
        </w:tc>
        <w:tc>
          <w:tcPr>
            <w:tcW w:w="810" w:type="dxa"/>
            <w:tcBorders>
              <w:top w:val="nil"/>
              <w:left w:val="nil"/>
              <w:bottom w:val="nil"/>
              <w:right w:val="nil"/>
            </w:tcBorders>
          </w:tcPr>
          <w:p w14:paraId="1BD4F6BF" w14:textId="77777777" w:rsidR="0033327C" w:rsidRPr="0033327C" w:rsidRDefault="0033327C" w:rsidP="0033327C">
            <w:pPr>
              <w:rPr>
                <w:rFonts w:cs="Calibri"/>
                <w:color w:val="0F0F0F"/>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58"/>
      </w:tr>
      <w:tr w:rsidR="0033327C" w:rsidRPr="0033327C" w14:paraId="3BFAA87C" w14:textId="77777777" w:rsidTr="00AA63DB">
        <w:tc>
          <w:tcPr>
            <w:tcW w:w="450" w:type="dxa"/>
            <w:tcBorders>
              <w:top w:val="nil"/>
              <w:left w:val="nil"/>
              <w:bottom w:val="nil"/>
              <w:right w:val="nil"/>
            </w:tcBorders>
          </w:tcPr>
          <w:p w14:paraId="39F63709" w14:textId="77777777" w:rsidR="0033327C" w:rsidRPr="0033327C" w:rsidRDefault="0033327C" w:rsidP="0033327C">
            <w:pPr>
              <w:rPr>
                <w:rFonts w:cs="Calibri"/>
                <w:color w:val="0F0F0F"/>
              </w:rPr>
            </w:pPr>
            <w:bookmarkStart w:id="359" w:name="BKM_80256EB0_F776_4af5_806E_6475AF6D43C0"/>
          </w:p>
        </w:tc>
        <w:tc>
          <w:tcPr>
            <w:tcW w:w="2790" w:type="dxa"/>
            <w:gridSpan w:val="2"/>
            <w:tcBorders>
              <w:top w:val="nil"/>
              <w:left w:val="nil"/>
              <w:bottom w:val="nil"/>
              <w:right w:val="nil"/>
            </w:tcBorders>
          </w:tcPr>
          <w:p w14:paraId="35AA1DDA"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Plus type waterdeel</w:t>
            </w:r>
            <w:r w:rsidRPr="0033327C">
              <w:rPr>
                <w:color w:val="FF0000"/>
                <w:u w:val="single"/>
              </w:rPr>
              <w:fldChar w:fldCharType="end"/>
            </w:r>
          </w:p>
        </w:tc>
        <w:tc>
          <w:tcPr>
            <w:tcW w:w="4230" w:type="dxa"/>
            <w:tcBorders>
              <w:top w:val="nil"/>
              <w:left w:val="nil"/>
              <w:bottom w:val="nil"/>
              <w:right w:val="nil"/>
            </w:tcBorders>
          </w:tcPr>
          <w:p w14:paraId="5A47F5E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Specificatie van het soort water, nadere classificatie.</w:t>
            </w:r>
            <w:r w:rsidRPr="0033327C">
              <w:rPr>
                <w:color w:val="FF0000"/>
                <w:u w:val="single"/>
              </w:rPr>
              <w:fldChar w:fldCharType="end"/>
            </w:r>
          </w:p>
        </w:tc>
        <w:tc>
          <w:tcPr>
            <w:tcW w:w="1080" w:type="dxa"/>
            <w:tcBorders>
              <w:top w:val="nil"/>
              <w:left w:val="nil"/>
              <w:bottom w:val="nil"/>
              <w:right w:val="nil"/>
            </w:tcBorders>
          </w:tcPr>
          <w:p w14:paraId="15B1AA96" w14:textId="5D0DA0B7" w:rsidR="0033327C" w:rsidRPr="0033327C" w:rsidRDefault="0033327C" w:rsidP="0033327C">
            <w:pPr>
              <w:rPr>
                <w:rFonts w:cs="Calibri"/>
                <w:color w:val="FF0000"/>
                <w:u w:val="single"/>
              </w:rPr>
            </w:pPr>
            <w:r w:rsidRPr="0033327C">
              <w:rPr>
                <w:color w:val="FF0000"/>
                <w:u w:val="single"/>
              </w:rPr>
              <w:t>typering water</w:t>
            </w:r>
            <w:r w:rsidR="00610F5F">
              <w:rPr>
                <w:color w:val="FF0000"/>
                <w:u w:val="single"/>
              </w:rPr>
              <w:t xml:space="preserve"> plus</w:t>
            </w:r>
          </w:p>
        </w:tc>
        <w:tc>
          <w:tcPr>
            <w:tcW w:w="810" w:type="dxa"/>
            <w:tcBorders>
              <w:top w:val="nil"/>
              <w:left w:val="nil"/>
              <w:bottom w:val="nil"/>
              <w:right w:val="nil"/>
            </w:tcBorders>
          </w:tcPr>
          <w:p w14:paraId="5BEA062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59"/>
      </w:tr>
      <w:tr w:rsidR="0033327C" w:rsidRPr="0033327C" w14:paraId="134E55FE" w14:textId="77777777" w:rsidTr="00AA63DB">
        <w:tc>
          <w:tcPr>
            <w:tcW w:w="450" w:type="dxa"/>
            <w:tcBorders>
              <w:top w:val="nil"/>
              <w:left w:val="nil"/>
              <w:bottom w:val="nil"/>
              <w:right w:val="nil"/>
            </w:tcBorders>
          </w:tcPr>
          <w:p w14:paraId="1A1E7E3B" w14:textId="77777777" w:rsidR="0033327C" w:rsidRPr="0033327C" w:rsidRDefault="0033327C" w:rsidP="0033327C">
            <w:pPr>
              <w:rPr>
                <w:rFonts w:cs="Calibri"/>
                <w:color w:val="0F0F0F"/>
              </w:rPr>
            </w:pPr>
            <w:bookmarkStart w:id="360" w:name="BKM_82BFFEB1_DF09_4b7d_97A3_B8DF4083F57B"/>
          </w:p>
        </w:tc>
        <w:tc>
          <w:tcPr>
            <w:tcW w:w="2790" w:type="dxa"/>
            <w:gridSpan w:val="2"/>
            <w:tcBorders>
              <w:top w:val="nil"/>
              <w:left w:val="nil"/>
              <w:bottom w:val="nil"/>
              <w:right w:val="nil"/>
            </w:tcBorders>
          </w:tcPr>
          <w:p w14:paraId="1EDD677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begin geldgiheid waterdeel</w:t>
            </w:r>
            <w:r w:rsidRPr="0033327C">
              <w:fldChar w:fldCharType="end"/>
            </w:r>
          </w:p>
        </w:tc>
        <w:tc>
          <w:tcPr>
            <w:tcW w:w="4230" w:type="dxa"/>
            <w:tcBorders>
              <w:top w:val="nil"/>
              <w:left w:val="nil"/>
              <w:bottom w:val="nil"/>
              <w:right w:val="nil"/>
            </w:tcBorders>
          </w:tcPr>
          <w:p w14:paraId="2ED7056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het waterdeel is ontstaan.</w:t>
            </w:r>
            <w:r w:rsidRPr="0033327C">
              <w:fldChar w:fldCharType="end"/>
            </w:r>
          </w:p>
        </w:tc>
        <w:tc>
          <w:tcPr>
            <w:tcW w:w="1080" w:type="dxa"/>
            <w:tcBorders>
              <w:top w:val="nil"/>
              <w:left w:val="nil"/>
              <w:bottom w:val="nil"/>
              <w:right w:val="nil"/>
            </w:tcBorders>
          </w:tcPr>
          <w:p w14:paraId="09F699E9"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547B252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60"/>
      </w:tr>
      <w:tr w:rsidR="0033327C" w:rsidRPr="0033327C" w14:paraId="3834B625" w14:textId="77777777" w:rsidTr="00AA63DB">
        <w:tc>
          <w:tcPr>
            <w:tcW w:w="450" w:type="dxa"/>
            <w:tcBorders>
              <w:top w:val="nil"/>
              <w:left w:val="nil"/>
              <w:bottom w:val="nil"/>
              <w:right w:val="nil"/>
            </w:tcBorders>
          </w:tcPr>
          <w:p w14:paraId="3F45A38D" w14:textId="77777777" w:rsidR="0033327C" w:rsidRPr="0033327C" w:rsidRDefault="0033327C" w:rsidP="0033327C">
            <w:pPr>
              <w:rPr>
                <w:rFonts w:cs="Calibri"/>
                <w:color w:val="0F0F0F"/>
              </w:rPr>
            </w:pPr>
            <w:bookmarkStart w:id="361" w:name="BKM_B60ACA15_C66E_484b_9406_69E81EC22F5D"/>
          </w:p>
        </w:tc>
        <w:tc>
          <w:tcPr>
            <w:tcW w:w="2790" w:type="dxa"/>
            <w:gridSpan w:val="2"/>
            <w:tcBorders>
              <w:top w:val="nil"/>
              <w:left w:val="nil"/>
              <w:bottom w:val="nil"/>
              <w:right w:val="nil"/>
            </w:tcBorders>
          </w:tcPr>
          <w:p w14:paraId="6DA02D7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einde geldigheid waterdeel</w:t>
            </w:r>
            <w:r w:rsidRPr="0033327C">
              <w:fldChar w:fldCharType="end"/>
            </w:r>
          </w:p>
        </w:tc>
        <w:tc>
          <w:tcPr>
            <w:tcW w:w="4230" w:type="dxa"/>
            <w:tcBorders>
              <w:top w:val="nil"/>
              <w:left w:val="nil"/>
              <w:bottom w:val="nil"/>
              <w:right w:val="nil"/>
            </w:tcBorders>
          </w:tcPr>
          <w:p w14:paraId="34FE096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het waterdeel ongeldig is geworden.</w:t>
            </w:r>
            <w:r w:rsidRPr="0033327C">
              <w:fldChar w:fldCharType="end"/>
            </w:r>
          </w:p>
        </w:tc>
        <w:tc>
          <w:tcPr>
            <w:tcW w:w="1080" w:type="dxa"/>
            <w:tcBorders>
              <w:top w:val="nil"/>
              <w:left w:val="nil"/>
              <w:bottom w:val="nil"/>
              <w:right w:val="nil"/>
            </w:tcBorders>
          </w:tcPr>
          <w:p w14:paraId="10BA702F"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5B6E796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61"/>
      </w:tr>
    </w:tbl>
    <w:p w14:paraId="593C6CBA"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45314751" w14:textId="77777777" w:rsidTr="00AA63DB">
        <w:tc>
          <w:tcPr>
            <w:tcW w:w="9360" w:type="dxa"/>
            <w:tcBorders>
              <w:top w:val="nil"/>
              <w:left w:val="nil"/>
              <w:bottom w:val="nil"/>
              <w:right w:val="nil"/>
            </w:tcBorders>
          </w:tcPr>
          <w:p w14:paraId="7E23F9C0" w14:textId="77777777" w:rsidR="0033327C" w:rsidRPr="0033327C" w:rsidRDefault="0033327C" w:rsidP="0033327C">
            <w:pPr>
              <w:rPr>
                <w:rFonts w:cs="Calibri"/>
                <w:color w:val="0F0F0F"/>
              </w:rPr>
            </w:pPr>
            <w:r w:rsidRPr="0033327C">
              <w:rPr>
                <w:rFonts w:cs="Calibri"/>
                <w:b/>
                <w:bCs/>
                <w:color w:val="0F0F0F"/>
              </w:rPr>
              <w:t>Overzicht relaties</w:t>
            </w:r>
          </w:p>
        </w:tc>
      </w:tr>
    </w:tbl>
    <w:p w14:paraId="0E89BEFA"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2745C3BC" w14:textId="77777777" w:rsidTr="00AA63DB">
        <w:tc>
          <w:tcPr>
            <w:tcW w:w="9360" w:type="dxa"/>
            <w:tcBorders>
              <w:top w:val="nil"/>
              <w:left w:val="nil"/>
              <w:bottom w:val="nil"/>
              <w:right w:val="nil"/>
            </w:tcBorders>
          </w:tcPr>
          <w:p w14:paraId="55703A69" w14:textId="77777777" w:rsidR="0033327C" w:rsidRPr="0033327C" w:rsidRDefault="0033327C" w:rsidP="0033327C">
            <w:pPr>
              <w:rPr>
                <w:rFonts w:cs="Calibri"/>
                <w:b/>
                <w:bCs/>
                <w:color w:val="0F0F0F"/>
              </w:rPr>
            </w:pPr>
            <w:r w:rsidRPr="0033327C">
              <w:rPr>
                <w:rFonts w:cs="Calibri"/>
                <w:b/>
                <w:bCs/>
                <w:color w:val="0F0F0F"/>
              </w:rPr>
              <w:t>Toelichting objecttype</w:t>
            </w:r>
          </w:p>
          <w:p w14:paraId="4D7DB3D2" w14:textId="5ACA7BC8" w:rsidR="0033327C" w:rsidRPr="0033327C" w:rsidRDefault="0033327C" w:rsidP="0033327C">
            <w:pPr>
              <w:ind w:left="720"/>
              <w:rPr>
                <w:rFonts w:cs="Calibri"/>
                <w:color w:val="FF0000"/>
                <w:u w:val="single"/>
              </w:rPr>
            </w:pPr>
            <w:r w:rsidRPr="0033327C">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33327C">
              <w:rPr>
                <w:rFonts w:cs="Calibri"/>
                <w:color w:val="FF0000"/>
                <w:u w:val="single"/>
              </w:rPr>
              <w:t xml:space="preserve"> dat het de plantopografie van een bestaand object betreft. Zie verder IMGeo.</w:t>
            </w:r>
          </w:p>
          <w:p w14:paraId="6A686BC8" w14:textId="77777777" w:rsidR="0033327C" w:rsidRPr="0033327C" w:rsidRDefault="0033327C" w:rsidP="0033327C">
            <w:pPr>
              <w:ind w:left="720"/>
              <w:rPr>
                <w:rFonts w:cs="Calibri"/>
                <w:color w:val="FF0000"/>
                <w:u w:val="single"/>
              </w:rPr>
            </w:pPr>
          </w:p>
          <w:p w14:paraId="42FBD875" w14:textId="77777777" w:rsidR="0033327C" w:rsidRPr="0033327C" w:rsidRDefault="0033327C" w:rsidP="0033327C">
            <w:pPr>
              <w:ind w:left="720"/>
              <w:rPr>
                <w:rFonts w:cs="Calibri"/>
                <w:color w:val="FF0000"/>
                <w:u w:val="single"/>
              </w:rPr>
            </w:pPr>
            <w:r w:rsidRPr="0033327C">
              <w:rPr>
                <w:rFonts w:cs="Calibri"/>
                <w:color w:val="FF0000"/>
                <w:u w:val="single"/>
              </w:rPr>
              <w:lastRenderedPageBreak/>
              <w:t>Objecttype WATERDEEL is een specialisatie van het city gml objecttype WATERBODY.</w:t>
            </w:r>
          </w:p>
          <w:p w14:paraId="52ABE38F" w14:textId="77777777" w:rsidR="0033327C" w:rsidRPr="0033327C" w:rsidRDefault="0033327C" w:rsidP="0033327C">
            <w:pPr>
              <w:ind w:left="720"/>
              <w:rPr>
                <w:rFonts w:cs="Calibri"/>
                <w:color w:val="0F0F0F"/>
              </w:rPr>
            </w:pPr>
          </w:p>
        </w:tc>
      </w:tr>
    </w:tbl>
    <w:p w14:paraId="3A72D485" w14:textId="0D7EF6AB" w:rsidR="0033327C" w:rsidRDefault="0033327C" w:rsidP="0033327C">
      <w:pPr>
        <w:spacing w:line="500" w:lineRule="exact"/>
        <w:ind w:left="1135"/>
        <w:contextualSpacing w:val="0"/>
        <w:outlineLvl w:val="1"/>
        <w:rPr>
          <w:rFonts w:eastAsia="Calibri"/>
          <w:b/>
          <w:bCs/>
          <w:sz w:val="20"/>
          <w:szCs w:val="20"/>
          <w:lang w:eastAsia="en-US"/>
        </w:rPr>
      </w:pPr>
      <w:bookmarkStart w:id="362" w:name="BKM_9B0F3F8B_B79B_46f7_BF81_96E4C63B9AC2"/>
      <w:bookmarkEnd w:id="362"/>
    </w:p>
    <w:p w14:paraId="5AC9BAD0" w14:textId="77777777" w:rsidR="0033327C" w:rsidRDefault="0033327C">
      <w:pPr>
        <w:contextualSpacing w:val="0"/>
        <w:rPr>
          <w:rFonts w:eastAsia="Calibri"/>
          <w:b/>
          <w:bCs/>
          <w:sz w:val="20"/>
          <w:szCs w:val="20"/>
          <w:lang w:eastAsia="en-US"/>
        </w:rPr>
      </w:pPr>
      <w:r>
        <w:rPr>
          <w:rFonts w:eastAsia="Calibri"/>
          <w:b/>
          <w:bCs/>
          <w:sz w:val="20"/>
          <w:szCs w:val="20"/>
          <w:lang w:eastAsia="en-US"/>
        </w:rPr>
        <w:br w:type="page"/>
      </w:r>
    </w:p>
    <w:p w14:paraId="624FC842" w14:textId="77777777" w:rsidR="0033327C" w:rsidRPr="0033327C" w:rsidRDefault="0033327C" w:rsidP="0033327C">
      <w:pPr>
        <w:rPr>
          <w:rFonts w:eastAsia="Calibri"/>
          <w:lang w:eastAsia="en-US"/>
        </w:rPr>
      </w:pPr>
    </w:p>
    <w:p w14:paraId="29C272EE" w14:textId="77777777" w:rsidR="0033327C" w:rsidRPr="0033327C" w:rsidRDefault="0033327C" w:rsidP="0033327C">
      <w:pPr>
        <w:pStyle w:val="Kop2"/>
        <w:rPr>
          <w:color w:val="0F0F0F"/>
        </w:rPr>
      </w:pPr>
      <w:r w:rsidRPr="0033327C">
        <w:rPr>
          <w:sz w:val="20"/>
          <w:szCs w:val="20"/>
        </w:rPr>
        <w:fldChar w:fldCharType="begin" w:fldLock="1"/>
      </w:r>
      <w:r w:rsidRPr="0033327C">
        <w:rPr>
          <w:sz w:val="20"/>
          <w:szCs w:val="20"/>
        </w:rPr>
        <w:instrText xml:space="preserve">MERGEFIELD </w:instrText>
      </w:r>
      <w:r w:rsidRPr="0033327C">
        <w:rPr>
          <w:rFonts w:ascii="Calibri" w:hAnsi="Calibri" w:cs="Calibri"/>
          <w:color w:val="0F0F0F"/>
          <w:sz w:val="28"/>
          <w:szCs w:val="28"/>
        </w:rPr>
        <w:instrText>Element.Stereotype</w:instrText>
      </w:r>
      <w:r w:rsidRPr="0033327C">
        <w:rPr>
          <w:sz w:val="20"/>
          <w:szCs w:val="20"/>
        </w:rPr>
        <w:fldChar w:fldCharType="separate"/>
      </w:r>
      <w:r w:rsidRPr="0033327C">
        <w:rPr>
          <w:rFonts w:ascii="Calibri" w:hAnsi="Calibri" w:cs="Calibri"/>
          <w:color w:val="0F0F0F"/>
          <w:sz w:val="28"/>
          <w:szCs w:val="28"/>
        </w:rPr>
        <w:t>«Objecttype»</w:t>
      </w:r>
      <w:r w:rsidRPr="0033327C">
        <w:rPr>
          <w:sz w:val="20"/>
          <w:szCs w:val="20"/>
        </w:rPr>
        <w:fldChar w:fldCharType="end"/>
      </w:r>
      <w:r w:rsidRPr="0033327C">
        <w:rPr>
          <w:rFonts w:ascii="Calibri" w:hAnsi="Calibri" w:cs="Calibri"/>
          <w:color w:val="0F0F0F"/>
          <w:sz w:val="28"/>
          <w:szCs w:val="28"/>
        </w:rPr>
        <w:t xml:space="preserve"> </w:t>
      </w:r>
      <w:r w:rsidRPr="0033327C">
        <w:rPr>
          <w:rFonts w:ascii="Calibri" w:hAnsi="Calibri" w:cs="Calibri"/>
          <w:color w:val="0F0F0F"/>
          <w:sz w:val="28"/>
          <w:szCs w:val="28"/>
        </w:rPr>
        <w:fldChar w:fldCharType="begin" w:fldLock="1"/>
      </w:r>
      <w:r w:rsidRPr="0033327C">
        <w:rPr>
          <w:rFonts w:ascii="Calibri" w:hAnsi="Calibri" w:cs="Calibri"/>
          <w:color w:val="0F0F0F"/>
          <w:sz w:val="28"/>
          <w:szCs w:val="28"/>
        </w:rPr>
        <w:instrText>MERGEFIELD Element.Name</w:instrText>
      </w:r>
      <w:r w:rsidRPr="0033327C">
        <w:rPr>
          <w:rFonts w:ascii="Calibri" w:hAnsi="Calibri" w:cs="Calibri"/>
          <w:color w:val="0F0F0F"/>
          <w:sz w:val="28"/>
          <w:szCs w:val="28"/>
        </w:rPr>
        <w:fldChar w:fldCharType="separate"/>
      </w:r>
      <w:r w:rsidRPr="0033327C">
        <w:rPr>
          <w:rFonts w:ascii="Calibri" w:hAnsi="Calibri" w:cs="Calibri"/>
          <w:color w:val="0F0F0F"/>
          <w:sz w:val="28"/>
          <w:szCs w:val="28"/>
        </w:rPr>
        <w:t>WEGDEEL</w:t>
      </w:r>
      <w:r w:rsidRPr="0033327C">
        <w:rPr>
          <w:rFonts w:ascii="Calibri" w:hAnsi="Calibri" w:cs="Calibri"/>
          <w:color w:val="0F0F0F"/>
          <w:sz w:val="28"/>
          <w:szCs w:val="28"/>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7EF2542A" w14:textId="77777777" w:rsidTr="00AA63DB">
        <w:trPr>
          <w:trHeight w:val="271"/>
        </w:trPr>
        <w:tc>
          <w:tcPr>
            <w:tcW w:w="2340" w:type="dxa"/>
            <w:gridSpan w:val="2"/>
            <w:tcBorders>
              <w:top w:val="nil"/>
              <w:left w:val="nil"/>
              <w:bottom w:val="nil"/>
              <w:right w:val="nil"/>
            </w:tcBorders>
          </w:tcPr>
          <w:p w14:paraId="23BFDDF8" w14:textId="77777777" w:rsidR="0033327C" w:rsidRPr="0033327C" w:rsidRDefault="0033327C" w:rsidP="0033327C">
            <w:pPr>
              <w:rPr>
                <w:rFonts w:cs="Calibri"/>
                <w:color w:val="0F0F0F"/>
              </w:rPr>
            </w:pPr>
            <w:r w:rsidRPr="0033327C">
              <w:rPr>
                <w:rFonts w:cs="Calibri"/>
                <w:b/>
                <w:bCs/>
                <w:color w:val="0F0F0F"/>
              </w:rPr>
              <w:t>Naam</w:t>
            </w:r>
          </w:p>
        </w:tc>
        <w:tc>
          <w:tcPr>
            <w:tcW w:w="7020" w:type="dxa"/>
            <w:gridSpan w:val="4"/>
            <w:tcBorders>
              <w:top w:val="nil"/>
              <w:left w:val="nil"/>
              <w:bottom w:val="nil"/>
              <w:right w:val="nil"/>
            </w:tcBorders>
          </w:tcPr>
          <w:p w14:paraId="12B32DD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WEGDEEL</w:t>
            </w:r>
            <w:r w:rsidRPr="0033327C">
              <w:fldChar w:fldCharType="end"/>
            </w:r>
          </w:p>
        </w:tc>
      </w:tr>
      <w:tr w:rsidR="0033327C" w:rsidRPr="0033327C" w14:paraId="4752E46D" w14:textId="77777777" w:rsidTr="00AA63DB">
        <w:trPr>
          <w:trHeight w:hRule="exact" w:val="128"/>
        </w:trPr>
        <w:tc>
          <w:tcPr>
            <w:tcW w:w="2340" w:type="dxa"/>
            <w:gridSpan w:val="2"/>
            <w:tcBorders>
              <w:top w:val="nil"/>
              <w:left w:val="nil"/>
              <w:bottom w:val="nil"/>
              <w:right w:val="nil"/>
            </w:tcBorders>
          </w:tcPr>
          <w:p w14:paraId="3193BEE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0C0F7046" w14:textId="77777777" w:rsidR="0033327C" w:rsidRPr="0033327C" w:rsidRDefault="0033327C" w:rsidP="0033327C">
            <w:pPr>
              <w:rPr>
                <w:rFonts w:cs="Calibri"/>
                <w:color w:val="0F0F0F"/>
              </w:rPr>
            </w:pPr>
          </w:p>
        </w:tc>
      </w:tr>
      <w:tr w:rsidR="0033327C" w:rsidRPr="0033327C" w14:paraId="54BB99A9" w14:textId="77777777" w:rsidTr="00AA63DB">
        <w:tc>
          <w:tcPr>
            <w:tcW w:w="2340" w:type="dxa"/>
            <w:gridSpan w:val="2"/>
            <w:tcBorders>
              <w:top w:val="nil"/>
              <w:left w:val="nil"/>
              <w:bottom w:val="nil"/>
              <w:right w:val="nil"/>
            </w:tcBorders>
          </w:tcPr>
          <w:p w14:paraId="52120FE0" w14:textId="77777777" w:rsidR="0033327C" w:rsidRPr="0033327C" w:rsidRDefault="0033327C" w:rsidP="0033327C">
            <w:pPr>
              <w:rPr>
                <w:rFonts w:cs="Calibri"/>
                <w:color w:val="0F0F0F"/>
              </w:rPr>
            </w:pPr>
            <w:r w:rsidRPr="0033327C">
              <w:rPr>
                <w:rFonts w:cs="Calibri"/>
                <w:b/>
                <w:bCs/>
                <w:color w:val="0F0F0F"/>
              </w:rPr>
              <w:t>Mnemonic</w:t>
            </w:r>
          </w:p>
        </w:tc>
        <w:tc>
          <w:tcPr>
            <w:tcW w:w="7020" w:type="dxa"/>
            <w:gridSpan w:val="4"/>
            <w:tcBorders>
              <w:top w:val="nil"/>
              <w:left w:val="nil"/>
              <w:bottom w:val="nil"/>
              <w:right w:val="nil"/>
            </w:tcBorders>
          </w:tcPr>
          <w:p w14:paraId="19F7DBE5"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Element.Alias</w:instrText>
            </w:r>
            <w:r w:rsidRPr="0033327C">
              <w:fldChar w:fldCharType="separate"/>
            </w:r>
            <w:r w:rsidRPr="0033327C">
              <w:rPr>
                <w:rFonts w:cs="Calibri"/>
                <w:color w:val="0F0F0F"/>
              </w:rPr>
              <w:t>WGD</w:t>
            </w:r>
            <w:r w:rsidRPr="0033327C">
              <w:fldChar w:fldCharType="end"/>
            </w:r>
          </w:p>
        </w:tc>
      </w:tr>
      <w:tr w:rsidR="0033327C" w:rsidRPr="0033327C" w14:paraId="4AFEC629" w14:textId="77777777" w:rsidTr="00AA63DB">
        <w:trPr>
          <w:trHeight w:hRule="exact" w:val="128"/>
        </w:trPr>
        <w:tc>
          <w:tcPr>
            <w:tcW w:w="2340" w:type="dxa"/>
            <w:gridSpan w:val="2"/>
            <w:tcBorders>
              <w:top w:val="nil"/>
              <w:left w:val="nil"/>
              <w:bottom w:val="nil"/>
              <w:right w:val="nil"/>
            </w:tcBorders>
          </w:tcPr>
          <w:p w14:paraId="3C02CE73"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52B6D463" w14:textId="77777777" w:rsidR="0033327C" w:rsidRPr="0033327C" w:rsidRDefault="0033327C" w:rsidP="0033327C">
            <w:pPr>
              <w:rPr>
                <w:rFonts w:cs="Calibri"/>
                <w:color w:val="0F0F0F"/>
              </w:rPr>
            </w:pPr>
          </w:p>
        </w:tc>
      </w:tr>
      <w:tr w:rsidR="0033327C" w:rsidRPr="0033327C" w14:paraId="4C72704D" w14:textId="77777777" w:rsidTr="00AA63DB">
        <w:tc>
          <w:tcPr>
            <w:tcW w:w="2340" w:type="dxa"/>
            <w:gridSpan w:val="2"/>
            <w:tcBorders>
              <w:top w:val="nil"/>
              <w:left w:val="nil"/>
              <w:bottom w:val="nil"/>
              <w:right w:val="nil"/>
            </w:tcBorders>
          </w:tcPr>
          <w:p w14:paraId="2B04F7D3" w14:textId="77777777" w:rsidR="0033327C" w:rsidRPr="0033327C" w:rsidRDefault="0033327C" w:rsidP="0033327C">
            <w:pPr>
              <w:rPr>
                <w:rFonts w:cs="Calibri"/>
                <w:b/>
                <w:bCs/>
                <w:color w:val="0F0F0F"/>
              </w:rPr>
            </w:pPr>
            <w:r w:rsidRPr="0033327C">
              <w:rPr>
                <w:rFonts w:cs="Calibri"/>
                <w:b/>
                <w:bCs/>
                <w:color w:val="0F0F0F"/>
              </w:rPr>
              <w:t>Herkomst</w:t>
            </w:r>
          </w:p>
        </w:tc>
        <w:tc>
          <w:tcPr>
            <w:tcW w:w="7020" w:type="dxa"/>
            <w:gridSpan w:val="4"/>
            <w:tcBorders>
              <w:top w:val="nil"/>
              <w:left w:val="nil"/>
              <w:bottom w:val="nil"/>
              <w:right w:val="nil"/>
            </w:tcBorders>
          </w:tcPr>
          <w:p w14:paraId="78A426D3" w14:textId="77777777" w:rsidR="0033327C" w:rsidRPr="0033327C" w:rsidRDefault="0033327C" w:rsidP="0033327C">
            <w:pPr>
              <w:rPr>
                <w:rFonts w:cs="Calibri"/>
                <w:color w:val="0F0F0F"/>
              </w:rPr>
            </w:pPr>
            <w:r w:rsidRPr="0033327C">
              <w:rPr>
                <w:rFonts w:cs="Calibri"/>
                <w:color w:val="0F0F0F"/>
              </w:rPr>
              <w:t>BGT</w:t>
            </w:r>
          </w:p>
        </w:tc>
      </w:tr>
      <w:tr w:rsidR="0033327C" w:rsidRPr="0033327C" w14:paraId="3BF24719" w14:textId="77777777" w:rsidTr="00AA63DB">
        <w:trPr>
          <w:trHeight w:hRule="exact" w:val="128"/>
        </w:trPr>
        <w:tc>
          <w:tcPr>
            <w:tcW w:w="2340" w:type="dxa"/>
            <w:gridSpan w:val="2"/>
            <w:tcBorders>
              <w:top w:val="nil"/>
              <w:left w:val="nil"/>
              <w:bottom w:val="nil"/>
              <w:right w:val="nil"/>
            </w:tcBorders>
          </w:tcPr>
          <w:p w14:paraId="5D4B195B"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5189AAB" w14:textId="77777777" w:rsidR="0033327C" w:rsidRPr="0033327C" w:rsidRDefault="0033327C" w:rsidP="0033327C">
            <w:pPr>
              <w:rPr>
                <w:rFonts w:cs="Calibri"/>
                <w:color w:val="0F0F0F"/>
              </w:rPr>
            </w:pPr>
          </w:p>
        </w:tc>
      </w:tr>
      <w:tr w:rsidR="0033327C" w:rsidRPr="0033327C" w14:paraId="135963A6" w14:textId="77777777" w:rsidTr="00AA63DB">
        <w:trPr>
          <w:trHeight w:val="230"/>
        </w:trPr>
        <w:tc>
          <w:tcPr>
            <w:tcW w:w="2340" w:type="dxa"/>
            <w:gridSpan w:val="2"/>
            <w:tcBorders>
              <w:top w:val="nil"/>
              <w:left w:val="nil"/>
              <w:bottom w:val="nil"/>
              <w:right w:val="nil"/>
            </w:tcBorders>
          </w:tcPr>
          <w:p w14:paraId="589E4DAB" w14:textId="77777777" w:rsidR="0033327C" w:rsidRPr="0033327C" w:rsidRDefault="0033327C" w:rsidP="0033327C">
            <w:pPr>
              <w:rPr>
                <w:rFonts w:cs="Calibri"/>
                <w:b/>
                <w:bCs/>
                <w:color w:val="0F0F0F"/>
              </w:rPr>
            </w:pPr>
            <w:r w:rsidRPr="0033327C">
              <w:rPr>
                <w:rFonts w:cs="Calibri"/>
                <w:b/>
                <w:bCs/>
                <w:color w:val="0F0F0F"/>
              </w:rPr>
              <w:t>Definitie</w:t>
            </w:r>
          </w:p>
        </w:tc>
        <w:tc>
          <w:tcPr>
            <w:tcW w:w="7020" w:type="dxa"/>
            <w:gridSpan w:val="4"/>
            <w:tcBorders>
              <w:top w:val="nil"/>
              <w:left w:val="nil"/>
              <w:bottom w:val="nil"/>
              <w:right w:val="nil"/>
            </w:tcBorders>
          </w:tcPr>
          <w:p w14:paraId="4C166CD1" w14:textId="77777777" w:rsidR="0033327C" w:rsidRPr="0033327C" w:rsidRDefault="0033327C" w:rsidP="0033327C">
            <w:pPr>
              <w:rPr>
                <w:rFonts w:cs="Calibri"/>
                <w:color w:val="0F0F0F"/>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Element.Notes</w:instrText>
            </w:r>
            <w:r w:rsidRPr="0033327C">
              <w:rPr>
                <w:color w:val="FF0000"/>
                <w:u w:val="single"/>
              </w:rPr>
              <w:fldChar w:fldCharType="end"/>
            </w:r>
            <w:r w:rsidRPr="0033327C">
              <w:rPr>
                <w:rFonts w:cs="Calibri"/>
                <w:color w:val="FF0000"/>
                <w:u w:val="single"/>
              </w:rPr>
              <w:t xml:space="preserve">Kleinste functioneel onafhankelijk stukje van een NEN 3610 Weg,  met gelijkblijvende homogene eigenschappen en relaties en primair bedoeld voor gebruik door weg-, spoor- en vliegverkeer te land </w:t>
            </w:r>
          </w:p>
        </w:tc>
      </w:tr>
      <w:tr w:rsidR="0033327C" w:rsidRPr="0033327C" w14:paraId="11242747" w14:textId="77777777" w:rsidTr="00AA63DB">
        <w:trPr>
          <w:trHeight w:hRule="exact" w:val="68"/>
        </w:trPr>
        <w:tc>
          <w:tcPr>
            <w:tcW w:w="2340" w:type="dxa"/>
            <w:gridSpan w:val="2"/>
            <w:tcBorders>
              <w:top w:val="nil"/>
              <w:left w:val="nil"/>
              <w:bottom w:val="nil"/>
              <w:right w:val="nil"/>
            </w:tcBorders>
          </w:tcPr>
          <w:p w14:paraId="675082FC"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16BDF9C8" w14:textId="77777777" w:rsidR="0033327C" w:rsidRPr="0033327C" w:rsidRDefault="0033327C" w:rsidP="0033327C">
            <w:pPr>
              <w:rPr>
                <w:rFonts w:cs="Calibri"/>
                <w:color w:val="0F0F0F"/>
              </w:rPr>
            </w:pPr>
          </w:p>
        </w:tc>
      </w:tr>
      <w:tr w:rsidR="0033327C" w:rsidRPr="0033327C" w14:paraId="5B3C21E4" w14:textId="77777777" w:rsidTr="00AA63DB">
        <w:trPr>
          <w:trHeight w:val="271"/>
        </w:trPr>
        <w:tc>
          <w:tcPr>
            <w:tcW w:w="2340" w:type="dxa"/>
            <w:gridSpan w:val="2"/>
            <w:tcBorders>
              <w:top w:val="nil"/>
              <w:left w:val="nil"/>
              <w:bottom w:val="nil"/>
              <w:right w:val="nil"/>
            </w:tcBorders>
          </w:tcPr>
          <w:p w14:paraId="33039C6B" w14:textId="77777777" w:rsidR="0033327C" w:rsidRPr="0033327C" w:rsidRDefault="0033327C" w:rsidP="0033327C">
            <w:pPr>
              <w:rPr>
                <w:rFonts w:cs="Calibri"/>
                <w:b/>
                <w:bCs/>
                <w:color w:val="0F0F0F"/>
              </w:rPr>
            </w:pPr>
            <w:r w:rsidRPr="0033327C">
              <w:rPr>
                <w:rFonts w:cs="Calibri"/>
                <w:b/>
                <w:bCs/>
                <w:color w:val="0F0F0F"/>
              </w:rPr>
              <w:t>Herkomst definitie</w:t>
            </w:r>
          </w:p>
        </w:tc>
        <w:tc>
          <w:tcPr>
            <w:tcW w:w="7020" w:type="dxa"/>
            <w:gridSpan w:val="4"/>
            <w:tcBorders>
              <w:top w:val="nil"/>
              <w:left w:val="nil"/>
              <w:bottom w:val="nil"/>
              <w:right w:val="nil"/>
            </w:tcBorders>
          </w:tcPr>
          <w:p w14:paraId="2C94959B" w14:textId="77777777" w:rsidR="0033327C" w:rsidRPr="0033327C" w:rsidRDefault="0033327C" w:rsidP="0033327C">
            <w:pPr>
              <w:rPr>
                <w:rFonts w:cs="Calibri"/>
                <w:color w:val="0F0F0F"/>
              </w:rPr>
            </w:pPr>
            <w:r w:rsidRPr="0033327C">
              <w:rPr>
                <w:rFonts w:cs="Calibri"/>
                <w:color w:val="0F0F0F"/>
              </w:rPr>
              <w:t>BGT</w:t>
            </w:r>
          </w:p>
        </w:tc>
      </w:tr>
      <w:tr w:rsidR="0033327C" w:rsidRPr="0033327C" w14:paraId="6E95713B" w14:textId="77777777" w:rsidTr="00AA63DB">
        <w:trPr>
          <w:trHeight w:hRule="exact" w:val="128"/>
        </w:trPr>
        <w:tc>
          <w:tcPr>
            <w:tcW w:w="2340" w:type="dxa"/>
            <w:gridSpan w:val="2"/>
            <w:tcBorders>
              <w:top w:val="nil"/>
              <w:left w:val="nil"/>
              <w:bottom w:val="nil"/>
              <w:right w:val="nil"/>
            </w:tcBorders>
          </w:tcPr>
          <w:p w14:paraId="2CED05B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1C0107D0" w14:textId="77777777" w:rsidR="0033327C" w:rsidRPr="0033327C" w:rsidRDefault="0033327C" w:rsidP="0033327C">
            <w:pPr>
              <w:rPr>
                <w:rFonts w:cs="Calibri"/>
                <w:color w:val="0F0F0F"/>
              </w:rPr>
            </w:pPr>
          </w:p>
        </w:tc>
      </w:tr>
      <w:tr w:rsidR="0033327C" w:rsidRPr="0033327C" w14:paraId="54D1F114" w14:textId="77777777" w:rsidTr="00AA63DB">
        <w:tc>
          <w:tcPr>
            <w:tcW w:w="2340" w:type="dxa"/>
            <w:gridSpan w:val="2"/>
            <w:tcBorders>
              <w:top w:val="nil"/>
              <w:left w:val="nil"/>
              <w:bottom w:val="nil"/>
              <w:right w:val="nil"/>
            </w:tcBorders>
          </w:tcPr>
          <w:p w14:paraId="7625C6E3" w14:textId="77777777" w:rsidR="0033327C" w:rsidRPr="0033327C" w:rsidRDefault="0033327C" w:rsidP="0033327C">
            <w:pPr>
              <w:rPr>
                <w:rFonts w:cs="Calibri"/>
                <w:b/>
                <w:bCs/>
                <w:color w:val="0F0F0F"/>
              </w:rPr>
            </w:pPr>
            <w:r w:rsidRPr="0033327C">
              <w:rPr>
                <w:rFonts w:cs="Calibri"/>
                <w:b/>
                <w:bCs/>
                <w:color w:val="0F0F0F"/>
              </w:rPr>
              <w:t>Datum opname</w:t>
            </w:r>
          </w:p>
        </w:tc>
        <w:tc>
          <w:tcPr>
            <w:tcW w:w="7020" w:type="dxa"/>
            <w:gridSpan w:val="4"/>
            <w:tcBorders>
              <w:top w:val="nil"/>
              <w:left w:val="nil"/>
              <w:bottom w:val="nil"/>
              <w:right w:val="nil"/>
            </w:tcBorders>
          </w:tcPr>
          <w:p w14:paraId="224BE662" w14:textId="77777777" w:rsidR="0033327C" w:rsidRPr="0033327C" w:rsidRDefault="0033327C" w:rsidP="0033327C">
            <w:pPr>
              <w:rPr>
                <w:rFonts w:cs="Calibri"/>
                <w:color w:val="0F0F0F"/>
              </w:rPr>
            </w:pPr>
            <w:r w:rsidRPr="0033327C">
              <w:rPr>
                <w:rFonts w:cs="Calibri"/>
                <w:color w:val="0F0F0F"/>
              </w:rPr>
              <w:t>9 april 2007</w:t>
            </w:r>
          </w:p>
        </w:tc>
      </w:tr>
      <w:tr w:rsidR="0033327C" w:rsidRPr="0033327C" w14:paraId="261A90FE" w14:textId="77777777" w:rsidTr="00AA63DB">
        <w:trPr>
          <w:trHeight w:hRule="exact" w:val="128"/>
        </w:trPr>
        <w:tc>
          <w:tcPr>
            <w:tcW w:w="2340" w:type="dxa"/>
            <w:gridSpan w:val="2"/>
            <w:tcBorders>
              <w:top w:val="nil"/>
              <w:left w:val="nil"/>
              <w:bottom w:val="nil"/>
              <w:right w:val="nil"/>
            </w:tcBorders>
          </w:tcPr>
          <w:p w14:paraId="151A5DF1"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F929994" w14:textId="77777777" w:rsidR="0033327C" w:rsidRPr="0033327C" w:rsidRDefault="0033327C" w:rsidP="0033327C">
            <w:pPr>
              <w:rPr>
                <w:rFonts w:cs="Calibri"/>
                <w:color w:val="0F0F0F"/>
              </w:rPr>
            </w:pPr>
          </w:p>
        </w:tc>
      </w:tr>
      <w:tr w:rsidR="0033327C" w:rsidRPr="0033327C" w14:paraId="3797D333" w14:textId="77777777" w:rsidTr="00AA63DB">
        <w:tc>
          <w:tcPr>
            <w:tcW w:w="2340" w:type="dxa"/>
            <w:gridSpan w:val="2"/>
            <w:tcBorders>
              <w:top w:val="nil"/>
              <w:left w:val="nil"/>
              <w:bottom w:val="nil"/>
              <w:right w:val="nil"/>
            </w:tcBorders>
          </w:tcPr>
          <w:p w14:paraId="64392C06" w14:textId="77777777" w:rsidR="0033327C" w:rsidRPr="0033327C" w:rsidRDefault="0033327C" w:rsidP="0033327C">
            <w:pPr>
              <w:rPr>
                <w:rFonts w:cs="Calibri"/>
                <w:b/>
                <w:bCs/>
                <w:color w:val="0F0F0F"/>
              </w:rPr>
            </w:pPr>
            <w:r w:rsidRPr="0033327C">
              <w:rPr>
                <w:rFonts w:cs="Calibri"/>
                <w:b/>
                <w:bCs/>
                <w:color w:val="0F0F0F"/>
              </w:rPr>
              <w:t>Unieke aanduiding</w:t>
            </w:r>
          </w:p>
        </w:tc>
        <w:tc>
          <w:tcPr>
            <w:tcW w:w="7020" w:type="dxa"/>
            <w:gridSpan w:val="4"/>
            <w:tcBorders>
              <w:top w:val="nil"/>
              <w:left w:val="nil"/>
              <w:bottom w:val="nil"/>
              <w:right w:val="nil"/>
            </w:tcBorders>
          </w:tcPr>
          <w:p w14:paraId="005AD486" w14:textId="77777777" w:rsidR="0033327C" w:rsidRPr="0033327C" w:rsidRDefault="0033327C" w:rsidP="0033327C">
            <w:pPr>
              <w:rPr>
                <w:rFonts w:cs="Calibri"/>
                <w:color w:val="0F0F0F"/>
              </w:rPr>
            </w:pPr>
            <w:r w:rsidRPr="0033327C">
              <w:rPr>
                <w:rFonts w:cs="Calibri"/>
                <w:color w:val="0F0F0F"/>
              </w:rPr>
              <w:t>Identificatie wegdeel</w:t>
            </w:r>
          </w:p>
        </w:tc>
      </w:tr>
      <w:tr w:rsidR="0033327C" w:rsidRPr="0033327C" w14:paraId="60C8D29C" w14:textId="77777777" w:rsidTr="00AA63DB">
        <w:trPr>
          <w:trHeight w:hRule="exact" w:val="128"/>
        </w:trPr>
        <w:tc>
          <w:tcPr>
            <w:tcW w:w="2340" w:type="dxa"/>
            <w:gridSpan w:val="2"/>
            <w:tcBorders>
              <w:top w:val="nil"/>
              <w:left w:val="nil"/>
              <w:bottom w:val="nil"/>
              <w:right w:val="nil"/>
            </w:tcBorders>
          </w:tcPr>
          <w:p w14:paraId="568E200C"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5705064" w14:textId="77777777" w:rsidR="0033327C" w:rsidRPr="0033327C" w:rsidRDefault="0033327C" w:rsidP="0033327C">
            <w:pPr>
              <w:rPr>
                <w:rFonts w:cs="Calibri"/>
                <w:b/>
                <w:bCs/>
                <w:color w:val="0F0F0F"/>
              </w:rPr>
            </w:pPr>
          </w:p>
        </w:tc>
      </w:tr>
      <w:tr w:rsidR="0033327C" w:rsidRPr="0033327C" w14:paraId="0C58683C" w14:textId="77777777" w:rsidTr="00AA63DB">
        <w:tc>
          <w:tcPr>
            <w:tcW w:w="2340" w:type="dxa"/>
            <w:gridSpan w:val="2"/>
            <w:tcBorders>
              <w:top w:val="nil"/>
              <w:left w:val="nil"/>
              <w:bottom w:val="nil"/>
              <w:right w:val="nil"/>
            </w:tcBorders>
          </w:tcPr>
          <w:p w14:paraId="1344930D" w14:textId="77777777" w:rsidR="0033327C" w:rsidRPr="0033327C" w:rsidRDefault="0033327C" w:rsidP="0033327C">
            <w:pPr>
              <w:rPr>
                <w:rFonts w:cs="Calibri"/>
                <w:b/>
                <w:bCs/>
                <w:color w:val="0F0F0F"/>
              </w:rPr>
            </w:pPr>
            <w:r w:rsidRPr="0033327C">
              <w:rPr>
                <w:rFonts w:cs="Calibri"/>
                <w:b/>
                <w:bCs/>
                <w:color w:val="0F0F0F"/>
              </w:rPr>
              <w:t>Populatie</w:t>
            </w:r>
          </w:p>
        </w:tc>
        <w:tc>
          <w:tcPr>
            <w:tcW w:w="7020" w:type="dxa"/>
            <w:gridSpan w:val="4"/>
            <w:tcBorders>
              <w:top w:val="nil"/>
              <w:left w:val="nil"/>
              <w:bottom w:val="nil"/>
              <w:right w:val="nil"/>
            </w:tcBorders>
          </w:tcPr>
          <w:p w14:paraId="48CA0E2C" w14:textId="77777777" w:rsidR="0033327C" w:rsidRPr="0033327C" w:rsidRDefault="0033327C" w:rsidP="0033327C">
            <w:pPr>
              <w:rPr>
                <w:rFonts w:cs="Calibri"/>
                <w:color w:val="FF0000"/>
                <w:u w:val="single"/>
              </w:rPr>
            </w:pPr>
            <w:r w:rsidRPr="0033327C">
              <w:rPr>
                <w:rFonts w:cs="Calibri"/>
                <w:color w:val="FF0000"/>
                <w:u w:val="single"/>
              </w:rPr>
              <w:t xml:space="preserve">Gerealiseerde planwijzigingen van bestaande wegdeel objecten maken geen deel uit van de verzameling wegdelen. </w:t>
            </w:r>
          </w:p>
          <w:p w14:paraId="0A8E8D86" w14:textId="77777777" w:rsidR="0033327C" w:rsidRPr="0033327C" w:rsidRDefault="0033327C" w:rsidP="0033327C">
            <w:pPr>
              <w:rPr>
                <w:rFonts w:cs="Calibri"/>
                <w:color w:val="FF0000"/>
                <w:u w:val="single"/>
              </w:rPr>
            </w:pPr>
          </w:p>
          <w:p w14:paraId="19D7F180" w14:textId="77777777" w:rsidR="0033327C" w:rsidRPr="0033327C" w:rsidRDefault="0033327C" w:rsidP="0033327C">
            <w:pPr>
              <w:rPr>
                <w:rFonts w:cs="Calibri"/>
                <w:color w:val="0F0F0F"/>
              </w:rPr>
            </w:pPr>
            <w:r w:rsidRPr="0033327C">
              <w:rPr>
                <w:rFonts w:cs="Calibri"/>
                <w:color w:val="FF0000"/>
                <w:u w:val="single"/>
              </w:rPr>
              <w:t>Zie verder BGT en IMGeo.</w:t>
            </w:r>
          </w:p>
        </w:tc>
      </w:tr>
      <w:tr w:rsidR="0033327C" w:rsidRPr="0033327C" w14:paraId="31D4843C" w14:textId="77777777" w:rsidTr="00AA63DB">
        <w:trPr>
          <w:trHeight w:hRule="exact" w:val="128"/>
        </w:trPr>
        <w:tc>
          <w:tcPr>
            <w:tcW w:w="2340" w:type="dxa"/>
            <w:gridSpan w:val="2"/>
            <w:tcBorders>
              <w:top w:val="nil"/>
              <w:left w:val="nil"/>
              <w:bottom w:val="nil"/>
              <w:right w:val="nil"/>
            </w:tcBorders>
          </w:tcPr>
          <w:p w14:paraId="36A38A22"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AF70701" w14:textId="77777777" w:rsidR="0033327C" w:rsidRPr="0033327C" w:rsidRDefault="0033327C" w:rsidP="0033327C">
            <w:pPr>
              <w:rPr>
                <w:rFonts w:cs="Calibri"/>
                <w:color w:val="0F0F0F"/>
              </w:rPr>
            </w:pPr>
          </w:p>
        </w:tc>
      </w:tr>
      <w:tr w:rsidR="0033327C" w:rsidRPr="0033327C" w14:paraId="553770C2" w14:textId="77777777" w:rsidTr="00AA63DB">
        <w:trPr>
          <w:trHeight w:hRule="exact" w:val="256"/>
        </w:trPr>
        <w:tc>
          <w:tcPr>
            <w:tcW w:w="2340" w:type="dxa"/>
            <w:gridSpan w:val="2"/>
            <w:tcBorders>
              <w:top w:val="nil"/>
              <w:left w:val="nil"/>
              <w:bottom w:val="nil"/>
              <w:right w:val="nil"/>
            </w:tcBorders>
          </w:tcPr>
          <w:p w14:paraId="40E1C797" w14:textId="77777777" w:rsidR="0033327C" w:rsidRPr="0033327C" w:rsidRDefault="0033327C" w:rsidP="0033327C">
            <w:pPr>
              <w:rPr>
                <w:rFonts w:cs="Calibri"/>
                <w:b/>
                <w:bCs/>
                <w:color w:val="0F0F0F"/>
              </w:rPr>
            </w:pPr>
            <w:r w:rsidRPr="0033327C">
              <w:rPr>
                <w:rFonts w:cs="Calibri"/>
                <w:b/>
                <w:bCs/>
                <w:color w:val="0F0F0F"/>
              </w:rPr>
              <w:t>Kwaliteitsbegrip</w:t>
            </w:r>
          </w:p>
        </w:tc>
        <w:tc>
          <w:tcPr>
            <w:tcW w:w="7020" w:type="dxa"/>
            <w:gridSpan w:val="4"/>
            <w:tcBorders>
              <w:top w:val="nil"/>
              <w:left w:val="nil"/>
              <w:bottom w:val="nil"/>
              <w:right w:val="nil"/>
            </w:tcBorders>
          </w:tcPr>
          <w:p w14:paraId="30B2C4DF" w14:textId="77777777" w:rsidR="0033327C" w:rsidRPr="0033327C" w:rsidRDefault="0033327C" w:rsidP="0033327C">
            <w:pPr>
              <w:rPr>
                <w:rFonts w:cs="Calibri"/>
                <w:color w:val="0F0F0F"/>
              </w:rPr>
            </w:pPr>
          </w:p>
        </w:tc>
      </w:tr>
      <w:tr w:rsidR="0033327C" w:rsidRPr="0033327C" w14:paraId="462911F6" w14:textId="77777777" w:rsidTr="00AA63DB">
        <w:trPr>
          <w:trHeight w:hRule="exact" w:val="256"/>
        </w:trPr>
        <w:tc>
          <w:tcPr>
            <w:tcW w:w="2340" w:type="dxa"/>
            <w:gridSpan w:val="2"/>
            <w:tcBorders>
              <w:top w:val="nil"/>
              <w:left w:val="nil"/>
              <w:bottom w:val="nil"/>
              <w:right w:val="nil"/>
            </w:tcBorders>
          </w:tcPr>
          <w:p w14:paraId="4AEDA2D6"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198CB5D9" w14:textId="77777777" w:rsidR="0033327C" w:rsidRPr="0033327C" w:rsidRDefault="0033327C" w:rsidP="0033327C">
            <w:pPr>
              <w:rPr>
                <w:rFonts w:cs="Calibri"/>
                <w:color w:val="0F0F0F"/>
              </w:rPr>
            </w:pPr>
          </w:p>
        </w:tc>
      </w:tr>
      <w:tr w:rsidR="0033327C" w:rsidRPr="0033327C" w14:paraId="24EFE4DB" w14:textId="77777777" w:rsidTr="00AA63DB">
        <w:tc>
          <w:tcPr>
            <w:tcW w:w="2340" w:type="dxa"/>
            <w:gridSpan w:val="2"/>
            <w:tcBorders>
              <w:top w:val="nil"/>
              <w:left w:val="nil"/>
              <w:bottom w:val="nil"/>
              <w:right w:val="nil"/>
            </w:tcBorders>
          </w:tcPr>
          <w:p w14:paraId="30A2D2D3" w14:textId="77777777" w:rsidR="0033327C" w:rsidRPr="0033327C" w:rsidRDefault="0033327C" w:rsidP="0033327C">
            <w:pPr>
              <w:rPr>
                <w:rFonts w:cs="Calibri"/>
                <w:b/>
                <w:bCs/>
                <w:color w:val="0F0F0F"/>
              </w:rPr>
            </w:pPr>
            <w:r w:rsidRPr="0033327C">
              <w:rPr>
                <w:rFonts w:cs="Calibri"/>
                <w:b/>
                <w:bCs/>
                <w:color w:val="0F0F0F"/>
              </w:rPr>
              <w:t>Overzicht attributen</w:t>
            </w:r>
          </w:p>
        </w:tc>
        <w:tc>
          <w:tcPr>
            <w:tcW w:w="7020" w:type="dxa"/>
            <w:gridSpan w:val="4"/>
            <w:tcBorders>
              <w:top w:val="nil"/>
              <w:left w:val="nil"/>
              <w:bottom w:val="nil"/>
              <w:right w:val="nil"/>
            </w:tcBorders>
          </w:tcPr>
          <w:p w14:paraId="717EB4ED" w14:textId="77777777" w:rsidR="0033327C" w:rsidRPr="0033327C" w:rsidRDefault="0033327C" w:rsidP="0033327C">
            <w:pPr>
              <w:rPr>
                <w:rFonts w:cs="Calibri"/>
                <w:b/>
                <w:bCs/>
                <w:color w:val="0F0F0F"/>
              </w:rPr>
            </w:pPr>
          </w:p>
        </w:tc>
      </w:tr>
      <w:tr w:rsidR="0033327C" w:rsidRPr="0033327C" w14:paraId="675DFC9D" w14:textId="77777777" w:rsidTr="00AA63DB">
        <w:tc>
          <w:tcPr>
            <w:tcW w:w="450" w:type="dxa"/>
            <w:tcBorders>
              <w:top w:val="nil"/>
              <w:left w:val="nil"/>
              <w:bottom w:val="nil"/>
              <w:right w:val="nil"/>
            </w:tcBorders>
          </w:tcPr>
          <w:p w14:paraId="222B69AC" w14:textId="77777777" w:rsidR="0033327C" w:rsidRPr="0033327C" w:rsidRDefault="0033327C" w:rsidP="0033327C">
            <w:pPr>
              <w:rPr>
                <w:rFonts w:cs="Calibri"/>
                <w:i/>
                <w:iCs/>
                <w:color w:val="0F0F0F"/>
              </w:rPr>
            </w:pPr>
            <w:bookmarkStart w:id="363" w:name="BKM_38A87B7E_B2EE_4130_8633_49FDB498EB8F"/>
          </w:p>
        </w:tc>
        <w:tc>
          <w:tcPr>
            <w:tcW w:w="2790" w:type="dxa"/>
            <w:gridSpan w:val="2"/>
            <w:tcBorders>
              <w:top w:val="nil"/>
              <w:left w:val="nil"/>
              <w:bottom w:val="nil"/>
              <w:right w:val="nil"/>
            </w:tcBorders>
          </w:tcPr>
          <w:p w14:paraId="7681A33A" w14:textId="77777777" w:rsidR="0033327C" w:rsidRPr="0033327C" w:rsidRDefault="0033327C" w:rsidP="0033327C">
            <w:pPr>
              <w:rPr>
                <w:rFonts w:cs="Calibri"/>
                <w:color w:val="0F0F0F"/>
              </w:rPr>
            </w:pPr>
            <w:r w:rsidRPr="0033327C">
              <w:rPr>
                <w:rFonts w:cs="Calibri"/>
                <w:i/>
                <w:iCs/>
                <w:color w:val="0F0F0F"/>
              </w:rPr>
              <w:t>Attribuutnaam</w:t>
            </w:r>
          </w:p>
        </w:tc>
        <w:tc>
          <w:tcPr>
            <w:tcW w:w="4230" w:type="dxa"/>
            <w:tcBorders>
              <w:top w:val="nil"/>
              <w:left w:val="nil"/>
              <w:bottom w:val="nil"/>
              <w:right w:val="nil"/>
            </w:tcBorders>
          </w:tcPr>
          <w:p w14:paraId="665FEDAA" w14:textId="77777777" w:rsidR="0033327C" w:rsidRPr="0033327C" w:rsidRDefault="0033327C" w:rsidP="0033327C">
            <w:pPr>
              <w:rPr>
                <w:rFonts w:cs="Calibri"/>
                <w:color w:val="0F0F0F"/>
              </w:rPr>
            </w:pPr>
            <w:r w:rsidRPr="0033327C">
              <w:rPr>
                <w:rFonts w:cs="Calibri"/>
                <w:i/>
                <w:iCs/>
                <w:color w:val="0F0F0F"/>
              </w:rPr>
              <w:t>Definitie</w:t>
            </w:r>
          </w:p>
        </w:tc>
        <w:tc>
          <w:tcPr>
            <w:tcW w:w="1080" w:type="dxa"/>
            <w:tcBorders>
              <w:top w:val="nil"/>
              <w:left w:val="nil"/>
              <w:bottom w:val="nil"/>
              <w:right w:val="nil"/>
            </w:tcBorders>
          </w:tcPr>
          <w:p w14:paraId="092D8DDE" w14:textId="77777777" w:rsidR="0033327C" w:rsidRPr="0033327C" w:rsidRDefault="0033327C" w:rsidP="0033327C">
            <w:pPr>
              <w:rPr>
                <w:rFonts w:cs="Calibri"/>
                <w:color w:val="0F0F0F"/>
              </w:rPr>
            </w:pPr>
            <w:r w:rsidRPr="0033327C">
              <w:rPr>
                <w:rFonts w:cs="Calibri"/>
                <w:i/>
                <w:iCs/>
                <w:color w:val="0F0F0F"/>
              </w:rPr>
              <w:t>Formaat</w:t>
            </w:r>
          </w:p>
        </w:tc>
        <w:tc>
          <w:tcPr>
            <w:tcW w:w="810" w:type="dxa"/>
            <w:tcBorders>
              <w:top w:val="nil"/>
              <w:left w:val="nil"/>
              <w:bottom w:val="nil"/>
              <w:right w:val="nil"/>
            </w:tcBorders>
          </w:tcPr>
          <w:p w14:paraId="33A841D6" w14:textId="77777777" w:rsidR="0033327C" w:rsidRPr="0033327C" w:rsidRDefault="0033327C" w:rsidP="0033327C">
            <w:pPr>
              <w:rPr>
                <w:rFonts w:cs="Calibri"/>
                <w:i/>
                <w:iCs/>
                <w:color w:val="0F0F0F"/>
              </w:rPr>
            </w:pPr>
            <w:r w:rsidRPr="0033327C">
              <w:rPr>
                <w:rFonts w:cs="Calibri"/>
                <w:i/>
                <w:iCs/>
                <w:color w:val="0F0F0F"/>
              </w:rPr>
              <w:t>Kardi-</w:t>
            </w:r>
          </w:p>
          <w:p w14:paraId="58F26D75" w14:textId="77777777" w:rsidR="0033327C" w:rsidRPr="0033327C" w:rsidRDefault="0033327C" w:rsidP="0033327C">
            <w:pPr>
              <w:rPr>
                <w:rFonts w:cs="Calibri"/>
                <w:color w:val="0F0F0F"/>
              </w:rPr>
            </w:pPr>
            <w:r w:rsidRPr="0033327C">
              <w:rPr>
                <w:rFonts w:cs="Calibri"/>
                <w:i/>
                <w:iCs/>
                <w:color w:val="0F0F0F"/>
              </w:rPr>
              <w:t>naliteit</w:t>
            </w:r>
          </w:p>
        </w:tc>
      </w:tr>
      <w:tr w:rsidR="0033327C" w:rsidRPr="0033327C" w14:paraId="6F97405A" w14:textId="77777777" w:rsidTr="00AA63DB">
        <w:tc>
          <w:tcPr>
            <w:tcW w:w="450" w:type="dxa"/>
            <w:tcBorders>
              <w:top w:val="nil"/>
              <w:left w:val="nil"/>
              <w:bottom w:val="nil"/>
              <w:right w:val="nil"/>
            </w:tcBorders>
          </w:tcPr>
          <w:p w14:paraId="1BB10E72"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7283E51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Identificatie wegdeel</w:t>
            </w:r>
            <w:r w:rsidRPr="0033327C">
              <w:fldChar w:fldCharType="end"/>
            </w:r>
          </w:p>
        </w:tc>
        <w:tc>
          <w:tcPr>
            <w:tcW w:w="4230" w:type="dxa"/>
            <w:tcBorders>
              <w:top w:val="nil"/>
              <w:left w:val="nil"/>
              <w:bottom w:val="nil"/>
              <w:right w:val="nil"/>
            </w:tcBorders>
          </w:tcPr>
          <w:p w14:paraId="48F937C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Een unieke identificatie voor een wegdeel</w:t>
            </w:r>
            <w:r w:rsidRPr="0033327C">
              <w:fldChar w:fldCharType="end"/>
            </w:r>
          </w:p>
        </w:tc>
        <w:tc>
          <w:tcPr>
            <w:tcW w:w="1080" w:type="dxa"/>
            <w:tcBorders>
              <w:top w:val="nil"/>
              <w:left w:val="nil"/>
              <w:bottom w:val="nil"/>
              <w:right w:val="nil"/>
            </w:tcBorders>
          </w:tcPr>
          <w:p w14:paraId="1BDD36E4"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NEN3610ID</w:t>
            </w:r>
            <w:r w:rsidRPr="0033327C">
              <w:rPr>
                <w:color w:val="FF0000"/>
                <w:u w:val="single"/>
              </w:rPr>
              <w:fldChar w:fldCharType="end"/>
            </w:r>
          </w:p>
        </w:tc>
        <w:tc>
          <w:tcPr>
            <w:tcW w:w="810" w:type="dxa"/>
            <w:tcBorders>
              <w:top w:val="nil"/>
              <w:left w:val="nil"/>
              <w:bottom w:val="nil"/>
              <w:right w:val="nil"/>
            </w:tcBorders>
          </w:tcPr>
          <w:p w14:paraId="108F96C2"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63"/>
      </w:tr>
      <w:tr w:rsidR="0033327C" w:rsidRPr="0033327C" w14:paraId="2FF09266" w14:textId="77777777" w:rsidTr="00AA63DB">
        <w:tc>
          <w:tcPr>
            <w:tcW w:w="450" w:type="dxa"/>
            <w:tcBorders>
              <w:top w:val="nil"/>
              <w:left w:val="nil"/>
              <w:bottom w:val="nil"/>
              <w:right w:val="nil"/>
            </w:tcBorders>
          </w:tcPr>
          <w:p w14:paraId="188CBF86" w14:textId="77777777" w:rsidR="0033327C" w:rsidRPr="0033327C" w:rsidRDefault="0033327C" w:rsidP="0033327C">
            <w:pPr>
              <w:rPr>
                <w:rFonts w:cs="Calibri"/>
                <w:color w:val="0F0F0F"/>
              </w:rPr>
            </w:pPr>
            <w:bookmarkStart w:id="364" w:name="BKM_2E6FA44F_B1B3_4fbc_ACD4_28214BE0BF48"/>
          </w:p>
        </w:tc>
        <w:tc>
          <w:tcPr>
            <w:tcW w:w="2790" w:type="dxa"/>
            <w:gridSpan w:val="2"/>
            <w:tcBorders>
              <w:top w:val="nil"/>
              <w:left w:val="nil"/>
              <w:bottom w:val="nil"/>
              <w:right w:val="nil"/>
            </w:tcBorders>
          </w:tcPr>
          <w:p w14:paraId="6A9C30D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Status wegdeel</w:t>
            </w:r>
            <w:r w:rsidRPr="0033327C">
              <w:fldChar w:fldCharType="end"/>
            </w:r>
          </w:p>
        </w:tc>
        <w:tc>
          <w:tcPr>
            <w:tcW w:w="4230" w:type="dxa"/>
            <w:tcBorders>
              <w:top w:val="nil"/>
              <w:left w:val="nil"/>
              <w:bottom w:val="nil"/>
              <w:right w:val="nil"/>
            </w:tcBorders>
          </w:tcPr>
          <w:p w14:paraId="050AE56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status gekoppeld aan de levenscyclus van het wegdeel.</w:t>
            </w:r>
            <w:r w:rsidRPr="0033327C">
              <w:fldChar w:fldCharType="end"/>
            </w:r>
          </w:p>
        </w:tc>
        <w:tc>
          <w:tcPr>
            <w:tcW w:w="1080" w:type="dxa"/>
            <w:tcBorders>
              <w:top w:val="nil"/>
              <w:left w:val="nil"/>
              <w:bottom w:val="nil"/>
              <w:right w:val="nil"/>
            </w:tcBorders>
          </w:tcPr>
          <w:p w14:paraId="0E0E66F9" w14:textId="77777777" w:rsidR="0033327C" w:rsidRPr="0033327C" w:rsidRDefault="0033327C" w:rsidP="0033327C">
            <w:pPr>
              <w:rPr>
                <w:rFonts w:cs="Calibri"/>
              </w:rPr>
            </w:pPr>
            <w:r w:rsidRPr="0033327C">
              <w:rPr>
                <w:color w:val="FF0000"/>
                <w:u w:val="single"/>
              </w:rPr>
              <w:t>status geo object</w:t>
            </w:r>
          </w:p>
        </w:tc>
        <w:tc>
          <w:tcPr>
            <w:tcW w:w="810" w:type="dxa"/>
            <w:tcBorders>
              <w:top w:val="nil"/>
              <w:left w:val="nil"/>
              <w:bottom w:val="nil"/>
              <w:right w:val="nil"/>
            </w:tcBorders>
          </w:tcPr>
          <w:p w14:paraId="599122C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64"/>
      </w:tr>
      <w:tr w:rsidR="0033327C" w:rsidRPr="0033327C" w14:paraId="2EA662B6" w14:textId="77777777" w:rsidTr="00AA63DB">
        <w:tc>
          <w:tcPr>
            <w:tcW w:w="450" w:type="dxa"/>
            <w:tcBorders>
              <w:top w:val="nil"/>
              <w:left w:val="nil"/>
              <w:bottom w:val="nil"/>
              <w:right w:val="nil"/>
            </w:tcBorders>
          </w:tcPr>
          <w:p w14:paraId="3B2D25ED" w14:textId="77777777" w:rsidR="0033327C" w:rsidRPr="0033327C" w:rsidRDefault="0033327C" w:rsidP="0033327C">
            <w:pPr>
              <w:rPr>
                <w:rFonts w:cs="Calibri"/>
                <w:color w:val="0F0F0F"/>
              </w:rPr>
            </w:pPr>
            <w:bookmarkStart w:id="365" w:name="BKM_DC71B3C2_0AAF_471d_A07E_7B8B5886A3C2"/>
          </w:p>
        </w:tc>
        <w:tc>
          <w:tcPr>
            <w:tcW w:w="2790" w:type="dxa"/>
            <w:gridSpan w:val="2"/>
            <w:tcBorders>
              <w:top w:val="nil"/>
              <w:left w:val="nil"/>
              <w:bottom w:val="nil"/>
              <w:right w:val="nil"/>
            </w:tcBorders>
          </w:tcPr>
          <w:p w14:paraId="4E14CAE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Geometrie wegdeel</w:t>
            </w:r>
            <w:r w:rsidRPr="0033327C">
              <w:fldChar w:fldCharType="end"/>
            </w:r>
          </w:p>
        </w:tc>
        <w:tc>
          <w:tcPr>
            <w:tcW w:w="4230" w:type="dxa"/>
            <w:tcBorders>
              <w:top w:val="nil"/>
              <w:left w:val="nil"/>
              <w:bottom w:val="nil"/>
              <w:right w:val="nil"/>
            </w:tcBorders>
          </w:tcPr>
          <w:p w14:paraId="0EB865D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minimaal tweedimensionale geometrische representatie van de omtrekken van een wegdeel.</w:t>
            </w:r>
            <w:r w:rsidRPr="0033327C">
              <w:fldChar w:fldCharType="end"/>
            </w:r>
          </w:p>
        </w:tc>
        <w:tc>
          <w:tcPr>
            <w:tcW w:w="1080" w:type="dxa"/>
            <w:tcBorders>
              <w:top w:val="nil"/>
              <w:left w:val="nil"/>
              <w:bottom w:val="nil"/>
              <w:right w:val="nil"/>
            </w:tcBorders>
          </w:tcPr>
          <w:p w14:paraId="5327E137"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GM_Surface</w:t>
            </w:r>
            <w:r w:rsidRPr="0033327C">
              <w:rPr>
                <w:color w:val="FF0000"/>
                <w:u w:val="single"/>
              </w:rPr>
              <w:fldChar w:fldCharType="end"/>
            </w:r>
          </w:p>
        </w:tc>
        <w:tc>
          <w:tcPr>
            <w:tcW w:w="810" w:type="dxa"/>
            <w:tcBorders>
              <w:top w:val="nil"/>
              <w:left w:val="nil"/>
              <w:bottom w:val="nil"/>
              <w:right w:val="nil"/>
            </w:tcBorders>
          </w:tcPr>
          <w:p w14:paraId="3BF7DB5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65"/>
      </w:tr>
      <w:tr w:rsidR="0033327C" w:rsidRPr="0033327C" w14:paraId="4F6D1C1C" w14:textId="77777777" w:rsidTr="00AA63DB">
        <w:tc>
          <w:tcPr>
            <w:tcW w:w="450" w:type="dxa"/>
            <w:tcBorders>
              <w:top w:val="nil"/>
              <w:left w:val="nil"/>
              <w:bottom w:val="nil"/>
              <w:right w:val="nil"/>
            </w:tcBorders>
          </w:tcPr>
          <w:p w14:paraId="4025AC3F" w14:textId="77777777" w:rsidR="0033327C" w:rsidRPr="0033327C" w:rsidRDefault="0033327C" w:rsidP="0033327C">
            <w:pPr>
              <w:rPr>
                <w:rFonts w:cs="Calibri"/>
                <w:color w:val="0F0F0F"/>
              </w:rPr>
            </w:pPr>
            <w:bookmarkStart w:id="366" w:name="BKM_1DF32627_1A89_4452_9C25_CEA12239E5CF"/>
          </w:p>
        </w:tc>
        <w:tc>
          <w:tcPr>
            <w:tcW w:w="2790" w:type="dxa"/>
            <w:gridSpan w:val="2"/>
            <w:tcBorders>
              <w:top w:val="nil"/>
              <w:left w:val="nil"/>
              <w:bottom w:val="nil"/>
              <w:right w:val="nil"/>
            </w:tcBorders>
          </w:tcPr>
          <w:p w14:paraId="004DB55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Relatieve hoogteligging wegdeel</w:t>
            </w:r>
            <w:r w:rsidRPr="0033327C">
              <w:fldChar w:fldCharType="end"/>
            </w:r>
          </w:p>
        </w:tc>
        <w:tc>
          <w:tcPr>
            <w:tcW w:w="4230" w:type="dxa"/>
            <w:tcBorders>
              <w:top w:val="nil"/>
              <w:left w:val="nil"/>
              <w:bottom w:val="nil"/>
              <w:right w:val="nil"/>
            </w:tcBorders>
          </w:tcPr>
          <w:p w14:paraId="4032BD3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Aanduiding voor de relatieve hoogte van het wegdeel</w:t>
            </w:r>
            <w:r w:rsidRPr="0033327C">
              <w:fldChar w:fldCharType="end"/>
            </w:r>
          </w:p>
        </w:tc>
        <w:tc>
          <w:tcPr>
            <w:tcW w:w="1080" w:type="dxa"/>
            <w:tcBorders>
              <w:top w:val="nil"/>
              <w:left w:val="nil"/>
              <w:bottom w:val="nil"/>
              <w:right w:val="nil"/>
            </w:tcBorders>
          </w:tcPr>
          <w:p w14:paraId="7592F047"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N1</w:t>
            </w:r>
            <w:r w:rsidRPr="0033327C">
              <w:fldChar w:fldCharType="end"/>
            </w:r>
          </w:p>
        </w:tc>
        <w:tc>
          <w:tcPr>
            <w:tcW w:w="810" w:type="dxa"/>
            <w:tcBorders>
              <w:top w:val="nil"/>
              <w:left w:val="nil"/>
              <w:bottom w:val="nil"/>
              <w:right w:val="nil"/>
            </w:tcBorders>
          </w:tcPr>
          <w:p w14:paraId="2118CC9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66"/>
      </w:tr>
      <w:tr w:rsidR="0033327C" w:rsidRPr="0033327C" w14:paraId="09D842D0" w14:textId="77777777" w:rsidTr="00AA63DB">
        <w:tc>
          <w:tcPr>
            <w:tcW w:w="450" w:type="dxa"/>
            <w:tcBorders>
              <w:top w:val="nil"/>
              <w:left w:val="nil"/>
              <w:bottom w:val="nil"/>
              <w:right w:val="nil"/>
            </w:tcBorders>
          </w:tcPr>
          <w:p w14:paraId="27DC4FEA" w14:textId="77777777" w:rsidR="0033327C" w:rsidRPr="0033327C" w:rsidRDefault="0033327C" w:rsidP="0033327C">
            <w:pPr>
              <w:rPr>
                <w:rFonts w:cs="Calibri"/>
                <w:color w:val="0F0F0F"/>
              </w:rPr>
            </w:pPr>
            <w:bookmarkStart w:id="367" w:name="BKM_6F442520_2884_499f_9B72_DB6F3C5316A9"/>
          </w:p>
        </w:tc>
        <w:tc>
          <w:tcPr>
            <w:tcW w:w="2790" w:type="dxa"/>
            <w:gridSpan w:val="2"/>
            <w:tcBorders>
              <w:top w:val="nil"/>
              <w:left w:val="nil"/>
              <w:bottom w:val="nil"/>
              <w:right w:val="nil"/>
            </w:tcBorders>
          </w:tcPr>
          <w:p w14:paraId="49F29382"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Kruinlijngeometrie wegdeel</w:t>
            </w:r>
            <w:r w:rsidRPr="0033327C">
              <w:rPr>
                <w:color w:val="FF0000"/>
                <w:u w:val="single"/>
              </w:rPr>
              <w:fldChar w:fldCharType="end"/>
            </w:r>
          </w:p>
        </w:tc>
        <w:tc>
          <w:tcPr>
            <w:tcW w:w="4230" w:type="dxa"/>
            <w:tcBorders>
              <w:top w:val="nil"/>
              <w:left w:val="nil"/>
              <w:bottom w:val="nil"/>
              <w:right w:val="nil"/>
            </w:tcBorders>
          </w:tcPr>
          <w:p w14:paraId="7A11B159"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 xml:space="preserve">Lijngeometrie van de hoogstgelegen begrenzing van een kunstmatig aangelegd en onderhouden helling. </w:t>
            </w:r>
            <w:r w:rsidRPr="0033327C">
              <w:rPr>
                <w:color w:val="FF0000"/>
                <w:u w:val="single"/>
              </w:rPr>
              <w:fldChar w:fldCharType="end"/>
            </w:r>
          </w:p>
        </w:tc>
        <w:tc>
          <w:tcPr>
            <w:tcW w:w="1080" w:type="dxa"/>
            <w:tcBorders>
              <w:top w:val="nil"/>
              <w:left w:val="nil"/>
              <w:bottom w:val="nil"/>
              <w:right w:val="nil"/>
            </w:tcBorders>
          </w:tcPr>
          <w:p w14:paraId="13CD9C5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GM_Curve</w:t>
            </w:r>
            <w:r w:rsidRPr="0033327C">
              <w:rPr>
                <w:color w:val="FF0000"/>
                <w:u w:val="single"/>
              </w:rPr>
              <w:fldChar w:fldCharType="end"/>
            </w:r>
          </w:p>
        </w:tc>
        <w:tc>
          <w:tcPr>
            <w:tcW w:w="810" w:type="dxa"/>
            <w:tcBorders>
              <w:top w:val="nil"/>
              <w:left w:val="nil"/>
              <w:bottom w:val="nil"/>
              <w:right w:val="nil"/>
            </w:tcBorders>
          </w:tcPr>
          <w:p w14:paraId="51F39CEE"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67"/>
      </w:tr>
      <w:tr w:rsidR="0033327C" w:rsidRPr="0033327C" w14:paraId="7E34B5FD" w14:textId="77777777" w:rsidTr="00AA63DB">
        <w:tc>
          <w:tcPr>
            <w:tcW w:w="450" w:type="dxa"/>
            <w:tcBorders>
              <w:top w:val="nil"/>
              <w:left w:val="nil"/>
              <w:bottom w:val="nil"/>
              <w:right w:val="nil"/>
            </w:tcBorders>
          </w:tcPr>
          <w:p w14:paraId="4887CBB3" w14:textId="77777777" w:rsidR="0033327C" w:rsidRPr="0033327C" w:rsidRDefault="0033327C" w:rsidP="0033327C">
            <w:pPr>
              <w:rPr>
                <w:rFonts w:cs="Calibri"/>
                <w:color w:val="0F0F0F"/>
              </w:rPr>
            </w:pPr>
            <w:bookmarkStart w:id="368" w:name="BKM_11438698_6342_4ba6_9160_2D334486D531"/>
          </w:p>
        </w:tc>
        <w:tc>
          <w:tcPr>
            <w:tcW w:w="2790" w:type="dxa"/>
            <w:gridSpan w:val="2"/>
            <w:tcBorders>
              <w:top w:val="nil"/>
              <w:left w:val="nil"/>
              <w:bottom w:val="nil"/>
              <w:right w:val="nil"/>
            </w:tcBorders>
          </w:tcPr>
          <w:p w14:paraId="1C9E7D54"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Lod0 geometrie wegdeel</w:t>
            </w:r>
            <w:r w:rsidRPr="0033327C">
              <w:rPr>
                <w:color w:val="FF0000"/>
                <w:u w:val="single"/>
              </w:rPr>
              <w:fldChar w:fldCharType="end"/>
            </w:r>
          </w:p>
        </w:tc>
        <w:tc>
          <w:tcPr>
            <w:tcW w:w="4230" w:type="dxa"/>
            <w:tcBorders>
              <w:top w:val="nil"/>
              <w:left w:val="nil"/>
              <w:bottom w:val="nil"/>
              <w:right w:val="nil"/>
            </w:tcBorders>
          </w:tcPr>
          <w:p w14:paraId="073AB73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geometrische representatie van een wegdeel als vlak in 2.5D op level of detail 0.</w:t>
            </w:r>
            <w:r w:rsidRPr="0033327C">
              <w:rPr>
                <w:color w:val="FF0000"/>
                <w:u w:val="single"/>
              </w:rPr>
              <w:fldChar w:fldCharType="end"/>
            </w:r>
          </w:p>
        </w:tc>
        <w:tc>
          <w:tcPr>
            <w:tcW w:w="1080" w:type="dxa"/>
            <w:tcBorders>
              <w:top w:val="nil"/>
              <w:left w:val="nil"/>
              <w:bottom w:val="nil"/>
              <w:right w:val="nil"/>
            </w:tcBorders>
          </w:tcPr>
          <w:p w14:paraId="729284B3"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GM_Surface</w:t>
            </w:r>
            <w:r w:rsidRPr="0033327C">
              <w:rPr>
                <w:color w:val="FF0000"/>
                <w:u w:val="single"/>
              </w:rPr>
              <w:fldChar w:fldCharType="end"/>
            </w:r>
          </w:p>
        </w:tc>
        <w:tc>
          <w:tcPr>
            <w:tcW w:w="810" w:type="dxa"/>
            <w:tcBorders>
              <w:top w:val="nil"/>
              <w:left w:val="nil"/>
              <w:bottom w:val="nil"/>
              <w:right w:val="nil"/>
            </w:tcBorders>
          </w:tcPr>
          <w:p w14:paraId="79F9C62D"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68"/>
      </w:tr>
      <w:tr w:rsidR="0033327C" w:rsidRPr="0033327C" w14:paraId="2FA91FC1" w14:textId="77777777" w:rsidTr="00AA63DB">
        <w:tc>
          <w:tcPr>
            <w:tcW w:w="450" w:type="dxa"/>
            <w:tcBorders>
              <w:top w:val="nil"/>
              <w:left w:val="nil"/>
              <w:bottom w:val="nil"/>
              <w:right w:val="nil"/>
            </w:tcBorders>
          </w:tcPr>
          <w:p w14:paraId="47369EAD" w14:textId="77777777" w:rsidR="0033327C" w:rsidRPr="0033327C" w:rsidRDefault="0033327C" w:rsidP="0033327C">
            <w:pPr>
              <w:rPr>
                <w:rFonts w:cs="Calibri"/>
                <w:color w:val="0F0F0F"/>
              </w:rPr>
            </w:pPr>
            <w:bookmarkStart w:id="369" w:name="BKM_0293B525_513C_4ad1_B225_A5BD397CA7E8"/>
          </w:p>
        </w:tc>
        <w:tc>
          <w:tcPr>
            <w:tcW w:w="2790" w:type="dxa"/>
            <w:gridSpan w:val="2"/>
            <w:tcBorders>
              <w:top w:val="nil"/>
              <w:left w:val="nil"/>
              <w:bottom w:val="nil"/>
              <w:right w:val="nil"/>
            </w:tcBorders>
          </w:tcPr>
          <w:p w14:paraId="15721EC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 xml:space="preserve">Functie wegdeel </w:t>
            </w:r>
            <w:r w:rsidRPr="0033327C">
              <w:rPr>
                <w:color w:val="FF0000"/>
                <w:u w:val="single"/>
              </w:rPr>
              <w:fldChar w:fldCharType="end"/>
            </w:r>
          </w:p>
        </w:tc>
        <w:tc>
          <w:tcPr>
            <w:tcW w:w="4230" w:type="dxa"/>
            <w:tcBorders>
              <w:top w:val="nil"/>
              <w:left w:val="nil"/>
              <w:bottom w:val="nil"/>
              <w:right w:val="nil"/>
            </w:tcBorders>
          </w:tcPr>
          <w:p w14:paraId="561285AA"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Specificatie van het hoofdgebruiksdoel van het wegdeel.</w:t>
            </w:r>
            <w:r w:rsidRPr="0033327C">
              <w:rPr>
                <w:color w:val="FF0000"/>
                <w:u w:val="single"/>
              </w:rPr>
              <w:fldChar w:fldCharType="end"/>
            </w:r>
          </w:p>
        </w:tc>
        <w:tc>
          <w:tcPr>
            <w:tcW w:w="1080" w:type="dxa"/>
            <w:tcBorders>
              <w:top w:val="nil"/>
              <w:left w:val="nil"/>
              <w:bottom w:val="nil"/>
              <w:right w:val="nil"/>
            </w:tcBorders>
          </w:tcPr>
          <w:p w14:paraId="1F9EA366" w14:textId="77777777" w:rsidR="0033327C" w:rsidRPr="0033327C" w:rsidRDefault="0033327C" w:rsidP="0033327C">
            <w:pPr>
              <w:rPr>
                <w:rFonts w:cs="Calibri"/>
                <w:color w:val="FF0000"/>
                <w:u w:val="single"/>
              </w:rPr>
            </w:pPr>
            <w:r w:rsidRPr="0033327C">
              <w:rPr>
                <w:color w:val="FF0000"/>
                <w:u w:val="single"/>
              </w:rPr>
              <w:t>functie weg</w:t>
            </w:r>
          </w:p>
        </w:tc>
        <w:tc>
          <w:tcPr>
            <w:tcW w:w="810" w:type="dxa"/>
            <w:tcBorders>
              <w:top w:val="nil"/>
              <w:left w:val="nil"/>
              <w:bottom w:val="nil"/>
              <w:right w:val="nil"/>
            </w:tcBorders>
          </w:tcPr>
          <w:p w14:paraId="23EF5553"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69"/>
      </w:tr>
      <w:tr w:rsidR="0033327C" w:rsidRPr="0033327C" w14:paraId="661403E1" w14:textId="77777777" w:rsidTr="00AA63DB">
        <w:tc>
          <w:tcPr>
            <w:tcW w:w="450" w:type="dxa"/>
            <w:tcBorders>
              <w:top w:val="nil"/>
              <w:left w:val="nil"/>
              <w:bottom w:val="nil"/>
              <w:right w:val="nil"/>
            </w:tcBorders>
          </w:tcPr>
          <w:p w14:paraId="0633F759" w14:textId="77777777" w:rsidR="0033327C" w:rsidRPr="0033327C" w:rsidRDefault="0033327C" w:rsidP="0033327C">
            <w:pPr>
              <w:rPr>
                <w:rFonts w:cs="Calibri"/>
                <w:color w:val="0F0F0F"/>
              </w:rPr>
            </w:pPr>
            <w:bookmarkStart w:id="370" w:name="BKM_7EB0CB23_5E58_46bb_98F3_F208760B7F16"/>
          </w:p>
        </w:tc>
        <w:tc>
          <w:tcPr>
            <w:tcW w:w="2790" w:type="dxa"/>
            <w:gridSpan w:val="2"/>
            <w:tcBorders>
              <w:top w:val="nil"/>
              <w:left w:val="nil"/>
              <w:bottom w:val="nil"/>
              <w:right w:val="nil"/>
            </w:tcBorders>
          </w:tcPr>
          <w:p w14:paraId="12A4C8B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 xml:space="preserve">Plus functie wegdeel </w:t>
            </w:r>
            <w:r w:rsidRPr="0033327C">
              <w:rPr>
                <w:color w:val="FF0000"/>
                <w:u w:val="single"/>
              </w:rPr>
              <w:fldChar w:fldCharType="end"/>
            </w:r>
          </w:p>
        </w:tc>
        <w:tc>
          <w:tcPr>
            <w:tcW w:w="4230" w:type="dxa"/>
            <w:tcBorders>
              <w:top w:val="nil"/>
              <w:left w:val="nil"/>
              <w:bottom w:val="nil"/>
              <w:right w:val="nil"/>
            </w:tcBorders>
          </w:tcPr>
          <w:p w14:paraId="56B4842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Specificatie van het hoofdgebruiksdoel van het wegdeel, nadere classificatie.</w:t>
            </w:r>
            <w:r w:rsidRPr="0033327C">
              <w:rPr>
                <w:color w:val="FF0000"/>
                <w:u w:val="single"/>
              </w:rPr>
              <w:fldChar w:fldCharType="end"/>
            </w:r>
          </w:p>
        </w:tc>
        <w:tc>
          <w:tcPr>
            <w:tcW w:w="1080" w:type="dxa"/>
            <w:tcBorders>
              <w:top w:val="nil"/>
              <w:left w:val="nil"/>
              <w:bottom w:val="nil"/>
              <w:right w:val="nil"/>
            </w:tcBorders>
          </w:tcPr>
          <w:p w14:paraId="663E68B7" w14:textId="75275B79" w:rsidR="0033327C" w:rsidRPr="0033327C" w:rsidRDefault="0033327C" w:rsidP="0033327C">
            <w:pPr>
              <w:rPr>
                <w:rFonts w:cs="Calibri"/>
                <w:color w:val="FF0000"/>
                <w:u w:val="single"/>
              </w:rPr>
            </w:pPr>
            <w:r w:rsidRPr="0033327C">
              <w:rPr>
                <w:color w:val="FF0000"/>
                <w:u w:val="single"/>
              </w:rPr>
              <w:t>functie weg</w:t>
            </w:r>
            <w:r w:rsidR="00610F5F">
              <w:rPr>
                <w:color w:val="FF0000"/>
                <w:u w:val="single"/>
              </w:rPr>
              <w:t xml:space="preserve"> plus</w:t>
            </w:r>
          </w:p>
        </w:tc>
        <w:tc>
          <w:tcPr>
            <w:tcW w:w="810" w:type="dxa"/>
            <w:tcBorders>
              <w:top w:val="nil"/>
              <w:left w:val="nil"/>
              <w:bottom w:val="nil"/>
              <w:right w:val="nil"/>
            </w:tcBorders>
          </w:tcPr>
          <w:p w14:paraId="0344163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70"/>
      </w:tr>
      <w:tr w:rsidR="0033327C" w:rsidRPr="0033327C" w14:paraId="2640DB58" w14:textId="77777777" w:rsidTr="00AA63DB">
        <w:tc>
          <w:tcPr>
            <w:tcW w:w="450" w:type="dxa"/>
            <w:tcBorders>
              <w:top w:val="nil"/>
              <w:left w:val="nil"/>
              <w:bottom w:val="nil"/>
              <w:right w:val="nil"/>
            </w:tcBorders>
          </w:tcPr>
          <w:p w14:paraId="28E5C3C8" w14:textId="77777777" w:rsidR="0033327C" w:rsidRPr="0033327C" w:rsidRDefault="0033327C" w:rsidP="0033327C">
            <w:pPr>
              <w:rPr>
                <w:rFonts w:cs="Calibri"/>
                <w:color w:val="0F0F0F"/>
              </w:rPr>
            </w:pPr>
            <w:bookmarkStart w:id="371" w:name="BKM_4447539D_30FB_4273_84AA_4B425C8EFB50"/>
          </w:p>
        </w:tc>
        <w:tc>
          <w:tcPr>
            <w:tcW w:w="2790" w:type="dxa"/>
            <w:gridSpan w:val="2"/>
            <w:tcBorders>
              <w:top w:val="nil"/>
              <w:left w:val="nil"/>
              <w:bottom w:val="nil"/>
              <w:right w:val="nil"/>
            </w:tcBorders>
          </w:tcPr>
          <w:p w14:paraId="11948F80"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 xml:space="preserve">Fysiek voorkomen wegdeel </w:t>
            </w:r>
            <w:r w:rsidRPr="0033327C">
              <w:rPr>
                <w:color w:val="FF0000"/>
                <w:u w:val="single"/>
              </w:rPr>
              <w:fldChar w:fldCharType="end"/>
            </w:r>
          </w:p>
        </w:tc>
        <w:tc>
          <w:tcPr>
            <w:tcW w:w="4230" w:type="dxa"/>
            <w:tcBorders>
              <w:top w:val="nil"/>
              <w:left w:val="nil"/>
              <w:bottom w:val="nil"/>
              <w:right w:val="nil"/>
            </w:tcBorders>
          </w:tcPr>
          <w:p w14:paraId="0B51CBB0"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Mate waarin het wegdeel al of niet verhard is.</w:t>
            </w:r>
            <w:r w:rsidRPr="0033327C">
              <w:rPr>
                <w:color w:val="FF0000"/>
                <w:u w:val="single"/>
              </w:rPr>
              <w:fldChar w:fldCharType="end"/>
            </w:r>
          </w:p>
        </w:tc>
        <w:tc>
          <w:tcPr>
            <w:tcW w:w="1080" w:type="dxa"/>
            <w:tcBorders>
              <w:top w:val="nil"/>
              <w:left w:val="nil"/>
              <w:bottom w:val="nil"/>
              <w:right w:val="nil"/>
            </w:tcBorders>
          </w:tcPr>
          <w:p w14:paraId="5BFFDC87" w14:textId="77777777" w:rsidR="0033327C" w:rsidRPr="0033327C" w:rsidRDefault="0033327C" w:rsidP="0033327C">
            <w:pPr>
              <w:rPr>
                <w:rFonts w:cs="Calibri"/>
                <w:color w:val="FF0000"/>
                <w:u w:val="single"/>
              </w:rPr>
            </w:pPr>
            <w:r w:rsidRPr="0033327C">
              <w:rPr>
                <w:color w:val="FF0000"/>
                <w:u w:val="single"/>
              </w:rPr>
              <w:t>fysiek voorkomen weg</w:t>
            </w:r>
          </w:p>
        </w:tc>
        <w:tc>
          <w:tcPr>
            <w:tcW w:w="810" w:type="dxa"/>
            <w:tcBorders>
              <w:top w:val="nil"/>
              <w:left w:val="nil"/>
              <w:bottom w:val="nil"/>
              <w:right w:val="nil"/>
            </w:tcBorders>
          </w:tcPr>
          <w:p w14:paraId="01BC0CBA"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71"/>
      </w:tr>
      <w:tr w:rsidR="0033327C" w:rsidRPr="0033327C" w14:paraId="6C30FE39" w14:textId="77777777" w:rsidTr="00AA63DB">
        <w:tc>
          <w:tcPr>
            <w:tcW w:w="450" w:type="dxa"/>
            <w:tcBorders>
              <w:top w:val="nil"/>
              <w:left w:val="nil"/>
              <w:bottom w:val="nil"/>
              <w:right w:val="nil"/>
            </w:tcBorders>
          </w:tcPr>
          <w:p w14:paraId="212B730C" w14:textId="77777777" w:rsidR="0033327C" w:rsidRPr="0033327C" w:rsidRDefault="0033327C" w:rsidP="0033327C">
            <w:pPr>
              <w:rPr>
                <w:rFonts w:cs="Calibri"/>
                <w:color w:val="0F0F0F"/>
              </w:rPr>
            </w:pPr>
            <w:bookmarkStart w:id="372" w:name="BKM_8FB407D2_282F_4a11_874E_BF4424A00F1F"/>
          </w:p>
        </w:tc>
        <w:tc>
          <w:tcPr>
            <w:tcW w:w="2790" w:type="dxa"/>
            <w:gridSpan w:val="2"/>
            <w:tcBorders>
              <w:top w:val="nil"/>
              <w:left w:val="nil"/>
              <w:bottom w:val="nil"/>
              <w:right w:val="nil"/>
            </w:tcBorders>
          </w:tcPr>
          <w:p w14:paraId="1AE9670F"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 xml:space="preserve">Plus fysiek voorkomen wegdeel </w:t>
            </w:r>
            <w:r w:rsidRPr="0033327C">
              <w:rPr>
                <w:color w:val="FF0000"/>
                <w:u w:val="single"/>
              </w:rPr>
              <w:fldChar w:fldCharType="end"/>
            </w:r>
          </w:p>
        </w:tc>
        <w:tc>
          <w:tcPr>
            <w:tcW w:w="4230" w:type="dxa"/>
            <w:tcBorders>
              <w:top w:val="nil"/>
              <w:left w:val="nil"/>
              <w:bottom w:val="nil"/>
              <w:right w:val="nil"/>
            </w:tcBorders>
          </w:tcPr>
          <w:p w14:paraId="072359CF"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Mate waarin het wegdeel al of niet verhard is, nadere classificatie.</w:t>
            </w:r>
            <w:r w:rsidRPr="0033327C">
              <w:rPr>
                <w:color w:val="FF0000"/>
                <w:u w:val="single"/>
              </w:rPr>
              <w:fldChar w:fldCharType="end"/>
            </w:r>
          </w:p>
        </w:tc>
        <w:tc>
          <w:tcPr>
            <w:tcW w:w="1080" w:type="dxa"/>
            <w:tcBorders>
              <w:top w:val="nil"/>
              <w:left w:val="nil"/>
              <w:bottom w:val="nil"/>
              <w:right w:val="nil"/>
            </w:tcBorders>
          </w:tcPr>
          <w:p w14:paraId="723905E1" w14:textId="03B1C193" w:rsidR="0033327C" w:rsidRPr="0033327C" w:rsidRDefault="0033327C" w:rsidP="0033327C">
            <w:pPr>
              <w:rPr>
                <w:rFonts w:cs="Calibri"/>
                <w:color w:val="FF0000"/>
                <w:u w:val="single"/>
              </w:rPr>
            </w:pPr>
            <w:r w:rsidRPr="0033327C">
              <w:rPr>
                <w:color w:val="FF0000"/>
                <w:u w:val="single"/>
              </w:rPr>
              <w:t>fysiek voorkomen weg</w:t>
            </w:r>
            <w:r w:rsidR="00610F5F">
              <w:rPr>
                <w:color w:val="FF0000"/>
                <w:u w:val="single"/>
              </w:rPr>
              <w:t xml:space="preserve"> plus</w:t>
            </w:r>
          </w:p>
        </w:tc>
        <w:tc>
          <w:tcPr>
            <w:tcW w:w="810" w:type="dxa"/>
            <w:tcBorders>
              <w:top w:val="nil"/>
              <w:left w:val="nil"/>
              <w:bottom w:val="nil"/>
              <w:right w:val="nil"/>
            </w:tcBorders>
          </w:tcPr>
          <w:p w14:paraId="10A384F9"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72"/>
      </w:tr>
      <w:tr w:rsidR="0033327C" w:rsidRPr="0033327C" w14:paraId="39492A4C" w14:textId="77777777" w:rsidTr="00AA63DB">
        <w:tc>
          <w:tcPr>
            <w:tcW w:w="450" w:type="dxa"/>
            <w:tcBorders>
              <w:top w:val="nil"/>
              <w:left w:val="nil"/>
              <w:bottom w:val="nil"/>
              <w:right w:val="nil"/>
            </w:tcBorders>
          </w:tcPr>
          <w:p w14:paraId="2E95D2A2" w14:textId="77777777" w:rsidR="0033327C" w:rsidRPr="0033327C" w:rsidRDefault="0033327C" w:rsidP="0033327C">
            <w:pPr>
              <w:rPr>
                <w:rFonts w:cs="Calibri"/>
                <w:color w:val="0F0F0F"/>
              </w:rPr>
            </w:pPr>
            <w:bookmarkStart w:id="373" w:name="BKM_8D454A46_8068_4606_A66E_731C17B2A842"/>
          </w:p>
        </w:tc>
        <w:tc>
          <w:tcPr>
            <w:tcW w:w="2790" w:type="dxa"/>
            <w:gridSpan w:val="2"/>
            <w:tcBorders>
              <w:top w:val="nil"/>
              <w:left w:val="nil"/>
              <w:bottom w:val="nil"/>
              <w:right w:val="nil"/>
            </w:tcBorders>
          </w:tcPr>
          <w:p w14:paraId="44BE697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Wegdeel op talud</w:t>
            </w:r>
            <w:r w:rsidRPr="0033327C">
              <w:fldChar w:fldCharType="end"/>
            </w:r>
          </w:p>
        </w:tc>
        <w:tc>
          <w:tcPr>
            <w:tcW w:w="4230" w:type="dxa"/>
            <w:tcBorders>
              <w:top w:val="nil"/>
              <w:left w:val="nil"/>
              <w:bottom w:val="nil"/>
              <w:right w:val="nil"/>
            </w:tcBorders>
          </w:tcPr>
          <w:p w14:paraId="57E1DC0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Indicatie of het object wel of niet op een hellend vlak ligt.</w:t>
            </w:r>
            <w:r w:rsidRPr="0033327C">
              <w:fldChar w:fldCharType="end"/>
            </w:r>
          </w:p>
        </w:tc>
        <w:tc>
          <w:tcPr>
            <w:tcW w:w="1080" w:type="dxa"/>
            <w:tcBorders>
              <w:top w:val="nil"/>
              <w:left w:val="nil"/>
              <w:bottom w:val="nil"/>
              <w:right w:val="nil"/>
            </w:tcBorders>
          </w:tcPr>
          <w:p w14:paraId="0EC36099" w14:textId="77777777" w:rsidR="0033327C" w:rsidRPr="0033327C" w:rsidRDefault="0033327C" w:rsidP="0033327C">
            <w:pPr>
              <w:rPr>
                <w:rFonts w:cs="Calibri"/>
                <w:u w:val="single"/>
              </w:rPr>
            </w:pPr>
            <w:r w:rsidRPr="0033327C">
              <w:rPr>
                <w:color w:val="FF0000"/>
                <w:u w:val="single"/>
              </w:rPr>
              <w:t>boolean</w:t>
            </w:r>
          </w:p>
        </w:tc>
        <w:tc>
          <w:tcPr>
            <w:tcW w:w="810" w:type="dxa"/>
            <w:tcBorders>
              <w:top w:val="nil"/>
              <w:left w:val="nil"/>
              <w:bottom w:val="nil"/>
              <w:right w:val="nil"/>
            </w:tcBorders>
          </w:tcPr>
          <w:p w14:paraId="785D95C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73"/>
      </w:tr>
      <w:tr w:rsidR="0033327C" w:rsidRPr="0033327C" w14:paraId="034BC33F" w14:textId="77777777" w:rsidTr="00AA63DB">
        <w:tc>
          <w:tcPr>
            <w:tcW w:w="450" w:type="dxa"/>
            <w:tcBorders>
              <w:top w:val="nil"/>
              <w:left w:val="nil"/>
              <w:bottom w:val="nil"/>
              <w:right w:val="nil"/>
            </w:tcBorders>
          </w:tcPr>
          <w:p w14:paraId="46E88871" w14:textId="77777777" w:rsidR="0033327C" w:rsidRPr="0033327C" w:rsidRDefault="0033327C" w:rsidP="0033327C">
            <w:pPr>
              <w:rPr>
                <w:rFonts w:cs="Calibri"/>
                <w:color w:val="0F0F0F"/>
              </w:rPr>
            </w:pPr>
            <w:bookmarkStart w:id="374" w:name="BKM_200ABDCD_A9F0_43cb_AEFE_6E60DE9707FB"/>
          </w:p>
        </w:tc>
        <w:tc>
          <w:tcPr>
            <w:tcW w:w="2790" w:type="dxa"/>
            <w:gridSpan w:val="2"/>
            <w:tcBorders>
              <w:top w:val="nil"/>
              <w:left w:val="nil"/>
              <w:bottom w:val="nil"/>
              <w:right w:val="nil"/>
            </w:tcBorders>
          </w:tcPr>
          <w:p w14:paraId="61C720E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begin geldgiheid wegdeel</w:t>
            </w:r>
            <w:r w:rsidRPr="0033327C">
              <w:fldChar w:fldCharType="end"/>
            </w:r>
          </w:p>
        </w:tc>
        <w:tc>
          <w:tcPr>
            <w:tcW w:w="4230" w:type="dxa"/>
            <w:tcBorders>
              <w:top w:val="nil"/>
              <w:left w:val="nil"/>
              <w:bottom w:val="nil"/>
              <w:right w:val="nil"/>
            </w:tcBorders>
          </w:tcPr>
          <w:p w14:paraId="2F47280C"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het wegdeel is ontstaan.</w:t>
            </w:r>
            <w:r w:rsidRPr="0033327C">
              <w:fldChar w:fldCharType="end"/>
            </w:r>
          </w:p>
        </w:tc>
        <w:tc>
          <w:tcPr>
            <w:tcW w:w="1080" w:type="dxa"/>
            <w:tcBorders>
              <w:top w:val="nil"/>
              <w:left w:val="nil"/>
              <w:bottom w:val="nil"/>
              <w:right w:val="nil"/>
            </w:tcBorders>
          </w:tcPr>
          <w:p w14:paraId="57D8292D"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1AB094D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74"/>
      </w:tr>
      <w:tr w:rsidR="0033327C" w:rsidRPr="0033327C" w14:paraId="6B25F28E" w14:textId="77777777" w:rsidTr="00AA63DB">
        <w:tc>
          <w:tcPr>
            <w:tcW w:w="450" w:type="dxa"/>
            <w:tcBorders>
              <w:top w:val="nil"/>
              <w:left w:val="nil"/>
              <w:bottom w:val="nil"/>
              <w:right w:val="nil"/>
            </w:tcBorders>
          </w:tcPr>
          <w:p w14:paraId="0C8DFD04" w14:textId="77777777" w:rsidR="0033327C" w:rsidRPr="0033327C" w:rsidRDefault="0033327C" w:rsidP="0033327C">
            <w:pPr>
              <w:rPr>
                <w:rFonts w:cs="Calibri"/>
                <w:color w:val="0F0F0F"/>
              </w:rPr>
            </w:pPr>
            <w:bookmarkStart w:id="375" w:name="BKM_EE38C1CE_CF90_4cd4_A401_D5D54B746931"/>
          </w:p>
        </w:tc>
        <w:tc>
          <w:tcPr>
            <w:tcW w:w="2790" w:type="dxa"/>
            <w:gridSpan w:val="2"/>
            <w:tcBorders>
              <w:top w:val="nil"/>
              <w:left w:val="nil"/>
              <w:bottom w:val="nil"/>
              <w:right w:val="nil"/>
            </w:tcBorders>
          </w:tcPr>
          <w:p w14:paraId="3E302D9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einde geldigheid wegdeel</w:t>
            </w:r>
            <w:r w:rsidRPr="0033327C">
              <w:fldChar w:fldCharType="end"/>
            </w:r>
          </w:p>
        </w:tc>
        <w:tc>
          <w:tcPr>
            <w:tcW w:w="4230" w:type="dxa"/>
            <w:tcBorders>
              <w:top w:val="nil"/>
              <w:left w:val="nil"/>
              <w:bottom w:val="nil"/>
              <w:right w:val="nil"/>
            </w:tcBorders>
          </w:tcPr>
          <w:p w14:paraId="5952C27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het wegdeel ongeldig is geworden.</w:t>
            </w:r>
            <w:r w:rsidRPr="0033327C">
              <w:fldChar w:fldCharType="end"/>
            </w:r>
          </w:p>
        </w:tc>
        <w:tc>
          <w:tcPr>
            <w:tcW w:w="1080" w:type="dxa"/>
            <w:tcBorders>
              <w:top w:val="nil"/>
              <w:left w:val="nil"/>
              <w:bottom w:val="nil"/>
              <w:right w:val="nil"/>
            </w:tcBorders>
          </w:tcPr>
          <w:p w14:paraId="56FBCD29"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14FA8DF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75"/>
      </w:tr>
    </w:tbl>
    <w:p w14:paraId="29D73503"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2D1C4F84" w14:textId="77777777" w:rsidTr="00AA63DB">
        <w:tc>
          <w:tcPr>
            <w:tcW w:w="9360" w:type="dxa"/>
            <w:tcBorders>
              <w:top w:val="nil"/>
              <w:left w:val="nil"/>
              <w:bottom w:val="nil"/>
              <w:right w:val="nil"/>
            </w:tcBorders>
          </w:tcPr>
          <w:p w14:paraId="40197EA5" w14:textId="77777777" w:rsidR="0033327C" w:rsidRPr="0033327C" w:rsidRDefault="0033327C" w:rsidP="0033327C">
            <w:pPr>
              <w:rPr>
                <w:rFonts w:cs="Calibri"/>
                <w:color w:val="0F0F0F"/>
              </w:rPr>
            </w:pPr>
            <w:r w:rsidRPr="0033327C">
              <w:rPr>
                <w:rFonts w:cs="Calibri"/>
                <w:b/>
                <w:bCs/>
                <w:color w:val="0F0F0F"/>
              </w:rPr>
              <w:t>Overzicht relaties</w:t>
            </w:r>
          </w:p>
        </w:tc>
      </w:tr>
    </w:tbl>
    <w:p w14:paraId="3223510C"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6A218C21" w14:textId="77777777" w:rsidTr="00AA63DB">
        <w:tc>
          <w:tcPr>
            <w:tcW w:w="9360" w:type="dxa"/>
            <w:tcBorders>
              <w:top w:val="nil"/>
              <w:left w:val="nil"/>
              <w:bottom w:val="nil"/>
              <w:right w:val="nil"/>
            </w:tcBorders>
          </w:tcPr>
          <w:p w14:paraId="0FE907E3" w14:textId="77777777" w:rsidR="0033327C" w:rsidRPr="0033327C" w:rsidRDefault="0033327C" w:rsidP="0033327C">
            <w:pPr>
              <w:rPr>
                <w:rFonts w:cs="Calibri"/>
                <w:b/>
                <w:bCs/>
                <w:color w:val="0F0F0F"/>
              </w:rPr>
            </w:pPr>
            <w:r w:rsidRPr="0033327C">
              <w:rPr>
                <w:rFonts w:cs="Calibri"/>
                <w:b/>
                <w:bCs/>
                <w:color w:val="0F0F0F"/>
              </w:rPr>
              <w:t>Toelichting objecttype</w:t>
            </w:r>
          </w:p>
          <w:p w14:paraId="79E050B9" w14:textId="60CEA95B" w:rsidR="0033327C" w:rsidRPr="0033327C" w:rsidRDefault="0033327C" w:rsidP="0033327C">
            <w:pPr>
              <w:ind w:left="720"/>
              <w:rPr>
                <w:rFonts w:cs="Calibri"/>
                <w:color w:val="FF0000"/>
                <w:u w:val="single"/>
              </w:rPr>
            </w:pPr>
            <w:r w:rsidRPr="0033327C">
              <w:rPr>
                <w:rFonts w:cs="Calibri"/>
                <w:color w:val="FF0000"/>
                <w:u w:val="single"/>
              </w:rPr>
              <w:t xml:space="preserve">Naast het bestaande object kan tegelijkertijd ook een geplande geometriewijziging van hetzelfde bestaande object zijn vastgelegd. De plantopografie is dan als apart object opgenomen met een eigen identificatie. Via de geometrische relatie is af te </w:t>
            </w:r>
            <w:r w:rsidR="003676E7">
              <w:rPr>
                <w:rFonts w:cs="Calibri"/>
                <w:color w:val="FF0000"/>
                <w:u w:val="single"/>
              </w:rPr>
              <w:t>leiden</w:t>
            </w:r>
            <w:r w:rsidRPr="0033327C">
              <w:rPr>
                <w:rFonts w:cs="Calibri"/>
                <w:color w:val="FF0000"/>
                <w:u w:val="single"/>
              </w:rPr>
              <w:t xml:space="preserve"> dat het de plantopografie van een bestaand object betreft. Zie verder IMGeo.</w:t>
            </w:r>
          </w:p>
          <w:p w14:paraId="2D85D16E" w14:textId="77777777" w:rsidR="0033327C" w:rsidRPr="0033327C" w:rsidRDefault="0033327C" w:rsidP="0033327C">
            <w:pPr>
              <w:ind w:left="720"/>
              <w:rPr>
                <w:rFonts w:cs="Calibri"/>
                <w:color w:val="FF0000"/>
                <w:u w:val="single"/>
              </w:rPr>
            </w:pPr>
          </w:p>
          <w:p w14:paraId="01C02522" w14:textId="77777777" w:rsidR="0033327C" w:rsidRPr="0033327C" w:rsidRDefault="0033327C" w:rsidP="0033327C">
            <w:pPr>
              <w:ind w:left="720"/>
              <w:rPr>
                <w:rFonts w:cs="Calibri"/>
                <w:color w:val="FF0000"/>
                <w:u w:val="single"/>
              </w:rPr>
            </w:pPr>
            <w:r w:rsidRPr="0033327C">
              <w:rPr>
                <w:rFonts w:cs="Calibri"/>
                <w:color w:val="FF0000"/>
                <w:u w:val="single"/>
              </w:rPr>
              <w:t>Objecttype WEGDEEL is het equivalent van het city gml objecttype TRAFFIC AREA.</w:t>
            </w:r>
          </w:p>
          <w:p w14:paraId="435D375C" w14:textId="77777777" w:rsidR="0033327C" w:rsidRPr="0033327C" w:rsidRDefault="0033327C" w:rsidP="0033327C">
            <w:pPr>
              <w:ind w:left="720"/>
              <w:rPr>
                <w:rFonts w:cs="Calibri"/>
                <w:color w:val="0F0F0F"/>
              </w:rPr>
            </w:pPr>
          </w:p>
        </w:tc>
      </w:tr>
    </w:tbl>
    <w:p w14:paraId="2409B850" w14:textId="77777777" w:rsidR="0033327C" w:rsidRPr="0033327C" w:rsidRDefault="0033327C" w:rsidP="0033327C">
      <w:pPr>
        <w:spacing w:line="500" w:lineRule="exact"/>
        <w:ind w:left="1135"/>
        <w:contextualSpacing w:val="0"/>
        <w:outlineLvl w:val="1"/>
        <w:rPr>
          <w:rFonts w:eastAsia="Calibri"/>
          <w:sz w:val="20"/>
          <w:szCs w:val="20"/>
          <w:lang w:eastAsia="en-US"/>
        </w:rPr>
      </w:pPr>
      <w:bookmarkStart w:id="376" w:name="BKM_2F759BC4_7E3C_4ce9_94FF_33A4106A6E5A"/>
      <w:bookmarkEnd w:id="376"/>
    </w:p>
    <w:p w14:paraId="23F0A53D" w14:textId="77777777" w:rsidR="0033327C" w:rsidRPr="0033327C" w:rsidRDefault="0033327C" w:rsidP="0033327C">
      <w:pPr>
        <w:rPr>
          <w:rFonts w:eastAsia="Calibri"/>
          <w:lang w:eastAsia="en-US"/>
        </w:rPr>
      </w:pPr>
      <w:r w:rsidRPr="0033327C">
        <w:br w:type="page"/>
      </w:r>
    </w:p>
    <w:p w14:paraId="61FFD645" w14:textId="444100D9" w:rsidR="0033327C" w:rsidRPr="0033327C" w:rsidRDefault="00F162DC" w:rsidP="0033327C">
      <w:pPr>
        <w:pStyle w:val="Kop2"/>
        <w:rPr>
          <w:color w:val="0F0F0F"/>
        </w:rPr>
      </w:pPr>
      <w:r>
        <w:rPr>
          <w:rFonts w:ascii="Calibri" w:hAnsi="Calibri" w:cs="Calibri"/>
          <w:color w:val="0F0F0F"/>
          <w:sz w:val="28"/>
          <w:szCs w:val="28"/>
        </w:rPr>
        <w:lastRenderedPageBreak/>
        <w:t xml:space="preserve">&lt;&lt;Objecttype&gt;&gt; </w:t>
      </w:r>
      <w:r w:rsidR="0033327C" w:rsidRPr="0033327C">
        <w:rPr>
          <w:rFonts w:ascii="Calibri" w:hAnsi="Calibri" w:cs="Calibri"/>
          <w:color w:val="0F0F0F"/>
          <w:sz w:val="28"/>
          <w:szCs w:val="28"/>
        </w:rPr>
        <w:t xml:space="preserve"> </w:t>
      </w:r>
      <w:r w:rsidR="0033327C" w:rsidRPr="0033327C">
        <w:rPr>
          <w:rFonts w:ascii="Calibri" w:hAnsi="Calibri" w:cs="Calibri"/>
          <w:color w:val="0F0F0F"/>
          <w:sz w:val="28"/>
          <w:szCs w:val="28"/>
        </w:rPr>
        <w:fldChar w:fldCharType="begin" w:fldLock="1"/>
      </w:r>
      <w:r w:rsidR="0033327C" w:rsidRPr="0033327C">
        <w:rPr>
          <w:rFonts w:ascii="Calibri" w:hAnsi="Calibri" w:cs="Calibri"/>
          <w:color w:val="0F0F0F"/>
          <w:sz w:val="28"/>
          <w:szCs w:val="28"/>
        </w:rPr>
        <w:instrText>MERGEFIELD Element.Name</w:instrText>
      </w:r>
      <w:r w:rsidR="0033327C" w:rsidRPr="0033327C">
        <w:rPr>
          <w:rFonts w:ascii="Calibri" w:hAnsi="Calibri" w:cs="Calibri"/>
          <w:color w:val="0F0F0F"/>
          <w:sz w:val="28"/>
          <w:szCs w:val="28"/>
        </w:rPr>
        <w:fldChar w:fldCharType="separate"/>
      </w:r>
      <w:r w:rsidR="0033327C" w:rsidRPr="0033327C">
        <w:rPr>
          <w:rFonts w:ascii="Calibri" w:hAnsi="Calibri" w:cs="Calibri"/>
          <w:color w:val="0F0F0F"/>
          <w:sz w:val="28"/>
          <w:szCs w:val="28"/>
        </w:rPr>
        <w:t>WIJK</w:t>
      </w:r>
      <w:r w:rsidR="0033327C" w:rsidRPr="0033327C">
        <w:rPr>
          <w:rFonts w:ascii="Calibri" w:hAnsi="Calibri" w:cs="Calibri"/>
          <w:color w:val="0F0F0F"/>
          <w:sz w:val="28"/>
          <w:szCs w:val="28"/>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6F8583AF" w14:textId="77777777" w:rsidTr="00AA63DB">
        <w:trPr>
          <w:trHeight w:val="271"/>
        </w:trPr>
        <w:tc>
          <w:tcPr>
            <w:tcW w:w="2340" w:type="dxa"/>
            <w:gridSpan w:val="2"/>
            <w:tcBorders>
              <w:top w:val="nil"/>
              <w:left w:val="nil"/>
              <w:bottom w:val="nil"/>
              <w:right w:val="nil"/>
            </w:tcBorders>
          </w:tcPr>
          <w:p w14:paraId="2ECC0F5A" w14:textId="77777777" w:rsidR="0033327C" w:rsidRPr="0033327C" w:rsidRDefault="0033327C" w:rsidP="0033327C">
            <w:pPr>
              <w:rPr>
                <w:rFonts w:cs="Calibri"/>
                <w:color w:val="0F0F0F"/>
              </w:rPr>
            </w:pPr>
            <w:r w:rsidRPr="0033327C">
              <w:rPr>
                <w:rFonts w:cs="Calibri"/>
                <w:b/>
                <w:bCs/>
                <w:color w:val="0F0F0F"/>
              </w:rPr>
              <w:t>Naam</w:t>
            </w:r>
          </w:p>
        </w:tc>
        <w:tc>
          <w:tcPr>
            <w:tcW w:w="7020" w:type="dxa"/>
            <w:gridSpan w:val="4"/>
            <w:tcBorders>
              <w:top w:val="nil"/>
              <w:left w:val="nil"/>
              <w:bottom w:val="nil"/>
              <w:right w:val="nil"/>
            </w:tcBorders>
          </w:tcPr>
          <w:p w14:paraId="6575B3F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WIJK</w:t>
            </w:r>
            <w:r w:rsidRPr="0033327C">
              <w:fldChar w:fldCharType="end"/>
            </w:r>
          </w:p>
        </w:tc>
      </w:tr>
      <w:tr w:rsidR="0033327C" w:rsidRPr="0033327C" w14:paraId="32448C39" w14:textId="77777777" w:rsidTr="00AA63DB">
        <w:trPr>
          <w:trHeight w:hRule="exact" w:val="128"/>
        </w:trPr>
        <w:tc>
          <w:tcPr>
            <w:tcW w:w="2340" w:type="dxa"/>
            <w:gridSpan w:val="2"/>
            <w:tcBorders>
              <w:top w:val="nil"/>
              <w:left w:val="nil"/>
              <w:bottom w:val="nil"/>
              <w:right w:val="nil"/>
            </w:tcBorders>
          </w:tcPr>
          <w:p w14:paraId="7019CDED"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8FDF8F5" w14:textId="77777777" w:rsidR="0033327C" w:rsidRPr="0033327C" w:rsidRDefault="0033327C" w:rsidP="0033327C">
            <w:pPr>
              <w:rPr>
                <w:rFonts w:cs="Calibri"/>
                <w:color w:val="0F0F0F"/>
              </w:rPr>
            </w:pPr>
          </w:p>
        </w:tc>
      </w:tr>
      <w:tr w:rsidR="0033327C" w:rsidRPr="0033327C" w14:paraId="53959A5C" w14:textId="77777777" w:rsidTr="00AA63DB">
        <w:tc>
          <w:tcPr>
            <w:tcW w:w="2340" w:type="dxa"/>
            <w:gridSpan w:val="2"/>
            <w:tcBorders>
              <w:top w:val="nil"/>
              <w:left w:val="nil"/>
              <w:bottom w:val="nil"/>
              <w:right w:val="nil"/>
            </w:tcBorders>
          </w:tcPr>
          <w:p w14:paraId="0AC4298C" w14:textId="77777777" w:rsidR="0033327C" w:rsidRPr="0033327C" w:rsidRDefault="0033327C" w:rsidP="0033327C">
            <w:pPr>
              <w:rPr>
                <w:rFonts w:cs="Calibri"/>
                <w:color w:val="0F0F0F"/>
              </w:rPr>
            </w:pPr>
            <w:r w:rsidRPr="0033327C">
              <w:rPr>
                <w:rFonts w:cs="Calibri"/>
                <w:b/>
                <w:bCs/>
                <w:color w:val="0F0F0F"/>
              </w:rPr>
              <w:t>Mnemonic</w:t>
            </w:r>
          </w:p>
        </w:tc>
        <w:tc>
          <w:tcPr>
            <w:tcW w:w="7020" w:type="dxa"/>
            <w:gridSpan w:val="4"/>
            <w:tcBorders>
              <w:top w:val="nil"/>
              <w:left w:val="nil"/>
              <w:bottom w:val="nil"/>
              <w:right w:val="nil"/>
            </w:tcBorders>
          </w:tcPr>
          <w:p w14:paraId="227A943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Element.Alias</w:instrText>
            </w:r>
            <w:r w:rsidRPr="0033327C">
              <w:fldChar w:fldCharType="separate"/>
            </w:r>
            <w:r w:rsidRPr="0033327C">
              <w:rPr>
                <w:rFonts w:cs="Calibri"/>
                <w:color w:val="0F0F0F"/>
              </w:rPr>
              <w:t>WYK</w:t>
            </w:r>
            <w:r w:rsidRPr="0033327C">
              <w:fldChar w:fldCharType="end"/>
            </w:r>
          </w:p>
        </w:tc>
      </w:tr>
      <w:tr w:rsidR="0033327C" w:rsidRPr="0033327C" w14:paraId="0CF84A57" w14:textId="77777777" w:rsidTr="00AA63DB">
        <w:trPr>
          <w:trHeight w:hRule="exact" w:val="128"/>
        </w:trPr>
        <w:tc>
          <w:tcPr>
            <w:tcW w:w="2340" w:type="dxa"/>
            <w:gridSpan w:val="2"/>
            <w:tcBorders>
              <w:top w:val="nil"/>
              <w:left w:val="nil"/>
              <w:bottom w:val="nil"/>
              <w:right w:val="nil"/>
            </w:tcBorders>
          </w:tcPr>
          <w:p w14:paraId="2D4FB016"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5230EB6" w14:textId="77777777" w:rsidR="0033327C" w:rsidRPr="0033327C" w:rsidRDefault="0033327C" w:rsidP="0033327C">
            <w:pPr>
              <w:rPr>
                <w:rFonts w:cs="Calibri"/>
                <w:color w:val="0F0F0F"/>
              </w:rPr>
            </w:pPr>
          </w:p>
        </w:tc>
      </w:tr>
      <w:tr w:rsidR="0033327C" w:rsidRPr="0033327C" w14:paraId="7731E889" w14:textId="77777777" w:rsidTr="00AA63DB">
        <w:tc>
          <w:tcPr>
            <w:tcW w:w="2340" w:type="dxa"/>
            <w:gridSpan w:val="2"/>
            <w:tcBorders>
              <w:top w:val="nil"/>
              <w:left w:val="nil"/>
              <w:bottom w:val="nil"/>
              <w:right w:val="nil"/>
            </w:tcBorders>
          </w:tcPr>
          <w:p w14:paraId="2C48A680" w14:textId="77777777" w:rsidR="0033327C" w:rsidRPr="0033327C" w:rsidRDefault="0033327C" w:rsidP="0033327C">
            <w:pPr>
              <w:rPr>
                <w:rFonts w:cs="Calibri"/>
                <w:b/>
                <w:bCs/>
                <w:color w:val="0F0F0F"/>
              </w:rPr>
            </w:pPr>
            <w:r w:rsidRPr="0033327C">
              <w:rPr>
                <w:rFonts w:cs="Calibri"/>
                <w:b/>
                <w:bCs/>
                <w:color w:val="0F0F0F"/>
              </w:rPr>
              <w:t>Herkomst</w:t>
            </w:r>
          </w:p>
        </w:tc>
        <w:tc>
          <w:tcPr>
            <w:tcW w:w="7020" w:type="dxa"/>
            <w:gridSpan w:val="4"/>
            <w:tcBorders>
              <w:top w:val="nil"/>
              <w:left w:val="nil"/>
              <w:bottom w:val="nil"/>
              <w:right w:val="nil"/>
            </w:tcBorders>
          </w:tcPr>
          <w:p w14:paraId="7A284D7F" w14:textId="77777777" w:rsidR="0033327C" w:rsidRPr="0033327C" w:rsidRDefault="0033327C" w:rsidP="0033327C">
            <w:pPr>
              <w:rPr>
                <w:rFonts w:cs="Calibri"/>
                <w:color w:val="0F0F0F"/>
              </w:rPr>
            </w:pPr>
            <w:r w:rsidRPr="0033327C">
              <w:rPr>
                <w:rFonts w:cs="Calibri"/>
                <w:color w:val="0F0F0F"/>
              </w:rPr>
              <w:t>GFO BG</w:t>
            </w:r>
          </w:p>
        </w:tc>
      </w:tr>
      <w:tr w:rsidR="0033327C" w:rsidRPr="0033327C" w14:paraId="263F670E" w14:textId="77777777" w:rsidTr="00AA63DB">
        <w:trPr>
          <w:trHeight w:hRule="exact" w:val="128"/>
        </w:trPr>
        <w:tc>
          <w:tcPr>
            <w:tcW w:w="2340" w:type="dxa"/>
            <w:gridSpan w:val="2"/>
            <w:tcBorders>
              <w:top w:val="nil"/>
              <w:left w:val="nil"/>
              <w:bottom w:val="nil"/>
              <w:right w:val="nil"/>
            </w:tcBorders>
          </w:tcPr>
          <w:p w14:paraId="50B2C315"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74F2EB72" w14:textId="77777777" w:rsidR="0033327C" w:rsidRPr="0033327C" w:rsidRDefault="0033327C" w:rsidP="0033327C">
            <w:pPr>
              <w:rPr>
                <w:rFonts w:cs="Calibri"/>
                <w:color w:val="0F0F0F"/>
              </w:rPr>
            </w:pPr>
          </w:p>
        </w:tc>
      </w:tr>
      <w:tr w:rsidR="0033327C" w:rsidRPr="0033327C" w14:paraId="365811C5" w14:textId="77777777" w:rsidTr="00AA63DB">
        <w:trPr>
          <w:trHeight w:val="230"/>
        </w:trPr>
        <w:tc>
          <w:tcPr>
            <w:tcW w:w="2340" w:type="dxa"/>
            <w:gridSpan w:val="2"/>
            <w:tcBorders>
              <w:top w:val="nil"/>
              <w:left w:val="nil"/>
              <w:bottom w:val="nil"/>
              <w:right w:val="nil"/>
            </w:tcBorders>
          </w:tcPr>
          <w:p w14:paraId="69615AA0" w14:textId="77777777" w:rsidR="0033327C" w:rsidRPr="0033327C" w:rsidRDefault="0033327C" w:rsidP="0033327C">
            <w:pPr>
              <w:rPr>
                <w:rFonts w:cs="Calibri"/>
                <w:b/>
                <w:bCs/>
                <w:color w:val="0F0F0F"/>
              </w:rPr>
            </w:pPr>
            <w:r w:rsidRPr="0033327C">
              <w:rPr>
                <w:rFonts w:cs="Calibri"/>
                <w:b/>
                <w:bCs/>
                <w:color w:val="0F0F0F"/>
              </w:rPr>
              <w:t>Definitie</w:t>
            </w:r>
          </w:p>
        </w:tc>
        <w:tc>
          <w:tcPr>
            <w:tcW w:w="7020" w:type="dxa"/>
            <w:gridSpan w:val="4"/>
            <w:tcBorders>
              <w:top w:val="nil"/>
              <w:left w:val="nil"/>
              <w:bottom w:val="nil"/>
              <w:right w:val="nil"/>
            </w:tcBorders>
          </w:tcPr>
          <w:p w14:paraId="56DEA475"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Element.Notes</w:instrText>
            </w:r>
            <w:r w:rsidRPr="0033327C">
              <w:fldChar w:fldCharType="separate"/>
            </w:r>
            <w:r w:rsidRPr="0033327C">
              <w:rPr>
                <w:rFonts w:cs="Calibri"/>
                <w:color w:val="0F0F0F"/>
              </w:rPr>
              <w:t>Een aaneengesloten gedeelte van het grondgebied van een gemeente, waarvan de grenzen zo veel mogelijk zijn gebaseerd op sociaal-geografische kenmerken.</w:t>
            </w:r>
            <w:r w:rsidRPr="0033327C">
              <w:fldChar w:fldCharType="end"/>
            </w:r>
          </w:p>
        </w:tc>
      </w:tr>
      <w:tr w:rsidR="0033327C" w:rsidRPr="0033327C" w14:paraId="7FFC759A" w14:textId="77777777" w:rsidTr="00AA63DB">
        <w:trPr>
          <w:trHeight w:hRule="exact" w:val="68"/>
        </w:trPr>
        <w:tc>
          <w:tcPr>
            <w:tcW w:w="2340" w:type="dxa"/>
            <w:gridSpan w:val="2"/>
            <w:tcBorders>
              <w:top w:val="nil"/>
              <w:left w:val="nil"/>
              <w:bottom w:val="nil"/>
              <w:right w:val="nil"/>
            </w:tcBorders>
          </w:tcPr>
          <w:p w14:paraId="6BAE704E"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1E1753F4" w14:textId="77777777" w:rsidR="0033327C" w:rsidRPr="0033327C" w:rsidRDefault="0033327C" w:rsidP="0033327C">
            <w:pPr>
              <w:rPr>
                <w:rFonts w:cs="Calibri"/>
                <w:color w:val="0F0F0F"/>
              </w:rPr>
            </w:pPr>
          </w:p>
        </w:tc>
      </w:tr>
      <w:tr w:rsidR="0033327C" w:rsidRPr="0033327C" w14:paraId="09465F52" w14:textId="77777777" w:rsidTr="00AA63DB">
        <w:trPr>
          <w:trHeight w:val="271"/>
        </w:trPr>
        <w:tc>
          <w:tcPr>
            <w:tcW w:w="2340" w:type="dxa"/>
            <w:gridSpan w:val="2"/>
            <w:tcBorders>
              <w:top w:val="nil"/>
              <w:left w:val="nil"/>
              <w:bottom w:val="nil"/>
              <w:right w:val="nil"/>
            </w:tcBorders>
          </w:tcPr>
          <w:p w14:paraId="13389D78" w14:textId="77777777" w:rsidR="0033327C" w:rsidRPr="0033327C" w:rsidRDefault="0033327C" w:rsidP="0033327C">
            <w:pPr>
              <w:rPr>
                <w:rFonts w:cs="Calibri"/>
                <w:b/>
                <w:bCs/>
                <w:color w:val="0F0F0F"/>
              </w:rPr>
            </w:pPr>
            <w:r w:rsidRPr="0033327C">
              <w:rPr>
                <w:rFonts w:cs="Calibri"/>
                <w:b/>
                <w:bCs/>
                <w:color w:val="0F0F0F"/>
              </w:rPr>
              <w:t>Herkomst definitie</w:t>
            </w:r>
          </w:p>
        </w:tc>
        <w:tc>
          <w:tcPr>
            <w:tcW w:w="7020" w:type="dxa"/>
            <w:gridSpan w:val="4"/>
            <w:tcBorders>
              <w:top w:val="nil"/>
              <w:left w:val="nil"/>
              <w:bottom w:val="nil"/>
              <w:right w:val="nil"/>
            </w:tcBorders>
          </w:tcPr>
          <w:p w14:paraId="7DFDB645" w14:textId="77777777" w:rsidR="0033327C" w:rsidRPr="0033327C" w:rsidRDefault="0033327C" w:rsidP="0033327C">
            <w:pPr>
              <w:rPr>
                <w:rFonts w:cs="Calibri"/>
                <w:color w:val="0F0F0F"/>
              </w:rPr>
            </w:pPr>
            <w:r w:rsidRPr="0033327C">
              <w:rPr>
                <w:rFonts w:cs="Calibri"/>
                <w:color w:val="0F0F0F"/>
              </w:rPr>
              <w:t>GFO BG</w:t>
            </w:r>
          </w:p>
        </w:tc>
      </w:tr>
      <w:tr w:rsidR="0033327C" w:rsidRPr="0033327C" w14:paraId="0A3F7679" w14:textId="77777777" w:rsidTr="00AA63DB">
        <w:trPr>
          <w:trHeight w:hRule="exact" w:val="128"/>
        </w:trPr>
        <w:tc>
          <w:tcPr>
            <w:tcW w:w="2340" w:type="dxa"/>
            <w:gridSpan w:val="2"/>
            <w:tcBorders>
              <w:top w:val="nil"/>
              <w:left w:val="nil"/>
              <w:bottom w:val="nil"/>
              <w:right w:val="nil"/>
            </w:tcBorders>
          </w:tcPr>
          <w:p w14:paraId="6BC36FC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43A41ED4" w14:textId="77777777" w:rsidR="0033327C" w:rsidRPr="0033327C" w:rsidRDefault="0033327C" w:rsidP="0033327C">
            <w:pPr>
              <w:rPr>
                <w:rFonts w:cs="Calibri"/>
                <w:color w:val="0F0F0F"/>
              </w:rPr>
            </w:pPr>
          </w:p>
        </w:tc>
      </w:tr>
      <w:tr w:rsidR="0033327C" w:rsidRPr="0033327C" w14:paraId="747AC4F2" w14:textId="77777777" w:rsidTr="00AA63DB">
        <w:tc>
          <w:tcPr>
            <w:tcW w:w="2340" w:type="dxa"/>
            <w:gridSpan w:val="2"/>
            <w:tcBorders>
              <w:top w:val="nil"/>
              <w:left w:val="nil"/>
              <w:bottom w:val="nil"/>
              <w:right w:val="nil"/>
            </w:tcBorders>
          </w:tcPr>
          <w:p w14:paraId="3FB0B010" w14:textId="77777777" w:rsidR="0033327C" w:rsidRPr="0033327C" w:rsidRDefault="0033327C" w:rsidP="0033327C">
            <w:pPr>
              <w:rPr>
                <w:rFonts w:cs="Calibri"/>
                <w:b/>
                <w:bCs/>
                <w:color w:val="0F0F0F"/>
              </w:rPr>
            </w:pPr>
            <w:r w:rsidRPr="0033327C">
              <w:rPr>
                <w:rFonts w:cs="Calibri"/>
                <w:b/>
                <w:bCs/>
                <w:color w:val="0F0F0F"/>
              </w:rPr>
              <w:t>Datum opname</w:t>
            </w:r>
          </w:p>
        </w:tc>
        <w:tc>
          <w:tcPr>
            <w:tcW w:w="7020" w:type="dxa"/>
            <w:gridSpan w:val="4"/>
            <w:tcBorders>
              <w:top w:val="nil"/>
              <w:left w:val="nil"/>
              <w:bottom w:val="nil"/>
              <w:right w:val="nil"/>
            </w:tcBorders>
          </w:tcPr>
          <w:p w14:paraId="785F20D0" w14:textId="77777777" w:rsidR="0033327C" w:rsidRPr="0033327C" w:rsidRDefault="0033327C" w:rsidP="0033327C">
            <w:pPr>
              <w:rPr>
                <w:rFonts w:cs="Calibri"/>
                <w:color w:val="0F0F0F"/>
              </w:rPr>
            </w:pPr>
            <w:r w:rsidRPr="0033327C">
              <w:rPr>
                <w:rFonts w:cs="Calibri"/>
                <w:color w:val="0F0F0F"/>
              </w:rPr>
              <w:t>9 april 2007</w:t>
            </w:r>
          </w:p>
        </w:tc>
      </w:tr>
      <w:tr w:rsidR="0033327C" w:rsidRPr="0033327C" w14:paraId="0232B3DA" w14:textId="77777777" w:rsidTr="00AA63DB">
        <w:trPr>
          <w:trHeight w:hRule="exact" w:val="128"/>
        </w:trPr>
        <w:tc>
          <w:tcPr>
            <w:tcW w:w="2340" w:type="dxa"/>
            <w:gridSpan w:val="2"/>
            <w:tcBorders>
              <w:top w:val="nil"/>
              <w:left w:val="nil"/>
              <w:bottom w:val="nil"/>
              <w:right w:val="nil"/>
            </w:tcBorders>
          </w:tcPr>
          <w:p w14:paraId="24E25BA5"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1AE299CB" w14:textId="77777777" w:rsidR="0033327C" w:rsidRPr="0033327C" w:rsidRDefault="0033327C" w:rsidP="0033327C">
            <w:pPr>
              <w:rPr>
                <w:rFonts w:cs="Calibri"/>
                <w:color w:val="0F0F0F"/>
              </w:rPr>
            </w:pPr>
          </w:p>
        </w:tc>
      </w:tr>
      <w:tr w:rsidR="0033327C" w:rsidRPr="0033327C" w14:paraId="2474CEC8" w14:textId="77777777" w:rsidTr="00AA63DB">
        <w:tc>
          <w:tcPr>
            <w:tcW w:w="2340" w:type="dxa"/>
            <w:gridSpan w:val="2"/>
            <w:tcBorders>
              <w:top w:val="nil"/>
              <w:left w:val="nil"/>
              <w:bottom w:val="nil"/>
              <w:right w:val="nil"/>
            </w:tcBorders>
          </w:tcPr>
          <w:p w14:paraId="6E2A6106" w14:textId="77777777" w:rsidR="0033327C" w:rsidRPr="0033327C" w:rsidRDefault="0033327C" w:rsidP="0033327C">
            <w:pPr>
              <w:rPr>
                <w:rFonts w:cs="Calibri"/>
                <w:b/>
                <w:bCs/>
                <w:color w:val="0F0F0F"/>
              </w:rPr>
            </w:pPr>
            <w:r w:rsidRPr="0033327C">
              <w:rPr>
                <w:rFonts w:cs="Calibri"/>
                <w:b/>
                <w:bCs/>
                <w:color w:val="0F0F0F"/>
              </w:rPr>
              <w:t>Unieke aanduiding</w:t>
            </w:r>
          </w:p>
        </w:tc>
        <w:tc>
          <w:tcPr>
            <w:tcW w:w="7020" w:type="dxa"/>
            <w:gridSpan w:val="4"/>
            <w:tcBorders>
              <w:top w:val="nil"/>
              <w:left w:val="nil"/>
              <w:bottom w:val="nil"/>
              <w:right w:val="nil"/>
            </w:tcBorders>
          </w:tcPr>
          <w:p w14:paraId="6AD9112D" w14:textId="77777777" w:rsidR="0033327C" w:rsidRPr="0033327C" w:rsidRDefault="0033327C" w:rsidP="0033327C">
            <w:pPr>
              <w:rPr>
                <w:rFonts w:cs="Calibri"/>
                <w:color w:val="0F0F0F"/>
              </w:rPr>
            </w:pPr>
            <w:r w:rsidRPr="0033327C">
              <w:rPr>
                <w:rFonts w:cs="Calibri"/>
                <w:color w:val="0F0F0F"/>
              </w:rPr>
              <w:t>Combinatie van de unieke aanduiding van de GEMEENTE waarin de WIJK gelegen is met de Wijkcode.</w:t>
            </w:r>
          </w:p>
        </w:tc>
      </w:tr>
      <w:tr w:rsidR="0033327C" w:rsidRPr="0033327C" w14:paraId="21811962" w14:textId="77777777" w:rsidTr="00AA63DB">
        <w:trPr>
          <w:trHeight w:hRule="exact" w:val="128"/>
        </w:trPr>
        <w:tc>
          <w:tcPr>
            <w:tcW w:w="2340" w:type="dxa"/>
            <w:gridSpan w:val="2"/>
            <w:tcBorders>
              <w:top w:val="nil"/>
              <w:left w:val="nil"/>
              <w:bottom w:val="nil"/>
              <w:right w:val="nil"/>
            </w:tcBorders>
          </w:tcPr>
          <w:p w14:paraId="302D83A2"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5D1FA16F" w14:textId="77777777" w:rsidR="0033327C" w:rsidRPr="0033327C" w:rsidRDefault="0033327C" w:rsidP="0033327C">
            <w:pPr>
              <w:rPr>
                <w:rFonts w:cs="Calibri"/>
                <w:b/>
                <w:bCs/>
                <w:color w:val="0F0F0F"/>
              </w:rPr>
            </w:pPr>
          </w:p>
        </w:tc>
      </w:tr>
      <w:tr w:rsidR="0033327C" w:rsidRPr="0033327C" w14:paraId="2027A0B0" w14:textId="77777777" w:rsidTr="00AA63DB">
        <w:tc>
          <w:tcPr>
            <w:tcW w:w="2340" w:type="dxa"/>
            <w:gridSpan w:val="2"/>
            <w:tcBorders>
              <w:top w:val="nil"/>
              <w:left w:val="nil"/>
              <w:bottom w:val="nil"/>
              <w:right w:val="nil"/>
            </w:tcBorders>
          </w:tcPr>
          <w:p w14:paraId="70B79A51" w14:textId="77777777" w:rsidR="0033327C" w:rsidRPr="0033327C" w:rsidRDefault="0033327C" w:rsidP="0033327C">
            <w:pPr>
              <w:rPr>
                <w:rFonts w:cs="Calibri"/>
                <w:b/>
                <w:bCs/>
                <w:color w:val="0F0F0F"/>
              </w:rPr>
            </w:pPr>
            <w:r w:rsidRPr="0033327C">
              <w:rPr>
                <w:rFonts w:cs="Calibri"/>
                <w:b/>
                <w:bCs/>
                <w:color w:val="0F0F0F"/>
              </w:rPr>
              <w:t>Populatie</w:t>
            </w:r>
          </w:p>
        </w:tc>
        <w:tc>
          <w:tcPr>
            <w:tcW w:w="7020" w:type="dxa"/>
            <w:gridSpan w:val="4"/>
            <w:tcBorders>
              <w:top w:val="nil"/>
              <w:left w:val="nil"/>
              <w:bottom w:val="nil"/>
              <w:right w:val="nil"/>
            </w:tcBorders>
          </w:tcPr>
          <w:p w14:paraId="4EA80DD6" w14:textId="77777777" w:rsidR="0033327C" w:rsidRPr="0033327C" w:rsidRDefault="0033327C" w:rsidP="0033327C">
            <w:pPr>
              <w:rPr>
                <w:rFonts w:cs="Calibri"/>
                <w:color w:val="0F0F0F"/>
              </w:rPr>
            </w:pPr>
            <w:r w:rsidRPr="0033327C">
              <w:rPr>
                <w:rFonts w:cs="Calibri"/>
                <w:color w:val="0F0F0F"/>
              </w:rPr>
              <w:t>Alleen bestaande wijken maken deel uit van de populatie WIJK.</w:t>
            </w:r>
          </w:p>
        </w:tc>
      </w:tr>
      <w:tr w:rsidR="0033327C" w:rsidRPr="0033327C" w14:paraId="66D68FF7" w14:textId="77777777" w:rsidTr="00AA63DB">
        <w:trPr>
          <w:trHeight w:hRule="exact" w:val="128"/>
        </w:trPr>
        <w:tc>
          <w:tcPr>
            <w:tcW w:w="2340" w:type="dxa"/>
            <w:gridSpan w:val="2"/>
            <w:tcBorders>
              <w:top w:val="nil"/>
              <w:left w:val="nil"/>
              <w:bottom w:val="nil"/>
              <w:right w:val="nil"/>
            </w:tcBorders>
          </w:tcPr>
          <w:p w14:paraId="2B4C408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754448D" w14:textId="77777777" w:rsidR="0033327C" w:rsidRPr="0033327C" w:rsidRDefault="0033327C" w:rsidP="0033327C">
            <w:pPr>
              <w:rPr>
                <w:rFonts w:cs="Calibri"/>
                <w:color w:val="0F0F0F"/>
              </w:rPr>
            </w:pPr>
          </w:p>
        </w:tc>
      </w:tr>
      <w:tr w:rsidR="0033327C" w:rsidRPr="0033327C" w14:paraId="429D22C4" w14:textId="77777777" w:rsidTr="00AA63DB">
        <w:trPr>
          <w:trHeight w:hRule="exact" w:val="256"/>
        </w:trPr>
        <w:tc>
          <w:tcPr>
            <w:tcW w:w="2340" w:type="dxa"/>
            <w:gridSpan w:val="2"/>
            <w:tcBorders>
              <w:top w:val="nil"/>
              <w:left w:val="nil"/>
              <w:bottom w:val="nil"/>
              <w:right w:val="nil"/>
            </w:tcBorders>
          </w:tcPr>
          <w:p w14:paraId="505DE027" w14:textId="77777777" w:rsidR="0033327C" w:rsidRPr="0033327C" w:rsidRDefault="0033327C" w:rsidP="0033327C">
            <w:pPr>
              <w:rPr>
                <w:rFonts w:cs="Calibri"/>
                <w:b/>
                <w:bCs/>
                <w:color w:val="0F0F0F"/>
              </w:rPr>
            </w:pPr>
            <w:r w:rsidRPr="0033327C">
              <w:rPr>
                <w:rFonts w:cs="Calibri"/>
                <w:b/>
                <w:bCs/>
                <w:color w:val="0F0F0F"/>
              </w:rPr>
              <w:t>Kwaliteitsbegrip</w:t>
            </w:r>
          </w:p>
        </w:tc>
        <w:tc>
          <w:tcPr>
            <w:tcW w:w="7020" w:type="dxa"/>
            <w:gridSpan w:val="4"/>
            <w:tcBorders>
              <w:top w:val="nil"/>
              <w:left w:val="nil"/>
              <w:bottom w:val="nil"/>
              <w:right w:val="nil"/>
            </w:tcBorders>
          </w:tcPr>
          <w:p w14:paraId="3C6D27D0" w14:textId="77777777" w:rsidR="0033327C" w:rsidRPr="0033327C" w:rsidRDefault="0033327C" w:rsidP="0033327C">
            <w:pPr>
              <w:rPr>
                <w:rFonts w:cs="Calibri"/>
                <w:color w:val="0F0F0F"/>
              </w:rPr>
            </w:pPr>
          </w:p>
        </w:tc>
      </w:tr>
      <w:tr w:rsidR="0033327C" w:rsidRPr="0033327C" w14:paraId="51B3A0B5" w14:textId="77777777" w:rsidTr="00AA63DB">
        <w:trPr>
          <w:trHeight w:hRule="exact" w:val="256"/>
        </w:trPr>
        <w:tc>
          <w:tcPr>
            <w:tcW w:w="2340" w:type="dxa"/>
            <w:gridSpan w:val="2"/>
            <w:tcBorders>
              <w:top w:val="nil"/>
              <w:left w:val="nil"/>
              <w:bottom w:val="nil"/>
              <w:right w:val="nil"/>
            </w:tcBorders>
          </w:tcPr>
          <w:p w14:paraId="214B88A1"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9C550A4" w14:textId="77777777" w:rsidR="0033327C" w:rsidRPr="0033327C" w:rsidRDefault="0033327C" w:rsidP="0033327C">
            <w:pPr>
              <w:rPr>
                <w:rFonts w:cs="Calibri"/>
                <w:color w:val="0F0F0F"/>
              </w:rPr>
            </w:pPr>
          </w:p>
        </w:tc>
      </w:tr>
      <w:tr w:rsidR="0033327C" w:rsidRPr="0033327C" w14:paraId="1D42D632" w14:textId="77777777" w:rsidTr="00AA63DB">
        <w:tc>
          <w:tcPr>
            <w:tcW w:w="2340" w:type="dxa"/>
            <w:gridSpan w:val="2"/>
            <w:tcBorders>
              <w:top w:val="nil"/>
              <w:left w:val="nil"/>
              <w:bottom w:val="nil"/>
              <w:right w:val="nil"/>
            </w:tcBorders>
          </w:tcPr>
          <w:p w14:paraId="732926A1" w14:textId="77777777" w:rsidR="0033327C" w:rsidRPr="0033327C" w:rsidRDefault="0033327C" w:rsidP="0033327C">
            <w:pPr>
              <w:rPr>
                <w:rFonts w:cs="Calibri"/>
                <w:b/>
                <w:bCs/>
                <w:color w:val="0F0F0F"/>
              </w:rPr>
            </w:pPr>
            <w:r w:rsidRPr="0033327C">
              <w:rPr>
                <w:rFonts w:cs="Calibri"/>
                <w:b/>
                <w:bCs/>
                <w:color w:val="0F0F0F"/>
              </w:rPr>
              <w:t>Overzicht attributen</w:t>
            </w:r>
          </w:p>
        </w:tc>
        <w:tc>
          <w:tcPr>
            <w:tcW w:w="7020" w:type="dxa"/>
            <w:gridSpan w:val="4"/>
            <w:tcBorders>
              <w:top w:val="nil"/>
              <w:left w:val="nil"/>
              <w:bottom w:val="nil"/>
              <w:right w:val="nil"/>
            </w:tcBorders>
          </w:tcPr>
          <w:p w14:paraId="0CBBD764" w14:textId="77777777" w:rsidR="0033327C" w:rsidRPr="0033327C" w:rsidRDefault="0033327C" w:rsidP="0033327C">
            <w:pPr>
              <w:rPr>
                <w:rFonts w:cs="Calibri"/>
                <w:b/>
                <w:bCs/>
                <w:color w:val="0F0F0F"/>
              </w:rPr>
            </w:pPr>
          </w:p>
        </w:tc>
      </w:tr>
      <w:tr w:rsidR="0033327C" w:rsidRPr="0033327C" w14:paraId="534F0E9D" w14:textId="77777777" w:rsidTr="00AA63DB">
        <w:tc>
          <w:tcPr>
            <w:tcW w:w="450" w:type="dxa"/>
            <w:tcBorders>
              <w:top w:val="nil"/>
              <w:left w:val="nil"/>
              <w:bottom w:val="nil"/>
              <w:right w:val="nil"/>
            </w:tcBorders>
          </w:tcPr>
          <w:p w14:paraId="281FFEDA" w14:textId="77777777" w:rsidR="0033327C" w:rsidRPr="0033327C" w:rsidRDefault="0033327C" w:rsidP="0033327C">
            <w:pPr>
              <w:rPr>
                <w:rFonts w:cs="Calibri"/>
                <w:i/>
                <w:iCs/>
                <w:color w:val="0F0F0F"/>
              </w:rPr>
            </w:pPr>
            <w:bookmarkStart w:id="377" w:name="BKM_FD278EEF_C833_4de3_A369_14F5310E9764"/>
          </w:p>
        </w:tc>
        <w:tc>
          <w:tcPr>
            <w:tcW w:w="2790" w:type="dxa"/>
            <w:gridSpan w:val="2"/>
            <w:tcBorders>
              <w:top w:val="nil"/>
              <w:left w:val="nil"/>
              <w:bottom w:val="nil"/>
              <w:right w:val="nil"/>
            </w:tcBorders>
          </w:tcPr>
          <w:p w14:paraId="6E80BDFF" w14:textId="77777777" w:rsidR="0033327C" w:rsidRPr="0033327C" w:rsidRDefault="0033327C" w:rsidP="0033327C">
            <w:pPr>
              <w:rPr>
                <w:rFonts w:cs="Calibri"/>
                <w:color w:val="0F0F0F"/>
              </w:rPr>
            </w:pPr>
            <w:r w:rsidRPr="0033327C">
              <w:rPr>
                <w:rFonts w:cs="Calibri"/>
                <w:i/>
                <w:iCs/>
                <w:color w:val="0F0F0F"/>
              </w:rPr>
              <w:t>Attribuutnaam</w:t>
            </w:r>
          </w:p>
        </w:tc>
        <w:tc>
          <w:tcPr>
            <w:tcW w:w="4230" w:type="dxa"/>
            <w:tcBorders>
              <w:top w:val="nil"/>
              <w:left w:val="nil"/>
              <w:bottom w:val="nil"/>
              <w:right w:val="nil"/>
            </w:tcBorders>
          </w:tcPr>
          <w:p w14:paraId="5C05C071" w14:textId="77777777" w:rsidR="0033327C" w:rsidRPr="0033327C" w:rsidRDefault="0033327C" w:rsidP="0033327C">
            <w:pPr>
              <w:rPr>
                <w:rFonts w:cs="Calibri"/>
                <w:color w:val="0F0F0F"/>
              </w:rPr>
            </w:pPr>
            <w:r w:rsidRPr="0033327C">
              <w:rPr>
                <w:rFonts w:cs="Calibri"/>
                <w:i/>
                <w:iCs/>
                <w:color w:val="0F0F0F"/>
              </w:rPr>
              <w:t>Definitie</w:t>
            </w:r>
          </w:p>
        </w:tc>
        <w:tc>
          <w:tcPr>
            <w:tcW w:w="1080" w:type="dxa"/>
            <w:tcBorders>
              <w:top w:val="nil"/>
              <w:left w:val="nil"/>
              <w:bottom w:val="nil"/>
              <w:right w:val="nil"/>
            </w:tcBorders>
          </w:tcPr>
          <w:p w14:paraId="63B4A2F7" w14:textId="77777777" w:rsidR="0033327C" w:rsidRPr="0033327C" w:rsidRDefault="0033327C" w:rsidP="0033327C">
            <w:pPr>
              <w:rPr>
                <w:rFonts w:cs="Calibri"/>
                <w:color w:val="0F0F0F"/>
              </w:rPr>
            </w:pPr>
            <w:r w:rsidRPr="0033327C">
              <w:rPr>
                <w:rFonts w:cs="Calibri"/>
                <w:i/>
                <w:iCs/>
                <w:color w:val="0F0F0F"/>
              </w:rPr>
              <w:t>Formaat</w:t>
            </w:r>
          </w:p>
        </w:tc>
        <w:tc>
          <w:tcPr>
            <w:tcW w:w="810" w:type="dxa"/>
            <w:tcBorders>
              <w:top w:val="nil"/>
              <w:left w:val="nil"/>
              <w:bottom w:val="nil"/>
              <w:right w:val="nil"/>
            </w:tcBorders>
          </w:tcPr>
          <w:p w14:paraId="23DCB77F" w14:textId="77777777" w:rsidR="0033327C" w:rsidRPr="0033327C" w:rsidRDefault="0033327C" w:rsidP="0033327C">
            <w:pPr>
              <w:rPr>
                <w:rFonts w:cs="Calibri"/>
                <w:i/>
                <w:iCs/>
                <w:color w:val="0F0F0F"/>
              </w:rPr>
            </w:pPr>
            <w:r w:rsidRPr="0033327C">
              <w:rPr>
                <w:rFonts w:cs="Calibri"/>
                <w:i/>
                <w:iCs/>
                <w:color w:val="0F0F0F"/>
              </w:rPr>
              <w:t>Kardi-</w:t>
            </w:r>
          </w:p>
          <w:p w14:paraId="65784DD7" w14:textId="77777777" w:rsidR="0033327C" w:rsidRPr="0033327C" w:rsidRDefault="0033327C" w:rsidP="0033327C">
            <w:pPr>
              <w:rPr>
                <w:rFonts w:cs="Calibri"/>
                <w:color w:val="0F0F0F"/>
              </w:rPr>
            </w:pPr>
            <w:r w:rsidRPr="0033327C">
              <w:rPr>
                <w:rFonts w:cs="Calibri"/>
                <w:i/>
                <w:iCs/>
                <w:color w:val="0F0F0F"/>
              </w:rPr>
              <w:t>naliteit</w:t>
            </w:r>
          </w:p>
        </w:tc>
      </w:tr>
      <w:tr w:rsidR="0033327C" w:rsidRPr="0033327C" w14:paraId="1E228173" w14:textId="77777777" w:rsidTr="00AA63DB">
        <w:tc>
          <w:tcPr>
            <w:tcW w:w="450" w:type="dxa"/>
            <w:tcBorders>
              <w:top w:val="nil"/>
              <w:left w:val="nil"/>
              <w:bottom w:val="nil"/>
              <w:right w:val="nil"/>
            </w:tcBorders>
          </w:tcPr>
          <w:p w14:paraId="1AF09140"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1A01138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Wijkcode</w:t>
            </w:r>
            <w:r w:rsidRPr="0033327C">
              <w:fldChar w:fldCharType="end"/>
            </w:r>
          </w:p>
        </w:tc>
        <w:tc>
          <w:tcPr>
            <w:tcW w:w="4230" w:type="dxa"/>
            <w:tcBorders>
              <w:top w:val="nil"/>
              <w:left w:val="nil"/>
              <w:bottom w:val="nil"/>
              <w:right w:val="nil"/>
            </w:tcBorders>
          </w:tcPr>
          <w:p w14:paraId="3656DC4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code behorende bij de naam van de wijk.</w:t>
            </w:r>
            <w:r w:rsidRPr="0033327C">
              <w:fldChar w:fldCharType="end"/>
            </w:r>
          </w:p>
        </w:tc>
        <w:tc>
          <w:tcPr>
            <w:tcW w:w="1080" w:type="dxa"/>
            <w:tcBorders>
              <w:top w:val="nil"/>
              <w:left w:val="nil"/>
              <w:bottom w:val="nil"/>
              <w:right w:val="nil"/>
            </w:tcBorders>
          </w:tcPr>
          <w:p w14:paraId="3D4CD559"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N2</w:t>
            </w:r>
            <w:r w:rsidRPr="0033327C">
              <w:fldChar w:fldCharType="end"/>
            </w:r>
          </w:p>
        </w:tc>
        <w:tc>
          <w:tcPr>
            <w:tcW w:w="810" w:type="dxa"/>
            <w:tcBorders>
              <w:top w:val="nil"/>
              <w:left w:val="nil"/>
              <w:bottom w:val="nil"/>
              <w:right w:val="nil"/>
            </w:tcBorders>
          </w:tcPr>
          <w:p w14:paraId="47A19D7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77"/>
      </w:tr>
      <w:tr w:rsidR="0033327C" w:rsidRPr="0033327C" w14:paraId="4E087167" w14:textId="77777777" w:rsidTr="00AA63DB">
        <w:tc>
          <w:tcPr>
            <w:tcW w:w="450" w:type="dxa"/>
            <w:tcBorders>
              <w:top w:val="nil"/>
              <w:left w:val="nil"/>
              <w:bottom w:val="nil"/>
              <w:right w:val="nil"/>
            </w:tcBorders>
          </w:tcPr>
          <w:p w14:paraId="2CCCDA7E" w14:textId="77777777" w:rsidR="0033327C" w:rsidRPr="0033327C" w:rsidRDefault="0033327C" w:rsidP="0033327C">
            <w:pPr>
              <w:rPr>
                <w:rFonts w:cs="Calibri"/>
                <w:color w:val="0F0F0F"/>
              </w:rPr>
            </w:pPr>
            <w:bookmarkStart w:id="378" w:name="BKM_7DEE95C6_32D0_4f59_8144_62AA14014261"/>
          </w:p>
        </w:tc>
        <w:tc>
          <w:tcPr>
            <w:tcW w:w="2790" w:type="dxa"/>
            <w:gridSpan w:val="2"/>
            <w:tcBorders>
              <w:top w:val="nil"/>
              <w:left w:val="nil"/>
              <w:bottom w:val="nil"/>
              <w:right w:val="nil"/>
            </w:tcBorders>
          </w:tcPr>
          <w:p w14:paraId="49E6D2B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Wijknaam</w:t>
            </w:r>
            <w:r w:rsidRPr="0033327C">
              <w:fldChar w:fldCharType="end"/>
            </w:r>
          </w:p>
        </w:tc>
        <w:tc>
          <w:tcPr>
            <w:tcW w:w="4230" w:type="dxa"/>
            <w:tcBorders>
              <w:top w:val="nil"/>
              <w:left w:val="nil"/>
              <w:bottom w:val="nil"/>
              <w:right w:val="nil"/>
            </w:tcBorders>
          </w:tcPr>
          <w:p w14:paraId="372E802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naam van de wijk, zoals die door het CBS wordt gebruikt.</w:t>
            </w:r>
            <w:r w:rsidRPr="0033327C">
              <w:fldChar w:fldCharType="end"/>
            </w:r>
          </w:p>
        </w:tc>
        <w:tc>
          <w:tcPr>
            <w:tcW w:w="1080" w:type="dxa"/>
            <w:tcBorders>
              <w:top w:val="nil"/>
              <w:left w:val="nil"/>
              <w:bottom w:val="nil"/>
              <w:right w:val="nil"/>
            </w:tcBorders>
          </w:tcPr>
          <w:p w14:paraId="0DF68766"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AN40</w:t>
            </w:r>
            <w:r w:rsidRPr="0033327C">
              <w:fldChar w:fldCharType="end"/>
            </w:r>
          </w:p>
        </w:tc>
        <w:tc>
          <w:tcPr>
            <w:tcW w:w="810" w:type="dxa"/>
            <w:tcBorders>
              <w:top w:val="nil"/>
              <w:left w:val="nil"/>
              <w:bottom w:val="nil"/>
              <w:right w:val="nil"/>
            </w:tcBorders>
          </w:tcPr>
          <w:p w14:paraId="45B50EE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78"/>
      </w:tr>
      <w:tr w:rsidR="0033327C" w:rsidRPr="0033327C" w14:paraId="25635FEB" w14:textId="77777777" w:rsidTr="00AA63DB">
        <w:tc>
          <w:tcPr>
            <w:tcW w:w="450" w:type="dxa"/>
            <w:tcBorders>
              <w:top w:val="nil"/>
              <w:left w:val="nil"/>
              <w:bottom w:val="nil"/>
              <w:right w:val="nil"/>
            </w:tcBorders>
          </w:tcPr>
          <w:p w14:paraId="34F367F1" w14:textId="77777777" w:rsidR="0033327C" w:rsidRPr="0033327C" w:rsidRDefault="0033327C" w:rsidP="0033327C">
            <w:pPr>
              <w:rPr>
                <w:rFonts w:cs="Calibri"/>
                <w:color w:val="0F0F0F"/>
              </w:rPr>
            </w:pPr>
            <w:bookmarkStart w:id="379" w:name="BKM_F948F1EB_A3B8_450b_B3EE_5B6863122399"/>
          </w:p>
        </w:tc>
        <w:tc>
          <w:tcPr>
            <w:tcW w:w="2790" w:type="dxa"/>
            <w:gridSpan w:val="2"/>
            <w:tcBorders>
              <w:top w:val="nil"/>
              <w:left w:val="nil"/>
              <w:bottom w:val="nil"/>
              <w:right w:val="nil"/>
            </w:tcBorders>
          </w:tcPr>
          <w:p w14:paraId="78E75520"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Geometrie</w:t>
            </w:r>
            <w:r w:rsidRPr="0033327C">
              <w:rPr>
                <w:color w:val="FF0000"/>
                <w:u w:val="single"/>
              </w:rPr>
              <w:fldChar w:fldCharType="end"/>
            </w:r>
          </w:p>
        </w:tc>
        <w:tc>
          <w:tcPr>
            <w:tcW w:w="4230" w:type="dxa"/>
            <w:tcBorders>
              <w:top w:val="nil"/>
              <w:left w:val="nil"/>
              <w:bottom w:val="nil"/>
              <w:right w:val="nil"/>
            </w:tcBorders>
          </w:tcPr>
          <w:p w14:paraId="5DB99EE4" w14:textId="77777777" w:rsidR="0033327C" w:rsidRPr="0033327C" w:rsidRDefault="0033327C" w:rsidP="0033327C">
            <w:pPr>
              <w:rPr>
                <w:rFonts w:cs="Calibri"/>
                <w:color w:val="FF0000"/>
                <w:u w:val="single"/>
              </w:rPr>
            </w:pPr>
            <w:r w:rsidRPr="0033327C">
              <w:rPr>
                <w:color w:val="FF0000"/>
                <w:u w:val="single"/>
              </w:rPr>
              <w:t>De gemeenschappelijke geometrische eigenschappen van een WIJK</w:t>
            </w:r>
          </w:p>
        </w:tc>
        <w:tc>
          <w:tcPr>
            <w:tcW w:w="1080" w:type="dxa"/>
            <w:tcBorders>
              <w:top w:val="nil"/>
              <w:left w:val="nil"/>
              <w:bottom w:val="nil"/>
              <w:right w:val="nil"/>
            </w:tcBorders>
          </w:tcPr>
          <w:p w14:paraId="35116AD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end"/>
            </w:r>
          </w:p>
        </w:tc>
        <w:tc>
          <w:tcPr>
            <w:tcW w:w="810" w:type="dxa"/>
            <w:tcBorders>
              <w:top w:val="nil"/>
              <w:left w:val="nil"/>
              <w:bottom w:val="nil"/>
              <w:right w:val="nil"/>
            </w:tcBorders>
          </w:tcPr>
          <w:p w14:paraId="783BB38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379"/>
      </w:tr>
      <w:tr w:rsidR="0033327C" w:rsidRPr="0033327C" w14:paraId="4A2AD0E0" w14:textId="77777777" w:rsidTr="00AA63DB">
        <w:tc>
          <w:tcPr>
            <w:tcW w:w="450" w:type="dxa"/>
            <w:tcBorders>
              <w:top w:val="nil"/>
              <w:left w:val="nil"/>
              <w:bottom w:val="nil"/>
              <w:right w:val="nil"/>
            </w:tcBorders>
          </w:tcPr>
          <w:p w14:paraId="7063896B"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359BBFEA" w14:textId="77777777" w:rsidR="0033327C" w:rsidRPr="0033327C" w:rsidRDefault="0033327C" w:rsidP="002D3C61">
            <w:pPr>
              <w:widowControl w:val="0"/>
              <w:numPr>
                <w:ilvl w:val="0"/>
                <w:numId w:val="16"/>
              </w:numPr>
              <w:autoSpaceDE w:val="0"/>
              <w:autoSpaceDN w:val="0"/>
              <w:adjustRightInd w:val="0"/>
              <w:spacing w:line="240" w:lineRule="auto"/>
              <w:rPr>
                <w:color w:val="FF0000"/>
                <w:u w:val="single"/>
              </w:rPr>
            </w:pPr>
            <w:r w:rsidRPr="0033327C">
              <w:rPr>
                <w:color w:val="FF0000"/>
                <w:u w:val="single"/>
              </w:rPr>
              <w:fldChar w:fldCharType="begin" w:fldLock="1"/>
            </w:r>
            <w:r w:rsidRPr="0033327C">
              <w:rPr>
                <w:color w:val="FF0000"/>
                <w:u w:val="single"/>
              </w:rPr>
              <w:instrText>MERGEFIELD Att.Name</w:instrText>
            </w:r>
            <w:r w:rsidRPr="0033327C">
              <w:rPr>
                <w:color w:val="FF0000"/>
                <w:u w:val="single"/>
              </w:rPr>
              <w:fldChar w:fldCharType="separate"/>
            </w:r>
            <w:r w:rsidRPr="0033327C">
              <w:rPr>
                <w:color w:val="FF0000"/>
                <w:u w:val="single"/>
              </w:rPr>
              <w:t>Identificatie IMGeoWYK</w:t>
            </w:r>
            <w:r w:rsidRPr="0033327C">
              <w:rPr>
                <w:color w:val="FF0000"/>
                <w:u w:val="single"/>
              </w:rPr>
              <w:fldChar w:fldCharType="end"/>
            </w:r>
          </w:p>
        </w:tc>
        <w:tc>
          <w:tcPr>
            <w:tcW w:w="4230" w:type="dxa"/>
            <w:tcBorders>
              <w:top w:val="nil"/>
              <w:left w:val="nil"/>
              <w:bottom w:val="nil"/>
              <w:right w:val="nil"/>
            </w:tcBorders>
          </w:tcPr>
          <w:p w14:paraId="331E392B"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MERGEFIELD Att.Notes</w:instrText>
            </w:r>
            <w:r w:rsidRPr="0033327C">
              <w:rPr>
                <w:color w:val="FF0000"/>
                <w:u w:val="single"/>
              </w:rPr>
              <w:fldChar w:fldCharType="separate"/>
            </w:r>
            <w:r w:rsidRPr="0033327C">
              <w:rPr>
                <w:color w:val="FF0000"/>
                <w:u w:val="single"/>
              </w:rPr>
              <w:t>De unieke identificatie van de wijk zoals is toegekend in de IMGeo administratie</w:t>
            </w:r>
            <w:r w:rsidRPr="0033327C">
              <w:rPr>
                <w:color w:val="FF0000"/>
                <w:u w:val="single"/>
              </w:rPr>
              <w:fldChar w:fldCharType="end"/>
            </w:r>
          </w:p>
        </w:tc>
        <w:tc>
          <w:tcPr>
            <w:tcW w:w="1080" w:type="dxa"/>
            <w:tcBorders>
              <w:top w:val="nil"/>
              <w:left w:val="nil"/>
              <w:bottom w:val="nil"/>
              <w:right w:val="nil"/>
            </w:tcBorders>
          </w:tcPr>
          <w:p w14:paraId="2983F333"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MERGEFIELD Att.Type</w:instrText>
            </w:r>
            <w:r w:rsidRPr="0033327C">
              <w:rPr>
                <w:color w:val="FF0000"/>
                <w:u w:val="single"/>
              </w:rPr>
              <w:fldChar w:fldCharType="separate"/>
            </w:r>
            <w:r w:rsidRPr="0033327C">
              <w:rPr>
                <w:color w:val="FF0000"/>
                <w:u w:val="single"/>
              </w:rPr>
              <w:t>NEN3610ID</w:t>
            </w:r>
            <w:r w:rsidRPr="0033327C">
              <w:rPr>
                <w:color w:val="FF0000"/>
                <w:u w:val="single"/>
              </w:rPr>
              <w:fldChar w:fldCharType="end"/>
            </w:r>
          </w:p>
        </w:tc>
        <w:tc>
          <w:tcPr>
            <w:tcW w:w="810" w:type="dxa"/>
            <w:tcBorders>
              <w:top w:val="nil"/>
              <w:left w:val="nil"/>
              <w:bottom w:val="nil"/>
              <w:right w:val="nil"/>
            </w:tcBorders>
          </w:tcPr>
          <w:p w14:paraId="4615B76E"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MERGEFIELD Att.LowerBound</w:instrText>
            </w:r>
            <w:r w:rsidRPr="0033327C">
              <w:rPr>
                <w:color w:val="FF0000"/>
                <w:u w:val="single"/>
              </w:rPr>
              <w:fldChar w:fldCharType="separate"/>
            </w:r>
            <w:r w:rsidRPr="0033327C">
              <w:rPr>
                <w:color w:val="FF0000"/>
                <w:u w:val="single"/>
              </w:rPr>
              <w:t>1</w:t>
            </w:r>
            <w:r w:rsidRPr="0033327C">
              <w:rPr>
                <w:color w:val="FF0000"/>
                <w:u w:val="single"/>
              </w:rPr>
              <w:fldChar w:fldCharType="end"/>
            </w:r>
            <w:r w:rsidRPr="0033327C">
              <w:rPr>
                <w:color w:val="FF0000"/>
                <w:u w:val="single"/>
              </w:rPr>
              <w:t xml:space="preserve"> - </w:t>
            </w:r>
            <w:r w:rsidRPr="0033327C">
              <w:rPr>
                <w:color w:val="FF0000"/>
                <w:u w:val="single"/>
              </w:rPr>
              <w:fldChar w:fldCharType="begin" w:fldLock="1"/>
            </w:r>
            <w:r w:rsidRPr="0033327C">
              <w:rPr>
                <w:color w:val="FF0000"/>
                <w:u w:val="single"/>
              </w:rPr>
              <w:instrText>MERGEFIELD Att.UpperBound</w:instrText>
            </w:r>
            <w:r w:rsidRPr="0033327C">
              <w:rPr>
                <w:color w:val="FF0000"/>
                <w:u w:val="single"/>
              </w:rPr>
              <w:fldChar w:fldCharType="separate"/>
            </w:r>
            <w:r w:rsidRPr="0033327C">
              <w:rPr>
                <w:color w:val="FF0000"/>
                <w:u w:val="single"/>
              </w:rPr>
              <w:t>1</w:t>
            </w:r>
            <w:r w:rsidRPr="0033327C">
              <w:rPr>
                <w:color w:val="FF0000"/>
                <w:u w:val="single"/>
              </w:rPr>
              <w:fldChar w:fldCharType="end"/>
            </w:r>
          </w:p>
        </w:tc>
      </w:tr>
      <w:tr w:rsidR="0033327C" w:rsidRPr="0033327C" w14:paraId="053DBC6C" w14:textId="77777777" w:rsidTr="00AA63DB">
        <w:tc>
          <w:tcPr>
            <w:tcW w:w="450" w:type="dxa"/>
            <w:tcBorders>
              <w:top w:val="nil"/>
              <w:left w:val="nil"/>
              <w:bottom w:val="nil"/>
              <w:right w:val="nil"/>
            </w:tcBorders>
          </w:tcPr>
          <w:p w14:paraId="679BFA03"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65D340B8" w14:textId="77777777" w:rsidR="0033327C" w:rsidRPr="0033327C" w:rsidRDefault="0033327C" w:rsidP="002D3C61">
            <w:pPr>
              <w:widowControl w:val="0"/>
              <w:numPr>
                <w:ilvl w:val="0"/>
                <w:numId w:val="16"/>
              </w:numPr>
              <w:autoSpaceDE w:val="0"/>
              <w:autoSpaceDN w:val="0"/>
              <w:adjustRightInd w:val="0"/>
              <w:spacing w:line="240" w:lineRule="auto"/>
              <w:rPr>
                <w:color w:val="FF0000"/>
                <w:u w:val="single"/>
              </w:rPr>
            </w:pPr>
            <w:r w:rsidRPr="0033327C">
              <w:rPr>
                <w:u w:val="single"/>
              </w:rPr>
              <w:fldChar w:fldCharType="begin" w:fldLock="1"/>
            </w:r>
            <w:r w:rsidRPr="0033327C">
              <w:rPr>
                <w:u w:val="single"/>
              </w:rPr>
              <w:instrText>MERGEFIELD Att.Name</w:instrText>
            </w:r>
            <w:r w:rsidRPr="0033327C">
              <w:rPr>
                <w:u w:val="single"/>
              </w:rPr>
              <w:fldChar w:fldCharType="separate"/>
            </w:r>
            <w:r w:rsidRPr="0033327C">
              <w:rPr>
                <w:u w:val="single"/>
              </w:rPr>
              <w:t>Wijkgeometrie</w:t>
            </w:r>
            <w:r w:rsidRPr="0033327C">
              <w:rPr>
                <w:u w:val="single"/>
              </w:rPr>
              <w:fldChar w:fldCharType="end"/>
            </w:r>
          </w:p>
        </w:tc>
        <w:tc>
          <w:tcPr>
            <w:tcW w:w="4230" w:type="dxa"/>
            <w:tcBorders>
              <w:top w:val="nil"/>
              <w:left w:val="nil"/>
              <w:bottom w:val="nil"/>
              <w:right w:val="nil"/>
            </w:tcBorders>
          </w:tcPr>
          <w:p w14:paraId="7466C7CE" w14:textId="77777777" w:rsidR="0033327C" w:rsidRPr="0033327C" w:rsidRDefault="0033327C" w:rsidP="0033327C">
            <w:r w:rsidRPr="0033327C">
              <w:fldChar w:fldCharType="begin" w:fldLock="1"/>
            </w:r>
            <w:r w:rsidRPr="0033327C">
              <w:instrText>MERGEFIELD Att.Notes</w:instrText>
            </w:r>
            <w:r w:rsidRPr="0033327C">
              <w:fldChar w:fldCharType="separate"/>
            </w:r>
            <w:r w:rsidRPr="0033327C">
              <w:t>De tweedimensionale geometrische representatie van de omtrekken van de wijk.</w:t>
            </w:r>
            <w:r w:rsidRPr="0033327C">
              <w:fldChar w:fldCharType="end"/>
            </w:r>
          </w:p>
        </w:tc>
        <w:tc>
          <w:tcPr>
            <w:tcW w:w="1080" w:type="dxa"/>
            <w:tcBorders>
              <w:top w:val="nil"/>
              <w:left w:val="nil"/>
              <w:bottom w:val="nil"/>
              <w:right w:val="nil"/>
            </w:tcBorders>
          </w:tcPr>
          <w:p w14:paraId="260C186F" w14:textId="77777777" w:rsidR="0033327C" w:rsidRPr="0033327C" w:rsidRDefault="0033327C" w:rsidP="0033327C">
            <w:pPr>
              <w:rPr>
                <w:color w:val="FF0000"/>
                <w:u w:val="single"/>
              </w:rPr>
            </w:pPr>
            <w:r w:rsidRPr="0033327C">
              <w:rPr>
                <w:color w:val="FF0000"/>
                <w:u w:val="single"/>
              </w:rPr>
              <w:fldChar w:fldCharType="begin" w:fldLock="1"/>
            </w:r>
            <w:r w:rsidRPr="0033327C">
              <w:rPr>
                <w:color w:val="FF0000"/>
                <w:u w:val="single"/>
              </w:rPr>
              <w:instrText>MERGEFIELD Att.Type</w:instrText>
            </w:r>
            <w:r w:rsidRPr="0033327C">
              <w:rPr>
                <w:color w:val="FF0000"/>
                <w:u w:val="single"/>
              </w:rPr>
              <w:fldChar w:fldCharType="separate"/>
            </w:r>
            <w:r w:rsidRPr="0033327C">
              <w:rPr>
                <w:color w:val="FF0000"/>
                <w:u w:val="single"/>
              </w:rPr>
              <w:t>GM_MultiSurface</w:t>
            </w:r>
            <w:r w:rsidRPr="0033327C">
              <w:rPr>
                <w:color w:val="FF0000"/>
                <w:u w:val="single"/>
              </w:rPr>
              <w:fldChar w:fldCharType="end"/>
            </w:r>
          </w:p>
        </w:tc>
        <w:tc>
          <w:tcPr>
            <w:tcW w:w="810" w:type="dxa"/>
            <w:tcBorders>
              <w:top w:val="nil"/>
              <w:left w:val="nil"/>
              <w:bottom w:val="nil"/>
              <w:right w:val="nil"/>
            </w:tcBorders>
          </w:tcPr>
          <w:p w14:paraId="391211B2" w14:textId="77777777" w:rsidR="0033327C" w:rsidRPr="0033327C" w:rsidRDefault="0033327C" w:rsidP="0033327C">
            <w:pPr>
              <w:rPr>
                <w:color w:val="FF0000"/>
              </w:rPr>
            </w:pPr>
            <w:r w:rsidRPr="0033327C">
              <w:fldChar w:fldCharType="begin" w:fldLock="1"/>
            </w:r>
            <w:r w:rsidRPr="0033327C">
              <w:instrText>MERGEFIELD Att.LowerBound</w:instrText>
            </w:r>
            <w:r w:rsidRPr="0033327C">
              <w:fldChar w:fldCharType="separate"/>
            </w:r>
            <w:r w:rsidRPr="0033327C">
              <w:t>1</w:t>
            </w:r>
            <w:r w:rsidRPr="0033327C">
              <w:fldChar w:fldCharType="end"/>
            </w:r>
            <w:r w:rsidRPr="0033327C">
              <w:t xml:space="preserve"> - </w:t>
            </w:r>
            <w:r w:rsidRPr="0033327C">
              <w:fldChar w:fldCharType="begin" w:fldLock="1"/>
            </w:r>
            <w:r w:rsidRPr="0033327C">
              <w:instrText>MERGEFIELD Att.UpperBound</w:instrText>
            </w:r>
            <w:r w:rsidRPr="0033327C">
              <w:fldChar w:fldCharType="separate"/>
            </w:r>
            <w:r w:rsidRPr="0033327C">
              <w:t>1</w:t>
            </w:r>
            <w:r w:rsidRPr="0033327C">
              <w:fldChar w:fldCharType="end"/>
            </w:r>
          </w:p>
        </w:tc>
      </w:tr>
      <w:tr w:rsidR="0033327C" w:rsidRPr="0033327C" w14:paraId="155CB23A" w14:textId="77777777" w:rsidTr="00AA63DB">
        <w:tc>
          <w:tcPr>
            <w:tcW w:w="450" w:type="dxa"/>
            <w:tcBorders>
              <w:top w:val="nil"/>
              <w:left w:val="nil"/>
              <w:bottom w:val="nil"/>
              <w:right w:val="nil"/>
            </w:tcBorders>
          </w:tcPr>
          <w:p w14:paraId="2C723E26" w14:textId="77777777" w:rsidR="0033327C" w:rsidRPr="0033327C" w:rsidRDefault="0033327C" w:rsidP="0033327C">
            <w:pPr>
              <w:rPr>
                <w:rFonts w:cs="Calibri"/>
                <w:color w:val="0F0F0F"/>
              </w:rPr>
            </w:pPr>
            <w:bookmarkStart w:id="380" w:name="BKM_EFEDE3E3_C0E2_479e_AACD_26AD743772C7"/>
          </w:p>
        </w:tc>
        <w:tc>
          <w:tcPr>
            <w:tcW w:w="2790" w:type="dxa"/>
            <w:gridSpan w:val="2"/>
            <w:tcBorders>
              <w:top w:val="nil"/>
              <w:left w:val="nil"/>
              <w:bottom w:val="nil"/>
              <w:right w:val="nil"/>
            </w:tcBorders>
          </w:tcPr>
          <w:p w14:paraId="35C6F32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begin geldigheid wijk</w:t>
            </w:r>
            <w:r w:rsidRPr="0033327C">
              <w:fldChar w:fldCharType="end"/>
            </w:r>
          </w:p>
        </w:tc>
        <w:tc>
          <w:tcPr>
            <w:tcW w:w="4230" w:type="dxa"/>
            <w:tcBorders>
              <w:top w:val="nil"/>
              <w:left w:val="nil"/>
              <w:bottom w:val="nil"/>
              <w:right w:val="nil"/>
            </w:tcBorders>
          </w:tcPr>
          <w:p w14:paraId="2C6ACD4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de wijk is gecreëerd.</w:t>
            </w:r>
            <w:r w:rsidRPr="0033327C">
              <w:fldChar w:fldCharType="end"/>
            </w:r>
          </w:p>
        </w:tc>
        <w:tc>
          <w:tcPr>
            <w:tcW w:w="1080" w:type="dxa"/>
            <w:tcBorders>
              <w:top w:val="nil"/>
              <w:left w:val="nil"/>
              <w:bottom w:val="nil"/>
              <w:right w:val="nil"/>
            </w:tcBorders>
          </w:tcPr>
          <w:p w14:paraId="1850DEED"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7184F94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0"/>
      </w:tr>
      <w:tr w:rsidR="0033327C" w:rsidRPr="0033327C" w14:paraId="7B5EA502" w14:textId="77777777" w:rsidTr="00AA63DB">
        <w:tc>
          <w:tcPr>
            <w:tcW w:w="450" w:type="dxa"/>
            <w:tcBorders>
              <w:top w:val="nil"/>
              <w:left w:val="nil"/>
              <w:bottom w:val="nil"/>
              <w:right w:val="nil"/>
            </w:tcBorders>
          </w:tcPr>
          <w:p w14:paraId="202E17D7" w14:textId="77777777" w:rsidR="0033327C" w:rsidRPr="0033327C" w:rsidRDefault="0033327C" w:rsidP="0033327C">
            <w:pPr>
              <w:rPr>
                <w:rFonts w:cs="Calibri"/>
                <w:color w:val="0F0F0F"/>
              </w:rPr>
            </w:pPr>
            <w:bookmarkStart w:id="381" w:name="BKM_2D75600C_6CC2_4511_8DC2_562321B3BDCC"/>
          </w:p>
        </w:tc>
        <w:tc>
          <w:tcPr>
            <w:tcW w:w="2790" w:type="dxa"/>
            <w:gridSpan w:val="2"/>
            <w:tcBorders>
              <w:top w:val="nil"/>
              <w:left w:val="nil"/>
              <w:bottom w:val="nil"/>
              <w:right w:val="nil"/>
            </w:tcBorders>
          </w:tcPr>
          <w:p w14:paraId="2355527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einde geldigheid wijk</w:t>
            </w:r>
            <w:r w:rsidRPr="0033327C">
              <w:fldChar w:fldCharType="end"/>
            </w:r>
          </w:p>
        </w:tc>
        <w:tc>
          <w:tcPr>
            <w:tcW w:w="4230" w:type="dxa"/>
            <w:tcBorders>
              <w:top w:val="nil"/>
              <w:left w:val="nil"/>
              <w:bottom w:val="nil"/>
              <w:right w:val="nil"/>
            </w:tcBorders>
          </w:tcPr>
          <w:p w14:paraId="1B4A9F3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een wijk is komen te vervallen.</w:t>
            </w:r>
            <w:r w:rsidRPr="0033327C">
              <w:fldChar w:fldCharType="end"/>
            </w:r>
          </w:p>
        </w:tc>
        <w:tc>
          <w:tcPr>
            <w:tcW w:w="1080" w:type="dxa"/>
            <w:tcBorders>
              <w:top w:val="nil"/>
              <w:left w:val="nil"/>
              <w:bottom w:val="nil"/>
              <w:right w:val="nil"/>
            </w:tcBorders>
          </w:tcPr>
          <w:p w14:paraId="18CBBD7B"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5B30D4C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1"/>
      </w:tr>
    </w:tbl>
    <w:p w14:paraId="78ED4711"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33327C" w:rsidRPr="0033327C" w14:paraId="56F63959" w14:textId="77777777" w:rsidTr="00AA63DB">
        <w:tc>
          <w:tcPr>
            <w:tcW w:w="9360" w:type="dxa"/>
            <w:gridSpan w:val="3"/>
            <w:tcBorders>
              <w:top w:val="nil"/>
              <w:left w:val="nil"/>
              <w:bottom w:val="nil"/>
              <w:right w:val="nil"/>
            </w:tcBorders>
          </w:tcPr>
          <w:p w14:paraId="41CC556E" w14:textId="77777777" w:rsidR="0033327C" w:rsidRPr="0033327C" w:rsidRDefault="0033327C" w:rsidP="0033327C">
            <w:pPr>
              <w:rPr>
                <w:rFonts w:cs="Calibri"/>
                <w:color w:val="0F0F0F"/>
              </w:rPr>
            </w:pPr>
            <w:r w:rsidRPr="0033327C">
              <w:rPr>
                <w:rFonts w:cs="Calibri"/>
                <w:b/>
                <w:bCs/>
                <w:color w:val="0F0F0F"/>
              </w:rPr>
              <w:t>Overzicht relaties</w:t>
            </w:r>
          </w:p>
        </w:tc>
      </w:tr>
      <w:tr w:rsidR="0033327C" w:rsidRPr="0033327C" w14:paraId="197BDF5A" w14:textId="77777777" w:rsidTr="00AA63DB">
        <w:tc>
          <w:tcPr>
            <w:tcW w:w="450" w:type="dxa"/>
            <w:tcBorders>
              <w:top w:val="nil"/>
              <w:left w:val="nil"/>
              <w:bottom w:val="nil"/>
              <w:right w:val="nil"/>
            </w:tcBorders>
          </w:tcPr>
          <w:p w14:paraId="3F02E3BF" w14:textId="77777777" w:rsidR="0033327C" w:rsidRPr="0033327C" w:rsidRDefault="0033327C" w:rsidP="0033327C">
            <w:pPr>
              <w:rPr>
                <w:rFonts w:cs="Calibri"/>
                <w:i/>
                <w:iCs/>
                <w:color w:val="0F0F0F"/>
              </w:rPr>
            </w:pPr>
          </w:p>
        </w:tc>
        <w:tc>
          <w:tcPr>
            <w:tcW w:w="2790" w:type="dxa"/>
            <w:tcBorders>
              <w:top w:val="nil"/>
              <w:left w:val="nil"/>
              <w:bottom w:val="nil"/>
              <w:right w:val="nil"/>
            </w:tcBorders>
          </w:tcPr>
          <w:p w14:paraId="6CE7FD1C" w14:textId="77777777" w:rsidR="0033327C" w:rsidRPr="0033327C" w:rsidRDefault="0033327C" w:rsidP="0033327C">
            <w:pPr>
              <w:rPr>
                <w:rFonts w:cs="Calibri"/>
                <w:i/>
                <w:iCs/>
                <w:color w:val="0F0F0F"/>
              </w:rPr>
            </w:pPr>
            <w:r w:rsidRPr="0033327C">
              <w:rPr>
                <w:rFonts w:cs="Calibri"/>
                <w:i/>
                <w:iCs/>
                <w:color w:val="0F0F0F"/>
              </w:rPr>
              <w:t>Relatienaam met</w:t>
            </w:r>
          </w:p>
          <w:p w14:paraId="1AE61C80" w14:textId="77777777" w:rsidR="0033327C" w:rsidRPr="0033327C" w:rsidRDefault="0033327C" w:rsidP="0033327C">
            <w:pPr>
              <w:rPr>
                <w:rFonts w:cs="Calibri"/>
                <w:color w:val="0F0F0F"/>
              </w:rPr>
            </w:pPr>
            <w:r w:rsidRPr="0033327C">
              <w:rPr>
                <w:rFonts w:cs="Calibri"/>
                <w:i/>
                <w:iCs/>
                <w:color w:val="0F0F0F"/>
              </w:rPr>
              <w:t>kardinaliteiten</w:t>
            </w:r>
          </w:p>
        </w:tc>
        <w:tc>
          <w:tcPr>
            <w:tcW w:w="6120" w:type="dxa"/>
            <w:tcBorders>
              <w:top w:val="nil"/>
              <w:left w:val="nil"/>
              <w:bottom w:val="nil"/>
              <w:right w:val="nil"/>
            </w:tcBorders>
          </w:tcPr>
          <w:p w14:paraId="08E021C3" w14:textId="77777777" w:rsidR="0033327C" w:rsidRPr="0033327C" w:rsidRDefault="0033327C" w:rsidP="0033327C">
            <w:pPr>
              <w:rPr>
                <w:rFonts w:cs="Calibri"/>
                <w:color w:val="0F0F0F"/>
              </w:rPr>
            </w:pPr>
            <w:r w:rsidRPr="0033327C">
              <w:rPr>
                <w:rFonts w:cs="Calibri"/>
                <w:i/>
                <w:iCs/>
                <w:color w:val="0F0F0F"/>
              </w:rPr>
              <w:t>Definitie</w:t>
            </w:r>
          </w:p>
        </w:tc>
      </w:tr>
      <w:tr w:rsidR="0033327C" w:rsidRPr="0033327C" w14:paraId="27CBCC9D" w14:textId="77777777" w:rsidTr="00AA63DB">
        <w:tc>
          <w:tcPr>
            <w:tcW w:w="450" w:type="dxa"/>
            <w:tcBorders>
              <w:top w:val="nil"/>
              <w:left w:val="nil"/>
              <w:bottom w:val="nil"/>
              <w:right w:val="nil"/>
            </w:tcBorders>
          </w:tcPr>
          <w:p w14:paraId="40344B4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139870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BUURT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p w14:paraId="06FD6738"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ligt in</w:t>
            </w:r>
            <w:r w:rsidRPr="0033327C">
              <w:rPr>
                <w:rFonts w:cs="Calibri"/>
                <w:color w:val="0F0F0F"/>
              </w:rPr>
              <w:fldChar w:fldCharType="end"/>
            </w:r>
          </w:p>
          <w:p w14:paraId="426D7CC0"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WIJK</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7D57AE6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wijk waarin de buurt is gelegen.</w:t>
            </w:r>
            <w:r w:rsidRPr="0033327C">
              <w:fldChar w:fldCharType="end"/>
            </w:r>
          </w:p>
        </w:tc>
      </w:tr>
      <w:tr w:rsidR="0033327C" w:rsidRPr="0033327C" w14:paraId="0058A23F" w14:textId="77777777" w:rsidTr="00AA63DB">
        <w:trPr>
          <w:trHeight w:hRule="exact" w:val="128"/>
        </w:trPr>
        <w:tc>
          <w:tcPr>
            <w:tcW w:w="450" w:type="dxa"/>
            <w:tcBorders>
              <w:top w:val="nil"/>
              <w:left w:val="nil"/>
              <w:bottom w:val="nil"/>
              <w:right w:val="nil"/>
            </w:tcBorders>
          </w:tcPr>
          <w:p w14:paraId="50757947"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5BA7541"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1D311E00" w14:textId="77777777" w:rsidR="0033327C" w:rsidRPr="0033327C" w:rsidRDefault="0033327C" w:rsidP="0033327C">
            <w:pPr>
              <w:rPr>
                <w:rFonts w:cs="Calibri"/>
                <w:color w:val="0F0F0F"/>
              </w:rPr>
            </w:pPr>
          </w:p>
        </w:tc>
      </w:tr>
      <w:tr w:rsidR="0033327C" w:rsidRPr="0033327C" w14:paraId="5F471E3C" w14:textId="77777777" w:rsidTr="00AA63DB">
        <w:tc>
          <w:tcPr>
            <w:tcW w:w="450" w:type="dxa"/>
            <w:tcBorders>
              <w:top w:val="nil"/>
              <w:left w:val="nil"/>
              <w:bottom w:val="nil"/>
              <w:right w:val="nil"/>
            </w:tcBorders>
          </w:tcPr>
          <w:p w14:paraId="6354FFD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4EE884D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WIJK</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p w14:paraId="493E4118"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ligt in</w:t>
            </w:r>
            <w:r w:rsidRPr="0033327C">
              <w:rPr>
                <w:rFonts w:cs="Calibri"/>
                <w:color w:val="0F0F0F"/>
              </w:rPr>
              <w:fldChar w:fldCharType="end"/>
            </w:r>
          </w:p>
          <w:p w14:paraId="745406A3"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GEMEENTE</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568FA20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gemeente waarin de wijk is gelegen.</w:t>
            </w:r>
            <w:r w:rsidRPr="0033327C">
              <w:fldChar w:fldCharType="end"/>
            </w:r>
          </w:p>
        </w:tc>
      </w:tr>
      <w:tr w:rsidR="0033327C" w:rsidRPr="0033327C" w14:paraId="2DF34233" w14:textId="77777777" w:rsidTr="00AA63DB">
        <w:trPr>
          <w:trHeight w:hRule="exact" w:val="128"/>
        </w:trPr>
        <w:tc>
          <w:tcPr>
            <w:tcW w:w="450" w:type="dxa"/>
            <w:tcBorders>
              <w:top w:val="nil"/>
              <w:left w:val="nil"/>
              <w:bottom w:val="nil"/>
              <w:right w:val="nil"/>
            </w:tcBorders>
          </w:tcPr>
          <w:p w14:paraId="465FD922"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619D86C"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089096BB" w14:textId="77777777" w:rsidR="0033327C" w:rsidRPr="0033327C" w:rsidRDefault="0033327C" w:rsidP="0033327C">
            <w:pPr>
              <w:rPr>
                <w:rFonts w:cs="Calibri"/>
                <w:color w:val="0F0F0F"/>
              </w:rPr>
            </w:pPr>
          </w:p>
        </w:tc>
      </w:tr>
    </w:tbl>
    <w:p w14:paraId="683F7631"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101AFFBE" w14:textId="77777777" w:rsidTr="00AA63DB">
        <w:tc>
          <w:tcPr>
            <w:tcW w:w="9360" w:type="dxa"/>
            <w:tcBorders>
              <w:top w:val="nil"/>
              <w:left w:val="nil"/>
              <w:bottom w:val="nil"/>
              <w:right w:val="nil"/>
            </w:tcBorders>
          </w:tcPr>
          <w:p w14:paraId="65A62392" w14:textId="77777777" w:rsidR="0033327C" w:rsidRPr="0033327C" w:rsidRDefault="0033327C" w:rsidP="0033327C">
            <w:pPr>
              <w:rPr>
                <w:rFonts w:cs="Calibri"/>
                <w:b/>
                <w:bCs/>
                <w:color w:val="0F0F0F"/>
              </w:rPr>
            </w:pPr>
            <w:r w:rsidRPr="0033327C">
              <w:rPr>
                <w:rFonts w:cs="Calibri"/>
                <w:b/>
                <w:bCs/>
                <w:color w:val="0F0F0F"/>
              </w:rPr>
              <w:t>Toelichting objecttype</w:t>
            </w:r>
          </w:p>
          <w:p w14:paraId="31AF75DA" w14:textId="77777777" w:rsidR="0033327C" w:rsidRPr="0033327C" w:rsidRDefault="0033327C" w:rsidP="0033327C">
            <w:pPr>
              <w:ind w:left="720"/>
              <w:rPr>
                <w:rFonts w:cs="Calibri"/>
                <w:color w:val="0F0F0F"/>
              </w:rPr>
            </w:pPr>
            <w:r w:rsidRPr="0033327C">
              <w:rPr>
                <w:rFonts w:cs="Calibri"/>
                <w:color w:val="0F0F0F"/>
              </w:rPr>
              <w:t>Het betreft hier de in overleg met het CBS bepaalde indeling van de gemeente in wijken.</w:t>
            </w:r>
          </w:p>
          <w:p w14:paraId="3348EF8F" w14:textId="77777777" w:rsidR="0033327C" w:rsidRPr="0033327C" w:rsidRDefault="0033327C" w:rsidP="0033327C">
            <w:pPr>
              <w:ind w:left="720"/>
              <w:rPr>
                <w:rFonts w:cs="Calibri"/>
                <w:color w:val="0F0F0F"/>
              </w:rPr>
            </w:pPr>
          </w:p>
        </w:tc>
      </w:tr>
    </w:tbl>
    <w:p w14:paraId="76D1D7BD" w14:textId="77777777" w:rsidR="0033327C" w:rsidRPr="0033327C" w:rsidRDefault="0033327C" w:rsidP="0033327C">
      <w:pPr>
        <w:spacing w:line="500" w:lineRule="exact"/>
        <w:ind w:left="1135"/>
        <w:contextualSpacing w:val="0"/>
        <w:outlineLvl w:val="1"/>
        <w:rPr>
          <w:rFonts w:eastAsia="Calibri"/>
          <w:b/>
          <w:bCs/>
          <w:sz w:val="20"/>
          <w:szCs w:val="20"/>
          <w:lang w:eastAsia="en-US"/>
        </w:rPr>
      </w:pPr>
      <w:bookmarkStart w:id="382" w:name="BKM_039AFF88_F5F7_4c1a_B7E4_1BDFC495F67A"/>
      <w:bookmarkEnd w:id="382"/>
    </w:p>
    <w:p w14:paraId="6B4E64F2" w14:textId="77777777" w:rsidR="0033327C" w:rsidRPr="0033327C" w:rsidRDefault="0033327C" w:rsidP="0033327C">
      <w:pPr>
        <w:rPr>
          <w:rFonts w:eastAsia="Calibri"/>
          <w:lang w:eastAsia="en-US"/>
        </w:rPr>
      </w:pPr>
    </w:p>
    <w:p w14:paraId="39837859" w14:textId="77777777" w:rsidR="0033327C" w:rsidRPr="0033327C" w:rsidRDefault="0033327C" w:rsidP="0033327C">
      <w:pPr>
        <w:pStyle w:val="Kop2"/>
        <w:rPr>
          <w:color w:val="0F0F0F"/>
        </w:rPr>
      </w:pPr>
      <w:r w:rsidRPr="0033327C">
        <w:rPr>
          <w:sz w:val="20"/>
          <w:szCs w:val="20"/>
        </w:rPr>
        <w:fldChar w:fldCharType="begin" w:fldLock="1"/>
      </w:r>
      <w:r w:rsidRPr="0033327C">
        <w:rPr>
          <w:sz w:val="20"/>
          <w:szCs w:val="20"/>
        </w:rPr>
        <w:instrText xml:space="preserve">MERGEFIELD </w:instrText>
      </w:r>
      <w:r w:rsidRPr="0033327C">
        <w:rPr>
          <w:rFonts w:ascii="Calibri" w:hAnsi="Calibri" w:cs="Calibri"/>
          <w:color w:val="0F0F0F"/>
          <w:sz w:val="28"/>
          <w:szCs w:val="28"/>
        </w:rPr>
        <w:instrText>Element.Stereotype</w:instrText>
      </w:r>
      <w:r w:rsidRPr="0033327C">
        <w:rPr>
          <w:sz w:val="20"/>
          <w:szCs w:val="20"/>
        </w:rPr>
        <w:fldChar w:fldCharType="separate"/>
      </w:r>
      <w:r w:rsidRPr="0033327C">
        <w:rPr>
          <w:rFonts w:ascii="Calibri" w:hAnsi="Calibri" w:cs="Calibri"/>
          <w:color w:val="0F0F0F"/>
          <w:sz w:val="28"/>
          <w:szCs w:val="28"/>
        </w:rPr>
        <w:t>«Objecttype»</w:t>
      </w:r>
      <w:r w:rsidRPr="0033327C">
        <w:rPr>
          <w:sz w:val="20"/>
          <w:szCs w:val="20"/>
        </w:rPr>
        <w:fldChar w:fldCharType="end"/>
      </w:r>
      <w:r w:rsidRPr="0033327C">
        <w:rPr>
          <w:rFonts w:ascii="Calibri" w:hAnsi="Calibri" w:cs="Calibri"/>
          <w:color w:val="0F0F0F"/>
          <w:sz w:val="28"/>
          <w:szCs w:val="28"/>
        </w:rPr>
        <w:t xml:space="preserve"> </w:t>
      </w:r>
      <w:r w:rsidRPr="0033327C">
        <w:rPr>
          <w:rFonts w:ascii="Calibri" w:hAnsi="Calibri" w:cs="Calibri"/>
          <w:color w:val="0F0F0F"/>
          <w:sz w:val="28"/>
          <w:szCs w:val="28"/>
        </w:rPr>
        <w:fldChar w:fldCharType="begin" w:fldLock="1"/>
      </w:r>
      <w:r w:rsidRPr="0033327C">
        <w:rPr>
          <w:rFonts w:ascii="Calibri" w:hAnsi="Calibri" w:cs="Calibri"/>
          <w:color w:val="0F0F0F"/>
          <w:sz w:val="28"/>
          <w:szCs w:val="28"/>
        </w:rPr>
        <w:instrText>MERGEFIELD Element.Name</w:instrText>
      </w:r>
      <w:r w:rsidRPr="0033327C">
        <w:rPr>
          <w:rFonts w:ascii="Calibri" w:hAnsi="Calibri" w:cs="Calibri"/>
          <w:color w:val="0F0F0F"/>
          <w:sz w:val="28"/>
          <w:szCs w:val="28"/>
        </w:rPr>
        <w:fldChar w:fldCharType="separate"/>
      </w:r>
      <w:r w:rsidRPr="0033327C">
        <w:rPr>
          <w:rFonts w:ascii="Calibri" w:hAnsi="Calibri" w:cs="Calibri"/>
          <w:color w:val="0F0F0F"/>
          <w:sz w:val="28"/>
          <w:szCs w:val="28"/>
        </w:rPr>
        <w:t>WOONPLAATS</w:t>
      </w:r>
      <w:r w:rsidRPr="0033327C">
        <w:rPr>
          <w:rFonts w:ascii="Calibri" w:hAnsi="Calibri" w:cs="Calibri"/>
          <w:color w:val="0F0F0F"/>
          <w:sz w:val="28"/>
          <w:szCs w:val="28"/>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0532381C" w14:textId="77777777" w:rsidTr="00AA63DB">
        <w:trPr>
          <w:trHeight w:val="271"/>
        </w:trPr>
        <w:tc>
          <w:tcPr>
            <w:tcW w:w="2340" w:type="dxa"/>
            <w:gridSpan w:val="2"/>
            <w:tcBorders>
              <w:top w:val="nil"/>
              <w:left w:val="nil"/>
              <w:bottom w:val="nil"/>
              <w:right w:val="nil"/>
            </w:tcBorders>
          </w:tcPr>
          <w:p w14:paraId="03ACBF7C" w14:textId="77777777" w:rsidR="0033327C" w:rsidRPr="0033327C" w:rsidRDefault="0033327C" w:rsidP="0033327C">
            <w:pPr>
              <w:rPr>
                <w:rFonts w:cs="Calibri"/>
                <w:color w:val="0F0F0F"/>
              </w:rPr>
            </w:pPr>
            <w:r w:rsidRPr="0033327C">
              <w:rPr>
                <w:rFonts w:cs="Calibri"/>
                <w:b/>
                <w:bCs/>
                <w:color w:val="0F0F0F"/>
              </w:rPr>
              <w:t>Naam</w:t>
            </w:r>
          </w:p>
        </w:tc>
        <w:tc>
          <w:tcPr>
            <w:tcW w:w="7020" w:type="dxa"/>
            <w:gridSpan w:val="4"/>
            <w:tcBorders>
              <w:top w:val="nil"/>
              <w:left w:val="nil"/>
              <w:bottom w:val="nil"/>
              <w:right w:val="nil"/>
            </w:tcBorders>
          </w:tcPr>
          <w:p w14:paraId="153AA0A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WOONPLAATS</w:t>
            </w:r>
            <w:r w:rsidRPr="0033327C">
              <w:fldChar w:fldCharType="end"/>
            </w:r>
          </w:p>
        </w:tc>
      </w:tr>
      <w:tr w:rsidR="0033327C" w:rsidRPr="0033327C" w14:paraId="12E344AB" w14:textId="77777777" w:rsidTr="00AA63DB">
        <w:trPr>
          <w:trHeight w:hRule="exact" w:val="128"/>
        </w:trPr>
        <w:tc>
          <w:tcPr>
            <w:tcW w:w="2340" w:type="dxa"/>
            <w:gridSpan w:val="2"/>
            <w:tcBorders>
              <w:top w:val="nil"/>
              <w:left w:val="nil"/>
              <w:bottom w:val="nil"/>
              <w:right w:val="nil"/>
            </w:tcBorders>
          </w:tcPr>
          <w:p w14:paraId="729F2CF0"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5F8BD7D1" w14:textId="77777777" w:rsidR="0033327C" w:rsidRPr="0033327C" w:rsidRDefault="0033327C" w:rsidP="0033327C">
            <w:pPr>
              <w:rPr>
                <w:rFonts w:cs="Calibri"/>
                <w:color w:val="0F0F0F"/>
              </w:rPr>
            </w:pPr>
          </w:p>
        </w:tc>
      </w:tr>
      <w:tr w:rsidR="0033327C" w:rsidRPr="0033327C" w14:paraId="6B19F7C0" w14:textId="77777777" w:rsidTr="00AA63DB">
        <w:tc>
          <w:tcPr>
            <w:tcW w:w="2340" w:type="dxa"/>
            <w:gridSpan w:val="2"/>
            <w:tcBorders>
              <w:top w:val="nil"/>
              <w:left w:val="nil"/>
              <w:bottom w:val="nil"/>
              <w:right w:val="nil"/>
            </w:tcBorders>
          </w:tcPr>
          <w:p w14:paraId="33CE227F" w14:textId="77777777" w:rsidR="0033327C" w:rsidRPr="0033327C" w:rsidRDefault="0033327C" w:rsidP="0033327C">
            <w:pPr>
              <w:rPr>
                <w:rFonts w:cs="Calibri"/>
                <w:color w:val="0F0F0F"/>
              </w:rPr>
            </w:pPr>
            <w:r w:rsidRPr="0033327C">
              <w:rPr>
                <w:rFonts w:cs="Calibri"/>
                <w:b/>
                <w:bCs/>
                <w:color w:val="0F0F0F"/>
              </w:rPr>
              <w:t>Mnemonic</w:t>
            </w:r>
          </w:p>
        </w:tc>
        <w:tc>
          <w:tcPr>
            <w:tcW w:w="7020" w:type="dxa"/>
            <w:gridSpan w:val="4"/>
            <w:tcBorders>
              <w:top w:val="nil"/>
              <w:left w:val="nil"/>
              <w:bottom w:val="nil"/>
              <w:right w:val="nil"/>
            </w:tcBorders>
          </w:tcPr>
          <w:p w14:paraId="060E3BD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Element.Alias</w:instrText>
            </w:r>
            <w:r w:rsidRPr="0033327C">
              <w:fldChar w:fldCharType="separate"/>
            </w:r>
            <w:r w:rsidRPr="0033327C">
              <w:rPr>
                <w:rFonts w:cs="Calibri"/>
                <w:color w:val="0F0F0F"/>
              </w:rPr>
              <w:t>WPL</w:t>
            </w:r>
            <w:r w:rsidRPr="0033327C">
              <w:fldChar w:fldCharType="end"/>
            </w:r>
          </w:p>
        </w:tc>
      </w:tr>
      <w:tr w:rsidR="0033327C" w:rsidRPr="0033327C" w14:paraId="2B160CEF" w14:textId="77777777" w:rsidTr="00AA63DB">
        <w:trPr>
          <w:trHeight w:hRule="exact" w:val="128"/>
        </w:trPr>
        <w:tc>
          <w:tcPr>
            <w:tcW w:w="2340" w:type="dxa"/>
            <w:gridSpan w:val="2"/>
            <w:tcBorders>
              <w:top w:val="nil"/>
              <w:left w:val="nil"/>
              <w:bottom w:val="nil"/>
              <w:right w:val="nil"/>
            </w:tcBorders>
          </w:tcPr>
          <w:p w14:paraId="5E426261"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3C51727" w14:textId="77777777" w:rsidR="0033327C" w:rsidRPr="0033327C" w:rsidRDefault="0033327C" w:rsidP="0033327C">
            <w:pPr>
              <w:rPr>
                <w:rFonts w:cs="Calibri"/>
                <w:color w:val="0F0F0F"/>
              </w:rPr>
            </w:pPr>
          </w:p>
        </w:tc>
      </w:tr>
      <w:tr w:rsidR="0033327C" w:rsidRPr="0033327C" w14:paraId="351EBC70" w14:textId="77777777" w:rsidTr="00AA63DB">
        <w:tc>
          <w:tcPr>
            <w:tcW w:w="2340" w:type="dxa"/>
            <w:gridSpan w:val="2"/>
            <w:tcBorders>
              <w:top w:val="nil"/>
              <w:left w:val="nil"/>
              <w:bottom w:val="nil"/>
              <w:right w:val="nil"/>
            </w:tcBorders>
          </w:tcPr>
          <w:p w14:paraId="07FAF788" w14:textId="77777777" w:rsidR="0033327C" w:rsidRPr="0033327C" w:rsidRDefault="0033327C" w:rsidP="0033327C">
            <w:pPr>
              <w:rPr>
                <w:rFonts w:cs="Calibri"/>
                <w:b/>
                <w:bCs/>
                <w:color w:val="0F0F0F"/>
              </w:rPr>
            </w:pPr>
            <w:r w:rsidRPr="0033327C">
              <w:rPr>
                <w:rFonts w:cs="Calibri"/>
                <w:b/>
                <w:bCs/>
                <w:color w:val="0F0F0F"/>
              </w:rPr>
              <w:t>Herkomst</w:t>
            </w:r>
          </w:p>
        </w:tc>
        <w:tc>
          <w:tcPr>
            <w:tcW w:w="7020" w:type="dxa"/>
            <w:gridSpan w:val="4"/>
            <w:tcBorders>
              <w:top w:val="nil"/>
              <w:left w:val="nil"/>
              <w:bottom w:val="nil"/>
              <w:right w:val="nil"/>
            </w:tcBorders>
          </w:tcPr>
          <w:p w14:paraId="41F6D38E" w14:textId="77777777" w:rsidR="0033327C" w:rsidRPr="0033327C" w:rsidRDefault="0033327C" w:rsidP="0033327C">
            <w:pPr>
              <w:rPr>
                <w:rFonts w:cs="Calibri"/>
                <w:color w:val="0F0F0F"/>
              </w:rPr>
            </w:pPr>
            <w:r w:rsidRPr="0033327C">
              <w:rPr>
                <w:rFonts w:cs="Calibri"/>
                <w:color w:val="0F0F0F"/>
              </w:rPr>
              <w:t>BAG</w:t>
            </w:r>
          </w:p>
        </w:tc>
      </w:tr>
      <w:tr w:rsidR="0033327C" w:rsidRPr="0033327C" w14:paraId="2A812D5D" w14:textId="77777777" w:rsidTr="00AA63DB">
        <w:trPr>
          <w:trHeight w:hRule="exact" w:val="128"/>
        </w:trPr>
        <w:tc>
          <w:tcPr>
            <w:tcW w:w="2340" w:type="dxa"/>
            <w:gridSpan w:val="2"/>
            <w:tcBorders>
              <w:top w:val="nil"/>
              <w:left w:val="nil"/>
              <w:bottom w:val="nil"/>
              <w:right w:val="nil"/>
            </w:tcBorders>
          </w:tcPr>
          <w:p w14:paraId="772FE3F5"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034934F4" w14:textId="77777777" w:rsidR="0033327C" w:rsidRPr="0033327C" w:rsidRDefault="0033327C" w:rsidP="0033327C">
            <w:pPr>
              <w:rPr>
                <w:rFonts w:cs="Calibri"/>
                <w:color w:val="0F0F0F"/>
              </w:rPr>
            </w:pPr>
          </w:p>
        </w:tc>
      </w:tr>
      <w:tr w:rsidR="0033327C" w:rsidRPr="0033327C" w14:paraId="7514DAAC" w14:textId="77777777" w:rsidTr="00AA63DB">
        <w:trPr>
          <w:trHeight w:val="230"/>
        </w:trPr>
        <w:tc>
          <w:tcPr>
            <w:tcW w:w="2340" w:type="dxa"/>
            <w:gridSpan w:val="2"/>
            <w:tcBorders>
              <w:top w:val="nil"/>
              <w:left w:val="nil"/>
              <w:bottom w:val="nil"/>
              <w:right w:val="nil"/>
            </w:tcBorders>
          </w:tcPr>
          <w:p w14:paraId="38B60F85" w14:textId="77777777" w:rsidR="0033327C" w:rsidRPr="0033327C" w:rsidRDefault="0033327C" w:rsidP="0033327C">
            <w:pPr>
              <w:rPr>
                <w:rFonts w:cs="Calibri"/>
                <w:b/>
                <w:bCs/>
                <w:color w:val="0F0F0F"/>
              </w:rPr>
            </w:pPr>
            <w:r w:rsidRPr="0033327C">
              <w:rPr>
                <w:rFonts w:cs="Calibri"/>
                <w:b/>
                <w:bCs/>
                <w:color w:val="0F0F0F"/>
              </w:rPr>
              <w:t>Definitie</w:t>
            </w:r>
          </w:p>
        </w:tc>
        <w:tc>
          <w:tcPr>
            <w:tcW w:w="7020" w:type="dxa"/>
            <w:gridSpan w:val="4"/>
            <w:tcBorders>
              <w:top w:val="nil"/>
              <w:left w:val="nil"/>
              <w:bottom w:val="nil"/>
              <w:right w:val="nil"/>
            </w:tcBorders>
          </w:tcPr>
          <w:p w14:paraId="3B7E3DC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Element.Notes</w:instrText>
            </w:r>
            <w:r w:rsidRPr="0033327C">
              <w:fldChar w:fldCharType="separate"/>
            </w:r>
            <w:r w:rsidRPr="0033327C">
              <w:rPr>
                <w:rFonts w:cs="Calibri"/>
                <w:color w:val="0F0F0F"/>
              </w:rPr>
              <w:t>Een door het bevoegde gemeentelijke orgaan als zodanig aangewezen en van een naam voorzien gedeelte van het grondgebied van de gemeente.</w:t>
            </w:r>
            <w:r w:rsidRPr="0033327C">
              <w:fldChar w:fldCharType="end"/>
            </w:r>
          </w:p>
        </w:tc>
      </w:tr>
      <w:tr w:rsidR="0033327C" w:rsidRPr="0033327C" w14:paraId="1D2D2445" w14:textId="77777777" w:rsidTr="00AA63DB">
        <w:trPr>
          <w:trHeight w:hRule="exact" w:val="68"/>
        </w:trPr>
        <w:tc>
          <w:tcPr>
            <w:tcW w:w="2340" w:type="dxa"/>
            <w:gridSpan w:val="2"/>
            <w:tcBorders>
              <w:top w:val="nil"/>
              <w:left w:val="nil"/>
              <w:bottom w:val="nil"/>
              <w:right w:val="nil"/>
            </w:tcBorders>
          </w:tcPr>
          <w:p w14:paraId="3C160174"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3429A7B" w14:textId="77777777" w:rsidR="0033327C" w:rsidRPr="0033327C" w:rsidRDefault="0033327C" w:rsidP="0033327C">
            <w:pPr>
              <w:rPr>
                <w:rFonts w:cs="Calibri"/>
                <w:color w:val="0F0F0F"/>
              </w:rPr>
            </w:pPr>
          </w:p>
        </w:tc>
      </w:tr>
      <w:tr w:rsidR="0033327C" w:rsidRPr="0033327C" w14:paraId="6EB103FE" w14:textId="77777777" w:rsidTr="00AA63DB">
        <w:trPr>
          <w:trHeight w:val="271"/>
        </w:trPr>
        <w:tc>
          <w:tcPr>
            <w:tcW w:w="2340" w:type="dxa"/>
            <w:gridSpan w:val="2"/>
            <w:tcBorders>
              <w:top w:val="nil"/>
              <w:left w:val="nil"/>
              <w:bottom w:val="nil"/>
              <w:right w:val="nil"/>
            </w:tcBorders>
          </w:tcPr>
          <w:p w14:paraId="67D53EC2" w14:textId="77777777" w:rsidR="0033327C" w:rsidRPr="0033327C" w:rsidRDefault="0033327C" w:rsidP="0033327C">
            <w:pPr>
              <w:rPr>
                <w:rFonts w:cs="Calibri"/>
                <w:b/>
                <w:bCs/>
                <w:color w:val="0F0F0F"/>
              </w:rPr>
            </w:pPr>
            <w:r w:rsidRPr="0033327C">
              <w:rPr>
                <w:rFonts w:cs="Calibri"/>
                <w:b/>
                <w:bCs/>
                <w:color w:val="0F0F0F"/>
              </w:rPr>
              <w:t>Herkomst definitie</w:t>
            </w:r>
          </w:p>
        </w:tc>
        <w:tc>
          <w:tcPr>
            <w:tcW w:w="7020" w:type="dxa"/>
            <w:gridSpan w:val="4"/>
            <w:tcBorders>
              <w:top w:val="nil"/>
              <w:left w:val="nil"/>
              <w:bottom w:val="nil"/>
              <w:right w:val="nil"/>
            </w:tcBorders>
          </w:tcPr>
          <w:p w14:paraId="7AD5948E" w14:textId="77777777" w:rsidR="0033327C" w:rsidRPr="0033327C" w:rsidRDefault="0033327C" w:rsidP="0033327C">
            <w:pPr>
              <w:rPr>
                <w:rFonts w:cs="Calibri"/>
                <w:color w:val="0F0F0F"/>
              </w:rPr>
            </w:pPr>
            <w:r w:rsidRPr="0033327C">
              <w:rPr>
                <w:rFonts w:cs="Calibri"/>
                <w:color w:val="0F0F0F"/>
              </w:rPr>
              <w:t>&lt;niet gespecificeerd&gt;</w:t>
            </w:r>
          </w:p>
        </w:tc>
      </w:tr>
      <w:tr w:rsidR="0033327C" w:rsidRPr="0033327C" w14:paraId="179EFB39" w14:textId="77777777" w:rsidTr="00AA63DB">
        <w:trPr>
          <w:trHeight w:hRule="exact" w:val="128"/>
        </w:trPr>
        <w:tc>
          <w:tcPr>
            <w:tcW w:w="2340" w:type="dxa"/>
            <w:gridSpan w:val="2"/>
            <w:tcBorders>
              <w:top w:val="nil"/>
              <w:left w:val="nil"/>
              <w:bottom w:val="nil"/>
              <w:right w:val="nil"/>
            </w:tcBorders>
          </w:tcPr>
          <w:p w14:paraId="17F32395"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5A8CBCA" w14:textId="77777777" w:rsidR="0033327C" w:rsidRPr="0033327C" w:rsidRDefault="0033327C" w:rsidP="0033327C">
            <w:pPr>
              <w:rPr>
                <w:rFonts w:cs="Calibri"/>
                <w:color w:val="0F0F0F"/>
              </w:rPr>
            </w:pPr>
          </w:p>
        </w:tc>
      </w:tr>
      <w:tr w:rsidR="0033327C" w:rsidRPr="0033327C" w14:paraId="3B3C592F" w14:textId="77777777" w:rsidTr="00AA63DB">
        <w:tc>
          <w:tcPr>
            <w:tcW w:w="2340" w:type="dxa"/>
            <w:gridSpan w:val="2"/>
            <w:tcBorders>
              <w:top w:val="nil"/>
              <w:left w:val="nil"/>
              <w:bottom w:val="nil"/>
              <w:right w:val="nil"/>
            </w:tcBorders>
          </w:tcPr>
          <w:p w14:paraId="49187054" w14:textId="77777777" w:rsidR="0033327C" w:rsidRPr="0033327C" w:rsidRDefault="0033327C" w:rsidP="0033327C">
            <w:pPr>
              <w:rPr>
                <w:rFonts w:cs="Calibri"/>
                <w:b/>
                <w:bCs/>
                <w:color w:val="0F0F0F"/>
              </w:rPr>
            </w:pPr>
            <w:r w:rsidRPr="0033327C">
              <w:rPr>
                <w:rFonts w:cs="Calibri"/>
                <w:b/>
                <w:bCs/>
                <w:color w:val="0F0F0F"/>
              </w:rPr>
              <w:t>Datum opname</w:t>
            </w:r>
          </w:p>
        </w:tc>
        <w:tc>
          <w:tcPr>
            <w:tcW w:w="7020" w:type="dxa"/>
            <w:gridSpan w:val="4"/>
            <w:tcBorders>
              <w:top w:val="nil"/>
              <w:left w:val="nil"/>
              <w:bottom w:val="nil"/>
              <w:right w:val="nil"/>
            </w:tcBorders>
          </w:tcPr>
          <w:p w14:paraId="499A3050" w14:textId="77777777" w:rsidR="0033327C" w:rsidRPr="0033327C" w:rsidRDefault="0033327C" w:rsidP="0033327C">
            <w:pPr>
              <w:rPr>
                <w:rFonts w:cs="Calibri"/>
                <w:color w:val="0F0F0F"/>
              </w:rPr>
            </w:pPr>
            <w:r w:rsidRPr="0033327C">
              <w:rPr>
                <w:rFonts w:cs="Calibri"/>
                <w:color w:val="0F0F0F"/>
              </w:rPr>
              <w:t>9 april 2007</w:t>
            </w:r>
          </w:p>
        </w:tc>
      </w:tr>
      <w:tr w:rsidR="0033327C" w:rsidRPr="0033327C" w14:paraId="7EE08795" w14:textId="77777777" w:rsidTr="00AA63DB">
        <w:trPr>
          <w:trHeight w:hRule="exact" w:val="128"/>
        </w:trPr>
        <w:tc>
          <w:tcPr>
            <w:tcW w:w="2340" w:type="dxa"/>
            <w:gridSpan w:val="2"/>
            <w:tcBorders>
              <w:top w:val="nil"/>
              <w:left w:val="nil"/>
              <w:bottom w:val="nil"/>
              <w:right w:val="nil"/>
            </w:tcBorders>
          </w:tcPr>
          <w:p w14:paraId="15363E0A"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5CF6B091" w14:textId="77777777" w:rsidR="0033327C" w:rsidRPr="0033327C" w:rsidRDefault="0033327C" w:rsidP="0033327C">
            <w:pPr>
              <w:rPr>
                <w:rFonts w:cs="Calibri"/>
                <w:color w:val="0F0F0F"/>
              </w:rPr>
            </w:pPr>
          </w:p>
        </w:tc>
      </w:tr>
      <w:tr w:rsidR="0033327C" w:rsidRPr="0033327C" w14:paraId="281EAA5D" w14:textId="77777777" w:rsidTr="00AA63DB">
        <w:tc>
          <w:tcPr>
            <w:tcW w:w="2340" w:type="dxa"/>
            <w:gridSpan w:val="2"/>
            <w:tcBorders>
              <w:top w:val="nil"/>
              <w:left w:val="nil"/>
              <w:bottom w:val="nil"/>
              <w:right w:val="nil"/>
            </w:tcBorders>
          </w:tcPr>
          <w:p w14:paraId="06BE6854" w14:textId="77777777" w:rsidR="0033327C" w:rsidRPr="0033327C" w:rsidRDefault="0033327C" w:rsidP="0033327C">
            <w:pPr>
              <w:rPr>
                <w:rFonts w:cs="Calibri"/>
                <w:b/>
                <w:bCs/>
                <w:color w:val="0F0F0F"/>
              </w:rPr>
            </w:pPr>
            <w:r w:rsidRPr="0033327C">
              <w:rPr>
                <w:rFonts w:cs="Calibri"/>
                <w:b/>
                <w:bCs/>
                <w:color w:val="0F0F0F"/>
              </w:rPr>
              <w:t>Unieke aanduiding</w:t>
            </w:r>
          </w:p>
        </w:tc>
        <w:tc>
          <w:tcPr>
            <w:tcW w:w="7020" w:type="dxa"/>
            <w:gridSpan w:val="4"/>
            <w:tcBorders>
              <w:top w:val="nil"/>
              <w:left w:val="nil"/>
              <w:bottom w:val="nil"/>
              <w:right w:val="nil"/>
            </w:tcBorders>
          </w:tcPr>
          <w:p w14:paraId="51B5021B" w14:textId="77777777" w:rsidR="0033327C" w:rsidRPr="0033327C" w:rsidRDefault="0033327C" w:rsidP="0033327C">
            <w:pPr>
              <w:rPr>
                <w:rFonts w:cs="Calibri"/>
                <w:color w:val="0F0F0F"/>
              </w:rPr>
            </w:pPr>
            <w:r w:rsidRPr="0033327C">
              <w:rPr>
                <w:rFonts w:cs="Calibri"/>
                <w:color w:val="0F0F0F"/>
              </w:rPr>
              <w:t>Woonplaatsidentificatie</w:t>
            </w:r>
          </w:p>
        </w:tc>
      </w:tr>
      <w:tr w:rsidR="0033327C" w:rsidRPr="0033327C" w14:paraId="40F2D6D7" w14:textId="77777777" w:rsidTr="00AA63DB">
        <w:trPr>
          <w:trHeight w:hRule="exact" w:val="128"/>
        </w:trPr>
        <w:tc>
          <w:tcPr>
            <w:tcW w:w="2340" w:type="dxa"/>
            <w:gridSpan w:val="2"/>
            <w:tcBorders>
              <w:top w:val="nil"/>
              <w:left w:val="nil"/>
              <w:bottom w:val="nil"/>
              <w:right w:val="nil"/>
            </w:tcBorders>
          </w:tcPr>
          <w:p w14:paraId="3B7A827C"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5EC9A93" w14:textId="77777777" w:rsidR="0033327C" w:rsidRPr="0033327C" w:rsidRDefault="0033327C" w:rsidP="0033327C">
            <w:pPr>
              <w:rPr>
                <w:rFonts w:cs="Calibri"/>
                <w:b/>
                <w:bCs/>
                <w:color w:val="0F0F0F"/>
              </w:rPr>
            </w:pPr>
          </w:p>
        </w:tc>
      </w:tr>
      <w:tr w:rsidR="0033327C" w:rsidRPr="0033327C" w14:paraId="725CD58B" w14:textId="77777777" w:rsidTr="00AA63DB">
        <w:tc>
          <w:tcPr>
            <w:tcW w:w="2340" w:type="dxa"/>
            <w:gridSpan w:val="2"/>
            <w:tcBorders>
              <w:top w:val="nil"/>
              <w:left w:val="nil"/>
              <w:bottom w:val="nil"/>
              <w:right w:val="nil"/>
            </w:tcBorders>
          </w:tcPr>
          <w:p w14:paraId="3F28BCFD" w14:textId="77777777" w:rsidR="0033327C" w:rsidRPr="0033327C" w:rsidRDefault="0033327C" w:rsidP="0033327C">
            <w:pPr>
              <w:rPr>
                <w:rFonts w:cs="Calibri"/>
                <w:b/>
                <w:bCs/>
                <w:color w:val="0F0F0F"/>
              </w:rPr>
            </w:pPr>
            <w:r w:rsidRPr="0033327C">
              <w:rPr>
                <w:rFonts w:cs="Calibri"/>
                <w:b/>
                <w:bCs/>
                <w:color w:val="0F0F0F"/>
              </w:rPr>
              <w:t>Populatie</w:t>
            </w:r>
          </w:p>
        </w:tc>
        <w:tc>
          <w:tcPr>
            <w:tcW w:w="7020" w:type="dxa"/>
            <w:gridSpan w:val="4"/>
            <w:tcBorders>
              <w:top w:val="nil"/>
              <w:left w:val="nil"/>
              <w:bottom w:val="nil"/>
              <w:right w:val="nil"/>
            </w:tcBorders>
          </w:tcPr>
          <w:p w14:paraId="18E7094F" w14:textId="77777777" w:rsidR="0033327C" w:rsidRPr="0033327C" w:rsidRDefault="0033327C" w:rsidP="0033327C">
            <w:pPr>
              <w:rPr>
                <w:rFonts w:cs="Calibri"/>
                <w:color w:val="0F0F0F"/>
              </w:rPr>
            </w:pPr>
            <w:r w:rsidRPr="0033327C">
              <w:rPr>
                <w:rFonts w:cs="Calibri"/>
                <w:color w:val="0F0F0F"/>
              </w:rPr>
              <w:t>&lt;niet gespecificeerd&gt;</w:t>
            </w:r>
          </w:p>
        </w:tc>
      </w:tr>
      <w:tr w:rsidR="0033327C" w:rsidRPr="0033327C" w14:paraId="0A48F0AA" w14:textId="77777777" w:rsidTr="00AA63DB">
        <w:trPr>
          <w:trHeight w:hRule="exact" w:val="128"/>
        </w:trPr>
        <w:tc>
          <w:tcPr>
            <w:tcW w:w="2340" w:type="dxa"/>
            <w:gridSpan w:val="2"/>
            <w:tcBorders>
              <w:top w:val="nil"/>
              <w:left w:val="nil"/>
              <w:bottom w:val="nil"/>
              <w:right w:val="nil"/>
            </w:tcBorders>
          </w:tcPr>
          <w:p w14:paraId="6E791806"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69B98FD" w14:textId="77777777" w:rsidR="0033327C" w:rsidRPr="0033327C" w:rsidRDefault="0033327C" w:rsidP="0033327C">
            <w:pPr>
              <w:rPr>
                <w:rFonts w:cs="Calibri"/>
                <w:color w:val="0F0F0F"/>
              </w:rPr>
            </w:pPr>
          </w:p>
        </w:tc>
      </w:tr>
      <w:tr w:rsidR="0033327C" w:rsidRPr="0033327C" w14:paraId="2569C858" w14:textId="77777777" w:rsidTr="00AA63DB">
        <w:trPr>
          <w:trHeight w:hRule="exact" w:val="256"/>
        </w:trPr>
        <w:tc>
          <w:tcPr>
            <w:tcW w:w="2340" w:type="dxa"/>
            <w:gridSpan w:val="2"/>
            <w:tcBorders>
              <w:top w:val="nil"/>
              <w:left w:val="nil"/>
              <w:bottom w:val="nil"/>
              <w:right w:val="nil"/>
            </w:tcBorders>
          </w:tcPr>
          <w:p w14:paraId="2B455990" w14:textId="77777777" w:rsidR="0033327C" w:rsidRPr="0033327C" w:rsidRDefault="0033327C" w:rsidP="0033327C">
            <w:pPr>
              <w:rPr>
                <w:rFonts w:cs="Calibri"/>
                <w:b/>
                <w:bCs/>
                <w:color w:val="0F0F0F"/>
              </w:rPr>
            </w:pPr>
            <w:r w:rsidRPr="0033327C">
              <w:rPr>
                <w:rFonts w:cs="Calibri"/>
                <w:b/>
                <w:bCs/>
                <w:color w:val="0F0F0F"/>
              </w:rPr>
              <w:t>Kwaliteitsbegrip</w:t>
            </w:r>
          </w:p>
        </w:tc>
        <w:tc>
          <w:tcPr>
            <w:tcW w:w="7020" w:type="dxa"/>
            <w:gridSpan w:val="4"/>
            <w:tcBorders>
              <w:top w:val="nil"/>
              <w:left w:val="nil"/>
              <w:bottom w:val="nil"/>
              <w:right w:val="nil"/>
            </w:tcBorders>
          </w:tcPr>
          <w:p w14:paraId="1E89BECF" w14:textId="77777777" w:rsidR="0033327C" w:rsidRPr="0033327C" w:rsidRDefault="0033327C" w:rsidP="0033327C">
            <w:pPr>
              <w:rPr>
                <w:rFonts w:cs="Calibri"/>
                <w:color w:val="0F0F0F"/>
              </w:rPr>
            </w:pPr>
            <w:r w:rsidRPr="0033327C">
              <w:rPr>
                <w:rFonts w:cs="Calibri"/>
                <w:color w:val="0F0F0F"/>
              </w:rPr>
              <w:t>&lt;niet gespecificeerd&gt;</w:t>
            </w:r>
          </w:p>
        </w:tc>
      </w:tr>
      <w:tr w:rsidR="0033327C" w:rsidRPr="0033327C" w14:paraId="1C408723" w14:textId="77777777" w:rsidTr="00AA63DB">
        <w:trPr>
          <w:trHeight w:hRule="exact" w:val="256"/>
        </w:trPr>
        <w:tc>
          <w:tcPr>
            <w:tcW w:w="2340" w:type="dxa"/>
            <w:gridSpan w:val="2"/>
            <w:tcBorders>
              <w:top w:val="nil"/>
              <w:left w:val="nil"/>
              <w:bottom w:val="nil"/>
              <w:right w:val="nil"/>
            </w:tcBorders>
          </w:tcPr>
          <w:p w14:paraId="663793D6"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7D2F5799" w14:textId="77777777" w:rsidR="0033327C" w:rsidRPr="0033327C" w:rsidRDefault="0033327C" w:rsidP="0033327C">
            <w:pPr>
              <w:rPr>
                <w:rFonts w:cs="Calibri"/>
                <w:color w:val="0F0F0F"/>
              </w:rPr>
            </w:pPr>
          </w:p>
        </w:tc>
      </w:tr>
      <w:tr w:rsidR="0033327C" w:rsidRPr="0033327C" w14:paraId="1DAF74F5" w14:textId="77777777" w:rsidTr="00AA63DB">
        <w:tc>
          <w:tcPr>
            <w:tcW w:w="2340" w:type="dxa"/>
            <w:gridSpan w:val="2"/>
            <w:tcBorders>
              <w:top w:val="nil"/>
              <w:left w:val="nil"/>
              <w:bottom w:val="nil"/>
              <w:right w:val="nil"/>
            </w:tcBorders>
          </w:tcPr>
          <w:p w14:paraId="728D1B9C" w14:textId="77777777" w:rsidR="0033327C" w:rsidRPr="0033327C" w:rsidRDefault="0033327C" w:rsidP="0033327C">
            <w:pPr>
              <w:rPr>
                <w:rFonts w:cs="Calibri"/>
                <w:b/>
                <w:bCs/>
                <w:color w:val="0F0F0F"/>
              </w:rPr>
            </w:pPr>
            <w:r w:rsidRPr="0033327C">
              <w:rPr>
                <w:rFonts w:cs="Calibri"/>
                <w:b/>
                <w:bCs/>
                <w:color w:val="0F0F0F"/>
              </w:rPr>
              <w:t>Overzicht attributen</w:t>
            </w:r>
          </w:p>
        </w:tc>
        <w:tc>
          <w:tcPr>
            <w:tcW w:w="7020" w:type="dxa"/>
            <w:gridSpan w:val="4"/>
            <w:tcBorders>
              <w:top w:val="nil"/>
              <w:left w:val="nil"/>
              <w:bottom w:val="nil"/>
              <w:right w:val="nil"/>
            </w:tcBorders>
          </w:tcPr>
          <w:p w14:paraId="2A691DF8" w14:textId="77777777" w:rsidR="0033327C" w:rsidRPr="0033327C" w:rsidRDefault="0033327C" w:rsidP="0033327C">
            <w:pPr>
              <w:rPr>
                <w:rFonts w:cs="Calibri"/>
                <w:b/>
                <w:bCs/>
                <w:color w:val="0F0F0F"/>
              </w:rPr>
            </w:pPr>
          </w:p>
        </w:tc>
      </w:tr>
      <w:tr w:rsidR="0033327C" w:rsidRPr="0033327C" w14:paraId="675D2DFC" w14:textId="77777777" w:rsidTr="00AA63DB">
        <w:tc>
          <w:tcPr>
            <w:tcW w:w="450" w:type="dxa"/>
            <w:tcBorders>
              <w:top w:val="nil"/>
              <w:left w:val="nil"/>
              <w:bottom w:val="nil"/>
              <w:right w:val="nil"/>
            </w:tcBorders>
          </w:tcPr>
          <w:p w14:paraId="6F26A7E1" w14:textId="77777777" w:rsidR="0033327C" w:rsidRPr="0033327C" w:rsidRDefault="0033327C" w:rsidP="0033327C">
            <w:pPr>
              <w:rPr>
                <w:rFonts w:cs="Calibri"/>
                <w:i/>
                <w:iCs/>
                <w:color w:val="0F0F0F"/>
              </w:rPr>
            </w:pPr>
            <w:bookmarkStart w:id="383" w:name="BKM_CB7552D1_B0D0_4fc2_A6AC_F277EDD86710"/>
          </w:p>
        </w:tc>
        <w:tc>
          <w:tcPr>
            <w:tcW w:w="2790" w:type="dxa"/>
            <w:gridSpan w:val="2"/>
            <w:tcBorders>
              <w:top w:val="nil"/>
              <w:left w:val="nil"/>
              <w:bottom w:val="nil"/>
              <w:right w:val="nil"/>
            </w:tcBorders>
          </w:tcPr>
          <w:p w14:paraId="39034A84" w14:textId="77777777" w:rsidR="0033327C" w:rsidRPr="0033327C" w:rsidRDefault="0033327C" w:rsidP="0033327C">
            <w:pPr>
              <w:rPr>
                <w:rFonts w:cs="Calibri"/>
                <w:color w:val="0F0F0F"/>
              </w:rPr>
            </w:pPr>
            <w:r w:rsidRPr="0033327C">
              <w:rPr>
                <w:rFonts w:cs="Calibri"/>
                <w:i/>
                <w:iCs/>
                <w:color w:val="0F0F0F"/>
              </w:rPr>
              <w:t>Attribuutnaam</w:t>
            </w:r>
          </w:p>
        </w:tc>
        <w:tc>
          <w:tcPr>
            <w:tcW w:w="4230" w:type="dxa"/>
            <w:tcBorders>
              <w:top w:val="nil"/>
              <w:left w:val="nil"/>
              <w:bottom w:val="nil"/>
              <w:right w:val="nil"/>
            </w:tcBorders>
          </w:tcPr>
          <w:p w14:paraId="4E4E7375" w14:textId="77777777" w:rsidR="0033327C" w:rsidRPr="0033327C" w:rsidRDefault="0033327C" w:rsidP="0033327C">
            <w:pPr>
              <w:rPr>
                <w:rFonts w:cs="Calibri"/>
                <w:color w:val="0F0F0F"/>
              </w:rPr>
            </w:pPr>
            <w:r w:rsidRPr="0033327C">
              <w:rPr>
                <w:rFonts w:cs="Calibri"/>
                <w:i/>
                <w:iCs/>
                <w:color w:val="0F0F0F"/>
              </w:rPr>
              <w:t>Definitie</w:t>
            </w:r>
          </w:p>
        </w:tc>
        <w:tc>
          <w:tcPr>
            <w:tcW w:w="1080" w:type="dxa"/>
            <w:tcBorders>
              <w:top w:val="nil"/>
              <w:left w:val="nil"/>
              <w:bottom w:val="nil"/>
              <w:right w:val="nil"/>
            </w:tcBorders>
          </w:tcPr>
          <w:p w14:paraId="32B0309D" w14:textId="77777777" w:rsidR="0033327C" w:rsidRPr="0033327C" w:rsidRDefault="0033327C" w:rsidP="0033327C">
            <w:pPr>
              <w:rPr>
                <w:rFonts w:cs="Calibri"/>
                <w:color w:val="0F0F0F"/>
              </w:rPr>
            </w:pPr>
            <w:r w:rsidRPr="0033327C">
              <w:rPr>
                <w:rFonts w:cs="Calibri"/>
                <w:i/>
                <w:iCs/>
                <w:color w:val="0F0F0F"/>
              </w:rPr>
              <w:t>Formaat</w:t>
            </w:r>
          </w:p>
        </w:tc>
        <w:tc>
          <w:tcPr>
            <w:tcW w:w="810" w:type="dxa"/>
            <w:tcBorders>
              <w:top w:val="nil"/>
              <w:left w:val="nil"/>
              <w:bottom w:val="nil"/>
              <w:right w:val="nil"/>
            </w:tcBorders>
          </w:tcPr>
          <w:p w14:paraId="2C45BA19" w14:textId="77777777" w:rsidR="0033327C" w:rsidRPr="0033327C" w:rsidRDefault="0033327C" w:rsidP="0033327C">
            <w:pPr>
              <w:rPr>
                <w:rFonts w:cs="Calibri"/>
                <w:i/>
                <w:iCs/>
                <w:color w:val="0F0F0F"/>
              </w:rPr>
            </w:pPr>
            <w:r w:rsidRPr="0033327C">
              <w:rPr>
                <w:rFonts w:cs="Calibri"/>
                <w:i/>
                <w:iCs/>
                <w:color w:val="0F0F0F"/>
              </w:rPr>
              <w:t>Kardi-</w:t>
            </w:r>
          </w:p>
          <w:p w14:paraId="0A011A5E" w14:textId="77777777" w:rsidR="0033327C" w:rsidRPr="0033327C" w:rsidRDefault="0033327C" w:rsidP="0033327C">
            <w:pPr>
              <w:rPr>
                <w:rFonts w:cs="Calibri"/>
                <w:color w:val="0F0F0F"/>
              </w:rPr>
            </w:pPr>
            <w:r w:rsidRPr="0033327C">
              <w:rPr>
                <w:rFonts w:cs="Calibri"/>
                <w:i/>
                <w:iCs/>
                <w:color w:val="0F0F0F"/>
              </w:rPr>
              <w:t>naliteit</w:t>
            </w:r>
          </w:p>
        </w:tc>
      </w:tr>
      <w:tr w:rsidR="0033327C" w:rsidRPr="0033327C" w14:paraId="01114EB5" w14:textId="77777777" w:rsidTr="00AA63DB">
        <w:tc>
          <w:tcPr>
            <w:tcW w:w="450" w:type="dxa"/>
            <w:tcBorders>
              <w:top w:val="nil"/>
              <w:left w:val="nil"/>
              <w:bottom w:val="nil"/>
              <w:right w:val="nil"/>
            </w:tcBorders>
          </w:tcPr>
          <w:p w14:paraId="7CBA1255"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095E356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Woonplaatsidentificatie</w:t>
            </w:r>
            <w:r w:rsidRPr="0033327C">
              <w:fldChar w:fldCharType="end"/>
            </w:r>
          </w:p>
        </w:tc>
        <w:tc>
          <w:tcPr>
            <w:tcW w:w="4230" w:type="dxa"/>
            <w:tcBorders>
              <w:top w:val="nil"/>
              <w:left w:val="nil"/>
              <w:bottom w:val="nil"/>
              <w:right w:val="nil"/>
            </w:tcBorders>
          </w:tcPr>
          <w:p w14:paraId="7E3360E5"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unieke aanduiding van een WOONPLAATS, zoals opgenomen in de landelijke woonplaatsentabel.</w:t>
            </w:r>
            <w:r w:rsidRPr="0033327C">
              <w:fldChar w:fldCharType="end"/>
            </w:r>
          </w:p>
        </w:tc>
        <w:tc>
          <w:tcPr>
            <w:tcW w:w="1080" w:type="dxa"/>
            <w:tcBorders>
              <w:top w:val="nil"/>
              <w:left w:val="nil"/>
              <w:bottom w:val="nil"/>
              <w:right w:val="nil"/>
            </w:tcBorders>
          </w:tcPr>
          <w:p w14:paraId="14191F0A"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AN4</w:t>
            </w:r>
            <w:r w:rsidRPr="0033327C">
              <w:fldChar w:fldCharType="end"/>
            </w:r>
          </w:p>
        </w:tc>
        <w:tc>
          <w:tcPr>
            <w:tcW w:w="810" w:type="dxa"/>
            <w:tcBorders>
              <w:top w:val="nil"/>
              <w:left w:val="nil"/>
              <w:bottom w:val="nil"/>
              <w:right w:val="nil"/>
            </w:tcBorders>
          </w:tcPr>
          <w:p w14:paraId="22C8813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3"/>
      </w:tr>
      <w:tr w:rsidR="0033327C" w:rsidRPr="0033327C" w14:paraId="3A280162" w14:textId="77777777" w:rsidTr="00AA63DB">
        <w:tc>
          <w:tcPr>
            <w:tcW w:w="450" w:type="dxa"/>
            <w:tcBorders>
              <w:top w:val="nil"/>
              <w:left w:val="nil"/>
              <w:bottom w:val="nil"/>
              <w:right w:val="nil"/>
            </w:tcBorders>
          </w:tcPr>
          <w:p w14:paraId="10052CAE" w14:textId="77777777" w:rsidR="0033327C" w:rsidRPr="0033327C" w:rsidRDefault="0033327C" w:rsidP="0033327C">
            <w:pPr>
              <w:rPr>
                <w:rFonts w:cs="Calibri"/>
                <w:color w:val="0F0F0F"/>
              </w:rPr>
            </w:pPr>
            <w:bookmarkStart w:id="384" w:name="BKM_81EC4510_960E_4e5c_ACFA_1925B613576F"/>
          </w:p>
        </w:tc>
        <w:tc>
          <w:tcPr>
            <w:tcW w:w="2790" w:type="dxa"/>
            <w:gridSpan w:val="2"/>
            <w:tcBorders>
              <w:top w:val="nil"/>
              <w:left w:val="nil"/>
              <w:bottom w:val="nil"/>
              <w:right w:val="nil"/>
            </w:tcBorders>
          </w:tcPr>
          <w:p w14:paraId="318FC82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Woonplaatsnaam</w:t>
            </w:r>
            <w:r w:rsidRPr="0033327C">
              <w:fldChar w:fldCharType="end"/>
            </w:r>
          </w:p>
        </w:tc>
        <w:tc>
          <w:tcPr>
            <w:tcW w:w="4230" w:type="dxa"/>
            <w:tcBorders>
              <w:top w:val="nil"/>
              <w:left w:val="nil"/>
              <w:bottom w:val="nil"/>
              <w:right w:val="nil"/>
            </w:tcBorders>
          </w:tcPr>
          <w:p w14:paraId="73FE8DA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door het bevoegde gemeentelijke orgaan aan een WOONPLAATS toegekende benaming.</w:t>
            </w:r>
            <w:r w:rsidRPr="0033327C">
              <w:fldChar w:fldCharType="end"/>
            </w:r>
          </w:p>
        </w:tc>
        <w:tc>
          <w:tcPr>
            <w:tcW w:w="1080" w:type="dxa"/>
            <w:tcBorders>
              <w:top w:val="nil"/>
              <w:left w:val="nil"/>
              <w:bottom w:val="nil"/>
              <w:right w:val="nil"/>
            </w:tcBorders>
          </w:tcPr>
          <w:p w14:paraId="078DC73B"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AN80</w:t>
            </w:r>
            <w:r w:rsidRPr="0033327C">
              <w:fldChar w:fldCharType="end"/>
            </w:r>
          </w:p>
        </w:tc>
        <w:tc>
          <w:tcPr>
            <w:tcW w:w="810" w:type="dxa"/>
            <w:tcBorders>
              <w:top w:val="nil"/>
              <w:left w:val="nil"/>
              <w:bottom w:val="nil"/>
              <w:right w:val="nil"/>
            </w:tcBorders>
          </w:tcPr>
          <w:p w14:paraId="6520E618"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4"/>
      </w:tr>
      <w:tr w:rsidR="0033327C" w:rsidRPr="0033327C" w14:paraId="50A4F1CD" w14:textId="77777777" w:rsidTr="00AA63DB">
        <w:tc>
          <w:tcPr>
            <w:tcW w:w="450" w:type="dxa"/>
            <w:tcBorders>
              <w:top w:val="nil"/>
              <w:left w:val="nil"/>
              <w:bottom w:val="nil"/>
              <w:right w:val="nil"/>
            </w:tcBorders>
          </w:tcPr>
          <w:p w14:paraId="2BC9DE33" w14:textId="77777777" w:rsidR="0033327C" w:rsidRPr="0033327C" w:rsidRDefault="0033327C" w:rsidP="0033327C">
            <w:pPr>
              <w:rPr>
                <w:rFonts w:cs="Calibri"/>
                <w:color w:val="0F0F0F"/>
              </w:rPr>
            </w:pPr>
            <w:bookmarkStart w:id="385" w:name="BKM_B02B9929_BE04_43b7_8134_A291ED7DBA0D"/>
          </w:p>
        </w:tc>
        <w:tc>
          <w:tcPr>
            <w:tcW w:w="2790" w:type="dxa"/>
            <w:gridSpan w:val="2"/>
            <w:tcBorders>
              <w:top w:val="nil"/>
              <w:left w:val="nil"/>
              <w:bottom w:val="nil"/>
              <w:right w:val="nil"/>
            </w:tcBorders>
          </w:tcPr>
          <w:p w14:paraId="7A5E1CF2"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Woonplaatsnaam NEN</w:t>
            </w:r>
            <w:r w:rsidRPr="0033327C">
              <w:fldChar w:fldCharType="end"/>
            </w:r>
          </w:p>
        </w:tc>
        <w:tc>
          <w:tcPr>
            <w:tcW w:w="4230" w:type="dxa"/>
            <w:tcBorders>
              <w:top w:val="nil"/>
              <w:left w:val="nil"/>
              <w:bottom w:val="nil"/>
              <w:right w:val="nil"/>
            </w:tcBorders>
          </w:tcPr>
          <w:p w14:paraId="078968A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door TNT Post gehanteerde naam van een woonplaats</w:t>
            </w:r>
            <w:r w:rsidRPr="0033327C">
              <w:fldChar w:fldCharType="end"/>
            </w:r>
          </w:p>
        </w:tc>
        <w:tc>
          <w:tcPr>
            <w:tcW w:w="1080" w:type="dxa"/>
            <w:tcBorders>
              <w:top w:val="nil"/>
              <w:left w:val="nil"/>
              <w:bottom w:val="nil"/>
              <w:right w:val="nil"/>
            </w:tcBorders>
          </w:tcPr>
          <w:p w14:paraId="3D7F8D94"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AN24</w:t>
            </w:r>
            <w:r w:rsidRPr="0033327C">
              <w:fldChar w:fldCharType="end"/>
            </w:r>
          </w:p>
        </w:tc>
        <w:tc>
          <w:tcPr>
            <w:tcW w:w="810" w:type="dxa"/>
            <w:tcBorders>
              <w:top w:val="nil"/>
              <w:left w:val="nil"/>
              <w:bottom w:val="nil"/>
              <w:right w:val="nil"/>
            </w:tcBorders>
          </w:tcPr>
          <w:p w14:paraId="61673D3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5"/>
      </w:tr>
      <w:tr w:rsidR="0033327C" w:rsidRPr="0033327C" w14:paraId="2319C974" w14:textId="77777777" w:rsidTr="00AA63DB">
        <w:tc>
          <w:tcPr>
            <w:tcW w:w="450" w:type="dxa"/>
            <w:tcBorders>
              <w:top w:val="nil"/>
              <w:left w:val="nil"/>
              <w:bottom w:val="nil"/>
              <w:right w:val="nil"/>
            </w:tcBorders>
          </w:tcPr>
          <w:p w14:paraId="62DD187E" w14:textId="77777777" w:rsidR="0033327C" w:rsidRPr="0033327C" w:rsidRDefault="0033327C" w:rsidP="0033327C">
            <w:pPr>
              <w:rPr>
                <w:rFonts w:cs="Calibri"/>
                <w:color w:val="0F0F0F"/>
              </w:rPr>
            </w:pPr>
            <w:bookmarkStart w:id="386" w:name="BKM_DB5255C5_707F_476f_A9BB_B4B2AF9912EE"/>
          </w:p>
        </w:tc>
        <w:tc>
          <w:tcPr>
            <w:tcW w:w="2790" w:type="dxa"/>
            <w:gridSpan w:val="2"/>
            <w:tcBorders>
              <w:top w:val="nil"/>
              <w:left w:val="nil"/>
              <w:bottom w:val="nil"/>
              <w:right w:val="nil"/>
            </w:tcBorders>
          </w:tcPr>
          <w:p w14:paraId="57017D8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Indicatie geconstateerde woonplaats</w:t>
            </w:r>
            <w:r w:rsidRPr="0033327C">
              <w:fldChar w:fldCharType="end"/>
            </w:r>
          </w:p>
        </w:tc>
        <w:tc>
          <w:tcPr>
            <w:tcW w:w="4230" w:type="dxa"/>
            <w:tcBorders>
              <w:top w:val="nil"/>
              <w:left w:val="nil"/>
              <w:bottom w:val="nil"/>
              <w:right w:val="nil"/>
            </w:tcBorders>
          </w:tcPr>
          <w:p w14:paraId="6F388EA2"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Een aanduiding waarmee kan worden aangegeven dat een object in de registratie is opgenomen als gevolg van een feitelijke constatering, zonder dat er op het moment van opname sprake is van een formele grondslag voor deze opname.</w:t>
            </w:r>
            <w:r w:rsidRPr="0033327C">
              <w:fldChar w:fldCharType="end"/>
            </w:r>
          </w:p>
        </w:tc>
        <w:tc>
          <w:tcPr>
            <w:tcW w:w="1080" w:type="dxa"/>
            <w:tcBorders>
              <w:top w:val="nil"/>
              <w:left w:val="nil"/>
              <w:bottom w:val="nil"/>
              <w:right w:val="nil"/>
            </w:tcBorders>
          </w:tcPr>
          <w:p w14:paraId="67C4D5B5" w14:textId="77777777" w:rsidR="0033327C" w:rsidRPr="0033327C" w:rsidRDefault="0033327C" w:rsidP="0033327C">
            <w:pPr>
              <w:rPr>
                <w:rFonts w:cs="Calibri"/>
                <w:u w:val="single"/>
              </w:rPr>
            </w:pPr>
            <w:r w:rsidRPr="0033327C">
              <w:rPr>
                <w:color w:val="FF0000"/>
                <w:u w:val="single"/>
              </w:rPr>
              <w:t>boolean</w:t>
            </w:r>
          </w:p>
        </w:tc>
        <w:tc>
          <w:tcPr>
            <w:tcW w:w="810" w:type="dxa"/>
            <w:tcBorders>
              <w:top w:val="nil"/>
              <w:left w:val="nil"/>
              <w:bottom w:val="nil"/>
              <w:right w:val="nil"/>
            </w:tcBorders>
          </w:tcPr>
          <w:p w14:paraId="05478083"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6"/>
      </w:tr>
      <w:tr w:rsidR="0033327C" w:rsidRPr="0033327C" w14:paraId="3D01B8DB" w14:textId="77777777" w:rsidTr="00AA63DB">
        <w:tc>
          <w:tcPr>
            <w:tcW w:w="450" w:type="dxa"/>
            <w:tcBorders>
              <w:top w:val="nil"/>
              <w:left w:val="nil"/>
              <w:bottom w:val="nil"/>
              <w:right w:val="nil"/>
            </w:tcBorders>
          </w:tcPr>
          <w:p w14:paraId="2F5232E5" w14:textId="77777777" w:rsidR="0033327C" w:rsidRPr="0033327C" w:rsidRDefault="0033327C" w:rsidP="0033327C">
            <w:pPr>
              <w:rPr>
                <w:rFonts w:cs="Calibri"/>
                <w:color w:val="0F0F0F"/>
              </w:rPr>
            </w:pPr>
            <w:bookmarkStart w:id="387" w:name="BKM_341E7F9B_1F05_494f_A881_C1EEEE0C224C"/>
          </w:p>
        </w:tc>
        <w:tc>
          <w:tcPr>
            <w:tcW w:w="2790" w:type="dxa"/>
            <w:gridSpan w:val="2"/>
            <w:tcBorders>
              <w:top w:val="nil"/>
              <w:left w:val="nil"/>
              <w:bottom w:val="nil"/>
              <w:right w:val="nil"/>
            </w:tcBorders>
          </w:tcPr>
          <w:p w14:paraId="7F77472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Woonplaatsstatus</w:t>
            </w:r>
            <w:r w:rsidRPr="0033327C">
              <w:fldChar w:fldCharType="end"/>
            </w:r>
          </w:p>
        </w:tc>
        <w:tc>
          <w:tcPr>
            <w:tcW w:w="4230" w:type="dxa"/>
            <w:tcBorders>
              <w:top w:val="nil"/>
              <w:left w:val="nil"/>
              <w:bottom w:val="nil"/>
              <w:right w:val="nil"/>
            </w:tcBorders>
          </w:tcPr>
          <w:p w14:paraId="1DF21D8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fase van de levenscyclus van een WOONPLAATS, waarin de betreffende WOONPLAATS zich bevindt.</w:t>
            </w:r>
            <w:r w:rsidRPr="0033327C">
              <w:fldChar w:fldCharType="end"/>
            </w:r>
          </w:p>
        </w:tc>
        <w:tc>
          <w:tcPr>
            <w:tcW w:w="1080" w:type="dxa"/>
            <w:tcBorders>
              <w:top w:val="nil"/>
              <w:left w:val="nil"/>
              <w:bottom w:val="nil"/>
              <w:right w:val="nil"/>
            </w:tcBorders>
          </w:tcPr>
          <w:p w14:paraId="6C62B274" w14:textId="77777777" w:rsidR="0033327C" w:rsidRPr="0033327C" w:rsidRDefault="0033327C" w:rsidP="0033327C">
            <w:pPr>
              <w:rPr>
                <w:rFonts w:cs="Calibri"/>
                <w:u w:val="single"/>
              </w:rPr>
            </w:pPr>
            <w:r w:rsidRPr="0033327C">
              <w:rPr>
                <w:color w:val="FF0000"/>
                <w:u w:val="single"/>
              </w:rPr>
              <w:t>status woonplaats</w:t>
            </w:r>
          </w:p>
        </w:tc>
        <w:tc>
          <w:tcPr>
            <w:tcW w:w="810" w:type="dxa"/>
            <w:tcBorders>
              <w:top w:val="nil"/>
              <w:left w:val="nil"/>
              <w:bottom w:val="nil"/>
              <w:right w:val="nil"/>
            </w:tcBorders>
          </w:tcPr>
          <w:p w14:paraId="21650F1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7"/>
      </w:tr>
      <w:tr w:rsidR="0033327C" w:rsidRPr="0033327C" w14:paraId="635036A6" w14:textId="77777777" w:rsidTr="00AA63DB">
        <w:tc>
          <w:tcPr>
            <w:tcW w:w="450" w:type="dxa"/>
            <w:tcBorders>
              <w:top w:val="nil"/>
              <w:left w:val="nil"/>
              <w:bottom w:val="nil"/>
              <w:right w:val="nil"/>
            </w:tcBorders>
          </w:tcPr>
          <w:p w14:paraId="061D83ED" w14:textId="77777777" w:rsidR="0033327C" w:rsidRPr="0033327C" w:rsidRDefault="0033327C" w:rsidP="0033327C">
            <w:pPr>
              <w:rPr>
                <w:rFonts w:cs="Calibri"/>
                <w:color w:val="0F0F0F"/>
              </w:rPr>
            </w:pPr>
            <w:bookmarkStart w:id="388" w:name="BKM_108FD19D_6B5A_4529_A86F_D1AD1DCD8B1D"/>
          </w:p>
        </w:tc>
        <w:tc>
          <w:tcPr>
            <w:tcW w:w="2790" w:type="dxa"/>
            <w:gridSpan w:val="2"/>
            <w:tcBorders>
              <w:top w:val="nil"/>
              <w:left w:val="nil"/>
              <w:bottom w:val="nil"/>
              <w:right w:val="nil"/>
            </w:tcBorders>
          </w:tcPr>
          <w:p w14:paraId="355AD0D2"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Woonplaatsgeometrie</w:t>
            </w:r>
            <w:r w:rsidRPr="0033327C">
              <w:fldChar w:fldCharType="end"/>
            </w:r>
          </w:p>
        </w:tc>
        <w:tc>
          <w:tcPr>
            <w:tcW w:w="4230" w:type="dxa"/>
            <w:tcBorders>
              <w:top w:val="nil"/>
              <w:left w:val="nil"/>
              <w:bottom w:val="nil"/>
              <w:right w:val="nil"/>
            </w:tcBorders>
          </w:tcPr>
          <w:p w14:paraId="7809EB3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tweedimensionale geometrische representatie van het vlak dat wordt gevormd door de omtrekken van een woonplaats.</w:t>
            </w:r>
            <w:r w:rsidRPr="0033327C">
              <w:fldChar w:fldCharType="end"/>
            </w:r>
          </w:p>
        </w:tc>
        <w:tc>
          <w:tcPr>
            <w:tcW w:w="1080" w:type="dxa"/>
            <w:tcBorders>
              <w:top w:val="nil"/>
              <w:left w:val="nil"/>
              <w:bottom w:val="nil"/>
              <w:right w:val="nil"/>
            </w:tcBorders>
          </w:tcPr>
          <w:p w14:paraId="2F90AE03"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GM_Surface</w:t>
            </w:r>
            <w:r w:rsidRPr="0033327C">
              <w:rPr>
                <w:color w:val="FF0000"/>
                <w:u w:val="single"/>
              </w:rPr>
              <w:fldChar w:fldCharType="end"/>
            </w:r>
          </w:p>
        </w:tc>
        <w:tc>
          <w:tcPr>
            <w:tcW w:w="810" w:type="dxa"/>
            <w:tcBorders>
              <w:top w:val="nil"/>
              <w:left w:val="nil"/>
              <w:bottom w:val="nil"/>
              <w:right w:val="nil"/>
            </w:tcBorders>
          </w:tcPr>
          <w:p w14:paraId="5C7082A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8"/>
      </w:tr>
      <w:tr w:rsidR="0033327C" w:rsidRPr="0033327C" w14:paraId="1053A93D" w14:textId="77777777" w:rsidTr="00AA63DB">
        <w:tc>
          <w:tcPr>
            <w:tcW w:w="450" w:type="dxa"/>
            <w:tcBorders>
              <w:top w:val="nil"/>
              <w:left w:val="nil"/>
              <w:bottom w:val="nil"/>
              <w:right w:val="nil"/>
            </w:tcBorders>
          </w:tcPr>
          <w:p w14:paraId="174D682E" w14:textId="77777777" w:rsidR="0033327C" w:rsidRPr="0033327C" w:rsidRDefault="0033327C" w:rsidP="0033327C">
            <w:pPr>
              <w:rPr>
                <w:rFonts w:cs="Calibri"/>
                <w:color w:val="0F0F0F"/>
              </w:rPr>
            </w:pPr>
            <w:bookmarkStart w:id="389" w:name="BKM_67A8E237_D816_43cf_A2EF_F49EEBF7C939"/>
          </w:p>
        </w:tc>
        <w:tc>
          <w:tcPr>
            <w:tcW w:w="2790" w:type="dxa"/>
            <w:gridSpan w:val="2"/>
            <w:tcBorders>
              <w:top w:val="nil"/>
              <w:left w:val="nil"/>
              <w:bottom w:val="nil"/>
              <w:right w:val="nil"/>
            </w:tcBorders>
          </w:tcPr>
          <w:p w14:paraId="0FA2797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begin geldigheid woonplaats</w:t>
            </w:r>
            <w:r w:rsidRPr="0033327C">
              <w:fldChar w:fldCharType="end"/>
            </w:r>
          </w:p>
        </w:tc>
        <w:tc>
          <w:tcPr>
            <w:tcW w:w="4230" w:type="dxa"/>
            <w:tcBorders>
              <w:top w:val="nil"/>
              <w:left w:val="nil"/>
              <w:bottom w:val="nil"/>
              <w:right w:val="nil"/>
            </w:tcBorders>
          </w:tcPr>
          <w:p w14:paraId="6719978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de woonplaats is ontstaan.</w:t>
            </w:r>
            <w:r w:rsidRPr="0033327C">
              <w:fldChar w:fldCharType="end"/>
            </w:r>
          </w:p>
        </w:tc>
        <w:tc>
          <w:tcPr>
            <w:tcW w:w="1080" w:type="dxa"/>
            <w:tcBorders>
              <w:top w:val="nil"/>
              <w:left w:val="nil"/>
              <w:bottom w:val="nil"/>
              <w:right w:val="nil"/>
            </w:tcBorders>
          </w:tcPr>
          <w:p w14:paraId="5BD6E7B7"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5E8430D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89"/>
      </w:tr>
      <w:tr w:rsidR="0033327C" w:rsidRPr="0033327C" w14:paraId="753B19FF" w14:textId="77777777" w:rsidTr="00AA63DB">
        <w:tc>
          <w:tcPr>
            <w:tcW w:w="450" w:type="dxa"/>
            <w:tcBorders>
              <w:top w:val="nil"/>
              <w:left w:val="nil"/>
              <w:bottom w:val="nil"/>
              <w:right w:val="nil"/>
            </w:tcBorders>
          </w:tcPr>
          <w:p w14:paraId="749054E9" w14:textId="77777777" w:rsidR="0033327C" w:rsidRPr="0033327C" w:rsidRDefault="0033327C" w:rsidP="0033327C">
            <w:pPr>
              <w:rPr>
                <w:rFonts w:cs="Calibri"/>
                <w:color w:val="0F0F0F"/>
              </w:rPr>
            </w:pPr>
            <w:bookmarkStart w:id="390" w:name="BKM_CAA02ED0_17C1_46ef_8525_DEABB79EB393"/>
          </w:p>
        </w:tc>
        <w:tc>
          <w:tcPr>
            <w:tcW w:w="2790" w:type="dxa"/>
            <w:gridSpan w:val="2"/>
            <w:tcBorders>
              <w:top w:val="nil"/>
              <w:left w:val="nil"/>
              <w:bottom w:val="nil"/>
              <w:right w:val="nil"/>
            </w:tcBorders>
          </w:tcPr>
          <w:p w14:paraId="601660FC"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Datum einde geldigheid woonplaats</w:t>
            </w:r>
            <w:r w:rsidRPr="0033327C">
              <w:fldChar w:fldCharType="end"/>
            </w:r>
          </w:p>
        </w:tc>
        <w:tc>
          <w:tcPr>
            <w:tcW w:w="4230" w:type="dxa"/>
            <w:tcBorders>
              <w:top w:val="nil"/>
              <w:left w:val="nil"/>
              <w:bottom w:val="nil"/>
              <w:right w:val="nil"/>
            </w:tcBorders>
          </w:tcPr>
          <w:p w14:paraId="5593849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de woonplaats is komen te vervallen.</w:t>
            </w:r>
            <w:r w:rsidRPr="0033327C">
              <w:fldChar w:fldCharType="end"/>
            </w:r>
          </w:p>
        </w:tc>
        <w:tc>
          <w:tcPr>
            <w:tcW w:w="1080" w:type="dxa"/>
            <w:tcBorders>
              <w:top w:val="nil"/>
              <w:left w:val="nil"/>
              <w:bottom w:val="nil"/>
              <w:right w:val="nil"/>
            </w:tcBorders>
          </w:tcPr>
          <w:p w14:paraId="17520439" w14:textId="77777777" w:rsidR="0033327C" w:rsidRPr="0033327C" w:rsidRDefault="0033327C" w:rsidP="0033327C">
            <w:pPr>
              <w:rPr>
                <w:rFonts w:cs="Calibri"/>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4078CC1C"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390"/>
      </w:tr>
    </w:tbl>
    <w:p w14:paraId="776144F1"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33327C" w:rsidRPr="0033327C" w14:paraId="0D54A5B1" w14:textId="77777777" w:rsidTr="00AA63DB">
        <w:tc>
          <w:tcPr>
            <w:tcW w:w="9360" w:type="dxa"/>
            <w:gridSpan w:val="3"/>
            <w:tcBorders>
              <w:top w:val="nil"/>
              <w:left w:val="nil"/>
              <w:bottom w:val="nil"/>
              <w:right w:val="nil"/>
            </w:tcBorders>
          </w:tcPr>
          <w:p w14:paraId="699ED4BF" w14:textId="77777777" w:rsidR="0033327C" w:rsidRPr="0033327C" w:rsidRDefault="0033327C" w:rsidP="0033327C">
            <w:pPr>
              <w:rPr>
                <w:rFonts w:cs="Calibri"/>
                <w:color w:val="0F0F0F"/>
              </w:rPr>
            </w:pPr>
            <w:r w:rsidRPr="0033327C">
              <w:rPr>
                <w:rFonts w:cs="Calibri"/>
                <w:b/>
                <w:bCs/>
                <w:color w:val="0F0F0F"/>
              </w:rPr>
              <w:t>Overzicht relaties</w:t>
            </w:r>
          </w:p>
        </w:tc>
      </w:tr>
      <w:tr w:rsidR="0033327C" w:rsidRPr="0033327C" w14:paraId="4FAB9D41" w14:textId="77777777" w:rsidTr="00AA63DB">
        <w:tc>
          <w:tcPr>
            <w:tcW w:w="450" w:type="dxa"/>
            <w:tcBorders>
              <w:top w:val="nil"/>
              <w:left w:val="nil"/>
              <w:bottom w:val="nil"/>
              <w:right w:val="nil"/>
            </w:tcBorders>
          </w:tcPr>
          <w:p w14:paraId="036525E9" w14:textId="77777777" w:rsidR="0033327C" w:rsidRPr="0033327C" w:rsidRDefault="0033327C" w:rsidP="0033327C">
            <w:pPr>
              <w:rPr>
                <w:rFonts w:cs="Calibri"/>
                <w:i/>
                <w:iCs/>
                <w:color w:val="0F0F0F"/>
              </w:rPr>
            </w:pPr>
          </w:p>
        </w:tc>
        <w:tc>
          <w:tcPr>
            <w:tcW w:w="2790" w:type="dxa"/>
            <w:tcBorders>
              <w:top w:val="nil"/>
              <w:left w:val="nil"/>
              <w:bottom w:val="nil"/>
              <w:right w:val="nil"/>
            </w:tcBorders>
          </w:tcPr>
          <w:p w14:paraId="5A6C0E5F" w14:textId="77777777" w:rsidR="0033327C" w:rsidRPr="0033327C" w:rsidRDefault="0033327C" w:rsidP="0033327C">
            <w:pPr>
              <w:rPr>
                <w:rFonts w:cs="Calibri"/>
                <w:i/>
                <w:iCs/>
                <w:color w:val="0F0F0F"/>
              </w:rPr>
            </w:pPr>
            <w:r w:rsidRPr="0033327C">
              <w:rPr>
                <w:rFonts w:cs="Calibri"/>
                <w:i/>
                <w:iCs/>
                <w:color w:val="0F0F0F"/>
              </w:rPr>
              <w:t>Relatienaam met</w:t>
            </w:r>
          </w:p>
          <w:p w14:paraId="7E702B39" w14:textId="77777777" w:rsidR="0033327C" w:rsidRPr="0033327C" w:rsidRDefault="0033327C" w:rsidP="0033327C">
            <w:pPr>
              <w:rPr>
                <w:rFonts w:cs="Calibri"/>
                <w:color w:val="0F0F0F"/>
              </w:rPr>
            </w:pPr>
            <w:r w:rsidRPr="0033327C">
              <w:rPr>
                <w:rFonts w:cs="Calibri"/>
                <w:i/>
                <w:iCs/>
                <w:color w:val="0F0F0F"/>
              </w:rPr>
              <w:t>kardinaliteiten</w:t>
            </w:r>
          </w:p>
        </w:tc>
        <w:tc>
          <w:tcPr>
            <w:tcW w:w="6120" w:type="dxa"/>
            <w:tcBorders>
              <w:top w:val="nil"/>
              <w:left w:val="nil"/>
              <w:bottom w:val="nil"/>
              <w:right w:val="nil"/>
            </w:tcBorders>
          </w:tcPr>
          <w:p w14:paraId="30372C4F" w14:textId="77777777" w:rsidR="0033327C" w:rsidRPr="0033327C" w:rsidRDefault="0033327C" w:rsidP="0033327C">
            <w:pPr>
              <w:rPr>
                <w:rFonts w:cs="Calibri"/>
                <w:color w:val="0F0F0F"/>
              </w:rPr>
            </w:pPr>
            <w:r w:rsidRPr="0033327C">
              <w:rPr>
                <w:rFonts w:cs="Calibri"/>
                <w:i/>
                <w:iCs/>
                <w:color w:val="0F0F0F"/>
              </w:rPr>
              <w:t>Definitie</w:t>
            </w:r>
          </w:p>
        </w:tc>
      </w:tr>
      <w:tr w:rsidR="0033327C" w:rsidRPr="0033327C" w14:paraId="76EFE236" w14:textId="77777777" w:rsidTr="00AA63DB">
        <w:tc>
          <w:tcPr>
            <w:tcW w:w="450" w:type="dxa"/>
            <w:tcBorders>
              <w:top w:val="nil"/>
              <w:left w:val="nil"/>
              <w:bottom w:val="nil"/>
              <w:right w:val="nil"/>
            </w:tcBorders>
          </w:tcPr>
          <w:p w14:paraId="05BC9631"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EDA8588"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SUBJECT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104180EF"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heeft als correspondentieadres</w:t>
            </w:r>
            <w:r w:rsidRPr="0033327C">
              <w:rPr>
                <w:rFonts w:cs="Calibri"/>
                <w:color w:val="0F0F0F"/>
              </w:rPr>
              <w:fldChar w:fldCharType="end"/>
            </w:r>
          </w:p>
          <w:p w14:paraId="3BFC1216"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WOONPLAATS</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504EB7D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end"/>
            </w:r>
          </w:p>
        </w:tc>
      </w:tr>
      <w:tr w:rsidR="0033327C" w:rsidRPr="0033327C" w14:paraId="59DC000E" w14:textId="77777777" w:rsidTr="00AA63DB">
        <w:trPr>
          <w:trHeight w:hRule="exact" w:val="128"/>
        </w:trPr>
        <w:tc>
          <w:tcPr>
            <w:tcW w:w="450" w:type="dxa"/>
            <w:tcBorders>
              <w:top w:val="nil"/>
              <w:left w:val="nil"/>
              <w:bottom w:val="nil"/>
              <w:right w:val="nil"/>
            </w:tcBorders>
          </w:tcPr>
          <w:p w14:paraId="6BC61E69"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A899875"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7BAA9326" w14:textId="77777777" w:rsidR="0033327C" w:rsidRPr="0033327C" w:rsidRDefault="0033327C" w:rsidP="0033327C">
            <w:pPr>
              <w:rPr>
                <w:rFonts w:cs="Calibri"/>
                <w:color w:val="0F0F0F"/>
              </w:rPr>
            </w:pPr>
          </w:p>
        </w:tc>
      </w:tr>
      <w:tr w:rsidR="0033327C" w:rsidRPr="0033327C" w14:paraId="537BABD2" w14:textId="77777777" w:rsidTr="00AA63DB">
        <w:tc>
          <w:tcPr>
            <w:tcW w:w="450" w:type="dxa"/>
            <w:tcBorders>
              <w:top w:val="nil"/>
              <w:left w:val="nil"/>
              <w:bottom w:val="nil"/>
              <w:right w:val="nil"/>
            </w:tcBorders>
          </w:tcPr>
          <w:p w14:paraId="67FAFE9D"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306AB9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Postadres SUBJECT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51F1C8E6"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heeft als correspondentieadres postadres in</w:t>
            </w:r>
            <w:r w:rsidRPr="0033327C">
              <w:rPr>
                <w:rFonts w:cs="Calibri"/>
                <w:color w:val="0F0F0F"/>
              </w:rPr>
              <w:fldChar w:fldCharType="end"/>
            </w:r>
          </w:p>
          <w:p w14:paraId="43B501DC"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WOONPLAATS</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12153AC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woonplaats die behoort bij het postadres van het SUBJECT</w:t>
            </w:r>
            <w:r w:rsidRPr="0033327C">
              <w:fldChar w:fldCharType="end"/>
            </w:r>
          </w:p>
        </w:tc>
      </w:tr>
      <w:tr w:rsidR="0033327C" w:rsidRPr="0033327C" w14:paraId="34C344A3" w14:textId="77777777" w:rsidTr="00AA63DB">
        <w:trPr>
          <w:trHeight w:hRule="exact" w:val="128"/>
        </w:trPr>
        <w:tc>
          <w:tcPr>
            <w:tcW w:w="450" w:type="dxa"/>
            <w:tcBorders>
              <w:top w:val="nil"/>
              <w:left w:val="nil"/>
              <w:bottom w:val="nil"/>
              <w:right w:val="nil"/>
            </w:tcBorders>
          </w:tcPr>
          <w:p w14:paraId="4A7B697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B8A9DD9"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0FD68BF1" w14:textId="77777777" w:rsidR="0033327C" w:rsidRPr="0033327C" w:rsidRDefault="0033327C" w:rsidP="0033327C">
            <w:pPr>
              <w:rPr>
                <w:rFonts w:cs="Calibri"/>
                <w:color w:val="0F0F0F"/>
              </w:rPr>
            </w:pPr>
          </w:p>
        </w:tc>
      </w:tr>
      <w:tr w:rsidR="0033327C" w:rsidRPr="0033327C" w14:paraId="173C7174" w14:textId="77777777" w:rsidTr="00AA63DB">
        <w:tc>
          <w:tcPr>
            <w:tcW w:w="450" w:type="dxa"/>
            <w:tcBorders>
              <w:top w:val="nil"/>
              <w:left w:val="nil"/>
              <w:bottom w:val="nil"/>
              <w:right w:val="nil"/>
            </w:tcBorders>
          </w:tcPr>
          <w:p w14:paraId="422D01DF"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3ADADF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WOONPLAATS</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p w14:paraId="48F8A4EB"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ligt in</w:t>
            </w:r>
            <w:r w:rsidRPr="0033327C">
              <w:rPr>
                <w:rFonts w:cs="Calibri"/>
                <w:color w:val="0F0F0F"/>
              </w:rPr>
              <w:fldChar w:fldCharType="end"/>
            </w:r>
          </w:p>
          <w:p w14:paraId="05DB9554"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GEMEENTE</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53FC75B5"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GEMEENTE waarin de WOONPLAATS is gelegen.</w:t>
            </w:r>
            <w:r w:rsidRPr="0033327C">
              <w:fldChar w:fldCharType="end"/>
            </w:r>
          </w:p>
        </w:tc>
      </w:tr>
      <w:tr w:rsidR="0033327C" w:rsidRPr="0033327C" w14:paraId="2460E9C7" w14:textId="77777777" w:rsidTr="00AA63DB">
        <w:trPr>
          <w:trHeight w:hRule="exact" w:val="128"/>
        </w:trPr>
        <w:tc>
          <w:tcPr>
            <w:tcW w:w="450" w:type="dxa"/>
            <w:tcBorders>
              <w:top w:val="nil"/>
              <w:left w:val="nil"/>
              <w:bottom w:val="nil"/>
              <w:right w:val="nil"/>
            </w:tcBorders>
          </w:tcPr>
          <w:p w14:paraId="04D93AA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CAC8F8F"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230C27D5" w14:textId="77777777" w:rsidR="0033327C" w:rsidRPr="0033327C" w:rsidRDefault="0033327C" w:rsidP="0033327C">
            <w:pPr>
              <w:rPr>
                <w:rFonts w:cs="Calibri"/>
                <w:color w:val="0F0F0F"/>
              </w:rPr>
            </w:pPr>
          </w:p>
        </w:tc>
      </w:tr>
      <w:tr w:rsidR="0033327C" w:rsidRPr="0033327C" w14:paraId="1097706F" w14:textId="77777777" w:rsidTr="00AA63DB">
        <w:tc>
          <w:tcPr>
            <w:tcW w:w="450" w:type="dxa"/>
            <w:tcBorders>
              <w:top w:val="nil"/>
              <w:left w:val="nil"/>
              <w:bottom w:val="nil"/>
              <w:right w:val="nil"/>
            </w:tcBorders>
          </w:tcPr>
          <w:p w14:paraId="34F53123"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D6AEE3F"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ADRESSEERBAAR OBJECT AANDUIDING</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4A42BB41"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ligt in</w:t>
            </w:r>
            <w:r w:rsidRPr="0033327C">
              <w:rPr>
                <w:rFonts w:cs="Calibri"/>
                <w:color w:val="0F0F0F"/>
              </w:rPr>
              <w:fldChar w:fldCharType="end"/>
            </w:r>
          </w:p>
          <w:p w14:paraId="7D169AAE"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WOONPLAATS</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6738FEE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De unieke aanduiding van de WOONPLAATS waarbinnen het object, waaraan de ADRESSEERBAAR OBJECT AANDUIDING is toegekend, is gelegen.</w:t>
            </w:r>
            <w:r w:rsidRPr="0033327C">
              <w:fldChar w:fldCharType="end"/>
            </w:r>
          </w:p>
        </w:tc>
      </w:tr>
      <w:tr w:rsidR="0033327C" w:rsidRPr="0033327C" w14:paraId="4A6B1347" w14:textId="77777777" w:rsidTr="00AA63DB">
        <w:trPr>
          <w:trHeight w:hRule="exact" w:val="128"/>
        </w:trPr>
        <w:tc>
          <w:tcPr>
            <w:tcW w:w="450" w:type="dxa"/>
            <w:tcBorders>
              <w:top w:val="nil"/>
              <w:left w:val="nil"/>
              <w:bottom w:val="nil"/>
              <w:right w:val="nil"/>
            </w:tcBorders>
          </w:tcPr>
          <w:p w14:paraId="1CC1129D"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5F3E508"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68A62F22" w14:textId="77777777" w:rsidR="0033327C" w:rsidRPr="0033327C" w:rsidRDefault="0033327C" w:rsidP="0033327C">
            <w:pPr>
              <w:rPr>
                <w:rFonts w:cs="Calibri"/>
                <w:color w:val="0F0F0F"/>
              </w:rPr>
            </w:pPr>
          </w:p>
        </w:tc>
      </w:tr>
      <w:tr w:rsidR="0033327C" w:rsidRPr="0033327C" w14:paraId="06307713" w14:textId="77777777" w:rsidTr="00AA63DB">
        <w:tc>
          <w:tcPr>
            <w:tcW w:w="450" w:type="dxa"/>
            <w:tcBorders>
              <w:top w:val="nil"/>
              <w:left w:val="nil"/>
              <w:bottom w:val="nil"/>
              <w:right w:val="nil"/>
            </w:tcBorders>
          </w:tcPr>
          <w:p w14:paraId="08CF622A"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6F590CB"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OPENBARE RUIMTE</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p w14:paraId="65C083AD"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ligt in</w:t>
            </w:r>
            <w:r w:rsidRPr="0033327C">
              <w:rPr>
                <w:rFonts w:cs="Calibri"/>
                <w:color w:val="0F0F0F"/>
              </w:rPr>
              <w:fldChar w:fldCharType="end"/>
            </w:r>
          </w:p>
          <w:p w14:paraId="25886C13"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WOONPLAATS</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7DA6E1C6"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Unieke aanduiding van de woonplaats waarbinnen een OPENBARE RUIMTE is gelegen.</w:t>
            </w:r>
            <w:r w:rsidRPr="0033327C">
              <w:fldChar w:fldCharType="end"/>
            </w:r>
          </w:p>
        </w:tc>
      </w:tr>
      <w:tr w:rsidR="0033327C" w:rsidRPr="0033327C" w14:paraId="618F9C4A" w14:textId="77777777" w:rsidTr="00AA63DB">
        <w:trPr>
          <w:trHeight w:hRule="exact" w:val="128"/>
        </w:trPr>
        <w:tc>
          <w:tcPr>
            <w:tcW w:w="450" w:type="dxa"/>
            <w:tcBorders>
              <w:top w:val="nil"/>
              <w:left w:val="nil"/>
              <w:bottom w:val="nil"/>
              <w:right w:val="nil"/>
            </w:tcBorders>
          </w:tcPr>
          <w:p w14:paraId="0C54B70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8FF021B"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5A0088DE" w14:textId="77777777" w:rsidR="0033327C" w:rsidRPr="0033327C" w:rsidRDefault="0033327C" w:rsidP="0033327C">
            <w:pPr>
              <w:rPr>
                <w:rFonts w:cs="Calibri"/>
                <w:color w:val="0F0F0F"/>
              </w:rPr>
            </w:pPr>
          </w:p>
        </w:tc>
      </w:tr>
      <w:tr w:rsidR="0033327C" w:rsidRPr="0033327C" w14:paraId="33A42767" w14:textId="77777777" w:rsidTr="00AA63DB">
        <w:tc>
          <w:tcPr>
            <w:tcW w:w="450" w:type="dxa"/>
            <w:tcBorders>
              <w:top w:val="nil"/>
              <w:left w:val="nil"/>
              <w:bottom w:val="nil"/>
              <w:right w:val="nil"/>
            </w:tcBorders>
          </w:tcPr>
          <w:p w14:paraId="5D6BB572"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81CCC3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Verblijfadres INGESCHREVEN NATUURLIJK PERSOON</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53D2AF0C"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verblijft op locatie in</w:t>
            </w:r>
            <w:r w:rsidRPr="0033327C">
              <w:rPr>
                <w:rFonts w:cs="Calibri"/>
                <w:color w:val="0F0F0F"/>
              </w:rPr>
              <w:fldChar w:fldCharType="end"/>
            </w:r>
          </w:p>
          <w:p w14:paraId="54923620"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WOONPLAATS</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0833508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end"/>
            </w:r>
          </w:p>
        </w:tc>
      </w:tr>
      <w:tr w:rsidR="0033327C" w:rsidRPr="0033327C" w14:paraId="61C047F7" w14:textId="77777777" w:rsidTr="00AA63DB">
        <w:trPr>
          <w:trHeight w:hRule="exact" w:val="128"/>
        </w:trPr>
        <w:tc>
          <w:tcPr>
            <w:tcW w:w="450" w:type="dxa"/>
            <w:tcBorders>
              <w:top w:val="nil"/>
              <w:left w:val="nil"/>
              <w:bottom w:val="nil"/>
              <w:right w:val="nil"/>
            </w:tcBorders>
          </w:tcPr>
          <w:p w14:paraId="3B885949"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8D60834"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4605A60E" w14:textId="77777777" w:rsidR="0033327C" w:rsidRPr="0033327C" w:rsidRDefault="0033327C" w:rsidP="0033327C">
            <w:pPr>
              <w:rPr>
                <w:rFonts w:cs="Calibri"/>
                <w:color w:val="0F0F0F"/>
              </w:rPr>
            </w:pPr>
          </w:p>
        </w:tc>
      </w:tr>
      <w:tr w:rsidR="0033327C" w:rsidRPr="0033327C" w14:paraId="35197DE9" w14:textId="77777777" w:rsidTr="00AA63DB">
        <w:tc>
          <w:tcPr>
            <w:tcW w:w="450" w:type="dxa"/>
            <w:tcBorders>
              <w:top w:val="nil"/>
              <w:left w:val="nil"/>
              <w:bottom w:val="nil"/>
              <w:right w:val="nil"/>
            </w:tcBorders>
          </w:tcPr>
          <w:p w14:paraId="2895C99D"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156461A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INGESCHREVEN NATUURLIJK PERSOON</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0..*</w:t>
            </w:r>
            <w:r w:rsidRPr="0033327C">
              <w:rPr>
                <w:rFonts w:cs="Calibri"/>
                <w:color w:val="0F0F0F"/>
              </w:rPr>
              <w:fldChar w:fldCharType="end"/>
            </w:r>
            <w:r w:rsidRPr="0033327C">
              <w:rPr>
                <w:rFonts w:cs="Calibri"/>
                <w:color w:val="0F0F0F"/>
              </w:rPr>
              <w:t>]</w:t>
            </w:r>
          </w:p>
          <w:p w14:paraId="47041B4A"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verblijft op locatie in</w:t>
            </w:r>
            <w:r w:rsidRPr="0033327C">
              <w:rPr>
                <w:rFonts w:cs="Calibri"/>
                <w:color w:val="0F0F0F"/>
              </w:rPr>
              <w:fldChar w:fldCharType="end"/>
            </w:r>
          </w:p>
          <w:p w14:paraId="0397BFE0"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WOONPLAATS</w:t>
            </w:r>
            <w:r w:rsidRPr="0033327C">
              <w:rPr>
                <w:rFonts w:cs="Calibri"/>
                <w:color w:val="0F0F0F"/>
              </w:rPr>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ConnTarget.Cardinality</w:instrText>
            </w:r>
            <w:r w:rsidRPr="0033327C">
              <w:rPr>
                <w:rFonts w:cs="Calibri"/>
                <w:color w:val="0F0F0F"/>
              </w:rPr>
              <w:fldChar w:fldCharType="separate"/>
            </w:r>
            <w:r w:rsidRPr="0033327C">
              <w:rPr>
                <w:rFonts w:cs="Calibri"/>
                <w:color w:val="0F0F0F"/>
              </w:rPr>
              <w:t>0..1</w:t>
            </w:r>
            <w:r w:rsidRPr="0033327C">
              <w:rPr>
                <w:rFonts w:cs="Calibri"/>
                <w:color w:val="0F0F0F"/>
              </w:rPr>
              <w:fldChar w:fldCharType="end"/>
            </w:r>
            <w:r w:rsidRPr="0033327C">
              <w:rPr>
                <w:rFonts w:cs="Calibri"/>
                <w:color w:val="0F0F0F"/>
              </w:rPr>
              <w:t>]</w:t>
            </w:r>
          </w:p>
        </w:tc>
        <w:tc>
          <w:tcPr>
            <w:tcW w:w="6120" w:type="dxa"/>
            <w:tcBorders>
              <w:top w:val="nil"/>
              <w:left w:val="nil"/>
              <w:bottom w:val="nil"/>
              <w:right w:val="nil"/>
            </w:tcBorders>
          </w:tcPr>
          <w:p w14:paraId="6FA8AD9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end"/>
            </w:r>
          </w:p>
        </w:tc>
      </w:tr>
      <w:tr w:rsidR="0033327C" w:rsidRPr="0033327C" w14:paraId="51FDE1D3" w14:textId="77777777" w:rsidTr="00AA63DB">
        <w:trPr>
          <w:trHeight w:hRule="exact" w:val="128"/>
        </w:trPr>
        <w:tc>
          <w:tcPr>
            <w:tcW w:w="450" w:type="dxa"/>
            <w:tcBorders>
              <w:top w:val="nil"/>
              <w:left w:val="nil"/>
              <w:bottom w:val="nil"/>
              <w:right w:val="nil"/>
            </w:tcBorders>
          </w:tcPr>
          <w:p w14:paraId="2E0022B2"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63FD257"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69753EFA" w14:textId="77777777" w:rsidR="0033327C" w:rsidRPr="0033327C" w:rsidRDefault="0033327C" w:rsidP="0033327C">
            <w:pPr>
              <w:rPr>
                <w:rFonts w:cs="Calibri"/>
                <w:color w:val="0F0F0F"/>
              </w:rPr>
            </w:pPr>
          </w:p>
        </w:tc>
      </w:tr>
    </w:tbl>
    <w:p w14:paraId="13CD2FCD"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2262BC86" w14:textId="77777777" w:rsidTr="00AA63DB">
        <w:tc>
          <w:tcPr>
            <w:tcW w:w="9360" w:type="dxa"/>
            <w:tcBorders>
              <w:top w:val="nil"/>
              <w:left w:val="nil"/>
              <w:bottom w:val="nil"/>
              <w:right w:val="nil"/>
            </w:tcBorders>
          </w:tcPr>
          <w:p w14:paraId="41AF7E46" w14:textId="77777777" w:rsidR="0033327C" w:rsidRPr="0033327C" w:rsidRDefault="0033327C" w:rsidP="0033327C">
            <w:pPr>
              <w:rPr>
                <w:rFonts w:cs="Calibri"/>
                <w:b/>
                <w:bCs/>
                <w:color w:val="0F0F0F"/>
              </w:rPr>
            </w:pPr>
            <w:r w:rsidRPr="0033327C">
              <w:rPr>
                <w:rFonts w:cs="Calibri"/>
                <w:b/>
                <w:bCs/>
                <w:color w:val="0F0F0F"/>
              </w:rPr>
              <w:t>Toelichting objecttype</w:t>
            </w:r>
          </w:p>
          <w:p w14:paraId="048C231E" w14:textId="77777777" w:rsidR="0033327C" w:rsidRPr="0033327C" w:rsidRDefault="0033327C" w:rsidP="0033327C">
            <w:pPr>
              <w:ind w:left="720"/>
              <w:rPr>
                <w:rFonts w:cs="Calibri"/>
                <w:color w:val="0F0F0F"/>
              </w:rPr>
            </w:pPr>
            <w:r w:rsidRPr="0033327C">
              <w:rPr>
                <w:rFonts w:cs="Calibri"/>
                <w:color w:val="0F0F0F"/>
              </w:rPr>
              <w:t>In incidentele gevallen komt het voor dat een woonplaats (in de zin van het gebied dat in de praktijk aangeduid wordt met dezelfde woonplaatsnaam) doorsneden wordt door een gemeentegrens. Volgens de definitie zou dit niet kunnen cq. is een woonplaats anders gedefinieerd en dus afgebakend: “gedeelte van het gemeentelijk grondgebied”. Vooralsnog wordt uitgegaan van de BAG-insteek en wordt afgewacht hoe dit opgelost wordt in de landelijk te specificeren woonplaatsentabel.</w:t>
            </w:r>
          </w:p>
          <w:p w14:paraId="0F2BE7A7" w14:textId="77777777" w:rsidR="0033327C" w:rsidRPr="0033327C" w:rsidRDefault="0033327C" w:rsidP="0033327C">
            <w:pPr>
              <w:ind w:left="720"/>
              <w:rPr>
                <w:rFonts w:cs="Calibri"/>
                <w:color w:val="0F0F0F"/>
              </w:rPr>
            </w:pPr>
          </w:p>
        </w:tc>
      </w:tr>
    </w:tbl>
    <w:p w14:paraId="40E725C4" w14:textId="77777777" w:rsidR="0033327C" w:rsidRPr="0033327C" w:rsidRDefault="0033327C" w:rsidP="0033327C">
      <w:pPr>
        <w:rPr>
          <w:color w:val="0F0F0F"/>
        </w:rPr>
      </w:pPr>
    </w:p>
    <w:p w14:paraId="7EA095CF" w14:textId="77777777" w:rsidR="0033327C" w:rsidRPr="0033327C" w:rsidRDefault="0033327C" w:rsidP="0033327C">
      <w:pPr>
        <w:contextualSpacing w:val="0"/>
        <w:rPr>
          <w:color w:val="0F0F0F"/>
        </w:rPr>
      </w:pPr>
      <w:r w:rsidRPr="0033327C">
        <w:rPr>
          <w:color w:val="0F0F0F"/>
        </w:rPr>
        <w:br w:type="page"/>
      </w:r>
    </w:p>
    <w:bookmarkStart w:id="391" w:name="BKM_7C387F42_EC1A_4a78_B09B_533AAB03C0C2"/>
    <w:bookmarkStart w:id="392" w:name="BKM_CB7BA76D_0793_4d5a_9596_533C5BC56BBF"/>
    <w:bookmarkStart w:id="393" w:name="BKM_EEC30588_0E12_41c9_977E_C885A0A7EDC3"/>
    <w:bookmarkEnd w:id="391"/>
    <w:bookmarkEnd w:id="392"/>
    <w:bookmarkEnd w:id="393"/>
    <w:p w14:paraId="6D34C415" w14:textId="77777777" w:rsidR="00DC13CE" w:rsidRDefault="00DC13CE" w:rsidP="00230D15">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«Objecttype»</w:t>
      </w:r>
      <w:r>
        <w:rPr>
          <w:b w:val="0"/>
          <w:bCs w:val="0"/>
          <w:color w:val="auto"/>
          <w:sz w:val="20"/>
          <w:szCs w:val="20"/>
        </w:rPr>
        <w:fldChar w:fldCharType="end"/>
      </w:r>
      <w:r>
        <w:t xml:space="preserve"> </w:t>
      </w:r>
      <w:r>
        <w:fldChar w:fldCharType="begin" w:fldLock="1"/>
      </w:r>
      <w:r>
        <w:instrText>MERGEFIELD Element.Name</w:instrText>
      </w:r>
      <w:r>
        <w:fldChar w:fldCharType="separate"/>
      </w:r>
      <w:r>
        <w:t>WOZ-DEELOBJECT</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DC13CE" w14:paraId="78F84AF2" w14:textId="77777777" w:rsidTr="007E3EF0">
        <w:trPr>
          <w:trHeight w:val="271"/>
        </w:trPr>
        <w:tc>
          <w:tcPr>
            <w:tcW w:w="2340" w:type="dxa"/>
            <w:gridSpan w:val="2"/>
            <w:tcBorders>
              <w:top w:val="nil"/>
              <w:left w:val="nil"/>
              <w:bottom w:val="nil"/>
              <w:right w:val="nil"/>
            </w:tcBorders>
          </w:tcPr>
          <w:p w14:paraId="1C5353B1" w14:textId="77777777" w:rsidR="00DC13CE" w:rsidRDefault="00DC13CE" w:rsidP="007E3EF0">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43BE5CBB"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WOZ-DEELOBJECT</w:t>
            </w:r>
            <w:r>
              <w:fldChar w:fldCharType="end"/>
            </w:r>
          </w:p>
        </w:tc>
      </w:tr>
      <w:tr w:rsidR="00DC13CE" w14:paraId="4626D41C" w14:textId="77777777" w:rsidTr="007E3EF0">
        <w:trPr>
          <w:trHeight w:hRule="exact" w:val="128"/>
        </w:trPr>
        <w:tc>
          <w:tcPr>
            <w:tcW w:w="2340" w:type="dxa"/>
            <w:gridSpan w:val="2"/>
            <w:tcBorders>
              <w:top w:val="nil"/>
              <w:left w:val="nil"/>
              <w:bottom w:val="nil"/>
              <w:right w:val="nil"/>
            </w:tcBorders>
          </w:tcPr>
          <w:p w14:paraId="68601E06"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4A6CAC9D" w14:textId="77777777" w:rsidR="00DC13CE" w:rsidRDefault="00DC13CE" w:rsidP="007E3EF0">
            <w:pPr>
              <w:rPr>
                <w:rFonts w:ascii="Calibri" w:hAnsi="Calibri" w:cs="Calibri"/>
                <w:color w:val="0F0F0F"/>
                <w:sz w:val="22"/>
                <w:szCs w:val="22"/>
              </w:rPr>
            </w:pPr>
          </w:p>
        </w:tc>
      </w:tr>
      <w:tr w:rsidR="00DC13CE" w14:paraId="1C3DE441" w14:textId="77777777" w:rsidTr="007E3EF0">
        <w:tc>
          <w:tcPr>
            <w:tcW w:w="2340" w:type="dxa"/>
            <w:gridSpan w:val="2"/>
            <w:tcBorders>
              <w:top w:val="nil"/>
              <w:left w:val="nil"/>
              <w:bottom w:val="nil"/>
              <w:right w:val="nil"/>
            </w:tcBorders>
          </w:tcPr>
          <w:p w14:paraId="5AA3FE2D" w14:textId="77777777" w:rsidR="00DC13CE" w:rsidRDefault="00DC13CE" w:rsidP="007E3EF0">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605AF38A"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WDO</w:t>
            </w:r>
            <w:r>
              <w:fldChar w:fldCharType="end"/>
            </w:r>
          </w:p>
        </w:tc>
      </w:tr>
      <w:tr w:rsidR="00DC13CE" w14:paraId="18F8C80D" w14:textId="77777777" w:rsidTr="007E3EF0">
        <w:trPr>
          <w:trHeight w:hRule="exact" w:val="128"/>
        </w:trPr>
        <w:tc>
          <w:tcPr>
            <w:tcW w:w="2340" w:type="dxa"/>
            <w:gridSpan w:val="2"/>
            <w:tcBorders>
              <w:top w:val="nil"/>
              <w:left w:val="nil"/>
              <w:bottom w:val="nil"/>
              <w:right w:val="nil"/>
            </w:tcBorders>
          </w:tcPr>
          <w:p w14:paraId="0D6A5367"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430E5C54" w14:textId="77777777" w:rsidR="00DC13CE" w:rsidRDefault="00DC13CE" w:rsidP="007E3EF0">
            <w:pPr>
              <w:rPr>
                <w:rFonts w:ascii="Calibri" w:hAnsi="Calibri" w:cs="Calibri"/>
                <w:color w:val="0F0F0F"/>
                <w:sz w:val="22"/>
                <w:szCs w:val="22"/>
              </w:rPr>
            </w:pPr>
          </w:p>
        </w:tc>
      </w:tr>
      <w:tr w:rsidR="00DC13CE" w14:paraId="2468BA6E" w14:textId="77777777" w:rsidTr="007E3EF0">
        <w:tc>
          <w:tcPr>
            <w:tcW w:w="2340" w:type="dxa"/>
            <w:gridSpan w:val="2"/>
            <w:tcBorders>
              <w:top w:val="nil"/>
              <w:left w:val="nil"/>
              <w:bottom w:val="nil"/>
              <w:right w:val="nil"/>
            </w:tcBorders>
          </w:tcPr>
          <w:p w14:paraId="1B1F63C8"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1E43A6F5"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t>Gegevenswoordenboek WOZ</w:t>
            </w:r>
          </w:p>
        </w:tc>
      </w:tr>
      <w:tr w:rsidR="00DC13CE" w14:paraId="037A1347" w14:textId="77777777" w:rsidTr="007E3EF0">
        <w:trPr>
          <w:trHeight w:hRule="exact" w:val="128"/>
        </w:trPr>
        <w:tc>
          <w:tcPr>
            <w:tcW w:w="2340" w:type="dxa"/>
            <w:gridSpan w:val="2"/>
            <w:tcBorders>
              <w:top w:val="nil"/>
              <w:left w:val="nil"/>
              <w:bottom w:val="nil"/>
              <w:right w:val="nil"/>
            </w:tcBorders>
          </w:tcPr>
          <w:p w14:paraId="60C4D4FE"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7A2BF59A" w14:textId="77777777" w:rsidR="00DC13CE" w:rsidRDefault="00DC13CE" w:rsidP="007E3EF0">
            <w:pPr>
              <w:rPr>
                <w:rFonts w:ascii="Calibri" w:hAnsi="Calibri" w:cs="Calibri"/>
                <w:color w:val="0F0F0F"/>
                <w:sz w:val="22"/>
                <w:szCs w:val="22"/>
              </w:rPr>
            </w:pPr>
          </w:p>
        </w:tc>
      </w:tr>
      <w:tr w:rsidR="00DC13CE" w14:paraId="08805435" w14:textId="77777777" w:rsidTr="007E3EF0">
        <w:trPr>
          <w:trHeight w:val="230"/>
        </w:trPr>
        <w:tc>
          <w:tcPr>
            <w:tcW w:w="2340" w:type="dxa"/>
            <w:gridSpan w:val="2"/>
            <w:tcBorders>
              <w:top w:val="nil"/>
              <w:left w:val="nil"/>
              <w:bottom w:val="nil"/>
              <w:right w:val="nil"/>
            </w:tcBorders>
          </w:tcPr>
          <w:p w14:paraId="7D4247DB"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72CB9E2F"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Aanduiding van afzonderlijke elementen (delen van het object, bijzondere waarderelevante factoren) die voor de onderbouwing van de vastgestelde waarde van belang zijn.</w:t>
            </w:r>
            <w:r>
              <w:fldChar w:fldCharType="end"/>
            </w:r>
          </w:p>
        </w:tc>
      </w:tr>
      <w:tr w:rsidR="00DC13CE" w14:paraId="7950C533" w14:textId="77777777" w:rsidTr="007E3EF0">
        <w:trPr>
          <w:trHeight w:hRule="exact" w:val="68"/>
        </w:trPr>
        <w:tc>
          <w:tcPr>
            <w:tcW w:w="2340" w:type="dxa"/>
            <w:gridSpan w:val="2"/>
            <w:tcBorders>
              <w:top w:val="nil"/>
              <w:left w:val="nil"/>
              <w:bottom w:val="nil"/>
              <w:right w:val="nil"/>
            </w:tcBorders>
          </w:tcPr>
          <w:p w14:paraId="3E2B34B8"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1A924AEA" w14:textId="77777777" w:rsidR="00DC13CE" w:rsidRDefault="00DC13CE" w:rsidP="007E3EF0">
            <w:pPr>
              <w:rPr>
                <w:rFonts w:ascii="Calibri" w:hAnsi="Calibri" w:cs="Calibri"/>
                <w:color w:val="0F0F0F"/>
                <w:sz w:val="22"/>
                <w:szCs w:val="22"/>
              </w:rPr>
            </w:pPr>
          </w:p>
        </w:tc>
      </w:tr>
      <w:tr w:rsidR="00DC13CE" w14:paraId="073DCF29" w14:textId="77777777" w:rsidTr="007E3EF0">
        <w:trPr>
          <w:trHeight w:val="271"/>
        </w:trPr>
        <w:tc>
          <w:tcPr>
            <w:tcW w:w="2340" w:type="dxa"/>
            <w:gridSpan w:val="2"/>
            <w:tcBorders>
              <w:top w:val="nil"/>
              <w:left w:val="nil"/>
              <w:bottom w:val="nil"/>
              <w:right w:val="nil"/>
            </w:tcBorders>
          </w:tcPr>
          <w:p w14:paraId="2AAA3FB2"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605A6767"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t>Gegevenswoordenboek WOZ</w:t>
            </w:r>
          </w:p>
        </w:tc>
      </w:tr>
      <w:tr w:rsidR="00DC13CE" w14:paraId="799FC9AE" w14:textId="77777777" w:rsidTr="007E3EF0">
        <w:trPr>
          <w:trHeight w:hRule="exact" w:val="128"/>
        </w:trPr>
        <w:tc>
          <w:tcPr>
            <w:tcW w:w="2340" w:type="dxa"/>
            <w:gridSpan w:val="2"/>
            <w:tcBorders>
              <w:top w:val="nil"/>
              <w:left w:val="nil"/>
              <w:bottom w:val="nil"/>
              <w:right w:val="nil"/>
            </w:tcBorders>
          </w:tcPr>
          <w:p w14:paraId="69410B38"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7F584D70" w14:textId="77777777" w:rsidR="00DC13CE" w:rsidRDefault="00DC13CE" w:rsidP="007E3EF0">
            <w:pPr>
              <w:rPr>
                <w:rFonts w:ascii="Calibri" w:hAnsi="Calibri" w:cs="Calibri"/>
                <w:color w:val="0F0F0F"/>
                <w:sz w:val="22"/>
                <w:szCs w:val="22"/>
              </w:rPr>
            </w:pPr>
          </w:p>
        </w:tc>
      </w:tr>
      <w:tr w:rsidR="00DC13CE" w14:paraId="49FC03E8" w14:textId="77777777" w:rsidTr="007E3EF0">
        <w:tc>
          <w:tcPr>
            <w:tcW w:w="2340" w:type="dxa"/>
            <w:gridSpan w:val="2"/>
            <w:tcBorders>
              <w:top w:val="nil"/>
              <w:left w:val="nil"/>
              <w:bottom w:val="nil"/>
              <w:right w:val="nil"/>
            </w:tcBorders>
          </w:tcPr>
          <w:p w14:paraId="02090C21"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30230177"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t>1 februari 2008</w:t>
            </w:r>
          </w:p>
        </w:tc>
      </w:tr>
      <w:tr w:rsidR="00DC13CE" w14:paraId="53505E48" w14:textId="77777777" w:rsidTr="007E3EF0">
        <w:trPr>
          <w:trHeight w:hRule="exact" w:val="128"/>
        </w:trPr>
        <w:tc>
          <w:tcPr>
            <w:tcW w:w="2340" w:type="dxa"/>
            <w:gridSpan w:val="2"/>
            <w:tcBorders>
              <w:top w:val="nil"/>
              <w:left w:val="nil"/>
              <w:bottom w:val="nil"/>
              <w:right w:val="nil"/>
            </w:tcBorders>
          </w:tcPr>
          <w:p w14:paraId="642EA54F"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6C88B338" w14:textId="77777777" w:rsidR="00DC13CE" w:rsidRDefault="00DC13CE" w:rsidP="007E3EF0">
            <w:pPr>
              <w:rPr>
                <w:rFonts w:ascii="Calibri" w:hAnsi="Calibri" w:cs="Calibri"/>
                <w:color w:val="0F0F0F"/>
                <w:sz w:val="22"/>
                <w:szCs w:val="22"/>
              </w:rPr>
            </w:pPr>
          </w:p>
        </w:tc>
      </w:tr>
      <w:tr w:rsidR="00DC13CE" w14:paraId="13F2153B" w14:textId="77777777" w:rsidTr="007E3EF0">
        <w:tc>
          <w:tcPr>
            <w:tcW w:w="2340" w:type="dxa"/>
            <w:gridSpan w:val="2"/>
            <w:tcBorders>
              <w:top w:val="nil"/>
              <w:left w:val="nil"/>
              <w:bottom w:val="nil"/>
              <w:right w:val="nil"/>
            </w:tcBorders>
          </w:tcPr>
          <w:p w14:paraId="4D3DE292"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5A29E2E3"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t>Verwijzing naar WOZ-object i.c.m. Nummer WOZ-deelobject</w:t>
            </w:r>
          </w:p>
        </w:tc>
      </w:tr>
      <w:tr w:rsidR="00DC13CE" w14:paraId="0D3EF365" w14:textId="77777777" w:rsidTr="007E3EF0">
        <w:trPr>
          <w:trHeight w:hRule="exact" w:val="128"/>
        </w:trPr>
        <w:tc>
          <w:tcPr>
            <w:tcW w:w="2340" w:type="dxa"/>
            <w:gridSpan w:val="2"/>
            <w:tcBorders>
              <w:top w:val="nil"/>
              <w:left w:val="nil"/>
              <w:bottom w:val="nil"/>
              <w:right w:val="nil"/>
            </w:tcBorders>
          </w:tcPr>
          <w:p w14:paraId="49252816"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317FC1EA" w14:textId="77777777" w:rsidR="00DC13CE" w:rsidRDefault="00DC13CE" w:rsidP="007E3EF0">
            <w:pPr>
              <w:rPr>
                <w:rFonts w:ascii="Calibri" w:hAnsi="Calibri" w:cs="Calibri"/>
                <w:b/>
                <w:bCs/>
                <w:color w:val="0F0F0F"/>
                <w:sz w:val="22"/>
                <w:szCs w:val="22"/>
              </w:rPr>
            </w:pPr>
          </w:p>
        </w:tc>
      </w:tr>
      <w:tr w:rsidR="00DC13CE" w14:paraId="7603637B" w14:textId="77777777" w:rsidTr="007E3EF0">
        <w:tc>
          <w:tcPr>
            <w:tcW w:w="2340" w:type="dxa"/>
            <w:gridSpan w:val="2"/>
            <w:tcBorders>
              <w:top w:val="nil"/>
              <w:left w:val="nil"/>
              <w:bottom w:val="nil"/>
              <w:right w:val="nil"/>
            </w:tcBorders>
          </w:tcPr>
          <w:p w14:paraId="430C24CF"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43ECFF1A" w14:textId="77777777" w:rsidR="00DC13CE" w:rsidRDefault="00DC13CE" w:rsidP="007E3EF0">
            <w:pPr>
              <w:rPr>
                <w:rFonts w:ascii="Calibri" w:hAnsi="Calibri" w:cs="Calibri"/>
                <w:color w:val="0F0F0F"/>
                <w:sz w:val="22"/>
                <w:szCs w:val="22"/>
              </w:rPr>
            </w:pPr>
          </w:p>
        </w:tc>
      </w:tr>
      <w:tr w:rsidR="00DC13CE" w14:paraId="6BFCF216" w14:textId="77777777" w:rsidTr="007E3EF0">
        <w:trPr>
          <w:trHeight w:hRule="exact" w:val="128"/>
        </w:trPr>
        <w:tc>
          <w:tcPr>
            <w:tcW w:w="2340" w:type="dxa"/>
            <w:gridSpan w:val="2"/>
            <w:tcBorders>
              <w:top w:val="nil"/>
              <w:left w:val="nil"/>
              <w:bottom w:val="nil"/>
              <w:right w:val="nil"/>
            </w:tcBorders>
          </w:tcPr>
          <w:p w14:paraId="7B0C5A1E"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23EA3B98" w14:textId="77777777" w:rsidR="00DC13CE" w:rsidRDefault="00DC13CE" w:rsidP="007E3EF0">
            <w:pPr>
              <w:rPr>
                <w:rFonts w:ascii="Calibri" w:hAnsi="Calibri" w:cs="Calibri"/>
                <w:color w:val="0F0F0F"/>
                <w:sz w:val="22"/>
                <w:szCs w:val="22"/>
              </w:rPr>
            </w:pPr>
          </w:p>
        </w:tc>
      </w:tr>
      <w:tr w:rsidR="00DC13CE" w14:paraId="6FCFB286" w14:textId="77777777" w:rsidTr="007E3EF0">
        <w:trPr>
          <w:trHeight w:hRule="exact" w:val="256"/>
        </w:trPr>
        <w:tc>
          <w:tcPr>
            <w:tcW w:w="2340" w:type="dxa"/>
            <w:gridSpan w:val="2"/>
            <w:tcBorders>
              <w:top w:val="nil"/>
              <w:left w:val="nil"/>
              <w:bottom w:val="nil"/>
              <w:right w:val="nil"/>
            </w:tcBorders>
          </w:tcPr>
          <w:p w14:paraId="61E014DA"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6C8CC789" w14:textId="77777777" w:rsidR="00DC13CE" w:rsidRDefault="00DC13CE" w:rsidP="007E3EF0">
            <w:pPr>
              <w:rPr>
                <w:rFonts w:ascii="Calibri" w:hAnsi="Calibri" w:cs="Calibri"/>
                <w:color w:val="0F0F0F"/>
                <w:sz w:val="22"/>
                <w:szCs w:val="22"/>
              </w:rPr>
            </w:pPr>
          </w:p>
        </w:tc>
      </w:tr>
      <w:tr w:rsidR="00DC13CE" w14:paraId="39C5EE51" w14:textId="77777777" w:rsidTr="007E3EF0">
        <w:trPr>
          <w:trHeight w:hRule="exact" w:val="256"/>
        </w:trPr>
        <w:tc>
          <w:tcPr>
            <w:tcW w:w="2340" w:type="dxa"/>
            <w:gridSpan w:val="2"/>
            <w:tcBorders>
              <w:top w:val="nil"/>
              <w:left w:val="nil"/>
              <w:bottom w:val="nil"/>
              <w:right w:val="nil"/>
            </w:tcBorders>
          </w:tcPr>
          <w:p w14:paraId="0E00C448" w14:textId="77777777" w:rsidR="00DC13CE" w:rsidRDefault="00DC13CE" w:rsidP="007E3EF0">
            <w:pPr>
              <w:rPr>
                <w:rFonts w:ascii="Calibri" w:hAnsi="Calibri" w:cs="Calibri"/>
                <w:b/>
                <w:bCs/>
                <w:color w:val="0F0F0F"/>
                <w:sz w:val="22"/>
                <w:szCs w:val="22"/>
              </w:rPr>
            </w:pPr>
          </w:p>
        </w:tc>
        <w:tc>
          <w:tcPr>
            <w:tcW w:w="7020" w:type="dxa"/>
            <w:gridSpan w:val="4"/>
            <w:tcBorders>
              <w:top w:val="nil"/>
              <w:left w:val="nil"/>
              <w:bottom w:val="nil"/>
              <w:right w:val="nil"/>
            </w:tcBorders>
          </w:tcPr>
          <w:p w14:paraId="4E76AC89" w14:textId="77777777" w:rsidR="00DC13CE" w:rsidRDefault="00DC13CE" w:rsidP="007E3EF0">
            <w:pPr>
              <w:rPr>
                <w:rFonts w:ascii="Calibri" w:hAnsi="Calibri" w:cs="Calibri"/>
                <w:color w:val="0F0F0F"/>
                <w:sz w:val="22"/>
                <w:szCs w:val="22"/>
              </w:rPr>
            </w:pPr>
          </w:p>
        </w:tc>
      </w:tr>
      <w:tr w:rsidR="00DC13CE" w14:paraId="633A4CDD" w14:textId="77777777" w:rsidTr="007E3EF0">
        <w:tc>
          <w:tcPr>
            <w:tcW w:w="2340" w:type="dxa"/>
            <w:gridSpan w:val="2"/>
            <w:tcBorders>
              <w:top w:val="nil"/>
              <w:left w:val="nil"/>
              <w:bottom w:val="nil"/>
              <w:right w:val="nil"/>
            </w:tcBorders>
          </w:tcPr>
          <w:p w14:paraId="79547E80"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3985F5FA" w14:textId="77777777" w:rsidR="00DC13CE" w:rsidRDefault="00DC13CE" w:rsidP="007E3EF0">
            <w:pPr>
              <w:rPr>
                <w:rFonts w:ascii="Calibri" w:hAnsi="Calibri" w:cs="Calibri"/>
                <w:b/>
                <w:bCs/>
                <w:color w:val="0F0F0F"/>
                <w:sz w:val="22"/>
                <w:szCs w:val="22"/>
              </w:rPr>
            </w:pPr>
          </w:p>
        </w:tc>
      </w:tr>
      <w:tr w:rsidR="00DC13CE" w14:paraId="1E80CC31" w14:textId="77777777" w:rsidTr="007E3EF0">
        <w:tc>
          <w:tcPr>
            <w:tcW w:w="450" w:type="dxa"/>
            <w:tcBorders>
              <w:top w:val="nil"/>
              <w:left w:val="nil"/>
              <w:bottom w:val="nil"/>
              <w:right w:val="nil"/>
            </w:tcBorders>
          </w:tcPr>
          <w:p w14:paraId="4EA39A58" w14:textId="77777777" w:rsidR="00DC13CE" w:rsidRDefault="00DC13CE" w:rsidP="007E3EF0">
            <w:pPr>
              <w:rPr>
                <w:rFonts w:ascii="Calibri" w:hAnsi="Calibri" w:cs="Calibri"/>
                <w:i/>
                <w:iCs/>
                <w:color w:val="0F0F0F"/>
                <w:sz w:val="22"/>
                <w:szCs w:val="22"/>
              </w:rPr>
            </w:pPr>
            <w:bookmarkStart w:id="394" w:name="BKM_53F98DF1_FDCA_471d_9729_A082B4D943C9"/>
          </w:p>
        </w:tc>
        <w:tc>
          <w:tcPr>
            <w:tcW w:w="2790" w:type="dxa"/>
            <w:gridSpan w:val="2"/>
            <w:tcBorders>
              <w:top w:val="nil"/>
              <w:left w:val="nil"/>
              <w:bottom w:val="nil"/>
              <w:right w:val="nil"/>
            </w:tcBorders>
          </w:tcPr>
          <w:p w14:paraId="7564F68F" w14:textId="77777777" w:rsidR="00DC13CE" w:rsidRDefault="00DC13CE" w:rsidP="007E3EF0">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3D53CEED" w14:textId="77777777" w:rsidR="00DC13CE" w:rsidRDefault="00DC13CE" w:rsidP="007E3EF0">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5336210E" w14:textId="77777777" w:rsidR="00DC13CE" w:rsidRDefault="00DC13CE" w:rsidP="007E3EF0">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5E9EF073" w14:textId="77777777" w:rsidR="00DC13CE" w:rsidRDefault="00DC13CE" w:rsidP="007E3EF0">
            <w:pPr>
              <w:rPr>
                <w:rFonts w:ascii="Calibri" w:hAnsi="Calibri" w:cs="Calibri"/>
                <w:i/>
                <w:iCs/>
                <w:color w:val="0F0F0F"/>
                <w:sz w:val="22"/>
                <w:szCs w:val="22"/>
              </w:rPr>
            </w:pPr>
            <w:r>
              <w:rPr>
                <w:rFonts w:ascii="Calibri" w:hAnsi="Calibri" w:cs="Calibri"/>
                <w:i/>
                <w:iCs/>
                <w:color w:val="0F0F0F"/>
                <w:sz w:val="22"/>
                <w:szCs w:val="22"/>
              </w:rPr>
              <w:t>Kardi-</w:t>
            </w:r>
          </w:p>
          <w:p w14:paraId="127B47DE" w14:textId="77777777" w:rsidR="00DC13CE" w:rsidRDefault="00DC13CE" w:rsidP="007E3EF0">
            <w:pPr>
              <w:rPr>
                <w:rFonts w:ascii="Calibri" w:hAnsi="Calibri" w:cs="Calibri"/>
                <w:color w:val="0F0F0F"/>
                <w:sz w:val="22"/>
                <w:szCs w:val="22"/>
              </w:rPr>
            </w:pPr>
            <w:r>
              <w:rPr>
                <w:rFonts w:ascii="Calibri" w:hAnsi="Calibri" w:cs="Calibri"/>
                <w:i/>
                <w:iCs/>
                <w:color w:val="0F0F0F"/>
                <w:sz w:val="22"/>
                <w:szCs w:val="22"/>
              </w:rPr>
              <w:t>naliteit</w:t>
            </w:r>
          </w:p>
        </w:tc>
      </w:tr>
      <w:tr w:rsidR="00DC13CE" w14:paraId="515EE922" w14:textId="77777777" w:rsidTr="007E3EF0">
        <w:tc>
          <w:tcPr>
            <w:tcW w:w="450" w:type="dxa"/>
            <w:tcBorders>
              <w:top w:val="nil"/>
              <w:left w:val="nil"/>
              <w:bottom w:val="nil"/>
              <w:right w:val="nil"/>
            </w:tcBorders>
          </w:tcPr>
          <w:p w14:paraId="4E2644A6" w14:textId="77777777" w:rsidR="00DC13CE" w:rsidRDefault="00DC13CE" w:rsidP="007E3EF0">
            <w:pPr>
              <w:rPr>
                <w:rFonts w:ascii="Calibri" w:hAnsi="Calibri" w:cs="Calibri"/>
                <w:color w:val="0F0F0F"/>
                <w:sz w:val="22"/>
                <w:szCs w:val="22"/>
              </w:rPr>
            </w:pPr>
          </w:p>
        </w:tc>
        <w:tc>
          <w:tcPr>
            <w:tcW w:w="2790" w:type="dxa"/>
            <w:gridSpan w:val="2"/>
            <w:tcBorders>
              <w:top w:val="nil"/>
              <w:left w:val="nil"/>
              <w:bottom w:val="nil"/>
              <w:right w:val="nil"/>
            </w:tcBorders>
          </w:tcPr>
          <w:p w14:paraId="2D246DC5"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Nummer WOZ-deelobject</w:t>
            </w:r>
            <w:r>
              <w:fldChar w:fldCharType="end"/>
            </w:r>
          </w:p>
        </w:tc>
        <w:tc>
          <w:tcPr>
            <w:tcW w:w="4230" w:type="dxa"/>
            <w:tcBorders>
              <w:top w:val="nil"/>
              <w:left w:val="nil"/>
              <w:bottom w:val="nil"/>
              <w:right w:val="nil"/>
            </w:tcBorders>
          </w:tcPr>
          <w:p w14:paraId="6993F3C2"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Uniek identificatienummer voor het deelobject binnen een WOZ-object.</w:t>
            </w:r>
            <w:r>
              <w:fldChar w:fldCharType="end"/>
            </w:r>
          </w:p>
        </w:tc>
        <w:tc>
          <w:tcPr>
            <w:tcW w:w="1080" w:type="dxa"/>
            <w:tcBorders>
              <w:top w:val="nil"/>
              <w:left w:val="nil"/>
              <w:bottom w:val="nil"/>
              <w:right w:val="nil"/>
            </w:tcBorders>
          </w:tcPr>
          <w:p w14:paraId="6BFB4778" w14:textId="77777777" w:rsidR="00DC13CE" w:rsidRDefault="00DC13CE" w:rsidP="007E3EF0">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N6</w:t>
            </w:r>
            <w:r>
              <w:fldChar w:fldCharType="end"/>
            </w:r>
          </w:p>
        </w:tc>
        <w:tc>
          <w:tcPr>
            <w:tcW w:w="810" w:type="dxa"/>
            <w:tcBorders>
              <w:top w:val="nil"/>
              <w:left w:val="nil"/>
              <w:bottom w:val="nil"/>
              <w:right w:val="nil"/>
            </w:tcBorders>
          </w:tcPr>
          <w:p w14:paraId="21F1B950"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94"/>
      </w:tr>
      <w:tr w:rsidR="00DC13CE" w14:paraId="052D9A24" w14:textId="77777777" w:rsidTr="007E3EF0">
        <w:tc>
          <w:tcPr>
            <w:tcW w:w="450" w:type="dxa"/>
            <w:tcBorders>
              <w:top w:val="nil"/>
              <w:left w:val="nil"/>
              <w:bottom w:val="nil"/>
              <w:right w:val="nil"/>
            </w:tcBorders>
          </w:tcPr>
          <w:p w14:paraId="4122AA99" w14:textId="77777777" w:rsidR="00DC13CE" w:rsidRDefault="00DC13CE" w:rsidP="007E3EF0">
            <w:pPr>
              <w:rPr>
                <w:rFonts w:ascii="Calibri" w:hAnsi="Calibri" w:cs="Calibri"/>
                <w:color w:val="0F0F0F"/>
                <w:sz w:val="22"/>
                <w:szCs w:val="22"/>
              </w:rPr>
            </w:pPr>
            <w:bookmarkStart w:id="395" w:name="BKM_00F26A1A_9D7E_4ca8_B80A_0F9146347826"/>
          </w:p>
        </w:tc>
        <w:tc>
          <w:tcPr>
            <w:tcW w:w="2790" w:type="dxa"/>
            <w:gridSpan w:val="2"/>
            <w:tcBorders>
              <w:top w:val="nil"/>
              <w:left w:val="nil"/>
              <w:bottom w:val="nil"/>
              <w:right w:val="nil"/>
            </w:tcBorders>
          </w:tcPr>
          <w:p w14:paraId="69F782FA"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Code WOZ-deelobject</w:t>
            </w:r>
            <w:r>
              <w:fldChar w:fldCharType="end"/>
            </w:r>
          </w:p>
        </w:tc>
        <w:tc>
          <w:tcPr>
            <w:tcW w:w="4230" w:type="dxa"/>
            <w:tcBorders>
              <w:top w:val="nil"/>
              <w:left w:val="nil"/>
              <w:bottom w:val="nil"/>
              <w:right w:val="nil"/>
            </w:tcBorders>
          </w:tcPr>
          <w:p w14:paraId="57689107"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Aanduiding van het soort deelobject ten behoeve van een correcte interpretatie van de onderbouwing van de taxatie.</w:t>
            </w:r>
            <w:r>
              <w:fldChar w:fldCharType="end"/>
            </w:r>
          </w:p>
        </w:tc>
        <w:tc>
          <w:tcPr>
            <w:tcW w:w="1080" w:type="dxa"/>
            <w:tcBorders>
              <w:top w:val="nil"/>
              <w:left w:val="nil"/>
              <w:bottom w:val="nil"/>
              <w:right w:val="nil"/>
            </w:tcBorders>
          </w:tcPr>
          <w:p w14:paraId="61909C12" w14:textId="77777777" w:rsidR="00DC13CE" w:rsidRPr="00DC13CE" w:rsidRDefault="00DC13CE" w:rsidP="007E3EF0">
            <w:pPr>
              <w:rPr>
                <w:rFonts w:ascii="Calibri" w:hAnsi="Calibri" w:cs="Calibri"/>
                <w:u w:val="single"/>
              </w:rPr>
            </w:pPr>
            <w:r w:rsidRPr="00DC13CE">
              <w:rPr>
                <w:color w:val="FF0000"/>
                <w:u w:val="single"/>
              </w:rPr>
              <w:fldChar w:fldCharType="begin" w:fldLock="1"/>
            </w:r>
            <w:r w:rsidRPr="00DC13CE">
              <w:rPr>
                <w:color w:val="FF0000"/>
                <w:u w:val="single"/>
              </w:rPr>
              <w:instrText xml:space="preserve">MERGEFIELD </w:instrText>
            </w:r>
            <w:r w:rsidRPr="00DC13CE">
              <w:rPr>
                <w:rFonts w:ascii="Calibri" w:hAnsi="Calibri" w:cs="Calibri"/>
                <w:color w:val="FF0000"/>
                <w:u w:val="single"/>
              </w:rPr>
              <w:instrText>Att.Type</w:instrText>
            </w:r>
            <w:r w:rsidRPr="00DC13CE">
              <w:rPr>
                <w:color w:val="FF0000"/>
                <w:u w:val="single"/>
              </w:rPr>
              <w:fldChar w:fldCharType="separate"/>
            </w:r>
            <w:r w:rsidRPr="00DC13CE">
              <w:rPr>
                <w:rFonts w:ascii="Calibri" w:hAnsi="Calibri" w:cs="Calibri"/>
                <w:color w:val="FF0000"/>
                <w:u w:val="single"/>
              </w:rPr>
              <w:t>DEELOBJECTCODE</w:t>
            </w:r>
            <w:r w:rsidRPr="00DC13CE">
              <w:rPr>
                <w:color w:val="FF0000"/>
                <w:u w:val="single"/>
              </w:rPr>
              <w:fldChar w:fldCharType="end"/>
            </w:r>
          </w:p>
        </w:tc>
        <w:tc>
          <w:tcPr>
            <w:tcW w:w="810" w:type="dxa"/>
            <w:tcBorders>
              <w:top w:val="nil"/>
              <w:left w:val="nil"/>
              <w:bottom w:val="nil"/>
              <w:right w:val="nil"/>
            </w:tcBorders>
          </w:tcPr>
          <w:p w14:paraId="03C05947"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95"/>
      </w:tr>
      <w:tr w:rsidR="00DC13CE" w14:paraId="6B7C459A" w14:textId="77777777" w:rsidTr="007E3EF0">
        <w:tc>
          <w:tcPr>
            <w:tcW w:w="450" w:type="dxa"/>
            <w:tcBorders>
              <w:top w:val="nil"/>
              <w:left w:val="nil"/>
              <w:bottom w:val="nil"/>
              <w:right w:val="nil"/>
            </w:tcBorders>
          </w:tcPr>
          <w:p w14:paraId="417F0409" w14:textId="77777777" w:rsidR="00DC13CE" w:rsidRDefault="00DC13CE" w:rsidP="007E3EF0">
            <w:pPr>
              <w:rPr>
                <w:rFonts w:ascii="Calibri" w:hAnsi="Calibri" w:cs="Calibri"/>
                <w:color w:val="0F0F0F"/>
                <w:sz w:val="22"/>
                <w:szCs w:val="22"/>
              </w:rPr>
            </w:pPr>
            <w:bookmarkStart w:id="396" w:name="BKM_24CDA222_8FE5_47e5_ACED_0DC9B123C845"/>
          </w:p>
        </w:tc>
        <w:tc>
          <w:tcPr>
            <w:tcW w:w="2790" w:type="dxa"/>
            <w:gridSpan w:val="2"/>
            <w:tcBorders>
              <w:top w:val="nil"/>
              <w:left w:val="nil"/>
              <w:bottom w:val="nil"/>
              <w:right w:val="nil"/>
            </w:tcBorders>
          </w:tcPr>
          <w:p w14:paraId="40CAA682"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Status WOZ-deelobject</w:t>
            </w:r>
            <w:r>
              <w:fldChar w:fldCharType="end"/>
            </w:r>
          </w:p>
        </w:tc>
        <w:tc>
          <w:tcPr>
            <w:tcW w:w="4230" w:type="dxa"/>
            <w:tcBorders>
              <w:top w:val="nil"/>
              <w:left w:val="nil"/>
              <w:bottom w:val="nil"/>
              <w:right w:val="nil"/>
            </w:tcBorders>
          </w:tcPr>
          <w:p w14:paraId="3962AFE1"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fase van de levenscyclus van een WOZ-DEELOBJECT, waarin het betreffende WOZ-DEELOBJECT zich bevindt.</w:t>
            </w:r>
            <w:r>
              <w:fldChar w:fldCharType="end"/>
            </w:r>
          </w:p>
        </w:tc>
        <w:tc>
          <w:tcPr>
            <w:tcW w:w="1080" w:type="dxa"/>
            <w:tcBorders>
              <w:top w:val="nil"/>
              <w:left w:val="nil"/>
              <w:bottom w:val="nil"/>
              <w:right w:val="nil"/>
            </w:tcBorders>
          </w:tcPr>
          <w:p w14:paraId="1A021EBC" w14:textId="77777777" w:rsidR="00DC13CE" w:rsidRPr="00DC13CE" w:rsidRDefault="00DC13CE" w:rsidP="007E3EF0">
            <w:pPr>
              <w:rPr>
                <w:rFonts w:ascii="Calibri" w:hAnsi="Calibri" w:cs="Calibri"/>
                <w:u w:val="single"/>
              </w:rPr>
            </w:pPr>
            <w:r w:rsidRPr="00DC13CE">
              <w:rPr>
                <w:color w:val="FF0000"/>
                <w:u w:val="single"/>
              </w:rPr>
              <w:fldChar w:fldCharType="begin" w:fldLock="1"/>
            </w:r>
            <w:r w:rsidRPr="00DC13CE">
              <w:rPr>
                <w:color w:val="FF0000"/>
                <w:u w:val="single"/>
              </w:rPr>
              <w:instrText xml:space="preserve">MERGEFIELD </w:instrText>
            </w:r>
            <w:r w:rsidRPr="00DC13CE">
              <w:rPr>
                <w:rFonts w:ascii="Calibri" w:hAnsi="Calibri" w:cs="Calibri"/>
                <w:color w:val="FF0000"/>
                <w:u w:val="single"/>
              </w:rPr>
              <w:instrText>Att.Type</w:instrText>
            </w:r>
            <w:r w:rsidRPr="00DC13CE">
              <w:rPr>
                <w:color w:val="FF0000"/>
                <w:u w:val="single"/>
              </w:rPr>
              <w:fldChar w:fldCharType="separate"/>
            </w:r>
            <w:r w:rsidRPr="00DC13CE">
              <w:rPr>
                <w:rFonts w:ascii="Calibri" w:hAnsi="Calibri" w:cs="Calibri"/>
                <w:color w:val="FF0000"/>
                <w:u w:val="single"/>
              </w:rPr>
              <w:t>status WOZ-(deel)object</w:t>
            </w:r>
            <w:r w:rsidRPr="00DC13CE">
              <w:rPr>
                <w:color w:val="FF0000"/>
                <w:u w:val="single"/>
              </w:rPr>
              <w:fldChar w:fldCharType="end"/>
            </w:r>
          </w:p>
        </w:tc>
        <w:tc>
          <w:tcPr>
            <w:tcW w:w="810" w:type="dxa"/>
            <w:tcBorders>
              <w:top w:val="nil"/>
              <w:left w:val="nil"/>
              <w:bottom w:val="nil"/>
              <w:right w:val="nil"/>
            </w:tcBorders>
          </w:tcPr>
          <w:p w14:paraId="5E61DD86"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96"/>
      </w:tr>
      <w:tr w:rsidR="00DC13CE" w14:paraId="393523CB" w14:textId="77777777" w:rsidTr="007E3EF0">
        <w:tc>
          <w:tcPr>
            <w:tcW w:w="450" w:type="dxa"/>
            <w:tcBorders>
              <w:top w:val="nil"/>
              <w:left w:val="nil"/>
              <w:bottom w:val="nil"/>
              <w:right w:val="nil"/>
            </w:tcBorders>
          </w:tcPr>
          <w:p w14:paraId="198722AD" w14:textId="77777777" w:rsidR="00DC13CE" w:rsidRDefault="00DC13CE" w:rsidP="007E3EF0">
            <w:pPr>
              <w:rPr>
                <w:rFonts w:ascii="Calibri" w:hAnsi="Calibri" w:cs="Calibri"/>
                <w:color w:val="0F0F0F"/>
                <w:sz w:val="22"/>
                <w:szCs w:val="22"/>
              </w:rPr>
            </w:pPr>
            <w:bookmarkStart w:id="397" w:name="BKM_5CDB5EA8_D0DE_45df_B5DE_B49C6E48859D"/>
          </w:p>
        </w:tc>
        <w:tc>
          <w:tcPr>
            <w:tcW w:w="2790" w:type="dxa"/>
            <w:gridSpan w:val="2"/>
            <w:tcBorders>
              <w:top w:val="nil"/>
              <w:left w:val="nil"/>
              <w:bottom w:val="nil"/>
              <w:right w:val="nil"/>
            </w:tcBorders>
          </w:tcPr>
          <w:p w14:paraId="704A18E4"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begin geldigheid deelobject</w:t>
            </w:r>
            <w:r>
              <w:fldChar w:fldCharType="end"/>
            </w:r>
          </w:p>
        </w:tc>
        <w:tc>
          <w:tcPr>
            <w:tcW w:w="4230" w:type="dxa"/>
            <w:tcBorders>
              <w:top w:val="nil"/>
              <w:left w:val="nil"/>
              <w:bottom w:val="nil"/>
              <w:right w:val="nil"/>
            </w:tcBorders>
          </w:tcPr>
          <w:p w14:paraId="65A9DF0F"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aanduiding op welk tijdstip een deelobject is ontstaan.</w:t>
            </w:r>
            <w:r>
              <w:fldChar w:fldCharType="end"/>
            </w:r>
          </w:p>
        </w:tc>
        <w:tc>
          <w:tcPr>
            <w:tcW w:w="1080" w:type="dxa"/>
            <w:tcBorders>
              <w:top w:val="nil"/>
              <w:left w:val="nil"/>
              <w:bottom w:val="nil"/>
              <w:right w:val="nil"/>
            </w:tcBorders>
          </w:tcPr>
          <w:p w14:paraId="40DF2295" w14:textId="77777777" w:rsidR="00DC13CE" w:rsidRPr="00DC13CE" w:rsidRDefault="00DC13CE" w:rsidP="007E3EF0">
            <w:pPr>
              <w:rPr>
                <w:rFonts w:ascii="Calibri" w:hAnsi="Calibri" w:cs="Calibri"/>
                <w:u w:val="single"/>
              </w:rPr>
            </w:pPr>
            <w:r w:rsidRPr="00DC13CE">
              <w:rPr>
                <w:color w:val="FF0000"/>
                <w:u w:val="single"/>
              </w:rPr>
              <w:fldChar w:fldCharType="begin" w:fldLock="1"/>
            </w:r>
            <w:r w:rsidRPr="00DC13CE">
              <w:rPr>
                <w:color w:val="FF0000"/>
                <w:u w:val="single"/>
              </w:rPr>
              <w:instrText xml:space="preserve">MERGEFIELD </w:instrText>
            </w:r>
            <w:r w:rsidRPr="00DC13CE">
              <w:rPr>
                <w:rFonts w:ascii="Calibri" w:hAnsi="Calibri" w:cs="Calibri"/>
                <w:color w:val="FF0000"/>
                <w:u w:val="single"/>
              </w:rPr>
              <w:instrText>Att.Type</w:instrText>
            </w:r>
            <w:r w:rsidRPr="00DC13CE">
              <w:rPr>
                <w:color w:val="FF0000"/>
                <w:u w:val="single"/>
              </w:rPr>
              <w:fldChar w:fldCharType="separate"/>
            </w:r>
            <w:r w:rsidRPr="00DC13CE">
              <w:rPr>
                <w:rFonts w:ascii="Calibri" w:hAnsi="Calibri" w:cs="Calibri"/>
                <w:color w:val="FF0000"/>
                <w:u w:val="single"/>
              </w:rPr>
              <w:t>DatumMogelijkOnvolledig</w:t>
            </w:r>
            <w:r w:rsidRPr="00DC13CE">
              <w:rPr>
                <w:color w:val="FF0000"/>
                <w:u w:val="single"/>
              </w:rPr>
              <w:fldChar w:fldCharType="end"/>
            </w:r>
          </w:p>
        </w:tc>
        <w:tc>
          <w:tcPr>
            <w:tcW w:w="810" w:type="dxa"/>
            <w:tcBorders>
              <w:top w:val="nil"/>
              <w:left w:val="nil"/>
              <w:bottom w:val="nil"/>
              <w:right w:val="nil"/>
            </w:tcBorders>
          </w:tcPr>
          <w:p w14:paraId="4B3E89B1"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97"/>
      </w:tr>
      <w:tr w:rsidR="00DC13CE" w14:paraId="446F65FB" w14:textId="77777777" w:rsidTr="007E3EF0">
        <w:tc>
          <w:tcPr>
            <w:tcW w:w="450" w:type="dxa"/>
            <w:tcBorders>
              <w:top w:val="nil"/>
              <w:left w:val="nil"/>
              <w:bottom w:val="nil"/>
              <w:right w:val="nil"/>
            </w:tcBorders>
          </w:tcPr>
          <w:p w14:paraId="46AAEA14" w14:textId="77777777" w:rsidR="00DC13CE" w:rsidRDefault="00DC13CE" w:rsidP="007E3EF0">
            <w:pPr>
              <w:rPr>
                <w:rFonts w:ascii="Calibri" w:hAnsi="Calibri" w:cs="Calibri"/>
                <w:color w:val="0F0F0F"/>
                <w:sz w:val="22"/>
                <w:szCs w:val="22"/>
              </w:rPr>
            </w:pPr>
            <w:bookmarkStart w:id="398" w:name="BKM_D3873A5F_CA86_4689_B2F0_A8309A2572E3"/>
          </w:p>
        </w:tc>
        <w:tc>
          <w:tcPr>
            <w:tcW w:w="2790" w:type="dxa"/>
            <w:gridSpan w:val="2"/>
            <w:tcBorders>
              <w:top w:val="nil"/>
              <w:left w:val="nil"/>
              <w:bottom w:val="nil"/>
              <w:right w:val="nil"/>
            </w:tcBorders>
          </w:tcPr>
          <w:p w14:paraId="25E2D81C"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einde geldigheid deelobject</w:t>
            </w:r>
            <w:r>
              <w:fldChar w:fldCharType="end"/>
            </w:r>
          </w:p>
        </w:tc>
        <w:tc>
          <w:tcPr>
            <w:tcW w:w="4230" w:type="dxa"/>
            <w:tcBorders>
              <w:top w:val="nil"/>
              <w:left w:val="nil"/>
              <w:bottom w:val="nil"/>
              <w:right w:val="nil"/>
            </w:tcBorders>
          </w:tcPr>
          <w:p w14:paraId="0A8971A8"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aanduiding op welk tijdstip een deelobject is beëindigd.</w:t>
            </w:r>
            <w:r>
              <w:fldChar w:fldCharType="end"/>
            </w:r>
          </w:p>
        </w:tc>
        <w:tc>
          <w:tcPr>
            <w:tcW w:w="1080" w:type="dxa"/>
            <w:tcBorders>
              <w:top w:val="nil"/>
              <w:left w:val="nil"/>
              <w:bottom w:val="nil"/>
              <w:right w:val="nil"/>
            </w:tcBorders>
          </w:tcPr>
          <w:p w14:paraId="55D9F872" w14:textId="77777777" w:rsidR="00DC13CE" w:rsidRPr="00DC13CE" w:rsidRDefault="00DC13CE" w:rsidP="007E3EF0">
            <w:pPr>
              <w:rPr>
                <w:rFonts w:ascii="Calibri" w:hAnsi="Calibri" w:cs="Calibri"/>
                <w:u w:val="single"/>
              </w:rPr>
            </w:pPr>
            <w:r w:rsidRPr="00DC13CE">
              <w:rPr>
                <w:color w:val="FF0000"/>
                <w:u w:val="single"/>
              </w:rPr>
              <w:fldChar w:fldCharType="begin" w:fldLock="1"/>
            </w:r>
            <w:r w:rsidRPr="00DC13CE">
              <w:rPr>
                <w:color w:val="FF0000"/>
                <w:u w:val="single"/>
              </w:rPr>
              <w:instrText xml:space="preserve">MERGEFIELD </w:instrText>
            </w:r>
            <w:r w:rsidRPr="00DC13CE">
              <w:rPr>
                <w:rFonts w:ascii="Calibri" w:hAnsi="Calibri" w:cs="Calibri"/>
                <w:color w:val="FF0000"/>
                <w:u w:val="single"/>
              </w:rPr>
              <w:instrText>Att.Type</w:instrText>
            </w:r>
            <w:r w:rsidRPr="00DC13CE">
              <w:rPr>
                <w:color w:val="FF0000"/>
                <w:u w:val="single"/>
              </w:rPr>
              <w:fldChar w:fldCharType="separate"/>
            </w:r>
            <w:r w:rsidRPr="00DC13CE">
              <w:rPr>
                <w:rFonts w:ascii="Calibri" w:hAnsi="Calibri" w:cs="Calibri"/>
                <w:color w:val="FF0000"/>
                <w:u w:val="single"/>
              </w:rPr>
              <w:t>DatumMogelijkOnvolledig</w:t>
            </w:r>
            <w:r w:rsidRPr="00DC13CE">
              <w:rPr>
                <w:color w:val="FF0000"/>
                <w:u w:val="single"/>
              </w:rPr>
              <w:fldChar w:fldCharType="end"/>
            </w:r>
          </w:p>
        </w:tc>
        <w:tc>
          <w:tcPr>
            <w:tcW w:w="810" w:type="dxa"/>
            <w:tcBorders>
              <w:top w:val="nil"/>
              <w:left w:val="nil"/>
              <w:bottom w:val="nil"/>
              <w:right w:val="nil"/>
            </w:tcBorders>
          </w:tcPr>
          <w:p w14:paraId="261D1305"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98"/>
      </w:tr>
    </w:tbl>
    <w:p w14:paraId="00A82CBF" w14:textId="77777777" w:rsidR="00DC13CE" w:rsidRDefault="00DC13CE" w:rsidP="00DC13CE">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DC13CE" w14:paraId="1D3676B3" w14:textId="77777777" w:rsidTr="007E3EF0">
        <w:tc>
          <w:tcPr>
            <w:tcW w:w="9360" w:type="dxa"/>
            <w:gridSpan w:val="3"/>
            <w:tcBorders>
              <w:top w:val="nil"/>
              <w:left w:val="nil"/>
              <w:bottom w:val="nil"/>
              <w:right w:val="nil"/>
            </w:tcBorders>
          </w:tcPr>
          <w:p w14:paraId="4EC957B4" w14:textId="77777777" w:rsidR="00DC13CE" w:rsidRDefault="00DC13CE" w:rsidP="007E3EF0">
            <w:pPr>
              <w:rPr>
                <w:rFonts w:ascii="Calibri" w:hAnsi="Calibri" w:cs="Calibri"/>
                <w:color w:val="0F0F0F"/>
                <w:sz w:val="22"/>
                <w:szCs w:val="22"/>
              </w:rPr>
            </w:pPr>
            <w:r>
              <w:rPr>
                <w:rFonts w:ascii="Calibri" w:hAnsi="Calibri" w:cs="Calibri"/>
                <w:b/>
                <w:bCs/>
                <w:color w:val="0F0F0F"/>
                <w:sz w:val="22"/>
                <w:szCs w:val="22"/>
              </w:rPr>
              <w:t>Overzicht relaties</w:t>
            </w:r>
          </w:p>
        </w:tc>
      </w:tr>
      <w:tr w:rsidR="00DC13CE" w14:paraId="34119583" w14:textId="77777777" w:rsidTr="007E3EF0">
        <w:tc>
          <w:tcPr>
            <w:tcW w:w="450" w:type="dxa"/>
            <w:tcBorders>
              <w:top w:val="nil"/>
              <w:left w:val="nil"/>
              <w:bottom w:val="nil"/>
              <w:right w:val="nil"/>
            </w:tcBorders>
          </w:tcPr>
          <w:p w14:paraId="4D747BF5" w14:textId="77777777" w:rsidR="00DC13CE" w:rsidRDefault="00DC13CE" w:rsidP="007E3EF0">
            <w:pPr>
              <w:rPr>
                <w:rFonts w:ascii="Calibri" w:hAnsi="Calibri" w:cs="Calibri"/>
                <w:i/>
                <w:iCs/>
                <w:color w:val="0F0F0F"/>
                <w:sz w:val="22"/>
                <w:szCs w:val="22"/>
              </w:rPr>
            </w:pPr>
          </w:p>
        </w:tc>
        <w:tc>
          <w:tcPr>
            <w:tcW w:w="2790" w:type="dxa"/>
            <w:tcBorders>
              <w:top w:val="nil"/>
              <w:left w:val="nil"/>
              <w:bottom w:val="nil"/>
              <w:right w:val="nil"/>
            </w:tcBorders>
          </w:tcPr>
          <w:p w14:paraId="08C4320F" w14:textId="77777777" w:rsidR="00DC13CE" w:rsidRDefault="00DC13CE" w:rsidP="007E3EF0">
            <w:pPr>
              <w:rPr>
                <w:rFonts w:ascii="Calibri" w:hAnsi="Calibri" w:cs="Calibri"/>
                <w:i/>
                <w:iCs/>
                <w:color w:val="0F0F0F"/>
                <w:sz w:val="22"/>
                <w:szCs w:val="22"/>
              </w:rPr>
            </w:pPr>
            <w:r>
              <w:rPr>
                <w:rFonts w:ascii="Calibri" w:hAnsi="Calibri" w:cs="Calibri"/>
                <w:i/>
                <w:iCs/>
                <w:color w:val="0F0F0F"/>
                <w:sz w:val="22"/>
                <w:szCs w:val="22"/>
              </w:rPr>
              <w:t>Relatienaam met</w:t>
            </w:r>
          </w:p>
          <w:p w14:paraId="69C12AEF" w14:textId="77777777" w:rsidR="00DC13CE" w:rsidRDefault="00DC13CE" w:rsidP="007E3EF0">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32990996" w14:textId="77777777" w:rsidR="00DC13CE" w:rsidRDefault="00DC13CE" w:rsidP="007E3EF0">
            <w:pPr>
              <w:rPr>
                <w:rFonts w:ascii="Calibri" w:hAnsi="Calibri" w:cs="Calibri"/>
                <w:color w:val="0F0F0F"/>
                <w:sz w:val="22"/>
                <w:szCs w:val="22"/>
              </w:rPr>
            </w:pPr>
            <w:r>
              <w:rPr>
                <w:rFonts w:ascii="Calibri" w:hAnsi="Calibri" w:cs="Calibri"/>
                <w:i/>
                <w:iCs/>
                <w:color w:val="0F0F0F"/>
                <w:sz w:val="22"/>
                <w:szCs w:val="22"/>
              </w:rPr>
              <w:t>Definitie</w:t>
            </w:r>
          </w:p>
        </w:tc>
      </w:tr>
      <w:tr w:rsidR="00DC13CE" w14:paraId="6113894C" w14:textId="77777777" w:rsidTr="007E3EF0">
        <w:tc>
          <w:tcPr>
            <w:tcW w:w="450" w:type="dxa"/>
            <w:tcBorders>
              <w:top w:val="nil"/>
              <w:left w:val="nil"/>
              <w:bottom w:val="nil"/>
              <w:right w:val="nil"/>
            </w:tcBorders>
          </w:tcPr>
          <w:p w14:paraId="21A18A26" w14:textId="77777777" w:rsidR="00DC13CE" w:rsidRDefault="00DC13CE" w:rsidP="007E3EF0">
            <w:pPr>
              <w:rPr>
                <w:rStyle w:val="SSBookmark"/>
                <w:highlight w:val="yellow"/>
                <w:u w:color="000000"/>
              </w:rPr>
            </w:pPr>
          </w:p>
        </w:tc>
        <w:tc>
          <w:tcPr>
            <w:tcW w:w="2790" w:type="dxa"/>
            <w:tcBorders>
              <w:top w:val="nil"/>
              <w:left w:val="nil"/>
              <w:bottom w:val="nil"/>
              <w:right w:val="nil"/>
            </w:tcBorders>
          </w:tcPr>
          <w:p w14:paraId="4D3D9930"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WOZ-DEELOBJECT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p w14:paraId="4F2AA7EB"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bestaat uit</w:t>
            </w:r>
            <w:r>
              <w:rPr>
                <w:rFonts w:ascii="Calibri" w:hAnsi="Calibri" w:cs="Calibri"/>
                <w:color w:val="0F0F0F"/>
                <w:sz w:val="22"/>
                <w:szCs w:val="22"/>
              </w:rPr>
              <w:fldChar w:fldCharType="end"/>
            </w:r>
          </w:p>
          <w:p w14:paraId="3278C846"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BENOEMD 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EA80077" w14:textId="77777777" w:rsidR="00DC13CE" w:rsidRDefault="00DC13CE" w:rsidP="007E3EF0">
            <w:pPr>
              <w:rPr>
                <w:rFonts w:ascii="Calibri" w:hAnsi="Calibri" w:cs="Calibri"/>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end"/>
            </w:r>
            <w:r>
              <w:rPr>
                <w:rFonts w:ascii="Calibri" w:hAnsi="Calibri" w:cs="Calibri"/>
                <w:sz w:val="22"/>
                <w:szCs w:val="22"/>
              </w:rPr>
              <w:t>De unieke aanduiding van het BENOEMD OBJECT dat geheel of</w:t>
            </w:r>
          </w:p>
          <w:p w14:paraId="6E26C9AB" w14:textId="77777777" w:rsidR="00DC13CE" w:rsidRDefault="00DC13CE" w:rsidP="007E3EF0">
            <w:pPr>
              <w:rPr>
                <w:rFonts w:ascii="Calibri" w:hAnsi="Calibri" w:cs="Calibri"/>
                <w:color w:val="0F0F0F"/>
                <w:sz w:val="22"/>
                <w:szCs w:val="22"/>
              </w:rPr>
            </w:pPr>
            <w:r>
              <w:rPr>
                <w:rFonts w:ascii="Calibri" w:hAnsi="Calibri" w:cs="Calibri"/>
                <w:sz w:val="22"/>
                <w:szCs w:val="22"/>
              </w:rPr>
              <w:t>gedeeltelijk deel uitmaakt van het WOZ-DEELOBJECT.</w:t>
            </w:r>
          </w:p>
        </w:tc>
      </w:tr>
      <w:tr w:rsidR="00DC13CE" w14:paraId="391458BC" w14:textId="77777777" w:rsidTr="007E3EF0">
        <w:trPr>
          <w:trHeight w:hRule="exact" w:val="128"/>
        </w:trPr>
        <w:tc>
          <w:tcPr>
            <w:tcW w:w="450" w:type="dxa"/>
            <w:tcBorders>
              <w:top w:val="nil"/>
              <w:left w:val="nil"/>
              <w:bottom w:val="nil"/>
              <w:right w:val="nil"/>
            </w:tcBorders>
          </w:tcPr>
          <w:p w14:paraId="45872344" w14:textId="77777777" w:rsidR="00DC13CE" w:rsidRDefault="00DC13CE" w:rsidP="007E3EF0">
            <w:pPr>
              <w:rPr>
                <w:rStyle w:val="SSBookmark"/>
                <w:rFonts w:ascii="Calibri" w:hAnsi="Calibri" w:cs="Calibri"/>
                <w:sz w:val="22"/>
                <w:szCs w:val="22"/>
                <w:highlight w:val="yellow"/>
                <w:u w:color="000000"/>
              </w:rPr>
            </w:pPr>
          </w:p>
        </w:tc>
        <w:tc>
          <w:tcPr>
            <w:tcW w:w="2790" w:type="dxa"/>
            <w:tcBorders>
              <w:top w:val="nil"/>
              <w:left w:val="nil"/>
              <w:bottom w:val="nil"/>
              <w:right w:val="nil"/>
            </w:tcBorders>
          </w:tcPr>
          <w:p w14:paraId="6C60CECD" w14:textId="77777777" w:rsidR="00DC13CE" w:rsidRDefault="00DC13CE" w:rsidP="007E3EF0">
            <w:pPr>
              <w:rPr>
                <w:rFonts w:ascii="Calibri" w:hAnsi="Calibri" w:cs="Calibri"/>
                <w:color w:val="0F0F0F"/>
                <w:sz w:val="22"/>
                <w:szCs w:val="22"/>
              </w:rPr>
            </w:pPr>
          </w:p>
        </w:tc>
        <w:tc>
          <w:tcPr>
            <w:tcW w:w="6120" w:type="dxa"/>
            <w:tcBorders>
              <w:top w:val="nil"/>
              <w:left w:val="nil"/>
              <w:bottom w:val="nil"/>
              <w:right w:val="nil"/>
            </w:tcBorders>
          </w:tcPr>
          <w:p w14:paraId="58EA8C47" w14:textId="77777777" w:rsidR="00DC13CE" w:rsidRDefault="00DC13CE" w:rsidP="007E3EF0">
            <w:pPr>
              <w:rPr>
                <w:rFonts w:ascii="Calibri" w:hAnsi="Calibri" w:cs="Calibri"/>
                <w:color w:val="0F0F0F"/>
                <w:sz w:val="22"/>
                <w:szCs w:val="22"/>
              </w:rPr>
            </w:pPr>
          </w:p>
        </w:tc>
      </w:tr>
      <w:tr w:rsidR="00DC13CE" w14:paraId="2BD46737" w14:textId="77777777" w:rsidTr="007E3EF0">
        <w:tc>
          <w:tcPr>
            <w:tcW w:w="450" w:type="dxa"/>
            <w:tcBorders>
              <w:top w:val="nil"/>
              <w:left w:val="nil"/>
              <w:bottom w:val="nil"/>
              <w:right w:val="nil"/>
            </w:tcBorders>
          </w:tcPr>
          <w:p w14:paraId="5C9CEF13" w14:textId="77777777" w:rsidR="00DC13CE" w:rsidRDefault="00DC13CE" w:rsidP="007E3EF0">
            <w:pPr>
              <w:rPr>
                <w:rStyle w:val="SSBookmark"/>
                <w:highlight w:val="yellow"/>
                <w:u w:color="000000"/>
              </w:rPr>
            </w:pPr>
          </w:p>
        </w:tc>
        <w:tc>
          <w:tcPr>
            <w:tcW w:w="2790" w:type="dxa"/>
            <w:tcBorders>
              <w:top w:val="nil"/>
              <w:left w:val="nil"/>
              <w:bottom w:val="nil"/>
              <w:right w:val="nil"/>
            </w:tcBorders>
          </w:tcPr>
          <w:p w14:paraId="0B8C9062"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WOZ-DEELOBJECT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2A8BC955"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bestaat uit</w:t>
            </w:r>
            <w:r>
              <w:rPr>
                <w:rFonts w:ascii="Calibri" w:hAnsi="Calibri" w:cs="Calibri"/>
                <w:color w:val="0F0F0F"/>
                <w:sz w:val="22"/>
                <w:szCs w:val="22"/>
              </w:rPr>
              <w:fldChar w:fldCharType="end"/>
            </w:r>
          </w:p>
          <w:p w14:paraId="4FB79187"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PAND</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056C51A"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 van het PAND dat geheel of gedeeltelijk deel uitmaakt van het WOZ-DEELOBJECT.</w:t>
            </w:r>
            <w:r>
              <w:fldChar w:fldCharType="end"/>
            </w:r>
          </w:p>
        </w:tc>
      </w:tr>
      <w:tr w:rsidR="00DC13CE" w14:paraId="46D8A835" w14:textId="77777777" w:rsidTr="007E3EF0">
        <w:trPr>
          <w:trHeight w:hRule="exact" w:val="128"/>
        </w:trPr>
        <w:tc>
          <w:tcPr>
            <w:tcW w:w="450" w:type="dxa"/>
            <w:tcBorders>
              <w:top w:val="nil"/>
              <w:left w:val="nil"/>
              <w:bottom w:val="nil"/>
              <w:right w:val="nil"/>
            </w:tcBorders>
          </w:tcPr>
          <w:p w14:paraId="0E886A9F" w14:textId="77777777" w:rsidR="00DC13CE" w:rsidRDefault="00DC13CE" w:rsidP="007E3EF0">
            <w:pPr>
              <w:rPr>
                <w:rStyle w:val="SSBookmark"/>
                <w:highlight w:val="yellow"/>
                <w:u w:color="000000"/>
              </w:rPr>
            </w:pPr>
          </w:p>
        </w:tc>
        <w:tc>
          <w:tcPr>
            <w:tcW w:w="2790" w:type="dxa"/>
            <w:tcBorders>
              <w:top w:val="nil"/>
              <w:left w:val="nil"/>
              <w:bottom w:val="nil"/>
              <w:right w:val="nil"/>
            </w:tcBorders>
          </w:tcPr>
          <w:p w14:paraId="226F0DBC" w14:textId="77777777" w:rsidR="00DC13CE" w:rsidRDefault="00DC13CE" w:rsidP="007E3EF0">
            <w:pPr>
              <w:rPr>
                <w:rFonts w:ascii="Calibri" w:hAnsi="Calibri" w:cs="Calibri"/>
                <w:color w:val="0F0F0F"/>
                <w:sz w:val="22"/>
                <w:szCs w:val="22"/>
              </w:rPr>
            </w:pPr>
          </w:p>
        </w:tc>
        <w:tc>
          <w:tcPr>
            <w:tcW w:w="6120" w:type="dxa"/>
            <w:tcBorders>
              <w:top w:val="nil"/>
              <w:left w:val="nil"/>
              <w:bottom w:val="nil"/>
              <w:right w:val="nil"/>
            </w:tcBorders>
          </w:tcPr>
          <w:p w14:paraId="196EB313" w14:textId="77777777" w:rsidR="00DC13CE" w:rsidRDefault="00DC13CE" w:rsidP="007E3EF0">
            <w:pPr>
              <w:rPr>
                <w:rFonts w:ascii="Calibri" w:hAnsi="Calibri" w:cs="Calibri"/>
                <w:color w:val="0F0F0F"/>
                <w:sz w:val="22"/>
                <w:szCs w:val="22"/>
              </w:rPr>
            </w:pPr>
          </w:p>
        </w:tc>
      </w:tr>
      <w:tr w:rsidR="00DC13CE" w14:paraId="6B019AD2" w14:textId="77777777" w:rsidTr="007E3EF0">
        <w:tc>
          <w:tcPr>
            <w:tcW w:w="450" w:type="dxa"/>
            <w:tcBorders>
              <w:top w:val="nil"/>
              <w:left w:val="nil"/>
              <w:bottom w:val="nil"/>
              <w:right w:val="nil"/>
            </w:tcBorders>
          </w:tcPr>
          <w:p w14:paraId="00B9DDF6" w14:textId="77777777" w:rsidR="00DC13CE" w:rsidRDefault="00DC13CE" w:rsidP="007E3EF0">
            <w:pPr>
              <w:rPr>
                <w:rStyle w:val="SSBookmark"/>
                <w:highlight w:val="yellow"/>
                <w:u w:color="000000"/>
              </w:rPr>
            </w:pPr>
          </w:p>
        </w:tc>
        <w:tc>
          <w:tcPr>
            <w:tcW w:w="2790" w:type="dxa"/>
            <w:tcBorders>
              <w:top w:val="nil"/>
              <w:left w:val="nil"/>
              <w:bottom w:val="nil"/>
              <w:right w:val="nil"/>
            </w:tcBorders>
          </w:tcPr>
          <w:p w14:paraId="7584DEA3"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WOZ-DEELOBJECT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p w14:paraId="055DFCDE"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onderdeel van</w:t>
            </w:r>
            <w:r>
              <w:rPr>
                <w:rFonts w:ascii="Calibri" w:hAnsi="Calibri" w:cs="Calibri"/>
                <w:color w:val="0F0F0F"/>
                <w:sz w:val="22"/>
                <w:szCs w:val="22"/>
              </w:rPr>
              <w:fldChar w:fldCharType="end"/>
            </w:r>
          </w:p>
          <w:p w14:paraId="01BA9403" w14:textId="77777777" w:rsidR="00DC13CE" w:rsidRDefault="00DC13CE" w:rsidP="007E3EF0">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WOZ-OBJECT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6DCCF5E1" w14:textId="77777777" w:rsidR="00DC13CE" w:rsidRDefault="00DC13CE" w:rsidP="007E3EF0">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aanduidingen van de WOZ-DEELOBJECTen waaruit het WOZ-OBJECT bestaat.</w:t>
            </w:r>
            <w:r>
              <w:fldChar w:fldCharType="end"/>
            </w:r>
          </w:p>
        </w:tc>
      </w:tr>
      <w:tr w:rsidR="00DC13CE" w14:paraId="56FDA841" w14:textId="77777777" w:rsidTr="007E3EF0">
        <w:trPr>
          <w:trHeight w:hRule="exact" w:val="128"/>
        </w:trPr>
        <w:tc>
          <w:tcPr>
            <w:tcW w:w="450" w:type="dxa"/>
            <w:tcBorders>
              <w:top w:val="nil"/>
              <w:left w:val="nil"/>
              <w:bottom w:val="nil"/>
              <w:right w:val="nil"/>
            </w:tcBorders>
          </w:tcPr>
          <w:p w14:paraId="379D5237" w14:textId="77777777" w:rsidR="00DC13CE" w:rsidRDefault="00DC13CE" w:rsidP="007E3EF0">
            <w:pPr>
              <w:rPr>
                <w:rStyle w:val="SSBookmark"/>
                <w:highlight w:val="yellow"/>
                <w:u w:color="000000"/>
              </w:rPr>
            </w:pPr>
          </w:p>
        </w:tc>
        <w:tc>
          <w:tcPr>
            <w:tcW w:w="2790" w:type="dxa"/>
            <w:tcBorders>
              <w:top w:val="nil"/>
              <w:left w:val="nil"/>
              <w:bottom w:val="nil"/>
              <w:right w:val="nil"/>
            </w:tcBorders>
          </w:tcPr>
          <w:p w14:paraId="2967DF6C" w14:textId="77777777" w:rsidR="00DC13CE" w:rsidRDefault="00DC13CE" w:rsidP="007E3EF0">
            <w:pPr>
              <w:rPr>
                <w:rFonts w:ascii="Calibri" w:hAnsi="Calibri" w:cs="Calibri"/>
                <w:color w:val="0F0F0F"/>
                <w:sz w:val="22"/>
                <w:szCs w:val="22"/>
              </w:rPr>
            </w:pPr>
          </w:p>
        </w:tc>
        <w:tc>
          <w:tcPr>
            <w:tcW w:w="6120" w:type="dxa"/>
            <w:tcBorders>
              <w:top w:val="nil"/>
              <w:left w:val="nil"/>
              <w:bottom w:val="nil"/>
              <w:right w:val="nil"/>
            </w:tcBorders>
          </w:tcPr>
          <w:p w14:paraId="10F30B1A" w14:textId="77777777" w:rsidR="00DC13CE" w:rsidRDefault="00DC13CE" w:rsidP="007E3EF0">
            <w:pPr>
              <w:rPr>
                <w:rFonts w:ascii="Calibri" w:hAnsi="Calibri" w:cs="Calibri"/>
                <w:color w:val="0F0F0F"/>
                <w:sz w:val="22"/>
                <w:szCs w:val="22"/>
              </w:rPr>
            </w:pPr>
          </w:p>
        </w:tc>
      </w:tr>
    </w:tbl>
    <w:p w14:paraId="5C2CAE36" w14:textId="77777777" w:rsidR="00DC13CE" w:rsidRDefault="00DC13CE" w:rsidP="00DC13CE">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DC13CE" w14:paraId="034E3FF8" w14:textId="77777777" w:rsidTr="007E3EF0">
        <w:tc>
          <w:tcPr>
            <w:tcW w:w="9360" w:type="dxa"/>
            <w:tcBorders>
              <w:top w:val="nil"/>
              <w:left w:val="nil"/>
              <w:bottom w:val="nil"/>
              <w:right w:val="nil"/>
            </w:tcBorders>
          </w:tcPr>
          <w:p w14:paraId="39243D56" w14:textId="77777777" w:rsidR="00DC13CE" w:rsidRDefault="00DC13CE" w:rsidP="007E3EF0">
            <w:pPr>
              <w:rPr>
                <w:rFonts w:ascii="Calibri" w:hAnsi="Calibri" w:cs="Calibri"/>
                <w:b/>
                <w:bCs/>
                <w:color w:val="0F0F0F"/>
                <w:sz w:val="22"/>
                <w:szCs w:val="22"/>
              </w:rPr>
            </w:pPr>
            <w:r>
              <w:rPr>
                <w:rFonts w:ascii="Calibri" w:hAnsi="Calibri" w:cs="Calibri"/>
                <w:b/>
                <w:bCs/>
                <w:color w:val="0F0F0F"/>
                <w:sz w:val="22"/>
                <w:szCs w:val="22"/>
              </w:rPr>
              <w:t>Toelichting objecttype</w:t>
            </w:r>
          </w:p>
          <w:p w14:paraId="3E51DF6A" w14:textId="77777777" w:rsidR="00DC13CE" w:rsidRDefault="00DC13CE" w:rsidP="007E3EF0">
            <w:pPr>
              <w:ind w:left="720"/>
              <w:rPr>
                <w:rFonts w:ascii="Calibri" w:hAnsi="Calibri" w:cs="Calibri"/>
                <w:color w:val="0F0F0F"/>
                <w:sz w:val="22"/>
                <w:szCs w:val="22"/>
              </w:rPr>
            </w:pPr>
            <w:r>
              <w:rPr>
                <w:rFonts w:ascii="Calibri" w:hAnsi="Calibri" w:cs="Calibri"/>
                <w:color w:val="0F0F0F"/>
                <w:sz w:val="22"/>
                <w:szCs w:val="22"/>
              </w:rPr>
              <w:lastRenderedPageBreak/>
              <w:t>Het betreft zowel (delen van) gebouwde objecten, benoemde terreinen en panden als (delen van) andersoortige objecten.</w:t>
            </w:r>
          </w:p>
          <w:p w14:paraId="65F4B0CF" w14:textId="77777777" w:rsidR="00DC13CE" w:rsidRDefault="00DC13CE" w:rsidP="007E3EF0">
            <w:pPr>
              <w:ind w:left="720"/>
              <w:rPr>
                <w:rFonts w:ascii="Calibri" w:hAnsi="Calibri" w:cs="Calibri"/>
                <w:color w:val="0F0F0F"/>
                <w:sz w:val="22"/>
                <w:szCs w:val="22"/>
              </w:rPr>
            </w:pPr>
            <w:r>
              <w:rPr>
                <w:rFonts w:ascii="Calibri" w:hAnsi="Calibri" w:cs="Calibri"/>
                <w:color w:val="0F0F0F"/>
                <w:sz w:val="22"/>
                <w:szCs w:val="22"/>
              </w:rPr>
              <w:t>Het is vooral bedoeld om de doorsnede van WOZ-OBJECTen met VERBLIJFSOBJECTen en PANDen te kunnen maken. WOZDEELOBJECT- gegevens die vergelijkbaar zijn met (gemeentelijke) basisgegevens, maken deel uit van de gerelateerde objecttypen GEBOUWD OBJECT en PAND.</w:t>
            </w:r>
          </w:p>
          <w:p w14:paraId="772FE417" w14:textId="77777777" w:rsidR="00DC13CE" w:rsidRDefault="00DC13CE" w:rsidP="007E3EF0">
            <w:pPr>
              <w:ind w:left="720"/>
              <w:rPr>
                <w:rFonts w:ascii="Calibri" w:hAnsi="Calibri" w:cs="Calibri"/>
                <w:color w:val="0F0F0F"/>
                <w:sz w:val="22"/>
                <w:szCs w:val="22"/>
              </w:rPr>
            </w:pPr>
          </w:p>
        </w:tc>
      </w:tr>
    </w:tbl>
    <w:p w14:paraId="1432AEA9" w14:textId="77777777" w:rsidR="00DC13CE" w:rsidRDefault="00DC13CE" w:rsidP="00230D15">
      <w:pPr>
        <w:pStyle w:val="Kop2"/>
        <w:numPr>
          <w:ilvl w:val="0"/>
          <w:numId w:val="0"/>
        </w:numPr>
        <w:ind w:left="851"/>
      </w:pPr>
    </w:p>
    <w:p w14:paraId="36F7939B" w14:textId="77777777" w:rsidR="00DC13CE" w:rsidRDefault="00DC13CE" w:rsidP="00DC13CE">
      <w:pPr>
        <w:rPr>
          <w:rFonts w:eastAsia="Calibri"/>
          <w:color w:val="003359"/>
          <w:sz w:val="22"/>
          <w:szCs w:val="24"/>
          <w:lang w:eastAsia="en-US"/>
        </w:rPr>
      </w:pPr>
      <w:r>
        <w:br w:type="page"/>
      </w:r>
    </w:p>
    <w:p w14:paraId="4DB3DEED" w14:textId="77634915" w:rsidR="00187F01" w:rsidRDefault="00187F01" w:rsidP="00187F01">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«Objecttype»</w:t>
      </w:r>
      <w:r>
        <w:rPr>
          <w:b w:val="0"/>
          <w:bCs w:val="0"/>
          <w:color w:val="auto"/>
          <w:sz w:val="20"/>
          <w:szCs w:val="20"/>
        </w:rPr>
        <w:fldChar w:fldCharType="end"/>
      </w:r>
      <w:r>
        <w:t xml:space="preserve"> </w:t>
      </w:r>
      <w:r>
        <w:fldChar w:fldCharType="begin" w:fldLock="1"/>
      </w:r>
      <w:r>
        <w:instrText>MERGEFIELD Element.Name</w:instrText>
      </w:r>
      <w:r>
        <w:fldChar w:fldCharType="separate"/>
      </w:r>
      <w:r>
        <w:t>WOZ-OBJECT</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87F01" w14:paraId="3FC64D50" w14:textId="77777777" w:rsidTr="00187F01">
        <w:trPr>
          <w:trHeight w:val="271"/>
        </w:trPr>
        <w:tc>
          <w:tcPr>
            <w:tcW w:w="2340" w:type="dxa"/>
            <w:gridSpan w:val="2"/>
            <w:tcBorders>
              <w:top w:val="nil"/>
              <w:left w:val="nil"/>
              <w:bottom w:val="nil"/>
              <w:right w:val="nil"/>
            </w:tcBorders>
          </w:tcPr>
          <w:p w14:paraId="087C08BC" w14:textId="77777777" w:rsidR="00187F01" w:rsidRDefault="00187F01" w:rsidP="00187F01">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1967D796"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p>
        </w:tc>
      </w:tr>
      <w:tr w:rsidR="00187F01" w14:paraId="01C09435" w14:textId="77777777" w:rsidTr="00187F01">
        <w:trPr>
          <w:trHeight w:hRule="exact" w:val="128"/>
        </w:trPr>
        <w:tc>
          <w:tcPr>
            <w:tcW w:w="2340" w:type="dxa"/>
            <w:gridSpan w:val="2"/>
            <w:tcBorders>
              <w:top w:val="nil"/>
              <w:left w:val="nil"/>
              <w:bottom w:val="nil"/>
              <w:right w:val="nil"/>
            </w:tcBorders>
          </w:tcPr>
          <w:p w14:paraId="3590DC44"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115EED41" w14:textId="77777777" w:rsidR="00187F01" w:rsidRDefault="00187F01" w:rsidP="00187F01">
            <w:pPr>
              <w:rPr>
                <w:rFonts w:ascii="Calibri" w:hAnsi="Calibri" w:cs="Calibri"/>
                <w:color w:val="0F0F0F"/>
                <w:sz w:val="22"/>
                <w:szCs w:val="22"/>
              </w:rPr>
            </w:pPr>
          </w:p>
        </w:tc>
      </w:tr>
      <w:tr w:rsidR="00187F01" w14:paraId="6D05486C" w14:textId="77777777" w:rsidTr="00187F01">
        <w:tc>
          <w:tcPr>
            <w:tcW w:w="2340" w:type="dxa"/>
            <w:gridSpan w:val="2"/>
            <w:tcBorders>
              <w:top w:val="nil"/>
              <w:left w:val="nil"/>
              <w:bottom w:val="nil"/>
              <w:right w:val="nil"/>
            </w:tcBorders>
          </w:tcPr>
          <w:p w14:paraId="54027491" w14:textId="77777777" w:rsidR="00187F01" w:rsidRDefault="00187F01" w:rsidP="00187F01">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7D3ECB2C"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WOZ</w:t>
            </w:r>
            <w:r>
              <w:fldChar w:fldCharType="end"/>
            </w:r>
          </w:p>
        </w:tc>
      </w:tr>
      <w:tr w:rsidR="00187F01" w14:paraId="12CB6B53" w14:textId="77777777" w:rsidTr="00187F01">
        <w:trPr>
          <w:trHeight w:hRule="exact" w:val="128"/>
        </w:trPr>
        <w:tc>
          <w:tcPr>
            <w:tcW w:w="2340" w:type="dxa"/>
            <w:gridSpan w:val="2"/>
            <w:tcBorders>
              <w:top w:val="nil"/>
              <w:left w:val="nil"/>
              <w:bottom w:val="nil"/>
              <w:right w:val="nil"/>
            </w:tcBorders>
          </w:tcPr>
          <w:p w14:paraId="7EB857BC"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010AB4EC" w14:textId="77777777" w:rsidR="00187F01" w:rsidRDefault="00187F01" w:rsidP="00187F01">
            <w:pPr>
              <w:rPr>
                <w:rFonts w:ascii="Calibri" w:hAnsi="Calibri" w:cs="Calibri"/>
                <w:color w:val="0F0F0F"/>
                <w:sz w:val="22"/>
                <w:szCs w:val="22"/>
              </w:rPr>
            </w:pPr>
          </w:p>
        </w:tc>
      </w:tr>
      <w:tr w:rsidR="00187F01" w14:paraId="199A970A" w14:textId="77777777" w:rsidTr="00187F01">
        <w:tc>
          <w:tcPr>
            <w:tcW w:w="2340" w:type="dxa"/>
            <w:gridSpan w:val="2"/>
            <w:tcBorders>
              <w:top w:val="nil"/>
              <w:left w:val="nil"/>
              <w:bottom w:val="nil"/>
              <w:right w:val="nil"/>
            </w:tcBorders>
          </w:tcPr>
          <w:p w14:paraId="20E0FB5D"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7217E434"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BRWOZ</w:t>
            </w:r>
          </w:p>
        </w:tc>
      </w:tr>
      <w:tr w:rsidR="00187F01" w14:paraId="77DC9E37" w14:textId="77777777" w:rsidTr="00187F01">
        <w:trPr>
          <w:trHeight w:hRule="exact" w:val="128"/>
        </w:trPr>
        <w:tc>
          <w:tcPr>
            <w:tcW w:w="2340" w:type="dxa"/>
            <w:gridSpan w:val="2"/>
            <w:tcBorders>
              <w:top w:val="nil"/>
              <w:left w:val="nil"/>
              <w:bottom w:val="nil"/>
              <w:right w:val="nil"/>
            </w:tcBorders>
          </w:tcPr>
          <w:p w14:paraId="5AA12B54"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74082767" w14:textId="77777777" w:rsidR="00187F01" w:rsidRDefault="00187F01" w:rsidP="00187F01">
            <w:pPr>
              <w:rPr>
                <w:rFonts w:ascii="Calibri" w:hAnsi="Calibri" w:cs="Calibri"/>
                <w:color w:val="0F0F0F"/>
                <w:sz w:val="22"/>
                <w:szCs w:val="22"/>
              </w:rPr>
            </w:pPr>
          </w:p>
        </w:tc>
      </w:tr>
      <w:tr w:rsidR="00187F01" w14:paraId="77EDCC32" w14:textId="77777777" w:rsidTr="00187F01">
        <w:trPr>
          <w:trHeight w:val="230"/>
        </w:trPr>
        <w:tc>
          <w:tcPr>
            <w:tcW w:w="2340" w:type="dxa"/>
            <w:gridSpan w:val="2"/>
            <w:tcBorders>
              <w:top w:val="nil"/>
              <w:left w:val="nil"/>
              <w:bottom w:val="nil"/>
              <w:right w:val="nil"/>
            </w:tcBorders>
          </w:tcPr>
          <w:p w14:paraId="65AE914D"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75091168"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De onroerende zaak waarvan op grond van de Wet WOZ de waarde moet worden bepaald en vastgesteld.</w:t>
            </w:r>
            <w:r>
              <w:fldChar w:fldCharType="end"/>
            </w:r>
          </w:p>
        </w:tc>
      </w:tr>
      <w:tr w:rsidR="00187F01" w14:paraId="66152730" w14:textId="77777777" w:rsidTr="00187F01">
        <w:trPr>
          <w:trHeight w:hRule="exact" w:val="68"/>
        </w:trPr>
        <w:tc>
          <w:tcPr>
            <w:tcW w:w="2340" w:type="dxa"/>
            <w:gridSpan w:val="2"/>
            <w:tcBorders>
              <w:top w:val="nil"/>
              <w:left w:val="nil"/>
              <w:bottom w:val="nil"/>
              <w:right w:val="nil"/>
            </w:tcBorders>
          </w:tcPr>
          <w:p w14:paraId="78BF9F75"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6A555119" w14:textId="77777777" w:rsidR="00187F01" w:rsidRDefault="00187F01" w:rsidP="00187F01">
            <w:pPr>
              <w:rPr>
                <w:rFonts w:ascii="Calibri" w:hAnsi="Calibri" w:cs="Calibri"/>
                <w:color w:val="0F0F0F"/>
                <w:sz w:val="22"/>
                <w:szCs w:val="22"/>
              </w:rPr>
            </w:pPr>
          </w:p>
        </w:tc>
      </w:tr>
      <w:tr w:rsidR="00187F01" w14:paraId="6B15D33C" w14:textId="77777777" w:rsidTr="00187F01">
        <w:trPr>
          <w:trHeight w:val="271"/>
        </w:trPr>
        <w:tc>
          <w:tcPr>
            <w:tcW w:w="2340" w:type="dxa"/>
            <w:gridSpan w:val="2"/>
            <w:tcBorders>
              <w:top w:val="nil"/>
              <w:left w:val="nil"/>
              <w:bottom w:val="nil"/>
              <w:right w:val="nil"/>
            </w:tcBorders>
          </w:tcPr>
          <w:p w14:paraId="548D46FC"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4AE916A0"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BRWOZ</w:t>
            </w:r>
          </w:p>
        </w:tc>
      </w:tr>
      <w:tr w:rsidR="00187F01" w14:paraId="544C80BE" w14:textId="77777777" w:rsidTr="00187F01">
        <w:trPr>
          <w:trHeight w:hRule="exact" w:val="128"/>
        </w:trPr>
        <w:tc>
          <w:tcPr>
            <w:tcW w:w="2340" w:type="dxa"/>
            <w:gridSpan w:val="2"/>
            <w:tcBorders>
              <w:top w:val="nil"/>
              <w:left w:val="nil"/>
              <w:bottom w:val="nil"/>
              <w:right w:val="nil"/>
            </w:tcBorders>
          </w:tcPr>
          <w:p w14:paraId="3F55A034"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52EFCB06" w14:textId="77777777" w:rsidR="00187F01" w:rsidRDefault="00187F01" w:rsidP="00187F01">
            <w:pPr>
              <w:rPr>
                <w:rFonts w:ascii="Calibri" w:hAnsi="Calibri" w:cs="Calibri"/>
                <w:color w:val="0F0F0F"/>
                <w:sz w:val="22"/>
                <w:szCs w:val="22"/>
              </w:rPr>
            </w:pPr>
          </w:p>
        </w:tc>
      </w:tr>
      <w:tr w:rsidR="00187F01" w14:paraId="77E1D35C" w14:textId="77777777" w:rsidTr="00187F01">
        <w:tc>
          <w:tcPr>
            <w:tcW w:w="2340" w:type="dxa"/>
            <w:gridSpan w:val="2"/>
            <w:tcBorders>
              <w:top w:val="nil"/>
              <w:left w:val="nil"/>
              <w:bottom w:val="nil"/>
              <w:right w:val="nil"/>
            </w:tcBorders>
          </w:tcPr>
          <w:p w14:paraId="15F3D184"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45B97C49"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1 februari 2008</w:t>
            </w:r>
          </w:p>
        </w:tc>
      </w:tr>
      <w:tr w:rsidR="00187F01" w14:paraId="16FB8308" w14:textId="77777777" w:rsidTr="00187F01">
        <w:trPr>
          <w:trHeight w:hRule="exact" w:val="128"/>
        </w:trPr>
        <w:tc>
          <w:tcPr>
            <w:tcW w:w="2340" w:type="dxa"/>
            <w:gridSpan w:val="2"/>
            <w:tcBorders>
              <w:top w:val="nil"/>
              <w:left w:val="nil"/>
              <w:bottom w:val="nil"/>
              <w:right w:val="nil"/>
            </w:tcBorders>
          </w:tcPr>
          <w:p w14:paraId="2D765E45"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310B3BA2" w14:textId="77777777" w:rsidR="00187F01" w:rsidRDefault="00187F01" w:rsidP="00187F01">
            <w:pPr>
              <w:rPr>
                <w:rFonts w:ascii="Calibri" w:hAnsi="Calibri" w:cs="Calibri"/>
                <w:color w:val="0F0F0F"/>
                <w:sz w:val="22"/>
                <w:szCs w:val="22"/>
              </w:rPr>
            </w:pPr>
          </w:p>
        </w:tc>
      </w:tr>
      <w:tr w:rsidR="00187F01" w14:paraId="5EDB5FCA" w14:textId="77777777" w:rsidTr="00187F01">
        <w:tc>
          <w:tcPr>
            <w:tcW w:w="2340" w:type="dxa"/>
            <w:gridSpan w:val="2"/>
            <w:tcBorders>
              <w:top w:val="nil"/>
              <w:left w:val="nil"/>
              <w:bottom w:val="nil"/>
              <w:right w:val="nil"/>
            </w:tcBorders>
          </w:tcPr>
          <w:p w14:paraId="49DE80D4"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78012452"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WOZ-objectnummer</w:t>
            </w:r>
          </w:p>
        </w:tc>
      </w:tr>
      <w:tr w:rsidR="00187F01" w14:paraId="2FAC7052" w14:textId="77777777" w:rsidTr="00187F01">
        <w:trPr>
          <w:trHeight w:hRule="exact" w:val="128"/>
        </w:trPr>
        <w:tc>
          <w:tcPr>
            <w:tcW w:w="2340" w:type="dxa"/>
            <w:gridSpan w:val="2"/>
            <w:tcBorders>
              <w:top w:val="nil"/>
              <w:left w:val="nil"/>
              <w:bottom w:val="nil"/>
              <w:right w:val="nil"/>
            </w:tcBorders>
          </w:tcPr>
          <w:p w14:paraId="20F6A7EB"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3194AC8D" w14:textId="77777777" w:rsidR="00187F01" w:rsidRDefault="00187F01" w:rsidP="00187F01">
            <w:pPr>
              <w:rPr>
                <w:rFonts w:ascii="Calibri" w:hAnsi="Calibri" w:cs="Calibri"/>
                <w:b/>
                <w:bCs/>
                <w:color w:val="0F0F0F"/>
                <w:sz w:val="22"/>
                <w:szCs w:val="22"/>
              </w:rPr>
            </w:pPr>
          </w:p>
        </w:tc>
      </w:tr>
      <w:tr w:rsidR="00187F01" w14:paraId="3AEBDCAA" w14:textId="77777777" w:rsidTr="00187F01">
        <w:tc>
          <w:tcPr>
            <w:tcW w:w="2340" w:type="dxa"/>
            <w:gridSpan w:val="2"/>
            <w:tcBorders>
              <w:top w:val="nil"/>
              <w:left w:val="nil"/>
              <w:bottom w:val="nil"/>
              <w:right w:val="nil"/>
            </w:tcBorders>
          </w:tcPr>
          <w:p w14:paraId="055DBE21"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78539E46"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De BR WOZ bevat die onroerende zaken als bedoeld in artikel 16 van de wet WOZ waarvoor op grond van artikel 7  Uitvoeringsbesluit kostenverrekening en gegevensuitwisseling Wet waardering onroerende zaken gegevens worden geregistreerd</w:t>
            </w:r>
          </w:p>
        </w:tc>
      </w:tr>
      <w:tr w:rsidR="00187F01" w14:paraId="26F8EEB1" w14:textId="77777777" w:rsidTr="00187F01">
        <w:trPr>
          <w:trHeight w:hRule="exact" w:val="128"/>
        </w:trPr>
        <w:tc>
          <w:tcPr>
            <w:tcW w:w="2340" w:type="dxa"/>
            <w:gridSpan w:val="2"/>
            <w:tcBorders>
              <w:top w:val="nil"/>
              <w:left w:val="nil"/>
              <w:bottom w:val="nil"/>
              <w:right w:val="nil"/>
            </w:tcBorders>
          </w:tcPr>
          <w:p w14:paraId="057D3BB4"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306828FB" w14:textId="77777777" w:rsidR="00187F01" w:rsidRDefault="00187F01" w:rsidP="00187F01">
            <w:pPr>
              <w:rPr>
                <w:rFonts w:ascii="Calibri" w:hAnsi="Calibri" w:cs="Calibri"/>
                <w:color w:val="0F0F0F"/>
                <w:sz w:val="22"/>
                <w:szCs w:val="22"/>
              </w:rPr>
            </w:pPr>
          </w:p>
        </w:tc>
      </w:tr>
      <w:tr w:rsidR="00187F01" w14:paraId="6F008627" w14:textId="77777777" w:rsidTr="00187F01">
        <w:trPr>
          <w:trHeight w:hRule="exact" w:val="256"/>
        </w:trPr>
        <w:tc>
          <w:tcPr>
            <w:tcW w:w="2340" w:type="dxa"/>
            <w:gridSpan w:val="2"/>
            <w:tcBorders>
              <w:top w:val="nil"/>
              <w:left w:val="nil"/>
              <w:bottom w:val="nil"/>
              <w:right w:val="nil"/>
            </w:tcBorders>
          </w:tcPr>
          <w:p w14:paraId="36E9B70C"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3F200A6C"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Een WOZ-object bestaat vanaf het moment dat door de bevoegde ambtenaar een besluit tot opnemen WOZ-object wordt genomen.</w:t>
            </w:r>
          </w:p>
          <w:p w14:paraId="4B3C9A84" w14:textId="77777777" w:rsidR="00187F01" w:rsidRDefault="00187F01" w:rsidP="00187F01">
            <w:pPr>
              <w:rPr>
                <w:rFonts w:ascii="Calibri" w:hAnsi="Calibri" w:cs="Calibri"/>
                <w:color w:val="0F0F0F"/>
                <w:sz w:val="22"/>
                <w:szCs w:val="22"/>
              </w:rPr>
            </w:pPr>
          </w:p>
        </w:tc>
      </w:tr>
      <w:tr w:rsidR="00187F01" w14:paraId="70B6B1A9" w14:textId="77777777" w:rsidTr="00187F01">
        <w:trPr>
          <w:trHeight w:hRule="exact" w:val="256"/>
        </w:trPr>
        <w:tc>
          <w:tcPr>
            <w:tcW w:w="2340" w:type="dxa"/>
            <w:gridSpan w:val="2"/>
            <w:tcBorders>
              <w:top w:val="nil"/>
              <w:left w:val="nil"/>
              <w:bottom w:val="nil"/>
              <w:right w:val="nil"/>
            </w:tcBorders>
          </w:tcPr>
          <w:p w14:paraId="02277BF6" w14:textId="77777777" w:rsidR="00187F01" w:rsidRDefault="00187F01"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3FCB2E29" w14:textId="77777777" w:rsidR="00187F01" w:rsidRDefault="00187F01" w:rsidP="00187F01">
            <w:pPr>
              <w:rPr>
                <w:rFonts w:ascii="Calibri" w:hAnsi="Calibri" w:cs="Calibri"/>
                <w:color w:val="0F0F0F"/>
                <w:sz w:val="22"/>
                <w:szCs w:val="22"/>
              </w:rPr>
            </w:pPr>
          </w:p>
        </w:tc>
      </w:tr>
      <w:tr w:rsidR="00187F01" w14:paraId="451DC764" w14:textId="77777777" w:rsidTr="00187F01">
        <w:tc>
          <w:tcPr>
            <w:tcW w:w="2340" w:type="dxa"/>
            <w:gridSpan w:val="2"/>
            <w:tcBorders>
              <w:top w:val="nil"/>
              <w:left w:val="nil"/>
              <w:bottom w:val="nil"/>
              <w:right w:val="nil"/>
            </w:tcBorders>
          </w:tcPr>
          <w:p w14:paraId="2BCA9E47"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1726C344" w14:textId="77777777" w:rsidR="00187F01" w:rsidRDefault="00187F01" w:rsidP="00187F01">
            <w:pPr>
              <w:rPr>
                <w:rFonts w:ascii="Calibri" w:hAnsi="Calibri" w:cs="Calibri"/>
                <w:b/>
                <w:bCs/>
                <w:color w:val="0F0F0F"/>
                <w:sz w:val="22"/>
                <w:szCs w:val="22"/>
              </w:rPr>
            </w:pPr>
          </w:p>
        </w:tc>
      </w:tr>
      <w:tr w:rsidR="00187F01" w14:paraId="4EABA86D" w14:textId="77777777" w:rsidTr="00187F01">
        <w:tc>
          <w:tcPr>
            <w:tcW w:w="450" w:type="dxa"/>
            <w:tcBorders>
              <w:top w:val="nil"/>
              <w:left w:val="nil"/>
              <w:bottom w:val="nil"/>
              <w:right w:val="nil"/>
            </w:tcBorders>
          </w:tcPr>
          <w:p w14:paraId="2277304E" w14:textId="77777777" w:rsidR="00187F01" w:rsidRDefault="00187F01" w:rsidP="00187F01">
            <w:pPr>
              <w:rPr>
                <w:rFonts w:ascii="Calibri" w:hAnsi="Calibri" w:cs="Calibri"/>
                <w:i/>
                <w:iCs/>
                <w:color w:val="0F0F0F"/>
                <w:sz w:val="22"/>
                <w:szCs w:val="22"/>
              </w:rPr>
            </w:pPr>
            <w:bookmarkStart w:id="399" w:name="BKM_27BCD38C_2DC8_40c4_B174_C4B0EB402D05"/>
          </w:p>
        </w:tc>
        <w:tc>
          <w:tcPr>
            <w:tcW w:w="2790" w:type="dxa"/>
            <w:gridSpan w:val="2"/>
            <w:tcBorders>
              <w:top w:val="nil"/>
              <w:left w:val="nil"/>
              <w:bottom w:val="nil"/>
              <w:right w:val="nil"/>
            </w:tcBorders>
          </w:tcPr>
          <w:p w14:paraId="5184E62B" w14:textId="77777777" w:rsidR="00187F01" w:rsidRDefault="00187F01" w:rsidP="00187F01">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727EE48C" w14:textId="77777777" w:rsidR="00187F01" w:rsidRDefault="00187F01" w:rsidP="00187F01">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0912C267" w14:textId="77777777" w:rsidR="00187F01" w:rsidRDefault="00187F01" w:rsidP="00187F01">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2FB8A07E" w14:textId="77777777" w:rsidR="00187F01" w:rsidRDefault="00187F01" w:rsidP="00187F01">
            <w:pPr>
              <w:rPr>
                <w:rFonts w:ascii="Calibri" w:hAnsi="Calibri" w:cs="Calibri"/>
                <w:i/>
                <w:iCs/>
                <w:color w:val="0F0F0F"/>
                <w:sz w:val="22"/>
                <w:szCs w:val="22"/>
              </w:rPr>
            </w:pPr>
            <w:r>
              <w:rPr>
                <w:rFonts w:ascii="Calibri" w:hAnsi="Calibri" w:cs="Calibri"/>
                <w:i/>
                <w:iCs/>
                <w:color w:val="0F0F0F"/>
                <w:sz w:val="22"/>
                <w:szCs w:val="22"/>
              </w:rPr>
              <w:t>Kardi-</w:t>
            </w:r>
          </w:p>
          <w:p w14:paraId="58F1C8A8" w14:textId="77777777" w:rsidR="00187F01" w:rsidRDefault="00187F01" w:rsidP="00187F01">
            <w:pPr>
              <w:rPr>
                <w:rFonts w:ascii="Calibri" w:hAnsi="Calibri" w:cs="Calibri"/>
                <w:color w:val="0F0F0F"/>
                <w:sz w:val="22"/>
                <w:szCs w:val="22"/>
              </w:rPr>
            </w:pPr>
            <w:r>
              <w:rPr>
                <w:rFonts w:ascii="Calibri" w:hAnsi="Calibri" w:cs="Calibri"/>
                <w:i/>
                <w:iCs/>
                <w:color w:val="0F0F0F"/>
                <w:sz w:val="22"/>
                <w:szCs w:val="22"/>
              </w:rPr>
              <w:t>naliteit</w:t>
            </w:r>
          </w:p>
        </w:tc>
      </w:tr>
      <w:tr w:rsidR="00187F01" w14:paraId="0D919E9D" w14:textId="77777777" w:rsidTr="00187F01">
        <w:tc>
          <w:tcPr>
            <w:tcW w:w="450" w:type="dxa"/>
            <w:tcBorders>
              <w:top w:val="nil"/>
              <w:left w:val="nil"/>
              <w:bottom w:val="nil"/>
              <w:right w:val="nil"/>
            </w:tcBorders>
          </w:tcPr>
          <w:p w14:paraId="2A693DCF" w14:textId="77777777" w:rsidR="00187F01" w:rsidRDefault="00187F01" w:rsidP="00187F01">
            <w:pPr>
              <w:rPr>
                <w:rFonts w:ascii="Calibri" w:hAnsi="Calibri" w:cs="Calibri"/>
                <w:color w:val="0F0F0F"/>
                <w:sz w:val="22"/>
                <w:szCs w:val="22"/>
              </w:rPr>
            </w:pPr>
          </w:p>
        </w:tc>
        <w:tc>
          <w:tcPr>
            <w:tcW w:w="2790" w:type="dxa"/>
            <w:gridSpan w:val="2"/>
            <w:tcBorders>
              <w:top w:val="nil"/>
              <w:left w:val="nil"/>
              <w:bottom w:val="nil"/>
              <w:right w:val="nil"/>
            </w:tcBorders>
          </w:tcPr>
          <w:p w14:paraId="2274EA5E"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WOZ-objectnummer</w:t>
            </w:r>
            <w:r>
              <w:fldChar w:fldCharType="end"/>
            </w:r>
          </w:p>
        </w:tc>
        <w:tc>
          <w:tcPr>
            <w:tcW w:w="4230" w:type="dxa"/>
            <w:tcBorders>
              <w:top w:val="nil"/>
              <w:left w:val="nil"/>
              <w:bottom w:val="nil"/>
              <w:right w:val="nil"/>
            </w:tcBorders>
          </w:tcPr>
          <w:p w14:paraId="7A4FEC84"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unieke aanduiding van een WOZ-OBJECT.</w:t>
            </w:r>
            <w:r>
              <w:fldChar w:fldCharType="end"/>
            </w:r>
          </w:p>
        </w:tc>
        <w:tc>
          <w:tcPr>
            <w:tcW w:w="1080" w:type="dxa"/>
            <w:tcBorders>
              <w:top w:val="nil"/>
              <w:left w:val="nil"/>
              <w:bottom w:val="nil"/>
              <w:right w:val="nil"/>
            </w:tcBorders>
          </w:tcPr>
          <w:p w14:paraId="67317205" w14:textId="77777777" w:rsidR="00187F01" w:rsidRDefault="00187F01" w:rsidP="00187F01">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N12</w:t>
            </w:r>
            <w:r>
              <w:fldChar w:fldCharType="end"/>
            </w:r>
          </w:p>
        </w:tc>
        <w:tc>
          <w:tcPr>
            <w:tcW w:w="810" w:type="dxa"/>
            <w:tcBorders>
              <w:top w:val="nil"/>
              <w:left w:val="nil"/>
              <w:bottom w:val="nil"/>
              <w:right w:val="nil"/>
            </w:tcBorders>
          </w:tcPr>
          <w:p w14:paraId="6EF02393"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399"/>
      </w:tr>
      <w:tr w:rsidR="00187F01" w14:paraId="28D71381" w14:textId="77777777" w:rsidTr="00187F01">
        <w:tc>
          <w:tcPr>
            <w:tcW w:w="450" w:type="dxa"/>
            <w:tcBorders>
              <w:top w:val="nil"/>
              <w:left w:val="nil"/>
              <w:bottom w:val="nil"/>
              <w:right w:val="nil"/>
            </w:tcBorders>
          </w:tcPr>
          <w:p w14:paraId="267EA934" w14:textId="77777777" w:rsidR="00187F01" w:rsidRDefault="00187F01" w:rsidP="00187F01">
            <w:pPr>
              <w:rPr>
                <w:rFonts w:ascii="Calibri" w:hAnsi="Calibri" w:cs="Calibri"/>
                <w:color w:val="0F0F0F"/>
                <w:sz w:val="22"/>
                <w:szCs w:val="22"/>
              </w:rPr>
            </w:pPr>
            <w:bookmarkStart w:id="400" w:name="BKM_C9236527_31F2_4c7a_BB64_E10494E6E6A8"/>
          </w:p>
        </w:tc>
        <w:tc>
          <w:tcPr>
            <w:tcW w:w="2790" w:type="dxa"/>
            <w:gridSpan w:val="2"/>
            <w:tcBorders>
              <w:top w:val="nil"/>
              <w:left w:val="nil"/>
              <w:bottom w:val="nil"/>
              <w:right w:val="nil"/>
            </w:tcBorders>
          </w:tcPr>
          <w:p w14:paraId="642E0442"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Geometrie WOZ-object</w:t>
            </w:r>
            <w:r>
              <w:fldChar w:fldCharType="end"/>
            </w:r>
          </w:p>
        </w:tc>
        <w:tc>
          <w:tcPr>
            <w:tcW w:w="4230" w:type="dxa"/>
            <w:tcBorders>
              <w:top w:val="nil"/>
              <w:left w:val="nil"/>
              <w:bottom w:val="nil"/>
              <w:right w:val="nil"/>
            </w:tcBorders>
          </w:tcPr>
          <w:p w14:paraId="5466460C"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minimaal tweedimensionale geometrische representatie van de omtrekken van een WOZ-OBJECT.</w:t>
            </w:r>
            <w:r>
              <w:fldChar w:fldCharType="end"/>
            </w:r>
          </w:p>
        </w:tc>
        <w:tc>
          <w:tcPr>
            <w:tcW w:w="1080" w:type="dxa"/>
            <w:tcBorders>
              <w:top w:val="nil"/>
              <w:left w:val="nil"/>
              <w:bottom w:val="nil"/>
              <w:right w:val="nil"/>
            </w:tcBorders>
          </w:tcPr>
          <w:p w14:paraId="729A0DAD" w14:textId="77777777" w:rsidR="00187F01" w:rsidRPr="00187F01" w:rsidRDefault="00187F01" w:rsidP="00187F01">
            <w:pPr>
              <w:rPr>
                <w:rFonts w:ascii="Calibri" w:hAnsi="Calibri" w:cs="Calibri"/>
                <w:u w:val="single"/>
              </w:rPr>
            </w:pPr>
            <w:r w:rsidRPr="00187F01">
              <w:rPr>
                <w:color w:val="FF0000"/>
                <w:u w:val="single"/>
              </w:rPr>
              <w:fldChar w:fldCharType="begin" w:fldLock="1"/>
            </w:r>
            <w:r w:rsidRPr="00187F01">
              <w:rPr>
                <w:color w:val="FF0000"/>
                <w:u w:val="single"/>
              </w:rPr>
              <w:instrText xml:space="preserve">MERGEFIELD </w:instrText>
            </w:r>
            <w:r w:rsidRPr="00187F01">
              <w:rPr>
                <w:rFonts w:ascii="Calibri" w:hAnsi="Calibri" w:cs="Calibri"/>
                <w:color w:val="FF0000"/>
                <w:u w:val="single"/>
              </w:rPr>
              <w:instrText>Att.Type</w:instrText>
            </w:r>
            <w:r w:rsidRPr="00187F01">
              <w:rPr>
                <w:color w:val="FF0000"/>
                <w:u w:val="single"/>
              </w:rPr>
              <w:fldChar w:fldCharType="separate"/>
            </w:r>
            <w:r w:rsidRPr="00187F01">
              <w:rPr>
                <w:rFonts w:ascii="Calibri" w:hAnsi="Calibri" w:cs="Calibri"/>
                <w:color w:val="FF0000"/>
                <w:u w:val="single"/>
              </w:rPr>
              <w:t>GM_Surface</w:t>
            </w:r>
            <w:r w:rsidRPr="00187F01">
              <w:rPr>
                <w:color w:val="FF0000"/>
                <w:u w:val="single"/>
              </w:rPr>
              <w:fldChar w:fldCharType="end"/>
            </w:r>
          </w:p>
        </w:tc>
        <w:tc>
          <w:tcPr>
            <w:tcW w:w="810" w:type="dxa"/>
            <w:tcBorders>
              <w:top w:val="nil"/>
              <w:left w:val="nil"/>
              <w:bottom w:val="nil"/>
              <w:right w:val="nil"/>
            </w:tcBorders>
          </w:tcPr>
          <w:p w14:paraId="1B0BA574"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0"/>
      </w:tr>
      <w:tr w:rsidR="00187F01" w14:paraId="683A283D" w14:textId="77777777" w:rsidTr="00187F01">
        <w:tc>
          <w:tcPr>
            <w:tcW w:w="450" w:type="dxa"/>
            <w:tcBorders>
              <w:top w:val="nil"/>
              <w:left w:val="nil"/>
              <w:bottom w:val="nil"/>
              <w:right w:val="nil"/>
            </w:tcBorders>
          </w:tcPr>
          <w:p w14:paraId="5E1416D3" w14:textId="77777777" w:rsidR="00187F01" w:rsidRDefault="00187F01" w:rsidP="00187F01">
            <w:pPr>
              <w:rPr>
                <w:rFonts w:ascii="Calibri" w:hAnsi="Calibri" w:cs="Calibri"/>
                <w:color w:val="0F0F0F"/>
                <w:sz w:val="22"/>
                <w:szCs w:val="22"/>
              </w:rPr>
            </w:pPr>
            <w:bookmarkStart w:id="401" w:name="BKM_8352A7C6_4948_4c3c_AA42_02DC18EC50E0"/>
          </w:p>
        </w:tc>
        <w:tc>
          <w:tcPr>
            <w:tcW w:w="2790" w:type="dxa"/>
            <w:gridSpan w:val="2"/>
            <w:tcBorders>
              <w:top w:val="nil"/>
              <w:left w:val="nil"/>
              <w:bottom w:val="nil"/>
              <w:right w:val="nil"/>
            </w:tcBorders>
          </w:tcPr>
          <w:p w14:paraId="43BC8A1F"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Status WOZ-object</w:t>
            </w:r>
            <w:r>
              <w:fldChar w:fldCharType="end"/>
            </w:r>
          </w:p>
        </w:tc>
        <w:tc>
          <w:tcPr>
            <w:tcW w:w="4230" w:type="dxa"/>
            <w:tcBorders>
              <w:top w:val="nil"/>
              <w:left w:val="nil"/>
              <w:bottom w:val="nil"/>
              <w:right w:val="nil"/>
            </w:tcBorders>
          </w:tcPr>
          <w:p w14:paraId="330BAF90"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fase van de levenscyclus van een WOZ-OBJECT, waarin het betreffende WOZ-OBJECT zich bevindt.</w:t>
            </w:r>
            <w:r>
              <w:fldChar w:fldCharType="end"/>
            </w:r>
          </w:p>
        </w:tc>
        <w:tc>
          <w:tcPr>
            <w:tcW w:w="1080" w:type="dxa"/>
            <w:tcBorders>
              <w:top w:val="nil"/>
              <w:left w:val="nil"/>
              <w:bottom w:val="nil"/>
              <w:right w:val="nil"/>
            </w:tcBorders>
          </w:tcPr>
          <w:p w14:paraId="625AFB28" w14:textId="77777777" w:rsidR="00187F01" w:rsidRPr="00187F01" w:rsidRDefault="00187F01" w:rsidP="00187F01">
            <w:pPr>
              <w:rPr>
                <w:rFonts w:ascii="Calibri" w:hAnsi="Calibri" w:cs="Calibri"/>
                <w:u w:val="single"/>
              </w:rPr>
            </w:pPr>
            <w:r w:rsidRPr="00187F01">
              <w:rPr>
                <w:color w:val="FF0000"/>
                <w:u w:val="single"/>
              </w:rPr>
              <w:fldChar w:fldCharType="begin" w:fldLock="1"/>
            </w:r>
            <w:r w:rsidRPr="00187F01">
              <w:rPr>
                <w:color w:val="FF0000"/>
                <w:u w:val="single"/>
              </w:rPr>
              <w:instrText xml:space="preserve">MERGEFIELD </w:instrText>
            </w:r>
            <w:r w:rsidRPr="00187F01">
              <w:rPr>
                <w:rFonts w:ascii="Calibri" w:hAnsi="Calibri" w:cs="Calibri"/>
                <w:color w:val="FF0000"/>
                <w:u w:val="single"/>
              </w:rPr>
              <w:instrText>Att.Type</w:instrText>
            </w:r>
            <w:r w:rsidRPr="00187F01">
              <w:rPr>
                <w:color w:val="FF0000"/>
                <w:u w:val="single"/>
              </w:rPr>
              <w:fldChar w:fldCharType="separate"/>
            </w:r>
            <w:r w:rsidRPr="00187F01">
              <w:rPr>
                <w:rFonts w:ascii="Calibri" w:hAnsi="Calibri" w:cs="Calibri"/>
                <w:color w:val="FF0000"/>
                <w:u w:val="single"/>
              </w:rPr>
              <w:t>status WOZ-(deel)object</w:t>
            </w:r>
            <w:r w:rsidRPr="00187F01">
              <w:rPr>
                <w:color w:val="FF0000"/>
                <w:u w:val="single"/>
              </w:rPr>
              <w:fldChar w:fldCharType="end"/>
            </w:r>
          </w:p>
        </w:tc>
        <w:tc>
          <w:tcPr>
            <w:tcW w:w="810" w:type="dxa"/>
            <w:tcBorders>
              <w:top w:val="nil"/>
              <w:left w:val="nil"/>
              <w:bottom w:val="nil"/>
              <w:right w:val="nil"/>
            </w:tcBorders>
          </w:tcPr>
          <w:p w14:paraId="5762112F"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1"/>
      </w:tr>
      <w:tr w:rsidR="00187F01" w14:paraId="14C69621" w14:textId="77777777" w:rsidTr="00187F01">
        <w:tc>
          <w:tcPr>
            <w:tcW w:w="450" w:type="dxa"/>
            <w:tcBorders>
              <w:top w:val="nil"/>
              <w:left w:val="nil"/>
              <w:bottom w:val="nil"/>
              <w:right w:val="nil"/>
            </w:tcBorders>
          </w:tcPr>
          <w:p w14:paraId="1A26A925" w14:textId="77777777" w:rsidR="00187F01" w:rsidRDefault="00187F01" w:rsidP="00187F01">
            <w:pPr>
              <w:rPr>
                <w:rFonts w:ascii="Calibri" w:hAnsi="Calibri" w:cs="Calibri"/>
                <w:color w:val="0F0F0F"/>
                <w:sz w:val="22"/>
                <w:szCs w:val="22"/>
              </w:rPr>
            </w:pPr>
            <w:bookmarkStart w:id="402" w:name="BKM_6956D00A_A766_43d2_9DCC_D98DF4F7A783"/>
          </w:p>
        </w:tc>
        <w:tc>
          <w:tcPr>
            <w:tcW w:w="2790" w:type="dxa"/>
            <w:gridSpan w:val="2"/>
            <w:tcBorders>
              <w:top w:val="nil"/>
              <w:left w:val="nil"/>
              <w:bottom w:val="nil"/>
              <w:right w:val="nil"/>
            </w:tcBorders>
          </w:tcPr>
          <w:p w14:paraId="5833A304"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Grondoppervlakte</w:t>
            </w:r>
            <w:r>
              <w:fldChar w:fldCharType="end"/>
            </w:r>
          </w:p>
        </w:tc>
        <w:tc>
          <w:tcPr>
            <w:tcW w:w="4230" w:type="dxa"/>
            <w:tcBorders>
              <w:top w:val="nil"/>
              <w:left w:val="nil"/>
              <w:bottom w:val="nil"/>
              <w:right w:val="nil"/>
            </w:tcBorders>
          </w:tcPr>
          <w:p w14:paraId="5001C198"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oppervlakte grond in vierkante meters die behoort tot het WOZ-object.</w:t>
            </w:r>
            <w:r>
              <w:fldChar w:fldCharType="end"/>
            </w:r>
          </w:p>
        </w:tc>
        <w:tc>
          <w:tcPr>
            <w:tcW w:w="1080" w:type="dxa"/>
            <w:tcBorders>
              <w:top w:val="nil"/>
              <w:left w:val="nil"/>
              <w:bottom w:val="nil"/>
              <w:right w:val="nil"/>
            </w:tcBorders>
          </w:tcPr>
          <w:p w14:paraId="6E6CC8B2" w14:textId="77777777" w:rsidR="00187F01" w:rsidRDefault="00187F01" w:rsidP="00187F01">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N11</w:t>
            </w:r>
            <w:r>
              <w:fldChar w:fldCharType="end"/>
            </w:r>
          </w:p>
        </w:tc>
        <w:tc>
          <w:tcPr>
            <w:tcW w:w="810" w:type="dxa"/>
            <w:tcBorders>
              <w:top w:val="nil"/>
              <w:left w:val="nil"/>
              <w:bottom w:val="nil"/>
              <w:right w:val="nil"/>
            </w:tcBorders>
          </w:tcPr>
          <w:p w14:paraId="5E5C44C1"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2"/>
      </w:tr>
      <w:tr w:rsidR="00187F01" w14:paraId="08896B27" w14:textId="77777777" w:rsidTr="00187F01">
        <w:tc>
          <w:tcPr>
            <w:tcW w:w="450" w:type="dxa"/>
            <w:tcBorders>
              <w:top w:val="nil"/>
              <w:left w:val="nil"/>
              <w:bottom w:val="nil"/>
              <w:right w:val="nil"/>
            </w:tcBorders>
          </w:tcPr>
          <w:p w14:paraId="217A26B0" w14:textId="77777777" w:rsidR="00187F01" w:rsidRDefault="00187F01" w:rsidP="00187F01">
            <w:pPr>
              <w:rPr>
                <w:rFonts w:ascii="Calibri" w:hAnsi="Calibri" w:cs="Calibri"/>
                <w:color w:val="0F0F0F"/>
                <w:sz w:val="22"/>
                <w:szCs w:val="22"/>
              </w:rPr>
            </w:pPr>
            <w:bookmarkStart w:id="403" w:name="BKM_5994AACA_C8F3_470f_A38E_18039CC329C2"/>
          </w:p>
        </w:tc>
        <w:tc>
          <w:tcPr>
            <w:tcW w:w="2790" w:type="dxa"/>
            <w:gridSpan w:val="2"/>
            <w:tcBorders>
              <w:top w:val="nil"/>
              <w:left w:val="nil"/>
              <w:bottom w:val="nil"/>
              <w:right w:val="nil"/>
            </w:tcBorders>
          </w:tcPr>
          <w:p w14:paraId="662AF857"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Gebruikscode</w:t>
            </w:r>
            <w:r>
              <w:fldChar w:fldCharType="end"/>
            </w:r>
          </w:p>
        </w:tc>
        <w:tc>
          <w:tcPr>
            <w:tcW w:w="4230" w:type="dxa"/>
            <w:tcBorders>
              <w:top w:val="nil"/>
              <w:left w:val="nil"/>
              <w:bottom w:val="nil"/>
              <w:right w:val="nil"/>
            </w:tcBorders>
          </w:tcPr>
          <w:p w14:paraId="1986099C"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Aanduiding van het feitelijk gebruik van een object zoals dat ten grondslag heeft gelegen aan de waardebepaling en voor zover relevant voor de afnemers, uitgedrukt in een code.</w:t>
            </w:r>
            <w:r>
              <w:fldChar w:fldCharType="end"/>
            </w:r>
          </w:p>
        </w:tc>
        <w:tc>
          <w:tcPr>
            <w:tcW w:w="1080" w:type="dxa"/>
            <w:tcBorders>
              <w:top w:val="nil"/>
              <w:left w:val="nil"/>
              <w:bottom w:val="nil"/>
              <w:right w:val="nil"/>
            </w:tcBorders>
          </w:tcPr>
          <w:p w14:paraId="462B5DA5" w14:textId="77777777" w:rsidR="00187F01" w:rsidRPr="00187F01" w:rsidRDefault="00187F01" w:rsidP="00187F01">
            <w:pPr>
              <w:rPr>
                <w:rFonts w:ascii="Calibri" w:hAnsi="Calibri" w:cs="Calibri"/>
                <w:u w:val="single"/>
              </w:rPr>
            </w:pPr>
            <w:r w:rsidRPr="00187F01">
              <w:rPr>
                <w:color w:val="FF0000"/>
                <w:u w:val="single"/>
              </w:rPr>
              <w:fldChar w:fldCharType="begin" w:fldLock="1"/>
            </w:r>
            <w:r w:rsidRPr="00187F01">
              <w:rPr>
                <w:color w:val="FF0000"/>
                <w:u w:val="single"/>
              </w:rPr>
              <w:instrText xml:space="preserve">MERGEFIELD </w:instrText>
            </w:r>
            <w:r w:rsidRPr="00187F01">
              <w:rPr>
                <w:rFonts w:ascii="Calibri" w:hAnsi="Calibri" w:cs="Calibri"/>
                <w:color w:val="FF0000"/>
                <w:u w:val="single"/>
              </w:rPr>
              <w:instrText>Att.Type</w:instrText>
            </w:r>
            <w:r w:rsidRPr="00187F01">
              <w:rPr>
                <w:color w:val="FF0000"/>
                <w:u w:val="single"/>
              </w:rPr>
              <w:fldChar w:fldCharType="separate"/>
            </w:r>
            <w:r w:rsidRPr="00187F01">
              <w:rPr>
                <w:rFonts w:ascii="Calibri" w:hAnsi="Calibri" w:cs="Calibri"/>
                <w:color w:val="FF0000"/>
                <w:u w:val="single"/>
              </w:rPr>
              <w:t>gebruikscode</w:t>
            </w:r>
            <w:r w:rsidRPr="00187F01">
              <w:rPr>
                <w:color w:val="FF0000"/>
                <w:u w:val="single"/>
              </w:rPr>
              <w:fldChar w:fldCharType="end"/>
            </w:r>
          </w:p>
        </w:tc>
        <w:tc>
          <w:tcPr>
            <w:tcW w:w="810" w:type="dxa"/>
            <w:tcBorders>
              <w:top w:val="nil"/>
              <w:left w:val="nil"/>
              <w:bottom w:val="nil"/>
              <w:right w:val="nil"/>
            </w:tcBorders>
          </w:tcPr>
          <w:p w14:paraId="08B450B8"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3"/>
      </w:tr>
      <w:tr w:rsidR="00187F01" w14:paraId="7081C131" w14:textId="77777777" w:rsidTr="00187F01">
        <w:tc>
          <w:tcPr>
            <w:tcW w:w="450" w:type="dxa"/>
            <w:tcBorders>
              <w:top w:val="nil"/>
              <w:left w:val="nil"/>
              <w:bottom w:val="nil"/>
              <w:right w:val="nil"/>
            </w:tcBorders>
          </w:tcPr>
          <w:p w14:paraId="1AE07583" w14:textId="77777777" w:rsidR="00187F01" w:rsidRDefault="00187F01" w:rsidP="00187F01">
            <w:pPr>
              <w:rPr>
                <w:rFonts w:ascii="Calibri" w:hAnsi="Calibri" w:cs="Calibri"/>
                <w:color w:val="0F0F0F"/>
                <w:sz w:val="22"/>
                <w:szCs w:val="22"/>
              </w:rPr>
            </w:pPr>
            <w:bookmarkStart w:id="404" w:name="BKM_24DDEB50_81B8_4ddb_BE79_AC535703E2CA"/>
          </w:p>
        </w:tc>
        <w:tc>
          <w:tcPr>
            <w:tcW w:w="2790" w:type="dxa"/>
            <w:gridSpan w:val="2"/>
            <w:tcBorders>
              <w:top w:val="nil"/>
              <w:left w:val="nil"/>
              <w:bottom w:val="nil"/>
              <w:right w:val="nil"/>
            </w:tcBorders>
          </w:tcPr>
          <w:p w14:paraId="3008DADD"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Soort-object-code</w:t>
            </w:r>
            <w:r>
              <w:fldChar w:fldCharType="end"/>
            </w:r>
          </w:p>
        </w:tc>
        <w:tc>
          <w:tcPr>
            <w:tcW w:w="4230" w:type="dxa"/>
            <w:tcBorders>
              <w:top w:val="nil"/>
              <w:left w:val="nil"/>
              <w:bottom w:val="nil"/>
              <w:right w:val="nil"/>
            </w:tcBorders>
          </w:tcPr>
          <w:p w14:paraId="5EC11392"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Aanduiding van het soort object ten behoeve van een correcte bepaling van de waarde.</w:t>
            </w:r>
            <w:r>
              <w:fldChar w:fldCharType="end"/>
            </w:r>
          </w:p>
        </w:tc>
        <w:tc>
          <w:tcPr>
            <w:tcW w:w="1080" w:type="dxa"/>
            <w:tcBorders>
              <w:top w:val="nil"/>
              <w:left w:val="nil"/>
              <w:bottom w:val="nil"/>
              <w:right w:val="nil"/>
            </w:tcBorders>
          </w:tcPr>
          <w:p w14:paraId="3018A63A" w14:textId="77777777" w:rsidR="00187F01" w:rsidRPr="00187F01" w:rsidRDefault="00187F01" w:rsidP="00187F01">
            <w:pPr>
              <w:rPr>
                <w:rFonts w:ascii="Calibri" w:hAnsi="Calibri" w:cs="Calibri"/>
                <w:u w:val="single"/>
              </w:rPr>
            </w:pPr>
            <w:r w:rsidRPr="00187F01">
              <w:rPr>
                <w:color w:val="FF0000"/>
                <w:u w:val="single"/>
              </w:rPr>
              <w:fldChar w:fldCharType="begin" w:fldLock="1"/>
            </w:r>
            <w:r w:rsidRPr="00187F01">
              <w:rPr>
                <w:color w:val="FF0000"/>
                <w:u w:val="single"/>
              </w:rPr>
              <w:instrText xml:space="preserve">MERGEFIELD </w:instrText>
            </w:r>
            <w:r w:rsidRPr="00187F01">
              <w:rPr>
                <w:rFonts w:ascii="Calibri" w:hAnsi="Calibri" w:cs="Calibri"/>
                <w:color w:val="FF0000"/>
                <w:u w:val="single"/>
              </w:rPr>
              <w:instrText>Att.Type</w:instrText>
            </w:r>
            <w:r w:rsidRPr="00187F01">
              <w:rPr>
                <w:color w:val="FF0000"/>
                <w:u w:val="single"/>
              </w:rPr>
              <w:fldChar w:fldCharType="separate"/>
            </w:r>
            <w:r w:rsidRPr="00187F01">
              <w:rPr>
                <w:rFonts w:ascii="Calibri" w:hAnsi="Calibri" w:cs="Calibri"/>
                <w:color w:val="FF0000"/>
                <w:u w:val="single"/>
              </w:rPr>
              <w:t>SOORT WOZ-OBJECT</w:t>
            </w:r>
            <w:r w:rsidRPr="00187F01">
              <w:rPr>
                <w:color w:val="FF0000"/>
                <w:u w:val="single"/>
              </w:rPr>
              <w:fldChar w:fldCharType="end"/>
            </w:r>
          </w:p>
        </w:tc>
        <w:tc>
          <w:tcPr>
            <w:tcW w:w="810" w:type="dxa"/>
            <w:tcBorders>
              <w:top w:val="nil"/>
              <w:left w:val="nil"/>
              <w:bottom w:val="nil"/>
              <w:right w:val="nil"/>
            </w:tcBorders>
          </w:tcPr>
          <w:p w14:paraId="3CADBEE9"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4"/>
      </w:tr>
      <w:tr w:rsidR="00187F01" w14:paraId="0EA529F2" w14:textId="77777777" w:rsidTr="00187F01">
        <w:tc>
          <w:tcPr>
            <w:tcW w:w="450" w:type="dxa"/>
            <w:tcBorders>
              <w:top w:val="nil"/>
              <w:left w:val="nil"/>
              <w:bottom w:val="nil"/>
              <w:right w:val="nil"/>
            </w:tcBorders>
          </w:tcPr>
          <w:p w14:paraId="3CDD58C1" w14:textId="77777777" w:rsidR="00187F01" w:rsidRDefault="00187F01" w:rsidP="00187F01">
            <w:pPr>
              <w:rPr>
                <w:rFonts w:ascii="Calibri" w:hAnsi="Calibri" w:cs="Calibri"/>
                <w:color w:val="0F0F0F"/>
                <w:sz w:val="22"/>
                <w:szCs w:val="22"/>
              </w:rPr>
            </w:pPr>
            <w:bookmarkStart w:id="405" w:name="BKM_99460BB6_FB22_46b1_AF50_479A1E6DC941"/>
          </w:p>
        </w:tc>
        <w:tc>
          <w:tcPr>
            <w:tcW w:w="2790" w:type="dxa"/>
            <w:gridSpan w:val="2"/>
            <w:tcBorders>
              <w:top w:val="nil"/>
              <w:left w:val="nil"/>
              <w:bottom w:val="nil"/>
              <w:right w:val="nil"/>
            </w:tcBorders>
          </w:tcPr>
          <w:p w14:paraId="12A2C9F2"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Vastgestelde waarde</w:t>
            </w:r>
            <w:r>
              <w:fldChar w:fldCharType="end"/>
            </w:r>
          </w:p>
        </w:tc>
        <w:tc>
          <w:tcPr>
            <w:tcW w:w="4230" w:type="dxa"/>
            <w:tcBorders>
              <w:top w:val="nil"/>
              <w:left w:val="nil"/>
              <w:bottom w:val="nil"/>
              <w:right w:val="nil"/>
            </w:tcBorders>
          </w:tcPr>
          <w:p w14:paraId="0A29F6A0"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Waarde van het WOZ-object op de laatst bekende peildatum zoals deze in het kader van de Wet WOZ is vastgesteld.</w:t>
            </w:r>
            <w:r>
              <w:fldChar w:fldCharType="end"/>
            </w:r>
          </w:p>
        </w:tc>
        <w:tc>
          <w:tcPr>
            <w:tcW w:w="1080" w:type="dxa"/>
            <w:tcBorders>
              <w:top w:val="nil"/>
              <w:left w:val="nil"/>
              <w:bottom w:val="nil"/>
              <w:right w:val="nil"/>
            </w:tcBorders>
          </w:tcPr>
          <w:p w14:paraId="06E703F6" w14:textId="77777777" w:rsidR="00187F01" w:rsidRDefault="00187F01" w:rsidP="00187F01">
            <w:pPr>
              <w:rPr>
                <w:rFonts w:ascii="Calibri" w:hAnsi="Calibri" w:cs="Calibri"/>
              </w:rPr>
            </w:pPr>
            <w:r>
              <w:fldChar w:fldCharType="begin" w:fldLock="1"/>
            </w:r>
            <w:r>
              <w:instrText xml:space="preserve">MERGEFIELD </w:instrText>
            </w:r>
            <w:r>
              <w:rPr>
                <w:rFonts w:ascii="Calibri" w:hAnsi="Calibri" w:cs="Calibri"/>
              </w:rPr>
              <w:instrText>Att.Type</w:instrText>
            </w:r>
            <w:r>
              <w:fldChar w:fldCharType="separate"/>
            </w:r>
            <w:r>
              <w:rPr>
                <w:rFonts w:ascii="Calibri" w:hAnsi="Calibri" w:cs="Calibri"/>
              </w:rPr>
              <w:t>N11</w:t>
            </w:r>
            <w:r>
              <w:fldChar w:fldCharType="end"/>
            </w:r>
          </w:p>
        </w:tc>
        <w:tc>
          <w:tcPr>
            <w:tcW w:w="810" w:type="dxa"/>
            <w:tcBorders>
              <w:top w:val="nil"/>
              <w:left w:val="nil"/>
              <w:bottom w:val="nil"/>
              <w:right w:val="nil"/>
            </w:tcBorders>
          </w:tcPr>
          <w:p w14:paraId="678FB1CE"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5"/>
      </w:tr>
      <w:tr w:rsidR="00187F01" w14:paraId="33F5C11A" w14:textId="77777777" w:rsidTr="00187F01">
        <w:tc>
          <w:tcPr>
            <w:tcW w:w="450" w:type="dxa"/>
            <w:tcBorders>
              <w:top w:val="nil"/>
              <w:left w:val="nil"/>
              <w:bottom w:val="nil"/>
              <w:right w:val="nil"/>
            </w:tcBorders>
          </w:tcPr>
          <w:p w14:paraId="7146D0EC" w14:textId="77777777" w:rsidR="00187F01" w:rsidRDefault="00187F01" w:rsidP="00187F01">
            <w:pPr>
              <w:rPr>
                <w:rFonts w:ascii="Calibri" w:hAnsi="Calibri" w:cs="Calibri"/>
                <w:color w:val="0F0F0F"/>
                <w:sz w:val="22"/>
                <w:szCs w:val="22"/>
              </w:rPr>
            </w:pPr>
            <w:bookmarkStart w:id="406" w:name="BKM_3130F896_2F5F_4011_B9CA_F7764966EFE5"/>
          </w:p>
        </w:tc>
        <w:tc>
          <w:tcPr>
            <w:tcW w:w="2790" w:type="dxa"/>
            <w:gridSpan w:val="2"/>
            <w:tcBorders>
              <w:top w:val="nil"/>
              <w:left w:val="nil"/>
              <w:bottom w:val="nil"/>
              <w:right w:val="nil"/>
            </w:tcBorders>
          </w:tcPr>
          <w:p w14:paraId="44C9EDC9"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Waardepeildatum</w:t>
            </w:r>
            <w:r>
              <w:fldChar w:fldCharType="end"/>
            </w:r>
          </w:p>
        </w:tc>
        <w:tc>
          <w:tcPr>
            <w:tcW w:w="4230" w:type="dxa"/>
            <w:tcBorders>
              <w:top w:val="nil"/>
              <w:left w:val="nil"/>
              <w:bottom w:val="nil"/>
              <w:right w:val="nil"/>
            </w:tcBorders>
          </w:tcPr>
          <w:p w14:paraId="11B42232"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laatst bekende datum waarnaar de waarde van het WOZ-object wordt bepaald.</w:t>
            </w:r>
            <w:r>
              <w:fldChar w:fldCharType="end"/>
            </w:r>
          </w:p>
        </w:tc>
        <w:tc>
          <w:tcPr>
            <w:tcW w:w="1080" w:type="dxa"/>
            <w:tcBorders>
              <w:top w:val="nil"/>
              <w:left w:val="nil"/>
              <w:bottom w:val="nil"/>
              <w:right w:val="nil"/>
            </w:tcBorders>
          </w:tcPr>
          <w:p w14:paraId="46909A67" w14:textId="77777777" w:rsidR="00187F01" w:rsidRPr="00187F01" w:rsidRDefault="00187F01" w:rsidP="00187F01">
            <w:pPr>
              <w:rPr>
                <w:rFonts w:ascii="Calibri" w:hAnsi="Calibri" w:cs="Calibri"/>
                <w:u w:val="single"/>
              </w:rPr>
            </w:pPr>
            <w:r w:rsidRPr="00187F01">
              <w:rPr>
                <w:color w:val="FF0000"/>
                <w:u w:val="single"/>
              </w:rPr>
              <w:fldChar w:fldCharType="begin" w:fldLock="1"/>
            </w:r>
            <w:r w:rsidRPr="00187F01">
              <w:rPr>
                <w:color w:val="FF0000"/>
                <w:u w:val="single"/>
              </w:rPr>
              <w:instrText xml:space="preserve">MERGEFIELD </w:instrText>
            </w:r>
            <w:r w:rsidRPr="00187F01">
              <w:rPr>
                <w:rFonts w:ascii="Calibri" w:hAnsi="Calibri" w:cs="Calibri"/>
                <w:color w:val="FF0000"/>
                <w:u w:val="single"/>
              </w:rPr>
              <w:instrText>Att.Type</w:instrText>
            </w:r>
            <w:r w:rsidRPr="00187F01">
              <w:rPr>
                <w:color w:val="FF0000"/>
                <w:u w:val="single"/>
              </w:rPr>
              <w:fldChar w:fldCharType="separate"/>
            </w:r>
            <w:r w:rsidRPr="00187F01">
              <w:rPr>
                <w:rFonts w:ascii="Calibri" w:hAnsi="Calibri" w:cs="Calibri"/>
                <w:color w:val="FF0000"/>
                <w:u w:val="single"/>
              </w:rPr>
              <w:t>Datum</w:t>
            </w:r>
            <w:r w:rsidRPr="00187F01">
              <w:rPr>
                <w:color w:val="FF0000"/>
                <w:u w:val="single"/>
              </w:rPr>
              <w:fldChar w:fldCharType="end"/>
            </w:r>
          </w:p>
        </w:tc>
        <w:tc>
          <w:tcPr>
            <w:tcW w:w="810" w:type="dxa"/>
            <w:tcBorders>
              <w:top w:val="nil"/>
              <w:left w:val="nil"/>
              <w:bottom w:val="nil"/>
              <w:right w:val="nil"/>
            </w:tcBorders>
          </w:tcPr>
          <w:p w14:paraId="34802AC6"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6"/>
      </w:tr>
      <w:tr w:rsidR="00187F01" w14:paraId="6C45CCCF" w14:textId="77777777" w:rsidTr="00187F01">
        <w:tc>
          <w:tcPr>
            <w:tcW w:w="450" w:type="dxa"/>
            <w:tcBorders>
              <w:top w:val="nil"/>
              <w:left w:val="nil"/>
              <w:bottom w:val="nil"/>
              <w:right w:val="nil"/>
            </w:tcBorders>
          </w:tcPr>
          <w:p w14:paraId="75FDCDBF" w14:textId="77777777" w:rsidR="00187F01" w:rsidRDefault="00187F01" w:rsidP="00187F01">
            <w:pPr>
              <w:rPr>
                <w:rFonts w:ascii="Calibri" w:hAnsi="Calibri" w:cs="Calibri"/>
                <w:color w:val="0F0F0F"/>
                <w:sz w:val="22"/>
                <w:szCs w:val="22"/>
              </w:rPr>
            </w:pPr>
            <w:bookmarkStart w:id="407" w:name="BKM_CED76C75_69FF_48bc_AD06_73B5A6D12503"/>
          </w:p>
        </w:tc>
        <w:tc>
          <w:tcPr>
            <w:tcW w:w="2790" w:type="dxa"/>
            <w:gridSpan w:val="2"/>
            <w:tcBorders>
              <w:top w:val="nil"/>
              <w:left w:val="nil"/>
              <w:bottom w:val="nil"/>
              <w:right w:val="nil"/>
            </w:tcBorders>
          </w:tcPr>
          <w:p w14:paraId="24CB0748"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begin geldigheid WOZ-object</w:t>
            </w:r>
            <w:r>
              <w:fldChar w:fldCharType="end"/>
            </w:r>
          </w:p>
        </w:tc>
        <w:tc>
          <w:tcPr>
            <w:tcW w:w="4230" w:type="dxa"/>
            <w:tcBorders>
              <w:top w:val="nil"/>
              <w:left w:val="nil"/>
              <w:bottom w:val="nil"/>
              <w:right w:val="nil"/>
            </w:tcBorders>
          </w:tcPr>
          <w:p w14:paraId="1BE32867"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aanduiding op welk tijdstip een object is ontstaan.</w:t>
            </w:r>
            <w:r>
              <w:fldChar w:fldCharType="end"/>
            </w:r>
          </w:p>
        </w:tc>
        <w:tc>
          <w:tcPr>
            <w:tcW w:w="1080" w:type="dxa"/>
            <w:tcBorders>
              <w:top w:val="nil"/>
              <w:left w:val="nil"/>
              <w:bottom w:val="nil"/>
              <w:right w:val="nil"/>
            </w:tcBorders>
          </w:tcPr>
          <w:p w14:paraId="3E80F0A0" w14:textId="77777777" w:rsidR="00187F01" w:rsidRDefault="00187F01" w:rsidP="00187F01">
            <w:pPr>
              <w:rPr>
                <w:color w:val="FF0000"/>
                <w:u w:val="single"/>
              </w:rPr>
            </w:pPr>
            <w:r w:rsidRPr="00DC13CE">
              <w:rPr>
                <w:color w:val="FF0000"/>
                <w:u w:val="single"/>
              </w:rPr>
              <w:fldChar w:fldCharType="begin" w:fldLock="1"/>
            </w:r>
            <w:r w:rsidRPr="00DC13CE">
              <w:rPr>
                <w:color w:val="FF0000"/>
                <w:u w:val="single"/>
              </w:rPr>
              <w:instrText xml:space="preserve">MERGEFIELD </w:instrText>
            </w:r>
            <w:r w:rsidRPr="00DC13CE">
              <w:rPr>
                <w:rFonts w:ascii="Calibri" w:hAnsi="Calibri" w:cs="Calibri"/>
                <w:color w:val="FF0000"/>
                <w:u w:val="single"/>
              </w:rPr>
              <w:instrText>Att.Type</w:instrText>
            </w:r>
            <w:r w:rsidRPr="00DC13CE">
              <w:rPr>
                <w:color w:val="FF0000"/>
                <w:u w:val="single"/>
              </w:rPr>
              <w:fldChar w:fldCharType="separate"/>
            </w:r>
            <w:r w:rsidRPr="00DC13CE">
              <w:rPr>
                <w:rFonts w:ascii="Calibri" w:hAnsi="Calibri" w:cs="Calibri"/>
                <w:color w:val="FF0000"/>
                <w:u w:val="single"/>
              </w:rPr>
              <w:t>DatumMogelijkOnvolledig</w:t>
            </w:r>
            <w:r w:rsidRPr="00DC13CE">
              <w:rPr>
                <w:color w:val="FF0000"/>
                <w:u w:val="single"/>
              </w:rPr>
              <w:fldChar w:fldCharType="end"/>
            </w:r>
          </w:p>
          <w:p w14:paraId="739C1066" w14:textId="77777777" w:rsidR="00DC13CE" w:rsidRDefault="00DC13CE" w:rsidP="00187F01">
            <w:pPr>
              <w:rPr>
                <w:color w:val="FF0000"/>
                <w:u w:val="single"/>
              </w:rPr>
            </w:pPr>
          </w:p>
          <w:p w14:paraId="7491C9B0" w14:textId="77777777" w:rsidR="00DC13CE" w:rsidRPr="00DC13CE" w:rsidRDefault="00DC13CE" w:rsidP="00187F01">
            <w:pPr>
              <w:rPr>
                <w:rFonts w:ascii="Calibri" w:hAnsi="Calibri" w:cs="Calibri"/>
                <w:u w:val="single"/>
              </w:rPr>
            </w:pPr>
          </w:p>
        </w:tc>
        <w:tc>
          <w:tcPr>
            <w:tcW w:w="810" w:type="dxa"/>
            <w:tcBorders>
              <w:top w:val="nil"/>
              <w:left w:val="nil"/>
              <w:bottom w:val="nil"/>
              <w:right w:val="nil"/>
            </w:tcBorders>
          </w:tcPr>
          <w:p w14:paraId="17F34FB7"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7"/>
      </w:tr>
      <w:tr w:rsidR="00187F01" w14:paraId="62AF2581" w14:textId="77777777" w:rsidTr="00187F01">
        <w:tc>
          <w:tcPr>
            <w:tcW w:w="450" w:type="dxa"/>
            <w:tcBorders>
              <w:top w:val="nil"/>
              <w:left w:val="nil"/>
              <w:bottom w:val="nil"/>
              <w:right w:val="nil"/>
            </w:tcBorders>
          </w:tcPr>
          <w:p w14:paraId="4CCF1D48" w14:textId="77777777" w:rsidR="00187F01" w:rsidRDefault="00187F01" w:rsidP="00187F01">
            <w:pPr>
              <w:rPr>
                <w:rFonts w:ascii="Calibri" w:hAnsi="Calibri" w:cs="Calibri"/>
                <w:color w:val="0F0F0F"/>
                <w:sz w:val="22"/>
                <w:szCs w:val="22"/>
              </w:rPr>
            </w:pPr>
            <w:bookmarkStart w:id="408" w:name="BKM_670E4E61_818F_43fd_94FE_F217951942C3"/>
          </w:p>
        </w:tc>
        <w:tc>
          <w:tcPr>
            <w:tcW w:w="2790" w:type="dxa"/>
            <w:gridSpan w:val="2"/>
            <w:tcBorders>
              <w:top w:val="nil"/>
              <w:left w:val="nil"/>
              <w:bottom w:val="nil"/>
              <w:right w:val="nil"/>
            </w:tcBorders>
          </w:tcPr>
          <w:p w14:paraId="40A32534"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einde geldigheid WOZ-object</w:t>
            </w:r>
            <w:r>
              <w:fldChar w:fldCharType="end"/>
            </w:r>
          </w:p>
        </w:tc>
        <w:tc>
          <w:tcPr>
            <w:tcW w:w="4230" w:type="dxa"/>
            <w:tcBorders>
              <w:top w:val="nil"/>
              <w:left w:val="nil"/>
              <w:bottom w:val="nil"/>
              <w:right w:val="nil"/>
            </w:tcBorders>
          </w:tcPr>
          <w:p w14:paraId="4DD711C2"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Een aanduiding op welk tijdstip een object is beëindigd.</w:t>
            </w:r>
            <w:r>
              <w:fldChar w:fldCharType="end"/>
            </w:r>
          </w:p>
        </w:tc>
        <w:tc>
          <w:tcPr>
            <w:tcW w:w="1080" w:type="dxa"/>
            <w:tcBorders>
              <w:top w:val="nil"/>
              <w:left w:val="nil"/>
              <w:bottom w:val="nil"/>
              <w:right w:val="nil"/>
            </w:tcBorders>
          </w:tcPr>
          <w:p w14:paraId="4ED11F76" w14:textId="77777777" w:rsidR="00187F01" w:rsidRPr="00DC13CE" w:rsidRDefault="00187F01" w:rsidP="00187F01">
            <w:pPr>
              <w:rPr>
                <w:rFonts w:ascii="Calibri" w:hAnsi="Calibri" w:cs="Calibri"/>
                <w:u w:val="single"/>
              </w:rPr>
            </w:pPr>
            <w:r w:rsidRPr="00DC13CE">
              <w:rPr>
                <w:color w:val="FF0000"/>
                <w:u w:val="single"/>
              </w:rPr>
              <w:fldChar w:fldCharType="begin" w:fldLock="1"/>
            </w:r>
            <w:r w:rsidRPr="00DC13CE">
              <w:rPr>
                <w:color w:val="FF0000"/>
                <w:u w:val="single"/>
              </w:rPr>
              <w:instrText xml:space="preserve">MERGEFIELD </w:instrText>
            </w:r>
            <w:r w:rsidRPr="00DC13CE">
              <w:rPr>
                <w:rFonts w:ascii="Calibri" w:hAnsi="Calibri" w:cs="Calibri"/>
                <w:color w:val="FF0000"/>
                <w:u w:val="single"/>
              </w:rPr>
              <w:instrText>Att.Type</w:instrText>
            </w:r>
            <w:r w:rsidRPr="00DC13CE">
              <w:rPr>
                <w:color w:val="FF0000"/>
                <w:u w:val="single"/>
              </w:rPr>
              <w:fldChar w:fldCharType="separate"/>
            </w:r>
            <w:r w:rsidRPr="00DC13CE">
              <w:rPr>
                <w:rFonts w:ascii="Calibri" w:hAnsi="Calibri" w:cs="Calibri"/>
                <w:color w:val="FF0000"/>
                <w:u w:val="single"/>
              </w:rPr>
              <w:t>DatumMogelijkOnvolledi</w:t>
            </w:r>
            <w:r w:rsidRPr="00DC13CE">
              <w:rPr>
                <w:rFonts w:ascii="Calibri" w:hAnsi="Calibri" w:cs="Calibri"/>
                <w:color w:val="FF0000"/>
                <w:u w:val="single"/>
              </w:rPr>
              <w:lastRenderedPageBreak/>
              <w:t>g</w:t>
            </w:r>
            <w:r w:rsidRPr="00DC13CE">
              <w:rPr>
                <w:color w:val="FF0000"/>
                <w:u w:val="single"/>
              </w:rPr>
              <w:fldChar w:fldCharType="end"/>
            </w:r>
          </w:p>
        </w:tc>
        <w:tc>
          <w:tcPr>
            <w:tcW w:w="810" w:type="dxa"/>
            <w:tcBorders>
              <w:top w:val="nil"/>
              <w:left w:val="nil"/>
              <w:bottom w:val="nil"/>
              <w:right w:val="nil"/>
            </w:tcBorders>
          </w:tcPr>
          <w:p w14:paraId="47B0BF7E" w14:textId="77777777" w:rsidR="00187F01" w:rsidRDefault="00187F01" w:rsidP="00187F01">
            <w:pPr>
              <w:rPr>
                <w:rFonts w:ascii="Calibri" w:hAnsi="Calibri" w:cs="Calibri"/>
                <w:color w:val="0F0F0F"/>
                <w:sz w:val="22"/>
                <w:szCs w:val="22"/>
              </w:rPr>
            </w:pPr>
            <w:r>
              <w:lastRenderedPageBreak/>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8"/>
      </w:tr>
    </w:tbl>
    <w:p w14:paraId="743EB2CE" w14:textId="77777777" w:rsidR="00187F01" w:rsidRDefault="00187F01" w:rsidP="00187F01">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187F01" w14:paraId="5A574F65" w14:textId="77777777" w:rsidTr="00187F01">
        <w:tc>
          <w:tcPr>
            <w:tcW w:w="9360" w:type="dxa"/>
            <w:gridSpan w:val="3"/>
            <w:tcBorders>
              <w:top w:val="nil"/>
              <w:left w:val="nil"/>
              <w:bottom w:val="nil"/>
              <w:right w:val="nil"/>
            </w:tcBorders>
          </w:tcPr>
          <w:p w14:paraId="245E8D16" w14:textId="77777777" w:rsidR="00187F01" w:rsidRDefault="00187F01" w:rsidP="00187F01">
            <w:pPr>
              <w:rPr>
                <w:rFonts w:ascii="Calibri" w:hAnsi="Calibri" w:cs="Calibri"/>
                <w:color w:val="0F0F0F"/>
                <w:sz w:val="22"/>
                <w:szCs w:val="22"/>
              </w:rPr>
            </w:pPr>
            <w:r>
              <w:rPr>
                <w:rFonts w:ascii="Calibri" w:hAnsi="Calibri" w:cs="Calibri"/>
                <w:b/>
                <w:bCs/>
                <w:color w:val="0F0F0F"/>
                <w:sz w:val="22"/>
                <w:szCs w:val="22"/>
              </w:rPr>
              <w:t>Overzicht relaties</w:t>
            </w:r>
          </w:p>
        </w:tc>
      </w:tr>
      <w:tr w:rsidR="00187F01" w14:paraId="71651535" w14:textId="77777777" w:rsidTr="00187F01">
        <w:tc>
          <w:tcPr>
            <w:tcW w:w="450" w:type="dxa"/>
            <w:tcBorders>
              <w:top w:val="nil"/>
              <w:left w:val="nil"/>
              <w:bottom w:val="nil"/>
              <w:right w:val="nil"/>
            </w:tcBorders>
          </w:tcPr>
          <w:p w14:paraId="628DBDB1" w14:textId="77777777" w:rsidR="00187F01" w:rsidRDefault="00187F01" w:rsidP="00187F01">
            <w:pPr>
              <w:rPr>
                <w:rFonts w:ascii="Calibri" w:hAnsi="Calibri" w:cs="Calibri"/>
                <w:i/>
                <w:iCs/>
                <w:color w:val="0F0F0F"/>
                <w:sz w:val="22"/>
                <w:szCs w:val="22"/>
              </w:rPr>
            </w:pPr>
          </w:p>
        </w:tc>
        <w:tc>
          <w:tcPr>
            <w:tcW w:w="2790" w:type="dxa"/>
            <w:tcBorders>
              <w:top w:val="nil"/>
              <w:left w:val="nil"/>
              <w:bottom w:val="nil"/>
              <w:right w:val="nil"/>
            </w:tcBorders>
          </w:tcPr>
          <w:p w14:paraId="72B30DA2" w14:textId="77777777" w:rsidR="00187F01" w:rsidRDefault="00187F01" w:rsidP="00187F01">
            <w:pPr>
              <w:rPr>
                <w:rFonts w:ascii="Calibri" w:hAnsi="Calibri" w:cs="Calibri"/>
                <w:i/>
                <w:iCs/>
                <w:color w:val="0F0F0F"/>
                <w:sz w:val="22"/>
                <w:szCs w:val="22"/>
              </w:rPr>
            </w:pPr>
            <w:r>
              <w:rPr>
                <w:rFonts w:ascii="Calibri" w:hAnsi="Calibri" w:cs="Calibri"/>
                <w:i/>
                <w:iCs/>
                <w:color w:val="0F0F0F"/>
                <w:sz w:val="22"/>
                <w:szCs w:val="22"/>
              </w:rPr>
              <w:t>Relatienaam met</w:t>
            </w:r>
          </w:p>
          <w:p w14:paraId="5A1EF3FD" w14:textId="77777777" w:rsidR="00187F01" w:rsidRDefault="00187F01" w:rsidP="00187F01">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70831FBA" w14:textId="77777777" w:rsidR="00187F01" w:rsidRDefault="00187F01" w:rsidP="00187F01">
            <w:pPr>
              <w:rPr>
                <w:rFonts w:ascii="Calibri" w:hAnsi="Calibri" w:cs="Calibri"/>
                <w:color w:val="0F0F0F"/>
                <w:sz w:val="22"/>
                <w:szCs w:val="22"/>
              </w:rPr>
            </w:pPr>
            <w:r>
              <w:rPr>
                <w:rFonts w:ascii="Calibri" w:hAnsi="Calibri" w:cs="Calibri"/>
                <w:i/>
                <w:iCs/>
                <w:color w:val="0F0F0F"/>
                <w:sz w:val="22"/>
                <w:szCs w:val="22"/>
              </w:rPr>
              <w:t>Definitie</w:t>
            </w:r>
          </w:p>
        </w:tc>
      </w:tr>
      <w:tr w:rsidR="00187F01" w14:paraId="5593CECE" w14:textId="77777777" w:rsidTr="00187F01">
        <w:tc>
          <w:tcPr>
            <w:tcW w:w="450" w:type="dxa"/>
            <w:tcBorders>
              <w:top w:val="nil"/>
              <w:left w:val="nil"/>
              <w:bottom w:val="nil"/>
              <w:right w:val="nil"/>
            </w:tcBorders>
          </w:tcPr>
          <w:p w14:paraId="4DEB8F29"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60DFE9F0"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091E986C"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bevat</w:t>
            </w:r>
            <w:r>
              <w:rPr>
                <w:rFonts w:ascii="Calibri" w:hAnsi="Calibri" w:cs="Calibri"/>
                <w:color w:val="0F0F0F"/>
                <w:sz w:val="22"/>
                <w:szCs w:val="22"/>
              </w:rPr>
              <w:fldChar w:fldCharType="end"/>
            </w:r>
          </w:p>
          <w:p w14:paraId="75CA20DA"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KADASTRALE ONROERENDE ZAAK</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665B3F2F"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aanduidingen van de KADASTRALE ONROERENDE ZAAKen opgenomen in de Basis Registratie Kadaster die geheel of gedeeltelijk deel uitmaken van het WOZ-OBJECT.</w:t>
            </w:r>
            <w:r>
              <w:fldChar w:fldCharType="end"/>
            </w:r>
          </w:p>
        </w:tc>
      </w:tr>
      <w:tr w:rsidR="00187F01" w14:paraId="377710AF" w14:textId="77777777" w:rsidTr="00187F01">
        <w:trPr>
          <w:trHeight w:hRule="exact" w:val="128"/>
        </w:trPr>
        <w:tc>
          <w:tcPr>
            <w:tcW w:w="450" w:type="dxa"/>
            <w:tcBorders>
              <w:top w:val="nil"/>
              <w:left w:val="nil"/>
              <w:bottom w:val="nil"/>
              <w:right w:val="nil"/>
            </w:tcBorders>
          </w:tcPr>
          <w:p w14:paraId="2271A1C9"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7C58538A" w14:textId="77777777" w:rsidR="00187F01" w:rsidRDefault="00187F01" w:rsidP="00187F01">
            <w:pPr>
              <w:rPr>
                <w:rFonts w:ascii="Calibri" w:hAnsi="Calibri" w:cs="Calibri"/>
                <w:color w:val="0F0F0F"/>
                <w:sz w:val="22"/>
                <w:szCs w:val="22"/>
              </w:rPr>
            </w:pPr>
          </w:p>
        </w:tc>
        <w:tc>
          <w:tcPr>
            <w:tcW w:w="6120" w:type="dxa"/>
            <w:tcBorders>
              <w:top w:val="nil"/>
              <w:left w:val="nil"/>
              <w:bottom w:val="nil"/>
              <w:right w:val="nil"/>
            </w:tcBorders>
          </w:tcPr>
          <w:p w14:paraId="6389C5D3" w14:textId="77777777" w:rsidR="00187F01" w:rsidRDefault="00187F01" w:rsidP="00187F01">
            <w:pPr>
              <w:rPr>
                <w:rFonts w:ascii="Calibri" w:hAnsi="Calibri" w:cs="Calibri"/>
                <w:color w:val="0F0F0F"/>
                <w:sz w:val="22"/>
                <w:szCs w:val="22"/>
              </w:rPr>
            </w:pPr>
          </w:p>
        </w:tc>
      </w:tr>
      <w:tr w:rsidR="00187F01" w14:paraId="4FB3B495" w14:textId="77777777" w:rsidTr="00187F01">
        <w:tc>
          <w:tcPr>
            <w:tcW w:w="450" w:type="dxa"/>
            <w:tcBorders>
              <w:top w:val="nil"/>
              <w:left w:val="nil"/>
              <w:bottom w:val="nil"/>
              <w:right w:val="nil"/>
            </w:tcBorders>
          </w:tcPr>
          <w:p w14:paraId="6DC7EC07"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29B6BC4F"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p w14:paraId="6262EE9A"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w:t>
            </w:r>
            <w:r>
              <w:rPr>
                <w:rFonts w:ascii="Calibri" w:hAnsi="Calibri" w:cs="Calibri"/>
                <w:color w:val="0F0F0F"/>
                <w:sz w:val="22"/>
                <w:szCs w:val="22"/>
              </w:rPr>
              <w:fldChar w:fldCharType="end"/>
            </w:r>
          </w:p>
          <w:p w14:paraId="086863DD"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WOZ-WAARDE</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27CBC790"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aan het WOZ-OBJECT gerelateerde WOZ-WAARDEn</w:t>
            </w:r>
            <w:r>
              <w:fldChar w:fldCharType="end"/>
            </w:r>
          </w:p>
        </w:tc>
      </w:tr>
      <w:tr w:rsidR="00187F01" w14:paraId="4D99D707" w14:textId="77777777" w:rsidTr="00187F01">
        <w:trPr>
          <w:trHeight w:hRule="exact" w:val="128"/>
        </w:trPr>
        <w:tc>
          <w:tcPr>
            <w:tcW w:w="450" w:type="dxa"/>
            <w:tcBorders>
              <w:top w:val="nil"/>
              <w:left w:val="nil"/>
              <w:bottom w:val="nil"/>
              <w:right w:val="nil"/>
            </w:tcBorders>
          </w:tcPr>
          <w:p w14:paraId="3C2386BB"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39F47C2A" w14:textId="77777777" w:rsidR="00187F01" w:rsidRDefault="00187F01" w:rsidP="00187F01">
            <w:pPr>
              <w:rPr>
                <w:rFonts w:ascii="Calibri" w:hAnsi="Calibri" w:cs="Calibri"/>
                <w:color w:val="0F0F0F"/>
                <w:sz w:val="22"/>
                <w:szCs w:val="22"/>
              </w:rPr>
            </w:pPr>
          </w:p>
        </w:tc>
        <w:tc>
          <w:tcPr>
            <w:tcW w:w="6120" w:type="dxa"/>
            <w:tcBorders>
              <w:top w:val="nil"/>
              <w:left w:val="nil"/>
              <w:bottom w:val="nil"/>
              <w:right w:val="nil"/>
            </w:tcBorders>
          </w:tcPr>
          <w:p w14:paraId="734C34FE" w14:textId="77777777" w:rsidR="00187F01" w:rsidRDefault="00187F01" w:rsidP="00187F01">
            <w:pPr>
              <w:rPr>
                <w:rFonts w:ascii="Calibri" w:hAnsi="Calibri" w:cs="Calibri"/>
                <w:color w:val="0F0F0F"/>
                <w:sz w:val="22"/>
                <w:szCs w:val="22"/>
              </w:rPr>
            </w:pPr>
          </w:p>
        </w:tc>
      </w:tr>
      <w:tr w:rsidR="00187F01" w14:paraId="1E18FB2B" w14:textId="77777777" w:rsidTr="00187F01">
        <w:tc>
          <w:tcPr>
            <w:tcW w:w="450" w:type="dxa"/>
            <w:tcBorders>
              <w:top w:val="nil"/>
              <w:left w:val="nil"/>
              <w:bottom w:val="nil"/>
              <w:right w:val="nil"/>
            </w:tcBorders>
          </w:tcPr>
          <w:p w14:paraId="21DB10F8"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6C26C35F"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26220614"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 als aangewezen belanghebbende</w:t>
            </w:r>
            <w:r>
              <w:rPr>
                <w:rFonts w:ascii="Calibri" w:hAnsi="Calibri" w:cs="Calibri"/>
                <w:color w:val="0F0F0F"/>
                <w:sz w:val="22"/>
                <w:szCs w:val="22"/>
              </w:rPr>
              <w:fldChar w:fldCharType="end"/>
            </w:r>
          </w:p>
          <w:p w14:paraId="024FFCC5"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SUBJECT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1A0BA54"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 van de natuurlijk of niet-natuurlijk persoon of vestiging die als belanghebbende is aangewezen.</w:t>
            </w:r>
            <w:r>
              <w:fldChar w:fldCharType="end"/>
            </w:r>
          </w:p>
        </w:tc>
      </w:tr>
      <w:tr w:rsidR="00187F01" w14:paraId="3BC542D1" w14:textId="77777777" w:rsidTr="00187F01">
        <w:trPr>
          <w:trHeight w:hRule="exact" w:val="128"/>
        </w:trPr>
        <w:tc>
          <w:tcPr>
            <w:tcW w:w="450" w:type="dxa"/>
            <w:tcBorders>
              <w:top w:val="nil"/>
              <w:left w:val="nil"/>
              <w:bottom w:val="nil"/>
              <w:right w:val="nil"/>
            </w:tcBorders>
          </w:tcPr>
          <w:p w14:paraId="3F685226"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2024581E" w14:textId="77777777" w:rsidR="00187F01" w:rsidRDefault="00187F01" w:rsidP="00187F01">
            <w:pPr>
              <w:rPr>
                <w:rFonts w:ascii="Calibri" w:hAnsi="Calibri" w:cs="Calibri"/>
                <w:color w:val="0F0F0F"/>
                <w:sz w:val="22"/>
                <w:szCs w:val="22"/>
              </w:rPr>
            </w:pPr>
          </w:p>
        </w:tc>
        <w:tc>
          <w:tcPr>
            <w:tcW w:w="6120" w:type="dxa"/>
            <w:tcBorders>
              <w:top w:val="nil"/>
              <w:left w:val="nil"/>
              <w:bottom w:val="nil"/>
              <w:right w:val="nil"/>
            </w:tcBorders>
          </w:tcPr>
          <w:p w14:paraId="2D554859" w14:textId="77777777" w:rsidR="00187F01" w:rsidRDefault="00187F01" w:rsidP="00187F01">
            <w:pPr>
              <w:rPr>
                <w:rFonts w:ascii="Calibri" w:hAnsi="Calibri" w:cs="Calibri"/>
                <w:color w:val="0F0F0F"/>
                <w:sz w:val="22"/>
                <w:szCs w:val="22"/>
              </w:rPr>
            </w:pPr>
          </w:p>
        </w:tc>
      </w:tr>
      <w:tr w:rsidR="00187F01" w14:paraId="327E7886" w14:textId="77777777" w:rsidTr="00187F01">
        <w:tc>
          <w:tcPr>
            <w:tcW w:w="450" w:type="dxa"/>
            <w:tcBorders>
              <w:top w:val="nil"/>
              <w:left w:val="nil"/>
              <w:bottom w:val="nil"/>
              <w:right w:val="nil"/>
            </w:tcBorders>
          </w:tcPr>
          <w:p w14:paraId="19A12684"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564F6095"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WOZ-DEELOBJECT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p w14:paraId="3E390AAC"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is onderdeel van</w:t>
            </w:r>
            <w:r>
              <w:rPr>
                <w:rFonts w:ascii="Calibri" w:hAnsi="Calibri" w:cs="Calibri"/>
                <w:color w:val="0F0F0F"/>
                <w:sz w:val="22"/>
                <w:szCs w:val="22"/>
              </w:rPr>
              <w:fldChar w:fldCharType="end"/>
            </w:r>
          </w:p>
          <w:p w14:paraId="2D5B3A75"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WOZ-OBJECT</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FDE6968"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aanduidingen van de WOZ-DEELOBJECTen waaruit het WOZ-OBJECT bestaat.</w:t>
            </w:r>
            <w:r>
              <w:fldChar w:fldCharType="end"/>
            </w:r>
          </w:p>
        </w:tc>
      </w:tr>
      <w:tr w:rsidR="00187F01" w14:paraId="5D3C2222" w14:textId="77777777" w:rsidTr="00187F01">
        <w:trPr>
          <w:trHeight w:hRule="exact" w:val="128"/>
        </w:trPr>
        <w:tc>
          <w:tcPr>
            <w:tcW w:w="450" w:type="dxa"/>
            <w:tcBorders>
              <w:top w:val="nil"/>
              <w:left w:val="nil"/>
              <w:bottom w:val="nil"/>
              <w:right w:val="nil"/>
            </w:tcBorders>
          </w:tcPr>
          <w:p w14:paraId="38E279EE"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636C83B7" w14:textId="77777777" w:rsidR="00187F01" w:rsidRDefault="00187F01" w:rsidP="00187F01">
            <w:pPr>
              <w:rPr>
                <w:rFonts w:ascii="Calibri" w:hAnsi="Calibri" w:cs="Calibri"/>
                <w:color w:val="0F0F0F"/>
                <w:sz w:val="22"/>
                <w:szCs w:val="22"/>
              </w:rPr>
            </w:pPr>
          </w:p>
        </w:tc>
        <w:tc>
          <w:tcPr>
            <w:tcW w:w="6120" w:type="dxa"/>
            <w:tcBorders>
              <w:top w:val="nil"/>
              <w:left w:val="nil"/>
              <w:bottom w:val="nil"/>
              <w:right w:val="nil"/>
            </w:tcBorders>
          </w:tcPr>
          <w:p w14:paraId="5505DEAB" w14:textId="77777777" w:rsidR="00187F01" w:rsidRDefault="00187F01" w:rsidP="00187F01">
            <w:pPr>
              <w:rPr>
                <w:rFonts w:ascii="Calibri" w:hAnsi="Calibri" w:cs="Calibri"/>
                <w:color w:val="0F0F0F"/>
                <w:sz w:val="22"/>
                <w:szCs w:val="22"/>
              </w:rPr>
            </w:pPr>
          </w:p>
        </w:tc>
      </w:tr>
      <w:tr w:rsidR="00187F01" w14:paraId="34D1CBC0" w14:textId="77777777" w:rsidTr="00187F01">
        <w:tc>
          <w:tcPr>
            <w:tcW w:w="450" w:type="dxa"/>
            <w:tcBorders>
              <w:top w:val="nil"/>
              <w:left w:val="nil"/>
              <w:bottom w:val="nil"/>
              <w:right w:val="nil"/>
            </w:tcBorders>
          </w:tcPr>
          <w:p w14:paraId="66F64E49"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122641DB"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60B92149"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ligt aan</w:t>
            </w:r>
            <w:r>
              <w:rPr>
                <w:rFonts w:ascii="Calibri" w:hAnsi="Calibri" w:cs="Calibri"/>
                <w:color w:val="0F0F0F"/>
                <w:sz w:val="22"/>
                <w:szCs w:val="22"/>
              </w:rPr>
              <w:fldChar w:fldCharType="end"/>
            </w:r>
          </w:p>
          <w:p w14:paraId="393EC63C"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OPENBARE RUIMTE</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3847C809"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unieke aanduiding van de OPENBARE RUIMTE waarvan de aanduiding van het WOZ-object wordt afgeleid met behulp van de locatieomschrijving.</w:t>
            </w:r>
            <w:r>
              <w:fldChar w:fldCharType="end"/>
            </w:r>
          </w:p>
        </w:tc>
      </w:tr>
      <w:tr w:rsidR="00187F01" w14:paraId="7183FDFC" w14:textId="77777777" w:rsidTr="00187F01">
        <w:trPr>
          <w:trHeight w:hRule="exact" w:val="128"/>
        </w:trPr>
        <w:tc>
          <w:tcPr>
            <w:tcW w:w="450" w:type="dxa"/>
            <w:tcBorders>
              <w:top w:val="nil"/>
              <w:left w:val="nil"/>
              <w:bottom w:val="nil"/>
              <w:right w:val="nil"/>
            </w:tcBorders>
          </w:tcPr>
          <w:p w14:paraId="6F824D5A"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74DE7645" w14:textId="77777777" w:rsidR="00187F01" w:rsidRDefault="00187F01" w:rsidP="00187F01">
            <w:pPr>
              <w:rPr>
                <w:rFonts w:ascii="Calibri" w:hAnsi="Calibri" w:cs="Calibri"/>
                <w:color w:val="0F0F0F"/>
                <w:sz w:val="22"/>
                <w:szCs w:val="22"/>
              </w:rPr>
            </w:pPr>
          </w:p>
        </w:tc>
        <w:tc>
          <w:tcPr>
            <w:tcW w:w="6120" w:type="dxa"/>
            <w:tcBorders>
              <w:top w:val="nil"/>
              <w:left w:val="nil"/>
              <w:bottom w:val="nil"/>
              <w:right w:val="nil"/>
            </w:tcBorders>
          </w:tcPr>
          <w:p w14:paraId="156C2995" w14:textId="77777777" w:rsidR="00187F01" w:rsidRDefault="00187F01" w:rsidP="00187F01">
            <w:pPr>
              <w:rPr>
                <w:rFonts w:ascii="Calibri" w:hAnsi="Calibri" w:cs="Calibri"/>
                <w:color w:val="0F0F0F"/>
                <w:sz w:val="22"/>
                <w:szCs w:val="22"/>
              </w:rPr>
            </w:pPr>
          </w:p>
        </w:tc>
      </w:tr>
      <w:tr w:rsidR="00187F01" w14:paraId="7DD63627" w14:textId="77777777" w:rsidTr="00187F01">
        <w:tc>
          <w:tcPr>
            <w:tcW w:w="450" w:type="dxa"/>
            <w:tcBorders>
              <w:top w:val="nil"/>
              <w:left w:val="nil"/>
              <w:bottom w:val="nil"/>
              <w:right w:val="nil"/>
            </w:tcBorders>
          </w:tcPr>
          <w:p w14:paraId="6FB3A9F9"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5A8CB85B"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p w14:paraId="6389617C"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ontleent aanduiding aan</w:t>
            </w:r>
            <w:r>
              <w:rPr>
                <w:rFonts w:ascii="Calibri" w:hAnsi="Calibri" w:cs="Calibri"/>
                <w:color w:val="0F0F0F"/>
                <w:sz w:val="22"/>
                <w:szCs w:val="22"/>
              </w:rPr>
              <w:fldChar w:fldCharType="end"/>
            </w:r>
          </w:p>
          <w:p w14:paraId="286DB780" w14:textId="77777777" w:rsidR="00187F01" w:rsidRDefault="00187F01" w:rsidP="00187F01">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ADRESSEERBAAR OBJECT AANDUIDING</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0..1</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14258118" w14:textId="77777777" w:rsidR="00187F01" w:rsidRDefault="00187F01"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ADRESSEERBAAR OBJECT AANDUIDING waarvan de locatieaanduiding van het WOZ-object wordt afgeleid met behulp van het adres bij de ADRESSEERBAAR OBJECT AANDUIDING en de locatieomschrijving van het WOZ-object.</w:t>
            </w:r>
            <w:r>
              <w:fldChar w:fldCharType="end"/>
            </w:r>
          </w:p>
        </w:tc>
      </w:tr>
      <w:tr w:rsidR="00187F01" w14:paraId="5EF70365" w14:textId="77777777" w:rsidTr="00187F01">
        <w:trPr>
          <w:trHeight w:hRule="exact" w:val="128"/>
        </w:trPr>
        <w:tc>
          <w:tcPr>
            <w:tcW w:w="450" w:type="dxa"/>
            <w:tcBorders>
              <w:top w:val="nil"/>
              <w:left w:val="nil"/>
              <w:bottom w:val="nil"/>
              <w:right w:val="nil"/>
            </w:tcBorders>
          </w:tcPr>
          <w:p w14:paraId="1DE87E77" w14:textId="77777777" w:rsidR="00187F01" w:rsidRDefault="00187F01" w:rsidP="00187F01">
            <w:pPr>
              <w:rPr>
                <w:rStyle w:val="SSBookmark"/>
                <w:highlight w:val="yellow"/>
                <w:u w:color="000000"/>
              </w:rPr>
            </w:pPr>
          </w:p>
        </w:tc>
        <w:tc>
          <w:tcPr>
            <w:tcW w:w="2790" w:type="dxa"/>
            <w:tcBorders>
              <w:top w:val="nil"/>
              <w:left w:val="nil"/>
              <w:bottom w:val="nil"/>
              <w:right w:val="nil"/>
            </w:tcBorders>
          </w:tcPr>
          <w:p w14:paraId="7B485E4A" w14:textId="77777777" w:rsidR="00187F01" w:rsidRDefault="00187F01" w:rsidP="00187F01">
            <w:pPr>
              <w:rPr>
                <w:rFonts w:ascii="Calibri" w:hAnsi="Calibri" w:cs="Calibri"/>
                <w:color w:val="0F0F0F"/>
                <w:sz w:val="22"/>
                <w:szCs w:val="22"/>
              </w:rPr>
            </w:pPr>
          </w:p>
        </w:tc>
        <w:tc>
          <w:tcPr>
            <w:tcW w:w="6120" w:type="dxa"/>
            <w:tcBorders>
              <w:top w:val="nil"/>
              <w:left w:val="nil"/>
              <w:bottom w:val="nil"/>
              <w:right w:val="nil"/>
            </w:tcBorders>
          </w:tcPr>
          <w:p w14:paraId="22562C87" w14:textId="77777777" w:rsidR="00187F01" w:rsidRDefault="00187F01" w:rsidP="00187F01">
            <w:pPr>
              <w:rPr>
                <w:rFonts w:ascii="Calibri" w:hAnsi="Calibri" w:cs="Calibri"/>
                <w:color w:val="0F0F0F"/>
                <w:sz w:val="22"/>
                <w:szCs w:val="22"/>
              </w:rPr>
            </w:pPr>
          </w:p>
        </w:tc>
      </w:tr>
    </w:tbl>
    <w:p w14:paraId="454A170D" w14:textId="77777777" w:rsidR="00187F01" w:rsidRDefault="00187F01" w:rsidP="00187F01">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87F01" w14:paraId="027E3285" w14:textId="77777777" w:rsidTr="00187F01">
        <w:tc>
          <w:tcPr>
            <w:tcW w:w="9360" w:type="dxa"/>
            <w:tcBorders>
              <w:top w:val="nil"/>
              <w:left w:val="nil"/>
              <w:bottom w:val="nil"/>
              <w:right w:val="nil"/>
            </w:tcBorders>
          </w:tcPr>
          <w:p w14:paraId="46633400" w14:textId="77777777" w:rsidR="00187F01" w:rsidRDefault="00187F01" w:rsidP="00187F01">
            <w:pPr>
              <w:rPr>
                <w:rFonts w:ascii="Calibri" w:hAnsi="Calibri" w:cs="Calibri"/>
                <w:b/>
                <w:bCs/>
                <w:color w:val="0F0F0F"/>
                <w:sz w:val="22"/>
                <w:szCs w:val="22"/>
              </w:rPr>
            </w:pPr>
            <w:r>
              <w:rPr>
                <w:rFonts w:ascii="Calibri" w:hAnsi="Calibri" w:cs="Calibri"/>
                <w:b/>
                <w:bCs/>
                <w:color w:val="0F0F0F"/>
                <w:sz w:val="22"/>
                <w:szCs w:val="22"/>
              </w:rPr>
              <w:t>Toelichting objecttype</w:t>
            </w:r>
          </w:p>
          <w:p w14:paraId="66CEBB84" w14:textId="77777777" w:rsidR="00187F01" w:rsidRDefault="00187F01" w:rsidP="00187F01">
            <w:pPr>
              <w:ind w:left="720"/>
              <w:rPr>
                <w:rFonts w:ascii="Calibri" w:hAnsi="Calibri" w:cs="Calibri"/>
                <w:color w:val="0F0F0F"/>
                <w:sz w:val="22"/>
                <w:szCs w:val="22"/>
              </w:rPr>
            </w:pPr>
            <w:r>
              <w:rPr>
                <w:rFonts w:ascii="Calibri" w:hAnsi="Calibri" w:cs="Calibri"/>
                <w:color w:val="0F0F0F"/>
                <w:sz w:val="22"/>
                <w:szCs w:val="22"/>
              </w:rPr>
              <w:t>Dit objecttype komt voort uit de objectafbakeningsvoorschriften van artikel 16 van de Wet WOZ.</w:t>
            </w:r>
          </w:p>
          <w:p w14:paraId="23FC96CA" w14:textId="77777777" w:rsidR="00187F01" w:rsidRDefault="00187F01" w:rsidP="00187F01">
            <w:pPr>
              <w:ind w:left="720"/>
              <w:rPr>
                <w:rFonts w:ascii="Calibri" w:hAnsi="Calibri" w:cs="Calibri"/>
                <w:color w:val="0F0F0F"/>
                <w:sz w:val="22"/>
                <w:szCs w:val="22"/>
              </w:rPr>
            </w:pPr>
            <w:r>
              <w:rPr>
                <w:rFonts w:ascii="Calibri" w:hAnsi="Calibri" w:cs="Calibri"/>
                <w:color w:val="0F0F0F"/>
                <w:sz w:val="22"/>
                <w:szCs w:val="22"/>
              </w:rPr>
              <w:t>De unieke identificatie van het WOZ-object is het WOZ-objectnummer. De WOZ-object-aanduiding, een secundaire identificatie, wordt samengesteld uit de adresgegevens van één van de, aan het WOZ-object via het WOZdeelobject, gerelateerde gebouwde objecten en/of benoemde terreinen dan wel van een nabij gelegen gebouwd object of benoemd terrein, in beide gevallen (eventueel) aangevuld met de locatie-omschrijving.</w:t>
            </w:r>
          </w:p>
          <w:p w14:paraId="2C318313" w14:textId="77777777" w:rsidR="00187F01" w:rsidRDefault="00187F01" w:rsidP="00187F01">
            <w:pPr>
              <w:ind w:left="720"/>
              <w:rPr>
                <w:rFonts w:ascii="Calibri" w:hAnsi="Calibri" w:cs="Calibri"/>
                <w:color w:val="0F0F0F"/>
                <w:sz w:val="22"/>
                <w:szCs w:val="22"/>
              </w:rPr>
            </w:pPr>
          </w:p>
        </w:tc>
      </w:tr>
    </w:tbl>
    <w:p w14:paraId="6A7A5834" w14:textId="3E64B7C9" w:rsidR="00187F01" w:rsidRPr="00187F01" w:rsidRDefault="00187F01" w:rsidP="00F309C2">
      <w:pPr>
        <w:pStyle w:val="Kop2"/>
      </w:pPr>
      <w:r>
        <w:rPr>
          <w:rFonts w:eastAsia="Times New Roman"/>
          <w:color w:val="0F0F0F"/>
        </w:rPr>
        <w:br w:type="page"/>
      </w:r>
    </w:p>
    <w:p w14:paraId="004A9005" w14:textId="52BBA61C" w:rsidR="00F309C2" w:rsidRDefault="00F309C2" w:rsidP="00F309C2">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«Objecttype»</w:t>
      </w:r>
      <w:r>
        <w:rPr>
          <w:b w:val="0"/>
          <w:bCs w:val="0"/>
          <w:color w:val="auto"/>
          <w:sz w:val="20"/>
          <w:szCs w:val="20"/>
        </w:rPr>
        <w:fldChar w:fldCharType="end"/>
      </w:r>
      <w:r>
        <w:t xml:space="preserve"> </w:t>
      </w:r>
      <w:r>
        <w:fldChar w:fldCharType="begin" w:fldLock="1"/>
      </w:r>
      <w:r>
        <w:instrText>MERGEFIELD Element.Name</w:instrText>
      </w:r>
      <w:r>
        <w:fldChar w:fldCharType="separate"/>
      </w:r>
      <w:r>
        <w:t>WOZ-WAARDE</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F309C2" w14:paraId="309DFC65" w14:textId="77777777" w:rsidTr="00187F01">
        <w:trPr>
          <w:trHeight w:val="271"/>
        </w:trPr>
        <w:tc>
          <w:tcPr>
            <w:tcW w:w="2340" w:type="dxa"/>
            <w:gridSpan w:val="2"/>
            <w:tcBorders>
              <w:top w:val="nil"/>
              <w:left w:val="nil"/>
              <w:bottom w:val="nil"/>
              <w:right w:val="nil"/>
            </w:tcBorders>
          </w:tcPr>
          <w:p w14:paraId="4783BAE6" w14:textId="77777777" w:rsidR="00F309C2" w:rsidRDefault="00F309C2" w:rsidP="00187F01">
            <w:pPr>
              <w:rPr>
                <w:rFonts w:ascii="Calibri" w:hAnsi="Calibri" w:cs="Calibri"/>
                <w:color w:val="0F0F0F"/>
                <w:sz w:val="22"/>
                <w:szCs w:val="22"/>
              </w:rPr>
            </w:pPr>
            <w:r>
              <w:rPr>
                <w:rFonts w:ascii="Calibri" w:hAnsi="Calibri" w:cs="Calibri"/>
                <w:b/>
                <w:bCs/>
                <w:color w:val="0F0F0F"/>
                <w:sz w:val="22"/>
                <w:szCs w:val="22"/>
              </w:rPr>
              <w:t>Naam</w:t>
            </w:r>
          </w:p>
        </w:tc>
        <w:tc>
          <w:tcPr>
            <w:tcW w:w="7020" w:type="dxa"/>
            <w:gridSpan w:val="4"/>
            <w:tcBorders>
              <w:top w:val="nil"/>
              <w:left w:val="nil"/>
              <w:bottom w:val="nil"/>
              <w:right w:val="nil"/>
            </w:tcBorders>
          </w:tcPr>
          <w:p w14:paraId="23A5F468"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WOZ-WAARDE</w:t>
            </w:r>
            <w:r>
              <w:fldChar w:fldCharType="end"/>
            </w:r>
          </w:p>
        </w:tc>
      </w:tr>
      <w:tr w:rsidR="00F309C2" w14:paraId="6A3BB6D9" w14:textId="77777777" w:rsidTr="00187F01">
        <w:trPr>
          <w:trHeight w:hRule="exact" w:val="128"/>
        </w:trPr>
        <w:tc>
          <w:tcPr>
            <w:tcW w:w="2340" w:type="dxa"/>
            <w:gridSpan w:val="2"/>
            <w:tcBorders>
              <w:top w:val="nil"/>
              <w:left w:val="nil"/>
              <w:bottom w:val="nil"/>
              <w:right w:val="nil"/>
            </w:tcBorders>
          </w:tcPr>
          <w:p w14:paraId="37E87487"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6BCB1D9B" w14:textId="77777777" w:rsidR="00F309C2" w:rsidRDefault="00F309C2" w:rsidP="00187F01">
            <w:pPr>
              <w:rPr>
                <w:rFonts w:ascii="Calibri" w:hAnsi="Calibri" w:cs="Calibri"/>
                <w:color w:val="0F0F0F"/>
                <w:sz w:val="22"/>
                <w:szCs w:val="22"/>
              </w:rPr>
            </w:pPr>
          </w:p>
        </w:tc>
      </w:tr>
      <w:tr w:rsidR="00F309C2" w14:paraId="123B46AD" w14:textId="77777777" w:rsidTr="00187F01">
        <w:tc>
          <w:tcPr>
            <w:tcW w:w="2340" w:type="dxa"/>
            <w:gridSpan w:val="2"/>
            <w:tcBorders>
              <w:top w:val="nil"/>
              <w:left w:val="nil"/>
              <w:bottom w:val="nil"/>
              <w:right w:val="nil"/>
            </w:tcBorders>
          </w:tcPr>
          <w:p w14:paraId="0FE28045" w14:textId="77777777" w:rsidR="00F309C2" w:rsidRDefault="00F309C2" w:rsidP="00187F01">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7F5F9DF2"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WRD</w:t>
            </w:r>
            <w:r>
              <w:fldChar w:fldCharType="end"/>
            </w:r>
          </w:p>
        </w:tc>
      </w:tr>
      <w:tr w:rsidR="00F309C2" w14:paraId="4FF2A5A3" w14:textId="77777777" w:rsidTr="00187F01">
        <w:trPr>
          <w:trHeight w:hRule="exact" w:val="128"/>
        </w:trPr>
        <w:tc>
          <w:tcPr>
            <w:tcW w:w="2340" w:type="dxa"/>
            <w:gridSpan w:val="2"/>
            <w:tcBorders>
              <w:top w:val="nil"/>
              <w:left w:val="nil"/>
              <w:bottom w:val="nil"/>
              <w:right w:val="nil"/>
            </w:tcBorders>
          </w:tcPr>
          <w:p w14:paraId="071314C5"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02108CB5" w14:textId="77777777" w:rsidR="00F309C2" w:rsidRDefault="00F309C2" w:rsidP="00187F01">
            <w:pPr>
              <w:rPr>
                <w:rFonts w:ascii="Calibri" w:hAnsi="Calibri" w:cs="Calibri"/>
                <w:color w:val="0F0F0F"/>
                <w:sz w:val="22"/>
                <w:szCs w:val="22"/>
              </w:rPr>
            </w:pPr>
          </w:p>
        </w:tc>
      </w:tr>
      <w:tr w:rsidR="00F309C2" w14:paraId="0DBC1E19" w14:textId="77777777" w:rsidTr="00187F01">
        <w:tc>
          <w:tcPr>
            <w:tcW w:w="2340" w:type="dxa"/>
            <w:gridSpan w:val="2"/>
            <w:tcBorders>
              <w:top w:val="nil"/>
              <w:left w:val="nil"/>
              <w:bottom w:val="nil"/>
              <w:right w:val="nil"/>
            </w:tcBorders>
          </w:tcPr>
          <w:p w14:paraId="2AC94CAA"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Herkomst</w:t>
            </w:r>
          </w:p>
        </w:tc>
        <w:tc>
          <w:tcPr>
            <w:tcW w:w="7020" w:type="dxa"/>
            <w:gridSpan w:val="4"/>
            <w:tcBorders>
              <w:top w:val="nil"/>
              <w:left w:val="nil"/>
              <w:bottom w:val="nil"/>
              <w:right w:val="nil"/>
            </w:tcBorders>
          </w:tcPr>
          <w:p w14:paraId="078ED633"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t>BRWOZ</w:t>
            </w:r>
          </w:p>
        </w:tc>
      </w:tr>
      <w:tr w:rsidR="00F309C2" w14:paraId="1F0F4785" w14:textId="77777777" w:rsidTr="00187F01">
        <w:trPr>
          <w:trHeight w:hRule="exact" w:val="128"/>
        </w:trPr>
        <w:tc>
          <w:tcPr>
            <w:tcW w:w="2340" w:type="dxa"/>
            <w:gridSpan w:val="2"/>
            <w:tcBorders>
              <w:top w:val="nil"/>
              <w:left w:val="nil"/>
              <w:bottom w:val="nil"/>
              <w:right w:val="nil"/>
            </w:tcBorders>
          </w:tcPr>
          <w:p w14:paraId="04DB6812"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70343CD9" w14:textId="77777777" w:rsidR="00F309C2" w:rsidRDefault="00F309C2" w:rsidP="00187F01">
            <w:pPr>
              <w:rPr>
                <w:rFonts w:ascii="Calibri" w:hAnsi="Calibri" w:cs="Calibri"/>
                <w:color w:val="0F0F0F"/>
                <w:sz w:val="22"/>
                <w:szCs w:val="22"/>
              </w:rPr>
            </w:pPr>
          </w:p>
        </w:tc>
      </w:tr>
      <w:tr w:rsidR="00F309C2" w14:paraId="7C580F05" w14:textId="77777777" w:rsidTr="00187F01">
        <w:trPr>
          <w:trHeight w:val="230"/>
        </w:trPr>
        <w:tc>
          <w:tcPr>
            <w:tcW w:w="2340" w:type="dxa"/>
            <w:gridSpan w:val="2"/>
            <w:tcBorders>
              <w:top w:val="nil"/>
              <w:left w:val="nil"/>
              <w:bottom w:val="nil"/>
              <w:right w:val="nil"/>
            </w:tcBorders>
          </w:tcPr>
          <w:p w14:paraId="2837885E"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757749D3"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De op grond van de Wet WOZ vastgestelde waarde van het WOZ-object naar de genoemde waardepeildatum.</w:t>
            </w:r>
            <w:r>
              <w:fldChar w:fldCharType="end"/>
            </w:r>
          </w:p>
        </w:tc>
      </w:tr>
      <w:tr w:rsidR="00F309C2" w14:paraId="4AD43845" w14:textId="77777777" w:rsidTr="00187F01">
        <w:trPr>
          <w:trHeight w:hRule="exact" w:val="68"/>
        </w:trPr>
        <w:tc>
          <w:tcPr>
            <w:tcW w:w="2340" w:type="dxa"/>
            <w:gridSpan w:val="2"/>
            <w:tcBorders>
              <w:top w:val="nil"/>
              <w:left w:val="nil"/>
              <w:bottom w:val="nil"/>
              <w:right w:val="nil"/>
            </w:tcBorders>
          </w:tcPr>
          <w:p w14:paraId="59453E42"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5072452A" w14:textId="77777777" w:rsidR="00F309C2" w:rsidRDefault="00F309C2" w:rsidP="00187F01">
            <w:pPr>
              <w:rPr>
                <w:rFonts w:ascii="Calibri" w:hAnsi="Calibri" w:cs="Calibri"/>
                <w:color w:val="0F0F0F"/>
                <w:sz w:val="22"/>
                <w:szCs w:val="22"/>
              </w:rPr>
            </w:pPr>
          </w:p>
        </w:tc>
      </w:tr>
      <w:tr w:rsidR="00F309C2" w14:paraId="38D5E7F8" w14:textId="77777777" w:rsidTr="00187F01">
        <w:trPr>
          <w:trHeight w:val="271"/>
        </w:trPr>
        <w:tc>
          <w:tcPr>
            <w:tcW w:w="2340" w:type="dxa"/>
            <w:gridSpan w:val="2"/>
            <w:tcBorders>
              <w:top w:val="nil"/>
              <w:left w:val="nil"/>
              <w:bottom w:val="nil"/>
              <w:right w:val="nil"/>
            </w:tcBorders>
          </w:tcPr>
          <w:p w14:paraId="4A7F8B01"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Herkomst definitie</w:t>
            </w:r>
          </w:p>
        </w:tc>
        <w:tc>
          <w:tcPr>
            <w:tcW w:w="7020" w:type="dxa"/>
            <w:gridSpan w:val="4"/>
            <w:tcBorders>
              <w:top w:val="nil"/>
              <w:left w:val="nil"/>
              <w:bottom w:val="nil"/>
              <w:right w:val="nil"/>
            </w:tcBorders>
          </w:tcPr>
          <w:p w14:paraId="1A047A56"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t>BRWOZ</w:t>
            </w:r>
          </w:p>
        </w:tc>
      </w:tr>
      <w:tr w:rsidR="00F309C2" w14:paraId="5ED7652A" w14:textId="77777777" w:rsidTr="00187F01">
        <w:trPr>
          <w:trHeight w:hRule="exact" w:val="128"/>
        </w:trPr>
        <w:tc>
          <w:tcPr>
            <w:tcW w:w="2340" w:type="dxa"/>
            <w:gridSpan w:val="2"/>
            <w:tcBorders>
              <w:top w:val="nil"/>
              <w:left w:val="nil"/>
              <w:bottom w:val="nil"/>
              <w:right w:val="nil"/>
            </w:tcBorders>
          </w:tcPr>
          <w:p w14:paraId="0130EDD0"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4D1FFA6F" w14:textId="77777777" w:rsidR="00F309C2" w:rsidRDefault="00F309C2" w:rsidP="00187F01">
            <w:pPr>
              <w:rPr>
                <w:rFonts w:ascii="Calibri" w:hAnsi="Calibri" w:cs="Calibri"/>
                <w:color w:val="0F0F0F"/>
                <w:sz w:val="22"/>
                <w:szCs w:val="22"/>
              </w:rPr>
            </w:pPr>
          </w:p>
        </w:tc>
      </w:tr>
      <w:tr w:rsidR="00F309C2" w14:paraId="26AA09F1" w14:textId="77777777" w:rsidTr="00187F01">
        <w:tc>
          <w:tcPr>
            <w:tcW w:w="2340" w:type="dxa"/>
            <w:gridSpan w:val="2"/>
            <w:tcBorders>
              <w:top w:val="nil"/>
              <w:left w:val="nil"/>
              <w:bottom w:val="nil"/>
              <w:right w:val="nil"/>
            </w:tcBorders>
          </w:tcPr>
          <w:p w14:paraId="0850F6B2"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Datum opname</w:t>
            </w:r>
          </w:p>
        </w:tc>
        <w:tc>
          <w:tcPr>
            <w:tcW w:w="7020" w:type="dxa"/>
            <w:gridSpan w:val="4"/>
            <w:tcBorders>
              <w:top w:val="nil"/>
              <w:left w:val="nil"/>
              <w:bottom w:val="nil"/>
              <w:right w:val="nil"/>
            </w:tcBorders>
          </w:tcPr>
          <w:p w14:paraId="2514B680"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t>2 februari 2009</w:t>
            </w:r>
          </w:p>
        </w:tc>
      </w:tr>
      <w:tr w:rsidR="00F309C2" w14:paraId="512E3673" w14:textId="77777777" w:rsidTr="00187F01">
        <w:trPr>
          <w:trHeight w:hRule="exact" w:val="128"/>
        </w:trPr>
        <w:tc>
          <w:tcPr>
            <w:tcW w:w="2340" w:type="dxa"/>
            <w:gridSpan w:val="2"/>
            <w:tcBorders>
              <w:top w:val="nil"/>
              <w:left w:val="nil"/>
              <w:bottom w:val="nil"/>
              <w:right w:val="nil"/>
            </w:tcBorders>
          </w:tcPr>
          <w:p w14:paraId="644C3A4A"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5B651D9F" w14:textId="77777777" w:rsidR="00F309C2" w:rsidRDefault="00F309C2" w:rsidP="00187F01">
            <w:pPr>
              <w:rPr>
                <w:rFonts w:ascii="Calibri" w:hAnsi="Calibri" w:cs="Calibri"/>
                <w:color w:val="0F0F0F"/>
                <w:sz w:val="22"/>
                <w:szCs w:val="22"/>
              </w:rPr>
            </w:pPr>
          </w:p>
        </w:tc>
      </w:tr>
      <w:tr w:rsidR="00F309C2" w14:paraId="3911FC47" w14:textId="77777777" w:rsidTr="00187F01">
        <w:tc>
          <w:tcPr>
            <w:tcW w:w="2340" w:type="dxa"/>
            <w:gridSpan w:val="2"/>
            <w:tcBorders>
              <w:top w:val="nil"/>
              <w:left w:val="nil"/>
              <w:bottom w:val="nil"/>
              <w:right w:val="nil"/>
            </w:tcBorders>
          </w:tcPr>
          <w:p w14:paraId="74EBC3DF"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Unieke aanduiding</w:t>
            </w:r>
          </w:p>
        </w:tc>
        <w:tc>
          <w:tcPr>
            <w:tcW w:w="7020" w:type="dxa"/>
            <w:gridSpan w:val="4"/>
            <w:tcBorders>
              <w:top w:val="nil"/>
              <w:left w:val="nil"/>
              <w:bottom w:val="nil"/>
              <w:right w:val="nil"/>
            </w:tcBorders>
          </w:tcPr>
          <w:p w14:paraId="13C64A02"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t>Combinatie van de unieke aanduiding van het gerelateerde WOZ-OBJECT met de Waardepeildatum.</w:t>
            </w:r>
          </w:p>
        </w:tc>
      </w:tr>
      <w:tr w:rsidR="00F309C2" w14:paraId="48D84D2E" w14:textId="77777777" w:rsidTr="00187F01">
        <w:trPr>
          <w:trHeight w:hRule="exact" w:val="128"/>
        </w:trPr>
        <w:tc>
          <w:tcPr>
            <w:tcW w:w="2340" w:type="dxa"/>
            <w:gridSpan w:val="2"/>
            <w:tcBorders>
              <w:top w:val="nil"/>
              <w:left w:val="nil"/>
              <w:bottom w:val="nil"/>
              <w:right w:val="nil"/>
            </w:tcBorders>
          </w:tcPr>
          <w:p w14:paraId="02080990"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09637DA8" w14:textId="77777777" w:rsidR="00F309C2" w:rsidRDefault="00F309C2" w:rsidP="00187F01">
            <w:pPr>
              <w:rPr>
                <w:rFonts w:ascii="Calibri" w:hAnsi="Calibri" w:cs="Calibri"/>
                <w:b/>
                <w:bCs/>
                <w:color w:val="0F0F0F"/>
                <w:sz w:val="22"/>
                <w:szCs w:val="22"/>
              </w:rPr>
            </w:pPr>
          </w:p>
        </w:tc>
      </w:tr>
      <w:tr w:rsidR="00F309C2" w14:paraId="3C3CB052" w14:textId="77777777" w:rsidTr="00187F01">
        <w:tc>
          <w:tcPr>
            <w:tcW w:w="2340" w:type="dxa"/>
            <w:gridSpan w:val="2"/>
            <w:tcBorders>
              <w:top w:val="nil"/>
              <w:left w:val="nil"/>
              <w:bottom w:val="nil"/>
              <w:right w:val="nil"/>
            </w:tcBorders>
          </w:tcPr>
          <w:p w14:paraId="2D15C28E"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Populatie</w:t>
            </w:r>
          </w:p>
        </w:tc>
        <w:tc>
          <w:tcPr>
            <w:tcW w:w="7020" w:type="dxa"/>
            <w:gridSpan w:val="4"/>
            <w:tcBorders>
              <w:top w:val="nil"/>
              <w:left w:val="nil"/>
              <w:bottom w:val="nil"/>
              <w:right w:val="nil"/>
            </w:tcBorders>
          </w:tcPr>
          <w:p w14:paraId="36D59EDF"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t>De BR WOZ bevat voor alle geregistreerde WOZ-objecten de waarde naar de opeenvolgende waardepeildata, wanneer voor dat WOZ-object en die waardepeildatim een WOZ beschikking is genomen.</w:t>
            </w:r>
          </w:p>
        </w:tc>
      </w:tr>
      <w:tr w:rsidR="00F309C2" w14:paraId="6347C0CF" w14:textId="77777777" w:rsidTr="00187F01">
        <w:trPr>
          <w:trHeight w:hRule="exact" w:val="128"/>
        </w:trPr>
        <w:tc>
          <w:tcPr>
            <w:tcW w:w="2340" w:type="dxa"/>
            <w:gridSpan w:val="2"/>
            <w:tcBorders>
              <w:top w:val="nil"/>
              <w:left w:val="nil"/>
              <w:bottom w:val="nil"/>
              <w:right w:val="nil"/>
            </w:tcBorders>
          </w:tcPr>
          <w:p w14:paraId="7F45156C"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1853D60F" w14:textId="77777777" w:rsidR="00F309C2" w:rsidRDefault="00F309C2" w:rsidP="00187F01">
            <w:pPr>
              <w:rPr>
                <w:rFonts w:ascii="Calibri" w:hAnsi="Calibri" w:cs="Calibri"/>
                <w:color w:val="0F0F0F"/>
                <w:sz w:val="22"/>
                <w:szCs w:val="22"/>
              </w:rPr>
            </w:pPr>
          </w:p>
        </w:tc>
      </w:tr>
      <w:tr w:rsidR="00F309C2" w14:paraId="73564336" w14:textId="77777777" w:rsidTr="00187F01">
        <w:trPr>
          <w:trHeight w:hRule="exact" w:val="256"/>
        </w:trPr>
        <w:tc>
          <w:tcPr>
            <w:tcW w:w="2340" w:type="dxa"/>
            <w:gridSpan w:val="2"/>
            <w:tcBorders>
              <w:top w:val="nil"/>
              <w:left w:val="nil"/>
              <w:bottom w:val="nil"/>
              <w:right w:val="nil"/>
            </w:tcBorders>
          </w:tcPr>
          <w:p w14:paraId="52BCAA5A"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Kwaliteitsbegrip</w:t>
            </w:r>
          </w:p>
        </w:tc>
        <w:tc>
          <w:tcPr>
            <w:tcW w:w="7020" w:type="dxa"/>
            <w:gridSpan w:val="4"/>
            <w:tcBorders>
              <w:top w:val="nil"/>
              <w:left w:val="nil"/>
              <w:bottom w:val="nil"/>
              <w:right w:val="nil"/>
            </w:tcBorders>
          </w:tcPr>
          <w:p w14:paraId="2AE020C7"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t>Een waarde bestaat vanaf het moment dat door de bevoegde ambtenaar een WOZ-beschikking is genomen.</w:t>
            </w:r>
          </w:p>
        </w:tc>
      </w:tr>
      <w:tr w:rsidR="00F309C2" w14:paraId="51E6E001" w14:textId="77777777" w:rsidTr="00187F01">
        <w:trPr>
          <w:trHeight w:hRule="exact" w:val="256"/>
        </w:trPr>
        <w:tc>
          <w:tcPr>
            <w:tcW w:w="2340" w:type="dxa"/>
            <w:gridSpan w:val="2"/>
            <w:tcBorders>
              <w:top w:val="nil"/>
              <w:left w:val="nil"/>
              <w:bottom w:val="nil"/>
              <w:right w:val="nil"/>
            </w:tcBorders>
          </w:tcPr>
          <w:p w14:paraId="4F5D756A" w14:textId="77777777" w:rsidR="00F309C2" w:rsidRDefault="00F309C2" w:rsidP="00187F01">
            <w:pPr>
              <w:rPr>
                <w:rFonts w:ascii="Calibri" w:hAnsi="Calibri" w:cs="Calibri"/>
                <w:b/>
                <w:bCs/>
                <w:color w:val="0F0F0F"/>
                <w:sz w:val="22"/>
                <w:szCs w:val="22"/>
              </w:rPr>
            </w:pPr>
          </w:p>
        </w:tc>
        <w:tc>
          <w:tcPr>
            <w:tcW w:w="7020" w:type="dxa"/>
            <w:gridSpan w:val="4"/>
            <w:tcBorders>
              <w:top w:val="nil"/>
              <w:left w:val="nil"/>
              <w:bottom w:val="nil"/>
              <w:right w:val="nil"/>
            </w:tcBorders>
          </w:tcPr>
          <w:p w14:paraId="4F6E34A8" w14:textId="77777777" w:rsidR="00F309C2" w:rsidRDefault="00F309C2" w:rsidP="00187F01">
            <w:pPr>
              <w:rPr>
                <w:rFonts w:ascii="Calibri" w:hAnsi="Calibri" w:cs="Calibri"/>
                <w:color w:val="0F0F0F"/>
                <w:sz w:val="22"/>
                <w:szCs w:val="22"/>
              </w:rPr>
            </w:pPr>
          </w:p>
        </w:tc>
      </w:tr>
      <w:tr w:rsidR="00F309C2" w14:paraId="02C19C8F" w14:textId="77777777" w:rsidTr="00187F01">
        <w:tc>
          <w:tcPr>
            <w:tcW w:w="2340" w:type="dxa"/>
            <w:gridSpan w:val="2"/>
            <w:tcBorders>
              <w:top w:val="nil"/>
              <w:left w:val="nil"/>
              <w:bottom w:val="nil"/>
              <w:right w:val="nil"/>
            </w:tcBorders>
          </w:tcPr>
          <w:p w14:paraId="212C7170"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Overzicht attributen</w:t>
            </w:r>
          </w:p>
        </w:tc>
        <w:tc>
          <w:tcPr>
            <w:tcW w:w="7020" w:type="dxa"/>
            <w:gridSpan w:val="4"/>
            <w:tcBorders>
              <w:top w:val="nil"/>
              <w:left w:val="nil"/>
              <w:bottom w:val="nil"/>
              <w:right w:val="nil"/>
            </w:tcBorders>
          </w:tcPr>
          <w:p w14:paraId="41089ED1" w14:textId="77777777" w:rsidR="00F309C2" w:rsidRDefault="00F309C2" w:rsidP="00187F01">
            <w:pPr>
              <w:rPr>
                <w:rFonts w:ascii="Calibri" w:hAnsi="Calibri" w:cs="Calibri"/>
                <w:b/>
                <w:bCs/>
                <w:color w:val="0F0F0F"/>
                <w:sz w:val="22"/>
                <w:szCs w:val="22"/>
              </w:rPr>
            </w:pPr>
          </w:p>
        </w:tc>
      </w:tr>
      <w:tr w:rsidR="00F309C2" w14:paraId="41830990" w14:textId="77777777" w:rsidTr="00187F01">
        <w:tc>
          <w:tcPr>
            <w:tcW w:w="450" w:type="dxa"/>
            <w:tcBorders>
              <w:top w:val="nil"/>
              <w:left w:val="nil"/>
              <w:bottom w:val="nil"/>
              <w:right w:val="nil"/>
            </w:tcBorders>
          </w:tcPr>
          <w:p w14:paraId="589FCB40" w14:textId="77777777" w:rsidR="00F309C2" w:rsidRDefault="00F309C2" w:rsidP="00187F01">
            <w:pPr>
              <w:rPr>
                <w:rFonts w:ascii="Calibri" w:hAnsi="Calibri" w:cs="Calibri"/>
                <w:i/>
                <w:iCs/>
                <w:color w:val="0F0F0F"/>
                <w:sz w:val="22"/>
                <w:szCs w:val="22"/>
              </w:rPr>
            </w:pPr>
            <w:bookmarkStart w:id="409" w:name="BKM_D9471AF0_34CE_4ca7_A7E1_1378CA53B1B3"/>
          </w:p>
        </w:tc>
        <w:tc>
          <w:tcPr>
            <w:tcW w:w="2790" w:type="dxa"/>
            <w:gridSpan w:val="2"/>
            <w:tcBorders>
              <w:top w:val="nil"/>
              <w:left w:val="nil"/>
              <w:bottom w:val="nil"/>
              <w:right w:val="nil"/>
            </w:tcBorders>
          </w:tcPr>
          <w:p w14:paraId="05454407" w14:textId="77777777" w:rsidR="00F309C2" w:rsidRDefault="00F309C2" w:rsidP="00187F01">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4D4F68A1" w14:textId="77777777" w:rsidR="00F309C2" w:rsidRDefault="00F309C2" w:rsidP="00187F01">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7A6DC924" w14:textId="77777777" w:rsidR="00F309C2" w:rsidRDefault="00F309C2" w:rsidP="00187F01">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60CA766B" w14:textId="77777777" w:rsidR="00F309C2" w:rsidRDefault="00F309C2" w:rsidP="00187F01">
            <w:pPr>
              <w:rPr>
                <w:rFonts w:ascii="Calibri" w:hAnsi="Calibri" w:cs="Calibri"/>
                <w:i/>
                <w:iCs/>
                <w:color w:val="0F0F0F"/>
                <w:sz w:val="22"/>
                <w:szCs w:val="22"/>
              </w:rPr>
            </w:pPr>
            <w:r>
              <w:rPr>
                <w:rFonts w:ascii="Calibri" w:hAnsi="Calibri" w:cs="Calibri"/>
                <w:i/>
                <w:iCs/>
                <w:color w:val="0F0F0F"/>
                <w:sz w:val="22"/>
                <w:szCs w:val="22"/>
              </w:rPr>
              <w:t>Kardi-</w:t>
            </w:r>
          </w:p>
          <w:p w14:paraId="522DC8F4" w14:textId="77777777" w:rsidR="00F309C2" w:rsidRDefault="00F309C2" w:rsidP="00187F01">
            <w:pPr>
              <w:rPr>
                <w:rFonts w:ascii="Calibri" w:hAnsi="Calibri" w:cs="Calibri"/>
                <w:color w:val="0F0F0F"/>
                <w:sz w:val="22"/>
                <w:szCs w:val="22"/>
              </w:rPr>
            </w:pPr>
            <w:r>
              <w:rPr>
                <w:rFonts w:ascii="Calibri" w:hAnsi="Calibri" w:cs="Calibri"/>
                <w:i/>
                <w:iCs/>
                <w:color w:val="0F0F0F"/>
                <w:sz w:val="22"/>
                <w:szCs w:val="22"/>
              </w:rPr>
              <w:t>naliteit</w:t>
            </w:r>
          </w:p>
        </w:tc>
      </w:tr>
      <w:tr w:rsidR="00F309C2" w14:paraId="662EBDA3" w14:textId="77777777" w:rsidTr="00187F01">
        <w:tc>
          <w:tcPr>
            <w:tcW w:w="450" w:type="dxa"/>
            <w:tcBorders>
              <w:top w:val="nil"/>
              <w:left w:val="nil"/>
              <w:bottom w:val="nil"/>
              <w:right w:val="nil"/>
            </w:tcBorders>
          </w:tcPr>
          <w:p w14:paraId="5B12B9BE" w14:textId="77777777" w:rsidR="00F309C2" w:rsidRDefault="00F309C2" w:rsidP="00187F01">
            <w:pPr>
              <w:rPr>
                <w:rFonts w:ascii="Calibri" w:hAnsi="Calibri" w:cs="Calibri"/>
                <w:color w:val="0F0F0F"/>
                <w:sz w:val="22"/>
                <w:szCs w:val="22"/>
              </w:rPr>
            </w:pPr>
          </w:p>
        </w:tc>
        <w:tc>
          <w:tcPr>
            <w:tcW w:w="2790" w:type="dxa"/>
            <w:gridSpan w:val="2"/>
            <w:tcBorders>
              <w:top w:val="nil"/>
              <w:left w:val="nil"/>
              <w:bottom w:val="nil"/>
              <w:right w:val="nil"/>
            </w:tcBorders>
          </w:tcPr>
          <w:p w14:paraId="786CA575"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Vastgestelde waarde</w:t>
            </w:r>
            <w:r>
              <w:fldChar w:fldCharType="end"/>
            </w:r>
          </w:p>
        </w:tc>
        <w:tc>
          <w:tcPr>
            <w:tcW w:w="4230" w:type="dxa"/>
            <w:tcBorders>
              <w:top w:val="nil"/>
              <w:left w:val="nil"/>
              <w:bottom w:val="nil"/>
              <w:right w:val="nil"/>
            </w:tcBorders>
          </w:tcPr>
          <w:p w14:paraId="7B1467DF"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Waarde van het WOZ-object zoals deze in het kader van de Wet WOZ is vastgesteld.</w:t>
            </w:r>
            <w:r>
              <w:fldChar w:fldCharType="end"/>
            </w:r>
          </w:p>
        </w:tc>
        <w:tc>
          <w:tcPr>
            <w:tcW w:w="1080" w:type="dxa"/>
            <w:tcBorders>
              <w:top w:val="nil"/>
              <w:left w:val="nil"/>
              <w:bottom w:val="nil"/>
              <w:right w:val="nil"/>
            </w:tcBorders>
          </w:tcPr>
          <w:p w14:paraId="58E1C547" w14:textId="77777777" w:rsidR="00F309C2" w:rsidRPr="003C5C01" w:rsidRDefault="00F309C2" w:rsidP="00187F01">
            <w:pPr>
              <w:rPr>
                <w:rFonts w:cs="Calibri"/>
              </w:rPr>
            </w:pPr>
            <w:r w:rsidRPr="003C5C01">
              <w:fldChar w:fldCharType="begin" w:fldLock="1"/>
            </w:r>
            <w:r w:rsidRPr="003C5C01">
              <w:instrText xml:space="preserve">MERGEFIELD </w:instrText>
            </w:r>
            <w:r w:rsidRPr="003C5C01">
              <w:rPr>
                <w:rFonts w:cs="Calibri"/>
              </w:rPr>
              <w:instrText>Att.Type</w:instrText>
            </w:r>
            <w:r w:rsidRPr="003C5C01">
              <w:fldChar w:fldCharType="separate"/>
            </w:r>
            <w:r w:rsidRPr="003C5C01">
              <w:rPr>
                <w:rFonts w:cs="Calibri"/>
              </w:rPr>
              <w:t>N11</w:t>
            </w:r>
            <w:r w:rsidRPr="003C5C01">
              <w:fldChar w:fldCharType="end"/>
            </w:r>
          </w:p>
        </w:tc>
        <w:tc>
          <w:tcPr>
            <w:tcW w:w="810" w:type="dxa"/>
            <w:tcBorders>
              <w:top w:val="nil"/>
              <w:left w:val="nil"/>
              <w:bottom w:val="nil"/>
              <w:right w:val="nil"/>
            </w:tcBorders>
          </w:tcPr>
          <w:p w14:paraId="685A2AF4"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09"/>
      </w:tr>
      <w:tr w:rsidR="00F309C2" w14:paraId="4BFCB3A1" w14:textId="77777777" w:rsidTr="00187F01">
        <w:tc>
          <w:tcPr>
            <w:tcW w:w="450" w:type="dxa"/>
            <w:tcBorders>
              <w:top w:val="nil"/>
              <w:left w:val="nil"/>
              <w:bottom w:val="nil"/>
              <w:right w:val="nil"/>
            </w:tcBorders>
          </w:tcPr>
          <w:p w14:paraId="2A2DFEBE" w14:textId="77777777" w:rsidR="00F309C2" w:rsidRDefault="00F309C2" w:rsidP="00187F01">
            <w:pPr>
              <w:rPr>
                <w:rFonts w:ascii="Calibri" w:hAnsi="Calibri" w:cs="Calibri"/>
                <w:color w:val="0F0F0F"/>
                <w:sz w:val="22"/>
                <w:szCs w:val="22"/>
              </w:rPr>
            </w:pPr>
            <w:bookmarkStart w:id="410" w:name="BKM_CD24F25E_AC4B_4b42_9CEB_500DE79D7307"/>
          </w:p>
        </w:tc>
        <w:tc>
          <w:tcPr>
            <w:tcW w:w="2790" w:type="dxa"/>
            <w:gridSpan w:val="2"/>
            <w:tcBorders>
              <w:top w:val="nil"/>
              <w:left w:val="nil"/>
              <w:bottom w:val="nil"/>
              <w:right w:val="nil"/>
            </w:tcBorders>
          </w:tcPr>
          <w:p w14:paraId="41928169"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Waardepeildatum</w:t>
            </w:r>
            <w:r>
              <w:fldChar w:fldCharType="end"/>
            </w:r>
          </w:p>
        </w:tc>
        <w:tc>
          <w:tcPr>
            <w:tcW w:w="4230" w:type="dxa"/>
            <w:tcBorders>
              <w:top w:val="nil"/>
              <w:left w:val="nil"/>
              <w:bottom w:val="nil"/>
              <w:right w:val="nil"/>
            </w:tcBorders>
          </w:tcPr>
          <w:p w14:paraId="2C7B7070"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datum waarnaar de waarde van het WOZ-object wordt bepaald.</w:t>
            </w:r>
            <w:r>
              <w:fldChar w:fldCharType="end"/>
            </w:r>
          </w:p>
        </w:tc>
        <w:tc>
          <w:tcPr>
            <w:tcW w:w="1080" w:type="dxa"/>
            <w:tcBorders>
              <w:top w:val="nil"/>
              <w:left w:val="nil"/>
              <w:bottom w:val="nil"/>
              <w:right w:val="nil"/>
            </w:tcBorders>
          </w:tcPr>
          <w:p w14:paraId="1695439E" w14:textId="77777777" w:rsidR="00F309C2" w:rsidRPr="003C5C01" w:rsidRDefault="00F309C2" w:rsidP="00187F01">
            <w:pPr>
              <w:rPr>
                <w:rFonts w:cs="Calibri"/>
                <w:u w:val="single"/>
              </w:rPr>
            </w:pPr>
            <w:r w:rsidRPr="003C5C01">
              <w:rPr>
                <w:color w:val="FF0000"/>
                <w:u w:val="single"/>
              </w:rPr>
              <w:fldChar w:fldCharType="begin" w:fldLock="1"/>
            </w:r>
            <w:r w:rsidRPr="003C5C01">
              <w:rPr>
                <w:color w:val="FF0000"/>
                <w:u w:val="single"/>
              </w:rPr>
              <w:instrText xml:space="preserve">MERGEFIELD </w:instrText>
            </w:r>
            <w:r w:rsidRPr="003C5C01">
              <w:rPr>
                <w:rFonts w:cs="Calibri"/>
                <w:color w:val="FF0000"/>
                <w:u w:val="single"/>
              </w:rPr>
              <w:instrText>Att.Type</w:instrText>
            </w:r>
            <w:r w:rsidRPr="003C5C01">
              <w:rPr>
                <w:color w:val="FF0000"/>
                <w:u w:val="single"/>
              </w:rPr>
              <w:fldChar w:fldCharType="separate"/>
            </w:r>
            <w:r w:rsidRPr="003C5C01">
              <w:rPr>
                <w:rFonts w:cs="Calibri"/>
                <w:color w:val="FF0000"/>
                <w:u w:val="single"/>
              </w:rPr>
              <w:t>Datum</w:t>
            </w:r>
            <w:r w:rsidRPr="003C5C01">
              <w:rPr>
                <w:color w:val="FF0000"/>
                <w:u w:val="single"/>
              </w:rPr>
              <w:fldChar w:fldCharType="end"/>
            </w:r>
          </w:p>
        </w:tc>
        <w:tc>
          <w:tcPr>
            <w:tcW w:w="810" w:type="dxa"/>
            <w:tcBorders>
              <w:top w:val="nil"/>
              <w:left w:val="nil"/>
              <w:bottom w:val="nil"/>
              <w:right w:val="nil"/>
            </w:tcBorders>
          </w:tcPr>
          <w:p w14:paraId="774FD073"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10"/>
      </w:tr>
      <w:tr w:rsidR="00F309C2" w14:paraId="4A1A775F" w14:textId="77777777" w:rsidTr="00187F01">
        <w:tc>
          <w:tcPr>
            <w:tcW w:w="450" w:type="dxa"/>
            <w:tcBorders>
              <w:top w:val="nil"/>
              <w:left w:val="nil"/>
              <w:bottom w:val="nil"/>
              <w:right w:val="nil"/>
            </w:tcBorders>
          </w:tcPr>
          <w:p w14:paraId="3883F809" w14:textId="77777777" w:rsidR="00F309C2" w:rsidRDefault="00F309C2" w:rsidP="00187F01">
            <w:pPr>
              <w:rPr>
                <w:rFonts w:ascii="Calibri" w:hAnsi="Calibri" w:cs="Calibri"/>
                <w:color w:val="0F0F0F"/>
                <w:sz w:val="22"/>
                <w:szCs w:val="22"/>
              </w:rPr>
            </w:pPr>
            <w:bookmarkStart w:id="411" w:name="BKM_D5ABCC68_D69F_40d3_BCE9_918254C46256"/>
          </w:p>
        </w:tc>
        <w:tc>
          <w:tcPr>
            <w:tcW w:w="2790" w:type="dxa"/>
            <w:gridSpan w:val="2"/>
            <w:tcBorders>
              <w:top w:val="nil"/>
              <w:left w:val="nil"/>
              <w:bottom w:val="nil"/>
              <w:right w:val="nil"/>
            </w:tcBorders>
          </w:tcPr>
          <w:p w14:paraId="39CF5539"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Toestandspeildatum</w:t>
            </w:r>
            <w:r>
              <w:fldChar w:fldCharType="end"/>
            </w:r>
          </w:p>
        </w:tc>
        <w:tc>
          <w:tcPr>
            <w:tcW w:w="4230" w:type="dxa"/>
            <w:tcBorders>
              <w:top w:val="nil"/>
              <w:left w:val="nil"/>
              <w:bottom w:val="nil"/>
              <w:right w:val="nil"/>
            </w:tcBorders>
          </w:tcPr>
          <w:p w14:paraId="62055162"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Het in artikel 18 van de Wet WOZ bedoelde moment waarop de staat van de onroerende zaak in formele zin maatgevend is voor de waardebepaling.</w:t>
            </w:r>
            <w:r>
              <w:fldChar w:fldCharType="end"/>
            </w:r>
          </w:p>
        </w:tc>
        <w:tc>
          <w:tcPr>
            <w:tcW w:w="1080" w:type="dxa"/>
            <w:tcBorders>
              <w:top w:val="nil"/>
              <w:left w:val="nil"/>
              <w:bottom w:val="nil"/>
              <w:right w:val="nil"/>
            </w:tcBorders>
          </w:tcPr>
          <w:p w14:paraId="0110091A" w14:textId="77777777" w:rsidR="00F309C2" w:rsidRPr="003C5C01" w:rsidRDefault="00F309C2" w:rsidP="00187F01">
            <w:pPr>
              <w:rPr>
                <w:rFonts w:cs="Calibri"/>
                <w:u w:val="single"/>
              </w:rPr>
            </w:pPr>
            <w:r w:rsidRPr="003C5C01">
              <w:rPr>
                <w:color w:val="FF0000"/>
                <w:u w:val="single"/>
              </w:rPr>
              <w:fldChar w:fldCharType="begin" w:fldLock="1"/>
            </w:r>
            <w:r w:rsidRPr="003C5C01">
              <w:rPr>
                <w:color w:val="FF0000"/>
                <w:u w:val="single"/>
              </w:rPr>
              <w:instrText xml:space="preserve">MERGEFIELD </w:instrText>
            </w:r>
            <w:r w:rsidRPr="003C5C01">
              <w:rPr>
                <w:rFonts w:cs="Calibri"/>
                <w:color w:val="FF0000"/>
                <w:u w:val="single"/>
              </w:rPr>
              <w:instrText>Att.Type</w:instrText>
            </w:r>
            <w:r w:rsidRPr="003C5C01">
              <w:rPr>
                <w:color w:val="FF0000"/>
                <w:u w:val="single"/>
              </w:rPr>
              <w:fldChar w:fldCharType="separate"/>
            </w:r>
            <w:r w:rsidRPr="003C5C01">
              <w:rPr>
                <w:rFonts w:cs="Calibri"/>
                <w:color w:val="FF0000"/>
                <w:u w:val="single"/>
              </w:rPr>
              <w:t>Datum</w:t>
            </w:r>
            <w:r w:rsidRPr="003C5C01">
              <w:rPr>
                <w:color w:val="FF0000"/>
                <w:u w:val="single"/>
              </w:rPr>
              <w:fldChar w:fldCharType="end"/>
            </w:r>
          </w:p>
        </w:tc>
        <w:tc>
          <w:tcPr>
            <w:tcW w:w="810" w:type="dxa"/>
            <w:tcBorders>
              <w:top w:val="nil"/>
              <w:left w:val="nil"/>
              <w:bottom w:val="nil"/>
              <w:right w:val="nil"/>
            </w:tcBorders>
          </w:tcPr>
          <w:p w14:paraId="5F39DE85"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11"/>
      </w:tr>
      <w:tr w:rsidR="00F309C2" w14:paraId="565953EE" w14:textId="77777777" w:rsidTr="00187F01">
        <w:tc>
          <w:tcPr>
            <w:tcW w:w="450" w:type="dxa"/>
            <w:tcBorders>
              <w:top w:val="nil"/>
              <w:left w:val="nil"/>
              <w:bottom w:val="nil"/>
              <w:right w:val="nil"/>
            </w:tcBorders>
          </w:tcPr>
          <w:p w14:paraId="746261C2" w14:textId="77777777" w:rsidR="00F309C2" w:rsidRDefault="00F309C2" w:rsidP="00187F01">
            <w:pPr>
              <w:rPr>
                <w:rFonts w:ascii="Calibri" w:hAnsi="Calibri" w:cs="Calibri"/>
                <w:color w:val="0F0F0F"/>
                <w:sz w:val="22"/>
                <w:szCs w:val="22"/>
              </w:rPr>
            </w:pPr>
            <w:bookmarkStart w:id="412" w:name="BKM_9910752B_0E8B_4bea_97DF_AD99288C956F"/>
          </w:p>
        </w:tc>
        <w:tc>
          <w:tcPr>
            <w:tcW w:w="2790" w:type="dxa"/>
            <w:gridSpan w:val="2"/>
            <w:tcBorders>
              <w:top w:val="nil"/>
              <w:left w:val="nil"/>
              <w:bottom w:val="nil"/>
              <w:right w:val="nil"/>
            </w:tcBorders>
          </w:tcPr>
          <w:p w14:paraId="7D4D3F0B"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Status beschikking</w:t>
            </w:r>
            <w:r>
              <w:fldChar w:fldCharType="end"/>
            </w:r>
          </w:p>
        </w:tc>
        <w:tc>
          <w:tcPr>
            <w:tcW w:w="4230" w:type="dxa"/>
            <w:tcBorders>
              <w:top w:val="nil"/>
              <w:left w:val="nil"/>
              <w:bottom w:val="nil"/>
              <w:right w:val="nil"/>
            </w:tcBorders>
          </w:tcPr>
          <w:p w14:paraId="177874AC"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fase van de levenscyclus van een WAARDE, zoals tot uitdrukking komt in de juridische status van de WOZ-beschikking.</w:t>
            </w:r>
            <w:r>
              <w:fldChar w:fldCharType="end"/>
            </w:r>
          </w:p>
        </w:tc>
        <w:tc>
          <w:tcPr>
            <w:tcW w:w="1080" w:type="dxa"/>
            <w:tcBorders>
              <w:top w:val="nil"/>
              <w:left w:val="nil"/>
              <w:bottom w:val="nil"/>
              <w:right w:val="nil"/>
            </w:tcBorders>
          </w:tcPr>
          <w:p w14:paraId="03209EB7" w14:textId="096AF32F" w:rsidR="00F309C2" w:rsidRPr="007D257C" w:rsidRDefault="007D257C" w:rsidP="007D257C">
            <w:pPr>
              <w:rPr>
                <w:rFonts w:cs="Calibri"/>
                <w:u w:val="single"/>
              </w:rPr>
            </w:pPr>
            <w:r w:rsidRPr="007D257C">
              <w:rPr>
                <w:color w:val="FF0000"/>
                <w:u w:val="single"/>
              </w:rPr>
              <w:t>status bechikking</w:t>
            </w:r>
          </w:p>
        </w:tc>
        <w:tc>
          <w:tcPr>
            <w:tcW w:w="810" w:type="dxa"/>
            <w:tcBorders>
              <w:top w:val="nil"/>
              <w:left w:val="nil"/>
              <w:bottom w:val="nil"/>
              <w:right w:val="nil"/>
            </w:tcBorders>
          </w:tcPr>
          <w:p w14:paraId="157576C0"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N</w:t>
            </w:r>
            <w:r>
              <w:rPr>
                <w:rFonts w:ascii="Calibri" w:hAnsi="Calibri" w:cs="Calibri"/>
                <w:color w:val="0F0F0F"/>
                <w:sz w:val="22"/>
                <w:szCs w:val="22"/>
              </w:rPr>
              <w:fldChar w:fldCharType="end"/>
            </w:r>
          </w:p>
        </w:tc>
        <w:bookmarkEnd w:id="412"/>
      </w:tr>
    </w:tbl>
    <w:p w14:paraId="3BF5BA70" w14:textId="77777777" w:rsidR="00F309C2" w:rsidRDefault="00F309C2" w:rsidP="00F309C2">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F309C2" w14:paraId="1C32733F" w14:textId="77777777" w:rsidTr="00187F01">
        <w:tc>
          <w:tcPr>
            <w:tcW w:w="9360" w:type="dxa"/>
            <w:gridSpan w:val="3"/>
            <w:tcBorders>
              <w:top w:val="nil"/>
              <w:left w:val="nil"/>
              <w:bottom w:val="nil"/>
              <w:right w:val="nil"/>
            </w:tcBorders>
          </w:tcPr>
          <w:p w14:paraId="5CFE2085" w14:textId="77777777" w:rsidR="00F309C2" w:rsidRDefault="00F309C2" w:rsidP="00187F01">
            <w:pPr>
              <w:rPr>
                <w:rFonts w:ascii="Calibri" w:hAnsi="Calibri" w:cs="Calibri"/>
                <w:color w:val="0F0F0F"/>
                <w:sz w:val="22"/>
                <w:szCs w:val="22"/>
              </w:rPr>
            </w:pPr>
            <w:r>
              <w:rPr>
                <w:rFonts w:ascii="Calibri" w:hAnsi="Calibri" w:cs="Calibri"/>
                <w:b/>
                <w:bCs/>
                <w:color w:val="0F0F0F"/>
                <w:sz w:val="22"/>
                <w:szCs w:val="22"/>
              </w:rPr>
              <w:t>Overzicht relaties</w:t>
            </w:r>
          </w:p>
        </w:tc>
      </w:tr>
      <w:tr w:rsidR="00F309C2" w14:paraId="4AD27030" w14:textId="77777777" w:rsidTr="00187F01">
        <w:tc>
          <w:tcPr>
            <w:tcW w:w="450" w:type="dxa"/>
            <w:tcBorders>
              <w:top w:val="nil"/>
              <w:left w:val="nil"/>
              <w:bottom w:val="nil"/>
              <w:right w:val="nil"/>
            </w:tcBorders>
          </w:tcPr>
          <w:p w14:paraId="567C0510" w14:textId="77777777" w:rsidR="00F309C2" w:rsidRDefault="00F309C2" w:rsidP="00187F01">
            <w:pPr>
              <w:rPr>
                <w:rFonts w:ascii="Calibri" w:hAnsi="Calibri" w:cs="Calibri"/>
                <w:i/>
                <w:iCs/>
                <w:color w:val="0F0F0F"/>
                <w:sz w:val="22"/>
                <w:szCs w:val="22"/>
              </w:rPr>
            </w:pPr>
          </w:p>
        </w:tc>
        <w:tc>
          <w:tcPr>
            <w:tcW w:w="2790" w:type="dxa"/>
            <w:tcBorders>
              <w:top w:val="nil"/>
              <w:left w:val="nil"/>
              <w:bottom w:val="nil"/>
              <w:right w:val="nil"/>
            </w:tcBorders>
          </w:tcPr>
          <w:p w14:paraId="6EDB1418" w14:textId="77777777" w:rsidR="00F309C2" w:rsidRDefault="00F309C2" w:rsidP="00187F01">
            <w:pPr>
              <w:rPr>
                <w:rFonts w:ascii="Calibri" w:hAnsi="Calibri" w:cs="Calibri"/>
                <w:i/>
                <w:iCs/>
                <w:color w:val="0F0F0F"/>
                <w:sz w:val="22"/>
                <w:szCs w:val="22"/>
              </w:rPr>
            </w:pPr>
            <w:r>
              <w:rPr>
                <w:rFonts w:ascii="Calibri" w:hAnsi="Calibri" w:cs="Calibri"/>
                <w:i/>
                <w:iCs/>
                <w:color w:val="0F0F0F"/>
                <w:sz w:val="22"/>
                <w:szCs w:val="22"/>
              </w:rPr>
              <w:t>Relatienaam met</w:t>
            </w:r>
          </w:p>
          <w:p w14:paraId="659EE264" w14:textId="77777777" w:rsidR="00F309C2" w:rsidRDefault="00F309C2" w:rsidP="00187F01">
            <w:pPr>
              <w:rPr>
                <w:rFonts w:ascii="Calibri" w:hAnsi="Calibri" w:cs="Calibri"/>
                <w:color w:val="0F0F0F"/>
                <w:sz w:val="22"/>
                <w:szCs w:val="22"/>
              </w:rPr>
            </w:pPr>
            <w:r>
              <w:rPr>
                <w:rFonts w:ascii="Calibri" w:hAnsi="Calibri" w:cs="Calibri"/>
                <w:i/>
                <w:iCs/>
                <w:color w:val="0F0F0F"/>
                <w:sz w:val="22"/>
                <w:szCs w:val="22"/>
              </w:rPr>
              <w:t>kardinaliteiten</w:t>
            </w:r>
          </w:p>
        </w:tc>
        <w:tc>
          <w:tcPr>
            <w:tcW w:w="6120" w:type="dxa"/>
            <w:tcBorders>
              <w:top w:val="nil"/>
              <w:left w:val="nil"/>
              <w:bottom w:val="nil"/>
              <w:right w:val="nil"/>
            </w:tcBorders>
          </w:tcPr>
          <w:p w14:paraId="1B5FF1F8" w14:textId="77777777" w:rsidR="00F309C2" w:rsidRDefault="00F309C2" w:rsidP="00187F01">
            <w:pPr>
              <w:rPr>
                <w:rFonts w:ascii="Calibri" w:hAnsi="Calibri" w:cs="Calibri"/>
                <w:color w:val="0F0F0F"/>
                <w:sz w:val="22"/>
                <w:szCs w:val="22"/>
              </w:rPr>
            </w:pPr>
            <w:r>
              <w:rPr>
                <w:rFonts w:ascii="Calibri" w:hAnsi="Calibri" w:cs="Calibri"/>
                <w:i/>
                <w:iCs/>
                <w:color w:val="0F0F0F"/>
                <w:sz w:val="22"/>
                <w:szCs w:val="22"/>
              </w:rPr>
              <w:t>Definitie</w:t>
            </w:r>
          </w:p>
        </w:tc>
      </w:tr>
      <w:tr w:rsidR="00F309C2" w14:paraId="35E45C17" w14:textId="77777777" w:rsidTr="00187F01">
        <w:tc>
          <w:tcPr>
            <w:tcW w:w="450" w:type="dxa"/>
            <w:tcBorders>
              <w:top w:val="nil"/>
              <w:left w:val="nil"/>
              <w:bottom w:val="nil"/>
              <w:right w:val="nil"/>
            </w:tcBorders>
          </w:tcPr>
          <w:p w14:paraId="0626CB04" w14:textId="77777777" w:rsidR="00F309C2" w:rsidRDefault="00F309C2" w:rsidP="00187F01">
            <w:pPr>
              <w:rPr>
                <w:rStyle w:val="SSBookmark"/>
                <w:highlight w:val="yellow"/>
                <w:u w:color="000000"/>
              </w:rPr>
            </w:pPr>
          </w:p>
        </w:tc>
        <w:tc>
          <w:tcPr>
            <w:tcW w:w="2790" w:type="dxa"/>
            <w:tcBorders>
              <w:top w:val="nil"/>
              <w:left w:val="nil"/>
              <w:bottom w:val="nil"/>
              <w:right w:val="nil"/>
            </w:tcBorders>
          </w:tcPr>
          <w:p w14:paraId="1947094F"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Element.Name</w:instrText>
            </w:r>
            <w:r>
              <w:fldChar w:fldCharType="separate"/>
            </w:r>
            <w:r>
              <w:rPr>
                <w:rFonts w:ascii="Calibri" w:hAnsi="Calibri" w:cs="Calibri"/>
                <w:color w:val="0F0F0F"/>
                <w:sz w:val="22"/>
                <w:szCs w:val="22"/>
              </w:rPr>
              <w:t>WOZ-OBJECT</w:t>
            </w:r>
            <w: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ConnSource.Cardinality</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r>
              <w:rPr>
                <w:rFonts w:ascii="Calibri" w:hAnsi="Calibri" w:cs="Calibri"/>
                <w:color w:val="0F0F0F"/>
                <w:sz w:val="22"/>
                <w:szCs w:val="22"/>
              </w:rPr>
              <w:t>]</w:t>
            </w:r>
          </w:p>
          <w:p w14:paraId="553CDFA9"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Connector.Name</w:instrText>
            </w:r>
            <w:r>
              <w:rPr>
                <w:rFonts w:ascii="Calibri" w:hAnsi="Calibri" w:cs="Calibri"/>
                <w:color w:val="0F0F0F"/>
                <w:sz w:val="22"/>
                <w:szCs w:val="22"/>
              </w:rPr>
              <w:fldChar w:fldCharType="separate"/>
            </w:r>
            <w:r>
              <w:rPr>
                <w:rFonts w:ascii="Calibri" w:hAnsi="Calibri" w:cs="Calibri"/>
                <w:color w:val="0F0F0F"/>
                <w:sz w:val="22"/>
                <w:szCs w:val="22"/>
              </w:rPr>
              <w:t>heeft</w:t>
            </w:r>
            <w:r>
              <w:rPr>
                <w:rFonts w:ascii="Calibri" w:hAnsi="Calibri" w:cs="Calibri"/>
                <w:color w:val="0F0F0F"/>
                <w:sz w:val="22"/>
                <w:szCs w:val="22"/>
              </w:rPr>
              <w:fldChar w:fldCharType="end"/>
            </w:r>
          </w:p>
          <w:p w14:paraId="1B5D2692" w14:textId="77777777" w:rsidR="00F309C2" w:rsidRDefault="00F309C2" w:rsidP="00187F01">
            <w:pPr>
              <w:rPr>
                <w:rFonts w:ascii="Calibri" w:hAnsi="Calibri" w:cs="Calibri"/>
                <w:color w:val="0F0F0F"/>
                <w:sz w:val="22"/>
                <w:szCs w:val="22"/>
              </w:rPr>
            </w:pPr>
            <w:r>
              <w:rPr>
                <w:rFonts w:ascii="Calibri" w:hAnsi="Calibri" w:cs="Calibri"/>
                <w:color w:val="0F0F0F"/>
                <w:sz w:val="22"/>
                <w:szCs w:val="22"/>
              </w:rPr>
              <w:fldChar w:fldCharType="begin" w:fldLock="1"/>
            </w:r>
            <w:r>
              <w:rPr>
                <w:rFonts w:ascii="Calibri" w:hAnsi="Calibri" w:cs="Calibri"/>
                <w:color w:val="0F0F0F"/>
                <w:sz w:val="22"/>
                <w:szCs w:val="22"/>
              </w:rPr>
              <w:instrText>MERGEFIELD Element.Name</w:instrText>
            </w:r>
            <w:r>
              <w:rPr>
                <w:rFonts w:ascii="Calibri" w:hAnsi="Calibri" w:cs="Calibri"/>
                <w:color w:val="0F0F0F"/>
                <w:sz w:val="22"/>
                <w:szCs w:val="22"/>
              </w:rPr>
              <w:fldChar w:fldCharType="separate"/>
            </w:r>
            <w:r>
              <w:rPr>
                <w:rFonts w:ascii="Calibri" w:hAnsi="Calibri" w:cs="Calibri"/>
                <w:color w:val="0F0F0F"/>
                <w:sz w:val="22"/>
                <w:szCs w:val="22"/>
              </w:rPr>
              <w:t>WOZ-WAARDE</w:t>
            </w:r>
            <w:r>
              <w:rPr>
                <w:rFonts w:ascii="Calibri" w:hAnsi="Calibri" w:cs="Calibri"/>
                <w:color w:val="0F0F0F"/>
                <w:sz w:val="22"/>
                <w:szCs w:val="22"/>
              </w:rPr>
              <w:fldChar w:fldCharType="end"/>
            </w:r>
            <w:r>
              <w:rPr>
                <w:rFonts w:ascii="Calibri" w:hAnsi="Calibri" w:cs="Calibri"/>
                <w:color w:val="0F0F0F"/>
                <w:sz w:val="22"/>
                <w:szCs w:val="22"/>
              </w:rPr>
              <w:t xml:space="preserve">  [</w:t>
            </w:r>
            <w:r>
              <w:rPr>
                <w:rFonts w:ascii="Calibri" w:hAnsi="Calibri" w:cs="Calibri"/>
                <w:color w:val="0F0F0F"/>
                <w:sz w:val="22"/>
                <w:szCs w:val="22"/>
              </w:rPr>
              <w:fldChar w:fldCharType="begin" w:fldLock="1"/>
            </w:r>
            <w:r>
              <w:rPr>
                <w:rFonts w:ascii="Calibri" w:hAnsi="Calibri" w:cs="Calibri"/>
                <w:color w:val="0F0F0F"/>
                <w:sz w:val="22"/>
                <w:szCs w:val="22"/>
              </w:rPr>
              <w:instrText>MERGEFIELD ConnTarget.Cardinality</w:instrText>
            </w:r>
            <w:r>
              <w:rPr>
                <w:rFonts w:ascii="Calibri" w:hAnsi="Calibri" w:cs="Calibri"/>
                <w:color w:val="0F0F0F"/>
                <w:sz w:val="22"/>
                <w:szCs w:val="22"/>
              </w:rPr>
              <w:fldChar w:fldCharType="separate"/>
            </w:r>
            <w:r>
              <w:rPr>
                <w:rFonts w:ascii="Calibri" w:hAnsi="Calibri" w:cs="Calibri"/>
                <w:color w:val="0F0F0F"/>
                <w:sz w:val="22"/>
                <w:szCs w:val="22"/>
              </w:rPr>
              <w:t>0..*</w:t>
            </w:r>
            <w:r>
              <w:rPr>
                <w:rFonts w:ascii="Calibri" w:hAnsi="Calibri" w:cs="Calibri"/>
                <w:color w:val="0F0F0F"/>
                <w:sz w:val="22"/>
                <w:szCs w:val="22"/>
              </w:rPr>
              <w:fldChar w:fldCharType="end"/>
            </w:r>
            <w:r>
              <w:rPr>
                <w:rFonts w:ascii="Calibri" w:hAnsi="Calibri" w:cs="Calibri"/>
                <w:color w:val="0F0F0F"/>
                <w:sz w:val="22"/>
                <w:szCs w:val="22"/>
              </w:rPr>
              <w:t>]</w:t>
            </w:r>
          </w:p>
        </w:tc>
        <w:tc>
          <w:tcPr>
            <w:tcW w:w="6120" w:type="dxa"/>
            <w:tcBorders>
              <w:top w:val="nil"/>
              <w:left w:val="nil"/>
              <w:bottom w:val="nil"/>
              <w:right w:val="nil"/>
            </w:tcBorders>
          </w:tcPr>
          <w:p w14:paraId="5F9D7026" w14:textId="77777777" w:rsidR="00F309C2" w:rsidRDefault="00F309C2" w:rsidP="00187F01">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Connector.Notes</w:instrText>
            </w:r>
            <w:r>
              <w:fldChar w:fldCharType="separate"/>
            </w:r>
            <w:r>
              <w:rPr>
                <w:rFonts w:ascii="Calibri" w:hAnsi="Calibri" w:cs="Calibri"/>
                <w:color w:val="0F0F0F"/>
                <w:sz w:val="22"/>
                <w:szCs w:val="22"/>
              </w:rPr>
              <w:t>De aan het WOZ-OBJECT gerelateerde WOZ-WAARDEn</w:t>
            </w:r>
            <w:r>
              <w:fldChar w:fldCharType="end"/>
            </w:r>
          </w:p>
        </w:tc>
      </w:tr>
      <w:tr w:rsidR="00F309C2" w14:paraId="68D4AA2E" w14:textId="77777777" w:rsidTr="00187F01">
        <w:trPr>
          <w:trHeight w:hRule="exact" w:val="128"/>
        </w:trPr>
        <w:tc>
          <w:tcPr>
            <w:tcW w:w="450" w:type="dxa"/>
            <w:tcBorders>
              <w:top w:val="nil"/>
              <w:left w:val="nil"/>
              <w:bottom w:val="nil"/>
              <w:right w:val="nil"/>
            </w:tcBorders>
          </w:tcPr>
          <w:p w14:paraId="14ADA29E" w14:textId="77777777" w:rsidR="00F309C2" w:rsidRDefault="00F309C2" w:rsidP="00187F01">
            <w:pPr>
              <w:rPr>
                <w:rStyle w:val="SSBookmark"/>
                <w:highlight w:val="yellow"/>
                <w:u w:color="000000"/>
              </w:rPr>
            </w:pPr>
          </w:p>
        </w:tc>
        <w:tc>
          <w:tcPr>
            <w:tcW w:w="2790" w:type="dxa"/>
            <w:tcBorders>
              <w:top w:val="nil"/>
              <w:left w:val="nil"/>
              <w:bottom w:val="nil"/>
              <w:right w:val="nil"/>
            </w:tcBorders>
          </w:tcPr>
          <w:p w14:paraId="64444D14" w14:textId="77777777" w:rsidR="00F309C2" w:rsidRDefault="00F309C2" w:rsidP="00187F01">
            <w:pPr>
              <w:rPr>
                <w:rFonts w:ascii="Calibri" w:hAnsi="Calibri" w:cs="Calibri"/>
                <w:color w:val="0F0F0F"/>
                <w:sz w:val="22"/>
                <w:szCs w:val="22"/>
              </w:rPr>
            </w:pPr>
          </w:p>
        </w:tc>
        <w:tc>
          <w:tcPr>
            <w:tcW w:w="6120" w:type="dxa"/>
            <w:tcBorders>
              <w:top w:val="nil"/>
              <w:left w:val="nil"/>
              <w:bottom w:val="nil"/>
              <w:right w:val="nil"/>
            </w:tcBorders>
          </w:tcPr>
          <w:p w14:paraId="2B4DF59F" w14:textId="77777777" w:rsidR="00F309C2" w:rsidRDefault="00F309C2" w:rsidP="00187F01">
            <w:pPr>
              <w:rPr>
                <w:rFonts w:ascii="Calibri" w:hAnsi="Calibri" w:cs="Calibri"/>
                <w:color w:val="0F0F0F"/>
                <w:sz w:val="22"/>
                <w:szCs w:val="22"/>
              </w:rPr>
            </w:pPr>
          </w:p>
        </w:tc>
      </w:tr>
    </w:tbl>
    <w:p w14:paraId="4191833F" w14:textId="77777777" w:rsidR="00F309C2" w:rsidRDefault="00F309C2" w:rsidP="00F309C2">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F309C2" w14:paraId="31954619" w14:textId="77777777" w:rsidTr="00187F01">
        <w:tc>
          <w:tcPr>
            <w:tcW w:w="9360" w:type="dxa"/>
            <w:tcBorders>
              <w:top w:val="nil"/>
              <w:left w:val="nil"/>
              <w:bottom w:val="nil"/>
              <w:right w:val="nil"/>
            </w:tcBorders>
          </w:tcPr>
          <w:p w14:paraId="0664EE3E" w14:textId="77777777" w:rsidR="00F309C2" w:rsidRDefault="00F309C2" w:rsidP="00187F01">
            <w:pPr>
              <w:rPr>
                <w:rFonts w:ascii="Calibri" w:hAnsi="Calibri" w:cs="Calibri"/>
                <w:b/>
                <w:bCs/>
                <w:color w:val="0F0F0F"/>
                <w:sz w:val="22"/>
                <w:szCs w:val="22"/>
              </w:rPr>
            </w:pPr>
            <w:r>
              <w:rPr>
                <w:rFonts w:ascii="Calibri" w:hAnsi="Calibri" w:cs="Calibri"/>
                <w:b/>
                <w:bCs/>
                <w:color w:val="0F0F0F"/>
                <w:sz w:val="22"/>
                <w:szCs w:val="22"/>
              </w:rPr>
              <w:t>Toelichting objecttype</w:t>
            </w:r>
          </w:p>
          <w:p w14:paraId="691478A4" w14:textId="77777777" w:rsidR="00F309C2" w:rsidRDefault="00F309C2" w:rsidP="00187F01">
            <w:pPr>
              <w:ind w:left="720"/>
              <w:rPr>
                <w:rFonts w:ascii="Calibri" w:hAnsi="Calibri" w:cs="Calibri"/>
                <w:color w:val="0F0F0F"/>
                <w:sz w:val="22"/>
                <w:szCs w:val="22"/>
              </w:rPr>
            </w:pPr>
            <w:r>
              <w:rPr>
                <w:rFonts w:ascii="Calibri" w:hAnsi="Calibri" w:cs="Calibri"/>
                <w:color w:val="0F0F0F"/>
                <w:sz w:val="22"/>
                <w:szCs w:val="22"/>
              </w:rPr>
              <w:t>De vastgestelde waarde wordt meegedeeld in de WOZ-beschikking. Indien er op één datum meerdere beschikkingen worden afgegeven, dan wordt slechts één van deze geregistreerd.</w:t>
            </w:r>
          </w:p>
          <w:p w14:paraId="51652DA7" w14:textId="77777777" w:rsidR="00F309C2" w:rsidRDefault="00F309C2" w:rsidP="00187F01">
            <w:pPr>
              <w:ind w:left="720"/>
              <w:rPr>
                <w:rFonts w:ascii="Calibri" w:hAnsi="Calibri" w:cs="Calibri"/>
                <w:color w:val="0F0F0F"/>
                <w:sz w:val="22"/>
                <w:szCs w:val="22"/>
              </w:rPr>
            </w:pPr>
            <w:r>
              <w:rPr>
                <w:rFonts w:ascii="Calibri" w:hAnsi="Calibri" w:cs="Calibri"/>
                <w:color w:val="0F0F0F"/>
                <w:sz w:val="22"/>
                <w:szCs w:val="22"/>
              </w:rPr>
              <w:t>Zie verder de toelichting in de BRWOZ.</w:t>
            </w:r>
          </w:p>
        </w:tc>
      </w:tr>
    </w:tbl>
    <w:p w14:paraId="46AEEC2C" w14:textId="77777777" w:rsidR="00F309C2" w:rsidRDefault="00F309C2" w:rsidP="00F309C2">
      <w:pPr>
        <w:rPr>
          <w:color w:val="0F0F0F"/>
        </w:rPr>
      </w:pPr>
      <w:r>
        <w:rPr>
          <w:color w:val="0F0F0F"/>
        </w:rPr>
        <w:br w:type="page"/>
      </w:r>
    </w:p>
    <w:p w14:paraId="50435E6B" w14:textId="569F41FC" w:rsidR="00D42B42" w:rsidRPr="00D42B42" w:rsidRDefault="00D42B42" w:rsidP="00AC1209">
      <w:pPr>
        <w:pStyle w:val="Kop2"/>
        <w:rPr>
          <w:rFonts w:ascii="Arial" w:hAnsi="Arial" w:cs="Arial"/>
          <w:sz w:val="30"/>
          <w:szCs w:val="30"/>
        </w:rPr>
      </w:pPr>
      <w:r w:rsidRPr="00D42B42">
        <w:rPr>
          <w:rFonts w:ascii="Arial" w:hAnsi="Arial" w:cs="Arial"/>
          <w:color w:val="0000B0"/>
          <w:sz w:val="30"/>
          <w:szCs w:val="30"/>
          <w:lang w:val="en-AU"/>
        </w:rPr>
        <w:lastRenderedPageBreak/>
        <w:fldChar w:fldCharType="begin" w:fldLock="1"/>
      </w:r>
      <w:r w:rsidRPr="00D42B42">
        <w:rPr>
          <w:rFonts w:ascii="Arial" w:hAnsi="Arial" w:cs="Arial"/>
          <w:sz w:val="20"/>
          <w:szCs w:val="20"/>
          <w:lang w:val="en-AU"/>
        </w:rPr>
        <w:instrText xml:space="preserve">MERGEFIELD </w:instrText>
      </w:r>
      <w:r w:rsidRPr="00D42B42">
        <w:instrText>Element.Stereotype</w:instrText>
      </w:r>
      <w:r w:rsidRPr="00D42B42">
        <w:rPr>
          <w:rFonts w:ascii="Arial" w:hAnsi="Arial" w:cs="Arial"/>
          <w:color w:val="0000B0"/>
          <w:sz w:val="30"/>
          <w:szCs w:val="30"/>
          <w:lang w:val="en-AU"/>
        </w:rPr>
        <w:fldChar w:fldCharType="separate"/>
      </w:r>
      <w:r w:rsidRPr="00D42B42">
        <w:t>«Objecttype»</w:t>
      </w:r>
      <w:r w:rsidRPr="00D42B42">
        <w:rPr>
          <w:rFonts w:ascii="Arial" w:hAnsi="Arial" w:cs="Arial"/>
          <w:color w:val="0000B0"/>
          <w:sz w:val="30"/>
          <w:szCs w:val="30"/>
          <w:lang w:val="en-AU"/>
        </w:rPr>
        <w:fldChar w:fldCharType="end"/>
      </w:r>
      <w:r w:rsidRPr="00D42B42">
        <w:t xml:space="preserve"> </w:t>
      </w:r>
      <w:r w:rsidRPr="00D42B42">
        <w:rPr>
          <w:rFonts w:ascii="Arial" w:hAnsi="Arial" w:cs="Arial"/>
          <w:color w:val="0000B0"/>
          <w:sz w:val="30"/>
          <w:szCs w:val="30"/>
          <w:lang w:val="en-AU"/>
        </w:rPr>
        <w:fldChar w:fldCharType="begin" w:fldLock="1"/>
      </w:r>
      <w:r w:rsidRPr="00D42B42">
        <w:instrText>MERGEFIELD Element.Name</w:instrText>
      </w:r>
      <w:r w:rsidRPr="00D42B42">
        <w:rPr>
          <w:rFonts w:ascii="Arial" w:hAnsi="Arial" w:cs="Arial"/>
          <w:color w:val="0000B0"/>
          <w:sz w:val="30"/>
          <w:szCs w:val="30"/>
          <w:lang w:val="en-AU"/>
        </w:rPr>
        <w:fldChar w:fldCharType="separate"/>
      </w:r>
      <w:r w:rsidRPr="00D42B42">
        <w:t>VESTIGING</w:t>
      </w:r>
      <w:r w:rsidRPr="00D42B42">
        <w:rPr>
          <w:rFonts w:ascii="Arial" w:hAnsi="Arial" w:cs="Arial"/>
          <w:color w:val="0000B0"/>
          <w:sz w:val="30"/>
          <w:szCs w:val="30"/>
          <w:lang w:val="en-AU"/>
        </w:rPr>
        <w:fldChar w:fldCharType="end"/>
      </w:r>
    </w:p>
    <w:tbl>
      <w:tblPr>
        <w:tblW w:w="9360" w:type="dxa"/>
        <w:tblInd w:w="60" w:type="dxa"/>
        <w:tblLayout w:type="fixed"/>
        <w:tblCellMar>
          <w:left w:w="60" w:type="dxa"/>
          <w:right w:w="60" w:type="dxa"/>
        </w:tblCellMar>
        <w:tblLook w:val="04A0" w:firstRow="1" w:lastRow="0" w:firstColumn="1" w:lastColumn="0" w:noHBand="0" w:noVBand="1"/>
      </w:tblPr>
      <w:tblGrid>
        <w:gridCol w:w="450"/>
        <w:gridCol w:w="1890"/>
        <w:gridCol w:w="900"/>
        <w:gridCol w:w="4230"/>
        <w:gridCol w:w="1080"/>
        <w:gridCol w:w="810"/>
      </w:tblGrid>
      <w:tr w:rsidR="00D42B42" w:rsidRPr="00D42B42" w14:paraId="39DA6132" w14:textId="77777777" w:rsidTr="00D42B42">
        <w:trPr>
          <w:trHeight w:val="271"/>
        </w:trPr>
        <w:tc>
          <w:tcPr>
            <w:tcW w:w="2340" w:type="dxa"/>
            <w:gridSpan w:val="2"/>
            <w:hideMark/>
          </w:tcPr>
          <w:p w14:paraId="438A07B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Naam</w:t>
            </w:r>
          </w:p>
        </w:tc>
        <w:tc>
          <w:tcPr>
            <w:tcW w:w="7020" w:type="dxa"/>
            <w:gridSpan w:val="4"/>
            <w:hideMark/>
          </w:tcPr>
          <w:p w14:paraId="2157A17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p>
        </w:tc>
      </w:tr>
      <w:tr w:rsidR="00D42B42" w:rsidRPr="00D42B42" w14:paraId="370E47B7" w14:textId="77777777" w:rsidTr="00D42B42">
        <w:trPr>
          <w:trHeight w:hRule="exact" w:val="128"/>
        </w:trPr>
        <w:tc>
          <w:tcPr>
            <w:tcW w:w="2340" w:type="dxa"/>
            <w:gridSpan w:val="2"/>
          </w:tcPr>
          <w:p w14:paraId="09CF848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91BB57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2088D68" w14:textId="77777777" w:rsidTr="00D42B42">
        <w:tc>
          <w:tcPr>
            <w:tcW w:w="2340" w:type="dxa"/>
            <w:gridSpan w:val="2"/>
            <w:hideMark/>
          </w:tcPr>
          <w:p w14:paraId="39E2001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Mnemonic</w:t>
            </w:r>
          </w:p>
        </w:tc>
        <w:tc>
          <w:tcPr>
            <w:tcW w:w="7020" w:type="dxa"/>
            <w:gridSpan w:val="4"/>
            <w:hideMark/>
          </w:tcPr>
          <w:p w14:paraId="2E2A263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Element.Alias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w:t>
            </w:r>
            <w:r w:rsidRPr="00D42B42">
              <w:rPr>
                <w:rFonts w:ascii="Arial" w:hAnsi="Arial" w:cs="Arial"/>
                <w:color w:val="000000"/>
                <w:sz w:val="20"/>
                <w:szCs w:val="20"/>
                <w:lang w:val="en-AU"/>
              </w:rPr>
              <w:fldChar w:fldCharType="end"/>
            </w:r>
          </w:p>
        </w:tc>
      </w:tr>
      <w:tr w:rsidR="00D42B42" w:rsidRPr="00D42B42" w14:paraId="043A1971" w14:textId="77777777" w:rsidTr="00D42B42">
        <w:trPr>
          <w:trHeight w:hRule="exact" w:val="128"/>
        </w:trPr>
        <w:tc>
          <w:tcPr>
            <w:tcW w:w="2340" w:type="dxa"/>
            <w:gridSpan w:val="2"/>
          </w:tcPr>
          <w:p w14:paraId="3D25939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59AF1C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3E0637F" w14:textId="77777777" w:rsidTr="00D42B42">
        <w:tc>
          <w:tcPr>
            <w:tcW w:w="2340" w:type="dxa"/>
            <w:gridSpan w:val="2"/>
            <w:hideMark/>
          </w:tcPr>
          <w:p w14:paraId="43EEB5B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w:t>
            </w:r>
          </w:p>
        </w:tc>
        <w:tc>
          <w:tcPr>
            <w:tcW w:w="7020" w:type="dxa"/>
            <w:gridSpan w:val="4"/>
            <w:hideMark/>
          </w:tcPr>
          <w:p w14:paraId="37BE8AD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NHR</w:t>
            </w:r>
          </w:p>
        </w:tc>
      </w:tr>
      <w:tr w:rsidR="00D42B42" w:rsidRPr="00D42B42" w14:paraId="4B4EBB4E" w14:textId="77777777" w:rsidTr="00D42B42">
        <w:trPr>
          <w:trHeight w:hRule="exact" w:val="128"/>
        </w:trPr>
        <w:tc>
          <w:tcPr>
            <w:tcW w:w="2340" w:type="dxa"/>
            <w:gridSpan w:val="2"/>
          </w:tcPr>
          <w:p w14:paraId="7255C45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F5B440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38BDD61" w14:textId="77777777" w:rsidTr="00D42B42">
        <w:trPr>
          <w:trHeight w:val="230"/>
        </w:trPr>
        <w:tc>
          <w:tcPr>
            <w:tcW w:w="2340" w:type="dxa"/>
            <w:gridSpan w:val="2"/>
            <w:hideMark/>
          </w:tcPr>
          <w:p w14:paraId="2674809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Definitie</w:t>
            </w:r>
          </w:p>
        </w:tc>
        <w:tc>
          <w:tcPr>
            <w:tcW w:w="7020" w:type="dxa"/>
            <w:gridSpan w:val="4"/>
            <w:hideMark/>
          </w:tcPr>
          <w:p w14:paraId="5E76183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Een gebouw of complex van gebouwen waar duurzame uitoefening van de activiteiten van een onderneming of rechtspersoon plaatsvindt.</w:t>
            </w:r>
            <w:r w:rsidRPr="00D42B42">
              <w:rPr>
                <w:rFonts w:ascii="Arial" w:hAnsi="Arial" w:cs="Arial"/>
                <w:color w:val="000000"/>
                <w:sz w:val="20"/>
                <w:szCs w:val="20"/>
                <w:lang w:val="en-AU"/>
              </w:rPr>
              <w:fldChar w:fldCharType="end"/>
            </w:r>
          </w:p>
        </w:tc>
      </w:tr>
      <w:tr w:rsidR="00D42B42" w:rsidRPr="00D42B42" w14:paraId="4951EF46" w14:textId="77777777" w:rsidTr="00D42B42">
        <w:trPr>
          <w:trHeight w:hRule="exact" w:val="68"/>
        </w:trPr>
        <w:tc>
          <w:tcPr>
            <w:tcW w:w="2340" w:type="dxa"/>
            <w:gridSpan w:val="2"/>
          </w:tcPr>
          <w:p w14:paraId="57B8C58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667FA10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69BBA714" w14:textId="77777777" w:rsidTr="00D42B42">
        <w:trPr>
          <w:trHeight w:val="271"/>
        </w:trPr>
        <w:tc>
          <w:tcPr>
            <w:tcW w:w="2340" w:type="dxa"/>
            <w:gridSpan w:val="2"/>
            <w:hideMark/>
          </w:tcPr>
          <w:p w14:paraId="675526D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Herkomst definitie</w:t>
            </w:r>
          </w:p>
        </w:tc>
        <w:tc>
          <w:tcPr>
            <w:tcW w:w="7020" w:type="dxa"/>
            <w:gridSpan w:val="4"/>
            <w:hideMark/>
          </w:tcPr>
          <w:p w14:paraId="48BF30B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NHR</w:t>
            </w:r>
          </w:p>
        </w:tc>
      </w:tr>
      <w:tr w:rsidR="00D42B42" w:rsidRPr="00D42B42" w14:paraId="4FC4BD30" w14:textId="77777777" w:rsidTr="00D42B42">
        <w:trPr>
          <w:trHeight w:hRule="exact" w:val="128"/>
        </w:trPr>
        <w:tc>
          <w:tcPr>
            <w:tcW w:w="2340" w:type="dxa"/>
            <w:gridSpan w:val="2"/>
          </w:tcPr>
          <w:p w14:paraId="5F058D9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316E10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290471E" w14:textId="77777777" w:rsidTr="00D42B42">
        <w:tc>
          <w:tcPr>
            <w:tcW w:w="2340" w:type="dxa"/>
            <w:gridSpan w:val="2"/>
            <w:hideMark/>
          </w:tcPr>
          <w:p w14:paraId="499AB1E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Datum opname</w:t>
            </w:r>
          </w:p>
        </w:tc>
        <w:tc>
          <w:tcPr>
            <w:tcW w:w="7020" w:type="dxa"/>
            <w:gridSpan w:val="4"/>
            <w:hideMark/>
          </w:tcPr>
          <w:p w14:paraId="4EA6DD9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9 april 2007</w:t>
            </w:r>
          </w:p>
        </w:tc>
      </w:tr>
      <w:tr w:rsidR="00D42B42" w:rsidRPr="00D42B42" w14:paraId="2072A1BB" w14:textId="77777777" w:rsidTr="00D42B42">
        <w:trPr>
          <w:trHeight w:hRule="exact" w:val="128"/>
        </w:trPr>
        <w:tc>
          <w:tcPr>
            <w:tcW w:w="2340" w:type="dxa"/>
            <w:gridSpan w:val="2"/>
          </w:tcPr>
          <w:p w14:paraId="2405328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766F21D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57112754" w14:textId="77777777" w:rsidTr="00D42B42">
        <w:tc>
          <w:tcPr>
            <w:tcW w:w="2340" w:type="dxa"/>
            <w:gridSpan w:val="2"/>
            <w:hideMark/>
          </w:tcPr>
          <w:p w14:paraId="68B34E6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Unieke aanduiding</w:t>
            </w:r>
          </w:p>
        </w:tc>
        <w:tc>
          <w:tcPr>
            <w:tcW w:w="7020" w:type="dxa"/>
            <w:gridSpan w:val="4"/>
            <w:hideMark/>
          </w:tcPr>
          <w:p w14:paraId="41D3026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Vestigingsnummer</w:t>
            </w:r>
          </w:p>
        </w:tc>
      </w:tr>
      <w:tr w:rsidR="00D42B42" w:rsidRPr="00D42B42" w14:paraId="0B6C1247" w14:textId="77777777" w:rsidTr="00D42B42">
        <w:trPr>
          <w:trHeight w:hRule="exact" w:val="128"/>
        </w:trPr>
        <w:tc>
          <w:tcPr>
            <w:tcW w:w="2340" w:type="dxa"/>
            <w:gridSpan w:val="2"/>
          </w:tcPr>
          <w:p w14:paraId="481E948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58352F7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1248D3C5" w14:textId="77777777" w:rsidTr="00D42B42">
        <w:tc>
          <w:tcPr>
            <w:tcW w:w="2340" w:type="dxa"/>
            <w:gridSpan w:val="2"/>
            <w:hideMark/>
          </w:tcPr>
          <w:p w14:paraId="4C05D9E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Populatie</w:t>
            </w:r>
          </w:p>
        </w:tc>
        <w:tc>
          <w:tcPr>
            <w:tcW w:w="7020" w:type="dxa"/>
            <w:gridSpan w:val="4"/>
          </w:tcPr>
          <w:p w14:paraId="1786326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7AFC910D" w14:textId="77777777" w:rsidTr="00D42B42">
        <w:trPr>
          <w:trHeight w:hRule="exact" w:val="128"/>
        </w:trPr>
        <w:tc>
          <w:tcPr>
            <w:tcW w:w="2340" w:type="dxa"/>
            <w:gridSpan w:val="2"/>
          </w:tcPr>
          <w:p w14:paraId="0EF0D61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485188D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C3F9081" w14:textId="77777777" w:rsidTr="00D42B42">
        <w:trPr>
          <w:trHeight w:hRule="exact" w:val="256"/>
        </w:trPr>
        <w:tc>
          <w:tcPr>
            <w:tcW w:w="2340" w:type="dxa"/>
            <w:gridSpan w:val="2"/>
            <w:hideMark/>
          </w:tcPr>
          <w:p w14:paraId="465588D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Kwaliteitsbegrip</w:t>
            </w:r>
          </w:p>
        </w:tc>
        <w:tc>
          <w:tcPr>
            <w:tcW w:w="7020" w:type="dxa"/>
            <w:gridSpan w:val="4"/>
          </w:tcPr>
          <w:p w14:paraId="5A6FC0A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7C1679A" w14:textId="77777777" w:rsidTr="00D42B42">
        <w:trPr>
          <w:trHeight w:hRule="exact" w:val="256"/>
        </w:trPr>
        <w:tc>
          <w:tcPr>
            <w:tcW w:w="2340" w:type="dxa"/>
            <w:gridSpan w:val="2"/>
          </w:tcPr>
          <w:p w14:paraId="7D976EA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c>
          <w:tcPr>
            <w:tcW w:w="7020" w:type="dxa"/>
            <w:gridSpan w:val="4"/>
          </w:tcPr>
          <w:p w14:paraId="357D6CB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08483AB" w14:textId="77777777" w:rsidTr="00D42B42">
        <w:tc>
          <w:tcPr>
            <w:tcW w:w="2340" w:type="dxa"/>
            <w:gridSpan w:val="2"/>
            <w:hideMark/>
          </w:tcPr>
          <w:p w14:paraId="41B049B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Overzicht attributen</w:t>
            </w:r>
          </w:p>
        </w:tc>
        <w:tc>
          <w:tcPr>
            <w:tcW w:w="7020" w:type="dxa"/>
            <w:gridSpan w:val="4"/>
          </w:tcPr>
          <w:p w14:paraId="230922B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p>
        </w:tc>
      </w:tr>
      <w:tr w:rsidR="00D42B42" w:rsidRPr="00D42B42" w14:paraId="76C07B43" w14:textId="77777777" w:rsidTr="00D42B42">
        <w:tc>
          <w:tcPr>
            <w:tcW w:w="450" w:type="dxa"/>
          </w:tcPr>
          <w:p w14:paraId="66BC06C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bookmarkStart w:id="413" w:name="BKM_FF4FFB65_1D5D_4e01_B60C_42CAF1912B98"/>
          </w:p>
        </w:tc>
        <w:tc>
          <w:tcPr>
            <w:tcW w:w="2790" w:type="dxa"/>
            <w:gridSpan w:val="2"/>
            <w:hideMark/>
          </w:tcPr>
          <w:p w14:paraId="565C90A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Attribuutnaam</w:t>
            </w:r>
          </w:p>
        </w:tc>
        <w:tc>
          <w:tcPr>
            <w:tcW w:w="4230" w:type="dxa"/>
            <w:hideMark/>
          </w:tcPr>
          <w:p w14:paraId="38253AE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c>
          <w:tcPr>
            <w:tcW w:w="1080" w:type="dxa"/>
            <w:hideMark/>
          </w:tcPr>
          <w:p w14:paraId="075124D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Formaat</w:t>
            </w:r>
          </w:p>
        </w:tc>
        <w:tc>
          <w:tcPr>
            <w:tcW w:w="810" w:type="dxa"/>
            <w:hideMark/>
          </w:tcPr>
          <w:p w14:paraId="4EFEB75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Kardi-</w:t>
            </w:r>
          </w:p>
          <w:p w14:paraId="1CCCC57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naliteit</w:t>
            </w:r>
          </w:p>
        </w:tc>
      </w:tr>
      <w:tr w:rsidR="00D42B42" w:rsidRPr="00D42B42" w14:paraId="4897B7CE" w14:textId="77777777" w:rsidTr="00D42B42">
        <w:tc>
          <w:tcPr>
            <w:tcW w:w="450" w:type="dxa"/>
          </w:tcPr>
          <w:p w14:paraId="51459E0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76CCEAA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Vestigingsnummer</w:t>
            </w:r>
            <w:r w:rsidRPr="00D42B42">
              <w:rPr>
                <w:rFonts w:ascii="Arial" w:hAnsi="Arial" w:cs="Arial"/>
                <w:color w:val="000000"/>
                <w:sz w:val="20"/>
                <w:szCs w:val="20"/>
                <w:lang w:val="en-AU"/>
              </w:rPr>
              <w:fldChar w:fldCharType="end"/>
            </w:r>
          </w:p>
        </w:tc>
        <w:tc>
          <w:tcPr>
            <w:tcW w:w="4230" w:type="dxa"/>
            <w:hideMark/>
          </w:tcPr>
          <w:p w14:paraId="2E520C2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Landelijk uniek identificerend administratienummer van een VESTIGING zoals toegewezen door de Kamer van Koophandel (KvK).</w:t>
            </w:r>
            <w:r w:rsidRPr="00D42B42">
              <w:rPr>
                <w:rFonts w:ascii="Arial" w:hAnsi="Arial" w:cs="Arial"/>
                <w:color w:val="000000"/>
                <w:sz w:val="20"/>
                <w:szCs w:val="20"/>
                <w:lang w:val="en-AU"/>
              </w:rPr>
              <w:fldChar w:fldCharType="end"/>
            </w:r>
          </w:p>
        </w:tc>
        <w:tc>
          <w:tcPr>
            <w:tcW w:w="1080" w:type="dxa"/>
            <w:hideMark/>
          </w:tcPr>
          <w:p w14:paraId="1CA8790D"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00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N12</w:t>
            </w:r>
            <w:r w:rsidRPr="000C1E75">
              <w:rPr>
                <w:rFonts w:asciiTheme="minorHAnsi" w:hAnsiTheme="minorHAnsi" w:cs="Arial"/>
                <w:color w:val="000000"/>
                <w:sz w:val="20"/>
                <w:szCs w:val="20"/>
                <w:lang w:val="en-AU"/>
              </w:rPr>
              <w:fldChar w:fldCharType="end"/>
            </w:r>
          </w:p>
        </w:tc>
        <w:tc>
          <w:tcPr>
            <w:tcW w:w="810" w:type="dxa"/>
            <w:hideMark/>
          </w:tcPr>
          <w:p w14:paraId="0638B58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413"/>
      </w:tr>
      <w:tr w:rsidR="00D42B42" w:rsidRPr="00D42B42" w14:paraId="6230AD18" w14:textId="77777777" w:rsidTr="00D42B42">
        <w:tc>
          <w:tcPr>
            <w:tcW w:w="450" w:type="dxa"/>
          </w:tcPr>
          <w:p w14:paraId="68C34E5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14" w:name="BKM_84A2FE7C_07B3_4e22_9E13_07C057362952"/>
          </w:p>
        </w:tc>
        <w:tc>
          <w:tcPr>
            <w:tcW w:w="2790" w:type="dxa"/>
            <w:gridSpan w:val="2"/>
            <w:hideMark/>
          </w:tcPr>
          <w:p w14:paraId="27A1309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(Handels)naam</w:t>
            </w:r>
            <w:r w:rsidRPr="00D42B42">
              <w:rPr>
                <w:rFonts w:ascii="Arial" w:hAnsi="Arial" w:cs="Arial"/>
                <w:color w:val="000000"/>
                <w:sz w:val="20"/>
                <w:szCs w:val="20"/>
                <w:lang w:val="en-AU"/>
              </w:rPr>
              <w:fldChar w:fldCharType="end"/>
            </w:r>
          </w:p>
        </w:tc>
        <w:tc>
          <w:tcPr>
            <w:tcW w:w="4230" w:type="dxa"/>
            <w:hideMark/>
          </w:tcPr>
          <w:p w14:paraId="6DD26B58"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naam van de vestiging waaronder gehandeld wordt.</w:t>
            </w:r>
            <w:r w:rsidRPr="00D42B42">
              <w:rPr>
                <w:rFonts w:ascii="Arial" w:hAnsi="Arial" w:cs="Arial"/>
                <w:color w:val="000000"/>
                <w:sz w:val="20"/>
                <w:szCs w:val="20"/>
                <w:lang w:val="en-AU"/>
              </w:rPr>
              <w:fldChar w:fldCharType="end"/>
            </w:r>
          </w:p>
        </w:tc>
        <w:tc>
          <w:tcPr>
            <w:tcW w:w="1080" w:type="dxa"/>
            <w:hideMark/>
          </w:tcPr>
          <w:p w14:paraId="3C6D0249"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AN625</w:t>
            </w:r>
            <w:r w:rsidRPr="000C1E75">
              <w:rPr>
                <w:rFonts w:asciiTheme="minorHAnsi" w:hAnsiTheme="minorHAnsi" w:cs="Arial"/>
                <w:color w:val="000000"/>
                <w:sz w:val="20"/>
                <w:szCs w:val="20"/>
                <w:lang w:val="en-AU"/>
              </w:rPr>
              <w:fldChar w:fldCharType="end"/>
            </w:r>
          </w:p>
        </w:tc>
        <w:tc>
          <w:tcPr>
            <w:tcW w:w="810" w:type="dxa"/>
            <w:hideMark/>
          </w:tcPr>
          <w:p w14:paraId="3CFD72F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n</w:t>
            </w:r>
            <w:r w:rsidRPr="00D42B42">
              <w:rPr>
                <w:rFonts w:ascii="Arial" w:hAnsi="Arial" w:cs="Arial"/>
                <w:color w:val="000000"/>
                <w:sz w:val="20"/>
                <w:szCs w:val="20"/>
                <w:lang w:val="en-AU"/>
              </w:rPr>
              <w:fldChar w:fldCharType="end"/>
            </w:r>
          </w:p>
        </w:tc>
        <w:bookmarkEnd w:id="414"/>
      </w:tr>
      <w:tr w:rsidR="00D42B42" w:rsidRPr="00D42B42" w14:paraId="16272CA7" w14:textId="77777777" w:rsidTr="00D42B42">
        <w:tc>
          <w:tcPr>
            <w:tcW w:w="450" w:type="dxa"/>
          </w:tcPr>
          <w:p w14:paraId="006D6E7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15" w:name="BKM_ADB7F53E_3F4D_443b_87AF_4086B40E732A"/>
          </w:p>
        </w:tc>
        <w:tc>
          <w:tcPr>
            <w:tcW w:w="2790" w:type="dxa"/>
            <w:gridSpan w:val="2"/>
            <w:hideMark/>
          </w:tcPr>
          <w:p w14:paraId="0134025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Verkorte naam</w:t>
            </w:r>
            <w:r w:rsidRPr="00D42B42">
              <w:rPr>
                <w:rFonts w:ascii="Arial" w:hAnsi="Arial" w:cs="Arial"/>
                <w:color w:val="000000"/>
                <w:sz w:val="20"/>
                <w:szCs w:val="20"/>
                <w:lang w:val="en-AU"/>
              </w:rPr>
              <w:fldChar w:fldCharType="end"/>
            </w:r>
          </w:p>
        </w:tc>
        <w:tc>
          <w:tcPr>
            <w:tcW w:w="4230" w:type="dxa"/>
            <w:hideMark/>
          </w:tcPr>
          <w:p w14:paraId="434B343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administratieve naam in het handelsregister indien de naam langer is dan 45 karakters</w:t>
            </w:r>
            <w:r w:rsidRPr="00D42B42">
              <w:rPr>
                <w:rFonts w:ascii="Arial" w:hAnsi="Arial" w:cs="Arial"/>
                <w:color w:val="000000"/>
                <w:sz w:val="20"/>
                <w:szCs w:val="20"/>
                <w:lang w:val="en-AU"/>
              </w:rPr>
              <w:fldChar w:fldCharType="end"/>
            </w:r>
          </w:p>
        </w:tc>
        <w:tc>
          <w:tcPr>
            <w:tcW w:w="1080" w:type="dxa"/>
            <w:hideMark/>
          </w:tcPr>
          <w:p w14:paraId="371E7762"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AN45</w:t>
            </w:r>
            <w:r w:rsidRPr="000C1E75">
              <w:rPr>
                <w:rFonts w:asciiTheme="minorHAnsi" w:hAnsiTheme="minorHAnsi" w:cs="Arial"/>
                <w:color w:val="000000"/>
                <w:sz w:val="20"/>
                <w:szCs w:val="20"/>
                <w:lang w:val="en-AU"/>
              </w:rPr>
              <w:fldChar w:fldCharType="end"/>
            </w:r>
          </w:p>
        </w:tc>
        <w:tc>
          <w:tcPr>
            <w:tcW w:w="810" w:type="dxa"/>
            <w:hideMark/>
          </w:tcPr>
          <w:p w14:paraId="26D6B69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415"/>
      </w:tr>
      <w:tr w:rsidR="00D42B42" w:rsidRPr="00D42B42" w14:paraId="66A5832D" w14:textId="77777777" w:rsidTr="00D42B42">
        <w:tc>
          <w:tcPr>
            <w:tcW w:w="450" w:type="dxa"/>
          </w:tcPr>
          <w:p w14:paraId="77E8B0D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16" w:name="BKM_F75CB5DA_C459_42d8_967B_D2D09B0CE2F4"/>
          </w:p>
        </w:tc>
        <w:tc>
          <w:tcPr>
            <w:tcW w:w="2790" w:type="dxa"/>
            <w:gridSpan w:val="2"/>
            <w:hideMark/>
          </w:tcPr>
          <w:p w14:paraId="34D4644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Datum aanvang</w:t>
            </w:r>
            <w:r w:rsidRPr="00D42B42">
              <w:rPr>
                <w:rFonts w:ascii="Arial" w:hAnsi="Arial" w:cs="Arial"/>
                <w:color w:val="000000"/>
                <w:sz w:val="20"/>
                <w:szCs w:val="20"/>
                <w:lang w:val="en-AU"/>
              </w:rPr>
              <w:fldChar w:fldCharType="end"/>
            </w:r>
          </w:p>
        </w:tc>
        <w:tc>
          <w:tcPr>
            <w:tcW w:w="4230" w:type="dxa"/>
            <w:hideMark/>
          </w:tcPr>
          <w:p w14:paraId="531882C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datum van aanvang van de vestiging.</w:t>
            </w:r>
            <w:r w:rsidRPr="00D42B42">
              <w:rPr>
                <w:rFonts w:ascii="Arial" w:hAnsi="Arial" w:cs="Arial"/>
                <w:color w:val="000000"/>
                <w:sz w:val="20"/>
                <w:szCs w:val="20"/>
                <w:lang w:val="en-AU"/>
              </w:rPr>
              <w:fldChar w:fldCharType="end"/>
            </w:r>
          </w:p>
        </w:tc>
        <w:tc>
          <w:tcPr>
            <w:tcW w:w="1080" w:type="dxa"/>
            <w:hideMark/>
          </w:tcPr>
          <w:p w14:paraId="6E5D53CB" w14:textId="5D0DC0B5" w:rsidR="00D42B42" w:rsidRPr="000C1E75" w:rsidRDefault="00A32B5A" w:rsidP="00D42B42">
            <w:pPr>
              <w:widowControl w:val="0"/>
              <w:shd w:val="clear" w:color="auto" w:fill="FFFFFF"/>
              <w:autoSpaceDE w:val="0"/>
              <w:autoSpaceDN w:val="0"/>
              <w:adjustRightInd w:val="0"/>
              <w:spacing w:line="256" w:lineRule="auto"/>
              <w:contextualSpacing w:val="0"/>
              <w:rPr>
                <w:rFonts w:asciiTheme="minorHAnsi" w:hAnsiTheme="minorHAnsi" w:cs="Calibri"/>
                <w:color w:val="000000"/>
                <w:sz w:val="20"/>
                <w:szCs w:val="20"/>
              </w:rPr>
            </w:pPr>
            <w:r w:rsidRPr="000C1E75">
              <w:rPr>
                <w:rFonts w:asciiTheme="minorHAnsi" w:hAnsiTheme="minorHAnsi" w:cs="Arial"/>
                <w:color w:val="FF0000"/>
                <w:sz w:val="20"/>
                <w:szCs w:val="20"/>
                <w:u w:val="single"/>
                <w:lang w:val="en-AU"/>
              </w:rPr>
              <w:t>DatumMogelijkOnvolledig</w:t>
            </w:r>
          </w:p>
        </w:tc>
        <w:tc>
          <w:tcPr>
            <w:tcW w:w="810" w:type="dxa"/>
            <w:hideMark/>
          </w:tcPr>
          <w:p w14:paraId="0D64949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416"/>
      </w:tr>
      <w:tr w:rsidR="00D42B42" w:rsidRPr="00D42B42" w14:paraId="52C32514" w14:textId="77777777" w:rsidTr="00D42B42">
        <w:tc>
          <w:tcPr>
            <w:tcW w:w="450" w:type="dxa"/>
          </w:tcPr>
          <w:p w14:paraId="76A64E2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17" w:name="BKM_A278D410_911B_4df2_93C6_56F7F5DF2667"/>
          </w:p>
        </w:tc>
        <w:tc>
          <w:tcPr>
            <w:tcW w:w="2790" w:type="dxa"/>
            <w:gridSpan w:val="2"/>
            <w:hideMark/>
          </w:tcPr>
          <w:p w14:paraId="651040B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Datum beeindiging</w:t>
            </w:r>
            <w:r w:rsidRPr="00D42B42">
              <w:rPr>
                <w:rFonts w:ascii="Arial" w:hAnsi="Arial" w:cs="Arial"/>
                <w:color w:val="000000"/>
                <w:sz w:val="20"/>
                <w:szCs w:val="20"/>
                <w:lang w:val="en-AU"/>
              </w:rPr>
              <w:fldChar w:fldCharType="end"/>
            </w:r>
          </w:p>
        </w:tc>
        <w:tc>
          <w:tcPr>
            <w:tcW w:w="4230" w:type="dxa"/>
            <w:hideMark/>
          </w:tcPr>
          <w:p w14:paraId="3B8EDE7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Att.Notes</w:instrText>
            </w:r>
            <w:r w:rsidRPr="00D42B42">
              <w:rPr>
                <w:rFonts w:ascii="Arial" w:hAnsi="Arial" w:cs="Arial"/>
                <w:color w:val="000000"/>
                <w:sz w:val="20"/>
                <w:szCs w:val="20"/>
                <w:lang w:val="en-AU"/>
              </w:rPr>
              <w:fldChar w:fldCharType="end"/>
            </w:r>
            <w:r w:rsidRPr="00D42B42">
              <w:rPr>
                <w:rFonts w:ascii="Calibri" w:hAnsi="Calibri" w:cs="Calibri"/>
                <w:color w:val="000000"/>
                <w:sz w:val="22"/>
                <w:szCs w:val="22"/>
              </w:rPr>
              <w:t>De datum  van</w:t>
            </w:r>
            <w:r w:rsidRPr="00D42B42">
              <w:rPr>
                <w:rFonts w:ascii="Calibri" w:hAnsi="Calibri" w:cs="Calibri"/>
                <w:b/>
                <w:bCs/>
                <w:color w:val="000000"/>
                <w:sz w:val="22"/>
                <w:szCs w:val="22"/>
              </w:rPr>
              <w:t xml:space="preserve"> </w:t>
            </w:r>
            <w:r w:rsidRPr="00D42B42">
              <w:rPr>
                <w:rFonts w:ascii="Calibri" w:hAnsi="Calibri" w:cs="Calibri"/>
                <w:color w:val="000000"/>
                <w:sz w:val="22"/>
                <w:szCs w:val="22"/>
              </w:rPr>
              <w:t>beeindiging van de vestiging</w:t>
            </w:r>
          </w:p>
        </w:tc>
        <w:tc>
          <w:tcPr>
            <w:tcW w:w="1080" w:type="dxa"/>
            <w:hideMark/>
          </w:tcPr>
          <w:p w14:paraId="72F9EB26" w14:textId="36018698" w:rsidR="00D42B42" w:rsidRPr="000C1E75" w:rsidRDefault="00A32B5A" w:rsidP="00D42B42">
            <w:pPr>
              <w:widowControl w:val="0"/>
              <w:shd w:val="clear" w:color="auto" w:fill="FFFFFF"/>
              <w:autoSpaceDE w:val="0"/>
              <w:autoSpaceDN w:val="0"/>
              <w:adjustRightInd w:val="0"/>
              <w:spacing w:line="256" w:lineRule="auto"/>
              <w:contextualSpacing w:val="0"/>
              <w:rPr>
                <w:rFonts w:asciiTheme="minorHAnsi" w:hAnsiTheme="minorHAnsi" w:cs="Calibri"/>
                <w:color w:val="000000"/>
                <w:sz w:val="22"/>
                <w:szCs w:val="22"/>
              </w:rPr>
            </w:pPr>
            <w:r w:rsidRPr="000C1E75">
              <w:rPr>
                <w:rFonts w:asciiTheme="minorHAnsi" w:hAnsiTheme="minorHAnsi" w:cs="Arial"/>
                <w:color w:val="FF0000"/>
                <w:sz w:val="20"/>
                <w:szCs w:val="20"/>
                <w:u w:val="single"/>
                <w:lang w:val="en-AU"/>
              </w:rPr>
              <w:t>DatumMogelijkOnvolledig</w:t>
            </w:r>
          </w:p>
        </w:tc>
        <w:tc>
          <w:tcPr>
            <w:tcW w:w="810" w:type="dxa"/>
            <w:hideMark/>
          </w:tcPr>
          <w:p w14:paraId="78BF022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Arial" w:hAnsi="Arial" w:cs="Arial"/>
                <w:sz w:val="20"/>
                <w:szCs w:val="20"/>
                <w:lang w:val="en-AU"/>
              </w:rPr>
              <w:instrText xml:space="preserve">MERGEFIELD </w:instrText>
            </w:r>
            <w:r w:rsidRPr="00D42B42">
              <w:rPr>
                <w:rFonts w:ascii="Calibri" w:hAnsi="Calibri" w:cs="Calibri"/>
                <w:color w:val="0F0F0F"/>
                <w:sz w:val="22"/>
                <w:szCs w:val="22"/>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p>
        </w:tc>
        <w:bookmarkEnd w:id="417"/>
      </w:tr>
      <w:tr w:rsidR="00D42B42" w:rsidRPr="00D42B42" w14:paraId="2E7DDEC0" w14:textId="77777777" w:rsidTr="00D42B42">
        <w:tc>
          <w:tcPr>
            <w:tcW w:w="450" w:type="dxa"/>
          </w:tcPr>
          <w:p w14:paraId="23725B0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18" w:name="BKM_2EB0E03B_6B9B_4108_867D_C431A0711B62"/>
          </w:p>
        </w:tc>
        <w:tc>
          <w:tcPr>
            <w:tcW w:w="2790" w:type="dxa"/>
            <w:gridSpan w:val="2"/>
            <w:hideMark/>
          </w:tcPr>
          <w:p w14:paraId="751B624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Datum voortzetting</w:t>
            </w:r>
            <w:r w:rsidRPr="00D42B42">
              <w:rPr>
                <w:rFonts w:ascii="Arial" w:hAnsi="Arial" w:cs="Arial"/>
                <w:color w:val="000000"/>
                <w:sz w:val="20"/>
                <w:szCs w:val="20"/>
                <w:lang w:val="en-AU"/>
              </w:rPr>
              <w:fldChar w:fldCharType="end"/>
            </w:r>
          </w:p>
        </w:tc>
        <w:tc>
          <w:tcPr>
            <w:tcW w:w="4230" w:type="dxa"/>
            <w:hideMark/>
          </w:tcPr>
          <w:p w14:paraId="3695265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datum van voortzetting van de vestiging.</w:t>
            </w:r>
            <w:r w:rsidRPr="00D42B42">
              <w:rPr>
                <w:rFonts w:ascii="Arial" w:hAnsi="Arial" w:cs="Arial"/>
                <w:color w:val="000000"/>
                <w:sz w:val="20"/>
                <w:szCs w:val="20"/>
                <w:lang w:val="en-AU"/>
              </w:rPr>
              <w:fldChar w:fldCharType="end"/>
            </w:r>
          </w:p>
        </w:tc>
        <w:tc>
          <w:tcPr>
            <w:tcW w:w="1080" w:type="dxa"/>
            <w:hideMark/>
          </w:tcPr>
          <w:p w14:paraId="12ED9408" w14:textId="6A8B3C6C" w:rsidR="00D42B42" w:rsidRPr="000C1E75" w:rsidRDefault="00A32B5A"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FF0000"/>
                <w:sz w:val="20"/>
                <w:szCs w:val="20"/>
                <w:u w:val="single"/>
                <w:lang w:val="en-AU"/>
              </w:rPr>
              <w:t>DatumMogelijkOnvolledig</w:t>
            </w:r>
          </w:p>
        </w:tc>
        <w:tc>
          <w:tcPr>
            <w:tcW w:w="810" w:type="dxa"/>
            <w:hideMark/>
          </w:tcPr>
          <w:p w14:paraId="3F54AD0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418"/>
      </w:tr>
      <w:tr w:rsidR="00D42B42" w:rsidRPr="00D42B42" w14:paraId="529DE9A0" w14:textId="77777777" w:rsidTr="00D42B42">
        <w:tc>
          <w:tcPr>
            <w:tcW w:w="450" w:type="dxa"/>
          </w:tcPr>
          <w:p w14:paraId="2DD727F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19" w:name="BKM_6B975D53_F3EA_41b3_9E3E_6397DE91766A"/>
          </w:p>
        </w:tc>
        <w:tc>
          <w:tcPr>
            <w:tcW w:w="2790" w:type="dxa"/>
            <w:gridSpan w:val="2"/>
            <w:hideMark/>
          </w:tcPr>
          <w:p w14:paraId="3226169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Toevoeging adres</w:t>
            </w:r>
            <w:r w:rsidRPr="00D42B42">
              <w:rPr>
                <w:rFonts w:ascii="Arial" w:hAnsi="Arial" w:cs="Arial"/>
                <w:color w:val="000000"/>
                <w:sz w:val="20"/>
                <w:szCs w:val="20"/>
                <w:lang w:val="en-AU"/>
              </w:rPr>
              <w:fldChar w:fldCharType="end"/>
            </w:r>
          </w:p>
        </w:tc>
        <w:tc>
          <w:tcPr>
            <w:tcW w:w="4230" w:type="dxa"/>
            <w:hideMark/>
          </w:tcPr>
          <w:p w14:paraId="7A3E489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Nadere aanduiding van het adres van een vestiging</w:t>
            </w:r>
            <w:r w:rsidRPr="00D42B42">
              <w:rPr>
                <w:rFonts w:ascii="Arial" w:hAnsi="Arial" w:cs="Arial"/>
                <w:color w:val="000000"/>
                <w:sz w:val="20"/>
                <w:szCs w:val="20"/>
                <w:lang w:val="en-AU"/>
              </w:rPr>
              <w:fldChar w:fldCharType="end"/>
            </w:r>
          </w:p>
        </w:tc>
        <w:tc>
          <w:tcPr>
            <w:tcW w:w="1080" w:type="dxa"/>
            <w:hideMark/>
          </w:tcPr>
          <w:p w14:paraId="4274CF75"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AN100</w:t>
            </w:r>
            <w:r w:rsidRPr="000C1E75">
              <w:rPr>
                <w:rFonts w:asciiTheme="minorHAnsi" w:hAnsiTheme="minorHAnsi" w:cs="Arial"/>
                <w:color w:val="000000"/>
                <w:sz w:val="20"/>
                <w:szCs w:val="20"/>
                <w:lang w:val="en-AU"/>
              </w:rPr>
              <w:fldChar w:fldCharType="end"/>
            </w:r>
          </w:p>
        </w:tc>
        <w:tc>
          <w:tcPr>
            <w:tcW w:w="810" w:type="dxa"/>
            <w:hideMark/>
          </w:tcPr>
          <w:p w14:paraId="1647914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419"/>
      </w:tr>
      <w:tr w:rsidR="00D42B42" w:rsidRPr="00D42B42" w14:paraId="33971BC7" w14:textId="77777777" w:rsidTr="00D42B42">
        <w:tc>
          <w:tcPr>
            <w:tcW w:w="450" w:type="dxa"/>
          </w:tcPr>
          <w:p w14:paraId="0F1870E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20" w:name="BKM_4CFAFA60_DD7A_4dbc_B2C3_9E818C72E2DF"/>
          </w:p>
        </w:tc>
        <w:tc>
          <w:tcPr>
            <w:tcW w:w="2790" w:type="dxa"/>
            <w:gridSpan w:val="2"/>
            <w:hideMark/>
          </w:tcPr>
          <w:p w14:paraId="37AEFB5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Fulltime werkzame mannen</w:t>
            </w:r>
            <w:r w:rsidRPr="00D42B42">
              <w:rPr>
                <w:rFonts w:ascii="Arial" w:hAnsi="Arial" w:cs="Arial"/>
                <w:color w:val="000000"/>
                <w:sz w:val="20"/>
                <w:szCs w:val="20"/>
                <w:lang w:val="en-AU"/>
              </w:rPr>
              <w:fldChar w:fldCharType="end"/>
            </w:r>
          </w:p>
        </w:tc>
        <w:tc>
          <w:tcPr>
            <w:tcW w:w="4230" w:type="dxa"/>
            <w:hideMark/>
          </w:tcPr>
          <w:p w14:paraId="4EEE359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Het aantal mannen dat minimaal 12 uur per week werkzaam is in of vanuit de vestiging.</w:t>
            </w:r>
            <w:r w:rsidRPr="00D42B42">
              <w:rPr>
                <w:rFonts w:ascii="Arial" w:hAnsi="Arial" w:cs="Arial"/>
                <w:color w:val="000000"/>
                <w:sz w:val="20"/>
                <w:szCs w:val="20"/>
                <w:lang w:val="en-AU"/>
              </w:rPr>
              <w:fldChar w:fldCharType="end"/>
            </w:r>
          </w:p>
        </w:tc>
        <w:tc>
          <w:tcPr>
            <w:tcW w:w="1080" w:type="dxa"/>
            <w:hideMark/>
          </w:tcPr>
          <w:p w14:paraId="238BBA87"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N5</w:t>
            </w:r>
            <w:r w:rsidRPr="000C1E75">
              <w:rPr>
                <w:rFonts w:asciiTheme="minorHAnsi" w:hAnsiTheme="minorHAnsi" w:cs="Arial"/>
                <w:color w:val="000000"/>
                <w:sz w:val="20"/>
                <w:szCs w:val="20"/>
                <w:lang w:val="en-AU"/>
              </w:rPr>
              <w:fldChar w:fldCharType="end"/>
            </w:r>
          </w:p>
        </w:tc>
        <w:tc>
          <w:tcPr>
            <w:tcW w:w="810" w:type="dxa"/>
            <w:hideMark/>
          </w:tcPr>
          <w:p w14:paraId="427F9580"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420"/>
      </w:tr>
      <w:tr w:rsidR="00D42B42" w:rsidRPr="00D42B42" w14:paraId="4FB3E5C9" w14:textId="77777777" w:rsidTr="00D42B42">
        <w:tc>
          <w:tcPr>
            <w:tcW w:w="450" w:type="dxa"/>
          </w:tcPr>
          <w:p w14:paraId="471177A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21" w:name="BKM_474DE525_28DA_4d80_8393_6F8660C54BE5"/>
          </w:p>
        </w:tc>
        <w:tc>
          <w:tcPr>
            <w:tcW w:w="2790" w:type="dxa"/>
            <w:gridSpan w:val="2"/>
            <w:hideMark/>
          </w:tcPr>
          <w:p w14:paraId="04295EF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Parttime werkzame mannen</w:t>
            </w:r>
            <w:r w:rsidRPr="00D42B42">
              <w:rPr>
                <w:rFonts w:ascii="Arial" w:hAnsi="Arial" w:cs="Arial"/>
                <w:color w:val="000000"/>
                <w:sz w:val="20"/>
                <w:szCs w:val="20"/>
                <w:lang w:val="en-AU"/>
              </w:rPr>
              <w:fldChar w:fldCharType="end"/>
            </w:r>
          </w:p>
        </w:tc>
        <w:tc>
          <w:tcPr>
            <w:tcW w:w="4230" w:type="dxa"/>
            <w:hideMark/>
          </w:tcPr>
          <w:p w14:paraId="422D4D9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Het aantal mannen dat minder dan 12 uur per week werkzaam is in of vanuit de vestiging</w:t>
            </w:r>
            <w:r w:rsidRPr="00D42B42">
              <w:rPr>
                <w:rFonts w:ascii="Arial" w:hAnsi="Arial" w:cs="Arial"/>
                <w:color w:val="000000"/>
                <w:sz w:val="20"/>
                <w:szCs w:val="20"/>
                <w:lang w:val="en-AU"/>
              </w:rPr>
              <w:fldChar w:fldCharType="end"/>
            </w:r>
          </w:p>
        </w:tc>
        <w:tc>
          <w:tcPr>
            <w:tcW w:w="1080" w:type="dxa"/>
            <w:hideMark/>
          </w:tcPr>
          <w:p w14:paraId="5F06C9EF"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N5</w:t>
            </w:r>
            <w:r w:rsidRPr="000C1E75">
              <w:rPr>
                <w:rFonts w:asciiTheme="minorHAnsi" w:hAnsiTheme="minorHAnsi" w:cs="Arial"/>
                <w:color w:val="000000"/>
                <w:sz w:val="20"/>
                <w:szCs w:val="20"/>
                <w:lang w:val="en-AU"/>
              </w:rPr>
              <w:fldChar w:fldCharType="end"/>
            </w:r>
          </w:p>
        </w:tc>
        <w:tc>
          <w:tcPr>
            <w:tcW w:w="810" w:type="dxa"/>
            <w:hideMark/>
          </w:tcPr>
          <w:p w14:paraId="227DD07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421"/>
      </w:tr>
      <w:tr w:rsidR="00D42B42" w:rsidRPr="00D42B42" w14:paraId="7346E8AB" w14:textId="77777777" w:rsidTr="00D42B42">
        <w:tc>
          <w:tcPr>
            <w:tcW w:w="450" w:type="dxa"/>
          </w:tcPr>
          <w:p w14:paraId="4383277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22" w:name="BKM_7924A88A_4BFD_4684_8250_18B9D78B96C2"/>
          </w:p>
        </w:tc>
        <w:tc>
          <w:tcPr>
            <w:tcW w:w="2790" w:type="dxa"/>
            <w:gridSpan w:val="2"/>
            <w:hideMark/>
          </w:tcPr>
          <w:p w14:paraId="198DB2B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Fulltime werkzame vrouwen</w:t>
            </w:r>
            <w:r w:rsidRPr="00D42B42">
              <w:rPr>
                <w:rFonts w:ascii="Arial" w:hAnsi="Arial" w:cs="Arial"/>
                <w:color w:val="000000"/>
                <w:sz w:val="20"/>
                <w:szCs w:val="20"/>
                <w:lang w:val="en-AU"/>
              </w:rPr>
              <w:fldChar w:fldCharType="end"/>
            </w:r>
          </w:p>
        </w:tc>
        <w:tc>
          <w:tcPr>
            <w:tcW w:w="4230" w:type="dxa"/>
            <w:hideMark/>
          </w:tcPr>
          <w:p w14:paraId="6C0E9A1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Het aantal vrouwen dat m.inimaal 12 uur per week werkzaam is in of vanuit de vestiging</w:t>
            </w:r>
            <w:r w:rsidRPr="00D42B42">
              <w:rPr>
                <w:rFonts w:ascii="Arial" w:hAnsi="Arial" w:cs="Arial"/>
                <w:color w:val="000000"/>
                <w:sz w:val="20"/>
                <w:szCs w:val="20"/>
                <w:lang w:val="en-AU"/>
              </w:rPr>
              <w:fldChar w:fldCharType="end"/>
            </w:r>
          </w:p>
        </w:tc>
        <w:tc>
          <w:tcPr>
            <w:tcW w:w="1080" w:type="dxa"/>
            <w:hideMark/>
          </w:tcPr>
          <w:p w14:paraId="073AE66A"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N5</w:t>
            </w:r>
            <w:r w:rsidRPr="000C1E75">
              <w:rPr>
                <w:rFonts w:asciiTheme="minorHAnsi" w:hAnsiTheme="minorHAnsi" w:cs="Arial"/>
                <w:color w:val="000000"/>
                <w:sz w:val="20"/>
                <w:szCs w:val="20"/>
                <w:lang w:val="en-AU"/>
              </w:rPr>
              <w:fldChar w:fldCharType="end"/>
            </w:r>
          </w:p>
        </w:tc>
        <w:tc>
          <w:tcPr>
            <w:tcW w:w="810" w:type="dxa"/>
            <w:hideMark/>
          </w:tcPr>
          <w:p w14:paraId="79A6137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422"/>
      </w:tr>
      <w:tr w:rsidR="00D42B42" w:rsidRPr="00D42B42" w14:paraId="4811A39C" w14:textId="77777777" w:rsidTr="00D42B42">
        <w:tc>
          <w:tcPr>
            <w:tcW w:w="450" w:type="dxa"/>
          </w:tcPr>
          <w:p w14:paraId="0258D9F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23" w:name="BKM_8FC1E8B9_0BE2_4e0b_A57C_CB76716EAAE4"/>
          </w:p>
        </w:tc>
        <w:tc>
          <w:tcPr>
            <w:tcW w:w="2790" w:type="dxa"/>
            <w:gridSpan w:val="2"/>
            <w:hideMark/>
          </w:tcPr>
          <w:p w14:paraId="25ADA2B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Parttime werkzame vrouwen</w:t>
            </w:r>
            <w:r w:rsidRPr="00D42B42">
              <w:rPr>
                <w:rFonts w:ascii="Arial" w:hAnsi="Arial" w:cs="Arial"/>
                <w:color w:val="000000"/>
                <w:sz w:val="20"/>
                <w:szCs w:val="20"/>
                <w:lang w:val="en-AU"/>
              </w:rPr>
              <w:fldChar w:fldCharType="end"/>
            </w:r>
          </w:p>
        </w:tc>
        <w:tc>
          <w:tcPr>
            <w:tcW w:w="4230" w:type="dxa"/>
            <w:hideMark/>
          </w:tcPr>
          <w:p w14:paraId="1148B1E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Att.Notes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Het aantal vrouwen dat minder dan 12 uur per week werkzaam is in of vanuit de vestiging.</w:t>
            </w:r>
            <w:r w:rsidRPr="00D42B42">
              <w:rPr>
                <w:rFonts w:ascii="Arial" w:hAnsi="Arial" w:cs="Arial"/>
                <w:color w:val="000000"/>
                <w:sz w:val="20"/>
                <w:szCs w:val="20"/>
                <w:lang w:val="en-AU"/>
              </w:rPr>
              <w:fldChar w:fldCharType="end"/>
            </w:r>
          </w:p>
        </w:tc>
        <w:tc>
          <w:tcPr>
            <w:tcW w:w="1080" w:type="dxa"/>
            <w:hideMark/>
          </w:tcPr>
          <w:p w14:paraId="2CDDF72F"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N5</w:t>
            </w:r>
            <w:r w:rsidRPr="000C1E75">
              <w:rPr>
                <w:rFonts w:asciiTheme="minorHAnsi" w:hAnsiTheme="minorHAnsi" w:cs="Arial"/>
                <w:color w:val="000000"/>
                <w:sz w:val="20"/>
                <w:szCs w:val="20"/>
                <w:lang w:val="en-AU"/>
              </w:rPr>
              <w:fldChar w:fldCharType="end"/>
            </w:r>
          </w:p>
        </w:tc>
        <w:tc>
          <w:tcPr>
            <w:tcW w:w="810" w:type="dxa"/>
            <w:hideMark/>
          </w:tcPr>
          <w:p w14:paraId="5A60A11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p>
        </w:tc>
        <w:bookmarkEnd w:id="423"/>
      </w:tr>
      <w:tr w:rsidR="00D42B42" w:rsidRPr="00D42B42" w14:paraId="3531505F" w14:textId="77777777" w:rsidTr="00D42B42">
        <w:tc>
          <w:tcPr>
            <w:tcW w:w="450" w:type="dxa"/>
          </w:tcPr>
          <w:p w14:paraId="67BE7BD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bookmarkStart w:id="424" w:name="BKM_D907A813_AAFC_4634_912D_575768C16158"/>
          </w:p>
        </w:tc>
        <w:tc>
          <w:tcPr>
            <w:tcW w:w="2790" w:type="dxa"/>
            <w:gridSpan w:val="2"/>
            <w:hideMark/>
          </w:tcPr>
          <w:p w14:paraId="11A22E6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SBI Activiteit</w:t>
            </w:r>
            <w:r w:rsidRPr="00D42B42">
              <w:rPr>
                <w:rFonts w:ascii="Arial" w:hAnsi="Arial" w:cs="Arial"/>
                <w:color w:val="000000"/>
                <w:sz w:val="20"/>
                <w:szCs w:val="20"/>
                <w:lang w:val="en-AU"/>
              </w:rPr>
              <w:fldChar w:fldCharType="end"/>
            </w:r>
          </w:p>
        </w:tc>
        <w:tc>
          <w:tcPr>
            <w:tcW w:w="4230" w:type="dxa"/>
            <w:hideMark/>
          </w:tcPr>
          <w:p w14:paraId="15DB78A5" w14:textId="6A001596" w:rsidR="00D42B42" w:rsidRPr="009542F8" w:rsidRDefault="009542F8"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9542F8">
              <w:rPr>
                <w:color w:val="FF0000"/>
                <w:u w:val="single"/>
              </w:rPr>
              <w:t>Aanduiding van de activiteit conform de Standaard BedrijfsIndeling</w:t>
            </w:r>
          </w:p>
        </w:tc>
        <w:tc>
          <w:tcPr>
            <w:tcW w:w="1080" w:type="dxa"/>
            <w:hideMark/>
          </w:tcPr>
          <w:p w14:paraId="1FB00725" w14:textId="77777777" w:rsidR="00D42B42" w:rsidRPr="000C1E75" w:rsidRDefault="00D42B42" w:rsidP="00D42B42">
            <w:pPr>
              <w:widowControl w:val="0"/>
              <w:shd w:val="clear" w:color="auto" w:fill="FFFFFF"/>
              <w:autoSpaceDE w:val="0"/>
              <w:autoSpaceDN w:val="0"/>
              <w:adjustRightInd w:val="0"/>
              <w:spacing w:line="256" w:lineRule="auto"/>
              <w:contextualSpacing w:val="0"/>
              <w:rPr>
                <w:rFonts w:asciiTheme="minorHAnsi" w:hAnsiTheme="minorHAnsi" w:cs="Calibri"/>
                <w:color w:val="FF0000"/>
                <w:sz w:val="20"/>
                <w:szCs w:val="20"/>
                <w:u w:val="single"/>
              </w:rPr>
            </w:pPr>
            <w:r w:rsidRPr="000C1E75">
              <w:rPr>
                <w:rFonts w:asciiTheme="minorHAnsi" w:hAnsiTheme="minorHAnsi" w:cs="Arial"/>
                <w:color w:val="000000"/>
                <w:sz w:val="20"/>
                <w:szCs w:val="20"/>
                <w:lang w:val="en-AU"/>
              </w:rPr>
              <w:fldChar w:fldCharType="begin" w:fldLock="1"/>
            </w:r>
            <w:r w:rsidRPr="000C1E75">
              <w:rPr>
                <w:rFonts w:asciiTheme="minorHAnsi" w:hAnsiTheme="minorHAnsi" w:cs="Arial"/>
                <w:color w:val="FF0000"/>
                <w:sz w:val="20"/>
                <w:szCs w:val="20"/>
                <w:u w:val="single"/>
                <w:lang w:val="en-AU"/>
              </w:rPr>
              <w:instrText xml:space="preserve">MERGEFIELD </w:instrText>
            </w:r>
            <w:r w:rsidRPr="000C1E75">
              <w:rPr>
                <w:rFonts w:asciiTheme="minorHAnsi" w:hAnsiTheme="minorHAnsi" w:cs="Calibri"/>
                <w:color w:val="FF0000"/>
                <w:sz w:val="20"/>
                <w:szCs w:val="20"/>
                <w:u w:val="single"/>
              </w:rPr>
              <w:instrText>Att.Type</w:instrText>
            </w:r>
            <w:r w:rsidRPr="000C1E75">
              <w:rPr>
                <w:rFonts w:asciiTheme="minorHAnsi" w:hAnsiTheme="minorHAnsi" w:cs="Arial"/>
                <w:color w:val="000000"/>
                <w:sz w:val="20"/>
                <w:szCs w:val="20"/>
                <w:lang w:val="en-AU"/>
              </w:rPr>
              <w:fldChar w:fldCharType="separate"/>
            </w:r>
            <w:r w:rsidRPr="000C1E75">
              <w:rPr>
                <w:rFonts w:asciiTheme="minorHAnsi" w:hAnsiTheme="minorHAnsi" w:cs="Calibri"/>
                <w:color w:val="FF0000"/>
                <w:sz w:val="20"/>
                <w:szCs w:val="20"/>
                <w:u w:val="single"/>
              </w:rPr>
              <w:t xml:space="preserve">SBI activiteit </w:t>
            </w:r>
            <w:r w:rsidRPr="000C1E75">
              <w:rPr>
                <w:rFonts w:asciiTheme="minorHAnsi" w:hAnsiTheme="minorHAnsi" w:cs="Calibri"/>
                <w:color w:val="FF0000"/>
                <w:sz w:val="20"/>
                <w:szCs w:val="20"/>
                <w:u w:val="single"/>
              </w:rPr>
              <w:lastRenderedPageBreak/>
              <w:t>VESTIGING</w:t>
            </w:r>
            <w:r w:rsidRPr="000C1E75">
              <w:rPr>
                <w:rFonts w:asciiTheme="minorHAnsi" w:hAnsiTheme="minorHAnsi" w:cs="Arial"/>
                <w:color w:val="000000"/>
                <w:sz w:val="20"/>
                <w:szCs w:val="20"/>
                <w:lang w:val="en-AU"/>
              </w:rPr>
              <w:fldChar w:fldCharType="end"/>
            </w:r>
          </w:p>
        </w:tc>
        <w:tc>
          <w:tcPr>
            <w:tcW w:w="810" w:type="dxa"/>
            <w:hideMark/>
          </w:tcPr>
          <w:p w14:paraId="3F0EC89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lastRenderedPageBreak/>
              <w:fldChar w:fldCharType="begin" w:fldLock="1"/>
            </w:r>
            <w:r w:rsidRPr="00D42B42">
              <w:rPr>
                <w:rFonts w:ascii="Arial" w:hAnsi="Arial" w:cs="Arial"/>
                <w:color w:val="FF0000"/>
                <w:sz w:val="20"/>
                <w:szCs w:val="20"/>
                <w:u w:val="single"/>
                <w:lang w:val="en-AU"/>
              </w:rPr>
              <w:instrText xml:space="preserve">MERGEFIELD </w:instrText>
            </w:r>
            <w:r w:rsidRPr="00D42B42">
              <w:rPr>
                <w:rFonts w:ascii="Calibri" w:hAnsi="Calibri" w:cs="Calibri"/>
                <w:color w:val="FF0000"/>
                <w:sz w:val="22"/>
                <w:szCs w:val="22"/>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1</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n</w:t>
            </w:r>
            <w:r w:rsidRPr="00D42B42">
              <w:rPr>
                <w:rFonts w:ascii="Arial" w:hAnsi="Arial" w:cs="Arial"/>
                <w:color w:val="000000"/>
                <w:sz w:val="20"/>
                <w:szCs w:val="20"/>
                <w:lang w:val="en-AU"/>
              </w:rPr>
              <w:fldChar w:fldCharType="end"/>
            </w:r>
          </w:p>
        </w:tc>
        <w:bookmarkEnd w:id="424"/>
      </w:tr>
      <w:tr w:rsidR="00D42B42" w:rsidRPr="00D42B42" w14:paraId="67DC1A24" w14:textId="77777777" w:rsidTr="00D42B42">
        <w:tc>
          <w:tcPr>
            <w:tcW w:w="450" w:type="dxa"/>
          </w:tcPr>
          <w:p w14:paraId="3FE5235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548A218A" w14:textId="77777777" w:rsidR="00D42B42" w:rsidRPr="00D42B42" w:rsidRDefault="00D42B42" w:rsidP="002D3C61">
            <w:pPr>
              <w:widowControl w:val="0"/>
              <w:numPr>
                <w:ilvl w:val="0"/>
                <w:numId w:val="10"/>
              </w:numPr>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Att.Name</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Indicatie hoofdactiviteit</w:t>
            </w:r>
            <w:r w:rsidRPr="00D42B42">
              <w:rPr>
                <w:rFonts w:ascii="Arial" w:hAnsi="Arial" w:cs="Arial"/>
                <w:color w:val="000000"/>
                <w:sz w:val="20"/>
                <w:szCs w:val="20"/>
                <w:lang w:val="en-AU"/>
              </w:rPr>
              <w:fldChar w:fldCharType="end"/>
            </w:r>
          </w:p>
        </w:tc>
        <w:tc>
          <w:tcPr>
            <w:tcW w:w="4230" w:type="dxa"/>
            <w:hideMark/>
          </w:tcPr>
          <w:p w14:paraId="52358FE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4"/>
                <w:u w:val="single"/>
              </w:rPr>
              <w:instrText xml:space="preserve">MERGEFIELD </w:instrText>
            </w:r>
            <w:r w:rsidRPr="00D42B42">
              <w:rPr>
                <w:rFonts w:ascii="Calibri" w:hAnsi="Calibri" w:cs="Arial"/>
                <w:color w:val="FF0000"/>
                <w:sz w:val="22"/>
                <w:szCs w:val="24"/>
                <w:u w:val="single"/>
              </w:rPr>
              <w:instrText>Att.Notes</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Indicatie die aangeeft welke van de activiteiten de hoofdactiviteit is van de VESTIGING.</w:t>
            </w:r>
            <w:r w:rsidRPr="00D42B42">
              <w:rPr>
                <w:rFonts w:ascii="Arial" w:hAnsi="Arial" w:cs="Arial"/>
                <w:color w:val="000000"/>
                <w:sz w:val="20"/>
                <w:szCs w:val="20"/>
                <w:lang w:val="en-AU"/>
              </w:rPr>
              <w:fldChar w:fldCharType="end"/>
            </w:r>
          </w:p>
        </w:tc>
        <w:tc>
          <w:tcPr>
            <w:tcW w:w="1080" w:type="dxa"/>
            <w:hideMark/>
          </w:tcPr>
          <w:p w14:paraId="6BDEC33F" w14:textId="5CA31145" w:rsidR="00D42B42" w:rsidRPr="000C1E75" w:rsidRDefault="000C1E75"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0"/>
                <w:szCs w:val="20"/>
                <w:u w:val="single"/>
                <w:lang w:val="en-AU"/>
              </w:rPr>
            </w:pPr>
            <w:r w:rsidRPr="000C1E75">
              <w:rPr>
                <w:rFonts w:asciiTheme="minorHAnsi" w:hAnsiTheme="minorHAnsi" w:cs="Arial"/>
                <w:color w:val="FF0000"/>
                <w:sz w:val="20"/>
                <w:szCs w:val="20"/>
                <w:u w:val="single"/>
                <w:lang w:val="en-AU"/>
              </w:rPr>
              <w:t>boolean</w:t>
            </w:r>
          </w:p>
        </w:tc>
        <w:tc>
          <w:tcPr>
            <w:tcW w:w="810" w:type="dxa"/>
            <w:hideMark/>
          </w:tcPr>
          <w:p w14:paraId="5BF52D6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1</w:t>
            </w:r>
            <w:r w:rsidRPr="00D42B42">
              <w:rPr>
                <w:rFonts w:ascii="Arial" w:hAnsi="Arial" w:cs="Arial"/>
                <w:color w:val="000000"/>
                <w:sz w:val="20"/>
                <w:szCs w:val="20"/>
                <w:lang w:val="en-AU"/>
              </w:rPr>
              <w:fldChar w:fldCharType="end"/>
            </w:r>
            <w:r w:rsidRPr="00D42B42">
              <w:rPr>
                <w:rFonts w:ascii="Calibri" w:hAnsi="Calibri" w:cs="Arial"/>
                <w:color w:val="FF0000"/>
                <w:sz w:val="22"/>
                <w:szCs w:val="24"/>
                <w:u w:val="single"/>
              </w:rPr>
              <w:t xml:space="preserve"> - </w:t>
            </w:r>
            <w:r w:rsidRPr="00D42B42">
              <w:rPr>
                <w:rFonts w:ascii="Arial" w:hAnsi="Arial" w:cs="Arial"/>
                <w:color w:val="000000"/>
                <w:sz w:val="20"/>
                <w:szCs w:val="20"/>
                <w:lang w:val="en-AU"/>
              </w:rPr>
              <w:fldChar w:fldCharType="begin" w:fldLock="1"/>
            </w:r>
            <w:r w:rsidRPr="00D42B42">
              <w:rPr>
                <w:rFonts w:ascii="Calibri" w:hAnsi="Calibri" w:cs="Arial"/>
                <w:color w:val="FF0000"/>
                <w:sz w:val="22"/>
                <w:szCs w:val="24"/>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1</w:t>
            </w:r>
            <w:r w:rsidRPr="00D42B42">
              <w:rPr>
                <w:rFonts w:ascii="Arial" w:hAnsi="Arial" w:cs="Arial"/>
                <w:color w:val="000000"/>
                <w:sz w:val="20"/>
                <w:szCs w:val="20"/>
                <w:lang w:val="en-AU"/>
              </w:rPr>
              <w:fldChar w:fldCharType="end"/>
            </w:r>
          </w:p>
        </w:tc>
      </w:tr>
      <w:tr w:rsidR="00D42B42" w:rsidRPr="00D42B42" w14:paraId="28877442" w14:textId="77777777" w:rsidTr="00D42B42">
        <w:tc>
          <w:tcPr>
            <w:tcW w:w="450" w:type="dxa"/>
          </w:tcPr>
          <w:p w14:paraId="01E3C0B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2790" w:type="dxa"/>
            <w:gridSpan w:val="2"/>
            <w:hideMark/>
          </w:tcPr>
          <w:p w14:paraId="19657DC2" w14:textId="77777777" w:rsidR="00D42B42" w:rsidRPr="00D42B42" w:rsidRDefault="00D42B42" w:rsidP="002D3C61">
            <w:pPr>
              <w:widowControl w:val="0"/>
              <w:numPr>
                <w:ilvl w:val="0"/>
                <w:numId w:val="10"/>
              </w:numPr>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Att.Name</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SBI code</w:t>
            </w:r>
            <w:r w:rsidRPr="00D42B42">
              <w:rPr>
                <w:rFonts w:ascii="Arial" w:hAnsi="Arial" w:cs="Arial"/>
                <w:color w:val="000000"/>
                <w:sz w:val="20"/>
                <w:szCs w:val="20"/>
                <w:lang w:val="en-AU"/>
              </w:rPr>
              <w:fldChar w:fldCharType="end"/>
            </w:r>
          </w:p>
        </w:tc>
        <w:tc>
          <w:tcPr>
            <w:tcW w:w="4230" w:type="dxa"/>
            <w:hideMark/>
          </w:tcPr>
          <w:p w14:paraId="65963B51"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4"/>
                <w:u w:val="single"/>
              </w:rPr>
              <w:instrText xml:space="preserve">MERGEFIELD </w:instrText>
            </w:r>
            <w:r w:rsidRPr="00D42B42">
              <w:rPr>
                <w:rFonts w:ascii="Calibri" w:hAnsi="Calibri" w:cs="Arial"/>
                <w:color w:val="FF0000"/>
                <w:sz w:val="22"/>
                <w:szCs w:val="24"/>
                <w:u w:val="single"/>
              </w:rPr>
              <w:instrText>Att.Notes</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 xml:space="preserve">De codering van de activiteit conform de Standaard Bedrijfs Indeling. </w:t>
            </w:r>
            <w:r w:rsidRPr="00D42B42">
              <w:rPr>
                <w:rFonts w:ascii="Arial" w:hAnsi="Arial" w:cs="Arial"/>
                <w:color w:val="000000"/>
                <w:sz w:val="20"/>
                <w:szCs w:val="20"/>
                <w:lang w:val="en-AU"/>
              </w:rPr>
              <w:fldChar w:fldCharType="end"/>
            </w:r>
          </w:p>
        </w:tc>
        <w:tc>
          <w:tcPr>
            <w:tcW w:w="1080" w:type="dxa"/>
            <w:hideMark/>
          </w:tcPr>
          <w:p w14:paraId="4F6E79FA" w14:textId="42C79DE9" w:rsidR="00D42B42" w:rsidRPr="00C67460" w:rsidRDefault="00C67460" w:rsidP="00D42B42">
            <w:pPr>
              <w:widowControl w:val="0"/>
              <w:shd w:val="clear" w:color="auto" w:fill="FFFFFF"/>
              <w:autoSpaceDE w:val="0"/>
              <w:autoSpaceDN w:val="0"/>
              <w:adjustRightInd w:val="0"/>
              <w:spacing w:line="256" w:lineRule="auto"/>
              <w:contextualSpacing w:val="0"/>
              <w:rPr>
                <w:rFonts w:asciiTheme="minorHAnsi" w:hAnsiTheme="minorHAnsi" w:cs="Arial"/>
                <w:color w:val="FF0000"/>
                <w:sz w:val="20"/>
                <w:szCs w:val="20"/>
                <w:u w:val="single"/>
                <w:lang w:val="en-AU"/>
              </w:rPr>
            </w:pPr>
            <w:r w:rsidRPr="00C67460">
              <w:rPr>
                <w:rFonts w:asciiTheme="minorHAnsi" w:hAnsiTheme="minorHAnsi" w:cs="Arial"/>
                <w:color w:val="FF0000"/>
                <w:sz w:val="20"/>
                <w:szCs w:val="20"/>
                <w:u w:val="single"/>
                <w:lang w:val="en-AU"/>
              </w:rPr>
              <w:t>SBI ACTIVITEIT</w:t>
            </w:r>
          </w:p>
        </w:tc>
        <w:tc>
          <w:tcPr>
            <w:tcW w:w="810" w:type="dxa"/>
            <w:hideMark/>
          </w:tcPr>
          <w:p w14:paraId="5C4A46B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Arial" w:hAnsi="Arial" w:cs="Arial"/>
                <w:color w:val="FF0000"/>
                <w:sz w:val="20"/>
                <w:szCs w:val="20"/>
                <w:u w:val="single"/>
                <w:lang w:val="en-AU"/>
              </w:rPr>
            </w:pPr>
            <w:r w:rsidRPr="00D42B42">
              <w:rPr>
                <w:rFonts w:ascii="Arial" w:hAnsi="Arial" w:cs="Arial"/>
                <w:color w:val="000000"/>
                <w:sz w:val="20"/>
                <w:szCs w:val="20"/>
                <w:lang w:val="en-AU"/>
              </w:rPr>
              <w:fldChar w:fldCharType="begin" w:fldLock="1"/>
            </w:r>
            <w:r w:rsidRPr="00D42B42">
              <w:rPr>
                <w:rFonts w:ascii="Arial" w:hAnsi="Arial" w:cs="Arial"/>
                <w:color w:val="FF0000"/>
                <w:sz w:val="20"/>
                <w:szCs w:val="24"/>
                <w:u w:val="single"/>
                <w:lang w:val="en-AU"/>
              </w:rPr>
              <w:instrText xml:space="preserve">MERGEFIELD </w:instrText>
            </w:r>
            <w:r w:rsidRPr="00D42B42">
              <w:rPr>
                <w:rFonts w:ascii="Calibri" w:hAnsi="Calibri" w:cs="Arial"/>
                <w:color w:val="FF0000"/>
                <w:sz w:val="22"/>
                <w:szCs w:val="24"/>
                <w:u w:val="single"/>
              </w:rPr>
              <w:instrText>Att.LowerBound</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1</w:t>
            </w:r>
            <w:r w:rsidRPr="00D42B42">
              <w:rPr>
                <w:rFonts w:ascii="Arial" w:hAnsi="Arial" w:cs="Arial"/>
                <w:color w:val="000000"/>
                <w:sz w:val="20"/>
                <w:szCs w:val="20"/>
                <w:lang w:val="en-AU"/>
              </w:rPr>
              <w:fldChar w:fldCharType="end"/>
            </w:r>
            <w:r w:rsidRPr="00D42B42">
              <w:rPr>
                <w:rFonts w:ascii="Calibri" w:hAnsi="Calibri" w:cs="Arial"/>
                <w:color w:val="FF0000"/>
                <w:sz w:val="22"/>
                <w:szCs w:val="24"/>
                <w:u w:val="single"/>
              </w:rPr>
              <w:t xml:space="preserve"> - </w:t>
            </w:r>
            <w:r w:rsidRPr="00D42B42">
              <w:rPr>
                <w:rFonts w:ascii="Arial" w:hAnsi="Arial" w:cs="Arial"/>
                <w:color w:val="000000"/>
                <w:sz w:val="20"/>
                <w:szCs w:val="20"/>
                <w:lang w:val="en-AU"/>
              </w:rPr>
              <w:fldChar w:fldCharType="begin" w:fldLock="1"/>
            </w:r>
            <w:r w:rsidRPr="00D42B42">
              <w:rPr>
                <w:rFonts w:ascii="Calibri" w:hAnsi="Calibri" w:cs="Arial"/>
                <w:color w:val="FF0000"/>
                <w:sz w:val="22"/>
                <w:szCs w:val="24"/>
                <w:u w:val="single"/>
              </w:rPr>
              <w:instrText>MERGEFIELD Att.UpperBound</w:instrText>
            </w:r>
            <w:r w:rsidRPr="00D42B42">
              <w:rPr>
                <w:rFonts w:ascii="Arial" w:hAnsi="Arial" w:cs="Arial"/>
                <w:color w:val="000000"/>
                <w:sz w:val="20"/>
                <w:szCs w:val="20"/>
                <w:lang w:val="en-AU"/>
              </w:rPr>
              <w:fldChar w:fldCharType="separate"/>
            </w:r>
            <w:r w:rsidRPr="00D42B42">
              <w:rPr>
                <w:rFonts w:ascii="Calibri" w:hAnsi="Calibri" w:cs="Arial"/>
                <w:color w:val="FF0000"/>
                <w:sz w:val="22"/>
                <w:szCs w:val="24"/>
                <w:u w:val="single"/>
              </w:rPr>
              <w:t>1</w:t>
            </w:r>
            <w:r w:rsidRPr="00D42B42">
              <w:rPr>
                <w:rFonts w:ascii="Arial" w:hAnsi="Arial" w:cs="Arial"/>
                <w:color w:val="000000"/>
                <w:sz w:val="20"/>
                <w:szCs w:val="20"/>
                <w:lang w:val="en-AU"/>
              </w:rPr>
              <w:fldChar w:fldCharType="end"/>
            </w:r>
          </w:p>
        </w:tc>
      </w:tr>
    </w:tbl>
    <w:p w14:paraId="6F83CE08" w14:textId="77777777" w:rsidR="00D42B42" w:rsidRPr="00D42B42"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9360" w:type="dxa"/>
        <w:tblInd w:w="60" w:type="dxa"/>
        <w:tblLayout w:type="fixed"/>
        <w:tblCellMar>
          <w:left w:w="60" w:type="dxa"/>
          <w:right w:w="60" w:type="dxa"/>
        </w:tblCellMar>
        <w:tblLook w:val="04A0" w:firstRow="1" w:lastRow="0" w:firstColumn="1" w:lastColumn="0" w:noHBand="0" w:noVBand="1"/>
      </w:tblPr>
      <w:tblGrid>
        <w:gridCol w:w="450"/>
        <w:gridCol w:w="2790"/>
        <w:gridCol w:w="6120"/>
      </w:tblGrid>
      <w:tr w:rsidR="00D42B42" w:rsidRPr="00D42B42" w14:paraId="1969F3FD" w14:textId="77777777" w:rsidTr="00D42B42">
        <w:tc>
          <w:tcPr>
            <w:tcW w:w="9360" w:type="dxa"/>
            <w:gridSpan w:val="3"/>
            <w:hideMark/>
          </w:tcPr>
          <w:p w14:paraId="2E8402B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b/>
                <w:bCs/>
                <w:color w:val="0F0F0F"/>
                <w:sz w:val="22"/>
                <w:szCs w:val="22"/>
              </w:rPr>
              <w:t>Overzicht relaties</w:t>
            </w:r>
          </w:p>
        </w:tc>
      </w:tr>
      <w:tr w:rsidR="00D42B42" w:rsidRPr="00D42B42" w14:paraId="3C9364AA" w14:textId="77777777" w:rsidTr="00D42B42">
        <w:tc>
          <w:tcPr>
            <w:tcW w:w="450" w:type="dxa"/>
          </w:tcPr>
          <w:p w14:paraId="10C1F6E5"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p>
        </w:tc>
        <w:tc>
          <w:tcPr>
            <w:tcW w:w="2790" w:type="dxa"/>
            <w:hideMark/>
          </w:tcPr>
          <w:p w14:paraId="7C297BB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i/>
                <w:iCs/>
                <w:color w:val="0F0F0F"/>
                <w:sz w:val="22"/>
                <w:szCs w:val="22"/>
              </w:rPr>
            </w:pPr>
            <w:r w:rsidRPr="00D42B42">
              <w:rPr>
                <w:rFonts w:ascii="Calibri" w:hAnsi="Calibri" w:cs="Calibri"/>
                <w:i/>
                <w:iCs/>
                <w:color w:val="0F0F0F"/>
                <w:sz w:val="22"/>
                <w:szCs w:val="22"/>
              </w:rPr>
              <w:t>Relatienaam met</w:t>
            </w:r>
          </w:p>
          <w:p w14:paraId="5E7B2099"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kardinaliteiten</w:t>
            </w:r>
          </w:p>
        </w:tc>
        <w:tc>
          <w:tcPr>
            <w:tcW w:w="6120" w:type="dxa"/>
            <w:hideMark/>
          </w:tcPr>
          <w:p w14:paraId="349E6B9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i/>
                <w:iCs/>
                <w:color w:val="0F0F0F"/>
                <w:sz w:val="22"/>
                <w:szCs w:val="22"/>
              </w:rPr>
              <w:t>Definitie</w:t>
            </w:r>
          </w:p>
        </w:tc>
      </w:tr>
      <w:tr w:rsidR="00D42B42" w:rsidRPr="00D42B42" w14:paraId="7A46D108" w14:textId="77777777" w:rsidTr="00D42B42">
        <w:tc>
          <w:tcPr>
            <w:tcW w:w="450" w:type="dxa"/>
          </w:tcPr>
          <w:p w14:paraId="7D89A68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lang w:val="en-AU"/>
              </w:rPr>
            </w:pPr>
          </w:p>
        </w:tc>
        <w:tc>
          <w:tcPr>
            <w:tcW w:w="2790" w:type="dxa"/>
            <w:hideMark/>
          </w:tcPr>
          <w:p w14:paraId="24C72C11"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07F24E8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betreft uitoefening van activiteiten door</w:t>
            </w:r>
            <w:r w:rsidRPr="00D42B42">
              <w:rPr>
                <w:rFonts w:ascii="Arial" w:hAnsi="Arial" w:cs="Arial"/>
                <w:color w:val="000000"/>
                <w:sz w:val="20"/>
                <w:szCs w:val="20"/>
                <w:lang w:val="en-AU"/>
              </w:rPr>
              <w:fldChar w:fldCharType="end"/>
            </w:r>
          </w:p>
          <w:p w14:paraId="75BBA6B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MAATSCHAPPELIJKE ACTIVITEIT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3AF8EA7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 xml:space="preserve">De MAATSCHAPPELIJKE ACTIVITEIT die activiteiten uitoefent voor een VESTIGING </w:t>
            </w:r>
            <w:r w:rsidRPr="00D42B42">
              <w:rPr>
                <w:rFonts w:ascii="Arial" w:hAnsi="Arial" w:cs="Arial"/>
                <w:color w:val="000000"/>
                <w:sz w:val="20"/>
                <w:szCs w:val="20"/>
                <w:lang w:val="en-AU"/>
              </w:rPr>
              <w:fldChar w:fldCharType="end"/>
            </w:r>
          </w:p>
        </w:tc>
      </w:tr>
      <w:tr w:rsidR="00D42B42" w:rsidRPr="00D42B42" w14:paraId="3DC6AB19" w14:textId="77777777" w:rsidTr="00D42B42">
        <w:trPr>
          <w:trHeight w:hRule="exact" w:val="128"/>
        </w:trPr>
        <w:tc>
          <w:tcPr>
            <w:tcW w:w="450" w:type="dxa"/>
          </w:tcPr>
          <w:p w14:paraId="09CE13E6"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41DE18E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006F02AF"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2E362863" w14:textId="77777777" w:rsidTr="00D42B42">
        <w:tc>
          <w:tcPr>
            <w:tcW w:w="450" w:type="dxa"/>
          </w:tcPr>
          <w:p w14:paraId="099EA86A"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26AFB0A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3D185E0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heeft als locatie-adres</w:t>
            </w:r>
            <w:r w:rsidRPr="00D42B42">
              <w:rPr>
                <w:rFonts w:ascii="Arial" w:hAnsi="Arial" w:cs="Arial"/>
                <w:color w:val="000000"/>
                <w:sz w:val="20"/>
                <w:szCs w:val="20"/>
                <w:lang w:val="en-AU"/>
              </w:rPr>
              <w:fldChar w:fldCharType="end"/>
            </w:r>
          </w:p>
          <w:p w14:paraId="6ADBA28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ADRESSEERBAAR OBJECT AANDUIDING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06F63404"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ADRESSEERBAAR OBJECTAANDUIDING bij het BENOEMD OBJECT waarin de VESTIGING (één van) haar lokatie(s) heeft en die bij inschrijving gekozen is als vestigingssadres.</w:t>
            </w:r>
            <w:r w:rsidRPr="00D42B42">
              <w:rPr>
                <w:rFonts w:ascii="Arial" w:hAnsi="Arial" w:cs="Arial"/>
                <w:color w:val="000000"/>
                <w:sz w:val="20"/>
                <w:szCs w:val="20"/>
                <w:lang w:val="en-AU"/>
              </w:rPr>
              <w:fldChar w:fldCharType="end"/>
            </w:r>
          </w:p>
        </w:tc>
      </w:tr>
      <w:tr w:rsidR="00D42B42" w:rsidRPr="00D42B42" w14:paraId="1964FACF" w14:textId="77777777" w:rsidTr="00D42B42">
        <w:trPr>
          <w:trHeight w:hRule="exact" w:val="128"/>
        </w:trPr>
        <w:tc>
          <w:tcPr>
            <w:tcW w:w="450" w:type="dxa"/>
          </w:tcPr>
          <w:p w14:paraId="6EB83AE0"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2CB7863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17A4693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3517BAB8" w14:textId="77777777" w:rsidTr="00D42B42">
        <w:tc>
          <w:tcPr>
            <w:tcW w:w="450" w:type="dxa"/>
          </w:tcPr>
          <w:p w14:paraId="51F6A7E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7E93EE14"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0C21791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heeft hoofdlocatie in of op</w:t>
            </w:r>
            <w:r w:rsidRPr="00D42B42">
              <w:rPr>
                <w:rFonts w:ascii="Arial" w:hAnsi="Arial" w:cs="Arial"/>
                <w:color w:val="000000"/>
                <w:sz w:val="20"/>
                <w:szCs w:val="20"/>
                <w:lang w:val="en-AU"/>
              </w:rPr>
              <w:fldChar w:fldCharType="end"/>
            </w:r>
          </w:p>
          <w:p w14:paraId="7B2E482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BENOEMD OBJECT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0..1</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39921AB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Het BENOEMD OBJECT waarin of waarop zich (het gedeelte van) de VESTIGING bevindt dat beschouwd wordt als hoofdlocatie voor de uitvoering van de activiteiten van deze VESTIGING</w:t>
            </w:r>
            <w:r w:rsidRPr="00D42B42">
              <w:rPr>
                <w:rFonts w:ascii="Arial" w:hAnsi="Arial" w:cs="Arial"/>
                <w:color w:val="000000"/>
                <w:sz w:val="20"/>
                <w:szCs w:val="20"/>
                <w:lang w:val="en-AU"/>
              </w:rPr>
              <w:fldChar w:fldCharType="end"/>
            </w:r>
          </w:p>
        </w:tc>
      </w:tr>
      <w:tr w:rsidR="00D42B42" w:rsidRPr="00D42B42" w14:paraId="3B35B374" w14:textId="77777777" w:rsidTr="00D42B42">
        <w:trPr>
          <w:trHeight w:hRule="exact" w:val="128"/>
        </w:trPr>
        <w:tc>
          <w:tcPr>
            <w:tcW w:w="450" w:type="dxa"/>
          </w:tcPr>
          <w:p w14:paraId="6A62EF5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70840BC1"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14C3EBB1"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1C6EDAAB" w14:textId="77777777" w:rsidTr="00D42B42">
        <w:tc>
          <w:tcPr>
            <w:tcW w:w="450" w:type="dxa"/>
          </w:tcPr>
          <w:p w14:paraId="16322DE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1E18AD33"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p w14:paraId="33B937A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heeft nevenlocatie in of op</w:t>
            </w:r>
            <w:r w:rsidRPr="00D42B42">
              <w:rPr>
                <w:rFonts w:ascii="Arial" w:hAnsi="Arial" w:cs="Arial"/>
                <w:color w:val="000000"/>
                <w:sz w:val="20"/>
                <w:szCs w:val="20"/>
                <w:lang w:val="en-AU"/>
              </w:rPr>
              <w:fldChar w:fldCharType="end"/>
            </w:r>
          </w:p>
          <w:p w14:paraId="6399998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BENOEMD OBJECT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0..*</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w:t>
            </w:r>
          </w:p>
        </w:tc>
        <w:tc>
          <w:tcPr>
            <w:tcW w:w="6120" w:type="dxa"/>
            <w:hideMark/>
          </w:tcPr>
          <w:p w14:paraId="16A393EE"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De BENOEMDe OBJECTen waarin zich de gedeelten van een VESTIGING bevinden die niet beschouwd worden als hoofdlocatie voor de uitvoering van de activiteiten van deze VESTIGING.</w:t>
            </w:r>
            <w:r w:rsidRPr="00D42B42">
              <w:rPr>
                <w:rFonts w:ascii="Arial" w:hAnsi="Arial" w:cs="Arial"/>
                <w:color w:val="000000"/>
                <w:sz w:val="20"/>
                <w:szCs w:val="20"/>
                <w:lang w:val="en-AU"/>
              </w:rPr>
              <w:fldChar w:fldCharType="end"/>
            </w:r>
          </w:p>
        </w:tc>
      </w:tr>
      <w:tr w:rsidR="00D42B42" w:rsidRPr="00D42B42" w14:paraId="00339FCC" w14:textId="77777777" w:rsidTr="00D42B42">
        <w:trPr>
          <w:trHeight w:hRule="exact" w:val="128"/>
        </w:trPr>
        <w:tc>
          <w:tcPr>
            <w:tcW w:w="450" w:type="dxa"/>
          </w:tcPr>
          <w:p w14:paraId="63C7975A"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7B06519A"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3C756F17"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1125C73" w14:textId="77777777" w:rsidTr="00D42B42">
        <w:tc>
          <w:tcPr>
            <w:tcW w:w="450" w:type="dxa"/>
          </w:tcPr>
          <w:p w14:paraId="578611CD"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4D65C44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VESTIGING</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ConnSource.Cardinality</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0..1</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w:t>
            </w:r>
          </w:p>
          <w:p w14:paraId="5426F79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Calibri" w:hAnsi="Calibri" w:cs="Calibri"/>
                <w:color w:val="FF0000"/>
                <w:sz w:val="22"/>
                <w:szCs w:val="22"/>
                <w:u w:val="single"/>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is hoofdvestiging van</w:t>
            </w:r>
            <w:r w:rsidRPr="00D42B42">
              <w:rPr>
                <w:rFonts w:ascii="Arial" w:hAnsi="Arial" w:cs="Arial"/>
                <w:color w:val="000000"/>
                <w:sz w:val="20"/>
                <w:szCs w:val="20"/>
                <w:lang w:val="en-AU"/>
              </w:rPr>
              <w:fldChar w:fldCharType="end"/>
            </w:r>
          </w:p>
          <w:p w14:paraId="75F506A3"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MAATSCHAPPELIJKE ACTIVITEIT</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FF0000"/>
                <w:sz w:val="22"/>
                <w:szCs w:val="22"/>
                <w:u w:val="single"/>
              </w:rPr>
              <w:instrText>MERGEFIELD ConnTarget.Cardinality</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0..1</w:t>
            </w:r>
            <w:r w:rsidRPr="00D42B42">
              <w:rPr>
                <w:rFonts w:ascii="Arial" w:hAnsi="Arial" w:cs="Arial"/>
                <w:color w:val="000000"/>
                <w:sz w:val="20"/>
                <w:szCs w:val="20"/>
                <w:lang w:val="en-AU"/>
              </w:rPr>
              <w:fldChar w:fldCharType="end"/>
            </w:r>
            <w:r w:rsidRPr="00D42B42">
              <w:rPr>
                <w:rFonts w:ascii="Calibri" w:hAnsi="Calibri" w:cs="Calibri"/>
                <w:color w:val="FF0000"/>
                <w:sz w:val="22"/>
                <w:szCs w:val="22"/>
                <w:u w:val="single"/>
              </w:rPr>
              <w:t>]</w:t>
            </w:r>
          </w:p>
        </w:tc>
        <w:tc>
          <w:tcPr>
            <w:tcW w:w="6120" w:type="dxa"/>
            <w:hideMark/>
          </w:tcPr>
          <w:p w14:paraId="540C908D"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FF0000"/>
                <w:sz w:val="22"/>
                <w:szCs w:val="22"/>
                <w:u w:val="single"/>
              </w:rPr>
            </w:pPr>
            <w:r w:rsidRPr="00D42B42">
              <w:rPr>
                <w:rFonts w:ascii="Arial" w:hAnsi="Arial" w:cs="Arial"/>
                <w:color w:val="000000"/>
                <w:sz w:val="20"/>
                <w:szCs w:val="20"/>
                <w:lang w:val="en-AU"/>
              </w:rPr>
              <w:fldChar w:fldCharType="begin" w:fldLock="1"/>
            </w:r>
            <w:r w:rsidRPr="00D54C45">
              <w:rPr>
                <w:rFonts w:ascii="Arial" w:hAnsi="Arial" w:cs="Arial"/>
                <w:color w:val="FF0000"/>
                <w:sz w:val="20"/>
                <w:szCs w:val="20"/>
                <w:u w:val="single"/>
              </w:rPr>
              <w:instrText xml:space="preserve">MERGEFIELD </w:instrText>
            </w:r>
            <w:r w:rsidRPr="00D42B42">
              <w:rPr>
                <w:rFonts w:ascii="Calibri" w:hAnsi="Calibri" w:cs="Calibri"/>
                <w:color w:val="FF0000"/>
                <w:sz w:val="22"/>
                <w:szCs w:val="22"/>
                <w:u w:val="single"/>
              </w:rPr>
              <w:instrText>Connector.Notes</w:instrText>
            </w:r>
            <w:r w:rsidRPr="00D42B42">
              <w:rPr>
                <w:rFonts w:ascii="Arial" w:hAnsi="Arial" w:cs="Arial"/>
                <w:color w:val="000000"/>
                <w:sz w:val="20"/>
                <w:szCs w:val="20"/>
                <w:lang w:val="en-AU"/>
              </w:rPr>
              <w:fldChar w:fldCharType="separate"/>
            </w:r>
            <w:r w:rsidRPr="00D42B42">
              <w:rPr>
                <w:rFonts w:ascii="Calibri" w:hAnsi="Calibri" w:cs="Calibri"/>
                <w:color w:val="FF0000"/>
                <w:sz w:val="22"/>
                <w:szCs w:val="22"/>
                <w:u w:val="single"/>
              </w:rPr>
              <w:t>De door de MAATSCHAPPELIJKE ACTIVITEIT aangemerkte VESTIGING als hoofdvestiging.</w:t>
            </w:r>
            <w:r w:rsidRPr="00D42B42">
              <w:rPr>
                <w:rFonts w:ascii="Arial" w:hAnsi="Arial" w:cs="Arial"/>
                <w:color w:val="000000"/>
                <w:sz w:val="20"/>
                <w:szCs w:val="20"/>
                <w:lang w:val="en-AU"/>
              </w:rPr>
              <w:fldChar w:fldCharType="end"/>
            </w:r>
          </w:p>
        </w:tc>
      </w:tr>
      <w:tr w:rsidR="00D42B42" w:rsidRPr="00D42B42" w14:paraId="49F200A8" w14:textId="77777777" w:rsidTr="00D42B42">
        <w:trPr>
          <w:trHeight w:hRule="exact" w:val="128"/>
        </w:trPr>
        <w:tc>
          <w:tcPr>
            <w:tcW w:w="450" w:type="dxa"/>
          </w:tcPr>
          <w:p w14:paraId="3871587B"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6F5C4312"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4185ED6B"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r w:rsidR="00D42B42" w:rsidRPr="00D42B42" w14:paraId="09E00738" w14:textId="77777777" w:rsidTr="00D42B42">
        <w:tc>
          <w:tcPr>
            <w:tcW w:w="450" w:type="dxa"/>
          </w:tcPr>
          <w:p w14:paraId="640FFE40"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hideMark/>
          </w:tcPr>
          <w:p w14:paraId="5499D98E"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VESTIGING</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p>
          <w:p w14:paraId="2D3C038A"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Connector.Name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is specialisatie van</w:t>
            </w:r>
            <w:r w:rsidRPr="00D42B42">
              <w:rPr>
                <w:rFonts w:ascii="Arial" w:hAnsi="Arial" w:cs="Arial"/>
                <w:color w:val="000000"/>
                <w:sz w:val="20"/>
                <w:szCs w:val="20"/>
                <w:lang w:val="en-AU"/>
              </w:rPr>
              <w:fldChar w:fldCharType="end"/>
            </w:r>
          </w:p>
          <w:p w14:paraId="72608EA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Element.Name</w:instrText>
            </w:r>
            <w:r w:rsidRPr="00D42B42">
              <w:rPr>
                <w:rFonts w:ascii="Arial" w:hAnsi="Arial" w:cs="Arial"/>
                <w:color w:val="000000"/>
                <w:sz w:val="20"/>
                <w:szCs w:val="20"/>
                <w:lang w:val="en-AU"/>
              </w:rPr>
              <w:fldChar w:fldCharType="separate"/>
            </w:r>
            <w:r w:rsidRPr="00D42B42">
              <w:rPr>
                <w:rFonts w:ascii="Calibri" w:hAnsi="Calibri" w:cs="Calibri"/>
                <w:color w:val="0F0F0F"/>
                <w:sz w:val="22"/>
                <w:szCs w:val="22"/>
              </w:rPr>
              <w:t>SUBJECT</w:t>
            </w:r>
            <w:r w:rsidRPr="00D42B42">
              <w:rPr>
                <w:rFonts w:ascii="Arial" w:hAnsi="Arial" w:cs="Arial"/>
                <w:color w:val="000000"/>
                <w:sz w:val="20"/>
                <w:szCs w:val="20"/>
                <w:lang w:val="en-AU"/>
              </w:rPr>
              <w:fldChar w:fldCharType="end"/>
            </w:r>
            <w:r w:rsidRPr="00D42B42">
              <w:rPr>
                <w:rFonts w:ascii="Calibri" w:hAnsi="Calibri" w:cs="Calibri"/>
                <w:color w:val="0F0F0F"/>
                <w:sz w:val="22"/>
                <w:szCs w:val="22"/>
              </w:rPr>
              <w:t xml:space="preserve">  </w:t>
            </w:r>
            <w:r w:rsidRPr="00D42B42">
              <w:rPr>
                <w:rFonts w:ascii="Arial" w:hAnsi="Arial" w:cs="Arial"/>
                <w:color w:val="000000"/>
                <w:sz w:val="20"/>
                <w:szCs w:val="20"/>
                <w:lang w:val="en-AU"/>
              </w:rPr>
              <w:fldChar w:fldCharType="begin" w:fldLock="1"/>
            </w:r>
            <w:r w:rsidRPr="00D42B42">
              <w:rPr>
                <w:rFonts w:ascii="Calibri" w:hAnsi="Calibri" w:cs="Calibri"/>
                <w:color w:val="0F0F0F"/>
                <w:sz w:val="22"/>
                <w:szCs w:val="22"/>
              </w:rPr>
              <w:instrText>MERGEFIELD ConnTarget.Cardinality</w:instrText>
            </w:r>
            <w:r w:rsidRPr="00D42B42">
              <w:rPr>
                <w:rFonts w:ascii="Arial" w:hAnsi="Arial" w:cs="Arial"/>
                <w:color w:val="000000"/>
                <w:sz w:val="20"/>
                <w:szCs w:val="20"/>
                <w:lang w:val="en-AU"/>
              </w:rPr>
              <w:fldChar w:fldCharType="end"/>
            </w:r>
          </w:p>
        </w:tc>
        <w:tc>
          <w:tcPr>
            <w:tcW w:w="6120" w:type="dxa"/>
            <w:hideMark/>
          </w:tcPr>
          <w:p w14:paraId="7D4CE452"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r w:rsidRPr="00D42B42">
              <w:rPr>
                <w:rFonts w:ascii="Arial" w:hAnsi="Arial" w:cs="Arial"/>
                <w:color w:val="000000"/>
                <w:sz w:val="20"/>
                <w:szCs w:val="20"/>
                <w:lang w:val="en-AU"/>
              </w:rPr>
              <w:fldChar w:fldCharType="begin" w:fldLock="1"/>
            </w:r>
            <w:r w:rsidRPr="00D54C45">
              <w:rPr>
                <w:rFonts w:ascii="Arial" w:hAnsi="Arial" w:cs="Arial"/>
                <w:sz w:val="20"/>
                <w:szCs w:val="20"/>
              </w:rPr>
              <w:instrText xml:space="preserve">MERGEFIELD </w:instrText>
            </w:r>
            <w:r w:rsidRPr="00D42B42">
              <w:rPr>
                <w:rFonts w:ascii="Calibri" w:hAnsi="Calibri" w:cs="Calibri"/>
                <w:color w:val="0F0F0F"/>
                <w:sz w:val="22"/>
                <w:szCs w:val="22"/>
              </w:rPr>
              <w:instrText>Connector.Notes</w:instrText>
            </w:r>
            <w:r w:rsidRPr="00D42B42">
              <w:rPr>
                <w:rFonts w:ascii="Arial" w:hAnsi="Arial" w:cs="Arial"/>
                <w:color w:val="000000"/>
                <w:sz w:val="20"/>
                <w:szCs w:val="20"/>
                <w:lang w:val="en-AU"/>
              </w:rPr>
              <w:fldChar w:fldCharType="end"/>
            </w:r>
          </w:p>
        </w:tc>
      </w:tr>
      <w:tr w:rsidR="00D42B42" w:rsidRPr="00D42B42" w14:paraId="0F704CEA" w14:textId="77777777" w:rsidTr="00D42B42">
        <w:trPr>
          <w:trHeight w:hRule="exact" w:val="128"/>
        </w:trPr>
        <w:tc>
          <w:tcPr>
            <w:tcW w:w="450" w:type="dxa"/>
          </w:tcPr>
          <w:p w14:paraId="72819255"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Lucida Sans" w:hAnsi="Lucida Sans" w:cs="Lucida Sans"/>
                <w:b/>
                <w:bCs/>
                <w:color w:val="000000"/>
                <w:sz w:val="16"/>
                <w:szCs w:val="16"/>
                <w:highlight w:val="yellow"/>
                <w:shd w:val="clear" w:color="auto" w:fill="FFFF80"/>
              </w:rPr>
            </w:pPr>
          </w:p>
        </w:tc>
        <w:tc>
          <w:tcPr>
            <w:tcW w:w="2790" w:type="dxa"/>
          </w:tcPr>
          <w:p w14:paraId="6FD7C069" w14:textId="77777777" w:rsidR="00D42B42" w:rsidRPr="00D54C45"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c>
          <w:tcPr>
            <w:tcW w:w="6120" w:type="dxa"/>
          </w:tcPr>
          <w:p w14:paraId="42FD6DF6"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color w:val="0F0F0F"/>
                <w:sz w:val="22"/>
                <w:szCs w:val="22"/>
              </w:rPr>
            </w:pPr>
          </w:p>
        </w:tc>
      </w:tr>
    </w:tbl>
    <w:p w14:paraId="6243589D" w14:textId="77777777" w:rsidR="00D42B42" w:rsidRPr="00D54C45" w:rsidRDefault="00D42B42" w:rsidP="00D42B42">
      <w:pPr>
        <w:widowControl w:val="0"/>
        <w:shd w:val="clear" w:color="auto" w:fill="FFFFFF"/>
        <w:autoSpaceDE w:val="0"/>
        <w:autoSpaceDN w:val="0"/>
        <w:adjustRightInd w:val="0"/>
        <w:spacing w:line="240" w:lineRule="auto"/>
        <w:contextualSpacing w:val="0"/>
        <w:rPr>
          <w:rFonts w:ascii="Calibri" w:hAnsi="Calibri" w:cs="Calibri"/>
          <w:color w:val="0F0F0F"/>
          <w:sz w:val="22"/>
          <w:szCs w:val="22"/>
        </w:rPr>
      </w:pPr>
    </w:p>
    <w:tbl>
      <w:tblPr>
        <w:tblW w:w="0" w:type="auto"/>
        <w:tblInd w:w="60" w:type="dxa"/>
        <w:tblLayout w:type="fixed"/>
        <w:tblCellMar>
          <w:left w:w="60" w:type="dxa"/>
          <w:right w:w="60" w:type="dxa"/>
        </w:tblCellMar>
        <w:tblLook w:val="04A0" w:firstRow="1" w:lastRow="0" w:firstColumn="1" w:lastColumn="0" w:noHBand="0" w:noVBand="1"/>
      </w:tblPr>
      <w:tblGrid>
        <w:gridCol w:w="9360"/>
      </w:tblGrid>
      <w:tr w:rsidR="00D42B42" w:rsidRPr="00D42B42" w14:paraId="77B56422" w14:textId="77777777" w:rsidTr="00D42B42">
        <w:tc>
          <w:tcPr>
            <w:tcW w:w="9360" w:type="dxa"/>
            <w:hideMark/>
          </w:tcPr>
          <w:p w14:paraId="4CAB744C" w14:textId="77777777" w:rsidR="00D42B42" w:rsidRPr="00D42B42" w:rsidRDefault="00D42B42" w:rsidP="00D42B42">
            <w:pPr>
              <w:widowControl w:val="0"/>
              <w:shd w:val="clear" w:color="auto" w:fill="FFFFFF"/>
              <w:autoSpaceDE w:val="0"/>
              <w:autoSpaceDN w:val="0"/>
              <w:adjustRightInd w:val="0"/>
              <w:spacing w:line="256" w:lineRule="auto"/>
              <w:contextualSpacing w:val="0"/>
              <w:rPr>
                <w:rFonts w:ascii="Calibri" w:hAnsi="Calibri" w:cs="Calibri"/>
                <w:b/>
                <w:bCs/>
                <w:color w:val="0F0F0F"/>
                <w:sz w:val="22"/>
                <w:szCs w:val="22"/>
              </w:rPr>
            </w:pPr>
            <w:r w:rsidRPr="00D42B42">
              <w:rPr>
                <w:rFonts w:ascii="Calibri" w:hAnsi="Calibri" w:cs="Calibri"/>
                <w:b/>
                <w:bCs/>
                <w:color w:val="0F0F0F"/>
                <w:sz w:val="22"/>
                <w:szCs w:val="22"/>
              </w:rPr>
              <w:t>Toelichting objecttype</w:t>
            </w:r>
          </w:p>
          <w:p w14:paraId="68996BB6"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Ofschoon de definitie in het NHR doet vermoeden dat het hier om een ruimtelijk object gaat, beschouwen we een VESTIGING in het RSGB als een specialisatie van SUBJECT. De toelichting in de catalogus NHR lijkt dit te bevestigen:</w:t>
            </w:r>
          </w:p>
          <w:p w14:paraId="60C618BB" w14:textId="7FFA897A"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“De vestiging van een onderneming of een maatschappelijke activiteit (type niet onderneming) moet men opvatten als een (kleinste eenheid) bundeling van economische activiteiten. De vestiging is een combinatie van activiteiten en locatie. Wisseling van zowel de activiteiten als de locatie maakt dat er sprake is van een nieuwe vestiging. In de toekomstige situatie is er een eenduidige verwijzing naar een adresseerbaar object (een ligplaats, standplaats of verblijfsobejct (BAG)) voor het bezoekadres. Als er sprake is van een inschrijfplichtige onderneming maar het adresseerbare object is nog niet bekend, omdat bijv. een bedrijfspand nog gebouwd wordt of er vanuit huis gewerkt wordt, kan als adres het woonadres (van de eigenaar) worden genomen.</w:t>
            </w:r>
          </w:p>
          <w:p w14:paraId="2AAFA230"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 xml:space="preserve">De vestiging kan aldus verhuizen, heeft een bezoekadres en een postadres en een naam. </w:t>
            </w:r>
            <w:r w:rsidRPr="00D42B42">
              <w:rPr>
                <w:rFonts w:ascii="Calibri" w:hAnsi="Calibri" w:cs="Calibri"/>
                <w:color w:val="0F0F0F"/>
                <w:sz w:val="22"/>
                <w:szCs w:val="22"/>
              </w:rPr>
              <w:lastRenderedPageBreak/>
              <w:t>Allemaal zeer ongewone aspecten voor een locatie cq. gebouwd object. Het lijkt dan ook meer weg te hebben van een subject (die activiteiten uitvoert) in een gebouwd object. Dit wordt versterkt doordat het wenselijk is bij het registreren van de WOZ-belanghebbende of een vergunningaanvraag een contactpersoon vast te leggen: iemand die werkzaam is in een vestiging (een NNP kent geen medewerkers) en voor dat geval optreedt als vertegenwoordiger van de vestiging van de onderneming/NNP.</w:t>
            </w:r>
          </w:p>
          <w:p w14:paraId="2EEDE6A0" w14:textId="77777777" w:rsidR="00D42B42" w:rsidRPr="00D42B42" w:rsidRDefault="00D42B42" w:rsidP="00D42B42">
            <w:pPr>
              <w:widowControl w:val="0"/>
              <w:shd w:val="clear" w:color="auto" w:fill="FFFFFF"/>
              <w:autoSpaceDE w:val="0"/>
              <w:autoSpaceDN w:val="0"/>
              <w:adjustRightInd w:val="0"/>
              <w:spacing w:line="256" w:lineRule="auto"/>
              <w:ind w:left="720"/>
              <w:contextualSpacing w:val="0"/>
              <w:rPr>
                <w:rFonts w:ascii="Calibri" w:hAnsi="Calibri" w:cs="Calibri"/>
                <w:color w:val="0F0F0F"/>
                <w:sz w:val="22"/>
                <w:szCs w:val="22"/>
              </w:rPr>
            </w:pPr>
            <w:r w:rsidRPr="00D42B42">
              <w:rPr>
                <w:rFonts w:ascii="Calibri" w:hAnsi="Calibri" w:cs="Calibri"/>
                <w:color w:val="0F0F0F"/>
                <w:sz w:val="22"/>
                <w:szCs w:val="22"/>
              </w:rPr>
              <w:t xml:space="preserve">De definitie beperkt de locaties van VESTIGINGen tot gebouwen, In het RSGB gaan we er van uit dat een VESTIGING haar activiteiten ook kan uitoefenen op een STANDPLAATS, op een LIGPLAATS, op een  OVERIG </w:t>
            </w:r>
            <w:r w:rsidRPr="00CB2C89">
              <w:rPr>
                <w:rFonts w:ascii="Calibri" w:hAnsi="Calibri" w:cs="Calibri"/>
                <w:color w:val="FF0000"/>
                <w:sz w:val="22"/>
                <w:szCs w:val="22"/>
                <w:u w:val="single"/>
              </w:rPr>
              <w:t>BENOEMD</w:t>
            </w:r>
            <w:r w:rsidRPr="00D42B42">
              <w:rPr>
                <w:rFonts w:ascii="Calibri" w:hAnsi="Calibri" w:cs="Calibri"/>
                <w:color w:val="0F0F0F"/>
                <w:sz w:val="22"/>
                <w:szCs w:val="22"/>
              </w:rPr>
              <w:t xml:space="preserve"> TERREIN of in een OVERIG GEBOUWD OBJECT. VESTIGING overeft gegevens van de generalisatie SUBJECT. Ondermeer zijn dat de Datum begin geldigheid en Datum einde geldigheid voor resp. Datum in gebruikname en Datum beeindiging in het NHR. Ook het buitenlands adres indien een vestiging verplaatst wordt naar het buitenland.</w:t>
            </w:r>
          </w:p>
        </w:tc>
        <w:bookmarkEnd w:id="6"/>
        <w:bookmarkEnd w:id="7"/>
      </w:tr>
    </w:tbl>
    <w:p w14:paraId="04CF6EA8" w14:textId="77777777" w:rsidR="00D42B42" w:rsidRPr="00D54C45" w:rsidRDefault="00D42B42" w:rsidP="00D42B42">
      <w:pPr>
        <w:widowControl w:val="0"/>
        <w:shd w:val="clear" w:color="auto" w:fill="FFFFFF"/>
        <w:autoSpaceDE w:val="0"/>
        <w:autoSpaceDN w:val="0"/>
        <w:adjustRightInd w:val="0"/>
        <w:spacing w:line="240" w:lineRule="auto"/>
        <w:contextualSpacing w:val="0"/>
        <w:rPr>
          <w:rFonts w:ascii="Arial" w:hAnsi="Arial" w:cs="Arial"/>
          <w:color w:val="0F0F0F"/>
          <w:sz w:val="20"/>
          <w:szCs w:val="20"/>
        </w:rPr>
      </w:pPr>
      <w:r w:rsidRPr="00D54C45">
        <w:rPr>
          <w:rFonts w:ascii="Arial" w:hAnsi="Arial" w:cs="Arial"/>
          <w:color w:val="0F0F0F"/>
          <w:sz w:val="20"/>
          <w:szCs w:val="20"/>
        </w:rPr>
        <w:lastRenderedPageBreak/>
        <w:br w:type="page"/>
      </w:r>
    </w:p>
    <w:p w14:paraId="5FC33AB9" w14:textId="77777777" w:rsidR="0033327C" w:rsidRPr="0033327C" w:rsidRDefault="0033327C" w:rsidP="005F3EDF">
      <w:pPr>
        <w:pStyle w:val="Kop2"/>
      </w:pPr>
      <w:r w:rsidRPr="0033327C">
        <w:rPr>
          <w:color w:val="auto"/>
          <w:sz w:val="20"/>
          <w:szCs w:val="20"/>
        </w:rPr>
        <w:lastRenderedPageBreak/>
        <w:fldChar w:fldCharType="begin" w:fldLock="1"/>
      </w:r>
      <w:r w:rsidRPr="0033327C">
        <w:rPr>
          <w:color w:val="auto"/>
          <w:sz w:val="20"/>
          <w:szCs w:val="20"/>
        </w:rPr>
        <w:instrText xml:space="preserve">MERGEFIELD </w:instrText>
      </w:r>
      <w:r w:rsidRPr="0033327C">
        <w:instrText>Element.Stereotype</w:instrText>
      </w:r>
      <w:r w:rsidRPr="0033327C">
        <w:rPr>
          <w:color w:val="auto"/>
          <w:sz w:val="20"/>
          <w:szCs w:val="20"/>
        </w:rPr>
        <w:fldChar w:fldCharType="separate"/>
      </w:r>
      <w:r w:rsidRPr="0033327C">
        <w:t>«Objecttype»</w:t>
      </w:r>
      <w:r w:rsidRPr="0033327C">
        <w:rPr>
          <w:color w:val="auto"/>
          <w:sz w:val="20"/>
          <w:szCs w:val="20"/>
        </w:rPr>
        <w:fldChar w:fldCharType="end"/>
      </w:r>
      <w:r w:rsidRPr="0033327C">
        <w:t xml:space="preserve"> </w:t>
      </w:r>
      <w:r w:rsidRPr="0033327C">
        <w:fldChar w:fldCharType="begin" w:fldLock="1"/>
      </w:r>
      <w:r w:rsidRPr="0033327C">
        <w:instrText>MERGEFIELD Element.Name</w:instrText>
      </w:r>
      <w:r w:rsidRPr="0033327C">
        <w:fldChar w:fldCharType="separate"/>
      </w:r>
      <w:r w:rsidRPr="0033327C">
        <w:t>ZAKELIJK RECHT</w:t>
      </w:r>
      <w:r w:rsidRPr="0033327C">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3F4DFE20" w14:textId="77777777" w:rsidTr="00AA63DB">
        <w:trPr>
          <w:trHeight w:val="271"/>
        </w:trPr>
        <w:tc>
          <w:tcPr>
            <w:tcW w:w="2340" w:type="dxa"/>
            <w:gridSpan w:val="2"/>
            <w:tcBorders>
              <w:top w:val="nil"/>
              <w:left w:val="nil"/>
              <w:bottom w:val="nil"/>
              <w:right w:val="nil"/>
            </w:tcBorders>
          </w:tcPr>
          <w:p w14:paraId="5FB0A738" w14:textId="77777777" w:rsidR="0033327C" w:rsidRPr="0033327C" w:rsidRDefault="0033327C" w:rsidP="0033327C">
            <w:pPr>
              <w:rPr>
                <w:rFonts w:cs="Calibri"/>
                <w:color w:val="0F0F0F"/>
              </w:rPr>
            </w:pPr>
            <w:r w:rsidRPr="0033327C">
              <w:rPr>
                <w:rFonts w:cs="Calibri"/>
                <w:b/>
                <w:bCs/>
                <w:color w:val="0F0F0F"/>
              </w:rPr>
              <w:t>Naam</w:t>
            </w:r>
          </w:p>
        </w:tc>
        <w:tc>
          <w:tcPr>
            <w:tcW w:w="7020" w:type="dxa"/>
            <w:gridSpan w:val="4"/>
            <w:tcBorders>
              <w:top w:val="nil"/>
              <w:left w:val="nil"/>
              <w:bottom w:val="nil"/>
              <w:right w:val="nil"/>
            </w:tcBorders>
          </w:tcPr>
          <w:p w14:paraId="170BEB4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ZAKELIJK RECHT</w:t>
            </w:r>
            <w:r w:rsidRPr="0033327C">
              <w:fldChar w:fldCharType="end"/>
            </w:r>
          </w:p>
        </w:tc>
      </w:tr>
      <w:tr w:rsidR="0033327C" w:rsidRPr="0033327C" w14:paraId="1AD72567" w14:textId="77777777" w:rsidTr="00AA63DB">
        <w:trPr>
          <w:trHeight w:hRule="exact" w:val="128"/>
        </w:trPr>
        <w:tc>
          <w:tcPr>
            <w:tcW w:w="2340" w:type="dxa"/>
            <w:gridSpan w:val="2"/>
            <w:tcBorders>
              <w:top w:val="nil"/>
              <w:left w:val="nil"/>
              <w:bottom w:val="nil"/>
              <w:right w:val="nil"/>
            </w:tcBorders>
          </w:tcPr>
          <w:p w14:paraId="2E1AEAB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59AB4732" w14:textId="77777777" w:rsidR="0033327C" w:rsidRPr="0033327C" w:rsidRDefault="0033327C" w:rsidP="0033327C">
            <w:pPr>
              <w:rPr>
                <w:rFonts w:cs="Calibri"/>
                <w:color w:val="0F0F0F"/>
              </w:rPr>
            </w:pPr>
          </w:p>
        </w:tc>
      </w:tr>
      <w:tr w:rsidR="0033327C" w:rsidRPr="0033327C" w14:paraId="3F16B91C" w14:textId="77777777" w:rsidTr="00AA63DB">
        <w:tc>
          <w:tcPr>
            <w:tcW w:w="2340" w:type="dxa"/>
            <w:gridSpan w:val="2"/>
            <w:tcBorders>
              <w:top w:val="nil"/>
              <w:left w:val="nil"/>
              <w:bottom w:val="nil"/>
              <w:right w:val="nil"/>
            </w:tcBorders>
          </w:tcPr>
          <w:p w14:paraId="4AC2AAE5" w14:textId="77777777" w:rsidR="0033327C" w:rsidRPr="0033327C" w:rsidRDefault="0033327C" w:rsidP="0033327C">
            <w:pPr>
              <w:rPr>
                <w:rFonts w:cs="Calibri"/>
                <w:color w:val="0F0F0F"/>
              </w:rPr>
            </w:pPr>
            <w:r w:rsidRPr="0033327C">
              <w:rPr>
                <w:rFonts w:cs="Calibri"/>
                <w:b/>
                <w:bCs/>
                <w:color w:val="0F0F0F"/>
              </w:rPr>
              <w:t>Mnemonic</w:t>
            </w:r>
          </w:p>
        </w:tc>
        <w:tc>
          <w:tcPr>
            <w:tcW w:w="7020" w:type="dxa"/>
            <w:gridSpan w:val="4"/>
            <w:tcBorders>
              <w:top w:val="nil"/>
              <w:left w:val="nil"/>
              <w:bottom w:val="nil"/>
              <w:right w:val="nil"/>
            </w:tcBorders>
          </w:tcPr>
          <w:p w14:paraId="29230229"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Element.Alias</w:instrText>
            </w:r>
            <w:r w:rsidRPr="0033327C">
              <w:fldChar w:fldCharType="separate"/>
            </w:r>
            <w:r w:rsidRPr="0033327C">
              <w:rPr>
                <w:rFonts w:cs="Calibri"/>
                <w:color w:val="0F0F0F"/>
              </w:rPr>
              <w:t>ZKR</w:t>
            </w:r>
            <w:r w:rsidRPr="0033327C">
              <w:fldChar w:fldCharType="end"/>
            </w:r>
          </w:p>
        </w:tc>
      </w:tr>
      <w:tr w:rsidR="0033327C" w:rsidRPr="0033327C" w14:paraId="75634848" w14:textId="77777777" w:rsidTr="00AA63DB">
        <w:trPr>
          <w:trHeight w:hRule="exact" w:val="128"/>
        </w:trPr>
        <w:tc>
          <w:tcPr>
            <w:tcW w:w="2340" w:type="dxa"/>
            <w:gridSpan w:val="2"/>
            <w:tcBorders>
              <w:top w:val="nil"/>
              <w:left w:val="nil"/>
              <w:bottom w:val="nil"/>
              <w:right w:val="nil"/>
            </w:tcBorders>
          </w:tcPr>
          <w:p w14:paraId="65C83552"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4CB275F0" w14:textId="77777777" w:rsidR="0033327C" w:rsidRPr="0033327C" w:rsidRDefault="0033327C" w:rsidP="0033327C">
            <w:pPr>
              <w:rPr>
                <w:rFonts w:cs="Calibri"/>
                <w:color w:val="0F0F0F"/>
              </w:rPr>
            </w:pPr>
          </w:p>
        </w:tc>
      </w:tr>
      <w:tr w:rsidR="0033327C" w:rsidRPr="0033327C" w14:paraId="7C379373" w14:textId="77777777" w:rsidTr="00AA63DB">
        <w:tc>
          <w:tcPr>
            <w:tcW w:w="2340" w:type="dxa"/>
            <w:gridSpan w:val="2"/>
            <w:tcBorders>
              <w:top w:val="nil"/>
              <w:left w:val="nil"/>
              <w:bottom w:val="nil"/>
              <w:right w:val="nil"/>
            </w:tcBorders>
          </w:tcPr>
          <w:p w14:paraId="7CD8F906" w14:textId="77777777" w:rsidR="0033327C" w:rsidRPr="0033327C" w:rsidRDefault="0033327C" w:rsidP="0033327C">
            <w:pPr>
              <w:rPr>
                <w:rFonts w:cs="Calibri"/>
                <w:b/>
                <w:bCs/>
                <w:color w:val="0F0F0F"/>
              </w:rPr>
            </w:pPr>
            <w:r w:rsidRPr="0033327C">
              <w:rPr>
                <w:rFonts w:cs="Calibri"/>
                <w:b/>
                <w:bCs/>
                <w:color w:val="0F0F0F"/>
              </w:rPr>
              <w:t>Herkomst</w:t>
            </w:r>
          </w:p>
        </w:tc>
        <w:tc>
          <w:tcPr>
            <w:tcW w:w="7020" w:type="dxa"/>
            <w:gridSpan w:val="4"/>
            <w:tcBorders>
              <w:top w:val="nil"/>
              <w:left w:val="nil"/>
              <w:bottom w:val="nil"/>
              <w:right w:val="nil"/>
            </w:tcBorders>
          </w:tcPr>
          <w:p w14:paraId="2AD65996" w14:textId="77777777" w:rsidR="0033327C" w:rsidRPr="0033327C" w:rsidRDefault="0033327C" w:rsidP="0033327C">
            <w:pPr>
              <w:rPr>
                <w:rFonts w:cs="Calibri"/>
                <w:color w:val="0F0F0F"/>
              </w:rPr>
            </w:pPr>
            <w:r w:rsidRPr="0033327C">
              <w:rPr>
                <w:rFonts w:cs="Calibri"/>
                <w:color w:val="0F0F0F"/>
              </w:rPr>
              <w:t>BRK</w:t>
            </w:r>
          </w:p>
        </w:tc>
      </w:tr>
      <w:tr w:rsidR="0033327C" w:rsidRPr="0033327C" w14:paraId="099736DF" w14:textId="77777777" w:rsidTr="00AA63DB">
        <w:trPr>
          <w:trHeight w:hRule="exact" w:val="128"/>
        </w:trPr>
        <w:tc>
          <w:tcPr>
            <w:tcW w:w="2340" w:type="dxa"/>
            <w:gridSpan w:val="2"/>
            <w:tcBorders>
              <w:top w:val="nil"/>
              <w:left w:val="nil"/>
              <w:bottom w:val="nil"/>
              <w:right w:val="nil"/>
            </w:tcBorders>
          </w:tcPr>
          <w:p w14:paraId="7B209950"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CA679B1" w14:textId="77777777" w:rsidR="0033327C" w:rsidRPr="0033327C" w:rsidRDefault="0033327C" w:rsidP="0033327C">
            <w:pPr>
              <w:rPr>
                <w:rFonts w:cs="Calibri"/>
                <w:color w:val="0F0F0F"/>
              </w:rPr>
            </w:pPr>
          </w:p>
        </w:tc>
      </w:tr>
      <w:tr w:rsidR="0033327C" w:rsidRPr="0033327C" w14:paraId="68E37362" w14:textId="77777777" w:rsidTr="00AA63DB">
        <w:trPr>
          <w:trHeight w:val="230"/>
        </w:trPr>
        <w:tc>
          <w:tcPr>
            <w:tcW w:w="2340" w:type="dxa"/>
            <w:gridSpan w:val="2"/>
            <w:tcBorders>
              <w:top w:val="nil"/>
              <w:left w:val="nil"/>
              <w:bottom w:val="nil"/>
              <w:right w:val="nil"/>
            </w:tcBorders>
          </w:tcPr>
          <w:p w14:paraId="0920CC00" w14:textId="77777777" w:rsidR="0033327C" w:rsidRPr="0033327C" w:rsidRDefault="0033327C" w:rsidP="0033327C">
            <w:pPr>
              <w:rPr>
                <w:rFonts w:cs="Calibri"/>
                <w:b/>
                <w:bCs/>
                <w:color w:val="0F0F0F"/>
              </w:rPr>
            </w:pPr>
            <w:r w:rsidRPr="0033327C">
              <w:rPr>
                <w:rFonts w:cs="Calibri"/>
                <w:b/>
                <w:bCs/>
                <w:color w:val="0F0F0F"/>
              </w:rPr>
              <w:t>Definitie</w:t>
            </w:r>
          </w:p>
        </w:tc>
        <w:tc>
          <w:tcPr>
            <w:tcW w:w="7020" w:type="dxa"/>
            <w:gridSpan w:val="4"/>
            <w:tcBorders>
              <w:top w:val="nil"/>
              <w:left w:val="nil"/>
              <w:bottom w:val="nil"/>
              <w:right w:val="nil"/>
            </w:tcBorders>
          </w:tcPr>
          <w:p w14:paraId="4A3EDE5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Element.Notes</w:instrText>
            </w:r>
            <w:r w:rsidRPr="0033327C">
              <w:fldChar w:fldCharType="separate"/>
            </w:r>
            <w:r w:rsidRPr="0033327C">
              <w:rPr>
                <w:rFonts w:cs="Calibri"/>
                <w:color w:val="0F0F0F"/>
              </w:rPr>
              <w:t>Het eigendom van, of een beperkt recht van een natuurlijk of niet-natuurlijk persoon (PERSOON) op, een onroerende zaak (met uitzondering van hypotheken en beslagen).</w:t>
            </w:r>
            <w:r w:rsidRPr="0033327C">
              <w:fldChar w:fldCharType="end"/>
            </w:r>
          </w:p>
        </w:tc>
      </w:tr>
      <w:tr w:rsidR="0033327C" w:rsidRPr="0033327C" w14:paraId="3FBC5A83" w14:textId="77777777" w:rsidTr="00AA63DB">
        <w:trPr>
          <w:trHeight w:hRule="exact" w:val="68"/>
        </w:trPr>
        <w:tc>
          <w:tcPr>
            <w:tcW w:w="2340" w:type="dxa"/>
            <w:gridSpan w:val="2"/>
            <w:tcBorders>
              <w:top w:val="nil"/>
              <w:left w:val="nil"/>
              <w:bottom w:val="nil"/>
              <w:right w:val="nil"/>
            </w:tcBorders>
          </w:tcPr>
          <w:p w14:paraId="78CE6C03"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2212A122" w14:textId="77777777" w:rsidR="0033327C" w:rsidRPr="0033327C" w:rsidRDefault="0033327C" w:rsidP="0033327C">
            <w:pPr>
              <w:rPr>
                <w:rFonts w:cs="Calibri"/>
                <w:color w:val="0F0F0F"/>
              </w:rPr>
            </w:pPr>
          </w:p>
        </w:tc>
      </w:tr>
      <w:tr w:rsidR="0033327C" w:rsidRPr="0033327C" w14:paraId="2ED63798" w14:textId="77777777" w:rsidTr="00AA63DB">
        <w:trPr>
          <w:trHeight w:val="271"/>
        </w:trPr>
        <w:tc>
          <w:tcPr>
            <w:tcW w:w="2340" w:type="dxa"/>
            <w:gridSpan w:val="2"/>
            <w:tcBorders>
              <w:top w:val="nil"/>
              <w:left w:val="nil"/>
              <w:bottom w:val="nil"/>
              <w:right w:val="nil"/>
            </w:tcBorders>
          </w:tcPr>
          <w:p w14:paraId="37E9202B" w14:textId="77777777" w:rsidR="0033327C" w:rsidRPr="0033327C" w:rsidRDefault="0033327C" w:rsidP="0033327C">
            <w:pPr>
              <w:rPr>
                <w:rFonts w:cs="Calibri"/>
                <w:b/>
                <w:bCs/>
                <w:color w:val="0F0F0F"/>
              </w:rPr>
            </w:pPr>
            <w:r w:rsidRPr="0033327C">
              <w:rPr>
                <w:rFonts w:cs="Calibri"/>
                <w:b/>
                <w:bCs/>
                <w:color w:val="0F0F0F"/>
              </w:rPr>
              <w:t>Herkomst definitie</w:t>
            </w:r>
          </w:p>
        </w:tc>
        <w:tc>
          <w:tcPr>
            <w:tcW w:w="7020" w:type="dxa"/>
            <w:gridSpan w:val="4"/>
            <w:tcBorders>
              <w:top w:val="nil"/>
              <w:left w:val="nil"/>
              <w:bottom w:val="nil"/>
              <w:right w:val="nil"/>
            </w:tcBorders>
          </w:tcPr>
          <w:p w14:paraId="0583DD87" w14:textId="77777777" w:rsidR="0033327C" w:rsidRPr="0033327C" w:rsidRDefault="0033327C" w:rsidP="0033327C">
            <w:pPr>
              <w:rPr>
                <w:rFonts w:cs="Calibri"/>
                <w:color w:val="0F0F0F"/>
              </w:rPr>
            </w:pPr>
            <w:r w:rsidRPr="0033327C">
              <w:rPr>
                <w:rFonts w:cs="Calibri"/>
                <w:color w:val="0F0F0F"/>
              </w:rPr>
              <w:t>BRK</w:t>
            </w:r>
          </w:p>
        </w:tc>
      </w:tr>
      <w:tr w:rsidR="0033327C" w:rsidRPr="0033327C" w14:paraId="1DA7898E" w14:textId="77777777" w:rsidTr="00AA63DB">
        <w:trPr>
          <w:trHeight w:hRule="exact" w:val="128"/>
        </w:trPr>
        <w:tc>
          <w:tcPr>
            <w:tcW w:w="2340" w:type="dxa"/>
            <w:gridSpan w:val="2"/>
            <w:tcBorders>
              <w:top w:val="nil"/>
              <w:left w:val="nil"/>
              <w:bottom w:val="nil"/>
              <w:right w:val="nil"/>
            </w:tcBorders>
          </w:tcPr>
          <w:p w14:paraId="6B1F9ADB"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684BF31" w14:textId="77777777" w:rsidR="0033327C" w:rsidRPr="0033327C" w:rsidRDefault="0033327C" w:rsidP="0033327C">
            <w:pPr>
              <w:rPr>
                <w:rFonts w:cs="Calibri"/>
                <w:color w:val="0F0F0F"/>
              </w:rPr>
            </w:pPr>
          </w:p>
        </w:tc>
      </w:tr>
      <w:tr w:rsidR="0033327C" w:rsidRPr="0033327C" w14:paraId="21A0E4CC" w14:textId="77777777" w:rsidTr="00AA63DB">
        <w:tc>
          <w:tcPr>
            <w:tcW w:w="2340" w:type="dxa"/>
            <w:gridSpan w:val="2"/>
            <w:tcBorders>
              <w:top w:val="nil"/>
              <w:left w:val="nil"/>
              <w:bottom w:val="nil"/>
              <w:right w:val="nil"/>
            </w:tcBorders>
          </w:tcPr>
          <w:p w14:paraId="3F54BC64" w14:textId="77777777" w:rsidR="0033327C" w:rsidRPr="0033327C" w:rsidRDefault="0033327C" w:rsidP="0033327C">
            <w:pPr>
              <w:rPr>
                <w:rFonts w:cs="Calibri"/>
                <w:b/>
                <w:bCs/>
                <w:color w:val="0F0F0F"/>
              </w:rPr>
            </w:pPr>
            <w:r w:rsidRPr="0033327C">
              <w:rPr>
                <w:rFonts w:cs="Calibri"/>
                <w:b/>
                <w:bCs/>
                <w:color w:val="0F0F0F"/>
              </w:rPr>
              <w:t>Datum opname</w:t>
            </w:r>
          </w:p>
        </w:tc>
        <w:tc>
          <w:tcPr>
            <w:tcW w:w="7020" w:type="dxa"/>
            <w:gridSpan w:val="4"/>
            <w:tcBorders>
              <w:top w:val="nil"/>
              <w:left w:val="nil"/>
              <w:bottom w:val="nil"/>
              <w:right w:val="nil"/>
            </w:tcBorders>
          </w:tcPr>
          <w:p w14:paraId="30CC1DD3" w14:textId="77777777" w:rsidR="0033327C" w:rsidRPr="0033327C" w:rsidRDefault="0033327C" w:rsidP="0033327C">
            <w:pPr>
              <w:rPr>
                <w:rFonts w:cs="Calibri"/>
                <w:color w:val="0F0F0F"/>
              </w:rPr>
            </w:pPr>
            <w:r w:rsidRPr="0033327C">
              <w:rPr>
                <w:rFonts w:cs="Calibri"/>
                <w:color w:val="0F0F0F"/>
              </w:rPr>
              <w:t>9 april 2007</w:t>
            </w:r>
          </w:p>
        </w:tc>
      </w:tr>
      <w:tr w:rsidR="0033327C" w:rsidRPr="0033327C" w14:paraId="7B2AB566" w14:textId="77777777" w:rsidTr="00AA63DB">
        <w:trPr>
          <w:trHeight w:hRule="exact" w:val="128"/>
        </w:trPr>
        <w:tc>
          <w:tcPr>
            <w:tcW w:w="2340" w:type="dxa"/>
            <w:gridSpan w:val="2"/>
            <w:tcBorders>
              <w:top w:val="nil"/>
              <w:left w:val="nil"/>
              <w:bottom w:val="nil"/>
              <w:right w:val="nil"/>
            </w:tcBorders>
          </w:tcPr>
          <w:p w14:paraId="347621FA"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330252AE" w14:textId="77777777" w:rsidR="0033327C" w:rsidRPr="0033327C" w:rsidRDefault="0033327C" w:rsidP="0033327C">
            <w:pPr>
              <w:rPr>
                <w:rFonts w:cs="Calibri"/>
                <w:color w:val="0F0F0F"/>
              </w:rPr>
            </w:pPr>
          </w:p>
        </w:tc>
      </w:tr>
      <w:tr w:rsidR="0033327C" w:rsidRPr="0033327C" w14:paraId="502D1264" w14:textId="77777777" w:rsidTr="00AA63DB">
        <w:tc>
          <w:tcPr>
            <w:tcW w:w="2340" w:type="dxa"/>
            <w:gridSpan w:val="2"/>
            <w:tcBorders>
              <w:top w:val="nil"/>
              <w:left w:val="nil"/>
              <w:bottom w:val="nil"/>
              <w:right w:val="nil"/>
            </w:tcBorders>
          </w:tcPr>
          <w:p w14:paraId="307E023E" w14:textId="77777777" w:rsidR="0033327C" w:rsidRPr="0033327C" w:rsidRDefault="0033327C" w:rsidP="0033327C">
            <w:pPr>
              <w:rPr>
                <w:rFonts w:cs="Calibri"/>
                <w:b/>
                <w:bCs/>
                <w:color w:val="0F0F0F"/>
              </w:rPr>
            </w:pPr>
            <w:r w:rsidRPr="0033327C">
              <w:rPr>
                <w:rFonts w:cs="Calibri"/>
                <w:b/>
                <w:bCs/>
                <w:color w:val="0F0F0F"/>
              </w:rPr>
              <w:t>Unieke aanduiding</w:t>
            </w:r>
          </w:p>
        </w:tc>
        <w:tc>
          <w:tcPr>
            <w:tcW w:w="7020" w:type="dxa"/>
            <w:gridSpan w:val="4"/>
            <w:tcBorders>
              <w:top w:val="nil"/>
              <w:left w:val="nil"/>
              <w:bottom w:val="nil"/>
              <w:right w:val="nil"/>
            </w:tcBorders>
          </w:tcPr>
          <w:p w14:paraId="6D28C57C" w14:textId="77777777" w:rsidR="0033327C" w:rsidRPr="0033327C" w:rsidRDefault="0033327C" w:rsidP="0033327C">
            <w:pPr>
              <w:rPr>
                <w:rFonts w:cs="Calibri"/>
                <w:color w:val="0F0F0F"/>
              </w:rPr>
            </w:pPr>
            <w:r w:rsidRPr="0033327C">
              <w:rPr>
                <w:rFonts w:cs="Calibri"/>
                <w:color w:val="0F0F0F"/>
              </w:rPr>
              <w:t>Identificatie zakelijk recht</w:t>
            </w:r>
          </w:p>
        </w:tc>
      </w:tr>
      <w:tr w:rsidR="0033327C" w:rsidRPr="0033327C" w14:paraId="263EC90D" w14:textId="77777777" w:rsidTr="00AA63DB">
        <w:trPr>
          <w:trHeight w:hRule="exact" w:val="128"/>
        </w:trPr>
        <w:tc>
          <w:tcPr>
            <w:tcW w:w="2340" w:type="dxa"/>
            <w:gridSpan w:val="2"/>
            <w:tcBorders>
              <w:top w:val="nil"/>
              <w:left w:val="nil"/>
              <w:bottom w:val="nil"/>
              <w:right w:val="nil"/>
            </w:tcBorders>
          </w:tcPr>
          <w:p w14:paraId="6C277957"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4166F7D7" w14:textId="77777777" w:rsidR="0033327C" w:rsidRPr="0033327C" w:rsidRDefault="0033327C" w:rsidP="0033327C">
            <w:pPr>
              <w:rPr>
                <w:rFonts w:cs="Calibri"/>
                <w:b/>
                <w:bCs/>
                <w:color w:val="0F0F0F"/>
              </w:rPr>
            </w:pPr>
          </w:p>
        </w:tc>
      </w:tr>
      <w:tr w:rsidR="0033327C" w:rsidRPr="0033327C" w14:paraId="3D7A01C9" w14:textId="77777777" w:rsidTr="00AA63DB">
        <w:tc>
          <w:tcPr>
            <w:tcW w:w="2340" w:type="dxa"/>
            <w:gridSpan w:val="2"/>
            <w:tcBorders>
              <w:top w:val="nil"/>
              <w:left w:val="nil"/>
              <w:bottom w:val="nil"/>
              <w:right w:val="nil"/>
            </w:tcBorders>
          </w:tcPr>
          <w:p w14:paraId="51B3B84F" w14:textId="77777777" w:rsidR="0033327C" w:rsidRPr="0033327C" w:rsidRDefault="0033327C" w:rsidP="0033327C">
            <w:pPr>
              <w:rPr>
                <w:rFonts w:cs="Calibri"/>
                <w:b/>
                <w:bCs/>
                <w:color w:val="0F0F0F"/>
              </w:rPr>
            </w:pPr>
            <w:r w:rsidRPr="0033327C">
              <w:rPr>
                <w:rFonts w:cs="Calibri"/>
                <w:b/>
                <w:bCs/>
                <w:color w:val="0F0F0F"/>
              </w:rPr>
              <w:t>Populatie</w:t>
            </w:r>
          </w:p>
        </w:tc>
        <w:tc>
          <w:tcPr>
            <w:tcW w:w="7020" w:type="dxa"/>
            <w:gridSpan w:val="4"/>
            <w:tcBorders>
              <w:top w:val="nil"/>
              <w:left w:val="nil"/>
              <w:bottom w:val="nil"/>
              <w:right w:val="nil"/>
            </w:tcBorders>
          </w:tcPr>
          <w:p w14:paraId="76B29E90" w14:textId="77777777" w:rsidR="0033327C" w:rsidRPr="0033327C" w:rsidRDefault="0033327C" w:rsidP="0033327C">
            <w:pPr>
              <w:rPr>
                <w:rFonts w:cs="Calibri"/>
                <w:color w:val="0F0F0F"/>
              </w:rPr>
            </w:pPr>
          </w:p>
        </w:tc>
      </w:tr>
      <w:tr w:rsidR="0033327C" w:rsidRPr="0033327C" w14:paraId="3FFCA3D9" w14:textId="77777777" w:rsidTr="00AA63DB">
        <w:trPr>
          <w:trHeight w:hRule="exact" w:val="128"/>
        </w:trPr>
        <w:tc>
          <w:tcPr>
            <w:tcW w:w="2340" w:type="dxa"/>
            <w:gridSpan w:val="2"/>
            <w:tcBorders>
              <w:top w:val="nil"/>
              <w:left w:val="nil"/>
              <w:bottom w:val="nil"/>
              <w:right w:val="nil"/>
            </w:tcBorders>
          </w:tcPr>
          <w:p w14:paraId="0CA33F15"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6DB7D1E8" w14:textId="77777777" w:rsidR="0033327C" w:rsidRPr="0033327C" w:rsidRDefault="0033327C" w:rsidP="0033327C">
            <w:pPr>
              <w:rPr>
                <w:rFonts w:cs="Calibri"/>
                <w:color w:val="0F0F0F"/>
              </w:rPr>
            </w:pPr>
          </w:p>
        </w:tc>
      </w:tr>
      <w:tr w:rsidR="0033327C" w:rsidRPr="0033327C" w14:paraId="2FFEF803" w14:textId="77777777" w:rsidTr="00AA63DB">
        <w:trPr>
          <w:trHeight w:hRule="exact" w:val="256"/>
        </w:trPr>
        <w:tc>
          <w:tcPr>
            <w:tcW w:w="2340" w:type="dxa"/>
            <w:gridSpan w:val="2"/>
            <w:tcBorders>
              <w:top w:val="nil"/>
              <w:left w:val="nil"/>
              <w:bottom w:val="nil"/>
              <w:right w:val="nil"/>
            </w:tcBorders>
          </w:tcPr>
          <w:p w14:paraId="5A268B54" w14:textId="77777777" w:rsidR="0033327C" w:rsidRPr="0033327C" w:rsidRDefault="0033327C" w:rsidP="0033327C">
            <w:pPr>
              <w:rPr>
                <w:rFonts w:cs="Calibri"/>
                <w:b/>
                <w:bCs/>
                <w:color w:val="0F0F0F"/>
              </w:rPr>
            </w:pPr>
            <w:r w:rsidRPr="0033327C">
              <w:rPr>
                <w:rFonts w:cs="Calibri"/>
                <w:b/>
                <w:bCs/>
                <w:color w:val="0F0F0F"/>
              </w:rPr>
              <w:t>Kwaliteitsbegrip</w:t>
            </w:r>
          </w:p>
        </w:tc>
        <w:tc>
          <w:tcPr>
            <w:tcW w:w="7020" w:type="dxa"/>
            <w:gridSpan w:val="4"/>
            <w:tcBorders>
              <w:top w:val="nil"/>
              <w:left w:val="nil"/>
              <w:bottom w:val="nil"/>
              <w:right w:val="nil"/>
            </w:tcBorders>
          </w:tcPr>
          <w:p w14:paraId="13BC0B02" w14:textId="77777777" w:rsidR="0033327C" w:rsidRPr="0033327C" w:rsidRDefault="0033327C" w:rsidP="0033327C">
            <w:pPr>
              <w:rPr>
                <w:rFonts w:cs="Calibri"/>
                <w:color w:val="0F0F0F"/>
              </w:rPr>
            </w:pPr>
          </w:p>
        </w:tc>
      </w:tr>
      <w:tr w:rsidR="0033327C" w:rsidRPr="0033327C" w14:paraId="08C6C427" w14:textId="77777777" w:rsidTr="00AA63DB">
        <w:trPr>
          <w:trHeight w:hRule="exact" w:val="256"/>
        </w:trPr>
        <w:tc>
          <w:tcPr>
            <w:tcW w:w="2340" w:type="dxa"/>
            <w:gridSpan w:val="2"/>
            <w:tcBorders>
              <w:top w:val="nil"/>
              <w:left w:val="nil"/>
              <w:bottom w:val="nil"/>
              <w:right w:val="nil"/>
            </w:tcBorders>
          </w:tcPr>
          <w:p w14:paraId="637D4BFA" w14:textId="77777777" w:rsidR="0033327C" w:rsidRPr="0033327C" w:rsidRDefault="0033327C" w:rsidP="0033327C">
            <w:pPr>
              <w:rPr>
                <w:rFonts w:cs="Calibri"/>
                <w:b/>
                <w:bCs/>
                <w:color w:val="0F0F0F"/>
              </w:rPr>
            </w:pPr>
          </w:p>
        </w:tc>
        <w:tc>
          <w:tcPr>
            <w:tcW w:w="7020" w:type="dxa"/>
            <w:gridSpan w:val="4"/>
            <w:tcBorders>
              <w:top w:val="nil"/>
              <w:left w:val="nil"/>
              <w:bottom w:val="nil"/>
              <w:right w:val="nil"/>
            </w:tcBorders>
          </w:tcPr>
          <w:p w14:paraId="58D89B32" w14:textId="77777777" w:rsidR="0033327C" w:rsidRPr="0033327C" w:rsidRDefault="0033327C" w:rsidP="0033327C">
            <w:pPr>
              <w:rPr>
                <w:rFonts w:cs="Calibri"/>
                <w:color w:val="0F0F0F"/>
              </w:rPr>
            </w:pPr>
          </w:p>
        </w:tc>
      </w:tr>
      <w:tr w:rsidR="0033327C" w:rsidRPr="0033327C" w14:paraId="6950257E" w14:textId="77777777" w:rsidTr="00AA63DB">
        <w:tc>
          <w:tcPr>
            <w:tcW w:w="2340" w:type="dxa"/>
            <w:gridSpan w:val="2"/>
            <w:tcBorders>
              <w:top w:val="nil"/>
              <w:left w:val="nil"/>
              <w:bottom w:val="nil"/>
              <w:right w:val="nil"/>
            </w:tcBorders>
          </w:tcPr>
          <w:p w14:paraId="4C5FD0BA" w14:textId="77777777" w:rsidR="0033327C" w:rsidRPr="0033327C" w:rsidRDefault="0033327C" w:rsidP="0033327C">
            <w:pPr>
              <w:rPr>
                <w:rFonts w:cs="Calibri"/>
                <w:b/>
                <w:bCs/>
                <w:color w:val="0F0F0F"/>
              </w:rPr>
            </w:pPr>
            <w:r w:rsidRPr="0033327C">
              <w:rPr>
                <w:rFonts w:cs="Calibri"/>
                <w:b/>
                <w:bCs/>
                <w:color w:val="0F0F0F"/>
              </w:rPr>
              <w:t>Overzicht attributen</w:t>
            </w:r>
          </w:p>
        </w:tc>
        <w:tc>
          <w:tcPr>
            <w:tcW w:w="7020" w:type="dxa"/>
            <w:gridSpan w:val="4"/>
            <w:tcBorders>
              <w:top w:val="nil"/>
              <w:left w:val="nil"/>
              <w:bottom w:val="nil"/>
              <w:right w:val="nil"/>
            </w:tcBorders>
          </w:tcPr>
          <w:p w14:paraId="12D75121" w14:textId="77777777" w:rsidR="0033327C" w:rsidRPr="0033327C" w:rsidRDefault="0033327C" w:rsidP="0033327C">
            <w:pPr>
              <w:rPr>
                <w:rFonts w:cs="Calibri"/>
                <w:b/>
                <w:bCs/>
                <w:color w:val="0F0F0F"/>
              </w:rPr>
            </w:pPr>
          </w:p>
        </w:tc>
      </w:tr>
      <w:tr w:rsidR="0033327C" w:rsidRPr="0033327C" w14:paraId="7741FCA2" w14:textId="77777777" w:rsidTr="00AA63DB">
        <w:tc>
          <w:tcPr>
            <w:tcW w:w="450" w:type="dxa"/>
            <w:tcBorders>
              <w:top w:val="nil"/>
              <w:left w:val="nil"/>
              <w:bottom w:val="nil"/>
              <w:right w:val="nil"/>
            </w:tcBorders>
          </w:tcPr>
          <w:p w14:paraId="42BB500E" w14:textId="77777777" w:rsidR="0033327C" w:rsidRPr="0033327C" w:rsidRDefault="0033327C" w:rsidP="0033327C">
            <w:pPr>
              <w:rPr>
                <w:rFonts w:cs="Calibri"/>
                <w:i/>
                <w:iCs/>
                <w:color w:val="0F0F0F"/>
              </w:rPr>
            </w:pPr>
            <w:bookmarkStart w:id="425" w:name="BKM_24A5065B_8919_42d8_90E5_0B9E0310B051"/>
          </w:p>
        </w:tc>
        <w:tc>
          <w:tcPr>
            <w:tcW w:w="2790" w:type="dxa"/>
            <w:gridSpan w:val="2"/>
            <w:tcBorders>
              <w:top w:val="nil"/>
              <w:left w:val="nil"/>
              <w:bottom w:val="nil"/>
              <w:right w:val="nil"/>
            </w:tcBorders>
          </w:tcPr>
          <w:p w14:paraId="26FAF78A" w14:textId="77777777" w:rsidR="0033327C" w:rsidRPr="0033327C" w:rsidRDefault="0033327C" w:rsidP="0033327C">
            <w:pPr>
              <w:rPr>
                <w:rFonts w:cs="Calibri"/>
                <w:color w:val="0F0F0F"/>
              </w:rPr>
            </w:pPr>
            <w:r w:rsidRPr="0033327C">
              <w:rPr>
                <w:rFonts w:cs="Calibri"/>
                <w:i/>
                <w:iCs/>
                <w:color w:val="0F0F0F"/>
              </w:rPr>
              <w:t>Attribuutnaam</w:t>
            </w:r>
          </w:p>
        </w:tc>
        <w:tc>
          <w:tcPr>
            <w:tcW w:w="4230" w:type="dxa"/>
            <w:tcBorders>
              <w:top w:val="nil"/>
              <w:left w:val="nil"/>
              <w:bottom w:val="nil"/>
              <w:right w:val="nil"/>
            </w:tcBorders>
          </w:tcPr>
          <w:p w14:paraId="04F7236E" w14:textId="77777777" w:rsidR="0033327C" w:rsidRPr="0033327C" w:rsidRDefault="0033327C" w:rsidP="0033327C">
            <w:pPr>
              <w:rPr>
                <w:rFonts w:cs="Calibri"/>
                <w:color w:val="0F0F0F"/>
              </w:rPr>
            </w:pPr>
            <w:r w:rsidRPr="0033327C">
              <w:rPr>
                <w:rFonts w:cs="Calibri"/>
                <w:i/>
                <w:iCs/>
                <w:color w:val="0F0F0F"/>
              </w:rPr>
              <w:t>Definitie</w:t>
            </w:r>
          </w:p>
        </w:tc>
        <w:tc>
          <w:tcPr>
            <w:tcW w:w="1080" w:type="dxa"/>
            <w:tcBorders>
              <w:top w:val="nil"/>
              <w:left w:val="nil"/>
              <w:bottom w:val="nil"/>
              <w:right w:val="nil"/>
            </w:tcBorders>
          </w:tcPr>
          <w:p w14:paraId="1816F294" w14:textId="77777777" w:rsidR="0033327C" w:rsidRPr="0033327C" w:rsidRDefault="0033327C" w:rsidP="0033327C">
            <w:pPr>
              <w:rPr>
                <w:rFonts w:cs="Calibri"/>
                <w:color w:val="0F0F0F"/>
              </w:rPr>
            </w:pPr>
            <w:r w:rsidRPr="0033327C">
              <w:rPr>
                <w:rFonts w:cs="Calibri"/>
                <w:i/>
                <w:iCs/>
                <w:color w:val="0F0F0F"/>
              </w:rPr>
              <w:t>Formaat</w:t>
            </w:r>
          </w:p>
        </w:tc>
        <w:tc>
          <w:tcPr>
            <w:tcW w:w="810" w:type="dxa"/>
            <w:tcBorders>
              <w:top w:val="nil"/>
              <w:left w:val="nil"/>
              <w:bottom w:val="nil"/>
              <w:right w:val="nil"/>
            </w:tcBorders>
          </w:tcPr>
          <w:p w14:paraId="4364D369" w14:textId="77777777" w:rsidR="0033327C" w:rsidRPr="0033327C" w:rsidRDefault="0033327C" w:rsidP="0033327C">
            <w:pPr>
              <w:rPr>
                <w:rFonts w:cs="Calibri"/>
                <w:i/>
                <w:iCs/>
                <w:color w:val="0F0F0F"/>
              </w:rPr>
            </w:pPr>
            <w:r w:rsidRPr="0033327C">
              <w:rPr>
                <w:rFonts w:cs="Calibri"/>
                <w:i/>
                <w:iCs/>
                <w:color w:val="0F0F0F"/>
              </w:rPr>
              <w:t>Kardi-</w:t>
            </w:r>
          </w:p>
          <w:p w14:paraId="0E0F2D1A" w14:textId="77777777" w:rsidR="0033327C" w:rsidRPr="0033327C" w:rsidRDefault="0033327C" w:rsidP="0033327C">
            <w:pPr>
              <w:rPr>
                <w:rFonts w:cs="Calibri"/>
                <w:color w:val="0F0F0F"/>
              </w:rPr>
            </w:pPr>
            <w:r w:rsidRPr="0033327C">
              <w:rPr>
                <w:rFonts w:cs="Calibri"/>
                <w:i/>
                <w:iCs/>
                <w:color w:val="0F0F0F"/>
              </w:rPr>
              <w:t>naliteit</w:t>
            </w:r>
          </w:p>
        </w:tc>
      </w:tr>
      <w:tr w:rsidR="0033327C" w:rsidRPr="0033327C" w14:paraId="6CAA75B1" w14:textId="77777777" w:rsidTr="00AA63DB">
        <w:tc>
          <w:tcPr>
            <w:tcW w:w="450" w:type="dxa"/>
            <w:tcBorders>
              <w:top w:val="nil"/>
              <w:left w:val="nil"/>
              <w:bottom w:val="nil"/>
              <w:right w:val="nil"/>
            </w:tcBorders>
          </w:tcPr>
          <w:p w14:paraId="3985C9EA" w14:textId="77777777" w:rsidR="0033327C" w:rsidRPr="0033327C" w:rsidRDefault="0033327C" w:rsidP="0033327C">
            <w:pPr>
              <w:rPr>
                <w:rFonts w:cs="Calibri"/>
                <w:color w:val="0F0F0F"/>
              </w:rPr>
            </w:pPr>
          </w:p>
        </w:tc>
        <w:tc>
          <w:tcPr>
            <w:tcW w:w="2790" w:type="dxa"/>
            <w:gridSpan w:val="2"/>
            <w:tcBorders>
              <w:top w:val="nil"/>
              <w:left w:val="nil"/>
              <w:bottom w:val="nil"/>
              <w:right w:val="nil"/>
            </w:tcBorders>
          </w:tcPr>
          <w:p w14:paraId="5C9FE19C"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Identificatie zakelijk recht</w:t>
            </w:r>
            <w:r w:rsidRPr="0033327C">
              <w:rPr>
                <w:color w:val="FF0000"/>
                <w:u w:val="single"/>
              </w:rPr>
              <w:fldChar w:fldCharType="end"/>
            </w:r>
          </w:p>
        </w:tc>
        <w:tc>
          <w:tcPr>
            <w:tcW w:w="4230" w:type="dxa"/>
            <w:tcBorders>
              <w:top w:val="nil"/>
              <w:left w:val="nil"/>
              <w:bottom w:val="nil"/>
              <w:right w:val="nil"/>
            </w:tcBorders>
          </w:tcPr>
          <w:p w14:paraId="7C9F0213" w14:textId="77777777" w:rsidR="0033327C" w:rsidRPr="0033327C" w:rsidRDefault="0033327C" w:rsidP="0033327C">
            <w:pPr>
              <w:rPr>
                <w:rFonts w:cs="Calibri"/>
                <w:color w:val="FF0000"/>
              </w:rPr>
            </w:pPr>
            <w:r w:rsidRPr="0033327C">
              <w:fldChar w:fldCharType="begin" w:fldLock="1"/>
            </w:r>
            <w:r w:rsidRPr="0033327C">
              <w:instrText xml:space="preserve">MERGEFIELD </w:instrText>
            </w:r>
            <w:r w:rsidRPr="0033327C">
              <w:rPr>
                <w:rFonts w:cs="Calibri"/>
              </w:rPr>
              <w:instrText>Att.Notes</w:instrText>
            </w:r>
            <w:r w:rsidRPr="0033327C">
              <w:fldChar w:fldCharType="separate"/>
            </w:r>
            <w:r w:rsidRPr="0033327C">
              <w:rPr>
                <w:rFonts w:cs="Calibri"/>
              </w:rPr>
              <w:t>Een door het Kadaster toegekende landelijk uniek nummer aan een recht.</w:t>
            </w:r>
            <w:r w:rsidRPr="0033327C">
              <w:fldChar w:fldCharType="end"/>
            </w:r>
          </w:p>
        </w:tc>
        <w:tc>
          <w:tcPr>
            <w:tcW w:w="1080" w:type="dxa"/>
            <w:tcBorders>
              <w:top w:val="nil"/>
              <w:left w:val="nil"/>
              <w:bottom w:val="nil"/>
              <w:right w:val="nil"/>
            </w:tcBorders>
          </w:tcPr>
          <w:p w14:paraId="7B1F7C06"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NEN3610ID</w:t>
            </w:r>
            <w:r w:rsidRPr="0033327C">
              <w:rPr>
                <w:color w:val="FF0000"/>
                <w:u w:val="single"/>
              </w:rPr>
              <w:fldChar w:fldCharType="end"/>
            </w:r>
          </w:p>
        </w:tc>
        <w:tc>
          <w:tcPr>
            <w:tcW w:w="810" w:type="dxa"/>
            <w:tcBorders>
              <w:top w:val="nil"/>
              <w:left w:val="nil"/>
              <w:bottom w:val="nil"/>
              <w:right w:val="nil"/>
            </w:tcBorders>
          </w:tcPr>
          <w:p w14:paraId="01E5EC64"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425"/>
      </w:tr>
      <w:tr w:rsidR="0033327C" w:rsidRPr="0033327C" w14:paraId="5A4B2167" w14:textId="77777777" w:rsidTr="00AA63DB">
        <w:tc>
          <w:tcPr>
            <w:tcW w:w="450" w:type="dxa"/>
            <w:tcBorders>
              <w:top w:val="nil"/>
              <w:left w:val="nil"/>
              <w:bottom w:val="nil"/>
              <w:right w:val="nil"/>
            </w:tcBorders>
          </w:tcPr>
          <w:p w14:paraId="6271FE70" w14:textId="77777777" w:rsidR="0033327C" w:rsidRPr="0033327C" w:rsidRDefault="0033327C" w:rsidP="0033327C">
            <w:pPr>
              <w:rPr>
                <w:rFonts w:cs="Calibri"/>
                <w:color w:val="0F0F0F"/>
              </w:rPr>
            </w:pPr>
            <w:bookmarkStart w:id="426" w:name="BKM_849744DC_6CAF_4432_8A26_AEF00D9D520D"/>
          </w:p>
        </w:tc>
        <w:tc>
          <w:tcPr>
            <w:tcW w:w="2790" w:type="dxa"/>
            <w:gridSpan w:val="2"/>
            <w:tcBorders>
              <w:top w:val="nil"/>
              <w:left w:val="nil"/>
              <w:bottom w:val="nil"/>
              <w:right w:val="nil"/>
            </w:tcBorders>
          </w:tcPr>
          <w:p w14:paraId="4A3AF843" w14:textId="77777777" w:rsidR="0033327C" w:rsidRPr="0033327C" w:rsidRDefault="0033327C" w:rsidP="0033327C">
            <w:pPr>
              <w:rPr>
                <w:rFonts w:cs="Calibri"/>
                <w:color w:val="0F0F0F"/>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Aard zakelijk recht</w:t>
            </w:r>
            <w:r w:rsidRPr="0033327C">
              <w:rPr>
                <w:color w:val="FF0000"/>
                <w:u w:val="single"/>
              </w:rPr>
              <w:fldChar w:fldCharType="end"/>
            </w:r>
          </w:p>
        </w:tc>
        <w:tc>
          <w:tcPr>
            <w:tcW w:w="4230" w:type="dxa"/>
            <w:tcBorders>
              <w:top w:val="nil"/>
              <w:left w:val="nil"/>
              <w:bottom w:val="nil"/>
              <w:right w:val="nil"/>
            </w:tcBorders>
          </w:tcPr>
          <w:p w14:paraId="5352F98E" w14:textId="77777777" w:rsidR="0033327C" w:rsidRPr="0033327C" w:rsidRDefault="0033327C" w:rsidP="0033327C">
            <w:pPr>
              <w:rPr>
                <w:rFonts w:cs="Calibri"/>
                <w:color w:val="0F0F0F"/>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Een aanduiding voor de aard van het recht.</w:t>
            </w:r>
            <w:r w:rsidRPr="0033327C">
              <w:rPr>
                <w:color w:val="FF0000"/>
                <w:u w:val="single"/>
              </w:rPr>
              <w:fldChar w:fldCharType="end"/>
            </w:r>
          </w:p>
        </w:tc>
        <w:tc>
          <w:tcPr>
            <w:tcW w:w="1080" w:type="dxa"/>
            <w:tcBorders>
              <w:top w:val="nil"/>
              <w:left w:val="nil"/>
              <w:bottom w:val="nil"/>
              <w:right w:val="nil"/>
            </w:tcBorders>
          </w:tcPr>
          <w:p w14:paraId="313CA6E9" w14:textId="77777777" w:rsidR="0033327C" w:rsidRPr="0033327C" w:rsidRDefault="0033327C" w:rsidP="0033327C">
            <w:pPr>
              <w:rPr>
                <w:rFonts w:cs="Calibri"/>
                <w:u w:val="single"/>
              </w:rPr>
            </w:pPr>
            <w:r w:rsidRPr="0033327C">
              <w:rPr>
                <w:color w:val="FF0000"/>
                <w:u w:val="single"/>
              </w:rPr>
              <w:t>AARD ZAKELIJK RECHT</w:t>
            </w:r>
          </w:p>
        </w:tc>
        <w:tc>
          <w:tcPr>
            <w:tcW w:w="810" w:type="dxa"/>
            <w:tcBorders>
              <w:top w:val="nil"/>
              <w:left w:val="nil"/>
              <w:bottom w:val="nil"/>
              <w:right w:val="nil"/>
            </w:tcBorders>
          </w:tcPr>
          <w:p w14:paraId="7EDC08D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1</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426"/>
      </w:tr>
      <w:tr w:rsidR="0033327C" w:rsidRPr="0033327C" w14:paraId="3B322C67" w14:textId="77777777" w:rsidTr="00AA63DB">
        <w:tc>
          <w:tcPr>
            <w:tcW w:w="450" w:type="dxa"/>
            <w:tcBorders>
              <w:top w:val="nil"/>
              <w:left w:val="nil"/>
              <w:bottom w:val="nil"/>
              <w:right w:val="nil"/>
            </w:tcBorders>
          </w:tcPr>
          <w:p w14:paraId="0F4D406A" w14:textId="77777777" w:rsidR="0033327C" w:rsidRPr="0033327C" w:rsidRDefault="0033327C" w:rsidP="0033327C">
            <w:pPr>
              <w:rPr>
                <w:rFonts w:cs="Calibri"/>
                <w:color w:val="0F0F0F"/>
              </w:rPr>
            </w:pPr>
            <w:bookmarkStart w:id="427" w:name="BKM_86FAF41B_71BB_413a_8993_006A96097E2A"/>
          </w:p>
        </w:tc>
        <w:tc>
          <w:tcPr>
            <w:tcW w:w="2790" w:type="dxa"/>
            <w:gridSpan w:val="2"/>
            <w:tcBorders>
              <w:top w:val="nil"/>
              <w:left w:val="nil"/>
              <w:bottom w:val="nil"/>
              <w:right w:val="nil"/>
            </w:tcBorders>
          </w:tcPr>
          <w:p w14:paraId="21ACEDB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Ingangsdatum recht</w:t>
            </w:r>
            <w:r w:rsidRPr="0033327C">
              <w:fldChar w:fldCharType="end"/>
            </w:r>
          </w:p>
        </w:tc>
        <w:tc>
          <w:tcPr>
            <w:tcW w:w="4230" w:type="dxa"/>
            <w:tcBorders>
              <w:top w:val="nil"/>
              <w:left w:val="nil"/>
              <w:bottom w:val="nil"/>
              <w:right w:val="nil"/>
            </w:tcBorders>
          </w:tcPr>
          <w:p w14:paraId="02292D3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datum waarop de notariële akte is ingeschreven of anderszins een brondocument waar het zakelijk recht op berust is ingeschreven.</w:t>
            </w:r>
            <w:r w:rsidRPr="0033327C">
              <w:fldChar w:fldCharType="end"/>
            </w:r>
          </w:p>
        </w:tc>
        <w:tc>
          <w:tcPr>
            <w:tcW w:w="1080" w:type="dxa"/>
            <w:tcBorders>
              <w:top w:val="nil"/>
              <w:left w:val="nil"/>
              <w:bottom w:val="nil"/>
              <w:right w:val="nil"/>
            </w:tcBorders>
          </w:tcPr>
          <w:p w14:paraId="00B8BB14"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DatumMogelijkOnvolledig</w:t>
            </w:r>
            <w:r w:rsidRPr="0033327C">
              <w:fldChar w:fldCharType="end"/>
            </w:r>
          </w:p>
        </w:tc>
        <w:tc>
          <w:tcPr>
            <w:tcW w:w="810" w:type="dxa"/>
            <w:tcBorders>
              <w:top w:val="nil"/>
              <w:left w:val="nil"/>
              <w:bottom w:val="nil"/>
              <w:right w:val="nil"/>
            </w:tcBorders>
          </w:tcPr>
          <w:p w14:paraId="49ED99CD"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427"/>
      </w:tr>
      <w:tr w:rsidR="0033327C" w:rsidRPr="0033327C" w14:paraId="15A0DE37" w14:textId="77777777" w:rsidTr="00AA63DB">
        <w:tc>
          <w:tcPr>
            <w:tcW w:w="450" w:type="dxa"/>
            <w:tcBorders>
              <w:top w:val="nil"/>
              <w:left w:val="nil"/>
              <w:bottom w:val="nil"/>
              <w:right w:val="nil"/>
            </w:tcBorders>
          </w:tcPr>
          <w:p w14:paraId="0EDE3779" w14:textId="77777777" w:rsidR="0033327C" w:rsidRPr="0033327C" w:rsidRDefault="0033327C" w:rsidP="0033327C">
            <w:pPr>
              <w:rPr>
                <w:rFonts w:cs="Calibri"/>
                <w:color w:val="0F0F0F"/>
              </w:rPr>
            </w:pPr>
            <w:bookmarkStart w:id="428" w:name="BKM_51E43412_915A_4714_8567_0AB4AB7C0717"/>
          </w:p>
        </w:tc>
        <w:tc>
          <w:tcPr>
            <w:tcW w:w="2790" w:type="dxa"/>
            <w:gridSpan w:val="2"/>
            <w:tcBorders>
              <w:top w:val="nil"/>
              <w:left w:val="nil"/>
              <w:bottom w:val="nil"/>
              <w:right w:val="nil"/>
            </w:tcBorders>
          </w:tcPr>
          <w:p w14:paraId="7E02DE71"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Att.Name</w:instrText>
            </w:r>
            <w:r w:rsidRPr="0033327C">
              <w:fldChar w:fldCharType="separate"/>
            </w:r>
            <w:r w:rsidRPr="0033327C">
              <w:rPr>
                <w:rFonts w:cs="Calibri"/>
                <w:color w:val="0F0F0F"/>
              </w:rPr>
              <w:t>Einddatum recht</w:t>
            </w:r>
            <w:r w:rsidRPr="0033327C">
              <w:fldChar w:fldCharType="end"/>
            </w:r>
          </w:p>
        </w:tc>
        <w:tc>
          <w:tcPr>
            <w:tcW w:w="4230" w:type="dxa"/>
            <w:tcBorders>
              <w:top w:val="nil"/>
              <w:left w:val="nil"/>
              <w:bottom w:val="nil"/>
              <w:right w:val="nil"/>
            </w:tcBorders>
          </w:tcPr>
          <w:p w14:paraId="4F1C8BD0"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Att.Notes</w:instrText>
            </w:r>
            <w:r w:rsidRPr="0033327C">
              <w:fldChar w:fldCharType="separate"/>
            </w:r>
            <w:r w:rsidRPr="0033327C">
              <w:rPr>
                <w:rFonts w:cs="Calibri"/>
                <w:color w:val="0F0F0F"/>
              </w:rPr>
              <w:t>De laatste dag waarop het recht volgens het brondocument, op grond waarvan het recht is opgevoerd, nog van toepassing zal zijn.</w:t>
            </w:r>
            <w:r w:rsidRPr="0033327C">
              <w:fldChar w:fldCharType="end"/>
            </w:r>
          </w:p>
        </w:tc>
        <w:tc>
          <w:tcPr>
            <w:tcW w:w="1080" w:type="dxa"/>
            <w:tcBorders>
              <w:top w:val="nil"/>
              <w:left w:val="nil"/>
              <w:bottom w:val="nil"/>
              <w:right w:val="nil"/>
            </w:tcBorders>
          </w:tcPr>
          <w:p w14:paraId="152C80A8" w14:textId="77777777" w:rsidR="0033327C" w:rsidRPr="0033327C" w:rsidRDefault="0033327C" w:rsidP="0033327C">
            <w:pPr>
              <w:rPr>
                <w:rFonts w:cs="Calibri"/>
              </w:rPr>
            </w:pPr>
            <w:r w:rsidRPr="0033327C">
              <w:fldChar w:fldCharType="begin" w:fldLock="1"/>
            </w:r>
            <w:r w:rsidRPr="0033327C">
              <w:instrText xml:space="preserve">MERGEFIELD </w:instrText>
            </w:r>
            <w:r w:rsidRPr="0033327C">
              <w:rPr>
                <w:rFonts w:cs="Calibri"/>
              </w:rPr>
              <w:instrText>Att.Type</w:instrText>
            </w:r>
            <w:r w:rsidRPr="0033327C">
              <w:fldChar w:fldCharType="separate"/>
            </w:r>
            <w:r w:rsidRPr="0033327C">
              <w:rPr>
                <w:rFonts w:cs="Calibri"/>
              </w:rPr>
              <w:t>DatumMogelijkOnvolledig</w:t>
            </w:r>
            <w:r w:rsidRPr="0033327C">
              <w:fldChar w:fldCharType="end"/>
            </w:r>
          </w:p>
        </w:tc>
        <w:tc>
          <w:tcPr>
            <w:tcW w:w="810" w:type="dxa"/>
            <w:tcBorders>
              <w:top w:val="nil"/>
              <w:left w:val="nil"/>
              <w:bottom w:val="nil"/>
              <w:right w:val="nil"/>
            </w:tcBorders>
          </w:tcPr>
          <w:p w14:paraId="67507B8E"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Att.LowerBound</w:instrText>
            </w:r>
            <w:r w:rsidRPr="0033327C">
              <w:fldChar w:fldCharType="separate"/>
            </w:r>
            <w:r w:rsidRPr="0033327C">
              <w:rPr>
                <w:rFonts w:cs="Calibri"/>
                <w:color w:val="0F0F0F"/>
              </w:rPr>
              <w:t>0</w:t>
            </w:r>
            <w:r w:rsidRPr="0033327C">
              <w:fldChar w:fldCharType="end"/>
            </w:r>
            <w:r w:rsidRPr="0033327C">
              <w:rPr>
                <w:rFonts w:cs="Calibri"/>
                <w:color w:val="0F0F0F"/>
              </w:rPr>
              <w:t xml:space="preserve"> - </w:t>
            </w:r>
            <w:r w:rsidRPr="0033327C">
              <w:rPr>
                <w:rFonts w:cs="Calibri"/>
                <w:color w:val="0F0F0F"/>
              </w:rPr>
              <w:fldChar w:fldCharType="begin" w:fldLock="1"/>
            </w:r>
            <w:r w:rsidRPr="0033327C">
              <w:rPr>
                <w:rFonts w:cs="Calibri"/>
                <w:color w:val="0F0F0F"/>
              </w:rPr>
              <w:instrText>MERGEFIELD Att.UpperBound</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p>
        </w:tc>
        <w:bookmarkEnd w:id="428"/>
      </w:tr>
    </w:tbl>
    <w:p w14:paraId="57799F79"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33327C" w:rsidRPr="0033327C" w14:paraId="29D71B0A" w14:textId="77777777" w:rsidTr="00AA63DB">
        <w:tc>
          <w:tcPr>
            <w:tcW w:w="9360" w:type="dxa"/>
            <w:gridSpan w:val="3"/>
            <w:tcBorders>
              <w:top w:val="nil"/>
              <w:left w:val="nil"/>
              <w:bottom w:val="nil"/>
              <w:right w:val="nil"/>
            </w:tcBorders>
          </w:tcPr>
          <w:p w14:paraId="6FE7C756" w14:textId="77777777" w:rsidR="0033327C" w:rsidRPr="0033327C" w:rsidRDefault="0033327C" w:rsidP="0033327C">
            <w:pPr>
              <w:rPr>
                <w:rFonts w:cs="Calibri"/>
                <w:color w:val="0F0F0F"/>
              </w:rPr>
            </w:pPr>
            <w:r w:rsidRPr="0033327C">
              <w:rPr>
                <w:rFonts w:cs="Calibri"/>
                <w:b/>
                <w:bCs/>
                <w:color w:val="0F0F0F"/>
              </w:rPr>
              <w:t>Overzicht relaties</w:t>
            </w:r>
          </w:p>
        </w:tc>
      </w:tr>
      <w:tr w:rsidR="0033327C" w:rsidRPr="0033327C" w14:paraId="63B3FBC6" w14:textId="77777777" w:rsidTr="00AA63DB">
        <w:tc>
          <w:tcPr>
            <w:tcW w:w="450" w:type="dxa"/>
            <w:tcBorders>
              <w:top w:val="nil"/>
              <w:left w:val="nil"/>
              <w:bottom w:val="nil"/>
              <w:right w:val="nil"/>
            </w:tcBorders>
          </w:tcPr>
          <w:p w14:paraId="3C351E95" w14:textId="77777777" w:rsidR="0033327C" w:rsidRPr="0033327C" w:rsidRDefault="0033327C" w:rsidP="0033327C">
            <w:pPr>
              <w:rPr>
                <w:rFonts w:cs="Calibri"/>
                <w:i/>
                <w:iCs/>
                <w:color w:val="0F0F0F"/>
              </w:rPr>
            </w:pPr>
          </w:p>
        </w:tc>
        <w:tc>
          <w:tcPr>
            <w:tcW w:w="2790" w:type="dxa"/>
            <w:tcBorders>
              <w:top w:val="nil"/>
              <w:left w:val="nil"/>
              <w:bottom w:val="nil"/>
              <w:right w:val="nil"/>
            </w:tcBorders>
          </w:tcPr>
          <w:p w14:paraId="5CE30CB3" w14:textId="77777777" w:rsidR="0033327C" w:rsidRPr="0033327C" w:rsidRDefault="0033327C" w:rsidP="0033327C">
            <w:pPr>
              <w:rPr>
                <w:rFonts w:cs="Calibri"/>
                <w:i/>
                <w:iCs/>
                <w:color w:val="0F0F0F"/>
              </w:rPr>
            </w:pPr>
            <w:r w:rsidRPr="0033327C">
              <w:rPr>
                <w:rFonts w:cs="Calibri"/>
                <w:i/>
                <w:iCs/>
                <w:color w:val="0F0F0F"/>
              </w:rPr>
              <w:t>Relatienaam met</w:t>
            </w:r>
          </w:p>
          <w:p w14:paraId="0D6B0F50" w14:textId="77777777" w:rsidR="0033327C" w:rsidRPr="0033327C" w:rsidRDefault="0033327C" w:rsidP="0033327C">
            <w:pPr>
              <w:rPr>
                <w:rFonts w:cs="Calibri"/>
                <w:color w:val="0F0F0F"/>
              </w:rPr>
            </w:pPr>
            <w:r w:rsidRPr="0033327C">
              <w:rPr>
                <w:rFonts w:cs="Calibri"/>
                <w:i/>
                <w:iCs/>
                <w:color w:val="0F0F0F"/>
              </w:rPr>
              <w:t>kardinaliteiten</w:t>
            </w:r>
          </w:p>
        </w:tc>
        <w:tc>
          <w:tcPr>
            <w:tcW w:w="6120" w:type="dxa"/>
            <w:tcBorders>
              <w:top w:val="nil"/>
              <w:left w:val="nil"/>
              <w:bottom w:val="nil"/>
              <w:right w:val="nil"/>
            </w:tcBorders>
          </w:tcPr>
          <w:p w14:paraId="5F373332" w14:textId="77777777" w:rsidR="0033327C" w:rsidRPr="0033327C" w:rsidRDefault="0033327C" w:rsidP="0033327C">
            <w:pPr>
              <w:rPr>
                <w:rFonts w:cs="Calibri"/>
                <w:color w:val="0F0F0F"/>
              </w:rPr>
            </w:pPr>
            <w:r w:rsidRPr="0033327C">
              <w:rPr>
                <w:rFonts w:cs="Calibri"/>
                <w:i/>
                <w:iCs/>
                <w:color w:val="0F0F0F"/>
              </w:rPr>
              <w:t>Definitie</w:t>
            </w:r>
          </w:p>
        </w:tc>
      </w:tr>
      <w:tr w:rsidR="0033327C" w:rsidRPr="0033327C" w14:paraId="4EC9D335" w14:textId="77777777" w:rsidTr="00AA63DB">
        <w:trPr>
          <w:trHeight w:hRule="exact" w:val="128"/>
        </w:trPr>
        <w:tc>
          <w:tcPr>
            <w:tcW w:w="450" w:type="dxa"/>
            <w:tcBorders>
              <w:top w:val="nil"/>
              <w:left w:val="nil"/>
              <w:bottom w:val="nil"/>
              <w:right w:val="nil"/>
            </w:tcBorders>
          </w:tcPr>
          <w:p w14:paraId="0ACEC961"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A1037AD"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1B34AC7C" w14:textId="77777777" w:rsidR="0033327C" w:rsidRPr="0033327C" w:rsidRDefault="0033327C" w:rsidP="0033327C">
            <w:pPr>
              <w:rPr>
                <w:rFonts w:cs="Calibri"/>
                <w:color w:val="0F0F0F"/>
              </w:rPr>
            </w:pPr>
          </w:p>
        </w:tc>
      </w:tr>
      <w:tr w:rsidR="0033327C" w:rsidRPr="0033327C" w14:paraId="6AB5379A" w14:textId="77777777" w:rsidTr="00AA63DB">
        <w:tc>
          <w:tcPr>
            <w:tcW w:w="450" w:type="dxa"/>
            <w:tcBorders>
              <w:top w:val="nil"/>
              <w:left w:val="nil"/>
              <w:bottom w:val="nil"/>
              <w:right w:val="nil"/>
            </w:tcBorders>
          </w:tcPr>
          <w:p w14:paraId="2FB88101"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439DAA7"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Element.Name</w:instrText>
            </w:r>
            <w:r w:rsidRPr="0033327C">
              <w:fldChar w:fldCharType="separate"/>
            </w:r>
            <w:r w:rsidRPr="0033327C">
              <w:rPr>
                <w:rFonts w:cs="Calibri"/>
                <w:color w:val="0F0F0F"/>
              </w:rPr>
              <w:t>ZAKELIJK RECHT</w:t>
            </w:r>
            <w:r w:rsidRPr="0033327C">
              <w:fldChar w:fldCharType="end"/>
            </w: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ConnSource.Cardinality</w:instrText>
            </w:r>
            <w:r w:rsidRPr="0033327C">
              <w:rPr>
                <w:rFonts w:cs="Calibri"/>
                <w:color w:val="0F0F0F"/>
              </w:rPr>
              <w:fldChar w:fldCharType="separate"/>
            </w:r>
            <w:r w:rsidRPr="0033327C">
              <w:rPr>
                <w:rFonts w:cs="Calibri"/>
                <w:color w:val="0F0F0F"/>
              </w:rPr>
              <w:t>1..*</w:t>
            </w:r>
            <w:r w:rsidRPr="0033327C">
              <w:rPr>
                <w:rFonts w:cs="Calibri"/>
                <w:color w:val="0F0F0F"/>
              </w:rPr>
              <w:fldChar w:fldCharType="end"/>
            </w:r>
            <w:r w:rsidRPr="0033327C">
              <w:rPr>
                <w:rFonts w:cs="Calibri"/>
                <w:color w:val="0F0F0F"/>
              </w:rPr>
              <w:t>]</w:t>
            </w:r>
          </w:p>
          <w:p w14:paraId="4A8629F6" w14:textId="77777777" w:rsidR="0033327C" w:rsidRPr="0033327C" w:rsidRDefault="0033327C" w:rsidP="0033327C">
            <w:pPr>
              <w:rPr>
                <w:rFonts w:cs="Calibri"/>
                <w:color w:val="0F0F0F"/>
              </w:rPr>
            </w:pPr>
            <w:r w:rsidRPr="0033327C">
              <w:rPr>
                <w:rFonts w:cs="Calibri"/>
                <w:color w:val="0F0F0F"/>
              </w:rPr>
              <w:t xml:space="preserve">  </w:t>
            </w:r>
            <w:r w:rsidRPr="0033327C">
              <w:rPr>
                <w:rFonts w:cs="Calibri"/>
                <w:color w:val="0F0F0F"/>
              </w:rPr>
              <w:fldChar w:fldCharType="begin" w:fldLock="1"/>
            </w:r>
            <w:r w:rsidRPr="0033327C">
              <w:rPr>
                <w:rFonts w:cs="Calibri"/>
                <w:color w:val="0F0F0F"/>
              </w:rPr>
              <w:instrText>MERGEFIELD Connector.Name</w:instrText>
            </w:r>
            <w:r w:rsidRPr="0033327C">
              <w:rPr>
                <w:rFonts w:cs="Calibri"/>
                <w:color w:val="0F0F0F"/>
              </w:rPr>
              <w:fldChar w:fldCharType="separate"/>
            </w:r>
            <w:r w:rsidRPr="0033327C">
              <w:rPr>
                <w:rFonts w:cs="Calibri"/>
                <w:color w:val="0F0F0F"/>
              </w:rPr>
              <w:t>betreft</w:t>
            </w:r>
            <w:r w:rsidRPr="0033327C">
              <w:rPr>
                <w:rFonts w:cs="Calibri"/>
                <w:color w:val="0F0F0F"/>
              </w:rPr>
              <w:fldChar w:fldCharType="end"/>
            </w:r>
          </w:p>
          <w:p w14:paraId="18048E6C" w14:textId="77777777" w:rsidR="0033327C" w:rsidRPr="0033327C" w:rsidRDefault="0033327C" w:rsidP="0033327C">
            <w:pPr>
              <w:rPr>
                <w:rFonts w:cs="Calibri"/>
                <w:color w:val="0F0F0F"/>
              </w:rPr>
            </w:pPr>
            <w:r w:rsidRPr="0033327C">
              <w:rPr>
                <w:rFonts w:cs="Calibri"/>
                <w:color w:val="0F0F0F"/>
              </w:rPr>
              <w:fldChar w:fldCharType="begin" w:fldLock="1"/>
            </w:r>
            <w:r w:rsidRPr="0033327C">
              <w:rPr>
                <w:rFonts w:cs="Calibri"/>
                <w:color w:val="0F0F0F"/>
              </w:rPr>
              <w:instrText>MERGEFIELD Element.Name</w:instrText>
            </w:r>
            <w:r w:rsidRPr="0033327C">
              <w:rPr>
                <w:rFonts w:cs="Calibri"/>
                <w:color w:val="0F0F0F"/>
              </w:rPr>
              <w:fldChar w:fldCharType="separate"/>
            </w:r>
            <w:r w:rsidRPr="0033327C">
              <w:rPr>
                <w:rFonts w:cs="Calibri"/>
                <w:color w:val="0F0F0F"/>
              </w:rPr>
              <w:t>KADASTRALE ONROERENDE ZAAK</w:t>
            </w:r>
            <w:r w:rsidRPr="0033327C">
              <w:rPr>
                <w:rFonts w:cs="Calibri"/>
                <w:color w:val="0F0F0F"/>
              </w:rPr>
              <w:fldChar w:fldCharType="end"/>
            </w:r>
            <w:r w:rsidRPr="0033327C">
              <w:rPr>
                <w:rFonts w:cs="Calibri"/>
                <w:color w:val="0F0F0F"/>
              </w:rPr>
              <w:t xml:space="preserve">  [</w:t>
            </w:r>
            <w:r w:rsidRPr="0033327C">
              <w:rPr>
                <w:rFonts w:cs="Calibri"/>
                <w:color w:val="FF0000"/>
                <w:u w:val="single"/>
              </w:rPr>
              <w:fldChar w:fldCharType="begin" w:fldLock="1"/>
            </w:r>
            <w:r w:rsidRPr="0033327C">
              <w:rPr>
                <w:rFonts w:cs="Calibri"/>
                <w:color w:val="FF0000"/>
                <w:u w:val="single"/>
              </w:rPr>
              <w:instrText>MERGEFIELD ConnTarget.Cardinality</w:instrText>
            </w:r>
            <w:r w:rsidRPr="0033327C">
              <w:rPr>
                <w:rFonts w:cs="Calibri"/>
                <w:color w:val="FF0000"/>
                <w:u w:val="single"/>
              </w:rPr>
              <w:fldChar w:fldCharType="separate"/>
            </w:r>
            <w:r w:rsidRPr="0033327C">
              <w:rPr>
                <w:rFonts w:cs="Calibri"/>
                <w:color w:val="FF0000"/>
                <w:u w:val="single"/>
              </w:rPr>
              <w:t>0..1</w:t>
            </w:r>
            <w:r w:rsidRPr="0033327C">
              <w:rPr>
                <w:rFonts w:cs="Calibri"/>
                <w:color w:val="FF0000"/>
                <w:u w:val="single"/>
              </w:rPr>
              <w:fldChar w:fldCharType="end"/>
            </w:r>
            <w:r w:rsidRPr="0033327C">
              <w:rPr>
                <w:rFonts w:cs="Calibri"/>
                <w:color w:val="FF0000"/>
                <w:u w:val="single"/>
              </w:rPr>
              <w:t>]</w:t>
            </w:r>
          </w:p>
        </w:tc>
        <w:tc>
          <w:tcPr>
            <w:tcW w:w="6120" w:type="dxa"/>
            <w:tcBorders>
              <w:top w:val="nil"/>
              <w:left w:val="nil"/>
              <w:bottom w:val="nil"/>
              <w:right w:val="nil"/>
            </w:tcBorders>
          </w:tcPr>
          <w:p w14:paraId="01D886BA" w14:textId="77777777" w:rsidR="0033327C" w:rsidRPr="0033327C" w:rsidRDefault="0033327C" w:rsidP="0033327C">
            <w:pPr>
              <w:rPr>
                <w:rFonts w:cs="Calibri"/>
                <w:color w:val="0F0F0F"/>
              </w:rPr>
            </w:pPr>
            <w:r w:rsidRPr="0033327C">
              <w:fldChar w:fldCharType="begin" w:fldLock="1"/>
            </w:r>
            <w:r w:rsidRPr="0033327C">
              <w:instrText xml:space="preserve">MERGEFIELD </w:instrText>
            </w:r>
            <w:r w:rsidRPr="0033327C">
              <w:rPr>
                <w:rFonts w:cs="Calibri"/>
                <w:color w:val="0F0F0F"/>
              </w:rPr>
              <w:instrText>Connector.Notes</w:instrText>
            </w:r>
            <w:r w:rsidRPr="0033327C">
              <w:fldChar w:fldCharType="separate"/>
            </w:r>
            <w:r w:rsidRPr="0033327C">
              <w:rPr>
                <w:rFonts w:cs="Calibri"/>
                <w:color w:val="0F0F0F"/>
              </w:rPr>
              <w:t>Een verwijzing naar de KADASTRALE ONROERENDE ZAAK waarop het ZAKELIJK RECHT betrekking heeft.</w:t>
            </w:r>
            <w:r w:rsidRPr="0033327C">
              <w:fldChar w:fldCharType="end"/>
            </w:r>
          </w:p>
        </w:tc>
      </w:tr>
      <w:tr w:rsidR="0033327C" w:rsidRPr="0033327C" w14:paraId="6E413982" w14:textId="77777777" w:rsidTr="00AA63DB">
        <w:trPr>
          <w:trHeight w:hRule="exact" w:val="128"/>
        </w:trPr>
        <w:tc>
          <w:tcPr>
            <w:tcW w:w="450" w:type="dxa"/>
            <w:tcBorders>
              <w:top w:val="nil"/>
              <w:left w:val="nil"/>
              <w:bottom w:val="nil"/>
              <w:right w:val="nil"/>
            </w:tcBorders>
          </w:tcPr>
          <w:p w14:paraId="45230B54"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C767413"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174FDF96" w14:textId="77777777" w:rsidR="0033327C" w:rsidRPr="0033327C" w:rsidRDefault="0033327C" w:rsidP="0033327C">
            <w:pPr>
              <w:rPr>
                <w:rFonts w:cs="Calibri"/>
                <w:color w:val="0F0F0F"/>
              </w:rPr>
            </w:pPr>
          </w:p>
        </w:tc>
      </w:tr>
      <w:tr w:rsidR="0033327C" w:rsidRPr="0033327C" w14:paraId="480FE212" w14:textId="77777777" w:rsidTr="00AA63DB">
        <w:tc>
          <w:tcPr>
            <w:tcW w:w="450" w:type="dxa"/>
            <w:tcBorders>
              <w:top w:val="nil"/>
              <w:left w:val="nil"/>
              <w:bottom w:val="nil"/>
              <w:right w:val="nil"/>
            </w:tcBorders>
          </w:tcPr>
          <w:p w14:paraId="57481D05"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48E3F22"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TENAAMSTELLING</w:t>
            </w:r>
            <w:r w:rsidRPr="0033327C">
              <w:rPr>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ConnSource.Cardinality</w:instrText>
            </w:r>
            <w:r w:rsidRPr="0033327C">
              <w:rPr>
                <w:rFonts w:cs="Calibri"/>
                <w:color w:val="FF0000"/>
                <w:u w:val="single"/>
              </w:rPr>
              <w:fldChar w:fldCharType="separate"/>
            </w:r>
            <w:r w:rsidRPr="0033327C">
              <w:rPr>
                <w:rFonts w:cs="Calibri"/>
                <w:color w:val="FF0000"/>
                <w:u w:val="single"/>
              </w:rPr>
              <w:t>0..*</w:t>
            </w:r>
            <w:r w:rsidRPr="0033327C">
              <w:rPr>
                <w:rFonts w:cs="Calibri"/>
                <w:color w:val="FF0000"/>
                <w:u w:val="single"/>
              </w:rPr>
              <w:fldChar w:fldCharType="end"/>
            </w:r>
            <w:r w:rsidRPr="0033327C">
              <w:rPr>
                <w:rFonts w:cs="Calibri"/>
                <w:color w:val="FF0000"/>
                <w:u w:val="single"/>
              </w:rPr>
              <w:t>]</w:t>
            </w:r>
          </w:p>
          <w:p w14:paraId="6018A78F" w14:textId="77777777" w:rsidR="0033327C" w:rsidRPr="0033327C" w:rsidRDefault="0033327C" w:rsidP="0033327C">
            <w:pPr>
              <w:rPr>
                <w:rFonts w:cs="Calibri"/>
                <w:color w:val="FF0000"/>
                <w:u w:val="single"/>
              </w:rPr>
            </w:pP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Connector.Name</w:instrText>
            </w:r>
            <w:r w:rsidRPr="0033327C">
              <w:rPr>
                <w:rFonts w:cs="Calibri"/>
                <w:color w:val="FF0000"/>
                <w:u w:val="single"/>
              </w:rPr>
              <w:fldChar w:fldCharType="separate"/>
            </w:r>
            <w:r w:rsidRPr="0033327C">
              <w:rPr>
                <w:rFonts w:cs="Calibri"/>
                <w:color w:val="FF0000"/>
                <w:u w:val="single"/>
              </w:rPr>
              <w:t>heeft betrekking op</w:t>
            </w:r>
            <w:r w:rsidRPr="0033327C">
              <w:rPr>
                <w:rFonts w:cs="Calibri"/>
                <w:color w:val="FF0000"/>
                <w:u w:val="single"/>
              </w:rPr>
              <w:fldChar w:fldCharType="end"/>
            </w:r>
          </w:p>
          <w:p w14:paraId="2CE0F93C" w14:textId="77777777" w:rsidR="0033327C" w:rsidRPr="0033327C" w:rsidRDefault="0033327C" w:rsidP="0033327C">
            <w:pPr>
              <w:rPr>
                <w:rFonts w:cs="Calibri"/>
                <w:color w:val="FF0000"/>
                <w:u w:val="single"/>
              </w:rPr>
            </w:pPr>
            <w:r w:rsidRPr="0033327C">
              <w:rPr>
                <w:rFonts w:cs="Calibri"/>
                <w:color w:val="FF0000"/>
                <w:u w:val="single"/>
              </w:rPr>
              <w:fldChar w:fldCharType="begin" w:fldLock="1"/>
            </w:r>
            <w:r w:rsidRPr="0033327C">
              <w:rPr>
                <w:rFonts w:cs="Calibri"/>
                <w:color w:val="FF0000"/>
                <w:u w:val="single"/>
              </w:rPr>
              <w:instrText>MERGEFIELD Element.Name</w:instrText>
            </w:r>
            <w:r w:rsidRPr="0033327C">
              <w:rPr>
                <w:rFonts w:cs="Calibri"/>
                <w:color w:val="FF0000"/>
                <w:u w:val="single"/>
              </w:rPr>
              <w:fldChar w:fldCharType="separate"/>
            </w:r>
            <w:r w:rsidRPr="0033327C">
              <w:rPr>
                <w:rFonts w:cs="Calibri"/>
                <w:color w:val="FF0000"/>
                <w:u w:val="single"/>
              </w:rPr>
              <w:t>ZAKELIJK RECHT</w:t>
            </w:r>
            <w:r w:rsidRPr="0033327C">
              <w:rPr>
                <w:rFonts w:cs="Calibri"/>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ConnTarget.Cardinality</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r w:rsidRPr="0033327C">
              <w:rPr>
                <w:rFonts w:cs="Calibri"/>
                <w:color w:val="FF0000"/>
                <w:u w:val="single"/>
              </w:rPr>
              <w:t>]</w:t>
            </w:r>
          </w:p>
        </w:tc>
        <w:tc>
          <w:tcPr>
            <w:tcW w:w="6120" w:type="dxa"/>
            <w:tcBorders>
              <w:top w:val="nil"/>
              <w:left w:val="nil"/>
              <w:bottom w:val="nil"/>
              <w:right w:val="nil"/>
            </w:tcBorders>
          </w:tcPr>
          <w:p w14:paraId="4DC635EF"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Connector.Notes</w:instrText>
            </w:r>
            <w:r w:rsidRPr="0033327C">
              <w:rPr>
                <w:color w:val="FF0000"/>
                <w:u w:val="single"/>
              </w:rPr>
              <w:fldChar w:fldCharType="separate"/>
            </w:r>
            <w:r w:rsidRPr="0033327C">
              <w:rPr>
                <w:rFonts w:cs="Calibri"/>
                <w:color w:val="FF0000"/>
                <w:u w:val="single"/>
              </w:rPr>
              <w:t>Een verwijzing naar het recht dat door een persoon wordt uitgeoefend op een kadastrale onroerende zaak.</w:t>
            </w:r>
            <w:r w:rsidRPr="0033327C">
              <w:rPr>
                <w:color w:val="FF0000"/>
                <w:u w:val="single"/>
              </w:rPr>
              <w:fldChar w:fldCharType="end"/>
            </w:r>
          </w:p>
        </w:tc>
      </w:tr>
      <w:tr w:rsidR="0033327C" w:rsidRPr="0033327C" w14:paraId="46F96B41" w14:textId="77777777" w:rsidTr="00AA63DB">
        <w:trPr>
          <w:trHeight w:hRule="exact" w:val="128"/>
        </w:trPr>
        <w:tc>
          <w:tcPr>
            <w:tcW w:w="450" w:type="dxa"/>
            <w:tcBorders>
              <w:top w:val="nil"/>
              <w:left w:val="nil"/>
              <w:bottom w:val="nil"/>
              <w:right w:val="nil"/>
            </w:tcBorders>
          </w:tcPr>
          <w:p w14:paraId="2460BAF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2DF22559"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3D8F8BF8" w14:textId="77777777" w:rsidR="0033327C" w:rsidRPr="0033327C" w:rsidRDefault="0033327C" w:rsidP="0033327C">
            <w:pPr>
              <w:rPr>
                <w:rFonts w:cs="Calibri"/>
                <w:color w:val="0F0F0F"/>
              </w:rPr>
            </w:pPr>
          </w:p>
        </w:tc>
      </w:tr>
      <w:tr w:rsidR="0033327C" w:rsidRPr="0033327C" w14:paraId="64934912" w14:textId="77777777" w:rsidTr="00AA63DB">
        <w:tc>
          <w:tcPr>
            <w:tcW w:w="450" w:type="dxa"/>
            <w:tcBorders>
              <w:top w:val="nil"/>
              <w:left w:val="nil"/>
              <w:bottom w:val="nil"/>
              <w:right w:val="nil"/>
            </w:tcBorders>
          </w:tcPr>
          <w:p w14:paraId="6994855C"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1CD181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ZAKELIJK RECHT</w:t>
            </w:r>
            <w:r w:rsidRPr="0033327C">
              <w:rPr>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ConnSource.Cardinality</w:instrText>
            </w:r>
            <w:r w:rsidRPr="0033327C">
              <w:rPr>
                <w:rFonts w:cs="Calibri"/>
                <w:color w:val="FF0000"/>
                <w:u w:val="single"/>
              </w:rPr>
              <w:fldChar w:fldCharType="separate"/>
            </w:r>
            <w:r w:rsidRPr="0033327C">
              <w:rPr>
                <w:rFonts w:cs="Calibri"/>
                <w:color w:val="FF0000"/>
                <w:u w:val="single"/>
              </w:rPr>
              <w:t>0..1</w:t>
            </w:r>
            <w:r w:rsidRPr="0033327C">
              <w:rPr>
                <w:rFonts w:cs="Calibri"/>
                <w:color w:val="FF0000"/>
                <w:u w:val="single"/>
              </w:rPr>
              <w:fldChar w:fldCharType="end"/>
            </w:r>
            <w:r w:rsidRPr="0033327C">
              <w:rPr>
                <w:rFonts w:cs="Calibri"/>
                <w:color w:val="FF0000"/>
                <w:u w:val="single"/>
              </w:rPr>
              <w:t>]</w:t>
            </w:r>
          </w:p>
          <w:p w14:paraId="34218232" w14:textId="77777777" w:rsidR="0033327C" w:rsidRPr="0033327C" w:rsidRDefault="0033327C" w:rsidP="0033327C">
            <w:pPr>
              <w:rPr>
                <w:rFonts w:cs="Calibri"/>
                <w:color w:val="FF0000"/>
                <w:u w:val="single"/>
              </w:rPr>
            </w:pP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Connector.Name</w:instrText>
            </w:r>
            <w:r w:rsidRPr="0033327C">
              <w:rPr>
                <w:rFonts w:cs="Calibri"/>
                <w:color w:val="FF0000"/>
                <w:u w:val="single"/>
              </w:rPr>
              <w:fldChar w:fldCharType="separate"/>
            </w:r>
            <w:r w:rsidRPr="0033327C">
              <w:rPr>
                <w:rFonts w:cs="Calibri"/>
                <w:color w:val="FF0000"/>
                <w:u w:val="single"/>
              </w:rPr>
              <w:t>is belast met</w:t>
            </w:r>
            <w:r w:rsidRPr="0033327C">
              <w:rPr>
                <w:rFonts w:cs="Calibri"/>
                <w:color w:val="FF0000"/>
                <w:u w:val="single"/>
              </w:rPr>
              <w:fldChar w:fldCharType="end"/>
            </w:r>
          </w:p>
          <w:p w14:paraId="048C8439" w14:textId="77777777" w:rsidR="0033327C" w:rsidRPr="0033327C" w:rsidRDefault="0033327C" w:rsidP="0033327C">
            <w:pPr>
              <w:rPr>
                <w:rFonts w:cs="Calibri"/>
                <w:color w:val="FF0000"/>
                <w:u w:val="single"/>
              </w:rPr>
            </w:pPr>
            <w:r w:rsidRPr="0033327C">
              <w:rPr>
                <w:rFonts w:cs="Calibri"/>
                <w:color w:val="FF0000"/>
                <w:u w:val="single"/>
              </w:rPr>
              <w:fldChar w:fldCharType="begin" w:fldLock="1"/>
            </w:r>
            <w:r w:rsidRPr="0033327C">
              <w:rPr>
                <w:rFonts w:cs="Calibri"/>
                <w:color w:val="FF0000"/>
                <w:u w:val="single"/>
              </w:rPr>
              <w:instrText>MERGEFIELD Element.Name</w:instrText>
            </w:r>
            <w:r w:rsidRPr="0033327C">
              <w:rPr>
                <w:rFonts w:cs="Calibri"/>
                <w:color w:val="FF0000"/>
                <w:u w:val="single"/>
              </w:rPr>
              <w:fldChar w:fldCharType="separate"/>
            </w:r>
            <w:r w:rsidRPr="0033327C">
              <w:rPr>
                <w:rFonts w:cs="Calibri"/>
                <w:color w:val="FF0000"/>
                <w:u w:val="single"/>
              </w:rPr>
              <w:t>ZAKELIJK RECHT</w:t>
            </w:r>
            <w:r w:rsidRPr="0033327C">
              <w:rPr>
                <w:rFonts w:cs="Calibri"/>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ConnTarget.Cardinality</w:instrText>
            </w:r>
            <w:r w:rsidRPr="0033327C">
              <w:rPr>
                <w:rFonts w:cs="Calibri"/>
                <w:color w:val="FF0000"/>
                <w:u w:val="single"/>
              </w:rPr>
              <w:fldChar w:fldCharType="separate"/>
            </w:r>
            <w:r w:rsidRPr="0033327C">
              <w:rPr>
                <w:rFonts w:cs="Calibri"/>
                <w:color w:val="FF0000"/>
                <w:u w:val="single"/>
              </w:rPr>
              <w:t>0..*</w:t>
            </w:r>
            <w:r w:rsidRPr="0033327C">
              <w:rPr>
                <w:rFonts w:cs="Calibri"/>
                <w:color w:val="FF0000"/>
                <w:u w:val="single"/>
              </w:rPr>
              <w:fldChar w:fldCharType="end"/>
            </w:r>
            <w:r w:rsidRPr="0033327C">
              <w:rPr>
                <w:rFonts w:cs="Calibri"/>
                <w:color w:val="FF0000"/>
                <w:u w:val="single"/>
              </w:rPr>
              <w:t>]</w:t>
            </w:r>
          </w:p>
        </w:tc>
        <w:tc>
          <w:tcPr>
            <w:tcW w:w="6120" w:type="dxa"/>
            <w:tcBorders>
              <w:top w:val="nil"/>
              <w:left w:val="nil"/>
              <w:bottom w:val="nil"/>
              <w:right w:val="nil"/>
            </w:tcBorders>
          </w:tcPr>
          <w:p w14:paraId="1DB930D6"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Connector.Notes</w:instrText>
            </w:r>
            <w:r w:rsidRPr="0033327C">
              <w:rPr>
                <w:color w:val="FF0000"/>
                <w:u w:val="single"/>
              </w:rPr>
              <w:fldChar w:fldCharType="separate"/>
            </w:r>
            <w:r w:rsidRPr="0033327C">
              <w:rPr>
                <w:rFonts w:cs="Calibri"/>
                <w:color w:val="FF0000"/>
                <w:u w:val="single"/>
              </w:rPr>
              <w:t>Verwijzing naar het ZAKELIJK RECHT waarmee het onderhavige ZAKELIJK RECHT is belast.</w:t>
            </w:r>
            <w:r w:rsidRPr="0033327C">
              <w:rPr>
                <w:color w:val="FF0000"/>
                <w:u w:val="single"/>
              </w:rPr>
              <w:fldChar w:fldCharType="end"/>
            </w:r>
          </w:p>
        </w:tc>
      </w:tr>
      <w:tr w:rsidR="0033327C" w:rsidRPr="0033327C" w14:paraId="566B45D0" w14:textId="77777777" w:rsidTr="00AA63DB">
        <w:trPr>
          <w:trHeight w:hRule="exact" w:val="128"/>
        </w:trPr>
        <w:tc>
          <w:tcPr>
            <w:tcW w:w="450" w:type="dxa"/>
            <w:tcBorders>
              <w:top w:val="nil"/>
              <w:left w:val="nil"/>
              <w:bottom w:val="nil"/>
              <w:right w:val="nil"/>
            </w:tcBorders>
          </w:tcPr>
          <w:p w14:paraId="016734C0"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6F5F4ADE"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35C80B6E" w14:textId="77777777" w:rsidR="0033327C" w:rsidRPr="0033327C" w:rsidRDefault="0033327C" w:rsidP="0033327C">
            <w:pPr>
              <w:rPr>
                <w:rFonts w:cs="Calibri"/>
                <w:color w:val="0F0F0F"/>
              </w:rPr>
            </w:pPr>
          </w:p>
        </w:tc>
      </w:tr>
      <w:tr w:rsidR="0033327C" w:rsidRPr="0033327C" w14:paraId="16CC1194" w14:textId="77777777" w:rsidTr="00AA63DB">
        <w:tc>
          <w:tcPr>
            <w:tcW w:w="450" w:type="dxa"/>
            <w:tcBorders>
              <w:top w:val="nil"/>
              <w:left w:val="nil"/>
              <w:bottom w:val="nil"/>
              <w:right w:val="nil"/>
            </w:tcBorders>
          </w:tcPr>
          <w:p w14:paraId="6C622802"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CA5C0B4"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ZAKELIJK RECHT</w:t>
            </w:r>
            <w:r w:rsidRPr="0033327C">
              <w:rPr>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ConnSource.Cardinality</w:instrText>
            </w:r>
            <w:r w:rsidRPr="0033327C">
              <w:rPr>
                <w:rFonts w:cs="Calibri"/>
                <w:color w:val="FF0000"/>
                <w:u w:val="single"/>
              </w:rPr>
              <w:fldChar w:fldCharType="separate"/>
            </w:r>
            <w:r w:rsidRPr="0033327C">
              <w:rPr>
                <w:rFonts w:cs="Calibri"/>
                <w:color w:val="FF0000"/>
                <w:u w:val="single"/>
              </w:rPr>
              <w:t>0..*</w:t>
            </w:r>
            <w:r w:rsidRPr="0033327C">
              <w:rPr>
                <w:rFonts w:cs="Calibri"/>
                <w:color w:val="FF0000"/>
                <w:u w:val="single"/>
              </w:rPr>
              <w:fldChar w:fldCharType="end"/>
            </w:r>
            <w:r w:rsidRPr="0033327C">
              <w:rPr>
                <w:rFonts w:cs="Calibri"/>
                <w:color w:val="FF0000"/>
                <w:u w:val="single"/>
              </w:rPr>
              <w:t>]</w:t>
            </w:r>
          </w:p>
          <w:p w14:paraId="4DDE6320" w14:textId="77777777" w:rsidR="0033327C" w:rsidRPr="0033327C" w:rsidRDefault="0033327C" w:rsidP="0033327C">
            <w:pPr>
              <w:rPr>
                <w:rFonts w:cs="Calibri"/>
                <w:color w:val="FF0000"/>
                <w:u w:val="single"/>
              </w:rPr>
            </w:pP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Connector.Name</w:instrText>
            </w:r>
            <w:r w:rsidRPr="0033327C">
              <w:rPr>
                <w:rFonts w:cs="Calibri"/>
                <w:color w:val="FF0000"/>
                <w:u w:val="single"/>
              </w:rPr>
              <w:fldChar w:fldCharType="separate"/>
            </w:r>
            <w:r w:rsidRPr="0033327C">
              <w:rPr>
                <w:rFonts w:cs="Calibri"/>
                <w:color w:val="FF0000"/>
                <w:u w:val="single"/>
              </w:rPr>
              <w:t>is beperkt tot</w:t>
            </w:r>
            <w:r w:rsidRPr="0033327C">
              <w:rPr>
                <w:rFonts w:cs="Calibri"/>
                <w:color w:val="FF0000"/>
                <w:u w:val="single"/>
              </w:rPr>
              <w:fldChar w:fldCharType="end"/>
            </w:r>
          </w:p>
          <w:p w14:paraId="678DA321" w14:textId="77777777" w:rsidR="0033327C" w:rsidRPr="0033327C" w:rsidRDefault="0033327C" w:rsidP="0033327C">
            <w:pPr>
              <w:rPr>
                <w:rFonts w:cs="Calibri"/>
                <w:color w:val="FF0000"/>
                <w:u w:val="single"/>
              </w:rPr>
            </w:pPr>
            <w:r w:rsidRPr="0033327C">
              <w:rPr>
                <w:rFonts w:cs="Calibri"/>
                <w:color w:val="FF0000"/>
                <w:u w:val="single"/>
              </w:rPr>
              <w:fldChar w:fldCharType="begin" w:fldLock="1"/>
            </w:r>
            <w:r w:rsidRPr="0033327C">
              <w:rPr>
                <w:rFonts w:cs="Calibri"/>
                <w:color w:val="FF0000"/>
                <w:u w:val="single"/>
              </w:rPr>
              <w:instrText>MERGEFIELD Element.Name</w:instrText>
            </w:r>
            <w:r w:rsidRPr="0033327C">
              <w:rPr>
                <w:rFonts w:cs="Calibri"/>
                <w:color w:val="FF0000"/>
                <w:u w:val="single"/>
              </w:rPr>
              <w:fldChar w:fldCharType="separate"/>
            </w:r>
            <w:r w:rsidRPr="0033327C">
              <w:rPr>
                <w:rFonts w:cs="Calibri"/>
                <w:color w:val="FF0000"/>
                <w:u w:val="single"/>
              </w:rPr>
              <w:t>TENAAMSTELLING</w:t>
            </w:r>
            <w:r w:rsidRPr="0033327C">
              <w:rPr>
                <w:rFonts w:cs="Calibri"/>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ConnTarget.Cardinality</w:instrText>
            </w:r>
            <w:r w:rsidRPr="0033327C">
              <w:rPr>
                <w:rFonts w:cs="Calibri"/>
                <w:color w:val="FF0000"/>
                <w:u w:val="single"/>
              </w:rPr>
              <w:fldChar w:fldCharType="separate"/>
            </w:r>
            <w:r w:rsidRPr="0033327C">
              <w:rPr>
                <w:rFonts w:cs="Calibri"/>
                <w:color w:val="FF0000"/>
                <w:u w:val="single"/>
              </w:rPr>
              <w:t>0..*</w:t>
            </w:r>
            <w:r w:rsidRPr="0033327C">
              <w:rPr>
                <w:rFonts w:cs="Calibri"/>
                <w:color w:val="FF0000"/>
                <w:u w:val="single"/>
              </w:rPr>
              <w:fldChar w:fldCharType="end"/>
            </w:r>
            <w:r w:rsidRPr="0033327C">
              <w:rPr>
                <w:rFonts w:cs="Calibri"/>
                <w:color w:val="FF0000"/>
                <w:u w:val="single"/>
              </w:rPr>
              <w:t>]</w:t>
            </w:r>
          </w:p>
        </w:tc>
        <w:tc>
          <w:tcPr>
            <w:tcW w:w="6120" w:type="dxa"/>
            <w:tcBorders>
              <w:top w:val="nil"/>
              <w:left w:val="nil"/>
              <w:bottom w:val="nil"/>
              <w:right w:val="nil"/>
            </w:tcBorders>
          </w:tcPr>
          <w:p w14:paraId="3FB8276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Connector.Notes</w:instrText>
            </w:r>
            <w:r w:rsidRPr="0033327C">
              <w:rPr>
                <w:color w:val="FF0000"/>
                <w:u w:val="single"/>
              </w:rPr>
              <w:fldChar w:fldCharType="end"/>
            </w:r>
            <w:r w:rsidRPr="0033327C">
              <w:rPr>
                <w:rFonts w:cs="Calibri"/>
                <w:color w:val="FF0000"/>
                <w:u w:val="single"/>
              </w:rPr>
              <w:t>&lt;&lt;niet gespecificeerd in BRK&gt;&gt;</w:t>
            </w:r>
          </w:p>
        </w:tc>
      </w:tr>
      <w:tr w:rsidR="0033327C" w:rsidRPr="0033327C" w14:paraId="3FD1CD9D" w14:textId="77777777" w:rsidTr="00AA63DB">
        <w:trPr>
          <w:trHeight w:hRule="exact" w:val="128"/>
        </w:trPr>
        <w:tc>
          <w:tcPr>
            <w:tcW w:w="450" w:type="dxa"/>
            <w:tcBorders>
              <w:top w:val="nil"/>
              <w:left w:val="nil"/>
              <w:bottom w:val="nil"/>
              <w:right w:val="nil"/>
            </w:tcBorders>
          </w:tcPr>
          <w:p w14:paraId="2DCB23F9" w14:textId="77777777" w:rsidR="0033327C" w:rsidRPr="0033327C" w:rsidRDefault="0033327C" w:rsidP="0033327C">
            <w:pPr>
              <w:rPr>
                <w:rFonts w:cs="Calibri"/>
                <w:b/>
                <w:bCs/>
                <w:color w:val="000000"/>
                <w:highlight w:val="yellow"/>
                <w:u w:color="000000"/>
                <w:shd w:val="clear" w:color="auto" w:fill="FFFF80"/>
              </w:rPr>
            </w:pPr>
          </w:p>
        </w:tc>
        <w:tc>
          <w:tcPr>
            <w:tcW w:w="2790" w:type="dxa"/>
            <w:tcBorders>
              <w:top w:val="nil"/>
              <w:left w:val="nil"/>
              <w:bottom w:val="nil"/>
              <w:right w:val="nil"/>
            </w:tcBorders>
          </w:tcPr>
          <w:p w14:paraId="652FCCB0"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75CC75D8" w14:textId="77777777" w:rsidR="0033327C" w:rsidRPr="0033327C" w:rsidRDefault="0033327C" w:rsidP="0033327C">
            <w:pPr>
              <w:rPr>
                <w:rFonts w:cs="Calibri"/>
                <w:color w:val="0F0F0F"/>
              </w:rPr>
            </w:pPr>
          </w:p>
        </w:tc>
      </w:tr>
      <w:tr w:rsidR="0033327C" w:rsidRPr="0033327C" w14:paraId="6A45E109" w14:textId="77777777" w:rsidTr="00AA63DB">
        <w:tc>
          <w:tcPr>
            <w:tcW w:w="450" w:type="dxa"/>
            <w:tcBorders>
              <w:top w:val="nil"/>
              <w:left w:val="nil"/>
              <w:bottom w:val="nil"/>
              <w:right w:val="nil"/>
            </w:tcBorders>
          </w:tcPr>
          <w:p w14:paraId="6EC9DA79"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50CF3703"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ZAKELIJK RECHT</w:t>
            </w:r>
            <w:r w:rsidRPr="0033327C">
              <w:rPr>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ConnSource.Cardinality</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r w:rsidRPr="0033327C">
              <w:rPr>
                <w:rFonts w:cs="Calibri"/>
                <w:color w:val="FF0000"/>
                <w:u w:val="single"/>
              </w:rPr>
              <w:t>]</w:t>
            </w:r>
          </w:p>
          <w:p w14:paraId="387E4D06" w14:textId="77777777" w:rsidR="0033327C" w:rsidRPr="0033327C" w:rsidRDefault="0033327C" w:rsidP="0033327C">
            <w:pPr>
              <w:rPr>
                <w:rFonts w:cs="Calibri"/>
                <w:color w:val="FF0000"/>
                <w:u w:val="single"/>
              </w:rPr>
            </w:pP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Connector.Name</w:instrText>
            </w:r>
            <w:r w:rsidRPr="0033327C">
              <w:rPr>
                <w:rFonts w:cs="Calibri"/>
                <w:color w:val="FF0000"/>
                <w:u w:val="single"/>
              </w:rPr>
              <w:fldChar w:fldCharType="separate"/>
            </w:r>
            <w:r w:rsidRPr="0033327C">
              <w:rPr>
                <w:rFonts w:cs="Calibri"/>
                <w:color w:val="FF0000"/>
                <w:u w:val="single"/>
              </w:rPr>
              <w:t>is betrokken bij</w:t>
            </w:r>
            <w:r w:rsidRPr="0033327C">
              <w:rPr>
                <w:rFonts w:cs="Calibri"/>
                <w:color w:val="FF0000"/>
                <w:u w:val="single"/>
              </w:rPr>
              <w:fldChar w:fldCharType="end"/>
            </w:r>
          </w:p>
          <w:p w14:paraId="605DBE56" w14:textId="77777777" w:rsidR="0033327C" w:rsidRPr="0033327C" w:rsidRDefault="0033327C" w:rsidP="0033327C">
            <w:pPr>
              <w:rPr>
                <w:rFonts w:cs="Calibri"/>
                <w:color w:val="FF0000"/>
                <w:u w:val="single"/>
              </w:rPr>
            </w:pPr>
            <w:r w:rsidRPr="0033327C">
              <w:rPr>
                <w:rFonts w:cs="Calibri"/>
                <w:color w:val="FF0000"/>
                <w:u w:val="single"/>
              </w:rPr>
              <w:fldChar w:fldCharType="begin" w:fldLock="1"/>
            </w:r>
            <w:r w:rsidRPr="0033327C">
              <w:rPr>
                <w:rFonts w:cs="Calibri"/>
                <w:color w:val="FF0000"/>
                <w:u w:val="single"/>
              </w:rPr>
              <w:instrText>MERGEFIELD Element.Name</w:instrText>
            </w:r>
            <w:r w:rsidRPr="0033327C">
              <w:rPr>
                <w:rFonts w:cs="Calibri"/>
                <w:color w:val="FF0000"/>
                <w:u w:val="single"/>
              </w:rPr>
              <w:fldChar w:fldCharType="separate"/>
            </w:r>
            <w:r w:rsidRPr="0033327C">
              <w:rPr>
                <w:rFonts w:cs="Calibri"/>
                <w:color w:val="FF0000"/>
                <w:u w:val="single"/>
              </w:rPr>
              <w:t>APPARTEMENTSRECHTSPLITSING</w:t>
            </w:r>
            <w:r w:rsidRPr="0033327C">
              <w:rPr>
                <w:rFonts w:cs="Calibri"/>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ConnTarget.Cardinality</w:instrText>
            </w:r>
            <w:r w:rsidRPr="0033327C">
              <w:rPr>
                <w:rFonts w:cs="Calibri"/>
                <w:color w:val="FF0000"/>
                <w:u w:val="single"/>
              </w:rPr>
              <w:fldChar w:fldCharType="separate"/>
            </w:r>
            <w:r w:rsidRPr="0033327C">
              <w:rPr>
                <w:rFonts w:cs="Calibri"/>
                <w:color w:val="FF0000"/>
                <w:u w:val="single"/>
              </w:rPr>
              <w:t>0..1</w:t>
            </w:r>
            <w:r w:rsidRPr="0033327C">
              <w:rPr>
                <w:rFonts w:cs="Calibri"/>
                <w:color w:val="FF0000"/>
                <w:u w:val="single"/>
              </w:rPr>
              <w:fldChar w:fldCharType="end"/>
            </w:r>
            <w:r w:rsidRPr="0033327C">
              <w:rPr>
                <w:rFonts w:cs="Calibri"/>
                <w:color w:val="FF0000"/>
                <w:u w:val="single"/>
              </w:rPr>
              <w:t>]</w:t>
            </w:r>
          </w:p>
        </w:tc>
        <w:tc>
          <w:tcPr>
            <w:tcW w:w="6120" w:type="dxa"/>
            <w:tcBorders>
              <w:top w:val="nil"/>
              <w:left w:val="nil"/>
              <w:bottom w:val="nil"/>
              <w:right w:val="nil"/>
            </w:tcBorders>
          </w:tcPr>
          <w:p w14:paraId="075BDD4F"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Connector.Notes</w:instrText>
            </w:r>
            <w:r w:rsidRPr="0033327C">
              <w:rPr>
                <w:color w:val="FF0000"/>
                <w:u w:val="single"/>
              </w:rPr>
              <w:fldChar w:fldCharType="separate"/>
            </w:r>
            <w:r w:rsidRPr="0033327C">
              <w:rPr>
                <w:rFonts w:cs="Calibri"/>
                <w:color w:val="FF0000"/>
                <w:u w:val="single"/>
              </w:rPr>
              <w:t>De APPARTEMENTSRECHTSPLITSING waarbij het in de splitsing in appartementsrechten betrokken ZAKELIJK RECHT is betrokken.</w:t>
            </w:r>
            <w:r w:rsidRPr="0033327C">
              <w:rPr>
                <w:color w:val="FF0000"/>
                <w:u w:val="single"/>
              </w:rPr>
              <w:fldChar w:fldCharType="end"/>
            </w:r>
          </w:p>
        </w:tc>
      </w:tr>
      <w:tr w:rsidR="0033327C" w:rsidRPr="0033327C" w14:paraId="79A874C6" w14:textId="77777777" w:rsidTr="00AA63DB">
        <w:trPr>
          <w:trHeight w:hRule="exact" w:val="128"/>
        </w:trPr>
        <w:tc>
          <w:tcPr>
            <w:tcW w:w="450" w:type="dxa"/>
            <w:tcBorders>
              <w:top w:val="nil"/>
              <w:left w:val="nil"/>
              <w:bottom w:val="nil"/>
              <w:right w:val="nil"/>
            </w:tcBorders>
          </w:tcPr>
          <w:p w14:paraId="15D6FF19"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740519FA"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02C278FF" w14:textId="77777777" w:rsidR="0033327C" w:rsidRPr="0033327C" w:rsidRDefault="0033327C" w:rsidP="0033327C">
            <w:pPr>
              <w:rPr>
                <w:rFonts w:cs="Calibri"/>
                <w:color w:val="0F0F0F"/>
              </w:rPr>
            </w:pPr>
          </w:p>
        </w:tc>
      </w:tr>
      <w:tr w:rsidR="0033327C" w:rsidRPr="0033327C" w14:paraId="728C0FA7" w14:textId="77777777" w:rsidTr="00AA63DB">
        <w:tc>
          <w:tcPr>
            <w:tcW w:w="450" w:type="dxa"/>
            <w:tcBorders>
              <w:top w:val="nil"/>
              <w:left w:val="nil"/>
              <w:bottom w:val="nil"/>
              <w:right w:val="nil"/>
            </w:tcBorders>
          </w:tcPr>
          <w:p w14:paraId="4E94BB3B"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3ADF952F"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ZAKELIJK RECHT</w:t>
            </w:r>
            <w:r w:rsidRPr="0033327C">
              <w:rPr>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ConnSource.Cardinality</w:instrText>
            </w:r>
            <w:r w:rsidRPr="0033327C">
              <w:rPr>
                <w:rFonts w:cs="Calibri"/>
                <w:color w:val="FF0000"/>
                <w:u w:val="single"/>
              </w:rPr>
              <w:fldChar w:fldCharType="separate"/>
            </w:r>
            <w:r w:rsidRPr="0033327C">
              <w:rPr>
                <w:rFonts w:cs="Calibri"/>
                <w:color w:val="FF0000"/>
                <w:u w:val="single"/>
              </w:rPr>
              <w:t>0..*</w:t>
            </w:r>
            <w:r w:rsidRPr="0033327C">
              <w:rPr>
                <w:rFonts w:cs="Calibri"/>
                <w:color w:val="FF0000"/>
                <w:u w:val="single"/>
              </w:rPr>
              <w:fldChar w:fldCharType="end"/>
            </w:r>
            <w:r w:rsidRPr="0033327C">
              <w:rPr>
                <w:rFonts w:cs="Calibri"/>
                <w:color w:val="FF0000"/>
                <w:u w:val="single"/>
              </w:rPr>
              <w:t>]</w:t>
            </w:r>
          </w:p>
          <w:p w14:paraId="2E6B023E" w14:textId="77777777" w:rsidR="0033327C" w:rsidRPr="0033327C" w:rsidRDefault="0033327C" w:rsidP="0033327C">
            <w:pPr>
              <w:rPr>
                <w:rFonts w:cs="Calibri"/>
                <w:color w:val="FF0000"/>
                <w:u w:val="single"/>
              </w:rPr>
            </w:pP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Connector.Name</w:instrText>
            </w:r>
            <w:r w:rsidRPr="0033327C">
              <w:rPr>
                <w:rFonts w:cs="Calibri"/>
                <w:color w:val="FF0000"/>
                <w:u w:val="single"/>
              </w:rPr>
              <w:fldChar w:fldCharType="separate"/>
            </w:r>
            <w:r w:rsidRPr="0033327C">
              <w:rPr>
                <w:rFonts w:cs="Calibri"/>
                <w:color w:val="FF0000"/>
                <w:u w:val="single"/>
              </w:rPr>
              <w:t>is eigendom of beperkt recht bij</w:t>
            </w:r>
            <w:r w:rsidRPr="0033327C">
              <w:rPr>
                <w:rFonts w:cs="Calibri"/>
                <w:color w:val="FF0000"/>
                <w:u w:val="single"/>
              </w:rPr>
              <w:fldChar w:fldCharType="end"/>
            </w:r>
          </w:p>
          <w:p w14:paraId="5A41DA04" w14:textId="77777777" w:rsidR="0033327C" w:rsidRPr="0033327C" w:rsidRDefault="0033327C" w:rsidP="0033327C">
            <w:pPr>
              <w:rPr>
                <w:rFonts w:cs="Calibri"/>
                <w:color w:val="FF0000"/>
                <w:u w:val="single"/>
              </w:rPr>
            </w:pPr>
            <w:r w:rsidRPr="0033327C">
              <w:rPr>
                <w:rFonts w:cs="Calibri"/>
                <w:color w:val="FF0000"/>
                <w:u w:val="single"/>
              </w:rPr>
              <w:fldChar w:fldCharType="begin" w:fldLock="1"/>
            </w:r>
            <w:r w:rsidRPr="0033327C">
              <w:rPr>
                <w:rFonts w:cs="Calibri"/>
                <w:color w:val="FF0000"/>
                <w:u w:val="single"/>
              </w:rPr>
              <w:instrText>MERGEFIELD Element.Name</w:instrText>
            </w:r>
            <w:r w:rsidRPr="0033327C">
              <w:rPr>
                <w:rFonts w:cs="Calibri"/>
                <w:color w:val="FF0000"/>
                <w:u w:val="single"/>
              </w:rPr>
              <w:fldChar w:fldCharType="separate"/>
            </w:r>
            <w:r w:rsidRPr="0033327C">
              <w:rPr>
                <w:rFonts w:cs="Calibri"/>
                <w:color w:val="FF0000"/>
                <w:u w:val="single"/>
              </w:rPr>
              <w:t>KADASTRALE ONROERENDE ZAAK</w:t>
            </w:r>
            <w:r w:rsidRPr="0033327C">
              <w:rPr>
                <w:rFonts w:cs="Calibri"/>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ConnTarget.Cardinality</w:instrText>
            </w:r>
            <w:r w:rsidRPr="0033327C">
              <w:rPr>
                <w:rFonts w:cs="Calibri"/>
                <w:color w:val="FF0000"/>
                <w:u w:val="single"/>
              </w:rPr>
              <w:fldChar w:fldCharType="separate"/>
            </w:r>
            <w:r w:rsidRPr="0033327C">
              <w:rPr>
                <w:rFonts w:cs="Calibri"/>
                <w:color w:val="FF0000"/>
                <w:u w:val="single"/>
              </w:rPr>
              <w:t>0..*</w:t>
            </w:r>
            <w:r w:rsidRPr="0033327C">
              <w:rPr>
                <w:rFonts w:cs="Calibri"/>
                <w:color w:val="FF0000"/>
                <w:u w:val="single"/>
              </w:rPr>
              <w:fldChar w:fldCharType="end"/>
            </w:r>
            <w:r w:rsidRPr="0033327C">
              <w:rPr>
                <w:rFonts w:cs="Calibri"/>
                <w:color w:val="FF0000"/>
                <w:u w:val="single"/>
              </w:rPr>
              <w:t>]</w:t>
            </w:r>
          </w:p>
        </w:tc>
        <w:tc>
          <w:tcPr>
            <w:tcW w:w="6120" w:type="dxa"/>
            <w:tcBorders>
              <w:top w:val="nil"/>
              <w:left w:val="nil"/>
              <w:bottom w:val="nil"/>
              <w:right w:val="nil"/>
            </w:tcBorders>
          </w:tcPr>
          <w:p w14:paraId="2B55AEF6"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Connector.Notes</w:instrText>
            </w:r>
            <w:r w:rsidRPr="0033327C">
              <w:rPr>
                <w:color w:val="FF0000"/>
                <w:u w:val="single"/>
              </w:rPr>
              <w:fldChar w:fldCharType="end"/>
            </w:r>
            <w:r w:rsidRPr="0033327C">
              <w:rPr>
                <w:rFonts w:cs="Calibri"/>
                <w:color w:val="FF0000"/>
                <w:u w:val="single"/>
              </w:rPr>
              <w:t>De relatie tussen een KADASTRALE ONROERENDE ZAAK, ten behoeve waarvan een mandeligheid tot stand is gekomen (de hoofdzaak) en het ZAKELIJK RECHT, welke tot</w:t>
            </w:r>
          </w:p>
          <w:p w14:paraId="1125CF3D" w14:textId="77777777" w:rsidR="0033327C" w:rsidRPr="0033327C" w:rsidRDefault="0033327C" w:rsidP="0033327C">
            <w:pPr>
              <w:rPr>
                <w:rFonts w:cs="Calibri"/>
                <w:color w:val="FF0000"/>
                <w:u w:val="single"/>
              </w:rPr>
            </w:pPr>
            <w:r w:rsidRPr="0033327C">
              <w:rPr>
                <w:rFonts w:cs="Calibri"/>
                <w:color w:val="FF0000"/>
                <w:u w:val="single"/>
              </w:rPr>
              <w:t>gemeenschappelijk nut bestemd is (het mandelig recht).</w:t>
            </w:r>
          </w:p>
        </w:tc>
      </w:tr>
      <w:tr w:rsidR="0033327C" w:rsidRPr="0033327C" w14:paraId="152F7164" w14:textId="77777777" w:rsidTr="00AA63DB">
        <w:trPr>
          <w:trHeight w:hRule="exact" w:val="128"/>
        </w:trPr>
        <w:tc>
          <w:tcPr>
            <w:tcW w:w="450" w:type="dxa"/>
            <w:tcBorders>
              <w:top w:val="nil"/>
              <w:left w:val="nil"/>
              <w:bottom w:val="nil"/>
              <w:right w:val="nil"/>
            </w:tcBorders>
          </w:tcPr>
          <w:p w14:paraId="0241783A" w14:textId="77777777" w:rsidR="0033327C" w:rsidRPr="0033327C" w:rsidRDefault="0033327C" w:rsidP="0033327C">
            <w:pPr>
              <w:rPr>
                <w:rFonts w:cs="Calibri"/>
                <w:b/>
                <w:bCs/>
                <w:color w:val="000000"/>
                <w:highlight w:val="yellow"/>
                <w:u w:color="000000"/>
                <w:shd w:val="clear" w:color="auto" w:fill="FFFF80"/>
              </w:rPr>
            </w:pPr>
          </w:p>
        </w:tc>
        <w:tc>
          <w:tcPr>
            <w:tcW w:w="2790" w:type="dxa"/>
            <w:tcBorders>
              <w:top w:val="nil"/>
              <w:left w:val="nil"/>
              <w:bottom w:val="nil"/>
              <w:right w:val="nil"/>
            </w:tcBorders>
          </w:tcPr>
          <w:p w14:paraId="24ADF49B"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408DA63E" w14:textId="77777777" w:rsidR="0033327C" w:rsidRPr="0033327C" w:rsidRDefault="0033327C" w:rsidP="0033327C">
            <w:pPr>
              <w:rPr>
                <w:rFonts w:cs="Calibri"/>
                <w:color w:val="0F0F0F"/>
              </w:rPr>
            </w:pPr>
          </w:p>
        </w:tc>
      </w:tr>
      <w:tr w:rsidR="0033327C" w:rsidRPr="0033327C" w14:paraId="10A40153" w14:textId="77777777" w:rsidTr="00AA63DB">
        <w:tc>
          <w:tcPr>
            <w:tcW w:w="450" w:type="dxa"/>
            <w:tcBorders>
              <w:top w:val="nil"/>
              <w:left w:val="nil"/>
              <w:bottom w:val="nil"/>
              <w:right w:val="nil"/>
            </w:tcBorders>
          </w:tcPr>
          <w:p w14:paraId="581DCD23" w14:textId="77777777" w:rsidR="0033327C" w:rsidRPr="0033327C" w:rsidRDefault="0033327C" w:rsidP="0033327C">
            <w:pPr>
              <w:rPr>
                <w:rFonts w:cs="Lucida Sans"/>
                <w:b/>
                <w:bCs/>
                <w:color w:val="000000"/>
                <w:highlight w:val="yellow"/>
                <w:u w:color="000000"/>
                <w:shd w:val="clear" w:color="auto" w:fill="FFFF80"/>
              </w:rPr>
            </w:pPr>
          </w:p>
        </w:tc>
        <w:tc>
          <w:tcPr>
            <w:tcW w:w="2790" w:type="dxa"/>
            <w:tcBorders>
              <w:top w:val="nil"/>
              <w:left w:val="nil"/>
              <w:bottom w:val="nil"/>
              <w:right w:val="nil"/>
            </w:tcBorders>
          </w:tcPr>
          <w:p w14:paraId="0A53A05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ZAKELIJK RECHT</w:t>
            </w:r>
            <w:r w:rsidRPr="0033327C">
              <w:rPr>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ConnSource.Cardinality</w:instrText>
            </w:r>
            <w:r w:rsidRPr="0033327C">
              <w:rPr>
                <w:rFonts w:cs="Calibri"/>
                <w:color w:val="FF0000"/>
                <w:u w:val="single"/>
              </w:rPr>
              <w:fldChar w:fldCharType="separate"/>
            </w:r>
            <w:r w:rsidRPr="0033327C">
              <w:rPr>
                <w:rFonts w:cs="Calibri"/>
                <w:color w:val="FF0000"/>
                <w:u w:val="single"/>
              </w:rPr>
              <w:t>2..*</w:t>
            </w:r>
            <w:r w:rsidRPr="0033327C">
              <w:rPr>
                <w:rFonts w:cs="Calibri"/>
                <w:color w:val="FF0000"/>
                <w:u w:val="single"/>
              </w:rPr>
              <w:fldChar w:fldCharType="end"/>
            </w:r>
            <w:r w:rsidRPr="0033327C">
              <w:rPr>
                <w:rFonts w:cs="Calibri"/>
                <w:color w:val="FF0000"/>
                <w:u w:val="single"/>
              </w:rPr>
              <w:t>]</w:t>
            </w:r>
          </w:p>
          <w:p w14:paraId="453A0CC8" w14:textId="77777777" w:rsidR="0033327C" w:rsidRPr="0033327C" w:rsidRDefault="0033327C" w:rsidP="0033327C">
            <w:pPr>
              <w:rPr>
                <w:rFonts w:cs="Calibri"/>
                <w:color w:val="FF0000"/>
                <w:u w:val="single"/>
              </w:rPr>
            </w:pP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Connector.Name</w:instrText>
            </w:r>
            <w:r w:rsidRPr="0033327C">
              <w:rPr>
                <w:rFonts w:cs="Calibri"/>
                <w:color w:val="FF0000"/>
                <w:u w:val="single"/>
              </w:rPr>
              <w:fldChar w:fldCharType="separate"/>
            </w:r>
            <w:r w:rsidRPr="0033327C">
              <w:rPr>
                <w:rFonts w:cs="Calibri"/>
                <w:color w:val="FF0000"/>
                <w:u w:val="single"/>
              </w:rPr>
              <w:t>is ontstaan uit</w:t>
            </w:r>
            <w:r w:rsidRPr="0033327C">
              <w:rPr>
                <w:rFonts w:cs="Calibri"/>
                <w:color w:val="FF0000"/>
                <w:u w:val="single"/>
              </w:rPr>
              <w:fldChar w:fldCharType="end"/>
            </w:r>
          </w:p>
          <w:p w14:paraId="5F0927D3" w14:textId="77777777" w:rsidR="0033327C" w:rsidRPr="0033327C" w:rsidRDefault="0033327C" w:rsidP="0033327C">
            <w:pPr>
              <w:rPr>
                <w:rFonts w:cs="Calibri"/>
                <w:color w:val="FF0000"/>
                <w:u w:val="single"/>
              </w:rPr>
            </w:pPr>
            <w:r w:rsidRPr="0033327C">
              <w:rPr>
                <w:rFonts w:cs="Calibri"/>
                <w:color w:val="FF0000"/>
                <w:u w:val="single"/>
              </w:rPr>
              <w:fldChar w:fldCharType="begin" w:fldLock="1"/>
            </w:r>
            <w:r w:rsidRPr="0033327C">
              <w:rPr>
                <w:rFonts w:cs="Calibri"/>
                <w:color w:val="FF0000"/>
                <w:u w:val="single"/>
              </w:rPr>
              <w:instrText>MERGEFIELD Element.Name</w:instrText>
            </w:r>
            <w:r w:rsidRPr="0033327C">
              <w:rPr>
                <w:rFonts w:cs="Calibri"/>
                <w:color w:val="FF0000"/>
                <w:u w:val="single"/>
              </w:rPr>
              <w:fldChar w:fldCharType="separate"/>
            </w:r>
            <w:r w:rsidRPr="0033327C">
              <w:rPr>
                <w:rFonts w:cs="Calibri"/>
                <w:color w:val="FF0000"/>
                <w:u w:val="single"/>
              </w:rPr>
              <w:t>APPARTEMENTSRECHTSPLITSING</w:t>
            </w:r>
            <w:r w:rsidRPr="0033327C">
              <w:rPr>
                <w:rFonts w:cs="Calibri"/>
                <w:color w:val="FF0000"/>
                <w:u w:val="single"/>
              </w:rPr>
              <w:fldChar w:fldCharType="end"/>
            </w:r>
            <w:r w:rsidRPr="0033327C">
              <w:rPr>
                <w:rFonts w:cs="Calibri"/>
                <w:color w:val="FF0000"/>
                <w:u w:val="single"/>
              </w:rPr>
              <w:t xml:space="preserve">  [</w:t>
            </w:r>
            <w:r w:rsidRPr="0033327C">
              <w:rPr>
                <w:rFonts w:cs="Calibri"/>
                <w:color w:val="FF0000"/>
                <w:u w:val="single"/>
              </w:rPr>
              <w:fldChar w:fldCharType="begin" w:fldLock="1"/>
            </w:r>
            <w:r w:rsidRPr="0033327C">
              <w:rPr>
                <w:rFonts w:cs="Calibri"/>
                <w:color w:val="FF0000"/>
                <w:u w:val="single"/>
              </w:rPr>
              <w:instrText>MERGEFIELD ConnTarget.Cardinality</w:instrText>
            </w:r>
            <w:r w:rsidRPr="0033327C">
              <w:rPr>
                <w:rFonts w:cs="Calibri"/>
                <w:color w:val="FF0000"/>
                <w:u w:val="single"/>
              </w:rPr>
              <w:fldChar w:fldCharType="separate"/>
            </w:r>
            <w:r w:rsidRPr="0033327C">
              <w:rPr>
                <w:rFonts w:cs="Calibri"/>
                <w:color w:val="FF0000"/>
                <w:u w:val="single"/>
              </w:rPr>
              <w:t>0..1</w:t>
            </w:r>
            <w:r w:rsidRPr="0033327C">
              <w:rPr>
                <w:rFonts w:cs="Calibri"/>
                <w:color w:val="FF0000"/>
                <w:u w:val="single"/>
              </w:rPr>
              <w:fldChar w:fldCharType="end"/>
            </w:r>
            <w:r w:rsidRPr="0033327C">
              <w:rPr>
                <w:rFonts w:cs="Calibri"/>
                <w:color w:val="FF0000"/>
                <w:u w:val="single"/>
              </w:rPr>
              <w:t>]</w:t>
            </w:r>
          </w:p>
        </w:tc>
        <w:tc>
          <w:tcPr>
            <w:tcW w:w="6120" w:type="dxa"/>
            <w:tcBorders>
              <w:top w:val="nil"/>
              <w:left w:val="nil"/>
              <w:bottom w:val="nil"/>
              <w:right w:val="nil"/>
            </w:tcBorders>
          </w:tcPr>
          <w:p w14:paraId="7D49BB51"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Connector.Notes</w:instrText>
            </w:r>
            <w:r w:rsidRPr="0033327C">
              <w:rPr>
                <w:color w:val="FF0000"/>
                <w:u w:val="single"/>
              </w:rPr>
              <w:fldChar w:fldCharType="end"/>
            </w:r>
            <w:r w:rsidRPr="0033327C">
              <w:rPr>
                <w:rFonts w:cs="Calibri"/>
                <w:color w:val="FF0000"/>
                <w:u w:val="single"/>
              </w:rPr>
              <w:t>De APPARTEMENTSRECHTSPLITSING waaruit  het in de splitsing in appartementsrechten ZAKELIJKE RECHT is ontstaan..</w:t>
            </w:r>
          </w:p>
        </w:tc>
      </w:tr>
      <w:tr w:rsidR="0033327C" w:rsidRPr="0033327C" w14:paraId="7B49B4A4" w14:textId="77777777" w:rsidTr="00AA63DB">
        <w:trPr>
          <w:trHeight w:hRule="exact" w:val="128"/>
        </w:trPr>
        <w:tc>
          <w:tcPr>
            <w:tcW w:w="450" w:type="dxa"/>
            <w:tcBorders>
              <w:top w:val="nil"/>
              <w:left w:val="nil"/>
              <w:bottom w:val="nil"/>
              <w:right w:val="nil"/>
            </w:tcBorders>
          </w:tcPr>
          <w:p w14:paraId="7ED37A08" w14:textId="77777777" w:rsidR="0033327C" w:rsidRPr="0033327C" w:rsidRDefault="0033327C" w:rsidP="0033327C">
            <w:pPr>
              <w:rPr>
                <w:rFonts w:cs="Calibri"/>
                <w:b/>
                <w:bCs/>
                <w:color w:val="000000"/>
                <w:highlight w:val="yellow"/>
                <w:u w:color="000000"/>
                <w:shd w:val="clear" w:color="auto" w:fill="FFFF80"/>
              </w:rPr>
            </w:pPr>
          </w:p>
        </w:tc>
        <w:tc>
          <w:tcPr>
            <w:tcW w:w="2790" w:type="dxa"/>
            <w:tcBorders>
              <w:top w:val="nil"/>
              <w:left w:val="nil"/>
              <w:bottom w:val="nil"/>
              <w:right w:val="nil"/>
            </w:tcBorders>
          </w:tcPr>
          <w:p w14:paraId="11FD7D8B" w14:textId="77777777" w:rsidR="0033327C" w:rsidRPr="0033327C" w:rsidRDefault="0033327C" w:rsidP="0033327C">
            <w:pPr>
              <w:rPr>
                <w:rFonts w:cs="Calibri"/>
                <w:color w:val="0F0F0F"/>
              </w:rPr>
            </w:pPr>
          </w:p>
        </w:tc>
        <w:tc>
          <w:tcPr>
            <w:tcW w:w="6120" w:type="dxa"/>
            <w:tcBorders>
              <w:top w:val="nil"/>
              <w:left w:val="nil"/>
              <w:bottom w:val="nil"/>
              <w:right w:val="nil"/>
            </w:tcBorders>
          </w:tcPr>
          <w:p w14:paraId="44C6020E" w14:textId="77777777" w:rsidR="0033327C" w:rsidRPr="0033327C" w:rsidRDefault="0033327C" w:rsidP="0033327C">
            <w:pPr>
              <w:rPr>
                <w:rFonts w:cs="Calibri"/>
                <w:color w:val="0F0F0F"/>
              </w:rPr>
            </w:pPr>
          </w:p>
        </w:tc>
      </w:tr>
    </w:tbl>
    <w:p w14:paraId="55A3E473" w14:textId="77777777" w:rsidR="0033327C" w:rsidRPr="0033327C" w:rsidRDefault="0033327C" w:rsidP="0033327C">
      <w:pPr>
        <w:rPr>
          <w:rFonts w:ascii="Calibri" w:hAnsi="Calibri" w:cs="Calibri"/>
          <w:color w:val="0F0F0F"/>
          <w:sz w:val="22"/>
          <w:szCs w:val="22"/>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33327C" w:rsidRPr="0033327C" w14:paraId="51A0A2AB" w14:textId="77777777" w:rsidTr="00AA63DB">
        <w:tc>
          <w:tcPr>
            <w:tcW w:w="9360" w:type="dxa"/>
            <w:tcBorders>
              <w:top w:val="nil"/>
              <w:left w:val="nil"/>
              <w:bottom w:val="nil"/>
              <w:right w:val="nil"/>
            </w:tcBorders>
          </w:tcPr>
          <w:p w14:paraId="0B7FE6C6" w14:textId="77777777" w:rsidR="0033327C" w:rsidRPr="0033327C" w:rsidRDefault="0033327C" w:rsidP="0033327C">
            <w:pPr>
              <w:rPr>
                <w:rFonts w:cs="Calibri"/>
                <w:b/>
                <w:bCs/>
                <w:color w:val="0F0F0F"/>
              </w:rPr>
            </w:pPr>
            <w:r w:rsidRPr="0033327C">
              <w:rPr>
                <w:rFonts w:cs="Calibri"/>
                <w:b/>
                <w:bCs/>
                <w:color w:val="0F0F0F"/>
              </w:rPr>
              <w:t>Toelichting objecttype</w:t>
            </w:r>
          </w:p>
          <w:p w14:paraId="44C4E8FC" w14:textId="77777777" w:rsidR="0033327C" w:rsidRPr="0033327C" w:rsidRDefault="0033327C" w:rsidP="0033327C">
            <w:pPr>
              <w:ind w:left="720"/>
              <w:rPr>
                <w:rFonts w:cs="Calibri"/>
                <w:color w:val="FF0000"/>
              </w:rPr>
            </w:pPr>
            <w:r w:rsidRPr="0033327C">
              <w:rPr>
                <w:rFonts w:cs="Calibri"/>
                <w:color w:val="FF0000"/>
              </w:rPr>
              <w:t>Zie de catalogus van de BRK. Daarin is sprake van een zowel rechten als zekerheidsrechten op onroerende zaken (zie de toelichting bij KADASTRALE ONROERENDE ZAAK). Geoordeeld is dat alleen de rechten zodanig van belang zijn voor de gemeentelijke taakuitoefening dat zij deel moeten uit maken van het voorliggende referentiemodel. Zij zijn hierin gezamenlijk gemodelleerd als ZAKELIJK RECHT tussen KADASTRALE ONROERENDE ZAAK en TENAAMSTELLING van een persoon.</w:t>
            </w:r>
          </w:p>
          <w:p w14:paraId="512AE815" w14:textId="77777777" w:rsidR="0033327C" w:rsidRPr="0033327C" w:rsidRDefault="0033327C" w:rsidP="0033327C">
            <w:pPr>
              <w:ind w:left="720"/>
              <w:rPr>
                <w:rFonts w:cs="Calibri"/>
                <w:color w:val="0F0F0F"/>
              </w:rPr>
            </w:pPr>
            <w:r w:rsidRPr="0033327C">
              <w:rPr>
                <w:rFonts w:cs="Calibri"/>
                <w:color w:val="0F0F0F"/>
              </w:rPr>
              <w:t>(Zakelijke) rechten worden beschouwd vanuit één onroerende zaak, in dit geval het kadastrale object. Recht vormt de relatie tussen één onroerende zaak en één of meer tenaamgestelde personen en heeft betrekking op het eigendom van deze tenaamgestelde personen van één onroerende zaak of op een beperkt recht van deze tenaamgestelde personen op één onroerende zaak. Met een beperkt recht op een onroerende zaak wordt erfpacht, opstal, ed. bedoeld.</w:t>
            </w:r>
          </w:p>
          <w:p w14:paraId="761653FA" w14:textId="77777777" w:rsidR="0033327C" w:rsidRPr="0033327C" w:rsidRDefault="0033327C" w:rsidP="0033327C">
            <w:pPr>
              <w:ind w:left="720"/>
              <w:rPr>
                <w:rFonts w:cs="Calibri"/>
                <w:color w:val="0F0F0F"/>
              </w:rPr>
            </w:pPr>
            <w:r w:rsidRPr="0033327C">
              <w:rPr>
                <w:rFonts w:cs="Calibri"/>
                <w:color w:val="0F0F0F"/>
              </w:rPr>
              <w:t>van de gerelateerde objecttypen.</w:t>
            </w:r>
          </w:p>
        </w:tc>
      </w:tr>
    </w:tbl>
    <w:p w14:paraId="1A8D55E9" w14:textId="77777777" w:rsidR="0033327C" w:rsidRPr="0033327C" w:rsidRDefault="0033327C" w:rsidP="0033327C">
      <w:pPr>
        <w:rPr>
          <w:color w:val="0F0F0F"/>
        </w:rPr>
      </w:pPr>
    </w:p>
    <w:p w14:paraId="3B2592AD" w14:textId="77777777" w:rsidR="0033327C" w:rsidRPr="0033327C" w:rsidRDefault="0033327C" w:rsidP="0033327C">
      <w:pPr>
        <w:contextualSpacing w:val="0"/>
      </w:pPr>
    </w:p>
    <w:p w14:paraId="2B78D82E" w14:textId="77777777" w:rsidR="0033327C" w:rsidRPr="0033327C" w:rsidRDefault="0033327C" w:rsidP="0033327C">
      <w:pPr>
        <w:contextualSpacing w:val="0"/>
      </w:pPr>
      <w:r w:rsidRPr="0033327C">
        <w:br w:type="page"/>
      </w:r>
    </w:p>
    <w:p w14:paraId="560A34AD" w14:textId="47BE9407" w:rsidR="0033327C" w:rsidRPr="0033327C" w:rsidRDefault="0033327C" w:rsidP="005F3EDF">
      <w:pPr>
        <w:pStyle w:val="Kop2"/>
      </w:pPr>
      <w:r w:rsidRPr="0033327C">
        <w:rPr>
          <w:sz w:val="20"/>
          <w:szCs w:val="20"/>
        </w:rPr>
        <w:lastRenderedPageBreak/>
        <w:fldChar w:fldCharType="begin" w:fldLock="1"/>
      </w:r>
      <w:r w:rsidRPr="0033327C">
        <w:rPr>
          <w:sz w:val="20"/>
          <w:szCs w:val="20"/>
        </w:rPr>
        <w:instrText xml:space="preserve">MERGEFIELD </w:instrText>
      </w:r>
      <w:r w:rsidRPr="0033327C">
        <w:instrText>Element.Stereotype</w:instrText>
      </w:r>
      <w:r w:rsidRPr="0033327C">
        <w:rPr>
          <w:sz w:val="20"/>
          <w:szCs w:val="20"/>
        </w:rPr>
        <w:fldChar w:fldCharType="separate"/>
      </w:r>
      <w:r w:rsidRPr="0033327C">
        <w:t>«Objecttype»</w:t>
      </w:r>
      <w:r w:rsidRPr="0033327C">
        <w:rPr>
          <w:sz w:val="20"/>
          <w:szCs w:val="20"/>
        </w:rPr>
        <w:fldChar w:fldCharType="end"/>
      </w:r>
      <w:r w:rsidRPr="0033327C">
        <w:t xml:space="preserve"> </w:t>
      </w:r>
      <w:r w:rsidRPr="0033327C">
        <w:fldChar w:fldCharType="begin" w:fldLock="1"/>
      </w:r>
      <w:r w:rsidRPr="0033327C">
        <w:instrText>MERGEFIELD Element.Name</w:instrText>
      </w:r>
      <w:r w:rsidRPr="0033327C">
        <w:fldChar w:fldCharType="separate"/>
      </w:r>
      <w:r w:rsidRPr="0033327C">
        <w:t>ZEKERHEIDSRECHT</w:t>
      </w:r>
      <w:r w:rsidRPr="0033327C">
        <w:fldChar w:fldCharType="end"/>
      </w:r>
    </w:p>
    <w:p w14:paraId="6093B420" w14:textId="77777777" w:rsidR="0033327C" w:rsidRPr="0033327C" w:rsidRDefault="0033327C" w:rsidP="0033327C">
      <w:pPr>
        <w:contextualSpacing w:val="0"/>
      </w:pP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33327C" w:rsidRPr="0033327C" w14:paraId="25088A97" w14:textId="77777777" w:rsidTr="00AA63DB">
        <w:trPr>
          <w:trHeight w:val="271"/>
        </w:trPr>
        <w:tc>
          <w:tcPr>
            <w:tcW w:w="2340" w:type="dxa"/>
            <w:gridSpan w:val="2"/>
            <w:tcBorders>
              <w:top w:val="nil"/>
              <w:left w:val="nil"/>
              <w:bottom w:val="nil"/>
              <w:right w:val="nil"/>
            </w:tcBorders>
          </w:tcPr>
          <w:p w14:paraId="1D722351" w14:textId="77777777" w:rsidR="0033327C" w:rsidRPr="0033327C" w:rsidRDefault="0033327C" w:rsidP="0033327C">
            <w:pPr>
              <w:rPr>
                <w:rFonts w:cs="Calibri"/>
                <w:color w:val="FF0000"/>
              </w:rPr>
            </w:pPr>
            <w:r w:rsidRPr="0033327C">
              <w:rPr>
                <w:rFonts w:cs="Calibri"/>
                <w:b/>
                <w:bCs/>
                <w:color w:val="000000" w:themeColor="text1"/>
              </w:rPr>
              <w:t>Naam</w:t>
            </w:r>
          </w:p>
        </w:tc>
        <w:tc>
          <w:tcPr>
            <w:tcW w:w="7020" w:type="dxa"/>
            <w:gridSpan w:val="4"/>
            <w:tcBorders>
              <w:top w:val="nil"/>
              <w:left w:val="nil"/>
              <w:bottom w:val="nil"/>
              <w:right w:val="nil"/>
            </w:tcBorders>
          </w:tcPr>
          <w:p w14:paraId="3EC19F49"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Element.Name</w:instrText>
            </w:r>
            <w:r w:rsidRPr="0033327C">
              <w:rPr>
                <w:color w:val="FF0000"/>
                <w:u w:val="single"/>
              </w:rPr>
              <w:fldChar w:fldCharType="separate"/>
            </w:r>
            <w:r w:rsidRPr="0033327C">
              <w:rPr>
                <w:rFonts w:cs="Calibri"/>
                <w:color w:val="FF0000"/>
                <w:u w:val="single"/>
              </w:rPr>
              <w:t>ZEKERHEIDSRECHT</w:t>
            </w:r>
            <w:r w:rsidRPr="0033327C">
              <w:rPr>
                <w:color w:val="FF0000"/>
                <w:u w:val="single"/>
              </w:rPr>
              <w:fldChar w:fldCharType="end"/>
            </w:r>
          </w:p>
        </w:tc>
      </w:tr>
      <w:tr w:rsidR="0033327C" w:rsidRPr="0033327C" w14:paraId="169446E6" w14:textId="77777777" w:rsidTr="00AA63DB">
        <w:trPr>
          <w:trHeight w:hRule="exact" w:val="128"/>
        </w:trPr>
        <w:tc>
          <w:tcPr>
            <w:tcW w:w="2340" w:type="dxa"/>
            <w:gridSpan w:val="2"/>
            <w:tcBorders>
              <w:top w:val="nil"/>
              <w:left w:val="nil"/>
              <w:bottom w:val="nil"/>
              <w:right w:val="nil"/>
            </w:tcBorders>
          </w:tcPr>
          <w:p w14:paraId="53B978E1" w14:textId="77777777" w:rsidR="0033327C" w:rsidRPr="0033327C" w:rsidRDefault="0033327C" w:rsidP="0033327C">
            <w:pPr>
              <w:rPr>
                <w:rFonts w:cs="Calibri"/>
                <w:b/>
                <w:bCs/>
                <w:color w:val="FF0000"/>
              </w:rPr>
            </w:pPr>
          </w:p>
        </w:tc>
        <w:tc>
          <w:tcPr>
            <w:tcW w:w="7020" w:type="dxa"/>
            <w:gridSpan w:val="4"/>
            <w:tcBorders>
              <w:top w:val="nil"/>
              <w:left w:val="nil"/>
              <w:bottom w:val="nil"/>
              <w:right w:val="nil"/>
            </w:tcBorders>
          </w:tcPr>
          <w:p w14:paraId="0D5F2828" w14:textId="77777777" w:rsidR="0033327C" w:rsidRPr="0033327C" w:rsidRDefault="0033327C" w:rsidP="0033327C">
            <w:pPr>
              <w:rPr>
                <w:rFonts w:cs="Calibri"/>
                <w:color w:val="FF0000"/>
                <w:u w:val="single"/>
              </w:rPr>
            </w:pPr>
          </w:p>
        </w:tc>
      </w:tr>
      <w:tr w:rsidR="0033327C" w:rsidRPr="0033327C" w14:paraId="334FD084" w14:textId="77777777" w:rsidTr="00AA63DB">
        <w:tc>
          <w:tcPr>
            <w:tcW w:w="2340" w:type="dxa"/>
            <w:gridSpan w:val="2"/>
            <w:tcBorders>
              <w:top w:val="nil"/>
              <w:left w:val="nil"/>
              <w:bottom w:val="nil"/>
              <w:right w:val="nil"/>
            </w:tcBorders>
          </w:tcPr>
          <w:p w14:paraId="51709A27" w14:textId="77777777" w:rsidR="0033327C" w:rsidRPr="0033327C" w:rsidRDefault="0033327C" w:rsidP="0033327C">
            <w:pPr>
              <w:rPr>
                <w:rFonts w:cs="Calibri"/>
                <w:color w:val="FF0000"/>
              </w:rPr>
            </w:pPr>
            <w:r w:rsidRPr="0033327C">
              <w:rPr>
                <w:rFonts w:cs="Calibri"/>
                <w:b/>
                <w:bCs/>
                <w:color w:val="000000" w:themeColor="text1"/>
              </w:rPr>
              <w:t>Mnemonic</w:t>
            </w:r>
          </w:p>
        </w:tc>
        <w:tc>
          <w:tcPr>
            <w:tcW w:w="7020" w:type="dxa"/>
            <w:gridSpan w:val="4"/>
            <w:tcBorders>
              <w:top w:val="nil"/>
              <w:left w:val="nil"/>
              <w:bottom w:val="nil"/>
              <w:right w:val="nil"/>
            </w:tcBorders>
          </w:tcPr>
          <w:p w14:paraId="67D6B7A3"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Element.Alias</w:instrText>
            </w:r>
            <w:r w:rsidRPr="0033327C">
              <w:rPr>
                <w:color w:val="FF0000"/>
                <w:u w:val="single"/>
              </w:rPr>
              <w:fldChar w:fldCharType="separate"/>
            </w:r>
            <w:r w:rsidRPr="0033327C">
              <w:rPr>
                <w:rFonts w:cs="Calibri"/>
                <w:color w:val="FF0000"/>
                <w:u w:val="single"/>
              </w:rPr>
              <w:t>ZHR</w:t>
            </w:r>
            <w:r w:rsidRPr="0033327C">
              <w:rPr>
                <w:color w:val="FF0000"/>
                <w:u w:val="single"/>
              </w:rPr>
              <w:fldChar w:fldCharType="end"/>
            </w:r>
          </w:p>
        </w:tc>
      </w:tr>
      <w:tr w:rsidR="0033327C" w:rsidRPr="0033327C" w14:paraId="3C696D02" w14:textId="77777777" w:rsidTr="00AA63DB">
        <w:trPr>
          <w:trHeight w:hRule="exact" w:val="128"/>
        </w:trPr>
        <w:tc>
          <w:tcPr>
            <w:tcW w:w="2340" w:type="dxa"/>
            <w:gridSpan w:val="2"/>
            <w:tcBorders>
              <w:top w:val="nil"/>
              <w:left w:val="nil"/>
              <w:bottom w:val="nil"/>
              <w:right w:val="nil"/>
            </w:tcBorders>
          </w:tcPr>
          <w:p w14:paraId="17FF2BCD" w14:textId="77777777" w:rsidR="0033327C" w:rsidRPr="0033327C" w:rsidRDefault="0033327C" w:rsidP="0033327C">
            <w:pPr>
              <w:rPr>
                <w:rFonts w:cs="Calibri"/>
                <w:b/>
                <w:bCs/>
                <w:color w:val="FF0000"/>
              </w:rPr>
            </w:pPr>
          </w:p>
        </w:tc>
        <w:tc>
          <w:tcPr>
            <w:tcW w:w="7020" w:type="dxa"/>
            <w:gridSpan w:val="4"/>
            <w:tcBorders>
              <w:top w:val="nil"/>
              <w:left w:val="nil"/>
              <w:bottom w:val="nil"/>
              <w:right w:val="nil"/>
            </w:tcBorders>
          </w:tcPr>
          <w:p w14:paraId="334014C4" w14:textId="77777777" w:rsidR="0033327C" w:rsidRPr="0033327C" w:rsidRDefault="0033327C" w:rsidP="0033327C">
            <w:pPr>
              <w:rPr>
                <w:rFonts w:cs="Calibri"/>
                <w:color w:val="FF0000"/>
                <w:u w:val="single"/>
              </w:rPr>
            </w:pPr>
          </w:p>
        </w:tc>
      </w:tr>
      <w:tr w:rsidR="0033327C" w:rsidRPr="0033327C" w14:paraId="4033396C" w14:textId="77777777" w:rsidTr="00AA63DB">
        <w:tc>
          <w:tcPr>
            <w:tcW w:w="2340" w:type="dxa"/>
            <w:gridSpan w:val="2"/>
            <w:tcBorders>
              <w:top w:val="nil"/>
              <w:left w:val="nil"/>
              <w:bottom w:val="nil"/>
              <w:right w:val="nil"/>
            </w:tcBorders>
          </w:tcPr>
          <w:p w14:paraId="3387BC58" w14:textId="77777777" w:rsidR="0033327C" w:rsidRPr="0033327C" w:rsidRDefault="0033327C" w:rsidP="0033327C">
            <w:pPr>
              <w:rPr>
                <w:rFonts w:cs="Calibri"/>
                <w:b/>
                <w:bCs/>
                <w:color w:val="FF0000"/>
              </w:rPr>
            </w:pPr>
            <w:r w:rsidRPr="0033327C">
              <w:rPr>
                <w:rFonts w:cs="Calibri"/>
                <w:b/>
                <w:bCs/>
                <w:color w:val="000000" w:themeColor="text1"/>
              </w:rPr>
              <w:t>Herkomst</w:t>
            </w:r>
          </w:p>
        </w:tc>
        <w:tc>
          <w:tcPr>
            <w:tcW w:w="7020" w:type="dxa"/>
            <w:gridSpan w:val="4"/>
            <w:tcBorders>
              <w:top w:val="nil"/>
              <w:left w:val="nil"/>
              <w:bottom w:val="nil"/>
              <w:right w:val="nil"/>
            </w:tcBorders>
          </w:tcPr>
          <w:p w14:paraId="795154E8" w14:textId="77777777" w:rsidR="0033327C" w:rsidRPr="0033327C" w:rsidRDefault="0033327C" w:rsidP="0033327C">
            <w:pPr>
              <w:rPr>
                <w:rFonts w:cs="Calibri"/>
                <w:color w:val="FF0000"/>
                <w:u w:val="single"/>
              </w:rPr>
            </w:pPr>
            <w:r w:rsidRPr="0033327C">
              <w:rPr>
                <w:rFonts w:cs="Calibri"/>
                <w:color w:val="FF0000"/>
                <w:u w:val="single"/>
              </w:rPr>
              <w:t>BRK</w:t>
            </w:r>
          </w:p>
        </w:tc>
      </w:tr>
      <w:tr w:rsidR="0033327C" w:rsidRPr="0033327C" w14:paraId="7BA4610B" w14:textId="77777777" w:rsidTr="00AA63DB">
        <w:trPr>
          <w:trHeight w:hRule="exact" w:val="128"/>
        </w:trPr>
        <w:tc>
          <w:tcPr>
            <w:tcW w:w="2340" w:type="dxa"/>
            <w:gridSpan w:val="2"/>
            <w:tcBorders>
              <w:top w:val="nil"/>
              <w:left w:val="nil"/>
              <w:bottom w:val="nil"/>
              <w:right w:val="nil"/>
            </w:tcBorders>
          </w:tcPr>
          <w:p w14:paraId="082EC8DE" w14:textId="77777777" w:rsidR="0033327C" w:rsidRPr="0033327C" w:rsidRDefault="0033327C" w:rsidP="0033327C">
            <w:pPr>
              <w:rPr>
                <w:rFonts w:cs="Calibri"/>
                <w:b/>
                <w:bCs/>
                <w:color w:val="FF0000"/>
              </w:rPr>
            </w:pPr>
          </w:p>
        </w:tc>
        <w:tc>
          <w:tcPr>
            <w:tcW w:w="7020" w:type="dxa"/>
            <w:gridSpan w:val="4"/>
            <w:tcBorders>
              <w:top w:val="nil"/>
              <w:left w:val="nil"/>
              <w:bottom w:val="nil"/>
              <w:right w:val="nil"/>
            </w:tcBorders>
          </w:tcPr>
          <w:p w14:paraId="05DC9DF5" w14:textId="77777777" w:rsidR="0033327C" w:rsidRPr="0033327C" w:rsidRDefault="0033327C" w:rsidP="0033327C">
            <w:pPr>
              <w:rPr>
                <w:rFonts w:cs="Calibri"/>
                <w:color w:val="FF0000"/>
                <w:u w:val="single"/>
              </w:rPr>
            </w:pPr>
          </w:p>
        </w:tc>
      </w:tr>
      <w:tr w:rsidR="0033327C" w:rsidRPr="0033327C" w14:paraId="01A78333" w14:textId="77777777" w:rsidTr="00AA63DB">
        <w:trPr>
          <w:trHeight w:val="230"/>
        </w:trPr>
        <w:tc>
          <w:tcPr>
            <w:tcW w:w="2340" w:type="dxa"/>
            <w:gridSpan w:val="2"/>
            <w:tcBorders>
              <w:top w:val="nil"/>
              <w:left w:val="nil"/>
              <w:bottom w:val="nil"/>
              <w:right w:val="nil"/>
            </w:tcBorders>
          </w:tcPr>
          <w:p w14:paraId="6C2BE72B" w14:textId="77777777" w:rsidR="0033327C" w:rsidRPr="0033327C" w:rsidRDefault="0033327C" w:rsidP="0033327C">
            <w:pPr>
              <w:rPr>
                <w:rFonts w:cs="Calibri"/>
                <w:b/>
                <w:bCs/>
                <w:color w:val="FF0000"/>
              </w:rPr>
            </w:pPr>
            <w:r w:rsidRPr="0033327C">
              <w:rPr>
                <w:rFonts w:cs="Calibri"/>
                <w:b/>
                <w:bCs/>
                <w:color w:val="000000" w:themeColor="text1"/>
              </w:rPr>
              <w:t>Definitie</w:t>
            </w:r>
          </w:p>
        </w:tc>
        <w:tc>
          <w:tcPr>
            <w:tcW w:w="7020" w:type="dxa"/>
            <w:gridSpan w:val="4"/>
            <w:tcBorders>
              <w:top w:val="nil"/>
              <w:left w:val="nil"/>
              <w:bottom w:val="nil"/>
              <w:right w:val="nil"/>
            </w:tcBorders>
          </w:tcPr>
          <w:p w14:paraId="6B50465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Element.Notes</w:instrText>
            </w:r>
            <w:r w:rsidRPr="0033327C">
              <w:rPr>
                <w:color w:val="FF0000"/>
                <w:u w:val="single"/>
              </w:rPr>
              <w:fldChar w:fldCharType="separate"/>
            </w:r>
            <w:r w:rsidRPr="0033327C">
              <w:rPr>
                <w:rFonts w:cs="Calibri"/>
                <w:color w:val="FF0000"/>
                <w:u w:val="single"/>
              </w:rPr>
              <w:t>Een zekerheidsrecht is een beperkt recht (hypotheek) of een beperking (beslag).</w:t>
            </w:r>
            <w:r w:rsidRPr="0033327C">
              <w:rPr>
                <w:color w:val="FF0000"/>
                <w:u w:val="single"/>
              </w:rPr>
              <w:fldChar w:fldCharType="end"/>
            </w:r>
          </w:p>
        </w:tc>
      </w:tr>
      <w:tr w:rsidR="0033327C" w:rsidRPr="0033327C" w14:paraId="0B3F5EDC" w14:textId="77777777" w:rsidTr="00AA63DB">
        <w:trPr>
          <w:trHeight w:hRule="exact" w:val="68"/>
        </w:trPr>
        <w:tc>
          <w:tcPr>
            <w:tcW w:w="2340" w:type="dxa"/>
            <w:gridSpan w:val="2"/>
            <w:tcBorders>
              <w:top w:val="nil"/>
              <w:left w:val="nil"/>
              <w:bottom w:val="nil"/>
              <w:right w:val="nil"/>
            </w:tcBorders>
          </w:tcPr>
          <w:p w14:paraId="1260FE4B" w14:textId="77777777" w:rsidR="0033327C" w:rsidRPr="0033327C" w:rsidRDefault="0033327C" w:rsidP="0033327C">
            <w:pPr>
              <w:rPr>
                <w:rFonts w:cs="Calibri"/>
                <w:b/>
                <w:bCs/>
                <w:color w:val="000000" w:themeColor="text1"/>
              </w:rPr>
            </w:pPr>
          </w:p>
        </w:tc>
        <w:tc>
          <w:tcPr>
            <w:tcW w:w="7020" w:type="dxa"/>
            <w:gridSpan w:val="4"/>
            <w:tcBorders>
              <w:top w:val="nil"/>
              <w:left w:val="nil"/>
              <w:bottom w:val="nil"/>
              <w:right w:val="nil"/>
            </w:tcBorders>
          </w:tcPr>
          <w:p w14:paraId="2E0830A8" w14:textId="77777777" w:rsidR="0033327C" w:rsidRPr="0033327C" w:rsidRDefault="0033327C" w:rsidP="0033327C">
            <w:pPr>
              <w:rPr>
                <w:rFonts w:cs="Calibri"/>
                <w:color w:val="FF0000"/>
                <w:u w:val="single"/>
              </w:rPr>
            </w:pPr>
          </w:p>
        </w:tc>
      </w:tr>
      <w:tr w:rsidR="0033327C" w:rsidRPr="0033327C" w14:paraId="300B5CF8" w14:textId="77777777" w:rsidTr="00AA63DB">
        <w:trPr>
          <w:trHeight w:val="271"/>
        </w:trPr>
        <w:tc>
          <w:tcPr>
            <w:tcW w:w="2340" w:type="dxa"/>
            <w:gridSpan w:val="2"/>
            <w:tcBorders>
              <w:top w:val="nil"/>
              <w:left w:val="nil"/>
              <w:bottom w:val="nil"/>
              <w:right w:val="nil"/>
            </w:tcBorders>
          </w:tcPr>
          <w:p w14:paraId="1926D423" w14:textId="77777777" w:rsidR="0033327C" w:rsidRPr="0033327C" w:rsidRDefault="0033327C" w:rsidP="0033327C">
            <w:pPr>
              <w:rPr>
                <w:rFonts w:cs="Calibri"/>
                <w:b/>
                <w:bCs/>
                <w:color w:val="000000" w:themeColor="text1"/>
              </w:rPr>
            </w:pPr>
            <w:r w:rsidRPr="0033327C">
              <w:rPr>
                <w:rFonts w:cs="Calibri"/>
                <w:b/>
                <w:bCs/>
                <w:color w:val="000000" w:themeColor="text1"/>
              </w:rPr>
              <w:t>Herkomst definitie</w:t>
            </w:r>
          </w:p>
        </w:tc>
        <w:tc>
          <w:tcPr>
            <w:tcW w:w="7020" w:type="dxa"/>
            <w:gridSpan w:val="4"/>
            <w:tcBorders>
              <w:top w:val="nil"/>
              <w:left w:val="nil"/>
              <w:bottom w:val="nil"/>
              <w:right w:val="nil"/>
            </w:tcBorders>
          </w:tcPr>
          <w:p w14:paraId="01A4F303" w14:textId="77777777" w:rsidR="0033327C" w:rsidRPr="0033327C" w:rsidRDefault="0033327C" w:rsidP="0033327C">
            <w:pPr>
              <w:rPr>
                <w:rFonts w:cs="Calibri"/>
                <w:color w:val="FF0000"/>
                <w:u w:val="single"/>
              </w:rPr>
            </w:pPr>
            <w:r w:rsidRPr="0033327C">
              <w:rPr>
                <w:rFonts w:cs="Calibri"/>
                <w:color w:val="FF0000"/>
                <w:u w:val="single"/>
              </w:rPr>
              <w:t>BRK</w:t>
            </w:r>
          </w:p>
        </w:tc>
      </w:tr>
      <w:tr w:rsidR="0033327C" w:rsidRPr="0033327C" w14:paraId="35B47EAB" w14:textId="77777777" w:rsidTr="00AA63DB">
        <w:trPr>
          <w:trHeight w:hRule="exact" w:val="128"/>
        </w:trPr>
        <w:tc>
          <w:tcPr>
            <w:tcW w:w="2340" w:type="dxa"/>
            <w:gridSpan w:val="2"/>
            <w:tcBorders>
              <w:top w:val="nil"/>
              <w:left w:val="nil"/>
              <w:bottom w:val="nil"/>
              <w:right w:val="nil"/>
            </w:tcBorders>
          </w:tcPr>
          <w:p w14:paraId="3EFA71FF" w14:textId="77777777" w:rsidR="0033327C" w:rsidRPr="0033327C" w:rsidRDefault="0033327C" w:rsidP="0033327C">
            <w:pPr>
              <w:rPr>
                <w:rFonts w:cs="Calibri"/>
                <w:b/>
                <w:bCs/>
                <w:color w:val="000000" w:themeColor="text1"/>
              </w:rPr>
            </w:pPr>
          </w:p>
        </w:tc>
        <w:tc>
          <w:tcPr>
            <w:tcW w:w="7020" w:type="dxa"/>
            <w:gridSpan w:val="4"/>
            <w:tcBorders>
              <w:top w:val="nil"/>
              <w:left w:val="nil"/>
              <w:bottom w:val="nil"/>
              <w:right w:val="nil"/>
            </w:tcBorders>
          </w:tcPr>
          <w:p w14:paraId="28F40D71" w14:textId="77777777" w:rsidR="0033327C" w:rsidRPr="0033327C" w:rsidRDefault="0033327C" w:rsidP="0033327C">
            <w:pPr>
              <w:rPr>
                <w:rFonts w:cs="Calibri"/>
                <w:color w:val="FF0000"/>
                <w:u w:val="single"/>
              </w:rPr>
            </w:pPr>
          </w:p>
        </w:tc>
      </w:tr>
      <w:tr w:rsidR="0033327C" w:rsidRPr="0033327C" w14:paraId="19486C56" w14:textId="77777777" w:rsidTr="00AA63DB">
        <w:tc>
          <w:tcPr>
            <w:tcW w:w="2340" w:type="dxa"/>
            <w:gridSpan w:val="2"/>
            <w:tcBorders>
              <w:top w:val="nil"/>
              <w:left w:val="nil"/>
              <w:bottom w:val="nil"/>
              <w:right w:val="nil"/>
            </w:tcBorders>
          </w:tcPr>
          <w:p w14:paraId="686C3F0F" w14:textId="77777777" w:rsidR="0033327C" w:rsidRPr="0033327C" w:rsidRDefault="0033327C" w:rsidP="0033327C">
            <w:pPr>
              <w:rPr>
                <w:rFonts w:cs="Calibri"/>
                <w:b/>
                <w:bCs/>
                <w:color w:val="000000" w:themeColor="text1"/>
              </w:rPr>
            </w:pPr>
            <w:r w:rsidRPr="0033327C">
              <w:rPr>
                <w:rFonts w:cs="Calibri"/>
                <w:b/>
                <w:bCs/>
                <w:color w:val="000000" w:themeColor="text1"/>
              </w:rPr>
              <w:t>Datum opname</w:t>
            </w:r>
          </w:p>
        </w:tc>
        <w:tc>
          <w:tcPr>
            <w:tcW w:w="7020" w:type="dxa"/>
            <w:gridSpan w:val="4"/>
            <w:tcBorders>
              <w:top w:val="nil"/>
              <w:left w:val="nil"/>
              <w:bottom w:val="nil"/>
              <w:right w:val="nil"/>
            </w:tcBorders>
          </w:tcPr>
          <w:p w14:paraId="1BBC1398" w14:textId="77777777" w:rsidR="0033327C" w:rsidRPr="0033327C" w:rsidRDefault="0033327C" w:rsidP="0033327C">
            <w:pPr>
              <w:rPr>
                <w:rFonts w:cs="Calibri"/>
                <w:color w:val="FF0000"/>
                <w:u w:val="single"/>
              </w:rPr>
            </w:pPr>
            <w:r w:rsidRPr="0033327C">
              <w:rPr>
                <w:rFonts w:cs="Calibri"/>
                <w:color w:val="FF0000"/>
                <w:u w:val="single"/>
              </w:rPr>
              <w:t>10 maart 2015</w:t>
            </w:r>
          </w:p>
        </w:tc>
      </w:tr>
      <w:tr w:rsidR="0033327C" w:rsidRPr="0033327C" w14:paraId="12F4B0DF" w14:textId="77777777" w:rsidTr="00AA63DB">
        <w:trPr>
          <w:trHeight w:hRule="exact" w:val="128"/>
        </w:trPr>
        <w:tc>
          <w:tcPr>
            <w:tcW w:w="2340" w:type="dxa"/>
            <w:gridSpan w:val="2"/>
            <w:tcBorders>
              <w:top w:val="nil"/>
              <w:left w:val="nil"/>
              <w:bottom w:val="nil"/>
              <w:right w:val="nil"/>
            </w:tcBorders>
          </w:tcPr>
          <w:p w14:paraId="0A70E8FA" w14:textId="77777777" w:rsidR="0033327C" w:rsidRPr="0033327C" w:rsidRDefault="0033327C" w:rsidP="0033327C">
            <w:pPr>
              <w:rPr>
                <w:rFonts w:cs="Calibri"/>
                <w:b/>
                <w:bCs/>
                <w:color w:val="FF0000"/>
              </w:rPr>
            </w:pPr>
          </w:p>
        </w:tc>
        <w:tc>
          <w:tcPr>
            <w:tcW w:w="7020" w:type="dxa"/>
            <w:gridSpan w:val="4"/>
            <w:tcBorders>
              <w:top w:val="nil"/>
              <w:left w:val="nil"/>
              <w:bottom w:val="nil"/>
              <w:right w:val="nil"/>
            </w:tcBorders>
          </w:tcPr>
          <w:p w14:paraId="28A6681C" w14:textId="77777777" w:rsidR="0033327C" w:rsidRPr="0033327C" w:rsidRDefault="0033327C" w:rsidP="0033327C">
            <w:pPr>
              <w:rPr>
                <w:rFonts w:cs="Calibri"/>
                <w:color w:val="FF0000"/>
                <w:u w:val="single"/>
              </w:rPr>
            </w:pPr>
          </w:p>
        </w:tc>
      </w:tr>
      <w:tr w:rsidR="0033327C" w:rsidRPr="0033327C" w14:paraId="5241C88F" w14:textId="77777777" w:rsidTr="00AA63DB">
        <w:tc>
          <w:tcPr>
            <w:tcW w:w="2340" w:type="dxa"/>
            <w:gridSpan w:val="2"/>
            <w:tcBorders>
              <w:top w:val="nil"/>
              <w:left w:val="nil"/>
              <w:bottom w:val="nil"/>
              <w:right w:val="nil"/>
            </w:tcBorders>
          </w:tcPr>
          <w:p w14:paraId="5032256A" w14:textId="77777777" w:rsidR="0033327C" w:rsidRPr="0033327C" w:rsidRDefault="0033327C" w:rsidP="0033327C">
            <w:pPr>
              <w:rPr>
                <w:rFonts w:cs="Calibri"/>
                <w:b/>
                <w:bCs/>
                <w:color w:val="FF0000"/>
              </w:rPr>
            </w:pPr>
            <w:r w:rsidRPr="0033327C">
              <w:rPr>
                <w:rFonts w:cs="Calibri"/>
                <w:b/>
                <w:bCs/>
                <w:color w:val="000000" w:themeColor="text1"/>
              </w:rPr>
              <w:t>Unieke aanduiding</w:t>
            </w:r>
          </w:p>
        </w:tc>
        <w:tc>
          <w:tcPr>
            <w:tcW w:w="7020" w:type="dxa"/>
            <w:gridSpan w:val="4"/>
            <w:tcBorders>
              <w:top w:val="nil"/>
              <w:left w:val="nil"/>
              <w:bottom w:val="nil"/>
              <w:right w:val="nil"/>
            </w:tcBorders>
          </w:tcPr>
          <w:p w14:paraId="2ED23B82" w14:textId="77777777" w:rsidR="0033327C" w:rsidRPr="0033327C" w:rsidRDefault="0033327C" w:rsidP="0033327C">
            <w:pPr>
              <w:rPr>
                <w:rFonts w:cs="Calibri"/>
                <w:color w:val="FF0000"/>
                <w:u w:val="single"/>
              </w:rPr>
            </w:pPr>
            <w:r w:rsidRPr="0033327C">
              <w:rPr>
                <w:rFonts w:cs="Calibri"/>
                <w:color w:val="FF0000"/>
                <w:u w:val="single"/>
              </w:rPr>
              <w:t>Identificatie zekerheidsrecht</w:t>
            </w:r>
          </w:p>
        </w:tc>
      </w:tr>
      <w:tr w:rsidR="0033327C" w:rsidRPr="0033327C" w14:paraId="7E892418" w14:textId="77777777" w:rsidTr="00AA63DB">
        <w:trPr>
          <w:trHeight w:hRule="exact" w:val="128"/>
        </w:trPr>
        <w:tc>
          <w:tcPr>
            <w:tcW w:w="2340" w:type="dxa"/>
            <w:gridSpan w:val="2"/>
            <w:tcBorders>
              <w:top w:val="nil"/>
              <w:left w:val="nil"/>
              <w:bottom w:val="nil"/>
              <w:right w:val="nil"/>
            </w:tcBorders>
          </w:tcPr>
          <w:p w14:paraId="40B80A17" w14:textId="77777777" w:rsidR="0033327C" w:rsidRPr="0033327C" w:rsidRDefault="0033327C" w:rsidP="0033327C">
            <w:pPr>
              <w:rPr>
                <w:rFonts w:cs="Calibri"/>
                <w:b/>
                <w:bCs/>
                <w:color w:val="000000" w:themeColor="text1"/>
              </w:rPr>
            </w:pPr>
          </w:p>
        </w:tc>
        <w:tc>
          <w:tcPr>
            <w:tcW w:w="7020" w:type="dxa"/>
            <w:gridSpan w:val="4"/>
            <w:tcBorders>
              <w:top w:val="nil"/>
              <w:left w:val="nil"/>
              <w:bottom w:val="nil"/>
              <w:right w:val="nil"/>
            </w:tcBorders>
          </w:tcPr>
          <w:p w14:paraId="6F67DCA9" w14:textId="77777777" w:rsidR="0033327C" w:rsidRPr="0033327C" w:rsidRDefault="0033327C" w:rsidP="0033327C">
            <w:pPr>
              <w:rPr>
                <w:rFonts w:cs="Calibri"/>
                <w:b/>
                <w:bCs/>
                <w:color w:val="FF0000"/>
              </w:rPr>
            </w:pPr>
          </w:p>
        </w:tc>
      </w:tr>
      <w:tr w:rsidR="0033327C" w:rsidRPr="0033327C" w14:paraId="6541E71E" w14:textId="77777777" w:rsidTr="00AA63DB">
        <w:tc>
          <w:tcPr>
            <w:tcW w:w="2340" w:type="dxa"/>
            <w:gridSpan w:val="2"/>
            <w:tcBorders>
              <w:top w:val="nil"/>
              <w:left w:val="nil"/>
              <w:bottom w:val="nil"/>
              <w:right w:val="nil"/>
            </w:tcBorders>
          </w:tcPr>
          <w:p w14:paraId="6E3AB1B7" w14:textId="77777777" w:rsidR="0033327C" w:rsidRPr="0033327C" w:rsidRDefault="0033327C" w:rsidP="0033327C">
            <w:pPr>
              <w:rPr>
                <w:rFonts w:cs="Calibri"/>
                <w:b/>
                <w:bCs/>
                <w:color w:val="000000" w:themeColor="text1"/>
              </w:rPr>
            </w:pPr>
            <w:r w:rsidRPr="0033327C">
              <w:rPr>
                <w:rFonts w:cs="Calibri"/>
                <w:b/>
                <w:bCs/>
                <w:color w:val="000000" w:themeColor="text1"/>
              </w:rPr>
              <w:t>Populatie</w:t>
            </w:r>
          </w:p>
        </w:tc>
        <w:tc>
          <w:tcPr>
            <w:tcW w:w="7020" w:type="dxa"/>
            <w:gridSpan w:val="4"/>
            <w:tcBorders>
              <w:top w:val="nil"/>
              <w:left w:val="nil"/>
              <w:bottom w:val="nil"/>
              <w:right w:val="nil"/>
            </w:tcBorders>
          </w:tcPr>
          <w:p w14:paraId="5CC0A334" w14:textId="77777777" w:rsidR="0033327C" w:rsidRPr="0033327C" w:rsidRDefault="0033327C" w:rsidP="0033327C">
            <w:pPr>
              <w:rPr>
                <w:rFonts w:cs="Calibri"/>
                <w:color w:val="FF0000"/>
              </w:rPr>
            </w:pPr>
          </w:p>
        </w:tc>
      </w:tr>
      <w:tr w:rsidR="0033327C" w:rsidRPr="0033327C" w14:paraId="18913D13" w14:textId="77777777" w:rsidTr="00AA63DB">
        <w:trPr>
          <w:trHeight w:hRule="exact" w:val="128"/>
        </w:trPr>
        <w:tc>
          <w:tcPr>
            <w:tcW w:w="2340" w:type="dxa"/>
            <w:gridSpan w:val="2"/>
            <w:tcBorders>
              <w:top w:val="nil"/>
              <w:left w:val="nil"/>
              <w:bottom w:val="nil"/>
              <w:right w:val="nil"/>
            </w:tcBorders>
          </w:tcPr>
          <w:p w14:paraId="2C4C52F3" w14:textId="77777777" w:rsidR="0033327C" w:rsidRPr="0033327C" w:rsidRDefault="0033327C" w:rsidP="0033327C">
            <w:pPr>
              <w:rPr>
                <w:rFonts w:cs="Calibri"/>
                <w:b/>
                <w:bCs/>
                <w:color w:val="000000" w:themeColor="text1"/>
              </w:rPr>
            </w:pPr>
          </w:p>
        </w:tc>
        <w:tc>
          <w:tcPr>
            <w:tcW w:w="7020" w:type="dxa"/>
            <w:gridSpan w:val="4"/>
            <w:tcBorders>
              <w:top w:val="nil"/>
              <w:left w:val="nil"/>
              <w:bottom w:val="nil"/>
              <w:right w:val="nil"/>
            </w:tcBorders>
          </w:tcPr>
          <w:p w14:paraId="07170115" w14:textId="77777777" w:rsidR="0033327C" w:rsidRPr="0033327C" w:rsidRDefault="0033327C" w:rsidP="0033327C">
            <w:pPr>
              <w:rPr>
                <w:rFonts w:cs="Calibri"/>
                <w:color w:val="FF0000"/>
              </w:rPr>
            </w:pPr>
          </w:p>
        </w:tc>
      </w:tr>
      <w:tr w:rsidR="0033327C" w:rsidRPr="0033327C" w14:paraId="524284FC" w14:textId="77777777" w:rsidTr="00AA63DB">
        <w:trPr>
          <w:trHeight w:hRule="exact" w:val="256"/>
        </w:trPr>
        <w:tc>
          <w:tcPr>
            <w:tcW w:w="2340" w:type="dxa"/>
            <w:gridSpan w:val="2"/>
            <w:tcBorders>
              <w:top w:val="nil"/>
              <w:left w:val="nil"/>
              <w:bottom w:val="nil"/>
              <w:right w:val="nil"/>
            </w:tcBorders>
          </w:tcPr>
          <w:p w14:paraId="16E0CF75" w14:textId="77777777" w:rsidR="0033327C" w:rsidRPr="0033327C" w:rsidRDefault="0033327C" w:rsidP="0033327C">
            <w:pPr>
              <w:rPr>
                <w:rFonts w:cs="Calibri"/>
                <w:b/>
                <w:bCs/>
                <w:color w:val="000000" w:themeColor="text1"/>
              </w:rPr>
            </w:pPr>
            <w:r w:rsidRPr="0033327C">
              <w:rPr>
                <w:rFonts w:cs="Calibri"/>
                <w:b/>
                <w:bCs/>
                <w:color w:val="000000" w:themeColor="text1"/>
              </w:rPr>
              <w:t>Kwaliteitsbegrip</w:t>
            </w:r>
          </w:p>
        </w:tc>
        <w:tc>
          <w:tcPr>
            <w:tcW w:w="7020" w:type="dxa"/>
            <w:gridSpan w:val="4"/>
            <w:tcBorders>
              <w:top w:val="nil"/>
              <w:left w:val="nil"/>
              <w:bottom w:val="nil"/>
              <w:right w:val="nil"/>
            </w:tcBorders>
          </w:tcPr>
          <w:p w14:paraId="49836EE8" w14:textId="77777777" w:rsidR="0033327C" w:rsidRPr="0033327C" w:rsidRDefault="0033327C" w:rsidP="0033327C">
            <w:pPr>
              <w:rPr>
                <w:rFonts w:cs="Calibri"/>
                <w:color w:val="FF0000"/>
              </w:rPr>
            </w:pPr>
          </w:p>
        </w:tc>
      </w:tr>
      <w:tr w:rsidR="0033327C" w:rsidRPr="0033327C" w14:paraId="64880F3F" w14:textId="77777777" w:rsidTr="00AA63DB">
        <w:trPr>
          <w:trHeight w:hRule="exact" w:val="256"/>
        </w:trPr>
        <w:tc>
          <w:tcPr>
            <w:tcW w:w="2340" w:type="dxa"/>
            <w:gridSpan w:val="2"/>
            <w:tcBorders>
              <w:top w:val="nil"/>
              <w:left w:val="nil"/>
              <w:bottom w:val="nil"/>
              <w:right w:val="nil"/>
            </w:tcBorders>
          </w:tcPr>
          <w:p w14:paraId="5CF4950E" w14:textId="77777777" w:rsidR="0033327C" w:rsidRPr="0033327C" w:rsidRDefault="0033327C" w:rsidP="0033327C">
            <w:pPr>
              <w:rPr>
                <w:rFonts w:cs="Calibri"/>
                <w:b/>
                <w:bCs/>
                <w:color w:val="000000" w:themeColor="text1"/>
              </w:rPr>
            </w:pPr>
          </w:p>
        </w:tc>
        <w:tc>
          <w:tcPr>
            <w:tcW w:w="7020" w:type="dxa"/>
            <w:gridSpan w:val="4"/>
            <w:tcBorders>
              <w:top w:val="nil"/>
              <w:left w:val="nil"/>
              <w:bottom w:val="nil"/>
              <w:right w:val="nil"/>
            </w:tcBorders>
          </w:tcPr>
          <w:p w14:paraId="2E072E4D" w14:textId="77777777" w:rsidR="0033327C" w:rsidRPr="0033327C" w:rsidRDefault="0033327C" w:rsidP="0033327C">
            <w:pPr>
              <w:rPr>
                <w:rFonts w:cs="Calibri"/>
                <w:color w:val="FF0000"/>
              </w:rPr>
            </w:pPr>
          </w:p>
        </w:tc>
      </w:tr>
      <w:tr w:rsidR="0033327C" w:rsidRPr="0033327C" w14:paraId="56681012" w14:textId="77777777" w:rsidTr="00AA63DB">
        <w:tc>
          <w:tcPr>
            <w:tcW w:w="2340" w:type="dxa"/>
            <w:gridSpan w:val="2"/>
            <w:tcBorders>
              <w:top w:val="nil"/>
              <w:left w:val="nil"/>
              <w:bottom w:val="nil"/>
              <w:right w:val="nil"/>
            </w:tcBorders>
          </w:tcPr>
          <w:p w14:paraId="52BDC478" w14:textId="77777777" w:rsidR="0033327C" w:rsidRPr="0033327C" w:rsidRDefault="0033327C" w:rsidP="0033327C">
            <w:pPr>
              <w:rPr>
                <w:rFonts w:cs="Calibri"/>
                <w:b/>
                <w:bCs/>
                <w:color w:val="000000" w:themeColor="text1"/>
              </w:rPr>
            </w:pPr>
            <w:r w:rsidRPr="0033327C">
              <w:rPr>
                <w:rFonts w:cs="Calibri"/>
                <w:b/>
                <w:bCs/>
                <w:color w:val="000000" w:themeColor="text1"/>
              </w:rPr>
              <w:t>Overzicht attributen</w:t>
            </w:r>
          </w:p>
        </w:tc>
        <w:tc>
          <w:tcPr>
            <w:tcW w:w="7020" w:type="dxa"/>
            <w:gridSpan w:val="4"/>
            <w:tcBorders>
              <w:top w:val="nil"/>
              <w:left w:val="nil"/>
              <w:bottom w:val="nil"/>
              <w:right w:val="nil"/>
            </w:tcBorders>
          </w:tcPr>
          <w:p w14:paraId="55270E9A" w14:textId="77777777" w:rsidR="0033327C" w:rsidRPr="0033327C" w:rsidRDefault="0033327C" w:rsidP="0033327C">
            <w:pPr>
              <w:rPr>
                <w:rFonts w:cs="Calibri"/>
                <w:b/>
                <w:bCs/>
                <w:color w:val="FF0000"/>
              </w:rPr>
            </w:pPr>
          </w:p>
        </w:tc>
      </w:tr>
      <w:tr w:rsidR="0033327C" w:rsidRPr="0033327C" w14:paraId="3BD20286" w14:textId="77777777" w:rsidTr="00AA63DB">
        <w:tc>
          <w:tcPr>
            <w:tcW w:w="450" w:type="dxa"/>
            <w:tcBorders>
              <w:top w:val="nil"/>
              <w:left w:val="nil"/>
              <w:bottom w:val="nil"/>
              <w:right w:val="nil"/>
            </w:tcBorders>
          </w:tcPr>
          <w:p w14:paraId="713D727B" w14:textId="77777777" w:rsidR="0033327C" w:rsidRPr="0033327C" w:rsidRDefault="0033327C" w:rsidP="0033327C">
            <w:pPr>
              <w:rPr>
                <w:rFonts w:cs="Calibri"/>
                <w:i/>
                <w:iCs/>
                <w:color w:val="FF0000"/>
              </w:rPr>
            </w:pPr>
            <w:bookmarkStart w:id="429" w:name="BKM_4113CA3A_F3A6_411c_8FB2_5217BE72D029"/>
          </w:p>
        </w:tc>
        <w:tc>
          <w:tcPr>
            <w:tcW w:w="2790" w:type="dxa"/>
            <w:gridSpan w:val="2"/>
            <w:tcBorders>
              <w:top w:val="nil"/>
              <w:left w:val="nil"/>
              <w:bottom w:val="nil"/>
              <w:right w:val="nil"/>
            </w:tcBorders>
          </w:tcPr>
          <w:p w14:paraId="5D5DC0C2" w14:textId="77777777" w:rsidR="0033327C" w:rsidRPr="0033327C" w:rsidRDefault="0033327C" w:rsidP="0033327C">
            <w:pPr>
              <w:rPr>
                <w:rFonts w:cs="Calibri"/>
                <w:color w:val="000000" w:themeColor="text1"/>
              </w:rPr>
            </w:pPr>
            <w:r w:rsidRPr="0033327C">
              <w:rPr>
                <w:rFonts w:cs="Calibri"/>
                <w:i/>
                <w:iCs/>
                <w:color w:val="000000" w:themeColor="text1"/>
              </w:rPr>
              <w:t>Attribuutnaam</w:t>
            </w:r>
          </w:p>
        </w:tc>
        <w:tc>
          <w:tcPr>
            <w:tcW w:w="4230" w:type="dxa"/>
            <w:tcBorders>
              <w:top w:val="nil"/>
              <w:left w:val="nil"/>
              <w:bottom w:val="nil"/>
              <w:right w:val="nil"/>
            </w:tcBorders>
          </w:tcPr>
          <w:p w14:paraId="70B8B7DA" w14:textId="77777777" w:rsidR="0033327C" w:rsidRPr="0033327C" w:rsidRDefault="0033327C" w:rsidP="0033327C">
            <w:pPr>
              <w:rPr>
                <w:rFonts w:cs="Calibri"/>
                <w:color w:val="000000" w:themeColor="text1"/>
              </w:rPr>
            </w:pPr>
            <w:r w:rsidRPr="0033327C">
              <w:rPr>
                <w:rFonts w:cs="Calibri"/>
                <w:i/>
                <w:iCs/>
                <w:color w:val="000000" w:themeColor="text1"/>
              </w:rPr>
              <w:t>Definitie</w:t>
            </w:r>
          </w:p>
        </w:tc>
        <w:tc>
          <w:tcPr>
            <w:tcW w:w="1080" w:type="dxa"/>
            <w:tcBorders>
              <w:top w:val="nil"/>
              <w:left w:val="nil"/>
              <w:bottom w:val="nil"/>
              <w:right w:val="nil"/>
            </w:tcBorders>
          </w:tcPr>
          <w:p w14:paraId="79721D2E" w14:textId="77777777" w:rsidR="0033327C" w:rsidRPr="0033327C" w:rsidRDefault="0033327C" w:rsidP="0033327C">
            <w:pPr>
              <w:rPr>
                <w:rFonts w:cs="Calibri"/>
                <w:color w:val="000000" w:themeColor="text1"/>
              </w:rPr>
            </w:pPr>
            <w:r w:rsidRPr="0033327C">
              <w:rPr>
                <w:rFonts w:cs="Calibri"/>
                <w:i/>
                <w:iCs/>
                <w:color w:val="000000" w:themeColor="text1"/>
              </w:rPr>
              <w:t>Formaat</w:t>
            </w:r>
          </w:p>
        </w:tc>
        <w:tc>
          <w:tcPr>
            <w:tcW w:w="810" w:type="dxa"/>
            <w:tcBorders>
              <w:top w:val="nil"/>
              <w:left w:val="nil"/>
              <w:bottom w:val="nil"/>
              <w:right w:val="nil"/>
            </w:tcBorders>
          </w:tcPr>
          <w:p w14:paraId="29D658A3" w14:textId="77777777" w:rsidR="0033327C" w:rsidRPr="0033327C" w:rsidRDefault="0033327C" w:rsidP="0033327C">
            <w:pPr>
              <w:rPr>
                <w:rFonts w:cs="Calibri"/>
                <w:i/>
                <w:iCs/>
                <w:color w:val="000000" w:themeColor="text1"/>
              </w:rPr>
            </w:pPr>
            <w:r w:rsidRPr="0033327C">
              <w:rPr>
                <w:rFonts w:cs="Calibri"/>
                <w:i/>
                <w:iCs/>
                <w:color w:val="000000" w:themeColor="text1"/>
              </w:rPr>
              <w:t>Kardi-</w:t>
            </w:r>
          </w:p>
          <w:p w14:paraId="1F13207C" w14:textId="77777777" w:rsidR="0033327C" w:rsidRPr="0033327C" w:rsidRDefault="0033327C" w:rsidP="0033327C">
            <w:pPr>
              <w:rPr>
                <w:rFonts w:cs="Calibri"/>
                <w:color w:val="000000" w:themeColor="text1"/>
              </w:rPr>
            </w:pPr>
            <w:r w:rsidRPr="0033327C">
              <w:rPr>
                <w:rFonts w:cs="Calibri"/>
                <w:i/>
                <w:iCs/>
                <w:color w:val="000000" w:themeColor="text1"/>
              </w:rPr>
              <w:t>naliteit</w:t>
            </w:r>
          </w:p>
        </w:tc>
      </w:tr>
      <w:tr w:rsidR="0033327C" w:rsidRPr="0033327C" w14:paraId="396F0F5D" w14:textId="77777777" w:rsidTr="00AA63DB">
        <w:tc>
          <w:tcPr>
            <w:tcW w:w="450" w:type="dxa"/>
            <w:tcBorders>
              <w:top w:val="nil"/>
              <w:left w:val="nil"/>
              <w:bottom w:val="nil"/>
              <w:right w:val="nil"/>
            </w:tcBorders>
          </w:tcPr>
          <w:p w14:paraId="02B7A17B" w14:textId="77777777" w:rsidR="0033327C" w:rsidRPr="0033327C" w:rsidRDefault="0033327C" w:rsidP="0033327C">
            <w:pPr>
              <w:rPr>
                <w:rFonts w:cs="Calibri"/>
                <w:color w:val="FF0000"/>
              </w:rPr>
            </w:pPr>
          </w:p>
        </w:tc>
        <w:tc>
          <w:tcPr>
            <w:tcW w:w="2790" w:type="dxa"/>
            <w:gridSpan w:val="2"/>
            <w:tcBorders>
              <w:top w:val="nil"/>
              <w:left w:val="nil"/>
              <w:bottom w:val="nil"/>
              <w:right w:val="nil"/>
            </w:tcBorders>
          </w:tcPr>
          <w:p w14:paraId="59BA942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Identificatie zekerheidsrecht</w:t>
            </w:r>
            <w:r w:rsidRPr="0033327C">
              <w:rPr>
                <w:color w:val="FF0000"/>
                <w:u w:val="single"/>
              </w:rPr>
              <w:fldChar w:fldCharType="end"/>
            </w:r>
          </w:p>
        </w:tc>
        <w:tc>
          <w:tcPr>
            <w:tcW w:w="4230" w:type="dxa"/>
            <w:tcBorders>
              <w:top w:val="nil"/>
              <w:left w:val="nil"/>
              <w:bottom w:val="nil"/>
              <w:right w:val="nil"/>
            </w:tcBorders>
          </w:tcPr>
          <w:p w14:paraId="65D22C94"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Een door het Kadaster toegekende landelijk uniek nummer aan een zekerheidsrecht.</w:t>
            </w:r>
            <w:r w:rsidRPr="0033327C">
              <w:rPr>
                <w:color w:val="FF0000"/>
                <w:u w:val="single"/>
              </w:rPr>
              <w:fldChar w:fldCharType="end"/>
            </w:r>
          </w:p>
        </w:tc>
        <w:tc>
          <w:tcPr>
            <w:tcW w:w="1080" w:type="dxa"/>
            <w:tcBorders>
              <w:top w:val="nil"/>
              <w:left w:val="nil"/>
              <w:bottom w:val="nil"/>
              <w:right w:val="nil"/>
            </w:tcBorders>
          </w:tcPr>
          <w:p w14:paraId="4B051224"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NEN3610ID</w:t>
            </w:r>
            <w:r w:rsidRPr="0033327C">
              <w:rPr>
                <w:color w:val="FF0000"/>
                <w:u w:val="single"/>
              </w:rPr>
              <w:fldChar w:fldCharType="end"/>
            </w:r>
          </w:p>
        </w:tc>
        <w:tc>
          <w:tcPr>
            <w:tcW w:w="810" w:type="dxa"/>
            <w:tcBorders>
              <w:top w:val="nil"/>
              <w:left w:val="nil"/>
              <w:bottom w:val="nil"/>
              <w:right w:val="nil"/>
            </w:tcBorders>
          </w:tcPr>
          <w:p w14:paraId="1C95C9E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1</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429"/>
      </w:tr>
      <w:tr w:rsidR="0033327C" w:rsidRPr="0033327C" w14:paraId="56D245E3" w14:textId="77777777" w:rsidTr="00AA63DB">
        <w:tc>
          <w:tcPr>
            <w:tcW w:w="450" w:type="dxa"/>
            <w:tcBorders>
              <w:top w:val="nil"/>
              <w:left w:val="nil"/>
              <w:bottom w:val="nil"/>
              <w:right w:val="nil"/>
            </w:tcBorders>
          </w:tcPr>
          <w:p w14:paraId="74AD2CF6" w14:textId="77777777" w:rsidR="0033327C" w:rsidRPr="0033327C" w:rsidRDefault="0033327C" w:rsidP="0033327C">
            <w:pPr>
              <w:rPr>
                <w:rFonts w:cs="Calibri"/>
                <w:color w:val="FF0000"/>
              </w:rPr>
            </w:pPr>
            <w:bookmarkStart w:id="430" w:name="BKM_B59B7895_8F2B_4246_BFA8_C1F9B7C6FA84"/>
          </w:p>
        </w:tc>
        <w:tc>
          <w:tcPr>
            <w:tcW w:w="2790" w:type="dxa"/>
            <w:gridSpan w:val="2"/>
            <w:tcBorders>
              <w:top w:val="nil"/>
              <w:left w:val="nil"/>
              <w:bottom w:val="nil"/>
              <w:right w:val="nil"/>
            </w:tcBorders>
          </w:tcPr>
          <w:p w14:paraId="32A2D2D4"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 xml:space="preserve">Aandeel in betrokken recht </w:t>
            </w:r>
            <w:r w:rsidRPr="0033327C">
              <w:rPr>
                <w:color w:val="FF0000"/>
                <w:u w:val="single"/>
              </w:rPr>
              <w:fldChar w:fldCharType="end"/>
            </w:r>
          </w:p>
        </w:tc>
        <w:tc>
          <w:tcPr>
            <w:tcW w:w="4230" w:type="dxa"/>
            <w:tcBorders>
              <w:top w:val="nil"/>
              <w:left w:val="nil"/>
              <w:bottom w:val="nil"/>
              <w:right w:val="nil"/>
            </w:tcBorders>
          </w:tcPr>
          <w:p w14:paraId="2B7ED36D" w14:textId="77777777" w:rsidR="0033327C" w:rsidRPr="0033327C" w:rsidRDefault="0033327C" w:rsidP="0033327C">
            <w:pPr>
              <w:rPr>
                <w:rFonts w:cs="Calibri"/>
                <w:color w:val="FF0000"/>
                <w:u w:val="single"/>
              </w:rPr>
            </w:pPr>
            <w:r w:rsidRPr="0033327C">
              <w:rPr>
                <w:color w:val="FF0000"/>
                <w:u w:val="single"/>
              </w:rPr>
              <w:t>Het aandeel in het betrokken recht, waaraan wordt gerefereerd.</w:t>
            </w:r>
          </w:p>
        </w:tc>
        <w:tc>
          <w:tcPr>
            <w:tcW w:w="1080" w:type="dxa"/>
            <w:tcBorders>
              <w:top w:val="nil"/>
              <w:left w:val="nil"/>
              <w:bottom w:val="nil"/>
              <w:right w:val="nil"/>
            </w:tcBorders>
          </w:tcPr>
          <w:p w14:paraId="3B81D03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Aandeel in betrokken recht ZEKERHEIDSRECHT</w:t>
            </w:r>
            <w:r w:rsidRPr="0033327C">
              <w:rPr>
                <w:color w:val="FF0000"/>
                <w:u w:val="single"/>
              </w:rPr>
              <w:fldChar w:fldCharType="end"/>
            </w:r>
          </w:p>
        </w:tc>
        <w:tc>
          <w:tcPr>
            <w:tcW w:w="810" w:type="dxa"/>
            <w:tcBorders>
              <w:top w:val="nil"/>
              <w:left w:val="nil"/>
              <w:bottom w:val="nil"/>
              <w:right w:val="nil"/>
            </w:tcBorders>
          </w:tcPr>
          <w:p w14:paraId="7E1DC317"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430"/>
      </w:tr>
      <w:tr w:rsidR="0033327C" w:rsidRPr="0033327C" w14:paraId="2F3F2575" w14:textId="77777777" w:rsidTr="00AA63DB">
        <w:tc>
          <w:tcPr>
            <w:tcW w:w="450" w:type="dxa"/>
            <w:tcBorders>
              <w:top w:val="nil"/>
              <w:left w:val="nil"/>
              <w:bottom w:val="nil"/>
              <w:right w:val="nil"/>
            </w:tcBorders>
          </w:tcPr>
          <w:p w14:paraId="5BCFEB1B" w14:textId="77777777" w:rsidR="0033327C" w:rsidRPr="0033327C" w:rsidRDefault="0033327C" w:rsidP="0033327C">
            <w:pPr>
              <w:rPr>
                <w:rFonts w:cs="Calibri"/>
                <w:color w:val="FF0000"/>
              </w:rPr>
            </w:pPr>
          </w:p>
        </w:tc>
        <w:tc>
          <w:tcPr>
            <w:tcW w:w="2790" w:type="dxa"/>
            <w:gridSpan w:val="2"/>
            <w:tcBorders>
              <w:top w:val="nil"/>
              <w:left w:val="nil"/>
              <w:bottom w:val="nil"/>
              <w:right w:val="nil"/>
            </w:tcBorders>
          </w:tcPr>
          <w:p w14:paraId="527B5C40" w14:textId="77777777" w:rsidR="0033327C" w:rsidRPr="0033327C" w:rsidRDefault="0033327C" w:rsidP="002D3C61">
            <w:pPr>
              <w:numPr>
                <w:ilvl w:val="0"/>
                <w:numId w:val="20"/>
              </w:numPr>
              <w:autoSpaceDE w:val="0"/>
              <w:autoSpaceDN w:val="0"/>
              <w:adjustRightInd w:val="0"/>
              <w:spacing w:line="240" w:lineRule="auto"/>
              <w:contextualSpacing w:val="0"/>
              <w:rPr>
                <w:rFonts w:ascii="Calibri" w:hAnsi="Calibri"/>
                <w:color w:val="FF0000"/>
                <w:sz w:val="22"/>
                <w:szCs w:val="24"/>
                <w:u w:val="single"/>
              </w:rPr>
            </w:pPr>
            <w:r w:rsidRPr="0033327C">
              <w:rPr>
                <w:color w:val="FF0000"/>
                <w:szCs w:val="24"/>
                <w:u w:val="single"/>
              </w:rPr>
              <w:fldChar w:fldCharType="begin" w:fldLock="1"/>
            </w:r>
            <w:r w:rsidRPr="0033327C">
              <w:rPr>
                <w:color w:val="FF0000"/>
                <w:szCs w:val="24"/>
                <w:u w:val="single"/>
              </w:rPr>
              <w:instrText xml:space="preserve">MERGEFIELD </w:instrText>
            </w:r>
            <w:r w:rsidRPr="0033327C">
              <w:rPr>
                <w:rFonts w:ascii="Calibri" w:hAnsi="Calibri"/>
                <w:color w:val="FF0000"/>
                <w:sz w:val="22"/>
                <w:szCs w:val="24"/>
                <w:u w:val="single"/>
              </w:rPr>
              <w:instrText>Att.Name</w:instrText>
            </w:r>
            <w:r w:rsidRPr="0033327C">
              <w:rPr>
                <w:color w:val="FF0000"/>
                <w:szCs w:val="24"/>
                <w:u w:val="single"/>
              </w:rPr>
              <w:fldChar w:fldCharType="separate"/>
            </w:r>
            <w:r w:rsidRPr="0033327C">
              <w:rPr>
                <w:rFonts w:ascii="Calibri" w:hAnsi="Calibri"/>
                <w:color w:val="FF0000"/>
                <w:sz w:val="22"/>
                <w:szCs w:val="24"/>
                <w:u w:val="single"/>
              </w:rPr>
              <w:t>Teller</w:t>
            </w:r>
            <w:r w:rsidRPr="0033327C">
              <w:rPr>
                <w:color w:val="FF0000"/>
                <w:szCs w:val="24"/>
                <w:u w:val="single"/>
              </w:rPr>
              <w:fldChar w:fldCharType="end"/>
            </w:r>
          </w:p>
        </w:tc>
        <w:tc>
          <w:tcPr>
            <w:tcW w:w="4230" w:type="dxa"/>
            <w:tcBorders>
              <w:top w:val="nil"/>
              <w:left w:val="nil"/>
              <w:bottom w:val="nil"/>
              <w:right w:val="nil"/>
            </w:tcBorders>
          </w:tcPr>
          <w:p w14:paraId="618EDD3D" w14:textId="77777777" w:rsidR="0033327C" w:rsidRPr="0033327C" w:rsidRDefault="0033327C" w:rsidP="0033327C">
            <w:pPr>
              <w:rPr>
                <w:rFonts w:ascii="Calibri" w:hAnsi="Calibri"/>
                <w:color w:val="FF0000"/>
                <w:sz w:val="22"/>
                <w:szCs w:val="24"/>
                <w:u w:val="single"/>
              </w:rPr>
            </w:pPr>
            <w:r w:rsidRPr="0033327C">
              <w:rPr>
                <w:color w:val="FF0000"/>
                <w:szCs w:val="24"/>
                <w:u w:val="single"/>
              </w:rPr>
              <w:fldChar w:fldCharType="begin" w:fldLock="1"/>
            </w:r>
            <w:r w:rsidRPr="0033327C">
              <w:rPr>
                <w:color w:val="FF0000"/>
                <w:szCs w:val="24"/>
                <w:u w:val="single"/>
              </w:rPr>
              <w:instrText xml:space="preserve">MERGEFIELD </w:instrText>
            </w:r>
            <w:r w:rsidRPr="0033327C">
              <w:rPr>
                <w:rFonts w:ascii="Calibri" w:hAnsi="Calibri"/>
                <w:color w:val="FF0000"/>
                <w:sz w:val="22"/>
                <w:szCs w:val="24"/>
                <w:u w:val="single"/>
              </w:rPr>
              <w:instrText>Att.Notes</w:instrText>
            </w:r>
            <w:r w:rsidRPr="0033327C">
              <w:rPr>
                <w:color w:val="FF0000"/>
                <w:szCs w:val="24"/>
                <w:u w:val="single"/>
              </w:rPr>
              <w:fldChar w:fldCharType="separate"/>
            </w:r>
            <w:r w:rsidRPr="0033327C">
              <w:rPr>
                <w:rFonts w:ascii="Calibri" w:hAnsi="Calibri"/>
                <w:color w:val="FF0000"/>
                <w:sz w:val="22"/>
                <w:szCs w:val="24"/>
                <w:u w:val="single"/>
              </w:rPr>
              <w:t>Het aantal delen waarvoor de gerechtigde deelneemt in het recht.</w:t>
            </w:r>
            <w:r w:rsidRPr="0033327C">
              <w:rPr>
                <w:color w:val="FF0000"/>
                <w:szCs w:val="24"/>
                <w:u w:val="single"/>
              </w:rPr>
              <w:fldChar w:fldCharType="end"/>
            </w:r>
          </w:p>
        </w:tc>
        <w:tc>
          <w:tcPr>
            <w:tcW w:w="1080" w:type="dxa"/>
            <w:tcBorders>
              <w:top w:val="nil"/>
              <w:left w:val="nil"/>
              <w:bottom w:val="nil"/>
              <w:right w:val="nil"/>
            </w:tcBorders>
          </w:tcPr>
          <w:p w14:paraId="40CA4CC5" w14:textId="77777777" w:rsidR="0033327C" w:rsidRPr="0033327C" w:rsidRDefault="0033327C" w:rsidP="0033327C">
            <w:pPr>
              <w:rPr>
                <w:rFonts w:ascii="Calibri" w:hAnsi="Calibri"/>
                <w:color w:val="FF0000"/>
                <w:sz w:val="22"/>
                <w:szCs w:val="24"/>
                <w:u w:val="single"/>
              </w:rPr>
            </w:pPr>
            <w:r w:rsidRPr="0033327C">
              <w:rPr>
                <w:color w:val="FF0000"/>
                <w:szCs w:val="24"/>
                <w:u w:val="single"/>
              </w:rPr>
              <w:fldChar w:fldCharType="begin" w:fldLock="1"/>
            </w:r>
            <w:r w:rsidRPr="0033327C">
              <w:rPr>
                <w:color w:val="FF0000"/>
                <w:szCs w:val="24"/>
                <w:u w:val="single"/>
              </w:rPr>
              <w:instrText xml:space="preserve">MERGEFIELD </w:instrText>
            </w:r>
            <w:r w:rsidRPr="0033327C">
              <w:rPr>
                <w:rFonts w:ascii="Calibri" w:hAnsi="Calibri"/>
                <w:color w:val="FF0000"/>
                <w:sz w:val="22"/>
                <w:szCs w:val="24"/>
                <w:u w:val="single"/>
              </w:rPr>
              <w:instrText>Att.Type</w:instrText>
            </w:r>
            <w:r w:rsidRPr="0033327C">
              <w:rPr>
                <w:color w:val="FF0000"/>
                <w:szCs w:val="24"/>
                <w:u w:val="single"/>
              </w:rPr>
              <w:fldChar w:fldCharType="separate"/>
            </w:r>
            <w:r w:rsidRPr="0033327C">
              <w:rPr>
                <w:rFonts w:ascii="Calibri" w:hAnsi="Calibri"/>
                <w:color w:val="FF0000"/>
                <w:sz w:val="22"/>
                <w:szCs w:val="24"/>
                <w:u w:val="single"/>
              </w:rPr>
              <w:t>N8</w:t>
            </w:r>
            <w:r w:rsidRPr="0033327C">
              <w:rPr>
                <w:color w:val="FF0000"/>
                <w:szCs w:val="24"/>
                <w:u w:val="single"/>
              </w:rPr>
              <w:fldChar w:fldCharType="end"/>
            </w:r>
          </w:p>
        </w:tc>
        <w:tc>
          <w:tcPr>
            <w:tcW w:w="810" w:type="dxa"/>
            <w:tcBorders>
              <w:top w:val="nil"/>
              <w:left w:val="nil"/>
              <w:bottom w:val="nil"/>
              <w:right w:val="nil"/>
            </w:tcBorders>
          </w:tcPr>
          <w:p w14:paraId="2BEFF2B7" w14:textId="77777777" w:rsidR="0033327C" w:rsidRPr="0033327C" w:rsidRDefault="0033327C" w:rsidP="0033327C">
            <w:pPr>
              <w:rPr>
                <w:rFonts w:ascii="Calibri" w:hAnsi="Calibri"/>
                <w:color w:val="FF0000"/>
                <w:sz w:val="22"/>
                <w:szCs w:val="24"/>
                <w:u w:val="single"/>
              </w:rPr>
            </w:pPr>
            <w:r w:rsidRPr="0033327C">
              <w:rPr>
                <w:rFonts w:ascii="Calibri" w:hAnsi="Calibri"/>
                <w:color w:val="FF0000"/>
                <w:sz w:val="22"/>
                <w:szCs w:val="24"/>
                <w:u w:val="single"/>
              </w:rPr>
              <w:t xml:space="preserve"> </w:t>
            </w:r>
            <w:r w:rsidRPr="0033327C">
              <w:rPr>
                <w:rFonts w:ascii="Calibri" w:hAnsi="Calibri"/>
                <w:color w:val="FF0000"/>
                <w:sz w:val="22"/>
                <w:szCs w:val="24"/>
                <w:u w:val="single"/>
              </w:rPr>
              <w:fldChar w:fldCharType="begin" w:fldLock="1"/>
            </w:r>
            <w:r w:rsidRPr="0033327C">
              <w:rPr>
                <w:rFonts w:ascii="Calibri" w:hAnsi="Calibri"/>
                <w:color w:val="FF0000"/>
                <w:sz w:val="22"/>
                <w:szCs w:val="24"/>
                <w:u w:val="single"/>
              </w:rPr>
              <w:instrText>MERGEFIELD Att.LowerBound</w:instrText>
            </w:r>
            <w:r w:rsidRPr="0033327C">
              <w:rPr>
                <w:rFonts w:ascii="Calibri" w:hAnsi="Calibri"/>
                <w:color w:val="FF0000"/>
                <w:sz w:val="22"/>
                <w:szCs w:val="24"/>
                <w:u w:val="single"/>
              </w:rPr>
              <w:fldChar w:fldCharType="separate"/>
            </w:r>
            <w:r w:rsidRPr="0033327C">
              <w:rPr>
                <w:rFonts w:ascii="Calibri" w:hAnsi="Calibri"/>
                <w:color w:val="FF0000"/>
                <w:sz w:val="22"/>
                <w:szCs w:val="24"/>
                <w:u w:val="single"/>
              </w:rPr>
              <w:t>1</w:t>
            </w:r>
            <w:r w:rsidRPr="0033327C">
              <w:rPr>
                <w:rFonts w:ascii="Calibri" w:hAnsi="Calibri"/>
                <w:color w:val="FF0000"/>
                <w:sz w:val="22"/>
                <w:szCs w:val="24"/>
                <w:u w:val="single"/>
              </w:rPr>
              <w:fldChar w:fldCharType="end"/>
            </w:r>
            <w:r w:rsidRPr="0033327C">
              <w:rPr>
                <w:rFonts w:ascii="Calibri" w:hAnsi="Calibri"/>
                <w:color w:val="FF0000"/>
                <w:sz w:val="22"/>
                <w:szCs w:val="24"/>
                <w:u w:val="single"/>
              </w:rPr>
              <w:t xml:space="preserve"> - </w:t>
            </w:r>
            <w:r w:rsidRPr="0033327C">
              <w:rPr>
                <w:rFonts w:ascii="Calibri" w:hAnsi="Calibri"/>
                <w:color w:val="FF0000"/>
                <w:sz w:val="22"/>
                <w:szCs w:val="24"/>
                <w:u w:val="single"/>
              </w:rPr>
              <w:fldChar w:fldCharType="begin" w:fldLock="1"/>
            </w:r>
            <w:r w:rsidRPr="0033327C">
              <w:rPr>
                <w:rFonts w:ascii="Calibri" w:hAnsi="Calibri"/>
                <w:color w:val="FF0000"/>
                <w:sz w:val="22"/>
                <w:szCs w:val="24"/>
                <w:u w:val="single"/>
              </w:rPr>
              <w:instrText>MERGEFIELD Att.UpperBound</w:instrText>
            </w:r>
            <w:r w:rsidRPr="0033327C">
              <w:rPr>
                <w:rFonts w:ascii="Calibri" w:hAnsi="Calibri"/>
                <w:color w:val="FF0000"/>
                <w:sz w:val="22"/>
                <w:szCs w:val="24"/>
                <w:u w:val="single"/>
              </w:rPr>
              <w:fldChar w:fldCharType="separate"/>
            </w:r>
            <w:r w:rsidRPr="0033327C">
              <w:rPr>
                <w:rFonts w:ascii="Calibri" w:hAnsi="Calibri"/>
                <w:color w:val="FF0000"/>
                <w:sz w:val="22"/>
                <w:szCs w:val="24"/>
                <w:u w:val="single"/>
              </w:rPr>
              <w:t>1</w:t>
            </w:r>
            <w:r w:rsidRPr="0033327C">
              <w:rPr>
                <w:rFonts w:ascii="Calibri" w:hAnsi="Calibri"/>
                <w:color w:val="FF0000"/>
                <w:sz w:val="22"/>
                <w:szCs w:val="24"/>
                <w:u w:val="single"/>
              </w:rPr>
              <w:fldChar w:fldCharType="end"/>
            </w:r>
          </w:p>
        </w:tc>
      </w:tr>
      <w:tr w:rsidR="0033327C" w:rsidRPr="0033327C" w14:paraId="5C204999" w14:textId="77777777" w:rsidTr="00AA63DB">
        <w:tc>
          <w:tcPr>
            <w:tcW w:w="450" w:type="dxa"/>
            <w:tcBorders>
              <w:top w:val="nil"/>
              <w:left w:val="nil"/>
              <w:bottom w:val="nil"/>
              <w:right w:val="nil"/>
            </w:tcBorders>
          </w:tcPr>
          <w:p w14:paraId="248CBE37" w14:textId="77777777" w:rsidR="0033327C" w:rsidRPr="0033327C" w:rsidRDefault="0033327C" w:rsidP="0033327C">
            <w:pPr>
              <w:rPr>
                <w:rFonts w:cs="Calibri"/>
                <w:color w:val="FF0000"/>
              </w:rPr>
            </w:pPr>
          </w:p>
        </w:tc>
        <w:tc>
          <w:tcPr>
            <w:tcW w:w="2790" w:type="dxa"/>
            <w:gridSpan w:val="2"/>
            <w:tcBorders>
              <w:top w:val="nil"/>
              <w:left w:val="nil"/>
              <w:bottom w:val="nil"/>
              <w:right w:val="nil"/>
            </w:tcBorders>
          </w:tcPr>
          <w:p w14:paraId="466A0D1C" w14:textId="77777777" w:rsidR="0033327C" w:rsidRPr="0033327C" w:rsidRDefault="0033327C" w:rsidP="002D3C61">
            <w:pPr>
              <w:numPr>
                <w:ilvl w:val="0"/>
                <w:numId w:val="20"/>
              </w:numPr>
              <w:autoSpaceDE w:val="0"/>
              <w:autoSpaceDN w:val="0"/>
              <w:adjustRightInd w:val="0"/>
              <w:spacing w:line="240" w:lineRule="auto"/>
              <w:contextualSpacing w:val="0"/>
              <w:rPr>
                <w:rFonts w:ascii="Calibri" w:hAnsi="Calibri"/>
                <w:color w:val="FF0000"/>
                <w:sz w:val="22"/>
                <w:szCs w:val="24"/>
                <w:u w:val="single"/>
              </w:rPr>
            </w:pPr>
            <w:r w:rsidRPr="0033327C">
              <w:rPr>
                <w:color w:val="FF0000"/>
                <w:szCs w:val="24"/>
                <w:u w:val="single"/>
              </w:rPr>
              <w:t>Noemer</w:t>
            </w:r>
          </w:p>
        </w:tc>
        <w:tc>
          <w:tcPr>
            <w:tcW w:w="4230" w:type="dxa"/>
            <w:tcBorders>
              <w:top w:val="nil"/>
              <w:left w:val="nil"/>
              <w:bottom w:val="nil"/>
              <w:right w:val="nil"/>
            </w:tcBorders>
          </w:tcPr>
          <w:p w14:paraId="6D85CFCC" w14:textId="77777777" w:rsidR="0033327C" w:rsidRPr="0033327C" w:rsidRDefault="0033327C" w:rsidP="0033327C">
            <w:pPr>
              <w:rPr>
                <w:rFonts w:ascii="Calibri" w:hAnsi="Calibri"/>
                <w:color w:val="FF0000"/>
                <w:sz w:val="22"/>
                <w:szCs w:val="24"/>
                <w:u w:val="single"/>
              </w:rPr>
            </w:pPr>
            <w:r w:rsidRPr="0033327C">
              <w:rPr>
                <w:color w:val="FF0000"/>
                <w:szCs w:val="24"/>
                <w:u w:val="single"/>
              </w:rPr>
              <w:fldChar w:fldCharType="begin" w:fldLock="1"/>
            </w:r>
            <w:r w:rsidRPr="0033327C">
              <w:rPr>
                <w:color w:val="FF0000"/>
                <w:szCs w:val="24"/>
                <w:u w:val="single"/>
              </w:rPr>
              <w:instrText xml:space="preserve">MERGEFIELD </w:instrText>
            </w:r>
            <w:r w:rsidRPr="0033327C">
              <w:rPr>
                <w:rFonts w:ascii="Calibri" w:hAnsi="Calibri"/>
                <w:color w:val="FF0000"/>
                <w:sz w:val="22"/>
                <w:szCs w:val="24"/>
                <w:u w:val="single"/>
              </w:rPr>
              <w:instrText>Att.Notes</w:instrText>
            </w:r>
            <w:r w:rsidRPr="0033327C">
              <w:rPr>
                <w:color w:val="FF0000"/>
                <w:szCs w:val="24"/>
                <w:u w:val="single"/>
              </w:rPr>
              <w:fldChar w:fldCharType="separate"/>
            </w:r>
            <w:r w:rsidRPr="0033327C">
              <w:rPr>
                <w:rFonts w:ascii="Calibri" w:hAnsi="Calibri"/>
                <w:color w:val="FF0000"/>
                <w:sz w:val="22"/>
                <w:szCs w:val="24"/>
                <w:u w:val="single"/>
              </w:rPr>
              <w:t>Het totaal aantal delen waarvoor de gerechtigden deelnemen in het recht.</w:t>
            </w:r>
            <w:r w:rsidRPr="0033327C">
              <w:rPr>
                <w:color w:val="FF0000"/>
                <w:szCs w:val="24"/>
                <w:u w:val="single"/>
              </w:rPr>
              <w:fldChar w:fldCharType="end"/>
            </w:r>
          </w:p>
        </w:tc>
        <w:tc>
          <w:tcPr>
            <w:tcW w:w="1080" w:type="dxa"/>
            <w:tcBorders>
              <w:top w:val="nil"/>
              <w:left w:val="nil"/>
              <w:bottom w:val="nil"/>
              <w:right w:val="nil"/>
            </w:tcBorders>
          </w:tcPr>
          <w:p w14:paraId="4181C324" w14:textId="77777777" w:rsidR="0033327C" w:rsidRPr="0033327C" w:rsidRDefault="0033327C" w:rsidP="0033327C">
            <w:pPr>
              <w:rPr>
                <w:rFonts w:ascii="Calibri" w:hAnsi="Calibri"/>
                <w:color w:val="FF0000"/>
                <w:sz w:val="22"/>
                <w:szCs w:val="24"/>
                <w:u w:val="single"/>
              </w:rPr>
            </w:pPr>
            <w:r w:rsidRPr="0033327C">
              <w:rPr>
                <w:color w:val="FF0000"/>
                <w:szCs w:val="24"/>
                <w:u w:val="single"/>
              </w:rPr>
              <w:fldChar w:fldCharType="begin" w:fldLock="1"/>
            </w:r>
            <w:r w:rsidRPr="0033327C">
              <w:rPr>
                <w:color w:val="FF0000"/>
                <w:szCs w:val="24"/>
                <w:u w:val="single"/>
              </w:rPr>
              <w:instrText xml:space="preserve">MERGEFIELD </w:instrText>
            </w:r>
            <w:r w:rsidRPr="0033327C">
              <w:rPr>
                <w:rFonts w:ascii="Calibri" w:hAnsi="Calibri"/>
                <w:color w:val="FF0000"/>
                <w:sz w:val="22"/>
                <w:szCs w:val="24"/>
                <w:u w:val="single"/>
              </w:rPr>
              <w:instrText>Att.Type</w:instrText>
            </w:r>
            <w:r w:rsidRPr="0033327C">
              <w:rPr>
                <w:color w:val="FF0000"/>
                <w:szCs w:val="24"/>
                <w:u w:val="single"/>
              </w:rPr>
              <w:fldChar w:fldCharType="separate"/>
            </w:r>
            <w:r w:rsidRPr="0033327C">
              <w:rPr>
                <w:rFonts w:ascii="Calibri" w:hAnsi="Calibri"/>
                <w:color w:val="FF0000"/>
                <w:sz w:val="22"/>
                <w:szCs w:val="24"/>
                <w:u w:val="single"/>
              </w:rPr>
              <w:t>N8</w:t>
            </w:r>
            <w:r w:rsidRPr="0033327C">
              <w:rPr>
                <w:color w:val="FF0000"/>
                <w:szCs w:val="24"/>
                <w:u w:val="single"/>
              </w:rPr>
              <w:fldChar w:fldCharType="end"/>
            </w:r>
          </w:p>
        </w:tc>
        <w:tc>
          <w:tcPr>
            <w:tcW w:w="810" w:type="dxa"/>
            <w:tcBorders>
              <w:top w:val="nil"/>
              <w:left w:val="nil"/>
              <w:bottom w:val="nil"/>
              <w:right w:val="nil"/>
            </w:tcBorders>
          </w:tcPr>
          <w:p w14:paraId="2A2803A3" w14:textId="77777777" w:rsidR="0033327C" w:rsidRPr="0033327C" w:rsidRDefault="0033327C" w:rsidP="0033327C">
            <w:pPr>
              <w:rPr>
                <w:rFonts w:ascii="Calibri" w:hAnsi="Calibri"/>
                <w:color w:val="FF0000"/>
                <w:sz w:val="22"/>
                <w:szCs w:val="24"/>
                <w:u w:val="single"/>
              </w:rPr>
            </w:pPr>
            <w:r w:rsidRPr="0033327C">
              <w:rPr>
                <w:rFonts w:ascii="Calibri" w:hAnsi="Calibri"/>
                <w:color w:val="FF0000"/>
                <w:sz w:val="22"/>
                <w:szCs w:val="24"/>
                <w:u w:val="single"/>
              </w:rPr>
              <w:t xml:space="preserve"> </w:t>
            </w:r>
            <w:r w:rsidRPr="0033327C">
              <w:rPr>
                <w:rFonts w:ascii="Calibri" w:hAnsi="Calibri"/>
                <w:color w:val="FF0000"/>
                <w:sz w:val="22"/>
                <w:szCs w:val="24"/>
                <w:u w:val="single"/>
              </w:rPr>
              <w:fldChar w:fldCharType="begin" w:fldLock="1"/>
            </w:r>
            <w:r w:rsidRPr="0033327C">
              <w:rPr>
                <w:rFonts w:ascii="Calibri" w:hAnsi="Calibri"/>
                <w:color w:val="FF0000"/>
                <w:sz w:val="22"/>
                <w:szCs w:val="24"/>
                <w:u w:val="single"/>
              </w:rPr>
              <w:instrText>MERGEFIELD Att.LowerBound</w:instrText>
            </w:r>
            <w:r w:rsidRPr="0033327C">
              <w:rPr>
                <w:rFonts w:ascii="Calibri" w:hAnsi="Calibri"/>
                <w:color w:val="FF0000"/>
                <w:sz w:val="22"/>
                <w:szCs w:val="24"/>
                <w:u w:val="single"/>
              </w:rPr>
              <w:fldChar w:fldCharType="separate"/>
            </w:r>
            <w:r w:rsidRPr="0033327C">
              <w:rPr>
                <w:rFonts w:ascii="Calibri" w:hAnsi="Calibri"/>
                <w:color w:val="FF0000"/>
                <w:sz w:val="22"/>
                <w:szCs w:val="24"/>
                <w:u w:val="single"/>
              </w:rPr>
              <w:t>1</w:t>
            </w:r>
            <w:r w:rsidRPr="0033327C">
              <w:rPr>
                <w:rFonts w:ascii="Calibri" w:hAnsi="Calibri"/>
                <w:color w:val="FF0000"/>
                <w:sz w:val="22"/>
                <w:szCs w:val="24"/>
                <w:u w:val="single"/>
              </w:rPr>
              <w:fldChar w:fldCharType="end"/>
            </w:r>
            <w:r w:rsidRPr="0033327C">
              <w:rPr>
                <w:rFonts w:ascii="Calibri" w:hAnsi="Calibri"/>
                <w:color w:val="FF0000"/>
                <w:sz w:val="22"/>
                <w:szCs w:val="24"/>
                <w:u w:val="single"/>
              </w:rPr>
              <w:t xml:space="preserve"> - </w:t>
            </w:r>
            <w:r w:rsidRPr="0033327C">
              <w:rPr>
                <w:rFonts w:ascii="Calibri" w:hAnsi="Calibri"/>
                <w:color w:val="FF0000"/>
                <w:sz w:val="22"/>
                <w:szCs w:val="24"/>
                <w:u w:val="single"/>
              </w:rPr>
              <w:fldChar w:fldCharType="begin" w:fldLock="1"/>
            </w:r>
            <w:r w:rsidRPr="0033327C">
              <w:rPr>
                <w:rFonts w:ascii="Calibri" w:hAnsi="Calibri"/>
                <w:color w:val="FF0000"/>
                <w:sz w:val="22"/>
                <w:szCs w:val="24"/>
                <w:u w:val="single"/>
              </w:rPr>
              <w:instrText>MERGEFIELD Att.UpperBound</w:instrText>
            </w:r>
            <w:r w:rsidRPr="0033327C">
              <w:rPr>
                <w:rFonts w:ascii="Calibri" w:hAnsi="Calibri"/>
                <w:color w:val="FF0000"/>
                <w:sz w:val="22"/>
                <w:szCs w:val="24"/>
                <w:u w:val="single"/>
              </w:rPr>
              <w:fldChar w:fldCharType="separate"/>
            </w:r>
            <w:r w:rsidRPr="0033327C">
              <w:rPr>
                <w:rFonts w:ascii="Calibri" w:hAnsi="Calibri"/>
                <w:color w:val="FF0000"/>
                <w:sz w:val="22"/>
                <w:szCs w:val="24"/>
                <w:u w:val="single"/>
              </w:rPr>
              <w:t>1</w:t>
            </w:r>
            <w:r w:rsidRPr="0033327C">
              <w:rPr>
                <w:rFonts w:ascii="Calibri" w:hAnsi="Calibri"/>
                <w:color w:val="FF0000"/>
                <w:sz w:val="22"/>
                <w:szCs w:val="24"/>
                <w:u w:val="single"/>
              </w:rPr>
              <w:fldChar w:fldCharType="end"/>
            </w:r>
          </w:p>
        </w:tc>
      </w:tr>
      <w:tr w:rsidR="0033327C" w:rsidRPr="0033327C" w14:paraId="3B8CAD72" w14:textId="77777777" w:rsidTr="00AA63DB">
        <w:tc>
          <w:tcPr>
            <w:tcW w:w="450" w:type="dxa"/>
            <w:tcBorders>
              <w:top w:val="nil"/>
              <w:left w:val="nil"/>
              <w:bottom w:val="nil"/>
              <w:right w:val="nil"/>
            </w:tcBorders>
          </w:tcPr>
          <w:p w14:paraId="5DB45410" w14:textId="77777777" w:rsidR="0033327C" w:rsidRPr="0033327C" w:rsidRDefault="0033327C" w:rsidP="0033327C">
            <w:pPr>
              <w:rPr>
                <w:rFonts w:cs="Calibri"/>
                <w:color w:val="FF0000"/>
              </w:rPr>
            </w:pPr>
            <w:bookmarkStart w:id="431" w:name="BKM_EAD1FB9A_F518_4aee_8184_8FA9F9B02056"/>
          </w:p>
        </w:tc>
        <w:tc>
          <w:tcPr>
            <w:tcW w:w="2790" w:type="dxa"/>
            <w:gridSpan w:val="2"/>
            <w:tcBorders>
              <w:top w:val="nil"/>
              <w:left w:val="nil"/>
              <w:bottom w:val="nil"/>
              <w:right w:val="nil"/>
            </w:tcBorders>
          </w:tcPr>
          <w:p w14:paraId="6A09CFB6"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Omschrijving betrokken recht</w:t>
            </w:r>
            <w:r w:rsidRPr="0033327C">
              <w:rPr>
                <w:color w:val="FF0000"/>
                <w:u w:val="single"/>
              </w:rPr>
              <w:fldChar w:fldCharType="end"/>
            </w:r>
          </w:p>
        </w:tc>
        <w:tc>
          <w:tcPr>
            <w:tcW w:w="4230" w:type="dxa"/>
            <w:tcBorders>
              <w:top w:val="nil"/>
              <w:left w:val="nil"/>
              <w:bottom w:val="nil"/>
              <w:right w:val="nil"/>
            </w:tcBorders>
          </w:tcPr>
          <w:p w14:paraId="15727A85"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 xml:space="preserve">Een beschrijving van het onbekende recht waarop het zekerheidsrecht betrekking heeft. </w:t>
            </w:r>
            <w:r w:rsidRPr="0033327C">
              <w:rPr>
                <w:color w:val="FF0000"/>
                <w:u w:val="single"/>
              </w:rPr>
              <w:fldChar w:fldCharType="end"/>
            </w:r>
          </w:p>
        </w:tc>
        <w:tc>
          <w:tcPr>
            <w:tcW w:w="1080" w:type="dxa"/>
            <w:tcBorders>
              <w:top w:val="nil"/>
              <w:left w:val="nil"/>
              <w:bottom w:val="nil"/>
              <w:right w:val="nil"/>
            </w:tcBorders>
          </w:tcPr>
          <w:p w14:paraId="63D30E64" w14:textId="77777777" w:rsidR="0033327C" w:rsidRPr="0033327C" w:rsidRDefault="0033327C" w:rsidP="0033327C">
            <w:pPr>
              <w:rPr>
                <w:rFonts w:cs="Calibri"/>
                <w:color w:val="FF0000"/>
                <w:u w:val="single"/>
              </w:rPr>
            </w:pPr>
            <w:r w:rsidRPr="0033327C">
              <w:rPr>
                <w:color w:val="FF0000"/>
                <w:u w:val="single"/>
              </w:rPr>
              <w:t>Tekst</w:t>
            </w:r>
          </w:p>
        </w:tc>
        <w:tc>
          <w:tcPr>
            <w:tcW w:w="810" w:type="dxa"/>
            <w:tcBorders>
              <w:top w:val="nil"/>
              <w:left w:val="nil"/>
              <w:bottom w:val="nil"/>
              <w:right w:val="nil"/>
            </w:tcBorders>
          </w:tcPr>
          <w:p w14:paraId="32DBF682"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431"/>
      </w:tr>
      <w:tr w:rsidR="0033327C" w:rsidRPr="0033327C" w14:paraId="52CF0965" w14:textId="77777777" w:rsidTr="00AA63DB">
        <w:tc>
          <w:tcPr>
            <w:tcW w:w="450" w:type="dxa"/>
            <w:tcBorders>
              <w:top w:val="nil"/>
              <w:left w:val="nil"/>
              <w:bottom w:val="nil"/>
              <w:right w:val="nil"/>
            </w:tcBorders>
          </w:tcPr>
          <w:p w14:paraId="1EE6CE8D" w14:textId="77777777" w:rsidR="0033327C" w:rsidRPr="0033327C" w:rsidRDefault="0033327C" w:rsidP="0033327C">
            <w:pPr>
              <w:rPr>
                <w:rFonts w:cs="Calibri"/>
                <w:color w:val="FF0000"/>
              </w:rPr>
            </w:pPr>
          </w:p>
        </w:tc>
        <w:tc>
          <w:tcPr>
            <w:tcW w:w="2790" w:type="dxa"/>
            <w:gridSpan w:val="2"/>
            <w:tcBorders>
              <w:top w:val="nil"/>
              <w:left w:val="nil"/>
              <w:bottom w:val="nil"/>
              <w:right w:val="nil"/>
            </w:tcBorders>
          </w:tcPr>
          <w:p w14:paraId="178EAC6D" w14:textId="77777777" w:rsidR="0033327C" w:rsidRPr="0033327C" w:rsidRDefault="0033327C" w:rsidP="0033327C">
            <w:pPr>
              <w:rPr>
                <w:color w:val="FF0000"/>
                <w:u w:val="single"/>
              </w:rPr>
            </w:pPr>
            <w:r w:rsidRPr="0033327C">
              <w:rPr>
                <w:color w:val="FF0000"/>
                <w:u w:val="single"/>
              </w:rPr>
              <w:t>Type zekerheidsrecht</w:t>
            </w:r>
          </w:p>
        </w:tc>
        <w:tc>
          <w:tcPr>
            <w:tcW w:w="4230" w:type="dxa"/>
            <w:tcBorders>
              <w:top w:val="nil"/>
              <w:left w:val="nil"/>
              <w:bottom w:val="nil"/>
              <w:right w:val="nil"/>
            </w:tcBorders>
          </w:tcPr>
          <w:p w14:paraId="577983B9" w14:textId="77777777" w:rsidR="0033327C" w:rsidRPr="0033327C" w:rsidRDefault="0033327C" w:rsidP="0033327C">
            <w:pPr>
              <w:rPr>
                <w:color w:val="FF0000"/>
                <w:u w:val="single"/>
              </w:rPr>
            </w:pPr>
            <w:r w:rsidRPr="0033327C">
              <w:rPr>
                <w:color w:val="FF0000"/>
                <w:u w:val="single"/>
              </w:rPr>
              <w:t>Een nadere classificatie van het zekerheidsrecht</w:t>
            </w:r>
          </w:p>
        </w:tc>
        <w:tc>
          <w:tcPr>
            <w:tcW w:w="1080" w:type="dxa"/>
            <w:tcBorders>
              <w:top w:val="nil"/>
              <w:left w:val="nil"/>
              <w:bottom w:val="nil"/>
              <w:right w:val="nil"/>
            </w:tcBorders>
          </w:tcPr>
          <w:p w14:paraId="6BBF3DE6" w14:textId="77777777" w:rsidR="0033327C" w:rsidRPr="0033327C" w:rsidRDefault="0033327C" w:rsidP="0033327C">
            <w:pPr>
              <w:rPr>
                <w:color w:val="FF0000"/>
                <w:u w:val="single"/>
              </w:rPr>
            </w:pPr>
            <w:r w:rsidRPr="0033327C">
              <w:rPr>
                <w:color w:val="FF0000"/>
                <w:u w:val="single"/>
              </w:rPr>
              <w:t>Typering zekerheidsrecht</w:t>
            </w:r>
          </w:p>
        </w:tc>
        <w:tc>
          <w:tcPr>
            <w:tcW w:w="810" w:type="dxa"/>
            <w:tcBorders>
              <w:top w:val="nil"/>
              <w:left w:val="nil"/>
              <w:bottom w:val="nil"/>
              <w:right w:val="nil"/>
            </w:tcBorders>
          </w:tcPr>
          <w:p w14:paraId="22B69DC3" w14:textId="77777777" w:rsidR="0033327C" w:rsidRPr="0033327C" w:rsidRDefault="0033327C" w:rsidP="0033327C">
            <w:pPr>
              <w:rPr>
                <w:color w:val="FF0000"/>
                <w:u w:val="single"/>
              </w:rPr>
            </w:pPr>
            <w:r w:rsidRPr="0033327C">
              <w:rPr>
                <w:color w:val="FF0000"/>
                <w:u w:val="single"/>
              </w:rPr>
              <w:t>1-1</w:t>
            </w:r>
          </w:p>
        </w:tc>
      </w:tr>
      <w:tr w:rsidR="0033327C" w:rsidRPr="0033327C" w14:paraId="457546C1" w14:textId="77777777" w:rsidTr="00AA63DB">
        <w:tc>
          <w:tcPr>
            <w:tcW w:w="450" w:type="dxa"/>
            <w:tcBorders>
              <w:top w:val="nil"/>
              <w:left w:val="nil"/>
              <w:bottom w:val="nil"/>
              <w:right w:val="nil"/>
            </w:tcBorders>
          </w:tcPr>
          <w:p w14:paraId="6BA85370" w14:textId="77777777" w:rsidR="0033327C" w:rsidRPr="0033327C" w:rsidRDefault="0033327C" w:rsidP="0033327C">
            <w:pPr>
              <w:rPr>
                <w:rFonts w:cs="Calibri"/>
                <w:color w:val="FF0000"/>
              </w:rPr>
            </w:pPr>
            <w:bookmarkStart w:id="432" w:name="BKM_91485D13_0E76_41cc_8270_BC1AE3150A95"/>
          </w:p>
        </w:tc>
        <w:tc>
          <w:tcPr>
            <w:tcW w:w="2790" w:type="dxa"/>
            <w:gridSpan w:val="2"/>
            <w:tcBorders>
              <w:top w:val="nil"/>
              <w:left w:val="nil"/>
              <w:bottom w:val="nil"/>
              <w:right w:val="nil"/>
            </w:tcBorders>
          </w:tcPr>
          <w:p w14:paraId="3395D12C"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 xml:space="preserve">Ingangsdatum recht </w:t>
            </w:r>
            <w:r w:rsidRPr="0033327C">
              <w:rPr>
                <w:color w:val="FF0000"/>
                <w:u w:val="single"/>
              </w:rPr>
              <w:fldChar w:fldCharType="end"/>
            </w:r>
          </w:p>
        </w:tc>
        <w:tc>
          <w:tcPr>
            <w:tcW w:w="4230" w:type="dxa"/>
            <w:tcBorders>
              <w:top w:val="nil"/>
              <w:left w:val="nil"/>
              <w:bottom w:val="nil"/>
              <w:right w:val="nil"/>
            </w:tcBorders>
          </w:tcPr>
          <w:p w14:paraId="1586449A"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datum waarop de notariële akte is ingeschreven of anderszins een brondocument waar het zekerheidrecht op berust is ingeschreven.</w:t>
            </w:r>
            <w:r w:rsidRPr="0033327C">
              <w:rPr>
                <w:color w:val="FF0000"/>
                <w:u w:val="single"/>
              </w:rPr>
              <w:fldChar w:fldCharType="end"/>
            </w:r>
          </w:p>
        </w:tc>
        <w:tc>
          <w:tcPr>
            <w:tcW w:w="1080" w:type="dxa"/>
            <w:tcBorders>
              <w:top w:val="nil"/>
              <w:left w:val="nil"/>
              <w:bottom w:val="nil"/>
              <w:right w:val="nil"/>
            </w:tcBorders>
          </w:tcPr>
          <w:p w14:paraId="5B028396"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0A7F01D0"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432"/>
      </w:tr>
      <w:tr w:rsidR="0033327C" w:rsidRPr="0033327C" w14:paraId="2249D39C" w14:textId="77777777" w:rsidTr="00AA63DB">
        <w:tc>
          <w:tcPr>
            <w:tcW w:w="450" w:type="dxa"/>
            <w:tcBorders>
              <w:top w:val="nil"/>
              <w:left w:val="nil"/>
              <w:bottom w:val="nil"/>
              <w:right w:val="nil"/>
            </w:tcBorders>
          </w:tcPr>
          <w:p w14:paraId="3F282AD0" w14:textId="77777777" w:rsidR="0033327C" w:rsidRPr="0033327C" w:rsidRDefault="0033327C" w:rsidP="0033327C">
            <w:pPr>
              <w:rPr>
                <w:rFonts w:cs="Calibri"/>
                <w:color w:val="FF0000"/>
              </w:rPr>
            </w:pPr>
            <w:bookmarkStart w:id="433" w:name="BKM_25C77F0E_97E6_479a_ABE0_28E9947D361C"/>
          </w:p>
        </w:tc>
        <w:tc>
          <w:tcPr>
            <w:tcW w:w="2790" w:type="dxa"/>
            <w:gridSpan w:val="2"/>
            <w:tcBorders>
              <w:top w:val="nil"/>
              <w:left w:val="nil"/>
              <w:bottom w:val="nil"/>
              <w:right w:val="nil"/>
            </w:tcBorders>
          </w:tcPr>
          <w:p w14:paraId="02FF3918"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Att.Name</w:instrText>
            </w:r>
            <w:r w:rsidRPr="0033327C">
              <w:rPr>
                <w:color w:val="FF0000"/>
                <w:u w:val="single"/>
              </w:rPr>
              <w:fldChar w:fldCharType="separate"/>
            </w:r>
            <w:r w:rsidRPr="0033327C">
              <w:rPr>
                <w:rFonts w:cs="Calibri"/>
                <w:color w:val="FF0000"/>
                <w:u w:val="single"/>
              </w:rPr>
              <w:t xml:space="preserve">Einddatum recht  </w:t>
            </w:r>
            <w:r w:rsidRPr="0033327C">
              <w:rPr>
                <w:color w:val="FF0000"/>
                <w:u w:val="single"/>
              </w:rPr>
              <w:fldChar w:fldCharType="end"/>
            </w:r>
          </w:p>
        </w:tc>
        <w:tc>
          <w:tcPr>
            <w:tcW w:w="4230" w:type="dxa"/>
            <w:tcBorders>
              <w:top w:val="nil"/>
              <w:left w:val="nil"/>
              <w:bottom w:val="nil"/>
              <w:right w:val="nil"/>
            </w:tcBorders>
          </w:tcPr>
          <w:p w14:paraId="143E04CB"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Att.Notes</w:instrText>
            </w:r>
            <w:r w:rsidRPr="0033327C">
              <w:rPr>
                <w:color w:val="FF0000"/>
                <w:u w:val="single"/>
              </w:rPr>
              <w:fldChar w:fldCharType="separate"/>
            </w:r>
            <w:r w:rsidRPr="0033327C">
              <w:rPr>
                <w:rFonts w:cs="Calibri"/>
                <w:color w:val="FF0000"/>
                <w:u w:val="single"/>
              </w:rPr>
              <w:t>De laatste dag waarop het recht volgens het brondocument, op grond waarvan het recht is opgevoerd, nog van toepassing zal zijn.</w:t>
            </w:r>
            <w:r w:rsidRPr="0033327C">
              <w:rPr>
                <w:color w:val="FF0000"/>
                <w:u w:val="single"/>
              </w:rPr>
              <w:fldChar w:fldCharType="end"/>
            </w:r>
          </w:p>
        </w:tc>
        <w:tc>
          <w:tcPr>
            <w:tcW w:w="1080" w:type="dxa"/>
            <w:tcBorders>
              <w:top w:val="nil"/>
              <w:left w:val="nil"/>
              <w:bottom w:val="nil"/>
              <w:right w:val="nil"/>
            </w:tcBorders>
          </w:tcPr>
          <w:p w14:paraId="2A4AA6A2"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Att.Type</w:instrText>
            </w:r>
            <w:r w:rsidRPr="0033327C">
              <w:rPr>
                <w:color w:val="FF0000"/>
                <w:u w:val="single"/>
              </w:rPr>
              <w:fldChar w:fldCharType="separate"/>
            </w:r>
            <w:r w:rsidRPr="0033327C">
              <w:rPr>
                <w:rFonts w:cs="Calibri"/>
                <w:color w:val="FF0000"/>
                <w:u w:val="single"/>
              </w:rPr>
              <w:t>DatumMogelijkOnvolledig</w:t>
            </w:r>
            <w:r w:rsidRPr="0033327C">
              <w:rPr>
                <w:color w:val="FF0000"/>
                <w:u w:val="single"/>
              </w:rPr>
              <w:fldChar w:fldCharType="end"/>
            </w:r>
          </w:p>
        </w:tc>
        <w:tc>
          <w:tcPr>
            <w:tcW w:w="810" w:type="dxa"/>
            <w:tcBorders>
              <w:top w:val="nil"/>
              <w:left w:val="nil"/>
              <w:bottom w:val="nil"/>
              <w:right w:val="nil"/>
            </w:tcBorders>
          </w:tcPr>
          <w:p w14:paraId="0CE758E4" w14:textId="77777777" w:rsidR="0033327C" w:rsidRPr="0033327C" w:rsidRDefault="0033327C" w:rsidP="0033327C">
            <w:pPr>
              <w:rPr>
                <w:rFonts w:cs="Calibri"/>
                <w:color w:val="FF0000"/>
                <w:u w:val="single"/>
              </w:rPr>
            </w:pPr>
            <w:r w:rsidRPr="0033327C">
              <w:rPr>
                <w:color w:val="FF0000"/>
                <w:u w:val="single"/>
              </w:rPr>
              <w:fldChar w:fldCharType="begin" w:fldLock="1"/>
            </w:r>
            <w:r w:rsidRPr="0033327C">
              <w:rPr>
                <w:color w:val="FF0000"/>
                <w:u w:val="single"/>
              </w:rPr>
              <w:instrText xml:space="preserve">MERGEFIELD </w:instrText>
            </w:r>
            <w:r w:rsidRPr="0033327C">
              <w:rPr>
                <w:rFonts w:cs="Calibri"/>
                <w:color w:val="FF0000"/>
                <w:u w:val="single"/>
              </w:rPr>
              <w:instrText>Att.LowerBound</w:instrText>
            </w:r>
            <w:r w:rsidRPr="0033327C">
              <w:rPr>
                <w:color w:val="FF0000"/>
                <w:u w:val="single"/>
              </w:rPr>
              <w:fldChar w:fldCharType="separate"/>
            </w:r>
            <w:r w:rsidRPr="0033327C">
              <w:rPr>
                <w:rFonts w:cs="Calibri"/>
                <w:color w:val="FF0000"/>
                <w:u w:val="single"/>
              </w:rPr>
              <w:t>0</w:t>
            </w:r>
            <w:r w:rsidRPr="0033327C">
              <w:rPr>
                <w:color w:val="FF0000"/>
                <w:u w:val="single"/>
              </w:rPr>
              <w:fldChar w:fldCharType="end"/>
            </w:r>
            <w:r w:rsidRPr="0033327C">
              <w:rPr>
                <w:rFonts w:cs="Calibri"/>
                <w:color w:val="FF0000"/>
                <w:u w:val="single"/>
              </w:rPr>
              <w:t xml:space="preserve"> - </w:t>
            </w:r>
            <w:r w:rsidRPr="0033327C">
              <w:rPr>
                <w:rFonts w:cs="Calibri"/>
                <w:color w:val="FF0000"/>
                <w:u w:val="single"/>
              </w:rPr>
              <w:fldChar w:fldCharType="begin" w:fldLock="1"/>
            </w:r>
            <w:r w:rsidRPr="0033327C">
              <w:rPr>
                <w:rFonts w:cs="Calibri"/>
                <w:color w:val="FF0000"/>
                <w:u w:val="single"/>
              </w:rPr>
              <w:instrText>MERGEFIELD Att.UpperBound</w:instrText>
            </w:r>
            <w:r w:rsidRPr="0033327C">
              <w:rPr>
                <w:rFonts w:cs="Calibri"/>
                <w:color w:val="FF0000"/>
                <w:u w:val="single"/>
              </w:rPr>
              <w:fldChar w:fldCharType="separate"/>
            </w:r>
            <w:r w:rsidRPr="0033327C">
              <w:rPr>
                <w:rFonts w:cs="Calibri"/>
                <w:color w:val="FF0000"/>
                <w:u w:val="single"/>
              </w:rPr>
              <w:t>1</w:t>
            </w:r>
            <w:r w:rsidRPr="0033327C">
              <w:rPr>
                <w:rFonts w:cs="Calibri"/>
                <w:color w:val="FF0000"/>
                <w:u w:val="single"/>
              </w:rPr>
              <w:fldChar w:fldCharType="end"/>
            </w:r>
          </w:p>
        </w:tc>
        <w:bookmarkEnd w:id="433"/>
      </w:tr>
    </w:tbl>
    <w:p w14:paraId="0547C4AB" w14:textId="77777777" w:rsidR="0033327C" w:rsidRPr="0033327C" w:rsidRDefault="0033327C" w:rsidP="0033327C">
      <w:pPr>
        <w:contextualSpacing w:val="0"/>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33327C" w:rsidRPr="0033327C" w14:paraId="049A13D4" w14:textId="77777777" w:rsidTr="00AA63DB">
        <w:tc>
          <w:tcPr>
            <w:tcW w:w="9360" w:type="dxa"/>
            <w:gridSpan w:val="3"/>
            <w:tcBorders>
              <w:top w:val="nil"/>
              <w:left w:val="nil"/>
              <w:bottom w:val="nil"/>
              <w:right w:val="nil"/>
            </w:tcBorders>
          </w:tcPr>
          <w:p w14:paraId="2D50820E" w14:textId="77777777" w:rsidR="0033327C" w:rsidRPr="0033327C" w:rsidRDefault="0033327C" w:rsidP="0033327C">
            <w:pPr>
              <w:rPr>
                <w:rFonts w:cs="Calibri"/>
                <w:color w:val="0F0F0F"/>
                <w:sz w:val="20"/>
                <w:szCs w:val="20"/>
              </w:rPr>
            </w:pPr>
            <w:r w:rsidRPr="0033327C">
              <w:rPr>
                <w:rFonts w:cs="Calibri"/>
                <w:b/>
                <w:bCs/>
                <w:color w:val="0F0F0F"/>
                <w:sz w:val="20"/>
                <w:szCs w:val="20"/>
              </w:rPr>
              <w:t>Overzicht relaties</w:t>
            </w:r>
          </w:p>
        </w:tc>
      </w:tr>
      <w:tr w:rsidR="0033327C" w:rsidRPr="0033327C" w14:paraId="515A0AC2" w14:textId="77777777" w:rsidTr="00AA63DB">
        <w:tc>
          <w:tcPr>
            <w:tcW w:w="450" w:type="dxa"/>
            <w:tcBorders>
              <w:top w:val="nil"/>
              <w:left w:val="nil"/>
              <w:bottom w:val="nil"/>
              <w:right w:val="nil"/>
            </w:tcBorders>
          </w:tcPr>
          <w:p w14:paraId="25F75D18" w14:textId="77777777" w:rsidR="0033327C" w:rsidRPr="0033327C" w:rsidRDefault="0033327C" w:rsidP="0033327C">
            <w:pPr>
              <w:rPr>
                <w:rFonts w:cs="Calibri"/>
                <w:i/>
                <w:iCs/>
                <w:color w:val="0F0F0F"/>
                <w:sz w:val="20"/>
                <w:szCs w:val="20"/>
              </w:rPr>
            </w:pPr>
          </w:p>
        </w:tc>
        <w:tc>
          <w:tcPr>
            <w:tcW w:w="2790" w:type="dxa"/>
            <w:tcBorders>
              <w:top w:val="nil"/>
              <w:left w:val="nil"/>
              <w:bottom w:val="nil"/>
              <w:right w:val="nil"/>
            </w:tcBorders>
          </w:tcPr>
          <w:p w14:paraId="1DBB3A96" w14:textId="77777777" w:rsidR="0033327C" w:rsidRPr="0033327C" w:rsidRDefault="0033327C" w:rsidP="0033327C">
            <w:pPr>
              <w:rPr>
                <w:rFonts w:cs="Calibri"/>
                <w:i/>
                <w:iCs/>
                <w:color w:val="0F0F0F"/>
                <w:sz w:val="20"/>
                <w:szCs w:val="20"/>
              </w:rPr>
            </w:pPr>
            <w:r w:rsidRPr="0033327C">
              <w:rPr>
                <w:rFonts w:cs="Calibri"/>
                <w:i/>
                <w:iCs/>
                <w:color w:val="0F0F0F"/>
                <w:sz w:val="20"/>
                <w:szCs w:val="20"/>
              </w:rPr>
              <w:t>Relatienaam met</w:t>
            </w:r>
          </w:p>
          <w:p w14:paraId="32C3504E" w14:textId="753E4DF8" w:rsidR="00FA5384" w:rsidRPr="00FA5384" w:rsidRDefault="00FA5384" w:rsidP="0033327C">
            <w:pPr>
              <w:rPr>
                <w:rFonts w:cs="Calibri"/>
                <w:i/>
                <w:iCs/>
                <w:color w:val="0F0F0F"/>
                <w:sz w:val="20"/>
                <w:szCs w:val="20"/>
              </w:rPr>
            </w:pPr>
            <w:r w:rsidRPr="0033327C">
              <w:rPr>
                <w:rFonts w:cs="Calibri"/>
                <w:i/>
                <w:iCs/>
                <w:color w:val="0F0F0F"/>
                <w:sz w:val="20"/>
                <w:szCs w:val="20"/>
              </w:rPr>
              <w:t>K</w:t>
            </w:r>
            <w:r w:rsidR="0033327C" w:rsidRPr="0033327C">
              <w:rPr>
                <w:rFonts w:cs="Calibri"/>
                <w:i/>
                <w:iCs/>
                <w:color w:val="0F0F0F"/>
                <w:sz w:val="20"/>
                <w:szCs w:val="20"/>
              </w:rPr>
              <w:t>ardinaliteiten</w:t>
            </w:r>
          </w:p>
        </w:tc>
        <w:tc>
          <w:tcPr>
            <w:tcW w:w="6120" w:type="dxa"/>
            <w:tcBorders>
              <w:top w:val="nil"/>
              <w:left w:val="nil"/>
              <w:bottom w:val="nil"/>
              <w:right w:val="nil"/>
            </w:tcBorders>
          </w:tcPr>
          <w:p w14:paraId="09EC8294" w14:textId="77777777" w:rsidR="0033327C" w:rsidRPr="0033327C" w:rsidRDefault="0033327C" w:rsidP="0033327C">
            <w:pPr>
              <w:rPr>
                <w:rFonts w:cs="Calibri"/>
                <w:color w:val="0F0F0F"/>
                <w:sz w:val="20"/>
                <w:szCs w:val="20"/>
              </w:rPr>
            </w:pPr>
            <w:r w:rsidRPr="0033327C">
              <w:rPr>
                <w:rFonts w:cs="Calibri"/>
                <w:i/>
                <w:iCs/>
                <w:color w:val="0F0F0F"/>
                <w:sz w:val="20"/>
                <w:szCs w:val="20"/>
              </w:rPr>
              <w:t>Definitie</w:t>
            </w:r>
          </w:p>
        </w:tc>
      </w:tr>
      <w:tr w:rsidR="0033327C" w:rsidRPr="0033327C" w14:paraId="485C198D" w14:textId="77777777" w:rsidTr="00AA63DB">
        <w:tc>
          <w:tcPr>
            <w:tcW w:w="450" w:type="dxa"/>
            <w:tcBorders>
              <w:top w:val="nil"/>
              <w:left w:val="nil"/>
              <w:bottom w:val="nil"/>
              <w:right w:val="nil"/>
            </w:tcBorders>
          </w:tcPr>
          <w:p w14:paraId="065B87A7" w14:textId="77777777" w:rsidR="0033327C" w:rsidRPr="0033327C" w:rsidRDefault="0033327C" w:rsidP="0033327C">
            <w:pPr>
              <w:rPr>
                <w:rFonts w:cs="Lucida Sans"/>
                <w:b/>
                <w:bCs/>
                <w:color w:val="000000"/>
                <w:sz w:val="20"/>
                <w:szCs w:val="20"/>
                <w:highlight w:val="yellow"/>
                <w:u w:color="000000"/>
                <w:shd w:val="clear" w:color="auto" w:fill="FFFF80"/>
              </w:rPr>
            </w:pPr>
          </w:p>
        </w:tc>
        <w:tc>
          <w:tcPr>
            <w:tcW w:w="2790" w:type="dxa"/>
            <w:tcBorders>
              <w:top w:val="nil"/>
              <w:left w:val="nil"/>
              <w:bottom w:val="nil"/>
              <w:right w:val="nil"/>
            </w:tcBorders>
          </w:tcPr>
          <w:p w14:paraId="006FB69D" w14:textId="77777777" w:rsidR="0033327C" w:rsidRPr="0033327C" w:rsidRDefault="0033327C" w:rsidP="0033327C">
            <w:pPr>
              <w:rPr>
                <w:rFonts w:cs="Calibri"/>
                <w:color w:val="FF0000"/>
                <w:sz w:val="20"/>
                <w:szCs w:val="20"/>
                <w:u w:val="single"/>
              </w:rPr>
            </w:pPr>
            <w:r w:rsidRPr="0033327C">
              <w:rPr>
                <w:color w:val="FF0000"/>
                <w:sz w:val="20"/>
                <w:szCs w:val="20"/>
                <w:u w:val="single"/>
              </w:rPr>
              <w:fldChar w:fldCharType="begin" w:fldLock="1"/>
            </w:r>
            <w:r w:rsidRPr="0033327C">
              <w:rPr>
                <w:color w:val="FF0000"/>
                <w:sz w:val="20"/>
                <w:szCs w:val="20"/>
                <w:u w:val="single"/>
              </w:rPr>
              <w:instrText xml:space="preserve">MERGEFIELD </w:instrText>
            </w:r>
            <w:r w:rsidRPr="0033327C">
              <w:rPr>
                <w:rFonts w:cs="Calibri"/>
                <w:color w:val="FF0000"/>
                <w:sz w:val="20"/>
                <w:szCs w:val="20"/>
                <w:u w:val="single"/>
              </w:rPr>
              <w:instrText>Element.Name</w:instrText>
            </w:r>
            <w:r w:rsidRPr="0033327C">
              <w:rPr>
                <w:color w:val="FF0000"/>
                <w:sz w:val="20"/>
                <w:szCs w:val="20"/>
                <w:u w:val="single"/>
              </w:rPr>
              <w:fldChar w:fldCharType="separate"/>
            </w:r>
            <w:r w:rsidRPr="0033327C">
              <w:rPr>
                <w:rFonts w:cs="Calibri"/>
                <w:color w:val="FF0000"/>
                <w:sz w:val="20"/>
                <w:szCs w:val="20"/>
                <w:u w:val="single"/>
              </w:rPr>
              <w:t>ZEKERHEIDSRECHT</w:t>
            </w:r>
            <w:r w:rsidRPr="0033327C">
              <w:rPr>
                <w:color w:val="FF0000"/>
                <w:sz w:val="20"/>
                <w:szCs w:val="20"/>
                <w:u w:val="single"/>
              </w:rPr>
              <w:fldChar w:fldCharType="end"/>
            </w:r>
            <w:r w:rsidRPr="0033327C">
              <w:rPr>
                <w:rFonts w:cs="Calibri"/>
                <w:color w:val="FF0000"/>
                <w:sz w:val="20"/>
                <w:szCs w:val="20"/>
                <w:u w:val="single"/>
              </w:rPr>
              <w:t xml:space="preserve">  [</w:t>
            </w:r>
            <w:r w:rsidRPr="0033327C">
              <w:rPr>
                <w:rFonts w:cs="Calibri"/>
                <w:color w:val="FF0000"/>
                <w:sz w:val="20"/>
                <w:szCs w:val="20"/>
                <w:u w:val="single"/>
              </w:rPr>
              <w:fldChar w:fldCharType="begin" w:fldLock="1"/>
            </w:r>
            <w:r w:rsidRPr="0033327C">
              <w:rPr>
                <w:rFonts w:cs="Calibri"/>
                <w:color w:val="FF0000"/>
                <w:sz w:val="20"/>
                <w:szCs w:val="20"/>
                <w:u w:val="single"/>
              </w:rPr>
              <w:instrText>MERGEFIELD ConnSource.Cardinality</w:instrText>
            </w:r>
            <w:r w:rsidRPr="0033327C">
              <w:rPr>
                <w:rFonts w:cs="Calibri"/>
                <w:color w:val="FF0000"/>
                <w:sz w:val="20"/>
                <w:szCs w:val="20"/>
                <w:u w:val="single"/>
              </w:rPr>
              <w:fldChar w:fldCharType="separate"/>
            </w:r>
            <w:r w:rsidRPr="0033327C">
              <w:rPr>
                <w:rFonts w:cs="Calibri"/>
                <w:color w:val="FF0000"/>
                <w:sz w:val="20"/>
                <w:szCs w:val="20"/>
                <w:u w:val="single"/>
              </w:rPr>
              <w:t>0..*</w:t>
            </w:r>
            <w:r w:rsidRPr="0033327C">
              <w:rPr>
                <w:rFonts w:cs="Calibri"/>
                <w:color w:val="FF0000"/>
                <w:sz w:val="20"/>
                <w:szCs w:val="20"/>
                <w:u w:val="single"/>
              </w:rPr>
              <w:fldChar w:fldCharType="end"/>
            </w:r>
            <w:r w:rsidRPr="0033327C">
              <w:rPr>
                <w:rFonts w:cs="Calibri"/>
                <w:color w:val="FF0000"/>
                <w:sz w:val="20"/>
                <w:szCs w:val="20"/>
                <w:u w:val="single"/>
              </w:rPr>
              <w:t>]</w:t>
            </w:r>
          </w:p>
          <w:p w14:paraId="58BD4734" w14:textId="77777777" w:rsidR="0033327C" w:rsidRPr="0033327C" w:rsidRDefault="0033327C" w:rsidP="0033327C">
            <w:pPr>
              <w:rPr>
                <w:rFonts w:cs="Calibri"/>
                <w:color w:val="FF0000"/>
                <w:sz w:val="20"/>
                <w:szCs w:val="20"/>
                <w:u w:val="single"/>
              </w:rPr>
            </w:pPr>
            <w:r w:rsidRPr="0033327C">
              <w:rPr>
                <w:rFonts w:cs="Calibri"/>
                <w:color w:val="FF0000"/>
                <w:sz w:val="20"/>
                <w:szCs w:val="20"/>
                <w:u w:val="single"/>
              </w:rPr>
              <w:t xml:space="preserve">  heeft</w:t>
            </w:r>
          </w:p>
          <w:p w14:paraId="70616922" w14:textId="77777777" w:rsidR="0033327C" w:rsidRPr="0033327C" w:rsidRDefault="0033327C" w:rsidP="0033327C">
            <w:pPr>
              <w:rPr>
                <w:rFonts w:cs="Calibri"/>
                <w:color w:val="FF0000"/>
                <w:sz w:val="20"/>
                <w:szCs w:val="20"/>
                <w:u w:val="single"/>
              </w:rPr>
            </w:pPr>
            <w:r w:rsidRPr="0033327C">
              <w:rPr>
                <w:rFonts w:cs="Calibri"/>
                <w:color w:val="FF0000"/>
                <w:sz w:val="20"/>
                <w:szCs w:val="20"/>
                <w:u w:val="single"/>
              </w:rPr>
              <w:lastRenderedPageBreak/>
              <w:fldChar w:fldCharType="begin" w:fldLock="1"/>
            </w:r>
            <w:r w:rsidRPr="0033327C">
              <w:rPr>
                <w:rFonts w:cs="Calibri"/>
                <w:color w:val="FF0000"/>
                <w:sz w:val="20"/>
                <w:szCs w:val="20"/>
                <w:u w:val="single"/>
              </w:rPr>
              <w:instrText>MERGEFIELD Element.Name</w:instrText>
            </w:r>
            <w:r w:rsidRPr="0033327C">
              <w:rPr>
                <w:rFonts w:cs="Calibri"/>
                <w:color w:val="FF0000"/>
                <w:sz w:val="20"/>
                <w:szCs w:val="20"/>
                <w:u w:val="single"/>
              </w:rPr>
              <w:fldChar w:fldCharType="separate"/>
            </w:r>
            <w:r w:rsidRPr="0033327C">
              <w:rPr>
                <w:rFonts w:cs="Calibri"/>
                <w:color w:val="FF0000"/>
                <w:sz w:val="20"/>
                <w:szCs w:val="20"/>
                <w:u w:val="single"/>
              </w:rPr>
              <w:t>PERSOON</w:t>
            </w:r>
            <w:r w:rsidRPr="0033327C">
              <w:rPr>
                <w:rFonts w:cs="Calibri"/>
                <w:color w:val="FF0000"/>
                <w:sz w:val="20"/>
                <w:szCs w:val="20"/>
                <w:u w:val="single"/>
              </w:rPr>
              <w:fldChar w:fldCharType="end"/>
            </w:r>
            <w:r w:rsidRPr="0033327C">
              <w:rPr>
                <w:rFonts w:cs="Calibri"/>
                <w:color w:val="FF0000"/>
                <w:sz w:val="20"/>
                <w:szCs w:val="20"/>
                <w:u w:val="single"/>
              </w:rPr>
              <w:t xml:space="preserve">  [</w:t>
            </w:r>
            <w:r w:rsidRPr="0033327C">
              <w:rPr>
                <w:rFonts w:cs="Calibri"/>
                <w:color w:val="FF0000"/>
                <w:sz w:val="20"/>
                <w:szCs w:val="20"/>
                <w:u w:val="single"/>
              </w:rPr>
              <w:fldChar w:fldCharType="begin" w:fldLock="1"/>
            </w:r>
            <w:r w:rsidRPr="0033327C">
              <w:rPr>
                <w:rFonts w:cs="Calibri"/>
                <w:color w:val="FF0000"/>
                <w:sz w:val="20"/>
                <w:szCs w:val="20"/>
                <w:u w:val="single"/>
              </w:rPr>
              <w:instrText>MERGEFIELD ConnTarget.Cardinality</w:instrText>
            </w:r>
            <w:r w:rsidRPr="0033327C">
              <w:rPr>
                <w:rFonts w:cs="Calibri"/>
                <w:color w:val="FF0000"/>
                <w:sz w:val="20"/>
                <w:szCs w:val="20"/>
                <w:u w:val="single"/>
              </w:rPr>
              <w:fldChar w:fldCharType="separate"/>
            </w:r>
            <w:r w:rsidRPr="0033327C">
              <w:rPr>
                <w:rFonts w:cs="Calibri"/>
                <w:color w:val="FF0000"/>
                <w:sz w:val="20"/>
                <w:szCs w:val="20"/>
                <w:u w:val="single"/>
              </w:rPr>
              <w:t>1</w:t>
            </w:r>
            <w:r w:rsidRPr="0033327C">
              <w:rPr>
                <w:rFonts w:cs="Calibri"/>
                <w:color w:val="FF0000"/>
                <w:sz w:val="20"/>
                <w:szCs w:val="20"/>
                <w:u w:val="single"/>
              </w:rPr>
              <w:fldChar w:fldCharType="end"/>
            </w:r>
            <w:r w:rsidRPr="0033327C">
              <w:rPr>
                <w:rFonts w:cs="Calibri"/>
                <w:color w:val="FF0000"/>
                <w:sz w:val="20"/>
                <w:szCs w:val="20"/>
                <w:u w:val="single"/>
              </w:rPr>
              <w:t>,*]</w:t>
            </w:r>
          </w:p>
        </w:tc>
        <w:tc>
          <w:tcPr>
            <w:tcW w:w="6120" w:type="dxa"/>
            <w:tcBorders>
              <w:top w:val="nil"/>
              <w:left w:val="nil"/>
              <w:bottom w:val="nil"/>
              <w:right w:val="nil"/>
            </w:tcBorders>
          </w:tcPr>
          <w:p w14:paraId="640B4173" w14:textId="77777777" w:rsidR="0033327C" w:rsidRPr="0033327C" w:rsidRDefault="0033327C" w:rsidP="0033327C">
            <w:pPr>
              <w:rPr>
                <w:rFonts w:cs="Calibri"/>
                <w:color w:val="FF0000"/>
                <w:sz w:val="20"/>
                <w:szCs w:val="20"/>
                <w:u w:val="single"/>
              </w:rPr>
            </w:pPr>
            <w:r w:rsidRPr="0033327C">
              <w:rPr>
                <w:color w:val="FF0000"/>
                <w:sz w:val="20"/>
                <w:szCs w:val="20"/>
                <w:u w:val="single"/>
              </w:rPr>
              <w:lastRenderedPageBreak/>
              <w:fldChar w:fldCharType="begin" w:fldLock="1"/>
            </w:r>
            <w:r w:rsidRPr="0033327C">
              <w:rPr>
                <w:color w:val="FF0000"/>
                <w:sz w:val="20"/>
                <w:szCs w:val="20"/>
                <w:u w:val="single"/>
              </w:rPr>
              <w:instrText xml:space="preserve">MERGEFIELD </w:instrText>
            </w:r>
            <w:r w:rsidRPr="0033327C">
              <w:rPr>
                <w:rFonts w:cs="Calibri"/>
                <w:color w:val="FF0000"/>
                <w:sz w:val="20"/>
                <w:szCs w:val="20"/>
                <w:u w:val="single"/>
              </w:rPr>
              <w:instrText>Connector.Notes</w:instrText>
            </w:r>
            <w:r w:rsidRPr="0033327C">
              <w:rPr>
                <w:color w:val="FF0000"/>
                <w:sz w:val="20"/>
                <w:szCs w:val="20"/>
                <w:u w:val="single"/>
              </w:rPr>
              <w:fldChar w:fldCharType="end"/>
            </w:r>
            <w:r w:rsidRPr="0033327C">
              <w:rPr>
                <w:rFonts w:cs="Calibri"/>
                <w:color w:val="FF0000"/>
                <w:sz w:val="20"/>
                <w:szCs w:val="20"/>
                <w:u w:val="single"/>
              </w:rPr>
              <w:t xml:space="preserve">Verwijzing naar een PERSOON die betrokken is als hypotheekhouder </w:t>
            </w:r>
          </w:p>
          <w:p w14:paraId="1EDABB9C" w14:textId="77777777" w:rsidR="0033327C" w:rsidRPr="0033327C" w:rsidRDefault="0033327C" w:rsidP="0033327C">
            <w:pPr>
              <w:rPr>
                <w:rFonts w:cs="Calibri"/>
                <w:color w:val="FF0000"/>
                <w:sz w:val="20"/>
                <w:szCs w:val="20"/>
                <w:u w:val="single"/>
              </w:rPr>
            </w:pPr>
            <w:r w:rsidRPr="0033327C">
              <w:rPr>
                <w:rFonts w:cs="Calibri"/>
                <w:color w:val="FF0000"/>
                <w:sz w:val="20"/>
                <w:szCs w:val="20"/>
                <w:u w:val="single"/>
              </w:rPr>
              <w:t xml:space="preserve">of beslaglegger bij een hypotheek danwel een beslag op </w:t>
            </w:r>
            <w:r w:rsidRPr="0033327C">
              <w:rPr>
                <w:rFonts w:cs="Calibri"/>
                <w:color w:val="FF0000"/>
                <w:sz w:val="20"/>
                <w:szCs w:val="20"/>
                <w:u w:val="single"/>
              </w:rPr>
              <w:lastRenderedPageBreak/>
              <w:t>een recht van een onderzetter.</w:t>
            </w:r>
          </w:p>
        </w:tc>
      </w:tr>
      <w:tr w:rsidR="0033327C" w:rsidRPr="0033327C" w14:paraId="7E52B61F" w14:textId="77777777" w:rsidTr="00AA63DB">
        <w:trPr>
          <w:trHeight w:hRule="exact" w:val="128"/>
        </w:trPr>
        <w:tc>
          <w:tcPr>
            <w:tcW w:w="450" w:type="dxa"/>
            <w:tcBorders>
              <w:top w:val="nil"/>
              <w:left w:val="nil"/>
              <w:bottom w:val="nil"/>
              <w:right w:val="nil"/>
            </w:tcBorders>
          </w:tcPr>
          <w:p w14:paraId="104D13D0" w14:textId="77777777" w:rsidR="0033327C" w:rsidRPr="0033327C" w:rsidRDefault="0033327C" w:rsidP="0033327C">
            <w:pPr>
              <w:rPr>
                <w:rFonts w:cs="Calibri"/>
                <w:b/>
                <w:bCs/>
                <w:color w:val="000000"/>
                <w:sz w:val="20"/>
                <w:szCs w:val="20"/>
                <w:highlight w:val="yellow"/>
                <w:u w:color="000000"/>
                <w:shd w:val="clear" w:color="auto" w:fill="FFFF80"/>
              </w:rPr>
            </w:pPr>
          </w:p>
        </w:tc>
        <w:tc>
          <w:tcPr>
            <w:tcW w:w="2790" w:type="dxa"/>
            <w:tcBorders>
              <w:top w:val="nil"/>
              <w:left w:val="nil"/>
              <w:bottom w:val="nil"/>
              <w:right w:val="nil"/>
            </w:tcBorders>
          </w:tcPr>
          <w:p w14:paraId="77FDC104" w14:textId="77777777" w:rsidR="0033327C" w:rsidRPr="0033327C" w:rsidRDefault="0033327C" w:rsidP="0033327C">
            <w:pPr>
              <w:rPr>
                <w:rFonts w:cs="Calibri"/>
                <w:color w:val="FF0000"/>
                <w:sz w:val="20"/>
                <w:szCs w:val="20"/>
                <w:u w:val="single"/>
              </w:rPr>
            </w:pPr>
          </w:p>
        </w:tc>
        <w:tc>
          <w:tcPr>
            <w:tcW w:w="6120" w:type="dxa"/>
            <w:tcBorders>
              <w:top w:val="nil"/>
              <w:left w:val="nil"/>
              <w:bottom w:val="nil"/>
              <w:right w:val="nil"/>
            </w:tcBorders>
          </w:tcPr>
          <w:p w14:paraId="5CE2A7F8" w14:textId="77777777" w:rsidR="0033327C" w:rsidRPr="0033327C" w:rsidRDefault="0033327C" w:rsidP="0033327C">
            <w:pPr>
              <w:rPr>
                <w:rFonts w:cs="Calibri"/>
                <w:color w:val="FF0000"/>
                <w:sz w:val="20"/>
                <w:szCs w:val="20"/>
                <w:u w:val="single"/>
              </w:rPr>
            </w:pPr>
          </w:p>
        </w:tc>
      </w:tr>
      <w:tr w:rsidR="0033327C" w:rsidRPr="0033327C" w14:paraId="3B3D0B27" w14:textId="77777777" w:rsidTr="00AA63DB">
        <w:tc>
          <w:tcPr>
            <w:tcW w:w="450" w:type="dxa"/>
            <w:tcBorders>
              <w:top w:val="nil"/>
              <w:left w:val="nil"/>
              <w:bottom w:val="nil"/>
              <w:right w:val="nil"/>
            </w:tcBorders>
          </w:tcPr>
          <w:p w14:paraId="4621CC15" w14:textId="77777777" w:rsidR="0033327C" w:rsidRPr="0033327C" w:rsidRDefault="0033327C" w:rsidP="0033327C">
            <w:pPr>
              <w:rPr>
                <w:rFonts w:cs="Lucida Sans"/>
                <w:b/>
                <w:bCs/>
                <w:color w:val="000000"/>
                <w:sz w:val="20"/>
                <w:szCs w:val="20"/>
                <w:highlight w:val="yellow"/>
                <w:u w:color="000000"/>
                <w:shd w:val="clear" w:color="auto" w:fill="FFFF80"/>
              </w:rPr>
            </w:pPr>
          </w:p>
        </w:tc>
        <w:tc>
          <w:tcPr>
            <w:tcW w:w="2790" w:type="dxa"/>
            <w:tcBorders>
              <w:top w:val="nil"/>
              <w:left w:val="nil"/>
              <w:bottom w:val="nil"/>
              <w:right w:val="nil"/>
            </w:tcBorders>
          </w:tcPr>
          <w:p w14:paraId="199F0F2F" w14:textId="77777777" w:rsidR="0033327C" w:rsidRPr="0033327C" w:rsidRDefault="0033327C" w:rsidP="0033327C">
            <w:pPr>
              <w:rPr>
                <w:rFonts w:cs="Calibri"/>
                <w:color w:val="FF0000"/>
                <w:sz w:val="20"/>
                <w:szCs w:val="20"/>
                <w:u w:val="single"/>
              </w:rPr>
            </w:pPr>
            <w:r w:rsidRPr="0033327C">
              <w:rPr>
                <w:color w:val="FF0000"/>
                <w:sz w:val="20"/>
                <w:szCs w:val="20"/>
                <w:u w:val="single"/>
              </w:rPr>
              <w:fldChar w:fldCharType="begin" w:fldLock="1"/>
            </w:r>
            <w:r w:rsidRPr="0033327C">
              <w:rPr>
                <w:color w:val="FF0000"/>
                <w:sz w:val="20"/>
                <w:szCs w:val="20"/>
                <w:u w:val="single"/>
              </w:rPr>
              <w:instrText xml:space="preserve">MERGEFIELD </w:instrText>
            </w:r>
            <w:r w:rsidRPr="0033327C">
              <w:rPr>
                <w:rFonts w:cs="Calibri"/>
                <w:color w:val="FF0000"/>
                <w:sz w:val="20"/>
                <w:szCs w:val="20"/>
                <w:u w:val="single"/>
              </w:rPr>
              <w:instrText>Element.Name</w:instrText>
            </w:r>
            <w:r w:rsidRPr="0033327C">
              <w:rPr>
                <w:color w:val="FF0000"/>
                <w:sz w:val="20"/>
                <w:szCs w:val="20"/>
                <w:u w:val="single"/>
              </w:rPr>
              <w:fldChar w:fldCharType="separate"/>
            </w:r>
            <w:r w:rsidRPr="0033327C">
              <w:rPr>
                <w:rFonts w:cs="Calibri"/>
                <w:color w:val="FF0000"/>
                <w:sz w:val="20"/>
                <w:szCs w:val="20"/>
                <w:u w:val="single"/>
              </w:rPr>
              <w:t>ZEKERHEIDSRECHT</w:t>
            </w:r>
            <w:r w:rsidRPr="0033327C">
              <w:rPr>
                <w:color w:val="FF0000"/>
                <w:sz w:val="20"/>
                <w:szCs w:val="20"/>
                <w:u w:val="single"/>
              </w:rPr>
              <w:fldChar w:fldCharType="end"/>
            </w:r>
            <w:r w:rsidRPr="0033327C">
              <w:rPr>
                <w:rFonts w:cs="Calibri"/>
                <w:color w:val="FF0000"/>
                <w:sz w:val="20"/>
                <w:szCs w:val="20"/>
                <w:u w:val="single"/>
              </w:rPr>
              <w:t xml:space="preserve">  [</w:t>
            </w:r>
            <w:r w:rsidRPr="0033327C">
              <w:rPr>
                <w:rFonts w:cs="Calibri"/>
                <w:color w:val="FF0000"/>
                <w:sz w:val="20"/>
                <w:szCs w:val="20"/>
                <w:u w:val="single"/>
              </w:rPr>
              <w:fldChar w:fldCharType="begin" w:fldLock="1"/>
            </w:r>
            <w:r w:rsidRPr="0033327C">
              <w:rPr>
                <w:rFonts w:cs="Calibri"/>
                <w:color w:val="FF0000"/>
                <w:sz w:val="20"/>
                <w:szCs w:val="20"/>
                <w:u w:val="single"/>
              </w:rPr>
              <w:instrText>MERGEFIELD ConnSource.Cardinality</w:instrText>
            </w:r>
            <w:r w:rsidRPr="0033327C">
              <w:rPr>
                <w:rFonts w:cs="Calibri"/>
                <w:color w:val="FF0000"/>
                <w:sz w:val="20"/>
                <w:szCs w:val="20"/>
                <w:u w:val="single"/>
              </w:rPr>
              <w:fldChar w:fldCharType="separate"/>
            </w:r>
            <w:r w:rsidRPr="0033327C">
              <w:rPr>
                <w:rFonts w:cs="Calibri"/>
                <w:color w:val="FF0000"/>
                <w:sz w:val="20"/>
                <w:szCs w:val="20"/>
                <w:u w:val="single"/>
              </w:rPr>
              <w:t>0..*</w:t>
            </w:r>
            <w:r w:rsidRPr="0033327C">
              <w:rPr>
                <w:rFonts w:cs="Calibri"/>
                <w:color w:val="FF0000"/>
                <w:sz w:val="20"/>
                <w:szCs w:val="20"/>
                <w:u w:val="single"/>
              </w:rPr>
              <w:fldChar w:fldCharType="end"/>
            </w:r>
            <w:r w:rsidRPr="0033327C">
              <w:rPr>
                <w:rFonts w:cs="Calibri"/>
                <w:color w:val="FF0000"/>
                <w:sz w:val="20"/>
                <w:szCs w:val="20"/>
                <w:u w:val="single"/>
              </w:rPr>
              <w:t>]</w:t>
            </w:r>
          </w:p>
          <w:p w14:paraId="0616317B" w14:textId="77777777" w:rsidR="0033327C" w:rsidRPr="0033327C" w:rsidRDefault="0033327C" w:rsidP="0033327C">
            <w:pPr>
              <w:rPr>
                <w:rFonts w:cs="Calibri"/>
                <w:color w:val="FF0000"/>
                <w:sz w:val="20"/>
                <w:szCs w:val="20"/>
                <w:u w:val="single"/>
              </w:rPr>
            </w:pPr>
            <w:r w:rsidRPr="0033327C">
              <w:rPr>
                <w:rFonts w:cs="Calibri"/>
                <w:color w:val="FF0000"/>
                <w:sz w:val="20"/>
                <w:szCs w:val="20"/>
                <w:u w:val="single"/>
              </w:rPr>
              <w:t xml:space="preserve">  </w:t>
            </w:r>
            <w:r w:rsidRPr="0033327C">
              <w:rPr>
                <w:rFonts w:cs="Calibri"/>
                <w:color w:val="FF0000"/>
                <w:sz w:val="20"/>
                <w:szCs w:val="20"/>
                <w:u w:val="single"/>
              </w:rPr>
              <w:fldChar w:fldCharType="begin" w:fldLock="1"/>
            </w:r>
            <w:r w:rsidRPr="0033327C">
              <w:rPr>
                <w:rFonts w:cs="Calibri"/>
                <w:color w:val="FF0000"/>
                <w:sz w:val="20"/>
                <w:szCs w:val="20"/>
                <w:u w:val="single"/>
              </w:rPr>
              <w:instrText>MERGEFIELD Connector.Name</w:instrText>
            </w:r>
            <w:r w:rsidRPr="0033327C">
              <w:rPr>
                <w:rFonts w:cs="Calibri"/>
                <w:color w:val="FF0000"/>
                <w:sz w:val="20"/>
                <w:szCs w:val="20"/>
                <w:u w:val="single"/>
              </w:rPr>
              <w:fldChar w:fldCharType="separate"/>
            </w:r>
            <w:r w:rsidRPr="0033327C">
              <w:rPr>
                <w:rFonts w:cs="Calibri"/>
                <w:color w:val="FF0000"/>
                <w:sz w:val="20"/>
                <w:szCs w:val="20"/>
                <w:u w:val="single"/>
              </w:rPr>
              <w:t>rust op</w:t>
            </w:r>
            <w:r w:rsidRPr="0033327C">
              <w:rPr>
                <w:rFonts w:cs="Calibri"/>
                <w:color w:val="FF0000"/>
                <w:sz w:val="20"/>
                <w:szCs w:val="20"/>
                <w:u w:val="single"/>
              </w:rPr>
              <w:fldChar w:fldCharType="end"/>
            </w:r>
          </w:p>
          <w:p w14:paraId="1C74E007" w14:textId="77777777" w:rsidR="0033327C" w:rsidRPr="0033327C" w:rsidRDefault="0033327C" w:rsidP="0033327C">
            <w:pPr>
              <w:rPr>
                <w:rFonts w:cs="Calibri"/>
                <w:color w:val="FF0000"/>
                <w:sz w:val="20"/>
                <w:szCs w:val="20"/>
                <w:u w:val="single"/>
              </w:rPr>
            </w:pPr>
            <w:r w:rsidRPr="0033327C">
              <w:rPr>
                <w:rFonts w:cs="Calibri"/>
                <w:color w:val="FF0000"/>
                <w:sz w:val="20"/>
                <w:szCs w:val="20"/>
                <w:u w:val="single"/>
              </w:rPr>
              <w:fldChar w:fldCharType="begin" w:fldLock="1"/>
            </w:r>
            <w:r w:rsidRPr="0033327C">
              <w:rPr>
                <w:rFonts w:cs="Calibri"/>
                <w:color w:val="FF0000"/>
                <w:sz w:val="20"/>
                <w:szCs w:val="20"/>
                <w:u w:val="single"/>
              </w:rPr>
              <w:instrText>MERGEFIELD Element.Name</w:instrText>
            </w:r>
            <w:r w:rsidRPr="0033327C">
              <w:rPr>
                <w:rFonts w:cs="Calibri"/>
                <w:color w:val="FF0000"/>
                <w:sz w:val="20"/>
                <w:szCs w:val="20"/>
                <w:u w:val="single"/>
              </w:rPr>
              <w:fldChar w:fldCharType="separate"/>
            </w:r>
            <w:r w:rsidRPr="0033327C">
              <w:rPr>
                <w:rFonts w:cs="Calibri"/>
                <w:color w:val="FF0000"/>
                <w:sz w:val="20"/>
                <w:szCs w:val="20"/>
                <w:u w:val="single"/>
              </w:rPr>
              <w:t>KADASTRALE ONROERENDE ZAAK</w:t>
            </w:r>
            <w:r w:rsidRPr="0033327C">
              <w:rPr>
                <w:rFonts w:cs="Calibri"/>
                <w:color w:val="FF0000"/>
                <w:sz w:val="20"/>
                <w:szCs w:val="20"/>
                <w:u w:val="single"/>
              </w:rPr>
              <w:fldChar w:fldCharType="end"/>
            </w:r>
            <w:r w:rsidRPr="0033327C">
              <w:rPr>
                <w:rFonts w:cs="Calibri"/>
                <w:color w:val="FF0000"/>
                <w:sz w:val="20"/>
                <w:szCs w:val="20"/>
                <w:u w:val="single"/>
              </w:rPr>
              <w:t xml:space="preserve">  [</w:t>
            </w:r>
            <w:r w:rsidRPr="0033327C">
              <w:rPr>
                <w:rFonts w:cs="Calibri"/>
                <w:color w:val="FF0000"/>
                <w:sz w:val="20"/>
                <w:szCs w:val="20"/>
                <w:u w:val="single"/>
              </w:rPr>
              <w:fldChar w:fldCharType="begin" w:fldLock="1"/>
            </w:r>
            <w:r w:rsidRPr="0033327C">
              <w:rPr>
                <w:rFonts w:cs="Calibri"/>
                <w:color w:val="FF0000"/>
                <w:sz w:val="20"/>
                <w:szCs w:val="20"/>
                <w:u w:val="single"/>
              </w:rPr>
              <w:instrText>MERGEFIELD ConnTarget.Cardinality</w:instrText>
            </w:r>
            <w:r w:rsidRPr="0033327C">
              <w:rPr>
                <w:rFonts w:cs="Calibri"/>
                <w:color w:val="FF0000"/>
                <w:sz w:val="20"/>
                <w:szCs w:val="20"/>
                <w:u w:val="single"/>
              </w:rPr>
              <w:fldChar w:fldCharType="separate"/>
            </w:r>
            <w:r w:rsidRPr="0033327C">
              <w:rPr>
                <w:rFonts w:cs="Calibri"/>
                <w:color w:val="FF0000"/>
                <w:sz w:val="20"/>
                <w:szCs w:val="20"/>
                <w:u w:val="single"/>
              </w:rPr>
              <w:t>0..1</w:t>
            </w:r>
            <w:r w:rsidRPr="0033327C">
              <w:rPr>
                <w:rFonts w:cs="Calibri"/>
                <w:color w:val="FF0000"/>
                <w:sz w:val="20"/>
                <w:szCs w:val="20"/>
                <w:u w:val="single"/>
              </w:rPr>
              <w:fldChar w:fldCharType="end"/>
            </w:r>
            <w:r w:rsidRPr="0033327C">
              <w:rPr>
                <w:rFonts w:cs="Calibri"/>
                <w:color w:val="FF0000"/>
                <w:sz w:val="20"/>
                <w:szCs w:val="20"/>
                <w:u w:val="single"/>
              </w:rPr>
              <w:t>]</w:t>
            </w:r>
          </w:p>
        </w:tc>
        <w:tc>
          <w:tcPr>
            <w:tcW w:w="6120" w:type="dxa"/>
            <w:tcBorders>
              <w:top w:val="nil"/>
              <w:left w:val="nil"/>
              <w:bottom w:val="nil"/>
              <w:right w:val="nil"/>
            </w:tcBorders>
          </w:tcPr>
          <w:p w14:paraId="4AC323B1" w14:textId="77777777" w:rsidR="0033327C" w:rsidRPr="0033327C" w:rsidRDefault="0033327C" w:rsidP="0033327C">
            <w:pPr>
              <w:rPr>
                <w:rFonts w:cs="Calibri"/>
                <w:color w:val="FF0000"/>
                <w:sz w:val="20"/>
                <w:szCs w:val="20"/>
                <w:u w:val="single"/>
              </w:rPr>
            </w:pPr>
            <w:r w:rsidRPr="0033327C">
              <w:rPr>
                <w:color w:val="FF0000"/>
                <w:sz w:val="20"/>
                <w:szCs w:val="20"/>
                <w:u w:val="single"/>
              </w:rPr>
              <w:fldChar w:fldCharType="begin" w:fldLock="1"/>
            </w:r>
            <w:r w:rsidRPr="0033327C">
              <w:rPr>
                <w:color w:val="FF0000"/>
                <w:sz w:val="20"/>
                <w:szCs w:val="20"/>
                <w:u w:val="single"/>
              </w:rPr>
              <w:instrText xml:space="preserve">MERGEFIELD </w:instrText>
            </w:r>
            <w:r w:rsidRPr="0033327C">
              <w:rPr>
                <w:rFonts w:cs="Calibri"/>
                <w:color w:val="FF0000"/>
                <w:sz w:val="20"/>
                <w:szCs w:val="20"/>
                <w:u w:val="single"/>
              </w:rPr>
              <w:instrText>Connector.Notes</w:instrText>
            </w:r>
            <w:r w:rsidRPr="0033327C">
              <w:rPr>
                <w:color w:val="FF0000"/>
                <w:sz w:val="20"/>
                <w:szCs w:val="20"/>
                <w:u w:val="single"/>
              </w:rPr>
              <w:fldChar w:fldCharType="separate"/>
            </w:r>
            <w:r w:rsidRPr="0033327C">
              <w:rPr>
                <w:rFonts w:cs="Calibri"/>
                <w:color w:val="FF0000"/>
                <w:sz w:val="20"/>
                <w:szCs w:val="20"/>
                <w:u w:val="single"/>
              </w:rPr>
              <w:t xml:space="preserve">De KADASTRAAL ONROERENDE ZAAK waarop een ZEKERHEIDSRECHT rust. </w:t>
            </w:r>
            <w:r w:rsidRPr="0033327C">
              <w:rPr>
                <w:color w:val="FF0000"/>
                <w:sz w:val="20"/>
                <w:szCs w:val="20"/>
                <w:u w:val="single"/>
              </w:rPr>
              <w:fldChar w:fldCharType="end"/>
            </w:r>
          </w:p>
        </w:tc>
      </w:tr>
      <w:tr w:rsidR="0033327C" w:rsidRPr="0033327C" w14:paraId="437D140D" w14:textId="77777777" w:rsidTr="00AA63DB">
        <w:trPr>
          <w:trHeight w:hRule="exact" w:val="128"/>
        </w:trPr>
        <w:tc>
          <w:tcPr>
            <w:tcW w:w="450" w:type="dxa"/>
            <w:tcBorders>
              <w:top w:val="nil"/>
              <w:left w:val="nil"/>
              <w:bottom w:val="nil"/>
              <w:right w:val="nil"/>
            </w:tcBorders>
          </w:tcPr>
          <w:p w14:paraId="2FE1A672" w14:textId="77777777" w:rsidR="0033327C" w:rsidRPr="0033327C" w:rsidRDefault="0033327C" w:rsidP="0033327C">
            <w:pPr>
              <w:rPr>
                <w:rFonts w:cs="Lucida Sans"/>
                <w:b/>
                <w:bCs/>
                <w:color w:val="000000"/>
                <w:sz w:val="20"/>
                <w:szCs w:val="20"/>
                <w:highlight w:val="yellow"/>
                <w:u w:color="000000"/>
                <w:shd w:val="clear" w:color="auto" w:fill="FFFF80"/>
              </w:rPr>
            </w:pPr>
          </w:p>
        </w:tc>
        <w:tc>
          <w:tcPr>
            <w:tcW w:w="2790" w:type="dxa"/>
            <w:tcBorders>
              <w:top w:val="nil"/>
              <w:left w:val="nil"/>
              <w:bottom w:val="nil"/>
              <w:right w:val="nil"/>
            </w:tcBorders>
          </w:tcPr>
          <w:p w14:paraId="7EBB1DA1" w14:textId="77777777" w:rsidR="0033327C" w:rsidRPr="0033327C" w:rsidRDefault="0033327C" w:rsidP="0033327C">
            <w:pPr>
              <w:rPr>
                <w:rFonts w:cs="Calibri"/>
                <w:color w:val="FF0000"/>
                <w:sz w:val="20"/>
                <w:szCs w:val="20"/>
                <w:u w:val="single"/>
              </w:rPr>
            </w:pPr>
          </w:p>
        </w:tc>
        <w:tc>
          <w:tcPr>
            <w:tcW w:w="6120" w:type="dxa"/>
            <w:tcBorders>
              <w:top w:val="nil"/>
              <w:left w:val="nil"/>
              <w:bottom w:val="nil"/>
              <w:right w:val="nil"/>
            </w:tcBorders>
          </w:tcPr>
          <w:p w14:paraId="6B6CAEDC" w14:textId="77777777" w:rsidR="0033327C" w:rsidRPr="0033327C" w:rsidRDefault="0033327C" w:rsidP="0033327C">
            <w:pPr>
              <w:rPr>
                <w:rFonts w:cs="Calibri"/>
                <w:color w:val="FF0000"/>
                <w:sz w:val="20"/>
                <w:szCs w:val="20"/>
                <w:u w:val="single"/>
              </w:rPr>
            </w:pPr>
          </w:p>
        </w:tc>
      </w:tr>
      <w:tr w:rsidR="0033327C" w:rsidRPr="0033327C" w14:paraId="67579699" w14:textId="77777777" w:rsidTr="00AA63DB">
        <w:tc>
          <w:tcPr>
            <w:tcW w:w="450" w:type="dxa"/>
            <w:tcBorders>
              <w:top w:val="nil"/>
              <w:left w:val="nil"/>
              <w:bottom w:val="nil"/>
              <w:right w:val="nil"/>
            </w:tcBorders>
          </w:tcPr>
          <w:p w14:paraId="30770061" w14:textId="77777777" w:rsidR="0033327C" w:rsidRPr="0033327C" w:rsidRDefault="0033327C" w:rsidP="0033327C">
            <w:pPr>
              <w:rPr>
                <w:rFonts w:cs="Lucida Sans"/>
                <w:b/>
                <w:bCs/>
                <w:color w:val="000000"/>
                <w:sz w:val="20"/>
                <w:szCs w:val="20"/>
                <w:highlight w:val="yellow"/>
                <w:u w:color="000000"/>
                <w:shd w:val="clear" w:color="auto" w:fill="FFFF80"/>
              </w:rPr>
            </w:pPr>
          </w:p>
        </w:tc>
        <w:tc>
          <w:tcPr>
            <w:tcW w:w="2790" w:type="dxa"/>
            <w:tcBorders>
              <w:top w:val="nil"/>
              <w:left w:val="nil"/>
              <w:bottom w:val="nil"/>
              <w:right w:val="nil"/>
            </w:tcBorders>
          </w:tcPr>
          <w:p w14:paraId="605651EB" w14:textId="77777777" w:rsidR="0033327C" w:rsidRPr="0033327C" w:rsidRDefault="0033327C" w:rsidP="0033327C">
            <w:pPr>
              <w:rPr>
                <w:rFonts w:cs="Calibri"/>
                <w:color w:val="FF0000"/>
                <w:sz w:val="20"/>
                <w:szCs w:val="20"/>
                <w:u w:val="single"/>
              </w:rPr>
            </w:pPr>
            <w:r w:rsidRPr="0033327C">
              <w:rPr>
                <w:color w:val="FF0000"/>
                <w:sz w:val="20"/>
                <w:szCs w:val="20"/>
                <w:u w:val="single"/>
              </w:rPr>
              <w:fldChar w:fldCharType="begin" w:fldLock="1"/>
            </w:r>
            <w:r w:rsidRPr="0033327C">
              <w:rPr>
                <w:color w:val="FF0000"/>
                <w:sz w:val="20"/>
                <w:szCs w:val="20"/>
                <w:u w:val="single"/>
              </w:rPr>
              <w:instrText xml:space="preserve">MERGEFIELD </w:instrText>
            </w:r>
            <w:r w:rsidRPr="0033327C">
              <w:rPr>
                <w:rFonts w:cs="Calibri"/>
                <w:color w:val="FF0000"/>
                <w:sz w:val="20"/>
                <w:szCs w:val="20"/>
                <w:u w:val="single"/>
              </w:rPr>
              <w:instrText>Element.Name</w:instrText>
            </w:r>
            <w:r w:rsidRPr="0033327C">
              <w:rPr>
                <w:color w:val="FF0000"/>
                <w:sz w:val="20"/>
                <w:szCs w:val="20"/>
                <w:u w:val="single"/>
              </w:rPr>
              <w:fldChar w:fldCharType="separate"/>
            </w:r>
            <w:r w:rsidRPr="0033327C">
              <w:rPr>
                <w:rFonts w:cs="Calibri"/>
                <w:color w:val="FF0000"/>
                <w:sz w:val="20"/>
                <w:szCs w:val="20"/>
                <w:u w:val="single"/>
              </w:rPr>
              <w:t>ZEKERHEIDSRECHT</w:t>
            </w:r>
            <w:r w:rsidRPr="0033327C">
              <w:rPr>
                <w:color w:val="FF0000"/>
                <w:sz w:val="20"/>
                <w:szCs w:val="20"/>
                <w:u w:val="single"/>
              </w:rPr>
              <w:fldChar w:fldCharType="end"/>
            </w:r>
            <w:r w:rsidRPr="0033327C">
              <w:rPr>
                <w:rFonts w:cs="Calibri"/>
                <w:color w:val="FF0000"/>
                <w:sz w:val="20"/>
                <w:szCs w:val="20"/>
                <w:u w:val="single"/>
              </w:rPr>
              <w:t xml:space="preserve">  [</w:t>
            </w:r>
            <w:r w:rsidRPr="0033327C">
              <w:rPr>
                <w:rFonts w:cs="Calibri"/>
                <w:color w:val="FF0000"/>
                <w:sz w:val="20"/>
                <w:szCs w:val="20"/>
                <w:u w:val="single"/>
              </w:rPr>
              <w:fldChar w:fldCharType="begin" w:fldLock="1"/>
            </w:r>
            <w:r w:rsidRPr="0033327C">
              <w:rPr>
                <w:rFonts w:cs="Calibri"/>
                <w:color w:val="FF0000"/>
                <w:sz w:val="20"/>
                <w:szCs w:val="20"/>
                <w:u w:val="single"/>
              </w:rPr>
              <w:instrText>MERGEFIELD ConnSource.Cardinality</w:instrText>
            </w:r>
            <w:r w:rsidRPr="0033327C">
              <w:rPr>
                <w:rFonts w:cs="Calibri"/>
                <w:color w:val="FF0000"/>
                <w:sz w:val="20"/>
                <w:szCs w:val="20"/>
                <w:u w:val="single"/>
              </w:rPr>
              <w:fldChar w:fldCharType="separate"/>
            </w:r>
            <w:r w:rsidRPr="0033327C">
              <w:rPr>
                <w:rFonts w:cs="Calibri"/>
                <w:color w:val="FF0000"/>
                <w:sz w:val="20"/>
                <w:szCs w:val="20"/>
                <w:u w:val="single"/>
              </w:rPr>
              <w:t>0..*</w:t>
            </w:r>
            <w:r w:rsidRPr="0033327C">
              <w:rPr>
                <w:rFonts w:cs="Calibri"/>
                <w:color w:val="FF0000"/>
                <w:sz w:val="20"/>
                <w:szCs w:val="20"/>
                <w:u w:val="single"/>
              </w:rPr>
              <w:fldChar w:fldCharType="end"/>
            </w:r>
            <w:r w:rsidRPr="0033327C">
              <w:rPr>
                <w:rFonts w:cs="Calibri"/>
                <w:color w:val="FF0000"/>
                <w:sz w:val="20"/>
                <w:szCs w:val="20"/>
                <w:u w:val="single"/>
              </w:rPr>
              <w:t>]</w:t>
            </w:r>
          </w:p>
          <w:p w14:paraId="6A91858D" w14:textId="77777777" w:rsidR="0033327C" w:rsidRPr="0033327C" w:rsidRDefault="0033327C" w:rsidP="0033327C">
            <w:pPr>
              <w:rPr>
                <w:rFonts w:cs="Calibri"/>
                <w:color w:val="FF0000"/>
                <w:sz w:val="20"/>
                <w:szCs w:val="20"/>
                <w:u w:val="single"/>
              </w:rPr>
            </w:pPr>
            <w:r w:rsidRPr="0033327C">
              <w:rPr>
                <w:rFonts w:cs="Calibri"/>
                <w:color w:val="FF0000"/>
                <w:sz w:val="20"/>
                <w:szCs w:val="20"/>
                <w:u w:val="single"/>
              </w:rPr>
              <w:t xml:space="preserve">  bezwaart</w:t>
            </w:r>
          </w:p>
          <w:p w14:paraId="6BBD629D" w14:textId="77777777" w:rsidR="0033327C" w:rsidRPr="0033327C" w:rsidRDefault="0033327C" w:rsidP="0033327C">
            <w:pPr>
              <w:rPr>
                <w:rFonts w:cs="Calibri"/>
                <w:color w:val="FF0000"/>
                <w:sz w:val="20"/>
                <w:szCs w:val="20"/>
                <w:u w:val="single"/>
              </w:rPr>
            </w:pPr>
            <w:r w:rsidRPr="0033327C">
              <w:rPr>
                <w:rFonts w:cs="Calibri"/>
                <w:color w:val="FF0000"/>
                <w:sz w:val="20"/>
                <w:szCs w:val="20"/>
                <w:u w:val="single"/>
              </w:rPr>
              <w:fldChar w:fldCharType="begin" w:fldLock="1"/>
            </w:r>
            <w:r w:rsidRPr="0033327C">
              <w:rPr>
                <w:rFonts w:cs="Calibri"/>
                <w:color w:val="FF0000"/>
                <w:sz w:val="20"/>
                <w:szCs w:val="20"/>
                <w:u w:val="single"/>
              </w:rPr>
              <w:instrText>MERGEFIELD Element.Name</w:instrText>
            </w:r>
            <w:r w:rsidRPr="0033327C">
              <w:rPr>
                <w:rFonts w:cs="Calibri"/>
                <w:color w:val="FF0000"/>
                <w:sz w:val="20"/>
                <w:szCs w:val="20"/>
                <w:u w:val="single"/>
              </w:rPr>
              <w:fldChar w:fldCharType="separate"/>
            </w:r>
            <w:r w:rsidRPr="0033327C">
              <w:rPr>
                <w:rFonts w:cs="Calibri"/>
                <w:color w:val="FF0000"/>
                <w:sz w:val="20"/>
                <w:szCs w:val="20"/>
                <w:u w:val="single"/>
              </w:rPr>
              <w:t>TENAAMSTELLING</w:t>
            </w:r>
            <w:r w:rsidRPr="0033327C">
              <w:rPr>
                <w:rFonts w:cs="Calibri"/>
                <w:color w:val="FF0000"/>
                <w:sz w:val="20"/>
                <w:szCs w:val="20"/>
                <w:u w:val="single"/>
              </w:rPr>
              <w:fldChar w:fldCharType="end"/>
            </w:r>
            <w:r w:rsidRPr="0033327C">
              <w:rPr>
                <w:rFonts w:cs="Calibri"/>
                <w:color w:val="FF0000"/>
                <w:sz w:val="20"/>
                <w:szCs w:val="20"/>
                <w:u w:val="single"/>
              </w:rPr>
              <w:t xml:space="preserve">  [</w:t>
            </w:r>
            <w:r w:rsidRPr="0033327C">
              <w:rPr>
                <w:rFonts w:cs="Calibri"/>
                <w:color w:val="FF0000"/>
                <w:sz w:val="20"/>
                <w:szCs w:val="20"/>
                <w:u w:val="single"/>
              </w:rPr>
              <w:fldChar w:fldCharType="begin" w:fldLock="1"/>
            </w:r>
            <w:r w:rsidRPr="0033327C">
              <w:rPr>
                <w:rFonts w:cs="Calibri"/>
                <w:color w:val="FF0000"/>
                <w:sz w:val="20"/>
                <w:szCs w:val="20"/>
                <w:u w:val="single"/>
              </w:rPr>
              <w:instrText>MERGEFIELD ConnTarget.Cardinality</w:instrText>
            </w:r>
            <w:r w:rsidRPr="0033327C">
              <w:rPr>
                <w:rFonts w:cs="Calibri"/>
                <w:color w:val="FF0000"/>
                <w:sz w:val="20"/>
                <w:szCs w:val="20"/>
                <w:u w:val="single"/>
              </w:rPr>
              <w:fldChar w:fldCharType="separate"/>
            </w:r>
            <w:r w:rsidRPr="0033327C">
              <w:rPr>
                <w:rFonts w:cs="Calibri"/>
                <w:color w:val="FF0000"/>
                <w:sz w:val="20"/>
                <w:szCs w:val="20"/>
                <w:u w:val="single"/>
              </w:rPr>
              <w:t>0..1</w:t>
            </w:r>
            <w:r w:rsidRPr="0033327C">
              <w:rPr>
                <w:rFonts w:cs="Calibri"/>
                <w:color w:val="FF0000"/>
                <w:sz w:val="20"/>
                <w:szCs w:val="20"/>
                <w:u w:val="single"/>
              </w:rPr>
              <w:fldChar w:fldCharType="end"/>
            </w:r>
            <w:r w:rsidRPr="0033327C">
              <w:rPr>
                <w:rFonts w:cs="Calibri"/>
                <w:color w:val="FF0000"/>
                <w:sz w:val="20"/>
                <w:szCs w:val="20"/>
                <w:u w:val="single"/>
              </w:rPr>
              <w:t>]</w:t>
            </w:r>
          </w:p>
        </w:tc>
        <w:tc>
          <w:tcPr>
            <w:tcW w:w="6120" w:type="dxa"/>
            <w:tcBorders>
              <w:top w:val="nil"/>
              <w:left w:val="nil"/>
              <w:bottom w:val="nil"/>
              <w:right w:val="nil"/>
            </w:tcBorders>
          </w:tcPr>
          <w:p w14:paraId="5B7D0C8E" w14:textId="77777777" w:rsidR="0033327C" w:rsidRPr="0033327C" w:rsidRDefault="0033327C" w:rsidP="0033327C">
            <w:pPr>
              <w:rPr>
                <w:rFonts w:cs="Calibri"/>
                <w:color w:val="FF0000"/>
                <w:sz w:val="20"/>
                <w:szCs w:val="20"/>
                <w:u w:val="single"/>
              </w:rPr>
            </w:pPr>
            <w:r w:rsidRPr="0033327C">
              <w:rPr>
                <w:color w:val="FF0000"/>
                <w:sz w:val="20"/>
                <w:szCs w:val="20"/>
                <w:u w:val="single"/>
              </w:rPr>
              <w:fldChar w:fldCharType="begin" w:fldLock="1"/>
            </w:r>
            <w:r w:rsidRPr="0033327C">
              <w:rPr>
                <w:color w:val="FF0000"/>
                <w:sz w:val="20"/>
                <w:szCs w:val="20"/>
                <w:u w:val="single"/>
              </w:rPr>
              <w:instrText xml:space="preserve">MERGEFIELD </w:instrText>
            </w:r>
            <w:r w:rsidRPr="0033327C">
              <w:rPr>
                <w:rFonts w:cs="Calibri"/>
                <w:color w:val="FF0000"/>
                <w:sz w:val="20"/>
                <w:szCs w:val="20"/>
                <w:u w:val="single"/>
              </w:rPr>
              <w:instrText>Connector.Notes</w:instrText>
            </w:r>
            <w:r w:rsidRPr="0033327C">
              <w:rPr>
                <w:color w:val="FF0000"/>
                <w:sz w:val="20"/>
                <w:szCs w:val="20"/>
                <w:u w:val="single"/>
              </w:rPr>
              <w:fldChar w:fldCharType="separate"/>
            </w:r>
            <w:r w:rsidRPr="0033327C">
              <w:rPr>
                <w:rFonts w:cs="Calibri"/>
                <w:color w:val="FF0000"/>
                <w:sz w:val="20"/>
                <w:szCs w:val="20"/>
                <w:u w:val="single"/>
              </w:rPr>
              <w:t>De TENAAMSTELLING waarop een ZEKERHEIDSRECHT rust.</w:t>
            </w:r>
            <w:r w:rsidRPr="0033327C">
              <w:rPr>
                <w:color w:val="FF0000"/>
                <w:sz w:val="20"/>
                <w:szCs w:val="20"/>
                <w:u w:val="single"/>
              </w:rPr>
              <w:fldChar w:fldCharType="end"/>
            </w:r>
          </w:p>
        </w:tc>
      </w:tr>
      <w:tr w:rsidR="0033327C" w:rsidRPr="0033327C" w14:paraId="01733BAD" w14:textId="77777777" w:rsidTr="00AA63DB">
        <w:trPr>
          <w:trHeight w:hRule="exact" w:val="128"/>
        </w:trPr>
        <w:tc>
          <w:tcPr>
            <w:tcW w:w="450" w:type="dxa"/>
            <w:tcBorders>
              <w:top w:val="nil"/>
              <w:left w:val="nil"/>
              <w:bottom w:val="nil"/>
              <w:right w:val="nil"/>
            </w:tcBorders>
          </w:tcPr>
          <w:p w14:paraId="263964D1" w14:textId="77777777" w:rsidR="0033327C" w:rsidRPr="0033327C" w:rsidRDefault="0033327C" w:rsidP="0033327C">
            <w:pPr>
              <w:rPr>
                <w:rFonts w:cs="Lucida Sans"/>
                <w:b/>
                <w:bCs/>
                <w:color w:val="000000"/>
                <w:sz w:val="20"/>
                <w:szCs w:val="20"/>
                <w:highlight w:val="yellow"/>
                <w:u w:color="000000"/>
                <w:shd w:val="clear" w:color="auto" w:fill="FFFF80"/>
              </w:rPr>
            </w:pPr>
          </w:p>
        </w:tc>
        <w:tc>
          <w:tcPr>
            <w:tcW w:w="2790" w:type="dxa"/>
            <w:tcBorders>
              <w:top w:val="nil"/>
              <w:left w:val="nil"/>
              <w:bottom w:val="nil"/>
              <w:right w:val="nil"/>
            </w:tcBorders>
          </w:tcPr>
          <w:p w14:paraId="02DD7BB9" w14:textId="77777777" w:rsidR="0033327C" w:rsidRPr="0033327C" w:rsidRDefault="0033327C" w:rsidP="0033327C">
            <w:pPr>
              <w:rPr>
                <w:rFonts w:cs="Calibri"/>
                <w:color w:val="0F0F0F"/>
                <w:sz w:val="20"/>
                <w:szCs w:val="20"/>
              </w:rPr>
            </w:pPr>
          </w:p>
        </w:tc>
        <w:tc>
          <w:tcPr>
            <w:tcW w:w="6120" w:type="dxa"/>
            <w:tcBorders>
              <w:top w:val="nil"/>
              <w:left w:val="nil"/>
              <w:bottom w:val="nil"/>
              <w:right w:val="nil"/>
            </w:tcBorders>
          </w:tcPr>
          <w:p w14:paraId="05E01ADD" w14:textId="77777777" w:rsidR="0033327C" w:rsidRPr="0033327C" w:rsidRDefault="0033327C" w:rsidP="0033327C">
            <w:pPr>
              <w:rPr>
                <w:rFonts w:cs="Calibri"/>
                <w:color w:val="0F0F0F"/>
                <w:sz w:val="20"/>
                <w:szCs w:val="20"/>
              </w:rPr>
            </w:pPr>
          </w:p>
        </w:tc>
      </w:tr>
    </w:tbl>
    <w:p w14:paraId="3CC50679" w14:textId="77777777" w:rsidR="0033327C" w:rsidRPr="0033327C" w:rsidRDefault="0033327C" w:rsidP="0033327C">
      <w:pPr>
        <w:contextualSpacing w:val="0"/>
      </w:pPr>
    </w:p>
    <w:p w14:paraId="6D962819" w14:textId="77777777" w:rsidR="0033327C" w:rsidRPr="0033327C" w:rsidRDefault="0033327C" w:rsidP="0033327C">
      <w:pPr>
        <w:rPr>
          <w:rFonts w:ascii="Calibri" w:hAnsi="Calibri" w:cs="Calibri"/>
          <w:b/>
          <w:bCs/>
          <w:color w:val="0F0F0F"/>
          <w:sz w:val="22"/>
          <w:szCs w:val="22"/>
        </w:rPr>
      </w:pPr>
      <w:r w:rsidRPr="0033327C">
        <w:rPr>
          <w:rFonts w:ascii="Calibri" w:hAnsi="Calibri" w:cs="Calibri"/>
          <w:b/>
          <w:bCs/>
          <w:color w:val="0F0F0F"/>
          <w:sz w:val="22"/>
          <w:szCs w:val="22"/>
        </w:rPr>
        <w:t>Toelichting objecttype</w:t>
      </w:r>
    </w:p>
    <w:p w14:paraId="729C6956" w14:textId="77777777" w:rsidR="0033327C" w:rsidRDefault="0033327C" w:rsidP="00D42B42">
      <w:pPr>
        <w:widowControl w:val="0"/>
        <w:shd w:val="clear" w:color="auto" w:fill="FFFFFF"/>
        <w:autoSpaceDE w:val="0"/>
        <w:autoSpaceDN w:val="0"/>
        <w:adjustRightInd w:val="0"/>
        <w:spacing w:line="240" w:lineRule="auto"/>
        <w:contextualSpacing w:val="0"/>
        <w:rPr>
          <w:rFonts w:ascii="Arial" w:hAnsi="Arial" w:cs="Arial"/>
          <w:color w:val="0F0F0F"/>
          <w:sz w:val="20"/>
          <w:szCs w:val="20"/>
          <w:lang w:val="en-AU"/>
        </w:rPr>
      </w:pPr>
    </w:p>
    <w:p w14:paraId="156BB31E" w14:textId="77777777" w:rsidR="0033327C" w:rsidRDefault="0033327C">
      <w:pPr>
        <w:contextualSpacing w:val="0"/>
        <w:rPr>
          <w:rFonts w:ascii="Arial" w:hAnsi="Arial" w:cs="Arial"/>
          <w:color w:val="0F0F0F"/>
          <w:sz w:val="20"/>
          <w:szCs w:val="20"/>
          <w:lang w:val="en-AU"/>
        </w:rPr>
      </w:pPr>
      <w:r>
        <w:rPr>
          <w:rFonts w:ascii="Arial" w:hAnsi="Arial" w:cs="Arial"/>
          <w:color w:val="0F0F0F"/>
          <w:sz w:val="20"/>
          <w:szCs w:val="20"/>
          <w:lang w:val="en-AU"/>
        </w:rPr>
        <w:br w:type="page"/>
      </w:r>
    </w:p>
    <w:p w14:paraId="5B9AF10E" w14:textId="77777777" w:rsidR="001E2050" w:rsidRDefault="0025692B" w:rsidP="001E2050">
      <w:pPr>
        <w:pStyle w:val="Kop1"/>
      </w:pPr>
      <w:bookmarkStart w:id="434" w:name="_Toc421135632"/>
      <w:r>
        <w:lastRenderedPageBreak/>
        <w:t>Relatieklasse</w:t>
      </w:r>
      <w:r w:rsidR="001E2050">
        <w:t>n</w:t>
      </w:r>
      <w:bookmarkEnd w:id="434"/>
    </w:p>
    <w:p w14:paraId="52CA66AA" w14:textId="2733031C" w:rsidR="00215BA8" w:rsidRDefault="00215BA8" w:rsidP="00215BA8">
      <w:pPr>
        <w:rPr>
          <w:lang w:val="en-AU" w:eastAsia="en-US"/>
        </w:rPr>
      </w:pPr>
    </w:p>
    <w:tbl>
      <w:tblPr>
        <w:tblW w:w="0" w:type="auto"/>
        <w:tblLayout w:type="fixed"/>
        <w:tblCellMar>
          <w:top w:w="113" w:type="dxa"/>
        </w:tblCellMar>
        <w:tblLook w:val="0000" w:firstRow="0" w:lastRow="0" w:firstColumn="0" w:lastColumn="0" w:noHBand="0" w:noVBand="0"/>
      </w:tblPr>
      <w:tblGrid>
        <w:gridCol w:w="2519"/>
        <w:gridCol w:w="6200"/>
      </w:tblGrid>
      <w:tr w:rsidR="00215BA8" w14:paraId="46771828" w14:textId="77777777" w:rsidTr="002379FD">
        <w:trPr>
          <w:cantSplit/>
        </w:trPr>
        <w:tc>
          <w:tcPr>
            <w:tcW w:w="2519" w:type="dxa"/>
            <w:shd w:val="clear" w:color="auto" w:fill="auto"/>
          </w:tcPr>
          <w:p w14:paraId="76D21BEF" w14:textId="77777777" w:rsidR="00215BA8" w:rsidRDefault="00215BA8" w:rsidP="002379FD">
            <w:pPr>
              <w:snapToGrid w:val="0"/>
              <w:rPr>
                <w:rFonts w:eastAsia="Batang"/>
                <w:b/>
                <w:sz w:val="16"/>
                <w:szCs w:val="16"/>
              </w:rPr>
            </w:pPr>
            <w:r>
              <w:rPr>
                <w:rFonts w:eastAsia="Batang"/>
                <w:b/>
                <w:sz w:val="16"/>
                <w:szCs w:val="16"/>
              </w:rPr>
              <w:t xml:space="preserve">Naam </w:t>
            </w:r>
          </w:p>
        </w:tc>
        <w:tc>
          <w:tcPr>
            <w:tcW w:w="6200" w:type="dxa"/>
            <w:shd w:val="clear" w:color="auto" w:fill="auto"/>
          </w:tcPr>
          <w:p w14:paraId="7586910A" w14:textId="603804E2" w:rsidR="00215BA8" w:rsidRDefault="00215BA8" w:rsidP="00215BA8">
            <w:pPr>
              <w:snapToGrid w:val="0"/>
              <w:rPr>
                <w:rFonts w:eastAsia="Batang"/>
              </w:rPr>
            </w:pPr>
            <w:r>
              <w:rPr>
                <w:rFonts w:eastAsia="Batang"/>
              </w:rPr>
              <w:t>De naam van de relatieklasse zoals gespecificeerd in de catalogus van de desbetreffende basisregistratie dan wel, indien het een door KING toegevoegd referentielijst betreft, de door KING vastgestelde naam van de referentielijst.</w:t>
            </w:r>
          </w:p>
        </w:tc>
      </w:tr>
      <w:tr w:rsidR="00215BA8" w14:paraId="2DEA3DB5" w14:textId="77777777" w:rsidTr="002379FD">
        <w:trPr>
          <w:cantSplit/>
          <w:trHeight w:val="987"/>
        </w:trPr>
        <w:tc>
          <w:tcPr>
            <w:tcW w:w="2519" w:type="dxa"/>
            <w:shd w:val="clear" w:color="auto" w:fill="auto"/>
          </w:tcPr>
          <w:p w14:paraId="61E6832E" w14:textId="77777777" w:rsidR="00215BA8" w:rsidRDefault="00215BA8" w:rsidP="002379FD">
            <w:pPr>
              <w:snapToGrid w:val="0"/>
              <w:rPr>
                <w:rFonts w:eastAsia="Batang"/>
                <w:b/>
                <w:sz w:val="16"/>
                <w:szCs w:val="16"/>
              </w:rPr>
            </w:pPr>
            <w:r>
              <w:rPr>
                <w:rFonts w:eastAsia="Batang"/>
                <w:b/>
                <w:sz w:val="16"/>
                <w:szCs w:val="16"/>
              </w:rPr>
              <w:t xml:space="preserve">Mnemonic </w:t>
            </w:r>
          </w:p>
        </w:tc>
        <w:tc>
          <w:tcPr>
            <w:tcW w:w="6200" w:type="dxa"/>
            <w:shd w:val="clear" w:color="auto" w:fill="auto"/>
          </w:tcPr>
          <w:p w14:paraId="634374F1" w14:textId="4E4A6C21" w:rsidR="00215BA8" w:rsidRDefault="00215BA8" w:rsidP="00215BA8">
            <w:pPr>
              <w:snapToGrid w:val="0"/>
              <w:rPr>
                <w:rFonts w:eastAsia="Batang"/>
              </w:rPr>
            </w:pPr>
            <w:r>
              <w:rPr>
                <w:rFonts w:eastAsia="Batang"/>
              </w:rPr>
              <w:t xml:space="preserve">De in StUF-BG gehanteerde afkorting voor de naam van de relatieklasse. </w:t>
            </w:r>
          </w:p>
        </w:tc>
      </w:tr>
      <w:tr w:rsidR="00215BA8" w14:paraId="4B19616C" w14:textId="77777777" w:rsidTr="002379FD">
        <w:trPr>
          <w:cantSplit/>
        </w:trPr>
        <w:tc>
          <w:tcPr>
            <w:tcW w:w="2519" w:type="dxa"/>
            <w:shd w:val="clear" w:color="auto" w:fill="auto"/>
          </w:tcPr>
          <w:p w14:paraId="0E4E21C6" w14:textId="77777777" w:rsidR="00215BA8" w:rsidRDefault="00215BA8" w:rsidP="002379FD">
            <w:pPr>
              <w:snapToGrid w:val="0"/>
              <w:rPr>
                <w:rFonts w:eastAsia="Batang"/>
                <w:b/>
                <w:sz w:val="16"/>
                <w:szCs w:val="16"/>
              </w:rPr>
            </w:pPr>
            <w:r>
              <w:rPr>
                <w:rFonts w:eastAsia="Batang"/>
                <w:b/>
                <w:sz w:val="16"/>
                <w:szCs w:val="16"/>
              </w:rPr>
              <w:t xml:space="preserve">Herkomst </w:t>
            </w:r>
          </w:p>
        </w:tc>
        <w:tc>
          <w:tcPr>
            <w:tcW w:w="6200" w:type="dxa"/>
            <w:shd w:val="clear" w:color="auto" w:fill="auto"/>
          </w:tcPr>
          <w:p w14:paraId="66725450" w14:textId="77777777" w:rsidR="00215BA8" w:rsidRDefault="00215BA8" w:rsidP="002379FD">
            <w:pPr>
              <w:snapToGrid w:val="0"/>
              <w:rPr>
                <w:rFonts w:eastAsia="Batang"/>
              </w:rPr>
            </w:pPr>
            <w:r>
              <w:rPr>
                <w:rFonts w:eastAsia="Batang"/>
              </w:rPr>
              <w:t xml:space="preserve">De basisregistratie in wiens catalogus de referentielijst is gespecificeerd (oftewel de basisregistratie waar de referentielijst deel van uitmaakt). </w:t>
            </w:r>
            <w:r>
              <w:rPr>
                <w:rFonts w:eastAsia="Batang"/>
              </w:rPr>
              <w:br/>
              <w:t xml:space="preserve">Deze specificatie is toegevoegd t.o.v. de basisregistratie-catalogus aangezien het hier niet om een basisregistratie gaat maar wel duidelijk moet zijn in welke basisregistratie de (verwijzing naar de) referentielijst voorkomt (indien van toepassing). </w:t>
            </w:r>
          </w:p>
        </w:tc>
      </w:tr>
      <w:tr w:rsidR="00215BA8" w14:paraId="7C04BBC0" w14:textId="77777777" w:rsidTr="002379FD">
        <w:trPr>
          <w:cantSplit/>
        </w:trPr>
        <w:tc>
          <w:tcPr>
            <w:tcW w:w="2519" w:type="dxa"/>
            <w:shd w:val="clear" w:color="auto" w:fill="auto"/>
          </w:tcPr>
          <w:p w14:paraId="27BB3657" w14:textId="77777777" w:rsidR="00215BA8" w:rsidRDefault="00215BA8" w:rsidP="002379FD">
            <w:pPr>
              <w:snapToGrid w:val="0"/>
              <w:rPr>
                <w:rFonts w:eastAsia="Batang"/>
                <w:b/>
                <w:sz w:val="16"/>
                <w:szCs w:val="16"/>
              </w:rPr>
            </w:pPr>
            <w:r>
              <w:rPr>
                <w:rFonts w:eastAsia="Batang"/>
                <w:b/>
                <w:sz w:val="16"/>
                <w:szCs w:val="16"/>
              </w:rPr>
              <w:t xml:space="preserve">Definitie </w:t>
            </w:r>
          </w:p>
        </w:tc>
        <w:tc>
          <w:tcPr>
            <w:tcW w:w="6200" w:type="dxa"/>
            <w:shd w:val="clear" w:color="auto" w:fill="auto"/>
          </w:tcPr>
          <w:p w14:paraId="542073BB" w14:textId="77777777" w:rsidR="00215BA8" w:rsidRDefault="00215BA8" w:rsidP="002379FD">
            <w:pPr>
              <w:snapToGrid w:val="0"/>
              <w:rPr>
                <w:rFonts w:eastAsia="Batang"/>
              </w:rPr>
            </w:pPr>
            <w:r>
              <w:rPr>
                <w:rFonts w:eastAsia="Batang"/>
              </w:rPr>
              <w:t>De beschrijving van de betekenis van de referentielijst zoals gespecificeerd in de catalogus van de desbetreffende basisregistratie dan wel, indien het een door KING toegevoegd referentielijst betreft, de door KING vastgestelde definitie van de referentielijst.</w:t>
            </w:r>
          </w:p>
        </w:tc>
      </w:tr>
      <w:tr w:rsidR="00215BA8" w14:paraId="07569479" w14:textId="77777777" w:rsidTr="002379FD">
        <w:tc>
          <w:tcPr>
            <w:tcW w:w="2519" w:type="dxa"/>
            <w:shd w:val="clear" w:color="auto" w:fill="auto"/>
          </w:tcPr>
          <w:p w14:paraId="48991991" w14:textId="21685370" w:rsidR="00215BA8" w:rsidRDefault="00215BA8" w:rsidP="00215BA8">
            <w:pPr>
              <w:snapToGrid w:val="0"/>
              <w:rPr>
                <w:rFonts w:eastAsia="Batang"/>
                <w:b/>
                <w:sz w:val="16"/>
                <w:szCs w:val="16"/>
              </w:rPr>
            </w:pPr>
            <w:r>
              <w:rPr>
                <w:rFonts w:eastAsia="Batang"/>
                <w:b/>
                <w:sz w:val="16"/>
                <w:szCs w:val="16"/>
              </w:rPr>
              <w:t>Overzicht attributen</w:t>
            </w:r>
          </w:p>
        </w:tc>
        <w:tc>
          <w:tcPr>
            <w:tcW w:w="6200" w:type="dxa"/>
            <w:shd w:val="clear" w:color="auto" w:fill="auto"/>
          </w:tcPr>
          <w:p w14:paraId="3476A120" w14:textId="214F0619" w:rsidR="00215BA8" w:rsidRDefault="00215BA8" w:rsidP="002379FD">
            <w:pPr>
              <w:tabs>
                <w:tab w:val="left" w:pos="947"/>
                <w:tab w:val="left" w:pos="3927"/>
              </w:tabs>
              <w:rPr>
                <w:rFonts w:eastAsia="Batang"/>
              </w:rPr>
            </w:pPr>
            <w:r>
              <w:rPr>
                <w:rFonts w:eastAsia="Batang"/>
              </w:rPr>
              <w:t xml:space="preserve">Hier worden de attributen gespecificeerd die behoren tot de desbetreffende relatieklasse. In afwijking van hetgeen in de basisregistratiecatalogi gebruikelijk is, worden de attributen gespecificeerd van de relatieklasse en niet van een daarop te baseren bericht. </w:t>
            </w:r>
          </w:p>
          <w:p w14:paraId="46100D1C" w14:textId="0258EF1F" w:rsidR="00215BA8" w:rsidRDefault="00215BA8" w:rsidP="002379FD">
            <w:pPr>
              <w:tabs>
                <w:tab w:val="left" w:pos="947"/>
                <w:tab w:val="left" w:pos="3927"/>
              </w:tabs>
              <w:rPr>
                <w:rFonts w:eastAsia="Batang"/>
              </w:rPr>
            </w:pPr>
            <w:r>
              <w:rPr>
                <w:rFonts w:eastAsia="Batang"/>
              </w:rPr>
              <w:t xml:space="preserve">Van elk attribuut wordt de naam, definitie, formaat en kardinaliteit getoond.  </w:t>
            </w:r>
          </w:p>
          <w:p w14:paraId="70D3C5C2" w14:textId="77777777" w:rsidR="00215BA8" w:rsidRDefault="00215BA8" w:rsidP="002379FD">
            <w:pPr>
              <w:rPr>
                <w:rFonts w:eastAsia="Batang"/>
              </w:rPr>
            </w:pPr>
          </w:p>
        </w:tc>
      </w:tr>
    </w:tbl>
    <w:p w14:paraId="50E831FA" w14:textId="77777777" w:rsidR="00215BA8" w:rsidRPr="00D54C45" w:rsidRDefault="00215BA8">
      <w:pPr>
        <w:contextualSpacing w:val="0"/>
        <w:rPr>
          <w:lang w:eastAsia="en-US"/>
        </w:rPr>
      </w:pPr>
      <w:r w:rsidRPr="00D54C45">
        <w:rPr>
          <w:lang w:eastAsia="en-US"/>
        </w:rPr>
        <w:br w:type="page"/>
      </w:r>
    </w:p>
    <w:p w14:paraId="16571E53" w14:textId="05DB80C8" w:rsidR="00215BA8" w:rsidRPr="00D54C45" w:rsidRDefault="00215BA8" w:rsidP="00215BA8">
      <w:pPr>
        <w:rPr>
          <w:lang w:eastAsia="en-US"/>
        </w:rPr>
      </w:pPr>
    </w:p>
    <w:bookmarkStart w:id="435" w:name="BKM_5A14942C_4B47_46dc_B355_837ACE27B4F7"/>
    <w:bookmarkStart w:id="436" w:name="Relatieklasse"/>
    <w:bookmarkStart w:id="437" w:name="BKM_77D38E32_1887_4b94_85D0_C7D2FFC1AFCD"/>
    <w:p w14:paraId="6B070D09" w14:textId="77777777" w:rsidR="001E2050" w:rsidRDefault="001E2050" w:rsidP="001E2050">
      <w:pPr>
        <w:pStyle w:val="Kop2"/>
      </w:pPr>
      <w:r>
        <w:rPr>
          <w:color w:val="auto"/>
          <w:sz w:val="20"/>
          <w:szCs w:val="20"/>
        </w:rPr>
        <w:fldChar w:fldCharType="begin" w:fldLock="1"/>
      </w:r>
      <w:r>
        <w:rPr>
          <w:color w:val="auto"/>
          <w:sz w:val="20"/>
          <w:szCs w:val="20"/>
        </w:rPr>
        <w:instrText xml:space="preserve">MERGEFIELD </w:instrText>
      </w:r>
      <w:r>
        <w:instrText>Element.Stereotype</w:instrText>
      </w:r>
      <w:r>
        <w:rPr>
          <w:color w:val="auto"/>
          <w:sz w:val="20"/>
          <w:szCs w:val="20"/>
        </w:rPr>
        <w:fldChar w:fldCharType="separate"/>
      </w:r>
      <w:r>
        <w:t>«Relatieklasse»</w:t>
      </w:r>
      <w:r>
        <w:rPr>
          <w:color w:val="auto"/>
          <w:sz w:val="20"/>
          <w:szCs w:val="20"/>
        </w:rPr>
        <w:fldChar w:fldCharType="end"/>
      </w:r>
      <w:r>
        <w:t xml:space="preserve"> </w:t>
      </w:r>
      <w:r>
        <w:fldChar w:fldCharType="begin" w:fldLock="1"/>
      </w:r>
      <w:r>
        <w:instrText>MERGEFIELD Element.Name</w:instrText>
      </w:r>
      <w:r>
        <w:fldChar w:fldCharType="separate"/>
      </w:r>
      <w:r>
        <w:t>FUNCTIONARIS</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E2050" w14:paraId="0D2DCC17" w14:textId="77777777" w:rsidTr="006D16DA">
        <w:tc>
          <w:tcPr>
            <w:tcW w:w="2340" w:type="dxa"/>
            <w:gridSpan w:val="2"/>
            <w:tcBorders>
              <w:top w:val="nil"/>
              <w:left w:val="nil"/>
              <w:bottom w:val="nil"/>
              <w:right w:val="nil"/>
            </w:tcBorders>
          </w:tcPr>
          <w:p w14:paraId="088C0956" w14:textId="77777777" w:rsidR="001E2050" w:rsidRDefault="001E2050" w:rsidP="006D16DA">
            <w:pPr>
              <w:spacing w:after="200" w:line="276" w:lineRule="auto"/>
              <w:rPr>
                <w:rFonts w:ascii="Calibri" w:hAnsi="Calibri" w:cs="Calibri"/>
                <w:b/>
                <w:bCs/>
                <w:sz w:val="22"/>
                <w:szCs w:val="22"/>
              </w:rPr>
            </w:pPr>
            <w:r>
              <w:rPr>
                <w:rFonts w:ascii="Calibri" w:hAnsi="Calibri" w:cs="Calibri"/>
                <w:b/>
                <w:bCs/>
                <w:sz w:val="22"/>
                <w:szCs w:val="22"/>
              </w:rPr>
              <w:t xml:space="preserve">Naam </w:t>
            </w:r>
          </w:p>
        </w:tc>
        <w:tc>
          <w:tcPr>
            <w:tcW w:w="7020" w:type="dxa"/>
            <w:gridSpan w:val="4"/>
            <w:tcBorders>
              <w:top w:val="nil"/>
              <w:left w:val="nil"/>
              <w:bottom w:val="nil"/>
              <w:right w:val="nil"/>
            </w:tcBorders>
          </w:tcPr>
          <w:p w14:paraId="7F4ECD7A" w14:textId="77777777" w:rsidR="001E2050" w:rsidRDefault="001E2050" w:rsidP="006D16DA">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Element.Name</w:instrText>
            </w:r>
            <w:r>
              <w:fldChar w:fldCharType="separate"/>
            </w:r>
            <w:r>
              <w:rPr>
                <w:rFonts w:ascii="Calibri" w:hAnsi="Calibri" w:cs="Calibri"/>
                <w:sz w:val="22"/>
                <w:szCs w:val="22"/>
              </w:rPr>
              <w:t>FUNCTIONARIS</w:t>
            </w:r>
            <w:r>
              <w:fldChar w:fldCharType="end"/>
            </w:r>
          </w:p>
        </w:tc>
      </w:tr>
      <w:tr w:rsidR="001E2050" w14:paraId="71BCDFCE" w14:textId="77777777" w:rsidTr="006D16DA">
        <w:trPr>
          <w:trHeight w:hRule="exact" w:val="128"/>
        </w:trPr>
        <w:tc>
          <w:tcPr>
            <w:tcW w:w="2340" w:type="dxa"/>
            <w:gridSpan w:val="2"/>
            <w:tcBorders>
              <w:top w:val="nil"/>
              <w:left w:val="nil"/>
              <w:bottom w:val="nil"/>
              <w:right w:val="nil"/>
            </w:tcBorders>
          </w:tcPr>
          <w:p w14:paraId="30FB511E"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3463BFAB" w14:textId="77777777" w:rsidR="001E2050" w:rsidRDefault="001E2050" w:rsidP="006D16DA">
            <w:pPr>
              <w:rPr>
                <w:rFonts w:ascii="Calibri" w:hAnsi="Calibri" w:cs="Calibri"/>
                <w:color w:val="0F0F0F"/>
                <w:sz w:val="22"/>
                <w:szCs w:val="22"/>
              </w:rPr>
            </w:pPr>
          </w:p>
        </w:tc>
      </w:tr>
      <w:tr w:rsidR="001E2050" w14:paraId="3F93A42F" w14:textId="77777777" w:rsidTr="006D16DA">
        <w:tc>
          <w:tcPr>
            <w:tcW w:w="2340" w:type="dxa"/>
            <w:gridSpan w:val="2"/>
            <w:tcBorders>
              <w:top w:val="nil"/>
              <w:left w:val="nil"/>
              <w:bottom w:val="nil"/>
              <w:right w:val="nil"/>
            </w:tcBorders>
          </w:tcPr>
          <w:p w14:paraId="75E2D61F"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1A3D5FDF"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end"/>
            </w:r>
          </w:p>
        </w:tc>
      </w:tr>
      <w:tr w:rsidR="001E2050" w14:paraId="56FB5257" w14:textId="77777777" w:rsidTr="006D16DA">
        <w:trPr>
          <w:trHeight w:hRule="exact" w:val="128"/>
        </w:trPr>
        <w:tc>
          <w:tcPr>
            <w:tcW w:w="2340" w:type="dxa"/>
            <w:gridSpan w:val="2"/>
            <w:tcBorders>
              <w:top w:val="nil"/>
              <w:left w:val="nil"/>
              <w:bottom w:val="nil"/>
              <w:right w:val="nil"/>
            </w:tcBorders>
          </w:tcPr>
          <w:p w14:paraId="1E0E856E"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2E218515" w14:textId="77777777" w:rsidR="001E2050" w:rsidRDefault="001E2050" w:rsidP="006D16DA">
            <w:pPr>
              <w:rPr>
                <w:rFonts w:ascii="Calibri" w:hAnsi="Calibri" w:cs="Calibri"/>
                <w:color w:val="0F0F0F"/>
                <w:sz w:val="22"/>
                <w:szCs w:val="22"/>
              </w:rPr>
            </w:pPr>
          </w:p>
        </w:tc>
      </w:tr>
      <w:tr w:rsidR="001E2050" w14:paraId="254F6304" w14:textId="77777777" w:rsidTr="006D16DA">
        <w:trPr>
          <w:trHeight w:val="230"/>
        </w:trPr>
        <w:tc>
          <w:tcPr>
            <w:tcW w:w="2340" w:type="dxa"/>
            <w:gridSpan w:val="2"/>
            <w:tcBorders>
              <w:top w:val="nil"/>
              <w:left w:val="nil"/>
              <w:bottom w:val="nil"/>
              <w:right w:val="nil"/>
            </w:tcBorders>
          </w:tcPr>
          <w:p w14:paraId="0292BA09" w14:textId="77777777" w:rsidR="001E2050" w:rsidRDefault="001E2050" w:rsidP="006D16DA">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51F7AA5C"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Het verband tussen een PERSOON (NATUURLIJK PERSOON of NIET-NATUURLIJK PERSOON) en één of meerdere PERSOONen (NATUURLIJK PERSOON of NIET-NATUURLIJK PERSOONen) die namens de PERSOON als functionaris optreden.</w:t>
            </w:r>
            <w:r>
              <w:fldChar w:fldCharType="end"/>
            </w:r>
          </w:p>
        </w:tc>
      </w:tr>
      <w:tr w:rsidR="001E2050" w14:paraId="0D8F246A" w14:textId="77777777" w:rsidTr="006D16DA">
        <w:trPr>
          <w:trHeight w:val="230"/>
        </w:trPr>
        <w:tc>
          <w:tcPr>
            <w:tcW w:w="2340" w:type="dxa"/>
            <w:gridSpan w:val="2"/>
            <w:tcBorders>
              <w:top w:val="nil"/>
              <w:left w:val="nil"/>
              <w:bottom w:val="nil"/>
              <w:right w:val="nil"/>
            </w:tcBorders>
          </w:tcPr>
          <w:p w14:paraId="719667E4"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321C950F" w14:textId="77777777" w:rsidR="001E2050" w:rsidRDefault="001E2050" w:rsidP="006D16DA">
            <w:pPr>
              <w:rPr>
                <w:rFonts w:ascii="Calibri" w:hAnsi="Calibri" w:cs="Calibri"/>
                <w:color w:val="0F0F0F"/>
                <w:sz w:val="22"/>
                <w:szCs w:val="22"/>
              </w:rPr>
            </w:pPr>
          </w:p>
        </w:tc>
      </w:tr>
      <w:tr w:rsidR="001E2050" w14:paraId="3F75B3D7" w14:textId="77777777" w:rsidTr="006D16DA">
        <w:trPr>
          <w:trHeight w:val="230"/>
        </w:trPr>
        <w:tc>
          <w:tcPr>
            <w:tcW w:w="2340" w:type="dxa"/>
            <w:gridSpan w:val="2"/>
            <w:tcBorders>
              <w:top w:val="nil"/>
              <w:left w:val="nil"/>
              <w:bottom w:val="nil"/>
              <w:right w:val="nil"/>
            </w:tcBorders>
          </w:tcPr>
          <w:p w14:paraId="4774A051" w14:textId="77777777" w:rsidR="001E2050" w:rsidRDefault="001E2050" w:rsidP="006D16DA">
            <w:pPr>
              <w:rPr>
                <w:rFonts w:ascii="Calibri" w:hAnsi="Calibri" w:cs="Calibri"/>
                <w:b/>
                <w:bCs/>
                <w:color w:val="0F0F0F"/>
                <w:sz w:val="22"/>
                <w:szCs w:val="22"/>
              </w:rPr>
            </w:pPr>
            <w:r>
              <w:rPr>
                <w:rFonts w:ascii="Calibri" w:hAnsi="Calibri" w:cs="Calibri"/>
                <w:b/>
                <w:bCs/>
                <w:sz w:val="22"/>
                <w:szCs w:val="22"/>
              </w:rPr>
              <w:t>Overzicht Attributen</w:t>
            </w:r>
          </w:p>
        </w:tc>
        <w:tc>
          <w:tcPr>
            <w:tcW w:w="7020" w:type="dxa"/>
            <w:gridSpan w:val="4"/>
            <w:tcBorders>
              <w:top w:val="nil"/>
              <w:left w:val="nil"/>
              <w:bottom w:val="nil"/>
              <w:right w:val="nil"/>
            </w:tcBorders>
          </w:tcPr>
          <w:p w14:paraId="60372AE6" w14:textId="77777777" w:rsidR="001E2050" w:rsidRDefault="001E2050" w:rsidP="006D16DA">
            <w:pPr>
              <w:rPr>
                <w:rFonts w:ascii="Calibri" w:hAnsi="Calibri" w:cs="Calibri"/>
                <w:color w:val="0F0F0F"/>
                <w:sz w:val="22"/>
                <w:szCs w:val="22"/>
              </w:rPr>
            </w:pPr>
          </w:p>
        </w:tc>
      </w:tr>
      <w:tr w:rsidR="001E2050" w14:paraId="2F613B99" w14:textId="77777777" w:rsidTr="006D16DA">
        <w:tc>
          <w:tcPr>
            <w:tcW w:w="450" w:type="dxa"/>
            <w:tcBorders>
              <w:top w:val="nil"/>
              <w:left w:val="nil"/>
              <w:bottom w:val="nil"/>
              <w:right w:val="nil"/>
            </w:tcBorders>
          </w:tcPr>
          <w:p w14:paraId="2181035E" w14:textId="77777777" w:rsidR="001E2050" w:rsidRDefault="001E2050" w:rsidP="006D16DA">
            <w:pPr>
              <w:rPr>
                <w:rFonts w:ascii="Calibri" w:hAnsi="Calibri" w:cs="Calibri"/>
                <w:i/>
                <w:iCs/>
                <w:color w:val="0F0F0F"/>
                <w:sz w:val="22"/>
                <w:szCs w:val="22"/>
              </w:rPr>
            </w:pPr>
          </w:p>
        </w:tc>
        <w:tc>
          <w:tcPr>
            <w:tcW w:w="2790" w:type="dxa"/>
            <w:gridSpan w:val="2"/>
            <w:tcBorders>
              <w:top w:val="nil"/>
              <w:left w:val="nil"/>
              <w:bottom w:val="nil"/>
              <w:right w:val="nil"/>
            </w:tcBorders>
          </w:tcPr>
          <w:p w14:paraId="6D6AF2D4"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3AF2AC5F"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0ACB8E02"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3E139FDE" w14:textId="77777777" w:rsidR="001E2050" w:rsidRDefault="001E2050" w:rsidP="006D16DA">
            <w:pPr>
              <w:rPr>
                <w:rFonts w:ascii="Calibri" w:hAnsi="Calibri" w:cs="Calibri"/>
                <w:i/>
                <w:iCs/>
                <w:color w:val="0F0F0F"/>
                <w:sz w:val="22"/>
                <w:szCs w:val="22"/>
              </w:rPr>
            </w:pPr>
            <w:r>
              <w:rPr>
                <w:rFonts w:ascii="Calibri" w:hAnsi="Calibri" w:cs="Calibri"/>
                <w:i/>
                <w:iCs/>
                <w:color w:val="0F0F0F"/>
                <w:sz w:val="22"/>
                <w:szCs w:val="22"/>
              </w:rPr>
              <w:t>Kardi-</w:t>
            </w:r>
          </w:p>
          <w:p w14:paraId="11E8E9E2"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naliteit</w:t>
            </w:r>
          </w:p>
        </w:tc>
      </w:tr>
      <w:tr w:rsidR="001E2050" w14:paraId="4A01A6CA" w14:textId="77777777" w:rsidTr="006D16DA">
        <w:tc>
          <w:tcPr>
            <w:tcW w:w="450" w:type="dxa"/>
            <w:tcBorders>
              <w:top w:val="nil"/>
              <w:left w:val="nil"/>
              <w:bottom w:val="nil"/>
              <w:right w:val="nil"/>
            </w:tcBorders>
          </w:tcPr>
          <w:p w14:paraId="403834C6"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474D61C0"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Att.Name</w:instrText>
            </w:r>
            <w:r w:rsidRPr="001E2050">
              <w:rPr>
                <w:color w:val="FF0000"/>
                <w:u w:val="single"/>
              </w:rPr>
              <w:fldChar w:fldCharType="separate"/>
            </w:r>
            <w:r w:rsidRPr="001E2050">
              <w:rPr>
                <w:rFonts w:ascii="Calibri" w:hAnsi="Calibri" w:cs="Calibri"/>
                <w:color w:val="FF0000"/>
                <w:sz w:val="22"/>
                <w:szCs w:val="22"/>
                <w:u w:val="single"/>
              </w:rPr>
              <w:t>Functionaristypering</w:t>
            </w:r>
            <w:r w:rsidRPr="001E2050">
              <w:rPr>
                <w:color w:val="FF0000"/>
                <w:u w:val="single"/>
              </w:rPr>
              <w:fldChar w:fldCharType="end"/>
            </w:r>
          </w:p>
        </w:tc>
        <w:tc>
          <w:tcPr>
            <w:tcW w:w="4230" w:type="dxa"/>
            <w:tcBorders>
              <w:top w:val="nil"/>
              <w:left w:val="nil"/>
              <w:bottom w:val="nil"/>
              <w:right w:val="nil"/>
            </w:tcBorders>
          </w:tcPr>
          <w:p w14:paraId="7EABEA13"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Att.Notes</w:instrText>
            </w:r>
            <w:r w:rsidRPr="001E2050">
              <w:rPr>
                <w:color w:val="FF0000"/>
                <w:u w:val="single"/>
              </w:rPr>
              <w:fldChar w:fldCharType="separate"/>
            </w:r>
            <w:r w:rsidRPr="001E2050">
              <w:rPr>
                <w:rFonts w:ascii="Calibri" w:hAnsi="Calibri" w:cs="Calibri"/>
                <w:color w:val="FF0000"/>
                <w:sz w:val="22"/>
                <w:szCs w:val="22"/>
                <w:u w:val="single"/>
              </w:rPr>
              <w:t>Nadere classificatie van een FUNCTIONARIS.</w:t>
            </w:r>
            <w:r w:rsidRPr="001E2050">
              <w:rPr>
                <w:color w:val="FF0000"/>
                <w:u w:val="single"/>
              </w:rPr>
              <w:fldChar w:fldCharType="end"/>
            </w:r>
          </w:p>
        </w:tc>
        <w:tc>
          <w:tcPr>
            <w:tcW w:w="1080" w:type="dxa"/>
            <w:tcBorders>
              <w:top w:val="nil"/>
              <w:left w:val="nil"/>
              <w:bottom w:val="nil"/>
              <w:right w:val="nil"/>
            </w:tcBorders>
          </w:tcPr>
          <w:p w14:paraId="243FC740"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Att.Type</w:instrText>
            </w:r>
            <w:r w:rsidRPr="001E2050">
              <w:rPr>
                <w:color w:val="FF0000"/>
                <w:u w:val="single"/>
              </w:rPr>
              <w:fldChar w:fldCharType="separate"/>
            </w:r>
            <w:r w:rsidRPr="001E2050">
              <w:rPr>
                <w:rFonts w:ascii="Calibri" w:hAnsi="Calibri" w:cs="Calibri"/>
                <w:color w:val="FF0000"/>
                <w:sz w:val="22"/>
                <w:szCs w:val="22"/>
                <w:u w:val="single"/>
              </w:rPr>
              <w:t>typering functionaris</w:t>
            </w:r>
            <w:r w:rsidRPr="001E2050">
              <w:rPr>
                <w:color w:val="FF0000"/>
                <w:u w:val="single"/>
              </w:rPr>
              <w:fldChar w:fldCharType="end"/>
            </w:r>
          </w:p>
        </w:tc>
        <w:tc>
          <w:tcPr>
            <w:tcW w:w="810" w:type="dxa"/>
            <w:tcBorders>
              <w:top w:val="nil"/>
              <w:left w:val="nil"/>
              <w:bottom w:val="nil"/>
              <w:right w:val="nil"/>
            </w:tcBorders>
          </w:tcPr>
          <w:p w14:paraId="3DCBAEE7"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Att.LowerBound</w:instrText>
            </w:r>
            <w:r w:rsidRPr="001E2050">
              <w:rPr>
                <w:color w:val="FF0000"/>
                <w:u w:val="single"/>
              </w:rPr>
              <w:fldChar w:fldCharType="separate"/>
            </w:r>
            <w:r w:rsidRPr="001E2050">
              <w:rPr>
                <w:rFonts w:ascii="Calibri" w:hAnsi="Calibri" w:cs="Calibri"/>
                <w:color w:val="FF0000"/>
                <w:sz w:val="22"/>
                <w:szCs w:val="22"/>
                <w:u w:val="single"/>
              </w:rPr>
              <w:t>1</w:t>
            </w:r>
            <w:r w:rsidRPr="001E2050">
              <w:rPr>
                <w:color w:val="FF0000"/>
                <w:u w:val="single"/>
              </w:rPr>
              <w:fldChar w:fldCharType="end"/>
            </w:r>
            <w:r w:rsidRPr="001E2050">
              <w:rPr>
                <w:rFonts w:ascii="Calibri" w:hAnsi="Calibri" w:cs="Calibri"/>
                <w:color w:val="FF0000"/>
                <w:sz w:val="22"/>
                <w:szCs w:val="22"/>
                <w:u w:val="single"/>
              </w:rPr>
              <w:t xml:space="preserve"> - </w:t>
            </w:r>
            <w:r w:rsidRPr="001E2050">
              <w:rPr>
                <w:rFonts w:ascii="Calibri" w:hAnsi="Calibri" w:cs="Calibri"/>
                <w:color w:val="FF0000"/>
                <w:sz w:val="22"/>
                <w:szCs w:val="22"/>
                <w:u w:val="single"/>
              </w:rPr>
              <w:fldChar w:fldCharType="begin" w:fldLock="1"/>
            </w:r>
            <w:r w:rsidRPr="001E2050">
              <w:rPr>
                <w:rFonts w:ascii="Calibri" w:hAnsi="Calibri" w:cs="Calibri"/>
                <w:color w:val="FF0000"/>
                <w:sz w:val="22"/>
                <w:szCs w:val="22"/>
                <w:u w:val="single"/>
              </w:rPr>
              <w:instrText>MERGEFIELD Att.UpperBound</w:instrText>
            </w:r>
            <w:r w:rsidRPr="001E2050">
              <w:rPr>
                <w:rFonts w:ascii="Calibri" w:hAnsi="Calibri" w:cs="Calibri"/>
                <w:color w:val="FF0000"/>
                <w:sz w:val="22"/>
                <w:szCs w:val="22"/>
                <w:u w:val="single"/>
              </w:rPr>
              <w:fldChar w:fldCharType="separate"/>
            </w:r>
            <w:r w:rsidRPr="001E2050">
              <w:rPr>
                <w:rFonts w:ascii="Calibri" w:hAnsi="Calibri" w:cs="Calibri"/>
                <w:color w:val="FF0000"/>
                <w:sz w:val="22"/>
                <w:szCs w:val="22"/>
                <w:u w:val="single"/>
              </w:rPr>
              <w:t>1</w:t>
            </w:r>
            <w:r w:rsidRPr="001E2050">
              <w:rPr>
                <w:rFonts w:ascii="Calibri" w:hAnsi="Calibri" w:cs="Calibri"/>
                <w:color w:val="FF0000"/>
                <w:sz w:val="22"/>
                <w:szCs w:val="22"/>
                <w:u w:val="single"/>
              </w:rPr>
              <w:fldChar w:fldCharType="end"/>
            </w:r>
          </w:p>
        </w:tc>
      </w:tr>
      <w:tr w:rsidR="001E2050" w14:paraId="6A6AD1D3" w14:textId="77777777" w:rsidTr="006D16DA">
        <w:tc>
          <w:tcPr>
            <w:tcW w:w="450" w:type="dxa"/>
            <w:tcBorders>
              <w:top w:val="nil"/>
              <w:left w:val="nil"/>
              <w:bottom w:val="nil"/>
              <w:right w:val="nil"/>
            </w:tcBorders>
          </w:tcPr>
          <w:p w14:paraId="3C68692D"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0C97BC5E"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Att.Name</w:instrText>
            </w:r>
            <w:r w:rsidRPr="001E2050">
              <w:rPr>
                <w:color w:val="FF0000"/>
                <w:u w:val="single"/>
              </w:rPr>
              <w:fldChar w:fldCharType="separate"/>
            </w:r>
            <w:r w:rsidRPr="001E2050">
              <w:rPr>
                <w:rFonts w:ascii="Calibri" w:hAnsi="Calibri" w:cs="Calibri"/>
                <w:color w:val="FF0000"/>
                <w:sz w:val="22"/>
                <w:szCs w:val="22"/>
                <w:u w:val="single"/>
              </w:rPr>
              <w:t>Functie</w:t>
            </w:r>
            <w:r w:rsidRPr="001E2050">
              <w:rPr>
                <w:color w:val="FF0000"/>
                <w:u w:val="single"/>
              </w:rPr>
              <w:fldChar w:fldCharType="end"/>
            </w:r>
          </w:p>
        </w:tc>
        <w:tc>
          <w:tcPr>
            <w:tcW w:w="4230" w:type="dxa"/>
            <w:tcBorders>
              <w:top w:val="nil"/>
              <w:left w:val="nil"/>
              <w:bottom w:val="nil"/>
              <w:right w:val="nil"/>
            </w:tcBorders>
          </w:tcPr>
          <w:p w14:paraId="34220D88" w14:textId="1773A112" w:rsidR="001E2050" w:rsidRDefault="001E2050" w:rsidP="006D16DA">
            <w:pPr>
              <w:rPr>
                <w:rFonts w:ascii="Calibri" w:hAnsi="Calibri" w:cs="Calibri"/>
                <w:color w:val="0F0F0F"/>
                <w:sz w:val="22"/>
                <w:szCs w:val="22"/>
              </w:rPr>
            </w:pPr>
            <w:r w:rsidRPr="001E2050">
              <w:rPr>
                <w:color w:val="FF0000"/>
              </w:rPr>
              <w:fldChar w:fldCharType="begin" w:fldLock="1"/>
            </w:r>
            <w:r w:rsidRPr="001E2050">
              <w:rPr>
                <w:color w:val="FF0000"/>
              </w:rPr>
              <w:instrText xml:space="preserve">MERGEFIELD </w:instrText>
            </w:r>
            <w:r w:rsidRPr="001E2050">
              <w:rPr>
                <w:rFonts w:ascii="Calibri" w:hAnsi="Calibri" w:cs="Calibri"/>
                <w:color w:val="FF0000"/>
                <w:sz w:val="22"/>
                <w:szCs w:val="22"/>
              </w:rPr>
              <w:instrText>Att.Notes</w:instrText>
            </w:r>
            <w:r w:rsidRPr="001E2050">
              <w:rPr>
                <w:color w:val="FF0000"/>
              </w:rPr>
              <w:fldChar w:fldCharType="separate"/>
            </w:r>
            <w:r w:rsidRPr="001E2050">
              <w:rPr>
                <w:rFonts w:ascii="Calibri" w:hAnsi="Calibri" w:cs="Calibri"/>
                <w:color w:val="FF0000"/>
                <w:sz w:val="22"/>
                <w:szCs w:val="22"/>
              </w:rPr>
              <w:t xml:space="preserve">De functie die een persoon </w:t>
            </w:r>
            <w:r w:rsidR="00E633D4">
              <w:rPr>
                <w:rFonts w:ascii="Calibri" w:hAnsi="Calibri" w:cs="Calibri"/>
                <w:color w:val="FF0000"/>
                <w:sz w:val="22"/>
                <w:szCs w:val="22"/>
              </w:rPr>
              <w:t xml:space="preserve">als </w:t>
            </w:r>
            <w:r w:rsidRPr="001E2050">
              <w:rPr>
                <w:rFonts w:ascii="Calibri" w:hAnsi="Calibri" w:cs="Calibri"/>
                <w:color w:val="FF0000"/>
                <w:sz w:val="22"/>
                <w:szCs w:val="22"/>
              </w:rPr>
              <w:t>functionaris kan vervullen namens een persoon die eigenaar is van ee maatschappelijke activiteit of onderneming</w:t>
            </w:r>
            <w:r w:rsidRPr="001E2050">
              <w:rPr>
                <w:color w:val="FF0000"/>
              </w:rPr>
              <w:fldChar w:fldCharType="end"/>
            </w:r>
          </w:p>
        </w:tc>
        <w:tc>
          <w:tcPr>
            <w:tcW w:w="1080" w:type="dxa"/>
            <w:tcBorders>
              <w:top w:val="nil"/>
              <w:left w:val="nil"/>
              <w:bottom w:val="nil"/>
              <w:right w:val="nil"/>
            </w:tcBorders>
          </w:tcPr>
          <w:p w14:paraId="196DFAC4" w14:textId="77777777" w:rsidR="001E2050" w:rsidRPr="001E2050" w:rsidRDefault="001E2050" w:rsidP="006D16DA">
            <w:pPr>
              <w:rPr>
                <w:rFonts w:ascii="Calibri" w:hAnsi="Calibri" w:cs="Calibri"/>
                <w:color w:val="0F0F0F"/>
                <w:sz w:val="22"/>
                <w:szCs w:val="22"/>
              </w:rPr>
            </w:pPr>
            <w:r w:rsidRPr="001E2050">
              <w:rPr>
                <w:color w:val="FF0000"/>
              </w:rPr>
              <w:fldChar w:fldCharType="begin" w:fldLock="1"/>
            </w:r>
            <w:r w:rsidRPr="001E2050">
              <w:rPr>
                <w:color w:val="FF0000"/>
              </w:rPr>
              <w:instrText xml:space="preserve">MERGEFIELD </w:instrText>
            </w:r>
            <w:r w:rsidRPr="001E2050">
              <w:rPr>
                <w:rFonts w:ascii="Calibri" w:hAnsi="Calibri" w:cs="Calibri"/>
                <w:color w:val="FF0000"/>
                <w:sz w:val="22"/>
                <w:szCs w:val="22"/>
              </w:rPr>
              <w:instrText>Att.Type</w:instrText>
            </w:r>
            <w:r w:rsidRPr="001E2050">
              <w:rPr>
                <w:color w:val="FF0000"/>
              </w:rPr>
              <w:fldChar w:fldCharType="separate"/>
            </w:r>
            <w:r w:rsidRPr="001E2050">
              <w:rPr>
                <w:rFonts w:ascii="Calibri" w:hAnsi="Calibri" w:cs="Calibri"/>
                <w:color w:val="FF0000"/>
                <w:sz w:val="22"/>
                <w:szCs w:val="22"/>
              </w:rPr>
              <w:t>typering functie</w:t>
            </w:r>
            <w:r w:rsidRPr="001E2050">
              <w:rPr>
                <w:color w:val="FF0000"/>
              </w:rPr>
              <w:fldChar w:fldCharType="end"/>
            </w:r>
          </w:p>
        </w:tc>
        <w:tc>
          <w:tcPr>
            <w:tcW w:w="810" w:type="dxa"/>
            <w:tcBorders>
              <w:top w:val="nil"/>
              <w:left w:val="nil"/>
              <w:bottom w:val="nil"/>
              <w:right w:val="nil"/>
            </w:tcBorders>
          </w:tcPr>
          <w:p w14:paraId="2B39FB4F"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tr>
      <w:tr w:rsidR="001E2050" w14:paraId="73060A58" w14:textId="77777777" w:rsidTr="006D16DA">
        <w:tc>
          <w:tcPr>
            <w:tcW w:w="450" w:type="dxa"/>
            <w:tcBorders>
              <w:top w:val="nil"/>
              <w:left w:val="nil"/>
              <w:bottom w:val="nil"/>
              <w:right w:val="nil"/>
            </w:tcBorders>
          </w:tcPr>
          <w:p w14:paraId="1F007A79"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7067403B"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Datum aanvang</w:t>
            </w:r>
            <w:r>
              <w:fldChar w:fldCharType="end"/>
            </w:r>
          </w:p>
        </w:tc>
        <w:tc>
          <w:tcPr>
            <w:tcW w:w="4230" w:type="dxa"/>
            <w:tcBorders>
              <w:top w:val="nil"/>
              <w:left w:val="nil"/>
              <w:bottom w:val="nil"/>
              <w:right w:val="nil"/>
            </w:tcBorders>
          </w:tcPr>
          <w:p w14:paraId="44181430"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datum van aanvang van de functievervulling.</w:t>
            </w:r>
            <w:r>
              <w:fldChar w:fldCharType="end"/>
            </w:r>
          </w:p>
        </w:tc>
        <w:tc>
          <w:tcPr>
            <w:tcW w:w="1080" w:type="dxa"/>
            <w:tcBorders>
              <w:top w:val="nil"/>
              <w:left w:val="nil"/>
              <w:bottom w:val="nil"/>
              <w:right w:val="nil"/>
            </w:tcBorders>
          </w:tcPr>
          <w:p w14:paraId="6ACB5FE9"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Att.Type</w:instrText>
            </w:r>
            <w:r w:rsidRPr="001E2050">
              <w:rPr>
                <w:color w:val="FF0000"/>
                <w:u w:val="single"/>
              </w:rPr>
              <w:fldChar w:fldCharType="separate"/>
            </w:r>
            <w:r w:rsidRPr="001E2050">
              <w:rPr>
                <w:rFonts w:ascii="Calibri" w:hAnsi="Calibri" w:cs="Calibri"/>
                <w:color w:val="FF0000"/>
                <w:sz w:val="22"/>
                <w:szCs w:val="22"/>
                <w:u w:val="single"/>
              </w:rPr>
              <w:t>DatumMogelijkOnvolledig</w:t>
            </w:r>
            <w:r w:rsidRPr="001E2050">
              <w:rPr>
                <w:color w:val="FF0000"/>
                <w:u w:val="single"/>
              </w:rPr>
              <w:fldChar w:fldCharType="end"/>
            </w:r>
          </w:p>
        </w:tc>
        <w:tc>
          <w:tcPr>
            <w:tcW w:w="810" w:type="dxa"/>
            <w:tcBorders>
              <w:top w:val="nil"/>
              <w:left w:val="nil"/>
              <w:bottom w:val="nil"/>
              <w:right w:val="nil"/>
            </w:tcBorders>
          </w:tcPr>
          <w:p w14:paraId="172B4BC2"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tr>
      <w:tr w:rsidR="001E2050" w14:paraId="794B7DEE" w14:textId="77777777" w:rsidTr="006D16DA">
        <w:tc>
          <w:tcPr>
            <w:tcW w:w="450" w:type="dxa"/>
            <w:tcBorders>
              <w:top w:val="nil"/>
              <w:left w:val="nil"/>
              <w:bottom w:val="nil"/>
              <w:right w:val="nil"/>
            </w:tcBorders>
          </w:tcPr>
          <w:p w14:paraId="49C7CD00"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11105CBC"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Att.Name</w:instrText>
            </w:r>
            <w:r w:rsidRPr="001E2050">
              <w:rPr>
                <w:color w:val="FF0000"/>
                <w:u w:val="single"/>
              </w:rPr>
              <w:fldChar w:fldCharType="separate"/>
            </w:r>
            <w:r w:rsidRPr="001E2050">
              <w:rPr>
                <w:rFonts w:ascii="Calibri" w:hAnsi="Calibri" w:cs="Calibri"/>
                <w:color w:val="FF0000"/>
                <w:sz w:val="22"/>
                <w:szCs w:val="22"/>
                <w:u w:val="single"/>
              </w:rPr>
              <w:t>Datum einde</w:t>
            </w:r>
            <w:r w:rsidRPr="001E2050">
              <w:rPr>
                <w:color w:val="FF0000"/>
                <w:u w:val="single"/>
              </w:rPr>
              <w:fldChar w:fldCharType="end"/>
            </w:r>
          </w:p>
        </w:tc>
        <w:tc>
          <w:tcPr>
            <w:tcW w:w="4230" w:type="dxa"/>
            <w:tcBorders>
              <w:top w:val="nil"/>
              <w:left w:val="nil"/>
              <w:bottom w:val="nil"/>
              <w:right w:val="nil"/>
            </w:tcBorders>
          </w:tcPr>
          <w:p w14:paraId="3BC242B5" w14:textId="77777777" w:rsidR="001E2050" w:rsidRPr="00761BFC" w:rsidRDefault="001E2050" w:rsidP="006D16DA">
            <w:pPr>
              <w:rPr>
                <w:rFonts w:ascii="Calibri" w:hAnsi="Calibri" w:cs="Calibri"/>
                <w:color w:val="0F0F0F"/>
                <w:sz w:val="22"/>
                <w:szCs w:val="22"/>
                <w:u w:val="single"/>
              </w:rPr>
            </w:pPr>
            <w:r w:rsidRPr="00761BFC">
              <w:rPr>
                <w:color w:val="FF0000"/>
                <w:u w:val="single"/>
              </w:rPr>
              <w:fldChar w:fldCharType="begin" w:fldLock="1"/>
            </w:r>
            <w:r w:rsidRPr="00761BFC">
              <w:rPr>
                <w:color w:val="FF0000"/>
                <w:u w:val="single"/>
              </w:rPr>
              <w:instrText xml:space="preserve">MERGEFIELD </w:instrText>
            </w:r>
            <w:r w:rsidRPr="00761BFC">
              <w:rPr>
                <w:rFonts w:ascii="Calibri" w:hAnsi="Calibri" w:cs="Calibri"/>
                <w:color w:val="FF0000"/>
                <w:sz w:val="22"/>
                <w:szCs w:val="22"/>
                <w:u w:val="single"/>
              </w:rPr>
              <w:instrText>Att.Notes</w:instrText>
            </w:r>
            <w:r w:rsidRPr="00761BFC">
              <w:rPr>
                <w:color w:val="FF0000"/>
                <w:u w:val="single"/>
              </w:rPr>
              <w:fldChar w:fldCharType="separate"/>
            </w:r>
            <w:r w:rsidRPr="00761BFC">
              <w:rPr>
                <w:rFonts w:ascii="Calibri" w:hAnsi="Calibri" w:cs="Calibri"/>
                <w:color w:val="FF0000"/>
                <w:sz w:val="22"/>
                <w:szCs w:val="22"/>
                <w:u w:val="single"/>
              </w:rPr>
              <w:t>De datum van beeindiging van de functievervulling.</w:t>
            </w:r>
            <w:r w:rsidRPr="00761BFC">
              <w:rPr>
                <w:color w:val="FF0000"/>
                <w:u w:val="single"/>
              </w:rPr>
              <w:fldChar w:fldCharType="end"/>
            </w:r>
          </w:p>
        </w:tc>
        <w:tc>
          <w:tcPr>
            <w:tcW w:w="1080" w:type="dxa"/>
            <w:tcBorders>
              <w:top w:val="nil"/>
              <w:left w:val="nil"/>
              <w:bottom w:val="nil"/>
              <w:right w:val="nil"/>
            </w:tcBorders>
          </w:tcPr>
          <w:p w14:paraId="2685EC40" w14:textId="77777777" w:rsidR="001E2050" w:rsidRPr="001E2050" w:rsidRDefault="001E2050" w:rsidP="006D16DA">
            <w:pPr>
              <w:rPr>
                <w:rFonts w:ascii="Calibri" w:hAnsi="Calibri" w:cs="Calibri"/>
                <w:color w:val="0F0F0F"/>
                <w:sz w:val="22"/>
                <w:szCs w:val="22"/>
                <w:u w:val="single"/>
              </w:rPr>
            </w:pPr>
            <w:r w:rsidRPr="001E2050">
              <w:rPr>
                <w:color w:val="FF0000"/>
                <w:u w:val="single"/>
              </w:rPr>
              <w:fldChar w:fldCharType="begin" w:fldLock="1"/>
            </w:r>
            <w:r w:rsidRPr="001E2050">
              <w:rPr>
                <w:color w:val="FF0000"/>
                <w:u w:val="single"/>
              </w:rPr>
              <w:instrText xml:space="preserve">MERGEFIELD </w:instrText>
            </w:r>
            <w:r w:rsidRPr="001E2050">
              <w:rPr>
                <w:rFonts w:ascii="Calibri" w:hAnsi="Calibri" w:cs="Calibri"/>
                <w:color w:val="FF0000"/>
                <w:sz w:val="22"/>
                <w:szCs w:val="22"/>
                <w:u w:val="single"/>
              </w:rPr>
              <w:instrText>Att.Type</w:instrText>
            </w:r>
            <w:r w:rsidRPr="001E2050">
              <w:rPr>
                <w:color w:val="FF0000"/>
                <w:u w:val="single"/>
              </w:rPr>
              <w:fldChar w:fldCharType="separate"/>
            </w:r>
            <w:r w:rsidRPr="001E2050">
              <w:rPr>
                <w:rFonts w:ascii="Calibri" w:hAnsi="Calibri" w:cs="Calibri"/>
                <w:color w:val="FF0000"/>
                <w:sz w:val="22"/>
                <w:szCs w:val="22"/>
                <w:u w:val="single"/>
              </w:rPr>
              <w:t>DatumMogelijkOnvolledig</w:t>
            </w:r>
            <w:r w:rsidRPr="001E2050">
              <w:rPr>
                <w:color w:val="FF0000"/>
                <w:u w:val="single"/>
              </w:rPr>
              <w:fldChar w:fldCharType="end"/>
            </w:r>
          </w:p>
        </w:tc>
        <w:tc>
          <w:tcPr>
            <w:tcW w:w="810" w:type="dxa"/>
            <w:tcBorders>
              <w:top w:val="nil"/>
              <w:left w:val="nil"/>
              <w:bottom w:val="nil"/>
              <w:right w:val="nil"/>
            </w:tcBorders>
          </w:tcPr>
          <w:p w14:paraId="7AC52C90"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tr>
    </w:tbl>
    <w:p w14:paraId="602B09C5" w14:textId="77777777" w:rsidR="001E2050" w:rsidRDefault="001E2050" w:rsidP="001E2050">
      <w:pPr>
        <w:rPr>
          <w:rFonts w:ascii="Calibri" w:hAnsi="Calibri" w:cs="Calibri"/>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E2050" w14:paraId="46B5C5A7" w14:textId="77777777" w:rsidTr="006D16DA">
        <w:tc>
          <w:tcPr>
            <w:tcW w:w="9360" w:type="dxa"/>
            <w:tcBorders>
              <w:top w:val="nil"/>
              <w:left w:val="nil"/>
              <w:bottom w:val="nil"/>
              <w:right w:val="nil"/>
            </w:tcBorders>
          </w:tcPr>
          <w:p w14:paraId="6E22C393"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Overzicht relaties</w:t>
            </w:r>
          </w:p>
        </w:tc>
        <w:bookmarkEnd w:id="435"/>
      </w:tr>
    </w:tbl>
    <w:p w14:paraId="3DAB0F03" w14:textId="77777777" w:rsidR="006D16DA" w:rsidRDefault="006D16DA" w:rsidP="006D16DA">
      <w:pPr>
        <w:pStyle w:val="Kop2"/>
        <w:numPr>
          <w:ilvl w:val="0"/>
          <w:numId w:val="0"/>
        </w:numPr>
        <w:ind w:left="851"/>
        <w:rPr>
          <w:b w:val="0"/>
          <w:bCs w:val="0"/>
          <w:color w:val="auto"/>
          <w:sz w:val="20"/>
          <w:szCs w:val="20"/>
        </w:rPr>
      </w:pPr>
      <w:bookmarkStart w:id="438" w:name="BKM_C89E5106_6363_4680_AD08_8298D38E654A"/>
    </w:p>
    <w:p w14:paraId="4B47E651" w14:textId="77777777" w:rsidR="006D16DA" w:rsidRDefault="006D16DA" w:rsidP="006D16DA">
      <w:pPr>
        <w:rPr>
          <w:rFonts w:eastAsia="Calibri"/>
          <w:lang w:eastAsia="en-US"/>
        </w:rPr>
      </w:pPr>
      <w:r>
        <w:br w:type="page"/>
      </w:r>
    </w:p>
    <w:p w14:paraId="466C7D32" w14:textId="666BA939" w:rsidR="001E2050" w:rsidRPr="00761BFC" w:rsidRDefault="001E2050" w:rsidP="001E2050">
      <w:pPr>
        <w:pStyle w:val="Kop2"/>
        <w:rPr>
          <w:color w:val="D9D9D9" w:themeColor="background1" w:themeShade="D9"/>
        </w:rPr>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«Relatieklasse»</w:t>
      </w:r>
      <w:r>
        <w:rPr>
          <w:b w:val="0"/>
          <w:bCs w:val="0"/>
          <w:color w:val="auto"/>
          <w:sz w:val="20"/>
          <w:szCs w:val="20"/>
        </w:rPr>
        <w:fldChar w:fldCharType="end"/>
      </w:r>
      <w:r>
        <w:t xml:space="preserve"> </w:t>
      </w:r>
      <w:r w:rsidRPr="00761BFC">
        <w:rPr>
          <w:color w:val="D9D9D9" w:themeColor="background1" w:themeShade="D9"/>
        </w:rPr>
        <w:fldChar w:fldCharType="begin" w:fldLock="1"/>
      </w:r>
      <w:r w:rsidRPr="00761BFC">
        <w:rPr>
          <w:color w:val="D9D9D9" w:themeColor="background1" w:themeShade="D9"/>
        </w:rPr>
        <w:instrText>MERGEFIELD Element.Name</w:instrText>
      </w:r>
      <w:r w:rsidRPr="00761BFC">
        <w:rPr>
          <w:color w:val="D9D9D9" w:themeColor="background1" w:themeShade="D9"/>
        </w:rPr>
        <w:fldChar w:fldCharType="separate"/>
      </w:r>
      <w:r w:rsidRPr="00761BFC">
        <w:rPr>
          <w:color w:val="D9D9D9" w:themeColor="background1" w:themeShade="D9"/>
        </w:rPr>
        <w:t>HUISHOUDENRELATIE</w:t>
      </w:r>
      <w:r w:rsidRPr="00761BFC">
        <w:rPr>
          <w:color w:val="D9D9D9" w:themeColor="background1" w:themeShade="D9"/>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E2050" w:rsidRPr="00761BFC" w14:paraId="179FE2C6" w14:textId="77777777" w:rsidTr="006D16DA">
        <w:tc>
          <w:tcPr>
            <w:tcW w:w="2340" w:type="dxa"/>
            <w:gridSpan w:val="2"/>
            <w:tcBorders>
              <w:top w:val="nil"/>
              <w:left w:val="nil"/>
              <w:bottom w:val="nil"/>
              <w:right w:val="nil"/>
            </w:tcBorders>
          </w:tcPr>
          <w:p w14:paraId="4B0BC5B9" w14:textId="77777777" w:rsidR="001E2050" w:rsidRPr="00761BFC" w:rsidRDefault="001E2050" w:rsidP="006D16DA">
            <w:pPr>
              <w:spacing w:after="200" w:line="276" w:lineRule="auto"/>
              <w:rPr>
                <w:rFonts w:ascii="Calibri" w:hAnsi="Calibri" w:cs="Calibri"/>
                <w:b/>
                <w:bCs/>
                <w:color w:val="D9D9D9" w:themeColor="background1" w:themeShade="D9"/>
                <w:sz w:val="22"/>
                <w:szCs w:val="22"/>
              </w:rPr>
            </w:pPr>
            <w:r w:rsidRPr="00761BFC">
              <w:rPr>
                <w:rFonts w:ascii="Calibri" w:hAnsi="Calibri" w:cs="Calibri"/>
                <w:b/>
                <w:bCs/>
                <w:color w:val="D9D9D9" w:themeColor="background1" w:themeShade="D9"/>
                <w:sz w:val="22"/>
                <w:szCs w:val="22"/>
              </w:rPr>
              <w:t xml:space="preserve">Naam </w:t>
            </w:r>
          </w:p>
        </w:tc>
        <w:tc>
          <w:tcPr>
            <w:tcW w:w="7020" w:type="dxa"/>
            <w:gridSpan w:val="4"/>
            <w:tcBorders>
              <w:top w:val="nil"/>
              <w:left w:val="nil"/>
              <w:bottom w:val="nil"/>
              <w:right w:val="nil"/>
            </w:tcBorders>
          </w:tcPr>
          <w:p w14:paraId="1DAD2CE4" w14:textId="77777777" w:rsidR="001E2050" w:rsidRPr="00761BFC" w:rsidRDefault="001E2050" w:rsidP="006D16DA">
            <w:pPr>
              <w:rPr>
                <w:rFonts w:ascii="Calibri" w:hAnsi="Calibri" w:cs="Calibri"/>
                <w:color w:val="D9D9D9" w:themeColor="background1" w:themeShade="D9"/>
                <w:sz w:val="22"/>
                <w:szCs w:val="22"/>
              </w:rPr>
            </w:pPr>
            <w:r w:rsidRPr="00761BFC">
              <w:rPr>
                <w:color w:val="D9D9D9" w:themeColor="background1" w:themeShade="D9"/>
              </w:rPr>
              <w:fldChar w:fldCharType="begin" w:fldLock="1"/>
            </w:r>
            <w:r w:rsidRPr="00761BFC">
              <w:rPr>
                <w:color w:val="D9D9D9" w:themeColor="background1" w:themeShade="D9"/>
              </w:rPr>
              <w:instrText xml:space="preserve">MERGEFIELD </w:instrText>
            </w:r>
            <w:r w:rsidRPr="00761BFC">
              <w:rPr>
                <w:rFonts w:ascii="Calibri" w:hAnsi="Calibri" w:cs="Calibri"/>
                <w:color w:val="D9D9D9" w:themeColor="background1" w:themeShade="D9"/>
                <w:sz w:val="22"/>
                <w:szCs w:val="22"/>
              </w:rPr>
              <w:instrText>Element.Name</w:instrText>
            </w:r>
            <w:r w:rsidRPr="00761BFC">
              <w:rPr>
                <w:color w:val="D9D9D9" w:themeColor="background1" w:themeShade="D9"/>
              </w:rPr>
              <w:fldChar w:fldCharType="separate"/>
            </w:r>
            <w:r w:rsidRPr="00761BFC">
              <w:rPr>
                <w:rFonts w:ascii="Calibri" w:hAnsi="Calibri" w:cs="Calibri"/>
                <w:color w:val="D9D9D9" w:themeColor="background1" w:themeShade="D9"/>
                <w:sz w:val="22"/>
                <w:szCs w:val="22"/>
              </w:rPr>
              <w:t>HUISHOUDENRELATIE</w:t>
            </w:r>
            <w:r w:rsidRPr="00761BFC">
              <w:rPr>
                <w:color w:val="D9D9D9" w:themeColor="background1" w:themeShade="D9"/>
              </w:rPr>
              <w:fldChar w:fldCharType="end"/>
            </w:r>
          </w:p>
        </w:tc>
      </w:tr>
      <w:tr w:rsidR="001E2050" w:rsidRPr="00761BFC" w14:paraId="39D2D630" w14:textId="77777777" w:rsidTr="006D16DA">
        <w:trPr>
          <w:trHeight w:hRule="exact" w:val="128"/>
        </w:trPr>
        <w:tc>
          <w:tcPr>
            <w:tcW w:w="2340" w:type="dxa"/>
            <w:gridSpan w:val="2"/>
            <w:tcBorders>
              <w:top w:val="nil"/>
              <w:left w:val="nil"/>
              <w:bottom w:val="nil"/>
              <w:right w:val="nil"/>
            </w:tcBorders>
          </w:tcPr>
          <w:p w14:paraId="6BCB8564" w14:textId="77777777" w:rsidR="001E2050" w:rsidRPr="00761BFC" w:rsidRDefault="001E2050" w:rsidP="006D16DA">
            <w:pPr>
              <w:rPr>
                <w:rFonts w:ascii="Calibri" w:hAnsi="Calibri" w:cs="Calibri"/>
                <w:b/>
                <w:bCs/>
                <w:color w:val="D9D9D9" w:themeColor="background1" w:themeShade="D9"/>
                <w:sz w:val="22"/>
                <w:szCs w:val="22"/>
              </w:rPr>
            </w:pPr>
          </w:p>
        </w:tc>
        <w:tc>
          <w:tcPr>
            <w:tcW w:w="7020" w:type="dxa"/>
            <w:gridSpan w:val="4"/>
            <w:tcBorders>
              <w:top w:val="nil"/>
              <w:left w:val="nil"/>
              <w:bottom w:val="nil"/>
              <w:right w:val="nil"/>
            </w:tcBorders>
          </w:tcPr>
          <w:p w14:paraId="79C947C2" w14:textId="77777777" w:rsidR="001E2050" w:rsidRPr="00761BFC" w:rsidRDefault="001E2050" w:rsidP="006D16DA">
            <w:pPr>
              <w:rPr>
                <w:rFonts w:ascii="Calibri" w:hAnsi="Calibri" w:cs="Calibri"/>
                <w:color w:val="D9D9D9" w:themeColor="background1" w:themeShade="D9"/>
                <w:sz w:val="22"/>
                <w:szCs w:val="22"/>
              </w:rPr>
            </w:pPr>
          </w:p>
        </w:tc>
      </w:tr>
      <w:tr w:rsidR="001E2050" w:rsidRPr="00761BFC" w14:paraId="375C959D" w14:textId="77777777" w:rsidTr="006D16DA">
        <w:tc>
          <w:tcPr>
            <w:tcW w:w="2340" w:type="dxa"/>
            <w:gridSpan w:val="2"/>
            <w:tcBorders>
              <w:top w:val="nil"/>
              <w:left w:val="nil"/>
              <w:bottom w:val="nil"/>
              <w:right w:val="nil"/>
            </w:tcBorders>
          </w:tcPr>
          <w:p w14:paraId="686FBAE3" w14:textId="77777777" w:rsidR="001E2050" w:rsidRPr="00761BFC" w:rsidRDefault="001E2050" w:rsidP="006D16DA">
            <w:pPr>
              <w:rPr>
                <w:rFonts w:ascii="Calibri" w:hAnsi="Calibri" w:cs="Calibri"/>
                <w:color w:val="D9D9D9" w:themeColor="background1" w:themeShade="D9"/>
                <w:sz w:val="22"/>
                <w:szCs w:val="22"/>
              </w:rPr>
            </w:pPr>
            <w:r w:rsidRPr="00761BFC">
              <w:rPr>
                <w:rFonts w:ascii="Calibri" w:hAnsi="Calibri" w:cs="Calibri"/>
                <w:b/>
                <w:bCs/>
                <w:color w:val="D9D9D9" w:themeColor="background1" w:themeShade="D9"/>
                <w:sz w:val="22"/>
                <w:szCs w:val="22"/>
              </w:rPr>
              <w:t>Mnemonic</w:t>
            </w:r>
          </w:p>
        </w:tc>
        <w:tc>
          <w:tcPr>
            <w:tcW w:w="7020" w:type="dxa"/>
            <w:gridSpan w:val="4"/>
            <w:tcBorders>
              <w:top w:val="nil"/>
              <w:left w:val="nil"/>
              <w:bottom w:val="nil"/>
              <w:right w:val="nil"/>
            </w:tcBorders>
          </w:tcPr>
          <w:p w14:paraId="2161934C" w14:textId="77777777" w:rsidR="001E2050" w:rsidRPr="00761BFC" w:rsidRDefault="001E2050" w:rsidP="006D16DA">
            <w:pPr>
              <w:rPr>
                <w:rFonts w:ascii="Calibri" w:hAnsi="Calibri" w:cs="Calibri"/>
                <w:color w:val="D9D9D9" w:themeColor="background1" w:themeShade="D9"/>
                <w:sz w:val="22"/>
                <w:szCs w:val="22"/>
              </w:rPr>
            </w:pPr>
            <w:r w:rsidRPr="00761BFC">
              <w:rPr>
                <w:color w:val="D9D9D9" w:themeColor="background1" w:themeShade="D9"/>
              </w:rPr>
              <w:fldChar w:fldCharType="begin" w:fldLock="1"/>
            </w:r>
            <w:r w:rsidRPr="00761BFC">
              <w:rPr>
                <w:color w:val="D9D9D9" w:themeColor="background1" w:themeShade="D9"/>
              </w:rPr>
              <w:instrText xml:space="preserve">MERGEFIELD </w:instrText>
            </w:r>
            <w:r w:rsidRPr="00761BFC">
              <w:rPr>
                <w:rFonts w:ascii="Calibri" w:hAnsi="Calibri" w:cs="Calibri"/>
                <w:color w:val="D9D9D9" w:themeColor="background1" w:themeShade="D9"/>
                <w:sz w:val="22"/>
                <w:szCs w:val="22"/>
              </w:rPr>
              <w:instrText>Element.Alias</w:instrText>
            </w:r>
            <w:r w:rsidRPr="00761BFC">
              <w:rPr>
                <w:color w:val="D9D9D9" w:themeColor="background1" w:themeShade="D9"/>
              </w:rPr>
              <w:fldChar w:fldCharType="end"/>
            </w:r>
          </w:p>
        </w:tc>
      </w:tr>
      <w:tr w:rsidR="001E2050" w:rsidRPr="00761BFC" w14:paraId="2D3941C6" w14:textId="77777777" w:rsidTr="006D16DA">
        <w:trPr>
          <w:trHeight w:hRule="exact" w:val="128"/>
        </w:trPr>
        <w:tc>
          <w:tcPr>
            <w:tcW w:w="2340" w:type="dxa"/>
            <w:gridSpan w:val="2"/>
            <w:tcBorders>
              <w:top w:val="nil"/>
              <w:left w:val="nil"/>
              <w:bottom w:val="nil"/>
              <w:right w:val="nil"/>
            </w:tcBorders>
          </w:tcPr>
          <w:p w14:paraId="75E47B0E" w14:textId="77777777" w:rsidR="001E2050" w:rsidRPr="00761BFC" w:rsidRDefault="001E2050" w:rsidP="006D16DA">
            <w:pPr>
              <w:rPr>
                <w:rFonts w:ascii="Calibri" w:hAnsi="Calibri" w:cs="Calibri"/>
                <w:b/>
                <w:bCs/>
                <w:color w:val="D9D9D9" w:themeColor="background1" w:themeShade="D9"/>
                <w:sz w:val="22"/>
                <w:szCs w:val="22"/>
              </w:rPr>
            </w:pPr>
          </w:p>
        </w:tc>
        <w:tc>
          <w:tcPr>
            <w:tcW w:w="7020" w:type="dxa"/>
            <w:gridSpan w:val="4"/>
            <w:tcBorders>
              <w:top w:val="nil"/>
              <w:left w:val="nil"/>
              <w:bottom w:val="nil"/>
              <w:right w:val="nil"/>
            </w:tcBorders>
          </w:tcPr>
          <w:p w14:paraId="5951ABD0" w14:textId="77777777" w:rsidR="001E2050" w:rsidRPr="00761BFC" w:rsidRDefault="001E2050" w:rsidP="006D16DA">
            <w:pPr>
              <w:rPr>
                <w:rFonts w:ascii="Calibri" w:hAnsi="Calibri" w:cs="Calibri"/>
                <w:color w:val="D9D9D9" w:themeColor="background1" w:themeShade="D9"/>
                <w:sz w:val="22"/>
                <w:szCs w:val="22"/>
              </w:rPr>
            </w:pPr>
          </w:p>
        </w:tc>
      </w:tr>
      <w:tr w:rsidR="001E2050" w:rsidRPr="00761BFC" w14:paraId="3E7B3919" w14:textId="77777777" w:rsidTr="006D16DA">
        <w:trPr>
          <w:trHeight w:val="230"/>
        </w:trPr>
        <w:tc>
          <w:tcPr>
            <w:tcW w:w="2340" w:type="dxa"/>
            <w:gridSpan w:val="2"/>
            <w:tcBorders>
              <w:top w:val="nil"/>
              <w:left w:val="nil"/>
              <w:bottom w:val="nil"/>
              <w:right w:val="nil"/>
            </w:tcBorders>
          </w:tcPr>
          <w:p w14:paraId="089D2266" w14:textId="77777777" w:rsidR="001E2050" w:rsidRPr="00761BFC" w:rsidRDefault="001E2050" w:rsidP="006D16DA">
            <w:pPr>
              <w:rPr>
                <w:rFonts w:ascii="Calibri" w:hAnsi="Calibri" w:cs="Calibri"/>
                <w:b/>
                <w:bCs/>
                <w:color w:val="D9D9D9" w:themeColor="background1" w:themeShade="D9"/>
                <w:sz w:val="22"/>
                <w:szCs w:val="22"/>
              </w:rPr>
            </w:pPr>
            <w:r w:rsidRPr="00761BFC">
              <w:rPr>
                <w:rFonts w:ascii="Calibri" w:hAnsi="Calibri" w:cs="Calibri"/>
                <w:b/>
                <w:bCs/>
                <w:color w:val="D9D9D9" w:themeColor="background1" w:themeShade="D9"/>
                <w:sz w:val="22"/>
                <w:szCs w:val="22"/>
              </w:rPr>
              <w:t>Definitie</w:t>
            </w:r>
          </w:p>
        </w:tc>
        <w:tc>
          <w:tcPr>
            <w:tcW w:w="7020" w:type="dxa"/>
            <w:gridSpan w:val="4"/>
            <w:tcBorders>
              <w:top w:val="nil"/>
              <w:left w:val="nil"/>
              <w:bottom w:val="nil"/>
              <w:right w:val="nil"/>
            </w:tcBorders>
          </w:tcPr>
          <w:p w14:paraId="0F3D51E3" w14:textId="77777777" w:rsidR="001E2050" w:rsidRPr="00761BFC" w:rsidRDefault="001E2050" w:rsidP="006D16DA">
            <w:pPr>
              <w:rPr>
                <w:rFonts w:ascii="Calibri" w:hAnsi="Calibri" w:cs="Calibri"/>
                <w:color w:val="D9D9D9" w:themeColor="background1" w:themeShade="D9"/>
                <w:sz w:val="22"/>
                <w:szCs w:val="22"/>
              </w:rPr>
            </w:pPr>
            <w:r w:rsidRPr="00761BFC">
              <w:rPr>
                <w:color w:val="D9D9D9" w:themeColor="background1" w:themeShade="D9"/>
              </w:rPr>
              <w:fldChar w:fldCharType="begin" w:fldLock="1"/>
            </w:r>
            <w:r w:rsidRPr="00761BFC">
              <w:rPr>
                <w:color w:val="D9D9D9" w:themeColor="background1" w:themeShade="D9"/>
              </w:rPr>
              <w:instrText xml:space="preserve">MERGEFIELD </w:instrText>
            </w:r>
            <w:r w:rsidRPr="00761BFC">
              <w:rPr>
                <w:rFonts w:ascii="Calibri" w:hAnsi="Calibri" w:cs="Calibri"/>
                <w:color w:val="D9D9D9" w:themeColor="background1" w:themeShade="D9"/>
                <w:sz w:val="22"/>
                <w:szCs w:val="22"/>
              </w:rPr>
              <w:instrText>Element.Notes</w:instrText>
            </w:r>
            <w:r w:rsidRPr="00761BFC">
              <w:rPr>
                <w:color w:val="D9D9D9" w:themeColor="background1" w:themeShade="D9"/>
              </w:rPr>
              <w:fldChar w:fldCharType="separate"/>
            </w:r>
            <w:r w:rsidRPr="00761BFC">
              <w:rPr>
                <w:rFonts w:ascii="Calibri" w:hAnsi="Calibri" w:cs="Calibri"/>
                <w:color w:val="D9D9D9" w:themeColor="background1" w:themeShade="D9"/>
                <w:sz w:val="22"/>
                <w:szCs w:val="22"/>
              </w:rPr>
              <w:t>De relatie van de INGESCHREVEN NATUURLIJK PERSOON tot het HUISHOUDEN</w:t>
            </w:r>
            <w:r w:rsidRPr="00761BFC">
              <w:rPr>
                <w:color w:val="D9D9D9" w:themeColor="background1" w:themeShade="D9"/>
              </w:rPr>
              <w:fldChar w:fldCharType="end"/>
            </w:r>
          </w:p>
        </w:tc>
      </w:tr>
      <w:tr w:rsidR="001E2050" w:rsidRPr="00761BFC" w14:paraId="794482D9" w14:textId="77777777" w:rsidTr="006D16DA">
        <w:trPr>
          <w:trHeight w:val="230"/>
        </w:trPr>
        <w:tc>
          <w:tcPr>
            <w:tcW w:w="2340" w:type="dxa"/>
            <w:gridSpan w:val="2"/>
            <w:tcBorders>
              <w:top w:val="nil"/>
              <w:left w:val="nil"/>
              <w:bottom w:val="nil"/>
              <w:right w:val="nil"/>
            </w:tcBorders>
          </w:tcPr>
          <w:p w14:paraId="184A4070" w14:textId="77777777" w:rsidR="001E2050" w:rsidRPr="00761BFC" w:rsidRDefault="001E2050" w:rsidP="006D16DA">
            <w:pPr>
              <w:rPr>
                <w:rFonts w:ascii="Calibri" w:hAnsi="Calibri" w:cs="Calibri"/>
                <w:b/>
                <w:bCs/>
                <w:color w:val="D9D9D9" w:themeColor="background1" w:themeShade="D9"/>
                <w:sz w:val="22"/>
                <w:szCs w:val="22"/>
              </w:rPr>
            </w:pPr>
          </w:p>
        </w:tc>
        <w:tc>
          <w:tcPr>
            <w:tcW w:w="7020" w:type="dxa"/>
            <w:gridSpan w:val="4"/>
            <w:tcBorders>
              <w:top w:val="nil"/>
              <w:left w:val="nil"/>
              <w:bottom w:val="nil"/>
              <w:right w:val="nil"/>
            </w:tcBorders>
          </w:tcPr>
          <w:p w14:paraId="7396BFAF" w14:textId="77777777" w:rsidR="001E2050" w:rsidRPr="00761BFC" w:rsidRDefault="001E2050" w:rsidP="006D16DA">
            <w:pPr>
              <w:rPr>
                <w:rFonts w:ascii="Calibri" w:hAnsi="Calibri" w:cs="Calibri"/>
                <w:color w:val="D9D9D9" w:themeColor="background1" w:themeShade="D9"/>
                <w:sz w:val="22"/>
                <w:szCs w:val="22"/>
              </w:rPr>
            </w:pPr>
          </w:p>
        </w:tc>
      </w:tr>
      <w:tr w:rsidR="001E2050" w:rsidRPr="00761BFC" w14:paraId="5429A717" w14:textId="77777777" w:rsidTr="006D16DA">
        <w:trPr>
          <w:trHeight w:val="230"/>
        </w:trPr>
        <w:tc>
          <w:tcPr>
            <w:tcW w:w="2340" w:type="dxa"/>
            <w:gridSpan w:val="2"/>
            <w:tcBorders>
              <w:top w:val="nil"/>
              <w:left w:val="nil"/>
              <w:bottom w:val="nil"/>
              <w:right w:val="nil"/>
            </w:tcBorders>
          </w:tcPr>
          <w:p w14:paraId="545CBCC9" w14:textId="77777777" w:rsidR="001E2050" w:rsidRPr="00761BFC" w:rsidRDefault="001E2050" w:rsidP="006D16DA">
            <w:pPr>
              <w:rPr>
                <w:rFonts w:ascii="Calibri" w:hAnsi="Calibri" w:cs="Calibri"/>
                <w:b/>
                <w:bCs/>
                <w:color w:val="D9D9D9" w:themeColor="background1" w:themeShade="D9"/>
                <w:sz w:val="22"/>
                <w:szCs w:val="22"/>
              </w:rPr>
            </w:pPr>
            <w:r w:rsidRPr="00761BFC">
              <w:rPr>
                <w:rFonts w:ascii="Calibri" w:hAnsi="Calibri" w:cs="Calibri"/>
                <w:b/>
                <w:bCs/>
                <w:color w:val="D9D9D9" w:themeColor="background1" w:themeShade="D9"/>
                <w:sz w:val="22"/>
                <w:szCs w:val="22"/>
              </w:rPr>
              <w:t>Overzicht Attributen</w:t>
            </w:r>
          </w:p>
        </w:tc>
        <w:tc>
          <w:tcPr>
            <w:tcW w:w="7020" w:type="dxa"/>
            <w:gridSpan w:val="4"/>
            <w:tcBorders>
              <w:top w:val="nil"/>
              <w:left w:val="nil"/>
              <w:bottom w:val="nil"/>
              <w:right w:val="nil"/>
            </w:tcBorders>
          </w:tcPr>
          <w:p w14:paraId="04C351E6" w14:textId="77777777" w:rsidR="001E2050" w:rsidRPr="00761BFC" w:rsidRDefault="001E2050" w:rsidP="006D16DA">
            <w:pPr>
              <w:rPr>
                <w:rFonts w:ascii="Calibri" w:hAnsi="Calibri" w:cs="Calibri"/>
                <w:color w:val="D9D9D9" w:themeColor="background1" w:themeShade="D9"/>
                <w:sz w:val="22"/>
                <w:szCs w:val="22"/>
              </w:rPr>
            </w:pPr>
          </w:p>
        </w:tc>
      </w:tr>
      <w:tr w:rsidR="001E2050" w:rsidRPr="00761BFC" w14:paraId="5292E39B" w14:textId="77777777" w:rsidTr="006D16DA">
        <w:tc>
          <w:tcPr>
            <w:tcW w:w="450" w:type="dxa"/>
            <w:tcBorders>
              <w:top w:val="nil"/>
              <w:left w:val="nil"/>
              <w:bottom w:val="nil"/>
              <w:right w:val="nil"/>
            </w:tcBorders>
          </w:tcPr>
          <w:p w14:paraId="5CFC0295" w14:textId="77777777" w:rsidR="001E2050" w:rsidRPr="00761BFC" w:rsidRDefault="001E2050" w:rsidP="006D16DA">
            <w:pPr>
              <w:rPr>
                <w:rFonts w:ascii="Calibri" w:hAnsi="Calibri" w:cs="Calibri"/>
                <w:i/>
                <w:iCs/>
                <w:color w:val="D9D9D9" w:themeColor="background1" w:themeShade="D9"/>
                <w:sz w:val="22"/>
                <w:szCs w:val="22"/>
              </w:rPr>
            </w:pPr>
            <w:bookmarkStart w:id="439" w:name="BKM_1C592994_8C68_4892_BC7B_5BE0F575A6BF"/>
          </w:p>
        </w:tc>
        <w:tc>
          <w:tcPr>
            <w:tcW w:w="2790" w:type="dxa"/>
            <w:gridSpan w:val="2"/>
            <w:tcBorders>
              <w:top w:val="nil"/>
              <w:left w:val="nil"/>
              <w:bottom w:val="nil"/>
              <w:right w:val="nil"/>
            </w:tcBorders>
          </w:tcPr>
          <w:p w14:paraId="4AFBF72E" w14:textId="77777777" w:rsidR="001E2050" w:rsidRPr="00761BFC" w:rsidRDefault="001E2050" w:rsidP="006D16DA">
            <w:pPr>
              <w:rPr>
                <w:rFonts w:ascii="Calibri" w:hAnsi="Calibri" w:cs="Calibri"/>
                <w:color w:val="D9D9D9" w:themeColor="background1" w:themeShade="D9"/>
                <w:sz w:val="22"/>
                <w:szCs w:val="22"/>
              </w:rPr>
            </w:pPr>
            <w:r w:rsidRPr="00761BFC">
              <w:rPr>
                <w:rFonts w:ascii="Calibri" w:hAnsi="Calibri" w:cs="Calibri"/>
                <w:i/>
                <w:iCs/>
                <w:color w:val="D9D9D9" w:themeColor="background1" w:themeShade="D9"/>
                <w:sz w:val="22"/>
                <w:szCs w:val="22"/>
              </w:rPr>
              <w:t>Attribuutnaam</w:t>
            </w:r>
          </w:p>
        </w:tc>
        <w:tc>
          <w:tcPr>
            <w:tcW w:w="4230" w:type="dxa"/>
            <w:tcBorders>
              <w:top w:val="nil"/>
              <w:left w:val="nil"/>
              <w:bottom w:val="nil"/>
              <w:right w:val="nil"/>
            </w:tcBorders>
          </w:tcPr>
          <w:p w14:paraId="3F466C83" w14:textId="77777777" w:rsidR="001E2050" w:rsidRPr="00761BFC" w:rsidRDefault="001E2050" w:rsidP="006D16DA">
            <w:pPr>
              <w:rPr>
                <w:rFonts w:ascii="Calibri" w:hAnsi="Calibri" w:cs="Calibri"/>
                <w:color w:val="D9D9D9" w:themeColor="background1" w:themeShade="D9"/>
                <w:sz w:val="22"/>
                <w:szCs w:val="22"/>
              </w:rPr>
            </w:pPr>
            <w:r w:rsidRPr="00761BFC">
              <w:rPr>
                <w:rFonts w:ascii="Calibri" w:hAnsi="Calibri" w:cs="Calibri"/>
                <w:i/>
                <w:iCs/>
                <w:color w:val="D9D9D9" w:themeColor="background1" w:themeShade="D9"/>
                <w:sz w:val="22"/>
                <w:szCs w:val="22"/>
              </w:rPr>
              <w:t>Definitie</w:t>
            </w:r>
          </w:p>
        </w:tc>
        <w:tc>
          <w:tcPr>
            <w:tcW w:w="1080" w:type="dxa"/>
            <w:tcBorders>
              <w:top w:val="nil"/>
              <w:left w:val="nil"/>
              <w:bottom w:val="nil"/>
              <w:right w:val="nil"/>
            </w:tcBorders>
          </w:tcPr>
          <w:p w14:paraId="0BBDBE67" w14:textId="77777777" w:rsidR="001E2050" w:rsidRPr="00761BFC" w:rsidRDefault="001E2050" w:rsidP="006D16DA">
            <w:pPr>
              <w:rPr>
                <w:rFonts w:ascii="Calibri" w:hAnsi="Calibri" w:cs="Calibri"/>
                <w:color w:val="D9D9D9" w:themeColor="background1" w:themeShade="D9"/>
                <w:sz w:val="22"/>
                <w:szCs w:val="22"/>
              </w:rPr>
            </w:pPr>
            <w:r w:rsidRPr="00761BFC">
              <w:rPr>
                <w:rFonts w:ascii="Calibri" w:hAnsi="Calibri" w:cs="Calibri"/>
                <w:i/>
                <w:iCs/>
                <w:color w:val="D9D9D9" w:themeColor="background1" w:themeShade="D9"/>
                <w:sz w:val="22"/>
                <w:szCs w:val="22"/>
              </w:rPr>
              <w:t>Formaat</w:t>
            </w:r>
          </w:p>
        </w:tc>
        <w:tc>
          <w:tcPr>
            <w:tcW w:w="810" w:type="dxa"/>
            <w:tcBorders>
              <w:top w:val="nil"/>
              <w:left w:val="nil"/>
              <w:bottom w:val="nil"/>
              <w:right w:val="nil"/>
            </w:tcBorders>
          </w:tcPr>
          <w:p w14:paraId="093E1C9C" w14:textId="77777777" w:rsidR="001E2050" w:rsidRPr="00761BFC" w:rsidRDefault="001E2050" w:rsidP="006D16DA">
            <w:pPr>
              <w:rPr>
                <w:rFonts w:ascii="Calibri" w:hAnsi="Calibri" w:cs="Calibri"/>
                <w:i/>
                <w:iCs/>
                <w:color w:val="D9D9D9" w:themeColor="background1" w:themeShade="D9"/>
                <w:sz w:val="22"/>
                <w:szCs w:val="22"/>
              </w:rPr>
            </w:pPr>
            <w:r w:rsidRPr="00761BFC">
              <w:rPr>
                <w:rFonts w:ascii="Calibri" w:hAnsi="Calibri" w:cs="Calibri"/>
                <w:i/>
                <w:iCs/>
                <w:color w:val="D9D9D9" w:themeColor="background1" w:themeShade="D9"/>
                <w:sz w:val="22"/>
                <w:szCs w:val="22"/>
              </w:rPr>
              <w:t>Kardi-</w:t>
            </w:r>
          </w:p>
          <w:p w14:paraId="2EDC4013" w14:textId="77777777" w:rsidR="001E2050" w:rsidRPr="00761BFC" w:rsidRDefault="001E2050" w:rsidP="006D16DA">
            <w:pPr>
              <w:rPr>
                <w:rFonts w:ascii="Calibri" w:hAnsi="Calibri" w:cs="Calibri"/>
                <w:color w:val="D9D9D9" w:themeColor="background1" w:themeShade="D9"/>
                <w:sz w:val="22"/>
                <w:szCs w:val="22"/>
              </w:rPr>
            </w:pPr>
            <w:r w:rsidRPr="00761BFC">
              <w:rPr>
                <w:rFonts w:ascii="Calibri" w:hAnsi="Calibri" w:cs="Calibri"/>
                <w:i/>
                <w:iCs/>
                <w:color w:val="D9D9D9" w:themeColor="background1" w:themeShade="D9"/>
                <w:sz w:val="22"/>
                <w:szCs w:val="22"/>
              </w:rPr>
              <w:t>naliteit</w:t>
            </w:r>
          </w:p>
        </w:tc>
      </w:tr>
      <w:tr w:rsidR="001E2050" w:rsidRPr="00761BFC" w14:paraId="644A5187" w14:textId="77777777" w:rsidTr="006D16DA">
        <w:tc>
          <w:tcPr>
            <w:tcW w:w="450" w:type="dxa"/>
            <w:tcBorders>
              <w:top w:val="nil"/>
              <w:left w:val="nil"/>
              <w:bottom w:val="nil"/>
              <w:right w:val="nil"/>
            </w:tcBorders>
          </w:tcPr>
          <w:p w14:paraId="68328ED1" w14:textId="77777777" w:rsidR="001E2050" w:rsidRPr="00761BFC" w:rsidRDefault="001E2050" w:rsidP="006D16DA">
            <w:pPr>
              <w:rPr>
                <w:rFonts w:ascii="Calibri" w:hAnsi="Calibri" w:cs="Calibri"/>
                <w:color w:val="D9D9D9" w:themeColor="background1" w:themeShade="D9"/>
                <w:sz w:val="22"/>
                <w:szCs w:val="22"/>
              </w:rPr>
            </w:pPr>
          </w:p>
        </w:tc>
        <w:tc>
          <w:tcPr>
            <w:tcW w:w="2790" w:type="dxa"/>
            <w:gridSpan w:val="2"/>
            <w:tcBorders>
              <w:top w:val="nil"/>
              <w:left w:val="nil"/>
              <w:bottom w:val="nil"/>
              <w:right w:val="nil"/>
            </w:tcBorders>
          </w:tcPr>
          <w:p w14:paraId="769DDC23" w14:textId="77777777" w:rsidR="001E2050" w:rsidRPr="00761BFC" w:rsidRDefault="001E2050" w:rsidP="006D16DA">
            <w:pPr>
              <w:rPr>
                <w:rFonts w:ascii="Calibri" w:hAnsi="Calibri" w:cs="Calibri"/>
                <w:color w:val="D9D9D9" w:themeColor="background1" w:themeShade="D9"/>
                <w:sz w:val="22"/>
                <w:szCs w:val="22"/>
              </w:rPr>
            </w:pPr>
            <w:r w:rsidRPr="00761BFC">
              <w:rPr>
                <w:color w:val="D9D9D9" w:themeColor="background1" w:themeShade="D9"/>
              </w:rPr>
              <w:fldChar w:fldCharType="begin" w:fldLock="1"/>
            </w:r>
            <w:r w:rsidRPr="00761BFC">
              <w:rPr>
                <w:color w:val="D9D9D9" w:themeColor="background1" w:themeShade="D9"/>
              </w:rPr>
              <w:instrText xml:space="preserve">MERGEFIELD </w:instrText>
            </w:r>
            <w:r w:rsidRPr="00761BFC">
              <w:rPr>
                <w:rFonts w:ascii="Calibri" w:hAnsi="Calibri" w:cs="Calibri"/>
                <w:color w:val="D9D9D9" w:themeColor="background1" w:themeShade="D9"/>
                <w:sz w:val="22"/>
                <w:szCs w:val="22"/>
              </w:rPr>
              <w:instrText>Att.Name</w:instrText>
            </w:r>
            <w:r w:rsidRPr="00761BFC">
              <w:rPr>
                <w:color w:val="D9D9D9" w:themeColor="background1" w:themeShade="D9"/>
              </w:rPr>
              <w:fldChar w:fldCharType="separate"/>
            </w:r>
            <w:r w:rsidRPr="00761BFC">
              <w:rPr>
                <w:rFonts w:ascii="Calibri" w:hAnsi="Calibri" w:cs="Calibri"/>
                <w:color w:val="D9D9D9" w:themeColor="background1" w:themeShade="D9"/>
                <w:sz w:val="22"/>
                <w:szCs w:val="22"/>
              </w:rPr>
              <w:t>Huishoudenrelatiecode</w:t>
            </w:r>
            <w:r w:rsidRPr="00761BFC">
              <w:rPr>
                <w:color w:val="D9D9D9" w:themeColor="background1" w:themeShade="D9"/>
              </w:rPr>
              <w:fldChar w:fldCharType="end"/>
            </w:r>
          </w:p>
        </w:tc>
        <w:tc>
          <w:tcPr>
            <w:tcW w:w="4230" w:type="dxa"/>
            <w:tcBorders>
              <w:top w:val="nil"/>
              <w:left w:val="nil"/>
              <w:bottom w:val="nil"/>
              <w:right w:val="nil"/>
            </w:tcBorders>
          </w:tcPr>
          <w:p w14:paraId="2113205B" w14:textId="77777777" w:rsidR="001E2050" w:rsidRPr="00761BFC" w:rsidRDefault="001E2050" w:rsidP="006D16DA">
            <w:pPr>
              <w:rPr>
                <w:rFonts w:ascii="Calibri" w:hAnsi="Calibri" w:cs="Calibri"/>
                <w:color w:val="D9D9D9" w:themeColor="background1" w:themeShade="D9"/>
                <w:sz w:val="22"/>
                <w:szCs w:val="22"/>
              </w:rPr>
            </w:pPr>
            <w:r w:rsidRPr="00761BFC">
              <w:rPr>
                <w:color w:val="D9D9D9" w:themeColor="background1" w:themeShade="D9"/>
              </w:rPr>
              <w:fldChar w:fldCharType="begin" w:fldLock="1"/>
            </w:r>
            <w:r w:rsidRPr="00761BFC">
              <w:rPr>
                <w:color w:val="D9D9D9" w:themeColor="background1" w:themeShade="D9"/>
              </w:rPr>
              <w:instrText xml:space="preserve">MERGEFIELD </w:instrText>
            </w:r>
            <w:r w:rsidRPr="00761BFC">
              <w:rPr>
                <w:rFonts w:ascii="Calibri" w:hAnsi="Calibri" w:cs="Calibri"/>
                <w:color w:val="D9D9D9" w:themeColor="background1" w:themeShade="D9"/>
                <w:sz w:val="22"/>
                <w:szCs w:val="22"/>
              </w:rPr>
              <w:instrText>Att.Notes</w:instrText>
            </w:r>
            <w:r w:rsidRPr="00761BFC">
              <w:rPr>
                <w:color w:val="D9D9D9" w:themeColor="background1" w:themeShade="D9"/>
              </w:rPr>
              <w:fldChar w:fldCharType="separate"/>
            </w:r>
            <w:r w:rsidRPr="00761BFC">
              <w:rPr>
                <w:rFonts w:ascii="Calibri" w:hAnsi="Calibri" w:cs="Calibri"/>
                <w:color w:val="D9D9D9" w:themeColor="background1" w:themeShade="D9"/>
                <w:sz w:val="22"/>
                <w:szCs w:val="22"/>
              </w:rPr>
              <w:t>De positie die de persoon binnen het huishouden inneemt.</w:t>
            </w:r>
            <w:r w:rsidRPr="00761BFC">
              <w:rPr>
                <w:color w:val="D9D9D9" w:themeColor="background1" w:themeShade="D9"/>
              </w:rPr>
              <w:fldChar w:fldCharType="end"/>
            </w:r>
          </w:p>
        </w:tc>
        <w:tc>
          <w:tcPr>
            <w:tcW w:w="1080" w:type="dxa"/>
            <w:tcBorders>
              <w:top w:val="nil"/>
              <w:left w:val="nil"/>
              <w:bottom w:val="nil"/>
              <w:right w:val="nil"/>
            </w:tcBorders>
          </w:tcPr>
          <w:p w14:paraId="75CCFD6D" w14:textId="77777777" w:rsidR="001E2050" w:rsidRPr="00761BFC" w:rsidRDefault="001E2050" w:rsidP="006D16DA">
            <w:pPr>
              <w:rPr>
                <w:rFonts w:ascii="Calibri" w:hAnsi="Calibri" w:cs="Calibri"/>
                <w:color w:val="D9D9D9" w:themeColor="background1" w:themeShade="D9"/>
                <w:sz w:val="22"/>
                <w:szCs w:val="22"/>
              </w:rPr>
            </w:pPr>
            <w:r w:rsidRPr="00761BFC">
              <w:rPr>
                <w:color w:val="D9D9D9" w:themeColor="background1" w:themeShade="D9"/>
              </w:rPr>
              <w:fldChar w:fldCharType="begin" w:fldLock="1"/>
            </w:r>
            <w:r w:rsidRPr="00761BFC">
              <w:rPr>
                <w:color w:val="D9D9D9" w:themeColor="background1" w:themeShade="D9"/>
              </w:rPr>
              <w:instrText xml:space="preserve">MERGEFIELD </w:instrText>
            </w:r>
            <w:r w:rsidRPr="00761BFC">
              <w:rPr>
                <w:rFonts w:ascii="Calibri" w:hAnsi="Calibri" w:cs="Calibri"/>
                <w:color w:val="D9D9D9" w:themeColor="background1" w:themeShade="D9"/>
                <w:sz w:val="22"/>
                <w:szCs w:val="22"/>
              </w:rPr>
              <w:instrText>Att.Type</w:instrText>
            </w:r>
            <w:r w:rsidRPr="00761BFC">
              <w:rPr>
                <w:color w:val="D9D9D9" w:themeColor="background1" w:themeShade="D9"/>
              </w:rPr>
              <w:fldChar w:fldCharType="separate"/>
            </w:r>
            <w:r w:rsidRPr="00761BFC">
              <w:rPr>
                <w:rFonts w:ascii="Calibri" w:hAnsi="Calibri" w:cs="Calibri"/>
                <w:color w:val="D9D9D9" w:themeColor="background1" w:themeShade="D9"/>
                <w:sz w:val="22"/>
                <w:szCs w:val="22"/>
              </w:rPr>
              <w:t>N1</w:t>
            </w:r>
            <w:r w:rsidRPr="00761BFC">
              <w:rPr>
                <w:color w:val="D9D9D9" w:themeColor="background1" w:themeShade="D9"/>
              </w:rPr>
              <w:fldChar w:fldCharType="end"/>
            </w:r>
          </w:p>
        </w:tc>
        <w:tc>
          <w:tcPr>
            <w:tcW w:w="810" w:type="dxa"/>
            <w:tcBorders>
              <w:top w:val="nil"/>
              <w:left w:val="nil"/>
              <w:bottom w:val="nil"/>
              <w:right w:val="nil"/>
            </w:tcBorders>
          </w:tcPr>
          <w:p w14:paraId="54232B8B" w14:textId="77777777" w:rsidR="001E2050" w:rsidRPr="00761BFC" w:rsidRDefault="001E2050" w:rsidP="006D16DA">
            <w:pPr>
              <w:rPr>
                <w:rFonts w:ascii="Calibri" w:hAnsi="Calibri" w:cs="Calibri"/>
                <w:color w:val="D9D9D9" w:themeColor="background1" w:themeShade="D9"/>
                <w:sz w:val="22"/>
                <w:szCs w:val="22"/>
              </w:rPr>
            </w:pPr>
            <w:r w:rsidRPr="00761BFC">
              <w:rPr>
                <w:color w:val="D9D9D9" w:themeColor="background1" w:themeShade="D9"/>
              </w:rPr>
              <w:fldChar w:fldCharType="begin" w:fldLock="1"/>
            </w:r>
            <w:r w:rsidRPr="00761BFC">
              <w:rPr>
                <w:color w:val="D9D9D9" w:themeColor="background1" w:themeShade="D9"/>
              </w:rPr>
              <w:instrText xml:space="preserve">MERGEFIELD </w:instrText>
            </w:r>
            <w:r w:rsidRPr="00761BFC">
              <w:rPr>
                <w:rFonts w:ascii="Calibri" w:hAnsi="Calibri" w:cs="Calibri"/>
                <w:color w:val="D9D9D9" w:themeColor="background1" w:themeShade="D9"/>
                <w:sz w:val="22"/>
                <w:szCs w:val="22"/>
              </w:rPr>
              <w:instrText>Att.LowerBound</w:instrText>
            </w:r>
            <w:r w:rsidRPr="00761BFC">
              <w:rPr>
                <w:color w:val="D9D9D9" w:themeColor="background1" w:themeShade="D9"/>
              </w:rPr>
              <w:fldChar w:fldCharType="separate"/>
            </w:r>
            <w:r w:rsidRPr="00761BFC">
              <w:rPr>
                <w:rFonts w:ascii="Calibri" w:hAnsi="Calibri" w:cs="Calibri"/>
                <w:color w:val="D9D9D9" w:themeColor="background1" w:themeShade="D9"/>
                <w:sz w:val="22"/>
                <w:szCs w:val="22"/>
              </w:rPr>
              <w:t>1</w:t>
            </w:r>
            <w:r w:rsidRPr="00761BFC">
              <w:rPr>
                <w:color w:val="D9D9D9" w:themeColor="background1" w:themeShade="D9"/>
              </w:rPr>
              <w:fldChar w:fldCharType="end"/>
            </w:r>
            <w:r w:rsidRPr="00761BFC">
              <w:rPr>
                <w:rFonts w:ascii="Calibri" w:hAnsi="Calibri" w:cs="Calibri"/>
                <w:color w:val="D9D9D9" w:themeColor="background1" w:themeShade="D9"/>
                <w:sz w:val="22"/>
                <w:szCs w:val="22"/>
              </w:rPr>
              <w:t xml:space="preserve"> - </w:t>
            </w:r>
            <w:r w:rsidRPr="00761BFC">
              <w:rPr>
                <w:rFonts w:ascii="Calibri" w:hAnsi="Calibri" w:cs="Calibri"/>
                <w:color w:val="D9D9D9" w:themeColor="background1" w:themeShade="D9"/>
                <w:sz w:val="22"/>
                <w:szCs w:val="22"/>
              </w:rPr>
              <w:fldChar w:fldCharType="begin" w:fldLock="1"/>
            </w:r>
            <w:r w:rsidRPr="00761BFC">
              <w:rPr>
                <w:rFonts w:ascii="Calibri" w:hAnsi="Calibri" w:cs="Calibri"/>
                <w:color w:val="D9D9D9" w:themeColor="background1" w:themeShade="D9"/>
                <w:sz w:val="22"/>
                <w:szCs w:val="22"/>
              </w:rPr>
              <w:instrText>MERGEFIELD Att.UpperBound</w:instrText>
            </w:r>
            <w:r w:rsidRPr="00761BFC">
              <w:rPr>
                <w:rFonts w:ascii="Calibri" w:hAnsi="Calibri" w:cs="Calibri"/>
                <w:color w:val="D9D9D9" w:themeColor="background1" w:themeShade="D9"/>
                <w:sz w:val="22"/>
                <w:szCs w:val="22"/>
              </w:rPr>
              <w:fldChar w:fldCharType="separate"/>
            </w:r>
            <w:r w:rsidRPr="00761BFC">
              <w:rPr>
                <w:rFonts w:ascii="Calibri" w:hAnsi="Calibri" w:cs="Calibri"/>
                <w:color w:val="D9D9D9" w:themeColor="background1" w:themeShade="D9"/>
                <w:sz w:val="22"/>
                <w:szCs w:val="22"/>
              </w:rPr>
              <w:t>1</w:t>
            </w:r>
            <w:r w:rsidRPr="00761BFC">
              <w:rPr>
                <w:rFonts w:ascii="Calibri" w:hAnsi="Calibri" w:cs="Calibri"/>
                <w:color w:val="D9D9D9" w:themeColor="background1" w:themeShade="D9"/>
                <w:sz w:val="22"/>
                <w:szCs w:val="22"/>
              </w:rPr>
              <w:fldChar w:fldCharType="end"/>
            </w:r>
          </w:p>
        </w:tc>
        <w:bookmarkEnd w:id="439"/>
      </w:tr>
    </w:tbl>
    <w:p w14:paraId="1226A6AD" w14:textId="77777777" w:rsidR="001E2050" w:rsidRPr="00761BFC" w:rsidRDefault="001E2050" w:rsidP="001E2050">
      <w:pPr>
        <w:rPr>
          <w:rFonts w:ascii="Calibri" w:hAnsi="Calibri" w:cs="Calibri"/>
          <w:color w:val="D9D9D9" w:themeColor="background1" w:themeShade="D9"/>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E2050" w:rsidRPr="00761BFC" w14:paraId="569F79A2" w14:textId="77777777" w:rsidTr="006D16DA">
        <w:tc>
          <w:tcPr>
            <w:tcW w:w="9360" w:type="dxa"/>
            <w:tcBorders>
              <w:top w:val="nil"/>
              <w:left w:val="nil"/>
              <w:bottom w:val="nil"/>
              <w:right w:val="nil"/>
            </w:tcBorders>
          </w:tcPr>
          <w:p w14:paraId="6FD4ED46" w14:textId="77777777" w:rsidR="001E2050" w:rsidRPr="00761BFC" w:rsidRDefault="001E2050" w:rsidP="006D16DA">
            <w:pPr>
              <w:rPr>
                <w:rFonts w:ascii="Calibri" w:hAnsi="Calibri" w:cs="Calibri"/>
                <w:color w:val="D9D9D9" w:themeColor="background1" w:themeShade="D9"/>
                <w:sz w:val="22"/>
                <w:szCs w:val="22"/>
              </w:rPr>
            </w:pPr>
            <w:r w:rsidRPr="00761BFC">
              <w:rPr>
                <w:rFonts w:ascii="Calibri" w:hAnsi="Calibri" w:cs="Calibri"/>
                <w:b/>
                <w:bCs/>
                <w:color w:val="D9D9D9" w:themeColor="background1" w:themeShade="D9"/>
                <w:sz w:val="22"/>
                <w:szCs w:val="22"/>
              </w:rPr>
              <w:t>Overzicht relaties</w:t>
            </w:r>
          </w:p>
        </w:tc>
        <w:bookmarkEnd w:id="438"/>
      </w:tr>
    </w:tbl>
    <w:p w14:paraId="255F7A6A" w14:textId="77777777" w:rsidR="006D16DA" w:rsidRDefault="006D16DA" w:rsidP="006D16DA">
      <w:pPr>
        <w:pStyle w:val="Kop2"/>
        <w:numPr>
          <w:ilvl w:val="0"/>
          <w:numId w:val="0"/>
        </w:numPr>
        <w:ind w:left="851"/>
        <w:rPr>
          <w:b w:val="0"/>
          <w:bCs w:val="0"/>
          <w:color w:val="auto"/>
          <w:sz w:val="20"/>
          <w:szCs w:val="20"/>
        </w:rPr>
      </w:pPr>
      <w:bookmarkStart w:id="440" w:name="BKM_E0D3C562_CDE9_4ddf_93CD_436D219CA5F2"/>
    </w:p>
    <w:p w14:paraId="1341C098" w14:textId="77777777" w:rsidR="006D16DA" w:rsidRDefault="006D16DA" w:rsidP="006D16DA">
      <w:pPr>
        <w:rPr>
          <w:rFonts w:eastAsia="Calibri"/>
          <w:lang w:eastAsia="en-US"/>
        </w:rPr>
      </w:pPr>
      <w:r>
        <w:br w:type="page"/>
      </w:r>
    </w:p>
    <w:p w14:paraId="3F0A2893" w14:textId="4884B80A" w:rsidR="001E2050" w:rsidRPr="00D157B0" w:rsidRDefault="001E2050" w:rsidP="001E2050">
      <w:pPr>
        <w:pStyle w:val="Kop2"/>
        <w:rPr>
          <w:color w:val="auto"/>
        </w:rPr>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«Relatieklasse»</w:t>
      </w:r>
      <w:r>
        <w:rPr>
          <w:b w:val="0"/>
          <w:bCs w:val="0"/>
          <w:color w:val="auto"/>
          <w:sz w:val="20"/>
          <w:szCs w:val="20"/>
        </w:rPr>
        <w:fldChar w:fldCharType="end"/>
      </w:r>
      <w:r>
        <w:t xml:space="preserve"> </w:t>
      </w:r>
      <w:r w:rsidRPr="00D157B0">
        <w:rPr>
          <w:color w:val="auto"/>
        </w:rPr>
        <w:fldChar w:fldCharType="begin" w:fldLock="1"/>
      </w:r>
      <w:r w:rsidRPr="00D157B0">
        <w:rPr>
          <w:color w:val="auto"/>
        </w:rPr>
        <w:instrText>MERGEFIELD Element.Name</w:instrText>
      </w:r>
      <w:r w:rsidRPr="00D157B0">
        <w:rPr>
          <w:color w:val="auto"/>
        </w:rPr>
        <w:fldChar w:fldCharType="separate"/>
      </w:r>
      <w:r w:rsidRPr="00D157B0">
        <w:rPr>
          <w:color w:val="auto"/>
        </w:rPr>
        <w:t>HUWELIJK/GEREGISTREERD PARTNERSCHAP</w:t>
      </w:r>
      <w:r w:rsidRPr="00D157B0">
        <w:rPr>
          <w:color w:val="auto"/>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D157B0" w:rsidRPr="00D157B0" w14:paraId="5E53E327" w14:textId="77777777" w:rsidTr="00D157B0">
        <w:tc>
          <w:tcPr>
            <w:tcW w:w="2340" w:type="dxa"/>
            <w:gridSpan w:val="2"/>
            <w:tcBorders>
              <w:top w:val="nil"/>
              <w:left w:val="nil"/>
              <w:bottom w:val="nil"/>
              <w:right w:val="nil"/>
            </w:tcBorders>
          </w:tcPr>
          <w:p w14:paraId="03C35863" w14:textId="77777777" w:rsidR="001E2050" w:rsidRPr="00D157B0" w:rsidRDefault="001E2050" w:rsidP="006D16DA">
            <w:pPr>
              <w:spacing w:after="200" w:line="276" w:lineRule="auto"/>
              <w:rPr>
                <w:rFonts w:ascii="Calibri" w:hAnsi="Calibri" w:cs="Calibri"/>
                <w:b/>
                <w:bCs/>
                <w:sz w:val="22"/>
                <w:szCs w:val="22"/>
              </w:rPr>
            </w:pPr>
            <w:r w:rsidRPr="00D157B0">
              <w:rPr>
                <w:rFonts w:ascii="Calibri" w:hAnsi="Calibri" w:cs="Calibri"/>
                <w:b/>
                <w:bCs/>
                <w:sz w:val="22"/>
                <w:szCs w:val="22"/>
              </w:rPr>
              <w:t xml:space="preserve">Naam </w:t>
            </w:r>
          </w:p>
        </w:tc>
        <w:tc>
          <w:tcPr>
            <w:tcW w:w="7020" w:type="dxa"/>
            <w:gridSpan w:val="4"/>
            <w:tcBorders>
              <w:top w:val="nil"/>
              <w:left w:val="nil"/>
              <w:bottom w:val="nil"/>
              <w:right w:val="nil"/>
            </w:tcBorders>
          </w:tcPr>
          <w:p w14:paraId="78227E4A" w14:textId="77777777" w:rsidR="001E2050" w:rsidRPr="00D157B0" w:rsidRDefault="001E2050" w:rsidP="006D16DA">
            <w:pPr>
              <w:rPr>
                <w:rFonts w:ascii="Calibri" w:hAnsi="Calibri" w:cs="Calibri"/>
                <w:sz w:val="22"/>
                <w:szCs w:val="22"/>
              </w:rPr>
            </w:pPr>
            <w:r w:rsidRPr="00D157B0">
              <w:fldChar w:fldCharType="begin" w:fldLock="1"/>
            </w:r>
            <w:r w:rsidRPr="00D157B0">
              <w:instrText xml:space="preserve">MERGEFIELD </w:instrText>
            </w:r>
            <w:r w:rsidRPr="00D157B0">
              <w:rPr>
                <w:rFonts w:ascii="Calibri" w:hAnsi="Calibri" w:cs="Calibri"/>
                <w:sz w:val="22"/>
                <w:szCs w:val="22"/>
              </w:rPr>
              <w:instrText>Element.Name</w:instrText>
            </w:r>
            <w:r w:rsidRPr="00D157B0">
              <w:fldChar w:fldCharType="separate"/>
            </w:r>
            <w:r w:rsidRPr="00D157B0">
              <w:rPr>
                <w:rFonts w:ascii="Calibri" w:hAnsi="Calibri" w:cs="Calibri"/>
                <w:sz w:val="22"/>
                <w:szCs w:val="22"/>
              </w:rPr>
              <w:t>HUWELIJK/GEREGISTREERD PARTNERSCHAP</w:t>
            </w:r>
            <w:r w:rsidRPr="00D157B0">
              <w:fldChar w:fldCharType="end"/>
            </w:r>
          </w:p>
        </w:tc>
      </w:tr>
      <w:tr w:rsidR="00D157B0" w:rsidRPr="00D157B0" w14:paraId="7ED11D73" w14:textId="77777777" w:rsidTr="00D157B0">
        <w:trPr>
          <w:trHeight w:hRule="exact" w:val="128"/>
        </w:trPr>
        <w:tc>
          <w:tcPr>
            <w:tcW w:w="2340" w:type="dxa"/>
            <w:gridSpan w:val="2"/>
            <w:tcBorders>
              <w:top w:val="nil"/>
              <w:left w:val="nil"/>
              <w:bottom w:val="nil"/>
              <w:right w:val="nil"/>
            </w:tcBorders>
          </w:tcPr>
          <w:p w14:paraId="533E3C30" w14:textId="77777777" w:rsidR="001E2050" w:rsidRPr="00D157B0" w:rsidRDefault="001E2050" w:rsidP="006D16DA">
            <w:pPr>
              <w:rPr>
                <w:rFonts w:ascii="Calibri" w:hAnsi="Calibri" w:cs="Calibri"/>
                <w:b/>
                <w:bCs/>
                <w:sz w:val="22"/>
                <w:szCs w:val="22"/>
              </w:rPr>
            </w:pPr>
          </w:p>
        </w:tc>
        <w:tc>
          <w:tcPr>
            <w:tcW w:w="7020" w:type="dxa"/>
            <w:gridSpan w:val="4"/>
            <w:tcBorders>
              <w:top w:val="nil"/>
              <w:left w:val="nil"/>
              <w:bottom w:val="nil"/>
              <w:right w:val="nil"/>
            </w:tcBorders>
          </w:tcPr>
          <w:p w14:paraId="1597E24B" w14:textId="77777777" w:rsidR="001E2050" w:rsidRPr="00D157B0" w:rsidRDefault="001E2050" w:rsidP="006D16DA">
            <w:pPr>
              <w:rPr>
                <w:rFonts w:ascii="Calibri" w:hAnsi="Calibri" w:cs="Calibri"/>
                <w:sz w:val="22"/>
                <w:szCs w:val="22"/>
              </w:rPr>
            </w:pPr>
          </w:p>
        </w:tc>
      </w:tr>
      <w:tr w:rsidR="00D157B0" w:rsidRPr="00D157B0" w14:paraId="5BA44BE7" w14:textId="77777777" w:rsidTr="00D157B0">
        <w:tc>
          <w:tcPr>
            <w:tcW w:w="2340" w:type="dxa"/>
            <w:gridSpan w:val="2"/>
            <w:tcBorders>
              <w:top w:val="nil"/>
              <w:left w:val="nil"/>
              <w:bottom w:val="nil"/>
              <w:right w:val="nil"/>
            </w:tcBorders>
          </w:tcPr>
          <w:p w14:paraId="3763CC8C" w14:textId="77777777" w:rsidR="001E2050" w:rsidRPr="00D157B0" w:rsidRDefault="001E2050" w:rsidP="006D16DA">
            <w:pPr>
              <w:rPr>
                <w:rFonts w:ascii="Calibri" w:hAnsi="Calibri" w:cs="Calibri"/>
                <w:sz w:val="22"/>
                <w:szCs w:val="22"/>
              </w:rPr>
            </w:pPr>
            <w:r w:rsidRPr="00D157B0">
              <w:rPr>
                <w:rFonts w:ascii="Calibri" w:hAnsi="Calibri" w:cs="Calibri"/>
                <w:b/>
                <w:bCs/>
                <w:sz w:val="22"/>
                <w:szCs w:val="22"/>
              </w:rPr>
              <w:t>Mnemonic</w:t>
            </w:r>
          </w:p>
        </w:tc>
        <w:tc>
          <w:tcPr>
            <w:tcW w:w="7020" w:type="dxa"/>
            <w:gridSpan w:val="4"/>
            <w:tcBorders>
              <w:top w:val="nil"/>
              <w:left w:val="nil"/>
              <w:bottom w:val="nil"/>
              <w:right w:val="nil"/>
            </w:tcBorders>
          </w:tcPr>
          <w:p w14:paraId="0AAAF5CC" w14:textId="77777777" w:rsidR="001E2050" w:rsidRPr="00D157B0" w:rsidRDefault="001E2050" w:rsidP="006D16DA">
            <w:pPr>
              <w:rPr>
                <w:rFonts w:ascii="Calibri" w:hAnsi="Calibri" w:cs="Calibri"/>
                <w:sz w:val="22"/>
                <w:szCs w:val="22"/>
              </w:rPr>
            </w:pPr>
            <w:r w:rsidRPr="00D157B0">
              <w:fldChar w:fldCharType="begin" w:fldLock="1"/>
            </w:r>
            <w:r w:rsidRPr="00D157B0">
              <w:instrText xml:space="preserve">MERGEFIELD </w:instrText>
            </w:r>
            <w:r w:rsidRPr="00D157B0">
              <w:rPr>
                <w:rFonts w:ascii="Calibri" w:hAnsi="Calibri" w:cs="Calibri"/>
                <w:sz w:val="22"/>
                <w:szCs w:val="22"/>
              </w:rPr>
              <w:instrText>Element.Alias</w:instrText>
            </w:r>
            <w:r w:rsidRPr="00D157B0">
              <w:fldChar w:fldCharType="end"/>
            </w:r>
          </w:p>
        </w:tc>
      </w:tr>
      <w:tr w:rsidR="00D157B0" w:rsidRPr="00D157B0" w14:paraId="17540AEE" w14:textId="77777777" w:rsidTr="00D157B0">
        <w:trPr>
          <w:trHeight w:hRule="exact" w:val="128"/>
        </w:trPr>
        <w:tc>
          <w:tcPr>
            <w:tcW w:w="2340" w:type="dxa"/>
            <w:gridSpan w:val="2"/>
            <w:tcBorders>
              <w:top w:val="nil"/>
              <w:left w:val="nil"/>
              <w:bottom w:val="nil"/>
              <w:right w:val="nil"/>
            </w:tcBorders>
          </w:tcPr>
          <w:p w14:paraId="4900D0FB" w14:textId="77777777" w:rsidR="001E2050" w:rsidRPr="00D157B0" w:rsidRDefault="001E2050" w:rsidP="006D16DA">
            <w:pPr>
              <w:rPr>
                <w:rFonts w:ascii="Calibri" w:hAnsi="Calibri" w:cs="Calibri"/>
                <w:b/>
                <w:bCs/>
                <w:sz w:val="22"/>
                <w:szCs w:val="22"/>
              </w:rPr>
            </w:pPr>
          </w:p>
        </w:tc>
        <w:tc>
          <w:tcPr>
            <w:tcW w:w="7020" w:type="dxa"/>
            <w:gridSpan w:val="4"/>
            <w:tcBorders>
              <w:top w:val="nil"/>
              <w:left w:val="nil"/>
              <w:bottom w:val="nil"/>
              <w:right w:val="nil"/>
            </w:tcBorders>
          </w:tcPr>
          <w:p w14:paraId="3F5E14E2" w14:textId="77777777" w:rsidR="001E2050" w:rsidRPr="00D157B0" w:rsidRDefault="001E2050" w:rsidP="006D16DA">
            <w:pPr>
              <w:rPr>
                <w:rFonts w:ascii="Calibri" w:hAnsi="Calibri" w:cs="Calibri"/>
                <w:sz w:val="22"/>
                <w:szCs w:val="22"/>
              </w:rPr>
            </w:pPr>
          </w:p>
        </w:tc>
      </w:tr>
      <w:tr w:rsidR="00D157B0" w:rsidRPr="00705A46" w14:paraId="6EE717DC" w14:textId="77777777" w:rsidTr="00D157B0">
        <w:trPr>
          <w:trHeight w:val="230"/>
        </w:trPr>
        <w:tc>
          <w:tcPr>
            <w:tcW w:w="2340" w:type="dxa"/>
            <w:gridSpan w:val="2"/>
            <w:tcBorders>
              <w:top w:val="nil"/>
              <w:left w:val="nil"/>
              <w:bottom w:val="nil"/>
              <w:right w:val="nil"/>
            </w:tcBorders>
          </w:tcPr>
          <w:p w14:paraId="0E34045C" w14:textId="77777777" w:rsidR="001E2050" w:rsidRPr="00705A46" w:rsidRDefault="001E2050" w:rsidP="006D16DA">
            <w:pPr>
              <w:rPr>
                <w:rFonts w:ascii="Calibri" w:hAnsi="Calibri" w:cs="Calibri"/>
                <w:b/>
                <w:bCs/>
                <w:sz w:val="22"/>
                <w:szCs w:val="22"/>
              </w:rPr>
            </w:pPr>
            <w:r w:rsidRPr="00705A46">
              <w:rPr>
                <w:rFonts w:ascii="Calibri" w:hAnsi="Calibri" w:cs="Calibri"/>
                <w:b/>
                <w:bCs/>
                <w:sz w:val="22"/>
                <w:szCs w:val="22"/>
              </w:rPr>
              <w:t>Definitie</w:t>
            </w:r>
          </w:p>
        </w:tc>
        <w:tc>
          <w:tcPr>
            <w:tcW w:w="7020" w:type="dxa"/>
            <w:gridSpan w:val="4"/>
            <w:tcBorders>
              <w:top w:val="nil"/>
              <w:left w:val="nil"/>
              <w:bottom w:val="nil"/>
              <w:right w:val="nil"/>
            </w:tcBorders>
          </w:tcPr>
          <w:p w14:paraId="7C98043A" w14:textId="77777777" w:rsidR="001E2050" w:rsidRPr="00705A46" w:rsidRDefault="001E2050" w:rsidP="006D16DA">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Element.Notes</w:instrText>
            </w:r>
            <w:r w:rsidRPr="00705A46">
              <w:fldChar w:fldCharType="separate"/>
            </w:r>
            <w:r w:rsidRPr="00705A46">
              <w:rPr>
                <w:rFonts w:ascii="Calibri" w:hAnsi="Calibri" w:cs="Calibri"/>
                <w:sz w:val="22"/>
                <w:szCs w:val="22"/>
              </w:rPr>
              <w:t>Gegevens over een huwelijk/geregistreerd partnerschap van de NATUURLIJK PERSOON</w:t>
            </w:r>
            <w:r w:rsidRPr="00705A46">
              <w:fldChar w:fldCharType="end"/>
            </w:r>
          </w:p>
        </w:tc>
      </w:tr>
      <w:tr w:rsidR="00D157B0" w:rsidRPr="00D157B0" w14:paraId="4828718B" w14:textId="77777777" w:rsidTr="00D157B0">
        <w:trPr>
          <w:trHeight w:val="230"/>
        </w:trPr>
        <w:tc>
          <w:tcPr>
            <w:tcW w:w="2340" w:type="dxa"/>
            <w:gridSpan w:val="2"/>
            <w:tcBorders>
              <w:top w:val="nil"/>
              <w:left w:val="nil"/>
              <w:bottom w:val="nil"/>
              <w:right w:val="nil"/>
            </w:tcBorders>
          </w:tcPr>
          <w:p w14:paraId="328B3741" w14:textId="77777777" w:rsidR="001E2050" w:rsidRPr="00D157B0" w:rsidRDefault="001E2050" w:rsidP="006D16DA">
            <w:pPr>
              <w:rPr>
                <w:rFonts w:ascii="Calibri" w:hAnsi="Calibri" w:cs="Calibri"/>
                <w:b/>
                <w:bCs/>
                <w:sz w:val="22"/>
                <w:szCs w:val="22"/>
              </w:rPr>
            </w:pPr>
          </w:p>
        </w:tc>
        <w:tc>
          <w:tcPr>
            <w:tcW w:w="7020" w:type="dxa"/>
            <w:gridSpan w:val="4"/>
            <w:tcBorders>
              <w:top w:val="nil"/>
              <w:left w:val="nil"/>
              <w:bottom w:val="nil"/>
              <w:right w:val="nil"/>
            </w:tcBorders>
          </w:tcPr>
          <w:p w14:paraId="21D3747C" w14:textId="77777777" w:rsidR="001E2050" w:rsidRPr="00D157B0" w:rsidRDefault="001E2050" w:rsidP="006D16DA">
            <w:pPr>
              <w:rPr>
                <w:rFonts w:ascii="Calibri" w:hAnsi="Calibri" w:cs="Calibri"/>
                <w:sz w:val="22"/>
                <w:szCs w:val="22"/>
              </w:rPr>
            </w:pPr>
          </w:p>
        </w:tc>
      </w:tr>
      <w:tr w:rsidR="00D157B0" w:rsidRPr="00D157B0" w14:paraId="6B2B07CD" w14:textId="77777777" w:rsidTr="00D157B0">
        <w:trPr>
          <w:trHeight w:val="230"/>
        </w:trPr>
        <w:tc>
          <w:tcPr>
            <w:tcW w:w="2340" w:type="dxa"/>
            <w:gridSpan w:val="2"/>
            <w:tcBorders>
              <w:top w:val="nil"/>
              <w:left w:val="nil"/>
              <w:bottom w:val="nil"/>
              <w:right w:val="nil"/>
            </w:tcBorders>
          </w:tcPr>
          <w:p w14:paraId="5298B9B0" w14:textId="77777777" w:rsidR="001E2050" w:rsidRPr="00D157B0" w:rsidRDefault="001E2050" w:rsidP="006D16DA">
            <w:pPr>
              <w:rPr>
                <w:rFonts w:ascii="Calibri" w:hAnsi="Calibri" w:cs="Calibri"/>
                <w:b/>
                <w:bCs/>
                <w:sz w:val="22"/>
                <w:szCs w:val="22"/>
              </w:rPr>
            </w:pPr>
            <w:r w:rsidRPr="00D157B0">
              <w:rPr>
                <w:rFonts w:ascii="Calibri" w:hAnsi="Calibri" w:cs="Calibri"/>
                <w:b/>
                <w:bCs/>
                <w:sz w:val="22"/>
                <w:szCs w:val="22"/>
              </w:rPr>
              <w:t>Overzicht Attributen</w:t>
            </w:r>
          </w:p>
        </w:tc>
        <w:tc>
          <w:tcPr>
            <w:tcW w:w="7020" w:type="dxa"/>
            <w:gridSpan w:val="4"/>
            <w:tcBorders>
              <w:top w:val="nil"/>
              <w:left w:val="nil"/>
              <w:bottom w:val="nil"/>
              <w:right w:val="nil"/>
            </w:tcBorders>
          </w:tcPr>
          <w:p w14:paraId="481866C2" w14:textId="77777777" w:rsidR="001E2050" w:rsidRPr="00D157B0" w:rsidRDefault="001E2050" w:rsidP="006D16DA">
            <w:pPr>
              <w:rPr>
                <w:rFonts w:ascii="Calibri" w:hAnsi="Calibri" w:cs="Calibri"/>
                <w:sz w:val="22"/>
                <w:szCs w:val="22"/>
              </w:rPr>
            </w:pPr>
          </w:p>
        </w:tc>
      </w:tr>
      <w:tr w:rsidR="00D157B0" w:rsidRPr="00D157B0" w14:paraId="44385C0B" w14:textId="77777777" w:rsidTr="00D157B0">
        <w:tc>
          <w:tcPr>
            <w:tcW w:w="450" w:type="dxa"/>
            <w:tcBorders>
              <w:top w:val="nil"/>
              <w:left w:val="nil"/>
              <w:bottom w:val="nil"/>
              <w:right w:val="nil"/>
            </w:tcBorders>
          </w:tcPr>
          <w:p w14:paraId="6CD72FD1" w14:textId="77777777" w:rsidR="001E2050" w:rsidRPr="00D157B0" w:rsidRDefault="001E2050" w:rsidP="006D16DA">
            <w:pPr>
              <w:rPr>
                <w:rFonts w:ascii="Calibri" w:hAnsi="Calibri" w:cs="Calibri"/>
                <w:i/>
                <w:iCs/>
                <w:sz w:val="22"/>
                <w:szCs w:val="22"/>
              </w:rPr>
            </w:pPr>
            <w:bookmarkStart w:id="441" w:name="BKM_9A3C08C7_6EAA_4739_B70E_D5AEC95F12A9"/>
          </w:p>
        </w:tc>
        <w:tc>
          <w:tcPr>
            <w:tcW w:w="2790" w:type="dxa"/>
            <w:gridSpan w:val="2"/>
            <w:tcBorders>
              <w:top w:val="nil"/>
              <w:left w:val="nil"/>
              <w:bottom w:val="nil"/>
              <w:right w:val="nil"/>
            </w:tcBorders>
          </w:tcPr>
          <w:p w14:paraId="165257F2" w14:textId="77777777" w:rsidR="001E2050" w:rsidRPr="00D157B0" w:rsidRDefault="001E2050" w:rsidP="006D16DA">
            <w:pPr>
              <w:rPr>
                <w:rFonts w:ascii="Calibri" w:hAnsi="Calibri" w:cs="Calibri"/>
                <w:sz w:val="22"/>
                <w:szCs w:val="22"/>
              </w:rPr>
            </w:pPr>
            <w:r w:rsidRPr="00D157B0">
              <w:rPr>
                <w:rFonts w:ascii="Calibri" w:hAnsi="Calibri" w:cs="Calibri"/>
                <w:i/>
                <w:iCs/>
                <w:sz w:val="22"/>
                <w:szCs w:val="22"/>
              </w:rPr>
              <w:t>Attribuutnaam</w:t>
            </w:r>
          </w:p>
        </w:tc>
        <w:tc>
          <w:tcPr>
            <w:tcW w:w="4230" w:type="dxa"/>
            <w:tcBorders>
              <w:top w:val="nil"/>
              <w:left w:val="nil"/>
              <w:bottom w:val="nil"/>
              <w:right w:val="nil"/>
            </w:tcBorders>
          </w:tcPr>
          <w:p w14:paraId="70048B7E" w14:textId="77777777" w:rsidR="001E2050" w:rsidRPr="00D157B0" w:rsidRDefault="001E2050" w:rsidP="006D16DA">
            <w:pPr>
              <w:rPr>
                <w:rFonts w:ascii="Calibri" w:hAnsi="Calibri" w:cs="Calibri"/>
                <w:sz w:val="22"/>
                <w:szCs w:val="22"/>
              </w:rPr>
            </w:pPr>
            <w:r w:rsidRPr="00D157B0">
              <w:rPr>
                <w:rFonts w:ascii="Calibri" w:hAnsi="Calibri" w:cs="Calibri"/>
                <w:i/>
                <w:iCs/>
                <w:sz w:val="22"/>
                <w:szCs w:val="22"/>
              </w:rPr>
              <w:t>Definitie</w:t>
            </w:r>
          </w:p>
        </w:tc>
        <w:tc>
          <w:tcPr>
            <w:tcW w:w="1080" w:type="dxa"/>
            <w:tcBorders>
              <w:top w:val="nil"/>
              <w:left w:val="nil"/>
              <w:bottom w:val="nil"/>
              <w:right w:val="nil"/>
            </w:tcBorders>
          </w:tcPr>
          <w:p w14:paraId="796863E5" w14:textId="77777777" w:rsidR="001E2050" w:rsidRPr="00D157B0" w:rsidRDefault="001E2050" w:rsidP="006D16DA">
            <w:pPr>
              <w:rPr>
                <w:rFonts w:ascii="Calibri" w:hAnsi="Calibri" w:cs="Calibri"/>
                <w:sz w:val="22"/>
                <w:szCs w:val="22"/>
              </w:rPr>
            </w:pPr>
            <w:r w:rsidRPr="00D157B0">
              <w:rPr>
                <w:rFonts w:ascii="Calibri" w:hAnsi="Calibri" w:cs="Calibri"/>
                <w:i/>
                <w:iCs/>
                <w:sz w:val="22"/>
                <w:szCs w:val="22"/>
              </w:rPr>
              <w:t>Formaat</w:t>
            </w:r>
          </w:p>
        </w:tc>
        <w:tc>
          <w:tcPr>
            <w:tcW w:w="810" w:type="dxa"/>
            <w:tcBorders>
              <w:top w:val="nil"/>
              <w:left w:val="nil"/>
              <w:bottom w:val="nil"/>
              <w:right w:val="nil"/>
            </w:tcBorders>
          </w:tcPr>
          <w:p w14:paraId="34CD4399" w14:textId="77777777" w:rsidR="001E2050" w:rsidRPr="00D157B0" w:rsidRDefault="001E2050" w:rsidP="006D16DA">
            <w:pPr>
              <w:rPr>
                <w:rFonts w:ascii="Calibri" w:hAnsi="Calibri" w:cs="Calibri"/>
                <w:i/>
                <w:iCs/>
                <w:sz w:val="22"/>
                <w:szCs w:val="22"/>
              </w:rPr>
            </w:pPr>
            <w:r w:rsidRPr="00D157B0">
              <w:rPr>
                <w:rFonts w:ascii="Calibri" w:hAnsi="Calibri" w:cs="Calibri"/>
                <w:i/>
                <w:iCs/>
                <w:sz w:val="22"/>
                <w:szCs w:val="22"/>
              </w:rPr>
              <w:t>Kardi-</w:t>
            </w:r>
          </w:p>
          <w:p w14:paraId="41A724B7" w14:textId="77777777" w:rsidR="001E2050" w:rsidRPr="00D157B0" w:rsidRDefault="001E2050" w:rsidP="006D16DA">
            <w:pPr>
              <w:rPr>
                <w:rFonts w:ascii="Calibri" w:hAnsi="Calibri" w:cs="Calibri"/>
                <w:sz w:val="22"/>
                <w:szCs w:val="22"/>
              </w:rPr>
            </w:pPr>
            <w:r w:rsidRPr="00D157B0">
              <w:rPr>
                <w:rFonts w:ascii="Calibri" w:hAnsi="Calibri" w:cs="Calibri"/>
                <w:i/>
                <w:iCs/>
                <w:sz w:val="22"/>
                <w:szCs w:val="22"/>
              </w:rPr>
              <w:t>naliteit</w:t>
            </w:r>
          </w:p>
        </w:tc>
      </w:tr>
      <w:tr w:rsidR="00B90B75" w:rsidRPr="00B90B75" w14:paraId="5E0E33B9" w14:textId="77777777" w:rsidTr="00D157B0">
        <w:tc>
          <w:tcPr>
            <w:tcW w:w="450" w:type="dxa"/>
            <w:tcBorders>
              <w:top w:val="nil"/>
              <w:left w:val="nil"/>
              <w:bottom w:val="nil"/>
              <w:right w:val="nil"/>
            </w:tcBorders>
          </w:tcPr>
          <w:p w14:paraId="2175C597" w14:textId="77777777" w:rsidR="00D157B0" w:rsidRPr="00B90B75" w:rsidRDefault="00D157B0" w:rsidP="001A012C">
            <w:pPr>
              <w:rPr>
                <w:rFonts w:ascii="Calibri" w:hAnsi="Calibri" w:cs="Calibri"/>
                <w:sz w:val="22"/>
                <w:szCs w:val="22"/>
              </w:rPr>
            </w:pPr>
          </w:p>
        </w:tc>
        <w:tc>
          <w:tcPr>
            <w:tcW w:w="2790" w:type="dxa"/>
            <w:gridSpan w:val="2"/>
            <w:tcBorders>
              <w:top w:val="nil"/>
              <w:left w:val="nil"/>
              <w:bottom w:val="nil"/>
              <w:right w:val="nil"/>
            </w:tcBorders>
          </w:tcPr>
          <w:p w14:paraId="3E2A0793" w14:textId="77777777" w:rsidR="00D157B0" w:rsidRPr="00B90B75" w:rsidRDefault="00D157B0" w:rsidP="001A012C">
            <w:pPr>
              <w:rPr>
                <w:rFonts w:ascii="Calibri" w:hAnsi="Calibri" w:cs="Calibri"/>
                <w:sz w:val="22"/>
                <w:szCs w:val="22"/>
              </w:rPr>
            </w:pPr>
            <w:r w:rsidRPr="00B90B75">
              <w:fldChar w:fldCharType="begin" w:fldLock="1"/>
            </w:r>
            <w:r w:rsidRPr="00B90B75">
              <w:instrText xml:space="preserve">MERGEFIELD </w:instrText>
            </w:r>
            <w:r w:rsidRPr="00B90B75">
              <w:rPr>
                <w:rFonts w:ascii="Calibri" w:hAnsi="Calibri" w:cs="Calibri"/>
                <w:sz w:val="22"/>
                <w:szCs w:val="22"/>
              </w:rPr>
              <w:instrText>Att.Name</w:instrText>
            </w:r>
            <w:r w:rsidRPr="00B90B75">
              <w:fldChar w:fldCharType="separate"/>
            </w:r>
            <w:r w:rsidRPr="00B90B75">
              <w:rPr>
                <w:rFonts w:ascii="Calibri" w:hAnsi="Calibri" w:cs="Calibri"/>
                <w:sz w:val="22"/>
                <w:szCs w:val="22"/>
              </w:rPr>
              <w:t>Soort verbintenis</w:t>
            </w:r>
            <w:r w:rsidRPr="00B90B75">
              <w:fldChar w:fldCharType="end"/>
            </w:r>
          </w:p>
        </w:tc>
        <w:tc>
          <w:tcPr>
            <w:tcW w:w="4230" w:type="dxa"/>
            <w:tcBorders>
              <w:top w:val="nil"/>
              <w:left w:val="nil"/>
              <w:bottom w:val="nil"/>
              <w:right w:val="nil"/>
            </w:tcBorders>
          </w:tcPr>
          <w:p w14:paraId="6D716472" w14:textId="77777777" w:rsidR="00D157B0" w:rsidRPr="00B90B75" w:rsidRDefault="00D157B0" w:rsidP="001A012C">
            <w:pPr>
              <w:rPr>
                <w:rFonts w:ascii="Calibri" w:hAnsi="Calibri" w:cs="Calibri"/>
                <w:sz w:val="22"/>
                <w:szCs w:val="22"/>
              </w:rPr>
            </w:pPr>
            <w:r w:rsidRPr="00B90B75">
              <w:fldChar w:fldCharType="begin" w:fldLock="1"/>
            </w:r>
            <w:r w:rsidRPr="00B90B75">
              <w:instrText xml:space="preserve">MERGEFIELD </w:instrText>
            </w:r>
            <w:r w:rsidRPr="00B90B75">
              <w:rPr>
                <w:rFonts w:ascii="Calibri" w:hAnsi="Calibri" w:cs="Calibri"/>
                <w:sz w:val="22"/>
                <w:szCs w:val="22"/>
              </w:rPr>
              <w:instrText>Att.Notes</w:instrText>
            </w:r>
            <w:r w:rsidRPr="00B90B75">
              <w:fldChar w:fldCharType="separate"/>
            </w:r>
            <w:r w:rsidRPr="00B90B75">
              <w:rPr>
                <w:rFonts w:ascii="Calibri" w:hAnsi="Calibri" w:cs="Calibri"/>
                <w:sz w:val="22"/>
                <w:szCs w:val="22"/>
              </w:rPr>
              <w:t>Een aanduiding voor de soort verbintenis die is aangegaan.</w:t>
            </w:r>
            <w:r w:rsidRPr="00B90B75">
              <w:fldChar w:fldCharType="end"/>
            </w:r>
          </w:p>
        </w:tc>
        <w:tc>
          <w:tcPr>
            <w:tcW w:w="1080" w:type="dxa"/>
            <w:tcBorders>
              <w:top w:val="nil"/>
              <w:left w:val="nil"/>
              <w:bottom w:val="nil"/>
              <w:right w:val="nil"/>
            </w:tcBorders>
          </w:tcPr>
          <w:p w14:paraId="322765A5" w14:textId="77777777" w:rsidR="00D157B0" w:rsidRPr="00B90B75" w:rsidRDefault="00D157B0" w:rsidP="001A012C">
            <w:pPr>
              <w:rPr>
                <w:rFonts w:ascii="Calibri" w:hAnsi="Calibri" w:cs="Calibri"/>
                <w:sz w:val="22"/>
                <w:szCs w:val="22"/>
              </w:rPr>
            </w:pPr>
            <w:r w:rsidRPr="00B90B75">
              <w:fldChar w:fldCharType="begin" w:fldLock="1"/>
            </w:r>
            <w:r w:rsidRPr="00B90B75">
              <w:instrText xml:space="preserve">MERGEFIELD </w:instrText>
            </w:r>
            <w:r w:rsidRPr="00B90B75">
              <w:rPr>
                <w:rFonts w:ascii="Calibri" w:hAnsi="Calibri" w:cs="Calibri"/>
                <w:sz w:val="22"/>
                <w:szCs w:val="22"/>
              </w:rPr>
              <w:instrText>Att.Type</w:instrText>
            </w:r>
            <w:r w:rsidRPr="00B90B75">
              <w:fldChar w:fldCharType="separate"/>
            </w:r>
            <w:r w:rsidRPr="00B90B75">
              <w:rPr>
                <w:rFonts w:ascii="Calibri" w:hAnsi="Calibri" w:cs="Calibri"/>
                <w:sz w:val="22"/>
                <w:szCs w:val="22"/>
              </w:rPr>
              <w:t>AN1</w:t>
            </w:r>
            <w:r w:rsidRPr="00B90B75">
              <w:fldChar w:fldCharType="end"/>
            </w:r>
          </w:p>
        </w:tc>
        <w:tc>
          <w:tcPr>
            <w:tcW w:w="810" w:type="dxa"/>
            <w:tcBorders>
              <w:top w:val="nil"/>
              <w:left w:val="nil"/>
              <w:bottom w:val="nil"/>
              <w:right w:val="nil"/>
            </w:tcBorders>
          </w:tcPr>
          <w:p w14:paraId="2C734AED" w14:textId="77777777" w:rsidR="00D157B0" w:rsidRPr="00B90B75" w:rsidRDefault="00D157B0" w:rsidP="001A012C">
            <w:pPr>
              <w:rPr>
                <w:rFonts w:ascii="Calibri" w:hAnsi="Calibri" w:cs="Calibri"/>
                <w:sz w:val="22"/>
                <w:szCs w:val="22"/>
              </w:rPr>
            </w:pPr>
            <w:r w:rsidRPr="00B90B75">
              <w:rPr>
                <w:b/>
                <w:color w:val="FF0000"/>
                <w:u w:val="single"/>
              </w:rPr>
              <w:fldChar w:fldCharType="begin" w:fldLock="1"/>
            </w:r>
            <w:r w:rsidRPr="00B90B75">
              <w:rPr>
                <w:b/>
                <w:color w:val="FF0000"/>
                <w:u w:val="single"/>
              </w:rPr>
              <w:instrText xml:space="preserve">MERGEFIELD </w:instrText>
            </w:r>
            <w:r w:rsidRPr="00B90B75">
              <w:rPr>
                <w:rFonts w:ascii="Calibri" w:hAnsi="Calibri" w:cs="Calibri"/>
                <w:b/>
                <w:color w:val="FF0000"/>
                <w:sz w:val="22"/>
                <w:szCs w:val="22"/>
                <w:u w:val="single"/>
              </w:rPr>
              <w:instrText>Att.LowerBound</w:instrText>
            </w:r>
            <w:r w:rsidRPr="00B90B75">
              <w:rPr>
                <w:b/>
                <w:color w:val="FF0000"/>
                <w:u w:val="single"/>
              </w:rPr>
              <w:fldChar w:fldCharType="separate"/>
            </w:r>
            <w:r w:rsidRPr="00B90B75">
              <w:rPr>
                <w:rFonts w:ascii="Calibri" w:hAnsi="Calibri" w:cs="Calibri"/>
                <w:b/>
                <w:color w:val="FF0000"/>
                <w:sz w:val="22"/>
                <w:szCs w:val="22"/>
                <w:u w:val="single"/>
              </w:rPr>
              <w:t>1</w:t>
            </w:r>
            <w:r w:rsidRPr="00B90B75">
              <w:rPr>
                <w:b/>
                <w:color w:val="FF0000"/>
                <w:u w:val="single"/>
              </w:rPr>
              <w:fldChar w:fldCharType="end"/>
            </w:r>
            <w:r w:rsidRPr="00B90B75">
              <w:rPr>
                <w:rFonts w:ascii="Calibri" w:hAnsi="Calibri" w:cs="Calibri"/>
                <w:sz w:val="22"/>
                <w:szCs w:val="22"/>
              </w:rPr>
              <w:t xml:space="preserve"> - </w:t>
            </w:r>
            <w:r w:rsidRPr="00B90B75">
              <w:rPr>
                <w:rFonts w:ascii="Calibri" w:hAnsi="Calibri" w:cs="Calibri"/>
                <w:sz w:val="22"/>
                <w:szCs w:val="22"/>
              </w:rPr>
              <w:fldChar w:fldCharType="begin" w:fldLock="1"/>
            </w:r>
            <w:r w:rsidRPr="00B90B75">
              <w:rPr>
                <w:rFonts w:ascii="Calibri" w:hAnsi="Calibri" w:cs="Calibri"/>
                <w:sz w:val="22"/>
                <w:szCs w:val="22"/>
              </w:rPr>
              <w:instrText>MERGEFIELD Att.UpperBound</w:instrText>
            </w:r>
            <w:r w:rsidRPr="00B90B75">
              <w:rPr>
                <w:rFonts w:ascii="Calibri" w:hAnsi="Calibri" w:cs="Calibri"/>
                <w:sz w:val="22"/>
                <w:szCs w:val="22"/>
              </w:rPr>
              <w:fldChar w:fldCharType="separate"/>
            </w:r>
            <w:r w:rsidRPr="00B90B75">
              <w:rPr>
                <w:rFonts w:ascii="Calibri" w:hAnsi="Calibri" w:cs="Calibri"/>
                <w:sz w:val="22"/>
                <w:szCs w:val="22"/>
              </w:rPr>
              <w:t>1</w:t>
            </w:r>
            <w:r w:rsidRPr="00B90B75">
              <w:rPr>
                <w:rFonts w:ascii="Calibri" w:hAnsi="Calibri" w:cs="Calibri"/>
                <w:sz w:val="22"/>
                <w:szCs w:val="22"/>
              </w:rPr>
              <w:fldChar w:fldCharType="end"/>
            </w:r>
          </w:p>
        </w:tc>
      </w:tr>
      <w:tr w:rsidR="00B90B75" w:rsidRPr="00B90B75" w14:paraId="08A3ED83" w14:textId="77777777" w:rsidTr="00D157B0">
        <w:tc>
          <w:tcPr>
            <w:tcW w:w="450" w:type="dxa"/>
            <w:tcBorders>
              <w:top w:val="nil"/>
              <w:left w:val="nil"/>
              <w:bottom w:val="nil"/>
              <w:right w:val="nil"/>
            </w:tcBorders>
          </w:tcPr>
          <w:p w14:paraId="61E320F0" w14:textId="77777777" w:rsidR="00D157B0" w:rsidRPr="00B90B75"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61738422" w14:textId="77777777" w:rsidR="00D157B0" w:rsidRPr="00B90B75" w:rsidRDefault="00D157B0" w:rsidP="001A012C">
            <w:pPr>
              <w:rPr>
                <w:rFonts w:ascii="Calibri" w:hAnsi="Calibri" w:cs="Calibri"/>
                <w:color w:val="FF0000"/>
                <w:sz w:val="22"/>
                <w:szCs w:val="22"/>
                <w:u w:val="single"/>
              </w:rPr>
            </w:pPr>
            <w:r w:rsidRPr="00B90B75">
              <w:rPr>
                <w:color w:val="FF0000"/>
                <w:u w:val="single"/>
              </w:rPr>
              <w:fldChar w:fldCharType="begin" w:fldLock="1"/>
            </w:r>
            <w:r w:rsidRPr="00B90B75">
              <w:rPr>
                <w:color w:val="FF0000"/>
                <w:u w:val="single"/>
              </w:rPr>
              <w:instrText xml:space="preserve">MERGEFIELD </w:instrText>
            </w:r>
            <w:r w:rsidRPr="00B90B75">
              <w:rPr>
                <w:rFonts w:ascii="Calibri" w:hAnsi="Calibri" w:cs="Calibri"/>
                <w:color w:val="FF0000"/>
                <w:sz w:val="22"/>
                <w:szCs w:val="22"/>
                <w:u w:val="single"/>
              </w:rPr>
              <w:instrText>Att.Name</w:instrText>
            </w:r>
            <w:r w:rsidRPr="00B90B75">
              <w:rPr>
                <w:color w:val="FF0000"/>
                <w:u w:val="single"/>
              </w:rPr>
              <w:fldChar w:fldCharType="separate"/>
            </w:r>
            <w:r w:rsidRPr="00B90B75">
              <w:rPr>
                <w:rFonts w:ascii="Calibri" w:hAnsi="Calibri" w:cs="Calibri"/>
                <w:color w:val="FF0000"/>
                <w:sz w:val="22"/>
                <w:szCs w:val="22"/>
                <w:u w:val="single"/>
              </w:rPr>
              <w:t>Asymmetrisch?</w:t>
            </w:r>
            <w:r w:rsidRPr="00B90B75">
              <w:rPr>
                <w:color w:val="FF0000"/>
                <w:u w:val="single"/>
              </w:rPr>
              <w:fldChar w:fldCharType="end"/>
            </w:r>
          </w:p>
        </w:tc>
        <w:tc>
          <w:tcPr>
            <w:tcW w:w="4230" w:type="dxa"/>
            <w:tcBorders>
              <w:top w:val="nil"/>
              <w:left w:val="nil"/>
              <w:bottom w:val="nil"/>
              <w:right w:val="nil"/>
            </w:tcBorders>
          </w:tcPr>
          <w:p w14:paraId="27A0EA3D" w14:textId="77777777" w:rsidR="00D157B0" w:rsidRPr="00B90B75" w:rsidRDefault="00D157B0" w:rsidP="001A012C">
            <w:pPr>
              <w:rPr>
                <w:rFonts w:ascii="Calibri" w:hAnsi="Calibri" w:cs="Calibri"/>
                <w:color w:val="FF0000"/>
                <w:sz w:val="22"/>
                <w:szCs w:val="22"/>
                <w:u w:val="single"/>
              </w:rPr>
            </w:pPr>
            <w:r w:rsidRPr="00B90B75">
              <w:rPr>
                <w:color w:val="FF0000"/>
                <w:u w:val="single"/>
              </w:rPr>
              <w:fldChar w:fldCharType="begin" w:fldLock="1"/>
            </w:r>
            <w:r w:rsidRPr="00B90B75">
              <w:rPr>
                <w:color w:val="FF0000"/>
                <w:u w:val="single"/>
              </w:rPr>
              <w:instrText xml:space="preserve">MERGEFIELD </w:instrText>
            </w:r>
            <w:r w:rsidRPr="00B90B75">
              <w:rPr>
                <w:rFonts w:ascii="Calibri" w:hAnsi="Calibri" w:cs="Calibri"/>
                <w:color w:val="FF0000"/>
                <w:sz w:val="22"/>
                <w:szCs w:val="22"/>
                <w:u w:val="single"/>
              </w:rPr>
              <w:instrText>Att.Notes</w:instrText>
            </w:r>
            <w:r w:rsidRPr="00B90B75">
              <w:rPr>
                <w:color w:val="FF0000"/>
                <w:u w:val="single"/>
              </w:rPr>
              <w:fldChar w:fldCharType="separate"/>
            </w:r>
            <w:r w:rsidRPr="00B90B75">
              <w:rPr>
                <w:rFonts w:ascii="Calibri" w:hAnsi="Calibri" w:cs="Calibri"/>
                <w:color w:val="FF0000"/>
                <w:sz w:val="22"/>
                <w:szCs w:val="22"/>
                <w:u w:val="single"/>
              </w:rPr>
              <w:t xml:space="preserve">Deze indicator geeft aan dat er iets aan de hand is met de relatie tussen twee partners omdat een van beiden niet wilt dat bepaalde informatie zichtbaar is. </w:t>
            </w:r>
            <w:r w:rsidRPr="00B90B75">
              <w:rPr>
                <w:color w:val="FF0000"/>
                <w:u w:val="single"/>
              </w:rPr>
              <w:fldChar w:fldCharType="end"/>
            </w:r>
          </w:p>
        </w:tc>
        <w:tc>
          <w:tcPr>
            <w:tcW w:w="1080" w:type="dxa"/>
            <w:tcBorders>
              <w:top w:val="nil"/>
              <w:left w:val="nil"/>
              <w:bottom w:val="nil"/>
              <w:right w:val="nil"/>
            </w:tcBorders>
          </w:tcPr>
          <w:p w14:paraId="6346F07D" w14:textId="77777777" w:rsidR="00D157B0" w:rsidRPr="00B90B75" w:rsidRDefault="00D157B0" w:rsidP="001A012C">
            <w:pPr>
              <w:rPr>
                <w:rFonts w:ascii="Calibri" w:hAnsi="Calibri" w:cs="Calibri"/>
                <w:color w:val="FF0000"/>
                <w:sz w:val="22"/>
                <w:szCs w:val="22"/>
                <w:u w:val="single"/>
              </w:rPr>
            </w:pPr>
            <w:r w:rsidRPr="00B90B75">
              <w:rPr>
                <w:color w:val="FF0000"/>
                <w:u w:val="single"/>
              </w:rPr>
              <w:fldChar w:fldCharType="begin" w:fldLock="1"/>
            </w:r>
            <w:r w:rsidRPr="00B90B75">
              <w:rPr>
                <w:color w:val="FF0000"/>
                <w:u w:val="single"/>
              </w:rPr>
              <w:instrText xml:space="preserve">MERGEFIELD </w:instrText>
            </w:r>
            <w:r w:rsidRPr="00B90B75">
              <w:rPr>
                <w:rFonts w:ascii="Calibri" w:hAnsi="Calibri" w:cs="Calibri"/>
                <w:color w:val="FF0000"/>
                <w:sz w:val="22"/>
                <w:szCs w:val="22"/>
                <w:u w:val="single"/>
              </w:rPr>
              <w:instrText>Att.Type</w:instrText>
            </w:r>
            <w:r w:rsidRPr="00B90B75">
              <w:rPr>
                <w:color w:val="FF0000"/>
                <w:u w:val="single"/>
              </w:rPr>
              <w:fldChar w:fldCharType="separate"/>
            </w:r>
            <w:r w:rsidRPr="00B90B75">
              <w:rPr>
                <w:rFonts w:ascii="Calibri" w:hAnsi="Calibri" w:cs="Calibri"/>
                <w:color w:val="FF0000"/>
                <w:sz w:val="22"/>
                <w:szCs w:val="22"/>
                <w:u w:val="single"/>
              </w:rPr>
              <w:t>Boolean</w:t>
            </w:r>
            <w:r w:rsidRPr="00B90B75">
              <w:rPr>
                <w:color w:val="FF0000"/>
                <w:u w:val="single"/>
              </w:rPr>
              <w:fldChar w:fldCharType="end"/>
            </w:r>
          </w:p>
        </w:tc>
        <w:tc>
          <w:tcPr>
            <w:tcW w:w="810" w:type="dxa"/>
            <w:tcBorders>
              <w:top w:val="nil"/>
              <w:left w:val="nil"/>
              <w:bottom w:val="nil"/>
              <w:right w:val="nil"/>
            </w:tcBorders>
          </w:tcPr>
          <w:p w14:paraId="3384CC72" w14:textId="77777777" w:rsidR="00D157B0" w:rsidRPr="00B90B75" w:rsidRDefault="00D157B0" w:rsidP="001A012C">
            <w:pPr>
              <w:rPr>
                <w:rFonts w:ascii="Calibri" w:hAnsi="Calibri" w:cs="Calibri"/>
                <w:color w:val="FF0000"/>
                <w:sz w:val="22"/>
                <w:szCs w:val="22"/>
                <w:u w:val="single"/>
              </w:rPr>
            </w:pPr>
            <w:r w:rsidRPr="00B90B75">
              <w:rPr>
                <w:color w:val="FF0000"/>
                <w:u w:val="single"/>
              </w:rPr>
              <w:fldChar w:fldCharType="begin" w:fldLock="1"/>
            </w:r>
            <w:r w:rsidRPr="00B90B75">
              <w:rPr>
                <w:color w:val="FF0000"/>
                <w:u w:val="single"/>
              </w:rPr>
              <w:instrText xml:space="preserve">MERGEFIELD </w:instrText>
            </w:r>
            <w:r w:rsidRPr="00B90B75">
              <w:rPr>
                <w:rFonts w:ascii="Calibri" w:hAnsi="Calibri" w:cs="Calibri"/>
                <w:color w:val="FF0000"/>
                <w:sz w:val="22"/>
                <w:szCs w:val="22"/>
                <w:u w:val="single"/>
              </w:rPr>
              <w:instrText>Att.LowerBound</w:instrText>
            </w:r>
            <w:r w:rsidRPr="00B90B75">
              <w:rPr>
                <w:color w:val="FF0000"/>
                <w:u w:val="single"/>
              </w:rPr>
              <w:fldChar w:fldCharType="separate"/>
            </w:r>
            <w:r w:rsidRPr="00B90B75">
              <w:rPr>
                <w:rFonts w:ascii="Calibri" w:hAnsi="Calibri" w:cs="Calibri"/>
                <w:color w:val="FF0000"/>
                <w:sz w:val="22"/>
                <w:szCs w:val="22"/>
                <w:u w:val="single"/>
              </w:rPr>
              <w:t>0</w:t>
            </w:r>
            <w:r w:rsidRPr="00B90B75">
              <w:rPr>
                <w:color w:val="FF0000"/>
                <w:u w:val="single"/>
              </w:rPr>
              <w:fldChar w:fldCharType="end"/>
            </w:r>
            <w:r w:rsidRPr="00B90B75">
              <w:rPr>
                <w:rFonts w:ascii="Calibri" w:hAnsi="Calibri" w:cs="Calibri"/>
                <w:color w:val="FF0000"/>
                <w:sz w:val="22"/>
                <w:szCs w:val="22"/>
                <w:u w:val="single"/>
              </w:rPr>
              <w:t xml:space="preserve"> - </w:t>
            </w:r>
            <w:r w:rsidRPr="00B90B75">
              <w:rPr>
                <w:rFonts w:ascii="Calibri" w:hAnsi="Calibri" w:cs="Calibri"/>
                <w:color w:val="FF0000"/>
                <w:sz w:val="22"/>
                <w:szCs w:val="22"/>
                <w:u w:val="single"/>
              </w:rPr>
              <w:fldChar w:fldCharType="begin" w:fldLock="1"/>
            </w:r>
            <w:r w:rsidRPr="00B90B75">
              <w:rPr>
                <w:rFonts w:ascii="Calibri" w:hAnsi="Calibri" w:cs="Calibri"/>
                <w:color w:val="FF0000"/>
                <w:sz w:val="22"/>
                <w:szCs w:val="22"/>
                <w:u w:val="single"/>
              </w:rPr>
              <w:instrText>MERGEFIELD Att.UpperBound</w:instrText>
            </w:r>
            <w:r w:rsidRPr="00B90B75">
              <w:rPr>
                <w:rFonts w:ascii="Calibri" w:hAnsi="Calibri" w:cs="Calibri"/>
                <w:color w:val="FF0000"/>
                <w:sz w:val="22"/>
                <w:szCs w:val="22"/>
                <w:u w:val="single"/>
              </w:rPr>
              <w:fldChar w:fldCharType="separate"/>
            </w:r>
            <w:r w:rsidRPr="00B90B75">
              <w:rPr>
                <w:rFonts w:ascii="Calibri" w:hAnsi="Calibri" w:cs="Calibri"/>
                <w:color w:val="FF0000"/>
                <w:sz w:val="22"/>
                <w:szCs w:val="22"/>
                <w:u w:val="single"/>
              </w:rPr>
              <w:t>1</w:t>
            </w:r>
            <w:r w:rsidRPr="00B90B75">
              <w:rPr>
                <w:rFonts w:ascii="Calibri" w:hAnsi="Calibri" w:cs="Calibri"/>
                <w:color w:val="FF0000"/>
                <w:sz w:val="22"/>
                <w:szCs w:val="22"/>
                <w:u w:val="single"/>
              </w:rPr>
              <w:fldChar w:fldCharType="end"/>
            </w:r>
          </w:p>
        </w:tc>
      </w:tr>
      <w:tr w:rsidR="00B90B75" w:rsidRPr="00705A46" w14:paraId="1293F447" w14:textId="77777777" w:rsidTr="00D157B0">
        <w:tc>
          <w:tcPr>
            <w:tcW w:w="450" w:type="dxa"/>
            <w:tcBorders>
              <w:top w:val="nil"/>
              <w:left w:val="nil"/>
              <w:bottom w:val="nil"/>
              <w:right w:val="nil"/>
            </w:tcBorders>
          </w:tcPr>
          <w:p w14:paraId="13DB61A1" w14:textId="77777777" w:rsidR="00D157B0" w:rsidRPr="00705A46" w:rsidRDefault="00D157B0" w:rsidP="001A012C">
            <w:pPr>
              <w:rPr>
                <w:rFonts w:ascii="Calibri" w:hAnsi="Calibri" w:cs="Calibri"/>
                <w:sz w:val="22"/>
                <w:szCs w:val="22"/>
              </w:rPr>
            </w:pPr>
          </w:p>
        </w:tc>
        <w:tc>
          <w:tcPr>
            <w:tcW w:w="2790" w:type="dxa"/>
            <w:gridSpan w:val="2"/>
            <w:tcBorders>
              <w:top w:val="nil"/>
              <w:left w:val="nil"/>
              <w:bottom w:val="nil"/>
              <w:right w:val="nil"/>
            </w:tcBorders>
          </w:tcPr>
          <w:p w14:paraId="623D2950" w14:textId="77777777" w:rsidR="00D157B0" w:rsidRPr="00705A46" w:rsidRDefault="00D157B0" w:rsidP="001A012C">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Att.Name</w:instrText>
            </w:r>
            <w:r w:rsidRPr="00705A46">
              <w:fldChar w:fldCharType="separate"/>
            </w:r>
            <w:r w:rsidRPr="00705A46">
              <w:rPr>
                <w:rFonts w:ascii="Calibri" w:hAnsi="Calibri" w:cs="Calibri"/>
                <w:sz w:val="22"/>
                <w:szCs w:val="22"/>
              </w:rPr>
              <w:t>Huwelijkssluiting/aangaan geregistreerd partnerschap</w:t>
            </w:r>
            <w:r w:rsidRPr="00705A46">
              <w:fldChar w:fldCharType="end"/>
            </w:r>
          </w:p>
        </w:tc>
        <w:tc>
          <w:tcPr>
            <w:tcW w:w="4230" w:type="dxa"/>
            <w:tcBorders>
              <w:top w:val="nil"/>
              <w:left w:val="nil"/>
              <w:bottom w:val="nil"/>
              <w:right w:val="nil"/>
            </w:tcBorders>
          </w:tcPr>
          <w:p w14:paraId="53177A20" w14:textId="77777777" w:rsidR="00B90B75" w:rsidRPr="00705A46" w:rsidRDefault="00B90B75" w:rsidP="00B90B75">
            <w:pPr>
              <w:autoSpaceDE w:val="0"/>
              <w:autoSpaceDN w:val="0"/>
              <w:adjustRightInd w:val="0"/>
              <w:spacing w:line="240" w:lineRule="auto"/>
              <w:contextualSpacing w:val="0"/>
              <w:rPr>
                <w:rFonts w:ascii="Segoe UI" w:eastAsia="Calibri" w:hAnsi="Segoe UI" w:cs="Segoe UI"/>
              </w:rPr>
            </w:pPr>
            <w:r w:rsidRPr="00705A46">
              <w:rPr>
                <w:rFonts w:ascii="Calibri" w:hAnsi="Calibri" w:cs="Calibri"/>
                <w:sz w:val="22"/>
                <w:szCs w:val="22"/>
              </w:rPr>
              <w:t>Gegevens over het gesloten huwelijk of het aangegane geregistreerd partnerschap</w:t>
            </w:r>
            <w:r w:rsidRPr="00705A46">
              <w:rPr>
                <w:rFonts w:ascii="Segoe UI" w:eastAsia="Calibri" w:hAnsi="Segoe UI" w:cs="Segoe UI"/>
              </w:rPr>
              <w:t>.</w:t>
            </w:r>
          </w:p>
          <w:p w14:paraId="5F66DB5F" w14:textId="1034C287" w:rsidR="00D157B0" w:rsidRPr="00705A46" w:rsidRDefault="00D157B0" w:rsidP="001A012C">
            <w:pPr>
              <w:rPr>
                <w:rFonts w:ascii="Calibri" w:hAnsi="Calibri" w:cs="Calibri"/>
                <w:sz w:val="22"/>
                <w:szCs w:val="22"/>
              </w:rPr>
            </w:pPr>
          </w:p>
        </w:tc>
        <w:tc>
          <w:tcPr>
            <w:tcW w:w="1080" w:type="dxa"/>
            <w:tcBorders>
              <w:top w:val="nil"/>
              <w:left w:val="nil"/>
              <w:bottom w:val="nil"/>
              <w:right w:val="nil"/>
            </w:tcBorders>
          </w:tcPr>
          <w:p w14:paraId="07FAA847" w14:textId="77777777" w:rsidR="00D157B0" w:rsidRPr="00705A46" w:rsidRDefault="00D157B0" w:rsidP="001A012C">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Att.Type</w:instrText>
            </w:r>
            <w:r w:rsidRPr="00705A46">
              <w:fldChar w:fldCharType="separate"/>
            </w:r>
            <w:r w:rsidRPr="00705A46">
              <w:rPr>
                <w:rFonts w:ascii="Calibri" w:hAnsi="Calibri" w:cs="Calibri"/>
                <w:sz w:val="22"/>
                <w:szCs w:val="22"/>
              </w:rPr>
              <w:t>Sluiting/aangaan HUWELIJK/GEREGISTREERD PARTNERSCHAP</w:t>
            </w:r>
            <w:r w:rsidRPr="00705A46">
              <w:fldChar w:fldCharType="end"/>
            </w:r>
          </w:p>
        </w:tc>
        <w:tc>
          <w:tcPr>
            <w:tcW w:w="810" w:type="dxa"/>
            <w:tcBorders>
              <w:top w:val="nil"/>
              <w:left w:val="nil"/>
              <w:bottom w:val="nil"/>
              <w:right w:val="nil"/>
            </w:tcBorders>
          </w:tcPr>
          <w:p w14:paraId="36165A53" w14:textId="77777777" w:rsidR="00D157B0" w:rsidRPr="00705A46" w:rsidRDefault="00D157B0" w:rsidP="001A012C">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Att.LowerBound</w:instrText>
            </w:r>
            <w:r w:rsidRPr="00705A46">
              <w:fldChar w:fldCharType="separate"/>
            </w:r>
            <w:r w:rsidRPr="00705A46">
              <w:rPr>
                <w:rFonts w:ascii="Calibri" w:hAnsi="Calibri" w:cs="Calibri"/>
                <w:sz w:val="22"/>
                <w:szCs w:val="22"/>
              </w:rPr>
              <w:t>0</w:t>
            </w:r>
            <w:r w:rsidRPr="00705A46">
              <w:fldChar w:fldCharType="end"/>
            </w:r>
            <w:r w:rsidRPr="00705A46">
              <w:rPr>
                <w:rFonts w:ascii="Calibri" w:hAnsi="Calibri" w:cs="Calibri"/>
                <w:sz w:val="22"/>
                <w:szCs w:val="22"/>
              </w:rPr>
              <w:t xml:space="preserve"> - </w:t>
            </w:r>
            <w:r w:rsidRPr="00705A46">
              <w:rPr>
                <w:rFonts w:ascii="Calibri" w:hAnsi="Calibri" w:cs="Calibri"/>
                <w:sz w:val="22"/>
                <w:szCs w:val="22"/>
              </w:rPr>
              <w:fldChar w:fldCharType="begin" w:fldLock="1"/>
            </w:r>
            <w:r w:rsidRPr="00705A46">
              <w:rPr>
                <w:rFonts w:ascii="Calibri" w:hAnsi="Calibri" w:cs="Calibri"/>
                <w:sz w:val="22"/>
                <w:szCs w:val="22"/>
              </w:rPr>
              <w:instrText>MERGEFIELD Att.UpperBound</w:instrText>
            </w:r>
            <w:r w:rsidRPr="00705A46">
              <w:rPr>
                <w:rFonts w:ascii="Calibri" w:hAnsi="Calibri" w:cs="Calibri"/>
                <w:sz w:val="22"/>
                <w:szCs w:val="22"/>
              </w:rPr>
              <w:fldChar w:fldCharType="separate"/>
            </w:r>
            <w:r w:rsidRPr="00705A46">
              <w:rPr>
                <w:rFonts w:ascii="Calibri" w:hAnsi="Calibri" w:cs="Calibri"/>
                <w:sz w:val="22"/>
                <w:szCs w:val="22"/>
              </w:rPr>
              <w:t>1</w:t>
            </w:r>
            <w:r w:rsidRPr="00705A46">
              <w:rPr>
                <w:rFonts w:ascii="Calibri" w:hAnsi="Calibri" w:cs="Calibri"/>
                <w:sz w:val="22"/>
                <w:szCs w:val="22"/>
              </w:rPr>
              <w:fldChar w:fldCharType="end"/>
            </w:r>
          </w:p>
        </w:tc>
      </w:tr>
      <w:tr w:rsidR="00D157B0" w14:paraId="06A1B438" w14:textId="77777777" w:rsidTr="00D157B0">
        <w:tc>
          <w:tcPr>
            <w:tcW w:w="450" w:type="dxa"/>
            <w:tcBorders>
              <w:top w:val="nil"/>
              <w:left w:val="nil"/>
              <w:bottom w:val="nil"/>
              <w:right w:val="nil"/>
            </w:tcBorders>
          </w:tcPr>
          <w:p w14:paraId="510EFE44" w14:textId="77777777" w:rsidR="00D157B0" w:rsidRDefault="00D157B0" w:rsidP="001A012C">
            <w:pPr>
              <w:rPr>
                <w:rFonts w:ascii="Calibri" w:hAnsi="Calibri" w:cs="Calibri"/>
                <w:color w:val="0F0F0F"/>
                <w:sz w:val="22"/>
                <w:szCs w:val="22"/>
              </w:rPr>
            </w:pPr>
          </w:p>
        </w:tc>
        <w:tc>
          <w:tcPr>
            <w:tcW w:w="2790" w:type="dxa"/>
            <w:gridSpan w:val="2"/>
            <w:tcBorders>
              <w:top w:val="nil"/>
              <w:left w:val="nil"/>
              <w:bottom w:val="nil"/>
              <w:right w:val="nil"/>
            </w:tcBorders>
          </w:tcPr>
          <w:p w14:paraId="473D5291" w14:textId="77777777" w:rsidR="00D157B0" w:rsidRPr="00945D73" w:rsidRDefault="00D157B0" w:rsidP="001A012C">
            <w:pPr>
              <w:rPr>
                <w:rFonts w:ascii="Calibri" w:hAnsi="Calibri"/>
                <w:sz w:val="22"/>
              </w:rPr>
            </w:pPr>
            <w:r>
              <w:rPr>
                <w:rFonts w:ascii="Calibri" w:hAnsi="Calibri"/>
                <w:sz w:val="22"/>
              </w:rPr>
              <w:t xml:space="preserve">- Datum </w:t>
            </w:r>
            <w:r w:rsidRPr="00017C06">
              <w:rPr>
                <w:rFonts w:ascii="Calibri" w:hAnsi="Calibri"/>
                <w:color w:val="FF0000"/>
                <w:sz w:val="22"/>
                <w:u w:val="single"/>
              </w:rPr>
              <w:t xml:space="preserve">aanvang </w:t>
            </w:r>
            <w:r>
              <w:rPr>
                <w:rFonts w:ascii="Calibri" w:hAnsi="Calibri"/>
                <w:sz w:val="22"/>
              </w:rPr>
              <w:t xml:space="preserve"> </w:t>
            </w:r>
          </w:p>
        </w:tc>
        <w:tc>
          <w:tcPr>
            <w:tcW w:w="4230" w:type="dxa"/>
            <w:tcBorders>
              <w:top w:val="nil"/>
              <w:left w:val="nil"/>
              <w:bottom w:val="nil"/>
              <w:right w:val="nil"/>
            </w:tcBorders>
          </w:tcPr>
          <w:p w14:paraId="169552AE" w14:textId="77777777" w:rsidR="00D157B0" w:rsidRPr="002325F2" w:rsidRDefault="00D157B0" w:rsidP="001A012C">
            <w:pPr>
              <w:rPr>
                <w:rFonts w:ascii="Calibri" w:hAnsi="Calibri"/>
                <w:sz w:val="22"/>
              </w:rPr>
            </w:pPr>
            <w:r w:rsidRPr="002325F2">
              <w:rPr>
                <w:rFonts w:ascii="Calibri" w:hAnsi="Calibri"/>
                <w:sz w:val="22"/>
              </w:rPr>
              <w:t>De datum waarop het huwelijk is gesloten, dan wel het geregistreerd partnerschap is aangegaan.</w:t>
            </w:r>
          </w:p>
        </w:tc>
        <w:tc>
          <w:tcPr>
            <w:tcW w:w="1080" w:type="dxa"/>
            <w:tcBorders>
              <w:top w:val="nil"/>
              <w:left w:val="nil"/>
              <w:bottom w:val="nil"/>
              <w:right w:val="nil"/>
            </w:tcBorders>
          </w:tcPr>
          <w:p w14:paraId="7991940E" w14:textId="16EF77A6" w:rsidR="00D157B0" w:rsidRPr="00017C06" w:rsidRDefault="002B3257" w:rsidP="001A012C">
            <w:pPr>
              <w:rPr>
                <w:rFonts w:ascii="Calibri" w:hAnsi="Calibri"/>
                <w:sz w:val="22"/>
                <w:u w:val="single"/>
              </w:rPr>
            </w:pPr>
            <w:r>
              <w:rPr>
                <w:rFonts w:ascii="Calibri" w:hAnsi="Calibri"/>
                <w:color w:val="FF0000"/>
                <w:sz w:val="22"/>
                <w:u w:val="single"/>
              </w:rPr>
              <w:t>DatumMogelijkOnbekend</w:t>
            </w:r>
          </w:p>
        </w:tc>
        <w:tc>
          <w:tcPr>
            <w:tcW w:w="810" w:type="dxa"/>
            <w:tcBorders>
              <w:top w:val="nil"/>
              <w:left w:val="nil"/>
              <w:bottom w:val="nil"/>
              <w:right w:val="nil"/>
            </w:tcBorders>
          </w:tcPr>
          <w:p w14:paraId="60E9DBCA" w14:textId="77777777" w:rsidR="00D157B0" w:rsidRPr="00945D73" w:rsidRDefault="00D157B0" w:rsidP="001A012C">
            <w:pPr>
              <w:rPr>
                <w:rFonts w:ascii="Calibri" w:hAnsi="Calibri"/>
                <w:sz w:val="22"/>
              </w:rPr>
            </w:pPr>
            <w:r>
              <w:rPr>
                <w:rFonts w:ascii="Calibri" w:hAnsi="Calibri"/>
                <w:sz w:val="22"/>
              </w:rPr>
              <w:t>1 - 1</w:t>
            </w:r>
          </w:p>
        </w:tc>
      </w:tr>
      <w:tr w:rsidR="00017C06" w:rsidRPr="00017C06" w14:paraId="1544682C" w14:textId="77777777" w:rsidTr="00D157B0">
        <w:tc>
          <w:tcPr>
            <w:tcW w:w="450" w:type="dxa"/>
            <w:tcBorders>
              <w:top w:val="nil"/>
              <w:left w:val="nil"/>
              <w:bottom w:val="nil"/>
              <w:right w:val="nil"/>
            </w:tcBorders>
          </w:tcPr>
          <w:p w14:paraId="048B8809" w14:textId="77777777" w:rsidR="00D157B0" w:rsidRPr="00017C06"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77EE83E1"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 Gemeente aanvang  </w:t>
            </w:r>
          </w:p>
        </w:tc>
        <w:tc>
          <w:tcPr>
            <w:tcW w:w="4230" w:type="dxa"/>
            <w:tcBorders>
              <w:top w:val="nil"/>
              <w:left w:val="nil"/>
              <w:bottom w:val="nil"/>
              <w:right w:val="nil"/>
            </w:tcBorders>
          </w:tcPr>
          <w:p w14:paraId="14463AF0"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Gemeente waar het huwelijk is gesloten of het geregistreerd partnerschap is aangegaan. </w:t>
            </w:r>
          </w:p>
        </w:tc>
        <w:tc>
          <w:tcPr>
            <w:tcW w:w="1080" w:type="dxa"/>
            <w:tcBorders>
              <w:top w:val="nil"/>
              <w:left w:val="nil"/>
              <w:bottom w:val="nil"/>
              <w:right w:val="nil"/>
            </w:tcBorders>
          </w:tcPr>
          <w:p w14:paraId="654FC7C0" w14:textId="77777777" w:rsidR="00D157B0" w:rsidRPr="00017C06" w:rsidRDefault="00D157B0" w:rsidP="001A012C">
            <w:pPr>
              <w:rPr>
                <w:rFonts w:ascii="Calibri" w:hAnsi="Calibri"/>
                <w:color w:val="FF0000"/>
                <w:sz w:val="22"/>
                <w:u w:val="single"/>
              </w:rPr>
            </w:pPr>
          </w:p>
        </w:tc>
        <w:tc>
          <w:tcPr>
            <w:tcW w:w="810" w:type="dxa"/>
            <w:tcBorders>
              <w:top w:val="nil"/>
              <w:left w:val="nil"/>
              <w:bottom w:val="nil"/>
              <w:right w:val="nil"/>
            </w:tcBorders>
          </w:tcPr>
          <w:p w14:paraId="40AF044A"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0 - 1</w:t>
            </w:r>
          </w:p>
        </w:tc>
      </w:tr>
      <w:tr w:rsidR="00017C06" w:rsidRPr="00017C06" w14:paraId="327B05B2" w14:textId="77777777" w:rsidTr="00D157B0">
        <w:tc>
          <w:tcPr>
            <w:tcW w:w="450" w:type="dxa"/>
            <w:tcBorders>
              <w:top w:val="nil"/>
              <w:left w:val="nil"/>
              <w:bottom w:val="nil"/>
              <w:right w:val="nil"/>
            </w:tcBorders>
          </w:tcPr>
          <w:p w14:paraId="7C5D18ED" w14:textId="77777777" w:rsidR="00D157B0" w:rsidRPr="00017C06"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1A923E1A"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 Buitenlandse plaats aanvang  </w:t>
            </w:r>
          </w:p>
        </w:tc>
        <w:tc>
          <w:tcPr>
            <w:tcW w:w="4230" w:type="dxa"/>
            <w:tcBorders>
              <w:top w:val="nil"/>
              <w:left w:val="nil"/>
              <w:bottom w:val="nil"/>
              <w:right w:val="nil"/>
            </w:tcBorders>
          </w:tcPr>
          <w:p w14:paraId="7765249D"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Buitenlandse plaats waar het huwelijk is gesloten of het geregistreerd partnerschap is aangegaan. </w:t>
            </w:r>
          </w:p>
        </w:tc>
        <w:tc>
          <w:tcPr>
            <w:tcW w:w="1080" w:type="dxa"/>
            <w:tcBorders>
              <w:top w:val="nil"/>
              <w:left w:val="nil"/>
              <w:bottom w:val="nil"/>
              <w:right w:val="nil"/>
            </w:tcBorders>
          </w:tcPr>
          <w:p w14:paraId="7E3A8B93"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AN40</w:t>
            </w:r>
          </w:p>
        </w:tc>
        <w:tc>
          <w:tcPr>
            <w:tcW w:w="810" w:type="dxa"/>
            <w:tcBorders>
              <w:top w:val="nil"/>
              <w:left w:val="nil"/>
              <w:bottom w:val="nil"/>
              <w:right w:val="nil"/>
            </w:tcBorders>
          </w:tcPr>
          <w:p w14:paraId="27097FDD"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0 - 1</w:t>
            </w:r>
          </w:p>
        </w:tc>
      </w:tr>
      <w:tr w:rsidR="00D157B0" w14:paraId="36540232" w14:textId="77777777" w:rsidTr="00D157B0">
        <w:tc>
          <w:tcPr>
            <w:tcW w:w="450" w:type="dxa"/>
            <w:tcBorders>
              <w:top w:val="nil"/>
              <w:left w:val="nil"/>
              <w:bottom w:val="nil"/>
              <w:right w:val="nil"/>
            </w:tcBorders>
          </w:tcPr>
          <w:p w14:paraId="34965149" w14:textId="77777777" w:rsidR="00D157B0" w:rsidRDefault="00D157B0" w:rsidP="001A012C">
            <w:pPr>
              <w:rPr>
                <w:rFonts w:ascii="Calibri" w:hAnsi="Calibri" w:cs="Calibri"/>
                <w:color w:val="0F0F0F"/>
                <w:sz w:val="22"/>
                <w:szCs w:val="22"/>
              </w:rPr>
            </w:pPr>
          </w:p>
        </w:tc>
        <w:tc>
          <w:tcPr>
            <w:tcW w:w="2790" w:type="dxa"/>
            <w:gridSpan w:val="2"/>
            <w:tcBorders>
              <w:top w:val="nil"/>
              <w:left w:val="nil"/>
              <w:bottom w:val="nil"/>
              <w:right w:val="nil"/>
            </w:tcBorders>
          </w:tcPr>
          <w:p w14:paraId="05B92C46" w14:textId="77777777" w:rsidR="00D157B0" w:rsidRPr="00945D73" w:rsidRDefault="00D157B0" w:rsidP="001A012C">
            <w:pPr>
              <w:rPr>
                <w:rFonts w:ascii="Calibri" w:hAnsi="Calibri"/>
                <w:sz w:val="22"/>
              </w:rPr>
            </w:pPr>
            <w:r>
              <w:rPr>
                <w:rFonts w:ascii="Calibri" w:hAnsi="Calibri"/>
                <w:sz w:val="22"/>
              </w:rPr>
              <w:t>- Land</w:t>
            </w:r>
            <w:r w:rsidRPr="00017C06">
              <w:rPr>
                <w:rFonts w:ascii="Calibri" w:hAnsi="Calibri"/>
                <w:color w:val="FF0000"/>
                <w:sz w:val="22"/>
                <w:u w:val="single"/>
              </w:rPr>
              <w:t>/gebied aanvang</w:t>
            </w:r>
            <w:r>
              <w:rPr>
                <w:rFonts w:ascii="Calibri" w:hAnsi="Calibri"/>
                <w:sz w:val="22"/>
              </w:rPr>
              <w:t xml:space="preserve">  </w:t>
            </w:r>
          </w:p>
        </w:tc>
        <w:tc>
          <w:tcPr>
            <w:tcW w:w="4230" w:type="dxa"/>
            <w:tcBorders>
              <w:top w:val="nil"/>
              <w:left w:val="nil"/>
              <w:bottom w:val="nil"/>
              <w:right w:val="nil"/>
            </w:tcBorders>
          </w:tcPr>
          <w:p w14:paraId="2BE4293C" w14:textId="77777777" w:rsidR="00D157B0" w:rsidRPr="00017C06" w:rsidRDefault="00D157B0" w:rsidP="001A012C">
            <w:pPr>
              <w:rPr>
                <w:rFonts w:ascii="Calibri" w:hAnsi="Calibri"/>
                <w:sz w:val="22"/>
                <w:u w:val="single"/>
              </w:rPr>
            </w:pPr>
            <w:r w:rsidRPr="00017C06">
              <w:rPr>
                <w:rFonts w:ascii="Calibri" w:hAnsi="Calibri"/>
                <w:color w:val="FF0000"/>
                <w:sz w:val="22"/>
                <w:u w:val="single"/>
              </w:rPr>
              <w:t>Land of gebied waar het huwelijk is gesloten of het geregistreerd partnerschap is aangegaan.</w:t>
            </w:r>
          </w:p>
        </w:tc>
        <w:tc>
          <w:tcPr>
            <w:tcW w:w="1080" w:type="dxa"/>
            <w:tcBorders>
              <w:top w:val="nil"/>
              <w:left w:val="nil"/>
              <w:bottom w:val="nil"/>
              <w:right w:val="nil"/>
            </w:tcBorders>
          </w:tcPr>
          <w:p w14:paraId="6B0EB84A" w14:textId="77777777" w:rsidR="00D157B0" w:rsidRPr="00945D73" w:rsidRDefault="00D157B0" w:rsidP="001A012C">
            <w:pPr>
              <w:rPr>
                <w:rFonts w:ascii="Calibri" w:hAnsi="Calibri"/>
                <w:sz w:val="22"/>
              </w:rPr>
            </w:pPr>
            <w:r>
              <w:rPr>
                <w:rFonts w:ascii="Calibri" w:hAnsi="Calibri"/>
                <w:sz w:val="22"/>
              </w:rPr>
              <w:t>LAND</w:t>
            </w:r>
          </w:p>
        </w:tc>
        <w:tc>
          <w:tcPr>
            <w:tcW w:w="810" w:type="dxa"/>
            <w:tcBorders>
              <w:top w:val="nil"/>
              <w:left w:val="nil"/>
              <w:bottom w:val="nil"/>
              <w:right w:val="nil"/>
            </w:tcBorders>
          </w:tcPr>
          <w:p w14:paraId="2EC0D264" w14:textId="75449B16" w:rsidR="00D157B0" w:rsidRPr="00945D73" w:rsidRDefault="00017C06" w:rsidP="001A012C">
            <w:pPr>
              <w:rPr>
                <w:rFonts w:ascii="Calibri" w:hAnsi="Calibri"/>
                <w:sz w:val="22"/>
              </w:rPr>
            </w:pPr>
            <w:r>
              <w:rPr>
                <w:rFonts w:ascii="Calibri" w:hAnsi="Calibri"/>
                <w:sz w:val="22"/>
              </w:rPr>
              <w:t>1</w:t>
            </w:r>
            <w:r w:rsidR="00D157B0">
              <w:rPr>
                <w:rFonts w:ascii="Calibri" w:hAnsi="Calibri"/>
                <w:sz w:val="22"/>
              </w:rPr>
              <w:t xml:space="preserve"> - 1</w:t>
            </w:r>
          </w:p>
        </w:tc>
      </w:tr>
      <w:tr w:rsidR="00017C06" w:rsidRPr="00017C06" w14:paraId="7E1ABE87" w14:textId="77777777" w:rsidTr="00D157B0">
        <w:tc>
          <w:tcPr>
            <w:tcW w:w="450" w:type="dxa"/>
            <w:tcBorders>
              <w:top w:val="nil"/>
              <w:left w:val="nil"/>
              <w:bottom w:val="nil"/>
              <w:right w:val="nil"/>
            </w:tcBorders>
          </w:tcPr>
          <w:p w14:paraId="4FE51706" w14:textId="77777777" w:rsidR="00D157B0" w:rsidRPr="00017C06"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22B1195F"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 Buitenlandse regio aanvang  </w:t>
            </w:r>
          </w:p>
        </w:tc>
        <w:tc>
          <w:tcPr>
            <w:tcW w:w="4230" w:type="dxa"/>
            <w:tcBorders>
              <w:top w:val="nil"/>
              <w:left w:val="nil"/>
              <w:bottom w:val="nil"/>
              <w:right w:val="nil"/>
            </w:tcBorders>
          </w:tcPr>
          <w:p w14:paraId="7F272354"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Buitenlandse regio waar het huwelijk is gesloten of het geregistreerd partnerschap is aangegaan. </w:t>
            </w:r>
          </w:p>
        </w:tc>
        <w:tc>
          <w:tcPr>
            <w:tcW w:w="1080" w:type="dxa"/>
            <w:tcBorders>
              <w:top w:val="nil"/>
              <w:left w:val="nil"/>
              <w:bottom w:val="nil"/>
              <w:right w:val="nil"/>
            </w:tcBorders>
          </w:tcPr>
          <w:p w14:paraId="1B835B35"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AN35</w:t>
            </w:r>
          </w:p>
        </w:tc>
        <w:tc>
          <w:tcPr>
            <w:tcW w:w="810" w:type="dxa"/>
            <w:tcBorders>
              <w:top w:val="nil"/>
              <w:left w:val="nil"/>
              <w:bottom w:val="nil"/>
              <w:right w:val="nil"/>
            </w:tcBorders>
          </w:tcPr>
          <w:p w14:paraId="194EC651"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0 - 1</w:t>
            </w:r>
          </w:p>
        </w:tc>
      </w:tr>
      <w:tr w:rsidR="00017C06" w:rsidRPr="00017C06" w14:paraId="452BFD0B" w14:textId="77777777" w:rsidTr="00D157B0">
        <w:tc>
          <w:tcPr>
            <w:tcW w:w="450" w:type="dxa"/>
            <w:tcBorders>
              <w:top w:val="nil"/>
              <w:left w:val="nil"/>
              <w:bottom w:val="nil"/>
              <w:right w:val="nil"/>
            </w:tcBorders>
          </w:tcPr>
          <w:p w14:paraId="630C4E95" w14:textId="77777777" w:rsidR="00D157B0" w:rsidRPr="00017C06"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6A2F889C"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 Omschrijving locatie aanvang  </w:t>
            </w:r>
          </w:p>
        </w:tc>
        <w:tc>
          <w:tcPr>
            <w:tcW w:w="4230" w:type="dxa"/>
            <w:tcBorders>
              <w:top w:val="nil"/>
              <w:left w:val="nil"/>
              <w:bottom w:val="nil"/>
              <w:right w:val="nil"/>
            </w:tcBorders>
          </w:tcPr>
          <w:p w14:paraId="3C98CABF"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Omschrijving van de locatie waar het huwelijk is gesloten of het geregistreerd partnerschap is aangegaan. </w:t>
            </w:r>
          </w:p>
        </w:tc>
        <w:tc>
          <w:tcPr>
            <w:tcW w:w="1080" w:type="dxa"/>
            <w:tcBorders>
              <w:top w:val="nil"/>
              <w:left w:val="nil"/>
              <w:bottom w:val="nil"/>
              <w:right w:val="nil"/>
            </w:tcBorders>
          </w:tcPr>
          <w:p w14:paraId="4CA6E7D0"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AN40</w:t>
            </w:r>
          </w:p>
        </w:tc>
        <w:tc>
          <w:tcPr>
            <w:tcW w:w="810" w:type="dxa"/>
            <w:tcBorders>
              <w:top w:val="nil"/>
              <w:left w:val="nil"/>
              <w:bottom w:val="nil"/>
              <w:right w:val="nil"/>
            </w:tcBorders>
          </w:tcPr>
          <w:p w14:paraId="3A17FC04"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0 - 1</w:t>
            </w:r>
          </w:p>
        </w:tc>
      </w:tr>
      <w:tr w:rsidR="00017C06" w:rsidRPr="00017C06" w14:paraId="261461F0" w14:textId="77777777" w:rsidTr="00D157B0">
        <w:tc>
          <w:tcPr>
            <w:tcW w:w="450" w:type="dxa"/>
            <w:tcBorders>
              <w:top w:val="nil"/>
              <w:left w:val="nil"/>
              <w:bottom w:val="nil"/>
              <w:right w:val="nil"/>
            </w:tcBorders>
          </w:tcPr>
          <w:p w14:paraId="439775CC" w14:textId="77777777" w:rsidR="00D157B0" w:rsidRPr="00017C06"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248EF50B"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 xml:space="preserve">- is gesloten/aagegaan in  WOONPLAATS  </w:t>
            </w:r>
          </w:p>
        </w:tc>
        <w:tc>
          <w:tcPr>
            <w:tcW w:w="4230" w:type="dxa"/>
            <w:tcBorders>
              <w:top w:val="nil"/>
              <w:left w:val="nil"/>
              <w:bottom w:val="nil"/>
              <w:right w:val="nil"/>
            </w:tcBorders>
          </w:tcPr>
          <w:p w14:paraId="1B5B69FC"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De naam van een door het bevoegde gemeentelijk orgaan als zodanig aangewezen gedeelte van het gemeentelijk grondgebied waar het huwelijk is gesloten of het geregistreerd partnerschap is aangegaan.</w:t>
            </w:r>
          </w:p>
        </w:tc>
        <w:tc>
          <w:tcPr>
            <w:tcW w:w="1080" w:type="dxa"/>
            <w:tcBorders>
              <w:top w:val="nil"/>
              <w:left w:val="nil"/>
              <w:bottom w:val="nil"/>
              <w:right w:val="nil"/>
            </w:tcBorders>
          </w:tcPr>
          <w:p w14:paraId="1CFDAADC" w14:textId="77777777" w:rsidR="00D157B0" w:rsidRPr="00017C06" w:rsidRDefault="00D157B0" w:rsidP="001A012C">
            <w:pPr>
              <w:rPr>
                <w:rFonts w:ascii="Calibri" w:hAnsi="Calibri"/>
                <w:color w:val="FF0000"/>
                <w:sz w:val="22"/>
                <w:u w:val="single"/>
              </w:rPr>
            </w:pPr>
          </w:p>
        </w:tc>
        <w:tc>
          <w:tcPr>
            <w:tcW w:w="810" w:type="dxa"/>
            <w:tcBorders>
              <w:top w:val="nil"/>
              <w:left w:val="nil"/>
              <w:bottom w:val="nil"/>
              <w:right w:val="nil"/>
            </w:tcBorders>
          </w:tcPr>
          <w:p w14:paraId="4A908A3F" w14:textId="77777777" w:rsidR="00D157B0" w:rsidRPr="00017C06" w:rsidRDefault="00D157B0" w:rsidP="001A012C">
            <w:pPr>
              <w:rPr>
                <w:rFonts w:ascii="Calibri" w:hAnsi="Calibri"/>
                <w:color w:val="FF0000"/>
                <w:sz w:val="22"/>
                <w:u w:val="single"/>
              </w:rPr>
            </w:pPr>
            <w:r w:rsidRPr="00017C06">
              <w:rPr>
                <w:rFonts w:ascii="Calibri" w:hAnsi="Calibri"/>
                <w:color w:val="FF0000"/>
                <w:sz w:val="22"/>
                <w:u w:val="single"/>
              </w:rPr>
              <w:t>0 - 1</w:t>
            </w:r>
          </w:p>
        </w:tc>
      </w:tr>
      <w:tr w:rsidR="00017C06" w:rsidRPr="00705A46" w14:paraId="786B005E" w14:textId="77777777" w:rsidTr="00D157B0">
        <w:tc>
          <w:tcPr>
            <w:tcW w:w="450" w:type="dxa"/>
            <w:tcBorders>
              <w:top w:val="nil"/>
              <w:left w:val="nil"/>
              <w:bottom w:val="nil"/>
              <w:right w:val="nil"/>
            </w:tcBorders>
          </w:tcPr>
          <w:p w14:paraId="76FDFFDD" w14:textId="77777777" w:rsidR="00D157B0" w:rsidRPr="00705A46" w:rsidRDefault="00D157B0" w:rsidP="001A012C">
            <w:pPr>
              <w:rPr>
                <w:rFonts w:ascii="Calibri" w:hAnsi="Calibri" w:cs="Calibri"/>
                <w:sz w:val="22"/>
                <w:szCs w:val="22"/>
              </w:rPr>
            </w:pPr>
          </w:p>
        </w:tc>
        <w:tc>
          <w:tcPr>
            <w:tcW w:w="2790" w:type="dxa"/>
            <w:gridSpan w:val="2"/>
            <w:tcBorders>
              <w:top w:val="nil"/>
              <w:left w:val="nil"/>
              <w:bottom w:val="nil"/>
              <w:right w:val="nil"/>
            </w:tcBorders>
          </w:tcPr>
          <w:p w14:paraId="094DACA9" w14:textId="77777777" w:rsidR="00D157B0" w:rsidRPr="00705A46" w:rsidRDefault="00D157B0" w:rsidP="001A012C">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Att.Name</w:instrText>
            </w:r>
            <w:r w:rsidRPr="00705A46">
              <w:fldChar w:fldCharType="separate"/>
            </w:r>
            <w:r w:rsidRPr="00705A46">
              <w:rPr>
                <w:rFonts w:ascii="Calibri" w:hAnsi="Calibri" w:cs="Calibri"/>
                <w:sz w:val="22"/>
                <w:szCs w:val="22"/>
              </w:rPr>
              <w:t>Ontbinding huwelijk/geregistreerd partnerschap</w:t>
            </w:r>
            <w:r w:rsidRPr="00705A46">
              <w:fldChar w:fldCharType="end"/>
            </w:r>
          </w:p>
        </w:tc>
        <w:tc>
          <w:tcPr>
            <w:tcW w:w="4230" w:type="dxa"/>
            <w:tcBorders>
              <w:top w:val="nil"/>
              <w:left w:val="nil"/>
              <w:bottom w:val="nil"/>
              <w:right w:val="nil"/>
            </w:tcBorders>
          </w:tcPr>
          <w:p w14:paraId="03E58E1D" w14:textId="3914A801" w:rsidR="00D157B0" w:rsidRPr="00705A46" w:rsidRDefault="00017C06" w:rsidP="001A012C">
            <w:pPr>
              <w:rPr>
                <w:rFonts w:ascii="Calibri" w:hAnsi="Calibri" w:cs="Calibri"/>
                <w:sz w:val="22"/>
                <w:szCs w:val="22"/>
              </w:rPr>
            </w:pPr>
            <w:r w:rsidRPr="00705A46">
              <w:t>Gegevens over het ontbonden huwelijk of geregistreerd partnerschap.</w:t>
            </w:r>
          </w:p>
        </w:tc>
        <w:tc>
          <w:tcPr>
            <w:tcW w:w="1080" w:type="dxa"/>
            <w:tcBorders>
              <w:top w:val="nil"/>
              <w:left w:val="nil"/>
              <w:bottom w:val="nil"/>
              <w:right w:val="nil"/>
            </w:tcBorders>
          </w:tcPr>
          <w:p w14:paraId="1889A34A" w14:textId="77777777" w:rsidR="00D157B0" w:rsidRPr="00705A46" w:rsidRDefault="00D157B0" w:rsidP="001A012C">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Att.Type</w:instrText>
            </w:r>
            <w:r w:rsidRPr="00705A46">
              <w:fldChar w:fldCharType="separate"/>
            </w:r>
            <w:r w:rsidRPr="00705A46">
              <w:rPr>
                <w:rFonts w:ascii="Calibri" w:hAnsi="Calibri" w:cs="Calibri"/>
                <w:sz w:val="22"/>
                <w:szCs w:val="22"/>
              </w:rPr>
              <w:t xml:space="preserve">Ontbinding HUWELIJK/GEREGISTREERD </w:t>
            </w:r>
            <w:r w:rsidRPr="00705A46">
              <w:rPr>
                <w:rFonts w:ascii="Calibri" w:hAnsi="Calibri" w:cs="Calibri"/>
                <w:sz w:val="22"/>
                <w:szCs w:val="22"/>
              </w:rPr>
              <w:lastRenderedPageBreak/>
              <w:t>PARTNERSCHAP</w:t>
            </w:r>
            <w:r w:rsidRPr="00705A46">
              <w:fldChar w:fldCharType="end"/>
            </w:r>
          </w:p>
        </w:tc>
        <w:tc>
          <w:tcPr>
            <w:tcW w:w="810" w:type="dxa"/>
            <w:tcBorders>
              <w:top w:val="nil"/>
              <w:left w:val="nil"/>
              <w:bottom w:val="nil"/>
              <w:right w:val="nil"/>
            </w:tcBorders>
          </w:tcPr>
          <w:p w14:paraId="7349FC8F" w14:textId="77777777" w:rsidR="00D157B0" w:rsidRPr="00705A46" w:rsidRDefault="00D157B0" w:rsidP="001A012C">
            <w:pPr>
              <w:rPr>
                <w:rFonts w:ascii="Calibri" w:hAnsi="Calibri" w:cs="Calibri"/>
                <w:sz w:val="22"/>
                <w:szCs w:val="22"/>
              </w:rPr>
            </w:pPr>
            <w:r w:rsidRPr="00705A46">
              <w:lastRenderedPageBreak/>
              <w:fldChar w:fldCharType="begin" w:fldLock="1"/>
            </w:r>
            <w:r w:rsidRPr="00705A46">
              <w:instrText xml:space="preserve">MERGEFIELD </w:instrText>
            </w:r>
            <w:r w:rsidRPr="00705A46">
              <w:rPr>
                <w:rFonts w:ascii="Calibri" w:hAnsi="Calibri" w:cs="Calibri"/>
                <w:sz w:val="22"/>
                <w:szCs w:val="22"/>
              </w:rPr>
              <w:instrText>Att.LowerBound</w:instrText>
            </w:r>
            <w:r w:rsidRPr="00705A46">
              <w:fldChar w:fldCharType="separate"/>
            </w:r>
            <w:r w:rsidRPr="00705A46">
              <w:rPr>
                <w:rFonts w:ascii="Calibri" w:hAnsi="Calibri" w:cs="Calibri"/>
                <w:sz w:val="22"/>
                <w:szCs w:val="22"/>
              </w:rPr>
              <w:t>0</w:t>
            </w:r>
            <w:r w:rsidRPr="00705A46">
              <w:fldChar w:fldCharType="end"/>
            </w:r>
            <w:r w:rsidRPr="00705A46">
              <w:rPr>
                <w:rFonts w:ascii="Calibri" w:hAnsi="Calibri" w:cs="Calibri"/>
                <w:sz w:val="22"/>
                <w:szCs w:val="22"/>
              </w:rPr>
              <w:t xml:space="preserve"> - </w:t>
            </w:r>
            <w:r w:rsidRPr="00705A46">
              <w:rPr>
                <w:rFonts w:ascii="Calibri" w:hAnsi="Calibri" w:cs="Calibri"/>
                <w:sz w:val="22"/>
                <w:szCs w:val="22"/>
              </w:rPr>
              <w:fldChar w:fldCharType="begin" w:fldLock="1"/>
            </w:r>
            <w:r w:rsidRPr="00705A46">
              <w:rPr>
                <w:rFonts w:ascii="Calibri" w:hAnsi="Calibri" w:cs="Calibri"/>
                <w:sz w:val="22"/>
                <w:szCs w:val="22"/>
              </w:rPr>
              <w:instrText>MERGEFIELD Att.UpperBound</w:instrText>
            </w:r>
            <w:r w:rsidRPr="00705A46">
              <w:rPr>
                <w:rFonts w:ascii="Calibri" w:hAnsi="Calibri" w:cs="Calibri"/>
                <w:sz w:val="22"/>
                <w:szCs w:val="22"/>
              </w:rPr>
              <w:fldChar w:fldCharType="separate"/>
            </w:r>
            <w:r w:rsidRPr="00705A46">
              <w:rPr>
                <w:rFonts w:ascii="Calibri" w:hAnsi="Calibri" w:cs="Calibri"/>
                <w:sz w:val="22"/>
                <w:szCs w:val="22"/>
              </w:rPr>
              <w:t>1</w:t>
            </w:r>
            <w:r w:rsidRPr="00705A46">
              <w:rPr>
                <w:rFonts w:ascii="Calibri" w:hAnsi="Calibri" w:cs="Calibri"/>
                <w:sz w:val="22"/>
                <w:szCs w:val="22"/>
              </w:rPr>
              <w:fldChar w:fldCharType="end"/>
            </w:r>
          </w:p>
        </w:tc>
      </w:tr>
      <w:tr w:rsidR="00D157B0" w14:paraId="52234A3E" w14:textId="77777777" w:rsidTr="00D157B0">
        <w:tc>
          <w:tcPr>
            <w:tcW w:w="450" w:type="dxa"/>
            <w:tcBorders>
              <w:top w:val="nil"/>
              <w:left w:val="nil"/>
              <w:bottom w:val="nil"/>
              <w:right w:val="nil"/>
            </w:tcBorders>
          </w:tcPr>
          <w:p w14:paraId="3BFA111B" w14:textId="77777777" w:rsidR="00D157B0" w:rsidRDefault="00D157B0" w:rsidP="001A012C">
            <w:pPr>
              <w:rPr>
                <w:rFonts w:ascii="Calibri" w:hAnsi="Calibri" w:cs="Calibri"/>
                <w:color w:val="0F0F0F"/>
                <w:sz w:val="22"/>
                <w:szCs w:val="22"/>
              </w:rPr>
            </w:pPr>
          </w:p>
        </w:tc>
        <w:tc>
          <w:tcPr>
            <w:tcW w:w="2790" w:type="dxa"/>
            <w:gridSpan w:val="2"/>
            <w:tcBorders>
              <w:top w:val="nil"/>
              <w:left w:val="nil"/>
              <w:bottom w:val="nil"/>
              <w:right w:val="nil"/>
            </w:tcBorders>
          </w:tcPr>
          <w:p w14:paraId="036F1580" w14:textId="77777777" w:rsidR="00D157B0" w:rsidRPr="00945D73" w:rsidRDefault="00D157B0" w:rsidP="001A012C">
            <w:pPr>
              <w:rPr>
                <w:rFonts w:ascii="Calibri" w:hAnsi="Calibri"/>
                <w:sz w:val="22"/>
              </w:rPr>
            </w:pPr>
            <w:r>
              <w:rPr>
                <w:rFonts w:ascii="Calibri" w:hAnsi="Calibri"/>
                <w:sz w:val="22"/>
              </w:rPr>
              <w:t xml:space="preserve">- Reden </w:t>
            </w:r>
            <w:r w:rsidRPr="00017C06">
              <w:rPr>
                <w:rFonts w:ascii="Calibri" w:hAnsi="Calibri"/>
                <w:color w:val="FF0000"/>
                <w:sz w:val="22"/>
                <w:u w:val="single"/>
              </w:rPr>
              <w:t>einde</w:t>
            </w:r>
            <w:r w:rsidRPr="00017C06">
              <w:rPr>
                <w:rFonts w:ascii="Calibri" w:hAnsi="Calibri"/>
                <w:color w:val="FF0000"/>
                <w:sz w:val="22"/>
              </w:rPr>
              <w:t xml:space="preserve">  </w:t>
            </w:r>
          </w:p>
        </w:tc>
        <w:tc>
          <w:tcPr>
            <w:tcW w:w="4230" w:type="dxa"/>
            <w:tcBorders>
              <w:top w:val="nil"/>
              <w:left w:val="nil"/>
              <w:bottom w:val="nil"/>
              <w:right w:val="nil"/>
            </w:tcBorders>
          </w:tcPr>
          <w:p w14:paraId="57987710" w14:textId="1A71149D" w:rsidR="00D157B0" w:rsidRPr="00AA56B4" w:rsidRDefault="00AA56B4" w:rsidP="001A012C">
            <w:pPr>
              <w:rPr>
                <w:rFonts w:ascii="Calibri" w:hAnsi="Calibri"/>
                <w:sz w:val="22"/>
                <w:u w:val="single"/>
              </w:rPr>
            </w:pPr>
            <w:r w:rsidRPr="00AA56B4">
              <w:rPr>
                <w:rFonts w:ascii="Calibri" w:hAnsi="Calibri"/>
                <w:color w:val="FF0000"/>
                <w:sz w:val="22"/>
                <w:u w:val="single"/>
              </w:rPr>
              <w:t>De code van de reden van ontbinding huwelijk, dan wel beëindiging geregistreerd partnerschap.</w:t>
            </w:r>
          </w:p>
        </w:tc>
        <w:tc>
          <w:tcPr>
            <w:tcW w:w="1080" w:type="dxa"/>
            <w:tcBorders>
              <w:top w:val="nil"/>
              <w:left w:val="nil"/>
              <w:bottom w:val="nil"/>
              <w:right w:val="nil"/>
            </w:tcBorders>
          </w:tcPr>
          <w:p w14:paraId="0F1C770F" w14:textId="5994C7A2" w:rsidR="00D157B0" w:rsidRPr="005762D9" w:rsidRDefault="005762D9" w:rsidP="001A012C">
            <w:pPr>
              <w:rPr>
                <w:rFonts w:ascii="Calibri" w:hAnsi="Calibri"/>
                <w:sz w:val="22"/>
                <w:u w:val="single"/>
              </w:rPr>
            </w:pPr>
            <w:r w:rsidRPr="005762D9">
              <w:rPr>
                <w:rFonts w:ascii="Calibri" w:hAnsi="Calibri"/>
                <w:color w:val="FF0000"/>
                <w:sz w:val="22"/>
                <w:u w:val="single"/>
              </w:rPr>
              <w:t>reden einde relatie</w:t>
            </w:r>
          </w:p>
        </w:tc>
        <w:tc>
          <w:tcPr>
            <w:tcW w:w="810" w:type="dxa"/>
            <w:tcBorders>
              <w:top w:val="nil"/>
              <w:left w:val="nil"/>
              <w:bottom w:val="nil"/>
              <w:right w:val="nil"/>
            </w:tcBorders>
          </w:tcPr>
          <w:p w14:paraId="5210308C" w14:textId="77777777" w:rsidR="00D157B0" w:rsidRPr="00945D73" w:rsidRDefault="00D157B0" w:rsidP="001A012C">
            <w:pPr>
              <w:rPr>
                <w:rFonts w:ascii="Calibri" w:hAnsi="Calibri"/>
                <w:sz w:val="22"/>
              </w:rPr>
            </w:pPr>
            <w:r>
              <w:rPr>
                <w:rFonts w:ascii="Calibri" w:hAnsi="Calibri"/>
                <w:sz w:val="22"/>
              </w:rPr>
              <w:t>1 - 1</w:t>
            </w:r>
          </w:p>
        </w:tc>
      </w:tr>
      <w:tr w:rsidR="00D157B0" w14:paraId="42179907" w14:textId="77777777" w:rsidTr="00D157B0">
        <w:tc>
          <w:tcPr>
            <w:tcW w:w="450" w:type="dxa"/>
            <w:tcBorders>
              <w:top w:val="nil"/>
              <w:left w:val="nil"/>
              <w:bottom w:val="nil"/>
              <w:right w:val="nil"/>
            </w:tcBorders>
          </w:tcPr>
          <w:p w14:paraId="2EE40F21" w14:textId="77777777" w:rsidR="00D157B0" w:rsidRDefault="00D157B0" w:rsidP="001A012C">
            <w:pPr>
              <w:rPr>
                <w:rFonts w:ascii="Calibri" w:hAnsi="Calibri" w:cs="Calibri"/>
                <w:color w:val="0F0F0F"/>
                <w:sz w:val="22"/>
                <w:szCs w:val="22"/>
              </w:rPr>
            </w:pPr>
          </w:p>
        </w:tc>
        <w:tc>
          <w:tcPr>
            <w:tcW w:w="2790" w:type="dxa"/>
            <w:gridSpan w:val="2"/>
            <w:tcBorders>
              <w:top w:val="nil"/>
              <w:left w:val="nil"/>
              <w:bottom w:val="nil"/>
              <w:right w:val="nil"/>
            </w:tcBorders>
          </w:tcPr>
          <w:p w14:paraId="7E254053" w14:textId="77777777" w:rsidR="00D157B0" w:rsidRPr="00945D73" w:rsidRDefault="00D157B0" w:rsidP="001A012C">
            <w:pPr>
              <w:rPr>
                <w:rFonts w:ascii="Calibri" w:hAnsi="Calibri"/>
                <w:sz w:val="22"/>
              </w:rPr>
            </w:pPr>
            <w:r>
              <w:rPr>
                <w:rFonts w:ascii="Calibri" w:hAnsi="Calibri"/>
                <w:sz w:val="22"/>
              </w:rPr>
              <w:t xml:space="preserve">- Datum </w:t>
            </w:r>
            <w:r w:rsidRPr="00AA56B4">
              <w:rPr>
                <w:rFonts w:ascii="Calibri" w:hAnsi="Calibri"/>
                <w:color w:val="FF0000"/>
                <w:sz w:val="22"/>
                <w:u w:val="single"/>
              </w:rPr>
              <w:t>einde</w:t>
            </w:r>
            <w:r w:rsidRPr="00AA56B4">
              <w:rPr>
                <w:rFonts w:ascii="Calibri" w:hAnsi="Calibri"/>
                <w:color w:val="FF0000"/>
                <w:sz w:val="22"/>
              </w:rPr>
              <w:t xml:space="preserve">  </w:t>
            </w:r>
          </w:p>
        </w:tc>
        <w:tc>
          <w:tcPr>
            <w:tcW w:w="4230" w:type="dxa"/>
            <w:tcBorders>
              <w:top w:val="nil"/>
              <w:left w:val="nil"/>
              <w:bottom w:val="nil"/>
              <w:right w:val="nil"/>
            </w:tcBorders>
          </w:tcPr>
          <w:p w14:paraId="76219A19" w14:textId="77777777" w:rsidR="00D157B0" w:rsidRPr="00AA56B4" w:rsidRDefault="00D157B0" w:rsidP="001A012C">
            <w:pPr>
              <w:rPr>
                <w:rFonts w:ascii="Calibri" w:hAnsi="Calibri"/>
                <w:sz w:val="22"/>
                <w:u w:val="single"/>
              </w:rPr>
            </w:pPr>
            <w:r w:rsidRPr="00AA56B4">
              <w:rPr>
                <w:rFonts w:ascii="Calibri" w:hAnsi="Calibri"/>
                <w:color w:val="FF0000"/>
                <w:sz w:val="22"/>
                <w:u w:val="single"/>
              </w:rPr>
              <w:t>De datum waarop het huwelijk is ontbonden, dan wel het geregistreerd partnerschap is beëindigd.</w:t>
            </w:r>
          </w:p>
        </w:tc>
        <w:tc>
          <w:tcPr>
            <w:tcW w:w="1080" w:type="dxa"/>
            <w:tcBorders>
              <w:top w:val="nil"/>
              <w:left w:val="nil"/>
              <w:bottom w:val="nil"/>
              <w:right w:val="nil"/>
            </w:tcBorders>
          </w:tcPr>
          <w:p w14:paraId="0221AB25" w14:textId="22E9F02A" w:rsidR="00D157B0" w:rsidRPr="00AA56B4" w:rsidRDefault="002B3257" w:rsidP="001A012C">
            <w:pPr>
              <w:rPr>
                <w:rFonts w:ascii="Calibri" w:hAnsi="Calibri"/>
                <w:sz w:val="22"/>
                <w:u w:val="single"/>
              </w:rPr>
            </w:pPr>
            <w:r>
              <w:rPr>
                <w:rFonts w:ascii="Calibri" w:hAnsi="Calibri"/>
                <w:color w:val="FF0000"/>
                <w:sz w:val="22"/>
                <w:u w:val="single"/>
              </w:rPr>
              <w:t>DatumMogelijkOnbekend</w:t>
            </w:r>
          </w:p>
        </w:tc>
        <w:tc>
          <w:tcPr>
            <w:tcW w:w="810" w:type="dxa"/>
            <w:tcBorders>
              <w:top w:val="nil"/>
              <w:left w:val="nil"/>
              <w:bottom w:val="nil"/>
              <w:right w:val="nil"/>
            </w:tcBorders>
          </w:tcPr>
          <w:p w14:paraId="60AF59DF" w14:textId="77777777" w:rsidR="00D157B0" w:rsidRPr="00945D73" w:rsidRDefault="00D157B0" w:rsidP="001A012C">
            <w:pPr>
              <w:rPr>
                <w:rFonts w:ascii="Calibri" w:hAnsi="Calibri"/>
                <w:sz w:val="22"/>
              </w:rPr>
            </w:pPr>
            <w:r>
              <w:rPr>
                <w:rFonts w:ascii="Calibri" w:hAnsi="Calibri"/>
                <w:sz w:val="22"/>
              </w:rPr>
              <w:t>1 - 1</w:t>
            </w:r>
          </w:p>
        </w:tc>
      </w:tr>
      <w:tr w:rsidR="00AA56B4" w:rsidRPr="00AA56B4" w14:paraId="7C22291C" w14:textId="77777777" w:rsidTr="00D157B0">
        <w:tc>
          <w:tcPr>
            <w:tcW w:w="450" w:type="dxa"/>
            <w:tcBorders>
              <w:top w:val="nil"/>
              <w:left w:val="nil"/>
              <w:bottom w:val="nil"/>
              <w:right w:val="nil"/>
            </w:tcBorders>
          </w:tcPr>
          <w:p w14:paraId="1E568A4C" w14:textId="77777777" w:rsidR="00D157B0" w:rsidRPr="00AA56B4"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79043689"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 Gemeente einde  </w:t>
            </w:r>
          </w:p>
        </w:tc>
        <w:tc>
          <w:tcPr>
            <w:tcW w:w="4230" w:type="dxa"/>
            <w:tcBorders>
              <w:top w:val="nil"/>
              <w:left w:val="nil"/>
              <w:bottom w:val="nil"/>
              <w:right w:val="nil"/>
            </w:tcBorders>
          </w:tcPr>
          <w:p w14:paraId="31AD1710"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Gemeente waar het huwelijk is ontbonden, dan wel het geregistreerd partnerschap is beëindigd. </w:t>
            </w:r>
          </w:p>
        </w:tc>
        <w:tc>
          <w:tcPr>
            <w:tcW w:w="1080" w:type="dxa"/>
            <w:tcBorders>
              <w:top w:val="nil"/>
              <w:left w:val="nil"/>
              <w:bottom w:val="nil"/>
              <w:right w:val="nil"/>
            </w:tcBorders>
          </w:tcPr>
          <w:p w14:paraId="585A8CDD" w14:textId="77777777" w:rsidR="00D157B0" w:rsidRPr="00AA56B4" w:rsidRDefault="00D157B0" w:rsidP="001A012C">
            <w:pPr>
              <w:rPr>
                <w:rFonts w:ascii="Calibri" w:hAnsi="Calibri"/>
                <w:color w:val="FF0000"/>
                <w:sz w:val="22"/>
                <w:u w:val="single"/>
              </w:rPr>
            </w:pPr>
          </w:p>
        </w:tc>
        <w:tc>
          <w:tcPr>
            <w:tcW w:w="810" w:type="dxa"/>
            <w:tcBorders>
              <w:top w:val="nil"/>
              <w:left w:val="nil"/>
              <w:bottom w:val="nil"/>
              <w:right w:val="nil"/>
            </w:tcBorders>
          </w:tcPr>
          <w:p w14:paraId="24DAE223"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0 - 1</w:t>
            </w:r>
          </w:p>
        </w:tc>
      </w:tr>
      <w:tr w:rsidR="00AA56B4" w:rsidRPr="00AA56B4" w14:paraId="6BCCC4A6" w14:textId="77777777" w:rsidTr="00D157B0">
        <w:tc>
          <w:tcPr>
            <w:tcW w:w="450" w:type="dxa"/>
            <w:tcBorders>
              <w:top w:val="nil"/>
              <w:left w:val="nil"/>
              <w:bottom w:val="nil"/>
              <w:right w:val="nil"/>
            </w:tcBorders>
          </w:tcPr>
          <w:p w14:paraId="4590138E" w14:textId="77777777" w:rsidR="00D157B0" w:rsidRPr="00AA56B4"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434AF625"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 Woonplaatsnaam einde  </w:t>
            </w:r>
          </w:p>
        </w:tc>
        <w:tc>
          <w:tcPr>
            <w:tcW w:w="4230" w:type="dxa"/>
            <w:tcBorders>
              <w:top w:val="nil"/>
              <w:left w:val="nil"/>
              <w:bottom w:val="nil"/>
              <w:right w:val="nil"/>
            </w:tcBorders>
          </w:tcPr>
          <w:p w14:paraId="2DD1AED4"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De naam van een door het bevoegde gemeentelijk orgaan als zodanig aangewezen gedeelte van het gemeentelijk grondgebied waar het huwelijk is ontbonden, dan wel het geregistreerd partnerschap is beëindigd. </w:t>
            </w:r>
          </w:p>
        </w:tc>
        <w:tc>
          <w:tcPr>
            <w:tcW w:w="1080" w:type="dxa"/>
            <w:tcBorders>
              <w:top w:val="nil"/>
              <w:left w:val="nil"/>
              <w:bottom w:val="nil"/>
              <w:right w:val="nil"/>
            </w:tcBorders>
          </w:tcPr>
          <w:p w14:paraId="602CB622"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N4</w:t>
            </w:r>
          </w:p>
        </w:tc>
        <w:tc>
          <w:tcPr>
            <w:tcW w:w="810" w:type="dxa"/>
            <w:tcBorders>
              <w:top w:val="nil"/>
              <w:left w:val="nil"/>
              <w:bottom w:val="nil"/>
              <w:right w:val="nil"/>
            </w:tcBorders>
          </w:tcPr>
          <w:p w14:paraId="2E541C41"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0 - 1</w:t>
            </w:r>
          </w:p>
        </w:tc>
      </w:tr>
      <w:tr w:rsidR="00AA56B4" w:rsidRPr="00AA56B4" w14:paraId="3E30610C" w14:textId="77777777" w:rsidTr="00D157B0">
        <w:tc>
          <w:tcPr>
            <w:tcW w:w="450" w:type="dxa"/>
            <w:tcBorders>
              <w:top w:val="nil"/>
              <w:left w:val="nil"/>
              <w:bottom w:val="nil"/>
              <w:right w:val="nil"/>
            </w:tcBorders>
          </w:tcPr>
          <w:p w14:paraId="29A108BF" w14:textId="77777777" w:rsidR="00D157B0" w:rsidRPr="00AA56B4"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21D94534"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 Buitenlandse plaats einde  </w:t>
            </w:r>
          </w:p>
        </w:tc>
        <w:tc>
          <w:tcPr>
            <w:tcW w:w="4230" w:type="dxa"/>
            <w:tcBorders>
              <w:top w:val="nil"/>
              <w:left w:val="nil"/>
              <w:bottom w:val="nil"/>
              <w:right w:val="nil"/>
            </w:tcBorders>
          </w:tcPr>
          <w:p w14:paraId="2740B01D"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Buitenlandse plaats waar het huwelijk is ontbonden, dan wel het geregistreerd partnerschap is beëindigd. </w:t>
            </w:r>
          </w:p>
        </w:tc>
        <w:tc>
          <w:tcPr>
            <w:tcW w:w="1080" w:type="dxa"/>
            <w:tcBorders>
              <w:top w:val="nil"/>
              <w:left w:val="nil"/>
              <w:bottom w:val="nil"/>
              <w:right w:val="nil"/>
            </w:tcBorders>
          </w:tcPr>
          <w:p w14:paraId="77B1024D"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AN40</w:t>
            </w:r>
          </w:p>
        </w:tc>
        <w:tc>
          <w:tcPr>
            <w:tcW w:w="810" w:type="dxa"/>
            <w:tcBorders>
              <w:top w:val="nil"/>
              <w:left w:val="nil"/>
              <w:bottom w:val="nil"/>
              <w:right w:val="nil"/>
            </w:tcBorders>
          </w:tcPr>
          <w:p w14:paraId="5CB245E6"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0 - 1</w:t>
            </w:r>
          </w:p>
        </w:tc>
      </w:tr>
      <w:tr w:rsidR="00AA56B4" w:rsidRPr="00AA56B4" w14:paraId="01851134" w14:textId="77777777" w:rsidTr="00D157B0">
        <w:tc>
          <w:tcPr>
            <w:tcW w:w="450" w:type="dxa"/>
            <w:tcBorders>
              <w:top w:val="nil"/>
              <w:left w:val="nil"/>
              <w:bottom w:val="nil"/>
              <w:right w:val="nil"/>
            </w:tcBorders>
          </w:tcPr>
          <w:p w14:paraId="6107D0B0" w14:textId="77777777" w:rsidR="00D157B0" w:rsidRPr="00AA56B4"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03DDED26"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 Buitenlandse regio einde  </w:t>
            </w:r>
          </w:p>
        </w:tc>
        <w:tc>
          <w:tcPr>
            <w:tcW w:w="4230" w:type="dxa"/>
            <w:tcBorders>
              <w:top w:val="nil"/>
              <w:left w:val="nil"/>
              <w:bottom w:val="nil"/>
              <w:right w:val="nil"/>
            </w:tcBorders>
          </w:tcPr>
          <w:p w14:paraId="73DF6BEC"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Buitenlandse regio waar het huwelijk is ontbonden, dan wel het geregistreerd partnerschap is beëindigd.</w:t>
            </w:r>
          </w:p>
        </w:tc>
        <w:tc>
          <w:tcPr>
            <w:tcW w:w="1080" w:type="dxa"/>
            <w:tcBorders>
              <w:top w:val="nil"/>
              <w:left w:val="nil"/>
              <w:bottom w:val="nil"/>
              <w:right w:val="nil"/>
            </w:tcBorders>
          </w:tcPr>
          <w:p w14:paraId="5D3C2183"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AN35</w:t>
            </w:r>
          </w:p>
        </w:tc>
        <w:tc>
          <w:tcPr>
            <w:tcW w:w="810" w:type="dxa"/>
            <w:tcBorders>
              <w:top w:val="nil"/>
              <w:left w:val="nil"/>
              <w:bottom w:val="nil"/>
              <w:right w:val="nil"/>
            </w:tcBorders>
          </w:tcPr>
          <w:p w14:paraId="66DE8444"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0 - 1</w:t>
            </w:r>
          </w:p>
        </w:tc>
      </w:tr>
      <w:tr w:rsidR="00D157B0" w14:paraId="12A2A94E" w14:textId="77777777" w:rsidTr="00D157B0">
        <w:tc>
          <w:tcPr>
            <w:tcW w:w="450" w:type="dxa"/>
            <w:tcBorders>
              <w:top w:val="nil"/>
              <w:left w:val="nil"/>
              <w:bottom w:val="nil"/>
              <w:right w:val="nil"/>
            </w:tcBorders>
          </w:tcPr>
          <w:p w14:paraId="68F1ABF7" w14:textId="77777777" w:rsidR="00D157B0" w:rsidRDefault="00D157B0" w:rsidP="001A012C">
            <w:pPr>
              <w:rPr>
                <w:rFonts w:ascii="Calibri" w:hAnsi="Calibri" w:cs="Calibri"/>
                <w:color w:val="0F0F0F"/>
                <w:sz w:val="22"/>
                <w:szCs w:val="22"/>
              </w:rPr>
            </w:pPr>
          </w:p>
        </w:tc>
        <w:tc>
          <w:tcPr>
            <w:tcW w:w="2790" w:type="dxa"/>
            <w:gridSpan w:val="2"/>
            <w:tcBorders>
              <w:top w:val="nil"/>
              <w:left w:val="nil"/>
              <w:bottom w:val="nil"/>
              <w:right w:val="nil"/>
            </w:tcBorders>
          </w:tcPr>
          <w:p w14:paraId="1A5F05CA" w14:textId="77777777" w:rsidR="00D157B0" w:rsidRPr="00945D73" w:rsidRDefault="00D157B0" w:rsidP="001A012C">
            <w:pPr>
              <w:rPr>
                <w:rFonts w:ascii="Calibri" w:hAnsi="Calibri"/>
                <w:sz w:val="22"/>
              </w:rPr>
            </w:pPr>
            <w:r>
              <w:rPr>
                <w:rFonts w:ascii="Calibri" w:hAnsi="Calibri"/>
                <w:sz w:val="22"/>
              </w:rPr>
              <w:t>- Land</w:t>
            </w:r>
            <w:r w:rsidRPr="00AA56B4">
              <w:rPr>
                <w:rFonts w:ascii="Calibri" w:hAnsi="Calibri"/>
                <w:color w:val="FF0000"/>
                <w:sz w:val="22"/>
                <w:u w:val="single"/>
              </w:rPr>
              <w:t>/gebied einde</w:t>
            </w:r>
            <w:r w:rsidRPr="00AA56B4">
              <w:rPr>
                <w:rFonts w:ascii="Calibri" w:hAnsi="Calibri"/>
                <w:color w:val="FF0000"/>
                <w:sz w:val="22"/>
              </w:rPr>
              <w:t xml:space="preserve">   </w:t>
            </w:r>
          </w:p>
        </w:tc>
        <w:tc>
          <w:tcPr>
            <w:tcW w:w="4230" w:type="dxa"/>
            <w:tcBorders>
              <w:top w:val="nil"/>
              <w:left w:val="nil"/>
              <w:bottom w:val="nil"/>
              <w:right w:val="nil"/>
            </w:tcBorders>
          </w:tcPr>
          <w:p w14:paraId="4A6DDA44" w14:textId="77777777" w:rsidR="00D157B0" w:rsidRPr="00AA56B4" w:rsidRDefault="00D157B0" w:rsidP="001A012C">
            <w:pPr>
              <w:rPr>
                <w:rFonts w:ascii="Calibri" w:hAnsi="Calibri"/>
                <w:sz w:val="22"/>
                <w:u w:val="single"/>
              </w:rPr>
            </w:pPr>
            <w:r w:rsidRPr="00AA56B4">
              <w:rPr>
                <w:rFonts w:ascii="Calibri" w:hAnsi="Calibri"/>
                <w:color w:val="FF0000"/>
                <w:sz w:val="22"/>
                <w:u w:val="single"/>
              </w:rPr>
              <w:t xml:space="preserve">Land of gebied waar het huwelijk is ontbonden, dan wel het geregistreerd partnerschap is beëindigd. </w:t>
            </w:r>
          </w:p>
        </w:tc>
        <w:tc>
          <w:tcPr>
            <w:tcW w:w="1080" w:type="dxa"/>
            <w:tcBorders>
              <w:top w:val="nil"/>
              <w:left w:val="nil"/>
              <w:bottom w:val="nil"/>
              <w:right w:val="nil"/>
            </w:tcBorders>
          </w:tcPr>
          <w:p w14:paraId="735B5245" w14:textId="77777777" w:rsidR="00D157B0" w:rsidRPr="00945D73" w:rsidRDefault="00D157B0" w:rsidP="001A012C">
            <w:pPr>
              <w:rPr>
                <w:rFonts w:ascii="Calibri" w:hAnsi="Calibri"/>
                <w:sz w:val="22"/>
              </w:rPr>
            </w:pPr>
            <w:r>
              <w:rPr>
                <w:rFonts w:ascii="Calibri" w:hAnsi="Calibri"/>
                <w:sz w:val="22"/>
              </w:rPr>
              <w:t>LAND</w:t>
            </w:r>
          </w:p>
        </w:tc>
        <w:tc>
          <w:tcPr>
            <w:tcW w:w="810" w:type="dxa"/>
            <w:tcBorders>
              <w:top w:val="nil"/>
              <w:left w:val="nil"/>
              <w:bottom w:val="nil"/>
              <w:right w:val="nil"/>
            </w:tcBorders>
          </w:tcPr>
          <w:p w14:paraId="11700CAB" w14:textId="78F17AA4" w:rsidR="00D157B0" w:rsidRPr="00945D73" w:rsidRDefault="00AA56B4" w:rsidP="001A012C">
            <w:pPr>
              <w:rPr>
                <w:rFonts w:ascii="Calibri" w:hAnsi="Calibri"/>
                <w:sz w:val="22"/>
              </w:rPr>
            </w:pPr>
            <w:r>
              <w:rPr>
                <w:rFonts w:ascii="Calibri" w:hAnsi="Calibri"/>
                <w:sz w:val="22"/>
              </w:rPr>
              <w:t>1</w:t>
            </w:r>
            <w:r w:rsidR="00D157B0">
              <w:rPr>
                <w:rFonts w:ascii="Calibri" w:hAnsi="Calibri"/>
                <w:sz w:val="22"/>
              </w:rPr>
              <w:t xml:space="preserve"> - 1</w:t>
            </w:r>
          </w:p>
        </w:tc>
      </w:tr>
      <w:tr w:rsidR="00AA56B4" w:rsidRPr="00AA56B4" w14:paraId="70107136" w14:textId="77777777" w:rsidTr="00D157B0">
        <w:tc>
          <w:tcPr>
            <w:tcW w:w="450" w:type="dxa"/>
            <w:tcBorders>
              <w:top w:val="nil"/>
              <w:left w:val="nil"/>
              <w:bottom w:val="nil"/>
              <w:right w:val="nil"/>
            </w:tcBorders>
          </w:tcPr>
          <w:p w14:paraId="0545DD1F" w14:textId="77777777" w:rsidR="00D157B0" w:rsidRPr="00AA56B4"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6440A22F"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 Omschrijving locatie einde  </w:t>
            </w:r>
          </w:p>
        </w:tc>
        <w:tc>
          <w:tcPr>
            <w:tcW w:w="4230" w:type="dxa"/>
            <w:tcBorders>
              <w:top w:val="nil"/>
              <w:left w:val="nil"/>
              <w:bottom w:val="nil"/>
              <w:right w:val="nil"/>
            </w:tcBorders>
          </w:tcPr>
          <w:p w14:paraId="1E9AE08F"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Omschrijving van de locatie waar het huwelijk is ontbonden, dan wel het geregistreerd partnerschap is beëindigd. Dit veld wordt gebruikt voor situaties die zich niet laten vangen in een gemeente einde, woonplaatsnaam einde, buitenlandse plaats einde, buitenlandse regio einde, of land/gebied einde, bijvoorbeeld bij een einde van het huwelijk of geregistreerd partnerschap in internationale wateren.</w:t>
            </w:r>
          </w:p>
        </w:tc>
        <w:tc>
          <w:tcPr>
            <w:tcW w:w="1080" w:type="dxa"/>
            <w:tcBorders>
              <w:top w:val="nil"/>
              <w:left w:val="nil"/>
              <w:bottom w:val="nil"/>
              <w:right w:val="nil"/>
            </w:tcBorders>
          </w:tcPr>
          <w:p w14:paraId="36A58E9D"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AN40</w:t>
            </w:r>
          </w:p>
        </w:tc>
        <w:tc>
          <w:tcPr>
            <w:tcW w:w="810" w:type="dxa"/>
            <w:tcBorders>
              <w:top w:val="nil"/>
              <w:left w:val="nil"/>
              <w:bottom w:val="nil"/>
              <w:right w:val="nil"/>
            </w:tcBorders>
          </w:tcPr>
          <w:p w14:paraId="085CED83"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0 - 1</w:t>
            </w:r>
          </w:p>
        </w:tc>
      </w:tr>
      <w:tr w:rsidR="00AA56B4" w:rsidRPr="00AA56B4" w14:paraId="631AFE43" w14:textId="77777777" w:rsidTr="00D157B0">
        <w:tc>
          <w:tcPr>
            <w:tcW w:w="450" w:type="dxa"/>
            <w:tcBorders>
              <w:top w:val="nil"/>
              <w:left w:val="nil"/>
              <w:bottom w:val="nil"/>
              <w:right w:val="nil"/>
            </w:tcBorders>
          </w:tcPr>
          <w:p w14:paraId="41D40E6B" w14:textId="77777777" w:rsidR="00D157B0" w:rsidRPr="00AA56B4" w:rsidRDefault="00D157B0" w:rsidP="001A012C">
            <w:pPr>
              <w:rPr>
                <w:rFonts w:ascii="Calibri" w:hAnsi="Calibri" w:cs="Calibri"/>
                <w:color w:val="FF0000"/>
                <w:sz w:val="22"/>
                <w:szCs w:val="22"/>
                <w:u w:val="single"/>
              </w:rPr>
            </w:pPr>
          </w:p>
        </w:tc>
        <w:tc>
          <w:tcPr>
            <w:tcW w:w="2790" w:type="dxa"/>
            <w:gridSpan w:val="2"/>
            <w:tcBorders>
              <w:top w:val="nil"/>
              <w:left w:val="nil"/>
              <w:bottom w:val="nil"/>
              <w:right w:val="nil"/>
            </w:tcBorders>
          </w:tcPr>
          <w:p w14:paraId="7F39E4A0"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 is ontbonden in WOONPLAATS  </w:t>
            </w:r>
          </w:p>
        </w:tc>
        <w:tc>
          <w:tcPr>
            <w:tcW w:w="4230" w:type="dxa"/>
            <w:tcBorders>
              <w:top w:val="nil"/>
              <w:left w:val="nil"/>
              <w:bottom w:val="nil"/>
              <w:right w:val="nil"/>
            </w:tcBorders>
          </w:tcPr>
          <w:p w14:paraId="6B04D272"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 xml:space="preserve">De naam van een door het bevoegde gemeentelijk orgaan als zodanig aangewezen gedeelte van het gemeentelijk grondgebied waar het huwelijk is ontbonden, dan wel het geregistreerd partnerschap is beëindigd. </w:t>
            </w:r>
          </w:p>
        </w:tc>
        <w:tc>
          <w:tcPr>
            <w:tcW w:w="1080" w:type="dxa"/>
            <w:tcBorders>
              <w:top w:val="nil"/>
              <w:left w:val="nil"/>
              <w:bottom w:val="nil"/>
              <w:right w:val="nil"/>
            </w:tcBorders>
          </w:tcPr>
          <w:p w14:paraId="330A5713" w14:textId="77777777" w:rsidR="00D157B0" w:rsidRPr="00AA56B4" w:rsidRDefault="00D157B0" w:rsidP="001A012C">
            <w:pPr>
              <w:rPr>
                <w:rFonts w:ascii="Calibri" w:hAnsi="Calibri"/>
                <w:color w:val="FF0000"/>
                <w:sz w:val="22"/>
                <w:u w:val="single"/>
              </w:rPr>
            </w:pPr>
          </w:p>
        </w:tc>
        <w:tc>
          <w:tcPr>
            <w:tcW w:w="810" w:type="dxa"/>
            <w:tcBorders>
              <w:top w:val="nil"/>
              <w:left w:val="nil"/>
              <w:bottom w:val="nil"/>
              <w:right w:val="nil"/>
            </w:tcBorders>
          </w:tcPr>
          <w:p w14:paraId="2EBB50E4" w14:textId="77777777" w:rsidR="00D157B0" w:rsidRPr="00AA56B4" w:rsidRDefault="00D157B0" w:rsidP="001A012C">
            <w:pPr>
              <w:rPr>
                <w:rFonts w:ascii="Calibri" w:hAnsi="Calibri"/>
                <w:color w:val="FF0000"/>
                <w:sz w:val="22"/>
                <w:u w:val="single"/>
              </w:rPr>
            </w:pPr>
            <w:r w:rsidRPr="00AA56B4">
              <w:rPr>
                <w:rFonts w:ascii="Calibri" w:hAnsi="Calibri"/>
                <w:color w:val="FF0000"/>
                <w:sz w:val="22"/>
                <w:u w:val="single"/>
              </w:rPr>
              <w:t>0 - 1</w:t>
            </w:r>
          </w:p>
        </w:tc>
      </w:tr>
      <w:tr w:rsidR="00D157B0" w:rsidRPr="00D157B0" w14:paraId="682A887F" w14:textId="77777777" w:rsidTr="00D157B0">
        <w:tc>
          <w:tcPr>
            <w:tcW w:w="450" w:type="dxa"/>
            <w:tcBorders>
              <w:top w:val="nil"/>
              <w:left w:val="nil"/>
              <w:bottom w:val="nil"/>
              <w:right w:val="nil"/>
            </w:tcBorders>
          </w:tcPr>
          <w:p w14:paraId="6C071376" w14:textId="77777777" w:rsidR="00D157B0" w:rsidRPr="00D157B0" w:rsidRDefault="00D157B0" w:rsidP="006D16DA">
            <w:pPr>
              <w:rPr>
                <w:rFonts w:ascii="Calibri" w:hAnsi="Calibri" w:cs="Calibri"/>
                <w:i/>
                <w:iCs/>
                <w:sz w:val="22"/>
                <w:szCs w:val="22"/>
              </w:rPr>
            </w:pPr>
          </w:p>
        </w:tc>
        <w:tc>
          <w:tcPr>
            <w:tcW w:w="2790" w:type="dxa"/>
            <w:gridSpan w:val="2"/>
            <w:tcBorders>
              <w:top w:val="nil"/>
              <w:left w:val="nil"/>
              <w:bottom w:val="nil"/>
              <w:right w:val="nil"/>
            </w:tcBorders>
          </w:tcPr>
          <w:p w14:paraId="668274F3" w14:textId="77777777" w:rsidR="00D157B0" w:rsidRPr="00D157B0" w:rsidRDefault="00D157B0" w:rsidP="006D16DA">
            <w:pPr>
              <w:rPr>
                <w:rFonts w:ascii="Calibri" w:hAnsi="Calibri" w:cs="Calibri"/>
                <w:i/>
                <w:iCs/>
                <w:sz w:val="22"/>
                <w:szCs w:val="22"/>
              </w:rPr>
            </w:pPr>
          </w:p>
        </w:tc>
        <w:tc>
          <w:tcPr>
            <w:tcW w:w="4230" w:type="dxa"/>
            <w:tcBorders>
              <w:top w:val="nil"/>
              <w:left w:val="nil"/>
              <w:bottom w:val="nil"/>
              <w:right w:val="nil"/>
            </w:tcBorders>
          </w:tcPr>
          <w:p w14:paraId="35CD7B73" w14:textId="77777777" w:rsidR="00D157B0" w:rsidRPr="00D157B0" w:rsidRDefault="00D157B0" w:rsidP="006D16DA">
            <w:pPr>
              <w:rPr>
                <w:rFonts w:ascii="Calibri" w:hAnsi="Calibri" w:cs="Calibri"/>
                <w:i/>
                <w:iCs/>
                <w:sz w:val="22"/>
                <w:szCs w:val="22"/>
              </w:rPr>
            </w:pPr>
          </w:p>
        </w:tc>
        <w:tc>
          <w:tcPr>
            <w:tcW w:w="1080" w:type="dxa"/>
            <w:tcBorders>
              <w:top w:val="nil"/>
              <w:left w:val="nil"/>
              <w:bottom w:val="nil"/>
              <w:right w:val="nil"/>
            </w:tcBorders>
          </w:tcPr>
          <w:p w14:paraId="2705B735" w14:textId="77777777" w:rsidR="00D157B0" w:rsidRPr="00D157B0" w:rsidRDefault="00D157B0" w:rsidP="006D16DA">
            <w:pPr>
              <w:rPr>
                <w:rFonts w:ascii="Calibri" w:hAnsi="Calibri" w:cs="Calibri"/>
                <w:i/>
                <w:iCs/>
                <w:sz w:val="22"/>
                <w:szCs w:val="22"/>
              </w:rPr>
            </w:pPr>
          </w:p>
        </w:tc>
        <w:tc>
          <w:tcPr>
            <w:tcW w:w="810" w:type="dxa"/>
            <w:tcBorders>
              <w:top w:val="nil"/>
              <w:left w:val="nil"/>
              <w:bottom w:val="nil"/>
              <w:right w:val="nil"/>
            </w:tcBorders>
          </w:tcPr>
          <w:p w14:paraId="21522A39" w14:textId="77777777" w:rsidR="00D157B0" w:rsidRPr="00D157B0" w:rsidRDefault="00D157B0" w:rsidP="006D16DA">
            <w:pPr>
              <w:rPr>
                <w:rFonts w:ascii="Calibri" w:hAnsi="Calibri" w:cs="Calibri"/>
                <w:i/>
                <w:iCs/>
                <w:sz w:val="22"/>
                <w:szCs w:val="22"/>
              </w:rPr>
            </w:pPr>
          </w:p>
        </w:tc>
      </w:tr>
      <w:bookmarkEnd w:id="441"/>
    </w:tbl>
    <w:p w14:paraId="422F93AA" w14:textId="77777777" w:rsidR="001E2050" w:rsidRPr="00D157B0" w:rsidRDefault="001E2050" w:rsidP="001E2050">
      <w:pPr>
        <w:rPr>
          <w:rFonts w:ascii="Calibri" w:hAnsi="Calibri" w:cs="Calibri"/>
        </w:rPr>
      </w:pPr>
    </w:p>
    <w:tbl>
      <w:tblPr>
        <w:tblW w:w="0" w:type="auto"/>
        <w:tblInd w:w="60" w:type="dxa"/>
        <w:tblLayout w:type="fixed"/>
        <w:tblCellMar>
          <w:left w:w="60" w:type="dxa"/>
          <w:right w:w="60" w:type="dxa"/>
        </w:tblCellMar>
        <w:tblLook w:val="0000" w:firstRow="0" w:lastRow="0" w:firstColumn="0" w:lastColumn="0" w:noHBand="0" w:noVBand="0"/>
      </w:tblPr>
      <w:tblGrid>
        <w:gridCol w:w="450"/>
        <w:gridCol w:w="2790"/>
        <w:gridCol w:w="6120"/>
      </w:tblGrid>
      <w:tr w:rsidR="001E2050" w:rsidRPr="00AA56B4" w14:paraId="6C435140" w14:textId="77777777" w:rsidTr="006D16DA">
        <w:tc>
          <w:tcPr>
            <w:tcW w:w="9360" w:type="dxa"/>
            <w:gridSpan w:val="3"/>
            <w:tcBorders>
              <w:top w:val="nil"/>
              <w:left w:val="nil"/>
              <w:bottom w:val="nil"/>
              <w:right w:val="nil"/>
            </w:tcBorders>
          </w:tcPr>
          <w:p w14:paraId="3640BA99" w14:textId="77777777" w:rsidR="001E2050" w:rsidRPr="00AA56B4" w:rsidRDefault="001E2050" w:rsidP="006D16DA">
            <w:pPr>
              <w:rPr>
                <w:rFonts w:ascii="Calibri" w:hAnsi="Calibri" w:cs="Calibri"/>
                <w:color w:val="A6A6A6" w:themeColor="background1" w:themeShade="A6"/>
                <w:sz w:val="22"/>
                <w:szCs w:val="22"/>
              </w:rPr>
            </w:pPr>
            <w:r w:rsidRPr="00AA56B4">
              <w:rPr>
                <w:rFonts w:ascii="Calibri" w:hAnsi="Calibri" w:cs="Calibri"/>
                <w:b/>
                <w:bCs/>
                <w:color w:val="A6A6A6" w:themeColor="background1" w:themeShade="A6"/>
                <w:sz w:val="22"/>
                <w:szCs w:val="22"/>
              </w:rPr>
              <w:t>Overzicht relaties</w:t>
            </w:r>
          </w:p>
        </w:tc>
      </w:tr>
      <w:tr w:rsidR="001E2050" w:rsidRPr="00705A46" w14:paraId="5ED42B39" w14:textId="77777777" w:rsidTr="006D16DA">
        <w:tc>
          <w:tcPr>
            <w:tcW w:w="450" w:type="dxa"/>
            <w:tcBorders>
              <w:top w:val="nil"/>
              <w:left w:val="nil"/>
              <w:bottom w:val="nil"/>
              <w:right w:val="nil"/>
            </w:tcBorders>
          </w:tcPr>
          <w:p w14:paraId="6D910400" w14:textId="77777777" w:rsidR="001E2050" w:rsidRPr="00705A46" w:rsidRDefault="001E2050" w:rsidP="006D16DA">
            <w:pPr>
              <w:rPr>
                <w:rFonts w:ascii="Calibri" w:hAnsi="Calibri" w:cs="Calibri"/>
                <w:i/>
                <w:iCs/>
                <w:sz w:val="22"/>
                <w:szCs w:val="22"/>
              </w:rPr>
            </w:pPr>
          </w:p>
        </w:tc>
        <w:tc>
          <w:tcPr>
            <w:tcW w:w="2790" w:type="dxa"/>
            <w:tcBorders>
              <w:top w:val="nil"/>
              <w:left w:val="nil"/>
              <w:bottom w:val="nil"/>
              <w:right w:val="nil"/>
            </w:tcBorders>
          </w:tcPr>
          <w:p w14:paraId="6F5368A9" w14:textId="77777777" w:rsidR="001E2050" w:rsidRPr="00705A46" w:rsidRDefault="001E2050" w:rsidP="006D16DA">
            <w:pPr>
              <w:rPr>
                <w:rFonts w:ascii="Calibri" w:hAnsi="Calibri" w:cs="Calibri"/>
                <w:i/>
                <w:iCs/>
                <w:sz w:val="22"/>
                <w:szCs w:val="22"/>
              </w:rPr>
            </w:pPr>
            <w:r w:rsidRPr="00705A46">
              <w:rPr>
                <w:rFonts w:ascii="Calibri" w:hAnsi="Calibri" w:cs="Calibri"/>
                <w:i/>
                <w:iCs/>
                <w:sz w:val="22"/>
                <w:szCs w:val="22"/>
              </w:rPr>
              <w:t>Relatienaam met</w:t>
            </w:r>
          </w:p>
          <w:p w14:paraId="6DE3148D" w14:textId="77777777" w:rsidR="001E2050" w:rsidRPr="00705A46" w:rsidRDefault="001E2050" w:rsidP="006D16DA">
            <w:pPr>
              <w:rPr>
                <w:rFonts w:ascii="Calibri" w:hAnsi="Calibri" w:cs="Calibri"/>
                <w:sz w:val="22"/>
                <w:szCs w:val="22"/>
              </w:rPr>
            </w:pPr>
            <w:r w:rsidRPr="00705A46">
              <w:rPr>
                <w:rFonts w:ascii="Calibri" w:hAnsi="Calibri" w:cs="Calibri"/>
                <w:i/>
                <w:iCs/>
                <w:sz w:val="22"/>
                <w:szCs w:val="22"/>
              </w:rPr>
              <w:t>kardinaliteiten</w:t>
            </w:r>
          </w:p>
        </w:tc>
        <w:tc>
          <w:tcPr>
            <w:tcW w:w="6120" w:type="dxa"/>
            <w:tcBorders>
              <w:top w:val="nil"/>
              <w:left w:val="nil"/>
              <w:bottom w:val="nil"/>
              <w:right w:val="nil"/>
            </w:tcBorders>
          </w:tcPr>
          <w:p w14:paraId="3B985A7C" w14:textId="77777777" w:rsidR="001E2050" w:rsidRPr="00705A46" w:rsidRDefault="001E2050" w:rsidP="006D16DA">
            <w:pPr>
              <w:rPr>
                <w:rFonts w:ascii="Calibri" w:hAnsi="Calibri" w:cs="Calibri"/>
                <w:sz w:val="22"/>
                <w:szCs w:val="22"/>
              </w:rPr>
            </w:pPr>
            <w:r w:rsidRPr="00705A46">
              <w:rPr>
                <w:rFonts w:ascii="Calibri" w:hAnsi="Calibri" w:cs="Calibri"/>
                <w:i/>
                <w:iCs/>
                <w:sz w:val="22"/>
                <w:szCs w:val="22"/>
              </w:rPr>
              <w:t>Definitie</w:t>
            </w:r>
          </w:p>
        </w:tc>
      </w:tr>
      <w:tr w:rsidR="001E2050" w:rsidRPr="00D157B0" w14:paraId="1C64239A" w14:textId="77777777" w:rsidTr="006D16DA">
        <w:tc>
          <w:tcPr>
            <w:tcW w:w="450" w:type="dxa"/>
            <w:tcBorders>
              <w:top w:val="nil"/>
              <w:left w:val="nil"/>
              <w:bottom w:val="nil"/>
              <w:right w:val="nil"/>
            </w:tcBorders>
          </w:tcPr>
          <w:p w14:paraId="0C8B244B" w14:textId="77777777" w:rsidR="001E2050" w:rsidRPr="00D157B0" w:rsidRDefault="001E2050" w:rsidP="006D16DA">
            <w:pPr>
              <w:rPr>
                <w:rStyle w:val="SSBookmark"/>
                <w:color w:val="auto"/>
                <w:highlight w:val="yellow"/>
                <w:u w:color="000000"/>
              </w:rPr>
            </w:pPr>
          </w:p>
        </w:tc>
        <w:tc>
          <w:tcPr>
            <w:tcW w:w="2790" w:type="dxa"/>
            <w:tcBorders>
              <w:top w:val="nil"/>
              <w:left w:val="nil"/>
              <w:bottom w:val="nil"/>
              <w:right w:val="nil"/>
            </w:tcBorders>
          </w:tcPr>
          <w:p w14:paraId="4D5295F1" w14:textId="6E974CF0" w:rsidR="001E2050" w:rsidRPr="00D157B0" w:rsidRDefault="001E2050" w:rsidP="006D16DA">
            <w:pPr>
              <w:rPr>
                <w:rFonts w:ascii="Calibri" w:hAnsi="Calibri" w:cs="Calibri"/>
                <w:sz w:val="22"/>
                <w:szCs w:val="22"/>
                <w:u w:color="000000"/>
              </w:rPr>
            </w:pPr>
          </w:p>
        </w:tc>
        <w:tc>
          <w:tcPr>
            <w:tcW w:w="6120" w:type="dxa"/>
            <w:tcBorders>
              <w:top w:val="nil"/>
              <w:left w:val="nil"/>
              <w:bottom w:val="nil"/>
              <w:right w:val="nil"/>
            </w:tcBorders>
          </w:tcPr>
          <w:p w14:paraId="744F2C51" w14:textId="66AF4FDA" w:rsidR="001E2050" w:rsidRPr="00D157B0" w:rsidRDefault="001E2050" w:rsidP="006D16DA">
            <w:pPr>
              <w:rPr>
                <w:rFonts w:ascii="Calibri" w:hAnsi="Calibri" w:cs="Calibri"/>
                <w:sz w:val="22"/>
                <w:szCs w:val="22"/>
              </w:rPr>
            </w:pPr>
          </w:p>
        </w:tc>
      </w:tr>
      <w:tr w:rsidR="001E2050" w:rsidRPr="00761BFC" w14:paraId="52B87EB2" w14:textId="77777777" w:rsidTr="006D16DA">
        <w:trPr>
          <w:trHeight w:hRule="exact" w:val="128"/>
        </w:trPr>
        <w:tc>
          <w:tcPr>
            <w:tcW w:w="450" w:type="dxa"/>
            <w:tcBorders>
              <w:top w:val="nil"/>
              <w:left w:val="nil"/>
              <w:bottom w:val="nil"/>
              <w:right w:val="nil"/>
            </w:tcBorders>
          </w:tcPr>
          <w:p w14:paraId="48B68E4E" w14:textId="77777777" w:rsidR="001E2050" w:rsidRPr="00761BFC" w:rsidRDefault="001E2050" w:rsidP="006D16DA">
            <w:pPr>
              <w:rPr>
                <w:rStyle w:val="SSBookmark"/>
                <w:color w:val="D9D9D9" w:themeColor="background1" w:themeShade="D9"/>
                <w:highlight w:val="yellow"/>
                <w:u w:color="000000"/>
              </w:rPr>
            </w:pPr>
          </w:p>
        </w:tc>
        <w:tc>
          <w:tcPr>
            <w:tcW w:w="2790" w:type="dxa"/>
            <w:tcBorders>
              <w:top w:val="nil"/>
              <w:left w:val="nil"/>
              <w:bottom w:val="nil"/>
              <w:right w:val="nil"/>
            </w:tcBorders>
          </w:tcPr>
          <w:p w14:paraId="1E7E2B7E" w14:textId="77777777" w:rsidR="001E2050" w:rsidRPr="00761BFC" w:rsidRDefault="001E2050" w:rsidP="006D16DA">
            <w:pPr>
              <w:rPr>
                <w:rFonts w:ascii="Calibri" w:hAnsi="Calibri" w:cs="Calibri"/>
                <w:color w:val="D9D9D9" w:themeColor="background1" w:themeShade="D9"/>
                <w:sz w:val="22"/>
                <w:szCs w:val="22"/>
              </w:rPr>
            </w:pPr>
          </w:p>
        </w:tc>
        <w:tc>
          <w:tcPr>
            <w:tcW w:w="6120" w:type="dxa"/>
            <w:tcBorders>
              <w:top w:val="nil"/>
              <w:left w:val="nil"/>
              <w:bottom w:val="nil"/>
              <w:right w:val="nil"/>
            </w:tcBorders>
          </w:tcPr>
          <w:p w14:paraId="69573C7D" w14:textId="77777777" w:rsidR="001E2050" w:rsidRPr="00761BFC" w:rsidRDefault="001E2050" w:rsidP="006D16DA">
            <w:pPr>
              <w:rPr>
                <w:rFonts w:ascii="Calibri" w:hAnsi="Calibri" w:cs="Calibri"/>
                <w:color w:val="D9D9D9" w:themeColor="background1" w:themeShade="D9"/>
                <w:sz w:val="22"/>
                <w:szCs w:val="22"/>
              </w:rPr>
            </w:pPr>
          </w:p>
        </w:tc>
        <w:bookmarkEnd w:id="440"/>
      </w:tr>
    </w:tbl>
    <w:p w14:paraId="223B5F46" w14:textId="77777777" w:rsidR="006D16DA" w:rsidRDefault="006D16DA" w:rsidP="006D16DA">
      <w:pPr>
        <w:pStyle w:val="Kop2"/>
        <w:numPr>
          <w:ilvl w:val="0"/>
          <w:numId w:val="0"/>
        </w:numPr>
        <w:ind w:left="851"/>
        <w:rPr>
          <w:b w:val="0"/>
          <w:bCs w:val="0"/>
          <w:color w:val="auto"/>
          <w:sz w:val="20"/>
          <w:szCs w:val="20"/>
        </w:rPr>
      </w:pPr>
    </w:p>
    <w:p w14:paraId="269533A6" w14:textId="77777777" w:rsidR="00AA56B4" w:rsidRPr="00AA56B4" w:rsidRDefault="00AA56B4" w:rsidP="00AA56B4">
      <w:pPr>
        <w:rPr>
          <w:lang w:eastAsia="en-US"/>
        </w:rPr>
      </w:pPr>
    </w:p>
    <w:p w14:paraId="7BAD5ABE" w14:textId="3D6F7EDC" w:rsidR="006D16DA" w:rsidRDefault="006D16DA" w:rsidP="006D16DA">
      <w:pPr>
        <w:rPr>
          <w:rFonts w:eastAsia="Calibri"/>
          <w:lang w:eastAsia="en-US"/>
        </w:rPr>
      </w:pPr>
    </w:p>
    <w:p w14:paraId="0AE1531A" w14:textId="5AC2BBD9" w:rsidR="001E2050" w:rsidRDefault="001E2050" w:rsidP="001E205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«Relatieklasse»</w:t>
      </w:r>
      <w:r>
        <w:rPr>
          <w:b w:val="0"/>
          <w:bCs w:val="0"/>
          <w:color w:val="auto"/>
          <w:sz w:val="20"/>
          <w:szCs w:val="20"/>
        </w:rPr>
        <w:fldChar w:fldCharType="end"/>
      </w:r>
      <w:r>
        <w:t xml:space="preserve"> </w:t>
      </w:r>
      <w:r>
        <w:fldChar w:fldCharType="begin" w:fldLock="1"/>
      </w:r>
      <w:r>
        <w:instrText>MERGEFIELD Element.Name</w:instrText>
      </w:r>
      <w:r>
        <w:fldChar w:fldCharType="separate"/>
      </w:r>
      <w:r>
        <w:t xml:space="preserve">KADASTRALE ONROERENDE ZAAK </w:t>
      </w:r>
      <w:r w:rsidRPr="006D16DA">
        <w:rPr>
          <w:color w:val="FF0000"/>
          <w:u w:val="single"/>
        </w:rPr>
        <w:t>FILIATIE</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E2050" w14:paraId="4CE713F7" w14:textId="77777777" w:rsidTr="006D16DA">
        <w:tc>
          <w:tcPr>
            <w:tcW w:w="2340" w:type="dxa"/>
            <w:gridSpan w:val="2"/>
            <w:tcBorders>
              <w:top w:val="nil"/>
              <w:left w:val="nil"/>
              <w:bottom w:val="nil"/>
              <w:right w:val="nil"/>
            </w:tcBorders>
          </w:tcPr>
          <w:p w14:paraId="013DB729" w14:textId="77777777" w:rsidR="001E2050" w:rsidRDefault="001E2050" w:rsidP="006D16DA">
            <w:pPr>
              <w:spacing w:after="200" w:line="276" w:lineRule="auto"/>
              <w:rPr>
                <w:rFonts w:ascii="Calibri" w:hAnsi="Calibri" w:cs="Calibri"/>
                <w:b/>
                <w:bCs/>
                <w:sz w:val="22"/>
                <w:szCs w:val="22"/>
              </w:rPr>
            </w:pPr>
            <w:r>
              <w:rPr>
                <w:rFonts w:ascii="Calibri" w:hAnsi="Calibri" w:cs="Calibri"/>
                <w:b/>
                <w:bCs/>
                <w:sz w:val="22"/>
                <w:szCs w:val="22"/>
              </w:rPr>
              <w:t xml:space="preserve">Naam </w:t>
            </w:r>
          </w:p>
        </w:tc>
        <w:tc>
          <w:tcPr>
            <w:tcW w:w="7020" w:type="dxa"/>
            <w:gridSpan w:val="4"/>
            <w:tcBorders>
              <w:top w:val="nil"/>
              <w:left w:val="nil"/>
              <w:bottom w:val="nil"/>
              <w:right w:val="nil"/>
            </w:tcBorders>
          </w:tcPr>
          <w:p w14:paraId="37A8418A" w14:textId="77777777" w:rsidR="001E2050" w:rsidRDefault="001E2050" w:rsidP="006D16DA">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Element.Name</w:instrText>
            </w:r>
            <w:r>
              <w:fldChar w:fldCharType="separate"/>
            </w:r>
            <w:r>
              <w:rPr>
                <w:rFonts w:ascii="Calibri" w:hAnsi="Calibri" w:cs="Calibri"/>
                <w:sz w:val="22"/>
                <w:szCs w:val="22"/>
              </w:rPr>
              <w:t xml:space="preserve">KADASTRALE ONROERENDE ZAAK </w:t>
            </w:r>
            <w:r w:rsidRPr="006D16DA">
              <w:rPr>
                <w:rFonts w:ascii="Calibri" w:hAnsi="Calibri" w:cs="Calibri"/>
                <w:color w:val="FF0000"/>
                <w:sz w:val="22"/>
                <w:szCs w:val="22"/>
                <w:u w:val="single"/>
              </w:rPr>
              <w:t>FILIATIE</w:t>
            </w:r>
            <w:r>
              <w:fldChar w:fldCharType="end"/>
            </w:r>
          </w:p>
        </w:tc>
      </w:tr>
      <w:tr w:rsidR="001E2050" w14:paraId="0C38A7B6" w14:textId="77777777" w:rsidTr="006D16DA">
        <w:trPr>
          <w:trHeight w:hRule="exact" w:val="128"/>
        </w:trPr>
        <w:tc>
          <w:tcPr>
            <w:tcW w:w="2340" w:type="dxa"/>
            <w:gridSpan w:val="2"/>
            <w:tcBorders>
              <w:top w:val="nil"/>
              <w:left w:val="nil"/>
              <w:bottom w:val="nil"/>
              <w:right w:val="nil"/>
            </w:tcBorders>
          </w:tcPr>
          <w:p w14:paraId="57F5BEF3"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09AB506A" w14:textId="77777777" w:rsidR="001E2050" w:rsidRDefault="001E2050" w:rsidP="006D16DA">
            <w:pPr>
              <w:rPr>
                <w:rFonts w:ascii="Calibri" w:hAnsi="Calibri" w:cs="Calibri"/>
                <w:color w:val="0F0F0F"/>
                <w:sz w:val="22"/>
                <w:szCs w:val="22"/>
              </w:rPr>
            </w:pPr>
          </w:p>
        </w:tc>
      </w:tr>
      <w:tr w:rsidR="001E2050" w14:paraId="3F848E30" w14:textId="77777777" w:rsidTr="006D16DA">
        <w:tc>
          <w:tcPr>
            <w:tcW w:w="2340" w:type="dxa"/>
            <w:gridSpan w:val="2"/>
            <w:tcBorders>
              <w:top w:val="nil"/>
              <w:left w:val="nil"/>
              <w:bottom w:val="nil"/>
              <w:right w:val="nil"/>
            </w:tcBorders>
          </w:tcPr>
          <w:p w14:paraId="7486A33E"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6C316F37"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separate"/>
            </w:r>
            <w:r>
              <w:rPr>
                <w:rFonts w:ascii="Calibri" w:hAnsi="Calibri" w:cs="Calibri"/>
                <w:color w:val="0F0F0F"/>
                <w:sz w:val="22"/>
                <w:szCs w:val="22"/>
              </w:rPr>
              <w:t>FIL</w:t>
            </w:r>
            <w:r>
              <w:fldChar w:fldCharType="end"/>
            </w:r>
          </w:p>
        </w:tc>
      </w:tr>
      <w:tr w:rsidR="001E2050" w14:paraId="6D47AB4C" w14:textId="77777777" w:rsidTr="006D16DA">
        <w:trPr>
          <w:trHeight w:hRule="exact" w:val="128"/>
        </w:trPr>
        <w:tc>
          <w:tcPr>
            <w:tcW w:w="2340" w:type="dxa"/>
            <w:gridSpan w:val="2"/>
            <w:tcBorders>
              <w:top w:val="nil"/>
              <w:left w:val="nil"/>
              <w:bottom w:val="nil"/>
              <w:right w:val="nil"/>
            </w:tcBorders>
          </w:tcPr>
          <w:p w14:paraId="5B4F8EFE"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162D9206" w14:textId="77777777" w:rsidR="001E2050" w:rsidRDefault="001E2050" w:rsidP="006D16DA">
            <w:pPr>
              <w:rPr>
                <w:rFonts w:ascii="Calibri" w:hAnsi="Calibri" w:cs="Calibri"/>
                <w:color w:val="0F0F0F"/>
                <w:sz w:val="22"/>
                <w:szCs w:val="22"/>
              </w:rPr>
            </w:pPr>
          </w:p>
        </w:tc>
      </w:tr>
      <w:tr w:rsidR="001E2050" w14:paraId="044EA2A4" w14:textId="77777777" w:rsidTr="006D16DA">
        <w:trPr>
          <w:trHeight w:val="230"/>
        </w:trPr>
        <w:tc>
          <w:tcPr>
            <w:tcW w:w="2340" w:type="dxa"/>
            <w:gridSpan w:val="2"/>
            <w:tcBorders>
              <w:top w:val="nil"/>
              <w:left w:val="nil"/>
              <w:bottom w:val="nil"/>
              <w:right w:val="nil"/>
            </w:tcBorders>
          </w:tcPr>
          <w:p w14:paraId="71836882" w14:textId="77777777" w:rsidR="001E2050" w:rsidRDefault="001E2050" w:rsidP="006D16DA">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594D44A0"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De afstammingsverwantschap van een KADASTRALE ONROERENDE ZAAK, waarmee de historie kan worden nagegaan tussen een oude en een nieuwe onroerende zaak.</w:t>
            </w:r>
            <w:r>
              <w:fldChar w:fldCharType="end"/>
            </w:r>
          </w:p>
        </w:tc>
      </w:tr>
      <w:tr w:rsidR="001E2050" w14:paraId="00A3639D" w14:textId="77777777" w:rsidTr="006D16DA">
        <w:trPr>
          <w:trHeight w:val="230"/>
        </w:trPr>
        <w:tc>
          <w:tcPr>
            <w:tcW w:w="2340" w:type="dxa"/>
            <w:gridSpan w:val="2"/>
            <w:tcBorders>
              <w:top w:val="nil"/>
              <w:left w:val="nil"/>
              <w:bottom w:val="nil"/>
              <w:right w:val="nil"/>
            </w:tcBorders>
          </w:tcPr>
          <w:p w14:paraId="57C2325C"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5012E9E2" w14:textId="77777777" w:rsidR="001E2050" w:rsidRDefault="001E2050" w:rsidP="006D16DA">
            <w:pPr>
              <w:rPr>
                <w:rFonts w:ascii="Calibri" w:hAnsi="Calibri" w:cs="Calibri"/>
                <w:color w:val="0F0F0F"/>
                <w:sz w:val="22"/>
                <w:szCs w:val="22"/>
              </w:rPr>
            </w:pPr>
          </w:p>
        </w:tc>
      </w:tr>
      <w:tr w:rsidR="001E2050" w14:paraId="062541DC" w14:textId="77777777" w:rsidTr="006D16DA">
        <w:trPr>
          <w:trHeight w:val="230"/>
        </w:trPr>
        <w:tc>
          <w:tcPr>
            <w:tcW w:w="2340" w:type="dxa"/>
            <w:gridSpan w:val="2"/>
            <w:tcBorders>
              <w:top w:val="nil"/>
              <w:left w:val="nil"/>
              <w:bottom w:val="nil"/>
              <w:right w:val="nil"/>
            </w:tcBorders>
          </w:tcPr>
          <w:p w14:paraId="17312FB7" w14:textId="77777777" w:rsidR="001E2050" w:rsidRDefault="001E2050" w:rsidP="006D16DA">
            <w:pPr>
              <w:rPr>
                <w:rFonts w:ascii="Calibri" w:hAnsi="Calibri" w:cs="Calibri"/>
                <w:b/>
                <w:bCs/>
                <w:color w:val="0F0F0F"/>
                <w:sz w:val="22"/>
                <w:szCs w:val="22"/>
              </w:rPr>
            </w:pPr>
            <w:r>
              <w:rPr>
                <w:rFonts w:ascii="Calibri" w:hAnsi="Calibri" w:cs="Calibri"/>
                <w:b/>
                <w:bCs/>
                <w:sz w:val="22"/>
                <w:szCs w:val="22"/>
              </w:rPr>
              <w:t>Overzicht Attributen</w:t>
            </w:r>
          </w:p>
        </w:tc>
        <w:tc>
          <w:tcPr>
            <w:tcW w:w="7020" w:type="dxa"/>
            <w:gridSpan w:val="4"/>
            <w:tcBorders>
              <w:top w:val="nil"/>
              <w:left w:val="nil"/>
              <w:bottom w:val="nil"/>
              <w:right w:val="nil"/>
            </w:tcBorders>
          </w:tcPr>
          <w:p w14:paraId="5500435E" w14:textId="77777777" w:rsidR="001E2050" w:rsidRDefault="001E2050" w:rsidP="006D16DA">
            <w:pPr>
              <w:rPr>
                <w:rFonts w:ascii="Calibri" w:hAnsi="Calibri" w:cs="Calibri"/>
                <w:color w:val="0F0F0F"/>
                <w:sz w:val="22"/>
                <w:szCs w:val="22"/>
              </w:rPr>
            </w:pPr>
          </w:p>
        </w:tc>
      </w:tr>
      <w:tr w:rsidR="001E2050" w14:paraId="473FAE01" w14:textId="77777777" w:rsidTr="006D16DA">
        <w:tc>
          <w:tcPr>
            <w:tcW w:w="450" w:type="dxa"/>
            <w:tcBorders>
              <w:top w:val="nil"/>
              <w:left w:val="nil"/>
              <w:bottom w:val="nil"/>
              <w:right w:val="nil"/>
            </w:tcBorders>
          </w:tcPr>
          <w:p w14:paraId="5E5C427A" w14:textId="77777777" w:rsidR="001E2050" w:rsidRDefault="001E2050" w:rsidP="006D16DA">
            <w:pPr>
              <w:rPr>
                <w:rFonts w:ascii="Calibri" w:hAnsi="Calibri" w:cs="Calibri"/>
                <w:i/>
                <w:iCs/>
                <w:color w:val="0F0F0F"/>
                <w:sz w:val="22"/>
                <w:szCs w:val="22"/>
              </w:rPr>
            </w:pPr>
            <w:bookmarkStart w:id="442" w:name="BKM_FF37692A_508A_42f4_A126_29935AF0A6DA"/>
          </w:p>
        </w:tc>
        <w:tc>
          <w:tcPr>
            <w:tcW w:w="2790" w:type="dxa"/>
            <w:gridSpan w:val="2"/>
            <w:tcBorders>
              <w:top w:val="nil"/>
              <w:left w:val="nil"/>
              <w:bottom w:val="nil"/>
              <w:right w:val="nil"/>
            </w:tcBorders>
          </w:tcPr>
          <w:p w14:paraId="146F2CF2"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081C059A"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360F9593"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0EE9FDD3" w14:textId="77777777" w:rsidR="001E2050" w:rsidRDefault="001E2050" w:rsidP="006D16DA">
            <w:pPr>
              <w:rPr>
                <w:rFonts w:ascii="Calibri" w:hAnsi="Calibri" w:cs="Calibri"/>
                <w:i/>
                <w:iCs/>
                <w:color w:val="0F0F0F"/>
                <w:sz w:val="22"/>
                <w:szCs w:val="22"/>
              </w:rPr>
            </w:pPr>
            <w:r>
              <w:rPr>
                <w:rFonts w:ascii="Calibri" w:hAnsi="Calibri" w:cs="Calibri"/>
                <w:i/>
                <w:iCs/>
                <w:color w:val="0F0F0F"/>
                <w:sz w:val="22"/>
                <w:szCs w:val="22"/>
              </w:rPr>
              <w:t>Kardi-</w:t>
            </w:r>
          </w:p>
          <w:p w14:paraId="41BB3DD3"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naliteit</w:t>
            </w:r>
          </w:p>
        </w:tc>
      </w:tr>
      <w:tr w:rsidR="001E2050" w14:paraId="6D3F876B" w14:textId="77777777" w:rsidTr="006D16DA">
        <w:tc>
          <w:tcPr>
            <w:tcW w:w="450" w:type="dxa"/>
            <w:tcBorders>
              <w:top w:val="nil"/>
              <w:left w:val="nil"/>
              <w:bottom w:val="nil"/>
              <w:right w:val="nil"/>
            </w:tcBorders>
          </w:tcPr>
          <w:p w14:paraId="71033AD8"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23F5728C"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Overgangsgrootte filiatie</w:t>
            </w:r>
            <w:r>
              <w:fldChar w:fldCharType="end"/>
            </w:r>
          </w:p>
        </w:tc>
        <w:tc>
          <w:tcPr>
            <w:tcW w:w="4230" w:type="dxa"/>
            <w:tcBorders>
              <w:top w:val="nil"/>
              <w:left w:val="nil"/>
              <w:bottom w:val="nil"/>
              <w:right w:val="nil"/>
            </w:tcBorders>
          </w:tcPr>
          <w:p w14:paraId="1A3824ED"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 xml:space="preserve">De oppervlakte van het gedeelte van de oude Onroerende zaak dat opgegaan is in de nieuwe Onroerende zaak. </w:t>
            </w:r>
            <w:r>
              <w:fldChar w:fldCharType="end"/>
            </w:r>
          </w:p>
        </w:tc>
        <w:tc>
          <w:tcPr>
            <w:tcW w:w="1080" w:type="dxa"/>
            <w:tcBorders>
              <w:top w:val="nil"/>
              <w:left w:val="nil"/>
              <w:bottom w:val="nil"/>
              <w:right w:val="nil"/>
            </w:tcBorders>
          </w:tcPr>
          <w:p w14:paraId="76ED572F" w14:textId="6A197FAD" w:rsidR="001E2050" w:rsidRPr="006D16DA" w:rsidRDefault="001E2050" w:rsidP="006D16DA">
            <w:pPr>
              <w:rPr>
                <w:rFonts w:ascii="Calibri" w:hAnsi="Calibri" w:cs="Calibri"/>
                <w:color w:val="0F0F0F"/>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Att.Type</w:instrText>
            </w:r>
            <w:r w:rsidRPr="006D16DA">
              <w:rPr>
                <w:color w:val="FF0000"/>
                <w:u w:val="single"/>
              </w:rPr>
              <w:fldChar w:fldCharType="separate"/>
            </w:r>
            <w:r w:rsidRPr="006D16DA">
              <w:rPr>
                <w:rFonts w:ascii="Calibri" w:hAnsi="Calibri" w:cs="Calibri"/>
                <w:color w:val="FF0000"/>
                <w:sz w:val="22"/>
                <w:szCs w:val="22"/>
                <w:u w:val="single"/>
              </w:rPr>
              <w:t>N</w:t>
            </w:r>
            <w:r w:rsidR="006D16DA" w:rsidRPr="006D16DA">
              <w:rPr>
                <w:rFonts w:ascii="Calibri" w:hAnsi="Calibri" w:cs="Calibri"/>
                <w:color w:val="FF0000"/>
                <w:sz w:val="22"/>
                <w:szCs w:val="22"/>
                <w:u w:val="single"/>
              </w:rPr>
              <w:t>10</w:t>
            </w:r>
            <w:r w:rsidRPr="006D16DA">
              <w:rPr>
                <w:rFonts w:ascii="Calibri" w:hAnsi="Calibri" w:cs="Calibri"/>
                <w:color w:val="FF0000"/>
                <w:sz w:val="22"/>
                <w:szCs w:val="22"/>
                <w:u w:val="single"/>
              </w:rPr>
              <w:t>.2</w:t>
            </w:r>
            <w:r w:rsidRPr="006D16DA">
              <w:rPr>
                <w:color w:val="FF0000"/>
                <w:u w:val="single"/>
              </w:rPr>
              <w:fldChar w:fldCharType="end"/>
            </w:r>
          </w:p>
        </w:tc>
        <w:tc>
          <w:tcPr>
            <w:tcW w:w="810" w:type="dxa"/>
            <w:tcBorders>
              <w:top w:val="nil"/>
              <w:left w:val="nil"/>
              <w:bottom w:val="nil"/>
              <w:right w:val="nil"/>
            </w:tcBorders>
          </w:tcPr>
          <w:p w14:paraId="0A36A408"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42"/>
      </w:tr>
      <w:tr w:rsidR="001E2050" w14:paraId="3F7A36B1" w14:textId="77777777" w:rsidTr="006D16DA">
        <w:tc>
          <w:tcPr>
            <w:tcW w:w="450" w:type="dxa"/>
            <w:tcBorders>
              <w:top w:val="nil"/>
              <w:left w:val="nil"/>
              <w:bottom w:val="nil"/>
              <w:right w:val="nil"/>
            </w:tcBorders>
          </w:tcPr>
          <w:p w14:paraId="393AFCC5" w14:textId="77777777" w:rsidR="001E2050" w:rsidRDefault="001E2050" w:rsidP="006D16DA">
            <w:pPr>
              <w:rPr>
                <w:rFonts w:ascii="Calibri" w:hAnsi="Calibri" w:cs="Calibri"/>
                <w:color w:val="0F0F0F"/>
                <w:sz w:val="22"/>
                <w:szCs w:val="22"/>
              </w:rPr>
            </w:pPr>
            <w:bookmarkStart w:id="443" w:name="BKM_30F2D299_96F1_44c5_8E3B_F48F7F527C1D"/>
          </w:p>
        </w:tc>
        <w:tc>
          <w:tcPr>
            <w:tcW w:w="2790" w:type="dxa"/>
            <w:gridSpan w:val="2"/>
            <w:tcBorders>
              <w:top w:val="nil"/>
              <w:left w:val="nil"/>
              <w:bottom w:val="nil"/>
              <w:right w:val="nil"/>
            </w:tcBorders>
          </w:tcPr>
          <w:p w14:paraId="26FFF6CC"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Aard filiatie</w:t>
            </w:r>
            <w:r>
              <w:fldChar w:fldCharType="end"/>
            </w:r>
          </w:p>
        </w:tc>
        <w:tc>
          <w:tcPr>
            <w:tcW w:w="4230" w:type="dxa"/>
            <w:tcBorders>
              <w:top w:val="nil"/>
              <w:left w:val="nil"/>
              <w:bottom w:val="nil"/>
              <w:right w:val="nil"/>
            </w:tcBorders>
          </w:tcPr>
          <w:p w14:paraId="44ABB2CC"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Aanduiding hoe het kadastraal object (historisch) tot stand gekomen is.</w:t>
            </w:r>
            <w:r>
              <w:fldChar w:fldCharType="end"/>
            </w:r>
          </w:p>
        </w:tc>
        <w:tc>
          <w:tcPr>
            <w:tcW w:w="1080" w:type="dxa"/>
            <w:tcBorders>
              <w:top w:val="nil"/>
              <w:left w:val="nil"/>
              <w:bottom w:val="nil"/>
              <w:right w:val="nil"/>
            </w:tcBorders>
          </w:tcPr>
          <w:p w14:paraId="09F708EA" w14:textId="77777777" w:rsidR="001E2050" w:rsidRPr="006D16DA" w:rsidRDefault="001E2050" w:rsidP="006D16DA">
            <w:pPr>
              <w:rPr>
                <w:rFonts w:ascii="Calibri" w:hAnsi="Calibri" w:cs="Calibri"/>
                <w:color w:val="0F0F0F"/>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Att.Type</w:instrText>
            </w:r>
            <w:r w:rsidRPr="006D16DA">
              <w:rPr>
                <w:color w:val="FF0000"/>
                <w:u w:val="single"/>
              </w:rPr>
              <w:fldChar w:fldCharType="separate"/>
            </w:r>
            <w:r w:rsidRPr="006D16DA">
              <w:rPr>
                <w:rFonts w:ascii="Calibri" w:hAnsi="Calibri" w:cs="Calibri"/>
                <w:color w:val="FF0000"/>
                <w:sz w:val="22"/>
                <w:szCs w:val="22"/>
                <w:u w:val="single"/>
              </w:rPr>
              <w:t>AARD FILIATIE</w:t>
            </w:r>
            <w:r w:rsidRPr="006D16DA">
              <w:rPr>
                <w:color w:val="FF0000"/>
                <w:u w:val="single"/>
              </w:rPr>
              <w:fldChar w:fldCharType="end"/>
            </w:r>
          </w:p>
        </w:tc>
        <w:tc>
          <w:tcPr>
            <w:tcW w:w="810" w:type="dxa"/>
            <w:tcBorders>
              <w:top w:val="nil"/>
              <w:left w:val="nil"/>
              <w:bottom w:val="nil"/>
              <w:right w:val="nil"/>
            </w:tcBorders>
          </w:tcPr>
          <w:p w14:paraId="651DB373"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0</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43"/>
      </w:tr>
    </w:tbl>
    <w:p w14:paraId="4E90FE10" w14:textId="77777777" w:rsidR="001E2050" w:rsidRDefault="001E2050" w:rsidP="001E2050">
      <w:pPr>
        <w:rPr>
          <w:rFonts w:ascii="Calibri" w:hAnsi="Calibri" w:cs="Calibri"/>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E2050" w14:paraId="73E2413F" w14:textId="77777777" w:rsidTr="006D16DA">
        <w:tc>
          <w:tcPr>
            <w:tcW w:w="9360" w:type="dxa"/>
            <w:tcBorders>
              <w:top w:val="nil"/>
              <w:left w:val="nil"/>
              <w:bottom w:val="nil"/>
              <w:right w:val="nil"/>
            </w:tcBorders>
          </w:tcPr>
          <w:p w14:paraId="2B6F9CE2"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Overzicht relaties</w:t>
            </w:r>
          </w:p>
        </w:tc>
      </w:tr>
    </w:tbl>
    <w:p w14:paraId="1E1A65B1" w14:textId="77777777" w:rsidR="006D16DA" w:rsidRDefault="006D16DA" w:rsidP="006D16DA">
      <w:pPr>
        <w:pStyle w:val="Kop2"/>
        <w:numPr>
          <w:ilvl w:val="0"/>
          <w:numId w:val="0"/>
        </w:numPr>
        <w:ind w:left="851"/>
        <w:rPr>
          <w:b w:val="0"/>
          <w:bCs w:val="0"/>
          <w:color w:val="auto"/>
          <w:sz w:val="20"/>
          <w:szCs w:val="20"/>
        </w:rPr>
      </w:pPr>
      <w:bookmarkStart w:id="444" w:name="BKM_DF81069D_CBE4_433e_AB7C_CB06170275C9"/>
    </w:p>
    <w:p w14:paraId="47EAFD48" w14:textId="77777777" w:rsidR="006D16DA" w:rsidRDefault="006D16DA" w:rsidP="006D16DA">
      <w:pPr>
        <w:rPr>
          <w:rFonts w:eastAsia="Calibri"/>
          <w:lang w:eastAsia="en-US"/>
        </w:rPr>
      </w:pPr>
      <w:r>
        <w:br w:type="page"/>
      </w:r>
    </w:p>
    <w:p w14:paraId="49EE021A" w14:textId="75BBFD22" w:rsidR="001E2050" w:rsidRDefault="001E2050" w:rsidP="001E205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«Relatieklasse»</w:t>
      </w:r>
      <w:r>
        <w:rPr>
          <w:b w:val="0"/>
          <w:bCs w:val="0"/>
          <w:color w:val="auto"/>
          <w:sz w:val="20"/>
          <w:szCs w:val="20"/>
        </w:rPr>
        <w:fldChar w:fldCharType="end"/>
      </w:r>
      <w:r>
        <w:t xml:space="preserve"> </w:t>
      </w:r>
      <w:r w:rsidRPr="006D16DA">
        <w:rPr>
          <w:color w:val="FF0000"/>
          <w:u w:val="single"/>
        </w:rPr>
        <w:fldChar w:fldCharType="begin" w:fldLock="1"/>
      </w:r>
      <w:r w:rsidRPr="006D16DA">
        <w:rPr>
          <w:color w:val="FF0000"/>
          <w:u w:val="single"/>
        </w:rPr>
        <w:instrText>MERGEFIELD Element.Name</w:instrText>
      </w:r>
      <w:r w:rsidRPr="006D16DA">
        <w:rPr>
          <w:color w:val="FF0000"/>
          <w:u w:val="single"/>
        </w:rPr>
        <w:fldChar w:fldCharType="separate"/>
      </w:r>
      <w:r w:rsidRPr="006D16DA">
        <w:rPr>
          <w:color w:val="FF0000"/>
          <w:u w:val="single"/>
        </w:rPr>
        <w:t>LOCATIEAANDUIDING ADRES</w:t>
      </w:r>
      <w:r w:rsidRPr="006D16DA">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E2050" w14:paraId="525EC37F" w14:textId="77777777" w:rsidTr="006D16DA">
        <w:tc>
          <w:tcPr>
            <w:tcW w:w="2340" w:type="dxa"/>
            <w:gridSpan w:val="2"/>
            <w:tcBorders>
              <w:top w:val="nil"/>
              <w:left w:val="nil"/>
              <w:bottom w:val="nil"/>
              <w:right w:val="nil"/>
            </w:tcBorders>
          </w:tcPr>
          <w:p w14:paraId="4AD36ECB" w14:textId="77777777" w:rsidR="001E2050" w:rsidRDefault="001E2050" w:rsidP="006D16DA">
            <w:pPr>
              <w:spacing w:after="200" w:line="276" w:lineRule="auto"/>
              <w:rPr>
                <w:rFonts w:ascii="Calibri" w:hAnsi="Calibri" w:cs="Calibri"/>
                <w:b/>
                <w:bCs/>
                <w:sz w:val="22"/>
                <w:szCs w:val="22"/>
              </w:rPr>
            </w:pPr>
            <w:r>
              <w:rPr>
                <w:rFonts w:ascii="Calibri" w:hAnsi="Calibri" w:cs="Calibri"/>
                <w:b/>
                <w:bCs/>
                <w:sz w:val="22"/>
                <w:szCs w:val="22"/>
              </w:rPr>
              <w:t xml:space="preserve">Naam </w:t>
            </w:r>
          </w:p>
        </w:tc>
        <w:tc>
          <w:tcPr>
            <w:tcW w:w="7020" w:type="dxa"/>
            <w:gridSpan w:val="4"/>
            <w:tcBorders>
              <w:top w:val="nil"/>
              <w:left w:val="nil"/>
              <w:bottom w:val="nil"/>
              <w:right w:val="nil"/>
            </w:tcBorders>
          </w:tcPr>
          <w:p w14:paraId="2C4E494C" w14:textId="77777777" w:rsidR="001E2050" w:rsidRPr="006D16DA" w:rsidRDefault="001E2050" w:rsidP="006D16DA">
            <w:pPr>
              <w:rPr>
                <w:rFonts w:ascii="Calibri" w:hAnsi="Calibri" w:cs="Calibri"/>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Element.Name</w:instrText>
            </w:r>
            <w:r w:rsidRPr="006D16DA">
              <w:rPr>
                <w:color w:val="FF0000"/>
                <w:u w:val="single"/>
              </w:rPr>
              <w:fldChar w:fldCharType="separate"/>
            </w:r>
            <w:r w:rsidRPr="006D16DA">
              <w:rPr>
                <w:rFonts w:ascii="Calibri" w:hAnsi="Calibri" w:cs="Calibri"/>
                <w:color w:val="FF0000"/>
                <w:sz w:val="22"/>
                <w:szCs w:val="22"/>
                <w:u w:val="single"/>
              </w:rPr>
              <w:t>LOCATIEAANDUIDING ADRES</w:t>
            </w:r>
            <w:r w:rsidRPr="006D16DA">
              <w:rPr>
                <w:color w:val="FF0000"/>
                <w:u w:val="single"/>
              </w:rPr>
              <w:fldChar w:fldCharType="end"/>
            </w:r>
          </w:p>
        </w:tc>
      </w:tr>
      <w:tr w:rsidR="001E2050" w14:paraId="50E642AF" w14:textId="77777777" w:rsidTr="006D16DA">
        <w:trPr>
          <w:trHeight w:hRule="exact" w:val="128"/>
        </w:trPr>
        <w:tc>
          <w:tcPr>
            <w:tcW w:w="2340" w:type="dxa"/>
            <w:gridSpan w:val="2"/>
            <w:tcBorders>
              <w:top w:val="nil"/>
              <w:left w:val="nil"/>
              <w:bottom w:val="nil"/>
              <w:right w:val="nil"/>
            </w:tcBorders>
          </w:tcPr>
          <w:p w14:paraId="187EC5A4"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5270EAA3" w14:textId="77777777" w:rsidR="001E2050" w:rsidRDefault="001E2050" w:rsidP="006D16DA">
            <w:pPr>
              <w:rPr>
                <w:rFonts w:ascii="Calibri" w:hAnsi="Calibri" w:cs="Calibri"/>
                <w:color w:val="0F0F0F"/>
                <w:sz w:val="22"/>
                <w:szCs w:val="22"/>
              </w:rPr>
            </w:pPr>
          </w:p>
        </w:tc>
      </w:tr>
      <w:tr w:rsidR="001E2050" w14:paraId="19F2F7A4" w14:textId="77777777" w:rsidTr="006D16DA">
        <w:tc>
          <w:tcPr>
            <w:tcW w:w="2340" w:type="dxa"/>
            <w:gridSpan w:val="2"/>
            <w:tcBorders>
              <w:top w:val="nil"/>
              <w:left w:val="nil"/>
              <w:bottom w:val="nil"/>
              <w:right w:val="nil"/>
            </w:tcBorders>
          </w:tcPr>
          <w:p w14:paraId="2C991AC1"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08A4162A"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Element.Alias</w:instrText>
            </w:r>
            <w:r w:rsidRPr="006D16DA">
              <w:rPr>
                <w:color w:val="FF0000"/>
                <w:u w:val="single"/>
              </w:rPr>
              <w:fldChar w:fldCharType="separate"/>
            </w:r>
            <w:r w:rsidRPr="006D16DA">
              <w:rPr>
                <w:rFonts w:ascii="Calibri" w:hAnsi="Calibri" w:cs="Calibri"/>
                <w:color w:val="FF0000"/>
                <w:sz w:val="22"/>
                <w:szCs w:val="22"/>
                <w:u w:val="single"/>
              </w:rPr>
              <w:t>LOA</w:t>
            </w:r>
            <w:r w:rsidRPr="006D16DA">
              <w:rPr>
                <w:color w:val="FF0000"/>
                <w:u w:val="single"/>
              </w:rPr>
              <w:fldChar w:fldCharType="end"/>
            </w:r>
          </w:p>
        </w:tc>
      </w:tr>
      <w:tr w:rsidR="001E2050" w14:paraId="6C0DBD7B" w14:textId="77777777" w:rsidTr="006D16DA">
        <w:trPr>
          <w:trHeight w:hRule="exact" w:val="128"/>
        </w:trPr>
        <w:tc>
          <w:tcPr>
            <w:tcW w:w="2340" w:type="dxa"/>
            <w:gridSpan w:val="2"/>
            <w:tcBorders>
              <w:top w:val="nil"/>
              <w:left w:val="nil"/>
              <w:bottom w:val="nil"/>
              <w:right w:val="nil"/>
            </w:tcBorders>
          </w:tcPr>
          <w:p w14:paraId="191312C4"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0BC3A7EC" w14:textId="77777777" w:rsidR="001E2050" w:rsidRPr="006D16DA" w:rsidRDefault="001E2050" w:rsidP="006D16DA">
            <w:pPr>
              <w:rPr>
                <w:rFonts w:ascii="Calibri" w:hAnsi="Calibri" w:cs="Calibri"/>
                <w:color w:val="FF0000"/>
                <w:sz w:val="22"/>
                <w:szCs w:val="22"/>
                <w:u w:val="single"/>
              </w:rPr>
            </w:pPr>
          </w:p>
        </w:tc>
      </w:tr>
      <w:tr w:rsidR="001E2050" w14:paraId="0E124BFA" w14:textId="77777777" w:rsidTr="006D16DA">
        <w:trPr>
          <w:trHeight w:val="230"/>
        </w:trPr>
        <w:tc>
          <w:tcPr>
            <w:tcW w:w="2340" w:type="dxa"/>
            <w:gridSpan w:val="2"/>
            <w:tcBorders>
              <w:top w:val="nil"/>
              <w:left w:val="nil"/>
              <w:bottom w:val="nil"/>
              <w:right w:val="nil"/>
            </w:tcBorders>
          </w:tcPr>
          <w:p w14:paraId="662B1317" w14:textId="77777777" w:rsidR="001E2050" w:rsidRDefault="001E2050" w:rsidP="006D16DA">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1D88397E"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Element.Notes</w:instrText>
            </w:r>
            <w:r w:rsidRPr="006D16DA">
              <w:rPr>
                <w:color w:val="FF0000"/>
                <w:u w:val="single"/>
              </w:rPr>
              <w:fldChar w:fldCharType="separate"/>
            </w:r>
            <w:r w:rsidRPr="006D16DA">
              <w:rPr>
                <w:rFonts w:ascii="Calibri" w:hAnsi="Calibri" w:cs="Calibri"/>
                <w:color w:val="FF0000"/>
                <w:sz w:val="22"/>
                <w:szCs w:val="22"/>
                <w:u w:val="single"/>
              </w:rPr>
              <w:t>Nadere aanduiding van het WOZ-object middels een locatieomschrijving van ADRESSEERBAAR OBJECT AANDUIDING.</w:t>
            </w:r>
            <w:r w:rsidRPr="006D16DA">
              <w:rPr>
                <w:color w:val="FF0000"/>
                <w:u w:val="single"/>
              </w:rPr>
              <w:fldChar w:fldCharType="end"/>
            </w:r>
          </w:p>
        </w:tc>
      </w:tr>
      <w:tr w:rsidR="001E2050" w14:paraId="6525E383" w14:textId="77777777" w:rsidTr="006D16DA">
        <w:trPr>
          <w:trHeight w:val="230"/>
        </w:trPr>
        <w:tc>
          <w:tcPr>
            <w:tcW w:w="2340" w:type="dxa"/>
            <w:gridSpan w:val="2"/>
            <w:tcBorders>
              <w:top w:val="nil"/>
              <w:left w:val="nil"/>
              <w:bottom w:val="nil"/>
              <w:right w:val="nil"/>
            </w:tcBorders>
          </w:tcPr>
          <w:p w14:paraId="6EF967F2"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71159C9B" w14:textId="77777777" w:rsidR="001E2050" w:rsidRDefault="001E2050" w:rsidP="006D16DA">
            <w:pPr>
              <w:rPr>
                <w:rFonts w:ascii="Calibri" w:hAnsi="Calibri" w:cs="Calibri"/>
                <w:color w:val="0F0F0F"/>
                <w:sz w:val="22"/>
                <w:szCs w:val="22"/>
              </w:rPr>
            </w:pPr>
          </w:p>
        </w:tc>
      </w:tr>
      <w:tr w:rsidR="001E2050" w14:paraId="7853F616" w14:textId="77777777" w:rsidTr="006D16DA">
        <w:trPr>
          <w:trHeight w:val="230"/>
        </w:trPr>
        <w:tc>
          <w:tcPr>
            <w:tcW w:w="2340" w:type="dxa"/>
            <w:gridSpan w:val="2"/>
            <w:tcBorders>
              <w:top w:val="nil"/>
              <w:left w:val="nil"/>
              <w:bottom w:val="nil"/>
              <w:right w:val="nil"/>
            </w:tcBorders>
          </w:tcPr>
          <w:p w14:paraId="79960682" w14:textId="77777777" w:rsidR="001E2050" w:rsidRDefault="001E2050" w:rsidP="006D16DA">
            <w:pPr>
              <w:rPr>
                <w:rFonts w:ascii="Calibri" w:hAnsi="Calibri" w:cs="Calibri"/>
                <w:b/>
                <w:bCs/>
                <w:color w:val="0F0F0F"/>
                <w:sz w:val="22"/>
                <w:szCs w:val="22"/>
              </w:rPr>
            </w:pPr>
            <w:r>
              <w:rPr>
                <w:rFonts w:ascii="Calibri" w:hAnsi="Calibri" w:cs="Calibri"/>
                <w:b/>
                <w:bCs/>
                <w:sz w:val="22"/>
                <w:szCs w:val="22"/>
              </w:rPr>
              <w:t>Overzicht Attributen</w:t>
            </w:r>
          </w:p>
        </w:tc>
        <w:tc>
          <w:tcPr>
            <w:tcW w:w="7020" w:type="dxa"/>
            <w:gridSpan w:val="4"/>
            <w:tcBorders>
              <w:top w:val="nil"/>
              <w:left w:val="nil"/>
              <w:bottom w:val="nil"/>
              <w:right w:val="nil"/>
            </w:tcBorders>
          </w:tcPr>
          <w:p w14:paraId="0B8494FA" w14:textId="77777777" w:rsidR="001E2050" w:rsidRDefault="001E2050" w:rsidP="006D16DA">
            <w:pPr>
              <w:rPr>
                <w:rFonts w:ascii="Calibri" w:hAnsi="Calibri" w:cs="Calibri"/>
                <w:color w:val="0F0F0F"/>
                <w:sz w:val="22"/>
                <w:szCs w:val="22"/>
              </w:rPr>
            </w:pPr>
          </w:p>
        </w:tc>
      </w:tr>
      <w:tr w:rsidR="001E2050" w14:paraId="0086F376" w14:textId="77777777" w:rsidTr="006D16DA">
        <w:tc>
          <w:tcPr>
            <w:tcW w:w="450" w:type="dxa"/>
            <w:tcBorders>
              <w:top w:val="nil"/>
              <w:left w:val="nil"/>
              <w:bottom w:val="nil"/>
              <w:right w:val="nil"/>
            </w:tcBorders>
          </w:tcPr>
          <w:p w14:paraId="48149DD5" w14:textId="77777777" w:rsidR="001E2050" w:rsidRDefault="001E2050" w:rsidP="006D16DA">
            <w:pPr>
              <w:rPr>
                <w:rFonts w:ascii="Calibri" w:hAnsi="Calibri" w:cs="Calibri"/>
                <w:i/>
                <w:iCs/>
                <w:color w:val="0F0F0F"/>
                <w:sz w:val="22"/>
                <w:szCs w:val="22"/>
              </w:rPr>
            </w:pPr>
            <w:bookmarkStart w:id="445" w:name="BKM_8088BEFF_50A0_4673_B71A_EBBB283BC68E"/>
          </w:p>
        </w:tc>
        <w:tc>
          <w:tcPr>
            <w:tcW w:w="2790" w:type="dxa"/>
            <w:gridSpan w:val="2"/>
            <w:tcBorders>
              <w:top w:val="nil"/>
              <w:left w:val="nil"/>
              <w:bottom w:val="nil"/>
              <w:right w:val="nil"/>
            </w:tcBorders>
          </w:tcPr>
          <w:p w14:paraId="59F7C753"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11A697EB"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3F1EC0E7"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19DB300B" w14:textId="77777777" w:rsidR="001E2050" w:rsidRDefault="001E2050" w:rsidP="006D16DA">
            <w:pPr>
              <w:rPr>
                <w:rFonts w:ascii="Calibri" w:hAnsi="Calibri" w:cs="Calibri"/>
                <w:i/>
                <w:iCs/>
                <w:color w:val="0F0F0F"/>
                <w:sz w:val="22"/>
                <w:szCs w:val="22"/>
              </w:rPr>
            </w:pPr>
            <w:r>
              <w:rPr>
                <w:rFonts w:ascii="Calibri" w:hAnsi="Calibri" w:cs="Calibri"/>
                <w:i/>
                <w:iCs/>
                <w:color w:val="0F0F0F"/>
                <w:sz w:val="22"/>
                <w:szCs w:val="22"/>
              </w:rPr>
              <w:t>Kardi-</w:t>
            </w:r>
          </w:p>
          <w:p w14:paraId="08CECC79"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naliteit</w:t>
            </w:r>
          </w:p>
        </w:tc>
      </w:tr>
      <w:tr w:rsidR="001E2050" w14:paraId="33A1FF48" w14:textId="77777777" w:rsidTr="006D16DA">
        <w:tc>
          <w:tcPr>
            <w:tcW w:w="450" w:type="dxa"/>
            <w:tcBorders>
              <w:top w:val="nil"/>
              <w:left w:val="nil"/>
              <w:bottom w:val="nil"/>
              <w:right w:val="nil"/>
            </w:tcBorders>
          </w:tcPr>
          <w:p w14:paraId="54369D81"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4E453B13"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Att.Name</w:instrText>
            </w:r>
            <w:r w:rsidRPr="006D16DA">
              <w:rPr>
                <w:color w:val="FF0000"/>
                <w:u w:val="single"/>
              </w:rPr>
              <w:fldChar w:fldCharType="separate"/>
            </w:r>
            <w:r w:rsidRPr="006D16DA">
              <w:rPr>
                <w:rFonts w:ascii="Calibri" w:hAnsi="Calibri" w:cs="Calibri"/>
                <w:color w:val="FF0000"/>
                <w:sz w:val="22"/>
                <w:szCs w:val="22"/>
                <w:u w:val="single"/>
              </w:rPr>
              <w:t>Locatieomschrijving</w:t>
            </w:r>
            <w:r w:rsidRPr="006D16DA">
              <w:rPr>
                <w:color w:val="FF0000"/>
                <w:u w:val="single"/>
              </w:rPr>
              <w:fldChar w:fldCharType="end"/>
            </w:r>
          </w:p>
        </w:tc>
        <w:tc>
          <w:tcPr>
            <w:tcW w:w="4230" w:type="dxa"/>
            <w:tcBorders>
              <w:top w:val="nil"/>
              <w:left w:val="nil"/>
              <w:bottom w:val="nil"/>
              <w:right w:val="nil"/>
            </w:tcBorders>
          </w:tcPr>
          <w:p w14:paraId="50F82BB5"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Att.Notes</w:instrText>
            </w:r>
            <w:r w:rsidRPr="006D16DA">
              <w:rPr>
                <w:color w:val="FF0000"/>
                <w:u w:val="single"/>
              </w:rPr>
              <w:fldChar w:fldCharType="separate"/>
            </w:r>
            <w:r w:rsidRPr="006D16DA">
              <w:rPr>
                <w:rFonts w:ascii="Calibri" w:hAnsi="Calibri" w:cs="Calibri"/>
                <w:color w:val="FF0000"/>
                <w:sz w:val="22"/>
                <w:szCs w:val="22"/>
                <w:u w:val="single"/>
              </w:rPr>
              <w:t>De aanvullende omschrijving van de ligging van een WOZ-OBJECT ten opzichte van een betrokken of het dichtstbijzijnde VERBLIJFSOBJECT, STANDPLAATS, LIGPLAATS, OVERIG GEBOUWD OBJECT of OVERIG BENOEMD TERREIN.</w:t>
            </w:r>
            <w:r w:rsidRPr="006D16DA">
              <w:rPr>
                <w:color w:val="FF0000"/>
                <w:u w:val="single"/>
              </w:rPr>
              <w:fldChar w:fldCharType="end"/>
            </w:r>
          </w:p>
        </w:tc>
        <w:tc>
          <w:tcPr>
            <w:tcW w:w="1080" w:type="dxa"/>
            <w:tcBorders>
              <w:top w:val="nil"/>
              <w:left w:val="nil"/>
              <w:bottom w:val="nil"/>
              <w:right w:val="nil"/>
            </w:tcBorders>
          </w:tcPr>
          <w:p w14:paraId="5BB1967E"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Att.Type</w:instrText>
            </w:r>
            <w:r w:rsidRPr="006D16DA">
              <w:rPr>
                <w:color w:val="FF0000"/>
                <w:u w:val="single"/>
              </w:rPr>
              <w:fldChar w:fldCharType="separate"/>
            </w:r>
            <w:r w:rsidRPr="006D16DA">
              <w:rPr>
                <w:rFonts w:ascii="Calibri" w:hAnsi="Calibri" w:cs="Calibri"/>
                <w:color w:val="FF0000"/>
                <w:sz w:val="22"/>
                <w:szCs w:val="22"/>
                <w:u w:val="single"/>
              </w:rPr>
              <w:t>AN40</w:t>
            </w:r>
            <w:r w:rsidRPr="006D16DA">
              <w:rPr>
                <w:color w:val="FF0000"/>
                <w:u w:val="single"/>
              </w:rPr>
              <w:fldChar w:fldCharType="end"/>
            </w:r>
          </w:p>
        </w:tc>
        <w:tc>
          <w:tcPr>
            <w:tcW w:w="810" w:type="dxa"/>
            <w:tcBorders>
              <w:top w:val="nil"/>
              <w:left w:val="nil"/>
              <w:bottom w:val="nil"/>
              <w:right w:val="nil"/>
            </w:tcBorders>
          </w:tcPr>
          <w:p w14:paraId="46E75483"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Att.LowerBound</w:instrText>
            </w:r>
            <w:r w:rsidRPr="006D16DA">
              <w:rPr>
                <w:color w:val="FF0000"/>
                <w:u w:val="single"/>
              </w:rPr>
              <w:fldChar w:fldCharType="separate"/>
            </w:r>
            <w:r w:rsidRPr="006D16DA">
              <w:rPr>
                <w:rFonts w:ascii="Calibri" w:hAnsi="Calibri" w:cs="Calibri"/>
                <w:color w:val="FF0000"/>
                <w:sz w:val="22"/>
                <w:szCs w:val="22"/>
                <w:u w:val="single"/>
              </w:rPr>
              <w:t>0</w:t>
            </w:r>
            <w:r w:rsidRPr="006D16DA">
              <w:rPr>
                <w:color w:val="FF0000"/>
                <w:u w:val="single"/>
              </w:rPr>
              <w:fldChar w:fldCharType="end"/>
            </w:r>
            <w:r w:rsidRPr="006D16DA">
              <w:rPr>
                <w:rFonts w:ascii="Calibri" w:hAnsi="Calibri" w:cs="Calibri"/>
                <w:color w:val="FF0000"/>
                <w:sz w:val="22"/>
                <w:szCs w:val="22"/>
                <w:u w:val="single"/>
              </w:rPr>
              <w:t xml:space="preserve"> - </w:t>
            </w:r>
            <w:r w:rsidRPr="006D16DA">
              <w:rPr>
                <w:rFonts w:ascii="Calibri" w:hAnsi="Calibri" w:cs="Calibri"/>
                <w:color w:val="FF0000"/>
                <w:sz w:val="22"/>
                <w:szCs w:val="22"/>
                <w:u w:val="single"/>
              </w:rPr>
              <w:fldChar w:fldCharType="begin" w:fldLock="1"/>
            </w:r>
            <w:r w:rsidRPr="006D16DA">
              <w:rPr>
                <w:rFonts w:ascii="Calibri" w:hAnsi="Calibri" w:cs="Calibri"/>
                <w:color w:val="FF0000"/>
                <w:sz w:val="22"/>
                <w:szCs w:val="22"/>
                <w:u w:val="single"/>
              </w:rPr>
              <w:instrText>MERGEFIELD Att.UpperBound</w:instrText>
            </w:r>
            <w:r w:rsidRPr="006D16DA">
              <w:rPr>
                <w:rFonts w:ascii="Calibri" w:hAnsi="Calibri" w:cs="Calibri"/>
                <w:color w:val="FF0000"/>
                <w:sz w:val="22"/>
                <w:szCs w:val="22"/>
                <w:u w:val="single"/>
              </w:rPr>
              <w:fldChar w:fldCharType="separate"/>
            </w:r>
            <w:r w:rsidRPr="006D16DA">
              <w:rPr>
                <w:rFonts w:ascii="Calibri" w:hAnsi="Calibri" w:cs="Calibri"/>
                <w:color w:val="FF0000"/>
                <w:sz w:val="22"/>
                <w:szCs w:val="22"/>
                <w:u w:val="single"/>
              </w:rPr>
              <w:t>1</w:t>
            </w:r>
            <w:r w:rsidRPr="006D16DA">
              <w:rPr>
                <w:rFonts w:ascii="Calibri" w:hAnsi="Calibri" w:cs="Calibri"/>
                <w:color w:val="FF0000"/>
                <w:sz w:val="22"/>
                <w:szCs w:val="22"/>
                <w:u w:val="single"/>
              </w:rPr>
              <w:fldChar w:fldCharType="end"/>
            </w:r>
          </w:p>
        </w:tc>
        <w:bookmarkEnd w:id="445"/>
      </w:tr>
    </w:tbl>
    <w:p w14:paraId="68CB30E4" w14:textId="77777777" w:rsidR="001E2050" w:rsidRDefault="001E2050" w:rsidP="001E2050">
      <w:pPr>
        <w:rPr>
          <w:rFonts w:ascii="Calibri" w:hAnsi="Calibri" w:cs="Calibri"/>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E2050" w14:paraId="10F68859" w14:textId="77777777" w:rsidTr="006D16DA">
        <w:tc>
          <w:tcPr>
            <w:tcW w:w="9360" w:type="dxa"/>
            <w:tcBorders>
              <w:top w:val="nil"/>
              <w:left w:val="nil"/>
              <w:bottom w:val="nil"/>
              <w:right w:val="nil"/>
            </w:tcBorders>
          </w:tcPr>
          <w:p w14:paraId="561F7C75"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Overzicht relaties</w:t>
            </w:r>
          </w:p>
        </w:tc>
        <w:bookmarkEnd w:id="444"/>
      </w:tr>
    </w:tbl>
    <w:p w14:paraId="4B233DC7" w14:textId="77777777" w:rsidR="006D16DA" w:rsidRDefault="006D16DA" w:rsidP="00761BFC">
      <w:pPr>
        <w:pStyle w:val="Kop2"/>
        <w:numPr>
          <w:ilvl w:val="0"/>
          <w:numId w:val="0"/>
        </w:numPr>
        <w:ind w:left="851"/>
        <w:rPr>
          <w:b w:val="0"/>
          <w:bCs w:val="0"/>
          <w:color w:val="auto"/>
          <w:sz w:val="20"/>
          <w:szCs w:val="20"/>
        </w:rPr>
      </w:pPr>
      <w:bookmarkStart w:id="446" w:name="BKM_01D9FAB0_A2D4_46b5_894A_E542D922D4F0"/>
    </w:p>
    <w:p w14:paraId="576EECC3" w14:textId="77777777" w:rsidR="006D16DA" w:rsidRDefault="006D16DA" w:rsidP="006D16DA">
      <w:pPr>
        <w:rPr>
          <w:rFonts w:eastAsia="Calibri"/>
          <w:lang w:eastAsia="en-US"/>
        </w:rPr>
      </w:pPr>
      <w:r>
        <w:br w:type="page"/>
      </w:r>
    </w:p>
    <w:p w14:paraId="5CD96AC3" w14:textId="2205E6AB" w:rsidR="001E2050" w:rsidRDefault="001E2050" w:rsidP="001E205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«Relatieklasse»</w:t>
      </w:r>
      <w:r>
        <w:rPr>
          <w:b w:val="0"/>
          <w:bCs w:val="0"/>
          <w:color w:val="auto"/>
          <w:sz w:val="20"/>
          <w:szCs w:val="20"/>
        </w:rPr>
        <w:fldChar w:fldCharType="end"/>
      </w:r>
      <w:r>
        <w:t xml:space="preserve"> </w:t>
      </w:r>
      <w:r w:rsidRPr="006D16DA">
        <w:rPr>
          <w:color w:val="FF0000"/>
          <w:u w:val="single"/>
        </w:rPr>
        <w:fldChar w:fldCharType="begin" w:fldLock="1"/>
      </w:r>
      <w:r w:rsidRPr="006D16DA">
        <w:rPr>
          <w:color w:val="FF0000"/>
          <w:u w:val="single"/>
        </w:rPr>
        <w:instrText>MERGEFIELD Element.Name</w:instrText>
      </w:r>
      <w:r w:rsidRPr="006D16DA">
        <w:rPr>
          <w:color w:val="FF0000"/>
          <w:u w:val="single"/>
        </w:rPr>
        <w:fldChar w:fldCharType="separate"/>
      </w:r>
      <w:r w:rsidRPr="006D16DA">
        <w:rPr>
          <w:color w:val="FF0000"/>
          <w:u w:val="single"/>
        </w:rPr>
        <w:t>LOCATIEAANDUIDING OPENBARE RUIMTE</w:t>
      </w:r>
      <w:r w:rsidRPr="006D16DA">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E2050" w14:paraId="52EDB995" w14:textId="77777777" w:rsidTr="006D16DA">
        <w:tc>
          <w:tcPr>
            <w:tcW w:w="2340" w:type="dxa"/>
            <w:gridSpan w:val="2"/>
            <w:tcBorders>
              <w:top w:val="nil"/>
              <w:left w:val="nil"/>
              <w:bottom w:val="nil"/>
              <w:right w:val="nil"/>
            </w:tcBorders>
          </w:tcPr>
          <w:p w14:paraId="1BE1B008" w14:textId="77777777" w:rsidR="001E2050" w:rsidRDefault="001E2050" w:rsidP="006D16DA">
            <w:pPr>
              <w:spacing w:after="200" w:line="276" w:lineRule="auto"/>
              <w:rPr>
                <w:rFonts w:ascii="Calibri" w:hAnsi="Calibri" w:cs="Calibri"/>
                <w:b/>
                <w:bCs/>
                <w:sz w:val="22"/>
                <w:szCs w:val="22"/>
              </w:rPr>
            </w:pPr>
            <w:r>
              <w:rPr>
                <w:rFonts w:ascii="Calibri" w:hAnsi="Calibri" w:cs="Calibri"/>
                <w:b/>
                <w:bCs/>
                <w:sz w:val="22"/>
                <w:szCs w:val="22"/>
              </w:rPr>
              <w:t xml:space="preserve">Naam </w:t>
            </w:r>
          </w:p>
        </w:tc>
        <w:tc>
          <w:tcPr>
            <w:tcW w:w="7020" w:type="dxa"/>
            <w:gridSpan w:val="4"/>
            <w:tcBorders>
              <w:top w:val="nil"/>
              <w:left w:val="nil"/>
              <w:bottom w:val="nil"/>
              <w:right w:val="nil"/>
            </w:tcBorders>
          </w:tcPr>
          <w:p w14:paraId="3C2AD9AE"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Element.Name</w:instrText>
            </w:r>
            <w:r w:rsidRPr="006D16DA">
              <w:rPr>
                <w:color w:val="FF0000"/>
                <w:u w:val="single"/>
              </w:rPr>
              <w:fldChar w:fldCharType="separate"/>
            </w:r>
            <w:r w:rsidRPr="006D16DA">
              <w:rPr>
                <w:rFonts w:ascii="Calibri" w:hAnsi="Calibri" w:cs="Calibri"/>
                <w:color w:val="FF0000"/>
                <w:sz w:val="22"/>
                <w:szCs w:val="22"/>
                <w:u w:val="single"/>
              </w:rPr>
              <w:t>LOCATIEAANDUIDING OPENBARE RUIMTE</w:t>
            </w:r>
            <w:r w:rsidRPr="006D16DA">
              <w:rPr>
                <w:color w:val="FF0000"/>
                <w:u w:val="single"/>
              </w:rPr>
              <w:fldChar w:fldCharType="end"/>
            </w:r>
          </w:p>
        </w:tc>
      </w:tr>
      <w:tr w:rsidR="001E2050" w14:paraId="4C73C6F1" w14:textId="77777777" w:rsidTr="006D16DA">
        <w:trPr>
          <w:trHeight w:hRule="exact" w:val="128"/>
        </w:trPr>
        <w:tc>
          <w:tcPr>
            <w:tcW w:w="2340" w:type="dxa"/>
            <w:gridSpan w:val="2"/>
            <w:tcBorders>
              <w:top w:val="nil"/>
              <w:left w:val="nil"/>
              <w:bottom w:val="nil"/>
              <w:right w:val="nil"/>
            </w:tcBorders>
          </w:tcPr>
          <w:p w14:paraId="04F56D03"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5663C46F" w14:textId="77777777" w:rsidR="001E2050" w:rsidRPr="006D16DA" w:rsidRDefault="001E2050" w:rsidP="006D16DA">
            <w:pPr>
              <w:rPr>
                <w:rFonts w:ascii="Calibri" w:hAnsi="Calibri" w:cs="Calibri"/>
                <w:color w:val="FF0000"/>
                <w:sz w:val="22"/>
                <w:szCs w:val="22"/>
                <w:u w:val="single"/>
              </w:rPr>
            </w:pPr>
          </w:p>
        </w:tc>
      </w:tr>
      <w:tr w:rsidR="001E2050" w14:paraId="4B4DBA10" w14:textId="77777777" w:rsidTr="006D16DA">
        <w:tc>
          <w:tcPr>
            <w:tcW w:w="2340" w:type="dxa"/>
            <w:gridSpan w:val="2"/>
            <w:tcBorders>
              <w:top w:val="nil"/>
              <w:left w:val="nil"/>
              <w:bottom w:val="nil"/>
              <w:right w:val="nil"/>
            </w:tcBorders>
          </w:tcPr>
          <w:p w14:paraId="10A3E59E"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7AAC9E9C"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Element.Alias</w:instrText>
            </w:r>
            <w:r w:rsidRPr="006D16DA">
              <w:rPr>
                <w:color w:val="FF0000"/>
                <w:u w:val="single"/>
              </w:rPr>
              <w:fldChar w:fldCharType="separate"/>
            </w:r>
            <w:r w:rsidRPr="006D16DA">
              <w:rPr>
                <w:rFonts w:ascii="Calibri" w:hAnsi="Calibri" w:cs="Calibri"/>
                <w:color w:val="FF0000"/>
                <w:sz w:val="22"/>
                <w:szCs w:val="22"/>
                <w:u w:val="single"/>
              </w:rPr>
              <w:t>LOR</w:t>
            </w:r>
            <w:r w:rsidRPr="006D16DA">
              <w:rPr>
                <w:color w:val="FF0000"/>
                <w:u w:val="single"/>
              </w:rPr>
              <w:fldChar w:fldCharType="end"/>
            </w:r>
          </w:p>
        </w:tc>
      </w:tr>
      <w:tr w:rsidR="001E2050" w14:paraId="48B78B74" w14:textId="77777777" w:rsidTr="006D16DA">
        <w:trPr>
          <w:trHeight w:hRule="exact" w:val="128"/>
        </w:trPr>
        <w:tc>
          <w:tcPr>
            <w:tcW w:w="2340" w:type="dxa"/>
            <w:gridSpan w:val="2"/>
            <w:tcBorders>
              <w:top w:val="nil"/>
              <w:left w:val="nil"/>
              <w:bottom w:val="nil"/>
              <w:right w:val="nil"/>
            </w:tcBorders>
          </w:tcPr>
          <w:p w14:paraId="7FE7C728"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79D05771" w14:textId="77777777" w:rsidR="001E2050" w:rsidRPr="006D16DA" w:rsidRDefault="001E2050" w:rsidP="006D16DA">
            <w:pPr>
              <w:rPr>
                <w:rFonts w:ascii="Calibri" w:hAnsi="Calibri" w:cs="Calibri"/>
                <w:color w:val="FF0000"/>
                <w:sz w:val="22"/>
                <w:szCs w:val="22"/>
                <w:u w:val="single"/>
              </w:rPr>
            </w:pPr>
          </w:p>
        </w:tc>
      </w:tr>
      <w:tr w:rsidR="001E2050" w14:paraId="48642401" w14:textId="77777777" w:rsidTr="006D16DA">
        <w:trPr>
          <w:trHeight w:val="230"/>
        </w:trPr>
        <w:tc>
          <w:tcPr>
            <w:tcW w:w="2340" w:type="dxa"/>
            <w:gridSpan w:val="2"/>
            <w:tcBorders>
              <w:top w:val="nil"/>
              <w:left w:val="nil"/>
              <w:bottom w:val="nil"/>
              <w:right w:val="nil"/>
            </w:tcBorders>
          </w:tcPr>
          <w:p w14:paraId="446DAF4A" w14:textId="77777777" w:rsidR="001E2050" w:rsidRDefault="001E2050" w:rsidP="006D16DA">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3EEA9508"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Element.Notes</w:instrText>
            </w:r>
            <w:r w:rsidRPr="006D16DA">
              <w:rPr>
                <w:color w:val="FF0000"/>
                <w:u w:val="single"/>
              </w:rPr>
              <w:fldChar w:fldCharType="separate"/>
            </w:r>
            <w:r w:rsidRPr="006D16DA">
              <w:rPr>
                <w:rFonts w:ascii="Calibri" w:hAnsi="Calibri" w:cs="Calibri"/>
                <w:color w:val="FF0000"/>
                <w:sz w:val="22"/>
                <w:szCs w:val="22"/>
                <w:u w:val="single"/>
              </w:rPr>
              <w:t>Nadere aanduiding van het WOZ-object middels een locatieomschrijving van de OPENBARE RUIMTE</w:t>
            </w:r>
            <w:r w:rsidRPr="006D16DA">
              <w:rPr>
                <w:color w:val="FF0000"/>
                <w:u w:val="single"/>
              </w:rPr>
              <w:fldChar w:fldCharType="end"/>
            </w:r>
          </w:p>
        </w:tc>
      </w:tr>
      <w:tr w:rsidR="001E2050" w14:paraId="7F8B9DF8" w14:textId="77777777" w:rsidTr="006D16DA">
        <w:trPr>
          <w:trHeight w:val="230"/>
        </w:trPr>
        <w:tc>
          <w:tcPr>
            <w:tcW w:w="2340" w:type="dxa"/>
            <w:gridSpan w:val="2"/>
            <w:tcBorders>
              <w:top w:val="nil"/>
              <w:left w:val="nil"/>
              <w:bottom w:val="nil"/>
              <w:right w:val="nil"/>
            </w:tcBorders>
          </w:tcPr>
          <w:p w14:paraId="44C61ADF"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7F01B50D" w14:textId="77777777" w:rsidR="001E2050" w:rsidRDefault="001E2050" w:rsidP="006D16DA">
            <w:pPr>
              <w:rPr>
                <w:rFonts w:ascii="Calibri" w:hAnsi="Calibri" w:cs="Calibri"/>
                <w:color w:val="0F0F0F"/>
                <w:sz w:val="22"/>
                <w:szCs w:val="22"/>
              </w:rPr>
            </w:pPr>
          </w:p>
        </w:tc>
      </w:tr>
      <w:tr w:rsidR="001E2050" w14:paraId="7707CF78" w14:textId="77777777" w:rsidTr="006D16DA">
        <w:trPr>
          <w:trHeight w:val="230"/>
        </w:trPr>
        <w:tc>
          <w:tcPr>
            <w:tcW w:w="2340" w:type="dxa"/>
            <w:gridSpan w:val="2"/>
            <w:tcBorders>
              <w:top w:val="nil"/>
              <w:left w:val="nil"/>
              <w:bottom w:val="nil"/>
              <w:right w:val="nil"/>
            </w:tcBorders>
          </w:tcPr>
          <w:p w14:paraId="2A3822D0" w14:textId="77777777" w:rsidR="001E2050" w:rsidRDefault="001E2050" w:rsidP="006D16DA">
            <w:pPr>
              <w:rPr>
                <w:rFonts w:ascii="Calibri" w:hAnsi="Calibri" w:cs="Calibri"/>
                <w:b/>
                <w:bCs/>
                <w:color w:val="0F0F0F"/>
                <w:sz w:val="22"/>
                <w:szCs w:val="22"/>
              </w:rPr>
            </w:pPr>
            <w:r>
              <w:rPr>
                <w:rFonts w:ascii="Calibri" w:hAnsi="Calibri" w:cs="Calibri"/>
                <w:b/>
                <w:bCs/>
                <w:sz w:val="22"/>
                <w:szCs w:val="22"/>
              </w:rPr>
              <w:t>Overzicht Attributen</w:t>
            </w:r>
          </w:p>
        </w:tc>
        <w:tc>
          <w:tcPr>
            <w:tcW w:w="7020" w:type="dxa"/>
            <w:gridSpan w:val="4"/>
            <w:tcBorders>
              <w:top w:val="nil"/>
              <w:left w:val="nil"/>
              <w:bottom w:val="nil"/>
              <w:right w:val="nil"/>
            </w:tcBorders>
          </w:tcPr>
          <w:p w14:paraId="469C58CF" w14:textId="77777777" w:rsidR="001E2050" w:rsidRDefault="001E2050" w:rsidP="006D16DA">
            <w:pPr>
              <w:rPr>
                <w:rFonts w:ascii="Calibri" w:hAnsi="Calibri" w:cs="Calibri"/>
                <w:color w:val="0F0F0F"/>
                <w:sz w:val="22"/>
                <w:szCs w:val="22"/>
              </w:rPr>
            </w:pPr>
          </w:p>
        </w:tc>
      </w:tr>
      <w:tr w:rsidR="001E2050" w14:paraId="47AC1F26" w14:textId="77777777" w:rsidTr="006D16DA">
        <w:tc>
          <w:tcPr>
            <w:tcW w:w="450" w:type="dxa"/>
            <w:tcBorders>
              <w:top w:val="nil"/>
              <w:left w:val="nil"/>
              <w:bottom w:val="nil"/>
              <w:right w:val="nil"/>
            </w:tcBorders>
          </w:tcPr>
          <w:p w14:paraId="01AF195F" w14:textId="77777777" w:rsidR="001E2050" w:rsidRDefault="001E2050" w:rsidP="006D16DA">
            <w:pPr>
              <w:rPr>
                <w:rFonts w:ascii="Calibri" w:hAnsi="Calibri" w:cs="Calibri"/>
                <w:i/>
                <w:iCs/>
                <w:color w:val="0F0F0F"/>
                <w:sz w:val="22"/>
                <w:szCs w:val="22"/>
              </w:rPr>
            </w:pPr>
            <w:bookmarkStart w:id="447" w:name="BKM_0632FAFD_9066_4e3e_A64D_177AEEC87DCF"/>
          </w:p>
        </w:tc>
        <w:tc>
          <w:tcPr>
            <w:tcW w:w="2790" w:type="dxa"/>
            <w:gridSpan w:val="2"/>
            <w:tcBorders>
              <w:top w:val="nil"/>
              <w:left w:val="nil"/>
              <w:bottom w:val="nil"/>
              <w:right w:val="nil"/>
            </w:tcBorders>
          </w:tcPr>
          <w:p w14:paraId="356CFED8"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31797A31"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1C516C7D"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7ABBC435" w14:textId="77777777" w:rsidR="001E2050" w:rsidRDefault="001E2050" w:rsidP="006D16DA">
            <w:pPr>
              <w:rPr>
                <w:rFonts w:ascii="Calibri" w:hAnsi="Calibri" w:cs="Calibri"/>
                <w:i/>
                <w:iCs/>
                <w:color w:val="0F0F0F"/>
                <w:sz w:val="22"/>
                <w:szCs w:val="22"/>
              </w:rPr>
            </w:pPr>
            <w:r>
              <w:rPr>
                <w:rFonts w:ascii="Calibri" w:hAnsi="Calibri" w:cs="Calibri"/>
                <w:i/>
                <w:iCs/>
                <w:color w:val="0F0F0F"/>
                <w:sz w:val="22"/>
                <w:szCs w:val="22"/>
              </w:rPr>
              <w:t>Kardi-</w:t>
            </w:r>
          </w:p>
          <w:p w14:paraId="10632C6E"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naliteit</w:t>
            </w:r>
          </w:p>
        </w:tc>
      </w:tr>
      <w:tr w:rsidR="006D16DA" w:rsidRPr="006D16DA" w14:paraId="06D32CDB" w14:textId="77777777" w:rsidTr="006D16DA">
        <w:tc>
          <w:tcPr>
            <w:tcW w:w="450" w:type="dxa"/>
            <w:tcBorders>
              <w:top w:val="nil"/>
              <w:left w:val="nil"/>
              <w:bottom w:val="nil"/>
              <w:right w:val="nil"/>
            </w:tcBorders>
          </w:tcPr>
          <w:p w14:paraId="3133CE92"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2B8881BF"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Att.Name</w:instrText>
            </w:r>
            <w:r w:rsidRPr="006D16DA">
              <w:rPr>
                <w:color w:val="FF0000"/>
                <w:u w:val="single"/>
              </w:rPr>
              <w:fldChar w:fldCharType="separate"/>
            </w:r>
            <w:r w:rsidRPr="006D16DA">
              <w:rPr>
                <w:rFonts w:ascii="Calibri" w:hAnsi="Calibri" w:cs="Calibri"/>
                <w:color w:val="FF0000"/>
                <w:sz w:val="22"/>
                <w:szCs w:val="22"/>
                <w:u w:val="single"/>
              </w:rPr>
              <w:t>Locatieomschrijving</w:t>
            </w:r>
            <w:r w:rsidRPr="006D16DA">
              <w:rPr>
                <w:color w:val="FF0000"/>
                <w:u w:val="single"/>
              </w:rPr>
              <w:fldChar w:fldCharType="end"/>
            </w:r>
          </w:p>
        </w:tc>
        <w:tc>
          <w:tcPr>
            <w:tcW w:w="4230" w:type="dxa"/>
            <w:tcBorders>
              <w:top w:val="nil"/>
              <w:left w:val="nil"/>
              <w:bottom w:val="nil"/>
              <w:right w:val="nil"/>
            </w:tcBorders>
          </w:tcPr>
          <w:p w14:paraId="2EE63389"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Att.Notes</w:instrText>
            </w:r>
            <w:r w:rsidRPr="006D16DA">
              <w:rPr>
                <w:color w:val="FF0000"/>
                <w:u w:val="single"/>
              </w:rPr>
              <w:fldChar w:fldCharType="separate"/>
            </w:r>
            <w:r w:rsidRPr="006D16DA">
              <w:rPr>
                <w:rFonts w:ascii="Calibri" w:hAnsi="Calibri" w:cs="Calibri"/>
                <w:color w:val="FF0000"/>
                <w:sz w:val="22"/>
                <w:szCs w:val="22"/>
                <w:u w:val="single"/>
              </w:rPr>
              <w:t>De aanvullende omschrijving van de ligging van een WOZ-OBJECT ten opzichte van een betrokken of het dichtstbijzijnde OPENBARE RUIMTE.</w:t>
            </w:r>
            <w:r w:rsidRPr="006D16DA">
              <w:rPr>
                <w:color w:val="FF0000"/>
                <w:u w:val="single"/>
              </w:rPr>
              <w:fldChar w:fldCharType="end"/>
            </w:r>
          </w:p>
        </w:tc>
        <w:tc>
          <w:tcPr>
            <w:tcW w:w="1080" w:type="dxa"/>
            <w:tcBorders>
              <w:top w:val="nil"/>
              <w:left w:val="nil"/>
              <w:bottom w:val="nil"/>
              <w:right w:val="nil"/>
            </w:tcBorders>
          </w:tcPr>
          <w:p w14:paraId="5053DC9F"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Att.Type</w:instrText>
            </w:r>
            <w:r w:rsidRPr="006D16DA">
              <w:rPr>
                <w:color w:val="FF0000"/>
                <w:u w:val="single"/>
              </w:rPr>
              <w:fldChar w:fldCharType="separate"/>
            </w:r>
            <w:r w:rsidRPr="006D16DA">
              <w:rPr>
                <w:rFonts w:ascii="Calibri" w:hAnsi="Calibri" w:cs="Calibri"/>
                <w:color w:val="FF0000"/>
                <w:sz w:val="22"/>
                <w:szCs w:val="22"/>
                <w:u w:val="single"/>
              </w:rPr>
              <w:t>AN40</w:t>
            </w:r>
            <w:r w:rsidRPr="006D16DA">
              <w:rPr>
                <w:color w:val="FF0000"/>
                <w:u w:val="single"/>
              </w:rPr>
              <w:fldChar w:fldCharType="end"/>
            </w:r>
          </w:p>
        </w:tc>
        <w:tc>
          <w:tcPr>
            <w:tcW w:w="810" w:type="dxa"/>
            <w:tcBorders>
              <w:top w:val="nil"/>
              <w:left w:val="nil"/>
              <w:bottom w:val="nil"/>
              <w:right w:val="nil"/>
            </w:tcBorders>
          </w:tcPr>
          <w:p w14:paraId="3C438F09" w14:textId="77777777" w:rsidR="001E2050" w:rsidRPr="006D16DA" w:rsidRDefault="001E2050" w:rsidP="006D16DA">
            <w:pPr>
              <w:rPr>
                <w:rFonts w:ascii="Calibri" w:hAnsi="Calibri" w:cs="Calibri"/>
                <w:color w:val="FF0000"/>
                <w:sz w:val="22"/>
                <w:szCs w:val="22"/>
                <w:u w:val="single"/>
              </w:rPr>
            </w:pPr>
            <w:r w:rsidRPr="006D16DA">
              <w:rPr>
                <w:color w:val="FF0000"/>
                <w:u w:val="single"/>
              </w:rPr>
              <w:fldChar w:fldCharType="begin" w:fldLock="1"/>
            </w:r>
            <w:r w:rsidRPr="006D16DA">
              <w:rPr>
                <w:color w:val="FF0000"/>
                <w:u w:val="single"/>
              </w:rPr>
              <w:instrText xml:space="preserve">MERGEFIELD </w:instrText>
            </w:r>
            <w:r w:rsidRPr="006D16DA">
              <w:rPr>
                <w:rFonts w:ascii="Calibri" w:hAnsi="Calibri" w:cs="Calibri"/>
                <w:color w:val="FF0000"/>
                <w:sz w:val="22"/>
                <w:szCs w:val="22"/>
                <w:u w:val="single"/>
              </w:rPr>
              <w:instrText>Att.LowerBound</w:instrText>
            </w:r>
            <w:r w:rsidRPr="006D16DA">
              <w:rPr>
                <w:color w:val="FF0000"/>
                <w:u w:val="single"/>
              </w:rPr>
              <w:fldChar w:fldCharType="separate"/>
            </w:r>
            <w:r w:rsidRPr="006D16DA">
              <w:rPr>
                <w:rFonts w:ascii="Calibri" w:hAnsi="Calibri" w:cs="Calibri"/>
                <w:color w:val="FF0000"/>
                <w:sz w:val="22"/>
                <w:szCs w:val="22"/>
                <w:u w:val="single"/>
              </w:rPr>
              <w:t>0</w:t>
            </w:r>
            <w:r w:rsidRPr="006D16DA">
              <w:rPr>
                <w:color w:val="FF0000"/>
                <w:u w:val="single"/>
              </w:rPr>
              <w:fldChar w:fldCharType="end"/>
            </w:r>
            <w:r w:rsidRPr="006D16DA">
              <w:rPr>
                <w:rFonts w:ascii="Calibri" w:hAnsi="Calibri" w:cs="Calibri"/>
                <w:color w:val="FF0000"/>
                <w:sz w:val="22"/>
                <w:szCs w:val="22"/>
                <w:u w:val="single"/>
              </w:rPr>
              <w:t xml:space="preserve"> - </w:t>
            </w:r>
            <w:r w:rsidRPr="006D16DA">
              <w:rPr>
                <w:rFonts w:ascii="Calibri" w:hAnsi="Calibri" w:cs="Calibri"/>
                <w:color w:val="FF0000"/>
                <w:sz w:val="22"/>
                <w:szCs w:val="22"/>
                <w:u w:val="single"/>
              </w:rPr>
              <w:fldChar w:fldCharType="begin" w:fldLock="1"/>
            </w:r>
            <w:r w:rsidRPr="006D16DA">
              <w:rPr>
                <w:rFonts w:ascii="Calibri" w:hAnsi="Calibri" w:cs="Calibri"/>
                <w:color w:val="FF0000"/>
                <w:sz w:val="22"/>
                <w:szCs w:val="22"/>
                <w:u w:val="single"/>
              </w:rPr>
              <w:instrText>MERGEFIELD Att.UpperBound</w:instrText>
            </w:r>
            <w:r w:rsidRPr="006D16DA">
              <w:rPr>
                <w:rFonts w:ascii="Calibri" w:hAnsi="Calibri" w:cs="Calibri"/>
                <w:color w:val="FF0000"/>
                <w:sz w:val="22"/>
                <w:szCs w:val="22"/>
                <w:u w:val="single"/>
              </w:rPr>
              <w:fldChar w:fldCharType="separate"/>
            </w:r>
            <w:r w:rsidRPr="006D16DA">
              <w:rPr>
                <w:rFonts w:ascii="Calibri" w:hAnsi="Calibri" w:cs="Calibri"/>
                <w:color w:val="FF0000"/>
                <w:sz w:val="22"/>
                <w:szCs w:val="22"/>
                <w:u w:val="single"/>
              </w:rPr>
              <w:t>1</w:t>
            </w:r>
            <w:r w:rsidRPr="006D16DA">
              <w:rPr>
                <w:rFonts w:ascii="Calibri" w:hAnsi="Calibri" w:cs="Calibri"/>
                <w:color w:val="FF0000"/>
                <w:sz w:val="22"/>
                <w:szCs w:val="22"/>
                <w:u w:val="single"/>
              </w:rPr>
              <w:fldChar w:fldCharType="end"/>
            </w:r>
          </w:p>
        </w:tc>
        <w:bookmarkEnd w:id="447"/>
      </w:tr>
    </w:tbl>
    <w:p w14:paraId="6E6C8634" w14:textId="77777777" w:rsidR="001E2050" w:rsidRDefault="001E2050" w:rsidP="001E2050">
      <w:pPr>
        <w:rPr>
          <w:rFonts w:ascii="Calibri" w:hAnsi="Calibri" w:cs="Calibri"/>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E2050" w14:paraId="4FFB0C78" w14:textId="77777777" w:rsidTr="006D16DA">
        <w:tc>
          <w:tcPr>
            <w:tcW w:w="9360" w:type="dxa"/>
            <w:tcBorders>
              <w:top w:val="nil"/>
              <w:left w:val="nil"/>
              <w:bottom w:val="nil"/>
              <w:right w:val="nil"/>
            </w:tcBorders>
          </w:tcPr>
          <w:p w14:paraId="54655F04"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Overzicht relaties</w:t>
            </w:r>
          </w:p>
        </w:tc>
        <w:bookmarkEnd w:id="446"/>
      </w:tr>
    </w:tbl>
    <w:p w14:paraId="4B4A9863" w14:textId="77777777" w:rsidR="00761BFC" w:rsidRDefault="00761BFC" w:rsidP="00761BFC">
      <w:pPr>
        <w:pStyle w:val="Kop2"/>
        <w:numPr>
          <w:ilvl w:val="0"/>
          <w:numId w:val="0"/>
        </w:numPr>
        <w:ind w:left="851"/>
        <w:rPr>
          <w:b w:val="0"/>
          <w:bCs w:val="0"/>
          <w:color w:val="auto"/>
          <w:sz w:val="20"/>
          <w:szCs w:val="20"/>
        </w:rPr>
      </w:pPr>
      <w:bookmarkStart w:id="448" w:name="BKM_2609C602_D4E2_40f4_8600_7820C24B37C2"/>
    </w:p>
    <w:p w14:paraId="27FD9B82" w14:textId="77777777" w:rsidR="00761BFC" w:rsidRDefault="00761BFC" w:rsidP="00761BFC">
      <w:pPr>
        <w:rPr>
          <w:rFonts w:eastAsia="Calibri"/>
          <w:lang w:eastAsia="en-US"/>
        </w:rPr>
      </w:pPr>
      <w:r>
        <w:br w:type="page"/>
      </w:r>
    </w:p>
    <w:p w14:paraId="6D1A46A3" w14:textId="5B5EC313" w:rsidR="001E2050" w:rsidRPr="00761BFC" w:rsidRDefault="001E2050" w:rsidP="001E2050">
      <w:pPr>
        <w:pStyle w:val="Kop2"/>
        <w:rPr>
          <w:color w:val="D9D9D9" w:themeColor="background1" w:themeShade="D9"/>
        </w:rPr>
      </w:pPr>
      <w:r w:rsidRPr="001A012C">
        <w:rPr>
          <w:b w:val="0"/>
          <w:bCs w:val="0"/>
          <w:color w:val="auto"/>
          <w:sz w:val="20"/>
          <w:szCs w:val="20"/>
        </w:rPr>
        <w:lastRenderedPageBreak/>
        <w:fldChar w:fldCharType="begin" w:fldLock="1"/>
      </w:r>
      <w:r w:rsidRPr="001A012C">
        <w:rPr>
          <w:b w:val="0"/>
          <w:bCs w:val="0"/>
          <w:color w:val="auto"/>
          <w:sz w:val="20"/>
          <w:szCs w:val="20"/>
        </w:rPr>
        <w:instrText xml:space="preserve">MERGEFIELD </w:instrText>
      </w:r>
      <w:r w:rsidRPr="001A012C">
        <w:rPr>
          <w:color w:val="auto"/>
        </w:rPr>
        <w:instrText>Element.Stereotype</w:instrText>
      </w:r>
      <w:r w:rsidRPr="001A012C">
        <w:rPr>
          <w:b w:val="0"/>
          <w:bCs w:val="0"/>
          <w:color w:val="auto"/>
          <w:sz w:val="20"/>
          <w:szCs w:val="20"/>
        </w:rPr>
        <w:fldChar w:fldCharType="separate"/>
      </w:r>
      <w:r w:rsidRPr="001A012C">
        <w:rPr>
          <w:color w:val="auto"/>
        </w:rPr>
        <w:t>«Relatieklasse»</w:t>
      </w:r>
      <w:r w:rsidRPr="001A012C">
        <w:rPr>
          <w:b w:val="0"/>
          <w:bCs w:val="0"/>
          <w:color w:val="auto"/>
          <w:sz w:val="20"/>
          <w:szCs w:val="20"/>
        </w:rPr>
        <w:fldChar w:fldCharType="end"/>
      </w:r>
      <w:r w:rsidRPr="001A012C">
        <w:rPr>
          <w:color w:val="auto"/>
        </w:rPr>
        <w:t xml:space="preserve"> </w:t>
      </w:r>
      <w:r w:rsidRPr="001A012C">
        <w:rPr>
          <w:color w:val="auto"/>
        </w:rPr>
        <w:fldChar w:fldCharType="begin" w:fldLock="1"/>
      </w:r>
      <w:r w:rsidRPr="001A012C">
        <w:rPr>
          <w:color w:val="auto"/>
        </w:rPr>
        <w:instrText>MERGEFIELD Element.Name</w:instrText>
      </w:r>
      <w:r w:rsidRPr="001A012C">
        <w:rPr>
          <w:color w:val="auto"/>
        </w:rPr>
        <w:fldChar w:fldCharType="separate"/>
      </w:r>
      <w:r w:rsidRPr="001A012C">
        <w:rPr>
          <w:color w:val="auto"/>
        </w:rPr>
        <w:t>OUDER-KIND-RELATIE</w:t>
      </w:r>
      <w:r w:rsidRPr="001A012C">
        <w:rPr>
          <w:color w:val="auto"/>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A012C" w:rsidRPr="001A012C" w14:paraId="062B7407" w14:textId="77777777" w:rsidTr="001A012C">
        <w:tc>
          <w:tcPr>
            <w:tcW w:w="2340" w:type="dxa"/>
            <w:gridSpan w:val="2"/>
            <w:tcBorders>
              <w:top w:val="nil"/>
              <w:left w:val="nil"/>
              <w:bottom w:val="nil"/>
              <w:right w:val="nil"/>
            </w:tcBorders>
          </w:tcPr>
          <w:p w14:paraId="2414BC66" w14:textId="77777777" w:rsidR="001E2050" w:rsidRPr="001A012C" w:rsidRDefault="001E2050" w:rsidP="006D16DA">
            <w:pPr>
              <w:spacing w:after="200" w:line="276" w:lineRule="auto"/>
              <w:rPr>
                <w:rFonts w:ascii="Calibri" w:hAnsi="Calibri" w:cs="Calibri"/>
                <w:b/>
                <w:bCs/>
                <w:sz w:val="22"/>
                <w:szCs w:val="22"/>
              </w:rPr>
            </w:pPr>
            <w:r w:rsidRPr="001A012C">
              <w:rPr>
                <w:rFonts w:ascii="Calibri" w:hAnsi="Calibri" w:cs="Calibri"/>
                <w:b/>
                <w:bCs/>
                <w:sz w:val="22"/>
                <w:szCs w:val="22"/>
              </w:rPr>
              <w:t xml:space="preserve">Naam </w:t>
            </w:r>
          </w:p>
        </w:tc>
        <w:tc>
          <w:tcPr>
            <w:tcW w:w="7020" w:type="dxa"/>
            <w:gridSpan w:val="4"/>
            <w:tcBorders>
              <w:top w:val="nil"/>
              <w:left w:val="nil"/>
              <w:bottom w:val="nil"/>
              <w:right w:val="nil"/>
            </w:tcBorders>
          </w:tcPr>
          <w:p w14:paraId="4A8C5F29" w14:textId="77777777" w:rsidR="001E2050" w:rsidRPr="001A012C" w:rsidRDefault="001E2050" w:rsidP="006D16DA">
            <w:pPr>
              <w:rPr>
                <w:rFonts w:ascii="Calibri" w:hAnsi="Calibri" w:cs="Calibri"/>
                <w:sz w:val="22"/>
                <w:szCs w:val="22"/>
              </w:rPr>
            </w:pPr>
            <w:r w:rsidRPr="001A012C">
              <w:fldChar w:fldCharType="begin" w:fldLock="1"/>
            </w:r>
            <w:r w:rsidRPr="001A012C">
              <w:instrText xml:space="preserve">MERGEFIELD </w:instrText>
            </w:r>
            <w:r w:rsidRPr="001A012C">
              <w:rPr>
                <w:rFonts w:ascii="Calibri" w:hAnsi="Calibri" w:cs="Calibri"/>
                <w:sz w:val="22"/>
                <w:szCs w:val="22"/>
              </w:rPr>
              <w:instrText>Element.Name</w:instrText>
            </w:r>
            <w:r w:rsidRPr="001A012C">
              <w:fldChar w:fldCharType="separate"/>
            </w:r>
            <w:r w:rsidRPr="001A012C">
              <w:rPr>
                <w:rFonts w:ascii="Calibri" w:hAnsi="Calibri" w:cs="Calibri"/>
                <w:sz w:val="22"/>
                <w:szCs w:val="22"/>
              </w:rPr>
              <w:t>OUDER-KIND-RELATIE</w:t>
            </w:r>
            <w:r w:rsidRPr="001A012C">
              <w:fldChar w:fldCharType="end"/>
            </w:r>
          </w:p>
        </w:tc>
      </w:tr>
      <w:tr w:rsidR="001E2050" w:rsidRPr="00761BFC" w14:paraId="54C84F2A" w14:textId="77777777" w:rsidTr="001A012C">
        <w:trPr>
          <w:trHeight w:hRule="exact" w:val="128"/>
        </w:trPr>
        <w:tc>
          <w:tcPr>
            <w:tcW w:w="2340" w:type="dxa"/>
            <w:gridSpan w:val="2"/>
            <w:tcBorders>
              <w:top w:val="nil"/>
              <w:left w:val="nil"/>
              <w:bottom w:val="nil"/>
              <w:right w:val="nil"/>
            </w:tcBorders>
          </w:tcPr>
          <w:p w14:paraId="4C0ED2A3" w14:textId="77777777" w:rsidR="001E2050" w:rsidRPr="00761BFC" w:rsidRDefault="001E2050" w:rsidP="006D16DA">
            <w:pPr>
              <w:rPr>
                <w:rFonts w:ascii="Calibri" w:hAnsi="Calibri" w:cs="Calibri"/>
                <w:b/>
                <w:bCs/>
                <w:color w:val="D9D9D9" w:themeColor="background1" w:themeShade="D9"/>
                <w:sz w:val="22"/>
                <w:szCs w:val="22"/>
              </w:rPr>
            </w:pPr>
          </w:p>
        </w:tc>
        <w:tc>
          <w:tcPr>
            <w:tcW w:w="7020" w:type="dxa"/>
            <w:gridSpan w:val="4"/>
            <w:tcBorders>
              <w:top w:val="nil"/>
              <w:left w:val="nil"/>
              <w:bottom w:val="nil"/>
              <w:right w:val="nil"/>
            </w:tcBorders>
          </w:tcPr>
          <w:p w14:paraId="6FB3837D" w14:textId="77777777" w:rsidR="001E2050" w:rsidRPr="00761BFC" w:rsidRDefault="001E2050" w:rsidP="006D16DA">
            <w:pPr>
              <w:rPr>
                <w:rFonts w:ascii="Calibri" w:hAnsi="Calibri" w:cs="Calibri"/>
                <w:color w:val="D9D9D9" w:themeColor="background1" w:themeShade="D9"/>
                <w:sz w:val="22"/>
                <w:szCs w:val="22"/>
              </w:rPr>
            </w:pPr>
          </w:p>
        </w:tc>
      </w:tr>
      <w:tr w:rsidR="001E2050" w:rsidRPr="00705A46" w14:paraId="4898813B" w14:textId="77777777" w:rsidTr="001A012C">
        <w:tc>
          <w:tcPr>
            <w:tcW w:w="2340" w:type="dxa"/>
            <w:gridSpan w:val="2"/>
            <w:tcBorders>
              <w:top w:val="nil"/>
              <w:left w:val="nil"/>
              <w:bottom w:val="nil"/>
              <w:right w:val="nil"/>
            </w:tcBorders>
          </w:tcPr>
          <w:p w14:paraId="2391E8BC" w14:textId="77777777" w:rsidR="001E2050" w:rsidRPr="00705A46" w:rsidRDefault="001E2050" w:rsidP="006D16DA">
            <w:pPr>
              <w:rPr>
                <w:rFonts w:ascii="Calibri" w:hAnsi="Calibri" w:cs="Calibri"/>
                <w:sz w:val="22"/>
                <w:szCs w:val="22"/>
              </w:rPr>
            </w:pPr>
            <w:r w:rsidRPr="00705A46">
              <w:rPr>
                <w:rFonts w:ascii="Calibri" w:hAnsi="Calibri" w:cs="Calibri"/>
                <w:b/>
                <w:bCs/>
                <w:sz w:val="22"/>
                <w:szCs w:val="22"/>
              </w:rPr>
              <w:t>Mnemonic</w:t>
            </w:r>
          </w:p>
        </w:tc>
        <w:tc>
          <w:tcPr>
            <w:tcW w:w="7020" w:type="dxa"/>
            <w:gridSpan w:val="4"/>
            <w:tcBorders>
              <w:top w:val="nil"/>
              <w:left w:val="nil"/>
              <w:bottom w:val="nil"/>
              <w:right w:val="nil"/>
            </w:tcBorders>
          </w:tcPr>
          <w:p w14:paraId="2F9A2C0B" w14:textId="77777777" w:rsidR="001E2050" w:rsidRPr="00705A46" w:rsidRDefault="001E2050" w:rsidP="006D16DA">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Element.Alias</w:instrText>
            </w:r>
            <w:r w:rsidRPr="00705A46">
              <w:fldChar w:fldCharType="end"/>
            </w:r>
          </w:p>
        </w:tc>
      </w:tr>
      <w:tr w:rsidR="001E2050" w:rsidRPr="00705A46" w14:paraId="68BF6560" w14:textId="77777777" w:rsidTr="001A012C">
        <w:trPr>
          <w:trHeight w:hRule="exact" w:val="128"/>
        </w:trPr>
        <w:tc>
          <w:tcPr>
            <w:tcW w:w="2340" w:type="dxa"/>
            <w:gridSpan w:val="2"/>
            <w:tcBorders>
              <w:top w:val="nil"/>
              <w:left w:val="nil"/>
              <w:bottom w:val="nil"/>
              <w:right w:val="nil"/>
            </w:tcBorders>
          </w:tcPr>
          <w:p w14:paraId="1DA2891B" w14:textId="77777777" w:rsidR="001E2050" w:rsidRPr="00705A46" w:rsidRDefault="001E2050" w:rsidP="006D16DA">
            <w:pPr>
              <w:rPr>
                <w:rFonts w:ascii="Calibri" w:hAnsi="Calibri" w:cs="Calibri"/>
                <w:b/>
                <w:bCs/>
                <w:sz w:val="22"/>
                <w:szCs w:val="22"/>
              </w:rPr>
            </w:pPr>
          </w:p>
        </w:tc>
        <w:tc>
          <w:tcPr>
            <w:tcW w:w="7020" w:type="dxa"/>
            <w:gridSpan w:val="4"/>
            <w:tcBorders>
              <w:top w:val="nil"/>
              <w:left w:val="nil"/>
              <w:bottom w:val="nil"/>
              <w:right w:val="nil"/>
            </w:tcBorders>
          </w:tcPr>
          <w:p w14:paraId="7F728E05" w14:textId="77777777" w:rsidR="001E2050" w:rsidRPr="00705A46" w:rsidRDefault="001E2050" w:rsidP="006D16DA">
            <w:pPr>
              <w:rPr>
                <w:rFonts w:ascii="Calibri" w:hAnsi="Calibri" w:cs="Calibri"/>
                <w:sz w:val="22"/>
                <w:szCs w:val="22"/>
              </w:rPr>
            </w:pPr>
          </w:p>
        </w:tc>
      </w:tr>
      <w:tr w:rsidR="001E2050" w:rsidRPr="00705A46" w14:paraId="23590B44" w14:textId="77777777" w:rsidTr="001A012C">
        <w:trPr>
          <w:trHeight w:val="230"/>
        </w:trPr>
        <w:tc>
          <w:tcPr>
            <w:tcW w:w="2340" w:type="dxa"/>
            <w:gridSpan w:val="2"/>
            <w:tcBorders>
              <w:top w:val="nil"/>
              <w:left w:val="nil"/>
              <w:bottom w:val="nil"/>
              <w:right w:val="nil"/>
            </w:tcBorders>
          </w:tcPr>
          <w:p w14:paraId="11A114FB" w14:textId="77777777" w:rsidR="001E2050" w:rsidRPr="00705A46" w:rsidRDefault="001E2050" w:rsidP="006D16DA">
            <w:pPr>
              <w:rPr>
                <w:rFonts w:ascii="Calibri" w:hAnsi="Calibri" w:cs="Calibri"/>
                <w:b/>
                <w:bCs/>
                <w:sz w:val="22"/>
                <w:szCs w:val="22"/>
              </w:rPr>
            </w:pPr>
            <w:r w:rsidRPr="00705A46">
              <w:rPr>
                <w:rFonts w:ascii="Calibri" w:hAnsi="Calibri" w:cs="Calibri"/>
                <w:b/>
                <w:bCs/>
                <w:sz w:val="22"/>
                <w:szCs w:val="22"/>
              </w:rPr>
              <w:t>Definitie</w:t>
            </w:r>
          </w:p>
        </w:tc>
        <w:tc>
          <w:tcPr>
            <w:tcW w:w="7020" w:type="dxa"/>
            <w:gridSpan w:val="4"/>
            <w:tcBorders>
              <w:top w:val="nil"/>
              <w:left w:val="nil"/>
              <w:bottom w:val="nil"/>
              <w:right w:val="nil"/>
            </w:tcBorders>
          </w:tcPr>
          <w:p w14:paraId="6BAE9362" w14:textId="77777777" w:rsidR="001E2050" w:rsidRPr="00705A46" w:rsidRDefault="001E2050" w:rsidP="006D16DA">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Element.Notes</w:instrText>
            </w:r>
            <w:r w:rsidRPr="00705A46">
              <w:fldChar w:fldCharType="separate"/>
            </w:r>
            <w:r w:rsidRPr="00705A46">
              <w:rPr>
                <w:rFonts w:ascii="Calibri" w:hAnsi="Calibri" w:cs="Calibri"/>
                <w:sz w:val="22"/>
                <w:szCs w:val="22"/>
              </w:rPr>
              <w:t>Het verband tussen een kind en één van zijn of haar juridische ouders.</w:t>
            </w:r>
            <w:r w:rsidRPr="00705A46">
              <w:fldChar w:fldCharType="end"/>
            </w:r>
          </w:p>
        </w:tc>
      </w:tr>
      <w:tr w:rsidR="001E2050" w:rsidRPr="00761BFC" w14:paraId="06E3C84B" w14:textId="77777777" w:rsidTr="001A012C">
        <w:trPr>
          <w:trHeight w:val="230"/>
        </w:trPr>
        <w:tc>
          <w:tcPr>
            <w:tcW w:w="2340" w:type="dxa"/>
            <w:gridSpan w:val="2"/>
            <w:tcBorders>
              <w:top w:val="nil"/>
              <w:left w:val="nil"/>
              <w:bottom w:val="nil"/>
              <w:right w:val="nil"/>
            </w:tcBorders>
          </w:tcPr>
          <w:p w14:paraId="2A120280" w14:textId="77777777" w:rsidR="001E2050" w:rsidRPr="00761BFC" w:rsidRDefault="001E2050" w:rsidP="006D16DA">
            <w:pPr>
              <w:rPr>
                <w:rFonts w:ascii="Calibri" w:hAnsi="Calibri" w:cs="Calibri"/>
                <w:b/>
                <w:bCs/>
                <w:color w:val="D9D9D9" w:themeColor="background1" w:themeShade="D9"/>
                <w:sz w:val="22"/>
                <w:szCs w:val="22"/>
              </w:rPr>
            </w:pPr>
          </w:p>
        </w:tc>
        <w:tc>
          <w:tcPr>
            <w:tcW w:w="7020" w:type="dxa"/>
            <w:gridSpan w:val="4"/>
            <w:tcBorders>
              <w:top w:val="nil"/>
              <w:left w:val="nil"/>
              <w:bottom w:val="nil"/>
              <w:right w:val="nil"/>
            </w:tcBorders>
          </w:tcPr>
          <w:p w14:paraId="0FF6B754" w14:textId="77777777" w:rsidR="001E2050" w:rsidRPr="00761BFC" w:rsidRDefault="001E2050" w:rsidP="006D16DA">
            <w:pPr>
              <w:rPr>
                <w:rFonts w:ascii="Calibri" w:hAnsi="Calibri" w:cs="Calibri"/>
                <w:color w:val="D9D9D9" w:themeColor="background1" w:themeShade="D9"/>
                <w:sz w:val="22"/>
                <w:szCs w:val="22"/>
              </w:rPr>
            </w:pPr>
          </w:p>
        </w:tc>
      </w:tr>
      <w:tr w:rsidR="001A012C" w:rsidRPr="001A012C" w14:paraId="40FE4D8F" w14:textId="77777777" w:rsidTr="001A012C">
        <w:trPr>
          <w:trHeight w:val="230"/>
        </w:trPr>
        <w:tc>
          <w:tcPr>
            <w:tcW w:w="2340" w:type="dxa"/>
            <w:gridSpan w:val="2"/>
            <w:tcBorders>
              <w:top w:val="nil"/>
              <w:left w:val="nil"/>
              <w:bottom w:val="nil"/>
              <w:right w:val="nil"/>
            </w:tcBorders>
          </w:tcPr>
          <w:p w14:paraId="6B879041" w14:textId="77777777" w:rsidR="001E2050" w:rsidRPr="001A012C" w:rsidRDefault="001E2050" w:rsidP="006D16DA">
            <w:pPr>
              <w:rPr>
                <w:rFonts w:ascii="Calibri" w:hAnsi="Calibri" w:cs="Calibri"/>
                <w:b/>
                <w:bCs/>
                <w:sz w:val="22"/>
                <w:szCs w:val="22"/>
              </w:rPr>
            </w:pPr>
            <w:r w:rsidRPr="001A012C">
              <w:rPr>
                <w:rFonts w:ascii="Calibri" w:hAnsi="Calibri" w:cs="Calibri"/>
                <w:b/>
                <w:bCs/>
                <w:sz w:val="22"/>
                <w:szCs w:val="22"/>
              </w:rPr>
              <w:t>Overzicht Attributen</w:t>
            </w:r>
          </w:p>
        </w:tc>
        <w:tc>
          <w:tcPr>
            <w:tcW w:w="7020" w:type="dxa"/>
            <w:gridSpan w:val="4"/>
            <w:tcBorders>
              <w:top w:val="nil"/>
              <w:left w:val="nil"/>
              <w:bottom w:val="nil"/>
              <w:right w:val="nil"/>
            </w:tcBorders>
          </w:tcPr>
          <w:p w14:paraId="4AB5F17E" w14:textId="77777777" w:rsidR="001E2050" w:rsidRPr="001A012C" w:rsidRDefault="001E2050" w:rsidP="006D16DA">
            <w:pPr>
              <w:rPr>
                <w:rFonts w:ascii="Calibri" w:hAnsi="Calibri" w:cs="Calibri"/>
                <w:sz w:val="22"/>
                <w:szCs w:val="22"/>
              </w:rPr>
            </w:pPr>
          </w:p>
        </w:tc>
      </w:tr>
      <w:tr w:rsidR="001A012C" w:rsidRPr="001A012C" w14:paraId="7B600193" w14:textId="77777777" w:rsidTr="001A012C">
        <w:tc>
          <w:tcPr>
            <w:tcW w:w="450" w:type="dxa"/>
            <w:tcBorders>
              <w:top w:val="nil"/>
              <w:left w:val="nil"/>
              <w:bottom w:val="nil"/>
              <w:right w:val="nil"/>
            </w:tcBorders>
          </w:tcPr>
          <w:p w14:paraId="76F2382B" w14:textId="77777777" w:rsidR="001E2050" w:rsidRPr="001A012C" w:rsidRDefault="001E2050" w:rsidP="006D16DA">
            <w:pPr>
              <w:rPr>
                <w:rFonts w:ascii="Calibri" w:hAnsi="Calibri" w:cs="Calibri"/>
                <w:i/>
                <w:iCs/>
                <w:sz w:val="22"/>
                <w:szCs w:val="22"/>
              </w:rPr>
            </w:pPr>
            <w:bookmarkStart w:id="449" w:name="BKM_C7BFA5DD_5237_4659_B2AD_0703C65EAFFC"/>
          </w:p>
        </w:tc>
        <w:tc>
          <w:tcPr>
            <w:tcW w:w="2790" w:type="dxa"/>
            <w:gridSpan w:val="2"/>
            <w:tcBorders>
              <w:top w:val="nil"/>
              <w:left w:val="nil"/>
              <w:bottom w:val="nil"/>
              <w:right w:val="nil"/>
            </w:tcBorders>
          </w:tcPr>
          <w:p w14:paraId="4561C5ED" w14:textId="77777777" w:rsidR="001E2050" w:rsidRPr="001A012C" w:rsidRDefault="001E2050" w:rsidP="006D16DA">
            <w:pPr>
              <w:rPr>
                <w:rFonts w:ascii="Calibri" w:hAnsi="Calibri" w:cs="Calibri"/>
                <w:sz w:val="22"/>
                <w:szCs w:val="22"/>
              </w:rPr>
            </w:pPr>
            <w:r w:rsidRPr="001A012C">
              <w:rPr>
                <w:rFonts w:ascii="Calibri" w:hAnsi="Calibri" w:cs="Calibri"/>
                <w:i/>
                <w:iCs/>
                <w:sz w:val="22"/>
                <w:szCs w:val="22"/>
              </w:rPr>
              <w:t>Attribuutnaam</w:t>
            </w:r>
          </w:p>
        </w:tc>
        <w:tc>
          <w:tcPr>
            <w:tcW w:w="4230" w:type="dxa"/>
            <w:tcBorders>
              <w:top w:val="nil"/>
              <w:left w:val="nil"/>
              <w:bottom w:val="nil"/>
              <w:right w:val="nil"/>
            </w:tcBorders>
          </w:tcPr>
          <w:p w14:paraId="52F2FC20" w14:textId="77777777" w:rsidR="001E2050" w:rsidRPr="001A012C" w:rsidRDefault="001E2050" w:rsidP="006D16DA">
            <w:pPr>
              <w:rPr>
                <w:rFonts w:ascii="Calibri" w:hAnsi="Calibri" w:cs="Calibri"/>
                <w:sz w:val="22"/>
                <w:szCs w:val="22"/>
              </w:rPr>
            </w:pPr>
            <w:r w:rsidRPr="001A012C">
              <w:rPr>
                <w:rFonts w:ascii="Calibri" w:hAnsi="Calibri" w:cs="Calibri"/>
                <w:i/>
                <w:iCs/>
                <w:sz w:val="22"/>
                <w:szCs w:val="22"/>
              </w:rPr>
              <w:t>Definitie</w:t>
            </w:r>
          </w:p>
        </w:tc>
        <w:tc>
          <w:tcPr>
            <w:tcW w:w="1080" w:type="dxa"/>
            <w:tcBorders>
              <w:top w:val="nil"/>
              <w:left w:val="nil"/>
              <w:bottom w:val="nil"/>
              <w:right w:val="nil"/>
            </w:tcBorders>
          </w:tcPr>
          <w:p w14:paraId="4EBF2819" w14:textId="77777777" w:rsidR="001E2050" w:rsidRPr="001A012C" w:rsidRDefault="001E2050" w:rsidP="006D16DA">
            <w:pPr>
              <w:rPr>
                <w:rFonts w:ascii="Calibri" w:hAnsi="Calibri" w:cs="Calibri"/>
                <w:sz w:val="22"/>
                <w:szCs w:val="22"/>
              </w:rPr>
            </w:pPr>
            <w:r w:rsidRPr="001A012C">
              <w:rPr>
                <w:rFonts w:ascii="Calibri" w:hAnsi="Calibri" w:cs="Calibri"/>
                <w:i/>
                <w:iCs/>
                <w:sz w:val="22"/>
                <w:szCs w:val="22"/>
              </w:rPr>
              <w:t>Formaat</w:t>
            </w:r>
          </w:p>
        </w:tc>
        <w:tc>
          <w:tcPr>
            <w:tcW w:w="810" w:type="dxa"/>
            <w:tcBorders>
              <w:top w:val="nil"/>
              <w:left w:val="nil"/>
              <w:bottom w:val="nil"/>
              <w:right w:val="nil"/>
            </w:tcBorders>
          </w:tcPr>
          <w:p w14:paraId="16722412" w14:textId="77777777" w:rsidR="001E2050" w:rsidRPr="001A012C" w:rsidRDefault="001E2050" w:rsidP="006D16DA">
            <w:pPr>
              <w:rPr>
                <w:rFonts w:ascii="Calibri" w:hAnsi="Calibri" w:cs="Calibri"/>
                <w:i/>
                <w:iCs/>
                <w:sz w:val="22"/>
                <w:szCs w:val="22"/>
              </w:rPr>
            </w:pPr>
            <w:r w:rsidRPr="001A012C">
              <w:rPr>
                <w:rFonts w:ascii="Calibri" w:hAnsi="Calibri" w:cs="Calibri"/>
                <w:i/>
                <w:iCs/>
                <w:sz w:val="22"/>
                <w:szCs w:val="22"/>
              </w:rPr>
              <w:t>Kardi-</w:t>
            </w:r>
          </w:p>
          <w:p w14:paraId="33DE89FA" w14:textId="77777777" w:rsidR="001E2050" w:rsidRPr="001A012C" w:rsidRDefault="001E2050" w:rsidP="006D16DA">
            <w:pPr>
              <w:rPr>
                <w:rFonts w:ascii="Calibri" w:hAnsi="Calibri" w:cs="Calibri"/>
                <w:sz w:val="22"/>
                <w:szCs w:val="22"/>
              </w:rPr>
            </w:pPr>
            <w:r w:rsidRPr="001A012C">
              <w:rPr>
                <w:rFonts w:ascii="Calibri" w:hAnsi="Calibri" w:cs="Calibri"/>
                <w:i/>
                <w:iCs/>
                <w:sz w:val="22"/>
                <w:szCs w:val="22"/>
              </w:rPr>
              <w:t>naliteit</w:t>
            </w:r>
          </w:p>
        </w:tc>
      </w:tr>
      <w:tr w:rsidR="001A012C" w:rsidRPr="00145487" w14:paraId="4702B9B6" w14:textId="77777777" w:rsidTr="001A012C">
        <w:tc>
          <w:tcPr>
            <w:tcW w:w="450" w:type="dxa"/>
            <w:tcBorders>
              <w:top w:val="nil"/>
              <w:left w:val="nil"/>
              <w:bottom w:val="nil"/>
              <w:right w:val="nil"/>
            </w:tcBorders>
          </w:tcPr>
          <w:p w14:paraId="3BCC0CAB" w14:textId="77777777" w:rsidR="001E2050" w:rsidRPr="00145487" w:rsidRDefault="001E2050" w:rsidP="006D16DA">
            <w:pPr>
              <w:rPr>
                <w:rFonts w:ascii="Calibri" w:hAnsi="Calibri" w:cs="Calibri"/>
                <w:color w:val="FF0000"/>
                <w:sz w:val="22"/>
                <w:szCs w:val="22"/>
                <w:u w:val="single"/>
              </w:rPr>
            </w:pPr>
            <w:bookmarkStart w:id="450" w:name="BKM_58986828_6B07_421b_ABB6_870F33EE5E79"/>
            <w:bookmarkEnd w:id="449"/>
          </w:p>
        </w:tc>
        <w:tc>
          <w:tcPr>
            <w:tcW w:w="2790" w:type="dxa"/>
            <w:gridSpan w:val="2"/>
            <w:tcBorders>
              <w:top w:val="nil"/>
              <w:left w:val="nil"/>
              <w:bottom w:val="nil"/>
              <w:right w:val="nil"/>
            </w:tcBorders>
          </w:tcPr>
          <w:p w14:paraId="1E0ED86F" w14:textId="77777777" w:rsidR="001E2050" w:rsidRPr="00145487" w:rsidRDefault="001E2050" w:rsidP="006D16DA">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Att.Name</w:instrText>
            </w:r>
            <w:r w:rsidRPr="00145487">
              <w:rPr>
                <w:color w:val="FF0000"/>
                <w:u w:val="single"/>
              </w:rPr>
              <w:fldChar w:fldCharType="separate"/>
            </w:r>
            <w:r w:rsidRPr="00145487">
              <w:rPr>
                <w:rFonts w:ascii="Calibri" w:hAnsi="Calibri" w:cs="Calibri"/>
                <w:color w:val="FF0000"/>
                <w:sz w:val="22"/>
                <w:szCs w:val="22"/>
                <w:u w:val="single"/>
              </w:rPr>
              <w:t>Ouder heeft gezag?</w:t>
            </w:r>
            <w:r w:rsidRPr="00145487">
              <w:rPr>
                <w:color w:val="FF0000"/>
                <w:u w:val="single"/>
              </w:rPr>
              <w:fldChar w:fldCharType="end"/>
            </w:r>
          </w:p>
        </w:tc>
        <w:tc>
          <w:tcPr>
            <w:tcW w:w="4230" w:type="dxa"/>
            <w:tcBorders>
              <w:top w:val="nil"/>
              <w:left w:val="nil"/>
              <w:bottom w:val="nil"/>
              <w:right w:val="nil"/>
            </w:tcBorders>
          </w:tcPr>
          <w:p w14:paraId="3A91EBC6" w14:textId="0DF1E047" w:rsidR="001E2050" w:rsidRPr="00145487" w:rsidRDefault="001E2050" w:rsidP="001A012C">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Att.Notes</w:instrText>
            </w:r>
            <w:r w:rsidRPr="00145487">
              <w:rPr>
                <w:color w:val="FF0000"/>
                <w:u w:val="single"/>
              </w:rPr>
              <w:fldChar w:fldCharType="separate"/>
            </w:r>
            <w:r w:rsidRPr="00145487">
              <w:rPr>
                <w:rFonts w:ascii="Calibri" w:hAnsi="Calibri" w:cs="Calibri"/>
                <w:color w:val="FF0000"/>
                <w:sz w:val="22"/>
                <w:szCs w:val="22"/>
                <w:u w:val="single"/>
              </w:rPr>
              <w:t xml:space="preserve">Indicator die aangeeft dat de ouder volgens het gezagsregister (mede) gezag heeft over het kind. In samenhang met de indicator </w:t>
            </w:r>
            <w:r w:rsidR="001A012C" w:rsidRPr="00145487">
              <w:rPr>
                <w:rFonts w:ascii="Calibri" w:hAnsi="Calibri" w:cs="Calibri"/>
                <w:color w:val="FF0000"/>
                <w:sz w:val="22"/>
                <w:szCs w:val="22"/>
                <w:u w:val="single"/>
              </w:rPr>
              <w:t>'</w:t>
            </w:r>
            <w:r w:rsidR="001A012C" w:rsidRPr="00145487">
              <w:rPr>
                <w:rFonts w:ascii="Calibri" w:hAnsi="Calibri" w:cs="Calibri"/>
                <w:i/>
                <w:color w:val="FF0000"/>
                <w:sz w:val="22"/>
                <w:szCs w:val="22"/>
                <w:u w:val="single"/>
              </w:rPr>
              <w:t>D</w:t>
            </w:r>
            <w:r w:rsidRPr="00145487">
              <w:rPr>
                <w:rFonts w:ascii="Calibri" w:hAnsi="Calibri" w:cs="Calibri"/>
                <w:i/>
                <w:color w:val="FF0000"/>
                <w:sz w:val="22"/>
                <w:szCs w:val="22"/>
                <w:u w:val="single"/>
              </w:rPr>
              <w:t>erde heeft gezag</w:t>
            </w:r>
            <w:r w:rsidR="001A012C" w:rsidRPr="00145487">
              <w:rPr>
                <w:rFonts w:ascii="Calibri" w:hAnsi="Calibri" w:cs="Calibri"/>
                <w:i/>
                <w:color w:val="FF0000"/>
                <w:sz w:val="22"/>
                <w:szCs w:val="22"/>
                <w:u w:val="single"/>
              </w:rPr>
              <w:t>?</w:t>
            </w:r>
            <w:r w:rsidR="001A012C" w:rsidRPr="00145487">
              <w:rPr>
                <w:rFonts w:ascii="Calibri" w:hAnsi="Calibri" w:cs="Calibri"/>
                <w:color w:val="FF0000"/>
                <w:sz w:val="22"/>
                <w:szCs w:val="22"/>
                <w:u w:val="single"/>
              </w:rPr>
              <w:t>'</w:t>
            </w:r>
            <w:r w:rsidRPr="00145487">
              <w:rPr>
                <w:rFonts w:ascii="Calibri" w:hAnsi="Calibri" w:cs="Calibri"/>
                <w:color w:val="FF0000"/>
                <w:sz w:val="22"/>
                <w:szCs w:val="22"/>
                <w:u w:val="single"/>
              </w:rPr>
              <w:t xml:space="preserve"> </w:t>
            </w:r>
            <w:r w:rsidR="001A012C" w:rsidRPr="00145487">
              <w:rPr>
                <w:rFonts w:ascii="Calibri" w:hAnsi="Calibri" w:cs="Calibri"/>
                <w:color w:val="FF0000"/>
                <w:sz w:val="22"/>
                <w:szCs w:val="22"/>
                <w:u w:val="single"/>
              </w:rPr>
              <w:t xml:space="preserve">(zie INGEZETENE) </w:t>
            </w:r>
            <w:r w:rsidRPr="00145487">
              <w:rPr>
                <w:rFonts w:ascii="Calibri" w:hAnsi="Calibri" w:cs="Calibri"/>
                <w:color w:val="FF0000"/>
                <w:sz w:val="22"/>
                <w:szCs w:val="22"/>
                <w:u w:val="single"/>
              </w:rPr>
              <w:t xml:space="preserve">moet worden beoordeeld of er sprake is van gezag en wie het gezag uitoefent. </w:t>
            </w:r>
            <w:r w:rsidRPr="00145487">
              <w:rPr>
                <w:color w:val="FF0000"/>
                <w:u w:val="single"/>
              </w:rPr>
              <w:fldChar w:fldCharType="end"/>
            </w:r>
          </w:p>
        </w:tc>
        <w:tc>
          <w:tcPr>
            <w:tcW w:w="1080" w:type="dxa"/>
            <w:tcBorders>
              <w:top w:val="nil"/>
              <w:left w:val="nil"/>
              <w:bottom w:val="nil"/>
              <w:right w:val="nil"/>
            </w:tcBorders>
          </w:tcPr>
          <w:p w14:paraId="0B0ECF6B" w14:textId="77777777" w:rsidR="001E2050" w:rsidRPr="00145487" w:rsidRDefault="001E2050" w:rsidP="006D16DA">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Att.Type</w:instrText>
            </w:r>
            <w:r w:rsidRPr="00145487">
              <w:rPr>
                <w:color w:val="FF0000"/>
                <w:u w:val="single"/>
              </w:rPr>
              <w:fldChar w:fldCharType="separate"/>
            </w:r>
            <w:r w:rsidRPr="00145487">
              <w:rPr>
                <w:rFonts w:ascii="Calibri" w:hAnsi="Calibri" w:cs="Calibri"/>
                <w:color w:val="FF0000"/>
                <w:sz w:val="22"/>
                <w:szCs w:val="22"/>
                <w:u w:val="single"/>
              </w:rPr>
              <w:t>Boolean</w:t>
            </w:r>
            <w:r w:rsidRPr="00145487">
              <w:rPr>
                <w:color w:val="FF0000"/>
                <w:u w:val="single"/>
              </w:rPr>
              <w:fldChar w:fldCharType="end"/>
            </w:r>
          </w:p>
        </w:tc>
        <w:tc>
          <w:tcPr>
            <w:tcW w:w="810" w:type="dxa"/>
            <w:tcBorders>
              <w:top w:val="nil"/>
              <w:left w:val="nil"/>
              <w:bottom w:val="nil"/>
              <w:right w:val="nil"/>
            </w:tcBorders>
          </w:tcPr>
          <w:p w14:paraId="5237F018" w14:textId="77777777" w:rsidR="001E2050" w:rsidRPr="00145487" w:rsidRDefault="001E2050" w:rsidP="006D16DA">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Att.LowerBound</w:instrText>
            </w:r>
            <w:r w:rsidRPr="00145487">
              <w:rPr>
                <w:color w:val="FF0000"/>
                <w:u w:val="single"/>
              </w:rPr>
              <w:fldChar w:fldCharType="separate"/>
            </w:r>
            <w:r w:rsidRPr="00145487">
              <w:rPr>
                <w:rFonts w:ascii="Calibri" w:hAnsi="Calibri" w:cs="Calibri"/>
                <w:color w:val="FF0000"/>
                <w:sz w:val="22"/>
                <w:szCs w:val="22"/>
                <w:u w:val="single"/>
              </w:rPr>
              <w:t>0</w:t>
            </w:r>
            <w:r w:rsidRPr="00145487">
              <w:rPr>
                <w:color w:val="FF0000"/>
                <w:u w:val="single"/>
              </w:rPr>
              <w:fldChar w:fldCharType="end"/>
            </w:r>
            <w:r w:rsidRPr="00145487">
              <w:rPr>
                <w:rFonts w:ascii="Calibri" w:hAnsi="Calibri" w:cs="Calibri"/>
                <w:color w:val="FF0000"/>
                <w:sz w:val="22"/>
                <w:szCs w:val="22"/>
                <w:u w:val="single"/>
              </w:rPr>
              <w:t xml:space="preserve"> - </w:t>
            </w:r>
            <w:r w:rsidRPr="00145487">
              <w:rPr>
                <w:rFonts w:ascii="Calibri" w:hAnsi="Calibri" w:cs="Calibri"/>
                <w:color w:val="FF0000"/>
                <w:sz w:val="22"/>
                <w:szCs w:val="22"/>
                <w:u w:val="single"/>
              </w:rPr>
              <w:fldChar w:fldCharType="begin" w:fldLock="1"/>
            </w:r>
            <w:r w:rsidRPr="00145487">
              <w:rPr>
                <w:rFonts w:ascii="Calibri" w:hAnsi="Calibri" w:cs="Calibri"/>
                <w:color w:val="FF0000"/>
                <w:sz w:val="22"/>
                <w:szCs w:val="22"/>
                <w:u w:val="single"/>
              </w:rPr>
              <w:instrText>MERGEFIELD Att.UpperBound</w:instrText>
            </w:r>
            <w:r w:rsidRPr="00145487">
              <w:rPr>
                <w:rFonts w:ascii="Calibri" w:hAnsi="Calibri" w:cs="Calibri"/>
                <w:color w:val="FF0000"/>
                <w:sz w:val="22"/>
                <w:szCs w:val="22"/>
                <w:u w:val="single"/>
              </w:rPr>
              <w:fldChar w:fldCharType="separate"/>
            </w:r>
            <w:r w:rsidRPr="00145487">
              <w:rPr>
                <w:rFonts w:ascii="Calibri" w:hAnsi="Calibri" w:cs="Calibri"/>
                <w:color w:val="FF0000"/>
                <w:sz w:val="22"/>
                <w:szCs w:val="22"/>
                <w:u w:val="single"/>
              </w:rPr>
              <w:t>1</w:t>
            </w:r>
            <w:r w:rsidRPr="00145487">
              <w:rPr>
                <w:rFonts w:ascii="Calibri" w:hAnsi="Calibri" w:cs="Calibri"/>
                <w:color w:val="FF0000"/>
                <w:sz w:val="22"/>
                <w:szCs w:val="22"/>
                <w:u w:val="single"/>
              </w:rPr>
              <w:fldChar w:fldCharType="end"/>
            </w:r>
          </w:p>
        </w:tc>
        <w:bookmarkEnd w:id="450"/>
      </w:tr>
      <w:tr w:rsidR="001A012C" w:rsidRPr="00145487" w14:paraId="378007F0" w14:textId="77777777" w:rsidTr="001A012C">
        <w:tc>
          <w:tcPr>
            <w:tcW w:w="450" w:type="dxa"/>
            <w:tcBorders>
              <w:top w:val="nil"/>
              <w:left w:val="nil"/>
              <w:bottom w:val="nil"/>
              <w:right w:val="nil"/>
            </w:tcBorders>
          </w:tcPr>
          <w:p w14:paraId="4E9B51A9" w14:textId="77777777" w:rsidR="001E2050" w:rsidRPr="00145487" w:rsidRDefault="001E2050" w:rsidP="006D16DA">
            <w:pPr>
              <w:rPr>
                <w:rFonts w:ascii="Calibri" w:hAnsi="Calibri" w:cs="Calibri"/>
                <w:color w:val="FF0000"/>
                <w:sz w:val="22"/>
                <w:szCs w:val="22"/>
                <w:u w:val="single"/>
              </w:rPr>
            </w:pPr>
            <w:bookmarkStart w:id="451" w:name="BKM_7A24B885_56EF_4ff4_BAAB_18E5BD077E9D"/>
          </w:p>
        </w:tc>
        <w:tc>
          <w:tcPr>
            <w:tcW w:w="2790" w:type="dxa"/>
            <w:gridSpan w:val="2"/>
            <w:tcBorders>
              <w:top w:val="nil"/>
              <w:left w:val="nil"/>
              <w:bottom w:val="nil"/>
              <w:right w:val="nil"/>
            </w:tcBorders>
          </w:tcPr>
          <w:p w14:paraId="3798925E" w14:textId="77777777" w:rsidR="001E2050" w:rsidRPr="00145487" w:rsidRDefault="001E2050" w:rsidP="006D16DA">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Att.Name</w:instrText>
            </w:r>
            <w:r w:rsidRPr="00145487">
              <w:rPr>
                <w:color w:val="FF0000"/>
                <w:u w:val="single"/>
              </w:rPr>
              <w:fldChar w:fldCharType="separate"/>
            </w:r>
            <w:r w:rsidRPr="00145487">
              <w:rPr>
                <w:rFonts w:ascii="Calibri" w:hAnsi="Calibri" w:cs="Calibri"/>
                <w:color w:val="FF0000"/>
                <w:sz w:val="22"/>
                <w:szCs w:val="22"/>
                <w:u w:val="single"/>
              </w:rPr>
              <w:t>Asymmetrisch?</w:t>
            </w:r>
            <w:r w:rsidRPr="00145487">
              <w:rPr>
                <w:color w:val="FF0000"/>
                <w:u w:val="single"/>
              </w:rPr>
              <w:fldChar w:fldCharType="end"/>
            </w:r>
          </w:p>
        </w:tc>
        <w:tc>
          <w:tcPr>
            <w:tcW w:w="4230" w:type="dxa"/>
            <w:tcBorders>
              <w:top w:val="nil"/>
              <w:left w:val="nil"/>
              <w:bottom w:val="nil"/>
              <w:right w:val="nil"/>
            </w:tcBorders>
          </w:tcPr>
          <w:p w14:paraId="7333EF0C" w14:textId="77777777" w:rsidR="001E2050" w:rsidRPr="00145487" w:rsidRDefault="001E2050" w:rsidP="006D16DA">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Att.Notes</w:instrText>
            </w:r>
            <w:r w:rsidRPr="00145487">
              <w:rPr>
                <w:color w:val="FF0000"/>
                <w:u w:val="single"/>
              </w:rPr>
              <w:fldChar w:fldCharType="separate"/>
            </w:r>
            <w:r w:rsidRPr="00145487">
              <w:rPr>
                <w:rFonts w:ascii="Calibri" w:hAnsi="Calibri" w:cs="Calibri"/>
                <w:color w:val="FF0000"/>
                <w:sz w:val="22"/>
                <w:szCs w:val="22"/>
                <w:u w:val="single"/>
              </w:rPr>
              <w:t xml:space="preserve">Deze indicator geeft aan dat er iets aan de hand is met de relatie tussen de ouder en het kind omdat een van beiden niet wilt dat bepaalde informatie zichtbaar is. </w:t>
            </w:r>
            <w:r w:rsidRPr="00145487">
              <w:rPr>
                <w:color w:val="FF0000"/>
                <w:u w:val="single"/>
              </w:rPr>
              <w:fldChar w:fldCharType="end"/>
            </w:r>
          </w:p>
        </w:tc>
        <w:tc>
          <w:tcPr>
            <w:tcW w:w="1080" w:type="dxa"/>
            <w:tcBorders>
              <w:top w:val="nil"/>
              <w:left w:val="nil"/>
              <w:bottom w:val="nil"/>
              <w:right w:val="nil"/>
            </w:tcBorders>
          </w:tcPr>
          <w:p w14:paraId="2A668377" w14:textId="77777777" w:rsidR="001E2050" w:rsidRPr="00145487" w:rsidRDefault="001E2050" w:rsidP="006D16DA">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Att.Type</w:instrText>
            </w:r>
            <w:r w:rsidRPr="00145487">
              <w:rPr>
                <w:color w:val="FF0000"/>
                <w:u w:val="single"/>
              </w:rPr>
              <w:fldChar w:fldCharType="separate"/>
            </w:r>
            <w:r w:rsidRPr="00145487">
              <w:rPr>
                <w:rFonts w:ascii="Calibri" w:hAnsi="Calibri" w:cs="Calibri"/>
                <w:color w:val="FF0000"/>
                <w:sz w:val="22"/>
                <w:szCs w:val="22"/>
                <w:u w:val="single"/>
              </w:rPr>
              <w:t>Boolean</w:t>
            </w:r>
            <w:r w:rsidRPr="00145487">
              <w:rPr>
                <w:color w:val="FF0000"/>
                <w:u w:val="single"/>
              </w:rPr>
              <w:fldChar w:fldCharType="end"/>
            </w:r>
          </w:p>
        </w:tc>
        <w:tc>
          <w:tcPr>
            <w:tcW w:w="810" w:type="dxa"/>
            <w:tcBorders>
              <w:top w:val="nil"/>
              <w:left w:val="nil"/>
              <w:bottom w:val="nil"/>
              <w:right w:val="nil"/>
            </w:tcBorders>
          </w:tcPr>
          <w:p w14:paraId="39CE397B" w14:textId="77777777" w:rsidR="001E2050" w:rsidRPr="00145487" w:rsidRDefault="001E2050" w:rsidP="006D16DA">
            <w:pPr>
              <w:rPr>
                <w:rFonts w:ascii="Calibri" w:hAnsi="Calibri" w:cs="Calibri"/>
                <w:color w:val="FF0000"/>
                <w:sz w:val="22"/>
                <w:szCs w:val="22"/>
                <w:u w:val="single"/>
              </w:rPr>
            </w:pPr>
            <w:r w:rsidRPr="00145487">
              <w:rPr>
                <w:color w:val="FF0000"/>
                <w:u w:val="single"/>
              </w:rPr>
              <w:fldChar w:fldCharType="begin" w:fldLock="1"/>
            </w:r>
            <w:r w:rsidRPr="00145487">
              <w:rPr>
                <w:color w:val="FF0000"/>
                <w:u w:val="single"/>
              </w:rPr>
              <w:instrText xml:space="preserve">MERGEFIELD </w:instrText>
            </w:r>
            <w:r w:rsidRPr="00145487">
              <w:rPr>
                <w:rFonts w:ascii="Calibri" w:hAnsi="Calibri" w:cs="Calibri"/>
                <w:color w:val="FF0000"/>
                <w:sz w:val="22"/>
                <w:szCs w:val="22"/>
                <w:u w:val="single"/>
              </w:rPr>
              <w:instrText>Att.LowerBound</w:instrText>
            </w:r>
            <w:r w:rsidRPr="00145487">
              <w:rPr>
                <w:color w:val="FF0000"/>
                <w:u w:val="single"/>
              </w:rPr>
              <w:fldChar w:fldCharType="separate"/>
            </w:r>
            <w:r w:rsidRPr="00145487">
              <w:rPr>
                <w:rFonts w:ascii="Calibri" w:hAnsi="Calibri" w:cs="Calibri"/>
                <w:color w:val="FF0000"/>
                <w:sz w:val="22"/>
                <w:szCs w:val="22"/>
                <w:u w:val="single"/>
              </w:rPr>
              <w:t>1</w:t>
            </w:r>
            <w:r w:rsidRPr="00145487">
              <w:rPr>
                <w:color w:val="FF0000"/>
                <w:u w:val="single"/>
              </w:rPr>
              <w:fldChar w:fldCharType="end"/>
            </w:r>
            <w:r w:rsidRPr="00145487">
              <w:rPr>
                <w:rFonts w:ascii="Calibri" w:hAnsi="Calibri" w:cs="Calibri"/>
                <w:color w:val="FF0000"/>
                <w:sz w:val="22"/>
                <w:szCs w:val="22"/>
                <w:u w:val="single"/>
              </w:rPr>
              <w:t xml:space="preserve"> - </w:t>
            </w:r>
            <w:r w:rsidRPr="00145487">
              <w:rPr>
                <w:rFonts w:ascii="Calibri" w:hAnsi="Calibri" w:cs="Calibri"/>
                <w:color w:val="FF0000"/>
                <w:sz w:val="22"/>
                <w:szCs w:val="22"/>
                <w:u w:val="single"/>
              </w:rPr>
              <w:fldChar w:fldCharType="begin" w:fldLock="1"/>
            </w:r>
            <w:r w:rsidRPr="00145487">
              <w:rPr>
                <w:rFonts w:ascii="Calibri" w:hAnsi="Calibri" w:cs="Calibri"/>
                <w:color w:val="FF0000"/>
                <w:sz w:val="22"/>
                <w:szCs w:val="22"/>
                <w:u w:val="single"/>
              </w:rPr>
              <w:instrText>MERGEFIELD Att.UpperBound</w:instrText>
            </w:r>
            <w:r w:rsidRPr="00145487">
              <w:rPr>
                <w:rFonts w:ascii="Calibri" w:hAnsi="Calibri" w:cs="Calibri"/>
                <w:color w:val="FF0000"/>
                <w:sz w:val="22"/>
                <w:szCs w:val="22"/>
                <w:u w:val="single"/>
              </w:rPr>
              <w:fldChar w:fldCharType="separate"/>
            </w:r>
            <w:r w:rsidRPr="00145487">
              <w:rPr>
                <w:rFonts w:ascii="Calibri" w:hAnsi="Calibri" w:cs="Calibri"/>
                <w:color w:val="FF0000"/>
                <w:sz w:val="22"/>
                <w:szCs w:val="22"/>
                <w:u w:val="single"/>
              </w:rPr>
              <w:t>1</w:t>
            </w:r>
            <w:r w:rsidRPr="00145487">
              <w:rPr>
                <w:rFonts w:ascii="Calibri" w:hAnsi="Calibri" w:cs="Calibri"/>
                <w:color w:val="FF0000"/>
                <w:sz w:val="22"/>
                <w:szCs w:val="22"/>
                <w:u w:val="single"/>
              </w:rPr>
              <w:fldChar w:fldCharType="end"/>
            </w:r>
          </w:p>
        </w:tc>
        <w:bookmarkEnd w:id="451"/>
      </w:tr>
    </w:tbl>
    <w:p w14:paraId="45BD5D60" w14:textId="77777777" w:rsidR="001E2050" w:rsidRPr="00761BFC" w:rsidRDefault="001E2050" w:rsidP="001E2050">
      <w:pPr>
        <w:rPr>
          <w:rFonts w:ascii="Calibri" w:hAnsi="Calibri" w:cs="Calibri"/>
          <w:color w:val="D9D9D9" w:themeColor="background1" w:themeShade="D9"/>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E2050" w:rsidRPr="00705A46" w14:paraId="719F6B66" w14:textId="77777777" w:rsidTr="006D16DA">
        <w:tc>
          <w:tcPr>
            <w:tcW w:w="9360" w:type="dxa"/>
            <w:tcBorders>
              <w:top w:val="nil"/>
              <w:left w:val="nil"/>
              <w:bottom w:val="nil"/>
              <w:right w:val="nil"/>
            </w:tcBorders>
          </w:tcPr>
          <w:p w14:paraId="0CB407E4" w14:textId="77777777" w:rsidR="001E2050" w:rsidRPr="00705A46" w:rsidRDefault="001E2050" w:rsidP="006D16DA">
            <w:pPr>
              <w:rPr>
                <w:rFonts w:ascii="Calibri" w:hAnsi="Calibri" w:cs="Calibri"/>
                <w:sz w:val="22"/>
                <w:szCs w:val="22"/>
              </w:rPr>
            </w:pPr>
            <w:r w:rsidRPr="00705A46">
              <w:rPr>
                <w:rFonts w:ascii="Calibri" w:hAnsi="Calibri" w:cs="Calibri"/>
                <w:b/>
                <w:bCs/>
                <w:sz w:val="22"/>
                <w:szCs w:val="22"/>
              </w:rPr>
              <w:t>Overzicht relaties</w:t>
            </w:r>
          </w:p>
        </w:tc>
        <w:bookmarkEnd w:id="448"/>
      </w:tr>
    </w:tbl>
    <w:p w14:paraId="05E0CF59" w14:textId="77777777" w:rsidR="00761BFC" w:rsidRPr="00761BFC" w:rsidRDefault="00761BFC" w:rsidP="00761BFC">
      <w:pPr>
        <w:pStyle w:val="Kop2"/>
        <w:numPr>
          <w:ilvl w:val="0"/>
          <w:numId w:val="0"/>
        </w:numPr>
        <w:ind w:left="851"/>
        <w:rPr>
          <w:b w:val="0"/>
          <w:bCs w:val="0"/>
          <w:color w:val="D9D9D9" w:themeColor="background1" w:themeShade="D9"/>
          <w:sz w:val="20"/>
          <w:szCs w:val="20"/>
        </w:rPr>
      </w:pPr>
      <w:bookmarkStart w:id="452" w:name="BKM_0F8FB8A3_AFCC_4e5b_BA2A_CFC2A304BD8F"/>
    </w:p>
    <w:p w14:paraId="593B3823" w14:textId="77777777" w:rsidR="00761BFC" w:rsidRDefault="00761BFC" w:rsidP="00761BFC">
      <w:pPr>
        <w:rPr>
          <w:rFonts w:eastAsia="Calibri"/>
          <w:lang w:eastAsia="en-US"/>
        </w:rPr>
      </w:pPr>
      <w:r>
        <w:br w:type="page"/>
      </w:r>
    </w:p>
    <w:p w14:paraId="0BE82364" w14:textId="1C7F4308" w:rsidR="001E2050" w:rsidRDefault="001E2050" w:rsidP="001E205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«Relatieklasse»</w:t>
      </w:r>
      <w:r>
        <w:rPr>
          <w:b w:val="0"/>
          <w:bCs w:val="0"/>
          <w:color w:val="auto"/>
          <w:sz w:val="20"/>
          <w:szCs w:val="20"/>
        </w:rPr>
        <w:fldChar w:fldCharType="end"/>
      </w:r>
      <w:r>
        <w:t xml:space="preserve"> </w:t>
      </w:r>
      <w:r>
        <w:fldChar w:fldCharType="begin" w:fldLock="1"/>
      </w:r>
      <w:r>
        <w:instrText>MERGEFIELD Element.Name</w:instrText>
      </w:r>
      <w:r>
        <w:fldChar w:fldCharType="separate"/>
      </w:r>
      <w:r>
        <w:t>WOZ-BELANG</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890"/>
        <w:gridCol w:w="900"/>
        <w:gridCol w:w="4230"/>
        <w:gridCol w:w="1080"/>
        <w:gridCol w:w="810"/>
      </w:tblGrid>
      <w:tr w:rsidR="001E2050" w14:paraId="3DBC0B7E" w14:textId="77777777" w:rsidTr="006D16DA">
        <w:tc>
          <w:tcPr>
            <w:tcW w:w="2340" w:type="dxa"/>
            <w:gridSpan w:val="2"/>
            <w:tcBorders>
              <w:top w:val="nil"/>
              <w:left w:val="nil"/>
              <w:bottom w:val="nil"/>
              <w:right w:val="nil"/>
            </w:tcBorders>
          </w:tcPr>
          <w:p w14:paraId="63A26634" w14:textId="77777777" w:rsidR="001E2050" w:rsidRDefault="001E2050" w:rsidP="006D16DA">
            <w:pPr>
              <w:spacing w:after="200" w:line="276" w:lineRule="auto"/>
              <w:rPr>
                <w:rFonts w:ascii="Calibri" w:hAnsi="Calibri" w:cs="Calibri"/>
                <w:b/>
                <w:bCs/>
                <w:sz w:val="22"/>
                <w:szCs w:val="22"/>
              </w:rPr>
            </w:pPr>
            <w:r>
              <w:rPr>
                <w:rFonts w:ascii="Calibri" w:hAnsi="Calibri" w:cs="Calibri"/>
                <w:b/>
                <w:bCs/>
                <w:sz w:val="22"/>
                <w:szCs w:val="22"/>
              </w:rPr>
              <w:t xml:space="preserve">Naam </w:t>
            </w:r>
          </w:p>
        </w:tc>
        <w:tc>
          <w:tcPr>
            <w:tcW w:w="7020" w:type="dxa"/>
            <w:gridSpan w:val="4"/>
            <w:tcBorders>
              <w:top w:val="nil"/>
              <w:left w:val="nil"/>
              <w:bottom w:val="nil"/>
              <w:right w:val="nil"/>
            </w:tcBorders>
          </w:tcPr>
          <w:p w14:paraId="6837BF8A" w14:textId="77777777" w:rsidR="001E2050" w:rsidRDefault="001E2050" w:rsidP="006D16DA">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Element.Name</w:instrText>
            </w:r>
            <w:r>
              <w:fldChar w:fldCharType="separate"/>
            </w:r>
            <w:r>
              <w:rPr>
                <w:rFonts w:ascii="Calibri" w:hAnsi="Calibri" w:cs="Calibri"/>
                <w:sz w:val="22"/>
                <w:szCs w:val="22"/>
              </w:rPr>
              <w:t>WOZ-BELANG</w:t>
            </w:r>
            <w:r>
              <w:fldChar w:fldCharType="end"/>
            </w:r>
          </w:p>
        </w:tc>
      </w:tr>
      <w:tr w:rsidR="001E2050" w14:paraId="4906528A" w14:textId="77777777" w:rsidTr="006D16DA">
        <w:trPr>
          <w:trHeight w:hRule="exact" w:val="128"/>
        </w:trPr>
        <w:tc>
          <w:tcPr>
            <w:tcW w:w="2340" w:type="dxa"/>
            <w:gridSpan w:val="2"/>
            <w:tcBorders>
              <w:top w:val="nil"/>
              <w:left w:val="nil"/>
              <w:bottom w:val="nil"/>
              <w:right w:val="nil"/>
            </w:tcBorders>
          </w:tcPr>
          <w:p w14:paraId="7211AC00"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2B0063ED" w14:textId="77777777" w:rsidR="001E2050" w:rsidRDefault="001E2050" w:rsidP="006D16DA">
            <w:pPr>
              <w:rPr>
                <w:rFonts w:ascii="Calibri" w:hAnsi="Calibri" w:cs="Calibri"/>
                <w:color w:val="0F0F0F"/>
                <w:sz w:val="22"/>
                <w:szCs w:val="22"/>
              </w:rPr>
            </w:pPr>
          </w:p>
        </w:tc>
      </w:tr>
      <w:tr w:rsidR="001E2050" w14:paraId="0DEE5DCD" w14:textId="77777777" w:rsidTr="006D16DA">
        <w:tc>
          <w:tcPr>
            <w:tcW w:w="2340" w:type="dxa"/>
            <w:gridSpan w:val="2"/>
            <w:tcBorders>
              <w:top w:val="nil"/>
              <w:left w:val="nil"/>
              <w:bottom w:val="nil"/>
              <w:right w:val="nil"/>
            </w:tcBorders>
          </w:tcPr>
          <w:p w14:paraId="12995100"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Mnemonic</w:t>
            </w:r>
          </w:p>
        </w:tc>
        <w:tc>
          <w:tcPr>
            <w:tcW w:w="7020" w:type="dxa"/>
            <w:gridSpan w:val="4"/>
            <w:tcBorders>
              <w:top w:val="nil"/>
              <w:left w:val="nil"/>
              <w:bottom w:val="nil"/>
              <w:right w:val="nil"/>
            </w:tcBorders>
          </w:tcPr>
          <w:p w14:paraId="1EC530D0"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Element.Alias</w:instrText>
            </w:r>
            <w:r>
              <w:fldChar w:fldCharType="end"/>
            </w:r>
          </w:p>
        </w:tc>
      </w:tr>
      <w:tr w:rsidR="001E2050" w14:paraId="708C4EBD" w14:textId="77777777" w:rsidTr="006D16DA">
        <w:trPr>
          <w:trHeight w:hRule="exact" w:val="128"/>
        </w:trPr>
        <w:tc>
          <w:tcPr>
            <w:tcW w:w="2340" w:type="dxa"/>
            <w:gridSpan w:val="2"/>
            <w:tcBorders>
              <w:top w:val="nil"/>
              <w:left w:val="nil"/>
              <w:bottom w:val="nil"/>
              <w:right w:val="nil"/>
            </w:tcBorders>
          </w:tcPr>
          <w:p w14:paraId="0C914AD5"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3CF07A30" w14:textId="77777777" w:rsidR="001E2050" w:rsidRDefault="001E2050" w:rsidP="006D16DA">
            <w:pPr>
              <w:rPr>
                <w:rFonts w:ascii="Calibri" w:hAnsi="Calibri" w:cs="Calibri"/>
                <w:color w:val="0F0F0F"/>
                <w:sz w:val="22"/>
                <w:szCs w:val="22"/>
              </w:rPr>
            </w:pPr>
          </w:p>
        </w:tc>
      </w:tr>
      <w:tr w:rsidR="001E2050" w14:paraId="677ABEA6" w14:textId="77777777" w:rsidTr="006D16DA">
        <w:trPr>
          <w:trHeight w:val="230"/>
        </w:trPr>
        <w:tc>
          <w:tcPr>
            <w:tcW w:w="2340" w:type="dxa"/>
            <w:gridSpan w:val="2"/>
            <w:tcBorders>
              <w:top w:val="nil"/>
              <w:left w:val="nil"/>
              <w:bottom w:val="nil"/>
              <w:right w:val="nil"/>
            </w:tcBorders>
          </w:tcPr>
          <w:p w14:paraId="51B5978E" w14:textId="77777777" w:rsidR="001E2050" w:rsidRDefault="001E2050" w:rsidP="006D16DA">
            <w:pPr>
              <w:rPr>
                <w:rFonts w:ascii="Calibri" w:hAnsi="Calibri" w:cs="Calibri"/>
                <w:b/>
                <w:bCs/>
                <w:color w:val="0F0F0F"/>
                <w:sz w:val="22"/>
                <w:szCs w:val="22"/>
              </w:rPr>
            </w:pPr>
            <w:r>
              <w:rPr>
                <w:rFonts w:ascii="Calibri" w:hAnsi="Calibri" w:cs="Calibri"/>
                <w:b/>
                <w:bCs/>
                <w:color w:val="0F0F0F"/>
                <w:sz w:val="22"/>
                <w:szCs w:val="22"/>
              </w:rPr>
              <w:t>Definitie</w:t>
            </w:r>
          </w:p>
        </w:tc>
        <w:tc>
          <w:tcPr>
            <w:tcW w:w="7020" w:type="dxa"/>
            <w:gridSpan w:val="4"/>
            <w:tcBorders>
              <w:top w:val="nil"/>
              <w:left w:val="nil"/>
              <w:bottom w:val="nil"/>
              <w:right w:val="nil"/>
            </w:tcBorders>
          </w:tcPr>
          <w:p w14:paraId="3E83F5D5"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Element.Notes</w:instrText>
            </w:r>
            <w:r>
              <w:fldChar w:fldCharType="separate"/>
            </w:r>
            <w:r>
              <w:rPr>
                <w:rFonts w:ascii="Calibri" w:hAnsi="Calibri" w:cs="Calibri"/>
                <w:color w:val="0F0F0F"/>
                <w:sz w:val="22"/>
                <w:szCs w:val="22"/>
              </w:rPr>
              <w:t>De (rechts-)persoon die door de gemeente is aangewezen als "belanghebbende eigenaar", "belanghebbende gebruiker" of eventueel "medebelanghebbende" van het WOZ-object.</w:t>
            </w:r>
            <w:r>
              <w:fldChar w:fldCharType="end"/>
            </w:r>
          </w:p>
        </w:tc>
      </w:tr>
      <w:tr w:rsidR="001E2050" w14:paraId="797B3636" w14:textId="77777777" w:rsidTr="006D16DA">
        <w:trPr>
          <w:trHeight w:val="230"/>
        </w:trPr>
        <w:tc>
          <w:tcPr>
            <w:tcW w:w="2340" w:type="dxa"/>
            <w:gridSpan w:val="2"/>
            <w:tcBorders>
              <w:top w:val="nil"/>
              <w:left w:val="nil"/>
              <w:bottom w:val="nil"/>
              <w:right w:val="nil"/>
            </w:tcBorders>
          </w:tcPr>
          <w:p w14:paraId="6AF0D113" w14:textId="77777777" w:rsidR="001E2050" w:rsidRDefault="001E2050" w:rsidP="006D16DA">
            <w:pPr>
              <w:rPr>
                <w:rFonts w:ascii="Calibri" w:hAnsi="Calibri" w:cs="Calibri"/>
                <w:b/>
                <w:bCs/>
                <w:color w:val="0F0F0F"/>
                <w:sz w:val="22"/>
                <w:szCs w:val="22"/>
              </w:rPr>
            </w:pPr>
          </w:p>
        </w:tc>
        <w:tc>
          <w:tcPr>
            <w:tcW w:w="7020" w:type="dxa"/>
            <w:gridSpan w:val="4"/>
            <w:tcBorders>
              <w:top w:val="nil"/>
              <w:left w:val="nil"/>
              <w:bottom w:val="nil"/>
              <w:right w:val="nil"/>
            </w:tcBorders>
          </w:tcPr>
          <w:p w14:paraId="3391BFE3" w14:textId="77777777" w:rsidR="001E2050" w:rsidRDefault="001E2050" w:rsidP="006D16DA">
            <w:pPr>
              <w:rPr>
                <w:rFonts w:ascii="Calibri" w:hAnsi="Calibri" w:cs="Calibri"/>
                <w:color w:val="0F0F0F"/>
                <w:sz w:val="22"/>
                <w:szCs w:val="22"/>
              </w:rPr>
            </w:pPr>
          </w:p>
        </w:tc>
      </w:tr>
      <w:tr w:rsidR="001E2050" w14:paraId="13CBD3DC" w14:textId="77777777" w:rsidTr="006D16DA">
        <w:trPr>
          <w:trHeight w:val="230"/>
        </w:trPr>
        <w:tc>
          <w:tcPr>
            <w:tcW w:w="2340" w:type="dxa"/>
            <w:gridSpan w:val="2"/>
            <w:tcBorders>
              <w:top w:val="nil"/>
              <w:left w:val="nil"/>
              <w:bottom w:val="nil"/>
              <w:right w:val="nil"/>
            </w:tcBorders>
          </w:tcPr>
          <w:p w14:paraId="06DBB227" w14:textId="77777777" w:rsidR="001E2050" w:rsidRDefault="001E2050" w:rsidP="006D16DA">
            <w:pPr>
              <w:rPr>
                <w:rFonts w:ascii="Calibri" w:hAnsi="Calibri" w:cs="Calibri"/>
                <w:b/>
                <w:bCs/>
                <w:color w:val="0F0F0F"/>
                <w:sz w:val="22"/>
                <w:szCs w:val="22"/>
              </w:rPr>
            </w:pPr>
            <w:r>
              <w:rPr>
                <w:rFonts w:ascii="Calibri" w:hAnsi="Calibri" w:cs="Calibri"/>
                <w:b/>
                <w:bCs/>
                <w:sz w:val="22"/>
                <w:szCs w:val="22"/>
              </w:rPr>
              <w:t>Overzicht Attributen</w:t>
            </w:r>
          </w:p>
        </w:tc>
        <w:tc>
          <w:tcPr>
            <w:tcW w:w="7020" w:type="dxa"/>
            <w:gridSpan w:val="4"/>
            <w:tcBorders>
              <w:top w:val="nil"/>
              <w:left w:val="nil"/>
              <w:bottom w:val="nil"/>
              <w:right w:val="nil"/>
            </w:tcBorders>
          </w:tcPr>
          <w:p w14:paraId="354E3173" w14:textId="77777777" w:rsidR="001E2050" w:rsidRDefault="001E2050" w:rsidP="006D16DA">
            <w:pPr>
              <w:rPr>
                <w:rFonts w:ascii="Calibri" w:hAnsi="Calibri" w:cs="Calibri"/>
                <w:color w:val="0F0F0F"/>
                <w:sz w:val="22"/>
                <w:szCs w:val="22"/>
              </w:rPr>
            </w:pPr>
          </w:p>
        </w:tc>
      </w:tr>
      <w:tr w:rsidR="001E2050" w14:paraId="3E887484" w14:textId="77777777" w:rsidTr="006D16DA">
        <w:tc>
          <w:tcPr>
            <w:tcW w:w="450" w:type="dxa"/>
            <w:tcBorders>
              <w:top w:val="nil"/>
              <w:left w:val="nil"/>
              <w:bottom w:val="nil"/>
              <w:right w:val="nil"/>
            </w:tcBorders>
          </w:tcPr>
          <w:p w14:paraId="0D8B528D" w14:textId="77777777" w:rsidR="001E2050" w:rsidRDefault="001E2050" w:rsidP="006D16DA">
            <w:pPr>
              <w:rPr>
                <w:rFonts w:ascii="Calibri" w:hAnsi="Calibri" w:cs="Calibri"/>
                <w:i/>
                <w:iCs/>
                <w:color w:val="0F0F0F"/>
                <w:sz w:val="22"/>
                <w:szCs w:val="22"/>
              </w:rPr>
            </w:pPr>
            <w:bookmarkStart w:id="453" w:name="BKM_EEF6F0CE_07FF_4480_9213_0DD8544876D8"/>
          </w:p>
        </w:tc>
        <w:tc>
          <w:tcPr>
            <w:tcW w:w="2790" w:type="dxa"/>
            <w:gridSpan w:val="2"/>
            <w:tcBorders>
              <w:top w:val="nil"/>
              <w:left w:val="nil"/>
              <w:bottom w:val="nil"/>
              <w:right w:val="nil"/>
            </w:tcBorders>
          </w:tcPr>
          <w:p w14:paraId="34EAA478"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Attribuutnaam</w:t>
            </w:r>
          </w:p>
        </w:tc>
        <w:tc>
          <w:tcPr>
            <w:tcW w:w="4230" w:type="dxa"/>
            <w:tcBorders>
              <w:top w:val="nil"/>
              <w:left w:val="nil"/>
              <w:bottom w:val="nil"/>
              <w:right w:val="nil"/>
            </w:tcBorders>
          </w:tcPr>
          <w:p w14:paraId="28B460BE"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Definitie</w:t>
            </w:r>
          </w:p>
        </w:tc>
        <w:tc>
          <w:tcPr>
            <w:tcW w:w="1080" w:type="dxa"/>
            <w:tcBorders>
              <w:top w:val="nil"/>
              <w:left w:val="nil"/>
              <w:bottom w:val="nil"/>
              <w:right w:val="nil"/>
            </w:tcBorders>
          </w:tcPr>
          <w:p w14:paraId="2AF02800"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Formaat</w:t>
            </w:r>
          </w:p>
        </w:tc>
        <w:tc>
          <w:tcPr>
            <w:tcW w:w="810" w:type="dxa"/>
            <w:tcBorders>
              <w:top w:val="nil"/>
              <w:left w:val="nil"/>
              <w:bottom w:val="nil"/>
              <w:right w:val="nil"/>
            </w:tcBorders>
          </w:tcPr>
          <w:p w14:paraId="5A3B4CB5" w14:textId="77777777" w:rsidR="001E2050" w:rsidRDefault="001E2050" w:rsidP="006D16DA">
            <w:pPr>
              <w:rPr>
                <w:rFonts w:ascii="Calibri" w:hAnsi="Calibri" w:cs="Calibri"/>
                <w:i/>
                <w:iCs/>
                <w:color w:val="0F0F0F"/>
                <w:sz w:val="22"/>
                <w:szCs w:val="22"/>
              </w:rPr>
            </w:pPr>
            <w:r>
              <w:rPr>
                <w:rFonts w:ascii="Calibri" w:hAnsi="Calibri" w:cs="Calibri"/>
                <w:i/>
                <w:iCs/>
                <w:color w:val="0F0F0F"/>
                <w:sz w:val="22"/>
                <w:szCs w:val="22"/>
              </w:rPr>
              <w:t>Kardi-</w:t>
            </w:r>
          </w:p>
          <w:p w14:paraId="2FFAAB40" w14:textId="77777777" w:rsidR="001E2050" w:rsidRDefault="001E2050" w:rsidP="006D16DA">
            <w:pPr>
              <w:rPr>
                <w:rFonts w:ascii="Calibri" w:hAnsi="Calibri" w:cs="Calibri"/>
                <w:color w:val="0F0F0F"/>
                <w:sz w:val="22"/>
                <w:szCs w:val="22"/>
              </w:rPr>
            </w:pPr>
            <w:r>
              <w:rPr>
                <w:rFonts w:ascii="Calibri" w:hAnsi="Calibri" w:cs="Calibri"/>
                <w:i/>
                <w:iCs/>
                <w:color w:val="0F0F0F"/>
                <w:sz w:val="22"/>
                <w:szCs w:val="22"/>
              </w:rPr>
              <w:t>naliteit</w:t>
            </w:r>
          </w:p>
        </w:tc>
      </w:tr>
      <w:tr w:rsidR="001E2050" w14:paraId="7E5A91A6" w14:textId="77777777" w:rsidTr="006D16DA">
        <w:tc>
          <w:tcPr>
            <w:tcW w:w="450" w:type="dxa"/>
            <w:tcBorders>
              <w:top w:val="nil"/>
              <w:left w:val="nil"/>
              <w:bottom w:val="nil"/>
              <w:right w:val="nil"/>
            </w:tcBorders>
          </w:tcPr>
          <w:p w14:paraId="13EAC39F" w14:textId="77777777" w:rsidR="001E2050" w:rsidRDefault="001E2050" w:rsidP="006D16DA">
            <w:pPr>
              <w:rPr>
                <w:rFonts w:ascii="Calibri" w:hAnsi="Calibri" w:cs="Calibri"/>
                <w:color w:val="0F0F0F"/>
                <w:sz w:val="22"/>
                <w:szCs w:val="22"/>
              </w:rPr>
            </w:pPr>
          </w:p>
        </w:tc>
        <w:tc>
          <w:tcPr>
            <w:tcW w:w="2790" w:type="dxa"/>
            <w:gridSpan w:val="2"/>
            <w:tcBorders>
              <w:top w:val="nil"/>
              <w:left w:val="nil"/>
              <w:bottom w:val="nil"/>
              <w:right w:val="nil"/>
            </w:tcBorders>
          </w:tcPr>
          <w:p w14:paraId="305F722B"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Att.Name</w:instrText>
            </w:r>
            <w:r>
              <w:fldChar w:fldCharType="separate"/>
            </w:r>
            <w:r>
              <w:rPr>
                <w:rFonts w:ascii="Calibri" w:hAnsi="Calibri" w:cs="Calibri"/>
                <w:color w:val="0F0F0F"/>
                <w:sz w:val="22"/>
                <w:szCs w:val="22"/>
              </w:rPr>
              <w:t>Aanduiding eigenaar/gebruiker</w:t>
            </w:r>
            <w:r>
              <w:fldChar w:fldCharType="end"/>
            </w:r>
          </w:p>
        </w:tc>
        <w:tc>
          <w:tcPr>
            <w:tcW w:w="4230" w:type="dxa"/>
            <w:tcBorders>
              <w:top w:val="nil"/>
              <w:left w:val="nil"/>
              <w:bottom w:val="nil"/>
              <w:right w:val="nil"/>
            </w:tcBorders>
          </w:tcPr>
          <w:p w14:paraId="58ABB96E"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Att.Notes</w:instrText>
            </w:r>
            <w:r>
              <w:fldChar w:fldCharType="separate"/>
            </w:r>
            <w:r>
              <w:rPr>
                <w:rFonts w:ascii="Calibri" w:hAnsi="Calibri" w:cs="Calibri"/>
                <w:color w:val="0F0F0F"/>
                <w:sz w:val="22"/>
                <w:szCs w:val="22"/>
              </w:rPr>
              <w:t>De aanduiding of het genoemde subject eigenaar of gebruiker van het genoemde WOZ-object is, dan wel of deze eigenaargebruiker is.</w:t>
            </w:r>
            <w:r>
              <w:fldChar w:fldCharType="end"/>
            </w:r>
          </w:p>
        </w:tc>
        <w:tc>
          <w:tcPr>
            <w:tcW w:w="1080" w:type="dxa"/>
            <w:tcBorders>
              <w:top w:val="nil"/>
              <w:left w:val="nil"/>
              <w:bottom w:val="nil"/>
              <w:right w:val="nil"/>
            </w:tcBorders>
          </w:tcPr>
          <w:p w14:paraId="4EF59AAF" w14:textId="37E604BC" w:rsidR="001E2050" w:rsidRPr="00104B6F" w:rsidRDefault="001E2050" w:rsidP="00104B6F">
            <w:pPr>
              <w:rPr>
                <w:rFonts w:ascii="Calibri" w:hAnsi="Calibri" w:cs="Calibri"/>
                <w:color w:val="0F0F0F"/>
                <w:sz w:val="22"/>
                <w:szCs w:val="22"/>
                <w:u w:val="single"/>
              </w:rPr>
            </w:pPr>
            <w:r w:rsidRPr="00104B6F">
              <w:rPr>
                <w:color w:val="FF0000"/>
                <w:u w:val="single"/>
              </w:rPr>
              <w:fldChar w:fldCharType="begin" w:fldLock="1"/>
            </w:r>
            <w:r w:rsidRPr="00104B6F">
              <w:rPr>
                <w:color w:val="FF0000"/>
                <w:u w:val="single"/>
              </w:rPr>
              <w:instrText xml:space="preserve">MERGEFIELD </w:instrText>
            </w:r>
            <w:r w:rsidRPr="00104B6F">
              <w:rPr>
                <w:rFonts w:ascii="Calibri" w:hAnsi="Calibri" w:cs="Calibri"/>
                <w:color w:val="FF0000"/>
                <w:sz w:val="22"/>
                <w:szCs w:val="22"/>
                <w:u w:val="single"/>
              </w:rPr>
              <w:instrText>Att.Type</w:instrText>
            </w:r>
            <w:r w:rsidRPr="00104B6F">
              <w:rPr>
                <w:color w:val="FF0000"/>
                <w:u w:val="single"/>
              </w:rPr>
              <w:fldChar w:fldCharType="separate"/>
            </w:r>
            <w:r w:rsidR="00104B6F" w:rsidRPr="00104B6F">
              <w:rPr>
                <w:rFonts w:ascii="Calibri" w:hAnsi="Calibri" w:cs="Calibri"/>
                <w:color w:val="FF0000"/>
                <w:sz w:val="22"/>
                <w:szCs w:val="22"/>
                <w:u w:val="single"/>
              </w:rPr>
              <w:t>aanduiding eigenaar / gebruiker</w:t>
            </w:r>
            <w:r w:rsidRPr="00104B6F">
              <w:rPr>
                <w:color w:val="FF0000"/>
                <w:u w:val="single"/>
              </w:rPr>
              <w:fldChar w:fldCharType="end"/>
            </w:r>
          </w:p>
        </w:tc>
        <w:tc>
          <w:tcPr>
            <w:tcW w:w="810" w:type="dxa"/>
            <w:tcBorders>
              <w:top w:val="nil"/>
              <w:left w:val="nil"/>
              <w:bottom w:val="nil"/>
              <w:right w:val="nil"/>
            </w:tcBorders>
          </w:tcPr>
          <w:p w14:paraId="3F3C10BA" w14:textId="77777777" w:rsidR="001E2050" w:rsidRDefault="001E2050" w:rsidP="006D16DA">
            <w:pPr>
              <w:rPr>
                <w:rFonts w:ascii="Calibri" w:hAnsi="Calibri" w:cs="Calibri"/>
                <w:color w:val="0F0F0F"/>
                <w:sz w:val="22"/>
                <w:szCs w:val="22"/>
              </w:rPr>
            </w:pPr>
            <w:r>
              <w:fldChar w:fldCharType="begin" w:fldLock="1"/>
            </w:r>
            <w:r>
              <w:instrText xml:space="preserve">MERGEFIELD </w:instrText>
            </w:r>
            <w:r>
              <w:rPr>
                <w:rFonts w:ascii="Calibri" w:hAnsi="Calibri" w:cs="Calibri"/>
                <w:color w:val="0F0F0F"/>
                <w:sz w:val="22"/>
                <w:szCs w:val="22"/>
              </w:rPr>
              <w:instrText>Att.LowerBound</w:instrText>
            </w:r>
            <w:r>
              <w:fldChar w:fldCharType="separate"/>
            </w:r>
            <w:r>
              <w:rPr>
                <w:rFonts w:ascii="Calibri" w:hAnsi="Calibri" w:cs="Calibri"/>
                <w:color w:val="0F0F0F"/>
                <w:sz w:val="22"/>
                <w:szCs w:val="22"/>
              </w:rPr>
              <w:t>1</w:t>
            </w:r>
            <w:r>
              <w:fldChar w:fldCharType="end"/>
            </w:r>
            <w:r>
              <w:rPr>
                <w:rFonts w:ascii="Calibri" w:hAnsi="Calibri" w:cs="Calibri"/>
                <w:color w:val="0F0F0F"/>
                <w:sz w:val="22"/>
                <w:szCs w:val="22"/>
              </w:rPr>
              <w:t xml:space="preserve"> - </w:t>
            </w:r>
            <w:r>
              <w:rPr>
                <w:rFonts w:ascii="Calibri" w:hAnsi="Calibri" w:cs="Calibri"/>
                <w:color w:val="0F0F0F"/>
                <w:sz w:val="22"/>
                <w:szCs w:val="22"/>
              </w:rPr>
              <w:fldChar w:fldCharType="begin" w:fldLock="1"/>
            </w:r>
            <w:r>
              <w:rPr>
                <w:rFonts w:ascii="Calibri" w:hAnsi="Calibri" w:cs="Calibri"/>
                <w:color w:val="0F0F0F"/>
                <w:sz w:val="22"/>
                <w:szCs w:val="22"/>
              </w:rPr>
              <w:instrText>MERGEFIELD Att.UpperBound</w:instrText>
            </w:r>
            <w:r>
              <w:rPr>
                <w:rFonts w:ascii="Calibri" w:hAnsi="Calibri" w:cs="Calibri"/>
                <w:color w:val="0F0F0F"/>
                <w:sz w:val="22"/>
                <w:szCs w:val="22"/>
              </w:rPr>
              <w:fldChar w:fldCharType="separate"/>
            </w:r>
            <w:r>
              <w:rPr>
                <w:rFonts w:ascii="Calibri" w:hAnsi="Calibri" w:cs="Calibri"/>
                <w:color w:val="0F0F0F"/>
                <w:sz w:val="22"/>
                <w:szCs w:val="22"/>
              </w:rPr>
              <w:t>1</w:t>
            </w:r>
            <w:r>
              <w:rPr>
                <w:rFonts w:ascii="Calibri" w:hAnsi="Calibri" w:cs="Calibri"/>
                <w:color w:val="0F0F0F"/>
                <w:sz w:val="22"/>
                <w:szCs w:val="22"/>
              </w:rPr>
              <w:fldChar w:fldCharType="end"/>
            </w:r>
          </w:p>
        </w:tc>
        <w:bookmarkEnd w:id="453"/>
      </w:tr>
    </w:tbl>
    <w:p w14:paraId="73928496" w14:textId="77777777" w:rsidR="001E2050" w:rsidRDefault="001E2050" w:rsidP="001E2050">
      <w:pPr>
        <w:rPr>
          <w:rFonts w:ascii="Calibri" w:hAnsi="Calibri" w:cs="Calibri"/>
        </w:rPr>
      </w:pPr>
    </w:p>
    <w:tbl>
      <w:tblPr>
        <w:tblW w:w="0" w:type="auto"/>
        <w:tblInd w:w="60" w:type="dxa"/>
        <w:tblLayout w:type="fixed"/>
        <w:tblCellMar>
          <w:left w:w="60" w:type="dxa"/>
          <w:right w:w="60" w:type="dxa"/>
        </w:tblCellMar>
        <w:tblLook w:val="0000" w:firstRow="0" w:lastRow="0" w:firstColumn="0" w:lastColumn="0" w:noHBand="0" w:noVBand="0"/>
      </w:tblPr>
      <w:tblGrid>
        <w:gridCol w:w="9360"/>
      </w:tblGrid>
      <w:tr w:rsidR="001E2050" w14:paraId="21A16908" w14:textId="77777777" w:rsidTr="006D16DA">
        <w:tc>
          <w:tcPr>
            <w:tcW w:w="9360" w:type="dxa"/>
            <w:tcBorders>
              <w:top w:val="nil"/>
              <w:left w:val="nil"/>
              <w:bottom w:val="nil"/>
              <w:right w:val="nil"/>
            </w:tcBorders>
          </w:tcPr>
          <w:p w14:paraId="56F5754A" w14:textId="77777777" w:rsidR="001E2050" w:rsidRDefault="001E2050" w:rsidP="006D16DA">
            <w:pPr>
              <w:rPr>
                <w:rFonts w:ascii="Calibri" w:hAnsi="Calibri" w:cs="Calibri"/>
                <w:color w:val="0F0F0F"/>
                <w:sz w:val="22"/>
                <w:szCs w:val="22"/>
              </w:rPr>
            </w:pPr>
            <w:r>
              <w:rPr>
                <w:rFonts w:ascii="Calibri" w:hAnsi="Calibri" w:cs="Calibri"/>
                <w:b/>
                <w:bCs/>
                <w:color w:val="0F0F0F"/>
                <w:sz w:val="22"/>
                <w:szCs w:val="22"/>
              </w:rPr>
              <w:t>Overzicht relaties</w:t>
            </w:r>
          </w:p>
        </w:tc>
        <w:bookmarkEnd w:id="436"/>
        <w:bookmarkEnd w:id="437"/>
        <w:bookmarkEnd w:id="452"/>
      </w:tr>
    </w:tbl>
    <w:p w14:paraId="484726E1" w14:textId="77777777" w:rsidR="001E2050" w:rsidRDefault="001E2050" w:rsidP="001E2050"/>
    <w:p w14:paraId="4857CAAC" w14:textId="77777777" w:rsidR="001E2050" w:rsidRDefault="001E2050" w:rsidP="001E2050">
      <w:pPr>
        <w:rPr>
          <w:rFonts w:ascii="Arial" w:eastAsia="Calibri" w:hAnsi="Arial" w:cs="Arial"/>
          <w:color w:val="0000B0"/>
          <w:sz w:val="30"/>
          <w:szCs w:val="30"/>
          <w:lang w:val="en-AU" w:eastAsia="en-US"/>
        </w:rPr>
      </w:pPr>
      <w:r>
        <w:br w:type="page"/>
      </w:r>
    </w:p>
    <w:p w14:paraId="1069BDDF" w14:textId="7C19EF7D" w:rsidR="00C209A2" w:rsidRDefault="00C209A2" w:rsidP="00392201">
      <w:pPr>
        <w:pStyle w:val="Kop1"/>
      </w:pPr>
      <w:bookmarkStart w:id="454" w:name="_Toc421135633"/>
      <w:r>
        <w:lastRenderedPageBreak/>
        <w:t>Referentielijsten</w:t>
      </w:r>
      <w:bookmarkEnd w:id="454"/>
    </w:p>
    <w:p w14:paraId="000EDB91" w14:textId="77777777" w:rsidR="00187F01" w:rsidRDefault="00187F01" w:rsidP="00C209A2"/>
    <w:p w14:paraId="3FD7A6AB" w14:textId="5960D241" w:rsidR="00473CD2" w:rsidRDefault="00473CD2" w:rsidP="00473CD2">
      <w:pPr>
        <w:rPr>
          <w:rFonts w:eastAsia="Batang"/>
        </w:rPr>
      </w:pPr>
      <w:r>
        <w:rPr>
          <w:rFonts w:eastAsia="Batang"/>
        </w:rPr>
        <w:t>In dit hoofdstuk specificeren we de onderscheiden referentielijsten op dezelfde wijze als in het RGBZ en de IMZTC. De referentielijsten worden naar de volgende aspecten gespecificeerd:</w:t>
      </w:r>
    </w:p>
    <w:p w14:paraId="673694BC" w14:textId="77777777" w:rsidR="00473CD2" w:rsidRDefault="00473CD2" w:rsidP="00C209A2"/>
    <w:tbl>
      <w:tblPr>
        <w:tblW w:w="0" w:type="auto"/>
        <w:tblLayout w:type="fixed"/>
        <w:tblCellMar>
          <w:top w:w="113" w:type="dxa"/>
        </w:tblCellMar>
        <w:tblLook w:val="0000" w:firstRow="0" w:lastRow="0" w:firstColumn="0" w:lastColumn="0" w:noHBand="0" w:noVBand="0"/>
      </w:tblPr>
      <w:tblGrid>
        <w:gridCol w:w="2519"/>
        <w:gridCol w:w="6200"/>
      </w:tblGrid>
      <w:tr w:rsidR="004A7E3C" w14:paraId="1B1A1490" w14:textId="77777777" w:rsidTr="006D16DA">
        <w:trPr>
          <w:cantSplit/>
        </w:trPr>
        <w:tc>
          <w:tcPr>
            <w:tcW w:w="2519" w:type="dxa"/>
            <w:shd w:val="clear" w:color="auto" w:fill="auto"/>
          </w:tcPr>
          <w:p w14:paraId="7B479199" w14:textId="77777777" w:rsidR="004A7E3C" w:rsidRDefault="004A7E3C" w:rsidP="006D16DA">
            <w:pPr>
              <w:snapToGrid w:val="0"/>
              <w:rPr>
                <w:rFonts w:eastAsia="Batang"/>
                <w:b/>
                <w:sz w:val="16"/>
                <w:szCs w:val="16"/>
              </w:rPr>
            </w:pPr>
            <w:bookmarkStart w:id="455" w:name="BKM_AC4F4A9C_1623_4447_9813_0722CDD58E66"/>
            <w:bookmarkStart w:id="456" w:name="Referentielijsten"/>
            <w:bookmarkStart w:id="457" w:name="BKM_9A33E77C_80A5_4f8c_950C_1D9387A362AD"/>
            <w:bookmarkEnd w:id="455"/>
            <w:r>
              <w:rPr>
                <w:rFonts w:eastAsia="Batang"/>
                <w:b/>
                <w:sz w:val="16"/>
                <w:szCs w:val="16"/>
              </w:rPr>
              <w:t xml:space="preserve">Naam </w:t>
            </w:r>
          </w:p>
        </w:tc>
        <w:tc>
          <w:tcPr>
            <w:tcW w:w="6200" w:type="dxa"/>
            <w:shd w:val="clear" w:color="auto" w:fill="auto"/>
          </w:tcPr>
          <w:p w14:paraId="03A99086" w14:textId="50FB6F1A" w:rsidR="004A7E3C" w:rsidRDefault="004A7E3C" w:rsidP="004A7E3C">
            <w:pPr>
              <w:snapToGrid w:val="0"/>
              <w:rPr>
                <w:rFonts w:eastAsia="Batang"/>
              </w:rPr>
            </w:pPr>
            <w:r>
              <w:rPr>
                <w:rFonts w:eastAsia="Batang"/>
              </w:rPr>
              <w:t>De naam van de referentielijst zoals gespecificeerd in de catalogus van de desbetreffende basisregistratie dan wel, indien het een door KING toegevoegd referentielijst betreft, de door KING vastgestelde naam van de referentielijst.</w:t>
            </w:r>
          </w:p>
        </w:tc>
      </w:tr>
      <w:tr w:rsidR="004A7E3C" w14:paraId="6B37EAA5" w14:textId="77777777" w:rsidTr="004A7E3C">
        <w:trPr>
          <w:cantSplit/>
          <w:trHeight w:val="987"/>
        </w:trPr>
        <w:tc>
          <w:tcPr>
            <w:tcW w:w="2519" w:type="dxa"/>
            <w:shd w:val="clear" w:color="auto" w:fill="auto"/>
          </w:tcPr>
          <w:p w14:paraId="52938E69" w14:textId="77777777" w:rsidR="004A7E3C" w:rsidRDefault="004A7E3C" w:rsidP="006D16DA">
            <w:pPr>
              <w:snapToGrid w:val="0"/>
              <w:rPr>
                <w:rFonts w:eastAsia="Batang"/>
                <w:b/>
                <w:sz w:val="16"/>
                <w:szCs w:val="16"/>
              </w:rPr>
            </w:pPr>
            <w:r>
              <w:rPr>
                <w:rFonts w:eastAsia="Batang"/>
                <w:b/>
                <w:sz w:val="16"/>
                <w:szCs w:val="16"/>
              </w:rPr>
              <w:t xml:space="preserve">Mnemonic </w:t>
            </w:r>
          </w:p>
        </w:tc>
        <w:tc>
          <w:tcPr>
            <w:tcW w:w="6200" w:type="dxa"/>
            <w:shd w:val="clear" w:color="auto" w:fill="auto"/>
          </w:tcPr>
          <w:p w14:paraId="01CB3188" w14:textId="25074772" w:rsidR="004A7E3C" w:rsidRDefault="004A7E3C" w:rsidP="004A7E3C">
            <w:pPr>
              <w:snapToGrid w:val="0"/>
              <w:rPr>
                <w:rFonts w:eastAsia="Batang"/>
              </w:rPr>
            </w:pPr>
            <w:r>
              <w:rPr>
                <w:rFonts w:eastAsia="Batang"/>
              </w:rPr>
              <w:t xml:space="preserve">De in StUF-BG gehanteerde afkorting voor de naam van de referentielijst. </w:t>
            </w:r>
          </w:p>
        </w:tc>
      </w:tr>
      <w:tr w:rsidR="004A7E3C" w14:paraId="61565508" w14:textId="77777777" w:rsidTr="006D16DA">
        <w:trPr>
          <w:cantSplit/>
        </w:trPr>
        <w:tc>
          <w:tcPr>
            <w:tcW w:w="2519" w:type="dxa"/>
            <w:shd w:val="clear" w:color="auto" w:fill="auto"/>
          </w:tcPr>
          <w:p w14:paraId="5B31BDA5" w14:textId="77777777" w:rsidR="004A7E3C" w:rsidRDefault="004A7E3C" w:rsidP="006D16DA">
            <w:pPr>
              <w:snapToGrid w:val="0"/>
              <w:rPr>
                <w:rFonts w:eastAsia="Batang"/>
                <w:b/>
                <w:sz w:val="16"/>
                <w:szCs w:val="16"/>
              </w:rPr>
            </w:pPr>
            <w:r>
              <w:rPr>
                <w:rFonts w:eastAsia="Batang"/>
                <w:b/>
                <w:sz w:val="16"/>
                <w:szCs w:val="16"/>
              </w:rPr>
              <w:t xml:space="preserve">Herkomst </w:t>
            </w:r>
          </w:p>
        </w:tc>
        <w:tc>
          <w:tcPr>
            <w:tcW w:w="6200" w:type="dxa"/>
            <w:shd w:val="clear" w:color="auto" w:fill="auto"/>
          </w:tcPr>
          <w:p w14:paraId="1E453D88" w14:textId="641576ED" w:rsidR="004A7E3C" w:rsidRDefault="004A7E3C" w:rsidP="004A7E3C">
            <w:pPr>
              <w:snapToGrid w:val="0"/>
              <w:rPr>
                <w:rFonts w:eastAsia="Batang"/>
              </w:rPr>
            </w:pPr>
            <w:r>
              <w:rPr>
                <w:rFonts w:eastAsia="Batang"/>
              </w:rPr>
              <w:t xml:space="preserve">De basisregistratie in wiens catalogus de referentielijst is gespecificeerd (oftewel de basisregistratie waar de referentielijst deel van uitmaakt). </w:t>
            </w:r>
            <w:r>
              <w:rPr>
                <w:rFonts w:eastAsia="Batang"/>
              </w:rPr>
              <w:br/>
              <w:t xml:space="preserve">Deze specificatie is toegevoegd t.o.v. de basisregistratie-catalogus aangezien het hier niet om een basisregistratie gaat maar wel duidelijk moet zijn in welke basisregistratie de (verwijzing naar de) referentielijst voorkomt (indien van toepassing). </w:t>
            </w:r>
          </w:p>
        </w:tc>
      </w:tr>
      <w:tr w:rsidR="004A7E3C" w14:paraId="167C8AEF" w14:textId="77777777" w:rsidTr="006D16DA">
        <w:trPr>
          <w:cantSplit/>
        </w:trPr>
        <w:tc>
          <w:tcPr>
            <w:tcW w:w="2519" w:type="dxa"/>
            <w:shd w:val="clear" w:color="auto" w:fill="auto"/>
          </w:tcPr>
          <w:p w14:paraId="3007B82F" w14:textId="77777777" w:rsidR="004A7E3C" w:rsidRDefault="004A7E3C" w:rsidP="006D16DA">
            <w:pPr>
              <w:snapToGrid w:val="0"/>
              <w:rPr>
                <w:rFonts w:eastAsia="Batang"/>
                <w:b/>
                <w:sz w:val="16"/>
                <w:szCs w:val="16"/>
              </w:rPr>
            </w:pPr>
            <w:r>
              <w:rPr>
                <w:rFonts w:eastAsia="Batang"/>
                <w:b/>
                <w:sz w:val="16"/>
                <w:szCs w:val="16"/>
              </w:rPr>
              <w:t xml:space="preserve">Definitie </w:t>
            </w:r>
          </w:p>
        </w:tc>
        <w:tc>
          <w:tcPr>
            <w:tcW w:w="6200" w:type="dxa"/>
            <w:shd w:val="clear" w:color="auto" w:fill="auto"/>
          </w:tcPr>
          <w:p w14:paraId="3331BF16" w14:textId="7F531E08" w:rsidR="004A7E3C" w:rsidRDefault="004A7E3C" w:rsidP="004A7E3C">
            <w:pPr>
              <w:snapToGrid w:val="0"/>
              <w:rPr>
                <w:rFonts w:eastAsia="Batang"/>
              </w:rPr>
            </w:pPr>
            <w:r>
              <w:rPr>
                <w:rFonts w:eastAsia="Batang"/>
              </w:rPr>
              <w:t>De beschrijving van de betekenis van de referentielijst zoals gespecificeerd in de catalogus van de desbetreffende basisregistratie dan wel, indien het een door KING toegevoegd referentielijst betreft, de door KING vastgestelde definitie van de referentielijst.</w:t>
            </w:r>
          </w:p>
        </w:tc>
      </w:tr>
      <w:tr w:rsidR="004A7E3C" w14:paraId="316A1570" w14:textId="77777777" w:rsidTr="006D16DA">
        <w:trPr>
          <w:cantSplit/>
        </w:trPr>
        <w:tc>
          <w:tcPr>
            <w:tcW w:w="2519" w:type="dxa"/>
            <w:shd w:val="clear" w:color="auto" w:fill="auto"/>
          </w:tcPr>
          <w:p w14:paraId="42EAA16E" w14:textId="77777777" w:rsidR="004A7E3C" w:rsidRDefault="004A7E3C" w:rsidP="006D16DA">
            <w:pPr>
              <w:snapToGrid w:val="0"/>
              <w:rPr>
                <w:rFonts w:eastAsia="Batang"/>
                <w:b/>
                <w:sz w:val="16"/>
                <w:szCs w:val="16"/>
              </w:rPr>
            </w:pPr>
            <w:r>
              <w:rPr>
                <w:rFonts w:eastAsia="Batang"/>
                <w:b/>
                <w:sz w:val="16"/>
                <w:szCs w:val="16"/>
              </w:rPr>
              <w:t xml:space="preserve">Herkomst definitie </w:t>
            </w:r>
          </w:p>
        </w:tc>
        <w:tc>
          <w:tcPr>
            <w:tcW w:w="6200" w:type="dxa"/>
            <w:shd w:val="clear" w:color="auto" w:fill="auto"/>
          </w:tcPr>
          <w:p w14:paraId="3E3FD20D" w14:textId="4F813321" w:rsidR="004A7E3C" w:rsidRDefault="004A7E3C" w:rsidP="004A7E3C">
            <w:pPr>
              <w:snapToGrid w:val="0"/>
              <w:rPr>
                <w:rFonts w:eastAsia="Batang"/>
              </w:rPr>
            </w:pPr>
            <w:r>
              <w:rPr>
                <w:rFonts w:eastAsia="Batang"/>
              </w:rPr>
              <w:t>Voor referentielijsten die deel uitmaken van een basisregistratie is de definitie hieruit overgenomen. De herkomst van de definitie wordt dan ook alleen vermeld indien het een door KING toegevoegd referentielijst betreft.</w:t>
            </w:r>
          </w:p>
        </w:tc>
      </w:tr>
      <w:tr w:rsidR="004A7E3C" w14:paraId="5617795F" w14:textId="77777777" w:rsidTr="006D16DA">
        <w:trPr>
          <w:cantSplit/>
        </w:trPr>
        <w:tc>
          <w:tcPr>
            <w:tcW w:w="2519" w:type="dxa"/>
            <w:shd w:val="clear" w:color="auto" w:fill="auto"/>
          </w:tcPr>
          <w:p w14:paraId="4DC545EC" w14:textId="77777777" w:rsidR="004A7E3C" w:rsidRDefault="004A7E3C" w:rsidP="006D16DA">
            <w:pPr>
              <w:snapToGrid w:val="0"/>
              <w:rPr>
                <w:rFonts w:eastAsia="Batang"/>
                <w:b/>
                <w:sz w:val="16"/>
                <w:szCs w:val="16"/>
              </w:rPr>
            </w:pPr>
            <w:r>
              <w:rPr>
                <w:rFonts w:eastAsia="Batang"/>
                <w:b/>
                <w:sz w:val="16"/>
                <w:szCs w:val="16"/>
              </w:rPr>
              <w:t xml:space="preserve">Datum opname </w:t>
            </w:r>
          </w:p>
        </w:tc>
        <w:tc>
          <w:tcPr>
            <w:tcW w:w="6200" w:type="dxa"/>
            <w:shd w:val="clear" w:color="auto" w:fill="auto"/>
          </w:tcPr>
          <w:p w14:paraId="24185F94" w14:textId="4CABF327" w:rsidR="004A7E3C" w:rsidRDefault="004A7E3C" w:rsidP="004A7E3C">
            <w:pPr>
              <w:snapToGrid w:val="0"/>
              <w:rPr>
                <w:rFonts w:eastAsia="Batang"/>
              </w:rPr>
            </w:pPr>
            <w:r>
              <w:rPr>
                <w:rFonts w:eastAsia="Batang"/>
              </w:rPr>
              <w:t>De datum waarop de referentielijst is opgenomen in de RSGB.</w:t>
            </w:r>
          </w:p>
        </w:tc>
      </w:tr>
      <w:tr w:rsidR="004A7E3C" w14:paraId="26A2BDBB" w14:textId="77777777" w:rsidTr="006D16DA">
        <w:trPr>
          <w:cantSplit/>
        </w:trPr>
        <w:tc>
          <w:tcPr>
            <w:tcW w:w="2519" w:type="dxa"/>
            <w:shd w:val="clear" w:color="auto" w:fill="auto"/>
          </w:tcPr>
          <w:p w14:paraId="16AF5560" w14:textId="77777777" w:rsidR="004A7E3C" w:rsidRDefault="004A7E3C" w:rsidP="006D16DA">
            <w:pPr>
              <w:snapToGrid w:val="0"/>
              <w:rPr>
                <w:rFonts w:eastAsia="Batang"/>
                <w:b/>
                <w:sz w:val="16"/>
                <w:szCs w:val="16"/>
              </w:rPr>
            </w:pPr>
            <w:r>
              <w:rPr>
                <w:rFonts w:eastAsia="Batang"/>
                <w:b/>
                <w:sz w:val="16"/>
                <w:szCs w:val="16"/>
              </w:rPr>
              <w:t xml:space="preserve">Unieke aanduiding </w:t>
            </w:r>
          </w:p>
        </w:tc>
        <w:tc>
          <w:tcPr>
            <w:tcW w:w="6200" w:type="dxa"/>
            <w:shd w:val="clear" w:color="auto" w:fill="auto"/>
          </w:tcPr>
          <w:p w14:paraId="5F6AFE18" w14:textId="39DB1088" w:rsidR="004A7E3C" w:rsidRDefault="004A7E3C" w:rsidP="004A7E3C">
            <w:pPr>
              <w:snapToGrid w:val="0"/>
              <w:rPr>
                <w:rFonts w:eastAsia="Batang"/>
              </w:rPr>
            </w:pPr>
            <w:r>
              <w:rPr>
                <w:rFonts w:eastAsia="Batang"/>
              </w:rPr>
              <w:t>Voor referentielijsten die deel uitmaken van een basisregistratie betreft dit de wijze waarop daarin voorkomende lijst uniek in de registratie worden aangeduid. Deze aanduiding wordt dan ook alleen vermeld indien het een door KING toegevoegd referentielijst betreft.</w:t>
            </w:r>
          </w:p>
        </w:tc>
      </w:tr>
      <w:tr w:rsidR="004A7E3C" w14:paraId="17D9FE4E" w14:textId="77777777" w:rsidTr="006D16DA">
        <w:tc>
          <w:tcPr>
            <w:tcW w:w="2519" w:type="dxa"/>
            <w:shd w:val="clear" w:color="auto" w:fill="auto"/>
          </w:tcPr>
          <w:p w14:paraId="094FB7EB" w14:textId="6AF8B6F2" w:rsidR="004A7E3C" w:rsidRDefault="004A7E3C" w:rsidP="004A7E3C">
            <w:pPr>
              <w:snapToGrid w:val="0"/>
              <w:rPr>
                <w:rFonts w:eastAsia="Batang"/>
                <w:b/>
                <w:sz w:val="16"/>
                <w:szCs w:val="16"/>
              </w:rPr>
            </w:pPr>
            <w:r>
              <w:rPr>
                <w:rFonts w:eastAsia="Batang"/>
                <w:b/>
                <w:sz w:val="16"/>
                <w:szCs w:val="16"/>
              </w:rPr>
              <w:t>Overzicht referentiegegevens</w:t>
            </w:r>
          </w:p>
        </w:tc>
        <w:tc>
          <w:tcPr>
            <w:tcW w:w="6200" w:type="dxa"/>
            <w:shd w:val="clear" w:color="auto" w:fill="auto"/>
          </w:tcPr>
          <w:p w14:paraId="524F57E9" w14:textId="5EAE1D59" w:rsidR="004A7E3C" w:rsidRDefault="004A7E3C" w:rsidP="006D16DA">
            <w:pPr>
              <w:tabs>
                <w:tab w:val="left" w:pos="947"/>
                <w:tab w:val="left" w:pos="3927"/>
              </w:tabs>
              <w:rPr>
                <w:rFonts w:eastAsia="Batang"/>
              </w:rPr>
            </w:pPr>
            <w:r>
              <w:rPr>
                <w:rFonts w:eastAsia="Batang"/>
              </w:rPr>
              <w:t xml:space="preserve">Hier worden de referentiegegevens gespecificeerd die behoren tot de desbetreffende referentielijst. In afwijking van hetgeen in de basisregistratiecatalogi gebruikelijk is, worden de </w:t>
            </w:r>
            <w:r w:rsidR="000D1F04">
              <w:rPr>
                <w:rFonts w:eastAsia="Batang"/>
              </w:rPr>
              <w:t xml:space="preserve">referentiegegevens </w:t>
            </w:r>
            <w:r>
              <w:rPr>
                <w:rFonts w:eastAsia="Batang"/>
              </w:rPr>
              <w:t xml:space="preserve">gespecificeerd van </w:t>
            </w:r>
            <w:r w:rsidR="000D1F04">
              <w:rPr>
                <w:rFonts w:eastAsia="Batang"/>
              </w:rPr>
              <w:t>de referentielijst</w:t>
            </w:r>
            <w:r>
              <w:rPr>
                <w:rFonts w:eastAsia="Batang"/>
              </w:rPr>
              <w:t xml:space="preserve"> en niet van een daarop te baseren bericht. </w:t>
            </w:r>
          </w:p>
          <w:p w14:paraId="31B47B20" w14:textId="0DB4B60B" w:rsidR="000D1F04" w:rsidRDefault="004A7E3C" w:rsidP="000D1F04">
            <w:pPr>
              <w:tabs>
                <w:tab w:val="left" w:pos="947"/>
                <w:tab w:val="left" w:pos="3927"/>
              </w:tabs>
              <w:rPr>
                <w:rFonts w:eastAsia="Batang"/>
              </w:rPr>
            </w:pPr>
            <w:r>
              <w:rPr>
                <w:rFonts w:eastAsia="Batang"/>
              </w:rPr>
              <w:t xml:space="preserve">Van elk </w:t>
            </w:r>
            <w:r w:rsidR="000D1F04">
              <w:rPr>
                <w:rFonts w:eastAsia="Batang"/>
              </w:rPr>
              <w:t>referentiegegeven</w:t>
            </w:r>
            <w:r>
              <w:rPr>
                <w:rFonts w:eastAsia="Batang"/>
              </w:rPr>
              <w:t xml:space="preserve"> wordt de naam, definitie, formaat en kardinaliteit getoond. </w:t>
            </w:r>
            <w:r w:rsidR="000D1F04">
              <w:rPr>
                <w:rFonts w:eastAsia="Batang"/>
              </w:rPr>
              <w:t xml:space="preserve"> </w:t>
            </w:r>
          </w:p>
          <w:p w14:paraId="73E44939" w14:textId="15C4EA45" w:rsidR="004A7E3C" w:rsidRDefault="004A7E3C" w:rsidP="006D16DA">
            <w:pPr>
              <w:rPr>
                <w:rFonts w:eastAsia="Batang"/>
              </w:rPr>
            </w:pPr>
          </w:p>
        </w:tc>
      </w:tr>
      <w:tr w:rsidR="004A7E3C" w14:paraId="6108BDB9" w14:textId="77777777" w:rsidTr="006D16DA">
        <w:trPr>
          <w:cantSplit/>
        </w:trPr>
        <w:tc>
          <w:tcPr>
            <w:tcW w:w="2519" w:type="dxa"/>
            <w:shd w:val="clear" w:color="auto" w:fill="auto"/>
          </w:tcPr>
          <w:p w14:paraId="77D8A596" w14:textId="7FFA04CD" w:rsidR="004A7E3C" w:rsidRDefault="004A7E3C" w:rsidP="000D1F04">
            <w:pPr>
              <w:snapToGrid w:val="0"/>
              <w:rPr>
                <w:rFonts w:eastAsia="Batang"/>
                <w:b/>
                <w:sz w:val="16"/>
                <w:szCs w:val="16"/>
              </w:rPr>
            </w:pPr>
            <w:r>
              <w:rPr>
                <w:rFonts w:eastAsia="Batang"/>
                <w:b/>
                <w:sz w:val="16"/>
                <w:szCs w:val="16"/>
              </w:rPr>
              <w:lastRenderedPageBreak/>
              <w:t xml:space="preserve">Toelichting </w:t>
            </w:r>
            <w:r w:rsidR="000D1F04">
              <w:rPr>
                <w:rFonts w:eastAsia="Batang"/>
                <w:b/>
                <w:sz w:val="16"/>
                <w:szCs w:val="16"/>
              </w:rPr>
              <w:t>referentielijst</w:t>
            </w:r>
          </w:p>
        </w:tc>
        <w:tc>
          <w:tcPr>
            <w:tcW w:w="6200" w:type="dxa"/>
            <w:shd w:val="clear" w:color="auto" w:fill="auto"/>
          </w:tcPr>
          <w:p w14:paraId="4D556B78" w14:textId="0D659443" w:rsidR="004A7E3C" w:rsidRPr="007E35D9" w:rsidRDefault="004A7E3C" w:rsidP="000D1F04">
            <w:pPr>
              <w:tabs>
                <w:tab w:val="left" w:pos="5167"/>
              </w:tabs>
              <w:snapToGrid w:val="0"/>
              <w:rPr>
                <w:rFonts w:eastAsia="Batang"/>
              </w:rPr>
            </w:pPr>
            <w:r w:rsidRPr="007E35D9">
              <w:rPr>
                <w:rFonts w:eastAsia="Batang"/>
              </w:rPr>
              <w:t xml:space="preserve">Voor </w:t>
            </w:r>
            <w:r w:rsidR="000D1F04">
              <w:rPr>
                <w:rFonts w:eastAsia="Batang"/>
              </w:rPr>
              <w:t>referentielijsten</w:t>
            </w:r>
            <w:r w:rsidRPr="007E35D9">
              <w:rPr>
                <w:rFonts w:eastAsia="Batang"/>
              </w:rPr>
              <w:t xml:space="preserve"> die deel uitmaken van een basisregistratie betreft dit de daarin opgenomen toelichting. De toelichting wordt dan ook alleen gegeven indien het een door KING toegevoegd </w:t>
            </w:r>
            <w:r w:rsidR="000D1F04">
              <w:rPr>
                <w:rFonts w:eastAsia="Batang"/>
              </w:rPr>
              <w:t>referentielijst</w:t>
            </w:r>
            <w:r w:rsidRPr="007E35D9">
              <w:rPr>
                <w:rFonts w:eastAsia="Batang"/>
              </w:rPr>
              <w:t xml:space="preserve"> betreft dan wel indien een toelichting nodig is, aanvullend op de toelichting in de desbetreffende catalogus. </w:t>
            </w:r>
          </w:p>
        </w:tc>
      </w:tr>
    </w:tbl>
    <w:p w14:paraId="4C5F6B1A" w14:textId="233B7172" w:rsidR="004A7E3C" w:rsidRDefault="004A7E3C">
      <w:pPr>
        <w:contextualSpacing w:val="0"/>
        <w:rPr>
          <w:sz w:val="20"/>
          <w:szCs w:val="20"/>
        </w:rPr>
      </w:pPr>
    </w:p>
    <w:p w14:paraId="3A7BDBCF" w14:textId="77777777" w:rsidR="00392201" w:rsidRDefault="00392201">
      <w:pPr>
        <w:contextualSpacing w:val="0"/>
        <w:rPr>
          <w:sz w:val="20"/>
          <w:szCs w:val="20"/>
        </w:rPr>
      </w:pPr>
    </w:p>
    <w:p w14:paraId="3CAC7349" w14:textId="77777777" w:rsidR="00392201" w:rsidRDefault="00392201">
      <w:pPr>
        <w:contextualSpacing w:val="0"/>
        <w:rPr>
          <w:sz w:val="20"/>
          <w:szCs w:val="20"/>
        </w:rPr>
      </w:pPr>
    </w:p>
    <w:p w14:paraId="4C9F1FFD" w14:textId="0F9B0EB2" w:rsidR="00392201" w:rsidRDefault="00392201">
      <w:pPr>
        <w:contextualSpacing w:val="0"/>
        <w:rPr>
          <w:sz w:val="20"/>
          <w:szCs w:val="20"/>
        </w:rPr>
      </w:pPr>
      <w:r>
        <w:rPr>
          <w:sz w:val="20"/>
          <w:szCs w:val="20"/>
        </w:rPr>
        <w:br w:type="page"/>
      </w:r>
    </w:p>
    <w:bookmarkStart w:id="458" w:name="BKM_EBE4A0C9_9281_4750_8E70_AF70A549CD6B"/>
    <w:bookmarkEnd w:id="458"/>
    <w:p w14:paraId="094459B1" w14:textId="77777777" w:rsidR="00392201" w:rsidRPr="00392201" w:rsidRDefault="00392201" w:rsidP="00392201">
      <w:pPr>
        <w:pStyle w:val="Kop2"/>
        <w:rPr>
          <w:color w:val="FF0000"/>
          <w:u w:val="single"/>
        </w:rPr>
      </w:pPr>
      <w:r w:rsidRPr="00392201">
        <w:rPr>
          <w:color w:val="auto"/>
          <w:u w:val="single"/>
        </w:rPr>
        <w:lastRenderedPageBreak/>
        <w:fldChar w:fldCharType="begin" w:fldLock="1"/>
      </w:r>
      <w:r w:rsidRPr="00392201">
        <w:rPr>
          <w:color w:val="auto"/>
          <w:u w:val="single"/>
        </w:rPr>
        <w:instrText>MERGEFIELD Element.Stereotype</w:instrText>
      </w:r>
      <w:r w:rsidRPr="00392201">
        <w:rPr>
          <w:color w:val="auto"/>
          <w:u w:val="single"/>
        </w:rPr>
        <w:fldChar w:fldCharType="separate"/>
      </w:r>
      <w:r w:rsidRPr="00392201">
        <w:rPr>
          <w:color w:val="auto"/>
          <w:u w:val="single"/>
        </w:rPr>
        <w:t>«Referentielijst»</w:t>
      </w:r>
      <w:r w:rsidRPr="00392201">
        <w:rPr>
          <w:color w:val="auto"/>
          <w:u w:val="single"/>
        </w:rPr>
        <w:fldChar w:fldCharType="end"/>
      </w:r>
      <w:r w:rsidRPr="00392201">
        <w:rPr>
          <w:color w:val="FF0000"/>
          <w:u w:val="single"/>
        </w:rPr>
        <w:t xml:space="preserve"> </w:t>
      </w:r>
      <w:r w:rsidRPr="00392201">
        <w:rPr>
          <w:color w:val="FF0000"/>
          <w:u w:val="single"/>
        </w:rPr>
        <w:fldChar w:fldCharType="begin" w:fldLock="1"/>
      </w:r>
      <w:r w:rsidRPr="00392201">
        <w:rPr>
          <w:color w:val="FF0000"/>
          <w:u w:val="single"/>
        </w:rPr>
        <w:instrText>MERGEFIELD Element.Name</w:instrText>
      </w:r>
      <w:r w:rsidRPr="00392201">
        <w:rPr>
          <w:color w:val="FF0000"/>
          <w:u w:val="single"/>
        </w:rPr>
        <w:fldChar w:fldCharType="separate"/>
      </w:r>
      <w:r w:rsidRPr="00392201">
        <w:rPr>
          <w:color w:val="FF0000"/>
          <w:u w:val="single"/>
        </w:rPr>
        <w:t>AANDUIDING VERBLIJFSRECHT</w:t>
      </w:r>
      <w:r w:rsidRPr="00392201">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392201" w:rsidRPr="00392201" w14:paraId="5BA3F069" w14:textId="77777777" w:rsidTr="007025A0">
        <w:trPr>
          <w:trHeight w:val="218"/>
        </w:trPr>
        <w:tc>
          <w:tcPr>
            <w:tcW w:w="2430" w:type="dxa"/>
            <w:gridSpan w:val="2"/>
            <w:tcBorders>
              <w:top w:val="nil"/>
              <w:left w:val="nil"/>
              <w:bottom w:val="nil"/>
              <w:right w:val="nil"/>
            </w:tcBorders>
          </w:tcPr>
          <w:p w14:paraId="1E31839D" w14:textId="77777777" w:rsidR="00392201" w:rsidRPr="00392201" w:rsidRDefault="00392201" w:rsidP="007025A0">
            <w:pPr>
              <w:rPr>
                <w:rFonts w:ascii="Calibri" w:hAnsi="Calibri" w:cs="Calibri"/>
                <w:color w:val="FF0000"/>
                <w:sz w:val="22"/>
                <w:szCs w:val="22"/>
                <w:u w:val="single"/>
              </w:rPr>
            </w:pPr>
            <w:r w:rsidRPr="00392201">
              <w:rPr>
                <w:rFonts w:ascii="Calibri" w:hAnsi="Calibri" w:cs="Calibri"/>
                <w:b/>
                <w:bCs/>
                <w:sz w:val="22"/>
                <w:szCs w:val="22"/>
                <w:u w:val="single"/>
              </w:rPr>
              <w:t>Naam</w:t>
            </w:r>
          </w:p>
        </w:tc>
        <w:tc>
          <w:tcPr>
            <w:tcW w:w="6930" w:type="dxa"/>
            <w:gridSpan w:val="4"/>
            <w:tcBorders>
              <w:top w:val="nil"/>
              <w:left w:val="nil"/>
              <w:bottom w:val="nil"/>
              <w:right w:val="nil"/>
            </w:tcBorders>
          </w:tcPr>
          <w:p w14:paraId="6C92ED3B"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Element.Name</w:instrText>
            </w:r>
            <w:r w:rsidRPr="00392201">
              <w:rPr>
                <w:color w:val="FF0000"/>
                <w:u w:val="single"/>
              </w:rPr>
              <w:fldChar w:fldCharType="separate"/>
            </w:r>
            <w:r w:rsidRPr="00392201">
              <w:rPr>
                <w:rFonts w:ascii="Calibri" w:hAnsi="Calibri" w:cs="Calibri"/>
                <w:color w:val="FF0000"/>
                <w:sz w:val="22"/>
                <w:szCs w:val="22"/>
                <w:u w:val="single"/>
              </w:rPr>
              <w:t>AANDUIDING VERBLIJFSRECHT</w:t>
            </w:r>
            <w:r w:rsidRPr="00392201">
              <w:rPr>
                <w:color w:val="FF0000"/>
                <w:u w:val="single"/>
              </w:rPr>
              <w:fldChar w:fldCharType="end"/>
            </w:r>
          </w:p>
        </w:tc>
      </w:tr>
      <w:tr w:rsidR="00392201" w:rsidRPr="00392201" w14:paraId="24D4562D" w14:textId="77777777" w:rsidTr="007025A0">
        <w:trPr>
          <w:trHeight w:hRule="exact" w:val="128"/>
        </w:trPr>
        <w:tc>
          <w:tcPr>
            <w:tcW w:w="2430" w:type="dxa"/>
            <w:gridSpan w:val="2"/>
            <w:tcBorders>
              <w:top w:val="nil"/>
              <w:left w:val="nil"/>
              <w:bottom w:val="nil"/>
              <w:right w:val="nil"/>
            </w:tcBorders>
          </w:tcPr>
          <w:p w14:paraId="3B4ACF46" w14:textId="77777777" w:rsidR="00392201" w:rsidRPr="00392201" w:rsidRDefault="00392201" w:rsidP="007025A0">
            <w:pPr>
              <w:rPr>
                <w:rFonts w:ascii="Calibri" w:hAnsi="Calibri" w:cs="Calibri"/>
                <w:b/>
                <w:bCs/>
                <w:color w:val="FF0000"/>
                <w:sz w:val="22"/>
                <w:szCs w:val="22"/>
                <w:u w:val="single"/>
              </w:rPr>
            </w:pPr>
          </w:p>
        </w:tc>
        <w:tc>
          <w:tcPr>
            <w:tcW w:w="6930" w:type="dxa"/>
            <w:gridSpan w:val="4"/>
            <w:tcBorders>
              <w:top w:val="nil"/>
              <w:left w:val="nil"/>
              <w:bottom w:val="nil"/>
              <w:right w:val="nil"/>
            </w:tcBorders>
          </w:tcPr>
          <w:p w14:paraId="3FFE962F" w14:textId="77777777" w:rsidR="00392201" w:rsidRPr="00392201" w:rsidRDefault="00392201" w:rsidP="007025A0">
            <w:pPr>
              <w:rPr>
                <w:rFonts w:ascii="Calibri" w:hAnsi="Calibri" w:cs="Calibri"/>
                <w:color w:val="FF0000"/>
                <w:sz w:val="22"/>
                <w:szCs w:val="22"/>
                <w:u w:val="single"/>
              </w:rPr>
            </w:pPr>
          </w:p>
        </w:tc>
      </w:tr>
      <w:tr w:rsidR="00392201" w:rsidRPr="00392201" w14:paraId="49CAB7B3" w14:textId="77777777" w:rsidTr="007025A0">
        <w:tc>
          <w:tcPr>
            <w:tcW w:w="2430" w:type="dxa"/>
            <w:gridSpan w:val="2"/>
            <w:tcBorders>
              <w:top w:val="nil"/>
              <w:left w:val="nil"/>
              <w:bottom w:val="nil"/>
              <w:right w:val="nil"/>
            </w:tcBorders>
          </w:tcPr>
          <w:p w14:paraId="00FAD2AB" w14:textId="77777777" w:rsidR="00392201" w:rsidRPr="00392201" w:rsidRDefault="00392201" w:rsidP="007025A0">
            <w:pPr>
              <w:rPr>
                <w:rFonts w:ascii="Calibri" w:hAnsi="Calibri" w:cs="Calibri"/>
                <w:color w:val="FF0000"/>
                <w:sz w:val="22"/>
                <w:szCs w:val="22"/>
                <w:u w:val="single"/>
              </w:rPr>
            </w:pPr>
            <w:r w:rsidRPr="00392201">
              <w:rPr>
                <w:rFonts w:ascii="Calibri" w:hAnsi="Calibri" w:cs="Calibri"/>
                <w:b/>
                <w:bCs/>
                <w:sz w:val="22"/>
                <w:szCs w:val="22"/>
                <w:u w:val="single"/>
              </w:rPr>
              <w:t>Mnemonic</w:t>
            </w:r>
          </w:p>
        </w:tc>
        <w:tc>
          <w:tcPr>
            <w:tcW w:w="6930" w:type="dxa"/>
            <w:gridSpan w:val="4"/>
            <w:tcBorders>
              <w:top w:val="nil"/>
              <w:left w:val="nil"/>
              <w:bottom w:val="nil"/>
              <w:right w:val="nil"/>
            </w:tcBorders>
          </w:tcPr>
          <w:p w14:paraId="3170A730"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Element.Alias</w:instrText>
            </w:r>
            <w:r w:rsidRPr="00392201">
              <w:rPr>
                <w:color w:val="FF0000"/>
                <w:u w:val="single"/>
              </w:rPr>
              <w:fldChar w:fldCharType="end"/>
            </w:r>
          </w:p>
        </w:tc>
      </w:tr>
      <w:tr w:rsidR="00392201" w:rsidRPr="00392201" w14:paraId="13F324FF" w14:textId="77777777" w:rsidTr="007025A0">
        <w:trPr>
          <w:trHeight w:hRule="exact" w:val="128"/>
        </w:trPr>
        <w:tc>
          <w:tcPr>
            <w:tcW w:w="2430" w:type="dxa"/>
            <w:gridSpan w:val="2"/>
            <w:tcBorders>
              <w:top w:val="nil"/>
              <w:left w:val="nil"/>
              <w:bottom w:val="nil"/>
              <w:right w:val="nil"/>
            </w:tcBorders>
          </w:tcPr>
          <w:p w14:paraId="00F63C83" w14:textId="77777777" w:rsidR="00392201" w:rsidRPr="00392201" w:rsidRDefault="00392201" w:rsidP="007025A0">
            <w:pPr>
              <w:rPr>
                <w:rFonts w:ascii="Calibri" w:hAnsi="Calibri" w:cs="Calibri"/>
                <w:b/>
                <w:bCs/>
                <w:color w:val="FF0000"/>
                <w:sz w:val="22"/>
                <w:szCs w:val="22"/>
                <w:u w:val="single"/>
              </w:rPr>
            </w:pPr>
          </w:p>
        </w:tc>
        <w:tc>
          <w:tcPr>
            <w:tcW w:w="6930" w:type="dxa"/>
            <w:gridSpan w:val="4"/>
            <w:tcBorders>
              <w:top w:val="nil"/>
              <w:left w:val="nil"/>
              <w:bottom w:val="nil"/>
              <w:right w:val="nil"/>
            </w:tcBorders>
          </w:tcPr>
          <w:p w14:paraId="017C2DBC" w14:textId="77777777" w:rsidR="00392201" w:rsidRPr="00392201" w:rsidRDefault="00392201" w:rsidP="007025A0">
            <w:pPr>
              <w:rPr>
                <w:rFonts w:ascii="Calibri" w:hAnsi="Calibri" w:cs="Calibri"/>
                <w:color w:val="FF0000"/>
                <w:sz w:val="22"/>
                <w:szCs w:val="22"/>
                <w:u w:val="single"/>
              </w:rPr>
            </w:pPr>
          </w:p>
        </w:tc>
      </w:tr>
      <w:tr w:rsidR="00392201" w:rsidRPr="00392201" w14:paraId="068D57E6" w14:textId="77777777" w:rsidTr="007025A0">
        <w:tc>
          <w:tcPr>
            <w:tcW w:w="2430" w:type="dxa"/>
            <w:gridSpan w:val="2"/>
            <w:tcBorders>
              <w:top w:val="nil"/>
              <w:left w:val="nil"/>
              <w:bottom w:val="nil"/>
              <w:right w:val="nil"/>
            </w:tcBorders>
          </w:tcPr>
          <w:p w14:paraId="71DF033D" w14:textId="77777777" w:rsidR="00392201" w:rsidRPr="00392201" w:rsidRDefault="00392201" w:rsidP="007025A0">
            <w:pPr>
              <w:rPr>
                <w:rFonts w:ascii="Calibri" w:hAnsi="Calibri" w:cs="Calibri"/>
                <w:b/>
                <w:bCs/>
                <w:color w:val="FF0000"/>
                <w:sz w:val="22"/>
                <w:szCs w:val="22"/>
                <w:u w:val="single"/>
              </w:rPr>
            </w:pPr>
            <w:r w:rsidRPr="00392201">
              <w:rPr>
                <w:rFonts w:ascii="Calibri" w:hAnsi="Calibri" w:cs="Calibri"/>
                <w:b/>
                <w:bCs/>
                <w:sz w:val="22"/>
                <w:szCs w:val="22"/>
                <w:u w:val="single"/>
              </w:rPr>
              <w:t>Herkomst</w:t>
            </w:r>
          </w:p>
        </w:tc>
        <w:tc>
          <w:tcPr>
            <w:tcW w:w="6930" w:type="dxa"/>
            <w:gridSpan w:val="4"/>
            <w:tcBorders>
              <w:top w:val="nil"/>
              <w:left w:val="nil"/>
              <w:bottom w:val="nil"/>
              <w:right w:val="nil"/>
            </w:tcBorders>
          </w:tcPr>
          <w:p w14:paraId="138C4059" w14:textId="77777777" w:rsidR="00392201" w:rsidRPr="00392201" w:rsidRDefault="00392201" w:rsidP="007025A0">
            <w:pPr>
              <w:rPr>
                <w:rFonts w:ascii="Calibri" w:hAnsi="Calibri" w:cs="Calibri"/>
                <w:color w:val="FF0000"/>
                <w:sz w:val="22"/>
                <w:szCs w:val="22"/>
                <w:u w:val="single"/>
              </w:rPr>
            </w:pPr>
            <w:r w:rsidRPr="00392201">
              <w:rPr>
                <w:rFonts w:ascii="Calibri" w:hAnsi="Calibri" w:cs="Calibri"/>
                <w:color w:val="FF0000"/>
                <w:sz w:val="22"/>
                <w:szCs w:val="22"/>
                <w:u w:val="single"/>
              </w:rPr>
              <w:t>BRP</w:t>
            </w:r>
          </w:p>
        </w:tc>
      </w:tr>
      <w:tr w:rsidR="00392201" w:rsidRPr="00392201" w14:paraId="4E414AD6" w14:textId="77777777" w:rsidTr="007025A0">
        <w:trPr>
          <w:trHeight w:hRule="exact" w:val="128"/>
        </w:trPr>
        <w:tc>
          <w:tcPr>
            <w:tcW w:w="2430" w:type="dxa"/>
            <w:gridSpan w:val="2"/>
            <w:tcBorders>
              <w:top w:val="nil"/>
              <w:left w:val="nil"/>
              <w:bottom w:val="nil"/>
              <w:right w:val="nil"/>
            </w:tcBorders>
          </w:tcPr>
          <w:p w14:paraId="7771C38E" w14:textId="77777777" w:rsidR="00392201" w:rsidRPr="00392201" w:rsidRDefault="00392201" w:rsidP="007025A0">
            <w:pPr>
              <w:rPr>
                <w:rFonts w:ascii="Calibri" w:hAnsi="Calibri" w:cs="Calibri"/>
                <w:b/>
                <w:bCs/>
                <w:color w:val="FF0000"/>
                <w:sz w:val="22"/>
                <w:szCs w:val="22"/>
                <w:u w:val="single"/>
              </w:rPr>
            </w:pPr>
          </w:p>
        </w:tc>
        <w:tc>
          <w:tcPr>
            <w:tcW w:w="6930" w:type="dxa"/>
            <w:gridSpan w:val="4"/>
            <w:tcBorders>
              <w:top w:val="nil"/>
              <w:left w:val="nil"/>
              <w:bottom w:val="nil"/>
              <w:right w:val="nil"/>
            </w:tcBorders>
          </w:tcPr>
          <w:p w14:paraId="626816D8" w14:textId="77777777" w:rsidR="00392201" w:rsidRPr="00392201" w:rsidRDefault="00392201" w:rsidP="007025A0">
            <w:pPr>
              <w:rPr>
                <w:rFonts w:ascii="Calibri" w:hAnsi="Calibri" w:cs="Calibri"/>
                <w:color w:val="FF0000"/>
                <w:sz w:val="22"/>
                <w:szCs w:val="22"/>
                <w:u w:val="single"/>
              </w:rPr>
            </w:pPr>
          </w:p>
        </w:tc>
      </w:tr>
      <w:tr w:rsidR="00392201" w:rsidRPr="00392201" w14:paraId="4EABDAB3" w14:textId="77777777" w:rsidTr="007025A0">
        <w:trPr>
          <w:trHeight w:val="230"/>
        </w:trPr>
        <w:tc>
          <w:tcPr>
            <w:tcW w:w="2430" w:type="dxa"/>
            <w:gridSpan w:val="2"/>
            <w:tcBorders>
              <w:top w:val="nil"/>
              <w:left w:val="nil"/>
              <w:bottom w:val="nil"/>
              <w:right w:val="nil"/>
            </w:tcBorders>
          </w:tcPr>
          <w:p w14:paraId="39E0E2F0" w14:textId="77777777" w:rsidR="00392201" w:rsidRPr="00392201" w:rsidRDefault="00392201" w:rsidP="007025A0">
            <w:pPr>
              <w:rPr>
                <w:rFonts w:ascii="Calibri" w:hAnsi="Calibri" w:cs="Calibri"/>
                <w:b/>
                <w:bCs/>
                <w:color w:val="FF0000"/>
                <w:sz w:val="22"/>
                <w:szCs w:val="22"/>
                <w:u w:val="single"/>
              </w:rPr>
            </w:pPr>
            <w:r w:rsidRPr="00392201">
              <w:rPr>
                <w:rFonts w:ascii="Calibri" w:hAnsi="Calibri" w:cs="Calibri"/>
                <w:b/>
                <w:bCs/>
                <w:sz w:val="22"/>
                <w:szCs w:val="22"/>
                <w:u w:val="single"/>
              </w:rPr>
              <w:t>Definitie</w:t>
            </w:r>
          </w:p>
        </w:tc>
        <w:tc>
          <w:tcPr>
            <w:tcW w:w="6930" w:type="dxa"/>
            <w:gridSpan w:val="4"/>
            <w:tcBorders>
              <w:top w:val="nil"/>
              <w:left w:val="nil"/>
              <w:bottom w:val="nil"/>
              <w:right w:val="nil"/>
            </w:tcBorders>
          </w:tcPr>
          <w:p w14:paraId="036ED9F2"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Element.Notes</w:instrText>
            </w:r>
            <w:r w:rsidRPr="00392201">
              <w:rPr>
                <w:color w:val="FF0000"/>
                <w:u w:val="single"/>
              </w:rPr>
              <w:fldChar w:fldCharType="separate"/>
            </w:r>
            <w:r w:rsidRPr="00392201">
              <w:rPr>
                <w:rFonts w:ascii="Calibri" w:hAnsi="Calibri" w:cs="Calibri"/>
                <w:color w:val="FF0000"/>
                <w:sz w:val="22"/>
                <w:szCs w:val="22"/>
                <w:u w:val="single"/>
              </w:rPr>
              <w:t>Aanduiding in verband met het verblijfsrecht van de vreemdeling.</w:t>
            </w:r>
            <w:r w:rsidRPr="00392201">
              <w:rPr>
                <w:color w:val="FF0000"/>
                <w:u w:val="single"/>
              </w:rPr>
              <w:fldChar w:fldCharType="end"/>
            </w:r>
          </w:p>
        </w:tc>
      </w:tr>
      <w:tr w:rsidR="00392201" w:rsidRPr="00392201" w14:paraId="33923048" w14:textId="77777777" w:rsidTr="007025A0">
        <w:trPr>
          <w:trHeight w:hRule="exact" w:val="128"/>
        </w:trPr>
        <w:tc>
          <w:tcPr>
            <w:tcW w:w="2430" w:type="dxa"/>
            <w:gridSpan w:val="2"/>
            <w:tcBorders>
              <w:top w:val="nil"/>
              <w:left w:val="nil"/>
              <w:bottom w:val="nil"/>
              <w:right w:val="nil"/>
            </w:tcBorders>
          </w:tcPr>
          <w:p w14:paraId="31F1F14D" w14:textId="77777777" w:rsidR="00392201" w:rsidRPr="00392201" w:rsidRDefault="00392201" w:rsidP="007025A0">
            <w:pPr>
              <w:rPr>
                <w:rFonts w:ascii="Calibri" w:hAnsi="Calibri" w:cs="Calibri"/>
                <w:b/>
                <w:bCs/>
                <w:color w:val="FF0000"/>
                <w:sz w:val="22"/>
                <w:szCs w:val="22"/>
                <w:u w:val="single"/>
              </w:rPr>
            </w:pPr>
          </w:p>
        </w:tc>
        <w:tc>
          <w:tcPr>
            <w:tcW w:w="6930" w:type="dxa"/>
            <w:gridSpan w:val="4"/>
            <w:tcBorders>
              <w:top w:val="nil"/>
              <w:left w:val="nil"/>
              <w:bottom w:val="nil"/>
              <w:right w:val="nil"/>
            </w:tcBorders>
          </w:tcPr>
          <w:p w14:paraId="29C2DC82" w14:textId="77777777" w:rsidR="00392201" w:rsidRPr="00392201" w:rsidRDefault="00392201" w:rsidP="007025A0">
            <w:pPr>
              <w:rPr>
                <w:rFonts w:ascii="Calibri" w:hAnsi="Calibri" w:cs="Calibri"/>
                <w:color w:val="FF0000"/>
                <w:sz w:val="22"/>
                <w:szCs w:val="22"/>
                <w:u w:val="single"/>
              </w:rPr>
            </w:pPr>
          </w:p>
        </w:tc>
      </w:tr>
      <w:tr w:rsidR="00392201" w:rsidRPr="00392201" w14:paraId="251A9B84" w14:textId="77777777" w:rsidTr="007025A0">
        <w:tc>
          <w:tcPr>
            <w:tcW w:w="2430" w:type="dxa"/>
            <w:gridSpan w:val="2"/>
            <w:tcBorders>
              <w:top w:val="nil"/>
              <w:left w:val="nil"/>
              <w:bottom w:val="nil"/>
              <w:right w:val="nil"/>
            </w:tcBorders>
          </w:tcPr>
          <w:p w14:paraId="0A5317D2" w14:textId="77777777" w:rsidR="00392201" w:rsidRPr="00392201" w:rsidRDefault="00392201" w:rsidP="007025A0">
            <w:pPr>
              <w:rPr>
                <w:rFonts w:ascii="Calibri" w:hAnsi="Calibri" w:cs="Calibri"/>
                <w:b/>
                <w:bCs/>
                <w:color w:val="FF0000"/>
                <w:sz w:val="22"/>
                <w:szCs w:val="22"/>
                <w:u w:val="single"/>
              </w:rPr>
            </w:pPr>
            <w:r w:rsidRPr="00392201">
              <w:rPr>
                <w:rFonts w:ascii="Calibri" w:hAnsi="Calibri" w:cs="Calibri"/>
                <w:b/>
                <w:bCs/>
                <w:sz w:val="22"/>
                <w:szCs w:val="22"/>
                <w:u w:val="single"/>
              </w:rPr>
              <w:t>Herkomst definitie</w:t>
            </w:r>
          </w:p>
        </w:tc>
        <w:tc>
          <w:tcPr>
            <w:tcW w:w="6930" w:type="dxa"/>
            <w:gridSpan w:val="4"/>
            <w:tcBorders>
              <w:top w:val="nil"/>
              <w:left w:val="nil"/>
              <w:bottom w:val="nil"/>
              <w:right w:val="nil"/>
            </w:tcBorders>
          </w:tcPr>
          <w:p w14:paraId="30C588B7" w14:textId="77777777" w:rsidR="00392201" w:rsidRPr="00392201" w:rsidRDefault="00392201" w:rsidP="007025A0">
            <w:pPr>
              <w:rPr>
                <w:rFonts w:ascii="Calibri" w:hAnsi="Calibri" w:cs="Calibri"/>
                <w:color w:val="FF0000"/>
                <w:sz w:val="22"/>
                <w:szCs w:val="22"/>
                <w:u w:val="single"/>
              </w:rPr>
            </w:pPr>
            <w:r w:rsidRPr="00392201">
              <w:rPr>
                <w:rFonts w:ascii="Calibri" w:hAnsi="Calibri" w:cs="Calibri"/>
                <w:color w:val="FF0000"/>
                <w:sz w:val="22"/>
                <w:szCs w:val="22"/>
                <w:u w:val="single"/>
              </w:rPr>
              <w:t>KING o.b.v. BRP</w:t>
            </w:r>
          </w:p>
        </w:tc>
      </w:tr>
      <w:tr w:rsidR="00392201" w:rsidRPr="00392201" w14:paraId="31A6104F" w14:textId="77777777" w:rsidTr="007025A0">
        <w:trPr>
          <w:trHeight w:hRule="exact" w:val="128"/>
        </w:trPr>
        <w:tc>
          <w:tcPr>
            <w:tcW w:w="2430" w:type="dxa"/>
            <w:gridSpan w:val="2"/>
            <w:tcBorders>
              <w:top w:val="nil"/>
              <w:left w:val="nil"/>
              <w:bottom w:val="nil"/>
              <w:right w:val="nil"/>
            </w:tcBorders>
          </w:tcPr>
          <w:p w14:paraId="08CCD1ED" w14:textId="77777777" w:rsidR="00392201" w:rsidRPr="00392201" w:rsidRDefault="00392201" w:rsidP="007025A0">
            <w:pPr>
              <w:rPr>
                <w:rFonts w:ascii="Calibri" w:hAnsi="Calibri" w:cs="Calibri"/>
                <w:b/>
                <w:bCs/>
                <w:color w:val="FF0000"/>
                <w:sz w:val="22"/>
                <w:szCs w:val="22"/>
                <w:u w:val="single"/>
              </w:rPr>
            </w:pPr>
          </w:p>
        </w:tc>
        <w:tc>
          <w:tcPr>
            <w:tcW w:w="6930" w:type="dxa"/>
            <w:gridSpan w:val="4"/>
            <w:tcBorders>
              <w:top w:val="nil"/>
              <w:left w:val="nil"/>
              <w:bottom w:val="nil"/>
              <w:right w:val="nil"/>
            </w:tcBorders>
          </w:tcPr>
          <w:p w14:paraId="349E22B4" w14:textId="77777777" w:rsidR="00392201" w:rsidRPr="00392201" w:rsidRDefault="00392201" w:rsidP="007025A0">
            <w:pPr>
              <w:rPr>
                <w:rFonts w:ascii="Calibri" w:hAnsi="Calibri" w:cs="Calibri"/>
                <w:color w:val="FF0000"/>
                <w:sz w:val="22"/>
                <w:szCs w:val="22"/>
                <w:u w:val="single"/>
              </w:rPr>
            </w:pPr>
          </w:p>
        </w:tc>
      </w:tr>
      <w:tr w:rsidR="00392201" w:rsidRPr="00392201" w14:paraId="3452477C" w14:textId="77777777" w:rsidTr="007025A0">
        <w:trPr>
          <w:trHeight w:val="230"/>
        </w:trPr>
        <w:tc>
          <w:tcPr>
            <w:tcW w:w="2430" w:type="dxa"/>
            <w:gridSpan w:val="2"/>
            <w:tcBorders>
              <w:top w:val="nil"/>
              <w:left w:val="nil"/>
              <w:bottom w:val="nil"/>
              <w:right w:val="nil"/>
            </w:tcBorders>
          </w:tcPr>
          <w:p w14:paraId="4ACC7406" w14:textId="77777777" w:rsidR="00392201" w:rsidRPr="00392201" w:rsidRDefault="00392201" w:rsidP="007025A0">
            <w:pPr>
              <w:rPr>
                <w:rFonts w:ascii="Calibri" w:hAnsi="Calibri" w:cs="Calibri"/>
                <w:b/>
                <w:bCs/>
                <w:color w:val="FF0000"/>
                <w:sz w:val="22"/>
                <w:szCs w:val="22"/>
                <w:u w:val="single"/>
              </w:rPr>
            </w:pPr>
            <w:r w:rsidRPr="00392201">
              <w:rPr>
                <w:rFonts w:ascii="Calibri" w:hAnsi="Calibri" w:cs="Calibri"/>
                <w:b/>
                <w:bCs/>
                <w:sz w:val="22"/>
                <w:szCs w:val="22"/>
                <w:u w:val="single"/>
              </w:rPr>
              <w:t>Datum opname</w:t>
            </w:r>
          </w:p>
        </w:tc>
        <w:tc>
          <w:tcPr>
            <w:tcW w:w="6930" w:type="dxa"/>
            <w:gridSpan w:val="4"/>
            <w:tcBorders>
              <w:top w:val="nil"/>
              <w:left w:val="nil"/>
              <w:bottom w:val="nil"/>
              <w:right w:val="nil"/>
            </w:tcBorders>
          </w:tcPr>
          <w:p w14:paraId="208BF568" w14:textId="77777777" w:rsidR="00392201" w:rsidRPr="00392201" w:rsidRDefault="00392201" w:rsidP="007025A0">
            <w:pPr>
              <w:rPr>
                <w:rFonts w:ascii="Calibri" w:hAnsi="Calibri" w:cs="Calibri"/>
                <w:color w:val="FF0000"/>
                <w:sz w:val="22"/>
                <w:szCs w:val="22"/>
                <w:u w:val="single"/>
              </w:rPr>
            </w:pPr>
            <w:r w:rsidRPr="00392201">
              <w:rPr>
                <w:rFonts w:ascii="Calibri" w:hAnsi="Calibri" w:cs="Calibri"/>
                <w:color w:val="FF0000"/>
                <w:sz w:val="22"/>
                <w:szCs w:val="22"/>
                <w:u w:val="single"/>
              </w:rPr>
              <w:t>1 januari 2015</w:t>
            </w:r>
          </w:p>
        </w:tc>
      </w:tr>
      <w:tr w:rsidR="00392201" w:rsidRPr="00392201" w14:paraId="782AA762" w14:textId="77777777" w:rsidTr="007025A0">
        <w:trPr>
          <w:trHeight w:hRule="exact" w:val="128"/>
        </w:trPr>
        <w:tc>
          <w:tcPr>
            <w:tcW w:w="2430" w:type="dxa"/>
            <w:gridSpan w:val="2"/>
            <w:tcBorders>
              <w:top w:val="nil"/>
              <w:left w:val="nil"/>
              <w:bottom w:val="nil"/>
              <w:right w:val="nil"/>
            </w:tcBorders>
          </w:tcPr>
          <w:p w14:paraId="538D3C6F" w14:textId="77777777" w:rsidR="00392201" w:rsidRPr="00392201" w:rsidRDefault="00392201" w:rsidP="007025A0">
            <w:pPr>
              <w:rPr>
                <w:rFonts w:ascii="Calibri" w:hAnsi="Calibri" w:cs="Calibri"/>
                <w:b/>
                <w:bCs/>
                <w:color w:val="FF0000"/>
                <w:sz w:val="22"/>
                <w:szCs w:val="22"/>
                <w:u w:val="single"/>
              </w:rPr>
            </w:pPr>
          </w:p>
        </w:tc>
        <w:tc>
          <w:tcPr>
            <w:tcW w:w="6930" w:type="dxa"/>
            <w:gridSpan w:val="4"/>
            <w:tcBorders>
              <w:top w:val="nil"/>
              <w:left w:val="nil"/>
              <w:bottom w:val="nil"/>
              <w:right w:val="nil"/>
            </w:tcBorders>
          </w:tcPr>
          <w:p w14:paraId="6C5446BD" w14:textId="77777777" w:rsidR="00392201" w:rsidRPr="00392201" w:rsidRDefault="00392201" w:rsidP="007025A0">
            <w:pPr>
              <w:rPr>
                <w:rFonts w:ascii="Calibri" w:hAnsi="Calibri" w:cs="Calibri"/>
                <w:color w:val="FF0000"/>
                <w:sz w:val="22"/>
                <w:szCs w:val="22"/>
                <w:u w:val="single"/>
              </w:rPr>
            </w:pPr>
          </w:p>
        </w:tc>
      </w:tr>
      <w:tr w:rsidR="00392201" w:rsidRPr="00392201" w14:paraId="74C56CBC" w14:textId="77777777" w:rsidTr="007025A0">
        <w:trPr>
          <w:trHeight w:val="215"/>
        </w:trPr>
        <w:tc>
          <w:tcPr>
            <w:tcW w:w="2430" w:type="dxa"/>
            <w:gridSpan w:val="2"/>
            <w:tcBorders>
              <w:top w:val="nil"/>
              <w:left w:val="nil"/>
              <w:bottom w:val="nil"/>
              <w:right w:val="nil"/>
            </w:tcBorders>
          </w:tcPr>
          <w:p w14:paraId="17645C01" w14:textId="77777777" w:rsidR="00392201" w:rsidRPr="00392201" w:rsidRDefault="00392201" w:rsidP="007025A0">
            <w:pPr>
              <w:rPr>
                <w:rFonts w:ascii="Calibri" w:hAnsi="Calibri" w:cs="Calibri"/>
                <w:b/>
                <w:bCs/>
                <w:color w:val="FF0000"/>
                <w:sz w:val="22"/>
                <w:szCs w:val="22"/>
                <w:u w:val="single"/>
              </w:rPr>
            </w:pPr>
            <w:r w:rsidRPr="00392201">
              <w:rPr>
                <w:rFonts w:ascii="Calibri" w:hAnsi="Calibri" w:cs="Calibri"/>
                <w:b/>
                <w:bCs/>
                <w:sz w:val="22"/>
                <w:szCs w:val="22"/>
                <w:u w:val="single"/>
              </w:rPr>
              <w:t>Unieke aanduiding</w:t>
            </w:r>
          </w:p>
        </w:tc>
        <w:tc>
          <w:tcPr>
            <w:tcW w:w="6930" w:type="dxa"/>
            <w:gridSpan w:val="4"/>
            <w:tcBorders>
              <w:top w:val="nil"/>
              <w:left w:val="nil"/>
              <w:bottom w:val="nil"/>
              <w:right w:val="nil"/>
            </w:tcBorders>
          </w:tcPr>
          <w:p w14:paraId="002A6085" w14:textId="77777777" w:rsidR="00392201" w:rsidRPr="00392201" w:rsidRDefault="00392201" w:rsidP="007025A0">
            <w:pPr>
              <w:rPr>
                <w:rFonts w:ascii="Calibri" w:hAnsi="Calibri" w:cs="Calibri"/>
                <w:color w:val="FF0000"/>
                <w:sz w:val="22"/>
                <w:szCs w:val="22"/>
                <w:u w:val="single"/>
              </w:rPr>
            </w:pPr>
            <w:r w:rsidRPr="00392201">
              <w:rPr>
                <w:rFonts w:ascii="Calibri" w:hAnsi="Calibri" w:cs="Calibri"/>
                <w:color w:val="FF0000"/>
                <w:sz w:val="22"/>
                <w:szCs w:val="22"/>
                <w:u w:val="single"/>
              </w:rPr>
              <w:t>Verblijfsrechtnummer</w:t>
            </w:r>
          </w:p>
        </w:tc>
      </w:tr>
      <w:tr w:rsidR="00392201" w:rsidRPr="00392201" w14:paraId="4D215AE3" w14:textId="77777777" w:rsidTr="007025A0">
        <w:trPr>
          <w:trHeight w:hRule="exact" w:val="128"/>
        </w:trPr>
        <w:tc>
          <w:tcPr>
            <w:tcW w:w="2430" w:type="dxa"/>
            <w:gridSpan w:val="2"/>
            <w:tcBorders>
              <w:top w:val="nil"/>
              <w:left w:val="nil"/>
              <w:bottom w:val="nil"/>
              <w:right w:val="nil"/>
            </w:tcBorders>
          </w:tcPr>
          <w:p w14:paraId="54E95EC2" w14:textId="77777777" w:rsidR="00392201" w:rsidRPr="00392201" w:rsidRDefault="00392201" w:rsidP="007025A0">
            <w:pPr>
              <w:rPr>
                <w:rFonts w:ascii="Calibri" w:hAnsi="Calibri" w:cs="Calibri"/>
                <w:b/>
                <w:bCs/>
                <w:color w:val="FF0000"/>
                <w:sz w:val="22"/>
                <w:szCs w:val="22"/>
                <w:u w:val="single"/>
              </w:rPr>
            </w:pPr>
          </w:p>
        </w:tc>
        <w:tc>
          <w:tcPr>
            <w:tcW w:w="6930" w:type="dxa"/>
            <w:gridSpan w:val="4"/>
            <w:tcBorders>
              <w:top w:val="nil"/>
              <w:left w:val="nil"/>
              <w:bottom w:val="nil"/>
              <w:right w:val="nil"/>
            </w:tcBorders>
          </w:tcPr>
          <w:p w14:paraId="17E5274C" w14:textId="77777777" w:rsidR="00392201" w:rsidRPr="00392201" w:rsidRDefault="00392201" w:rsidP="007025A0">
            <w:pPr>
              <w:rPr>
                <w:rFonts w:ascii="Calibri" w:hAnsi="Calibri" w:cs="Calibri"/>
                <w:b/>
                <w:bCs/>
                <w:color w:val="FF0000"/>
                <w:sz w:val="22"/>
                <w:szCs w:val="22"/>
                <w:u w:val="single"/>
              </w:rPr>
            </w:pPr>
          </w:p>
        </w:tc>
      </w:tr>
      <w:tr w:rsidR="00392201" w:rsidRPr="00392201" w14:paraId="17426926" w14:textId="77777777" w:rsidTr="007025A0">
        <w:trPr>
          <w:trHeight w:val="215"/>
        </w:trPr>
        <w:tc>
          <w:tcPr>
            <w:tcW w:w="2430" w:type="dxa"/>
            <w:gridSpan w:val="2"/>
            <w:tcBorders>
              <w:top w:val="nil"/>
              <w:left w:val="nil"/>
              <w:bottom w:val="nil"/>
              <w:right w:val="nil"/>
            </w:tcBorders>
          </w:tcPr>
          <w:p w14:paraId="13A88CDC" w14:textId="77777777" w:rsidR="00392201" w:rsidRPr="00392201" w:rsidRDefault="00392201" w:rsidP="007025A0">
            <w:pPr>
              <w:rPr>
                <w:rFonts w:ascii="Calibri" w:hAnsi="Calibri" w:cs="Calibri"/>
                <w:b/>
                <w:bCs/>
                <w:sz w:val="22"/>
                <w:szCs w:val="22"/>
                <w:u w:val="single"/>
              </w:rPr>
            </w:pPr>
            <w:r w:rsidRPr="00392201">
              <w:rPr>
                <w:rFonts w:ascii="Calibri" w:hAnsi="Calibri" w:cs="Calibri"/>
                <w:b/>
                <w:bCs/>
                <w:sz w:val="22"/>
                <w:szCs w:val="22"/>
                <w:u w:val="single"/>
              </w:rPr>
              <w:t>Overzicht Attributen</w:t>
            </w:r>
          </w:p>
        </w:tc>
        <w:tc>
          <w:tcPr>
            <w:tcW w:w="6930" w:type="dxa"/>
            <w:gridSpan w:val="4"/>
            <w:tcBorders>
              <w:top w:val="nil"/>
              <w:left w:val="nil"/>
              <w:bottom w:val="nil"/>
              <w:right w:val="nil"/>
            </w:tcBorders>
          </w:tcPr>
          <w:p w14:paraId="443097F5" w14:textId="77777777" w:rsidR="00392201" w:rsidRPr="00392201" w:rsidRDefault="00392201" w:rsidP="007025A0">
            <w:pPr>
              <w:rPr>
                <w:rFonts w:ascii="Calibri" w:hAnsi="Calibri" w:cs="Calibri"/>
                <w:b/>
                <w:bCs/>
                <w:sz w:val="22"/>
                <w:szCs w:val="22"/>
                <w:u w:val="single"/>
              </w:rPr>
            </w:pPr>
          </w:p>
        </w:tc>
      </w:tr>
      <w:tr w:rsidR="00392201" w:rsidRPr="00392201" w14:paraId="37765CE5" w14:textId="77777777" w:rsidTr="007025A0">
        <w:trPr>
          <w:trHeight w:val="233"/>
        </w:trPr>
        <w:tc>
          <w:tcPr>
            <w:tcW w:w="450" w:type="dxa"/>
            <w:tcBorders>
              <w:top w:val="nil"/>
              <w:left w:val="nil"/>
              <w:bottom w:val="nil"/>
              <w:right w:val="nil"/>
            </w:tcBorders>
          </w:tcPr>
          <w:p w14:paraId="69C893CB" w14:textId="77777777" w:rsidR="00392201" w:rsidRPr="00392201" w:rsidRDefault="00392201" w:rsidP="007025A0">
            <w:pPr>
              <w:rPr>
                <w:rFonts w:ascii="Calibri" w:hAnsi="Calibri" w:cs="Calibri"/>
                <w:sz w:val="22"/>
                <w:szCs w:val="22"/>
                <w:u w:val="single"/>
              </w:rPr>
            </w:pPr>
            <w:bookmarkStart w:id="459" w:name="BKM_774B3AAA_E874_4b03_A5BD_A34B2E0B5ED6"/>
          </w:p>
        </w:tc>
        <w:tc>
          <w:tcPr>
            <w:tcW w:w="2880" w:type="dxa"/>
            <w:gridSpan w:val="2"/>
            <w:tcBorders>
              <w:top w:val="nil"/>
              <w:left w:val="nil"/>
              <w:bottom w:val="nil"/>
              <w:right w:val="nil"/>
            </w:tcBorders>
          </w:tcPr>
          <w:p w14:paraId="4EDACD67" w14:textId="77777777" w:rsidR="00392201" w:rsidRPr="00392201" w:rsidRDefault="00392201" w:rsidP="007025A0">
            <w:pPr>
              <w:rPr>
                <w:rFonts w:ascii="Calibri" w:hAnsi="Calibri" w:cs="Calibri"/>
                <w:sz w:val="22"/>
                <w:szCs w:val="22"/>
                <w:u w:val="single"/>
              </w:rPr>
            </w:pPr>
            <w:r w:rsidRPr="00392201">
              <w:rPr>
                <w:rFonts w:ascii="Calibri" w:hAnsi="Calibri" w:cs="Calibri"/>
                <w:i/>
                <w:iCs/>
                <w:sz w:val="22"/>
                <w:szCs w:val="22"/>
                <w:u w:val="single"/>
              </w:rPr>
              <w:t>Attribuutnaam</w:t>
            </w:r>
          </w:p>
        </w:tc>
        <w:tc>
          <w:tcPr>
            <w:tcW w:w="4050" w:type="dxa"/>
            <w:tcBorders>
              <w:top w:val="nil"/>
              <w:left w:val="nil"/>
              <w:bottom w:val="nil"/>
              <w:right w:val="nil"/>
            </w:tcBorders>
          </w:tcPr>
          <w:p w14:paraId="3B06CF85" w14:textId="77777777" w:rsidR="00392201" w:rsidRPr="00392201" w:rsidRDefault="00392201" w:rsidP="007025A0">
            <w:pPr>
              <w:rPr>
                <w:rFonts w:ascii="Calibri" w:hAnsi="Calibri" w:cs="Calibri"/>
                <w:sz w:val="22"/>
                <w:szCs w:val="22"/>
                <w:u w:val="single"/>
              </w:rPr>
            </w:pPr>
            <w:r w:rsidRPr="00392201">
              <w:rPr>
                <w:rFonts w:ascii="Calibri" w:hAnsi="Calibri" w:cs="Calibri"/>
                <w:i/>
                <w:iCs/>
                <w:sz w:val="22"/>
                <w:szCs w:val="22"/>
                <w:u w:val="single"/>
              </w:rPr>
              <w:t>Definitie</w:t>
            </w:r>
          </w:p>
        </w:tc>
        <w:tc>
          <w:tcPr>
            <w:tcW w:w="1170" w:type="dxa"/>
            <w:tcBorders>
              <w:top w:val="nil"/>
              <w:left w:val="nil"/>
              <w:bottom w:val="nil"/>
              <w:right w:val="nil"/>
            </w:tcBorders>
          </w:tcPr>
          <w:p w14:paraId="0F53F8C3" w14:textId="77777777" w:rsidR="00392201" w:rsidRPr="00392201" w:rsidRDefault="00392201" w:rsidP="007025A0">
            <w:pPr>
              <w:rPr>
                <w:rFonts w:ascii="Calibri" w:hAnsi="Calibri" w:cs="Calibri"/>
                <w:i/>
                <w:iCs/>
                <w:sz w:val="22"/>
                <w:szCs w:val="22"/>
                <w:u w:val="single"/>
              </w:rPr>
            </w:pPr>
            <w:r w:rsidRPr="00392201">
              <w:rPr>
                <w:rFonts w:ascii="Calibri" w:hAnsi="Calibri" w:cs="Calibri"/>
                <w:i/>
                <w:iCs/>
                <w:sz w:val="22"/>
                <w:szCs w:val="22"/>
                <w:u w:val="single"/>
              </w:rPr>
              <w:t>Formaat</w:t>
            </w:r>
          </w:p>
        </w:tc>
        <w:tc>
          <w:tcPr>
            <w:tcW w:w="810" w:type="dxa"/>
            <w:tcBorders>
              <w:top w:val="nil"/>
              <w:left w:val="nil"/>
              <w:bottom w:val="nil"/>
              <w:right w:val="nil"/>
            </w:tcBorders>
          </w:tcPr>
          <w:p w14:paraId="237B0358" w14:textId="77777777" w:rsidR="00392201" w:rsidRPr="00392201" w:rsidRDefault="00392201" w:rsidP="007025A0">
            <w:pPr>
              <w:rPr>
                <w:rFonts w:ascii="Calibri" w:hAnsi="Calibri" w:cs="Calibri"/>
                <w:i/>
                <w:iCs/>
                <w:sz w:val="22"/>
                <w:szCs w:val="22"/>
                <w:u w:val="single"/>
              </w:rPr>
            </w:pPr>
            <w:r w:rsidRPr="00392201">
              <w:rPr>
                <w:rFonts w:ascii="Calibri" w:hAnsi="Calibri" w:cs="Calibri"/>
                <w:i/>
                <w:iCs/>
                <w:sz w:val="22"/>
                <w:szCs w:val="22"/>
                <w:u w:val="single"/>
              </w:rPr>
              <w:t>Kardi-</w:t>
            </w:r>
          </w:p>
          <w:p w14:paraId="413C0AC7" w14:textId="77777777" w:rsidR="00392201" w:rsidRPr="00392201" w:rsidRDefault="00392201" w:rsidP="007025A0">
            <w:pPr>
              <w:rPr>
                <w:rFonts w:ascii="Calibri" w:hAnsi="Calibri" w:cs="Calibri"/>
                <w:sz w:val="22"/>
                <w:szCs w:val="22"/>
                <w:u w:val="single"/>
              </w:rPr>
            </w:pPr>
            <w:r w:rsidRPr="00392201">
              <w:rPr>
                <w:rFonts w:ascii="Calibri" w:hAnsi="Calibri" w:cs="Calibri"/>
                <w:i/>
                <w:iCs/>
                <w:sz w:val="22"/>
                <w:szCs w:val="22"/>
                <w:u w:val="single"/>
              </w:rPr>
              <w:t>naliteit</w:t>
            </w:r>
          </w:p>
        </w:tc>
      </w:tr>
      <w:tr w:rsidR="00392201" w:rsidRPr="00392201" w14:paraId="1C7E27FF" w14:textId="77777777" w:rsidTr="007025A0">
        <w:tc>
          <w:tcPr>
            <w:tcW w:w="450" w:type="dxa"/>
            <w:tcBorders>
              <w:top w:val="nil"/>
              <w:left w:val="nil"/>
              <w:bottom w:val="nil"/>
              <w:right w:val="nil"/>
            </w:tcBorders>
          </w:tcPr>
          <w:p w14:paraId="52D6868C" w14:textId="77777777" w:rsidR="00392201" w:rsidRPr="00392201" w:rsidRDefault="00392201"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0AF47C09"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Att.Name</w:instrText>
            </w:r>
            <w:r w:rsidRPr="00392201">
              <w:rPr>
                <w:color w:val="FF0000"/>
                <w:u w:val="single"/>
              </w:rPr>
              <w:fldChar w:fldCharType="separate"/>
            </w:r>
            <w:r w:rsidRPr="00392201">
              <w:rPr>
                <w:rFonts w:ascii="Calibri" w:hAnsi="Calibri" w:cs="Calibri"/>
                <w:color w:val="FF0000"/>
                <w:sz w:val="22"/>
                <w:szCs w:val="22"/>
                <w:u w:val="single"/>
              </w:rPr>
              <w:t>Verblijfsrechtnummer</w:t>
            </w:r>
            <w:r w:rsidRPr="00392201">
              <w:rPr>
                <w:color w:val="FF0000"/>
                <w:u w:val="single"/>
              </w:rPr>
              <w:fldChar w:fldCharType="end"/>
            </w:r>
          </w:p>
        </w:tc>
        <w:tc>
          <w:tcPr>
            <w:tcW w:w="4050" w:type="dxa"/>
            <w:tcBorders>
              <w:top w:val="nil"/>
              <w:left w:val="nil"/>
              <w:bottom w:val="nil"/>
              <w:right w:val="nil"/>
            </w:tcBorders>
          </w:tcPr>
          <w:p w14:paraId="60470A35"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Att.Notes</w:instrText>
            </w:r>
            <w:r w:rsidRPr="00392201">
              <w:rPr>
                <w:color w:val="FF0000"/>
                <w:u w:val="single"/>
              </w:rPr>
              <w:fldChar w:fldCharType="separate"/>
            </w:r>
            <w:r w:rsidRPr="00392201">
              <w:rPr>
                <w:rFonts w:ascii="Calibri" w:hAnsi="Calibri" w:cs="Calibri"/>
                <w:color w:val="FF0000"/>
                <w:sz w:val="22"/>
                <w:szCs w:val="22"/>
                <w:u w:val="single"/>
              </w:rPr>
              <w:t>Het nummer van het verblijfsrecht</w:t>
            </w:r>
            <w:r w:rsidRPr="00392201">
              <w:rPr>
                <w:color w:val="FF0000"/>
                <w:u w:val="single"/>
              </w:rPr>
              <w:fldChar w:fldCharType="end"/>
            </w:r>
          </w:p>
        </w:tc>
        <w:tc>
          <w:tcPr>
            <w:tcW w:w="1170" w:type="dxa"/>
            <w:tcBorders>
              <w:top w:val="nil"/>
              <w:left w:val="nil"/>
              <w:bottom w:val="nil"/>
              <w:right w:val="nil"/>
            </w:tcBorders>
          </w:tcPr>
          <w:p w14:paraId="205F8226"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Att.Type</w:instrText>
            </w:r>
            <w:r w:rsidRPr="00392201">
              <w:rPr>
                <w:color w:val="FF0000"/>
                <w:u w:val="single"/>
              </w:rPr>
              <w:fldChar w:fldCharType="separate"/>
            </w:r>
            <w:r w:rsidRPr="00392201">
              <w:rPr>
                <w:rFonts w:ascii="Calibri" w:hAnsi="Calibri" w:cs="Calibri"/>
                <w:color w:val="FF0000"/>
                <w:sz w:val="22"/>
                <w:szCs w:val="22"/>
                <w:u w:val="single"/>
              </w:rPr>
              <w:t>N2</w:t>
            </w:r>
            <w:r w:rsidRPr="00392201">
              <w:rPr>
                <w:color w:val="FF0000"/>
                <w:u w:val="single"/>
              </w:rPr>
              <w:fldChar w:fldCharType="end"/>
            </w:r>
          </w:p>
        </w:tc>
        <w:tc>
          <w:tcPr>
            <w:tcW w:w="810" w:type="dxa"/>
            <w:tcBorders>
              <w:top w:val="nil"/>
              <w:left w:val="nil"/>
              <w:bottom w:val="nil"/>
              <w:right w:val="nil"/>
            </w:tcBorders>
          </w:tcPr>
          <w:p w14:paraId="0B10BF0E"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Att.LowerBound</w:instrText>
            </w:r>
            <w:r w:rsidRPr="00392201">
              <w:rPr>
                <w:color w:val="FF0000"/>
                <w:u w:val="single"/>
              </w:rPr>
              <w:fldChar w:fldCharType="separate"/>
            </w:r>
            <w:r w:rsidRPr="00392201">
              <w:rPr>
                <w:rFonts w:ascii="Calibri" w:hAnsi="Calibri" w:cs="Calibri"/>
                <w:color w:val="FF0000"/>
                <w:sz w:val="22"/>
                <w:szCs w:val="22"/>
                <w:u w:val="single"/>
              </w:rPr>
              <w:t>1</w:t>
            </w:r>
            <w:r w:rsidRPr="00392201">
              <w:rPr>
                <w:color w:val="FF0000"/>
                <w:u w:val="single"/>
              </w:rPr>
              <w:fldChar w:fldCharType="end"/>
            </w:r>
            <w:r w:rsidRPr="00392201">
              <w:rPr>
                <w:rFonts w:ascii="Calibri" w:hAnsi="Calibri" w:cs="Calibri"/>
                <w:color w:val="FF0000"/>
                <w:sz w:val="22"/>
                <w:szCs w:val="22"/>
                <w:u w:val="single"/>
              </w:rPr>
              <w:t xml:space="preserve"> - </w:t>
            </w:r>
            <w:r w:rsidRPr="00392201">
              <w:rPr>
                <w:rFonts w:ascii="Calibri" w:hAnsi="Calibri" w:cs="Calibri"/>
                <w:color w:val="FF0000"/>
                <w:sz w:val="22"/>
                <w:szCs w:val="22"/>
                <w:u w:val="single"/>
              </w:rPr>
              <w:fldChar w:fldCharType="begin" w:fldLock="1"/>
            </w:r>
            <w:r w:rsidRPr="00392201">
              <w:rPr>
                <w:rFonts w:ascii="Calibri" w:hAnsi="Calibri" w:cs="Calibri"/>
                <w:color w:val="FF0000"/>
                <w:sz w:val="22"/>
                <w:szCs w:val="22"/>
                <w:u w:val="single"/>
              </w:rPr>
              <w:instrText>MERGEFIELD Att.UpperBound</w:instrText>
            </w:r>
            <w:r w:rsidRPr="00392201">
              <w:rPr>
                <w:rFonts w:ascii="Calibri" w:hAnsi="Calibri" w:cs="Calibri"/>
                <w:color w:val="FF0000"/>
                <w:sz w:val="22"/>
                <w:szCs w:val="22"/>
                <w:u w:val="single"/>
              </w:rPr>
              <w:fldChar w:fldCharType="separate"/>
            </w:r>
            <w:r w:rsidRPr="00392201">
              <w:rPr>
                <w:rFonts w:ascii="Calibri" w:hAnsi="Calibri" w:cs="Calibri"/>
                <w:color w:val="FF0000"/>
                <w:sz w:val="22"/>
                <w:szCs w:val="22"/>
                <w:u w:val="single"/>
              </w:rPr>
              <w:t>1</w:t>
            </w:r>
            <w:r w:rsidRPr="00392201">
              <w:rPr>
                <w:rFonts w:ascii="Calibri" w:hAnsi="Calibri" w:cs="Calibri"/>
                <w:color w:val="FF0000"/>
                <w:sz w:val="22"/>
                <w:szCs w:val="22"/>
                <w:u w:val="single"/>
              </w:rPr>
              <w:fldChar w:fldCharType="end"/>
            </w:r>
          </w:p>
        </w:tc>
        <w:bookmarkEnd w:id="459"/>
      </w:tr>
      <w:tr w:rsidR="00392201" w:rsidRPr="00392201" w14:paraId="616ADDB5" w14:textId="77777777" w:rsidTr="007025A0">
        <w:tc>
          <w:tcPr>
            <w:tcW w:w="450" w:type="dxa"/>
            <w:tcBorders>
              <w:top w:val="nil"/>
              <w:left w:val="nil"/>
              <w:bottom w:val="nil"/>
              <w:right w:val="nil"/>
            </w:tcBorders>
          </w:tcPr>
          <w:p w14:paraId="2ED1260C" w14:textId="77777777" w:rsidR="00392201" w:rsidRPr="00392201" w:rsidRDefault="00392201" w:rsidP="007025A0">
            <w:pPr>
              <w:rPr>
                <w:rFonts w:ascii="Calibri" w:hAnsi="Calibri" w:cs="Calibri"/>
                <w:color w:val="FF0000"/>
                <w:sz w:val="22"/>
                <w:szCs w:val="22"/>
                <w:u w:val="single"/>
              </w:rPr>
            </w:pPr>
            <w:bookmarkStart w:id="460" w:name="BKM_1F20A8AE_43A5_418b_94A1_EEDE7F5BE705"/>
          </w:p>
        </w:tc>
        <w:tc>
          <w:tcPr>
            <w:tcW w:w="2880" w:type="dxa"/>
            <w:gridSpan w:val="2"/>
            <w:tcBorders>
              <w:top w:val="nil"/>
              <w:left w:val="nil"/>
              <w:bottom w:val="nil"/>
              <w:right w:val="nil"/>
            </w:tcBorders>
          </w:tcPr>
          <w:p w14:paraId="28AD6DFB"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Att.Name</w:instrText>
            </w:r>
            <w:r w:rsidRPr="00392201">
              <w:rPr>
                <w:color w:val="FF0000"/>
                <w:u w:val="single"/>
              </w:rPr>
              <w:fldChar w:fldCharType="separate"/>
            </w:r>
            <w:r w:rsidRPr="00392201">
              <w:rPr>
                <w:rFonts w:ascii="Calibri" w:hAnsi="Calibri" w:cs="Calibri"/>
                <w:color w:val="FF0000"/>
                <w:sz w:val="22"/>
                <w:szCs w:val="22"/>
                <w:u w:val="single"/>
              </w:rPr>
              <w:t>Verblijfsrechtomschrijving</w:t>
            </w:r>
            <w:r w:rsidRPr="00392201">
              <w:rPr>
                <w:color w:val="FF0000"/>
                <w:u w:val="single"/>
              </w:rPr>
              <w:fldChar w:fldCharType="end"/>
            </w:r>
          </w:p>
        </w:tc>
        <w:tc>
          <w:tcPr>
            <w:tcW w:w="4050" w:type="dxa"/>
            <w:tcBorders>
              <w:top w:val="nil"/>
              <w:left w:val="nil"/>
              <w:bottom w:val="nil"/>
              <w:right w:val="nil"/>
            </w:tcBorders>
          </w:tcPr>
          <w:p w14:paraId="206104EF"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Att.Notes</w:instrText>
            </w:r>
            <w:r w:rsidRPr="00392201">
              <w:rPr>
                <w:color w:val="FF0000"/>
                <w:u w:val="single"/>
              </w:rPr>
              <w:fldChar w:fldCharType="separate"/>
            </w:r>
            <w:r w:rsidRPr="00392201">
              <w:rPr>
                <w:rFonts w:ascii="Calibri" w:hAnsi="Calibri" w:cs="Calibri"/>
                <w:color w:val="FF0000"/>
                <w:sz w:val="22"/>
                <w:szCs w:val="22"/>
                <w:u w:val="single"/>
              </w:rPr>
              <w:t>De omschrijving van het verblijfsrecht</w:t>
            </w:r>
            <w:r w:rsidRPr="00392201">
              <w:rPr>
                <w:color w:val="FF0000"/>
                <w:u w:val="single"/>
              </w:rPr>
              <w:fldChar w:fldCharType="end"/>
            </w:r>
          </w:p>
        </w:tc>
        <w:tc>
          <w:tcPr>
            <w:tcW w:w="1170" w:type="dxa"/>
            <w:tcBorders>
              <w:top w:val="nil"/>
              <w:left w:val="nil"/>
              <w:bottom w:val="nil"/>
              <w:right w:val="nil"/>
            </w:tcBorders>
          </w:tcPr>
          <w:p w14:paraId="45071AFE"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Att.Type</w:instrText>
            </w:r>
            <w:r w:rsidRPr="00392201">
              <w:rPr>
                <w:color w:val="FF0000"/>
                <w:u w:val="single"/>
              </w:rPr>
              <w:fldChar w:fldCharType="separate"/>
            </w:r>
            <w:r w:rsidRPr="00392201">
              <w:rPr>
                <w:rFonts w:ascii="Calibri" w:hAnsi="Calibri" w:cs="Calibri"/>
                <w:color w:val="FF0000"/>
                <w:sz w:val="22"/>
                <w:szCs w:val="22"/>
                <w:u w:val="single"/>
              </w:rPr>
              <w:t>AN250</w:t>
            </w:r>
            <w:r w:rsidRPr="00392201">
              <w:rPr>
                <w:color w:val="FF0000"/>
                <w:u w:val="single"/>
              </w:rPr>
              <w:fldChar w:fldCharType="end"/>
            </w:r>
          </w:p>
        </w:tc>
        <w:tc>
          <w:tcPr>
            <w:tcW w:w="810" w:type="dxa"/>
            <w:tcBorders>
              <w:top w:val="nil"/>
              <w:left w:val="nil"/>
              <w:bottom w:val="nil"/>
              <w:right w:val="nil"/>
            </w:tcBorders>
          </w:tcPr>
          <w:p w14:paraId="3CA357C4"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Att.LowerBound</w:instrText>
            </w:r>
            <w:r w:rsidRPr="00392201">
              <w:rPr>
                <w:color w:val="FF0000"/>
                <w:u w:val="single"/>
              </w:rPr>
              <w:fldChar w:fldCharType="separate"/>
            </w:r>
            <w:r w:rsidRPr="00392201">
              <w:rPr>
                <w:rFonts w:ascii="Calibri" w:hAnsi="Calibri" w:cs="Calibri"/>
                <w:color w:val="FF0000"/>
                <w:sz w:val="22"/>
                <w:szCs w:val="22"/>
                <w:u w:val="single"/>
              </w:rPr>
              <w:t>1</w:t>
            </w:r>
            <w:r w:rsidRPr="00392201">
              <w:rPr>
                <w:color w:val="FF0000"/>
                <w:u w:val="single"/>
              </w:rPr>
              <w:fldChar w:fldCharType="end"/>
            </w:r>
            <w:r w:rsidRPr="00392201">
              <w:rPr>
                <w:rFonts w:ascii="Calibri" w:hAnsi="Calibri" w:cs="Calibri"/>
                <w:color w:val="FF0000"/>
                <w:sz w:val="22"/>
                <w:szCs w:val="22"/>
                <w:u w:val="single"/>
              </w:rPr>
              <w:t xml:space="preserve"> - </w:t>
            </w:r>
            <w:r w:rsidRPr="00392201">
              <w:rPr>
                <w:rFonts w:ascii="Calibri" w:hAnsi="Calibri" w:cs="Calibri"/>
                <w:color w:val="FF0000"/>
                <w:sz w:val="22"/>
                <w:szCs w:val="22"/>
                <w:u w:val="single"/>
              </w:rPr>
              <w:fldChar w:fldCharType="begin" w:fldLock="1"/>
            </w:r>
            <w:r w:rsidRPr="00392201">
              <w:rPr>
                <w:rFonts w:ascii="Calibri" w:hAnsi="Calibri" w:cs="Calibri"/>
                <w:color w:val="FF0000"/>
                <w:sz w:val="22"/>
                <w:szCs w:val="22"/>
                <w:u w:val="single"/>
              </w:rPr>
              <w:instrText>MERGEFIELD Att.UpperBound</w:instrText>
            </w:r>
            <w:r w:rsidRPr="00392201">
              <w:rPr>
                <w:rFonts w:ascii="Calibri" w:hAnsi="Calibri" w:cs="Calibri"/>
                <w:color w:val="FF0000"/>
                <w:sz w:val="22"/>
                <w:szCs w:val="22"/>
                <w:u w:val="single"/>
              </w:rPr>
              <w:fldChar w:fldCharType="separate"/>
            </w:r>
            <w:r w:rsidRPr="00392201">
              <w:rPr>
                <w:rFonts w:ascii="Calibri" w:hAnsi="Calibri" w:cs="Calibri"/>
                <w:color w:val="FF0000"/>
                <w:sz w:val="22"/>
                <w:szCs w:val="22"/>
                <w:u w:val="single"/>
              </w:rPr>
              <w:t>1</w:t>
            </w:r>
            <w:r w:rsidRPr="00392201">
              <w:rPr>
                <w:rFonts w:ascii="Calibri" w:hAnsi="Calibri" w:cs="Calibri"/>
                <w:color w:val="FF0000"/>
                <w:sz w:val="22"/>
                <w:szCs w:val="22"/>
                <w:u w:val="single"/>
              </w:rPr>
              <w:fldChar w:fldCharType="end"/>
            </w:r>
          </w:p>
        </w:tc>
        <w:bookmarkEnd w:id="460"/>
      </w:tr>
      <w:tr w:rsidR="00392201" w:rsidRPr="00392201" w14:paraId="6EB6813E" w14:textId="77777777" w:rsidTr="007025A0">
        <w:tc>
          <w:tcPr>
            <w:tcW w:w="450" w:type="dxa"/>
            <w:tcBorders>
              <w:top w:val="nil"/>
              <w:left w:val="nil"/>
              <w:bottom w:val="nil"/>
              <w:right w:val="nil"/>
            </w:tcBorders>
          </w:tcPr>
          <w:p w14:paraId="5BC84AFC" w14:textId="77777777" w:rsidR="00392201" w:rsidRPr="00392201" w:rsidRDefault="00392201" w:rsidP="007025A0">
            <w:pPr>
              <w:rPr>
                <w:rFonts w:ascii="Calibri" w:hAnsi="Calibri" w:cs="Calibri"/>
                <w:color w:val="FF0000"/>
                <w:sz w:val="22"/>
                <w:szCs w:val="22"/>
                <w:u w:val="single"/>
              </w:rPr>
            </w:pPr>
            <w:bookmarkStart w:id="461" w:name="BKM_72B79903_A7C6_4b14_A702_DFE0AF3C5D22"/>
          </w:p>
        </w:tc>
        <w:tc>
          <w:tcPr>
            <w:tcW w:w="2880" w:type="dxa"/>
            <w:gridSpan w:val="2"/>
            <w:tcBorders>
              <w:top w:val="nil"/>
              <w:left w:val="nil"/>
              <w:bottom w:val="nil"/>
              <w:right w:val="nil"/>
            </w:tcBorders>
          </w:tcPr>
          <w:p w14:paraId="2DF18468"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Att.Name</w:instrText>
            </w:r>
            <w:r w:rsidRPr="00392201">
              <w:rPr>
                <w:color w:val="FF0000"/>
                <w:u w:val="single"/>
              </w:rPr>
              <w:fldChar w:fldCharType="separate"/>
            </w:r>
            <w:r w:rsidRPr="00392201">
              <w:rPr>
                <w:rFonts w:ascii="Calibri" w:hAnsi="Calibri" w:cs="Calibri"/>
                <w:color w:val="FF0000"/>
                <w:sz w:val="22"/>
                <w:szCs w:val="22"/>
                <w:u w:val="single"/>
              </w:rPr>
              <w:t>Datum aanvang geldigheid verblijfsrecht</w:t>
            </w:r>
            <w:r w:rsidRPr="00392201">
              <w:rPr>
                <w:color w:val="FF0000"/>
                <w:u w:val="single"/>
              </w:rPr>
              <w:fldChar w:fldCharType="end"/>
            </w:r>
          </w:p>
        </w:tc>
        <w:tc>
          <w:tcPr>
            <w:tcW w:w="4050" w:type="dxa"/>
            <w:tcBorders>
              <w:top w:val="nil"/>
              <w:left w:val="nil"/>
              <w:bottom w:val="nil"/>
              <w:right w:val="nil"/>
            </w:tcBorders>
          </w:tcPr>
          <w:p w14:paraId="257161F9"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Att.Notes</w:instrText>
            </w:r>
            <w:r w:rsidRPr="00392201">
              <w:rPr>
                <w:color w:val="FF0000"/>
                <w:u w:val="single"/>
              </w:rPr>
              <w:fldChar w:fldCharType="separate"/>
            </w:r>
            <w:r w:rsidRPr="00392201">
              <w:rPr>
                <w:rFonts w:ascii="Calibri" w:hAnsi="Calibri" w:cs="Calibri"/>
                <w:color w:val="FF0000"/>
                <w:sz w:val="22"/>
                <w:szCs w:val="22"/>
                <w:u w:val="single"/>
              </w:rPr>
              <w:t>Aanvang geldigheid van het verblijfsrecht</w:t>
            </w:r>
            <w:r w:rsidRPr="00392201">
              <w:rPr>
                <w:color w:val="FF0000"/>
                <w:u w:val="single"/>
              </w:rPr>
              <w:fldChar w:fldCharType="end"/>
            </w:r>
          </w:p>
        </w:tc>
        <w:tc>
          <w:tcPr>
            <w:tcW w:w="1170" w:type="dxa"/>
            <w:tcBorders>
              <w:top w:val="nil"/>
              <w:left w:val="nil"/>
              <w:bottom w:val="nil"/>
              <w:right w:val="nil"/>
            </w:tcBorders>
          </w:tcPr>
          <w:p w14:paraId="09C85F48"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Att.Type</w:instrText>
            </w:r>
            <w:r w:rsidRPr="00392201">
              <w:rPr>
                <w:color w:val="FF0000"/>
                <w:u w:val="single"/>
              </w:rPr>
              <w:fldChar w:fldCharType="separate"/>
            </w:r>
            <w:r w:rsidRPr="00392201">
              <w:rPr>
                <w:rFonts w:ascii="Calibri" w:hAnsi="Calibri" w:cs="Calibri"/>
                <w:color w:val="FF0000"/>
                <w:sz w:val="22"/>
                <w:szCs w:val="22"/>
                <w:u w:val="single"/>
              </w:rPr>
              <w:t>Datum</w:t>
            </w:r>
            <w:r w:rsidRPr="00392201">
              <w:rPr>
                <w:color w:val="FF0000"/>
                <w:u w:val="single"/>
              </w:rPr>
              <w:fldChar w:fldCharType="end"/>
            </w:r>
          </w:p>
        </w:tc>
        <w:tc>
          <w:tcPr>
            <w:tcW w:w="810" w:type="dxa"/>
            <w:tcBorders>
              <w:top w:val="nil"/>
              <w:left w:val="nil"/>
              <w:bottom w:val="nil"/>
              <w:right w:val="nil"/>
            </w:tcBorders>
          </w:tcPr>
          <w:p w14:paraId="66FC0E1E"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Att.LowerBound</w:instrText>
            </w:r>
            <w:r w:rsidRPr="00392201">
              <w:rPr>
                <w:color w:val="FF0000"/>
                <w:u w:val="single"/>
              </w:rPr>
              <w:fldChar w:fldCharType="separate"/>
            </w:r>
            <w:r w:rsidRPr="00392201">
              <w:rPr>
                <w:rFonts w:ascii="Calibri" w:hAnsi="Calibri" w:cs="Calibri"/>
                <w:color w:val="FF0000"/>
                <w:sz w:val="22"/>
                <w:szCs w:val="22"/>
                <w:u w:val="single"/>
              </w:rPr>
              <w:t>0</w:t>
            </w:r>
            <w:r w:rsidRPr="00392201">
              <w:rPr>
                <w:color w:val="FF0000"/>
                <w:u w:val="single"/>
              </w:rPr>
              <w:fldChar w:fldCharType="end"/>
            </w:r>
            <w:r w:rsidRPr="00392201">
              <w:rPr>
                <w:rFonts w:ascii="Calibri" w:hAnsi="Calibri" w:cs="Calibri"/>
                <w:color w:val="FF0000"/>
                <w:sz w:val="22"/>
                <w:szCs w:val="22"/>
                <w:u w:val="single"/>
              </w:rPr>
              <w:t xml:space="preserve"> - </w:t>
            </w:r>
            <w:r w:rsidRPr="00392201">
              <w:rPr>
                <w:rFonts w:ascii="Calibri" w:hAnsi="Calibri" w:cs="Calibri"/>
                <w:color w:val="FF0000"/>
                <w:sz w:val="22"/>
                <w:szCs w:val="22"/>
                <w:u w:val="single"/>
              </w:rPr>
              <w:fldChar w:fldCharType="begin" w:fldLock="1"/>
            </w:r>
            <w:r w:rsidRPr="00392201">
              <w:rPr>
                <w:rFonts w:ascii="Calibri" w:hAnsi="Calibri" w:cs="Calibri"/>
                <w:color w:val="FF0000"/>
                <w:sz w:val="22"/>
                <w:szCs w:val="22"/>
                <w:u w:val="single"/>
              </w:rPr>
              <w:instrText>MERGEFIELD Att.UpperBound</w:instrText>
            </w:r>
            <w:r w:rsidRPr="00392201">
              <w:rPr>
                <w:rFonts w:ascii="Calibri" w:hAnsi="Calibri" w:cs="Calibri"/>
                <w:color w:val="FF0000"/>
                <w:sz w:val="22"/>
                <w:szCs w:val="22"/>
                <w:u w:val="single"/>
              </w:rPr>
              <w:fldChar w:fldCharType="separate"/>
            </w:r>
            <w:r w:rsidRPr="00392201">
              <w:rPr>
                <w:rFonts w:ascii="Calibri" w:hAnsi="Calibri" w:cs="Calibri"/>
                <w:color w:val="FF0000"/>
                <w:sz w:val="22"/>
                <w:szCs w:val="22"/>
                <w:u w:val="single"/>
              </w:rPr>
              <w:t>1</w:t>
            </w:r>
            <w:r w:rsidRPr="00392201">
              <w:rPr>
                <w:rFonts w:ascii="Calibri" w:hAnsi="Calibri" w:cs="Calibri"/>
                <w:color w:val="FF0000"/>
                <w:sz w:val="22"/>
                <w:szCs w:val="22"/>
                <w:u w:val="single"/>
              </w:rPr>
              <w:fldChar w:fldCharType="end"/>
            </w:r>
          </w:p>
        </w:tc>
        <w:bookmarkEnd w:id="461"/>
      </w:tr>
      <w:tr w:rsidR="00392201" w:rsidRPr="00392201" w14:paraId="2174A63A" w14:textId="77777777" w:rsidTr="007025A0">
        <w:tc>
          <w:tcPr>
            <w:tcW w:w="450" w:type="dxa"/>
            <w:tcBorders>
              <w:top w:val="nil"/>
              <w:left w:val="nil"/>
              <w:bottom w:val="nil"/>
              <w:right w:val="nil"/>
            </w:tcBorders>
          </w:tcPr>
          <w:p w14:paraId="6A891A63" w14:textId="77777777" w:rsidR="00392201" w:rsidRPr="00392201" w:rsidRDefault="00392201" w:rsidP="007025A0">
            <w:pPr>
              <w:rPr>
                <w:rFonts w:ascii="Calibri" w:hAnsi="Calibri" w:cs="Calibri"/>
                <w:color w:val="FF0000"/>
                <w:sz w:val="22"/>
                <w:szCs w:val="22"/>
                <w:u w:val="single"/>
              </w:rPr>
            </w:pPr>
            <w:bookmarkStart w:id="462" w:name="BKM_687A0382_2D9E_42bc_B329_A4CA6277EB16"/>
          </w:p>
        </w:tc>
        <w:tc>
          <w:tcPr>
            <w:tcW w:w="2880" w:type="dxa"/>
            <w:gridSpan w:val="2"/>
            <w:tcBorders>
              <w:top w:val="nil"/>
              <w:left w:val="nil"/>
              <w:bottom w:val="nil"/>
              <w:right w:val="nil"/>
            </w:tcBorders>
          </w:tcPr>
          <w:p w14:paraId="28C63357"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Att.Name</w:instrText>
            </w:r>
            <w:r w:rsidRPr="00392201">
              <w:rPr>
                <w:color w:val="FF0000"/>
                <w:u w:val="single"/>
              </w:rPr>
              <w:fldChar w:fldCharType="separate"/>
            </w:r>
            <w:r w:rsidRPr="00392201">
              <w:rPr>
                <w:rFonts w:ascii="Calibri" w:hAnsi="Calibri" w:cs="Calibri"/>
                <w:color w:val="FF0000"/>
                <w:sz w:val="22"/>
                <w:szCs w:val="22"/>
                <w:u w:val="single"/>
              </w:rPr>
              <w:t>Datum einde geldigheid verblijfsrecht</w:t>
            </w:r>
            <w:r w:rsidRPr="00392201">
              <w:rPr>
                <w:color w:val="FF0000"/>
                <w:u w:val="single"/>
              </w:rPr>
              <w:fldChar w:fldCharType="end"/>
            </w:r>
          </w:p>
        </w:tc>
        <w:tc>
          <w:tcPr>
            <w:tcW w:w="4050" w:type="dxa"/>
            <w:tcBorders>
              <w:top w:val="nil"/>
              <w:left w:val="nil"/>
              <w:bottom w:val="nil"/>
              <w:right w:val="nil"/>
            </w:tcBorders>
          </w:tcPr>
          <w:p w14:paraId="56AC4F3F"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Att.Notes</w:instrText>
            </w:r>
            <w:r w:rsidRPr="00392201">
              <w:rPr>
                <w:color w:val="FF0000"/>
                <w:u w:val="single"/>
              </w:rPr>
              <w:fldChar w:fldCharType="separate"/>
            </w:r>
            <w:r w:rsidRPr="00392201">
              <w:rPr>
                <w:rFonts w:ascii="Calibri" w:hAnsi="Calibri" w:cs="Calibri"/>
                <w:color w:val="FF0000"/>
                <w:sz w:val="22"/>
                <w:szCs w:val="22"/>
                <w:u w:val="single"/>
              </w:rPr>
              <w:t>Einde geldigheid van het verblijfsrecht</w:t>
            </w:r>
            <w:r w:rsidRPr="00392201">
              <w:rPr>
                <w:color w:val="FF0000"/>
                <w:u w:val="single"/>
              </w:rPr>
              <w:fldChar w:fldCharType="end"/>
            </w:r>
          </w:p>
        </w:tc>
        <w:tc>
          <w:tcPr>
            <w:tcW w:w="1170" w:type="dxa"/>
            <w:tcBorders>
              <w:top w:val="nil"/>
              <w:left w:val="nil"/>
              <w:bottom w:val="nil"/>
              <w:right w:val="nil"/>
            </w:tcBorders>
          </w:tcPr>
          <w:p w14:paraId="2B68F808"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Att.Type</w:instrText>
            </w:r>
            <w:r w:rsidRPr="00392201">
              <w:rPr>
                <w:color w:val="FF0000"/>
                <w:u w:val="single"/>
              </w:rPr>
              <w:fldChar w:fldCharType="separate"/>
            </w:r>
            <w:r w:rsidRPr="00392201">
              <w:rPr>
                <w:rFonts w:ascii="Calibri" w:hAnsi="Calibri" w:cs="Calibri"/>
                <w:color w:val="FF0000"/>
                <w:sz w:val="22"/>
                <w:szCs w:val="22"/>
                <w:u w:val="single"/>
              </w:rPr>
              <w:t>Datum</w:t>
            </w:r>
            <w:r w:rsidRPr="00392201">
              <w:rPr>
                <w:color w:val="FF0000"/>
                <w:u w:val="single"/>
              </w:rPr>
              <w:fldChar w:fldCharType="end"/>
            </w:r>
          </w:p>
        </w:tc>
        <w:tc>
          <w:tcPr>
            <w:tcW w:w="810" w:type="dxa"/>
            <w:tcBorders>
              <w:top w:val="nil"/>
              <w:left w:val="nil"/>
              <w:bottom w:val="nil"/>
              <w:right w:val="nil"/>
            </w:tcBorders>
          </w:tcPr>
          <w:p w14:paraId="75002411" w14:textId="77777777" w:rsidR="00392201" w:rsidRPr="00392201" w:rsidRDefault="00392201" w:rsidP="007025A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Att.LowerBound</w:instrText>
            </w:r>
            <w:r w:rsidRPr="00392201">
              <w:rPr>
                <w:color w:val="FF0000"/>
                <w:u w:val="single"/>
              </w:rPr>
              <w:fldChar w:fldCharType="separate"/>
            </w:r>
            <w:r w:rsidRPr="00392201">
              <w:rPr>
                <w:rFonts w:ascii="Calibri" w:hAnsi="Calibri" w:cs="Calibri"/>
                <w:color w:val="FF0000"/>
                <w:sz w:val="22"/>
                <w:szCs w:val="22"/>
                <w:u w:val="single"/>
              </w:rPr>
              <w:t>0</w:t>
            </w:r>
            <w:r w:rsidRPr="00392201">
              <w:rPr>
                <w:color w:val="FF0000"/>
                <w:u w:val="single"/>
              </w:rPr>
              <w:fldChar w:fldCharType="end"/>
            </w:r>
            <w:r w:rsidRPr="00392201">
              <w:rPr>
                <w:rFonts w:ascii="Calibri" w:hAnsi="Calibri" w:cs="Calibri"/>
                <w:color w:val="FF0000"/>
                <w:sz w:val="22"/>
                <w:szCs w:val="22"/>
                <w:u w:val="single"/>
              </w:rPr>
              <w:t xml:space="preserve"> - </w:t>
            </w:r>
            <w:r w:rsidRPr="00392201">
              <w:rPr>
                <w:rFonts w:ascii="Calibri" w:hAnsi="Calibri" w:cs="Calibri"/>
                <w:color w:val="FF0000"/>
                <w:sz w:val="22"/>
                <w:szCs w:val="22"/>
                <w:u w:val="single"/>
              </w:rPr>
              <w:fldChar w:fldCharType="begin" w:fldLock="1"/>
            </w:r>
            <w:r w:rsidRPr="00392201">
              <w:rPr>
                <w:rFonts w:ascii="Calibri" w:hAnsi="Calibri" w:cs="Calibri"/>
                <w:color w:val="FF0000"/>
                <w:sz w:val="22"/>
                <w:szCs w:val="22"/>
                <w:u w:val="single"/>
              </w:rPr>
              <w:instrText>MERGEFIELD Att.UpperBound</w:instrText>
            </w:r>
            <w:r w:rsidRPr="00392201">
              <w:rPr>
                <w:rFonts w:ascii="Calibri" w:hAnsi="Calibri" w:cs="Calibri"/>
                <w:color w:val="FF0000"/>
                <w:sz w:val="22"/>
                <w:szCs w:val="22"/>
                <w:u w:val="single"/>
              </w:rPr>
              <w:fldChar w:fldCharType="separate"/>
            </w:r>
            <w:r w:rsidRPr="00392201">
              <w:rPr>
                <w:rFonts w:ascii="Calibri" w:hAnsi="Calibri" w:cs="Calibri"/>
                <w:color w:val="FF0000"/>
                <w:sz w:val="22"/>
                <w:szCs w:val="22"/>
                <w:u w:val="single"/>
              </w:rPr>
              <w:t>1</w:t>
            </w:r>
            <w:r w:rsidRPr="00392201">
              <w:rPr>
                <w:rFonts w:ascii="Calibri" w:hAnsi="Calibri" w:cs="Calibri"/>
                <w:color w:val="FF0000"/>
                <w:sz w:val="22"/>
                <w:szCs w:val="22"/>
                <w:u w:val="single"/>
              </w:rPr>
              <w:fldChar w:fldCharType="end"/>
            </w:r>
          </w:p>
        </w:tc>
        <w:bookmarkEnd w:id="462"/>
      </w:tr>
      <w:tr w:rsidR="00392201" w:rsidRPr="00392201" w14:paraId="5BA43960" w14:textId="77777777" w:rsidTr="007025A0">
        <w:tc>
          <w:tcPr>
            <w:tcW w:w="9360" w:type="dxa"/>
            <w:gridSpan w:val="6"/>
            <w:tcBorders>
              <w:top w:val="nil"/>
              <w:left w:val="nil"/>
              <w:bottom w:val="nil"/>
              <w:right w:val="nil"/>
            </w:tcBorders>
          </w:tcPr>
          <w:p w14:paraId="1319B0E7" w14:textId="77777777" w:rsidR="00392201" w:rsidRPr="00392201" w:rsidRDefault="00392201" w:rsidP="007025A0">
            <w:pPr>
              <w:rPr>
                <w:rFonts w:ascii="Calibri" w:hAnsi="Calibri" w:cs="Calibri"/>
                <w:b/>
                <w:bCs/>
                <w:color w:val="FF0000"/>
                <w:sz w:val="22"/>
                <w:szCs w:val="22"/>
                <w:u w:val="single"/>
              </w:rPr>
            </w:pPr>
            <w:r w:rsidRPr="00392201">
              <w:rPr>
                <w:rFonts w:ascii="Calibri" w:hAnsi="Calibri" w:cs="Calibri"/>
                <w:b/>
                <w:bCs/>
                <w:sz w:val="22"/>
                <w:szCs w:val="22"/>
                <w:u w:val="single"/>
              </w:rPr>
              <w:t>Toelichting referentielijst</w:t>
            </w:r>
          </w:p>
        </w:tc>
      </w:tr>
      <w:tr w:rsidR="00392201" w:rsidRPr="00392201" w14:paraId="34D2E4E1" w14:textId="77777777" w:rsidTr="007025A0">
        <w:trPr>
          <w:trHeight w:val="158"/>
        </w:trPr>
        <w:tc>
          <w:tcPr>
            <w:tcW w:w="450" w:type="dxa"/>
            <w:tcBorders>
              <w:top w:val="nil"/>
              <w:left w:val="nil"/>
              <w:bottom w:val="nil"/>
              <w:right w:val="nil"/>
            </w:tcBorders>
          </w:tcPr>
          <w:p w14:paraId="4639FF33" w14:textId="77777777" w:rsidR="00392201" w:rsidRPr="00392201" w:rsidRDefault="00392201" w:rsidP="007025A0">
            <w:pPr>
              <w:rPr>
                <w:rFonts w:ascii="Calibri" w:hAnsi="Calibri" w:cs="Calibri"/>
                <w:b/>
                <w:bCs/>
                <w:color w:val="FF0000"/>
                <w:sz w:val="22"/>
                <w:szCs w:val="22"/>
                <w:u w:val="single"/>
              </w:rPr>
            </w:pPr>
          </w:p>
        </w:tc>
        <w:tc>
          <w:tcPr>
            <w:tcW w:w="8910" w:type="dxa"/>
            <w:gridSpan w:val="5"/>
            <w:tcBorders>
              <w:top w:val="nil"/>
              <w:left w:val="nil"/>
              <w:bottom w:val="nil"/>
              <w:right w:val="nil"/>
            </w:tcBorders>
          </w:tcPr>
          <w:p w14:paraId="3A0033E0" w14:textId="77777777" w:rsidR="00392201" w:rsidRPr="00392201" w:rsidRDefault="00392201" w:rsidP="007025A0">
            <w:pPr>
              <w:rPr>
                <w:rFonts w:ascii="Calibri" w:hAnsi="Calibri" w:cs="Calibri"/>
                <w:color w:val="FF0000"/>
                <w:sz w:val="22"/>
                <w:szCs w:val="22"/>
                <w:u w:val="single"/>
              </w:rPr>
            </w:pPr>
            <w:r w:rsidRPr="00392201">
              <w:rPr>
                <w:rFonts w:ascii="Calibri" w:hAnsi="Calibri" w:cs="Calibri"/>
                <w:color w:val="FF0000"/>
                <w:sz w:val="22"/>
                <w:szCs w:val="22"/>
                <w:u w:val="single"/>
              </w:rPr>
              <w:t>Het gaat om stamtabel A.5.16</w:t>
            </w:r>
          </w:p>
        </w:tc>
      </w:tr>
    </w:tbl>
    <w:p w14:paraId="4A8F77B7" w14:textId="17CC2A96" w:rsidR="00392201" w:rsidRDefault="00392201">
      <w:pPr>
        <w:contextualSpacing w:val="0"/>
        <w:rPr>
          <w:sz w:val="20"/>
          <w:szCs w:val="20"/>
        </w:rPr>
      </w:pPr>
    </w:p>
    <w:p w14:paraId="0E8A6EEC" w14:textId="77777777" w:rsidR="00392201" w:rsidRDefault="00392201">
      <w:pPr>
        <w:contextualSpacing w:val="0"/>
        <w:rPr>
          <w:sz w:val="20"/>
          <w:szCs w:val="20"/>
        </w:rPr>
      </w:pPr>
      <w:r>
        <w:rPr>
          <w:sz w:val="20"/>
          <w:szCs w:val="20"/>
        </w:rPr>
        <w:br w:type="page"/>
      </w:r>
    </w:p>
    <w:p w14:paraId="27A5BD37" w14:textId="688834D3" w:rsidR="007E3EF0" w:rsidRPr="00566C52" w:rsidRDefault="007E3EF0" w:rsidP="007E3EF0">
      <w:pPr>
        <w:pStyle w:val="Kop2"/>
        <w:rPr>
          <w:color w:val="FF0000"/>
          <w:u w:val="single"/>
        </w:rPr>
      </w:pPr>
      <w:r>
        <w:rPr>
          <w:color w:val="auto"/>
          <w:sz w:val="20"/>
          <w:szCs w:val="20"/>
        </w:rPr>
        <w:lastRenderedPageBreak/>
        <w:fldChar w:fldCharType="begin" w:fldLock="1"/>
      </w:r>
      <w:r>
        <w:rPr>
          <w:color w:val="auto"/>
          <w:sz w:val="20"/>
          <w:szCs w:val="20"/>
        </w:rPr>
        <w:instrText xml:space="preserve">MERGEFIELD </w:instrText>
      </w:r>
      <w:r>
        <w:instrText>Element.Stereotype</w:instrText>
      </w:r>
      <w:r>
        <w:rPr>
          <w:color w:val="auto"/>
          <w:sz w:val="20"/>
          <w:szCs w:val="20"/>
        </w:rPr>
        <w:fldChar w:fldCharType="separate"/>
      </w:r>
      <w:r>
        <w:t>«Referentielijst»</w:t>
      </w:r>
      <w:r>
        <w:rPr>
          <w:color w:val="auto"/>
          <w:sz w:val="20"/>
          <w:szCs w:val="20"/>
        </w:rPr>
        <w:fldChar w:fldCharType="end"/>
      </w:r>
      <w:r>
        <w:t xml:space="preserve"> </w:t>
      </w:r>
      <w:r w:rsidRPr="00566C52">
        <w:rPr>
          <w:color w:val="FF0000"/>
          <w:u w:val="single"/>
        </w:rPr>
        <w:fldChar w:fldCharType="begin" w:fldLock="1"/>
      </w:r>
      <w:r w:rsidRPr="00566C52">
        <w:rPr>
          <w:color w:val="FF0000"/>
          <w:u w:val="single"/>
        </w:rPr>
        <w:instrText>MERGEFIELD Element.Name</w:instrText>
      </w:r>
      <w:r w:rsidRPr="00566C52">
        <w:rPr>
          <w:color w:val="FF0000"/>
          <w:u w:val="single"/>
        </w:rPr>
        <w:fldChar w:fldCharType="separate"/>
      </w:r>
      <w:r w:rsidRPr="00566C52">
        <w:rPr>
          <w:color w:val="FF0000"/>
          <w:u w:val="single"/>
        </w:rPr>
        <w:t>AARD ZAKELIJK RECHT</w:t>
      </w:r>
      <w:r w:rsidRPr="00566C52">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324B7BC9" w14:textId="77777777" w:rsidTr="007E3EF0">
        <w:trPr>
          <w:trHeight w:val="218"/>
        </w:trPr>
        <w:tc>
          <w:tcPr>
            <w:tcW w:w="2430" w:type="dxa"/>
            <w:gridSpan w:val="2"/>
            <w:tcBorders>
              <w:top w:val="nil"/>
              <w:left w:val="nil"/>
              <w:bottom w:val="nil"/>
              <w:right w:val="nil"/>
            </w:tcBorders>
          </w:tcPr>
          <w:p w14:paraId="1C58B894"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12ADD831"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Element.Name</w:instrText>
            </w:r>
            <w:r w:rsidRPr="00566C52">
              <w:rPr>
                <w:color w:val="FF0000"/>
                <w:u w:val="single"/>
              </w:rPr>
              <w:fldChar w:fldCharType="separate"/>
            </w:r>
            <w:r w:rsidRPr="00566C52">
              <w:rPr>
                <w:rFonts w:ascii="Calibri" w:hAnsi="Calibri" w:cs="Calibri"/>
                <w:color w:val="FF0000"/>
                <w:sz w:val="22"/>
                <w:szCs w:val="22"/>
                <w:u w:val="single"/>
              </w:rPr>
              <w:t>AARD ZAKELIJK RECHT</w:t>
            </w:r>
            <w:r w:rsidRPr="00566C52">
              <w:rPr>
                <w:color w:val="FF0000"/>
                <w:u w:val="single"/>
              </w:rPr>
              <w:fldChar w:fldCharType="end"/>
            </w:r>
          </w:p>
        </w:tc>
      </w:tr>
      <w:tr w:rsidR="007E3EF0" w14:paraId="0DEBEFB7" w14:textId="77777777" w:rsidTr="007E3EF0">
        <w:trPr>
          <w:trHeight w:hRule="exact" w:val="128"/>
        </w:trPr>
        <w:tc>
          <w:tcPr>
            <w:tcW w:w="2430" w:type="dxa"/>
            <w:gridSpan w:val="2"/>
            <w:tcBorders>
              <w:top w:val="nil"/>
              <w:left w:val="nil"/>
              <w:bottom w:val="nil"/>
              <w:right w:val="nil"/>
            </w:tcBorders>
          </w:tcPr>
          <w:p w14:paraId="14D89966"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481AD8D" w14:textId="77777777" w:rsidR="007E3EF0" w:rsidRPr="00566C52" w:rsidRDefault="007E3EF0" w:rsidP="007E3EF0">
            <w:pPr>
              <w:rPr>
                <w:rFonts w:ascii="Calibri" w:hAnsi="Calibri" w:cs="Calibri"/>
                <w:color w:val="FF0000"/>
                <w:sz w:val="22"/>
                <w:szCs w:val="22"/>
                <w:u w:val="single"/>
              </w:rPr>
            </w:pPr>
          </w:p>
        </w:tc>
      </w:tr>
      <w:tr w:rsidR="007E3EF0" w14:paraId="23A47ABC" w14:textId="77777777" w:rsidTr="007E3EF0">
        <w:tc>
          <w:tcPr>
            <w:tcW w:w="2430" w:type="dxa"/>
            <w:gridSpan w:val="2"/>
            <w:tcBorders>
              <w:top w:val="nil"/>
              <w:left w:val="nil"/>
              <w:bottom w:val="nil"/>
              <w:right w:val="nil"/>
            </w:tcBorders>
          </w:tcPr>
          <w:p w14:paraId="2F57EBC4"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5AFC7F17"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Element.Alias</w:instrText>
            </w:r>
            <w:r w:rsidRPr="00566C52">
              <w:rPr>
                <w:color w:val="FF0000"/>
                <w:u w:val="single"/>
              </w:rPr>
              <w:fldChar w:fldCharType="separate"/>
            </w:r>
            <w:r w:rsidRPr="00566C52">
              <w:rPr>
                <w:rFonts w:ascii="Calibri" w:hAnsi="Calibri" w:cs="Calibri"/>
                <w:color w:val="FF0000"/>
                <w:sz w:val="22"/>
                <w:szCs w:val="22"/>
                <w:u w:val="single"/>
              </w:rPr>
              <w:t>AZR</w:t>
            </w:r>
            <w:r w:rsidRPr="00566C52">
              <w:rPr>
                <w:color w:val="FF0000"/>
                <w:u w:val="single"/>
              </w:rPr>
              <w:fldChar w:fldCharType="end"/>
            </w:r>
          </w:p>
        </w:tc>
      </w:tr>
      <w:tr w:rsidR="007E3EF0" w14:paraId="7960B6E0" w14:textId="77777777" w:rsidTr="007E3EF0">
        <w:trPr>
          <w:trHeight w:hRule="exact" w:val="128"/>
        </w:trPr>
        <w:tc>
          <w:tcPr>
            <w:tcW w:w="2430" w:type="dxa"/>
            <w:gridSpan w:val="2"/>
            <w:tcBorders>
              <w:top w:val="nil"/>
              <w:left w:val="nil"/>
              <w:bottom w:val="nil"/>
              <w:right w:val="nil"/>
            </w:tcBorders>
          </w:tcPr>
          <w:p w14:paraId="78054EE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EB1784A" w14:textId="77777777" w:rsidR="007E3EF0" w:rsidRPr="00566C52" w:rsidRDefault="007E3EF0" w:rsidP="007E3EF0">
            <w:pPr>
              <w:rPr>
                <w:rFonts w:ascii="Calibri" w:hAnsi="Calibri" w:cs="Calibri"/>
                <w:color w:val="FF0000"/>
                <w:sz w:val="22"/>
                <w:szCs w:val="22"/>
                <w:u w:val="single"/>
              </w:rPr>
            </w:pPr>
          </w:p>
        </w:tc>
      </w:tr>
      <w:tr w:rsidR="007E3EF0" w14:paraId="5A45B5E1" w14:textId="77777777" w:rsidTr="007E3EF0">
        <w:tc>
          <w:tcPr>
            <w:tcW w:w="2430" w:type="dxa"/>
            <w:gridSpan w:val="2"/>
            <w:tcBorders>
              <w:top w:val="nil"/>
              <w:left w:val="nil"/>
              <w:bottom w:val="nil"/>
              <w:right w:val="nil"/>
            </w:tcBorders>
          </w:tcPr>
          <w:p w14:paraId="0E54A34B"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600927B8"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BRK</w:t>
            </w:r>
          </w:p>
        </w:tc>
      </w:tr>
      <w:tr w:rsidR="007E3EF0" w14:paraId="62692BBB" w14:textId="77777777" w:rsidTr="007E3EF0">
        <w:trPr>
          <w:trHeight w:hRule="exact" w:val="128"/>
        </w:trPr>
        <w:tc>
          <w:tcPr>
            <w:tcW w:w="2430" w:type="dxa"/>
            <w:gridSpan w:val="2"/>
            <w:tcBorders>
              <w:top w:val="nil"/>
              <w:left w:val="nil"/>
              <w:bottom w:val="nil"/>
              <w:right w:val="nil"/>
            </w:tcBorders>
          </w:tcPr>
          <w:p w14:paraId="3F5F5221"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6DE8A37" w14:textId="77777777" w:rsidR="007E3EF0" w:rsidRPr="00566C52" w:rsidRDefault="007E3EF0" w:rsidP="007E3EF0">
            <w:pPr>
              <w:rPr>
                <w:rFonts w:ascii="Calibri" w:hAnsi="Calibri" w:cs="Calibri"/>
                <w:color w:val="FF0000"/>
                <w:sz w:val="22"/>
                <w:szCs w:val="22"/>
                <w:u w:val="single"/>
              </w:rPr>
            </w:pPr>
          </w:p>
        </w:tc>
      </w:tr>
      <w:tr w:rsidR="007E3EF0" w14:paraId="0B7286A9" w14:textId="77777777" w:rsidTr="007E3EF0">
        <w:trPr>
          <w:trHeight w:val="230"/>
        </w:trPr>
        <w:tc>
          <w:tcPr>
            <w:tcW w:w="2430" w:type="dxa"/>
            <w:gridSpan w:val="2"/>
            <w:tcBorders>
              <w:top w:val="nil"/>
              <w:left w:val="nil"/>
              <w:bottom w:val="nil"/>
              <w:right w:val="nil"/>
            </w:tcBorders>
          </w:tcPr>
          <w:p w14:paraId="77BF9745"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0C1B3951"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Element.Notes</w:instrText>
            </w:r>
            <w:r w:rsidRPr="00566C52">
              <w:rPr>
                <w:color w:val="FF0000"/>
                <w:u w:val="single"/>
              </w:rPr>
              <w:fldChar w:fldCharType="separate"/>
            </w:r>
            <w:r w:rsidRPr="00566C52">
              <w:rPr>
                <w:rFonts w:ascii="Calibri" w:hAnsi="Calibri" w:cs="Calibri"/>
                <w:color w:val="FF0000"/>
                <w:sz w:val="22"/>
                <w:szCs w:val="22"/>
                <w:u w:val="single"/>
              </w:rPr>
              <w:t>Een opsomming van de diverse aarden van het zakelijk rechten zoals door de Dienst Kadaster is onderscheiden.</w:t>
            </w:r>
            <w:r w:rsidRPr="00566C52">
              <w:rPr>
                <w:color w:val="FF0000"/>
                <w:u w:val="single"/>
              </w:rPr>
              <w:fldChar w:fldCharType="end"/>
            </w:r>
          </w:p>
        </w:tc>
      </w:tr>
      <w:tr w:rsidR="007E3EF0" w14:paraId="493D80EB" w14:textId="77777777" w:rsidTr="007E3EF0">
        <w:trPr>
          <w:trHeight w:hRule="exact" w:val="128"/>
        </w:trPr>
        <w:tc>
          <w:tcPr>
            <w:tcW w:w="2430" w:type="dxa"/>
            <w:gridSpan w:val="2"/>
            <w:tcBorders>
              <w:top w:val="nil"/>
              <w:left w:val="nil"/>
              <w:bottom w:val="nil"/>
              <w:right w:val="nil"/>
            </w:tcBorders>
          </w:tcPr>
          <w:p w14:paraId="43A4B7A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125FBE7" w14:textId="77777777" w:rsidR="007E3EF0" w:rsidRPr="00566C52" w:rsidRDefault="007E3EF0" w:rsidP="007E3EF0">
            <w:pPr>
              <w:rPr>
                <w:rFonts w:ascii="Calibri" w:hAnsi="Calibri" w:cs="Calibri"/>
                <w:color w:val="FF0000"/>
                <w:sz w:val="22"/>
                <w:szCs w:val="22"/>
                <w:u w:val="single"/>
              </w:rPr>
            </w:pPr>
          </w:p>
        </w:tc>
      </w:tr>
      <w:tr w:rsidR="007E3EF0" w14:paraId="7704D6FD" w14:textId="77777777" w:rsidTr="007E3EF0">
        <w:tc>
          <w:tcPr>
            <w:tcW w:w="2430" w:type="dxa"/>
            <w:gridSpan w:val="2"/>
            <w:tcBorders>
              <w:top w:val="nil"/>
              <w:left w:val="nil"/>
              <w:bottom w:val="nil"/>
              <w:right w:val="nil"/>
            </w:tcBorders>
          </w:tcPr>
          <w:p w14:paraId="57879375"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0730D26A"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BRK</w:t>
            </w:r>
          </w:p>
        </w:tc>
      </w:tr>
      <w:tr w:rsidR="007E3EF0" w14:paraId="5936A2EE" w14:textId="77777777" w:rsidTr="007E3EF0">
        <w:trPr>
          <w:trHeight w:hRule="exact" w:val="128"/>
        </w:trPr>
        <w:tc>
          <w:tcPr>
            <w:tcW w:w="2430" w:type="dxa"/>
            <w:gridSpan w:val="2"/>
            <w:tcBorders>
              <w:top w:val="nil"/>
              <w:left w:val="nil"/>
              <w:bottom w:val="nil"/>
              <w:right w:val="nil"/>
            </w:tcBorders>
          </w:tcPr>
          <w:p w14:paraId="0FB8A7BE"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A07D301" w14:textId="77777777" w:rsidR="007E3EF0" w:rsidRPr="00566C52" w:rsidRDefault="007E3EF0" w:rsidP="007E3EF0">
            <w:pPr>
              <w:rPr>
                <w:rFonts w:ascii="Calibri" w:hAnsi="Calibri" w:cs="Calibri"/>
                <w:color w:val="FF0000"/>
                <w:sz w:val="22"/>
                <w:szCs w:val="22"/>
                <w:u w:val="single"/>
              </w:rPr>
            </w:pPr>
          </w:p>
        </w:tc>
      </w:tr>
      <w:tr w:rsidR="007E3EF0" w14:paraId="4ABD440F" w14:textId="77777777" w:rsidTr="007E3EF0">
        <w:trPr>
          <w:trHeight w:val="230"/>
        </w:trPr>
        <w:tc>
          <w:tcPr>
            <w:tcW w:w="2430" w:type="dxa"/>
            <w:gridSpan w:val="2"/>
            <w:tcBorders>
              <w:top w:val="nil"/>
              <w:left w:val="nil"/>
              <w:bottom w:val="nil"/>
              <w:right w:val="nil"/>
            </w:tcBorders>
          </w:tcPr>
          <w:p w14:paraId="20156EF0"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714DA4EE"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10 maart 2015</w:t>
            </w:r>
          </w:p>
        </w:tc>
      </w:tr>
      <w:tr w:rsidR="007E3EF0" w14:paraId="1EAF3D6A" w14:textId="77777777" w:rsidTr="007E3EF0">
        <w:trPr>
          <w:trHeight w:hRule="exact" w:val="128"/>
        </w:trPr>
        <w:tc>
          <w:tcPr>
            <w:tcW w:w="2430" w:type="dxa"/>
            <w:gridSpan w:val="2"/>
            <w:tcBorders>
              <w:top w:val="nil"/>
              <w:left w:val="nil"/>
              <w:bottom w:val="nil"/>
              <w:right w:val="nil"/>
            </w:tcBorders>
          </w:tcPr>
          <w:p w14:paraId="59E8C831"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254EA59" w14:textId="77777777" w:rsidR="007E3EF0" w:rsidRPr="00566C52" w:rsidRDefault="007E3EF0" w:rsidP="007E3EF0">
            <w:pPr>
              <w:rPr>
                <w:rFonts w:ascii="Calibri" w:hAnsi="Calibri" w:cs="Calibri"/>
                <w:color w:val="FF0000"/>
                <w:sz w:val="22"/>
                <w:szCs w:val="22"/>
                <w:u w:val="single"/>
              </w:rPr>
            </w:pPr>
          </w:p>
        </w:tc>
      </w:tr>
      <w:tr w:rsidR="007E3EF0" w14:paraId="27C694E0" w14:textId="77777777" w:rsidTr="007E3EF0">
        <w:trPr>
          <w:trHeight w:val="215"/>
        </w:trPr>
        <w:tc>
          <w:tcPr>
            <w:tcW w:w="2430" w:type="dxa"/>
            <w:gridSpan w:val="2"/>
            <w:tcBorders>
              <w:top w:val="nil"/>
              <w:left w:val="nil"/>
              <w:bottom w:val="nil"/>
              <w:right w:val="nil"/>
            </w:tcBorders>
          </w:tcPr>
          <w:p w14:paraId="43D3C042"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2D837906"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Code aard zakelijk recht</w:t>
            </w:r>
          </w:p>
        </w:tc>
      </w:tr>
      <w:tr w:rsidR="007E3EF0" w14:paraId="42B745B6" w14:textId="77777777" w:rsidTr="007E3EF0">
        <w:trPr>
          <w:trHeight w:hRule="exact" w:val="128"/>
        </w:trPr>
        <w:tc>
          <w:tcPr>
            <w:tcW w:w="2430" w:type="dxa"/>
            <w:gridSpan w:val="2"/>
            <w:tcBorders>
              <w:top w:val="nil"/>
              <w:left w:val="nil"/>
              <w:bottom w:val="nil"/>
              <w:right w:val="nil"/>
            </w:tcBorders>
          </w:tcPr>
          <w:p w14:paraId="084A29F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038EBB5" w14:textId="77777777" w:rsidR="007E3EF0" w:rsidRPr="00566C52" w:rsidRDefault="007E3EF0" w:rsidP="007E3EF0">
            <w:pPr>
              <w:rPr>
                <w:rFonts w:ascii="Calibri" w:hAnsi="Calibri" w:cs="Calibri"/>
                <w:b/>
                <w:bCs/>
                <w:color w:val="FF0000"/>
                <w:sz w:val="22"/>
                <w:szCs w:val="22"/>
                <w:u w:val="single"/>
              </w:rPr>
            </w:pPr>
          </w:p>
        </w:tc>
      </w:tr>
      <w:tr w:rsidR="007E3EF0" w14:paraId="4721C379" w14:textId="77777777" w:rsidTr="007E3EF0">
        <w:trPr>
          <w:trHeight w:val="215"/>
        </w:trPr>
        <w:tc>
          <w:tcPr>
            <w:tcW w:w="2430" w:type="dxa"/>
            <w:gridSpan w:val="2"/>
            <w:tcBorders>
              <w:top w:val="nil"/>
              <w:left w:val="nil"/>
              <w:bottom w:val="nil"/>
              <w:right w:val="nil"/>
            </w:tcBorders>
          </w:tcPr>
          <w:p w14:paraId="0BFA317C"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184917C6" w14:textId="77777777" w:rsidR="007E3EF0" w:rsidRPr="00566C52" w:rsidRDefault="007E3EF0" w:rsidP="007E3EF0">
            <w:pPr>
              <w:rPr>
                <w:rFonts w:ascii="Calibri" w:hAnsi="Calibri" w:cs="Calibri"/>
                <w:b/>
                <w:bCs/>
                <w:color w:val="FF0000"/>
                <w:sz w:val="22"/>
                <w:szCs w:val="22"/>
                <w:u w:val="single"/>
              </w:rPr>
            </w:pPr>
          </w:p>
        </w:tc>
      </w:tr>
      <w:tr w:rsidR="007E3EF0" w14:paraId="7BE4FA5E" w14:textId="77777777" w:rsidTr="007E3EF0">
        <w:trPr>
          <w:trHeight w:val="233"/>
        </w:trPr>
        <w:tc>
          <w:tcPr>
            <w:tcW w:w="450" w:type="dxa"/>
            <w:tcBorders>
              <w:top w:val="nil"/>
              <w:left w:val="nil"/>
              <w:bottom w:val="nil"/>
              <w:right w:val="nil"/>
            </w:tcBorders>
          </w:tcPr>
          <w:p w14:paraId="7554C9CD" w14:textId="77777777" w:rsidR="007E3EF0" w:rsidRDefault="007E3EF0" w:rsidP="007E3EF0">
            <w:pPr>
              <w:rPr>
                <w:rFonts w:ascii="Calibri" w:hAnsi="Calibri" w:cs="Calibri"/>
                <w:sz w:val="22"/>
                <w:szCs w:val="22"/>
              </w:rPr>
            </w:pPr>
            <w:bookmarkStart w:id="463" w:name="BKM_C1BFDE96_0DF2_43a9_8116_37B5516065CA"/>
          </w:p>
        </w:tc>
        <w:tc>
          <w:tcPr>
            <w:tcW w:w="2880" w:type="dxa"/>
            <w:gridSpan w:val="2"/>
            <w:tcBorders>
              <w:top w:val="nil"/>
              <w:left w:val="nil"/>
              <w:bottom w:val="nil"/>
              <w:right w:val="nil"/>
            </w:tcBorders>
          </w:tcPr>
          <w:p w14:paraId="50CEBD4D" w14:textId="77777777" w:rsidR="007E3EF0" w:rsidRPr="00566C52" w:rsidRDefault="007E3EF0" w:rsidP="007E3EF0">
            <w:pPr>
              <w:rPr>
                <w:rFonts w:ascii="Calibri" w:hAnsi="Calibri" w:cs="Calibri"/>
                <w:sz w:val="22"/>
                <w:szCs w:val="22"/>
              </w:rPr>
            </w:pPr>
            <w:r w:rsidRPr="00566C52">
              <w:rPr>
                <w:rFonts w:ascii="Calibri" w:hAnsi="Calibri" w:cs="Calibri"/>
                <w:i/>
                <w:iCs/>
                <w:sz w:val="22"/>
                <w:szCs w:val="22"/>
              </w:rPr>
              <w:t>Attribuutnaam</w:t>
            </w:r>
          </w:p>
        </w:tc>
        <w:tc>
          <w:tcPr>
            <w:tcW w:w="4050" w:type="dxa"/>
            <w:tcBorders>
              <w:top w:val="nil"/>
              <w:left w:val="nil"/>
              <w:bottom w:val="nil"/>
              <w:right w:val="nil"/>
            </w:tcBorders>
          </w:tcPr>
          <w:p w14:paraId="26410851" w14:textId="77777777" w:rsidR="007E3EF0" w:rsidRPr="00566C52" w:rsidRDefault="007E3EF0" w:rsidP="007E3EF0">
            <w:pPr>
              <w:rPr>
                <w:rFonts w:ascii="Calibri" w:hAnsi="Calibri" w:cs="Calibri"/>
                <w:sz w:val="22"/>
                <w:szCs w:val="22"/>
              </w:rPr>
            </w:pPr>
            <w:r w:rsidRPr="00566C52">
              <w:rPr>
                <w:rFonts w:ascii="Calibri" w:hAnsi="Calibri" w:cs="Calibri"/>
                <w:i/>
                <w:iCs/>
                <w:sz w:val="22"/>
                <w:szCs w:val="22"/>
              </w:rPr>
              <w:t>Definitie</w:t>
            </w:r>
          </w:p>
        </w:tc>
        <w:tc>
          <w:tcPr>
            <w:tcW w:w="1170" w:type="dxa"/>
            <w:tcBorders>
              <w:top w:val="nil"/>
              <w:left w:val="nil"/>
              <w:bottom w:val="nil"/>
              <w:right w:val="nil"/>
            </w:tcBorders>
          </w:tcPr>
          <w:p w14:paraId="27E8E0FF"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2C0C5AC0"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71022F7E"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36F93A0F" w14:textId="77777777" w:rsidTr="007E3EF0">
        <w:tc>
          <w:tcPr>
            <w:tcW w:w="450" w:type="dxa"/>
            <w:tcBorders>
              <w:top w:val="nil"/>
              <w:left w:val="nil"/>
              <w:bottom w:val="nil"/>
              <w:right w:val="nil"/>
            </w:tcBorders>
          </w:tcPr>
          <w:p w14:paraId="1A65E342"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51CC1F3C"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Code aard zakelijk recht</w:t>
            </w:r>
            <w:r w:rsidRPr="00566C52">
              <w:rPr>
                <w:color w:val="FF0000"/>
                <w:u w:val="single"/>
              </w:rPr>
              <w:fldChar w:fldCharType="end"/>
            </w:r>
          </w:p>
        </w:tc>
        <w:tc>
          <w:tcPr>
            <w:tcW w:w="4050" w:type="dxa"/>
            <w:tcBorders>
              <w:top w:val="nil"/>
              <w:left w:val="nil"/>
              <w:bottom w:val="nil"/>
              <w:right w:val="nil"/>
            </w:tcBorders>
          </w:tcPr>
          <w:p w14:paraId="1ED72CD9" w14:textId="137EA395" w:rsidR="007E3EF0" w:rsidRPr="00566C52" w:rsidRDefault="007E3EF0" w:rsidP="00A576D8">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separate"/>
            </w:r>
            <w:r w:rsidRPr="00566C52">
              <w:rPr>
                <w:rFonts w:ascii="Calibri" w:hAnsi="Calibri" w:cs="Calibri"/>
                <w:color w:val="FF0000"/>
                <w:sz w:val="22"/>
                <w:szCs w:val="22"/>
                <w:u w:val="single"/>
              </w:rPr>
              <w:t>De code van het Aard Zakelijk Recht.</w:t>
            </w:r>
            <w:r w:rsidRPr="00566C52">
              <w:rPr>
                <w:color w:val="FF0000"/>
                <w:u w:val="single"/>
              </w:rPr>
              <w:fldChar w:fldCharType="end"/>
            </w:r>
          </w:p>
        </w:tc>
        <w:tc>
          <w:tcPr>
            <w:tcW w:w="1170" w:type="dxa"/>
            <w:tcBorders>
              <w:top w:val="nil"/>
              <w:left w:val="nil"/>
              <w:bottom w:val="nil"/>
              <w:right w:val="nil"/>
            </w:tcBorders>
          </w:tcPr>
          <w:p w14:paraId="3FE03176"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AN2</w:t>
            </w:r>
            <w:r w:rsidRPr="00566C52">
              <w:rPr>
                <w:color w:val="FF0000"/>
                <w:u w:val="single"/>
              </w:rPr>
              <w:fldChar w:fldCharType="end"/>
            </w:r>
          </w:p>
        </w:tc>
        <w:tc>
          <w:tcPr>
            <w:tcW w:w="810" w:type="dxa"/>
            <w:tcBorders>
              <w:top w:val="nil"/>
              <w:left w:val="nil"/>
              <w:bottom w:val="nil"/>
              <w:right w:val="nil"/>
            </w:tcBorders>
          </w:tcPr>
          <w:p w14:paraId="16D6514A"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1</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63"/>
      </w:tr>
      <w:tr w:rsidR="007E3EF0" w14:paraId="68DB35F0" w14:textId="77777777" w:rsidTr="007E3EF0">
        <w:tc>
          <w:tcPr>
            <w:tcW w:w="450" w:type="dxa"/>
            <w:tcBorders>
              <w:top w:val="nil"/>
              <w:left w:val="nil"/>
              <w:bottom w:val="nil"/>
              <w:right w:val="nil"/>
            </w:tcBorders>
          </w:tcPr>
          <w:p w14:paraId="12351171" w14:textId="77777777" w:rsidR="007E3EF0" w:rsidRDefault="007E3EF0" w:rsidP="007E3EF0">
            <w:pPr>
              <w:rPr>
                <w:rFonts w:ascii="Calibri" w:hAnsi="Calibri" w:cs="Calibri"/>
                <w:sz w:val="22"/>
                <w:szCs w:val="22"/>
              </w:rPr>
            </w:pPr>
            <w:bookmarkStart w:id="464" w:name="BKM_210687F1_146F_4195_B7B1_5BAE9E26684C"/>
          </w:p>
        </w:tc>
        <w:tc>
          <w:tcPr>
            <w:tcW w:w="2880" w:type="dxa"/>
            <w:gridSpan w:val="2"/>
            <w:tcBorders>
              <w:top w:val="nil"/>
              <w:left w:val="nil"/>
              <w:bottom w:val="nil"/>
              <w:right w:val="nil"/>
            </w:tcBorders>
          </w:tcPr>
          <w:p w14:paraId="18EAD42D"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Naam aard zakelijk recht</w:t>
            </w:r>
            <w:r w:rsidRPr="00566C52">
              <w:rPr>
                <w:color w:val="FF0000"/>
                <w:u w:val="single"/>
              </w:rPr>
              <w:fldChar w:fldCharType="end"/>
            </w:r>
          </w:p>
        </w:tc>
        <w:tc>
          <w:tcPr>
            <w:tcW w:w="4050" w:type="dxa"/>
            <w:tcBorders>
              <w:top w:val="nil"/>
              <w:left w:val="nil"/>
              <w:bottom w:val="nil"/>
              <w:right w:val="nil"/>
            </w:tcBorders>
          </w:tcPr>
          <w:p w14:paraId="03DA77B3" w14:textId="30D5C1F5"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separate"/>
            </w:r>
            <w:r w:rsidRPr="00566C52">
              <w:rPr>
                <w:rFonts w:ascii="Calibri" w:hAnsi="Calibri" w:cs="Calibri"/>
                <w:color w:val="FF0000"/>
                <w:sz w:val="22"/>
                <w:szCs w:val="22"/>
                <w:u w:val="single"/>
              </w:rPr>
              <w:t>De naa</w:t>
            </w:r>
            <w:r w:rsidR="00A576D8">
              <w:rPr>
                <w:rFonts w:ascii="Calibri" w:hAnsi="Calibri" w:cs="Calibri"/>
                <w:color w:val="FF0000"/>
                <w:sz w:val="22"/>
                <w:szCs w:val="22"/>
                <w:u w:val="single"/>
              </w:rPr>
              <w:t>m van het aard zakelijk recht</w:t>
            </w:r>
            <w:r w:rsidRPr="00566C52">
              <w:rPr>
                <w:rFonts w:ascii="Calibri" w:hAnsi="Calibri" w:cs="Calibri"/>
                <w:color w:val="FF0000"/>
                <w:sz w:val="22"/>
                <w:szCs w:val="22"/>
                <w:u w:val="single"/>
              </w:rPr>
              <w:t>.</w:t>
            </w:r>
            <w:r w:rsidRPr="00566C52">
              <w:rPr>
                <w:color w:val="FF0000"/>
                <w:u w:val="single"/>
              </w:rPr>
              <w:fldChar w:fldCharType="end"/>
            </w:r>
          </w:p>
        </w:tc>
        <w:tc>
          <w:tcPr>
            <w:tcW w:w="1170" w:type="dxa"/>
            <w:tcBorders>
              <w:top w:val="nil"/>
              <w:left w:val="nil"/>
              <w:bottom w:val="nil"/>
              <w:right w:val="nil"/>
            </w:tcBorders>
          </w:tcPr>
          <w:p w14:paraId="6F2ECE17"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Tekst</w:t>
            </w:r>
            <w:r w:rsidRPr="00566C52">
              <w:rPr>
                <w:color w:val="FF0000"/>
                <w:u w:val="single"/>
              </w:rPr>
              <w:fldChar w:fldCharType="end"/>
            </w:r>
          </w:p>
        </w:tc>
        <w:tc>
          <w:tcPr>
            <w:tcW w:w="810" w:type="dxa"/>
            <w:tcBorders>
              <w:top w:val="nil"/>
              <w:left w:val="nil"/>
              <w:bottom w:val="nil"/>
              <w:right w:val="nil"/>
            </w:tcBorders>
          </w:tcPr>
          <w:p w14:paraId="71A52DCE"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1</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64"/>
      </w:tr>
      <w:tr w:rsidR="007E3EF0" w14:paraId="5C5D49B1" w14:textId="77777777" w:rsidTr="007E3EF0">
        <w:tc>
          <w:tcPr>
            <w:tcW w:w="450" w:type="dxa"/>
            <w:tcBorders>
              <w:top w:val="nil"/>
              <w:left w:val="nil"/>
              <w:bottom w:val="nil"/>
              <w:right w:val="nil"/>
            </w:tcBorders>
          </w:tcPr>
          <w:p w14:paraId="3CB12D00" w14:textId="77777777" w:rsidR="007E3EF0" w:rsidRDefault="007E3EF0" w:rsidP="007E3EF0">
            <w:pPr>
              <w:rPr>
                <w:rFonts w:ascii="Calibri" w:hAnsi="Calibri" w:cs="Calibri"/>
                <w:sz w:val="22"/>
                <w:szCs w:val="22"/>
              </w:rPr>
            </w:pPr>
            <w:bookmarkStart w:id="465" w:name="BKM_EEBC4258_91B6_403a_8F3E_ECA26E11035E"/>
          </w:p>
        </w:tc>
        <w:tc>
          <w:tcPr>
            <w:tcW w:w="2880" w:type="dxa"/>
            <w:gridSpan w:val="2"/>
            <w:tcBorders>
              <w:top w:val="nil"/>
              <w:left w:val="nil"/>
              <w:bottom w:val="nil"/>
              <w:right w:val="nil"/>
            </w:tcBorders>
          </w:tcPr>
          <w:p w14:paraId="741839A8"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Begindatum geldigheid aard zakelijk recht</w:t>
            </w:r>
            <w:r w:rsidRPr="00566C52">
              <w:rPr>
                <w:color w:val="FF0000"/>
                <w:u w:val="single"/>
              </w:rPr>
              <w:fldChar w:fldCharType="end"/>
            </w:r>
          </w:p>
        </w:tc>
        <w:tc>
          <w:tcPr>
            <w:tcW w:w="4050" w:type="dxa"/>
            <w:tcBorders>
              <w:top w:val="nil"/>
              <w:left w:val="nil"/>
              <w:bottom w:val="nil"/>
              <w:right w:val="nil"/>
            </w:tcBorders>
          </w:tcPr>
          <w:p w14:paraId="6068C802"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end"/>
            </w:r>
            <w:r w:rsidRPr="00566C52">
              <w:rPr>
                <w:rFonts w:ascii="Calibri" w:hAnsi="Calibri" w:cs="Calibri"/>
                <w:color w:val="FF0000"/>
                <w:sz w:val="22"/>
                <w:szCs w:val="22"/>
                <w:u w:val="single"/>
              </w:rPr>
              <w:t>De datum waarop het aard zakelijk recht  is ontstaan.</w:t>
            </w:r>
          </w:p>
        </w:tc>
        <w:tc>
          <w:tcPr>
            <w:tcW w:w="1170" w:type="dxa"/>
            <w:tcBorders>
              <w:top w:val="nil"/>
              <w:left w:val="nil"/>
              <w:bottom w:val="nil"/>
              <w:right w:val="nil"/>
            </w:tcBorders>
          </w:tcPr>
          <w:p w14:paraId="2ECDD6CF"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DatumMogelijkOnvolledig</w:t>
            </w:r>
            <w:r w:rsidRPr="00566C52">
              <w:rPr>
                <w:color w:val="FF0000"/>
                <w:u w:val="single"/>
              </w:rPr>
              <w:fldChar w:fldCharType="end"/>
            </w:r>
          </w:p>
        </w:tc>
        <w:tc>
          <w:tcPr>
            <w:tcW w:w="810" w:type="dxa"/>
            <w:tcBorders>
              <w:top w:val="nil"/>
              <w:left w:val="nil"/>
              <w:bottom w:val="nil"/>
              <w:right w:val="nil"/>
            </w:tcBorders>
          </w:tcPr>
          <w:p w14:paraId="29B69420"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1</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65"/>
      </w:tr>
      <w:tr w:rsidR="007E3EF0" w14:paraId="1988BFD0" w14:textId="77777777" w:rsidTr="007E3EF0">
        <w:tc>
          <w:tcPr>
            <w:tcW w:w="450" w:type="dxa"/>
            <w:tcBorders>
              <w:top w:val="nil"/>
              <w:left w:val="nil"/>
              <w:bottom w:val="nil"/>
              <w:right w:val="nil"/>
            </w:tcBorders>
          </w:tcPr>
          <w:p w14:paraId="01E102BE" w14:textId="77777777" w:rsidR="007E3EF0" w:rsidRDefault="007E3EF0" w:rsidP="007E3EF0">
            <w:pPr>
              <w:rPr>
                <w:rFonts w:ascii="Calibri" w:hAnsi="Calibri" w:cs="Calibri"/>
                <w:sz w:val="22"/>
                <w:szCs w:val="22"/>
              </w:rPr>
            </w:pPr>
            <w:bookmarkStart w:id="466" w:name="BKM_D525C108_F763_44f3_842C_39BA3CCB54CE"/>
          </w:p>
        </w:tc>
        <w:tc>
          <w:tcPr>
            <w:tcW w:w="2880" w:type="dxa"/>
            <w:gridSpan w:val="2"/>
            <w:tcBorders>
              <w:top w:val="nil"/>
              <w:left w:val="nil"/>
              <w:bottom w:val="nil"/>
              <w:right w:val="nil"/>
            </w:tcBorders>
          </w:tcPr>
          <w:p w14:paraId="3032D4AB"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Einddatum geldigheid aard zakelijk recht</w:t>
            </w:r>
            <w:r w:rsidRPr="00566C52">
              <w:rPr>
                <w:color w:val="FF0000"/>
                <w:u w:val="single"/>
              </w:rPr>
              <w:fldChar w:fldCharType="end"/>
            </w:r>
          </w:p>
        </w:tc>
        <w:tc>
          <w:tcPr>
            <w:tcW w:w="4050" w:type="dxa"/>
            <w:tcBorders>
              <w:top w:val="nil"/>
              <w:left w:val="nil"/>
              <w:bottom w:val="nil"/>
              <w:right w:val="nil"/>
            </w:tcBorders>
          </w:tcPr>
          <w:p w14:paraId="29156CF5"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separate"/>
            </w:r>
            <w:r w:rsidRPr="00566C52">
              <w:rPr>
                <w:rFonts w:ascii="Calibri" w:hAnsi="Calibri" w:cs="Calibri"/>
                <w:color w:val="FF0000"/>
                <w:sz w:val="22"/>
                <w:szCs w:val="22"/>
                <w:u w:val="single"/>
              </w:rPr>
              <w:t>De datum waarop het aard zakelijk recht is opgeheven.</w:t>
            </w:r>
            <w:r w:rsidRPr="00566C52">
              <w:rPr>
                <w:color w:val="FF0000"/>
                <w:u w:val="single"/>
              </w:rPr>
              <w:fldChar w:fldCharType="end"/>
            </w:r>
          </w:p>
        </w:tc>
        <w:tc>
          <w:tcPr>
            <w:tcW w:w="1170" w:type="dxa"/>
            <w:tcBorders>
              <w:top w:val="nil"/>
              <w:left w:val="nil"/>
              <w:bottom w:val="nil"/>
              <w:right w:val="nil"/>
            </w:tcBorders>
          </w:tcPr>
          <w:p w14:paraId="3601AC66"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DatumMogelijkOnvolledig</w:t>
            </w:r>
            <w:r w:rsidRPr="00566C52">
              <w:rPr>
                <w:color w:val="FF0000"/>
                <w:u w:val="single"/>
              </w:rPr>
              <w:fldChar w:fldCharType="end"/>
            </w:r>
          </w:p>
        </w:tc>
        <w:tc>
          <w:tcPr>
            <w:tcW w:w="810" w:type="dxa"/>
            <w:tcBorders>
              <w:top w:val="nil"/>
              <w:left w:val="nil"/>
              <w:bottom w:val="nil"/>
              <w:right w:val="nil"/>
            </w:tcBorders>
          </w:tcPr>
          <w:p w14:paraId="793FA423"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0</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66"/>
      </w:tr>
      <w:tr w:rsidR="007E3EF0" w14:paraId="022B2C45" w14:textId="77777777" w:rsidTr="007E3EF0">
        <w:tc>
          <w:tcPr>
            <w:tcW w:w="9360" w:type="dxa"/>
            <w:gridSpan w:val="6"/>
            <w:tcBorders>
              <w:top w:val="nil"/>
              <w:left w:val="nil"/>
              <w:bottom w:val="nil"/>
              <w:right w:val="nil"/>
            </w:tcBorders>
          </w:tcPr>
          <w:p w14:paraId="2E335406"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64C93E6C" w14:textId="77777777" w:rsidTr="007E3EF0">
        <w:trPr>
          <w:trHeight w:val="158"/>
        </w:trPr>
        <w:tc>
          <w:tcPr>
            <w:tcW w:w="450" w:type="dxa"/>
            <w:tcBorders>
              <w:top w:val="nil"/>
              <w:left w:val="nil"/>
              <w:bottom w:val="nil"/>
              <w:right w:val="nil"/>
            </w:tcBorders>
          </w:tcPr>
          <w:p w14:paraId="4D4E0E7C"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468E8676" w14:textId="77777777" w:rsidR="007E3EF0" w:rsidRPr="00566C52" w:rsidRDefault="007E3EF0" w:rsidP="007E3EF0">
            <w:pPr>
              <w:rPr>
                <w:rFonts w:ascii="Calibri" w:hAnsi="Calibri" w:cs="Calibri"/>
                <w:sz w:val="22"/>
                <w:szCs w:val="22"/>
                <w:u w:val="single"/>
              </w:rPr>
            </w:pPr>
            <w:r w:rsidRPr="00566C52">
              <w:rPr>
                <w:rFonts w:ascii="Calibri" w:hAnsi="Calibri" w:cs="Calibri"/>
                <w:color w:val="FF0000"/>
                <w:sz w:val="22"/>
                <w:szCs w:val="22"/>
                <w:u w:val="single"/>
              </w:rPr>
              <w:t>zie http://www.kadaster.nl/schemas/waardelijsten/AardZakelijkRecht</w:t>
            </w:r>
          </w:p>
        </w:tc>
      </w:tr>
    </w:tbl>
    <w:p w14:paraId="2D6FE1D2" w14:textId="77777777" w:rsidR="00566C52" w:rsidRDefault="00566C52" w:rsidP="00566C52">
      <w:pPr>
        <w:pStyle w:val="Kop2"/>
        <w:numPr>
          <w:ilvl w:val="0"/>
          <w:numId w:val="0"/>
        </w:numPr>
        <w:ind w:left="851"/>
        <w:rPr>
          <w:color w:val="auto"/>
          <w:sz w:val="20"/>
          <w:szCs w:val="20"/>
        </w:rPr>
      </w:pPr>
      <w:bookmarkStart w:id="467" w:name="BKM_1453EF69_1E5E_49ae_8510_A68652374710"/>
      <w:bookmarkEnd w:id="467"/>
    </w:p>
    <w:p w14:paraId="305838AD" w14:textId="77777777" w:rsidR="00566C52" w:rsidRDefault="00566C52" w:rsidP="00566C52">
      <w:pPr>
        <w:rPr>
          <w:rFonts w:eastAsia="Calibri"/>
          <w:lang w:eastAsia="en-US"/>
        </w:rPr>
      </w:pPr>
      <w:r>
        <w:br w:type="page"/>
      </w:r>
    </w:p>
    <w:p w14:paraId="176CA21C" w14:textId="3836FB6C" w:rsidR="007E3EF0" w:rsidRPr="00566C52" w:rsidRDefault="007E3EF0" w:rsidP="007E3EF0">
      <w:pPr>
        <w:pStyle w:val="Kop2"/>
        <w:rPr>
          <w:color w:val="FF0000"/>
          <w:u w:val="single"/>
        </w:rPr>
      </w:pPr>
      <w:r>
        <w:rPr>
          <w:color w:val="auto"/>
          <w:sz w:val="20"/>
          <w:szCs w:val="20"/>
        </w:rPr>
        <w:lastRenderedPageBreak/>
        <w:fldChar w:fldCharType="begin" w:fldLock="1"/>
      </w:r>
      <w:r>
        <w:rPr>
          <w:color w:val="auto"/>
          <w:sz w:val="20"/>
          <w:szCs w:val="20"/>
        </w:rPr>
        <w:instrText xml:space="preserve">MERGEFIELD </w:instrText>
      </w:r>
      <w:r>
        <w:instrText>Element.Stereotype</w:instrText>
      </w:r>
      <w:r>
        <w:rPr>
          <w:color w:val="auto"/>
          <w:sz w:val="20"/>
          <w:szCs w:val="20"/>
        </w:rPr>
        <w:fldChar w:fldCharType="separate"/>
      </w:r>
      <w:r>
        <w:t>«Referentielijst»</w:t>
      </w:r>
      <w:r>
        <w:rPr>
          <w:color w:val="auto"/>
          <w:sz w:val="20"/>
          <w:szCs w:val="20"/>
        </w:rPr>
        <w:fldChar w:fldCharType="end"/>
      </w:r>
      <w:r>
        <w:t xml:space="preserve"> </w:t>
      </w:r>
      <w:r w:rsidRPr="00566C52">
        <w:rPr>
          <w:color w:val="FF0000"/>
          <w:u w:val="single"/>
        </w:rPr>
        <w:fldChar w:fldCharType="begin" w:fldLock="1"/>
      </w:r>
      <w:r w:rsidRPr="00566C52">
        <w:rPr>
          <w:color w:val="FF0000"/>
          <w:u w:val="single"/>
        </w:rPr>
        <w:instrText>MERGEFIELD Element.Name</w:instrText>
      </w:r>
      <w:r w:rsidRPr="00566C52">
        <w:rPr>
          <w:color w:val="FF0000"/>
          <w:u w:val="single"/>
        </w:rPr>
        <w:fldChar w:fldCharType="separate"/>
      </w:r>
      <w:r w:rsidRPr="00566C52">
        <w:rPr>
          <w:color w:val="FF0000"/>
          <w:u w:val="single"/>
        </w:rPr>
        <w:t>AARD FILIATIE</w:t>
      </w:r>
      <w:r w:rsidRPr="00566C52">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3173727A" w14:textId="77777777" w:rsidTr="007E3EF0">
        <w:trPr>
          <w:trHeight w:val="218"/>
        </w:trPr>
        <w:tc>
          <w:tcPr>
            <w:tcW w:w="2430" w:type="dxa"/>
            <w:gridSpan w:val="2"/>
            <w:tcBorders>
              <w:top w:val="nil"/>
              <w:left w:val="nil"/>
              <w:bottom w:val="nil"/>
              <w:right w:val="nil"/>
            </w:tcBorders>
          </w:tcPr>
          <w:p w14:paraId="3D93BCBA"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67BBFA05"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Element.Name</w:instrText>
            </w:r>
            <w:r w:rsidRPr="00566C52">
              <w:rPr>
                <w:color w:val="FF0000"/>
                <w:u w:val="single"/>
              </w:rPr>
              <w:fldChar w:fldCharType="separate"/>
            </w:r>
            <w:r w:rsidRPr="00566C52">
              <w:rPr>
                <w:rFonts w:ascii="Calibri" w:hAnsi="Calibri" w:cs="Calibri"/>
                <w:color w:val="FF0000"/>
                <w:sz w:val="22"/>
                <w:szCs w:val="22"/>
                <w:u w:val="single"/>
              </w:rPr>
              <w:t>AARD FILIATIE</w:t>
            </w:r>
            <w:r w:rsidRPr="00566C52">
              <w:rPr>
                <w:color w:val="FF0000"/>
                <w:u w:val="single"/>
              </w:rPr>
              <w:fldChar w:fldCharType="end"/>
            </w:r>
          </w:p>
        </w:tc>
      </w:tr>
      <w:tr w:rsidR="007E3EF0" w14:paraId="41221855" w14:textId="77777777" w:rsidTr="007E3EF0">
        <w:trPr>
          <w:trHeight w:hRule="exact" w:val="128"/>
        </w:trPr>
        <w:tc>
          <w:tcPr>
            <w:tcW w:w="2430" w:type="dxa"/>
            <w:gridSpan w:val="2"/>
            <w:tcBorders>
              <w:top w:val="nil"/>
              <w:left w:val="nil"/>
              <w:bottom w:val="nil"/>
              <w:right w:val="nil"/>
            </w:tcBorders>
          </w:tcPr>
          <w:p w14:paraId="34FB71EF"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D4EBFD5" w14:textId="77777777" w:rsidR="007E3EF0" w:rsidRPr="00566C52" w:rsidRDefault="007E3EF0" w:rsidP="007E3EF0">
            <w:pPr>
              <w:rPr>
                <w:rFonts w:ascii="Calibri" w:hAnsi="Calibri" w:cs="Calibri"/>
                <w:color w:val="FF0000"/>
                <w:sz w:val="22"/>
                <w:szCs w:val="22"/>
                <w:u w:val="single"/>
              </w:rPr>
            </w:pPr>
          </w:p>
        </w:tc>
      </w:tr>
      <w:tr w:rsidR="007E3EF0" w14:paraId="563959B5" w14:textId="77777777" w:rsidTr="007E3EF0">
        <w:tc>
          <w:tcPr>
            <w:tcW w:w="2430" w:type="dxa"/>
            <w:gridSpan w:val="2"/>
            <w:tcBorders>
              <w:top w:val="nil"/>
              <w:left w:val="nil"/>
              <w:bottom w:val="nil"/>
              <w:right w:val="nil"/>
            </w:tcBorders>
          </w:tcPr>
          <w:p w14:paraId="540C596F"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78CFC805"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Element.Alias</w:instrText>
            </w:r>
            <w:r w:rsidRPr="00566C52">
              <w:rPr>
                <w:color w:val="FF0000"/>
                <w:u w:val="single"/>
              </w:rPr>
              <w:fldChar w:fldCharType="separate"/>
            </w:r>
            <w:r w:rsidRPr="00566C52">
              <w:rPr>
                <w:rFonts w:ascii="Calibri" w:hAnsi="Calibri" w:cs="Calibri"/>
                <w:color w:val="FF0000"/>
                <w:sz w:val="22"/>
                <w:szCs w:val="22"/>
                <w:u w:val="single"/>
              </w:rPr>
              <w:t>AAF</w:t>
            </w:r>
            <w:r w:rsidRPr="00566C52">
              <w:rPr>
                <w:color w:val="FF0000"/>
                <w:u w:val="single"/>
              </w:rPr>
              <w:fldChar w:fldCharType="end"/>
            </w:r>
          </w:p>
        </w:tc>
      </w:tr>
      <w:tr w:rsidR="007E3EF0" w14:paraId="60BF551E" w14:textId="77777777" w:rsidTr="007E3EF0">
        <w:trPr>
          <w:trHeight w:hRule="exact" w:val="128"/>
        </w:trPr>
        <w:tc>
          <w:tcPr>
            <w:tcW w:w="2430" w:type="dxa"/>
            <w:gridSpan w:val="2"/>
            <w:tcBorders>
              <w:top w:val="nil"/>
              <w:left w:val="nil"/>
              <w:bottom w:val="nil"/>
              <w:right w:val="nil"/>
            </w:tcBorders>
          </w:tcPr>
          <w:p w14:paraId="71335230"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8E4E8AF" w14:textId="77777777" w:rsidR="007E3EF0" w:rsidRPr="00566C52" w:rsidRDefault="007E3EF0" w:rsidP="007E3EF0">
            <w:pPr>
              <w:rPr>
                <w:rFonts w:ascii="Calibri" w:hAnsi="Calibri" w:cs="Calibri"/>
                <w:color w:val="FF0000"/>
                <w:sz w:val="22"/>
                <w:szCs w:val="22"/>
                <w:u w:val="single"/>
              </w:rPr>
            </w:pPr>
          </w:p>
        </w:tc>
      </w:tr>
      <w:tr w:rsidR="007E3EF0" w14:paraId="74A883A3" w14:textId="77777777" w:rsidTr="007E3EF0">
        <w:tc>
          <w:tcPr>
            <w:tcW w:w="2430" w:type="dxa"/>
            <w:gridSpan w:val="2"/>
            <w:tcBorders>
              <w:top w:val="nil"/>
              <w:left w:val="nil"/>
              <w:bottom w:val="nil"/>
              <w:right w:val="nil"/>
            </w:tcBorders>
          </w:tcPr>
          <w:p w14:paraId="27314E0B"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298BD649"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BRK</w:t>
            </w:r>
          </w:p>
        </w:tc>
      </w:tr>
      <w:tr w:rsidR="007E3EF0" w14:paraId="2C0EE892" w14:textId="77777777" w:rsidTr="007E3EF0">
        <w:trPr>
          <w:trHeight w:hRule="exact" w:val="128"/>
        </w:trPr>
        <w:tc>
          <w:tcPr>
            <w:tcW w:w="2430" w:type="dxa"/>
            <w:gridSpan w:val="2"/>
            <w:tcBorders>
              <w:top w:val="nil"/>
              <w:left w:val="nil"/>
              <w:bottom w:val="nil"/>
              <w:right w:val="nil"/>
            </w:tcBorders>
          </w:tcPr>
          <w:p w14:paraId="7FCEEB3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0237A12" w14:textId="77777777" w:rsidR="007E3EF0" w:rsidRPr="00566C52" w:rsidRDefault="007E3EF0" w:rsidP="007E3EF0">
            <w:pPr>
              <w:rPr>
                <w:rFonts w:ascii="Calibri" w:hAnsi="Calibri" w:cs="Calibri"/>
                <w:color w:val="FF0000"/>
                <w:sz w:val="22"/>
                <w:szCs w:val="22"/>
                <w:u w:val="single"/>
              </w:rPr>
            </w:pPr>
          </w:p>
        </w:tc>
      </w:tr>
      <w:tr w:rsidR="007E3EF0" w14:paraId="66B0F712" w14:textId="77777777" w:rsidTr="007E3EF0">
        <w:trPr>
          <w:trHeight w:val="230"/>
        </w:trPr>
        <w:tc>
          <w:tcPr>
            <w:tcW w:w="2430" w:type="dxa"/>
            <w:gridSpan w:val="2"/>
            <w:tcBorders>
              <w:top w:val="nil"/>
              <w:left w:val="nil"/>
              <w:bottom w:val="nil"/>
              <w:right w:val="nil"/>
            </w:tcBorders>
          </w:tcPr>
          <w:p w14:paraId="52FCEF52"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4C76052A"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Element.Notes</w:instrText>
            </w:r>
            <w:r w:rsidRPr="00566C52">
              <w:rPr>
                <w:color w:val="FF0000"/>
                <w:u w:val="single"/>
              </w:rPr>
              <w:fldChar w:fldCharType="separate"/>
            </w:r>
            <w:r w:rsidRPr="00566C52">
              <w:rPr>
                <w:rFonts w:ascii="Calibri" w:hAnsi="Calibri" w:cs="Calibri"/>
                <w:color w:val="FF0000"/>
                <w:sz w:val="22"/>
                <w:szCs w:val="22"/>
                <w:u w:val="single"/>
              </w:rPr>
              <w:t>Een opsomming van redenen waarom kadastrale onroerende zaken aan elkaar gerelateerd kunnen zijn</w:t>
            </w:r>
            <w:r w:rsidRPr="00566C52">
              <w:rPr>
                <w:color w:val="FF0000"/>
                <w:u w:val="single"/>
              </w:rPr>
              <w:fldChar w:fldCharType="end"/>
            </w:r>
          </w:p>
        </w:tc>
      </w:tr>
      <w:tr w:rsidR="007E3EF0" w14:paraId="4560A4B9" w14:textId="77777777" w:rsidTr="007E3EF0">
        <w:trPr>
          <w:trHeight w:hRule="exact" w:val="128"/>
        </w:trPr>
        <w:tc>
          <w:tcPr>
            <w:tcW w:w="2430" w:type="dxa"/>
            <w:gridSpan w:val="2"/>
            <w:tcBorders>
              <w:top w:val="nil"/>
              <w:left w:val="nil"/>
              <w:bottom w:val="nil"/>
              <w:right w:val="nil"/>
            </w:tcBorders>
          </w:tcPr>
          <w:p w14:paraId="2E034D13"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FB09C15" w14:textId="77777777" w:rsidR="007E3EF0" w:rsidRPr="00566C52" w:rsidRDefault="007E3EF0" w:rsidP="007E3EF0">
            <w:pPr>
              <w:rPr>
                <w:rFonts w:ascii="Calibri" w:hAnsi="Calibri" w:cs="Calibri"/>
                <w:color w:val="FF0000"/>
                <w:sz w:val="22"/>
                <w:szCs w:val="22"/>
                <w:u w:val="single"/>
              </w:rPr>
            </w:pPr>
          </w:p>
        </w:tc>
      </w:tr>
      <w:tr w:rsidR="007E3EF0" w14:paraId="021A22B3" w14:textId="77777777" w:rsidTr="007E3EF0">
        <w:tc>
          <w:tcPr>
            <w:tcW w:w="2430" w:type="dxa"/>
            <w:gridSpan w:val="2"/>
            <w:tcBorders>
              <w:top w:val="nil"/>
              <w:left w:val="nil"/>
              <w:bottom w:val="nil"/>
              <w:right w:val="nil"/>
            </w:tcBorders>
          </w:tcPr>
          <w:p w14:paraId="279C37E8"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2F198BEF"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KING</w:t>
            </w:r>
          </w:p>
        </w:tc>
      </w:tr>
      <w:tr w:rsidR="007E3EF0" w14:paraId="6DA1D010" w14:textId="77777777" w:rsidTr="007E3EF0">
        <w:trPr>
          <w:trHeight w:hRule="exact" w:val="128"/>
        </w:trPr>
        <w:tc>
          <w:tcPr>
            <w:tcW w:w="2430" w:type="dxa"/>
            <w:gridSpan w:val="2"/>
            <w:tcBorders>
              <w:top w:val="nil"/>
              <w:left w:val="nil"/>
              <w:bottom w:val="nil"/>
              <w:right w:val="nil"/>
            </w:tcBorders>
          </w:tcPr>
          <w:p w14:paraId="3FB1DC7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5634D86" w14:textId="77777777" w:rsidR="007E3EF0" w:rsidRPr="00566C52" w:rsidRDefault="007E3EF0" w:rsidP="007E3EF0">
            <w:pPr>
              <w:rPr>
                <w:rFonts w:ascii="Calibri" w:hAnsi="Calibri" w:cs="Calibri"/>
                <w:color w:val="FF0000"/>
                <w:sz w:val="22"/>
                <w:szCs w:val="22"/>
                <w:u w:val="single"/>
              </w:rPr>
            </w:pPr>
          </w:p>
        </w:tc>
      </w:tr>
      <w:tr w:rsidR="007E3EF0" w14:paraId="7D8A79AD" w14:textId="77777777" w:rsidTr="007E3EF0">
        <w:trPr>
          <w:trHeight w:val="230"/>
        </w:trPr>
        <w:tc>
          <w:tcPr>
            <w:tcW w:w="2430" w:type="dxa"/>
            <w:gridSpan w:val="2"/>
            <w:tcBorders>
              <w:top w:val="nil"/>
              <w:left w:val="nil"/>
              <w:bottom w:val="nil"/>
              <w:right w:val="nil"/>
            </w:tcBorders>
          </w:tcPr>
          <w:p w14:paraId="73B7F377"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73040D98"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10 maart 2015</w:t>
            </w:r>
          </w:p>
        </w:tc>
      </w:tr>
      <w:tr w:rsidR="007E3EF0" w14:paraId="2CAF3539" w14:textId="77777777" w:rsidTr="007E3EF0">
        <w:trPr>
          <w:trHeight w:hRule="exact" w:val="128"/>
        </w:trPr>
        <w:tc>
          <w:tcPr>
            <w:tcW w:w="2430" w:type="dxa"/>
            <w:gridSpan w:val="2"/>
            <w:tcBorders>
              <w:top w:val="nil"/>
              <w:left w:val="nil"/>
              <w:bottom w:val="nil"/>
              <w:right w:val="nil"/>
            </w:tcBorders>
          </w:tcPr>
          <w:p w14:paraId="446ACC9F"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038C375" w14:textId="77777777" w:rsidR="007E3EF0" w:rsidRPr="00566C52" w:rsidRDefault="007E3EF0" w:rsidP="007E3EF0">
            <w:pPr>
              <w:rPr>
                <w:rFonts w:ascii="Calibri" w:hAnsi="Calibri" w:cs="Calibri"/>
                <w:color w:val="FF0000"/>
                <w:sz w:val="22"/>
                <w:szCs w:val="22"/>
                <w:u w:val="single"/>
              </w:rPr>
            </w:pPr>
          </w:p>
        </w:tc>
      </w:tr>
      <w:tr w:rsidR="007E3EF0" w14:paraId="4888DF2B" w14:textId="77777777" w:rsidTr="007E3EF0">
        <w:trPr>
          <w:trHeight w:val="215"/>
        </w:trPr>
        <w:tc>
          <w:tcPr>
            <w:tcW w:w="2430" w:type="dxa"/>
            <w:gridSpan w:val="2"/>
            <w:tcBorders>
              <w:top w:val="nil"/>
              <w:left w:val="nil"/>
              <w:bottom w:val="nil"/>
              <w:right w:val="nil"/>
            </w:tcBorders>
          </w:tcPr>
          <w:p w14:paraId="58999DC1"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1845CAFC" w14:textId="77777777" w:rsidR="007E3EF0" w:rsidRPr="00566C52" w:rsidRDefault="007E3EF0" w:rsidP="007E3EF0">
            <w:pPr>
              <w:rPr>
                <w:rFonts w:ascii="Calibri" w:hAnsi="Calibri" w:cs="Calibri"/>
                <w:color w:val="FF0000"/>
                <w:sz w:val="22"/>
                <w:szCs w:val="22"/>
                <w:u w:val="single"/>
              </w:rPr>
            </w:pPr>
            <w:r w:rsidRPr="00566C52">
              <w:rPr>
                <w:rFonts w:ascii="Calibri" w:hAnsi="Calibri" w:cs="Calibri"/>
                <w:color w:val="FF0000"/>
                <w:sz w:val="22"/>
                <w:szCs w:val="22"/>
                <w:u w:val="single"/>
              </w:rPr>
              <w:t>Code aard filiatie</w:t>
            </w:r>
          </w:p>
        </w:tc>
      </w:tr>
      <w:tr w:rsidR="007E3EF0" w14:paraId="60C9D958" w14:textId="77777777" w:rsidTr="007E3EF0">
        <w:trPr>
          <w:trHeight w:hRule="exact" w:val="128"/>
        </w:trPr>
        <w:tc>
          <w:tcPr>
            <w:tcW w:w="2430" w:type="dxa"/>
            <w:gridSpan w:val="2"/>
            <w:tcBorders>
              <w:top w:val="nil"/>
              <w:left w:val="nil"/>
              <w:bottom w:val="nil"/>
              <w:right w:val="nil"/>
            </w:tcBorders>
          </w:tcPr>
          <w:p w14:paraId="45E6423F"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D884B9F" w14:textId="77777777" w:rsidR="007E3EF0" w:rsidRPr="00566C52" w:rsidRDefault="007E3EF0" w:rsidP="007E3EF0">
            <w:pPr>
              <w:rPr>
                <w:rFonts w:ascii="Calibri" w:hAnsi="Calibri" w:cs="Calibri"/>
                <w:b/>
                <w:bCs/>
                <w:color w:val="FF0000"/>
                <w:sz w:val="22"/>
                <w:szCs w:val="22"/>
                <w:u w:val="single"/>
              </w:rPr>
            </w:pPr>
          </w:p>
        </w:tc>
      </w:tr>
      <w:tr w:rsidR="007E3EF0" w14:paraId="6648A67F" w14:textId="77777777" w:rsidTr="007E3EF0">
        <w:trPr>
          <w:trHeight w:val="215"/>
        </w:trPr>
        <w:tc>
          <w:tcPr>
            <w:tcW w:w="2430" w:type="dxa"/>
            <w:gridSpan w:val="2"/>
            <w:tcBorders>
              <w:top w:val="nil"/>
              <w:left w:val="nil"/>
              <w:bottom w:val="nil"/>
              <w:right w:val="nil"/>
            </w:tcBorders>
          </w:tcPr>
          <w:p w14:paraId="3AA3E2DB"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3C42B5E3" w14:textId="77777777" w:rsidR="007E3EF0" w:rsidRDefault="007E3EF0" w:rsidP="007E3EF0">
            <w:pPr>
              <w:rPr>
                <w:rFonts w:ascii="Calibri" w:hAnsi="Calibri" w:cs="Calibri"/>
                <w:b/>
                <w:bCs/>
                <w:sz w:val="22"/>
                <w:szCs w:val="22"/>
              </w:rPr>
            </w:pPr>
          </w:p>
        </w:tc>
      </w:tr>
      <w:tr w:rsidR="007E3EF0" w14:paraId="71EF296B" w14:textId="77777777" w:rsidTr="007E3EF0">
        <w:trPr>
          <w:trHeight w:val="233"/>
        </w:trPr>
        <w:tc>
          <w:tcPr>
            <w:tcW w:w="450" w:type="dxa"/>
            <w:tcBorders>
              <w:top w:val="nil"/>
              <w:left w:val="nil"/>
              <w:bottom w:val="nil"/>
              <w:right w:val="nil"/>
            </w:tcBorders>
          </w:tcPr>
          <w:p w14:paraId="0C283899" w14:textId="77777777" w:rsidR="007E3EF0" w:rsidRDefault="007E3EF0" w:rsidP="007E3EF0">
            <w:pPr>
              <w:rPr>
                <w:rFonts w:ascii="Calibri" w:hAnsi="Calibri" w:cs="Calibri"/>
                <w:sz w:val="22"/>
                <w:szCs w:val="22"/>
              </w:rPr>
            </w:pPr>
            <w:bookmarkStart w:id="468" w:name="BKM_3108DE7F_3999_4087_AD75_7E003D059346"/>
          </w:p>
        </w:tc>
        <w:tc>
          <w:tcPr>
            <w:tcW w:w="2880" w:type="dxa"/>
            <w:gridSpan w:val="2"/>
            <w:tcBorders>
              <w:top w:val="nil"/>
              <w:left w:val="nil"/>
              <w:bottom w:val="nil"/>
              <w:right w:val="nil"/>
            </w:tcBorders>
          </w:tcPr>
          <w:p w14:paraId="7E0FEC9E"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43F55B97"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36C782CD"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1EF1CF3C"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3DA805B1"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6063EC6C" w14:textId="77777777" w:rsidTr="007E3EF0">
        <w:tc>
          <w:tcPr>
            <w:tcW w:w="450" w:type="dxa"/>
            <w:tcBorders>
              <w:top w:val="nil"/>
              <w:left w:val="nil"/>
              <w:bottom w:val="nil"/>
              <w:right w:val="nil"/>
            </w:tcBorders>
          </w:tcPr>
          <w:p w14:paraId="7F14F111"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61711B79"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Code aard filiatie</w:t>
            </w:r>
            <w:r w:rsidRPr="00566C52">
              <w:rPr>
                <w:color w:val="FF0000"/>
                <w:u w:val="single"/>
              </w:rPr>
              <w:fldChar w:fldCharType="end"/>
            </w:r>
          </w:p>
        </w:tc>
        <w:tc>
          <w:tcPr>
            <w:tcW w:w="4050" w:type="dxa"/>
            <w:tcBorders>
              <w:top w:val="nil"/>
              <w:left w:val="nil"/>
              <w:bottom w:val="nil"/>
              <w:right w:val="nil"/>
            </w:tcBorders>
          </w:tcPr>
          <w:p w14:paraId="4B37EC5D" w14:textId="15386B65"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separate"/>
            </w:r>
            <w:r w:rsidRPr="00566C52">
              <w:rPr>
                <w:rFonts w:ascii="Calibri" w:hAnsi="Calibri" w:cs="Calibri"/>
                <w:color w:val="FF0000"/>
                <w:sz w:val="22"/>
                <w:szCs w:val="22"/>
                <w:u w:val="single"/>
              </w:rPr>
              <w:t>De code van de aard fi</w:t>
            </w:r>
            <w:r w:rsidR="00A12404">
              <w:rPr>
                <w:rFonts w:ascii="Calibri" w:hAnsi="Calibri" w:cs="Calibri"/>
                <w:color w:val="FF0000"/>
                <w:sz w:val="22"/>
                <w:szCs w:val="22"/>
                <w:u w:val="single"/>
              </w:rPr>
              <w:t>liatie</w:t>
            </w:r>
            <w:r w:rsidRPr="00566C52">
              <w:rPr>
                <w:rFonts w:ascii="Calibri" w:hAnsi="Calibri" w:cs="Calibri"/>
                <w:color w:val="FF0000"/>
                <w:sz w:val="22"/>
                <w:szCs w:val="22"/>
                <w:u w:val="single"/>
              </w:rPr>
              <w:t>.</w:t>
            </w:r>
            <w:r w:rsidRPr="00566C52">
              <w:rPr>
                <w:color w:val="FF0000"/>
                <w:u w:val="single"/>
              </w:rPr>
              <w:fldChar w:fldCharType="end"/>
            </w:r>
          </w:p>
        </w:tc>
        <w:tc>
          <w:tcPr>
            <w:tcW w:w="1170" w:type="dxa"/>
            <w:tcBorders>
              <w:top w:val="nil"/>
              <w:left w:val="nil"/>
              <w:bottom w:val="nil"/>
              <w:right w:val="nil"/>
            </w:tcBorders>
          </w:tcPr>
          <w:p w14:paraId="3B738BD8"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AN2</w:t>
            </w:r>
            <w:r w:rsidRPr="00566C52">
              <w:rPr>
                <w:color w:val="FF0000"/>
                <w:u w:val="single"/>
              </w:rPr>
              <w:fldChar w:fldCharType="end"/>
            </w:r>
          </w:p>
        </w:tc>
        <w:tc>
          <w:tcPr>
            <w:tcW w:w="810" w:type="dxa"/>
            <w:tcBorders>
              <w:top w:val="nil"/>
              <w:left w:val="nil"/>
              <w:bottom w:val="nil"/>
              <w:right w:val="nil"/>
            </w:tcBorders>
          </w:tcPr>
          <w:p w14:paraId="5AC8B210"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1</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68"/>
      </w:tr>
      <w:tr w:rsidR="007E3EF0" w14:paraId="0BC7EFAE" w14:textId="77777777" w:rsidTr="007E3EF0">
        <w:tc>
          <w:tcPr>
            <w:tcW w:w="450" w:type="dxa"/>
            <w:tcBorders>
              <w:top w:val="nil"/>
              <w:left w:val="nil"/>
              <w:bottom w:val="nil"/>
              <w:right w:val="nil"/>
            </w:tcBorders>
          </w:tcPr>
          <w:p w14:paraId="7471D88D" w14:textId="77777777" w:rsidR="007E3EF0" w:rsidRDefault="007E3EF0" w:rsidP="007E3EF0">
            <w:pPr>
              <w:rPr>
                <w:rFonts w:ascii="Calibri" w:hAnsi="Calibri" w:cs="Calibri"/>
                <w:sz w:val="22"/>
                <w:szCs w:val="22"/>
              </w:rPr>
            </w:pPr>
            <w:bookmarkStart w:id="469" w:name="BKM_9A8EFA8A_138F_4402_9E48_3933B86FBF69"/>
          </w:p>
        </w:tc>
        <w:tc>
          <w:tcPr>
            <w:tcW w:w="2880" w:type="dxa"/>
            <w:gridSpan w:val="2"/>
            <w:tcBorders>
              <w:top w:val="nil"/>
              <w:left w:val="nil"/>
              <w:bottom w:val="nil"/>
              <w:right w:val="nil"/>
            </w:tcBorders>
          </w:tcPr>
          <w:p w14:paraId="4E8D99F3"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Naam aard filiatie</w:t>
            </w:r>
            <w:r w:rsidRPr="00566C52">
              <w:rPr>
                <w:color w:val="FF0000"/>
                <w:u w:val="single"/>
              </w:rPr>
              <w:fldChar w:fldCharType="end"/>
            </w:r>
          </w:p>
        </w:tc>
        <w:tc>
          <w:tcPr>
            <w:tcW w:w="4050" w:type="dxa"/>
            <w:tcBorders>
              <w:top w:val="nil"/>
              <w:left w:val="nil"/>
              <w:bottom w:val="nil"/>
              <w:right w:val="nil"/>
            </w:tcBorders>
          </w:tcPr>
          <w:p w14:paraId="2957DB84" w14:textId="79596CE2"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separate"/>
            </w:r>
            <w:r w:rsidRPr="00566C52">
              <w:rPr>
                <w:rFonts w:ascii="Calibri" w:hAnsi="Calibri" w:cs="Calibri"/>
                <w:color w:val="FF0000"/>
                <w:sz w:val="22"/>
                <w:szCs w:val="22"/>
                <w:u w:val="single"/>
              </w:rPr>
              <w:t>De naam van de aard filiatie.</w:t>
            </w:r>
            <w:r w:rsidRPr="00566C52">
              <w:rPr>
                <w:color w:val="FF0000"/>
                <w:u w:val="single"/>
              </w:rPr>
              <w:fldChar w:fldCharType="end"/>
            </w:r>
          </w:p>
        </w:tc>
        <w:tc>
          <w:tcPr>
            <w:tcW w:w="1170" w:type="dxa"/>
            <w:tcBorders>
              <w:top w:val="nil"/>
              <w:left w:val="nil"/>
              <w:bottom w:val="nil"/>
              <w:right w:val="nil"/>
            </w:tcBorders>
          </w:tcPr>
          <w:p w14:paraId="2A8D216F"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Tekst</w:t>
            </w:r>
            <w:r w:rsidRPr="00566C52">
              <w:rPr>
                <w:color w:val="FF0000"/>
                <w:u w:val="single"/>
              </w:rPr>
              <w:fldChar w:fldCharType="end"/>
            </w:r>
          </w:p>
        </w:tc>
        <w:tc>
          <w:tcPr>
            <w:tcW w:w="810" w:type="dxa"/>
            <w:tcBorders>
              <w:top w:val="nil"/>
              <w:left w:val="nil"/>
              <w:bottom w:val="nil"/>
              <w:right w:val="nil"/>
            </w:tcBorders>
          </w:tcPr>
          <w:p w14:paraId="034867EF"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1</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69"/>
      </w:tr>
      <w:tr w:rsidR="007E3EF0" w14:paraId="74CBA1DE" w14:textId="77777777" w:rsidTr="007E3EF0">
        <w:tc>
          <w:tcPr>
            <w:tcW w:w="450" w:type="dxa"/>
            <w:tcBorders>
              <w:top w:val="nil"/>
              <w:left w:val="nil"/>
              <w:bottom w:val="nil"/>
              <w:right w:val="nil"/>
            </w:tcBorders>
          </w:tcPr>
          <w:p w14:paraId="10428E01" w14:textId="77777777" w:rsidR="007E3EF0" w:rsidRDefault="007E3EF0" w:rsidP="007E3EF0">
            <w:pPr>
              <w:rPr>
                <w:rFonts w:ascii="Calibri" w:hAnsi="Calibri" w:cs="Calibri"/>
                <w:sz w:val="22"/>
                <w:szCs w:val="22"/>
              </w:rPr>
            </w:pPr>
            <w:bookmarkStart w:id="470" w:name="BKM_6FD3990F_7E0A_4273_B4E9_502E0DD123DC"/>
          </w:p>
        </w:tc>
        <w:tc>
          <w:tcPr>
            <w:tcW w:w="2880" w:type="dxa"/>
            <w:gridSpan w:val="2"/>
            <w:tcBorders>
              <w:top w:val="nil"/>
              <w:left w:val="nil"/>
              <w:bottom w:val="nil"/>
              <w:right w:val="nil"/>
            </w:tcBorders>
          </w:tcPr>
          <w:p w14:paraId="644E71C7"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Begindatum geldigheid aard filiatie</w:t>
            </w:r>
            <w:r w:rsidRPr="00566C52">
              <w:rPr>
                <w:color w:val="FF0000"/>
                <w:u w:val="single"/>
              </w:rPr>
              <w:fldChar w:fldCharType="end"/>
            </w:r>
          </w:p>
        </w:tc>
        <w:tc>
          <w:tcPr>
            <w:tcW w:w="4050" w:type="dxa"/>
            <w:tcBorders>
              <w:top w:val="nil"/>
              <w:left w:val="nil"/>
              <w:bottom w:val="nil"/>
              <w:right w:val="nil"/>
            </w:tcBorders>
          </w:tcPr>
          <w:p w14:paraId="306FBD71"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separate"/>
            </w:r>
            <w:r w:rsidRPr="00566C52">
              <w:rPr>
                <w:rFonts w:ascii="Calibri" w:hAnsi="Calibri" w:cs="Calibri"/>
                <w:color w:val="FF0000"/>
                <w:sz w:val="22"/>
                <w:szCs w:val="22"/>
                <w:u w:val="single"/>
              </w:rPr>
              <w:t>De datum waarop de aard filiatie is ontstaan.</w:t>
            </w:r>
            <w:r w:rsidRPr="00566C52">
              <w:rPr>
                <w:color w:val="FF0000"/>
                <w:u w:val="single"/>
              </w:rPr>
              <w:fldChar w:fldCharType="end"/>
            </w:r>
          </w:p>
        </w:tc>
        <w:tc>
          <w:tcPr>
            <w:tcW w:w="1170" w:type="dxa"/>
            <w:tcBorders>
              <w:top w:val="nil"/>
              <w:left w:val="nil"/>
              <w:bottom w:val="nil"/>
              <w:right w:val="nil"/>
            </w:tcBorders>
          </w:tcPr>
          <w:p w14:paraId="49C367A0"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DatumMogelijkOnvolledig</w:t>
            </w:r>
            <w:r w:rsidRPr="00566C52">
              <w:rPr>
                <w:color w:val="FF0000"/>
                <w:u w:val="single"/>
              </w:rPr>
              <w:fldChar w:fldCharType="end"/>
            </w:r>
          </w:p>
        </w:tc>
        <w:tc>
          <w:tcPr>
            <w:tcW w:w="810" w:type="dxa"/>
            <w:tcBorders>
              <w:top w:val="nil"/>
              <w:left w:val="nil"/>
              <w:bottom w:val="nil"/>
              <w:right w:val="nil"/>
            </w:tcBorders>
          </w:tcPr>
          <w:p w14:paraId="686B3B37"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1</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70"/>
      </w:tr>
      <w:tr w:rsidR="007E3EF0" w14:paraId="47C875AA" w14:textId="77777777" w:rsidTr="007E3EF0">
        <w:tc>
          <w:tcPr>
            <w:tcW w:w="450" w:type="dxa"/>
            <w:tcBorders>
              <w:top w:val="nil"/>
              <w:left w:val="nil"/>
              <w:bottom w:val="nil"/>
              <w:right w:val="nil"/>
            </w:tcBorders>
          </w:tcPr>
          <w:p w14:paraId="430DA946" w14:textId="77777777" w:rsidR="007E3EF0" w:rsidRDefault="007E3EF0" w:rsidP="007E3EF0">
            <w:pPr>
              <w:rPr>
                <w:rFonts w:ascii="Calibri" w:hAnsi="Calibri" w:cs="Calibri"/>
                <w:sz w:val="22"/>
                <w:szCs w:val="22"/>
              </w:rPr>
            </w:pPr>
            <w:bookmarkStart w:id="471" w:name="BKM_F7C83E95_F702_49d0_9C11_0A6A260641A9"/>
          </w:p>
        </w:tc>
        <w:tc>
          <w:tcPr>
            <w:tcW w:w="2880" w:type="dxa"/>
            <w:gridSpan w:val="2"/>
            <w:tcBorders>
              <w:top w:val="nil"/>
              <w:left w:val="nil"/>
              <w:bottom w:val="nil"/>
              <w:right w:val="nil"/>
            </w:tcBorders>
          </w:tcPr>
          <w:p w14:paraId="7E23C45C"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Att.Name</w:instrText>
            </w:r>
            <w:r w:rsidRPr="00566C52">
              <w:rPr>
                <w:color w:val="FF0000"/>
                <w:u w:val="single"/>
              </w:rPr>
              <w:fldChar w:fldCharType="separate"/>
            </w:r>
            <w:r w:rsidRPr="00566C52">
              <w:rPr>
                <w:rFonts w:ascii="Calibri" w:hAnsi="Calibri" w:cs="Calibri"/>
                <w:color w:val="FF0000"/>
                <w:sz w:val="22"/>
                <w:szCs w:val="22"/>
                <w:u w:val="single"/>
              </w:rPr>
              <w:t>Einddatum geldigheid aard filiatie</w:t>
            </w:r>
            <w:r w:rsidRPr="00566C52">
              <w:rPr>
                <w:color w:val="FF0000"/>
                <w:u w:val="single"/>
              </w:rPr>
              <w:fldChar w:fldCharType="end"/>
            </w:r>
          </w:p>
        </w:tc>
        <w:tc>
          <w:tcPr>
            <w:tcW w:w="4050" w:type="dxa"/>
            <w:tcBorders>
              <w:top w:val="nil"/>
              <w:left w:val="nil"/>
              <w:bottom w:val="nil"/>
              <w:right w:val="nil"/>
            </w:tcBorders>
          </w:tcPr>
          <w:p w14:paraId="3D30E6C6"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Att.Notes</w:instrText>
            </w:r>
            <w:r w:rsidRPr="00566C52">
              <w:rPr>
                <w:color w:val="FF0000"/>
                <w:u w:val="single"/>
              </w:rPr>
              <w:fldChar w:fldCharType="separate"/>
            </w:r>
            <w:r w:rsidRPr="00566C52">
              <w:rPr>
                <w:rFonts w:ascii="Calibri" w:hAnsi="Calibri" w:cs="Calibri"/>
                <w:color w:val="FF0000"/>
                <w:sz w:val="22"/>
                <w:szCs w:val="22"/>
                <w:u w:val="single"/>
              </w:rPr>
              <w:t>De datum waarop de aard filiatie is opgeheven.</w:t>
            </w:r>
            <w:r w:rsidRPr="00566C52">
              <w:rPr>
                <w:color w:val="FF0000"/>
                <w:u w:val="single"/>
              </w:rPr>
              <w:fldChar w:fldCharType="end"/>
            </w:r>
          </w:p>
        </w:tc>
        <w:tc>
          <w:tcPr>
            <w:tcW w:w="1170" w:type="dxa"/>
            <w:tcBorders>
              <w:top w:val="nil"/>
              <w:left w:val="nil"/>
              <w:bottom w:val="nil"/>
              <w:right w:val="nil"/>
            </w:tcBorders>
          </w:tcPr>
          <w:p w14:paraId="1811FC65"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Att.Type</w:instrText>
            </w:r>
            <w:r w:rsidRPr="00566C52">
              <w:rPr>
                <w:color w:val="FF0000"/>
                <w:u w:val="single"/>
              </w:rPr>
              <w:fldChar w:fldCharType="separate"/>
            </w:r>
            <w:r w:rsidRPr="00566C52">
              <w:rPr>
                <w:rFonts w:ascii="Calibri" w:hAnsi="Calibri" w:cs="Calibri"/>
                <w:color w:val="FF0000"/>
                <w:sz w:val="22"/>
                <w:szCs w:val="22"/>
                <w:u w:val="single"/>
              </w:rPr>
              <w:t>DatumMogelijkOnvolledig</w:t>
            </w:r>
            <w:r w:rsidRPr="00566C52">
              <w:rPr>
                <w:color w:val="FF0000"/>
                <w:u w:val="single"/>
              </w:rPr>
              <w:fldChar w:fldCharType="end"/>
            </w:r>
          </w:p>
        </w:tc>
        <w:tc>
          <w:tcPr>
            <w:tcW w:w="810" w:type="dxa"/>
            <w:tcBorders>
              <w:top w:val="nil"/>
              <w:left w:val="nil"/>
              <w:bottom w:val="nil"/>
              <w:right w:val="nil"/>
            </w:tcBorders>
          </w:tcPr>
          <w:p w14:paraId="050C6698" w14:textId="77777777" w:rsidR="007E3EF0" w:rsidRPr="00566C52" w:rsidRDefault="007E3EF0" w:rsidP="007E3EF0">
            <w:pPr>
              <w:rPr>
                <w:rFonts w:ascii="Calibri" w:hAnsi="Calibri" w:cs="Calibri"/>
                <w:color w:val="FF0000"/>
                <w:sz w:val="22"/>
                <w:szCs w:val="22"/>
                <w:u w:val="single"/>
              </w:rPr>
            </w:pPr>
            <w:r w:rsidRPr="00566C52">
              <w:rPr>
                <w:color w:val="FF0000"/>
                <w:u w:val="single"/>
              </w:rPr>
              <w:fldChar w:fldCharType="begin" w:fldLock="1"/>
            </w:r>
            <w:r w:rsidRPr="00566C52">
              <w:rPr>
                <w:color w:val="FF0000"/>
                <w:u w:val="single"/>
              </w:rPr>
              <w:instrText xml:space="preserve">MERGEFIELD </w:instrText>
            </w:r>
            <w:r w:rsidRPr="00566C52">
              <w:rPr>
                <w:rFonts w:ascii="Calibri" w:hAnsi="Calibri" w:cs="Calibri"/>
                <w:color w:val="FF0000"/>
                <w:sz w:val="22"/>
                <w:szCs w:val="22"/>
                <w:u w:val="single"/>
              </w:rPr>
              <w:instrText>Att.LowerBound</w:instrText>
            </w:r>
            <w:r w:rsidRPr="00566C52">
              <w:rPr>
                <w:color w:val="FF0000"/>
                <w:u w:val="single"/>
              </w:rPr>
              <w:fldChar w:fldCharType="separate"/>
            </w:r>
            <w:r w:rsidRPr="00566C52">
              <w:rPr>
                <w:rFonts w:ascii="Calibri" w:hAnsi="Calibri" w:cs="Calibri"/>
                <w:color w:val="FF0000"/>
                <w:sz w:val="22"/>
                <w:szCs w:val="22"/>
                <w:u w:val="single"/>
              </w:rPr>
              <w:t>0</w:t>
            </w:r>
            <w:r w:rsidRPr="00566C52">
              <w:rPr>
                <w:color w:val="FF0000"/>
                <w:u w:val="single"/>
              </w:rPr>
              <w:fldChar w:fldCharType="end"/>
            </w:r>
            <w:r w:rsidRPr="00566C52">
              <w:rPr>
                <w:rFonts w:ascii="Calibri" w:hAnsi="Calibri" w:cs="Calibri"/>
                <w:color w:val="FF0000"/>
                <w:sz w:val="22"/>
                <w:szCs w:val="22"/>
                <w:u w:val="single"/>
              </w:rPr>
              <w:t xml:space="preserve"> - </w:t>
            </w:r>
            <w:r w:rsidRPr="00566C52">
              <w:rPr>
                <w:rFonts w:ascii="Calibri" w:hAnsi="Calibri" w:cs="Calibri"/>
                <w:color w:val="FF0000"/>
                <w:sz w:val="22"/>
                <w:szCs w:val="22"/>
                <w:u w:val="single"/>
              </w:rPr>
              <w:fldChar w:fldCharType="begin" w:fldLock="1"/>
            </w:r>
            <w:r w:rsidRPr="00566C52">
              <w:rPr>
                <w:rFonts w:ascii="Calibri" w:hAnsi="Calibri" w:cs="Calibri"/>
                <w:color w:val="FF0000"/>
                <w:sz w:val="22"/>
                <w:szCs w:val="22"/>
                <w:u w:val="single"/>
              </w:rPr>
              <w:instrText>MERGEFIELD Att.UpperBound</w:instrText>
            </w:r>
            <w:r w:rsidRPr="00566C52">
              <w:rPr>
                <w:rFonts w:ascii="Calibri" w:hAnsi="Calibri" w:cs="Calibri"/>
                <w:color w:val="FF0000"/>
                <w:sz w:val="22"/>
                <w:szCs w:val="22"/>
                <w:u w:val="single"/>
              </w:rPr>
              <w:fldChar w:fldCharType="separate"/>
            </w:r>
            <w:r w:rsidRPr="00566C52">
              <w:rPr>
                <w:rFonts w:ascii="Calibri" w:hAnsi="Calibri" w:cs="Calibri"/>
                <w:color w:val="FF0000"/>
                <w:sz w:val="22"/>
                <w:szCs w:val="22"/>
                <w:u w:val="single"/>
              </w:rPr>
              <w:t>1</w:t>
            </w:r>
            <w:r w:rsidRPr="00566C52">
              <w:rPr>
                <w:rFonts w:ascii="Calibri" w:hAnsi="Calibri" w:cs="Calibri"/>
                <w:color w:val="FF0000"/>
                <w:sz w:val="22"/>
                <w:szCs w:val="22"/>
                <w:u w:val="single"/>
              </w:rPr>
              <w:fldChar w:fldCharType="end"/>
            </w:r>
          </w:p>
        </w:tc>
        <w:bookmarkEnd w:id="471"/>
      </w:tr>
      <w:tr w:rsidR="007E3EF0" w14:paraId="4C243A67" w14:textId="77777777" w:rsidTr="007E3EF0">
        <w:tc>
          <w:tcPr>
            <w:tcW w:w="9360" w:type="dxa"/>
            <w:gridSpan w:val="6"/>
            <w:tcBorders>
              <w:top w:val="nil"/>
              <w:left w:val="nil"/>
              <w:bottom w:val="nil"/>
              <w:right w:val="nil"/>
            </w:tcBorders>
          </w:tcPr>
          <w:p w14:paraId="7056C72F"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4A314173" w14:textId="77777777" w:rsidTr="007E3EF0">
        <w:trPr>
          <w:trHeight w:val="158"/>
        </w:trPr>
        <w:tc>
          <w:tcPr>
            <w:tcW w:w="450" w:type="dxa"/>
            <w:tcBorders>
              <w:top w:val="nil"/>
              <w:left w:val="nil"/>
              <w:bottom w:val="nil"/>
              <w:right w:val="nil"/>
            </w:tcBorders>
          </w:tcPr>
          <w:p w14:paraId="24E163A7"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75B8B629" w14:textId="77777777" w:rsidR="007E3EF0" w:rsidRPr="00CD1BF7" w:rsidRDefault="007E3EF0" w:rsidP="007E3EF0">
            <w:pPr>
              <w:rPr>
                <w:rFonts w:ascii="Calibri" w:hAnsi="Calibri" w:cs="Calibri"/>
                <w:sz w:val="22"/>
                <w:szCs w:val="22"/>
                <w:u w:val="single"/>
              </w:rPr>
            </w:pPr>
            <w:r w:rsidRPr="00CD1BF7">
              <w:rPr>
                <w:rFonts w:ascii="Calibri" w:hAnsi="Calibri" w:cs="Calibri"/>
                <w:color w:val="FF0000"/>
                <w:sz w:val="22"/>
                <w:szCs w:val="22"/>
                <w:u w:val="single"/>
              </w:rPr>
              <w:t>Zie http://www.kadaster.nl/schemas/waardelijsten/AardFiliatie</w:t>
            </w:r>
          </w:p>
        </w:tc>
      </w:tr>
    </w:tbl>
    <w:p w14:paraId="5F98B7AE" w14:textId="33AC87D9" w:rsidR="00CD1BF7" w:rsidRDefault="00CD1BF7" w:rsidP="00CD1BF7">
      <w:pPr>
        <w:pStyle w:val="Kop2"/>
        <w:numPr>
          <w:ilvl w:val="0"/>
          <w:numId w:val="0"/>
        </w:numPr>
        <w:ind w:left="851"/>
        <w:rPr>
          <w:color w:val="auto"/>
          <w:sz w:val="20"/>
          <w:szCs w:val="20"/>
        </w:rPr>
      </w:pPr>
      <w:bookmarkStart w:id="472" w:name="BKM_491CB8FC_79AF_4fac_BAE3_44F773514247"/>
      <w:bookmarkEnd w:id="472"/>
    </w:p>
    <w:p w14:paraId="197728F6" w14:textId="77777777" w:rsidR="00CD1BF7" w:rsidRDefault="00CD1BF7" w:rsidP="00CD1BF7">
      <w:pPr>
        <w:rPr>
          <w:rFonts w:eastAsia="Calibri"/>
          <w:lang w:eastAsia="en-US"/>
        </w:rPr>
      </w:pPr>
      <w:r>
        <w:br w:type="page"/>
      </w:r>
    </w:p>
    <w:p w14:paraId="5EA8AAAC" w14:textId="259B1B1D" w:rsidR="007E3EF0" w:rsidRPr="00C36948" w:rsidRDefault="007E3EF0" w:rsidP="007E3EF0">
      <w:pPr>
        <w:pStyle w:val="Kop2"/>
        <w:rPr>
          <w:color w:val="D9D9D9" w:themeColor="background1" w:themeShade="D9"/>
        </w:rPr>
      </w:pPr>
      <w:r>
        <w:rPr>
          <w:color w:val="auto"/>
          <w:sz w:val="20"/>
          <w:szCs w:val="20"/>
        </w:rPr>
        <w:lastRenderedPageBreak/>
        <w:fldChar w:fldCharType="begin" w:fldLock="1"/>
      </w:r>
      <w:r>
        <w:rPr>
          <w:color w:val="auto"/>
          <w:sz w:val="20"/>
          <w:szCs w:val="20"/>
        </w:rPr>
        <w:instrText xml:space="preserve">MERGEFIELD </w:instrText>
      </w:r>
      <w:r>
        <w:instrText>Element.Stereotype</w:instrText>
      </w:r>
      <w:r>
        <w:rPr>
          <w:color w:val="auto"/>
          <w:sz w:val="20"/>
          <w:szCs w:val="20"/>
        </w:rPr>
        <w:fldChar w:fldCharType="separate"/>
      </w:r>
      <w:r>
        <w:t>«Referentielijst»</w:t>
      </w:r>
      <w:r>
        <w:rPr>
          <w:color w:val="auto"/>
          <w:sz w:val="20"/>
          <w:szCs w:val="20"/>
        </w:rPr>
        <w:fldChar w:fldCharType="end"/>
      </w:r>
      <w:r>
        <w:t xml:space="preserve"> </w:t>
      </w:r>
      <w:r w:rsidRPr="00C36948">
        <w:rPr>
          <w:color w:val="D9D9D9" w:themeColor="background1" w:themeShade="D9"/>
        </w:rPr>
        <w:fldChar w:fldCharType="begin" w:fldLock="1"/>
      </w:r>
      <w:r w:rsidRPr="00C36948">
        <w:rPr>
          <w:color w:val="D9D9D9" w:themeColor="background1" w:themeShade="D9"/>
        </w:rPr>
        <w:instrText>MERGEFIELD Element.Name</w:instrText>
      </w:r>
      <w:r w:rsidRPr="00C36948">
        <w:rPr>
          <w:color w:val="D9D9D9" w:themeColor="background1" w:themeShade="D9"/>
        </w:rPr>
        <w:fldChar w:fldCharType="separate"/>
      </w:r>
      <w:r w:rsidRPr="00C36948">
        <w:rPr>
          <w:color w:val="D9D9D9" w:themeColor="background1" w:themeShade="D9"/>
        </w:rPr>
        <w:t>ACADEMISCHE TITEL</w:t>
      </w:r>
      <w:r w:rsidRPr="00C36948">
        <w:rPr>
          <w:color w:val="D9D9D9" w:themeColor="background1" w:themeShade="D9"/>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rsidRPr="00C36948" w14:paraId="3DA4F331" w14:textId="77777777" w:rsidTr="007E3EF0">
        <w:trPr>
          <w:trHeight w:val="218"/>
        </w:trPr>
        <w:tc>
          <w:tcPr>
            <w:tcW w:w="2430" w:type="dxa"/>
            <w:gridSpan w:val="2"/>
            <w:tcBorders>
              <w:top w:val="nil"/>
              <w:left w:val="nil"/>
              <w:bottom w:val="nil"/>
              <w:right w:val="nil"/>
            </w:tcBorders>
          </w:tcPr>
          <w:p w14:paraId="07A876C8"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b/>
                <w:bCs/>
                <w:color w:val="D9D9D9" w:themeColor="background1" w:themeShade="D9"/>
                <w:sz w:val="22"/>
                <w:szCs w:val="22"/>
              </w:rPr>
              <w:t>Naam</w:t>
            </w:r>
          </w:p>
        </w:tc>
        <w:tc>
          <w:tcPr>
            <w:tcW w:w="6930" w:type="dxa"/>
            <w:gridSpan w:val="4"/>
            <w:tcBorders>
              <w:top w:val="nil"/>
              <w:left w:val="nil"/>
              <w:bottom w:val="nil"/>
              <w:right w:val="nil"/>
            </w:tcBorders>
          </w:tcPr>
          <w:p w14:paraId="64E19884"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Element.Name</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ACADEMISCHE TITEL</w:t>
            </w:r>
            <w:r w:rsidRPr="00C36948">
              <w:rPr>
                <w:color w:val="D9D9D9" w:themeColor="background1" w:themeShade="D9"/>
              </w:rPr>
              <w:fldChar w:fldCharType="end"/>
            </w:r>
          </w:p>
        </w:tc>
      </w:tr>
      <w:tr w:rsidR="007E3EF0" w:rsidRPr="00C36948" w14:paraId="38EB494E" w14:textId="77777777" w:rsidTr="007E3EF0">
        <w:trPr>
          <w:trHeight w:hRule="exact" w:val="128"/>
        </w:trPr>
        <w:tc>
          <w:tcPr>
            <w:tcW w:w="2430" w:type="dxa"/>
            <w:gridSpan w:val="2"/>
            <w:tcBorders>
              <w:top w:val="nil"/>
              <w:left w:val="nil"/>
              <w:bottom w:val="nil"/>
              <w:right w:val="nil"/>
            </w:tcBorders>
          </w:tcPr>
          <w:p w14:paraId="7C128693"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6DC1A531" w14:textId="77777777" w:rsidR="007E3EF0" w:rsidRPr="00C36948" w:rsidRDefault="007E3EF0" w:rsidP="007E3EF0">
            <w:pPr>
              <w:rPr>
                <w:rFonts w:ascii="Calibri" w:hAnsi="Calibri" w:cs="Calibri"/>
                <w:color w:val="D9D9D9" w:themeColor="background1" w:themeShade="D9"/>
                <w:sz w:val="22"/>
                <w:szCs w:val="22"/>
              </w:rPr>
            </w:pPr>
          </w:p>
        </w:tc>
      </w:tr>
      <w:tr w:rsidR="007E3EF0" w:rsidRPr="00C36948" w14:paraId="77191B52" w14:textId="77777777" w:rsidTr="007E3EF0">
        <w:tc>
          <w:tcPr>
            <w:tcW w:w="2430" w:type="dxa"/>
            <w:gridSpan w:val="2"/>
            <w:tcBorders>
              <w:top w:val="nil"/>
              <w:left w:val="nil"/>
              <w:bottom w:val="nil"/>
              <w:right w:val="nil"/>
            </w:tcBorders>
          </w:tcPr>
          <w:p w14:paraId="3567FC98"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b/>
                <w:bCs/>
                <w:color w:val="D9D9D9" w:themeColor="background1" w:themeShade="D9"/>
                <w:sz w:val="22"/>
                <w:szCs w:val="22"/>
              </w:rPr>
              <w:t>Mnemonic</w:t>
            </w:r>
          </w:p>
        </w:tc>
        <w:tc>
          <w:tcPr>
            <w:tcW w:w="6930" w:type="dxa"/>
            <w:gridSpan w:val="4"/>
            <w:tcBorders>
              <w:top w:val="nil"/>
              <w:left w:val="nil"/>
              <w:bottom w:val="nil"/>
              <w:right w:val="nil"/>
            </w:tcBorders>
          </w:tcPr>
          <w:p w14:paraId="71522317"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Element.Alias</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ACD</w:t>
            </w:r>
            <w:r w:rsidRPr="00C36948">
              <w:rPr>
                <w:color w:val="D9D9D9" w:themeColor="background1" w:themeShade="D9"/>
              </w:rPr>
              <w:fldChar w:fldCharType="end"/>
            </w:r>
          </w:p>
        </w:tc>
      </w:tr>
      <w:tr w:rsidR="007E3EF0" w:rsidRPr="00C36948" w14:paraId="42A586A1" w14:textId="77777777" w:rsidTr="007E3EF0">
        <w:trPr>
          <w:trHeight w:hRule="exact" w:val="128"/>
        </w:trPr>
        <w:tc>
          <w:tcPr>
            <w:tcW w:w="2430" w:type="dxa"/>
            <w:gridSpan w:val="2"/>
            <w:tcBorders>
              <w:top w:val="nil"/>
              <w:left w:val="nil"/>
              <w:bottom w:val="nil"/>
              <w:right w:val="nil"/>
            </w:tcBorders>
          </w:tcPr>
          <w:p w14:paraId="1939FD45"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60B609DE" w14:textId="77777777" w:rsidR="007E3EF0" w:rsidRPr="00C36948" w:rsidRDefault="007E3EF0" w:rsidP="007E3EF0">
            <w:pPr>
              <w:rPr>
                <w:rFonts w:ascii="Calibri" w:hAnsi="Calibri" w:cs="Calibri"/>
                <w:color w:val="D9D9D9" w:themeColor="background1" w:themeShade="D9"/>
                <w:sz w:val="22"/>
                <w:szCs w:val="22"/>
              </w:rPr>
            </w:pPr>
          </w:p>
        </w:tc>
      </w:tr>
      <w:tr w:rsidR="007E3EF0" w:rsidRPr="00C36948" w14:paraId="3FF7C424" w14:textId="77777777" w:rsidTr="007E3EF0">
        <w:tc>
          <w:tcPr>
            <w:tcW w:w="2430" w:type="dxa"/>
            <w:gridSpan w:val="2"/>
            <w:tcBorders>
              <w:top w:val="nil"/>
              <w:left w:val="nil"/>
              <w:bottom w:val="nil"/>
              <w:right w:val="nil"/>
            </w:tcBorders>
          </w:tcPr>
          <w:p w14:paraId="632AA76D" w14:textId="77777777" w:rsidR="007E3EF0" w:rsidRPr="00C36948" w:rsidRDefault="007E3EF0" w:rsidP="007E3EF0">
            <w:pPr>
              <w:rPr>
                <w:rFonts w:ascii="Calibri" w:hAnsi="Calibri" w:cs="Calibri"/>
                <w:b/>
                <w:bCs/>
                <w:color w:val="D9D9D9" w:themeColor="background1" w:themeShade="D9"/>
                <w:sz w:val="22"/>
                <w:szCs w:val="22"/>
              </w:rPr>
            </w:pPr>
            <w:r w:rsidRPr="00C36948">
              <w:rPr>
                <w:rFonts w:ascii="Calibri" w:hAnsi="Calibri" w:cs="Calibri"/>
                <w:b/>
                <w:bCs/>
                <w:color w:val="D9D9D9" w:themeColor="background1" w:themeShade="D9"/>
                <w:sz w:val="22"/>
                <w:szCs w:val="22"/>
              </w:rPr>
              <w:t>Herkomst</w:t>
            </w:r>
          </w:p>
        </w:tc>
        <w:tc>
          <w:tcPr>
            <w:tcW w:w="6930" w:type="dxa"/>
            <w:gridSpan w:val="4"/>
            <w:tcBorders>
              <w:top w:val="nil"/>
              <w:left w:val="nil"/>
              <w:bottom w:val="nil"/>
              <w:right w:val="nil"/>
            </w:tcBorders>
          </w:tcPr>
          <w:p w14:paraId="7665F1BD"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color w:val="D9D9D9" w:themeColor="background1" w:themeShade="D9"/>
                <w:sz w:val="22"/>
                <w:szCs w:val="22"/>
              </w:rPr>
              <w:t>GFO</w:t>
            </w:r>
          </w:p>
        </w:tc>
      </w:tr>
      <w:tr w:rsidR="007E3EF0" w:rsidRPr="00C36948" w14:paraId="460AC1C9" w14:textId="77777777" w:rsidTr="007E3EF0">
        <w:trPr>
          <w:trHeight w:hRule="exact" w:val="128"/>
        </w:trPr>
        <w:tc>
          <w:tcPr>
            <w:tcW w:w="2430" w:type="dxa"/>
            <w:gridSpan w:val="2"/>
            <w:tcBorders>
              <w:top w:val="nil"/>
              <w:left w:val="nil"/>
              <w:bottom w:val="nil"/>
              <w:right w:val="nil"/>
            </w:tcBorders>
          </w:tcPr>
          <w:p w14:paraId="1F2C62E3"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04DA4EB9" w14:textId="77777777" w:rsidR="007E3EF0" w:rsidRPr="00C36948" w:rsidRDefault="007E3EF0" w:rsidP="007E3EF0">
            <w:pPr>
              <w:rPr>
                <w:rFonts w:ascii="Calibri" w:hAnsi="Calibri" w:cs="Calibri"/>
                <w:color w:val="D9D9D9" w:themeColor="background1" w:themeShade="D9"/>
                <w:sz w:val="22"/>
                <w:szCs w:val="22"/>
              </w:rPr>
            </w:pPr>
          </w:p>
        </w:tc>
      </w:tr>
      <w:tr w:rsidR="007E3EF0" w:rsidRPr="00C36948" w14:paraId="1F24FE96" w14:textId="77777777" w:rsidTr="007E3EF0">
        <w:trPr>
          <w:trHeight w:val="230"/>
        </w:trPr>
        <w:tc>
          <w:tcPr>
            <w:tcW w:w="2430" w:type="dxa"/>
            <w:gridSpan w:val="2"/>
            <w:tcBorders>
              <w:top w:val="nil"/>
              <w:left w:val="nil"/>
              <w:bottom w:val="nil"/>
              <w:right w:val="nil"/>
            </w:tcBorders>
          </w:tcPr>
          <w:p w14:paraId="25B906CD" w14:textId="77777777" w:rsidR="007E3EF0" w:rsidRPr="00C36948" w:rsidRDefault="007E3EF0" w:rsidP="007E3EF0">
            <w:pPr>
              <w:rPr>
                <w:rFonts w:ascii="Calibri" w:hAnsi="Calibri" w:cs="Calibri"/>
                <w:b/>
                <w:bCs/>
                <w:color w:val="D9D9D9" w:themeColor="background1" w:themeShade="D9"/>
                <w:sz w:val="22"/>
                <w:szCs w:val="22"/>
              </w:rPr>
            </w:pPr>
            <w:r w:rsidRPr="00C36948">
              <w:rPr>
                <w:rFonts w:ascii="Calibri" w:hAnsi="Calibri" w:cs="Calibri"/>
                <w:b/>
                <w:bCs/>
                <w:color w:val="D9D9D9" w:themeColor="background1" w:themeShade="D9"/>
                <w:sz w:val="22"/>
                <w:szCs w:val="22"/>
              </w:rPr>
              <w:t>Definitie</w:t>
            </w:r>
          </w:p>
        </w:tc>
        <w:tc>
          <w:tcPr>
            <w:tcW w:w="6930" w:type="dxa"/>
            <w:gridSpan w:val="4"/>
            <w:tcBorders>
              <w:top w:val="nil"/>
              <w:left w:val="nil"/>
              <w:bottom w:val="nil"/>
              <w:right w:val="nil"/>
            </w:tcBorders>
          </w:tcPr>
          <w:p w14:paraId="4646A497"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Element.Notes</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Formeel via het Staatsblad gepubliceerde aanduidingen van een wetenschappelijke of andere graad van opleiding welke bij aanschrijving voorafgaat aan de voornamen (dan wel de daarvan afgeleide naamgegevens) dan wel volgt op de achternaam.</w:t>
            </w:r>
            <w:r w:rsidRPr="00C36948">
              <w:rPr>
                <w:color w:val="D9D9D9" w:themeColor="background1" w:themeShade="D9"/>
              </w:rPr>
              <w:fldChar w:fldCharType="end"/>
            </w:r>
          </w:p>
        </w:tc>
      </w:tr>
      <w:tr w:rsidR="007E3EF0" w:rsidRPr="00C36948" w14:paraId="1500397C" w14:textId="77777777" w:rsidTr="007E3EF0">
        <w:trPr>
          <w:trHeight w:hRule="exact" w:val="128"/>
        </w:trPr>
        <w:tc>
          <w:tcPr>
            <w:tcW w:w="2430" w:type="dxa"/>
            <w:gridSpan w:val="2"/>
            <w:tcBorders>
              <w:top w:val="nil"/>
              <w:left w:val="nil"/>
              <w:bottom w:val="nil"/>
              <w:right w:val="nil"/>
            </w:tcBorders>
          </w:tcPr>
          <w:p w14:paraId="69479024"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79719223" w14:textId="77777777" w:rsidR="007E3EF0" w:rsidRPr="00C36948" w:rsidRDefault="007E3EF0" w:rsidP="007E3EF0">
            <w:pPr>
              <w:rPr>
                <w:rFonts w:ascii="Calibri" w:hAnsi="Calibri" w:cs="Calibri"/>
                <w:color w:val="D9D9D9" w:themeColor="background1" w:themeShade="D9"/>
                <w:sz w:val="22"/>
                <w:szCs w:val="22"/>
              </w:rPr>
            </w:pPr>
          </w:p>
        </w:tc>
      </w:tr>
      <w:tr w:rsidR="007E3EF0" w:rsidRPr="00C36948" w14:paraId="5CB5204F" w14:textId="77777777" w:rsidTr="007E3EF0">
        <w:tc>
          <w:tcPr>
            <w:tcW w:w="2430" w:type="dxa"/>
            <w:gridSpan w:val="2"/>
            <w:tcBorders>
              <w:top w:val="nil"/>
              <w:left w:val="nil"/>
              <w:bottom w:val="nil"/>
              <w:right w:val="nil"/>
            </w:tcBorders>
          </w:tcPr>
          <w:p w14:paraId="44AA0BC2" w14:textId="77777777" w:rsidR="007E3EF0" w:rsidRPr="00C36948" w:rsidRDefault="007E3EF0" w:rsidP="007E3EF0">
            <w:pPr>
              <w:rPr>
                <w:rFonts w:ascii="Calibri" w:hAnsi="Calibri" w:cs="Calibri"/>
                <w:b/>
                <w:bCs/>
                <w:color w:val="D9D9D9" w:themeColor="background1" w:themeShade="D9"/>
                <w:sz w:val="22"/>
                <w:szCs w:val="22"/>
              </w:rPr>
            </w:pPr>
            <w:r w:rsidRPr="00C36948">
              <w:rPr>
                <w:rFonts w:ascii="Calibri" w:hAnsi="Calibri" w:cs="Calibri"/>
                <w:b/>
                <w:bCs/>
                <w:color w:val="D9D9D9" w:themeColor="background1" w:themeShade="D9"/>
                <w:sz w:val="22"/>
                <w:szCs w:val="22"/>
              </w:rPr>
              <w:t>Herkomst definitie</w:t>
            </w:r>
          </w:p>
        </w:tc>
        <w:tc>
          <w:tcPr>
            <w:tcW w:w="6930" w:type="dxa"/>
            <w:gridSpan w:val="4"/>
            <w:tcBorders>
              <w:top w:val="nil"/>
              <w:left w:val="nil"/>
              <w:bottom w:val="nil"/>
              <w:right w:val="nil"/>
            </w:tcBorders>
          </w:tcPr>
          <w:p w14:paraId="4A91F6C7"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color w:val="D9D9D9" w:themeColor="background1" w:themeShade="D9"/>
                <w:sz w:val="22"/>
                <w:szCs w:val="22"/>
              </w:rPr>
              <w:t>NEN 1888, december 1991</w:t>
            </w:r>
          </w:p>
        </w:tc>
      </w:tr>
      <w:tr w:rsidR="007E3EF0" w:rsidRPr="00C36948" w14:paraId="57E3BA48" w14:textId="77777777" w:rsidTr="007E3EF0">
        <w:trPr>
          <w:trHeight w:hRule="exact" w:val="128"/>
        </w:trPr>
        <w:tc>
          <w:tcPr>
            <w:tcW w:w="2430" w:type="dxa"/>
            <w:gridSpan w:val="2"/>
            <w:tcBorders>
              <w:top w:val="nil"/>
              <w:left w:val="nil"/>
              <w:bottom w:val="nil"/>
              <w:right w:val="nil"/>
            </w:tcBorders>
          </w:tcPr>
          <w:p w14:paraId="2BA565BF"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033D0B36" w14:textId="77777777" w:rsidR="007E3EF0" w:rsidRPr="00C36948" w:rsidRDefault="007E3EF0" w:rsidP="007E3EF0">
            <w:pPr>
              <w:rPr>
                <w:rFonts w:ascii="Calibri" w:hAnsi="Calibri" w:cs="Calibri"/>
                <w:color w:val="D9D9D9" w:themeColor="background1" w:themeShade="D9"/>
                <w:sz w:val="22"/>
                <w:szCs w:val="22"/>
              </w:rPr>
            </w:pPr>
          </w:p>
        </w:tc>
      </w:tr>
      <w:tr w:rsidR="007E3EF0" w:rsidRPr="00C36948" w14:paraId="00D74B96" w14:textId="77777777" w:rsidTr="007E3EF0">
        <w:trPr>
          <w:trHeight w:val="230"/>
        </w:trPr>
        <w:tc>
          <w:tcPr>
            <w:tcW w:w="2430" w:type="dxa"/>
            <w:gridSpan w:val="2"/>
            <w:tcBorders>
              <w:top w:val="nil"/>
              <w:left w:val="nil"/>
              <w:bottom w:val="nil"/>
              <w:right w:val="nil"/>
            </w:tcBorders>
          </w:tcPr>
          <w:p w14:paraId="566E47AE" w14:textId="77777777" w:rsidR="007E3EF0" w:rsidRPr="00C36948" w:rsidRDefault="007E3EF0" w:rsidP="007E3EF0">
            <w:pPr>
              <w:rPr>
                <w:rFonts w:ascii="Calibri" w:hAnsi="Calibri" w:cs="Calibri"/>
                <w:b/>
                <w:bCs/>
                <w:color w:val="D9D9D9" w:themeColor="background1" w:themeShade="D9"/>
                <w:sz w:val="22"/>
                <w:szCs w:val="22"/>
              </w:rPr>
            </w:pPr>
            <w:r w:rsidRPr="00C36948">
              <w:rPr>
                <w:rFonts w:ascii="Calibri" w:hAnsi="Calibri" w:cs="Calibri"/>
                <w:b/>
                <w:bCs/>
                <w:color w:val="D9D9D9" w:themeColor="background1" w:themeShade="D9"/>
                <w:sz w:val="22"/>
                <w:szCs w:val="22"/>
              </w:rPr>
              <w:t>Datum opname</w:t>
            </w:r>
          </w:p>
        </w:tc>
        <w:tc>
          <w:tcPr>
            <w:tcW w:w="6930" w:type="dxa"/>
            <w:gridSpan w:val="4"/>
            <w:tcBorders>
              <w:top w:val="nil"/>
              <w:left w:val="nil"/>
              <w:bottom w:val="nil"/>
              <w:right w:val="nil"/>
            </w:tcBorders>
          </w:tcPr>
          <w:p w14:paraId="5FC0C1CA"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color w:val="D9D9D9" w:themeColor="background1" w:themeShade="D9"/>
                <w:sz w:val="22"/>
                <w:szCs w:val="22"/>
              </w:rPr>
              <w:t>1 november 2008</w:t>
            </w:r>
          </w:p>
        </w:tc>
      </w:tr>
      <w:tr w:rsidR="007E3EF0" w:rsidRPr="00C36948" w14:paraId="748535BE" w14:textId="77777777" w:rsidTr="007E3EF0">
        <w:trPr>
          <w:trHeight w:hRule="exact" w:val="128"/>
        </w:trPr>
        <w:tc>
          <w:tcPr>
            <w:tcW w:w="2430" w:type="dxa"/>
            <w:gridSpan w:val="2"/>
            <w:tcBorders>
              <w:top w:val="nil"/>
              <w:left w:val="nil"/>
              <w:bottom w:val="nil"/>
              <w:right w:val="nil"/>
            </w:tcBorders>
          </w:tcPr>
          <w:p w14:paraId="5E7B6DDE"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4032B637" w14:textId="77777777" w:rsidR="007E3EF0" w:rsidRPr="00C36948" w:rsidRDefault="007E3EF0" w:rsidP="007E3EF0">
            <w:pPr>
              <w:rPr>
                <w:rFonts w:ascii="Calibri" w:hAnsi="Calibri" w:cs="Calibri"/>
                <w:color w:val="D9D9D9" w:themeColor="background1" w:themeShade="D9"/>
                <w:sz w:val="22"/>
                <w:szCs w:val="22"/>
              </w:rPr>
            </w:pPr>
          </w:p>
        </w:tc>
      </w:tr>
      <w:tr w:rsidR="007E3EF0" w:rsidRPr="00C36948" w14:paraId="5F9FE85E" w14:textId="77777777" w:rsidTr="007E3EF0">
        <w:trPr>
          <w:trHeight w:val="215"/>
        </w:trPr>
        <w:tc>
          <w:tcPr>
            <w:tcW w:w="2430" w:type="dxa"/>
            <w:gridSpan w:val="2"/>
            <w:tcBorders>
              <w:top w:val="nil"/>
              <w:left w:val="nil"/>
              <w:bottom w:val="nil"/>
              <w:right w:val="nil"/>
            </w:tcBorders>
          </w:tcPr>
          <w:p w14:paraId="356BAB17" w14:textId="77777777" w:rsidR="007E3EF0" w:rsidRPr="00C36948" w:rsidRDefault="007E3EF0" w:rsidP="007E3EF0">
            <w:pPr>
              <w:rPr>
                <w:rFonts w:ascii="Calibri" w:hAnsi="Calibri" w:cs="Calibri"/>
                <w:b/>
                <w:bCs/>
                <w:color w:val="D9D9D9" w:themeColor="background1" w:themeShade="D9"/>
                <w:sz w:val="22"/>
                <w:szCs w:val="22"/>
              </w:rPr>
            </w:pPr>
            <w:r w:rsidRPr="00C36948">
              <w:rPr>
                <w:rFonts w:ascii="Calibri" w:hAnsi="Calibri" w:cs="Calibri"/>
                <w:b/>
                <w:bCs/>
                <w:color w:val="D9D9D9" w:themeColor="background1" w:themeShade="D9"/>
                <w:sz w:val="22"/>
                <w:szCs w:val="22"/>
              </w:rPr>
              <w:t>Unieke aanduiding</w:t>
            </w:r>
          </w:p>
        </w:tc>
        <w:tc>
          <w:tcPr>
            <w:tcW w:w="6930" w:type="dxa"/>
            <w:gridSpan w:val="4"/>
            <w:tcBorders>
              <w:top w:val="nil"/>
              <w:left w:val="nil"/>
              <w:bottom w:val="nil"/>
              <w:right w:val="nil"/>
            </w:tcBorders>
          </w:tcPr>
          <w:p w14:paraId="7E8F6EF0"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color w:val="D9D9D9" w:themeColor="background1" w:themeShade="D9"/>
                <w:sz w:val="22"/>
                <w:szCs w:val="22"/>
              </w:rPr>
              <w:t>Academische titelcode</w:t>
            </w:r>
          </w:p>
        </w:tc>
      </w:tr>
      <w:tr w:rsidR="007E3EF0" w:rsidRPr="00C36948" w14:paraId="223600F8" w14:textId="77777777" w:rsidTr="007E3EF0">
        <w:trPr>
          <w:trHeight w:hRule="exact" w:val="128"/>
        </w:trPr>
        <w:tc>
          <w:tcPr>
            <w:tcW w:w="2430" w:type="dxa"/>
            <w:gridSpan w:val="2"/>
            <w:tcBorders>
              <w:top w:val="nil"/>
              <w:left w:val="nil"/>
              <w:bottom w:val="nil"/>
              <w:right w:val="nil"/>
            </w:tcBorders>
          </w:tcPr>
          <w:p w14:paraId="14A24FAB"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31D70DB7" w14:textId="77777777" w:rsidR="007E3EF0" w:rsidRPr="00C36948" w:rsidRDefault="007E3EF0" w:rsidP="007E3EF0">
            <w:pPr>
              <w:rPr>
                <w:rFonts w:ascii="Calibri" w:hAnsi="Calibri" w:cs="Calibri"/>
                <w:b/>
                <w:bCs/>
                <w:color w:val="D9D9D9" w:themeColor="background1" w:themeShade="D9"/>
                <w:sz w:val="22"/>
                <w:szCs w:val="22"/>
              </w:rPr>
            </w:pPr>
          </w:p>
        </w:tc>
      </w:tr>
      <w:tr w:rsidR="007E3EF0" w:rsidRPr="00C36948" w14:paraId="41D82CAA" w14:textId="77777777" w:rsidTr="007E3EF0">
        <w:trPr>
          <w:trHeight w:val="215"/>
        </w:trPr>
        <w:tc>
          <w:tcPr>
            <w:tcW w:w="2430" w:type="dxa"/>
            <w:gridSpan w:val="2"/>
            <w:tcBorders>
              <w:top w:val="nil"/>
              <w:left w:val="nil"/>
              <w:bottom w:val="nil"/>
              <w:right w:val="nil"/>
            </w:tcBorders>
          </w:tcPr>
          <w:p w14:paraId="0CCFFB9F" w14:textId="77777777" w:rsidR="007E3EF0" w:rsidRPr="00C36948" w:rsidRDefault="007E3EF0" w:rsidP="007E3EF0">
            <w:pPr>
              <w:rPr>
                <w:rFonts w:ascii="Calibri" w:hAnsi="Calibri" w:cs="Calibri"/>
                <w:b/>
                <w:bCs/>
                <w:color w:val="D9D9D9" w:themeColor="background1" w:themeShade="D9"/>
                <w:sz w:val="22"/>
                <w:szCs w:val="22"/>
              </w:rPr>
            </w:pPr>
            <w:r w:rsidRPr="00C36948">
              <w:rPr>
                <w:rFonts w:ascii="Calibri" w:hAnsi="Calibri" w:cs="Calibri"/>
                <w:b/>
                <w:bCs/>
                <w:color w:val="D9D9D9" w:themeColor="background1" w:themeShade="D9"/>
                <w:sz w:val="22"/>
                <w:szCs w:val="22"/>
              </w:rPr>
              <w:t>Overzicht Attributen</w:t>
            </w:r>
          </w:p>
        </w:tc>
        <w:tc>
          <w:tcPr>
            <w:tcW w:w="6930" w:type="dxa"/>
            <w:gridSpan w:val="4"/>
            <w:tcBorders>
              <w:top w:val="nil"/>
              <w:left w:val="nil"/>
              <w:bottom w:val="nil"/>
              <w:right w:val="nil"/>
            </w:tcBorders>
          </w:tcPr>
          <w:p w14:paraId="21F4A7DA" w14:textId="77777777" w:rsidR="007E3EF0" w:rsidRPr="00C36948" w:rsidRDefault="007E3EF0" w:rsidP="007E3EF0">
            <w:pPr>
              <w:rPr>
                <w:rFonts w:ascii="Calibri" w:hAnsi="Calibri" w:cs="Calibri"/>
                <w:b/>
                <w:bCs/>
                <w:color w:val="D9D9D9" w:themeColor="background1" w:themeShade="D9"/>
                <w:sz w:val="22"/>
                <w:szCs w:val="22"/>
              </w:rPr>
            </w:pPr>
          </w:p>
        </w:tc>
      </w:tr>
      <w:tr w:rsidR="007E3EF0" w:rsidRPr="00C36948" w14:paraId="17CA5363" w14:textId="77777777" w:rsidTr="007E3EF0">
        <w:trPr>
          <w:trHeight w:val="233"/>
        </w:trPr>
        <w:tc>
          <w:tcPr>
            <w:tcW w:w="450" w:type="dxa"/>
            <w:tcBorders>
              <w:top w:val="nil"/>
              <w:left w:val="nil"/>
              <w:bottom w:val="nil"/>
              <w:right w:val="nil"/>
            </w:tcBorders>
          </w:tcPr>
          <w:p w14:paraId="1D3640C3" w14:textId="77777777" w:rsidR="007E3EF0" w:rsidRPr="00C36948" w:rsidRDefault="007E3EF0" w:rsidP="007E3EF0">
            <w:pPr>
              <w:rPr>
                <w:rFonts w:ascii="Calibri" w:hAnsi="Calibri" w:cs="Calibri"/>
                <w:color w:val="D9D9D9" w:themeColor="background1" w:themeShade="D9"/>
                <w:sz w:val="22"/>
                <w:szCs w:val="22"/>
              </w:rPr>
            </w:pPr>
            <w:bookmarkStart w:id="473" w:name="BKM_E9EFCD91_DC00_44b5_9439_561699ED9BC0"/>
          </w:p>
        </w:tc>
        <w:tc>
          <w:tcPr>
            <w:tcW w:w="2880" w:type="dxa"/>
            <w:gridSpan w:val="2"/>
            <w:tcBorders>
              <w:top w:val="nil"/>
              <w:left w:val="nil"/>
              <w:bottom w:val="nil"/>
              <w:right w:val="nil"/>
            </w:tcBorders>
          </w:tcPr>
          <w:p w14:paraId="455F4BDC"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i/>
                <w:iCs/>
                <w:color w:val="D9D9D9" w:themeColor="background1" w:themeShade="D9"/>
                <w:sz w:val="22"/>
                <w:szCs w:val="22"/>
              </w:rPr>
              <w:t>Attribuutnaam</w:t>
            </w:r>
          </w:p>
        </w:tc>
        <w:tc>
          <w:tcPr>
            <w:tcW w:w="4050" w:type="dxa"/>
            <w:tcBorders>
              <w:top w:val="nil"/>
              <w:left w:val="nil"/>
              <w:bottom w:val="nil"/>
              <w:right w:val="nil"/>
            </w:tcBorders>
          </w:tcPr>
          <w:p w14:paraId="73EE1AA6"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i/>
                <w:iCs/>
                <w:color w:val="D9D9D9" w:themeColor="background1" w:themeShade="D9"/>
                <w:sz w:val="22"/>
                <w:szCs w:val="22"/>
              </w:rPr>
              <w:t>Definitie</w:t>
            </w:r>
          </w:p>
        </w:tc>
        <w:tc>
          <w:tcPr>
            <w:tcW w:w="1170" w:type="dxa"/>
            <w:tcBorders>
              <w:top w:val="nil"/>
              <w:left w:val="nil"/>
              <w:bottom w:val="nil"/>
              <w:right w:val="nil"/>
            </w:tcBorders>
          </w:tcPr>
          <w:p w14:paraId="10814972" w14:textId="77777777" w:rsidR="007E3EF0" w:rsidRPr="00C36948" w:rsidRDefault="007E3EF0" w:rsidP="007E3EF0">
            <w:pPr>
              <w:rPr>
                <w:rFonts w:ascii="Calibri" w:hAnsi="Calibri" w:cs="Calibri"/>
                <w:i/>
                <w:iCs/>
                <w:color w:val="D9D9D9" w:themeColor="background1" w:themeShade="D9"/>
                <w:sz w:val="22"/>
                <w:szCs w:val="22"/>
              </w:rPr>
            </w:pPr>
            <w:r w:rsidRPr="00C36948">
              <w:rPr>
                <w:rFonts w:ascii="Calibri" w:hAnsi="Calibri" w:cs="Calibri"/>
                <w:i/>
                <w:iCs/>
                <w:color w:val="D9D9D9" w:themeColor="background1" w:themeShade="D9"/>
                <w:sz w:val="22"/>
                <w:szCs w:val="22"/>
              </w:rPr>
              <w:t>Formaat</w:t>
            </w:r>
          </w:p>
        </w:tc>
        <w:tc>
          <w:tcPr>
            <w:tcW w:w="810" w:type="dxa"/>
            <w:tcBorders>
              <w:top w:val="nil"/>
              <w:left w:val="nil"/>
              <w:bottom w:val="nil"/>
              <w:right w:val="nil"/>
            </w:tcBorders>
          </w:tcPr>
          <w:p w14:paraId="4AEB46B2" w14:textId="77777777" w:rsidR="007E3EF0" w:rsidRPr="00C36948" w:rsidRDefault="007E3EF0" w:rsidP="007E3EF0">
            <w:pPr>
              <w:rPr>
                <w:rFonts w:ascii="Calibri" w:hAnsi="Calibri" w:cs="Calibri"/>
                <w:i/>
                <w:iCs/>
                <w:color w:val="D9D9D9" w:themeColor="background1" w:themeShade="D9"/>
                <w:sz w:val="22"/>
                <w:szCs w:val="22"/>
              </w:rPr>
            </w:pPr>
            <w:r w:rsidRPr="00C36948">
              <w:rPr>
                <w:rFonts w:ascii="Calibri" w:hAnsi="Calibri" w:cs="Calibri"/>
                <w:i/>
                <w:iCs/>
                <w:color w:val="D9D9D9" w:themeColor="background1" w:themeShade="D9"/>
                <w:sz w:val="22"/>
                <w:szCs w:val="22"/>
              </w:rPr>
              <w:t>Kardi-</w:t>
            </w:r>
          </w:p>
          <w:p w14:paraId="3F0401EA"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i/>
                <w:iCs/>
                <w:color w:val="D9D9D9" w:themeColor="background1" w:themeShade="D9"/>
                <w:sz w:val="22"/>
                <w:szCs w:val="22"/>
              </w:rPr>
              <w:t>naliteit</w:t>
            </w:r>
          </w:p>
        </w:tc>
      </w:tr>
      <w:tr w:rsidR="007E3EF0" w:rsidRPr="00C36948" w14:paraId="232CF43A" w14:textId="77777777" w:rsidTr="007E3EF0">
        <w:tc>
          <w:tcPr>
            <w:tcW w:w="450" w:type="dxa"/>
            <w:tcBorders>
              <w:top w:val="nil"/>
              <w:left w:val="nil"/>
              <w:bottom w:val="nil"/>
              <w:right w:val="nil"/>
            </w:tcBorders>
          </w:tcPr>
          <w:p w14:paraId="47EDCD96" w14:textId="77777777" w:rsidR="007E3EF0" w:rsidRPr="00C36948" w:rsidRDefault="007E3EF0" w:rsidP="007E3EF0">
            <w:pPr>
              <w:rPr>
                <w:rFonts w:ascii="Calibri" w:hAnsi="Calibri" w:cs="Calibri"/>
                <w:color w:val="D9D9D9" w:themeColor="background1" w:themeShade="D9"/>
                <w:sz w:val="22"/>
                <w:szCs w:val="22"/>
              </w:rPr>
            </w:pPr>
          </w:p>
        </w:tc>
        <w:tc>
          <w:tcPr>
            <w:tcW w:w="2880" w:type="dxa"/>
            <w:gridSpan w:val="2"/>
            <w:tcBorders>
              <w:top w:val="nil"/>
              <w:left w:val="nil"/>
              <w:bottom w:val="nil"/>
              <w:right w:val="nil"/>
            </w:tcBorders>
          </w:tcPr>
          <w:p w14:paraId="08F4DE6B"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Att.Name</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Academische titelcode</w:t>
            </w:r>
            <w:r w:rsidRPr="00C36948">
              <w:rPr>
                <w:color w:val="D9D9D9" w:themeColor="background1" w:themeShade="D9"/>
              </w:rPr>
              <w:fldChar w:fldCharType="end"/>
            </w:r>
          </w:p>
        </w:tc>
        <w:tc>
          <w:tcPr>
            <w:tcW w:w="4050" w:type="dxa"/>
            <w:tcBorders>
              <w:top w:val="nil"/>
              <w:left w:val="nil"/>
              <w:bottom w:val="nil"/>
              <w:right w:val="nil"/>
            </w:tcBorders>
          </w:tcPr>
          <w:p w14:paraId="35056A11"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Att.Notes</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Een code die aangeeft welke academische titel behoort tot de naam.</w:t>
            </w:r>
            <w:r w:rsidRPr="00C36948">
              <w:rPr>
                <w:color w:val="D9D9D9" w:themeColor="background1" w:themeShade="D9"/>
              </w:rPr>
              <w:fldChar w:fldCharType="end"/>
            </w:r>
          </w:p>
        </w:tc>
        <w:tc>
          <w:tcPr>
            <w:tcW w:w="1170" w:type="dxa"/>
            <w:tcBorders>
              <w:top w:val="nil"/>
              <w:left w:val="nil"/>
              <w:bottom w:val="nil"/>
              <w:right w:val="nil"/>
            </w:tcBorders>
          </w:tcPr>
          <w:p w14:paraId="2BC2D4AF"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Att.Type</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AN3</w:t>
            </w:r>
            <w:r w:rsidRPr="00C36948">
              <w:rPr>
                <w:color w:val="D9D9D9" w:themeColor="background1" w:themeShade="D9"/>
              </w:rPr>
              <w:fldChar w:fldCharType="end"/>
            </w:r>
          </w:p>
        </w:tc>
        <w:tc>
          <w:tcPr>
            <w:tcW w:w="810" w:type="dxa"/>
            <w:tcBorders>
              <w:top w:val="nil"/>
              <w:left w:val="nil"/>
              <w:bottom w:val="nil"/>
              <w:right w:val="nil"/>
            </w:tcBorders>
          </w:tcPr>
          <w:p w14:paraId="6C66147D"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Att.LowerBound</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1</w:t>
            </w:r>
            <w:r w:rsidRPr="00C36948">
              <w:rPr>
                <w:color w:val="D9D9D9" w:themeColor="background1" w:themeShade="D9"/>
              </w:rPr>
              <w:fldChar w:fldCharType="end"/>
            </w:r>
            <w:r w:rsidRPr="00C36948">
              <w:rPr>
                <w:rFonts w:ascii="Calibri" w:hAnsi="Calibri" w:cs="Calibri"/>
                <w:color w:val="D9D9D9" w:themeColor="background1" w:themeShade="D9"/>
                <w:sz w:val="22"/>
                <w:szCs w:val="22"/>
              </w:rPr>
              <w:t xml:space="preserve"> - </w:t>
            </w:r>
            <w:r w:rsidRPr="00C36948">
              <w:rPr>
                <w:rFonts w:ascii="Calibri" w:hAnsi="Calibri" w:cs="Calibri"/>
                <w:color w:val="D9D9D9" w:themeColor="background1" w:themeShade="D9"/>
                <w:sz w:val="22"/>
                <w:szCs w:val="22"/>
              </w:rPr>
              <w:fldChar w:fldCharType="begin" w:fldLock="1"/>
            </w:r>
            <w:r w:rsidRPr="00C36948">
              <w:rPr>
                <w:rFonts w:ascii="Calibri" w:hAnsi="Calibri" w:cs="Calibri"/>
                <w:color w:val="D9D9D9" w:themeColor="background1" w:themeShade="D9"/>
                <w:sz w:val="22"/>
                <w:szCs w:val="22"/>
              </w:rPr>
              <w:instrText>MERGEFIELD Att.UpperBound</w:instrText>
            </w:r>
            <w:r w:rsidRPr="00C36948">
              <w:rPr>
                <w:rFonts w:ascii="Calibri" w:hAnsi="Calibri" w:cs="Calibri"/>
                <w:color w:val="D9D9D9" w:themeColor="background1" w:themeShade="D9"/>
                <w:sz w:val="22"/>
                <w:szCs w:val="22"/>
              </w:rPr>
              <w:fldChar w:fldCharType="separate"/>
            </w:r>
            <w:r w:rsidRPr="00C36948">
              <w:rPr>
                <w:rFonts w:ascii="Calibri" w:hAnsi="Calibri" w:cs="Calibri"/>
                <w:color w:val="D9D9D9" w:themeColor="background1" w:themeShade="D9"/>
                <w:sz w:val="22"/>
                <w:szCs w:val="22"/>
              </w:rPr>
              <w:t>1</w:t>
            </w:r>
            <w:r w:rsidRPr="00C36948">
              <w:rPr>
                <w:rFonts w:ascii="Calibri" w:hAnsi="Calibri" w:cs="Calibri"/>
                <w:color w:val="D9D9D9" w:themeColor="background1" w:themeShade="D9"/>
                <w:sz w:val="22"/>
                <w:szCs w:val="22"/>
              </w:rPr>
              <w:fldChar w:fldCharType="end"/>
            </w:r>
          </w:p>
        </w:tc>
        <w:bookmarkEnd w:id="473"/>
      </w:tr>
      <w:tr w:rsidR="007E3EF0" w:rsidRPr="00C36948" w14:paraId="35D323E6" w14:textId="77777777" w:rsidTr="007E3EF0">
        <w:tc>
          <w:tcPr>
            <w:tcW w:w="450" w:type="dxa"/>
            <w:tcBorders>
              <w:top w:val="nil"/>
              <w:left w:val="nil"/>
              <w:bottom w:val="nil"/>
              <w:right w:val="nil"/>
            </w:tcBorders>
          </w:tcPr>
          <w:p w14:paraId="0EA20F71" w14:textId="77777777" w:rsidR="007E3EF0" w:rsidRPr="00C36948" w:rsidRDefault="007E3EF0" w:rsidP="007E3EF0">
            <w:pPr>
              <w:rPr>
                <w:rFonts w:ascii="Calibri" w:hAnsi="Calibri" w:cs="Calibri"/>
                <w:color w:val="D9D9D9" w:themeColor="background1" w:themeShade="D9"/>
                <w:sz w:val="22"/>
                <w:szCs w:val="22"/>
              </w:rPr>
            </w:pPr>
            <w:bookmarkStart w:id="474" w:name="BKM_E7474F1B_630A_43da_A518_0A21D0081868"/>
          </w:p>
        </w:tc>
        <w:tc>
          <w:tcPr>
            <w:tcW w:w="2880" w:type="dxa"/>
            <w:gridSpan w:val="2"/>
            <w:tcBorders>
              <w:top w:val="nil"/>
              <w:left w:val="nil"/>
              <w:bottom w:val="nil"/>
              <w:right w:val="nil"/>
            </w:tcBorders>
          </w:tcPr>
          <w:p w14:paraId="7A3728A1"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Att.Name</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Omschrijving academische titel</w:t>
            </w:r>
            <w:r w:rsidRPr="00C36948">
              <w:rPr>
                <w:color w:val="D9D9D9" w:themeColor="background1" w:themeShade="D9"/>
              </w:rPr>
              <w:fldChar w:fldCharType="end"/>
            </w:r>
          </w:p>
        </w:tc>
        <w:tc>
          <w:tcPr>
            <w:tcW w:w="4050" w:type="dxa"/>
            <w:tcBorders>
              <w:top w:val="nil"/>
              <w:left w:val="nil"/>
              <w:bottom w:val="nil"/>
              <w:right w:val="nil"/>
            </w:tcBorders>
          </w:tcPr>
          <w:p w14:paraId="311EACBD"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Att.Notes</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De omschrijving behorende bij NEN-tabel 'Academische titelcode'.</w:t>
            </w:r>
            <w:r w:rsidRPr="00C36948">
              <w:rPr>
                <w:color w:val="D9D9D9" w:themeColor="background1" w:themeShade="D9"/>
              </w:rPr>
              <w:fldChar w:fldCharType="end"/>
            </w:r>
          </w:p>
        </w:tc>
        <w:tc>
          <w:tcPr>
            <w:tcW w:w="1170" w:type="dxa"/>
            <w:tcBorders>
              <w:top w:val="nil"/>
              <w:left w:val="nil"/>
              <w:bottom w:val="nil"/>
              <w:right w:val="nil"/>
            </w:tcBorders>
          </w:tcPr>
          <w:p w14:paraId="00D59911"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Att.Type</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AN80</w:t>
            </w:r>
            <w:r w:rsidRPr="00C36948">
              <w:rPr>
                <w:color w:val="D9D9D9" w:themeColor="background1" w:themeShade="D9"/>
              </w:rPr>
              <w:fldChar w:fldCharType="end"/>
            </w:r>
          </w:p>
        </w:tc>
        <w:tc>
          <w:tcPr>
            <w:tcW w:w="810" w:type="dxa"/>
            <w:tcBorders>
              <w:top w:val="nil"/>
              <w:left w:val="nil"/>
              <w:bottom w:val="nil"/>
              <w:right w:val="nil"/>
            </w:tcBorders>
          </w:tcPr>
          <w:p w14:paraId="1D5DE2D1"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Att.LowerBound</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1</w:t>
            </w:r>
            <w:r w:rsidRPr="00C36948">
              <w:rPr>
                <w:color w:val="D9D9D9" w:themeColor="background1" w:themeShade="D9"/>
              </w:rPr>
              <w:fldChar w:fldCharType="end"/>
            </w:r>
            <w:r w:rsidRPr="00C36948">
              <w:rPr>
                <w:rFonts w:ascii="Calibri" w:hAnsi="Calibri" w:cs="Calibri"/>
                <w:color w:val="D9D9D9" w:themeColor="background1" w:themeShade="D9"/>
                <w:sz w:val="22"/>
                <w:szCs w:val="22"/>
              </w:rPr>
              <w:t xml:space="preserve"> - </w:t>
            </w:r>
            <w:r w:rsidRPr="00C36948">
              <w:rPr>
                <w:rFonts w:ascii="Calibri" w:hAnsi="Calibri" w:cs="Calibri"/>
                <w:color w:val="D9D9D9" w:themeColor="background1" w:themeShade="D9"/>
                <w:sz w:val="22"/>
                <w:szCs w:val="22"/>
              </w:rPr>
              <w:fldChar w:fldCharType="begin" w:fldLock="1"/>
            </w:r>
            <w:r w:rsidRPr="00C36948">
              <w:rPr>
                <w:rFonts w:ascii="Calibri" w:hAnsi="Calibri" w:cs="Calibri"/>
                <w:color w:val="D9D9D9" w:themeColor="background1" w:themeShade="D9"/>
                <w:sz w:val="22"/>
                <w:szCs w:val="22"/>
              </w:rPr>
              <w:instrText>MERGEFIELD Att.UpperBound</w:instrText>
            </w:r>
            <w:r w:rsidRPr="00C36948">
              <w:rPr>
                <w:rFonts w:ascii="Calibri" w:hAnsi="Calibri" w:cs="Calibri"/>
                <w:color w:val="D9D9D9" w:themeColor="background1" w:themeShade="D9"/>
                <w:sz w:val="22"/>
                <w:szCs w:val="22"/>
              </w:rPr>
              <w:fldChar w:fldCharType="separate"/>
            </w:r>
            <w:r w:rsidRPr="00C36948">
              <w:rPr>
                <w:rFonts w:ascii="Calibri" w:hAnsi="Calibri" w:cs="Calibri"/>
                <w:color w:val="D9D9D9" w:themeColor="background1" w:themeShade="D9"/>
                <w:sz w:val="22"/>
                <w:szCs w:val="22"/>
              </w:rPr>
              <w:t>1</w:t>
            </w:r>
            <w:r w:rsidRPr="00C36948">
              <w:rPr>
                <w:rFonts w:ascii="Calibri" w:hAnsi="Calibri" w:cs="Calibri"/>
                <w:color w:val="D9D9D9" w:themeColor="background1" w:themeShade="D9"/>
                <w:sz w:val="22"/>
                <w:szCs w:val="22"/>
              </w:rPr>
              <w:fldChar w:fldCharType="end"/>
            </w:r>
          </w:p>
        </w:tc>
        <w:bookmarkEnd w:id="474"/>
      </w:tr>
      <w:tr w:rsidR="007E3EF0" w:rsidRPr="00C36948" w14:paraId="0064CD21" w14:textId="77777777" w:rsidTr="007E3EF0">
        <w:tc>
          <w:tcPr>
            <w:tcW w:w="450" w:type="dxa"/>
            <w:tcBorders>
              <w:top w:val="nil"/>
              <w:left w:val="nil"/>
              <w:bottom w:val="nil"/>
              <w:right w:val="nil"/>
            </w:tcBorders>
          </w:tcPr>
          <w:p w14:paraId="001507D6" w14:textId="77777777" w:rsidR="007E3EF0" w:rsidRPr="00C36948" w:rsidRDefault="007E3EF0" w:rsidP="007E3EF0">
            <w:pPr>
              <w:rPr>
                <w:rFonts w:ascii="Calibri" w:hAnsi="Calibri" w:cs="Calibri"/>
                <w:color w:val="D9D9D9" w:themeColor="background1" w:themeShade="D9"/>
                <w:sz w:val="22"/>
                <w:szCs w:val="22"/>
              </w:rPr>
            </w:pPr>
            <w:bookmarkStart w:id="475" w:name="BKM_9876B8AE_6E5B_4030_A611_76817F9BE279"/>
          </w:p>
        </w:tc>
        <w:tc>
          <w:tcPr>
            <w:tcW w:w="2880" w:type="dxa"/>
            <w:gridSpan w:val="2"/>
            <w:tcBorders>
              <w:top w:val="nil"/>
              <w:left w:val="nil"/>
              <w:bottom w:val="nil"/>
              <w:right w:val="nil"/>
            </w:tcBorders>
          </w:tcPr>
          <w:p w14:paraId="41DA4D4C"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Att.Name</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Positie academische titel tov naam</w:t>
            </w:r>
            <w:r w:rsidRPr="00C36948">
              <w:rPr>
                <w:color w:val="D9D9D9" w:themeColor="background1" w:themeShade="D9"/>
              </w:rPr>
              <w:fldChar w:fldCharType="end"/>
            </w:r>
          </w:p>
        </w:tc>
        <w:tc>
          <w:tcPr>
            <w:tcW w:w="4050" w:type="dxa"/>
            <w:tcBorders>
              <w:top w:val="nil"/>
              <w:left w:val="nil"/>
              <w:bottom w:val="nil"/>
              <w:right w:val="nil"/>
            </w:tcBorders>
          </w:tcPr>
          <w:p w14:paraId="6ED42B0F"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Att.Notes</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Aanduiding of de academische titel voorafgaand aan de voornamen of achter de geslachtsnaam wordt geplaatst.</w:t>
            </w:r>
            <w:r w:rsidRPr="00C36948">
              <w:rPr>
                <w:color w:val="D9D9D9" w:themeColor="background1" w:themeShade="D9"/>
              </w:rPr>
              <w:fldChar w:fldCharType="end"/>
            </w:r>
          </w:p>
        </w:tc>
        <w:tc>
          <w:tcPr>
            <w:tcW w:w="1170" w:type="dxa"/>
            <w:tcBorders>
              <w:top w:val="nil"/>
              <w:left w:val="nil"/>
              <w:bottom w:val="nil"/>
              <w:right w:val="nil"/>
            </w:tcBorders>
          </w:tcPr>
          <w:p w14:paraId="5C84CCBE"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Att.Type</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AN1</w:t>
            </w:r>
            <w:r w:rsidRPr="00C36948">
              <w:rPr>
                <w:color w:val="D9D9D9" w:themeColor="background1" w:themeShade="D9"/>
              </w:rPr>
              <w:fldChar w:fldCharType="end"/>
            </w:r>
          </w:p>
        </w:tc>
        <w:tc>
          <w:tcPr>
            <w:tcW w:w="810" w:type="dxa"/>
            <w:tcBorders>
              <w:top w:val="nil"/>
              <w:left w:val="nil"/>
              <w:bottom w:val="nil"/>
              <w:right w:val="nil"/>
            </w:tcBorders>
          </w:tcPr>
          <w:p w14:paraId="6DAF7D3F" w14:textId="77777777" w:rsidR="007E3EF0" w:rsidRPr="00C36948" w:rsidRDefault="007E3EF0" w:rsidP="007E3EF0">
            <w:pPr>
              <w:rPr>
                <w:rFonts w:ascii="Calibri" w:hAnsi="Calibri" w:cs="Calibri"/>
                <w:color w:val="D9D9D9" w:themeColor="background1" w:themeShade="D9"/>
                <w:sz w:val="22"/>
                <w:szCs w:val="22"/>
              </w:rPr>
            </w:pPr>
            <w:r w:rsidRPr="00C36948">
              <w:rPr>
                <w:color w:val="D9D9D9" w:themeColor="background1" w:themeShade="D9"/>
              </w:rPr>
              <w:fldChar w:fldCharType="begin" w:fldLock="1"/>
            </w:r>
            <w:r w:rsidRPr="00C36948">
              <w:rPr>
                <w:color w:val="D9D9D9" w:themeColor="background1" w:themeShade="D9"/>
              </w:rPr>
              <w:instrText xml:space="preserve">MERGEFIELD </w:instrText>
            </w:r>
            <w:r w:rsidRPr="00C36948">
              <w:rPr>
                <w:rFonts w:ascii="Calibri" w:hAnsi="Calibri" w:cs="Calibri"/>
                <w:color w:val="D9D9D9" w:themeColor="background1" w:themeShade="D9"/>
                <w:sz w:val="22"/>
                <w:szCs w:val="22"/>
              </w:rPr>
              <w:instrText>Att.LowerBound</w:instrText>
            </w:r>
            <w:r w:rsidRPr="00C36948">
              <w:rPr>
                <w:color w:val="D9D9D9" w:themeColor="background1" w:themeShade="D9"/>
              </w:rPr>
              <w:fldChar w:fldCharType="separate"/>
            </w:r>
            <w:r w:rsidRPr="00C36948">
              <w:rPr>
                <w:rFonts w:ascii="Calibri" w:hAnsi="Calibri" w:cs="Calibri"/>
                <w:color w:val="D9D9D9" w:themeColor="background1" w:themeShade="D9"/>
                <w:sz w:val="22"/>
                <w:szCs w:val="22"/>
              </w:rPr>
              <w:t>1</w:t>
            </w:r>
            <w:r w:rsidRPr="00C36948">
              <w:rPr>
                <w:color w:val="D9D9D9" w:themeColor="background1" w:themeShade="D9"/>
              </w:rPr>
              <w:fldChar w:fldCharType="end"/>
            </w:r>
            <w:r w:rsidRPr="00C36948">
              <w:rPr>
                <w:rFonts w:ascii="Calibri" w:hAnsi="Calibri" w:cs="Calibri"/>
                <w:color w:val="D9D9D9" w:themeColor="background1" w:themeShade="D9"/>
                <w:sz w:val="22"/>
                <w:szCs w:val="22"/>
              </w:rPr>
              <w:t xml:space="preserve"> - </w:t>
            </w:r>
            <w:r w:rsidRPr="00C36948">
              <w:rPr>
                <w:rFonts w:ascii="Calibri" w:hAnsi="Calibri" w:cs="Calibri"/>
                <w:color w:val="D9D9D9" w:themeColor="background1" w:themeShade="D9"/>
                <w:sz w:val="22"/>
                <w:szCs w:val="22"/>
              </w:rPr>
              <w:fldChar w:fldCharType="begin" w:fldLock="1"/>
            </w:r>
            <w:r w:rsidRPr="00C36948">
              <w:rPr>
                <w:rFonts w:ascii="Calibri" w:hAnsi="Calibri" w:cs="Calibri"/>
                <w:color w:val="D9D9D9" w:themeColor="background1" w:themeShade="D9"/>
                <w:sz w:val="22"/>
                <w:szCs w:val="22"/>
              </w:rPr>
              <w:instrText>MERGEFIELD Att.UpperBound</w:instrText>
            </w:r>
            <w:r w:rsidRPr="00C36948">
              <w:rPr>
                <w:rFonts w:ascii="Calibri" w:hAnsi="Calibri" w:cs="Calibri"/>
                <w:color w:val="D9D9D9" w:themeColor="background1" w:themeShade="D9"/>
                <w:sz w:val="22"/>
                <w:szCs w:val="22"/>
              </w:rPr>
              <w:fldChar w:fldCharType="separate"/>
            </w:r>
            <w:r w:rsidRPr="00C36948">
              <w:rPr>
                <w:rFonts w:ascii="Calibri" w:hAnsi="Calibri" w:cs="Calibri"/>
                <w:color w:val="D9D9D9" w:themeColor="background1" w:themeShade="D9"/>
                <w:sz w:val="22"/>
                <w:szCs w:val="22"/>
              </w:rPr>
              <w:t>1</w:t>
            </w:r>
            <w:r w:rsidRPr="00C36948">
              <w:rPr>
                <w:rFonts w:ascii="Calibri" w:hAnsi="Calibri" w:cs="Calibri"/>
                <w:color w:val="D9D9D9" w:themeColor="background1" w:themeShade="D9"/>
                <w:sz w:val="22"/>
                <w:szCs w:val="22"/>
              </w:rPr>
              <w:fldChar w:fldCharType="end"/>
            </w:r>
          </w:p>
        </w:tc>
        <w:bookmarkEnd w:id="475"/>
      </w:tr>
      <w:tr w:rsidR="007E3EF0" w:rsidRPr="00392201" w14:paraId="25D4D684" w14:textId="77777777" w:rsidTr="007E3EF0">
        <w:tc>
          <w:tcPr>
            <w:tcW w:w="450" w:type="dxa"/>
            <w:tcBorders>
              <w:top w:val="nil"/>
              <w:left w:val="nil"/>
              <w:bottom w:val="nil"/>
              <w:right w:val="nil"/>
            </w:tcBorders>
          </w:tcPr>
          <w:p w14:paraId="361E2C8D" w14:textId="77777777" w:rsidR="007E3EF0" w:rsidRPr="00392201" w:rsidRDefault="007E3EF0" w:rsidP="007E3EF0">
            <w:pPr>
              <w:rPr>
                <w:rFonts w:ascii="Calibri" w:hAnsi="Calibri" w:cs="Calibri"/>
                <w:sz w:val="22"/>
                <w:szCs w:val="22"/>
              </w:rPr>
            </w:pPr>
            <w:bookmarkStart w:id="476" w:name="BKM_E029FBA2_13A9_4bab_85F3_4EA1E54F193F"/>
          </w:p>
        </w:tc>
        <w:tc>
          <w:tcPr>
            <w:tcW w:w="2880" w:type="dxa"/>
            <w:gridSpan w:val="2"/>
            <w:tcBorders>
              <w:top w:val="nil"/>
              <w:left w:val="nil"/>
              <w:bottom w:val="nil"/>
              <w:right w:val="nil"/>
            </w:tcBorders>
          </w:tcPr>
          <w:p w14:paraId="3E9FF497" w14:textId="77777777" w:rsidR="007E3EF0" w:rsidRPr="00392201" w:rsidRDefault="007E3EF0" w:rsidP="007E3EF0">
            <w:pPr>
              <w:rPr>
                <w:rFonts w:ascii="Calibri" w:hAnsi="Calibri" w:cs="Calibri"/>
                <w:sz w:val="22"/>
                <w:szCs w:val="22"/>
              </w:rPr>
            </w:pPr>
            <w:r w:rsidRPr="00392201">
              <w:fldChar w:fldCharType="begin" w:fldLock="1"/>
            </w:r>
            <w:r w:rsidRPr="00392201">
              <w:instrText xml:space="preserve">MERGEFIELD </w:instrText>
            </w:r>
            <w:r w:rsidRPr="00392201">
              <w:rPr>
                <w:rFonts w:ascii="Calibri" w:hAnsi="Calibri" w:cs="Calibri"/>
                <w:sz w:val="22"/>
                <w:szCs w:val="22"/>
              </w:rPr>
              <w:instrText>Att.Name</w:instrText>
            </w:r>
            <w:r w:rsidRPr="00392201">
              <w:fldChar w:fldCharType="separate"/>
            </w:r>
            <w:r w:rsidRPr="00392201">
              <w:rPr>
                <w:rFonts w:ascii="Calibri" w:hAnsi="Calibri" w:cs="Calibri"/>
                <w:sz w:val="22"/>
                <w:szCs w:val="22"/>
              </w:rPr>
              <w:t>Datum begin geldigheid titel</w:t>
            </w:r>
            <w:r w:rsidRPr="00392201">
              <w:fldChar w:fldCharType="end"/>
            </w:r>
          </w:p>
        </w:tc>
        <w:tc>
          <w:tcPr>
            <w:tcW w:w="4050" w:type="dxa"/>
            <w:tcBorders>
              <w:top w:val="nil"/>
              <w:left w:val="nil"/>
              <w:bottom w:val="nil"/>
              <w:right w:val="nil"/>
            </w:tcBorders>
          </w:tcPr>
          <w:p w14:paraId="19772524" w14:textId="77777777" w:rsidR="007E3EF0" w:rsidRPr="00392201" w:rsidRDefault="007E3EF0" w:rsidP="007E3EF0">
            <w:pPr>
              <w:rPr>
                <w:rFonts w:ascii="Calibri" w:hAnsi="Calibri" w:cs="Calibri"/>
                <w:sz w:val="22"/>
                <w:szCs w:val="22"/>
              </w:rPr>
            </w:pPr>
            <w:r w:rsidRPr="00392201">
              <w:fldChar w:fldCharType="begin" w:fldLock="1"/>
            </w:r>
            <w:r w:rsidRPr="00392201">
              <w:instrText xml:space="preserve">MERGEFIELD </w:instrText>
            </w:r>
            <w:r w:rsidRPr="00392201">
              <w:rPr>
                <w:rFonts w:ascii="Calibri" w:hAnsi="Calibri" w:cs="Calibri"/>
                <w:sz w:val="22"/>
                <w:szCs w:val="22"/>
              </w:rPr>
              <w:instrText>Att.Notes</w:instrText>
            </w:r>
            <w:r w:rsidRPr="00392201">
              <w:fldChar w:fldCharType="separate"/>
            </w:r>
            <w:r w:rsidRPr="00392201">
              <w:rPr>
                <w:rFonts w:ascii="Calibri" w:hAnsi="Calibri" w:cs="Calibri"/>
                <w:sz w:val="22"/>
                <w:szCs w:val="22"/>
              </w:rPr>
              <w:t>De datum waarop de ACADEMISCHE TITEL is ontstaan.</w:t>
            </w:r>
            <w:r w:rsidRPr="00392201">
              <w:fldChar w:fldCharType="end"/>
            </w:r>
          </w:p>
        </w:tc>
        <w:tc>
          <w:tcPr>
            <w:tcW w:w="1170" w:type="dxa"/>
            <w:tcBorders>
              <w:top w:val="nil"/>
              <w:left w:val="nil"/>
              <w:bottom w:val="nil"/>
              <w:right w:val="nil"/>
            </w:tcBorders>
          </w:tcPr>
          <w:p w14:paraId="0AD89938" w14:textId="77777777" w:rsidR="007E3EF0" w:rsidRPr="00392201" w:rsidRDefault="007E3EF0" w:rsidP="007E3EF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Att.Type</w:instrText>
            </w:r>
            <w:r w:rsidRPr="00392201">
              <w:rPr>
                <w:color w:val="FF0000"/>
                <w:u w:val="single"/>
              </w:rPr>
              <w:fldChar w:fldCharType="separate"/>
            </w:r>
            <w:r w:rsidRPr="00392201">
              <w:rPr>
                <w:rFonts w:ascii="Calibri" w:hAnsi="Calibri" w:cs="Calibri"/>
                <w:color w:val="FF0000"/>
                <w:sz w:val="22"/>
                <w:szCs w:val="22"/>
                <w:u w:val="single"/>
              </w:rPr>
              <w:t>DatumMogelijkOnvolledig</w:t>
            </w:r>
            <w:r w:rsidRPr="00392201">
              <w:rPr>
                <w:color w:val="FF0000"/>
                <w:u w:val="single"/>
              </w:rPr>
              <w:fldChar w:fldCharType="end"/>
            </w:r>
          </w:p>
        </w:tc>
        <w:tc>
          <w:tcPr>
            <w:tcW w:w="810" w:type="dxa"/>
            <w:tcBorders>
              <w:top w:val="nil"/>
              <w:left w:val="nil"/>
              <w:bottom w:val="nil"/>
              <w:right w:val="nil"/>
            </w:tcBorders>
          </w:tcPr>
          <w:p w14:paraId="327AA33B" w14:textId="77777777" w:rsidR="007E3EF0" w:rsidRPr="00392201" w:rsidRDefault="007E3EF0" w:rsidP="007E3EF0">
            <w:pPr>
              <w:rPr>
                <w:rFonts w:ascii="Calibri" w:hAnsi="Calibri" w:cs="Calibri"/>
                <w:sz w:val="22"/>
                <w:szCs w:val="22"/>
              </w:rPr>
            </w:pPr>
            <w:r w:rsidRPr="00392201">
              <w:fldChar w:fldCharType="begin" w:fldLock="1"/>
            </w:r>
            <w:r w:rsidRPr="00392201">
              <w:instrText xml:space="preserve">MERGEFIELD </w:instrText>
            </w:r>
            <w:r w:rsidRPr="00392201">
              <w:rPr>
                <w:rFonts w:ascii="Calibri" w:hAnsi="Calibri" w:cs="Calibri"/>
                <w:sz w:val="22"/>
                <w:szCs w:val="22"/>
              </w:rPr>
              <w:instrText>Att.LowerBound</w:instrText>
            </w:r>
            <w:r w:rsidRPr="00392201">
              <w:fldChar w:fldCharType="separate"/>
            </w:r>
            <w:r w:rsidRPr="00392201">
              <w:rPr>
                <w:rFonts w:ascii="Calibri" w:hAnsi="Calibri" w:cs="Calibri"/>
                <w:sz w:val="22"/>
                <w:szCs w:val="22"/>
              </w:rPr>
              <w:t>1</w:t>
            </w:r>
            <w:r w:rsidRPr="00392201">
              <w:fldChar w:fldCharType="end"/>
            </w:r>
            <w:r w:rsidRPr="00392201">
              <w:rPr>
                <w:rFonts w:ascii="Calibri" w:hAnsi="Calibri" w:cs="Calibri"/>
                <w:sz w:val="22"/>
                <w:szCs w:val="22"/>
              </w:rPr>
              <w:t xml:space="preserve"> - </w:t>
            </w:r>
            <w:r w:rsidRPr="00392201">
              <w:rPr>
                <w:rFonts w:ascii="Calibri" w:hAnsi="Calibri" w:cs="Calibri"/>
                <w:sz w:val="22"/>
                <w:szCs w:val="22"/>
              </w:rPr>
              <w:fldChar w:fldCharType="begin" w:fldLock="1"/>
            </w:r>
            <w:r w:rsidRPr="00392201">
              <w:rPr>
                <w:rFonts w:ascii="Calibri" w:hAnsi="Calibri" w:cs="Calibri"/>
                <w:sz w:val="22"/>
                <w:szCs w:val="22"/>
              </w:rPr>
              <w:instrText>MERGEFIELD Att.UpperBound</w:instrText>
            </w:r>
            <w:r w:rsidRPr="00392201">
              <w:rPr>
                <w:rFonts w:ascii="Calibri" w:hAnsi="Calibri" w:cs="Calibri"/>
                <w:sz w:val="22"/>
                <w:szCs w:val="22"/>
              </w:rPr>
              <w:fldChar w:fldCharType="separate"/>
            </w:r>
            <w:r w:rsidRPr="00392201">
              <w:rPr>
                <w:rFonts w:ascii="Calibri" w:hAnsi="Calibri" w:cs="Calibri"/>
                <w:sz w:val="22"/>
                <w:szCs w:val="22"/>
              </w:rPr>
              <w:t>1</w:t>
            </w:r>
            <w:r w:rsidRPr="00392201">
              <w:rPr>
                <w:rFonts w:ascii="Calibri" w:hAnsi="Calibri" w:cs="Calibri"/>
                <w:sz w:val="22"/>
                <w:szCs w:val="22"/>
              </w:rPr>
              <w:fldChar w:fldCharType="end"/>
            </w:r>
          </w:p>
        </w:tc>
        <w:bookmarkEnd w:id="476"/>
      </w:tr>
      <w:tr w:rsidR="007E3EF0" w:rsidRPr="00392201" w14:paraId="5C7EB279" w14:textId="77777777" w:rsidTr="007E3EF0">
        <w:tc>
          <w:tcPr>
            <w:tcW w:w="450" w:type="dxa"/>
            <w:tcBorders>
              <w:top w:val="nil"/>
              <w:left w:val="nil"/>
              <w:bottom w:val="nil"/>
              <w:right w:val="nil"/>
            </w:tcBorders>
          </w:tcPr>
          <w:p w14:paraId="713655C0" w14:textId="77777777" w:rsidR="007E3EF0" w:rsidRPr="00392201" w:rsidRDefault="007E3EF0" w:rsidP="007E3EF0">
            <w:pPr>
              <w:rPr>
                <w:rFonts w:ascii="Calibri" w:hAnsi="Calibri" w:cs="Calibri"/>
                <w:sz w:val="22"/>
                <w:szCs w:val="22"/>
              </w:rPr>
            </w:pPr>
            <w:bookmarkStart w:id="477" w:name="BKM_37B67563_8814_43df_BEF9_430C29A9643B"/>
          </w:p>
        </w:tc>
        <w:tc>
          <w:tcPr>
            <w:tcW w:w="2880" w:type="dxa"/>
            <w:gridSpan w:val="2"/>
            <w:tcBorders>
              <w:top w:val="nil"/>
              <w:left w:val="nil"/>
              <w:bottom w:val="nil"/>
              <w:right w:val="nil"/>
            </w:tcBorders>
          </w:tcPr>
          <w:p w14:paraId="4C8491BF" w14:textId="77777777" w:rsidR="007E3EF0" w:rsidRPr="00392201" w:rsidRDefault="007E3EF0" w:rsidP="007E3EF0">
            <w:pPr>
              <w:rPr>
                <w:rFonts w:ascii="Calibri" w:hAnsi="Calibri" w:cs="Calibri"/>
                <w:sz w:val="22"/>
                <w:szCs w:val="22"/>
              </w:rPr>
            </w:pPr>
            <w:r w:rsidRPr="00392201">
              <w:fldChar w:fldCharType="begin" w:fldLock="1"/>
            </w:r>
            <w:r w:rsidRPr="00392201">
              <w:instrText xml:space="preserve">MERGEFIELD </w:instrText>
            </w:r>
            <w:r w:rsidRPr="00392201">
              <w:rPr>
                <w:rFonts w:ascii="Calibri" w:hAnsi="Calibri" w:cs="Calibri"/>
                <w:sz w:val="22"/>
                <w:szCs w:val="22"/>
              </w:rPr>
              <w:instrText>Att.Name</w:instrText>
            </w:r>
            <w:r w:rsidRPr="00392201">
              <w:fldChar w:fldCharType="separate"/>
            </w:r>
            <w:r w:rsidRPr="00392201">
              <w:rPr>
                <w:rFonts w:ascii="Calibri" w:hAnsi="Calibri" w:cs="Calibri"/>
                <w:sz w:val="22"/>
                <w:szCs w:val="22"/>
              </w:rPr>
              <w:t>Datum einde geldigheid titel</w:t>
            </w:r>
            <w:r w:rsidRPr="00392201">
              <w:fldChar w:fldCharType="end"/>
            </w:r>
          </w:p>
        </w:tc>
        <w:tc>
          <w:tcPr>
            <w:tcW w:w="4050" w:type="dxa"/>
            <w:tcBorders>
              <w:top w:val="nil"/>
              <w:left w:val="nil"/>
              <w:bottom w:val="nil"/>
              <w:right w:val="nil"/>
            </w:tcBorders>
          </w:tcPr>
          <w:p w14:paraId="14D834EA" w14:textId="77777777" w:rsidR="007E3EF0" w:rsidRPr="00392201" w:rsidRDefault="007E3EF0" w:rsidP="007E3EF0">
            <w:pPr>
              <w:rPr>
                <w:rFonts w:ascii="Calibri" w:hAnsi="Calibri" w:cs="Calibri"/>
                <w:sz w:val="22"/>
                <w:szCs w:val="22"/>
              </w:rPr>
            </w:pPr>
            <w:r w:rsidRPr="00392201">
              <w:fldChar w:fldCharType="begin" w:fldLock="1"/>
            </w:r>
            <w:r w:rsidRPr="00392201">
              <w:instrText xml:space="preserve">MERGEFIELD </w:instrText>
            </w:r>
            <w:r w:rsidRPr="00392201">
              <w:rPr>
                <w:rFonts w:ascii="Calibri" w:hAnsi="Calibri" w:cs="Calibri"/>
                <w:sz w:val="22"/>
                <w:szCs w:val="22"/>
              </w:rPr>
              <w:instrText>Att.Notes</w:instrText>
            </w:r>
            <w:r w:rsidRPr="00392201">
              <w:fldChar w:fldCharType="separate"/>
            </w:r>
            <w:r w:rsidRPr="00392201">
              <w:rPr>
                <w:rFonts w:ascii="Calibri" w:hAnsi="Calibri" w:cs="Calibri"/>
                <w:sz w:val="22"/>
                <w:szCs w:val="22"/>
              </w:rPr>
              <w:t>De datum waarop de ACADEMISCHE TITEL is opgeheven.</w:t>
            </w:r>
            <w:r w:rsidRPr="00392201">
              <w:fldChar w:fldCharType="end"/>
            </w:r>
          </w:p>
        </w:tc>
        <w:tc>
          <w:tcPr>
            <w:tcW w:w="1170" w:type="dxa"/>
            <w:tcBorders>
              <w:top w:val="nil"/>
              <w:left w:val="nil"/>
              <w:bottom w:val="nil"/>
              <w:right w:val="nil"/>
            </w:tcBorders>
          </w:tcPr>
          <w:p w14:paraId="4572B765" w14:textId="77777777" w:rsidR="007E3EF0" w:rsidRPr="00392201" w:rsidRDefault="007E3EF0" w:rsidP="007E3EF0">
            <w:pPr>
              <w:rPr>
                <w:rFonts w:ascii="Calibri" w:hAnsi="Calibri" w:cs="Calibri"/>
                <w:color w:val="FF0000"/>
                <w:sz w:val="22"/>
                <w:szCs w:val="22"/>
                <w:u w:val="single"/>
              </w:rPr>
            </w:pPr>
            <w:r w:rsidRPr="00392201">
              <w:rPr>
                <w:color w:val="FF0000"/>
                <w:u w:val="single"/>
              </w:rPr>
              <w:fldChar w:fldCharType="begin" w:fldLock="1"/>
            </w:r>
            <w:r w:rsidRPr="00392201">
              <w:rPr>
                <w:color w:val="FF0000"/>
                <w:u w:val="single"/>
              </w:rPr>
              <w:instrText xml:space="preserve">MERGEFIELD </w:instrText>
            </w:r>
            <w:r w:rsidRPr="00392201">
              <w:rPr>
                <w:rFonts w:ascii="Calibri" w:hAnsi="Calibri" w:cs="Calibri"/>
                <w:color w:val="FF0000"/>
                <w:sz w:val="22"/>
                <w:szCs w:val="22"/>
                <w:u w:val="single"/>
              </w:rPr>
              <w:instrText>Att.Type</w:instrText>
            </w:r>
            <w:r w:rsidRPr="00392201">
              <w:rPr>
                <w:color w:val="FF0000"/>
                <w:u w:val="single"/>
              </w:rPr>
              <w:fldChar w:fldCharType="separate"/>
            </w:r>
            <w:r w:rsidRPr="00392201">
              <w:rPr>
                <w:rFonts w:ascii="Calibri" w:hAnsi="Calibri" w:cs="Calibri"/>
                <w:color w:val="FF0000"/>
                <w:sz w:val="22"/>
                <w:szCs w:val="22"/>
                <w:u w:val="single"/>
              </w:rPr>
              <w:t>DatumMogelijkOnvolledig</w:t>
            </w:r>
            <w:r w:rsidRPr="00392201">
              <w:rPr>
                <w:color w:val="FF0000"/>
                <w:u w:val="single"/>
              </w:rPr>
              <w:fldChar w:fldCharType="end"/>
            </w:r>
          </w:p>
        </w:tc>
        <w:tc>
          <w:tcPr>
            <w:tcW w:w="810" w:type="dxa"/>
            <w:tcBorders>
              <w:top w:val="nil"/>
              <w:left w:val="nil"/>
              <w:bottom w:val="nil"/>
              <w:right w:val="nil"/>
            </w:tcBorders>
          </w:tcPr>
          <w:p w14:paraId="5CF274FB" w14:textId="77777777" w:rsidR="007E3EF0" w:rsidRPr="00392201" w:rsidRDefault="007E3EF0" w:rsidP="007E3EF0">
            <w:pPr>
              <w:rPr>
                <w:rFonts w:ascii="Calibri" w:hAnsi="Calibri" w:cs="Calibri"/>
                <w:sz w:val="22"/>
                <w:szCs w:val="22"/>
              </w:rPr>
            </w:pPr>
            <w:r w:rsidRPr="00392201">
              <w:fldChar w:fldCharType="begin" w:fldLock="1"/>
            </w:r>
            <w:r w:rsidRPr="00392201">
              <w:instrText xml:space="preserve">MERGEFIELD </w:instrText>
            </w:r>
            <w:r w:rsidRPr="00392201">
              <w:rPr>
                <w:rFonts w:ascii="Calibri" w:hAnsi="Calibri" w:cs="Calibri"/>
                <w:sz w:val="22"/>
                <w:szCs w:val="22"/>
              </w:rPr>
              <w:instrText>Att.LowerBound</w:instrText>
            </w:r>
            <w:r w:rsidRPr="00392201">
              <w:fldChar w:fldCharType="separate"/>
            </w:r>
            <w:r w:rsidRPr="00392201">
              <w:rPr>
                <w:rFonts w:ascii="Calibri" w:hAnsi="Calibri" w:cs="Calibri"/>
                <w:sz w:val="22"/>
                <w:szCs w:val="22"/>
              </w:rPr>
              <w:t>0</w:t>
            </w:r>
            <w:r w:rsidRPr="00392201">
              <w:fldChar w:fldCharType="end"/>
            </w:r>
            <w:r w:rsidRPr="00392201">
              <w:rPr>
                <w:rFonts w:ascii="Calibri" w:hAnsi="Calibri" w:cs="Calibri"/>
                <w:sz w:val="22"/>
                <w:szCs w:val="22"/>
              </w:rPr>
              <w:t xml:space="preserve"> - </w:t>
            </w:r>
            <w:r w:rsidRPr="00392201">
              <w:rPr>
                <w:rFonts w:ascii="Calibri" w:hAnsi="Calibri" w:cs="Calibri"/>
                <w:sz w:val="22"/>
                <w:szCs w:val="22"/>
              </w:rPr>
              <w:fldChar w:fldCharType="begin" w:fldLock="1"/>
            </w:r>
            <w:r w:rsidRPr="00392201">
              <w:rPr>
                <w:rFonts w:ascii="Calibri" w:hAnsi="Calibri" w:cs="Calibri"/>
                <w:sz w:val="22"/>
                <w:szCs w:val="22"/>
              </w:rPr>
              <w:instrText>MERGEFIELD Att.UpperBound</w:instrText>
            </w:r>
            <w:r w:rsidRPr="00392201">
              <w:rPr>
                <w:rFonts w:ascii="Calibri" w:hAnsi="Calibri" w:cs="Calibri"/>
                <w:sz w:val="22"/>
                <w:szCs w:val="22"/>
              </w:rPr>
              <w:fldChar w:fldCharType="separate"/>
            </w:r>
            <w:r w:rsidRPr="00392201">
              <w:rPr>
                <w:rFonts w:ascii="Calibri" w:hAnsi="Calibri" w:cs="Calibri"/>
                <w:sz w:val="22"/>
                <w:szCs w:val="22"/>
              </w:rPr>
              <w:t>1</w:t>
            </w:r>
            <w:r w:rsidRPr="00392201">
              <w:rPr>
                <w:rFonts w:ascii="Calibri" w:hAnsi="Calibri" w:cs="Calibri"/>
                <w:sz w:val="22"/>
                <w:szCs w:val="22"/>
              </w:rPr>
              <w:fldChar w:fldCharType="end"/>
            </w:r>
          </w:p>
        </w:tc>
        <w:bookmarkEnd w:id="477"/>
      </w:tr>
      <w:tr w:rsidR="007E3EF0" w:rsidRPr="00C36948" w14:paraId="09412A5E" w14:textId="77777777" w:rsidTr="007E3EF0">
        <w:tc>
          <w:tcPr>
            <w:tcW w:w="9360" w:type="dxa"/>
            <w:gridSpan w:val="6"/>
            <w:tcBorders>
              <w:top w:val="nil"/>
              <w:left w:val="nil"/>
              <w:bottom w:val="nil"/>
              <w:right w:val="nil"/>
            </w:tcBorders>
          </w:tcPr>
          <w:p w14:paraId="0391BE60" w14:textId="77777777" w:rsidR="007E3EF0" w:rsidRPr="00C36948" w:rsidRDefault="007E3EF0" w:rsidP="007E3EF0">
            <w:pPr>
              <w:rPr>
                <w:rFonts w:ascii="Calibri" w:hAnsi="Calibri" w:cs="Calibri"/>
                <w:b/>
                <w:bCs/>
                <w:color w:val="D9D9D9" w:themeColor="background1" w:themeShade="D9"/>
                <w:sz w:val="22"/>
                <w:szCs w:val="22"/>
              </w:rPr>
            </w:pPr>
            <w:r w:rsidRPr="00C36948">
              <w:rPr>
                <w:rFonts w:ascii="Calibri" w:hAnsi="Calibri" w:cs="Calibri"/>
                <w:b/>
                <w:bCs/>
                <w:color w:val="D9D9D9" w:themeColor="background1" w:themeShade="D9"/>
                <w:sz w:val="22"/>
                <w:szCs w:val="22"/>
              </w:rPr>
              <w:t>Toelichting referentielijst</w:t>
            </w:r>
          </w:p>
        </w:tc>
      </w:tr>
      <w:tr w:rsidR="007E3EF0" w:rsidRPr="00C36948" w14:paraId="6185AF46" w14:textId="77777777" w:rsidTr="007E3EF0">
        <w:trPr>
          <w:trHeight w:val="158"/>
        </w:trPr>
        <w:tc>
          <w:tcPr>
            <w:tcW w:w="450" w:type="dxa"/>
            <w:tcBorders>
              <w:top w:val="nil"/>
              <w:left w:val="nil"/>
              <w:bottom w:val="nil"/>
              <w:right w:val="nil"/>
            </w:tcBorders>
          </w:tcPr>
          <w:p w14:paraId="2403022F" w14:textId="77777777" w:rsidR="007E3EF0" w:rsidRPr="00C36948" w:rsidRDefault="007E3EF0" w:rsidP="007E3EF0">
            <w:pPr>
              <w:rPr>
                <w:rFonts w:ascii="Calibri" w:hAnsi="Calibri" w:cs="Calibri"/>
                <w:b/>
                <w:bCs/>
                <w:color w:val="D9D9D9" w:themeColor="background1" w:themeShade="D9"/>
                <w:sz w:val="22"/>
                <w:szCs w:val="22"/>
              </w:rPr>
            </w:pPr>
          </w:p>
        </w:tc>
        <w:tc>
          <w:tcPr>
            <w:tcW w:w="8910" w:type="dxa"/>
            <w:gridSpan w:val="5"/>
            <w:tcBorders>
              <w:top w:val="nil"/>
              <w:left w:val="nil"/>
              <w:bottom w:val="nil"/>
              <w:right w:val="nil"/>
            </w:tcBorders>
          </w:tcPr>
          <w:p w14:paraId="22779B18" w14:textId="77777777" w:rsidR="007E3EF0" w:rsidRPr="00C36948" w:rsidRDefault="007E3EF0" w:rsidP="007E3EF0">
            <w:pPr>
              <w:rPr>
                <w:rFonts w:ascii="Calibri" w:hAnsi="Calibri" w:cs="Calibri"/>
                <w:color w:val="D9D9D9" w:themeColor="background1" w:themeShade="D9"/>
                <w:sz w:val="22"/>
                <w:szCs w:val="22"/>
              </w:rPr>
            </w:pPr>
            <w:r w:rsidRPr="00C36948">
              <w:rPr>
                <w:rFonts w:ascii="Calibri" w:hAnsi="Calibri" w:cs="Calibri"/>
                <w:color w:val="D9D9D9" w:themeColor="background1" w:themeShade="D9"/>
                <w:sz w:val="22"/>
                <w:szCs w:val="22"/>
              </w:rPr>
              <w:t>Buitenlandse titels worden niet geregistreerd.</w:t>
            </w:r>
          </w:p>
        </w:tc>
      </w:tr>
    </w:tbl>
    <w:p w14:paraId="2D16CB2C" w14:textId="77777777" w:rsidR="00A21177" w:rsidRDefault="00A21177" w:rsidP="00A21177">
      <w:pPr>
        <w:pStyle w:val="Kop2"/>
        <w:numPr>
          <w:ilvl w:val="0"/>
          <w:numId w:val="0"/>
        </w:numPr>
        <w:ind w:left="851"/>
        <w:rPr>
          <w:color w:val="auto"/>
          <w:sz w:val="20"/>
          <w:szCs w:val="20"/>
        </w:rPr>
      </w:pPr>
      <w:bookmarkStart w:id="478" w:name="BKM_6BA8DD14_1CC9_4669_BDCC_856B5C628D6B"/>
      <w:bookmarkEnd w:id="478"/>
    </w:p>
    <w:p w14:paraId="7ED8F918" w14:textId="77777777" w:rsidR="00A21177" w:rsidRDefault="00A21177" w:rsidP="00A21177">
      <w:pPr>
        <w:rPr>
          <w:rFonts w:eastAsia="Calibri"/>
          <w:lang w:eastAsia="en-US"/>
        </w:rPr>
      </w:pPr>
      <w:r>
        <w:br w:type="page"/>
      </w:r>
    </w:p>
    <w:p w14:paraId="60A1FC2D" w14:textId="5E7D0FEE" w:rsidR="007E3EF0" w:rsidRDefault="007E3EF0" w:rsidP="007E3EF0">
      <w:pPr>
        <w:pStyle w:val="Kop2"/>
      </w:pPr>
      <w:r>
        <w:rPr>
          <w:color w:val="auto"/>
          <w:sz w:val="20"/>
          <w:szCs w:val="20"/>
        </w:rPr>
        <w:lastRenderedPageBreak/>
        <w:fldChar w:fldCharType="begin" w:fldLock="1"/>
      </w:r>
      <w:r>
        <w:rPr>
          <w:color w:val="auto"/>
          <w:sz w:val="20"/>
          <w:szCs w:val="20"/>
        </w:rPr>
        <w:instrText xml:space="preserve">MERGEFIELD </w:instrText>
      </w:r>
      <w:r>
        <w:instrText>Element.Stereotype</w:instrText>
      </w:r>
      <w:r>
        <w:rPr>
          <w:color w:val="auto"/>
          <w:sz w:val="20"/>
          <w:szCs w:val="20"/>
        </w:rPr>
        <w:fldChar w:fldCharType="separate"/>
      </w:r>
      <w:r>
        <w:t>«Referentielijst»</w:t>
      </w:r>
      <w:r>
        <w:rPr>
          <w:color w:val="auto"/>
          <w:sz w:val="20"/>
          <w:szCs w:val="20"/>
        </w:rPr>
        <w:fldChar w:fldCharType="end"/>
      </w:r>
      <w:r>
        <w:t xml:space="preserve"> </w:t>
      </w:r>
      <w:r w:rsidRPr="00370EC3">
        <w:rPr>
          <w:color w:val="FF0000"/>
          <w:u w:val="single"/>
        </w:rPr>
        <w:fldChar w:fldCharType="begin" w:fldLock="1"/>
      </w:r>
      <w:r w:rsidRPr="00370EC3">
        <w:rPr>
          <w:color w:val="FF0000"/>
          <w:u w:val="single"/>
        </w:rPr>
        <w:instrText>MERGEFIELD Element.Name</w:instrText>
      </w:r>
      <w:r w:rsidRPr="00370EC3">
        <w:rPr>
          <w:color w:val="FF0000"/>
          <w:u w:val="single"/>
        </w:rPr>
        <w:fldChar w:fldCharType="separate"/>
      </w:r>
      <w:r w:rsidRPr="00370EC3">
        <w:rPr>
          <w:color w:val="FF0000"/>
          <w:u w:val="single"/>
        </w:rPr>
        <w:t>AKR KADASTRALE GEMEENTECODE</w:t>
      </w:r>
      <w:r w:rsidRPr="00370EC3">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1F7A9769" w14:textId="77777777" w:rsidTr="007E3EF0">
        <w:trPr>
          <w:trHeight w:val="218"/>
        </w:trPr>
        <w:tc>
          <w:tcPr>
            <w:tcW w:w="2430" w:type="dxa"/>
            <w:gridSpan w:val="2"/>
            <w:tcBorders>
              <w:top w:val="nil"/>
              <w:left w:val="nil"/>
              <w:bottom w:val="nil"/>
              <w:right w:val="nil"/>
            </w:tcBorders>
          </w:tcPr>
          <w:p w14:paraId="41542BD4"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552249EB"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Element.Name</w:instrText>
            </w:r>
            <w:r w:rsidRPr="00370EC3">
              <w:rPr>
                <w:color w:val="FF0000"/>
                <w:u w:val="single"/>
              </w:rPr>
              <w:fldChar w:fldCharType="separate"/>
            </w:r>
            <w:r w:rsidRPr="00370EC3">
              <w:rPr>
                <w:rFonts w:ascii="Calibri" w:hAnsi="Calibri" w:cs="Calibri"/>
                <w:color w:val="FF0000"/>
                <w:sz w:val="22"/>
                <w:szCs w:val="22"/>
                <w:u w:val="single"/>
              </w:rPr>
              <w:t>AKR KADASTRALE GEMEENTECODE</w:t>
            </w:r>
            <w:r w:rsidRPr="00370EC3">
              <w:rPr>
                <w:color w:val="FF0000"/>
                <w:u w:val="single"/>
              </w:rPr>
              <w:fldChar w:fldCharType="end"/>
            </w:r>
          </w:p>
        </w:tc>
      </w:tr>
      <w:tr w:rsidR="007E3EF0" w14:paraId="44335DE6" w14:textId="77777777" w:rsidTr="007E3EF0">
        <w:trPr>
          <w:trHeight w:hRule="exact" w:val="128"/>
        </w:trPr>
        <w:tc>
          <w:tcPr>
            <w:tcW w:w="2430" w:type="dxa"/>
            <w:gridSpan w:val="2"/>
            <w:tcBorders>
              <w:top w:val="nil"/>
              <w:left w:val="nil"/>
              <w:bottom w:val="nil"/>
              <w:right w:val="nil"/>
            </w:tcBorders>
          </w:tcPr>
          <w:p w14:paraId="3D0F6538"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2AAF987" w14:textId="77777777" w:rsidR="007E3EF0" w:rsidRPr="00370EC3" w:rsidRDefault="007E3EF0" w:rsidP="007E3EF0">
            <w:pPr>
              <w:rPr>
                <w:rFonts w:ascii="Calibri" w:hAnsi="Calibri" w:cs="Calibri"/>
                <w:color w:val="FF0000"/>
                <w:sz w:val="22"/>
                <w:szCs w:val="22"/>
                <w:u w:val="single"/>
              </w:rPr>
            </w:pPr>
          </w:p>
        </w:tc>
      </w:tr>
      <w:tr w:rsidR="007E3EF0" w14:paraId="1C3195FE" w14:textId="77777777" w:rsidTr="007E3EF0">
        <w:tc>
          <w:tcPr>
            <w:tcW w:w="2430" w:type="dxa"/>
            <w:gridSpan w:val="2"/>
            <w:tcBorders>
              <w:top w:val="nil"/>
              <w:left w:val="nil"/>
              <w:bottom w:val="nil"/>
              <w:right w:val="nil"/>
            </w:tcBorders>
          </w:tcPr>
          <w:p w14:paraId="01A620B1"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5D40DB80"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Element.Alias</w:instrText>
            </w:r>
            <w:r w:rsidRPr="00370EC3">
              <w:rPr>
                <w:color w:val="FF0000"/>
                <w:u w:val="single"/>
              </w:rPr>
              <w:fldChar w:fldCharType="separate"/>
            </w:r>
            <w:r w:rsidRPr="00370EC3">
              <w:rPr>
                <w:rFonts w:ascii="Calibri" w:hAnsi="Calibri" w:cs="Calibri"/>
                <w:color w:val="FF0000"/>
                <w:sz w:val="22"/>
                <w:szCs w:val="22"/>
                <w:u w:val="single"/>
              </w:rPr>
              <w:t>AKG</w:t>
            </w:r>
            <w:r w:rsidRPr="00370EC3">
              <w:rPr>
                <w:color w:val="FF0000"/>
                <w:u w:val="single"/>
              </w:rPr>
              <w:fldChar w:fldCharType="end"/>
            </w:r>
          </w:p>
        </w:tc>
      </w:tr>
      <w:tr w:rsidR="007E3EF0" w14:paraId="1ECDCDEC" w14:textId="77777777" w:rsidTr="007E3EF0">
        <w:trPr>
          <w:trHeight w:hRule="exact" w:val="128"/>
        </w:trPr>
        <w:tc>
          <w:tcPr>
            <w:tcW w:w="2430" w:type="dxa"/>
            <w:gridSpan w:val="2"/>
            <w:tcBorders>
              <w:top w:val="nil"/>
              <w:left w:val="nil"/>
              <w:bottom w:val="nil"/>
              <w:right w:val="nil"/>
            </w:tcBorders>
          </w:tcPr>
          <w:p w14:paraId="35540412"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32CF55C" w14:textId="77777777" w:rsidR="007E3EF0" w:rsidRPr="00370EC3" w:rsidRDefault="007E3EF0" w:rsidP="007E3EF0">
            <w:pPr>
              <w:rPr>
                <w:rFonts w:ascii="Calibri" w:hAnsi="Calibri" w:cs="Calibri"/>
                <w:color w:val="FF0000"/>
                <w:sz w:val="22"/>
                <w:szCs w:val="22"/>
                <w:u w:val="single"/>
              </w:rPr>
            </w:pPr>
          </w:p>
        </w:tc>
      </w:tr>
      <w:tr w:rsidR="007E3EF0" w14:paraId="37C3638A" w14:textId="77777777" w:rsidTr="007E3EF0">
        <w:tc>
          <w:tcPr>
            <w:tcW w:w="2430" w:type="dxa"/>
            <w:gridSpan w:val="2"/>
            <w:tcBorders>
              <w:top w:val="nil"/>
              <w:left w:val="nil"/>
              <w:bottom w:val="nil"/>
              <w:right w:val="nil"/>
            </w:tcBorders>
          </w:tcPr>
          <w:p w14:paraId="5861A82E"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357DD78F" w14:textId="77777777" w:rsidR="007E3EF0" w:rsidRPr="00370EC3" w:rsidRDefault="007E3EF0" w:rsidP="007E3EF0">
            <w:pPr>
              <w:rPr>
                <w:rFonts w:ascii="Calibri" w:hAnsi="Calibri" w:cs="Calibri"/>
                <w:color w:val="FF0000"/>
                <w:sz w:val="22"/>
                <w:szCs w:val="22"/>
                <w:u w:val="single"/>
              </w:rPr>
            </w:pPr>
            <w:r w:rsidRPr="00370EC3">
              <w:rPr>
                <w:rFonts w:ascii="Calibri" w:hAnsi="Calibri" w:cs="Calibri"/>
                <w:color w:val="FF0000"/>
                <w:sz w:val="22"/>
                <w:szCs w:val="22"/>
                <w:u w:val="single"/>
              </w:rPr>
              <w:t>BRK</w:t>
            </w:r>
          </w:p>
        </w:tc>
      </w:tr>
      <w:tr w:rsidR="007E3EF0" w14:paraId="17A51B93" w14:textId="77777777" w:rsidTr="007E3EF0">
        <w:trPr>
          <w:trHeight w:hRule="exact" w:val="128"/>
        </w:trPr>
        <w:tc>
          <w:tcPr>
            <w:tcW w:w="2430" w:type="dxa"/>
            <w:gridSpan w:val="2"/>
            <w:tcBorders>
              <w:top w:val="nil"/>
              <w:left w:val="nil"/>
              <w:bottom w:val="nil"/>
              <w:right w:val="nil"/>
            </w:tcBorders>
          </w:tcPr>
          <w:p w14:paraId="5DCE6FC3"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3A26262" w14:textId="77777777" w:rsidR="007E3EF0" w:rsidRPr="00370EC3" w:rsidRDefault="007E3EF0" w:rsidP="007E3EF0">
            <w:pPr>
              <w:rPr>
                <w:rFonts w:ascii="Calibri" w:hAnsi="Calibri" w:cs="Calibri"/>
                <w:color w:val="FF0000"/>
                <w:sz w:val="22"/>
                <w:szCs w:val="22"/>
                <w:u w:val="single"/>
              </w:rPr>
            </w:pPr>
          </w:p>
        </w:tc>
      </w:tr>
      <w:tr w:rsidR="007E3EF0" w14:paraId="77ED4F83" w14:textId="77777777" w:rsidTr="007E3EF0">
        <w:trPr>
          <w:trHeight w:val="230"/>
        </w:trPr>
        <w:tc>
          <w:tcPr>
            <w:tcW w:w="2430" w:type="dxa"/>
            <w:gridSpan w:val="2"/>
            <w:tcBorders>
              <w:top w:val="nil"/>
              <w:left w:val="nil"/>
              <w:bottom w:val="nil"/>
              <w:right w:val="nil"/>
            </w:tcBorders>
          </w:tcPr>
          <w:p w14:paraId="341FA54E"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3D155F14"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Element.Notes</w:instrText>
            </w:r>
            <w:r w:rsidRPr="00370EC3">
              <w:rPr>
                <w:color w:val="FF0000"/>
                <w:u w:val="single"/>
              </w:rPr>
              <w:fldChar w:fldCharType="end"/>
            </w:r>
            <w:r w:rsidRPr="00370EC3">
              <w:rPr>
                <w:rFonts w:ascii="Calibri" w:hAnsi="Calibri" w:cs="Calibri"/>
                <w:color w:val="FF0000"/>
                <w:sz w:val="22"/>
                <w:szCs w:val="22"/>
                <w:u w:val="single"/>
              </w:rPr>
              <w:t>De door de Dienst Kadaster onderkende AKR codes voor  kadastrale gemeenten</w:t>
            </w:r>
          </w:p>
        </w:tc>
      </w:tr>
      <w:tr w:rsidR="007E3EF0" w14:paraId="21F73DCE" w14:textId="77777777" w:rsidTr="007E3EF0">
        <w:trPr>
          <w:trHeight w:hRule="exact" w:val="128"/>
        </w:trPr>
        <w:tc>
          <w:tcPr>
            <w:tcW w:w="2430" w:type="dxa"/>
            <w:gridSpan w:val="2"/>
            <w:tcBorders>
              <w:top w:val="nil"/>
              <w:left w:val="nil"/>
              <w:bottom w:val="nil"/>
              <w:right w:val="nil"/>
            </w:tcBorders>
          </w:tcPr>
          <w:p w14:paraId="66105F3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D214F98" w14:textId="77777777" w:rsidR="007E3EF0" w:rsidRPr="00370EC3" w:rsidRDefault="007E3EF0" w:rsidP="007E3EF0">
            <w:pPr>
              <w:rPr>
                <w:rFonts w:ascii="Calibri" w:hAnsi="Calibri" w:cs="Calibri"/>
                <w:color w:val="FF0000"/>
                <w:sz w:val="22"/>
                <w:szCs w:val="22"/>
                <w:u w:val="single"/>
              </w:rPr>
            </w:pPr>
          </w:p>
        </w:tc>
      </w:tr>
      <w:tr w:rsidR="007E3EF0" w14:paraId="62818BAB" w14:textId="77777777" w:rsidTr="007E3EF0">
        <w:tc>
          <w:tcPr>
            <w:tcW w:w="2430" w:type="dxa"/>
            <w:gridSpan w:val="2"/>
            <w:tcBorders>
              <w:top w:val="nil"/>
              <w:left w:val="nil"/>
              <w:bottom w:val="nil"/>
              <w:right w:val="nil"/>
            </w:tcBorders>
          </w:tcPr>
          <w:p w14:paraId="250ADB88"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2C94C620" w14:textId="77777777" w:rsidR="007E3EF0" w:rsidRPr="00370EC3" w:rsidRDefault="007E3EF0" w:rsidP="007E3EF0">
            <w:pPr>
              <w:rPr>
                <w:rFonts w:ascii="Calibri" w:hAnsi="Calibri" w:cs="Calibri"/>
                <w:color w:val="FF0000"/>
                <w:sz w:val="22"/>
                <w:szCs w:val="22"/>
                <w:u w:val="single"/>
              </w:rPr>
            </w:pPr>
            <w:r w:rsidRPr="00370EC3">
              <w:rPr>
                <w:rFonts w:ascii="Calibri" w:hAnsi="Calibri" w:cs="Calibri"/>
                <w:color w:val="FF0000"/>
                <w:sz w:val="22"/>
                <w:szCs w:val="22"/>
                <w:u w:val="single"/>
              </w:rPr>
              <w:t>BRK</w:t>
            </w:r>
          </w:p>
        </w:tc>
      </w:tr>
      <w:tr w:rsidR="007E3EF0" w14:paraId="45FE7FD6" w14:textId="77777777" w:rsidTr="007E3EF0">
        <w:trPr>
          <w:trHeight w:hRule="exact" w:val="128"/>
        </w:trPr>
        <w:tc>
          <w:tcPr>
            <w:tcW w:w="2430" w:type="dxa"/>
            <w:gridSpan w:val="2"/>
            <w:tcBorders>
              <w:top w:val="nil"/>
              <w:left w:val="nil"/>
              <w:bottom w:val="nil"/>
              <w:right w:val="nil"/>
            </w:tcBorders>
          </w:tcPr>
          <w:p w14:paraId="1ED81B5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39E2BAD" w14:textId="77777777" w:rsidR="007E3EF0" w:rsidRPr="00370EC3" w:rsidRDefault="007E3EF0" w:rsidP="007E3EF0">
            <w:pPr>
              <w:rPr>
                <w:rFonts w:ascii="Calibri" w:hAnsi="Calibri" w:cs="Calibri"/>
                <w:color w:val="FF0000"/>
                <w:sz w:val="22"/>
                <w:szCs w:val="22"/>
                <w:u w:val="single"/>
              </w:rPr>
            </w:pPr>
          </w:p>
        </w:tc>
      </w:tr>
      <w:tr w:rsidR="007E3EF0" w14:paraId="02B00ECF" w14:textId="77777777" w:rsidTr="007E3EF0">
        <w:trPr>
          <w:trHeight w:val="230"/>
        </w:trPr>
        <w:tc>
          <w:tcPr>
            <w:tcW w:w="2430" w:type="dxa"/>
            <w:gridSpan w:val="2"/>
            <w:tcBorders>
              <w:top w:val="nil"/>
              <w:left w:val="nil"/>
              <w:bottom w:val="nil"/>
              <w:right w:val="nil"/>
            </w:tcBorders>
          </w:tcPr>
          <w:p w14:paraId="4F7B1579"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3FF3AFE7" w14:textId="77777777" w:rsidR="007E3EF0" w:rsidRPr="00370EC3" w:rsidRDefault="007E3EF0" w:rsidP="007E3EF0">
            <w:pPr>
              <w:rPr>
                <w:rFonts w:ascii="Calibri" w:hAnsi="Calibri" w:cs="Calibri"/>
                <w:color w:val="FF0000"/>
                <w:sz w:val="22"/>
                <w:szCs w:val="22"/>
                <w:u w:val="single"/>
              </w:rPr>
            </w:pPr>
            <w:r w:rsidRPr="00370EC3">
              <w:rPr>
                <w:rFonts w:ascii="Calibri" w:hAnsi="Calibri" w:cs="Calibri"/>
                <w:color w:val="FF0000"/>
                <w:sz w:val="22"/>
                <w:szCs w:val="22"/>
                <w:u w:val="single"/>
              </w:rPr>
              <w:t>10 maart 2015</w:t>
            </w:r>
          </w:p>
        </w:tc>
      </w:tr>
      <w:tr w:rsidR="007E3EF0" w14:paraId="14040358" w14:textId="77777777" w:rsidTr="007E3EF0">
        <w:trPr>
          <w:trHeight w:hRule="exact" w:val="128"/>
        </w:trPr>
        <w:tc>
          <w:tcPr>
            <w:tcW w:w="2430" w:type="dxa"/>
            <w:gridSpan w:val="2"/>
            <w:tcBorders>
              <w:top w:val="nil"/>
              <w:left w:val="nil"/>
              <w:bottom w:val="nil"/>
              <w:right w:val="nil"/>
            </w:tcBorders>
          </w:tcPr>
          <w:p w14:paraId="3734BF2A"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D968F4A" w14:textId="77777777" w:rsidR="007E3EF0" w:rsidRPr="00370EC3" w:rsidRDefault="007E3EF0" w:rsidP="007E3EF0">
            <w:pPr>
              <w:rPr>
                <w:rFonts w:ascii="Calibri" w:hAnsi="Calibri" w:cs="Calibri"/>
                <w:color w:val="FF0000"/>
                <w:sz w:val="22"/>
                <w:szCs w:val="22"/>
                <w:u w:val="single"/>
              </w:rPr>
            </w:pPr>
          </w:p>
        </w:tc>
      </w:tr>
      <w:tr w:rsidR="007E3EF0" w14:paraId="7FB6D5AB" w14:textId="77777777" w:rsidTr="007E3EF0">
        <w:trPr>
          <w:trHeight w:val="215"/>
        </w:trPr>
        <w:tc>
          <w:tcPr>
            <w:tcW w:w="2430" w:type="dxa"/>
            <w:gridSpan w:val="2"/>
            <w:tcBorders>
              <w:top w:val="nil"/>
              <w:left w:val="nil"/>
              <w:bottom w:val="nil"/>
              <w:right w:val="nil"/>
            </w:tcBorders>
          </w:tcPr>
          <w:p w14:paraId="79010B60"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381E5BDC" w14:textId="77777777" w:rsidR="007E3EF0" w:rsidRPr="00370EC3" w:rsidRDefault="007E3EF0" w:rsidP="007E3EF0">
            <w:pPr>
              <w:rPr>
                <w:rFonts w:ascii="Calibri" w:hAnsi="Calibri" w:cs="Calibri"/>
                <w:color w:val="FF0000"/>
                <w:sz w:val="22"/>
                <w:szCs w:val="22"/>
                <w:u w:val="single"/>
              </w:rPr>
            </w:pPr>
            <w:r w:rsidRPr="00370EC3">
              <w:rPr>
                <w:rFonts w:ascii="Calibri" w:hAnsi="Calibri" w:cs="Calibri"/>
                <w:color w:val="FF0000"/>
                <w:sz w:val="22"/>
                <w:szCs w:val="22"/>
                <w:u w:val="single"/>
              </w:rPr>
              <w:t>Code</w:t>
            </w:r>
          </w:p>
        </w:tc>
      </w:tr>
      <w:tr w:rsidR="007E3EF0" w14:paraId="30F85924" w14:textId="77777777" w:rsidTr="007E3EF0">
        <w:trPr>
          <w:trHeight w:hRule="exact" w:val="128"/>
        </w:trPr>
        <w:tc>
          <w:tcPr>
            <w:tcW w:w="2430" w:type="dxa"/>
            <w:gridSpan w:val="2"/>
            <w:tcBorders>
              <w:top w:val="nil"/>
              <w:left w:val="nil"/>
              <w:bottom w:val="nil"/>
              <w:right w:val="nil"/>
            </w:tcBorders>
          </w:tcPr>
          <w:p w14:paraId="242FFDA7"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022C54F" w14:textId="77777777" w:rsidR="007E3EF0" w:rsidRDefault="007E3EF0" w:rsidP="007E3EF0">
            <w:pPr>
              <w:rPr>
                <w:rFonts w:ascii="Calibri" w:hAnsi="Calibri" w:cs="Calibri"/>
                <w:b/>
                <w:bCs/>
                <w:sz w:val="22"/>
                <w:szCs w:val="22"/>
              </w:rPr>
            </w:pPr>
          </w:p>
        </w:tc>
      </w:tr>
      <w:tr w:rsidR="007E3EF0" w14:paraId="49DF032B" w14:textId="77777777" w:rsidTr="007E3EF0">
        <w:trPr>
          <w:trHeight w:val="215"/>
        </w:trPr>
        <w:tc>
          <w:tcPr>
            <w:tcW w:w="2430" w:type="dxa"/>
            <w:gridSpan w:val="2"/>
            <w:tcBorders>
              <w:top w:val="nil"/>
              <w:left w:val="nil"/>
              <w:bottom w:val="nil"/>
              <w:right w:val="nil"/>
            </w:tcBorders>
          </w:tcPr>
          <w:p w14:paraId="42809411"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59BD2FC8" w14:textId="77777777" w:rsidR="007E3EF0" w:rsidRDefault="007E3EF0" w:rsidP="007E3EF0">
            <w:pPr>
              <w:rPr>
                <w:rFonts w:ascii="Calibri" w:hAnsi="Calibri" w:cs="Calibri"/>
                <w:b/>
                <w:bCs/>
                <w:sz w:val="22"/>
                <w:szCs w:val="22"/>
              </w:rPr>
            </w:pPr>
          </w:p>
        </w:tc>
      </w:tr>
      <w:tr w:rsidR="007E3EF0" w14:paraId="64CAAF5F" w14:textId="77777777" w:rsidTr="007E3EF0">
        <w:trPr>
          <w:trHeight w:val="233"/>
        </w:trPr>
        <w:tc>
          <w:tcPr>
            <w:tcW w:w="450" w:type="dxa"/>
            <w:tcBorders>
              <w:top w:val="nil"/>
              <w:left w:val="nil"/>
              <w:bottom w:val="nil"/>
              <w:right w:val="nil"/>
            </w:tcBorders>
          </w:tcPr>
          <w:p w14:paraId="0B895799" w14:textId="77777777" w:rsidR="007E3EF0" w:rsidRDefault="007E3EF0" w:rsidP="007E3EF0">
            <w:pPr>
              <w:rPr>
                <w:rFonts w:ascii="Calibri" w:hAnsi="Calibri" w:cs="Calibri"/>
                <w:sz w:val="22"/>
                <w:szCs w:val="22"/>
              </w:rPr>
            </w:pPr>
            <w:bookmarkStart w:id="479" w:name="BKM_703B7D07_A421_4b2c_967D_78B3D258309B"/>
          </w:p>
        </w:tc>
        <w:tc>
          <w:tcPr>
            <w:tcW w:w="2880" w:type="dxa"/>
            <w:gridSpan w:val="2"/>
            <w:tcBorders>
              <w:top w:val="nil"/>
              <w:left w:val="nil"/>
              <w:bottom w:val="nil"/>
              <w:right w:val="nil"/>
            </w:tcBorders>
          </w:tcPr>
          <w:p w14:paraId="2EF24D4B"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208BFF61"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35D0EA81"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2AC12E88"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5022DED0"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4AB03D7D" w14:textId="77777777" w:rsidTr="007E3EF0">
        <w:tc>
          <w:tcPr>
            <w:tcW w:w="450" w:type="dxa"/>
            <w:tcBorders>
              <w:top w:val="nil"/>
              <w:left w:val="nil"/>
              <w:bottom w:val="nil"/>
              <w:right w:val="nil"/>
            </w:tcBorders>
          </w:tcPr>
          <w:p w14:paraId="4EB6B93C"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52ED17F3"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Att.Name</w:instrText>
            </w:r>
            <w:r w:rsidRPr="00370EC3">
              <w:rPr>
                <w:color w:val="FF0000"/>
                <w:u w:val="single"/>
              </w:rPr>
              <w:fldChar w:fldCharType="separate"/>
            </w:r>
            <w:r w:rsidRPr="00370EC3">
              <w:rPr>
                <w:rFonts w:ascii="Calibri" w:hAnsi="Calibri" w:cs="Calibri"/>
                <w:color w:val="FF0000"/>
                <w:sz w:val="22"/>
                <w:szCs w:val="22"/>
                <w:u w:val="single"/>
              </w:rPr>
              <w:t>Code</w:t>
            </w:r>
            <w:r w:rsidRPr="00370EC3">
              <w:rPr>
                <w:color w:val="FF0000"/>
                <w:u w:val="single"/>
              </w:rPr>
              <w:fldChar w:fldCharType="end"/>
            </w:r>
          </w:p>
        </w:tc>
        <w:tc>
          <w:tcPr>
            <w:tcW w:w="4050" w:type="dxa"/>
            <w:tcBorders>
              <w:top w:val="nil"/>
              <w:left w:val="nil"/>
              <w:bottom w:val="nil"/>
              <w:right w:val="nil"/>
            </w:tcBorders>
          </w:tcPr>
          <w:p w14:paraId="6CBCA75B"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Att.Notes</w:instrText>
            </w:r>
            <w:r w:rsidRPr="00370EC3">
              <w:rPr>
                <w:color w:val="FF0000"/>
                <w:u w:val="single"/>
              </w:rPr>
              <w:fldChar w:fldCharType="separate"/>
            </w:r>
            <w:r w:rsidRPr="00370EC3">
              <w:rPr>
                <w:rFonts w:ascii="Calibri" w:hAnsi="Calibri" w:cs="Calibri"/>
                <w:color w:val="FF0000"/>
                <w:sz w:val="22"/>
                <w:szCs w:val="22"/>
                <w:u w:val="single"/>
              </w:rPr>
              <w:t>Een volgens de Dienst van het Kadaster unieke code behorende bij de ARK code kadastrale gemeente.</w:t>
            </w:r>
            <w:r w:rsidRPr="00370EC3">
              <w:rPr>
                <w:color w:val="FF0000"/>
                <w:u w:val="single"/>
              </w:rPr>
              <w:fldChar w:fldCharType="end"/>
            </w:r>
          </w:p>
        </w:tc>
        <w:tc>
          <w:tcPr>
            <w:tcW w:w="1170" w:type="dxa"/>
            <w:tcBorders>
              <w:top w:val="nil"/>
              <w:left w:val="nil"/>
              <w:bottom w:val="nil"/>
              <w:right w:val="nil"/>
            </w:tcBorders>
          </w:tcPr>
          <w:p w14:paraId="1C6D4559"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Att.Type</w:instrText>
            </w:r>
            <w:r w:rsidRPr="00370EC3">
              <w:rPr>
                <w:color w:val="FF0000"/>
                <w:u w:val="single"/>
              </w:rPr>
              <w:fldChar w:fldCharType="separate"/>
            </w:r>
            <w:r w:rsidRPr="00370EC3">
              <w:rPr>
                <w:rFonts w:ascii="Calibri" w:hAnsi="Calibri" w:cs="Calibri"/>
                <w:color w:val="FF0000"/>
                <w:sz w:val="22"/>
                <w:szCs w:val="22"/>
                <w:u w:val="single"/>
              </w:rPr>
              <w:t>AN5</w:t>
            </w:r>
            <w:r w:rsidRPr="00370EC3">
              <w:rPr>
                <w:color w:val="FF0000"/>
                <w:u w:val="single"/>
              </w:rPr>
              <w:fldChar w:fldCharType="end"/>
            </w:r>
          </w:p>
        </w:tc>
        <w:tc>
          <w:tcPr>
            <w:tcW w:w="810" w:type="dxa"/>
            <w:tcBorders>
              <w:top w:val="nil"/>
              <w:left w:val="nil"/>
              <w:bottom w:val="nil"/>
              <w:right w:val="nil"/>
            </w:tcBorders>
          </w:tcPr>
          <w:p w14:paraId="270A2167"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479"/>
      </w:tr>
      <w:tr w:rsidR="007E3EF0" w14:paraId="76342802" w14:textId="77777777" w:rsidTr="007E3EF0">
        <w:tc>
          <w:tcPr>
            <w:tcW w:w="450" w:type="dxa"/>
            <w:tcBorders>
              <w:top w:val="nil"/>
              <w:left w:val="nil"/>
              <w:bottom w:val="nil"/>
              <w:right w:val="nil"/>
            </w:tcBorders>
          </w:tcPr>
          <w:p w14:paraId="6633D2C7" w14:textId="77777777" w:rsidR="007E3EF0" w:rsidRDefault="007E3EF0" w:rsidP="007E3EF0">
            <w:pPr>
              <w:rPr>
                <w:rFonts w:ascii="Calibri" w:hAnsi="Calibri" w:cs="Calibri"/>
                <w:sz w:val="22"/>
                <w:szCs w:val="22"/>
              </w:rPr>
            </w:pPr>
            <w:bookmarkStart w:id="480" w:name="BKM_9539B51F_3F27_4afe_B242_9ECBB1DF48FA"/>
          </w:p>
        </w:tc>
        <w:tc>
          <w:tcPr>
            <w:tcW w:w="2880" w:type="dxa"/>
            <w:gridSpan w:val="2"/>
            <w:tcBorders>
              <w:top w:val="nil"/>
              <w:left w:val="nil"/>
              <w:bottom w:val="nil"/>
              <w:right w:val="nil"/>
            </w:tcBorders>
          </w:tcPr>
          <w:p w14:paraId="6D2A0B7C"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Att.Name</w:instrText>
            </w:r>
            <w:r w:rsidRPr="00370EC3">
              <w:rPr>
                <w:color w:val="FF0000"/>
                <w:u w:val="single"/>
              </w:rPr>
              <w:fldChar w:fldCharType="separate"/>
            </w:r>
            <w:r w:rsidRPr="00370EC3">
              <w:rPr>
                <w:rFonts w:ascii="Calibri" w:hAnsi="Calibri" w:cs="Calibri"/>
                <w:color w:val="FF0000"/>
                <w:sz w:val="22"/>
                <w:szCs w:val="22"/>
                <w:u w:val="single"/>
              </w:rPr>
              <w:t>AKR code kadastrale gemeentecode</w:t>
            </w:r>
            <w:r w:rsidRPr="00370EC3">
              <w:rPr>
                <w:color w:val="FF0000"/>
                <w:u w:val="single"/>
              </w:rPr>
              <w:fldChar w:fldCharType="end"/>
            </w:r>
          </w:p>
        </w:tc>
        <w:tc>
          <w:tcPr>
            <w:tcW w:w="4050" w:type="dxa"/>
            <w:tcBorders>
              <w:top w:val="nil"/>
              <w:left w:val="nil"/>
              <w:bottom w:val="nil"/>
              <w:right w:val="nil"/>
            </w:tcBorders>
          </w:tcPr>
          <w:p w14:paraId="0107832B"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Att.Notes</w:instrText>
            </w:r>
            <w:r w:rsidRPr="00370EC3">
              <w:rPr>
                <w:color w:val="FF0000"/>
                <w:u w:val="single"/>
              </w:rPr>
              <w:fldChar w:fldCharType="end"/>
            </w:r>
            <w:r w:rsidRPr="00370EC3">
              <w:rPr>
                <w:rFonts w:ascii="Calibri" w:hAnsi="Calibri" w:cs="Calibri"/>
                <w:color w:val="FF0000"/>
                <w:sz w:val="22"/>
                <w:szCs w:val="22"/>
                <w:u w:val="single"/>
              </w:rPr>
              <w:t>De AKR code van kadastrale gemeente  volgens de Dienst van het Kadaster.</w:t>
            </w:r>
          </w:p>
        </w:tc>
        <w:tc>
          <w:tcPr>
            <w:tcW w:w="1170" w:type="dxa"/>
            <w:tcBorders>
              <w:top w:val="nil"/>
              <w:left w:val="nil"/>
              <w:bottom w:val="nil"/>
              <w:right w:val="nil"/>
            </w:tcBorders>
          </w:tcPr>
          <w:p w14:paraId="183FCA7C"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Att.Type</w:instrText>
            </w:r>
            <w:r w:rsidRPr="00370EC3">
              <w:rPr>
                <w:color w:val="FF0000"/>
                <w:u w:val="single"/>
              </w:rPr>
              <w:fldChar w:fldCharType="separate"/>
            </w:r>
            <w:r w:rsidRPr="00370EC3">
              <w:rPr>
                <w:rFonts w:ascii="Calibri" w:hAnsi="Calibri" w:cs="Calibri"/>
                <w:color w:val="FF0000"/>
                <w:sz w:val="22"/>
                <w:szCs w:val="22"/>
                <w:u w:val="single"/>
              </w:rPr>
              <w:t>Tekst</w:t>
            </w:r>
            <w:r w:rsidRPr="00370EC3">
              <w:rPr>
                <w:color w:val="FF0000"/>
                <w:u w:val="single"/>
              </w:rPr>
              <w:fldChar w:fldCharType="end"/>
            </w:r>
          </w:p>
        </w:tc>
        <w:tc>
          <w:tcPr>
            <w:tcW w:w="810" w:type="dxa"/>
            <w:tcBorders>
              <w:top w:val="nil"/>
              <w:left w:val="nil"/>
              <w:bottom w:val="nil"/>
              <w:right w:val="nil"/>
            </w:tcBorders>
          </w:tcPr>
          <w:p w14:paraId="6247C3EC"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480"/>
      </w:tr>
      <w:tr w:rsidR="007E3EF0" w14:paraId="1756DA7F" w14:textId="77777777" w:rsidTr="007E3EF0">
        <w:tc>
          <w:tcPr>
            <w:tcW w:w="450" w:type="dxa"/>
            <w:tcBorders>
              <w:top w:val="nil"/>
              <w:left w:val="nil"/>
              <w:bottom w:val="nil"/>
              <w:right w:val="nil"/>
            </w:tcBorders>
          </w:tcPr>
          <w:p w14:paraId="49EFD335" w14:textId="77777777" w:rsidR="007E3EF0" w:rsidRDefault="007E3EF0" w:rsidP="007E3EF0">
            <w:pPr>
              <w:rPr>
                <w:rFonts w:ascii="Calibri" w:hAnsi="Calibri" w:cs="Calibri"/>
                <w:sz w:val="22"/>
                <w:szCs w:val="22"/>
              </w:rPr>
            </w:pPr>
            <w:bookmarkStart w:id="481" w:name="BKM_72C74342_946A_4881_BC7B_089BAD563B4F"/>
          </w:p>
        </w:tc>
        <w:tc>
          <w:tcPr>
            <w:tcW w:w="2880" w:type="dxa"/>
            <w:gridSpan w:val="2"/>
            <w:tcBorders>
              <w:top w:val="nil"/>
              <w:left w:val="nil"/>
              <w:bottom w:val="nil"/>
              <w:right w:val="nil"/>
            </w:tcBorders>
          </w:tcPr>
          <w:p w14:paraId="1086631C"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Att.Name</w:instrText>
            </w:r>
            <w:r w:rsidRPr="00370EC3">
              <w:rPr>
                <w:color w:val="FF0000"/>
                <w:u w:val="single"/>
              </w:rPr>
              <w:fldChar w:fldCharType="separate"/>
            </w:r>
            <w:r w:rsidRPr="00370EC3">
              <w:rPr>
                <w:rFonts w:ascii="Calibri" w:hAnsi="Calibri" w:cs="Calibri"/>
                <w:color w:val="FF0000"/>
                <w:sz w:val="22"/>
                <w:szCs w:val="22"/>
                <w:u w:val="single"/>
              </w:rPr>
              <w:t>Begindatum geldigheid AKR code</w:t>
            </w:r>
            <w:r w:rsidRPr="00370EC3">
              <w:rPr>
                <w:color w:val="FF0000"/>
                <w:u w:val="single"/>
              </w:rPr>
              <w:fldChar w:fldCharType="end"/>
            </w:r>
          </w:p>
        </w:tc>
        <w:tc>
          <w:tcPr>
            <w:tcW w:w="4050" w:type="dxa"/>
            <w:tcBorders>
              <w:top w:val="nil"/>
              <w:left w:val="nil"/>
              <w:bottom w:val="nil"/>
              <w:right w:val="nil"/>
            </w:tcBorders>
          </w:tcPr>
          <w:p w14:paraId="0E94EE42"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Att.Notes</w:instrText>
            </w:r>
            <w:r w:rsidRPr="00370EC3">
              <w:rPr>
                <w:color w:val="FF0000"/>
                <w:u w:val="single"/>
              </w:rPr>
              <w:fldChar w:fldCharType="end"/>
            </w:r>
            <w:r w:rsidRPr="00370EC3">
              <w:rPr>
                <w:rFonts w:ascii="Calibri" w:hAnsi="Calibri" w:cs="Calibri"/>
                <w:color w:val="FF0000"/>
                <w:sz w:val="22"/>
                <w:szCs w:val="22"/>
                <w:u w:val="single"/>
              </w:rPr>
              <w:t>De datum waarop de AKR code kadastrale gemeente  is ontstaan.</w:t>
            </w:r>
          </w:p>
        </w:tc>
        <w:tc>
          <w:tcPr>
            <w:tcW w:w="1170" w:type="dxa"/>
            <w:tcBorders>
              <w:top w:val="nil"/>
              <w:left w:val="nil"/>
              <w:bottom w:val="nil"/>
              <w:right w:val="nil"/>
            </w:tcBorders>
          </w:tcPr>
          <w:p w14:paraId="02851F97"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Att.Type</w:instrText>
            </w:r>
            <w:r w:rsidRPr="00370EC3">
              <w:rPr>
                <w:color w:val="FF0000"/>
                <w:u w:val="single"/>
              </w:rPr>
              <w:fldChar w:fldCharType="separate"/>
            </w:r>
            <w:r w:rsidRPr="00370EC3">
              <w:rPr>
                <w:rFonts w:ascii="Calibri" w:hAnsi="Calibri" w:cs="Calibri"/>
                <w:color w:val="FF0000"/>
                <w:sz w:val="22"/>
                <w:szCs w:val="22"/>
                <w:u w:val="single"/>
              </w:rPr>
              <w:t>DatumMogelijkOnvolledig</w:t>
            </w:r>
            <w:r w:rsidRPr="00370EC3">
              <w:rPr>
                <w:color w:val="FF0000"/>
                <w:u w:val="single"/>
              </w:rPr>
              <w:fldChar w:fldCharType="end"/>
            </w:r>
          </w:p>
        </w:tc>
        <w:tc>
          <w:tcPr>
            <w:tcW w:w="810" w:type="dxa"/>
            <w:tcBorders>
              <w:top w:val="nil"/>
              <w:left w:val="nil"/>
              <w:bottom w:val="nil"/>
              <w:right w:val="nil"/>
            </w:tcBorders>
          </w:tcPr>
          <w:p w14:paraId="48198D84"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481"/>
      </w:tr>
      <w:tr w:rsidR="007E3EF0" w14:paraId="5AD991BA" w14:textId="77777777" w:rsidTr="007E3EF0">
        <w:tc>
          <w:tcPr>
            <w:tcW w:w="450" w:type="dxa"/>
            <w:tcBorders>
              <w:top w:val="nil"/>
              <w:left w:val="nil"/>
              <w:bottom w:val="nil"/>
              <w:right w:val="nil"/>
            </w:tcBorders>
          </w:tcPr>
          <w:p w14:paraId="7A0906EF" w14:textId="77777777" w:rsidR="007E3EF0" w:rsidRDefault="007E3EF0" w:rsidP="007E3EF0">
            <w:pPr>
              <w:rPr>
                <w:rFonts w:ascii="Calibri" w:hAnsi="Calibri" w:cs="Calibri"/>
                <w:sz w:val="22"/>
                <w:szCs w:val="22"/>
              </w:rPr>
            </w:pPr>
            <w:bookmarkStart w:id="482" w:name="BKM_C2EA09FA_A6A5_4466_B155_26F1DAE20A18"/>
          </w:p>
        </w:tc>
        <w:tc>
          <w:tcPr>
            <w:tcW w:w="2880" w:type="dxa"/>
            <w:gridSpan w:val="2"/>
            <w:tcBorders>
              <w:top w:val="nil"/>
              <w:left w:val="nil"/>
              <w:bottom w:val="nil"/>
              <w:right w:val="nil"/>
            </w:tcBorders>
          </w:tcPr>
          <w:p w14:paraId="475C05FF"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Att.Name</w:instrText>
            </w:r>
            <w:r w:rsidRPr="00370EC3">
              <w:rPr>
                <w:color w:val="FF0000"/>
                <w:u w:val="single"/>
              </w:rPr>
              <w:fldChar w:fldCharType="separate"/>
            </w:r>
            <w:r w:rsidRPr="00370EC3">
              <w:rPr>
                <w:rFonts w:ascii="Calibri" w:hAnsi="Calibri" w:cs="Calibri"/>
                <w:color w:val="FF0000"/>
                <w:sz w:val="22"/>
                <w:szCs w:val="22"/>
                <w:u w:val="single"/>
              </w:rPr>
              <w:t>Einddatum geldigheid AKR code</w:t>
            </w:r>
            <w:r w:rsidRPr="00370EC3">
              <w:rPr>
                <w:color w:val="FF0000"/>
                <w:u w:val="single"/>
              </w:rPr>
              <w:fldChar w:fldCharType="end"/>
            </w:r>
          </w:p>
        </w:tc>
        <w:tc>
          <w:tcPr>
            <w:tcW w:w="4050" w:type="dxa"/>
            <w:tcBorders>
              <w:top w:val="nil"/>
              <w:left w:val="nil"/>
              <w:bottom w:val="nil"/>
              <w:right w:val="nil"/>
            </w:tcBorders>
          </w:tcPr>
          <w:p w14:paraId="305ED530"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Att.Notes</w:instrText>
            </w:r>
            <w:r w:rsidRPr="00370EC3">
              <w:rPr>
                <w:color w:val="FF0000"/>
                <w:u w:val="single"/>
              </w:rPr>
              <w:fldChar w:fldCharType="separate"/>
            </w:r>
            <w:r w:rsidRPr="00370EC3">
              <w:rPr>
                <w:rFonts w:ascii="Calibri" w:hAnsi="Calibri" w:cs="Calibri"/>
                <w:color w:val="FF0000"/>
                <w:sz w:val="22"/>
                <w:szCs w:val="22"/>
                <w:u w:val="single"/>
              </w:rPr>
              <w:t>De datum waarop de AKR code kadastrale gemeente is opgeheven.</w:t>
            </w:r>
            <w:r w:rsidRPr="00370EC3">
              <w:rPr>
                <w:color w:val="FF0000"/>
                <w:u w:val="single"/>
              </w:rPr>
              <w:fldChar w:fldCharType="end"/>
            </w:r>
          </w:p>
        </w:tc>
        <w:tc>
          <w:tcPr>
            <w:tcW w:w="1170" w:type="dxa"/>
            <w:tcBorders>
              <w:top w:val="nil"/>
              <w:left w:val="nil"/>
              <w:bottom w:val="nil"/>
              <w:right w:val="nil"/>
            </w:tcBorders>
          </w:tcPr>
          <w:p w14:paraId="41256C34" w14:textId="77777777" w:rsidR="007E3EF0" w:rsidRPr="00370EC3" w:rsidRDefault="007E3EF0" w:rsidP="007E3EF0">
            <w:pPr>
              <w:rPr>
                <w:rFonts w:ascii="Calibri" w:hAnsi="Calibri" w:cs="Calibri"/>
                <w:color w:val="FF0000"/>
                <w:sz w:val="22"/>
                <w:szCs w:val="22"/>
                <w:u w:val="single"/>
              </w:rPr>
            </w:pPr>
            <w:r w:rsidRPr="00370EC3">
              <w:rPr>
                <w:color w:val="FF0000"/>
                <w:u w:val="single"/>
              </w:rPr>
              <w:fldChar w:fldCharType="begin" w:fldLock="1"/>
            </w:r>
            <w:r w:rsidRPr="00370EC3">
              <w:rPr>
                <w:color w:val="FF0000"/>
                <w:u w:val="single"/>
              </w:rPr>
              <w:instrText xml:space="preserve">MERGEFIELD </w:instrText>
            </w:r>
            <w:r w:rsidRPr="00370EC3">
              <w:rPr>
                <w:rFonts w:ascii="Calibri" w:hAnsi="Calibri" w:cs="Calibri"/>
                <w:color w:val="FF0000"/>
                <w:sz w:val="22"/>
                <w:szCs w:val="22"/>
                <w:u w:val="single"/>
              </w:rPr>
              <w:instrText>Att.Type</w:instrText>
            </w:r>
            <w:r w:rsidRPr="00370EC3">
              <w:rPr>
                <w:color w:val="FF0000"/>
                <w:u w:val="single"/>
              </w:rPr>
              <w:fldChar w:fldCharType="separate"/>
            </w:r>
            <w:r w:rsidRPr="00370EC3">
              <w:rPr>
                <w:rFonts w:ascii="Calibri" w:hAnsi="Calibri" w:cs="Calibri"/>
                <w:color w:val="FF0000"/>
                <w:sz w:val="22"/>
                <w:szCs w:val="22"/>
                <w:u w:val="single"/>
              </w:rPr>
              <w:t>DatumMogelijkOnvolledig</w:t>
            </w:r>
            <w:r w:rsidRPr="00370EC3">
              <w:rPr>
                <w:color w:val="FF0000"/>
                <w:u w:val="single"/>
              </w:rPr>
              <w:fldChar w:fldCharType="end"/>
            </w:r>
          </w:p>
        </w:tc>
        <w:tc>
          <w:tcPr>
            <w:tcW w:w="810" w:type="dxa"/>
            <w:tcBorders>
              <w:top w:val="nil"/>
              <w:left w:val="nil"/>
              <w:bottom w:val="nil"/>
              <w:right w:val="nil"/>
            </w:tcBorders>
          </w:tcPr>
          <w:p w14:paraId="53B4D198"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0</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482"/>
      </w:tr>
      <w:tr w:rsidR="007E3EF0" w14:paraId="2C316E4C" w14:textId="77777777" w:rsidTr="007E3EF0">
        <w:tc>
          <w:tcPr>
            <w:tcW w:w="9360" w:type="dxa"/>
            <w:gridSpan w:val="6"/>
            <w:tcBorders>
              <w:top w:val="nil"/>
              <w:left w:val="nil"/>
              <w:bottom w:val="nil"/>
              <w:right w:val="nil"/>
            </w:tcBorders>
          </w:tcPr>
          <w:p w14:paraId="67B880C8"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75DC4B4E" w14:textId="77777777" w:rsidTr="007E3EF0">
        <w:trPr>
          <w:trHeight w:val="158"/>
        </w:trPr>
        <w:tc>
          <w:tcPr>
            <w:tcW w:w="450" w:type="dxa"/>
            <w:tcBorders>
              <w:top w:val="nil"/>
              <w:left w:val="nil"/>
              <w:bottom w:val="nil"/>
              <w:right w:val="nil"/>
            </w:tcBorders>
          </w:tcPr>
          <w:p w14:paraId="7F6113D3"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4A428B06" w14:textId="77777777" w:rsidR="007E3EF0" w:rsidRPr="00F73199" w:rsidRDefault="007E3EF0" w:rsidP="007E3EF0">
            <w:pPr>
              <w:rPr>
                <w:rFonts w:ascii="Calibri" w:hAnsi="Calibri" w:cs="Calibri"/>
                <w:sz w:val="22"/>
                <w:szCs w:val="22"/>
                <w:u w:val="single"/>
              </w:rPr>
            </w:pPr>
            <w:r w:rsidRPr="00F73199">
              <w:rPr>
                <w:rFonts w:ascii="Calibri" w:hAnsi="Calibri" w:cs="Calibri"/>
                <w:color w:val="FF0000"/>
                <w:sz w:val="22"/>
                <w:szCs w:val="22"/>
                <w:u w:val="single"/>
              </w:rPr>
              <w:t>zie http://www.kadaster.nl/schemas/waardelijsten/AKRKadastraleGemeenteCode</w:t>
            </w:r>
          </w:p>
        </w:tc>
      </w:tr>
    </w:tbl>
    <w:p w14:paraId="3EB73459" w14:textId="77777777" w:rsidR="00A21177" w:rsidRDefault="00A21177" w:rsidP="00A21177">
      <w:pPr>
        <w:pStyle w:val="Kop2"/>
        <w:numPr>
          <w:ilvl w:val="0"/>
          <w:numId w:val="0"/>
        </w:numPr>
        <w:ind w:left="851"/>
        <w:rPr>
          <w:b w:val="0"/>
          <w:bCs w:val="0"/>
          <w:color w:val="auto"/>
          <w:sz w:val="20"/>
          <w:szCs w:val="20"/>
        </w:rPr>
      </w:pPr>
      <w:bookmarkStart w:id="483" w:name="BKM_DADECD97_1605_4c24_84A7_46AB2327468D"/>
      <w:bookmarkEnd w:id="483"/>
    </w:p>
    <w:p w14:paraId="22B344FE" w14:textId="77777777" w:rsidR="00A21177" w:rsidRDefault="00A21177" w:rsidP="00A21177">
      <w:pPr>
        <w:rPr>
          <w:rFonts w:eastAsia="Calibri"/>
          <w:lang w:eastAsia="en-US"/>
        </w:rPr>
      </w:pPr>
      <w:r>
        <w:br w:type="page"/>
      </w:r>
    </w:p>
    <w:p w14:paraId="1F41DF48" w14:textId="15601932" w:rsidR="007E3EF0" w:rsidRDefault="007E3EF0" w:rsidP="007E3EF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F73199">
        <w:rPr>
          <w:color w:val="FF0000"/>
          <w:u w:val="single"/>
        </w:rPr>
        <w:fldChar w:fldCharType="begin" w:fldLock="1"/>
      </w:r>
      <w:r w:rsidRPr="00F73199">
        <w:rPr>
          <w:color w:val="FF0000"/>
          <w:u w:val="single"/>
        </w:rPr>
        <w:instrText>MERGEFIELD Element.Name</w:instrText>
      </w:r>
      <w:r w:rsidRPr="00F73199">
        <w:rPr>
          <w:color w:val="FF0000"/>
          <w:u w:val="single"/>
        </w:rPr>
        <w:fldChar w:fldCharType="separate"/>
      </w:r>
      <w:r w:rsidRPr="00F73199">
        <w:rPr>
          <w:color w:val="FF0000"/>
          <w:u w:val="single"/>
        </w:rPr>
        <w:t>CULTUURCODE BEBOUWD</w:t>
      </w:r>
      <w:r w:rsidRPr="00F73199">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6D359113" w14:textId="77777777" w:rsidTr="007E3EF0">
        <w:trPr>
          <w:trHeight w:val="218"/>
        </w:trPr>
        <w:tc>
          <w:tcPr>
            <w:tcW w:w="2430" w:type="dxa"/>
            <w:gridSpan w:val="2"/>
            <w:tcBorders>
              <w:top w:val="nil"/>
              <w:left w:val="nil"/>
              <w:bottom w:val="nil"/>
              <w:right w:val="nil"/>
            </w:tcBorders>
          </w:tcPr>
          <w:p w14:paraId="3D1F8F05"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7EBE7FB0"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Element.Name</w:instrText>
            </w:r>
            <w:r w:rsidRPr="00F73199">
              <w:rPr>
                <w:color w:val="FF0000"/>
                <w:u w:val="single"/>
              </w:rPr>
              <w:fldChar w:fldCharType="separate"/>
            </w:r>
            <w:r w:rsidRPr="00F73199">
              <w:rPr>
                <w:rFonts w:ascii="Calibri" w:hAnsi="Calibri" w:cs="Calibri"/>
                <w:color w:val="FF0000"/>
                <w:sz w:val="22"/>
                <w:szCs w:val="22"/>
                <w:u w:val="single"/>
              </w:rPr>
              <w:t>CULTUURCODE BEBOUWD</w:t>
            </w:r>
            <w:r w:rsidRPr="00F73199">
              <w:rPr>
                <w:color w:val="FF0000"/>
                <w:u w:val="single"/>
              </w:rPr>
              <w:fldChar w:fldCharType="end"/>
            </w:r>
          </w:p>
        </w:tc>
      </w:tr>
      <w:tr w:rsidR="007E3EF0" w14:paraId="61147AC7" w14:textId="77777777" w:rsidTr="007E3EF0">
        <w:trPr>
          <w:trHeight w:hRule="exact" w:val="128"/>
        </w:trPr>
        <w:tc>
          <w:tcPr>
            <w:tcW w:w="2430" w:type="dxa"/>
            <w:gridSpan w:val="2"/>
            <w:tcBorders>
              <w:top w:val="nil"/>
              <w:left w:val="nil"/>
              <w:bottom w:val="nil"/>
              <w:right w:val="nil"/>
            </w:tcBorders>
          </w:tcPr>
          <w:p w14:paraId="3B0B75C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1B1E7C0" w14:textId="77777777" w:rsidR="007E3EF0" w:rsidRPr="00F73199" w:rsidRDefault="007E3EF0" w:rsidP="007E3EF0">
            <w:pPr>
              <w:rPr>
                <w:rFonts w:ascii="Calibri" w:hAnsi="Calibri" w:cs="Calibri"/>
                <w:color w:val="FF0000"/>
                <w:sz w:val="22"/>
                <w:szCs w:val="22"/>
                <w:u w:val="single"/>
              </w:rPr>
            </w:pPr>
          </w:p>
        </w:tc>
      </w:tr>
      <w:tr w:rsidR="007E3EF0" w14:paraId="5E68CDC4" w14:textId="77777777" w:rsidTr="007E3EF0">
        <w:tc>
          <w:tcPr>
            <w:tcW w:w="2430" w:type="dxa"/>
            <w:gridSpan w:val="2"/>
            <w:tcBorders>
              <w:top w:val="nil"/>
              <w:left w:val="nil"/>
              <w:bottom w:val="nil"/>
              <w:right w:val="nil"/>
            </w:tcBorders>
          </w:tcPr>
          <w:p w14:paraId="69B70FD0"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2EE69181"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Element.Alias</w:instrText>
            </w:r>
            <w:r w:rsidRPr="00F73199">
              <w:rPr>
                <w:color w:val="FF0000"/>
                <w:u w:val="single"/>
              </w:rPr>
              <w:fldChar w:fldCharType="separate"/>
            </w:r>
            <w:r w:rsidRPr="00F73199">
              <w:rPr>
                <w:rFonts w:ascii="Calibri" w:hAnsi="Calibri" w:cs="Calibri"/>
                <w:color w:val="FF0000"/>
                <w:sz w:val="22"/>
                <w:szCs w:val="22"/>
                <w:u w:val="single"/>
              </w:rPr>
              <w:t>CUB</w:t>
            </w:r>
            <w:r w:rsidRPr="00F73199">
              <w:rPr>
                <w:color w:val="FF0000"/>
                <w:u w:val="single"/>
              </w:rPr>
              <w:fldChar w:fldCharType="end"/>
            </w:r>
          </w:p>
        </w:tc>
      </w:tr>
      <w:tr w:rsidR="007E3EF0" w14:paraId="39C7E07A" w14:textId="77777777" w:rsidTr="007E3EF0">
        <w:trPr>
          <w:trHeight w:hRule="exact" w:val="128"/>
        </w:trPr>
        <w:tc>
          <w:tcPr>
            <w:tcW w:w="2430" w:type="dxa"/>
            <w:gridSpan w:val="2"/>
            <w:tcBorders>
              <w:top w:val="nil"/>
              <w:left w:val="nil"/>
              <w:bottom w:val="nil"/>
              <w:right w:val="nil"/>
            </w:tcBorders>
          </w:tcPr>
          <w:p w14:paraId="75AAB21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080018A" w14:textId="77777777" w:rsidR="007E3EF0" w:rsidRPr="00F73199" w:rsidRDefault="007E3EF0" w:rsidP="007E3EF0">
            <w:pPr>
              <w:rPr>
                <w:rFonts w:ascii="Calibri" w:hAnsi="Calibri" w:cs="Calibri"/>
                <w:color w:val="FF0000"/>
                <w:sz w:val="22"/>
                <w:szCs w:val="22"/>
                <w:u w:val="single"/>
              </w:rPr>
            </w:pPr>
          </w:p>
        </w:tc>
      </w:tr>
      <w:tr w:rsidR="007E3EF0" w14:paraId="414F704C" w14:textId="77777777" w:rsidTr="007E3EF0">
        <w:tc>
          <w:tcPr>
            <w:tcW w:w="2430" w:type="dxa"/>
            <w:gridSpan w:val="2"/>
            <w:tcBorders>
              <w:top w:val="nil"/>
              <w:left w:val="nil"/>
              <w:bottom w:val="nil"/>
              <w:right w:val="nil"/>
            </w:tcBorders>
          </w:tcPr>
          <w:p w14:paraId="43FB7DE3"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221957F1"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BRK</w:t>
            </w:r>
          </w:p>
        </w:tc>
      </w:tr>
      <w:tr w:rsidR="007E3EF0" w14:paraId="42E2AB4B" w14:textId="77777777" w:rsidTr="007E3EF0">
        <w:trPr>
          <w:trHeight w:hRule="exact" w:val="128"/>
        </w:trPr>
        <w:tc>
          <w:tcPr>
            <w:tcW w:w="2430" w:type="dxa"/>
            <w:gridSpan w:val="2"/>
            <w:tcBorders>
              <w:top w:val="nil"/>
              <w:left w:val="nil"/>
              <w:bottom w:val="nil"/>
              <w:right w:val="nil"/>
            </w:tcBorders>
          </w:tcPr>
          <w:p w14:paraId="1F93F2D8"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9D81D24" w14:textId="77777777" w:rsidR="007E3EF0" w:rsidRPr="00F73199" w:rsidRDefault="007E3EF0" w:rsidP="007E3EF0">
            <w:pPr>
              <w:rPr>
                <w:rFonts w:ascii="Calibri" w:hAnsi="Calibri" w:cs="Calibri"/>
                <w:color w:val="FF0000"/>
                <w:sz w:val="22"/>
                <w:szCs w:val="22"/>
                <w:u w:val="single"/>
              </w:rPr>
            </w:pPr>
          </w:p>
        </w:tc>
      </w:tr>
      <w:tr w:rsidR="007E3EF0" w14:paraId="2F9C0DBC" w14:textId="77777777" w:rsidTr="007E3EF0">
        <w:trPr>
          <w:trHeight w:val="230"/>
        </w:trPr>
        <w:tc>
          <w:tcPr>
            <w:tcW w:w="2430" w:type="dxa"/>
            <w:gridSpan w:val="2"/>
            <w:tcBorders>
              <w:top w:val="nil"/>
              <w:left w:val="nil"/>
              <w:bottom w:val="nil"/>
              <w:right w:val="nil"/>
            </w:tcBorders>
          </w:tcPr>
          <w:p w14:paraId="0CD24573"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79BF0126"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Element.Notes</w:instrText>
            </w:r>
            <w:r w:rsidRPr="00F73199">
              <w:rPr>
                <w:color w:val="FF0000"/>
                <w:u w:val="single"/>
              </w:rPr>
              <w:fldChar w:fldCharType="separate"/>
            </w:r>
            <w:r w:rsidRPr="00F73199">
              <w:rPr>
                <w:rFonts w:ascii="Calibri" w:hAnsi="Calibri" w:cs="Calibri"/>
                <w:color w:val="FF0000"/>
                <w:sz w:val="22"/>
                <w:szCs w:val="22"/>
                <w:u w:val="single"/>
              </w:rPr>
              <w:t>De mogelijke cultuurcodes bebouwd conform de waardelijst Cultuurcode Bebouwd van het Kadaster</w:t>
            </w:r>
            <w:r w:rsidRPr="00F73199">
              <w:rPr>
                <w:color w:val="FF0000"/>
                <w:u w:val="single"/>
              </w:rPr>
              <w:fldChar w:fldCharType="end"/>
            </w:r>
          </w:p>
        </w:tc>
      </w:tr>
      <w:tr w:rsidR="007E3EF0" w14:paraId="4B1496F9" w14:textId="77777777" w:rsidTr="007E3EF0">
        <w:trPr>
          <w:trHeight w:hRule="exact" w:val="128"/>
        </w:trPr>
        <w:tc>
          <w:tcPr>
            <w:tcW w:w="2430" w:type="dxa"/>
            <w:gridSpan w:val="2"/>
            <w:tcBorders>
              <w:top w:val="nil"/>
              <w:left w:val="nil"/>
              <w:bottom w:val="nil"/>
              <w:right w:val="nil"/>
            </w:tcBorders>
          </w:tcPr>
          <w:p w14:paraId="10C7B3C0"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847870B" w14:textId="77777777" w:rsidR="007E3EF0" w:rsidRPr="00F73199" w:rsidRDefault="007E3EF0" w:rsidP="007E3EF0">
            <w:pPr>
              <w:rPr>
                <w:rFonts w:ascii="Calibri" w:hAnsi="Calibri" w:cs="Calibri"/>
                <w:color w:val="FF0000"/>
                <w:sz w:val="22"/>
                <w:szCs w:val="22"/>
                <w:u w:val="single"/>
              </w:rPr>
            </w:pPr>
          </w:p>
        </w:tc>
      </w:tr>
      <w:tr w:rsidR="007E3EF0" w14:paraId="66B7E2B3" w14:textId="77777777" w:rsidTr="007E3EF0">
        <w:tc>
          <w:tcPr>
            <w:tcW w:w="2430" w:type="dxa"/>
            <w:gridSpan w:val="2"/>
            <w:tcBorders>
              <w:top w:val="nil"/>
              <w:left w:val="nil"/>
              <w:bottom w:val="nil"/>
              <w:right w:val="nil"/>
            </w:tcBorders>
          </w:tcPr>
          <w:p w14:paraId="6FF0B076"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7FAE8F2E"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KING</w:t>
            </w:r>
          </w:p>
        </w:tc>
      </w:tr>
      <w:tr w:rsidR="007E3EF0" w14:paraId="2F84CA43" w14:textId="77777777" w:rsidTr="007E3EF0">
        <w:trPr>
          <w:trHeight w:hRule="exact" w:val="128"/>
        </w:trPr>
        <w:tc>
          <w:tcPr>
            <w:tcW w:w="2430" w:type="dxa"/>
            <w:gridSpan w:val="2"/>
            <w:tcBorders>
              <w:top w:val="nil"/>
              <w:left w:val="nil"/>
              <w:bottom w:val="nil"/>
              <w:right w:val="nil"/>
            </w:tcBorders>
          </w:tcPr>
          <w:p w14:paraId="3780EB22"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7C945B9" w14:textId="77777777" w:rsidR="007E3EF0" w:rsidRPr="00F73199" w:rsidRDefault="007E3EF0" w:rsidP="007E3EF0">
            <w:pPr>
              <w:rPr>
                <w:rFonts w:ascii="Calibri" w:hAnsi="Calibri" w:cs="Calibri"/>
                <w:color w:val="FF0000"/>
                <w:sz w:val="22"/>
                <w:szCs w:val="22"/>
                <w:u w:val="single"/>
              </w:rPr>
            </w:pPr>
          </w:p>
        </w:tc>
      </w:tr>
      <w:tr w:rsidR="007E3EF0" w14:paraId="3BD9973F" w14:textId="77777777" w:rsidTr="007E3EF0">
        <w:trPr>
          <w:trHeight w:val="230"/>
        </w:trPr>
        <w:tc>
          <w:tcPr>
            <w:tcW w:w="2430" w:type="dxa"/>
            <w:gridSpan w:val="2"/>
            <w:tcBorders>
              <w:top w:val="nil"/>
              <w:left w:val="nil"/>
              <w:bottom w:val="nil"/>
              <w:right w:val="nil"/>
            </w:tcBorders>
          </w:tcPr>
          <w:p w14:paraId="14503014"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63512A88"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10 maart 2015</w:t>
            </w:r>
          </w:p>
        </w:tc>
      </w:tr>
      <w:tr w:rsidR="007E3EF0" w14:paraId="12A39C32" w14:textId="77777777" w:rsidTr="007E3EF0">
        <w:trPr>
          <w:trHeight w:hRule="exact" w:val="128"/>
        </w:trPr>
        <w:tc>
          <w:tcPr>
            <w:tcW w:w="2430" w:type="dxa"/>
            <w:gridSpan w:val="2"/>
            <w:tcBorders>
              <w:top w:val="nil"/>
              <w:left w:val="nil"/>
              <w:bottom w:val="nil"/>
              <w:right w:val="nil"/>
            </w:tcBorders>
          </w:tcPr>
          <w:p w14:paraId="258C1EAF"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B81EE67" w14:textId="77777777" w:rsidR="007E3EF0" w:rsidRPr="00F73199" w:rsidRDefault="007E3EF0" w:rsidP="007E3EF0">
            <w:pPr>
              <w:rPr>
                <w:rFonts w:ascii="Calibri" w:hAnsi="Calibri" w:cs="Calibri"/>
                <w:color w:val="FF0000"/>
                <w:sz w:val="22"/>
                <w:szCs w:val="22"/>
                <w:u w:val="single"/>
              </w:rPr>
            </w:pPr>
          </w:p>
        </w:tc>
      </w:tr>
      <w:tr w:rsidR="007E3EF0" w14:paraId="54AEE8FE" w14:textId="77777777" w:rsidTr="007E3EF0">
        <w:trPr>
          <w:trHeight w:val="215"/>
        </w:trPr>
        <w:tc>
          <w:tcPr>
            <w:tcW w:w="2430" w:type="dxa"/>
            <w:gridSpan w:val="2"/>
            <w:tcBorders>
              <w:top w:val="nil"/>
              <w:left w:val="nil"/>
              <w:bottom w:val="nil"/>
              <w:right w:val="nil"/>
            </w:tcBorders>
          </w:tcPr>
          <w:p w14:paraId="29ABD52D"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401DDCDD"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Cultuurcode bebouwd</w:t>
            </w:r>
          </w:p>
        </w:tc>
      </w:tr>
      <w:tr w:rsidR="007E3EF0" w14:paraId="7C910D67" w14:textId="77777777" w:rsidTr="007E3EF0">
        <w:trPr>
          <w:trHeight w:hRule="exact" w:val="128"/>
        </w:trPr>
        <w:tc>
          <w:tcPr>
            <w:tcW w:w="2430" w:type="dxa"/>
            <w:gridSpan w:val="2"/>
            <w:tcBorders>
              <w:top w:val="nil"/>
              <w:left w:val="nil"/>
              <w:bottom w:val="nil"/>
              <w:right w:val="nil"/>
            </w:tcBorders>
          </w:tcPr>
          <w:p w14:paraId="552D48E4"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5522CE4" w14:textId="77777777" w:rsidR="007E3EF0" w:rsidRDefault="007E3EF0" w:rsidP="007E3EF0">
            <w:pPr>
              <w:rPr>
                <w:rFonts w:ascii="Calibri" w:hAnsi="Calibri" w:cs="Calibri"/>
                <w:b/>
                <w:bCs/>
                <w:sz w:val="22"/>
                <w:szCs w:val="22"/>
              </w:rPr>
            </w:pPr>
          </w:p>
        </w:tc>
      </w:tr>
      <w:tr w:rsidR="007E3EF0" w14:paraId="4F261969" w14:textId="77777777" w:rsidTr="007E3EF0">
        <w:trPr>
          <w:trHeight w:val="215"/>
        </w:trPr>
        <w:tc>
          <w:tcPr>
            <w:tcW w:w="2430" w:type="dxa"/>
            <w:gridSpan w:val="2"/>
            <w:tcBorders>
              <w:top w:val="nil"/>
              <w:left w:val="nil"/>
              <w:bottom w:val="nil"/>
              <w:right w:val="nil"/>
            </w:tcBorders>
          </w:tcPr>
          <w:p w14:paraId="63BC1BCE"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4283A38C" w14:textId="77777777" w:rsidR="007E3EF0" w:rsidRDefault="007E3EF0" w:rsidP="007E3EF0">
            <w:pPr>
              <w:rPr>
                <w:rFonts w:ascii="Calibri" w:hAnsi="Calibri" w:cs="Calibri"/>
                <w:b/>
                <w:bCs/>
                <w:sz w:val="22"/>
                <w:szCs w:val="22"/>
              </w:rPr>
            </w:pPr>
          </w:p>
        </w:tc>
      </w:tr>
      <w:tr w:rsidR="007E3EF0" w14:paraId="1EECD0CD" w14:textId="77777777" w:rsidTr="007E3EF0">
        <w:trPr>
          <w:trHeight w:val="233"/>
        </w:trPr>
        <w:tc>
          <w:tcPr>
            <w:tcW w:w="450" w:type="dxa"/>
            <w:tcBorders>
              <w:top w:val="nil"/>
              <w:left w:val="nil"/>
              <w:bottom w:val="nil"/>
              <w:right w:val="nil"/>
            </w:tcBorders>
          </w:tcPr>
          <w:p w14:paraId="03A9AC09" w14:textId="77777777" w:rsidR="007E3EF0" w:rsidRDefault="007E3EF0" w:rsidP="007E3EF0">
            <w:pPr>
              <w:rPr>
                <w:rFonts w:ascii="Calibri" w:hAnsi="Calibri" w:cs="Calibri"/>
                <w:sz w:val="22"/>
                <w:szCs w:val="22"/>
              </w:rPr>
            </w:pPr>
            <w:bookmarkStart w:id="484" w:name="BKM_E3E88BD0_5B7A_49d6_867F_CF1A72902BB7"/>
          </w:p>
        </w:tc>
        <w:tc>
          <w:tcPr>
            <w:tcW w:w="2880" w:type="dxa"/>
            <w:gridSpan w:val="2"/>
            <w:tcBorders>
              <w:top w:val="nil"/>
              <w:left w:val="nil"/>
              <w:bottom w:val="nil"/>
              <w:right w:val="nil"/>
            </w:tcBorders>
          </w:tcPr>
          <w:p w14:paraId="1F399569"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7F25A333"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61F2D55C"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3BF011C0"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03E5B8BD"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60849E1D" w14:textId="77777777" w:rsidTr="007E3EF0">
        <w:tc>
          <w:tcPr>
            <w:tcW w:w="450" w:type="dxa"/>
            <w:tcBorders>
              <w:top w:val="nil"/>
              <w:left w:val="nil"/>
              <w:bottom w:val="nil"/>
              <w:right w:val="nil"/>
            </w:tcBorders>
          </w:tcPr>
          <w:p w14:paraId="7E130D67"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3BF62CD1"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Cultuurcode bebouwd</w:t>
            </w:r>
            <w:r w:rsidRPr="00F73199">
              <w:rPr>
                <w:color w:val="FF0000"/>
                <w:u w:val="single"/>
              </w:rPr>
              <w:fldChar w:fldCharType="end"/>
            </w:r>
          </w:p>
        </w:tc>
        <w:tc>
          <w:tcPr>
            <w:tcW w:w="4050" w:type="dxa"/>
            <w:tcBorders>
              <w:top w:val="nil"/>
              <w:left w:val="nil"/>
              <w:bottom w:val="nil"/>
              <w:right w:val="nil"/>
            </w:tcBorders>
          </w:tcPr>
          <w:p w14:paraId="6E222644" w14:textId="5AE174D8" w:rsidR="007E3EF0" w:rsidRPr="00F73199" w:rsidRDefault="007E3EF0" w:rsidP="00381945">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 xml:space="preserve">De code van het gebruik van een bebouwd stuk grond. </w:t>
            </w:r>
            <w:r w:rsidRPr="00F73199">
              <w:rPr>
                <w:color w:val="FF0000"/>
                <w:u w:val="single"/>
              </w:rPr>
              <w:fldChar w:fldCharType="end"/>
            </w:r>
          </w:p>
        </w:tc>
        <w:tc>
          <w:tcPr>
            <w:tcW w:w="1170" w:type="dxa"/>
            <w:tcBorders>
              <w:top w:val="nil"/>
              <w:left w:val="nil"/>
              <w:bottom w:val="nil"/>
              <w:right w:val="nil"/>
            </w:tcBorders>
          </w:tcPr>
          <w:p w14:paraId="2F22DE76"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AN2</w:t>
            </w:r>
            <w:r w:rsidRPr="00F73199">
              <w:rPr>
                <w:color w:val="FF0000"/>
                <w:u w:val="single"/>
              </w:rPr>
              <w:fldChar w:fldCharType="end"/>
            </w:r>
          </w:p>
        </w:tc>
        <w:tc>
          <w:tcPr>
            <w:tcW w:w="810" w:type="dxa"/>
            <w:tcBorders>
              <w:top w:val="nil"/>
              <w:left w:val="nil"/>
              <w:bottom w:val="nil"/>
              <w:right w:val="nil"/>
            </w:tcBorders>
          </w:tcPr>
          <w:p w14:paraId="67BD3419"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1</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84"/>
      </w:tr>
      <w:tr w:rsidR="007E3EF0" w14:paraId="31CD3F76" w14:textId="77777777" w:rsidTr="007E3EF0">
        <w:tc>
          <w:tcPr>
            <w:tcW w:w="450" w:type="dxa"/>
            <w:tcBorders>
              <w:top w:val="nil"/>
              <w:left w:val="nil"/>
              <w:bottom w:val="nil"/>
              <w:right w:val="nil"/>
            </w:tcBorders>
          </w:tcPr>
          <w:p w14:paraId="5AB2A21D" w14:textId="77777777" w:rsidR="007E3EF0" w:rsidRDefault="007E3EF0" w:rsidP="007E3EF0">
            <w:pPr>
              <w:rPr>
                <w:rFonts w:ascii="Calibri" w:hAnsi="Calibri" w:cs="Calibri"/>
                <w:sz w:val="22"/>
                <w:szCs w:val="22"/>
              </w:rPr>
            </w:pPr>
            <w:bookmarkStart w:id="485" w:name="BKM_3991FDFF_708A_4d18_9477_0C35EA28371B"/>
          </w:p>
        </w:tc>
        <w:tc>
          <w:tcPr>
            <w:tcW w:w="2880" w:type="dxa"/>
            <w:gridSpan w:val="2"/>
            <w:tcBorders>
              <w:top w:val="nil"/>
              <w:left w:val="nil"/>
              <w:bottom w:val="nil"/>
              <w:right w:val="nil"/>
            </w:tcBorders>
          </w:tcPr>
          <w:p w14:paraId="12021BBD"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Naam cultuurcode bebouwd</w:t>
            </w:r>
            <w:r w:rsidRPr="00F73199">
              <w:rPr>
                <w:color w:val="FF0000"/>
                <w:u w:val="single"/>
              </w:rPr>
              <w:fldChar w:fldCharType="end"/>
            </w:r>
          </w:p>
        </w:tc>
        <w:tc>
          <w:tcPr>
            <w:tcW w:w="4050" w:type="dxa"/>
            <w:tcBorders>
              <w:top w:val="nil"/>
              <w:left w:val="nil"/>
              <w:bottom w:val="nil"/>
              <w:right w:val="nil"/>
            </w:tcBorders>
          </w:tcPr>
          <w:p w14:paraId="75EED608" w14:textId="3AD5DEBD" w:rsidR="007E3EF0" w:rsidRPr="00F73199" w:rsidRDefault="007E3EF0" w:rsidP="00A576D8">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 xml:space="preserve">De naam van de cultuurcode bebouwd </w:t>
            </w:r>
            <w:r w:rsidRPr="00F73199">
              <w:rPr>
                <w:color w:val="FF0000"/>
                <w:u w:val="single"/>
              </w:rPr>
              <w:fldChar w:fldCharType="end"/>
            </w:r>
            <w:r w:rsidR="00A576D8">
              <w:rPr>
                <w:color w:val="FF0000"/>
                <w:u w:val="single"/>
              </w:rPr>
              <w:t>.</w:t>
            </w:r>
          </w:p>
        </w:tc>
        <w:tc>
          <w:tcPr>
            <w:tcW w:w="1170" w:type="dxa"/>
            <w:tcBorders>
              <w:top w:val="nil"/>
              <w:left w:val="nil"/>
              <w:bottom w:val="nil"/>
              <w:right w:val="nil"/>
            </w:tcBorders>
          </w:tcPr>
          <w:p w14:paraId="6695EFD5"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Tekst</w:t>
            </w:r>
            <w:r w:rsidRPr="00F73199">
              <w:rPr>
                <w:color w:val="FF0000"/>
                <w:u w:val="single"/>
              </w:rPr>
              <w:fldChar w:fldCharType="end"/>
            </w:r>
          </w:p>
        </w:tc>
        <w:tc>
          <w:tcPr>
            <w:tcW w:w="810" w:type="dxa"/>
            <w:tcBorders>
              <w:top w:val="nil"/>
              <w:left w:val="nil"/>
              <w:bottom w:val="nil"/>
              <w:right w:val="nil"/>
            </w:tcBorders>
          </w:tcPr>
          <w:p w14:paraId="211EB332"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1</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85"/>
      </w:tr>
      <w:tr w:rsidR="007E3EF0" w14:paraId="24771E65" w14:textId="77777777" w:rsidTr="007E3EF0">
        <w:tc>
          <w:tcPr>
            <w:tcW w:w="450" w:type="dxa"/>
            <w:tcBorders>
              <w:top w:val="nil"/>
              <w:left w:val="nil"/>
              <w:bottom w:val="nil"/>
              <w:right w:val="nil"/>
            </w:tcBorders>
          </w:tcPr>
          <w:p w14:paraId="2A08517C" w14:textId="77777777" w:rsidR="007E3EF0" w:rsidRDefault="007E3EF0" w:rsidP="007E3EF0">
            <w:pPr>
              <w:rPr>
                <w:rFonts w:ascii="Calibri" w:hAnsi="Calibri" w:cs="Calibri"/>
                <w:sz w:val="22"/>
                <w:szCs w:val="22"/>
              </w:rPr>
            </w:pPr>
            <w:bookmarkStart w:id="486" w:name="BKM_AE680624_C1A7_4632_AF27_7A2256679E89"/>
          </w:p>
        </w:tc>
        <w:tc>
          <w:tcPr>
            <w:tcW w:w="2880" w:type="dxa"/>
            <w:gridSpan w:val="2"/>
            <w:tcBorders>
              <w:top w:val="nil"/>
              <w:left w:val="nil"/>
              <w:bottom w:val="nil"/>
              <w:right w:val="nil"/>
            </w:tcBorders>
          </w:tcPr>
          <w:p w14:paraId="1C2ABDB1"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Begindatum geldigheid cultuurcode bebouwd</w:t>
            </w:r>
            <w:r w:rsidRPr="00F73199">
              <w:rPr>
                <w:color w:val="FF0000"/>
                <w:u w:val="single"/>
              </w:rPr>
              <w:fldChar w:fldCharType="end"/>
            </w:r>
          </w:p>
        </w:tc>
        <w:tc>
          <w:tcPr>
            <w:tcW w:w="4050" w:type="dxa"/>
            <w:tcBorders>
              <w:top w:val="nil"/>
              <w:left w:val="nil"/>
              <w:bottom w:val="nil"/>
              <w:right w:val="nil"/>
            </w:tcBorders>
          </w:tcPr>
          <w:p w14:paraId="2EBBF942"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De datum waarop de cultuurcode bebouwd is ontstaan.</w:t>
            </w:r>
            <w:r w:rsidRPr="00F73199">
              <w:rPr>
                <w:color w:val="FF0000"/>
                <w:u w:val="single"/>
              </w:rPr>
              <w:fldChar w:fldCharType="end"/>
            </w:r>
          </w:p>
        </w:tc>
        <w:tc>
          <w:tcPr>
            <w:tcW w:w="1170" w:type="dxa"/>
            <w:tcBorders>
              <w:top w:val="nil"/>
              <w:left w:val="nil"/>
              <w:bottom w:val="nil"/>
              <w:right w:val="nil"/>
            </w:tcBorders>
          </w:tcPr>
          <w:p w14:paraId="7C56172A"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DatumMogelijkOnvolledig</w:t>
            </w:r>
            <w:r w:rsidRPr="00F73199">
              <w:rPr>
                <w:color w:val="FF0000"/>
                <w:u w:val="single"/>
              </w:rPr>
              <w:fldChar w:fldCharType="end"/>
            </w:r>
          </w:p>
        </w:tc>
        <w:tc>
          <w:tcPr>
            <w:tcW w:w="810" w:type="dxa"/>
            <w:tcBorders>
              <w:top w:val="nil"/>
              <w:left w:val="nil"/>
              <w:bottom w:val="nil"/>
              <w:right w:val="nil"/>
            </w:tcBorders>
          </w:tcPr>
          <w:p w14:paraId="0DC39D52"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1</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86"/>
      </w:tr>
      <w:tr w:rsidR="007E3EF0" w14:paraId="31F7969F" w14:textId="77777777" w:rsidTr="007E3EF0">
        <w:tc>
          <w:tcPr>
            <w:tcW w:w="450" w:type="dxa"/>
            <w:tcBorders>
              <w:top w:val="nil"/>
              <w:left w:val="nil"/>
              <w:bottom w:val="nil"/>
              <w:right w:val="nil"/>
            </w:tcBorders>
          </w:tcPr>
          <w:p w14:paraId="08D5C6BC" w14:textId="77777777" w:rsidR="007E3EF0" w:rsidRDefault="007E3EF0" w:rsidP="007E3EF0">
            <w:pPr>
              <w:rPr>
                <w:rFonts w:ascii="Calibri" w:hAnsi="Calibri" w:cs="Calibri"/>
                <w:sz w:val="22"/>
                <w:szCs w:val="22"/>
              </w:rPr>
            </w:pPr>
            <w:bookmarkStart w:id="487" w:name="BKM_BC56B35C_7744_4f22_A803_B3EAA6CE9799"/>
          </w:p>
        </w:tc>
        <w:tc>
          <w:tcPr>
            <w:tcW w:w="2880" w:type="dxa"/>
            <w:gridSpan w:val="2"/>
            <w:tcBorders>
              <w:top w:val="nil"/>
              <w:left w:val="nil"/>
              <w:bottom w:val="nil"/>
              <w:right w:val="nil"/>
            </w:tcBorders>
          </w:tcPr>
          <w:p w14:paraId="0C35DD10"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Einddatum geldigheid cultuurcode bebouwd</w:t>
            </w:r>
            <w:r w:rsidRPr="00F73199">
              <w:rPr>
                <w:color w:val="FF0000"/>
                <w:u w:val="single"/>
              </w:rPr>
              <w:fldChar w:fldCharType="end"/>
            </w:r>
          </w:p>
        </w:tc>
        <w:tc>
          <w:tcPr>
            <w:tcW w:w="4050" w:type="dxa"/>
            <w:tcBorders>
              <w:top w:val="nil"/>
              <w:left w:val="nil"/>
              <w:bottom w:val="nil"/>
              <w:right w:val="nil"/>
            </w:tcBorders>
          </w:tcPr>
          <w:p w14:paraId="096E5C39"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De datum waarop de cultuurcode bebouwd is opgeheven.</w:t>
            </w:r>
            <w:r w:rsidRPr="00F73199">
              <w:rPr>
                <w:color w:val="FF0000"/>
                <w:u w:val="single"/>
              </w:rPr>
              <w:fldChar w:fldCharType="end"/>
            </w:r>
          </w:p>
        </w:tc>
        <w:tc>
          <w:tcPr>
            <w:tcW w:w="1170" w:type="dxa"/>
            <w:tcBorders>
              <w:top w:val="nil"/>
              <w:left w:val="nil"/>
              <w:bottom w:val="nil"/>
              <w:right w:val="nil"/>
            </w:tcBorders>
          </w:tcPr>
          <w:p w14:paraId="69D4AD07"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DatumMogelijkOnvolledig</w:t>
            </w:r>
            <w:r w:rsidRPr="00F73199">
              <w:rPr>
                <w:color w:val="FF0000"/>
                <w:u w:val="single"/>
              </w:rPr>
              <w:fldChar w:fldCharType="end"/>
            </w:r>
          </w:p>
        </w:tc>
        <w:tc>
          <w:tcPr>
            <w:tcW w:w="810" w:type="dxa"/>
            <w:tcBorders>
              <w:top w:val="nil"/>
              <w:left w:val="nil"/>
              <w:bottom w:val="nil"/>
              <w:right w:val="nil"/>
            </w:tcBorders>
          </w:tcPr>
          <w:p w14:paraId="1EFED9D6"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0</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87"/>
      </w:tr>
      <w:tr w:rsidR="007E3EF0" w14:paraId="58AC2017" w14:textId="77777777" w:rsidTr="007E3EF0">
        <w:tc>
          <w:tcPr>
            <w:tcW w:w="9360" w:type="dxa"/>
            <w:gridSpan w:val="6"/>
            <w:tcBorders>
              <w:top w:val="nil"/>
              <w:left w:val="nil"/>
              <w:bottom w:val="nil"/>
              <w:right w:val="nil"/>
            </w:tcBorders>
          </w:tcPr>
          <w:p w14:paraId="025A2E3A"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6F2CC7A2" w14:textId="77777777" w:rsidTr="007E3EF0">
        <w:trPr>
          <w:trHeight w:val="158"/>
        </w:trPr>
        <w:tc>
          <w:tcPr>
            <w:tcW w:w="450" w:type="dxa"/>
            <w:tcBorders>
              <w:top w:val="nil"/>
              <w:left w:val="nil"/>
              <w:bottom w:val="nil"/>
              <w:right w:val="nil"/>
            </w:tcBorders>
          </w:tcPr>
          <w:p w14:paraId="5E57F4F6"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6F5D73B5" w14:textId="77777777" w:rsidR="007E3EF0" w:rsidRPr="00F73199" w:rsidRDefault="007E3EF0" w:rsidP="007E3EF0">
            <w:pPr>
              <w:rPr>
                <w:rFonts w:ascii="Calibri" w:hAnsi="Calibri" w:cs="Calibri"/>
                <w:sz w:val="22"/>
                <w:szCs w:val="22"/>
                <w:u w:val="single"/>
              </w:rPr>
            </w:pPr>
            <w:r w:rsidRPr="00F73199">
              <w:rPr>
                <w:rFonts w:ascii="Calibri" w:hAnsi="Calibri" w:cs="Calibri"/>
                <w:color w:val="FF0000"/>
                <w:sz w:val="22"/>
                <w:szCs w:val="22"/>
                <w:u w:val="single"/>
              </w:rPr>
              <w:t>zie http://www.kadaster.nl/schemas/waardelijsten/CultuurBebouwd</w:t>
            </w:r>
          </w:p>
        </w:tc>
      </w:tr>
    </w:tbl>
    <w:p w14:paraId="0ACA7479" w14:textId="77777777" w:rsidR="00A21177" w:rsidRDefault="00A21177" w:rsidP="00A21177">
      <w:pPr>
        <w:pStyle w:val="Kop2"/>
        <w:numPr>
          <w:ilvl w:val="0"/>
          <w:numId w:val="0"/>
        </w:numPr>
        <w:ind w:left="851"/>
        <w:rPr>
          <w:b w:val="0"/>
          <w:bCs w:val="0"/>
          <w:color w:val="auto"/>
          <w:sz w:val="20"/>
          <w:szCs w:val="20"/>
        </w:rPr>
      </w:pPr>
      <w:bookmarkStart w:id="488" w:name="BKM_ACAF3418_7E0F_43eb_B470_4AF98C37A49B"/>
      <w:bookmarkEnd w:id="488"/>
    </w:p>
    <w:p w14:paraId="0825AADE" w14:textId="77777777" w:rsidR="00A21177" w:rsidRDefault="00A21177" w:rsidP="00A21177">
      <w:pPr>
        <w:rPr>
          <w:rFonts w:eastAsia="Calibri"/>
          <w:lang w:eastAsia="en-US"/>
        </w:rPr>
      </w:pPr>
      <w:r>
        <w:br w:type="page"/>
      </w:r>
    </w:p>
    <w:p w14:paraId="23F38CD0" w14:textId="13E30AE5" w:rsidR="007E3EF0" w:rsidRPr="00F73199" w:rsidRDefault="007E3EF0" w:rsidP="007E3EF0">
      <w:pPr>
        <w:pStyle w:val="Kop2"/>
        <w:rPr>
          <w:color w:val="FF0000"/>
          <w:u w:val="single"/>
        </w:rPr>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F73199">
        <w:rPr>
          <w:color w:val="FF0000"/>
          <w:u w:val="single"/>
        </w:rPr>
        <w:fldChar w:fldCharType="begin" w:fldLock="1"/>
      </w:r>
      <w:r w:rsidRPr="00F73199">
        <w:rPr>
          <w:color w:val="FF0000"/>
          <w:u w:val="single"/>
        </w:rPr>
        <w:instrText>MERGEFIELD Element.Name</w:instrText>
      </w:r>
      <w:r w:rsidRPr="00F73199">
        <w:rPr>
          <w:color w:val="FF0000"/>
          <w:u w:val="single"/>
        </w:rPr>
        <w:fldChar w:fldCharType="separate"/>
      </w:r>
      <w:r w:rsidRPr="00F73199">
        <w:rPr>
          <w:color w:val="FF0000"/>
          <w:u w:val="single"/>
        </w:rPr>
        <w:t>CULTUURCODE ONBEBOUWD</w:t>
      </w:r>
      <w:r w:rsidRPr="00F73199">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64FC8192" w14:textId="77777777" w:rsidTr="007E3EF0">
        <w:trPr>
          <w:trHeight w:val="218"/>
        </w:trPr>
        <w:tc>
          <w:tcPr>
            <w:tcW w:w="2430" w:type="dxa"/>
            <w:gridSpan w:val="2"/>
            <w:tcBorders>
              <w:top w:val="nil"/>
              <w:left w:val="nil"/>
              <w:bottom w:val="nil"/>
              <w:right w:val="nil"/>
            </w:tcBorders>
          </w:tcPr>
          <w:p w14:paraId="516DBDE3"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7A1A7B63"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Element.Name</w:instrText>
            </w:r>
            <w:r w:rsidRPr="00F73199">
              <w:rPr>
                <w:color w:val="FF0000"/>
                <w:u w:val="single"/>
              </w:rPr>
              <w:fldChar w:fldCharType="separate"/>
            </w:r>
            <w:r w:rsidRPr="00F73199">
              <w:rPr>
                <w:rFonts w:ascii="Calibri" w:hAnsi="Calibri" w:cs="Calibri"/>
                <w:color w:val="FF0000"/>
                <w:sz w:val="22"/>
                <w:szCs w:val="22"/>
                <w:u w:val="single"/>
              </w:rPr>
              <w:t>CULTUURCODE ONBEBOUWD</w:t>
            </w:r>
            <w:r w:rsidRPr="00F73199">
              <w:rPr>
                <w:color w:val="FF0000"/>
                <w:u w:val="single"/>
              </w:rPr>
              <w:fldChar w:fldCharType="end"/>
            </w:r>
          </w:p>
        </w:tc>
      </w:tr>
      <w:tr w:rsidR="007E3EF0" w14:paraId="2D8DCD99" w14:textId="77777777" w:rsidTr="007E3EF0">
        <w:trPr>
          <w:trHeight w:hRule="exact" w:val="128"/>
        </w:trPr>
        <w:tc>
          <w:tcPr>
            <w:tcW w:w="2430" w:type="dxa"/>
            <w:gridSpan w:val="2"/>
            <w:tcBorders>
              <w:top w:val="nil"/>
              <w:left w:val="nil"/>
              <w:bottom w:val="nil"/>
              <w:right w:val="nil"/>
            </w:tcBorders>
          </w:tcPr>
          <w:p w14:paraId="46039A93"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34DDFC2" w14:textId="77777777" w:rsidR="007E3EF0" w:rsidRPr="00F73199" w:rsidRDefault="007E3EF0" w:rsidP="007E3EF0">
            <w:pPr>
              <w:rPr>
                <w:rFonts w:ascii="Calibri" w:hAnsi="Calibri" w:cs="Calibri"/>
                <w:color w:val="FF0000"/>
                <w:sz w:val="22"/>
                <w:szCs w:val="22"/>
                <w:u w:val="single"/>
              </w:rPr>
            </w:pPr>
          </w:p>
        </w:tc>
      </w:tr>
      <w:tr w:rsidR="007E3EF0" w14:paraId="5C8834F0" w14:textId="77777777" w:rsidTr="007E3EF0">
        <w:tc>
          <w:tcPr>
            <w:tcW w:w="2430" w:type="dxa"/>
            <w:gridSpan w:val="2"/>
            <w:tcBorders>
              <w:top w:val="nil"/>
              <w:left w:val="nil"/>
              <w:bottom w:val="nil"/>
              <w:right w:val="nil"/>
            </w:tcBorders>
          </w:tcPr>
          <w:p w14:paraId="3415424C"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2E9D1DAD"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Element.Alias</w:instrText>
            </w:r>
            <w:r w:rsidRPr="00F73199">
              <w:rPr>
                <w:color w:val="FF0000"/>
                <w:u w:val="single"/>
              </w:rPr>
              <w:fldChar w:fldCharType="separate"/>
            </w:r>
            <w:r w:rsidRPr="00F73199">
              <w:rPr>
                <w:rFonts w:ascii="Calibri" w:hAnsi="Calibri" w:cs="Calibri"/>
                <w:color w:val="FF0000"/>
                <w:sz w:val="22"/>
                <w:szCs w:val="22"/>
                <w:u w:val="single"/>
              </w:rPr>
              <w:t>CUO</w:t>
            </w:r>
            <w:r w:rsidRPr="00F73199">
              <w:rPr>
                <w:color w:val="FF0000"/>
                <w:u w:val="single"/>
              </w:rPr>
              <w:fldChar w:fldCharType="end"/>
            </w:r>
          </w:p>
        </w:tc>
      </w:tr>
      <w:tr w:rsidR="007E3EF0" w14:paraId="77BC71A6" w14:textId="77777777" w:rsidTr="007E3EF0">
        <w:trPr>
          <w:trHeight w:hRule="exact" w:val="128"/>
        </w:trPr>
        <w:tc>
          <w:tcPr>
            <w:tcW w:w="2430" w:type="dxa"/>
            <w:gridSpan w:val="2"/>
            <w:tcBorders>
              <w:top w:val="nil"/>
              <w:left w:val="nil"/>
              <w:bottom w:val="nil"/>
              <w:right w:val="nil"/>
            </w:tcBorders>
          </w:tcPr>
          <w:p w14:paraId="7063B2C7"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BCE6318" w14:textId="77777777" w:rsidR="007E3EF0" w:rsidRPr="00F73199" w:rsidRDefault="007E3EF0" w:rsidP="007E3EF0">
            <w:pPr>
              <w:rPr>
                <w:rFonts w:ascii="Calibri" w:hAnsi="Calibri" w:cs="Calibri"/>
                <w:color w:val="FF0000"/>
                <w:sz w:val="22"/>
                <w:szCs w:val="22"/>
                <w:u w:val="single"/>
              </w:rPr>
            </w:pPr>
          </w:p>
        </w:tc>
      </w:tr>
      <w:tr w:rsidR="007E3EF0" w14:paraId="78679908" w14:textId="77777777" w:rsidTr="007E3EF0">
        <w:tc>
          <w:tcPr>
            <w:tcW w:w="2430" w:type="dxa"/>
            <w:gridSpan w:val="2"/>
            <w:tcBorders>
              <w:top w:val="nil"/>
              <w:left w:val="nil"/>
              <w:bottom w:val="nil"/>
              <w:right w:val="nil"/>
            </w:tcBorders>
          </w:tcPr>
          <w:p w14:paraId="1360D6A8"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0517AD7F"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BRK</w:t>
            </w:r>
          </w:p>
        </w:tc>
      </w:tr>
      <w:tr w:rsidR="007E3EF0" w14:paraId="384E2680" w14:textId="77777777" w:rsidTr="007E3EF0">
        <w:trPr>
          <w:trHeight w:hRule="exact" w:val="128"/>
        </w:trPr>
        <w:tc>
          <w:tcPr>
            <w:tcW w:w="2430" w:type="dxa"/>
            <w:gridSpan w:val="2"/>
            <w:tcBorders>
              <w:top w:val="nil"/>
              <w:left w:val="nil"/>
              <w:bottom w:val="nil"/>
              <w:right w:val="nil"/>
            </w:tcBorders>
          </w:tcPr>
          <w:p w14:paraId="3966B514"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43D8CC5" w14:textId="77777777" w:rsidR="007E3EF0" w:rsidRPr="00F73199" w:rsidRDefault="007E3EF0" w:rsidP="007E3EF0">
            <w:pPr>
              <w:rPr>
                <w:rFonts w:ascii="Calibri" w:hAnsi="Calibri" w:cs="Calibri"/>
                <w:color w:val="FF0000"/>
                <w:sz w:val="22"/>
                <w:szCs w:val="22"/>
                <w:u w:val="single"/>
              </w:rPr>
            </w:pPr>
          </w:p>
        </w:tc>
      </w:tr>
      <w:tr w:rsidR="007E3EF0" w14:paraId="4CAA3C0F" w14:textId="77777777" w:rsidTr="007E3EF0">
        <w:trPr>
          <w:trHeight w:val="230"/>
        </w:trPr>
        <w:tc>
          <w:tcPr>
            <w:tcW w:w="2430" w:type="dxa"/>
            <w:gridSpan w:val="2"/>
            <w:tcBorders>
              <w:top w:val="nil"/>
              <w:left w:val="nil"/>
              <w:bottom w:val="nil"/>
              <w:right w:val="nil"/>
            </w:tcBorders>
          </w:tcPr>
          <w:p w14:paraId="2927DA89"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78F79208"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Element.Notes</w:instrText>
            </w:r>
            <w:r w:rsidRPr="00F73199">
              <w:rPr>
                <w:color w:val="FF0000"/>
                <w:u w:val="single"/>
              </w:rPr>
              <w:fldChar w:fldCharType="separate"/>
            </w:r>
            <w:r w:rsidRPr="00F73199">
              <w:rPr>
                <w:rFonts w:ascii="Calibri" w:hAnsi="Calibri" w:cs="Calibri"/>
                <w:color w:val="FF0000"/>
                <w:sz w:val="22"/>
                <w:szCs w:val="22"/>
                <w:u w:val="single"/>
              </w:rPr>
              <w:t>De mogelijke cultuurcodes bebouwd conform de waardelijst Cultuurcode Bebouwd van het Kadaster</w:t>
            </w:r>
            <w:r w:rsidRPr="00F73199">
              <w:rPr>
                <w:color w:val="FF0000"/>
                <w:u w:val="single"/>
              </w:rPr>
              <w:fldChar w:fldCharType="end"/>
            </w:r>
          </w:p>
        </w:tc>
      </w:tr>
      <w:tr w:rsidR="007E3EF0" w14:paraId="436C5433" w14:textId="77777777" w:rsidTr="007E3EF0">
        <w:trPr>
          <w:trHeight w:hRule="exact" w:val="128"/>
        </w:trPr>
        <w:tc>
          <w:tcPr>
            <w:tcW w:w="2430" w:type="dxa"/>
            <w:gridSpan w:val="2"/>
            <w:tcBorders>
              <w:top w:val="nil"/>
              <w:left w:val="nil"/>
              <w:bottom w:val="nil"/>
              <w:right w:val="nil"/>
            </w:tcBorders>
          </w:tcPr>
          <w:p w14:paraId="39CEEEB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2A94942" w14:textId="77777777" w:rsidR="007E3EF0" w:rsidRPr="00F73199" w:rsidRDefault="007E3EF0" w:rsidP="007E3EF0">
            <w:pPr>
              <w:rPr>
                <w:rFonts w:ascii="Calibri" w:hAnsi="Calibri" w:cs="Calibri"/>
                <w:color w:val="FF0000"/>
                <w:sz w:val="22"/>
                <w:szCs w:val="22"/>
                <w:u w:val="single"/>
              </w:rPr>
            </w:pPr>
          </w:p>
        </w:tc>
      </w:tr>
      <w:tr w:rsidR="007E3EF0" w14:paraId="16E980BA" w14:textId="77777777" w:rsidTr="007E3EF0">
        <w:tc>
          <w:tcPr>
            <w:tcW w:w="2430" w:type="dxa"/>
            <w:gridSpan w:val="2"/>
            <w:tcBorders>
              <w:top w:val="nil"/>
              <w:left w:val="nil"/>
              <w:bottom w:val="nil"/>
              <w:right w:val="nil"/>
            </w:tcBorders>
          </w:tcPr>
          <w:p w14:paraId="2DE6FF98"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11E8469C"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KING</w:t>
            </w:r>
          </w:p>
        </w:tc>
      </w:tr>
      <w:tr w:rsidR="007E3EF0" w14:paraId="0512827E" w14:textId="77777777" w:rsidTr="007E3EF0">
        <w:trPr>
          <w:trHeight w:hRule="exact" w:val="128"/>
        </w:trPr>
        <w:tc>
          <w:tcPr>
            <w:tcW w:w="2430" w:type="dxa"/>
            <w:gridSpan w:val="2"/>
            <w:tcBorders>
              <w:top w:val="nil"/>
              <w:left w:val="nil"/>
              <w:bottom w:val="nil"/>
              <w:right w:val="nil"/>
            </w:tcBorders>
          </w:tcPr>
          <w:p w14:paraId="16FC1FF0"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161EEC9" w14:textId="77777777" w:rsidR="007E3EF0" w:rsidRPr="00F73199" w:rsidRDefault="007E3EF0" w:rsidP="007E3EF0">
            <w:pPr>
              <w:rPr>
                <w:rFonts w:ascii="Calibri" w:hAnsi="Calibri" w:cs="Calibri"/>
                <w:color w:val="FF0000"/>
                <w:sz w:val="22"/>
                <w:szCs w:val="22"/>
                <w:u w:val="single"/>
              </w:rPr>
            </w:pPr>
          </w:p>
        </w:tc>
      </w:tr>
      <w:tr w:rsidR="007E3EF0" w14:paraId="65935B05" w14:textId="77777777" w:rsidTr="007E3EF0">
        <w:trPr>
          <w:trHeight w:val="230"/>
        </w:trPr>
        <w:tc>
          <w:tcPr>
            <w:tcW w:w="2430" w:type="dxa"/>
            <w:gridSpan w:val="2"/>
            <w:tcBorders>
              <w:top w:val="nil"/>
              <w:left w:val="nil"/>
              <w:bottom w:val="nil"/>
              <w:right w:val="nil"/>
            </w:tcBorders>
          </w:tcPr>
          <w:p w14:paraId="3224DDB6"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4B5A62F6"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10 maart 2015</w:t>
            </w:r>
          </w:p>
        </w:tc>
      </w:tr>
      <w:tr w:rsidR="007E3EF0" w14:paraId="043B4434" w14:textId="77777777" w:rsidTr="007E3EF0">
        <w:trPr>
          <w:trHeight w:hRule="exact" w:val="128"/>
        </w:trPr>
        <w:tc>
          <w:tcPr>
            <w:tcW w:w="2430" w:type="dxa"/>
            <w:gridSpan w:val="2"/>
            <w:tcBorders>
              <w:top w:val="nil"/>
              <w:left w:val="nil"/>
              <w:bottom w:val="nil"/>
              <w:right w:val="nil"/>
            </w:tcBorders>
          </w:tcPr>
          <w:p w14:paraId="6117BEF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706A029" w14:textId="77777777" w:rsidR="007E3EF0" w:rsidRPr="00F73199" w:rsidRDefault="007E3EF0" w:rsidP="007E3EF0">
            <w:pPr>
              <w:rPr>
                <w:rFonts w:ascii="Calibri" w:hAnsi="Calibri" w:cs="Calibri"/>
                <w:color w:val="FF0000"/>
                <w:sz w:val="22"/>
                <w:szCs w:val="22"/>
                <w:u w:val="single"/>
              </w:rPr>
            </w:pPr>
          </w:p>
        </w:tc>
      </w:tr>
      <w:tr w:rsidR="007E3EF0" w14:paraId="31585ABB" w14:textId="77777777" w:rsidTr="007E3EF0">
        <w:trPr>
          <w:trHeight w:val="215"/>
        </w:trPr>
        <w:tc>
          <w:tcPr>
            <w:tcW w:w="2430" w:type="dxa"/>
            <w:gridSpan w:val="2"/>
            <w:tcBorders>
              <w:top w:val="nil"/>
              <w:left w:val="nil"/>
              <w:bottom w:val="nil"/>
              <w:right w:val="nil"/>
            </w:tcBorders>
          </w:tcPr>
          <w:p w14:paraId="70B4234E"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49BB4BD1" w14:textId="77777777" w:rsidR="007E3EF0" w:rsidRPr="00F73199" w:rsidRDefault="007E3EF0" w:rsidP="007E3EF0">
            <w:pPr>
              <w:rPr>
                <w:rFonts w:ascii="Calibri" w:hAnsi="Calibri" w:cs="Calibri"/>
                <w:color w:val="FF0000"/>
                <w:sz w:val="22"/>
                <w:szCs w:val="22"/>
                <w:u w:val="single"/>
              </w:rPr>
            </w:pPr>
            <w:r w:rsidRPr="00F73199">
              <w:rPr>
                <w:rFonts w:ascii="Calibri" w:hAnsi="Calibri" w:cs="Calibri"/>
                <w:color w:val="FF0000"/>
                <w:sz w:val="22"/>
                <w:szCs w:val="22"/>
                <w:u w:val="single"/>
              </w:rPr>
              <w:t>Cultuurcode onbebouwd</w:t>
            </w:r>
          </w:p>
        </w:tc>
      </w:tr>
      <w:tr w:rsidR="007E3EF0" w14:paraId="4E116609" w14:textId="77777777" w:rsidTr="007E3EF0">
        <w:trPr>
          <w:trHeight w:hRule="exact" w:val="128"/>
        </w:trPr>
        <w:tc>
          <w:tcPr>
            <w:tcW w:w="2430" w:type="dxa"/>
            <w:gridSpan w:val="2"/>
            <w:tcBorders>
              <w:top w:val="nil"/>
              <w:left w:val="nil"/>
              <w:bottom w:val="nil"/>
              <w:right w:val="nil"/>
            </w:tcBorders>
          </w:tcPr>
          <w:p w14:paraId="259D8E8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872902A" w14:textId="77777777" w:rsidR="007E3EF0" w:rsidRDefault="007E3EF0" w:rsidP="007E3EF0">
            <w:pPr>
              <w:rPr>
                <w:rFonts w:ascii="Calibri" w:hAnsi="Calibri" w:cs="Calibri"/>
                <w:b/>
                <w:bCs/>
                <w:sz w:val="22"/>
                <w:szCs w:val="22"/>
              </w:rPr>
            </w:pPr>
          </w:p>
        </w:tc>
      </w:tr>
      <w:tr w:rsidR="007E3EF0" w14:paraId="18B01456" w14:textId="77777777" w:rsidTr="007E3EF0">
        <w:trPr>
          <w:trHeight w:val="215"/>
        </w:trPr>
        <w:tc>
          <w:tcPr>
            <w:tcW w:w="2430" w:type="dxa"/>
            <w:gridSpan w:val="2"/>
            <w:tcBorders>
              <w:top w:val="nil"/>
              <w:left w:val="nil"/>
              <w:bottom w:val="nil"/>
              <w:right w:val="nil"/>
            </w:tcBorders>
          </w:tcPr>
          <w:p w14:paraId="0C844BC0"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4A5ACE7B" w14:textId="77777777" w:rsidR="007E3EF0" w:rsidRDefault="007E3EF0" w:rsidP="007E3EF0">
            <w:pPr>
              <w:rPr>
                <w:rFonts w:ascii="Calibri" w:hAnsi="Calibri" w:cs="Calibri"/>
                <w:b/>
                <w:bCs/>
                <w:sz w:val="22"/>
                <w:szCs w:val="22"/>
              </w:rPr>
            </w:pPr>
          </w:p>
        </w:tc>
      </w:tr>
      <w:tr w:rsidR="007E3EF0" w14:paraId="127A2ADC" w14:textId="77777777" w:rsidTr="007E3EF0">
        <w:trPr>
          <w:trHeight w:val="233"/>
        </w:trPr>
        <w:tc>
          <w:tcPr>
            <w:tcW w:w="450" w:type="dxa"/>
            <w:tcBorders>
              <w:top w:val="nil"/>
              <w:left w:val="nil"/>
              <w:bottom w:val="nil"/>
              <w:right w:val="nil"/>
            </w:tcBorders>
          </w:tcPr>
          <w:p w14:paraId="3608DDF1" w14:textId="77777777" w:rsidR="007E3EF0" w:rsidRDefault="007E3EF0" w:rsidP="007E3EF0">
            <w:pPr>
              <w:rPr>
                <w:rFonts w:ascii="Calibri" w:hAnsi="Calibri" w:cs="Calibri"/>
                <w:sz w:val="22"/>
                <w:szCs w:val="22"/>
              </w:rPr>
            </w:pPr>
            <w:bookmarkStart w:id="489" w:name="BKM_FE1B98DB_1AC6_4e69_9678_4F04E60C1343"/>
          </w:p>
        </w:tc>
        <w:tc>
          <w:tcPr>
            <w:tcW w:w="2880" w:type="dxa"/>
            <w:gridSpan w:val="2"/>
            <w:tcBorders>
              <w:top w:val="nil"/>
              <w:left w:val="nil"/>
              <w:bottom w:val="nil"/>
              <w:right w:val="nil"/>
            </w:tcBorders>
          </w:tcPr>
          <w:p w14:paraId="0D3730F5"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195DE8A5"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42B2B9EA"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5D9313C8"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6E6ACE53"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780DFED9" w14:textId="77777777" w:rsidTr="007E3EF0">
        <w:tc>
          <w:tcPr>
            <w:tcW w:w="450" w:type="dxa"/>
            <w:tcBorders>
              <w:top w:val="nil"/>
              <w:left w:val="nil"/>
              <w:bottom w:val="nil"/>
              <w:right w:val="nil"/>
            </w:tcBorders>
          </w:tcPr>
          <w:p w14:paraId="73CAF231"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4BBA2B73"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Cultuurcode onbebouwd</w:t>
            </w:r>
            <w:r w:rsidRPr="00F73199">
              <w:rPr>
                <w:color w:val="FF0000"/>
                <w:u w:val="single"/>
              </w:rPr>
              <w:fldChar w:fldCharType="end"/>
            </w:r>
          </w:p>
        </w:tc>
        <w:tc>
          <w:tcPr>
            <w:tcW w:w="4050" w:type="dxa"/>
            <w:tcBorders>
              <w:top w:val="nil"/>
              <w:left w:val="nil"/>
              <w:bottom w:val="nil"/>
              <w:right w:val="nil"/>
            </w:tcBorders>
          </w:tcPr>
          <w:p w14:paraId="4021B91D" w14:textId="0B71FCED" w:rsidR="007E3EF0" w:rsidRPr="00F73199" w:rsidRDefault="007E3EF0" w:rsidP="00381945">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 xml:space="preserve">De code van het gebruik van een onbebouwd stuk grond. </w:t>
            </w:r>
            <w:r w:rsidRPr="00F73199">
              <w:rPr>
                <w:color w:val="FF0000"/>
                <w:u w:val="single"/>
              </w:rPr>
              <w:fldChar w:fldCharType="end"/>
            </w:r>
          </w:p>
        </w:tc>
        <w:tc>
          <w:tcPr>
            <w:tcW w:w="1170" w:type="dxa"/>
            <w:tcBorders>
              <w:top w:val="nil"/>
              <w:left w:val="nil"/>
              <w:bottom w:val="nil"/>
              <w:right w:val="nil"/>
            </w:tcBorders>
          </w:tcPr>
          <w:p w14:paraId="68C75B4F"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AN2</w:t>
            </w:r>
            <w:r w:rsidRPr="00F73199">
              <w:rPr>
                <w:color w:val="FF0000"/>
                <w:u w:val="single"/>
              </w:rPr>
              <w:fldChar w:fldCharType="end"/>
            </w:r>
          </w:p>
        </w:tc>
        <w:tc>
          <w:tcPr>
            <w:tcW w:w="810" w:type="dxa"/>
            <w:tcBorders>
              <w:top w:val="nil"/>
              <w:left w:val="nil"/>
              <w:bottom w:val="nil"/>
              <w:right w:val="nil"/>
            </w:tcBorders>
          </w:tcPr>
          <w:p w14:paraId="4306D45E"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1</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89"/>
      </w:tr>
      <w:tr w:rsidR="007E3EF0" w14:paraId="574019B7" w14:textId="77777777" w:rsidTr="007E3EF0">
        <w:tc>
          <w:tcPr>
            <w:tcW w:w="450" w:type="dxa"/>
            <w:tcBorders>
              <w:top w:val="nil"/>
              <w:left w:val="nil"/>
              <w:bottom w:val="nil"/>
              <w:right w:val="nil"/>
            </w:tcBorders>
          </w:tcPr>
          <w:p w14:paraId="4BF6CFD4" w14:textId="77777777" w:rsidR="007E3EF0" w:rsidRDefault="007E3EF0" w:rsidP="007E3EF0">
            <w:pPr>
              <w:rPr>
                <w:rFonts w:ascii="Calibri" w:hAnsi="Calibri" w:cs="Calibri"/>
                <w:sz w:val="22"/>
                <w:szCs w:val="22"/>
              </w:rPr>
            </w:pPr>
            <w:bookmarkStart w:id="490" w:name="BKM_00F0DCB3_3C0D_4490_948D_325D1472AF72"/>
          </w:p>
        </w:tc>
        <w:tc>
          <w:tcPr>
            <w:tcW w:w="2880" w:type="dxa"/>
            <w:gridSpan w:val="2"/>
            <w:tcBorders>
              <w:top w:val="nil"/>
              <w:left w:val="nil"/>
              <w:bottom w:val="nil"/>
              <w:right w:val="nil"/>
            </w:tcBorders>
          </w:tcPr>
          <w:p w14:paraId="568FE1BD"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Naam cultuurcode onbebouwd</w:t>
            </w:r>
            <w:r w:rsidRPr="00F73199">
              <w:rPr>
                <w:color w:val="FF0000"/>
                <w:u w:val="single"/>
              </w:rPr>
              <w:fldChar w:fldCharType="end"/>
            </w:r>
          </w:p>
        </w:tc>
        <w:tc>
          <w:tcPr>
            <w:tcW w:w="4050" w:type="dxa"/>
            <w:tcBorders>
              <w:top w:val="nil"/>
              <w:left w:val="nil"/>
              <w:bottom w:val="nil"/>
              <w:right w:val="nil"/>
            </w:tcBorders>
          </w:tcPr>
          <w:p w14:paraId="68D3F4D0" w14:textId="2BCE477C" w:rsidR="007E3EF0" w:rsidRPr="00F73199" w:rsidRDefault="007E3EF0" w:rsidP="00A576D8">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De naam van de cultuurc</w:t>
            </w:r>
            <w:r w:rsidR="00A576D8">
              <w:rPr>
                <w:rFonts w:ascii="Calibri" w:hAnsi="Calibri" w:cs="Calibri"/>
                <w:color w:val="FF0000"/>
                <w:sz w:val="22"/>
                <w:szCs w:val="22"/>
                <w:u w:val="single"/>
              </w:rPr>
              <w:t>ode onbebouwd.</w:t>
            </w:r>
            <w:r w:rsidRPr="00F73199">
              <w:rPr>
                <w:rFonts w:ascii="Calibri" w:hAnsi="Calibri" w:cs="Calibri"/>
                <w:color w:val="FF0000"/>
                <w:sz w:val="22"/>
                <w:szCs w:val="22"/>
                <w:u w:val="single"/>
              </w:rPr>
              <w:t xml:space="preserve"> </w:t>
            </w:r>
            <w:r w:rsidR="00990223">
              <w:rPr>
                <w:rFonts w:ascii="Calibri" w:hAnsi="Calibri" w:cs="Calibri"/>
                <w:color w:val="FF0000"/>
                <w:sz w:val="22"/>
                <w:szCs w:val="22"/>
                <w:u w:val="single"/>
              </w:rPr>
              <w:t>Cultuur</w:t>
            </w:r>
            <w:r w:rsidRPr="00F73199">
              <w:rPr>
                <w:rFonts w:ascii="Calibri" w:hAnsi="Calibri" w:cs="Calibri"/>
                <w:color w:val="FF0000"/>
                <w:sz w:val="22"/>
                <w:szCs w:val="22"/>
                <w:u w:val="single"/>
              </w:rPr>
              <w:t xml:space="preserve">code </w:t>
            </w:r>
            <w:r w:rsidR="00990223">
              <w:rPr>
                <w:rFonts w:ascii="Calibri" w:hAnsi="Calibri" w:cs="Calibri"/>
                <w:color w:val="FF0000"/>
                <w:sz w:val="22"/>
                <w:szCs w:val="22"/>
                <w:u w:val="single"/>
              </w:rPr>
              <w:t xml:space="preserve">onbebouwd </w:t>
            </w:r>
            <w:r w:rsidRPr="00F73199">
              <w:rPr>
                <w:rFonts w:ascii="Calibri" w:hAnsi="Calibri" w:cs="Calibri"/>
                <w:color w:val="FF0000"/>
                <w:sz w:val="22"/>
                <w:szCs w:val="22"/>
                <w:u w:val="single"/>
              </w:rPr>
              <w:t>van het Kadaster.</w:t>
            </w:r>
            <w:r w:rsidRPr="00F73199">
              <w:rPr>
                <w:color w:val="FF0000"/>
                <w:u w:val="single"/>
              </w:rPr>
              <w:fldChar w:fldCharType="end"/>
            </w:r>
          </w:p>
        </w:tc>
        <w:tc>
          <w:tcPr>
            <w:tcW w:w="1170" w:type="dxa"/>
            <w:tcBorders>
              <w:top w:val="nil"/>
              <w:left w:val="nil"/>
              <w:bottom w:val="nil"/>
              <w:right w:val="nil"/>
            </w:tcBorders>
          </w:tcPr>
          <w:p w14:paraId="2663B1A5"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Tekst</w:t>
            </w:r>
            <w:r w:rsidRPr="00F73199">
              <w:rPr>
                <w:color w:val="FF0000"/>
                <w:u w:val="single"/>
              </w:rPr>
              <w:fldChar w:fldCharType="end"/>
            </w:r>
          </w:p>
        </w:tc>
        <w:tc>
          <w:tcPr>
            <w:tcW w:w="810" w:type="dxa"/>
            <w:tcBorders>
              <w:top w:val="nil"/>
              <w:left w:val="nil"/>
              <w:bottom w:val="nil"/>
              <w:right w:val="nil"/>
            </w:tcBorders>
          </w:tcPr>
          <w:p w14:paraId="59A2D7DD"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1</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90"/>
      </w:tr>
      <w:tr w:rsidR="007E3EF0" w14:paraId="7F63D3D4" w14:textId="77777777" w:rsidTr="007E3EF0">
        <w:tc>
          <w:tcPr>
            <w:tcW w:w="450" w:type="dxa"/>
            <w:tcBorders>
              <w:top w:val="nil"/>
              <w:left w:val="nil"/>
              <w:bottom w:val="nil"/>
              <w:right w:val="nil"/>
            </w:tcBorders>
          </w:tcPr>
          <w:p w14:paraId="512778EA" w14:textId="77777777" w:rsidR="007E3EF0" w:rsidRDefault="007E3EF0" w:rsidP="007E3EF0">
            <w:pPr>
              <w:rPr>
                <w:rFonts w:ascii="Calibri" w:hAnsi="Calibri" w:cs="Calibri"/>
                <w:sz w:val="22"/>
                <w:szCs w:val="22"/>
              </w:rPr>
            </w:pPr>
            <w:bookmarkStart w:id="491" w:name="BKM_DFFBEAB5_88C9_4518_A6C1_42EF399494BC"/>
          </w:p>
        </w:tc>
        <w:tc>
          <w:tcPr>
            <w:tcW w:w="2880" w:type="dxa"/>
            <w:gridSpan w:val="2"/>
            <w:tcBorders>
              <w:top w:val="nil"/>
              <w:left w:val="nil"/>
              <w:bottom w:val="nil"/>
              <w:right w:val="nil"/>
            </w:tcBorders>
          </w:tcPr>
          <w:p w14:paraId="72569760"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Begindatum geldigheid cultuurcode onbebouwd</w:t>
            </w:r>
            <w:r w:rsidRPr="00F73199">
              <w:rPr>
                <w:color w:val="FF0000"/>
                <w:u w:val="single"/>
              </w:rPr>
              <w:fldChar w:fldCharType="end"/>
            </w:r>
          </w:p>
        </w:tc>
        <w:tc>
          <w:tcPr>
            <w:tcW w:w="4050" w:type="dxa"/>
            <w:tcBorders>
              <w:top w:val="nil"/>
              <w:left w:val="nil"/>
              <w:bottom w:val="nil"/>
              <w:right w:val="nil"/>
            </w:tcBorders>
          </w:tcPr>
          <w:p w14:paraId="7EFA2D11"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De datum waarop de cultuurcode onbebouwd is ontstaan.</w:t>
            </w:r>
            <w:r w:rsidRPr="00F73199">
              <w:rPr>
                <w:color w:val="FF0000"/>
                <w:u w:val="single"/>
              </w:rPr>
              <w:fldChar w:fldCharType="end"/>
            </w:r>
          </w:p>
        </w:tc>
        <w:tc>
          <w:tcPr>
            <w:tcW w:w="1170" w:type="dxa"/>
            <w:tcBorders>
              <w:top w:val="nil"/>
              <w:left w:val="nil"/>
              <w:bottom w:val="nil"/>
              <w:right w:val="nil"/>
            </w:tcBorders>
          </w:tcPr>
          <w:p w14:paraId="5E9FD44B"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DatumMogelijkOnvolledig</w:t>
            </w:r>
            <w:r w:rsidRPr="00F73199">
              <w:rPr>
                <w:color w:val="FF0000"/>
                <w:u w:val="single"/>
              </w:rPr>
              <w:fldChar w:fldCharType="end"/>
            </w:r>
          </w:p>
        </w:tc>
        <w:tc>
          <w:tcPr>
            <w:tcW w:w="810" w:type="dxa"/>
            <w:tcBorders>
              <w:top w:val="nil"/>
              <w:left w:val="nil"/>
              <w:bottom w:val="nil"/>
              <w:right w:val="nil"/>
            </w:tcBorders>
          </w:tcPr>
          <w:p w14:paraId="34A02979"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1</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91"/>
      </w:tr>
      <w:tr w:rsidR="007E3EF0" w14:paraId="76D398AF" w14:textId="77777777" w:rsidTr="007E3EF0">
        <w:tc>
          <w:tcPr>
            <w:tcW w:w="450" w:type="dxa"/>
            <w:tcBorders>
              <w:top w:val="nil"/>
              <w:left w:val="nil"/>
              <w:bottom w:val="nil"/>
              <w:right w:val="nil"/>
            </w:tcBorders>
          </w:tcPr>
          <w:p w14:paraId="33C27A28" w14:textId="77777777" w:rsidR="007E3EF0" w:rsidRDefault="007E3EF0" w:rsidP="007E3EF0">
            <w:pPr>
              <w:rPr>
                <w:rFonts w:ascii="Calibri" w:hAnsi="Calibri" w:cs="Calibri"/>
                <w:sz w:val="22"/>
                <w:szCs w:val="22"/>
              </w:rPr>
            </w:pPr>
            <w:bookmarkStart w:id="492" w:name="BKM_41353506_ACB4_4bdf_B2FD_6BB654568794"/>
          </w:p>
        </w:tc>
        <w:tc>
          <w:tcPr>
            <w:tcW w:w="2880" w:type="dxa"/>
            <w:gridSpan w:val="2"/>
            <w:tcBorders>
              <w:top w:val="nil"/>
              <w:left w:val="nil"/>
              <w:bottom w:val="nil"/>
              <w:right w:val="nil"/>
            </w:tcBorders>
          </w:tcPr>
          <w:p w14:paraId="46D51A09"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Att.Name</w:instrText>
            </w:r>
            <w:r w:rsidRPr="00F73199">
              <w:rPr>
                <w:color w:val="FF0000"/>
                <w:u w:val="single"/>
              </w:rPr>
              <w:fldChar w:fldCharType="separate"/>
            </w:r>
            <w:r w:rsidRPr="00F73199">
              <w:rPr>
                <w:rFonts w:ascii="Calibri" w:hAnsi="Calibri" w:cs="Calibri"/>
                <w:color w:val="FF0000"/>
                <w:sz w:val="22"/>
                <w:szCs w:val="22"/>
                <w:u w:val="single"/>
              </w:rPr>
              <w:t>Einddatum geldigheid cultuurcode onbebouwd</w:t>
            </w:r>
            <w:r w:rsidRPr="00F73199">
              <w:rPr>
                <w:color w:val="FF0000"/>
                <w:u w:val="single"/>
              </w:rPr>
              <w:fldChar w:fldCharType="end"/>
            </w:r>
          </w:p>
        </w:tc>
        <w:tc>
          <w:tcPr>
            <w:tcW w:w="4050" w:type="dxa"/>
            <w:tcBorders>
              <w:top w:val="nil"/>
              <w:left w:val="nil"/>
              <w:bottom w:val="nil"/>
              <w:right w:val="nil"/>
            </w:tcBorders>
          </w:tcPr>
          <w:p w14:paraId="7854AC60"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Att.Notes</w:instrText>
            </w:r>
            <w:r w:rsidRPr="00F73199">
              <w:rPr>
                <w:color w:val="FF0000"/>
                <w:u w:val="single"/>
              </w:rPr>
              <w:fldChar w:fldCharType="separate"/>
            </w:r>
            <w:r w:rsidRPr="00F73199">
              <w:rPr>
                <w:rFonts w:ascii="Calibri" w:hAnsi="Calibri" w:cs="Calibri"/>
                <w:color w:val="FF0000"/>
                <w:sz w:val="22"/>
                <w:szCs w:val="22"/>
                <w:u w:val="single"/>
              </w:rPr>
              <w:t>De datum waarop de cultuurcode onbebouwd is opgeheven.</w:t>
            </w:r>
            <w:r w:rsidRPr="00F73199">
              <w:rPr>
                <w:color w:val="FF0000"/>
                <w:u w:val="single"/>
              </w:rPr>
              <w:fldChar w:fldCharType="end"/>
            </w:r>
          </w:p>
        </w:tc>
        <w:tc>
          <w:tcPr>
            <w:tcW w:w="1170" w:type="dxa"/>
            <w:tcBorders>
              <w:top w:val="nil"/>
              <w:left w:val="nil"/>
              <w:bottom w:val="nil"/>
              <w:right w:val="nil"/>
            </w:tcBorders>
          </w:tcPr>
          <w:p w14:paraId="6365C84C"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Att.Type</w:instrText>
            </w:r>
            <w:r w:rsidRPr="00F73199">
              <w:rPr>
                <w:color w:val="FF0000"/>
                <w:u w:val="single"/>
              </w:rPr>
              <w:fldChar w:fldCharType="separate"/>
            </w:r>
            <w:r w:rsidRPr="00F73199">
              <w:rPr>
                <w:rFonts w:ascii="Calibri" w:hAnsi="Calibri" w:cs="Calibri"/>
                <w:color w:val="FF0000"/>
                <w:sz w:val="22"/>
                <w:szCs w:val="22"/>
                <w:u w:val="single"/>
              </w:rPr>
              <w:t>DatumMogelijkOnvolledig</w:t>
            </w:r>
            <w:r w:rsidRPr="00F73199">
              <w:rPr>
                <w:color w:val="FF0000"/>
                <w:u w:val="single"/>
              </w:rPr>
              <w:fldChar w:fldCharType="end"/>
            </w:r>
          </w:p>
        </w:tc>
        <w:tc>
          <w:tcPr>
            <w:tcW w:w="810" w:type="dxa"/>
            <w:tcBorders>
              <w:top w:val="nil"/>
              <w:left w:val="nil"/>
              <w:bottom w:val="nil"/>
              <w:right w:val="nil"/>
            </w:tcBorders>
          </w:tcPr>
          <w:p w14:paraId="52C1FB54" w14:textId="77777777" w:rsidR="007E3EF0" w:rsidRPr="00F73199" w:rsidRDefault="007E3EF0" w:rsidP="007E3EF0">
            <w:pPr>
              <w:rPr>
                <w:rFonts w:ascii="Calibri" w:hAnsi="Calibri" w:cs="Calibri"/>
                <w:color w:val="FF0000"/>
                <w:sz w:val="22"/>
                <w:szCs w:val="22"/>
                <w:u w:val="single"/>
              </w:rPr>
            </w:pPr>
            <w:r w:rsidRPr="00F73199">
              <w:rPr>
                <w:color w:val="FF0000"/>
                <w:u w:val="single"/>
              </w:rPr>
              <w:fldChar w:fldCharType="begin" w:fldLock="1"/>
            </w:r>
            <w:r w:rsidRPr="00F73199">
              <w:rPr>
                <w:color w:val="FF0000"/>
                <w:u w:val="single"/>
              </w:rPr>
              <w:instrText xml:space="preserve">MERGEFIELD </w:instrText>
            </w:r>
            <w:r w:rsidRPr="00F73199">
              <w:rPr>
                <w:rFonts w:ascii="Calibri" w:hAnsi="Calibri" w:cs="Calibri"/>
                <w:color w:val="FF0000"/>
                <w:sz w:val="22"/>
                <w:szCs w:val="22"/>
                <w:u w:val="single"/>
              </w:rPr>
              <w:instrText>Att.LowerBound</w:instrText>
            </w:r>
            <w:r w:rsidRPr="00F73199">
              <w:rPr>
                <w:color w:val="FF0000"/>
                <w:u w:val="single"/>
              </w:rPr>
              <w:fldChar w:fldCharType="separate"/>
            </w:r>
            <w:r w:rsidRPr="00F73199">
              <w:rPr>
                <w:rFonts w:ascii="Calibri" w:hAnsi="Calibri" w:cs="Calibri"/>
                <w:color w:val="FF0000"/>
                <w:sz w:val="22"/>
                <w:szCs w:val="22"/>
                <w:u w:val="single"/>
              </w:rPr>
              <w:t>0</w:t>
            </w:r>
            <w:r w:rsidRPr="00F73199">
              <w:rPr>
                <w:color w:val="FF0000"/>
                <w:u w:val="single"/>
              </w:rPr>
              <w:fldChar w:fldCharType="end"/>
            </w:r>
            <w:r w:rsidRPr="00F73199">
              <w:rPr>
                <w:rFonts w:ascii="Calibri" w:hAnsi="Calibri" w:cs="Calibri"/>
                <w:color w:val="FF0000"/>
                <w:sz w:val="22"/>
                <w:szCs w:val="22"/>
                <w:u w:val="single"/>
              </w:rPr>
              <w:t xml:space="preserve"> - </w:t>
            </w:r>
            <w:r w:rsidRPr="00F73199">
              <w:rPr>
                <w:rFonts w:ascii="Calibri" w:hAnsi="Calibri" w:cs="Calibri"/>
                <w:color w:val="FF0000"/>
                <w:sz w:val="22"/>
                <w:szCs w:val="22"/>
                <w:u w:val="single"/>
              </w:rPr>
              <w:fldChar w:fldCharType="begin" w:fldLock="1"/>
            </w:r>
            <w:r w:rsidRPr="00F73199">
              <w:rPr>
                <w:rFonts w:ascii="Calibri" w:hAnsi="Calibri" w:cs="Calibri"/>
                <w:color w:val="FF0000"/>
                <w:sz w:val="22"/>
                <w:szCs w:val="22"/>
                <w:u w:val="single"/>
              </w:rPr>
              <w:instrText>MERGEFIELD Att.UpperBound</w:instrText>
            </w:r>
            <w:r w:rsidRPr="00F73199">
              <w:rPr>
                <w:rFonts w:ascii="Calibri" w:hAnsi="Calibri" w:cs="Calibri"/>
                <w:color w:val="FF0000"/>
                <w:sz w:val="22"/>
                <w:szCs w:val="22"/>
                <w:u w:val="single"/>
              </w:rPr>
              <w:fldChar w:fldCharType="separate"/>
            </w:r>
            <w:r w:rsidRPr="00F73199">
              <w:rPr>
                <w:rFonts w:ascii="Calibri" w:hAnsi="Calibri" w:cs="Calibri"/>
                <w:color w:val="FF0000"/>
                <w:sz w:val="22"/>
                <w:szCs w:val="22"/>
                <w:u w:val="single"/>
              </w:rPr>
              <w:t>1</w:t>
            </w:r>
            <w:r w:rsidRPr="00F73199">
              <w:rPr>
                <w:rFonts w:ascii="Calibri" w:hAnsi="Calibri" w:cs="Calibri"/>
                <w:color w:val="FF0000"/>
                <w:sz w:val="22"/>
                <w:szCs w:val="22"/>
                <w:u w:val="single"/>
              </w:rPr>
              <w:fldChar w:fldCharType="end"/>
            </w:r>
          </w:p>
        </w:tc>
        <w:bookmarkEnd w:id="492"/>
      </w:tr>
      <w:tr w:rsidR="007E3EF0" w14:paraId="340D0A21" w14:textId="77777777" w:rsidTr="007E3EF0">
        <w:tc>
          <w:tcPr>
            <w:tcW w:w="9360" w:type="dxa"/>
            <w:gridSpan w:val="6"/>
            <w:tcBorders>
              <w:top w:val="nil"/>
              <w:left w:val="nil"/>
              <w:bottom w:val="nil"/>
              <w:right w:val="nil"/>
            </w:tcBorders>
          </w:tcPr>
          <w:p w14:paraId="2E95633E"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0AE65DDC" w14:textId="77777777" w:rsidTr="007E3EF0">
        <w:trPr>
          <w:trHeight w:val="158"/>
        </w:trPr>
        <w:tc>
          <w:tcPr>
            <w:tcW w:w="450" w:type="dxa"/>
            <w:tcBorders>
              <w:top w:val="nil"/>
              <w:left w:val="nil"/>
              <w:bottom w:val="nil"/>
              <w:right w:val="nil"/>
            </w:tcBorders>
          </w:tcPr>
          <w:p w14:paraId="734A6E33"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09728F0B" w14:textId="77777777" w:rsidR="007E3EF0" w:rsidRPr="00F73199" w:rsidRDefault="007E3EF0" w:rsidP="007E3EF0">
            <w:pPr>
              <w:rPr>
                <w:rFonts w:ascii="Calibri" w:hAnsi="Calibri" w:cs="Calibri"/>
                <w:sz w:val="22"/>
                <w:szCs w:val="22"/>
                <w:u w:val="single"/>
              </w:rPr>
            </w:pPr>
            <w:r w:rsidRPr="00F73199">
              <w:rPr>
                <w:rFonts w:ascii="Calibri" w:hAnsi="Calibri" w:cs="Calibri"/>
                <w:color w:val="FF0000"/>
                <w:sz w:val="22"/>
                <w:szCs w:val="22"/>
                <w:u w:val="single"/>
              </w:rPr>
              <w:t>zie http://www.kadaster.nl/schemas/waardelijsten/CultuurOnBebouwd</w:t>
            </w:r>
          </w:p>
        </w:tc>
      </w:tr>
    </w:tbl>
    <w:p w14:paraId="132F49F8" w14:textId="77777777" w:rsidR="00A21177" w:rsidRDefault="00A21177" w:rsidP="00A21177">
      <w:pPr>
        <w:pStyle w:val="Kop2"/>
        <w:numPr>
          <w:ilvl w:val="0"/>
          <w:numId w:val="0"/>
        </w:numPr>
        <w:ind w:left="851"/>
        <w:rPr>
          <w:b w:val="0"/>
          <w:bCs w:val="0"/>
          <w:color w:val="auto"/>
          <w:sz w:val="20"/>
          <w:szCs w:val="20"/>
        </w:rPr>
      </w:pPr>
      <w:bookmarkStart w:id="493" w:name="BKM_D8154D91_27A5_4cc1_9B52_639BF24CAC29"/>
      <w:bookmarkEnd w:id="493"/>
    </w:p>
    <w:p w14:paraId="564C4798" w14:textId="77777777" w:rsidR="00A21177" w:rsidRDefault="00A21177" w:rsidP="00A21177">
      <w:pPr>
        <w:rPr>
          <w:rFonts w:eastAsia="Calibri"/>
          <w:lang w:eastAsia="en-US"/>
        </w:rPr>
      </w:pPr>
      <w:r>
        <w:br w:type="page"/>
      </w:r>
    </w:p>
    <w:p w14:paraId="42AB71A0" w14:textId="18357814" w:rsidR="007E3EF0" w:rsidRPr="00B02F32" w:rsidRDefault="007E3EF0" w:rsidP="007E3EF0">
      <w:pPr>
        <w:pStyle w:val="Kop2"/>
        <w:rPr>
          <w:color w:val="FF0000"/>
          <w:u w:val="single"/>
        </w:rPr>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B02F32">
        <w:rPr>
          <w:color w:val="FF0000"/>
          <w:u w:val="single"/>
        </w:rPr>
        <w:fldChar w:fldCharType="begin" w:fldLock="1"/>
      </w:r>
      <w:r w:rsidRPr="00B02F32">
        <w:rPr>
          <w:color w:val="FF0000"/>
          <w:u w:val="single"/>
        </w:rPr>
        <w:instrText>MERGEFIELD Element.Name</w:instrText>
      </w:r>
      <w:r w:rsidRPr="00B02F32">
        <w:rPr>
          <w:color w:val="FF0000"/>
          <w:u w:val="single"/>
        </w:rPr>
        <w:fldChar w:fldCharType="separate"/>
      </w:r>
      <w:r w:rsidRPr="00B02F32">
        <w:rPr>
          <w:color w:val="FF0000"/>
          <w:u w:val="single"/>
        </w:rPr>
        <w:t>DEELOBJECTCODE</w:t>
      </w:r>
      <w:r w:rsidRPr="00B02F32">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54809A17" w14:textId="77777777" w:rsidTr="007E3EF0">
        <w:trPr>
          <w:trHeight w:val="218"/>
        </w:trPr>
        <w:tc>
          <w:tcPr>
            <w:tcW w:w="2430" w:type="dxa"/>
            <w:gridSpan w:val="2"/>
            <w:tcBorders>
              <w:top w:val="nil"/>
              <w:left w:val="nil"/>
              <w:bottom w:val="nil"/>
              <w:right w:val="nil"/>
            </w:tcBorders>
          </w:tcPr>
          <w:p w14:paraId="4632E383"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294EF102"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Element.Name</w:instrText>
            </w:r>
            <w:r w:rsidRPr="00B02F32">
              <w:rPr>
                <w:color w:val="FF0000"/>
                <w:u w:val="single"/>
              </w:rPr>
              <w:fldChar w:fldCharType="separate"/>
            </w:r>
            <w:r w:rsidRPr="00B02F32">
              <w:rPr>
                <w:rFonts w:ascii="Calibri" w:hAnsi="Calibri" w:cs="Calibri"/>
                <w:color w:val="FF0000"/>
                <w:sz w:val="22"/>
                <w:szCs w:val="22"/>
                <w:u w:val="single"/>
              </w:rPr>
              <w:t>DEELOBJECTCODE</w:t>
            </w:r>
            <w:r w:rsidRPr="00B02F32">
              <w:rPr>
                <w:color w:val="FF0000"/>
                <w:u w:val="single"/>
              </w:rPr>
              <w:fldChar w:fldCharType="end"/>
            </w:r>
          </w:p>
        </w:tc>
      </w:tr>
      <w:tr w:rsidR="007E3EF0" w14:paraId="7422807D" w14:textId="77777777" w:rsidTr="007E3EF0">
        <w:trPr>
          <w:trHeight w:hRule="exact" w:val="128"/>
        </w:trPr>
        <w:tc>
          <w:tcPr>
            <w:tcW w:w="2430" w:type="dxa"/>
            <w:gridSpan w:val="2"/>
            <w:tcBorders>
              <w:top w:val="nil"/>
              <w:left w:val="nil"/>
              <w:bottom w:val="nil"/>
              <w:right w:val="nil"/>
            </w:tcBorders>
          </w:tcPr>
          <w:p w14:paraId="64A43F51"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C1DF3E6" w14:textId="77777777" w:rsidR="007E3EF0" w:rsidRPr="00B02F32" w:rsidRDefault="007E3EF0" w:rsidP="007E3EF0">
            <w:pPr>
              <w:rPr>
                <w:rFonts w:ascii="Calibri" w:hAnsi="Calibri" w:cs="Calibri"/>
                <w:color w:val="FF0000"/>
                <w:sz w:val="22"/>
                <w:szCs w:val="22"/>
                <w:u w:val="single"/>
              </w:rPr>
            </w:pPr>
          </w:p>
        </w:tc>
      </w:tr>
      <w:tr w:rsidR="007E3EF0" w14:paraId="5D130CC2" w14:textId="77777777" w:rsidTr="007E3EF0">
        <w:tc>
          <w:tcPr>
            <w:tcW w:w="2430" w:type="dxa"/>
            <w:gridSpan w:val="2"/>
            <w:tcBorders>
              <w:top w:val="nil"/>
              <w:left w:val="nil"/>
              <w:bottom w:val="nil"/>
              <w:right w:val="nil"/>
            </w:tcBorders>
          </w:tcPr>
          <w:p w14:paraId="6AA8359E"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521DD221"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Element.Alias</w:instrText>
            </w:r>
            <w:r w:rsidRPr="00B02F32">
              <w:rPr>
                <w:color w:val="FF0000"/>
                <w:u w:val="single"/>
              </w:rPr>
              <w:fldChar w:fldCharType="separate"/>
            </w:r>
            <w:r w:rsidRPr="00B02F32">
              <w:rPr>
                <w:rFonts w:ascii="Calibri" w:hAnsi="Calibri" w:cs="Calibri"/>
                <w:color w:val="FF0000"/>
                <w:sz w:val="22"/>
                <w:szCs w:val="22"/>
                <w:u w:val="single"/>
              </w:rPr>
              <w:t>DEC</w:t>
            </w:r>
            <w:r w:rsidRPr="00B02F32">
              <w:rPr>
                <w:color w:val="FF0000"/>
                <w:u w:val="single"/>
              </w:rPr>
              <w:fldChar w:fldCharType="end"/>
            </w:r>
          </w:p>
        </w:tc>
      </w:tr>
      <w:tr w:rsidR="007E3EF0" w14:paraId="6F446034" w14:textId="77777777" w:rsidTr="007E3EF0">
        <w:trPr>
          <w:trHeight w:hRule="exact" w:val="128"/>
        </w:trPr>
        <w:tc>
          <w:tcPr>
            <w:tcW w:w="2430" w:type="dxa"/>
            <w:gridSpan w:val="2"/>
            <w:tcBorders>
              <w:top w:val="nil"/>
              <w:left w:val="nil"/>
              <w:bottom w:val="nil"/>
              <w:right w:val="nil"/>
            </w:tcBorders>
          </w:tcPr>
          <w:p w14:paraId="3EDD6756"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ED2278E" w14:textId="77777777" w:rsidR="007E3EF0" w:rsidRPr="00B02F32" w:rsidRDefault="007E3EF0" w:rsidP="007E3EF0">
            <w:pPr>
              <w:rPr>
                <w:rFonts w:ascii="Calibri" w:hAnsi="Calibri" w:cs="Calibri"/>
                <w:color w:val="FF0000"/>
                <w:sz w:val="22"/>
                <w:szCs w:val="22"/>
                <w:u w:val="single"/>
              </w:rPr>
            </w:pPr>
          </w:p>
        </w:tc>
      </w:tr>
      <w:tr w:rsidR="007E3EF0" w14:paraId="5EC75700" w14:textId="77777777" w:rsidTr="007E3EF0">
        <w:tc>
          <w:tcPr>
            <w:tcW w:w="2430" w:type="dxa"/>
            <w:gridSpan w:val="2"/>
            <w:tcBorders>
              <w:top w:val="nil"/>
              <w:left w:val="nil"/>
              <w:bottom w:val="nil"/>
              <w:right w:val="nil"/>
            </w:tcBorders>
          </w:tcPr>
          <w:p w14:paraId="2D2BA121"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7DD13ABD"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BRWOZ</w:t>
            </w:r>
          </w:p>
        </w:tc>
      </w:tr>
      <w:tr w:rsidR="007E3EF0" w14:paraId="6F6CBA2F" w14:textId="77777777" w:rsidTr="007E3EF0">
        <w:trPr>
          <w:trHeight w:hRule="exact" w:val="128"/>
        </w:trPr>
        <w:tc>
          <w:tcPr>
            <w:tcW w:w="2430" w:type="dxa"/>
            <w:gridSpan w:val="2"/>
            <w:tcBorders>
              <w:top w:val="nil"/>
              <w:left w:val="nil"/>
              <w:bottom w:val="nil"/>
              <w:right w:val="nil"/>
            </w:tcBorders>
          </w:tcPr>
          <w:p w14:paraId="20617C0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6E0215C" w14:textId="77777777" w:rsidR="007E3EF0" w:rsidRPr="00B02F32" w:rsidRDefault="007E3EF0" w:rsidP="007E3EF0">
            <w:pPr>
              <w:rPr>
                <w:rFonts w:ascii="Calibri" w:hAnsi="Calibri" w:cs="Calibri"/>
                <w:color w:val="FF0000"/>
                <w:sz w:val="22"/>
                <w:szCs w:val="22"/>
                <w:u w:val="single"/>
              </w:rPr>
            </w:pPr>
          </w:p>
        </w:tc>
      </w:tr>
      <w:tr w:rsidR="007E3EF0" w14:paraId="10DE1B12" w14:textId="77777777" w:rsidTr="007E3EF0">
        <w:trPr>
          <w:trHeight w:val="230"/>
        </w:trPr>
        <w:tc>
          <w:tcPr>
            <w:tcW w:w="2430" w:type="dxa"/>
            <w:gridSpan w:val="2"/>
            <w:tcBorders>
              <w:top w:val="nil"/>
              <w:left w:val="nil"/>
              <w:bottom w:val="nil"/>
              <w:right w:val="nil"/>
            </w:tcBorders>
          </w:tcPr>
          <w:p w14:paraId="392F8F44"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7097F6A5" w14:textId="113B85F5"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Element.Notes</w:instrText>
            </w:r>
            <w:r w:rsidRPr="00B02F32">
              <w:rPr>
                <w:color w:val="FF0000"/>
                <w:u w:val="single"/>
              </w:rPr>
              <w:fldChar w:fldCharType="end"/>
            </w:r>
            <w:r w:rsidRPr="00B02F32">
              <w:rPr>
                <w:rFonts w:ascii="Calibri" w:hAnsi="Calibri" w:cs="Calibri"/>
                <w:color w:val="FF0000"/>
                <w:sz w:val="22"/>
                <w:szCs w:val="22"/>
                <w:u w:val="single"/>
              </w:rPr>
              <w:t xml:space="preserve">De mogelijke codes  waarin een soort object kan worden uitgedrukt conform de uniforme deelobjectcodelijst </w:t>
            </w:r>
            <w:r w:rsidR="00A576D8">
              <w:rPr>
                <w:rFonts w:ascii="Calibri" w:hAnsi="Calibri" w:cs="Calibri"/>
                <w:color w:val="FF0000"/>
                <w:sz w:val="22"/>
                <w:szCs w:val="22"/>
                <w:u w:val="single"/>
              </w:rPr>
              <w:t xml:space="preserve">niet-woningen </w:t>
            </w:r>
            <w:r w:rsidRPr="00B02F32">
              <w:rPr>
                <w:rFonts w:ascii="Calibri" w:hAnsi="Calibri" w:cs="Calibri"/>
                <w:color w:val="FF0000"/>
                <w:sz w:val="22"/>
                <w:szCs w:val="22"/>
                <w:u w:val="single"/>
              </w:rPr>
              <w:t>van de Waarderingskamer</w:t>
            </w:r>
          </w:p>
        </w:tc>
      </w:tr>
      <w:tr w:rsidR="007E3EF0" w14:paraId="2D0CA803" w14:textId="77777777" w:rsidTr="007E3EF0">
        <w:trPr>
          <w:trHeight w:hRule="exact" w:val="128"/>
        </w:trPr>
        <w:tc>
          <w:tcPr>
            <w:tcW w:w="2430" w:type="dxa"/>
            <w:gridSpan w:val="2"/>
            <w:tcBorders>
              <w:top w:val="nil"/>
              <w:left w:val="nil"/>
              <w:bottom w:val="nil"/>
              <w:right w:val="nil"/>
            </w:tcBorders>
          </w:tcPr>
          <w:p w14:paraId="33C13038"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563B468" w14:textId="77777777" w:rsidR="007E3EF0" w:rsidRPr="00B02F32" w:rsidRDefault="007E3EF0" w:rsidP="007E3EF0">
            <w:pPr>
              <w:rPr>
                <w:rFonts w:ascii="Calibri" w:hAnsi="Calibri" w:cs="Calibri"/>
                <w:color w:val="FF0000"/>
                <w:sz w:val="22"/>
                <w:szCs w:val="22"/>
                <w:u w:val="single"/>
              </w:rPr>
            </w:pPr>
          </w:p>
        </w:tc>
      </w:tr>
      <w:tr w:rsidR="007E3EF0" w14:paraId="1D503FB3" w14:textId="77777777" w:rsidTr="007E3EF0">
        <w:tc>
          <w:tcPr>
            <w:tcW w:w="2430" w:type="dxa"/>
            <w:gridSpan w:val="2"/>
            <w:tcBorders>
              <w:top w:val="nil"/>
              <w:left w:val="nil"/>
              <w:bottom w:val="nil"/>
              <w:right w:val="nil"/>
            </w:tcBorders>
          </w:tcPr>
          <w:p w14:paraId="599657B3"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77AF5B58"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KING</w:t>
            </w:r>
          </w:p>
        </w:tc>
      </w:tr>
      <w:tr w:rsidR="007E3EF0" w14:paraId="2EFFDCA9" w14:textId="77777777" w:rsidTr="007E3EF0">
        <w:trPr>
          <w:trHeight w:hRule="exact" w:val="128"/>
        </w:trPr>
        <w:tc>
          <w:tcPr>
            <w:tcW w:w="2430" w:type="dxa"/>
            <w:gridSpan w:val="2"/>
            <w:tcBorders>
              <w:top w:val="nil"/>
              <w:left w:val="nil"/>
              <w:bottom w:val="nil"/>
              <w:right w:val="nil"/>
            </w:tcBorders>
          </w:tcPr>
          <w:p w14:paraId="2AA86BE7"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A404766" w14:textId="77777777" w:rsidR="007E3EF0" w:rsidRPr="00B02F32" w:rsidRDefault="007E3EF0" w:rsidP="007E3EF0">
            <w:pPr>
              <w:rPr>
                <w:rFonts w:ascii="Calibri" w:hAnsi="Calibri" w:cs="Calibri"/>
                <w:color w:val="FF0000"/>
                <w:sz w:val="22"/>
                <w:szCs w:val="22"/>
                <w:u w:val="single"/>
              </w:rPr>
            </w:pPr>
          </w:p>
        </w:tc>
      </w:tr>
      <w:tr w:rsidR="007E3EF0" w14:paraId="0C36BA71" w14:textId="77777777" w:rsidTr="007E3EF0">
        <w:trPr>
          <w:trHeight w:val="230"/>
        </w:trPr>
        <w:tc>
          <w:tcPr>
            <w:tcW w:w="2430" w:type="dxa"/>
            <w:gridSpan w:val="2"/>
            <w:tcBorders>
              <w:top w:val="nil"/>
              <w:left w:val="nil"/>
              <w:bottom w:val="nil"/>
              <w:right w:val="nil"/>
            </w:tcBorders>
          </w:tcPr>
          <w:p w14:paraId="28C1199C"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130043D3"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10 maart 2015</w:t>
            </w:r>
          </w:p>
        </w:tc>
      </w:tr>
      <w:tr w:rsidR="007E3EF0" w14:paraId="336FB016" w14:textId="77777777" w:rsidTr="007E3EF0">
        <w:trPr>
          <w:trHeight w:hRule="exact" w:val="128"/>
        </w:trPr>
        <w:tc>
          <w:tcPr>
            <w:tcW w:w="2430" w:type="dxa"/>
            <w:gridSpan w:val="2"/>
            <w:tcBorders>
              <w:top w:val="nil"/>
              <w:left w:val="nil"/>
              <w:bottom w:val="nil"/>
              <w:right w:val="nil"/>
            </w:tcBorders>
          </w:tcPr>
          <w:p w14:paraId="2A9B2ACA"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DC54188" w14:textId="77777777" w:rsidR="007E3EF0" w:rsidRPr="00B02F32" w:rsidRDefault="007E3EF0" w:rsidP="007E3EF0">
            <w:pPr>
              <w:rPr>
                <w:rFonts w:ascii="Calibri" w:hAnsi="Calibri" w:cs="Calibri"/>
                <w:color w:val="FF0000"/>
                <w:sz w:val="22"/>
                <w:szCs w:val="22"/>
                <w:u w:val="single"/>
              </w:rPr>
            </w:pPr>
          </w:p>
        </w:tc>
      </w:tr>
      <w:tr w:rsidR="007E3EF0" w14:paraId="0072C027" w14:textId="77777777" w:rsidTr="007E3EF0">
        <w:trPr>
          <w:trHeight w:val="215"/>
        </w:trPr>
        <w:tc>
          <w:tcPr>
            <w:tcW w:w="2430" w:type="dxa"/>
            <w:gridSpan w:val="2"/>
            <w:tcBorders>
              <w:top w:val="nil"/>
              <w:left w:val="nil"/>
              <w:bottom w:val="nil"/>
              <w:right w:val="nil"/>
            </w:tcBorders>
          </w:tcPr>
          <w:p w14:paraId="5EC2FFE0"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79DF23F1"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Deelobjectcode</w:t>
            </w:r>
          </w:p>
        </w:tc>
      </w:tr>
      <w:tr w:rsidR="007E3EF0" w14:paraId="6ABB0F12" w14:textId="77777777" w:rsidTr="007E3EF0">
        <w:trPr>
          <w:trHeight w:hRule="exact" w:val="128"/>
        </w:trPr>
        <w:tc>
          <w:tcPr>
            <w:tcW w:w="2430" w:type="dxa"/>
            <w:gridSpan w:val="2"/>
            <w:tcBorders>
              <w:top w:val="nil"/>
              <w:left w:val="nil"/>
              <w:bottom w:val="nil"/>
              <w:right w:val="nil"/>
            </w:tcBorders>
          </w:tcPr>
          <w:p w14:paraId="4D42455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26B557B" w14:textId="77777777" w:rsidR="007E3EF0" w:rsidRDefault="007E3EF0" w:rsidP="007E3EF0">
            <w:pPr>
              <w:rPr>
                <w:rFonts w:ascii="Calibri" w:hAnsi="Calibri" w:cs="Calibri"/>
                <w:b/>
                <w:bCs/>
                <w:sz w:val="22"/>
                <w:szCs w:val="22"/>
              </w:rPr>
            </w:pPr>
          </w:p>
        </w:tc>
      </w:tr>
      <w:tr w:rsidR="007E3EF0" w14:paraId="1CEF9BF1" w14:textId="77777777" w:rsidTr="007E3EF0">
        <w:trPr>
          <w:trHeight w:val="215"/>
        </w:trPr>
        <w:tc>
          <w:tcPr>
            <w:tcW w:w="2430" w:type="dxa"/>
            <w:gridSpan w:val="2"/>
            <w:tcBorders>
              <w:top w:val="nil"/>
              <w:left w:val="nil"/>
              <w:bottom w:val="nil"/>
              <w:right w:val="nil"/>
            </w:tcBorders>
          </w:tcPr>
          <w:p w14:paraId="253E1902"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5A5228AF" w14:textId="77777777" w:rsidR="007E3EF0" w:rsidRDefault="007E3EF0" w:rsidP="007E3EF0">
            <w:pPr>
              <w:rPr>
                <w:rFonts w:ascii="Calibri" w:hAnsi="Calibri" w:cs="Calibri"/>
                <w:b/>
                <w:bCs/>
                <w:sz w:val="22"/>
                <w:szCs w:val="22"/>
              </w:rPr>
            </w:pPr>
          </w:p>
        </w:tc>
      </w:tr>
      <w:tr w:rsidR="007E3EF0" w14:paraId="6A47ADC3" w14:textId="77777777" w:rsidTr="007E3EF0">
        <w:trPr>
          <w:trHeight w:val="233"/>
        </w:trPr>
        <w:tc>
          <w:tcPr>
            <w:tcW w:w="450" w:type="dxa"/>
            <w:tcBorders>
              <w:top w:val="nil"/>
              <w:left w:val="nil"/>
              <w:bottom w:val="nil"/>
              <w:right w:val="nil"/>
            </w:tcBorders>
          </w:tcPr>
          <w:p w14:paraId="2F3E2247" w14:textId="77777777" w:rsidR="007E3EF0" w:rsidRDefault="007E3EF0" w:rsidP="007E3EF0">
            <w:pPr>
              <w:rPr>
                <w:rFonts w:ascii="Calibri" w:hAnsi="Calibri" w:cs="Calibri"/>
                <w:sz w:val="22"/>
                <w:szCs w:val="22"/>
              </w:rPr>
            </w:pPr>
            <w:bookmarkStart w:id="494" w:name="BKM_8CF877A5_AB9D_4088_8592_21E316037D2B"/>
          </w:p>
        </w:tc>
        <w:tc>
          <w:tcPr>
            <w:tcW w:w="2880" w:type="dxa"/>
            <w:gridSpan w:val="2"/>
            <w:tcBorders>
              <w:top w:val="nil"/>
              <w:left w:val="nil"/>
              <w:bottom w:val="nil"/>
              <w:right w:val="nil"/>
            </w:tcBorders>
          </w:tcPr>
          <w:p w14:paraId="7DB5BA55"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3FBA4617"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681FB9E5"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242B625B"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2F690092"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1460BD31" w14:textId="77777777" w:rsidTr="007E3EF0">
        <w:tc>
          <w:tcPr>
            <w:tcW w:w="450" w:type="dxa"/>
            <w:tcBorders>
              <w:top w:val="nil"/>
              <w:left w:val="nil"/>
              <w:bottom w:val="nil"/>
              <w:right w:val="nil"/>
            </w:tcBorders>
          </w:tcPr>
          <w:p w14:paraId="5AE2120A"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2DDB01A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Deelobjectcode</w:t>
            </w:r>
            <w:r w:rsidRPr="00B02F32">
              <w:rPr>
                <w:color w:val="FF0000"/>
                <w:u w:val="single"/>
              </w:rPr>
              <w:fldChar w:fldCharType="end"/>
            </w:r>
          </w:p>
        </w:tc>
        <w:tc>
          <w:tcPr>
            <w:tcW w:w="4050" w:type="dxa"/>
            <w:tcBorders>
              <w:top w:val="nil"/>
              <w:left w:val="nil"/>
              <w:bottom w:val="nil"/>
              <w:right w:val="nil"/>
            </w:tcBorders>
          </w:tcPr>
          <w:p w14:paraId="45DBD683" w14:textId="597C5C1E" w:rsidR="007E3EF0" w:rsidRPr="00B02F32" w:rsidRDefault="007E3EF0" w:rsidP="001A22D1">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code van het deelobject</w:t>
            </w:r>
            <w:r w:rsidR="001A22D1">
              <w:rPr>
                <w:rFonts w:ascii="Calibri" w:hAnsi="Calibri" w:cs="Calibri"/>
                <w:color w:val="FF0000"/>
                <w:sz w:val="22"/>
                <w:szCs w:val="22"/>
                <w:u w:val="single"/>
              </w:rPr>
              <w:t xml:space="preserve"> niet-woningen</w:t>
            </w:r>
            <w:r w:rsidR="00A576D8">
              <w:rPr>
                <w:rFonts w:ascii="Calibri" w:hAnsi="Calibri" w:cs="Calibri"/>
                <w:color w:val="FF0000"/>
                <w:sz w:val="22"/>
                <w:szCs w:val="22"/>
                <w:u w:val="single"/>
              </w:rPr>
              <w:t>.</w:t>
            </w:r>
            <w:r w:rsidRPr="00B02F32">
              <w:rPr>
                <w:rFonts w:ascii="Calibri" w:hAnsi="Calibri" w:cs="Calibri"/>
                <w:color w:val="FF0000"/>
                <w:sz w:val="22"/>
                <w:szCs w:val="22"/>
                <w:u w:val="single"/>
              </w:rPr>
              <w:t xml:space="preserve"> </w:t>
            </w:r>
            <w:r w:rsidRPr="00B02F32">
              <w:rPr>
                <w:color w:val="FF0000"/>
                <w:u w:val="single"/>
              </w:rPr>
              <w:fldChar w:fldCharType="end"/>
            </w:r>
          </w:p>
        </w:tc>
        <w:tc>
          <w:tcPr>
            <w:tcW w:w="1170" w:type="dxa"/>
            <w:tcBorders>
              <w:top w:val="nil"/>
              <w:left w:val="nil"/>
              <w:bottom w:val="nil"/>
              <w:right w:val="nil"/>
            </w:tcBorders>
          </w:tcPr>
          <w:p w14:paraId="1DC12DD1"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AN4</w:t>
            </w:r>
            <w:r w:rsidRPr="00B02F32">
              <w:rPr>
                <w:color w:val="FF0000"/>
                <w:u w:val="single"/>
              </w:rPr>
              <w:fldChar w:fldCharType="end"/>
            </w:r>
          </w:p>
        </w:tc>
        <w:tc>
          <w:tcPr>
            <w:tcW w:w="810" w:type="dxa"/>
            <w:tcBorders>
              <w:top w:val="nil"/>
              <w:left w:val="nil"/>
              <w:bottom w:val="nil"/>
              <w:right w:val="nil"/>
            </w:tcBorders>
          </w:tcPr>
          <w:p w14:paraId="170776AE"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494"/>
      </w:tr>
      <w:tr w:rsidR="007E3EF0" w14:paraId="36094FAF" w14:textId="77777777" w:rsidTr="007E3EF0">
        <w:tc>
          <w:tcPr>
            <w:tcW w:w="450" w:type="dxa"/>
            <w:tcBorders>
              <w:top w:val="nil"/>
              <w:left w:val="nil"/>
              <w:bottom w:val="nil"/>
              <w:right w:val="nil"/>
            </w:tcBorders>
          </w:tcPr>
          <w:p w14:paraId="5E46BB51" w14:textId="77777777" w:rsidR="007E3EF0" w:rsidRDefault="007E3EF0" w:rsidP="007E3EF0">
            <w:pPr>
              <w:rPr>
                <w:rFonts w:ascii="Calibri" w:hAnsi="Calibri" w:cs="Calibri"/>
                <w:sz w:val="22"/>
                <w:szCs w:val="22"/>
              </w:rPr>
            </w:pPr>
            <w:bookmarkStart w:id="495" w:name="BKM_4161BA14_29D4_46c7_BF70_C66AD30A1D31"/>
          </w:p>
        </w:tc>
        <w:tc>
          <w:tcPr>
            <w:tcW w:w="2880" w:type="dxa"/>
            <w:gridSpan w:val="2"/>
            <w:tcBorders>
              <w:top w:val="nil"/>
              <w:left w:val="nil"/>
              <w:bottom w:val="nil"/>
              <w:right w:val="nil"/>
            </w:tcBorders>
          </w:tcPr>
          <w:p w14:paraId="5A8D0D4F"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Naam deelobjectcode</w:t>
            </w:r>
            <w:r w:rsidRPr="00B02F32">
              <w:rPr>
                <w:color w:val="FF0000"/>
                <w:u w:val="single"/>
              </w:rPr>
              <w:fldChar w:fldCharType="end"/>
            </w:r>
          </w:p>
        </w:tc>
        <w:tc>
          <w:tcPr>
            <w:tcW w:w="4050" w:type="dxa"/>
            <w:tcBorders>
              <w:top w:val="nil"/>
              <w:left w:val="nil"/>
              <w:bottom w:val="nil"/>
              <w:right w:val="nil"/>
            </w:tcBorders>
          </w:tcPr>
          <w:p w14:paraId="70446557" w14:textId="6933FCC8" w:rsidR="007E3EF0" w:rsidRPr="00B02F32" w:rsidRDefault="007E3EF0" w:rsidP="00A576D8">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naam van de deelobjectcode niet-woningen.</w:t>
            </w:r>
            <w:r w:rsidRPr="00B02F32">
              <w:rPr>
                <w:color w:val="FF0000"/>
                <w:u w:val="single"/>
              </w:rPr>
              <w:fldChar w:fldCharType="end"/>
            </w:r>
            <w:r w:rsidR="00381945" w:rsidRPr="00B02F32">
              <w:rPr>
                <w:rFonts w:ascii="Calibri" w:hAnsi="Calibri" w:cs="Calibri"/>
                <w:color w:val="FF0000"/>
                <w:sz w:val="22"/>
                <w:szCs w:val="22"/>
                <w:u w:val="single"/>
              </w:rPr>
              <w:t xml:space="preserve"> </w:t>
            </w:r>
          </w:p>
        </w:tc>
        <w:tc>
          <w:tcPr>
            <w:tcW w:w="1170" w:type="dxa"/>
            <w:tcBorders>
              <w:top w:val="nil"/>
              <w:left w:val="nil"/>
              <w:bottom w:val="nil"/>
              <w:right w:val="nil"/>
            </w:tcBorders>
          </w:tcPr>
          <w:p w14:paraId="0AF0AC0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Tekst</w:t>
            </w:r>
            <w:r w:rsidRPr="00B02F32">
              <w:rPr>
                <w:color w:val="FF0000"/>
                <w:u w:val="single"/>
              </w:rPr>
              <w:fldChar w:fldCharType="end"/>
            </w:r>
          </w:p>
        </w:tc>
        <w:tc>
          <w:tcPr>
            <w:tcW w:w="810" w:type="dxa"/>
            <w:tcBorders>
              <w:top w:val="nil"/>
              <w:left w:val="nil"/>
              <w:bottom w:val="nil"/>
              <w:right w:val="nil"/>
            </w:tcBorders>
          </w:tcPr>
          <w:p w14:paraId="4E05227F"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495"/>
      </w:tr>
      <w:tr w:rsidR="007E3EF0" w14:paraId="48D05373" w14:textId="77777777" w:rsidTr="007E3EF0">
        <w:tc>
          <w:tcPr>
            <w:tcW w:w="450" w:type="dxa"/>
            <w:tcBorders>
              <w:top w:val="nil"/>
              <w:left w:val="nil"/>
              <w:bottom w:val="nil"/>
              <w:right w:val="nil"/>
            </w:tcBorders>
          </w:tcPr>
          <w:p w14:paraId="1E42B57B" w14:textId="77777777" w:rsidR="007E3EF0" w:rsidRDefault="007E3EF0" w:rsidP="007E3EF0">
            <w:pPr>
              <w:rPr>
                <w:rFonts w:ascii="Calibri" w:hAnsi="Calibri" w:cs="Calibri"/>
                <w:sz w:val="22"/>
                <w:szCs w:val="22"/>
              </w:rPr>
            </w:pPr>
            <w:bookmarkStart w:id="496" w:name="BKM_550319EC_8DDF_43e6_9A66_EBC7A91BDEFC"/>
          </w:p>
        </w:tc>
        <w:tc>
          <w:tcPr>
            <w:tcW w:w="2880" w:type="dxa"/>
            <w:gridSpan w:val="2"/>
            <w:tcBorders>
              <w:top w:val="nil"/>
              <w:left w:val="nil"/>
              <w:bottom w:val="nil"/>
              <w:right w:val="nil"/>
            </w:tcBorders>
          </w:tcPr>
          <w:p w14:paraId="0038FF6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Begindatum geldigheid deelojectcode</w:t>
            </w:r>
            <w:r w:rsidRPr="00B02F32">
              <w:rPr>
                <w:color w:val="FF0000"/>
                <w:u w:val="single"/>
              </w:rPr>
              <w:fldChar w:fldCharType="end"/>
            </w:r>
          </w:p>
        </w:tc>
        <w:tc>
          <w:tcPr>
            <w:tcW w:w="4050" w:type="dxa"/>
            <w:tcBorders>
              <w:top w:val="nil"/>
              <w:left w:val="nil"/>
              <w:bottom w:val="nil"/>
              <w:right w:val="nil"/>
            </w:tcBorders>
          </w:tcPr>
          <w:p w14:paraId="25AB1CD0"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deelobjectcode is ontstaan.</w:t>
            </w:r>
            <w:r w:rsidRPr="00B02F32">
              <w:rPr>
                <w:color w:val="FF0000"/>
                <w:u w:val="single"/>
              </w:rPr>
              <w:fldChar w:fldCharType="end"/>
            </w:r>
          </w:p>
        </w:tc>
        <w:tc>
          <w:tcPr>
            <w:tcW w:w="1170" w:type="dxa"/>
            <w:tcBorders>
              <w:top w:val="nil"/>
              <w:left w:val="nil"/>
              <w:bottom w:val="nil"/>
              <w:right w:val="nil"/>
            </w:tcBorders>
          </w:tcPr>
          <w:p w14:paraId="307D1DD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4AEEDE3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496"/>
      </w:tr>
      <w:tr w:rsidR="007E3EF0" w14:paraId="2FE8C69C" w14:textId="77777777" w:rsidTr="007E3EF0">
        <w:tc>
          <w:tcPr>
            <w:tcW w:w="450" w:type="dxa"/>
            <w:tcBorders>
              <w:top w:val="nil"/>
              <w:left w:val="nil"/>
              <w:bottom w:val="nil"/>
              <w:right w:val="nil"/>
            </w:tcBorders>
          </w:tcPr>
          <w:p w14:paraId="7B1E50B2" w14:textId="77777777" w:rsidR="007E3EF0" w:rsidRDefault="007E3EF0" w:rsidP="007E3EF0">
            <w:pPr>
              <w:rPr>
                <w:rFonts w:ascii="Calibri" w:hAnsi="Calibri" w:cs="Calibri"/>
                <w:sz w:val="22"/>
                <w:szCs w:val="22"/>
              </w:rPr>
            </w:pPr>
            <w:bookmarkStart w:id="497" w:name="BKM_A4E78213_1CEB_49c7_BF67_9AFE3F6A78D8"/>
          </w:p>
        </w:tc>
        <w:tc>
          <w:tcPr>
            <w:tcW w:w="2880" w:type="dxa"/>
            <w:gridSpan w:val="2"/>
            <w:tcBorders>
              <w:top w:val="nil"/>
              <w:left w:val="nil"/>
              <w:bottom w:val="nil"/>
              <w:right w:val="nil"/>
            </w:tcBorders>
          </w:tcPr>
          <w:p w14:paraId="550AA86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Einddatum geldigheid deelobjectcode</w:t>
            </w:r>
            <w:r w:rsidRPr="00B02F32">
              <w:rPr>
                <w:color w:val="FF0000"/>
                <w:u w:val="single"/>
              </w:rPr>
              <w:fldChar w:fldCharType="end"/>
            </w:r>
          </w:p>
        </w:tc>
        <w:tc>
          <w:tcPr>
            <w:tcW w:w="4050" w:type="dxa"/>
            <w:tcBorders>
              <w:top w:val="nil"/>
              <w:left w:val="nil"/>
              <w:bottom w:val="nil"/>
              <w:right w:val="nil"/>
            </w:tcBorders>
          </w:tcPr>
          <w:p w14:paraId="14EBA5C7"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deelobjectcode is opgeheven.</w:t>
            </w:r>
            <w:r w:rsidRPr="00B02F32">
              <w:rPr>
                <w:color w:val="FF0000"/>
                <w:u w:val="single"/>
              </w:rPr>
              <w:fldChar w:fldCharType="end"/>
            </w:r>
          </w:p>
        </w:tc>
        <w:tc>
          <w:tcPr>
            <w:tcW w:w="1170" w:type="dxa"/>
            <w:tcBorders>
              <w:top w:val="nil"/>
              <w:left w:val="nil"/>
              <w:bottom w:val="nil"/>
              <w:right w:val="nil"/>
            </w:tcBorders>
          </w:tcPr>
          <w:p w14:paraId="2F4390C5"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4E15A85D"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0</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497"/>
      </w:tr>
      <w:tr w:rsidR="007E3EF0" w14:paraId="0A557593" w14:textId="77777777" w:rsidTr="007E3EF0">
        <w:tc>
          <w:tcPr>
            <w:tcW w:w="9360" w:type="dxa"/>
            <w:gridSpan w:val="6"/>
            <w:tcBorders>
              <w:top w:val="nil"/>
              <w:left w:val="nil"/>
              <w:bottom w:val="nil"/>
              <w:right w:val="nil"/>
            </w:tcBorders>
          </w:tcPr>
          <w:p w14:paraId="10182BD0"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3F172A2A" w14:textId="77777777" w:rsidTr="007E3EF0">
        <w:trPr>
          <w:trHeight w:val="158"/>
        </w:trPr>
        <w:tc>
          <w:tcPr>
            <w:tcW w:w="450" w:type="dxa"/>
            <w:tcBorders>
              <w:top w:val="nil"/>
              <w:left w:val="nil"/>
              <w:bottom w:val="nil"/>
              <w:right w:val="nil"/>
            </w:tcBorders>
          </w:tcPr>
          <w:p w14:paraId="0B8C45EC"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1F632715"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zie uniforme deelobjectcodelijst van de Waarderingskamer</w:t>
            </w:r>
          </w:p>
          <w:p w14:paraId="39DF1AE2" w14:textId="77777777" w:rsidR="007E3EF0" w:rsidRPr="00B02F32" w:rsidRDefault="007E3EF0" w:rsidP="007E3EF0">
            <w:pPr>
              <w:rPr>
                <w:rFonts w:ascii="Calibri" w:hAnsi="Calibri" w:cs="Calibri"/>
                <w:color w:val="FF0000"/>
                <w:sz w:val="22"/>
                <w:szCs w:val="22"/>
                <w:u w:val="single"/>
              </w:rPr>
            </w:pPr>
          </w:p>
        </w:tc>
      </w:tr>
    </w:tbl>
    <w:p w14:paraId="495EDEC9" w14:textId="77777777" w:rsidR="001923E2" w:rsidRDefault="001923E2" w:rsidP="001923E2">
      <w:pPr>
        <w:pStyle w:val="Kop2"/>
        <w:numPr>
          <w:ilvl w:val="0"/>
          <w:numId w:val="0"/>
        </w:numPr>
        <w:ind w:left="851"/>
        <w:rPr>
          <w:b w:val="0"/>
          <w:bCs w:val="0"/>
          <w:color w:val="auto"/>
          <w:sz w:val="20"/>
          <w:szCs w:val="20"/>
        </w:rPr>
      </w:pPr>
      <w:bookmarkStart w:id="498" w:name="BKM_51BA37A4_2E1D_4704_9153_02759084D5E2"/>
      <w:bookmarkEnd w:id="498"/>
    </w:p>
    <w:p w14:paraId="21BA1292" w14:textId="77777777" w:rsidR="001923E2" w:rsidRDefault="001923E2" w:rsidP="001923E2">
      <w:pPr>
        <w:rPr>
          <w:rFonts w:eastAsia="Calibri"/>
          <w:lang w:eastAsia="en-US"/>
        </w:rPr>
      </w:pPr>
      <w:r>
        <w:br w:type="page"/>
      </w:r>
    </w:p>
    <w:p w14:paraId="76B973D5" w14:textId="57959D22" w:rsidR="007E3EF0" w:rsidRDefault="007E3EF0" w:rsidP="007E3EF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fldChar w:fldCharType="begin" w:fldLock="1"/>
      </w:r>
      <w:r>
        <w:instrText>MERGEFIELD Element.Name</w:instrText>
      </w:r>
      <w:r>
        <w:fldChar w:fldCharType="separate"/>
      </w:r>
      <w:r>
        <w:t>KADASTRALE GEMEENTE</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56A0098F" w14:textId="77777777" w:rsidTr="007E3EF0">
        <w:trPr>
          <w:trHeight w:val="218"/>
        </w:trPr>
        <w:tc>
          <w:tcPr>
            <w:tcW w:w="2430" w:type="dxa"/>
            <w:gridSpan w:val="2"/>
            <w:tcBorders>
              <w:top w:val="nil"/>
              <w:left w:val="nil"/>
              <w:bottom w:val="nil"/>
              <w:right w:val="nil"/>
            </w:tcBorders>
          </w:tcPr>
          <w:p w14:paraId="439DA5C5"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11ED45EB"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Element.Name</w:instrText>
            </w:r>
            <w:r>
              <w:fldChar w:fldCharType="separate"/>
            </w:r>
            <w:r>
              <w:rPr>
                <w:rFonts w:ascii="Calibri" w:hAnsi="Calibri" w:cs="Calibri"/>
                <w:sz w:val="22"/>
                <w:szCs w:val="22"/>
              </w:rPr>
              <w:t>KADASTRALE GEMEENTE</w:t>
            </w:r>
            <w:r>
              <w:fldChar w:fldCharType="end"/>
            </w:r>
          </w:p>
        </w:tc>
      </w:tr>
      <w:tr w:rsidR="007E3EF0" w14:paraId="1F7703F2" w14:textId="77777777" w:rsidTr="007E3EF0">
        <w:trPr>
          <w:trHeight w:hRule="exact" w:val="128"/>
        </w:trPr>
        <w:tc>
          <w:tcPr>
            <w:tcW w:w="2430" w:type="dxa"/>
            <w:gridSpan w:val="2"/>
            <w:tcBorders>
              <w:top w:val="nil"/>
              <w:left w:val="nil"/>
              <w:bottom w:val="nil"/>
              <w:right w:val="nil"/>
            </w:tcBorders>
          </w:tcPr>
          <w:p w14:paraId="549B8DD6"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E9D313E" w14:textId="77777777" w:rsidR="007E3EF0" w:rsidRDefault="007E3EF0" w:rsidP="007E3EF0">
            <w:pPr>
              <w:rPr>
                <w:rFonts w:ascii="Calibri" w:hAnsi="Calibri" w:cs="Calibri"/>
                <w:sz w:val="22"/>
                <w:szCs w:val="22"/>
              </w:rPr>
            </w:pPr>
          </w:p>
        </w:tc>
      </w:tr>
      <w:tr w:rsidR="007E3EF0" w14:paraId="4BEBB698" w14:textId="77777777" w:rsidTr="007E3EF0">
        <w:tc>
          <w:tcPr>
            <w:tcW w:w="2430" w:type="dxa"/>
            <w:gridSpan w:val="2"/>
            <w:tcBorders>
              <w:top w:val="nil"/>
              <w:left w:val="nil"/>
              <w:bottom w:val="nil"/>
              <w:right w:val="nil"/>
            </w:tcBorders>
          </w:tcPr>
          <w:p w14:paraId="33DF2E76"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14062CA7"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Element.Alias</w:instrText>
            </w:r>
            <w:r>
              <w:fldChar w:fldCharType="separate"/>
            </w:r>
            <w:r>
              <w:rPr>
                <w:rFonts w:ascii="Calibri" w:hAnsi="Calibri" w:cs="Calibri"/>
                <w:sz w:val="22"/>
                <w:szCs w:val="22"/>
              </w:rPr>
              <w:t>KAG</w:t>
            </w:r>
            <w:r>
              <w:fldChar w:fldCharType="end"/>
            </w:r>
          </w:p>
        </w:tc>
      </w:tr>
      <w:tr w:rsidR="007E3EF0" w14:paraId="685D938A" w14:textId="77777777" w:rsidTr="007E3EF0">
        <w:trPr>
          <w:trHeight w:hRule="exact" w:val="128"/>
        </w:trPr>
        <w:tc>
          <w:tcPr>
            <w:tcW w:w="2430" w:type="dxa"/>
            <w:gridSpan w:val="2"/>
            <w:tcBorders>
              <w:top w:val="nil"/>
              <w:left w:val="nil"/>
              <w:bottom w:val="nil"/>
              <w:right w:val="nil"/>
            </w:tcBorders>
          </w:tcPr>
          <w:p w14:paraId="2CC8BA57"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BA15C45" w14:textId="77777777" w:rsidR="007E3EF0" w:rsidRDefault="007E3EF0" w:rsidP="007E3EF0">
            <w:pPr>
              <w:rPr>
                <w:rFonts w:ascii="Calibri" w:hAnsi="Calibri" w:cs="Calibri"/>
                <w:sz w:val="22"/>
                <w:szCs w:val="22"/>
              </w:rPr>
            </w:pPr>
          </w:p>
        </w:tc>
      </w:tr>
      <w:tr w:rsidR="007E3EF0" w14:paraId="198B62CA" w14:textId="77777777" w:rsidTr="007E3EF0">
        <w:tc>
          <w:tcPr>
            <w:tcW w:w="2430" w:type="dxa"/>
            <w:gridSpan w:val="2"/>
            <w:tcBorders>
              <w:top w:val="nil"/>
              <w:left w:val="nil"/>
              <w:bottom w:val="nil"/>
              <w:right w:val="nil"/>
            </w:tcBorders>
          </w:tcPr>
          <w:p w14:paraId="68F1F21E"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24E252B3" w14:textId="77777777" w:rsidR="007E3EF0" w:rsidRDefault="007E3EF0" w:rsidP="007E3EF0">
            <w:pPr>
              <w:rPr>
                <w:rFonts w:ascii="Calibri" w:hAnsi="Calibri" w:cs="Calibri"/>
                <w:sz w:val="22"/>
                <w:szCs w:val="22"/>
              </w:rPr>
            </w:pPr>
            <w:r>
              <w:rPr>
                <w:rFonts w:ascii="Calibri" w:hAnsi="Calibri" w:cs="Calibri"/>
                <w:sz w:val="22"/>
                <w:szCs w:val="22"/>
              </w:rPr>
              <w:t>BRK</w:t>
            </w:r>
          </w:p>
        </w:tc>
      </w:tr>
      <w:tr w:rsidR="007E3EF0" w14:paraId="37DA0798" w14:textId="77777777" w:rsidTr="007E3EF0">
        <w:trPr>
          <w:trHeight w:hRule="exact" w:val="128"/>
        </w:trPr>
        <w:tc>
          <w:tcPr>
            <w:tcW w:w="2430" w:type="dxa"/>
            <w:gridSpan w:val="2"/>
            <w:tcBorders>
              <w:top w:val="nil"/>
              <w:left w:val="nil"/>
              <w:bottom w:val="nil"/>
              <w:right w:val="nil"/>
            </w:tcBorders>
          </w:tcPr>
          <w:p w14:paraId="135996FC"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F01EC7A" w14:textId="77777777" w:rsidR="007E3EF0" w:rsidRDefault="007E3EF0" w:rsidP="007E3EF0">
            <w:pPr>
              <w:rPr>
                <w:rFonts w:ascii="Calibri" w:hAnsi="Calibri" w:cs="Calibri"/>
                <w:sz w:val="22"/>
                <w:szCs w:val="22"/>
              </w:rPr>
            </w:pPr>
          </w:p>
        </w:tc>
      </w:tr>
      <w:tr w:rsidR="007E3EF0" w14:paraId="4AA2DA88" w14:textId="77777777" w:rsidTr="007E3EF0">
        <w:trPr>
          <w:trHeight w:val="230"/>
        </w:trPr>
        <w:tc>
          <w:tcPr>
            <w:tcW w:w="2430" w:type="dxa"/>
            <w:gridSpan w:val="2"/>
            <w:tcBorders>
              <w:top w:val="nil"/>
              <w:left w:val="nil"/>
              <w:bottom w:val="nil"/>
              <w:right w:val="nil"/>
            </w:tcBorders>
          </w:tcPr>
          <w:p w14:paraId="4262350D"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4C99FD9A"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Element.Notes</w:instrText>
            </w:r>
            <w:r>
              <w:fldChar w:fldCharType="separate"/>
            </w:r>
            <w:r>
              <w:rPr>
                <w:rFonts w:ascii="Calibri" w:hAnsi="Calibri" w:cs="Calibri"/>
                <w:sz w:val="22"/>
                <w:szCs w:val="22"/>
              </w:rPr>
              <w:t>De mogelijke onderscheiden gedeeltes van het grondgebied van Nederland, volgens de Dienst Kadaster en de Openbare Registers, zoals nader omschreven in het Kadasterbesluit</w:t>
            </w:r>
            <w:r>
              <w:fldChar w:fldCharType="end"/>
            </w:r>
          </w:p>
        </w:tc>
      </w:tr>
      <w:tr w:rsidR="007E3EF0" w14:paraId="1BBB1FAB" w14:textId="77777777" w:rsidTr="007E3EF0">
        <w:trPr>
          <w:trHeight w:hRule="exact" w:val="128"/>
        </w:trPr>
        <w:tc>
          <w:tcPr>
            <w:tcW w:w="2430" w:type="dxa"/>
            <w:gridSpan w:val="2"/>
            <w:tcBorders>
              <w:top w:val="nil"/>
              <w:left w:val="nil"/>
              <w:bottom w:val="nil"/>
              <w:right w:val="nil"/>
            </w:tcBorders>
          </w:tcPr>
          <w:p w14:paraId="64A6683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EF94439" w14:textId="77777777" w:rsidR="007E3EF0" w:rsidRDefault="007E3EF0" w:rsidP="007E3EF0">
            <w:pPr>
              <w:rPr>
                <w:rFonts w:ascii="Calibri" w:hAnsi="Calibri" w:cs="Calibri"/>
                <w:sz w:val="22"/>
                <w:szCs w:val="22"/>
              </w:rPr>
            </w:pPr>
          </w:p>
        </w:tc>
      </w:tr>
      <w:tr w:rsidR="007E3EF0" w14:paraId="10B7D99A" w14:textId="77777777" w:rsidTr="007E3EF0">
        <w:tc>
          <w:tcPr>
            <w:tcW w:w="2430" w:type="dxa"/>
            <w:gridSpan w:val="2"/>
            <w:tcBorders>
              <w:top w:val="nil"/>
              <w:left w:val="nil"/>
              <w:bottom w:val="nil"/>
              <w:right w:val="nil"/>
            </w:tcBorders>
          </w:tcPr>
          <w:p w14:paraId="74BA983E"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356F7A69" w14:textId="77777777" w:rsidR="007E3EF0" w:rsidRDefault="007E3EF0" w:rsidP="007E3EF0">
            <w:pPr>
              <w:rPr>
                <w:rFonts w:ascii="Calibri" w:hAnsi="Calibri" w:cs="Calibri"/>
                <w:sz w:val="22"/>
                <w:szCs w:val="22"/>
              </w:rPr>
            </w:pPr>
            <w:r>
              <w:rPr>
                <w:rFonts w:ascii="Calibri" w:hAnsi="Calibri" w:cs="Calibri"/>
                <w:sz w:val="22"/>
                <w:szCs w:val="22"/>
              </w:rPr>
              <w:t>KING o.b.v. BRK</w:t>
            </w:r>
          </w:p>
        </w:tc>
      </w:tr>
      <w:tr w:rsidR="007E3EF0" w14:paraId="62797CAA" w14:textId="77777777" w:rsidTr="007E3EF0">
        <w:trPr>
          <w:trHeight w:hRule="exact" w:val="128"/>
        </w:trPr>
        <w:tc>
          <w:tcPr>
            <w:tcW w:w="2430" w:type="dxa"/>
            <w:gridSpan w:val="2"/>
            <w:tcBorders>
              <w:top w:val="nil"/>
              <w:left w:val="nil"/>
              <w:bottom w:val="nil"/>
              <w:right w:val="nil"/>
            </w:tcBorders>
          </w:tcPr>
          <w:p w14:paraId="7823990C"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8B352BB" w14:textId="77777777" w:rsidR="007E3EF0" w:rsidRDefault="007E3EF0" w:rsidP="007E3EF0">
            <w:pPr>
              <w:rPr>
                <w:rFonts w:ascii="Calibri" w:hAnsi="Calibri" w:cs="Calibri"/>
                <w:sz w:val="22"/>
                <w:szCs w:val="22"/>
              </w:rPr>
            </w:pPr>
          </w:p>
        </w:tc>
      </w:tr>
      <w:tr w:rsidR="007E3EF0" w14:paraId="43EDA267" w14:textId="77777777" w:rsidTr="007E3EF0">
        <w:trPr>
          <w:trHeight w:val="230"/>
        </w:trPr>
        <w:tc>
          <w:tcPr>
            <w:tcW w:w="2430" w:type="dxa"/>
            <w:gridSpan w:val="2"/>
            <w:tcBorders>
              <w:top w:val="nil"/>
              <w:left w:val="nil"/>
              <w:bottom w:val="nil"/>
              <w:right w:val="nil"/>
            </w:tcBorders>
          </w:tcPr>
          <w:p w14:paraId="69B07074"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30D70528" w14:textId="77777777" w:rsidR="007E3EF0" w:rsidRDefault="007E3EF0" w:rsidP="007E3EF0">
            <w:pPr>
              <w:rPr>
                <w:rFonts w:ascii="Calibri" w:hAnsi="Calibri" w:cs="Calibri"/>
                <w:sz w:val="22"/>
                <w:szCs w:val="22"/>
              </w:rPr>
            </w:pPr>
            <w:r>
              <w:rPr>
                <w:rFonts w:ascii="Calibri" w:hAnsi="Calibri" w:cs="Calibri"/>
                <w:sz w:val="22"/>
                <w:szCs w:val="22"/>
              </w:rPr>
              <w:t>31-12-2013</w:t>
            </w:r>
          </w:p>
        </w:tc>
      </w:tr>
      <w:tr w:rsidR="007E3EF0" w14:paraId="30B79F99" w14:textId="77777777" w:rsidTr="007E3EF0">
        <w:trPr>
          <w:trHeight w:hRule="exact" w:val="128"/>
        </w:trPr>
        <w:tc>
          <w:tcPr>
            <w:tcW w:w="2430" w:type="dxa"/>
            <w:gridSpan w:val="2"/>
            <w:tcBorders>
              <w:top w:val="nil"/>
              <w:left w:val="nil"/>
              <w:bottom w:val="nil"/>
              <w:right w:val="nil"/>
            </w:tcBorders>
          </w:tcPr>
          <w:p w14:paraId="0E7C1F37"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AC633A2" w14:textId="77777777" w:rsidR="007E3EF0" w:rsidRDefault="007E3EF0" w:rsidP="007E3EF0">
            <w:pPr>
              <w:rPr>
                <w:rFonts w:ascii="Calibri" w:hAnsi="Calibri" w:cs="Calibri"/>
                <w:sz w:val="22"/>
                <w:szCs w:val="22"/>
              </w:rPr>
            </w:pPr>
          </w:p>
        </w:tc>
      </w:tr>
      <w:tr w:rsidR="007E3EF0" w14:paraId="6376F428" w14:textId="77777777" w:rsidTr="007E3EF0">
        <w:trPr>
          <w:trHeight w:val="215"/>
        </w:trPr>
        <w:tc>
          <w:tcPr>
            <w:tcW w:w="2430" w:type="dxa"/>
            <w:gridSpan w:val="2"/>
            <w:tcBorders>
              <w:top w:val="nil"/>
              <w:left w:val="nil"/>
              <w:bottom w:val="nil"/>
              <w:right w:val="nil"/>
            </w:tcBorders>
          </w:tcPr>
          <w:p w14:paraId="0F7290F1"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392F37A8" w14:textId="77777777" w:rsidR="007E3EF0" w:rsidRDefault="007E3EF0" w:rsidP="007E3EF0">
            <w:pPr>
              <w:rPr>
                <w:rFonts w:ascii="Calibri" w:hAnsi="Calibri" w:cs="Calibri"/>
                <w:sz w:val="22"/>
                <w:szCs w:val="22"/>
              </w:rPr>
            </w:pPr>
            <w:r>
              <w:rPr>
                <w:rFonts w:ascii="Calibri" w:hAnsi="Calibri" w:cs="Calibri"/>
                <w:sz w:val="22"/>
                <w:szCs w:val="22"/>
              </w:rPr>
              <w:t>Kadastrale gemeentecode</w:t>
            </w:r>
          </w:p>
        </w:tc>
      </w:tr>
      <w:tr w:rsidR="007E3EF0" w14:paraId="643627D9" w14:textId="77777777" w:rsidTr="007E3EF0">
        <w:trPr>
          <w:trHeight w:hRule="exact" w:val="128"/>
        </w:trPr>
        <w:tc>
          <w:tcPr>
            <w:tcW w:w="2430" w:type="dxa"/>
            <w:gridSpan w:val="2"/>
            <w:tcBorders>
              <w:top w:val="nil"/>
              <w:left w:val="nil"/>
              <w:bottom w:val="nil"/>
              <w:right w:val="nil"/>
            </w:tcBorders>
          </w:tcPr>
          <w:p w14:paraId="6581915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6B1F5F9" w14:textId="77777777" w:rsidR="007E3EF0" w:rsidRDefault="007E3EF0" w:rsidP="007E3EF0">
            <w:pPr>
              <w:rPr>
                <w:rFonts w:ascii="Calibri" w:hAnsi="Calibri" w:cs="Calibri"/>
                <w:b/>
                <w:bCs/>
                <w:sz w:val="22"/>
                <w:szCs w:val="22"/>
              </w:rPr>
            </w:pPr>
          </w:p>
        </w:tc>
      </w:tr>
      <w:tr w:rsidR="007E3EF0" w14:paraId="44FD0AC2" w14:textId="77777777" w:rsidTr="007E3EF0">
        <w:trPr>
          <w:trHeight w:val="215"/>
        </w:trPr>
        <w:tc>
          <w:tcPr>
            <w:tcW w:w="2430" w:type="dxa"/>
            <w:gridSpan w:val="2"/>
            <w:tcBorders>
              <w:top w:val="nil"/>
              <w:left w:val="nil"/>
              <w:bottom w:val="nil"/>
              <w:right w:val="nil"/>
            </w:tcBorders>
          </w:tcPr>
          <w:p w14:paraId="0CA39A3C"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7B60A092" w14:textId="77777777" w:rsidR="007E3EF0" w:rsidRDefault="007E3EF0" w:rsidP="007E3EF0">
            <w:pPr>
              <w:rPr>
                <w:rFonts w:ascii="Calibri" w:hAnsi="Calibri" w:cs="Calibri"/>
                <w:b/>
                <w:bCs/>
                <w:sz w:val="22"/>
                <w:szCs w:val="22"/>
              </w:rPr>
            </w:pPr>
          </w:p>
        </w:tc>
      </w:tr>
      <w:tr w:rsidR="007E3EF0" w14:paraId="5603B309" w14:textId="77777777" w:rsidTr="007E3EF0">
        <w:trPr>
          <w:trHeight w:val="233"/>
        </w:trPr>
        <w:tc>
          <w:tcPr>
            <w:tcW w:w="450" w:type="dxa"/>
            <w:tcBorders>
              <w:top w:val="nil"/>
              <w:left w:val="nil"/>
              <w:bottom w:val="nil"/>
              <w:right w:val="nil"/>
            </w:tcBorders>
          </w:tcPr>
          <w:p w14:paraId="3A9288EC" w14:textId="77777777" w:rsidR="007E3EF0" w:rsidRDefault="007E3EF0" w:rsidP="007E3EF0">
            <w:pPr>
              <w:rPr>
                <w:rFonts w:ascii="Calibri" w:hAnsi="Calibri" w:cs="Calibri"/>
                <w:sz w:val="22"/>
                <w:szCs w:val="22"/>
              </w:rPr>
            </w:pPr>
            <w:bookmarkStart w:id="499" w:name="BKM_414F63DB_F7D7_439d_A022_BF2A8B120DB3"/>
          </w:p>
        </w:tc>
        <w:tc>
          <w:tcPr>
            <w:tcW w:w="2880" w:type="dxa"/>
            <w:gridSpan w:val="2"/>
            <w:tcBorders>
              <w:top w:val="nil"/>
              <w:left w:val="nil"/>
              <w:bottom w:val="nil"/>
              <w:right w:val="nil"/>
            </w:tcBorders>
          </w:tcPr>
          <w:p w14:paraId="229B9469"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45994F58"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2585BC96"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16A08343"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26D860BB"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4C180853" w14:textId="77777777" w:rsidTr="007E3EF0">
        <w:tc>
          <w:tcPr>
            <w:tcW w:w="450" w:type="dxa"/>
            <w:tcBorders>
              <w:top w:val="nil"/>
              <w:left w:val="nil"/>
              <w:bottom w:val="nil"/>
              <w:right w:val="nil"/>
            </w:tcBorders>
          </w:tcPr>
          <w:p w14:paraId="66F83696"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5B52FBEC"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Kadastrale gemeentecode</w:t>
            </w:r>
            <w:r>
              <w:fldChar w:fldCharType="end"/>
            </w:r>
          </w:p>
        </w:tc>
        <w:tc>
          <w:tcPr>
            <w:tcW w:w="4050" w:type="dxa"/>
            <w:tcBorders>
              <w:top w:val="nil"/>
              <w:left w:val="nil"/>
              <w:bottom w:val="nil"/>
              <w:right w:val="nil"/>
            </w:tcBorders>
          </w:tcPr>
          <w:p w14:paraId="19976800"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code van de KADASTRALE GEMEENTE volgens de Dienst van het Kadaster en de Openbare Registers, zoals nader omschreven in het Kadasterbesluit.</w:t>
            </w:r>
            <w:r>
              <w:fldChar w:fldCharType="end"/>
            </w:r>
          </w:p>
        </w:tc>
        <w:tc>
          <w:tcPr>
            <w:tcW w:w="1170" w:type="dxa"/>
            <w:tcBorders>
              <w:top w:val="nil"/>
              <w:left w:val="nil"/>
              <w:bottom w:val="nil"/>
              <w:right w:val="nil"/>
            </w:tcBorders>
          </w:tcPr>
          <w:p w14:paraId="607D849E"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Att.Type</w:instrText>
            </w:r>
            <w:r>
              <w:fldChar w:fldCharType="separate"/>
            </w:r>
            <w:r>
              <w:rPr>
                <w:rFonts w:ascii="Calibri" w:hAnsi="Calibri" w:cs="Calibri"/>
                <w:sz w:val="22"/>
                <w:szCs w:val="22"/>
              </w:rPr>
              <w:t>AN5</w:t>
            </w:r>
            <w:r>
              <w:fldChar w:fldCharType="end"/>
            </w:r>
          </w:p>
        </w:tc>
        <w:tc>
          <w:tcPr>
            <w:tcW w:w="810" w:type="dxa"/>
            <w:tcBorders>
              <w:top w:val="nil"/>
              <w:left w:val="nil"/>
              <w:bottom w:val="nil"/>
              <w:right w:val="nil"/>
            </w:tcBorders>
          </w:tcPr>
          <w:p w14:paraId="4A557937"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499"/>
      </w:tr>
      <w:tr w:rsidR="007E3EF0" w14:paraId="4CD3DF7C" w14:textId="77777777" w:rsidTr="007E3EF0">
        <w:tc>
          <w:tcPr>
            <w:tcW w:w="450" w:type="dxa"/>
            <w:tcBorders>
              <w:top w:val="nil"/>
              <w:left w:val="nil"/>
              <w:bottom w:val="nil"/>
              <w:right w:val="nil"/>
            </w:tcBorders>
          </w:tcPr>
          <w:p w14:paraId="51042DB8" w14:textId="77777777" w:rsidR="007E3EF0" w:rsidRDefault="007E3EF0" w:rsidP="007E3EF0">
            <w:pPr>
              <w:rPr>
                <w:rFonts w:ascii="Calibri" w:hAnsi="Calibri" w:cs="Calibri"/>
                <w:sz w:val="22"/>
                <w:szCs w:val="22"/>
              </w:rPr>
            </w:pPr>
            <w:bookmarkStart w:id="500" w:name="BKM_09FE10D1_CCD4_4065_B592_CB8B3EB5348D"/>
          </w:p>
        </w:tc>
        <w:tc>
          <w:tcPr>
            <w:tcW w:w="2880" w:type="dxa"/>
            <w:gridSpan w:val="2"/>
            <w:tcBorders>
              <w:top w:val="nil"/>
              <w:left w:val="nil"/>
              <w:bottom w:val="nil"/>
              <w:right w:val="nil"/>
            </w:tcBorders>
          </w:tcPr>
          <w:p w14:paraId="285AD652"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 xml:space="preserve">Naam </w:t>
            </w:r>
            <w:r>
              <w:fldChar w:fldCharType="end"/>
            </w:r>
          </w:p>
        </w:tc>
        <w:tc>
          <w:tcPr>
            <w:tcW w:w="4050" w:type="dxa"/>
            <w:tcBorders>
              <w:top w:val="nil"/>
              <w:left w:val="nil"/>
              <w:bottom w:val="nil"/>
              <w:right w:val="nil"/>
            </w:tcBorders>
          </w:tcPr>
          <w:p w14:paraId="3FDCBF8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naam van de KADASTRALE GEMEENTE volgens de Dienst van het Kadaster en de Openbare Registers, zoals nader omschreven in het Kadasterbesluit</w:t>
            </w:r>
            <w:r>
              <w:fldChar w:fldCharType="end"/>
            </w:r>
          </w:p>
        </w:tc>
        <w:tc>
          <w:tcPr>
            <w:tcW w:w="1170" w:type="dxa"/>
            <w:tcBorders>
              <w:top w:val="nil"/>
              <w:left w:val="nil"/>
              <w:bottom w:val="nil"/>
              <w:right w:val="nil"/>
            </w:tcBorders>
          </w:tcPr>
          <w:p w14:paraId="12ACCA02"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Att.Type</w:instrText>
            </w:r>
            <w:r>
              <w:fldChar w:fldCharType="separate"/>
            </w:r>
            <w:r>
              <w:rPr>
                <w:rFonts w:ascii="Calibri" w:hAnsi="Calibri" w:cs="Calibri"/>
                <w:sz w:val="22"/>
                <w:szCs w:val="22"/>
              </w:rPr>
              <w:t>AN40</w:t>
            </w:r>
            <w:r>
              <w:fldChar w:fldCharType="end"/>
            </w:r>
          </w:p>
        </w:tc>
        <w:tc>
          <w:tcPr>
            <w:tcW w:w="810" w:type="dxa"/>
            <w:tcBorders>
              <w:top w:val="nil"/>
              <w:left w:val="nil"/>
              <w:bottom w:val="nil"/>
              <w:right w:val="nil"/>
            </w:tcBorders>
          </w:tcPr>
          <w:p w14:paraId="09CE5D0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0"/>
      </w:tr>
      <w:tr w:rsidR="007E3EF0" w14:paraId="0E3EFC42" w14:textId="77777777" w:rsidTr="007E3EF0">
        <w:tc>
          <w:tcPr>
            <w:tcW w:w="450" w:type="dxa"/>
            <w:tcBorders>
              <w:top w:val="nil"/>
              <w:left w:val="nil"/>
              <w:bottom w:val="nil"/>
              <w:right w:val="nil"/>
            </w:tcBorders>
          </w:tcPr>
          <w:p w14:paraId="7731813E" w14:textId="77777777" w:rsidR="007E3EF0" w:rsidRDefault="007E3EF0" w:rsidP="007E3EF0">
            <w:pPr>
              <w:rPr>
                <w:rFonts w:ascii="Calibri" w:hAnsi="Calibri" w:cs="Calibri"/>
                <w:sz w:val="22"/>
                <w:szCs w:val="22"/>
              </w:rPr>
            </w:pPr>
            <w:bookmarkStart w:id="501" w:name="BKM_D37FA6DE_C694_449a_A665_C48B43794F0F"/>
          </w:p>
        </w:tc>
        <w:tc>
          <w:tcPr>
            <w:tcW w:w="2880" w:type="dxa"/>
            <w:gridSpan w:val="2"/>
            <w:tcBorders>
              <w:top w:val="nil"/>
              <w:left w:val="nil"/>
              <w:bottom w:val="nil"/>
              <w:right w:val="nil"/>
            </w:tcBorders>
          </w:tcPr>
          <w:p w14:paraId="413828A0"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Begindatum geldigheid kadastrale gemeente</w:t>
            </w:r>
            <w:r>
              <w:fldChar w:fldCharType="end"/>
            </w:r>
          </w:p>
        </w:tc>
        <w:tc>
          <w:tcPr>
            <w:tcW w:w="4050" w:type="dxa"/>
            <w:tcBorders>
              <w:top w:val="nil"/>
              <w:left w:val="nil"/>
              <w:bottom w:val="nil"/>
              <w:right w:val="nil"/>
            </w:tcBorders>
          </w:tcPr>
          <w:p w14:paraId="227B5AC4"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datum waarop de kadastrale gemeente is ontstaan.</w:t>
            </w:r>
            <w:r>
              <w:fldChar w:fldCharType="end"/>
            </w:r>
          </w:p>
        </w:tc>
        <w:tc>
          <w:tcPr>
            <w:tcW w:w="1170" w:type="dxa"/>
            <w:tcBorders>
              <w:top w:val="nil"/>
              <w:left w:val="nil"/>
              <w:bottom w:val="nil"/>
              <w:right w:val="nil"/>
            </w:tcBorders>
          </w:tcPr>
          <w:p w14:paraId="7155E678" w14:textId="77777777" w:rsidR="007E3EF0" w:rsidRPr="00DC731F" w:rsidRDefault="007E3EF0" w:rsidP="007E3EF0">
            <w:pPr>
              <w:rPr>
                <w:rFonts w:ascii="Calibri" w:hAnsi="Calibri" w:cs="Calibri"/>
                <w:sz w:val="22"/>
                <w:szCs w:val="22"/>
                <w:u w:val="single"/>
              </w:rPr>
            </w:pPr>
            <w:r w:rsidRPr="00DC731F">
              <w:rPr>
                <w:color w:val="FF0000"/>
                <w:u w:val="single"/>
              </w:rPr>
              <w:fldChar w:fldCharType="begin" w:fldLock="1"/>
            </w:r>
            <w:r w:rsidRPr="00DC731F">
              <w:rPr>
                <w:color w:val="FF0000"/>
                <w:u w:val="single"/>
              </w:rPr>
              <w:instrText xml:space="preserve">MERGEFIELD </w:instrText>
            </w:r>
            <w:r w:rsidRPr="00DC731F">
              <w:rPr>
                <w:rFonts w:ascii="Calibri" w:hAnsi="Calibri" w:cs="Calibri"/>
                <w:color w:val="FF0000"/>
                <w:sz w:val="22"/>
                <w:szCs w:val="22"/>
                <w:u w:val="single"/>
              </w:rPr>
              <w:instrText>Att.Type</w:instrText>
            </w:r>
            <w:r w:rsidRPr="00DC731F">
              <w:rPr>
                <w:color w:val="FF0000"/>
                <w:u w:val="single"/>
              </w:rPr>
              <w:fldChar w:fldCharType="separate"/>
            </w:r>
            <w:r w:rsidRPr="00DC731F">
              <w:rPr>
                <w:rFonts w:ascii="Calibri" w:hAnsi="Calibri" w:cs="Calibri"/>
                <w:color w:val="FF0000"/>
                <w:sz w:val="22"/>
                <w:szCs w:val="22"/>
                <w:u w:val="single"/>
              </w:rPr>
              <w:t>DatumMogelijkOnvolledig</w:t>
            </w:r>
            <w:r w:rsidRPr="00DC731F">
              <w:rPr>
                <w:color w:val="FF0000"/>
                <w:u w:val="single"/>
              </w:rPr>
              <w:fldChar w:fldCharType="end"/>
            </w:r>
          </w:p>
        </w:tc>
        <w:tc>
          <w:tcPr>
            <w:tcW w:w="810" w:type="dxa"/>
            <w:tcBorders>
              <w:top w:val="nil"/>
              <w:left w:val="nil"/>
              <w:bottom w:val="nil"/>
              <w:right w:val="nil"/>
            </w:tcBorders>
          </w:tcPr>
          <w:p w14:paraId="07777E90"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1"/>
      </w:tr>
      <w:tr w:rsidR="007E3EF0" w14:paraId="6F9C5520" w14:textId="77777777" w:rsidTr="007E3EF0">
        <w:tc>
          <w:tcPr>
            <w:tcW w:w="450" w:type="dxa"/>
            <w:tcBorders>
              <w:top w:val="nil"/>
              <w:left w:val="nil"/>
              <w:bottom w:val="nil"/>
              <w:right w:val="nil"/>
            </w:tcBorders>
          </w:tcPr>
          <w:p w14:paraId="21602E52" w14:textId="77777777" w:rsidR="007E3EF0" w:rsidRDefault="007E3EF0" w:rsidP="007E3EF0">
            <w:pPr>
              <w:rPr>
                <w:rFonts w:ascii="Calibri" w:hAnsi="Calibri" w:cs="Calibri"/>
                <w:sz w:val="22"/>
                <w:szCs w:val="22"/>
              </w:rPr>
            </w:pPr>
            <w:bookmarkStart w:id="502" w:name="BKM_8A5112B0_0340_41a6_9904_7EC146E109A5"/>
          </w:p>
        </w:tc>
        <w:tc>
          <w:tcPr>
            <w:tcW w:w="2880" w:type="dxa"/>
            <w:gridSpan w:val="2"/>
            <w:tcBorders>
              <w:top w:val="nil"/>
              <w:left w:val="nil"/>
              <w:bottom w:val="nil"/>
              <w:right w:val="nil"/>
            </w:tcBorders>
          </w:tcPr>
          <w:p w14:paraId="01DDB810"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Einddatum geldigheid kadastrale gemeente</w:t>
            </w:r>
            <w:r>
              <w:fldChar w:fldCharType="end"/>
            </w:r>
          </w:p>
        </w:tc>
        <w:tc>
          <w:tcPr>
            <w:tcW w:w="4050" w:type="dxa"/>
            <w:tcBorders>
              <w:top w:val="nil"/>
              <w:left w:val="nil"/>
              <w:bottom w:val="nil"/>
              <w:right w:val="nil"/>
            </w:tcBorders>
          </w:tcPr>
          <w:p w14:paraId="31EB011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datum waarop de kadastrale gemeente is opgeheven.</w:t>
            </w:r>
            <w:r>
              <w:fldChar w:fldCharType="end"/>
            </w:r>
          </w:p>
        </w:tc>
        <w:tc>
          <w:tcPr>
            <w:tcW w:w="1170" w:type="dxa"/>
            <w:tcBorders>
              <w:top w:val="nil"/>
              <w:left w:val="nil"/>
              <w:bottom w:val="nil"/>
              <w:right w:val="nil"/>
            </w:tcBorders>
          </w:tcPr>
          <w:p w14:paraId="1F95FA46" w14:textId="77777777" w:rsidR="007E3EF0" w:rsidRPr="00DC731F" w:rsidRDefault="007E3EF0" w:rsidP="007E3EF0">
            <w:pPr>
              <w:rPr>
                <w:rFonts w:ascii="Calibri" w:hAnsi="Calibri" w:cs="Calibri"/>
                <w:sz w:val="22"/>
                <w:szCs w:val="22"/>
                <w:u w:val="single"/>
              </w:rPr>
            </w:pPr>
            <w:r w:rsidRPr="00DC731F">
              <w:rPr>
                <w:color w:val="FF0000"/>
                <w:u w:val="single"/>
              </w:rPr>
              <w:fldChar w:fldCharType="begin" w:fldLock="1"/>
            </w:r>
            <w:r w:rsidRPr="00DC731F">
              <w:rPr>
                <w:color w:val="FF0000"/>
                <w:u w:val="single"/>
              </w:rPr>
              <w:instrText xml:space="preserve">MERGEFIELD </w:instrText>
            </w:r>
            <w:r w:rsidRPr="00DC731F">
              <w:rPr>
                <w:rFonts w:ascii="Calibri" w:hAnsi="Calibri" w:cs="Calibri"/>
                <w:color w:val="FF0000"/>
                <w:sz w:val="22"/>
                <w:szCs w:val="22"/>
                <w:u w:val="single"/>
              </w:rPr>
              <w:instrText>Att.Type</w:instrText>
            </w:r>
            <w:r w:rsidRPr="00DC731F">
              <w:rPr>
                <w:color w:val="FF0000"/>
                <w:u w:val="single"/>
              </w:rPr>
              <w:fldChar w:fldCharType="separate"/>
            </w:r>
            <w:r w:rsidRPr="00DC731F">
              <w:rPr>
                <w:rFonts w:ascii="Calibri" w:hAnsi="Calibri" w:cs="Calibri"/>
                <w:color w:val="FF0000"/>
                <w:sz w:val="22"/>
                <w:szCs w:val="22"/>
                <w:u w:val="single"/>
              </w:rPr>
              <w:t>DatumMogelijkOnvolledig</w:t>
            </w:r>
            <w:r w:rsidRPr="00DC731F">
              <w:rPr>
                <w:color w:val="FF0000"/>
                <w:u w:val="single"/>
              </w:rPr>
              <w:fldChar w:fldCharType="end"/>
            </w:r>
          </w:p>
        </w:tc>
        <w:tc>
          <w:tcPr>
            <w:tcW w:w="810" w:type="dxa"/>
            <w:tcBorders>
              <w:top w:val="nil"/>
              <w:left w:val="nil"/>
              <w:bottom w:val="nil"/>
              <w:right w:val="nil"/>
            </w:tcBorders>
          </w:tcPr>
          <w:p w14:paraId="57AEFFE8"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0</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2"/>
      </w:tr>
      <w:tr w:rsidR="007E3EF0" w14:paraId="08290219" w14:textId="77777777" w:rsidTr="007E3EF0">
        <w:tc>
          <w:tcPr>
            <w:tcW w:w="9360" w:type="dxa"/>
            <w:gridSpan w:val="6"/>
            <w:tcBorders>
              <w:top w:val="nil"/>
              <w:left w:val="nil"/>
              <w:bottom w:val="nil"/>
              <w:right w:val="nil"/>
            </w:tcBorders>
          </w:tcPr>
          <w:p w14:paraId="5B7A9167"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18DD1AEE" w14:textId="77777777" w:rsidTr="007E3EF0">
        <w:trPr>
          <w:trHeight w:val="158"/>
        </w:trPr>
        <w:tc>
          <w:tcPr>
            <w:tcW w:w="450" w:type="dxa"/>
            <w:tcBorders>
              <w:top w:val="nil"/>
              <w:left w:val="nil"/>
              <w:bottom w:val="nil"/>
              <w:right w:val="nil"/>
            </w:tcBorders>
          </w:tcPr>
          <w:p w14:paraId="28423F37" w14:textId="77777777" w:rsidR="007E3EF0" w:rsidRPr="00DC731F" w:rsidRDefault="007E3EF0" w:rsidP="007E3EF0">
            <w:pPr>
              <w:rPr>
                <w:rFonts w:ascii="Calibri" w:hAnsi="Calibri" w:cs="Calibri"/>
                <w:b/>
                <w:bCs/>
                <w:color w:val="FF0000"/>
                <w:sz w:val="22"/>
                <w:szCs w:val="22"/>
                <w:u w:val="single"/>
              </w:rPr>
            </w:pPr>
          </w:p>
        </w:tc>
        <w:tc>
          <w:tcPr>
            <w:tcW w:w="8910" w:type="dxa"/>
            <w:gridSpan w:val="5"/>
            <w:tcBorders>
              <w:top w:val="nil"/>
              <w:left w:val="nil"/>
              <w:bottom w:val="nil"/>
              <w:right w:val="nil"/>
            </w:tcBorders>
          </w:tcPr>
          <w:p w14:paraId="107FFB6C" w14:textId="77777777" w:rsidR="007E3EF0" w:rsidRPr="00DC731F" w:rsidRDefault="007E3EF0" w:rsidP="007E3EF0">
            <w:pPr>
              <w:rPr>
                <w:rFonts w:ascii="Calibri" w:hAnsi="Calibri" w:cs="Calibri"/>
                <w:color w:val="FF0000"/>
                <w:sz w:val="22"/>
                <w:szCs w:val="22"/>
                <w:u w:val="single"/>
              </w:rPr>
            </w:pPr>
            <w:r w:rsidRPr="00DC731F">
              <w:rPr>
                <w:rFonts w:ascii="Calibri" w:hAnsi="Calibri" w:cs="Calibri"/>
                <w:color w:val="FF0000"/>
                <w:sz w:val="22"/>
                <w:szCs w:val="22"/>
                <w:u w:val="single"/>
              </w:rPr>
              <w:t>zie http://www.kadaster.nl/schemas/waardelijsten/KadastraleGemeente</w:t>
            </w:r>
          </w:p>
        </w:tc>
      </w:tr>
    </w:tbl>
    <w:p w14:paraId="27E473B3" w14:textId="77777777" w:rsidR="001923E2" w:rsidRDefault="001923E2" w:rsidP="001923E2">
      <w:pPr>
        <w:pStyle w:val="Kop2"/>
        <w:numPr>
          <w:ilvl w:val="0"/>
          <w:numId w:val="0"/>
        </w:numPr>
        <w:ind w:left="851"/>
        <w:rPr>
          <w:b w:val="0"/>
          <w:bCs w:val="0"/>
          <w:color w:val="auto"/>
          <w:sz w:val="20"/>
          <w:szCs w:val="20"/>
        </w:rPr>
      </w:pPr>
      <w:bookmarkStart w:id="503" w:name="BKM_A17A01A9_2A4F_46e8_A55A_2B151F8ED46E"/>
      <w:bookmarkEnd w:id="503"/>
    </w:p>
    <w:p w14:paraId="241FE06D" w14:textId="77777777" w:rsidR="001923E2" w:rsidRDefault="001923E2" w:rsidP="001923E2">
      <w:pPr>
        <w:rPr>
          <w:rFonts w:eastAsia="Calibri"/>
          <w:lang w:eastAsia="en-US"/>
        </w:rPr>
      </w:pPr>
      <w:r>
        <w:br w:type="page"/>
      </w:r>
    </w:p>
    <w:p w14:paraId="755ED4E1" w14:textId="02377212" w:rsidR="007E3EF0" w:rsidRDefault="007E3EF0" w:rsidP="007E3EF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fldChar w:fldCharType="begin" w:fldLock="1"/>
      </w:r>
      <w:r>
        <w:instrText>MERGEFIELD Element.Name</w:instrText>
      </w:r>
      <w:r>
        <w:fldChar w:fldCharType="separate"/>
      </w:r>
      <w:r>
        <w:t>LAND</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2FF778AC" w14:textId="77777777" w:rsidTr="007E3EF0">
        <w:trPr>
          <w:trHeight w:val="218"/>
        </w:trPr>
        <w:tc>
          <w:tcPr>
            <w:tcW w:w="2430" w:type="dxa"/>
            <w:gridSpan w:val="2"/>
            <w:tcBorders>
              <w:top w:val="nil"/>
              <w:left w:val="nil"/>
              <w:bottom w:val="nil"/>
              <w:right w:val="nil"/>
            </w:tcBorders>
          </w:tcPr>
          <w:p w14:paraId="5219B353"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3F014D18"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Element.Name</w:instrText>
            </w:r>
            <w:r>
              <w:fldChar w:fldCharType="separate"/>
            </w:r>
            <w:r>
              <w:rPr>
                <w:rFonts w:ascii="Calibri" w:hAnsi="Calibri" w:cs="Calibri"/>
                <w:sz w:val="22"/>
                <w:szCs w:val="22"/>
              </w:rPr>
              <w:t>LAND</w:t>
            </w:r>
            <w:r>
              <w:fldChar w:fldCharType="end"/>
            </w:r>
          </w:p>
        </w:tc>
      </w:tr>
      <w:tr w:rsidR="007E3EF0" w14:paraId="2E11E0E1" w14:textId="77777777" w:rsidTr="007E3EF0">
        <w:trPr>
          <w:trHeight w:hRule="exact" w:val="128"/>
        </w:trPr>
        <w:tc>
          <w:tcPr>
            <w:tcW w:w="2430" w:type="dxa"/>
            <w:gridSpan w:val="2"/>
            <w:tcBorders>
              <w:top w:val="nil"/>
              <w:left w:val="nil"/>
              <w:bottom w:val="nil"/>
              <w:right w:val="nil"/>
            </w:tcBorders>
          </w:tcPr>
          <w:p w14:paraId="43DD27F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653F605" w14:textId="77777777" w:rsidR="007E3EF0" w:rsidRDefault="007E3EF0" w:rsidP="007E3EF0">
            <w:pPr>
              <w:rPr>
                <w:rFonts w:ascii="Calibri" w:hAnsi="Calibri" w:cs="Calibri"/>
                <w:sz w:val="22"/>
                <w:szCs w:val="22"/>
              </w:rPr>
            </w:pPr>
          </w:p>
        </w:tc>
      </w:tr>
      <w:tr w:rsidR="007E3EF0" w14:paraId="5ADB1450" w14:textId="77777777" w:rsidTr="007E3EF0">
        <w:tc>
          <w:tcPr>
            <w:tcW w:w="2430" w:type="dxa"/>
            <w:gridSpan w:val="2"/>
            <w:tcBorders>
              <w:top w:val="nil"/>
              <w:left w:val="nil"/>
              <w:bottom w:val="nil"/>
              <w:right w:val="nil"/>
            </w:tcBorders>
          </w:tcPr>
          <w:p w14:paraId="7EECE104"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60814904"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Element.Alias</w:instrText>
            </w:r>
            <w:r>
              <w:fldChar w:fldCharType="separate"/>
            </w:r>
            <w:r>
              <w:rPr>
                <w:rFonts w:ascii="Calibri" w:hAnsi="Calibri" w:cs="Calibri"/>
                <w:sz w:val="22"/>
                <w:szCs w:val="22"/>
              </w:rPr>
              <w:t>LND</w:t>
            </w:r>
            <w:r>
              <w:fldChar w:fldCharType="end"/>
            </w:r>
          </w:p>
        </w:tc>
      </w:tr>
      <w:tr w:rsidR="007E3EF0" w14:paraId="29BCD8E7" w14:textId="77777777" w:rsidTr="007E3EF0">
        <w:trPr>
          <w:trHeight w:hRule="exact" w:val="128"/>
        </w:trPr>
        <w:tc>
          <w:tcPr>
            <w:tcW w:w="2430" w:type="dxa"/>
            <w:gridSpan w:val="2"/>
            <w:tcBorders>
              <w:top w:val="nil"/>
              <w:left w:val="nil"/>
              <w:bottom w:val="nil"/>
              <w:right w:val="nil"/>
            </w:tcBorders>
          </w:tcPr>
          <w:p w14:paraId="21A7368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6E491DF" w14:textId="77777777" w:rsidR="007E3EF0" w:rsidRDefault="007E3EF0" w:rsidP="007E3EF0">
            <w:pPr>
              <w:rPr>
                <w:rFonts w:ascii="Calibri" w:hAnsi="Calibri" w:cs="Calibri"/>
                <w:sz w:val="22"/>
                <w:szCs w:val="22"/>
              </w:rPr>
            </w:pPr>
          </w:p>
        </w:tc>
      </w:tr>
      <w:tr w:rsidR="007E3EF0" w14:paraId="0839F157" w14:textId="77777777" w:rsidTr="007E3EF0">
        <w:tc>
          <w:tcPr>
            <w:tcW w:w="2430" w:type="dxa"/>
            <w:gridSpan w:val="2"/>
            <w:tcBorders>
              <w:top w:val="nil"/>
              <w:left w:val="nil"/>
              <w:bottom w:val="nil"/>
              <w:right w:val="nil"/>
            </w:tcBorders>
          </w:tcPr>
          <w:p w14:paraId="4CD9D4EF"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5BCAA572" w14:textId="77777777" w:rsidR="007E3EF0" w:rsidRDefault="007E3EF0" w:rsidP="007E3EF0">
            <w:pPr>
              <w:rPr>
                <w:rFonts w:ascii="Calibri" w:hAnsi="Calibri" w:cs="Calibri"/>
                <w:sz w:val="22"/>
                <w:szCs w:val="22"/>
              </w:rPr>
            </w:pPr>
            <w:r>
              <w:rPr>
                <w:rFonts w:ascii="Calibri" w:hAnsi="Calibri" w:cs="Calibri"/>
                <w:sz w:val="22"/>
                <w:szCs w:val="22"/>
              </w:rPr>
              <w:t>GFO BG</w:t>
            </w:r>
          </w:p>
        </w:tc>
      </w:tr>
      <w:tr w:rsidR="007E3EF0" w14:paraId="080BD31B" w14:textId="77777777" w:rsidTr="007E3EF0">
        <w:trPr>
          <w:trHeight w:hRule="exact" w:val="128"/>
        </w:trPr>
        <w:tc>
          <w:tcPr>
            <w:tcW w:w="2430" w:type="dxa"/>
            <w:gridSpan w:val="2"/>
            <w:tcBorders>
              <w:top w:val="nil"/>
              <w:left w:val="nil"/>
              <w:bottom w:val="nil"/>
              <w:right w:val="nil"/>
            </w:tcBorders>
          </w:tcPr>
          <w:p w14:paraId="31EC51C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20AEBFB" w14:textId="77777777" w:rsidR="007E3EF0" w:rsidRDefault="007E3EF0" w:rsidP="007E3EF0">
            <w:pPr>
              <w:rPr>
                <w:rFonts w:ascii="Calibri" w:hAnsi="Calibri" w:cs="Calibri"/>
                <w:sz w:val="22"/>
                <w:szCs w:val="22"/>
              </w:rPr>
            </w:pPr>
          </w:p>
        </w:tc>
      </w:tr>
      <w:tr w:rsidR="007E3EF0" w14:paraId="6BEEE1CF" w14:textId="77777777" w:rsidTr="007E3EF0">
        <w:trPr>
          <w:trHeight w:val="230"/>
        </w:trPr>
        <w:tc>
          <w:tcPr>
            <w:tcW w:w="2430" w:type="dxa"/>
            <w:gridSpan w:val="2"/>
            <w:tcBorders>
              <w:top w:val="nil"/>
              <w:left w:val="nil"/>
              <w:bottom w:val="nil"/>
              <w:right w:val="nil"/>
            </w:tcBorders>
          </w:tcPr>
          <w:p w14:paraId="48AE5AE5"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63E1E3D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Element.Notes</w:instrText>
            </w:r>
            <w:r>
              <w:fldChar w:fldCharType="separate"/>
            </w:r>
            <w:r>
              <w:rPr>
                <w:rFonts w:ascii="Calibri" w:hAnsi="Calibri" w:cs="Calibri"/>
                <w:sz w:val="22"/>
                <w:szCs w:val="22"/>
              </w:rPr>
              <w:t>Een gedeelte van de wereld met een eigen bestuur, waarvan de soevereiniteit in ieder geval door Nederland is erkend.</w:t>
            </w:r>
            <w:r>
              <w:fldChar w:fldCharType="end"/>
            </w:r>
          </w:p>
        </w:tc>
      </w:tr>
      <w:tr w:rsidR="007E3EF0" w14:paraId="4BD488CF" w14:textId="77777777" w:rsidTr="007E3EF0">
        <w:trPr>
          <w:trHeight w:hRule="exact" w:val="128"/>
        </w:trPr>
        <w:tc>
          <w:tcPr>
            <w:tcW w:w="2430" w:type="dxa"/>
            <w:gridSpan w:val="2"/>
            <w:tcBorders>
              <w:top w:val="nil"/>
              <w:left w:val="nil"/>
              <w:bottom w:val="nil"/>
              <w:right w:val="nil"/>
            </w:tcBorders>
          </w:tcPr>
          <w:p w14:paraId="4659A43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7FD4F34" w14:textId="77777777" w:rsidR="007E3EF0" w:rsidRDefault="007E3EF0" w:rsidP="007E3EF0">
            <w:pPr>
              <w:rPr>
                <w:rFonts w:ascii="Calibri" w:hAnsi="Calibri" w:cs="Calibri"/>
                <w:sz w:val="22"/>
                <w:szCs w:val="22"/>
              </w:rPr>
            </w:pPr>
          </w:p>
        </w:tc>
      </w:tr>
      <w:tr w:rsidR="007E3EF0" w14:paraId="15CC12D9" w14:textId="77777777" w:rsidTr="007E3EF0">
        <w:tc>
          <w:tcPr>
            <w:tcW w:w="2430" w:type="dxa"/>
            <w:gridSpan w:val="2"/>
            <w:tcBorders>
              <w:top w:val="nil"/>
              <w:left w:val="nil"/>
              <w:bottom w:val="nil"/>
              <w:right w:val="nil"/>
            </w:tcBorders>
          </w:tcPr>
          <w:p w14:paraId="33913E0C"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66062BD2" w14:textId="77777777" w:rsidR="007E3EF0" w:rsidRDefault="007E3EF0" w:rsidP="007E3EF0">
            <w:pPr>
              <w:rPr>
                <w:rFonts w:ascii="Calibri" w:hAnsi="Calibri" w:cs="Calibri"/>
                <w:sz w:val="22"/>
                <w:szCs w:val="22"/>
              </w:rPr>
            </w:pPr>
            <w:r>
              <w:rPr>
                <w:rFonts w:ascii="Calibri" w:hAnsi="Calibri" w:cs="Calibri"/>
                <w:sz w:val="22"/>
                <w:szCs w:val="22"/>
              </w:rPr>
              <w:t>GFO BG</w:t>
            </w:r>
          </w:p>
        </w:tc>
      </w:tr>
      <w:tr w:rsidR="007E3EF0" w14:paraId="2DE2B47E" w14:textId="77777777" w:rsidTr="007E3EF0">
        <w:trPr>
          <w:trHeight w:hRule="exact" w:val="128"/>
        </w:trPr>
        <w:tc>
          <w:tcPr>
            <w:tcW w:w="2430" w:type="dxa"/>
            <w:gridSpan w:val="2"/>
            <w:tcBorders>
              <w:top w:val="nil"/>
              <w:left w:val="nil"/>
              <w:bottom w:val="nil"/>
              <w:right w:val="nil"/>
            </w:tcBorders>
          </w:tcPr>
          <w:p w14:paraId="50FBD676"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85F5F95" w14:textId="77777777" w:rsidR="007E3EF0" w:rsidRDefault="007E3EF0" w:rsidP="007E3EF0">
            <w:pPr>
              <w:rPr>
                <w:rFonts w:ascii="Calibri" w:hAnsi="Calibri" w:cs="Calibri"/>
                <w:sz w:val="22"/>
                <w:szCs w:val="22"/>
              </w:rPr>
            </w:pPr>
          </w:p>
        </w:tc>
      </w:tr>
      <w:tr w:rsidR="007E3EF0" w14:paraId="6D4729F9" w14:textId="77777777" w:rsidTr="007E3EF0">
        <w:trPr>
          <w:trHeight w:val="230"/>
        </w:trPr>
        <w:tc>
          <w:tcPr>
            <w:tcW w:w="2430" w:type="dxa"/>
            <w:gridSpan w:val="2"/>
            <w:tcBorders>
              <w:top w:val="nil"/>
              <w:left w:val="nil"/>
              <w:bottom w:val="nil"/>
              <w:right w:val="nil"/>
            </w:tcBorders>
          </w:tcPr>
          <w:p w14:paraId="6D3305AF"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596E0874" w14:textId="77777777" w:rsidR="007E3EF0" w:rsidRDefault="007E3EF0" w:rsidP="007E3EF0">
            <w:pPr>
              <w:rPr>
                <w:rFonts w:ascii="Calibri" w:hAnsi="Calibri" w:cs="Calibri"/>
                <w:sz w:val="22"/>
                <w:szCs w:val="22"/>
              </w:rPr>
            </w:pPr>
            <w:r>
              <w:rPr>
                <w:rFonts w:ascii="Calibri" w:hAnsi="Calibri" w:cs="Calibri"/>
                <w:sz w:val="22"/>
                <w:szCs w:val="22"/>
              </w:rPr>
              <w:t>1 november 2008</w:t>
            </w:r>
          </w:p>
        </w:tc>
      </w:tr>
      <w:tr w:rsidR="007E3EF0" w14:paraId="006CD778" w14:textId="77777777" w:rsidTr="007E3EF0">
        <w:trPr>
          <w:trHeight w:hRule="exact" w:val="128"/>
        </w:trPr>
        <w:tc>
          <w:tcPr>
            <w:tcW w:w="2430" w:type="dxa"/>
            <w:gridSpan w:val="2"/>
            <w:tcBorders>
              <w:top w:val="nil"/>
              <w:left w:val="nil"/>
              <w:bottom w:val="nil"/>
              <w:right w:val="nil"/>
            </w:tcBorders>
          </w:tcPr>
          <w:p w14:paraId="5E221B82"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D863359" w14:textId="77777777" w:rsidR="007E3EF0" w:rsidRDefault="007E3EF0" w:rsidP="007E3EF0">
            <w:pPr>
              <w:rPr>
                <w:rFonts w:ascii="Calibri" w:hAnsi="Calibri" w:cs="Calibri"/>
                <w:sz w:val="22"/>
                <w:szCs w:val="22"/>
              </w:rPr>
            </w:pPr>
          </w:p>
        </w:tc>
      </w:tr>
      <w:tr w:rsidR="007E3EF0" w14:paraId="5E264250" w14:textId="77777777" w:rsidTr="007E3EF0">
        <w:trPr>
          <w:trHeight w:val="215"/>
        </w:trPr>
        <w:tc>
          <w:tcPr>
            <w:tcW w:w="2430" w:type="dxa"/>
            <w:gridSpan w:val="2"/>
            <w:tcBorders>
              <w:top w:val="nil"/>
              <w:left w:val="nil"/>
              <w:bottom w:val="nil"/>
              <w:right w:val="nil"/>
            </w:tcBorders>
          </w:tcPr>
          <w:p w14:paraId="6A92CCEA"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1CCC214D" w14:textId="77777777" w:rsidR="007E3EF0" w:rsidRDefault="007E3EF0" w:rsidP="007E3EF0">
            <w:pPr>
              <w:rPr>
                <w:rFonts w:ascii="Calibri" w:hAnsi="Calibri" w:cs="Calibri"/>
                <w:sz w:val="22"/>
                <w:szCs w:val="22"/>
              </w:rPr>
            </w:pPr>
            <w:r>
              <w:rPr>
                <w:rFonts w:ascii="Calibri" w:hAnsi="Calibri" w:cs="Calibri"/>
                <w:sz w:val="22"/>
                <w:szCs w:val="22"/>
              </w:rPr>
              <w:t>Landcode</w:t>
            </w:r>
          </w:p>
        </w:tc>
      </w:tr>
      <w:tr w:rsidR="007E3EF0" w14:paraId="75AC1D49" w14:textId="77777777" w:rsidTr="007E3EF0">
        <w:trPr>
          <w:trHeight w:hRule="exact" w:val="128"/>
        </w:trPr>
        <w:tc>
          <w:tcPr>
            <w:tcW w:w="2430" w:type="dxa"/>
            <w:gridSpan w:val="2"/>
            <w:tcBorders>
              <w:top w:val="nil"/>
              <w:left w:val="nil"/>
              <w:bottom w:val="nil"/>
              <w:right w:val="nil"/>
            </w:tcBorders>
          </w:tcPr>
          <w:p w14:paraId="7CCAF1DE"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0ADC6B1" w14:textId="77777777" w:rsidR="007E3EF0" w:rsidRDefault="007E3EF0" w:rsidP="007E3EF0">
            <w:pPr>
              <w:rPr>
                <w:rFonts w:ascii="Calibri" w:hAnsi="Calibri" w:cs="Calibri"/>
                <w:b/>
                <w:bCs/>
                <w:sz w:val="22"/>
                <w:szCs w:val="22"/>
              </w:rPr>
            </w:pPr>
          </w:p>
        </w:tc>
      </w:tr>
      <w:tr w:rsidR="007E3EF0" w14:paraId="70EC5DD7" w14:textId="77777777" w:rsidTr="007E3EF0">
        <w:trPr>
          <w:trHeight w:val="215"/>
        </w:trPr>
        <w:tc>
          <w:tcPr>
            <w:tcW w:w="2430" w:type="dxa"/>
            <w:gridSpan w:val="2"/>
            <w:tcBorders>
              <w:top w:val="nil"/>
              <w:left w:val="nil"/>
              <w:bottom w:val="nil"/>
              <w:right w:val="nil"/>
            </w:tcBorders>
          </w:tcPr>
          <w:p w14:paraId="66EC6112"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1554CA94" w14:textId="77777777" w:rsidR="007E3EF0" w:rsidRDefault="007E3EF0" w:rsidP="007E3EF0">
            <w:pPr>
              <w:rPr>
                <w:rFonts w:ascii="Calibri" w:hAnsi="Calibri" w:cs="Calibri"/>
                <w:b/>
                <w:bCs/>
                <w:sz w:val="22"/>
                <w:szCs w:val="22"/>
              </w:rPr>
            </w:pPr>
          </w:p>
        </w:tc>
      </w:tr>
      <w:tr w:rsidR="007E3EF0" w14:paraId="7234E219" w14:textId="77777777" w:rsidTr="007E3EF0">
        <w:trPr>
          <w:trHeight w:val="233"/>
        </w:trPr>
        <w:tc>
          <w:tcPr>
            <w:tcW w:w="450" w:type="dxa"/>
            <w:tcBorders>
              <w:top w:val="nil"/>
              <w:left w:val="nil"/>
              <w:bottom w:val="nil"/>
              <w:right w:val="nil"/>
            </w:tcBorders>
          </w:tcPr>
          <w:p w14:paraId="36D8E549" w14:textId="77777777" w:rsidR="007E3EF0" w:rsidRDefault="007E3EF0" w:rsidP="007E3EF0">
            <w:pPr>
              <w:rPr>
                <w:rFonts w:ascii="Calibri" w:hAnsi="Calibri" w:cs="Calibri"/>
                <w:sz w:val="22"/>
                <w:szCs w:val="22"/>
              </w:rPr>
            </w:pPr>
            <w:bookmarkStart w:id="504" w:name="BKM_4D82C23A_B657_45d6_842A_3CDE6FBA9A25"/>
          </w:p>
        </w:tc>
        <w:tc>
          <w:tcPr>
            <w:tcW w:w="2880" w:type="dxa"/>
            <w:gridSpan w:val="2"/>
            <w:tcBorders>
              <w:top w:val="nil"/>
              <w:left w:val="nil"/>
              <w:bottom w:val="nil"/>
              <w:right w:val="nil"/>
            </w:tcBorders>
          </w:tcPr>
          <w:p w14:paraId="39E0F5D1"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064313AB"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56563833"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44B6D564"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35254781"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1FCA61BE" w14:textId="77777777" w:rsidTr="007E3EF0">
        <w:tc>
          <w:tcPr>
            <w:tcW w:w="450" w:type="dxa"/>
            <w:tcBorders>
              <w:top w:val="nil"/>
              <w:left w:val="nil"/>
              <w:bottom w:val="nil"/>
              <w:right w:val="nil"/>
            </w:tcBorders>
          </w:tcPr>
          <w:p w14:paraId="71D2C8CC"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3E6E33B8"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Landcode</w:t>
            </w:r>
            <w:r>
              <w:fldChar w:fldCharType="end"/>
            </w:r>
          </w:p>
        </w:tc>
        <w:tc>
          <w:tcPr>
            <w:tcW w:w="4050" w:type="dxa"/>
            <w:tcBorders>
              <w:top w:val="nil"/>
              <w:left w:val="nil"/>
              <w:bottom w:val="nil"/>
              <w:right w:val="nil"/>
            </w:tcBorders>
          </w:tcPr>
          <w:p w14:paraId="24C2EC31"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code, behorende bij de landnaam, opgenomen in de Landentabel van de GBA.</w:t>
            </w:r>
            <w:r>
              <w:fldChar w:fldCharType="end"/>
            </w:r>
          </w:p>
        </w:tc>
        <w:tc>
          <w:tcPr>
            <w:tcW w:w="1170" w:type="dxa"/>
            <w:tcBorders>
              <w:top w:val="nil"/>
              <w:left w:val="nil"/>
              <w:bottom w:val="nil"/>
              <w:right w:val="nil"/>
            </w:tcBorders>
          </w:tcPr>
          <w:p w14:paraId="64EBDF2D"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Att.Type</w:instrText>
            </w:r>
            <w:r>
              <w:fldChar w:fldCharType="separate"/>
            </w:r>
            <w:r>
              <w:rPr>
                <w:rFonts w:ascii="Calibri" w:hAnsi="Calibri" w:cs="Calibri"/>
                <w:sz w:val="22"/>
                <w:szCs w:val="22"/>
              </w:rPr>
              <w:t>N4</w:t>
            </w:r>
            <w:r>
              <w:fldChar w:fldCharType="end"/>
            </w:r>
          </w:p>
        </w:tc>
        <w:tc>
          <w:tcPr>
            <w:tcW w:w="810" w:type="dxa"/>
            <w:tcBorders>
              <w:top w:val="nil"/>
              <w:left w:val="nil"/>
              <w:bottom w:val="nil"/>
              <w:right w:val="nil"/>
            </w:tcBorders>
          </w:tcPr>
          <w:p w14:paraId="47DDB736"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4"/>
      </w:tr>
      <w:tr w:rsidR="007E3EF0" w14:paraId="12E85996" w14:textId="77777777" w:rsidTr="007E3EF0">
        <w:tc>
          <w:tcPr>
            <w:tcW w:w="450" w:type="dxa"/>
            <w:tcBorders>
              <w:top w:val="nil"/>
              <w:left w:val="nil"/>
              <w:bottom w:val="nil"/>
              <w:right w:val="nil"/>
            </w:tcBorders>
          </w:tcPr>
          <w:p w14:paraId="321488AC" w14:textId="77777777" w:rsidR="007E3EF0" w:rsidRDefault="007E3EF0" w:rsidP="007E3EF0">
            <w:pPr>
              <w:rPr>
                <w:rFonts w:ascii="Calibri" w:hAnsi="Calibri" w:cs="Calibri"/>
                <w:sz w:val="22"/>
                <w:szCs w:val="22"/>
              </w:rPr>
            </w:pPr>
            <w:bookmarkStart w:id="505" w:name="BKM_254B1041_5DE6_4376_997B_728D39D00DD2"/>
          </w:p>
        </w:tc>
        <w:tc>
          <w:tcPr>
            <w:tcW w:w="2880" w:type="dxa"/>
            <w:gridSpan w:val="2"/>
            <w:tcBorders>
              <w:top w:val="nil"/>
              <w:left w:val="nil"/>
              <w:bottom w:val="nil"/>
              <w:right w:val="nil"/>
            </w:tcBorders>
          </w:tcPr>
          <w:p w14:paraId="58CBEF5F"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Landnaam</w:t>
            </w:r>
            <w:r>
              <w:fldChar w:fldCharType="end"/>
            </w:r>
          </w:p>
        </w:tc>
        <w:tc>
          <w:tcPr>
            <w:tcW w:w="4050" w:type="dxa"/>
            <w:tcBorders>
              <w:top w:val="nil"/>
              <w:left w:val="nil"/>
              <w:bottom w:val="nil"/>
              <w:right w:val="nil"/>
            </w:tcBorders>
          </w:tcPr>
          <w:p w14:paraId="22AAF4E4"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naam van het land, zoals opgenomen in de Landentabel van de GBA.</w:t>
            </w:r>
            <w:r>
              <w:fldChar w:fldCharType="end"/>
            </w:r>
          </w:p>
        </w:tc>
        <w:tc>
          <w:tcPr>
            <w:tcW w:w="1170" w:type="dxa"/>
            <w:tcBorders>
              <w:top w:val="nil"/>
              <w:left w:val="nil"/>
              <w:bottom w:val="nil"/>
              <w:right w:val="nil"/>
            </w:tcBorders>
          </w:tcPr>
          <w:p w14:paraId="13819F74"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Att.Type</w:instrText>
            </w:r>
            <w:r>
              <w:fldChar w:fldCharType="separate"/>
            </w:r>
            <w:r>
              <w:rPr>
                <w:rFonts w:ascii="Calibri" w:hAnsi="Calibri" w:cs="Calibri"/>
                <w:sz w:val="22"/>
                <w:szCs w:val="22"/>
              </w:rPr>
              <w:t>AN40</w:t>
            </w:r>
            <w:r>
              <w:fldChar w:fldCharType="end"/>
            </w:r>
          </w:p>
        </w:tc>
        <w:tc>
          <w:tcPr>
            <w:tcW w:w="810" w:type="dxa"/>
            <w:tcBorders>
              <w:top w:val="nil"/>
              <w:left w:val="nil"/>
              <w:bottom w:val="nil"/>
              <w:right w:val="nil"/>
            </w:tcBorders>
          </w:tcPr>
          <w:p w14:paraId="6ECEE9B3"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5"/>
      </w:tr>
      <w:tr w:rsidR="007E3EF0" w14:paraId="426246F2" w14:textId="77777777" w:rsidTr="007E3EF0">
        <w:tc>
          <w:tcPr>
            <w:tcW w:w="450" w:type="dxa"/>
            <w:tcBorders>
              <w:top w:val="nil"/>
              <w:left w:val="nil"/>
              <w:bottom w:val="nil"/>
              <w:right w:val="nil"/>
            </w:tcBorders>
          </w:tcPr>
          <w:p w14:paraId="76C19626" w14:textId="77777777" w:rsidR="007E3EF0" w:rsidRDefault="007E3EF0" w:rsidP="007E3EF0">
            <w:pPr>
              <w:rPr>
                <w:rFonts w:ascii="Calibri" w:hAnsi="Calibri" w:cs="Calibri"/>
                <w:sz w:val="22"/>
                <w:szCs w:val="22"/>
              </w:rPr>
            </w:pPr>
            <w:bookmarkStart w:id="506" w:name="BKM_5DCDA036_B20C_43a2_BA19_FC3453FA9CA1"/>
          </w:p>
        </w:tc>
        <w:tc>
          <w:tcPr>
            <w:tcW w:w="2880" w:type="dxa"/>
            <w:gridSpan w:val="2"/>
            <w:tcBorders>
              <w:top w:val="nil"/>
              <w:left w:val="nil"/>
              <w:bottom w:val="nil"/>
              <w:right w:val="nil"/>
            </w:tcBorders>
          </w:tcPr>
          <w:p w14:paraId="7BAA14A8"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Ingangsdatum land</w:t>
            </w:r>
            <w:r>
              <w:fldChar w:fldCharType="end"/>
            </w:r>
          </w:p>
        </w:tc>
        <w:tc>
          <w:tcPr>
            <w:tcW w:w="4050" w:type="dxa"/>
            <w:tcBorders>
              <w:top w:val="nil"/>
              <w:left w:val="nil"/>
              <w:bottom w:val="nil"/>
              <w:right w:val="nil"/>
            </w:tcBorders>
          </w:tcPr>
          <w:p w14:paraId="46E75DC1"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datum waarop het land is ontstaan.</w:t>
            </w:r>
            <w:r>
              <w:fldChar w:fldCharType="end"/>
            </w:r>
          </w:p>
        </w:tc>
        <w:tc>
          <w:tcPr>
            <w:tcW w:w="1170" w:type="dxa"/>
            <w:tcBorders>
              <w:top w:val="nil"/>
              <w:left w:val="nil"/>
              <w:bottom w:val="nil"/>
              <w:right w:val="nil"/>
            </w:tcBorders>
          </w:tcPr>
          <w:p w14:paraId="35047E2B" w14:textId="6AC1CD8C" w:rsidR="007E3EF0" w:rsidRPr="00DC731F" w:rsidRDefault="007E3EF0" w:rsidP="00D15BAA">
            <w:pPr>
              <w:rPr>
                <w:rFonts w:ascii="Calibri" w:hAnsi="Calibri" w:cs="Calibri"/>
                <w:sz w:val="22"/>
                <w:szCs w:val="22"/>
                <w:u w:val="single"/>
              </w:rPr>
            </w:pPr>
            <w:r w:rsidRPr="00DC731F">
              <w:rPr>
                <w:color w:val="FF0000"/>
                <w:u w:val="single"/>
              </w:rPr>
              <w:fldChar w:fldCharType="begin" w:fldLock="1"/>
            </w:r>
            <w:r w:rsidRPr="00DC731F">
              <w:rPr>
                <w:color w:val="FF0000"/>
                <w:u w:val="single"/>
              </w:rPr>
              <w:instrText xml:space="preserve">MERGEFIELD </w:instrText>
            </w:r>
            <w:r w:rsidRPr="00DC731F">
              <w:rPr>
                <w:rFonts w:ascii="Calibri" w:hAnsi="Calibri" w:cs="Calibri"/>
                <w:color w:val="FF0000"/>
                <w:sz w:val="22"/>
                <w:szCs w:val="22"/>
                <w:u w:val="single"/>
              </w:rPr>
              <w:instrText>Att.Type</w:instrText>
            </w:r>
            <w:r w:rsidRPr="00DC731F">
              <w:rPr>
                <w:color w:val="FF0000"/>
                <w:u w:val="single"/>
              </w:rPr>
              <w:fldChar w:fldCharType="separate"/>
            </w:r>
            <w:r w:rsidRPr="00DC731F">
              <w:rPr>
                <w:rFonts w:ascii="Calibri" w:hAnsi="Calibri" w:cs="Calibri"/>
                <w:color w:val="FF0000"/>
                <w:sz w:val="22"/>
                <w:szCs w:val="22"/>
                <w:u w:val="single"/>
              </w:rPr>
              <w:t>Datum</w:t>
            </w:r>
            <w:r w:rsidRPr="00DC731F">
              <w:rPr>
                <w:color w:val="FF0000"/>
                <w:u w:val="single"/>
              </w:rPr>
              <w:fldChar w:fldCharType="end"/>
            </w:r>
          </w:p>
        </w:tc>
        <w:tc>
          <w:tcPr>
            <w:tcW w:w="810" w:type="dxa"/>
            <w:tcBorders>
              <w:top w:val="nil"/>
              <w:left w:val="nil"/>
              <w:bottom w:val="nil"/>
              <w:right w:val="nil"/>
            </w:tcBorders>
          </w:tcPr>
          <w:p w14:paraId="0869154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6"/>
      </w:tr>
      <w:tr w:rsidR="007E3EF0" w14:paraId="0C11792B" w14:textId="77777777" w:rsidTr="007E3EF0">
        <w:tc>
          <w:tcPr>
            <w:tcW w:w="450" w:type="dxa"/>
            <w:tcBorders>
              <w:top w:val="nil"/>
              <w:left w:val="nil"/>
              <w:bottom w:val="nil"/>
              <w:right w:val="nil"/>
            </w:tcBorders>
          </w:tcPr>
          <w:p w14:paraId="4F4878F2" w14:textId="77777777" w:rsidR="007E3EF0" w:rsidRDefault="007E3EF0" w:rsidP="007E3EF0">
            <w:pPr>
              <w:rPr>
                <w:rFonts w:ascii="Calibri" w:hAnsi="Calibri" w:cs="Calibri"/>
                <w:sz w:val="22"/>
                <w:szCs w:val="22"/>
              </w:rPr>
            </w:pPr>
            <w:bookmarkStart w:id="507" w:name="BKM_C12CCD1D_B2D8_465a_A072_642DE9559FC4"/>
          </w:p>
        </w:tc>
        <w:tc>
          <w:tcPr>
            <w:tcW w:w="2880" w:type="dxa"/>
            <w:gridSpan w:val="2"/>
            <w:tcBorders>
              <w:top w:val="nil"/>
              <w:left w:val="nil"/>
              <w:bottom w:val="nil"/>
              <w:right w:val="nil"/>
            </w:tcBorders>
          </w:tcPr>
          <w:p w14:paraId="2A54BD3F"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Einddatum land</w:t>
            </w:r>
            <w:r>
              <w:fldChar w:fldCharType="end"/>
            </w:r>
          </w:p>
        </w:tc>
        <w:tc>
          <w:tcPr>
            <w:tcW w:w="4050" w:type="dxa"/>
            <w:tcBorders>
              <w:top w:val="nil"/>
              <w:left w:val="nil"/>
              <w:bottom w:val="nil"/>
              <w:right w:val="nil"/>
            </w:tcBorders>
          </w:tcPr>
          <w:p w14:paraId="0FECF1DB"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datum waarop het land is opgeheven.</w:t>
            </w:r>
            <w:r>
              <w:fldChar w:fldCharType="end"/>
            </w:r>
          </w:p>
        </w:tc>
        <w:tc>
          <w:tcPr>
            <w:tcW w:w="1170" w:type="dxa"/>
            <w:tcBorders>
              <w:top w:val="nil"/>
              <w:left w:val="nil"/>
              <w:bottom w:val="nil"/>
              <w:right w:val="nil"/>
            </w:tcBorders>
          </w:tcPr>
          <w:p w14:paraId="10071B7B" w14:textId="153CA391" w:rsidR="007E3EF0" w:rsidRPr="00DC731F" w:rsidRDefault="007E3EF0" w:rsidP="00D15BAA">
            <w:pPr>
              <w:rPr>
                <w:rFonts w:ascii="Calibri" w:hAnsi="Calibri" w:cs="Calibri"/>
                <w:sz w:val="22"/>
                <w:szCs w:val="22"/>
                <w:u w:val="single"/>
              </w:rPr>
            </w:pPr>
            <w:r w:rsidRPr="00DC731F">
              <w:rPr>
                <w:color w:val="FF0000"/>
                <w:u w:val="single"/>
              </w:rPr>
              <w:fldChar w:fldCharType="begin" w:fldLock="1"/>
            </w:r>
            <w:r w:rsidRPr="00DC731F">
              <w:rPr>
                <w:color w:val="FF0000"/>
                <w:u w:val="single"/>
              </w:rPr>
              <w:instrText xml:space="preserve">MERGEFIELD </w:instrText>
            </w:r>
            <w:r w:rsidRPr="00DC731F">
              <w:rPr>
                <w:rFonts w:ascii="Calibri" w:hAnsi="Calibri" w:cs="Calibri"/>
                <w:color w:val="FF0000"/>
                <w:sz w:val="22"/>
                <w:szCs w:val="22"/>
                <w:u w:val="single"/>
              </w:rPr>
              <w:instrText>Att.Type</w:instrText>
            </w:r>
            <w:r w:rsidRPr="00DC731F">
              <w:rPr>
                <w:color w:val="FF0000"/>
                <w:u w:val="single"/>
              </w:rPr>
              <w:fldChar w:fldCharType="separate"/>
            </w:r>
            <w:r w:rsidRPr="00DC731F">
              <w:rPr>
                <w:rFonts w:ascii="Calibri" w:hAnsi="Calibri" w:cs="Calibri"/>
                <w:color w:val="FF0000"/>
                <w:sz w:val="22"/>
                <w:szCs w:val="22"/>
                <w:u w:val="single"/>
              </w:rPr>
              <w:t>Datum</w:t>
            </w:r>
            <w:r w:rsidRPr="00DC731F">
              <w:rPr>
                <w:color w:val="FF0000"/>
                <w:u w:val="single"/>
              </w:rPr>
              <w:fldChar w:fldCharType="end"/>
            </w:r>
          </w:p>
        </w:tc>
        <w:tc>
          <w:tcPr>
            <w:tcW w:w="810" w:type="dxa"/>
            <w:tcBorders>
              <w:top w:val="nil"/>
              <w:left w:val="nil"/>
              <w:bottom w:val="nil"/>
              <w:right w:val="nil"/>
            </w:tcBorders>
          </w:tcPr>
          <w:p w14:paraId="7BB5E4A5"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7"/>
      </w:tr>
      <w:tr w:rsidR="007E3EF0" w14:paraId="0A3B86EA" w14:textId="77777777" w:rsidTr="007E3EF0">
        <w:tc>
          <w:tcPr>
            <w:tcW w:w="450" w:type="dxa"/>
            <w:tcBorders>
              <w:top w:val="nil"/>
              <w:left w:val="nil"/>
              <w:bottom w:val="nil"/>
              <w:right w:val="nil"/>
            </w:tcBorders>
          </w:tcPr>
          <w:p w14:paraId="15621767" w14:textId="77777777" w:rsidR="007E3EF0" w:rsidRDefault="007E3EF0" w:rsidP="007E3EF0">
            <w:pPr>
              <w:rPr>
                <w:rFonts w:ascii="Calibri" w:hAnsi="Calibri" w:cs="Calibri"/>
                <w:sz w:val="22"/>
                <w:szCs w:val="22"/>
              </w:rPr>
            </w:pPr>
            <w:bookmarkStart w:id="508" w:name="BKM_0894189E_B7F1_4a3b_831E_D963FE20B6FF"/>
          </w:p>
        </w:tc>
        <w:tc>
          <w:tcPr>
            <w:tcW w:w="2880" w:type="dxa"/>
            <w:gridSpan w:val="2"/>
            <w:tcBorders>
              <w:top w:val="nil"/>
              <w:left w:val="nil"/>
              <w:bottom w:val="nil"/>
              <w:right w:val="nil"/>
            </w:tcBorders>
          </w:tcPr>
          <w:p w14:paraId="6F288768"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Landcode ISO</w:t>
            </w:r>
            <w:r>
              <w:fldChar w:fldCharType="end"/>
            </w:r>
          </w:p>
        </w:tc>
        <w:tc>
          <w:tcPr>
            <w:tcW w:w="4050" w:type="dxa"/>
            <w:tcBorders>
              <w:top w:val="nil"/>
              <w:left w:val="nil"/>
              <w:bottom w:val="nil"/>
              <w:right w:val="nil"/>
            </w:tcBorders>
          </w:tcPr>
          <w:p w14:paraId="00DF9B71"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code van een huidig land of gebiedsdeel conform ISO 3166</w:t>
            </w:r>
            <w:r>
              <w:fldChar w:fldCharType="end"/>
            </w:r>
          </w:p>
        </w:tc>
        <w:tc>
          <w:tcPr>
            <w:tcW w:w="1170" w:type="dxa"/>
            <w:tcBorders>
              <w:top w:val="nil"/>
              <w:left w:val="nil"/>
              <w:bottom w:val="nil"/>
              <w:right w:val="nil"/>
            </w:tcBorders>
          </w:tcPr>
          <w:p w14:paraId="1D5AFEDE"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Att.Type</w:instrText>
            </w:r>
            <w:r>
              <w:fldChar w:fldCharType="separate"/>
            </w:r>
            <w:r>
              <w:rPr>
                <w:rFonts w:ascii="Calibri" w:hAnsi="Calibri" w:cs="Calibri"/>
                <w:sz w:val="22"/>
                <w:szCs w:val="22"/>
              </w:rPr>
              <w:t>A2</w:t>
            </w:r>
            <w:r>
              <w:fldChar w:fldCharType="end"/>
            </w:r>
          </w:p>
        </w:tc>
        <w:tc>
          <w:tcPr>
            <w:tcW w:w="810" w:type="dxa"/>
            <w:tcBorders>
              <w:top w:val="nil"/>
              <w:left w:val="nil"/>
              <w:bottom w:val="nil"/>
              <w:right w:val="nil"/>
            </w:tcBorders>
          </w:tcPr>
          <w:p w14:paraId="46F042B2"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0</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08"/>
      </w:tr>
      <w:tr w:rsidR="007E3EF0" w14:paraId="06307CC0" w14:textId="77777777" w:rsidTr="007E3EF0">
        <w:tc>
          <w:tcPr>
            <w:tcW w:w="9360" w:type="dxa"/>
            <w:gridSpan w:val="6"/>
            <w:tcBorders>
              <w:top w:val="nil"/>
              <w:left w:val="nil"/>
              <w:bottom w:val="nil"/>
              <w:right w:val="nil"/>
            </w:tcBorders>
          </w:tcPr>
          <w:p w14:paraId="28B36B84"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52F66C9D" w14:textId="77777777" w:rsidTr="007E3EF0">
        <w:trPr>
          <w:trHeight w:val="158"/>
        </w:trPr>
        <w:tc>
          <w:tcPr>
            <w:tcW w:w="450" w:type="dxa"/>
            <w:tcBorders>
              <w:top w:val="nil"/>
              <w:left w:val="nil"/>
              <w:bottom w:val="nil"/>
              <w:right w:val="nil"/>
            </w:tcBorders>
          </w:tcPr>
          <w:p w14:paraId="0D2E8468"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4C9A352A" w14:textId="565BEFEA" w:rsidR="007E3EF0" w:rsidRDefault="00E638B9" w:rsidP="007E3EF0">
            <w:pPr>
              <w:rPr>
                <w:rFonts w:ascii="Calibri" w:hAnsi="Calibri" w:cs="Calibri"/>
                <w:sz w:val="22"/>
                <w:szCs w:val="22"/>
              </w:rPr>
            </w:pPr>
            <w:r w:rsidRPr="009B5E6B">
              <w:rPr>
                <w:rFonts w:ascii="Calibri" w:hAnsi="Calibri" w:cs="Calibri"/>
                <w:color w:val="FF0000"/>
                <w:sz w:val="22"/>
                <w:szCs w:val="22"/>
              </w:rPr>
              <w:t>Het gaat om stamtabel A.5.7 uit de BRP</w:t>
            </w:r>
            <w:r>
              <w:rPr>
                <w:rFonts w:ascii="Calibri" w:hAnsi="Calibri" w:cs="Calibri"/>
                <w:color w:val="FF0000"/>
                <w:sz w:val="22"/>
                <w:szCs w:val="22"/>
              </w:rPr>
              <w:t>.</w:t>
            </w:r>
          </w:p>
        </w:tc>
      </w:tr>
    </w:tbl>
    <w:p w14:paraId="378AD814" w14:textId="77777777" w:rsidR="001923E2" w:rsidRDefault="001923E2" w:rsidP="001923E2">
      <w:pPr>
        <w:pStyle w:val="Kop2"/>
        <w:numPr>
          <w:ilvl w:val="0"/>
          <w:numId w:val="0"/>
        </w:numPr>
        <w:ind w:left="851"/>
        <w:rPr>
          <w:b w:val="0"/>
          <w:bCs w:val="0"/>
          <w:color w:val="auto"/>
          <w:sz w:val="20"/>
          <w:szCs w:val="20"/>
        </w:rPr>
      </w:pPr>
      <w:bookmarkStart w:id="509" w:name="BKM_878EECEA_5FC4_4950_8AF4_730F4C560F9F"/>
      <w:bookmarkEnd w:id="509"/>
    </w:p>
    <w:p w14:paraId="0EF490F3" w14:textId="77777777" w:rsidR="001923E2" w:rsidRDefault="001923E2" w:rsidP="001923E2">
      <w:pPr>
        <w:rPr>
          <w:rFonts w:eastAsia="Calibri"/>
          <w:lang w:eastAsia="en-US"/>
        </w:rPr>
      </w:pPr>
      <w:r>
        <w:br w:type="page"/>
      </w:r>
    </w:p>
    <w:p w14:paraId="52B1B380" w14:textId="64904D5B" w:rsidR="007E3EF0" w:rsidRDefault="007E3EF0" w:rsidP="007E3EF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fldChar w:fldCharType="begin" w:fldLock="1"/>
      </w:r>
      <w:r>
        <w:instrText>MERGEFIELD Element.Name</w:instrText>
      </w:r>
      <w:r>
        <w:fldChar w:fldCharType="separate"/>
      </w:r>
      <w:r>
        <w:t>NATIONALITEIT</w:t>
      </w:r>
      <w: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66DAE935" w14:textId="77777777" w:rsidTr="007E3EF0">
        <w:trPr>
          <w:trHeight w:val="218"/>
        </w:trPr>
        <w:tc>
          <w:tcPr>
            <w:tcW w:w="2430" w:type="dxa"/>
            <w:gridSpan w:val="2"/>
            <w:tcBorders>
              <w:top w:val="nil"/>
              <w:left w:val="nil"/>
              <w:bottom w:val="nil"/>
              <w:right w:val="nil"/>
            </w:tcBorders>
          </w:tcPr>
          <w:p w14:paraId="064027FF"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664B03BA"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Element.Name</w:instrText>
            </w:r>
            <w:r>
              <w:fldChar w:fldCharType="separate"/>
            </w:r>
            <w:r>
              <w:rPr>
                <w:rFonts w:ascii="Calibri" w:hAnsi="Calibri" w:cs="Calibri"/>
                <w:sz w:val="22"/>
                <w:szCs w:val="22"/>
              </w:rPr>
              <w:t>NATIONALITEIT</w:t>
            </w:r>
            <w:r>
              <w:fldChar w:fldCharType="end"/>
            </w:r>
          </w:p>
        </w:tc>
      </w:tr>
      <w:tr w:rsidR="007E3EF0" w14:paraId="417C08C4" w14:textId="77777777" w:rsidTr="007E3EF0">
        <w:trPr>
          <w:trHeight w:hRule="exact" w:val="128"/>
        </w:trPr>
        <w:tc>
          <w:tcPr>
            <w:tcW w:w="2430" w:type="dxa"/>
            <w:gridSpan w:val="2"/>
            <w:tcBorders>
              <w:top w:val="nil"/>
              <w:left w:val="nil"/>
              <w:bottom w:val="nil"/>
              <w:right w:val="nil"/>
            </w:tcBorders>
          </w:tcPr>
          <w:p w14:paraId="77319302"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3E19E20" w14:textId="77777777" w:rsidR="007E3EF0" w:rsidRDefault="007E3EF0" w:rsidP="007E3EF0">
            <w:pPr>
              <w:rPr>
                <w:rFonts w:ascii="Calibri" w:hAnsi="Calibri" w:cs="Calibri"/>
                <w:sz w:val="22"/>
                <w:szCs w:val="22"/>
              </w:rPr>
            </w:pPr>
          </w:p>
        </w:tc>
      </w:tr>
      <w:tr w:rsidR="007E3EF0" w14:paraId="16E825A1" w14:textId="77777777" w:rsidTr="007E3EF0">
        <w:tc>
          <w:tcPr>
            <w:tcW w:w="2430" w:type="dxa"/>
            <w:gridSpan w:val="2"/>
            <w:tcBorders>
              <w:top w:val="nil"/>
              <w:left w:val="nil"/>
              <w:bottom w:val="nil"/>
              <w:right w:val="nil"/>
            </w:tcBorders>
          </w:tcPr>
          <w:p w14:paraId="4E692A8F"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3392843F"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Element.Alias</w:instrText>
            </w:r>
            <w:r>
              <w:fldChar w:fldCharType="separate"/>
            </w:r>
            <w:r>
              <w:rPr>
                <w:rFonts w:ascii="Calibri" w:hAnsi="Calibri" w:cs="Calibri"/>
                <w:sz w:val="22"/>
                <w:szCs w:val="22"/>
              </w:rPr>
              <w:t>NAT</w:t>
            </w:r>
            <w:r>
              <w:fldChar w:fldCharType="end"/>
            </w:r>
          </w:p>
        </w:tc>
      </w:tr>
      <w:tr w:rsidR="007E3EF0" w14:paraId="5428D14E" w14:textId="77777777" w:rsidTr="007E3EF0">
        <w:trPr>
          <w:trHeight w:hRule="exact" w:val="128"/>
        </w:trPr>
        <w:tc>
          <w:tcPr>
            <w:tcW w:w="2430" w:type="dxa"/>
            <w:gridSpan w:val="2"/>
            <w:tcBorders>
              <w:top w:val="nil"/>
              <w:left w:val="nil"/>
              <w:bottom w:val="nil"/>
              <w:right w:val="nil"/>
            </w:tcBorders>
          </w:tcPr>
          <w:p w14:paraId="62F84291"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91E8D8A" w14:textId="77777777" w:rsidR="007E3EF0" w:rsidRDefault="007E3EF0" w:rsidP="007E3EF0">
            <w:pPr>
              <w:rPr>
                <w:rFonts w:ascii="Calibri" w:hAnsi="Calibri" w:cs="Calibri"/>
                <w:sz w:val="22"/>
                <w:szCs w:val="22"/>
              </w:rPr>
            </w:pPr>
          </w:p>
        </w:tc>
      </w:tr>
      <w:tr w:rsidR="007E3EF0" w14:paraId="59F2D4AA" w14:textId="77777777" w:rsidTr="007E3EF0">
        <w:tc>
          <w:tcPr>
            <w:tcW w:w="2430" w:type="dxa"/>
            <w:gridSpan w:val="2"/>
            <w:tcBorders>
              <w:top w:val="nil"/>
              <w:left w:val="nil"/>
              <w:bottom w:val="nil"/>
              <w:right w:val="nil"/>
            </w:tcBorders>
          </w:tcPr>
          <w:p w14:paraId="3CF285F0"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3F09118B" w14:textId="77777777" w:rsidR="007E3EF0" w:rsidRDefault="007E3EF0" w:rsidP="007E3EF0">
            <w:pPr>
              <w:rPr>
                <w:rFonts w:ascii="Calibri" w:hAnsi="Calibri" w:cs="Calibri"/>
                <w:sz w:val="22"/>
                <w:szCs w:val="22"/>
              </w:rPr>
            </w:pPr>
            <w:r>
              <w:rPr>
                <w:rFonts w:ascii="Calibri" w:hAnsi="Calibri" w:cs="Calibri"/>
                <w:sz w:val="22"/>
                <w:szCs w:val="22"/>
              </w:rPr>
              <w:t>GFO BG</w:t>
            </w:r>
          </w:p>
        </w:tc>
      </w:tr>
      <w:tr w:rsidR="007E3EF0" w14:paraId="7DA0D23B" w14:textId="77777777" w:rsidTr="007E3EF0">
        <w:trPr>
          <w:trHeight w:hRule="exact" w:val="128"/>
        </w:trPr>
        <w:tc>
          <w:tcPr>
            <w:tcW w:w="2430" w:type="dxa"/>
            <w:gridSpan w:val="2"/>
            <w:tcBorders>
              <w:top w:val="nil"/>
              <w:left w:val="nil"/>
              <w:bottom w:val="nil"/>
              <w:right w:val="nil"/>
            </w:tcBorders>
          </w:tcPr>
          <w:p w14:paraId="53D56F6C"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E207121" w14:textId="77777777" w:rsidR="007E3EF0" w:rsidRDefault="007E3EF0" w:rsidP="007E3EF0">
            <w:pPr>
              <w:rPr>
                <w:rFonts w:ascii="Calibri" w:hAnsi="Calibri" w:cs="Calibri"/>
                <w:sz w:val="22"/>
                <w:szCs w:val="22"/>
              </w:rPr>
            </w:pPr>
          </w:p>
        </w:tc>
      </w:tr>
      <w:tr w:rsidR="007E3EF0" w14:paraId="783D45A3" w14:textId="77777777" w:rsidTr="007E3EF0">
        <w:trPr>
          <w:trHeight w:val="230"/>
        </w:trPr>
        <w:tc>
          <w:tcPr>
            <w:tcW w:w="2430" w:type="dxa"/>
            <w:gridSpan w:val="2"/>
            <w:tcBorders>
              <w:top w:val="nil"/>
              <w:left w:val="nil"/>
              <w:bottom w:val="nil"/>
              <w:right w:val="nil"/>
            </w:tcBorders>
          </w:tcPr>
          <w:p w14:paraId="1DAE1A12"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3B2AE91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Element.Notes</w:instrText>
            </w:r>
            <w:r>
              <w:fldChar w:fldCharType="separate"/>
            </w:r>
            <w:r>
              <w:rPr>
                <w:rFonts w:ascii="Calibri" w:hAnsi="Calibri" w:cs="Calibri"/>
                <w:sz w:val="22"/>
                <w:szCs w:val="22"/>
              </w:rPr>
              <w:t>De mogelijk onderscheiden hoedanigheden van tot een bepaalde natie te behoren.</w:t>
            </w:r>
            <w:r>
              <w:fldChar w:fldCharType="end"/>
            </w:r>
          </w:p>
        </w:tc>
      </w:tr>
      <w:tr w:rsidR="007E3EF0" w14:paraId="74FAF5F6" w14:textId="77777777" w:rsidTr="007E3EF0">
        <w:trPr>
          <w:trHeight w:hRule="exact" w:val="128"/>
        </w:trPr>
        <w:tc>
          <w:tcPr>
            <w:tcW w:w="2430" w:type="dxa"/>
            <w:gridSpan w:val="2"/>
            <w:tcBorders>
              <w:top w:val="nil"/>
              <w:left w:val="nil"/>
              <w:bottom w:val="nil"/>
              <w:right w:val="nil"/>
            </w:tcBorders>
          </w:tcPr>
          <w:p w14:paraId="61A56B1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20A01FC" w14:textId="77777777" w:rsidR="007E3EF0" w:rsidRDefault="007E3EF0" w:rsidP="007E3EF0">
            <w:pPr>
              <w:rPr>
                <w:rFonts w:ascii="Calibri" w:hAnsi="Calibri" w:cs="Calibri"/>
                <w:sz w:val="22"/>
                <w:szCs w:val="22"/>
              </w:rPr>
            </w:pPr>
          </w:p>
        </w:tc>
      </w:tr>
      <w:tr w:rsidR="007E3EF0" w14:paraId="73B6DB70" w14:textId="77777777" w:rsidTr="007E3EF0">
        <w:tc>
          <w:tcPr>
            <w:tcW w:w="2430" w:type="dxa"/>
            <w:gridSpan w:val="2"/>
            <w:tcBorders>
              <w:top w:val="nil"/>
              <w:left w:val="nil"/>
              <w:bottom w:val="nil"/>
              <w:right w:val="nil"/>
            </w:tcBorders>
          </w:tcPr>
          <w:p w14:paraId="5ABAE144"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4E60D421" w14:textId="77777777" w:rsidR="007E3EF0" w:rsidRDefault="007E3EF0" w:rsidP="007E3EF0">
            <w:pPr>
              <w:rPr>
                <w:rFonts w:ascii="Calibri" w:hAnsi="Calibri" w:cs="Calibri"/>
                <w:sz w:val="22"/>
                <w:szCs w:val="22"/>
              </w:rPr>
            </w:pPr>
            <w:r>
              <w:rPr>
                <w:rFonts w:ascii="Calibri" w:hAnsi="Calibri" w:cs="Calibri"/>
                <w:sz w:val="22"/>
                <w:szCs w:val="22"/>
              </w:rPr>
              <w:t>GFO BG</w:t>
            </w:r>
          </w:p>
        </w:tc>
      </w:tr>
      <w:tr w:rsidR="007E3EF0" w14:paraId="26105A0B" w14:textId="77777777" w:rsidTr="007E3EF0">
        <w:trPr>
          <w:trHeight w:hRule="exact" w:val="128"/>
        </w:trPr>
        <w:tc>
          <w:tcPr>
            <w:tcW w:w="2430" w:type="dxa"/>
            <w:gridSpan w:val="2"/>
            <w:tcBorders>
              <w:top w:val="nil"/>
              <w:left w:val="nil"/>
              <w:bottom w:val="nil"/>
              <w:right w:val="nil"/>
            </w:tcBorders>
          </w:tcPr>
          <w:p w14:paraId="490D55A4"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F9B5B75" w14:textId="77777777" w:rsidR="007E3EF0" w:rsidRDefault="007E3EF0" w:rsidP="007E3EF0">
            <w:pPr>
              <w:rPr>
                <w:rFonts w:ascii="Calibri" w:hAnsi="Calibri" w:cs="Calibri"/>
                <w:sz w:val="22"/>
                <w:szCs w:val="22"/>
              </w:rPr>
            </w:pPr>
          </w:p>
        </w:tc>
      </w:tr>
      <w:tr w:rsidR="007E3EF0" w14:paraId="76DEC341" w14:textId="77777777" w:rsidTr="007E3EF0">
        <w:trPr>
          <w:trHeight w:val="230"/>
        </w:trPr>
        <w:tc>
          <w:tcPr>
            <w:tcW w:w="2430" w:type="dxa"/>
            <w:gridSpan w:val="2"/>
            <w:tcBorders>
              <w:top w:val="nil"/>
              <w:left w:val="nil"/>
              <w:bottom w:val="nil"/>
              <w:right w:val="nil"/>
            </w:tcBorders>
          </w:tcPr>
          <w:p w14:paraId="5C5B16DC"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2D88DEF9" w14:textId="77777777" w:rsidR="007E3EF0" w:rsidRDefault="007E3EF0" w:rsidP="007E3EF0">
            <w:pPr>
              <w:rPr>
                <w:rFonts w:ascii="Calibri" w:hAnsi="Calibri" w:cs="Calibri"/>
                <w:sz w:val="22"/>
                <w:szCs w:val="22"/>
              </w:rPr>
            </w:pPr>
            <w:r>
              <w:rPr>
                <w:rFonts w:ascii="Calibri" w:hAnsi="Calibri" w:cs="Calibri"/>
                <w:sz w:val="22"/>
                <w:szCs w:val="22"/>
              </w:rPr>
              <w:t>1 maart 2009</w:t>
            </w:r>
          </w:p>
        </w:tc>
      </w:tr>
      <w:tr w:rsidR="007E3EF0" w14:paraId="3C0829CE" w14:textId="77777777" w:rsidTr="007E3EF0">
        <w:trPr>
          <w:trHeight w:hRule="exact" w:val="128"/>
        </w:trPr>
        <w:tc>
          <w:tcPr>
            <w:tcW w:w="2430" w:type="dxa"/>
            <w:gridSpan w:val="2"/>
            <w:tcBorders>
              <w:top w:val="nil"/>
              <w:left w:val="nil"/>
              <w:bottom w:val="nil"/>
              <w:right w:val="nil"/>
            </w:tcBorders>
          </w:tcPr>
          <w:p w14:paraId="5AF59BC8"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B663B93" w14:textId="77777777" w:rsidR="007E3EF0" w:rsidRDefault="007E3EF0" w:rsidP="007E3EF0">
            <w:pPr>
              <w:rPr>
                <w:rFonts w:ascii="Calibri" w:hAnsi="Calibri" w:cs="Calibri"/>
                <w:sz w:val="22"/>
                <w:szCs w:val="22"/>
              </w:rPr>
            </w:pPr>
          </w:p>
        </w:tc>
      </w:tr>
      <w:tr w:rsidR="007E3EF0" w14:paraId="703484CA" w14:textId="77777777" w:rsidTr="007E3EF0">
        <w:trPr>
          <w:trHeight w:val="215"/>
        </w:trPr>
        <w:tc>
          <w:tcPr>
            <w:tcW w:w="2430" w:type="dxa"/>
            <w:gridSpan w:val="2"/>
            <w:tcBorders>
              <w:top w:val="nil"/>
              <w:left w:val="nil"/>
              <w:bottom w:val="nil"/>
              <w:right w:val="nil"/>
            </w:tcBorders>
          </w:tcPr>
          <w:p w14:paraId="20388E8B"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34C121A5" w14:textId="77777777" w:rsidR="007E3EF0" w:rsidRDefault="007E3EF0" w:rsidP="007E3EF0">
            <w:pPr>
              <w:rPr>
                <w:rFonts w:ascii="Calibri" w:hAnsi="Calibri" w:cs="Calibri"/>
                <w:sz w:val="22"/>
                <w:szCs w:val="22"/>
              </w:rPr>
            </w:pPr>
            <w:r>
              <w:rPr>
                <w:rFonts w:ascii="Calibri" w:hAnsi="Calibri" w:cs="Calibri"/>
                <w:sz w:val="22"/>
                <w:szCs w:val="22"/>
              </w:rPr>
              <w:t>Nationaliteitcode</w:t>
            </w:r>
          </w:p>
        </w:tc>
      </w:tr>
      <w:tr w:rsidR="007E3EF0" w14:paraId="3D7BEECE" w14:textId="77777777" w:rsidTr="007E3EF0">
        <w:trPr>
          <w:trHeight w:hRule="exact" w:val="128"/>
        </w:trPr>
        <w:tc>
          <w:tcPr>
            <w:tcW w:w="2430" w:type="dxa"/>
            <w:gridSpan w:val="2"/>
            <w:tcBorders>
              <w:top w:val="nil"/>
              <w:left w:val="nil"/>
              <w:bottom w:val="nil"/>
              <w:right w:val="nil"/>
            </w:tcBorders>
          </w:tcPr>
          <w:p w14:paraId="29D72F06"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F33B38D" w14:textId="77777777" w:rsidR="007E3EF0" w:rsidRDefault="007E3EF0" w:rsidP="007E3EF0">
            <w:pPr>
              <w:rPr>
                <w:rFonts w:ascii="Calibri" w:hAnsi="Calibri" w:cs="Calibri"/>
                <w:b/>
                <w:bCs/>
                <w:sz w:val="22"/>
                <w:szCs w:val="22"/>
              </w:rPr>
            </w:pPr>
          </w:p>
        </w:tc>
      </w:tr>
      <w:tr w:rsidR="007E3EF0" w14:paraId="0EC941CE" w14:textId="77777777" w:rsidTr="007E3EF0">
        <w:trPr>
          <w:trHeight w:val="215"/>
        </w:trPr>
        <w:tc>
          <w:tcPr>
            <w:tcW w:w="2430" w:type="dxa"/>
            <w:gridSpan w:val="2"/>
            <w:tcBorders>
              <w:top w:val="nil"/>
              <w:left w:val="nil"/>
              <w:bottom w:val="nil"/>
              <w:right w:val="nil"/>
            </w:tcBorders>
          </w:tcPr>
          <w:p w14:paraId="568532B8"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4EF7AD89" w14:textId="77777777" w:rsidR="007E3EF0" w:rsidRDefault="007E3EF0" w:rsidP="007E3EF0">
            <w:pPr>
              <w:rPr>
                <w:rFonts w:ascii="Calibri" w:hAnsi="Calibri" w:cs="Calibri"/>
                <w:b/>
                <w:bCs/>
                <w:sz w:val="22"/>
                <w:szCs w:val="22"/>
              </w:rPr>
            </w:pPr>
          </w:p>
        </w:tc>
      </w:tr>
      <w:tr w:rsidR="007E3EF0" w14:paraId="1968F8E6" w14:textId="77777777" w:rsidTr="007E3EF0">
        <w:trPr>
          <w:trHeight w:val="233"/>
        </w:trPr>
        <w:tc>
          <w:tcPr>
            <w:tcW w:w="450" w:type="dxa"/>
            <w:tcBorders>
              <w:top w:val="nil"/>
              <w:left w:val="nil"/>
              <w:bottom w:val="nil"/>
              <w:right w:val="nil"/>
            </w:tcBorders>
          </w:tcPr>
          <w:p w14:paraId="59EE37ED" w14:textId="77777777" w:rsidR="007E3EF0" w:rsidRDefault="007E3EF0" w:rsidP="007E3EF0">
            <w:pPr>
              <w:rPr>
                <w:rFonts w:ascii="Calibri" w:hAnsi="Calibri" w:cs="Calibri"/>
                <w:sz w:val="22"/>
                <w:szCs w:val="22"/>
              </w:rPr>
            </w:pPr>
            <w:bookmarkStart w:id="510" w:name="BKM_C2082BAA_DD2C_4cd7_B5D6_6E898BE1B8BA"/>
          </w:p>
        </w:tc>
        <w:tc>
          <w:tcPr>
            <w:tcW w:w="2880" w:type="dxa"/>
            <w:gridSpan w:val="2"/>
            <w:tcBorders>
              <w:top w:val="nil"/>
              <w:left w:val="nil"/>
              <w:bottom w:val="nil"/>
              <w:right w:val="nil"/>
            </w:tcBorders>
          </w:tcPr>
          <w:p w14:paraId="22E472DD"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3117541D"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6702AF7B"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6D12DE71"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07EC9050"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1E873FEF" w14:textId="77777777" w:rsidTr="007E3EF0">
        <w:tc>
          <w:tcPr>
            <w:tcW w:w="450" w:type="dxa"/>
            <w:tcBorders>
              <w:top w:val="nil"/>
              <w:left w:val="nil"/>
              <w:bottom w:val="nil"/>
              <w:right w:val="nil"/>
            </w:tcBorders>
          </w:tcPr>
          <w:p w14:paraId="6B214CFE"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7793AA60"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Nationaliteitcode</w:t>
            </w:r>
            <w:r>
              <w:fldChar w:fldCharType="end"/>
            </w:r>
          </w:p>
        </w:tc>
        <w:tc>
          <w:tcPr>
            <w:tcW w:w="4050" w:type="dxa"/>
            <w:tcBorders>
              <w:top w:val="nil"/>
              <w:left w:val="nil"/>
              <w:bottom w:val="nil"/>
              <w:right w:val="nil"/>
            </w:tcBorders>
          </w:tcPr>
          <w:p w14:paraId="76FC19AF"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Een code die aangeeft welke nationaliteit de ingeschrevene bezit.</w:t>
            </w:r>
            <w:r>
              <w:fldChar w:fldCharType="end"/>
            </w:r>
          </w:p>
        </w:tc>
        <w:tc>
          <w:tcPr>
            <w:tcW w:w="1170" w:type="dxa"/>
            <w:tcBorders>
              <w:top w:val="nil"/>
              <w:left w:val="nil"/>
              <w:bottom w:val="nil"/>
              <w:right w:val="nil"/>
            </w:tcBorders>
          </w:tcPr>
          <w:p w14:paraId="407255AC"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Att.Type</w:instrText>
            </w:r>
            <w:r>
              <w:fldChar w:fldCharType="separate"/>
            </w:r>
            <w:r>
              <w:rPr>
                <w:rFonts w:ascii="Calibri" w:hAnsi="Calibri" w:cs="Calibri"/>
                <w:sz w:val="22"/>
                <w:szCs w:val="22"/>
              </w:rPr>
              <w:t>N4</w:t>
            </w:r>
            <w:r>
              <w:fldChar w:fldCharType="end"/>
            </w:r>
          </w:p>
        </w:tc>
        <w:tc>
          <w:tcPr>
            <w:tcW w:w="810" w:type="dxa"/>
            <w:tcBorders>
              <w:top w:val="nil"/>
              <w:left w:val="nil"/>
              <w:bottom w:val="nil"/>
              <w:right w:val="nil"/>
            </w:tcBorders>
          </w:tcPr>
          <w:p w14:paraId="7D4D6E23"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10"/>
      </w:tr>
      <w:tr w:rsidR="007E3EF0" w14:paraId="01D3FFB8" w14:textId="77777777" w:rsidTr="007E3EF0">
        <w:tc>
          <w:tcPr>
            <w:tcW w:w="450" w:type="dxa"/>
            <w:tcBorders>
              <w:top w:val="nil"/>
              <w:left w:val="nil"/>
              <w:bottom w:val="nil"/>
              <w:right w:val="nil"/>
            </w:tcBorders>
          </w:tcPr>
          <w:p w14:paraId="45AC7A2F" w14:textId="77777777" w:rsidR="007E3EF0" w:rsidRDefault="007E3EF0" w:rsidP="007E3EF0">
            <w:pPr>
              <w:rPr>
                <w:rFonts w:ascii="Calibri" w:hAnsi="Calibri" w:cs="Calibri"/>
                <w:sz w:val="22"/>
                <w:szCs w:val="22"/>
              </w:rPr>
            </w:pPr>
            <w:bookmarkStart w:id="511" w:name="BKM_E7DCE787_4F9A_4def_89BF_FBBEF66730E9"/>
          </w:p>
        </w:tc>
        <w:tc>
          <w:tcPr>
            <w:tcW w:w="2880" w:type="dxa"/>
            <w:gridSpan w:val="2"/>
            <w:tcBorders>
              <w:top w:val="nil"/>
              <w:left w:val="nil"/>
              <w:bottom w:val="nil"/>
              <w:right w:val="nil"/>
            </w:tcBorders>
          </w:tcPr>
          <w:p w14:paraId="04D8260F"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Nationaliteitomschrijving</w:t>
            </w:r>
            <w:r>
              <w:fldChar w:fldCharType="end"/>
            </w:r>
          </w:p>
        </w:tc>
        <w:tc>
          <w:tcPr>
            <w:tcW w:w="4050" w:type="dxa"/>
            <w:tcBorders>
              <w:top w:val="nil"/>
              <w:left w:val="nil"/>
              <w:bottom w:val="nil"/>
              <w:right w:val="nil"/>
            </w:tcBorders>
          </w:tcPr>
          <w:p w14:paraId="7338BDC6"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omschrijving van de nationaliteit.</w:t>
            </w:r>
            <w:r>
              <w:fldChar w:fldCharType="end"/>
            </w:r>
          </w:p>
        </w:tc>
        <w:tc>
          <w:tcPr>
            <w:tcW w:w="1170" w:type="dxa"/>
            <w:tcBorders>
              <w:top w:val="nil"/>
              <w:left w:val="nil"/>
              <w:bottom w:val="nil"/>
              <w:right w:val="nil"/>
            </w:tcBorders>
          </w:tcPr>
          <w:p w14:paraId="62D55B33"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Att.Type</w:instrText>
            </w:r>
            <w:r>
              <w:fldChar w:fldCharType="separate"/>
            </w:r>
            <w:r>
              <w:rPr>
                <w:rFonts w:ascii="Calibri" w:hAnsi="Calibri" w:cs="Calibri"/>
                <w:sz w:val="22"/>
                <w:szCs w:val="22"/>
              </w:rPr>
              <w:t>AN42</w:t>
            </w:r>
            <w:r>
              <w:fldChar w:fldCharType="end"/>
            </w:r>
          </w:p>
        </w:tc>
        <w:tc>
          <w:tcPr>
            <w:tcW w:w="810" w:type="dxa"/>
            <w:tcBorders>
              <w:top w:val="nil"/>
              <w:left w:val="nil"/>
              <w:bottom w:val="nil"/>
              <w:right w:val="nil"/>
            </w:tcBorders>
          </w:tcPr>
          <w:p w14:paraId="2E18A08D"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11"/>
      </w:tr>
      <w:tr w:rsidR="007E3EF0" w14:paraId="76C7C2A0" w14:textId="77777777" w:rsidTr="007E3EF0">
        <w:tc>
          <w:tcPr>
            <w:tcW w:w="450" w:type="dxa"/>
            <w:tcBorders>
              <w:top w:val="nil"/>
              <w:left w:val="nil"/>
              <w:bottom w:val="nil"/>
              <w:right w:val="nil"/>
            </w:tcBorders>
          </w:tcPr>
          <w:p w14:paraId="3D05D5B0" w14:textId="77777777" w:rsidR="007E3EF0" w:rsidRDefault="007E3EF0" w:rsidP="007E3EF0">
            <w:pPr>
              <w:rPr>
                <w:rFonts w:ascii="Calibri" w:hAnsi="Calibri" w:cs="Calibri"/>
                <w:sz w:val="22"/>
                <w:szCs w:val="22"/>
              </w:rPr>
            </w:pPr>
            <w:bookmarkStart w:id="512" w:name="BKM_07CDD4FF_4D0A_4cee_9C6E_8585F6EC0506"/>
          </w:p>
        </w:tc>
        <w:tc>
          <w:tcPr>
            <w:tcW w:w="2880" w:type="dxa"/>
            <w:gridSpan w:val="2"/>
            <w:tcBorders>
              <w:top w:val="nil"/>
              <w:left w:val="nil"/>
              <w:bottom w:val="nil"/>
              <w:right w:val="nil"/>
            </w:tcBorders>
          </w:tcPr>
          <w:p w14:paraId="23E3A25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Begindatum geldigheid nationaliteit</w:t>
            </w:r>
            <w:r>
              <w:fldChar w:fldCharType="end"/>
            </w:r>
          </w:p>
        </w:tc>
        <w:tc>
          <w:tcPr>
            <w:tcW w:w="4050" w:type="dxa"/>
            <w:tcBorders>
              <w:top w:val="nil"/>
              <w:left w:val="nil"/>
              <w:bottom w:val="nil"/>
              <w:right w:val="nil"/>
            </w:tcBorders>
          </w:tcPr>
          <w:p w14:paraId="6ED7FFE7"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datum waarop de nationaliteit is ontstaan.</w:t>
            </w:r>
            <w:r>
              <w:fldChar w:fldCharType="end"/>
            </w:r>
          </w:p>
        </w:tc>
        <w:tc>
          <w:tcPr>
            <w:tcW w:w="1170" w:type="dxa"/>
            <w:tcBorders>
              <w:top w:val="nil"/>
              <w:left w:val="nil"/>
              <w:bottom w:val="nil"/>
              <w:right w:val="nil"/>
            </w:tcBorders>
          </w:tcPr>
          <w:p w14:paraId="6F813D5F" w14:textId="448D126B" w:rsidR="007E3EF0" w:rsidRPr="00C36948" w:rsidRDefault="007E3EF0" w:rsidP="00D15BAA">
            <w:pPr>
              <w:rPr>
                <w:rFonts w:ascii="Calibri" w:hAnsi="Calibri" w:cs="Calibri"/>
                <w:sz w:val="22"/>
                <w:szCs w:val="22"/>
                <w:u w:val="single"/>
              </w:rPr>
            </w:pPr>
            <w:r w:rsidRPr="00C36948">
              <w:rPr>
                <w:color w:val="FF0000"/>
                <w:u w:val="single"/>
              </w:rPr>
              <w:fldChar w:fldCharType="begin" w:fldLock="1"/>
            </w:r>
            <w:r w:rsidRPr="00C36948">
              <w:rPr>
                <w:color w:val="FF0000"/>
                <w:u w:val="single"/>
              </w:rPr>
              <w:instrText xml:space="preserve">MERGEFIELD </w:instrText>
            </w:r>
            <w:r w:rsidRPr="00C36948">
              <w:rPr>
                <w:rFonts w:ascii="Calibri" w:hAnsi="Calibri" w:cs="Calibri"/>
                <w:color w:val="FF0000"/>
                <w:sz w:val="22"/>
                <w:szCs w:val="22"/>
                <w:u w:val="single"/>
              </w:rPr>
              <w:instrText>Att.Type</w:instrText>
            </w:r>
            <w:r w:rsidRPr="00C36948">
              <w:rPr>
                <w:color w:val="FF0000"/>
                <w:u w:val="single"/>
              </w:rPr>
              <w:fldChar w:fldCharType="separate"/>
            </w:r>
            <w:r w:rsidRPr="00C36948">
              <w:rPr>
                <w:rFonts w:ascii="Calibri" w:hAnsi="Calibri" w:cs="Calibri"/>
                <w:color w:val="FF0000"/>
                <w:sz w:val="22"/>
                <w:szCs w:val="22"/>
                <w:u w:val="single"/>
              </w:rPr>
              <w:t>Datum</w:t>
            </w:r>
            <w:r w:rsidRPr="00C36948">
              <w:rPr>
                <w:color w:val="FF0000"/>
                <w:u w:val="single"/>
              </w:rPr>
              <w:fldChar w:fldCharType="end"/>
            </w:r>
          </w:p>
        </w:tc>
        <w:tc>
          <w:tcPr>
            <w:tcW w:w="810" w:type="dxa"/>
            <w:tcBorders>
              <w:top w:val="nil"/>
              <w:left w:val="nil"/>
              <w:bottom w:val="nil"/>
              <w:right w:val="nil"/>
            </w:tcBorders>
          </w:tcPr>
          <w:p w14:paraId="4C1C5A79"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1</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12"/>
      </w:tr>
      <w:tr w:rsidR="007E3EF0" w14:paraId="629A3FE3" w14:textId="77777777" w:rsidTr="007E3EF0">
        <w:tc>
          <w:tcPr>
            <w:tcW w:w="450" w:type="dxa"/>
            <w:tcBorders>
              <w:top w:val="nil"/>
              <w:left w:val="nil"/>
              <w:bottom w:val="nil"/>
              <w:right w:val="nil"/>
            </w:tcBorders>
          </w:tcPr>
          <w:p w14:paraId="688258D4" w14:textId="77777777" w:rsidR="007E3EF0" w:rsidRDefault="007E3EF0" w:rsidP="007E3EF0">
            <w:pPr>
              <w:rPr>
                <w:rFonts w:ascii="Calibri" w:hAnsi="Calibri" w:cs="Calibri"/>
                <w:sz w:val="22"/>
                <w:szCs w:val="22"/>
              </w:rPr>
            </w:pPr>
            <w:bookmarkStart w:id="513" w:name="BKM_DFE88B4D_D366_44ab_B26E_36EA9BC7638A"/>
          </w:p>
        </w:tc>
        <w:tc>
          <w:tcPr>
            <w:tcW w:w="2880" w:type="dxa"/>
            <w:gridSpan w:val="2"/>
            <w:tcBorders>
              <w:top w:val="nil"/>
              <w:left w:val="nil"/>
              <w:bottom w:val="nil"/>
              <w:right w:val="nil"/>
            </w:tcBorders>
          </w:tcPr>
          <w:p w14:paraId="6B969BA6"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Att.Name</w:instrText>
            </w:r>
            <w:r>
              <w:fldChar w:fldCharType="separate"/>
            </w:r>
            <w:r>
              <w:rPr>
                <w:rFonts w:ascii="Calibri" w:hAnsi="Calibri" w:cs="Calibri"/>
                <w:sz w:val="22"/>
                <w:szCs w:val="22"/>
              </w:rPr>
              <w:t>Einddatum geldigheid nationaliteit</w:t>
            </w:r>
            <w:r>
              <w:fldChar w:fldCharType="end"/>
            </w:r>
          </w:p>
        </w:tc>
        <w:tc>
          <w:tcPr>
            <w:tcW w:w="4050" w:type="dxa"/>
            <w:tcBorders>
              <w:top w:val="nil"/>
              <w:left w:val="nil"/>
              <w:bottom w:val="nil"/>
              <w:right w:val="nil"/>
            </w:tcBorders>
          </w:tcPr>
          <w:p w14:paraId="0BDE18F5"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Att.Notes</w:instrText>
            </w:r>
            <w:r>
              <w:fldChar w:fldCharType="separate"/>
            </w:r>
            <w:r>
              <w:rPr>
                <w:rFonts w:ascii="Calibri" w:hAnsi="Calibri" w:cs="Calibri"/>
                <w:sz w:val="22"/>
                <w:szCs w:val="22"/>
              </w:rPr>
              <w:t>De datum waarop de nationaliteit is opgeheven.</w:t>
            </w:r>
            <w:r>
              <w:fldChar w:fldCharType="end"/>
            </w:r>
          </w:p>
        </w:tc>
        <w:tc>
          <w:tcPr>
            <w:tcW w:w="1170" w:type="dxa"/>
            <w:tcBorders>
              <w:top w:val="nil"/>
              <w:left w:val="nil"/>
              <w:bottom w:val="nil"/>
              <w:right w:val="nil"/>
            </w:tcBorders>
          </w:tcPr>
          <w:p w14:paraId="627026F9" w14:textId="5722E171" w:rsidR="007E3EF0" w:rsidRPr="00C36948" w:rsidRDefault="007E3EF0" w:rsidP="00D15BAA">
            <w:pPr>
              <w:rPr>
                <w:rFonts w:ascii="Calibri" w:hAnsi="Calibri" w:cs="Calibri"/>
                <w:sz w:val="22"/>
                <w:szCs w:val="22"/>
                <w:u w:val="single"/>
              </w:rPr>
            </w:pPr>
            <w:r w:rsidRPr="00C36948">
              <w:rPr>
                <w:color w:val="FF0000"/>
                <w:u w:val="single"/>
              </w:rPr>
              <w:fldChar w:fldCharType="begin" w:fldLock="1"/>
            </w:r>
            <w:r w:rsidRPr="00C36948">
              <w:rPr>
                <w:color w:val="FF0000"/>
                <w:u w:val="single"/>
              </w:rPr>
              <w:instrText xml:space="preserve">MERGEFIELD </w:instrText>
            </w:r>
            <w:r w:rsidRPr="00C36948">
              <w:rPr>
                <w:rFonts w:ascii="Calibri" w:hAnsi="Calibri" w:cs="Calibri"/>
                <w:color w:val="FF0000"/>
                <w:sz w:val="22"/>
                <w:szCs w:val="22"/>
                <w:u w:val="single"/>
              </w:rPr>
              <w:instrText>Att.Type</w:instrText>
            </w:r>
            <w:r w:rsidRPr="00C36948">
              <w:rPr>
                <w:color w:val="FF0000"/>
                <w:u w:val="single"/>
              </w:rPr>
              <w:fldChar w:fldCharType="separate"/>
            </w:r>
            <w:r w:rsidRPr="00C36948">
              <w:rPr>
                <w:rFonts w:ascii="Calibri" w:hAnsi="Calibri" w:cs="Calibri"/>
                <w:color w:val="FF0000"/>
                <w:sz w:val="22"/>
                <w:szCs w:val="22"/>
                <w:u w:val="single"/>
              </w:rPr>
              <w:t>Datum</w:t>
            </w:r>
            <w:r w:rsidRPr="00C36948">
              <w:rPr>
                <w:color w:val="FF0000"/>
                <w:u w:val="single"/>
              </w:rPr>
              <w:fldChar w:fldCharType="end"/>
            </w:r>
          </w:p>
        </w:tc>
        <w:tc>
          <w:tcPr>
            <w:tcW w:w="810" w:type="dxa"/>
            <w:tcBorders>
              <w:top w:val="nil"/>
              <w:left w:val="nil"/>
              <w:bottom w:val="nil"/>
              <w:right w:val="nil"/>
            </w:tcBorders>
          </w:tcPr>
          <w:p w14:paraId="0394129A" w14:textId="77777777" w:rsidR="007E3EF0" w:rsidRDefault="007E3EF0" w:rsidP="007E3EF0">
            <w:pPr>
              <w:rPr>
                <w:rFonts w:ascii="Calibri" w:hAnsi="Calibri" w:cs="Calibri"/>
                <w:sz w:val="22"/>
                <w:szCs w:val="22"/>
              </w:rPr>
            </w:pPr>
            <w:r>
              <w:fldChar w:fldCharType="begin" w:fldLock="1"/>
            </w:r>
            <w:r>
              <w:instrText xml:space="preserve">MERGEFIELD </w:instrText>
            </w:r>
            <w:r>
              <w:rPr>
                <w:rFonts w:ascii="Calibri" w:hAnsi="Calibri" w:cs="Calibri"/>
                <w:sz w:val="22"/>
                <w:szCs w:val="22"/>
              </w:rPr>
              <w:instrText>Att.LowerBound</w:instrText>
            </w:r>
            <w:r>
              <w:fldChar w:fldCharType="separate"/>
            </w:r>
            <w:r>
              <w:rPr>
                <w:rFonts w:ascii="Calibri" w:hAnsi="Calibri" w:cs="Calibri"/>
                <w:sz w:val="22"/>
                <w:szCs w:val="22"/>
              </w:rPr>
              <w:t>0</w:t>
            </w:r>
            <w:r>
              <w:fldChar w:fldCharType="end"/>
            </w:r>
            <w:r>
              <w:rPr>
                <w:rFonts w:ascii="Calibri" w:hAnsi="Calibri" w:cs="Calibri"/>
                <w:sz w:val="22"/>
                <w:szCs w:val="22"/>
              </w:rPr>
              <w:t xml:space="preserve"> - </w:t>
            </w:r>
            <w:r>
              <w:rPr>
                <w:rFonts w:ascii="Calibri" w:hAnsi="Calibri" w:cs="Calibri"/>
                <w:sz w:val="22"/>
                <w:szCs w:val="22"/>
              </w:rPr>
              <w:fldChar w:fldCharType="begin" w:fldLock="1"/>
            </w:r>
            <w:r>
              <w:rPr>
                <w:rFonts w:ascii="Calibri" w:hAnsi="Calibri" w:cs="Calibri"/>
                <w:sz w:val="22"/>
                <w:szCs w:val="22"/>
              </w:rPr>
              <w:instrText>MERGEFIELD Att.UpperBound</w:instrText>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p>
        </w:tc>
        <w:bookmarkEnd w:id="513"/>
      </w:tr>
      <w:tr w:rsidR="007E3EF0" w14:paraId="3E526C42" w14:textId="77777777" w:rsidTr="007E3EF0">
        <w:tc>
          <w:tcPr>
            <w:tcW w:w="9360" w:type="dxa"/>
            <w:gridSpan w:val="6"/>
            <w:tcBorders>
              <w:top w:val="nil"/>
              <w:left w:val="nil"/>
              <w:bottom w:val="nil"/>
              <w:right w:val="nil"/>
            </w:tcBorders>
          </w:tcPr>
          <w:p w14:paraId="5291CC2B"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0B33F786" w14:textId="77777777" w:rsidTr="007E3EF0">
        <w:trPr>
          <w:trHeight w:val="158"/>
        </w:trPr>
        <w:tc>
          <w:tcPr>
            <w:tcW w:w="450" w:type="dxa"/>
            <w:tcBorders>
              <w:top w:val="nil"/>
              <w:left w:val="nil"/>
              <w:bottom w:val="nil"/>
              <w:right w:val="nil"/>
            </w:tcBorders>
          </w:tcPr>
          <w:p w14:paraId="7B0FE342"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2B8E5F87" w14:textId="6A5A0CE4" w:rsidR="007E3EF0" w:rsidRDefault="00E638B9" w:rsidP="007E3EF0">
            <w:pPr>
              <w:rPr>
                <w:rFonts w:ascii="Calibri" w:hAnsi="Calibri" w:cs="Calibri"/>
                <w:sz w:val="22"/>
                <w:szCs w:val="22"/>
              </w:rPr>
            </w:pPr>
            <w:r>
              <w:rPr>
                <w:rFonts w:ascii="Calibri" w:hAnsi="Calibri" w:cs="Calibri"/>
                <w:sz w:val="22"/>
                <w:szCs w:val="22"/>
              </w:rPr>
              <w:t>Het betreft een zgn. tabel-objecttype, afgeleid van de nationaliteitentabel in de GBA</w:t>
            </w:r>
            <w:r w:rsidR="00041FF1">
              <w:rPr>
                <w:rFonts w:ascii="Calibri" w:hAnsi="Calibri" w:cs="Calibri"/>
                <w:sz w:val="22"/>
                <w:szCs w:val="22"/>
              </w:rPr>
              <w:t>.</w:t>
            </w:r>
            <w:r w:rsidRPr="009B5E6B">
              <w:rPr>
                <w:rFonts w:ascii="Calibri" w:hAnsi="Calibri" w:cs="Calibri"/>
                <w:color w:val="FF0000"/>
                <w:sz w:val="22"/>
                <w:szCs w:val="22"/>
                <w:u w:val="single"/>
              </w:rPr>
              <w:t xml:space="preserve"> </w:t>
            </w:r>
            <w:r w:rsidR="00041FF1">
              <w:rPr>
                <w:rFonts w:ascii="Calibri" w:hAnsi="Calibri" w:cs="Calibri"/>
                <w:color w:val="FF0000"/>
                <w:sz w:val="22"/>
                <w:szCs w:val="22"/>
                <w:u w:val="single"/>
              </w:rPr>
              <w:t>I</w:t>
            </w:r>
            <w:r w:rsidRPr="009B5E6B">
              <w:rPr>
                <w:rFonts w:ascii="Calibri" w:hAnsi="Calibri" w:cs="Calibri"/>
                <w:color w:val="FF0000"/>
                <w:sz w:val="22"/>
                <w:szCs w:val="22"/>
                <w:u w:val="single"/>
              </w:rPr>
              <w:t>n de BRP gaat het om stamtabel A.5.13</w:t>
            </w:r>
          </w:p>
          <w:p w14:paraId="0FF37DF6" w14:textId="77777777" w:rsidR="007E3EF0" w:rsidRDefault="007E3EF0" w:rsidP="007E3EF0">
            <w:pPr>
              <w:rPr>
                <w:rFonts w:ascii="Calibri" w:hAnsi="Calibri" w:cs="Calibri"/>
                <w:sz w:val="22"/>
                <w:szCs w:val="22"/>
              </w:rPr>
            </w:pPr>
          </w:p>
        </w:tc>
      </w:tr>
    </w:tbl>
    <w:p w14:paraId="08B8CC6E" w14:textId="39EB847E" w:rsidR="00425B15" w:rsidRDefault="00425B15" w:rsidP="00425B15">
      <w:pPr>
        <w:pStyle w:val="Kop2"/>
        <w:numPr>
          <w:ilvl w:val="0"/>
          <w:numId w:val="0"/>
        </w:numPr>
        <w:ind w:left="851" w:hanging="851"/>
        <w:rPr>
          <w:b w:val="0"/>
          <w:bCs w:val="0"/>
          <w:color w:val="auto"/>
          <w:sz w:val="20"/>
          <w:szCs w:val="20"/>
        </w:rPr>
      </w:pPr>
      <w:bookmarkStart w:id="514" w:name="BKM_0F175713_CEAB_4c6e_8A61_27F93C1FC777"/>
      <w:bookmarkEnd w:id="514"/>
    </w:p>
    <w:p w14:paraId="1B46BB74" w14:textId="77777777" w:rsidR="00425B15" w:rsidRDefault="00425B15">
      <w:pPr>
        <w:contextualSpacing w:val="0"/>
        <w:rPr>
          <w:rFonts w:eastAsia="Calibri"/>
          <w:sz w:val="20"/>
          <w:szCs w:val="20"/>
          <w:lang w:eastAsia="en-US"/>
        </w:rPr>
      </w:pPr>
      <w:r>
        <w:rPr>
          <w:b/>
          <w:bCs/>
          <w:sz w:val="20"/>
          <w:szCs w:val="20"/>
        </w:rPr>
        <w:br w:type="page"/>
      </w:r>
    </w:p>
    <w:p w14:paraId="5FC5BBC0" w14:textId="77777777" w:rsidR="00425B15" w:rsidRPr="00425B15" w:rsidRDefault="00425B15" w:rsidP="00425B15">
      <w:pPr>
        <w:pStyle w:val="Kop2"/>
        <w:rPr>
          <w:color w:val="FF0000"/>
          <w:u w:val="single"/>
        </w:rPr>
      </w:pPr>
      <w:r w:rsidRPr="00425B15">
        <w:lastRenderedPageBreak/>
        <w:fldChar w:fldCharType="begin" w:fldLock="1"/>
      </w:r>
      <w:r w:rsidRPr="00425B15">
        <w:instrText>MERGEFIELD Element.Stereotype</w:instrText>
      </w:r>
      <w:r w:rsidRPr="00425B15">
        <w:fldChar w:fldCharType="separate"/>
      </w:r>
      <w:r w:rsidRPr="00425B15">
        <w:t>«Referentielijst»</w:t>
      </w:r>
      <w:r w:rsidRPr="00425B15">
        <w:fldChar w:fldCharType="end"/>
      </w:r>
      <w:r w:rsidRPr="00425B15">
        <w:t xml:space="preserve"> </w:t>
      </w:r>
      <w:r w:rsidRPr="00425B15">
        <w:rPr>
          <w:color w:val="FF0000"/>
          <w:u w:val="single"/>
        </w:rPr>
        <w:fldChar w:fldCharType="begin" w:fldLock="1"/>
      </w:r>
      <w:r w:rsidRPr="00425B15">
        <w:rPr>
          <w:color w:val="FF0000"/>
          <w:u w:val="single"/>
        </w:rPr>
        <w:instrText>MERGEFIELD Element.Name</w:instrText>
      </w:r>
      <w:r w:rsidRPr="00425B15">
        <w:rPr>
          <w:color w:val="FF0000"/>
          <w:u w:val="single"/>
        </w:rPr>
        <w:fldChar w:fldCharType="separate"/>
      </w:r>
      <w:r w:rsidRPr="00425B15">
        <w:rPr>
          <w:color w:val="FF0000"/>
          <w:u w:val="single"/>
        </w:rPr>
        <w:t>PARTIJ</w:t>
      </w:r>
      <w:r w:rsidRPr="00425B15">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425B15" w14:paraId="2BC038EF" w14:textId="77777777" w:rsidTr="007025A0">
        <w:trPr>
          <w:trHeight w:val="218"/>
        </w:trPr>
        <w:tc>
          <w:tcPr>
            <w:tcW w:w="2430" w:type="dxa"/>
            <w:gridSpan w:val="2"/>
            <w:tcBorders>
              <w:top w:val="nil"/>
              <w:left w:val="nil"/>
              <w:bottom w:val="nil"/>
              <w:right w:val="nil"/>
            </w:tcBorders>
          </w:tcPr>
          <w:p w14:paraId="3FC090FD" w14:textId="77777777" w:rsidR="00425B15" w:rsidRDefault="00425B15" w:rsidP="007025A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59870463"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Element.Name</w:instrText>
            </w:r>
            <w:r w:rsidRPr="00425B15">
              <w:rPr>
                <w:color w:val="FF0000"/>
                <w:u w:val="single"/>
              </w:rPr>
              <w:fldChar w:fldCharType="separate"/>
            </w:r>
            <w:r w:rsidRPr="00425B15">
              <w:rPr>
                <w:rFonts w:ascii="Calibri" w:hAnsi="Calibri" w:cs="Calibri"/>
                <w:color w:val="FF0000"/>
                <w:sz w:val="22"/>
                <w:szCs w:val="22"/>
                <w:u w:val="single"/>
              </w:rPr>
              <w:t>PARTIJ</w:t>
            </w:r>
            <w:r w:rsidRPr="00425B15">
              <w:rPr>
                <w:color w:val="FF0000"/>
                <w:u w:val="single"/>
              </w:rPr>
              <w:fldChar w:fldCharType="end"/>
            </w:r>
          </w:p>
        </w:tc>
      </w:tr>
      <w:tr w:rsidR="00425B15" w14:paraId="19C137CE" w14:textId="77777777" w:rsidTr="007025A0">
        <w:trPr>
          <w:trHeight w:hRule="exact" w:val="128"/>
        </w:trPr>
        <w:tc>
          <w:tcPr>
            <w:tcW w:w="2430" w:type="dxa"/>
            <w:gridSpan w:val="2"/>
            <w:tcBorders>
              <w:top w:val="nil"/>
              <w:left w:val="nil"/>
              <w:bottom w:val="nil"/>
              <w:right w:val="nil"/>
            </w:tcBorders>
          </w:tcPr>
          <w:p w14:paraId="0855030B" w14:textId="77777777" w:rsidR="00425B15" w:rsidRDefault="00425B15" w:rsidP="007025A0">
            <w:pPr>
              <w:rPr>
                <w:rFonts w:ascii="Calibri" w:hAnsi="Calibri" w:cs="Calibri"/>
                <w:b/>
                <w:bCs/>
                <w:sz w:val="22"/>
                <w:szCs w:val="22"/>
              </w:rPr>
            </w:pPr>
          </w:p>
        </w:tc>
        <w:tc>
          <w:tcPr>
            <w:tcW w:w="6930" w:type="dxa"/>
            <w:gridSpan w:val="4"/>
            <w:tcBorders>
              <w:top w:val="nil"/>
              <w:left w:val="nil"/>
              <w:bottom w:val="nil"/>
              <w:right w:val="nil"/>
            </w:tcBorders>
          </w:tcPr>
          <w:p w14:paraId="406264C9" w14:textId="77777777" w:rsidR="00425B15" w:rsidRPr="00425B15" w:rsidRDefault="00425B15" w:rsidP="007025A0">
            <w:pPr>
              <w:rPr>
                <w:rFonts w:ascii="Calibri" w:hAnsi="Calibri" w:cs="Calibri"/>
                <w:color w:val="FF0000"/>
                <w:sz w:val="22"/>
                <w:szCs w:val="22"/>
                <w:u w:val="single"/>
              </w:rPr>
            </w:pPr>
          </w:p>
        </w:tc>
      </w:tr>
      <w:tr w:rsidR="00425B15" w14:paraId="658F92EB" w14:textId="77777777" w:rsidTr="007025A0">
        <w:tc>
          <w:tcPr>
            <w:tcW w:w="2430" w:type="dxa"/>
            <w:gridSpan w:val="2"/>
            <w:tcBorders>
              <w:top w:val="nil"/>
              <w:left w:val="nil"/>
              <w:bottom w:val="nil"/>
              <w:right w:val="nil"/>
            </w:tcBorders>
          </w:tcPr>
          <w:p w14:paraId="2486A9F0" w14:textId="77777777" w:rsidR="00425B15" w:rsidRDefault="00425B15" w:rsidP="007025A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5D321655"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Element.Alias</w:instrText>
            </w:r>
            <w:r w:rsidRPr="00425B15">
              <w:rPr>
                <w:color w:val="FF0000"/>
                <w:u w:val="single"/>
              </w:rPr>
              <w:fldChar w:fldCharType="end"/>
            </w:r>
          </w:p>
        </w:tc>
      </w:tr>
      <w:tr w:rsidR="00425B15" w14:paraId="62AB5E53" w14:textId="77777777" w:rsidTr="007025A0">
        <w:trPr>
          <w:trHeight w:hRule="exact" w:val="128"/>
        </w:trPr>
        <w:tc>
          <w:tcPr>
            <w:tcW w:w="2430" w:type="dxa"/>
            <w:gridSpan w:val="2"/>
            <w:tcBorders>
              <w:top w:val="nil"/>
              <w:left w:val="nil"/>
              <w:bottom w:val="nil"/>
              <w:right w:val="nil"/>
            </w:tcBorders>
          </w:tcPr>
          <w:p w14:paraId="50042B9E" w14:textId="77777777" w:rsidR="00425B15" w:rsidRDefault="00425B15" w:rsidP="007025A0">
            <w:pPr>
              <w:rPr>
                <w:rFonts w:ascii="Calibri" w:hAnsi="Calibri" w:cs="Calibri"/>
                <w:b/>
                <w:bCs/>
                <w:sz w:val="22"/>
                <w:szCs w:val="22"/>
              </w:rPr>
            </w:pPr>
          </w:p>
        </w:tc>
        <w:tc>
          <w:tcPr>
            <w:tcW w:w="6930" w:type="dxa"/>
            <w:gridSpan w:val="4"/>
            <w:tcBorders>
              <w:top w:val="nil"/>
              <w:left w:val="nil"/>
              <w:bottom w:val="nil"/>
              <w:right w:val="nil"/>
            </w:tcBorders>
          </w:tcPr>
          <w:p w14:paraId="4B0A3BF7" w14:textId="77777777" w:rsidR="00425B15" w:rsidRPr="00425B15" w:rsidRDefault="00425B15" w:rsidP="007025A0">
            <w:pPr>
              <w:rPr>
                <w:rFonts w:ascii="Calibri" w:hAnsi="Calibri" w:cs="Calibri"/>
                <w:color w:val="FF0000"/>
                <w:sz w:val="22"/>
                <w:szCs w:val="22"/>
                <w:u w:val="single"/>
              </w:rPr>
            </w:pPr>
          </w:p>
        </w:tc>
      </w:tr>
      <w:tr w:rsidR="00425B15" w14:paraId="19540A83" w14:textId="77777777" w:rsidTr="007025A0">
        <w:tc>
          <w:tcPr>
            <w:tcW w:w="2430" w:type="dxa"/>
            <w:gridSpan w:val="2"/>
            <w:tcBorders>
              <w:top w:val="nil"/>
              <w:left w:val="nil"/>
              <w:bottom w:val="nil"/>
              <w:right w:val="nil"/>
            </w:tcBorders>
          </w:tcPr>
          <w:p w14:paraId="634E900F" w14:textId="77777777" w:rsidR="00425B15" w:rsidRDefault="00425B15" w:rsidP="007025A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57F97D98" w14:textId="77777777" w:rsidR="00425B15" w:rsidRPr="00425B15" w:rsidRDefault="00425B15" w:rsidP="007025A0">
            <w:pPr>
              <w:rPr>
                <w:rFonts w:ascii="Calibri" w:hAnsi="Calibri" w:cs="Calibri"/>
                <w:color w:val="FF0000"/>
                <w:sz w:val="22"/>
                <w:szCs w:val="22"/>
                <w:u w:val="single"/>
              </w:rPr>
            </w:pPr>
            <w:r w:rsidRPr="00425B15">
              <w:rPr>
                <w:rFonts w:ascii="Calibri" w:hAnsi="Calibri" w:cs="Calibri"/>
                <w:color w:val="FF0000"/>
                <w:sz w:val="22"/>
                <w:szCs w:val="22"/>
                <w:u w:val="single"/>
              </w:rPr>
              <w:t>BRP</w:t>
            </w:r>
          </w:p>
        </w:tc>
      </w:tr>
      <w:tr w:rsidR="00425B15" w14:paraId="0ED4071D" w14:textId="77777777" w:rsidTr="007025A0">
        <w:trPr>
          <w:trHeight w:hRule="exact" w:val="128"/>
        </w:trPr>
        <w:tc>
          <w:tcPr>
            <w:tcW w:w="2430" w:type="dxa"/>
            <w:gridSpan w:val="2"/>
            <w:tcBorders>
              <w:top w:val="nil"/>
              <w:left w:val="nil"/>
              <w:bottom w:val="nil"/>
              <w:right w:val="nil"/>
            </w:tcBorders>
          </w:tcPr>
          <w:p w14:paraId="4823F258" w14:textId="77777777" w:rsidR="00425B15" w:rsidRDefault="00425B15" w:rsidP="007025A0">
            <w:pPr>
              <w:rPr>
                <w:rFonts w:ascii="Calibri" w:hAnsi="Calibri" w:cs="Calibri"/>
                <w:b/>
                <w:bCs/>
                <w:sz w:val="22"/>
                <w:szCs w:val="22"/>
              </w:rPr>
            </w:pPr>
          </w:p>
        </w:tc>
        <w:tc>
          <w:tcPr>
            <w:tcW w:w="6930" w:type="dxa"/>
            <w:gridSpan w:val="4"/>
            <w:tcBorders>
              <w:top w:val="nil"/>
              <w:left w:val="nil"/>
              <w:bottom w:val="nil"/>
              <w:right w:val="nil"/>
            </w:tcBorders>
          </w:tcPr>
          <w:p w14:paraId="261500FF" w14:textId="77777777" w:rsidR="00425B15" w:rsidRPr="00425B15" w:rsidRDefault="00425B15" w:rsidP="007025A0">
            <w:pPr>
              <w:rPr>
                <w:rFonts w:ascii="Calibri" w:hAnsi="Calibri" w:cs="Calibri"/>
                <w:color w:val="FF0000"/>
                <w:sz w:val="22"/>
                <w:szCs w:val="22"/>
                <w:u w:val="single"/>
              </w:rPr>
            </w:pPr>
          </w:p>
        </w:tc>
      </w:tr>
      <w:tr w:rsidR="00425B15" w14:paraId="7D7BB4A2" w14:textId="77777777" w:rsidTr="007025A0">
        <w:trPr>
          <w:trHeight w:val="230"/>
        </w:trPr>
        <w:tc>
          <w:tcPr>
            <w:tcW w:w="2430" w:type="dxa"/>
            <w:gridSpan w:val="2"/>
            <w:tcBorders>
              <w:top w:val="nil"/>
              <w:left w:val="nil"/>
              <w:bottom w:val="nil"/>
              <w:right w:val="nil"/>
            </w:tcBorders>
          </w:tcPr>
          <w:p w14:paraId="77219A28" w14:textId="77777777" w:rsidR="00425B15" w:rsidRDefault="00425B15" w:rsidP="007025A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5F23DA54"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Element.Notes</w:instrText>
            </w:r>
            <w:r w:rsidRPr="00425B15">
              <w:rPr>
                <w:color w:val="FF0000"/>
                <w:u w:val="single"/>
              </w:rPr>
              <w:fldChar w:fldCharType="separate"/>
            </w:r>
            <w:r w:rsidRPr="00425B15">
              <w:rPr>
                <w:rFonts w:ascii="Calibri" w:hAnsi="Calibri" w:cs="Calibri"/>
                <w:color w:val="FF0000"/>
                <w:sz w:val="22"/>
                <w:szCs w:val="22"/>
                <w:u w:val="single"/>
              </w:rPr>
              <w:t>Een PARTIJ die bij de centrale voorzieningen van de BRP bekend is.</w:t>
            </w:r>
            <w:r w:rsidRPr="00425B15">
              <w:rPr>
                <w:color w:val="FF0000"/>
                <w:u w:val="single"/>
              </w:rPr>
              <w:fldChar w:fldCharType="end"/>
            </w:r>
          </w:p>
        </w:tc>
      </w:tr>
      <w:tr w:rsidR="00425B15" w14:paraId="1A2BF0DB" w14:textId="77777777" w:rsidTr="007025A0">
        <w:trPr>
          <w:trHeight w:hRule="exact" w:val="128"/>
        </w:trPr>
        <w:tc>
          <w:tcPr>
            <w:tcW w:w="2430" w:type="dxa"/>
            <w:gridSpan w:val="2"/>
            <w:tcBorders>
              <w:top w:val="nil"/>
              <w:left w:val="nil"/>
              <w:bottom w:val="nil"/>
              <w:right w:val="nil"/>
            </w:tcBorders>
          </w:tcPr>
          <w:p w14:paraId="0DCDAF2E" w14:textId="77777777" w:rsidR="00425B15" w:rsidRDefault="00425B15" w:rsidP="007025A0">
            <w:pPr>
              <w:rPr>
                <w:rFonts w:ascii="Calibri" w:hAnsi="Calibri" w:cs="Calibri"/>
                <w:b/>
                <w:bCs/>
                <w:sz w:val="22"/>
                <w:szCs w:val="22"/>
              </w:rPr>
            </w:pPr>
          </w:p>
        </w:tc>
        <w:tc>
          <w:tcPr>
            <w:tcW w:w="6930" w:type="dxa"/>
            <w:gridSpan w:val="4"/>
            <w:tcBorders>
              <w:top w:val="nil"/>
              <w:left w:val="nil"/>
              <w:bottom w:val="nil"/>
              <w:right w:val="nil"/>
            </w:tcBorders>
          </w:tcPr>
          <w:p w14:paraId="26C622A6" w14:textId="77777777" w:rsidR="00425B15" w:rsidRPr="00425B15" w:rsidRDefault="00425B15" w:rsidP="007025A0">
            <w:pPr>
              <w:rPr>
                <w:rFonts w:ascii="Calibri" w:hAnsi="Calibri" w:cs="Calibri"/>
                <w:color w:val="FF0000"/>
                <w:sz w:val="22"/>
                <w:szCs w:val="22"/>
                <w:u w:val="single"/>
              </w:rPr>
            </w:pPr>
          </w:p>
        </w:tc>
      </w:tr>
      <w:tr w:rsidR="00425B15" w14:paraId="0DDDF8D3" w14:textId="77777777" w:rsidTr="007025A0">
        <w:tc>
          <w:tcPr>
            <w:tcW w:w="2430" w:type="dxa"/>
            <w:gridSpan w:val="2"/>
            <w:tcBorders>
              <w:top w:val="nil"/>
              <w:left w:val="nil"/>
              <w:bottom w:val="nil"/>
              <w:right w:val="nil"/>
            </w:tcBorders>
          </w:tcPr>
          <w:p w14:paraId="22C3BE07" w14:textId="77777777" w:rsidR="00425B15" w:rsidRDefault="00425B15" w:rsidP="007025A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4A5DDC6C" w14:textId="77777777" w:rsidR="00425B15" w:rsidRPr="00425B15" w:rsidRDefault="00425B15" w:rsidP="007025A0">
            <w:pPr>
              <w:rPr>
                <w:rFonts w:ascii="Calibri" w:hAnsi="Calibri" w:cs="Calibri"/>
                <w:color w:val="FF0000"/>
                <w:sz w:val="22"/>
                <w:szCs w:val="22"/>
                <w:u w:val="single"/>
              </w:rPr>
            </w:pPr>
            <w:r w:rsidRPr="00425B15">
              <w:rPr>
                <w:rFonts w:ascii="Calibri" w:hAnsi="Calibri" w:cs="Calibri"/>
                <w:color w:val="FF0000"/>
                <w:sz w:val="22"/>
                <w:szCs w:val="22"/>
                <w:u w:val="single"/>
              </w:rPr>
              <w:t>KING o.b.v. BRP</w:t>
            </w:r>
          </w:p>
        </w:tc>
      </w:tr>
      <w:tr w:rsidR="00425B15" w14:paraId="0A8A871D" w14:textId="77777777" w:rsidTr="007025A0">
        <w:trPr>
          <w:trHeight w:hRule="exact" w:val="128"/>
        </w:trPr>
        <w:tc>
          <w:tcPr>
            <w:tcW w:w="2430" w:type="dxa"/>
            <w:gridSpan w:val="2"/>
            <w:tcBorders>
              <w:top w:val="nil"/>
              <w:left w:val="nil"/>
              <w:bottom w:val="nil"/>
              <w:right w:val="nil"/>
            </w:tcBorders>
          </w:tcPr>
          <w:p w14:paraId="179F651C" w14:textId="77777777" w:rsidR="00425B15" w:rsidRDefault="00425B15" w:rsidP="007025A0">
            <w:pPr>
              <w:rPr>
                <w:rFonts w:ascii="Calibri" w:hAnsi="Calibri" w:cs="Calibri"/>
                <w:b/>
                <w:bCs/>
                <w:sz w:val="22"/>
                <w:szCs w:val="22"/>
              </w:rPr>
            </w:pPr>
          </w:p>
        </w:tc>
        <w:tc>
          <w:tcPr>
            <w:tcW w:w="6930" w:type="dxa"/>
            <w:gridSpan w:val="4"/>
            <w:tcBorders>
              <w:top w:val="nil"/>
              <w:left w:val="nil"/>
              <w:bottom w:val="nil"/>
              <w:right w:val="nil"/>
            </w:tcBorders>
          </w:tcPr>
          <w:p w14:paraId="58F6AE53" w14:textId="77777777" w:rsidR="00425B15" w:rsidRPr="00425B15" w:rsidRDefault="00425B15" w:rsidP="007025A0">
            <w:pPr>
              <w:rPr>
                <w:rFonts w:ascii="Calibri" w:hAnsi="Calibri" w:cs="Calibri"/>
                <w:color w:val="FF0000"/>
                <w:sz w:val="22"/>
                <w:szCs w:val="22"/>
                <w:u w:val="single"/>
              </w:rPr>
            </w:pPr>
          </w:p>
        </w:tc>
      </w:tr>
      <w:tr w:rsidR="00425B15" w14:paraId="5E8BEED3" w14:textId="77777777" w:rsidTr="007025A0">
        <w:trPr>
          <w:trHeight w:val="230"/>
        </w:trPr>
        <w:tc>
          <w:tcPr>
            <w:tcW w:w="2430" w:type="dxa"/>
            <w:gridSpan w:val="2"/>
            <w:tcBorders>
              <w:top w:val="nil"/>
              <w:left w:val="nil"/>
              <w:bottom w:val="nil"/>
              <w:right w:val="nil"/>
            </w:tcBorders>
          </w:tcPr>
          <w:p w14:paraId="7F6E18A8" w14:textId="77777777" w:rsidR="00425B15" w:rsidRDefault="00425B15" w:rsidP="007025A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3DB4DCEB" w14:textId="77777777" w:rsidR="00425B15" w:rsidRPr="00425B15" w:rsidRDefault="00425B15" w:rsidP="007025A0">
            <w:pPr>
              <w:rPr>
                <w:rFonts w:ascii="Calibri" w:hAnsi="Calibri" w:cs="Calibri"/>
                <w:color w:val="FF0000"/>
                <w:sz w:val="22"/>
                <w:szCs w:val="22"/>
                <w:u w:val="single"/>
              </w:rPr>
            </w:pPr>
            <w:r w:rsidRPr="00425B15">
              <w:rPr>
                <w:rFonts w:ascii="Calibri" w:hAnsi="Calibri" w:cs="Calibri"/>
                <w:color w:val="FF0000"/>
                <w:sz w:val="22"/>
                <w:szCs w:val="22"/>
                <w:u w:val="single"/>
              </w:rPr>
              <w:t>1 januari 2015</w:t>
            </w:r>
          </w:p>
        </w:tc>
      </w:tr>
      <w:tr w:rsidR="00425B15" w14:paraId="4F0136B9" w14:textId="77777777" w:rsidTr="007025A0">
        <w:trPr>
          <w:trHeight w:hRule="exact" w:val="128"/>
        </w:trPr>
        <w:tc>
          <w:tcPr>
            <w:tcW w:w="2430" w:type="dxa"/>
            <w:gridSpan w:val="2"/>
            <w:tcBorders>
              <w:top w:val="nil"/>
              <w:left w:val="nil"/>
              <w:bottom w:val="nil"/>
              <w:right w:val="nil"/>
            </w:tcBorders>
          </w:tcPr>
          <w:p w14:paraId="3955EB1F" w14:textId="77777777" w:rsidR="00425B15" w:rsidRDefault="00425B15" w:rsidP="007025A0">
            <w:pPr>
              <w:rPr>
                <w:rFonts w:ascii="Calibri" w:hAnsi="Calibri" w:cs="Calibri"/>
                <w:b/>
                <w:bCs/>
                <w:sz w:val="22"/>
                <w:szCs w:val="22"/>
              </w:rPr>
            </w:pPr>
          </w:p>
        </w:tc>
        <w:tc>
          <w:tcPr>
            <w:tcW w:w="6930" w:type="dxa"/>
            <w:gridSpan w:val="4"/>
            <w:tcBorders>
              <w:top w:val="nil"/>
              <w:left w:val="nil"/>
              <w:bottom w:val="nil"/>
              <w:right w:val="nil"/>
            </w:tcBorders>
          </w:tcPr>
          <w:p w14:paraId="3029CF44" w14:textId="77777777" w:rsidR="00425B15" w:rsidRPr="00425B15" w:rsidRDefault="00425B15" w:rsidP="007025A0">
            <w:pPr>
              <w:rPr>
                <w:rFonts w:ascii="Calibri" w:hAnsi="Calibri" w:cs="Calibri"/>
                <w:color w:val="FF0000"/>
                <w:sz w:val="22"/>
                <w:szCs w:val="22"/>
                <w:u w:val="single"/>
              </w:rPr>
            </w:pPr>
          </w:p>
        </w:tc>
      </w:tr>
      <w:tr w:rsidR="00425B15" w14:paraId="6AB884DC" w14:textId="77777777" w:rsidTr="007025A0">
        <w:trPr>
          <w:trHeight w:val="215"/>
        </w:trPr>
        <w:tc>
          <w:tcPr>
            <w:tcW w:w="2430" w:type="dxa"/>
            <w:gridSpan w:val="2"/>
            <w:tcBorders>
              <w:top w:val="nil"/>
              <w:left w:val="nil"/>
              <w:bottom w:val="nil"/>
              <w:right w:val="nil"/>
            </w:tcBorders>
          </w:tcPr>
          <w:p w14:paraId="7C9D3AEF" w14:textId="77777777" w:rsidR="00425B15" w:rsidRDefault="00425B15" w:rsidP="007025A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36EAD9F6" w14:textId="77777777" w:rsidR="00425B15" w:rsidRPr="00425B15" w:rsidRDefault="00425B15" w:rsidP="007025A0">
            <w:pPr>
              <w:rPr>
                <w:rFonts w:ascii="Calibri" w:hAnsi="Calibri" w:cs="Calibri"/>
                <w:color w:val="FF0000"/>
                <w:sz w:val="22"/>
                <w:szCs w:val="22"/>
                <w:u w:val="single"/>
              </w:rPr>
            </w:pPr>
            <w:r w:rsidRPr="00425B15">
              <w:rPr>
                <w:rFonts w:ascii="Calibri" w:hAnsi="Calibri" w:cs="Calibri"/>
                <w:color w:val="FF0000"/>
                <w:sz w:val="22"/>
                <w:szCs w:val="22"/>
                <w:u w:val="single"/>
              </w:rPr>
              <w:t>Code</w:t>
            </w:r>
          </w:p>
        </w:tc>
      </w:tr>
      <w:tr w:rsidR="00425B15" w14:paraId="61C9ACC3" w14:textId="77777777" w:rsidTr="007025A0">
        <w:trPr>
          <w:trHeight w:hRule="exact" w:val="128"/>
        </w:trPr>
        <w:tc>
          <w:tcPr>
            <w:tcW w:w="2430" w:type="dxa"/>
            <w:gridSpan w:val="2"/>
            <w:tcBorders>
              <w:top w:val="nil"/>
              <w:left w:val="nil"/>
              <w:bottom w:val="nil"/>
              <w:right w:val="nil"/>
            </w:tcBorders>
          </w:tcPr>
          <w:p w14:paraId="43CDEB9A" w14:textId="77777777" w:rsidR="00425B15" w:rsidRDefault="00425B15" w:rsidP="007025A0">
            <w:pPr>
              <w:rPr>
                <w:rFonts w:ascii="Calibri" w:hAnsi="Calibri" w:cs="Calibri"/>
                <w:b/>
                <w:bCs/>
                <w:sz w:val="22"/>
                <w:szCs w:val="22"/>
              </w:rPr>
            </w:pPr>
          </w:p>
        </w:tc>
        <w:tc>
          <w:tcPr>
            <w:tcW w:w="6930" w:type="dxa"/>
            <w:gridSpan w:val="4"/>
            <w:tcBorders>
              <w:top w:val="nil"/>
              <w:left w:val="nil"/>
              <w:bottom w:val="nil"/>
              <w:right w:val="nil"/>
            </w:tcBorders>
          </w:tcPr>
          <w:p w14:paraId="4DD43A34" w14:textId="77777777" w:rsidR="00425B15" w:rsidRDefault="00425B15" w:rsidP="007025A0">
            <w:pPr>
              <w:rPr>
                <w:rFonts w:ascii="Calibri" w:hAnsi="Calibri" w:cs="Calibri"/>
                <w:b/>
                <w:bCs/>
                <w:sz w:val="22"/>
                <w:szCs w:val="22"/>
              </w:rPr>
            </w:pPr>
          </w:p>
        </w:tc>
      </w:tr>
      <w:tr w:rsidR="00425B15" w14:paraId="7F5B3A48" w14:textId="77777777" w:rsidTr="007025A0">
        <w:trPr>
          <w:trHeight w:val="215"/>
        </w:trPr>
        <w:tc>
          <w:tcPr>
            <w:tcW w:w="2430" w:type="dxa"/>
            <w:gridSpan w:val="2"/>
            <w:tcBorders>
              <w:top w:val="nil"/>
              <w:left w:val="nil"/>
              <w:bottom w:val="nil"/>
              <w:right w:val="nil"/>
            </w:tcBorders>
          </w:tcPr>
          <w:p w14:paraId="10F5A6CF" w14:textId="77777777" w:rsidR="00425B15" w:rsidRDefault="00425B15" w:rsidP="007025A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3B0D113E" w14:textId="77777777" w:rsidR="00425B15" w:rsidRDefault="00425B15" w:rsidP="007025A0">
            <w:pPr>
              <w:rPr>
                <w:rFonts w:ascii="Calibri" w:hAnsi="Calibri" w:cs="Calibri"/>
                <w:b/>
                <w:bCs/>
                <w:sz w:val="22"/>
                <w:szCs w:val="22"/>
              </w:rPr>
            </w:pPr>
          </w:p>
        </w:tc>
      </w:tr>
      <w:tr w:rsidR="00425B15" w14:paraId="3F2D80B8" w14:textId="77777777" w:rsidTr="007025A0">
        <w:trPr>
          <w:trHeight w:val="233"/>
        </w:trPr>
        <w:tc>
          <w:tcPr>
            <w:tcW w:w="450" w:type="dxa"/>
            <w:tcBorders>
              <w:top w:val="nil"/>
              <w:left w:val="nil"/>
              <w:bottom w:val="nil"/>
              <w:right w:val="nil"/>
            </w:tcBorders>
          </w:tcPr>
          <w:p w14:paraId="69D7D64A" w14:textId="77777777" w:rsidR="00425B15" w:rsidRDefault="00425B15" w:rsidP="007025A0">
            <w:pPr>
              <w:rPr>
                <w:rFonts w:ascii="Calibri" w:hAnsi="Calibri" w:cs="Calibri"/>
                <w:sz w:val="22"/>
                <w:szCs w:val="22"/>
              </w:rPr>
            </w:pPr>
          </w:p>
        </w:tc>
        <w:tc>
          <w:tcPr>
            <w:tcW w:w="2880" w:type="dxa"/>
            <w:gridSpan w:val="2"/>
            <w:tcBorders>
              <w:top w:val="nil"/>
              <w:left w:val="nil"/>
              <w:bottom w:val="nil"/>
              <w:right w:val="nil"/>
            </w:tcBorders>
          </w:tcPr>
          <w:p w14:paraId="1844B192" w14:textId="77777777" w:rsidR="00425B15" w:rsidRDefault="00425B15" w:rsidP="007025A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1E5CFBF8" w14:textId="77777777" w:rsidR="00425B15" w:rsidRDefault="00425B15" w:rsidP="007025A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703B08F8" w14:textId="77777777" w:rsidR="00425B15" w:rsidRDefault="00425B15" w:rsidP="007025A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23D414EC" w14:textId="77777777" w:rsidR="00425B15" w:rsidRDefault="00425B15" w:rsidP="007025A0">
            <w:pPr>
              <w:rPr>
                <w:rFonts w:ascii="Calibri" w:hAnsi="Calibri" w:cs="Calibri"/>
                <w:i/>
                <w:iCs/>
                <w:sz w:val="22"/>
                <w:szCs w:val="22"/>
              </w:rPr>
            </w:pPr>
            <w:r>
              <w:rPr>
                <w:rFonts w:ascii="Calibri" w:hAnsi="Calibri" w:cs="Calibri"/>
                <w:i/>
                <w:iCs/>
                <w:sz w:val="22"/>
                <w:szCs w:val="22"/>
              </w:rPr>
              <w:t>Kardi-</w:t>
            </w:r>
          </w:p>
          <w:p w14:paraId="1A335AC2" w14:textId="77777777" w:rsidR="00425B15" w:rsidRDefault="00425B15" w:rsidP="007025A0">
            <w:pPr>
              <w:rPr>
                <w:rFonts w:ascii="Calibri" w:hAnsi="Calibri" w:cs="Calibri"/>
                <w:sz w:val="22"/>
                <w:szCs w:val="22"/>
              </w:rPr>
            </w:pPr>
            <w:r>
              <w:rPr>
                <w:rFonts w:ascii="Calibri" w:hAnsi="Calibri" w:cs="Calibri"/>
                <w:i/>
                <w:iCs/>
                <w:sz w:val="22"/>
                <w:szCs w:val="22"/>
              </w:rPr>
              <w:t>naliteit</w:t>
            </w:r>
          </w:p>
        </w:tc>
      </w:tr>
      <w:tr w:rsidR="00425B15" w:rsidRPr="00425B15" w14:paraId="4AF9D125" w14:textId="77777777" w:rsidTr="007025A0">
        <w:tc>
          <w:tcPr>
            <w:tcW w:w="450" w:type="dxa"/>
            <w:tcBorders>
              <w:top w:val="nil"/>
              <w:left w:val="nil"/>
              <w:bottom w:val="nil"/>
              <w:right w:val="nil"/>
            </w:tcBorders>
          </w:tcPr>
          <w:p w14:paraId="4FAFEE2E" w14:textId="77777777" w:rsidR="00425B15" w:rsidRPr="00425B15" w:rsidRDefault="00425B15"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2B5144A9"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Att.Name</w:instrText>
            </w:r>
            <w:r w:rsidRPr="00425B15">
              <w:rPr>
                <w:color w:val="FF0000"/>
                <w:u w:val="single"/>
              </w:rPr>
              <w:fldChar w:fldCharType="separate"/>
            </w:r>
            <w:r w:rsidRPr="00425B15">
              <w:rPr>
                <w:rFonts w:ascii="Calibri" w:hAnsi="Calibri" w:cs="Calibri"/>
                <w:color w:val="FF0000"/>
                <w:sz w:val="22"/>
                <w:szCs w:val="22"/>
                <w:u w:val="single"/>
              </w:rPr>
              <w:t>Code</w:t>
            </w:r>
            <w:r w:rsidRPr="00425B15">
              <w:rPr>
                <w:color w:val="FF0000"/>
                <w:u w:val="single"/>
              </w:rPr>
              <w:fldChar w:fldCharType="end"/>
            </w:r>
          </w:p>
        </w:tc>
        <w:tc>
          <w:tcPr>
            <w:tcW w:w="4050" w:type="dxa"/>
            <w:tcBorders>
              <w:top w:val="nil"/>
              <w:left w:val="nil"/>
              <w:bottom w:val="nil"/>
              <w:right w:val="nil"/>
            </w:tcBorders>
          </w:tcPr>
          <w:p w14:paraId="67C3DB16"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Att.Notes</w:instrText>
            </w:r>
            <w:r w:rsidRPr="00425B15">
              <w:rPr>
                <w:color w:val="FF0000"/>
                <w:u w:val="single"/>
              </w:rPr>
              <w:fldChar w:fldCharType="separate"/>
            </w:r>
            <w:r w:rsidRPr="00425B15">
              <w:rPr>
                <w:rFonts w:ascii="Calibri" w:hAnsi="Calibri" w:cs="Calibri"/>
                <w:color w:val="FF0000"/>
                <w:sz w:val="22"/>
                <w:szCs w:val="22"/>
                <w:u w:val="single"/>
              </w:rPr>
              <w:t>De code van de PARTIJ.</w:t>
            </w:r>
            <w:r w:rsidRPr="00425B15">
              <w:rPr>
                <w:color w:val="FF0000"/>
                <w:u w:val="single"/>
              </w:rPr>
              <w:fldChar w:fldCharType="end"/>
            </w:r>
          </w:p>
        </w:tc>
        <w:tc>
          <w:tcPr>
            <w:tcW w:w="1170" w:type="dxa"/>
            <w:tcBorders>
              <w:top w:val="nil"/>
              <w:left w:val="nil"/>
              <w:bottom w:val="nil"/>
              <w:right w:val="nil"/>
            </w:tcBorders>
          </w:tcPr>
          <w:p w14:paraId="5FB8D712"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Att.Type</w:instrText>
            </w:r>
            <w:r w:rsidRPr="00425B15">
              <w:rPr>
                <w:color w:val="FF0000"/>
                <w:u w:val="single"/>
              </w:rPr>
              <w:fldChar w:fldCharType="separate"/>
            </w:r>
            <w:r w:rsidRPr="00425B15">
              <w:rPr>
                <w:rFonts w:ascii="Calibri" w:hAnsi="Calibri" w:cs="Calibri"/>
                <w:color w:val="FF0000"/>
                <w:sz w:val="22"/>
                <w:szCs w:val="22"/>
                <w:u w:val="single"/>
              </w:rPr>
              <w:t>N6</w:t>
            </w:r>
            <w:r w:rsidRPr="00425B15">
              <w:rPr>
                <w:color w:val="FF0000"/>
                <w:u w:val="single"/>
              </w:rPr>
              <w:fldChar w:fldCharType="end"/>
            </w:r>
          </w:p>
        </w:tc>
        <w:tc>
          <w:tcPr>
            <w:tcW w:w="810" w:type="dxa"/>
            <w:tcBorders>
              <w:top w:val="nil"/>
              <w:left w:val="nil"/>
              <w:bottom w:val="nil"/>
              <w:right w:val="nil"/>
            </w:tcBorders>
          </w:tcPr>
          <w:p w14:paraId="511FC5F3"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Att.LowerBound</w:instrText>
            </w:r>
            <w:r w:rsidRPr="00425B15">
              <w:rPr>
                <w:color w:val="FF0000"/>
                <w:u w:val="single"/>
              </w:rPr>
              <w:fldChar w:fldCharType="separate"/>
            </w:r>
            <w:r w:rsidRPr="00425B15">
              <w:rPr>
                <w:rFonts w:ascii="Calibri" w:hAnsi="Calibri" w:cs="Calibri"/>
                <w:color w:val="FF0000"/>
                <w:sz w:val="22"/>
                <w:szCs w:val="22"/>
                <w:u w:val="single"/>
              </w:rPr>
              <w:t>1</w:t>
            </w:r>
            <w:r w:rsidRPr="00425B15">
              <w:rPr>
                <w:color w:val="FF0000"/>
                <w:u w:val="single"/>
              </w:rPr>
              <w:fldChar w:fldCharType="end"/>
            </w:r>
            <w:r w:rsidRPr="00425B15">
              <w:rPr>
                <w:rFonts w:ascii="Calibri" w:hAnsi="Calibri" w:cs="Calibri"/>
                <w:color w:val="FF0000"/>
                <w:sz w:val="22"/>
                <w:szCs w:val="22"/>
                <w:u w:val="single"/>
              </w:rPr>
              <w:t xml:space="preserve"> - </w:t>
            </w:r>
            <w:r w:rsidRPr="00425B15">
              <w:rPr>
                <w:rFonts w:ascii="Calibri" w:hAnsi="Calibri" w:cs="Calibri"/>
                <w:color w:val="FF0000"/>
                <w:sz w:val="22"/>
                <w:szCs w:val="22"/>
                <w:u w:val="single"/>
              </w:rPr>
              <w:fldChar w:fldCharType="begin" w:fldLock="1"/>
            </w:r>
            <w:r w:rsidRPr="00425B15">
              <w:rPr>
                <w:rFonts w:ascii="Calibri" w:hAnsi="Calibri" w:cs="Calibri"/>
                <w:color w:val="FF0000"/>
                <w:sz w:val="22"/>
                <w:szCs w:val="22"/>
                <w:u w:val="single"/>
              </w:rPr>
              <w:instrText>MERGEFIELD Att.UpperBound</w:instrText>
            </w:r>
            <w:r w:rsidRPr="00425B15">
              <w:rPr>
                <w:rFonts w:ascii="Calibri" w:hAnsi="Calibri" w:cs="Calibri"/>
                <w:color w:val="FF0000"/>
                <w:sz w:val="22"/>
                <w:szCs w:val="22"/>
                <w:u w:val="single"/>
              </w:rPr>
              <w:fldChar w:fldCharType="separate"/>
            </w:r>
            <w:r w:rsidRPr="00425B15">
              <w:rPr>
                <w:rFonts w:ascii="Calibri" w:hAnsi="Calibri" w:cs="Calibri"/>
                <w:color w:val="FF0000"/>
                <w:sz w:val="22"/>
                <w:szCs w:val="22"/>
                <w:u w:val="single"/>
              </w:rPr>
              <w:t>1</w:t>
            </w:r>
            <w:r w:rsidRPr="00425B15">
              <w:rPr>
                <w:rFonts w:ascii="Calibri" w:hAnsi="Calibri" w:cs="Calibri"/>
                <w:color w:val="FF0000"/>
                <w:sz w:val="22"/>
                <w:szCs w:val="22"/>
                <w:u w:val="single"/>
              </w:rPr>
              <w:fldChar w:fldCharType="end"/>
            </w:r>
          </w:p>
        </w:tc>
      </w:tr>
      <w:tr w:rsidR="00425B15" w:rsidRPr="00425B15" w14:paraId="20AB7011" w14:textId="77777777" w:rsidTr="007025A0">
        <w:tc>
          <w:tcPr>
            <w:tcW w:w="450" w:type="dxa"/>
            <w:tcBorders>
              <w:top w:val="nil"/>
              <w:left w:val="nil"/>
              <w:bottom w:val="nil"/>
              <w:right w:val="nil"/>
            </w:tcBorders>
          </w:tcPr>
          <w:p w14:paraId="6CD9586C" w14:textId="77777777" w:rsidR="00425B15" w:rsidRPr="00425B15" w:rsidRDefault="00425B15"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69221B39"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Att.Name</w:instrText>
            </w:r>
            <w:r w:rsidRPr="00425B15">
              <w:rPr>
                <w:color w:val="FF0000"/>
                <w:u w:val="single"/>
              </w:rPr>
              <w:fldChar w:fldCharType="separate"/>
            </w:r>
            <w:r w:rsidRPr="00425B15">
              <w:rPr>
                <w:rFonts w:ascii="Calibri" w:hAnsi="Calibri" w:cs="Calibri"/>
                <w:color w:val="FF0000"/>
                <w:sz w:val="22"/>
                <w:szCs w:val="22"/>
                <w:u w:val="single"/>
              </w:rPr>
              <w:t>Naam</w:t>
            </w:r>
            <w:r w:rsidRPr="00425B15">
              <w:rPr>
                <w:color w:val="FF0000"/>
                <w:u w:val="single"/>
              </w:rPr>
              <w:fldChar w:fldCharType="end"/>
            </w:r>
          </w:p>
        </w:tc>
        <w:tc>
          <w:tcPr>
            <w:tcW w:w="4050" w:type="dxa"/>
            <w:tcBorders>
              <w:top w:val="nil"/>
              <w:left w:val="nil"/>
              <w:bottom w:val="nil"/>
              <w:right w:val="nil"/>
            </w:tcBorders>
          </w:tcPr>
          <w:p w14:paraId="5C7B3A70"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Att.Notes</w:instrText>
            </w:r>
            <w:r w:rsidRPr="00425B15">
              <w:rPr>
                <w:color w:val="FF0000"/>
                <w:u w:val="single"/>
              </w:rPr>
              <w:fldChar w:fldCharType="separate"/>
            </w:r>
            <w:r w:rsidRPr="00425B15">
              <w:rPr>
                <w:rFonts w:ascii="Calibri" w:hAnsi="Calibri" w:cs="Calibri"/>
                <w:color w:val="FF0000"/>
                <w:sz w:val="22"/>
                <w:szCs w:val="22"/>
                <w:u w:val="single"/>
              </w:rPr>
              <w:t>De naam van de PARTIJ.</w:t>
            </w:r>
            <w:r w:rsidRPr="00425B15">
              <w:rPr>
                <w:color w:val="FF0000"/>
                <w:u w:val="single"/>
              </w:rPr>
              <w:fldChar w:fldCharType="end"/>
            </w:r>
          </w:p>
        </w:tc>
        <w:tc>
          <w:tcPr>
            <w:tcW w:w="1170" w:type="dxa"/>
            <w:tcBorders>
              <w:top w:val="nil"/>
              <w:left w:val="nil"/>
              <w:bottom w:val="nil"/>
              <w:right w:val="nil"/>
            </w:tcBorders>
          </w:tcPr>
          <w:p w14:paraId="7E7DC7A1"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Att.Type</w:instrText>
            </w:r>
            <w:r w:rsidRPr="00425B15">
              <w:rPr>
                <w:color w:val="FF0000"/>
                <w:u w:val="single"/>
              </w:rPr>
              <w:fldChar w:fldCharType="separate"/>
            </w:r>
            <w:r w:rsidRPr="00425B15">
              <w:rPr>
                <w:rFonts w:ascii="Calibri" w:hAnsi="Calibri" w:cs="Calibri"/>
                <w:color w:val="FF0000"/>
                <w:sz w:val="22"/>
                <w:szCs w:val="22"/>
                <w:u w:val="single"/>
              </w:rPr>
              <w:t>AN80</w:t>
            </w:r>
            <w:r w:rsidRPr="00425B15">
              <w:rPr>
                <w:color w:val="FF0000"/>
                <w:u w:val="single"/>
              </w:rPr>
              <w:fldChar w:fldCharType="end"/>
            </w:r>
          </w:p>
        </w:tc>
        <w:tc>
          <w:tcPr>
            <w:tcW w:w="810" w:type="dxa"/>
            <w:tcBorders>
              <w:top w:val="nil"/>
              <w:left w:val="nil"/>
              <w:bottom w:val="nil"/>
              <w:right w:val="nil"/>
            </w:tcBorders>
          </w:tcPr>
          <w:p w14:paraId="3A606FBD"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Att.LowerBound</w:instrText>
            </w:r>
            <w:r w:rsidRPr="00425B15">
              <w:rPr>
                <w:color w:val="FF0000"/>
                <w:u w:val="single"/>
              </w:rPr>
              <w:fldChar w:fldCharType="separate"/>
            </w:r>
            <w:r w:rsidRPr="00425B15">
              <w:rPr>
                <w:rFonts w:ascii="Calibri" w:hAnsi="Calibri" w:cs="Calibri"/>
                <w:color w:val="FF0000"/>
                <w:sz w:val="22"/>
                <w:szCs w:val="22"/>
                <w:u w:val="single"/>
              </w:rPr>
              <w:t>1</w:t>
            </w:r>
            <w:r w:rsidRPr="00425B15">
              <w:rPr>
                <w:color w:val="FF0000"/>
                <w:u w:val="single"/>
              </w:rPr>
              <w:fldChar w:fldCharType="end"/>
            </w:r>
            <w:r w:rsidRPr="00425B15">
              <w:rPr>
                <w:rFonts w:ascii="Calibri" w:hAnsi="Calibri" w:cs="Calibri"/>
                <w:color w:val="FF0000"/>
                <w:sz w:val="22"/>
                <w:szCs w:val="22"/>
                <w:u w:val="single"/>
              </w:rPr>
              <w:t xml:space="preserve"> - </w:t>
            </w:r>
            <w:r w:rsidRPr="00425B15">
              <w:rPr>
                <w:rFonts w:ascii="Calibri" w:hAnsi="Calibri" w:cs="Calibri"/>
                <w:color w:val="FF0000"/>
                <w:sz w:val="22"/>
                <w:szCs w:val="22"/>
                <w:u w:val="single"/>
              </w:rPr>
              <w:fldChar w:fldCharType="begin" w:fldLock="1"/>
            </w:r>
            <w:r w:rsidRPr="00425B15">
              <w:rPr>
                <w:rFonts w:ascii="Calibri" w:hAnsi="Calibri" w:cs="Calibri"/>
                <w:color w:val="FF0000"/>
                <w:sz w:val="22"/>
                <w:szCs w:val="22"/>
                <w:u w:val="single"/>
              </w:rPr>
              <w:instrText>MERGEFIELD Att.UpperBound</w:instrText>
            </w:r>
            <w:r w:rsidRPr="00425B15">
              <w:rPr>
                <w:rFonts w:ascii="Calibri" w:hAnsi="Calibri" w:cs="Calibri"/>
                <w:color w:val="FF0000"/>
                <w:sz w:val="22"/>
                <w:szCs w:val="22"/>
                <w:u w:val="single"/>
              </w:rPr>
              <w:fldChar w:fldCharType="separate"/>
            </w:r>
            <w:r w:rsidRPr="00425B15">
              <w:rPr>
                <w:rFonts w:ascii="Calibri" w:hAnsi="Calibri" w:cs="Calibri"/>
                <w:color w:val="FF0000"/>
                <w:sz w:val="22"/>
                <w:szCs w:val="22"/>
                <w:u w:val="single"/>
              </w:rPr>
              <w:t>1</w:t>
            </w:r>
            <w:r w:rsidRPr="00425B15">
              <w:rPr>
                <w:rFonts w:ascii="Calibri" w:hAnsi="Calibri" w:cs="Calibri"/>
                <w:color w:val="FF0000"/>
                <w:sz w:val="22"/>
                <w:szCs w:val="22"/>
                <w:u w:val="single"/>
              </w:rPr>
              <w:fldChar w:fldCharType="end"/>
            </w:r>
          </w:p>
        </w:tc>
      </w:tr>
      <w:tr w:rsidR="00425B15" w:rsidRPr="00425B15" w14:paraId="588A9605" w14:textId="77777777" w:rsidTr="007025A0">
        <w:tc>
          <w:tcPr>
            <w:tcW w:w="450" w:type="dxa"/>
            <w:tcBorders>
              <w:top w:val="nil"/>
              <w:left w:val="nil"/>
              <w:bottom w:val="nil"/>
              <w:right w:val="nil"/>
            </w:tcBorders>
          </w:tcPr>
          <w:p w14:paraId="6BF6FDD0" w14:textId="77777777" w:rsidR="00425B15" w:rsidRPr="00425B15" w:rsidRDefault="00425B15"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7D73F2E5"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Att.Name</w:instrText>
            </w:r>
            <w:r w:rsidRPr="00425B15">
              <w:rPr>
                <w:color w:val="FF0000"/>
                <w:u w:val="single"/>
              </w:rPr>
              <w:fldChar w:fldCharType="separate"/>
            </w:r>
            <w:r w:rsidRPr="00425B15">
              <w:rPr>
                <w:rFonts w:ascii="Calibri" w:hAnsi="Calibri" w:cs="Calibri"/>
                <w:color w:val="FF0000"/>
                <w:sz w:val="22"/>
                <w:szCs w:val="22"/>
                <w:u w:val="single"/>
              </w:rPr>
              <w:t>Soort</w:t>
            </w:r>
            <w:r w:rsidRPr="00425B15">
              <w:rPr>
                <w:color w:val="FF0000"/>
                <w:u w:val="single"/>
              </w:rPr>
              <w:fldChar w:fldCharType="end"/>
            </w:r>
          </w:p>
        </w:tc>
        <w:tc>
          <w:tcPr>
            <w:tcW w:w="4050" w:type="dxa"/>
            <w:tcBorders>
              <w:top w:val="nil"/>
              <w:left w:val="nil"/>
              <w:bottom w:val="nil"/>
              <w:right w:val="nil"/>
            </w:tcBorders>
          </w:tcPr>
          <w:p w14:paraId="643A2F67"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Att.Notes</w:instrText>
            </w:r>
            <w:r w:rsidRPr="00425B15">
              <w:rPr>
                <w:color w:val="FF0000"/>
                <w:u w:val="single"/>
              </w:rPr>
              <w:fldChar w:fldCharType="end"/>
            </w:r>
          </w:p>
        </w:tc>
        <w:tc>
          <w:tcPr>
            <w:tcW w:w="1170" w:type="dxa"/>
            <w:tcBorders>
              <w:top w:val="nil"/>
              <w:left w:val="nil"/>
              <w:bottom w:val="nil"/>
              <w:right w:val="nil"/>
            </w:tcBorders>
          </w:tcPr>
          <w:p w14:paraId="27397822"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Att.Type</w:instrText>
            </w:r>
            <w:r w:rsidRPr="00425B15">
              <w:rPr>
                <w:color w:val="FF0000"/>
                <w:u w:val="single"/>
              </w:rPr>
              <w:fldChar w:fldCharType="separate"/>
            </w:r>
            <w:r w:rsidRPr="00425B15">
              <w:rPr>
                <w:rFonts w:ascii="Calibri" w:hAnsi="Calibri" w:cs="Calibri"/>
                <w:color w:val="FF0000"/>
                <w:sz w:val="22"/>
                <w:szCs w:val="22"/>
                <w:u w:val="single"/>
              </w:rPr>
              <w:t>N2</w:t>
            </w:r>
            <w:r w:rsidRPr="00425B15">
              <w:rPr>
                <w:color w:val="FF0000"/>
                <w:u w:val="single"/>
              </w:rPr>
              <w:fldChar w:fldCharType="end"/>
            </w:r>
          </w:p>
        </w:tc>
        <w:tc>
          <w:tcPr>
            <w:tcW w:w="810" w:type="dxa"/>
            <w:tcBorders>
              <w:top w:val="nil"/>
              <w:left w:val="nil"/>
              <w:bottom w:val="nil"/>
              <w:right w:val="nil"/>
            </w:tcBorders>
          </w:tcPr>
          <w:p w14:paraId="62C2718A"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Att.LowerBound</w:instrText>
            </w:r>
            <w:r w:rsidRPr="00425B15">
              <w:rPr>
                <w:color w:val="FF0000"/>
                <w:u w:val="single"/>
              </w:rPr>
              <w:fldChar w:fldCharType="separate"/>
            </w:r>
            <w:r w:rsidRPr="00425B15">
              <w:rPr>
                <w:rFonts w:ascii="Calibri" w:hAnsi="Calibri" w:cs="Calibri"/>
                <w:color w:val="FF0000"/>
                <w:sz w:val="22"/>
                <w:szCs w:val="22"/>
                <w:u w:val="single"/>
              </w:rPr>
              <w:t>1</w:t>
            </w:r>
            <w:r w:rsidRPr="00425B15">
              <w:rPr>
                <w:color w:val="FF0000"/>
                <w:u w:val="single"/>
              </w:rPr>
              <w:fldChar w:fldCharType="end"/>
            </w:r>
            <w:r w:rsidRPr="00425B15">
              <w:rPr>
                <w:rFonts w:ascii="Calibri" w:hAnsi="Calibri" w:cs="Calibri"/>
                <w:color w:val="FF0000"/>
                <w:sz w:val="22"/>
                <w:szCs w:val="22"/>
                <w:u w:val="single"/>
              </w:rPr>
              <w:t xml:space="preserve"> - </w:t>
            </w:r>
            <w:r w:rsidRPr="00425B15">
              <w:rPr>
                <w:rFonts w:ascii="Calibri" w:hAnsi="Calibri" w:cs="Calibri"/>
                <w:color w:val="FF0000"/>
                <w:sz w:val="22"/>
                <w:szCs w:val="22"/>
                <w:u w:val="single"/>
              </w:rPr>
              <w:fldChar w:fldCharType="begin" w:fldLock="1"/>
            </w:r>
            <w:r w:rsidRPr="00425B15">
              <w:rPr>
                <w:rFonts w:ascii="Calibri" w:hAnsi="Calibri" w:cs="Calibri"/>
                <w:color w:val="FF0000"/>
                <w:sz w:val="22"/>
                <w:szCs w:val="22"/>
                <w:u w:val="single"/>
              </w:rPr>
              <w:instrText>MERGEFIELD Att.UpperBound</w:instrText>
            </w:r>
            <w:r w:rsidRPr="00425B15">
              <w:rPr>
                <w:rFonts w:ascii="Calibri" w:hAnsi="Calibri" w:cs="Calibri"/>
                <w:color w:val="FF0000"/>
                <w:sz w:val="22"/>
                <w:szCs w:val="22"/>
                <w:u w:val="single"/>
              </w:rPr>
              <w:fldChar w:fldCharType="separate"/>
            </w:r>
            <w:r w:rsidRPr="00425B15">
              <w:rPr>
                <w:rFonts w:ascii="Calibri" w:hAnsi="Calibri" w:cs="Calibri"/>
                <w:color w:val="FF0000"/>
                <w:sz w:val="22"/>
                <w:szCs w:val="22"/>
                <w:u w:val="single"/>
              </w:rPr>
              <w:t>1</w:t>
            </w:r>
            <w:r w:rsidRPr="00425B15">
              <w:rPr>
                <w:rFonts w:ascii="Calibri" w:hAnsi="Calibri" w:cs="Calibri"/>
                <w:color w:val="FF0000"/>
                <w:sz w:val="22"/>
                <w:szCs w:val="22"/>
                <w:u w:val="single"/>
              </w:rPr>
              <w:fldChar w:fldCharType="end"/>
            </w:r>
          </w:p>
        </w:tc>
      </w:tr>
      <w:tr w:rsidR="00425B15" w:rsidRPr="00425B15" w14:paraId="76E846AB" w14:textId="77777777" w:rsidTr="007025A0">
        <w:tc>
          <w:tcPr>
            <w:tcW w:w="450" w:type="dxa"/>
            <w:tcBorders>
              <w:top w:val="nil"/>
              <w:left w:val="nil"/>
              <w:bottom w:val="nil"/>
              <w:right w:val="nil"/>
            </w:tcBorders>
          </w:tcPr>
          <w:p w14:paraId="57AA2451" w14:textId="77777777" w:rsidR="00425B15" w:rsidRPr="00425B15" w:rsidRDefault="00425B15" w:rsidP="007025A0">
            <w:pPr>
              <w:rPr>
                <w:rFonts w:ascii="Calibri" w:hAnsi="Calibri" w:cs="Calibri"/>
                <w:color w:val="FF0000"/>
                <w:sz w:val="22"/>
                <w:szCs w:val="22"/>
                <w:u w:val="single"/>
              </w:rPr>
            </w:pPr>
            <w:bookmarkStart w:id="515" w:name="BKM_AD7C1A72_DB9C_44b2_A826_2DA0D40DADC0"/>
          </w:p>
        </w:tc>
        <w:tc>
          <w:tcPr>
            <w:tcW w:w="2880" w:type="dxa"/>
            <w:gridSpan w:val="2"/>
            <w:tcBorders>
              <w:top w:val="nil"/>
              <w:left w:val="nil"/>
              <w:bottom w:val="nil"/>
              <w:right w:val="nil"/>
            </w:tcBorders>
          </w:tcPr>
          <w:p w14:paraId="354023D9"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Att.Name</w:instrText>
            </w:r>
            <w:r w:rsidRPr="00425B15">
              <w:rPr>
                <w:color w:val="FF0000"/>
                <w:u w:val="single"/>
              </w:rPr>
              <w:fldChar w:fldCharType="separate"/>
            </w:r>
            <w:r w:rsidRPr="00425B15">
              <w:rPr>
                <w:rFonts w:ascii="Calibri" w:hAnsi="Calibri" w:cs="Calibri"/>
                <w:color w:val="FF0000"/>
                <w:sz w:val="22"/>
                <w:szCs w:val="22"/>
                <w:u w:val="single"/>
              </w:rPr>
              <w:t>Datum aanvang geldigheid partij</w:t>
            </w:r>
            <w:r w:rsidRPr="00425B15">
              <w:rPr>
                <w:color w:val="FF0000"/>
                <w:u w:val="single"/>
              </w:rPr>
              <w:fldChar w:fldCharType="end"/>
            </w:r>
          </w:p>
        </w:tc>
        <w:tc>
          <w:tcPr>
            <w:tcW w:w="4050" w:type="dxa"/>
            <w:tcBorders>
              <w:top w:val="nil"/>
              <w:left w:val="nil"/>
              <w:bottom w:val="nil"/>
              <w:right w:val="nil"/>
            </w:tcBorders>
          </w:tcPr>
          <w:p w14:paraId="78AC0F4D"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Att.Notes</w:instrText>
            </w:r>
            <w:r w:rsidRPr="00425B15">
              <w:rPr>
                <w:color w:val="FF0000"/>
                <w:u w:val="single"/>
              </w:rPr>
              <w:fldChar w:fldCharType="separate"/>
            </w:r>
            <w:r w:rsidRPr="00425B15">
              <w:rPr>
                <w:rFonts w:ascii="Calibri" w:hAnsi="Calibri" w:cs="Calibri"/>
                <w:color w:val="FF0000"/>
                <w:sz w:val="22"/>
                <w:szCs w:val="22"/>
                <w:u w:val="single"/>
              </w:rPr>
              <w:t>De datum waarop de geldgigheid van de partij is gestart.</w:t>
            </w:r>
            <w:r w:rsidRPr="00425B15">
              <w:rPr>
                <w:color w:val="FF0000"/>
                <w:u w:val="single"/>
              </w:rPr>
              <w:fldChar w:fldCharType="end"/>
            </w:r>
          </w:p>
        </w:tc>
        <w:tc>
          <w:tcPr>
            <w:tcW w:w="1170" w:type="dxa"/>
            <w:tcBorders>
              <w:top w:val="nil"/>
              <w:left w:val="nil"/>
              <w:bottom w:val="nil"/>
              <w:right w:val="nil"/>
            </w:tcBorders>
          </w:tcPr>
          <w:p w14:paraId="7BD3E425"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Att.Type</w:instrText>
            </w:r>
            <w:r w:rsidRPr="00425B15">
              <w:rPr>
                <w:color w:val="FF0000"/>
                <w:u w:val="single"/>
              </w:rPr>
              <w:fldChar w:fldCharType="separate"/>
            </w:r>
            <w:r w:rsidRPr="00425B15">
              <w:rPr>
                <w:rFonts w:ascii="Calibri" w:hAnsi="Calibri" w:cs="Calibri"/>
                <w:color w:val="FF0000"/>
                <w:sz w:val="22"/>
                <w:szCs w:val="22"/>
                <w:u w:val="single"/>
              </w:rPr>
              <w:t>Datum</w:t>
            </w:r>
            <w:r w:rsidRPr="00425B15">
              <w:rPr>
                <w:color w:val="FF0000"/>
                <w:u w:val="single"/>
              </w:rPr>
              <w:fldChar w:fldCharType="end"/>
            </w:r>
          </w:p>
        </w:tc>
        <w:tc>
          <w:tcPr>
            <w:tcW w:w="810" w:type="dxa"/>
            <w:tcBorders>
              <w:top w:val="nil"/>
              <w:left w:val="nil"/>
              <w:bottom w:val="nil"/>
              <w:right w:val="nil"/>
            </w:tcBorders>
          </w:tcPr>
          <w:p w14:paraId="0AE4644B"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Att.LowerBound</w:instrText>
            </w:r>
            <w:r w:rsidRPr="00425B15">
              <w:rPr>
                <w:color w:val="FF0000"/>
                <w:u w:val="single"/>
              </w:rPr>
              <w:fldChar w:fldCharType="separate"/>
            </w:r>
            <w:r w:rsidRPr="00425B15">
              <w:rPr>
                <w:rFonts w:ascii="Calibri" w:hAnsi="Calibri" w:cs="Calibri"/>
                <w:color w:val="FF0000"/>
                <w:sz w:val="22"/>
                <w:szCs w:val="22"/>
                <w:u w:val="single"/>
              </w:rPr>
              <w:t>1</w:t>
            </w:r>
            <w:r w:rsidRPr="00425B15">
              <w:rPr>
                <w:color w:val="FF0000"/>
                <w:u w:val="single"/>
              </w:rPr>
              <w:fldChar w:fldCharType="end"/>
            </w:r>
            <w:r w:rsidRPr="00425B15">
              <w:rPr>
                <w:rFonts w:ascii="Calibri" w:hAnsi="Calibri" w:cs="Calibri"/>
                <w:color w:val="FF0000"/>
                <w:sz w:val="22"/>
                <w:szCs w:val="22"/>
                <w:u w:val="single"/>
              </w:rPr>
              <w:t xml:space="preserve"> - </w:t>
            </w:r>
            <w:r w:rsidRPr="00425B15">
              <w:rPr>
                <w:rFonts w:ascii="Calibri" w:hAnsi="Calibri" w:cs="Calibri"/>
                <w:color w:val="FF0000"/>
                <w:sz w:val="22"/>
                <w:szCs w:val="22"/>
                <w:u w:val="single"/>
              </w:rPr>
              <w:fldChar w:fldCharType="begin" w:fldLock="1"/>
            </w:r>
            <w:r w:rsidRPr="00425B15">
              <w:rPr>
                <w:rFonts w:ascii="Calibri" w:hAnsi="Calibri" w:cs="Calibri"/>
                <w:color w:val="FF0000"/>
                <w:sz w:val="22"/>
                <w:szCs w:val="22"/>
                <w:u w:val="single"/>
              </w:rPr>
              <w:instrText>MERGEFIELD Att.UpperBound</w:instrText>
            </w:r>
            <w:r w:rsidRPr="00425B15">
              <w:rPr>
                <w:rFonts w:ascii="Calibri" w:hAnsi="Calibri" w:cs="Calibri"/>
                <w:color w:val="FF0000"/>
                <w:sz w:val="22"/>
                <w:szCs w:val="22"/>
                <w:u w:val="single"/>
              </w:rPr>
              <w:fldChar w:fldCharType="separate"/>
            </w:r>
            <w:r w:rsidRPr="00425B15">
              <w:rPr>
                <w:rFonts w:ascii="Calibri" w:hAnsi="Calibri" w:cs="Calibri"/>
                <w:color w:val="FF0000"/>
                <w:sz w:val="22"/>
                <w:szCs w:val="22"/>
                <w:u w:val="single"/>
              </w:rPr>
              <w:t>1</w:t>
            </w:r>
            <w:r w:rsidRPr="00425B15">
              <w:rPr>
                <w:rFonts w:ascii="Calibri" w:hAnsi="Calibri" w:cs="Calibri"/>
                <w:color w:val="FF0000"/>
                <w:sz w:val="22"/>
                <w:szCs w:val="22"/>
                <w:u w:val="single"/>
              </w:rPr>
              <w:fldChar w:fldCharType="end"/>
            </w:r>
          </w:p>
        </w:tc>
        <w:bookmarkEnd w:id="515"/>
      </w:tr>
      <w:tr w:rsidR="00425B15" w:rsidRPr="00425B15" w14:paraId="20909255" w14:textId="77777777" w:rsidTr="007025A0">
        <w:tc>
          <w:tcPr>
            <w:tcW w:w="450" w:type="dxa"/>
            <w:tcBorders>
              <w:top w:val="nil"/>
              <w:left w:val="nil"/>
              <w:bottom w:val="nil"/>
              <w:right w:val="nil"/>
            </w:tcBorders>
          </w:tcPr>
          <w:p w14:paraId="47EBFB84" w14:textId="77777777" w:rsidR="00425B15" w:rsidRPr="00425B15" w:rsidRDefault="00425B15" w:rsidP="007025A0">
            <w:pPr>
              <w:rPr>
                <w:rFonts w:ascii="Calibri" w:hAnsi="Calibri" w:cs="Calibri"/>
                <w:color w:val="FF0000"/>
                <w:sz w:val="22"/>
                <w:szCs w:val="22"/>
                <w:u w:val="single"/>
              </w:rPr>
            </w:pPr>
            <w:bookmarkStart w:id="516" w:name="BKM_78B62406_7330_45b5_BBED_21278B261212"/>
          </w:p>
        </w:tc>
        <w:tc>
          <w:tcPr>
            <w:tcW w:w="2880" w:type="dxa"/>
            <w:gridSpan w:val="2"/>
            <w:tcBorders>
              <w:top w:val="nil"/>
              <w:left w:val="nil"/>
              <w:bottom w:val="nil"/>
              <w:right w:val="nil"/>
            </w:tcBorders>
          </w:tcPr>
          <w:p w14:paraId="431CD849"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Att.Name</w:instrText>
            </w:r>
            <w:r w:rsidRPr="00425B15">
              <w:rPr>
                <w:color w:val="FF0000"/>
                <w:u w:val="single"/>
              </w:rPr>
              <w:fldChar w:fldCharType="separate"/>
            </w:r>
            <w:r w:rsidRPr="00425B15">
              <w:rPr>
                <w:rFonts w:ascii="Calibri" w:hAnsi="Calibri" w:cs="Calibri"/>
                <w:color w:val="FF0000"/>
                <w:sz w:val="22"/>
                <w:szCs w:val="22"/>
                <w:u w:val="single"/>
              </w:rPr>
              <w:t>Datum einde geldigheid partij</w:t>
            </w:r>
            <w:r w:rsidRPr="00425B15">
              <w:rPr>
                <w:color w:val="FF0000"/>
                <w:u w:val="single"/>
              </w:rPr>
              <w:fldChar w:fldCharType="end"/>
            </w:r>
          </w:p>
        </w:tc>
        <w:tc>
          <w:tcPr>
            <w:tcW w:w="4050" w:type="dxa"/>
            <w:tcBorders>
              <w:top w:val="nil"/>
              <w:left w:val="nil"/>
              <w:bottom w:val="nil"/>
              <w:right w:val="nil"/>
            </w:tcBorders>
          </w:tcPr>
          <w:p w14:paraId="44A2407C"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Att.Notes</w:instrText>
            </w:r>
            <w:r w:rsidRPr="00425B15">
              <w:rPr>
                <w:color w:val="FF0000"/>
                <w:u w:val="single"/>
              </w:rPr>
              <w:fldChar w:fldCharType="separate"/>
            </w:r>
            <w:r w:rsidRPr="00425B15">
              <w:rPr>
                <w:rFonts w:ascii="Calibri" w:hAnsi="Calibri" w:cs="Calibri"/>
                <w:color w:val="FF0000"/>
                <w:sz w:val="22"/>
                <w:szCs w:val="22"/>
                <w:u w:val="single"/>
              </w:rPr>
              <w:t>De datum waarop de geldgiheid van de partij is beëindigd.</w:t>
            </w:r>
            <w:r w:rsidRPr="00425B15">
              <w:rPr>
                <w:color w:val="FF0000"/>
                <w:u w:val="single"/>
              </w:rPr>
              <w:fldChar w:fldCharType="end"/>
            </w:r>
          </w:p>
        </w:tc>
        <w:tc>
          <w:tcPr>
            <w:tcW w:w="1170" w:type="dxa"/>
            <w:tcBorders>
              <w:top w:val="nil"/>
              <w:left w:val="nil"/>
              <w:bottom w:val="nil"/>
              <w:right w:val="nil"/>
            </w:tcBorders>
          </w:tcPr>
          <w:p w14:paraId="1F90B854"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Att.Type</w:instrText>
            </w:r>
            <w:r w:rsidRPr="00425B15">
              <w:rPr>
                <w:color w:val="FF0000"/>
                <w:u w:val="single"/>
              </w:rPr>
              <w:fldChar w:fldCharType="separate"/>
            </w:r>
            <w:r w:rsidRPr="00425B15">
              <w:rPr>
                <w:rFonts w:ascii="Calibri" w:hAnsi="Calibri" w:cs="Calibri"/>
                <w:color w:val="FF0000"/>
                <w:sz w:val="22"/>
                <w:szCs w:val="22"/>
                <w:u w:val="single"/>
              </w:rPr>
              <w:t>Datum</w:t>
            </w:r>
            <w:r w:rsidRPr="00425B15">
              <w:rPr>
                <w:color w:val="FF0000"/>
                <w:u w:val="single"/>
              </w:rPr>
              <w:fldChar w:fldCharType="end"/>
            </w:r>
          </w:p>
        </w:tc>
        <w:tc>
          <w:tcPr>
            <w:tcW w:w="810" w:type="dxa"/>
            <w:tcBorders>
              <w:top w:val="nil"/>
              <w:left w:val="nil"/>
              <w:bottom w:val="nil"/>
              <w:right w:val="nil"/>
            </w:tcBorders>
          </w:tcPr>
          <w:p w14:paraId="0DFC3BD8"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Att.LowerBound</w:instrText>
            </w:r>
            <w:r w:rsidRPr="00425B15">
              <w:rPr>
                <w:color w:val="FF0000"/>
                <w:u w:val="single"/>
              </w:rPr>
              <w:fldChar w:fldCharType="separate"/>
            </w:r>
            <w:r w:rsidRPr="00425B15">
              <w:rPr>
                <w:rFonts w:ascii="Calibri" w:hAnsi="Calibri" w:cs="Calibri"/>
                <w:color w:val="FF0000"/>
                <w:sz w:val="22"/>
                <w:szCs w:val="22"/>
                <w:u w:val="single"/>
              </w:rPr>
              <w:t>0</w:t>
            </w:r>
            <w:r w:rsidRPr="00425B15">
              <w:rPr>
                <w:color w:val="FF0000"/>
                <w:u w:val="single"/>
              </w:rPr>
              <w:fldChar w:fldCharType="end"/>
            </w:r>
            <w:r w:rsidRPr="00425B15">
              <w:rPr>
                <w:rFonts w:ascii="Calibri" w:hAnsi="Calibri" w:cs="Calibri"/>
                <w:color w:val="FF0000"/>
                <w:sz w:val="22"/>
                <w:szCs w:val="22"/>
                <w:u w:val="single"/>
              </w:rPr>
              <w:t xml:space="preserve"> - </w:t>
            </w:r>
            <w:r w:rsidRPr="00425B15">
              <w:rPr>
                <w:rFonts w:ascii="Calibri" w:hAnsi="Calibri" w:cs="Calibri"/>
                <w:color w:val="FF0000"/>
                <w:sz w:val="22"/>
                <w:szCs w:val="22"/>
                <w:u w:val="single"/>
              </w:rPr>
              <w:fldChar w:fldCharType="begin" w:fldLock="1"/>
            </w:r>
            <w:r w:rsidRPr="00425B15">
              <w:rPr>
                <w:rFonts w:ascii="Calibri" w:hAnsi="Calibri" w:cs="Calibri"/>
                <w:color w:val="FF0000"/>
                <w:sz w:val="22"/>
                <w:szCs w:val="22"/>
                <w:u w:val="single"/>
              </w:rPr>
              <w:instrText>MERGEFIELD Att.UpperBound</w:instrText>
            </w:r>
            <w:r w:rsidRPr="00425B15">
              <w:rPr>
                <w:rFonts w:ascii="Calibri" w:hAnsi="Calibri" w:cs="Calibri"/>
                <w:color w:val="FF0000"/>
                <w:sz w:val="22"/>
                <w:szCs w:val="22"/>
                <w:u w:val="single"/>
              </w:rPr>
              <w:fldChar w:fldCharType="separate"/>
            </w:r>
            <w:r w:rsidRPr="00425B15">
              <w:rPr>
                <w:rFonts w:ascii="Calibri" w:hAnsi="Calibri" w:cs="Calibri"/>
                <w:color w:val="FF0000"/>
                <w:sz w:val="22"/>
                <w:szCs w:val="22"/>
                <w:u w:val="single"/>
              </w:rPr>
              <w:t>1</w:t>
            </w:r>
            <w:r w:rsidRPr="00425B15">
              <w:rPr>
                <w:rFonts w:ascii="Calibri" w:hAnsi="Calibri" w:cs="Calibri"/>
                <w:color w:val="FF0000"/>
                <w:sz w:val="22"/>
                <w:szCs w:val="22"/>
                <w:u w:val="single"/>
              </w:rPr>
              <w:fldChar w:fldCharType="end"/>
            </w:r>
          </w:p>
        </w:tc>
        <w:bookmarkEnd w:id="516"/>
      </w:tr>
      <w:tr w:rsidR="00425B15" w:rsidRPr="00425B15" w14:paraId="233F4396" w14:textId="77777777" w:rsidTr="007025A0">
        <w:tc>
          <w:tcPr>
            <w:tcW w:w="450" w:type="dxa"/>
            <w:tcBorders>
              <w:top w:val="nil"/>
              <w:left w:val="nil"/>
              <w:bottom w:val="nil"/>
              <w:right w:val="nil"/>
            </w:tcBorders>
          </w:tcPr>
          <w:p w14:paraId="654A7795" w14:textId="77777777" w:rsidR="00425B15" w:rsidRPr="00425B15" w:rsidRDefault="00425B15"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74DA6B83"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Att.Name</w:instrText>
            </w:r>
            <w:r w:rsidRPr="00425B15">
              <w:rPr>
                <w:color w:val="FF0000"/>
                <w:u w:val="single"/>
              </w:rPr>
              <w:fldChar w:fldCharType="separate"/>
            </w:r>
            <w:r w:rsidRPr="00425B15">
              <w:rPr>
                <w:rFonts w:ascii="Calibri" w:hAnsi="Calibri" w:cs="Calibri"/>
                <w:color w:val="FF0000"/>
                <w:sz w:val="22"/>
                <w:szCs w:val="22"/>
                <w:u w:val="single"/>
              </w:rPr>
              <w:t>VerstrekkingsbeperkingMogelijk?</w:t>
            </w:r>
            <w:r w:rsidRPr="00425B15">
              <w:rPr>
                <w:color w:val="FF0000"/>
                <w:u w:val="single"/>
              </w:rPr>
              <w:fldChar w:fldCharType="end"/>
            </w:r>
          </w:p>
        </w:tc>
        <w:tc>
          <w:tcPr>
            <w:tcW w:w="4050" w:type="dxa"/>
            <w:tcBorders>
              <w:top w:val="nil"/>
              <w:left w:val="nil"/>
              <w:bottom w:val="nil"/>
              <w:right w:val="nil"/>
            </w:tcBorders>
          </w:tcPr>
          <w:p w14:paraId="7A5B7F5E"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Att.Notes</w:instrText>
            </w:r>
            <w:r w:rsidRPr="00425B15">
              <w:rPr>
                <w:color w:val="FF0000"/>
                <w:u w:val="single"/>
              </w:rPr>
              <w:fldChar w:fldCharType="separate"/>
            </w:r>
            <w:r w:rsidRPr="00425B15">
              <w:rPr>
                <w:rFonts w:ascii="Calibri" w:hAnsi="Calibri" w:cs="Calibri"/>
                <w:color w:val="FF0000"/>
                <w:sz w:val="22"/>
                <w:szCs w:val="22"/>
                <w:u w:val="single"/>
              </w:rPr>
              <w:t>Indicator die aangeeft of van de betreffende PARTIJ een verstrekkingsbeperking mogelijk is.</w:t>
            </w:r>
            <w:r w:rsidRPr="00425B15">
              <w:rPr>
                <w:color w:val="FF0000"/>
                <w:u w:val="single"/>
              </w:rPr>
              <w:fldChar w:fldCharType="end"/>
            </w:r>
          </w:p>
        </w:tc>
        <w:tc>
          <w:tcPr>
            <w:tcW w:w="1170" w:type="dxa"/>
            <w:tcBorders>
              <w:top w:val="nil"/>
              <w:left w:val="nil"/>
              <w:bottom w:val="nil"/>
              <w:right w:val="nil"/>
            </w:tcBorders>
          </w:tcPr>
          <w:p w14:paraId="23321FE1"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Att.Type</w:instrText>
            </w:r>
            <w:r w:rsidRPr="00425B15">
              <w:rPr>
                <w:color w:val="FF0000"/>
                <w:u w:val="single"/>
              </w:rPr>
              <w:fldChar w:fldCharType="separate"/>
            </w:r>
            <w:r w:rsidRPr="00425B15">
              <w:rPr>
                <w:rFonts w:ascii="Calibri" w:hAnsi="Calibri" w:cs="Calibri"/>
                <w:color w:val="FF0000"/>
                <w:sz w:val="22"/>
                <w:szCs w:val="22"/>
                <w:u w:val="single"/>
              </w:rPr>
              <w:t>Boolean</w:t>
            </w:r>
            <w:r w:rsidRPr="00425B15">
              <w:rPr>
                <w:color w:val="FF0000"/>
                <w:u w:val="single"/>
              </w:rPr>
              <w:fldChar w:fldCharType="end"/>
            </w:r>
          </w:p>
        </w:tc>
        <w:tc>
          <w:tcPr>
            <w:tcW w:w="810" w:type="dxa"/>
            <w:tcBorders>
              <w:top w:val="nil"/>
              <w:left w:val="nil"/>
              <w:bottom w:val="nil"/>
              <w:right w:val="nil"/>
            </w:tcBorders>
          </w:tcPr>
          <w:p w14:paraId="54FDAF69" w14:textId="77777777" w:rsidR="00425B15" w:rsidRPr="00425B15" w:rsidRDefault="00425B15" w:rsidP="007025A0">
            <w:pPr>
              <w:rPr>
                <w:rFonts w:ascii="Calibri" w:hAnsi="Calibri" w:cs="Calibri"/>
                <w:color w:val="FF0000"/>
                <w:sz w:val="22"/>
                <w:szCs w:val="22"/>
                <w:u w:val="single"/>
              </w:rPr>
            </w:pPr>
            <w:r w:rsidRPr="00425B15">
              <w:rPr>
                <w:color w:val="FF0000"/>
                <w:u w:val="single"/>
              </w:rPr>
              <w:fldChar w:fldCharType="begin" w:fldLock="1"/>
            </w:r>
            <w:r w:rsidRPr="00425B15">
              <w:rPr>
                <w:color w:val="FF0000"/>
                <w:u w:val="single"/>
              </w:rPr>
              <w:instrText xml:space="preserve">MERGEFIELD </w:instrText>
            </w:r>
            <w:r w:rsidRPr="00425B15">
              <w:rPr>
                <w:rFonts w:ascii="Calibri" w:hAnsi="Calibri" w:cs="Calibri"/>
                <w:color w:val="FF0000"/>
                <w:sz w:val="22"/>
                <w:szCs w:val="22"/>
                <w:u w:val="single"/>
              </w:rPr>
              <w:instrText>Att.LowerBound</w:instrText>
            </w:r>
            <w:r w:rsidRPr="00425B15">
              <w:rPr>
                <w:color w:val="FF0000"/>
                <w:u w:val="single"/>
              </w:rPr>
              <w:fldChar w:fldCharType="separate"/>
            </w:r>
            <w:r w:rsidRPr="00425B15">
              <w:rPr>
                <w:rFonts w:ascii="Calibri" w:hAnsi="Calibri" w:cs="Calibri"/>
                <w:color w:val="FF0000"/>
                <w:sz w:val="22"/>
                <w:szCs w:val="22"/>
                <w:u w:val="single"/>
              </w:rPr>
              <w:t>1</w:t>
            </w:r>
            <w:r w:rsidRPr="00425B15">
              <w:rPr>
                <w:color w:val="FF0000"/>
                <w:u w:val="single"/>
              </w:rPr>
              <w:fldChar w:fldCharType="end"/>
            </w:r>
            <w:r w:rsidRPr="00425B15">
              <w:rPr>
                <w:rFonts w:ascii="Calibri" w:hAnsi="Calibri" w:cs="Calibri"/>
                <w:color w:val="FF0000"/>
                <w:sz w:val="22"/>
                <w:szCs w:val="22"/>
                <w:u w:val="single"/>
              </w:rPr>
              <w:t xml:space="preserve"> - </w:t>
            </w:r>
            <w:r w:rsidRPr="00425B15">
              <w:rPr>
                <w:rFonts w:ascii="Calibri" w:hAnsi="Calibri" w:cs="Calibri"/>
                <w:color w:val="FF0000"/>
                <w:sz w:val="22"/>
                <w:szCs w:val="22"/>
                <w:u w:val="single"/>
              </w:rPr>
              <w:fldChar w:fldCharType="begin" w:fldLock="1"/>
            </w:r>
            <w:r w:rsidRPr="00425B15">
              <w:rPr>
                <w:rFonts w:ascii="Calibri" w:hAnsi="Calibri" w:cs="Calibri"/>
                <w:color w:val="FF0000"/>
                <w:sz w:val="22"/>
                <w:szCs w:val="22"/>
                <w:u w:val="single"/>
              </w:rPr>
              <w:instrText>MERGEFIELD Att.UpperBound</w:instrText>
            </w:r>
            <w:r w:rsidRPr="00425B15">
              <w:rPr>
                <w:rFonts w:ascii="Calibri" w:hAnsi="Calibri" w:cs="Calibri"/>
                <w:color w:val="FF0000"/>
                <w:sz w:val="22"/>
                <w:szCs w:val="22"/>
                <w:u w:val="single"/>
              </w:rPr>
              <w:fldChar w:fldCharType="separate"/>
            </w:r>
            <w:r w:rsidRPr="00425B15">
              <w:rPr>
                <w:rFonts w:ascii="Calibri" w:hAnsi="Calibri" w:cs="Calibri"/>
                <w:color w:val="FF0000"/>
                <w:sz w:val="22"/>
                <w:szCs w:val="22"/>
                <w:u w:val="single"/>
              </w:rPr>
              <w:t>1</w:t>
            </w:r>
            <w:r w:rsidRPr="00425B15">
              <w:rPr>
                <w:rFonts w:ascii="Calibri" w:hAnsi="Calibri" w:cs="Calibri"/>
                <w:color w:val="FF0000"/>
                <w:sz w:val="22"/>
                <w:szCs w:val="22"/>
                <w:u w:val="single"/>
              </w:rPr>
              <w:fldChar w:fldCharType="end"/>
            </w:r>
          </w:p>
        </w:tc>
      </w:tr>
      <w:tr w:rsidR="00425B15" w14:paraId="0F569DEC" w14:textId="77777777" w:rsidTr="007025A0">
        <w:tc>
          <w:tcPr>
            <w:tcW w:w="9360" w:type="dxa"/>
            <w:gridSpan w:val="6"/>
            <w:tcBorders>
              <w:top w:val="nil"/>
              <w:left w:val="nil"/>
              <w:bottom w:val="nil"/>
              <w:right w:val="nil"/>
            </w:tcBorders>
          </w:tcPr>
          <w:p w14:paraId="4D108F4F" w14:textId="77777777" w:rsidR="00425B15" w:rsidRDefault="00425B15" w:rsidP="007025A0">
            <w:pPr>
              <w:rPr>
                <w:rFonts w:ascii="Calibri" w:hAnsi="Calibri" w:cs="Calibri"/>
                <w:b/>
                <w:bCs/>
                <w:sz w:val="22"/>
                <w:szCs w:val="22"/>
              </w:rPr>
            </w:pPr>
            <w:r>
              <w:rPr>
                <w:rFonts w:ascii="Calibri" w:hAnsi="Calibri" w:cs="Calibri"/>
                <w:b/>
                <w:bCs/>
                <w:sz w:val="22"/>
                <w:szCs w:val="22"/>
              </w:rPr>
              <w:t>Toelichting referentielijst</w:t>
            </w:r>
          </w:p>
        </w:tc>
      </w:tr>
      <w:tr w:rsidR="00425B15" w:rsidRPr="00425B15" w14:paraId="36FD3FB0" w14:textId="77777777" w:rsidTr="007025A0">
        <w:trPr>
          <w:trHeight w:val="158"/>
        </w:trPr>
        <w:tc>
          <w:tcPr>
            <w:tcW w:w="450" w:type="dxa"/>
            <w:tcBorders>
              <w:top w:val="nil"/>
              <w:left w:val="nil"/>
              <w:bottom w:val="nil"/>
              <w:right w:val="nil"/>
            </w:tcBorders>
          </w:tcPr>
          <w:p w14:paraId="08F52082" w14:textId="77777777" w:rsidR="00425B15" w:rsidRPr="00425B15" w:rsidRDefault="00425B15" w:rsidP="007025A0">
            <w:pPr>
              <w:rPr>
                <w:rFonts w:ascii="Calibri" w:hAnsi="Calibri" w:cs="Calibri"/>
                <w:b/>
                <w:bCs/>
                <w:color w:val="FF0000"/>
                <w:sz w:val="22"/>
                <w:szCs w:val="22"/>
                <w:u w:val="single"/>
              </w:rPr>
            </w:pPr>
          </w:p>
        </w:tc>
        <w:tc>
          <w:tcPr>
            <w:tcW w:w="8910" w:type="dxa"/>
            <w:gridSpan w:val="5"/>
            <w:tcBorders>
              <w:top w:val="nil"/>
              <w:left w:val="nil"/>
              <w:bottom w:val="nil"/>
              <w:right w:val="nil"/>
            </w:tcBorders>
          </w:tcPr>
          <w:p w14:paraId="3EECD06D" w14:textId="3E54E958" w:rsidR="00425B15" w:rsidRPr="00425B15" w:rsidRDefault="00425B15" w:rsidP="007025A0">
            <w:pPr>
              <w:rPr>
                <w:rFonts w:ascii="Calibri" w:hAnsi="Calibri" w:cs="Calibri"/>
                <w:color w:val="FF0000"/>
                <w:sz w:val="22"/>
                <w:szCs w:val="22"/>
                <w:u w:val="single"/>
              </w:rPr>
            </w:pPr>
            <w:r w:rsidRPr="00425B15">
              <w:rPr>
                <w:rFonts w:ascii="Calibri" w:hAnsi="Calibri" w:cs="Calibri"/>
                <w:color w:val="FF0000"/>
                <w:sz w:val="22"/>
                <w:szCs w:val="22"/>
                <w:u w:val="single"/>
              </w:rPr>
              <w:t>Het gaat hier om partijen die onder andere verantwoordelijk zijn van de bijhouding van gegevens en gekozen kunnen zijn i.v.m. verstrekkingsbeperkingen.</w:t>
            </w:r>
            <w:r>
              <w:rPr>
                <w:rFonts w:ascii="Calibri" w:hAnsi="Calibri" w:cs="Calibri"/>
                <w:color w:val="FF0000"/>
                <w:sz w:val="22"/>
                <w:szCs w:val="22"/>
                <w:u w:val="single"/>
              </w:rPr>
              <w:t xml:space="preserve"> </w:t>
            </w:r>
            <w:r w:rsidRPr="00425B15">
              <w:rPr>
                <w:rFonts w:ascii="Calibri" w:hAnsi="Calibri" w:cs="Calibri"/>
                <w:color w:val="FF0000"/>
                <w:sz w:val="22"/>
                <w:szCs w:val="22"/>
                <w:u w:val="single"/>
              </w:rPr>
              <w:t>Het gaat om stamtabel A.5.5</w:t>
            </w:r>
          </w:p>
          <w:p w14:paraId="1E04BE17" w14:textId="77777777" w:rsidR="00425B15" w:rsidRPr="00425B15" w:rsidRDefault="00425B15" w:rsidP="007025A0">
            <w:pPr>
              <w:rPr>
                <w:rFonts w:ascii="Calibri" w:hAnsi="Calibri" w:cs="Calibri"/>
                <w:color w:val="FF0000"/>
                <w:sz w:val="22"/>
                <w:szCs w:val="22"/>
                <w:u w:val="single"/>
              </w:rPr>
            </w:pPr>
          </w:p>
        </w:tc>
      </w:tr>
    </w:tbl>
    <w:p w14:paraId="44604521" w14:textId="77777777" w:rsidR="000E7D82" w:rsidRDefault="000E7D82" w:rsidP="000E7D82">
      <w:pPr>
        <w:rPr>
          <w:rFonts w:eastAsia="Calibri"/>
          <w:lang w:eastAsia="en-US"/>
        </w:rPr>
      </w:pPr>
      <w:r>
        <w:br w:type="page"/>
      </w:r>
    </w:p>
    <w:bookmarkStart w:id="517" w:name="BKM_6B9EC881_1112_44bc_B114_203A793A54B1"/>
    <w:bookmarkEnd w:id="517"/>
    <w:p w14:paraId="30E85D5F" w14:textId="77777777" w:rsidR="008D615D" w:rsidRPr="008D615D" w:rsidRDefault="008D615D" w:rsidP="008D615D">
      <w:pPr>
        <w:pStyle w:val="Kop2"/>
      </w:pPr>
      <w:r w:rsidRPr="008D615D">
        <w:lastRenderedPageBreak/>
        <w:fldChar w:fldCharType="begin" w:fldLock="1"/>
      </w:r>
      <w:r w:rsidRPr="008D615D">
        <w:instrText>MERGEFIELD Element.Stereotype</w:instrText>
      </w:r>
      <w:r w:rsidRPr="008D615D">
        <w:fldChar w:fldCharType="separate"/>
      </w:r>
      <w:r w:rsidRPr="008D615D">
        <w:t>«Referentielijst»</w:t>
      </w:r>
      <w:r w:rsidRPr="008D615D">
        <w:fldChar w:fldCharType="end"/>
      </w:r>
      <w:r w:rsidRPr="008D615D">
        <w:t xml:space="preserve"> </w:t>
      </w:r>
      <w:r w:rsidRPr="008D615D">
        <w:rPr>
          <w:color w:val="FF0000"/>
          <w:u w:val="single"/>
        </w:rPr>
        <w:fldChar w:fldCharType="begin" w:fldLock="1"/>
      </w:r>
      <w:r w:rsidRPr="008D615D">
        <w:rPr>
          <w:color w:val="FF0000"/>
          <w:u w:val="single"/>
        </w:rPr>
        <w:instrText>MERGEFIELD Element.Name</w:instrText>
      </w:r>
      <w:r w:rsidRPr="008D615D">
        <w:rPr>
          <w:color w:val="FF0000"/>
          <w:u w:val="single"/>
        </w:rPr>
        <w:fldChar w:fldCharType="separate"/>
      </w:r>
      <w:r w:rsidRPr="008D615D">
        <w:rPr>
          <w:color w:val="FF0000"/>
          <w:u w:val="single"/>
        </w:rPr>
        <w:t>REDEN VERKRIJGING NATIONALITEIT</w:t>
      </w:r>
      <w:r w:rsidRPr="008D615D">
        <w:rPr>
          <w:color w:val="FF0000"/>
          <w:u w:val="single"/>
        </w:rPr>
        <w:fldChar w:fldCharType="end"/>
      </w:r>
    </w:p>
    <w:tbl>
      <w:tblPr>
        <w:tblW w:w="9360" w:type="dxa"/>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8D615D" w14:paraId="54456BA6" w14:textId="77777777" w:rsidTr="0050296D">
        <w:trPr>
          <w:trHeight w:val="218"/>
        </w:trPr>
        <w:tc>
          <w:tcPr>
            <w:tcW w:w="2430" w:type="dxa"/>
            <w:gridSpan w:val="2"/>
            <w:tcBorders>
              <w:top w:val="nil"/>
              <w:left w:val="nil"/>
              <w:bottom w:val="nil"/>
              <w:right w:val="nil"/>
            </w:tcBorders>
          </w:tcPr>
          <w:p w14:paraId="5D52E412" w14:textId="77777777" w:rsidR="008D615D" w:rsidRDefault="008D615D" w:rsidP="007025A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50046938"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Element.Name</w:instrText>
            </w:r>
            <w:r w:rsidRPr="0050296D">
              <w:rPr>
                <w:color w:val="FF0000"/>
                <w:u w:val="single"/>
              </w:rPr>
              <w:fldChar w:fldCharType="separate"/>
            </w:r>
            <w:r w:rsidRPr="0050296D">
              <w:rPr>
                <w:rFonts w:ascii="Calibri" w:hAnsi="Calibri" w:cs="Calibri"/>
                <w:color w:val="FF0000"/>
                <w:sz w:val="22"/>
                <w:szCs w:val="22"/>
                <w:u w:val="single"/>
              </w:rPr>
              <w:t>REDEN VERKRIJGING NATIONALITEIT</w:t>
            </w:r>
            <w:r w:rsidRPr="0050296D">
              <w:rPr>
                <w:color w:val="FF0000"/>
                <w:u w:val="single"/>
              </w:rPr>
              <w:fldChar w:fldCharType="end"/>
            </w:r>
          </w:p>
        </w:tc>
      </w:tr>
      <w:tr w:rsidR="008D615D" w14:paraId="19714A6F" w14:textId="77777777" w:rsidTr="0050296D">
        <w:trPr>
          <w:trHeight w:hRule="exact" w:val="128"/>
        </w:trPr>
        <w:tc>
          <w:tcPr>
            <w:tcW w:w="2430" w:type="dxa"/>
            <w:gridSpan w:val="2"/>
            <w:tcBorders>
              <w:top w:val="nil"/>
              <w:left w:val="nil"/>
              <w:bottom w:val="nil"/>
              <w:right w:val="nil"/>
            </w:tcBorders>
          </w:tcPr>
          <w:p w14:paraId="063FA523"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52AEDD6C" w14:textId="77777777" w:rsidR="008D615D" w:rsidRPr="0050296D" w:rsidRDefault="008D615D" w:rsidP="007025A0">
            <w:pPr>
              <w:rPr>
                <w:rFonts w:ascii="Calibri" w:hAnsi="Calibri" w:cs="Calibri"/>
                <w:color w:val="FF0000"/>
                <w:sz w:val="22"/>
                <w:szCs w:val="22"/>
                <w:u w:val="single"/>
              </w:rPr>
            </w:pPr>
          </w:p>
        </w:tc>
      </w:tr>
      <w:tr w:rsidR="008D615D" w14:paraId="16C3B94B" w14:textId="77777777" w:rsidTr="0050296D">
        <w:tc>
          <w:tcPr>
            <w:tcW w:w="2430" w:type="dxa"/>
            <w:gridSpan w:val="2"/>
            <w:tcBorders>
              <w:top w:val="nil"/>
              <w:left w:val="nil"/>
              <w:bottom w:val="nil"/>
              <w:right w:val="nil"/>
            </w:tcBorders>
          </w:tcPr>
          <w:p w14:paraId="2A4141C4" w14:textId="77777777" w:rsidR="008D615D" w:rsidRDefault="008D615D" w:rsidP="007025A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2484D3F2"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Element.Alias</w:instrText>
            </w:r>
            <w:r w:rsidRPr="0050296D">
              <w:rPr>
                <w:color w:val="FF0000"/>
                <w:u w:val="single"/>
              </w:rPr>
              <w:fldChar w:fldCharType="end"/>
            </w:r>
          </w:p>
        </w:tc>
      </w:tr>
      <w:tr w:rsidR="008D615D" w14:paraId="782DEC58" w14:textId="77777777" w:rsidTr="0050296D">
        <w:trPr>
          <w:trHeight w:hRule="exact" w:val="128"/>
        </w:trPr>
        <w:tc>
          <w:tcPr>
            <w:tcW w:w="2430" w:type="dxa"/>
            <w:gridSpan w:val="2"/>
            <w:tcBorders>
              <w:top w:val="nil"/>
              <w:left w:val="nil"/>
              <w:bottom w:val="nil"/>
              <w:right w:val="nil"/>
            </w:tcBorders>
          </w:tcPr>
          <w:p w14:paraId="6DA82592"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66B63C23" w14:textId="77777777" w:rsidR="008D615D" w:rsidRPr="0050296D" w:rsidRDefault="008D615D" w:rsidP="007025A0">
            <w:pPr>
              <w:rPr>
                <w:rFonts w:ascii="Calibri" w:hAnsi="Calibri" w:cs="Calibri"/>
                <w:color w:val="FF0000"/>
                <w:sz w:val="22"/>
                <w:szCs w:val="22"/>
                <w:u w:val="single"/>
              </w:rPr>
            </w:pPr>
          </w:p>
        </w:tc>
      </w:tr>
      <w:tr w:rsidR="008D615D" w14:paraId="69AC3776" w14:textId="77777777" w:rsidTr="0050296D">
        <w:tc>
          <w:tcPr>
            <w:tcW w:w="2430" w:type="dxa"/>
            <w:gridSpan w:val="2"/>
            <w:tcBorders>
              <w:top w:val="nil"/>
              <w:left w:val="nil"/>
              <w:bottom w:val="nil"/>
              <w:right w:val="nil"/>
            </w:tcBorders>
          </w:tcPr>
          <w:p w14:paraId="14D0DFD0" w14:textId="77777777" w:rsidR="008D615D" w:rsidRDefault="008D615D" w:rsidP="007025A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2C26DAFF"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BRP</w:t>
            </w:r>
          </w:p>
        </w:tc>
      </w:tr>
      <w:tr w:rsidR="008D615D" w14:paraId="1835CA2E" w14:textId="77777777" w:rsidTr="0050296D">
        <w:trPr>
          <w:trHeight w:hRule="exact" w:val="128"/>
        </w:trPr>
        <w:tc>
          <w:tcPr>
            <w:tcW w:w="2430" w:type="dxa"/>
            <w:gridSpan w:val="2"/>
            <w:tcBorders>
              <w:top w:val="nil"/>
              <w:left w:val="nil"/>
              <w:bottom w:val="nil"/>
              <w:right w:val="nil"/>
            </w:tcBorders>
          </w:tcPr>
          <w:p w14:paraId="0ED88702"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23C002BD" w14:textId="77777777" w:rsidR="008D615D" w:rsidRPr="0050296D" w:rsidRDefault="008D615D" w:rsidP="007025A0">
            <w:pPr>
              <w:rPr>
                <w:rFonts w:ascii="Calibri" w:hAnsi="Calibri" w:cs="Calibri"/>
                <w:color w:val="FF0000"/>
                <w:sz w:val="22"/>
                <w:szCs w:val="22"/>
                <w:u w:val="single"/>
              </w:rPr>
            </w:pPr>
          </w:p>
        </w:tc>
      </w:tr>
      <w:tr w:rsidR="008D615D" w14:paraId="08204F75" w14:textId="77777777" w:rsidTr="0050296D">
        <w:trPr>
          <w:trHeight w:val="230"/>
        </w:trPr>
        <w:tc>
          <w:tcPr>
            <w:tcW w:w="2430" w:type="dxa"/>
            <w:gridSpan w:val="2"/>
            <w:tcBorders>
              <w:top w:val="nil"/>
              <w:left w:val="nil"/>
              <w:bottom w:val="nil"/>
              <w:right w:val="nil"/>
            </w:tcBorders>
          </w:tcPr>
          <w:p w14:paraId="6299FF0E" w14:textId="77777777" w:rsidR="008D615D" w:rsidRDefault="008D615D" w:rsidP="007025A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48DAACB4"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Element.Notes</w:instrText>
            </w:r>
            <w:r w:rsidRPr="0050296D">
              <w:rPr>
                <w:color w:val="FF0000"/>
                <w:u w:val="single"/>
              </w:rPr>
              <w:fldChar w:fldCharType="separate"/>
            </w:r>
            <w:r w:rsidRPr="0050296D">
              <w:rPr>
                <w:rFonts w:ascii="Calibri" w:hAnsi="Calibri" w:cs="Calibri"/>
                <w:color w:val="FF0000"/>
                <w:sz w:val="22"/>
                <w:szCs w:val="22"/>
                <w:u w:val="single"/>
              </w:rPr>
              <w:t>Tabel waarin de redenen staan voor verkrijging van de Nederlandse nationaliteit.</w:t>
            </w:r>
            <w:r w:rsidRPr="0050296D">
              <w:rPr>
                <w:color w:val="FF0000"/>
                <w:u w:val="single"/>
              </w:rPr>
              <w:fldChar w:fldCharType="end"/>
            </w:r>
          </w:p>
        </w:tc>
      </w:tr>
      <w:tr w:rsidR="008D615D" w14:paraId="583AD05C" w14:textId="77777777" w:rsidTr="0050296D">
        <w:trPr>
          <w:trHeight w:hRule="exact" w:val="128"/>
        </w:trPr>
        <w:tc>
          <w:tcPr>
            <w:tcW w:w="2430" w:type="dxa"/>
            <w:gridSpan w:val="2"/>
            <w:tcBorders>
              <w:top w:val="nil"/>
              <w:left w:val="nil"/>
              <w:bottom w:val="nil"/>
              <w:right w:val="nil"/>
            </w:tcBorders>
          </w:tcPr>
          <w:p w14:paraId="5A94FBB7"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20898EDF" w14:textId="77777777" w:rsidR="008D615D" w:rsidRPr="0050296D" w:rsidRDefault="008D615D" w:rsidP="007025A0">
            <w:pPr>
              <w:rPr>
                <w:rFonts w:ascii="Calibri" w:hAnsi="Calibri" w:cs="Calibri"/>
                <w:color w:val="FF0000"/>
                <w:sz w:val="22"/>
                <w:szCs w:val="22"/>
                <w:u w:val="single"/>
              </w:rPr>
            </w:pPr>
          </w:p>
        </w:tc>
      </w:tr>
      <w:tr w:rsidR="008D615D" w14:paraId="563FF578" w14:textId="77777777" w:rsidTr="0050296D">
        <w:tc>
          <w:tcPr>
            <w:tcW w:w="2430" w:type="dxa"/>
            <w:gridSpan w:val="2"/>
            <w:tcBorders>
              <w:top w:val="nil"/>
              <w:left w:val="nil"/>
              <w:bottom w:val="nil"/>
              <w:right w:val="nil"/>
            </w:tcBorders>
          </w:tcPr>
          <w:p w14:paraId="635840F9" w14:textId="77777777" w:rsidR="008D615D" w:rsidRDefault="008D615D" w:rsidP="007025A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4BC16B58"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KING</w:t>
            </w:r>
          </w:p>
        </w:tc>
      </w:tr>
      <w:tr w:rsidR="008D615D" w14:paraId="374C71E9" w14:textId="77777777" w:rsidTr="0050296D">
        <w:trPr>
          <w:trHeight w:hRule="exact" w:val="128"/>
        </w:trPr>
        <w:tc>
          <w:tcPr>
            <w:tcW w:w="2430" w:type="dxa"/>
            <w:gridSpan w:val="2"/>
            <w:tcBorders>
              <w:top w:val="nil"/>
              <w:left w:val="nil"/>
              <w:bottom w:val="nil"/>
              <w:right w:val="nil"/>
            </w:tcBorders>
          </w:tcPr>
          <w:p w14:paraId="6EB8E903"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46D011EC" w14:textId="77777777" w:rsidR="008D615D" w:rsidRPr="0050296D" w:rsidRDefault="008D615D" w:rsidP="007025A0">
            <w:pPr>
              <w:rPr>
                <w:rFonts w:ascii="Calibri" w:hAnsi="Calibri" w:cs="Calibri"/>
                <w:color w:val="FF0000"/>
                <w:sz w:val="22"/>
                <w:szCs w:val="22"/>
                <w:u w:val="single"/>
              </w:rPr>
            </w:pPr>
          </w:p>
        </w:tc>
      </w:tr>
      <w:tr w:rsidR="008D615D" w14:paraId="2D76CE91" w14:textId="77777777" w:rsidTr="0050296D">
        <w:trPr>
          <w:trHeight w:val="230"/>
        </w:trPr>
        <w:tc>
          <w:tcPr>
            <w:tcW w:w="2430" w:type="dxa"/>
            <w:gridSpan w:val="2"/>
            <w:tcBorders>
              <w:top w:val="nil"/>
              <w:left w:val="nil"/>
              <w:bottom w:val="nil"/>
              <w:right w:val="nil"/>
            </w:tcBorders>
          </w:tcPr>
          <w:p w14:paraId="0ABAD60F" w14:textId="77777777" w:rsidR="008D615D" w:rsidRDefault="008D615D" w:rsidP="007025A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3CB2ABD5"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1 januari 2015</w:t>
            </w:r>
          </w:p>
        </w:tc>
      </w:tr>
      <w:tr w:rsidR="008D615D" w14:paraId="1CCCE619" w14:textId="77777777" w:rsidTr="0050296D">
        <w:trPr>
          <w:trHeight w:hRule="exact" w:val="128"/>
        </w:trPr>
        <w:tc>
          <w:tcPr>
            <w:tcW w:w="2430" w:type="dxa"/>
            <w:gridSpan w:val="2"/>
            <w:tcBorders>
              <w:top w:val="nil"/>
              <w:left w:val="nil"/>
              <w:bottom w:val="nil"/>
              <w:right w:val="nil"/>
            </w:tcBorders>
          </w:tcPr>
          <w:p w14:paraId="41DF4F64"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2EF58A71" w14:textId="77777777" w:rsidR="008D615D" w:rsidRPr="0050296D" w:rsidRDefault="008D615D" w:rsidP="007025A0">
            <w:pPr>
              <w:rPr>
                <w:rFonts w:ascii="Calibri" w:hAnsi="Calibri" w:cs="Calibri"/>
                <w:color w:val="FF0000"/>
                <w:sz w:val="22"/>
                <w:szCs w:val="22"/>
                <w:u w:val="single"/>
              </w:rPr>
            </w:pPr>
          </w:p>
        </w:tc>
      </w:tr>
      <w:tr w:rsidR="008D615D" w14:paraId="7487E526" w14:textId="77777777" w:rsidTr="0050296D">
        <w:trPr>
          <w:trHeight w:val="215"/>
        </w:trPr>
        <w:tc>
          <w:tcPr>
            <w:tcW w:w="2430" w:type="dxa"/>
            <w:gridSpan w:val="2"/>
            <w:tcBorders>
              <w:top w:val="nil"/>
              <w:left w:val="nil"/>
              <w:bottom w:val="nil"/>
              <w:right w:val="nil"/>
            </w:tcBorders>
          </w:tcPr>
          <w:p w14:paraId="7BA406C6" w14:textId="77777777" w:rsidR="008D615D" w:rsidRDefault="008D615D" w:rsidP="007025A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5EA4D4E3"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Redennummer</w:t>
            </w:r>
          </w:p>
        </w:tc>
      </w:tr>
      <w:tr w:rsidR="008D615D" w14:paraId="713F7ED3" w14:textId="77777777" w:rsidTr="0050296D">
        <w:trPr>
          <w:trHeight w:hRule="exact" w:val="128"/>
        </w:trPr>
        <w:tc>
          <w:tcPr>
            <w:tcW w:w="2430" w:type="dxa"/>
            <w:gridSpan w:val="2"/>
            <w:tcBorders>
              <w:top w:val="nil"/>
              <w:left w:val="nil"/>
              <w:bottom w:val="nil"/>
              <w:right w:val="nil"/>
            </w:tcBorders>
          </w:tcPr>
          <w:p w14:paraId="1C6ED719"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633E89F6" w14:textId="77777777" w:rsidR="008D615D" w:rsidRDefault="008D615D" w:rsidP="007025A0">
            <w:pPr>
              <w:rPr>
                <w:rFonts w:ascii="Calibri" w:hAnsi="Calibri" w:cs="Calibri"/>
                <w:b/>
                <w:bCs/>
                <w:sz w:val="22"/>
                <w:szCs w:val="22"/>
              </w:rPr>
            </w:pPr>
          </w:p>
        </w:tc>
      </w:tr>
      <w:tr w:rsidR="008D615D" w14:paraId="7494E79A" w14:textId="77777777" w:rsidTr="0050296D">
        <w:trPr>
          <w:trHeight w:val="215"/>
        </w:trPr>
        <w:tc>
          <w:tcPr>
            <w:tcW w:w="2430" w:type="dxa"/>
            <w:gridSpan w:val="2"/>
            <w:tcBorders>
              <w:top w:val="nil"/>
              <w:left w:val="nil"/>
              <w:bottom w:val="nil"/>
              <w:right w:val="nil"/>
            </w:tcBorders>
          </w:tcPr>
          <w:p w14:paraId="2BF16A67" w14:textId="77777777" w:rsidR="008D615D" w:rsidRDefault="008D615D" w:rsidP="007025A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678BADBC" w14:textId="77777777" w:rsidR="008D615D" w:rsidRDefault="008D615D" w:rsidP="007025A0">
            <w:pPr>
              <w:rPr>
                <w:rFonts w:ascii="Calibri" w:hAnsi="Calibri" w:cs="Calibri"/>
                <w:b/>
                <w:bCs/>
                <w:sz w:val="22"/>
                <w:szCs w:val="22"/>
              </w:rPr>
            </w:pPr>
          </w:p>
        </w:tc>
      </w:tr>
      <w:tr w:rsidR="008D615D" w14:paraId="601A4962" w14:textId="77777777" w:rsidTr="0050296D">
        <w:trPr>
          <w:trHeight w:val="233"/>
        </w:trPr>
        <w:tc>
          <w:tcPr>
            <w:tcW w:w="450" w:type="dxa"/>
            <w:tcBorders>
              <w:top w:val="nil"/>
              <w:left w:val="nil"/>
              <w:bottom w:val="nil"/>
              <w:right w:val="nil"/>
            </w:tcBorders>
          </w:tcPr>
          <w:p w14:paraId="0F85E4C7" w14:textId="77777777" w:rsidR="008D615D" w:rsidRDefault="008D615D" w:rsidP="007025A0">
            <w:pPr>
              <w:rPr>
                <w:rFonts w:ascii="Calibri" w:hAnsi="Calibri" w:cs="Calibri"/>
                <w:sz w:val="22"/>
                <w:szCs w:val="22"/>
              </w:rPr>
            </w:pPr>
            <w:bookmarkStart w:id="518" w:name="BKM_A4B75A70_21FA_414a_9B0A_92199EA6DF2A"/>
          </w:p>
        </w:tc>
        <w:tc>
          <w:tcPr>
            <w:tcW w:w="2880" w:type="dxa"/>
            <w:gridSpan w:val="2"/>
            <w:tcBorders>
              <w:top w:val="nil"/>
              <w:left w:val="nil"/>
              <w:bottom w:val="nil"/>
              <w:right w:val="nil"/>
            </w:tcBorders>
          </w:tcPr>
          <w:p w14:paraId="1EA65414" w14:textId="77777777" w:rsidR="008D615D" w:rsidRDefault="008D615D" w:rsidP="007025A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6DF43611" w14:textId="77777777" w:rsidR="008D615D" w:rsidRDefault="008D615D" w:rsidP="007025A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4CCB09DC" w14:textId="77777777" w:rsidR="008D615D" w:rsidRDefault="008D615D" w:rsidP="007025A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2446151D" w14:textId="77777777" w:rsidR="008D615D" w:rsidRDefault="008D615D" w:rsidP="007025A0">
            <w:pPr>
              <w:rPr>
                <w:rFonts w:ascii="Calibri" w:hAnsi="Calibri" w:cs="Calibri"/>
                <w:i/>
                <w:iCs/>
                <w:sz w:val="22"/>
                <w:szCs w:val="22"/>
              </w:rPr>
            </w:pPr>
            <w:r>
              <w:rPr>
                <w:rFonts w:ascii="Calibri" w:hAnsi="Calibri" w:cs="Calibri"/>
                <w:i/>
                <w:iCs/>
                <w:sz w:val="22"/>
                <w:szCs w:val="22"/>
              </w:rPr>
              <w:t>Kardi-</w:t>
            </w:r>
          </w:p>
          <w:p w14:paraId="2FA4CB5C" w14:textId="77777777" w:rsidR="008D615D" w:rsidRDefault="008D615D" w:rsidP="007025A0">
            <w:pPr>
              <w:rPr>
                <w:rFonts w:ascii="Calibri" w:hAnsi="Calibri" w:cs="Calibri"/>
                <w:sz w:val="22"/>
                <w:szCs w:val="22"/>
              </w:rPr>
            </w:pPr>
            <w:r>
              <w:rPr>
                <w:rFonts w:ascii="Calibri" w:hAnsi="Calibri" w:cs="Calibri"/>
                <w:i/>
                <w:iCs/>
                <w:sz w:val="22"/>
                <w:szCs w:val="22"/>
              </w:rPr>
              <w:t>naliteit</w:t>
            </w:r>
          </w:p>
        </w:tc>
      </w:tr>
      <w:tr w:rsidR="008D615D" w14:paraId="536F2DB6" w14:textId="77777777" w:rsidTr="0050296D">
        <w:tc>
          <w:tcPr>
            <w:tcW w:w="450" w:type="dxa"/>
            <w:tcBorders>
              <w:top w:val="nil"/>
              <w:left w:val="nil"/>
              <w:bottom w:val="nil"/>
              <w:right w:val="nil"/>
            </w:tcBorders>
          </w:tcPr>
          <w:p w14:paraId="6B7E20F2" w14:textId="77777777" w:rsidR="008D615D" w:rsidRDefault="008D615D" w:rsidP="007025A0">
            <w:pPr>
              <w:rPr>
                <w:rFonts w:ascii="Calibri" w:hAnsi="Calibri" w:cs="Calibri"/>
                <w:sz w:val="22"/>
                <w:szCs w:val="22"/>
              </w:rPr>
            </w:pPr>
          </w:p>
        </w:tc>
        <w:tc>
          <w:tcPr>
            <w:tcW w:w="2880" w:type="dxa"/>
            <w:gridSpan w:val="2"/>
            <w:tcBorders>
              <w:top w:val="nil"/>
              <w:left w:val="nil"/>
              <w:bottom w:val="nil"/>
              <w:right w:val="nil"/>
            </w:tcBorders>
          </w:tcPr>
          <w:p w14:paraId="60C2D6C7"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 xml:space="preserve">Redennummer verkrijging </w:t>
            </w:r>
            <w:r w:rsidRPr="0050296D">
              <w:rPr>
                <w:color w:val="FF0000"/>
                <w:u w:val="single"/>
              </w:rPr>
              <w:fldChar w:fldCharType="end"/>
            </w:r>
          </w:p>
        </w:tc>
        <w:tc>
          <w:tcPr>
            <w:tcW w:w="4050" w:type="dxa"/>
            <w:tcBorders>
              <w:top w:val="nil"/>
              <w:left w:val="nil"/>
              <w:bottom w:val="nil"/>
              <w:right w:val="nil"/>
            </w:tcBorders>
          </w:tcPr>
          <w:p w14:paraId="2DB67BAB"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Het identificerende nummer van de reden van verkrijging van de Nederlandse nationaliteit</w:t>
            </w:r>
            <w:r w:rsidRPr="0050296D">
              <w:rPr>
                <w:color w:val="FF0000"/>
                <w:u w:val="single"/>
              </w:rPr>
              <w:fldChar w:fldCharType="end"/>
            </w:r>
          </w:p>
        </w:tc>
        <w:tc>
          <w:tcPr>
            <w:tcW w:w="1170" w:type="dxa"/>
            <w:tcBorders>
              <w:top w:val="nil"/>
              <w:left w:val="nil"/>
              <w:bottom w:val="nil"/>
              <w:right w:val="nil"/>
            </w:tcBorders>
          </w:tcPr>
          <w:p w14:paraId="4CB30DC3"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N3</w:t>
            </w:r>
            <w:r w:rsidRPr="0050296D">
              <w:rPr>
                <w:color w:val="FF0000"/>
                <w:u w:val="single"/>
              </w:rPr>
              <w:fldChar w:fldCharType="end"/>
            </w:r>
          </w:p>
        </w:tc>
        <w:tc>
          <w:tcPr>
            <w:tcW w:w="810" w:type="dxa"/>
            <w:tcBorders>
              <w:top w:val="nil"/>
              <w:left w:val="nil"/>
              <w:bottom w:val="nil"/>
              <w:right w:val="nil"/>
            </w:tcBorders>
          </w:tcPr>
          <w:p w14:paraId="0C23C5FD"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1</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18"/>
      </w:tr>
      <w:tr w:rsidR="008D615D" w14:paraId="51133E86" w14:textId="77777777" w:rsidTr="0050296D">
        <w:tc>
          <w:tcPr>
            <w:tcW w:w="450" w:type="dxa"/>
            <w:tcBorders>
              <w:top w:val="nil"/>
              <w:left w:val="nil"/>
              <w:bottom w:val="nil"/>
              <w:right w:val="nil"/>
            </w:tcBorders>
          </w:tcPr>
          <w:p w14:paraId="6B397ECC" w14:textId="77777777" w:rsidR="008D615D" w:rsidRDefault="008D615D" w:rsidP="007025A0">
            <w:pPr>
              <w:rPr>
                <w:rFonts w:ascii="Calibri" w:hAnsi="Calibri" w:cs="Calibri"/>
                <w:sz w:val="22"/>
                <w:szCs w:val="22"/>
              </w:rPr>
            </w:pPr>
            <w:bookmarkStart w:id="519" w:name="BKM_9598FC19_98D9_4957_9DFA_14BC8A29FA9B"/>
          </w:p>
        </w:tc>
        <w:tc>
          <w:tcPr>
            <w:tcW w:w="2880" w:type="dxa"/>
            <w:gridSpan w:val="2"/>
            <w:tcBorders>
              <w:top w:val="nil"/>
              <w:left w:val="nil"/>
              <w:bottom w:val="nil"/>
              <w:right w:val="nil"/>
            </w:tcBorders>
          </w:tcPr>
          <w:p w14:paraId="17C25697"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 xml:space="preserve">Omschrijving verkrijging </w:t>
            </w:r>
            <w:r w:rsidRPr="0050296D">
              <w:rPr>
                <w:color w:val="FF0000"/>
                <w:u w:val="single"/>
              </w:rPr>
              <w:fldChar w:fldCharType="end"/>
            </w:r>
          </w:p>
        </w:tc>
        <w:tc>
          <w:tcPr>
            <w:tcW w:w="4050" w:type="dxa"/>
            <w:tcBorders>
              <w:top w:val="nil"/>
              <w:left w:val="nil"/>
              <w:bottom w:val="nil"/>
              <w:right w:val="nil"/>
            </w:tcBorders>
          </w:tcPr>
          <w:p w14:paraId="1580A9B6"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De omschrijving van de reden van de verkrijging van de Nederlandse nationaliteit</w:t>
            </w:r>
            <w:r w:rsidRPr="0050296D">
              <w:rPr>
                <w:color w:val="FF0000"/>
                <w:u w:val="single"/>
              </w:rPr>
              <w:fldChar w:fldCharType="end"/>
            </w:r>
          </w:p>
        </w:tc>
        <w:tc>
          <w:tcPr>
            <w:tcW w:w="1170" w:type="dxa"/>
            <w:tcBorders>
              <w:top w:val="nil"/>
              <w:left w:val="nil"/>
              <w:bottom w:val="nil"/>
              <w:right w:val="nil"/>
            </w:tcBorders>
          </w:tcPr>
          <w:p w14:paraId="03FB7034"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AN250</w:t>
            </w:r>
            <w:r w:rsidRPr="0050296D">
              <w:rPr>
                <w:color w:val="FF0000"/>
                <w:u w:val="single"/>
              </w:rPr>
              <w:fldChar w:fldCharType="end"/>
            </w:r>
          </w:p>
        </w:tc>
        <w:tc>
          <w:tcPr>
            <w:tcW w:w="810" w:type="dxa"/>
            <w:tcBorders>
              <w:top w:val="nil"/>
              <w:left w:val="nil"/>
              <w:bottom w:val="nil"/>
              <w:right w:val="nil"/>
            </w:tcBorders>
          </w:tcPr>
          <w:p w14:paraId="600C407F"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1</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19"/>
      </w:tr>
      <w:tr w:rsidR="008D615D" w14:paraId="1D59BE46" w14:textId="77777777" w:rsidTr="0050296D">
        <w:tc>
          <w:tcPr>
            <w:tcW w:w="450" w:type="dxa"/>
            <w:tcBorders>
              <w:top w:val="nil"/>
              <w:left w:val="nil"/>
              <w:bottom w:val="nil"/>
              <w:right w:val="nil"/>
            </w:tcBorders>
          </w:tcPr>
          <w:p w14:paraId="6A527437" w14:textId="77777777" w:rsidR="008D615D" w:rsidRDefault="008D615D" w:rsidP="007025A0">
            <w:pPr>
              <w:rPr>
                <w:rFonts w:ascii="Calibri" w:hAnsi="Calibri" w:cs="Calibri"/>
                <w:sz w:val="22"/>
                <w:szCs w:val="22"/>
              </w:rPr>
            </w:pPr>
            <w:bookmarkStart w:id="520" w:name="BKM_3C7ED355_6A57_4a6d_8EEF_E1993CCFBA37"/>
          </w:p>
        </w:tc>
        <w:tc>
          <w:tcPr>
            <w:tcW w:w="2880" w:type="dxa"/>
            <w:gridSpan w:val="2"/>
            <w:tcBorders>
              <w:top w:val="nil"/>
              <w:left w:val="nil"/>
              <w:bottom w:val="nil"/>
              <w:right w:val="nil"/>
            </w:tcBorders>
          </w:tcPr>
          <w:p w14:paraId="78416481"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 xml:space="preserve">Datum aanvang geldigheid verkrijging </w:t>
            </w:r>
            <w:r w:rsidRPr="0050296D">
              <w:rPr>
                <w:color w:val="FF0000"/>
                <w:u w:val="single"/>
              </w:rPr>
              <w:fldChar w:fldCharType="end"/>
            </w:r>
          </w:p>
        </w:tc>
        <w:tc>
          <w:tcPr>
            <w:tcW w:w="4050" w:type="dxa"/>
            <w:tcBorders>
              <w:top w:val="nil"/>
              <w:left w:val="nil"/>
              <w:bottom w:val="nil"/>
              <w:right w:val="nil"/>
            </w:tcBorders>
          </w:tcPr>
          <w:p w14:paraId="7FB992BC"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De datum aanvang geldigheid van de reden van de verkrijging van de Nederlandse nationaliteit</w:t>
            </w:r>
            <w:r w:rsidRPr="0050296D">
              <w:rPr>
                <w:color w:val="FF0000"/>
                <w:u w:val="single"/>
              </w:rPr>
              <w:fldChar w:fldCharType="end"/>
            </w:r>
          </w:p>
        </w:tc>
        <w:tc>
          <w:tcPr>
            <w:tcW w:w="1170" w:type="dxa"/>
            <w:tcBorders>
              <w:top w:val="nil"/>
              <w:left w:val="nil"/>
              <w:bottom w:val="nil"/>
              <w:right w:val="nil"/>
            </w:tcBorders>
          </w:tcPr>
          <w:p w14:paraId="0D3F2977"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Datum</w:t>
            </w:r>
            <w:r w:rsidRPr="0050296D">
              <w:rPr>
                <w:color w:val="FF0000"/>
                <w:u w:val="single"/>
              </w:rPr>
              <w:fldChar w:fldCharType="end"/>
            </w:r>
          </w:p>
        </w:tc>
        <w:tc>
          <w:tcPr>
            <w:tcW w:w="810" w:type="dxa"/>
            <w:tcBorders>
              <w:top w:val="nil"/>
              <w:left w:val="nil"/>
              <w:bottom w:val="nil"/>
              <w:right w:val="nil"/>
            </w:tcBorders>
          </w:tcPr>
          <w:p w14:paraId="4B2674C0"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1</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20"/>
      </w:tr>
      <w:tr w:rsidR="008D615D" w14:paraId="3579F0EB" w14:textId="77777777" w:rsidTr="0050296D">
        <w:tc>
          <w:tcPr>
            <w:tcW w:w="450" w:type="dxa"/>
            <w:tcBorders>
              <w:top w:val="nil"/>
              <w:left w:val="nil"/>
              <w:bottom w:val="nil"/>
              <w:right w:val="nil"/>
            </w:tcBorders>
          </w:tcPr>
          <w:p w14:paraId="16E532B6" w14:textId="77777777" w:rsidR="008D615D" w:rsidRDefault="008D615D" w:rsidP="007025A0">
            <w:pPr>
              <w:rPr>
                <w:rFonts w:ascii="Calibri" w:hAnsi="Calibri" w:cs="Calibri"/>
                <w:sz w:val="22"/>
                <w:szCs w:val="22"/>
              </w:rPr>
            </w:pPr>
            <w:bookmarkStart w:id="521" w:name="BKM_0903B555_D105_4503_B141_61E9990A0ECF"/>
          </w:p>
        </w:tc>
        <w:tc>
          <w:tcPr>
            <w:tcW w:w="2880" w:type="dxa"/>
            <w:gridSpan w:val="2"/>
            <w:tcBorders>
              <w:top w:val="nil"/>
              <w:left w:val="nil"/>
              <w:bottom w:val="nil"/>
              <w:right w:val="nil"/>
            </w:tcBorders>
          </w:tcPr>
          <w:p w14:paraId="71D73B31"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 xml:space="preserve">Datum einde geldigheid verkrijging </w:t>
            </w:r>
            <w:r w:rsidRPr="0050296D">
              <w:rPr>
                <w:color w:val="FF0000"/>
                <w:u w:val="single"/>
              </w:rPr>
              <w:fldChar w:fldCharType="end"/>
            </w:r>
          </w:p>
        </w:tc>
        <w:tc>
          <w:tcPr>
            <w:tcW w:w="4050" w:type="dxa"/>
            <w:tcBorders>
              <w:top w:val="nil"/>
              <w:left w:val="nil"/>
              <w:bottom w:val="nil"/>
              <w:right w:val="nil"/>
            </w:tcBorders>
          </w:tcPr>
          <w:p w14:paraId="6906C727"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De datum einde geldigheid van de reden van de verkrijging van de Nederlandse nationaliteit</w:t>
            </w:r>
            <w:r w:rsidRPr="0050296D">
              <w:rPr>
                <w:color w:val="FF0000"/>
                <w:u w:val="single"/>
              </w:rPr>
              <w:fldChar w:fldCharType="end"/>
            </w:r>
          </w:p>
        </w:tc>
        <w:tc>
          <w:tcPr>
            <w:tcW w:w="1170" w:type="dxa"/>
            <w:tcBorders>
              <w:top w:val="nil"/>
              <w:left w:val="nil"/>
              <w:bottom w:val="nil"/>
              <w:right w:val="nil"/>
            </w:tcBorders>
          </w:tcPr>
          <w:p w14:paraId="441302DA"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Datum</w:t>
            </w:r>
            <w:r w:rsidRPr="0050296D">
              <w:rPr>
                <w:color w:val="FF0000"/>
                <w:u w:val="single"/>
              </w:rPr>
              <w:fldChar w:fldCharType="end"/>
            </w:r>
          </w:p>
        </w:tc>
        <w:tc>
          <w:tcPr>
            <w:tcW w:w="810" w:type="dxa"/>
            <w:tcBorders>
              <w:top w:val="nil"/>
              <w:left w:val="nil"/>
              <w:bottom w:val="nil"/>
              <w:right w:val="nil"/>
            </w:tcBorders>
          </w:tcPr>
          <w:p w14:paraId="28613D50"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0</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21"/>
      </w:tr>
      <w:tr w:rsidR="008D615D" w14:paraId="2DE24A1D" w14:textId="77777777" w:rsidTr="0050296D">
        <w:tc>
          <w:tcPr>
            <w:tcW w:w="9360" w:type="dxa"/>
            <w:gridSpan w:val="6"/>
            <w:tcBorders>
              <w:top w:val="nil"/>
              <w:left w:val="nil"/>
              <w:bottom w:val="nil"/>
              <w:right w:val="nil"/>
            </w:tcBorders>
          </w:tcPr>
          <w:p w14:paraId="221C2C75" w14:textId="77777777" w:rsidR="008D615D" w:rsidRDefault="008D615D" w:rsidP="007025A0">
            <w:pPr>
              <w:rPr>
                <w:rFonts w:ascii="Calibri" w:hAnsi="Calibri" w:cs="Calibri"/>
                <w:b/>
                <w:bCs/>
                <w:sz w:val="22"/>
                <w:szCs w:val="22"/>
              </w:rPr>
            </w:pPr>
            <w:r>
              <w:rPr>
                <w:rFonts w:ascii="Calibri" w:hAnsi="Calibri" w:cs="Calibri"/>
                <w:b/>
                <w:bCs/>
                <w:sz w:val="22"/>
                <w:szCs w:val="22"/>
              </w:rPr>
              <w:t>Toelichting referentielijst</w:t>
            </w:r>
          </w:p>
        </w:tc>
      </w:tr>
      <w:tr w:rsidR="008D615D" w14:paraId="7D593C92" w14:textId="77777777" w:rsidTr="0050296D">
        <w:trPr>
          <w:trHeight w:val="158"/>
        </w:trPr>
        <w:tc>
          <w:tcPr>
            <w:tcW w:w="450" w:type="dxa"/>
            <w:tcBorders>
              <w:top w:val="nil"/>
              <w:left w:val="nil"/>
              <w:bottom w:val="nil"/>
              <w:right w:val="nil"/>
            </w:tcBorders>
          </w:tcPr>
          <w:p w14:paraId="5D420A8F" w14:textId="77777777" w:rsidR="008D615D" w:rsidRDefault="008D615D" w:rsidP="007025A0">
            <w:pPr>
              <w:rPr>
                <w:rFonts w:ascii="Calibri" w:hAnsi="Calibri" w:cs="Calibri"/>
                <w:b/>
                <w:bCs/>
                <w:sz w:val="22"/>
                <w:szCs w:val="22"/>
              </w:rPr>
            </w:pPr>
          </w:p>
        </w:tc>
        <w:tc>
          <w:tcPr>
            <w:tcW w:w="8910" w:type="dxa"/>
            <w:gridSpan w:val="5"/>
            <w:tcBorders>
              <w:top w:val="nil"/>
              <w:left w:val="nil"/>
              <w:bottom w:val="nil"/>
              <w:right w:val="nil"/>
            </w:tcBorders>
          </w:tcPr>
          <w:p w14:paraId="499BE97D" w14:textId="77777777" w:rsidR="008D615D" w:rsidRPr="0050296D" w:rsidRDefault="008D615D" w:rsidP="007025A0">
            <w:pPr>
              <w:rPr>
                <w:rFonts w:ascii="Calibri" w:hAnsi="Calibri" w:cs="Calibri"/>
                <w:sz w:val="22"/>
                <w:szCs w:val="22"/>
                <w:u w:val="single"/>
              </w:rPr>
            </w:pPr>
            <w:r w:rsidRPr="0050296D">
              <w:rPr>
                <w:rFonts w:ascii="Calibri" w:hAnsi="Calibri" w:cs="Calibri"/>
                <w:color w:val="FF0000"/>
                <w:sz w:val="22"/>
                <w:szCs w:val="22"/>
                <w:u w:val="single"/>
              </w:rPr>
              <w:t>Het gaat om stamtabel A.5.14</w:t>
            </w:r>
          </w:p>
        </w:tc>
      </w:tr>
    </w:tbl>
    <w:p w14:paraId="6A53A668" w14:textId="77777777" w:rsidR="0050296D" w:rsidRDefault="0050296D">
      <w:r>
        <w:br w:type="page"/>
      </w:r>
    </w:p>
    <w:tbl>
      <w:tblPr>
        <w:tblW w:w="9360" w:type="dxa"/>
        <w:tblInd w:w="60" w:type="dxa"/>
        <w:tblLayout w:type="fixed"/>
        <w:tblCellMar>
          <w:left w:w="60" w:type="dxa"/>
          <w:right w:w="60" w:type="dxa"/>
        </w:tblCellMar>
        <w:tblLook w:val="0000" w:firstRow="0" w:lastRow="0" w:firstColumn="0" w:lastColumn="0" w:noHBand="0" w:noVBand="0"/>
      </w:tblPr>
      <w:tblGrid>
        <w:gridCol w:w="450"/>
        <w:gridCol w:w="8910"/>
      </w:tblGrid>
      <w:tr w:rsidR="0050296D" w14:paraId="6CCF96C6" w14:textId="77777777" w:rsidTr="0050296D">
        <w:trPr>
          <w:trHeight w:val="158"/>
        </w:trPr>
        <w:tc>
          <w:tcPr>
            <w:tcW w:w="450" w:type="dxa"/>
            <w:tcBorders>
              <w:top w:val="nil"/>
              <w:left w:val="nil"/>
              <w:bottom w:val="nil"/>
              <w:right w:val="nil"/>
            </w:tcBorders>
          </w:tcPr>
          <w:p w14:paraId="51A19918" w14:textId="72D82D6D" w:rsidR="0050296D" w:rsidRDefault="0050296D" w:rsidP="007025A0">
            <w:pPr>
              <w:rPr>
                <w:rFonts w:ascii="Calibri" w:hAnsi="Calibri" w:cs="Calibri"/>
                <w:b/>
                <w:bCs/>
                <w:sz w:val="22"/>
                <w:szCs w:val="22"/>
              </w:rPr>
            </w:pPr>
          </w:p>
        </w:tc>
        <w:tc>
          <w:tcPr>
            <w:tcW w:w="8910" w:type="dxa"/>
            <w:tcBorders>
              <w:top w:val="nil"/>
              <w:left w:val="nil"/>
              <w:bottom w:val="nil"/>
              <w:right w:val="nil"/>
            </w:tcBorders>
          </w:tcPr>
          <w:p w14:paraId="3F7B0084" w14:textId="77777777" w:rsidR="0050296D" w:rsidRPr="0050296D" w:rsidRDefault="0050296D" w:rsidP="007025A0">
            <w:pPr>
              <w:rPr>
                <w:rFonts w:ascii="Calibri" w:hAnsi="Calibri" w:cs="Calibri"/>
                <w:color w:val="FF0000"/>
                <w:sz w:val="22"/>
                <w:szCs w:val="22"/>
                <w:u w:val="single"/>
              </w:rPr>
            </w:pPr>
          </w:p>
        </w:tc>
      </w:tr>
    </w:tbl>
    <w:bookmarkStart w:id="522" w:name="BKM_7F97B43F_CCA1_4bfc_9824_9BEC8D2A70E6"/>
    <w:bookmarkEnd w:id="522"/>
    <w:p w14:paraId="637596E9" w14:textId="77777777" w:rsidR="008D615D" w:rsidRPr="008D615D" w:rsidRDefault="008D615D" w:rsidP="008D615D">
      <w:pPr>
        <w:pStyle w:val="Kop2"/>
      </w:pPr>
      <w:r w:rsidRPr="008D615D">
        <w:fldChar w:fldCharType="begin" w:fldLock="1"/>
      </w:r>
      <w:r w:rsidRPr="008D615D">
        <w:instrText>MERGEFIELD Element.Stereotype</w:instrText>
      </w:r>
      <w:r w:rsidRPr="008D615D">
        <w:fldChar w:fldCharType="separate"/>
      </w:r>
      <w:r w:rsidRPr="008D615D">
        <w:t>«Referentielijst»</w:t>
      </w:r>
      <w:r w:rsidRPr="008D615D">
        <w:fldChar w:fldCharType="end"/>
      </w:r>
      <w:r w:rsidRPr="008D615D">
        <w:t xml:space="preserve"> </w:t>
      </w:r>
      <w:r w:rsidRPr="0050296D">
        <w:rPr>
          <w:color w:val="FF0000"/>
          <w:u w:val="single"/>
        </w:rPr>
        <w:fldChar w:fldCharType="begin" w:fldLock="1"/>
      </w:r>
      <w:r w:rsidRPr="0050296D">
        <w:rPr>
          <w:color w:val="FF0000"/>
          <w:u w:val="single"/>
        </w:rPr>
        <w:instrText>MERGEFIELD Element.Name</w:instrText>
      </w:r>
      <w:r w:rsidRPr="0050296D">
        <w:rPr>
          <w:color w:val="FF0000"/>
          <w:u w:val="single"/>
        </w:rPr>
        <w:fldChar w:fldCharType="separate"/>
      </w:r>
      <w:r w:rsidRPr="0050296D">
        <w:rPr>
          <w:color w:val="FF0000"/>
          <w:u w:val="single"/>
        </w:rPr>
        <w:t>REDEN VERLIES NATIONALITEIT</w:t>
      </w:r>
      <w:r w:rsidRPr="0050296D">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8D615D" w14:paraId="005D1B48" w14:textId="77777777" w:rsidTr="007025A0">
        <w:trPr>
          <w:trHeight w:val="218"/>
        </w:trPr>
        <w:tc>
          <w:tcPr>
            <w:tcW w:w="2430" w:type="dxa"/>
            <w:gridSpan w:val="2"/>
            <w:tcBorders>
              <w:top w:val="nil"/>
              <w:left w:val="nil"/>
              <w:bottom w:val="nil"/>
              <w:right w:val="nil"/>
            </w:tcBorders>
          </w:tcPr>
          <w:p w14:paraId="312B5BCF" w14:textId="77777777" w:rsidR="008D615D" w:rsidRDefault="008D615D" w:rsidP="007025A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676DF501"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Element.Name</w:instrText>
            </w:r>
            <w:r w:rsidRPr="0050296D">
              <w:rPr>
                <w:color w:val="FF0000"/>
                <w:u w:val="single"/>
              </w:rPr>
              <w:fldChar w:fldCharType="separate"/>
            </w:r>
            <w:r w:rsidRPr="0050296D">
              <w:rPr>
                <w:rFonts w:ascii="Calibri" w:hAnsi="Calibri" w:cs="Calibri"/>
                <w:color w:val="FF0000"/>
                <w:sz w:val="22"/>
                <w:szCs w:val="22"/>
                <w:u w:val="single"/>
              </w:rPr>
              <w:t>REDEN VERLIES NATIONALITEIT</w:t>
            </w:r>
            <w:r w:rsidRPr="0050296D">
              <w:rPr>
                <w:color w:val="FF0000"/>
                <w:u w:val="single"/>
              </w:rPr>
              <w:fldChar w:fldCharType="end"/>
            </w:r>
          </w:p>
        </w:tc>
      </w:tr>
      <w:tr w:rsidR="008D615D" w14:paraId="6A87F68B" w14:textId="77777777" w:rsidTr="007025A0">
        <w:trPr>
          <w:trHeight w:hRule="exact" w:val="128"/>
        </w:trPr>
        <w:tc>
          <w:tcPr>
            <w:tcW w:w="2430" w:type="dxa"/>
            <w:gridSpan w:val="2"/>
            <w:tcBorders>
              <w:top w:val="nil"/>
              <w:left w:val="nil"/>
              <w:bottom w:val="nil"/>
              <w:right w:val="nil"/>
            </w:tcBorders>
          </w:tcPr>
          <w:p w14:paraId="0EEC4C8F"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1A41D4A8" w14:textId="77777777" w:rsidR="008D615D" w:rsidRPr="0050296D" w:rsidRDefault="008D615D" w:rsidP="007025A0">
            <w:pPr>
              <w:rPr>
                <w:rFonts w:ascii="Calibri" w:hAnsi="Calibri" w:cs="Calibri"/>
                <w:color w:val="FF0000"/>
                <w:sz w:val="22"/>
                <w:szCs w:val="22"/>
                <w:u w:val="single"/>
              </w:rPr>
            </w:pPr>
          </w:p>
        </w:tc>
      </w:tr>
      <w:tr w:rsidR="008D615D" w14:paraId="7E8566EB" w14:textId="77777777" w:rsidTr="007025A0">
        <w:tc>
          <w:tcPr>
            <w:tcW w:w="2430" w:type="dxa"/>
            <w:gridSpan w:val="2"/>
            <w:tcBorders>
              <w:top w:val="nil"/>
              <w:left w:val="nil"/>
              <w:bottom w:val="nil"/>
              <w:right w:val="nil"/>
            </w:tcBorders>
          </w:tcPr>
          <w:p w14:paraId="7D0A29C3" w14:textId="77777777" w:rsidR="008D615D" w:rsidRDefault="008D615D" w:rsidP="007025A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09F10625"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Element.Alias</w:instrText>
            </w:r>
            <w:r w:rsidRPr="0050296D">
              <w:rPr>
                <w:color w:val="FF0000"/>
                <w:u w:val="single"/>
              </w:rPr>
              <w:fldChar w:fldCharType="end"/>
            </w:r>
          </w:p>
        </w:tc>
      </w:tr>
      <w:tr w:rsidR="008D615D" w14:paraId="4DB7E3F8" w14:textId="77777777" w:rsidTr="007025A0">
        <w:trPr>
          <w:trHeight w:hRule="exact" w:val="128"/>
        </w:trPr>
        <w:tc>
          <w:tcPr>
            <w:tcW w:w="2430" w:type="dxa"/>
            <w:gridSpan w:val="2"/>
            <w:tcBorders>
              <w:top w:val="nil"/>
              <w:left w:val="nil"/>
              <w:bottom w:val="nil"/>
              <w:right w:val="nil"/>
            </w:tcBorders>
          </w:tcPr>
          <w:p w14:paraId="5ECA4F63"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12547923" w14:textId="77777777" w:rsidR="008D615D" w:rsidRPr="0050296D" w:rsidRDefault="008D615D" w:rsidP="007025A0">
            <w:pPr>
              <w:rPr>
                <w:rFonts w:ascii="Calibri" w:hAnsi="Calibri" w:cs="Calibri"/>
                <w:color w:val="FF0000"/>
                <w:sz w:val="22"/>
                <w:szCs w:val="22"/>
                <w:u w:val="single"/>
              </w:rPr>
            </w:pPr>
          </w:p>
        </w:tc>
      </w:tr>
      <w:tr w:rsidR="008D615D" w14:paraId="52F48ED6" w14:textId="77777777" w:rsidTr="007025A0">
        <w:tc>
          <w:tcPr>
            <w:tcW w:w="2430" w:type="dxa"/>
            <w:gridSpan w:val="2"/>
            <w:tcBorders>
              <w:top w:val="nil"/>
              <w:left w:val="nil"/>
              <w:bottom w:val="nil"/>
              <w:right w:val="nil"/>
            </w:tcBorders>
          </w:tcPr>
          <w:p w14:paraId="22B17A09" w14:textId="77777777" w:rsidR="008D615D" w:rsidRDefault="008D615D" w:rsidP="007025A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0DA3760D"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BRP</w:t>
            </w:r>
          </w:p>
        </w:tc>
      </w:tr>
      <w:tr w:rsidR="008D615D" w14:paraId="2A992564" w14:textId="77777777" w:rsidTr="007025A0">
        <w:trPr>
          <w:trHeight w:hRule="exact" w:val="128"/>
        </w:trPr>
        <w:tc>
          <w:tcPr>
            <w:tcW w:w="2430" w:type="dxa"/>
            <w:gridSpan w:val="2"/>
            <w:tcBorders>
              <w:top w:val="nil"/>
              <w:left w:val="nil"/>
              <w:bottom w:val="nil"/>
              <w:right w:val="nil"/>
            </w:tcBorders>
          </w:tcPr>
          <w:p w14:paraId="0B1897D7"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4985BC64" w14:textId="77777777" w:rsidR="008D615D" w:rsidRPr="0050296D" w:rsidRDefault="008D615D" w:rsidP="007025A0">
            <w:pPr>
              <w:rPr>
                <w:rFonts w:ascii="Calibri" w:hAnsi="Calibri" w:cs="Calibri"/>
                <w:color w:val="FF0000"/>
                <w:sz w:val="22"/>
                <w:szCs w:val="22"/>
                <w:u w:val="single"/>
              </w:rPr>
            </w:pPr>
          </w:p>
        </w:tc>
      </w:tr>
      <w:tr w:rsidR="008D615D" w14:paraId="091EF72A" w14:textId="77777777" w:rsidTr="007025A0">
        <w:trPr>
          <w:trHeight w:val="230"/>
        </w:trPr>
        <w:tc>
          <w:tcPr>
            <w:tcW w:w="2430" w:type="dxa"/>
            <w:gridSpan w:val="2"/>
            <w:tcBorders>
              <w:top w:val="nil"/>
              <w:left w:val="nil"/>
              <w:bottom w:val="nil"/>
              <w:right w:val="nil"/>
            </w:tcBorders>
          </w:tcPr>
          <w:p w14:paraId="503C37BB" w14:textId="77777777" w:rsidR="008D615D" w:rsidRDefault="008D615D" w:rsidP="007025A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3132E8EF"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Element.Notes</w:instrText>
            </w:r>
            <w:r w:rsidRPr="0050296D">
              <w:rPr>
                <w:color w:val="FF0000"/>
                <w:u w:val="single"/>
              </w:rPr>
              <w:fldChar w:fldCharType="separate"/>
            </w:r>
            <w:r w:rsidRPr="0050296D">
              <w:rPr>
                <w:rFonts w:ascii="Calibri" w:hAnsi="Calibri" w:cs="Calibri"/>
                <w:color w:val="FF0000"/>
                <w:sz w:val="22"/>
                <w:szCs w:val="22"/>
                <w:u w:val="single"/>
              </w:rPr>
              <w:t>Tabel waarin de redenen staan voor verlies van de Nederlandse nationaliteit.</w:t>
            </w:r>
            <w:r w:rsidRPr="0050296D">
              <w:rPr>
                <w:color w:val="FF0000"/>
                <w:u w:val="single"/>
              </w:rPr>
              <w:fldChar w:fldCharType="end"/>
            </w:r>
          </w:p>
        </w:tc>
      </w:tr>
      <w:tr w:rsidR="008D615D" w14:paraId="715D9515" w14:textId="77777777" w:rsidTr="007025A0">
        <w:trPr>
          <w:trHeight w:hRule="exact" w:val="128"/>
        </w:trPr>
        <w:tc>
          <w:tcPr>
            <w:tcW w:w="2430" w:type="dxa"/>
            <w:gridSpan w:val="2"/>
            <w:tcBorders>
              <w:top w:val="nil"/>
              <w:left w:val="nil"/>
              <w:bottom w:val="nil"/>
              <w:right w:val="nil"/>
            </w:tcBorders>
          </w:tcPr>
          <w:p w14:paraId="03FCADAD"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0F9F67CB" w14:textId="77777777" w:rsidR="008D615D" w:rsidRPr="0050296D" w:rsidRDefault="008D615D" w:rsidP="007025A0">
            <w:pPr>
              <w:rPr>
                <w:rFonts w:ascii="Calibri" w:hAnsi="Calibri" w:cs="Calibri"/>
                <w:color w:val="FF0000"/>
                <w:sz w:val="22"/>
                <w:szCs w:val="22"/>
                <w:u w:val="single"/>
              </w:rPr>
            </w:pPr>
          </w:p>
        </w:tc>
      </w:tr>
      <w:tr w:rsidR="008D615D" w14:paraId="1834C3FD" w14:textId="77777777" w:rsidTr="007025A0">
        <w:tc>
          <w:tcPr>
            <w:tcW w:w="2430" w:type="dxa"/>
            <w:gridSpan w:val="2"/>
            <w:tcBorders>
              <w:top w:val="nil"/>
              <w:left w:val="nil"/>
              <w:bottom w:val="nil"/>
              <w:right w:val="nil"/>
            </w:tcBorders>
          </w:tcPr>
          <w:p w14:paraId="2E2D4BA1" w14:textId="77777777" w:rsidR="008D615D" w:rsidRDefault="008D615D" w:rsidP="007025A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1ABB22DA"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KING</w:t>
            </w:r>
          </w:p>
        </w:tc>
      </w:tr>
      <w:tr w:rsidR="008D615D" w14:paraId="37428594" w14:textId="77777777" w:rsidTr="007025A0">
        <w:trPr>
          <w:trHeight w:hRule="exact" w:val="128"/>
        </w:trPr>
        <w:tc>
          <w:tcPr>
            <w:tcW w:w="2430" w:type="dxa"/>
            <w:gridSpan w:val="2"/>
            <w:tcBorders>
              <w:top w:val="nil"/>
              <w:left w:val="nil"/>
              <w:bottom w:val="nil"/>
              <w:right w:val="nil"/>
            </w:tcBorders>
          </w:tcPr>
          <w:p w14:paraId="3B4F7CA1"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736CFD68" w14:textId="77777777" w:rsidR="008D615D" w:rsidRPr="0050296D" w:rsidRDefault="008D615D" w:rsidP="007025A0">
            <w:pPr>
              <w:rPr>
                <w:rFonts w:ascii="Calibri" w:hAnsi="Calibri" w:cs="Calibri"/>
                <w:color w:val="FF0000"/>
                <w:sz w:val="22"/>
                <w:szCs w:val="22"/>
                <w:u w:val="single"/>
              </w:rPr>
            </w:pPr>
          </w:p>
        </w:tc>
      </w:tr>
      <w:tr w:rsidR="008D615D" w14:paraId="67E49241" w14:textId="77777777" w:rsidTr="007025A0">
        <w:trPr>
          <w:trHeight w:val="230"/>
        </w:trPr>
        <w:tc>
          <w:tcPr>
            <w:tcW w:w="2430" w:type="dxa"/>
            <w:gridSpan w:val="2"/>
            <w:tcBorders>
              <w:top w:val="nil"/>
              <w:left w:val="nil"/>
              <w:bottom w:val="nil"/>
              <w:right w:val="nil"/>
            </w:tcBorders>
          </w:tcPr>
          <w:p w14:paraId="0E0B4FEB" w14:textId="77777777" w:rsidR="008D615D" w:rsidRDefault="008D615D" w:rsidP="007025A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630592FB"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1 januari 2015</w:t>
            </w:r>
          </w:p>
        </w:tc>
      </w:tr>
      <w:tr w:rsidR="008D615D" w14:paraId="78F27F5A" w14:textId="77777777" w:rsidTr="007025A0">
        <w:trPr>
          <w:trHeight w:hRule="exact" w:val="128"/>
        </w:trPr>
        <w:tc>
          <w:tcPr>
            <w:tcW w:w="2430" w:type="dxa"/>
            <w:gridSpan w:val="2"/>
            <w:tcBorders>
              <w:top w:val="nil"/>
              <w:left w:val="nil"/>
              <w:bottom w:val="nil"/>
              <w:right w:val="nil"/>
            </w:tcBorders>
          </w:tcPr>
          <w:p w14:paraId="46CBB71B"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103C6B71" w14:textId="77777777" w:rsidR="008D615D" w:rsidRPr="0050296D" w:rsidRDefault="008D615D" w:rsidP="007025A0">
            <w:pPr>
              <w:rPr>
                <w:rFonts w:ascii="Calibri" w:hAnsi="Calibri" w:cs="Calibri"/>
                <w:color w:val="FF0000"/>
                <w:sz w:val="22"/>
                <w:szCs w:val="22"/>
                <w:u w:val="single"/>
              </w:rPr>
            </w:pPr>
          </w:p>
        </w:tc>
      </w:tr>
      <w:tr w:rsidR="008D615D" w14:paraId="5EBE053A" w14:textId="77777777" w:rsidTr="007025A0">
        <w:trPr>
          <w:trHeight w:val="215"/>
        </w:trPr>
        <w:tc>
          <w:tcPr>
            <w:tcW w:w="2430" w:type="dxa"/>
            <w:gridSpan w:val="2"/>
            <w:tcBorders>
              <w:top w:val="nil"/>
              <w:left w:val="nil"/>
              <w:bottom w:val="nil"/>
              <w:right w:val="nil"/>
            </w:tcBorders>
          </w:tcPr>
          <w:p w14:paraId="0A0C8D78" w14:textId="77777777" w:rsidR="008D615D" w:rsidRDefault="008D615D" w:rsidP="007025A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1E9BEC1E" w14:textId="77777777" w:rsidR="008D615D" w:rsidRPr="0050296D" w:rsidRDefault="008D615D" w:rsidP="007025A0">
            <w:pPr>
              <w:rPr>
                <w:rFonts w:ascii="Calibri" w:hAnsi="Calibri" w:cs="Calibri"/>
                <w:color w:val="FF0000"/>
                <w:sz w:val="22"/>
                <w:szCs w:val="22"/>
                <w:u w:val="single"/>
              </w:rPr>
            </w:pPr>
            <w:r w:rsidRPr="0050296D">
              <w:rPr>
                <w:rFonts w:ascii="Calibri" w:hAnsi="Calibri" w:cs="Calibri"/>
                <w:color w:val="FF0000"/>
                <w:sz w:val="22"/>
                <w:szCs w:val="22"/>
                <w:u w:val="single"/>
              </w:rPr>
              <w:t>Redennummer</w:t>
            </w:r>
          </w:p>
        </w:tc>
      </w:tr>
      <w:tr w:rsidR="008D615D" w14:paraId="79297151" w14:textId="77777777" w:rsidTr="007025A0">
        <w:trPr>
          <w:trHeight w:hRule="exact" w:val="128"/>
        </w:trPr>
        <w:tc>
          <w:tcPr>
            <w:tcW w:w="2430" w:type="dxa"/>
            <w:gridSpan w:val="2"/>
            <w:tcBorders>
              <w:top w:val="nil"/>
              <w:left w:val="nil"/>
              <w:bottom w:val="nil"/>
              <w:right w:val="nil"/>
            </w:tcBorders>
          </w:tcPr>
          <w:p w14:paraId="3ADB631A" w14:textId="77777777" w:rsidR="008D615D" w:rsidRDefault="008D615D" w:rsidP="007025A0">
            <w:pPr>
              <w:rPr>
                <w:rFonts w:ascii="Calibri" w:hAnsi="Calibri" w:cs="Calibri"/>
                <w:b/>
                <w:bCs/>
                <w:sz w:val="22"/>
                <w:szCs w:val="22"/>
              </w:rPr>
            </w:pPr>
          </w:p>
        </w:tc>
        <w:tc>
          <w:tcPr>
            <w:tcW w:w="6930" w:type="dxa"/>
            <w:gridSpan w:val="4"/>
            <w:tcBorders>
              <w:top w:val="nil"/>
              <w:left w:val="nil"/>
              <w:bottom w:val="nil"/>
              <w:right w:val="nil"/>
            </w:tcBorders>
          </w:tcPr>
          <w:p w14:paraId="0D75BEE8" w14:textId="77777777" w:rsidR="008D615D" w:rsidRDefault="008D615D" w:rsidP="007025A0">
            <w:pPr>
              <w:rPr>
                <w:rFonts w:ascii="Calibri" w:hAnsi="Calibri" w:cs="Calibri"/>
                <w:b/>
                <w:bCs/>
                <w:sz w:val="22"/>
                <w:szCs w:val="22"/>
              </w:rPr>
            </w:pPr>
          </w:p>
        </w:tc>
      </w:tr>
      <w:tr w:rsidR="008D615D" w14:paraId="39A63EBB" w14:textId="77777777" w:rsidTr="007025A0">
        <w:trPr>
          <w:trHeight w:val="215"/>
        </w:trPr>
        <w:tc>
          <w:tcPr>
            <w:tcW w:w="2430" w:type="dxa"/>
            <w:gridSpan w:val="2"/>
            <w:tcBorders>
              <w:top w:val="nil"/>
              <w:left w:val="nil"/>
              <w:bottom w:val="nil"/>
              <w:right w:val="nil"/>
            </w:tcBorders>
          </w:tcPr>
          <w:p w14:paraId="45ED229E" w14:textId="77777777" w:rsidR="008D615D" w:rsidRDefault="008D615D" w:rsidP="007025A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3555DA58" w14:textId="77777777" w:rsidR="008D615D" w:rsidRDefault="008D615D" w:rsidP="007025A0">
            <w:pPr>
              <w:rPr>
                <w:rFonts w:ascii="Calibri" w:hAnsi="Calibri" w:cs="Calibri"/>
                <w:b/>
                <w:bCs/>
                <w:sz w:val="22"/>
                <w:szCs w:val="22"/>
              </w:rPr>
            </w:pPr>
          </w:p>
        </w:tc>
      </w:tr>
      <w:tr w:rsidR="008D615D" w14:paraId="5EEB4E63" w14:textId="77777777" w:rsidTr="007025A0">
        <w:trPr>
          <w:trHeight w:val="233"/>
        </w:trPr>
        <w:tc>
          <w:tcPr>
            <w:tcW w:w="450" w:type="dxa"/>
            <w:tcBorders>
              <w:top w:val="nil"/>
              <w:left w:val="nil"/>
              <w:bottom w:val="nil"/>
              <w:right w:val="nil"/>
            </w:tcBorders>
          </w:tcPr>
          <w:p w14:paraId="39C160D4" w14:textId="77777777" w:rsidR="008D615D" w:rsidRDefault="008D615D" w:rsidP="007025A0">
            <w:pPr>
              <w:rPr>
                <w:rFonts w:ascii="Calibri" w:hAnsi="Calibri" w:cs="Calibri"/>
                <w:sz w:val="22"/>
                <w:szCs w:val="22"/>
              </w:rPr>
            </w:pPr>
            <w:bookmarkStart w:id="523" w:name="BKM_A3617F57_CDB3_4bc8_885E_85B88205A110"/>
          </w:p>
        </w:tc>
        <w:tc>
          <w:tcPr>
            <w:tcW w:w="2880" w:type="dxa"/>
            <w:gridSpan w:val="2"/>
            <w:tcBorders>
              <w:top w:val="nil"/>
              <w:left w:val="nil"/>
              <w:bottom w:val="nil"/>
              <w:right w:val="nil"/>
            </w:tcBorders>
          </w:tcPr>
          <w:p w14:paraId="4AAC7723" w14:textId="77777777" w:rsidR="008D615D" w:rsidRDefault="008D615D" w:rsidP="007025A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5563568D" w14:textId="77777777" w:rsidR="008D615D" w:rsidRDefault="008D615D" w:rsidP="007025A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5EFC3B15" w14:textId="77777777" w:rsidR="008D615D" w:rsidRDefault="008D615D" w:rsidP="007025A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0D7388FF" w14:textId="77777777" w:rsidR="008D615D" w:rsidRDefault="008D615D" w:rsidP="007025A0">
            <w:pPr>
              <w:rPr>
                <w:rFonts w:ascii="Calibri" w:hAnsi="Calibri" w:cs="Calibri"/>
                <w:i/>
                <w:iCs/>
                <w:sz w:val="22"/>
                <w:szCs w:val="22"/>
              </w:rPr>
            </w:pPr>
            <w:r>
              <w:rPr>
                <w:rFonts w:ascii="Calibri" w:hAnsi="Calibri" w:cs="Calibri"/>
                <w:i/>
                <w:iCs/>
                <w:sz w:val="22"/>
                <w:szCs w:val="22"/>
              </w:rPr>
              <w:t>Kardi-</w:t>
            </w:r>
          </w:p>
          <w:p w14:paraId="245B557C" w14:textId="77777777" w:rsidR="008D615D" w:rsidRDefault="008D615D" w:rsidP="007025A0">
            <w:pPr>
              <w:rPr>
                <w:rFonts w:ascii="Calibri" w:hAnsi="Calibri" w:cs="Calibri"/>
                <w:sz w:val="22"/>
                <w:szCs w:val="22"/>
              </w:rPr>
            </w:pPr>
            <w:r>
              <w:rPr>
                <w:rFonts w:ascii="Calibri" w:hAnsi="Calibri" w:cs="Calibri"/>
                <w:i/>
                <w:iCs/>
                <w:sz w:val="22"/>
                <w:szCs w:val="22"/>
              </w:rPr>
              <w:t>naliteit</w:t>
            </w:r>
          </w:p>
        </w:tc>
      </w:tr>
      <w:tr w:rsidR="008D615D" w14:paraId="6C78BAB2" w14:textId="77777777" w:rsidTr="007025A0">
        <w:tc>
          <w:tcPr>
            <w:tcW w:w="450" w:type="dxa"/>
            <w:tcBorders>
              <w:top w:val="nil"/>
              <w:left w:val="nil"/>
              <w:bottom w:val="nil"/>
              <w:right w:val="nil"/>
            </w:tcBorders>
          </w:tcPr>
          <w:p w14:paraId="042B0BBA" w14:textId="77777777" w:rsidR="008D615D" w:rsidRPr="0050296D" w:rsidRDefault="008D615D"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026D974C"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Redennummer verlies</w:t>
            </w:r>
            <w:r w:rsidRPr="0050296D">
              <w:rPr>
                <w:color w:val="FF0000"/>
                <w:u w:val="single"/>
              </w:rPr>
              <w:fldChar w:fldCharType="end"/>
            </w:r>
          </w:p>
        </w:tc>
        <w:tc>
          <w:tcPr>
            <w:tcW w:w="4050" w:type="dxa"/>
            <w:tcBorders>
              <w:top w:val="nil"/>
              <w:left w:val="nil"/>
              <w:bottom w:val="nil"/>
              <w:right w:val="nil"/>
            </w:tcBorders>
          </w:tcPr>
          <w:p w14:paraId="4151DEFB"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Het identificerende nummer van de reden van verlies van de Nederlandse nationaliteit</w:t>
            </w:r>
            <w:r w:rsidRPr="0050296D">
              <w:rPr>
                <w:color w:val="FF0000"/>
                <w:u w:val="single"/>
              </w:rPr>
              <w:fldChar w:fldCharType="end"/>
            </w:r>
          </w:p>
        </w:tc>
        <w:tc>
          <w:tcPr>
            <w:tcW w:w="1170" w:type="dxa"/>
            <w:tcBorders>
              <w:top w:val="nil"/>
              <w:left w:val="nil"/>
              <w:bottom w:val="nil"/>
              <w:right w:val="nil"/>
            </w:tcBorders>
          </w:tcPr>
          <w:p w14:paraId="7CE408A4"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N3</w:t>
            </w:r>
            <w:r w:rsidRPr="0050296D">
              <w:rPr>
                <w:color w:val="FF0000"/>
                <w:u w:val="single"/>
              </w:rPr>
              <w:fldChar w:fldCharType="end"/>
            </w:r>
          </w:p>
        </w:tc>
        <w:tc>
          <w:tcPr>
            <w:tcW w:w="810" w:type="dxa"/>
            <w:tcBorders>
              <w:top w:val="nil"/>
              <w:left w:val="nil"/>
              <w:bottom w:val="nil"/>
              <w:right w:val="nil"/>
            </w:tcBorders>
          </w:tcPr>
          <w:p w14:paraId="532C7B08"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1</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23"/>
      </w:tr>
      <w:tr w:rsidR="008D615D" w14:paraId="628D5BF0" w14:textId="77777777" w:rsidTr="007025A0">
        <w:tc>
          <w:tcPr>
            <w:tcW w:w="450" w:type="dxa"/>
            <w:tcBorders>
              <w:top w:val="nil"/>
              <w:left w:val="nil"/>
              <w:bottom w:val="nil"/>
              <w:right w:val="nil"/>
            </w:tcBorders>
          </w:tcPr>
          <w:p w14:paraId="6E9F21DE" w14:textId="77777777" w:rsidR="008D615D" w:rsidRPr="0050296D" w:rsidRDefault="008D615D" w:rsidP="007025A0">
            <w:pPr>
              <w:rPr>
                <w:rFonts w:ascii="Calibri" w:hAnsi="Calibri" w:cs="Calibri"/>
                <w:color w:val="FF0000"/>
                <w:sz w:val="22"/>
                <w:szCs w:val="22"/>
                <w:u w:val="single"/>
              </w:rPr>
            </w:pPr>
            <w:bookmarkStart w:id="524" w:name="BKM_CC2C2EE0_BDD2_4458_8415_7FBD319A0916"/>
          </w:p>
        </w:tc>
        <w:tc>
          <w:tcPr>
            <w:tcW w:w="2880" w:type="dxa"/>
            <w:gridSpan w:val="2"/>
            <w:tcBorders>
              <w:top w:val="nil"/>
              <w:left w:val="nil"/>
              <w:bottom w:val="nil"/>
              <w:right w:val="nil"/>
            </w:tcBorders>
          </w:tcPr>
          <w:p w14:paraId="69E32E5E"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Omschrijving verlies</w:t>
            </w:r>
            <w:r w:rsidRPr="0050296D">
              <w:rPr>
                <w:color w:val="FF0000"/>
                <w:u w:val="single"/>
              </w:rPr>
              <w:fldChar w:fldCharType="end"/>
            </w:r>
          </w:p>
        </w:tc>
        <w:tc>
          <w:tcPr>
            <w:tcW w:w="4050" w:type="dxa"/>
            <w:tcBorders>
              <w:top w:val="nil"/>
              <w:left w:val="nil"/>
              <w:bottom w:val="nil"/>
              <w:right w:val="nil"/>
            </w:tcBorders>
          </w:tcPr>
          <w:p w14:paraId="4B76BB91"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De omschrijving van de reden van de verlies van de Nederlandse nationaliteit</w:t>
            </w:r>
            <w:r w:rsidRPr="0050296D">
              <w:rPr>
                <w:color w:val="FF0000"/>
                <w:u w:val="single"/>
              </w:rPr>
              <w:fldChar w:fldCharType="end"/>
            </w:r>
          </w:p>
        </w:tc>
        <w:tc>
          <w:tcPr>
            <w:tcW w:w="1170" w:type="dxa"/>
            <w:tcBorders>
              <w:top w:val="nil"/>
              <w:left w:val="nil"/>
              <w:bottom w:val="nil"/>
              <w:right w:val="nil"/>
            </w:tcBorders>
          </w:tcPr>
          <w:p w14:paraId="25068757"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AN250</w:t>
            </w:r>
            <w:r w:rsidRPr="0050296D">
              <w:rPr>
                <w:color w:val="FF0000"/>
                <w:u w:val="single"/>
              </w:rPr>
              <w:fldChar w:fldCharType="end"/>
            </w:r>
          </w:p>
        </w:tc>
        <w:tc>
          <w:tcPr>
            <w:tcW w:w="810" w:type="dxa"/>
            <w:tcBorders>
              <w:top w:val="nil"/>
              <w:left w:val="nil"/>
              <w:bottom w:val="nil"/>
              <w:right w:val="nil"/>
            </w:tcBorders>
          </w:tcPr>
          <w:p w14:paraId="0682CA08"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1</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24"/>
      </w:tr>
      <w:tr w:rsidR="008D615D" w14:paraId="4580A221" w14:textId="77777777" w:rsidTr="007025A0">
        <w:tc>
          <w:tcPr>
            <w:tcW w:w="450" w:type="dxa"/>
            <w:tcBorders>
              <w:top w:val="nil"/>
              <w:left w:val="nil"/>
              <w:bottom w:val="nil"/>
              <w:right w:val="nil"/>
            </w:tcBorders>
          </w:tcPr>
          <w:p w14:paraId="640CE784" w14:textId="77777777" w:rsidR="008D615D" w:rsidRPr="0050296D" w:rsidRDefault="008D615D" w:rsidP="007025A0">
            <w:pPr>
              <w:rPr>
                <w:rFonts w:ascii="Calibri" w:hAnsi="Calibri" w:cs="Calibri"/>
                <w:color w:val="FF0000"/>
                <w:sz w:val="22"/>
                <w:szCs w:val="22"/>
                <w:u w:val="single"/>
              </w:rPr>
            </w:pPr>
            <w:bookmarkStart w:id="525" w:name="BKM_B33E3599_2FC2_4668_8CA1_C09B2FE83076"/>
          </w:p>
        </w:tc>
        <w:tc>
          <w:tcPr>
            <w:tcW w:w="2880" w:type="dxa"/>
            <w:gridSpan w:val="2"/>
            <w:tcBorders>
              <w:top w:val="nil"/>
              <w:left w:val="nil"/>
              <w:bottom w:val="nil"/>
              <w:right w:val="nil"/>
            </w:tcBorders>
          </w:tcPr>
          <w:p w14:paraId="5E1AB148"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Datum aanvang geldigheid verlies</w:t>
            </w:r>
            <w:r w:rsidRPr="0050296D">
              <w:rPr>
                <w:color w:val="FF0000"/>
                <w:u w:val="single"/>
              </w:rPr>
              <w:fldChar w:fldCharType="end"/>
            </w:r>
          </w:p>
        </w:tc>
        <w:tc>
          <w:tcPr>
            <w:tcW w:w="4050" w:type="dxa"/>
            <w:tcBorders>
              <w:top w:val="nil"/>
              <w:left w:val="nil"/>
              <w:bottom w:val="nil"/>
              <w:right w:val="nil"/>
            </w:tcBorders>
          </w:tcPr>
          <w:p w14:paraId="410FFA70"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De datum aanvang geldigheid van de reden van de verlies van de Nederlandse nationaliteit</w:t>
            </w:r>
            <w:r w:rsidRPr="0050296D">
              <w:rPr>
                <w:color w:val="FF0000"/>
                <w:u w:val="single"/>
              </w:rPr>
              <w:fldChar w:fldCharType="end"/>
            </w:r>
          </w:p>
        </w:tc>
        <w:tc>
          <w:tcPr>
            <w:tcW w:w="1170" w:type="dxa"/>
            <w:tcBorders>
              <w:top w:val="nil"/>
              <w:left w:val="nil"/>
              <w:bottom w:val="nil"/>
              <w:right w:val="nil"/>
            </w:tcBorders>
          </w:tcPr>
          <w:p w14:paraId="1D076804"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Datum</w:t>
            </w:r>
            <w:r w:rsidRPr="0050296D">
              <w:rPr>
                <w:color w:val="FF0000"/>
                <w:u w:val="single"/>
              </w:rPr>
              <w:fldChar w:fldCharType="end"/>
            </w:r>
          </w:p>
        </w:tc>
        <w:tc>
          <w:tcPr>
            <w:tcW w:w="810" w:type="dxa"/>
            <w:tcBorders>
              <w:top w:val="nil"/>
              <w:left w:val="nil"/>
              <w:bottom w:val="nil"/>
              <w:right w:val="nil"/>
            </w:tcBorders>
          </w:tcPr>
          <w:p w14:paraId="402E2650"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1</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25"/>
      </w:tr>
      <w:tr w:rsidR="008D615D" w14:paraId="5FAB56D9" w14:textId="77777777" w:rsidTr="007025A0">
        <w:tc>
          <w:tcPr>
            <w:tcW w:w="450" w:type="dxa"/>
            <w:tcBorders>
              <w:top w:val="nil"/>
              <w:left w:val="nil"/>
              <w:bottom w:val="nil"/>
              <w:right w:val="nil"/>
            </w:tcBorders>
          </w:tcPr>
          <w:p w14:paraId="72D8A85F" w14:textId="77777777" w:rsidR="008D615D" w:rsidRPr="0050296D" w:rsidRDefault="008D615D" w:rsidP="007025A0">
            <w:pPr>
              <w:rPr>
                <w:rFonts w:ascii="Calibri" w:hAnsi="Calibri" w:cs="Calibri"/>
                <w:color w:val="FF0000"/>
                <w:sz w:val="22"/>
                <w:szCs w:val="22"/>
                <w:u w:val="single"/>
              </w:rPr>
            </w:pPr>
            <w:bookmarkStart w:id="526" w:name="BKM_864A4FD5_3A47_4a3e_967B_7B8AA4943B77"/>
          </w:p>
        </w:tc>
        <w:tc>
          <w:tcPr>
            <w:tcW w:w="2880" w:type="dxa"/>
            <w:gridSpan w:val="2"/>
            <w:tcBorders>
              <w:top w:val="nil"/>
              <w:left w:val="nil"/>
              <w:bottom w:val="nil"/>
              <w:right w:val="nil"/>
            </w:tcBorders>
          </w:tcPr>
          <w:p w14:paraId="7CC04349"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Att.Name</w:instrText>
            </w:r>
            <w:r w:rsidRPr="0050296D">
              <w:rPr>
                <w:color w:val="FF0000"/>
                <w:u w:val="single"/>
              </w:rPr>
              <w:fldChar w:fldCharType="separate"/>
            </w:r>
            <w:r w:rsidRPr="0050296D">
              <w:rPr>
                <w:rFonts w:ascii="Calibri" w:hAnsi="Calibri" w:cs="Calibri"/>
                <w:color w:val="FF0000"/>
                <w:sz w:val="22"/>
                <w:szCs w:val="22"/>
                <w:u w:val="single"/>
              </w:rPr>
              <w:t>Datum einde geldigheid verlies</w:t>
            </w:r>
            <w:r w:rsidRPr="0050296D">
              <w:rPr>
                <w:color w:val="FF0000"/>
                <w:u w:val="single"/>
              </w:rPr>
              <w:fldChar w:fldCharType="end"/>
            </w:r>
          </w:p>
        </w:tc>
        <w:tc>
          <w:tcPr>
            <w:tcW w:w="4050" w:type="dxa"/>
            <w:tcBorders>
              <w:top w:val="nil"/>
              <w:left w:val="nil"/>
              <w:bottom w:val="nil"/>
              <w:right w:val="nil"/>
            </w:tcBorders>
          </w:tcPr>
          <w:p w14:paraId="76E2549B"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Att.Notes</w:instrText>
            </w:r>
            <w:r w:rsidRPr="0050296D">
              <w:rPr>
                <w:color w:val="FF0000"/>
                <w:u w:val="single"/>
              </w:rPr>
              <w:fldChar w:fldCharType="separate"/>
            </w:r>
            <w:r w:rsidRPr="0050296D">
              <w:rPr>
                <w:rFonts w:ascii="Calibri" w:hAnsi="Calibri" w:cs="Calibri"/>
                <w:color w:val="FF0000"/>
                <w:sz w:val="22"/>
                <w:szCs w:val="22"/>
                <w:u w:val="single"/>
              </w:rPr>
              <w:t>De datum einde geldigheid van de reden van de verlies van de Nederlandse nationaliteit</w:t>
            </w:r>
            <w:r w:rsidRPr="0050296D">
              <w:rPr>
                <w:color w:val="FF0000"/>
                <w:u w:val="single"/>
              </w:rPr>
              <w:fldChar w:fldCharType="end"/>
            </w:r>
          </w:p>
        </w:tc>
        <w:tc>
          <w:tcPr>
            <w:tcW w:w="1170" w:type="dxa"/>
            <w:tcBorders>
              <w:top w:val="nil"/>
              <w:left w:val="nil"/>
              <w:bottom w:val="nil"/>
              <w:right w:val="nil"/>
            </w:tcBorders>
          </w:tcPr>
          <w:p w14:paraId="63D4BFB5"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Datum</w:t>
            </w:r>
            <w:r w:rsidRPr="0050296D">
              <w:rPr>
                <w:color w:val="FF0000"/>
                <w:u w:val="single"/>
              </w:rPr>
              <w:fldChar w:fldCharType="end"/>
            </w:r>
          </w:p>
        </w:tc>
        <w:tc>
          <w:tcPr>
            <w:tcW w:w="810" w:type="dxa"/>
            <w:tcBorders>
              <w:top w:val="nil"/>
              <w:left w:val="nil"/>
              <w:bottom w:val="nil"/>
              <w:right w:val="nil"/>
            </w:tcBorders>
          </w:tcPr>
          <w:p w14:paraId="73CB7744" w14:textId="77777777" w:rsidR="008D615D" w:rsidRPr="0050296D" w:rsidRDefault="008D615D" w:rsidP="007025A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Att.LowerBound</w:instrText>
            </w:r>
            <w:r w:rsidRPr="0050296D">
              <w:rPr>
                <w:color w:val="FF0000"/>
                <w:u w:val="single"/>
              </w:rPr>
              <w:fldChar w:fldCharType="separate"/>
            </w:r>
            <w:r w:rsidRPr="0050296D">
              <w:rPr>
                <w:rFonts w:ascii="Calibri" w:hAnsi="Calibri" w:cs="Calibri"/>
                <w:color w:val="FF0000"/>
                <w:sz w:val="22"/>
                <w:szCs w:val="22"/>
                <w:u w:val="single"/>
              </w:rPr>
              <w:t>0</w:t>
            </w:r>
            <w:r w:rsidRPr="0050296D">
              <w:rPr>
                <w:color w:val="FF0000"/>
                <w:u w:val="single"/>
              </w:rPr>
              <w:fldChar w:fldCharType="end"/>
            </w:r>
            <w:r w:rsidRPr="0050296D">
              <w:rPr>
                <w:rFonts w:ascii="Calibri" w:hAnsi="Calibri" w:cs="Calibri"/>
                <w:color w:val="FF0000"/>
                <w:sz w:val="22"/>
                <w:szCs w:val="22"/>
                <w:u w:val="single"/>
              </w:rPr>
              <w:t xml:space="preserve"> - </w:t>
            </w:r>
            <w:r w:rsidRPr="0050296D">
              <w:rPr>
                <w:rFonts w:ascii="Calibri" w:hAnsi="Calibri" w:cs="Calibri"/>
                <w:color w:val="FF0000"/>
                <w:sz w:val="22"/>
                <w:szCs w:val="22"/>
                <w:u w:val="single"/>
              </w:rPr>
              <w:fldChar w:fldCharType="begin" w:fldLock="1"/>
            </w:r>
            <w:r w:rsidRPr="0050296D">
              <w:rPr>
                <w:rFonts w:ascii="Calibri" w:hAnsi="Calibri" w:cs="Calibri"/>
                <w:color w:val="FF0000"/>
                <w:sz w:val="22"/>
                <w:szCs w:val="22"/>
                <w:u w:val="single"/>
              </w:rPr>
              <w:instrText>MERGEFIELD Att.UpperBound</w:instrText>
            </w:r>
            <w:r w:rsidRPr="0050296D">
              <w:rPr>
                <w:rFonts w:ascii="Calibri" w:hAnsi="Calibri" w:cs="Calibri"/>
                <w:color w:val="FF0000"/>
                <w:sz w:val="22"/>
                <w:szCs w:val="22"/>
                <w:u w:val="single"/>
              </w:rPr>
              <w:fldChar w:fldCharType="separate"/>
            </w:r>
            <w:r w:rsidRPr="0050296D">
              <w:rPr>
                <w:rFonts w:ascii="Calibri" w:hAnsi="Calibri" w:cs="Calibri"/>
                <w:color w:val="FF0000"/>
                <w:sz w:val="22"/>
                <w:szCs w:val="22"/>
                <w:u w:val="single"/>
              </w:rPr>
              <w:t>1</w:t>
            </w:r>
            <w:r w:rsidRPr="0050296D">
              <w:rPr>
                <w:rFonts w:ascii="Calibri" w:hAnsi="Calibri" w:cs="Calibri"/>
                <w:color w:val="FF0000"/>
                <w:sz w:val="22"/>
                <w:szCs w:val="22"/>
                <w:u w:val="single"/>
              </w:rPr>
              <w:fldChar w:fldCharType="end"/>
            </w:r>
          </w:p>
        </w:tc>
        <w:bookmarkEnd w:id="526"/>
      </w:tr>
      <w:tr w:rsidR="008D615D" w14:paraId="00E452C2" w14:textId="77777777" w:rsidTr="007025A0">
        <w:tc>
          <w:tcPr>
            <w:tcW w:w="9360" w:type="dxa"/>
            <w:gridSpan w:val="6"/>
            <w:tcBorders>
              <w:top w:val="nil"/>
              <w:left w:val="nil"/>
              <w:bottom w:val="nil"/>
              <w:right w:val="nil"/>
            </w:tcBorders>
          </w:tcPr>
          <w:p w14:paraId="4B2FB94B" w14:textId="77777777" w:rsidR="008D615D" w:rsidRDefault="008D615D" w:rsidP="007025A0">
            <w:pPr>
              <w:rPr>
                <w:rFonts w:ascii="Calibri" w:hAnsi="Calibri" w:cs="Calibri"/>
                <w:b/>
                <w:bCs/>
                <w:sz w:val="22"/>
                <w:szCs w:val="22"/>
              </w:rPr>
            </w:pPr>
            <w:r>
              <w:rPr>
                <w:rFonts w:ascii="Calibri" w:hAnsi="Calibri" w:cs="Calibri"/>
                <w:b/>
                <w:bCs/>
                <w:sz w:val="22"/>
                <w:szCs w:val="22"/>
              </w:rPr>
              <w:t>Toelichting referentielijst</w:t>
            </w:r>
          </w:p>
        </w:tc>
      </w:tr>
      <w:tr w:rsidR="008D615D" w14:paraId="19BDD58B" w14:textId="77777777" w:rsidTr="007025A0">
        <w:trPr>
          <w:trHeight w:val="158"/>
        </w:trPr>
        <w:tc>
          <w:tcPr>
            <w:tcW w:w="450" w:type="dxa"/>
            <w:tcBorders>
              <w:top w:val="nil"/>
              <w:left w:val="nil"/>
              <w:bottom w:val="nil"/>
              <w:right w:val="nil"/>
            </w:tcBorders>
          </w:tcPr>
          <w:p w14:paraId="52478E27" w14:textId="77777777" w:rsidR="008D615D" w:rsidRDefault="008D615D" w:rsidP="007025A0">
            <w:pPr>
              <w:rPr>
                <w:rFonts w:ascii="Calibri" w:hAnsi="Calibri" w:cs="Calibri"/>
                <w:b/>
                <w:bCs/>
                <w:sz w:val="22"/>
                <w:szCs w:val="22"/>
              </w:rPr>
            </w:pPr>
          </w:p>
        </w:tc>
        <w:tc>
          <w:tcPr>
            <w:tcW w:w="8910" w:type="dxa"/>
            <w:gridSpan w:val="5"/>
            <w:tcBorders>
              <w:top w:val="nil"/>
              <w:left w:val="nil"/>
              <w:bottom w:val="nil"/>
              <w:right w:val="nil"/>
            </w:tcBorders>
          </w:tcPr>
          <w:p w14:paraId="1E25586B" w14:textId="77777777" w:rsidR="008D615D" w:rsidRPr="0050296D" w:rsidRDefault="008D615D" w:rsidP="007025A0">
            <w:pPr>
              <w:rPr>
                <w:rFonts w:ascii="Calibri" w:hAnsi="Calibri" w:cs="Calibri"/>
                <w:sz w:val="22"/>
                <w:szCs w:val="22"/>
                <w:u w:val="single"/>
              </w:rPr>
            </w:pPr>
            <w:r w:rsidRPr="0050296D">
              <w:rPr>
                <w:rFonts w:ascii="Calibri" w:hAnsi="Calibri" w:cs="Calibri"/>
                <w:color w:val="FF0000"/>
                <w:sz w:val="22"/>
                <w:szCs w:val="22"/>
                <w:u w:val="single"/>
              </w:rPr>
              <w:t>Het gaat om stamtabel A.5.15</w:t>
            </w:r>
          </w:p>
        </w:tc>
      </w:tr>
    </w:tbl>
    <w:p w14:paraId="10EAB2ED" w14:textId="77777777" w:rsidR="008D615D" w:rsidRDefault="008D615D" w:rsidP="000E7D82"/>
    <w:p w14:paraId="16DEEB77" w14:textId="776CE6A2" w:rsidR="0050296D" w:rsidRDefault="0050296D">
      <w:pPr>
        <w:contextualSpacing w:val="0"/>
        <w:rPr>
          <w:rFonts w:eastAsia="Calibri"/>
          <w:lang w:eastAsia="en-US"/>
        </w:rPr>
      </w:pPr>
      <w:r>
        <w:rPr>
          <w:rFonts w:eastAsia="Calibri"/>
          <w:lang w:eastAsia="en-US"/>
        </w:rPr>
        <w:br w:type="page"/>
      </w:r>
    </w:p>
    <w:p w14:paraId="7D0703B2" w14:textId="6B241820" w:rsidR="007E3EF0" w:rsidRPr="0050296D" w:rsidRDefault="007E3EF0" w:rsidP="007E3EF0">
      <w:pPr>
        <w:pStyle w:val="Kop2"/>
        <w:rPr>
          <w:color w:val="auto"/>
        </w:rPr>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50296D">
        <w:rPr>
          <w:color w:val="auto"/>
        </w:rPr>
        <w:fldChar w:fldCharType="begin" w:fldLock="1"/>
      </w:r>
      <w:r w:rsidRPr="0050296D">
        <w:rPr>
          <w:color w:val="auto"/>
        </w:rPr>
        <w:instrText>MERGEFIELD Element.Name</w:instrText>
      </w:r>
      <w:r w:rsidRPr="0050296D">
        <w:rPr>
          <w:color w:val="auto"/>
        </w:rPr>
        <w:fldChar w:fldCharType="separate"/>
      </w:r>
      <w:r w:rsidRPr="0050296D">
        <w:rPr>
          <w:color w:val="auto"/>
        </w:rPr>
        <w:t>REISDOCUMENTSOORT</w:t>
      </w:r>
      <w:r w:rsidRPr="0050296D">
        <w:rPr>
          <w:color w:val="auto"/>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rsidRPr="00705A46" w14:paraId="2AAAE128" w14:textId="77777777" w:rsidTr="007E3EF0">
        <w:trPr>
          <w:trHeight w:val="218"/>
        </w:trPr>
        <w:tc>
          <w:tcPr>
            <w:tcW w:w="2430" w:type="dxa"/>
            <w:gridSpan w:val="2"/>
            <w:tcBorders>
              <w:top w:val="nil"/>
              <w:left w:val="nil"/>
              <w:bottom w:val="nil"/>
              <w:right w:val="nil"/>
            </w:tcBorders>
          </w:tcPr>
          <w:p w14:paraId="1125C465" w14:textId="77777777" w:rsidR="007E3EF0" w:rsidRPr="00705A46" w:rsidRDefault="007E3EF0" w:rsidP="007E3EF0">
            <w:pPr>
              <w:rPr>
                <w:rFonts w:ascii="Calibri" w:hAnsi="Calibri" w:cs="Calibri"/>
                <w:sz w:val="22"/>
                <w:szCs w:val="22"/>
              </w:rPr>
            </w:pPr>
            <w:r w:rsidRPr="00705A46">
              <w:rPr>
                <w:rFonts w:ascii="Calibri" w:hAnsi="Calibri" w:cs="Calibri"/>
                <w:b/>
                <w:bCs/>
                <w:sz w:val="22"/>
                <w:szCs w:val="22"/>
              </w:rPr>
              <w:t>Naam</w:t>
            </w:r>
          </w:p>
        </w:tc>
        <w:tc>
          <w:tcPr>
            <w:tcW w:w="6930" w:type="dxa"/>
            <w:gridSpan w:val="4"/>
            <w:tcBorders>
              <w:top w:val="nil"/>
              <w:left w:val="nil"/>
              <w:bottom w:val="nil"/>
              <w:right w:val="nil"/>
            </w:tcBorders>
          </w:tcPr>
          <w:p w14:paraId="70EC0C90"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Element.Name</w:instrText>
            </w:r>
            <w:r w:rsidRPr="00705A46">
              <w:fldChar w:fldCharType="separate"/>
            </w:r>
            <w:r w:rsidRPr="00705A46">
              <w:rPr>
                <w:rFonts w:ascii="Calibri" w:hAnsi="Calibri" w:cs="Calibri"/>
                <w:sz w:val="22"/>
                <w:szCs w:val="22"/>
              </w:rPr>
              <w:t>REISDOCUMENTSOORT</w:t>
            </w:r>
            <w:r w:rsidRPr="00705A46">
              <w:fldChar w:fldCharType="end"/>
            </w:r>
          </w:p>
        </w:tc>
      </w:tr>
      <w:tr w:rsidR="007E3EF0" w:rsidRPr="00705A46" w14:paraId="5CA7A88A" w14:textId="77777777" w:rsidTr="007E3EF0">
        <w:trPr>
          <w:trHeight w:hRule="exact" w:val="128"/>
        </w:trPr>
        <w:tc>
          <w:tcPr>
            <w:tcW w:w="2430" w:type="dxa"/>
            <w:gridSpan w:val="2"/>
            <w:tcBorders>
              <w:top w:val="nil"/>
              <w:left w:val="nil"/>
              <w:bottom w:val="nil"/>
              <w:right w:val="nil"/>
            </w:tcBorders>
          </w:tcPr>
          <w:p w14:paraId="788C8449" w14:textId="77777777" w:rsidR="007E3EF0" w:rsidRPr="00705A46"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1BBCCAC" w14:textId="77777777" w:rsidR="007E3EF0" w:rsidRPr="00705A46" w:rsidRDefault="007E3EF0" w:rsidP="007E3EF0">
            <w:pPr>
              <w:rPr>
                <w:rFonts w:ascii="Calibri" w:hAnsi="Calibri" w:cs="Calibri"/>
                <w:sz w:val="22"/>
                <w:szCs w:val="22"/>
              </w:rPr>
            </w:pPr>
          </w:p>
        </w:tc>
      </w:tr>
      <w:tr w:rsidR="007E3EF0" w:rsidRPr="00705A46" w14:paraId="664B0BB0" w14:textId="77777777" w:rsidTr="007E3EF0">
        <w:tc>
          <w:tcPr>
            <w:tcW w:w="2430" w:type="dxa"/>
            <w:gridSpan w:val="2"/>
            <w:tcBorders>
              <w:top w:val="nil"/>
              <w:left w:val="nil"/>
              <w:bottom w:val="nil"/>
              <w:right w:val="nil"/>
            </w:tcBorders>
          </w:tcPr>
          <w:p w14:paraId="26F9AFF8" w14:textId="77777777" w:rsidR="007E3EF0" w:rsidRPr="00705A46" w:rsidRDefault="007E3EF0" w:rsidP="007E3EF0">
            <w:pPr>
              <w:rPr>
                <w:rFonts w:ascii="Calibri" w:hAnsi="Calibri" w:cs="Calibri"/>
                <w:sz w:val="22"/>
                <w:szCs w:val="22"/>
              </w:rPr>
            </w:pPr>
            <w:r w:rsidRPr="00705A46">
              <w:rPr>
                <w:rFonts w:ascii="Calibri" w:hAnsi="Calibri" w:cs="Calibri"/>
                <w:b/>
                <w:bCs/>
                <w:sz w:val="22"/>
                <w:szCs w:val="22"/>
              </w:rPr>
              <w:t>Mnemonic</w:t>
            </w:r>
          </w:p>
        </w:tc>
        <w:tc>
          <w:tcPr>
            <w:tcW w:w="6930" w:type="dxa"/>
            <w:gridSpan w:val="4"/>
            <w:tcBorders>
              <w:top w:val="nil"/>
              <w:left w:val="nil"/>
              <w:bottom w:val="nil"/>
              <w:right w:val="nil"/>
            </w:tcBorders>
          </w:tcPr>
          <w:p w14:paraId="53E07DE8"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Element.Alias</w:instrText>
            </w:r>
            <w:r w:rsidRPr="00705A46">
              <w:fldChar w:fldCharType="separate"/>
            </w:r>
            <w:r w:rsidRPr="00705A46">
              <w:rPr>
                <w:rFonts w:ascii="Calibri" w:hAnsi="Calibri" w:cs="Calibri"/>
                <w:sz w:val="22"/>
                <w:szCs w:val="22"/>
              </w:rPr>
              <w:t>(RDS)</w:t>
            </w:r>
            <w:r w:rsidRPr="00705A46">
              <w:fldChar w:fldCharType="end"/>
            </w:r>
          </w:p>
        </w:tc>
      </w:tr>
      <w:tr w:rsidR="007E3EF0" w:rsidRPr="00C36948" w14:paraId="0EF0B394" w14:textId="77777777" w:rsidTr="007E3EF0">
        <w:trPr>
          <w:trHeight w:hRule="exact" w:val="128"/>
        </w:trPr>
        <w:tc>
          <w:tcPr>
            <w:tcW w:w="2430" w:type="dxa"/>
            <w:gridSpan w:val="2"/>
            <w:tcBorders>
              <w:top w:val="nil"/>
              <w:left w:val="nil"/>
              <w:bottom w:val="nil"/>
              <w:right w:val="nil"/>
            </w:tcBorders>
          </w:tcPr>
          <w:p w14:paraId="680C5A0B" w14:textId="77777777" w:rsidR="007E3EF0" w:rsidRPr="0050296D"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CE7428B" w14:textId="77777777" w:rsidR="007E3EF0" w:rsidRPr="00C36948" w:rsidRDefault="007E3EF0" w:rsidP="007E3EF0">
            <w:pPr>
              <w:rPr>
                <w:rFonts w:ascii="Calibri" w:hAnsi="Calibri" w:cs="Calibri"/>
                <w:color w:val="D9D9D9" w:themeColor="background1" w:themeShade="D9"/>
                <w:sz w:val="22"/>
                <w:szCs w:val="22"/>
              </w:rPr>
            </w:pPr>
          </w:p>
        </w:tc>
      </w:tr>
      <w:tr w:rsidR="007E3EF0" w:rsidRPr="00C36948" w14:paraId="59FCB3B2" w14:textId="77777777" w:rsidTr="007E3EF0">
        <w:tc>
          <w:tcPr>
            <w:tcW w:w="2430" w:type="dxa"/>
            <w:gridSpan w:val="2"/>
            <w:tcBorders>
              <w:top w:val="nil"/>
              <w:left w:val="nil"/>
              <w:bottom w:val="nil"/>
              <w:right w:val="nil"/>
            </w:tcBorders>
          </w:tcPr>
          <w:p w14:paraId="4325E984" w14:textId="77777777" w:rsidR="007E3EF0" w:rsidRPr="0050296D" w:rsidRDefault="007E3EF0" w:rsidP="007E3EF0">
            <w:pPr>
              <w:rPr>
                <w:rFonts w:ascii="Calibri" w:hAnsi="Calibri" w:cs="Calibri"/>
                <w:b/>
                <w:bCs/>
                <w:sz w:val="22"/>
                <w:szCs w:val="22"/>
              </w:rPr>
            </w:pPr>
            <w:r w:rsidRPr="0050296D">
              <w:rPr>
                <w:rFonts w:ascii="Calibri" w:hAnsi="Calibri" w:cs="Calibri"/>
                <w:b/>
                <w:bCs/>
                <w:sz w:val="22"/>
                <w:szCs w:val="22"/>
              </w:rPr>
              <w:t>Herkomst</w:t>
            </w:r>
          </w:p>
        </w:tc>
        <w:tc>
          <w:tcPr>
            <w:tcW w:w="6930" w:type="dxa"/>
            <w:gridSpan w:val="4"/>
            <w:tcBorders>
              <w:top w:val="nil"/>
              <w:left w:val="nil"/>
              <w:bottom w:val="nil"/>
              <w:right w:val="nil"/>
            </w:tcBorders>
          </w:tcPr>
          <w:p w14:paraId="207C4200" w14:textId="5E1041D4" w:rsidR="007E3EF0" w:rsidRPr="0050296D" w:rsidRDefault="0050296D" w:rsidP="007E3EF0">
            <w:pPr>
              <w:rPr>
                <w:rFonts w:ascii="Calibri" w:hAnsi="Calibri" w:cs="Calibri"/>
                <w:color w:val="D9D9D9" w:themeColor="background1" w:themeShade="D9"/>
                <w:sz w:val="22"/>
                <w:szCs w:val="22"/>
                <w:u w:val="single"/>
              </w:rPr>
            </w:pPr>
            <w:r w:rsidRPr="0050296D">
              <w:rPr>
                <w:rFonts w:ascii="Calibri" w:hAnsi="Calibri" w:cs="Calibri"/>
                <w:color w:val="FF0000"/>
                <w:sz w:val="22"/>
                <w:szCs w:val="22"/>
                <w:u w:val="single"/>
              </w:rPr>
              <w:t>BRP</w:t>
            </w:r>
          </w:p>
        </w:tc>
      </w:tr>
      <w:tr w:rsidR="007E3EF0" w:rsidRPr="00C36948" w14:paraId="44EFEFD0" w14:textId="77777777" w:rsidTr="007E3EF0">
        <w:trPr>
          <w:trHeight w:hRule="exact" w:val="128"/>
        </w:trPr>
        <w:tc>
          <w:tcPr>
            <w:tcW w:w="2430" w:type="dxa"/>
            <w:gridSpan w:val="2"/>
            <w:tcBorders>
              <w:top w:val="nil"/>
              <w:left w:val="nil"/>
              <w:bottom w:val="nil"/>
              <w:right w:val="nil"/>
            </w:tcBorders>
          </w:tcPr>
          <w:p w14:paraId="4E868842" w14:textId="77777777" w:rsidR="007E3EF0" w:rsidRPr="0050296D"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A262897" w14:textId="77777777" w:rsidR="007E3EF0" w:rsidRPr="00C36948" w:rsidRDefault="007E3EF0" w:rsidP="007E3EF0">
            <w:pPr>
              <w:rPr>
                <w:rFonts w:ascii="Calibri" w:hAnsi="Calibri" w:cs="Calibri"/>
                <w:color w:val="D9D9D9" w:themeColor="background1" w:themeShade="D9"/>
                <w:sz w:val="22"/>
                <w:szCs w:val="22"/>
              </w:rPr>
            </w:pPr>
          </w:p>
        </w:tc>
      </w:tr>
      <w:tr w:rsidR="007E3EF0" w:rsidRPr="00705A46" w14:paraId="028F65FC" w14:textId="77777777" w:rsidTr="007E3EF0">
        <w:trPr>
          <w:trHeight w:val="230"/>
        </w:trPr>
        <w:tc>
          <w:tcPr>
            <w:tcW w:w="2430" w:type="dxa"/>
            <w:gridSpan w:val="2"/>
            <w:tcBorders>
              <w:top w:val="nil"/>
              <w:left w:val="nil"/>
              <w:bottom w:val="nil"/>
              <w:right w:val="nil"/>
            </w:tcBorders>
          </w:tcPr>
          <w:p w14:paraId="43CFD8ED" w14:textId="77777777" w:rsidR="007E3EF0" w:rsidRPr="00705A46" w:rsidRDefault="007E3EF0" w:rsidP="007E3EF0">
            <w:pPr>
              <w:rPr>
                <w:rFonts w:ascii="Calibri" w:hAnsi="Calibri" w:cs="Calibri"/>
                <w:b/>
                <w:bCs/>
                <w:sz w:val="22"/>
                <w:szCs w:val="22"/>
              </w:rPr>
            </w:pPr>
            <w:r w:rsidRPr="00705A46">
              <w:rPr>
                <w:rFonts w:ascii="Calibri" w:hAnsi="Calibri" w:cs="Calibri"/>
                <w:b/>
                <w:bCs/>
                <w:sz w:val="22"/>
                <w:szCs w:val="22"/>
              </w:rPr>
              <w:t>Definitie</w:t>
            </w:r>
          </w:p>
        </w:tc>
        <w:tc>
          <w:tcPr>
            <w:tcW w:w="6930" w:type="dxa"/>
            <w:gridSpan w:val="4"/>
            <w:tcBorders>
              <w:top w:val="nil"/>
              <w:left w:val="nil"/>
              <w:bottom w:val="nil"/>
              <w:right w:val="nil"/>
            </w:tcBorders>
          </w:tcPr>
          <w:p w14:paraId="17C1D830"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Element.Notes</w:instrText>
            </w:r>
            <w:r w:rsidRPr="00705A46">
              <w:fldChar w:fldCharType="separate"/>
            </w:r>
            <w:r w:rsidRPr="00705A46">
              <w:rPr>
                <w:rFonts w:ascii="Calibri" w:hAnsi="Calibri" w:cs="Calibri"/>
                <w:sz w:val="22"/>
                <w:szCs w:val="22"/>
              </w:rPr>
              <w:t>Een opsomming van de modellen van de Nederlandse reisdocumenten.</w:t>
            </w:r>
            <w:r w:rsidRPr="00705A46">
              <w:fldChar w:fldCharType="end"/>
            </w:r>
          </w:p>
        </w:tc>
      </w:tr>
      <w:tr w:rsidR="007E3EF0" w:rsidRPr="00705A46" w14:paraId="7F80DBB4" w14:textId="77777777" w:rsidTr="007E3EF0">
        <w:trPr>
          <w:trHeight w:hRule="exact" w:val="128"/>
        </w:trPr>
        <w:tc>
          <w:tcPr>
            <w:tcW w:w="2430" w:type="dxa"/>
            <w:gridSpan w:val="2"/>
            <w:tcBorders>
              <w:top w:val="nil"/>
              <w:left w:val="nil"/>
              <w:bottom w:val="nil"/>
              <w:right w:val="nil"/>
            </w:tcBorders>
          </w:tcPr>
          <w:p w14:paraId="52481F08" w14:textId="77777777" w:rsidR="007E3EF0" w:rsidRPr="00705A46"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3DB4F60" w14:textId="77777777" w:rsidR="007E3EF0" w:rsidRPr="00705A46" w:rsidRDefault="007E3EF0" w:rsidP="007E3EF0">
            <w:pPr>
              <w:rPr>
                <w:rFonts w:ascii="Calibri" w:hAnsi="Calibri" w:cs="Calibri"/>
                <w:sz w:val="22"/>
                <w:szCs w:val="22"/>
              </w:rPr>
            </w:pPr>
          </w:p>
        </w:tc>
      </w:tr>
      <w:tr w:rsidR="007E3EF0" w:rsidRPr="00705A46" w14:paraId="46391BE8" w14:textId="77777777" w:rsidTr="007E3EF0">
        <w:tc>
          <w:tcPr>
            <w:tcW w:w="2430" w:type="dxa"/>
            <w:gridSpan w:val="2"/>
            <w:tcBorders>
              <w:top w:val="nil"/>
              <w:left w:val="nil"/>
              <w:bottom w:val="nil"/>
              <w:right w:val="nil"/>
            </w:tcBorders>
          </w:tcPr>
          <w:p w14:paraId="0D7993B0" w14:textId="77777777" w:rsidR="007E3EF0" w:rsidRPr="00705A46" w:rsidRDefault="007E3EF0" w:rsidP="007E3EF0">
            <w:pPr>
              <w:rPr>
                <w:rFonts w:ascii="Calibri" w:hAnsi="Calibri" w:cs="Calibri"/>
                <w:b/>
                <w:bCs/>
                <w:sz w:val="22"/>
                <w:szCs w:val="22"/>
              </w:rPr>
            </w:pPr>
            <w:r w:rsidRPr="00705A46">
              <w:rPr>
                <w:rFonts w:ascii="Calibri" w:hAnsi="Calibri" w:cs="Calibri"/>
                <w:b/>
                <w:bCs/>
                <w:sz w:val="22"/>
                <w:szCs w:val="22"/>
              </w:rPr>
              <w:t>Herkomst definitie</w:t>
            </w:r>
          </w:p>
        </w:tc>
        <w:tc>
          <w:tcPr>
            <w:tcW w:w="6930" w:type="dxa"/>
            <w:gridSpan w:val="4"/>
            <w:tcBorders>
              <w:top w:val="nil"/>
              <w:left w:val="nil"/>
              <w:bottom w:val="nil"/>
              <w:right w:val="nil"/>
            </w:tcBorders>
          </w:tcPr>
          <w:p w14:paraId="0C236DD4" w14:textId="77777777" w:rsidR="007E3EF0" w:rsidRPr="00705A46" w:rsidRDefault="007E3EF0" w:rsidP="007E3EF0">
            <w:pPr>
              <w:rPr>
                <w:rFonts w:ascii="Calibri" w:hAnsi="Calibri" w:cs="Calibri"/>
                <w:sz w:val="22"/>
                <w:szCs w:val="22"/>
              </w:rPr>
            </w:pPr>
            <w:r w:rsidRPr="00705A46">
              <w:rPr>
                <w:rFonts w:ascii="Calibri" w:hAnsi="Calibri" w:cs="Calibri"/>
                <w:sz w:val="22"/>
                <w:szCs w:val="22"/>
              </w:rPr>
              <w:t>GBA</w:t>
            </w:r>
          </w:p>
        </w:tc>
      </w:tr>
      <w:tr w:rsidR="007E3EF0" w:rsidRPr="00705A46" w14:paraId="683E8F3E" w14:textId="77777777" w:rsidTr="007E3EF0">
        <w:trPr>
          <w:trHeight w:hRule="exact" w:val="128"/>
        </w:trPr>
        <w:tc>
          <w:tcPr>
            <w:tcW w:w="2430" w:type="dxa"/>
            <w:gridSpan w:val="2"/>
            <w:tcBorders>
              <w:top w:val="nil"/>
              <w:left w:val="nil"/>
              <w:bottom w:val="nil"/>
              <w:right w:val="nil"/>
            </w:tcBorders>
          </w:tcPr>
          <w:p w14:paraId="17F06E79" w14:textId="77777777" w:rsidR="007E3EF0" w:rsidRPr="00705A46"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DCACD9A" w14:textId="77777777" w:rsidR="007E3EF0" w:rsidRPr="00705A46" w:rsidRDefault="007E3EF0" w:rsidP="007E3EF0">
            <w:pPr>
              <w:rPr>
                <w:rFonts w:ascii="Calibri" w:hAnsi="Calibri" w:cs="Calibri"/>
                <w:sz w:val="22"/>
                <w:szCs w:val="22"/>
              </w:rPr>
            </w:pPr>
          </w:p>
        </w:tc>
      </w:tr>
      <w:tr w:rsidR="007E3EF0" w:rsidRPr="00705A46" w14:paraId="269CDCEA" w14:textId="77777777" w:rsidTr="007E3EF0">
        <w:trPr>
          <w:trHeight w:val="230"/>
        </w:trPr>
        <w:tc>
          <w:tcPr>
            <w:tcW w:w="2430" w:type="dxa"/>
            <w:gridSpan w:val="2"/>
            <w:tcBorders>
              <w:top w:val="nil"/>
              <w:left w:val="nil"/>
              <w:bottom w:val="nil"/>
              <w:right w:val="nil"/>
            </w:tcBorders>
          </w:tcPr>
          <w:p w14:paraId="430A38EE" w14:textId="77777777" w:rsidR="007E3EF0" w:rsidRPr="00705A46" w:rsidRDefault="007E3EF0" w:rsidP="007E3EF0">
            <w:pPr>
              <w:rPr>
                <w:rFonts w:ascii="Calibri" w:hAnsi="Calibri" w:cs="Calibri"/>
                <w:b/>
                <w:bCs/>
                <w:sz w:val="22"/>
                <w:szCs w:val="22"/>
              </w:rPr>
            </w:pPr>
            <w:r w:rsidRPr="00705A46">
              <w:rPr>
                <w:rFonts w:ascii="Calibri" w:hAnsi="Calibri" w:cs="Calibri"/>
                <w:b/>
                <w:bCs/>
                <w:sz w:val="22"/>
                <w:szCs w:val="22"/>
              </w:rPr>
              <w:t>Datum opname</w:t>
            </w:r>
          </w:p>
        </w:tc>
        <w:tc>
          <w:tcPr>
            <w:tcW w:w="6930" w:type="dxa"/>
            <w:gridSpan w:val="4"/>
            <w:tcBorders>
              <w:top w:val="nil"/>
              <w:left w:val="nil"/>
              <w:bottom w:val="nil"/>
              <w:right w:val="nil"/>
            </w:tcBorders>
          </w:tcPr>
          <w:p w14:paraId="7A36E284" w14:textId="77777777" w:rsidR="007E3EF0" w:rsidRPr="00705A46" w:rsidRDefault="007E3EF0" w:rsidP="007E3EF0">
            <w:pPr>
              <w:rPr>
                <w:rFonts w:ascii="Calibri" w:hAnsi="Calibri" w:cs="Calibri"/>
                <w:sz w:val="22"/>
                <w:szCs w:val="22"/>
              </w:rPr>
            </w:pPr>
            <w:r w:rsidRPr="00705A46">
              <w:rPr>
                <w:rFonts w:ascii="Calibri" w:hAnsi="Calibri" w:cs="Calibri"/>
                <w:sz w:val="22"/>
                <w:szCs w:val="22"/>
              </w:rPr>
              <w:t>1 maart 2009</w:t>
            </w:r>
          </w:p>
        </w:tc>
      </w:tr>
      <w:tr w:rsidR="007E3EF0" w:rsidRPr="00705A46" w14:paraId="764D6213" w14:textId="77777777" w:rsidTr="007E3EF0">
        <w:trPr>
          <w:trHeight w:hRule="exact" w:val="128"/>
        </w:trPr>
        <w:tc>
          <w:tcPr>
            <w:tcW w:w="2430" w:type="dxa"/>
            <w:gridSpan w:val="2"/>
            <w:tcBorders>
              <w:top w:val="nil"/>
              <w:left w:val="nil"/>
              <w:bottom w:val="nil"/>
              <w:right w:val="nil"/>
            </w:tcBorders>
          </w:tcPr>
          <w:p w14:paraId="6AD3B354" w14:textId="77777777" w:rsidR="007E3EF0" w:rsidRPr="00705A46"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69391CE" w14:textId="77777777" w:rsidR="007E3EF0" w:rsidRPr="00705A46" w:rsidRDefault="007E3EF0" w:rsidP="007E3EF0">
            <w:pPr>
              <w:rPr>
                <w:rFonts w:ascii="Calibri" w:hAnsi="Calibri" w:cs="Calibri"/>
                <w:sz w:val="22"/>
                <w:szCs w:val="22"/>
              </w:rPr>
            </w:pPr>
          </w:p>
        </w:tc>
      </w:tr>
      <w:tr w:rsidR="007E3EF0" w:rsidRPr="00705A46" w14:paraId="3BF15E28" w14:textId="77777777" w:rsidTr="007E3EF0">
        <w:trPr>
          <w:trHeight w:val="215"/>
        </w:trPr>
        <w:tc>
          <w:tcPr>
            <w:tcW w:w="2430" w:type="dxa"/>
            <w:gridSpan w:val="2"/>
            <w:tcBorders>
              <w:top w:val="nil"/>
              <w:left w:val="nil"/>
              <w:bottom w:val="nil"/>
              <w:right w:val="nil"/>
            </w:tcBorders>
          </w:tcPr>
          <w:p w14:paraId="11B875BB" w14:textId="77777777" w:rsidR="007E3EF0" w:rsidRPr="00705A46" w:rsidRDefault="007E3EF0" w:rsidP="007E3EF0">
            <w:pPr>
              <w:rPr>
                <w:rFonts w:ascii="Calibri" w:hAnsi="Calibri" w:cs="Calibri"/>
                <w:b/>
                <w:bCs/>
                <w:sz w:val="22"/>
                <w:szCs w:val="22"/>
              </w:rPr>
            </w:pPr>
            <w:r w:rsidRPr="00705A46">
              <w:rPr>
                <w:rFonts w:ascii="Calibri" w:hAnsi="Calibri" w:cs="Calibri"/>
                <w:b/>
                <w:bCs/>
                <w:sz w:val="22"/>
                <w:szCs w:val="22"/>
              </w:rPr>
              <w:t>Unieke aanduiding</w:t>
            </w:r>
          </w:p>
        </w:tc>
        <w:tc>
          <w:tcPr>
            <w:tcW w:w="6930" w:type="dxa"/>
            <w:gridSpan w:val="4"/>
            <w:tcBorders>
              <w:top w:val="nil"/>
              <w:left w:val="nil"/>
              <w:bottom w:val="nil"/>
              <w:right w:val="nil"/>
            </w:tcBorders>
          </w:tcPr>
          <w:p w14:paraId="6C89401A" w14:textId="77777777" w:rsidR="007E3EF0" w:rsidRPr="00705A46" w:rsidRDefault="007E3EF0" w:rsidP="007E3EF0">
            <w:pPr>
              <w:rPr>
                <w:rFonts w:ascii="Calibri" w:hAnsi="Calibri" w:cs="Calibri"/>
                <w:sz w:val="22"/>
                <w:szCs w:val="22"/>
              </w:rPr>
            </w:pPr>
            <w:r w:rsidRPr="00705A46">
              <w:rPr>
                <w:rFonts w:ascii="Calibri" w:hAnsi="Calibri" w:cs="Calibri"/>
                <w:sz w:val="22"/>
                <w:szCs w:val="22"/>
              </w:rPr>
              <w:t>Reisdocumentcode</w:t>
            </w:r>
          </w:p>
          <w:p w14:paraId="686D15FC" w14:textId="77777777" w:rsidR="007E3EF0" w:rsidRPr="00705A46" w:rsidRDefault="007E3EF0" w:rsidP="007E3EF0">
            <w:pPr>
              <w:rPr>
                <w:rFonts w:ascii="Calibri" w:hAnsi="Calibri" w:cs="Calibri"/>
                <w:sz w:val="22"/>
                <w:szCs w:val="22"/>
              </w:rPr>
            </w:pPr>
          </w:p>
        </w:tc>
      </w:tr>
      <w:tr w:rsidR="007E3EF0" w:rsidRPr="00C36948" w14:paraId="009EA183" w14:textId="77777777" w:rsidTr="007E3EF0">
        <w:trPr>
          <w:trHeight w:hRule="exact" w:val="128"/>
        </w:trPr>
        <w:tc>
          <w:tcPr>
            <w:tcW w:w="2430" w:type="dxa"/>
            <w:gridSpan w:val="2"/>
            <w:tcBorders>
              <w:top w:val="nil"/>
              <w:left w:val="nil"/>
              <w:bottom w:val="nil"/>
              <w:right w:val="nil"/>
            </w:tcBorders>
          </w:tcPr>
          <w:p w14:paraId="35B5F6CE" w14:textId="77777777" w:rsidR="007E3EF0" w:rsidRPr="00C36948" w:rsidRDefault="007E3EF0" w:rsidP="007E3EF0">
            <w:pPr>
              <w:rPr>
                <w:rFonts w:ascii="Calibri" w:hAnsi="Calibri" w:cs="Calibri"/>
                <w:b/>
                <w:bCs/>
                <w:color w:val="D9D9D9" w:themeColor="background1" w:themeShade="D9"/>
                <w:sz w:val="22"/>
                <w:szCs w:val="22"/>
              </w:rPr>
            </w:pPr>
          </w:p>
        </w:tc>
        <w:tc>
          <w:tcPr>
            <w:tcW w:w="6930" w:type="dxa"/>
            <w:gridSpan w:val="4"/>
            <w:tcBorders>
              <w:top w:val="nil"/>
              <w:left w:val="nil"/>
              <w:bottom w:val="nil"/>
              <w:right w:val="nil"/>
            </w:tcBorders>
          </w:tcPr>
          <w:p w14:paraId="20CA013F" w14:textId="77777777" w:rsidR="007E3EF0" w:rsidRPr="00C36948" w:rsidRDefault="007E3EF0" w:rsidP="007E3EF0">
            <w:pPr>
              <w:rPr>
                <w:rFonts w:ascii="Calibri" w:hAnsi="Calibri" w:cs="Calibri"/>
                <w:b/>
                <w:bCs/>
                <w:color w:val="D9D9D9" w:themeColor="background1" w:themeShade="D9"/>
                <w:sz w:val="22"/>
                <w:szCs w:val="22"/>
              </w:rPr>
            </w:pPr>
          </w:p>
        </w:tc>
      </w:tr>
      <w:tr w:rsidR="007E3EF0" w:rsidRPr="0050296D" w14:paraId="30DFDCDE" w14:textId="77777777" w:rsidTr="007E3EF0">
        <w:trPr>
          <w:trHeight w:val="215"/>
        </w:trPr>
        <w:tc>
          <w:tcPr>
            <w:tcW w:w="2430" w:type="dxa"/>
            <w:gridSpan w:val="2"/>
            <w:tcBorders>
              <w:top w:val="nil"/>
              <w:left w:val="nil"/>
              <w:bottom w:val="nil"/>
              <w:right w:val="nil"/>
            </w:tcBorders>
          </w:tcPr>
          <w:p w14:paraId="60A6C6F9" w14:textId="77777777" w:rsidR="007E3EF0" w:rsidRPr="0050296D" w:rsidRDefault="007E3EF0" w:rsidP="007E3EF0">
            <w:pPr>
              <w:rPr>
                <w:rFonts w:ascii="Calibri" w:hAnsi="Calibri" w:cs="Calibri"/>
                <w:b/>
                <w:bCs/>
                <w:sz w:val="22"/>
                <w:szCs w:val="22"/>
              </w:rPr>
            </w:pPr>
            <w:r w:rsidRPr="0050296D">
              <w:rPr>
                <w:rFonts w:ascii="Calibri" w:hAnsi="Calibri" w:cs="Calibri"/>
                <w:b/>
                <w:bCs/>
                <w:sz w:val="22"/>
                <w:szCs w:val="22"/>
              </w:rPr>
              <w:t>Overzicht Attributen</w:t>
            </w:r>
          </w:p>
        </w:tc>
        <w:tc>
          <w:tcPr>
            <w:tcW w:w="6930" w:type="dxa"/>
            <w:gridSpan w:val="4"/>
            <w:tcBorders>
              <w:top w:val="nil"/>
              <w:left w:val="nil"/>
              <w:bottom w:val="nil"/>
              <w:right w:val="nil"/>
            </w:tcBorders>
          </w:tcPr>
          <w:p w14:paraId="792C3AFC" w14:textId="77777777" w:rsidR="007E3EF0" w:rsidRPr="0050296D" w:rsidRDefault="007E3EF0" w:rsidP="007E3EF0">
            <w:pPr>
              <w:rPr>
                <w:rFonts w:ascii="Calibri" w:hAnsi="Calibri" w:cs="Calibri"/>
                <w:b/>
                <w:bCs/>
                <w:sz w:val="22"/>
                <w:szCs w:val="22"/>
              </w:rPr>
            </w:pPr>
          </w:p>
        </w:tc>
      </w:tr>
      <w:tr w:rsidR="007E3EF0" w:rsidRPr="0050296D" w14:paraId="603DA24F" w14:textId="77777777" w:rsidTr="007E3EF0">
        <w:trPr>
          <w:trHeight w:val="233"/>
        </w:trPr>
        <w:tc>
          <w:tcPr>
            <w:tcW w:w="450" w:type="dxa"/>
            <w:tcBorders>
              <w:top w:val="nil"/>
              <w:left w:val="nil"/>
              <w:bottom w:val="nil"/>
              <w:right w:val="nil"/>
            </w:tcBorders>
          </w:tcPr>
          <w:p w14:paraId="17290C4A" w14:textId="77777777" w:rsidR="007E3EF0" w:rsidRPr="0050296D" w:rsidRDefault="007E3EF0" w:rsidP="007E3EF0">
            <w:pPr>
              <w:rPr>
                <w:rFonts w:ascii="Calibri" w:hAnsi="Calibri" w:cs="Calibri"/>
                <w:sz w:val="22"/>
                <w:szCs w:val="22"/>
              </w:rPr>
            </w:pPr>
            <w:bookmarkStart w:id="527" w:name="BKM_392C4254_F7F3_4897_90BB_AA2D327A2AB0"/>
          </w:p>
        </w:tc>
        <w:tc>
          <w:tcPr>
            <w:tcW w:w="2880" w:type="dxa"/>
            <w:gridSpan w:val="2"/>
            <w:tcBorders>
              <w:top w:val="nil"/>
              <w:left w:val="nil"/>
              <w:bottom w:val="nil"/>
              <w:right w:val="nil"/>
            </w:tcBorders>
          </w:tcPr>
          <w:p w14:paraId="1CC92BFB" w14:textId="77777777" w:rsidR="007E3EF0" w:rsidRPr="0050296D" w:rsidRDefault="007E3EF0" w:rsidP="007E3EF0">
            <w:pPr>
              <w:rPr>
                <w:rFonts w:ascii="Calibri" w:hAnsi="Calibri" w:cs="Calibri"/>
                <w:sz w:val="22"/>
                <w:szCs w:val="22"/>
              </w:rPr>
            </w:pPr>
            <w:r w:rsidRPr="0050296D">
              <w:rPr>
                <w:rFonts w:ascii="Calibri" w:hAnsi="Calibri" w:cs="Calibri"/>
                <w:i/>
                <w:iCs/>
                <w:sz w:val="22"/>
                <w:szCs w:val="22"/>
              </w:rPr>
              <w:t>Attribuutnaam</w:t>
            </w:r>
          </w:p>
        </w:tc>
        <w:tc>
          <w:tcPr>
            <w:tcW w:w="4050" w:type="dxa"/>
            <w:tcBorders>
              <w:top w:val="nil"/>
              <w:left w:val="nil"/>
              <w:bottom w:val="nil"/>
              <w:right w:val="nil"/>
            </w:tcBorders>
          </w:tcPr>
          <w:p w14:paraId="6CA8FF64" w14:textId="77777777" w:rsidR="007E3EF0" w:rsidRPr="0050296D" w:rsidRDefault="007E3EF0" w:rsidP="007E3EF0">
            <w:pPr>
              <w:rPr>
                <w:rFonts w:ascii="Calibri" w:hAnsi="Calibri" w:cs="Calibri"/>
                <w:sz w:val="22"/>
                <w:szCs w:val="22"/>
              </w:rPr>
            </w:pPr>
            <w:r w:rsidRPr="0050296D">
              <w:rPr>
                <w:rFonts w:ascii="Calibri" w:hAnsi="Calibri" w:cs="Calibri"/>
                <w:i/>
                <w:iCs/>
                <w:sz w:val="22"/>
                <w:szCs w:val="22"/>
              </w:rPr>
              <w:t>Definitie</w:t>
            </w:r>
          </w:p>
        </w:tc>
        <w:tc>
          <w:tcPr>
            <w:tcW w:w="1170" w:type="dxa"/>
            <w:tcBorders>
              <w:top w:val="nil"/>
              <w:left w:val="nil"/>
              <w:bottom w:val="nil"/>
              <w:right w:val="nil"/>
            </w:tcBorders>
          </w:tcPr>
          <w:p w14:paraId="2A5A9CE9" w14:textId="77777777" w:rsidR="007E3EF0" w:rsidRPr="0050296D" w:rsidRDefault="007E3EF0" w:rsidP="007E3EF0">
            <w:pPr>
              <w:rPr>
                <w:rFonts w:ascii="Calibri" w:hAnsi="Calibri" w:cs="Calibri"/>
                <w:i/>
                <w:iCs/>
                <w:sz w:val="22"/>
                <w:szCs w:val="22"/>
              </w:rPr>
            </w:pPr>
            <w:r w:rsidRPr="0050296D">
              <w:rPr>
                <w:rFonts w:ascii="Calibri" w:hAnsi="Calibri" w:cs="Calibri"/>
                <w:i/>
                <w:iCs/>
                <w:sz w:val="22"/>
                <w:szCs w:val="22"/>
              </w:rPr>
              <w:t>Formaat</w:t>
            </w:r>
          </w:p>
        </w:tc>
        <w:tc>
          <w:tcPr>
            <w:tcW w:w="810" w:type="dxa"/>
            <w:tcBorders>
              <w:top w:val="nil"/>
              <w:left w:val="nil"/>
              <w:bottom w:val="nil"/>
              <w:right w:val="nil"/>
            </w:tcBorders>
          </w:tcPr>
          <w:p w14:paraId="71425A9A" w14:textId="77777777" w:rsidR="007E3EF0" w:rsidRPr="0050296D" w:rsidRDefault="007E3EF0" w:rsidP="007E3EF0">
            <w:pPr>
              <w:rPr>
                <w:rFonts w:ascii="Calibri" w:hAnsi="Calibri" w:cs="Calibri"/>
                <w:i/>
                <w:iCs/>
                <w:sz w:val="22"/>
                <w:szCs w:val="22"/>
              </w:rPr>
            </w:pPr>
            <w:r w:rsidRPr="0050296D">
              <w:rPr>
                <w:rFonts w:ascii="Calibri" w:hAnsi="Calibri" w:cs="Calibri"/>
                <w:i/>
                <w:iCs/>
                <w:sz w:val="22"/>
                <w:szCs w:val="22"/>
              </w:rPr>
              <w:t>Kardi-</w:t>
            </w:r>
          </w:p>
          <w:p w14:paraId="199ABC7C" w14:textId="77777777" w:rsidR="007E3EF0" w:rsidRPr="0050296D" w:rsidRDefault="007E3EF0" w:rsidP="007E3EF0">
            <w:pPr>
              <w:rPr>
                <w:rFonts w:ascii="Calibri" w:hAnsi="Calibri" w:cs="Calibri"/>
                <w:sz w:val="22"/>
                <w:szCs w:val="22"/>
              </w:rPr>
            </w:pPr>
            <w:r w:rsidRPr="0050296D">
              <w:rPr>
                <w:rFonts w:ascii="Calibri" w:hAnsi="Calibri" w:cs="Calibri"/>
                <w:i/>
                <w:iCs/>
                <w:sz w:val="22"/>
                <w:szCs w:val="22"/>
              </w:rPr>
              <w:t>naliteit</w:t>
            </w:r>
          </w:p>
        </w:tc>
      </w:tr>
      <w:tr w:rsidR="007E3EF0" w:rsidRPr="00705A46" w14:paraId="030B85C1" w14:textId="77777777" w:rsidTr="007E3EF0">
        <w:tc>
          <w:tcPr>
            <w:tcW w:w="450" w:type="dxa"/>
            <w:tcBorders>
              <w:top w:val="nil"/>
              <w:left w:val="nil"/>
              <w:bottom w:val="nil"/>
              <w:right w:val="nil"/>
            </w:tcBorders>
          </w:tcPr>
          <w:p w14:paraId="3788928E" w14:textId="77777777" w:rsidR="007E3EF0" w:rsidRPr="00705A46"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0D6B33F8"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Att.Name</w:instrText>
            </w:r>
            <w:r w:rsidRPr="00705A46">
              <w:fldChar w:fldCharType="separate"/>
            </w:r>
            <w:r w:rsidRPr="00705A46">
              <w:rPr>
                <w:rFonts w:ascii="Calibri" w:hAnsi="Calibri" w:cs="Calibri"/>
                <w:sz w:val="22"/>
                <w:szCs w:val="22"/>
              </w:rPr>
              <w:t>Reisdocumentcode</w:t>
            </w:r>
            <w:r w:rsidRPr="00705A46">
              <w:fldChar w:fldCharType="end"/>
            </w:r>
          </w:p>
        </w:tc>
        <w:tc>
          <w:tcPr>
            <w:tcW w:w="4050" w:type="dxa"/>
            <w:tcBorders>
              <w:top w:val="nil"/>
              <w:left w:val="nil"/>
              <w:bottom w:val="nil"/>
              <w:right w:val="nil"/>
            </w:tcBorders>
          </w:tcPr>
          <w:p w14:paraId="64B57786"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Att.Notes</w:instrText>
            </w:r>
            <w:r w:rsidRPr="00705A46">
              <w:fldChar w:fldCharType="separate"/>
            </w:r>
            <w:r w:rsidRPr="00705A46">
              <w:rPr>
                <w:rFonts w:ascii="Calibri" w:hAnsi="Calibri" w:cs="Calibri"/>
                <w:sz w:val="22"/>
                <w:szCs w:val="22"/>
              </w:rPr>
              <w:t>Een code voor het model van een Nederlands reisdocument.</w:t>
            </w:r>
            <w:r w:rsidRPr="00705A46">
              <w:fldChar w:fldCharType="end"/>
            </w:r>
          </w:p>
        </w:tc>
        <w:tc>
          <w:tcPr>
            <w:tcW w:w="1170" w:type="dxa"/>
            <w:tcBorders>
              <w:top w:val="nil"/>
              <w:left w:val="nil"/>
              <w:bottom w:val="nil"/>
              <w:right w:val="nil"/>
            </w:tcBorders>
          </w:tcPr>
          <w:p w14:paraId="20B745FE"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Att.Type</w:instrText>
            </w:r>
            <w:r w:rsidRPr="00705A46">
              <w:fldChar w:fldCharType="separate"/>
            </w:r>
            <w:r w:rsidRPr="00705A46">
              <w:rPr>
                <w:rFonts w:ascii="Calibri" w:hAnsi="Calibri" w:cs="Calibri"/>
                <w:sz w:val="22"/>
                <w:szCs w:val="22"/>
              </w:rPr>
              <w:t>A2</w:t>
            </w:r>
            <w:r w:rsidRPr="00705A46">
              <w:fldChar w:fldCharType="end"/>
            </w:r>
          </w:p>
        </w:tc>
        <w:tc>
          <w:tcPr>
            <w:tcW w:w="810" w:type="dxa"/>
            <w:tcBorders>
              <w:top w:val="nil"/>
              <w:left w:val="nil"/>
              <w:bottom w:val="nil"/>
              <w:right w:val="nil"/>
            </w:tcBorders>
          </w:tcPr>
          <w:p w14:paraId="3204F3D8"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Att.LowerBound</w:instrText>
            </w:r>
            <w:r w:rsidRPr="00705A46">
              <w:fldChar w:fldCharType="separate"/>
            </w:r>
            <w:r w:rsidRPr="00705A46">
              <w:rPr>
                <w:rFonts w:ascii="Calibri" w:hAnsi="Calibri" w:cs="Calibri"/>
                <w:sz w:val="22"/>
                <w:szCs w:val="22"/>
              </w:rPr>
              <w:t>1</w:t>
            </w:r>
            <w:r w:rsidRPr="00705A46">
              <w:fldChar w:fldCharType="end"/>
            </w:r>
            <w:r w:rsidRPr="00705A46">
              <w:rPr>
                <w:rFonts w:ascii="Calibri" w:hAnsi="Calibri" w:cs="Calibri"/>
                <w:sz w:val="22"/>
                <w:szCs w:val="22"/>
              </w:rPr>
              <w:t xml:space="preserve"> - </w:t>
            </w:r>
            <w:r w:rsidRPr="00705A46">
              <w:rPr>
                <w:rFonts w:ascii="Calibri" w:hAnsi="Calibri" w:cs="Calibri"/>
                <w:sz w:val="22"/>
                <w:szCs w:val="22"/>
              </w:rPr>
              <w:fldChar w:fldCharType="begin" w:fldLock="1"/>
            </w:r>
            <w:r w:rsidRPr="00705A46">
              <w:rPr>
                <w:rFonts w:ascii="Calibri" w:hAnsi="Calibri" w:cs="Calibri"/>
                <w:sz w:val="22"/>
                <w:szCs w:val="22"/>
              </w:rPr>
              <w:instrText>MERGEFIELD Att.UpperBound</w:instrText>
            </w:r>
            <w:r w:rsidRPr="00705A46">
              <w:rPr>
                <w:rFonts w:ascii="Calibri" w:hAnsi="Calibri" w:cs="Calibri"/>
                <w:sz w:val="22"/>
                <w:szCs w:val="22"/>
              </w:rPr>
              <w:fldChar w:fldCharType="separate"/>
            </w:r>
            <w:r w:rsidRPr="00705A46">
              <w:rPr>
                <w:rFonts w:ascii="Calibri" w:hAnsi="Calibri" w:cs="Calibri"/>
                <w:sz w:val="22"/>
                <w:szCs w:val="22"/>
              </w:rPr>
              <w:t>1</w:t>
            </w:r>
            <w:r w:rsidRPr="00705A46">
              <w:rPr>
                <w:rFonts w:ascii="Calibri" w:hAnsi="Calibri" w:cs="Calibri"/>
                <w:sz w:val="22"/>
                <w:szCs w:val="22"/>
              </w:rPr>
              <w:fldChar w:fldCharType="end"/>
            </w:r>
          </w:p>
        </w:tc>
        <w:bookmarkEnd w:id="527"/>
      </w:tr>
      <w:tr w:rsidR="007E3EF0" w:rsidRPr="00705A46" w14:paraId="34EA6292" w14:textId="77777777" w:rsidTr="007E3EF0">
        <w:tc>
          <w:tcPr>
            <w:tcW w:w="450" w:type="dxa"/>
            <w:tcBorders>
              <w:top w:val="nil"/>
              <w:left w:val="nil"/>
              <w:bottom w:val="nil"/>
              <w:right w:val="nil"/>
            </w:tcBorders>
          </w:tcPr>
          <w:p w14:paraId="6C17003F" w14:textId="77777777" w:rsidR="007E3EF0" w:rsidRPr="00705A46" w:rsidRDefault="007E3EF0" w:rsidP="007E3EF0">
            <w:pPr>
              <w:rPr>
                <w:rFonts w:ascii="Calibri" w:hAnsi="Calibri" w:cs="Calibri"/>
                <w:sz w:val="22"/>
                <w:szCs w:val="22"/>
              </w:rPr>
            </w:pPr>
            <w:bookmarkStart w:id="528" w:name="BKM_E9AE436A_31C6_4e4f_AD4F_AE2001A0EF1B"/>
          </w:p>
        </w:tc>
        <w:tc>
          <w:tcPr>
            <w:tcW w:w="2880" w:type="dxa"/>
            <w:gridSpan w:val="2"/>
            <w:tcBorders>
              <w:top w:val="nil"/>
              <w:left w:val="nil"/>
              <w:bottom w:val="nil"/>
              <w:right w:val="nil"/>
            </w:tcBorders>
          </w:tcPr>
          <w:p w14:paraId="49716780"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Att.Name</w:instrText>
            </w:r>
            <w:r w:rsidRPr="00705A46">
              <w:fldChar w:fldCharType="separate"/>
            </w:r>
            <w:r w:rsidRPr="00705A46">
              <w:rPr>
                <w:rFonts w:ascii="Calibri" w:hAnsi="Calibri" w:cs="Calibri"/>
                <w:sz w:val="22"/>
                <w:szCs w:val="22"/>
              </w:rPr>
              <w:t>Reisdocumentomschrijving</w:t>
            </w:r>
            <w:r w:rsidRPr="00705A46">
              <w:fldChar w:fldCharType="end"/>
            </w:r>
          </w:p>
        </w:tc>
        <w:tc>
          <w:tcPr>
            <w:tcW w:w="4050" w:type="dxa"/>
            <w:tcBorders>
              <w:top w:val="nil"/>
              <w:left w:val="nil"/>
              <w:bottom w:val="nil"/>
              <w:right w:val="nil"/>
            </w:tcBorders>
          </w:tcPr>
          <w:p w14:paraId="1E9C7896"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Att.Notes</w:instrText>
            </w:r>
            <w:r w:rsidRPr="00705A46">
              <w:fldChar w:fldCharType="separate"/>
            </w:r>
            <w:r w:rsidRPr="00705A46">
              <w:rPr>
                <w:rFonts w:ascii="Calibri" w:hAnsi="Calibri" w:cs="Calibri"/>
                <w:sz w:val="22"/>
                <w:szCs w:val="22"/>
              </w:rPr>
              <w:t>De omschrijving van het model van het Nederlands reisdocument.</w:t>
            </w:r>
            <w:r w:rsidRPr="00705A46">
              <w:fldChar w:fldCharType="end"/>
            </w:r>
          </w:p>
        </w:tc>
        <w:tc>
          <w:tcPr>
            <w:tcW w:w="1170" w:type="dxa"/>
            <w:tcBorders>
              <w:top w:val="nil"/>
              <w:left w:val="nil"/>
              <w:bottom w:val="nil"/>
              <w:right w:val="nil"/>
            </w:tcBorders>
          </w:tcPr>
          <w:p w14:paraId="73CAD939"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Att.Type</w:instrText>
            </w:r>
            <w:r w:rsidRPr="00705A46">
              <w:fldChar w:fldCharType="separate"/>
            </w:r>
            <w:r w:rsidRPr="00705A46">
              <w:rPr>
                <w:rFonts w:ascii="Calibri" w:hAnsi="Calibri" w:cs="Calibri"/>
                <w:sz w:val="22"/>
                <w:szCs w:val="22"/>
              </w:rPr>
              <w:t>AN80</w:t>
            </w:r>
            <w:r w:rsidRPr="00705A46">
              <w:fldChar w:fldCharType="end"/>
            </w:r>
          </w:p>
        </w:tc>
        <w:tc>
          <w:tcPr>
            <w:tcW w:w="810" w:type="dxa"/>
            <w:tcBorders>
              <w:top w:val="nil"/>
              <w:left w:val="nil"/>
              <w:bottom w:val="nil"/>
              <w:right w:val="nil"/>
            </w:tcBorders>
          </w:tcPr>
          <w:p w14:paraId="47FC4B87" w14:textId="77777777" w:rsidR="007E3EF0" w:rsidRPr="00705A46" w:rsidRDefault="007E3EF0" w:rsidP="007E3EF0">
            <w:pPr>
              <w:rPr>
                <w:rFonts w:ascii="Calibri" w:hAnsi="Calibri" w:cs="Calibri"/>
                <w:sz w:val="22"/>
                <w:szCs w:val="22"/>
              </w:rPr>
            </w:pPr>
            <w:r w:rsidRPr="00705A46">
              <w:fldChar w:fldCharType="begin" w:fldLock="1"/>
            </w:r>
            <w:r w:rsidRPr="00705A46">
              <w:instrText xml:space="preserve">MERGEFIELD </w:instrText>
            </w:r>
            <w:r w:rsidRPr="00705A46">
              <w:rPr>
                <w:rFonts w:ascii="Calibri" w:hAnsi="Calibri" w:cs="Calibri"/>
                <w:sz w:val="22"/>
                <w:szCs w:val="22"/>
              </w:rPr>
              <w:instrText>Att.LowerBound</w:instrText>
            </w:r>
            <w:r w:rsidRPr="00705A46">
              <w:fldChar w:fldCharType="separate"/>
            </w:r>
            <w:r w:rsidRPr="00705A46">
              <w:rPr>
                <w:rFonts w:ascii="Calibri" w:hAnsi="Calibri" w:cs="Calibri"/>
                <w:sz w:val="22"/>
                <w:szCs w:val="22"/>
              </w:rPr>
              <w:t>1</w:t>
            </w:r>
            <w:r w:rsidRPr="00705A46">
              <w:fldChar w:fldCharType="end"/>
            </w:r>
            <w:r w:rsidRPr="00705A46">
              <w:rPr>
                <w:rFonts w:ascii="Calibri" w:hAnsi="Calibri" w:cs="Calibri"/>
                <w:sz w:val="22"/>
                <w:szCs w:val="22"/>
              </w:rPr>
              <w:t xml:space="preserve"> - </w:t>
            </w:r>
            <w:r w:rsidRPr="00705A46">
              <w:rPr>
                <w:rFonts w:ascii="Calibri" w:hAnsi="Calibri" w:cs="Calibri"/>
                <w:sz w:val="22"/>
                <w:szCs w:val="22"/>
              </w:rPr>
              <w:fldChar w:fldCharType="begin" w:fldLock="1"/>
            </w:r>
            <w:r w:rsidRPr="00705A46">
              <w:rPr>
                <w:rFonts w:ascii="Calibri" w:hAnsi="Calibri" w:cs="Calibri"/>
                <w:sz w:val="22"/>
                <w:szCs w:val="22"/>
              </w:rPr>
              <w:instrText>MERGEFIELD Att.UpperBound</w:instrText>
            </w:r>
            <w:r w:rsidRPr="00705A46">
              <w:rPr>
                <w:rFonts w:ascii="Calibri" w:hAnsi="Calibri" w:cs="Calibri"/>
                <w:sz w:val="22"/>
                <w:szCs w:val="22"/>
              </w:rPr>
              <w:fldChar w:fldCharType="separate"/>
            </w:r>
            <w:r w:rsidRPr="00705A46">
              <w:rPr>
                <w:rFonts w:ascii="Calibri" w:hAnsi="Calibri" w:cs="Calibri"/>
                <w:sz w:val="22"/>
                <w:szCs w:val="22"/>
              </w:rPr>
              <w:t>1</w:t>
            </w:r>
            <w:r w:rsidRPr="00705A46">
              <w:rPr>
                <w:rFonts w:ascii="Calibri" w:hAnsi="Calibri" w:cs="Calibri"/>
                <w:sz w:val="22"/>
                <w:szCs w:val="22"/>
              </w:rPr>
              <w:fldChar w:fldCharType="end"/>
            </w:r>
          </w:p>
        </w:tc>
        <w:bookmarkEnd w:id="528"/>
      </w:tr>
      <w:tr w:rsidR="007E3EF0" w:rsidRPr="0050296D" w14:paraId="2329F797" w14:textId="77777777" w:rsidTr="007E3EF0">
        <w:tc>
          <w:tcPr>
            <w:tcW w:w="450" w:type="dxa"/>
            <w:tcBorders>
              <w:top w:val="nil"/>
              <w:left w:val="nil"/>
              <w:bottom w:val="nil"/>
              <w:right w:val="nil"/>
            </w:tcBorders>
          </w:tcPr>
          <w:p w14:paraId="1ED43D6E" w14:textId="77777777" w:rsidR="007E3EF0" w:rsidRPr="0050296D" w:rsidRDefault="007E3EF0" w:rsidP="007E3EF0">
            <w:pPr>
              <w:rPr>
                <w:rFonts w:ascii="Calibri" w:hAnsi="Calibri" w:cs="Calibri"/>
                <w:sz w:val="22"/>
                <w:szCs w:val="22"/>
              </w:rPr>
            </w:pPr>
            <w:bookmarkStart w:id="529" w:name="BKM_643E5C08_799C_4651_A6B3_20EE593F6380"/>
          </w:p>
        </w:tc>
        <w:tc>
          <w:tcPr>
            <w:tcW w:w="2880" w:type="dxa"/>
            <w:gridSpan w:val="2"/>
            <w:tcBorders>
              <w:top w:val="nil"/>
              <w:left w:val="nil"/>
              <w:bottom w:val="nil"/>
              <w:right w:val="nil"/>
            </w:tcBorders>
          </w:tcPr>
          <w:p w14:paraId="4F4555E3" w14:textId="77777777" w:rsidR="007E3EF0" w:rsidRPr="0050296D" w:rsidRDefault="007E3EF0" w:rsidP="007E3EF0">
            <w:pPr>
              <w:rPr>
                <w:rFonts w:ascii="Calibri" w:hAnsi="Calibri" w:cs="Calibri"/>
                <w:sz w:val="22"/>
                <w:szCs w:val="22"/>
              </w:rPr>
            </w:pPr>
            <w:r w:rsidRPr="0050296D">
              <w:fldChar w:fldCharType="begin" w:fldLock="1"/>
            </w:r>
            <w:r w:rsidRPr="0050296D">
              <w:instrText xml:space="preserve">MERGEFIELD </w:instrText>
            </w:r>
            <w:r w:rsidRPr="0050296D">
              <w:rPr>
                <w:rFonts w:ascii="Calibri" w:hAnsi="Calibri" w:cs="Calibri"/>
                <w:sz w:val="22"/>
                <w:szCs w:val="22"/>
              </w:rPr>
              <w:instrText>Att.Name</w:instrText>
            </w:r>
            <w:r w:rsidRPr="0050296D">
              <w:fldChar w:fldCharType="separate"/>
            </w:r>
            <w:r w:rsidRPr="0050296D">
              <w:rPr>
                <w:rFonts w:ascii="Calibri" w:hAnsi="Calibri" w:cs="Calibri"/>
                <w:sz w:val="22"/>
                <w:szCs w:val="22"/>
              </w:rPr>
              <w:t>Begindatum geldigheid reisdocumentsoort</w:t>
            </w:r>
            <w:r w:rsidRPr="0050296D">
              <w:fldChar w:fldCharType="end"/>
            </w:r>
          </w:p>
        </w:tc>
        <w:tc>
          <w:tcPr>
            <w:tcW w:w="4050" w:type="dxa"/>
            <w:tcBorders>
              <w:top w:val="nil"/>
              <w:left w:val="nil"/>
              <w:bottom w:val="nil"/>
              <w:right w:val="nil"/>
            </w:tcBorders>
          </w:tcPr>
          <w:p w14:paraId="31FCD6C2" w14:textId="77777777" w:rsidR="007E3EF0" w:rsidRPr="0050296D" w:rsidRDefault="007E3EF0" w:rsidP="007E3EF0">
            <w:pPr>
              <w:rPr>
                <w:rFonts w:ascii="Calibri" w:hAnsi="Calibri" w:cs="Calibri"/>
                <w:sz w:val="22"/>
                <w:szCs w:val="22"/>
              </w:rPr>
            </w:pPr>
            <w:r w:rsidRPr="0050296D">
              <w:fldChar w:fldCharType="begin" w:fldLock="1"/>
            </w:r>
            <w:r w:rsidRPr="0050296D">
              <w:instrText xml:space="preserve">MERGEFIELD </w:instrText>
            </w:r>
            <w:r w:rsidRPr="0050296D">
              <w:rPr>
                <w:rFonts w:ascii="Calibri" w:hAnsi="Calibri" w:cs="Calibri"/>
                <w:sz w:val="22"/>
                <w:szCs w:val="22"/>
              </w:rPr>
              <w:instrText>Att.Notes</w:instrText>
            </w:r>
            <w:r w:rsidRPr="0050296D">
              <w:fldChar w:fldCharType="separate"/>
            </w:r>
            <w:r w:rsidRPr="0050296D">
              <w:rPr>
                <w:rFonts w:ascii="Calibri" w:hAnsi="Calibri" w:cs="Calibri"/>
                <w:sz w:val="22"/>
                <w:szCs w:val="22"/>
              </w:rPr>
              <w:t>De datum waarop de reisdocumentsoort is ontstaan.</w:t>
            </w:r>
            <w:r w:rsidRPr="0050296D">
              <w:fldChar w:fldCharType="end"/>
            </w:r>
          </w:p>
        </w:tc>
        <w:tc>
          <w:tcPr>
            <w:tcW w:w="1170" w:type="dxa"/>
            <w:tcBorders>
              <w:top w:val="nil"/>
              <w:left w:val="nil"/>
              <w:bottom w:val="nil"/>
              <w:right w:val="nil"/>
            </w:tcBorders>
          </w:tcPr>
          <w:p w14:paraId="4BC79C87" w14:textId="7F67F317" w:rsidR="007E3EF0" w:rsidRPr="0050296D" w:rsidRDefault="007E3EF0" w:rsidP="00425B15">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Datum</w:t>
            </w:r>
            <w:r w:rsidRPr="0050296D">
              <w:rPr>
                <w:color w:val="FF0000"/>
                <w:u w:val="single"/>
              </w:rPr>
              <w:fldChar w:fldCharType="end"/>
            </w:r>
          </w:p>
        </w:tc>
        <w:tc>
          <w:tcPr>
            <w:tcW w:w="810" w:type="dxa"/>
            <w:tcBorders>
              <w:top w:val="nil"/>
              <w:left w:val="nil"/>
              <w:bottom w:val="nil"/>
              <w:right w:val="nil"/>
            </w:tcBorders>
          </w:tcPr>
          <w:p w14:paraId="43CCCEE5" w14:textId="77777777" w:rsidR="007E3EF0" w:rsidRPr="0050296D" w:rsidRDefault="007E3EF0" w:rsidP="007E3EF0">
            <w:pPr>
              <w:rPr>
                <w:rFonts w:ascii="Calibri" w:hAnsi="Calibri" w:cs="Calibri"/>
                <w:sz w:val="22"/>
                <w:szCs w:val="22"/>
              </w:rPr>
            </w:pPr>
            <w:r w:rsidRPr="0050296D">
              <w:fldChar w:fldCharType="begin" w:fldLock="1"/>
            </w:r>
            <w:r w:rsidRPr="0050296D">
              <w:instrText xml:space="preserve">MERGEFIELD </w:instrText>
            </w:r>
            <w:r w:rsidRPr="0050296D">
              <w:rPr>
                <w:rFonts w:ascii="Calibri" w:hAnsi="Calibri" w:cs="Calibri"/>
                <w:sz w:val="22"/>
                <w:szCs w:val="22"/>
              </w:rPr>
              <w:instrText>Att.LowerBound</w:instrText>
            </w:r>
            <w:r w:rsidRPr="0050296D">
              <w:fldChar w:fldCharType="separate"/>
            </w:r>
            <w:r w:rsidRPr="0050296D">
              <w:rPr>
                <w:rFonts w:ascii="Calibri" w:hAnsi="Calibri" w:cs="Calibri"/>
                <w:sz w:val="22"/>
                <w:szCs w:val="22"/>
              </w:rPr>
              <w:t>1</w:t>
            </w:r>
            <w:r w:rsidRPr="0050296D">
              <w:fldChar w:fldCharType="end"/>
            </w:r>
            <w:r w:rsidRPr="0050296D">
              <w:rPr>
                <w:rFonts w:ascii="Calibri" w:hAnsi="Calibri" w:cs="Calibri"/>
                <w:sz w:val="22"/>
                <w:szCs w:val="22"/>
              </w:rPr>
              <w:t xml:space="preserve"> - </w:t>
            </w:r>
            <w:r w:rsidRPr="0050296D">
              <w:rPr>
                <w:rFonts w:ascii="Calibri" w:hAnsi="Calibri" w:cs="Calibri"/>
                <w:sz w:val="22"/>
                <w:szCs w:val="22"/>
              </w:rPr>
              <w:fldChar w:fldCharType="begin" w:fldLock="1"/>
            </w:r>
            <w:r w:rsidRPr="0050296D">
              <w:rPr>
                <w:rFonts w:ascii="Calibri" w:hAnsi="Calibri" w:cs="Calibri"/>
                <w:sz w:val="22"/>
                <w:szCs w:val="22"/>
              </w:rPr>
              <w:instrText>MERGEFIELD Att.UpperBound</w:instrText>
            </w:r>
            <w:r w:rsidRPr="0050296D">
              <w:rPr>
                <w:rFonts w:ascii="Calibri" w:hAnsi="Calibri" w:cs="Calibri"/>
                <w:sz w:val="22"/>
                <w:szCs w:val="22"/>
              </w:rPr>
              <w:fldChar w:fldCharType="separate"/>
            </w:r>
            <w:r w:rsidRPr="0050296D">
              <w:rPr>
                <w:rFonts w:ascii="Calibri" w:hAnsi="Calibri" w:cs="Calibri"/>
                <w:sz w:val="22"/>
                <w:szCs w:val="22"/>
              </w:rPr>
              <w:t>1</w:t>
            </w:r>
            <w:r w:rsidRPr="0050296D">
              <w:rPr>
                <w:rFonts w:ascii="Calibri" w:hAnsi="Calibri" w:cs="Calibri"/>
                <w:sz w:val="22"/>
                <w:szCs w:val="22"/>
              </w:rPr>
              <w:fldChar w:fldCharType="end"/>
            </w:r>
          </w:p>
        </w:tc>
        <w:bookmarkEnd w:id="529"/>
      </w:tr>
      <w:tr w:rsidR="007E3EF0" w:rsidRPr="0050296D" w14:paraId="10B7EE70" w14:textId="77777777" w:rsidTr="007E3EF0">
        <w:tc>
          <w:tcPr>
            <w:tcW w:w="450" w:type="dxa"/>
            <w:tcBorders>
              <w:top w:val="nil"/>
              <w:left w:val="nil"/>
              <w:bottom w:val="nil"/>
              <w:right w:val="nil"/>
            </w:tcBorders>
          </w:tcPr>
          <w:p w14:paraId="1C0C31E0" w14:textId="77777777" w:rsidR="007E3EF0" w:rsidRPr="0050296D" w:rsidRDefault="007E3EF0" w:rsidP="007E3EF0">
            <w:pPr>
              <w:rPr>
                <w:rFonts w:ascii="Calibri" w:hAnsi="Calibri" w:cs="Calibri"/>
                <w:sz w:val="22"/>
                <w:szCs w:val="22"/>
              </w:rPr>
            </w:pPr>
            <w:bookmarkStart w:id="530" w:name="BKM_106F2BF4_2B3E_4f22_BB71_74E52C9B3F51"/>
          </w:p>
        </w:tc>
        <w:tc>
          <w:tcPr>
            <w:tcW w:w="2880" w:type="dxa"/>
            <w:gridSpan w:val="2"/>
            <w:tcBorders>
              <w:top w:val="nil"/>
              <w:left w:val="nil"/>
              <w:bottom w:val="nil"/>
              <w:right w:val="nil"/>
            </w:tcBorders>
          </w:tcPr>
          <w:p w14:paraId="1AE225EF" w14:textId="77777777" w:rsidR="007E3EF0" w:rsidRPr="0050296D" w:rsidRDefault="007E3EF0" w:rsidP="007E3EF0">
            <w:pPr>
              <w:rPr>
                <w:rFonts w:ascii="Calibri" w:hAnsi="Calibri" w:cs="Calibri"/>
                <w:sz w:val="22"/>
                <w:szCs w:val="22"/>
              </w:rPr>
            </w:pPr>
            <w:r w:rsidRPr="0050296D">
              <w:fldChar w:fldCharType="begin" w:fldLock="1"/>
            </w:r>
            <w:r w:rsidRPr="0050296D">
              <w:instrText xml:space="preserve">MERGEFIELD </w:instrText>
            </w:r>
            <w:r w:rsidRPr="0050296D">
              <w:rPr>
                <w:rFonts w:ascii="Calibri" w:hAnsi="Calibri" w:cs="Calibri"/>
                <w:sz w:val="22"/>
                <w:szCs w:val="22"/>
              </w:rPr>
              <w:instrText>Att.Name</w:instrText>
            </w:r>
            <w:r w:rsidRPr="0050296D">
              <w:fldChar w:fldCharType="separate"/>
            </w:r>
            <w:r w:rsidRPr="0050296D">
              <w:rPr>
                <w:rFonts w:ascii="Calibri" w:hAnsi="Calibri" w:cs="Calibri"/>
                <w:sz w:val="22"/>
                <w:szCs w:val="22"/>
              </w:rPr>
              <w:t>Einddatum geldigheid reisdocumentsoort</w:t>
            </w:r>
            <w:r w:rsidRPr="0050296D">
              <w:fldChar w:fldCharType="end"/>
            </w:r>
          </w:p>
        </w:tc>
        <w:tc>
          <w:tcPr>
            <w:tcW w:w="4050" w:type="dxa"/>
            <w:tcBorders>
              <w:top w:val="nil"/>
              <w:left w:val="nil"/>
              <w:bottom w:val="nil"/>
              <w:right w:val="nil"/>
            </w:tcBorders>
          </w:tcPr>
          <w:p w14:paraId="70D60735" w14:textId="77777777" w:rsidR="007E3EF0" w:rsidRPr="0050296D" w:rsidRDefault="007E3EF0" w:rsidP="007E3EF0">
            <w:pPr>
              <w:rPr>
                <w:rFonts w:ascii="Calibri" w:hAnsi="Calibri" w:cs="Calibri"/>
                <w:sz w:val="22"/>
                <w:szCs w:val="22"/>
              </w:rPr>
            </w:pPr>
            <w:r w:rsidRPr="0050296D">
              <w:fldChar w:fldCharType="begin" w:fldLock="1"/>
            </w:r>
            <w:r w:rsidRPr="0050296D">
              <w:instrText xml:space="preserve">MERGEFIELD </w:instrText>
            </w:r>
            <w:r w:rsidRPr="0050296D">
              <w:rPr>
                <w:rFonts w:ascii="Calibri" w:hAnsi="Calibri" w:cs="Calibri"/>
                <w:sz w:val="22"/>
                <w:szCs w:val="22"/>
              </w:rPr>
              <w:instrText>Att.Notes</w:instrText>
            </w:r>
            <w:r w:rsidRPr="0050296D">
              <w:fldChar w:fldCharType="separate"/>
            </w:r>
            <w:r w:rsidRPr="0050296D">
              <w:rPr>
                <w:rFonts w:ascii="Calibri" w:hAnsi="Calibri" w:cs="Calibri"/>
                <w:sz w:val="22"/>
                <w:szCs w:val="22"/>
              </w:rPr>
              <w:t>De datum waarop de reisdocumentsoort is opgeheven.</w:t>
            </w:r>
            <w:r w:rsidRPr="0050296D">
              <w:fldChar w:fldCharType="end"/>
            </w:r>
          </w:p>
        </w:tc>
        <w:tc>
          <w:tcPr>
            <w:tcW w:w="1170" w:type="dxa"/>
            <w:tcBorders>
              <w:top w:val="nil"/>
              <w:left w:val="nil"/>
              <w:bottom w:val="nil"/>
              <w:right w:val="nil"/>
            </w:tcBorders>
          </w:tcPr>
          <w:p w14:paraId="5DDF5DBC" w14:textId="267A0883" w:rsidR="007E3EF0" w:rsidRPr="0050296D" w:rsidRDefault="00425B15" w:rsidP="007E3EF0">
            <w:pPr>
              <w:rPr>
                <w:rFonts w:ascii="Calibri" w:hAnsi="Calibri" w:cs="Calibri"/>
                <w:color w:val="FF0000"/>
                <w:sz w:val="22"/>
                <w:szCs w:val="22"/>
                <w:u w:val="single"/>
              </w:rPr>
            </w:pPr>
            <w:r w:rsidRPr="0050296D">
              <w:rPr>
                <w:color w:val="FF0000"/>
                <w:u w:val="single"/>
              </w:rPr>
              <w:fldChar w:fldCharType="begin" w:fldLock="1"/>
            </w:r>
            <w:r w:rsidRPr="0050296D">
              <w:rPr>
                <w:color w:val="FF0000"/>
                <w:u w:val="single"/>
              </w:rPr>
              <w:instrText xml:space="preserve">MERGEFIELD </w:instrText>
            </w:r>
            <w:r w:rsidRPr="0050296D">
              <w:rPr>
                <w:rFonts w:ascii="Calibri" w:hAnsi="Calibri" w:cs="Calibri"/>
                <w:color w:val="FF0000"/>
                <w:sz w:val="22"/>
                <w:szCs w:val="22"/>
                <w:u w:val="single"/>
              </w:rPr>
              <w:instrText>Att.Type</w:instrText>
            </w:r>
            <w:r w:rsidRPr="0050296D">
              <w:rPr>
                <w:color w:val="FF0000"/>
                <w:u w:val="single"/>
              </w:rPr>
              <w:fldChar w:fldCharType="separate"/>
            </w:r>
            <w:r w:rsidRPr="0050296D">
              <w:rPr>
                <w:rFonts w:ascii="Calibri" w:hAnsi="Calibri" w:cs="Calibri"/>
                <w:color w:val="FF0000"/>
                <w:sz w:val="22"/>
                <w:szCs w:val="22"/>
                <w:u w:val="single"/>
              </w:rPr>
              <w:t>Datum</w:t>
            </w:r>
            <w:r w:rsidRPr="0050296D">
              <w:rPr>
                <w:color w:val="FF0000"/>
                <w:u w:val="single"/>
              </w:rPr>
              <w:fldChar w:fldCharType="end"/>
            </w:r>
          </w:p>
        </w:tc>
        <w:tc>
          <w:tcPr>
            <w:tcW w:w="810" w:type="dxa"/>
            <w:tcBorders>
              <w:top w:val="nil"/>
              <w:left w:val="nil"/>
              <w:bottom w:val="nil"/>
              <w:right w:val="nil"/>
            </w:tcBorders>
          </w:tcPr>
          <w:p w14:paraId="5D1BDB46" w14:textId="77777777" w:rsidR="007E3EF0" w:rsidRPr="0050296D" w:rsidRDefault="007E3EF0" w:rsidP="007E3EF0">
            <w:pPr>
              <w:rPr>
                <w:rFonts w:ascii="Calibri" w:hAnsi="Calibri" w:cs="Calibri"/>
                <w:sz w:val="22"/>
                <w:szCs w:val="22"/>
              </w:rPr>
            </w:pPr>
            <w:r w:rsidRPr="0050296D">
              <w:fldChar w:fldCharType="begin" w:fldLock="1"/>
            </w:r>
            <w:r w:rsidRPr="0050296D">
              <w:instrText xml:space="preserve">MERGEFIELD </w:instrText>
            </w:r>
            <w:r w:rsidRPr="0050296D">
              <w:rPr>
                <w:rFonts w:ascii="Calibri" w:hAnsi="Calibri" w:cs="Calibri"/>
                <w:sz w:val="22"/>
                <w:szCs w:val="22"/>
              </w:rPr>
              <w:instrText>Att.LowerBound</w:instrText>
            </w:r>
            <w:r w:rsidRPr="0050296D">
              <w:fldChar w:fldCharType="separate"/>
            </w:r>
            <w:r w:rsidRPr="0050296D">
              <w:rPr>
                <w:rFonts w:ascii="Calibri" w:hAnsi="Calibri" w:cs="Calibri"/>
                <w:sz w:val="22"/>
                <w:szCs w:val="22"/>
              </w:rPr>
              <w:t>0</w:t>
            </w:r>
            <w:r w:rsidRPr="0050296D">
              <w:fldChar w:fldCharType="end"/>
            </w:r>
            <w:r w:rsidRPr="0050296D">
              <w:rPr>
                <w:rFonts w:ascii="Calibri" w:hAnsi="Calibri" w:cs="Calibri"/>
                <w:sz w:val="22"/>
                <w:szCs w:val="22"/>
              </w:rPr>
              <w:t xml:space="preserve"> - </w:t>
            </w:r>
            <w:r w:rsidRPr="0050296D">
              <w:rPr>
                <w:rFonts w:ascii="Calibri" w:hAnsi="Calibri" w:cs="Calibri"/>
                <w:sz w:val="22"/>
                <w:szCs w:val="22"/>
              </w:rPr>
              <w:fldChar w:fldCharType="begin" w:fldLock="1"/>
            </w:r>
            <w:r w:rsidRPr="0050296D">
              <w:rPr>
                <w:rFonts w:ascii="Calibri" w:hAnsi="Calibri" w:cs="Calibri"/>
                <w:sz w:val="22"/>
                <w:szCs w:val="22"/>
              </w:rPr>
              <w:instrText>MERGEFIELD Att.UpperBound</w:instrText>
            </w:r>
            <w:r w:rsidRPr="0050296D">
              <w:rPr>
                <w:rFonts w:ascii="Calibri" w:hAnsi="Calibri" w:cs="Calibri"/>
                <w:sz w:val="22"/>
                <w:szCs w:val="22"/>
              </w:rPr>
              <w:fldChar w:fldCharType="separate"/>
            </w:r>
            <w:r w:rsidRPr="0050296D">
              <w:rPr>
                <w:rFonts w:ascii="Calibri" w:hAnsi="Calibri" w:cs="Calibri"/>
                <w:sz w:val="22"/>
                <w:szCs w:val="22"/>
              </w:rPr>
              <w:t>1</w:t>
            </w:r>
            <w:r w:rsidRPr="0050296D">
              <w:rPr>
                <w:rFonts w:ascii="Calibri" w:hAnsi="Calibri" w:cs="Calibri"/>
                <w:sz w:val="22"/>
                <w:szCs w:val="22"/>
              </w:rPr>
              <w:fldChar w:fldCharType="end"/>
            </w:r>
          </w:p>
        </w:tc>
        <w:bookmarkEnd w:id="530"/>
      </w:tr>
      <w:tr w:rsidR="007E3EF0" w:rsidRPr="0050296D" w14:paraId="55AF6022" w14:textId="77777777" w:rsidTr="007E3EF0">
        <w:tc>
          <w:tcPr>
            <w:tcW w:w="9360" w:type="dxa"/>
            <w:gridSpan w:val="6"/>
            <w:tcBorders>
              <w:top w:val="nil"/>
              <w:left w:val="nil"/>
              <w:bottom w:val="nil"/>
              <w:right w:val="nil"/>
            </w:tcBorders>
          </w:tcPr>
          <w:p w14:paraId="7B4308A3" w14:textId="77777777" w:rsidR="007E3EF0" w:rsidRPr="0050296D" w:rsidRDefault="007E3EF0" w:rsidP="007E3EF0">
            <w:pPr>
              <w:rPr>
                <w:rFonts w:ascii="Calibri" w:hAnsi="Calibri" w:cs="Calibri"/>
                <w:b/>
                <w:bCs/>
                <w:sz w:val="22"/>
                <w:szCs w:val="22"/>
              </w:rPr>
            </w:pPr>
            <w:r w:rsidRPr="0050296D">
              <w:rPr>
                <w:rFonts w:ascii="Calibri" w:hAnsi="Calibri" w:cs="Calibri"/>
                <w:b/>
                <w:bCs/>
                <w:sz w:val="22"/>
                <w:szCs w:val="22"/>
              </w:rPr>
              <w:t>Toelichting referentielijst</w:t>
            </w:r>
          </w:p>
        </w:tc>
      </w:tr>
      <w:tr w:rsidR="007E3EF0" w:rsidRPr="00C36948" w14:paraId="1CB41F78" w14:textId="77777777" w:rsidTr="007E3EF0">
        <w:trPr>
          <w:trHeight w:val="158"/>
        </w:trPr>
        <w:tc>
          <w:tcPr>
            <w:tcW w:w="450" w:type="dxa"/>
            <w:tcBorders>
              <w:top w:val="nil"/>
              <w:left w:val="nil"/>
              <w:bottom w:val="nil"/>
              <w:right w:val="nil"/>
            </w:tcBorders>
          </w:tcPr>
          <w:p w14:paraId="4407C933" w14:textId="77777777" w:rsidR="007E3EF0" w:rsidRPr="00C36948" w:rsidRDefault="007E3EF0" w:rsidP="007E3EF0">
            <w:pPr>
              <w:rPr>
                <w:rFonts w:ascii="Calibri" w:hAnsi="Calibri" w:cs="Calibri"/>
                <w:b/>
                <w:bCs/>
                <w:color w:val="D9D9D9" w:themeColor="background1" w:themeShade="D9"/>
                <w:sz w:val="22"/>
                <w:szCs w:val="22"/>
              </w:rPr>
            </w:pPr>
          </w:p>
        </w:tc>
        <w:tc>
          <w:tcPr>
            <w:tcW w:w="8910" w:type="dxa"/>
            <w:gridSpan w:val="5"/>
            <w:tcBorders>
              <w:top w:val="nil"/>
              <w:left w:val="nil"/>
              <w:bottom w:val="nil"/>
              <w:right w:val="nil"/>
            </w:tcBorders>
          </w:tcPr>
          <w:p w14:paraId="79BE82FD" w14:textId="2C2CAD43" w:rsidR="007E3EF0" w:rsidRPr="0050296D" w:rsidRDefault="0050296D" w:rsidP="007E3EF0">
            <w:pPr>
              <w:rPr>
                <w:rFonts w:ascii="Calibri" w:hAnsi="Calibri" w:cs="Calibri"/>
                <w:color w:val="FF0000"/>
                <w:sz w:val="22"/>
                <w:szCs w:val="22"/>
                <w:u w:val="single"/>
              </w:rPr>
            </w:pPr>
            <w:r w:rsidRPr="0050296D">
              <w:rPr>
                <w:rFonts w:ascii="Calibri" w:hAnsi="Calibri" w:cs="Calibri"/>
                <w:color w:val="FF0000"/>
                <w:sz w:val="22"/>
                <w:szCs w:val="22"/>
                <w:u w:val="single"/>
              </w:rPr>
              <w:t>Het gaat om stamtabel A.5.8</w:t>
            </w:r>
          </w:p>
        </w:tc>
      </w:tr>
    </w:tbl>
    <w:p w14:paraId="4154B2DF" w14:textId="77777777" w:rsidR="000E7D82" w:rsidRDefault="000E7D82" w:rsidP="000E7D82">
      <w:pPr>
        <w:pStyle w:val="Kop2"/>
        <w:numPr>
          <w:ilvl w:val="0"/>
          <w:numId w:val="0"/>
        </w:numPr>
        <w:ind w:left="851"/>
        <w:rPr>
          <w:b w:val="0"/>
          <w:bCs w:val="0"/>
          <w:color w:val="auto"/>
          <w:sz w:val="20"/>
          <w:szCs w:val="20"/>
        </w:rPr>
      </w:pPr>
    </w:p>
    <w:p w14:paraId="77ADCD81" w14:textId="77777777" w:rsidR="000E7D82" w:rsidRDefault="000E7D82" w:rsidP="000E7D82">
      <w:pPr>
        <w:rPr>
          <w:rFonts w:eastAsia="Calibri"/>
          <w:lang w:eastAsia="en-US"/>
        </w:rPr>
      </w:pPr>
      <w:r>
        <w:br w:type="page"/>
      </w:r>
    </w:p>
    <w:p w14:paraId="4528064D" w14:textId="695EDF6A" w:rsidR="007E3EF0" w:rsidRPr="00B02F32" w:rsidRDefault="007E3EF0" w:rsidP="007E3EF0">
      <w:pPr>
        <w:pStyle w:val="Kop2"/>
        <w:rPr>
          <w:color w:val="FF0000"/>
          <w:u w:val="single"/>
        </w:rPr>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B02F32">
        <w:rPr>
          <w:color w:val="FF0000"/>
          <w:u w:val="single"/>
        </w:rPr>
        <w:fldChar w:fldCharType="begin" w:fldLock="1"/>
      </w:r>
      <w:r w:rsidRPr="00B02F32">
        <w:rPr>
          <w:color w:val="FF0000"/>
          <w:u w:val="single"/>
        </w:rPr>
        <w:instrText>MERGEFIELD Element.Name</w:instrText>
      </w:r>
      <w:r w:rsidRPr="00B02F32">
        <w:rPr>
          <w:color w:val="FF0000"/>
          <w:u w:val="single"/>
        </w:rPr>
        <w:fldChar w:fldCharType="separate"/>
      </w:r>
      <w:r w:rsidRPr="00B02F32">
        <w:rPr>
          <w:color w:val="FF0000"/>
          <w:u w:val="single"/>
        </w:rPr>
        <w:t>SBI ACTIVITEIT</w:t>
      </w:r>
      <w:r w:rsidRPr="00B02F32">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3C659CB3" w14:textId="77777777" w:rsidTr="007E3EF0">
        <w:trPr>
          <w:trHeight w:val="218"/>
        </w:trPr>
        <w:tc>
          <w:tcPr>
            <w:tcW w:w="2430" w:type="dxa"/>
            <w:gridSpan w:val="2"/>
            <w:tcBorders>
              <w:top w:val="nil"/>
              <w:left w:val="nil"/>
              <w:bottom w:val="nil"/>
              <w:right w:val="nil"/>
            </w:tcBorders>
          </w:tcPr>
          <w:p w14:paraId="2B868B4B"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639A957C"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Element.Name</w:instrText>
            </w:r>
            <w:r w:rsidRPr="00B02F32">
              <w:rPr>
                <w:color w:val="FF0000"/>
                <w:u w:val="single"/>
              </w:rPr>
              <w:fldChar w:fldCharType="separate"/>
            </w:r>
            <w:r w:rsidRPr="00B02F32">
              <w:rPr>
                <w:rFonts w:ascii="Calibri" w:hAnsi="Calibri" w:cs="Calibri"/>
                <w:color w:val="FF0000"/>
                <w:sz w:val="22"/>
                <w:szCs w:val="22"/>
                <w:u w:val="single"/>
              </w:rPr>
              <w:t>SBI ACTIVITEIT</w:t>
            </w:r>
            <w:r w:rsidRPr="00B02F32">
              <w:rPr>
                <w:color w:val="FF0000"/>
                <w:u w:val="single"/>
              </w:rPr>
              <w:fldChar w:fldCharType="end"/>
            </w:r>
          </w:p>
        </w:tc>
      </w:tr>
      <w:tr w:rsidR="007E3EF0" w14:paraId="4CA4F5B5" w14:textId="77777777" w:rsidTr="007E3EF0">
        <w:trPr>
          <w:trHeight w:hRule="exact" w:val="128"/>
        </w:trPr>
        <w:tc>
          <w:tcPr>
            <w:tcW w:w="2430" w:type="dxa"/>
            <w:gridSpan w:val="2"/>
            <w:tcBorders>
              <w:top w:val="nil"/>
              <w:left w:val="nil"/>
              <w:bottom w:val="nil"/>
              <w:right w:val="nil"/>
            </w:tcBorders>
          </w:tcPr>
          <w:p w14:paraId="21395306"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F32D869" w14:textId="77777777" w:rsidR="007E3EF0" w:rsidRPr="00B02F32" w:rsidRDefault="007E3EF0" w:rsidP="007E3EF0">
            <w:pPr>
              <w:rPr>
                <w:rFonts w:ascii="Calibri" w:hAnsi="Calibri" w:cs="Calibri"/>
                <w:color w:val="FF0000"/>
                <w:sz w:val="22"/>
                <w:szCs w:val="22"/>
                <w:u w:val="single"/>
              </w:rPr>
            </w:pPr>
          </w:p>
        </w:tc>
      </w:tr>
      <w:tr w:rsidR="007E3EF0" w14:paraId="7271DFE6" w14:textId="77777777" w:rsidTr="007E3EF0">
        <w:tc>
          <w:tcPr>
            <w:tcW w:w="2430" w:type="dxa"/>
            <w:gridSpan w:val="2"/>
            <w:tcBorders>
              <w:top w:val="nil"/>
              <w:left w:val="nil"/>
              <w:bottom w:val="nil"/>
              <w:right w:val="nil"/>
            </w:tcBorders>
          </w:tcPr>
          <w:p w14:paraId="6F72F81E"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28A58F2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Element.Alias</w:instrText>
            </w:r>
            <w:r w:rsidRPr="00B02F32">
              <w:rPr>
                <w:color w:val="FF0000"/>
                <w:u w:val="single"/>
              </w:rPr>
              <w:fldChar w:fldCharType="separate"/>
            </w:r>
            <w:r w:rsidRPr="00B02F32">
              <w:rPr>
                <w:rFonts w:ascii="Calibri" w:hAnsi="Calibri" w:cs="Calibri"/>
                <w:color w:val="FF0000"/>
                <w:sz w:val="22"/>
                <w:szCs w:val="22"/>
                <w:u w:val="single"/>
              </w:rPr>
              <w:t>SBI</w:t>
            </w:r>
            <w:r w:rsidRPr="00B02F32">
              <w:rPr>
                <w:color w:val="FF0000"/>
                <w:u w:val="single"/>
              </w:rPr>
              <w:fldChar w:fldCharType="end"/>
            </w:r>
          </w:p>
        </w:tc>
      </w:tr>
      <w:tr w:rsidR="007E3EF0" w14:paraId="14434404" w14:textId="77777777" w:rsidTr="007E3EF0">
        <w:trPr>
          <w:trHeight w:hRule="exact" w:val="128"/>
        </w:trPr>
        <w:tc>
          <w:tcPr>
            <w:tcW w:w="2430" w:type="dxa"/>
            <w:gridSpan w:val="2"/>
            <w:tcBorders>
              <w:top w:val="nil"/>
              <w:left w:val="nil"/>
              <w:bottom w:val="nil"/>
              <w:right w:val="nil"/>
            </w:tcBorders>
          </w:tcPr>
          <w:p w14:paraId="15A769C0"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5290B381" w14:textId="77777777" w:rsidR="007E3EF0" w:rsidRPr="00B02F32" w:rsidRDefault="007E3EF0" w:rsidP="007E3EF0">
            <w:pPr>
              <w:rPr>
                <w:rFonts w:ascii="Calibri" w:hAnsi="Calibri" w:cs="Calibri"/>
                <w:color w:val="FF0000"/>
                <w:sz w:val="22"/>
                <w:szCs w:val="22"/>
                <w:u w:val="single"/>
              </w:rPr>
            </w:pPr>
          </w:p>
        </w:tc>
      </w:tr>
      <w:tr w:rsidR="007E3EF0" w14:paraId="66BDBED8" w14:textId="77777777" w:rsidTr="007E3EF0">
        <w:tc>
          <w:tcPr>
            <w:tcW w:w="2430" w:type="dxa"/>
            <w:gridSpan w:val="2"/>
            <w:tcBorders>
              <w:top w:val="nil"/>
              <w:left w:val="nil"/>
              <w:bottom w:val="nil"/>
              <w:right w:val="nil"/>
            </w:tcBorders>
          </w:tcPr>
          <w:p w14:paraId="7395135C"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39149C52"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CBS</w:t>
            </w:r>
          </w:p>
        </w:tc>
      </w:tr>
      <w:tr w:rsidR="007E3EF0" w14:paraId="6D04E453" w14:textId="77777777" w:rsidTr="007E3EF0">
        <w:trPr>
          <w:trHeight w:hRule="exact" w:val="128"/>
        </w:trPr>
        <w:tc>
          <w:tcPr>
            <w:tcW w:w="2430" w:type="dxa"/>
            <w:gridSpan w:val="2"/>
            <w:tcBorders>
              <w:top w:val="nil"/>
              <w:left w:val="nil"/>
              <w:bottom w:val="nil"/>
              <w:right w:val="nil"/>
            </w:tcBorders>
          </w:tcPr>
          <w:p w14:paraId="184F4222"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3A8C7C7" w14:textId="77777777" w:rsidR="007E3EF0" w:rsidRPr="00B02F32" w:rsidRDefault="007E3EF0" w:rsidP="007E3EF0">
            <w:pPr>
              <w:rPr>
                <w:rFonts w:ascii="Calibri" w:hAnsi="Calibri" w:cs="Calibri"/>
                <w:color w:val="FF0000"/>
                <w:sz w:val="22"/>
                <w:szCs w:val="22"/>
                <w:u w:val="single"/>
              </w:rPr>
            </w:pPr>
          </w:p>
        </w:tc>
      </w:tr>
      <w:tr w:rsidR="007E3EF0" w14:paraId="658EDC50" w14:textId="77777777" w:rsidTr="007E3EF0">
        <w:trPr>
          <w:trHeight w:val="230"/>
        </w:trPr>
        <w:tc>
          <w:tcPr>
            <w:tcW w:w="2430" w:type="dxa"/>
            <w:gridSpan w:val="2"/>
            <w:tcBorders>
              <w:top w:val="nil"/>
              <w:left w:val="nil"/>
              <w:bottom w:val="nil"/>
              <w:right w:val="nil"/>
            </w:tcBorders>
          </w:tcPr>
          <w:p w14:paraId="6FB8257B"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0682DE17"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Element.Notes</w:instrText>
            </w:r>
            <w:r w:rsidRPr="00B02F32">
              <w:rPr>
                <w:color w:val="FF0000"/>
                <w:u w:val="single"/>
              </w:rPr>
              <w:fldChar w:fldCharType="separate"/>
            </w:r>
            <w:r w:rsidRPr="00B02F32">
              <w:rPr>
                <w:rFonts w:ascii="Calibri" w:hAnsi="Calibri" w:cs="Calibri"/>
                <w:color w:val="FF0000"/>
                <w:sz w:val="22"/>
                <w:szCs w:val="22"/>
                <w:u w:val="single"/>
              </w:rPr>
              <w:t>De hiërarchische indeling van economische activiteiten conform SBI (Standaard Bedrijfsindeling).</w:t>
            </w:r>
            <w:r w:rsidRPr="00B02F32">
              <w:rPr>
                <w:color w:val="FF0000"/>
                <w:u w:val="single"/>
              </w:rPr>
              <w:fldChar w:fldCharType="end"/>
            </w:r>
          </w:p>
        </w:tc>
      </w:tr>
      <w:tr w:rsidR="007E3EF0" w14:paraId="33598B5F" w14:textId="77777777" w:rsidTr="007E3EF0">
        <w:trPr>
          <w:trHeight w:hRule="exact" w:val="128"/>
        </w:trPr>
        <w:tc>
          <w:tcPr>
            <w:tcW w:w="2430" w:type="dxa"/>
            <w:gridSpan w:val="2"/>
            <w:tcBorders>
              <w:top w:val="nil"/>
              <w:left w:val="nil"/>
              <w:bottom w:val="nil"/>
              <w:right w:val="nil"/>
            </w:tcBorders>
          </w:tcPr>
          <w:p w14:paraId="34A6DF9A"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0DCD810" w14:textId="77777777" w:rsidR="007E3EF0" w:rsidRPr="00B02F32" w:rsidRDefault="007E3EF0" w:rsidP="007E3EF0">
            <w:pPr>
              <w:rPr>
                <w:rFonts w:ascii="Calibri" w:hAnsi="Calibri" w:cs="Calibri"/>
                <w:color w:val="FF0000"/>
                <w:sz w:val="22"/>
                <w:szCs w:val="22"/>
                <w:u w:val="single"/>
              </w:rPr>
            </w:pPr>
          </w:p>
        </w:tc>
      </w:tr>
      <w:tr w:rsidR="007E3EF0" w:rsidRPr="00705A46" w14:paraId="05995E2E" w14:textId="77777777" w:rsidTr="007E3EF0">
        <w:tc>
          <w:tcPr>
            <w:tcW w:w="2430" w:type="dxa"/>
            <w:gridSpan w:val="2"/>
            <w:tcBorders>
              <w:top w:val="nil"/>
              <w:left w:val="nil"/>
              <w:bottom w:val="nil"/>
              <w:right w:val="nil"/>
            </w:tcBorders>
          </w:tcPr>
          <w:p w14:paraId="0D447FC7"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17E6A01E" w14:textId="77777777" w:rsidR="007E3EF0" w:rsidRPr="00D54C45" w:rsidRDefault="007E3EF0" w:rsidP="007E3EF0">
            <w:pPr>
              <w:rPr>
                <w:rFonts w:ascii="Calibri" w:hAnsi="Calibri" w:cs="Calibri"/>
                <w:color w:val="FF0000"/>
                <w:sz w:val="22"/>
                <w:szCs w:val="22"/>
                <w:u w:val="single"/>
                <w:lang w:val="en-US"/>
              </w:rPr>
            </w:pPr>
            <w:r w:rsidRPr="00D54C45">
              <w:rPr>
                <w:rFonts w:ascii="Calibri" w:hAnsi="Calibri" w:cs="Calibri"/>
                <w:color w:val="FF0000"/>
                <w:sz w:val="22"/>
                <w:szCs w:val="22"/>
                <w:u w:val="single"/>
                <w:lang w:val="en-US"/>
              </w:rPr>
              <w:t>KING o,b,v, CBS</w:t>
            </w:r>
          </w:p>
        </w:tc>
      </w:tr>
      <w:tr w:rsidR="007E3EF0" w:rsidRPr="00705A46" w14:paraId="671A2F72" w14:textId="77777777" w:rsidTr="007E3EF0">
        <w:trPr>
          <w:trHeight w:hRule="exact" w:val="128"/>
        </w:trPr>
        <w:tc>
          <w:tcPr>
            <w:tcW w:w="2430" w:type="dxa"/>
            <w:gridSpan w:val="2"/>
            <w:tcBorders>
              <w:top w:val="nil"/>
              <w:left w:val="nil"/>
              <w:bottom w:val="nil"/>
              <w:right w:val="nil"/>
            </w:tcBorders>
          </w:tcPr>
          <w:p w14:paraId="67BEBA2D" w14:textId="77777777" w:rsidR="007E3EF0" w:rsidRPr="00D54C45" w:rsidRDefault="007E3EF0" w:rsidP="007E3EF0">
            <w:pPr>
              <w:rPr>
                <w:rFonts w:ascii="Calibri" w:hAnsi="Calibri" w:cs="Calibri"/>
                <w:b/>
                <w:bCs/>
                <w:sz w:val="22"/>
                <w:szCs w:val="22"/>
                <w:lang w:val="en-US"/>
              </w:rPr>
            </w:pPr>
          </w:p>
        </w:tc>
        <w:tc>
          <w:tcPr>
            <w:tcW w:w="6930" w:type="dxa"/>
            <w:gridSpan w:val="4"/>
            <w:tcBorders>
              <w:top w:val="nil"/>
              <w:left w:val="nil"/>
              <w:bottom w:val="nil"/>
              <w:right w:val="nil"/>
            </w:tcBorders>
          </w:tcPr>
          <w:p w14:paraId="1AF94008" w14:textId="77777777" w:rsidR="007E3EF0" w:rsidRPr="00D54C45" w:rsidRDefault="007E3EF0" w:rsidP="007E3EF0">
            <w:pPr>
              <w:rPr>
                <w:rFonts w:ascii="Calibri" w:hAnsi="Calibri" w:cs="Calibri"/>
                <w:color w:val="FF0000"/>
                <w:sz w:val="22"/>
                <w:szCs w:val="22"/>
                <w:u w:val="single"/>
                <w:lang w:val="en-US"/>
              </w:rPr>
            </w:pPr>
          </w:p>
        </w:tc>
      </w:tr>
      <w:tr w:rsidR="007E3EF0" w14:paraId="11847434" w14:textId="77777777" w:rsidTr="007E3EF0">
        <w:trPr>
          <w:trHeight w:val="230"/>
        </w:trPr>
        <w:tc>
          <w:tcPr>
            <w:tcW w:w="2430" w:type="dxa"/>
            <w:gridSpan w:val="2"/>
            <w:tcBorders>
              <w:top w:val="nil"/>
              <w:left w:val="nil"/>
              <w:bottom w:val="nil"/>
              <w:right w:val="nil"/>
            </w:tcBorders>
          </w:tcPr>
          <w:p w14:paraId="729B1F9F"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44191697"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1 februari 2015</w:t>
            </w:r>
          </w:p>
        </w:tc>
      </w:tr>
      <w:tr w:rsidR="007E3EF0" w14:paraId="38E1DAE9" w14:textId="77777777" w:rsidTr="007E3EF0">
        <w:trPr>
          <w:trHeight w:hRule="exact" w:val="128"/>
        </w:trPr>
        <w:tc>
          <w:tcPr>
            <w:tcW w:w="2430" w:type="dxa"/>
            <w:gridSpan w:val="2"/>
            <w:tcBorders>
              <w:top w:val="nil"/>
              <w:left w:val="nil"/>
              <w:bottom w:val="nil"/>
              <w:right w:val="nil"/>
            </w:tcBorders>
          </w:tcPr>
          <w:p w14:paraId="216A9E1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23FE932" w14:textId="77777777" w:rsidR="007E3EF0" w:rsidRPr="00B02F32" w:rsidRDefault="007E3EF0" w:rsidP="007E3EF0">
            <w:pPr>
              <w:rPr>
                <w:rFonts w:ascii="Calibri" w:hAnsi="Calibri" w:cs="Calibri"/>
                <w:color w:val="FF0000"/>
                <w:sz w:val="22"/>
                <w:szCs w:val="22"/>
                <w:u w:val="single"/>
              </w:rPr>
            </w:pPr>
          </w:p>
        </w:tc>
      </w:tr>
      <w:tr w:rsidR="007E3EF0" w14:paraId="3770685D" w14:textId="77777777" w:rsidTr="007E3EF0">
        <w:trPr>
          <w:trHeight w:val="215"/>
        </w:trPr>
        <w:tc>
          <w:tcPr>
            <w:tcW w:w="2430" w:type="dxa"/>
            <w:gridSpan w:val="2"/>
            <w:tcBorders>
              <w:top w:val="nil"/>
              <w:left w:val="nil"/>
              <w:bottom w:val="nil"/>
              <w:right w:val="nil"/>
            </w:tcBorders>
          </w:tcPr>
          <w:p w14:paraId="4B97FBE1"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20A6BB69"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SBI code</w:t>
            </w:r>
          </w:p>
        </w:tc>
      </w:tr>
      <w:tr w:rsidR="007E3EF0" w14:paraId="53190724" w14:textId="77777777" w:rsidTr="007E3EF0">
        <w:trPr>
          <w:trHeight w:hRule="exact" w:val="128"/>
        </w:trPr>
        <w:tc>
          <w:tcPr>
            <w:tcW w:w="2430" w:type="dxa"/>
            <w:gridSpan w:val="2"/>
            <w:tcBorders>
              <w:top w:val="nil"/>
              <w:left w:val="nil"/>
              <w:bottom w:val="nil"/>
              <w:right w:val="nil"/>
            </w:tcBorders>
          </w:tcPr>
          <w:p w14:paraId="6E607A9E"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64D0081" w14:textId="77777777" w:rsidR="007E3EF0" w:rsidRDefault="007E3EF0" w:rsidP="007E3EF0">
            <w:pPr>
              <w:rPr>
                <w:rFonts w:ascii="Calibri" w:hAnsi="Calibri" w:cs="Calibri"/>
                <w:b/>
                <w:bCs/>
                <w:sz w:val="22"/>
                <w:szCs w:val="22"/>
              </w:rPr>
            </w:pPr>
          </w:p>
        </w:tc>
      </w:tr>
      <w:tr w:rsidR="007E3EF0" w14:paraId="431E5A0F" w14:textId="77777777" w:rsidTr="007E3EF0">
        <w:trPr>
          <w:trHeight w:val="215"/>
        </w:trPr>
        <w:tc>
          <w:tcPr>
            <w:tcW w:w="2430" w:type="dxa"/>
            <w:gridSpan w:val="2"/>
            <w:tcBorders>
              <w:top w:val="nil"/>
              <w:left w:val="nil"/>
              <w:bottom w:val="nil"/>
              <w:right w:val="nil"/>
            </w:tcBorders>
          </w:tcPr>
          <w:p w14:paraId="0233C55A"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1726B5EF" w14:textId="77777777" w:rsidR="007E3EF0" w:rsidRDefault="007E3EF0" w:rsidP="007E3EF0">
            <w:pPr>
              <w:rPr>
                <w:rFonts w:ascii="Calibri" w:hAnsi="Calibri" w:cs="Calibri"/>
                <w:b/>
                <w:bCs/>
                <w:sz w:val="22"/>
                <w:szCs w:val="22"/>
              </w:rPr>
            </w:pPr>
          </w:p>
        </w:tc>
      </w:tr>
      <w:tr w:rsidR="007E3EF0" w14:paraId="0A14526A" w14:textId="77777777" w:rsidTr="007E3EF0">
        <w:trPr>
          <w:trHeight w:val="233"/>
        </w:trPr>
        <w:tc>
          <w:tcPr>
            <w:tcW w:w="450" w:type="dxa"/>
            <w:tcBorders>
              <w:top w:val="nil"/>
              <w:left w:val="nil"/>
              <w:bottom w:val="nil"/>
              <w:right w:val="nil"/>
            </w:tcBorders>
          </w:tcPr>
          <w:p w14:paraId="7E71BFD2"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6CD8DB57"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566382C7"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429CF4F8"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1A6E9E6B"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20C03DEC"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2855206A" w14:textId="77777777" w:rsidTr="007E3EF0">
        <w:tc>
          <w:tcPr>
            <w:tcW w:w="450" w:type="dxa"/>
            <w:tcBorders>
              <w:top w:val="nil"/>
              <w:left w:val="nil"/>
              <w:bottom w:val="nil"/>
              <w:right w:val="nil"/>
            </w:tcBorders>
          </w:tcPr>
          <w:p w14:paraId="48AA7184"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4DD1B9F5"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SBI code</w:t>
            </w:r>
            <w:r w:rsidRPr="00B02F32">
              <w:rPr>
                <w:color w:val="FF0000"/>
                <w:u w:val="single"/>
              </w:rPr>
              <w:fldChar w:fldCharType="end"/>
            </w:r>
          </w:p>
        </w:tc>
        <w:tc>
          <w:tcPr>
            <w:tcW w:w="4050" w:type="dxa"/>
            <w:tcBorders>
              <w:top w:val="nil"/>
              <w:left w:val="nil"/>
              <w:bottom w:val="nil"/>
              <w:right w:val="nil"/>
            </w:tcBorders>
          </w:tcPr>
          <w:p w14:paraId="01D7C027"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code van de activiteit zoals opgenomen in de SBI 2008.</w:t>
            </w:r>
            <w:r w:rsidRPr="00B02F32">
              <w:rPr>
                <w:color w:val="FF0000"/>
                <w:u w:val="single"/>
              </w:rPr>
              <w:fldChar w:fldCharType="end"/>
            </w:r>
          </w:p>
        </w:tc>
        <w:tc>
          <w:tcPr>
            <w:tcW w:w="1170" w:type="dxa"/>
            <w:tcBorders>
              <w:top w:val="nil"/>
              <w:left w:val="nil"/>
              <w:bottom w:val="nil"/>
              <w:right w:val="nil"/>
            </w:tcBorders>
          </w:tcPr>
          <w:p w14:paraId="4CF34AF8"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N6</w:t>
            </w:r>
            <w:r w:rsidRPr="00B02F32">
              <w:rPr>
                <w:color w:val="FF0000"/>
                <w:u w:val="single"/>
              </w:rPr>
              <w:fldChar w:fldCharType="end"/>
            </w:r>
          </w:p>
        </w:tc>
        <w:tc>
          <w:tcPr>
            <w:tcW w:w="810" w:type="dxa"/>
            <w:tcBorders>
              <w:top w:val="nil"/>
              <w:left w:val="nil"/>
              <w:bottom w:val="nil"/>
              <w:right w:val="nil"/>
            </w:tcBorders>
          </w:tcPr>
          <w:p w14:paraId="2C8FEBC8"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tr>
      <w:tr w:rsidR="007E3EF0" w14:paraId="20DECA4E" w14:textId="77777777" w:rsidTr="007E3EF0">
        <w:tc>
          <w:tcPr>
            <w:tcW w:w="450" w:type="dxa"/>
            <w:tcBorders>
              <w:top w:val="nil"/>
              <w:left w:val="nil"/>
              <w:bottom w:val="nil"/>
              <w:right w:val="nil"/>
            </w:tcBorders>
          </w:tcPr>
          <w:p w14:paraId="64C9444B"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184DDD85"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Naam activiteit</w:t>
            </w:r>
            <w:r w:rsidRPr="00B02F32">
              <w:rPr>
                <w:color w:val="FF0000"/>
                <w:u w:val="single"/>
              </w:rPr>
              <w:fldChar w:fldCharType="end"/>
            </w:r>
          </w:p>
        </w:tc>
        <w:tc>
          <w:tcPr>
            <w:tcW w:w="4050" w:type="dxa"/>
            <w:tcBorders>
              <w:top w:val="nil"/>
              <w:left w:val="nil"/>
              <w:bottom w:val="nil"/>
              <w:right w:val="nil"/>
            </w:tcBorders>
          </w:tcPr>
          <w:p w14:paraId="7E37FCD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naam van de SBI activiteit volgens de SBI 2008.</w:t>
            </w:r>
            <w:r w:rsidRPr="00B02F32">
              <w:rPr>
                <w:color w:val="FF0000"/>
                <w:u w:val="single"/>
              </w:rPr>
              <w:fldChar w:fldCharType="end"/>
            </w:r>
          </w:p>
        </w:tc>
        <w:tc>
          <w:tcPr>
            <w:tcW w:w="1170" w:type="dxa"/>
            <w:tcBorders>
              <w:top w:val="nil"/>
              <w:left w:val="nil"/>
              <w:bottom w:val="nil"/>
              <w:right w:val="nil"/>
            </w:tcBorders>
          </w:tcPr>
          <w:p w14:paraId="44EC0040"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AN60</w:t>
            </w:r>
            <w:r w:rsidRPr="00B02F32">
              <w:rPr>
                <w:color w:val="FF0000"/>
                <w:u w:val="single"/>
              </w:rPr>
              <w:fldChar w:fldCharType="end"/>
            </w:r>
          </w:p>
        </w:tc>
        <w:tc>
          <w:tcPr>
            <w:tcW w:w="810" w:type="dxa"/>
            <w:tcBorders>
              <w:top w:val="nil"/>
              <w:left w:val="nil"/>
              <w:bottom w:val="nil"/>
              <w:right w:val="nil"/>
            </w:tcBorders>
          </w:tcPr>
          <w:p w14:paraId="2CD274F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tr>
      <w:tr w:rsidR="007E3EF0" w14:paraId="71C8AD4B" w14:textId="77777777" w:rsidTr="007E3EF0">
        <w:tc>
          <w:tcPr>
            <w:tcW w:w="450" w:type="dxa"/>
            <w:tcBorders>
              <w:top w:val="nil"/>
              <w:left w:val="nil"/>
              <w:bottom w:val="nil"/>
              <w:right w:val="nil"/>
            </w:tcBorders>
          </w:tcPr>
          <w:p w14:paraId="1E03D540"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1418B39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Ingangsdatum SBI Activiteit</w:t>
            </w:r>
            <w:r w:rsidRPr="00B02F32">
              <w:rPr>
                <w:color w:val="FF0000"/>
                <w:u w:val="single"/>
              </w:rPr>
              <w:fldChar w:fldCharType="end"/>
            </w:r>
          </w:p>
        </w:tc>
        <w:tc>
          <w:tcPr>
            <w:tcW w:w="4050" w:type="dxa"/>
            <w:tcBorders>
              <w:top w:val="nil"/>
              <w:left w:val="nil"/>
              <w:bottom w:val="nil"/>
              <w:right w:val="nil"/>
            </w:tcBorders>
          </w:tcPr>
          <w:p w14:paraId="12AEA2A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SBI activiteit is ontstaan.</w:t>
            </w:r>
            <w:r w:rsidRPr="00B02F32">
              <w:rPr>
                <w:color w:val="FF0000"/>
                <w:u w:val="single"/>
              </w:rPr>
              <w:fldChar w:fldCharType="end"/>
            </w:r>
          </w:p>
        </w:tc>
        <w:tc>
          <w:tcPr>
            <w:tcW w:w="1170" w:type="dxa"/>
            <w:tcBorders>
              <w:top w:val="nil"/>
              <w:left w:val="nil"/>
              <w:bottom w:val="nil"/>
              <w:right w:val="nil"/>
            </w:tcBorders>
          </w:tcPr>
          <w:p w14:paraId="50A3226F"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1D6CCB87"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tr>
      <w:tr w:rsidR="007E3EF0" w14:paraId="0CE3A125" w14:textId="77777777" w:rsidTr="007E3EF0">
        <w:tc>
          <w:tcPr>
            <w:tcW w:w="450" w:type="dxa"/>
            <w:tcBorders>
              <w:top w:val="nil"/>
              <w:left w:val="nil"/>
              <w:bottom w:val="nil"/>
              <w:right w:val="nil"/>
            </w:tcBorders>
          </w:tcPr>
          <w:p w14:paraId="3AACF960"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18E7BDB5"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Einddatum SBI Activiteit</w:t>
            </w:r>
            <w:r w:rsidRPr="00B02F32">
              <w:rPr>
                <w:color w:val="FF0000"/>
                <w:u w:val="single"/>
              </w:rPr>
              <w:fldChar w:fldCharType="end"/>
            </w:r>
          </w:p>
        </w:tc>
        <w:tc>
          <w:tcPr>
            <w:tcW w:w="4050" w:type="dxa"/>
            <w:tcBorders>
              <w:top w:val="nil"/>
              <w:left w:val="nil"/>
              <w:bottom w:val="nil"/>
              <w:right w:val="nil"/>
            </w:tcBorders>
          </w:tcPr>
          <w:p w14:paraId="0D657677"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SBI code is ingetrokken.</w:t>
            </w:r>
            <w:r w:rsidRPr="00B02F32">
              <w:rPr>
                <w:color w:val="FF0000"/>
                <w:u w:val="single"/>
              </w:rPr>
              <w:fldChar w:fldCharType="end"/>
            </w:r>
          </w:p>
        </w:tc>
        <w:tc>
          <w:tcPr>
            <w:tcW w:w="1170" w:type="dxa"/>
            <w:tcBorders>
              <w:top w:val="nil"/>
              <w:left w:val="nil"/>
              <w:bottom w:val="nil"/>
              <w:right w:val="nil"/>
            </w:tcBorders>
          </w:tcPr>
          <w:p w14:paraId="087E5F11"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7311CC9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0</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tr>
      <w:tr w:rsidR="007E3EF0" w14:paraId="6FE60BB3" w14:textId="77777777" w:rsidTr="007E3EF0">
        <w:tc>
          <w:tcPr>
            <w:tcW w:w="9360" w:type="dxa"/>
            <w:gridSpan w:val="6"/>
            <w:tcBorders>
              <w:top w:val="nil"/>
              <w:left w:val="nil"/>
              <w:bottom w:val="nil"/>
              <w:right w:val="nil"/>
            </w:tcBorders>
          </w:tcPr>
          <w:p w14:paraId="13A9B088"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0DC831AE" w14:textId="77777777" w:rsidTr="007E3EF0">
        <w:trPr>
          <w:trHeight w:val="158"/>
        </w:trPr>
        <w:tc>
          <w:tcPr>
            <w:tcW w:w="450" w:type="dxa"/>
            <w:tcBorders>
              <w:top w:val="nil"/>
              <w:left w:val="nil"/>
              <w:bottom w:val="nil"/>
              <w:right w:val="nil"/>
            </w:tcBorders>
          </w:tcPr>
          <w:p w14:paraId="675BB801"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44AEE072"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Het betreft de indeling van activiteiten conform SBI 2008.</w:t>
            </w:r>
          </w:p>
          <w:p w14:paraId="03E54657" w14:textId="77777777" w:rsidR="007E3EF0" w:rsidRDefault="007E3EF0" w:rsidP="007E3EF0">
            <w:pPr>
              <w:rPr>
                <w:rFonts w:ascii="Calibri" w:hAnsi="Calibri" w:cs="Calibri"/>
                <w:sz w:val="22"/>
                <w:szCs w:val="22"/>
              </w:rPr>
            </w:pPr>
            <w:r w:rsidRPr="00B02F32">
              <w:rPr>
                <w:rFonts w:ascii="Calibri" w:hAnsi="Calibri" w:cs="Calibri"/>
                <w:color w:val="FF0000"/>
                <w:sz w:val="22"/>
                <w:szCs w:val="22"/>
                <w:u w:val="single"/>
              </w:rPr>
              <w:t>Maximaal een keer per jaar kan er een niieuwe versie van SBI 2008 uitgebracht worden, Het betreft dan veelal een verdere onderverdeling van activiteiten</w:t>
            </w:r>
          </w:p>
        </w:tc>
      </w:tr>
    </w:tbl>
    <w:p w14:paraId="7FCFC023" w14:textId="77777777" w:rsidR="000E7D82" w:rsidRDefault="000E7D82" w:rsidP="000E7D82">
      <w:pPr>
        <w:pStyle w:val="Kop2"/>
        <w:numPr>
          <w:ilvl w:val="0"/>
          <w:numId w:val="0"/>
        </w:numPr>
        <w:ind w:left="851"/>
        <w:rPr>
          <w:b w:val="0"/>
          <w:bCs w:val="0"/>
          <w:color w:val="auto"/>
          <w:sz w:val="20"/>
          <w:szCs w:val="20"/>
        </w:rPr>
      </w:pPr>
      <w:bookmarkStart w:id="531" w:name="BKM_9D7F05BF_414E_4071_9E78_FAD2AA21D40E"/>
      <w:bookmarkEnd w:id="531"/>
    </w:p>
    <w:p w14:paraId="1DFF906F" w14:textId="77777777" w:rsidR="000E7D82" w:rsidRDefault="000E7D82" w:rsidP="000E7D82">
      <w:pPr>
        <w:rPr>
          <w:rFonts w:eastAsia="Calibri"/>
          <w:lang w:eastAsia="en-US"/>
        </w:rPr>
      </w:pPr>
      <w:r>
        <w:br w:type="page"/>
      </w:r>
    </w:p>
    <w:p w14:paraId="54268AEB" w14:textId="600AEBA9" w:rsidR="007E3EF0" w:rsidRPr="00B02F32" w:rsidRDefault="007E3EF0" w:rsidP="007E3EF0">
      <w:pPr>
        <w:pStyle w:val="Kop2"/>
        <w:rPr>
          <w:color w:val="FF0000"/>
          <w:u w:val="single"/>
        </w:rPr>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B02F32">
        <w:rPr>
          <w:color w:val="FF0000"/>
          <w:u w:val="single"/>
        </w:rPr>
        <w:fldChar w:fldCharType="begin" w:fldLock="1"/>
      </w:r>
      <w:r w:rsidRPr="00B02F32">
        <w:rPr>
          <w:color w:val="FF0000"/>
          <w:u w:val="single"/>
        </w:rPr>
        <w:instrText>MERGEFIELD Element.Name</w:instrText>
      </w:r>
      <w:r w:rsidRPr="00B02F32">
        <w:rPr>
          <w:color w:val="FF0000"/>
          <w:u w:val="single"/>
        </w:rPr>
        <w:fldChar w:fldCharType="separate"/>
      </w:r>
      <w:r w:rsidRPr="00B02F32">
        <w:rPr>
          <w:color w:val="FF0000"/>
          <w:u w:val="single"/>
        </w:rPr>
        <w:t>SOORT GROOTTE</w:t>
      </w:r>
      <w:r w:rsidRPr="00B02F32">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167EF651" w14:textId="77777777" w:rsidTr="007E3EF0">
        <w:trPr>
          <w:trHeight w:val="218"/>
        </w:trPr>
        <w:tc>
          <w:tcPr>
            <w:tcW w:w="2430" w:type="dxa"/>
            <w:gridSpan w:val="2"/>
            <w:tcBorders>
              <w:top w:val="nil"/>
              <w:left w:val="nil"/>
              <w:bottom w:val="nil"/>
              <w:right w:val="nil"/>
            </w:tcBorders>
          </w:tcPr>
          <w:p w14:paraId="65AC47BD"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1D490CD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Element.Name</w:instrText>
            </w:r>
            <w:r w:rsidRPr="00B02F32">
              <w:rPr>
                <w:color w:val="FF0000"/>
                <w:u w:val="single"/>
              </w:rPr>
              <w:fldChar w:fldCharType="separate"/>
            </w:r>
            <w:r w:rsidRPr="00B02F32">
              <w:rPr>
                <w:rFonts w:ascii="Calibri" w:hAnsi="Calibri" w:cs="Calibri"/>
                <w:color w:val="FF0000"/>
                <w:sz w:val="22"/>
                <w:szCs w:val="22"/>
                <w:u w:val="single"/>
              </w:rPr>
              <w:t>SOORT GROOTTE</w:t>
            </w:r>
            <w:r w:rsidRPr="00B02F32">
              <w:rPr>
                <w:color w:val="FF0000"/>
                <w:u w:val="single"/>
              </w:rPr>
              <w:fldChar w:fldCharType="end"/>
            </w:r>
          </w:p>
        </w:tc>
      </w:tr>
      <w:tr w:rsidR="007E3EF0" w14:paraId="758AA25C" w14:textId="77777777" w:rsidTr="007E3EF0">
        <w:trPr>
          <w:trHeight w:hRule="exact" w:val="128"/>
        </w:trPr>
        <w:tc>
          <w:tcPr>
            <w:tcW w:w="2430" w:type="dxa"/>
            <w:gridSpan w:val="2"/>
            <w:tcBorders>
              <w:top w:val="nil"/>
              <w:left w:val="nil"/>
              <w:bottom w:val="nil"/>
              <w:right w:val="nil"/>
            </w:tcBorders>
          </w:tcPr>
          <w:p w14:paraId="1FBC4337"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46B5AE4" w14:textId="77777777" w:rsidR="007E3EF0" w:rsidRPr="00B02F32" w:rsidRDefault="007E3EF0" w:rsidP="007E3EF0">
            <w:pPr>
              <w:rPr>
                <w:rFonts w:ascii="Calibri" w:hAnsi="Calibri" w:cs="Calibri"/>
                <w:color w:val="FF0000"/>
                <w:sz w:val="22"/>
                <w:szCs w:val="22"/>
                <w:u w:val="single"/>
              </w:rPr>
            </w:pPr>
          </w:p>
        </w:tc>
      </w:tr>
      <w:tr w:rsidR="007E3EF0" w14:paraId="15C35DDD" w14:textId="77777777" w:rsidTr="007E3EF0">
        <w:tc>
          <w:tcPr>
            <w:tcW w:w="2430" w:type="dxa"/>
            <w:gridSpan w:val="2"/>
            <w:tcBorders>
              <w:top w:val="nil"/>
              <w:left w:val="nil"/>
              <w:bottom w:val="nil"/>
              <w:right w:val="nil"/>
            </w:tcBorders>
          </w:tcPr>
          <w:p w14:paraId="628392D7"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6CA51FD7"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Element.Alias</w:instrText>
            </w:r>
            <w:r w:rsidRPr="00B02F32">
              <w:rPr>
                <w:color w:val="FF0000"/>
                <w:u w:val="single"/>
              </w:rPr>
              <w:fldChar w:fldCharType="separate"/>
            </w:r>
            <w:r w:rsidRPr="00B02F32">
              <w:rPr>
                <w:rFonts w:ascii="Calibri" w:hAnsi="Calibri" w:cs="Calibri"/>
                <w:color w:val="FF0000"/>
                <w:sz w:val="22"/>
                <w:szCs w:val="22"/>
                <w:u w:val="single"/>
              </w:rPr>
              <w:t>SOG</w:t>
            </w:r>
            <w:r w:rsidRPr="00B02F32">
              <w:rPr>
                <w:color w:val="FF0000"/>
                <w:u w:val="single"/>
              </w:rPr>
              <w:fldChar w:fldCharType="end"/>
            </w:r>
          </w:p>
        </w:tc>
      </w:tr>
      <w:tr w:rsidR="007E3EF0" w14:paraId="1DD7103E" w14:textId="77777777" w:rsidTr="007E3EF0">
        <w:trPr>
          <w:trHeight w:hRule="exact" w:val="128"/>
        </w:trPr>
        <w:tc>
          <w:tcPr>
            <w:tcW w:w="2430" w:type="dxa"/>
            <w:gridSpan w:val="2"/>
            <w:tcBorders>
              <w:top w:val="nil"/>
              <w:left w:val="nil"/>
              <w:bottom w:val="nil"/>
              <w:right w:val="nil"/>
            </w:tcBorders>
          </w:tcPr>
          <w:p w14:paraId="02F4AA5A"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F37E19C" w14:textId="77777777" w:rsidR="007E3EF0" w:rsidRPr="00B02F32" w:rsidRDefault="007E3EF0" w:rsidP="007E3EF0">
            <w:pPr>
              <w:rPr>
                <w:rFonts w:ascii="Calibri" w:hAnsi="Calibri" w:cs="Calibri"/>
                <w:color w:val="FF0000"/>
                <w:sz w:val="22"/>
                <w:szCs w:val="22"/>
                <w:u w:val="single"/>
              </w:rPr>
            </w:pPr>
          </w:p>
        </w:tc>
      </w:tr>
      <w:tr w:rsidR="007E3EF0" w14:paraId="0087C882" w14:textId="77777777" w:rsidTr="007E3EF0">
        <w:tc>
          <w:tcPr>
            <w:tcW w:w="2430" w:type="dxa"/>
            <w:gridSpan w:val="2"/>
            <w:tcBorders>
              <w:top w:val="nil"/>
              <w:left w:val="nil"/>
              <w:bottom w:val="nil"/>
              <w:right w:val="nil"/>
            </w:tcBorders>
          </w:tcPr>
          <w:p w14:paraId="5E96DA96"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5C4C91F2"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BRK</w:t>
            </w:r>
          </w:p>
        </w:tc>
      </w:tr>
      <w:tr w:rsidR="007E3EF0" w14:paraId="355C9EE7" w14:textId="77777777" w:rsidTr="007E3EF0">
        <w:trPr>
          <w:trHeight w:hRule="exact" w:val="128"/>
        </w:trPr>
        <w:tc>
          <w:tcPr>
            <w:tcW w:w="2430" w:type="dxa"/>
            <w:gridSpan w:val="2"/>
            <w:tcBorders>
              <w:top w:val="nil"/>
              <w:left w:val="nil"/>
              <w:bottom w:val="nil"/>
              <w:right w:val="nil"/>
            </w:tcBorders>
          </w:tcPr>
          <w:p w14:paraId="7423E3A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FE1D2B1" w14:textId="77777777" w:rsidR="007E3EF0" w:rsidRPr="00B02F32" w:rsidRDefault="007E3EF0" w:rsidP="007E3EF0">
            <w:pPr>
              <w:rPr>
                <w:rFonts w:ascii="Calibri" w:hAnsi="Calibri" w:cs="Calibri"/>
                <w:color w:val="FF0000"/>
                <w:sz w:val="22"/>
                <w:szCs w:val="22"/>
                <w:u w:val="single"/>
              </w:rPr>
            </w:pPr>
          </w:p>
        </w:tc>
      </w:tr>
      <w:tr w:rsidR="007E3EF0" w14:paraId="42DDAFE3" w14:textId="77777777" w:rsidTr="007E3EF0">
        <w:trPr>
          <w:trHeight w:val="230"/>
        </w:trPr>
        <w:tc>
          <w:tcPr>
            <w:tcW w:w="2430" w:type="dxa"/>
            <w:gridSpan w:val="2"/>
            <w:tcBorders>
              <w:top w:val="nil"/>
              <w:left w:val="nil"/>
              <w:bottom w:val="nil"/>
              <w:right w:val="nil"/>
            </w:tcBorders>
          </w:tcPr>
          <w:p w14:paraId="3D48CC26"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2CCCAB8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Element.Notes</w:instrText>
            </w:r>
            <w:r w:rsidRPr="00B02F32">
              <w:rPr>
                <w:color w:val="FF0000"/>
                <w:u w:val="single"/>
              </w:rPr>
              <w:fldChar w:fldCharType="end"/>
            </w:r>
            <w:r w:rsidRPr="00B02F32">
              <w:rPr>
                <w:rFonts w:ascii="Calibri" w:hAnsi="Calibri" w:cs="Calibri"/>
                <w:color w:val="FF0000"/>
                <w:sz w:val="22"/>
                <w:szCs w:val="22"/>
                <w:u w:val="single"/>
              </w:rPr>
              <w:t>Een opsomming van de  soorten grootte zoals die kunnen voorkomen in een aktetekst van het Kadaster  en aanduiden op welke wijze de grootte van een perceel is vastgesteld conform de waardelijst SoortGrootte van het Kadaster</w:t>
            </w:r>
          </w:p>
        </w:tc>
      </w:tr>
      <w:tr w:rsidR="007E3EF0" w14:paraId="22A84E98" w14:textId="77777777" w:rsidTr="007E3EF0">
        <w:trPr>
          <w:trHeight w:hRule="exact" w:val="128"/>
        </w:trPr>
        <w:tc>
          <w:tcPr>
            <w:tcW w:w="2430" w:type="dxa"/>
            <w:gridSpan w:val="2"/>
            <w:tcBorders>
              <w:top w:val="nil"/>
              <w:left w:val="nil"/>
              <w:bottom w:val="nil"/>
              <w:right w:val="nil"/>
            </w:tcBorders>
          </w:tcPr>
          <w:p w14:paraId="4DB180B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DA4B45E" w14:textId="77777777" w:rsidR="007E3EF0" w:rsidRPr="00B02F32" w:rsidRDefault="007E3EF0" w:rsidP="007E3EF0">
            <w:pPr>
              <w:rPr>
                <w:rFonts w:ascii="Calibri" w:hAnsi="Calibri" w:cs="Calibri"/>
                <w:color w:val="FF0000"/>
                <w:sz w:val="22"/>
                <w:szCs w:val="22"/>
                <w:u w:val="single"/>
              </w:rPr>
            </w:pPr>
          </w:p>
        </w:tc>
      </w:tr>
      <w:tr w:rsidR="007E3EF0" w14:paraId="2D24F8F2" w14:textId="77777777" w:rsidTr="007E3EF0">
        <w:tc>
          <w:tcPr>
            <w:tcW w:w="2430" w:type="dxa"/>
            <w:gridSpan w:val="2"/>
            <w:tcBorders>
              <w:top w:val="nil"/>
              <w:left w:val="nil"/>
              <w:bottom w:val="nil"/>
              <w:right w:val="nil"/>
            </w:tcBorders>
          </w:tcPr>
          <w:p w14:paraId="2DDBEBE5"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68F57F63"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KING</w:t>
            </w:r>
          </w:p>
        </w:tc>
      </w:tr>
      <w:tr w:rsidR="007E3EF0" w14:paraId="731BC0FB" w14:textId="77777777" w:rsidTr="007E3EF0">
        <w:trPr>
          <w:trHeight w:hRule="exact" w:val="128"/>
        </w:trPr>
        <w:tc>
          <w:tcPr>
            <w:tcW w:w="2430" w:type="dxa"/>
            <w:gridSpan w:val="2"/>
            <w:tcBorders>
              <w:top w:val="nil"/>
              <w:left w:val="nil"/>
              <w:bottom w:val="nil"/>
              <w:right w:val="nil"/>
            </w:tcBorders>
          </w:tcPr>
          <w:p w14:paraId="7E6F18AD"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712B0F8" w14:textId="77777777" w:rsidR="007E3EF0" w:rsidRPr="00B02F32" w:rsidRDefault="007E3EF0" w:rsidP="007E3EF0">
            <w:pPr>
              <w:rPr>
                <w:rFonts w:ascii="Calibri" w:hAnsi="Calibri" w:cs="Calibri"/>
                <w:color w:val="FF0000"/>
                <w:sz w:val="22"/>
                <w:szCs w:val="22"/>
                <w:u w:val="single"/>
              </w:rPr>
            </w:pPr>
          </w:p>
        </w:tc>
      </w:tr>
      <w:tr w:rsidR="007E3EF0" w14:paraId="6B996D20" w14:textId="77777777" w:rsidTr="007E3EF0">
        <w:trPr>
          <w:trHeight w:val="230"/>
        </w:trPr>
        <w:tc>
          <w:tcPr>
            <w:tcW w:w="2430" w:type="dxa"/>
            <w:gridSpan w:val="2"/>
            <w:tcBorders>
              <w:top w:val="nil"/>
              <w:left w:val="nil"/>
              <w:bottom w:val="nil"/>
              <w:right w:val="nil"/>
            </w:tcBorders>
          </w:tcPr>
          <w:p w14:paraId="0AC74171"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19264107"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10 maart 2015</w:t>
            </w:r>
          </w:p>
        </w:tc>
      </w:tr>
      <w:tr w:rsidR="007E3EF0" w14:paraId="6D11303C" w14:textId="77777777" w:rsidTr="007E3EF0">
        <w:trPr>
          <w:trHeight w:hRule="exact" w:val="128"/>
        </w:trPr>
        <w:tc>
          <w:tcPr>
            <w:tcW w:w="2430" w:type="dxa"/>
            <w:gridSpan w:val="2"/>
            <w:tcBorders>
              <w:top w:val="nil"/>
              <w:left w:val="nil"/>
              <w:bottom w:val="nil"/>
              <w:right w:val="nil"/>
            </w:tcBorders>
          </w:tcPr>
          <w:p w14:paraId="77FC5EAE"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7C9355E" w14:textId="77777777" w:rsidR="007E3EF0" w:rsidRPr="00B02F32" w:rsidRDefault="007E3EF0" w:rsidP="007E3EF0">
            <w:pPr>
              <w:rPr>
                <w:rFonts w:ascii="Calibri" w:hAnsi="Calibri" w:cs="Calibri"/>
                <w:color w:val="FF0000"/>
                <w:sz w:val="22"/>
                <w:szCs w:val="22"/>
                <w:u w:val="single"/>
              </w:rPr>
            </w:pPr>
          </w:p>
        </w:tc>
      </w:tr>
      <w:tr w:rsidR="007E3EF0" w14:paraId="0154B685" w14:textId="77777777" w:rsidTr="007E3EF0">
        <w:trPr>
          <w:trHeight w:val="215"/>
        </w:trPr>
        <w:tc>
          <w:tcPr>
            <w:tcW w:w="2430" w:type="dxa"/>
            <w:gridSpan w:val="2"/>
            <w:tcBorders>
              <w:top w:val="nil"/>
              <w:left w:val="nil"/>
              <w:bottom w:val="nil"/>
              <w:right w:val="nil"/>
            </w:tcBorders>
          </w:tcPr>
          <w:p w14:paraId="47746CE0"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5881A99C"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Code soort grootte</w:t>
            </w:r>
          </w:p>
        </w:tc>
      </w:tr>
      <w:tr w:rsidR="007E3EF0" w14:paraId="0AEFEAEA" w14:textId="77777777" w:rsidTr="007E3EF0">
        <w:trPr>
          <w:trHeight w:hRule="exact" w:val="128"/>
        </w:trPr>
        <w:tc>
          <w:tcPr>
            <w:tcW w:w="2430" w:type="dxa"/>
            <w:gridSpan w:val="2"/>
            <w:tcBorders>
              <w:top w:val="nil"/>
              <w:left w:val="nil"/>
              <w:bottom w:val="nil"/>
              <w:right w:val="nil"/>
            </w:tcBorders>
          </w:tcPr>
          <w:p w14:paraId="29EAAE8F"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2B377E2A" w14:textId="77777777" w:rsidR="007E3EF0" w:rsidRDefault="007E3EF0" w:rsidP="007E3EF0">
            <w:pPr>
              <w:rPr>
                <w:rFonts w:ascii="Calibri" w:hAnsi="Calibri" w:cs="Calibri"/>
                <w:b/>
                <w:bCs/>
                <w:sz w:val="22"/>
                <w:szCs w:val="22"/>
              </w:rPr>
            </w:pPr>
          </w:p>
        </w:tc>
      </w:tr>
      <w:tr w:rsidR="007E3EF0" w14:paraId="25E49295" w14:textId="77777777" w:rsidTr="007E3EF0">
        <w:trPr>
          <w:trHeight w:val="215"/>
        </w:trPr>
        <w:tc>
          <w:tcPr>
            <w:tcW w:w="2430" w:type="dxa"/>
            <w:gridSpan w:val="2"/>
            <w:tcBorders>
              <w:top w:val="nil"/>
              <w:left w:val="nil"/>
              <w:bottom w:val="nil"/>
              <w:right w:val="nil"/>
            </w:tcBorders>
          </w:tcPr>
          <w:p w14:paraId="3113C014"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5DBC8FC6" w14:textId="77777777" w:rsidR="007E3EF0" w:rsidRDefault="007E3EF0" w:rsidP="007E3EF0">
            <w:pPr>
              <w:rPr>
                <w:rFonts w:ascii="Calibri" w:hAnsi="Calibri" w:cs="Calibri"/>
                <w:b/>
                <w:bCs/>
                <w:sz w:val="22"/>
                <w:szCs w:val="22"/>
              </w:rPr>
            </w:pPr>
          </w:p>
        </w:tc>
      </w:tr>
      <w:tr w:rsidR="007E3EF0" w14:paraId="6B80B47F" w14:textId="77777777" w:rsidTr="007E3EF0">
        <w:trPr>
          <w:trHeight w:val="233"/>
        </w:trPr>
        <w:tc>
          <w:tcPr>
            <w:tcW w:w="450" w:type="dxa"/>
            <w:tcBorders>
              <w:top w:val="nil"/>
              <w:left w:val="nil"/>
              <w:bottom w:val="nil"/>
              <w:right w:val="nil"/>
            </w:tcBorders>
          </w:tcPr>
          <w:p w14:paraId="4CD832A6" w14:textId="77777777" w:rsidR="007E3EF0" w:rsidRDefault="007E3EF0" w:rsidP="007E3EF0">
            <w:pPr>
              <w:rPr>
                <w:rFonts w:ascii="Calibri" w:hAnsi="Calibri" w:cs="Calibri"/>
                <w:sz w:val="22"/>
                <w:szCs w:val="22"/>
              </w:rPr>
            </w:pPr>
            <w:bookmarkStart w:id="532" w:name="BKM_633DB1A2_C097_47db_9824_FF4ECEB17B37"/>
          </w:p>
        </w:tc>
        <w:tc>
          <w:tcPr>
            <w:tcW w:w="2880" w:type="dxa"/>
            <w:gridSpan w:val="2"/>
            <w:tcBorders>
              <w:top w:val="nil"/>
              <w:left w:val="nil"/>
              <w:bottom w:val="nil"/>
              <w:right w:val="nil"/>
            </w:tcBorders>
          </w:tcPr>
          <w:p w14:paraId="1D1BDFF3"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516B385B"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195DD50D"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3FC30CF8"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38D5573E"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1E12494D" w14:textId="77777777" w:rsidTr="007E3EF0">
        <w:tc>
          <w:tcPr>
            <w:tcW w:w="450" w:type="dxa"/>
            <w:tcBorders>
              <w:top w:val="nil"/>
              <w:left w:val="nil"/>
              <w:bottom w:val="nil"/>
              <w:right w:val="nil"/>
            </w:tcBorders>
          </w:tcPr>
          <w:p w14:paraId="43995736"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6CB37BD2"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Code soort grootte</w:t>
            </w:r>
            <w:r w:rsidRPr="00B02F32">
              <w:rPr>
                <w:color w:val="FF0000"/>
                <w:u w:val="single"/>
              </w:rPr>
              <w:fldChar w:fldCharType="end"/>
            </w:r>
          </w:p>
        </w:tc>
        <w:tc>
          <w:tcPr>
            <w:tcW w:w="4050" w:type="dxa"/>
            <w:tcBorders>
              <w:top w:val="nil"/>
              <w:left w:val="nil"/>
              <w:bottom w:val="nil"/>
              <w:right w:val="nil"/>
            </w:tcBorders>
          </w:tcPr>
          <w:p w14:paraId="3CA212E3" w14:textId="203E23F8"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code van de soort g</w:t>
            </w:r>
            <w:r w:rsidR="00A576D8">
              <w:rPr>
                <w:rFonts w:ascii="Calibri" w:hAnsi="Calibri" w:cs="Calibri"/>
                <w:color w:val="FF0000"/>
                <w:sz w:val="22"/>
                <w:szCs w:val="22"/>
                <w:u w:val="single"/>
              </w:rPr>
              <w:t>rootte</w:t>
            </w:r>
            <w:r w:rsidRPr="00B02F32">
              <w:rPr>
                <w:rFonts w:ascii="Calibri" w:hAnsi="Calibri" w:cs="Calibri"/>
                <w:color w:val="FF0000"/>
                <w:sz w:val="22"/>
                <w:szCs w:val="22"/>
                <w:u w:val="single"/>
              </w:rPr>
              <w:t>.</w:t>
            </w:r>
            <w:r w:rsidRPr="00B02F32">
              <w:rPr>
                <w:color w:val="FF0000"/>
                <w:u w:val="single"/>
              </w:rPr>
              <w:fldChar w:fldCharType="end"/>
            </w:r>
          </w:p>
        </w:tc>
        <w:tc>
          <w:tcPr>
            <w:tcW w:w="1170" w:type="dxa"/>
            <w:tcBorders>
              <w:top w:val="nil"/>
              <w:left w:val="nil"/>
              <w:bottom w:val="nil"/>
              <w:right w:val="nil"/>
            </w:tcBorders>
          </w:tcPr>
          <w:p w14:paraId="30BB6203"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AN1</w:t>
            </w:r>
            <w:r w:rsidRPr="00B02F32">
              <w:rPr>
                <w:color w:val="FF0000"/>
                <w:u w:val="single"/>
              </w:rPr>
              <w:fldChar w:fldCharType="end"/>
            </w:r>
          </w:p>
        </w:tc>
        <w:tc>
          <w:tcPr>
            <w:tcW w:w="810" w:type="dxa"/>
            <w:tcBorders>
              <w:top w:val="nil"/>
              <w:left w:val="nil"/>
              <w:bottom w:val="nil"/>
              <w:right w:val="nil"/>
            </w:tcBorders>
          </w:tcPr>
          <w:p w14:paraId="1FABD4E0"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32"/>
      </w:tr>
      <w:tr w:rsidR="007E3EF0" w14:paraId="6A8BC676" w14:textId="77777777" w:rsidTr="007E3EF0">
        <w:tc>
          <w:tcPr>
            <w:tcW w:w="450" w:type="dxa"/>
            <w:tcBorders>
              <w:top w:val="nil"/>
              <w:left w:val="nil"/>
              <w:bottom w:val="nil"/>
              <w:right w:val="nil"/>
            </w:tcBorders>
          </w:tcPr>
          <w:p w14:paraId="3E92E417" w14:textId="77777777" w:rsidR="007E3EF0" w:rsidRDefault="007E3EF0" w:rsidP="007E3EF0">
            <w:pPr>
              <w:rPr>
                <w:rFonts w:ascii="Calibri" w:hAnsi="Calibri" w:cs="Calibri"/>
                <w:sz w:val="22"/>
                <w:szCs w:val="22"/>
              </w:rPr>
            </w:pPr>
            <w:bookmarkStart w:id="533" w:name="BKM_9FD397C9_A99F_4e4f_B0F1_A8FFB391A3E0"/>
          </w:p>
        </w:tc>
        <w:tc>
          <w:tcPr>
            <w:tcW w:w="2880" w:type="dxa"/>
            <w:gridSpan w:val="2"/>
            <w:tcBorders>
              <w:top w:val="nil"/>
              <w:left w:val="nil"/>
              <w:bottom w:val="nil"/>
              <w:right w:val="nil"/>
            </w:tcBorders>
          </w:tcPr>
          <w:p w14:paraId="24452D62"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Naam soort grootte</w:t>
            </w:r>
            <w:r w:rsidRPr="00B02F32">
              <w:rPr>
                <w:color w:val="FF0000"/>
                <w:u w:val="single"/>
              </w:rPr>
              <w:fldChar w:fldCharType="end"/>
            </w:r>
          </w:p>
        </w:tc>
        <w:tc>
          <w:tcPr>
            <w:tcW w:w="4050" w:type="dxa"/>
            <w:tcBorders>
              <w:top w:val="nil"/>
              <w:left w:val="nil"/>
              <w:bottom w:val="nil"/>
              <w:right w:val="nil"/>
            </w:tcBorders>
          </w:tcPr>
          <w:p w14:paraId="0CEAD914" w14:textId="03F05DAA"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00A576D8">
              <w:rPr>
                <w:rFonts w:ascii="Calibri" w:hAnsi="Calibri" w:cs="Calibri"/>
                <w:color w:val="FF0000"/>
                <w:sz w:val="22"/>
                <w:szCs w:val="22"/>
                <w:u w:val="single"/>
              </w:rPr>
              <w:t>De naam van de soort grootte</w:t>
            </w:r>
            <w:r w:rsidRPr="00B02F32">
              <w:rPr>
                <w:rFonts w:ascii="Calibri" w:hAnsi="Calibri" w:cs="Calibri"/>
                <w:color w:val="FF0000"/>
                <w:sz w:val="22"/>
                <w:szCs w:val="22"/>
                <w:u w:val="single"/>
              </w:rPr>
              <w:t>.</w:t>
            </w:r>
            <w:r w:rsidRPr="00B02F32">
              <w:rPr>
                <w:color w:val="FF0000"/>
                <w:u w:val="single"/>
              </w:rPr>
              <w:fldChar w:fldCharType="end"/>
            </w:r>
          </w:p>
        </w:tc>
        <w:tc>
          <w:tcPr>
            <w:tcW w:w="1170" w:type="dxa"/>
            <w:tcBorders>
              <w:top w:val="nil"/>
              <w:left w:val="nil"/>
              <w:bottom w:val="nil"/>
              <w:right w:val="nil"/>
            </w:tcBorders>
          </w:tcPr>
          <w:p w14:paraId="28968AE4"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Tekst</w:t>
            </w:r>
            <w:r w:rsidRPr="00B02F32">
              <w:rPr>
                <w:color w:val="FF0000"/>
                <w:u w:val="single"/>
              </w:rPr>
              <w:fldChar w:fldCharType="end"/>
            </w:r>
          </w:p>
        </w:tc>
        <w:tc>
          <w:tcPr>
            <w:tcW w:w="810" w:type="dxa"/>
            <w:tcBorders>
              <w:top w:val="nil"/>
              <w:left w:val="nil"/>
              <w:bottom w:val="nil"/>
              <w:right w:val="nil"/>
            </w:tcBorders>
          </w:tcPr>
          <w:p w14:paraId="325B1044"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33"/>
      </w:tr>
      <w:tr w:rsidR="007E3EF0" w14:paraId="298A266D" w14:textId="77777777" w:rsidTr="007E3EF0">
        <w:tc>
          <w:tcPr>
            <w:tcW w:w="450" w:type="dxa"/>
            <w:tcBorders>
              <w:top w:val="nil"/>
              <w:left w:val="nil"/>
              <w:bottom w:val="nil"/>
              <w:right w:val="nil"/>
            </w:tcBorders>
          </w:tcPr>
          <w:p w14:paraId="0F497AD5" w14:textId="77777777" w:rsidR="007E3EF0" w:rsidRDefault="007E3EF0" w:rsidP="007E3EF0">
            <w:pPr>
              <w:rPr>
                <w:rFonts w:ascii="Calibri" w:hAnsi="Calibri" w:cs="Calibri"/>
                <w:sz w:val="22"/>
                <w:szCs w:val="22"/>
              </w:rPr>
            </w:pPr>
            <w:bookmarkStart w:id="534" w:name="BKM_C2384362_87D5_4eae_BB78_6F7714CB2185"/>
          </w:p>
        </w:tc>
        <w:tc>
          <w:tcPr>
            <w:tcW w:w="2880" w:type="dxa"/>
            <w:gridSpan w:val="2"/>
            <w:tcBorders>
              <w:top w:val="nil"/>
              <w:left w:val="nil"/>
              <w:bottom w:val="nil"/>
              <w:right w:val="nil"/>
            </w:tcBorders>
          </w:tcPr>
          <w:p w14:paraId="10F9E851"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Begindatum geldigheid soort grootte</w:t>
            </w:r>
            <w:r w:rsidRPr="00B02F32">
              <w:rPr>
                <w:color w:val="FF0000"/>
                <w:u w:val="single"/>
              </w:rPr>
              <w:fldChar w:fldCharType="end"/>
            </w:r>
          </w:p>
        </w:tc>
        <w:tc>
          <w:tcPr>
            <w:tcW w:w="4050" w:type="dxa"/>
            <w:tcBorders>
              <w:top w:val="nil"/>
              <w:left w:val="nil"/>
              <w:bottom w:val="nil"/>
              <w:right w:val="nil"/>
            </w:tcBorders>
          </w:tcPr>
          <w:p w14:paraId="5E5221F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soort grootte is ontstaan.</w:t>
            </w:r>
            <w:r w:rsidRPr="00B02F32">
              <w:rPr>
                <w:color w:val="FF0000"/>
                <w:u w:val="single"/>
              </w:rPr>
              <w:fldChar w:fldCharType="end"/>
            </w:r>
          </w:p>
        </w:tc>
        <w:tc>
          <w:tcPr>
            <w:tcW w:w="1170" w:type="dxa"/>
            <w:tcBorders>
              <w:top w:val="nil"/>
              <w:left w:val="nil"/>
              <w:bottom w:val="nil"/>
              <w:right w:val="nil"/>
            </w:tcBorders>
          </w:tcPr>
          <w:p w14:paraId="0FEE304A"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3FBF50C3"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34"/>
      </w:tr>
      <w:tr w:rsidR="007E3EF0" w14:paraId="2CF432D5" w14:textId="77777777" w:rsidTr="007E3EF0">
        <w:tc>
          <w:tcPr>
            <w:tcW w:w="450" w:type="dxa"/>
            <w:tcBorders>
              <w:top w:val="nil"/>
              <w:left w:val="nil"/>
              <w:bottom w:val="nil"/>
              <w:right w:val="nil"/>
            </w:tcBorders>
          </w:tcPr>
          <w:p w14:paraId="33F0F86B" w14:textId="77777777" w:rsidR="007E3EF0" w:rsidRDefault="007E3EF0" w:rsidP="007E3EF0">
            <w:pPr>
              <w:rPr>
                <w:rFonts w:ascii="Calibri" w:hAnsi="Calibri" w:cs="Calibri"/>
                <w:sz w:val="22"/>
                <w:szCs w:val="22"/>
              </w:rPr>
            </w:pPr>
            <w:bookmarkStart w:id="535" w:name="BKM_AC7C44FD_D859_4101_B70E_64DAD57C995E"/>
          </w:p>
        </w:tc>
        <w:tc>
          <w:tcPr>
            <w:tcW w:w="2880" w:type="dxa"/>
            <w:gridSpan w:val="2"/>
            <w:tcBorders>
              <w:top w:val="nil"/>
              <w:left w:val="nil"/>
              <w:bottom w:val="nil"/>
              <w:right w:val="nil"/>
            </w:tcBorders>
          </w:tcPr>
          <w:p w14:paraId="3E76EC06"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Einddatum geldigheid soort grootte</w:t>
            </w:r>
            <w:r w:rsidRPr="00B02F32">
              <w:rPr>
                <w:color w:val="FF0000"/>
                <w:u w:val="single"/>
              </w:rPr>
              <w:fldChar w:fldCharType="end"/>
            </w:r>
          </w:p>
        </w:tc>
        <w:tc>
          <w:tcPr>
            <w:tcW w:w="4050" w:type="dxa"/>
            <w:tcBorders>
              <w:top w:val="nil"/>
              <w:left w:val="nil"/>
              <w:bottom w:val="nil"/>
              <w:right w:val="nil"/>
            </w:tcBorders>
          </w:tcPr>
          <w:p w14:paraId="73498322"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soort grootte is opgeheven.</w:t>
            </w:r>
            <w:r w:rsidRPr="00B02F32">
              <w:rPr>
                <w:color w:val="FF0000"/>
                <w:u w:val="single"/>
              </w:rPr>
              <w:fldChar w:fldCharType="end"/>
            </w:r>
          </w:p>
        </w:tc>
        <w:tc>
          <w:tcPr>
            <w:tcW w:w="1170" w:type="dxa"/>
            <w:tcBorders>
              <w:top w:val="nil"/>
              <w:left w:val="nil"/>
              <w:bottom w:val="nil"/>
              <w:right w:val="nil"/>
            </w:tcBorders>
          </w:tcPr>
          <w:p w14:paraId="6638B133"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27F2E97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0</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35"/>
      </w:tr>
      <w:tr w:rsidR="007E3EF0" w14:paraId="011C95F4" w14:textId="77777777" w:rsidTr="007E3EF0">
        <w:tc>
          <w:tcPr>
            <w:tcW w:w="9360" w:type="dxa"/>
            <w:gridSpan w:val="6"/>
            <w:tcBorders>
              <w:top w:val="nil"/>
              <w:left w:val="nil"/>
              <w:bottom w:val="nil"/>
              <w:right w:val="nil"/>
            </w:tcBorders>
          </w:tcPr>
          <w:p w14:paraId="2F4EE7BA"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2E310DFC" w14:textId="77777777" w:rsidTr="007E3EF0">
        <w:trPr>
          <w:trHeight w:val="158"/>
        </w:trPr>
        <w:tc>
          <w:tcPr>
            <w:tcW w:w="450" w:type="dxa"/>
            <w:tcBorders>
              <w:top w:val="nil"/>
              <w:left w:val="nil"/>
              <w:bottom w:val="nil"/>
              <w:right w:val="nil"/>
            </w:tcBorders>
          </w:tcPr>
          <w:p w14:paraId="40B15AC7"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6EF4536A" w14:textId="77777777" w:rsidR="007E3EF0" w:rsidRPr="00B02F32" w:rsidRDefault="007E3EF0" w:rsidP="007E3EF0">
            <w:pPr>
              <w:rPr>
                <w:rFonts w:ascii="Calibri" w:hAnsi="Calibri" w:cs="Calibri"/>
                <w:sz w:val="22"/>
                <w:szCs w:val="22"/>
                <w:u w:val="single"/>
              </w:rPr>
            </w:pPr>
            <w:r w:rsidRPr="00B02F32">
              <w:rPr>
                <w:rFonts w:ascii="Calibri" w:hAnsi="Calibri" w:cs="Calibri"/>
                <w:color w:val="FF0000"/>
                <w:sz w:val="22"/>
                <w:szCs w:val="22"/>
                <w:u w:val="single"/>
              </w:rPr>
              <w:t>Zie http://www.kadaster.nl/schemas/waardelijsten/SoortGrootte</w:t>
            </w:r>
          </w:p>
        </w:tc>
      </w:tr>
    </w:tbl>
    <w:p w14:paraId="2813EC4B" w14:textId="77777777" w:rsidR="000E7D82" w:rsidRDefault="000E7D82" w:rsidP="000E7D82">
      <w:pPr>
        <w:pStyle w:val="Kop2"/>
        <w:numPr>
          <w:ilvl w:val="0"/>
          <w:numId w:val="0"/>
        </w:numPr>
        <w:ind w:left="851"/>
        <w:rPr>
          <w:b w:val="0"/>
          <w:bCs w:val="0"/>
          <w:color w:val="auto"/>
          <w:sz w:val="20"/>
          <w:szCs w:val="20"/>
        </w:rPr>
      </w:pPr>
      <w:bookmarkStart w:id="536" w:name="BKM_3741181A_07D0_4f62_B076_B3318266500F"/>
      <w:bookmarkEnd w:id="536"/>
    </w:p>
    <w:p w14:paraId="45013CD9" w14:textId="77777777" w:rsidR="000E7D82" w:rsidRDefault="000E7D82" w:rsidP="000E7D82">
      <w:pPr>
        <w:rPr>
          <w:rFonts w:eastAsia="Calibri"/>
          <w:lang w:eastAsia="en-US"/>
        </w:rPr>
      </w:pPr>
      <w:r>
        <w:br w:type="page"/>
      </w:r>
    </w:p>
    <w:p w14:paraId="2AF2356B" w14:textId="1F5CC513" w:rsidR="007E3EF0" w:rsidRDefault="007E3EF0" w:rsidP="007E3EF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B02F32">
        <w:rPr>
          <w:color w:val="FF0000"/>
          <w:u w:val="single"/>
        </w:rPr>
        <w:fldChar w:fldCharType="begin" w:fldLock="1"/>
      </w:r>
      <w:r w:rsidRPr="00B02F32">
        <w:rPr>
          <w:color w:val="FF0000"/>
          <w:u w:val="single"/>
        </w:rPr>
        <w:instrText>MERGEFIELD Element.Name</w:instrText>
      </w:r>
      <w:r w:rsidRPr="00B02F32">
        <w:rPr>
          <w:color w:val="FF0000"/>
          <w:u w:val="single"/>
        </w:rPr>
        <w:fldChar w:fldCharType="separate"/>
      </w:r>
      <w:r w:rsidRPr="00B02F32">
        <w:rPr>
          <w:color w:val="FF0000"/>
          <w:u w:val="single"/>
        </w:rPr>
        <w:t>SOORT WOZ-OBJECT</w:t>
      </w:r>
      <w:r w:rsidRPr="00B02F32">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2CD56A51" w14:textId="77777777" w:rsidTr="007E3EF0">
        <w:trPr>
          <w:trHeight w:val="218"/>
        </w:trPr>
        <w:tc>
          <w:tcPr>
            <w:tcW w:w="2430" w:type="dxa"/>
            <w:gridSpan w:val="2"/>
            <w:tcBorders>
              <w:top w:val="nil"/>
              <w:left w:val="nil"/>
              <w:bottom w:val="nil"/>
              <w:right w:val="nil"/>
            </w:tcBorders>
          </w:tcPr>
          <w:p w14:paraId="28F81E8B"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51B877B6"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Element.Name</w:instrText>
            </w:r>
            <w:r w:rsidRPr="00B02F32">
              <w:rPr>
                <w:color w:val="FF0000"/>
                <w:u w:val="single"/>
              </w:rPr>
              <w:fldChar w:fldCharType="separate"/>
            </w:r>
            <w:r w:rsidRPr="00B02F32">
              <w:rPr>
                <w:rFonts w:ascii="Calibri" w:hAnsi="Calibri" w:cs="Calibri"/>
                <w:color w:val="FF0000"/>
                <w:sz w:val="22"/>
                <w:szCs w:val="22"/>
                <w:u w:val="single"/>
              </w:rPr>
              <w:t>SOORT WOZ-OBJECT</w:t>
            </w:r>
            <w:r w:rsidRPr="00B02F32">
              <w:rPr>
                <w:color w:val="FF0000"/>
                <w:u w:val="single"/>
              </w:rPr>
              <w:fldChar w:fldCharType="end"/>
            </w:r>
          </w:p>
        </w:tc>
      </w:tr>
      <w:tr w:rsidR="007E3EF0" w14:paraId="7D72A3F3" w14:textId="77777777" w:rsidTr="007E3EF0">
        <w:trPr>
          <w:trHeight w:hRule="exact" w:val="128"/>
        </w:trPr>
        <w:tc>
          <w:tcPr>
            <w:tcW w:w="2430" w:type="dxa"/>
            <w:gridSpan w:val="2"/>
            <w:tcBorders>
              <w:top w:val="nil"/>
              <w:left w:val="nil"/>
              <w:bottom w:val="nil"/>
              <w:right w:val="nil"/>
            </w:tcBorders>
          </w:tcPr>
          <w:p w14:paraId="125C802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01ADA3D4" w14:textId="77777777" w:rsidR="007E3EF0" w:rsidRPr="00B02F32" w:rsidRDefault="007E3EF0" w:rsidP="007E3EF0">
            <w:pPr>
              <w:rPr>
                <w:rFonts w:ascii="Calibri" w:hAnsi="Calibri" w:cs="Calibri"/>
                <w:color w:val="FF0000"/>
                <w:sz w:val="22"/>
                <w:szCs w:val="22"/>
                <w:u w:val="single"/>
              </w:rPr>
            </w:pPr>
          </w:p>
        </w:tc>
      </w:tr>
      <w:tr w:rsidR="007E3EF0" w14:paraId="76EC3200" w14:textId="77777777" w:rsidTr="007E3EF0">
        <w:tc>
          <w:tcPr>
            <w:tcW w:w="2430" w:type="dxa"/>
            <w:gridSpan w:val="2"/>
            <w:tcBorders>
              <w:top w:val="nil"/>
              <w:left w:val="nil"/>
              <w:bottom w:val="nil"/>
              <w:right w:val="nil"/>
            </w:tcBorders>
          </w:tcPr>
          <w:p w14:paraId="32089A5D"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0F16C0B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Element.Alias</w:instrText>
            </w:r>
            <w:r w:rsidRPr="00B02F32">
              <w:rPr>
                <w:color w:val="FF0000"/>
                <w:u w:val="single"/>
              </w:rPr>
              <w:fldChar w:fldCharType="separate"/>
            </w:r>
            <w:r w:rsidRPr="00B02F32">
              <w:rPr>
                <w:rFonts w:ascii="Calibri" w:hAnsi="Calibri" w:cs="Calibri"/>
                <w:color w:val="FF0000"/>
                <w:sz w:val="22"/>
                <w:szCs w:val="22"/>
                <w:u w:val="single"/>
              </w:rPr>
              <w:t>SWO</w:t>
            </w:r>
            <w:r w:rsidRPr="00B02F32">
              <w:rPr>
                <w:color w:val="FF0000"/>
                <w:u w:val="single"/>
              </w:rPr>
              <w:fldChar w:fldCharType="end"/>
            </w:r>
          </w:p>
        </w:tc>
      </w:tr>
      <w:tr w:rsidR="007E3EF0" w14:paraId="1E1CF14A" w14:textId="77777777" w:rsidTr="007E3EF0">
        <w:trPr>
          <w:trHeight w:hRule="exact" w:val="128"/>
        </w:trPr>
        <w:tc>
          <w:tcPr>
            <w:tcW w:w="2430" w:type="dxa"/>
            <w:gridSpan w:val="2"/>
            <w:tcBorders>
              <w:top w:val="nil"/>
              <w:left w:val="nil"/>
              <w:bottom w:val="nil"/>
              <w:right w:val="nil"/>
            </w:tcBorders>
          </w:tcPr>
          <w:p w14:paraId="5E471E10"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69593396" w14:textId="77777777" w:rsidR="007E3EF0" w:rsidRPr="00B02F32" w:rsidRDefault="007E3EF0" w:rsidP="007E3EF0">
            <w:pPr>
              <w:rPr>
                <w:rFonts w:ascii="Calibri" w:hAnsi="Calibri" w:cs="Calibri"/>
                <w:color w:val="FF0000"/>
                <w:sz w:val="22"/>
                <w:szCs w:val="22"/>
                <w:u w:val="single"/>
              </w:rPr>
            </w:pPr>
          </w:p>
        </w:tc>
      </w:tr>
      <w:tr w:rsidR="007E3EF0" w14:paraId="017EB7AD" w14:textId="77777777" w:rsidTr="007E3EF0">
        <w:tc>
          <w:tcPr>
            <w:tcW w:w="2430" w:type="dxa"/>
            <w:gridSpan w:val="2"/>
            <w:tcBorders>
              <w:top w:val="nil"/>
              <w:left w:val="nil"/>
              <w:bottom w:val="nil"/>
              <w:right w:val="nil"/>
            </w:tcBorders>
          </w:tcPr>
          <w:p w14:paraId="576157A8"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4C6CB593"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BRWOZ</w:t>
            </w:r>
          </w:p>
        </w:tc>
      </w:tr>
      <w:tr w:rsidR="007E3EF0" w14:paraId="1CC27C6B" w14:textId="77777777" w:rsidTr="007E3EF0">
        <w:trPr>
          <w:trHeight w:hRule="exact" w:val="128"/>
        </w:trPr>
        <w:tc>
          <w:tcPr>
            <w:tcW w:w="2430" w:type="dxa"/>
            <w:gridSpan w:val="2"/>
            <w:tcBorders>
              <w:top w:val="nil"/>
              <w:left w:val="nil"/>
              <w:bottom w:val="nil"/>
              <w:right w:val="nil"/>
            </w:tcBorders>
          </w:tcPr>
          <w:p w14:paraId="7559113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4F60248" w14:textId="77777777" w:rsidR="007E3EF0" w:rsidRPr="00B02F32" w:rsidRDefault="007E3EF0" w:rsidP="007E3EF0">
            <w:pPr>
              <w:rPr>
                <w:rFonts w:ascii="Calibri" w:hAnsi="Calibri" w:cs="Calibri"/>
                <w:color w:val="FF0000"/>
                <w:sz w:val="22"/>
                <w:szCs w:val="22"/>
                <w:u w:val="single"/>
              </w:rPr>
            </w:pPr>
          </w:p>
        </w:tc>
      </w:tr>
      <w:tr w:rsidR="007E3EF0" w14:paraId="55E2E5CB" w14:textId="77777777" w:rsidTr="007E3EF0">
        <w:trPr>
          <w:trHeight w:val="230"/>
        </w:trPr>
        <w:tc>
          <w:tcPr>
            <w:tcW w:w="2430" w:type="dxa"/>
            <w:gridSpan w:val="2"/>
            <w:tcBorders>
              <w:top w:val="nil"/>
              <w:left w:val="nil"/>
              <w:bottom w:val="nil"/>
              <w:right w:val="nil"/>
            </w:tcBorders>
          </w:tcPr>
          <w:p w14:paraId="6C2BDCE0"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69C56C91" w14:textId="24A4E7A6"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Element.Notes</w:instrText>
            </w:r>
            <w:r w:rsidRPr="00B02F32">
              <w:rPr>
                <w:color w:val="FF0000"/>
                <w:u w:val="single"/>
              </w:rPr>
              <w:fldChar w:fldCharType="end"/>
            </w:r>
            <w:r w:rsidRPr="00B02F32">
              <w:rPr>
                <w:rFonts w:ascii="Calibri" w:hAnsi="Calibri" w:cs="Calibri"/>
                <w:color w:val="FF0000"/>
                <w:sz w:val="22"/>
                <w:szCs w:val="22"/>
                <w:u w:val="single"/>
              </w:rPr>
              <w:t>De mogelijke codes  waarin een soort object kan worden uitgedrukt conform de uniforme soort objectcodelijst van de Waarderingskamer</w:t>
            </w:r>
          </w:p>
        </w:tc>
      </w:tr>
      <w:tr w:rsidR="007E3EF0" w14:paraId="6BF767D6" w14:textId="77777777" w:rsidTr="007E3EF0">
        <w:trPr>
          <w:trHeight w:hRule="exact" w:val="128"/>
        </w:trPr>
        <w:tc>
          <w:tcPr>
            <w:tcW w:w="2430" w:type="dxa"/>
            <w:gridSpan w:val="2"/>
            <w:tcBorders>
              <w:top w:val="nil"/>
              <w:left w:val="nil"/>
              <w:bottom w:val="nil"/>
              <w:right w:val="nil"/>
            </w:tcBorders>
          </w:tcPr>
          <w:p w14:paraId="7C9684E5"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5753177" w14:textId="77777777" w:rsidR="007E3EF0" w:rsidRPr="00B02F32" w:rsidRDefault="007E3EF0" w:rsidP="007E3EF0">
            <w:pPr>
              <w:rPr>
                <w:rFonts w:ascii="Calibri" w:hAnsi="Calibri" w:cs="Calibri"/>
                <w:color w:val="FF0000"/>
                <w:sz w:val="22"/>
                <w:szCs w:val="22"/>
                <w:u w:val="single"/>
              </w:rPr>
            </w:pPr>
          </w:p>
        </w:tc>
      </w:tr>
      <w:tr w:rsidR="007E3EF0" w14:paraId="6B4A2134" w14:textId="77777777" w:rsidTr="007E3EF0">
        <w:tc>
          <w:tcPr>
            <w:tcW w:w="2430" w:type="dxa"/>
            <w:gridSpan w:val="2"/>
            <w:tcBorders>
              <w:top w:val="nil"/>
              <w:left w:val="nil"/>
              <w:bottom w:val="nil"/>
              <w:right w:val="nil"/>
            </w:tcBorders>
          </w:tcPr>
          <w:p w14:paraId="0D577322"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6EE89286"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KING</w:t>
            </w:r>
          </w:p>
        </w:tc>
      </w:tr>
      <w:tr w:rsidR="007E3EF0" w14:paraId="25D3CFF4" w14:textId="77777777" w:rsidTr="007E3EF0">
        <w:trPr>
          <w:trHeight w:hRule="exact" w:val="128"/>
        </w:trPr>
        <w:tc>
          <w:tcPr>
            <w:tcW w:w="2430" w:type="dxa"/>
            <w:gridSpan w:val="2"/>
            <w:tcBorders>
              <w:top w:val="nil"/>
              <w:left w:val="nil"/>
              <w:bottom w:val="nil"/>
              <w:right w:val="nil"/>
            </w:tcBorders>
          </w:tcPr>
          <w:p w14:paraId="15E8B1E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AFE38C0" w14:textId="77777777" w:rsidR="007E3EF0" w:rsidRPr="00B02F32" w:rsidRDefault="007E3EF0" w:rsidP="007E3EF0">
            <w:pPr>
              <w:rPr>
                <w:rFonts w:ascii="Calibri" w:hAnsi="Calibri" w:cs="Calibri"/>
                <w:color w:val="FF0000"/>
                <w:sz w:val="22"/>
                <w:szCs w:val="22"/>
                <w:u w:val="single"/>
              </w:rPr>
            </w:pPr>
          </w:p>
        </w:tc>
      </w:tr>
      <w:tr w:rsidR="007E3EF0" w14:paraId="01824E4A" w14:textId="77777777" w:rsidTr="007E3EF0">
        <w:trPr>
          <w:trHeight w:val="230"/>
        </w:trPr>
        <w:tc>
          <w:tcPr>
            <w:tcW w:w="2430" w:type="dxa"/>
            <w:gridSpan w:val="2"/>
            <w:tcBorders>
              <w:top w:val="nil"/>
              <w:left w:val="nil"/>
              <w:bottom w:val="nil"/>
              <w:right w:val="nil"/>
            </w:tcBorders>
          </w:tcPr>
          <w:p w14:paraId="49DD91F1"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54349D45"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10 maart 2015</w:t>
            </w:r>
          </w:p>
        </w:tc>
      </w:tr>
      <w:tr w:rsidR="007E3EF0" w14:paraId="3642DFE6" w14:textId="77777777" w:rsidTr="007E3EF0">
        <w:trPr>
          <w:trHeight w:hRule="exact" w:val="128"/>
        </w:trPr>
        <w:tc>
          <w:tcPr>
            <w:tcW w:w="2430" w:type="dxa"/>
            <w:gridSpan w:val="2"/>
            <w:tcBorders>
              <w:top w:val="nil"/>
              <w:left w:val="nil"/>
              <w:bottom w:val="nil"/>
              <w:right w:val="nil"/>
            </w:tcBorders>
          </w:tcPr>
          <w:p w14:paraId="7F0227C6"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0BCCE4B" w14:textId="77777777" w:rsidR="007E3EF0" w:rsidRPr="00B02F32" w:rsidRDefault="007E3EF0" w:rsidP="007E3EF0">
            <w:pPr>
              <w:rPr>
                <w:rFonts w:ascii="Calibri" w:hAnsi="Calibri" w:cs="Calibri"/>
                <w:color w:val="FF0000"/>
                <w:sz w:val="22"/>
                <w:szCs w:val="22"/>
                <w:u w:val="single"/>
              </w:rPr>
            </w:pPr>
          </w:p>
        </w:tc>
      </w:tr>
      <w:tr w:rsidR="007E3EF0" w14:paraId="5B5FE957" w14:textId="77777777" w:rsidTr="007E3EF0">
        <w:trPr>
          <w:trHeight w:val="215"/>
        </w:trPr>
        <w:tc>
          <w:tcPr>
            <w:tcW w:w="2430" w:type="dxa"/>
            <w:gridSpan w:val="2"/>
            <w:tcBorders>
              <w:top w:val="nil"/>
              <w:left w:val="nil"/>
              <w:bottom w:val="nil"/>
              <w:right w:val="nil"/>
            </w:tcBorders>
          </w:tcPr>
          <w:p w14:paraId="3E944D6D"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5A6B2464"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Soort objectcode</w:t>
            </w:r>
          </w:p>
        </w:tc>
      </w:tr>
      <w:tr w:rsidR="007E3EF0" w14:paraId="6F27F435" w14:textId="77777777" w:rsidTr="007E3EF0">
        <w:trPr>
          <w:trHeight w:hRule="exact" w:val="128"/>
        </w:trPr>
        <w:tc>
          <w:tcPr>
            <w:tcW w:w="2430" w:type="dxa"/>
            <w:gridSpan w:val="2"/>
            <w:tcBorders>
              <w:top w:val="nil"/>
              <w:left w:val="nil"/>
              <w:bottom w:val="nil"/>
              <w:right w:val="nil"/>
            </w:tcBorders>
          </w:tcPr>
          <w:p w14:paraId="0987A6B8"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4139AD7" w14:textId="77777777" w:rsidR="007E3EF0" w:rsidRDefault="007E3EF0" w:rsidP="007E3EF0">
            <w:pPr>
              <w:rPr>
                <w:rFonts w:ascii="Calibri" w:hAnsi="Calibri" w:cs="Calibri"/>
                <w:b/>
                <w:bCs/>
                <w:sz w:val="22"/>
                <w:szCs w:val="22"/>
              </w:rPr>
            </w:pPr>
          </w:p>
        </w:tc>
      </w:tr>
      <w:tr w:rsidR="007E3EF0" w14:paraId="28E694D3" w14:textId="77777777" w:rsidTr="007E3EF0">
        <w:trPr>
          <w:trHeight w:val="215"/>
        </w:trPr>
        <w:tc>
          <w:tcPr>
            <w:tcW w:w="2430" w:type="dxa"/>
            <w:gridSpan w:val="2"/>
            <w:tcBorders>
              <w:top w:val="nil"/>
              <w:left w:val="nil"/>
              <w:bottom w:val="nil"/>
              <w:right w:val="nil"/>
            </w:tcBorders>
          </w:tcPr>
          <w:p w14:paraId="6AD087BE"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5CF472D7" w14:textId="77777777" w:rsidR="007E3EF0" w:rsidRDefault="007E3EF0" w:rsidP="007E3EF0">
            <w:pPr>
              <w:rPr>
                <w:rFonts w:ascii="Calibri" w:hAnsi="Calibri" w:cs="Calibri"/>
                <w:b/>
                <w:bCs/>
                <w:sz w:val="22"/>
                <w:szCs w:val="22"/>
              </w:rPr>
            </w:pPr>
          </w:p>
        </w:tc>
      </w:tr>
      <w:tr w:rsidR="007E3EF0" w14:paraId="56B2C0FC" w14:textId="77777777" w:rsidTr="007E3EF0">
        <w:trPr>
          <w:trHeight w:val="233"/>
        </w:trPr>
        <w:tc>
          <w:tcPr>
            <w:tcW w:w="450" w:type="dxa"/>
            <w:tcBorders>
              <w:top w:val="nil"/>
              <w:left w:val="nil"/>
              <w:bottom w:val="nil"/>
              <w:right w:val="nil"/>
            </w:tcBorders>
          </w:tcPr>
          <w:p w14:paraId="30E819A7" w14:textId="77777777" w:rsidR="007E3EF0" w:rsidRDefault="007E3EF0" w:rsidP="007E3EF0">
            <w:pPr>
              <w:rPr>
                <w:rFonts w:ascii="Calibri" w:hAnsi="Calibri" w:cs="Calibri"/>
                <w:sz w:val="22"/>
                <w:szCs w:val="22"/>
              </w:rPr>
            </w:pPr>
            <w:bookmarkStart w:id="537" w:name="BKM_507BF44E_ED56_413e_BC78_C5B92999F1DE"/>
          </w:p>
        </w:tc>
        <w:tc>
          <w:tcPr>
            <w:tcW w:w="2880" w:type="dxa"/>
            <w:gridSpan w:val="2"/>
            <w:tcBorders>
              <w:top w:val="nil"/>
              <w:left w:val="nil"/>
              <w:bottom w:val="nil"/>
              <w:right w:val="nil"/>
            </w:tcBorders>
          </w:tcPr>
          <w:p w14:paraId="532CDB95"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7AF0BAA4"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00352BC7"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12DD310F"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4AAFD608"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2409D195" w14:textId="77777777" w:rsidTr="007E3EF0">
        <w:tc>
          <w:tcPr>
            <w:tcW w:w="450" w:type="dxa"/>
            <w:tcBorders>
              <w:top w:val="nil"/>
              <w:left w:val="nil"/>
              <w:bottom w:val="nil"/>
              <w:right w:val="nil"/>
            </w:tcBorders>
          </w:tcPr>
          <w:p w14:paraId="22A26BED"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4C13178C"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Soort objectcode</w:t>
            </w:r>
            <w:r w:rsidRPr="00B02F32">
              <w:rPr>
                <w:color w:val="FF0000"/>
                <w:u w:val="single"/>
              </w:rPr>
              <w:fldChar w:fldCharType="end"/>
            </w:r>
          </w:p>
        </w:tc>
        <w:tc>
          <w:tcPr>
            <w:tcW w:w="4050" w:type="dxa"/>
            <w:tcBorders>
              <w:top w:val="nil"/>
              <w:left w:val="nil"/>
              <w:bottom w:val="nil"/>
              <w:right w:val="nil"/>
            </w:tcBorders>
          </w:tcPr>
          <w:p w14:paraId="137B3565" w14:textId="27B42320" w:rsidR="007E3EF0" w:rsidRPr="00B02F32" w:rsidRDefault="007E3EF0" w:rsidP="00A576D8">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code v</w:t>
            </w:r>
            <w:r w:rsidR="00A576D8">
              <w:rPr>
                <w:rFonts w:ascii="Calibri" w:hAnsi="Calibri" w:cs="Calibri"/>
                <w:color w:val="FF0000"/>
                <w:sz w:val="22"/>
                <w:szCs w:val="22"/>
                <w:u w:val="single"/>
              </w:rPr>
              <w:t>an het soort object</w:t>
            </w:r>
            <w:r w:rsidRPr="00B02F32">
              <w:rPr>
                <w:rFonts w:ascii="Calibri" w:hAnsi="Calibri" w:cs="Calibri"/>
                <w:color w:val="FF0000"/>
                <w:sz w:val="22"/>
                <w:szCs w:val="22"/>
                <w:u w:val="single"/>
              </w:rPr>
              <w:t>.</w:t>
            </w:r>
            <w:r w:rsidRPr="00B02F32">
              <w:rPr>
                <w:color w:val="FF0000"/>
                <w:u w:val="single"/>
              </w:rPr>
              <w:fldChar w:fldCharType="end"/>
            </w:r>
          </w:p>
        </w:tc>
        <w:tc>
          <w:tcPr>
            <w:tcW w:w="1170" w:type="dxa"/>
            <w:tcBorders>
              <w:top w:val="nil"/>
              <w:left w:val="nil"/>
              <w:bottom w:val="nil"/>
              <w:right w:val="nil"/>
            </w:tcBorders>
          </w:tcPr>
          <w:p w14:paraId="78BC2DDE"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N4</w:t>
            </w:r>
            <w:r w:rsidRPr="00B02F32">
              <w:rPr>
                <w:color w:val="FF0000"/>
                <w:u w:val="single"/>
              </w:rPr>
              <w:fldChar w:fldCharType="end"/>
            </w:r>
          </w:p>
        </w:tc>
        <w:tc>
          <w:tcPr>
            <w:tcW w:w="810" w:type="dxa"/>
            <w:tcBorders>
              <w:top w:val="nil"/>
              <w:left w:val="nil"/>
              <w:bottom w:val="nil"/>
              <w:right w:val="nil"/>
            </w:tcBorders>
          </w:tcPr>
          <w:p w14:paraId="6638971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37"/>
      </w:tr>
      <w:tr w:rsidR="007E3EF0" w14:paraId="23DD5B5E" w14:textId="77777777" w:rsidTr="007E3EF0">
        <w:tc>
          <w:tcPr>
            <w:tcW w:w="450" w:type="dxa"/>
            <w:tcBorders>
              <w:top w:val="nil"/>
              <w:left w:val="nil"/>
              <w:bottom w:val="nil"/>
              <w:right w:val="nil"/>
            </w:tcBorders>
          </w:tcPr>
          <w:p w14:paraId="27BA14C0" w14:textId="77777777" w:rsidR="007E3EF0" w:rsidRDefault="007E3EF0" w:rsidP="007E3EF0">
            <w:pPr>
              <w:rPr>
                <w:rFonts w:ascii="Calibri" w:hAnsi="Calibri" w:cs="Calibri"/>
                <w:sz w:val="22"/>
                <w:szCs w:val="22"/>
              </w:rPr>
            </w:pPr>
            <w:bookmarkStart w:id="538" w:name="BKM_D5C199BA_5870_4466_85CB_DCE5F902CB66"/>
          </w:p>
        </w:tc>
        <w:tc>
          <w:tcPr>
            <w:tcW w:w="2880" w:type="dxa"/>
            <w:gridSpan w:val="2"/>
            <w:tcBorders>
              <w:top w:val="nil"/>
              <w:left w:val="nil"/>
              <w:bottom w:val="nil"/>
              <w:right w:val="nil"/>
            </w:tcBorders>
          </w:tcPr>
          <w:p w14:paraId="28BAD880"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Naam soort objectcode</w:t>
            </w:r>
            <w:r w:rsidRPr="00B02F32">
              <w:rPr>
                <w:color w:val="FF0000"/>
                <w:u w:val="single"/>
              </w:rPr>
              <w:fldChar w:fldCharType="end"/>
            </w:r>
          </w:p>
        </w:tc>
        <w:tc>
          <w:tcPr>
            <w:tcW w:w="4050" w:type="dxa"/>
            <w:tcBorders>
              <w:top w:val="nil"/>
              <w:left w:val="nil"/>
              <w:bottom w:val="nil"/>
              <w:right w:val="nil"/>
            </w:tcBorders>
          </w:tcPr>
          <w:p w14:paraId="23107CAB" w14:textId="44B44649" w:rsidR="007E3EF0" w:rsidRPr="00B02F32" w:rsidRDefault="007E3EF0" w:rsidP="00A576D8">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naam</w:t>
            </w:r>
            <w:r w:rsidR="00A576D8">
              <w:rPr>
                <w:rFonts w:ascii="Calibri" w:hAnsi="Calibri" w:cs="Calibri"/>
                <w:color w:val="FF0000"/>
                <w:sz w:val="22"/>
                <w:szCs w:val="22"/>
                <w:u w:val="single"/>
              </w:rPr>
              <w:t xml:space="preserve"> </w:t>
            </w:r>
            <w:r w:rsidRPr="00B02F32">
              <w:rPr>
                <w:rFonts w:ascii="Calibri" w:hAnsi="Calibri" w:cs="Calibri"/>
                <w:color w:val="FF0000"/>
                <w:sz w:val="22"/>
                <w:szCs w:val="22"/>
                <w:u w:val="single"/>
              </w:rPr>
              <w:t>van de soort objectcode.</w:t>
            </w:r>
            <w:r w:rsidRPr="00B02F32">
              <w:rPr>
                <w:color w:val="FF0000"/>
                <w:u w:val="single"/>
              </w:rPr>
              <w:fldChar w:fldCharType="end"/>
            </w:r>
          </w:p>
        </w:tc>
        <w:tc>
          <w:tcPr>
            <w:tcW w:w="1170" w:type="dxa"/>
            <w:tcBorders>
              <w:top w:val="nil"/>
              <w:left w:val="nil"/>
              <w:bottom w:val="nil"/>
              <w:right w:val="nil"/>
            </w:tcBorders>
          </w:tcPr>
          <w:p w14:paraId="4A8B819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Tekst</w:t>
            </w:r>
            <w:r w:rsidRPr="00B02F32">
              <w:rPr>
                <w:color w:val="FF0000"/>
                <w:u w:val="single"/>
              </w:rPr>
              <w:fldChar w:fldCharType="end"/>
            </w:r>
          </w:p>
        </w:tc>
        <w:tc>
          <w:tcPr>
            <w:tcW w:w="810" w:type="dxa"/>
            <w:tcBorders>
              <w:top w:val="nil"/>
              <w:left w:val="nil"/>
              <w:bottom w:val="nil"/>
              <w:right w:val="nil"/>
            </w:tcBorders>
          </w:tcPr>
          <w:p w14:paraId="64F8478A"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38"/>
      </w:tr>
      <w:tr w:rsidR="007E3EF0" w14:paraId="6397D410" w14:textId="77777777" w:rsidTr="007E3EF0">
        <w:tc>
          <w:tcPr>
            <w:tcW w:w="450" w:type="dxa"/>
            <w:tcBorders>
              <w:top w:val="nil"/>
              <w:left w:val="nil"/>
              <w:bottom w:val="nil"/>
              <w:right w:val="nil"/>
            </w:tcBorders>
          </w:tcPr>
          <w:p w14:paraId="7E06DDA4" w14:textId="77777777" w:rsidR="007E3EF0" w:rsidRDefault="007E3EF0" w:rsidP="007E3EF0">
            <w:pPr>
              <w:rPr>
                <w:rFonts w:ascii="Calibri" w:hAnsi="Calibri" w:cs="Calibri"/>
                <w:sz w:val="22"/>
                <w:szCs w:val="22"/>
              </w:rPr>
            </w:pPr>
            <w:bookmarkStart w:id="539" w:name="BKM_0DBC99EA_F939_4972_8487_14CD18733EC8"/>
          </w:p>
        </w:tc>
        <w:tc>
          <w:tcPr>
            <w:tcW w:w="2880" w:type="dxa"/>
            <w:gridSpan w:val="2"/>
            <w:tcBorders>
              <w:top w:val="nil"/>
              <w:left w:val="nil"/>
              <w:bottom w:val="nil"/>
              <w:right w:val="nil"/>
            </w:tcBorders>
          </w:tcPr>
          <w:p w14:paraId="6871DB21"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Opmerking soort objectcode</w:t>
            </w:r>
            <w:r w:rsidRPr="00B02F32">
              <w:rPr>
                <w:color w:val="FF0000"/>
                <w:u w:val="single"/>
              </w:rPr>
              <w:fldChar w:fldCharType="end"/>
            </w:r>
          </w:p>
        </w:tc>
        <w:tc>
          <w:tcPr>
            <w:tcW w:w="4050" w:type="dxa"/>
            <w:tcBorders>
              <w:top w:val="nil"/>
              <w:left w:val="nil"/>
              <w:bottom w:val="nil"/>
              <w:right w:val="nil"/>
            </w:tcBorders>
          </w:tcPr>
          <w:p w14:paraId="72F0793F" w14:textId="054C36E9" w:rsidR="007E3EF0" w:rsidRPr="00B02F32" w:rsidRDefault="007E3EF0" w:rsidP="00A576D8">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end"/>
            </w:r>
            <w:r w:rsidRPr="00B02F32">
              <w:rPr>
                <w:rFonts w:ascii="Calibri" w:hAnsi="Calibri" w:cs="Calibri"/>
                <w:color w:val="FF0000"/>
                <w:sz w:val="22"/>
                <w:szCs w:val="22"/>
                <w:u w:val="single"/>
              </w:rPr>
              <w:t>Een toelichting op de soort objectcode.</w:t>
            </w:r>
          </w:p>
        </w:tc>
        <w:tc>
          <w:tcPr>
            <w:tcW w:w="1170" w:type="dxa"/>
            <w:tcBorders>
              <w:top w:val="nil"/>
              <w:left w:val="nil"/>
              <w:bottom w:val="nil"/>
              <w:right w:val="nil"/>
            </w:tcBorders>
          </w:tcPr>
          <w:p w14:paraId="0E68542F"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Tekst</w:t>
            </w:r>
            <w:r w:rsidRPr="00B02F32">
              <w:rPr>
                <w:color w:val="FF0000"/>
                <w:u w:val="single"/>
              </w:rPr>
              <w:fldChar w:fldCharType="end"/>
            </w:r>
          </w:p>
        </w:tc>
        <w:tc>
          <w:tcPr>
            <w:tcW w:w="810" w:type="dxa"/>
            <w:tcBorders>
              <w:top w:val="nil"/>
              <w:left w:val="nil"/>
              <w:bottom w:val="nil"/>
              <w:right w:val="nil"/>
            </w:tcBorders>
          </w:tcPr>
          <w:p w14:paraId="537250EF"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39"/>
      </w:tr>
      <w:tr w:rsidR="007E3EF0" w14:paraId="1C1AEE37" w14:textId="77777777" w:rsidTr="007E3EF0">
        <w:tc>
          <w:tcPr>
            <w:tcW w:w="450" w:type="dxa"/>
            <w:tcBorders>
              <w:top w:val="nil"/>
              <w:left w:val="nil"/>
              <w:bottom w:val="nil"/>
              <w:right w:val="nil"/>
            </w:tcBorders>
          </w:tcPr>
          <w:p w14:paraId="52AF5196" w14:textId="77777777" w:rsidR="007E3EF0" w:rsidRDefault="007E3EF0" w:rsidP="007E3EF0">
            <w:pPr>
              <w:rPr>
                <w:rFonts w:ascii="Calibri" w:hAnsi="Calibri" w:cs="Calibri"/>
                <w:sz w:val="22"/>
                <w:szCs w:val="22"/>
              </w:rPr>
            </w:pPr>
            <w:bookmarkStart w:id="540" w:name="BKM_F29EED5E_9542_4b0a_A259_6E22B424AABF"/>
          </w:p>
        </w:tc>
        <w:tc>
          <w:tcPr>
            <w:tcW w:w="2880" w:type="dxa"/>
            <w:gridSpan w:val="2"/>
            <w:tcBorders>
              <w:top w:val="nil"/>
              <w:left w:val="nil"/>
              <w:bottom w:val="nil"/>
              <w:right w:val="nil"/>
            </w:tcBorders>
          </w:tcPr>
          <w:p w14:paraId="2AD9D74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Begindatum geldigheid soort objectcode</w:t>
            </w:r>
            <w:r w:rsidRPr="00B02F32">
              <w:rPr>
                <w:color w:val="FF0000"/>
                <w:u w:val="single"/>
              </w:rPr>
              <w:fldChar w:fldCharType="end"/>
            </w:r>
          </w:p>
        </w:tc>
        <w:tc>
          <w:tcPr>
            <w:tcW w:w="4050" w:type="dxa"/>
            <w:tcBorders>
              <w:top w:val="nil"/>
              <w:left w:val="nil"/>
              <w:bottom w:val="nil"/>
              <w:right w:val="nil"/>
            </w:tcBorders>
          </w:tcPr>
          <w:p w14:paraId="0224E5AA"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soort objectcode is ontstaan.</w:t>
            </w:r>
            <w:r w:rsidRPr="00B02F32">
              <w:rPr>
                <w:color w:val="FF0000"/>
                <w:u w:val="single"/>
              </w:rPr>
              <w:fldChar w:fldCharType="end"/>
            </w:r>
          </w:p>
        </w:tc>
        <w:tc>
          <w:tcPr>
            <w:tcW w:w="1170" w:type="dxa"/>
            <w:tcBorders>
              <w:top w:val="nil"/>
              <w:left w:val="nil"/>
              <w:bottom w:val="nil"/>
              <w:right w:val="nil"/>
            </w:tcBorders>
          </w:tcPr>
          <w:p w14:paraId="5C8B4B93"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66DF35AC"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40"/>
      </w:tr>
      <w:tr w:rsidR="007E3EF0" w14:paraId="27969412" w14:textId="77777777" w:rsidTr="007E3EF0">
        <w:tc>
          <w:tcPr>
            <w:tcW w:w="450" w:type="dxa"/>
            <w:tcBorders>
              <w:top w:val="nil"/>
              <w:left w:val="nil"/>
              <w:bottom w:val="nil"/>
              <w:right w:val="nil"/>
            </w:tcBorders>
          </w:tcPr>
          <w:p w14:paraId="50316894" w14:textId="77777777" w:rsidR="007E3EF0" w:rsidRDefault="007E3EF0" w:rsidP="007E3EF0">
            <w:pPr>
              <w:rPr>
                <w:rFonts w:ascii="Calibri" w:hAnsi="Calibri" w:cs="Calibri"/>
                <w:sz w:val="22"/>
                <w:szCs w:val="22"/>
              </w:rPr>
            </w:pPr>
            <w:bookmarkStart w:id="541" w:name="BKM_0F0D181F_218A_4c20_9925_23846CACC95E"/>
          </w:p>
        </w:tc>
        <w:tc>
          <w:tcPr>
            <w:tcW w:w="2880" w:type="dxa"/>
            <w:gridSpan w:val="2"/>
            <w:tcBorders>
              <w:top w:val="nil"/>
              <w:left w:val="nil"/>
              <w:bottom w:val="nil"/>
              <w:right w:val="nil"/>
            </w:tcBorders>
          </w:tcPr>
          <w:p w14:paraId="1285E33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Einddatum geldigheid soort objectcode</w:t>
            </w:r>
            <w:r w:rsidRPr="00B02F32">
              <w:rPr>
                <w:color w:val="FF0000"/>
                <w:u w:val="single"/>
              </w:rPr>
              <w:fldChar w:fldCharType="end"/>
            </w:r>
          </w:p>
        </w:tc>
        <w:tc>
          <w:tcPr>
            <w:tcW w:w="4050" w:type="dxa"/>
            <w:tcBorders>
              <w:top w:val="nil"/>
              <w:left w:val="nil"/>
              <w:bottom w:val="nil"/>
              <w:right w:val="nil"/>
            </w:tcBorders>
          </w:tcPr>
          <w:p w14:paraId="356B5D19"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soort objectcode is opgeheven.</w:t>
            </w:r>
            <w:r w:rsidRPr="00B02F32">
              <w:rPr>
                <w:color w:val="FF0000"/>
                <w:u w:val="single"/>
              </w:rPr>
              <w:fldChar w:fldCharType="end"/>
            </w:r>
          </w:p>
        </w:tc>
        <w:tc>
          <w:tcPr>
            <w:tcW w:w="1170" w:type="dxa"/>
            <w:tcBorders>
              <w:top w:val="nil"/>
              <w:left w:val="nil"/>
              <w:bottom w:val="nil"/>
              <w:right w:val="nil"/>
            </w:tcBorders>
          </w:tcPr>
          <w:p w14:paraId="72DF5BE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7DD676C0"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0</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41"/>
      </w:tr>
      <w:tr w:rsidR="007E3EF0" w14:paraId="66E59A80" w14:textId="77777777" w:rsidTr="007E3EF0">
        <w:tc>
          <w:tcPr>
            <w:tcW w:w="9360" w:type="dxa"/>
            <w:gridSpan w:val="6"/>
            <w:tcBorders>
              <w:top w:val="nil"/>
              <w:left w:val="nil"/>
              <w:bottom w:val="nil"/>
              <w:right w:val="nil"/>
            </w:tcBorders>
          </w:tcPr>
          <w:p w14:paraId="56BB34CE"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67BA6D4F" w14:textId="77777777" w:rsidTr="007E3EF0">
        <w:trPr>
          <w:trHeight w:val="158"/>
        </w:trPr>
        <w:tc>
          <w:tcPr>
            <w:tcW w:w="450" w:type="dxa"/>
            <w:tcBorders>
              <w:top w:val="nil"/>
              <w:left w:val="nil"/>
              <w:bottom w:val="nil"/>
              <w:right w:val="nil"/>
            </w:tcBorders>
          </w:tcPr>
          <w:p w14:paraId="11650E46"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6CE14AE0" w14:textId="77777777" w:rsidR="007E3EF0" w:rsidRPr="00B02F32" w:rsidRDefault="007E3EF0" w:rsidP="007E3EF0">
            <w:pPr>
              <w:rPr>
                <w:rFonts w:ascii="Calibri" w:hAnsi="Calibri" w:cs="Calibri"/>
                <w:sz w:val="22"/>
                <w:szCs w:val="22"/>
                <w:u w:val="single"/>
              </w:rPr>
            </w:pPr>
            <w:r w:rsidRPr="00B02F32">
              <w:rPr>
                <w:rFonts w:ascii="Calibri" w:hAnsi="Calibri" w:cs="Calibri"/>
                <w:color w:val="FF0000"/>
                <w:sz w:val="22"/>
                <w:szCs w:val="22"/>
                <w:u w:val="single"/>
              </w:rPr>
              <w:t>zie waardelijst uniforme soort object van de Waarderingskamer..</w:t>
            </w:r>
          </w:p>
          <w:p w14:paraId="1A025D1A" w14:textId="77777777" w:rsidR="007E3EF0" w:rsidRDefault="007E3EF0" w:rsidP="007E3EF0">
            <w:pPr>
              <w:rPr>
                <w:rFonts w:ascii="Calibri" w:hAnsi="Calibri" w:cs="Calibri"/>
                <w:sz w:val="22"/>
                <w:szCs w:val="22"/>
              </w:rPr>
            </w:pPr>
          </w:p>
        </w:tc>
      </w:tr>
    </w:tbl>
    <w:p w14:paraId="3D90A8DE" w14:textId="77777777" w:rsidR="000E7D82" w:rsidRDefault="000E7D82" w:rsidP="000E7D82">
      <w:pPr>
        <w:pStyle w:val="Kop2"/>
        <w:numPr>
          <w:ilvl w:val="0"/>
          <w:numId w:val="0"/>
        </w:numPr>
        <w:ind w:left="851"/>
        <w:rPr>
          <w:b w:val="0"/>
          <w:bCs w:val="0"/>
          <w:color w:val="auto"/>
          <w:sz w:val="20"/>
          <w:szCs w:val="20"/>
        </w:rPr>
      </w:pPr>
      <w:bookmarkStart w:id="542" w:name="BKM_DC6C8DCB_EE07_4e2b_9087_648BD0D0D473"/>
      <w:bookmarkEnd w:id="542"/>
    </w:p>
    <w:p w14:paraId="4E3DF797" w14:textId="77777777" w:rsidR="000E7D82" w:rsidRDefault="000E7D82" w:rsidP="000E7D82">
      <w:pPr>
        <w:rPr>
          <w:rFonts w:eastAsia="Calibri"/>
          <w:lang w:eastAsia="en-US"/>
        </w:rPr>
      </w:pPr>
      <w:r>
        <w:br w:type="page"/>
      </w:r>
    </w:p>
    <w:p w14:paraId="760058BF" w14:textId="71AB2882" w:rsidR="007E3EF0" w:rsidRDefault="007E3EF0" w:rsidP="007E3EF0">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B02F32">
        <w:rPr>
          <w:color w:val="FF0000"/>
          <w:u w:val="single"/>
        </w:rPr>
        <w:fldChar w:fldCharType="begin" w:fldLock="1"/>
      </w:r>
      <w:r w:rsidRPr="00B02F32">
        <w:rPr>
          <w:color w:val="FF0000"/>
          <w:u w:val="single"/>
        </w:rPr>
        <w:instrText>MERGEFIELD Element.Name</w:instrText>
      </w:r>
      <w:r w:rsidRPr="00B02F32">
        <w:rPr>
          <w:color w:val="FF0000"/>
          <w:u w:val="single"/>
        </w:rPr>
        <w:fldChar w:fldCharType="separate"/>
      </w:r>
      <w:r w:rsidRPr="00B02F32">
        <w:rPr>
          <w:color w:val="FF0000"/>
          <w:u w:val="single"/>
        </w:rPr>
        <w:t>VALUTASOORT</w:t>
      </w:r>
      <w:r w:rsidRPr="00B02F32">
        <w:rPr>
          <w:color w:val="FF0000"/>
          <w:u w:val="single"/>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7E3EF0" w14:paraId="0FE6F455" w14:textId="77777777" w:rsidTr="007E3EF0">
        <w:trPr>
          <w:trHeight w:val="218"/>
        </w:trPr>
        <w:tc>
          <w:tcPr>
            <w:tcW w:w="2430" w:type="dxa"/>
            <w:gridSpan w:val="2"/>
            <w:tcBorders>
              <w:top w:val="nil"/>
              <w:left w:val="nil"/>
              <w:bottom w:val="nil"/>
              <w:right w:val="nil"/>
            </w:tcBorders>
          </w:tcPr>
          <w:p w14:paraId="06598A8E" w14:textId="77777777" w:rsidR="007E3EF0" w:rsidRDefault="007E3EF0" w:rsidP="007E3EF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3425241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Element.Name</w:instrText>
            </w:r>
            <w:r w:rsidRPr="00B02F32">
              <w:rPr>
                <w:color w:val="FF0000"/>
                <w:u w:val="single"/>
              </w:rPr>
              <w:fldChar w:fldCharType="separate"/>
            </w:r>
            <w:r w:rsidRPr="00B02F32">
              <w:rPr>
                <w:rFonts w:ascii="Calibri" w:hAnsi="Calibri" w:cs="Calibri"/>
                <w:color w:val="FF0000"/>
                <w:sz w:val="22"/>
                <w:szCs w:val="22"/>
                <w:u w:val="single"/>
              </w:rPr>
              <w:t>VALUTASOORT</w:t>
            </w:r>
            <w:r w:rsidRPr="00B02F32">
              <w:rPr>
                <w:color w:val="FF0000"/>
                <w:u w:val="single"/>
              </w:rPr>
              <w:fldChar w:fldCharType="end"/>
            </w:r>
          </w:p>
        </w:tc>
      </w:tr>
      <w:tr w:rsidR="007E3EF0" w14:paraId="3A618D72" w14:textId="77777777" w:rsidTr="007E3EF0">
        <w:trPr>
          <w:trHeight w:hRule="exact" w:val="128"/>
        </w:trPr>
        <w:tc>
          <w:tcPr>
            <w:tcW w:w="2430" w:type="dxa"/>
            <w:gridSpan w:val="2"/>
            <w:tcBorders>
              <w:top w:val="nil"/>
              <w:left w:val="nil"/>
              <w:bottom w:val="nil"/>
              <w:right w:val="nil"/>
            </w:tcBorders>
          </w:tcPr>
          <w:p w14:paraId="2A381029"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3D0BFF9" w14:textId="77777777" w:rsidR="007E3EF0" w:rsidRPr="00B02F32" w:rsidRDefault="007E3EF0" w:rsidP="007E3EF0">
            <w:pPr>
              <w:rPr>
                <w:rFonts w:ascii="Calibri" w:hAnsi="Calibri" w:cs="Calibri"/>
                <w:color w:val="FF0000"/>
                <w:sz w:val="22"/>
                <w:szCs w:val="22"/>
                <w:u w:val="single"/>
              </w:rPr>
            </w:pPr>
          </w:p>
        </w:tc>
      </w:tr>
      <w:tr w:rsidR="007E3EF0" w14:paraId="3CB4FE7E" w14:textId="77777777" w:rsidTr="007E3EF0">
        <w:tc>
          <w:tcPr>
            <w:tcW w:w="2430" w:type="dxa"/>
            <w:gridSpan w:val="2"/>
            <w:tcBorders>
              <w:top w:val="nil"/>
              <w:left w:val="nil"/>
              <w:bottom w:val="nil"/>
              <w:right w:val="nil"/>
            </w:tcBorders>
          </w:tcPr>
          <w:p w14:paraId="4B7C2E06" w14:textId="77777777" w:rsidR="007E3EF0" w:rsidRDefault="007E3EF0" w:rsidP="007E3EF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75FE6D53"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Element.Alias</w:instrText>
            </w:r>
            <w:r w:rsidRPr="00B02F32">
              <w:rPr>
                <w:color w:val="FF0000"/>
                <w:u w:val="single"/>
              </w:rPr>
              <w:fldChar w:fldCharType="separate"/>
            </w:r>
            <w:r w:rsidRPr="00B02F32">
              <w:rPr>
                <w:rFonts w:ascii="Calibri" w:hAnsi="Calibri" w:cs="Calibri"/>
                <w:color w:val="FF0000"/>
                <w:sz w:val="22"/>
                <w:szCs w:val="22"/>
                <w:u w:val="single"/>
              </w:rPr>
              <w:t>VAL</w:t>
            </w:r>
            <w:r w:rsidRPr="00B02F32">
              <w:rPr>
                <w:color w:val="FF0000"/>
                <w:u w:val="single"/>
              </w:rPr>
              <w:fldChar w:fldCharType="end"/>
            </w:r>
          </w:p>
        </w:tc>
      </w:tr>
      <w:tr w:rsidR="007E3EF0" w14:paraId="6D59E8C1" w14:textId="77777777" w:rsidTr="007E3EF0">
        <w:trPr>
          <w:trHeight w:hRule="exact" w:val="128"/>
        </w:trPr>
        <w:tc>
          <w:tcPr>
            <w:tcW w:w="2430" w:type="dxa"/>
            <w:gridSpan w:val="2"/>
            <w:tcBorders>
              <w:top w:val="nil"/>
              <w:left w:val="nil"/>
              <w:bottom w:val="nil"/>
              <w:right w:val="nil"/>
            </w:tcBorders>
          </w:tcPr>
          <w:p w14:paraId="0693ECA3"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3E9D9EA" w14:textId="77777777" w:rsidR="007E3EF0" w:rsidRPr="00B02F32" w:rsidRDefault="007E3EF0" w:rsidP="007E3EF0">
            <w:pPr>
              <w:rPr>
                <w:rFonts w:ascii="Calibri" w:hAnsi="Calibri" w:cs="Calibri"/>
                <w:color w:val="FF0000"/>
                <w:sz w:val="22"/>
                <w:szCs w:val="22"/>
                <w:u w:val="single"/>
              </w:rPr>
            </w:pPr>
          </w:p>
        </w:tc>
      </w:tr>
      <w:tr w:rsidR="007E3EF0" w14:paraId="59B6DB4F" w14:textId="77777777" w:rsidTr="007E3EF0">
        <w:tc>
          <w:tcPr>
            <w:tcW w:w="2430" w:type="dxa"/>
            <w:gridSpan w:val="2"/>
            <w:tcBorders>
              <w:top w:val="nil"/>
              <w:left w:val="nil"/>
              <w:bottom w:val="nil"/>
              <w:right w:val="nil"/>
            </w:tcBorders>
          </w:tcPr>
          <w:p w14:paraId="2D4332F8" w14:textId="77777777" w:rsidR="007E3EF0" w:rsidRDefault="007E3EF0" w:rsidP="007E3EF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06071B81"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BRK</w:t>
            </w:r>
          </w:p>
        </w:tc>
      </w:tr>
      <w:tr w:rsidR="007E3EF0" w14:paraId="2E7D030C" w14:textId="77777777" w:rsidTr="007E3EF0">
        <w:trPr>
          <w:trHeight w:hRule="exact" w:val="128"/>
        </w:trPr>
        <w:tc>
          <w:tcPr>
            <w:tcW w:w="2430" w:type="dxa"/>
            <w:gridSpan w:val="2"/>
            <w:tcBorders>
              <w:top w:val="nil"/>
              <w:left w:val="nil"/>
              <w:bottom w:val="nil"/>
              <w:right w:val="nil"/>
            </w:tcBorders>
          </w:tcPr>
          <w:p w14:paraId="57084F6C"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74DBC762" w14:textId="77777777" w:rsidR="007E3EF0" w:rsidRPr="00B02F32" w:rsidRDefault="007E3EF0" w:rsidP="007E3EF0">
            <w:pPr>
              <w:rPr>
                <w:rFonts w:ascii="Calibri" w:hAnsi="Calibri" w:cs="Calibri"/>
                <w:color w:val="FF0000"/>
                <w:sz w:val="22"/>
                <w:szCs w:val="22"/>
                <w:u w:val="single"/>
              </w:rPr>
            </w:pPr>
          </w:p>
        </w:tc>
      </w:tr>
      <w:tr w:rsidR="007E3EF0" w14:paraId="1B69F1D2" w14:textId="77777777" w:rsidTr="007E3EF0">
        <w:trPr>
          <w:trHeight w:val="230"/>
        </w:trPr>
        <w:tc>
          <w:tcPr>
            <w:tcW w:w="2430" w:type="dxa"/>
            <w:gridSpan w:val="2"/>
            <w:tcBorders>
              <w:top w:val="nil"/>
              <w:left w:val="nil"/>
              <w:bottom w:val="nil"/>
              <w:right w:val="nil"/>
            </w:tcBorders>
          </w:tcPr>
          <w:p w14:paraId="0CEAB45C" w14:textId="77777777" w:rsidR="007E3EF0" w:rsidRDefault="007E3EF0" w:rsidP="007E3EF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2315EE76" w14:textId="6F5A4E57" w:rsidR="007E3EF0" w:rsidRPr="00B02F32" w:rsidRDefault="007E3EF0" w:rsidP="00A576D8">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Element.Notes</w:instrText>
            </w:r>
            <w:r w:rsidRPr="00B02F32">
              <w:rPr>
                <w:color w:val="FF0000"/>
                <w:u w:val="single"/>
              </w:rPr>
              <w:fldChar w:fldCharType="separate"/>
            </w:r>
            <w:r w:rsidRPr="00B02F32">
              <w:rPr>
                <w:rFonts w:ascii="Calibri" w:hAnsi="Calibri" w:cs="Calibri"/>
                <w:color w:val="FF0000"/>
                <w:sz w:val="22"/>
                <w:szCs w:val="22"/>
                <w:u w:val="single"/>
              </w:rPr>
              <w:t xml:space="preserve">De mogelijke munteenheden waarin een geldbedrag kan worden uitgedrukt </w:t>
            </w:r>
            <w:r w:rsidRPr="00B02F32">
              <w:rPr>
                <w:color w:val="FF0000"/>
                <w:u w:val="single"/>
              </w:rPr>
              <w:fldChar w:fldCharType="end"/>
            </w:r>
          </w:p>
        </w:tc>
      </w:tr>
      <w:tr w:rsidR="007E3EF0" w14:paraId="6225BA42" w14:textId="77777777" w:rsidTr="007E3EF0">
        <w:trPr>
          <w:trHeight w:hRule="exact" w:val="128"/>
        </w:trPr>
        <w:tc>
          <w:tcPr>
            <w:tcW w:w="2430" w:type="dxa"/>
            <w:gridSpan w:val="2"/>
            <w:tcBorders>
              <w:top w:val="nil"/>
              <w:left w:val="nil"/>
              <w:bottom w:val="nil"/>
              <w:right w:val="nil"/>
            </w:tcBorders>
          </w:tcPr>
          <w:p w14:paraId="4A6ECDA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17D504CC" w14:textId="77777777" w:rsidR="007E3EF0" w:rsidRPr="00B02F32" w:rsidRDefault="007E3EF0" w:rsidP="007E3EF0">
            <w:pPr>
              <w:rPr>
                <w:rFonts w:ascii="Calibri" w:hAnsi="Calibri" w:cs="Calibri"/>
                <w:color w:val="FF0000"/>
                <w:sz w:val="22"/>
                <w:szCs w:val="22"/>
                <w:u w:val="single"/>
              </w:rPr>
            </w:pPr>
          </w:p>
        </w:tc>
      </w:tr>
      <w:tr w:rsidR="007E3EF0" w14:paraId="5637DD5B" w14:textId="77777777" w:rsidTr="007E3EF0">
        <w:tc>
          <w:tcPr>
            <w:tcW w:w="2430" w:type="dxa"/>
            <w:gridSpan w:val="2"/>
            <w:tcBorders>
              <w:top w:val="nil"/>
              <w:left w:val="nil"/>
              <w:bottom w:val="nil"/>
              <w:right w:val="nil"/>
            </w:tcBorders>
          </w:tcPr>
          <w:p w14:paraId="5C676000" w14:textId="77777777" w:rsidR="007E3EF0" w:rsidRDefault="007E3EF0" w:rsidP="007E3EF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04DABAAB"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KING</w:t>
            </w:r>
          </w:p>
        </w:tc>
      </w:tr>
      <w:tr w:rsidR="007E3EF0" w14:paraId="2EF4C949" w14:textId="77777777" w:rsidTr="007E3EF0">
        <w:trPr>
          <w:trHeight w:hRule="exact" w:val="128"/>
        </w:trPr>
        <w:tc>
          <w:tcPr>
            <w:tcW w:w="2430" w:type="dxa"/>
            <w:gridSpan w:val="2"/>
            <w:tcBorders>
              <w:top w:val="nil"/>
              <w:left w:val="nil"/>
              <w:bottom w:val="nil"/>
              <w:right w:val="nil"/>
            </w:tcBorders>
          </w:tcPr>
          <w:p w14:paraId="3833BE7B"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41F4708" w14:textId="77777777" w:rsidR="007E3EF0" w:rsidRPr="00B02F32" w:rsidRDefault="007E3EF0" w:rsidP="007E3EF0">
            <w:pPr>
              <w:rPr>
                <w:rFonts w:ascii="Calibri" w:hAnsi="Calibri" w:cs="Calibri"/>
                <w:color w:val="FF0000"/>
                <w:sz w:val="22"/>
                <w:szCs w:val="22"/>
                <w:u w:val="single"/>
              </w:rPr>
            </w:pPr>
          </w:p>
        </w:tc>
      </w:tr>
      <w:tr w:rsidR="007E3EF0" w14:paraId="53673332" w14:textId="77777777" w:rsidTr="007E3EF0">
        <w:trPr>
          <w:trHeight w:val="230"/>
        </w:trPr>
        <w:tc>
          <w:tcPr>
            <w:tcW w:w="2430" w:type="dxa"/>
            <w:gridSpan w:val="2"/>
            <w:tcBorders>
              <w:top w:val="nil"/>
              <w:left w:val="nil"/>
              <w:bottom w:val="nil"/>
              <w:right w:val="nil"/>
            </w:tcBorders>
          </w:tcPr>
          <w:p w14:paraId="7FDAC504" w14:textId="77777777" w:rsidR="007E3EF0" w:rsidRDefault="007E3EF0" w:rsidP="007E3EF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06C51FF2"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10 maart 2015</w:t>
            </w:r>
          </w:p>
        </w:tc>
      </w:tr>
      <w:tr w:rsidR="007E3EF0" w14:paraId="309D6C17" w14:textId="77777777" w:rsidTr="007E3EF0">
        <w:trPr>
          <w:trHeight w:hRule="exact" w:val="128"/>
        </w:trPr>
        <w:tc>
          <w:tcPr>
            <w:tcW w:w="2430" w:type="dxa"/>
            <w:gridSpan w:val="2"/>
            <w:tcBorders>
              <w:top w:val="nil"/>
              <w:left w:val="nil"/>
              <w:bottom w:val="nil"/>
              <w:right w:val="nil"/>
            </w:tcBorders>
          </w:tcPr>
          <w:p w14:paraId="3923EC6A"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323183E3" w14:textId="77777777" w:rsidR="007E3EF0" w:rsidRPr="00B02F32" w:rsidRDefault="007E3EF0" w:rsidP="007E3EF0">
            <w:pPr>
              <w:rPr>
                <w:rFonts w:ascii="Calibri" w:hAnsi="Calibri" w:cs="Calibri"/>
                <w:color w:val="FF0000"/>
                <w:sz w:val="22"/>
                <w:szCs w:val="22"/>
                <w:u w:val="single"/>
              </w:rPr>
            </w:pPr>
          </w:p>
        </w:tc>
      </w:tr>
      <w:tr w:rsidR="007E3EF0" w14:paraId="0E84ED30" w14:textId="77777777" w:rsidTr="007E3EF0">
        <w:trPr>
          <w:trHeight w:val="215"/>
        </w:trPr>
        <w:tc>
          <w:tcPr>
            <w:tcW w:w="2430" w:type="dxa"/>
            <w:gridSpan w:val="2"/>
            <w:tcBorders>
              <w:top w:val="nil"/>
              <w:left w:val="nil"/>
              <w:bottom w:val="nil"/>
              <w:right w:val="nil"/>
            </w:tcBorders>
          </w:tcPr>
          <w:p w14:paraId="224872EB" w14:textId="77777777" w:rsidR="007E3EF0" w:rsidRDefault="007E3EF0" w:rsidP="007E3EF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506D5C90" w14:textId="77777777" w:rsidR="007E3EF0" w:rsidRPr="00B02F32" w:rsidRDefault="007E3EF0" w:rsidP="007E3EF0">
            <w:pPr>
              <w:rPr>
                <w:rFonts w:ascii="Calibri" w:hAnsi="Calibri" w:cs="Calibri"/>
                <w:color w:val="FF0000"/>
                <w:sz w:val="22"/>
                <w:szCs w:val="22"/>
                <w:u w:val="single"/>
              </w:rPr>
            </w:pPr>
            <w:r w:rsidRPr="00B02F32">
              <w:rPr>
                <w:rFonts w:ascii="Calibri" w:hAnsi="Calibri" w:cs="Calibri"/>
                <w:color w:val="FF0000"/>
                <w:sz w:val="22"/>
                <w:szCs w:val="22"/>
                <w:u w:val="single"/>
              </w:rPr>
              <w:t>Valutacode</w:t>
            </w:r>
          </w:p>
        </w:tc>
      </w:tr>
      <w:tr w:rsidR="007E3EF0" w14:paraId="511089DD" w14:textId="77777777" w:rsidTr="007E3EF0">
        <w:trPr>
          <w:trHeight w:hRule="exact" w:val="128"/>
        </w:trPr>
        <w:tc>
          <w:tcPr>
            <w:tcW w:w="2430" w:type="dxa"/>
            <w:gridSpan w:val="2"/>
            <w:tcBorders>
              <w:top w:val="nil"/>
              <w:left w:val="nil"/>
              <w:bottom w:val="nil"/>
              <w:right w:val="nil"/>
            </w:tcBorders>
          </w:tcPr>
          <w:p w14:paraId="1C8BFAFE" w14:textId="77777777" w:rsidR="007E3EF0" w:rsidRDefault="007E3EF0" w:rsidP="007E3EF0">
            <w:pPr>
              <w:rPr>
                <w:rFonts w:ascii="Calibri" w:hAnsi="Calibri" w:cs="Calibri"/>
                <w:b/>
                <w:bCs/>
                <w:sz w:val="22"/>
                <w:szCs w:val="22"/>
              </w:rPr>
            </w:pPr>
          </w:p>
        </w:tc>
        <w:tc>
          <w:tcPr>
            <w:tcW w:w="6930" w:type="dxa"/>
            <w:gridSpan w:val="4"/>
            <w:tcBorders>
              <w:top w:val="nil"/>
              <w:left w:val="nil"/>
              <w:bottom w:val="nil"/>
              <w:right w:val="nil"/>
            </w:tcBorders>
          </w:tcPr>
          <w:p w14:paraId="4128B0B9" w14:textId="77777777" w:rsidR="007E3EF0" w:rsidRDefault="007E3EF0" w:rsidP="007E3EF0">
            <w:pPr>
              <w:rPr>
                <w:rFonts w:ascii="Calibri" w:hAnsi="Calibri" w:cs="Calibri"/>
                <w:b/>
                <w:bCs/>
                <w:sz w:val="22"/>
                <w:szCs w:val="22"/>
              </w:rPr>
            </w:pPr>
          </w:p>
        </w:tc>
      </w:tr>
      <w:tr w:rsidR="007E3EF0" w14:paraId="10E5AD4B" w14:textId="77777777" w:rsidTr="007E3EF0">
        <w:trPr>
          <w:trHeight w:val="215"/>
        </w:trPr>
        <w:tc>
          <w:tcPr>
            <w:tcW w:w="2430" w:type="dxa"/>
            <w:gridSpan w:val="2"/>
            <w:tcBorders>
              <w:top w:val="nil"/>
              <w:left w:val="nil"/>
              <w:bottom w:val="nil"/>
              <w:right w:val="nil"/>
            </w:tcBorders>
          </w:tcPr>
          <w:p w14:paraId="0285C944" w14:textId="77777777" w:rsidR="007E3EF0" w:rsidRDefault="007E3EF0" w:rsidP="007E3EF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6186F158" w14:textId="77777777" w:rsidR="007E3EF0" w:rsidRDefault="007E3EF0" w:rsidP="007E3EF0">
            <w:pPr>
              <w:rPr>
                <w:rFonts w:ascii="Calibri" w:hAnsi="Calibri" w:cs="Calibri"/>
                <w:b/>
                <w:bCs/>
                <w:sz w:val="22"/>
                <w:szCs w:val="22"/>
              </w:rPr>
            </w:pPr>
          </w:p>
        </w:tc>
      </w:tr>
      <w:tr w:rsidR="007E3EF0" w14:paraId="351081BD" w14:textId="77777777" w:rsidTr="007E3EF0">
        <w:trPr>
          <w:trHeight w:val="233"/>
        </w:trPr>
        <w:tc>
          <w:tcPr>
            <w:tcW w:w="450" w:type="dxa"/>
            <w:tcBorders>
              <w:top w:val="nil"/>
              <w:left w:val="nil"/>
              <w:bottom w:val="nil"/>
              <w:right w:val="nil"/>
            </w:tcBorders>
          </w:tcPr>
          <w:p w14:paraId="5635C513" w14:textId="77777777" w:rsidR="007E3EF0" w:rsidRDefault="007E3EF0" w:rsidP="007E3EF0">
            <w:pPr>
              <w:rPr>
                <w:rFonts w:ascii="Calibri" w:hAnsi="Calibri" w:cs="Calibri"/>
                <w:sz w:val="22"/>
                <w:szCs w:val="22"/>
              </w:rPr>
            </w:pPr>
            <w:bookmarkStart w:id="543" w:name="BKM_6E0BCDEC_764A_42ea_90A5_CF7F18FB0131"/>
          </w:p>
        </w:tc>
        <w:tc>
          <w:tcPr>
            <w:tcW w:w="2880" w:type="dxa"/>
            <w:gridSpan w:val="2"/>
            <w:tcBorders>
              <w:top w:val="nil"/>
              <w:left w:val="nil"/>
              <w:bottom w:val="nil"/>
              <w:right w:val="nil"/>
            </w:tcBorders>
          </w:tcPr>
          <w:p w14:paraId="67D657E5" w14:textId="77777777" w:rsidR="007E3EF0" w:rsidRDefault="007E3EF0" w:rsidP="007E3EF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24F6DEE9" w14:textId="77777777" w:rsidR="007E3EF0" w:rsidRDefault="007E3EF0" w:rsidP="007E3EF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2DD247A5" w14:textId="77777777" w:rsidR="007E3EF0" w:rsidRDefault="007E3EF0" w:rsidP="007E3EF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771344DA" w14:textId="77777777" w:rsidR="007E3EF0" w:rsidRDefault="007E3EF0" w:rsidP="007E3EF0">
            <w:pPr>
              <w:rPr>
                <w:rFonts w:ascii="Calibri" w:hAnsi="Calibri" w:cs="Calibri"/>
                <w:i/>
                <w:iCs/>
                <w:sz w:val="22"/>
                <w:szCs w:val="22"/>
              </w:rPr>
            </w:pPr>
            <w:r>
              <w:rPr>
                <w:rFonts w:ascii="Calibri" w:hAnsi="Calibri" w:cs="Calibri"/>
                <w:i/>
                <w:iCs/>
                <w:sz w:val="22"/>
                <w:szCs w:val="22"/>
              </w:rPr>
              <w:t>Kardi-</w:t>
            </w:r>
          </w:p>
          <w:p w14:paraId="39455D13" w14:textId="77777777" w:rsidR="007E3EF0" w:rsidRDefault="007E3EF0" w:rsidP="007E3EF0">
            <w:pPr>
              <w:rPr>
                <w:rFonts w:ascii="Calibri" w:hAnsi="Calibri" w:cs="Calibri"/>
                <w:sz w:val="22"/>
                <w:szCs w:val="22"/>
              </w:rPr>
            </w:pPr>
            <w:r>
              <w:rPr>
                <w:rFonts w:ascii="Calibri" w:hAnsi="Calibri" w:cs="Calibri"/>
                <w:i/>
                <w:iCs/>
                <w:sz w:val="22"/>
                <w:szCs w:val="22"/>
              </w:rPr>
              <w:t>naliteit</w:t>
            </w:r>
          </w:p>
        </w:tc>
      </w:tr>
      <w:tr w:rsidR="007E3EF0" w14:paraId="672B8A28" w14:textId="77777777" w:rsidTr="007E3EF0">
        <w:tc>
          <w:tcPr>
            <w:tcW w:w="450" w:type="dxa"/>
            <w:tcBorders>
              <w:top w:val="nil"/>
              <w:left w:val="nil"/>
              <w:bottom w:val="nil"/>
              <w:right w:val="nil"/>
            </w:tcBorders>
          </w:tcPr>
          <w:p w14:paraId="554DEF59" w14:textId="77777777" w:rsidR="007E3EF0" w:rsidRDefault="007E3EF0" w:rsidP="007E3EF0">
            <w:pPr>
              <w:rPr>
                <w:rFonts w:ascii="Calibri" w:hAnsi="Calibri" w:cs="Calibri"/>
                <w:sz w:val="22"/>
                <w:szCs w:val="22"/>
              </w:rPr>
            </w:pPr>
          </w:p>
        </w:tc>
        <w:tc>
          <w:tcPr>
            <w:tcW w:w="2880" w:type="dxa"/>
            <w:gridSpan w:val="2"/>
            <w:tcBorders>
              <w:top w:val="nil"/>
              <w:left w:val="nil"/>
              <w:bottom w:val="nil"/>
              <w:right w:val="nil"/>
            </w:tcBorders>
          </w:tcPr>
          <w:p w14:paraId="29E4124F"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Valutacode</w:t>
            </w:r>
            <w:r w:rsidRPr="00B02F32">
              <w:rPr>
                <w:color w:val="FF0000"/>
                <w:u w:val="single"/>
              </w:rPr>
              <w:fldChar w:fldCharType="end"/>
            </w:r>
          </w:p>
        </w:tc>
        <w:tc>
          <w:tcPr>
            <w:tcW w:w="4050" w:type="dxa"/>
            <w:tcBorders>
              <w:top w:val="nil"/>
              <w:left w:val="nil"/>
              <w:bottom w:val="nil"/>
              <w:right w:val="nil"/>
            </w:tcBorders>
          </w:tcPr>
          <w:p w14:paraId="2D9F2689" w14:textId="2C716CDE" w:rsidR="007E3EF0" w:rsidRPr="00B02F32" w:rsidRDefault="007E3EF0" w:rsidP="00A576D8">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00E1448C">
              <w:rPr>
                <w:rFonts w:ascii="Calibri" w:hAnsi="Calibri" w:cs="Calibri"/>
                <w:color w:val="FF0000"/>
                <w:sz w:val="22"/>
                <w:szCs w:val="22"/>
                <w:u w:val="single"/>
              </w:rPr>
              <w:t xml:space="preserve">Een unieken </w:t>
            </w:r>
            <w:r w:rsidRPr="00B02F32">
              <w:rPr>
                <w:rFonts w:ascii="Calibri" w:hAnsi="Calibri" w:cs="Calibri"/>
                <w:color w:val="FF0000"/>
                <w:sz w:val="22"/>
                <w:szCs w:val="22"/>
                <w:u w:val="single"/>
              </w:rPr>
              <w:t>code van de valuta</w:t>
            </w:r>
            <w:r w:rsidR="00A576D8">
              <w:rPr>
                <w:rFonts w:ascii="Calibri" w:hAnsi="Calibri" w:cs="Calibri"/>
                <w:color w:val="FF0000"/>
                <w:sz w:val="22"/>
                <w:szCs w:val="22"/>
                <w:u w:val="single"/>
              </w:rPr>
              <w:t>.</w:t>
            </w:r>
            <w:r w:rsidRPr="00B02F32">
              <w:rPr>
                <w:rFonts w:ascii="Calibri" w:hAnsi="Calibri" w:cs="Calibri"/>
                <w:color w:val="FF0000"/>
                <w:sz w:val="22"/>
                <w:szCs w:val="22"/>
                <w:u w:val="single"/>
              </w:rPr>
              <w:t xml:space="preserve"> </w:t>
            </w:r>
            <w:r w:rsidRPr="00B02F32">
              <w:rPr>
                <w:color w:val="FF0000"/>
                <w:u w:val="single"/>
              </w:rPr>
              <w:fldChar w:fldCharType="end"/>
            </w:r>
          </w:p>
        </w:tc>
        <w:tc>
          <w:tcPr>
            <w:tcW w:w="1170" w:type="dxa"/>
            <w:tcBorders>
              <w:top w:val="nil"/>
              <w:left w:val="nil"/>
              <w:bottom w:val="nil"/>
              <w:right w:val="nil"/>
            </w:tcBorders>
          </w:tcPr>
          <w:p w14:paraId="4D961456"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AN3</w:t>
            </w:r>
            <w:r w:rsidRPr="00B02F32">
              <w:rPr>
                <w:color w:val="FF0000"/>
                <w:u w:val="single"/>
              </w:rPr>
              <w:fldChar w:fldCharType="end"/>
            </w:r>
          </w:p>
        </w:tc>
        <w:tc>
          <w:tcPr>
            <w:tcW w:w="810" w:type="dxa"/>
            <w:tcBorders>
              <w:top w:val="nil"/>
              <w:left w:val="nil"/>
              <w:bottom w:val="nil"/>
              <w:right w:val="nil"/>
            </w:tcBorders>
          </w:tcPr>
          <w:p w14:paraId="1196F46C"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43"/>
      </w:tr>
      <w:tr w:rsidR="007E3EF0" w14:paraId="3ECFAE21" w14:textId="77777777" w:rsidTr="007E3EF0">
        <w:tc>
          <w:tcPr>
            <w:tcW w:w="450" w:type="dxa"/>
            <w:tcBorders>
              <w:top w:val="nil"/>
              <w:left w:val="nil"/>
              <w:bottom w:val="nil"/>
              <w:right w:val="nil"/>
            </w:tcBorders>
          </w:tcPr>
          <w:p w14:paraId="0C5FFFD8" w14:textId="77777777" w:rsidR="007E3EF0" w:rsidRDefault="007E3EF0" w:rsidP="007E3EF0">
            <w:pPr>
              <w:rPr>
                <w:rFonts w:ascii="Calibri" w:hAnsi="Calibri" w:cs="Calibri"/>
                <w:sz w:val="22"/>
                <w:szCs w:val="22"/>
              </w:rPr>
            </w:pPr>
            <w:bookmarkStart w:id="544" w:name="BKM_8E1806BD_4C97_4d46_AEB2_BF9F89E2FCB5"/>
          </w:p>
        </w:tc>
        <w:tc>
          <w:tcPr>
            <w:tcW w:w="2880" w:type="dxa"/>
            <w:gridSpan w:val="2"/>
            <w:tcBorders>
              <w:top w:val="nil"/>
              <w:left w:val="nil"/>
              <w:bottom w:val="nil"/>
              <w:right w:val="nil"/>
            </w:tcBorders>
          </w:tcPr>
          <w:p w14:paraId="59E6B6BE"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Naam valuta</w:t>
            </w:r>
            <w:r w:rsidRPr="00B02F32">
              <w:rPr>
                <w:color w:val="FF0000"/>
                <w:u w:val="single"/>
              </w:rPr>
              <w:fldChar w:fldCharType="end"/>
            </w:r>
          </w:p>
        </w:tc>
        <w:tc>
          <w:tcPr>
            <w:tcW w:w="4050" w:type="dxa"/>
            <w:tcBorders>
              <w:top w:val="nil"/>
              <w:left w:val="nil"/>
              <w:bottom w:val="nil"/>
              <w:right w:val="nil"/>
            </w:tcBorders>
          </w:tcPr>
          <w:p w14:paraId="02FD767C" w14:textId="2859BF70"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naam van de valutaco</w:t>
            </w:r>
            <w:r w:rsidR="00A576D8">
              <w:rPr>
                <w:rFonts w:ascii="Calibri" w:hAnsi="Calibri" w:cs="Calibri"/>
                <w:color w:val="FF0000"/>
                <w:sz w:val="22"/>
                <w:szCs w:val="22"/>
                <w:u w:val="single"/>
              </w:rPr>
              <w:t>de</w:t>
            </w:r>
            <w:r w:rsidRPr="00B02F32">
              <w:rPr>
                <w:rFonts w:ascii="Calibri" w:hAnsi="Calibri" w:cs="Calibri"/>
                <w:color w:val="FF0000"/>
                <w:sz w:val="22"/>
                <w:szCs w:val="22"/>
                <w:u w:val="single"/>
              </w:rPr>
              <w:t>.</w:t>
            </w:r>
            <w:r w:rsidRPr="00B02F32">
              <w:rPr>
                <w:color w:val="FF0000"/>
                <w:u w:val="single"/>
              </w:rPr>
              <w:fldChar w:fldCharType="end"/>
            </w:r>
          </w:p>
        </w:tc>
        <w:tc>
          <w:tcPr>
            <w:tcW w:w="1170" w:type="dxa"/>
            <w:tcBorders>
              <w:top w:val="nil"/>
              <w:left w:val="nil"/>
              <w:bottom w:val="nil"/>
              <w:right w:val="nil"/>
            </w:tcBorders>
          </w:tcPr>
          <w:p w14:paraId="50B73642"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Tekst</w:t>
            </w:r>
            <w:r w:rsidRPr="00B02F32">
              <w:rPr>
                <w:color w:val="FF0000"/>
                <w:u w:val="single"/>
              </w:rPr>
              <w:fldChar w:fldCharType="end"/>
            </w:r>
          </w:p>
        </w:tc>
        <w:tc>
          <w:tcPr>
            <w:tcW w:w="810" w:type="dxa"/>
            <w:tcBorders>
              <w:top w:val="nil"/>
              <w:left w:val="nil"/>
              <w:bottom w:val="nil"/>
              <w:right w:val="nil"/>
            </w:tcBorders>
          </w:tcPr>
          <w:p w14:paraId="1FA95933"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44"/>
      </w:tr>
      <w:tr w:rsidR="007E3EF0" w14:paraId="6E67FFA8" w14:textId="77777777" w:rsidTr="007E3EF0">
        <w:tc>
          <w:tcPr>
            <w:tcW w:w="450" w:type="dxa"/>
            <w:tcBorders>
              <w:top w:val="nil"/>
              <w:left w:val="nil"/>
              <w:bottom w:val="nil"/>
              <w:right w:val="nil"/>
            </w:tcBorders>
          </w:tcPr>
          <w:p w14:paraId="4057EF18" w14:textId="77777777" w:rsidR="007E3EF0" w:rsidRDefault="007E3EF0" w:rsidP="007E3EF0">
            <w:pPr>
              <w:rPr>
                <w:rFonts w:ascii="Calibri" w:hAnsi="Calibri" w:cs="Calibri"/>
                <w:sz w:val="22"/>
                <w:szCs w:val="22"/>
              </w:rPr>
            </w:pPr>
            <w:bookmarkStart w:id="545" w:name="BKM_F1ED1ECB_69A4_46de_9A10_8AD0B14FFA10"/>
          </w:p>
        </w:tc>
        <w:tc>
          <w:tcPr>
            <w:tcW w:w="2880" w:type="dxa"/>
            <w:gridSpan w:val="2"/>
            <w:tcBorders>
              <w:top w:val="nil"/>
              <w:left w:val="nil"/>
              <w:bottom w:val="nil"/>
              <w:right w:val="nil"/>
            </w:tcBorders>
          </w:tcPr>
          <w:p w14:paraId="087C5406"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Begindatum geldigheid valutacode</w:t>
            </w:r>
            <w:r w:rsidRPr="00B02F32">
              <w:rPr>
                <w:color w:val="FF0000"/>
                <w:u w:val="single"/>
              </w:rPr>
              <w:fldChar w:fldCharType="end"/>
            </w:r>
          </w:p>
        </w:tc>
        <w:tc>
          <w:tcPr>
            <w:tcW w:w="4050" w:type="dxa"/>
            <w:tcBorders>
              <w:top w:val="nil"/>
              <w:left w:val="nil"/>
              <w:bottom w:val="nil"/>
              <w:right w:val="nil"/>
            </w:tcBorders>
          </w:tcPr>
          <w:p w14:paraId="24B017AA"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valutacode is ontstaan.</w:t>
            </w:r>
            <w:r w:rsidRPr="00B02F32">
              <w:rPr>
                <w:color w:val="FF0000"/>
                <w:u w:val="single"/>
              </w:rPr>
              <w:fldChar w:fldCharType="end"/>
            </w:r>
          </w:p>
        </w:tc>
        <w:tc>
          <w:tcPr>
            <w:tcW w:w="1170" w:type="dxa"/>
            <w:tcBorders>
              <w:top w:val="nil"/>
              <w:left w:val="nil"/>
              <w:bottom w:val="nil"/>
              <w:right w:val="nil"/>
            </w:tcBorders>
          </w:tcPr>
          <w:p w14:paraId="1288920D"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1C57C688"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1</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45"/>
      </w:tr>
      <w:tr w:rsidR="007E3EF0" w14:paraId="67E1810B" w14:textId="77777777" w:rsidTr="007E3EF0">
        <w:tc>
          <w:tcPr>
            <w:tcW w:w="450" w:type="dxa"/>
            <w:tcBorders>
              <w:top w:val="nil"/>
              <w:left w:val="nil"/>
              <w:bottom w:val="nil"/>
              <w:right w:val="nil"/>
            </w:tcBorders>
          </w:tcPr>
          <w:p w14:paraId="26C7CF56" w14:textId="77777777" w:rsidR="007E3EF0" w:rsidRDefault="007E3EF0" w:rsidP="007E3EF0">
            <w:pPr>
              <w:rPr>
                <w:rFonts w:ascii="Calibri" w:hAnsi="Calibri" w:cs="Calibri"/>
                <w:sz w:val="22"/>
                <w:szCs w:val="22"/>
              </w:rPr>
            </w:pPr>
            <w:bookmarkStart w:id="546" w:name="BKM_672BA30E_C329_44bf_9615_6D27305C699B"/>
          </w:p>
        </w:tc>
        <w:tc>
          <w:tcPr>
            <w:tcW w:w="2880" w:type="dxa"/>
            <w:gridSpan w:val="2"/>
            <w:tcBorders>
              <w:top w:val="nil"/>
              <w:left w:val="nil"/>
              <w:bottom w:val="nil"/>
              <w:right w:val="nil"/>
            </w:tcBorders>
          </w:tcPr>
          <w:p w14:paraId="5A69E118"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Att.Name</w:instrText>
            </w:r>
            <w:r w:rsidRPr="00B02F32">
              <w:rPr>
                <w:color w:val="FF0000"/>
                <w:u w:val="single"/>
              </w:rPr>
              <w:fldChar w:fldCharType="separate"/>
            </w:r>
            <w:r w:rsidRPr="00B02F32">
              <w:rPr>
                <w:rFonts w:ascii="Calibri" w:hAnsi="Calibri" w:cs="Calibri"/>
                <w:color w:val="FF0000"/>
                <w:sz w:val="22"/>
                <w:szCs w:val="22"/>
                <w:u w:val="single"/>
              </w:rPr>
              <w:t>Einddatum geldigheid valutacode</w:t>
            </w:r>
            <w:r w:rsidRPr="00B02F32">
              <w:rPr>
                <w:color w:val="FF0000"/>
                <w:u w:val="single"/>
              </w:rPr>
              <w:fldChar w:fldCharType="end"/>
            </w:r>
          </w:p>
        </w:tc>
        <w:tc>
          <w:tcPr>
            <w:tcW w:w="4050" w:type="dxa"/>
            <w:tcBorders>
              <w:top w:val="nil"/>
              <w:left w:val="nil"/>
              <w:bottom w:val="nil"/>
              <w:right w:val="nil"/>
            </w:tcBorders>
          </w:tcPr>
          <w:p w14:paraId="2AED412B"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Att.Notes</w:instrText>
            </w:r>
            <w:r w:rsidRPr="00B02F32">
              <w:rPr>
                <w:color w:val="FF0000"/>
                <w:u w:val="single"/>
              </w:rPr>
              <w:fldChar w:fldCharType="separate"/>
            </w:r>
            <w:r w:rsidRPr="00B02F32">
              <w:rPr>
                <w:rFonts w:ascii="Calibri" w:hAnsi="Calibri" w:cs="Calibri"/>
                <w:color w:val="FF0000"/>
                <w:sz w:val="22"/>
                <w:szCs w:val="22"/>
                <w:u w:val="single"/>
              </w:rPr>
              <w:t>De datum waarop de valutacode is opgeheven.</w:t>
            </w:r>
            <w:r w:rsidRPr="00B02F32">
              <w:rPr>
                <w:color w:val="FF0000"/>
                <w:u w:val="single"/>
              </w:rPr>
              <w:fldChar w:fldCharType="end"/>
            </w:r>
          </w:p>
        </w:tc>
        <w:tc>
          <w:tcPr>
            <w:tcW w:w="1170" w:type="dxa"/>
            <w:tcBorders>
              <w:top w:val="nil"/>
              <w:left w:val="nil"/>
              <w:bottom w:val="nil"/>
              <w:right w:val="nil"/>
            </w:tcBorders>
          </w:tcPr>
          <w:p w14:paraId="6AE9D43A"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Att.Type</w:instrText>
            </w:r>
            <w:r w:rsidRPr="00B02F32">
              <w:rPr>
                <w:color w:val="FF0000"/>
                <w:u w:val="single"/>
              </w:rPr>
              <w:fldChar w:fldCharType="separate"/>
            </w:r>
            <w:r w:rsidRPr="00B02F32">
              <w:rPr>
                <w:rFonts w:ascii="Calibri" w:hAnsi="Calibri" w:cs="Calibri"/>
                <w:color w:val="FF0000"/>
                <w:sz w:val="22"/>
                <w:szCs w:val="22"/>
                <w:u w:val="single"/>
              </w:rPr>
              <w:t>DatumMogelijkOnvolledig</w:t>
            </w:r>
            <w:r w:rsidRPr="00B02F32">
              <w:rPr>
                <w:color w:val="FF0000"/>
                <w:u w:val="single"/>
              </w:rPr>
              <w:fldChar w:fldCharType="end"/>
            </w:r>
          </w:p>
        </w:tc>
        <w:tc>
          <w:tcPr>
            <w:tcW w:w="810" w:type="dxa"/>
            <w:tcBorders>
              <w:top w:val="nil"/>
              <w:left w:val="nil"/>
              <w:bottom w:val="nil"/>
              <w:right w:val="nil"/>
            </w:tcBorders>
          </w:tcPr>
          <w:p w14:paraId="277FAB75" w14:textId="77777777" w:rsidR="007E3EF0" w:rsidRPr="00B02F32" w:rsidRDefault="007E3EF0" w:rsidP="007E3EF0">
            <w:pPr>
              <w:rPr>
                <w:rFonts w:ascii="Calibri" w:hAnsi="Calibri" w:cs="Calibri"/>
                <w:color w:val="FF0000"/>
                <w:sz w:val="22"/>
                <w:szCs w:val="22"/>
                <w:u w:val="single"/>
              </w:rPr>
            </w:pPr>
            <w:r w:rsidRPr="00B02F32">
              <w:rPr>
                <w:color w:val="FF0000"/>
                <w:u w:val="single"/>
              </w:rPr>
              <w:fldChar w:fldCharType="begin" w:fldLock="1"/>
            </w:r>
            <w:r w:rsidRPr="00B02F32">
              <w:rPr>
                <w:color w:val="FF0000"/>
                <w:u w:val="single"/>
              </w:rPr>
              <w:instrText xml:space="preserve">MERGEFIELD </w:instrText>
            </w:r>
            <w:r w:rsidRPr="00B02F32">
              <w:rPr>
                <w:rFonts w:ascii="Calibri" w:hAnsi="Calibri" w:cs="Calibri"/>
                <w:color w:val="FF0000"/>
                <w:sz w:val="22"/>
                <w:szCs w:val="22"/>
                <w:u w:val="single"/>
              </w:rPr>
              <w:instrText>Att.LowerBound</w:instrText>
            </w:r>
            <w:r w:rsidRPr="00B02F32">
              <w:rPr>
                <w:color w:val="FF0000"/>
                <w:u w:val="single"/>
              </w:rPr>
              <w:fldChar w:fldCharType="separate"/>
            </w:r>
            <w:r w:rsidRPr="00B02F32">
              <w:rPr>
                <w:rFonts w:ascii="Calibri" w:hAnsi="Calibri" w:cs="Calibri"/>
                <w:color w:val="FF0000"/>
                <w:sz w:val="22"/>
                <w:szCs w:val="22"/>
                <w:u w:val="single"/>
              </w:rPr>
              <w:t>0</w:t>
            </w:r>
            <w:r w:rsidRPr="00B02F32">
              <w:rPr>
                <w:color w:val="FF0000"/>
                <w:u w:val="single"/>
              </w:rPr>
              <w:fldChar w:fldCharType="end"/>
            </w:r>
            <w:r w:rsidRPr="00B02F32">
              <w:rPr>
                <w:rFonts w:ascii="Calibri" w:hAnsi="Calibri" w:cs="Calibri"/>
                <w:color w:val="FF0000"/>
                <w:sz w:val="22"/>
                <w:szCs w:val="22"/>
                <w:u w:val="single"/>
              </w:rPr>
              <w:t xml:space="preserve"> - </w:t>
            </w:r>
            <w:r w:rsidRPr="00B02F32">
              <w:rPr>
                <w:rFonts w:ascii="Calibri" w:hAnsi="Calibri" w:cs="Calibri"/>
                <w:color w:val="FF0000"/>
                <w:sz w:val="22"/>
                <w:szCs w:val="22"/>
                <w:u w:val="single"/>
              </w:rPr>
              <w:fldChar w:fldCharType="begin" w:fldLock="1"/>
            </w:r>
            <w:r w:rsidRPr="00B02F32">
              <w:rPr>
                <w:rFonts w:ascii="Calibri" w:hAnsi="Calibri" w:cs="Calibri"/>
                <w:color w:val="FF0000"/>
                <w:sz w:val="22"/>
                <w:szCs w:val="22"/>
                <w:u w:val="single"/>
              </w:rPr>
              <w:instrText>MERGEFIELD Att.UpperBound</w:instrText>
            </w:r>
            <w:r w:rsidRPr="00B02F32">
              <w:rPr>
                <w:rFonts w:ascii="Calibri" w:hAnsi="Calibri" w:cs="Calibri"/>
                <w:color w:val="FF0000"/>
                <w:sz w:val="22"/>
                <w:szCs w:val="22"/>
                <w:u w:val="single"/>
              </w:rPr>
              <w:fldChar w:fldCharType="separate"/>
            </w:r>
            <w:r w:rsidRPr="00B02F32">
              <w:rPr>
                <w:rFonts w:ascii="Calibri" w:hAnsi="Calibri" w:cs="Calibri"/>
                <w:color w:val="FF0000"/>
                <w:sz w:val="22"/>
                <w:szCs w:val="22"/>
                <w:u w:val="single"/>
              </w:rPr>
              <w:t>1</w:t>
            </w:r>
            <w:r w:rsidRPr="00B02F32">
              <w:rPr>
                <w:rFonts w:ascii="Calibri" w:hAnsi="Calibri" w:cs="Calibri"/>
                <w:color w:val="FF0000"/>
                <w:sz w:val="22"/>
                <w:szCs w:val="22"/>
                <w:u w:val="single"/>
              </w:rPr>
              <w:fldChar w:fldCharType="end"/>
            </w:r>
          </w:p>
        </w:tc>
        <w:bookmarkEnd w:id="546"/>
      </w:tr>
      <w:tr w:rsidR="007E3EF0" w14:paraId="61EF6B67" w14:textId="77777777" w:rsidTr="007E3EF0">
        <w:tc>
          <w:tcPr>
            <w:tcW w:w="9360" w:type="dxa"/>
            <w:gridSpan w:val="6"/>
            <w:tcBorders>
              <w:top w:val="nil"/>
              <w:left w:val="nil"/>
              <w:bottom w:val="nil"/>
              <w:right w:val="nil"/>
            </w:tcBorders>
          </w:tcPr>
          <w:p w14:paraId="51205F28" w14:textId="77777777" w:rsidR="007E3EF0" w:rsidRDefault="007E3EF0" w:rsidP="007E3EF0">
            <w:pPr>
              <w:rPr>
                <w:rFonts w:ascii="Calibri" w:hAnsi="Calibri" w:cs="Calibri"/>
                <w:b/>
                <w:bCs/>
                <w:sz w:val="22"/>
                <w:szCs w:val="22"/>
              </w:rPr>
            </w:pPr>
            <w:r>
              <w:rPr>
                <w:rFonts w:ascii="Calibri" w:hAnsi="Calibri" w:cs="Calibri"/>
                <w:b/>
                <w:bCs/>
                <w:sz w:val="22"/>
                <w:szCs w:val="22"/>
              </w:rPr>
              <w:t>Toelichting referentielijst</w:t>
            </w:r>
          </w:p>
        </w:tc>
      </w:tr>
      <w:tr w:rsidR="007E3EF0" w14:paraId="445447D9" w14:textId="77777777" w:rsidTr="007E3EF0">
        <w:trPr>
          <w:trHeight w:val="158"/>
        </w:trPr>
        <w:tc>
          <w:tcPr>
            <w:tcW w:w="450" w:type="dxa"/>
            <w:tcBorders>
              <w:top w:val="nil"/>
              <w:left w:val="nil"/>
              <w:bottom w:val="nil"/>
              <w:right w:val="nil"/>
            </w:tcBorders>
          </w:tcPr>
          <w:p w14:paraId="38F84182" w14:textId="77777777" w:rsidR="007E3EF0" w:rsidRDefault="007E3EF0" w:rsidP="007E3EF0">
            <w:pPr>
              <w:rPr>
                <w:rFonts w:ascii="Calibri" w:hAnsi="Calibri" w:cs="Calibri"/>
                <w:b/>
                <w:bCs/>
                <w:sz w:val="22"/>
                <w:szCs w:val="22"/>
              </w:rPr>
            </w:pPr>
          </w:p>
        </w:tc>
        <w:tc>
          <w:tcPr>
            <w:tcW w:w="8910" w:type="dxa"/>
            <w:gridSpan w:val="5"/>
            <w:tcBorders>
              <w:top w:val="nil"/>
              <w:left w:val="nil"/>
              <w:bottom w:val="nil"/>
              <w:right w:val="nil"/>
            </w:tcBorders>
          </w:tcPr>
          <w:p w14:paraId="26F5F211" w14:textId="77777777" w:rsidR="007E3EF0" w:rsidRPr="00B02F32" w:rsidRDefault="007E3EF0" w:rsidP="007E3EF0">
            <w:pPr>
              <w:rPr>
                <w:rFonts w:ascii="Calibri" w:hAnsi="Calibri" w:cs="Calibri"/>
                <w:sz w:val="22"/>
                <w:szCs w:val="22"/>
                <w:u w:val="single"/>
              </w:rPr>
            </w:pPr>
            <w:r w:rsidRPr="00B02F32">
              <w:rPr>
                <w:rFonts w:ascii="Calibri" w:hAnsi="Calibri" w:cs="Calibri"/>
                <w:color w:val="FF0000"/>
                <w:sz w:val="22"/>
                <w:szCs w:val="22"/>
                <w:u w:val="single"/>
              </w:rPr>
              <w:t>zie http://www.kadaster.nl/schemas/waardelijsten/Valuta</w:t>
            </w:r>
          </w:p>
        </w:tc>
      </w:tr>
    </w:tbl>
    <w:p w14:paraId="551DC167" w14:textId="77777777" w:rsidR="000E7D82" w:rsidRDefault="000E7D82" w:rsidP="000E7D82">
      <w:pPr>
        <w:pStyle w:val="Kop2"/>
        <w:numPr>
          <w:ilvl w:val="0"/>
          <w:numId w:val="0"/>
        </w:numPr>
        <w:ind w:left="851"/>
        <w:rPr>
          <w:b w:val="0"/>
          <w:bCs w:val="0"/>
          <w:color w:val="auto"/>
          <w:sz w:val="20"/>
          <w:szCs w:val="20"/>
        </w:rPr>
      </w:pPr>
      <w:bookmarkStart w:id="547" w:name="BKM_DC685FDC_3424_4440_AEF9_92333C9ACD6F"/>
      <w:bookmarkEnd w:id="547"/>
    </w:p>
    <w:p w14:paraId="7468687D" w14:textId="17A3B0FD" w:rsidR="000E7D82" w:rsidRDefault="000E7D82" w:rsidP="000E7D82"/>
    <w:p w14:paraId="0E0A394F" w14:textId="77777777" w:rsidR="00FA7F1F" w:rsidRPr="00FA7F1F" w:rsidRDefault="00FA7F1F" w:rsidP="00FA7F1F">
      <w:pPr>
        <w:pStyle w:val="Kop2"/>
        <w:rPr>
          <w:color w:val="FF0000"/>
        </w:rPr>
      </w:pPr>
      <w:r>
        <w:rPr>
          <w:b w:val="0"/>
          <w:bCs w:val="0"/>
          <w:color w:val="auto"/>
          <w:sz w:val="20"/>
          <w:szCs w:val="20"/>
        </w:rPr>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«Referentielijst»</w:t>
      </w:r>
      <w:r>
        <w:rPr>
          <w:b w:val="0"/>
          <w:bCs w:val="0"/>
          <w:color w:val="auto"/>
          <w:sz w:val="20"/>
          <w:szCs w:val="20"/>
        </w:rPr>
        <w:fldChar w:fldCharType="end"/>
      </w:r>
      <w:r>
        <w:t xml:space="preserve"> </w:t>
      </w:r>
      <w:r w:rsidRPr="00FA7F1F">
        <w:rPr>
          <w:color w:val="FF0000"/>
        </w:rPr>
        <w:fldChar w:fldCharType="begin" w:fldLock="1"/>
      </w:r>
      <w:r w:rsidRPr="00FA7F1F">
        <w:rPr>
          <w:color w:val="FF0000"/>
        </w:rPr>
        <w:instrText>MERGEFIELD Element.Name</w:instrText>
      </w:r>
      <w:r w:rsidRPr="00FA7F1F">
        <w:rPr>
          <w:color w:val="FF0000"/>
        </w:rPr>
        <w:fldChar w:fldCharType="separate"/>
      </w:r>
      <w:r w:rsidRPr="00FA7F1F">
        <w:rPr>
          <w:color w:val="FF0000"/>
        </w:rPr>
        <w:t>VOORVOEGSEL</w:t>
      </w:r>
      <w:r w:rsidRPr="00FA7F1F">
        <w:rPr>
          <w:color w:val="FF0000"/>
        </w:rPr>
        <w:fldChar w:fldCharType="end"/>
      </w:r>
    </w:p>
    <w:tbl>
      <w:tblPr>
        <w:tblW w:w="0" w:type="auto"/>
        <w:tblInd w:w="60" w:type="dxa"/>
        <w:tblLayout w:type="fixed"/>
        <w:tblCellMar>
          <w:left w:w="60" w:type="dxa"/>
          <w:right w:w="60" w:type="dxa"/>
        </w:tblCellMar>
        <w:tblLook w:val="0000" w:firstRow="0" w:lastRow="0" w:firstColumn="0" w:lastColumn="0" w:noHBand="0" w:noVBand="0"/>
      </w:tblPr>
      <w:tblGrid>
        <w:gridCol w:w="450"/>
        <w:gridCol w:w="1980"/>
        <w:gridCol w:w="900"/>
        <w:gridCol w:w="4050"/>
        <w:gridCol w:w="1170"/>
        <w:gridCol w:w="810"/>
      </w:tblGrid>
      <w:tr w:rsidR="00FA7F1F" w14:paraId="54B1E159" w14:textId="77777777" w:rsidTr="007025A0">
        <w:trPr>
          <w:trHeight w:val="218"/>
        </w:trPr>
        <w:tc>
          <w:tcPr>
            <w:tcW w:w="2430" w:type="dxa"/>
            <w:gridSpan w:val="2"/>
            <w:tcBorders>
              <w:top w:val="nil"/>
              <w:left w:val="nil"/>
              <w:bottom w:val="nil"/>
              <w:right w:val="nil"/>
            </w:tcBorders>
          </w:tcPr>
          <w:p w14:paraId="3945453F" w14:textId="77777777" w:rsidR="00FA7F1F" w:rsidRDefault="00FA7F1F" w:rsidP="007025A0">
            <w:pPr>
              <w:rPr>
                <w:rFonts w:ascii="Calibri" w:hAnsi="Calibri" w:cs="Calibri"/>
                <w:sz w:val="22"/>
                <w:szCs w:val="22"/>
              </w:rPr>
            </w:pPr>
            <w:r>
              <w:rPr>
                <w:rFonts w:ascii="Calibri" w:hAnsi="Calibri" w:cs="Calibri"/>
                <w:b/>
                <w:bCs/>
                <w:sz w:val="22"/>
                <w:szCs w:val="22"/>
              </w:rPr>
              <w:t>Naam</w:t>
            </w:r>
          </w:p>
        </w:tc>
        <w:tc>
          <w:tcPr>
            <w:tcW w:w="6930" w:type="dxa"/>
            <w:gridSpan w:val="4"/>
            <w:tcBorders>
              <w:top w:val="nil"/>
              <w:left w:val="nil"/>
              <w:bottom w:val="nil"/>
              <w:right w:val="nil"/>
            </w:tcBorders>
          </w:tcPr>
          <w:p w14:paraId="317E488C"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Element.Name</w:instrText>
            </w:r>
            <w:r w:rsidRPr="00FA7F1F">
              <w:rPr>
                <w:color w:val="FF0000"/>
                <w:u w:val="single"/>
              </w:rPr>
              <w:fldChar w:fldCharType="separate"/>
            </w:r>
            <w:r w:rsidRPr="00FA7F1F">
              <w:rPr>
                <w:rFonts w:ascii="Calibri" w:hAnsi="Calibri" w:cs="Calibri"/>
                <w:color w:val="FF0000"/>
                <w:sz w:val="22"/>
                <w:szCs w:val="22"/>
                <w:u w:val="single"/>
              </w:rPr>
              <w:t>VOORVOEGSEL</w:t>
            </w:r>
            <w:r w:rsidRPr="00FA7F1F">
              <w:rPr>
                <w:color w:val="FF0000"/>
                <w:u w:val="single"/>
              </w:rPr>
              <w:fldChar w:fldCharType="end"/>
            </w:r>
          </w:p>
        </w:tc>
      </w:tr>
      <w:tr w:rsidR="00FA7F1F" w14:paraId="02CDA917" w14:textId="77777777" w:rsidTr="007025A0">
        <w:trPr>
          <w:trHeight w:hRule="exact" w:val="128"/>
        </w:trPr>
        <w:tc>
          <w:tcPr>
            <w:tcW w:w="2430" w:type="dxa"/>
            <w:gridSpan w:val="2"/>
            <w:tcBorders>
              <w:top w:val="nil"/>
              <w:left w:val="nil"/>
              <w:bottom w:val="nil"/>
              <w:right w:val="nil"/>
            </w:tcBorders>
          </w:tcPr>
          <w:p w14:paraId="471EFFE7" w14:textId="77777777" w:rsidR="00FA7F1F" w:rsidRDefault="00FA7F1F" w:rsidP="007025A0">
            <w:pPr>
              <w:rPr>
                <w:rFonts w:ascii="Calibri" w:hAnsi="Calibri" w:cs="Calibri"/>
                <w:b/>
                <w:bCs/>
                <w:sz w:val="22"/>
                <w:szCs w:val="22"/>
              </w:rPr>
            </w:pPr>
          </w:p>
        </w:tc>
        <w:tc>
          <w:tcPr>
            <w:tcW w:w="6930" w:type="dxa"/>
            <w:gridSpan w:val="4"/>
            <w:tcBorders>
              <w:top w:val="nil"/>
              <w:left w:val="nil"/>
              <w:bottom w:val="nil"/>
              <w:right w:val="nil"/>
            </w:tcBorders>
          </w:tcPr>
          <w:p w14:paraId="0B4C2254" w14:textId="77777777" w:rsidR="00FA7F1F" w:rsidRPr="00FA7F1F" w:rsidRDefault="00FA7F1F" w:rsidP="007025A0">
            <w:pPr>
              <w:rPr>
                <w:rFonts w:ascii="Calibri" w:hAnsi="Calibri" w:cs="Calibri"/>
                <w:color w:val="FF0000"/>
                <w:sz w:val="22"/>
                <w:szCs w:val="22"/>
                <w:u w:val="single"/>
              </w:rPr>
            </w:pPr>
          </w:p>
        </w:tc>
      </w:tr>
      <w:tr w:rsidR="00FA7F1F" w14:paraId="7EEF4459" w14:textId="77777777" w:rsidTr="007025A0">
        <w:tc>
          <w:tcPr>
            <w:tcW w:w="2430" w:type="dxa"/>
            <w:gridSpan w:val="2"/>
            <w:tcBorders>
              <w:top w:val="nil"/>
              <w:left w:val="nil"/>
              <w:bottom w:val="nil"/>
              <w:right w:val="nil"/>
            </w:tcBorders>
          </w:tcPr>
          <w:p w14:paraId="26DC9027" w14:textId="77777777" w:rsidR="00FA7F1F" w:rsidRDefault="00FA7F1F" w:rsidP="007025A0">
            <w:pPr>
              <w:rPr>
                <w:rFonts w:ascii="Calibri" w:hAnsi="Calibri" w:cs="Calibri"/>
                <w:sz w:val="22"/>
                <w:szCs w:val="22"/>
              </w:rPr>
            </w:pPr>
            <w:r>
              <w:rPr>
                <w:rFonts w:ascii="Calibri" w:hAnsi="Calibri" w:cs="Calibri"/>
                <w:b/>
                <w:bCs/>
                <w:sz w:val="22"/>
                <w:szCs w:val="22"/>
              </w:rPr>
              <w:t>Mnemonic</w:t>
            </w:r>
          </w:p>
        </w:tc>
        <w:tc>
          <w:tcPr>
            <w:tcW w:w="6930" w:type="dxa"/>
            <w:gridSpan w:val="4"/>
            <w:tcBorders>
              <w:top w:val="nil"/>
              <w:left w:val="nil"/>
              <w:bottom w:val="nil"/>
              <w:right w:val="nil"/>
            </w:tcBorders>
          </w:tcPr>
          <w:p w14:paraId="7692F5DE"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Element.Alias</w:instrText>
            </w:r>
            <w:r w:rsidRPr="00FA7F1F">
              <w:rPr>
                <w:color w:val="FF0000"/>
                <w:u w:val="single"/>
              </w:rPr>
              <w:fldChar w:fldCharType="end"/>
            </w:r>
          </w:p>
        </w:tc>
      </w:tr>
      <w:tr w:rsidR="00FA7F1F" w14:paraId="366CEE91" w14:textId="77777777" w:rsidTr="007025A0">
        <w:trPr>
          <w:trHeight w:hRule="exact" w:val="128"/>
        </w:trPr>
        <w:tc>
          <w:tcPr>
            <w:tcW w:w="2430" w:type="dxa"/>
            <w:gridSpan w:val="2"/>
            <w:tcBorders>
              <w:top w:val="nil"/>
              <w:left w:val="nil"/>
              <w:bottom w:val="nil"/>
              <w:right w:val="nil"/>
            </w:tcBorders>
          </w:tcPr>
          <w:p w14:paraId="3C1E1087" w14:textId="77777777" w:rsidR="00FA7F1F" w:rsidRDefault="00FA7F1F" w:rsidP="007025A0">
            <w:pPr>
              <w:rPr>
                <w:rFonts w:ascii="Calibri" w:hAnsi="Calibri" w:cs="Calibri"/>
                <w:b/>
                <w:bCs/>
                <w:sz w:val="22"/>
                <w:szCs w:val="22"/>
              </w:rPr>
            </w:pPr>
          </w:p>
        </w:tc>
        <w:tc>
          <w:tcPr>
            <w:tcW w:w="6930" w:type="dxa"/>
            <w:gridSpan w:val="4"/>
            <w:tcBorders>
              <w:top w:val="nil"/>
              <w:left w:val="nil"/>
              <w:bottom w:val="nil"/>
              <w:right w:val="nil"/>
            </w:tcBorders>
          </w:tcPr>
          <w:p w14:paraId="686CF12B" w14:textId="77777777" w:rsidR="00FA7F1F" w:rsidRPr="00FA7F1F" w:rsidRDefault="00FA7F1F" w:rsidP="007025A0">
            <w:pPr>
              <w:rPr>
                <w:rFonts w:ascii="Calibri" w:hAnsi="Calibri" w:cs="Calibri"/>
                <w:color w:val="FF0000"/>
                <w:sz w:val="22"/>
                <w:szCs w:val="22"/>
                <w:u w:val="single"/>
              </w:rPr>
            </w:pPr>
          </w:p>
        </w:tc>
      </w:tr>
      <w:tr w:rsidR="00FA7F1F" w14:paraId="2D9C11B9" w14:textId="77777777" w:rsidTr="007025A0">
        <w:tc>
          <w:tcPr>
            <w:tcW w:w="2430" w:type="dxa"/>
            <w:gridSpan w:val="2"/>
            <w:tcBorders>
              <w:top w:val="nil"/>
              <w:left w:val="nil"/>
              <w:bottom w:val="nil"/>
              <w:right w:val="nil"/>
            </w:tcBorders>
          </w:tcPr>
          <w:p w14:paraId="0C08F264" w14:textId="77777777" w:rsidR="00FA7F1F" w:rsidRDefault="00FA7F1F" w:rsidP="007025A0">
            <w:pPr>
              <w:rPr>
                <w:rFonts w:ascii="Calibri" w:hAnsi="Calibri" w:cs="Calibri"/>
                <w:b/>
                <w:bCs/>
                <w:sz w:val="22"/>
                <w:szCs w:val="22"/>
              </w:rPr>
            </w:pPr>
            <w:r>
              <w:rPr>
                <w:rFonts w:ascii="Calibri" w:hAnsi="Calibri" w:cs="Calibri"/>
                <w:b/>
                <w:bCs/>
                <w:sz w:val="22"/>
                <w:szCs w:val="22"/>
              </w:rPr>
              <w:t>Herkomst</w:t>
            </w:r>
          </w:p>
        </w:tc>
        <w:tc>
          <w:tcPr>
            <w:tcW w:w="6930" w:type="dxa"/>
            <w:gridSpan w:val="4"/>
            <w:tcBorders>
              <w:top w:val="nil"/>
              <w:left w:val="nil"/>
              <w:bottom w:val="nil"/>
              <w:right w:val="nil"/>
            </w:tcBorders>
          </w:tcPr>
          <w:p w14:paraId="4E47A544" w14:textId="77777777" w:rsidR="00FA7F1F" w:rsidRPr="00FA7F1F" w:rsidRDefault="00FA7F1F" w:rsidP="007025A0">
            <w:pPr>
              <w:rPr>
                <w:rFonts w:ascii="Calibri" w:hAnsi="Calibri" w:cs="Calibri"/>
                <w:color w:val="FF0000"/>
                <w:sz w:val="22"/>
                <w:szCs w:val="22"/>
                <w:u w:val="single"/>
              </w:rPr>
            </w:pPr>
            <w:r w:rsidRPr="00FA7F1F">
              <w:rPr>
                <w:rFonts w:ascii="Calibri" w:hAnsi="Calibri" w:cs="Calibri"/>
                <w:color w:val="FF0000"/>
                <w:sz w:val="22"/>
                <w:szCs w:val="22"/>
                <w:u w:val="single"/>
              </w:rPr>
              <w:t>BRP</w:t>
            </w:r>
          </w:p>
        </w:tc>
      </w:tr>
      <w:tr w:rsidR="00FA7F1F" w14:paraId="3E8B7956" w14:textId="77777777" w:rsidTr="007025A0">
        <w:trPr>
          <w:trHeight w:hRule="exact" w:val="128"/>
        </w:trPr>
        <w:tc>
          <w:tcPr>
            <w:tcW w:w="2430" w:type="dxa"/>
            <w:gridSpan w:val="2"/>
            <w:tcBorders>
              <w:top w:val="nil"/>
              <w:left w:val="nil"/>
              <w:bottom w:val="nil"/>
              <w:right w:val="nil"/>
            </w:tcBorders>
          </w:tcPr>
          <w:p w14:paraId="5760AEE3" w14:textId="77777777" w:rsidR="00FA7F1F" w:rsidRDefault="00FA7F1F" w:rsidP="007025A0">
            <w:pPr>
              <w:rPr>
                <w:rFonts w:ascii="Calibri" w:hAnsi="Calibri" w:cs="Calibri"/>
                <w:b/>
                <w:bCs/>
                <w:sz w:val="22"/>
                <w:szCs w:val="22"/>
              </w:rPr>
            </w:pPr>
          </w:p>
        </w:tc>
        <w:tc>
          <w:tcPr>
            <w:tcW w:w="6930" w:type="dxa"/>
            <w:gridSpan w:val="4"/>
            <w:tcBorders>
              <w:top w:val="nil"/>
              <w:left w:val="nil"/>
              <w:bottom w:val="nil"/>
              <w:right w:val="nil"/>
            </w:tcBorders>
          </w:tcPr>
          <w:p w14:paraId="33221BA6" w14:textId="77777777" w:rsidR="00FA7F1F" w:rsidRPr="00FA7F1F" w:rsidRDefault="00FA7F1F" w:rsidP="007025A0">
            <w:pPr>
              <w:rPr>
                <w:rFonts w:ascii="Calibri" w:hAnsi="Calibri" w:cs="Calibri"/>
                <w:color w:val="FF0000"/>
                <w:sz w:val="22"/>
                <w:szCs w:val="22"/>
                <w:u w:val="single"/>
              </w:rPr>
            </w:pPr>
          </w:p>
        </w:tc>
      </w:tr>
      <w:tr w:rsidR="00FA7F1F" w14:paraId="1FA4B68B" w14:textId="77777777" w:rsidTr="007025A0">
        <w:trPr>
          <w:trHeight w:val="230"/>
        </w:trPr>
        <w:tc>
          <w:tcPr>
            <w:tcW w:w="2430" w:type="dxa"/>
            <w:gridSpan w:val="2"/>
            <w:tcBorders>
              <w:top w:val="nil"/>
              <w:left w:val="nil"/>
              <w:bottom w:val="nil"/>
              <w:right w:val="nil"/>
            </w:tcBorders>
          </w:tcPr>
          <w:p w14:paraId="07BA9D68" w14:textId="77777777" w:rsidR="00FA7F1F" w:rsidRDefault="00FA7F1F" w:rsidP="007025A0">
            <w:pPr>
              <w:rPr>
                <w:rFonts w:ascii="Calibri" w:hAnsi="Calibri" w:cs="Calibri"/>
                <w:b/>
                <w:bCs/>
                <w:sz w:val="22"/>
                <w:szCs w:val="22"/>
              </w:rPr>
            </w:pPr>
            <w:r>
              <w:rPr>
                <w:rFonts w:ascii="Calibri" w:hAnsi="Calibri" w:cs="Calibri"/>
                <w:b/>
                <w:bCs/>
                <w:sz w:val="22"/>
                <w:szCs w:val="22"/>
              </w:rPr>
              <w:t>Definitie</w:t>
            </w:r>
          </w:p>
        </w:tc>
        <w:tc>
          <w:tcPr>
            <w:tcW w:w="6930" w:type="dxa"/>
            <w:gridSpan w:val="4"/>
            <w:tcBorders>
              <w:top w:val="nil"/>
              <w:left w:val="nil"/>
              <w:bottom w:val="nil"/>
              <w:right w:val="nil"/>
            </w:tcBorders>
          </w:tcPr>
          <w:p w14:paraId="1D3544FF"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Element.Notes</w:instrText>
            </w:r>
            <w:r w:rsidRPr="00FA7F1F">
              <w:rPr>
                <w:color w:val="FF0000"/>
                <w:u w:val="single"/>
              </w:rPr>
              <w:fldChar w:fldCharType="separate"/>
            </w:r>
            <w:r w:rsidRPr="00FA7F1F">
              <w:rPr>
                <w:rFonts w:ascii="Calibri" w:hAnsi="Calibri" w:cs="Calibri"/>
                <w:color w:val="FF0000"/>
                <w:sz w:val="22"/>
                <w:szCs w:val="22"/>
                <w:u w:val="single"/>
              </w:rPr>
              <w:t>Tabel waarin de voorvoegsels en scheidingstekens staan, zoals gebruikt worden in de namen van een NATUURLIJKE PERSOON.</w:t>
            </w:r>
            <w:r w:rsidRPr="00FA7F1F">
              <w:rPr>
                <w:color w:val="FF0000"/>
                <w:u w:val="single"/>
              </w:rPr>
              <w:fldChar w:fldCharType="end"/>
            </w:r>
          </w:p>
        </w:tc>
      </w:tr>
      <w:tr w:rsidR="00FA7F1F" w14:paraId="71001C44" w14:textId="77777777" w:rsidTr="007025A0">
        <w:trPr>
          <w:trHeight w:hRule="exact" w:val="128"/>
        </w:trPr>
        <w:tc>
          <w:tcPr>
            <w:tcW w:w="2430" w:type="dxa"/>
            <w:gridSpan w:val="2"/>
            <w:tcBorders>
              <w:top w:val="nil"/>
              <w:left w:val="nil"/>
              <w:bottom w:val="nil"/>
              <w:right w:val="nil"/>
            </w:tcBorders>
          </w:tcPr>
          <w:p w14:paraId="0CFBA60D" w14:textId="77777777" w:rsidR="00FA7F1F" w:rsidRDefault="00FA7F1F" w:rsidP="007025A0">
            <w:pPr>
              <w:rPr>
                <w:rFonts w:ascii="Calibri" w:hAnsi="Calibri" w:cs="Calibri"/>
                <w:b/>
                <w:bCs/>
                <w:sz w:val="22"/>
                <w:szCs w:val="22"/>
              </w:rPr>
            </w:pPr>
          </w:p>
        </w:tc>
        <w:tc>
          <w:tcPr>
            <w:tcW w:w="6930" w:type="dxa"/>
            <w:gridSpan w:val="4"/>
            <w:tcBorders>
              <w:top w:val="nil"/>
              <w:left w:val="nil"/>
              <w:bottom w:val="nil"/>
              <w:right w:val="nil"/>
            </w:tcBorders>
          </w:tcPr>
          <w:p w14:paraId="2D1DF300" w14:textId="77777777" w:rsidR="00FA7F1F" w:rsidRPr="00FA7F1F" w:rsidRDefault="00FA7F1F" w:rsidP="007025A0">
            <w:pPr>
              <w:rPr>
                <w:rFonts w:ascii="Calibri" w:hAnsi="Calibri" w:cs="Calibri"/>
                <w:color w:val="FF0000"/>
                <w:sz w:val="22"/>
                <w:szCs w:val="22"/>
                <w:u w:val="single"/>
              </w:rPr>
            </w:pPr>
          </w:p>
        </w:tc>
      </w:tr>
      <w:tr w:rsidR="00FA7F1F" w14:paraId="00DE9B4E" w14:textId="77777777" w:rsidTr="007025A0">
        <w:tc>
          <w:tcPr>
            <w:tcW w:w="2430" w:type="dxa"/>
            <w:gridSpan w:val="2"/>
            <w:tcBorders>
              <w:top w:val="nil"/>
              <w:left w:val="nil"/>
              <w:bottom w:val="nil"/>
              <w:right w:val="nil"/>
            </w:tcBorders>
          </w:tcPr>
          <w:p w14:paraId="2C4951AB" w14:textId="77777777" w:rsidR="00FA7F1F" w:rsidRDefault="00FA7F1F" w:rsidP="007025A0">
            <w:pPr>
              <w:rPr>
                <w:rFonts w:ascii="Calibri" w:hAnsi="Calibri" w:cs="Calibri"/>
                <w:b/>
                <w:bCs/>
                <w:sz w:val="22"/>
                <w:szCs w:val="22"/>
              </w:rPr>
            </w:pPr>
            <w:r>
              <w:rPr>
                <w:rFonts w:ascii="Calibri" w:hAnsi="Calibri" w:cs="Calibri"/>
                <w:b/>
                <w:bCs/>
                <w:sz w:val="22"/>
                <w:szCs w:val="22"/>
              </w:rPr>
              <w:t>Herkomst definitie</w:t>
            </w:r>
          </w:p>
        </w:tc>
        <w:tc>
          <w:tcPr>
            <w:tcW w:w="6930" w:type="dxa"/>
            <w:gridSpan w:val="4"/>
            <w:tcBorders>
              <w:top w:val="nil"/>
              <w:left w:val="nil"/>
              <w:bottom w:val="nil"/>
              <w:right w:val="nil"/>
            </w:tcBorders>
          </w:tcPr>
          <w:p w14:paraId="13CED56E" w14:textId="77777777" w:rsidR="00FA7F1F" w:rsidRPr="00FA7F1F" w:rsidRDefault="00FA7F1F" w:rsidP="007025A0">
            <w:pPr>
              <w:rPr>
                <w:rFonts w:ascii="Calibri" w:hAnsi="Calibri" w:cs="Calibri"/>
                <w:color w:val="FF0000"/>
                <w:sz w:val="22"/>
                <w:szCs w:val="22"/>
                <w:u w:val="single"/>
              </w:rPr>
            </w:pPr>
            <w:r w:rsidRPr="00FA7F1F">
              <w:rPr>
                <w:rFonts w:ascii="Calibri" w:hAnsi="Calibri" w:cs="Calibri"/>
                <w:color w:val="FF0000"/>
                <w:sz w:val="22"/>
                <w:szCs w:val="22"/>
                <w:u w:val="single"/>
              </w:rPr>
              <w:t>KING</w:t>
            </w:r>
          </w:p>
        </w:tc>
      </w:tr>
      <w:tr w:rsidR="00FA7F1F" w14:paraId="65E706BA" w14:textId="77777777" w:rsidTr="007025A0">
        <w:trPr>
          <w:trHeight w:hRule="exact" w:val="128"/>
        </w:trPr>
        <w:tc>
          <w:tcPr>
            <w:tcW w:w="2430" w:type="dxa"/>
            <w:gridSpan w:val="2"/>
            <w:tcBorders>
              <w:top w:val="nil"/>
              <w:left w:val="nil"/>
              <w:bottom w:val="nil"/>
              <w:right w:val="nil"/>
            </w:tcBorders>
          </w:tcPr>
          <w:p w14:paraId="76F8B79B" w14:textId="77777777" w:rsidR="00FA7F1F" w:rsidRDefault="00FA7F1F" w:rsidP="007025A0">
            <w:pPr>
              <w:rPr>
                <w:rFonts w:ascii="Calibri" w:hAnsi="Calibri" w:cs="Calibri"/>
                <w:b/>
                <w:bCs/>
                <w:sz w:val="22"/>
                <w:szCs w:val="22"/>
              </w:rPr>
            </w:pPr>
          </w:p>
        </w:tc>
        <w:tc>
          <w:tcPr>
            <w:tcW w:w="6930" w:type="dxa"/>
            <w:gridSpan w:val="4"/>
            <w:tcBorders>
              <w:top w:val="nil"/>
              <w:left w:val="nil"/>
              <w:bottom w:val="nil"/>
              <w:right w:val="nil"/>
            </w:tcBorders>
          </w:tcPr>
          <w:p w14:paraId="3EA89EF6" w14:textId="77777777" w:rsidR="00FA7F1F" w:rsidRPr="00FA7F1F" w:rsidRDefault="00FA7F1F" w:rsidP="007025A0">
            <w:pPr>
              <w:rPr>
                <w:rFonts w:ascii="Calibri" w:hAnsi="Calibri" w:cs="Calibri"/>
                <w:color w:val="FF0000"/>
                <w:sz w:val="22"/>
                <w:szCs w:val="22"/>
                <w:u w:val="single"/>
              </w:rPr>
            </w:pPr>
          </w:p>
        </w:tc>
      </w:tr>
      <w:tr w:rsidR="00FA7F1F" w14:paraId="13C338E2" w14:textId="77777777" w:rsidTr="007025A0">
        <w:trPr>
          <w:trHeight w:val="230"/>
        </w:trPr>
        <w:tc>
          <w:tcPr>
            <w:tcW w:w="2430" w:type="dxa"/>
            <w:gridSpan w:val="2"/>
            <w:tcBorders>
              <w:top w:val="nil"/>
              <w:left w:val="nil"/>
              <w:bottom w:val="nil"/>
              <w:right w:val="nil"/>
            </w:tcBorders>
          </w:tcPr>
          <w:p w14:paraId="6AF9F2B9" w14:textId="77777777" w:rsidR="00FA7F1F" w:rsidRDefault="00FA7F1F" w:rsidP="007025A0">
            <w:pPr>
              <w:rPr>
                <w:rFonts w:ascii="Calibri" w:hAnsi="Calibri" w:cs="Calibri"/>
                <w:b/>
                <w:bCs/>
                <w:sz w:val="22"/>
                <w:szCs w:val="22"/>
              </w:rPr>
            </w:pPr>
            <w:r>
              <w:rPr>
                <w:rFonts w:ascii="Calibri" w:hAnsi="Calibri" w:cs="Calibri"/>
                <w:b/>
                <w:bCs/>
                <w:sz w:val="22"/>
                <w:szCs w:val="22"/>
              </w:rPr>
              <w:t>Datum opname</w:t>
            </w:r>
          </w:p>
        </w:tc>
        <w:tc>
          <w:tcPr>
            <w:tcW w:w="6930" w:type="dxa"/>
            <w:gridSpan w:val="4"/>
            <w:tcBorders>
              <w:top w:val="nil"/>
              <w:left w:val="nil"/>
              <w:bottom w:val="nil"/>
              <w:right w:val="nil"/>
            </w:tcBorders>
          </w:tcPr>
          <w:p w14:paraId="11E1854B" w14:textId="77777777" w:rsidR="00FA7F1F" w:rsidRPr="00FA7F1F" w:rsidRDefault="00FA7F1F" w:rsidP="007025A0">
            <w:pPr>
              <w:rPr>
                <w:rFonts w:ascii="Calibri" w:hAnsi="Calibri" w:cs="Calibri"/>
                <w:color w:val="FF0000"/>
                <w:sz w:val="22"/>
                <w:szCs w:val="22"/>
                <w:u w:val="single"/>
              </w:rPr>
            </w:pPr>
            <w:r w:rsidRPr="00FA7F1F">
              <w:rPr>
                <w:rFonts w:ascii="Calibri" w:hAnsi="Calibri" w:cs="Calibri"/>
                <w:color w:val="FF0000"/>
                <w:sz w:val="22"/>
                <w:szCs w:val="22"/>
                <w:u w:val="single"/>
              </w:rPr>
              <w:t>1 januari 2015</w:t>
            </w:r>
          </w:p>
        </w:tc>
      </w:tr>
      <w:tr w:rsidR="00FA7F1F" w14:paraId="16A4144A" w14:textId="77777777" w:rsidTr="007025A0">
        <w:trPr>
          <w:trHeight w:hRule="exact" w:val="128"/>
        </w:trPr>
        <w:tc>
          <w:tcPr>
            <w:tcW w:w="2430" w:type="dxa"/>
            <w:gridSpan w:val="2"/>
            <w:tcBorders>
              <w:top w:val="nil"/>
              <w:left w:val="nil"/>
              <w:bottom w:val="nil"/>
              <w:right w:val="nil"/>
            </w:tcBorders>
          </w:tcPr>
          <w:p w14:paraId="4369F724" w14:textId="77777777" w:rsidR="00FA7F1F" w:rsidRDefault="00FA7F1F" w:rsidP="007025A0">
            <w:pPr>
              <w:rPr>
                <w:rFonts w:ascii="Calibri" w:hAnsi="Calibri" w:cs="Calibri"/>
                <w:b/>
                <w:bCs/>
                <w:sz w:val="22"/>
                <w:szCs w:val="22"/>
              </w:rPr>
            </w:pPr>
          </w:p>
        </w:tc>
        <w:tc>
          <w:tcPr>
            <w:tcW w:w="6930" w:type="dxa"/>
            <w:gridSpan w:val="4"/>
            <w:tcBorders>
              <w:top w:val="nil"/>
              <w:left w:val="nil"/>
              <w:bottom w:val="nil"/>
              <w:right w:val="nil"/>
            </w:tcBorders>
          </w:tcPr>
          <w:p w14:paraId="533AED07" w14:textId="77777777" w:rsidR="00FA7F1F" w:rsidRPr="00FA7F1F" w:rsidRDefault="00FA7F1F" w:rsidP="007025A0">
            <w:pPr>
              <w:rPr>
                <w:rFonts w:ascii="Calibri" w:hAnsi="Calibri" w:cs="Calibri"/>
                <w:color w:val="FF0000"/>
                <w:sz w:val="22"/>
                <w:szCs w:val="22"/>
                <w:u w:val="single"/>
              </w:rPr>
            </w:pPr>
          </w:p>
        </w:tc>
      </w:tr>
      <w:tr w:rsidR="00FA7F1F" w14:paraId="14D73117" w14:textId="77777777" w:rsidTr="007025A0">
        <w:trPr>
          <w:trHeight w:val="215"/>
        </w:trPr>
        <w:tc>
          <w:tcPr>
            <w:tcW w:w="2430" w:type="dxa"/>
            <w:gridSpan w:val="2"/>
            <w:tcBorders>
              <w:top w:val="nil"/>
              <w:left w:val="nil"/>
              <w:bottom w:val="nil"/>
              <w:right w:val="nil"/>
            </w:tcBorders>
          </w:tcPr>
          <w:p w14:paraId="2FAB2031" w14:textId="77777777" w:rsidR="00FA7F1F" w:rsidRDefault="00FA7F1F" w:rsidP="007025A0">
            <w:pPr>
              <w:rPr>
                <w:rFonts w:ascii="Calibri" w:hAnsi="Calibri" w:cs="Calibri"/>
                <w:b/>
                <w:bCs/>
                <w:sz w:val="22"/>
                <w:szCs w:val="22"/>
              </w:rPr>
            </w:pPr>
            <w:r>
              <w:rPr>
                <w:rFonts w:ascii="Calibri" w:hAnsi="Calibri" w:cs="Calibri"/>
                <w:b/>
                <w:bCs/>
                <w:sz w:val="22"/>
                <w:szCs w:val="22"/>
              </w:rPr>
              <w:t>Unieke aanduiding</w:t>
            </w:r>
          </w:p>
        </w:tc>
        <w:tc>
          <w:tcPr>
            <w:tcW w:w="6930" w:type="dxa"/>
            <w:gridSpan w:val="4"/>
            <w:tcBorders>
              <w:top w:val="nil"/>
              <w:left w:val="nil"/>
              <w:bottom w:val="nil"/>
              <w:right w:val="nil"/>
            </w:tcBorders>
          </w:tcPr>
          <w:p w14:paraId="52FED250" w14:textId="77777777" w:rsidR="00FA7F1F" w:rsidRPr="00FA7F1F" w:rsidRDefault="00FA7F1F" w:rsidP="007025A0">
            <w:pPr>
              <w:rPr>
                <w:rFonts w:ascii="Calibri" w:hAnsi="Calibri" w:cs="Calibri"/>
                <w:color w:val="FF0000"/>
                <w:sz w:val="22"/>
                <w:szCs w:val="22"/>
                <w:u w:val="single"/>
              </w:rPr>
            </w:pPr>
            <w:r w:rsidRPr="00FA7F1F">
              <w:rPr>
                <w:rFonts w:ascii="Calibri" w:hAnsi="Calibri" w:cs="Calibri"/>
                <w:color w:val="FF0000"/>
                <w:sz w:val="22"/>
                <w:szCs w:val="22"/>
                <w:u w:val="single"/>
              </w:rPr>
              <w:t>Voorvoegselnummer</w:t>
            </w:r>
          </w:p>
        </w:tc>
      </w:tr>
      <w:tr w:rsidR="00FA7F1F" w14:paraId="0ADE03EA" w14:textId="77777777" w:rsidTr="007025A0">
        <w:trPr>
          <w:trHeight w:hRule="exact" w:val="128"/>
        </w:trPr>
        <w:tc>
          <w:tcPr>
            <w:tcW w:w="2430" w:type="dxa"/>
            <w:gridSpan w:val="2"/>
            <w:tcBorders>
              <w:top w:val="nil"/>
              <w:left w:val="nil"/>
              <w:bottom w:val="nil"/>
              <w:right w:val="nil"/>
            </w:tcBorders>
          </w:tcPr>
          <w:p w14:paraId="1E82F3A8" w14:textId="77777777" w:rsidR="00FA7F1F" w:rsidRDefault="00FA7F1F" w:rsidP="007025A0">
            <w:pPr>
              <w:rPr>
                <w:rFonts w:ascii="Calibri" w:hAnsi="Calibri" w:cs="Calibri"/>
                <w:b/>
                <w:bCs/>
                <w:sz w:val="22"/>
                <w:szCs w:val="22"/>
              </w:rPr>
            </w:pPr>
          </w:p>
        </w:tc>
        <w:tc>
          <w:tcPr>
            <w:tcW w:w="6930" w:type="dxa"/>
            <w:gridSpan w:val="4"/>
            <w:tcBorders>
              <w:top w:val="nil"/>
              <w:left w:val="nil"/>
              <w:bottom w:val="nil"/>
              <w:right w:val="nil"/>
            </w:tcBorders>
          </w:tcPr>
          <w:p w14:paraId="20CA45A1" w14:textId="77777777" w:rsidR="00FA7F1F" w:rsidRDefault="00FA7F1F" w:rsidP="007025A0">
            <w:pPr>
              <w:rPr>
                <w:rFonts w:ascii="Calibri" w:hAnsi="Calibri" w:cs="Calibri"/>
                <w:b/>
                <w:bCs/>
                <w:sz w:val="22"/>
                <w:szCs w:val="22"/>
              </w:rPr>
            </w:pPr>
          </w:p>
        </w:tc>
      </w:tr>
      <w:tr w:rsidR="00FA7F1F" w14:paraId="0516102C" w14:textId="77777777" w:rsidTr="007025A0">
        <w:trPr>
          <w:trHeight w:val="215"/>
        </w:trPr>
        <w:tc>
          <w:tcPr>
            <w:tcW w:w="2430" w:type="dxa"/>
            <w:gridSpan w:val="2"/>
            <w:tcBorders>
              <w:top w:val="nil"/>
              <w:left w:val="nil"/>
              <w:bottom w:val="nil"/>
              <w:right w:val="nil"/>
            </w:tcBorders>
          </w:tcPr>
          <w:p w14:paraId="0248D3FF" w14:textId="77777777" w:rsidR="00FA7F1F" w:rsidRDefault="00FA7F1F" w:rsidP="007025A0">
            <w:pPr>
              <w:rPr>
                <w:rFonts w:ascii="Calibri" w:hAnsi="Calibri" w:cs="Calibri"/>
                <w:b/>
                <w:bCs/>
                <w:sz w:val="22"/>
                <w:szCs w:val="22"/>
              </w:rPr>
            </w:pPr>
            <w:r>
              <w:rPr>
                <w:rFonts w:ascii="Calibri" w:hAnsi="Calibri" w:cs="Calibri"/>
                <w:b/>
                <w:bCs/>
                <w:sz w:val="22"/>
                <w:szCs w:val="22"/>
              </w:rPr>
              <w:t>Overzicht Attributen</w:t>
            </w:r>
          </w:p>
        </w:tc>
        <w:tc>
          <w:tcPr>
            <w:tcW w:w="6930" w:type="dxa"/>
            <w:gridSpan w:val="4"/>
            <w:tcBorders>
              <w:top w:val="nil"/>
              <w:left w:val="nil"/>
              <w:bottom w:val="nil"/>
              <w:right w:val="nil"/>
            </w:tcBorders>
          </w:tcPr>
          <w:p w14:paraId="3EF982A7" w14:textId="77777777" w:rsidR="00FA7F1F" w:rsidRDefault="00FA7F1F" w:rsidP="007025A0">
            <w:pPr>
              <w:rPr>
                <w:rFonts w:ascii="Calibri" w:hAnsi="Calibri" w:cs="Calibri"/>
                <w:b/>
                <w:bCs/>
                <w:sz w:val="22"/>
                <w:szCs w:val="22"/>
              </w:rPr>
            </w:pPr>
          </w:p>
        </w:tc>
      </w:tr>
      <w:tr w:rsidR="00FA7F1F" w14:paraId="4D5DB019" w14:textId="77777777" w:rsidTr="007025A0">
        <w:trPr>
          <w:trHeight w:val="233"/>
        </w:trPr>
        <w:tc>
          <w:tcPr>
            <w:tcW w:w="450" w:type="dxa"/>
            <w:tcBorders>
              <w:top w:val="nil"/>
              <w:left w:val="nil"/>
              <w:bottom w:val="nil"/>
              <w:right w:val="nil"/>
            </w:tcBorders>
          </w:tcPr>
          <w:p w14:paraId="3A7727C0" w14:textId="77777777" w:rsidR="00FA7F1F" w:rsidRDefault="00FA7F1F" w:rsidP="007025A0">
            <w:pPr>
              <w:rPr>
                <w:rFonts w:ascii="Calibri" w:hAnsi="Calibri" w:cs="Calibri"/>
                <w:sz w:val="22"/>
                <w:szCs w:val="22"/>
              </w:rPr>
            </w:pPr>
          </w:p>
        </w:tc>
        <w:tc>
          <w:tcPr>
            <w:tcW w:w="2880" w:type="dxa"/>
            <w:gridSpan w:val="2"/>
            <w:tcBorders>
              <w:top w:val="nil"/>
              <w:left w:val="nil"/>
              <w:bottom w:val="nil"/>
              <w:right w:val="nil"/>
            </w:tcBorders>
          </w:tcPr>
          <w:p w14:paraId="083CBA55" w14:textId="77777777" w:rsidR="00FA7F1F" w:rsidRDefault="00FA7F1F" w:rsidP="007025A0">
            <w:pPr>
              <w:rPr>
                <w:rFonts w:ascii="Calibri" w:hAnsi="Calibri" w:cs="Calibri"/>
                <w:sz w:val="22"/>
                <w:szCs w:val="22"/>
              </w:rPr>
            </w:pPr>
            <w:r>
              <w:rPr>
                <w:rFonts w:ascii="Calibri" w:hAnsi="Calibri" w:cs="Calibri"/>
                <w:i/>
                <w:iCs/>
                <w:sz w:val="22"/>
                <w:szCs w:val="22"/>
              </w:rPr>
              <w:t>Attribuutnaam</w:t>
            </w:r>
          </w:p>
        </w:tc>
        <w:tc>
          <w:tcPr>
            <w:tcW w:w="4050" w:type="dxa"/>
            <w:tcBorders>
              <w:top w:val="nil"/>
              <w:left w:val="nil"/>
              <w:bottom w:val="nil"/>
              <w:right w:val="nil"/>
            </w:tcBorders>
          </w:tcPr>
          <w:p w14:paraId="1CC51098" w14:textId="77777777" w:rsidR="00FA7F1F" w:rsidRDefault="00FA7F1F" w:rsidP="007025A0">
            <w:pPr>
              <w:rPr>
                <w:rFonts w:ascii="Calibri" w:hAnsi="Calibri" w:cs="Calibri"/>
                <w:sz w:val="22"/>
                <w:szCs w:val="22"/>
              </w:rPr>
            </w:pPr>
            <w:r>
              <w:rPr>
                <w:rFonts w:ascii="Calibri" w:hAnsi="Calibri" w:cs="Calibri"/>
                <w:i/>
                <w:iCs/>
                <w:sz w:val="22"/>
                <w:szCs w:val="22"/>
              </w:rPr>
              <w:t>Definitie</w:t>
            </w:r>
          </w:p>
        </w:tc>
        <w:tc>
          <w:tcPr>
            <w:tcW w:w="1170" w:type="dxa"/>
            <w:tcBorders>
              <w:top w:val="nil"/>
              <w:left w:val="nil"/>
              <w:bottom w:val="nil"/>
              <w:right w:val="nil"/>
            </w:tcBorders>
          </w:tcPr>
          <w:p w14:paraId="4F1A5628" w14:textId="77777777" w:rsidR="00FA7F1F" w:rsidRDefault="00FA7F1F" w:rsidP="007025A0">
            <w:pPr>
              <w:rPr>
                <w:rFonts w:ascii="Calibri" w:hAnsi="Calibri" w:cs="Calibri"/>
                <w:i/>
                <w:iCs/>
                <w:sz w:val="22"/>
                <w:szCs w:val="22"/>
              </w:rPr>
            </w:pPr>
            <w:r>
              <w:rPr>
                <w:rFonts w:ascii="Calibri" w:hAnsi="Calibri" w:cs="Calibri"/>
                <w:i/>
                <w:iCs/>
                <w:sz w:val="22"/>
                <w:szCs w:val="22"/>
              </w:rPr>
              <w:t>Formaat</w:t>
            </w:r>
          </w:p>
        </w:tc>
        <w:tc>
          <w:tcPr>
            <w:tcW w:w="810" w:type="dxa"/>
            <w:tcBorders>
              <w:top w:val="nil"/>
              <w:left w:val="nil"/>
              <w:bottom w:val="nil"/>
              <w:right w:val="nil"/>
            </w:tcBorders>
          </w:tcPr>
          <w:p w14:paraId="40682C8D" w14:textId="77777777" w:rsidR="00FA7F1F" w:rsidRDefault="00FA7F1F" w:rsidP="007025A0">
            <w:pPr>
              <w:rPr>
                <w:rFonts w:ascii="Calibri" w:hAnsi="Calibri" w:cs="Calibri"/>
                <w:i/>
                <w:iCs/>
                <w:sz w:val="22"/>
                <w:szCs w:val="22"/>
              </w:rPr>
            </w:pPr>
            <w:r>
              <w:rPr>
                <w:rFonts w:ascii="Calibri" w:hAnsi="Calibri" w:cs="Calibri"/>
                <w:i/>
                <w:iCs/>
                <w:sz w:val="22"/>
                <w:szCs w:val="22"/>
              </w:rPr>
              <w:t>Kardi-</w:t>
            </w:r>
          </w:p>
          <w:p w14:paraId="7781E5E6" w14:textId="77777777" w:rsidR="00FA7F1F" w:rsidRDefault="00FA7F1F" w:rsidP="007025A0">
            <w:pPr>
              <w:rPr>
                <w:rFonts w:ascii="Calibri" w:hAnsi="Calibri" w:cs="Calibri"/>
                <w:sz w:val="22"/>
                <w:szCs w:val="22"/>
              </w:rPr>
            </w:pPr>
            <w:r>
              <w:rPr>
                <w:rFonts w:ascii="Calibri" w:hAnsi="Calibri" w:cs="Calibri"/>
                <w:i/>
                <w:iCs/>
                <w:sz w:val="22"/>
                <w:szCs w:val="22"/>
              </w:rPr>
              <w:t>naliteit</w:t>
            </w:r>
          </w:p>
        </w:tc>
      </w:tr>
      <w:tr w:rsidR="00FA7F1F" w:rsidRPr="00FA7F1F" w14:paraId="7E37F53B" w14:textId="77777777" w:rsidTr="007025A0">
        <w:tc>
          <w:tcPr>
            <w:tcW w:w="450" w:type="dxa"/>
            <w:tcBorders>
              <w:top w:val="nil"/>
              <w:left w:val="nil"/>
              <w:bottom w:val="nil"/>
              <w:right w:val="nil"/>
            </w:tcBorders>
          </w:tcPr>
          <w:p w14:paraId="1E399F8D" w14:textId="77777777" w:rsidR="00FA7F1F" w:rsidRPr="00FA7F1F" w:rsidRDefault="00FA7F1F"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23AAB05A"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Att.Name</w:instrText>
            </w:r>
            <w:r w:rsidRPr="00FA7F1F">
              <w:rPr>
                <w:color w:val="FF0000"/>
                <w:u w:val="single"/>
              </w:rPr>
              <w:fldChar w:fldCharType="separate"/>
            </w:r>
            <w:r w:rsidRPr="00FA7F1F">
              <w:rPr>
                <w:rFonts w:ascii="Calibri" w:hAnsi="Calibri" w:cs="Calibri"/>
                <w:color w:val="FF0000"/>
                <w:sz w:val="22"/>
                <w:szCs w:val="22"/>
                <w:u w:val="single"/>
              </w:rPr>
              <w:t>Voorvoegselnummer</w:t>
            </w:r>
            <w:r w:rsidRPr="00FA7F1F">
              <w:rPr>
                <w:color w:val="FF0000"/>
                <w:u w:val="single"/>
              </w:rPr>
              <w:fldChar w:fldCharType="end"/>
            </w:r>
          </w:p>
        </w:tc>
        <w:tc>
          <w:tcPr>
            <w:tcW w:w="4050" w:type="dxa"/>
            <w:tcBorders>
              <w:top w:val="nil"/>
              <w:left w:val="nil"/>
              <w:bottom w:val="nil"/>
              <w:right w:val="nil"/>
            </w:tcBorders>
          </w:tcPr>
          <w:p w14:paraId="663C3526"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Att.Notes</w:instrText>
            </w:r>
            <w:r w:rsidRPr="00FA7F1F">
              <w:rPr>
                <w:color w:val="FF0000"/>
                <w:u w:val="single"/>
              </w:rPr>
              <w:fldChar w:fldCharType="separate"/>
            </w:r>
            <w:r w:rsidRPr="00FA7F1F">
              <w:rPr>
                <w:rFonts w:ascii="Calibri" w:hAnsi="Calibri" w:cs="Calibri"/>
                <w:color w:val="FF0000"/>
                <w:sz w:val="22"/>
                <w:szCs w:val="22"/>
                <w:u w:val="single"/>
              </w:rPr>
              <w:t>Het identificerende nummer van het voorvoegsel</w:t>
            </w:r>
            <w:r w:rsidRPr="00FA7F1F">
              <w:rPr>
                <w:color w:val="FF0000"/>
                <w:u w:val="single"/>
              </w:rPr>
              <w:fldChar w:fldCharType="end"/>
            </w:r>
          </w:p>
        </w:tc>
        <w:tc>
          <w:tcPr>
            <w:tcW w:w="1170" w:type="dxa"/>
            <w:tcBorders>
              <w:top w:val="nil"/>
              <w:left w:val="nil"/>
              <w:bottom w:val="nil"/>
              <w:right w:val="nil"/>
            </w:tcBorders>
          </w:tcPr>
          <w:p w14:paraId="2ECFE572"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Att.Type</w:instrText>
            </w:r>
            <w:r w:rsidRPr="00FA7F1F">
              <w:rPr>
                <w:color w:val="FF0000"/>
                <w:u w:val="single"/>
              </w:rPr>
              <w:fldChar w:fldCharType="separate"/>
            </w:r>
            <w:r w:rsidRPr="00FA7F1F">
              <w:rPr>
                <w:rFonts w:ascii="Calibri" w:hAnsi="Calibri" w:cs="Calibri"/>
                <w:color w:val="FF0000"/>
                <w:sz w:val="22"/>
                <w:szCs w:val="22"/>
                <w:u w:val="single"/>
              </w:rPr>
              <w:t>N3?</w:t>
            </w:r>
            <w:r w:rsidRPr="00FA7F1F">
              <w:rPr>
                <w:color w:val="FF0000"/>
                <w:u w:val="single"/>
              </w:rPr>
              <w:fldChar w:fldCharType="end"/>
            </w:r>
          </w:p>
        </w:tc>
        <w:tc>
          <w:tcPr>
            <w:tcW w:w="810" w:type="dxa"/>
            <w:tcBorders>
              <w:top w:val="nil"/>
              <w:left w:val="nil"/>
              <w:bottom w:val="nil"/>
              <w:right w:val="nil"/>
            </w:tcBorders>
          </w:tcPr>
          <w:p w14:paraId="78A21CCE"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Att.LowerBound</w:instrText>
            </w:r>
            <w:r w:rsidRPr="00FA7F1F">
              <w:rPr>
                <w:color w:val="FF0000"/>
                <w:u w:val="single"/>
              </w:rPr>
              <w:fldChar w:fldCharType="separate"/>
            </w:r>
            <w:r w:rsidRPr="00FA7F1F">
              <w:rPr>
                <w:rFonts w:ascii="Calibri" w:hAnsi="Calibri" w:cs="Calibri"/>
                <w:color w:val="FF0000"/>
                <w:sz w:val="22"/>
                <w:szCs w:val="22"/>
                <w:u w:val="single"/>
              </w:rPr>
              <w:t>1</w:t>
            </w:r>
            <w:r w:rsidRPr="00FA7F1F">
              <w:rPr>
                <w:color w:val="FF0000"/>
                <w:u w:val="single"/>
              </w:rPr>
              <w:fldChar w:fldCharType="end"/>
            </w:r>
            <w:r w:rsidRPr="00FA7F1F">
              <w:rPr>
                <w:rFonts w:ascii="Calibri" w:hAnsi="Calibri" w:cs="Calibri"/>
                <w:color w:val="FF0000"/>
                <w:sz w:val="22"/>
                <w:szCs w:val="22"/>
                <w:u w:val="single"/>
              </w:rPr>
              <w:t xml:space="preserve"> - </w:t>
            </w:r>
            <w:r w:rsidRPr="00FA7F1F">
              <w:rPr>
                <w:rFonts w:ascii="Calibri" w:hAnsi="Calibri" w:cs="Calibri"/>
                <w:color w:val="FF0000"/>
                <w:sz w:val="22"/>
                <w:szCs w:val="22"/>
                <w:u w:val="single"/>
              </w:rPr>
              <w:fldChar w:fldCharType="begin" w:fldLock="1"/>
            </w:r>
            <w:r w:rsidRPr="00FA7F1F">
              <w:rPr>
                <w:rFonts w:ascii="Calibri" w:hAnsi="Calibri" w:cs="Calibri"/>
                <w:color w:val="FF0000"/>
                <w:sz w:val="22"/>
                <w:szCs w:val="22"/>
                <w:u w:val="single"/>
              </w:rPr>
              <w:instrText>MERGEFIELD Att.UpperBound</w:instrText>
            </w:r>
            <w:r w:rsidRPr="00FA7F1F">
              <w:rPr>
                <w:rFonts w:ascii="Calibri" w:hAnsi="Calibri" w:cs="Calibri"/>
                <w:color w:val="FF0000"/>
                <w:sz w:val="22"/>
                <w:szCs w:val="22"/>
                <w:u w:val="single"/>
              </w:rPr>
              <w:fldChar w:fldCharType="separate"/>
            </w:r>
            <w:r w:rsidRPr="00FA7F1F">
              <w:rPr>
                <w:rFonts w:ascii="Calibri" w:hAnsi="Calibri" w:cs="Calibri"/>
                <w:color w:val="FF0000"/>
                <w:sz w:val="22"/>
                <w:szCs w:val="22"/>
                <w:u w:val="single"/>
              </w:rPr>
              <w:t>1</w:t>
            </w:r>
            <w:r w:rsidRPr="00FA7F1F">
              <w:rPr>
                <w:rFonts w:ascii="Calibri" w:hAnsi="Calibri" w:cs="Calibri"/>
                <w:color w:val="FF0000"/>
                <w:sz w:val="22"/>
                <w:szCs w:val="22"/>
                <w:u w:val="single"/>
              </w:rPr>
              <w:fldChar w:fldCharType="end"/>
            </w:r>
          </w:p>
        </w:tc>
      </w:tr>
      <w:tr w:rsidR="00FA7F1F" w:rsidRPr="00FA7F1F" w14:paraId="5A80A6A5" w14:textId="77777777" w:rsidTr="007025A0">
        <w:tc>
          <w:tcPr>
            <w:tcW w:w="450" w:type="dxa"/>
            <w:tcBorders>
              <w:top w:val="nil"/>
              <w:left w:val="nil"/>
              <w:bottom w:val="nil"/>
              <w:right w:val="nil"/>
            </w:tcBorders>
          </w:tcPr>
          <w:p w14:paraId="43C7D5F0" w14:textId="77777777" w:rsidR="00FA7F1F" w:rsidRPr="00FA7F1F" w:rsidRDefault="00FA7F1F"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64673B9E" w14:textId="391D8875" w:rsidR="00FA7F1F" w:rsidRPr="00FA7F1F" w:rsidRDefault="00FA7F1F" w:rsidP="00FA7F1F">
            <w:pPr>
              <w:rPr>
                <w:rFonts w:ascii="Calibri" w:hAnsi="Calibri" w:cs="Calibri"/>
                <w:color w:val="FF0000"/>
                <w:sz w:val="22"/>
                <w:szCs w:val="22"/>
                <w:u w:val="single"/>
              </w:rPr>
            </w:pPr>
            <w:r w:rsidRPr="00FA7F1F">
              <w:rPr>
                <w:color w:val="FF0000"/>
                <w:u w:val="single"/>
              </w:rPr>
              <w:t>LO3 Voorvoegsel</w:t>
            </w:r>
          </w:p>
        </w:tc>
        <w:tc>
          <w:tcPr>
            <w:tcW w:w="4050" w:type="dxa"/>
            <w:tcBorders>
              <w:top w:val="nil"/>
              <w:left w:val="nil"/>
              <w:bottom w:val="nil"/>
              <w:right w:val="nil"/>
            </w:tcBorders>
          </w:tcPr>
          <w:p w14:paraId="6766F7A9"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Att.Notes</w:instrText>
            </w:r>
            <w:r w:rsidRPr="00FA7F1F">
              <w:rPr>
                <w:color w:val="FF0000"/>
                <w:u w:val="single"/>
              </w:rPr>
              <w:fldChar w:fldCharType="separate"/>
            </w:r>
            <w:r w:rsidRPr="00FA7F1F">
              <w:rPr>
                <w:rFonts w:ascii="Calibri" w:hAnsi="Calibri" w:cs="Calibri"/>
                <w:color w:val="FF0000"/>
                <w:sz w:val="22"/>
                <w:szCs w:val="22"/>
                <w:u w:val="single"/>
              </w:rPr>
              <w:t>Het voorvoegsel</w:t>
            </w:r>
            <w:r w:rsidRPr="00FA7F1F">
              <w:rPr>
                <w:color w:val="FF0000"/>
                <w:u w:val="single"/>
              </w:rPr>
              <w:fldChar w:fldCharType="end"/>
            </w:r>
          </w:p>
        </w:tc>
        <w:tc>
          <w:tcPr>
            <w:tcW w:w="1170" w:type="dxa"/>
            <w:tcBorders>
              <w:top w:val="nil"/>
              <w:left w:val="nil"/>
              <w:bottom w:val="nil"/>
              <w:right w:val="nil"/>
            </w:tcBorders>
          </w:tcPr>
          <w:p w14:paraId="7437F15F"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Att.Type</w:instrText>
            </w:r>
            <w:r w:rsidRPr="00FA7F1F">
              <w:rPr>
                <w:color w:val="FF0000"/>
                <w:u w:val="single"/>
              </w:rPr>
              <w:fldChar w:fldCharType="separate"/>
            </w:r>
            <w:r w:rsidRPr="00FA7F1F">
              <w:rPr>
                <w:rFonts w:ascii="Calibri" w:hAnsi="Calibri" w:cs="Calibri"/>
                <w:color w:val="FF0000"/>
                <w:sz w:val="22"/>
                <w:szCs w:val="22"/>
                <w:u w:val="single"/>
              </w:rPr>
              <w:t>AN80</w:t>
            </w:r>
            <w:r w:rsidRPr="00FA7F1F">
              <w:rPr>
                <w:color w:val="FF0000"/>
                <w:u w:val="single"/>
              </w:rPr>
              <w:fldChar w:fldCharType="end"/>
            </w:r>
          </w:p>
        </w:tc>
        <w:tc>
          <w:tcPr>
            <w:tcW w:w="810" w:type="dxa"/>
            <w:tcBorders>
              <w:top w:val="nil"/>
              <w:left w:val="nil"/>
              <w:bottom w:val="nil"/>
              <w:right w:val="nil"/>
            </w:tcBorders>
          </w:tcPr>
          <w:p w14:paraId="2133C7B1"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Att.LowerBound</w:instrText>
            </w:r>
            <w:r w:rsidRPr="00FA7F1F">
              <w:rPr>
                <w:color w:val="FF0000"/>
                <w:u w:val="single"/>
              </w:rPr>
              <w:fldChar w:fldCharType="separate"/>
            </w:r>
            <w:r w:rsidRPr="00FA7F1F">
              <w:rPr>
                <w:rFonts w:ascii="Calibri" w:hAnsi="Calibri" w:cs="Calibri"/>
                <w:color w:val="FF0000"/>
                <w:sz w:val="22"/>
                <w:szCs w:val="22"/>
                <w:u w:val="single"/>
              </w:rPr>
              <w:t>1</w:t>
            </w:r>
            <w:r w:rsidRPr="00FA7F1F">
              <w:rPr>
                <w:color w:val="FF0000"/>
                <w:u w:val="single"/>
              </w:rPr>
              <w:fldChar w:fldCharType="end"/>
            </w:r>
            <w:r w:rsidRPr="00FA7F1F">
              <w:rPr>
                <w:rFonts w:ascii="Calibri" w:hAnsi="Calibri" w:cs="Calibri"/>
                <w:color w:val="FF0000"/>
                <w:sz w:val="22"/>
                <w:szCs w:val="22"/>
                <w:u w:val="single"/>
              </w:rPr>
              <w:t xml:space="preserve"> - </w:t>
            </w:r>
            <w:r w:rsidRPr="00FA7F1F">
              <w:rPr>
                <w:rFonts w:ascii="Calibri" w:hAnsi="Calibri" w:cs="Calibri"/>
                <w:color w:val="FF0000"/>
                <w:sz w:val="22"/>
                <w:szCs w:val="22"/>
                <w:u w:val="single"/>
              </w:rPr>
              <w:fldChar w:fldCharType="begin" w:fldLock="1"/>
            </w:r>
            <w:r w:rsidRPr="00FA7F1F">
              <w:rPr>
                <w:rFonts w:ascii="Calibri" w:hAnsi="Calibri" w:cs="Calibri"/>
                <w:color w:val="FF0000"/>
                <w:sz w:val="22"/>
                <w:szCs w:val="22"/>
                <w:u w:val="single"/>
              </w:rPr>
              <w:instrText>MERGEFIELD Att.UpperBound</w:instrText>
            </w:r>
            <w:r w:rsidRPr="00FA7F1F">
              <w:rPr>
                <w:rFonts w:ascii="Calibri" w:hAnsi="Calibri" w:cs="Calibri"/>
                <w:color w:val="FF0000"/>
                <w:sz w:val="22"/>
                <w:szCs w:val="22"/>
                <w:u w:val="single"/>
              </w:rPr>
              <w:fldChar w:fldCharType="separate"/>
            </w:r>
            <w:r w:rsidRPr="00FA7F1F">
              <w:rPr>
                <w:rFonts w:ascii="Calibri" w:hAnsi="Calibri" w:cs="Calibri"/>
                <w:color w:val="FF0000"/>
                <w:sz w:val="22"/>
                <w:szCs w:val="22"/>
                <w:u w:val="single"/>
              </w:rPr>
              <w:t>1</w:t>
            </w:r>
            <w:r w:rsidRPr="00FA7F1F">
              <w:rPr>
                <w:rFonts w:ascii="Calibri" w:hAnsi="Calibri" w:cs="Calibri"/>
                <w:color w:val="FF0000"/>
                <w:sz w:val="22"/>
                <w:szCs w:val="22"/>
                <w:u w:val="single"/>
              </w:rPr>
              <w:fldChar w:fldCharType="end"/>
            </w:r>
          </w:p>
        </w:tc>
      </w:tr>
      <w:tr w:rsidR="00FA7F1F" w:rsidRPr="00FA7F1F" w14:paraId="4E47F57E" w14:textId="77777777" w:rsidTr="007025A0">
        <w:tc>
          <w:tcPr>
            <w:tcW w:w="450" w:type="dxa"/>
            <w:tcBorders>
              <w:top w:val="nil"/>
              <w:left w:val="nil"/>
              <w:bottom w:val="nil"/>
              <w:right w:val="nil"/>
            </w:tcBorders>
          </w:tcPr>
          <w:p w14:paraId="1485DD83" w14:textId="77777777" w:rsidR="00FA7F1F" w:rsidRPr="00FA7F1F" w:rsidRDefault="00FA7F1F"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6E8FAEB2" w14:textId="3D08CA42" w:rsidR="00FA7F1F" w:rsidRPr="00FA7F1F" w:rsidRDefault="00FA7F1F" w:rsidP="00FA7F1F">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Att.Name</w:instrText>
            </w:r>
            <w:r w:rsidRPr="00FA7F1F">
              <w:rPr>
                <w:color w:val="FF0000"/>
                <w:u w:val="single"/>
              </w:rPr>
              <w:fldChar w:fldCharType="separate"/>
            </w:r>
            <w:r w:rsidRPr="00FA7F1F">
              <w:rPr>
                <w:rFonts w:ascii="Calibri" w:hAnsi="Calibri" w:cs="Calibri"/>
                <w:color w:val="FF0000"/>
                <w:sz w:val="22"/>
                <w:szCs w:val="22"/>
                <w:u w:val="single"/>
              </w:rPr>
              <w:t>Voorvoegsel</w:t>
            </w:r>
            <w:r w:rsidRPr="00FA7F1F">
              <w:rPr>
                <w:color w:val="FF0000"/>
                <w:u w:val="single"/>
              </w:rPr>
              <w:fldChar w:fldCharType="end"/>
            </w:r>
          </w:p>
        </w:tc>
        <w:tc>
          <w:tcPr>
            <w:tcW w:w="4050" w:type="dxa"/>
            <w:tcBorders>
              <w:top w:val="nil"/>
              <w:left w:val="nil"/>
              <w:bottom w:val="nil"/>
              <w:right w:val="nil"/>
            </w:tcBorders>
          </w:tcPr>
          <w:p w14:paraId="192DE724"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Att.Notes</w:instrText>
            </w:r>
            <w:r w:rsidRPr="00FA7F1F">
              <w:rPr>
                <w:color w:val="FF0000"/>
                <w:u w:val="single"/>
              </w:rPr>
              <w:fldChar w:fldCharType="separate"/>
            </w:r>
            <w:r w:rsidRPr="00FA7F1F">
              <w:rPr>
                <w:rFonts w:ascii="Calibri" w:hAnsi="Calibri" w:cs="Calibri"/>
                <w:color w:val="FF0000"/>
                <w:sz w:val="22"/>
                <w:szCs w:val="22"/>
                <w:u w:val="single"/>
              </w:rPr>
              <w:t>Het voorvoegsel</w:t>
            </w:r>
            <w:r w:rsidRPr="00FA7F1F">
              <w:rPr>
                <w:color w:val="FF0000"/>
                <w:u w:val="single"/>
              </w:rPr>
              <w:fldChar w:fldCharType="end"/>
            </w:r>
          </w:p>
        </w:tc>
        <w:tc>
          <w:tcPr>
            <w:tcW w:w="1170" w:type="dxa"/>
            <w:tcBorders>
              <w:top w:val="nil"/>
              <w:left w:val="nil"/>
              <w:bottom w:val="nil"/>
              <w:right w:val="nil"/>
            </w:tcBorders>
          </w:tcPr>
          <w:p w14:paraId="110908F4"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Att.Type</w:instrText>
            </w:r>
            <w:r w:rsidRPr="00FA7F1F">
              <w:rPr>
                <w:color w:val="FF0000"/>
                <w:u w:val="single"/>
              </w:rPr>
              <w:fldChar w:fldCharType="separate"/>
            </w:r>
            <w:r w:rsidRPr="00FA7F1F">
              <w:rPr>
                <w:rFonts w:ascii="Calibri" w:hAnsi="Calibri" w:cs="Calibri"/>
                <w:color w:val="FF0000"/>
                <w:sz w:val="22"/>
                <w:szCs w:val="22"/>
                <w:u w:val="single"/>
              </w:rPr>
              <w:t>AN80</w:t>
            </w:r>
            <w:r w:rsidRPr="00FA7F1F">
              <w:rPr>
                <w:color w:val="FF0000"/>
                <w:u w:val="single"/>
              </w:rPr>
              <w:fldChar w:fldCharType="end"/>
            </w:r>
          </w:p>
        </w:tc>
        <w:tc>
          <w:tcPr>
            <w:tcW w:w="810" w:type="dxa"/>
            <w:tcBorders>
              <w:top w:val="nil"/>
              <w:left w:val="nil"/>
              <w:bottom w:val="nil"/>
              <w:right w:val="nil"/>
            </w:tcBorders>
          </w:tcPr>
          <w:p w14:paraId="22A926F3"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Att.LowerBound</w:instrText>
            </w:r>
            <w:r w:rsidRPr="00FA7F1F">
              <w:rPr>
                <w:color w:val="FF0000"/>
                <w:u w:val="single"/>
              </w:rPr>
              <w:fldChar w:fldCharType="separate"/>
            </w:r>
            <w:r w:rsidRPr="00FA7F1F">
              <w:rPr>
                <w:rFonts w:ascii="Calibri" w:hAnsi="Calibri" w:cs="Calibri"/>
                <w:color w:val="FF0000"/>
                <w:sz w:val="22"/>
                <w:szCs w:val="22"/>
                <w:u w:val="single"/>
              </w:rPr>
              <w:t>1</w:t>
            </w:r>
            <w:r w:rsidRPr="00FA7F1F">
              <w:rPr>
                <w:color w:val="FF0000"/>
                <w:u w:val="single"/>
              </w:rPr>
              <w:fldChar w:fldCharType="end"/>
            </w:r>
            <w:r w:rsidRPr="00FA7F1F">
              <w:rPr>
                <w:rFonts w:ascii="Calibri" w:hAnsi="Calibri" w:cs="Calibri"/>
                <w:color w:val="FF0000"/>
                <w:sz w:val="22"/>
                <w:szCs w:val="22"/>
                <w:u w:val="single"/>
              </w:rPr>
              <w:t xml:space="preserve"> - </w:t>
            </w:r>
            <w:r w:rsidRPr="00FA7F1F">
              <w:rPr>
                <w:rFonts w:ascii="Calibri" w:hAnsi="Calibri" w:cs="Calibri"/>
                <w:color w:val="FF0000"/>
                <w:sz w:val="22"/>
                <w:szCs w:val="22"/>
                <w:u w:val="single"/>
              </w:rPr>
              <w:fldChar w:fldCharType="begin" w:fldLock="1"/>
            </w:r>
            <w:r w:rsidRPr="00FA7F1F">
              <w:rPr>
                <w:rFonts w:ascii="Calibri" w:hAnsi="Calibri" w:cs="Calibri"/>
                <w:color w:val="FF0000"/>
                <w:sz w:val="22"/>
                <w:szCs w:val="22"/>
                <w:u w:val="single"/>
              </w:rPr>
              <w:instrText>MERGEFIELD Att.UpperBound</w:instrText>
            </w:r>
            <w:r w:rsidRPr="00FA7F1F">
              <w:rPr>
                <w:rFonts w:ascii="Calibri" w:hAnsi="Calibri" w:cs="Calibri"/>
                <w:color w:val="FF0000"/>
                <w:sz w:val="22"/>
                <w:szCs w:val="22"/>
                <w:u w:val="single"/>
              </w:rPr>
              <w:fldChar w:fldCharType="separate"/>
            </w:r>
            <w:r w:rsidRPr="00FA7F1F">
              <w:rPr>
                <w:rFonts w:ascii="Calibri" w:hAnsi="Calibri" w:cs="Calibri"/>
                <w:color w:val="FF0000"/>
                <w:sz w:val="22"/>
                <w:szCs w:val="22"/>
                <w:u w:val="single"/>
              </w:rPr>
              <w:t>1</w:t>
            </w:r>
            <w:r w:rsidRPr="00FA7F1F">
              <w:rPr>
                <w:rFonts w:ascii="Calibri" w:hAnsi="Calibri" w:cs="Calibri"/>
                <w:color w:val="FF0000"/>
                <w:sz w:val="22"/>
                <w:szCs w:val="22"/>
                <w:u w:val="single"/>
              </w:rPr>
              <w:fldChar w:fldCharType="end"/>
            </w:r>
          </w:p>
        </w:tc>
      </w:tr>
      <w:tr w:rsidR="00FA7F1F" w:rsidRPr="00FA7F1F" w14:paraId="0834722D" w14:textId="77777777" w:rsidTr="007025A0">
        <w:tc>
          <w:tcPr>
            <w:tcW w:w="450" w:type="dxa"/>
            <w:tcBorders>
              <w:top w:val="nil"/>
              <w:left w:val="nil"/>
              <w:bottom w:val="nil"/>
              <w:right w:val="nil"/>
            </w:tcBorders>
          </w:tcPr>
          <w:p w14:paraId="39A1CBF9" w14:textId="77777777" w:rsidR="00FA7F1F" w:rsidRPr="00FA7F1F" w:rsidRDefault="00FA7F1F" w:rsidP="007025A0">
            <w:pPr>
              <w:rPr>
                <w:rFonts w:ascii="Calibri" w:hAnsi="Calibri" w:cs="Calibri"/>
                <w:color w:val="FF0000"/>
                <w:sz w:val="22"/>
                <w:szCs w:val="22"/>
                <w:u w:val="single"/>
              </w:rPr>
            </w:pPr>
          </w:p>
        </w:tc>
        <w:tc>
          <w:tcPr>
            <w:tcW w:w="2880" w:type="dxa"/>
            <w:gridSpan w:val="2"/>
            <w:tcBorders>
              <w:top w:val="nil"/>
              <w:left w:val="nil"/>
              <w:bottom w:val="nil"/>
              <w:right w:val="nil"/>
            </w:tcBorders>
          </w:tcPr>
          <w:p w14:paraId="0F1AEA33"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Att.Name</w:instrText>
            </w:r>
            <w:r w:rsidRPr="00FA7F1F">
              <w:rPr>
                <w:color w:val="FF0000"/>
                <w:u w:val="single"/>
              </w:rPr>
              <w:fldChar w:fldCharType="separate"/>
            </w:r>
            <w:r w:rsidRPr="00FA7F1F">
              <w:rPr>
                <w:rFonts w:ascii="Calibri" w:hAnsi="Calibri" w:cs="Calibri"/>
                <w:color w:val="FF0000"/>
                <w:sz w:val="22"/>
                <w:szCs w:val="22"/>
                <w:u w:val="single"/>
              </w:rPr>
              <w:t>Scheidingsteken</w:t>
            </w:r>
            <w:r w:rsidRPr="00FA7F1F">
              <w:rPr>
                <w:color w:val="FF0000"/>
                <w:u w:val="single"/>
              </w:rPr>
              <w:fldChar w:fldCharType="end"/>
            </w:r>
          </w:p>
        </w:tc>
        <w:tc>
          <w:tcPr>
            <w:tcW w:w="4050" w:type="dxa"/>
            <w:tcBorders>
              <w:top w:val="nil"/>
              <w:left w:val="nil"/>
              <w:bottom w:val="nil"/>
              <w:right w:val="nil"/>
            </w:tcBorders>
          </w:tcPr>
          <w:p w14:paraId="169758BB"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Att.Notes</w:instrText>
            </w:r>
            <w:r w:rsidRPr="00FA7F1F">
              <w:rPr>
                <w:color w:val="FF0000"/>
                <w:u w:val="single"/>
              </w:rPr>
              <w:fldChar w:fldCharType="separate"/>
            </w:r>
            <w:r w:rsidRPr="00FA7F1F">
              <w:rPr>
                <w:rFonts w:ascii="Calibri" w:hAnsi="Calibri" w:cs="Calibri"/>
                <w:color w:val="FF0000"/>
                <w:sz w:val="22"/>
                <w:szCs w:val="22"/>
                <w:u w:val="single"/>
              </w:rPr>
              <w:t>Het scheidingsteken</w:t>
            </w:r>
            <w:r w:rsidRPr="00FA7F1F">
              <w:rPr>
                <w:color w:val="FF0000"/>
                <w:u w:val="single"/>
              </w:rPr>
              <w:fldChar w:fldCharType="end"/>
            </w:r>
          </w:p>
        </w:tc>
        <w:tc>
          <w:tcPr>
            <w:tcW w:w="1170" w:type="dxa"/>
            <w:tcBorders>
              <w:top w:val="nil"/>
              <w:left w:val="nil"/>
              <w:bottom w:val="nil"/>
              <w:right w:val="nil"/>
            </w:tcBorders>
          </w:tcPr>
          <w:p w14:paraId="4733CC3C"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Att.Type</w:instrText>
            </w:r>
            <w:r w:rsidRPr="00FA7F1F">
              <w:rPr>
                <w:color w:val="FF0000"/>
                <w:u w:val="single"/>
              </w:rPr>
              <w:fldChar w:fldCharType="separate"/>
            </w:r>
            <w:r w:rsidRPr="00FA7F1F">
              <w:rPr>
                <w:rFonts w:ascii="Calibri" w:hAnsi="Calibri" w:cs="Calibri"/>
                <w:color w:val="FF0000"/>
                <w:sz w:val="22"/>
                <w:szCs w:val="22"/>
                <w:u w:val="single"/>
              </w:rPr>
              <w:t>AN1</w:t>
            </w:r>
            <w:r w:rsidRPr="00FA7F1F">
              <w:rPr>
                <w:color w:val="FF0000"/>
                <w:u w:val="single"/>
              </w:rPr>
              <w:fldChar w:fldCharType="end"/>
            </w:r>
          </w:p>
        </w:tc>
        <w:tc>
          <w:tcPr>
            <w:tcW w:w="810" w:type="dxa"/>
            <w:tcBorders>
              <w:top w:val="nil"/>
              <w:left w:val="nil"/>
              <w:bottom w:val="nil"/>
              <w:right w:val="nil"/>
            </w:tcBorders>
          </w:tcPr>
          <w:p w14:paraId="292EEC85" w14:textId="77777777" w:rsidR="00FA7F1F" w:rsidRPr="00FA7F1F" w:rsidRDefault="00FA7F1F" w:rsidP="007025A0">
            <w:pPr>
              <w:rPr>
                <w:rFonts w:ascii="Calibri" w:hAnsi="Calibri" w:cs="Calibri"/>
                <w:color w:val="FF0000"/>
                <w:sz w:val="22"/>
                <w:szCs w:val="22"/>
                <w:u w:val="single"/>
              </w:rPr>
            </w:pPr>
            <w:r w:rsidRPr="00FA7F1F">
              <w:rPr>
                <w:color w:val="FF0000"/>
                <w:u w:val="single"/>
              </w:rPr>
              <w:fldChar w:fldCharType="begin" w:fldLock="1"/>
            </w:r>
            <w:r w:rsidRPr="00FA7F1F">
              <w:rPr>
                <w:color w:val="FF0000"/>
                <w:u w:val="single"/>
              </w:rPr>
              <w:instrText xml:space="preserve">MERGEFIELD </w:instrText>
            </w:r>
            <w:r w:rsidRPr="00FA7F1F">
              <w:rPr>
                <w:rFonts w:ascii="Calibri" w:hAnsi="Calibri" w:cs="Calibri"/>
                <w:color w:val="FF0000"/>
                <w:sz w:val="22"/>
                <w:szCs w:val="22"/>
                <w:u w:val="single"/>
              </w:rPr>
              <w:instrText>Att.LowerBound</w:instrText>
            </w:r>
            <w:r w:rsidRPr="00FA7F1F">
              <w:rPr>
                <w:color w:val="FF0000"/>
                <w:u w:val="single"/>
              </w:rPr>
              <w:fldChar w:fldCharType="separate"/>
            </w:r>
            <w:r w:rsidRPr="00FA7F1F">
              <w:rPr>
                <w:rFonts w:ascii="Calibri" w:hAnsi="Calibri" w:cs="Calibri"/>
                <w:color w:val="FF0000"/>
                <w:sz w:val="22"/>
                <w:szCs w:val="22"/>
                <w:u w:val="single"/>
              </w:rPr>
              <w:t>1</w:t>
            </w:r>
            <w:r w:rsidRPr="00FA7F1F">
              <w:rPr>
                <w:color w:val="FF0000"/>
                <w:u w:val="single"/>
              </w:rPr>
              <w:fldChar w:fldCharType="end"/>
            </w:r>
            <w:r w:rsidRPr="00FA7F1F">
              <w:rPr>
                <w:rFonts w:ascii="Calibri" w:hAnsi="Calibri" w:cs="Calibri"/>
                <w:color w:val="FF0000"/>
                <w:sz w:val="22"/>
                <w:szCs w:val="22"/>
                <w:u w:val="single"/>
              </w:rPr>
              <w:t xml:space="preserve"> - </w:t>
            </w:r>
            <w:r w:rsidRPr="00FA7F1F">
              <w:rPr>
                <w:rFonts w:ascii="Calibri" w:hAnsi="Calibri" w:cs="Calibri"/>
                <w:color w:val="FF0000"/>
                <w:sz w:val="22"/>
                <w:szCs w:val="22"/>
                <w:u w:val="single"/>
              </w:rPr>
              <w:fldChar w:fldCharType="begin" w:fldLock="1"/>
            </w:r>
            <w:r w:rsidRPr="00FA7F1F">
              <w:rPr>
                <w:rFonts w:ascii="Calibri" w:hAnsi="Calibri" w:cs="Calibri"/>
                <w:color w:val="FF0000"/>
                <w:sz w:val="22"/>
                <w:szCs w:val="22"/>
                <w:u w:val="single"/>
              </w:rPr>
              <w:instrText>MERGEFIELD Att.UpperBound</w:instrText>
            </w:r>
            <w:r w:rsidRPr="00FA7F1F">
              <w:rPr>
                <w:rFonts w:ascii="Calibri" w:hAnsi="Calibri" w:cs="Calibri"/>
                <w:color w:val="FF0000"/>
                <w:sz w:val="22"/>
                <w:szCs w:val="22"/>
                <w:u w:val="single"/>
              </w:rPr>
              <w:fldChar w:fldCharType="separate"/>
            </w:r>
            <w:r w:rsidRPr="00FA7F1F">
              <w:rPr>
                <w:rFonts w:ascii="Calibri" w:hAnsi="Calibri" w:cs="Calibri"/>
                <w:color w:val="FF0000"/>
                <w:sz w:val="22"/>
                <w:szCs w:val="22"/>
                <w:u w:val="single"/>
              </w:rPr>
              <w:t>1</w:t>
            </w:r>
            <w:r w:rsidRPr="00FA7F1F">
              <w:rPr>
                <w:rFonts w:ascii="Calibri" w:hAnsi="Calibri" w:cs="Calibri"/>
                <w:color w:val="FF0000"/>
                <w:sz w:val="22"/>
                <w:szCs w:val="22"/>
                <w:u w:val="single"/>
              </w:rPr>
              <w:fldChar w:fldCharType="end"/>
            </w:r>
          </w:p>
        </w:tc>
      </w:tr>
      <w:tr w:rsidR="00FA7F1F" w14:paraId="0C769286" w14:textId="77777777" w:rsidTr="007025A0">
        <w:tc>
          <w:tcPr>
            <w:tcW w:w="9360" w:type="dxa"/>
            <w:gridSpan w:val="6"/>
            <w:tcBorders>
              <w:top w:val="nil"/>
              <w:left w:val="nil"/>
              <w:bottom w:val="nil"/>
              <w:right w:val="nil"/>
            </w:tcBorders>
          </w:tcPr>
          <w:p w14:paraId="5F0CE33D" w14:textId="77777777" w:rsidR="00FA7F1F" w:rsidRDefault="00FA7F1F" w:rsidP="007025A0">
            <w:pPr>
              <w:rPr>
                <w:rFonts w:ascii="Calibri" w:hAnsi="Calibri" w:cs="Calibri"/>
                <w:b/>
                <w:bCs/>
                <w:sz w:val="22"/>
                <w:szCs w:val="22"/>
              </w:rPr>
            </w:pPr>
            <w:r>
              <w:rPr>
                <w:rFonts w:ascii="Calibri" w:hAnsi="Calibri" w:cs="Calibri"/>
                <w:b/>
                <w:bCs/>
                <w:sz w:val="22"/>
                <w:szCs w:val="22"/>
              </w:rPr>
              <w:t>Toelichting referentielijst</w:t>
            </w:r>
          </w:p>
        </w:tc>
      </w:tr>
      <w:tr w:rsidR="00FA7F1F" w:rsidRPr="00FA7F1F" w14:paraId="2258F47E" w14:textId="77777777" w:rsidTr="007025A0">
        <w:trPr>
          <w:trHeight w:val="158"/>
        </w:trPr>
        <w:tc>
          <w:tcPr>
            <w:tcW w:w="450" w:type="dxa"/>
            <w:tcBorders>
              <w:top w:val="nil"/>
              <w:left w:val="nil"/>
              <w:bottom w:val="nil"/>
              <w:right w:val="nil"/>
            </w:tcBorders>
          </w:tcPr>
          <w:p w14:paraId="3BDFDFB8" w14:textId="77777777" w:rsidR="00FA7F1F" w:rsidRPr="00FA7F1F" w:rsidRDefault="00FA7F1F" w:rsidP="007025A0">
            <w:pPr>
              <w:rPr>
                <w:rFonts w:ascii="Calibri" w:hAnsi="Calibri" w:cs="Calibri"/>
                <w:b/>
                <w:bCs/>
                <w:color w:val="FF0000"/>
                <w:sz w:val="22"/>
                <w:szCs w:val="22"/>
                <w:u w:val="single"/>
              </w:rPr>
            </w:pPr>
          </w:p>
        </w:tc>
        <w:tc>
          <w:tcPr>
            <w:tcW w:w="8910" w:type="dxa"/>
            <w:gridSpan w:val="5"/>
            <w:tcBorders>
              <w:top w:val="nil"/>
              <w:left w:val="nil"/>
              <w:bottom w:val="nil"/>
              <w:right w:val="nil"/>
            </w:tcBorders>
          </w:tcPr>
          <w:p w14:paraId="169662CC" w14:textId="77777777" w:rsidR="00FA7F1F" w:rsidRPr="00FA7F1F" w:rsidRDefault="00FA7F1F" w:rsidP="007025A0">
            <w:pPr>
              <w:rPr>
                <w:rFonts w:ascii="Calibri" w:hAnsi="Calibri" w:cs="Calibri"/>
                <w:color w:val="FF0000"/>
                <w:sz w:val="22"/>
                <w:szCs w:val="22"/>
                <w:u w:val="single"/>
              </w:rPr>
            </w:pPr>
            <w:r w:rsidRPr="00FA7F1F">
              <w:rPr>
                <w:rFonts w:ascii="Calibri" w:hAnsi="Calibri" w:cs="Calibri"/>
                <w:color w:val="FF0000"/>
                <w:sz w:val="22"/>
                <w:szCs w:val="22"/>
                <w:u w:val="single"/>
              </w:rPr>
              <w:t>Het gaat om stamtabel A.5.10</w:t>
            </w:r>
          </w:p>
        </w:tc>
      </w:tr>
    </w:tbl>
    <w:p w14:paraId="5842A37B" w14:textId="58066560" w:rsidR="00D42B42" w:rsidRDefault="00C209A2" w:rsidP="00886332">
      <w:pPr>
        <w:pStyle w:val="Kop1"/>
      </w:pPr>
      <w:bookmarkStart w:id="548" w:name="_Toc421135634"/>
      <w:bookmarkEnd w:id="456"/>
      <w:bookmarkEnd w:id="457"/>
      <w:r>
        <w:lastRenderedPageBreak/>
        <w:t>Enumeratiesoorten</w:t>
      </w:r>
      <w:bookmarkEnd w:id="548"/>
    </w:p>
    <w:p w14:paraId="46494D25" w14:textId="69BD2765" w:rsidR="00EF55FC" w:rsidRDefault="00EF55FC" w:rsidP="00EF55FC">
      <w:pPr>
        <w:rPr>
          <w:lang w:val="en-AU" w:eastAsia="en-US"/>
        </w:rPr>
      </w:pPr>
    </w:p>
    <w:p w14:paraId="6914F0A4" w14:textId="0249557E" w:rsidR="00EF55FC" w:rsidRDefault="00EF55FC" w:rsidP="00EF55FC">
      <w:pPr>
        <w:rPr>
          <w:rFonts w:eastAsia="Batang"/>
        </w:rPr>
      </w:pPr>
      <w:r>
        <w:rPr>
          <w:rFonts w:eastAsia="Batang"/>
        </w:rPr>
        <w:t>In dit hoofdstuk specificeren we de onderscheiden enumertiesoorden</w:t>
      </w:r>
      <w:r w:rsidR="00164DF5">
        <w:rPr>
          <w:rFonts w:eastAsia="Batang"/>
        </w:rPr>
        <w:t>.</w:t>
      </w:r>
      <w:r>
        <w:rPr>
          <w:rFonts w:eastAsia="Batang"/>
        </w:rPr>
        <w:t xml:space="preserve"> De enumeratiesoorten worden naar de volgende aspecten gespecificeerd:</w:t>
      </w:r>
    </w:p>
    <w:tbl>
      <w:tblPr>
        <w:tblW w:w="0" w:type="auto"/>
        <w:tblLayout w:type="fixed"/>
        <w:tblCellMar>
          <w:top w:w="113" w:type="dxa"/>
        </w:tblCellMar>
        <w:tblLook w:val="0000" w:firstRow="0" w:lastRow="0" w:firstColumn="0" w:lastColumn="0" w:noHBand="0" w:noVBand="0"/>
      </w:tblPr>
      <w:tblGrid>
        <w:gridCol w:w="2519"/>
        <w:gridCol w:w="6200"/>
      </w:tblGrid>
      <w:tr w:rsidR="00EC501F" w14:paraId="25BDAD65" w14:textId="77777777" w:rsidTr="006D16DA">
        <w:trPr>
          <w:cantSplit/>
        </w:trPr>
        <w:tc>
          <w:tcPr>
            <w:tcW w:w="2519" w:type="dxa"/>
            <w:shd w:val="clear" w:color="auto" w:fill="auto"/>
          </w:tcPr>
          <w:p w14:paraId="742D6709" w14:textId="77777777" w:rsidR="00EC501F" w:rsidRDefault="00EC501F" w:rsidP="006D16DA">
            <w:pPr>
              <w:snapToGrid w:val="0"/>
              <w:rPr>
                <w:rFonts w:eastAsia="Batang"/>
                <w:b/>
                <w:sz w:val="16"/>
                <w:szCs w:val="16"/>
              </w:rPr>
            </w:pPr>
            <w:r>
              <w:rPr>
                <w:rFonts w:eastAsia="Batang"/>
                <w:b/>
                <w:sz w:val="16"/>
                <w:szCs w:val="16"/>
              </w:rPr>
              <w:t xml:space="preserve">Naam </w:t>
            </w:r>
          </w:p>
        </w:tc>
        <w:tc>
          <w:tcPr>
            <w:tcW w:w="6200" w:type="dxa"/>
            <w:shd w:val="clear" w:color="auto" w:fill="auto"/>
          </w:tcPr>
          <w:p w14:paraId="0CD6C12E" w14:textId="42805078" w:rsidR="00EC501F" w:rsidRDefault="00EC501F" w:rsidP="00EC501F">
            <w:pPr>
              <w:snapToGrid w:val="0"/>
              <w:rPr>
                <w:rFonts w:eastAsia="Batang"/>
              </w:rPr>
            </w:pPr>
            <w:r>
              <w:rPr>
                <w:rFonts w:eastAsia="Batang"/>
              </w:rPr>
              <w:t>De naam van de enumeratiesoort zoals gespecificeerd in de catalogus van de desbetreffende basisregistratie dan wel, indien het een door KING toegevoegd enumeratiesoort betreft, de door KING vastgestelde naam van de enumeratiesoort.</w:t>
            </w:r>
          </w:p>
        </w:tc>
      </w:tr>
      <w:tr w:rsidR="00EC501F" w14:paraId="62BACF9B" w14:textId="77777777" w:rsidTr="006D16DA">
        <w:trPr>
          <w:cantSplit/>
        </w:trPr>
        <w:tc>
          <w:tcPr>
            <w:tcW w:w="2519" w:type="dxa"/>
            <w:shd w:val="clear" w:color="auto" w:fill="auto"/>
          </w:tcPr>
          <w:p w14:paraId="4DAC71DC" w14:textId="77777777" w:rsidR="00EC501F" w:rsidRDefault="00EC501F" w:rsidP="006D16DA">
            <w:pPr>
              <w:snapToGrid w:val="0"/>
              <w:rPr>
                <w:rFonts w:eastAsia="Batang"/>
                <w:b/>
                <w:sz w:val="16"/>
                <w:szCs w:val="16"/>
              </w:rPr>
            </w:pPr>
            <w:r>
              <w:rPr>
                <w:rFonts w:eastAsia="Batang"/>
                <w:b/>
                <w:sz w:val="16"/>
                <w:szCs w:val="16"/>
              </w:rPr>
              <w:t xml:space="preserve">Definitie </w:t>
            </w:r>
          </w:p>
        </w:tc>
        <w:tc>
          <w:tcPr>
            <w:tcW w:w="6200" w:type="dxa"/>
            <w:shd w:val="clear" w:color="auto" w:fill="auto"/>
          </w:tcPr>
          <w:p w14:paraId="6B98DF48" w14:textId="711B9A49" w:rsidR="00EC501F" w:rsidRDefault="00EC501F" w:rsidP="00EC501F">
            <w:pPr>
              <w:snapToGrid w:val="0"/>
              <w:rPr>
                <w:rFonts w:eastAsia="Batang"/>
              </w:rPr>
            </w:pPr>
            <w:r>
              <w:rPr>
                <w:rFonts w:eastAsia="Batang"/>
              </w:rPr>
              <w:t>De beschrijving van de betekenis van de enumeratiesoort zoals gespecificeerd in de catalogus van de desbetreffende basisregistratie dan wel, indien het een door KING toegevoegd enumeratiesoort betreft, de door KING vastgestelde definitie van de referentielijst.</w:t>
            </w:r>
          </w:p>
        </w:tc>
      </w:tr>
      <w:tr w:rsidR="00EC501F" w14:paraId="7E303823" w14:textId="77777777" w:rsidTr="006D16DA">
        <w:tc>
          <w:tcPr>
            <w:tcW w:w="2519" w:type="dxa"/>
            <w:shd w:val="clear" w:color="auto" w:fill="auto"/>
          </w:tcPr>
          <w:p w14:paraId="1AB0143C" w14:textId="4287F497" w:rsidR="00EC501F" w:rsidRDefault="00EC501F" w:rsidP="00EC501F">
            <w:pPr>
              <w:snapToGrid w:val="0"/>
              <w:rPr>
                <w:rFonts w:eastAsia="Batang"/>
                <w:b/>
                <w:sz w:val="16"/>
                <w:szCs w:val="16"/>
              </w:rPr>
            </w:pPr>
            <w:r>
              <w:rPr>
                <w:rFonts w:eastAsia="Batang"/>
                <w:b/>
                <w:sz w:val="16"/>
                <w:szCs w:val="16"/>
              </w:rPr>
              <w:t>Overzicht enumeratiewaarden</w:t>
            </w:r>
          </w:p>
        </w:tc>
        <w:tc>
          <w:tcPr>
            <w:tcW w:w="6200" w:type="dxa"/>
            <w:shd w:val="clear" w:color="auto" w:fill="auto"/>
          </w:tcPr>
          <w:p w14:paraId="7004F62B" w14:textId="64127858" w:rsidR="00EC501F" w:rsidRDefault="00EC501F" w:rsidP="006D16DA">
            <w:pPr>
              <w:tabs>
                <w:tab w:val="left" w:pos="947"/>
                <w:tab w:val="left" w:pos="3927"/>
              </w:tabs>
              <w:rPr>
                <w:rFonts w:eastAsia="Batang"/>
              </w:rPr>
            </w:pPr>
            <w:r>
              <w:rPr>
                <w:rFonts w:eastAsia="Batang"/>
              </w:rPr>
              <w:t xml:space="preserve">Hier worden de enumeratiewaarden gespecificeerd die behoren tot de desbetreffende referentielijst.  </w:t>
            </w:r>
          </w:p>
          <w:p w14:paraId="0964CE8E" w14:textId="6110FA21" w:rsidR="00EC501F" w:rsidRDefault="00EC501F" w:rsidP="006D16DA">
            <w:pPr>
              <w:tabs>
                <w:tab w:val="left" w:pos="947"/>
                <w:tab w:val="left" w:pos="3927"/>
              </w:tabs>
              <w:rPr>
                <w:rFonts w:eastAsia="Batang"/>
              </w:rPr>
            </w:pPr>
            <w:r>
              <w:rPr>
                <w:rFonts w:eastAsia="Batang"/>
              </w:rPr>
              <w:t xml:space="preserve">Van elk enumeratiewaarde wordt de code, naam en definitie, getoond.  </w:t>
            </w:r>
          </w:p>
          <w:p w14:paraId="7B54C5AB" w14:textId="77777777" w:rsidR="00EC501F" w:rsidRDefault="00EC501F" w:rsidP="006D16DA">
            <w:pPr>
              <w:rPr>
                <w:rFonts w:eastAsia="Batang"/>
              </w:rPr>
            </w:pPr>
          </w:p>
        </w:tc>
      </w:tr>
    </w:tbl>
    <w:p w14:paraId="44C70809" w14:textId="77777777" w:rsidR="00EC501F" w:rsidRDefault="00EC501F" w:rsidP="00EF55FC">
      <w:pPr>
        <w:rPr>
          <w:rFonts w:eastAsia="Batang"/>
        </w:rPr>
      </w:pPr>
    </w:p>
    <w:p w14:paraId="7685557C" w14:textId="52617D84" w:rsidR="00EC501F" w:rsidRDefault="00164DF5">
      <w:pPr>
        <w:contextualSpacing w:val="0"/>
        <w:rPr>
          <w:rFonts w:eastAsia="Batang"/>
        </w:rPr>
      </w:pPr>
      <w:r>
        <w:rPr>
          <w:rFonts w:eastAsia="Batang"/>
        </w:rPr>
        <w:t>Alle enumeratiesoorten zijn nieuw in RSGB3.0</w:t>
      </w:r>
      <w:r w:rsidR="00EC501F">
        <w:rPr>
          <w:rFonts w:eastAsia="Batang"/>
        </w:rPr>
        <w:br w:type="page"/>
      </w:r>
    </w:p>
    <w:p w14:paraId="30E3F4EE" w14:textId="228C2C1F" w:rsidR="00EC501F" w:rsidRDefault="00EC501F" w:rsidP="00EF55FC">
      <w:pPr>
        <w:rPr>
          <w:rFonts w:eastAsia="Batang"/>
        </w:rPr>
      </w:pPr>
    </w:p>
    <w:p w14:paraId="62517332" w14:textId="77777777" w:rsidR="00EF55FC" w:rsidRPr="00D54C45" w:rsidRDefault="00EF55FC" w:rsidP="00EF55FC">
      <w:pPr>
        <w:rPr>
          <w:lang w:eastAsia="en-US"/>
        </w:rPr>
      </w:pPr>
    </w:p>
    <w:bookmarkStart w:id="549" w:name="BKM_E5990F7B_3BD5_4e8f_9595_1F50FD952BD5"/>
    <w:bookmarkStart w:id="550" w:name="Enumeratiesoort"/>
    <w:bookmarkStart w:id="551" w:name="BKM_F1D369D5_D02D_4cb1_9717_51E6F3B26D9D"/>
    <w:p w14:paraId="521B7B61" w14:textId="77777777" w:rsidR="009924B7" w:rsidRPr="009924B7" w:rsidRDefault="009924B7" w:rsidP="009924B7">
      <w:pPr>
        <w:pStyle w:val="Kop2"/>
      </w:pPr>
      <w:r w:rsidRPr="009924B7">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aanduiding eigenaar / gebruiker</w:t>
      </w:r>
      <w:r w:rsidRPr="009924B7">
        <w:fldChar w:fldCharType="end"/>
      </w:r>
    </w:p>
    <w:p w14:paraId="03590B7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314AA426" w14:textId="77777777" w:rsidTr="009924B7">
        <w:trPr>
          <w:trHeight w:val="230"/>
        </w:trPr>
        <w:tc>
          <w:tcPr>
            <w:tcW w:w="1710" w:type="dxa"/>
            <w:tcBorders>
              <w:top w:val="nil"/>
              <w:left w:val="nil"/>
              <w:bottom w:val="nil"/>
              <w:right w:val="nil"/>
            </w:tcBorders>
          </w:tcPr>
          <w:p w14:paraId="0A1A6652" w14:textId="77777777" w:rsidR="009924B7" w:rsidRDefault="009924B7" w:rsidP="009924B7">
            <w:r>
              <w:rPr>
                <w:b/>
                <w:bCs/>
              </w:rPr>
              <w:t>Definitie</w:t>
            </w:r>
          </w:p>
        </w:tc>
        <w:tc>
          <w:tcPr>
            <w:tcW w:w="7650" w:type="dxa"/>
            <w:tcBorders>
              <w:top w:val="nil"/>
              <w:left w:val="nil"/>
              <w:bottom w:val="nil"/>
              <w:right w:val="nil"/>
            </w:tcBorders>
          </w:tcPr>
          <w:p w14:paraId="31D41C33" w14:textId="77777777" w:rsidR="009924B7" w:rsidRDefault="009924B7" w:rsidP="009924B7">
            <w:r>
              <w:fldChar w:fldCharType="begin" w:fldLock="1"/>
            </w:r>
            <w:r>
              <w:instrText>MERGEFIELD Element.Notes</w:instrText>
            </w:r>
            <w:r>
              <w:fldChar w:fldCharType="separate"/>
            </w:r>
            <w:r>
              <w:t xml:space="preserve">Een code waarmee soort belang wordt aangeduid. </w:t>
            </w:r>
            <w:r>
              <w:fldChar w:fldCharType="end"/>
            </w:r>
          </w:p>
        </w:tc>
      </w:tr>
    </w:tbl>
    <w:p w14:paraId="1788148F"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55504CC" w14:textId="77777777" w:rsidTr="009924B7">
        <w:trPr>
          <w:trHeight w:val="230"/>
        </w:trPr>
        <w:tc>
          <w:tcPr>
            <w:tcW w:w="1710" w:type="dxa"/>
            <w:tcBorders>
              <w:top w:val="nil"/>
              <w:left w:val="nil"/>
              <w:bottom w:val="nil"/>
              <w:right w:val="nil"/>
            </w:tcBorders>
          </w:tcPr>
          <w:p w14:paraId="5A8961C1" w14:textId="77777777" w:rsidR="009924B7" w:rsidRDefault="009924B7" w:rsidP="009924B7">
            <w:pPr>
              <w:rPr>
                <w:i/>
                <w:iCs/>
              </w:rPr>
            </w:pPr>
            <w:bookmarkStart w:id="552" w:name="BKM_F27840EB_566D_4bb8_B059_A7D3F05BF64E"/>
            <w:r>
              <w:rPr>
                <w:i/>
                <w:iCs/>
              </w:rPr>
              <w:t>Code</w:t>
            </w:r>
          </w:p>
        </w:tc>
        <w:tc>
          <w:tcPr>
            <w:tcW w:w="2970" w:type="dxa"/>
            <w:tcBorders>
              <w:top w:val="nil"/>
              <w:left w:val="nil"/>
              <w:bottom w:val="nil"/>
              <w:right w:val="nil"/>
            </w:tcBorders>
          </w:tcPr>
          <w:p w14:paraId="6377FE9B" w14:textId="77777777" w:rsidR="009924B7" w:rsidRDefault="009924B7" w:rsidP="009924B7">
            <w:pPr>
              <w:rPr>
                <w:i/>
                <w:iCs/>
              </w:rPr>
            </w:pPr>
            <w:r>
              <w:rPr>
                <w:i/>
                <w:iCs/>
              </w:rPr>
              <w:t>Naam</w:t>
            </w:r>
          </w:p>
        </w:tc>
        <w:tc>
          <w:tcPr>
            <w:tcW w:w="4500" w:type="dxa"/>
            <w:tcBorders>
              <w:top w:val="nil"/>
              <w:left w:val="nil"/>
              <w:bottom w:val="nil"/>
              <w:right w:val="nil"/>
            </w:tcBorders>
          </w:tcPr>
          <w:p w14:paraId="0D6F63D1" w14:textId="77777777" w:rsidR="009924B7" w:rsidRDefault="009924B7" w:rsidP="009924B7">
            <w:pPr>
              <w:rPr>
                <w:i/>
                <w:iCs/>
              </w:rPr>
            </w:pPr>
            <w:r>
              <w:rPr>
                <w:i/>
                <w:iCs/>
              </w:rPr>
              <w:t>Definitie</w:t>
            </w:r>
          </w:p>
        </w:tc>
      </w:tr>
      <w:tr w:rsidR="009924B7" w14:paraId="7B02091D" w14:textId="77777777" w:rsidTr="009924B7">
        <w:tc>
          <w:tcPr>
            <w:tcW w:w="1710" w:type="dxa"/>
            <w:tcBorders>
              <w:top w:val="nil"/>
              <w:left w:val="nil"/>
              <w:bottom w:val="nil"/>
              <w:right w:val="nil"/>
            </w:tcBorders>
          </w:tcPr>
          <w:p w14:paraId="29A5BE9B" w14:textId="77777777" w:rsidR="009924B7" w:rsidRDefault="009924B7" w:rsidP="009924B7">
            <w:r>
              <w:fldChar w:fldCharType="begin" w:fldLock="1"/>
            </w:r>
            <w:r>
              <w:instrText>MERGEFIELD Att.Alias</w:instrText>
            </w:r>
            <w:r>
              <w:fldChar w:fldCharType="separate"/>
            </w:r>
            <w:r>
              <w:t>B</w:t>
            </w:r>
            <w:r>
              <w:fldChar w:fldCharType="end"/>
            </w:r>
          </w:p>
        </w:tc>
        <w:tc>
          <w:tcPr>
            <w:tcW w:w="2970" w:type="dxa"/>
            <w:tcBorders>
              <w:top w:val="nil"/>
              <w:left w:val="nil"/>
              <w:bottom w:val="nil"/>
              <w:right w:val="nil"/>
            </w:tcBorders>
          </w:tcPr>
          <w:p w14:paraId="568E1880" w14:textId="77777777" w:rsidR="009924B7" w:rsidRDefault="009924B7" w:rsidP="009924B7">
            <w:r>
              <w:fldChar w:fldCharType="begin" w:fldLock="1"/>
            </w:r>
            <w:r>
              <w:instrText>MERGEFIELD Att.Name</w:instrText>
            </w:r>
            <w:r>
              <w:fldChar w:fldCharType="separate"/>
            </w:r>
            <w:r>
              <w:t>eigenaar-gebruiker</w:t>
            </w:r>
            <w:r>
              <w:fldChar w:fldCharType="end"/>
            </w:r>
          </w:p>
        </w:tc>
        <w:tc>
          <w:tcPr>
            <w:tcW w:w="4500" w:type="dxa"/>
            <w:tcBorders>
              <w:top w:val="nil"/>
              <w:left w:val="nil"/>
              <w:bottom w:val="nil"/>
              <w:right w:val="nil"/>
            </w:tcBorders>
          </w:tcPr>
          <w:p w14:paraId="244EB853" w14:textId="77777777" w:rsidR="009924B7" w:rsidRDefault="009924B7" w:rsidP="009924B7">
            <w:r>
              <w:fldChar w:fldCharType="begin" w:fldLock="1"/>
            </w:r>
            <w:r>
              <w:instrText>MERGEFIELD Att.Notes</w:instrText>
            </w:r>
            <w:r>
              <w:fldChar w:fldCharType="end"/>
            </w:r>
          </w:p>
        </w:tc>
      </w:tr>
      <w:tr w:rsidR="009924B7" w14:paraId="5EE7F28F" w14:textId="77777777" w:rsidTr="009924B7">
        <w:tc>
          <w:tcPr>
            <w:tcW w:w="1710" w:type="dxa"/>
            <w:tcBorders>
              <w:top w:val="nil"/>
              <w:left w:val="nil"/>
              <w:bottom w:val="nil"/>
              <w:right w:val="nil"/>
            </w:tcBorders>
          </w:tcPr>
          <w:p w14:paraId="182489E2" w14:textId="77777777" w:rsidR="009924B7" w:rsidRDefault="009924B7" w:rsidP="009924B7"/>
        </w:tc>
        <w:tc>
          <w:tcPr>
            <w:tcW w:w="2970" w:type="dxa"/>
            <w:tcBorders>
              <w:top w:val="nil"/>
              <w:left w:val="nil"/>
              <w:bottom w:val="nil"/>
              <w:right w:val="nil"/>
            </w:tcBorders>
          </w:tcPr>
          <w:p w14:paraId="4CCA6F9A" w14:textId="77777777" w:rsidR="009924B7" w:rsidRDefault="009924B7" w:rsidP="009924B7"/>
        </w:tc>
        <w:tc>
          <w:tcPr>
            <w:tcW w:w="4500" w:type="dxa"/>
            <w:tcBorders>
              <w:top w:val="nil"/>
              <w:left w:val="nil"/>
              <w:bottom w:val="nil"/>
              <w:right w:val="nil"/>
            </w:tcBorders>
          </w:tcPr>
          <w:p w14:paraId="0D28523F" w14:textId="77777777" w:rsidR="009924B7" w:rsidRDefault="009924B7" w:rsidP="009924B7"/>
        </w:tc>
        <w:bookmarkEnd w:id="552"/>
      </w:tr>
      <w:bookmarkStart w:id="553" w:name="BKM_7F715E45_8BF3_4aee_A386_514AEC11AC3B"/>
      <w:tr w:rsidR="009924B7" w14:paraId="11E4874B" w14:textId="77777777" w:rsidTr="009924B7">
        <w:tc>
          <w:tcPr>
            <w:tcW w:w="1710" w:type="dxa"/>
            <w:tcBorders>
              <w:top w:val="nil"/>
              <w:left w:val="nil"/>
              <w:bottom w:val="nil"/>
              <w:right w:val="nil"/>
            </w:tcBorders>
          </w:tcPr>
          <w:p w14:paraId="03513038" w14:textId="77777777" w:rsidR="009924B7" w:rsidRDefault="009924B7" w:rsidP="009924B7">
            <w:r>
              <w:fldChar w:fldCharType="begin" w:fldLock="1"/>
            </w:r>
            <w:r>
              <w:instrText>MERGEFIELD Att.Alias</w:instrText>
            </w:r>
            <w:r>
              <w:fldChar w:fldCharType="separate"/>
            </w:r>
            <w:r>
              <w:t>E</w:t>
            </w:r>
            <w:r>
              <w:fldChar w:fldCharType="end"/>
            </w:r>
          </w:p>
        </w:tc>
        <w:tc>
          <w:tcPr>
            <w:tcW w:w="2970" w:type="dxa"/>
            <w:tcBorders>
              <w:top w:val="nil"/>
              <w:left w:val="nil"/>
              <w:bottom w:val="nil"/>
              <w:right w:val="nil"/>
            </w:tcBorders>
          </w:tcPr>
          <w:p w14:paraId="5CB386C5" w14:textId="77777777" w:rsidR="009924B7" w:rsidRDefault="009924B7" w:rsidP="009924B7">
            <w:r>
              <w:fldChar w:fldCharType="begin" w:fldLock="1"/>
            </w:r>
            <w:r>
              <w:instrText>MERGEFIELD Att.Name</w:instrText>
            </w:r>
            <w:r>
              <w:fldChar w:fldCharType="separate"/>
            </w:r>
            <w:r>
              <w:t>eigenaar</w:t>
            </w:r>
            <w:r>
              <w:fldChar w:fldCharType="end"/>
            </w:r>
          </w:p>
        </w:tc>
        <w:tc>
          <w:tcPr>
            <w:tcW w:w="4500" w:type="dxa"/>
            <w:tcBorders>
              <w:top w:val="nil"/>
              <w:left w:val="nil"/>
              <w:bottom w:val="nil"/>
              <w:right w:val="nil"/>
            </w:tcBorders>
          </w:tcPr>
          <w:p w14:paraId="6E4616C5" w14:textId="77777777" w:rsidR="009924B7" w:rsidRDefault="009924B7" w:rsidP="009924B7">
            <w:r>
              <w:fldChar w:fldCharType="begin" w:fldLock="1"/>
            </w:r>
            <w:r>
              <w:instrText>MERGEFIELD Att.Notes</w:instrText>
            </w:r>
            <w:r>
              <w:fldChar w:fldCharType="end"/>
            </w:r>
          </w:p>
        </w:tc>
      </w:tr>
      <w:tr w:rsidR="009924B7" w14:paraId="378FAFF3" w14:textId="77777777" w:rsidTr="009924B7">
        <w:tc>
          <w:tcPr>
            <w:tcW w:w="1710" w:type="dxa"/>
            <w:tcBorders>
              <w:top w:val="nil"/>
              <w:left w:val="nil"/>
              <w:bottom w:val="nil"/>
              <w:right w:val="nil"/>
            </w:tcBorders>
          </w:tcPr>
          <w:p w14:paraId="0727082A" w14:textId="77777777" w:rsidR="009924B7" w:rsidRDefault="009924B7" w:rsidP="009924B7"/>
        </w:tc>
        <w:tc>
          <w:tcPr>
            <w:tcW w:w="2970" w:type="dxa"/>
            <w:tcBorders>
              <w:top w:val="nil"/>
              <w:left w:val="nil"/>
              <w:bottom w:val="nil"/>
              <w:right w:val="nil"/>
            </w:tcBorders>
          </w:tcPr>
          <w:p w14:paraId="7F70E468" w14:textId="77777777" w:rsidR="009924B7" w:rsidRDefault="009924B7" w:rsidP="009924B7"/>
        </w:tc>
        <w:tc>
          <w:tcPr>
            <w:tcW w:w="4500" w:type="dxa"/>
            <w:tcBorders>
              <w:top w:val="nil"/>
              <w:left w:val="nil"/>
              <w:bottom w:val="nil"/>
              <w:right w:val="nil"/>
            </w:tcBorders>
          </w:tcPr>
          <w:p w14:paraId="28F76FFB" w14:textId="77777777" w:rsidR="009924B7" w:rsidRDefault="009924B7" w:rsidP="009924B7"/>
        </w:tc>
        <w:bookmarkEnd w:id="553"/>
      </w:tr>
      <w:bookmarkStart w:id="554" w:name="BKM_E076DFCE_8782_4dd4_AC71_49D8909B72A3"/>
      <w:tr w:rsidR="009924B7" w14:paraId="281BE330" w14:textId="77777777" w:rsidTr="009924B7">
        <w:tc>
          <w:tcPr>
            <w:tcW w:w="1710" w:type="dxa"/>
            <w:tcBorders>
              <w:top w:val="nil"/>
              <w:left w:val="nil"/>
              <w:bottom w:val="nil"/>
              <w:right w:val="nil"/>
            </w:tcBorders>
          </w:tcPr>
          <w:p w14:paraId="1E5DC6DC" w14:textId="77777777" w:rsidR="009924B7" w:rsidRDefault="009924B7" w:rsidP="009924B7">
            <w:r>
              <w:fldChar w:fldCharType="begin" w:fldLock="1"/>
            </w:r>
            <w:r>
              <w:instrText>MERGEFIELD Att.Alias</w:instrText>
            </w:r>
            <w:r>
              <w:fldChar w:fldCharType="separate"/>
            </w:r>
            <w:r>
              <w:t>G</w:t>
            </w:r>
            <w:r>
              <w:fldChar w:fldCharType="end"/>
            </w:r>
          </w:p>
        </w:tc>
        <w:tc>
          <w:tcPr>
            <w:tcW w:w="2970" w:type="dxa"/>
            <w:tcBorders>
              <w:top w:val="nil"/>
              <w:left w:val="nil"/>
              <w:bottom w:val="nil"/>
              <w:right w:val="nil"/>
            </w:tcBorders>
          </w:tcPr>
          <w:p w14:paraId="0EA2A7A3" w14:textId="77777777" w:rsidR="009924B7" w:rsidRDefault="009924B7" w:rsidP="009924B7">
            <w:r>
              <w:fldChar w:fldCharType="begin" w:fldLock="1"/>
            </w:r>
            <w:r>
              <w:instrText>MERGEFIELD Att.Name</w:instrText>
            </w:r>
            <w:r>
              <w:fldChar w:fldCharType="separate"/>
            </w:r>
            <w:r>
              <w:t>gebruiker</w:t>
            </w:r>
            <w:r>
              <w:fldChar w:fldCharType="end"/>
            </w:r>
          </w:p>
        </w:tc>
        <w:tc>
          <w:tcPr>
            <w:tcW w:w="4500" w:type="dxa"/>
            <w:tcBorders>
              <w:top w:val="nil"/>
              <w:left w:val="nil"/>
              <w:bottom w:val="nil"/>
              <w:right w:val="nil"/>
            </w:tcBorders>
          </w:tcPr>
          <w:p w14:paraId="1105D728" w14:textId="77777777" w:rsidR="009924B7" w:rsidRDefault="009924B7" w:rsidP="009924B7">
            <w:r>
              <w:fldChar w:fldCharType="begin" w:fldLock="1"/>
            </w:r>
            <w:r>
              <w:instrText>MERGEFIELD Att.Notes</w:instrText>
            </w:r>
            <w:r>
              <w:fldChar w:fldCharType="end"/>
            </w:r>
          </w:p>
        </w:tc>
      </w:tr>
      <w:tr w:rsidR="009924B7" w14:paraId="09BB808F" w14:textId="77777777" w:rsidTr="009924B7">
        <w:tc>
          <w:tcPr>
            <w:tcW w:w="1710" w:type="dxa"/>
            <w:tcBorders>
              <w:top w:val="nil"/>
              <w:left w:val="nil"/>
              <w:bottom w:val="nil"/>
              <w:right w:val="nil"/>
            </w:tcBorders>
          </w:tcPr>
          <w:p w14:paraId="50E7711E" w14:textId="77777777" w:rsidR="009924B7" w:rsidRDefault="009924B7" w:rsidP="009924B7"/>
        </w:tc>
        <w:tc>
          <w:tcPr>
            <w:tcW w:w="2970" w:type="dxa"/>
            <w:tcBorders>
              <w:top w:val="nil"/>
              <w:left w:val="nil"/>
              <w:bottom w:val="nil"/>
              <w:right w:val="nil"/>
            </w:tcBorders>
          </w:tcPr>
          <w:p w14:paraId="59EB6D14" w14:textId="77777777" w:rsidR="009924B7" w:rsidRDefault="009924B7" w:rsidP="009924B7"/>
        </w:tc>
        <w:tc>
          <w:tcPr>
            <w:tcW w:w="4500" w:type="dxa"/>
            <w:tcBorders>
              <w:top w:val="nil"/>
              <w:left w:val="nil"/>
              <w:bottom w:val="nil"/>
              <w:right w:val="nil"/>
            </w:tcBorders>
          </w:tcPr>
          <w:p w14:paraId="37C488A9" w14:textId="77777777" w:rsidR="009924B7" w:rsidRDefault="009924B7" w:rsidP="009924B7"/>
        </w:tc>
        <w:bookmarkEnd w:id="554"/>
      </w:tr>
      <w:bookmarkStart w:id="555" w:name="BKM_B04F88B1_C518_4db0_B04C_E0CB9ECA5586"/>
      <w:tr w:rsidR="009924B7" w14:paraId="4B9EF6B6" w14:textId="77777777" w:rsidTr="009924B7">
        <w:tc>
          <w:tcPr>
            <w:tcW w:w="1710" w:type="dxa"/>
            <w:tcBorders>
              <w:top w:val="nil"/>
              <w:left w:val="nil"/>
              <w:bottom w:val="nil"/>
              <w:right w:val="nil"/>
            </w:tcBorders>
          </w:tcPr>
          <w:p w14:paraId="793F9429" w14:textId="77777777" w:rsidR="009924B7" w:rsidRDefault="009924B7" w:rsidP="009924B7">
            <w:r>
              <w:fldChar w:fldCharType="begin" w:fldLock="1"/>
            </w:r>
            <w:r>
              <w:instrText>MERGEFIELD Att.Alias</w:instrText>
            </w:r>
            <w:r>
              <w:fldChar w:fldCharType="separate"/>
            </w:r>
            <w:r>
              <w:t>M</w:t>
            </w:r>
            <w:r>
              <w:fldChar w:fldCharType="end"/>
            </w:r>
          </w:p>
        </w:tc>
        <w:tc>
          <w:tcPr>
            <w:tcW w:w="2970" w:type="dxa"/>
            <w:tcBorders>
              <w:top w:val="nil"/>
              <w:left w:val="nil"/>
              <w:bottom w:val="nil"/>
              <w:right w:val="nil"/>
            </w:tcBorders>
          </w:tcPr>
          <w:p w14:paraId="1723DB2A" w14:textId="77777777" w:rsidR="009924B7" w:rsidRDefault="009924B7" w:rsidP="009924B7">
            <w:r>
              <w:fldChar w:fldCharType="begin" w:fldLock="1"/>
            </w:r>
            <w:r>
              <w:instrText>MERGEFIELD Att.Name</w:instrText>
            </w:r>
            <w:r>
              <w:fldChar w:fldCharType="separate"/>
            </w:r>
            <w:r>
              <w:t>medebelanghebbende</w:t>
            </w:r>
            <w:r>
              <w:fldChar w:fldCharType="end"/>
            </w:r>
          </w:p>
        </w:tc>
        <w:tc>
          <w:tcPr>
            <w:tcW w:w="4500" w:type="dxa"/>
            <w:tcBorders>
              <w:top w:val="nil"/>
              <w:left w:val="nil"/>
              <w:bottom w:val="nil"/>
              <w:right w:val="nil"/>
            </w:tcBorders>
          </w:tcPr>
          <w:p w14:paraId="559B8DE2" w14:textId="77777777" w:rsidR="009924B7" w:rsidRDefault="009924B7" w:rsidP="009924B7">
            <w:r>
              <w:fldChar w:fldCharType="begin" w:fldLock="1"/>
            </w:r>
            <w:r>
              <w:instrText>MERGEFIELD Att.Notes</w:instrText>
            </w:r>
            <w:r>
              <w:fldChar w:fldCharType="end"/>
            </w:r>
          </w:p>
        </w:tc>
      </w:tr>
      <w:tr w:rsidR="009924B7" w14:paraId="7D08C1DC" w14:textId="77777777" w:rsidTr="009924B7">
        <w:tc>
          <w:tcPr>
            <w:tcW w:w="1710" w:type="dxa"/>
            <w:tcBorders>
              <w:top w:val="nil"/>
              <w:left w:val="nil"/>
              <w:bottom w:val="nil"/>
              <w:right w:val="nil"/>
            </w:tcBorders>
          </w:tcPr>
          <w:p w14:paraId="2C6B7544" w14:textId="77777777" w:rsidR="009924B7" w:rsidRDefault="009924B7" w:rsidP="009924B7"/>
        </w:tc>
        <w:tc>
          <w:tcPr>
            <w:tcW w:w="2970" w:type="dxa"/>
            <w:tcBorders>
              <w:top w:val="nil"/>
              <w:left w:val="nil"/>
              <w:bottom w:val="nil"/>
              <w:right w:val="nil"/>
            </w:tcBorders>
          </w:tcPr>
          <w:p w14:paraId="317E80AE" w14:textId="77777777" w:rsidR="009924B7" w:rsidRDefault="009924B7" w:rsidP="009924B7"/>
        </w:tc>
        <w:tc>
          <w:tcPr>
            <w:tcW w:w="4500" w:type="dxa"/>
            <w:tcBorders>
              <w:top w:val="nil"/>
              <w:left w:val="nil"/>
              <w:bottom w:val="nil"/>
              <w:right w:val="nil"/>
            </w:tcBorders>
          </w:tcPr>
          <w:p w14:paraId="5D1B57EB" w14:textId="77777777" w:rsidR="009924B7" w:rsidRDefault="009924B7" w:rsidP="009924B7"/>
        </w:tc>
        <w:bookmarkEnd w:id="555"/>
      </w:tr>
      <w:bookmarkEnd w:id="549"/>
    </w:tbl>
    <w:p w14:paraId="54021FEA" w14:textId="77777777" w:rsidR="009924B7" w:rsidRDefault="009924B7" w:rsidP="009924B7">
      <w:pPr>
        <w:rPr>
          <w:u w:color="000000"/>
        </w:rPr>
      </w:pPr>
    </w:p>
    <w:bookmarkStart w:id="556" w:name="BKM_9B477DCC_620F_4128_A65D_0CD045BCE16B"/>
    <w:p w14:paraId="708F2BBF" w14:textId="77777777" w:rsidR="009924B7" w:rsidRPr="009924B7" w:rsidRDefault="009924B7" w:rsidP="009924B7">
      <w:pPr>
        <w:pStyle w:val="Kop2"/>
      </w:pPr>
      <w:r w:rsidRPr="009924B7">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aanduiding inhouding/vermissing reisdocument</w:t>
      </w:r>
      <w:r w:rsidRPr="009924B7">
        <w:fldChar w:fldCharType="end"/>
      </w:r>
    </w:p>
    <w:p w14:paraId="3F8E3320"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6B37D86" w14:textId="77777777" w:rsidTr="009924B7">
        <w:trPr>
          <w:trHeight w:val="230"/>
        </w:trPr>
        <w:tc>
          <w:tcPr>
            <w:tcW w:w="1710" w:type="dxa"/>
            <w:tcBorders>
              <w:top w:val="nil"/>
              <w:left w:val="nil"/>
              <w:bottom w:val="nil"/>
              <w:right w:val="nil"/>
            </w:tcBorders>
          </w:tcPr>
          <w:p w14:paraId="4D4C2C50" w14:textId="77777777" w:rsidR="009924B7" w:rsidRDefault="009924B7" w:rsidP="009924B7">
            <w:r>
              <w:rPr>
                <w:b/>
                <w:bCs/>
              </w:rPr>
              <w:t>Definitie</w:t>
            </w:r>
          </w:p>
        </w:tc>
        <w:tc>
          <w:tcPr>
            <w:tcW w:w="7650" w:type="dxa"/>
            <w:tcBorders>
              <w:top w:val="nil"/>
              <w:left w:val="nil"/>
              <w:bottom w:val="nil"/>
              <w:right w:val="nil"/>
            </w:tcBorders>
          </w:tcPr>
          <w:p w14:paraId="7E4CE328" w14:textId="77777777" w:rsidR="009924B7" w:rsidRDefault="009924B7" w:rsidP="009924B7">
            <w:r>
              <w:fldChar w:fldCharType="begin" w:fldLock="1"/>
            </w:r>
            <w:r>
              <w:instrText>MERGEFIELD Element.Notes</w:instrText>
            </w:r>
            <w:r>
              <w:fldChar w:fldCharType="separate"/>
            </w:r>
            <w:r>
              <w:t>De waarden van de aanduiding van inhouding of vermissing van het Nederlands reisdocument.</w:t>
            </w:r>
            <w:r>
              <w:fldChar w:fldCharType="end"/>
            </w:r>
          </w:p>
        </w:tc>
      </w:tr>
    </w:tbl>
    <w:p w14:paraId="0EE37199"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DEA09B0" w14:textId="77777777" w:rsidTr="009924B7">
        <w:trPr>
          <w:trHeight w:val="230"/>
        </w:trPr>
        <w:tc>
          <w:tcPr>
            <w:tcW w:w="1710" w:type="dxa"/>
            <w:tcBorders>
              <w:top w:val="nil"/>
              <w:left w:val="nil"/>
              <w:bottom w:val="nil"/>
              <w:right w:val="nil"/>
            </w:tcBorders>
          </w:tcPr>
          <w:p w14:paraId="4689ADFC" w14:textId="77777777" w:rsidR="009924B7" w:rsidRDefault="009924B7" w:rsidP="009924B7">
            <w:pPr>
              <w:rPr>
                <w:i/>
                <w:iCs/>
              </w:rPr>
            </w:pPr>
            <w:bookmarkStart w:id="557" w:name="BKM_07E757E0_80C0_4b3b_A9C8_F9EFEE02344A"/>
            <w:r>
              <w:rPr>
                <w:i/>
                <w:iCs/>
              </w:rPr>
              <w:t>Code</w:t>
            </w:r>
          </w:p>
        </w:tc>
        <w:tc>
          <w:tcPr>
            <w:tcW w:w="2970" w:type="dxa"/>
            <w:tcBorders>
              <w:top w:val="nil"/>
              <w:left w:val="nil"/>
              <w:bottom w:val="nil"/>
              <w:right w:val="nil"/>
            </w:tcBorders>
          </w:tcPr>
          <w:p w14:paraId="2AE46741" w14:textId="77777777" w:rsidR="009924B7" w:rsidRDefault="009924B7" w:rsidP="009924B7">
            <w:pPr>
              <w:rPr>
                <w:i/>
                <w:iCs/>
              </w:rPr>
            </w:pPr>
            <w:r>
              <w:rPr>
                <w:i/>
                <w:iCs/>
              </w:rPr>
              <w:t>Naam</w:t>
            </w:r>
          </w:p>
        </w:tc>
        <w:tc>
          <w:tcPr>
            <w:tcW w:w="4500" w:type="dxa"/>
            <w:tcBorders>
              <w:top w:val="nil"/>
              <w:left w:val="nil"/>
              <w:bottom w:val="nil"/>
              <w:right w:val="nil"/>
            </w:tcBorders>
          </w:tcPr>
          <w:p w14:paraId="1759DFC3" w14:textId="77777777" w:rsidR="009924B7" w:rsidRDefault="009924B7" w:rsidP="009924B7">
            <w:pPr>
              <w:rPr>
                <w:i/>
                <w:iCs/>
              </w:rPr>
            </w:pPr>
            <w:r>
              <w:rPr>
                <w:i/>
                <w:iCs/>
              </w:rPr>
              <w:t>Definitie</w:t>
            </w:r>
          </w:p>
        </w:tc>
      </w:tr>
      <w:tr w:rsidR="009924B7" w14:paraId="436268B7" w14:textId="77777777" w:rsidTr="009924B7">
        <w:tc>
          <w:tcPr>
            <w:tcW w:w="1710" w:type="dxa"/>
            <w:tcBorders>
              <w:top w:val="nil"/>
              <w:left w:val="nil"/>
              <w:bottom w:val="nil"/>
              <w:right w:val="nil"/>
            </w:tcBorders>
          </w:tcPr>
          <w:p w14:paraId="46829A93" w14:textId="77777777" w:rsidR="009924B7" w:rsidRDefault="009924B7" w:rsidP="009924B7">
            <w:r>
              <w:fldChar w:fldCharType="begin" w:fldLock="1"/>
            </w:r>
            <w:r>
              <w:instrText>MERGEFIELD Att.Alias</w:instrText>
            </w:r>
            <w:r>
              <w:fldChar w:fldCharType="separate"/>
            </w:r>
            <w:r>
              <w:t>I</w:t>
            </w:r>
            <w:r>
              <w:fldChar w:fldCharType="end"/>
            </w:r>
          </w:p>
        </w:tc>
        <w:tc>
          <w:tcPr>
            <w:tcW w:w="2970" w:type="dxa"/>
            <w:tcBorders>
              <w:top w:val="nil"/>
              <w:left w:val="nil"/>
              <w:bottom w:val="nil"/>
              <w:right w:val="nil"/>
            </w:tcBorders>
          </w:tcPr>
          <w:p w14:paraId="1B70D9FD" w14:textId="77777777" w:rsidR="009924B7" w:rsidRDefault="009924B7" w:rsidP="009924B7">
            <w:r>
              <w:fldChar w:fldCharType="begin" w:fldLock="1"/>
            </w:r>
            <w:r>
              <w:instrText>MERGEFIELD Att.Name</w:instrText>
            </w:r>
            <w:r>
              <w:fldChar w:fldCharType="separate"/>
            </w:r>
            <w:r>
              <w:t>Ingehouden, ingeleverd</w:t>
            </w:r>
            <w:r>
              <w:fldChar w:fldCharType="end"/>
            </w:r>
          </w:p>
        </w:tc>
        <w:tc>
          <w:tcPr>
            <w:tcW w:w="4500" w:type="dxa"/>
            <w:tcBorders>
              <w:top w:val="nil"/>
              <w:left w:val="nil"/>
              <w:bottom w:val="nil"/>
              <w:right w:val="nil"/>
            </w:tcBorders>
          </w:tcPr>
          <w:p w14:paraId="5367778E" w14:textId="77777777" w:rsidR="009924B7" w:rsidRDefault="009924B7" w:rsidP="009924B7">
            <w:r>
              <w:fldChar w:fldCharType="begin" w:fldLock="1"/>
            </w:r>
            <w:r>
              <w:instrText>MERGEFIELD Att.Notes</w:instrText>
            </w:r>
            <w:r>
              <w:fldChar w:fldCharType="end"/>
            </w:r>
          </w:p>
        </w:tc>
      </w:tr>
      <w:tr w:rsidR="009924B7" w14:paraId="71FB9733" w14:textId="77777777" w:rsidTr="009924B7">
        <w:tc>
          <w:tcPr>
            <w:tcW w:w="1710" w:type="dxa"/>
            <w:tcBorders>
              <w:top w:val="nil"/>
              <w:left w:val="nil"/>
              <w:bottom w:val="nil"/>
              <w:right w:val="nil"/>
            </w:tcBorders>
          </w:tcPr>
          <w:p w14:paraId="3157FE10" w14:textId="77777777" w:rsidR="009924B7" w:rsidRDefault="009924B7" w:rsidP="009924B7"/>
        </w:tc>
        <w:tc>
          <w:tcPr>
            <w:tcW w:w="2970" w:type="dxa"/>
            <w:tcBorders>
              <w:top w:val="nil"/>
              <w:left w:val="nil"/>
              <w:bottom w:val="nil"/>
              <w:right w:val="nil"/>
            </w:tcBorders>
          </w:tcPr>
          <w:p w14:paraId="17BA6D87" w14:textId="77777777" w:rsidR="009924B7" w:rsidRDefault="009924B7" w:rsidP="009924B7"/>
        </w:tc>
        <w:tc>
          <w:tcPr>
            <w:tcW w:w="4500" w:type="dxa"/>
            <w:tcBorders>
              <w:top w:val="nil"/>
              <w:left w:val="nil"/>
              <w:bottom w:val="nil"/>
              <w:right w:val="nil"/>
            </w:tcBorders>
          </w:tcPr>
          <w:p w14:paraId="660892FB" w14:textId="77777777" w:rsidR="009924B7" w:rsidRDefault="009924B7" w:rsidP="009924B7"/>
        </w:tc>
        <w:bookmarkEnd w:id="557"/>
      </w:tr>
      <w:bookmarkStart w:id="558" w:name="BKM_F65D082D_0D9B_4b62_B906_9D49546616C8"/>
      <w:tr w:rsidR="009924B7" w14:paraId="3D4B13D2" w14:textId="77777777" w:rsidTr="009924B7">
        <w:tc>
          <w:tcPr>
            <w:tcW w:w="1710" w:type="dxa"/>
            <w:tcBorders>
              <w:top w:val="nil"/>
              <w:left w:val="nil"/>
              <w:bottom w:val="nil"/>
              <w:right w:val="nil"/>
            </w:tcBorders>
          </w:tcPr>
          <w:p w14:paraId="5BE46E92" w14:textId="77777777" w:rsidR="009924B7" w:rsidRDefault="009924B7" w:rsidP="009924B7">
            <w:r>
              <w:fldChar w:fldCharType="begin" w:fldLock="1"/>
            </w:r>
            <w:r>
              <w:instrText>MERGEFIELD Att.Alias</w:instrText>
            </w:r>
            <w:r>
              <w:fldChar w:fldCharType="separate"/>
            </w:r>
            <w:r>
              <w:t>V</w:t>
            </w:r>
            <w:r>
              <w:fldChar w:fldCharType="end"/>
            </w:r>
          </w:p>
        </w:tc>
        <w:tc>
          <w:tcPr>
            <w:tcW w:w="2970" w:type="dxa"/>
            <w:tcBorders>
              <w:top w:val="nil"/>
              <w:left w:val="nil"/>
              <w:bottom w:val="nil"/>
              <w:right w:val="nil"/>
            </w:tcBorders>
          </w:tcPr>
          <w:p w14:paraId="6572B838" w14:textId="77777777" w:rsidR="009924B7" w:rsidRDefault="009924B7" w:rsidP="009924B7">
            <w:r>
              <w:fldChar w:fldCharType="begin" w:fldLock="1"/>
            </w:r>
            <w:r>
              <w:instrText>MERGEFIELD Att.Name</w:instrText>
            </w:r>
            <w:r>
              <w:fldChar w:fldCharType="separate"/>
            </w:r>
            <w:r>
              <w:t>Vermist</w:t>
            </w:r>
            <w:r>
              <w:fldChar w:fldCharType="end"/>
            </w:r>
          </w:p>
        </w:tc>
        <w:tc>
          <w:tcPr>
            <w:tcW w:w="4500" w:type="dxa"/>
            <w:tcBorders>
              <w:top w:val="nil"/>
              <w:left w:val="nil"/>
              <w:bottom w:val="nil"/>
              <w:right w:val="nil"/>
            </w:tcBorders>
          </w:tcPr>
          <w:p w14:paraId="7D122CBC" w14:textId="77777777" w:rsidR="009924B7" w:rsidRDefault="009924B7" w:rsidP="009924B7">
            <w:r>
              <w:fldChar w:fldCharType="begin" w:fldLock="1"/>
            </w:r>
            <w:r>
              <w:instrText>MERGEFIELD Att.Notes</w:instrText>
            </w:r>
            <w:r>
              <w:fldChar w:fldCharType="end"/>
            </w:r>
          </w:p>
        </w:tc>
      </w:tr>
      <w:tr w:rsidR="009924B7" w14:paraId="15DFFD90" w14:textId="77777777" w:rsidTr="009924B7">
        <w:tc>
          <w:tcPr>
            <w:tcW w:w="1710" w:type="dxa"/>
            <w:tcBorders>
              <w:top w:val="nil"/>
              <w:left w:val="nil"/>
              <w:bottom w:val="nil"/>
              <w:right w:val="nil"/>
            </w:tcBorders>
          </w:tcPr>
          <w:p w14:paraId="04442BF2" w14:textId="77777777" w:rsidR="009924B7" w:rsidRDefault="009924B7" w:rsidP="009924B7"/>
        </w:tc>
        <w:tc>
          <w:tcPr>
            <w:tcW w:w="2970" w:type="dxa"/>
            <w:tcBorders>
              <w:top w:val="nil"/>
              <w:left w:val="nil"/>
              <w:bottom w:val="nil"/>
              <w:right w:val="nil"/>
            </w:tcBorders>
          </w:tcPr>
          <w:p w14:paraId="46568F6C" w14:textId="77777777" w:rsidR="009924B7" w:rsidRDefault="009924B7" w:rsidP="009924B7"/>
        </w:tc>
        <w:tc>
          <w:tcPr>
            <w:tcW w:w="4500" w:type="dxa"/>
            <w:tcBorders>
              <w:top w:val="nil"/>
              <w:left w:val="nil"/>
              <w:bottom w:val="nil"/>
              <w:right w:val="nil"/>
            </w:tcBorders>
          </w:tcPr>
          <w:p w14:paraId="01C8F808" w14:textId="77777777" w:rsidR="009924B7" w:rsidRDefault="009924B7" w:rsidP="009924B7"/>
        </w:tc>
        <w:bookmarkEnd w:id="558"/>
      </w:tr>
      <w:bookmarkStart w:id="559" w:name="BKM_4609C732_E103_4de0_837B_0A8A17E1B101"/>
      <w:tr w:rsidR="009924B7" w14:paraId="3E542615" w14:textId="77777777" w:rsidTr="009924B7">
        <w:tc>
          <w:tcPr>
            <w:tcW w:w="1710" w:type="dxa"/>
            <w:tcBorders>
              <w:top w:val="nil"/>
              <w:left w:val="nil"/>
              <w:bottom w:val="nil"/>
              <w:right w:val="nil"/>
            </w:tcBorders>
          </w:tcPr>
          <w:p w14:paraId="4D0F28B3" w14:textId="77777777" w:rsidR="009924B7" w:rsidRDefault="009924B7" w:rsidP="009924B7">
            <w:r>
              <w:fldChar w:fldCharType="begin" w:fldLock="1"/>
            </w:r>
            <w:r>
              <w:instrText>MERGEFIELD Att.Alias</w:instrText>
            </w:r>
            <w:r>
              <w:fldChar w:fldCharType="separate"/>
            </w:r>
            <w:r>
              <w:t>?</w:t>
            </w:r>
            <w:r>
              <w:fldChar w:fldCharType="end"/>
            </w:r>
          </w:p>
        </w:tc>
        <w:tc>
          <w:tcPr>
            <w:tcW w:w="2970" w:type="dxa"/>
            <w:tcBorders>
              <w:top w:val="nil"/>
              <w:left w:val="nil"/>
              <w:bottom w:val="nil"/>
              <w:right w:val="nil"/>
            </w:tcBorders>
          </w:tcPr>
          <w:p w14:paraId="59992C06" w14:textId="77777777" w:rsidR="009924B7" w:rsidRDefault="009924B7" w:rsidP="009924B7">
            <w:r>
              <w:fldChar w:fldCharType="begin" w:fldLock="1"/>
            </w:r>
            <w:r>
              <w:instrText>MERGEFIELD Att.Name</w:instrText>
            </w:r>
            <w:r>
              <w:fldChar w:fldCharType="separate"/>
            </w:r>
            <w:r>
              <w:t>Onbekend</w:t>
            </w:r>
            <w:r>
              <w:fldChar w:fldCharType="end"/>
            </w:r>
          </w:p>
        </w:tc>
        <w:tc>
          <w:tcPr>
            <w:tcW w:w="4500" w:type="dxa"/>
            <w:tcBorders>
              <w:top w:val="nil"/>
              <w:left w:val="nil"/>
              <w:bottom w:val="nil"/>
              <w:right w:val="nil"/>
            </w:tcBorders>
          </w:tcPr>
          <w:p w14:paraId="643AC994" w14:textId="77777777" w:rsidR="009924B7" w:rsidRDefault="009924B7" w:rsidP="009924B7">
            <w:r>
              <w:fldChar w:fldCharType="begin" w:fldLock="1"/>
            </w:r>
            <w:r>
              <w:instrText>MERGEFIELD Att.Notes</w:instrText>
            </w:r>
            <w:r>
              <w:fldChar w:fldCharType="end"/>
            </w:r>
          </w:p>
        </w:tc>
      </w:tr>
      <w:tr w:rsidR="009924B7" w14:paraId="0A82FFB4" w14:textId="77777777" w:rsidTr="009924B7">
        <w:tc>
          <w:tcPr>
            <w:tcW w:w="1710" w:type="dxa"/>
            <w:tcBorders>
              <w:top w:val="nil"/>
              <w:left w:val="nil"/>
              <w:bottom w:val="nil"/>
              <w:right w:val="nil"/>
            </w:tcBorders>
          </w:tcPr>
          <w:p w14:paraId="3D45BC03" w14:textId="77777777" w:rsidR="009924B7" w:rsidRDefault="009924B7" w:rsidP="009924B7"/>
        </w:tc>
        <w:tc>
          <w:tcPr>
            <w:tcW w:w="2970" w:type="dxa"/>
            <w:tcBorders>
              <w:top w:val="nil"/>
              <w:left w:val="nil"/>
              <w:bottom w:val="nil"/>
              <w:right w:val="nil"/>
            </w:tcBorders>
          </w:tcPr>
          <w:p w14:paraId="374A8466" w14:textId="77777777" w:rsidR="009924B7" w:rsidRDefault="009924B7" w:rsidP="009924B7"/>
        </w:tc>
        <w:tc>
          <w:tcPr>
            <w:tcW w:w="4500" w:type="dxa"/>
            <w:tcBorders>
              <w:top w:val="nil"/>
              <w:left w:val="nil"/>
              <w:bottom w:val="nil"/>
              <w:right w:val="nil"/>
            </w:tcBorders>
          </w:tcPr>
          <w:p w14:paraId="40C61791" w14:textId="77777777" w:rsidR="009924B7" w:rsidRDefault="009924B7" w:rsidP="009924B7"/>
        </w:tc>
        <w:bookmarkEnd w:id="559"/>
      </w:tr>
      <w:bookmarkEnd w:id="556"/>
    </w:tbl>
    <w:p w14:paraId="5E9850B0" w14:textId="77777777" w:rsidR="009924B7" w:rsidRDefault="009924B7" w:rsidP="009924B7">
      <w:pPr>
        <w:rPr>
          <w:u w:color="000000"/>
        </w:rPr>
      </w:pPr>
    </w:p>
    <w:bookmarkStart w:id="560" w:name="BKM_9FB86122_42DC_4375_ABF7_018B98BD3A3F"/>
    <w:p w14:paraId="145C67E7" w14:textId="77777777" w:rsidR="009924B7" w:rsidRPr="009924B7" w:rsidRDefault="009924B7" w:rsidP="009924B7">
      <w:pPr>
        <w:pStyle w:val="Kop2"/>
      </w:pPr>
      <w:r w:rsidRPr="009924B7">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aangever</w:t>
      </w:r>
      <w:r w:rsidRPr="009924B7">
        <w:fldChar w:fldCharType="end"/>
      </w:r>
    </w:p>
    <w:p w14:paraId="380AB4FA"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9D1769F" w14:textId="77777777" w:rsidTr="009924B7">
        <w:trPr>
          <w:trHeight w:val="230"/>
        </w:trPr>
        <w:tc>
          <w:tcPr>
            <w:tcW w:w="1710" w:type="dxa"/>
            <w:tcBorders>
              <w:top w:val="nil"/>
              <w:left w:val="nil"/>
              <w:bottom w:val="nil"/>
              <w:right w:val="nil"/>
            </w:tcBorders>
          </w:tcPr>
          <w:p w14:paraId="0DCDAD2B" w14:textId="77777777" w:rsidR="009924B7" w:rsidRDefault="009924B7" w:rsidP="009924B7">
            <w:r>
              <w:rPr>
                <w:b/>
                <w:bCs/>
              </w:rPr>
              <w:t>Definitie</w:t>
            </w:r>
          </w:p>
        </w:tc>
        <w:tc>
          <w:tcPr>
            <w:tcW w:w="7650" w:type="dxa"/>
            <w:tcBorders>
              <w:top w:val="nil"/>
              <w:left w:val="nil"/>
              <w:bottom w:val="nil"/>
              <w:right w:val="nil"/>
            </w:tcBorders>
          </w:tcPr>
          <w:p w14:paraId="26791600" w14:textId="77777777" w:rsidR="009924B7" w:rsidRPr="009924B7" w:rsidRDefault="009924B7" w:rsidP="009924B7">
            <w:r>
              <w:fldChar w:fldCharType="begin" w:fldLock="1"/>
            </w:r>
            <w:r>
              <w:instrText>MERGEFIELD Element.Notes</w:instrText>
            </w:r>
            <w:r>
              <w:fldChar w:fldCharType="end"/>
            </w:r>
            <w:r w:rsidRPr="009924B7">
              <w:t xml:space="preserve">De aangever adreshouding mag alleen een binnen de centrale voorzieningen </w:t>
            </w:r>
          </w:p>
          <w:p w14:paraId="0E4DCD81" w14:textId="77777777" w:rsidR="009924B7" w:rsidRDefault="009924B7" w:rsidP="009924B7">
            <w:r w:rsidRPr="009924B7">
              <w:t>voorgedefinieerde waarde hebben. Stamtabel A.5.1 van BRP.</w:t>
            </w:r>
          </w:p>
        </w:tc>
      </w:tr>
    </w:tbl>
    <w:p w14:paraId="53C0AAC5"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E4F36ED" w14:textId="77777777" w:rsidTr="009924B7">
        <w:trPr>
          <w:trHeight w:val="230"/>
        </w:trPr>
        <w:tc>
          <w:tcPr>
            <w:tcW w:w="1710" w:type="dxa"/>
            <w:tcBorders>
              <w:top w:val="nil"/>
              <w:left w:val="nil"/>
              <w:bottom w:val="nil"/>
              <w:right w:val="nil"/>
            </w:tcBorders>
          </w:tcPr>
          <w:p w14:paraId="21642ED2" w14:textId="77777777" w:rsidR="009924B7" w:rsidRDefault="009924B7" w:rsidP="009924B7">
            <w:pPr>
              <w:rPr>
                <w:i/>
                <w:iCs/>
              </w:rPr>
            </w:pPr>
            <w:bookmarkStart w:id="561" w:name="BKM_73ADFA6F_C640_4e47_AF14_5E952E41E1BB"/>
            <w:r>
              <w:rPr>
                <w:i/>
                <w:iCs/>
              </w:rPr>
              <w:t>Code</w:t>
            </w:r>
          </w:p>
        </w:tc>
        <w:tc>
          <w:tcPr>
            <w:tcW w:w="2970" w:type="dxa"/>
            <w:tcBorders>
              <w:top w:val="nil"/>
              <w:left w:val="nil"/>
              <w:bottom w:val="nil"/>
              <w:right w:val="nil"/>
            </w:tcBorders>
          </w:tcPr>
          <w:p w14:paraId="1B64ED4E" w14:textId="77777777" w:rsidR="009924B7" w:rsidRDefault="009924B7" w:rsidP="009924B7">
            <w:pPr>
              <w:rPr>
                <w:i/>
                <w:iCs/>
              </w:rPr>
            </w:pPr>
            <w:r>
              <w:rPr>
                <w:i/>
                <w:iCs/>
              </w:rPr>
              <w:t>Naam</w:t>
            </w:r>
          </w:p>
        </w:tc>
        <w:tc>
          <w:tcPr>
            <w:tcW w:w="4500" w:type="dxa"/>
            <w:tcBorders>
              <w:top w:val="nil"/>
              <w:left w:val="nil"/>
              <w:bottom w:val="nil"/>
              <w:right w:val="nil"/>
            </w:tcBorders>
          </w:tcPr>
          <w:p w14:paraId="09F099F6" w14:textId="77777777" w:rsidR="009924B7" w:rsidRDefault="009924B7" w:rsidP="009924B7">
            <w:pPr>
              <w:rPr>
                <w:i/>
                <w:iCs/>
              </w:rPr>
            </w:pPr>
            <w:r>
              <w:rPr>
                <w:i/>
                <w:iCs/>
              </w:rPr>
              <w:t>Definitie</w:t>
            </w:r>
          </w:p>
        </w:tc>
      </w:tr>
      <w:tr w:rsidR="009924B7" w14:paraId="556ECC0B" w14:textId="77777777" w:rsidTr="009924B7">
        <w:tc>
          <w:tcPr>
            <w:tcW w:w="1710" w:type="dxa"/>
            <w:tcBorders>
              <w:top w:val="nil"/>
              <w:left w:val="nil"/>
              <w:bottom w:val="nil"/>
              <w:right w:val="nil"/>
            </w:tcBorders>
          </w:tcPr>
          <w:p w14:paraId="6FFB03A7" w14:textId="77777777" w:rsidR="009924B7" w:rsidRDefault="009924B7" w:rsidP="009924B7">
            <w:r>
              <w:fldChar w:fldCharType="begin" w:fldLock="1"/>
            </w:r>
            <w:r>
              <w:instrText>MERGEFIELD Att.Alias</w:instrText>
            </w:r>
            <w:r>
              <w:fldChar w:fldCharType="separate"/>
            </w:r>
            <w:r>
              <w:t>G</w:t>
            </w:r>
            <w:r>
              <w:fldChar w:fldCharType="end"/>
            </w:r>
          </w:p>
        </w:tc>
        <w:tc>
          <w:tcPr>
            <w:tcW w:w="2970" w:type="dxa"/>
            <w:tcBorders>
              <w:top w:val="nil"/>
              <w:left w:val="nil"/>
              <w:bottom w:val="nil"/>
              <w:right w:val="nil"/>
            </w:tcBorders>
          </w:tcPr>
          <w:p w14:paraId="0BC80A8B" w14:textId="77777777" w:rsidR="009924B7" w:rsidRDefault="009924B7" w:rsidP="009924B7">
            <w:r>
              <w:fldChar w:fldCharType="begin" w:fldLock="1"/>
            </w:r>
            <w:r>
              <w:instrText>MERGEFIELD Att.Name</w:instrText>
            </w:r>
            <w:r>
              <w:fldChar w:fldCharType="separate"/>
            </w:r>
            <w:r>
              <w:t>Gezaghouder</w:t>
            </w:r>
            <w:r>
              <w:fldChar w:fldCharType="end"/>
            </w:r>
          </w:p>
        </w:tc>
        <w:tc>
          <w:tcPr>
            <w:tcW w:w="4500" w:type="dxa"/>
            <w:tcBorders>
              <w:top w:val="nil"/>
              <w:left w:val="nil"/>
              <w:bottom w:val="nil"/>
              <w:right w:val="nil"/>
            </w:tcBorders>
          </w:tcPr>
          <w:p w14:paraId="14492721" w14:textId="77777777" w:rsidR="009924B7" w:rsidRDefault="009924B7" w:rsidP="009924B7">
            <w:r>
              <w:fldChar w:fldCharType="begin" w:fldLock="1"/>
            </w:r>
            <w:r>
              <w:instrText>MERGEFIELD Att.Notes</w:instrText>
            </w:r>
            <w:r>
              <w:fldChar w:fldCharType="separate"/>
            </w:r>
            <w:r>
              <w:t>De gezaghouder is de ouder, de voogd of de curator van de ingeschrevene.</w:t>
            </w:r>
            <w:r>
              <w:fldChar w:fldCharType="end"/>
            </w:r>
          </w:p>
        </w:tc>
      </w:tr>
      <w:tr w:rsidR="009924B7" w14:paraId="60FABE14" w14:textId="77777777" w:rsidTr="009924B7">
        <w:tc>
          <w:tcPr>
            <w:tcW w:w="1710" w:type="dxa"/>
            <w:tcBorders>
              <w:top w:val="nil"/>
              <w:left w:val="nil"/>
              <w:bottom w:val="nil"/>
              <w:right w:val="nil"/>
            </w:tcBorders>
          </w:tcPr>
          <w:p w14:paraId="16969E89" w14:textId="77777777" w:rsidR="009924B7" w:rsidRDefault="009924B7" w:rsidP="009924B7"/>
        </w:tc>
        <w:tc>
          <w:tcPr>
            <w:tcW w:w="2970" w:type="dxa"/>
            <w:tcBorders>
              <w:top w:val="nil"/>
              <w:left w:val="nil"/>
              <w:bottom w:val="nil"/>
              <w:right w:val="nil"/>
            </w:tcBorders>
          </w:tcPr>
          <w:p w14:paraId="2B4CADC3" w14:textId="77777777" w:rsidR="009924B7" w:rsidRDefault="009924B7" w:rsidP="009924B7"/>
        </w:tc>
        <w:tc>
          <w:tcPr>
            <w:tcW w:w="4500" w:type="dxa"/>
            <w:tcBorders>
              <w:top w:val="nil"/>
              <w:left w:val="nil"/>
              <w:bottom w:val="nil"/>
              <w:right w:val="nil"/>
            </w:tcBorders>
          </w:tcPr>
          <w:p w14:paraId="37B2C9F6" w14:textId="77777777" w:rsidR="009924B7" w:rsidRDefault="009924B7" w:rsidP="009924B7"/>
        </w:tc>
        <w:bookmarkEnd w:id="561"/>
      </w:tr>
      <w:bookmarkStart w:id="562" w:name="BKM_665D3327_8172_4f7c_A856_FE0044803157"/>
      <w:tr w:rsidR="009924B7" w14:paraId="6D965131" w14:textId="77777777" w:rsidTr="009924B7">
        <w:tc>
          <w:tcPr>
            <w:tcW w:w="1710" w:type="dxa"/>
            <w:tcBorders>
              <w:top w:val="nil"/>
              <w:left w:val="nil"/>
              <w:bottom w:val="nil"/>
              <w:right w:val="nil"/>
            </w:tcBorders>
          </w:tcPr>
          <w:p w14:paraId="0E5AEBB2" w14:textId="77777777" w:rsidR="009924B7" w:rsidRDefault="009924B7" w:rsidP="009924B7">
            <w:r>
              <w:fldChar w:fldCharType="begin" w:fldLock="1"/>
            </w:r>
            <w:r>
              <w:instrText>MERGEFIELD Att.Alias</w:instrText>
            </w:r>
            <w:r>
              <w:fldChar w:fldCharType="separate"/>
            </w:r>
            <w:r>
              <w:t>H</w:t>
            </w:r>
            <w:r>
              <w:fldChar w:fldCharType="end"/>
            </w:r>
          </w:p>
        </w:tc>
        <w:tc>
          <w:tcPr>
            <w:tcW w:w="2970" w:type="dxa"/>
            <w:tcBorders>
              <w:top w:val="nil"/>
              <w:left w:val="nil"/>
              <w:bottom w:val="nil"/>
              <w:right w:val="nil"/>
            </w:tcBorders>
          </w:tcPr>
          <w:p w14:paraId="5110CAC1" w14:textId="77777777" w:rsidR="009924B7" w:rsidRDefault="009924B7" w:rsidP="009924B7">
            <w:r>
              <w:fldChar w:fldCharType="begin" w:fldLock="1"/>
            </w:r>
            <w:r>
              <w:instrText>MERGEFIELD Att.Name</w:instrText>
            </w:r>
            <w:r>
              <w:fldChar w:fldCharType="separate"/>
            </w:r>
            <w:r>
              <w:t>Hoofd instelling</w:t>
            </w:r>
            <w:r>
              <w:fldChar w:fldCharType="end"/>
            </w:r>
          </w:p>
        </w:tc>
        <w:tc>
          <w:tcPr>
            <w:tcW w:w="4500" w:type="dxa"/>
            <w:tcBorders>
              <w:top w:val="nil"/>
              <w:left w:val="nil"/>
              <w:bottom w:val="nil"/>
              <w:right w:val="nil"/>
            </w:tcBorders>
          </w:tcPr>
          <w:p w14:paraId="0C3F25B5" w14:textId="77777777" w:rsidR="009924B7" w:rsidRDefault="009924B7" w:rsidP="009924B7">
            <w:r>
              <w:fldChar w:fldCharType="begin" w:fldLock="1"/>
            </w:r>
            <w:r>
              <w:instrText>MERGEFIELD Att.Notes</w:instrText>
            </w:r>
            <w:r>
              <w:fldChar w:fldCharType="separate"/>
            </w:r>
            <w:r>
              <w:t>De hoofd van de instelling waar de persoon verblijft.</w:t>
            </w:r>
            <w:r>
              <w:fldChar w:fldCharType="end"/>
            </w:r>
          </w:p>
        </w:tc>
      </w:tr>
      <w:tr w:rsidR="009924B7" w14:paraId="234DB498" w14:textId="77777777" w:rsidTr="009924B7">
        <w:tc>
          <w:tcPr>
            <w:tcW w:w="1710" w:type="dxa"/>
            <w:tcBorders>
              <w:top w:val="nil"/>
              <w:left w:val="nil"/>
              <w:bottom w:val="nil"/>
              <w:right w:val="nil"/>
            </w:tcBorders>
          </w:tcPr>
          <w:p w14:paraId="3AB5A6BC" w14:textId="77777777" w:rsidR="009924B7" w:rsidRDefault="009924B7" w:rsidP="009924B7"/>
        </w:tc>
        <w:tc>
          <w:tcPr>
            <w:tcW w:w="2970" w:type="dxa"/>
            <w:tcBorders>
              <w:top w:val="nil"/>
              <w:left w:val="nil"/>
              <w:bottom w:val="nil"/>
              <w:right w:val="nil"/>
            </w:tcBorders>
          </w:tcPr>
          <w:p w14:paraId="65CA3D5B" w14:textId="77777777" w:rsidR="009924B7" w:rsidRDefault="009924B7" w:rsidP="009924B7"/>
        </w:tc>
        <w:tc>
          <w:tcPr>
            <w:tcW w:w="4500" w:type="dxa"/>
            <w:tcBorders>
              <w:top w:val="nil"/>
              <w:left w:val="nil"/>
              <w:bottom w:val="nil"/>
              <w:right w:val="nil"/>
            </w:tcBorders>
          </w:tcPr>
          <w:p w14:paraId="1AA0BBB4" w14:textId="77777777" w:rsidR="009924B7" w:rsidRDefault="009924B7" w:rsidP="009924B7"/>
        </w:tc>
        <w:bookmarkEnd w:id="562"/>
      </w:tr>
      <w:bookmarkStart w:id="563" w:name="BKM_089DA2E6_DE9F_4a0f_B3BF_24773519AB2A"/>
      <w:tr w:rsidR="009924B7" w14:paraId="727F6094" w14:textId="77777777" w:rsidTr="009924B7">
        <w:tc>
          <w:tcPr>
            <w:tcW w:w="1710" w:type="dxa"/>
            <w:tcBorders>
              <w:top w:val="nil"/>
              <w:left w:val="nil"/>
              <w:bottom w:val="nil"/>
              <w:right w:val="nil"/>
            </w:tcBorders>
          </w:tcPr>
          <w:p w14:paraId="7715FAA4" w14:textId="77777777" w:rsidR="009924B7" w:rsidRDefault="009924B7" w:rsidP="009924B7">
            <w:r>
              <w:fldChar w:fldCharType="begin" w:fldLock="1"/>
            </w:r>
            <w:r>
              <w:instrText>MERGEFIELD Att.Alias</w:instrText>
            </w:r>
            <w:r>
              <w:fldChar w:fldCharType="separate"/>
            </w:r>
            <w:r>
              <w:t>I</w:t>
            </w:r>
            <w:r>
              <w:fldChar w:fldCharType="end"/>
            </w:r>
          </w:p>
        </w:tc>
        <w:tc>
          <w:tcPr>
            <w:tcW w:w="2970" w:type="dxa"/>
            <w:tcBorders>
              <w:top w:val="nil"/>
              <w:left w:val="nil"/>
              <w:bottom w:val="nil"/>
              <w:right w:val="nil"/>
            </w:tcBorders>
          </w:tcPr>
          <w:p w14:paraId="213D5419" w14:textId="77777777" w:rsidR="009924B7" w:rsidRDefault="009924B7" w:rsidP="009924B7">
            <w:r>
              <w:fldChar w:fldCharType="begin" w:fldLock="1"/>
            </w:r>
            <w:r>
              <w:instrText>MERGEFIELD Att.Name</w:instrText>
            </w:r>
            <w:r>
              <w:fldChar w:fldCharType="separate"/>
            </w:r>
            <w:r>
              <w:t>Ingeschrevene</w:t>
            </w:r>
            <w:r>
              <w:fldChar w:fldCharType="end"/>
            </w:r>
          </w:p>
        </w:tc>
        <w:tc>
          <w:tcPr>
            <w:tcW w:w="4500" w:type="dxa"/>
            <w:tcBorders>
              <w:top w:val="nil"/>
              <w:left w:val="nil"/>
              <w:bottom w:val="nil"/>
              <w:right w:val="nil"/>
            </w:tcBorders>
          </w:tcPr>
          <w:p w14:paraId="48D019EC" w14:textId="77777777" w:rsidR="009924B7" w:rsidRDefault="009924B7" w:rsidP="009924B7">
            <w:r>
              <w:fldChar w:fldCharType="begin" w:fldLock="1"/>
            </w:r>
            <w:r>
              <w:instrText>MERGEFIELD Att.Notes</w:instrText>
            </w:r>
            <w:r>
              <w:fldChar w:fldCharType="separate"/>
            </w:r>
            <w:r>
              <w:t>De ingeschrevene zelf</w:t>
            </w:r>
            <w:r>
              <w:fldChar w:fldCharType="end"/>
            </w:r>
          </w:p>
        </w:tc>
      </w:tr>
      <w:tr w:rsidR="009924B7" w14:paraId="4DF8011F" w14:textId="77777777" w:rsidTr="009924B7">
        <w:tc>
          <w:tcPr>
            <w:tcW w:w="1710" w:type="dxa"/>
            <w:tcBorders>
              <w:top w:val="nil"/>
              <w:left w:val="nil"/>
              <w:bottom w:val="nil"/>
              <w:right w:val="nil"/>
            </w:tcBorders>
          </w:tcPr>
          <w:p w14:paraId="1BA8F28C" w14:textId="77777777" w:rsidR="009924B7" w:rsidRDefault="009924B7" w:rsidP="009924B7"/>
        </w:tc>
        <w:tc>
          <w:tcPr>
            <w:tcW w:w="2970" w:type="dxa"/>
            <w:tcBorders>
              <w:top w:val="nil"/>
              <w:left w:val="nil"/>
              <w:bottom w:val="nil"/>
              <w:right w:val="nil"/>
            </w:tcBorders>
          </w:tcPr>
          <w:p w14:paraId="3B6DA42D" w14:textId="77777777" w:rsidR="009924B7" w:rsidRDefault="009924B7" w:rsidP="009924B7"/>
        </w:tc>
        <w:tc>
          <w:tcPr>
            <w:tcW w:w="4500" w:type="dxa"/>
            <w:tcBorders>
              <w:top w:val="nil"/>
              <w:left w:val="nil"/>
              <w:bottom w:val="nil"/>
              <w:right w:val="nil"/>
            </w:tcBorders>
          </w:tcPr>
          <w:p w14:paraId="7840187A" w14:textId="77777777" w:rsidR="009924B7" w:rsidRDefault="009924B7" w:rsidP="009924B7"/>
        </w:tc>
        <w:bookmarkEnd w:id="563"/>
      </w:tr>
      <w:bookmarkStart w:id="564" w:name="BKM_1069F24C_F7A4_4306_B710_7190D871B660"/>
      <w:tr w:rsidR="009924B7" w14:paraId="2C15B141" w14:textId="77777777" w:rsidTr="009924B7">
        <w:tc>
          <w:tcPr>
            <w:tcW w:w="1710" w:type="dxa"/>
            <w:tcBorders>
              <w:top w:val="nil"/>
              <w:left w:val="nil"/>
              <w:bottom w:val="nil"/>
              <w:right w:val="nil"/>
            </w:tcBorders>
          </w:tcPr>
          <w:p w14:paraId="3E4FE564" w14:textId="77777777" w:rsidR="009924B7" w:rsidRDefault="009924B7" w:rsidP="009924B7">
            <w:r>
              <w:fldChar w:fldCharType="begin" w:fldLock="1"/>
            </w:r>
            <w:r>
              <w:instrText>MERGEFIELD Att.Alias</w:instrText>
            </w:r>
            <w:r>
              <w:fldChar w:fldCharType="separate"/>
            </w:r>
            <w:r>
              <w:t>K</w:t>
            </w:r>
            <w:r>
              <w:fldChar w:fldCharType="end"/>
            </w:r>
          </w:p>
        </w:tc>
        <w:tc>
          <w:tcPr>
            <w:tcW w:w="2970" w:type="dxa"/>
            <w:tcBorders>
              <w:top w:val="nil"/>
              <w:left w:val="nil"/>
              <w:bottom w:val="nil"/>
              <w:right w:val="nil"/>
            </w:tcBorders>
          </w:tcPr>
          <w:p w14:paraId="1A201315" w14:textId="77777777" w:rsidR="009924B7" w:rsidRDefault="009924B7" w:rsidP="009924B7">
            <w:r>
              <w:fldChar w:fldCharType="begin" w:fldLock="1"/>
            </w:r>
            <w:r>
              <w:instrText>MERGEFIELD Att.Name</w:instrText>
            </w:r>
            <w:r>
              <w:fldChar w:fldCharType="separate"/>
            </w:r>
            <w:r>
              <w:t>Meerderjarig inwonend kind voor ouder</w:t>
            </w:r>
            <w:r>
              <w:fldChar w:fldCharType="end"/>
            </w:r>
          </w:p>
        </w:tc>
        <w:tc>
          <w:tcPr>
            <w:tcW w:w="4500" w:type="dxa"/>
            <w:tcBorders>
              <w:top w:val="nil"/>
              <w:left w:val="nil"/>
              <w:bottom w:val="nil"/>
              <w:right w:val="nil"/>
            </w:tcBorders>
          </w:tcPr>
          <w:p w14:paraId="5B88D9BB" w14:textId="77777777" w:rsidR="009924B7" w:rsidRDefault="009924B7" w:rsidP="009924B7">
            <w:r>
              <w:fldChar w:fldCharType="begin" w:fldLock="1"/>
            </w:r>
            <w:r>
              <w:instrText>MERGEFIELD Att.Notes</w:instrText>
            </w:r>
            <w:r>
              <w:fldChar w:fldCharType="separate"/>
            </w:r>
            <w:r>
              <w:t>Een kind dat op hetzelfde adres woont als de ouder doet de adresaangifte.</w:t>
            </w:r>
            <w:r>
              <w:fldChar w:fldCharType="end"/>
            </w:r>
          </w:p>
        </w:tc>
      </w:tr>
      <w:tr w:rsidR="009924B7" w14:paraId="2E010414" w14:textId="77777777" w:rsidTr="009924B7">
        <w:tc>
          <w:tcPr>
            <w:tcW w:w="1710" w:type="dxa"/>
            <w:tcBorders>
              <w:top w:val="nil"/>
              <w:left w:val="nil"/>
              <w:bottom w:val="nil"/>
              <w:right w:val="nil"/>
            </w:tcBorders>
          </w:tcPr>
          <w:p w14:paraId="573DC7AE" w14:textId="77777777" w:rsidR="009924B7" w:rsidRDefault="009924B7" w:rsidP="009924B7"/>
        </w:tc>
        <w:tc>
          <w:tcPr>
            <w:tcW w:w="2970" w:type="dxa"/>
            <w:tcBorders>
              <w:top w:val="nil"/>
              <w:left w:val="nil"/>
              <w:bottom w:val="nil"/>
              <w:right w:val="nil"/>
            </w:tcBorders>
          </w:tcPr>
          <w:p w14:paraId="78223978" w14:textId="77777777" w:rsidR="009924B7" w:rsidRDefault="009924B7" w:rsidP="009924B7"/>
        </w:tc>
        <w:tc>
          <w:tcPr>
            <w:tcW w:w="4500" w:type="dxa"/>
            <w:tcBorders>
              <w:top w:val="nil"/>
              <w:left w:val="nil"/>
              <w:bottom w:val="nil"/>
              <w:right w:val="nil"/>
            </w:tcBorders>
          </w:tcPr>
          <w:p w14:paraId="5403B9F0" w14:textId="77777777" w:rsidR="009924B7" w:rsidRDefault="009924B7" w:rsidP="009924B7"/>
        </w:tc>
        <w:bookmarkEnd w:id="564"/>
      </w:tr>
      <w:bookmarkStart w:id="565" w:name="BKM_6A6B9901_F97D_43b1_9C94_1D833E9CF2C6"/>
      <w:tr w:rsidR="009924B7" w14:paraId="58A40BB0" w14:textId="77777777" w:rsidTr="009924B7">
        <w:tc>
          <w:tcPr>
            <w:tcW w:w="1710" w:type="dxa"/>
            <w:tcBorders>
              <w:top w:val="nil"/>
              <w:left w:val="nil"/>
              <w:bottom w:val="nil"/>
              <w:right w:val="nil"/>
            </w:tcBorders>
          </w:tcPr>
          <w:p w14:paraId="78064F93" w14:textId="77777777" w:rsidR="009924B7" w:rsidRDefault="009924B7" w:rsidP="009924B7">
            <w:r>
              <w:fldChar w:fldCharType="begin" w:fldLock="1"/>
            </w:r>
            <w:r>
              <w:instrText>MERGEFIELD Att.Alias</w:instrText>
            </w:r>
            <w:r>
              <w:fldChar w:fldCharType="separate"/>
            </w:r>
            <w:r>
              <w:t>M</w:t>
            </w:r>
            <w:r>
              <w:fldChar w:fldCharType="end"/>
            </w:r>
          </w:p>
        </w:tc>
        <w:tc>
          <w:tcPr>
            <w:tcW w:w="2970" w:type="dxa"/>
            <w:tcBorders>
              <w:top w:val="nil"/>
              <w:left w:val="nil"/>
              <w:bottom w:val="nil"/>
              <w:right w:val="nil"/>
            </w:tcBorders>
          </w:tcPr>
          <w:p w14:paraId="2527B237" w14:textId="77777777" w:rsidR="009924B7" w:rsidRDefault="009924B7" w:rsidP="009924B7">
            <w:r>
              <w:fldChar w:fldCharType="begin" w:fldLock="1"/>
            </w:r>
            <w:r>
              <w:instrText>MERGEFIELD Att.Name</w:instrText>
            </w:r>
            <w:r>
              <w:fldChar w:fldCharType="separate"/>
            </w:r>
            <w:r>
              <w:t>Meerderjarig gemachtigde</w:t>
            </w:r>
            <w:r>
              <w:fldChar w:fldCharType="end"/>
            </w:r>
          </w:p>
        </w:tc>
        <w:tc>
          <w:tcPr>
            <w:tcW w:w="4500" w:type="dxa"/>
            <w:tcBorders>
              <w:top w:val="nil"/>
              <w:left w:val="nil"/>
              <w:bottom w:val="nil"/>
              <w:right w:val="nil"/>
            </w:tcBorders>
          </w:tcPr>
          <w:p w14:paraId="7EECAC89" w14:textId="77777777" w:rsidR="009924B7" w:rsidRDefault="009924B7" w:rsidP="009924B7">
            <w:r>
              <w:fldChar w:fldCharType="begin" w:fldLock="1"/>
            </w:r>
            <w:r>
              <w:instrText>MERGEFIELD Att.Notes</w:instrText>
            </w:r>
            <w:r>
              <w:fldChar w:fldCharType="separate"/>
            </w:r>
            <w:r>
              <w:t>Een door de ingeschrevene gemachtigde.</w:t>
            </w:r>
            <w:r>
              <w:fldChar w:fldCharType="end"/>
            </w:r>
          </w:p>
        </w:tc>
      </w:tr>
      <w:tr w:rsidR="009924B7" w14:paraId="7A2B62FC" w14:textId="77777777" w:rsidTr="009924B7">
        <w:tc>
          <w:tcPr>
            <w:tcW w:w="1710" w:type="dxa"/>
            <w:tcBorders>
              <w:top w:val="nil"/>
              <w:left w:val="nil"/>
              <w:bottom w:val="nil"/>
              <w:right w:val="nil"/>
            </w:tcBorders>
          </w:tcPr>
          <w:p w14:paraId="28614BCF" w14:textId="77777777" w:rsidR="009924B7" w:rsidRDefault="009924B7" w:rsidP="009924B7"/>
        </w:tc>
        <w:tc>
          <w:tcPr>
            <w:tcW w:w="2970" w:type="dxa"/>
            <w:tcBorders>
              <w:top w:val="nil"/>
              <w:left w:val="nil"/>
              <w:bottom w:val="nil"/>
              <w:right w:val="nil"/>
            </w:tcBorders>
          </w:tcPr>
          <w:p w14:paraId="37A61B1E" w14:textId="77777777" w:rsidR="009924B7" w:rsidRDefault="009924B7" w:rsidP="009924B7"/>
        </w:tc>
        <w:tc>
          <w:tcPr>
            <w:tcW w:w="4500" w:type="dxa"/>
            <w:tcBorders>
              <w:top w:val="nil"/>
              <w:left w:val="nil"/>
              <w:bottom w:val="nil"/>
              <w:right w:val="nil"/>
            </w:tcBorders>
          </w:tcPr>
          <w:p w14:paraId="7A6B1C58" w14:textId="77777777" w:rsidR="009924B7" w:rsidRDefault="009924B7" w:rsidP="009924B7"/>
        </w:tc>
        <w:bookmarkEnd w:id="565"/>
      </w:tr>
      <w:bookmarkStart w:id="566" w:name="BKM_30113F1C_E400_4083_B306_6CC72C1BD6D7"/>
      <w:tr w:rsidR="009924B7" w14:paraId="54C61AF5" w14:textId="77777777" w:rsidTr="009924B7">
        <w:tc>
          <w:tcPr>
            <w:tcW w:w="1710" w:type="dxa"/>
            <w:tcBorders>
              <w:top w:val="nil"/>
              <w:left w:val="nil"/>
              <w:bottom w:val="nil"/>
              <w:right w:val="nil"/>
            </w:tcBorders>
          </w:tcPr>
          <w:p w14:paraId="6D8169E3" w14:textId="77777777" w:rsidR="009924B7" w:rsidRDefault="009924B7" w:rsidP="009924B7">
            <w:r>
              <w:lastRenderedPageBreak/>
              <w:fldChar w:fldCharType="begin" w:fldLock="1"/>
            </w:r>
            <w:r>
              <w:instrText>MERGEFIELD Att.Alias</w:instrText>
            </w:r>
            <w:r>
              <w:fldChar w:fldCharType="separate"/>
            </w:r>
            <w:r>
              <w:t>O</w:t>
            </w:r>
            <w:r>
              <w:fldChar w:fldCharType="end"/>
            </w:r>
          </w:p>
        </w:tc>
        <w:tc>
          <w:tcPr>
            <w:tcW w:w="2970" w:type="dxa"/>
            <w:tcBorders>
              <w:top w:val="nil"/>
              <w:left w:val="nil"/>
              <w:bottom w:val="nil"/>
              <w:right w:val="nil"/>
            </w:tcBorders>
          </w:tcPr>
          <w:p w14:paraId="18C80B8C" w14:textId="77777777" w:rsidR="009924B7" w:rsidRDefault="009924B7" w:rsidP="009924B7">
            <w:r>
              <w:fldChar w:fldCharType="begin" w:fldLock="1"/>
            </w:r>
            <w:r>
              <w:instrText>MERGEFIELD Att.Name</w:instrText>
            </w:r>
            <w:r>
              <w:fldChar w:fldCharType="separate"/>
            </w:r>
            <w:r>
              <w:t>Inwonend ouder voor meerderjarig kind</w:t>
            </w:r>
            <w:r>
              <w:fldChar w:fldCharType="end"/>
            </w:r>
          </w:p>
        </w:tc>
        <w:tc>
          <w:tcPr>
            <w:tcW w:w="4500" w:type="dxa"/>
            <w:tcBorders>
              <w:top w:val="nil"/>
              <w:left w:val="nil"/>
              <w:bottom w:val="nil"/>
              <w:right w:val="nil"/>
            </w:tcBorders>
          </w:tcPr>
          <w:p w14:paraId="4D6FCADB" w14:textId="77777777" w:rsidR="009924B7" w:rsidRDefault="009924B7" w:rsidP="009924B7">
            <w:r>
              <w:fldChar w:fldCharType="begin" w:fldLock="1"/>
            </w:r>
            <w:r>
              <w:instrText>MERGEFIELD Att.Notes</w:instrText>
            </w:r>
            <w:r>
              <w:fldChar w:fldCharType="separate"/>
            </w:r>
            <w:r>
              <w:t>Een ouder die op hetzelfde adres woont doet aangifte van het adres van het kind.</w:t>
            </w:r>
            <w:r>
              <w:fldChar w:fldCharType="end"/>
            </w:r>
          </w:p>
        </w:tc>
      </w:tr>
      <w:tr w:rsidR="009924B7" w14:paraId="24E18EC3" w14:textId="77777777" w:rsidTr="009924B7">
        <w:tc>
          <w:tcPr>
            <w:tcW w:w="1710" w:type="dxa"/>
            <w:tcBorders>
              <w:top w:val="nil"/>
              <w:left w:val="nil"/>
              <w:bottom w:val="nil"/>
              <w:right w:val="nil"/>
            </w:tcBorders>
          </w:tcPr>
          <w:p w14:paraId="4F051C51" w14:textId="77777777" w:rsidR="009924B7" w:rsidRDefault="009924B7" w:rsidP="009924B7"/>
        </w:tc>
        <w:tc>
          <w:tcPr>
            <w:tcW w:w="2970" w:type="dxa"/>
            <w:tcBorders>
              <w:top w:val="nil"/>
              <w:left w:val="nil"/>
              <w:bottom w:val="nil"/>
              <w:right w:val="nil"/>
            </w:tcBorders>
          </w:tcPr>
          <w:p w14:paraId="121C3E2C" w14:textId="77777777" w:rsidR="009924B7" w:rsidRDefault="009924B7" w:rsidP="009924B7"/>
        </w:tc>
        <w:tc>
          <w:tcPr>
            <w:tcW w:w="4500" w:type="dxa"/>
            <w:tcBorders>
              <w:top w:val="nil"/>
              <w:left w:val="nil"/>
              <w:bottom w:val="nil"/>
              <w:right w:val="nil"/>
            </w:tcBorders>
          </w:tcPr>
          <w:p w14:paraId="6089E34B" w14:textId="77777777" w:rsidR="009924B7" w:rsidRDefault="009924B7" w:rsidP="009924B7"/>
        </w:tc>
        <w:bookmarkEnd w:id="566"/>
      </w:tr>
      <w:bookmarkStart w:id="567" w:name="BKM_9EB1EC70_F421_4341_8E0D_D1A913CAA6ED"/>
      <w:tr w:rsidR="009924B7" w14:paraId="160BBAFC" w14:textId="77777777" w:rsidTr="009924B7">
        <w:tc>
          <w:tcPr>
            <w:tcW w:w="1710" w:type="dxa"/>
            <w:tcBorders>
              <w:top w:val="nil"/>
              <w:left w:val="nil"/>
              <w:bottom w:val="nil"/>
              <w:right w:val="nil"/>
            </w:tcBorders>
          </w:tcPr>
          <w:p w14:paraId="7C2E927F" w14:textId="77777777" w:rsidR="009924B7" w:rsidRDefault="009924B7" w:rsidP="009924B7">
            <w:r>
              <w:fldChar w:fldCharType="begin" w:fldLock="1"/>
            </w:r>
            <w:r>
              <w:instrText>MERGEFIELD Att.Alias</w:instrText>
            </w:r>
            <w:r>
              <w:fldChar w:fldCharType="separate"/>
            </w:r>
            <w:r>
              <w:t>P</w:t>
            </w:r>
            <w:r>
              <w:fldChar w:fldCharType="end"/>
            </w:r>
          </w:p>
        </w:tc>
        <w:tc>
          <w:tcPr>
            <w:tcW w:w="2970" w:type="dxa"/>
            <w:tcBorders>
              <w:top w:val="nil"/>
              <w:left w:val="nil"/>
              <w:bottom w:val="nil"/>
              <w:right w:val="nil"/>
            </w:tcBorders>
          </w:tcPr>
          <w:p w14:paraId="21B7132A" w14:textId="77777777" w:rsidR="009924B7" w:rsidRDefault="009924B7" w:rsidP="009924B7">
            <w:r>
              <w:fldChar w:fldCharType="begin" w:fldLock="1"/>
            </w:r>
            <w:r>
              <w:instrText>MERGEFIELD Att.Name</w:instrText>
            </w:r>
            <w:r>
              <w:fldChar w:fldCharType="separate"/>
            </w:r>
            <w:r>
              <w:t>Echtgenoot/geregistreerd partner</w:t>
            </w:r>
            <w:r>
              <w:fldChar w:fldCharType="end"/>
            </w:r>
          </w:p>
        </w:tc>
        <w:tc>
          <w:tcPr>
            <w:tcW w:w="4500" w:type="dxa"/>
            <w:tcBorders>
              <w:top w:val="nil"/>
              <w:left w:val="nil"/>
              <w:bottom w:val="nil"/>
              <w:right w:val="nil"/>
            </w:tcBorders>
          </w:tcPr>
          <w:p w14:paraId="076703DC" w14:textId="77777777" w:rsidR="009924B7" w:rsidRDefault="009924B7" w:rsidP="009924B7">
            <w:r>
              <w:fldChar w:fldCharType="begin" w:fldLock="1"/>
            </w:r>
            <w:r>
              <w:instrText>MERGEFIELD Att.Notes</w:instrText>
            </w:r>
            <w:r>
              <w:fldChar w:fldCharType="separate"/>
            </w:r>
            <w:r>
              <w:t>De inwonende echtgenoot/geregistreerd partner doet aangifte van het adres.</w:t>
            </w:r>
            <w:r>
              <w:fldChar w:fldCharType="end"/>
            </w:r>
          </w:p>
        </w:tc>
      </w:tr>
      <w:tr w:rsidR="009924B7" w14:paraId="5AB1C470" w14:textId="77777777" w:rsidTr="009924B7">
        <w:tc>
          <w:tcPr>
            <w:tcW w:w="1710" w:type="dxa"/>
            <w:tcBorders>
              <w:top w:val="nil"/>
              <w:left w:val="nil"/>
              <w:bottom w:val="nil"/>
              <w:right w:val="nil"/>
            </w:tcBorders>
          </w:tcPr>
          <w:p w14:paraId="5B110187" w14:textId="77777777" w:rsidR="009924B7" w:rsidRDefault="009924B7" w:rsidP="009924B7"/>
        </w:tc>
        <w:tc>
          <w:tcPr>
            <w:tcW w:w="2970" w:type="dxa"/>
            <w:tcBorders>
              <w:top w:val="nil"/>
              <w:left w:val="nil"/>
              <w:bottom w:val="nil"/>
              <w:right w:val="nil"/>
            </w:tcBorders>
          </w:tcPr>
          <w:p w14:paraId="367489C9" w14:textId="77777777" w:rsidR="009924B7" w:rsidRDefault="009924B7" w:rsidP="009924B7"/>
        </w:tc>
        <w:tc>
          <w:tcPr>
            <w:tcW w:w="4500" w:type="dxa"/>
            <w:tcBorders>
              <w:top w:val="nil"/>
              <w:left w:val="nil"/>
              <w:bottom w:val="nil"/>
              <w:right w:val="nil"/>
            </w:tcBorders>
          </w:tcPr>
          <w:p w14:paraId="2FD6B385" w14:textId="77777777" w:rsidR="009924B7" w:rsidRDefault="009924B7" w:rsidP="009924B7"/>
        </w:tc>
        <w:bookmarkEnd w:id="567"/>
      </w:tr>
      <w:bookmarkStart w:id="568" w:name="BKM_1404095D_9905_4e64_BE49_3B27069AB03F"/>
      <w:tr w:rsidR="009924B7" w14:paraId="3AFF3897" w14:textId="77777777" w:rsidTr="009924B7">
        <w:tc>
          <w:tcPr>
            <w:tcW w:w="1710" w:type="dxa"/>
            <w:tcBorders>
              <w:top w:val="nil"/>
              <w:left w:val="nil"/>
              <w:bottom w:val="nil"/>
              <w:right w:val="nil"/>
            </w:tcBorders>
          </w:tcPr>
          <w:p w14:paraId="70C9F5B2" w14:textId="77777777" w:rsidR="009924B7" w:rsidRDefault="009924B7" w:rsidP="009924B7">
            <w:r>
              <w:fldChar w:fldCharType="begin" w:fldLock="1"/>
            </w:r>
            <w:r>
              <w:instrText>MERGEFIELD Att.Alias</w:instrText>
            </w:r>
            <w:r>
              <w:fldChar w:fldCharType="separate"/>
            </w:r>
            <w:r>
              <w:t>V</w:t>
            </w:r>
            <w:r>
              <w:fldChar w:fldCharType="end"/>
            </w:r>
          </w:p>
        </w:tc>
        <w:tc>
          <w:tcPr>
            <w:tcW w:w="2970" w:type="dxa"/>
            <w:tcBorders>
              <w:top w:val="nil"/>
              <w:left w:val="nil"/>
              <w:bottom w:val="nil"/>
              <w:right w:val="nil"/>
            </w:tcBorders>
          </w:tcPr>
          <w:p w14:paraId="0EE394EB" w14:textId="77777777" w:rsidR="009924B7" w:rsidRDefault="009924B7" w:rsidP="009924B7">
            <w:r>
              <w:fldChar w:fldCharType="begin" w:fldLock="1"/>
            </w:r>
            <w:r>
              <w:instrText>MERGEFIELD Att.Name</w:instrText>
            </w:r>
            <w:r>
              <w:fldChar w:fldCharType="separate"/>
            </w:r>
            <w:r>
              <w:t>Verzorger</w:t>
            </w:r>
            <w:r>
              <w:fldChar w:fldCharType="end"/>
            </w:r>
          </w:p>
        </w:tc>
        <w:tc>
          <w:tcPr>
            <w:tcW w:w="4500" w:type="dxa"/>
            <w:tcBorders>
              <w:top w:val="nil"/>
              <w:left w:val="nil"/>
              <w:bottom w:val="nil"/>
              <w:right w:val="nil"/>
            </w:tcBorders>
          </w:tcPr>
          <w:p w14:paraId="4BD4BA63" w14:textId="77777777" w:rsidR="009924B7" w:rsidRDefault="009924B7" w:rsidP="009924B7">
            <w:r>
              <w:fldChar w:fldCharType="begin" w:fldLock="1"/>
            </w:r>
            <w:r>
              <w:instrText>MERGEFIELD Att.Notes</w:instrText>
            </w:r>
            <w:r>
              <w:fldChar w:fldCharType="separate"/>
            </w:r>
            <w:r>
              <w:t>Aangifte door verzorger voor minderjarig kin</w:t>
            </w:r>
            <w:r>
              <w:fldChar w:fldCharType="end"/>
            </w:r>
          </w:p>
        </w:tc>
      </w:tr>
      <w:tr w:rsidR="009924B7" w14:paraId="3FAB6F7E" w14:textId="77777777" w:rsidTr="009924B7">
        <w:tc>
          <w:tcPr>
            <w:tcW w:w="1710" w:type="dxa"/>
            <w:tcBorders>
              <w:top w:val="nil"/>
              <w:left w:val="nil"/>
              <w:bottom w:val="nil"/>
              <w:right w:val="nil"/>
            </w:tcBorders>
          </w:tcPr>
          <w:p w14:paraId="6C2ABD6A" w14:textId="77777777" w:rsidR="009924B7" w:rsidRDefault="009924B7" w:rsidP="009924B7"/>
        </w:tc>
        <w:tc>
          <w:tcPr>
            <w:tcW w:w="2970" w:type="dxa"/>
            <w:tcBorders>
              <w:top w:val="nil"/>
              <w:left w:val="nil"/>
              <w:bottom w:val="nil"/>
              <w:right w:val="nil"/>
            </w:tcBorders>
          </w:tcPr>
          <w:p w14:paraId="3EB16D11" w14:textId="77777777" w:rsidR="009924B7" w:rsidRDefault="009924B7" w:rsidP="009924B7"/>
        </w:tc>
        <w:tc>
          <w:tcPr>
            <w:tcW w:w="4500" w:type="dxa"/>
            <w:tcBorders>
              <w:top w:val="nil"/>
              <w:left w:val="nil"/>
              <w:bottom w:val="nil"/>
              <w:right w:val="nil"/>
            </w:tcBorders>
          </w:tcPr>
          <w:p w14:paraId="37B1EBAF" w14:textId="77777777" w:rsidR="009924B7" w:rsidRDefault="009924B7" w:rsidP="009924B7"/>
        </w:tc>
        <w:bookmarkEnd w:id="568"/>
      </w:tr>
      <w:bookmarkEnd w:id="560"/>
    </w:tbl>
    <w:p w14:paraId="2EE1033A" w14:textId="77777777" w:rsidR="009924B7" w:rsidRDefault="009924B7" w:rsidP="009924B7">
      <w:pPr>
        <w:rPr>
          <w:u w:color="000000"/>
        </w:rPr>
      </w:pPr>
    </w:p>
    <w:bookmarkStart w:id="569" w:name="BKM_C27488AF_81A5_4ae3_8838_C036EA0B3167"/>
    <w:p w14:paraId="0945825E" w14:textId="77777777" w:rsidR="009924B7" w:rsidRPr="009924B7" w:rsidRDefault="009924B7" w:rsidP="009924B7">
      <w:pPr>
        <w:pStyle w:val="Kop2"/>
      </w:pPr>
      <w:r w:rsidRPr="009924B7">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adelijke titel</w:t>
      </w:r>
      <w:r w:rsidRPr="009924B7">
        <w:fldChar w:fldCharType="end"/>
      </w:r>
    </w:p>
    <w:p w14:paraId="4AA70FC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9700E92" w14:textId="77777777" w:rsidTr="009924B7">
        <w:trPr>
          <w:trHeight w:val="230"/>
        </w:trPr>
        <w:tc>
          <w:tcPr>
            <w:tcW w:w="1710" w:type="dxa"/>
            <w:tcBorders>
              <w:top w:val="nil"/>
              <w:left w:val="nil"/>
              <w:bottom w:val="nil"/>
              <w:right w:val="nil"/>
            </w:tcBorders>
          </w:tcPr>
          <w:p w14:paraId="06148DDA" w14:textId="77777777" w:rsidR="009924B7" w:rsidRDefault="009924B7" w:rsidP="009924B7">
            <w:r>
              <w:rPr>
                <w:b/>
                <w:bCs/>
              </w:rPr>
              <w:t>Definitie</w:t>
            </w:r>
          </w:p>
        </w:tc>
        <w:tc>
          <w:tcPr>
            <w:tcW w:w="7650" w:type="dxa"/>
            <w:tcBorders>
              <w:top w:val="nil"/>
              <w:left w:val="nil"/>
              <w:bottom w:val="nil"/>
              <w:right w:val="nil"/>
            </w:tcBorders>
          </w:tcPr>
          <w:p w14:paraId="5D9287C9" w14:textId="77777777" w:rsidR="009924B7" w:rsidRDefault="009924B7" w:rsidP="009924B7">
            <w:r>
              <w:fldChar w:fldCharType="begin" w:fldLock="1"/>
            </w:r>
            <w:r>
              <w:instrText>MERGEFIELD Element.Notes</w:instrText>
            </w:r>
            <w:r>
              <w:fldChar w:fldCharType="separate"/>
            </w:r>
            <w:r>
              <w:t>Stamtabel 5.12 van BRP</w:t>
            </w:r>
            <w:r>
              <w:fldChar w:fldCharType="end"/>
            </w:r>
          </w:p>
        </w:tc>
      </w:tr>
    </w:tbl>
    <w:p w14:paraId="3AEBEE1A"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98C774C" w14:textId="77777777" w:rsidTr="009924B7">
        <w:trPr>
          <w:trHeight w:val="230"/>
        </w:trPr>
        <w:tc>
          <w:tcPr>
            <w:tcW w:w="1710" w:type="dxa"/>
            <w:tcBorders>
              <w:top w:val="nil"/>
              <w:left w:val="nil"/>
              <w:bottom w:val="nil"/>
              <w:right w:val="nil"/>
            </w:tcBorders>
          </w:tcPr>
          <w:p w14:paraId="081A26FA" w14:textId="77777777" w:rsidR="009924B7" w:rsidRDefault="009924B7" w:rsidP="009924B7">
            <w:pPr>
              <w:rPr>
                <w:i/>
                <w:iCs/>
              </w:rPr>
            </w:pPr>
            <w:bookmarkStart w:id="570" w:name="BKM_4E960B48_5F5A_491a_BBD5_708B92271E94"/>
            <w:r>
              <w:rPr>
                <w:i/>
                <w:iCs/>
              </w:rPr>
              <w:t>Code</w:t>
            </w:r>
          </w:p>
        </w:tc>
        <w:tc>
          <w:tcPr>
            <w:tcW w:w="2970" w:type="dxa"/>
            <w:tcBorders>
              <w:top w:val="nil"/>
              <w:left w:val="nil"/>
              <w:bottom w:val="nil"/>
              <w:right w:val="nil"/>
            </w:tcBorders>
          </w:tcPr>
          <w:p w14:paraId="6E55FBE4" w14:textId="77777777" w:rsidR="009924B7" w:rsidRDefault="009924B7" w:rsidP="009924B7">
            <w:pPr>
              <w:rPr>
                <w:i/>
                <w:iCs/>
              </w:rPr>
            </w:pPr>
            <w:r>
              <w:rPr>
                <w:i/>
                <w:iCs/>
              </w:rPr>
              <w:t>Naam</w:t>
            </w:r>
          </w:p>
        </w:tc>
        <w:tc>
          <w:tcPr>
            <w:tcW w:w="4500" w:type="dxa"/>
            <w:tcBorders>
              <w:top w:val="nil"/>
              <w:left w:val="nil"/>
              <w:bottom w:val="nil"/>
              <w:right w:val="nil"/>
            </w:tcBorders>
          </w:tcPr>
          <w:p w14:paraId="73AD4712" w14:textId="77777777" w:rsidR="009924B7" w:rsidRDefault="009924B7" w:rsidP="009924B7">
            <w:pPr>
              <w:rPr>
                <w:i/>
                <w:iCs/>
              </w:rPr>
            </w:pPr>
            <w:r>
              <w:rPr>
                <w:i/>
                <w:iCs/>
              </w:rPr>
              <w:t>Definitie</w:t>
            </w:r>
          </w:p>
        </w:tc>
      </w:tr>
      <w:tr w:rsidR="009924B7" w14:paraId="72A25F48" w14:textId="77777777" w:rsidTr="009924B7">
        <w:tc>
          <w:tcPr>
            <w:tcW w:w="1710" w:type="dxa"/>
            <w:tcBorders>
              <w:top w:val="nil"/>
              <w:left w:val="nil"/>
              <w:bottom w:val="nil"/>
              <w:right w:val="nil"/>
            </w:tcBorders>
          </w:tcPr>
          <w:p w14:paraId="7CC97EE4" w14:textId="77777777" w:rsidR="009924B7" w:rsidRDefault="009924B7" w:rsidP="009924B7">
            <w:r>
              <w:fldChar w:fldCharType="begin" w:fldLock="1"/>
            </w:r>
            <w:r>
              <w:instrText>MERGEFIELD Att.Alias</w:instrText>
            </w:r>
            <w:r>
              <w:fldChar w:fldCharType="separate"/>
            </w:r>
            <w:r>
              <w:t>B</w:t>
            </w:r>
            <w:r>
              <w:fldChar w:fldCharType="end"/>
            </w:r>
          </w:p>
        </w:tc>
        <w:tc>
          <w:tcPr>
            <w:tcW w:w="2970" w:type="dxa"/>
            <w:tcBorders>
              <w:top w:val="nil"/>
              <w:left w:val="nil"/>
              <w:bottom w:val="nil"/>
              <w:right w:val="nil"/>
            </w:tcBorders>
          </w:tcPr>
          <w:p w14:paraId="5915DA53" w14:textId="77777777" w:rsidR="009924B7" w:rsidRDefault="009924B7" w:rsidP="009924B7">
            <w:r>
              <w:fldChar w:fldCharType="begin" w:fldLock="1"/>
            </w:r>
            <w:r>
              <w:instrText>MERGEFIELD Att.Name</w:instrText>
            </w:r>
            <w:r>
              <w:fldChar w:fldCharType="separate"/>
            </w:r>
            <w:r>
              <w:t>baron</w:t>
            </w:r>
            <w:r>
              <w:fldChar w:fldCharType="end"/>
            </w:r>
          </w:p>
        </w:tc>
        <w:tc>
          <w:tcPr>
            <w:tcW w:w="4500" w:type="dxa"/>
            <w:tcBorders>
              <w:top w:val="nil"/>
              <w:left w:val="nil"/>
              <w:bottom w:val="nil"/>
              <w:right w:val="nil"/>
            </w:tcBorders>
          </w:tcPr>
          <w:p w14:paraId="366598C4" w14:textId="77777777" w:rsidR="009924B7" w:rsidRDefault="009924B7" w:rsidP="009924B7">
            <w:r>
              <w:fldChar w:fldCharType="begin" w:fldLock="1"/>
            </w:r>
            <w:r>
              <w:instrText>MERGEFIELD Att.Notes</w:instrText>
            </w:r>
            <w:r>
              <w:fldChar w:fldCharType="end"/>
            </w:r>
          </w:p>
        </w:tc>
      </w:tr>
      <w:tr w:rsidR="009924B7" w14:paraId="0CAD0D1F" w14:textId="77777777" w:rsidTr="009924B7">
        <w:tc>
          <w:tcPr>
            <w:tcW w:w="1710" w:type="dxa"/>
            <w:tcBorders>
              <w:top w:val="nil"/>
              <w:left w:val="nil"/>
              <w:bottom w:val="nil"/>
              <w:right w:val="nil"/>
            </w:tcBorders>
          </w:tcPr>
          <w:p w14:paraId="5A2E4351" w14:textId="77777777" w:rsidR="009924B7" w:rsidRDefault="009924B7" w:rsidP="009924B7"/>
        </w:tc>
        <w:tc>
          <w:tcPr>
            <w:tcW w:w="2970" w:type="dxa"/>
            <w:tcBorders>
              <w:top w:val="nil"/>
              <w:left w:val="nil"/>
              <w:bottom w:val="nil"/>
              <w:right w:val="nil"/>
            </w:tcBorders>
          </w:tcPr>
          <w:p w14:paraId="3BD96580" w14:textId="77777777" w:rsidR="009924B7" w:rsidRDefault="009924B7" w:rsidP="009924B7"/>
        </w:tc>
        <w:tc>
          <w:tcPr>
            <w:tcW w:w="4500" w:type="dxa"/>
            <w:tcBorders>
              <w:top w:val="nil"/>
              <w:left w:val="nil"/>
              <w:bottom w:val="nil"/>
              <w:right w:val="nil"/>
            </w:tcBorders>
          </w:tcPr>
          <w:p w14:paraId="1E17A8A2" w14:textId="77777777" w:rsidR="009924B7" w:rsidRDefault="009924B7" w:rsidP="009924B7"/>
        </w:tc>
        <w:bookmarkEnd w:id="570"/>
      </w:tr>
      <w:bookmarkStart w:id="571" w:name="BKM_7908254F_3149_488a_964D_33D76F7F03FE"/>
      <w:tr w:rsidR="009924B7" w14:paraId="247C266A" w14:textId="77777777" w:rsidTr="009924B7">
        <w:tc>
          <w:tcPr>
            <w:tcW w:w="1710" w:type="dxa"/>
            <w:tcBorders>
              <w:top w:val="nil"/>
              <w:left w:val="nil"/>
              <w:bottom w:val="nil"/>
              <w:right w:val="nil"/>
            </w:tcBorders>
          </w:tcPr>
          <w:p w14:paraId="65DD0F90" w14:textId="77777777" w:rsidR="009924B7" w:rsidRDefault="009924B7" w:rsidP="009924B7">
            <w:r>
              <w:fldChar w:fldCharType="begin" w:fldLock="1"/>
            </w:r>
            <w:r>
              <w:instrText>MERGEFIELD Att.Alias</w:instrText>
            </w:r>
            <w:r>
              <w:fldChar w:fldCharType="separate"/>
            </w:r>
            <w:r>
              <w:t>B</w:t>
            </w:r>
            <w:r>
              <w:fldChar w:fldCharType="end"/>
            </w:r>
          </w:p>
        </w:tc>
        <w:tc>
          <w:tcPr>
            <w:tcW w:w="2970" w:type="dxa"/>
            <w:tcBorders>
              <w:top w:val="nil"/>
              <w:left w:val="nil"/>
              <w:bottom w:val="nil"/>
              <w:right w:val="nil"/>
            </w:tcBorders>
          </w:tcPr>
          <w:p w14:paraId="6CAAF514" w14:textId="77777777" w:rsidR="009924B7" w:rsidRDefault="009924B7" w:rsidP="009924B7">
            <w:r>
              <w:fldChar w:fldCharType="begin" w:fldLock="1"/>
            </w:r>
            <w:r>
              <w:instrText>MERGEFIELD Att.Name</w:instrText>
            </w:r>
            <w:r>
              <w:fldChar w:fldCharType="separate"/>
            </w:r>
            <w:r>
              <w:t>barones</w:t>
            </w:r>
            <w:r>
              <w:fldChar w:fldCharType="end"/>
            </w:r>
          </w:p>
        </w:tc>
        <w:tc>
          <w:tcPr>
            <w:tcW w:w="4500" w:type="dxa"/>
            <w:tcBorders>
              <w:top w:val="nil"/>
              <w:left w:val="nil"/>
              <w:bottom w:val="nil"/>
              <w:right w:val="nil"/>
            </w:tcBorders>
          </w:tcPr>
          <w:p w14:paraId="75890470" w14:textId="77777777" w:rsidR="009924B7" w:rsidRDefault="009924B7" w:rsidP="009924B7">
            <w:r>
              <w:fldChar w:fldCharType="begin" w:fldLock="1"/>
            </w:r>
            <w:r>
              <w:instrText>MERGEFIELD Att.Notes</w:instrText>
            </w:r>
            <w:r>
              <w:fldChar w:fldCharType="end"/>
            </w:r>
          </w:p>
        </w:tc>
      </w:tr>
      <w:tr w:rsidR="009924B7" w14:paraId="1391AE58" w14:textId="77777777" w:rsidTr="009924B7">
        <w:tc>
          <w:tcPr>
            <w:tcW w:w="1710" w:type="dxa"/>
            <w:tcBorders>
              <w:top w:val="nil"/>
              <w:left w:val="nil"/>
              <w:bottom w:val="nil"/>
              <w:right w:val="nil"/>
            </w:tcBorders>
          </w:tcPr>
          <w:p w14:paraId="49DA6F5F" w14:textId="77777777" w:rsidR="009924B7" w:rsidRDefault="009924B7" w:rsidP="009924B7"/>
        </w:tc>
        <w:tc>
          <w:tcPr>
            <w:tcW w:w="2970" w:type="dxa"/>
            <w:tcBorders>
              <w:top w:val="nil"/>
              <w:left w:val="nil"/>
              <w:bottom w:val="nil"/>
              <w:right w:val="nil"/>
            </w:tcBorders>
          </w:tcPr>
          <w:p w14:paraId="5BEF788F" w14:textId="77777777" w:rsidR="009924B7" w:rsidRDefault="009924B7" w:rsidP="009924B7"/>
        </w:tc>
        <w:tc>
          <w:tcPr>
            <w:tcW w:w="4500" w:type="dxa"/>
            <w:tcBorders>
              <w:top w:val="nil"/>
              <w:left w:val="nil"/>
              <w:bottom w:val="nil"/>
              <w:right w:val="nil"/>
            </w:tcBorders>
          </w:tcPr>
          <w:p w14:paraId="0CF0F91E" w14:textId="77777777" w:rsidR="009924B7" w:rsidRDefault="009924B7" w:rsidP="009924B7"/>
        </w:tc>
        <w:bookmarkEnd w:id="571"/>
      </w:tr>
      <w:bookmarkStart w:id="572" w:name="BKM_0AA8D702_6288_4621_AD24_D375E6921C75"/>
      <w:tr w:rsidR="009924B7" w14:paraId="3903D164" w14:textId="77777777" w:rsidTr="009924B7">
        <w:tc>
          <w:tcPr>
            <w:tcW w:w="1710" w:type="dxa"/>
            <w:tcBorders>
              <w:top w:val="nil"/>
              <w:left w:val="nil"/>
              <w:bottom w:val="nil"/>
              <w:right w:val="nil"/>
            </w:tcBorders>
          </w:tcPr>
          <w:p w14:paraId="56DA3385" w14:textId="77777777" w:rsidR="009924B7" w:rsidRDefault="009924B7" w:rsidP="009924B7">
            <w:r>
              <w:fldChar w:fldCharType="begin" w:fldLock="1"/>
            </w:r>
            <w:r>
              <w:instrText>MERGEFIELD Att.Alias</w:instrText>
            </w:r>
            <w:r>
              <w:fldChar w:fldCharType="separate"/>
            </w:r>
            <w:r>
              <w:t>G</w:t>
            </w:r>
            <w:r>
              <w:fldChar w:fldCharType="end"/>
            </w:r>
          </w:p>
        </w:tc>
        <w:tc>
          <w:tcPr>
            <w:tcW w:w="2970" w:type="dxa"/>
            <w:tcBorders>
              <w:top w:val="nil"/>
              <w:left w:val="nil"/>
              <w:bottom w:val="nil"/>
              <w:right w:val="nil"/>
            </w:tcBorders>
          </w:tcPr>
          <w:p w14:paraId="0BF74F16" w14:textId="77777777" w:rsidR="009924B7" w:rsidRDefault="009924B7" w:rsidP="009924B7">
            <w:r>
              <w:fldChar w:fldCharType="begin" w:fldLock="1"/>
            </w:r>
            <w:r>
              <w:instrText>MERGEFIELD Att.Name</w:instrText>
            </w:r>
            <w:r>
              <w:fldChar w:fldCharType="separate"/>
            </w:r>
            <w:r>
              <w:t>graaf</w:t>
            </w:r>
            <w:r>
              <w:fldChar w:fldCharType="end"/>
            </w:r>
          </w:p>
        </w:tc>
        <w:tc>
          <w:tcPr>
            <w:tcW w:w="4500" w:type="dxa"/>
            <w:tcBorders>
              <w:top w:val="nil"/>
              <w:left w:val="nil"/>
              <w:bottom w:val="nil"/>
              <w:right w:val="nil"/>
            </w:tcBorders>
          </w:tcPr>
          <w:p w14:paraId="29A1A356" w14:textId="77777777" w:rsidR="009924B7" w:rsidRDefault="009924B7" w:rsidP="009924B7">
            <w:r>
              <w:fldChar w:fldCharType="begin" w:fldLock="1"/>
            </w:r>
            <w:r>
              <w:instrText>MERGEFIELD Att.Notes</w:instrText>
            </w:r>
            <w:r>
              <w:fldChar w:fldCharType="end"/>
            </w:r>
          </w:p>
        </w:tc>
      </w:tr>
      <w:tr w:rsidR="009924B7" w14:paraId="4BFD82FF" w14:textId="77777777" w:rsidTr="009924B7">
        <w:tc>
          <w:tcPr>
            <w:tcW w:w="1710" w:type="dxa"/>
            <w:tcBorders>
              <w:top w:val="nil"/>
              <w:left w:val="nil"/>
              <w:bottom w:val="nil"/>
              <w:right w:val="nil"/>
            </w:tcBorders>
          </w:tcPr>
          <w:p w14:paraId="6284B72D" w14:textId="77777777" w:rsidR="009924B7" w:rsidRDefault="009924B7" w:rsidP="009924B7"/>
        </w:tc>
        <w:tc>
          <w:tcPr>
            <w:tcW w:w="2970" w:type="dxa"/>
            <w:tcBorders>
              <w:top w:val="nil"/>
              <w:left w:val="nil"/>
              <w:bottom w:val="nil"/>
              <w:right w:val="nil"/>
            </w:tcBorders>
          </w:tcPr>
          <w:p w14:paraId="18742EFD" w14:textId="77777777" w:rsidR="009924B7" w:rsidRDefault="009924B7" w:rsidP="009924B7"/>
        </w:tc>
        <w:tc>
          <w:tcPr>
            <w:tcW w:w="4500" w:type="dxa"/>
            <w:tcBorders>
              <w:top w:val="nil"/>
              <w:left w:val="nil"/>
              <w:bottom w:val="nil"/>
              <w:right w:val="nil"/>
            </w:tcBorders>
          </w:tcPr>
          <w:p w14:paraId="3C3B5A21" w14:textId="77777777" w:rsidR="009924B7" w:rsidRDefault="009924B7" w:rsidP="009924B7"/>
        </w:tc>
        <w:bookmarkEnd w:id="572"/>
      </w:tr>
      <w:bookmarkStart w:id="573" w:name="BKM_4C2106FF_FE00_4103_A914_C34A56B72F06"/>
      <w:tr w:rsidR="009924B7" w14:paraId="75C2613C" w14:textId="77777777" w:rsidTr="009924B7">
        <w:tc>
          <w:tcPr>
            <w:tcW w:w="1710" w:type="dxa"/>
            <w:tcBorders>
              <w:top w:val="nil"/>
              <w:left w:val="nil"/>
              <w:bottom w:val="nil"/>
              <w:right w:val="nil"/>
            </w:tcBorders>
          </w:tcPr>
          <w:p w14:paraId="579756C3" w14:textId="77777777" w:rsidR="009924B7" w:rsidRDefault="009924B7" w:rsidP="009924B7">
            <w:r>
              <w:fldChar w:fldCharType="begin" w:fldLock="1"/>
            </w:r>
            <w:r>
              <w:instrText>MERGEFIELD Att.Alias</w:instrText>
            </w:r>
            <w:r>
              <w:fldChar w:fldCharType="separate"/>
            </w:r>
            <w:r>
              <w:t>G</w:t>
            </w:r>
            <w:r>
              <w:fldChar w:fldCharType="end"/>
            </w:r>
          </w:p>
        </w:tc>
        <w:tc>
          <w:tcPr>
            <w:tcW w:w="2970" w:type="dxa"/>
            <w:tcBorders>
              <w:top w:val="nil"/>
              <w:left w:val="nil"/>
              <w:bottom w:val="nil"/>
              <w:right w:val="nil"/>
            </w:tcBorders>
          </w:tcPr>
          <w:p w14:paraId="63E866C8" w14:textId="77777777" w:rsidR="009924B7" w:rsidRDefault="009924B7" w:rsidP="009924B7">
            <w:r>
              <w:fldChar w:fldCharType="begin" w:fldLock="1"/>
            </w:r>
            <w:r>
              <w:instrText>MERGEFIELD Att.Name</w:instrText>
            </w:r>
            <w:r>
              <w:fldChar w:fldCharType="separate"/>
            </w:r>
            <w:r>
              <w:t>gravin</w:t>
            </w:r>
            <w:r>
              <w:fldChar w:fldCharType="end"/>
            </w:r>
          </w:p>
        </w:tc>
        <w:tc>
          <w:tcPr>
            <w:tcW w:w="4500" w:type="dxa"/>
            <w:tcBorders>
              <w:top w:val="nil"/>
              <w:left w:val="nil"/>
              <w:bottom w:val="nil"/>
              <w:right w:val="nil"/>
            </w:tcBorders>
          </w:tcPr>
          <w:p w14:paraId="65BBEEBB" w14:textId="77777777" w:rsidR="009924B7" w:rsidRDefault="009924B7" w:rsidP="009924B7">
            <w:r>
              <w:fldChar w:fldCharType="begin" w:fldLock="1"/>
            </w:r>
            <w:r>
              <w:instrText>MERGEFIELD Att.Notes</w:instrText>
            </w:r>
            <w:r>
              <w:fldChar w:fldCharType="end"/>
            </w:r>
          </w:p>
        </w:tc>
      </w:tr>
      <w:tr w:rsidR="009924B7" w14:paraId="04A620B2" w14:textId="77777777" w:rsidTr="009924B7">
        <w:tc>
          <w:tcPr>
            <w:tcW w:w="1710" w:type="dxa"/>
            <w:tcBorders>
              <w:top w:val="nil"/>
              <w:left w:val="nil"/>
              <w:bottom w:val="nil"/>
              <w:right w:val="nil"/>
            </w:tcBorders>
          </w:tcPr>
          <w:p w14:paraId="3D192AD1" w14:textId="77777777" w:rsidR="009924B7" w:rsidRDefault="009924B7" w:rsidP="009924B7"/>
        </w:tc>
        <w:tc>
          <w:tcPr>
            <w:tcW w:w="2970" w:type="dxa"/>
            <w:tcBorders>
              <w:top w:val="nil"/>
              <w:left w:val="nil"/>
              <w:bottom w:val="nil"/>
              <w:right w:val="nil"/>
            </w:tcBorders>
          </w:tcPr>
          <w:p w14:paraId="098C5CAF" w14:textId="77777777" w:rsidR="009924B7" w:rsidRDefault="009924B7" w:rsidP="009924B7"/>
        </w:tc>
        <w:tc>
          <w:tcPr>
            <w:tcW w:w="4500" w:type="dxa"/>
            <w:tcBorders>
              <w:top w:val="nil"/>
              <w:left w:val="nil"/>
              <w:bottom w:val="nil"/>
              <w:right w:val="nil"/>
            </w:tcBorders>
          </w:tcPr>
          <w:p w14:paraId="68CC675C" w14:textId="77777777" w:rsidR="009924B7" w:rsidRDefault="009924B7" w:rsidP="009924B7"/>
        </w:tc>
        <w:bookmarkEnd w:id="573"/>
      </w:tr>
      <w:bookmarkStart w:id="574" w:name="BKM_ED11FD6F_9F2C_4dd8_9A24_5EF2F24E376D"/>
      <w:tr w:rsidR="009924B7" w14:paraId="4C14BD1D" w14:textId="77777777" w:rsidTr="009924B7">
        <w:tc>
          <w:tcPr>
            <w:tcW w:w="1710" w:type="dxa"/>
            <w:tcBorders>
              <w:top w:val="nil"/>
              <w:left w:val="nil"/>
              <w:bottom w:val="nil"/>
              <w:right w:val="nil"/>
            </w:tcBorders>
          </w:tcPr>
          <w:p w14:paraId="74411232" w14:textId="77777777" w:rsidR="009924B7" w:rsidRDefault="009924B7" w:rsidP="009924B7">
            <w:r>
              <w:fldChar w:fldCharType="begin" w:fldLock="1"/>
            </w:r>
            <w:r>
              <w:instrText>MERGEFIELD Att.Alias</w:instrText>
            </w:r>
            <w:r>
              <w:fldChar w:fldCharType="separate"/>
            </w:r>
            <w:r>
              <w:t>H</w:t>
            </w:r>
            <w:r>
              <w:fldChar w:fldCharType="end"/>
            </w:r>
          </w:p>
        </w:tc>
        <w:tc>
          <w:tcPr>
            <w:tcW w:w="2970" w:type="dxa"/>
            <w:tcBorders>
              <w:top w:val="nil"/>
              <w:left w:val="nil"/>
              <w:bottom w:val="nil"/>
              <w:right w:val="nil"/>
            </w:tcBorders>
          </w:tcPr>
          <w:p w14:paraId="7F63F794" w14:textId="77777777" w:rsidR="009924B7" w:rsidRDefault="009924B7" w:rsidP="009924B7">
            <w:r>
              <w:fldChar w:fldCharType="begin" w:fldLock="1"/>
            </w:r>
            <w:r>
              <w:instrText>MERGEFIELD Att.Name</w:instrText>
            </w:r>
            <w:r>
              <w:fldChar w:fldCharType="separate"/>
            </w:r>
            <w:r>
              <w:t>hertog</w:t>
            </w:r>
            <w:r>
              <w:fldChar w:fldCharType="end"/>
            </w:r>
          </w:p>
        </w:tc>
        <w:tc>
          <w:tcPr>
            <w:tcW w:w="4500" w:type="dxa"/>
            <w:tcBorders>
              <w:top w:val="nil"/>
              <w:left w:val="nil"/>
              <w:bottom w:val="nil"/>
              <w:right w:val="nil"/>
            </w:tcBorders>
          </w:tcPr>
          <w:p w14:paraId="391DECDD" w14:textId="77777777" w:rsidR="009924B7" w:rsidRDefault="009924B7" w:rsidP="009924B7">
            <w:r>
              <w:fldChar w:fldCharType="begin" w:fldLock="1"/>
            </w:r>
            <w:r>
              <w:instrText>MERGEFIELD Att.Notes</w:instrText>
            </w:r>
            <w:r>
              <w:fldChar w:fldCharType="end"/>
            </w:r>
          </w:p>
        </w:tc>
      </w:tr>
      <w:tr w:rsidR="009924B7" w14:paraId="4119311A" w14:textId="77777777" w:rsidTr="009924B7">
        <w:tc>
          <w:tcPr>
            <w:tcW w:w="1710" w:type="dxa"/>
            <w:tcBorders>
              <w:top w:val="nil"/>
              <w:left w:val="nil"/>
              <w:bottom w:val="nil"/>
              <w:right w:val="nil"/>
            </w:tcBorders>
          </w:tcPr>
          <w:p w14:paraId="52A7F1C7" w14:textId="77777777" w:rsidR="009924B7" w:rsidRDefault="009924B7" w:rsidP="009924B7"/>
        </w:tc>
        <w:tc>
          <w:tcPr>
            <w:tcW w:w="2970" w:type="dxa"/>
            <w:tcBorders>
              <w:top w:val="nil"/>
              <w:left w:val="nil"/>
              <w:bottom w:val="nil"/>
              <w:right w:val="nil"/>
            </w:tcBorders>
          </w:tcPr>
          <w:p w14:paraId="0FF33CE2" w14:textId="77777777" w:rsidR="009924B7" w:rsidRDefault="009924B7" w:rsidP="009924B7"/>
        </w:tc>
        <w:tc>
          <w:tcPr>
            <w:tcW w:w="4500" w:type="dxa"/>
            <w:tcBorders>
              <w:top w:val="nil"/>
              <w:left w:val="nil"/>
              <w:bottom w:val="nil"/>
              <w:right w:val="nil"/>
            </w:tcBorders>
          </w:tcPr>
          <w:p w14:paraId="01735890" w14:textId="77777777" w:rsidR="009924B7" w:rsidRDefault="009924B7" w:rsidP="009924B7"/>
        </w:tc>
        <w:bookmarkEnd w:id="574"/>
      </w:tr>
      <w:bookmarkStart w:id="575" w:name="BKM_0BFF11E0_D82E_4d86_87A0_56FBC38C006B"/>
      <w:tr w:rsidR="009924B7" w14:paraId="11CC0D90" w14:textId="77777777" w:rsidTr="009924B7">
        <w:tc>
          <w:tcPr>
            <w:tcW w:w="1710" w:type="dxa"/>
            <w:tcBorders>
              <w:top w:val="nil"/>
              <w:left w:val="nil"/>
              <w:bottom w:val="nil"/>
              <w:right w:val="nil"/>
            </w:tcBorders>
          </w:tcPr>
          <w:p w14:paraId="7E7D9366" w14:textId="77777777" w:rsidR="009924B7" w:rsidRDefault="009924B7" w:rsidP="009924B7">
            <w:r>
              <w:fldChar w:fldCharType="begin" w:fldLock="1"/>
            </w:r>
            <w:r>
              <w:instrText>MERGEFIELD Att.Alias</w:instrText>
            </w:r>
            <w:r>
              <w:fldChar w:fldCharType="separate"/>
            </w:r>
            <w:r>
              <w:t>H</w:t>
            </w:r>
            <w:r>
              <w:fldChar w:fldCharType="end"/>
            </w:r>
          </w:p>
        </w:tc>
        <w:tc>
          <w:tcPr>
            <w:tcW w:w="2970" w:type="dxa"/>
            <w:tcBorders>
              <w:top w:val="nil"/>
              <w:left w:val="nil"/>
              <w:bottom w:val="nil"/>
              <w:right w:val="nil"/>
            </w:tcBorders>
          </w:tcPr>
          <w:p w14:paraId="328CBD5F" w14:textId="77777777" w:rsidR="009924B7" w:rsidRDefault="009924B7" w:rsidP="009924B7">
            <w:r>
              <w:fldChar w:fldCharType="begin" w:fldLock="1"/>
            </w:r>
            <w:r>
              <w:instrText>MERGEFIELD Att.Name</w:instrText>
            </w:r>
            <w:r>
              <w:fldChar w:fldCharType="separate"/>
            </w:r>
            <w:r>
              <w:t>hertogin</w:t>
            </w:r>
            <w:r>
              <w:fldChar w:fldCharType="end"/>
            </w:r>
          </w:p>
        </w:tc>
        <w:tc>
          <w:tcPr>
            <w:tcW w:w="4500" w:type="dxa"/>
            <w:tcBorders>
              <w:top w:val="nil"/>
              <w:left w:val="nil"/>
              <w:bottom w:val="nil"/>
              <w:right w:val="nil"/>
            </w:tcBorders>
          </w:tcPr>
          <w:p w14:paraId="5C49AF04" w14:textId="77777777" w:rsidR="009924B7" w:rsidRDefault="009924B7" w:rsidP="009924B7">
            <w:r>
              <w:fldChar w:fldCharType="begin" w:fldLock="1"/>
            </w:r>
            <w:r>
              <w:instrText>MERGEFIELD Att.Notes</w:instrText>
            </w:r>
            <w:r>
              <w:fldChar w:fldCharType="end"/>
            </w:r>
          </w:p>
        </w:tc>
      </w:tr>
      <w:tr w:rsidR="009924B7" w14:paraId="383F39B9" w14:textId="77777777" w:rsidTr="009924B7">
        <w:tc>
          <w:tcPr>
            <w:tcW w:w="1710" w:type="dxa"/>
            <w:tcBorders>
              <w:top w:val="nil"/>
              <w:left w:val="nil"/>
              <w:bottom w:val="nil"/>
              <w:right w:val="nil"/>
            </w:tcBorders>
          </w:tcPr>
          <w:p w14:paraId="5C31105F" w14:textId="77777777" w:rsidR="009924B7" w:rsidRDefault="009924B7" w:rsidP="009924B7"/>
        </w:tc>
        <w:tc>
          <w:tcPr>
            <w:tcW w:w="2970" w:type="dxa"/>
            <w:tcBorders>
              <w:top w:val="nil"/>
              <w:left w:val="nil"/>
              <w:bottom w:val="nil"/>
              <w:right w:val="nil"/>
            </w:tcBorders>
          </w:tcPr>
          <w:p w14:paraId="614DFC27" w14:textId="77777777" w:rsidR="009924B7" w:rsidRDefault="009924B7" w:rsidP="009924B7"/>
        </w:tc>
        <w:tc>
          <w:tcPr>
            <w:tcW w:w="4500" w:type="dxa"/>
            <w:tcBorders>
              <w:top w:val="nil"/>
              <w:left w:val="nil"/>
              <w:bottom w:val="nil"/>
              <w:right w:val="nil"/>
            </w:tcBorders>
          </w:tcPr>
          <w:p w14:paraId="07CF56BD" w14:textId="77777777" w:rsidR="009924B7" w:rsidRDefault="009924B7" w:rsidP="009924B7"/>
        </w:tc>
        <w:bookmarkEnd w:id="575"/>
      </w:tr>
      <w:bookmarkStart w:id="576" w:name="BKM_9D0FFC5E_DB66_43e1_81A5_167340C6C5E7"/>
      <w:tr w:rsidR="009924B7" w14:paraId="44F013FB" w14:textId="77777777" w:rsidTr="009924B7">
        <w:tc>
          <w:tcPr>
            <w:tcW w:w="1710" w:type="dxa"/>
            <w:tcBorders>
              <w:top w:val="nil"/>
              <w:left w:val="nil"/>
              <w:bottom w:val="nil"/>
              <w:right w:val="nil"/>
            </w:tcBorders>
          </w:tcPr>
          <w:p w14:paraId="6C96365C" w14:textId="77777777" w:rsidR="009924B7" w:rsidRDefault="009924B7" w:rsidP="009924B7">
            <w:r>
              <w:fldChar w:fldCharType="begin" w:fldLock="1"/>
            </w:r>
            <w:r>
              <w:instrText>MERGEFIELD Att.Alias</w:instrText>
            </w:r>
            <w:r>
              <w:fldChar w:fldCharType="separate"/>
            </w:r>
            <w:r>
              <w:t>M</w:t>
            </w:r>
            <w:r>
              <w:fldChar w:fldCharType="end"/>
            </w:r>
          </w:p>
        </w:tc>
        <w:tc>
          <w:tcPr>
            <w:tcW w:w="2970" w:type="dxa"/>
            <w:tcBorders>
              <w:top w:val="nil"/>
              <w:left w:val="nil"/>
              <w:bottom w:val="nil"/>
              <w:right w:val="nil"/>
            </w:tcBorders>
          </w:tcPr>
          <w:p w14:paraId="59B0648D" w14:textId="77777777" w:rsidR="009924B7" w:rsidRDefault="009924B7" w:rsidP="009924B7">
            <w:r>
              <w:fldChar w:fldCharType="begin" w:fldLock="1"/>
            </w:r>
            <w:r>
              <w:instrText>MERGEFIELD Att.Name</w:instrText>
            </w:r>
            <w:r>
              <w:fldChar w:fldCharType="separate"/>
            </w:r>
            <w:r>
              <w:t>markies</w:t>
            </w:r>
            <w:r>
              <w:fldChar w:fldCharType="end"/>
            </w:r>
          </w:p>
        </w:tc>
        <w:tc>
          <w:tcPr>
            <w:tcW w:w="4500" w:type="dxa"/>
            <w:tcBorders>
              <w:top w:val="nil"/>
              <w:left w:val="nil"/>
              <w:bottom w:val="nil"/>
              <w:right w:val="nil"/>
            </w:tcBorders>
          </w:tcPr>
          <w:p w14:paraId="5F0E5C19" w14:textId="77777777" w:rsidR="009924B7" w:rsidRDefault="009924B7" w:rsidP="009924B7">
            <w:r>
              <w:fldChar w:fldCharType="begin" w:fldLock="1"/>
            </w:r>
            <w:r>
              <w:instrText>MERGEFIELD Att.Notes</w:instrText>
            </w:r>
            <w:r>
              <w:fldChar w:fldCharType="end"/>
            </w:r>
          </w:p>
        </w:tc>
      </w:tr>
      <w:tr w:rsidR="009924B7" w14:paraId="620C6089" w14:textId="77777777" w:rsidTr="009924B7">
        <w:tc>
          <w:tcPr>
            <w:tcW w:w="1710" w:type="dxa"/>
            <w:tcBorders>
              <w:top w:val="nil"/>
              <w:left w:val="nil"/>
              <w:bottom w:val="nil"/>
              <w:right w:val="nil"/>
            </w:tcBorders>
          </w:tcPr>
          <w:p w14:paraId="493B6969" w14:textId="77777777" w:rsidR="009924B7" w:rsidRDefault="009924B7" w:rsidP="009924B7"/>
        </w:tc>
        <w:tc>
          <w:tcPr>
            <w:tcW w:w="2970" w:type="dxa"/>
            <w:tcBorders>
              <w:top w:val="nil"/>
              <w:left w:val="nil"/>
              <w:bottom w:val="nil"/>
              <w:right w:val="nil"/>
            </w:tcBorders>
          </w:tcPr>
          <w:p w14:paraId="0747CA33" w14:textId="77777777" w:rsidR="009924B7" w:rsidRDefault="009924B7" w:rsidP="009924B7"/>
        </w:tc>
        <w:tc>
          <w:tcPr>
            <w:tcW w:w="4500" w:type="dxa"/>
            <w:tcBorders>
              <w:top w:val="nil"/>
              <w:left w:val="nil"/>
              <w:bottom w:val="nil"/>
              <w:right w:val="nil"/>
            </w:tcBorders>
          </w:tcPr>
          <w:p w14:paraId="6824ACF7" w14:textId="77777777" w:rsidR="009924B7" w:rsidRDefault="009924B7" w:rsidP="009924B7"/>
        </w:tc>
        <w:bookmarkEnd w:id="576"/>
      </w:tr>
      <w:bookmarkStart w:id="577" w:name="BKM_790824F4_AFC4_4799_BDD6_F124474B615A"/>
      <w:tr w:rsidR="009924B7" w14:paraId="38216A36" w14:textId="77777777" w:rsidTr="009924B7">
        <w:tc>
          <w:tcPr>
            <w:tcW w:w="1710" w:type="dxa"/>
            <w:tcBorders>
              <w:top w:val="nil"/>
              <w:left w:val="nil"/>
              <w:bottom w:val="nil"/>
              <w:right w:val="nil"/>
            </w:tcBorders>
          </w:tcPr>
          <w:p w14:paraId="0FE05BB0" w14:textId="77777777" w:rsidR="009924B7" w:rsidRDefault="009924B7" w:rsidP="009924B7">
            <w:r>
              <w:fldChar w:fldCharType="begin" w:fldLock="1"/>
            </w:r>
            <w:r>
              <w:instrText>MERGEFIELD Att.Alias</w:instrText>
            </w:r>
            <w:r>
              <w:fldChar w:fldCharType="separate"/>
            </w:r>
            <w:r>
              <w:t>M</w:t>
            </w:r>
            <w:r>
              <w:fldChar w:fldCharType="end"/>
            </w:r>
          </w:p>
        </w:tc>
        <w:tc>
          <w:tcPr>
            <w:tcW w:w="2970" w:type="dxa"/>
            <w:tcBorders>
              <w:top w:val="nil"/>
              <w:left w:val="nil"/>
              <w:bottom w:val="nil"/>
              <w:right w:val="nil"/>
            </w:tcBorders>
          </w:tcPr>
          <w:p w14:paraId="2D2A2257" w14:textId="77777777" w:rsidR="009924B7" w:rsidRDefault="009924B7" w:rsidP="009924B7">
            <w:r>
              <w:fldChar w:fldCharType="begin" w:fldLock="1"/>
            </w:r>
            <w:r>
              <w:instrText>MERGEFIELD Att.Name</w:instrText>
            </w:r>
            <w:r>
              <w:fldChar w:fldCharType="separate"/>
            </w:r>
            <w:r>
              <w:t>markiezin</w:t>
            </w:r>
            <w:r>
              <w:fldChar w:fldCharType="end"/>
            </w:r>
          </w:p>
        </w:tc>
        <w:tc>
          <w:tcPr>
            <w:tcW w:w="4500" w:type="dxa"/>
            <w:tcBorders>
              <w:top w:val="nil"/>
              <w:left w:val="nil"/>
              <w:bottom w:val="nil"/>
              <w:right w:val="nil"/>
            </w:tcBorders>
          </w:tcPr>
          <w:p w14:paraId="44742E4F" w14:textId="77777777" w:rsidR="009924B7" w:rsidRDefault="009924B7" w:rsidP="009924B7">
            <w:r>
              <w:fldChar w:fldCharType="begin" w:fldLock="1"/>
            </w:r>
            <w:r>
              <w:instrText>MERGEFIELD Att.Notes</w:instrText>
            </w:r>
            <w:r>
              <w:fldChar w:fldCharType="end"/>
            </w:r>
          </w:p>
        </w:tc>
      </w:tr>
      <w:tr w:rsidR="009924B7" w14:paraId="2EE3C472" w14:textId="77777777" w:rsidTr="009924B7">
        <w:tc>
          <w:tcPr>
            <w:tcW w:w="1710" w:type="dxa"/>
            <w:tcBorders>
              <w:top w:val="nil"/>
              <w:left w:val="nil"/>
              <w:bottom w:val="nil"/>
              <w:right w:val="nil"/>
            </w:tcBorders>
          </w:tcPr>
          <w:p w14:paraId="74F46777" w14:textId="77777777" w:rsidR="009924B7" w:rsidRDefault="009924B7" w:rsidP="009924B7"/>
        </w:tc>
        <w:tc>
          <w:tcPr>
            <w:tcW w:w="2970" w:type="dxa"/>
            <w:tcBorders>
              <w:top w:val="nil"/>
              <w:left w:val="nil"/>
              <w:bottom w:val="nil"/>
              <w:right w:val="nil"/>
            </w:tcBorders>
          </w:tcPr>
          <w:p w14:paraId="5F3235DE" w14:textId="77777777" w:rsidR="009924B7" w:rsidRDefault="009924B7" w:rsidP="009924B7"/>
        </w:tc>
        <w:tc>
          <w:tcPr>
            <w:tcW w:w="4500" w:type="dxa"/>
            <w:tcBorders>
              <w:top w:val="nil"/>
              <w:left w:val="nil"/>
              <w:bottom w:val="nil"/>
              <w:right w:val="nil"/>
            </w:tcBorders>
          </w:tcPr>
          <w:p w14:paraId="2449663C" w14:textId="77777777" w:rsidR="009924B7" w:rsidRDefault="009924B7" w:rsidP="009924B7"/>
        </w:tc>
        <w:bookmarkEnd w:id="577"/>
      </w:tr>
      <w:bookmarkStart w:id="578" w:name="BKM_FA4A562A_BB05_47b2_A70F_8E15B7ECF124"/>
      <w:tr w:rsidR="009924B7" w14:paraId="6F52AD4E" w14:textId="77777777" w:rsidTr="009924B7">
        <w:tc>
          <w:tcPr>
            <w:tcW w:w="1710" w:type="dxa"/>
            <w:tcBorders>
              <w:top w:val="nil"/>
              <w:left w:val="nil"/>
              <w:bottom w:val="nil"/>
              <w:right w:val="nil"/>
            </w:tcBorders>
          </w:tcPr>
          <w:p w14:paraId="72F4092D" w14:textId="77777777" w:rsidR="009924B7" w:rsidRDefault="009924B7" w:rsidP="009924B7">
            <w:r>
              <w:fldChar w:fldCharType="begin" w:fldLock="1"/>
            </w:r>
            <w:r>
              <w:instrText>MERGEFIELD Att.Alias</w:instrText>
            </w:r>
            <w:r>
              <w:fldChar w:fldCharType="separate"/>
            </w:r>
            <w:r>
              <w:t>P</w:t>
            </w:r>
            <w:r>
              <w:fldChar w:fldCharType="end"/>
            </w:r>
          </w:p>
        </w:tc>
        <w:tc>
          <w:tcPr>
            <w:tcW w:w="2970" w:type="dxa"/>
            <w:tcBorders>
              <w:top w:val="nil"/>
              <w:left w:val="nil"/>
              <w:bottom w:val="nil"/>
              <w:right w:val="nil"/>
            </w:tcBorders>
          </w:tcPr>
          <w:p w14:paraId="1710F34B" w14:textId="77777777" w:rsidR="009924B7" w:rsidRDefault="009924B7" w:rsidP="009924B7">
            <w:r>
              <w:fldChar w:fldCharType="begin" w:fldLock="1"/>
            </w:r>
            <w:r>
              <w:instrText>MERGEFIELD Att.Name</w:instrText>
            </w:r>
            <w:r>
              <w:fldChar w:fldCharType="separate"/>
            </w:r>
            <w:r>
              <w:t>prins</w:t>
            </w:r>
            <w:r>
              <w:fldChar w:fldCharType="end"/>
            </w:r>
          </w:p>
        </w:tc>
        <w:tc>
          <w:tcPr>
            <w:tcW w:w="4500" w:type="dxa"/>
            <w:tcBorders>
              <w:top w:val="nil"/>
              <w:left w:val="nil"/>
              <w:bottom w:val="nil"/>
              <w:right w:val="nil"/>
            </w:tcBorders>
          </w:tcPr>
          <w:p w14:paraId="005245F6" w14:textId="77777777" w:rsidR="009924B7" w:rsidRDefault="009924B7" w:rsidP="009924B7">
            <w:r>
              <w:fldChar w:fldCharType="begin" w:fldLock="1"/>
            </w:r>
            <w:r>
              <w:instrText>MERGEFIELD Att.Notes</w:instrText>
            </w:r>
            <w:r>
              <w:fldChar w:fldCharType="end"/>
            </w:r>
          </w:p>
        </w:tc>
      </w:tr>
      <w:tr w:rsidR="009924B7" w14:paraId="6592109D" w14:textId="77777777" w:rsidTr="009924B7">
        <w:tc>
          <w:tcPr>
            <w:tcW w:w="1710" w:type="dxa"/>
            <w:tcBorders>
              <w:top w:val="nil"/>
              <w:left w:val="nil"/>
              <w:bottom w:val="nil"/>
              <w:right w:val="nil"/>
            </w:tcBorders>
          </w:tcPr>
          <w:p w14:paraId="51CF795B" w14:textId="77777777" w:rsidR="009924B7" w:rsidRDefault="009924B7" w:rsidP="009924B7"/>
        </w:tc>
        <w:tc>
          <w:tcPr>
            <w:tcW w:w="2970" w:type="dxa"/>
            <w:tcBorders>
              <w:top w:val="nil"/>
              <w:left w:val="nil"/>
              <w:bottom w:val="nil"/>
              <w:right w:val="nil"/>
            </w:tcBorders>
          </w:tcPr>
          <w:p w14:paraId="1F6F6F0D" w14:textId="77777777" w:rsidR="009924B7" w:rsidRDefault="009924B7" w:rsidP="009924B7"/>
        </w:tc>
        <w:tc>
          <w:tcPr>
            <w:tcW w:w="4500" w:type="dxa"/>
            <w:tcBorders>
              <w:top w:val="nil"/>
              <w:left w:val="nil"/>
              <w:bottom w:val="nil"/>
              <w:right w:val="nil"/>
            </w:tcBorders>
          </w:tcPr>
          <w:p w14:paraId="11041B25" w14:textId="77777777" w:rsidR="009924B7" w:rsidRDefault="009924B7" w:rsidP="009924B7"/>
        </w:tc>
        <w:bookmarkEnd w:id="578"/>
      </w:tr>
      <w:bookmarkStart w:id="579" w:name="BKM_07B16146_BF17_47fc_AE2B_3B856F8F3020"/>
      <w:tr w:rsidR="009924B7" w14:paraId="79A981D5" w14:textId="77777777" w:rsidTr="009924B7">
        <w:tc>
          <w:tcPr>
            <w:tcW w:w="1710" w:type="dxa"/>
            <w:tcBorders>
              <w:top w:val="nil"/>
              <w:left w:val="nil"/>
              <w:bottom w:val="nil"/>
              <w:right w:val="nil"/>
            </w:tcBorders>
          </w:tcPr>
          <w:p w14:paraId="2F943D63" w14:textId="77777777" w:rsidR="009924B7" w:rsidRDefault="009924B7" w:rsidP="009924B7">
            <w:r>
              <w:fldChar w:fldCharType="begin" w:fldLock="1"/>
            </w:r>
            <w:r>
              <w:instrText>MERGEFIELD Att.Alias</w:instrText>
            </w:r>
            <w:r>
              <w:fldChar w:fldCharType="separate"/>
            </w:r>
            <w:r>
              <w:t>P</w:t>
            </w:r>
            <w:r>
              <w:fldChar w:fldCharType="end"/>
            </w:r>
          </w:p>
        </w:tc>
        <w:tc>
          <w:tcPr>
            <w:tcW w:w="2970" w:type="dxa"/>
            <w:tcBorders>
              <w:top w:val="nil"/>
              <w:left w:val="nil"/>
              <w:bottom w:val="nil"/>
              <w:right w:val="nil"/>
            </w:tcBorders>
          </w:tcPr>
          <w:p w14:paraId="6503DD73" w14:textId="77777777" w:rsidR="009924B7" w:rsidRDefault="009924B7" w:rsidP="009924B7">
            <w:r>
              <w:fldChar w:fldCharType="begin" w:fldLock="1"/>
            </w:r>
            <w:r>
              <w:instrText>MERGEFIELD Att.Name</w:instrText>
            </w:r>
            <w:r>
              <w:fldChar w:fldCharType="separate"/>
            </w:r>
            <w:r>
              <w:t>prinses</w:t>
            </w:r>
            <w:r>
              <w:fldChar w:fldCharType="end"/>
            </w:r>
          </w:p>
        </w:tc>
        <w:tc>
          <w:tcPr>
            <w:tcW w:w="4500" w:type="dxa"/>
            <w:tcBorders>
              <w:top w:val="nil"/>
              <w:left w:val="nil"/>
              <w:bottom w:val="nil"/>
              <w:right w:val="nil"/>
            </w:tcBorders>
          </w:tcPr>
          <w:p w14:paraId="6053607D" w14:textId="77777777" w:rsidR="009924B7" w:rsidRDefault="009924B7" w:rsidP="009924B7">
            <w:r>
              <w:fldChar w:fldCharType="begin" w:fldLock="1"/>
            </w:r>
            <w:r>
              <w:instrText>MERGEFIELD Att.Notes</w:instrText>
            </w:r>
            <w:r>
              <w:fldChar w:fldCharType="end"/>
            </w:r>
          </w:p>
        </w:tc>
      </w:tr>
      <w:tr w:rsidR="009924B7" w14:paraId="4369FDCF" w14:textId="77777777" w:rsidTr="009924B7">
        <w:tc>
          <w:tcPr>
            <w:tcW w:w="1710" w:type="dxa"/>
            <w:tcBorders>
              <w:top w:val="nil"/>
              <w:left w:val="nil"/>
              <w:bottom w:val="nil"/>
              <w:right w:val="nil"/>
            </w:tcBorders>
          </w:tcPr>
          <w:p w14:paraId="76E6D431" w14:textId="77777777" w:rsidR="009924B7" w:rsidRDefault="009924B7" w:rsidP="009924B7"/>
        </w:tc>
        <w:tc>
          <w:tcPr>
            <w:tcW w:w="2970" w:type="dxa"/>
            <w:tcBorders>
              <w:top w:val="nil"/>
              <w:left w:val="nil"/>
              <w:bottom w:val="nil"/>
              <w:right w:val="nil"/>
            </w:tcBorders>
          </w:tcPr>
          <w:p w14:paraId="106759C2" w14:textId="77777777" w:rsidR="009924B7" w:rsidRDefault="009924B7" w:rsidP="009924B7"/>
        </w:tc>
        <w:tc>
          <w:tcPr>
            <w:tcW w:w="4500" w:type="dxa"/>
            <w:tcBorders>
              <w:top w:val="nil"/>
              <w:left w:val="nil"/>
              <w:bottom w:val="nil"/>
              <w:right w:val="nil"/>
            </w:tcBorders>
          </w:tcPr>
          <w:p w14:paraId="67EB27FD" w14:textId="77777777" w:rsidR="009924B7" w:rsidRDefault="009924B7" w:rsidP="009924B7"/>
        </w:tc>
        <w:bookmarkEnd w:id="579"/>
      </w:tr>
      <w:bookmarkStart w:id="580" w:name="BKM_8B516517_E401_434e_888D_C523233FC810"/>
      <w:tr w:rsidR="009924B7" w14:paraId="352892B1" w14:textId="77777777" w:rsidTr="009924B7">
        <w:tc>
          <w:tcPr>
            <w:tcW w:w="1710" w:type="dxa"/>
            <w:tcBorders>
              <w:top w:val="nil"/>
              <w:left w:val="nil"/>
              <w:bottom w:val="nil"/>
              <w:right w:val="nil"/>
            </w:tcBorders>
          </w:tcPr>
          <w:p w14:paraId="543AD36D" w14:textId="77777777" w:rsidR="009924B7" w:rsidRDefault="009924B7" w:rsidP="009924B7">
            <w:r>
              <w:fldChar w:fldCharType="begin" w:fldLock="1"/>
            </w:r>
            <w:r>
              <w:instrText>MERGEFIELD Att.Alias</w:instrText>
            </w:r>
            <w:r>
              <w:fldChar w:fldCharType="separate"/>
            </w:r>
            <w:r>
              <w:t>R</w:t>
            </w:r>
            <w:r>
              <w:fldChar w:fldCharType="end"/>
            </w:r>
          </w:p>
        </w:tc>
        <w:tc>
          <w:tcPr>
            <w:tcW w:w="2970" w:type="dxa"/>
            <w:tcBorders>
              <w:top w:val="nil"/>
              <w:left w:val="nil"/>
              <w:bottom w:val="nil"/>
              <w:right w:val="nil"/>
            </w:tcBorders>
          </w:tcPr>
          <w:p w14:paraId="6FCDE5A5" w14:textId="77777777" w:rsidR="009924B7" w:rsidRDefault="009924B7" w:rsidP="009924B7">
            <w:r>
              <w:fldChar w:fldCharType="begin" w:fldLock="1"/>
            </w:r>
            <w:r>
              <w:instrText>MERGEFIELD Att.Name</w:instrText>
            </w:r>
            <w:r>
              <w:fldChar w:fldCharType="separate"/>
            </w:r>
            <w:r>
              <w:t>ridder</w:t>
            </w:r>
            <w:r>
              <w:fldChar w:fldCharType="end"/>
            </w:r>
          </w:p>
        </w:tc>
        <w:tc>
          <w:tcPr>
            <w:tcW w:w="4500" w:type="dxa"/>
            <w:tcBorders>
              <w:top w:val="nil"/>
              <w:left w:val="nil"/>
              <w:bottom w:val="nil"/>
              <w:right w:val="nil"/>
            </w:tcBorders>
          </w:tcPr>
          <w:p w14:paraId="48EFDE1B" w14:textId="77777777" w:rsidR="009924B7" w:rsidRDefault="009924B7" w:rsidP="009924B7">
            <w:r>
              <w:fldChar w:fldCharType="begin" w:fldLock="1"/>
            </w:r>
            <w:r>
              <w:instrText>MERGEFIELD Att.Notes</w:instrText>
            </w:r>
            <w:r>
              <w:fldChar w:fldCharType="end"/>
            </w:r>
          </w:p>
        </w:tc>
      </w:tr>
      <w:tr w:rsidR="009924B7" w14:paraId="1D700FDB" w14:textId="77777777" w:rsidTr="009924B7">
        <w:tc>
          <w:tcPr>
            <w:tcW w:w="1710" w:type="dxa"/>
            <w:tcBorders>
              <w:top w:val="nil"/>
              <w:left w:val="nil"/>
              <w:bottom w:val="nil"/>
              <w:right w:val="nil"/>
            </w:tcBorders>
          </w:tcPr>
          <w:p w14:paraId="709064D1" w14:textId="77777777" w:rsidR="009924B7" w:rsidRDefault="009924B7" w:rsidP="009924B7"/>
        </w:tc>
        <w:tc>
          <w:tcPr>
            <w:tcW w:w="2970" w:type="dxa"/>
            <w:tcBorders>
              <w:top w:val="nil"/>
              <w:left w:val="nil"/>
              <w:bottom w:val="nil"/>
              <w:right w:val="nil"/>
            </w:tcBorders>
          </w:tcPr>
          <w:p w14:paraId="6E78A1EE" w14:textId="77777777" w:rsidR="009924B7" w:rsidRDefault="009924B7" w:rsidP="009924B7"/>
        </w:tc>
        <w:tc>
          <w:tcPr>
            <w:tcW w:w="4500" w:type="dxa"/>
            <w:tcBorders>
              <w:top w:val="nil"/>
              <w:left w:val="nil"/>
              <w:bottom w:val="nil"/>
              <w:right w:val="nil"/>
            </w:tcBorders>
          </w:tcPr>
          <w:p w14:paraId="24E918FB" w14:textId="77777777" w:rsidR="009924B7" w:rsidRDefault="009924B7" w:rsidP="009924B7"/>
        </w:tc>
        <w:bookmarkEnd w:id="580"/>
      </w:tr>
      <w:bookmarkEnd w:id="569"/>
    </w:tbl>
    <w:p w14:paraId="6F1D00A6" w14:textId="77777777" w:rsidR="009924B7" w:rsidRDefault="009924B7" w:rsidP="009924B7">
      <w:pPr>
        <w:rPr>
          <w:u w:color="000000"/>
        </w:rPr>
      </w:pPr>
    </w:p>
    <w:bookmarkStart w:id="581" w:name="BKM_F17DBEB0_CCE5_46e8_920F_CDAFAD036E6A"/>
    <w:p w14:paraId="46AED412" w14:textId="77777777" w:rsidR="009924B7" w:rsidRDefault="009924B7" w:rsidP="009924B7">
      <w:pPr>
        <w:pStyle w:val="Kop2"/>
      </w:pPr>
      <w:r>
        <w:rPr>
          <w:color w:val="auto"/>
          <w:sz w:val="20"/>
          <w:szCs w:val="20"/>
        </w:rPr>
        <w:fldChar w:fldCharType="begin" w:fldLock="1"/>
      </w:r>
      <w:r>
        <w:rPr>
          <w:color w:val="auto"/>
          <w:sz w:val="20"/>
          <w:szCs w:val="20"/>
        </w:rPr>
        <w:instrText xml:space="preserve">MERGEFIELD </w:instrText>
      </w:r>
      <w:r>
        <w:instrText>Element.Stereotype</w:instrText>
      </w:r>
      <w:r>
        <w:rPr>
          <w:color w:val="auto"/>
          <w:sz w:val="20"/>
          <w:szCs w:val="20"/>
        </w:rPr>
        <w:fldChar w:fldCharType="separate"/>
      </w:r>
      <w:r>
        <w:t>«enumeration»</w:t>
      </w:r>
      <w:r>
        <w:rPr>
          <w:color w:val="auto"/>
          <w:sz w:val="20"/>
          <w:szCs w:val="20"/>
        </w:rPr>
        <w:fldChar w:fldCharType="end"/>
      </w:r>
      <w:r>
        <w:t xml:space="preserve"> </w:t>
      </w:r>
      <w:r>
        <w:fldChar w:fldCharType="begin" w:fldLock="1"/>
      </w:r>
      <w:r>
        <w:instrText>MERGEFIELD Element.Name</w:instrText>
      </w:r>
      <w:r>
        <w:fldChar w:fldCharType="separate"/>
      </w:r>
      <w:r>
        <w:t>bouwkundige bestemming</w:t>
      </w:r>
      <w:r>
        <w:fldChar w:fldCharType="end"/>
      </w:r>
    </w:p>
    <w:p w14:paraId="3C0A8271"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9AE8FDA" w14:textId="77777777" w:rsidTr="009924B7">
        <w:trPr>
          <w:trHeight w:val="230"/>
        </w:trPr>
        <w:tc>
          <w:tcPr>
            <w:tcW w:w="1710" w:type="dxa"/>
            <w:tcBorders>
              <w:top w:val="nil"/>
              <w:left w:val="nil"/>
              <w:bottom w:val="nil"/>
              <w:right w:val="nil"/>
            </w:tcBorders>
          </w:tcPr>
          <w:p w14:paraId="7A3B02F6" w14:textId="77777777" w:rsidR="009924B7" w:rsidRDefault="009924B7" w:rsidP="009924B7">
            <w:r>
              <w:rPr>
                <w:b/>
                <w:bCs/>
              </w:rPr>
              <w:t>Definitie</w:t>
            </w:r>
          </w:p>
        </w:tc>
        <w:tc>
          <w:tcPr>
            <w:tcW w:w="7650" w:type="dxa"/>
            <w:tcBorders>
              <w:top w:val="nil"/>
              <w:left w:val="nil"/>
              <w:bottom w:val="nil"/>
              <w:right w:val="nil"/>
            </w:tcBorders>
          </w:tcPr>
          <w:p w14:paraId="44ED965F" w14:textId="77777777" w:rsidR="009924B7" w:rsidRDefault="009924B7" w:rsidP="009924B7">
            <w:r>
              <w:fldChar w:fldCharType="begin" w:fldLock="1"/>
            </w:r>
            <w:r>
              <w:instrText>MERGEFIELD Element.Notes</w:instrText>
            </w:r>
            <w:r>
              <w:fldChar w:fldCharType="separate"/>
            </w:r>
            <w:r>
              <w:t>Een catagorisering waarmee de bouwkundige bestemming van een gebouwd object kan worden verbijzonderd</w:t>
            </w:r>
            <w:r>
              <w:fldChar w:fldCharType="end"/>
            </w:r>
          </w:p>
        </w:tc>
      </w:tr>
    </w:tbl>
    <w:p w14:paraId="68D19A20"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021B5F1" w14:textId="77777777" w:rsidTr="009924B7">
        <w:trPr>
          <w:trHeight w:val="230"/>
        </w:trPr>
        <w:tc>
          <w:tcPr>
            <w:tcW w:w="1710" w:type="dxa"/>
            <w:tcBorders>
              <w:top w:val="nil"/>
              <w:left w:val="nil"/>
              <w:bottom w:val="nil"/>
              <w:right w:val="nil"/>
            </w:tcBorders>
          </w:tcPr>
          <w:p w14:paraId="4C12A819" w14:textId="77777777" w:rsidR="009924B7" w:rsidRDefault="009924B7" w:rsidP="009924B7">
            <w:pPr>
              <w:rPr>
                <w:i/>
                <w:iCs/>
              </w:rPr>
            </w:pPr>
            <w:bookmarkStart w:id="582" w:name="BKM_B221E8CA_AA25_4b66_B1F9_F661961F7A19"/>
            <w:r>
              <w:rPr>
                <w:i/>
                <w:iCs/>
              </w:rPr>
              <w:t>Code</w:t>
            </w:r>
          </w:p>
        </w:tc>
        <w:tc>
          <w:tcPr>
            <w:tcW w:w="2970" w:type="dxa"/>
            <w:tcBorders>
              <w:top w:val="nil"/>
              <w:left w:val="nil"/>
              <w:bottom w:val="nil"/>
              <w:right w:val="nil"/>
            </w:tcBorders>
          </w:tcPr>
          <w:p w14:paraId="02C7A532" w14:textId="77777777" w:rsidR="009924B7" w:rsidRDefault="009924B7" w:rsidP="009924B7">
            <w:pPr>
              <w:rPr>
                <w:i/>
                <w:iCs/>
              </w:rPr>
            </w:pPr>
            <w:r>
              <w:rPr>
                <w:i/>
                <w:iCs/>
              </w:rPr>
              <w:t>Naam</w:t>
            </w:r>
          </w:p>
        </w:tc>
        <w:tc>
          <w:tcPr>
            <w:tcW w:w="4500" w:type="dxa"/>
            <w:tcBorders>
              <w:top w:val="nil"/>
              <w:left w:val="nil"/>
              <w:bottom w:val="nil"/>
              <w:right w:val="nil"/>
            </w:tcBorders>
          </w:tcPr>
          <w:p w14:paraId="40192809" w14:textId="77777777" w:rsidR="009924B7" w:rsidRDefault="009924B7" w:rsidP="009924B7">
            <w:pPr>
              <w:rPr>
                <w:i/>
                <w:iCs/>
              </w:rPr>
            </w:pPr>
            <w:r>
              <w:rPr>
                <w:i/>
                <w:iCs/>
              </w:rPr>
              <w:t>Definitie</w:t>
            </w:r>
          </w:p>
        </w:tc>
      </w:tr>
      <w:tr w:rsidR="009924B7" w14:paraId="2AD07659" w14:textId="77777777" w:rsidTr="009924B7">
        <w:tc>
          <w:tcPr>
            <w:tcW w:w="1710" w:type="dxa"/>
            <w:tcBorders>
              <w:top w:val="nil"/>
              <w:left w:val="nil"/>
              <w:bottom w:val="nil"/>
              <w:right w:val="nil"/>
            </w:tcBorders>
          </w:tcPr>
          <w:p w14:paraId="484DB2C5" w14:textId="77777777" w:rsidR="009924B7" w:rsidRDefault="009924B7" w:rsidP="009924B7">
            <w:r>
              <w:fldChar w:fldCharType="begin" w:fldLock="1"/>
            </w:r>
            <w:r>
              <w:instrText>MERGEFIELD Att.Alias</w:instrText>
            </w:r>
            <w:r>
              <w:fldChar w:fldCharType="separate"/>
            </w:r>
            <w:r>
              <w:t>1000</w:t>
            </w:r>
            <w:r>
              <w:fldChar w:fldCharType="end"/>
            </w:r>
          </w:p>
        </w:tc>
        <w:tc>
          <w:tcPr>
            <w:tcW w:w="2970" w:type="dxa"/>
            <w:tcBorders>
              <w:top w:val="nil"/>
              <w:left w:val="nil"/>
              <w:bottom w:val="nil"/>
              <w:right w:val="nil"/>
            </w:tcBorders>
          </w:tcPr>
          <w:p w14:paraId="67D00FB3" w14:textId="77777777" w:rsidR="009924B7" w:rsidRDefault="009924B7" w:rsidP="009924B7">
            <w:r>
              <w:fldChar w:fldCharType="begin" w:fldLock="1"/>
            </w:r>
            <w:r>
              <w:instrText>MERGEFIELD Att.Name</w:instrText>
            </w:r>
            <w:r>
              <w:fldChar w:fldCharType="separate"/>
            </w:r>
            <w:r>
              <w:t>doeleinden voor wonen</w:t>
            </w:r>
            <w:r>
              <w:fldChar w:fldCharType="end"/>
            </w:r>
          </w:p>
        </w:tc>
        <w:tc>
          <w:tcPr>
            <w:tcW w:w="4500" w:type="dxa"/>
            <w:tcBorders>
              <w:top w:val="nil"/>
              <w:left w:val="nil"/>
              <w:bottom w:val="nil"/>
              <w:right w:val="nil"/>
            </w:tcBorders>
          </w:tcPr>
          <w:p w14:paraId="33F72197" w14:textId="77777777" w:rsidR="009924B7" w:rsidRDefault="009924B7" w:rsidP="009924B7">
            <w:r>
              <w:fldChar w:fldCharType="begin" w:fldLock="1"/>
            </w:r>
            <w:r>
              <w:instrText>MERGEFIELD Att.Notes</w:instrText>
            </w:r>
            <w:r>
              <w:fldChar w:fldCharType="end"/>
            </w:r>
          </w:p>
        </w:tc>
      </w:tr>
      <w:tr w:rsidR="009924B7" w14:paraId="7C9F805F" w14:textId="77777777" w:rsidTr="009924B7">
        <w:tc>
          <w:tcPr>
            <w:tcW w:w="1710" w:type="dxa"/>
            <w:tcBorders>
              <w:top w:val="nil"/>
              <w:left w:val="nil"/>
              <w:bottom w:val="nil"/>
              <w:right w:val="nil"/>
            </w:tcBorders>
          </w:tcPr>
          <w:p w14:paraId="1A58FBAB" w14:textId="77777777" w:rsidR="009924B7" w:rsidRDefault="009924B7" w:rsidP="009924B7"/>
        </w:tc>
        <w:tc>
          <w:tcPr>
            <w:tcW w:w="2970" w:type="dxa"/>
            <w:tcBorders>
              <w:top w:val="nil"/>
              <w:left w:val="nil"/>
              <w:bottom w:val="nil"/>
              <w:right w:val="nil"/>
            </w:tcBorders>
          </w:tcPr>
          <w:p w14:paraId="62BB7F99" w14:textId="77777777" w:rsidR="009924B7" w:rsidRDefault="009924B7" w:rsidP="009924B7"/>
        </w:tc>
        <w:tc>
          <w:tcPr>
            <w:tcW w:w="4500" w:type="dxa"/>
            <w:tcBorders>
              <w:top w:val="nil"/>
              <w:left w:val="nil"/>
              <w:bottom w:val="nil"/>
              <w:right w:val="nil"/>
            </w:tcBorders>
          </w:tcPr>
          <w:p w14:paraId="4E1AFE6D" w14:textId="77777777" w:rsidR="009924B7" w:rsidRDefault="009924B7" w:rsidP="009924B7"/>
        </w:tc>
        <w:bookmarkEnd w:id="582"/>
      </w:tr>
      <w:bookmarkStart w:id="583" w:name="BKM_2E738F36_0D0A_4798_96EA_9B9A38BD170C"/>
      <w:tr w:rsidR="009924B7" w14:paraId="347E1302" w14:textId="77777777" w:rsidTr="009924B7">
        <w:tc>
          <w:tcPr>
            <w:tcW w:w="1710" w:type="dxa"/>
            <w:tcBorders>
              <w:top w:val="nil"/>
              <w:left w:val="nil"/>
              <w:bottom w:val="nil"/>
              <w:right w:val="nil"/>
            </w:tcBorders>
          </w:tcPr>
          <w:p w14:paraId="0E0CC87B" w14:textId="77777777" w:rsidR="009924B7" w:rsidRDefault="009924B7" w:rsidP="009924B7">
            <w:r>
              <w:fldChar w:fldCharType="begin" w:fldLock="1"/>
            </w:r>
            <w:r>
              <w:instrText>MERGEFIELD Att.Alias</w:instrText>
            </w:r>
            <w:r>
              <w:fldChar w:fldCharType="separate"/>
            </w:r>
            <w:r>
              <w:t>1001</w:t>
            </w:r>
            <w:r>
              <w:fldChar w:fldCharType="end"/>
            </w:r>
          </w:p>
        </w:tc>
        <w:tc>
          <w:tcPr>
            <w:tcW w:w="2970" w:type="dxa"/>
            <w:tcBorders>
              <w:top w:val="nil"/>
              <w:left w:val="nil"/>
              <w:bottom w:val="nil"/>
              <w:right w:val="nil"/>
            </w:tcBorders>
          </w:tcPr>
          <w:p w14:paraId="1B73D5DA" w14:textId="77777777" w:rsidR="009924B7" w:rsidRDefault="009924B7" w:rsidP="009924B7">
            <w:r>
              <w:fldChar w:fldCharType="begin" w:fldLock="1"/>
            </w:r>
            <w:r>
              <w:instrText>MERGEFIELD Att.Name</w:instrText>
            </w:r>
            <w:r>
              <w:fldChar w:fldCharType="separate"/>
            </w:r>
            <w:r>
              <w:t>eensgezinswoning</w:t>
            </w:r>
            <w:r>
              <w:fldChar w:fldCharType="end"/>
            </w:r>
          </w:p>
        </w:tc>
        <w:tc>
          <w:tcPr>
            <w:tcW w:w="4500" w:type="dxa"/>
            <w:tcBorders>
              <w:top w:val="nil"/>
              <w:left w:val="nil"/>
              <w:bottom w:val="nil"/>
              <w:right w:val="nil"/>
            </w:tcBorders>
          </w:tcPr>
          <w:p w14:paraId="45DFC464" w14:textId="77777777" w:rsidR="009924B7" w:rsidRDefault="009924B7" w:rsidP="009924B7">
            <w:r>
              <w:fldChar w:fldCharType="begin" w:fldLock="1"/>
            </w:r>
            <w:r>
              <w:instrText>MERGEFIELD Att.Notes</w:instrText>
            </w:r>
            <w:r>
              <w:fldChar w:fldCharType="end"/>
            </w:r>
          </w:p>
        </w:tc>
      </w:tr>
      <w:tr w:rsidR="009924B7" w14:paraId="22552E59" w14:textId="77777777" w:rsidTr="009924B7">
        <w:tc>
          <w:tcPr>
            <w:tcW w:w="1710" w:type="dxa"/>
            <w:tcBorders>
              <w:top w:val="nil"/>
              <w:left w:val="nil"/>
              <w:bottom w:val="nil"/>
              <w:right w:val="nil"/>
            </w:tcBorders>
          </w:tcPr>
          <w:p w14:paraId="63AC1608" w14:textId="77777777" w:rsidR="009924B7" w:rsidRDefault="009924B7" w:rsidP="009924B7"/>
        </w:tc>
        <w:tc>
          <w:tcPr>
            <w:tcW w:w="2970" w:type="dxa"/>
            <w:tcBorders>
              <w:top w:val="nil"/>
              <w:left w:val="nil"/>
              <w:bottom w:val="nil"/>
              <w:right w:val="nil"/>
            </w:tcBorders>
          </w:tcPr>
          <w:p w14:paraId="5BD616BC" w14:textId="77777777" w:rsidR="009924B7" w:rsidRDefault="009924B7" w:rsidP="009924B7"/>
        </w:tc>
        <w:tc>
          <w:tcPr>
            <w:tcW w:w="4500" w:type="dxa"/>
            <w:tcBorders>
              <w:top w:val="nil"/>
              <w:left w:val="nil"/>
              <w:bottom w:val="nil"/>
              <w:right w:val="nil"/>
            </w:tcBorders>
          </w:tcPr>
          <w:p w14:paraId="3F32FE5E" w14:textId="77777777" w:rsidR="009924B7" w:rsidRDefault="009924B7" w:rsidP="009924B7"/>
        </w:tc>
        <w:bookmarkEnd w:id="583"/>
      </w:tr>
      <w:bookmarkStart w:id="584" w:name="BKM_54DE1DF5_42C3_4c80_9A7C_3E3094A90621"/>
      <w:tr w:rsidR="009924B7" w14:paraId="42A85D9C" w14:textId="77777777" w:rsidTr="009924B7">
        <w:tc>
          <w:tcPr>
            <w:tcW w:w="1710" w:type="dxa"/>
            <w:tcBorders>
              <w:top w:val="nil"/>
              <w:left w:val="nil"/>
              <w:bottom w:val="nil"/>
              <w:right w:val="nil"/>
            </w:tcBorders>
          </w:tcPr>
          <w:p w14:paraId="38DFC9C6" w14:textId="77777777" w:rsidR="009924B7" w:rsidRDefault="009924B7" w:rsidP="009924B7">
            <w:r>
              <w:fldChar w:fldCharType="begin" w:fldLock="1"/>
            </w:r>
            <w:r>
              <w:instrText>MERGEFIELD Att.Alias</w:instrText>
            </w:r>
            <w:r>
              <w:fldChar w:fldCharType="separate"/>
            </w:r>
            <w:r>
              <w:t>1002</w:t>
            </w:r>
            <w:r>
              <w:fldChar w:fldCharType="end"/>
            </w:r>
          </w:p>
        </w:tc>
        <w:tc>
          <w:tcPr>
            <w:tcW w:w="2970" w:type="dxa"/>
            <w:tcBorders>
              <w:top w:val="nil"/>
              <w:left w:val="nil"/>
              <w:bottom w:val="nil"/>
              <w:right w:val="nil"/>
            </w:tcBorders>
          </w:tcPr>
          <w:p w14:paraId="7C4C88AB" w14:textId="77777777" w:rsidR="009924B7" w:rsidRDefault="009924B7" w:rsidP="009924B7">
            <w:r>
              <w:fldChar w:fldCharType="begin" w:fldLock="1"/>
            </w:r>
            <w:r>
              <w:instrText>MERGEFIELD Att.Name</w:instrText>
            </w:r>
            <w:r>
              <w:fldChar w:fldCharType="separate"/>
            </w:r>
            <w:r>
              <w:t>bejaardenwoning</w:t>
            </w:r>
            <w:r>
              <w:fldChar w:fldCharType="end"/>
            </w:r>
          </w:p>
        </w:tc>
        <w:tc>
          <w:tcPr>
            <w:tcW w:w="4500" w:type="dxa"/>
            <w:tcBorders>
              <w:top w:val="nil"/>
              <w:left w:val="nil"/>
              <w:bottom w:val="nil"/>
              <w:right w:val="nil"/>
            </w:tcBorders>
          </w:tcPr>
          <w:p w14:paraId="1F23FCDD" w14:textId="77777777" w:rsidR="009924B7" w:rsidRDefault="009924B7" w:rsidP="009924B7">
            <w:r>
              <w:fldChar w:fldCharType="begin" w:fldLock="1"/>
            </w:r>
            <w:r>
              <w:instrText>MERGEFIELD Att.Notes</w:instrText>
            </w:r>
            <w:r>
              <w:fldChar w:fldCharType="end"/>
            </w:r>
          </w:p>
        </w:tc>
      </w:tr>
      <w:tr w:rsidR="009924B7" w14:paraId="1E20A129" w14:textId="77777777" w:rsidTr="009924B7">
        <w:tc>
          <w:tcPr>
            <w:tcW w:w="1710" w:type="dxa"/>
            <w:tcBorders>
              <w:top w:val="nil"/>
              <w:left w:val="nil"/>
              <w:bottom w:val="nil"/>
              <w:right w:val="nil"/>
            </w:tcBorders>
          </w:tcPr>
          <w:p w14:paraId="501C13C5" w14:textId="77777777" w:rsidR="009924B7" w:rsidRDefault="009924B7" w:rsidP="009924B7"/>
        </w:tc>
        <w:tc>
          <w:tcPr>
            <w:tcW w:w="2970" w:type="dxa"/>
            <w:tcBorders>
              <w:top w:val="nil"/>
              <w:left w:val="nil"/>
              <w:bottom w:val="nil"/>
              <w:right w:val="nil"/>
            </w:tcBorders>
          </w:tcPr>
          <w:p w14:paraId="602F4E32" w14:textId="77777777" w:rsidR="009924B7" w:rsidRDefault="009924B7" w:rsidP="009924B7"/>
        </w:tc>
        <w:tc>
          <w:tcPr>
            <w:tcW w:w="4500" w:type="dxa"/>
            <w:tcBorders>
              <w:top w:val="nil"/>
              <w:left w:val="nil"/>
              <w:bottom w:val="nil"/>
              <w:right w:val="nil"/>
            </w:tcBorders>
          </w:tcPr>
          <w:p w14:paraId="11D7C802" w14:textId="77777777" w:rsidR="009924B7" w:rsidRDefault="009924B7" w:rsidP="009924B7"/>
        </w:tc>
        <w:bookmarkEnd w:id="584"/>
      </w:tr>
      <w:bookmarkStart w:id="585" w:name="BKM_079DA1F6_9AAA_478a_A52E_A1A0896661FD"/>
      <w:tr w:rsidR="009924B7" w14:paraId="6E1B7876" w14:textId="77777777" w:rsidTr="009924B7">
        <w:tc>
          <w:tcPr>
            <w:tcW w:w="1710" w:type="dxa"/>
            <w:tcBorders>
              <w:top w:val="nil"/>
              <w:left w:val="nil"/>
              <w:bottom w:val="nil"/>
              <w:right w:val="nil"/>
            </w:tcBorders>
          </w:tcPr>
          <w:p w14:paraId="64D370B8" w14:textId="77777777" w:rsidR="009924B7" w:rsidRDefault="009924B7" w:rsidP="009924B7">
            <w:r>
              <w:lastRenderedPageBreak/>
              <w:fldChar w:fldCharType="begin" w:fldLock="1"/>
            </w:r>
            <w:r>
              <w:instrText>MERGEFIELD Att.Alias</w:instrText>
            </w:r>
            <w:r>
              <w:fldChar w:fldCharType="separate"/>
            </w:r>
            <w:r>
              <w:t>1004</w:t>
            </w:r>
            <w:r>
              <w:fldChar w:fldCharType="end"/>
            </w:r>
          </w:p>
        </w:tc>
        <w:tc>
          <w:tcPr>
            <w:tcW w:w="2970" w:type="dxa"/>
            <w:tcBorders>
              <w:top w:val="nil"/>
              <w:left w:val="nil"/>
              <w:bottom w:val="nil"/>
              <w:right w:val="nil"/>
            </w:tcBorders>
          </w:tcPr>
          <w:p w14:paraId="1E981FFB" w14:textId="77777777" w:rsidR="009924B7" w:rsidRDefault="009924B7" w:rsidP="009924B7">
            <w:r>
              <w:fldChar w:fldCharType="begin" w:fldLock="1"/>
            </w:r>
            <w:r>
              <w:instrText>MERGEFIELD Att.Name</w:instrText>
            </w:r>
            <w:r>
              <w:fldChar w:fldCharType="separate"/>
            </w:r>
            <w:r>
              <w:t>recreatiewoning</w:t>
            </w:r>
            <w:r>
              <w:fldChar w:fldCharType="end"/>
            </w:r>
          </w:p>
        </w:tc>
        <w:tc>
          <w:tcPr>
            <w:tcW w:w="4500" w:type="dxa"/>
            <w:tcBorders>
              <w:top w:val="nil"/>
              <w:left w:val="nil"/>
              <w:bottom w:val="nil"/>
              <w:right w:val="nil"/>
            </w:tcBorders>
          </w:tcPr>
          <w:p w14:paraId="4D0FB18E" w14:textId="77777777" w:rsidR="009924B7" w:rsidRDefault="009924B7" w:rsidP="009924B7">
            <w:r>
              <w:fldChar w:fldCharType="begin" w:fldLock="1"/>
            </w:r>
            <w:r>
              <w:instrText>MERGEFIELD Att.Notes</w:instrText>
            </w:r>
            <w:r>
              <w:fldChar w:fldCharType="end"/>
            </w:r>
          </w:p>
        </w:tc>
      </w:tr>
      <w:tr w:rsidR="009924B7" w14:paraId="42780C22" w14:textId="77777777" w:rsidTr="009924B7">
        <w:tc>
          <w:tcPr>
            <w:tcW w:w="1710" w:type="dxa"/>
            <w:tcBorders>
              <w:top w:val="nil"/>
              <w:left w:val="nil"/>
              <w:bottom w:val="nil"/>
              <w:right w:val="nil"/>
            </w:tcBorders>
          </w:tcPr>
          <w:p w14:paraId="2EE94BF1" w14:textId="77777777" w:rsidR="009924B7" w:rsidRDefault="009924B7" w:rsidP="009924B7"/>
        </w:tc>
        <w:tc>
          <w:tcPr>
            <w:tcW w:w="2970" w:type="dxa"/>
            <w:tcBorders>
              <w:top w:val="nil"/>
              <w:left w:val="nil"/>
              <w:bottom w:val="nil"/>
              <w:right w:val="nil"/>
            </w:tcBorders>
          </w:tcPr>
          <w:p w14:paraId="471326CE" w14:textId="77777777" w:rsidR="009924B7" w:rsidRDefault="009924B7" w:rsidP="009924B7"/>
        </w:tc>
        <w:tc>
          <w:tcPr>
            <w:tcW w:w="4500" w:type="dxa"/>
            <w:tcBorders>
              <w:top w:val="nil"/>
              <w:left w:val="nil"/>
              <w:bottom w:val="nil"/>
              <w:right w:val="nil"/>
            </w:tcBorders>
          </w:tcPr>
          <w:p w14:paraId="44C486E6" w14:textId="77777777" w:rsidR="009924B7" w:rsidRDefault="009924B7" w:rsidP="009924B7"/>
        </w:tc>
        <w:bookmarkEnd w:id="585"/>
      </w:tr>
      <w:bookmarkStart w:id="586" w:name="BKM_1DA40C14_3C8C_4cf4_9E93_4541D92B2E83"/>
      <w:tr w:rsidR="009924B7" w14:paraId="29FC77E3" w14:textId="77777777" w:rsidTr="009924B7">
        <w:tc>
          <w:tcPr>
            <w:tcW w:w="1710" w:type="dxa"/>
            <w:tcBorders>
              <w:top w:val="nil"/>
              <w:left w:val="nil"/>
              <w:bottom w:val="nil"/>
              <w:right w:val="nil"/>
            </w:tcBorders>
          </w:tcPr>
          <w:p w14:paraId="12764162" w14:textId="77777777" w:rsidR="009924B7" w:rsidRDefault="009924B7" w:rsidP="009924B7">
            <w:r>
              <w:fldChar w:fldCharType="begin" w:fldLock="1"/>
            </w:r>
            <w:r>
              <w:instrText>MERGEFIELD Att.Alias</w:instrText>
            </w:r>
            <w:r>
              <w:fldChar w:fldCharType="separate"/>
            </w:r>
            <w:r>
              <w:t>1005</w:t>
            </w:r>
            <w:r>
              <w:fldChar w:fldCharType="end"/>
            </w:r>
          </w:p>
        </w:tc>
        <w:tc>
          <w:tcPr>
            <w:tcW w:w="2970" w:type="dxa"/>
            <w:tcBorders>
              <w:top w:val="nil"/>
              <w:left w:val="nil"/>
              <w:bottom w:val="nil"/>
              <w:right w:val="nil"/>
            </w:tcBorders>
          </w:tcPr>
          <w:p w14:paraId="5DB6F596" w14:textId="77777777" w:rsidR="009924B7" w:rsidRDefault="009924B7" w:rsidP="009924B7">
            <w:r>
              <w:fldChar w:fldCharType="begin" w:fldLock="1"/>
            </w:r>
            <w:r>
              <w:instrText>MERGEFIELD Att.Name</w:instrText>
            </w:r>
            <w:r>
              <w:fldChar w:fldCharType="separate"/>
            </w:r>
            <w:r>
              <w:t>meergezinswoning</w:t>
            </w:r>
            <w:r>
              <w:fldChar w:fldCharType="end"/>
            </w:r>
          </w:p>
        </w:tc>
        <w:tc>
          <w:tcPr>
            <w:tcW w:w="4500" w:type="dxa"/>
            <w:tcBorders>
              <w:top w:val="nil"/>
              <w:left w:val="nil"/>
              <w:bottom w:val="nil"/>
              <w:right w:val="nil"/>
            </w:tcBorders>
          </w:tcPr>
          <w:p w14:paraId="4EF8630B" w14:textId="77777777" w:rsidR="009924B7" w:rsidRDefault="009924B7" w:rsidP="009924B7">
            <w:r>
              <w:fldChar w:fldCharType="begin" w:fldLock="1"/>
            </w:r>
            <w:r>
              <w:instrText>MERGEFIELD Att.Notes</w:instrText>
            </w:r>
            <w:r>
              <w:fldChar w:fldCharType="end"/>
            </w:r>
          </w:p>
        </w:tc>
      </w:tr>
      <w:tr w:rsidR="009924B7" w14:paraId="2DCD3493" w14:textId="77777777" w:rsidTr="009924B7">
        <w:tc>
          <w:tcPr>
            <w:tcW w:w="1710" w:type="dxa"/>
            <w:tcBorders>
              <w:top w:val="nil"/>
              <w:left w:val="nil"/>
              <w:bottom w:val="nil"/>
              <w:right w:val="nil"/>
            </w:tcBorders>
          </w:tcPr>
          <w:p w14:paraId="558FFF9A" w14:textId="77777777" w:rsidR="009924B7" w:rsidRDefault="009924B7" w:rsidP="009924B7"/>
        </w:tc>
        <w:tc>
          <w:tcPr>
            <w:tcW w:w="2970" w:type="dxa"/>
            <w:tcBorders>
              <w:top w:val="nil"/>
              <w:left w:val="nil"/>
              <w:bottom w:val="nil"/>
              <w:right w:val="nil"/>
            </w:tcBorders>
          </w:tcPr>
          <w:p w14:paraId="104DA35F" w14:textId="77777777" w:rsidR="009924B7" w:rsidRDefault="009924B7" w:rsidP="009924B7"/>
        </w:tc>
        <w:tc>
          <w:tcPr>
            <w:tcW w:w="4500" w:type="dxa"/>
            <w:tcBorders>
              <w:top w:val="nil"/>
              <w:left w:val="nil"/>
              <w:bottom w:val="nil"/>
              <w:right w:val="nil"/>
            </w:tcBorders>
          </w:tcPr>
          <w:p w14:paraId="0D81209F" w14:textId="77777777" w:rsidR="009924B7" w:rsidRDefault="009924B7" w:rsidP="009924B7"/>
        </w:tc>
        <w:bookmarkEnd w:id="586"/>
      </w:tr>
      <w:bookmarkStart w:id="587" w:name="BKM_5819E705_9B91_4d5f_A145_AFB205B3896E"/>
      <w:tr w:rsidR="009924B7" w14:paraId="6990A22D" w14:textId="77777777" w:rsidTr="009924B7">
        <w:tc>
          <w:tcPr>
            <w:tcW w:w="1710" w:type="dxa"/>
            <w:tcBorders>
              <w:top w:val="nil"/>
              <w:left w:val="nil"/>
              <w:bottom w:val="nil"/>
              <w:right w:val="nil"/>
            </w:tcBorders>
          </w:tcPr>
          <w:p w14:paraId="3466C9D0" w14:textId="77777777" w:rsidR="009924B7" w:rsidRDefault="009924B7" w:rsidP="009924B7">
            <w:r>
              <w:fldChar w:fldCharType="begin" w:fldLock="1"/>
            </w:r>
            <w:r>
              <w:instrText>MERGEFIELD Att.Alias</w:instrText>
            </w:r>
            <w:r>
              <w:fldChar w:fldCharType="separate"/>
            </w:r>
            <w:r>
              <w:t>1006</w:t>
            </w:r>
            <w:r>
              <w:fldChar w:fldCharType="end"/>
            </w:r>
          </w:p>
        </w:tc>
        <w:tc>
          <w:tcPr>
            <w:tcW w:w="2970" w:type="dxa"/>
            <w:tcBorders>
              <w:top w:val="nil"/>
              <w:left w:val="nil"/>
              <w:bottom w:val="nil"/>
              <w:right w:val="nil"/>
            </w:tcBorders>
          </w:tcPr>
          <w:p w14:paraId="6659054E" w14:textId="77777777" w:rsidR="009924B7" w:rsidRDefault="009924B7" w:rsidP="009924B7">
            <w:r>
              <w:fldChar w:fldCharType="begin" w:fldLock="1"/>
            </w:r>
            <w:r>
              <w:instrText>MERGEFIELD Att.Name</w:instrText>
            </w:r>
            <w:r>
              <w:fldChar w:fldCharType="separate"/>
            </w:r>
            <w:r>
              <w:t>dienstwoning</w:t>
            </w:r>
            <w:r>
              <w:fldChar w:fldCharType="end"/>
            </w:r>
          </w:p>
        </w:tc>
        <w:tc>
          <w:tcPr>
            <w:tcW w:w="4500" w:type="dxa"/>
            <w:tcBorders>
              <w:top w:val="nil"/>
              <w:left w:val="nil"/>
              <w:bottom w:val="nil"/>
              <w:right w:val="nil"/>
            </w:tcBorders>
          </w:tcPr>
          <w:p w14:paraId="002D6BE3" w14:textId="77777777" w:rsidR="009924B7" w:rsidRDefault="009924B7" w:rsidP="009924B7">
            <w:r>
              <w:fldChar w:fldCharType="begin" w:fldLock="1"/>
            </w:r>
            <w:r>
              <w:instrText>MERGEFIELD Att.Notes</w:instrText>
            </w:r>
            <w:r>
              <w:fldChar w:fldCharType="end"/>
            </w:r>
          </w:p>
        </w:tc>
      </w:tr>
      <w:tr w:rsidR="009924B7" w14:paraId="01CAFCAF" w14:textId="77777777" w:rsidTr="009924B7">
        <w:tc>
          <w:tcPr>
            <w:tcW w:w="1710" w:type="dxa"/>
            <w:tcBorders>
              <w:top w:val="nil"/>
              <w:left w:val="nil"/>
              <w:bottom w:val="nil"/>
              <w:right w:val="nil"/>
            </w:tcBorders>
          </w:tcPr>
          <w:p w14:paraId="6CAA99D3" w14:textId="77777777" w:rsidR="009924B7" w:rsidRDefault="009924B7" w:rsidP="009924B7"/>
        </w:tc>
        <w:tc>
          <w:tcPr>
            <w:tcW w:w="2970" w:type="dxa"/>
            <w:tcBorders>
              <w:top w:val="nil"/>
              <w:left w:val="nil"/>
              <w:bottom w:val="nil"/>
              <w:right w:val="nil"/>
            </w:tcBorders>
          </w:tcPr>
          <w:p w14:paraId="67DC1715" w14:textId="77777777" w:rsidR="009924B7" w:rsidRDefault="009924B7" w:rsidP="009924B7"/>
        </w:tc>
        <w:tc>
          <w:tcPr>
            <w:tcW w:w="4500" w:type="dxa"/>
            <w:tcBorders>
              <w:top w:val="nil"/>
              <w:left w:val="nil"/>
              <w:bottom w:val="nil"/>
              <w:right w:val="nil"/>
            </w:tcBorders>
          </w:tcPr>
          <w:p w14:paraId="016E5BF8" w14:textId="77777777" w:rsidR="009924B7" w:rsidRDefault="009924B7" w:rsidP="009924B7"/>
        </w:tc>
        <w:bookmarkEnd w:id="587"/>
      </w:tr>
      <w:bookmarkStart w:id="588" w:name="BKM_919364E3_8EA6_426c_B89A_78557ED485F5"/>
      <w:tr w:rsidR="009924B7" w14:paraId="744A8614" w14:textId="77777777" w:rsidTr="009924B7">
        <w:tc>
          <w:tcPr>
            <w:tcW w:w="1710" w:type="dxa"/>
            <w:tcBorders>
              <w:top w:val="nil"/>
              <w:left w:val="nil"/>
              <w:bottom w:val="nil"/>
              <w:right w:val="nil"/>
            </w:tcBorders>
          </w:tcPr>
          <w:p w14:paraId="634C72E8" w14:textId="77777777" w:rsidR="009924B7" w:rsidRDefault="009924B7" w:rsidP="009924B7">
            <w:r>
              <w:fldChar w:fldCharType="begin" w:fldLock="1"/>
            </w:r>
            <w:r>
              <w:instrText>MERGEFIELD Att.Alias</w:instrText>
            </w:r>
            <w:r>
              <w:fldChar w:fldCharType="separate"/>
            </w:r>
            <w:r>
              <w:t>1007</w:t>
            </w:r>
            <w:r>
              <w:fldChar w:fldCharType="end"/>
            </w:r>
          </w:p>
        </w:tc>
        <w:tc>
          <w:tcPr>
            <w:tcW w:w="2970" w:type="dxa"/>
            <w:tcBorders>
              <w:top w:val="nil"/>
              <w:left w:val="nil"/>
              <w:bottom w:val="nil"/>
              <w:right w:val="nil"/>
            </w:tcBorders>
          </w:tcPr>
          <w:p w14:paraId="06E10F81" w14:textId="77777777" w:rsidR="009924B7" w:rsidRDefault="009924B7" w:rsidP="009924B7">
            <w:r>
              <w:fldChar w:fldCharType="begin" w:fldLock="1"/>
            </w:r>
            <w:r>
              <w:instrText>MERGEFIELD Att.Name</w:instrText>
            </w:r>
            <w:r>
              <w:fldChar w:fldCharType="separate"/>
            </w:r>
            <w:r>
              <w:t>zorgwoonverblijf</w:t>
            </w:r>
            <w:r>
              <w:fldChar w:fldCharType="end"/>
            </w:r>
          </w:p>
        </w:tc>
        <w:tc>
          <w:tcPr>
            <w:tcW w:w="4500" w:type="dxa"/>
            <w:tcBorders>
              <w:top w:val="nil"/>
              <w:left w:val="nil"/>
              <w:bottom w:val="nil"/>
              <w:right w:val="nil"/>
            </w:tcBorders>
          </w:tcPr>
          <w:p w14:paraId="031C6B3C" w14:textId="77777777" w:rsidR="009924B7" w:rsidRDefault="009924B7" w:rsidP="009924B7">
            <w:r>
              <w:fldChar w:fldCharType="begin" w:fldLock="1"/>
            </w:r>
            <w:r>
              <w:instrText>MERGEFIELD Att.Notes</w:instrText>
            </w:r>
            <w:r>
              <w:fldChar w:fldCharType="end"/>
            </w:r>
          </w:p>
        </w:tc>
      </w:tr>
      <w:tr w:rsidR="009924B7" w14:paraId="17B86A35" w14:textId="77777777" w:rsidTr="009924B7">
        <w:tc>
          <w:tcPr>
            <w:tcW w:w="1710" w:type="dxa"/>
            <w:tcBorders>
              <w:top w:val="nil"/>
              <w:left w:val="nil"/>
              <w:bottom w:val="nil"/>
              <w:right w:val="nil"/>
            </w:tcBorders>
          </w:tcPr>
          <w:p w14:paraId="6A06B0B1" w14:textId="77777777" w:rsidR="009924B7" w:rsidRDefault="009924B7" w:rsidP="009924B7"/>
        </w:tc>
        <w:tc>
          <w:tcPr>
            <w:tcW w:w="2970" w:type="dxa"/>
            <w:tcBorders>
              <w:top w:val="nil"/>
              <w:left w:val="nil"/>
              <w:bottom w:val="nil"/>
              <w:right w:val="nil"/>
            </w:tcBorders>
          </w:tcPr>
          <w:p w14:paraId="1DB557A3" w14:textId="77777777" w:rsidR="009924B7" w:rsidRDefault="009924B7" w:rsidP="009924B7"/>
        </w:tc>
        <w:tc>
          <w:tcPr>
            <w:tcW w:w="4500" w:type="dxa"/>
            <w:tcBorders>
              <w:top w:val="nil"/>
              <w:left w:val="nil"/>
              <w:bottom w:val="nil"/>
              <w:right w:val="nil"/>
            </w:tcBorders>
          </w:tcPr>
          <w:p w14:paraId="50EFB9D1" w14:textId="77777777" w:rsidR="009924B7" w:rsidRDefault="009924B7" w:rsidP="009924B7"/>
        </w:tc>
        <w:bookmarkEnd w:id="588"/>
      </w:tr>
      <w:bookmarkStart w:id="589" w:name="BKM_293A5EE0_EF61_4953_BC9C_5F95883457E5"/>
      <w:tr w:rsidR="009924B7" w14:paraId="4A742B35" w14:textId="77777777" w:rsidTr="009924B7">
        <w:tc>
          <w:tcPr>
            <w:tcW w:w="1710" w:type="dxa"/>
            <w:tcBorders>
              <w:top w:val="nil"/>
              <w:left w:val="nil"/>
              <w:bottom w:val="nil"/>
              <w:right w:val="nil"/>
            </w:tcBorders>
          </w:tcPr>
          <w:p w14:paraId="18CF4095" w14:textId="77777777" w:rsidR="009924B7" w:rsidRDefault="009924B7" w:rsidP="009924B7">
            <w:r>
              <w:fldChar w:fldCharType="begin" w:fldLock="1"/>
            </w:r>
            <w:r>
              <w:instrText>MERGEFIELD Att.Alias</w:instrText>
            </w:r>
            <w:r>
              <w:fldChar w:fldCharType="separate"/>
            </w:r>
            <w:r>
              <w:t>1008</w:t>
            </w:r>
            <w:r>
              <w:fldChar w:fldCharType="end"/>
            </w:r>
          </w:p>
        </w:tc>
        <w:tc>
          <w:tcPr>
            <w:tcW w:w="2970" w:type="dxa"/>
            <w:tcBorders>
              <w:top w:val="nil"/>
              <w:left w:val="nil"/>
              <w:bottom w:val="nil"/>
              <w:right w:val="nil"/>
            </w:tcBorders>
          </w:tcPr>
          <w:p w14:paraId="61ED58FC" w14:textId="77777777" w:rsidR="009924B7" w:rsidRDefault="009924B7" w:rsidP="009924B7">
            <w:r>
              <w:fldChar w:fldCharType="begin" w:fldLock="1"/>
            </w:r>
            <w:r>
              <w:instrText>MERGEFIELD Att.Name</w:instrText>
            </w:r>
            <w:r>
              <w:fldChar w:fldCharType="separate"/>
            </w:r>
            <w:r>
              <w:t>aanleunwoonverblijf</w:t>
            </w:r>
            <w:r>
              <w:fldChar w:fldCharType="end"/>
            </w:r>
          </w:p>
        </w:tc>
        <w:tc>
          <w:tcPr>
            <w:tcW w:w="4500" w:type="dxa"/>
            <w:tcBorders>
              <w:top w:val="nil"/>
              <w:left w:val="nil"/>
              <w:bottom w:val="nil"/>
              <w:right w:val="nil"/>
            </w:tcBorders>
          </w:tcPr>
          <w:p w14:paraId="697BB8FA" w14:textId="77777777" w:rsidR="009924B7" w:rsidRDefault="009924B7" w:rsidP="009924B7">
            <w:r>
              <w:fldChar w:fldCharType="begin" w:fldLock="1"/>
            </w:r>
            <w:r>
              <w:instrText>MERGEFIELD Att.Notes</w:instrText>
            </w:r>
            <w:r>
              <w:fldChar w:fldCharType="end"/>
            </w:r>
          </w:p>
        </w:tc>
      </w:tr>
      <w:tr w:rsidR="009924B7" w14:paraId="48821A37" w14:textId="77777777" w:rsidTr="009924B7">
        <w:tc>
          <w:tcPr>
            <w:tcW w:w="1710" w:type="dxa"/>
            <w:tcBorders>
              <w:top w:val="nil"/>
              <w:left w:val="nil"/>
              <w:bottom w:val="nil"/>
              <w:right w:val="nil"/>
            </w:tcBorders>
          </w:tcPr>
          <w:p w14:paraId="65AA68AB" w14:textId="77777777" w:rsidR="009924B7" w:rsidRDefault="009924B7" w:rsidP="009924B7"/>
        </w:tc>
        <w:tc>
          <w:tcPr>
            <w:tcW w:w="2970" w:type="dxa"/>
            <w:tcBorders>
              <w:top w:val="nil"/>
              <w:left w:val="nil"/>
              <w:bottom w:val="nil"/>
              <w:right w:val="nil"/>
            </w:tcBorders>
          </w:tcPr>
          <w:p w14:paraId="557E4ED9" w14:textId="77777777" w:rsidR="009924B7" w:rsidRDefault="009924B7" w:rsidP="009924B7"/>
        </w:tc>
        <w:tc>
          <w:tcPr>
            <w:tcW w:w="4500" w:type="dxa"/>
            <w:tcBorders>
              <w:top w:val="nil"/>
              <w:left w:val="nil"/>
              <w:bottom w:val="nil"/>
              <w:right w:val="nil"/>
            </w:tcBorders>
          </w:tcPr>
          <w:p w14:paraId="69A3B5CB" w14:textId="77777777" w:rsidR="009924B7" w:rsidRDefault="009924B7" w:rsidP="009924B7"/>
        </w:tc>
        <w:bookmarkEnd w:id="589"/>
      </w:tr>
      <w:bookmarkStart w:id="590" w:name="BKM_D7838E51_C626_487f_B5B2_0698B2E373AA"/>
      <w:tr w:rsidR="009924B7" w14:paraId="197E73D7" w14:textId="77777777" w:rsidTr="009924B7">
        <w:tc>
          <w:tcPr>
            <w:tcW w:w="1710" w:type="dxa"/>
            <w:tcBorders>
              <w:top w:val="nil"/>
              <w:left w:val="nil"/>
              <w:bottom w:val="nil"/>
              <w:right w:val="nil"/>
            </w:tcBorders>
          </w:tcPr>
          <w:p w14:paraId="42349848" w14:textId="77777777" w:rsidR="009924B7" w:rsidRDefault="009924B7" w:rsidP="009924B7">
            <w:r>
              <w:fldChar w:fldCharType="begin" w:fldLock="1"/>
            </w:r>
            <w:r>
              <w:instrText>MERGEFIELD Att.Alias</w:instrText>
            </w:r>
            <w:r>
              <w:fldChar w:fldCharType="separate"/>
            </w:r>
            <w:r>
              <w:t>1009</w:t>
            </w:r>
            <w:r>
              <w:fldChar w:fldCharType="end"/>
            </w:r>
          </w:p>
        </w:tc>
        <w:tc>
          <w:tcPr>
            <w:tcW w:w="2970" w:type="dxa"/>
            <w:tcBorders>
              <w:top w:val="nil"/>
              <w:left w:val="nil"/>
              <w:bottom w:val="nil"/>
              <w:right w:val="nil"/>
            </w:tcBorders>
          </w:tcPr>
          <w:p w14:paraId="76C2D5FF" w14:textId="77777777" w:rsidR="009924B7" w:rsidRDefault="009924B7" w:rsidP="009924B7">
            <w:r>
              <w:fldChar w:fldCharType="begin" w:fldLock="1"/>
            </w:r>
            <w:r>
              <w:instrText>MERGEFIELD Att.Name</w:instrText>
            </w:r>
            <w:r>
              <w:fldChar w:fldCharType="separate"/>
            </w:r>
            <w:r>
              <w:t>bejaardenwoonverblijf (in bejaardenoord, centrale keuken)</w:t>
            </w:r>
            <w:r>
              <w:fldChar w:fldCharType="end"/>
            </w:r>
          </w:p>
        </w:tc>
        <w:tc>
          <w:tcPr>
            <w:tcW w:w="4500" w:type="dxa"/>
            <w:tcBorders>
              <w:top w:val="nil"/>
              <w:left w:val="nil"/>
              <w:bottom w:val="nil"/>
              <w:right w:val="nil"/>
            </w:tcBorders>
          </w:tcPr>
          <w:p w14:paraId="2B98A1A8" w14:textId="77777777" w:rsidR="009924B7" w:rsidRDefault="009924B7" w:rsidP="009924B7">
            <w:r>
              <w:fldChar w:fldCharType="begin" w:fldLock="1"/>
            </w:r>
            <w:r>
              <w:instrText>MERGEFIELD Att.Notes</w:instrText>
            </w:r>
            <w:r>
              <w:fldChar w:fldCharType="end"/>
            </w:r>
          </w:p>
        </w:tc>
      </w:tr>
      <w:tr w:rsidR="009924B7" w14:paraId="2098A7CB" w14:textId="77777777" w:rsidTr="009924B7">
        <w:tc>
          <w:tcPr>
            <w:tcW w:w="1710" w:type="dxa"/>
            <w:tcBorders>
              <w:top w:val="nil"/>
              <w:left w:val="nil"/>
              <w:bottom w:val="nil"/>
              <w:right w:val="nil"/>
            </w:tcBorders>
          </w:tcPr>
          <w:p w14:paraId="232EAF5D" w14:textId="77777777" w:rsidR="009924B7" w:rsidRDefault="009924B7" w:rsidP="009924B7"/>
        </w:tc>
        <w:tc>
          <w:tcPr>
            <w:tcW w:w="2970" w:type="dxa"/>
            <w:tcBorders>
              <w:top w:val="nil"/>
              <w:left w:val="nil"/>
              <w:bottom w:val="nil"/>
              <w:right w:val="nil"/>
            </w:tcBorders>
          </w:tcPr>
          <w:p w14:paraId="510A355C" w14:textId="77777777" w:rsidR="009924B7" w:rsidRDefault="009924B7" w:rsidP="009924B7"/>
        </w:tc>
        <w:tc>
          <w:tcPr>
            <w:tcW w:w="4500" w:type="dxa"/>
            <w:tcBorders>
              <w:top w:val="nil"/>
              <w:left w:val="nil"/>
              <w:bottom w:val="nil"/>
              <w:right w:val="nil"/>
            </w:tcBorders>
          </w:tcPr>
          <w:p w14:paraId="0FADFB91" w14:textId="77777777" w:rsidR="009924B7" w:rsidRDefault="009924B7" w:rsidP="009924B7"/>
        </w:tc>
        <w:bookmarkEnd w:id="590"/>
      </w:tr>
      <w:bookmarkStart w:id="591" w:name="BKM_58677C0E_B375_40e2_89AF_DABFEDD05CCB"/>
      <w:tr w:rsidR="009924B7" w14:paraId="31BEC2F0" w14:textId="77777777" w:rsidTr="009924B7">
        <w:tc>
          <w:tcPr>
            <w:tcW w:w="1710" w:type="dxa"/>
            <w:tcBorders>
              <w:top w:val="nil"/>
              <w:left w:val="nil"/>
              <w:bottom w:val="nil"/>
              <w:right w:val="nil"/>
            </w:tcBorders>
          </w:tcPr>
          <w:p w14:paraId="1B69E07A" w14:textId="77777777" w:rsidR="009924B7" w:rsidRDefault="009924B7" w:rsidP="009924B7">
            <w:r>
              <w:fldChar w:fldCharType="begin" w:fldLock="1"/>
            </w:r>
            <w:r>
              <w:instrText>MERGEFIELD Att.Alias</w:instrText>
            </w:r>
            <w:r>
              <w:fldChar w:fldCharType="separate"/>
            </w:r>
            <w:r>
              <w:t>1010</w:t>
            </w:r>
            <w:r>
              <w:fldChar w:fldCharType="end"/>
            </w:r>
          </w:p>
        </w:tc>
        <w:tc>
          <w:tcPr>
            <w:tcW w:w="2970" w:type="dxa"/>
            <w:tcBorders>
              <w:top w:val="nil"/>
              <w:left w:val="nil"/>
              <w:bottom w:val="nil"/>
              <w:right w:val="nil"/>
            </w:tcBorders>
          </w:tcPr>
          <w:p w14:paraId="47D577F8" w14:textId="77777777" w:rsidR="009924B7" w:rsidRDefault="009924B7" w:rsidP="009924B7">
            <w:r>
              <w:fldChar w:fldCharType="begin" w:fldLock="1"/>
            </w:r>
            <w:r>
              <w:instrText>MERGEFIELD Att.Name</w:instrText>
            </w:r>
            <w:r>
              <w:fldChar w:fldCharType="separate"/>
            </w:r>
            <w:r>
              <w:t>jongerenwooneenheid</w:t>
            </w:r>
            <w:r>
              <w:fldChar w:fldCharType="end"/>
            </w:r>
          </w:p>
        </w:tc>
        <w:tc>
          <w:tcPr>
            <w:tcW w:w="4500" w:type="dxa"/>
            <w:tcBorders>
              <w:top w:val="nil"/>
              <w:left w:val="nil"/>
              <w:bottom w:val="nil"/>
              <w:right w:val="nil"/>
            </w:tcBorders>
          </w:tcPr>
          <w:p w14:paraId="63684227" w14:textId="77777777" w:rsidR="009924B7" w:rsidRDefault="009924B7" w:rsidP="009924B7">
            <w:r>
              <w:fldChar w:fldCharType="begin" w:fldLock="1"/>
            </w:r>
            <w:r>
              <w:instrText>MERGEFIELD Att.Notes</w:instrText>
            </w:r>
            <w:r>
              <w:fldChar w:fldCharType="end"/>
            </w:r>
          </w:p>
        </w:tc>
      </w:tr>
      <w:tr w:rsidR="009924B7" w14:paraId="11B7D91E" w14:textId="77777777" w:rsidTr="009924B7">
        <w:tc>
          <w:tcPr>
            <w:tcW w:w="1710" w:type="dxa"/>
            <w:tcBorders>
              <w:top w:val="nil"/>
              <w:left w:val="nil"/>
              <w:bottom w:val="nil"/>
              <w:right w:val="nil"/>
            </w:tcBorders>
          </w:tcPr>
          <w:p w14:paraId="7E4932D2" w14:textId="77777777" w:rsidR="009924B7" w:rsidRDefault="009924B7" w:rsidP="009924B7"/>
        </w:tc>
        <w:tc>
          <w:tcPr>
            <w:tcW w:w="2970" w:type="dxa"/>
            <w:tcBorders>
              <w:top w:val="nil"/>
              <w:left w:val="nil"/>
              <w:bottom w:val="nil"/>
              <w:right w:val="nil"/>
            </w:tcBorders>
          </w:tcPr>
          <w:p w14:paraId="592FA6FC" w14:textId="77777777" w:rsidR="009924B7" w:rsidRDefault="009924B7" w:rsidP="009924B7"/>
        </w:tc>
        <w:tc>
          <w:tcPr>
            <w:tcW w:w="4500" w:type="dxa"/>
            <w:tcBorders>
              <w:top w:val="nil"/>
              <w:left w:val="nil"/>
              <w:bottom w:val="nil"/>
              <w:right w:val="nil"/>
            </w:tcBorders>
          </w:tcPr>
          <w:p w14:paraId="142605C3" w14:textId="77777777" w:rsidR="009924B7" w:rsidRDefault="009924B7" w:rsidP="009924B7"/>
        </w:tc>
        <w:bookmarkEnd w:id="591"/>
      </w:tr>
      <w:bookmarkStart w:id="592" w:name="BKM_3656E00E_C392_4b05_B7B5_7D52BBBF7D64"/>
      <w:tr w:rsidR="009924B7" w14:paraId="0A3992BA" w14:textId="77777777" w:rsidTr="009924B7">
        <w:tc>
          <w:tcPr>
            <w:tcW w:w="1710" w:type="dxa"/>
            <w:tcBorders>
              <w:top w:val="nil"/>
              <w:left w:val="nil"/>
              <w:bottom w:val="nil"/>
              <w:right w:val="nil"/>
            </w:tcBorders>
          </w:tcPr>
          <w:p w14:paraId="55110E1E" w14:textId="77777777" w:rsidR="009924B7" w:rsidRDefault="009924B7" w:rsidP="009924B7">
            <w:r>
              <w:fldChar w:fldCharType="begin" w:fldLock="1"/>
            </w:r>
            <w:r>
              <w:instrText>MERGEFIELD Att.Alias</w:instrText>
            </w:r>
            <w:r>
              <w:fldChar w:fldCharType="separate"/>
            </w:r>
            <w:r>
              <w:t>1011</w:t>
            </w:r>
            <w:r>
              <w:fldChar w:fldCharType="end"/>
            </w:r>
          </w:p>
        </w:tc>
        <w:tc>
          <w:tcPr>
            <w:tcW w:w="2970" w:type="dxa"/>
            <w:tcBorders>
              <w:top w:val="nil"/>
              <w:left w:val="nil"/>
              <w:bottom w:val="nil"/>
              <w:right w:val="nil"/>
            </w:tcBorders>
          </w:tcPr>
          <w:p w14:paraId="0A5773E9" w14:textId="77777777" w:rsidR="009924B7" w:rsidRDefault="009924B7" w:rsidP="009924B7">
            <w:r>
              <w:fldChar w:fldCharType="begin" w:fldLock="1"/>
            </w:r>
            <w:r>
              <w:instrText>MERGEFIELD Att.Name</w:instrText>
            </w:r>
            <w:r>
              <w:fldChar w:fldCharType="separate"/>
            </w:r>
            <w:r>
              <w:t>gehandicaptenwooneenheid</w:t>
            </w:r>
            <w:r>
              <w:fldChar w:fldCharType="end"/>
            </w:r>
          </w:p>
        </w:tc>
        <w:tc>
          <w:tcPr>
            <w:tcW w:w="4500" w:type="dxa"/>
            <w:tcBorders>
              <w:top w:val="nil"/>
              <w:left w:val="nil"/>
              <w:bottom w:val="nil"/>
              <w:right w:val="nil"/>
            </w:tcBorders>
          </w:tcPr>
          <w:p w14:paraId="58067168" w14:textId="77777777" w:rsidR="009924B7" w:rsidRDefault="009924B7" w:rsidP="009924B7">
            <w:r>
              <w:fldChar w:fldCharType="begin" w:fldLock="1"/>
            </w:r>
            <w:r>
              <w:instrText>MERGEFIELD Att.Notes</w:instrText>
            </w:r>
            <w:r>
              <w:fldChar w:fldCharType="end"/>
            </w:r>
          </w:p>
        </w:tc>
      </w:tr>
      <w:tr w:rsidR="009924B7" w14:paraId="091F3370" w14:textId="77777777" w:rsidTr="009924B7">
        <w:tc>
          <w:tcPr>
            <w:tcW w:w="1710" w:type="dxa"/>
            <w:tcBorders>
              <w:top w:val="nil"/>
              <w:left w:val="nil"/>
              <w:bottom w:val="nil"/>
              <w:right w:val="nil"/>
            </w:tcBorders>
          </w:tcPr>
          <w:p w14:paraId="5DBEAB48" w14:textId="77777777" w:rsidR="009924B7" w:rsidRDefault="009924B7" w:rsidP="009924B7"/>
        </w:tc>
        <w:tc>
          <w:tcPr>
            <w:tcW w:w="2970" w:type="dxa"/>
            <w:tcBorders>
              <w:top w:val="nil"/>
              <w:left w:val="nil"/>
              <w:bottom w:val="nil"/>
              <w:right w:val="nil"/>
            </w:tcBorders>
          </w:tcPr>
          <w:p w14:paraId="76BDCE75" w14:textId="77777777" w:rsidR="009924B7" w:rsidRDefault="009924B7" w:rsidP="009924B7"/>
        </w:tc>
        <w:tc>
          <w:tcPr>
            <w:tcW w:w="4500" w:type="dxa"/>
            <w:tcBorders>
              <w:top w:val="nil"/>
              <w:left w:val="nil"/>
              <w:bottom w:val="nil"/>
              <w:right w:val="nil"/>
            </w:tcBorders>
          </w:tcPr>
          <w:p w14:paraId="6AA64E85" w14:textId="77777777" w:rsidR="009924B7" w:rsidRDefault="009924B7" w:rsidP="009924B7"/>
        </w:tc>
        <w:bookmarkEnd w:id="592"/>
      </w:tr>
      <w:bookmarkStart w:id="593" w:name="BKM_6C76B5A8_0C70_44a4_A95A_0F9A59D6E332"/>
      <w:tr w:rsidR="009924B7" w14:paraId="0B4CF227" w14:textId="77777777" w:rsidTr="009924B7">
        <w:tc>
          <w:tcPr>
            <w:tcW w:w="1710" w:type="dxa"/>
            <w:tcBorders>
              <w:top w:val="nil"/>
              <w:left w:val="nil"/>
              <w:bottom w:val="nil"/>
              <w:right w:val="nil"/>
            </w:tcBorders>
          </w:tcPr>
          <w:p w14:paraId="0D05117A" w14:textId="77777777" w:rsidR="009924B7" w:rsidRDefault="009924B7" w:rsidP="009924B7">
            <w:r>
              <w:fldChar w:fldCharType="begin" w:fldLock="1"/>
            </w:r>
            <w:r>
              <w:instrText>MERGEFIELD Att.Alias</w:instrText>
            </w:r>
            <w:r>
              <w:fldChar w:fldCharType="separate"/>
            </w:r>
            <w:r>
              <w:t>2000</w:t>
            </w:r>
            <w:r>
              <w:fldChar w:fldCharType="end"/>
            </w:r>
          </w:p>
        </w:tc>
        <w:tc>
          <w:tcPr>
            <w:tcW w:w="2970" w:type="dxa"/>
            <w:tcBorders>
              <w:top w:val="nil"/>
              <w:left w:val="nil"/>
              <w:bottom w:val="nil"/>
              <w:right w:val="nil"/>
            </w:tcBorders>
          </w:tcPr>
          <w:p w14:paraId="167C3B3B" w14:textId="77777777" w:rsidR="009924B7" w:rsidRDefault="009924B7" w:rsidP="009924B7">
            <w:r>
              <w:fldChar w:fldCharType="begin" w:fldLock="1"/>
            </w:r>
            <w:r>
              <w:instrText>MERGEFIELD Att.Name</w:instrText>
            </w:r>
            <w:r>
              <w:fldChar w:fldCharType="separate"/>
            </w:r>
            <w:r>
              <w:t>doeleinden voor niet-wonen</w:t>
            </w:r>
            <w:r>
              <w:fldChar w:fldCharType="end"/>
            </w:r>
          </w:p>
        </w:tc>
        <w:tc>
          <w:tcPr>
            <w:tcW w:w="4500" w:type="dxa"/>
            <w:tcBorders>
              <w:top w:val="nil"/>
              <w:left w:val="nil"/>
              <w:bottom w:val="nil"/>
              <w:right w:val="nil"/>
            </w:tcBorders>
          </w:tcPr>
          <w:p w14:paraId="36F90BF8" w14:textId="77777777" w:rsidR="009924B7" w:rsidRDefault="009924B7" w:rsidP="009924B7">
            <w:r>
              <w:fldChar w:fldCharType="begin" w:fldLock="1"/>
            </w:r>
            <w:r>
              <w:instrText>MERGEFIELD Att.Notes</w:instrText>
            </w:r>
            <w:r>
              <w:fldChar w:fldCharType="end"/>
            </w:r>
          </w:p>
        </w:tc>
      </w:tr>
      <w:tr w:rsidR="009924B7" w14:paraId="47056A2A" w14:textId="77777777" w:rsidTr="009924B7">
        <w:tc>
          <w:tcPr>
            <w:tcW w:w="1710" w:type="dxa"/>
            <w:tcBorders>
              <w:top w:val="nil"/>
              <w:left w:val="nil"/>
              <w:bottom w:val="nil"/>
              <w:right w:val="nil"/>
            </w:tcBorders>
          </w:tcPr>
          <w:p w14:paraId="21F27978" w14:textId="77777777" w:rsidR="009924B7" w:rsidRDefault="009924B7" w:rsidP="009924B7"/>
        </w:tc>
        <w:tc>
          <w:tcPr>
            <w:tcW w:w="2970" w:type="dxa"/>
            <w:tcBorders>
              <w:top w:val="nil"/>
              <w:left w:val="nil"/>
              <w:bottom w:val="nil"/>
              <w:right w:val="nil"/>
            </w:tcBorders>
          </w:tcPr>
          <w:p w14:paraId="6E2AA604" w14:textId="77777777" w:rsidR="009924B7" w:rsidRDefault="009924B7" w:rsidP="009924B7"/>
        </w:tc>
        <w:tc>
          <w:tcPr>
            <w:tcW w:w="4500" w:type="dxa"/>
            <w:tcBorders>
              <w:top w:val="nil"/>
              <w:left w:val="nil"/>
              <w:bottom w:val="nil"/>
              <w:right w:val="nil"/>
            </w:tcBorders>
          </w:tcPr>
          <w:p w14:paraId="752FD4D8" w14:textId="77777777" w:rsidR="009924B7" w:rsidRDefault="009924B7" w:rsidP="009924B7"/>
        </w:tc>
        <w:bookmarkEnd w:id="593"/>
      </w:tr>
      <w:bookmarkStart w:id="594" w:name="BKM_98D4402C_1D93_4077_8E3F_0D5ACA60A6AB"/>
      <w:tr w:rsidR="009924B7" w14:paraId="2C0D8239" w14:textId="77777777" w:rsidTr="009924B7">
        <w:tc>
          <w:tcPr>
            <w:tcW w:w="1710" w:type="dxa"/>
            <w:tcBorders>
              <w:top w:val="nil"/>
              <w:left w:val="nil"/>
              <w:bottom w:val="nil"/>
              <w:right w:val="nil"/>
            </w:tcBorders>
          </w:tcPr>
          <w:p w14:paraId="35C6A54D" w14:textId="77777777" w:rsidR="009924B7" w:rsidRDefault="009924B7" w:rsidP="009924B7">
            <w:r>
              <w:fldChar w:fldCharType="begin" w:fldLock="1"/>
            </w:r>
            <w:r>
              <w:instrText>MERGEFIELD Att.Alias</w:instrText>
            </w:r>
            <w:r>
              <w:fldChar w:fldCharType="separate"/>
            </w:r>
            <w:r>
              <w:t>2100</w:t>
            </w:r>
            <w:r>
              <w:fldChar w:fldCharType="end"/>
            </w:r>
          </w:p>
        </w:tc>
        <w:tc>
          <w:tcPr>
            <w:tcW w:w="2970" w:type="dxa"/>
            <w:tcBorders>
              <w:top w:val="nil"/>
              <w:left w:val="nil"/>
              <w:bottom w:val="nil"/>
              <w:right w:val="nil"/>
            </w:tcBorders>
          </w:tcPr>
          <w:p w14:paraId="20C03EDC" w14:textId="77777777" w:rsidR="009924B7" w:rsidRDefault="009924B7" w:rsidP="009924B7">
            <w:r>
              <w:fldChar w:fldCharType="begin" w:fldLock="1"/>
            </w:r>
            <w:r>
              <w:instrText>MERGEFIELD Att.Name</w:instrText>
            </w:r>
            <w:r>
              <w:fldChar w:fldCharType="separate"/>
            </w:r>
            <w:r>
              <w:t>doeleinden voor handel, horeca en bedrijf</w:t>
            </w:r>
            <w:r>
              <w:fldChar w:fldCharType="end"/>
            </w:r>
          </w:p>
        </w:tc>
        <w:tc>
          <w:tcPr>
            <w:tcW w:w="4500" w:type="dxa"/>
            <w:tcBorders>
              <w:top w:val="nil"/>
              <w:left w:val="nil"/>
              <w:bottom w:val="nil"/>
              <w:right w:val="nil"/>
            </w:tcBorders>
          </w:tcPr>
          <w:p w14:paraId="0A384721" w14:textId="77777777" w:rsidR="009924B7" w:rsidRDefault="009924B7" w:rsidP="009924B7">
            <w:r>
              <w:fldChar w:fldCharType="begin" w:fldLock="1"/>
            </w:r>
            <w:r>
              <w:instrText>MERGEFIELD Att.Notes</w:instrText>
            </w:r>
            <w:r>
              <w:fldChar w:fldCharType="end"/>
            </w:r>
          </w:p>
        </w:tc>
      </w:tr>
      <w:tr w:rsidR="009924B7" w14:paraId="14D4634E" w14:textId="77777777" w:rsidTr="009924B7">
        <w:tc>
          <w:tcPr>
            <w:tcW w:w="1710" w:type="dxa"/>
            <w:tcBorders>
              <w:top w:val="nil"/>
              <w:left w:val="nil"/>
              <w:bottom w:val="nil"/>
              <w:right w:val="nil"/>
            </w:tcBorders>
          </w:tcPr>
          <w:p w14:paraId="1D499841" w14:textId="77777777" w:rsidR="009924B7" w:rsidRDefault="009924B7" w:rsidP="009924B7"/>
        </w:tc>
        <w:tc>
          <w:tcPr>
            <w:tcW w:w="2970" w:type="dxa"/>
            <w:tcBorders>
              <w:top w:val="nil"/>
              <w:left w:val="nil"/>
              <w:bottom w:val="nil"/>
              <w:right w:val="nil"/>
            </w:tcBorders>
          </w:tcPr>
          <w:p w14:paraId="2B62BD65" w14:textId="77777777" w:rsidR="009924B7" w:rsidRDefault="009924B7" w:rsidP="009924B7"/>
        </w:tc>
        <w:tc>
          <w:tcPr>
            <w:tcW w:w="4500" w:type="dxa"/>
            <w:tcBorders>
              <w:top w:val="nil"/>
              <w:left w:val="nil"/>
              <w:bottom w:val="nil"/>
              <w:right w:val="nil"/>
            </w:tcBorders>
          </w:tcPr>
          <w:p w14:paraId="0608A5FC" w14:textId="77777777" w:rsidR="009924B7" w:rsidRDefault="009924B7" w:rsidP="009924B7"/>
        </w:tc>
        <w:bookmarkEnd w:id="594"/>
      </w:tr>
      <w:bookmarkStart w:id="595" w:name="BKM_FB607FC2_BB7B_4c15_BB67_853F6214527B"/>
      <w:tr w:rsidR="009924B7" w14:paraId="09C2A55A" w14:textId="77777777" w:rsidTr="009924B7">
        <w:tc>
          <w:tcPr>
            <w:tcW w:w="1710" w:type="dxa"/>
            <w:tcBorders>
              <w:top w:val="nil"/>
              <w:left w:val="nil"/>
              <w:bottom w:val="nil"/>
              <w:right w:val="nil"/>
            </w:tcBorders>
          </w:tcPr>
          <w:p w14:paraId="32F26800" w14:textId="77777777" w:rsidR="009924B7" w:rsidRDefault="009924B7" w:rsidP="009924B7">
            <w:r>
              <w:fldChar w:fldCharType="begin" w:fldLock="1"/>
            </w:r>
            <w:r>
              <w:instrText>MERGEFIELD Att.Alias</w:instrText>
            </w:r>
            <w:r>
              <w:fldChar w:fldCharType="separate"/>
            </w:r>
            <w:r>
              <w:t>2110</w:t>
            </w:r>
            <w:r>
              <w:fldChar w:fldCharType="end"/>
            </w:r>
          </w:p>
        </w:tc>
        <w:tc>
          <w:tcPr>
            <w:tcW w:w="2970" w:type="dxa"/>
            <w:tcBorders>
              <w:top w:val="nil"/>
              <w:left w:val="nil"/>
              <w:bottom w:val="nil"/>
              <w:right w:val="nil"/>
            </w:tcBorders>
          </w:tcPr>
          <w:p w14:paraId="188C987A" w14:textId="77777777" w:rsidR="009924B7" w:rsidRDefault="009924B7" w:rsidP="009924B7">
            <w:r>
              <w:fldChar w:fldCharType="begin" w:fldLock="1"/>
            </w:r>
            <w:r>
              <w:instrText>MERGEFIELD Att.Name</w:instrText>
            </w:r>
            <w:r>
              <w:fldChar w:fldCharType="separate"/>
            </w:r>
            <w:r>
              <w:t>detailhandel</w:t>
            </w:r>
            <w:r>
              <w:fldChar w:fldCharType="end"/>
            </w:r>
          </w:p>
        </w:tc>
        <w:tc>
          <w:tcPr>
            <w:tcW w:w="4500" w:type="dxa"/>
            <w:tcBorders>
              <w:top w:val="nil"/>
              <w:left w:val="nil"/>
              <w:bottom w:val="nil"/>
              <w:right w:val="nil"/>
            </w:tcBorders>
          </w:tcPr>
          <w:p w14:paraId="64C236F1" w14:textId="77777777" w:rsidR="009924B7" w:rsidRDefault="009924B7" w:rsidP="009924B7">
            <w:r>
              <w:fldChar w:fldCharType="begin" w:fldLock="1"/>
            </w:r>
            <w:r>
              <w:instrText>MERGEFIELD Att.Notes</w:instrText>
            </w:r>
            <w:r>
              <w:fldChar w:fldCharType="end"/>
            </w:r>
          </w:p>
        </w:tc>
      </w:tr>
      <w:tr w:rsidR="009924B7" w14:paraId="249EB2F0" w14:textId="77777777" w:rsidTr="009924B7">
        <w:tc>
          <w:tcPr>
            <w:tcW w:w="1710" w:type="dxa"/>
            <w:tcBorders>
              <w:top w:val="nil"/>
              <w:left w:val="nil"/>
              <w:bottom w:val="nil"/>
              <w:right w:val="nil"/>
            </w:tcBorders>
          </w:tcPr>
          <w:p w14:paraId="0B4E3375" w14:textId="77777777" w:rsidR="009924B7" w:rsidRDefault="009924B7" w:rsidP="009924B7"/>
        </w:tc>
        <w:tc>
          <w:tcPr>
            <w:tcW w:w="2970" w:type="dxa"/>
            <w:tcBorders>
              <w:top w:val="nil"/>
              <w:left w:val="nil"/>
              <w:bottom w:val="nil"/>
              <w:right w:val="nil"/>
            </w:tcBorders>
          </w:tcPr>
          <w:p w14:paraId="5218C71A" w14:textId="77777777" w:rsidR="009924B7" w:rsidRDefault="009924B7" w:rsidP="009924B7"/>
        </w:tc>
        <w:tc>
          <w:tcPr>
            <w:tcW w:w="4500" w:type="dxa"/>
            <w:tcBorders>
              <w:top w:val="nil"/>
              <w:left w:val="nil"/>
              <w:bottom w:val="nil"/>
              <w:right w:val="nil"/>
            </w:tcBorders>
          </w:tcPr>
          <w:p w14:paraId="1B9B01BF" w14:textId="77777777" w:rsidR="009924B7" w:rsidRDefault="009924B7" w:rsidP="009924B7"/>
        </w:tc>
        <w:bookmarkEnd w:id="595"/>
      </w:tr>
      <w:bookmarkStart w:id="596" w:name="BKM_5A4960DC_3174_428f_B68D_1CDBBEF85897"/>
      <w:tr w:rsidR="009924B7" w14:paraId="10864B55" w14:textId="77777777" w:rsidTr="009924B7">
        <w:tc>
          <w:tcPr>
            <w:tcW w:w="1710" w:type="dxa"/>
            <w:tcBorders>
              <w:top w:val="nil"/>
              <w:left w:val="nil"/>
              <w:bottom w:val="nil"/>
              <w:right w:val="nil"/>
            </w:tcBorders>
          </w:tcPr>
          <w:p w14:paraId="77435DA7" w14:textId="77777777" w:rsidR="009924B7" w:rsidRDefault="009924B7" w:rsidP="009924B7">
            <w:r>
              <w:fldChar w:fldCharType="begin" w:fldLock="1"/>
            </w:r>
            <w:r>
              <w:instrText>MERGEFIELD Att.Alias</w:instrText>
            </w:r>
            <w:r>
              <w:fldChar w:fldCharType="separate"/>
            </w:r>
            <w:r>
              <w:t>2120</w:t>
            </w:r>
            <w:r>
              <w:fldChar w:fldCharType="end"/>
            </w:r>
          </w:p>
        </w:tc>
        <w:tc>
          <w:tcPr>
            <w:tcW w:w="2970" w:type="dxa"/>
            <w:tcBorders>
              <w:top w:val="nil"/>
              <w:left w:val="nil"/>
              <w:bottom w:val="nil"/>
              <w:right w:val="nil"/>
            </w:tcBorders>
          </w:tcPr>
          <w:p w14:paraId="6E6CBFE8" w14:textId="77777777" w:rsidR="009924B7" w:rsidRDefault="009924B7" w:rsidP="009924B7">
            <w:r>
              <w:fldChar w:fldCharType="begin" w:fldLock="1"/>
            </w:r>
            <w:r>
              <w:instrText>MERGEFIELD Att.Name</w:instrText>
            </w:r>
            <w:r>
              <w:fldChar w:fldCharType="separate"/>
            </w:r>
            <w:r>
              <w:t>cafe/bar/restaurant</w:t>
            </w:r>
            <w:r>
              <w:fldChar w:fldCharType="end"/>
            </w:r>
          </w:p>
        </w:tc>
        <w:tc>
          <w:tcPr>
            <w:tcW w:w="4500" w:type="dxa"/>
            <w:tcBorders>
              <w:top w:val="nil"/>
              <w:left w:val="nil"/>
              <w:bottom w:val="nil"/>
              <w:right w:val="nil"/>
            </w:tcBorders>
          </w:tcPr>
          <w:p w14:paraId="5D0B2B3B" w14:textId="77777777" w:rsidR="009924B7" w:rsidRDefault="009924B7" w:rsidP="009924B7">
            <w:r>
              <w:fldChar w:fldCharType="begin" w:fldLock="1"/>
            </w:r>
            <w:r>
              <w:instrText>MERGEFIELD Att.Notes</w:instrText>
            </w:r>
            <w:r>
              <w:fldChar w:fldCharType="end"/>
            </w:r>
          </w:p>
        </w:tc>
      </w:tr>
      <w:tr w:rsidR="009924B7" w14:paraId="2E907B7E" w14:textId="77777777" w:rsidTr="009924B7">
        <w:tc>
          <w:tcPr>
            <w:tcW w:w="1710" w:type="dxa"/>
            <w:tcBorders>
              <w:top w:val="nil"/>
              <w:left w:val="nil"/>
              <w:bottom w:val="nil"/>
              <w:right w:val="nil"/>
            </w:tcBorders>
          </w:tcPr>
          <w:p w14:paraId="0B04A7A4" w14:textId="77777777" w:rsidR="009924B7" w:rsidRDefault="009924B7" w:rsidP="009924B7"/>
        </w:tc>
        <w:tc>
          <w:tcPr>
            <w:tcW w:w="2970" w:type="dxa"/>
            <w:tcBorders>
              <w:top w:val="nil"/>
              <w:left w:val="nil"/>
              <w:bottom w:val="nil"/>
              <w:right w:val="nil"/>
            </w:tcBorders>
          </w:tcPr>
          <w:p w14:paraId="4C9FF50D" w14:textId="77777777" w:rsidR="009924B7" w:rsidRDefault="009924B7" w:rsidP="009924B7"/>
        </w:tc>
        <w:tc>
          <w:tcPr>
            <w:tcW w:w="4500" w:type="dxa"/>
            <w:tcBorders>
              <w:top w:val="nil"/>
              <w:left w:val="nil"/>
              <w:bottom w:val="nil"/>
              <w:right w:val="nil"/>
            </w:tcBorders>
          </w:tcPr>
          <w:p w14:paraId="2F88CF96" w14:textId="77777777" w:rsidR="009924B7" w:rsidRDefault="009924B7" w:rsidP="009924B7"/>
        </w:tc>
        <w:bookmarkEnd w:id="596"/>
      </w:tr>
      <w:bookmarkStart w:id="597" w:name="BKM_47D3DFAD_0774_4dca_8CE4_3680AB4529C5"/>
      <w:tr w:rsidR="009924B7" w14:paraId="40A3F1A9" w14:textId="77777777" w:rsidTr="009924B7">
        <w:tc>
          <w:tcPr>
            <w:tcW w:w="1710" w:type="dxa"/>
            <w:tcBorders>
              <w:top w:val="nil"/>
              <w:left w:val="nil"/>
              <w:bottom w:val="nil"/>
              <w:right w:val="nil"/>
            </w:tcBorders>
          </w:tcPr>
          <w:p w14:paraId="77DE6DFB" w14:textId="77777777" w:rsidR="009924B7" w:rsidRDefault="009924B7" w:rsidP="009924B7">
            <w:r>
              <w:fldChar w:fldCharType="begin" w:fldLock="1"/>
            </w:r>
            <w:r>
              <w:instrText>MERGEFIELD Att.Alias</w:instrText>
            </w:r>
            <w:r>
              <w:fldChar w:fldCharType="separate"/>
            </w:r>
            <w:r>
              <w:t>2130</w:t>
            </w:r>
            <w:r>
              <w:fldChar w:fldCharType="end"/>
            </w:r>
          </w:p>
        </w:tc>
        <w:tc>
          <w:tcPr>
            <w:tcW w:w="2970" w:type="dxa"/>
            <w:tcBorders>
              <w:top w:val="nil"/>
              <w:left w:val="nil"/>
              <w:bottom w:val="nil"/>
              <w:right w:val="nil"/>
            </w:tcBorders>
          </w:tcPr>
          <w:p w14:paraId="2B2E34E4" w14:textId="77777777" w:rsidR="009924B7" w:rsidRDefault="009924B7" w:rsidP="009924B7">
            <w:r>
              <w:fldChar w:fldCharType="begin" w:fldLock="1"/>
            </w:r>
            <w:r>
              <w:instrText>MERGEFIELD Att.Name</w:instrText>
            </w:r>
            <w:r>
              <w:fldChar w:fldCharType="separate"/>
            </w:r>
            <w:r>
              <w:t>hotel/logies</w:t>
            </w:r>
            <w:r>
              <w:fldChar w:fldCharType="end"/>
            </w:r>
          </w:p>
        </w:tc>
        <w:tc>
          <w:tcPr>
            <w:tcW w:w="4500" w:type="dxa"/>
            <w:tcBorders>
              <w:top w:val="nil"/>
              <w:left w:val="nil"/>
              <w:bottom w:val="nil"/>
              <w:right w:val="nil"/>
            </w:tcBorders>
          </w:tcPr>
          <w:p w14:paraId="26AFC84D" w14:textId="77777777" w:rsidR="009924B7" w:rsidRDefault="009924B7" w:rsidP="009924B7">
            <w:r>
              <w:fldChar w:fldCharType="begin" w:fldLock="1"/>
            </w:r>
            <w:r>
              <w:instrText>MERGEFIELD Att.Notes</w:instrText>
            </w:r>
            <w:r>
              <w:fldChar w:fldCharType="end"/>
            </w:r>
          </w:p>
        </w:tc>
      </w:tr>
      <w:tr w:rsidR="009924B7" w14:paraId="3FBD07BB" w14:textId="77777777" w:rsidTr="009924B7">
        <w:tc>
          <w:tcPr>
            <w:tcW w:w="1710" w:type="dxa"/>
            <w:tcBorders>
              <w:top w:val="nil"/>
              <w:left w:val="nil"/>
              <w:bottom w:val="nil"/>
              <w:right w:val="nil"/>
            </w:tcBorders>
          </w:tcPr>
          <w:p w14:paraId="6C7AC95E" w14:textId="77777777" w:rsidR="009924B7" w:rsidRDefault="009924B7" w:rsidP="009924B7"/>
        </w:tc>
        <w:tc>
          <w:tcPr>
            <w:tcW w:w="2970" w:type="dxa"/>
            <w:tcBorders>
              <w:top w:val="nil"/>
              <w:left w:val="nil"/>
              <w:bottom w:val="nil"/>
              <w:right w:val="nil"/>
            </w:tcBorders>
          </w:tcPr>
          <w:p w14:paraId="3D8C0758" w14:textId="77777777" w:rsidR="009924B7" w:rsidRDefault="009924B7" w:rsidP="009924B7"/>
        </w:tc>
        <w:tc>
          <w:tcPr>
            <w:tcW w:w="4500" w:type="dxa"/>
            <w:tcBorders>
              <w:top w:val="nil"/>
              <w:left w:val="nil"/>
              <w:bottom w:val="nil"/>
              <w:right w:val="nil"/>
            </w:tcBorders>
          </w:tcPr>
          <w:p w14:paraId="40029FE6" w14:textId="77777777" w:rsidR="009924B7" w:rsidRDefault="009924B7" w:rsidP="009924B7"/>
        </w:tc>
        <w:bookmarkEnd w:id="597"/>
      </w:tr>
      <w:bookmarkStart w:id="598" w:name="BKM_B64A1041_DF85_4f37_8585_4B0F31579110"/>
      <w:tr w:rsidR="009924B7" w14:paraId="13D86ACC" w14:textId="77777777" w:rsidTr="009924B7">
        <w:tc>
          <w:tcPr>
            <w:tcW w:w="1710" w:type="dxa"/>
            <w:tcBorders>
              <w:top w:val="nil"/>
              <w:left w:val="nil"/>
              <w:bottom w:val="nil"/>
              <w:right w:val="nil"/>
            </w:tcBorders>
          </w:tcPr>
          <w:p w14:paraId="51DE6E38" w14:textId="77777777" w:rsidR="009924B7" w:rsidRDefault="009924B7" w:rsidP="009924B7">
            <w:r>
              <w:fldChar w:fldCharType="begin" w:fldLock="1"/>
            </w:r>
            <w:r>
              <w:instrText>MERGEFIELD Att.Alias</w:instrText>
            </w:r>
            <w:r>
              <w:fldChar w:fldCharType="separate"/>
            </w:r>
            <w:r>
              <w:t>2150</w:t>
            </w:r>
            <w:r>
              <w:fldChar w:fldCharType="end"/>
            </w:r>
          </w:p>
        </w:tc>
        <w:tc>
          <w:tcPr>
            <w:tcW w:w="2970" w:type="dxa"/>
            <w:tcBorders>
              <w:top w:val="nil"/>
              <w:left w:val="nil"/>
              <w:bottom w:val="nil"/>
              <w:right w:val="nil"/>
            </w:tcBorders>
          </w:tcPr>
          <w:p w14:paraId="5D3739A7" w14:textId="77777777" w:rsidR="009924B7" w:rsidRDefault="009924B7" w:rsidP="009924B7">
            <w:r>
              <w:fldChar w:fldCharType="begin" w:fldLock="1"/>
            </w:r>
            <w:r>
              <w:instrText>MERGEFIELD Att.Name</w:instrText>
            </w:r>
            <w:r>
              <w:fldChar w:fldCharType="separate"/>
            </w:r>
            <w:r>
              <w:t>kantoor</w:t>
            </w:r>
            <w:r>
              <w:fldChar w:fldCharType="end"/>
            </w:r>
          </w:p>
        </w:tc>
        <w:tc>
          <w:tcPr>
            <w:tcW w:w="4500" w:type="dxa"/>
            <w:tcBorders>
              <w:top w:val="nil"/>
              <w:left w:val="nil"/>
              <w:bottom w:val="nil"/>
              <w:right w:val="nil"/>
            </w:tcBorders>
          </w:tcPr>
          <w:p w14:paraId="2AAB974F" w14:textId="77777777" w:rsidR="009924B7" w:rsidRDefault="009924B7" w:rsidP="009924B7">
            <w:r>
              <w:fldChar w:fldCharType="begin" w:fldLock="1"/>
            </w:r>
            <w:r>
              <w:instrText>MERGEFIELD Att.Notes</w:instrText>
            </w:r>
            <w:r>
              <w:fldChar w:fldCharType="end"/>
            </w:r>
          </w:p>
        </w:tc>
      </w:tr>
      <w:tr w:rsidR="009924B7" w14:paraId="49F31C1C" w14:textId="77777777" w:rsidTr="009924B7">
        <w:tc>
          <w:tcPr>
            <w:tcW w:w="1710" w:type="dxa"/>
            <w:tcBorders>
              <w:top w:val="nil"/>
              <w:left w:val="nil"/>
              <w:bottom w:val="nil"/>
              <w:right w:val="nil"/>
            </w:tcBorders>
          </w:tcPr>
          <w:p w14:paraId="7085D751" w14:textId="77777777" w:rsidR="009924B7" w:rsidRDefault="009924B7" w:rsidP="009924B7"/>
        </w:tc>
        <w:tc>
          <w:tcPr>
            <w:tcW w:w="2970" w:type="dxa"/>
            <w:tcBorders>
              <w:top w:val="nil"/>
              <w:left w:val="nil"/>
              <w:bottom w:val="nil"/>
              <w:right w:val="nil"/>
            </w:tcBorders>
          </w:tcPr>
          <w:p w14:paraId="59A23C01" w14:textId="77777777" w:rsidR="009924B7" w:rsidRDefault="009924B7" w:rsidP="009924B7"/>
        </w:tc>
        <w:tc>
          <w:tcPr>
            <w:tcW w:w="4500" w:type="dxa"/>
            <w:tcBorders>
              <w:top w:val="nil"/>
              <w:left w:val="nil"/>
              <w:bottom w:val="nil"/>
              <w:right w:val="nil"/>
            </w:tcBorders>
          </w:tcPr>
          <w:p w14:paraId="3FE4DCB0" w14:textId="77777777" w:rsidR="009924B7" w:rsidRDefault="009924B7" w:rsidP="009924B7"/>
        </w:tc>
        <w:bookmarkEnd w:id="598"/>
      </w:tr>
      <w:bookmarkStart w:id="599" w:name="BKM_70E767A2_4DF0_4bbd_9DAE_9F6E7FA4C30C"/>
      <w:tr w:rsidR="009924B7" w14:paraId="415CB090" w14:textId="77777777" w:rsidTr="009924B7">
        <w:tc>
          <w:tcPr>
            <w:tcW w:w="1710" w:type="dxa"/>
            <w:tcBorders>
              <w:top w:val="nil"/>
              <w:left w:val="nil"/>
              <w:bottom w:val="nil"/>
              <w:right w:val="nil"/>
            </w:tcBorders>
          </w:tcPr>
          <w:p w14:paraId="0E8A45A7" w14:textId="77777777" w:rsidR="009924B7" w:rsidRDefault="009924B7" w:rsidP="009924B7">
            <w:r>
              <w:fldChar w:fldCharType="begin" w:fldLock="1"/>
            </w:r>
            <w:r>
              <w:instrText>MERGEFIELD Att.Alias</w:instrText>
            </w:r>
            <w:r>
              <w:fldChar w:fldCharType="separate"/>
            </w:r>
            <w:r>
              <w:t>2160</w:t>
            </w:r>
            <w:r>
              <w:fldChar w:fldCharType="end"/>
            </w:r>
          </w:p>
        </w:tc>
        <w:tc>
          <w:tcPr>
            <w:tcW w:w="2970" w:type="dxa"/>
            <w:tcBorders>
              <w:top w:val="nil"/>
              <w:left w:val="nil"/>
              <w:bottom w:val="nil"/>
              <w:right w:val="nil"/>
            </w:tcBorders>
          </w:tcPr>
          <w:p w14:paraId="699EC539" w14:textId="77777777" w:rsidR="009924B7" w:rsidRDefault="009924B7" w:rsidP="009924B7">
            <w:r>
              <w:fldChar w:fldCharType="begin" w:fldLock="1"/>
            </w:r>
            <w:r>
              <w:instrText>MERGEFIELD Att.Name</w:instrText>
            </w:r>
            <w:r>
              <w:fldChar w:fldCharType="separate"/>
            </w:r>
            <w:r>
              <w:t>opslag en distributie</w:t>
            </w:r>
            <w:r>
              <w:fldChar w:fldCharType="end"/>
            </w:r>
          </w:p>
        </w:tc>
        <w:tc>
          <w:tcPr>
            <w:tcW w:w="4500" w:type="dxa"/>
            <w:tcBorders>
              <w:top w:val="nil"/>
              <w:left w:val="nil"/>
              <w:bottom w:val="nil"/>
              <w:right w:val="nil"/>
            </w:tcBorders>
          </w:tcPr>
          <w:p w14:paraId="0B010655" w14:textId="77777777" w:rsidR="009924B7" w:rsidRDefault="009924B7" w:rsidP="009924B7">
            <w:r>
              <w:fldChar w:fldCharType="begin" w:fldLock="1"/>
            </w:r>
            <w:r>
              <w:instrText>MERGEFIELD Att.Notes</w:instrText>
            </w:r>
            <w:r>
              <w:fldChar w:fldCharType="end"/>
            </w:r>
          </w:p>
        </w:tc>
      </w:tr>
      <w:tr w:rsidR="009924B7" w14:paraId="0C34A2A9" w14:textId="77777777" w:rsidTr="009924B7">
        <w:tc>
          <w:tcPr>
            <w:tcW w:w="1710" w:type="dxa"/>
            <w:tcBorders>
              <w:top w:val="nil"/>
              <w:left w:val="nil"/>
              <w:bottom w:val="nil"/>
              <w:right w:val="nil"/>
            </w:tcBorders>
          </w:tcPr>
          <w:p w14:paraId="1BEE5B4F" w14:textId="77777777" w:rsidR="009924B7" w:rsidRDefault="009924B7" w:rsidP="009924B7"/>
        </w:tc>
        <w:tc>
          <w:tcPr>
            <w:tcW w:w="2970" w:type="dxa"/>
            <w:tcBorders>
              <w:top w:val="nil"/>
              <w:left w:val="nil"/>
              <w:bottom w:val="nil"/>
              <w:right w:val="nil"/>
            </w:tcBorders>
          </w:tcPr>
          <w:p w14:paraId="223194C2" w14:textId="77777777" w:rsidR="009924B7" w:rsidRDefault="009924B7" w:rsidP="009924B7"/>
        </w:tc>
        <w:tc>
          <w:tcPr>
            <w:tcW w:w="4500" w:type="dxa"/>
            <w:tcBorders>
              <w:top w:val="nil"/>
              <w:left w:val="nil"/>
              <w:bottom w:val="nil"/>
              <w:right w:val="nil"/>
            </w:tcBorders>
          </w:tcPr>
          <w:p w14:paraId="63248CA6" w14:textId="77777777" w:rsidR="009924B7" w:rsidRDefault="009924B7" w:rsidP="009924B7"/>
        </w:tc>
        <w:bookmarkEnd w:id="599"/>
      </w:tr>
      <w:bookmarkStart w:id="600" w:name="BKM_19205088_03EF_4421_B413_974D952A5380"/>
      <w:tr w:rsidR="009924B7" w14:paraId="61B8449A" w14:textId="77777777" w:rsidTr="009924B7">
        <w:tc>
          <w:tcPr>
            <w:tcW w:w="1710" w:type="dxa"/>
            <w:tcBorders>
              <w:top w:val="nil"/>
              <w:left w:val="nil"/>
              <w:bottom w:val="nil"/>
              <w:right w:val="nil"/>
            </w:tcBorders>
          </w:tcPr>
          <w:p w14:paraId="5A50E584" w14:textId="77777777" w:rsidR="009924B7" w:rsidRDefault="009924B7" w:rsidP="009924B7">
            <w:r>
              <w:fldChar w:fldCharType="begin" w:fldLock="1"/>
            </w:r>
            <w:r>
              <w:instrText>MERGEFIELD Att.Alias</w:instrText>
            </w:r>
            <w:r>
              <w:fldChar w:fldCharType="separate"/>
            </w:r>
            <w:r>
              <w:t>2170</w:t>
            </w:r>
            <w:r>
              <w:fldChar w:fldCharType="end"/>
            </w:r>
          </w:p>
        </w:tc>
        <w:tc>
          <w:tcPr>
            <w:tcW w:w="2970" w:type="dxa"/>
            <w:tcBorders>
              <w:top w:val="nil"/>
              <w:left w:val="nil"/>
              <w:bottom w:val="nil"/>
              <w:right w:val="nil"/>
            </w:tcBorders>
          </w:tcPr>
          <w:p w14:paraId="6C81D4AA" w14:textId="77777777" w:rsidR="009924B7" w:rsidRDefault="009924B7" w:rsidP="009924B7">
            <w:r>
              <w:fldChar w:fldCharType="begin" w:fldLock="1"/>
            </w:r>
            <w:r>
              <w:instrText>MERGEFIELD Att.Name</w:instrText>
            </w:r>
            <w:r>
              <w:fldChar w:fldCharType="separate"/>
            </w:r>
            <w:r>
              <w:t>fabricage en productie</w:t>
            </w:r>
            <w:r>
              <w:fldChar w:fldCharType="end"/>
            </w:r>
          </w:p>
        </w:tc>
        <w:tc>
          <w:tcPr>
            <w:tcW w:w="4500" w:type="dxa"/>
            <w:tcBorders>
              <w:top w:val="nil"/>
              <w:left w:val="nil"/>
              <w:bottom w:val="nil"/>
              <w:right w:val="nil"/>
            </w:tcBorders>
          </w:tcPr>
          <w:p w14:paraId="4BC8642F" w14:textId="77777777" w:rsidR="009924B7" w:rsidRDefault="009924B7" w:rsidP="009924B7">
            <w:r>
              <w:fldChar w:fldCharType="begin" w:fldLock="1"/>
            </w:r>
            <w:r>
              <w:instrText>MERGEFIELD Att.Notes</w:instrText>
            </w:r>
            <w:r>
              <w:fldChar w:fldCharType="end"/>
            </w:r>
          </w:p>
        </w:tc>
      </w:tr>
      <w:tr w:rsidR="009924B7" w14:paraId="12E7092D" w14:textId="77777777" w:rsidTr="009924B7">
        <w:tc>
          <w:tcPr>
            <w:tcW w:w="1710" w:type="dxa"/>
            <w:tcBorders>
              <w:top w:val="nil"/>
              <w:left w:val="nil"/>
              <w:bottom w:val="nil"/>
              <w:right w:val="nil"/>
            </w:tcBorders>
          </w:tcPr>
          <w:p w14:paraId="752CA680" w14:textId="77777777" w:rsidR="009924B7" w:rsidRDefault="009924B7" w:rsidP="009924B7"/>
        </w:tc>
        <w:tc>
          <w:tcPr>
            <w:tcW w:w="2970" w:type="dxa"/>
            <w:tcBorders>
              <w:top w:val="nil"/>
              <w:left w:val="nil"/>
              <w:bottom w:val="nil"/>
              <w:right w:val="nil"/>
            </w:tcBorders>
          </w:tcPr>
          <w:p w14:paraId="4CFC858B" w14:textId="77777777" w:rsidR="009924B7" w:rsidRDefault="009924B7" w:rsidP="009924B7"/>
        </w:tc>
        <w:tc>
          <w:tcPr>
            <w:tcW w:w="4500" w:type="dxa"/>
            <w:tcBorders>
              <w:top w:val="nil"/>
              <w:left w:val="nil"/>
              <w:bottom w:val="nil"/>
              <w:right w:val="nil"/>
            </w:tcBorders>
          </w:tcPr>
          <w:p w14:paraId="0E9C07E1" w14:textId="77777777" w:rsidR="009924B7" w:rsidRDefault="009924B7" w:rsidP="009924B7"/>
        </w:tc>
        <w:bookmarkEnd w:id="600"/>
      </w:tr>
      <w:bookmarkStart w:id="601" w:name="BKM_A483C189_6666_4747_B190_48D522906BDC"/>
      <w:tr w:rsidR="009924B7" w14:paraId="13484B09" w14:textId="77777777" w:rsidTr="009924B7">
        <w:tc>
          <w:tcPr>
            <w:tcW w:w="1710" w:type="dxa"/>
            <w:tcBorders>
              <w:top w:val="nil"/>
              <w:left w:val="nil"/>
              <w:bottom w:val="nil"/>
              <w:right w:val="nil"/>
            </w:tcBorders>
          </w:tcPr>
          <w:p w14:paraId="4457ACEF" w14:textId="77777777" w:rsidR="009924B7" w:rsidRDefault="009924B7" w:rsidP="009924B7">
            <w:r>
              <w:fldChar w:fldCharType="begin" w:fldLock="1"/>
            </w:r>
            <w:r>
              <w:instrText>MERGEFIELD Att.Alias</w:instrText>
            </w:r>
            <w:r>
              <w:fldChar w:fldCharType="separate"/>
            </w:r>
            <w:r>
              <w:t>2180</w:t>
            </w:r>
            <w:r>
              <w:fldChar w:fldCharType="end"/>
            </w:r>
          </w:p>
        </w:tc>
        <w:tc>
          <w:tcPr>
            <w:tcW w:w="2970" w:type="dxa"/>
            <w:tcBorders>
              <w:top w:val="nil"/>
              <w:left w:val="nil"/>
              <w:bottom w:val="nil"/>
              <w:right w:val="nil"/>
            </w:tcBorders>
          </w:tcPr>
          <w:p w14:paraId="72921F64" w14:textId="77777777" w:rsidR="009924B7" w:rsidRDefault="009924B7" w:rsidP="009924B7">
            <w:r>
              <w:fldChar w:fldCharType="begin" w:fldLock="1"/>
            </w:r>
            <w:r>
              <w:instrText>MERGEFIELD Att.Name</w:instrText>
            </w:r>
            <w:r>
              <w:fldChar w:fldCharType="separate"/>
            </w:r>
            <w:r>
              <w:t>onderhoud en reparatie</w:t>
            </w:r>
            <w:r>
              <w:fldChar w:fldCharType="end"/>
            </w:r>
          </w:p>
        </w:tc>
        <w:tc>
          <w:tcPr>
            <w:tcW w:w="4500" w:type="dxa"/>
            <w:tcBorders>
              <w:top w:val="nil"/>
              <w:left w:val="nil"/>
              <w:bottom w:val="nil"/>
              <w:right w:val="nil"/>
            </w:tcBorders>
          </w:tcPr>
          <w:p w14:paraId="6ACB45F9" w14:textId="77777777" w:rsidR="009924B7" w:rsidRDefault="009924B7" w:rsidP="009924B7">
            <w:r>
              <w:fldChar w:fldCharType="begin" w:fldLock="1"/>
            </w:r>
            <w:r>
              <w:instrText>MERGEFIELD Att.Notes</w:instrText>
            </w:r>
            <w:r>
              <w:fldChar w:fldCharType="end"/>
            </w:r>
          </w:p>
        </w:tc>
      </w:tr>
      <w:tr w:rsidR="009924B7" w14:paraId="10E54784" w14:textId="77777777" w:rsidTr="009924B7">
        <w:tc>
          <w:tcPr>
            <w:tcW w:w="1710" w:type="dxa"/>
            <w:tcBorders>
              <w:top w:val="nil"/>
              <w:left w:val="nil"/>
              <w:bottom w:val="nil"/>
              <w:right w:val="nil"/>
            </w:tcBorders>
          </w:tcPr>
          <w:p w14:paraId="57734932" w14:textId="77777777" w:rsidR="009924B7" w:rsidRDefault="009924B7" w:rsidP="009924B7"/>
        </w:tc>
        <w:tc>
          <w:tcPr>
            <w:tcW w:w="2970" w:type="dxa"/>
            <w:tcBorders>
              <w:top w:val="nil"/>
              <w:left w:val="nil"/>
              <w:bottom w:val="nil"/>
              <w:right w:val="nil"/>
            </w:tcBorders>
          </w:tcPr>
          <w:p w14:paraId="7CCBF474" w14:textId="77777777" w:rsidR="009924B7" w:rsidRDefault="009924B7" w:rsidP="009924B7"/>
        </w:tc>
        <w:tc>
          <w:tcPr>
            <w:tcW w:w="4500" w:type="dxa"/>
            <w:tcBorders>
              <w:top w:val="nil"/>
              <w:left w:val="nil"/>
              <w:bottom w:val="nil"/>
              <w:right w:val="nil"/>
            </w:tcBorders>
          </w:tcPr>
          <w:p w14:paraId="376DF88F" w14:textId="77777777" w:rsidR="009924B7" w:rsidRDefault="009924B7" w:rsidP="009924B7"/>
        </w:tc>
        <w:bookmarkEnd w:id="601"/>
      </w:tr>
      <w:bookmarkStart w:id="602" w:name="BKM_8360498A_BAAF_4338_8055_A0D61D2C193F"/>
      <w:tr w:rsidR="009924B7" w14:paraId="1FD1350F" w14:textId="77777777" w:rsidTr="009924B7">
        <w:tc>
          <w:tcPr>
            <w:tcW w:w="1710" w:type="dxa"/>
            <w:tcBorders>
              <w:top w:val="nil"/>
              <w:left w:val="nil"/>
              <w:bottom w:val="nil"/>
              <w:right w:val="nil"/>
            </w:tcBorders>
          </w:tcPr>
          <w:p w14:paraId="46F543F5" w14:textId="77777777" w:rsidR="009924B7" w:rsidRDefault="009924B7" w:rsidP="009924B7">
            <w:r>
              <w:fldChar w:fldCharType="begin" w:fldLock="1"/>
            </w:r>
            <w:r>
              <w:instrText>MERGEFIELD Att.Alias</w:instrText>
            </w:r>
            <w:r>
              <w:fldChar w:fldCharType="separate"/>
            </w:r>
            <w:r>
              <w:t>2190</w:t>
            </w:r>
            <w:r>
              <w:fldChar w:fldCharType="end"/>
            </w:r>
          </w:p>
        </w:tc>
        <w:tc>
          <w:tcPr>
            <w:tcW w:w="2970" w:type="dxa"/>
            <w:tcBorders>
              <w:top w:val="nil"/>
              <w:left w:val="nil"/>
              <w:bottom w:val="nil"/>
              <w:right w:val="nil"/>
            </w:tcBorders>
          </w:tcPr>
          <w:p w14:paraId="4A3CDFE6" w14:textId="77777777" w:rsidR="009924B7" w:rsidRDefault="009924B7" w:rsidP="009924B7">
            <w:r>
              <w:fldChar w:fldCharType="begin" w:fldLock="1"/>
            </w:r>
            <w:r>
              <w:instrText>MERGEFIELD Att.Name</w:instrText>
            </w:r>
            <w:r>
              <w:fldChar w:fldCharType="separate"/>
            </w:r>
            <w:r>
              <w:t>laboratoria</w:t>
            </w:r>
            <w:r>
              <w:fldChar w:fldCharType="end"/>
            </w:r>
          </w:p>
        </w:tc>
        <w:tc>
          <w:tcPr>
            <w:tcW w:w="4500" w:type="dxa"/>
            <w:tcBorders>
              <w:top w:val="nil"/>
              <w:left w:val="nil"/>
              <w:bottom w:val="nil"/>
              <w:right w:val="nil"/>
            </w:tcBorders>
          </w:tcPr>
          <w:p w14:paraId="1C6668DA" w14:textId="77777777" w:rsidR="009924B7" w:rsidRDefault="009924B7" w:rsidP="009924B7">
            <w:r>
              <w:fldChar w:fldCharType="begin" w:fldLock="1"/>
            </w:r>
            <w:r>
              <w:instrText>MERGEFIELD Att.Notes</w:instrText>
            </w:r>
            <w:r>
              <w:fldChar w:fldCharType="end"/>
            </w:r>
          </w:p>
        </w:tc>
      </w:tr>
      <w:tr w:rsidR="009924B7" w14:paraId="04C59BF9" w14:textId="77777777" w:rsidTr="009924B7">
        <w:tc>
          <w:tcPr>
            <w:tcW w:w="1710" w:type="dxa"/>
            <w:tcBorders>
              <w:top w:val="nil"/>
              <w:left w:val="nil"/>
              <w:bottom w:val="nil"/>
              <w:right w:val="nil"/>
            </w:tcBorders>
          </w:tcPr>
          <w:p w14:paraId="37ED4D54" w14:textId="77777777" w:rsidR="009924B7" w:rsidRDefault="009924B7" w:rsidP="009924B7"/>
        </w:tc>
        <w:tc>
          <w:tcPr>
            <w:tcW w:w="2970" w:type="dxa"/>
            <w:tcBorders>
              <w:top w:val="nil"/>
              <w:left w:val="nil"/>
              <w:bottom w:val="nil"/>
              <w:right w:val="nil"/>
            </w:tcBorders>
          </w:tcPr>
          <w:p w14:paraId="25BC50EE" w14:textId="77777777" w:rsidR="009924B7" w:rsidRDefault="009924B7" w:rsidP="009924B7"/>
        </w:tc>
        <w:tc>
          <w:tcPr>
            <w:tcW w:w="4500" w:type="dxa"/>
            <w:tcBorders>
              <w:top w:val="nil"/>
              <w:left w:val="nil"/>
              <w:bottom w:val="nil"/>
              <w:right w:val="nil"/>
            </w:tcBorders>
          </w:tcPr>
          <w:p w14:paraId="447983E4" w14:textId="77777777" w:rsidR="009924B7" w:rsidRDefault="009924B7" w:rsidP="009924B7"/>
        </w:tc>
        <w:bookmarkEnd w:id="602"/>
      </w:tr>
      <w:bookmarkStart w:id="603" w:name="BKM_B662EAE3_9E7E_4e28_A0BD_004A985BAD31"/>
      <w:tr w:rsidR="009924B7" w14:paraId="74AD8FC7" w14:textId="77777777" w:rsidTr="009924B7">
        <w:tc>
          <w:tcPr>
            <w:tcW w:w="1710" w:type="dxa"/>
            <w:tcBorders>
              <w:top w:val="nil"/>
              <w:left w:val="nil"/>
              <w:bottom w:val="nil"/>
              <w:right w:val="nil"/>
            </w:tcBorders>
          </w:tcPr>
          <w:p w14:paraId="2BFD4047" w14:textId="77777777" w:rsidR="009924B7" w:rsidRDefault="009924B7" w:rsidP="009924B7">
            <w:r>
              <w:fldChar w:fldCharType="begin" w:fldLock="1"/>
            </w:r>
            <w:r>
              <w:instrText>MERGEFIELD Att.Alias</w:instrText>
            </w:r>
            <w:r>
              <w:fldChar w:fldCharType="separate"/>
            </w:r>
            <w:r>
              <w:t>2199</w:t>
            </w:r>
            <w:r>
              <w:fldChar w:fldCharType="end"/>
            </w:r>
          </w:p>
        </w:tc>
        <w:tc>
          <w:tcPr>
            <w:tcW w:w="2970" w:type="dxa"/>
            <w:tcBorders>
              <w:top w:val="nil"/>
              <w:left w:val="nil"/>
              <w:bottom w:val="nil"/>
              <w:right w:val="nil"/>
            </w:tcBorders>
          </w:tcPr>
          <w:p w14:paraId="2D97ACB3" w14:textId="77777777" w:rsidR="009924B7" w:rsidRDefault="009924B7" w:rsidP="009924B7">
            <w:r>
              <w:fldChar w:fldCharType="begin" w:fldLock="1"/>
            </w:r>
            <w:r>
              <w:instrText>MERGEFIELD Att.Name</w:instrText>
            </w:r>
            <w:r>
              <w:fldChar w:fldCharType="separate"/>
            </w:r>
            <w:r>
              <w:t>overige doeleinden voor niet-wonen</w:t>
            </w:r>
            <w:r>
              <w:fldChar w:fldCharType="end"/>
            </w:r>
          </w:p>
        </w:tc>
        <w:tc>
          <w:tcPr>
            <w:tcW w:w="4500" w:type="dxa"/>
            <w:tcBorders>
              <w:top w:val="nil"/>
              <w:left w:val="nil"/>
              <w:bottom w:val="nil"/>
              <w:right w:val="nil"/>
            </w:tcBorders>
          </w:tcPr>
          <w:p w14:paraId="2EC91EC1" w14:textId="77777777" w:rsidR="009924B7" w:rsidRDefault="009924B7" w:rsidP="009924B7">
            <w:r>
              <w:fldChar w:fldCharType="begin" w:fldLock="1"/>
            </w:r>
            <w:r>
              <w:instrText>MERGEFIELD Att.Notes</w:instrText>
            </w:r>
            <w:r>
              <w:fldChar w:fldCharType="end"/>
            </w:r>
          </w:p>
        </w:tc>
      </w:tr>
      <w:tr w:rsidR="009924B7" w14:paraId="5E908A28" w14:textId="77777777" w:rsidTr="009924B7">
        <w:tc>
          <w:tcPr>
            <w:tcW w:w="1710" w:type="dxa"/>
            <w:tcBorders>
              <w:top w:val="nil"/>
              <w:left w:val="nil"/>
              <w:bottom w:val="nil"/>
              <w:right w:val="nil"/>
            </w:tcBorders>
          </w:tcPr>
          <w:p w14:paraId="4171B1F0" w14:textId="77777777" w:rsidR="009924B7" w:rsidRDefault="009924B7" w:rsidP="009924B7"/>
        </w:tc>
        <w:tc>
          <w:tcPr>
            <w:tcW w:w="2970" w:type="dxa"/>
            <w:tcBorders>
              <w:top w:val="nil"/>
              <w:left w:val="nil"/>
              <w:bottom w:val="nil"/>
              <w:right w:val="nil"/>
            </w:tcBorders>
          </w:tcPr>
          <w:p w14:paraId="41C42C90" w14:textId="77777777" w:rsidR="009924B7" w:rsidRDefault="009924B7" w:rsidP="009924B7"/>
        </w:tc>
        <w:tc>
          <w:tcPr>
            <w:tcW w:w="4500" w:type="dxa"/>
            <w:tcBorders>
              <w:top w:val="nil"/>
              <w:left w:val="nil"/>
              <w:bottom w:val="nil"/>
              <w:right w:val="nil"/>
            </w:tcBorders>
          </w:tcPr>
          <w:p w14:paraId="1DEE6B21" w14:textId="77777777" w:rsidR="009924B7" w:rsidRDefault="009924B7" w:rsidP="009924B7"/>
        </w:tc>
        <w:bookmarkEnd w:id="603"/>
      </w:tr>
      <w:bookmarkStart w:id="604" w:name="BKM_7BF5E5D0_80CD_45f6_9E28_4E2D9BE5B6CF"/>
      <w:tr w:rsidR="009924B7" w14:paraId="63BC44E4" w14:textId="77777777" w:rsidTr="009924B7">
        <w:tc>
          <w:tcPr>
            <w:tcW w:w="1710" w:type="dxa"/>
            <w:tcBorders>
              <w:top w:val="nil"/>
              <w:left w:val="nil"/>
              <w:bottom w:val="nil"/>
              <w:right w:val="nil"/>
            </w:tcBorders>
          </w:tcPr>
          <w:p w14:paraId="6A111112" w14:textId="77777777" w:rsidR="009924B7" w:rsidRDefault="009924B7" w:rsidP="009924B7">
            <w:r>
              <w:fldChar w:fldCharType="begin" w:fldLock="1"/>
            </w:r>
            <w:r>
              <w:instrText>MERGEFIELD Att.Alias</w:instrText>
            </w:r>
            <w:r>
              <w:fldChar w:fldCharType="separate"/>
            </w:r>
            <w:r>
              <w:t>2200</w:t>
            </w:r>
            <w:r>
              <w:fldChar w:fldCharType="end"/>
            </w:r>
          </w:p>
        </w:tc>
        <w:tc>
          <w:tcPr>
            <w:tcW w:w="2970" w:type="dxa"/>
            <w:tcBorders>
              <w:top w:val="nil"/>
              <w:left w:val="nil"/>
              <w:bottom w:val="nil"/>
              <w:right w:val="nil"/>
            </w:tcBorders>
          </w:tcPr>
          <w:p w14:paraId="2BC8D900" w14:textId="77777777" w:rsidR="009924B7" w:rsidRDefault="009924B7" w:rsidP="009924B7">
            <w:r>
              <w:fldChar w:fldCharType="begin" w:fldLock="1"/>
            </w:r>
            <w:r>
              <w:instrText>MERGEFIELD Att.Name</w:instrText>
            </w:r>
            <w:r>
              <w:fldChar w:fldCharType="separate"/>
            </w:r>
            <w:r>
              <w:t>doeleinden voor cultuur</w:t>
            </w:r>
            <w:r>
              <w:fldChar w:fldCharType="end"/>
            </w:r>
          </w:p>
        </w:tc>
        <w:tc>
          <w:tcPr>
            <w:tcW w:w="4500" w:type="dxa"/>
            <w:tcBorders>
              <w:top w:val="nil"/>
              <w:left w:val="nil"/>
              <w:bottom w:val="nil"/>
              <w:right w:val="nil"/>
            </w:tcBorders>
          </w:tcPr>
          <w:p w14:paraId="53399955" w14:textId="77777777" w:rsidR="009924B7" w:rsidRDefault="009924B7" w:rsidP="009924B7">
            <w:r>
              <w:fldChar w:fldCharType="begin" w:fldLock="1"/>
            </w:r>
            <w:r>
              <w:instrText>MERGEFIELD Att.Notes</w:instrText>
            </w:r>
            <w:r>
              <w:fldChar w:fldCharType="end"/>
            </w:r>
          </w:p>
        </w:tc>
      </w:tr>
      <w:tr w:rsidR="009924B7" w14:paraId="08A5B3E7" w14:textId="77777777" w:rsidTr="009924B7">
        <w:tc>
          <w:tcPr>
            <w:tcW w:w="1710" w:type="dxa"/>
            <w:tcBorders>
              <w:top w:val="nil"/>
              <w:left w:val="nil"/>
              <w:bottom w:val="nil"/>
              <w:right w:val="nil"/>
            </w:tcBorders>
          </w:tcPr>
          <w:p w14:paraId="48ABD810" w14:textId="77777777" w:rsidR="009924B7" w:rsidRDefault="009924B7" w:rsidP="009924B7"/>
        </w:tc>
        <w:tc>
          <w:tcPr>
            <w:tcW w:w="2970" w:type="dxa"/>
            <w:tcBorders>
              <w:top w:val="nil"/>
              <w:left w:val="nil"/>
              <w:bottom w:val="nil"/>
              <w:right w:val="nil"/>
            </w:tcBorders>
          </w:tcPr>
          <w:p w14:paraId="038CB39C" w14:textId="77777777" w:rsidR="009924B7" w:rsidRDefault="009924B7" w:rsidP="009924B7"/>
        </w:tc>
        <w:tc>
          <w:tcPr>
            <w:tcW w:w="4500" w:type="dxa"/>
            <w:tcBorders>
              <w:top w:val="nil"/>
              <w:left w:val="nil"/>
              <w:bottom w:val="nil"/>
              <w:right w:val="nil"/>
            </w:tcBorders>
          </w:tcPr>
          <w:p w14:paraId="47D31A53" w14:textId="77777777" w:rsidR="009924B7" w:rsidRDefault="009924B7" w:rsidP="009924B7"/>
        </w:tc>
        <w:bookmarkEnd w:id="604"/>
      </w:tr>
      <w:bookmarkStart w:id="605" w:name="BKM_D9E3D53C_BAF5_443a_8857_96425ED1A0B2"/>
      <w:tr w:rsidR="009924B7" w14:paraId="612B1F36" w14:textId="77777777" w:rsidTr="009924B7">
        <w:tc>
          <w:tcPr>
            <w:tcW w:w="1710" w:type="dxa"/>
            <w:tcBorders>
              <w:top w:val="nil"/>
              <w:left w:val="nil"/>
              <w:bottom w:val="nil"/>
              <w:right w:val="nil"/>
            </w:tcBorders>
          </w:tcPr>
          <w:p w14:paraId="57F35EE9" w14:textId="77777777" w:rsidR="009924B7" w:rsidRDefault="009924B7" w:rsidP="009924B7">
            <w:r>
              <w:fldChar w:fldCharType="begin" w:fldLock="1"/>
            </w:r>
            <w:r>
              <w:instrText>MERGEFIELD Att.Alias</w:instrText>
            </w:r>
            <w:r>
              <w:fldChar w:fldCharType="separate"/>
            </w:r>
            <w:r>
              <w:t>2210</w:t>
            </w:r>
            <w:r>
              <w:fldChar w:fldCharType="end"/>
            </w:r>
          </w:p>
        </w:tc>
        <w:tc>
          <w:tcPr>
            <w:tcW w:w="2970" w:type="dxa"/>
            <w:tcBorders>
              <w:top w:val="nil"/>
              <w:left w:val="nil"/>
              <w:bottom w:val="nil"/>
              <w:right w:val="nil"/>
            </w:tcBorders>
          </w:tcPr>
          <w:p w14:paraId="2E8D011D" w14:textId="77777777" w:rsidR="009924B7" w:rsidRDefault="009924B7" w:rsidP="009924B7">
            <w:r>
              <w:fldChar w:fldCharType="begin" w:fldLock="1"/>
            </w:r>
            <w:r>
              <w:instrText>MERGEFIELD Att.Name</w:instrText>
            </w:r>
            <w:r>
              <w:fldChar w:fldCharType="separate"/>
            </w:r>
            <w:r>
              <w:t>wijk-/buurt-/verenigingsactiviteiten</w:t>
            </w:r>
            <w:r>
              <w:fldChar w:fldCharType="end"/>
            </w:r>
          </w:p>
        </w:tc>
        <w:tc>
          <w:tcPr>
            <w:tcW w:w="4500" w:type="dxa"/>
            <w:tcBorders>
              <w:top w:val="nil"/>
              <w:left w:val="nil"/>
              <w:bottom w:val="nil"/>
              <w:right w:val="nil"/>
            </w:tcBorders>
          </w:tcPr>
          <w:p w14:paraId="727081A9" w14:textId="77777777" w:rsidR="009924B7" w:rsidRDefault="009924B7" w:rsidP="009924B7">
            <w:r>
              <w:fldChar w:fldCharType="begin" w:fldLock="1"/>
            </w:r>
            <w:r>
              <w:instrText>MERGEFIELD Att.Notes</w:instrText>
            </w:r>
            <w:r>
              <w:fldChar w:fldCharType="end"/>
            </w:r>
          </w:p>
        </w:tc>
      </w:tr>
      <w:tr w:rsidR="009924B7" w14:paraId="0E4DAD35" w14:textId="77777777" w:rsidTr="009924B7">
        <w:tc>
          <w:tcPr>
            <w:tcW w:w="1710" w:type="dxa"/>
            <w:tcBorders>
              <w:top w:val="nil"/>
              <w:left w:val="nil"/>
              <w:bottom w:val="nil"/>
              <w:right w:val="nil"/>
            </w:tcBorders>
          </w:tcPr>
          <w:p w14:paraId="4E594D55" w14:textId="77777777" w:rsidR="009924B7" w:rsidRDefault="009924B7" w:rsidP="009924B7"/>
        </w:tc>
        <w:tc>
          <w:tcPr>
            <w:tcW w:w="2970" w:type="dxa"/>
            <w:tcBorders>
              <w:top w:val="nil"/>
              <w:left w:val="nil"/>
              <w:bottom w:val="nil"/>
              <w:right w:val="nil"/>
            </w:tcBorders>
          </w:tcPr>
          <w:p w14:paraId="52F8933D" w14:textId="77777777" w:rsidR="009924B7" w:rsidRDefault="009924B7" w:rsidP="009924B7"/>
        </w:tc>
        <w:tc>
          <w:tcPr>
            <w:tcW w:w="4500" w:type="dxa"/>
            <w:tcBorders>
              <w:top w:val="nil"/>
              <w:left w:val="nil"/>
              <w:bottom w:val="nil"/>
              <w:right w:val="nil"/>
            </w:tcBorders>
          </w:tcPr>
          <w:p w14:paraId="25357170" w14:textId="77777777" w:rsidR="009924B7" w:rsidRDefault="009924B7" w:rsidP="009924B7"/>
        </w:tc>
        <w:bookmarkEnd w:id="605"/>
      </w:tr>
      <w:bookmarkStart w:id="606" w:name="BKM_9ADC36EF_5C64_446c_82CE_FA546E67AE7A"/>
      <w:tr w:rsidR="009924B7" w14:paraId="1E45D87A" w14:textId="77777777" w:rsidTr="009924B7">
        <w:tc>
          <w:tcPr>
            <w:tcW w:w="1710" w:type="dxa"/>
            <w:tcBorders>
              <w:top w:val="nil"/>
              <w:left w:val="nil"/>
              <w:bottom w:val="nil"/>
              <w:right w:val="nil"/>
            </w:tcBorders>
          </w:tcPr>
          <w:p w14:paraId="54FA83B9" w14:textId="77777777" w:rsidR="009924B7" w:rsidRDefault="009924B7" w:rsidP="009924B7">
            <w:r>
              <w:fldChar w:fldCharType="begin" w:fldLock="1"/>
            </w:r>
            <w:r>
              <w:instrText>MERGEFIELD Att.Alias</w:instrText>
            </w:r>
            <w:r>
              <w:fldChar w:fldCharType="separate"/>
            </w:r>
            <w:r>
              <w:t>2220</w:t>
            </w:r>
            <w:r>
              <w:fldChar w:fldCharType="end"/>
            </w:r>
          </w:p>
        </w:tc>
        <w:tc>
          <w:tcPr>
            <w:tcW w:w="2970" w:type="dxa"/>
            <w:tcBorders>
              <w:top w:val="nil"/>
              <w:left w:val="nil"/>
              <w:bottom w:val="nil"/>
              <w:right w:val="nil"/>
            </w:tcBorders>
          </w:tcPr>
          <w:p w14:paraId="299C3643" w14:textId="77777777" w:rsidR="009924B7" w:rsidRDefault="009924B7" w:rsidP="009924B7">
            <w:r>
              <w:fldChar w:fldCharType="begin" w:fldLock="1"/>
            </w:r>
            <w:r>
              <w:instrText>MERGEFIELD Att.Name</w:instrText>
            </w:r>
            <w:r>
              <w:fldChar w:fldCharType="separate"/>
            </w:r>
            <w:r>
              <w:t>congres</w:t>
            </w:r>
            <w:r>
              <w:fldChar w:fldCharType="end"/>
            </w:r>
          </w:p>
        </w:tc>
        <w:tc>
          <w:tcPr>
            <w:tcW w:w="4500" w:type="dxa"/>
            <w:tcBorders>
              <w:top w:val="nil"/>
              <w:left w:val="nil"/>
              <w:bottom w:val="nil"/>
              <w:right w:val="nil"/>
            </w:tcBorders>
          </w:tcPr>
          <w:p w14:paraId="68DA6AF3" w14:textId="77777777" w:rsidR="009924B7" w:rsidRDefault="009924B7" w:rsidP="009924B7">
            <w:r>
              <w:fldChar w:fldCharType="begin" w:fldLock="1"/>
            </w:r>
            <w:r>
              <w:instrText>MERGEFIELD Att.Notes</w:instrText>
            </w:r>
            <w:r>
              <w:fldChar w:fldCharType="end"/>
            </w:r>
          </w:p>
        </w:tc>
      </w:tr>
      <w:tr w:rsidR="009924B7" w14:paraId="64AF3C98" w14:textId="77777777" w:rsidTr="009924B7">
        <w:tc>
          <w:tcPr>
            <w:tcW w:w="1710" w:type="dxa"/>
            <w:tcBorders>
              <w:top w:val="nil"/>
              <w:left w:val="nil"/>
              <w:bottom w:val="nil"/>
              <w:right w:val="nil"/>
            </w:tcBorders>
          </w:tcPr>
          <w:p w14:paraId="788E7EE2" w14:textId="77777777" w:rsidR="009924B7" w:rsidRDefault="009924B7" w:rsidP="009924B7"/>
        </w:tc>
        <w:tc>
          <w:tcPr>
            <w:tcW w:w="2970" w:type="dxa"/>
            <w:tcBorders>
              <w:top w:val="nil"/>
              <w:left w:val="nil"/>
              <w:bottom w:val="nil"/>
              <w:right w:val="nil"/>
            </w:tcBorders>
          </w:tcPr>
          <w:p w14:paraId="0DA697A5" w14:textId="77777777" w:rsidR="009924B7" w:rsidRDefault="009924B7" w:rsidP="009924B7"/>
        </w:tc>
        <w:tc>
          <w:tcPr>
            <w:tcW w:w="4500" w:type="dxa"/>
            <w:tcBorders>
              <w:top w:val="nil"/>
              <w:left w:val="nil"/>
              <w:bottom w:val="nil"/>
              <w:right w:val="nil"/>
            </w:tcBorders>
          </w:tcPr>
          <w:p w14:paraId="4B144BDD" w14:textId="77777777" w:rsidR="009924B7" w:rsidRDefault="009924B7" w:rsidP="009924B7"/>
        </w:tc>
        <w:bookmarkEnd w:id="606"/>
      </w:tr>
      <w:bookmarkStart w:id="607" w:name="BKM_A37C09D6_ED3A_470d_9C4E_2AADCF9274EB"/>
      <w:tr w:rsidR="009924B7" w14:paraId="2A6B99D6" w14:textId="77777777" w:rsidTr="009924B7">
        <w:tc>
          <w:tcPr>
            <w:tcW w:w="1710" w:type="dxa"/>
            <w:tcBorders>
              <w:top w:val="nil"/>
              <w:left w:val="nil"/>
              <w:bottom w:val="nil"/>
              <w:right w:val="nil"/>
            </w:tcBorders>
          </w:tcPr>
          <w:p w14:paraId="31B46EDB" w14:textId="77777777" w:rsidR="009924B7" w:rsidRDefault="009924B7" w:rsidP="009924B7">
            <w:r>
              <w:fldChar w:fldCharType="begin" w:fldLock="1"/>
            </w:r>
            <w:r>
              <w:instrText>MERGEFIELD Att.Alias</w:instrText>
            </w:r>
            <w:r>
              <w:fldChar w:fldCharType="separate"/>
            </w:r>
            <w:r>
              <w:t>2230</w:t>
            </w:r>
            <w:r>
              <w:fldChar w:fldCharType="end"/>
            </w:r>
          </w:p>
        </w:tc>
        <w:tc>
          <w:tcPr>
            <w:tcW w:w="2970" w:type="dxa"/>
            <w:tcBorders>
              <w:top w:val="nil"/>
              <w:left w:val="nil"/>
              <w:bottom w:val="nil"/>
              <w:right w:val="nil"/>
            </w:tcBorders>
          </w:tcPr>
          <w:p w14:paraId="720DA704" w14:textId="77777777" w:rsidR="009924B7" w:rsidRDefault="009924B7" w:rsidP="009924B7">
            <w:r>
              <w:fldChar w:fldCharType="begin" w:fldLock="1"/>
            </w:r>
            <w:r>
              <w:instrText>MERGEFIELD Att.Name</w:instrText>
            </w:r>
            <w:r>
              <w:fldChar w:fldCharType="separate"/>
            </w:r>
            <w:r>
              <w:t>theater en concert</w:t>
            </w:r>
            <w:r>
              <w:fldChar w:fldCharType="end"/>
            </w:r>
          </w:p>
        </w:tc>
        <w:tc>
          <w:tcPr>
            <w:tcW w:w="4500" w:type="dxa"/>
            <w:tcBorders>
              <w:top w:val="nil"/>
              <w:left w:val="nil"/>
              <w:bottom w:val="nil"/>
              <w:right w:val="nil"/>
            </w:tcBorders>
          </w:tcPr>
          <w:p w14:paraId="10CD2E08" w14:textId="77777777" w:rsidR="009924B7" w:rsidRDefault="009924B7" w:rsidP="009924B7">
            <w:r>
              <w:fldChar w:fldCharType="begin" w:fldLock="1"/>
            </w:r>
            <w:r>
              <w:instrText>MERGEFIELD Att.Notes</w:instrText>
            </w:r>
            <w:r>
              <w:fldChar w:fldCharType="end"/>
            </w:r>
          </w:p>
        </w:tc>
      </w:tr>
      <w:tr w:rsidR="009924B7" w14:paraId="1A00AE08" w14:textId="77777777" w:rsidTr="009924B7">
        <w:tc>
          <w:tcPr>
            <w:tcW w:w="1710" w:type="dxa"/>
            <w:tcBorders>
              <w:top w:val="nil"/>
              <w:left w:val="nil"/>
              <w:bottom w:val="nil"/>
              <w:right w:val="nil"/>
            </w:tcBorders>
          </w:tcPr>
          <w:p w14:paraId="7CF971AB" w14:textId="77777777" w:rsidR="009924B7" w:rsidRDefault="009924B7" w:rsidP="009924B7"/>
        </w:tc>
        <w:tc>
          <w:tcPr>
            <w:tcW w:w="2970" w:type="dxa"/>
            <w:tcBorders>
              <w:top w:val="nil"/>
              <w:left w:val="nil"/>
              <w:bottom w:val="nil"/>
              <w:right w:val="nil"/>
            </w:tcBorders>
          </w:tcPr>
          <w:p w14:paraId="088A9F8A" w14:textId="77777777" w:rsidR="009924B7" w:rsidRDefault="009924B7" w:rsidP="009924B7"/>
        </w:tc>
        <w:tc>
          <w:tcPr>
            <w:tcW w:w="4500" w:type="dxa"/>
            <w:tcBorders>
              <w:top w:val="nil"/>
              <w:left w:val="nil"/>
              <w:bottom w:val="nil"/>
              <w:right w:val="nil"/>
            </w:tcBorders>
          </w:tcPr>
          <w:p w14:paraId="491732B2" w14:textId="77777777" w:rsidR="009924B7" w:rsidRDefault="009924B7" w:rsidP="009924B7"/>
        </w:tc>
        <w:bookmarkEnd w:id="607"/>
      </w:tr>
      <w:bookmarkStart w:id="608" w:name="BKM_265B24AC_B092_4246_8EE8_8A2A4397AE35"/>
      <w:tr w:rsidR="009924B7" w14:paraId="2FCC8BD7" w14:textId="77777777" w:rsidTr="009924B7">
        <w:tc>
          <w:tcPr>
            <w:tcW w:w="1710" w:type="dxa"/>
            <w:tcBorders>
              <w:top w:val="nil"/>
              <w:left w:val="nil"/>
              <w:bottom w:val="nil"/>
              <w:right w:val="nil"/>
            </w:tcBorders>
          </w:tcPr>
          <w:p w14:paraId="27213ACE" w14:textId="77777777" w:rsidR="009924B7" w:rsidRDefault="009924B7" w:rsidP="009924B7">
            <w:r>
              <w:lastRenderedPageBreak/>
              <w:fldChar w:fldCharType="begin" w:fldLock="1"/>
            </w:r>
            <w:r>
              <w:instrText>MERGEFIELD Att.Alias</w:instrText>
            </w:r>
            <w:r>
              <w:fldChar w:fldCharType="separate"/>
            </w:r>
            <w:r>
              <w:t>2240</w:t>
            </w:r>
            <w:r>
              <w:fldChar w:fldCharType="end"/>
            </w:r>
          </w:p>
        </w:tc>
        <w:tc>
          <w:tcPr>
            <w:tcW w:w="2970" w:type="dxa"/>
            <w:tcBorders>
              <w:top w:val="nil"/>
              <w:left w:val="nil"/>
              <w:bottom w:val="nil"/>
              <w:right w:val="nil"/>
            </w:tcBorders>
          </w:tcPr>
          <w:p w14:paraId="40D9B8C4" w14:textId="77777777" w:rsidR="009924B7" w:rsidRDefault="009924B7" w:rsidP="009924B7">
            <w:r>
              <w:fldChar w:fldCharType="begin" w:fldLock="1"/>
            </w:r>
            <w:r>
              <w:instrText>MERGEFIELD Att.Name</w:instrText>
            </w:r>
            <w:r>
              <w:fldChar w:fldCharType="separate"/>
            </w:r>
            <w:r>
              <w:t>musea</w:t>
            </w:r>
            <w:r>
              <w:fldChar w:fldCharType="end"/>
            </w:r>
          </w:p>
        </w:tc>
        <w:tc>
          <w:tcPr>
            <w:tcW w:w="4500" w:type="dxa"/>
            <w:tcBorders>
              <w:top w:val="nil"/>
              <w:left w:val="nil"/>
              <w:bottom w:val="nil"/>
              <w:right w:val="nil"/>
            </w:tcBorders>
          </w:tcPr>
          <w:p w14:paraId="7B921F6D" w14:textId="77777777" w:rsidR="009924B7" w:rsidRDefault="009924B7" w:rsidP="009924B7">
            <w:r>
              <w:fldChar w:fldCharType="begin" w:fldLock="1"/>
            </w:r>
            <w:r>
              <w:instrText>MERGEFIELD Att.Notes</w:instrText>
            </w:r>
            <w:r>
              <w:fldChar w:fldCharType="end"/>
            </w:r>
          </w:p>
        </w:tc>
      </w:tr>
      <w:tr w:rsidR="009924B7" w14:paraId="3545FE3A" w14:textId="77777777" w:rsidTr="009924B7">
        <w:tc>
          <w:tcPr>
            <w:tcW w:w="1710" w:type="dxa"/>
            <w:tcBorders>
              <w:top w:val="nil"/>
              <w:left w:val="nil"/>
              <w:bottom w:val="nil"/>
              <w:right w:val="nil"/>
            </w:tcBorders>
          </w:tcPr>
          <w:p w14:paraId="551D7884" w14:textId="77777777" w:rsidR="009924B7" w:rsidRDefault="009924B7" w:rsidP="009924B7"/>
        </w:tc>
        <w:tc>
          <w:tcPr>
            <w:tcW w:w="2970" w:type="dxa"/>
            <w:tcBorders>
              <w:top w:val="nil"/>
              <w:left w:val="nil"/>
              <w:bottom w:val="nil"/>
              <w:right w:val="nil"/>
            </w:tcBorders>
          </w:tcPr>
          <w:p w14:paraId="66A54FBE" w14:textId="77777777" w:rsidR="009924B7" w:rsidRDefault="009924B7" w:rsidP="009924B7"/>
        </w:tc>
        <w:tc>
          <w:tcPr>
            <w:tcW w:w="4500" w:type="dxa"/>
            <w:tcBorders>
              <w:top w:val="nil"/>
              <w:left w:val="nil"/>
              <w:bottom w:val="nil"/>
              <w:right w:val="nil"/>
            </w:tcBorders>
          </w:tcPr>
          <w:p w14:paraId="6EF12C86" w14:textId="77777777" w:rsidR="009924B7" w:rsidRDefault="009924B7" w:rsidP="009924B7"/>
        </w:tc>
        <w:bookmarkEnd w:id="608"/>
      </w:tr>
      <w:bookmarkStart w:id="609" w:name="BKM_0104438B_CCF4_4768_A5D9_437A7184FA88"/>
      <w:tr w:rsidR="009924B7" w14:paraId="1A218A54" w14:textId="77777777" w:rsidTr="009924B7">
        <w:tc>
          <w:tcPr>
            <w:tcW w:w="1710" w:type="dxa"/>
            <w:tcBorders>
              <w:top w:val="nil"/>
              <w:left w:val="nil"/>
              <w:bottom w:val="nil"/>
              <w:right w:val="nil"/>
            </w:tcBorders>
          </w:tcPr>
          <w:p w14:paraId="5936BFF9" w14:textId="77777777" w:rsidR="009924B7" w:rsidRDefault="009924B7" w:rsidP="009924B7">
            <w:r>
              <w:fldChar w:fldCharType="begin" w:fldLock="1"/>
            </w:r>
            <w:r>
              <w:instrText>MERGEFIELD Att.Alias</w:instrText>
            </w:r>
            <w:r>
              <w:fldChar w:fldCharType="separate"/>
            </w:r>
            <w:r>
              <w:t>2250</w:t>
            </w:r>
            <w:r>
              <w:fldChar w:fldCharType="end"/>
            </w:r>
          </w:p>
        </w:tc>
        <w:tc>
          <w:tcPr>
            <w:tcW w:w="2970" w:type="dxa"/>
            <w:tcBorders>
              <w:top w:val="nil"/>
              <w:left w:val="nil"/>
              <w:bottom w:val="nil"/>
              <w:right w:val="nil"/>
            </w:tcBorders>
          </w:tcPr>
          <w:p w14:paraId="246FA98C" w14:textId="77777777" w:rsidR="009924B7" w:rsidRDefault="009924B7" w:rsidP="009924B7">
            <w:r>
              <w:fldChar w:fldCharType="begin" w:fldLock="1"/>
            </w:r>
            <w:r>
              <w:instrText>MERGEFIELD Att.Name</w:instrText>
            </w:r>
            <w:r>
              <w:fldChar w:fldCharType="separate"/>
            </w:r>
            <w:r>
              <w:t>expositie</w:t>
            </w:r>
            <w:r>
              <w:fldChar w:fldCharType="end"/>
            </w:r>
          </w:p>
        </w:tc>
        <w:tc>
          <w:tcPr>
            <w:tcW w:w="4500" w:type="dxa"/>
            <w:tcBorders>
              <w:top w:val="nil"/>
              <w:left w:val="nil"/>
              <w:bottom w:val="nil"/>
              <w:right w:val="nil"/>
            </w:tcBorders>
          </w:tcPr>
          <w:p w14:paraId="6AC81D86" w14:textId="77777777" w:rsidR="009924B7" w:rsidRDefault="009924B7" w:rsidP="009924B7">
            <w:r>
              <w:fldChar w:fldCharType="begin" w:fldLock="1"/>
            </w:r>
            <w:r>
              <w:instrText>MERGEFIELD Att.Notes</w:instrText>
            </w:r>
            <w:r>
              <w:fldChar w:fldCharType="end"/>
            </w:r>
          </w:p>
        </w:tc>
      </w:tr>
      <w:tr w:rsidR="009924B7" w14:paraId="17908EFA" w14:textId="77777777" w:rsidTr="009924B7">
        <w:tc>
          <w:tcPr>
            <w:tcW w:w="1710" w:type="dxa"/>
            <w:tcBorders>
              <w:top w:val="nil"/>
              <w:left w:val="nil"/>
              <w:bottom w:val="nil"/>
              <w:right w:val="nil"/>
            </w:tcBorders>
          </w:tcPr>
          <w:p w14:paraId="13C47A88" w14:textId="77777777" w:rsidR="009924B7" w:rsidRDefault="009924B7" w:rsidP="009924B7"/>
        </w:tc>
        <w:tc>
          <w:tcPr>
            <w:tcW w:w="2970" w:type="dxa"/>
            <w:tcBorders>
              <w:top w:val="nil"/>
              <w:left w:val="nil"/>
              <w:bottom w:val="nil"/>
              <w:right w:val="nil"/>
            </w:tcBorders>
          </w:tcPr>
          <w:p w14:paraId="739D67DA" w14:textId="77777777" w:rsidR="009924B7" w:rsidRDefault="009924B7" w:rsidP="009924B7"/>
        </w:tc>
        <w:tc>
          <w:tcPr>
            <w:tcW w:w="4500" w:type="dxa"/>
            <w:tcBorders>
              <w:top w:val="nil"/>
              <w:left w:val="nil"/>
              <w:bottom w:val="nil"/>
              <w:right w:val="nil"/>
            </w:tcBorders>
          </w:tcPr>
          <w:p w14:paraId="78A61C17" w14:textId="77777777" w:rsidR="009924B7" w:rsidRDefault="009924B7" w:rsidP="009924B7"/>
        </w:tc>
        <w:bookmarkEnd w:id="609"/>
      </w:tr>
      <w:bookmarkStart w:id="610" w:name="BKM_8545C978_6787_4206_9CA5_1ADC739144D8"/>
      <w:tr w:rsidR="009924B7" w14:paraId="2F2E9DE6" w14:textId="77777777" w:rsidTr="009924B7">
        <w:tc>
          <w:tcPr>
            <w:tcW w:w="1710" w:type="dxa"/>
            <w:tcBorders>
              <w:top w:val="nil"/>
              <w:left w:val="nil"/>
              <w:bottom w:val="nil"/>
              <w:right w:val="nil"/>
            </w:tcBorders>
          </w:tcPr>
          <w:p w14:paraId="1FC9C099" w14:textId="77777777" w:rsidR="009924B7" w:rsidRDefault="009924B7" w:rsidP="009924B7">
            <w:r>
              <w:fldChar w:fldCharType="begin" w:fldLock="1"/>
            </w:r>
            <w:r>
              <w:instrText>MERGEFIELD Att.Alias</w:instrText>
            </w:r>
            <w:r>
              <w:fldChar w:fldCharType="separate"/>
            </w:r>
            <w:r>
              <w:t>2260</w:t>
            </w:r>
            <w:r>
              <w:fldChar w:fldCharType="end"/>
            </w:r>
          </w:p>
        </w:tc>
        <w:tc>
          <w:tcPr>
            <w:tcW w:w="2970" w:type="dxa"/>
            <w:tcBorders>
              <w:top w:val="nil"/>
              <w:left w:val="nil"/>
              <w:bottom w:val="nil"/>
              <w:right w:val="nil"/>
            </w:tcBorders>
          </w:tcPr>
          <w:p w14:paraId="19EE74C4" w14:textId="77777777" w:rsidR="009924B7" w:rsidRDefault="009924B7" w:rsidP="009924B7">
            <w:r>
              <w:fldChar w:fldCharType="begin" w:fldLock="1"/>
            </w:r>
            <w:r>
              <w:instrText>MERGEFIELD Att.Name</w:instrText>
            </w:r>
            <w:r>
              <w:fldChar w:fldCharType="separate"/>
            </w:r>
            <w:r>
              <w:t>bioscoop</w:t>
            </w:r>
            <w:r>
              <w:fldChar w:fldCharType="end"/>
            </w:r>
          </w:p>
        </w:tc>
        <w:tc>
          <w:tcPr>
            <w:tcW w:w="4500" w:type="dxa"/>
            <w:tcBorders>
              <w:top w:val="nil"/>
              <w:left w:val="nil"/>
              <w:bottom w:val="nil"/>
              <w:right w:val="nil"/>
            </w:tcBorders>
          </w:tcPr>
          <w:p w14:paraId="6C024C1B" w14:textId="77777777" w:rsidR="009924B7" w:rsidRDefault="009924B7" w:rsidP="009924B7">
            <w:r>
              <w:fldChar w:fldCharType="begin" w:fldLock="1"/>
            </w:r>
            <w:r>
              <w:instrText>MERGEFIELD Att.Notes</w:instrText>
            </w:r>
            <w:r>
              <w:fldChar w:fldCharType="end"/>
            </w:r>
          </w:p>
        </w:tc>
      </w:tr>
      <w:tr w:rsidR="009924B7" w14:paraId="36131B55" w14:textId="77777777" w:rsidTr="009924B7">
        <w:tc>
          <w:tcPr>
            <w:tcW w:w="1710" w:type="dxa"/>
            <w:tcBorders>
              <w:top w:val="nil"/>
              <w:left w:val="nil"/>
              <w:bottom w:val="nil"/>
              <w:right w:val="nil"/>
            </w:tcBorders>
          </w:tcPr>
          <w:p w14:paraId="2A6C3E39" w14:textId="77777777" w:rsidR="009924B7" w:rsidRDefault="009924B7" w:rsidP="009924B7"/>
        </w:tc>
        <w:tc>
          <w:tcPr>
            <w:tcW w:w="2970" w:type="dxa"/>
            <w:tcBorders>
              <w:top w:val="nil"/>
              <w:left w:val="nil"/>
              <w:bottom w:val="nil"/>
              <w:right w:val="nil"/>
            </w:tcBorders>
          </w:tcPr>
          <w:p w14:paraId="159BD6FE" w14:textId="77777777" w:rsidR="009924B7" w:rsidRDefault="009924B7" w:rsidP="009924B7"/>
        </w:tc>
        <w:tc>
          <w:tcPr>
            <w:tcW w:w="4500" w:type="dxa"/>
            <w:tcBorders>
              <w:top w:val="nil"/>
              <w:left w:val="nil"/>
              <w:bottom w:val="nil"/>
              <w:right w:val="nil"/>
            </w:tcBorders>
          </w:tcPr>
          <w:p w14:paraId="1693904A" w14:textId="77777777" w:rsidR="009924B7" w:rsidRDefault="009924B7" w:rsidP="009924B7"/>
        </w:tc>
        <w:bookmarkEnd w:id="610"/>
      </w:tr>
      <w:bookmarkStart w:id="611" w:name="BKM_D327744B_92C5_4a60_93F9_AA60D8FE9646"/>
      <w:tr w:rsidR="009924B7" w14:paraId="6532C7AD" w14:textId="77777777" w:rsidTr="009924B7">
        <w:tc>
          <w:tcPr>
            <w:tcW w:w="1710" w:type="dxa"/>
            <w:tcBorders>
              <w:top w:val="nil"/>
              <w:left w:val="nil"/>
              <w:bottom w:val="nil"/>
              <w:right w:val="nil"/>
            </w:tcBorders>
          </w:tcPr>
          <w:p w14:paraId="160C6B6A" w14:textId="77777777" w:rsidR="009924B7" w:rsidRDefault="009924B7" w:rsidP="009924B7">
            <w:r>
              <w:fldChar w:fldCharType="begin" w:fldLock="1"/>
            </w:r>
            <w:r>
              <w:instrText>MERGEFIELD Att.Alias</w:instrText>
            </w:r>
            <w:r>
              <w:fldChar w:fldCharType="separate"/>
            </w:r>
            <w:r>
              <w:t>2270</w:t>
            </w:r>
            <w:r>
              <w:fldChar w:fldCharType="end"/>
            </w:r>
          </w:p>
        </w:tc>
        <w:tc>
          <w:tcPr>
            <w:tcW w:w="2970" w:type="dxa"/>
            <w:tcBorders>
              <w:top w:val="nil"/>
              <w:left w:val="nil"/>
              <w:bottom w:val="nil"/>
              <w:right w:val="nil"/>
            </w:tcBorders>
          </w:tcPr>
          <w:p w14:paraId="75818BAF" w14:textId="77777777" w:rsidR="009924B7" w:rsidRDefault="009924B7" w:rsidP="009924B7">
            <w:r>
              <w:fldChar w:fldCharType="begin" w:fldLock="1"/>
            </w:r>
            <w:r>
              <w:instrText>MERGEFIELD Att.Name</w:instrText>
            </w:r>
            <w:r>
              <w:fldChar w:fldCharType="separate"/>
            </w:r>
            <w:r>
              <w:t>bibliotheek</w:t>
            </w:r>
            <w:r>
              <w:fldChar w:fldCharType="end"/>
            </w:r>
          </w:p>
        </w:tc>
        <w:tc>
          <w:tcPr>
            <w:tcW w:w="4500" w:type="dxa"/>
            <w:tcBorders>
              <w:top w:val="nil"/>
              <w:left w:val="nil"/>
              <w:bottom w:val="nil"/>
              <w:right w:val="nil"/>
            </w:tcBorders>
          </w:tcPr>
          <w:p w14:paraId="05D8B209" w14:textId="77777777" w:rsidR="009924B7" w:rsidRDefault="009924B7" w:rsidP="009924B7">
            <w:r>
              <w:fldChar w:fldCharType="begin" w:fldLock="1"/>
            </w:r>
            <w:r>
              <w:instrText>MERGEFIELD Att.Notes</w:instrText>
            </w:r>
            <w:r>
              <w:fldChar w:fldCharType="end"/>
            </w:r>
          </w:p>
        </w:tc>
      </w:tr>
      <w:tr w:rsidR="009924B7" w14:paraId="1FA07B07" w14:textId="77777777" w:rsidTr="009924B7">
        <w:tc>
          <w:tcPr>
            <w:tcW w:w="1710" w:type="dxa"/>
            <w:tcBorders>
              <w:top w:val="nil"/>
              <w:left w:val="nil"/>
              <w:bottom w:val="nil"/>
              <w:right w:val="nil"/>
            </w:tcBorders>
          </w:tcPr>
          <w:p w14:paraId="682331D4" w14:textId="77777777" w:rsidR="009924B7" w:rsidRDefault="009924B7" w:rsidP="009924B7"/>
        </w:tc>
        <w:tc>
          <w:tcPr>
            <w:tcW w:w="2970" w:type="dxa"/>
            <w:tcBorders>
              <w:top w:val="nil"/>
              <w:left w:val="nil"/>
              <w:bottom w:val="nil"/>
              <w:right w:val="nil"/>
            </w:tcBorders>
          </w:tcPr>
          <w:p w14:paraId="293B8721" w14:textId="77777777" w:rsidR="009924B7" w:rsidRDefault="009924B7" w:rsidP="009924B7"/>
        </w:tc>
        <w:tc>
          <w:tcPr>
            <w:tcW w:w="4500" w:type="dxa"/>
            <w:tcBorders>
              <w:top w:val="nil"/>
              <w:left w:val="nil"/>
              <w:bottom w:val="nil"/>
              <w:right w:val="nil"/>
            </w:tcBorders>
          </w:tcPr>
          <w:p w14:paraId="6BBBD327" w14:textId="77777777" w:rsidR="009924B7" w:rsidRDefault="009924B7" w:rsidP="009924B7"/>
        </w:tc>
        <w:bookmarkEnd w:id="611"/>
      </w:tr>
      <w:bookmarkStart w:id="612" w:name="BKM_A1226837_CB27_4b98_9E78_F0B13F12FAB4"/>
      <w:tr w:rsidR="009924B7" w14:paraId="0BD70910" w14:textId="77777777" w:rsidTr="009924B7">
        <w:tc>
          <w:tcPr>
            <w:tcW w:w="1710" w:type="dxa"/>
            <w:tcBorders>
              <w:top w:val="nil"/>
              <w:left w:val="nil"/>
              <w:bottom w:val="nil"/>
              <w:right w:val="nil"/>
            </w:tcBorders>
          </w:tcPr>
          <w:p w14:paraId="6A9C78C2" w14:textId="77777777" w:rsidR="009924B7" w:rsidRDefault="009924B7" w:rsidP="009924B7">
            <w:r>
              <w:fldChar w:fldCharType="begin" w:fldLock="1"/>
            </w:r>
            <w:r>
              <w:instrText>MERGEFIELD Att.Alias</w:instrText>
            </w:r>
            <w:r>
              <w:fldChar w:fldCharType="separate"/>
            </w:r>
            <w:r>
              <w:t>2299</w:t>
            </w:r>
            <w:r>
              <w:fldChar w:fldCharType="end"/>
            </w:r>
          </w:p>
        </w:tc>
        <w:tc>
          <w:tcPr>
            <w:tcW w:w="2970" w:type="dxa"/>
            <w:tcBorders>
              <w:top w:val="nil"/>
              <w:left w:val="nil"/>
              <w:bottom w:val="nil"/>
              <w:right w:val="nil"/>
            </w:tcBorders>
          </w:tcPr>
          <w:p w14:paraId="0FD193AE" w14:textId="77777777" w:rsidR="009924B7" w:rsidRDefault="009924B7" w:rsidP="009924B7">
            <w:r>
              <w:fldChar w:fldCharType="begin" w:fldLock="1"/>
            </w:r>
            <w:r>
              <w:instrText>MERGEFIELD Att.Name</w:instrText>
            </w:r>
            <w:r>
              <w:fldChar w:fldCharType="separate"/>
            </w:r>
            <w:r>
              <w:t>overige doeleinden voor cultuur</w:t>
            </w:r>
            <w:r>
              <w:fldChar w:fldCharType="end"/>
            </w:r>
          </w:p>
        </w:tc>
        <w:tc>
          <w:tcPr>
            <w:tcW w:w="4500" w:type="dxa"/>
            <w:tcBorders>
              <w:top w:val="nil"/>
              <w:left w:val="nil"/>
              <w:bottom w:val="nil"/>
              <w:right w:val="nil"/>
            </w:tcBorders>
          </w:tcPr>
          <w:p w14:paraId="761B2E95" w14:textId="77777777" w:rsidR="009924B7" w:rsidRDefault="009924B7" w:rsidP="009924B7">
            <w:r>
              <w:fldChar w:fldCharType="begin" w:fldLock="1"/>
            </w:r>
            <w:r>
              <w:instrText>MERGEFIELD Att.Notes</w:instrText>
            </w:r>
            <w:r>
              <w:fldChar w:fldCharType="end"/>
            </w:r>
          </w:p>
        </w:tc>
      </w:tr>
      <w:tr w:rsidR="009924B7" w14:paraId="4C7DA3E5" w14:textId="77777777" w:rsidTr="009924B7">
        <w:tc>
          <w:tcPr>
            <w:tcW w:w="1710" w:type="dxa"/>
            <w:tcBorders>
              <w:top w:val="nil"/>
              <w:left w:val="nil"/>
              <w:bottom w:val="nil"/>
              <w:right w:val="nil"/>
            </w:tcBorders>
          </w:tcPr>
          <w:p w14:paraId="538352C0" w14:textId="77777777" w:rsidR="009924B7" w:rsidRDefault="009924B7" w:rsidP="009924B7"/>
        </w:tc>
        <w:tc>
          <w:tcPr>
            <w:tcW w:w="2970" w:type="dxa"/>
            <w:tcBorders>
              <w:top w:val="nil"/>
              <w:left w:val="nil"/>
              <w:bottom w:val="nil"/>
              <w:right w:val="nil"/>
            </w:tcBorders>
          </w:tcPr>
          <w:p w14:paraId="700A6278" w14:textId="77777777" w:rsidR="009924B7" w:rsidRDefault="009924B7" w:rsidP="009924B7"/>
        </w:tc>
        <w:tc>
          <w:tcPr>
            <w:tcW w:w="4500" w:type="dxa"/>
            <w:tcBorders>
              <w:top w:val="nil"/>
              <w:left w:val="nil"/>
              <w:bottom w:val="nil"/>
              <w:right w:val="nil"/>
            </w:tcBorders>
          </w:tcPr>
          <w:p w14:paraId="597083D0" w14:textId="77777777" w:rsidR="009924B7" w:rsidRDefault="009924B7" w:rsidP="009924B7"/>
        </w:tc>
        <w:bookmarkEnd w:id="612"/>
      </w:tr>
      <w:bookmarkStart w:id="613" w:name="BKM_2B134C62_0F25_4226_B7D6_871D5A710305"/>
      <w:tr w:rsidR="009924B7" w14:paraId="1C0290B1" w14:textId="77777777" w:rsidTr="009924B7">
        <w:tc>
          <w:tcPr>
            <w:tcW w:w="1710" w:type="dxa"/>
            <w:tcBorders>
              <w:top w:val="nil"/>
              <w:left w:val="nil"/>
              <w:bottom w:val="nil"/>
              <w:right w:val="nil"/>
            </w:tcBorders>
          </w:tcPr>
          <w:p w14:paraId="0B056029" w14:textId="77777777" w:rsidR="009924B7" w:rsidRDefault="009924B7" w:rsidP="009924B7">
            <w:r>
              <w:fldChar w:fldCharType="begin" w:fldLock="1"/>
            </w:r>
            <w:r>
              <w:instrText>MERGEFIELD Att.Alias</w:instrText>
            </w:r>
            <w:r>
              <w:fldChar w:fldCharType="separate"/>
            </w:r>
            <w:r>
              <w:t>2300</w:t>
            </w:r>
            <w:r>
              <w:fldChar w:fldCharType="end"/>
            </w:r>
          </w:p>
        </w:tc>
        <w:tc>
          <w:tcPr>
            <w:tcW w:w="2970" w:type="dxa"/>
            <w:tcBorders>
              <w:top w:val="nil"/>
              <w:left w:val="nil"/>
              <w:bottom w:val="nil"/>
              <w:right w:val="nil"/>
            </w:tcBorders>
          </w:tcPr>
          <w:p w14:paraId="6846C1CF" w14:textId="77777777" w:rsidR="009924B7" w:rsidRDefault="009924B7" w:rsidP="009924B7">
            <w:r>
              <w:fldChar w:fldCharType="begin" w:fldLock="1"/>
            </w:r>
            <w:r>
              <w:instrText>MERGEFIELD Att.Name</w:instrText>
            </w:r>
            <w:r>
              <w:fldChar w:fldCharType="separate"/>
            </w:r>
            <w:r>
              <w:t>doeleinden voor recreatie</w:t>
            </w:r>
            <w:r>
              <w:fldChar w:fldCharType="end"/>
            </w:r>
          </w:p>
        </w:tc>
        <w:tc>
          <w:tcPr>
            <w:tcW w:w="4500" w:type="dxa"/>
            <w:tcBorders>
              <w:top w:val="nil"/>
              <w:left w:val="nil"/>
              <w:bottom w:val="nil"/>
              <w:right w:val="nil"/>
            </w:tcBorders>
          </w:tcPr>
          <w:p w14:paraId="7D8615E3" w14:textId="77777777" w:rsidR="009924B7" w:rsidRDefault="009924B7" w:rsidP="009924B7">
            <w:r>
              <w:fldChar w:fldCharType="begin" w:fldLock="1"/>
            </w:r>
            <w:r>
              <w:instrText>MERGEFIELD Att.Notes</w:instrText>
            </w:r>
            <w:r>
              <w:fldChar w:fldCharType="end"/>
            </w:r>
          </w:p>
        </w:tc>
      </w:tr>
      <w:tr w:rsidR="009924B7" w14:paraId="65661D2F" w14:textId="77777777" w:rsidTr="009924B7">
        <w:tc>
          <w:tcPr>
            <w:tcW w:w="1710" w:type="dxa"/>
            <w:tcBorders>
              <w:top w:val="nil"/>
              <w:left w:val="nil"/>
              <w:bottom w:val="nil"/>
              <w:right w:val="nil"/>
            </w:tcBorders>
          </w:tcPr>
          <w:p w14:paraId="29758715" w14:textId="77777777" w:rsidR="009924B7" w:rsidRDefault="009924B7" w:rsidP="009924B7"/>
        </w:tc>
        <w:tc>
          <w:tcPr>
            <w:tcW w:w="2970" w:type="dxa"/>
            <w:tcBorders>
              <w:top w:val="nil"/>
              <w:left w:val="nil"/>
              <w:bottom w:val="nil"/>
              <w:right w:val="nil"/>
            </w:tcBorders>
          </w:tcPr>
          <w:p w14:paraId="1CCBED9F" w14:textId="77777777" w:rsidR="009924B7" w:rsidRDefault="009924B7" w:rsidP="009924B7"/>
        </w:tc>
        <w:tc>
          <w:tcPr>
            <w:tcW w:w="4500" w:type="dxa"/>
            <w:tcBorders>
              <w:top w:val="nil"/>
              <w:left w:val="nil"/>
              <w:bottom w:val="nil"/>
              <w:right w:val="nil"/>
            </w:tcBorders>
          </w:tcPr>
          <w:p w14:paraId="5667C10E" w14:textId="77777777" w:rsidR="009924B7" w:rsidRDefault="009924B7" w:rsidP="009924B7"/>
        </w:tc>
        <w:bookmarkEnd w:id="613"/>
      </w:tr>
      <w:bookmarkStart w:id="614" w:name="BKM_B5D82C35_4E4C_4411_801C_1BC6185FA014"/>
      <w:tr w:rsidR="009924B7" w14:paraId="3A649280" w14:textId="77777777" w:rsidTr="009924B7">
        <w:tc>
          <w:tcPr>
            <w:tcW w:w="1710" w:type="dxa"/>
            <w:tcBorders>
              <w:top w:val="nil"/>
              <w:left w:val="nil"/>
              <w:bottom w:val="nil"/>
              <w:right w:val="nil"/>
            </w:tcBorders>
          </w:tcPr>
          <w:p w14:paraId="197A91E2" w14:textId="77777777" w:rsidR="009924B7" w:rsidRDefault="009924B7" w:rsidP="009924B7">
            <w:r>
              <w:fldChar w:fldCharType="begin" w:fldLock="1"/>
            </w:r>
            <w:r>
              <w:instrText>MERGEFIELD Att.Alias</w:instrText>
            </w:r>
            <w:r>
              <w:fldChar w:fldCharType="separate"/>
            </w:r>
            <w:r>
              <w:t>2310</w:t>
            </w:r>
            <w:r>
              <w:fldChar w:fldCharType="end"/>
            </w:r>
          </w:p>
        </w:tc>
        <w:tc>
          <w:tcPr>
            <w:tcW w:w="2970" w:type="dxa"/>
            <w:tcBorders>
              <w:top w:val="nil"/>
              <w:left w:val="nil"/>
              <w:bottom w:val="nil"/>
              <w:right w:val="nil"/>
            </w:tcBorders>
          </w:tcPr>
          <w:p w14:paraId="0E3B3D9B" w14:textId="77777777" w:rsidR="009924B7" w:rsidRDefault="009924B7" w:rsidP="009924B7">
            <w:r>
              <w:fldChar w:fldCharType="begin" w:fldLock="1"/>
            </w:r>
            <w:r>
              <w:instrText>MERGEFIELD Att.Name</w:instrText>
            </w:r>
            <w:r>
              <w:fldChar w:fldCharType="separate"/>
            </w:r>
            <w:r>
              <w:t>sport buiten</w:t>
            </w:r>
            <w:r>
              <w:fldChar w:fldCharType="end"/>
            </w:r>
          </w:p>
        </w:tc>
        <w:tc>
          <w:tcPr>
            <w:tcW w:w="4500" w:type="dxa"/>
            <w:tcBorders>
              <w:top w:val="nil"/>
              <w:left w:val="nil"/>
              <w:bottom w:val="nil"/>
              <w:right w:val="nil"/>
            </w:tcBorders>
          </w:tcPr>
          <w:p w14:paraId="11B7271F" w14:textId="77777777" w:rsidR="009924B7" w:rsidRDefault="009924B7" w:rsidP="009924B7">
            <w:r>
              <w:fldChar w:fldCharType="begin" w:fldLock="1"/>
            </w:r>
            <w:r>
              <w:instrText>MERGEFIELD Att.Notes</w:instrText>
            </w:r>
            <w:r>
              <w:fldChar w:fldCharType="end"/>
            </w:r>
          </w:p>
        </w:tc>
      </w:tr>
      <w:tr w:rsidR="009924B7" w14:paraId="654AA2B0" w14:textId="77777777" w:rsidTr="009924B7">
        <w:tc>
          <w:tcPr>
            <w:tcW w:w="1710" w:type="dxa"/>
            <w:tcBorders>
              <w:top w:val="nil"/>
              <w:left w:val="nil"/>
              <w:bottom w:val="nil"/>
              <w:right w:val="nil"/>
            </w:tcBorders>
          </w:tcPr>
          <w:p w14:paraId="3F5501DB" w14:textId="77777777" w:rsidR="009924B7" w:rsidRDefault="009924B7" w:rsidP="009924B7"/>
        </w:tc>
        <w:tc>
          <w:tcPr>
            <w:tcW w:w="2970" w:type="dxa"/>
            <w:tcBorders>
              <w:top w:val="nil"/>
              <w:left w:val="nil"/>
              <w:bottom w:val="nil"/>
              <w:right w:val="nil"/>
            </w:tcBorders>
          </w:tcPr>
          <w:p w14:paraId="3B3501BB" w14:textId="77777777" w:rsidR="009924B7" w:rsidRDefault="009924B7" w:rsidP="009924B7"/>
        </w:tc>
        <w:tc>
          <w:tcPr>
            <w:tcW w:w="4500" w:type="dxa"/>
            <w:tcBorders>
              <w:top w:val="nil"/>
              <w:left w:val="nil"/>
              <w:bottom w:val="nil"/>
              <w:right w:val="nil"/>
            </w:tcBorders>
          </w:tcPr>
          <w:p w14:paraId="7B902E3C" w14:textId="77777777" w:rsidR="009924B7" w:rsidRDefault="009924B7" w:rsidP="009924B7"/>
        </w:tc>
        <w:bookmarkEnd w:id="614"/>
      </w:tr>
      <w:bookmarkStart w:id="615" w:name="BKM_8B7CCA90_D12E_49b1_8499_4CEDFA7B1D95"/>
      <w:tr w:rsidR="009924B7" w14:paraId="659AEC75" w14:textId="77777777" w:rsidTr="009924B7">
        <w:tc>
          <w:tcPr>
            <w:tcW w:w="1710" w:type="dxa"/>
            <w:tcBorders>
              <w:top w:val="nil"/>
              <w:left w:val="nil"/>
              <w:bottom w:val="nil"/>
              <w:right w:val="nil"/>
            </w:tcBorders>
          </w:tcPr>
          <w:p w14:paraId="7B50338B" w14:textId="77777777" w:rsidR="009924B7" w:rsidRDefault="009924B7" w:rsidP="009924B7">
            <w:r>
              <w:fldChar w:fldCharType="begin" w:fldLock="1"/>
            </w:r>
            <w:r>
              <w:instrText>MERGEFIELD Att.Alias</w:instrText>
            </w:r>
            <w:r>
              <w:fldChar w:fldCharType="separate"/>
            </w:r>
            <w:r>
              <w:t>2320</w:t>
            </w:r>
            <w:r>
              <w:fldChar w:fldCharType="end"/>
            </w:r>
          </w:p>
        </w:tc>
        <w:tc>
          <w:tcPr>
            <w:tcW w:w="2970" w:type="dxa"/>
            <w:tcBorders>
              <w:top w:val="nil"/>
              <w:left w:val="nil"/>
              <w:bottom w:val="nil"/>
              <w:right w:val="nil"/>
            </w:tcBorders>
          </w:tcPr>
          <w:p w14:paraId="4ED65421" w14:textId="77777777" w:rsidR="009924B7" w:rsidRDefault="009924B7" w:rsidP="009924B7">
            <w:r>
              <w:fldChar w:fldCharType="begin" w:fldLock="1"/>
            </w:r>
            <w:r>
              <w:instrText>MERGEFIELD Att.Name</w:instrText>
            </w:r>
            <w:r>
              <w:fldChar w:fldCharType="separate"/>
            </w:r>
            <w:r>
              <w:t>sport binnen</w:t>
            </w:r>
            <w:r>
              <w:fldChar w:fldCharType="end"/>
            </w:r>
          </w:p>
        </w:tc>
        <w:tc>
          <w:tcPr>
            <w:tcW w:w="4500" w:type="dxa"/>
            <w:tcBorders>
              <w:top w:val="nil"/>
              <w:left w:val="nil"/>
              <w:bottom w:val="nil"/>
              <w:right w:val="nil"/>
            </w:tcBorders>
          </w:tcPr>
          <w:p w14:paraId="0F6660C4" w14:textId="77777777" w:rsidR="009924B7" w:rsidRDefault="009924B7" w:rsidP="009924B7">
            <w:r>
              <w:fldChar w:fldCharType="begin" w:fldLock="1"/>
            </w:r>
            <w:r>
              <w:instrText>MERGEFIELD Att.Notes</w:instrText>
            </w:r>
            <w:r>
              <w:fldChar w:fldCharType="end"/>
            </w:r>
          </w:p>
        </w:tc>
      </w:tr>
      <w:tr w:rsidR="009924B7" w14:paraId="42129D20" w14:textId="77777777" w:rsidTr="009924B7">
        <w:tc>
          <w:tcPr>
            <w:tcW w:w="1710" w:type="dxa"/>
            <w:tcBorders>
              <w:top w:val="nil"/>
              <w:left w:val="nil"/>
              <w:bottom w:val="nil"/>
              <w:right w:val="nil"/>
            </w:tcBorders>
          </w:tcPr>
          <w:p w14:paraId="036E399F" w14:textId="77777777" w:rsidR="009924B7" w:rsidRDefault="009924B7" w:rsidP="009924B7"/>
        </w:tc>
        <w:tc>
          <w:tcPr>
            <w:tcW w:w="2970" w:type="dxa"/>
            <w:tcBorders>
              <w:top w:val="nil"/>
              <w:left w:val="nil"/>
              <w:bottom w:val="nil"/>
              <w:right w:val="nil"/>
            </w:tcBorders>
          </w:tcPr>
          <w:p w14:paraId="36A53891" w14:textId="77777777" w:rsidR="009924B7" w:rsidRDefault="009924B7" w:rsidP="009924B7"/>
        </w:tc>
        <w:tc>
          <w:tcPr>
            <w:tcW w:w="4500" w:type="dxa"/>
            <w:tcBorders>
              <w:top w:val="nil"/>
              <w:left w:val="nil"/>
              <w:bottom w:val="nil"/>
              <w:right w:val="nil"/>
            </w:tcBorders>
          </w:tcPr>
          <w:p w14:paraId="7B77E82A" w14:textId="77777777" w:rsidR="009924B7" w:rsidRDefault="009924B7" w:rsidP="009924B7"/>
        </w:tc>
        <w:bookmarkEnd w:id="615"/>
      </w:tr>
      <w:bookmarkStart w:id="616" w:name="BKM_663B9E55_1DDC_4380_9C78_44DA72997486"/>
      <w:tr w:rsidR="009924B7" w14:paraId="1B9FB2A3" w14:textId="77777777" w:rsidTr="009924B7">
        <w:tc>
          <w:tcPr>
            <w:tcW w:w="1710" w:type="dxa"/>
            <w:tcBorders>
              <w:top w:val="nil"/>
              <w:left w:val="nil"/>
              <w:bottom w:val="nil"/>
              <w:right w:val="nil"/>
            </w:tcBorders>
          </w:tcPr>
          <w:p w14:paraId="5F22B6DB" w14:textId="77777777" w:rsidR="009924B7" w:rsidRDefault="009924B7" w:rsidP="009924B7">
            <w:r>
              <w:fldChar w:fldCharType="begin" w:fldLock="1"/>
            </w:r>
            <w:r>
              <w:instrText>MERGEFIELD Att.Alias</w:instrText>
            </w:r>
            <w:r>
              <w:fldChar w:fldCharType="separate"/>
            </w:r>
            <w:r>
              <w:t>2330</w:t>
            </w:r>
            <w:r>
              <w:fldChar w:fldCharType="end"/>
            </w:r>
          </w:p>
        </w:tc>
        <w:tc>
          <w:tcPr>
            <w:tcW w:w="2970" w:type="dxa"/>
            <w:tcBorders>
              <w:top w:val="nil"/>
              <w:left w:val="nil"/>
              <w:bottom w:val="nil"/>
              <w:right w:val="nil"/>
            </w:tcBorders>
          </w:tcPr>
          <w:p w14:paraId="51CDCE6B" w14:textId="77777777" w:rsidR="009924B7" w:rsidRDefault="009924B7" w:rsidP="009924B7">
            <w:r>
              <w:fldChar w:fldCharType="begin" w:fldLock="1"/>
            </w:r>
            <w:r>
              <w:instrText>MERGEFIELD Att.Name</w:instrText>
            </w:r>
            <w:r>
              <w:fldChar w:fldCharType="separate"/>
            </w:r>
            <w:r>
              <w:t>recreatie</w:t>
            </w:r>
            <w:r>
              <w:fldChar w:fldCharType="end"/>
            </w:r>
          </w:p>
        </w:tc>
        <w:tc>
          <w:tcPr>
            <w:tcW w:w="4500" w:type="dxa"/>
            <w:tcBorders>
              <w:top w:val="nil"/>
              <w:left w:val="nil"/>
              <w:bottom w:val="nil"/>
              <w:right w:val="nil"/>
            </w:tcBorders>
          </w:tcPr>
          <w:p w14:paraId="5F74B70F" w14:textId="77777777" w:rsidR="009924B7" w:rsidRDefault="009924B7" w:rsidP="009924B7">
            <w:r>
              <w:fldChar w:fldCharType="begin" w:fldLock="1"/>
            </w:r>
            <w:r>
              <w:instrText>MERGEFIELD Att.Notes</w:instrText>
            </w:r>
            <w:r>
              <w:fldChar w:fldCharType="end"/>
            </w:r>
          </w:p>
        </w:tc>
      </w:tr>
      <w:tr w:rsidR="009924B7" w14:paraId="7CFADD8D" w14:textId="77777777" w:rsidTr="009924B7">
        <w:tc>
          <w:tcPr>
            <w:tcW w:w="1710" w:type="dxa"/>
            <w:tcBorders>
              <w:top w:val="nil"/>
              <w:left w:val="nil"/>
              <w:bottom w:val="nil"/>
              <w:right w:val="nil"/>
            </w:tcBorders>
          </w:tcPr>
          <w:p w14:paraId="5894D82D" w14:textId="77777777" w:rsidR="009924B7" w:rsidRDefault="009924B7" w:rsidP="009924B7"/>
        </w:tc>
        <w:tc>
          <w:tcPr>
            <w:tcW w:w="2970" w:type="dxa"/>
            <w:tcBorders>
              <w:top w:val="nil"/>
              <w:left w:val="nil"/>
              <w:bottom w:val="nil"/>
              <w:right w:val="nil"/>
            </w:tcBorders>
          </w:tcPr>
          <w:p w14:paraId="613622B1" w14:textId="77777777" w:rsidR="009924B7" w:rsidRDefault="009924B7" w:rsidP="009924B7"/>
        </w:tc>
        <w:tc>
          <w:tcPr>
            <w:tcW w:w="4500" w:type="dxa"/>
            <w:tcBorders>
              <w:top w:val="nil"/>
              <w:left w:val="nil"/>
              <w:bottom w:val="nil"/>
              <w:right w:val="nil"/>
            </w:tcBorders>
          </w:tcPr>
          <w:p w14:paraId="74DDD32A" w14:textId="77777777" w:rsidR="009924B7" w:rsidRDefault="009924B7" w:rsidP="009924B7"/>
        </w:tc>
        <w:bookmarkEnd w:id="616"/>
      </w:tr>
      <w:bookmarkStart w:id="617" w:name="BKM_F2A83230_1035_4370_A96D_20FBA5426871"/>
      <w:tr w:rsidR="009924B7" w14:paraId="6F7D6CF9" w14:textId="77777777" w:rsidTr="009924B7">
        <w:tc>
          <w:tcPr>
            <w:tcW w:w="1710" w:type="dxa"/>
            <w:tcBorders>
              <w:top w:val="nil"/>
              <w:left w:val="nil"/>
              <w:bottom w:val="nil"/>
              <w:right w:val="nil"/>
            </w:tcBorders>
          </w:tcPr>
          <w:p w14:paraId="3F126E9F" w14:textId="77777777" w:rsidR="009924B7" w:rsidRDefault="009924B7" w:rsidP="009924B7">
            <w:r>
              <w:fldChar w:fldCharType="begin" w:fldLock="1"/>
            </w:r>
            <w:r>
              <w:instrText>MERGEFIELD Att.Alias</w:instrText>
            </w:r>
            <w:r>
              <w:fldChar w:fldCharType="separate"/>
            </w:r>
            <w:r>
              <w:t>2340</w:t>
            </w:r>
            <w:r>
              <w:fldChar w:fldCharType="end"/>
            </w:r>
          </w:p>
        </w:tc>
        <w:tc>
          <w:tcPr>
            <w:tcW w:w="2970" w:type="dxa"/>
            <w:tcBorders>
              <w:top w:val="nil"/>
              <w:left w:val="nil"/>
              <w:bottom w:val="nil"/>
              <w:right w:val="nil"/>
            </w:tcBorders>
          </w:tcPr>
          <w:p w14:paraId="412AA21A" w14:textId="77777777" w:rsidR="009924B7" w:rsidRDefault="009924B7" w:rsidP="009924B7">
            <w:r>
              <w:fldChar w:fldCharType="begin" w:fldLock="1"/>
            </w:r>
            <w:r>
              <w:instrText>MERGEFIELD Att.Name</w:instrText>
            </w:r>
            <w:r>
              <w:fldChar w:fldCharType="separate"/>
            </w:r>
            <w:r>
              <w:t>zwembad</w:t>
            </w:r>
            <w:r>
              <w:fldChar w:fldCharType="end"/>
            </w:r>
          </w:p>
        </w:tc>
        <w:tc>
          <w:tcPr>
            <w:tcW w:w="4500" w:type="dxa"/>
            <w:tcBorders>
              <w:top w:val="nil"/>
              <w:left w:val="nil"/>
              <w:bottom w:val="nil"/>
              <w:right w:val="nil"/>
            </w:tcBorders>
          </w:tcPr>
          <w:p w14:paraId="1B999F35" w14:textId="77777777" w:rsidR="009924B7" w:rsidRDefault="009924B7" w:rsidP="009924B7">
            <w:r>
              <w:fldChar w:fldCharType="begin" w:fldLock="1"/>
            </w:r>
            <w:r>
              <w:instrText>MERGEFIELD Att.Notes</w:instrText>
            </w:r>
            <w:r>
              <w:fldChar w:fldCharType="end"/>
            </w:r>
          </w:p>
        </w:tc>
      </w:tr>
      <w:tr w:rsidR="009924B7" w14:paraId="474D1F32" w14:textId="77777777" w:rsidTr="009924B7">
        <w:tc>
          <w:tcPr>
            <w:tcW w:w="1710" w:type="dxa"/>
            <w:tcBorders>
              <w:top w:val="nil"/>
              <w:left w:val="nil"/>
              <w:bottom w:val="nil"/>
              <w:right w:val="nil"/>
            </w:tcBorders>
          </w:tcPr>
          <w:p w14:paraId="39CA798E" w14:textId="77777777" w:rsidR="009924B7" w:rsidRDefault="009924B7" w:rsidP="009924B7"/>
        </w:tc>
        <w:tc>
          <w:tcPr>
            <w:tcW w:w="2970" w:type="dxa"/>
            <w:tcBorders>
              <w:top w:val="nil"/>
              <w:left w:val="nil"/>
              <w:bottom w:val="nil"/>
              <w:right w:val="nil"/>
            </w:tcBorders>
          </w:tcPr>
          <w:p w14:paraId="27A6020C" w14:textId="77777777" w:rsidR="009924B7" w:rsidRDefault="009924B7" w:rsidP="009924B7"/>
        </w:tc>
        <w:tc>
          <w:tcPr>
            <w:tcW w:w="4500" w:type="dxa"/>
            <w:tcBorders>
              <w:top w:val="nil"/>
              <w:left w:val="nil"/>
              <w:bottom w:val="nil"/>
              <w:right w:val="nil"/>
            </w:tcBorders>
          </w:tcPr>
          <w:p w14:paraId="26A94873" w14:textId="77777777" w:rsidR="009924B7" w:rsidRDefault="009924B7" w:rsidP="009924B7"/>
        </w:tc>
        <w:bookmarkEnd w:id="617"/>
      </w:tr>
      <w:bookmarkStart w:id="618" w:name="BKM_320BCC8F_D772_4975_9972_978DC68B88F7"/>
      <w:tr w:rsidR="009924B7" w14:paraId="39DB7EC0" w14:textId="77777777" w:rsidTr="009924B7">
        <w:tc>
          <w:tcPr>
            <w:tcW w:w="1710" w:type="dxa"/>
            <w:tcBorders>
              <w:top w:val="nil"/>
              <w:left w:val="nil"/>
              <w:bottom w:val="nil"/>
              <w:right w:val="nil"/>
            </w:tcBorders>
          </w:tcPr>
          <w:p w14:paraId="74B29C93" w14:textId="77777777" w:rsidR="009924B7" w:rsidRDefault="009924B7" w:rsidP="009924B7">
            <w:r>
              <w:fldChar w:fldCharType="begin" w:fldLock="1"/>
            </w:r>
            <w:r>
              <w:instrText>MERGEFIELD Att.Alias</w:instrText>
            </w:r>
            <w:r>
              <w:fldChar w:fldCharType="separate"/>
            </w:r>
            <w:r>
              <w:t>2350</w:t>
            </w:r>
            <w:r>
              <w:fldChar w:fldCharType="end"/>
            </w:r>
          </w:p>
        </w:tc>
        <w:tc>
          <w:tcPr>
            <w:tcW w:w="2970" w:type="dxa"/>
            <w:tcBorders>
              <w:top w:val="nil"/>
              <w:left w:val="nil"/>
              <w:bottom w:val="nil"/>
              <w:right w:val="nil"/>
            </w:tcBorders>
          </w:tcPr>
          <w:p w14:paraId="032DA453" w14:textId="77777777" w:rsidR="009924B7" w:rsidRDefault="009924B7" w:rsidP="009924B7">
            <w:r>
              <w:fldChar w:fldCharType="begin" w:fldLock="1"/>
            </w:r>
            <w:r>
              <w:instrText>MERGEFIELD Att.Name</w:instrText>
            </w:r>
            <w:r>
              <w:fldChar w:fldCharType="separate"/>
            </w:r>
            <w:r>
              <w:t>dierenverzorging</w:t>
            </w:r>
            <w:r>
              <w:fldChar w:fldCharType="end"/>
            </w:r>
          </w:p>
        </w:tc>
        <w:tc>
          <w:tcPr>
            <w:tcW w:w="4500" w:type="dxa"/>
            <w:tcBorders>
              <w:top w:val="nil"/>
              <w:left w:val="nil"/>
              <w:bottom w:val="nil"/>
              <w:right w:val="nil"/>
            </w:tcBorders>
          </w:tcPr>
          <w:p w14:paraId="0905AD71" w14:textId="77777777" w:rsidR="009924B7" w:rsidRDefault="009924B7" w:rsidP="009924B7">
            <w:r>
              <w:fldChar w:fldCharType="begin" w:fldLock="1"/>
            </w:r>
            <w:r>
              <w:instrText>MERGEFIELD Att.Notes</w:instrText>
            </w:r>
            <w:r>
              <w:fldChar w:fldCharType="end"/>
            </w:r>
          </w:p>
        </w:tc>
      </w:tr>
      <w:tr w:rsidR="009924B7" w14:paraId="1F5BE24C" w14:textId="77777777" w:rsidTr="009924B7">
        <w:tc>
          <w:tcPr>
            <w:tcW w:w="1710" w:type="dxa"/>
            <w:tcBorders>
              <w:top w:val="nil"/>
              <w:left w:val="nil"/>
              <w:bottom w:val="nil"/>
              <w:right w:val="nil"/>
            </w:tcBorders>
          </w:tcPr>
          <w:p w14:paraId="349A6D26" w14:textId="77777777" w:rsidR="009924B7" w:rsidRDefault="009924B7" w:rsidP="009924B7"/>
        </w:tc>
        <w:tc>
          <w:tcPr>
            <w:tcW w:w="2970" w:type="dxa"/>
            <w:tcBorders>
              <w:top w:val="nil"/>
              <w:left w:val="nil"/>
              <w:bottom w:val="nil"/>
              <w:right w:val="nil"/>
            </w:tcBorders>
          </w:tcPr>
          <w:p w14:paraId="235A1A75" w14:textId="77777777" w:rsidR="009924B7" w:rsidRDefault="009924B7" w:rsidP="009924B7"/>
        </w:tc>
        <w:tc>
          <w:tcPr>
            <w:tcW w:w="4500" w:type="dxa"/>
            <w:tcBorders>
              <w:top w:val="nil"/>
              <w:left w:val="nil"/>
              <w:bottom w:val="nil"/>
              <w:right w:val="nil"/>
            </w:tcBorders>
          </w:tcPr>
          <w:p w14:paraId="52B5B133" w14:textId="77777777" w:rsidR="009924B7" w:rsidRDefault="009924B7" w:rsidP="009924B7"/>
        </w:tc>
        <w:bookmarkEnd w:id="618"/>
      </w:tr>
      <w:bookmarkStart w:id="619" w:name="BKM_EFF004FD_410D_400e_B366_F45C60F7251C"/>
      <w:tr w:rsidR="009924B7" w14:paraId="0019975B" w14:textId="77777777" w:rsidTr="009924B7">
        <w:tc>
          <w:tcPr>
            <w:tcW w:w="1710" w:type="dxa"/>
            <w:tcBorders>
              <w:top w:val="nil"/>
              <w:left w:val="nil"/>
              <w:bottom w:val="nil"/>
              <w:right w:val="nil"/>
            </w:tcBorders>
          </w:tcPr>
          <w:p w14:paraId="23053F40" w14:textId="77777777" w:rsidR="009924B7" w:rsidRDefault="009924B7" w:rsidP="009924B7">
            <w:r>
              <w:fldChar w:fldCharType="begin" w:fldLock="1"/>
            </w:r>
            <w:r>
              <w:instrText>MERGEFIELD Att.Alias</w:instrText>
            </w:r>
            <w:r>
              <w:fldChar w:fldCharType="separate"/>
            </w:r>
            <w:r>
              <w:t>2360</w:t>
            </w:r>
            <w:r>
              <w:fldChar w:fldCharType="end"/>
            </w:r>
          </w:p>
        </w:tc>
        <w:tc>
          <w:tcPr>
            <w:tcW w:w="2970" w:type="dxa"/>
            <w:tcBorders>
              <w:top w:val="nil"/>
              <w:left w:val="nil"/>
              <w:bottom w:val="nil"/>
              <w:right w:val="nil"/>
            </w:tcBorders>
          </w:tcPr>
          <w:p w14:paraId="1B583239" w14:textId="77777777" w:rsidR="009924B7" w:rsidRDefault="009924B7" w:rsidP="009924B7">
            <w:r>
              <w:fldChar w:fldCharType="begin" w:fldLock="1"/>
            </w:r>
            <w:r>
              <w:instrText>MERGEFIELD Att.Name</w:instrText>
            </w:r>
            <w:r>
              <w:fldChar w:fldCharType="separate"/>
            </w:r>
            <w:r>
              <w:t>natuur en landschap</w:t>
            </w:r>
            <w:r>
              <w:fldChar w:fldCharType="end"/>
            </w:r>
          </w:p>
        </w:tc>
        <w:tc>
          <w:tcPr>
            <w:tcW w:w="4500" w:type="dxa"/>
            <w:tcBorders>
              <w:top w:val="nil"/>
              <w:left w:val="nil"/>
              <w:bottom w:val="nil"/>
              <w:right w:val="nil"/>
            </w:tcBorders>
          </w:tcPr>
          <w:p w14:paraId="218B827C" w14:textId="77777777" w:rsidR="009924B7" w:rsidRDefault="009924B7" w:rsidP="009924B7">
            <w:r>
              <w:fldChar w:fldCharType="begin" w:fldLock="1"/>
            </w:r>
            <w:r>
              <w:instrText>MERGEFIELD Att.Notes</w:instrText>
            </w:r>
            <w:r>
              <w:fldChar w:fldCharType="end"/>
            </w:r>
          </w:p>
        </w:tc>
      </w:tr>
      <w:tr w:rsidR="009924B7" w14:paraId="5123B116" w14:textId="77777777" w:rsidTr="009924B7">
        <w:tc>
          <w:tcPr>
            <w:tcW w:w="1710" w:type="dxa"/>
            <w:tcBorders>
              <w:top w:val="nil"/>
              <w:left w:val="nil"/>
              <w:bottom w:val="nil"/>
              <w:right w:val="nil"/>
            </w:tcBorders>
          </w:tcPr>
          <w:p w14:paraId="70D03C65" w14:textId="77777777" w:rsidR="009924B7" w:rsidRDefault="009924B7" w:rsidP="009924B7"/>
        </w:tc>
        <w:tc>
          <w:tcPr>
            <w:tcW w:w="2970" w:type="dxa"/>
            <w:tcBorders>
              <w:top w:val="nil"/>
              <w:left w:val="nil"/>
              <w:bottom w:val="nil"/>
              <w:right w:val="nil"/>
            </w:tcBorders>
          </w:tcPr>
          <w:p w14:paraId="7FA9F3B0" w14:textId="77777777" w:rsidR="009924B7" w:rsidRDefault="009924B7" w:rsidP="009924B7"/>
        </w:tc>
        <w:tc>
          <w:tcPr>
            <w:tcW w:w="4500" w:type="dxa"/>
            <w:tcBorders>
              <w:top w:val="nil"/>
              <w:left w:val="nil"/>
              <w:bottom w:val="nil"/>
              <w:right w:val="nil"/>
            </w:tcBorders>
          </w:tcPr>
          <w:p w14:paraId="35F69E4D" w14:textId="77777777" w:rsidR="009924B7" w:rsidRDefault="009924B7" w:rsidP="009924B7"/>
        </w:tc>
        <w:bookmarkEnd w:id="619"/>
      </w:tr>
      <w:bookmarkStart w:id="620" w:name="BKM_B7A81D3A_87E1_4ab1_9070_F10777492B80"/>
      <w:tr w:rsidR="009924B7" w14:paraId="5B6921BE" w14:textId="77777777" w:rsidTr="009924B7">
        <w:tc>
          <w:tcPr>
            <w:tcW w:w="1710" w:type="dxa"/>
            <w:tcBorders>
              <w:top w:val="nil"/>
              <w:left w:val="nil"/>
              <w:bottom w:val="nil"/>
              <w:right w:val="nil"/>
            </w:tcBorders>
          </w:tcPr>
          <w:p w14:paraId="614D6CE9" w14:textId="77777777" w:rsidR="009924B7" w:rsidRDefault="009924B7" w:rsidP="009924B7">
            <w:r>
              <w:fldChar w:fldCharType="begin" w:fldLock="1"/>
            </w:r>
            <w:r>
              <w:instrText>MERGEFIELD Att.Alias</w:instrText>
            </w:r>
            <w:r>
              <w:fldChar w:fldCharType="separate"/>
            </w:r>
            <w:r>
              <w:t>2399</w:t>
            </w:r>
            <w:r>
              <w:fldChar w:fldCharType="end"/>
            </w:r>
          </w:p>
        </w:tc>
        <w:tc>
          <w:tcPr>
            <w:tcW w:w="2970" w:type="dxa"/>
            <w:tcBorders>
              <w:top w:val="nil"/>
              <w:left w:val="nil"/>
              <w:bottom w:val="nil"/>
              <w:right w:val="nil"/>
            </w:tcBorders>
          </w:tcPr>
          <w:p w14:paraId="72581144" w14:textId="77777777" w:rsidR="009924B7" w:rsidRDefault="009924B7" w:rsidP="009924B7">
            <w:r>
              <w:fldChar w:fldCharType="begin" w:fldLock="1"/>
            </w:r>
            <w:r>
              <w:instrText>MERGEFIELD Att.Name</w:instrText>
            </w:r>
            <w:r>
              <w:fldChar w:fldCharType="separate"/>
            </w:r>
            <w:r>
              <w:t>overige doeleinden voor recreatie</w:t>
            </w:r>
            <w:r>
              <w:fldChar w:fldCharType="end"/>
            </w:r>
          </w:p>
        </w:tc>
        <w:tc>
          <w:tcPr>
            <w:tcW w:w="4500" w:type="dxa"/>
            <w:tcBorders>
              <w:top w:val="nil"/>
              <w:left w:val="nil"/>
              <w:bottom w:val="nil"/>
              <w:right w:val="nil"/>
            </w:tcBorders>
          </w:tcPr>
          <w:p w14:paraId="379B49C0" w14:textId="77777777" w:rsidR="009924B7" w:rsidRDefault="009924B7" w:rsidP="009924B7">
            <w:r>
              <w:fldChar w:fldCharType="begin" w:fldLock="1"/>
            </w:r>
            <w:r>
              <w:instrText>MERGEFIELD Att.Notes</w:instrText>
            </w:r>
            <w:r>
              <w:fldChar w:fldCharType="end"/>
            </w:r>
          </w:p>
        </w:tc>
      </w:tr>
      <w:tr w:rsidR="009924B7" w14:paraId="1966D6D4" w14:textId="77777777" w:rsidTr="009924B7">
        <w:tc>
          <w:tcPr>
            <w:tcW w:w="1710" w:type="dxa"/>
            <w:tcBorders>
              <w:top w:val="nil"/>
              <w:left w:val="nil"/>
              <w:bottom w:val="nil"/>
              <w:right w:val="nil"/>
            </w:tcBorders>
          </w:tcPr>
          <w:p w14:paraId="6B404B70" w14:textId="77777777" w:rsidR="009924B7" w:rsidRDefault="009924B7" w:rsidP="009924B7"/>
        </w:tc>
        <w:tc>
          <w:tcPr>
            <w:tcW w:w="2970" w:type="dxa"/>
            <w:tcBorders>
              <w:top w:val="nil"/>
              <w:left w:val="nil"/>
              <w:bottom w:val="nil"/>
              <w:right w:val="nil"/>
            </w:tcBorders>
          </w:tcPr>
          <w:p w14:paraId="1C9B0A97" w14:textId="77777777" w:rsidR="009924B7" w:rsidRDefault="009924B7" w:rsidP="009924B7"/>
        </w:tc>
        <w:tc>
          <w:tcPr>
            <w:tcW w:w="4500" w:type="dxa"/>
            <w:tcBorders>
              <w:top w:val="nil"/>
              <w:left w:val="nil"/>
              <w:bottom w:val="nil"/>
              <w:right w:val="nil"/>
            </w:tcBorders>
          </w:tcPr>
          <w:p w14:paraId="02F202EC" w14:textId="77777777" w:rsidR="009924B7" w:rsidRDefault="009924B7" w:rsidP="009924B7"/>
        </w:tc>
        <w:bookmarkEnd w:id="620"/>
      </w:tr>
      <w:bookmarkStart w:id="621" w:name="BKM_D2E88894_110F_435b_964D_ACE2DB2715D5"/>
      <w:tr w:rsidR="009924B7" w14:paraId="0C96526A" w14:textId="77777777" w:rsidTr="009924B7">
        <w:tc>
          <w:tcPr>
            <w:tcW w:w="1710" w:type="dxa"/>
            <w:tcBorders>
              <w:top w:val="nil"/>
              <w:left w:val="nil"/>
              <w:bottom w:val="nil"/>
              <w:right w:val="nil"/>
            </w:tcBorders>
          </w:tcPr>
          <w:p w14:paraId="194C3440" w14:textId="77777777" w:rsidR="009924B7" w:rsidRDefault="009924B7" w:rsidP="009924B7">
            <w:r>
              <w:fldChar w:fldCharType="begin" w:fldLock="1"/>
            </w:r>
            <w:r>
              <w:instrText>MERGEFIELD Att.Alias</w:instrText>
            </w:r>
            <w:r>
              <w:fldChar w:fldCharType="separate"/>
            </w:r>
            <w:r>
              <w:t>2400</w:t>
            </w:r>
            <w:r>
              <w:fldChar w:fldCharType="end"/>
            </w:r>
          </w:p>
        </w:tc>
        <w:tc>
          <w:tcPr>
            <w:tcW w:w="2970" w:type="dxa"/>
            <w:tcBorders>
              <w:top w:val="nil"/>
              <w:left w:val="nil"/>
              <w:bottom w:val="nil"/>
              <w:right w:val="nil"/>
            </w:tcBorders>
          </w:tcPr>
          <w:p w14:paraId="1B7D2C55" w14:textId="77777777" w:rsidR="009924B7" w:rsidRDefault="009924B7" w:rsidP="009924B7">
            <w:r>
              <w:fldChar w:fldCharType="begin" w:fldLock="1"/>
            </w:r>
            <w:r>
              <w:instrText>MERGEFIELD Att.Name</w:instrText>
            </w:r>
            <w:r>
              <w:fldChar w:fldCharType="separate"/>
            </w:r>
            <w:r>
              <w:t>doeleinden voor agrarisch bedrijf</w:t>
            </w:r>
            <w:r>
              <w:fldChar w:fldCharType="end"/>
            </w:r>
          </w:p>
        </w:tc>
        <w:tc>
          <w:tcPr>
            <w:tcW w:w="4500" w:type="dxa"/>
            <w:tcBorders>
              <w:top w:val="nil"/>
              <w:left w:val="nil"/>
              <w:bottom w:val="nil"/>
              <w:right w:val="nil"/>
            </w:tcBorders>
          </w:tcPr>
          <w:p w14:paraId="2C1A6B62" w14:textId="77777777" w:rsidR="009924B7" w:rsidRDefault="009924B7" w:rsidP="009924B7">
            <w:r>
              <w:fldChar w:fldCharType="begin" w:fldLock="1"/>
            </w:r>
            <w:r>
              <w:instrText>MERGEFIELD Att.Notes</w:instrText>
            </w:r>
            <w:r>
              <w:fldChar w:fldCharType="end"/>
            </w:r>
          </w:p>
        </w:tc>
      </w:tr>
      <w:tr w:rsidR="009924B7" w14:paraId="2D109357" w14:textId="77777777" w:rsidTr="009924B7">
        <w:tc>
          <w:tcPr>
            <w:tcW w:w="1710" w:type="dxa"/>
            <w:tcBorders>
              <w:top w:val="nil"/>
              <w:left w:val="nil"/>
              <w:bottom w:val="nil"/>
              <w:right w:val="nil"/>
            </w:tcBorders>
          </w:tcPr>
          <w:p w14:paraId="7DE46EBE" w14:textId="77777777" w:rsidR="009924B7" w:rsidRDefault="009924B7" w:rsidP="009924B7"/>
        </w:tc>
        <w:tc>
          <w:tcPr>
            <w:tcW w:w="2970" w:type="dxa"/>
            <w:tcBorders>
              <w:top w:val="nil"/>
              <w:left w:val="nil"/>
              <w:bottom w:val="nil"/>
              <w:right w:val="nil"/>
            </w:tcBorders>
          </w:tcPr>
          <w:p w14:paraId="3F795EBE" w14:textId="77777777" w:rsidR="009924B7" w:rsidRDefault="009924B7" w:rsidP="009924B7"/>
        </w:tc>
        <w:tc>
          <w:tcPr>
            <w:tcW w:w="4500" w:type="dxa"/>
            <w:tcBorders>
              <w:top w:val="nil"/>
              <w:left w:val="nil"/>
              <w:bottom w:val="nil"/>
              <w:right w:val="nil"/>
            </w:tcBorders>
          </w:tcPr>
          <w:p w14:paraId="2E347245" w14:textId="77777777" w:rsidR="009924B7" w:rsidRDefault="009924B7" w:rsidP="009924B7"/>
        </w:tc>
        <w:bookmarkEnd w:id="621"/>
      </w:tr>
      <w:bookmarkStart w:id="622" w:name="BKM_6F27905E_B85B_4184_AF13_86F6FA10D3DF"/>
      <w:tr w:rsidR="009924B7" w14:paraId="0CC125D7" w14:textId="77777777" w:rsidTr="009924B7">
        <w:tc>
          <w:tcPr>
            <w:tcW w:w="1710" w:type="dxa"/>
            <w:tcBorders>
              <w:top w:val="nil"/>
              <w:left w:val="nil"/>
              <w:bottom w:val="nil"/>
              <w:right w:val="nil"/>
            </w:tcBorders>
          </w:tcPr>
          <w:p w14:paraId="6FF13503" w14:textId="77777777" w:rsidR="009924B7" w:rsidRDefault="009924B7" w:rsidP="009924B7">
            <w:r>
              <w:fldChar w:fldCharType="begin" w:fldLock="1"/>
            </w:r>
            <w:r>
              <w:instrText>MERGEFIELD Att.Alias</w:instrText>
            </w:r>
            <w:r>
              <w:fldChar w:fldCharType="separate"/>
            </w:r>
            <w:r>
              <w:t>2410</w:t>
            </w:r>
            <w:r>
              <w:fldChar w:fldCharType="end"/>
            </w:r>
          </w:p>
        </w:tc>
        <w:tc>
          <w:tcPr>
            <w:tcW w:w="2970" w:type="dxa"/>
            <w:tcBorders>
              <w:top w:val="nil"/>
              <w:left w:val="nil"/>
              <w:bottom w:val="nil"/>
              <w:right w:val="nil"/>
            </w:tcBorders>
          </w:tcPr>
          <w:p w14:paraId="138BAE13" w14:textId="77777777" w:rsidR="009924B7" w:rsidRDefault="009924B7" w:rsidP="009924B7">
            <w:r>
              <w:fldChar w:fldCharType="begin" w:fldLock="1"/>
            </w:r>
            <w:r>
              <w:instrText>MERGEFIELD Att.Name</w:instrText>
            </w:r>
            <w:r>
              <w:fldChar w:fldCharType="separate"/>
            </w:r>
            <w:r>
              <w:t>akkerbouw</w:t>
            </w:r>
            <w:r>
              <w:fldChar w:fldCharType="end"/>
            </w:r>
          </w:p>
        </w:tc>
        <w:tc>
          <w:tcPr>
            <w:tcW w:w="4500" w:type="dxa"/>
            <w:tcBorders>
              <w:top w:val="nil"/>
              <w:left w:val="nil"/>
              <w:bottom w:val="nil"/>
              <w:right w:val="nil"/>
            </w:tcBorders>
          </w:tcPr>
          <w:p w14:paraId="70A1DDA6" w14:textId="77777777" w:rsidR="009924B7" w:rsidRDefault="009924B7" w:rsidP="009924B7">
            <w:r>
              <w:fldChar w:fldCharType="begin" w:fldLock="1"/>
            </w:r>
            <w:r>
              <w:instrText>MERGEFIELD Att.Notes</w:instrText>
            </w:r>
            <w:r>
              <w:fldChar w:fldCharType="end"/>
            </w:r>
          </w:p>
        </w:tc>
      </w:tr>
      <w:tr w:rsidR="009924B7" w14:paraId="1E3146C1" w14:textId="77777777" w:rsidTr="009924B7">
        <w:tc>
          <w:tcPr>
            <w:tcW w:w="1710" w:type="dxa"/>
            <w:tcBorders>
              <w:top w:val="nil"/>
              <w:left w:val="nil"/>
              <w:bottom w:val="nil"/>
              <w:right w:val="nil"/>
            </w:tcBorders>
          </w:tcPr>
          <w:p w14:paraId="68D5583C" w14:textId="77777777" w:rsidR="009924B7" w:rsidRDefault="009924B7" w:rsidP="009924B7"/>
        </w:tc>
        <w:tc>
          <w:tcPr>
            <w:tcW w:w="2970" w:type="dxa"/>
            <w:tcBorders>
              <w:top w:val="nil"/>
              <w:left w:val="nil"/>
              <w:bottom w:val="nil"/>
              <w:right w:val="nil"/>
            </w:tcBorders>
          </w:tcPr>
          <w:p w14:paraId="5BA6D94D" w14:textId="77777777" w:rsidR="009924B7" w:rsidRDefault="009924B7" w:rsidP="009924B7"/>
        </w:tc>
        <w:tc>
          <w:tcPr>
            <w:tcW w:w="4500" w:type="dxa"/>
            <w:tcBorders>
              <w:top w:val="nil"/>
              <w:left w:val="nil"/>
              <w:bottom w:val="nil"/>
              <w:right w:val="nil"/>
            </w:tcBorders>
          </w:tcPr>
          <w:p w14:paraId="2AEB4135" w14:textId="77777777" w:rsidR="009924B7" w:rsidRDefault="009924B7" w:rsidP="009924B7"/>
        </w:tc>
        <w:bookmarkEnd w:id="622"/>
      </w:tr>
      <w:bookmarkStart w:id="623" w:name="BKM_C3AA09C7_49FF_47bd_8001_ABB0ACF283C3"/>
      <w:tr w:rsidR="009924B7" w14:paraId="70F59329" w14:textId="77777777" w:rsidTr="009924B7">
        <w:tc>
          <w:tcPr>
            <w:tcW w:w="1710" w:type="dxa"/>
            <w:tcBorders>
              <w:top w:val="nil"/>
              <w:left w:val="nil"/>
              <w:bottom w:val="nil"/>
              <w:right w:val="nil"/>
            </w:tcBorders>
          </w:tcPr>
          <w:p w14:paraId="63740BF0" w14:textId="77777777" w:rsidR="009924B7" w:rsidRDefault="009924B7" w:rsidP="009924B7">
            <w:r>
              <w:fldChar w:fldCharType="begin" w:fldLock="1"/>
            </w:r>
            <w:r>
              <w:instrText>MERGEFIELD Att.Alias</w:instrText>
            </w:r>
            <w:r>
              <w:fldChar w:fldCharType="separate"/>
            </w:r>
            <w:r>
              <w:t>2420</w:t>
            </w:r>
            <w:r>
              <w:fldChar w:fldCharType="end"/>
            </w:r>
          </w:p>
        </w:tc>
        <w:tc>
          <w:tcPr>
            <w:tcW w:w="2970" w:type="dxa"/>
            <w:tcBorders>
              <w:top w:val="nil"/>
              <w:left w:val="nil"/>
              <w:bottom w:val="nil"/>
              <w:right w:val="nil"/>
            </w:tcBorders>
          </w:tcPr>
          <w:p w14:paraId="75FAEE5F" w14:textId="77777777" w:rsidR="009924B7" w:rsidRDefault="009924B7" w:rsidP="009924B7">
            <w:r>
              <w:fldChar w:fldCharType="begin" w:fldLock="1"/>
            </w:r>
            <w:r>
              <w:instrText>MERGEFIELD Att.Name</w:instrText>
            </w:r>
            <w:r>
              <w:fldChar w:fldCharType="separate"/>
            </w:r>
            <w:r>
              <w:t>veeteelt</w:t>
            </w:r>
            <w:r>
              <w:fldChar w:fldCharType="end"/>
            </w:r>
          </w:p>
        </w:tc>
        <w:tc>
          <w:tcPr>
            <w:tcW w:w="4500" w:type="dxa"/>
            <w:tcBorders>
              <w:top w:val="nil"/>
              <w:left w:val="nil"/>
              <w:bottom w:val="nil"/>
              <w:right w:val="nil"/>
            </w:tcBorders>
          </w:tcPr>
          <w:p w14:paraId="369799D7" w14:textId="77777777" w:rsidR="009924B7" w:rsidRDefault="009924B7" w:rsidP="009924B7">
            <w:r>
              <w:fldChar w:fldCharType="begin" w:fldLock="1"/>
            </w:r>
            <w:r>
              <w:instrText>MERGEFIELD Att.Notes</w:instrText>
            </w:r>
            <w:r>
              <w:fldChar w:fldCharType="end"/>
            </w:r>
          </w:p>
        </w:tc>
      </w:tr>
      <w:tr w:rsidR="009924B7" w14:paraId="606EDEDA" w14:textId="77777777" w:rsidTr="009924B7">
        <w:tc>
          <w:tcPr>
            <w:tcW w:w="1710" w:type="dxa"/>
            <w:tcBorders>
              <w:top w:val="nil"/>
              <w:left w:val="nil"/>
              <w:bottom w:val="nil"/>
              <w:right w:val="nil"/>
            </w:tcBorders>
          </w:tcPr>
          <w:p w14:paraId="181B85BB" w14:textId="77777777" w:rsidR="009924B7" w:rsidRDefault="009924B7" w:rsidP="009924B7"/>
        </w:tc>
        <w:tc>
          <w:tcPr>
            <w:tcW w:w="2970" w:type="dxa"/>
            <w:tcBorders>
              <w:top w:val="nil"/>
              <w:left w:val="nil"/>
              <w:bottom w:val="nil"/>
              <w:right w:val="nil"/>
            </w:tcBorders>
          </w:tcPr>
          <w:p w14:paraId="72E617BE" w14:textId="77777777" w:rsidR="009924B7" w:rsidRDefault="009924B7" w:rsidP="009924B7"/>
        </w:tc>
        <w:tc>
          <w:tcPr>
            <w:tcW w:w="4500" w:type="dxa"/>
            <w:tcBorders>
              <w:top w:val="nil"/>
              <w:left w:val="nil"/>
              <w:bottom w:val="nil"/>
              <w:right w:val="nil"/>
            </w:tcBorders>
          </w:tcPr>
          <w:p w14:paraId="0029D8CD" w14:textId="77777777" w:rsidR="009924B7" w:rsidRDefault="009924B7" w:rsidP="009924B7"/>
        </w:tc>
        <w:bookmarkEnd w:id="623"/>
      </w:tr>
      <w:bookmarkStart w:id="624" w:name="BKM_83F6F17E_2D85_4827_AB97_CD752DFD90C3"/>
      <w:tr w:rsidR="009924B7" w14:paraId="2A896300" w14:textId="77777777" w:rsidTr="009924B7">
        <w:tc>
          <w:tcPr>
            <w:tcW w:w="1710" w:type="dxa"/>
            <w:tcBorders>
              <w:top w:val="nil"/>
              <w:left w:val="nil"/>
              <w:bottom w:val="nil"/>
              <w:right w:val="nil"/>
            </w:tcBorders>
          </w:tcPr>
          <w:p w14:paraId="18683BBF" w14:textId="77777777" w:rsidR="009924B7" w:rsidRDefault="009924B7" w:rsidP="009924B7">
            <w:r>
              <w:fldChar w:fldCharType="begin" w:fldLock="1"/>
            </w:r>
            <w:r>
              <w:instrText>MERGEFIELD Att.Alias</w:instrText>
            </w:r>
            <w:r>
              <w:fldChar w:fldCharType="separate"/>
            </w:r>
            <w:r>
              <w:t>2430</w:t>
            </w:r>
            <w:r>
              <w:fldChar w:fldCharType="end"/>
            </w:r>
          </w:p>
        </w:tc>
        <w:tc>
          <w:tcPr>
            <w:tcW w:w="2970" w:type="dxa"/>
            <w:tcBorders>
              <w:top w:val="nil"/>
              <w:left w:val="nil"/>
              <w:bottom w:val="nil"/>
              <w:right w:val="nil"/>
            </w:tcBorders>
          </w:tcPr>
          <w:p w14:paraId="71C8DB7C" w14:textId="77777777" w:rsidR="009924B7" w:rsidRDefault="009924B7" w:rsidP="009924B7">
            <w:r>
              <w:fldChar w:fldCharType="begin" w:fldLock="1"/>
            </w:r>
            <w:r>
              <w:instrText>MERGEFIELD Att.Name</w:instrText>
            </w:r>
            <w:r>
              <w:fldChar w:fldCharType="separate"/>
            </w:r>
            <w:r>
              <w:t>tuinbouw</w:t>
            </w:r>
            <w:r>
              <w:fldChar w:fldCharType="end"/>
            </w:r>
          </w:p>
        </w:tc>
        <w:tc>
          <w:tcPr>
            <w:tcW w:w="4500" w:type="dxa"/>
            <w:tcBorders>
              <w:top w:val="nil"/>
              <w:left w:val="nil"/>
              <w:bottom w:val="nil"/>
              <w:right w:val="nil"/>
            </w:tcBorders>
          </w:tcPr>
          <w:p w14:paraId="419920BA" w14:textId="77777777" w:rsidR="009924B7" w:rsidRDefault="009924B7" w:rsidP="009924B7">
            <w:r>
              <w:fldChar w:fldCharType="begin" w:fldLock="1"/>
            </w:r>
            <w:r>
              <w:instrText>MERGEFIELD Att.Notes</w:instrText>
            </w:r>
            <w:r>
              <w:fldChar w:fldCharType="end"/>
            </w:r>
          </w:p>
        </w:tc>
      </w:tr>
      <w:tr w:rsidR="009924B7" w14:paraId="277E1B86" w14:textId="77777777" w:rsidTr="009924B7">
        <w:tc>
          <w:tcPr>
            <w:tcW w:w="1710" w:type="dxa"/>
            <w:tcBorders>
              <w:top w:val="nil"/>
              <w:left w:val="nil"/>
              <w:bottom w:val="nil"/>
              <w:right w:val="nil"/>
            </w:tcBorders>
          </w:tcPr>
          <w:p w14:paraId="73A7D243" w14:textId="77777777" w:rsidR="009924B7" w:rsidRDefault="009924B7" w:rsidP="009924B7"/>
        </w:tc>
        <w:tc>
          <w:tcPr>
            <w:tcW w:w="2970" w:type="dxa"/>
            <w:tcBorders>
              <w:top w:val="nil"/>
              <w:left w:val="nil"/>
              <w:bottom w:val="nil"/>
              <w:right w:val="nil"/>
            </w:tcBorders>
          </w:tcPr>
          <w:p w14:paraId="083A3753" w14:textId="77777777" w:rsidR="009924B7" w:rsidRDefault="009924B7" w:rsidP="009924B7"/>
        </w:tc>
        <w:tc>
          <w:tcPr>
            <w:tcW w:w="4500" w:type="dxa"/>
            <w:tcBorders>
              <w:top w:val="nil"/>
              <w:left w:val="nil"/>
              <w:bottom w:val="nil"/>
              <w:right w:val="nil"/>
            </w:tcBorders>
          </w:tcPr>
          <w:p w14:paraId="3C691CAE" w14:textId="77777777" w:rsidR="009924B7" w:rsidRDefault="009924B7" w:rsidP="009924B7"/>
        </w:tc>
        <w:bookmarkEnd w:id="624"/>
      </w:tr>
      <w:bookmarkStart w:id="625" w:name="BKM_47E99955_9F5A_4e11_BA07_320B9AE3E802"/>
      <w:tr w:rsidR="009924B7" w14:paraId="5536C07D" w14:textId="77777777" w:rsidTr="009924B7">
        <w:tc>
          <w:tcPr>
            <w:tcW w:w="1710" w:type="dxa"/>
            <w:tcBorders>
              <w:top w:val="nil"/>
              <w:left w:val="nil"/>
              <w:bottom w:val="nil"/>
              <w:right w:val="nil"/>
            </w:tcBorders>
          </w:tcPr>
          <w:p w14:paraId="2BF2B521" w14:textId="77777777" w:rsidR="009924B7" w:rsidRDefault="009924B7" w:rsidP="009924B7">
            <w:r>
              <w:fldChar w:fldCharType="begin" w:fldLock="1"/>
            </w:r>
            <w:r>
              <w:instrText>MERGEFIELD Att.Alias</w:instrText>
            </w:r>
            <w:r>
              <w:fldChar w:fldCharType="separate"/>
            </w:r>
            <w:r>
              <w:t>2440</w:t>
            </w:r>
            <w:r>
              <w:fldChar w:fldCharType="end"/>
            </w:r>
          </w:p>
        </w:tc>
        <w:tc>
          <w:tcPr>
            <w:tcW w:w="2970" w:type="dxa"/>
            <w:tcBorders>
              <w:top w:val="nil"/>
              <w:left w:val="nil"/>
              <w:bottom w:val="nil"/>
              <w:right w:val="nil"/>
            </w:tcBorders>
          </w:tcPr>
          <w:p w14:paraId="191B777A" w14:textId="77777777" w:rsidR="009924B7" w:rsidRDefault="009924B7" w:rsidP="009924B7">
            <w:r>
              <w:fldChar w:fldCharType="begin" w:fldLock="1"/>
            </w:r>
            <w:r>
              <w:instrText>MERGEFIELD Att.Name</w:instrText>
            </w:r>
            <w:r>
              <w:fldChar w:fldCharType="separate"/>
            </w:r>
            <w:r>
              <w:t>gemengd bedrijf</w:t>
            </w:r>
            <w:r>
              <w:fldChar w:fldCharType="end"/>
            </w:r>
          </w:p>
        </w:tc>
        <w:tc>
          <w:tcPr>
            <w:tcW w:w="4500" w:type="dxa"/>
            <w:tcBorders>
              <w:top w:val="nil"/>
              <w:left w:val="nil"/>
              <w:bottom w:val="nil"/>
              <w:right w:val="nil"/>
            </w:tcBorders>
          </w:tcPr>
          <w:p w14:paraId="4DC3378B" w14:textId="77777777" w:rsidR="009924B7" w:rsidRDefault="009924B7" w:rsidP="009924B7">
            <w:r>
              <w:fldChar w:fldCharType="begin" w:fldLock="1"/>
            </w:r>
            <w:r>
              <w:instrText>MERGEFIELD Att.Notes</w:instrText>
            </w:r>
            <w:r>
              <w:fldChar w:fldCharType="end"/>
            </w:r>
          </w:p>
        </w:tc>
      </w:tr>
      <w:tr w:rsidR="009924B7" w14:paraId="15FA1CEE" w14:textId="77777777" w:rsidTr="009924B7">
        <w:tc>
          <w:tcPr>
            <w:tcW w:w="1710" w:type="dxa"/>
            <w:tcBorders>
              <w:top w:val="nil"/>
              <w:left w:val="nil"/>
              <w:bottom w:val="nil"/>
              <w:right w:val="nil"/>
            </w:tcBorders>
          </w:tcPr>
          <w:p w14:paraId="308351F4" w14:textId="77777777" w:rsidR="009924B7" w:rsidRDefault="009924B7" w:rsidP="009924B7"/>
        </w:tc>
        <w:tc>
          <w:tcPr>
            <w:tcW w:w="2970" w:type="dxa"/>
            <w:tcBorders>
              <w:top w:val="nil"/>
              <w:left w:val="nil"/>
              <w:bottom w:val="nil"/>
              <w:right w:val="nil"/>
            </w:tcBorders>
          </w:tcPr>
          <w:p w14:paraId="38EBCF9D" w14:textId="77777777" w:rsidR="009924B7" w:rsidRDefault="009924B7" w:rsidP="009924B7"/>
        </w:tc>
        <w:tc>
          <w:tcPr>
            <w:tcW w:w="4500" w:type="dxa"/>
            <w:tcBorders>
              <w:top w:val="nil"/>
              <w:left w:val="nil"/>
              <w:bottom w:val="nil"/>
              <w:right w:val="nil"/>
            </w:tcBorders>
          </w:tcPr>
          <w:p w14:paraId="498888EF" w14:textId="77777777" w:rsidR="009924B7" w:rsidRDefault="009924B7" w:rsidP="009924B7"/>
        </w:tc>
        <w:bookmarkEnd w:id="625"/>
      </w:tr>
      <w:bookmarkStart w:id="626" w:name="BKM_789E6D02_605F_458d_927A_FDE99E0C614A"/>
      <w:tr w:rsidR="009924B7" w14:paraId="5553331D" w14:textId="77777777" w:rsidTr="009924B7">
        <w:tc>
          <w:tcPr>
            <w:tcW w:w="1710" w:type="dxa"/>
            <w:tcBorders>
              <w:top w:val="nil"/>
              <w:left w:val="nil"/>
              <w:bottom w:val="nil"/>
              <w:right w:val="nil"/>
            </w:tcBorders>
          </w:tcPr>
          <w:p w14:paraId="3734A3B6" w14:textId="77777777" w:rsidR="009924B7" w:rsidRDefault="009924B7" w:rsidP="009924B7">
            <w:r>
              <w:fldChar w:fldCharType="begin" w:fldLock="1"/>
            </w:r>
            <w:r>
              <w:instrText>MERGEFIELD Att.Alias</w:instrText>
            </w:r>
            <w:r>
              <w:fldChar w:fldCharType="separate"/>
            </w:r>
            <w:r>
              <w:t>2499</w:t>
            </w:r>
            <w:r>
              <w:fldChar w:fldCharType="end"/>
            </w:r>
          </w:p>
        </w:tc>
        <w:tc>
          <w:tcPr>
            <w:tcW w:w="2970" w:type="dxa"/>
            <w:tcBorders>
              <w:top w:val="nil"/>
              <w:left w:val="nil"/>
              <w:bottom w:val="nil"/>
              <w:right w:val="nil"/>
            </w:tcBorders>
          </w:tcPr>
          <w:p w14:paraId="7979615E" w14:textId="77777777" w:rsidR="009924B7" w:rsidRDefault="009924B7" w:rsidP="009924B7">
            <w:r>
              <w:fldChar w:fldCharType="begin" w:fldLock="1"/>
            </w:r>
            <w:r>
              <w:instrText>MERGEFIELD Att.Name</w:instrText>
            </w:r>
            <w:r>
              <w:fldChar w:fldCharType="separate"/>
            </w:r>
            <w:r>
              <w:t>overige doeleinden voor agrarisch bedrijf</w:t>
            </w:r>
            <w:r>
              <w:fldChar w:fldCharType="end"/>
            </w:r>
          </w:p>
        </w:tc>
        <w:tc>
          <w:tcPr>
            <w:tcW w:w="4500" w:type="dxa"/>
            <w:tcBorders>
              <w:top w:val="nil"/>
              <w:left w:val="nil"/>
              <w:bottom w:val="nil"/>
              <w:right w:val="nil"/>
            </w:tcBorders>
          </w:tcPr>
          <w:p w14:paraId="409954B3" w14:textId="77777777" w:rsidR="009924B7" w:rsidRDefault="009924B7" w:rsidP="009924B7">
            <w:r>
              <w:fldChar w:fldCharType="begin" w:fldLock="1"/>
            </w:r>
            <w:r>
              <w:instrText>MERGEFIELD Att.Notes</w:instrText>
            </w:r>
            <w:r>
              <w:fldChar w:fldCharType="end"/>
            </w:r>
          </w:p>
        </w:tc>
      </w:tr>
      <w:tr w:rsidR="009924B7" w14:paraId="6384A2F4" w14:textId="77777777" w:rsidTr="009924B7">
        <w:tc>
          <w:tcPr>
            <w:tcW w:w="1710" w:type="dxa"/>
            <w:tcBorders>
              <w:top w:val="nil"/>
              <w:left w:val="nil"/>
              <w:bottom w:val="nil"/>
              <w:right w:val="nil"/>
            </w:tcBorders>
          </w:tcPr>
          <w:p w14:paraId="73DCC270" w14:textId="77777777" w:rsidR="009924B7" w:rsidRDefault="009924B7" w:rsidP="009924B7"/>
        </w:tc>
        <w:tc>
          <w:tcPr>
            <w:tcW w:w="2970" w:type="dxa"/>
            <w:tcBorders>
              <w:top w:val="nil"/>
              <w:left w:val="nil"/>
              <w:bottom w:val="nil"/>
              <w:right w:val="nil"/>
            </w:tcBorders>
          </w:tcPr>
          <w:p w14:paraId="771C39E5" w14:textId="77777777" w:rsidR="009924B7" w:rsidRDefault="009924B7" w:rsidP="009924B7"/>
        </w:tc>
        <w:tc>
          <w:tcPr>
            <w:tcW w:w="4500" w:type="dxa"/>
            <w:tcBorders>
              <w:top w:val="nil"/>
              <w:left w:val="nil"/>
              <w:bottom w:val="nil"/>
              <w:right w:val="nil"/>
            </w:tcBorders>
          </w:tcPr>
          <w:p w14:paraId="10E60619" w14:textId="77777777" w:rsidR="009924B7" w:rsidRDefault="009924B7" w:rsidP="009924B7"/>
        </w:tc>
        <w:bookmarkEnd w:id="626"/>
      </w:tr>
      <w:bookmarkStart w:id="627" w:name="BKM_6E5A19CB_8B5C_4d90_8655_89AB5CE42D2D"/>
      <w:tr w:rsidR="009924B7" w14:paraId="51B2B81F" w14:textId="77777777" w:rsidTr="009924B7">
        <w:tc>
          <w:tcPr>
            <w:tcW w:w="1710" w:type="dxa"/>
            <w:tcBorders>
              <w:top w:val="nil"/>
              <w:left w:val="nil"/>
              <w:bottom w:val="nil"/>
              <w:right w:val="nil"/>
            </w:tcBorders>
          </w:tcPr>
          <w:p w14:paraId="726C5B7B" w14:textId="77777777" w:rsidR="009924B7" w:rsidRDefault="009924B7" w:rsidP="009924B7">
            <w:r>
              <w:fldChar w:fldCharType="begin" w:fldLock="1"/>
            </w:r>
            <w:r>
              <w:instrText>MERGEFIELD Att.Alias</w:instrText>
            </w:r>
            <w:r>
              <w:fldChar w:fldCharType="separate"/>
            </w:r>
            <w:r>
              <w:t>2500</w:t>
            </w:r>
            <w:r>
              <w:fldChar w:fldCharType="end"/>
            </w:r>
          </w:p>
        </w:tc>
        <w:tc>
          <w:tcPr>
            <w:tcW w:w="2970" w:type="dxa"/>
            <w:tcBorders>
              <w:top w:val="nil"/>
              <w:left w:val="nil"/>
              <w:bottom w:val="nil"/>
              <w:right w:val="nil"/>
            </w:tcBorders>
          </w:tcPr>
          <w:p w14:paraId="41FE6CA7" w14:textId="77777777" w:rsidR="009924B7" w:rsidRDefault="009924B7" w:rsidP="009924B7">
            <w:r>
              <w:fldChar w:fldCharType="begin" w:fldLock="1"/>
            </w:r>
            <w:r>
              <w:instrText>MERGEFIELD Att.Name</w:instrText>
            </w:r>
            <w:r>
              <w:fldChar w:fldCharType="separate"/>
            </w:r>
            <w:r>
              <w:t>doeleinden voor onderwijs</w:t>
            </w:r>
            <w:r>
              <w:fldChar w:fldCharType="end"/>
            </w:r>
          </w:p>
        </w:tc>
        <w:tc>
          <w:tcPr>
            <w:tcW w:w="4500" w:type="dxa"/>
            <w:tcBorders>
              <w:top w:val="nil"/>
              <w:left w:val="nil"/>
              <w:bottom w:val="nil"/>
              <w:right w:val="nil"/>
            </w:tcBorders>
          </w:tcPr>
          <w:p w14:paraId="589B1CF5" w14:textId="77777777" w:rsidR="009924B7" w:rsidRDefault="009924B7" w:rsidP="009924B7">
            <w:r>
              <w:fldChar w:fldCharType="begin" w:fldLock="1"/>
            </w:r>
            <w:r>
              <w:instrText>MERGEFIELD Att.Notes</w:instrText>
            </w:r>
            <w:r>
              <w:fldChar w:fldCharType="end"/>
            </w:r>
          </w:p>
        </w:tc>
      </w:tr>
      <w:tr w:rsidR="009924B7" w14:paraId="62A662CB" w14:textId="77777777" w:rsidTr="009924B7">
        <w:tc>
          <w:tcPr>
            <w:tcW w:w="1710" w:type="dxa"/>
            <w:tcBorders>
              <w:top w:val="nil"/>
              <w:left w:val="nil"/>
              <w:bottom w:val="nil"/>
              <w:right w:val="nil"/>
            </w:tcBorders>
          </w:tcPr>
          <w:p w14:paraId="504E644A" w14:textId="77777777" w:rsidR="009924B7" w:rsidRDefault="009924B7" w:rsidP="009924B7"/>
        </w:tc>
        <w:tc>
          <w:tcPr>
            <w:tcW w:w="2970" w:type="dxa"/>
            <w:tcBorders>
              <w:top w:val="nil"/>
              <w:left w:val="nil"/>
              <w:bottom w:val="nil"/>
              <w:right w:val="nil"/>
            </w:tcBorders>
          </w:tcPr>
          <w:p w14:paraId="6A6A3B5B" w14:textId="77777777" w:rsidR="009924B7" w:rsidRDefault="009924B7" w:rsidP="009924B7"/>
        </w:tc>
        <w:tc>
          <w:tcPr>
            <w:tcW w:w="4500" w:type="dxa"/>
            <w:tcBorders>
              <w:top w:val="nil"/>
              <w:left w:val="nil"/>
              <w:bottom w:val="nil"/>
              <w:right w:val="nil"/>
            </w:tcBorders>
          </w:tcPr>
          <w:p w14:paraId="0873EF0C" w14:textId="77777777" w:rsidR="009924B7" w:rsidRDefault="009924B7" w:rsidP="009924B7"/>
        </w:tc>
        <w:bookmarkEnd w:id="627"/>
      </w:tr>
      <w:bookmarkStart w:id="628" w:name="BKM_1924A067_2C67_43fe_B3CD_D9A24160DE71"/>
      <w:tr w:rsidR="009924B7" w14:paraId="6F053B01" w14:textId="77777777" w:rsidTr="009924B7">
        <w:tc>
          <w:tcPr>
            <w:tcW w:w="1710" w:type="dxa"/>
            <w:tcBorders>
              <w:top w:val="nil"/>
              <w:left w:val="nil"/>
              <w:bottom w:val="nil"/>
              <w:right w:val="nil"/>
            </w:tcBorders>
          </w:tcPr>
          <w:p w14:paraId="2428F1DF" w14:textId="77777777" w:rsidR="009924B7" w:rsidRDefault="009924B7" w:rsidP="009924B7">
            <w:r>
              <w:fldChar w:fldCharType="begin" w:fldLock="1"/>
            </w:r>
            <w:r>
              <w:instrText>MERGEFIELD Att.Alias</w:instrText>
            </w:r>
            <w:r>
              <w:fldChar w:fldCharType="separate"/>
            </w:r>
            <w:r>
              <w:t>2510</w:t>
            </w:r>
            <w:r>
              <w:fldChar w:fldCharType="end"/>
            </w:r>
          </w:p>
        </w:tc>
        <w:tc>
          <w:tcPr>
            <w:tcW w:w="2970" w:type="dxa"/>
            <w:tcBorders>
              <w:top w:val="nil"/>
              <w:left w:val="nil"/>
              <w:bottom w:val="nil"/>
              <w:right w:val="nil"/>
            </w:tcBorders>
          </w:tcPr>
          <w:p w14:paraId="51D3AF9C" w14:textId="77777777" w:rsidR="009924B7" w:rsidRDefault="009924B7" w:rsidP="009924B7">
            <w:r>
              <w:fldChar w:fldCharType="begin" w:fldLock="1"/>
            </w:r>
            <w:r>
              <w:instrText>MERGEFIELD Att.Name</w:instrText>
            </w:r>
            <w:r>
              <w:fldChar w:fldCharType="separate"/>
            </w:r>
            <w:r>
              <w:t>kinderopvang</w:t>
            </w:r>
            <w:r>
              <w:fldChar w:fldCharType="end"/>
            </w:r>
          </w:p>
        </w:tc>
        <w:tc>
          <w:tcPr>
            <w:tcW w:w="4500" w:type="dxa"/>
            <w:tcBorders>
              <w:top w:val="nil"/>
              <w:left w:val="nil"/>
              <w:bottom w:val="nil"/>
              <w:right w:val="nil"/>
            </w:tcBorders>
          </w:tcPr>
          <w:p w14:paraId="4104C4F8" w14:textId="77777777" w:rsidR="009924B7" w:rsidRDefault="009924B7" w:rsidP="009924B7">
            <w:r>
              <w:fldChar w:fldCharType="begin" w:fldLock="1"/>
            </w:r>
            <w:r>
              <w:instrText>MERGEFIELD Att.Notes</w:instrText>
            </w:r>
            <w:r>
              <w:fldChar w:fldCharType="end"/>
            </w:r>
          </w:p>
        </w:tc>
      </w:tr>
      <w:tr w:rsidR="009924B7" w14:paraId="388109D7" w14:textId="77777777" w:rsidTr="009924B7">
        <w:tc>
          <w:tcPr>
            <w:tcW w:w="1710" w:type="dxa"/>
            <w:tcBorders>
              <w:top w:val="nil"/>
              <w:left w:val="nil"/>
              <w:bottom w:val="nil"/>
              <w:right w:val="nil"/>
            </w:tcBorders>
          </w:tcPr>
          <w:p w14:paraId="36B57832" w14:textId="77777777" w:rsidR="009924B7" w:rsidRDefault="009924B7" w:rsidP="009924B7"/>
        </w:tc>
        <w:tc>
          <w:tcPr>
            <w:tcW w:w="2970" w:type="dxa"/>
            <w:tcBorders>
              <w:top w:val="nil"/>
              <w:left w:val="nil"/>
              <w:bottom w:val="nil"/>
              <w:right w:val="nil"/>
            </w:tcBorders>
          </w:tcPr>
          <w:p w14:paraId="6AD0E01E" w14:textId="77777777" w:rsidR="009924B7" w:rsidRDefault="009924B7" w:rsidP="009924B7"/>
        </w:tc>
        <w:tc>
          <w:tcPr>
            <w:tcW w:w="4500" w:type="dxa"/>
            <w:tcBorders>
              <w:top w:val="nil"/>
              <w:left w:val="nil"/>
              <w:bottom w:val="nil"/>
              <w:right w:val="nil"/>
            </w:tcBorders>
          </w:tcPr>
          <w:p w14:paraId="6A32C373" w14:textId="77777777" w:rsidR="009924B7" w:rsidRDefault="009924B7" w:rsidP="009924B7"/>
        </w:tc>
        <w:bookmarkEnd w:id="628"/>
      </w:tr>
      <w:bookmarkStart w:id="629" w:name="BKM_E06E5F85_4AC5_42c7_AC66_5FC369C66417"/>
      <w:tr w:rsidR="009924B7" w14:paraId="6C912799" w14:textId="77777777" w:rsidTr="009924B7">
        <w:tc>
          <w:tcPr>
            <w:tcW w:w="1710" w:type="dxa"/>
            <w:tcBorders>
              <w:top w:val="nil"/>
              <w:left w:val="nil"/>
              <w:bottom w:val="nil"/>
              <w:right w:val="nil"/>
            </w:tcBorders>
          </w:tcPr>
          <w:p w14:paraId="496348A2" w14:textId="77777777" w:rsidR="009924B7" w:rsidRDefault="009924B7" w:rsidP="009924B7">
            <w:r>
              <w:fldChar w:fldCharType="begin" w:fldLock="1"/>
            </w:r>
            <w:r>
              <w:instrText>MERGEFIELD Att.Alias</w:instrText>
            </w:r>
            <w:r>
              <w:fldChar w:fldCharType="separate"/>
            </w:r>
            <w:r>
              <w:t>2520</w:t>
            </w:r>
            <w:r>
              <w:fldChar w:fldCharType="end"/>
            </w:r>
          </w:p>
        </w:tc>
        <w:tc>
          <w:tcPr>
            <w:tcW w:w="2970" w:type="dxa"/>
            <w:tcBorders>
              <w:top w:val="nil"/>
              <w:left w:val="nil"/>
              <w:bottom w:val="nil"/>
              <w:right w:val="nil"/>
            </w:tcBorders>
          </w:tcPr>
          <w:p w14:paraId="00E64C4B" w14:textId="77777777" w:rsidR="009924B7" w:rsidRDefault="009924B7" w:rsidP="009924B7">
            <w:r>
              <w:fldChar w:fldCharType="begin" w:fldLock="1"/>
            </w:r>
            <w:r>
              <w:instrText>MERGEFIELD Att.Name</w:instrText>
            </w:r>
            <w:r>
              <w:fldChar w:fldCharType="separate"/>
            </w:r>
            <w:r>
              <w:t>basisschool</w:t>
            </w:r>
            <w:r>
              <w:fldChar w:fldCharType="end"/>
            </w:r>
          </w:p>
        </w:tc>
        <w:tc>
          <w:tcPr>
            <w:tcW w:w="4500" w:type="dxa"/>
            <w:tcBorders>
              <w:top w:val="nil"/>
              <w:left w:val="nil"/>
              <w:bottom w:val="nil"/>
              <w:right w:val="nil"/>
            </w:tcBorders>
          </w:tcPr>
          <w:p w14:paraId="1E0979C4" w14:textId="77777777" w:rsidR="009924B7" w:rsidRDefault="009924B7" w:rsidP="009924B7">
            <w:r>
              <w:fldChar w:fldCharType="begin" w:fldLock="1"/>
            </w:r>
            <w:r>
              <w:instrText>MERGEFIELD Att.Notes</w:instrText>
            </w:r>
            <w:r>
              <w:fldChar w:fldCharType="end"/>
            </w:r>
          </w:p>
        </w:tc>
      </w:tr>
      <w:tr w:rsidR="009924B7" w14:paraId="329E4504" w14:textId="77777777" w:rsidTr="009924B7">
        <w:tc>
          <w:tcPr>
            <w:tcW w:w="1710" w:type="dxa"/>
            <w:tcBorders>
              <w:top w:val="nil"/>
              <w:left w:val="nil"/>
              <w:bottom w:val="nil"/>
              <w:right w:val="nil"/>
            </w:tcBorders>
          </w:tcPr>
          <w:p w14:paraId="17A9044B" w14:textId="77777777" w:rsidR="009924B7" w:rsidRDefault="009924B7" w:rsidP="009924B7"/>
        </w:tc>
        <w:tc>
          <w:tcPr>
            <w:tcW w:w="2970" w:type="dxa"/>
            <w:tcBorders>
              <w:top w:val="nil"/>
              <w:left w:val="nil"/>
              <w:bottom w:val="nil"/>
              <w:right w:val="nil"/>
            </w:tcBorders>
          </w:tcPr>
          <w:p w14:paraId="4A167C19" w14:textId="77777777" w:rsidR="009924B7" w:rsidRDefault="009924B7" w:rsidP="009924B7"/>
        </w:tc>
        <w:tc>
          <w:tcPr>
            <w:tcW w:w="4500" w:type="dxa"/>
            <w:tcBorders>
              <w:top w:val="nil"/>
              <w:left w:val="nil"/>
              <w:bottom w:val="nil"/>
              <w:right w:val="nil"/>
            </w:tcBorders>
          </w:tcPr>
          <w:p w14:paraId="5BA3B687" w14:textId="77777777" w:rsidR="009924B7" w:rsidRDefault="009924B7" w:rsidP="009924B7"/>
        </w:tc>
        <w:bookmarkEnd w:id="629"/>
      </w:tr>
      <w:bookmarkStart w:id="630" w:name="BKM_0BD6C137_B3E3_4da8_B09B_A86B2133CA46"/>
      <w:tr w:rsidR="009924B7" w14:paraId="5B433E72" w14:textId="77777777" w:rsidTr="009924B7">
        <w:tc>
          <w:tcPr>
            <w:tcW w:w="1710" w:type="dxa"/>
            <w:tcBorders>
              <w:top w:val="nil"/>
              <w:left w:val="nil"/>
              <w:bottom w:val="nil"/>
              <w:right w:val="nil"/>
            </w:tcBorders>
          </w:tcPr>
          <w:p w14:paraId="7CCA7A79" w14:textId="77777777" w:rsidR="009924B7" w:rsidRDefault="009924B7" w:rsidP="009924B7">
            <w:r>
              <w:fldChar w:fldCharType="begin" w:fldLock="1"/>
            </w:r>
            <w:r>
              <w:instrText>MERGEFIELD Att.Alias</w:instrText>
            </w:r>
            <w:r>
              <w:fldChar w:fldCharType="separate"/>
            </w:r>
            <w:r>
              <w:t>2530</w:t>
            </w:r>
            <w:r>
              <w:fldChar w:fldCharType="end"/>
            </w:r>
          </w:p>
        </w:tc>
        <w:tc>
          <w:tcPr>
            <w:tcW w:w="2970" w:type="dxa"/>
            <w:tcBorders>
              <w:top w:val="nil"/>
              <w:left w:val="nil"/>
              <w:bottom w:val="nil"/>
              <w:right w:val="nil"/>
            </w:tcBorders>
          </w:tcPr>
          <w:p w14:paraId="7EC973DB" w14:textId="77777777" w:rsidR="009924B7" w:rsidRDefault="009924B7" w:rsidP="009924B7">
            <w:r>
              <w:fldChar w:fldCharType="begin" w:fldLock="1"/>
            </w:r>
            <w:r>
              <w:instrText>MERGEFIELD Att.Name</w:instrText>
            </w:r>
            <w:r>
              <w:fldChar w:fldCharType="separate"/>
            </w:r>
            <w:r>
              <w:t>algemeen voortgezet onderwijs</w:t>
            </w:r>
            <w:r>
              <w:fldChar w:fldCharType="end"/>
            </w:r>
          </w:p>
        </w:tc>
        <w:tc>
          <w:tcPr>
            <w:tcW w:w="4500" w:type="dxa"/>
            <w:tcBorders>
              <w:top w:val="nil"/>
              <w:left w:val="nil"/>
              <w:bottom w:val="nil"/>
              <w:right w:val="nil"/>
            </w:tcBorders>
          </w:tcPr>
          <w:p w14:paraId="116E9B29" w14:textId="77777777" w:rsidR="009924B7" w:rsidRDefault="009924B7" w:rsidP="009924B7">
            <w:r>
              <w:fldChar w:fldCharType="begin" w:fldLock="1"/>
            </w:r>
            <w:r>
              <w:instrText>MERGEFIELD Att.Notes</w:instrText>
            </w:r>
            <w:r>
              <w:fldChar w:fldCharType="end"/>
            </w:r>
          </w:p>
        </w:tc>
      </w:tr>
      <w:tr w:rsidR="009924B7" w14:paraId="23E1C9E9" w14:textId="77777777" w:rsidTr="009924B7">
        <w:tc>
          <w:tcPr>
            <w:tcW w:w="1710" w:type="dxa"/>
            <w:tcBorders>
              <w:top w:val="nil"/>
              <w:left w:val="nil"/>
              <w:bottom w:val="nil"/>
              <w:right w:val="nil"/>
            </w:tcBorders>
          </w:tcPr>
          <w:p w14:paraId="3DBF915A" w14:textId="77777777" w:rsidR="009924B7" w:rsidRDefault="009924B7" w:rsidP="009924B7"/>
        </w:tc>
        <w:tc>
          <w:tcPr>
            <w:tcW w:w="2970" w:type="dxa"/>
            <w:tcBorders>
              <w:top w:val="nil"/>
              <w:left w:val="nil"/>
              <w:bottom w:val="nil"/>
              <w:right w:val="nil"/>
            </w:tcBorders>
          </w:tcPr>
          <w:p w14:paraId="7937FFC9" w14:textId="77777777" w:rsidR="009924B7" w:rsidRDefault="009924B7" w:rsidP="009924B7"/>
        </w:tc>
        <w:tc>
          <w:tcPr>
            <w:tcW w:w="4500" w:type="dxa"/>
            <w:tcBorders>
              <w:top w:val="nil"/>
              <w:left w:val="nil"/>
              <w:bottom w:val="nil"/>
              <w:right w:val="nil"/>
            </w:tcBorders>
          </w:tcPr>
          <w:p w14:paraId="745CB6E8" w14:textId="77777777" w:rsidR="009924B7" w:rsidRDefault="009924B7" w:rsidP="009924B7"/>
        </w:tc>
        <w:bookmarkEnd w:id="630"/>
      </w:tr>
      <w:bookmarkStart w:id="631" w:name="BKM_02C4F5F9_5769_457b_90A9_D2DFF25FB0ED"/>
      <w:tr w:rsidR="009924B7" w14:paraId="0096791C" w14:textId="77777777" w:rsidTr="009924B7">
        <w:tc>
          <w:tcPr>
            <w:tcW w:w="1710" w:type="dxa"/>
            <w:tcBorders>
              <w:top w:val="nil"/>
              <w:left w:val="nil"/>
              <w:bottom w:val="nil"/>
              <w:right w:val="nil"/>
            </w:tcBorders>
          </w:tcPr>
          <w:p w14:paraId="280BAB37" w14:textId="77777777" w:rsidR="009924B7" w:rsidRDefault="009924B7" w:rsidP="009924B7">
            <w:r>
              <w:fldChar w:fldCharType="begin" w:fldLock="1"/>
            </w:r>
            <w:r>
              <w:instrText>MERGEFIELD Att.Alias</w:instrText>
            </w:r>
            <w:r>
              <w:fldChar w:fldCharType="separate"/>
            </w:r>
            <w:r>
              <w:t>2540</w:t>
            </w:r>
            <w:r>
              <w:fldChar w:fldCharType="end"/>
            </w:r>
          </w:p>
        </w:tc>
        <w:tc>
          <w:tcPr>
            <w:tcW w:w="2970" w:type="dxa"/>
            <w:tcBorders>
              <w:top w:val="nil"/>
              <w:left w:val="nil"/>
              <w:bottom w:val="nil"/>
              <w:right w:val="nil"/>
            </w:tcBorders>
          </w:tcPr>
          <w:p w14:paraId="62B41FF7" w14:textId="77777777" w:rsidR="009924B7" w:rsidRDefault="009924B7" w:rsidP="009924B7">
            <w:r>
              <w:fldChar w:fldCharType="begin" w:fldLock="1"/>
            </w:r>
            <w:r>
              <w:instrText>MERGEFIELD Att.Name</w:instrText>
            </w:r>
            <w:r>
              <w:fldChar w:fldCharType="separate"/>
            </w:r>
            <w:r>
              <w:t>hoger beroepsonderwijs</w:t>
            </w:r>
            <w:r>
              <w:fldChar w:fldCharType="end"/>
            </w:r>
          </w:p>
        </w:tc>
        <w:tc>
          <w:tcPr>
            <w:tcW w:w="4500" w:type="dxa"/>
            <w:tcBorders>
              <w:top w:val="nil"/>
              <w:left w:val="nil"/>
              <w:bottom w:val="nil"/>
              <w:right w:val="nil"/>
            </w:tcBorders>
          </w:tcPr>
          <w:p w14:paraId="333B2F68" w14:textId="77777777" w:rsidR="009924B7" w:rsidRDefault="009924B7" w:rsidP="009924B7">
            <w:r>
              <w:fldChar w:fldCharType="begin" w:fldLock="1"/>
            </w:r>
            <w:r>
              <w:instrText>MERGEFIELD Att.Notes</w:instrText>
            </w:r>
            <w:r>
              <w:fldChar w:fldCharType="end"/>
            </w:r>
          </w:p>
        </w:tc>
      </w:tr>
      <w:tr w:rsidR="009924B7" w14:paraId="6D114FD4" w14:textId="77777777" w:rsidTr="009924B7">
        <w:tc>
          <w:tcPr>
            <w:tcW w:w="1710" w:type="dxa"/>
            <w:tcBorders>
              <w:top w:val="nil"/>
              <w:left w:val="nil"/>
              <w:bottom w:val="nil"/>
              <w:right w:val="nil"/>
            </w:tcBorders>
          </w:tcPr>
          <w:p w14:paraId="27B0CFDC" w14:textId="77777777" w:rsidR="009924B7" w:rsidRDefault="009924B7" w:rsidP="009924B7"/>
        </w:tc>
        <w:tc>
          <w:tcPr>
            <w:tcW w:w="2970" w:type="dxa"/>
            <w:tcBorders>
              <w:top w:val="nil"/>
              <w:left w:val="nil"/>
              <w:bottom w:val="nil"/>
              <w:right w:val="nil"/>
            </w:tcBorders>
          </w:tcPr>
          <w:p w14:paraId="4522F69A" w14:textId="77777777" w:rsidR="009924B7" w:rsidRDefault="009924B7" w:rsidP="009924B7"/>
        </w:tc>
        <w:tc>
          <w:tcPr>
            <w:tcW w:w="4500" w:type="dxa"/>
            <w:tcBorders>
              <w:top w:val="nil"/>
              <w:left w:val="nil"/>
              <w:bottom w:val="nil"/>
              <w:right w:val="nil"/>
            </w:tcBorders>
          </w:tcPr>
          <w:p w14:paraId="695B4274" w14:textId="77777777" w:rsidR="009924B7" w:rsidRDefault="009924B7" w:rsidP="009924B7"/>
        </w:tc>
        <w:bookmarkEnd w:id="631"/>
      </w:tr>
      <w:bookmarkStart w:id="632" w:name="BKM_85101E80_B9D1_4d64_9030_802EAB3C0620"/>
      <w:tr w:rsidR="009924B7" w14:paraId="3A0205D0" w14:textId="77777777" w:rsidTr="009924B7">
        <w:tc>
          <w:tcPr>
            <w:tcW w:w="1710" w:type="dxa"/>
            <w:tcBorders>
              <w:top w:val="nil"/>
              <w:left w:val="nil"/>
              <w:bottom w:val="nil"/>
              <w:right w:val="nil"/>
            </w:tcBorders>
          </w:tcPr>
          <w:p w14:paraId="4C30633D" w14:textId="77777777" w:rsidR="009924B7" w:rsidRDefault="009924B7" w:rsidP="009924B7">
            <w:r>
              <w:fldChar w:fldCharType="begin" w:fldLock="1"/>
            </w:r>
            <w:r>
              <w:instrText>MERGEFIELD Att.Alias</w:instrText>
            </w:r>
            <w:r>
              <w:fldChar w:fldCharType="separate"/>
            </w:r>
            <w:r>
              <w:t>2550</w:t>
            </w:r>
            <w:r>
              <w:fldChar w:fldCharType="end"/>
            </w:r>
          </w:p>
        </w:tc>
        <w:tc>
          <w:tcPr>
            <w:tcW w:w="2970" w:type="dxa"/>
            <w:tcBorders>
              <w:top w:val="nil"/>
              <w:left w:val="nil"/>
              <w:bottom w:val="nil"/>
              <w:right w:val="nil"/>
            </w:tcBorders>
          </w:tcPr>
          <w:p w14:paraId="775BF24C" w14:textId="77777777" w:rsidR="009924B7" w:rsidRDefault="009924B7" w:rsidP="009924B7">
            <w:r>
              <w:fldChar w:fldCharType="begin" w:fldLock="1"/>
            </w:r>
            <w:r>
              <w:instrText>MERGEFIELD Att.Name</w:instrText>
            </w:r>
            <w:r>
              <w:fldChar w:fldCharType="separate"/>
            </w:r>
            <w:r>
              <w:t>academisch onderwijs</w:t>
            </w:r>
            <w:r>
              <w:fldChar w:fldCharType="end"/>
            </w:r>
          </w:p>
        </w:tc>
        <w:tc>
          <w:tcPr>
            <w:tcW w:w="4500" w:type="dxa"/>
            <w:tcBorders>
              <w:top w:val="nil"/>
              <w:left w:val="nil"/>
              <w:bottom w:val="nil"/>
              <w:right w:val="nil"/>
            </w:tcBorders>
          </w:tcPr>
          <w:p w14:paraId="1D6B5754" w14:textId="77777777" w:rsidR="009924B7" w:rsidRDefault="009924B7" w:rsidP="009924B7">
            <w:r>
              <w:fldChar w:fldCharType="begin" w:fldLock="1"/>
            </w:r>
            <w:r>
              <w:instrText>MERGEFIELD Att.Notes</w:instrText>
            </w:r>
            <w:r>
              <w:fldChar w:fldCharType="end"/>
            </w:r>
          </w:p>
        </w:tc>
      </w:tr>
      <w:tr w:rsidR="009924B7" w14:paraId="04F5CF8F" w14:textId="77777777" w:rsidTr="009924B7">
        <w:tc>
          <w:tcPr>
            <w:tcW w:w="1710" w:type="dxa"/>
            <w:tcBorders>
              <w:top w:val="nil"/>
              <w:left w:val="nil"/>
              <w:bottom w:val="nil"/>
              <w:right w:val="nil"/>
            </w:tcBorders>
          </w:tcPr>
          <w:p w14:paraId="7AA5BD4C" w14:textId="77777777" w:rsidR="009924B7" w:rsidRDefault="009924B7" w:rsidP="009924B7"/>
        </w:tc>
        <w:tc>
          <w:tcPr>
            <w:tcW w:w="2970" w:type="dxa"/>
            <w:tcBorders>
              <w:top w:val="nil"/>
              <w:left w:val="nil"/>
              <w:bottom w:val="nil"/>
              <w:right w:val="nil"/>
            </w:tcBorders>
          </w:tcPr>
          <w:p w14:paraId="435C0A6A" w14:textId="77777777" w:rsidR="009924B7" w:rsidRDefault="009924B7" w:rsidP="009924B7"/>
        </w:tc>
        <w:tc>
          <w:tcPr>
            <w:tcW w:w="4500" w:type="dxa"/>
            <w:tcBorders>
              <w:top w:val="nil"/>
              <w:left w:val="nil"/>
              <w:bottom w:val="nil"/>
              <w:right w:val="nil"/>
            </w:tcBorders>
          </w:tcPr>
          <w:p w14:paraId="3D085D73" w14:textId="77777777" w:rsidR="009924B7" w:rsidRDefault="009924B7" w:rsidP="009924B7"/>
        </w:tc>
        <w:bookmarkEnd w:id="632"/>
      </w:tr>
      <w:bookmarkStart w:id="633" w:name="BKM_B3A2E090_E32C_4a9a_8F18_DB9D89FC4A7F"/>
      <w:tr w:rsidR="009924B7" w14:paraId="58178685" w14:textId="77777777" w:rsidTr="009924B7">
        <w:tc>
          <w:tcPr>
            <w:tcW w:w="1710" w:type="dxa"/>
            <w:tcBorders>
              <w:top w:val="nil"/>
              <w:left w:val="nil"/>
              <w:bottom w:val="nil"/>
              <w:right w:val="nil"/>
            </w:tcBorders>
          </w:tcPr>
          <w:p w14:paraId="65285F10" w14:textId="77777777" w:rsidR="009924B7" w:rsidRDefault="009924B7" w:rsidP="009924B7">
            <w:r>
              <w:fldChar w:fldCharType="begin" w:fldLock="1"/>
            </w:r>
            <w:r>
              <w:instrText>MERGEFIELD Att.Alias</w:instrText>
            </w:r>
            <w:r>
              <w:fldChar w:fldCharType="separate"/>
            </w:r>
            <w:r>
              <w:t>2560</w:t>
            </w:r>
            <w:r>
              <w:fldChar w:fldCharType="end"/>
            </w:r>
          </w:p>
        </w:tc>
        <w:tc>
          <w:tcPr>
            <w:tcW w:w="2970" w:type="dxa"/>
            <w:tcBorders>
              <w:top w:val="nil"/>
              <w:left w:val="nil"/>
              <w:bottom w:val="nil"/>
              <w:right w:val="nil"/>
            </w:tcBorders>
          </w:tcPr>
          <w:p w14:paraId="58D3D8E7" w14:textId="77777777" w:rsidR="009924B7" w:rsidRDefault="009924B7" w:rsidP="009924B7">
            <w:r>
              <w:fldChar w:fldCharType="begin" w:fldLock="1"/>
            </w:r>
            <w:r>
              <w:instrText>MERGEFIELD Att.Name</w:instrText>
            </w:r>
            <w:r>
              <w:fldChar w:fldCharType="separate"/>
            </w:r>
            <w:r>
              <w:t>bijzonder onderwijs</w:t>
            </w:r>
            <w:r>
              <w:fldChar w:fldCharType="end"/>
            </w:r>
          </w:p>
        </w:tc>
        <w:tc>
          <w:tcPr>
            <w:tcW w:w="4500" w:type="dxa"/>
            <w:tcBorders>
              <w:top w:val="nil"/>
              <w:left w:val="nil"/>
              <w:bottom w:val="nil"/>
              <w:right w:val="nil"/>
            </w:tcBorders>
          </w:tcPr>
          <w:p w14:paraId="52350BEE" w14:textId="77777777" w:rsidR="009924B7" w:rsidRDefault="009924B7" w:rsidP="009924B7">
            <w:r>
              <w:fldChar w:fldCharType="begin" w:fldLock="1"/>
            </w:r>
            <w:r>
              <w:instrText>MERGEFIELD Att.Notes</w:instrText>
            </w:r>
            <w:r>
              <w:fldChar w:fldCharType="end"/>
            </w:r>
          </w:p>
        </w:tc>
      </w:tr>
      <w:tr w:rsidR="009924B7" w14:paraId="667EA86D" w14:textId="77777777" w:rsidTr="009924B7">
        <w:tc>
          <w:tcPr>
            <w:tcW w:w="1710" w:type="dxa"/>
            <w:tcBorders>
              <w:top w:val="nil"/>
              <w:left w:val="nil"/>
              <w:bottom w:val="nil"/>
              <w:right w:val="nil"/>
            </w:tcBorders>
          </w:tcPr>
          <w:p w14:paraId="19908D16" w14:textId="77777777" w:rsidR="009924B7" w:rsidRDefault="009924B7" w:rsidP="009924B7"/>
        </w:tc>
        <w:tc>
          <w:tcPr>
            <w:tcW w:w="2970" w:type="dxa"/>
            <w:tcBorders>
              <w:top w:val="nil"/>
              <w:left w:val="nil"/>
              <w:bottom w:val="nil"/>
              <w:right w:val="nil"/>
            </w:tcBorders>
          </w:tcPr>
          <w:p w14:paraId="598146A1" w14:textId="77777777" w:rsidR="009924B7" w:rsidRDefault="009924B7" w:rsidP="009924B7"/>
        </w:tc>
        <w:tc>
          <w:tcPr>
            <w:tcW w:w="4500" w:type="dxa"/>
            <w:tcBorders>
              <w:top w:val="nil"/>
              <w:left w:val="nil"/>
              <w:bottom w:val="nil"/>
              <w:right w:val="nil"/>
            </w:tcBorders>
          </w:tcPr>
          <w:p w14:paraId="4F7F6CD3" w14:textId="77777777" w:rsidR="009924B7" w:rsidRDefault="009924B7" w:rsidP="009924B7"/>
        </w:tc>
        <w:bookmarkEnd w:id="633"/>
      </w:tr>
      <w:bookmarkStart w:id="634" w:name="BKM_9DC46B64_8F92_4d97_A8E4_D98CE49B5E90"/>
      <w:tr w:rsidR="009924B7" w14:paraId="3BFCE928" w14:textId="77777777" w:rsidTr="009924B7">
        <w:tc>
          <w:tcPr>
            <w:tcW w:w="1710" w:type="dxa"/>
            <w:tcBorders>
              <w:top w:val="nil"/>
              <w:left w:val="nil"/>
              <w:bottom w:val="nil"/>
              <w:right w:val="nil"/>
            </w:tcBorders>
          </w:tcPr>
          <w:p w14:paraId="24104C45" w14:textId="77777777" w:rsidR="009924B7" w:rsidRDefault="009924B7" w:rsidP="009924B7">
            <w:r>
              <w:fldChar w:fldCharType="begin" w:fldLock="1"/>
            </w:r>
            <w:r>
              <w:instrText>MERGEFIELD Att.Alias</w:instrText>
            </w:r>
            <w:r>
              <w:fldChar w:fldCharType="separate"/>
            </w:r>
            <w:r>
              <w:t>2570</w:t>
            </w:r>
            <w:r>
              <w:fldChar w:fldCharType="end"/>
            </w:r>
          </w:p>
        </w:tc>
        <w:tc>
          <w:tcPr>
            <w:tcW w:w="2970" w:type="dxa"/>
            <w:tcBorders>
              <w:top w:val="nil"/>
              <w:left w:val="nil"/>
              <w:bottom w:val="nil"/>
              <w:right w:val="nil"/>
            </w:tcBorders>
          </w:tcPr>
          <w:p w14:paraId="204AB169" w14:textId="77777777" w:rsidR="009924B7" w:rsidRDefault="009924B7" w:rsidP="009924B7">
            <w:r>
              <w:fldChar w:fldCharType="begin" w:fldLock="1"/>
            </w:r>
            <w:r>
              <w:instrText>MERGEFIELD Att.Name</w:instrText>
            </w:r>
            <w:r>
              <w:fldChar w:fldCharType="separate"/>
            </w:r>
            <w:r>
              <w:t>vrijetijds onderwijs</w:t>
            </w:r>
            <w:r>
              <w:fldChar w:fldCharType="end"/>
            </w:r>
          </w:p>
        </w:tc>
        <w:tc>
          <w:tcPr>
            <w:tcW w:w="4500" w:type="dxa"/>
            <w:tcBorders>
              <w:top w:val="nil"/>
              <w:left w:val="nil"/>
              <w:bottom w:val="nil"/>
              <w:right w:val="nil"/>
            </w:tcBorders>
          </w:tcPr>
          <w:p w14:paraId="6C84C16A" w14:textId="77777777" w:rsidR="009924B7" w:rsidRDefault="009924B7" w:rsidP="009924B7">
            <w:r>
              <w:fldChar w:fldCharType="begin" w:fldLock="1"/>
            </w:r>
            <w:r>
              <w:instrText>MERGEFIELD Att.Notes</w:instrText>
            </w:r>
            <w:r>
              <w:fldChar w:fldCharType="end"/>
            </w:r>
          </w:p>
        </w:tc>
      </w:tr>
      <w:tr w:rsidR="009924B7" w14:paraId="7B661236" w14:textId="77777777" w:rsidTr="009924B7">
        <w:tc>
          <w:tcPr>
            <w:tcW w:w="1710" w:type="dxa"/>
            <w:tcBorders>
              <w:top w:val="nil"/>
              <w:left w:val="nil"/>
              <w:bottom w:val="nil"/>
              <w:right w:val="nil"/>
            </w:tcBorders>
          </w:tcPr>
          <w:p w14:paraId="708981B7" w14:textId="77777777" w:rsidR="009924B7" w:rsidRDefault="009924B7" w:rsidP="009924B7"/>
        </w:tc>
        <w:tc>
          <w:tcPr>
            <w:tcW w:w="2970" w:type="dxa"/>
            <w:tcBorders>
              <w:top w:val="nil"/>
              <w:left w:val="nil"/>
              <w:bottom w:val="nil"/>
              <w:right w:val="nil"/>
            </w:tcBorders>
          </w:tcPr>
          <w:p w14:paraId="66422FAE" w14:textId="77777777" w:rsidR="009924B7" w:rsidRDefault="009924B7" w:rsidP="009924B7"/>
        </w:tc>
        <w:tc>
          <w:tcPr>
            <w:tcW w:w="4500" w:type="dxa"/>
            <w:tcBorders>
              <w:top w:val="nil"/>
              <w:left w:val="nil"/>
              <w:bottom w:val="nil"/>
              <w:right w:val="nil"/>
            </w:tcBorders>
          </w:tcPr>
          <w:p w14:paraId="142C1D20" w14:textId="77777777" w:rsidR="009924B7" w:rsidRDefault="009924B7" w:rsidP="009924B7"/>
        </w:tc>
        <w:bookmarkEnd w:id="634"/>
      </w:tr>
      <w:bookmarkStart w:id="635" w:name="BKM_CBFB1887_AA5E_4f43_892B_ADD3ADA2F05C"/>
      <w:tr w:rsidR="009924B7" w14:paraId="593B5EA1" w14:textId="77777777" w:rsidTr="009924B7">
        <w:tc>
          <w:tcPr>
            <w:tcW w:w="1710" w:type="dxa"/>
            <w:tcBorders>
              <w:top w:val="nil"/>
              <w:left w:val="nil"/>
              <w:bottom w:val="nil"/>
              <w:right w:val="nil"/>
            </w:tcBorders>
          </w:tcPr>
          <w:p w14:paraId="15D5ADA9" w14:textId="77777777" w:rsidR="009924B7" w:rsidRDefault="009924B7" w:rsidP="009924B7">
            <w:r>
              <w:fldChar w:fldCharType="begin" w:fldLock="1"/>
            </w:r>
            <w:r>
              <w:instrText>MERGEFIELD Att.Alias</w:instrText>
            </w:r>
            <w:r>
              <w:fldChar w:fldCharType="separate"/>
            </w:r>
            <w:r>
              <w:t>2599</w:t>
            </w:r>
            <w:r>
              <w:fldChar w:fldCharType="end"/>
            </w:r>
          </w:p>
        </w:tc>
        <w:tc>
          <w:tcPr>
            <w:tcW w:w="2970" w:type="dxa"/>
            <w:tcBorders>
              <w:top w:val="nil"/>
              <w:left w:val="nil"/>
              <w:bottom w:val="nil"/>
              <w:right w:val="nil"/>
            </w:tcBorders>
          </w:tcPr>
          <w:p w14:paraId="4173F29A" w14:textId="77777777" w:rsidR="009924B7" w:rsidRDefault="009924B7" w:rsidP="009924B7">
            <w:r>
              <w:fldChar w:fldCharType="begin" w:fldLock="1"/>
            </w:r>
            <w:r>
              <w:instrText>MERGEFIELD Att.Name</w:instrText>
            </w:r>
            <w:r>
              <w:fldChar w:fldCharType="separate"/>
            </w:r>
            <w:r>
              <w:t>overige doeleinden voor onderwijs</w:t>
            </w:r>
            <w:r>
              <w:fldChar w:fldCharType="end"/>
            </w:r>
          </w:p>
        </w:tc>
        <w:tc>
          <w:tcPr>
            <w:tcW w:w="4500" w:type="dxa"/>
            <w:tcBorders>
              <w:top w:val="nil"/>
              <w:left w:val="nil"/>
              <w:bottom w:val="nil"/>
              <w:right w:val="nil"/>
            </w:tcBorders>
          </w:tcPr>
          <w:p w14:paraId="182EDF5B" w14:textId="77777777" w:rsidR="009924B7" w:rsidRDefault="009924B7" w:rsidP="009924B7">
            <w:r>
              <w:fldChar w:fldCharType="begin" w:fldLock="1"/>
            </w:r>
            <w:r>
              <w:instrText>MERGEFIELD Att.Notes</w:instrText>
            </w:r>
            <w:r>
              <w:fldChar w:fldCharType="end"/>
            </w:r>
          </w:p>
        </w:tc>
      </w:tr>
      <w:tr w:rsidR="009924B7" w14:paraId="6B27BBA3" w14:textId="77777777" w:rsidTr="009924B7">
        <w:tc>
          <w:tcPr>
            <w:tcW w:w="1710" w:type="dxa"/>
            <w:tcBorders>
              <w:top w:val="nil"/>
              <w:left w:val="nil"/>
              <w:bottom w:val="nil"/>
              <w:right w:val="nil"/>
            </w:tcBorders>
          </w:tcPr>
          <w:p w14:paraId="55AA25A5" w14:textId="77777777" w:rsidR="009924B7" w:rsidRDefault="009924B7" w:rsidP="009924B7"/>
        </w:tc>
        <w:tc>
          <w:tcPr>
            <w:tcW w:w="2970" w:type="dxa"/>
            <w:tcBorders>
              <w:top w:val="nil"/>
              <w:left w:val="nil"/>
              <w:bottom w:val="nil"/>
              <w:right w:val="nil"/>
            </w:tcBorders>
          </w:tcPr>
          <w:p w14:paraId="7B731F01" w14:textId="77777777" w:rsidR="009924B7" w:rsidRDefault="009924B7" w:rsidP="009924B7"/>
        </w:tc>
        <w:tc>
          <w:tcPr>
            <w:tcW w:w="4500" w:type="dxa"/>
            <w:tcBorders>
              <w:top w:val="nil"/>
              <w:left w:val="nil"/>
              <w:bottom w:val="nil"/>
              <w:right w:val="nil"/>
            </w:tcBorders>
          </w:tcPr>
          <w:p w14:paraId="0A795111" w14:textId="77777777" w:rsidR="009924B7" w:rsidRDefault="009924B7" w:rsidP="009924B7"/>
        </w:tc>
        <w:bookmarkEnd w:id="635"/>
      </w:tr>
      <w:bookmarkStart w:id="636" w:name="BKM_681B2852_F90B_40d4_9F3F_E60E55022F6A"/>
      <w:tr w:rsidR="009924B7" w14:paraId="503A95C8" w14:textId="77777777" w:rsidTr="009924B7">
        <w:tc>
          <w:tcPr>
            <w:tcW w:w="1710" w:type="dxa"/>
            <w:tcBorders>
              <w:top w:val="nil"/>
              <w:left w:val="nil"/>
              <w:bottom w:val="nil"/>
              <w:right w:val="nil"/>
            </w:tcBorders>
          </w:tcPr>
          <w:p w14:paraId="6E563A79" w14:textId="77777777" w:rsidR="009924B7" w:rsidRDefault="009924B7" w:rsidP="009924B7">
            <w:r>
              <w:fldChar w:fldCharType="begin" w:fldLock="1"/>
            </w:r>
            <w:r>
              <w:instrText>MERGEFIELD Att.Alias</w:instrText>
            </w:r>
            <w:r>
              <w:fldChar w:fldCharType="separate"/>
            </w:r>
            <w:r>
              <w:t>2600</w:t>
            </w:r>
            <w:r>
              <w:fldChar w:fldCharType="end"/>
            </w:r>
          </w:p>
        </w:tc>
        <w:tc>
          <w:tcPr>
            <w:tcW w:w="2970" w:type="dxa"/>
            <w:tcBorders>
              <w:top w:val="nil"/>
              <w:left w:val="nil"/>
              <w:bottom w:val="nil"/>
              <w:right w:val="nil"/>
            </w:tcBorders>
          </w:tcPr>
          <w:p w14:paraId="7D0E2120" w14:textId="77777777" w:rsidR="009924B7" w:rsidRDefault="009924B7" w:rsidP="009924B7">
            <w:r>
              <w:fldChar w:fldCharType="begin" w:fldLock="1"/>
            </w:r>
            <w:r>
              <w:instrText>MERGEFIELD Att.Name</w:instrText>
            </w:r>
            <w:r>
              <w:fldChar w:fldCharType="separate"/>
            </w:r>
            <w:r>
              <w:t>doeleinden voor gezondheidszorg</w:t>
            </w:r>
            <w:r>
              <w:fldChar w:fldCharType="end"/>
            </w:r>
          </w:p>
        </w:tc>
        <w:tc>
          <w:tcPr>
            <w:tcW w:w="4500" w:type="dxa"/>
            <w:tcBorders>
              <w:top w:val="nil"/>
              <w:left w:val="nil"/>
              <w:bottom w:val="nil"/>
              <w:right w:val="nil"/>
            </w:tcBorders>
          </w:tcPr>
          <w:p w14:paraId="2219BB7E" w14:textId="77777777" w:rsidR="009924B7" w:rsidRDefault="009924B7" w:rsidP="009924B7">
            <w:r>
              <w:fldChar w:fldCharType="begin" w:fldLock="1"/>
            </w:r>
            <w:r>
              <w:instrText>MERGEFIELD Att.Notes</w:instrText>
            </w:r>
            <w:r>
              <w:fldChar w:fldCharType="end"/>
            </w:r>
          </w:p>
        </w:tc>
      </w:tr>
      <w:tr w:rsidR="009924B7" w14:paraId="6257C329" w14:textId="77777777" w:rsidTr="009924B7">
        <w:tc>
          <w:tcPr>
            <w:tcW w:w="1710" w:type="dxa"/>
            <w:tcBorders>
              <w:top w:val="nil"/>
              <w:left w:val="nil"/>
              <w:bottom w:val="nil"/>
              <w:right w:val="nil"/>
            </w:tcBorders>
          </w:tcPr>
          <w:p w14:paraId="7290FEA8" w14:textId="77777777" w:rsidR="009924B7" w:rsidRDefault="009924B7" w:rsidP="009924B7"/>
        </w:tc>
        <w:tc>
          <w:tcPr>
            <w:tcW w:w="2970" w:type="dxa"/>
            <w:tcBorders>
              <w:top w:val="nil"/>
              <w:left w:val="nil"/>
              <w:bottom w:val="nil"/>
              <w:right w:val="nil"/>
            </w:tcBorders>
          </w:tcPr>
          <w:p w14:paraId="3F866D8A" w14:textId="77777777" w:rsidR="009924B7" w:rsidRDefault="009924B7" w:rsidP="009924B7"/>
        </w:tc>
        <w:tc>
          <w:tcPr>
            <w:tcW w:w="4500" w:type="dxa"/>
            <w:tcBorders>
              <w:top w:val="nil"/>
              <w:left w:val="nil"/>
              <w:bottom w:val="nil"/>
              <w:right w:val="nil"/>
            </w:tcBorders>
          </w:tcPr>
          <w:p w14:paraId="23252060" w14:textId="77777777" w:rsidR="009924B7" w:rsidRDefault="009924B7" w:rsidP="009924B7"/>
        </w:tc>
        <w:bookmarkEnd w:id="636"/>
      </w:tr>
      <w:bookmarkStart w:id="637" w:name="BKM_85633089_26DA_41c6_B592_526C5CC155D2"/>
      <w:tr w:rsidR="009924B7" w14:paraId="09FE4047" w14:textId="77777777" w:rsidTr="009924B7">
        <w:tc>
          <w:tcPr>
            <w:tcW w:w="1710" w:type="dxa"/>
            <w:tcBorders>
              <w:top w:val="nil"/>
              <w:left w:val="nil"/>
              <w:bottom w:val="nil"/>
              <w:right w:val="nil"/>
            </w:tcBorders>
          </w:tcPr>
          <w:p w14:paraId="5BE6F640" w14:textId="77777777" w:rsidR="009924B7" w:rsidRDefault="009924B7" w:rsidP="009924B7">
            <w:r>
              <w:fldChar w:fldCharType="begin" w:fldLock="1"/>
            </w:r>
            <w:r>
              <w:instrText>MERGEFIELD Att.Alias</w:instrText>
            </w:r>
            <w:r>
              <w:fldChar w:fldCharType="separate"/>
            </w:r>
            <w:r>
              <w:t>2610</w:t>
            </w:r>
            <w:r>
              <w:fldChar w:fldCharType="end"/>
            </w:r>
          </w:p>
        </w:tc>
        <w:tc>
          <w:tcPr>
            <w:tcW w:w="2970" w:type="dxa"/>
            <w:tcBorders>
              <w:top w:val="nil"/>
              <w:left w:val="nil"/>
              <w:bottom w:val="nil"/>
              <w:right w:val="nil"/>
            </w:tcBorders>
          </w:tcPr>
          <w:p w14:paraId="4681E6D7" w14:textId="77777777" w:rsidR="009924B7" w:rsidRDefault="009924B7" w:rsidP="009924B7">
            <w:r>
              <w:fldChar w:fldCharType="begin" w:fldLock="1"/>
            </w:r>
            <w:r>
              <w:instrText>MERGEFIELD Att.Name</w:instrText>
            </w:r>
            <w:r>
              <w:fldChar w:fldCharType="separate"/>
            </w:r>
            <w:r>
              <w:t>ziekenhuis</w:t>
            </w:r>
            <w:r>
              <w:fldChar w:fldCharType="end"/>
            </w:r>
          </w:p>
        </w:tc>
        <w:tc>
          <w:tcPr>
            <w:tcW w:w="4500" w:type="dxa"/>
            <w:tcBorders>
              <w:top w:val="nil"/>
              <w:left w:val="nil"/>
              <w:bottom w:val="nil"/>
              <w:right w:val="nil"/>
            </w:tcBorders>
          </w:tcPr>
          <w:p w14:paraId="0081AE09" w14:textId="77777777" w:rsidR="009924B7" w:rsidRDefault="009924B7" w:rsidP="009924B7">
            <w:r>
              <w:fldChar w:fldCharType="begin" w:fldLock="1"/>
            </w:r>
            <w:r>
              <w:instrText>MERGEFIELD Att.Notes</w:instrText>
            </w:r>
            <w:r>
              <w:fldChar w:fldCharType="end"/>
            </w:r>
          </w:p>
        </w:tc>
      </w:tr>
      <w:tr w:rsidR="009924B7" w14:paraId="79A1D09A" w14:textId="77777777" w:rsidTr="009924B7">
        <w:tc>
          <w:tcPr>
            <w:tcW w:w="1710" w:type="dxa"/>
            <w:tcBorders>
              <w:top w:val="nil"/>
              <w:left w:val="nil"/>
              <w:bottom w:val="nil"/>
              <w:right w:val="nil"/>
            </w:tcBorders>
          </w:tcPr>
          <w:p w14:paraId="79F48F53" w14:textId="77777777" w:rsidR="009924B7" w:rsidRDefault="009924B7" w:rsidP="009924B7"/>
        </w:tc>
        <w:tc>
          <w:tcPr>
            <w:tcW w:w="2970" w:type="dxa"/>
            <w:tcBorders>
              <w:top w:val="nil"/>
              <w:left w:val="nil"/>
              <w:bottom w:val="nil"/>
              <w:right w:val="nil"/>
            </w:tcBorders>
          </w:tcPr>
          <w:p w14:paraId="362B5CF3" w14:textId="77777777" w:rsidR="009924B7" w:rsidRDefault="009924B7" w:rsidP="009924B7"/>
        </w:tc>
        <w:tc>
          <w:tcPr>
            <w:tcW w:w="4500" w:type="dxa"/>
            <w:tcBorders>
              <w:top w:val="nil"/>
              <w:left w:val="nil"/>
              <w:bottom w:val="nil"/>
              <w:right w:val="nil"/>
            </w:tcBorders>
          </w:tcPr>
          <w:p w14:paraId="3899A6D3" w14:textId="77777777" w:rsidR="009924B7" w:rsidRDefault="009924B7" w:rsidP="009924B7"/>
        </w:tc>
        <w:bookmarkEnd w:id="637"/>
      </w:tr>
      <w:bookmarkStart w:id="638" w:name="BKM_F50F6863_C96E_4408_9765_A2554D6C4290"/>
      <w:tr w:rsidR="009924B7" w14:paraId="501C0A45" w14:textId="77777777" w:rsidTr="009924B7">
        <w:tc>
          <w:tcPr>
            <w:tcW w:w="1710" w:type="dxa"/>
            <w:tcBorders>
              <w:top w:val="nil"/>
              <w:left w:val="nil"/>
              <w:bottom w:val="nil"/>
              <w:right w:val="nil"/>
            </w:tcBorders>
          </w:tcPr>
          <w:p w14:paraId="4FCCAFFC" w14:textId="77777777" w:rsidR="009924B7" w:rsidRDefault="009924B7" w:rsidP="009924B7">
            <w:r>
              <w:fldChar w:fldCharType="begin" w:fldLock="1"/>
            </w:r>
            <w:r>
              <w:instrText>MERGEFIELD Att.Alias</w:instrText>
            </w:r>
            <w:r>
              <w:fldChar w:fldCharType="separate"/>
            </w:r>
            <w:r>
              <w:t>2620</w:t>
            </w:r>
            <w:r>
              <w:fldChar w:fldCharType="end"/>
            </w:r>
          </w:p>
        </w:tc>
        <w:tc>
          <w:tcPr>
            <w:tcW w:w="2970" w:type="dxa"/>
            <w:tcBorders>
              <w:top w:val="nil"/>
              <w:left w:val="nil"/>
              <w:bottom w:val="nil"/>
              <w:right w:val="nil"/>
            </w:tcBorders>
          </w:tcPr>
          <w:p w14:paraId="7A88431D" w14:textId="77777777" w:rsidR="009924B7" w:rsidRDefault="009924B7" w:rsidP="009924B7">
            <w:r>
              <w:fldChar w:fldCharType="begin" w:fldLock="1"/>
            </w:r>
            <w:r>
              <w:instrText>MERGEFIELD Att.Name</w:instrText>
            </w:r>
            <w:r>
              <w:fldChar w:fldCharType="separate"/>
            </w:r>
            <w:r>
              <w:t>polikliniek</w:t>
            </w:r>
            <w:r>
              <w:fldChar w:fldCharType="end"/>
            </w:r>
          </w:p>
        </w:tc>
        <w:tc>
          <w:tcPr>
            <w:tcW w:w="4500" w:type="dxa"/>
            <w:tcBorders>
              <w:top w:val="nil"/>
              <w:left w:val="nil"/>
              <w:bottom w:val="nil"/>
              <w:right w:val="nil"/>
            </w:tcBorders>
          </w:tcPr>
          <w:p w14:paraId="5883B74E" w14:textId="77777777" w:rsidR="009924B7" w:rsidRDefault="009924B7" w:rsidP="009924B7">
            <w:r>
              <w:fldChar w:fldCharType="begin" w:fldLock="1"/>
            </w:r>
            <w:r>
              <w:instrText>MERGEFIELD Att.Notes</w:instrText>
            </w:r>
            <w:r>
              <w:fldChar w:fldCharType="end"/>
            </w:r>
          </w:p>
        </w:tc>
      </w:tr>
      <w:tr w:rsidR="009924B7" w14:paraId="0422D888" w14:textId="77777777" w:rsidTr="009924B7">
        <w:tc>
          <w:tcPr>
            <w:tcW w:w="1710" w:type="dxa"/>
            <w:tcBorders>
              <w:top w:val="nil"/>
              <w:left w:val="nil"/>
              <w:bottom w:val="nil"/>
              <w:right w:val="nil"/>
            </w:tcBorders>
          </w:tcPr>
          <w:p w14:paraId="5EC2D839" w14:textId="77777777" w:rsidR="009924B7" w:rsidRDefault="009924B7" w:rsidP="009924B7"/>
        </w:tc>
        <w:tc>
          <w:tcPr>
            <w:tcW w:w="2970" w:type="dxa"/>
            <w:tcBorders>
              <w:top w:val="nil"/>
              <w:left w:val="nil"/>
              <w:bottom w:val="nil"/>
              <w:right w:val="nil"/>
            </w:tcBorders>
          </w:tcPr>
          <w:p w14:paraId="73EDF6C5" w14:textId="77777777" w:rsidR="009924B7" w:rsidRDefault="009924B7" w:rsidP="009924B7"/>
        </w:tc>
        <w:tc>
          <w:tcPr>
            <w:tcW w:w="4500" w:type="dxa"/>
            <w:tcBorders>
              <w:top w:val="nil"/>
              <w:left w:val="nil"/>
              <w:bottom w:val="nil"/>
              <w:right w:val="nil"/>
            </w:tcBorders>
          </w:tcPr>
          <w:p w14:paraId="0B20CB45" w14:textId="77777777" w:rsidR="009924B7" w:rsidRDefault="009924B7" w:rsidP="009924B7"/>
        </w:tc>
        <w:bookmarkEnd w:id="638"/>
      </w:tr>
      <w:bookmarkStart w:id="639" w:name="BKM_0C9B7B1B_B337_48ab_A7D1_9DD403C06E81"/>
      <w:tr w:rsidR="009924B7" w14:paraId="2C5A07FB" w14:textId="77777777" w:rsidTr="009924B7">
        <w:tc>
          <w:tcPr>
            <w:tcW w:w="1710" w:type="dxa"/>
            <w:tcBorders>
              <w:top w:val="nil"/>
              <w:left w:val="nil"/>
              <w:bottom w:val="nil"/>
              <w:right w:val="nil"/>
            </w:tcBorders>
          </w:tcPr>
          <w:p w14:paraId="47D9914D" w14:textId="77777777" w:rsidR="009924B7" w:rsidRDefault="009924B7" w:rsidP="009924B7">
            <w:r>
              <w:fldChar w:fldCharType="begin" w:fldLock="1"/>
            </w:r>
            <w:r>
              <w:instrText>MERGEFIELD Att.Alias</w:instrText>
            </w:r>
            <w:r>
              <w:fldChar w:fldCharType="separate"/>
            </w:r>
            <w:r>
              <w:t>2630</w:t>
            </w:r>
            <w:r>
              <w:fldChar w:fldCharType="end"/>
            </w:r>
          </w:p>
        </w:tc>
        <w:tc>
          <w:tcPr>
            <w:tcW w:w="2970" w:type="dxa"/>
            <w:tcBorders>
              <w:top w:val="nil"/>
              <w:left w:val="nil"/>
              <w:bottom w:val="nil"/>
              <w:right w:val="nil"/>
            </w:tcBorders>
          </w:tcPr>
          <w:p w14:paraId="00A82426" w14:textId="77777777" w:rsidR="009924B7" w:rsidRDefault="009924B7" w:rsidP="009924B7">
            <w:r>
              <w:fldChar w:fldCharType="begin" w:fldLock="1"/>
            </w:r>
            <w:r>
              <w:instrText>MERGEFIELD Att.Name</w:instrText>
            </w:r>
            <w:r>
              <w:fldChar w:fldCharType="separate"/>
            </w:r>
            <w:r>
              <w:t>praktijkruimte</w:t>
            </w:r>
            <w:r>
              <w:fldChar w:fldCharType="end"/>
            </w:r>
          </w:p>
        </w:tc>
        <w:tc>
          <w:tcPr>
            <w:tcW w:w="4500" w:type="dxa"/>
            <w:tcBorders>
              <w:top w:val="nil"/>
              <w:left w:val="nil"/>
              <w:bottom w:val="nil"/>
              <w:right w:val="nil"/>
            </w:tcBorders>
          </w:tcPr>
          <w:p w14:paraId="4D7F6BDE" w14:textId="77777777" w:rsidR="009924B7" w:rsidRDefault="009924B7" w:rsidP="009924B7">
            <w:r>
              <w:fldChar w:fldCharType="begin" w:fldLock="1"/>
            </w:r>
            <w:r>
              <w:instrText>MERGEFIELD Att.Notes</w:instrText>
            </w:r>
            <w:r>
              <w:fldChar w:fldCharType="end"/>
            </w:r>
          </w:p>
        </w:tc>
      </w:tr>
      <w:tr w:rsidR="009924B7" w14:paraId="497B4382" w14:textId="77777777" w:rsidTr="009924B7">
        <w:tc>
          <w:tcPr>
            <w:tcW w:w="1710" w:type="dxa"/>
            <w:tcBorders>
              <w:top w:val="nil"/>
              <w:left w:val="nil"/>
              <w:bottom w:val="nil"/>
              <w:right w:val="nil"/>
            </w:tcBorders>
          </w:tcPr>
          <w:p w14:paraId="14F0EF71" w14:textId="77777777" w:rsidR="009924B7" w:rsidRDefault="009924B7" w:rsidP="009924B7"/>
        </w:tc>
        <w:tc>
          <w:tcPr>
            <w:tcW w:w="2970" w:type="dxa"/>
            <w:tcBorders>
              <w:top w:val="nil"/>
              <w:left w:val="nil"/>
              <w:bottom w:val="nil"/>
              <w:right w:val="nil"/>
            </w:tcBorders>
          </w:tcPr>
          <w:p w14:paraId="7A1E91EC" w14:textId="77777777" w:rsidR="009924B7" w:rsidRDefault="009924B7" w:rsidP="009924B7"/>
        </w:tc>
        <w:tc>
          <w:tcPr>
            <w:tcW w:w="4500" w:type="dxa"/>
            <w:tcBorders>
              <w:top w:val="nil"/>
              <w:left w:val="nil"/>
              <w:bottom w:val="nil"/>
              <w:right w:val="nil"/>
            </w:tcBorders>
          </w:tcPr>
          <w:p w14:paraId="01D0FCB4" w14:textId="77777777" w:rsidR="009924B7" w:rsidRDefault="009924B7" w:rsidP="009924B7"/>
        </w:tc>
        <w:bookmarkEnd w:id="639"/>
      </w:tr>
      <w:bookmarkStart w:id="640" w:name="BKM_07D21134_B2F4_45cd_94A7_1DAF55E262A9"/>
      <w:tr w:rsidR="009924B7" w14:paraId="783780D8" w14:textId="77777777" w:rsidTr="009924B7">
        <w:tc>
          <w:tcPr>
            <w:tcW w:w="1710" w:type="dxa"/>
            <w:tcBorders>
              <w:top w:val="nil"/>
              <w:left w:val="nil"/>
              <w:bottom w:val="nil"/>
              <w:right w:val="nil"/>
            </w:tcBorders>
          </w:tcPr>
          <w:p w14:paraId="18D99BF6" w14:textId="77777777" w:rsidR="009924B7" w:rsidRDefault="009924B7" w:rsidP="009924B7">
            <w:r>
              <w:fldChar w:fldCharType="begin" w:fldLock="1"/>
            </w:r>
            <w:r>
              <w:instrText>MERGEFIELD Att.Alias</w:instrText>
            </w:r>
            <w:r>
              <w:fldChar w:fldCharType="separate"/>
            </w:r>
            <w:r>
              <w:t>2640</w:t>
            </w:r>
            <w:r>
              <w:fldChar w:fldCharType="end"/>
            </w:r>
          </w:p>
        </w:tc>
        <w:tc>
          <w:tcPr>
            <w:tcW w:w="2970" w:type="dxa"/>
            <w:tcBorders>
              <w:top w:val="nil"/>
              <w:left w:val="nil"/>
              <w:bottom w:val="nil"/>
              <w:right w:val="nil"/>
            </w:tcBorders>
          </w:tcPr>
          <w:p w14:paraId="6F40ECA7" w14:textId="77777777" w:rsidR="009924B7" w:rsidRDefault="009924B7" w:rsidP="009924B7">
            <w:r>
              <w:fldChar w:fldCharType="begin" w:fldLock="1"/>
            </w:r>
            <w:r>
              <w:instrText>MERGEFIELD Att.Name</w:instrText>
            </w:r>
            <w:r>
              <w:fldChar w:fldCharType="separate"/>
            </w:r>
            <w:r>
              <w:t>verpleegtehuis</w:t>
            </w:r>
            <w:r>
              <w:fldChar w:fldCharType="end"/>
            </w:r>
          </w:p>
        </w:tc>
        <w:tc>
          <w:tcPr>
            <w:tcW w:w="4500" w:type="dxa"/>
            <w:tcBorders>
              <w:top w:val="nil"/>
              <w:left w:val="nil"/>
              <w:bottom w:val="nil"/>
              <w:right w:val="nil"/>
            </w:tcBorders>
          </w:tcPr>
          <w:p w14:paraId="28C3BD07" w14:textId="77777777" w:rsidR="009924B7" w:rsidRDefault="009924B7" w:rsidP="009924B7">
            <w:r>
              <w:fldChar w:fldCharType="begin" w:fldLock="1"/>
            </w:r>
            <w:r>
              <w:instrText>MERGEFIELD Att.Notes</w:instrText>
            </w:r>
            <w:r>
              <w:fldChar w:fldCharType="end"/>
            </w:r>
          </w:p>
        </w:tc>
      </w:tr>
      <w:tr w:rsidR="009924B7" w14:paraId="67BD961E" w14:textId="77777777" w:rsidTr="009924B7">
        <w:tc>
          <w:tcPr>
            <w:tcW w:w="1710" w:type="dxa"/>
            <w:tcBorders>
              <w:top w:val="nil"/>
              <w:left w:val="nil"/>
              <w:bottom w:val="nil"/>
              <w:right w:val="nil"/>
            </w:tcBorders>
          </w:tcPr>
          <w:p w14:paraId="0456CD5E" w14:textId="77777777" w:rsidR="009924B7" w:rsidRDefault="009924B7" w:rsidP="009924B7"/>
        </w:tc>
        <w:tc>
          <w:tcPr>
            <w:tcW w:w="2970" w:type="dxa"/>
            <w:tcBorders>
              <w:top w:val="nil"/>
              <w:left w:val="nil"/>
              <w:bottom w:val="nil"/>
              <w:right w:val="nil"/>
            </w:tcBorders>
          </w:tcPr>
          <w:p w14:paraId="11113C09" w14:textId="77777777" w:rsidR="009924B7" w:rsidRDefault="009924B7" w:rsidP="009924B7"/>
        </w:tc>
        <w:tc>
          <w:tcPr>
            <w:tcW w:w="4500" w:type="dxa"/>
            <w:tcBorders>
              <w:top w:val="nil"/>
              <w:left w:val="nil"/>
              <w:bottom w:val="nil"/>
              <w:right w:val="nil"/>
            </w:tcBorders>
          </w:tcPr>
          <w:p w14:paraId="5D38D12D" w14:textId="77777777" w:rsidR="009924B7" w:rsidRDefault="009924B7" w:rsidP="009924B7"/>
        </w:tc>
        <w:bookmarkEnd w:id="640"/>
      </w:tr>
      <w:bookmarkStart w:id="641" w:name="BKM_442F92DB_FA8A_40e1_8D4C_9C51292CF3F5"/>
      <w:tr w:rsidR="009924B7" w14:paraId="2AA55C27" w14:textId="77777777" w:rsidTr="009924B7">
        <w:tc>
          <w:tcPr>
            <w:tcW w:w="1710" w:type="dxa"/>
            <w:tcBorders>
              <w:top w:val="nil"/>
              <w:left w:val="nil"/>
              <w:bottom w:val="nil"/>
              <w:right w:val="nil"/>
            </w:tcBorders>
          </w:tcPr>
          <w:p w14:paraId="6F34F6E1" w14:textId="77777777" w:rsidR="009924B7" w:rsidRDefault="009924B7" w:rsidP="009924B7">
            <w:r>
              <w:fldChar w:fldCharType="begin" w:fldLock="1"/>
            </w:r>
            <w:r>
              <w:instrText>MERGEFIELD Att.Alias</w:instrText>
            </w:r>
            <w:r>
              <w:fldChar w:fldCharType="separate"/>
            </w:r>
            <w:r>
              <w:t>2650</w:t>
            </w:r>
            <w:r>
              <w:fldChar w:fldCharType="end"/>
            </w:r>
          </w:p>
        </w:tc>
        <w:tc>
          <w:tcPr>
            <w:tcW w:w="2970" w:type="dxa"/>
            <w:tcBorders>
              <w:top w:val="nil"/>
              <w:left w:val="nil"/>
              <w:bottom w:val="nil"/>
              <w:right w:val="nil"/>
            </w:tcBorders>
          </w:tcPr>
          <w:p w14:paraId="5DF00ADA" w14:textId="77777777" w:rsidR="009924B7" w:rsidRDefault="009924B7" w:rsidP="009924B7">
            <w:r>
              <w:fldChar w:fldCharType="begin" w:fldLock="1"/>
            </w:r>
            <w:r>
              <w:instrText>MERGEFIELD Att.Name</w:instrText>
            </w:r>
            <w:r>
              <w:fldChar w:fldCharType="separate"/>
            </w:r>
            <w:r>
              <w:t>verzorgingstehuis en bejaardentehuis</w:t>
            </w:r>
            <w:r>
              <w:fldChar w:fldCharType="end"/>
            </w:r>
          </w:p>
        </w:tc>
        <w:tc>
          <w:tcPr>
            <w:tcW w:w="4500" w:type="dxa"/>
            <w:tcBorders>
              <w:top w:val="nil"/>
              <w:left w:val="nil"/>
              <w:bottom w:val="nil"/>
              <w:right w:val="nil"/>
            </w:tcBorders>
          </w:tcPr>
          <w:p w14:paraId="5CDD2370" w14:textId="77777777" w:rsidR="009924B7" w:rsidRDefault="009924B7" w:rsidP="009924B7">
            <w:r>
              <w:fldChar w:fldCharType="begin" w:fldLock="1"/>
            </w:r>
            <w:r>
              <w:instrText>MERGEFIELD Att.Notes</w:instrText>
            </w:r>
            <w:r>
              <w:fldChar w:fldCharType="end"/>
            </w:r>
          </w:p>
        </w:tc>
      </w:tr>
      <w:tr w:rsidR="009924B7" w14:paraId="7CB528D3" w14:textId="77777777" w:rsidTr="009924B7">
        <w:tc>
          <w:tcPr>
            <w:tcW w:w="1710" w:type="dxa"/>
            <w:tcBorders>
              <w:top w:val="nil"/>
              <w:left w:val="nil"/>
              <w:bottom w:val="nil"/>
              <w:right w:val="nil"/>
            </w:tcBorders>
          </w:tcPr>
          <w:p w14:paraId="24CCFD31" w14:textId="77777777" w:rsidR="009924B7" w:rsidRDefault="009924B7" w:rsidP="009924B7"/>
        </w:tc>
        <w:tc>
          <w:tcPr>
            <w:tcW w:w="2970" w:type="dxa"/>
            <w:tcBorders>
              <w:top w:val="nil"/>
              <w:left w:val="nil"/>
              <w:bottom w:val="nil"/>
              <w:right w:val="nil"/>
            </w:tcBorders>
          </w:tcPr>
          <w:p w14:paraId="6719FD0B" w14:textId="77777777" w:rsidR="009924B7" w:rsidRDefault="009924B7" w:rsidP="009924B7"/>
        </w:tc>
        <w:tc>
          <w:tcPr>
            <w:tcW w:w="4500" w:type="dxa"/>
            <w:tcBorders>
              <w:top w:val="nil"/>
              <w:left w:val="nil"/>
              <w:bottom w:val="nil"/>
              <w:right w:val="nil"/>
            </w:tcBorders>
          </w:tcPr>
          <w:p w14:paraId="6B0D6A55" w14:textId="77777777" w:rsidR="009924B7" w:rsidRDefault="009924B7" w:rsidP="009924B7"/>
        </w:tc>
        <w:bookmarkEnd w:id="641"/>
      </w:tr>
      <w:bookmarkStart w:id="642" w:name="BKM_549BA4B0_19EA_40b6_ACB2_06AA3A519A49"/>
      <w:tr w:rsidR="009924B7" w14:paraId="7F7ACF23" w14:textId="77777777" w:rsidTr="009924B7">
        <w:tc>
          <w:tcPr>
            <w:tcW w:w="1710" w:type="dxa"/>
            <w:tcBorders>
              <w:top w:val="nil"/>
              <w:left w:val="nil"/>
              <w:bottom w:val="nil"/>
              <w:right w:val="nil"/>
            </w:tcBorders>
          </w:tcPr>
          <w:p w14:paraId="4CEC20B6" w14:textId="77777777" w:rsidR="009924B7" w:rsidRDefault="009924B7" w:rsidP="009924B7">
            <w:r>
              <w:fldChar w:fldCharType="begin" w:fldLock="1"/>
            </w:r>
            <w:r>
              <w:instrText>MERGEFIELD Att.Alias</w:instrText>
            </w:r>
            <w:r>
              <w:fldChar w:fldCharType="separate"/>
            </w:r>
            <w:r>
              <w:t>2660</w:t>
            </w:r>
            <w:r>
              <w:fldChar w:fldCharType="end"/>
            </w:r>
          </w:p>
        </w:tc>
        <w:tc>
          <w:tcPr>
            <w:tcW w:w="2970" w:type="dxa"/>
            <w:tcBorders>
              <w:top w:val="nil"/>
              <w:left w:val="nil"/>
              <w:bottom w:val="nil"/>
              <w:right w:val="nil"/>
            </w:tcBorders>
          </w:tcPr>
          <w:p w14:paraId="19AFBBEA" w14:textId="77777777" w:rsidR="009924B7" w:rsidRDefault="009924B7" w:rsidP="009924B7">
            <w:r>
              <w:fldChar w:fldCharType="begin" w:fldLock="1"/>
            </w:r>
            <w:r>
              <w:instrText>MERGEFIELD Att.Name</w:instrText>
            </w:r>
            <w:r>
              <w:fldChar w:fldCharType="separate"/>
            </w:r>
            <w:r>
              <w:t>dagverblijf</w:t>
            </w:r>
            <w:r>
              <w:fldChar w:fldCharType="end"/>
            </w:r>
          </w:p>
        </w:tc>
        <w:tc>
          <w:tcPr>
            <w:tcW w:w="4500" w:type="dxa"/>
            <w:tcBorders>
              <w:top w:val="nil"/>
              <w:left w:val="nil"/>
              <w:bottom w:val="nil"/>
              <w:right w:val="nil"/>
            </w:tcBorders>
          </w:tcPr>
          <w:p w14:paraId="05C8B2AA" w14:textId="77777777" w:rsidR="009924B7" w:rsidRDefault="009924B7" w:rsidP="009924B7">
            <w:r>
              <w:fldChar w:fldCharType="begin" w:fldLock="1"/>
            </w:r>
            <w:r>
              <w:instrText>MERGEFIELD Att.Notes</w:instrText>
            </w:r>
            <w:r>
              <w:fldChar w:fldCharType="end"/>
            </w:r>
          </w:p>
        </w:tc>
      </w:tr>
      <w:tr w:rsidR="009924B7" w14:paraId="79DC4ED4" w14:textId="77777777" w:rsidTr="009924B7">
        <w:tc>
          <w:tcPr>
            <w:tcW w:w="1710" w:type="dxa"/>
            <w:tcBorders>
              <w:top w:val="nil"/>
              <w:left w:val="nil"/>
              <w:bottom w:val="nil"/>
              <w:right w:val="nil"/>
            </w:tcBorders>
          </w:tcPr>
          <w:p w14:paraId="25697870" w14:textId="77777777" w:rsidR="009924B7" w:rsidRDefault="009924B7" w:rsidP="009924B7"/>
        </w:tc>
        <w:tc>
          <w:tcPr>
            <w:tcW w:w="2970" w:type="dxa"/>
            <w:tcBorders>
              <w:top w:val="nil"/>
              <w:left w:val="nil"/>
              <w:bottom w:val="nil"/>
              <w:right w:val="nil"/>
            </w:tcBorders>
          </w:tcPr>
          <w:p w14:paraId="5A3E2ACA" w14:textId="77777777" w:rsidR="009924B7" w:rsidRDefault="009924B7" w:rsidP="009924B7"/>
        </w:tc>
        <w:tc>
          <w:tcPr>
            <w:tcW w:w="4500" w:type="dxa"/>
            <w:tcBorders>
              <w:top w:val="nil"/>
              <w:left w:val="nil"/>
              <w:bottom w:val="nil"/>
              <w:right w:val="nil"/>
            </w:tcBorders>
          </w:tcPr>
          <w:p w14:paraId="1DFC79E0" w14:textId="77777777" w:rsidR="009924B7" w:rsidRDefault="009924B7" w:rsidP="009924B7"/>
        </w:tc>
        <w:bookmarkEnd w:id="642"/>
      </w:tr>
      <w:bookmarkStart w:id="643" w:name="BKM_0A6B32FE_C15E_4a79_A6AC_B3F748EC517B"/>
      <w:tr w:rsidR="009924B7" w14:paraId="1091CEFF" w14:textId="77777777" w:rsidTr="009924B7">
        <w:tc>
          <w:tcPr>
            <w:tcW w:w="1710" w:type="dxa"/>
            <w:tcBorders>
              <w:top w:val="nil"/>
              <w:left w:val="nil"/>
              <w:bottom w:val="nil"/>
              <w:right w:val="nil"/>
            </w:tcBorders>
          </w:tcPr>
          <w:p w14:paraId="13C90DA9" w14:textId="77777777" w:rsidR="009924B7" w:rsidRDefault="009924B7" w:rsidP="009924B7">
            <w:r>
              <w:fldChar w:fldCharType="begin" w:fldLock="1"/>
            </w:r>
            <w:r>
              <w:instrText>MERGEFIELD Att.Alias</w:instrText>
            </w:r>
            <w:r>
              <w:fldChar w:fldCharType="separate"/>
            </w:r>
            <w:r>
              <w:t>2670</w:t>
            </w:r>
            <w:r>
              <w:fldChar w:fldCharType="end"/>
            </w:r>
          </w:p>
        </w:tc>
        <w:tc>
          <w:tcPr>
            <w:tcW w:w="2970" w:type="dxa"/>
            <w:tcBorders>
              <w:top w:val="nil"/>
              <w:left w:val="nil"/>
              <w:bottom w:val="nil"/>
              <w:right w:val="nil"/>
            </w:tcBorders>
          </w:tcPr>
          <w:p w14:paraId="231DBC6D" w14:textId="77777777" w:rsidR="009924B7" w:rsidRDefault="009924B7" w:rsidP="009924B7">
            <w:r>
              <w:fldChar w:fldCharType="begin" w:fldLock="1"/>
            </w:r>
            <w:r>
              <w:instrText>MERGEFIELD Att.Name</w:instrText>
            </w:r>
            <w:r>
              <w:fldChar w:fldCharType="separate"/>
            </w:r>
            <w:r>
              <w:t>wijkverzorging</w:t>
            </w:r>
            <w:r>
              <w:fldChar w:fldCharType="end"/>
            </w:r>
          </w:p>
        </w:tc>
        <w:tc>
          <w:tcPr>
            <w:tcW w:w="4500" w:type="dxa"/>
            <w:tcBorders>
              <w:top w:val="nil"/>
              <w:left w:val="nil"/>
              <w:bottom w:val="nil"/>
              <w:right w:val="nil"/>
            </w:tcBorders>
          </w:tcPr>
          <w:p w14:paraId="46D265A2" w14:textId="77777777" w:rsidR="009924B7" w:rsidRDefault="009924B7" w:rsidP="009924B7">
            <w:r>
              <w:fldChar w:fldCharType="begin" w:fldLock="1"/>
            </w:r>
            <w:r>
              <w:instrText>MERGEFIELD Att.Notes</w:instrText>
            </w:r>
            <w:r>
              <w:fldChar w:fldCharType="end"/>
            </w:r>
          </w:p>
        </w:tc>
      </w:tr>
      <w:tr w:rsidR="009924B7" w14:paraId="0AC06DEC" w14:textId="77777777" w:rsidTr="009924B7">
        <w:tc>
          <w:tcPr>
            <w:tcW w:w="1710" w:type="dxa"/>
            <w:tcBorders>
              <w:top w:val="nil"/>
              <w:left w:val="nil"/>
              <w:bottom w:val="nil"/>
              <w:right w:val="nil"/>
            </w:tcBorders>
          </w:tcPr>
          <w:p w14:paraId="44BEC9A1" w14:textId="77777777" w:rsidR="009924B7" w:rsidRDefault="009924B7" w:rsidP="009924B7"/>
        </w:tc>
        <w:tc>
          <w:tcPr>
            <w:tcW w:w="2970" w:type="dxa"/>
            <w:tcBorders>
              <w:top w:val="nil"/>
              <w:left w:val="nil"/>
              <w:bottom w:val="nil"/>
              <w:right w:val="nil"/>
            </w:tcBorders>
          </w:tcPr>
          <w:p w14:paraId="6649F9C8" w14:textId="77777777" w:rsidR="009924B7" w:rsidRDefault="009924B7" w:rsidP="009924B7"/>
        </w:tc>
        <w:tc>
          <w:tcPr>
            <w:tcW w:w="4500" w:type="dxa"/>
            <w:tcBorders>
              <w:top w:val="nil"/>
              <w:left w:val="nil"/>
              <w:bottom w:val="nil"/>
              <w:right w:val="nil"/>
            </w:tcBorders>
          </w:tcPr>
          <w:p w14:paraId="3F0054C2" w14:textId="77777777" w:rsidR="009924B7" w:rsidRDefault="009924B7" w:rsidP="009924B7"/>
        </w:tc>
        <w:bookmarkEnd w:id="643"/>
      </w:tr>
      <w:bookmarkStart w:id="644" w:name="BKM_6152DB2F_5EB6_479d_A13D_DB4E8C59A061"/>
      <w:tr w:rsidR="009924B7" w14:paraId="4B25AC05" w14:textId="77777777" w:rsidTr="009924B7">
        <w:tc>
          <w:tcPr>
            <w:tcW w:w="1710" w:type="dxa"/>
            <w:tcBorders>
              <w:top w:val="nil"/>
              <w:left w:val="nil"/>
              <w:bottom w:val="nil"/>
              <w:right w:val="nil"/>
            </w:tcBorders>
          </w:tcPr>
          <w:p w14:paraId="1345A93D" w14:textId="77777777" w:rsidR="009924B7" w:rsidRDefault="009924B7" w:rsidP="009924B7">
            <w:r>
              <w:fldChar w:fldCharType="begin" w:fldLock="1"/>
            </w:r>
            <w:r>
              <w:instrText>MERGEFIELD Att.Alias</w:instrText>
            </w:r>
            <w:r>
              <w:fldChar w:fldCharType="separate"/>
            </w:r>
            <w:r>
              <w:t>2680</w:t>
            </w:r>
            <w:r>
              <w:fldChar w:fldCharType="end"/>
            </w:r>
          </w:p>
        </w:tc>
        <w:tc>
          <w:tcPr>
            <w:tcW w:w="2970" w:type="dxa"/>
            <w:tcBorders>
              <w:top w:val="nil"/>
              <w:left w:val="nil"/>
              <w:bottom w:val="nil"/>
              <w:right w:val="nil"/>
            </w:tcBorders>
          </w:tcPr>
          <w:p w14:paraId="727A4CF8" w14:textId="77777777" w:rsidR="009924B7" w:rsidRDefault="009924B7" w:rsidP="009924B7">
            <w:r>
              <w:fldChar w:fldCharType="begin" w:fldLock="1"/>
            </w:r>
            <w:r>
              <w:instrText>MERGEFIELD Att.Name</w:instrText>
            </w:r>
            <w:r>
              <w:fldChar w:fldCharType="separate"/>
            </w:r>
            <w:r>
              <w:t>psychiatrische inrichting</w:t>
            </w:r>
            <w:r>
              <w:fldChar w:fldCharType="end"/>
            </w:r>
          </w:p>
        </w:tc>
        <w:tc>
          <w:tcPr>
            <w:tcW w:w="4500" w:type="dxa"/>
            <w:tcBorders>
              <w:top w:val="nil"/>
              <w:left w:val="nil"/>
              <w:bottom w:val="nil"/>
              <w:right w:val="nil"/>
            </w:tcBorders>
          </w:tcPr>
          <w:p w14:paraId="58E7AEB1" w14:textId="77777777" w:rsidR="009924B7" w:rsidRDefault="009924B7" w:rsidP="009924B7">
            <w:r>
              <w:fldChar w:fldCharType="begin" w:fldLock="1"/>
            </w:r>
            <w:r>
              <w:instrText>MERGEFIELD Att.Notes</w:instrText>
            </w:r>
            <w:r>
              <w:fldChar w:fldCharType="end"/>
            </w:r>
          </w:p>
        </w:tc>
      </w:tr>
      <w:tr w:rsidR="009924B7" w14:paraId="5F64E5B4" w14:textId="77777777" w:rsidTr="009924B7">
        <w:tc>
          <w:tcPr>
            <w:tcW w:w="1710" w:type="dxa"/>
            <w:tcBorders>
              <w:top w:val="nil"/>
              <w:left w:val="nil"/>
              <w:bottom w:val="nil"/>
              <w:right w:val="nil"/>
            </w:tcBorders>
          </w:tcPr>
          <w:p w14:paraId="7F450EFC" w14:textId="77777777" w:rsidR="009924B7" w:rsidRDefault="009924B7" w:rsidP="009924B7"/>
        </w:tc>
        <w:tc>
          <w:tcPr>
            <w:tcW w:w="2970" w:type="dxa"/>
            <w:tcBorders>
              <w:top w:val="nil"/>
              <w:left w:val="nil"/>
              <w:bottom w:val="nil"/>
              <w:right w:val="nil"/>
            </w:tcBorders>
          </w:tcPr>
          <w:p w14:paraId="175CCB37" w14:textId="77777777" w:rsidR="009924B7" w:rsidRDefault="009924B7" w:rsidP="009924B7"/>
        </w:tc>
        <w:tc>
          <w:tcPr>
            <w:tcW w:w="4500" w:type="dxa"/>
            <w:tcBorders>
              <w:top w:val="nil"/>
              <w:left w:val="nil"/>
              <w:bottom w:val="nil"/>
              <w:right w:val="nil"/>
            </w:tcBorders>
          </w:tcPr>
          <w:p w14:paraId="5DECC596" w14:textId="77777777" w:rsidR="009924B7" w:rsidRDefault="009924B7" w:rsidP="009924B7"/>
        </w:tc>
        <w:bookmarkEnd w:id="644"/>
      </w:tr>
      <w:bookmarkStart w:id="645" w:name="BKM_03B2DC18_2090_4cea_AC50_491129079DF0"/>
      <w:tr w:rsidR="009924B7" w14:paraId="083CF0F1" w14:textId="77777777" w:rsidTr="009924B7">
        <w:tc>
          <w:tcPr>
            <w:tcW w:w="1710" w:type="dxa"/>
            <w:tcBorders>
              <w:top w:val="nil"/>
              <w:left w:val="nil"/>
              <w:bottom w:val="nil"/>
              <w:right w:val="nil"/>
            </w:tcBorders>
          </w:tcPr>
          <w:p w14:paraId="3CCD1EE8" w14:textId="77777777" w:rsidR="009924B7" w:rsidRDefault="009924B7" w:rsidP="009924B7">
            <w:r>
              <w:fldChar w:fldCharType="begin" w:fldLock="1"/>
            </w:r>
            <w:r>
              <w:instrText>MERGEFIELD Att.Alias</w:instrText>
            </w:r>
            <w:r>
              <w:fldChar w:fldCharType="separate"/>
            </w:r>
            <w:r>
              <w:t>2699</w:t>
            </w:r>
            <w:r>
              <w:fldChar w:fldCharType="end"/>
            </w:r>
          </w:p>
        </w:tc>
        <w:tc>
          <w:tcPr>
            <w:tcW w:w="2970" w:type="dxa"/>
            <w:tcBorders>
              <w:top w:val="nil"/>
              <w:left w:val="nil"/>
              <w:bottom w:val="nil"/>
              <w:right w:val="nil"/>
            </w:tcBorders>
          </w:tcPr>
          <w:p w14:paraId="24276F11" w14:textId="77777777" w:rsidR="009924B7" w:rsidRDefault="009924B7" w:rsidP="009924B7">
            <w:r>
              <w:fldChar w:fldCharType="begin" w:fldLock="1"/>
            </w:r>
            <w:r>
              <w:instrText>MERGEFIELD Att.Name</w:instrText>
            </w:r>
            <w:r>
              <w:fldChar w:fldCharType="separate"/>
            </w:r>
            <w:r>
              <w:t>overige doeleinden voor gezondheidszorg</w:t>
            </w:r>
            <w:r>
              <w:fldChar w:fldCharType="end"/>
            </w:r>
          </w:p>
        </w:tc>
        <w:tc>
          <w:tcPr>
            <w:tcW w:w="4500" w:type="dxa"/>
            <w:tcBorders>
              <w:top w:val="nil"/>
              <w:left w:val="nil"/>
              <w:bottom w:val="nil"/>
              <w:right w:val="nil"/>
            </w:tcBorders>
          </w:tcPr>
          <w:p w14:paraId="17DCAF47" w14:textId="77777777" w:rsidR="009924B7" w:rsidRDefault="009924B7" w:rsidP="009924B7">
            <w:r>
              <w:fldChar w:fldCharType="begin" w:fldLock="1"/>
            </w:r>
            <w:r>
              <w:instrText>MERGEFIELD Att.Notes</w:instrText>
            </w:r>
            <w:r>
              <w:fldChar w:fldCharType="end"/>
            </w:r>
          </w:p>
        </w:tc>
      </w:tr>
      <w:tr w:rsidR="009924B7" w14:paraId="0D5C33E0" w14:textId="77777777" w:rsidTr="009924B7">
        <w:tc>
          <w:tcPr>
            <w:tcW w:w="1710" w:type="dxa"/>
            <w:tcBorders>
              <w:top w:val="nil"/>
              <w:left w:val="nil"/>
              <w:bottom w:val="nil"/>
              <w:right w:val="nil"/>
            </w:tcBorders>
          </w:tcPr>
          <w:p w14:paraId="24F3FF3B" w14:textId="77777777" w:rsidR="009924B7" w:rsidRDefault="009924B7" w:rsidP="009924B7"/>
        </w:tc>
        <w:tc>
          <w:tcPr>
            <w:tcW w:w="2970" w:type="dxa"/>
            <w:tcBorders>
              <w:top w:val="nil"/>
              <w:left w:val="nil"/>
              <w:bottom w:val="nil"/>
              <w:right w:val="nil"/>
            </w:tcBorders>
          </w:tcPr>
          <w:p w14:paraId="3F933E52" w14:textId="77777777" w:rsidR="009924B7" w:rsidRDefault="009924B7" w:rsidP="009924B7"/>
        </w:tc>
        <w:tc>
          <w:tcPr>
            <w:tcW w:w="4500" w:type="dxa"/>
            <w:tcBorders>
              <w:top w:val="nil"/>
              <w:left w:val="nil"/>
              <w:bottom w:val="nil"/>
              <w:right w:val="nil"/>
            </w:tcBorders>
          </w:tcPr>
          <w:p w14:paraId="0ECA98FF" w14:textId="77777777" w:rsidR="009924B7" w:rsidRDefault="009924B7" w:rsidP="009924B7"/>
        </w:tc>
        <w:bookmarkEnd w:id="645"/>
      </w:tr>
      <w:bookmarkStart w:id="646" w:name="BKM_EFEF5E64_C50F_4ddc_8B30_CDD670304CA9"/>
      <w:tr w:rsidR="009924B7" w14:paraId="474D35E6" w14:textId="77777777" w:rsidTr="009924B7">
        <w:tc>
          <w:tcPr>
            <w:tcW w:w="1710" w:type="dxa"/>
            <w:tcBorders>
              <w:top w:val="nil"/>
              <w:left w:val="nil"/>
              <w:bottom w:val="nil"/>
              <w:right w:val="nil"/>
            </w:tcBorders>
          </w:tcPr>
          <w:p w14:paraId="253EC58F" w14:textId="77777777" w:rsidR="009924B7" w:rsidRDefault="009924B7" w:rsidP="009924B7">
            <w:r>
              <w:fldChar w:fldCharType="begin" w:fldLock="1"/>
            </w:r>
            <w:r>
              <w:instrText>MERGEFIELD Att.Alias</w:instrText>
            </w:r>
            <w:r>
              <w:fldChar w:fldCharType="separate"/>
            </w:r>
            <w:r>
              <w:t>2700</w:t>
            </w:r>
            <w:r>
              <w:fldChar w:fldCharType="end"/>
            </w:r>
          </w:p>
        </w:tc>
        <w:tc>
          <w:tcPr>
            <w:tcW w:w="2970" w:type="dxa"/>
            <w:tcBorders>
              <w:top w:val="nil"/>
              <w:left w:val="nil"/>
              <w:bottom w:val="nil"/>
              <w:right w:val="nil"/>
            </w:tcBorders>
          </w:tcPr>
          <w:p w14:paraId="742DC6BA" w14:textId="77777777" w:rsidR="009924B7" w:rsidRDefault="009924B7" w:rsidP="009924B7">
            <w:r>
              <w:fldChar w:fldCharType="begin" w:fldLock="1"/>
            </w:r>
            <w:r>
              <w:instrText>MERGEFIELD Att.Name</w:instrText>
            </w:r>
            <w:r>
              <w:fldChar w:fldCharType="separate"/>
            </w:r>
            <w:r>
              <w:t>doeleinden voor verkeer</w:t>
            </w:r>
            <w:r>
              <w:fldChar w:fldCharType="end"/>
            </w:r>
          </w:p>
        </w:tc>
        <w:tc>
          <w:tcPr>
            <w:tcW w:w="4500" w:type="dxa"/>
            <w:tcBorders>
              <w:top w:val="nil"/>
              <w:left w:val="nil"/>
              <w:bottom w:val="nil"/>
              <w:right w:val="nil"/>
            </w:tcBorders>
          </w:tcPr>
          <w:p w14:paraId="1B2DCE3A" w14:textId="77777777" w:rsidR="009924B7" w:rsidRDefault="009924B7" w:rsidP="009924B7">
            <w:r>
              <w:fldChar w:fldCharType="begin" w:fldLock="1"/>
            </w:r>
            <w:r>
              <w:instrText>MERGEFIELD Att.Notes</w:instrText>
            </w:r>
            <w:r>
              <w:fldChar w:fldCharType="end"/>
            </w:r>
          </w:p>
        </w:tc>
      </w:tr>
      <w:tr w:rsidR="009924B7" w14:paraId="057E25FE" w14:textId="77777777" w:rsidTr="009924B7">
        <w:tc>
          <w:tcPr>
            <w:tcW w:w="1710" w:type="dxa"/>
            <w:tcBorders>
              <w:top w:val="nil"/>
              <w:left w:val="nil"/>
              <w:bottom w:val="nil"/>
              <w:right w:val="nil"/>
            </w:tcBorders>
          </w:tcPr>
          <w:p w14:paraId="7819A68C" w14:textId="77777777" w:rsidR="009924B7" w:rsidRDefault="009924B7" w:rsidP="009924B7"/>
        </w:tc>
        <w:tc>
          <w:tcPr>
            <w:tcW w:w="2970" w:type="dxa"/>
            <w:tcBorders>
              <w:top w:val="nil"/>
              <w:left w:val="nil"/>
              <w:bottom w:val="nil"/>
              <w:right w:val="nil"/>
            </w:tcBorders>
          </w:tcPr>
          <w:p w14:paraId="0B173B94" w14:textId="77777777" w:rsidR="009924B7" w:rsidRDefault="009924B7" w:rsidP="009924B7"/>
        </w:tc>
        <w:tc>
          <w:tcPr>
            <w:tcW w:w="4500" w:type="dxa"/>
            <w:tcBorders>
              <w:top w:val="nil"/>
              <w:left w:val="nil"/>
              <w:bottom w:val="nil"/>
              <w:right w:val="nil"/>
            </w:tcBorders>
          </w:tcPr>
          <w:p w14:paraId="155553D7" w14:textId="77777777" w:rsidR="009924B7" w:rsidRDefault="009924B7" w:rsidP="009924B7"/>
        </w:tc>
        <w:bookmarkEnd w:id="646"/>
      </w:tr>
      <w:bookmarkStart w:id="647" w:name="BKM_6BF37F2C_F514_4e43_A0AB_4EA3616E6F90"/>
      <w:tr w:rsidR="009924B7" w14:paraId="1F9551EA" w14:textId="77777777" w:rsidTr="009924B7">
        <w:tc>
          <w:tcPr>
            <w:tcW w:w="1710" w:type="dxa"/>
            <w:tcBorders>
              <w:top w:val="nil"/>
              <w:left w:val="nil"/>
              <w:bottom w:val="nil"/>
              <w:right w:val="nil"/>
            </w:tcBorders>
          </w:tcPr>
          <w:p w14:paraId="53842E4E" w14:textId="77777777" w:rsidR="009924B7" w:rsidRDefault="009924B7" w:rsidP="009924B7">
            <w:r>
              <w:fldChar w:fldCharType="begin" w:fldLock="1"/>
            </w:r>
            <w:r>
              <w:instrText>MERGEFIELD Att.Alias</w:instrText>
            </w:r>
            <w:r>
              <w:fldChar w:fldCharType="separate"/>
            </w:r>
            <w:r>
              <w:t>2710</w:t>
            </w:r>
            <w:r>
              <w:fldChar w:fldCharType="end"/>
            </w:r>
          </w:p>
        </w:tc>
        <w:tc>
          <w:tcPr>
            <w:tcW w:w="2970" w:type="dxa"/>
            <w:tcBorders>
              <w:top w:val="nil"/>
              <w:left w:val="nil"/>
              <w:bottom w:val="nil"/>
              <w:right w:val="nil"/>
            </w:tcBorders>
          </w:tcPr>
          <w:p w14:paraId="10F1468C" w14:textId="77777777" w:rsidR="009924B7" w:rsidRDefault="009924B7" w:rsidP="009924B7">
            <w:r>
              <w:fldChar w:fldCharType="begin" w:fldLock="1"/>
            </w:r>
            <w:r>
              <w:instrText>MERGEFIELD Att.Name</w:instrText>
            </w:r>
            <w:r>
              <w:fldChar w:fldCharType="separate"/>
            </w:r>
            <w:r>
              <w:t>stalling (fietsen/auto's)</w:t>
            </w:r>
            <w:r>
              <w:fldChar w:fldCharType="end"/>
            </w:r>
          </w:p>
        </w:tc>
        <w:tc>
          <w:tcPr>
            <w:tcW w:w="4500" w:type="dxa"/>
            <w:tcBorders>
              <w:top w:val="nil"/>
              <w:left w:val="nil"/>
              <w:bottom w:val="nil"/>
              <w:right w:val="nil"/>
            </w:tcBorders>
          </w:tcPr>
          <w:p w14:paraId="132C2508" w14:textId="77777777" w:rsidR="009924B7" w:rsidRDefault="009924B7" w:rsidP="009924B7">
            <w:r>
              <w:fldChar w:fldCharType="begin" w:fldLock="1"/>
            </w:r>
            <w:r>
              <w:instrText>MERGEFIELD Att.Notes</w:instrText>
            </w:r>
            <w:r>
              <w:fldChar w:fldCharType="end"/>
            </w:r>
          </w:p>
        </w:tc>
      </w:tr>
      <w:tr w:rsidR="009924B7" w14:paraId="68CBA9C4" w14:textId="77777777" w:rsidTr="009924B7">
        <w:tc>
          <w:tcPr>
            <w:tcW w:w="1710" w:type="dxa"/>
            <w:tcBorders>
              <w:top w:val="nil"/>
              <w:left w:val="nil"/>
              <w:bottom w:val="nil"/>
              <w:right w:val="nil"/>
            </w:tcBorders>
          </w:tcPr>
          <w:p w14:paraId="3E7445B7" w14:textId="77777777" w:rsidR="009924B7" w:rsidRDefault="009924B7" w:rsidP="009924B7"/>
        </w:tc>
        <w:tc>
          <w:tcPr>
            <w:tcW w:w="2970" w:type="dxa"/>
            <w:tcBorders>
              <w:top w:val="nil"/>
              <w:left w:val="nil"/>
              <w:bottom w:val="nil"/>
              <w:right w:val="nil"/>
            </w:tcBorders>
          </w:tcPr>
          <w:p w14:paraId="0DA350CE" w14:textId="77777777" w:rsidR="009924B7" w:rsidRDefault="009924B7" w:rsidP="009924B7"/>
        </w:tc>
        <w:tc>
          <w:tcPr>
            <w:tcW w:w="4500" w:type="dxa"/>
            <w:tcBorders>
              <w:top w:val="nil"/>
              <w:left w:val="nil"/>
              <w:bottom w:val="nil"/>
              <w:right w:val="nil"/>
            </w:tcBorders>
          </w:tcPr>
          <w:p w14:paraId="4D5FA1B6" w14:textId="77777777" w:rsidR="009924B7" w:rsidRDefault="009924B7" w:rsidP="009924B7"/>
        </w:tc>
        <w:bookmarkEnd w:id="647"/>
      </w:tr>
      <w:bookmarkStart w:id="648" w:name="BKM_F3F3D275_FF16_4c5e_8E42_E15FA7ACFC31"/>
      <w:tr w:rsidR="009924B7" w14:paraId="1945E1E5" w14:textId="77777777" w:rsidTr="009924B7">
        <w:tc>
          <w:tcPr>
            <w:tcW w:w="1710" w:type="dxa"/>
            <w:tcBorders>
              <w:top w:val="nil"/>
              <w:left w:val="nil"/>
              <w:bottom w:val="nil"/>
              <w:right w:val="nil"/>
            </w:tcBorders>
          </w:tcPr>
          <w:p w14:paraId="683CBE8F" w14:textId="77777777" w:rsidR="009924B7" w:rsidRDefault="009924B7" w:rsidP="009924B7">
            <w:r>
              <w:fldChar w:fldCharType="begin" w:fldLock="1"/>
            </w:r>
            <w:r>
              <w:instrText>MERGEFIELD Att.Alias</w:instrText>
            </w:r>
            <w:r>
              <w:fldChar w:fldCharType="separate"/>
            </w:r>
            <w:r>
              <w:t>2720</w:t>
            </w:r>
            <w:r>
              <w:fldChar w:fldCharType="end"/>
            </w:r>
          </w:p>
        </w:tc>
        <w:tc>
          <w:tcPr>
            <w:tcW w:w="2970" w:type="dxa"/>
            <w:tcBorders>
              <w:top w:val="nil"/>
              <w:left w:val="nil"/>
              <w:bottom w:val="nil"/>
              <w:right w:val="nil"/>
            </w:tcBorders>
          </w:tcPr>
          <w:p w14:paraId="7D676589" w14:textId="77777777" w:rsidR="009924B7" w:rsidRDefault="009924B7" w:rsidP="009924B7">
            <w:r>
              <w:fldChar w:fldCharType="begin" w:fldLock="1"/>
            </w:r>
            <w:r>
              <w:instrText>MERGEFIELD Att.Name</w:instrText>
            </w:r>
            <w:r>
              <w:fldChar w:fldCharType="separate"/>
            </w:r>
            <w:r>
              <w:t>wegverkeer</w:t>
            </w:r>
            <w:r>
              <w:fldChar w:fldCharType="end"/>
            </w:r>
          </w:p>
        </w:tc>
        <w:tc>
          <w:tcPr>
            <w:tcW w:w="4500" w:type="dxa"/>
            <w:tcBorders>
              <w:top w:val="nil"/>
              <w:left w:val="nil"/>
              <w:bottom w:val="nil"/>
              <w:right w:val="nil"/>
            </w:tcBorders>
          </w:tcPr>
          <w:p w14:paraId="02AF4710" w14:textId="77777777" w:rsidR="009924B7" w:rsidRDefault="009924B7" w:rsidP="009924B7">
            <w:r>
              <w:fldChar w:fldCharType="begin" w:fldLock="1"/>
            </w:r>
            <w:r>
              <w:instrText>MERGEFIELD Att.Notes</w:instrText>
            </w:r>
            <w:r>
              <w:fldChar w:fldCharType="end"/>
            </w:r>
          </w:p>
        </w:tc>
      </w:tr>
      <w:tr w:rsidR="009924B7" w14:paraId="69D385BC" w14:textId="77777777" w:rsidTr="009924B7">
        <w:tc>
          <w:tcPr>
            <w:tcW w:w="1710" w:type="dxa"/>
            <w:tcBorders>
              <w:top w:val="nil"/>
              <w:left w:val="nil"/>
              <w:bottom w:val="nil"/>
              <w:right w:val="nil"/>
            </w:tcBorders>
          </w:tcPr>
          <w:p w14:paraId="28F7C0B2" w14:textId="77777777" w:rsidR="009924B7" w:rsidRDefault="009924B7" w:rsidP="009924B7"/>
        </w:tc>
        <w:tc>
          <w:tcPr>
            <w:tcW w:w="2970" w:type="dxa"/>
            <w:tcBorders>
              <w:top w:val="nil"/>
              <w:left w:val="nil"/>
              <w:bottom w:val="nil"/>
              <w:right w:val="nil"/>
            </w:tcBorders>
          </w:tcPr>
          <w:p w14:paraId="43A8477A" w14:textId="77777777" w:rsidR="009924B7" w:rsidRDefault="009924B7" w:rsidP="009924B7"/>
        </w:tc>
        <w:tc>
          <w:tcPr>
            <w:tcW w:w="4500" w:type="dxa"/>
            <w:tcBorders>
              <w:top w:val="nil"/>
              <w:left w:val="nil"/>
              <w:bottom w:val="nil"/>
              <w:right w:val="nil"/>
            </w:tcBorders>
          </w:tcPr>
          <w:p w14:paraId="29CAF2DB" w14:textId="77777777" w:rsidR="009924B7" w:rsidRDefault="009924B7" w:rsidP="009924B7"/>
        </w:tc>
        <w:bookmarkEnd w:id="648"/>
      </w:tr>
      <w:bookmarkStart w:id="649" w:name="BKM_FAE0F80F_E9CC_47fa_9D33_A65E7882A884"/>
      <w:tr w:rsidR="009924B7" w14:paraId="2D9D7CDA" w14:textId="77777777" w:rsidTr="009924B7">
        <w:tc>
          <w:tcPr>
            <w:tcW w:w="1710" w:type="dxa"/>
            <w:tcBorders>
              <w:top w:val="nil"/>
              <w:left w:val="nil"/>
              <w:bottom w:val="nil"/>
              <w:right w:val="nil"/>
            </w:tcBorders>
          </w:tcPr>
          <w:p w14:paraId="72BE76C1" w14:textId="77777777" w:rsidR="009924B7" w:rsidRDefault="009924B7" w:rsidP="009924B7">
            <w:r>
              <w:fldChar w:fldCharType="begin" w:fldLock="1"/>
            </w:r>
            <w:r>
              <w:instrText>MERGEFIELD Att.Alias</w:instrText>
            </w:r>
            <w:r>
              <w:fldChar w:fldCharType="separate"/>
            </w:r>
            <w:r>
              <w:t>2730</w:t>
            </w:r>
            <w:r>
              <w:fldChar w:fldCharType="end"/>
            </w:r>
          </w:p>
        </w:tc>
        <w:tc>
          <w:tcPr>
            <w:tcW w:w="2970" w:type="dxa"/>
            <w:tcBorders>
              <w:top w:val="nil"/>
              <w:left w:val="nil"/>
              <w:bottom w:val="nil"/>
              <w:right w:val="nil"/>
            </w:tcBorders>
          </w:tcPr>
          <w:p w14:paraId="0FDEB4D0" w14:textId="77777777" w:rsidR="009924B7" w:rsidRDefault="009924B7" w:rsidP="009924B7">
            <w:r>
              <w:fldChar w:fldCharType="begin" w:fldLock="1"/>
            </w:r>
            <w:r>
              <w:instrText>MERGEFIELD Att.Name</w:instrText>
            </w:r>
            <w:r>
              <w:fldChar w:fldCharType="separate"/>
            </w:r>
            <w:r>
              <w:t>spoorwegverkeer</w:t>
            </w:r>
            <w:r>
              <w:fldChar w:fldCharType="end"/>
            </w:r>
          </w:p>
        </w:tc>
        <w:tc>
          <w:tcPr>
            <w:tcW w:w="4500" w:type="dxa"/>
            <w:tcBorders>
              <w:top w:val="nil"/>
              <w:left w:val="nil"/>
              <w:bottom w:val="nil"/>
              <w:right w:val="nil"/>
            </w:tcBorders>
          </w:tcPr>
          <w:p w14:paraId="6DCB5C36" w14:textId="77777777" w:rsidR="009924B7" w:rsidRDefault="009924B7" w:rsidP="009924B7">
            <w:r>
              <w:fldChar w:fldCharType="begin" w:fldLock="1"/>
            </w:r>
            <w:r>
              <w:instrText>MERGEFIELD Att.Notes</w:instrText>
            </w:r>
            <w:r>
              <w:fldChar w:fldCharType="end"/>
            </w:r>
          </w:p>
        </w:tc>
      </w:tr>
      <w:tr w:rsidR="009924B7" w14:paraId="68C82DD3" w14:textId="77777777" w:rsidTr="009924B7">
        <w:tc>
          <w:tcPr>
            <w:tcW w:w="1710" w:type="dxa"/>
            <w:tcBorders>
              <w:top w:val="nil"/>
              <w:left w:val="nil"/>
              <w:bottom w:val="nil"/>
              <w:right w:val="nil"/>
            </w:tcBorders>
          </w:tcPr>
          <w:p w14:paraId="0DCB8CFE" w14:textId="77777777" w:rsidR="009924B7" w:rsidRDefault="009924B7" w:rsidP="009924B7"/>
        </w:tc>
        <w:tc>
          <w:tcPr>
            <w:tcW w:w="2970" w:type="dxa"/>
            <w:tcBorders>
              <w:top w:val="nil"/>
              <w:left w:val="nil"/>
              <w:bottom w:val="nil"/>
              <w:right w:val="nil"/>
            </w:tcBorders>
          </w:tcPr>
          <w:p w14:paraId="54EC9EED" w14:textId="77777777" w:rsidR="009924B7" w:rsidRDefault="009924B7" w:rsidP="009924B7"/>
        </w:tc>
        <w:tc>
          <w:tcPr>
            <w:tcW w:w="4500" w:type="dxa"/>
            <w:tcBorders>
              <w:top w:val="nil"/>
              <w:left w:val="nil"/>
              <w:bottom w:val="nil"/>
              <w:right w:val="nil"/>
            </w:tcBorders>
          </w:tcPr>
          <w:p w14:paraId="1499BBD9" w14:textId="77777777" w:rsidR="009924B7" w:rsidRDefault="009924B7" w:rsidP="009924B7"/>
        </w:tc>
        <w:bookmarkEnd w:id="649"/>
      </w:tr>
      <w:bookmarkStart w:id="650" w:name="BKM_58DF9D10_36C9_4720_9D2D_05EA79020E27"/>
      <w:tr w:rsidR="009924B7" w14:paraId="6D96604B" w14:textId="77777777" w:rsidTr="009924B7">
        <w:tc>
          <w:tcPr>
            <w:tcW w:w="1710" w:type="dxa"/>
            <w:tcBorders>
              <w:top w:val="nil"/>
              <w:left w:val="nil"/>
              <w:bottom w:val="nil"/>
              <w:right w:val="nil"/>
            </w:tcBorders>
          </w:tcPr>
          <w:p w14:paraId="6292E81E" w14:textId="77777777" w:rsidR="009924B7" w:rsidRDefault="009924B7" w:rsidP="009924B7">
            <w:r>
              <w:fldChar w:fldCharType="begin" w:fldLock="1"/>
            </w:r>
            <w:r>
              <w:instrText>MERGEFIELD Att.Alias</w:instrText>
            </w:r>
            <w:r>
              <w:fldChar w:fldCharType="separate"/>
            </w:r>
            <w:r>
              <w:t>2740</w:t>
            </w:r>
            <w:r>
              <w:fldChar w:fldCharType="end"/>
            </w:r>
          </w:p>
        </w:tc>
        <w:tc>
          <w:tcPr>
            <w:tcW w:w="2970" w:type="dxa"/>
            <w:tcBorders>
              <w:top w:val="nil"/>
              <w:left w:val="nil"/>
              <w:bottom w:val="nil"/>
              <w:right w:val="nil"/>
            </w:tcBorders>
          </w:tcPr>
          <w:p w14:paraId="38DFB964" w14:textId="77777777" w:rsidR="009924B7" w:rsidRDefault="009924B7" w:rsidP="009924B7">
            <w:r>
              <w:fldChar w:fldCharType="begin" w:fldLock="1"/>
            </w:r>
            <w:r>
              <w:instrText>MERGEFIELD Att.Name</w:instrText>
            </w:r>
            <w:r>
              <w:fldChar w:fldCharType="separate"/>
            </w:r>
            <w:r>
              <w:t>luchtvaart</w:t>
            </w:r>
            <w:r>
              <w:fldChar w:fldCharType="end"/>
            </w:r>
          </w:p>
        </w:tc>
        <w:tc>
          <w:tcPr>
            <w:tcW w:w="4500" w:type="dxa"/>
            <w:tcBorders>
              <w:top w:val="nil"/>
              <w:left w:val="nil"/>
              <w:bottom w:val="nil"/>
              <w:right w:val="nil"/>
            </w:tcBorders>
          </w:tcPr>
          <w:p w14:paraId="79D7F9C8" w14:textId="77777777" w:rsidR="009924B7" w:rsidRDefault="009924B7" w:rsidP="009924B7">
            <w:r>
              <w:fldChar w:fldCharType="begin" w:fldLock="1"/>
            </w:r>
            <w:r>
              <w:instrText>MERGEFIELD Att.Notes</w:instrText>
            </w:r>
            <w:r>
              <w:fldChar w:fldCharType="end"/>
            </w:r>
          </w:p>
        </w:tc>
      </w:tr>
      <w:tr w:rsidR="009924B7" w14:paraId="2665A769" w14:textId="77777777" w:rsidTr="009924B7">
        <w:tc>
          <w:tcPr>
            <w:tcW w:w="1710" w:type="dxa"/>
            <w:tcBorders>
              <w:top w:val="nil"/>
              <w:left w:val="nil"/>
              <w:bottom w:val="nil"/>
              <w:right w:val="nil"/>
            </w:tcBorders>
          </w:tcPr>
          <w:p w14:paraId="3CF91A01" w14:textId="77777777" w:rsidR="009924B7" w:rsidRDefault="009924B7" w:rsidP="009924B7"/>
        </w:tc>
        <w:tc>
          <w:tcPr>
            <w:tcW w:w="2970" w:type="dxa"/>
            <w:tcBorders>
              <w:top w:val="nil"/>
              <w:left w:val="nil"/>
              <w:bottom w:val="nil"/>
              <w:right w:val="nil"/>
            </w:tcBorders>
          </w:tcPr>
          <w:p w14:paraId="3B675C79" w14:textId="77777777" w:rsidR="009924B7" w:rsidRDefault="009924B7" w:rsidP="009924B7"/>
        </w:tc>
        <w:tc>
          <w:tcPr>
            <w:tcW w:w="4500" w:type="dxa"/>
            <w:tcBorders>
              <w:top w:val="nil"/>
              <w:left w:val="nil"/>
              <w:bottom w:val="nil"/>
              <w:right w:val="nil"/>
            </w:tcBorders>
          </w:tcPr>
          <w:p w14:paraId="07536C12" w14:textId="77777777" w:rsidR="009924B7" w:rsidRDefault="009924B7" w:rsidP="009924B7"/>
        </w:tc>
        <w:bookmarkEnd w:id="650"/>
      </w:tr>
      <w:bookmarkStart w:id="651" w:name="BKM_BCAEBF24_1962_4cf0_BB27_8C4630FFA9DF"/>
      <w:tr w:rsidR="009924B7" w14:paraId="5D39C288" w14:textId="77777777" w:rsidTr="009924B7">
        <w:tc>
          <w:tcPr>
            <w:tcW w:w="1710" w:type="dxa"/>
            <w:tcBorders>
              <w:top w:val="nil"/>
              <w:left w:val="nil"/>
              <w:bottom w:val="nil"/>
              <w:right w:val="nil"/>
            </w:tcBorders>
          </w:tcPr>
          <w:p w14:paraId="24D43BD1" w14:textId="77777777" w:rsidR="009924B7" w:rsidRDefault="009924B7" w:rsidP="009924B7">
            <w:r>
              <w:fldChar w:fldCharType="begin" w:fldLock="1"/>
            </w:r>
            <w:r>
              <w:instrText>MERGEFIELD Att.Alias</w:instrText>
            </w:r>
            <w:r>
              <w:fldChar w:fldCharType="separate"/>
            </w:r>
            <w:r>
              <w:t>2750</w:t>
            </w:r>
            <w:r>
              <w:fldChar w:fldCharType="end"/>
            </w:r>
          </w:p>
        </w:tc>
        <w:tc>
          <w:tcPr>
            <w:tcW w:w="2970" w:type="dxa"/>
            <w:tcBorders>
              <w:top w:val="nil"/>
              <w:left w:val="nil"/>
              <w:bottom w:val="nil"/>
              <w:right w:val="nil"/>
            </w:tcBorders>
          </w:tcPr>
          <w:p w14:paraId="7D077E24" w14:textId="77777777" w:rsidR="009924B7" w:rsidRDefault="009924B7" w:rsidP="009924B7">
            <w:r>
              <w:fldChar w:fldCharType="begin" w:fldLock="1"/>
            </w:r>
            <w:r>
              <w:instrText>MERGEFIELD Att.Name</w:instrText>
            </w:r>
            <w:r>
              <w:fldChar w:fldCharType="separate"/>
            </w:r>
            <w:r>
              <w:t>scheepvaart</w:t>
            </w:r>
            <w:r>
              <w:fldChar w:fldCharType="end"/>
            </w:r>
          </w:p>
        </w:tc>
        <w:tc>
          <w:tcPr>
            <w:tcW w:w="4500" w:type="dxa"/>
            <w:tcBorders>
              <w:top w:val="nil"/>
              <w:left w:val="nil"/>
              <w:bottom w:val="nil"/>
              <w:right w:val="nil"/>
            </w:tcBorders>
          </w:tcPr>
          <w:p w14:paraId="237F1448" w14:textId="77777777" w:rsidR="009924B7" w:rsidRDefault="009924B7" w:rsidP="009924B7">
            <w:r>
              <w:fldChar w:fldCharType="begin" w:fldLock="1"/>
            </w:r>
            <w:r>
              <w:instrText>MERGEFIELD Att.Notes</w:instrText>
            </w:r>
            <w:r>
              <w:fldChar w:fldCharType="end"/>
            </w:r>
          </w:p>
        </w:tc>
      </w:tr>
      <w:tr w:rsidR="009924B7" w14:paraId="7E2DAA61" w14:textId="77777777" w:rsidTr="009924B7">
        <w:tc>
          <w:tcPr>
            <w:tcW w:w="1710" w:type="dxa"/>
            <w:tcBorders>
              <w:top w:val="nil"/>
              <w:left w:val="nil"/>
              <w:bottom w:val="nil"/>
              <w:right w:val="nil"/>
            </w:tcBorders>
          </w:tcPr>
          <w:p w14:paraId="0BE8B3FA" w14:textId="77777777" w:rsidR="009924B7" w:rsidRDefault="009924B7" w:rsidP="009924B7"/>
        </w:tc>
        <w:tc>
          <w:tcPr>
            <w:tcW w:w="2970" w:type="dxa"/>
            <w:tcBorders>
              <w:top w:val="nil"/>
              <w:left w:val="nil"/>
              <w:bottom w:val="nil"/>
              <w:right w:val="nil"/>
            </w:tcBorders>
          </w:tcPr>
          <w:p w14:paraId="794D25C1" w14:textId="77777777" w:rsidR="009924B7" w:rsidRDefault="009924B7" w:rsidP="009924B7"/>
        </w:tc>
        <w:tc>
          <w:tcPr>
            <w:tcW w:w="4500" w:type="dxa"/>
            <w:tcBorders>
              <w:top w:val="nil"/>
              <w:left w:val="nil"/>
              <w:bottom w:val="nil"/>
              <w:right w:val="nil"/>
            </w:tcBorders>
          </w:tcPr>
          <w:p w14:paraId="1FAE5633" w14:textId="77777777" w:rsidR="009924B7" w:rsidRDefault="009924B7" w:rsidP="009924B7"/>
        </w:tc>
        <w:bookmarkEnd w:id="651"/>
      </w:tr>
      <w:bookmarkStart w:id="652" w:name="BKM_595E8C47_94E5_4fe7_BB87_624D31DF05B7"/>
      <w:tr w:rsidR="009924B7" w14:paraId="5E6B00E1" w14:textId="77777777" w:rsidTr="009924B7">
        <w:tc>
          <w:tcPr>
            <w:tcW w:w="1710" w:type="dxa"/>
            <w:tcBorders>
              <w:top w:val="nil"/>
              <w:left w:val="nil"/>
              <w:bottom w:val="nil"/>
              <w:right w:val="nil"/>
            </w:tcBorders>
          </w:tcPr>
          <w:p w14:paraId="38EE52DC" w14:textId="77777777" w:rsidR="009924B7" w:rsidRDefault="009924B7" w:rsidP="009924B7">
            <w:r>
              <w:fldChar w:fldCharType="begin" w:fldLock="1"/>
            </w:r>
            <w:r>
              <w:instrText>MERGEFIELD Att.Alias</w:instrText>
            </w:r>
            <w:r>
              <w:fldChar w:fldCharType="separate"/>
            </w:r>
            <w:r>
              <w:t>2799</w:t>
            </w:r>
            <w:r>
              <w:fldChar w:fldCharType="end"/>
            </w:r>
          </w:p>
        </w:tc>
        <w:tc>
          <w:tcPr>
            <w:tcW w:w="2970" w:type="dxa"/>
            <w:tcBorders>
              <w:top w:val="nil"/>
              <w:left w:val="nil"/>
              <w:bottom w:val="nil"/>
              <w:right w:val="nil"/>
            </w:tcBorders>
          </w:tcPr>
          <w:p w14:paraId="29ED92EC" w14:textId="77777777" w:rsidR="009924B7" w:rsidRDefault="009924B7" w:rsidP="009924B7">
            <w:r>
              <w:fldChar w:fldCharType="begin" w:fldLock="1"/>
            </w:r>
            <w:r>
              <w:instrText>MERGEFIELD Att.Name</w:instrText>
            </w:r>
            <w:r>
              <w:fldChar w:fldCharType="separate"/>
            </w:r>
            <w:r>
              <w:t>overige doeleinden voor verkeer</w:t>
            </w:r>
            <w:r>
              <w:fldChar w:fldCharType="end"/>
            </w:r>
          </w:p>
        </w:tc>
        <w:tc>
          <w:tcPr>
            <w:tcW w:w="4500" w:type="dxa"/>
            <w:tcBorders>
              <w:top w:val="nil"/>
              <w:left w:val="nil"/>
              <w:bottom w:val="nil"/>
              <w:right w:val="nil"/>
            </w:tcBorders>
          </w:tcPr>
          <w:p w14:paraId="1A2A28C6" w14:textId="77777777" w:rsidR="009924B7" w:rsidRDefault="009924B7" w:rsidP="009924B7">
            <w:r>
              <w:fldChar w:fldCharType="begin" w:fldLock="1"/>
            </w:r>
            <w:r>
              <w:instrText>MERGEFIELD Att.Notes</w:instrText>
            </w:r>
            <w:r>
              <w:fldChar w:fldCharType="end"/>
            </w:r>
          </w:p>
        </w:tc>
      </w:tr>
      <w:tr w:rsidR="009924B7" w14:paraId="67541C0F" w14:textId="77777777" w:rsidTr="009924B7">
        <w:tc>
          <w:tcPr>
            <w:tcW w:w="1710" w:type="dxa"/>
            <w:tcBorders>
              <w:top w:val="nil"/>
              <w:left w:val="nil"/>
              <w:bottom w:val="nil"/>
              <w:right w:val="nil"/>
            </w:tcBorders>
          </w:tcPr>
          <w:p w14:paraId="4A0DA67B" w14:textId="77777777" w:rsidR="009924B7" w:rsidRDefault="009924B7" w:rsidP="009924B7"/>
        </w:tc>
        <w:tc>
          <w:tcPr>
            <w:tcW w:w="2970" w:type="dxa"/>
            <w:tcBorders>
              <w:top w:val="nil"/>
              <w:left w:val="nil"/>
              <w:bottom w:val="nil"/>
              <w:right w:val="nil"/>
            </w:tcBorders>
          </w:tcPr>
          <w:p w14:paraId="08B8A85C" w14:textId="77777777" w:rsidR="009924B7" w:rsidRDefault="009924B7" w:rsidP="009924B7"/>
        </w:tc>
        <w:tc>
          <w:tcPr>
            <w:tcW w:w="4500" w:type="dxa"/>
            <w:tcBorders>
              <w:top w:val="nil"/>
              <w:left w:val="nil"/>
              <w:bottom w:val="nil"/>
              <w:right w:val="nil"/>
            </w:tcBorders>
          </w:tcPr>
          <w:p w14:paraId="2F1F8593" w14:textId="77777777" w:rsidR="009924B7" w:rsidRDefault="009924B7" w:rsidP="009924B7"/>
        </w:tc>
        <w:bookmarkEnd w:id="652"/>
      </w:tr>
      <w:bookmarkStart w:id="653" w:name="BKM_604C6AC3_1BDA_466e_BDFE_2A67DD84D244"/>
      <w:tr w:rsidR="009924B7" w14:paraId="690F4017" w14:textId="77777777" w:rsidTr="009924B7">
        <w:tc>
          <w:tcPr>
            <w:tcW w:w="1710" w:type="dxa"/>
            <w:tcBorders>
              <w:top w:val="nil"/>
              <w:left w:val="nil"/>
              <w:bottom w:val="nil"/>
              <w:right w:val="nil"/>
            </w:tcBorders>
          </w:tcPr>
          <w:p w14:paraId="20C56C7A" w14:textId="77777777" w:rsidR="009924B7" w:rsidRDefault="009924B7" w:rsidP="009924B7">
            <w:r>
              <w:fldChar w:fldCharType="begin" w:fldLock="1"/>
            </w:r>
            <w:r>
              <w:instrText>MERGEFIELD Att.Alias</w:instrText>
            </w:r>
            <w:r>
              <w:fldChar w:fldCharType="separate"/>
            </w:r>
            <w:r>
              <w:t>2800</w:t>
            </w:r>
            <w:r>
              <w:fldChar w:fldCharType="end"/>
            </w:r>
          </w:p>
        </w:tc>
        <w:tc>
          <w:tcPr>
            <w:tcW w:w="2970" w:type="dxa"/>
            <w:tcBorders>
              <w:top w:val="nil"/>
              <w:left w:val="nil"/>
              <w:bottom w:val="nil"/>
              <w:right w:val="nil"/>
            </w:tcBorders>
          </w:tcPr>
          <w:p w14:paraId="50DF55EB" w14:textId="77777777" w:rsidR="009924B7" w:rsidRDefault="009924B7" w:rsidP="009924B7">
            <w:r>
              <w:fldChar w:fldCharType="begin" w:fldLock="1"/>
            </w:r>
            <w:r>
              <w:instrText>MERGEFIELD Att.Name</w:instrText>
            </w:r>
            <w:r>
              <w:fldChar w:fldCharType="separate"/>
            </w:r>
            <w:r>
              <w:t>doeleinden voor nutsvoorzieningen</w:t>
            </w:r>
            <w:r>
              <w:fldChar w:fldCharType="end"/>
            </w:r>
          </w:p>
        </w:tc>
        <w:tc>
          <w:tcPr>
            <w:tcW w:w="4500" w:type="dxa"/>
            <w:tcBorders>
              <w:top w:val="nil"/>
              <w:left w:val="nil"/>
              <w:bottom w:val="nil"/>
              <w:right w:val="nil"/>
            </w:tcBorders>
          </w:tcPr>
          <w:p w14:paraId="22EFEACB" w14:textId="77777777" w:rsidR="009924B7" w:rsidRDefault="009924B7" w:rsidP="009924B7">
            <w:r>
              <w:fldChar w:fldCharType="begin" w:fldLock="1"/>
            </w:r>
            <w:r>
              <w:instrText>MERGEFIELD Att.Notes</w:instrText>
            </w:r>
            <w:r>
              <w:fldChar w:fldCharType="end"/>
            </w:r>
          </w:p>
        </w:tc>
      </w:tr>
      <w:tr w:rsidR="009924B7" w14:paraId="4286F942" w14:textId="77777777" w:rsidTr="009924B7">
        <w:tc>
          <w:tcPr>
            <w:tcW w:w="1710" w:type="dxa"/>
            <w:tcBorders>
              <w:top w:val="nil"/>
              <w:left w:val="nil"/>
              <w:bottom w:val="nil"/>
              <w:right w:val="nil"/>
            </w:tcBorders>
          </w:tcPr>
          <w:p w14:paraId="091AA41A" w14:textId="77777777" w:rsidR="009924B7" w:rsidRDefault="009924B7" w:rsidP="009924B7"/>
        </w:tc>
        <w:tc>
          <w:tcPr>
            <w:tcW w:w="2970" w:type="dxa"/>
            <w:tcBorders>
              <w:top w:val="nil"/>
              <w:left w:val="nil"/>
              <w:bottom w:val="nil"/>
              <w:right w:val="nil"/>
            </w:tcBorders>
          </w:tcPr>
          <w:p w14:paraId="5E162294" w14:textId="77777777" w:rsidR="009924B7" w:rsidRDefault="009924B7" w:rsidP="009924B7"/>
        </w:tc>
        <w:tc>
          <w:tcPr>
            <w:tcW w:w="4500" w:type="dxa"/>
            <w:tcBorders>
              <w:top w:val="nil"/>
              <w:left w:val="nil"/>
              <w:bottom w:val="nil"/>
              <w:right w:val="nil"/>
            </w:tcBorders>
          </w:tcPr>
          <w:p w14:paraId="12397D42" w14:textId="77777777" w:rsidR="009924B7" w:rsidRDefault="009924B7" w:rsidP="009924B7"/>
        </w:tc>
        <w:bookmarkEnd w:id="653"/>
      </w:tr>
      <w:bookmarkStart w:id="654" w:name="BKM_7B92E95C_FF70_4136_A50F_BE46DA0A5657"/>
      <w:tr w:rsidR="009924B7" w14:paraId="6DE995FA" w14:textId="77777777" w:rsidTr="009924B7">
        <w:tc>
          <w:tcPr>
            <w:tcW w:w="1710" w:type="dxa"/>
            <w:tcBorders>
              <w:top w:val="nil"/>
              <w:left w:val="nil"/>
              <w:bottom w:val="nil"/>
              <w:right w:val="nil"/>
            </w:tcBorders>
          </w:tcPr>
          <w:p w14:paraId="4F15403A" w14:textId="77777777" w:rsidR="009924B7" w:rsidRDefault="009924B7" w:rsidP="009924B7">
            <w:r>
              <w:lastRenderedPageBreak/>
              <w:fldChar w:fldCharType="begin" w:fldLock="1"/>
            </w:r>
            <w:r>
              <w:instrText>MERGEFIELD Att.Alias</w:instrText>
            </w:r>
            <w:r>
              <w:fldChar w:fldCharType="separate"/>
            </w:r>
            <w:r>
              <w:t>2810</w:t>
            </w:r>
            <w:r>
              <w:fldChar w:fldCharType="end"/>
            </w:r>
          </w:p>
        </w:tc>
        <w:tc>
          <w:tcPr>
            <w:tcW w:w="2970" w:type="dxa"/>
            <w:tcBorders>
              <w:top w:val="nil"/>
              <w:left w:val="nil"/>
              <w:bottom w:val="nil"/>
              <w:right w:val="nil"/>
            </w:tcBorders>
          </w:tcPr>
          <w:p w14:paraId="7D4DD672" w14:textId="77777777" w:rsidR="009924B7" w:rsidRDefault="009924B7" w:rsidP="009924B7">
            <w:r>
              <w:fldChar w:fldCharType="begin" w:fldLock="1"/>
            </w:r>
            <w:r>
              <w:instrText>MERGEFIELD Att.Name</w:instrText>
            </w:r>
            <w:r>
              <w:fldChar w:fldCharType="separate"/>
            </w:r>
            <w:r>
              <w:t>waternuts doeleinden</w:t>
            </w:r>
            <w:r>
              <w:fldChar w:fldCharType="end"/>
            </w:r>
          </w:p>
        </w:tc>
        <w:tc>
          <w:tcPr>
            <w:tcW w:w="4500" w:type="dxa"/>
            <w:tcBorders>
              <w:top w:val="nil"/>
              <w:left w:val="nil"/>
              <w:bottom w:val="nil"/>
              <w:right w:val="nil"/>
            </w:tcBorders>
          </w:tcPr>
          <w:p w14:paraId="2E28CA67" w14:textId="77777777" w:rsidR="009924B7" w:rsidRDefault="009924B7" w:rsidP="009924B7">
            <w:r>
              <w:fldChar w:fldCharType="begin" w:fldLock="1"/>
            </w:r>
            <w:r>
              <w:instrText>MERGEFIELD Att.Notes</w:instrText>
            </w:r>
            <w:r>
              <w:fldChar w:fldCharType="end"/>
            </w:r>
          </w:p>
        </w:tc>
      </w:tr>
      <w:tr w:rsidR="009924B7" w14:paraId="3ED1C0C9" w14:textId="77777777" w:rsidTr="009924B7">
        <w:tc>
          <w:tcPr>
            <w:tcW w:w="1710" w:type="dxa"/>
            <w:tcBorders>
              <w:top w:val="nil"/>
              <w:left w:val="nil"/>
              <w:bottom w:val="nil"/>
              <w:right w:val="nil"/>
            </w:tcBorders>
          </w:tcPr>
          <w:p w14:paraId="352B7961" w14:textId="77777777" w:rsidR="009924B7" w:rsidRDefault="009924B7" w:rsidP="009924B7"/>
        </w:tc>
        <w:tc>
          <w:tcPr>
            <w:tcW w:w="2970" w:type="dxa"/>
            <w:tcBorders>
              <w:top w:val="nil"/>
              <w:left w:val="nil"/>
              <w:bottom w:val="nil"/>
              <w:right w:val="nil"/>
            </w:tcBorders>
          </w:tcPr>
          <w:p w14:paraId="5FDC44BF" w14:textId="77777777" w:rsidR="009924B7" w:rsidRDefault="009924B7" w:rsidP="009924B7"/>
        </w:tc>
        <w:tc>
          <w:tcPr>
            <w:tcW w:w="4500" w:type="dxa"/>
            <w:tcBorders>
              <w:top w:val="nil"/>
              <w:left w:val="nil"/>
              <w:bottom w:val="nil"/>
              <w:right w:val="nil"/>
            </w:tcBorders>
          </w:tcPr>
          <w:p w14:paraId="20462A4E" w14:textId="77777777" w:rsidR="009924B7" w:rsidRDefault="009924B7" w:rsidP="009924B7"/>
        </w:tc>
        <w:bookmarkEnd w:id="654"/>
      </w:tr>
      <w:bookmarkStart w:id="655" w:name="BKM_CA3CF917_9F00_4ac1_80EF_9CE0929CCF2E"/>
      <w:tr w:rsidR="009924B7" w14:paraId="37623A59" w14:textId="77777777" w:rsidTr="009924B7">
        <w:tc>
          <w:tcPr>
            <w:tcW w:w="1710" w:type="dxa"/>
            <w:tcBorders>
              <w:top w:val="nil"/>
              <w:left w:val="nil"/>
              <w:bottom w:val="nil"/>
              <w:right w:val="nil"/>
            </w:tcBorders>
          </w:tcPr>
          <w:p w14:paraId="0FDDBFAE" w14:textId="77777777" w:rsidR="009924B7" w:rsidRDefault="009924B7" w:rsidP="009924B7">
            <w:r>
              <w:fldChar w:fldCharType="begin" w:fldLock="1"/>
            </w:r>
            <w:r>
              <w:instrText>MERGEFIELD Att.Alias</w:instrText>
            </w:r>
            <w:r>
              <w:fldChar w:fldCharType="separate"/>
            </w:r>
            <w:r>
              <w:t>2820</w:t>
            </w:r>
            <w:r>
              <w:fldChar w:fldCharType="end"/>
            </w:r>
          </w:p>
        </w:tc>
        <w:tc>
          <w:tcPr>
            <w:tcW w:w="2970" w:type="dxa"/>
            <w:tcBorders>
              <w:top w:val="nil"/>
              <w:left w:val="nil"/>
              <w:bottom w:val="nil"/>
              <w:right w:val="nil"/>
            </w:tcBorders>
          </w:tcPr>
          <w:p w14:paraId="490F35D3" w14:textId="77777777" w:rsidR="009924B7" w:rsidRDefault="009924B7" w:rsidP="009924B7">
            <w:r>
              <w:fldChar w:fldCharType="begin" w:fldLock="1"/>
            </w:r>
            <w:r>
              <w:instrText>MERGEFIELD Att.Name</w:instrText>
            </w:r>
            <w:r>
              <w:fldChar w:fldCharType="separate"/>
            </w:r>
            <w:r>
              <w:t>gas</w:t>
            </w:r>
            <w:r>
              <w:fldChar w:fldCharType="end"/>
            </w:r>
          </w:p>
        </w:tc>
        <w:tc>
          <w:tcPr>
            <w:tcW w:w="4500" w:type="dxa"/>
            <w:tcBorders>
              <w:top w:val="nil"/>
              <w:left w:val="nil"/>
              <w:bottom w:val="nil"/>
              <w:right w:val="nil"/>
            </w:tcBorders>
          </w:tcPr>
          <w:p w14:paraId="6790C1A8" w14:textId="77777777" w:rsidR="009924B7" w:rsidRDefault="009924B7" w:rsidP="009924B7">
            <w:r>
              <w:fldChar w:fldCharType="begin" w:fldLock="1"/>
            </w:r>
            <w:r>
              <w:instrText>MERGEFIELD Att.Notes</w:instrText>
            </w:r>
            <w:r>
              <w:fldChar w:fldCharType="end"/>
            </w:r>
          </w:p>
        </w:tc>
      </w:tr>
      <w:tr w:rsidR="009924B7" w14:paraId="6BBEB374" w14:textId="77777777" w:rsidTr="009924B7">
        <w:tc>
          <w:tcPr>
            <w:tcW w:w="1710" w:type="dxa"/>
            <w:tcBorders>
              <w:top w:val="nil"/>
              <w:left w:val="nil"/>
              <w:bottom w:val="nil"/>
              <w:right w:val="nil"/>
            </w:tcBorders>
          </w:tcPr>
          <w:p w14:paraId="4E654CE3" w14:textId="77777777" w:rsidR="009924B7" w:rsidRDefault="009924B7" w:rsidP="009924B7"/>
        </w:tc>
        <w:tc>
          <w:tcPr>
            <w:tcW w:w="2970" w:type="dxa"/>
            <w:tcBorders>
              <w:top w:val="nil"/>
              <w:left w:val="nil"/>
              <w:bottom w:val="nil"/>
              <w:right w:val="nil"/>
            </w:tcBorders>
          </w:tcPr>
          <w:p w14:paraId="1F43712A" w14:textId="77777777" w:rsidR="009924B7" w:rsidRDefault="009924B7" w:rsidP="009924B7"/>
        </w:tc>
        <w:tc>
          <w:tcPr>
            <w:tcW w:w="4500" w:type="dxa"/>
            <w:tcBorders>
              <w:top w:val="nil"/>
              <w:left w:val="nil"/>
              <w:bottom w:val="nil"/>
              <w:right w:val="nil"/>
            </w:tcBorders>
          </w:tcPr>
          <w:p w14:paraId="795923C8" w14:textId="77777777" w:rsidR="009924B7" w:rsidRDefault="009924B7" w:rsidP="009924B7"/>
        </w:tc>
        <w:bookmarkEnd w:id="655"/>
      </w:tr>
      <w:bookmarkStart w:id="656" w:name="BKM_8D96D7C8_2A1A_4c45_A823_5FB76FDA724F"/>
      <w:tr w:rsidR="009924B7" w14:paraId="08FE811E" w14:textId="77777777" w:rsidTr="009924B7">
        <w:tc>
          <w:tcPr>
            <w:tcW w:w="1710" w:type="dxa"/>
            <w:tcBorders>
              <w:top w:val="nil"/>
              <w:left w:val="nil"/>
              <w:bottom w:val="nil"/>
              <w:right w:val="nil"/>
            </w:tcBorders>
          </w:tcPr>
          <w:p w14:paraId="0DF75677" w14:textId="77777777" w:rsidR="009924B7" w:rsidRDefault="009924B7" w:rsidP="009924B7">
            <w:r>
              <w:fldChar w:fldCharType="begin" w:fldLock="1"/>
            </w:r>
            <w:r>
              <w:instrText>MERGEFIELD Att.Alias</w:instrText>
            </w:r>
            <w:r>
              <w:fldChar w:fldCharType="separate"/>
            </w:r>
            <w:r>
              <w:t>2830</w:t>
            </w:r>
            <w:r>
              <w:fldChar w:fldCharType="end"/>
            </w:r>
          </w:p>
        </w:tc>
        <w:tc>
          <w:tcPr>
            <w:tcW w:w="2970" w:type="dxa"/>
            <w:tcBorders>
              <w:top w:val="nil"/>
              <w:left w:val="nil"/>
              <w:bottom w:val="nil"/>
              <w:right w:val="nil"/>
            </w:tcBorders>
          </w:tcPr>
          <w:p w14:paraId="64BCC74E" w14:textId="77777777" w:rsidR="009924B7" w:rsidRDefault="009924B7" w:rsidP="009924B7">
            <w:r>
              <w:fldChar w:fldCharType="begin" w:fldLock="1"/>
            </w:r>
            <w:r>
              <w:instrText>MERGEFIELD Att.Name</w:instrText>
            </w:r>
            <w:r>
              <w:fldChar w:fldCharType="separate"/>
            </w:r>
            <w:r>
              <w:t>elektriciteit</w:t>
            </w:r>
            <w:r>
              <w:fldChar w:fldCharType="end"/>
            </w:r>
          </w:p>
        </w:tc>
        <w:tc>
          <w:tcPr>
            <w:tcW w:w="4500" w:type="dxa"/>
            <w:tcBorders>
              <w:top w:val="nil"/>
              <w:left w:val="nil"/>
              <w:bottom w:val="nil"/>
              <w:right w:val="nil"/>
            </w:tcBorders>
          </w:tcPr>
          <w:p w14:paraId="3936DE64" w14:textId="77777777" w:rsidR="009924B7" w:rsidRDefault="009924B7" w:rsidP="009924B7">
            <w:r>
              <w:fldChar w:fldCharType="begin" w:fldLock="1"/>
            </w:r>
            <w:r>
              <w:instrText>MERGEFIELD Att.Notes</w:instrText>
            </w:r>
            <w:r>
              <w:fldChar w:fldCharType="end"/>
            </w:r>
          </w:p>
        </w:tc>
      </w:tr>
      <w:tr w:rsidR="009924B7" w14:paraId="34648128" w14:textId="77777777" w:rsidTr="009924B7">
        <w:tc>
          <w:tcPr>
            <w:tcW w:w="1710" w:type="dxa"/>
            <w:tcBorders>
              <w:top w:val="nil"/>
              <w:left w:val="nil"/>
              <w:bottom w:val="nil"/>
              <w:right w:val="nil"/>
            </w:tcBorders>
          </w:tcPr>
          <w:p w14:paraId="26AC06C2" w14:textId="77777777" w:rsidR="009924B7" w:rsidRDefault="009924B7" w:rsidP="009924B7"/>
        </w:tc>
        <w:tc>
          <w:tcPr>
            <w:tcW w:w="2970" w:type="dxa"/>
            <w:tcBorders>
              <w:top w:val="nil"/>
              <w:left w:val="nil"/>
              <w:bottom w:val="nil"/>
              <w:right w:val="nil"/>
            </w:tcBorders>
          </w:tcPr>
          <w:p w14:paraId="308C166C" w14:textId="77777777" w:rsidR="009924B7" w:rsidRDefault="009924B7" w:rsidP="009924B7"/>
        </w:tc>
        <w:tc>
          <w:tcPr>
            <w:tcW w:w="4500" w:type="dxa"/>
            <w:tcBorders>
              <w:top w:val="nil"/>
              <w:left w:val="nil"/>
              <w:bottom w:val="nil"/>
              <w:right w:val="nil"/>
            </w:tcBorders>
          </w:tcPr>
          <w:p w14:paraId="0944EDD4" w14:textId="77777777" w:rsidR="009924B7" w:rsidRDefault="009924B7" w:rsidP="009924B7"/>
        </w:tc>
        <w:bookmarkEnd w:id="656"/>
      </w:tr>
      <w:bookmarkStart w:id="657" w:name="BKM_35457918_898F_46fd_9070_00FCF7640832"/>
      <w:tr w:rsidR="009924B7" w14:paraId="76C1621F" w14:textId="77777777" w:rsidTr="009924B7">
        <w:tc>
          <w:tcPr>
            <w:tcW w:w="1710" w:type="dxa"/>
            <w:tcBorders>
              <w:top w:val="nil"/>
              <w:left w:val="nil"/>
              <w:bottom w:val="nil"/>
              <w:right w:val="nil"/>
            </w:tcBorders>
          </w:tcPr>
          <w:p w14:paraId="0EBBBCA4" w14:textId="77777777" w:rsidR="009924B7" w:rsidRDefault="009924B7" w:rsidP="009924B7">
            <w:r>
              <w:fldChar w:fldCharType="begin" w:fldLock="1"/>
            </w:r>
            <w:r>
              <w:instrText>MERGEFIELD Att.Alias</w:instrText>
            </w:r>
            <w:r>
              <w:fldChar w:fldCharType="separate"/>
            </w:r>
            <w:r>
              <w:t>2840</w:t>
            </w:r>
            <w:r>
              <w:fldChar w:fldCharType="end"/>
            </w:r>
          </w:p>
        </w:tc>
        <w:tc>
          <w:tcPr>
            <w:tcW w:w="2970" w:type="dxa"/>
            <w:tcBorders>
              <w:top w:val="nil"/>
              <w:left w:val="nil"/>
              <w:bottom w:val="nil"/>
              <w:right w:val="nil"/>
            </w:tcBorders>
          </w:tcPr>
          <w:p w14:paraId="5340A2A3" w14:textId="77777777" w:rsidR="009924B7" w:rsidRDefault="009924B7" w:rsidP="009924B7">
            <w:r>
              <w:fldChar w:fldCharType="begin" w:fldLock="1"/>
            </w:r>
            <w:r>
              <w:instrText>MERGEFIELD Att.Name</w:instrText>
            </w:r>
            <w:r>
              <w:fldChar w:fldCharType="separate"/>
            </w:r>
            <w:r>
              <w:t>CAI</w:t>
            </w:r>
            <w:r>
              <w:fldChar w:fldCharType="end"/>
            </w:r>
          </w:p>
        </w:tc>
        <w:tc>
          <w:tcPr>
            <w:tcW w:w="4500" w:type="dxa"/>
            <w:tcBorders>
              <w:top w:val="nil"/>
              <w:left w:val="nil"/>
              <w:bottom w:val="nil"/>
              <w:right w:val="nil"/>
            </w:tcBorders>
          </w:tcPr>
          <w:p w14:paraId="71AC36DB" w14:textId="77777777" w:rsidR="009924B7" w:rsidRDefault="009924B7" w:rsidP="009924B7">
            <w:r>
              <w:fldChar w:fldCharType="begin" w:fldLock="1"/>
            </w:r>
            <w:r>
              <w:instrText>MERGEFIELD Att.Notes</w:instrText>
            </w:r>
            <w:r>
              <w:fldChar w:fldCharType="end"/>
            </w:r>
          </w:p>
        </w:tc>
      </w:tr>
      <w:tr w:rsidR="009924B7" w14:paraId="45547EB4" w14:textId="77777777" w:rsidTr="009924B7">
        <w:tc>
          <w:tcPr>
            <w:tcW w:w="1710" w:type="dxa"/>
            <w:tcBorders>
              <w:top w:val="nil"/>
              <w:left w:val="nil"/>
              <w:bottom w:val="nil"/>
              <w:right w:val="nil"/>
            </w:tcBorders>
          </w:tcPr>
          <w:p w14:paraId="73DE351F" w14:textId="77777777" w:rsidR="009924B7" w:rsidRDefault="009924B7" w:rsidP="009924B7"/>
        </w:tc>
        <w:tc>
          <w:tcPr>
            <w:tcW w:w="2970" w:type="dxa"/>
            <w:tcBorders>
              <w:top w:val="nil"/>
              <w:left w:val="nil"/>
              <w:bottom w:val="nil"/>
              <w:right w:val="nil"/>
            </w:tcBorders>
          </w:tcPr>
          <w:p w14:paraId="2EA8DBD3" w14:textId="77777777" w:rsidR="009924B7" w:rsidRDefault="009924B7" w:rsidP="009924B7"/>
        </w:tc>
        <w:tc>
          <w:tcPr>
            <w:tcW w:w="4500" w:type="dxa"/>
            <w:tcBorders>
              <w:top w:val="nil"/>
              <w:left w:val="nil"/>
              <w:bottom w:val="nil"/>
              <w:right w:val="nil"/>
            </w:tcBorders>
          </w:tcPr>
          <w:p w14:paraId="1F060758" w14:textId="77777777" w:rsidR="009924B7" w:rsidRDefault="009924B7" w:rsidP="009924B7"/>
        </w:tc>
        <w:bookmarkEnd w:id="657"/>
      </w:tr>
      <w:bookmarkStart w:id="658" w:name="BKM_FB71E472_649D_49c5_98B9_24742A65FAA4"/>
      <w:tr w:rsidR="009924B7" w14:paraId="0848E6D8" w14:textId="77777777" w:rsidTr="009924B7">
        <w:tc>
          <w:tcPr>
            <w:tcW w:w="1710" w:type="dxa"/>
            <w:tcBorders>
              <w:top w:val="nil"/>
              <w:left w:val="nil"/>
              <w:bottom w:val="nil"/>
              <w:right w:val="nil"/>
            </w:tcBorders>
          </w:tcPr>
          <w:p w14:paraId="558DA105" w14:textId="77777777" w:rsidR="009924B7" w:rsidRDefault="009924B7" w:rsidP="009924B7">
            <w:r>
              <w:fldChar w:fldCharType="begin" w:fldLock="1"/>
            </w:r>
            <w:r>
              <w:instrText>MERGEFIELD Att.Alias</w:instrText>
            </w:r>
            <w:r>
              <w:fldChar w:fldCharType="separate"/>
            </w:r>
            <w:r>
              <w:t>2850</w:t>
            </w:r>
            <w:r>
              <w:fldChar w:fldCharType="end"/>
            </w:r>
          </w:p>
        </w:tc>
        <w:tc>
          <w:tcPr>
            <w:tcW w:w="2970" w:type="dxa"/>
            <w:tcBorders>
              <w:top w:val="nil"/>
              <w:left w:val="nil"/>
              <w:bottom w:val="nil"/>
              <w:right w:val="nil"/>
            </w:tcBorders>
          </w:tcPr>
          <w:p w14:paraId="356730A8" w14:textId="77777777" w:rsidR="009924B7" w:rsidRDefault="009924B7" w:rsidP="009924B7">
            <w:r>
              <w:fldChar w:fldCharType="begin" w:fldLock="1"/>
            </w:r>
            <w:r>
              <w:instrText>MERGEFIELD Att.Name</w:instrText>
            </w:r>
            <w:r>
              <w:fldChar w:fldCharType="separate"/>
            </w:r>
            <w:r>
              <w:t>telecommunicatie</w:t>
            </w:r>
            <w:r>
              <w:fldChar w:fldCharType="end"/>
            </w:r>
          </w:p>
        </w:tc>
        <w:tc>
          <w:tcPr>
            <w:tcW w:w="4500" w:type="dxa"/>
            <w:tcBorders>
              <w:top w:val="nil"/>
              <w:left w:val="nil"/>
              <w:bottom w:val="nil"/>
              <w:right w:val="nil"/>
            </w:tcBorders>
          </w:tcPr>
          <w:p w14:paraId="52C26FD4" w14:textId="77777777" w:rsidR="009924B7" w:rsidRDefault="009924B7" w:rsidP="009924B7">
            <w:r>
              <w:fldChar w:fldCharType="begin" w:fldLock="1"/>
            </w:r>
            <w:r>
              <w:instrText>MERGEFIELD Att.Notes</w:instrText>
            </w:r>
            <w:r>
              <w:fldChar w:fldCharType="end"/>
            </w:r>
          </w:p>
        </w:tc>
      </w:tr>
      <w:tr w:rsidR="009924B7" w14:paraId="1FB53440" w14:textId="77777777" w:rsidTr="009924B7">
        <w:tc>
          <w:tcPr>
            <w:tcW w:w="1710" w:type="dxa"/>
            <w:tcBorders>
              <w:top w:val="nil"/>
              <w:left w:val="nil"/>
              <w:bottom w:val="nil"/>
              <w:right w:val="nil"/>
            </w:tcBorders>
          </w:tcPr>
          <w:p w14:paraId="6FCCA33D" w14:textId="77777777" w:rsidR="009924B7" w:rsidRDefault="009924B7" w:rsidP="009924B7"/>
        </w:tc>
        <w:tc>
          <w:tcPr>
            <w:tcW w:w="2970" w:type="dxa"/>
            <w:tcBorders>
              <w:top w:val="nil"/>
              <w:left w:val="nil"/>
              <w:bottom w:val="nil"/>
              <w:right w:val="nil"/>
            </w:tcBorders>
          </w:tcPr>
          <w:p w14:paraId="189F52E6" w14:textId="77777777" w:rsidR="009924B7" w:rsidRDefault="009924B7" w:rsidP="009924B7"/>
        </w:tc>
        <w:tc>
          <w:tcPr>
            <w:tcW w:w="4500" w:type="dxa"/>
            <w:tcBorders>
              <w:top w:val="nil"/>
              <w:left w:val="nil"/>
              <w:bottom w:val="nil"/>
              <w:right w:val="nil"/>
            </w:tcBorders>
          </w:tcPr>
          <w:p w14:paraId="333BFF12" w14:textId="77777777" w:rsidR="009924B7" w:rsidRDefault="009924B7" w:rsidP="009924B7"/>
        </w:tc>
        <w:bookmarkEnd w:id="658"/>
      </w:tr>
      <w:bookmarkStart w:id="659" w:name="BKM_99A7B055_6819_4f34_A747_A8449FD3AF66"/>
      <w:tr w:rsidR="009924B7" w14:paraId="4CC6B2E0" w14:textId="77777777" w:rsidTr="009924B7">
        <w:tc>
          <w:tcPr>
            <w:tcW w:w="1710" w:type="dxa"/>
            <w:tcBorders>
              <w:top w:val="nil"/>
              <w:left w:val="nil"/>
              <w:bottom w:val="nil"/>
              <w:right w:val="nil"/>
            </w:tcBorders>
          </w:tcPr>
          <w:p w14:paraId="05A24582" w14:textId="77777777" w:rsidR="009924B7" w:rsidRDefault="009924B7" w:rsidP="009924B7">
            <w:r>
              <w:fldChar w:fldCharType="begin" w:fldLock="1"/>
            </w:r>
            <w:r>
              <w:instrText>MERGEFIELD Att.Alias</w:instrText>
            </w:r>
            <w:r>
              <w:fldChar w:fldCharType="separate"/>
            </w:r>
            <w:r>
              <w:t>2860</w:t>
            </w:r>
            <w:r>
              <w:fldChar w:fldCharType="end"/>
            </w:r>
          </w:p>
        </w:tc>
        <w:tc>
          <w:tcPr>
            <w:tcW w:w="2970" w:type="dxa"/>
            <w:tcBorders>
              <w:top w:val="nil"/>
              <w:left w:val="nil"/>
              <w:bottom w:val="nil"/>
              <w:right w:val="nil"/>
            </w:tcBorders>
          </w:tcPr>
          <w:p w14:paraId="3D513FED" w14:textId="77777777" w:rsidR="009924B7" w:rsidRDefault="009924B7" w:rsidP="009924B7">
            <w:r>
              <w:fldChar w:fldCharType="begin" w:fldLock="1"/>
            </w:r>
            <w:r>
              <w:instrText>MERGEFIELD Att.Name</w:instrText>
            </w:r>
            <w:r>
              <w:fldChar w:fldCharType="separate"/>
            </w:r>
            <w:r>
              <w:t>waterschaps en waterverdediging</w:t>
            </w:r>
            <w:r>
              <w:fldChar w:fldCharType="end"/>
            </w:r>
          </w:p>
        </w:tc>
        <w:tc>
          <w:tcPr>
            <w:tcW w:w="4500" w:type="dxa"/>
            <w:tcBorders>
              <w:top w:val="nil"/>
              <w:left w:val="nil"/>
              <w:bottom w:val="nil"/>
              <w:right w:val="nil"/>
            </w:tcBorders>
          </w:tcPr>
          <w:p w14:paraId="710E4DAC" w14:textId="77777777" w:rsidR="009924B7" w:rsidRDefault="009924B7" w:rsidP="009924B7">
            <w:r>
              <w:fldChar w:fldCharType="begin" w:fldLock="1"/>
            </w:r>
            <w:r>
              <w:instrText>MERGEFIELD Att.Notes</w:instrText>
            </w:r>
            <w:r>
              <w:fldChar w:fldCharType="end"/>
            </w:r>
          </w:p>
        </w:tc>
      </w:tr>
      <w:tr w:rsidR="009924B7" w14:paraId="2646C14A" w14:textId="77777777" w:rsidTr="009924B7">
        <w:tc>
          <w:tcPr>
            <w:tcW w:w="1710" w:type="dxa"/>
            <w:tcBorders>
              <w:top w:val="nil"/>
              <w:left w:val="nil"/>
              <w:bottom w:val="nil"/>
              <w:right w:val="nil"/>
            </w:tcBorders>
          </w:tcPr>
          <w:p w14:paraId="7DC90AB8" w14:textId="77777777" w:rsidR="009924B7" w:rsidRDefault="009924B7" w:rsidP="009924B7"/>
        </w:tc>
        <w:tc>
          <w:tcPr>
            <w:tcW w:w="2970" w:type="dxa"/>
            <w:tcBorders>
              <w:top w:val="nil"/>
              <w:left w:val="nil"/>
              <w:bottom w:val="nil"/>
              <w:right w:val="nil"/>
            </w:tcBorders>
          </w:tcPr>
          <w:p w14:paraId="24AD42C3" w14:textId="77777777" w:rsidR="009924B7" w:rsidRDefault="009924B7" w:rsidP="009924B7"/>
        </w:tc>
        <w:tc>
          <w:tcPr>
            <w:tcW w:w="4500" w:type="dxa"/>
            <w:tcBorders>
              <w:top w:val="nil"/>
              <w:left w:val="nil"/>
              <w:bottom w:val="nil"/>
              <w:right w:val="nil"/>
            </w:tcBorders>
          </w:tcPr>
          <w:p w14:paraId="25E6E75E" w14:textId="77777777" w:rsidR="009924B7" w:rsidRDefault="009924B7" w:rsidP="009924B7"/>
        </w:tc>
        <w:bookmarkEnd w:id="659"/>
      </w:tr>
      <w:bookmarkStart w:id="660" w:name="BKM_A8940C48_11D3_4b94_83DB_4CD4E92FD572"/>
      <w:tr w:rsidR="009924B7" w14:paraId="16E852B0" w14:textId="77777777" w:rsidTr="009924B7">
        <w:tc>
          <w:tcPr>
            <w:tcW w:w="1710" w:type="dxa"/>
            <w:tcBorders>
              <w:top w:val="nil"/>
              <w:left w:val="nil"/>
              <w:bottom w:val="nil"/>
              <w:right w:val="nil"/>
            </w:tcBorders>
          </w:tcPr>
          <w:p w14:paraId="0371F9F2" w14:textId="77777777" w:rsidR="009924B7" w:rsidRDefault="009924B7" w:rsidP="009924B7">
            <w:r>
              <w:fldChar w:fldCharType="begin" w:fldLock="1"/>
            </w:r>
            <w:r>
              <w:instrText>MERGEFIELD Att.Alias</w:instrText>
            </w:r>
            <w:r>
              <w:fldChar w:fldCharType="separate"/>
            </w:r>
            <w:r>
              <w:t>2899</w:t>
            </w:r>
            <w:r>
              <w:fldChar w:fldCharType="end"/>
            </w:r>
          </w:p>
        </w:tc>
        <w:tc>
          <w:tcPr>
            <w:tcW w:w="2970" w:type="dxa"/>
            <w:tcBorders>
              <w:top w:val="nil"/>
              <w:left w:val="nil"/>
              <w:bottom w:val="nil"/>
              <w:right w:val="nil"/>
            </w:tcBorders>
          </w:tcPr>
          <w:p w14:paraId="468E6605" w14:textId="77777777" w:rsidR="009924B7" w:rsidRDefault="009924B7" w:rsidP="009924B7">
            <w:r>
              <w:fldChar w:fldCharType="begin" w:fldLock="1"/>
            </w:r>
            <w:r>
              <w:instrText>MERGEFIELD Att.Name</w:instrText>
            </w:r>
            <w:r>
              <w:fldChar w:fldCharType="separate"/>
            </w:r>
            <w:r>
              <w:t>overige doeleinden voor nutsvoorzieningen</w:t>
            </w:r>
            <w:r>
              <w:fldChar w:fldCharType="end"/>
            </w:r>
          </w:p>
        </w:tc>
        <w:tc>
          <w:tcPr>
            <w:tcW w:w="4500" w:type="dxa"/>
            <w:tcBorders>
              <w:top w:val="nil"/>
              <w:left w:val="nil"/>
              <w:bottom w:val="nil"/>
              <w:right w:val="nil"/>
            </w:tcBorders>
          </w:tcPr>
          <w:p w14:paraId="5FECB4FE" w14:textId="77777777" w:rsidR="009924B7" w:rsidRDefault="009924B7" w:rsidP="009924B7">
            <w:r>
              <w:fldChar w:fldCharType="begin" w:fldLock="1"/>
            </w:r>
            <w:r>
              <w:instrText>MERGEFIELD Att.Notes</w:instrText>
            </w:r>
            <w:r>
              <w:fldChar w:fldCharType="end"/>
            </w:r>
          </w:p>
        </w:tc>
      </w:tr>
      <w:tr w:rsidR="009924B7" w14:paraId="69DD10F4" w14:textId="77777777" w:rsidTr="009924B7">
        <w:tc>
          <w:tcPr>
            <w:tcW w:w="1710" w:type="dxa"/>
            <w:tcBorders>
              <w:top w:val="nil"/>
              <w:left w:val="nil"/>
              <w:bottom w:val="nil"/>
              <w:right w:val="nil"/>
            </w:tcBorders>
          </w:tcPr>
          <w:p w14:paraId="69B8D851" w14:textId="77777777" w:rsidR="009924B7" w:rsidRDefault="009924B7" w:rsidP="009924B7"/>
        </w:tc>
        <w:tc>
          <w:tcPr>
            <w:tcW w:w="2970" w:type="dxa"/>
            <w:tcBorders>
              <w:top w:val="nil"/>
              <w:left w:val="nil"/>
              <w:bottom w:val="nil"/>
              <w:right w:val="nil"/>
            </w:tcBorders>
          </w:tcPr>
          <w:p w14:paraId="734F85F9" w14:textId="77777777" w:rsidR="009924B7" w:rsidRDefault="009924B7" w:rsidP="009924B7"/>
        </w:tc>
        <w:tc>
          <w:tcPr>
            <w:tcW w:w="4500" w:type="dxa"/>
            <w:tcBorders>
              <w:top w:val="nil"/>
              <w:left w:val="nil"/>
              <w:bottom w:val="nil"/>
              <w:right w:val="nil"/>
            </w:tcBorders>
          </w:tcPr>
          <w:p w14:paraId="4CD38689" w14:textId="77777777" w:rsidR="009924B7" w:rsidRDefault="009924B7" w:rsidP="009924B7"/>
        </w:tc>
        <w:bookmarkEnd w:id="660"/>
      </w:tr>
      <w:bookmarkStart w:id="661" w:name="BKM_7071C440_2EA7_4f92_85AF_6A5C73FBF664"/>
      <w:tr w:rsidR="009924B7" w14:paraId="57E4F5B3" w14:textId="77777777" w:rsidTr="009924B7">
        <w:tc>
          <w:tcPr>
            <w:tcW w:w="1710" w:type="dxa"/>
            <w:tcBorders>
              <w:top w:val="nil"/>
              <w:left w:val="nil"/>
              <w:bottom w:val="nil"/>
              <w:right w:val="nil"/>
            </w:tcBorders>
          </w:tcPr>
          <w:p w14:paraId="60E06304" w14:textId="77777777" w:rsidR="009924B7" w:rsidRDefault="009924B7" w:rsidP="009924B7">
            <w:r>
              <w:fldChar w:fldCharType="begin" w:fldLock="1"/>
            </w:r>
            <w:r>
              <w:instrText>MERGEFIELD Att.Alias</w:instrText>
            </w:r>
            <w:r>
              <w:fldChar w:fldCharType="separate"/>
            </w:r>
            <w:r>
              <w:t>2900</w:t>
            </w:r>
            <w:r>
              <w:fldChar w:fldCharType="end"/>
            </w:r>
          </w:p>
        </w:tc>
        <w:tc>
          <w:tcPr>
            <w:tcW w:w="2970" w:type="dxa"/>
            <w:tcBorders>
              <w:top w:val="nil"/>
              <w:left w:val="nil"/>
              <w:bottom w:val="nil"/>
              <w:right w:val="nil"/>
            </w:tcBorders>
          </w:tcPr>
          <w:p w14:paraId="1B436C65" w14:textId="77777777" w:rsidR="009924B7" w:rsidRDefault="009924B7" w:rsidP="009924B7">
            <w:r>
              <w:fldChar w:fldCharType="begin" w:fldLock="1"/>
            </w:r>
            <w:r>
              <w:instrText>MERGEFIELD Att.Name</w:instrText>
            </w:r>
            <w:r>
              <w:fldChar w:fldCharType="separate"/>
            </w:r>
            <w:r>
              <w:t>andere doeleinden van openbaar nut</w:t>
            </w:r>
            <w:r>
              <w:fldChar w:fldCharType="end"/>
            </w:r>
          </w:p>
        </w:tc>
        <w:tc>
          <w:tcPr>
            <w:tcW w:w="4500" w:type="dxa"/>
            <w:tcBorders>
              <w:top w:val="nil"/>
              <w:left w:val="nil"/>
              <w:bottom w:val="nil"/>
              <w:right w:val="nil"/>
            </w:tcBorders>
          </w:tcPr>
          <w:p w14:paraId="04A20D4D" w14:textId="77777777" w:rsidR="009924B7" w:rsidRDefault="009924B7" w:rsidP="009924B7">
            <w:r>
              <w:fldChar w:fldCharType="begin" w:fldLock="1"/>
            </w:r>
            <w:r>
              <w:instrText>MERGEFIELD Att.Notes</w:instrText>
            </w:r>
            <w:r>
              <w:fldChar w:fldCharType="end"/>
            </w:r>
          </w:p>
        </w:tc>
      </w:tr>
      <w:tr w:rsidR="009924B7" w14:paraId="0F015DE6" w14:textId="77777777" w:rsidTr="009924B7">
        <w:tc>
          <w:tcPr>
            <w:tcW w:w="1710" w:type="dxa"/>
            <w:tcBorders>
              <w:top w:val="nil"/>
              <w:left w:val="nil"/>
              <w:bottom w:val="nil"/>
              <w:right w:val="nil"/>
            </w:tcBorders>
          </w:tcPr>
          <w:p w14:paraId="05B2ACBF" w14:textId="77777777" w:rsidR="009924B7" w:rsidRDefault="009924B7" w:rsidP="009924B7"/>
        </w:tc>
        <w:tc>
          <w:tcPr>
            <w:tcW w:w="2970" w:type="dxa"/>
            <w:tcBorders>
              <w:top w:val="nil"/>
              <w:left w:val="nil"/>
              <w:bottom w:val="nil"/>
              <w:right w:val="nil"/>
            </w:tcBorders>
          </w:tcPr>
          <w:p w14:paraId="3299D143" w14:textId="77777777" w:rsidR="009924B7" w:rsidRDefault="009924B7" w:rsidP="009924B7"/>
        </w:tc>
        <w:tc>
          <w:tcPr>
            <w:tcW w:w="4500" w:type="dxa"/>
            <w:tcBorders>
              <w:top w:val="nil"/>
              <w:left w:val="nil"/>
              <w:bottom w:val="nil"/>
              <w:right w:val="nil"/>
            </w:tcBorders>
          </w:tcPr>
          <w:p w14:paraId="51FDC1D1" w14:textId="77777777" w:rsidR="009924B7" w:rsidRDefault="009924B7" w:rsidP="009924B7"/>
        </w:tc>
        <w:bookmarkEnd w:id="661"/>
      </w:tr>
      <w:bookmarkStart w:id="662" w:name="BKM_90003A0F_6CFD_4932_92B3_18022534B13E"/>
      <w:tr w:rsidR="009924B7" w14:paraId="0C54D0C6" w14:textId="77777777" w:rsidTr="009924B7">
        <w:tc>
          <w:tcPr>
            <w:tcW w:w="1710" w:type="dxa"/>
            <w:tcBorders>
              <w:top w:val="nil"/>
              <w:left w:val="nil"/>
              <w:bottom w:val="nil"/>
              <w:right w:val="nil"/>
            </w:tcBorders>
          </w:tcPr>
          <w:p w14:paraId="427BF468" w14:textId="77777777" w:rsidR="009924B7" w:rsidRDefault="009924B7" w:rsidP="009924B7">
            <w:r>
              <w:fldChar w:fldCharType="begin" w:fldLock="1"/>
            </w:r>
            <w:r>
              <w:instrText>MERGEFIELD Att.Alias</w:instrText>
            </w:r>
            <w:r>
              <w:fldChar w:fldCharType="separate"/>
            </w:r>
            <w:r>
              <w:t>2910</w:t>
            </w:r>
            <w:r>
              <w:fldChar w:fldCharType="end"/>
            </w:r>
          </w:p>
        </w:tc>
        <w:tc>
          <w:tcPr>
            <w:tcW w:w="2970" w:type="dxa"/>
            <w:tcBorders>
              <w:top w:val="nil"/>
              <w:left w:val="nil"/>
              <w:bottom w:val="nil"/>
              <w:right w:val="nil"/>
            </w:tcBorders>
          </w:tcPr>
          <w:p w14:paraId="285C07EF" w14:textId="77777777" w:rsidR="009924B7" w:rsidRDefault="009924B7" w:rsidP="009924B7">
            <w:r>
              <w:fldChar w:fldCharType="begin" w:fldLock="1"/>
            </w:r>
            <w:r>
              <w:instrText>MERGEFIELD Att.Name</w:instrText>
            </w:r>
            <w:r>
              <w:fldChar w:fldCharType="separate"/>
            </w:r>
            <w:r>
              <w:t>gemeentehuis</w:t>
            </w:r>
            <w:r>
              <w:fldChar w:fldCharType="end"/>
            </w:r>
          </w:p>
        </w:tc>
        <w:tc>
          <w:tcPr>
            <w:tcW w:w="4500" w:type="dxa"/>
            <w:tcBorders>
              <w:top w:val="nil"/>
              <w:left w:val="nil"/>
              <w:bottom w:val="nil"/>
              <w:right w:val="nil"/>
            </w:tcBorders>
          </w:tcPr>
          <w:p w14:paraId="6DA9209B" w14:textId="77777777" w:rsidR="009924B7" w:rsidRDefault="009924B7" w:rsidP="009924B7">
            <w:r>
              <w:fldChar w:fldCharType="begin" w:fldLock="1"/>
            </w:r>
            <w:r>
              <w:instrText>MERGEFIELD Att.Notes</w:instrText>
            </w:r>
            <w:r>
              <w:fldChar w:fldCharType="end"/>
            </w:r>
          </w:p>
        </w:tc>
      </w:tr>
      <w:tr w:rsidR="009924B7" w14:paraId="55045AE1" w14:textId="77777777" w:rsidTr="009924B7">
        <w:tc>
          <w:tcPr>
            <w:tcW w:w="1710" w:type="dxa"/>
            <w:tcBorders>
              <w:top w:val="nil"/>
              <w:left w:val="nil"/>
              <w:bottom w:val="nil"/>
              <w:right w:val="nil"/>
            </w:tcBorders>
          </w:tcPr>
          <w:p w14:paraId="2CD9F627" w14:textId="77777777" w:rsidR="009924B7" w:rsidRDefault="009924B7" w:rsidP="009924B7"/>
        </w:tc>
        <w:tc>
          <w:tcPr>
            <w:tcW w:w="2970" w:type="dxa"/>
            <w:tcBorders>
              <w:top w:val="nil"/>
              <w:left w:val="nil"/>
              <w:bottom w:val="nil"/>
              <w:right w:val="nil"/>
            </w:tcBorders>
          </w:tcPr>
          <w:p w14:paraId="40C4EED0" w14:textId="77777777" w:rsidR="009924B7" w:rsidRDefault="009924B7" w:rsidP="009924B7"/>
        </w:tc>
        <w:tc>
          <w:tcPr>
            <w:tcW w:w="4500" w:type="dxa"/>
            <w:tcBorders>
              <w:top w:val="nil"/>
              <w:left w:val="nil"/>
              <w:bottom w:val="nil"/>
              <w:right w:val="nil"/>
            </w:tcBorders>
          </w:tcPr>
          <w:p w14:paraId="5E0A87B0" w14:textId="77777777" w:rsidR="009924B7" w:rsidRDefault="009924B7" w:rsidP="009924B7"/>
        </w:tc>
        <w:bookmarkEnd w:id="662"/>
      </w:tr>
      <w:bookmarkStart w:id="663" w:name="BKM_B1929AC8_DE9C_45c2_8052_23385B78E60B"/>
      <w:tr w:rsidR="009924B7" w14:paraId="0834B405" w14:textId="77777777" w:rsidTr="009924B7">
        <w:tc>
          <w:tcPr>
            <w:tcW w:w="1710" w:type="dxa"/>
            <w:tcBorders>
              <w:top w:val="nil"/>
              <w:left w:val="nil"/>
              <w:bottom w:val="nil"/>
              <w:right w:val="nil"/>
            </w:tcBorders>
          </w:tcPr>
          <w:p w14:paraId="231F51D1" w14:textId="77777777" w:rsidR="009924B7" w:rsidRDefault="009924B7" w:rsidP="009924B7">
            <w:r>
              <w:fldChar w:fldCharType="begin" w:fldLock="1"/>
            </w:r>
            <w:r>
              <w:instrText>MERGEFIELD Att.Alias</w:instrText>
            </w:r>
            <w:r>
              <w:fldChar w:fldCharType="separate"/>
            </w:r>
            <w:r>
              <w:t>2920</w:t>
            </w:r>
            <w:r>
              <w:fldChar w:fldCharType="end"/>
            </w:r>
          </w:p>
        </w:tc>
        <w:tc>
          <w:tcPr>
            <w:tcW w:w="2970" w:type="dxa"/>
            <w:tcBorders>
              <w:top w:val="nil"/>
              <w:left w:val="nil"/>
              <w:bottom w:val="nil"/>
              <w:right w:val="nil"/>
            </w:tcBorders>
          </w:tcPr>
          <w:p w14:paraId="03927DDF" w14:textId="77777777" w:rsidR="009924B7" w:rsidRDefault="009924B7" w:rsidP="009924B7">
            <w:r>
              <w:fldChar w:fldCharType="begin" w:fldLock="1"/>
            </w:r>
            <w:r>
              <w:instrText>MERGEFIELD Att.Name</w:instrText>
            </w:r>
            <w:r>
              <w:fldChar w:fldCharType="separate"/>
            </w:r>
            <w:r>
              <w:t>politie</w:t>
            </w:r>
            <w:r>
              <w:fldChar w:fldCharType="end"/>
            </w:r>
          </w:p>
        </w:tc>
        <w:tc>
          <w:tcPr>
            <w:tcW w:w="4500" w:type="dxa"/>
            <w:tcBorders>
              <w:top w:val="nil"/>
              <w:left w:val="nil"/>
              <w:bottom w:val="nil"/>
              <w:right w:val="nil"/>
            </w:tcBorders>
          </w:tcPr>
          <w:p w14:paraId="25F3774E" w14:textId="77777777" w:rsidR="009924B7" w:rsidRDefault="009924B7" w:rsidP="009924B7">
            <w:r>
              <w:fldChar w:fldCharType="begin" w:fldLock="1"/>
            </w:r>
            <w:r>
              <w:instrText>MERGEFIELD Att.Notes</w:instrText>
            </w:r>
            <w:r>
              <w:fldChar w:fldCharType="end"/>
            </w:r>
          </w:p>
        </w:tc>
      </w:tr>
      <w:tr w:rsidR="009924B7" w14:paraId="14FDBBF0" w14:textId="77777777" w:rsidTr="009924B7">
        <w:tc>
          <w:tcPr>
            <w:tcW w:w="1710" w:type="dxa"/>
            <w:tcBorders>
              <w:top w:val="nil"/>
              <w:left w:val="nil"/>
              <w:bottom w:val="nil"/>
              <w:right w:val="nil"/>
            </w:tcBorders>
          </w:tcPr>
          <w:p w14:paraId="68EADEA2" w14:textId="77777777" w:rsidR="009924B7" w:rsidRDefault="009924B7" w:rsidP="009924B7"/>
        </w:tc>
        <w:tc>
          <w:tcPr>
            <w:tcW w:w="2970" w:type="dxa"/>
            <w:tcBorders>
              <w:top w:val="nil"/>
              <w:left w:val="nil"/>
              <w:bottom w:val="nil"/>
              <w:right w:val="nil"/>
            </w:tcBorders>
          </w:tcPr>
          <w:p w14:paraId="156BDD3F" w14:textId="77777777" w:rsidR="009924B7" w:rsidRDefault="009924B7" w:rsidP="009924B7"/>
        </w:tc>
        <w:tc>
          <w:tcPr>
            <w:tcW w:w="4500" w:type="dxa"/>
            <w:tcBorders>
              <w:top w:val="nil"/>
              <w:left w:val="nil"/>
              <w:bottom w:val="nil"/>
              <w:right w:val="nil"/>
            </w:tcBorders>
          </w:tcPr>
          <w:p w14:paraId="66137F0B" w14:textId="77777777" w:rsidR="009924B7" w:rsidRDefault="009924B7" w:rsidP="009924B7"/>
        </w:tc>
        <w:bookmarkEnd w:id="663"/>
      </w:tr>
      <w:bookmarkStart w:id="664" w:name="BKM_497DD4D3_2E2F_4c5d_84FC_0FD428367384"/>
      <w:tr w:rsidR="009924B7" w14:paraId="52242E06" w14:textId="77777777" w:rsidTr="009924B7">
        <w:tc>
          <w:tcPr>
            <w:tcW w:w="1710" w:type="dxa"/>
            <w:tcBorders>
              <w:top w:val="nil"/>
              <w:left w:val="nil"/>
              <w:bottom w:val="nil"/>
              <w:right w:val="nil"/>
            </w:tcBorders>
          </w:tcPr>
          <w:p w14:paraId="651FB217" w14:textId="77777777" w:rsidR="009924B7" w:rsidRDefault="009924B7" w:rsidP="009924B7">
            <w:r>
              <w:fldChar w:fldCharType="begin" w:fldLock="1"/>
            </w:r>
            <w:r>
              <w:instrText>MERGEFIELD Att.Alias</w:instrText>
            </w:r>
            <w:r>
              <w:fldChar w:fldCharType="separate"/>
            </w:r>
            <w:r>
              <w:t>2930</w:t>
            </w:r>
            <w:r>
              <w:fldChar w:fldCharType="end"/>
            </w:r>
          </w:p>
        </w:tc>
        <w:tc>
          <w:tcPr>
            <w:tcW w:w="2970" w:type="dxa"/>
            <w:tcBorders>
              <w:top w:val="nil"/>
              <w:left w:val="nil"/>
              <w:bottom w:val="nil"/>
              <w:right w:val="nil"/>
            </w:tcBorders>
          </w:tcPr>
          <w:p w14:paraId="0BFFF646" w14:textId="77777777" w:rsidR="009924B7" w:rsidRDefault="009924B7" w:rsidP="009924B7">
            <w:r>
              <w:fldChar w:fldCharType="begin" w:fldLock="1"/>
            </w:r>
            <w:r>
              <w:instrText>MERGEFIELD Att.Name</w:instrText>
            </w:r>
            <w:r>
              <w:fldChar w:fldCharType="separate"/>
            </w:r>
            <w:r>
              <w:t>brandweer</w:t>
            </w:r>
            <w:r>
              <w:fldChar w:fldCharType="end"/>
            </w:r>
          </w:p>
        </w:tc>
        <w:tc>
          <w:tcPr>
            <w:tcW w:w="4500" w:type="dxa"/>
            <w:tcBorders>
              <w:top w:val="nil"/>
              <w:left w:val="nil"/>
              <w:bottom w:val="nil"/>
              <w:right w:val="nil"/>
            </w:tcBorders>
          </w:tcPr>
          <w:p w14:paraId="75978DB4" w14:textId="77777777" w:rsidR="009924B7" w:rsidRDefault="009924B7" w:rsidP="009924B7">
            <w:r>
              <w:fldChar w:fldCharType="begin" w:fldLock="1"/>
            </w:r>
            <w:r>
              <w:instrText>MERGEFIELD Att.Notes</w:instrText>
            </w:r>
            <w:r>
              <w:fldChar w:fldCharType="end"/>
            </w:r>
          </w:p>
        </w:tc>
      </w:tr>
      <w:tr w:rsidR="009924B7" w14:paraId="0AE9735C" w14:textId="77777777" w:rsidTr="009924B7">
        <w:tc>
          <w:tcPr>
            <w:tcW w:w="1710" w:type="dxa"/>
            <w:tcBorders>
              <w:top w:val="nil"/>
              <w:left w:val="nil"/>
              <w:bottom w:val="nil"/>
              <w:right w:val="nil"/>
            </w:tcBorders>
          </w:tcPr>
          <w:p w14:paraId="51066AC7" w14:textId="77777777" w:rsidR="009924B7" w:rsidRDefault="009924B7" w:rsidP="009924B7"/>
        </w:tc>
        <w:tc>
          <w:tcPr>
            <w:tcW w:w="2970" w:type="dxa"/>
            <w:tcBorders>
              <w:top w:val="nil"/>
              <w:left w:val="nil"/>
              <w:bottom w:val="nil"/>
              <w:right w:val="nil"/>
            </w:tcBorders>
          </w:tcPr>
          <w:p w14:paraId="7E3B42E2" w14:textId="77777777" w:rsidR="009924B7" w:rsidRDefault="009924B7" w:rsidP="009924B7"/>
        </w:tc>
        <w:tc>
          <w:tcPr>
            <w:tcW w:w="4500" w:type="dxa"/>
            <w:tcBorders>
              <w:top w:val="nil"/>
              <w:left w:val="nil"/>
              <w:bottom w:val="nil"/>
              <w:right w:val="nil"/>
            </w:tcBorders>
          </w:tcPr>
          <w:p w14:paraId="4281DC33" w14:textId="77777777" w:rsidR="009924B7" w:rsidRDefault="009924B7" w:rsidP="009924B7"/>
        </w:tc>
        <w:bookmarkEnd w:id="664"/>
      </w:tr>
      <w:bookmarkStart w:id="665" w:name="BKM_3DB8E012_5783_44c6_96CE_0BF15A69CF83"/>
      <w:tr w:rsidR="009924B7" w14:paraId="58D4EBB8" w14:textId="77777777" w:rsidTr="009924B7">
        <w:tc>
          <w:tcPr>
            <w:tcW w:w="1710" w:type="dxa"/>
            <w:tcBorders>
              <w:top w:val="nil"/>
              <w:left w:val="nil"/>
              <w:bottom w:val="nil"/>
              <w:right w:val="nil"/>
            </w:tcBorders>
          </w:tcPr>
          <w:p w14:paraId="38FB5A4D" w14:textId="77777777" w:rsidR="009924B7" w:rsidRDefault="009924B7" w:rsidP="009924B7">
            <w:r>
              <w:fldChar w:fldCharType="begin" w:fldLock="1"/>
            </w:r>
            <w:r>
              <w:instrText>MERGEFIELD Att.Alias</w:instrText>
            </w:r>
            <w:r>
              <w:fldChar w:fldCharType="separate"/>
            </w:r>
            <w:r>
              <w:t>2940</w:t>
            </w:r>
            <w:r>
              <w:fldChar w:fldCharType="end"/>
            </w:r>
          </w:p>
        </w:tc>
        <w:tc>
          <w:tcPr>
            <w:tcW w:w="2970" w:type="dxa"/>
            <w:tcBorders>
              <w:top w:val="nil"/>
              <w:left w:val="nil"/>
              <w:bottom w:val="nil"/>
              <w:right w:val="nil"/>
            </w:tcBorders>
          </w:tcPr>
          <w:p w14:paraId="1DC4198F" w14:textId="77777777" w:rsidR="009924B7" w:rsidRDefault="009924B7" w:rsidP="009924B7">
            <w:r>
              <w:fldChar w:fldCharType="begin" w:fldLock="1"/>
            </w:r>
            <w:r>
              <w:instrText>MERGEFIELD Att.Name</w:instrText>
            </w:r>
            <w:r>
              <w:fldChar w:fldCharType="separate"/>
            </w:r>
            <w:r>
              <w:t>gevangenis/gesticht</w:t>
            </w:r>
            <w:r>
              <w:fldChar w:fldCharType="end"/>
            </w:r>
          </w:p>
        </w:tc>
        <w:tc>
          <w:tcPr>
            <w:tcW w:w="4500" w:type="dxa"/>
            <w:tcBorders>
              <w:top w:val="nil"/>
              <w:left w:val="nil"/>
              <w:bottom w:val="nil"/>
              <w:right w:val="nil"/>
            </w:tcBorders>
          </w:tcPr>
          <w:p w14:paraId="071557C6" w14:textId="77777777" w:rsidR="009924B7" w:rsidRDefault="009924B7" w:rsidP="009924B7">
            <w:r>
              <w:fldChar w:fldCharType="begin" w:fldLock="1"/>
            </w:r>
            <w:r>
              <w:instrText>MERGEFIELD Att.Notes</w:instrText>
            </w:r>
            <w:r>
              <w:fldChar w:fldCharType="end"/>
            </w:r>
          </w:p>
        </w:tc>
      </w:tr>
      <w:tr w:rsidR="009924B7" w14:paraId="04D29128" w14:textId="77777777" w:rsidTr="009924B7">
        <w:tc>
          <w:tcPr>
            <w:tcW w:w="1710" w:type="dxa"/>
            <w:tcBorders>
              <w:top w:val="nil"/>
              <w:left w:val="nil"/>
              <w:bottom w:val="nil"/>
              <w:right w:val="nil"/>
            </w:tcBorders>
          </w:tcPr>
          <w:p w14:paraId="7B63D2CC" w14:textId="77777777" w:rsidR="009924B7" w:rsidRDefault="009924B7" w:rsidP="009924B7"/>
        </w:tc>
        <w:tc>
          <w:tcPr>
            <w:tcW w:w="2970" w:type="dxa"/>
            <w:tcBorders>
              <w:top w:val="nil"/>
              <w:left w:val="nil"/>
              <w:bottom w:val="nil"/>
              <w:right w:val="nil"/>
            </w:tcBorders>
          </w:tcPr>
          <w:p w14:paraId="3F9ADDF6" w14:textId="77777777" w:rsidR="009924B7" w:rsidRDefault="009924B7" w:rsidP="009924B7"/>
        </w:tc>
        <w:tc>
          <w:tcPr>
            <w:tcW w:w="4500" w:type="dxa"/>
            <w:tcBorders>
              <w:top w:val="nil"/>
              <w:left w:val="nil"/>
              <w:bottom w:val="nil"/>
              <w:right w:val="nil"/>
            </w:tcBorders>
          </w:tcPr>
          <w:p w14:paraId="3341F7F7" w14:textId="77777777" w:rsidR="009924B7" w:rsidRDefault="009924B7" w:rsidP="009924B7"/>
        </w:tc>
        <w:bookmarkEnd w:id="665"/>
      </w:tr>
      <w:bookmarkStart w:id="666" w:name="BKM_46E48677_9A91_448b_BD88_4AD1D4E55BE1"/>
      <w:tr w:rsidR="009924B7" w14:paraId="46B2525D" w14:textId="77777777" w:rsidTr="009924B7">
        <w:tc>
          <w:tcPr>
            <w:tcW w:w="1710" w:type="dxa"/>
            <w:tcBorders>
              <w:top w:val="nil"/>
              <w:left w:val="nil"/>
              <w:bottom w:val="nil"/>
              <w:right w:val="nil"/>
            </w:tcBorders>
          </w:tcPr>
          <w:p w14:paraId="1D175784" w14:textId="77777777" w:rsidR="009924B7" w:rsidRDefault="009924B7" w:rsidP="009924B7">
            <w:r>
              <w:fldChar w:fldCharType="begin" w:fldLock="1"/>
            </w:r>
            <w:r>
              <w:instrText>MERGEFIELD Att.Alias</w:instrText>
            </w:r>
            <w:r>
              <w:fldChar w:fldCharType="separate"/>
            </w:r>
            <w:r>
              <w:t>2950</w:t>
            </w:r>
            <w:r>
              <w:fldChar w:fldCharType="end"/>
            </w:r>
          </w:p>
        </w:tc>
        <w:tc>
          <w:tcPr>
            <w:tcW w:w="2970" w:type="dxa"/>
            <w:tcBorders>
              <w:top w:val="nil"/>
              <w:left w:val="nil"/>
              <w:bottom w:val="nil"/>
              <w:right w:val="nil"/>
            </w:tcBorders>
          </w:tcPr>
          <w:p w14:paraId="23852E55" w14:textId="77777777" w:rsidR="009924B7" w:rsidRDefault="009924B7" w:rsidP="009924B7">
            <w:r>
              <w:fldChar w:fldCharType="begin" w:fldLock="1"/>
            </w:r>
            <w:r>
              <w:instrText>MERGEFIELD Att.Name</w:instrText>
            </w:r>
            <w:r>
              <w:fldChar w:fldCharType="separate"/>
            </w:r>
            <w:r>
              <w:t>begraafplaats/crematorium</w:t>
            </w:r>
            <w:r>
              <w:fldChar w:fldCharType="end"/>
            </w:r>
          </w:p>
        </w:tc>
        <w:tc>
          <w:tcPr>
            <w:tcW w:w="4500" w:type="dxa"/>
            <w:tcBorders>
              <w:top w:val="nil"/>
              <w:left w:val="nil"/>
              <w:bottom w:val="nil"/>
              <w:right w:val="nil"/>
            </w:tcBorders>
          </w:tcPr>
          <w:p w14:paraId="474F4261" w14:textId="77777777" w:rsidR="009924B7" w:rsidRDefault="009924B7" w:rsidP="009924B7">
            <w:r>
              <w:fldChar w:fldCharType="begin" w:fldLock="1"/>
            </w:r>
            <w:r>
              <w:instrText>MERGEFIELD Att.Notes</w:instrText>
            </w:r>
            <w:r>
              <w:fldChar w:fldCharType="end"/>
            </w:r>
          </w:p>
        </w:tc>
      </w:tr>
      <w:tr w:rsidR="009924B7" w14:paraId="740D0A42" w14:textId="77777777" w:rsidTr="009924B7">
        <w:tc>
          <w:tcPr>
            <w:tcW w:w="1710" w:type="dxa"/>
            <w:tcBorders>
              <w:top w:val="nil"/>
              <w:left w:val="nil"/>
              <w:bottom w:val="nil"/>
              <w:right w:val="nil"/>
            </w:tcBorders>
          </w:tcPr>
          <w:p w14:paraId="420E8C6E" w14:textId="77777777" w:rsidR="009924B7" w:rsidRDefault="009924B7" w:rsidP="009924B7"/>
        </w:tc>
        <w:tc>
          <w:tcPr>
            <w:tcW w:w="2970" w:type="dxa"/>
            <w:tcBorders>
              <w:top w:val="nil"/>
              <w:left w:val="nil"/>
              <w:bottom w:val="nil"/>
              <w:right w:val="nil"/>
            </w:tcBorders>
          </w:tcPr>
          <w:p w14:paraId="432E3F36" w14:textId="77777777" w:rsidR="009924B7" w:rsidRDefault="009924B7" w:rsidP="009924B7"/>
        </w:tc>
        <w:tc>
          <w:tcPr>
            <w:tcW w:w="4500" w:type="dxa"/>
            <w:tcBorders>
              <w:top w:val="nil"/>
              <w:left w:val="nil"/>
              <w:bottom w:val="nil"/>
              <w:right w:val="nil"/>
            </w:tcBorders>
          </w:tcPr>
          <w:p w14:paraId="603BDFFE" w14:textId="77777777" w:rsidR="009924B7" w:rsidRDefault="009924B7" w:rsidP="009924B7"/>
        </w:tc>
        <w:bookmarkEnd w:id="666"/>
      </w:tr>
      <w:bookmarkStart w:id="667" w:name="BKM_96C1C275_AC09_4074_A64C_61CBF3C55F55"/>
      <w:tr w:rsidR="009924B7" w14:paraId="7D163ACD" w14:textId="77777777" w:rsidTr="009924B7">
        <w:tc>
          <w:tcPr>
            <w:tcW w:w="1710" w:type="dxa"/>
            <w:tcBorders>
              <w:top w:val="nil"/>
              <w:left w:val="nil"/>
              <w:bottom w:val="nil"/>
              <w:right w:val="nil"/>
            </w:tcBorders>
          </w:tcPr>
          <w:p w14:paraId="334F70E6" w14:textId="77777777" w:rsidR="009924B7" w:rsidRDefault="009924B7" w:rsidP="009924B7">
            <w:r>
              <w:fldChar w:fldCharType="begin" w:fldLock="1"/>
            </w:r>
            <w:r>
              <w:instrText>MERGEFIELD Att.Alias</w:instrText>
            </w:r>
            <w:r>
              <w:fldChar w:fldCharType="separate"/>
            </w:r>
            <w:r>
              <w:t>2960</w:t>
            </w:r>
            <w:r>
              <w:fldChar w:fldCharType="end"/>
            </w:r>
          </w:p>
        </w:tc>
        <w:tc>
          <w:tcPr>
            <w:tcW w:w="2970" w:type="dxa"/>
            <w:tcBorders>
              <w:top w:val="nil"/>
              <w:left w:val="nil"/>
              <w:bottom w:val="nil"/>
              <w:right w:val="nil"/>
            </w:tcBorders>
          </w:tcPr>
          <w:p w14:paraId="09AB0931" w14:textId="77777777" w:rsidR="009924B7" w:rsidRDefault="009924B7" w:rsidP="009924B7">
            <w:r>
              <w:fldChar w:fldCharType="begin" w:fldLock="1"/>
            </w:r>
            <w:r>
              <w:instrText>MERGEFIELD Att.Name</w:instrText>
            </w:r>
            <w:r>
              <w:fldChar w:fldCharType="separate"/>
            </w:r>
            <w:r>
              <w:t>godsdienst (kerk, klooster e.d.)</w:t>
            </w:r>
            <w:r>
              <w:fldChar w:fldCharType="end"/>
            </w:r>
          </w:p>
        </w:tc>
        <w:tc>
          <w:tcPr>
            <w:tcW w:w="4500" w:type="dxa"/>
            <w:tcBorders>
              <w:top w:val="nil"/>
              <w:left w:val="nil"/>
              <w:bottom w:val="nil"/>
              <w:right w:val="nil"/>
            </w:tcBorders>
          </w:tcPr>
          <w:p w14:paraId="018C43EB" w14:textId="77777777" w:rsidR="009924B7" w:rsidRDefault="009924B7" w:rsidP="009924B7">
            <w:r>
              <w:fldChar w:fldCharType="begin" w:fldLock="1"/>
            </w:r>
            <w:r>
              <w:instrText>MERGEFIELD Att.Notes</w:instrText>
            </w:r>
            <w:r>
              <w:fldChar w:fldCharType="end"/>
            </w:r>
          </w:p>
        </w:tc>
      </w:tr>
      <w:tr w:rsidR="009924B7" w14:paraId="1AEAFE56" w14:textId="77777777" w:rsidTr="009924B7">
        <w:tc>
          <w:tcPr>
            <w:tcW w:w="1710" w:type="dxa"/>
            <w:tcBorders>
              <w:top w:val="nil"/>
              <w:left w:val="nil"/>
              <w:bottom w:val="nil"/>
              <w:right w:val="nil"/>
            </w:tcBorders>
          </w:tcPr>
          <w:p w14:paraId="58DABFA9" w14:textId="77777777" w:rsidR="009924B7" w:rsidRDefault="009924B7" w:rsidP="009924B7"/>
        </w:tc>
        <w:tc>
          <w:tcPr>
            <w:tcW w:w="2970" w:type="dxa"/>
            <w:tcBorders>
              <w:top w:val="nil"/>
              <w:left w:val="nil"/>
              <w:bottom w:val="nil"/>
              <w:right w:val="nil"/>
            </w:tcBorders>
          </w:tcPr>
          <w:p w14:paraId="5AF79F11" w14:textId="77777777" w:rsidR="009924B7" w:rsidRDefault="009924B7" w:rsidP="009924B7"/>
        </w:tc>
        <w:tc>
          <w:tcPr>
            <w:tcW w:w="4500" w:type="dxa"/>
            <w:tcBorders>
              <w:top w:val="nil"/>
              <w:left w:val="nil"/>
              <w:bottom w:val="nil"/>
              <w:right w:val="nil"/>
            </w:tcBorders>
          </w:tcPr>
          <w:p w14:paraId="689E45DC" w14:textId="77777777" w:rsidR="009924B7" w:rsidRDefault="009924B7" w:rsidP="009924B7"/>
        </w:tc>
        <w:bookmarkEnd w:id="667"/>
      </w:tr>
      <w:bookmarkStart w:id="668" w:name="BKM_BBC3669C_A53D_42df_AFC6_BD8619327738"/>
      <w:tr w:rsidR="009924B7" w14:paraId="24697CB0" w14:textId="77777777" w:rsidTr="009924B7">
        <w:tc>
          <w:tcPr>
            <w:tcW w:w="1710" w:type="dxa"/>
            <w:tcBorders>
              <w:top w:val="nil"/>
              <w:left w:val="nil"/>
              <w:bottom w:val="nil"/>
              <w:right w:val="nil"/>
            </w:tcBorders>
          </w:tcPr>
          <w:p w14:paraId="442BF4EB" w14:textId="77777777" w:rsidR="009924B7" w:rsidRDefault="009924B7" w:rsidP="009924B7">
            <w:r>
              <w:fldChar w:fldCharType="begin" w:fldLock="1"/>
            </w:r>
            <w:r>
              <w:instrText>MERGEFIELD Att.Alias</w:instrText>
            </w:r>
            <w:r>
              <w:fldChar w:fldCharType="separate"/>
            </w:r>
            <w:r>
              <w:t>2970</w:t>
            </w:r>
            <w:r>
              <w:fldChar w:fldCharType="end"/>
            </w:r>
          </w:p>
        </w:tc>
        <w:tc>
          <w:tcPr>
            <w:tcW w:w="2970" w:type="dxa"/>
            <w:tcBorders>
              <w:top w:val="nil"/>
              <w:left w:val="nil"/>
              <w:bottom w:val="nil"/>
              <w:right w:val="nil"/>
            </w:tcBorders>
          </w:tcPr>
          <w:p w14:paraId="655FC6BE" w14:textId="77777777" w:rsidR="009924B7" w:rsidRDefault="009924B7" w:rsidP="009924B7">
            <w:r>
              <w:fldChar w:fldCharType="begin" w:fldLock="1"/>
            </w:r>
            <w:r>
              <w:instrText>MERGEFIELD Att.Name</w:instrText>
            </w:r>
            <w:r>
              <w:fldChar w:fldCharType="separate"/>
            </w:r>
            <w:r>
              <w:t>defensie</w:t>
            </w:r>
            <w:r>
              <w:fldChar w:fldCharType="end"/>
            </w:r>
          </w:p>
        </w:tc>
        <w:tc>
          <w:tcPr>
            <w:tcW w:w="4500" w:type="dxa"/>
            <w:tcBorders>
              <w:top w:val="nil"/>
              <w:left w:val="nil"/>
              <w:bottom w:val="nil"/>
              <w:right w:val="nil"/>
            </w:tcBorders>
          </w:tcPr>
          <w:p w14:paraId="26584C07" w14:textId="77777777" w:rsidR="009924B7" w:rsidRDefault="009924B7" w:rsidP="009924B7">
            <w:r>
              <w:fldChar w:fldCharType="begin" w:fldLock="1"/>
            </w:r>
            <w:r>
              <w:instrText>MERGEFIELD Att.Notes</w:instrText>
            </w:r>
            <w:r>
              <w:fldChar w:fldCharType="end"/>
            </w:r>
          </w:p>
        </w:tc>
      </w:tr>
      <w:tr w:rsidR="009924B7" w14:paraId="03701E89" w14:textId="77777777" w:rsidTr="009924B7">
        <w:tc>
          <w:tcPr>
            <w:tcW w:w="1710" w:type="dxa"/>
            <w:tcBorders>
              <w:top w:val="nil"/>
              <w:left w:val="nil"/>
              <w:bottom w:val="nil"/>
              <w:right w:val="nil"/>
            </w:tcBorders>
          </w:tcPr>
          <w:p w14:paraId="7DE14519" w14:textId="77777777" w:rsidR="009924B7" w:rsidRDefault="009924B7" w:rsidP="009924B7"/>
        </w:tc>
        <w:tc>
          <w:tcPr>
            <w:tcW w:w="2970" w:type="dxa"/>
            <w:tcBorders>
              <w:top w:val="nil"/>
              <w:left w:val="nil"/>
              <w:bottom w:val="nil"/>
              <w:right w:val="nil"/>
            </w:tcBorders>
          </w:tcPr>
          <w:p w14:paraId="4624D621" w14:textId="77777777" w:rsidR="009924B7" w:rsidRDefault="009924B7" w:rsidP="009924B7"/>
        </w:tc>
        <w:tc>
          <w:tcPr>
            <w:tcW w:w="4500" w:type="dxa"/>
            <w:tcBorders>
              <w:top w:val="nil"/>
              <w:left w:val="nil"/>
              <w:bottom w:val="nil"/>
              <w:right w:val="nil"/>
            </w:tcBorders>
          </w:tcPr>
          <w:p w14:paraId="0E37882F" w14:textId="77777777" w:rsidR="009924B7" w:rsidRDefault="009924B7" w:rsidP="009924B7"/>
        </w:tc>
        <w:bookmarkEnd w:id="668"/>
      </w:tr>
      <w:bookmarkStart w:id="669" w:name="BKM_134850A8_7DE4_40b8_BB65_C5041C63605A"/>
      <w:tr w:rsidR="009924B7" w14:paraId="194C7E55" w14:textId="77777777" w:rsidTr="009924B7">
        <w:tc>
          <w:tcPr>
            <w:tcW w:w="1710" w:type="dxa"/>
            <w:tcBorders>
              <w:top w:val="nil"/>
              <w:left w:val="nil"/>
              <w:bottom w:val="nil"/>
              <w:right w:val="nil"/>
            </w:tcBorders>
          </w:tcPr>
          <w:p w14:paraId="7F502EBB" w14:textId="77777777" w:rsidR="009924B7" w:rsidRDefault="009924B7" w:rsidP="009924B7">
            <w:r>
              <w:fldChar w:fldCharType="begin" w:fldLock="1"/>
            </w:r>
            <w:r>
              <w:instrText>MERGEFIELD Att.Alias</w:instrText>
            </w:r>
            <w:r>
              <w:fldChar w:fldCharType="separate"/>
            </w:r>
            <w:r>
              <w:t>2900</w:t>
            </w:r>
            <w:r>
              <w:fldChar w:fldCharType="end"/>
            </w:r>
          </w:p>
        </w:tc>
        <w:tc>
          <w:tcPr>
            <w:tcW w:w="2970" w:type="dxa"/>
            <w:tcBorders>
              <w:top w:val="nil"/>
              <w:left w:val="nil"/>
              <w:bottom w:val="nil"/>
              <w:right w:val="nil"/>
            </w:tcBorders>
          </w:tcPr>
          <w:p w14:paraId="421DA848" w14:textId="77777777" w:rsidR="009924B7" w:rsidRDefault="009924B7" w:rsidP="009924B7">
            <w:r>
              <w:fldChar w:fldCharType="begin" w:fldLock="1"/>
            </w:r>
            <w:r>
              <w:instrText>MERGEFIELD Att.Name</w:instrText>
            </w:r>
            <w:r>
              <w:fldChar w:fldCharType="separate"/>
            </w:r>
            <w:r>
              <w:t>overige andere doeleinden van openbaar nut</w:t>
            </w:r>
            <w:r>
              <w:fldChar w:fldCharType="end"/>
            </w:r>
          </w:p>
        </w:tc>
        <w:tc>
          <w:tcPr>
            <w:tcW w:w="4500" w:type="dxa"/>
            <w:tcBorders>
              <w:top w:val="nil"/>
              <w:left w:val="nil"/>
              <w:bottom w:val="nil"/>
              <w:right w:val="nil"/>
            </w:tcBorders>
          </w:tcPr>
          <w:p w14:paraId="06CD9EA9" w14:textId="77777777" w:rsidR="009924B7" w:rsidRDefault="009924B7" w:rsidP="009924B7">
            <w:r>
              <w:fldChar w:fldCharType="begin" w:fldLock="1"/>
            </w:r>
            <w:r>
              <w:instrText>MERGEFIELD Att.Notes</w:instrText>
            </w:r>
            <w:r>
              <w:fldChar w:fldCharType="end"/>
            </w:r>
          </w:p>
        </w:tc>
      </w:tr>
      <w:tr w:rsidR="009924B7" w14:paraId="034AEEBD" w14:textId="77777777" w:rsidTr="009924B7">
        <w:tc>
          <w:tcPr>
            <w:tcW w:w="1710" w:type="dxa"/>
            <w:tcBorders>
              <w:top w:val="nil"/>
              <w:left w:val="nil"/>
              <w:bottom w:val="nil"/>
              <w:right w:val="nil"/>
            </w:tcBorders>
          </w:tcPr>
          <w:p w14:paraId="26973A8D" w14:textId="77777777" w:rsidR="009924B7" w:rsidRDefault="009924B7" w:rsidP="009924B7"/>
        </w:tc>
        <w:tc>
          <w:tcPr>
            <w:tcW w:w="2970" w:type="dxa"/>
            <w:tcBorders>
              <w:top w:val="nil"/>
              <w:left w:val="nil"/>
              <w:bottom w:val="nil"/>
              <w:right w:val="nil"/>
            </w:tcBorders>
          </w:tcPr>
          <w:p w14:paraId="12AE0B7E" w14:textId="77777777" w:rsidR="009924B7" w:rsidRDefault="009924B7" w:rsidP="009924B7"/>
        </w:tc>
        <w:tc>
          <w:tcPr>
            <w:tcW w:w="4500" w:type="dxa"/>
            <w:tcBorders>
              <w:top w:val="nil"/>
              <w:left w:val="nil"/>
              <w:bottom w:val="nil"/>
              <w:right w:val="nil"/>
            </w:tcBorders>
          </w:tcPr>
          <w:p w14:paraId="39FB9333" w14:textId="77777777" w:rsidR="009924B7" w:rsidRDefault="009924B7" w:rsidP="009924B7"/>
        </w:tc>
        <w:bookmarkEnd w:id="669"/>
      </w:tr>
      <w:bookmarkEnd w:id="581"/>
    </w:tbl>
    <w:p w14:paraId="6CB568A7" w14:textId="77777777" w:rsidR="009924B7" w:rsidRDefault="009924B7" w:rsidP="009924B7">
      <w:pPr>
        <w:rPr>
          <w:u w:color="000000"/>
        </w:rPr>
      </w:pPr>
    </w:p>
    <w:bookmarkStart w:id="670" w:name="BKM_D01E5036_EAC0_4cdb_A96B_E31BCAEF106B"/>
    <w:p w14:paraId="067CBE05" w14:textId="77777777" w:rsidR="009924B7" w:rsidRPr="009924B7" w:rsidRDefault="009924B7" w:rsidP="009924B7">
      <w:pPr>
        <w:pStyle w:val="Kop2"/>
      </w:pPr>
      <w:r w:rsidRPr="009924B7">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functie ondersteunend wegdeel</w:t>
      </w:r>
      <w:r w:rsidRPr="009924B7">
        <w:fldChar w:fldCharType="end"/>
      </w:r>
    </w:p>
    <w:p w14:paraId="7A9266B5" w14:textId="77777777" w:rsidR="009924B7" w:rsidRDefault="009924B7" w:rsidP="009924B7"/>
    <w:p w14:paraId="6ADF115A"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74AF7FC7" w14:textId="77777777" w:rsidTr="009924B7">
        <w:trPr>
          <w:trHeight w:val="230"/>
        </w:trPr>
        <w:tc>
          <w:tcPr>
            <w:tcW w:w="1710" w:type="dxa"/>
            <w:tcBorders>
              <w:top w:val="nil"/>
              <w:left w:val="nil"/>
              <w:bottom w:val="nil"/>
              <w:right w:val="nil"/>
            </w:tcBorders>
          </w:tcPr>
          <w:p w14:paraId="5D7B23FD" w14:textId="77777777" w:rsidR="009924B7" w:rsidRDefault="009924B7" w:rsidP="009924B7">
            <w:r>
              <w:rPr>
                <w:b/>
                <w:bCs/>
              </w:rPr>
              <w:t>Definitie</w:t>
            </w:r>
          </w:p>
        </w:tc>
        <w:tc>
          <w:tcPr>
            <w:tcW w:w="7650" w:type="dxa"/>
            <w:tcBorders>
              <w:top w:val="nil"/>
              <w:left w:val="nil"/>
              <w:bottom w:val="nil"/>
              <w:right w:val="nil"/>
            </w:tcBorders>
          </w:tcPr>
          <w:p w14:paraId="582092E0" w14:textId="77777777" w:rsidR="009924B7" w:rsidRDefault="009924B7" w:rsidP="009924B7">
            <w:r>
              <w:fldChar w:fldCharType="begin" w:fldLock="1"/>
            </w:r>
            <w:r>
              <w:instrText>MERGEFIELD Element.Notes</w:instrText>
            </w:r>
            <w:r>
              <w:fldChar w:fldCharType="separate"/>
            </w:r>
            <w:r>
              <w:t>Een catagorisering waarmee de functie van een ondersteunend wegdeel kan worden verbijzonderd</w:t>
            </w:r>
            <w:r>
              <w:fldChar w:fldCharType="end"/>
            </w:r>
          </w:p>
        </w:tc>
      </w:tr>
    </w:tbl>
    <w:p w14:paraId="0BC5DE6C"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43E106EF" w14:textId="77777777" w:rsidTr="009924B7">
        <w:trPr>
          <w:trHeight w:val="230"/>
        </w:trPr>
        <w:tc>
          <w:tcPr>
            <w:tcW w:w="1710" w:type="dxa"/>
            <w:tcBorders>
              <w:top w:val="nil"/>
              <w:left w:val="nil"/>
              <w:bottom w:val="nil"/>
              <w:right w:val="nil"/>
            </w:tcBorders>
          </w:tcPr>
          <w:p w14:paraId="40F282B7" w14:textId="77777777" w:rsidR="009924B7" w:rsidRDefault="009924B7" w:rsidP="009924B7">
            <w:pPr>
              <w:rPr>
                <w:i/>
                <w:iCs/>
              </w:rPr>
            </w:pPr>
            <w:bookmarkStart w:id="671" w:name="BKM_0F2F0886_E70E_47e2_AF84_FA3C81AA92D4"/>
            <w:r>
              <w:rPr>
                <w:i/>
                <w:iCs/>
              </w:rPr>
              <w:t>Code</w:t>
            </w:r>
          </w:p>
        </w:tc>
        <w:tc>
          <w:tcPr>
            <w:tcW w:w="2970" w:type="dxa"/>
            <w:tcBorders>
              <w:top w:val="nil"/>
              <w:left w:val="nil"/>
              <w:bottom w:val="nil"/>
              <w:right w:val="nil"/>
            </w:tcBorders>
          </w:tcPr>
          <w:p w14:paraId="328D8A23" w14:textId="77777777" w:rsidR="009924B7" w:rsidRDefault="009924B7" w:rsidP="009924B7">
            <w:pPr>
              <w:rPr>
                <w:i/>
                <w:iCs/>
              </w:rPr>
            </w:pPr>
            <w:r>
              <w:rPr>
                <w:i/>
                <w:iCs/>
              </w:rPr>
              <w:t>Naam</w:t>
            </w:r>
          </w:p>
        </w:tc>
        <w:tc>
          <w:tcPr>
            <w:tcW w:w="4500" w:type="dxa"/>
            <w:tcBorders>
              <w:top w:val="nil"/>
              <w:left w:val="nil"/>
              <w:bottom w:val="nil"/>
              <w:right w:val="nil"/>
            </w:tcBorders>
          </w:tcPr>
          <w:p w14:paraId="7AF92A84" w14:textId="77777777" w:rsidR="009924B7" w:rsidRDefault="009924B7" w:rsidP="009924B7">
            <w:pPr>
              <w:rPr>
                <w:i/>
                <w:iCs/>
              </w:rPr>
            </w:pPr>
            <w:r>
              <w:rPr>
                <w:i/>
                <w:iCs/>
              </w:rPr>
              <w:t>Definitie</w:t>
            </w:r>
          </w:p>
        </w:tc>
      </w:tr>
      <w:tr w:rsidR="009924B7" w14:paraId="121F847E" w14:textId="77777777" w:rsidTr="009924B7">
        <w:tc>
          <w:tcPr>
            <w:tcW w:w="1710" w:type="dxa"/>
            <w:tcBorders>
              <w:top w:val="nil"/>
              <w:left w:val="nil"/>
              <w:bottom w:val="nil"/>
              <w:right w:val="nil"/>
            </w:tcBorders>
          </w:tcPr>
          <w:p w14:paraId="2AD3D7C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C0944FC" w14:textId="77777777" w:rsidR="009924B7" w:rsidRDefault="009924B7" w:rsidP="009924B7">
            <w:r>
              <w:fldChar w:fldCharType="begin" w:fldLock="1"/>
            </w:r>
            <w:r>
              <w:instrText>MERGEFIELD Att.Name</w:instrText>
            </w:r>
            <w:r>
              <w:fldChar w:fldCharType="separate"/>
            </w:r>
            <w:r>
              <w:t>verkeerseiland</w:t>
            </w:r>
            <w:r>
              <w:fldChar w:fldCharType="end"/>
            </w:r>
          </w:p>
        </w:tc>
        <w:tc>
          <w:tcPr>
            <w:tcW w:w="4500" w:type="dxa"/>
            <w:tcBorders>
              <w:top w:val="nil"/>
              <w:left w:val="nil"/>
              <w:bottom w:val="nil"/>
              <w:right w:val="nil"/>
            </w:tcBorders>
          </w:tcPr>
          <w:p w14:paraId="2AA835AA" w14:textId="77777777" w:rsidR="009924B7" w:rsidRDefault="009924B7" w:rsidP="009924B7">
            <w:r>
              <w:fldChar w:fldCharType="begin" w:fldLock="1"/>
            </w:r>
            <w:r>
              <w:instrText>MERGEFIELD Att.Notes</w:instrText>
            </w:r>
            <w:r>
              <w:fldChar w:fldCharType="end"/>
            </w:r>
            <w:r w:rsidRPr="009924B7">
              <w:t xml:space="preserve">Ondersteunend wegdeel van beperkte omvang, uitgevoerd als verhoging of wegmarkering, dat wordt omsloten door wegdelen en ten doel heeft verkeersstromen te scheiden. </w:t>
            </w:r>
            <w:r>
              <w:rPr>
                <w:lang w:val="en-US"/>
              </w:rPr>
              <w:t xml:space="preserve">(bron: CROW)  </w:t>
            </w:r>
          </w:p>
        </w:tc>
      </w:tr>
      <w:tr w:rsidR="009924B7" w14:paraId="47714E46" w14:textId="77777777" w:rsidTr="009924B7">
        <w:tc>
          <w:tcPr>
            <w:tcW w:w="1710" w:type="dxa"/>
            <w:tcBorders>
              <w:top w:val="nil"/>
              <w:left w:val="nil"/>
              <w:bottom w:val="nil"/>
              <w:right w:val="nil"/>
            </w:tcBorders>
          </w:tcPr>
          <w:p w14:paraId="5E2A7F0F" w14:textId="77777777" w:rsidR="009924B7" w:rsidRDefault="009924B7" w:rsidP="009924B7"/>
        </w:tc>
        <w:tc>
          <w:tcPr>
            <w:tcW w:w="2970" w:type="dxa"/>
            <w:tcBorders>
              <w:top w:val="nil"/>
              <w:left w:val="nil"/>
              <w:bottom w:val="nil"/>
              <w:right w:val="nil"/>
            </w:tcBorders>
          </w:tcPr>
          <w:p w14:paraId="1F593F83" w14:textId="77777777" w:rsidR="009924B7" w:rsidRDefault="009924B7" w:rsidP="009924B7"/>
        </w:tc>
        <w:tc>
          <w:tcPr>
            <w:tcW w:w="4500" w:type="dxa"/>
            <w:tcBorders>
              <w:top w:val="nil"/>
              <w:left w:val="nil"/>
              <w:bottom w:val="nil"/>
              <w:right w:val="nil"/>
            </w:tcBorders>
          </w:tcPr>
          <w:p w14:paraId="3DE64EFE" w14:textId="77777777" w:rsidR="009924B7" w:rsidRDefault="009924B7" w:rsidP="009924B7"/>
        </w:tc>
        <w:bookmarkEnd w:id="671"/>
      </w:tr>
      <w:bookmarkStart w:id="672" w:name="BKM_8E654BB9_B8AD_44f1_A87A_66771BBADA15"/>
      <w:tr w:rsidR="009924B7" w14:paraId="3374521D" w14:textId="77777777" w:rsidTr="009924B7">
        <w:tc>
          <w:tcPr>
            <w:tcW w:w="1710" w:type="dxa"/>
            <w:tcBorders>
              <w:top w:val="nil"/>
              <w:left w:val="nil"/>
              <w:bottom w:val="nil"/>
              <w:right w:val="nil"/>
            </w:tcBorders>
          </w:tcPr>
          <w:p w14:paraId="60D4B1C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AB479FA" w14:textId="77777777" w:rsidR="009924B7" w:rsidRDefault="009924B7" w:rsidP="009924B7">
            <w:r>
              <w:fldChar w:fldCharType="begin" w:fldLock="1"/>
            </w:r>
            <w:r>
              <w:instrText>MERGEFIELD Att.Name</w:instrText>
            </w:r>
            <w:r>
              <w:fldChar w:fldCharType="separate"/>
            </w:r>
            <w:r>
              <w:t>berm</w:t>
            </w:r>
            <w:r>
              <w:fldChar w:fldCharType="end"/>
            </w:r>
          </w:p>
        </w:tc>
        <w:tc>
          <w:tcPr>
            <w:tcW w:w="4500" w:type="dxa"/>
            <w:tcBorders>
              <w:top w:val="nil"/>
              <w:left w:val="nil"/>
              <w:bottom w:val="nil"/>
              <w:right w:val="nil"/>
            </w:tcBorders>
          </w:tcPr>
          <w:p w14:paraId="58B85A7D" w14:textId="77777777" w:rsidR="009924B7" w:rsidRDefault="009924B7" w:rsidP="009924B7">
            <w:r>
              <w:fldChar w:fldCharType="begin" w:fldLock="1"/>
            </w:r>
            <w:r>
              <w:instrText>MERGEFIELD Att.Notes</w:instrText>
            </w:r>
            <w:r>
              <w:fldChar w:fldCharType="end"/>
            </w:r>
            <w:r w:rsidRPr="009924B7">
              <w:t xml:space="preserve">Een strook grond langs een weg of spoorweg. </w:t>
            </w:r>
            <w:r>
              <w:rPr>
                <w:lang w:val="en-US"/>
              </w:rPr>
              <w:t xml:space="preserve">(bron: BGT)  </w:t>
            </w:r>
          </w:p>
        </w:tc>
      </w:tr>
      <w:tr w:rsidR="009924B7" w14:paraId="34073687" w14:textId="77777777" w:rsidTr="009924B7">
        <w:tc>
          <w:tcPr>
            <w:tcW w:w="1710" w:type="dxa"/>
            <w:tcBorders>
              <w:top w:val="nil"/>
              <w:left w:val="nil"/>
              <w:bottom w:val="nil"/>
              <w:right w:val="nil"/>
            </w:tcBorders>
          </w:tcPr>
          <w:p w14:paraId="107F012C" w14:textId="77777777" w:rsidR="009924B7" w:rsidRDefault="009924B7" w:rsidP="009924B7"/>
        </w:tc>
        <w:tc>
          <w:tcPr>
            <w:tcW w:w="2970" w:type="dxa"/>
            <w:tcBorders>
              <w:top w:val="nil"/>
              <w:left w:val="nil"/>
              <w:bottom w:val="nil"/>
              <w:right w:val="nil"/>
            </w:tcBorders>
          </w:tcPr>
          <w:p w14:paraId="735CB844" w14:textId="77777777" w:rsidR="009924B7" w:rsidRDefault="009924B7" w:rsidP="009924B7"/>
        </w:tc>
        <w:tc>
          <w:tcPr>
            <w:tcW w:w="4500" w:type="dxa"/>
            <w:tcBorders>
              <w:top w:val="nil"/>
              <w:left w:val="nil"/>
              <w:bottom w:val="nil"/>
              <w:right w:val="nil"/>
            </w:tcBorders>
          </w:tcPr>
          <w:p w14:paraId="47160D40" w14:textId="77777777" w:rsidR="009924B7" w:rsidRDefault="009924B7" w:rsidP="009924B7"/>
        </w:tc>
        <w:bookmarkEnd w:id="672"/>
      </w:tr>
      <w:bookmarkEnd w:id="670"/>
    </w:tbl>
    <w:p w14:paraId="13C3B090" w14:textId="77777777" w:rsidR="009924B7" w:rsidRDefault="009924B7" w:rsidP="009924B7">
      <w:pPr>
        <w:rPr>
          <w:u w:color="000000"/>
        </w:rPr>
      </w:pPr>
    </w:p>
    <w:bookmarkStart w:id="673" w:name="BKM_4F93E063_170A_46f4_B4E4_C98662E31203"/>
    <w:p w14:paraId="55593DC8" w14:textId="77777777" w:rsidR="009924B7" w:rsidRPr="009924B7" w:rsidRDefault="009924B7" w:rsidP="009924B7">
      <w:pPr>
        <w:pStyle w:val="Kop2"/>
      </w:pPr>
      <w:r w:rsidRPr="009924B7">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functie ondersteunend wegdeel plus</w:t>
      </w:r>
      <w:r w:rsidRPr="009924B7">
        <w:fldChar w:fldCharType="end"/>
      </w:r>
    </w:p>
    <w:p w14:paraId="5BA407B5"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4206E22" w14:textId="77777777" w:rsidTr="009924B7">
        <w:trPr>
          <w:trHeight w:val="230"/>
        </w:trPr>
        <w:tc>
          <w:tcPr>
            <w:tcW w:w="1710" w:type="dxa"/>
            <w:tcBorders>
              <w:top w:val="nil"/>
              <w:left w:val="nil"/>
              <w:bottom w:val="nil"/>
              <w:right w:val="nil"/>
            </w:tcBorders>
          </w:tcPr>
          <w:p w14:paraId="3EC893BB" w14:textId="77777777" w:rsidR="009924B7" w:rsidRDefault="009924B7" w:rsidP="009924B7">
            <w:r>
              <w:rPr>
                <w:b/>
                <w:bCs/>
              </w:rPr>
              <w:t>Definitie</w:t>
            </w:r>
          </w:p>
        </w:tc>
        <w:tc>
          <w:tcPr>
            <w:tcW w:w="7650" w:type="dxa"/>
            <w:tcBorders>
              <w:top w:val="nil"/>
              <w:left w:val="nil"/>
              <w:bottom w:val="nil"/>
              <w:right w:val="nil"/>
            </w:tcBorders>
          </w:tcPr>
          <w:p w14:paraId="2FD832C5" w14:textId="77777777" w:rsidR="009924B7" w:rsidRDefault="009924B7" w:rsidP="009924B7">
            <w:r>
              <w:fldChar w:fldCharType="begin" w:fldLock="1"/>
            </w:r>
            <w:r>
              <w:instrText>MERGEFIELD Element.Notes</w:instrText>
            </w:r>
            <w:r>
              <w:fldChar w:fldCharType="separate"/>
            </w:r>
            <w:r>
              <w:t>Eenn nadere catagorisering waarmee de functie van een ondersteunend wegdeel kan worden verbijzonderd</w:t>
            </w:r>
            <w:r>
              <w:fldChar w:fldCharType="end"/>
            </w:r>
          </w:p>
        </w:tc>
      </w:tr>
    </w:tbl>
    <w:p w14:paraId="3B2DDB87"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3FAC6858" w14:textId="77777777" w:rsidTr="009924B7">
        <w:trPr>
          <w:trHeight w:val="230"/>
        </w:trPr>
        <w:tc>
          <w:tcPr>
            <w:tcW w:w="1710" w:type="dxa"/>
            <w:tcBorders>
              <w:top w:val="nil"/>
              <w:left w:val="nil"/>
              <w:bottom w:val="nil"/>
              <w:right w:val="nil"/>
            </w:tcBorders>
          </w:tcPr>
          <w:p w14:paraId="694BA754" w14:textId="77777777" w:rsidR="009924B7" w:rsidRDefault="009924B7" w:rsidP="009924B7">
            <w:pPr>
              <w:rPr>
                <w:i/>
                <w:iCs/>
              </w:rPr>
            </w:pPr>
            <w:bookmarkStart w:id="674" w:name="BKM_A6390702_DBF6_4eb8_B08E_C7FEE5B9220E"/>
            <w:r>
              <w:rPr>
                <w:i/>
                <w:iCs/>
              </w:rPr>
              <w:t>Code</w:t>
            </w:r>
          </w:p>
        </w:tc>
        <w:tc>
          <w:tcPr>
            <w:tcW w:w="2970" w:type="dxa"/>
            <w:tcBorders>
              <w:top w:val="nil"/>
              <w:left w:val="nil"/>
              <w:bottom w:val="nil"/>
              <w:right w:val="nil"/>
            </w:tcBorders>
          </w:tcPr>
          <w:p w14:paraId="165F20D4" w14:textId="77777777" w:rsidR="009924B7" w:rsidRDefault="009924B7" w:rsidP="009924B7">
            <w:pPr>
              <w:rPr>
                <w:i/>
                <w:iCs/>
              </w:rPr>
            </w:pPr>
            <w:r>
              <w:rPr>
                <w:i/>
                <w:iCs/>
              </w:rPr>
              <w:t>Naam</w:t>
            </w:r>
          </w:p>
        </w:tc>
        <w:tc>
          <w:tcPr>
            <w:tcW w:w="4500" w:type="dxa"/>
            <w:tcBorders>
              <w:top w:val="nil"/>
              <w:left w:val="nil"/>
              <w:bottom w:val="nil"/>
              <w:right w:val="nil"/>
            </w:tcBorders>
          </w:tcPr>
          <w:p w14:paraId="5A7B1A4A" w14:textId="77777777" w:rsidR="009924B7" w:rsidRDefault="009924B7" w:rsidP="009924B7">
            <w:pPr>
              <w:rPr>
                <w:i/>
                <w:iCs/>
              </w:rPr>
            </w:pPr>
            <w:r>
              <w:rPr>
                <w:i/>
                <w:iCs/>
              </w:rPr>
              <w:t>Definitie</w:t>
            </w:r>
          </w:p>
        </w:tc>
      </w:tr>
      <w:tr w:rsidR="009924B7" w14:paraId="74886F68" w14:textId="77777777" w:rsidTr="009924B7">
        <w:tc>
          <w:tcPr>
            <w:tcW w:w="1710" w:type="dxa"/>
            <w:tcBorders>
              <w:top w:val="nil"/>
              <w:left w:val="nil"/>
              <w:bottom w:val="nil"/>
              <w:right w:val="nil"/>
            </w:tcBorders>
          </w:tcPr>
          <w:p w14:paraId="542BBB2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CB8AAEE" w14:textId="77777777" w:rsidR="009924B7" w:rsidRDefault="009924B7" w:rsidP="009924B7">
            <w:r>
              <w:fldChar w:fldCharType="begin" w:fldLock="1"/>
            </w:r>
            <w:r>
              <w:instrText>MERGEFIELD Att.Name</w:instrText>
            </w:r>
            <w:r>
              <w:fldChar w:fldCharType="separate"/>
            </w:r>
            <w:r>
              <w:t xml:space="preserve">asfalt </w:t>
            </w:r>
            <w:r>
              <w:fldChar w:fldCharType="end"/>
            </w:r>
          </w:p>
        </w:tc>
        <w:tc>
          <w:tcPr>
            <w:tcW w:w="4500" w:type="dxa"/>
            <w:tcBorders>
              <w:top w:val="nil"/>
              <w:left w:val="nil"/>
              <w:bottom w:val="nil"/>
              <w:right w:val="nil"/>
            </w:tcBorders>
          </w:tcPr>
          <w:p w14:paraId="4382306C" w14:textId="77777777" w:rsidR="009924B7" w:rsidRDefault="009924B7" w:rsidP="009924B7">
            <w:r>
              <w:fldChar w:fldCharType="begin" w:fldLock="1"/>
            </w:r>
            <w:r>
              <w:instrText>MERGEFIELD Att.Notes</w:instrText>
            </w:r>
            <w:r>
              <w:fldChar w:fldCharType="separate"/>
            </w:r>
            <w:r>
              <w:t xml:space="preserve">Gesloten verharding bestaande uit asfaltbeton of andere met bitumen gebonden materialen. (bron: CROW) </w:t>
            </w:r>
            <w:r>
              <w:fldChar w:fldCharType="end"/>
            </w:r>
          </w:p>
        </w:tc>
      </w:tr>
      <w:tr w:rsidR="009924B7" w14:paraId="378FAF80" w14:textId="77777777" w:rsidTr="009924B7">
        <w:tc>
          <w:tcPr>
            <w:tcW w:w="1710" w:type="dxa"/>
            <w:tcBorders>
              <w:top w:val="nil"/>
              <w:left w:val="nil"/>
              <w:bottom w:val="nil"/>
              <w:right w:val="nil"/>
            </w:tcBorders>
          </w:tcPr>
          <w:p w14:paraId="3126D042" w14:textId="77777777" w:rsidR="009924B7" w:rsidRDefault="009924B7" w:rsidP="009924B7"/>
        </w:tc>
        <w:tc>
          <w:tcPr>
            <w:tcW w:w="2970" w:type="dxa"/>
            <w:tcBorders>
              <w:top w:val="nil"/>
              <w:left w:val="nil"/>
              <w:bottom w:val="nil"/>
              <w:right w:val="nil"/>
            </w:tcBorders>
          </w:tcPr>
          <w:p w14:paraId="391047F9" w14:textId="77777777" w:rsidR="009924B7" w:rsidRDefault="009924B7" w:rsidP="009924B7"/>
        </w:tc>
        <w:tc>
          <w:tcPr>
            <w:tcW w:w="4500" w:type="dxa"/>
            <w:tcBorders>
              <w:top w:val="nil"/>
              <w:left w:val="nil"/>
              <w:bottom w:val="nil"/>
              <w:right w:val="nil"/>
            </w:tcBorders>
          </w:tcPr>
          <w:p w14:paraId="40A5E6AF" w14:textId="77777777" w:rsidR="009924B7" w:rsidRDefault="009924B7" w:rsidP="009924B7"/>
        </w:tc>
        <w:bookmarkEnd w:id="674"/>
      </w:tr>
      <w:bookmarkStart w:id="675" w:name="BKM_D77E38F3_44DB_424b_ACE0_F59832AE59E1"/>
      <w:tr w:rsidR="009924B7" w14:paraId="76E6E59B" w14:textId="77777777" w:rsidTr="009924B7">
        <w:tc>
          <w:tcPr>
            <w:tcW w:w="1710" w:type="dxa"/>
            <w:tcBorders>
              <w:top w:val="nil"/>
              <w:left w:val="nil"/>
              <w:bottom w:val="nil"/>
              <w:right w:val="nil"/>
            </w:tcBorders>
          </w:tcPr>
          <w:p w14:paraId="1E4C98D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B914E8B" w14:textId="77777777" w:rsidR="009924B7" w:rsidRDefault="009924B7" w:rsidP="009924B7">
            <w:r>
              <w:fldChar w:fldCharType="begin" w:fldLock="1"/>
            </w:r>
            <w:r>
              <w:instrText>MERGEFIELD Att.Name</w:instrText>
            </w:r>
            <w:r>
              <w:fldChar w:fldCharType="separate"/>
            </w:r>
            <w:r>
              <w:t xml:space="preserve">cementbeton </w:t>
            </w:r>
            <w:r>
              <w:fldChar w:fldCharType="end"/>
            </w:r>
          </w:p>
        </w:tc>
        <w:tc>
          <w:tcPr>
            <w:tcW w:w="4500" w:type="dxa"/>
            <w:tcBorders>
              <w:top w:val="nil"/>
              <w:left w:val="nil"/>
              <w:bottom w:val="nil"/>
              <w:right w:val="nil"/>
            </w:tcBorders>
          </w:tcPr>
          <w:p w14:paraId="107F18CB" w14:textId="77777777" w:rsidR="009924B7" w:rsidRDefault="009924B7" w:rsidP="009924B7">
            <w:r>
              <w:fldChar w:fldCharType="begin" w:fldLock="1"/>
            </w:r>
            <w:r>
              <w:instrText>MERGEFIELD Att.Notes</w:instrText>
            </w:r>
            <w:r>
              <w:fldChar w:fldCharType="end"/>
            </w:r>
            <w:r w:rsidRPr="009924B7">
              <w:t xml:space="preserve">Gesloten verharding bestaande uit gewapend of ongewapend beton. </w:t>
            </w:r>
            <w:r>
              <w:rPr>
                <w:lang w:val="en-US"/>
              </w:rPr>
              <w:t xml:space="preserve">(bron: CROW)  </w:t>
            </w:r>
          </w:p>
        </w:tc>
      </w:tr>
      <w:tr w:rsidR="009924B7" w14:paraId="67A37A15" w14:textId="77777777" w:rsidTr="009924B7">
        <w:tc>
          <w:tcPr>
            <w:tcW w:w="1710" w:type="dxa"/>
            <w:tcBorders>
              <w:top w:val="nil"/>
              <w:left w:val="nil"/>
              <w:bottom w:val="nil"/>
              <w:right w:val="nil"/>
            </w:tcBorders>
          </w:tcPr>
          <w:p w14:paraId="13035E8D" w14:textId="77777777" w:rsidR="009924B7" w:rsidRDefault="009924B7" w:rsidP="009924B7"/>
        </w:tc>
        <w:tc>
          <w:tcPr>
            <w:tcW w:w="2970" w:type="dxa"/>
            <w:tcBorders>
              <w:top w:val="nil"/>
              <w:left w:val="nil"/>
              <w:bottom w:val="nil"/>
              <w:right w:val="nil"/>
            </w:tcBorders>
          </w:tcPr>
          <w:p w14:paraId="034F08A4" w14:textId="77777777" w:rsidR="009924B7" w:rsidRDefault="009924B7" w:rsidP="009924B7"/>
        </w:tc>
        <w:tc>
          <w:tcPr>
            <w:tcW w:w="4500" w:type="dxa"/>
            <w:tcBorders>
              <w:top w:val="nil"/>
              <w:left w:val="nil"/>
              <w:bottom w:val="nil"/>
              <w:right w:val="nil"/>
            </w:tcBorders>
          </w:tcPr>
          <w:p w14:paraId="0A0B1EA6" w14:textId="77777777" w:rsidR="009924B7" w:rsidRDefault="009924B7" w:rsidP="009924B7"/>
        </w:tc>
        <w:bookmarkEnd w:id="675"/>
      </w:tr>
      <w:bookmarkStart w:id="676" w:name="BKM_E86C4F4C_0652_47a6_BFC2_3A910E78B8DF"/>
      <w:tr w:rsidR="009924B7" w14:paraId="2D7D2C13" w14:textId="77777777" w:rsidTr="009924B7">
        <w:tc>
          <w:tcPr>
            <w:tcW w:w="1710" w:type="dxa"/>
            <w:tcBorders>
              <w:top w:val="nil"/>
              <w:left w:val="nil"/>
              <w:bottom w:val="nil"/>
              <w:right w:val="nil"/>
            </w:tcBorders>
          </w:tcPr>
          <w:p w14:paraId="058F55C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6DB96C0" w14:textId="77777777" w:rsidR="009924B7" w:rsidRDefault="009924B7" w:rsidP="009924B7">
            <w:r>
              <w:fldChar w:fldCharType="begin" w:fldLock="1"/>
            </w:r>
            <w:r>
              <w:instrText>MERGEFIELD Att.Name</w:instrText>
            </w:r>
            <w:r>
              <w:fldChar w:fldCharType="separate"/>
            </w:r>
            <w:r>
              <w:t>betonstraatstenen</w:t>
            </w:r>
            <w:r>
              <w:fldChar w:fldCharType="end"/>
            </w:r>
          </w:p>
        </w:tc>
        <w:tc>
          <w:tcPr>
            <w:tcW w:w="4500" w:type="dxa"/>
            <w:tcBorders>
              <w:top w:val="nil"/>
              <w:left w:val="nil"/>
              <w:bottom w:val="nil"/>
              <w:right w:val="nil"/>
            </w:tcBorders>
          </w:tcPr>
          <w:p w14:paraId="11333891" w14:textId="77777777" w:rsidR="009924B7" w:rsidRPr="009924B7" w:rsidRDefault="009924B7" w:rsidP="009924B7">
            <w:r>
              <w:fldChar w:fldCharType="begin" w:fldLock="1"/>
            </w:r>
            <w:r>
              <w:instrText>MERGEFIELD Att.Notes</w:instrText>
            </w:r>
            <w:r>
              <w:fldChar w:fldCharType="end"/>
            </w:r>
            <w:r w:rsidRPr="009924B7">
              <w:t xml:space="preserve">Verharding gemaakt van betonstraatstenen. Straatsteen die als </w:t>
            </w:r>
          </w:p>
          <w:p w14:paraId="750DCCF8" w14:textId="77777777" w:rsidR="009924B7" w:rsidRDefault="009924B7" w:rsidP="009924B7">
            <w:r w:rsidRPr="009924B7">
              <w:t xml:space="preserve">goedkope vervanging van de gebakken klinkers is ontwikkeld. </w:t>
            </w:r>
            <w:r>
              <w:rPr>
                <w:lang w:val="en-US"/>
              </w:rPr>
              <w:t xml:space="preserve">(bron: CROW)  </w:t>
            </w:r>
          </w:p>
        </w:tc>
      </w:tr>
      <w:tr w:rsidR="009924B7" w14:paraId="2DC923CD" w14:textId="77777777" w:rsidTr="009924B7">
        <w:tc>
          <w:tcPr>
            <w:tcW w:w="1710" w:type="dxa"/>
            <w:tcBorders>
              <w:top w:val="nil"/>
              <w:left w:val="nil"/>
              <w:bottom w:val="nil"/>
              <w:right w:val="nil"/>
            </w:tcBorders>
          </w:tcPr>
          <w:p w14:paraId="3610909F" w14:textId="77777777" w:rsidR="009924B7" w:rsidRDefault="009924B7" w:rsidP="009924B7"/>
        </w:tc>
        <w:tc>
          <w:tcPr>
            <w:tcW w:w="2970" w:type="dxa"/>
            <w:tcBorders>
              <w:top w:val="nil"/>
              <w:left w:val="nil"/>
              <w:bottom w:val="nil"/>
              <w:right w:val="nil"/>
            </w:tcBorders>
          </w:tcPr>
          <w:p w14:paraId="3488F4AF" w14:textId="77777777" w:rsidR="009924B7" w:rsidRDefault="009924B7" w:rsidP="009924B7"/>
        </w:tc>
        <w:tc>
          <w:tcPr>
            <w:tcW w:w="4500" w:type="dxa"/>
            <w:tcBorders>
              <w:top w:val="nil"/>
              <w:left w:val="nil"/>
              <w:bottom w:val="nil"/>
              <w:right w:val="nil"/>
            </w:tcBorders>
          </w:tcPr>
          <w:p w14:paraId="051FBE03" w14:textId="77777777" w:rsidR="009924B7" w:rsidRDefault="009924B7" w:rsidP="009924B7"/>
        </w:tc>
        <w:bookmarkEnd w:id="676"/>
      </w:tr>
      <w:bookmarkStart w:id="677" w:name="BKM_104180FD_2DCB_4e60_9678_AF7F52B02AD3"/>
      <w:tr w:rsidR="009924B7" w14:paraId="5D9D99FA" w14:textId="77777777" w:rsidTr="009924B7">
        <w:tc>
          <w:tcPr>
            <w:tcW w:w="1710" w:type="dxa"/>
            <w:tcBorders>
              <w:top w:val="nil"/>
              <w:left w:val="nil"/>
              <w:bottom w:val="nil"/>
              <w:right w:val="nil"/>
            </w:tcBorders>
          </w:tcPr>
          <w:p w14:paraId="186F377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DB03283" w14:textId="77777777" w:rsidR="009924B7" w:rsidRDefault="009924B7" w:rsidP="009924B7">
            <w:r>
              <w:fldChar w:fldCharType="begin" w:fldLock="1"/>
            </w:r>
            <w:r>
              <w:instrText>MERGEFIELD Att.Name</w:instrText>
            </w:r>
            <w:r>
              <w:fldChar w:fldCharType="separate"/>
            </w:r>
            <w:r>
              <w:t>gebakken klinkers</w:t>
            </w:r>
            <w:r>
              <w:fldChar w:fldCharType="end"/>
            </w:r>
          </w:p>
        </w:tc>
        <w:tc>
          <w:tcPr>
            <w:tcW w:w="4500" w:type="dxa"/>
            <w:tcBorders>
              <w:top w:val="nil"/>
              <w:left w:val="nil"/>
              <w:bottom w:val="nil"/>
              <w:right w:val="nil"/>
            </w:tcBorders>
          </w:tcPr>
          <w:p w14:paraId="6B8EBAB5" w14:textId="77777777" w:rsidR="009924B7" w:rsidRDefault="009924B7" w:rsidP="009924B7">
            <w:r>
              <w:fldChar w:fldCharType="begin" w:fldLock="1"/>
            </w:r>
            <w:r>
              <w:instrText>MERGEFIELD Att.Notes</w:instrText>
            </w:r>
            <w:r>
              <w:fldChar w:fldCharType="separate"/>
            </w:r>
            <w:r>
              <w:t>Verharding gemaakt van straatbakstenen. Gebakken klinkers worden voornamelijk geproduceerd uit grondstof van eigen bodem; de beddingen van onze rivieren. (bron: CROW)</w:t>
            </w:r>
            <w:r>
              <w:fldChar w:fldCharType="end"/>
            </w:r>
          </w:p>
        </w:tc>
      </w:tr>
      <w:tr w:rsidR="009924B7" w14:paraId="6C0B5BD8" w14:textId="77777777" w:rsidTr="009924B7">
        <w:tc>
          <w:tcPr>
            <w:tcW w:w="1710" w:type="dxa"/>
            <w:tcBorders>
              <w:top w:val="nil"/>
              <w:left w:val="nil"/>
              <w:bottom w:val="nil"/>
              <w:right w:val="nil"/>
            </w:tcBorders>
          </w:tcPr>
          <w:p w14:paraId="0228FF24" w14:textId="77777777" w:rsidR="009924B7" w:rsidRDefault="009924B7" w:rsidP="009924B7"/>
        </w:tc>
        <w:tc>
          <w:tcPr>
            <w:tcW w:w="2970" w:type="dxa"/>
            <w:tcBorders>
              <w:top w:val="nil"/>
              <w:left w:val="nil"/>
              <w:bottom w:val="nil"/>
              <w:right w:val="nil"/>
            </w:tcBorders>
          </w:tcPr>
          <w:p w14:paraId="79D0AA18" w14:textId="77777777" w:rsidR="009924B7" w:rsidRDefault="009924B7" w:rsidP="009924B7"/>
        </w:tc>
        <w:tc>
          <w:tcPr>
            <w:tcW w:w="4500" w:type="dxa"/>
            <w:tcBorders>
              <w:top w:val="nil"/>
              <w:left w:val="nil"/>
              <w:bottom w:val="nil"/>
              <w:right w:val="nil"/>
            </w:tcBorders>
          </w:tcPr>
          <w:p w14:paraId="551A4664" w14:textId="77777777" w:rsidR="009924B7" w:rsidRDefault="009924B7" w:rsidP="009924B7"/>
        </w:tc>
        <w:bookmarkEnd w:id="677"/>
      </w:tr>
      <w:bookmarkStart w:id="678" w:name="BKM_90150C51_9C10_4abe_8270_277C8B494DDC"/>
      <w:tr w:rsidR="009924B7" w14:paraId="2F5E1B68" w14:textId="77777777" w:rsidTr="009924B7">
        <w:tc>
          <w:tcPr>
            <w:tcW w:w="1710" w:type="dxa"/>
            <w:tcBorders>
              <w:top w:val="nil"/>
              <w:left w:val="nil"/>
              <w:bottom w:val="nil"/>
              <w:right w:val="nil"/>
            </w:tcBorders>
          </w:tcPr>
          <w:p w14:paraId="0ACF4E6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E008716" w14:textId="77777777" w:rsidR="009924B7" w:rsidRDefault="009924B7" w:rsidP="009924B7">
            <w:r>
              <w:fldChar w:fldCharType="begin" w:fldLock="1"/>
            </w:r>
            <w:r>
              <w:instrText>MERGEFIELD Att.Name</w:instrText>
            </w:r>
            <w:r>
              <w:fldChar w:fldCharType="separate"/>
            </w:r>
            <w:r>
              <w:t xml:space="preserve">tegels </w:t>
            </w:r>
            <w:r>
              <w:fldChar w:fldCharType="end"/>
            </w:r>
          </w:p>
        </w:tc>
        <w:tc>
          <w:tcPr>
            <w:tcW w:w="4500" w:type="dxa"/>
            <w:tcBorders>
              <w:top w:val="nil"/>
              <w:left w:val="nil"/>
              <w:bottom w:val="nil"/>
              <w:right w:val="nil"/>
            </w:tcBorders>
          </w:tcPr>
          <w:p w14:paraId="054B2885" w14:textId="77777777" w:rsidR="009924B7" w:rsidRDefault="009924B7" w:rsidP="009924B7">
            <w:r>
              <w:fldChar w:fldCharType="begin" w:fldLock="1"/>
            </w:r>
            <w:r>
              <w:instrText>MERGEFIELD Att.Notes</w:instrText>
            </w:r>
            <w:r>
              <w:fldChar w:fldCharType="separate"/>
            </w:r>
            <w:r>
              <w:t xml:space="preserve">Bestrating van tegels, een platte vaak vierkante betonnen steen; veelal gebruikt voor trottoirbestrating. (bron: CROW) </w:t>
            </w:r>
            <w:r>
              <w:fldChar w:fldCharType="end"/>
            </w:r>
          </w:p>
        </w:tc>
      </w:tr>
      <w:tr w:rsidR="009924B7" w14:paraId="5D439394" w14:textId="77777777" w:rsidTr="009924B7">
        <w:tc>
          <w:tcPr>
            <w:tcW w:w="1710" w:type="dxa"/>
            <w:tcBorders>
              <w:top w:val="nil"/>
              <w:left w:val="nil"/>
              <w:bottom w:val="nil"/>
              <w:right w:val="nil"/>
            </w:tcBorders>
          </w:tcPr>
          <w:p w14:paraId="484E3B40" w14:textId="77777777" w:rsidR="009924B7" w:rsidRDefault="009924B7" w:rsidP="009924B7"/>
        </w:tc>
        <w:tc>
          <w:tcPr>
            <w:tcW w:w="2970" w:type="dxa"/>
            <w:tcBorders>
              <w:top w:val="nil"/>
              <w:left w:val="nil"/>
              <w:bottom w:val="nil"/>
              <w:right w:val="nil"/>
            </w:tcBorders>
          </w:tcPr>
          <w:p w14:paraId="7C43D140" w14:textId="77777777" w:rsidR="009924B7" w:rsidRDefault="009924B7" w:rsidP="009924B7"/>
        </w:tc>
        <w:tc>
          <w:tcPr>
            <w:tcW w:w="4500" w:type="dxa"/>
            <w:tcBorders>
              <w:top w:val="nil"/>
              <w:left w:val="nil"/>
              <w:bottom w:val="nil"/>
              <w:right w:val="nil"/>
            </w:tcBorders>
          </w:tcPr>
          <w:p w14:paraId="50BF7DA2" w14:textId="77777777" w:rsidR="009924B7" w:rsidRDefault="009924B7" w:rsidP="009924B7"/>
        </w:tc>
        <w:bookmarkEnd w:id="678"/>
      </w:tr>
      <w:bookmarkStart w:id="679" w:name="BKM_0FB9EEA6_28E5_48f1_BFA6_563742058E86"/>
      <w:tr w:rsidR="009924B7" w14:paraId="2A08E985" w14:textId="77777777" w:rsidTr="009924B7">
        <w:tc>
          <w:tcPr>
            <w:tcW w:w="1710" w:type="dxa"/>
            <w:tcBorders>
              <w:top w:val="nil"/>
              <w:left w:val="nil"/>
              <w:bottom w:val="nil"/>
              <w:right w:val="nil"/>
            </w:tcBorders>
          </w:tcPr>
          <w:p w14:paraId="04818BE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8E0EF69" w14:textId="77777777" w:rsidR="009924B7" w:rsidRDefault="009924B7" w:rsidP="009924B7">
            <w:r>
              <w:fldChar w:fldCharType="begin" w:fldLock="1"/>
            </w:r>
            <w:r>
              <w:instrText>MERGEFIELD Att.Name</w:instrText>
            </w:r>
            <w:r>
              <w:fldChar w:fldCharType="separate"/>
            </w:r>
            <w:r>
              <w:t xml:space="preserve">sierbestrating </w:t>
            </w:r>
            <w:r>
              <w:fldChar w:fldCharType="end"/>
            </w:r>
          </w:p>
        </w:tc>
        <w:tc>
          <w:tcPr>
            <w:tcW w:w="4500" w:type="dxa"/>
            <w:tcBorders>
              <w:top w:val="nil"/>
              <w:left w:val="nil"/>
              <w:bottom w:val="nil"/>
              <w:right w:val="nil"/>
            </w:tcBorders>
          </w:tcPr>
          <w:p w14:paraId="684D8ED2" w14:textId="77777777" w:rsidR="009924B7" w:rsidRPr="009924B7" w:rsidRDefault="009924B7" w:rsidP="009924B7">
            <w:r>
              <w:fldChar w:fldCharType="begin" w:fldLock="1"/>
            </w:r>
            <w:r>
              <w:instrText>MERGEFIELD Att.Notes</w:instrText>
            </w:r>
            <w:r>
              <w:fldChar w:fldCharType="end"/>
            </w:r>
            <w:r w:rsidRPr="009924B7">
              <w:t xml:space="preserve">Bestrating, uitgevoerd in verschillende bestratingsverbanden en </w:t>
            </w:r>
          </w:p>
          <w:p w14:paraId="026CFBEA" w14:textId="77777777" w:rsidR="009924B7" w:rsidRDefault="009924B7" w:rsidP="009924B7">
            <w:r w:rsidRPr="009924B7">
              <w:t xml:space="preserve">-materialen, of in een sierverband, die vooral wordt toegepast uit esthetische overwegingen. </w:t>
            </w:r>
            <w:r>
              <w:rPr>
                <w:lang w:val="en-US"/>
              </w:rPr>
              <w:t xml:space="preserve">(bron: CROW)  </w:t>
            </w:r>
          </w:p>
        </w:tc>
      </w:tr>
      <w:tr w:rsidR="009924B7" w14:paraId="25FB134B" w14:textId="77777777" w:rsidTr="009924B7">
        <w:tc>
          <w:tcPr>
            <w:tcW w:w="1710" w:type="dxa"/>
            <w:tcBorders>
              <w:top w:val="nil"/>
              <w:left w:val="nil"/>
              <w:bottom w:val="nil"/>
              <w:right w:val="nil"/>
            </w:tcBorders>
          </w:tcPr>
          <w:p w14:paraId="32F35EEC" w14:textId="77777777" w:rsidR="009924B7" w:rsidRDefault="009924B7" w:rsidP="009924B7"/>
        </w:tc>
        <w:tc>
          <w:tcPr>
            <w:tcW w:w="2970" w:type="dxa"/>
            <w:tcBorders>
              <w:top w:val="nil"/>
              <w:left w:val="nil"/>
              <w:bottom w:val="nil"/>
              <w:right w:val="nil"/>
            </w:tcBorders>
          </w:tcPr>
          <w:p w14:paraId="3D8D58C7" w14:textId="77777777" w:rsidR="009924B7" w:rsidRDefault="009924B7" w:rsidP="009924B7"/>
        </w:tc>
        <w:tc>
          <w:tcPr>
            <w:tcW w:w="4500" w:type="dxa"/>
            <w:tcBorders>
              <w:top w:val="nil"/>
              <w:left w:val="nil"/>
              <w:bottom w:val="nil"/>
              <w:right w:val="nil"/>
            </w:tcBorders>
          </w:tcPr>
          <w:p w14:paraId="7293AA59" w14:textId="77777777" w:rsidR="009924B7" w:rsidRDefault="009924B7" w:rsidP="009924B7"/>
        </w:tc>
        <w:bookmarkEnd w:id="679"/>
      </w:tr>
      <w:bookmarkStart w:id="680" w:name="BKM_75756AD4_58BE_478c_90E5_3F691B509796"/>
      <w:tr w:rsidR="009924B7" w14:paraId="0A23E1EC" w14:textId="77777777" w:rsidTr="009924B7">
        <w:tc>
          <w:tcPr>
            <w:tcW w:w="1710" w:type="dxa"/>
            <w:tcBorders>
              <w:top w:val="nil"/>
              <w:left w:val="nil"/>
              <w:bottom w:val="nil"/>
              <w:right w:val="nil"/>
            </w:tcBorders>
          </w:tcPr>
          <w:p w14:paraId="2C1FDA9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D10E0F7" w14:textId="77777777" w:rsidR="009924B7" w:rsidRDefault="009924B7" w:rsidP="009924B7">
            <w:r>
              <w:fldChar w:fldCharType="begin" w:fldLock="1"/>
            </w:r>
            <w:r>
              <w:instrText>MERGEFIELD Att.Name</w:instrText>
            </w:r>
            <w:r>
              <w:fldChar w:fldCharType="separate"/>
            </w:r>
            <w:r>
              <w:t xml:space="preserve">beton element </w:t>
            </w:r>
            <w:r>
              <w:fldChar w:fldCharType="end"/>
            </w:r>
          </w:p>
        </w:tc>
        <w:tc>
          <w:tcPr>
            <w:tcW w:w="4500" w:type="dxa"/>
            <w:tcBorders>
              <w:top w:val="nil"/>
              <w:left w:val="nil"/>
              <w:bottom w:val="nil"/>
              <w:right w:val="nil"/>
            </w:tcBorders>
          </w:tcPr>
          <w:p w14:paraId="6B9339F8" w14:textId="77777777" w:rsidR="009924B7" w:rsidRDefault="009924B7" w:rsidP="009924B7">
            <w:r>
              <w:fldChar w:fldCharType="begin" w:fldLock="1"/>
            </w:r>
            <w:r>
              <w:instrText>MERGEFIELD Att.Notes</w:instrText>
            </w:r>
            <w:r>
              <w:fldChar w:fldCharType="end"/>
            </w:r>
            <w:r w:rsidRPr="009924B7">
              <w:t xml:space="preserve">Geprepareerde elementen van beton zoals, trottoirbanden, opsluitbanden en stelconplaten. </w:t>
            </w:r>
            <w:r>
              <w:rPr>
                <w:lang w:val="en-US"/>
              </w:rPr>
              <w:t xml:space="preserve">(bron: IMGEO 2.1)  </w:t>
            </w:r>
          </w:p>
        </w:tc>
      </w:tr>
      <w:tr w:rsidR="009924B7" w14:paraId="6DF2A1BB" w14:textId="77777777" w:rsidTr="009924B7">
        <w:tc>
          <w:tcPr>
            <w:tcW w:w="1710" w:type="dxa"/>
            <w:tcBorders>
              <w:top w:val="nil"/>
              <w:left w:val="nil"/>
              <w:bottom w:val="nil"/>
              <w:right w:val="nil"/>
            </w:tcBorders>
          </w:tcPr>
          <w:p w14:paraId="1D9ED3C2" w14:textId="77777777" w:rsidR="009924B7" w:rsidRDefault="009924B7" w:rsidP="009924B7"/>
        </w:tc>
        <w:tc>
          <w:tcPr>
            <w:tcW w:w="2970" w:type="dxa"/>
            <w:tcBorders>
              <w:top w:val="nil"/>
              <w:left w:val="nil"/>
              <w:bottom w:val="nil"/>
              <w:right w:val="nil"/>
            </w:tcBorders>
          </w:tcPr>
          <w:p w14:paraId="712E75B7" w14:textId="77777777" w:rsidR="009924B7" w:rsidRDefault="009924B7" w:rsidP="009924B7"/>
        </w:tc>
        <w:tc>
          <w:tcPr>
            <w:tcW w:w="4500" w:type="dxa"/>
            <w:tcBorders>
              <w:top w:val="nil"/>
              <w:left w:val="nil"/>
              <w:bottom w:val="nil"/>
              <w:right w:val="nil"/>
            </w:tcBorders>
          </w:tcPr>
          <w:p w14:paraId="1E66EF2F" w14:textId="77777777" w:rsidR="009924B7" w:rsidRDefault="009924B7" w:rsidP="009924B7"/>
        </w:tc>
        <w:bookmarkEnd w:id="680"/>
      </w:tr>
      <w:bookmarkStart w:id="681" w:name="BKM_29BA1FFC_32DE_4c42_8B6D_129C5AF76853"/>
      <w:tr w:rsidR="009924B7" w14:paraId="43C29584" w14:textId="77777777" w:rsidTr="009924B7">
        <w:tc>
          <w:tcPr>
            <w:tcW w:w="1710" w:type="dxa"/>
            <w:tcBorders>
              <w:top w:val="nil"/>
              <w:left w:val="nil"/>
              <w:bottom w:val="nil"/>
              <w:right w:val="nil"/>
            </w:tcBorders>
          </w:tcPr>
          <w:p w14:paraId="103383F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35A45F7" w14:textId="77777777" w:rsidR="009924B7" w:rsidRDefault="009924B7" w:rsidP="009924B7">
            <w:r>
              <w:fldChar w:fldCharType="begin" w:fldLock="1"/>
            </w:r>
            <w:r>
              <w:instrText>MERGEFIELD Att.Name</w:instrText>
            </w:r>
            <w:r>
              <w:fldChar w:fldCharType="separate"/>
            </w:r>
            <w:r>
              <w:t xml:space="preserve">grasklinkers </w:t>
            </w:r>
            <w:r>
              <w:fldChar w:fldCharType="end"/>
            </w:r>
          </w:p>
        </w:tc>
        <w:tc>
          <w:tcPr>
            <w:tcW w:w="4500" w:type="dxa"/>
            <w:tcBorders>
              <w:top w:val="nil"/>
              <w:left w:val="nil"/>
              <w:bottom w:val="nil"/>
              <w:right w:val="nil"/>
            </w:tcBorders>
          </w:tcPr>
          <w:p w14:paraId="593AE726" w14:textId="77777777" w:rsidR="009924B7" w:rsidRDefault="009924B7" w:rsidP="009924B7">
            <w:r>
              <w:fldChar w:fldCharType="begin" w:fldLock="1"/>
            </w:r>
            <w:r>
              <w:instrText>MERGEFIELD Att.Notes</w:instrText>
            </w:r>
            <w:r>
              <w:fldChar w:fldCharType="end"/>
            </w:r>
            <w:r w:rsidRPr="009924B7">
              <w:t xml:space="preserve">Elementenverharding bestaande uit elementen van beperkte afmetingen die ten behoeve van de doorgroei van grassen en kruiden, zijn voorzien van openingen of met tussenruimten aangebracht. </w:t>
            </w:r>
            <w:r>
              <w:rPr>
                <w:lang w:val="en-US"/>
              </w:rPr>
              <w:t xml:space="preserve">(bron: CROW)  </w:t>
            </w:r>
          </w:p>
        </w:tc>
      </w:tr>
      <w:tr w:rsidR="009924B7" w14:paraId="79CE2A6E" w14:textId="77777777" w:rsidTr="009924B7">
        <w:tc>
          <w:tcPr>
            <w:tcW w:w="1710" w:type="dxa"/>
            <w:tcBorders>
              <w:top w:val="nil"/>
              <w:left w:val="nil"/>
              <w:bottom w:val="nil"/>
              <w:right w:val="nil"/>
            </w:tcBorders>
          </w:tcPr>
          <w:p w14:paraId="1AEEB455" w14:textId="77777777" w:rsidR="009924B7" w:rsidRDefault="009924B7" w:rsidP="009924B7"/>
        </w:tc>
        <w:tc>
          <w:tcPr>
            <w:tcW w:w="2970" w:type="dxa"/>
            <w:tcBorders>
              <w:top w:val="nil"/>
              <w:left w:val="nil"/>
              <w:bottom w:val="nil"/>
              <w:right w:val="nil"/>
            </w:tcBorders>
          </w:tcPr>
          <w:p w14:paraId="5288F061" w14:textId="77777777" w:rsidR="009924B7" w:rsidRDefault="009924B7" w:rsidP="009924B7"/>
        </w:tc>
        <w:tc>
          <w:tcPr>
            <w:tcW w:w="4500" w:type="dxa"/>
            <w:tcBorders>
              <w:top w:val="nil"/>
              <w:left w:val="nil"/>
              <w:bottom w:val="nil"/>
              <w:right w:val="nil"/>
            </w:tcBorders>
          </w:tcPr>
          <w:p w14:paraId="6A7A885C" w14:textId="77777777" w:rsidR="009924B7" w:rsidRDefault="009924B7" w:rsidP="009924B7"/>
        </w:tc>
        <w:bookmarkEnd w:id="681"/>
      </w:tr>
      <w:bookmarkStart w:id="682" w:name="BKM_9A28525B_C005_4cdb_BF50_7DE276A06281"/>
      <w:tr w:rsidR="009924B7" w14:paraId="306198F3" w14:textId="77777777" w:rsidTr="009924B7">
        <w:tc>
          <w:tcPr>
            <w:tcW w:w="1710" w:type="dxa"/>
            <w:tcBorders>
              <w:top w:val="nil"/>
              <w:left w:val="nil"/>
              <w:bottom w:val="nil"/>
              <w:right w:val="nil"/>
            </w:tcBorders>
          </w:tcPr>
          <w:p w14:paraId="753EA53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F54EDFE" w14:textId="77777777" w:rsidR="009924B7" w:rsidRDefault="009924B7" w:rsidP="009924B7">
            <w:r>
              <w:fldChar w:fldCharType="begin" w:fldLock="1"/>
            </w:r>
            <w:r>
              <w:instrText>MERGEFIELD Att.Name</w:instrText>
            </w:r>
            <w:r>
              <w:fldChar w:fldCharType="separate"/>
            </w:r>
            <w:r>
              <w:t xml:space="preserve">schelpen </w:t>
            </w:r>
            <w:r>
              <w:fldChar w:fldCharType="end"/>
            </w:r>
          </w:p>
        </w:tc>
        <w:tc>
          <w:tcPr>
            <w:tcW w:w="4500" w:type="dxa"/>
            <w:tcBorders>
              <w:top w:val="nil"/>
              <w:left w:val="nil"/>
              <w:bottom w:val="nil"/>
              <w:right w:val="nil"/>
            </w:tcBorders>
          </w:tcPr>
          <w:p w14:paraId="783B2055" w14:textId="77777777" w:rsidR="009924B7" w:rsidRDefault="009924B7" w:rsidP="009924B7">
            <w:pPr>
              <w:rPr>
                <w:lang w:val="en-US"/>
              </w:rPr>
            </w:pPr>
            <w:r>
              <w:fldChar w:fldCharType="begin" w:fldLock="1"/>
            </w:r>
            <w:r>
              <w:instrText>MERGEFIELD Att.Notes</w:instrText>
            </w:r>
            <w:r>
              <w:fldChar w:fldCharType="end"/>
            </w:r>
            <w:r w:rsidRPr="009924B7">
              <w:t xml:space="preserve">Ongebonden verharding bestaande uit schelpenmateriaal. </w:t>
            </w:r>
            <w:r>
              <w:rPr>
                <w:lang w:val="en-US"/>
              </w:rPr>
              <w:t xml:space="preserve">(bron: </w:t>
            </w:r>
          </w:p>
          <w:p w14:paraId="0F544ED9" w14:textId="77777777" w:rsidR="009924B7" w:rsidRDefault="009924B7" w:rsidP="009924B7">
            <w:r>
              <w:rPr>
                <w:lang w:val="en-US"/>
              </w:rPr>
              <w:lastRenderedPageBreak/>
              <w:t xml:space="preserve">IMGEO 2.0)  </w:t>
            </w:r>
          </w:p>
        </w:tc>
      </w:tr>
      <w:tr w:rsidR="009924B7" w14:paraId="66D2BC97" w14:textId="77777777" w:rsidTr="009924B7">
        <w:tc>
          <w:tcPr>
            <w:tcW w:w="1710" w:type="dxa"/>
            <w:tcBorders>
              <w:top w:val="nil"/>
              <w:left w:val="nil"/>
              <w:bottom w:val="nil"/>
              <w:right w:val="nil"/>
            </w:tcBorders>
          </w:tcPr>
          <w:p w14:paraId="2B356C02" w14:textId="77777777" w:rsidR="009924B7" w:rsidRDefault="009924B7" w:rsidP="009924B7"/>
        </w:tc>
        <w:tc>
          <w:tcPr>
            <w:tcW w:w="2970" w:type="dxa"/>
            <w:tcBorders>
              <w:top w:val="nil"/>
              <w:left w:val="nil"/>
              <w:bottom w:val="nil"/>
              <w:right w:val="nil"/>
            </w:tcBorders>
          </w:tcPr>
          <w:p w14:paraId="3B7D5860" w14:textId="77777777" w:rsidR="009924B7" w:rsidRDefault="009924B7" w:rsidP="009924B7"/>
        </w:tc>
        <w:tc>
          <w:tcPr>
            <w:tcW w:w="4500" w:type="dxa"/>
            <w:tcBorders>
              <w:top w:val="nil"/>
              <w:left w:val="nil"/>
              <w:bottom w:val="nil"/>
              <w:right w:val="nil"/>
            </w:tcBorders>
          </w:tcPr>
          <w:p w14:paraId="52B437EF" w14:textId="77777777" w:rsidR="009924B7" w:rsidRDefault="009924B7" w:rsidP="009924B7"/>
        </w:tc>
        <w:bookmarkEnd w:id="682"/>
      </w:tr>
      <w:bookmarkStart w:id="683" w:name="BKM_F99A7D3E_B685_4596_B18B_081A1E42B2A7"/>
      <w:tr w:rsidR="009924B7" w14:paraId="39766366" w14:textId="77777777" w:rsidTr="009924B7">
        <w:tc>
          <w:tcPr>
            <w:tcW w:w="1710" w:type="dxa"/>
            <w:tcBorders>
              <w:top w:val="nil"/>
              <w:left w:val="nil"/>
              <w:bottom w:val="nil"/>
              <w:right w:val="nil"/>
            </w:tcBorders>
          </w:tcPr>
          <w:p w14:paraId="3D99D4D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187B3E4" w14:textId="77777777" w:rsidR="009924B7" w:rsidRDefault="009924B7" w:rsidP="009924B7">
            <w:r>
              <w:fldChar w:fldCharType="begin" w:fldLock="1"/>
            </w:r>
            <w:r>
              <w:instrText>MERGEFIELD Att.Name</w:instrText>
            </w:r>
            <w:r>
              <w:fldChar w:fldCharType="separate"/>
            </w:r>
            <w:r>
              <w:t xml:space="preserve">puin </w:t>
            </w:r>
            <w:r>
              <w:fldChar w:fldCharType="end"/>
            </w:r>
          </w:p>
        </w:tc>
        <w:tc>
          <w:tcPr>
            <w:tcW w:w="4500" w:type="dxa"/>
            <w:tcBorders>
              <w:top w:val="nil"/>
              <w:left w:val="nil"/>
              <w:bottom w:val="nil"/>
              <w:right w:val="nil"/>
            </w:tcBorders>
          </w:tcPr>
          <w:p w14:paraId="5E0D25F7" w14:textId="77777777" w:rsidR="009924B7" w:rsidRDefault="009924B7" w:rsidP="009924B7">
            <w:r>
              <w:fldChar w:fldCharType="begin" w:fldLock="1"/>
            </w:r>
            <w:r>
              <w:instrText>MERGEFIELD Att.Notes</w:instrText>
            </w:r>
            <w:r>
              <w:fldChar w:fldCharType="end"/>
            </w:r>
            <w:r w:rsidRPr="009924B7">
              <w:t xml:space="preserve">Puin is afvalmateriaal dat bestaat uit losse brokstukken, grotendeels bestaande uit stenen en beton, van gesloopte of ingestorte gebouwen, viaducten, bruggen en andere objecten. </w:t>
            </w:r>
            <w:r>
              <w:rPr>
                <w:lang w:val="en-US"/>
              </w:rPr>
              <w:t xml:space="preserve">(bron: Wikipedia)  </w:t>
            </w:r>
          </w:p>
        </w:tc>
      </w:tr>
      <w:tr w:rsidR="009924B7" w14:paraId="2171127A" w14:textId="77777777" w:rsidTr="009924B7">
        <w:tc>
          <w:tcPr>
            <w:tcW w:w="1710" w:type="dxa"/>
            <w:tcBorders>
              <w:top w:val="nil"/>
              <w:left w:val="nil"/>
              <w:bottom w:val="nil"/>
              <w:right w:val="nil"/>
            </w:tcBorders>
          </w:tcPr>
          <w:p w14:paraId="0DD024C3" w14:textId="77777777" w:rsidR="009924B7" w:rsidRDefault="009924B7" w:rsidP="009924B7"/>
        </w:tc>
        <w:tc>
          <w:tcPr>
            <w:tcW w:w="2970" w:type="dxa"/>
            <w:tcBorders>
              <w:top w:val="nil"/>
              <w:left w:val="nil"/>
              <w:bottom w:val="nil"/>
              <w:right w:val="nil"/>
            </w:tcBorders>
          </w:tcPr>
          <w:p w14:paraId="051F051D" w14:textId="77777777" w:rsidR="009924B7" w:rsidRDefault="009924B7" w:rsidP="009924B7"/>
        </w:tc>
        <w:tc>
          <w:tcPr>
            <w:tcW w:w="4500" w:type="dxa"/>
            <w:tcBorders>
              <w:top w:val="nil"/>
              <w:left w:val="nil"/>
              <w:bottom w:val="nil"/>
              <w:right w:val="nil"/>
            </w:tcBorders>
          </w:tcPr>
          <w:p w14:paraId="1213ECD3" w14:textId="77777777" w:rsidR="009924B7" w:rsidRDefault="009924B7" w:rsidP="009924B7"/>
        </w:tc>
        <w:bookmarkEnd w:id="683"/>
      </w:tr>
      <w:bookmarkStart w:id="684" w:name="BKM_98E40D77_CCC7_4688_8B38_D0AAEF19BD6C"/>
      <w:tr w:rsidR="009924B7" w14:paraId="3BFF6E21" w14:textId="77777777" w:rsidTr="009924B7">
        <w:tc>
          <w:tcPr>
            <w:tcW w:w="1710" w:type="dxa"/>
            <w:tcBorders>
              <w:top w:val="nil"/>
              <w:left w:val="nil"/>
              <w:bottom w:val="nil"/>
              <w:right w:val="nil"/>
            </w:tcBorders>
          </w:tcPr>
          <w:p w14:paraId="09DE922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A99FF71" w14:textId="77777777" w:rsidR="009924B7" w:rsidRDefault="009924B7" w:rsidP="009924B7">
            <w:r>
              <w:fldChar w:fldCharType="begin" w:fldLock="1"/>
            </w:r>
            <w:r>
              <w:instrText>MERGEFIELD Att.Name</w:instrText>
            </w:r>
            <w:r>
              <w:fldChar w:fldCharType="separate"/>
            </w:r>
            <w:r>
              <w:t>gromd</w:t>
            </w:r>
            <w:r>
              <w:fldChar w:fldCharType="end"/>
            </w:r>
          </w:p>
        </w:tc>
        <w:tc>
          <w:tcPr>
            <w:tcW w:w="4500" w:type="dxa"/>
            <w:tcBorders>
              <w:top w:val="nil"/>
              <w:left w:val="nil"/>
              <w:bottom w:val="nil"/>
              <w:right w:val="nil"/>
            </w:tcBorders>
          </w:tcPr>
          <w:p w14:paraId="40E97601" w14:textId="77777777" w:rsidR="009924B7" w:rsidRPr="009924B7" w:rsidRDefault="009924B7" w:rsidP="009924B7">
            <w:r>
              <w:fldChar w:fldCharType="begin" w:fldLock="1"/>
            </w:r>
            <w:r>
              <w:instrText>MERGEFIELD Att.Notes</w:instrText>
            </w:r>
            <w:r>
              <w:fldChar w:fldCharType="end"/>
            </w:r>
            <w:r w:rsidRPr="009924B7">
              <w:t xml:space="preserve">Ongebonden verharding bestaande uit kiezelmateriaal, waarvan </w:t>
            </w:r>
          </w:p>
          <w:p w14:paraId="5760EA0A" w14:textId="77777777" w:rsidR="009924B7" w:rsidRDefault="009924B7" w:rsidP="009924B7">
            <w:r w:rsidRPr="009924B7">
              <w:t xml:space="preserve">de stenen in doorsnede variëren van 1 tot 5 cm. </w:t>
            </w:r>
            <w:r>
              <w:rPr>
                <w:lang w:val="en-US"/>
              </w:rPr>
              <w:t>(bron: CROW)</w:t>
            </w:r>
          </w:p>
        </w:tc>
      </w:tr>
      <w:tr w:rsidR="009924B7" w14:paraId="4FAD265D" w14:textId="77777777" w:rsidTr="009924B7">
        <w:tc>
          <w:tcPr>
            <w:tcW w:w="1710" w:type="dxa"/>
            <w:tcBorders>
              <w:top w:val="nil"/>
              <w:left w:val="nil"/>
              <w:bottom w:val="nil"/>
              <w:right w:val="nil"/>
            </w:tcBorders>
          </w:tcPr>
          <w:p w14:paraId="5130C26D" w14:textId="77777777" w:rsidR="009924B7" w:rsidRDefault="009924B7" w:rsidP="009924B7"/>
        </w:tc>
        <w:tc>
          <w:tcPr>
            <w:tcW w:w="2970" w:type="dxa"/>
            <w:tcBorders>
              <w:top w:val="nil"/>
              <w:left w:val="nil"/>
              <w:bottom w:val="nil"/>
              <w:right w:val="nil"/>
            </w:tcBorders>
          </w:tcPr>
          <w:p w14:paraId="569FB2A7" w14:textId="77777777" w:rsidR="009924B7" w:rsidRDefault="009924B7" w:rsidP="009924B7"/>
        </w:tc>
        <w:tc>
          <w:tcPr>
            <w:tcW w:w="4500" w:type="dxa"/>
            <w:tcBorders>
              <w:top w:val="nil"/>
              <w:left w:val="nil"/>
              <w:bottom w:val="nil"/>
              <w:right w:val="nil"/>
            </w:tcBorders>
          </w:tcPr>
          <w:p w14:paraId="47958F74" w14:textId="77777777" w:rsidR="009924B7" w:rsidRDefault="009924B7" w:rsidP="009924B7"/>
        </w:tc>
        <w:bookmarkEnd w:id="684"/>
      </w:tr>
      <w:bookmarkStart w:id="685" w:name="BKM_6B1AC2B2_5687_4b14_925B_F8BCC30A4512"/>
      <w:tr w:rsidR="009924B7" w14:paraId="453DE72E" w14:textId="77777777" w:rsidTr="009924B7">
        <w:tc>
          <w:tcPr>
            <w:tcW w:w="1710" w:type="dxa"/>
            <w:tcBorders>
              <w:top w:val="nil"/>
              <w:left w:val="nil"/>
              <w:bottom w:val="nil"/>
              <w:right w:val="nil"/>
            </w:tcBorders>
          </w:tcPr>
          <w:p w14:paraId="40A593B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B212D86" w14:textId="77777777" w:rsidR="009924B7" w:rsidRDefault="009924B7" w:rsidP="009924B7">
            <w:r>
              <w:fldChar w:fldCharType="begin" w:fldLock="1"/>
            </w:r>
            <w:r>
              <w:instrText>MERGEFIELD Att.Name</w:instrText>
            </w:r>
            <w:r>
              <w:fldChar w:fldCharType="separate"/>
            </w:r>
            <w:r>
              <w:t xml:space="preserve">gravel </w:t>
            </w:r>
            <w:r>
              <w:fldChar w:fldCharType="end"/>
            </w:r>
          </w:p>
        </w:tc>
        <w:tc>
          <w:tcPr>
            <w:tcW w:w="4500" w:type="dxa"/>
            <w:tcBorders>
              <w:top w:val="nil"/>
              <w:left w:val="nil"/>
              <w:bottom w:val="nil"/>
              <w:right w:val="nil"/>
            </w:tcBorders>
          </w:tcPr>
          <w:p w14:paraId="32DC372F" w14:textId="77777777" w:rsidR="009924B7" w:rsidRDefault="009924B7" w:rsidP="009924B7">
            <w:r>
              <w:fldChar w:fldCharType="begin" w:fldLock="1"/>
            </w:r>
            <w:r>
              <w:instrText>MERGEFIELD Att.Notes</w:instrText>
            </w:r>
            <w:r>
              <w:fldChar w:fldCharType="end"/>
            </w:r>
            <w:r w:rsidRPr="009924B7">
              <w:t xml:space="preserve">Gravel is een ondergrond van gemalen baksteen die veel wordt gebruikt bij tennis en ook wel op atletiekbanen. </w:t>
            </w:r>
            <w:r>
              <w:rPr>
                <w:lang w:val="en-US"/>
              </w:rPr>
              <w:t xml:space="preserve">(bron: Wikipedia)  </w:t>
            </w:r>
          </w:p>
        </w:tc>
      </w:tr>
      <w:tr w:rsidR="009924B7" w14:paraId="7220DD87" w14:textId="77777777" w:rsidTr="009924B7">
        <w:tc>
          <w:tcPr>
            <w:tcW w:w="1710" w:type="dxa"/>
            <w:tcBorders>
              <w:top w:val="nil"/>
              <w:left w:val="nil"/>
              <w:bottom w:val="nil"/>
              <w:right w:val="nil"/>
            </w:tcBorders>
          </w:tcPr>
          <w:p w14:paraId="72DAB922" w14:textId="77777777" w:rsidR="009924B7" w:rsidRDefault="009924B7" w:rsidP="009924B7"/>
        </w:tc>
        <w:tc>
          <w:tcPr>
            <w:tcW w:w="2970" w:type="dxa"/>
            <w:tcBorders>
              <w:top w:val="nil"/>
              <w:left w:val="nil"/>
              <w:bottom w:val="nil"/>
              <w:right w:val="nil"/>
            </w:tcBorders>
          </w:tcPr>
          <w:p w14:paraId="4BFD3CFF" w14:textId="77777777" w:rsidR="009924B7" w:rsidRDefault="009924B7" w:rsidP="009924B7"/>
        </w:tc>
        <w:tc>
          <w:tcPr>
            <w:tcW w:w="4500" w:type="dxa"/>
            <w:tcBorders>
              <w:top w:val="nil"/>
              <w:left w:val="nil"/>
              <w:bottom w:val="nil"/>
              <w:right w:val="nil"/>
            </w:tcBorders>
          </w:tcPr>
          <w:p w14:paraId="4D19CED7" w14:textId="77777777" w:rsidR="009924B7" w:rsidRDefault="009924B7" w:rsidP="009924B7"/>
        </w:tc>
        <w:bookmarkEnd w:id="685"/>
      </w:tr>
      <w:bookmarkStart w:id="686" w:name="BKM_9D96DCC0_D25A_4ae3_856E_848675F160AE"/>
      <w:tr w:rsidR="009924B7" w14:paraId="06B862BE" w14:textId="77777777" w:rsidTr="009924B7">
        <w:tc>
          <w:tcPr>
            <w:tcW w:w="1710" w:type="dxa"/>
            <w:tcBorders>
              <w:top w:val="nil"/>
              <w:left w:val="nil"/>
              <w:bottom w:val="nil"/>
              <w:right w:val="nil"/>
            </w:tcBorders>
          </w:tcPr>
          <w:p w14:paraId="71DF728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43AD528" w14:textId="77777777" w:rsidR="009924B7" w:rsidRDefault="009924B7" w:rsidP="009924B7">
            <w:r>
              <w:fldChar w:fldCharType="begin" w:fldLock="1"/>
            </w:r>
            <w:r>
              <w:instrText>MERGEFIELD Att.Name</w:instrText>
            </w:r>
            <w:r>
              <w:fldChar w:fldCharType="separate"/>
            </w:r>
            <w:r>
              <w:t xml:space="preserve">boomschors </w:t>
            </w:r>
            <w:r>
              <w:fldChar w:fldCharType="end"/>
            </w:r>
          </w:p>
        </w:tc>
        <w:tc>
          <w:tcPr>
            <w:tcW w:w="4500" w:type="dxa"/>
            <w:tcBorders>
              <w:top w:val="nil"/>
              <w:left w:val="nil"/>
              <w:bottom w:val="nil"/>
              <w:right w:val="nil"/>
            </w:tcBorders>
          </w:tcPr>
          <w:p w14:paraId="00102718" w14:textId="77777777" w:rsidR="009924B7" w:rsidRDefault="009924B7" w:rsidP="009924B7">
            <w:r>
              <w:fldChar w:fldCharType="begin" w:fldLock="1"/>
            </w:r>
            <w:r>
              <w:instrText>MERGEFIELD Att.Notes</w:instrText>
            </w:r>
            <w:r>
              <w:fldChar w:fldCharType="end"/>
            </w:r>
            <w:r w:rsidRPr="009924B7">
              <w:t xml:space="preserve">Onverhard met als deklaag boomschors. </w:t>
            </w:r>
            <w:r>
              <w:rPr>
                <w:lang w:val="en-US"/>
              </w:rPr>
              <w:t xml:space="preserve">(bron: IMGEO 2.0)  </w:t>
            </w:r>
          </w:p>
        </w:tc>
      </w:tr>
      <w:tr w:rsidR="009924B7" w14:paraId="743D3B63" w14:textId="77777777" w:rsidTr="009924B7">
        <w:tc>
          <w:tcPr>
            <w:tcW w:w="1710" w:type="dxa"/>
            <w:tcBorders>
              <w:top w:val="nil"/>
              <w:left w:val="nil"/>
              <w:bottom w:val="nil"/>
              <w:right w:val="nil"/>
            </w:tcBorders>
          </w:tcPr>
          <w:p w14:paraId="6AB0CE24" w14:textId="77777777" w:rsidR="009924B7" w:rsidRDefault="009924B7" w:rsidP="009924B7"/>
        </w:tc>
        <w:tc>
          <w:tcPr>
            <w:tcW w:w="2970" w:type="dxa"/>
            <w:tcBorders>
              <w:top w:val="nil"/>
              <w:left w:val="nil"/>
              <w:bottom w:val="nil"/>
              <w:right w:val="nil"/>
            </w:tcBorders>
          </w:tcPr>
          <w:p w14:paraId="1BE12EA4" w14:textId="77777777" w:rsidR="009924B7" w:rsidRDefault="009924B7" w:rsidP="009924B7"/>
        </w:tc>
        <w:tc>
          <w:tcPr>
            <w:tcW w:w="4500" w:type="dxa"/>
            <w:tcBorders>
              <w:top w:val="nil"/>
              <w:left w:val="nil"/>
              <w:bottom w:val="nil"/>
              <w:right w:val="nil"/>
            </w:tcBorders>
          </w:tcPr>
          <w:p w14:paraId="28C6F8A3" w14:textId="77777777" w:rsidR="009924B7" w:rsidRDefault="009924B7" w:rsidP="009924B7"/>
        </w:tc>
        <w:bookmarkEnd w:id="686"/>
      </w:tr>
      <w:bookmarkStart w:id="687" w:name="BKM_A50B3CDA_2FE7_4584_A18D_F2E32B2F112A"/>
      <w:tr w:rsidR="009924B7" w14:paraId="1D5FF75C" w14:textId="77777777" w:rsidTr="009924B7">
        <w:tc>
          <w:tcPr>
            <w:tcW w:w="1710" w:type="dxa"/>
            <w:tcBorders>
              <w:top w:val="nil"/>
              <w:left w:val="nil"/>
              <w:bottom w:val="nil"/>
              <w:right w:val="nil"/>
            </w:tcBorders>
          </w:tcPr>
          <w:p w14:paraId="6C1C2B5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FB6A0EA" w14:textId="77777777" w:rsidR="009924B7" w:rsidRDefault="009924B7" w:rsidP="009924B7">
            <w:r>
              <w:fldChar w:fldCharType="begin" w:fldLock="1"/>
            </w:r>
            <w:r>
              <w:instrText>MERGEFIELD Att.Name</w:instrText>
            </w:r>
            <w:r>
              <w:fldChar w:fldCharType="separate"/>
            </w:r>
            <w:r>
              <w:t xml:space="preserve">zand </w:t>
            </w:r>
            <w:r>
              <w:fldChar w:fldCharType="end"/>
            </w:r>
          </w:p>
        </w:tc>
        <w:tc>
          <w:tcPr>
            <w:tcW w:w="4500" w:type="dxa"/>
            <w:tcBorders>
              <w:top w:val="nil"/>
              <w:left w:val="nil"/>
              <w:bottom w:val="nil"/>
              <w:right w:val="nil"/>
            </w:tcBorders>
          </w:tcPr>
          <w:p w14:paraId="6C47E66E" w14:textId="77777777" w:rsidR="009924B7" w:rsidRDefault="009924B7" w:rsidP="009924B7">
            <w:r>
              <w:fldChar w:fldCharType="begin" w:fldLock="1"/>
            </w:r>
            <w:r>
              <w:instrText>MERGEFIELD Att.Notes</w:instrText>
            </w:r>
            <w:r>
              <w:fldChar w:fldCharType="end"/>
            </w:r>
            <w:r w:rsidRPr="009924B7">
              <w:t xml:space="preserve">Onverhard met als deklaag zand. </w:t>
            </w:r>
            <w:r>
              <w:rPr>
                <w:lang w:val="en-US"/>
              </w:rPr>
              <w:t xml:space="preserve">(bron: IMGEO 2.0)  </w:t>
            </w:r>
          </w:p>
        </w:tc>
      </w:tr>
      <w:tr w:rsidR="009924B7" w14:paraId="0A60575F" w14:textId="77777777" w:rsidTr="009924B7">
        <w:tc>
          <w:tcPr>
            <w:tcW w:w="1710" w:type="dxa"/>
            <w:tcBorders>
              <w:top w:val="nil"/>
              <w:left w:val="nil"/>
              <w:bottom w:val="nil"/>
              <w:right w:val="nil"/>
            </w:tcBorders>
          </w:tcPr>
          <w:p w14:paraId="05A13F65" w14:textId="77777777" w:rsidR="009924B7" w:rsidRDefault="009924B7" w:rsidP="009924B7"/>
        </w:tc>
        <w:tc>
          <w:tcPr>
            <w:tcW w:w="2970" w:type="dxa"/>
            <w:tcBorders>
              <w:top w:val="nil"/>
              <w:left w:val="nil"/>
              <w:bottom w:val="nil"/>
              <w:right w:val="nil"/>
            </w:tcBorders>
          </w:tcPr>
          <w:p w14:paraId="1609B74C" w14:textId="77777777" w:rsidR="009924B7" w:rsidRDefault="009924B7" w:rsidP="009924B7"/>
        </w:tc>
        <w:tc>
          <w:tcPr>
            <w:tcW w:w="4500" w:type="dxa"/>
            <w:tcBorders>
              <w:top w:val="nil"/>
              <w:left w:val="nil"/>
              <w:bottom w:val="nil"/>
              <w:right w:val="nil"/>
            </w:tcBorders>
          </w:tcPr>
          <w:p w14:paraId="0DC99B88" w14:textId="77777777" w:rsidR="009924B7" w:rsidRDefault="009924B7" w:rsidP="009924B7"/>
        </w:tc>
        <w:bookmarkEnd w:id="687"/>
      </w:tr>
      <w:bookmarkStart w:id="688" w:name="BKM_7007BC19_C341_47cd_B226_0E0E17698C1A"/>
      <w:tr w:rsidR="009924B7" w14:paraId="2B894996" w14:textId="77777777" w:rsidTr="009924B7">
        <w:tc>
          <w:tcPr>
            <w:tcW w:w="1710" w:type="dxa"/>
            <w:tcBorders>
              <w:top w:val="nil"/>
              <w:left w:val="nil"/>
              <w:bottom w:val="nil"/>
              <w:right w:val="nil"/>
            </w:tcBorders>
          </w:tcPr>
          <w:p w14:paraId="2D049C5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4EFBF95" w14:textId="77777777" w:rsidR="009924B7" w:rsidRDefault="009924B7" w:rsidP="009924B7">
            <w:r>
              <w:fldChar w:fldCharType="begin" w:fldLock="1"/>
            </w:r>
            <w:r>
              <w:instrText>MERGEFIELD Att.Name</w:instrText>
            </w:r>
            <w:r>
              <w:fldChar w:fldCharType="separate"/>
            </w:r>
            <w:r>
              <w:t xml:space="preserve">bosplantsoen </w:t>
            </w:r>
            <w:r>
              <w:fldChar w:fldCharType="end"/>
            </w:r>
          </w:p>
        </w:tc>
        <w:tc>
          <w:tcPr>
            <w:tcW w:w="4500" w:type="dxa"/>
            <w:tcBorders>
              <w:top w:val="nil"/>
              <w:left w:val="nil"/>
              <w:bottom w:val="nil"/>
              <w:right w:val="nil"/>
            </w:tcBorders>
          </w:tcPr>
          <w:p w14:paraId="1C956D28" w14:textId="77777777" w:rsidR="009924B7" w:rsidRDefault="009924B7" w:rsidP="009924B7">
            <w:r>
              <w:fldChar w:fldCharType="begin" w:fldLock="1"/>
            </w:r>
            <w:r>
              <w:instrText>MERGEFIELD Att.Notes</w:instrText>
            </w:r>
            <w:r>
              <w:fldChar w:fldCharType="end"/>
            </w:r>
            <w:r w:rsidRPr="009924B7">
              <w:t xml:space="preserve">Opgaande beplanting van houtachtige gewassen die struikvormend en/of boomvormend zijn. De soorten zijn als bosplantsoen opgekweekt en aangeplant.De beplanting kan open of gesloten zijn en bestaat vaak uit inheemse soorten. Onderscheidt zich van heesters omdat de sierkenmerken niet voorop staan. </w:t>
            </w:r>
            <w:r>
              <w:rPr>
                <w:lang w:val="en-US"/>
              </w:rPr>
              <w:t xml:space="preserve">(bron: CROW)  </w:t>
            </w:r>
          </w:p>
        </w:tc>
      </w:tr>
      <w:tr w:rsidR="009924B7" w14:paraId="7BE85D51" w14:textId="77777777" w:rsidTr="009924B7">
        <w:tc>
          <w:tcPr>
            <w:tcW w:w="1710" w:type="dxa"/>
            <w:tcBorders>
              <w:top w:val="nil"/>
              <w:left w:val="nil"/>
              <w:bottom w:val="nil"/>
              <w:right w:val="nil"/>
            </w:tcBorders>
          </w:tcPr>
          <w:p w14:paraId="4CD8BFDB" w14:textId="77777777" w:rsidR="009924B7" w:rsidRDefault="009924B7" w:rsidP="009924B7"/>
        </w:tc>
        <w:tc>
          <w:tcPr>
            <w:tcW w:w="2970" w:type="dxa"/>
            <w:tcBorders>
              <w:top w:val="nil"/>
              <w:left w:val="nil"/>
              <w:bottom w:val="nil"/>
              <w:right w:val="nil"/>
            </w:tcBorders>
          </w:tcPr>
          <w:p w14:paraId="32450F86" w14:textId="77777777" w:rsidR="009924B7" w:rsidRDefault="009924B7" w:rsidP="009924B7"/>
        </w:tc>
        <w:tc>
          <w:tcPr>
            <w:tcW w:w="4500" w:type="dxa"/>
            <w:tcBorders>
              <w:top w:val="nil"/>
              <w:left w:val="nil"/>
              <w:bottom w:val="nil"/>
              <w:right w:val="nil"/>
            </w:tcBorders>
          </w:tcPr>
          <w:p w14:paraId="1E714ECA" w14:textId="77777777" w:rsidR="009924B7" w:rsidRDefault="009924B7" w:rsidP="009924B7"/>
        </w:tc>
        <w:bookmarkEnd w:id="688"/>
      </w:tr>
      <w:bookmarkStart w:id="689" w:name="BKM_DFBB51F1_DBC8_4ff5_8629_F49C39CBC330"/>
      <w:tr w:rsidR="009924B7" w14:paraId="17BFFC6B" w14:textId="77777777" w:rsidTr="009924B7">
        <w:tc>
          <w:tcPr>
            <w:tcW w:w="1710" w:type="dxa"/>
            <w:tcBorders>
              <w:top w:val="nil"/>
              <w:left w:val="nil"/>
              <w:bottom w:val="nil"/>
              <w:right w:val="nil"/>
            </w:tcBorders>
          </w:tcPr>
          <w:p w14:paraId="1C50E6A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6ACB894" w14:textId="77777777" w:rsidR="009924B7" w:rsidRDefault="009924B7" w:rsidP="009924B7">
            <w:r>
              <w:fldChar w:fldCharType="begin" w:fldLock="1"/>
            </w:r>
            <w:r>
              <w:instrText>MERGEFIELD Att.Name</w:instrText>
            </w:r>
            <w:r>
              <w:fldChar w:fldCharType="separate"/>
            </w:r>
            <w:r>
              <w:t>gras- en kruidachtigen</w:t>
            </w:r>
            <w:r>
              <w:fldChar w:fldCharType="end"/>
            </w:r>
          </w:p>
        </w:tc>
        <w:tc>
          <w:tcPr>
            <w:tcW w:w="4500" w:type="dxa"/>
            <w:tcBorders>
              <w:top w:val="nil"/>
              <w:left w:val="nil"/>
              <w:bottom w:val="nil"/>
              <w:right w:val="nil"/>
            </w:tcBorders>
          </w:tcPr>
          <w:p w14:paraId="0B31FCE8" w14:textId="77777777" w:rsidR="009924B7" w:rsidRDefault="009924B7" w:rsidP="009924B7">
            <w:r>
              <w:fldChar w:fldCharType="begin" w:fldLock="1"/>
            </w:r>
            <w:r>
              <w:instrText>MERGEFIELD Att.Notes</w:instrText>
            </w:r>
            <w:r>
              <w:fldChar w:fldCharType="end"/>
            </w:r>
            <w:r w:rsidRPr="009924B7">
              <w:t xml:space="preserve">(Grond met) een laagblijvende, aaneengesloten kruidachtige vegetatie. </w:t>
            </w:r>
            <w:r>
              <w:rPr>
                <w:lang w:val="en-US"/>
              </w:rPr>
              <w:t xml:space="preserve">(bron: CROW)  </w:t>
            </w:r>
          </w:p>
        </w:tc>
      </w:tr>
      <w:tr w:rsidR="009924B7" w14:paraId="4547FBEB" w14:textId="77777777" w:rsidTr="009924B7">
        <w:tc>
          <w:tcPr>
            <w:tcW w:w="1710" w:type="dxa"/>
            <w:tcBorders>
              <w:top w:val="nil"/>
              <w:left w:val="nil"/>
              <w:bottom w:val="nil"/>
              <w:right w:val="nil"/>
            </w:tcBorders>
          </w:tcPr>
          <w:p w14:paraId="3B4347D3" w14:textId="77777777" w:rsidR="009924B7" w:rsidRDefault="009924B7" w:rsidP="009924B7"/>
        </w:tc>
        <w:tc>
          <w:tcPr>
            <w:tcW w:w="2970" w:type="dxa"/>
            <w:tcBorders>
              <w:top w:val="nil"/>
              <w:left w:val="nil"/>
              <w:bottom w:val="nil"/>
              <w:right w:val="nil"/>
            </w:tcBorders>
          </w:tcPr>
          <w:p w14:paraId="1F2730E9" w14:textId="77777777" w:rsidR="009924B7" w:rsidRDefault="009924B7" w:rsidP="009924B7"/>
        </w:tc>
        <w:tc>
          <w:tcPr>
            <w:tcW w:w="4500" w:type="dxa"/>
            <w:tcBorders>
              <w:top w:val="nil"/>
              <w:left w:val="nil"/>
              <w:bottom w:val="nil"/>
              <w:right w:val="nil"/>
            </w:tcBorders>
          </w:tcPr>
          <w:p w14:paraId="3D8C2A85" w14:textId="77777777" w:rsidR="009924B7" w:rsidRDefault="009924B7" w:rsidP="009924B7"/>
        </w:tc>
        <w:bookmarkEnd w:id="689"/>
      </w:tr>
      <w:bookmarkStart w:id="690" w:name="BKM_D6C1A9B8_F5AF_4539_87CE_D2E2517DD690"/>
      <w:tr w:rsidR="009924B7" w14:paraId="59DDB930" w14:textId="77777777" w:rsidTr="009924B7">
        <w:tc>
          <w:tcPr>
            <w:tcW w:w="1710" w:type="dxa"/>
            <w:tcBorders>
              <w:top w:val="nil"/>
              <w:left w:val="nil"/>
              <w:bottom w:val="nil"/>
              <w:right w:val="nil"/>
            </w:tcBorders>
          </w:tcPr>
          <w:p w14:paraId="75984AC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E79770D" w14:textId="77777777" w:rsidR="009924B7" w:rsidRDefault="009924B7" w:rsidP="009924B7">
            <w:r>
              <w:fldChar w:fldCharType="begin" w:fldLock="1"/>
            </w:r>
            <w:r>
              <w:instrText>MERGEFIELD Att.Name</w:instrText>
            </w:r>
            <w:r>
              <w:fldChar w:fldCharType="separate"/>
            </w:r>
            <w:r>
              <w:t xml:space="preserve">planten </w:t>
            </w:r>
            <w:r>
              <w:fldChar w:fldCharType="end"/>
            </w:r>
          </w:p>
        </w:tc>
        <w:tc>
          <w:tcPr>
            <w:tcW w:w="4500" w:type="dxa"/>
            <w:tcBorders>
              <w:top w:val="nil"/>
              <w:left w:val="nil"/>
              <w:bottom w:val="nil"/>
              <w:right w:val="nil"/>
            </w:tcBorders>
          </w:tcPr>
          <w:p w14:paraId="44D927EE" w14:textId="77777777" w:rsidR="009924B7" w:rsidRDefault="009924B7" w:rsidP="009924B7">
            <w:r>
              <w:fldChar w:fldCharType="begin" w:fldLock="1"/>
            </w:r>
            <w:r>
              <w:instrText>MERGEFIELD Att.Notes</w:instrText>
            </w:r>
            <w:r>
              <w:fldChar w:fldCharType="end"/>
            </w:r>
            <w:r w:rsidRPr="009924B7">
              <w:t xml:space="preserve">Beheerde niet nader gespecificeerde beplanting van groenvak in de openbare ruimte. </w:t>
            </w:r>
            <w:r>
              <w:rPr>
                <w:lang w:val="en-US"/>
              </w:rPr>
              <w:t xml:space="preserve">(bron: IMGEO 2.0)  </w:t>
            </w:r>
          </w:p>
        </w:tc>
      </w:tr>
      <w:tr w:rsidR="009924B7" w14:paraId="62E77444" w14:textId="77777777" w:rsidTr="009924B7">
        <w:tc>
          <w:tcPr>
            <w:tcW w:w="1710" w:type="dxa"/>
            <w:tcBorders>
              <w:top w:val="nil"/>
              <w:left w:val="nil"/>
              <w:bottom w:val="nil"/>
              <w:right w:val="nil"/>
            </w:tcBorders>
          </w:tcPr>
          <w:p w14:paraId="2A165D93" w14:textId="77777777" w:rsidR="009924B7" w:rsidRDefault="009924B7" w:rsidP="009924B7"/>
        </w:tc>
        <w:tc>
          <w:tcPr>
            <w:tcW w:w="2970" w:type="dxa"/>
            <w:tcBorders>
              <w:top w:val="nil"/>
              <w:left w:val="nil"/>
              <w:bottom w:val="nil"/>
              <w:right w:val="nil"/>
            </w:tcBorders>
          </w:tcPr>
          <w:p w14:paraId="3710A2E6" w14:textId="77777777" w:rsidR="009924B7" w:rsidRDefault="009924B7" w:rsidP="009924B7"/>
        </w:tc>
        <w:tc>
          <w:tcPr>
            <w:tcW w:w="4500" w:type="dxa"/>
            <w:tcBorders>
              <w:top w:val="nil"/>
              <w:left w:val="nil"/>
              <w:bottom w:val="nil"/>
              <w:right w:val="nil"/>
            </w:tcBorders>
          </w:tcPr>
          <w:p w14:paraId="14462ADF" w14:textId="77777777" w:rsidR="009924B7" w:rsidRDefault="009924B7" w:rsidP="009924B7"/>
        </w:tc>
        <w:bookmarkEnd w:id="690"/>
      </w:tr>
      <w:bookmarkStart w:id="691" w:name="BKM_D9E9F1F3_E470_434f_8C56_0F951932432B"/>
      <w:tr w:rsidR="009924B7" w14:paraId="530A792A" w14:textId="77777777" w:rsidTr="009924B7">
        <w:tc>
          <w:tcPr>
            <w:tcW w:w="1710" w:type="dxa"/>
            <w:tcBorders>
              <w:top w:val="nil"/>
              <w:left w:val="nil"/>
              <w:bottom w:val="nil"/>
              <w:right w:val="nil"/>
            </w:tcBorders>
          </w:tcPr>
          <w:p w14:paraId="64644AF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69BCB27" w14:textId="77777777" w:rsidR="009924B7" w:rsidRDefault="009924B7" w:rsidP="009924B7">
            <w:r>
              <w:fldChar w:fldCharType="begin" w:fldLock="1"/>
            </w:r>
            <w:r>
              <w:instrText>MERGEFIELD Att.Name</w:instrText>
            </w:r>
            <w:r>
              <w:fldChar w:fldCharType="separate"/>
            </w:r>
            <w:r>
              <w:t xml:space="preserve">struikrozen </w:t>
            </w:r>
            <w:r>
              <w:fldChar w:fldCharType="end"/>
            </w:r>
          </w:p>
        </w:tc>
        <w:tc>
          <w:tcPr>
            <w:tcW w:w="4500" w:type="dxa"/>
            <w:tcBorders>
              <w:top w:val="nil"/>
              <w:left w:val="nil"/>
              <w:bottom w:val="nil"/>
              <w:right w:val="nil"/>
            </w:tcBorders>
          </w:tcPr>
          <w:p w14:paraId="51CD7B92" w14:textId="77777777" w:rsidR="009924B7" w:rsidRDefault="009924B7" w:rsidP="009924B7">
            <w:r>
              <w:fldChar w:fldCharType="begin" w:fldLock="1"/>
            </w:r>
            <w:r>
              <w:instrText>MERGEFIELD Att.Notes</w:instrText>
            </w:r>
            <w:r>
              <w:fldChar w:fldCharType="end"/>
            </w:r>
            <w:r w:rsidRPr="009924B7">
              <w:t xml:space="preserve">Beheerde beplanting van groenvak in de openbare ruimte, zijnde in struikvorm groeiende rozen. </w:t>
            </w:r>
            <w:r>
              <w:rPr>
                <w:lang w:val="en-US"/>
              </w:rPr>
              <w:t xml:space="preserve">(bron: IMGEO 2.0)  </w:t>
            </w:r>
          </w:p>
        </w:tc>
      </w:tr>
      <w:tr w:rsidR="009924B7" w14:paraId="2939E5AB" w14:textId="77777777" w:rsidTr="009924B7">
        <w:tc>
          <w:tcPr>
            <w:tcW w:w="1710" w:type="dxa"/>
            <w:tcBorders>
              <w:top w:val="nil"/>
              <w:left w:val="nil"/>
              <w:bottom w:val="nil"/>
              <w:right w:val="nil"/>
            </w:tcBorders>
          </w:tcPr>
          <w:p w14:paraId="53D71407" w14:textId="77777777" w:rsidR="009924B7" w:rsidRDefault="009924B7" w:rsidP="009924B7"/>
        </w:tc>
        <w:tc>
          <w:tcPr>
            <w:tcW w:w="2970" w:type="dxa"/>
            <w:tcBorders>
              <w:top w:val="nil"/>
              <w:left w:val="nil"/>
              <w:bottom w:val="nil"/>
              <w:right w:val="nil"/>
            </w:tcBorders>
          </w:tcPr>
          <w:p w14:paraId="7D282D3A" w14:textId="77777777" w:rsidR="009924B7" w:rsidRDefault="009924B7" w:rsidP="009924B7"/>
        </w:tc>
        <w:tc>
          <w:tcPr>
            <w:tcW w:w="4500" w:type="dxa"/>
            <w:tcBorders>
              <w:top w:val="nil"/>
              <w:left w:val="nil"/>
              <w:bottom w:val="nil"/>
              <w:right w:val="nil"/>
            </w:tcBorders>
          </w:tcPr>
          <w:p w14:paraId="095BFE5D" w14:textId="77777777" w:rsidR="009924B7" w:rsidRDefault="009924B7" w:rsidP="009924B7"/>
        </w:tc>
        <w:bookmarkEnd w:id="691"/>
      </w:tr>
      <w:bookmarkStart w:id="692" w:name="BKM_CF5B3502_7F55_4c13_BEBC_983CC74900A0"/>
      <w:tr w:rsidR="009924B7" w14:paraId="692D51AF" w14:textId="77777777" w:rsidTr="009924B7">
        <w:tc>
          <w:tcPr>
            <w:tcW w:w="1710" w:type="dxa"/>
            <w:tcBorders>
              <w:top w:val="nil"/>
              <w:left w:val="nil"/>
              <w:bottom w:val="nil"/>
              <w:right w:val="nil"/>
            </w:tcBorders>
          </w:tcPr>
          <w:p w14:paraId="2D2C873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04C4EBB" w14:textId="77777777" w:rsidR="009924B7" w:rsidRDefault="009924B7" w:rsidP="009924B7">
            <w:r>
              <w:fldChar w:fldCharType="begin" w:fldLock="1"/>
            </w:r>
            <w:r>
              <w:instrText>MERGEFIELD Att.Name</w:instrText>
            </w:r>
            <w:r>
              <w:fldChar w:fldCharType="separate"/>
            </w:r>
            <w:r>
              <w:t xml:space="preserve">heesters  </w:t>
            </w:r>
            <w:r>
              <w:fldChar w:fldCharType="end"/>
            </w:r>
          </w:p>
        </w:tc>
        <w:tc>
          <w:tcPr>
            <w:tcW w:w="4500" w:type="dxa"/>
            <w:tcBorders>
              <w:top w:val="nil"/>
              <w:left w:val="nil"/>
              <w:bottom w:val="nil"/>
              <w:right w:val="nil"/>
            </w:tcBorders>
          </w:tcPr>
          <w:p w14:paraId="2A75182D" w14:textId="77777777" w:rsidR="009924B7" w:rsidRDefault="009924B7" w:rsidP="009924B7">
            <w:r>
              <w:fldChar w:fldCharType="begin" w:fldLock="1"/>
            </w:r>
            <w:r>
              <w:instrText>MERGEFIELD Att.Notes</w:instrText>
            </w:r>
            <w:r>
              <w:fldChar w:fldCharType="end"/>
            </w:r>
            <w:r w:rsidRPr="009924B7">
              <w:t xml:space="preserve">Beplanting van houtige gewassen die struikvormend zijn en die al dan niet een gesloten geheel vormen. Het accent ligt op de sierwaarde, de beplanting kan uit één soort of uit meerdere soorten bestaan. Onder de heesters kan een houtachtige of kruidachtige onderbegroeiing aanwezig zijn. Het oppervlak met struikachtige gewassen is meer dan 50% </w:t>
            </w:r>
            <w:r w:rsidRPr="009924B7">
              <w:lastRenderedPageBreak/>
              <w:t xml:space="preserve">van de totale oppervlakte van het vak. </w:t>
            </w:r>
            <w:r>
              <w:rPr>
                <w:lang w:val="en-US"/>
              </w:rPr>
              <w:t xml:space="preserve">(bron: IMGEO 2.0)  </w:t>
            </w:r>
          </w:p>
        </w:tc>
      </w:tr>
      <w:tr w:rsidR="009924B7" w14:paraId="5C26E944" w14:textId="77777777" w:rsidTr="009924B7">
        <w:tc>
          <w:tcPr>
            <w:tcW w:w="1710" w:type="dxa"/>
            <w:tcBorders>
              <w:top w:val="nil"/>
              <w:left w:val="nil"/>
              <w:bottom w:val="nil"/>
              <w:right w:val="nil"/>
            </w:tcBorders>
          </w:tcPr>
          <w:p w14:paraId="0AA39087" w14:textId="77777777" w:rsidR="009924B7" w:rsidRDefault="009924B7" w:rsidP="009924B7"/>
        </w:tc>
        <w:tc>
          <w:tcPr>
            <w:tcW w:w="2970" w:type="dxa"/>
            <w:tcBorders>
              <w:top w:val="nil"/>
              <w:left w:val="nil"/>
              <w:bottom w:val="nil"/>
              <w:right w:val="nil"/>
            </w:tcBorders>
          </w:tcPr>
          <w:p w14:paraId="3FEC3860" w14:textId="77777777" w:rsidR="009924B7" w:rsidRDefault="009924B7" w:rsidP="009924B7"/>
        </w:tc>
        <w:tc>
          <w:tcPr>
            <w:tcW w:w="4500" w:type="dxa"/>
            <w:tcBorders>
              <w:top w:val="nil"/>
              <w:left w:val="nil"/>
              <w:bottom w:val="nil"/>
              <w:right w:val="nil"/>
            </w:tcBorders>
          </w:tcPr>
          <w:p w14:paraId="643B9097" w14:textId="77777777" w:rsidR="009924B7" w:rsidRDefault="009924B7" w:rsidP="009924B7"/>
        </w:tc>
        <w:bookmarkEnd w:id="692"/>
      </w:tr>
      <w:bookmarkStart w:id="693" w:name="BKM_6AC7C27A_54E5_4dca_A0F9_99BA903B8941"/>
      <w:tr w:rsidR="009924B7" w14:paraId="6724A691" w14:textId="77777777" w:rsidTr="009924B7">
        <w:tc>
          <w:tcPr>
            <w:tcW w:w="1710" w:type="dxa"/>
            <w:tcBorders>
              <w:top w:val="nil"/>
              <w:left w:val="nil"/>
              <w:bottom w:val="nil"/>
              <w:right w:val="nil"/>
            </w:tcBorders>
          </w:tcPr>
          <w:p w14:paraId="5BCFAB9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8F5E006" w14:textId="77777777" w:rsidR="009924B7" w:rsidRDefault="009924B7" w:rsidP="009924B7">
            <w:r>
              <w:fldChar w:fldCharType="begin" w:fldLock="1"/>
            </w:r>
            <w:r>
              <w:instrText>MERGEFIELD Att.Name</w:instrText>
            </w:r>
            <w:r>
              <w:fldChar w:fldCharType="separate"/>
            </w:r>
            <w:r>
              <w:t>bodembedekkers</w:t>
            </w:r>
            <w:r>
              <w:fldChar w:fldCharType="end"/>
            </w:r>
          </w:p>
        </w:tc>
        <w:tc>
          <w:tcPr>
            <w:tcW w:w="4500" w:type="dxa"/>
            <w:tcBorders>
              <w:top w:val="nil"/>
              <w:left w:val="nil"/>
              <w:bottom w:val="nil"/>
              <w:right w:val="nil"/>
            </w:tcBorders>
          </w:tcPr>
          <w:p w14:paraId="1BA013CF" w14:textId="77777777" w:rsidR="009924B7" w:rsidRDefault="009924B7" w:rsidP="009924B7">
            <w:r>
              <w:fldChar w:fldCharType="begin" w:fldLock="1"/>
            </w:r>
            <w:r>
              <w:instrText>MERGEFIELD Att.Notes</w:instrText>
            </w:r>
            <w:r>
              <w:fldChar w:fldCharType="end"/>
            </w:r>
            <w:r w:rsidRPr="009924B7">
              <w:t xml:space="preserve">Beheerde beplanting van groenvak in de openbare ruimte, zijnde bodembedekkers. </w:t>
            </w:r>
            <w:r>
              <w:rPr>
                <w:lang w:val="en-US"/>
              </w:rPr>
              <w:t xml:space="preserve">(bron: IMGEO 2.0)  </w:t>
            </w:r>
          </w:p>
        </w:tc>
      </w:tr>
      <w:tr w:rsidR="009924B7" w14:paraId="7766ABE1" w14:textId="77777777" w:rsidTr="009924B7">
        <w:tc>
          <w:tcPr>
            <w:tcW w:w="1710" w:type="dxa"/>
            <w:tcBorders>
              <w:top w:val="nil"/>
              <w:left w:val="nil"/>
              <w:bottom w:val="nil"/>
              <w:right w:val="nil"/>
            </w:tcBorders>
          </w:tcPr>
          <w:p w14:paraId="0416F5A0" w14:textId="77777777" w:rsidR="009924B7" w:rsidRDefault="009924B7" w:rsidP="009924B7"/>
        </w:tc>
        <w:tc>
          <w:tcPr>
            <w:tcW w:w="2970" w:type="dxa"/>
            <w:tcBorders>
              <w:top w:val="nil"/>
              <w:left w:val="nil"/>
              <w:bottom w:val="nil"/>
              <w:right w:val="nil"/>
            </w:tcBorders>
          </w:tcPr>
          <w:p w14:paraId="7FD9B2A5" w14:textId="77777777" w:rsidR="009924B7" w:rsidRDefault="009924B7" w:rsidP="009924B7"/>
        </w:tc>
        <w:tc>
          <w:tcPr>
            <w:tcW w:w="4500" w:type="dxa"/>
            <w:tcBorders>
              <w:top w:val="nil"/>
              <w:left w:val="nil"/>
              <w:bottom w:val="nil"/>
              <w:right w:val="nil"/>
            </w:tcBorders>
          </w:tcPr>
          <w:p w14:paraId="5DA754A2" w14:textId="77777777" w:rsidR="009924B7" w:rsidRDefault="009924B7" w:rsidP="009924B7"/>
        </w:tc>
        <w:bookmarkEnd w:id="693"/>
      </w:tr>
      <w:bookmarkEnd w:id="673"/>
    </w:tbl>
    <w:p w14:paraId="38DCDF8F" w14:textId="77777777" w:rsidR="009924B7" w:rsidRDefault="009924B7" w:rsidP="009924B7">
      <w:pPr>
        <w:rPr>
          <w:u w:color="000000"/>
        </w:rPr>
      </w:pPr>
    </w:p>
    <w:bookmarkStart w:id="694" w:name="BKM_3F8B80B4_05F9_4b76_B33B_2F9FD04AAFA0"/>
    <w:p w14:paraId="0C793E5B" w14:textId="77777777" w:rsidR="009924B7" w:rsidRDefault="009924B7" w:rsidP="009924B7">
      <w:pPr>
        <w:pStyle w:val="Kop2"/>
      </w:pPr>
      <w:r>
        <w:rPr>
          <w:color w:val="auto"/>
          <w:sz w:val="20"/>
          <w:szCs w:val="20"/>
        </w:rPr>
        <w:fldChar w:fldCharType="begin" w:fldLock="1"/>
      </w:r>
      <w:r>
        <w:rPr>
          <w:color w:val="auto"/>
          <w:sz w:val="20"/>
          <w:szCs w:val="20"/>
        </w:rPr>
        <w:instrText xml:space="preserve">MERGEFIELD </w:instrText>
      </w:r>
      <w:r>
        <w:instrText>Element.Stereotype</w:instrText>
      </w:r>
      <w:r>
        <w:rPr>
          <w:color w:val="auto"/>
          <w:sz w:val="20"/>
          <w:szCs w:val="20"/>
        </w:rPr>
        <w:fldChar w:fldCharType="separate"/>
      </w:r>
      <w:r>
        <w:t>«enumeration»</w:t>
      </w:r>
      <w:r>
        <w:rPr>
          <w:color w:val="auto"/>
          <w:sz w:val="20"/>
          <w:szCs w:val="20"/>
        </w:rPr>
        <w:fldChar w:fldCharType="end"/>
      </w:r>
      <w:r>
        <w:t xml:space="preserve"> </w:t>
      </w:r>
      <w:r>
        <w:fldChar w:fldCharType="begin" w:fldLock="1"/>
      </w:r>
      <w:r>
        <w:instrText>MERGEFIELD Element.Name</w:instrText>
      </w:r>
      <w:r>
        <w:fldChar w:fldCharType="separate"/>
      </w:r>
      <w:r>
        <w:t>functie spoor</w:t>
      </w:r>
      <w:r>
        <w:fldChar w:fldCharType="end"/>
      </w:r>
    </w:p>
    <w:p w14:paraId="2259CE86"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7E65FC5B" w14:textId="77777777" w:rsidTr="009924B7">
        <w:trPr>
          <w:trHeight w:val="230"/>
        </w:trPr>
        <w:tc>
          <w:tcPr>
            <w:tcW w:w="1710" w:type="dxa"/>
            <w:tcBorders>
              <w:top w:val="nil"/>
              <w:left w:val="nil"/>
              <w:bottom w:val="nil"/>
              <w:right w:val="nil"/>
            </w:tcBorders>
          </w:tcPr>
          <w:p w14:paraId="6A54BDA0" w14:textId="77777777" w:rsidR="009924B7" w:rsidRDefault="009924B7" w:rsidP="009924B7">
            <w:r>
              <w:rPr>
                <w:b/>
                <w:bCs/>
              </w:rPr>
              <w:t>Definitie</w:t>
            </w:r>
          </w:p>
        </w:tc>
        <w:tc>
          <w:tcPr>
            <w:tcW w:w="7650" w:type="dxa"/>
            <w:tcBorders>
              <w:top w:val="nil"/>
              <w:left w:val="nil"/>
              <w:bottom w:val="nil"/>
              <w:right w:val="nil"/>
            </w:tcBorders>
          </w:tcPr>
          <w:p w14:paraId="4FFB7FE3" w14:textId="77777777" w:rsidR="009924B7" w:rsidRDefault="009924B7" w:rsidP="009924B7">
            <w:r>
              <w:fldChar w:fldCharType="begin" w:fldLock="1"/>
            </w:r>
            <w:r>
              <w:instrText>MERGEFIELD Element.Notes</w:instrText>
            </w:r>
            <w:r>
              <w:fldChar w:fldCharType="separate"/>
            </w:r>
            <w:r>
              <w:t>Een catagorisering waarmee de functie van een spoor kan worden verbijzonderd</w:t>
            </w:r>
            <w:r>
              <w:fldChar w:fldCharType="end"/>
            </w:r>
          </w:p>
        </w:tc>
      </w:tr>
    </w:tbl>
    <w:p w14:paraId="298F278C"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1673264" w14:textId="77777777" w:rsidTr="009924B7">
        <w:trPr>
          <w:trHeight w:val="230"/>
        </w:trPr>
        <w:tc>
          <w:tcPr>
            <w:tcW w:w="1710" w:type="dxa"/>
            <w:tcBorders>
              <w:top w:val="nil"/>
              <w:left w:val="nil"/>
              <w:bottom w:val="nil"/>
              <w:right w:val="nil"/>
            </w:tcBorders>
          </w:tcPr>
          <w:p w14:paraId="73ECDC54" w14:textId="77777777" w:rsidR="009924B7" w:rsidRDefault="009924B7" w:rsidP="009924B7">
            <w:pPr>
              <w:rPr>
                <w:i/>
                <w:iCs/>
              </w:rPr>
            </w:pPr>
            <w:bookmarkStart w:id="695" w:name="BKM_EA3EEE52_546D_400f_84AC_28093B562998"/>
            <w:r>
              <w:rPr>
                <w:i/>
                <w:iCs/>
              </w:rPr>
              <w:t>Code</w:t>
            </w:r>
          </w:p>
        </w:tc>
        <w:tc>
          <w:tcPr>
            <w:tcW w:w="2970" w:type="dxa"/>
            <w:tcBorders>
              <w:top w:val="nil"/>
              <w:left w:val="nil"/>
              <w:bottom w:val="nil"/>
              <w:right w:val="nil"/>
            </w:tcBorders>
          </w:tcPr>
          <w:p w14:paraId="60CD84BD" w14:textId="77777777" w:rsidR="009924B7" w:rsidRDefault="009924B7" w:rsidP="009924B7">
            <w:pPr>
              <w:rPr>
                <w:i/>
                <w:iCs/>
              </w:rPr>
            </w:pPr>
            <w:r>
              <w:rPr>
                <w:i/>
                <w:iCs/>
              </w:rPr>
              <w:t>Naam</w:t>
            </w:r>
          </w:p>
        </w:tc>
        <w:tc>
          <w:tcPr>
            <w:tcW w:w="4500" w:type="dxa"/>
            <w:tcBorders>
              <w:top w:val="nil"/>
              <w:left w:val="nil"/>
              <w:bottom w:val="nil"/>
              <w:right w:val="nil"/>
            </w:tcBorders>
          </w:tcPr>
          <w:p w14:paraId="476A3B06" w14:textId="77777777" w:rsidR="009924B7" w:rsidRDefault="009924B7" w:rsidP="009924B7">
            <w:pPr>
              <w:rPr>
                <w:i/>
                <w:iCs/>
              </w:rPr>
            </w:pPr>
            <w:r>
              <w:rPr>
                <w:i/>
                <w:iCs/>
              </w:rPr>
              <w:t>Definitie</w:t>
            </w:r>
          </w:p>
        </w:tc>
      </w:tr>
      <w:tr w:rsidR="009924B7" w14:paraId="1EE29076" w14:textId="77777777" w:rsidTr="009924B7">
        <w:tc>
          <w:tcPr>
            <w:tcW w:w="1710" w:type="dxa"/>
            <w:tcBorders>
              <w:top w:val="nil"/>
              <w:left w:val="nil"/>
              <w:bottom w:val="nil"/>
              <w:right w:val="nil"/>
            </w:tcBorders>
          </w:tcPr>
          <w:p w14:paraId="7F04FEA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DAAC5E0" w14:textId="77777777" w:rsidR="009924B7" w:rsidRDefault="009924B7" w:rsidP="009924B7">
            <w:r>
              <w:fldChar w:fldCharType="begin" w:fldLock="1"/>
            </w:r>
            <w:r>
              <w:instrText>MERGEFIELD Att.Name</w:instrText>
            </w:r>
            <w:r>
              <w:fldChar w:fldCharType="separate"/>
            </w:r>
            <w:r>
              <w:t>trein</w:t>
            </w:r>
            <w:r>
              <w:fldChar w:fldCharType="end"/>
            </w:r>
          </w:p>
        </w:tc>
        <w:tc>
          <w:tcPr>
            <w:tcW w:w="4500" w:type="dxa"/>
            <w:tcBorders>
              <w:top w:val="nil"/>
              <w:left w:val="nil"/>
              <w:bottom w:val="nil"/>
              <w:right w:val="nil"/>
            </w:tcBorders>
          </w:tcPr>
          <w:p w14:paraId="1B7627D3" w14:textId="77777777" w:rsidR="009924B7" w:rsidRDefault="009924B7" w:rsidP="009924B7">
            <w:r>
              <w:fldChar w:fldCharType="begin" w:fldLock="1"/>
            </w:r>
            <w:r>
              <w:instrText>MERGEFIELD Att.Notes</w:instrText>
            </w:r>
            <w:r>
              <w:fldChar w:fldCharType="separate"/>
            </w:r>
            <w:r>
              <w:t>Spoor voor een railvoertuig voor de langere afstand dat sneller dan 45 km per uur kan, bestaande uit een enkele of een reeks van locomotieven, treinstellen en/of wagons.</w:t>
            </w:r>
            <w:r>
              <w:fldChar w:fldCharType="end"/>
            </w:r>
          </w:p>
        </w:tc>
      </w:tr>
      <w:tr w:rsidR="009924B7" w14:paraId="7250AAC8" w14:textId="77777777" w:rsidTr="009924B7">
        <w:tc>
          <w:tcPr>
            <w:tcW w:w="1710" w:type="dxa"/>
            <w:tcBorders>
              <w:top w:val="nil"/>
              <w:left w:val="nil"/>
              <w:bottom w:val="nil"/>
              <w:right w:val="nil"/>
            </w:tcBorders>
          </w:tcPr>
          <w:p w14:paraId="74CCCB4B" w14:textId="77777777" w:rsidR="009924B7" w:rsidRDefault="009924B7" w:rsidP="009924B7"/>
        </w:tc>
        <w:tc>
          <w:tcPr>
            <w:tcW w:w="2970" w:type="dxa"/>
            <w:tcBorders>
              <w:top w:val="nil"/>
              <w:left w:val="nil"/>
              <w:bottom w:val="nil"/>
              <w:right w:val="nil"/>
            </w:tcBorders>
          </w:tcPr>
          <w:p w14:paraId="6F9FE093" w14:textId="77777777" w:rsidR="009924B7" w:rsidRDefault="009924B7" w:rsidP="009924B7"/>
        </w:tc>
        <w:tc>
          <w:tcPr>
            <w:tcW w:w="4500" w:type="dxa"/>
            <w:tcBorders>
              <w:top w:val="nil"/>
              <w:left w:val="nil"/>
              <w:bottom w:val="nil"/>
              <w:right w:val="nil"/>
            </w:tcBorders>
          </w:tcPr>
          <w:p w14:paraId="637749A2" w14:textId="77777777" w:rsidR="009924B7" w:rsidRDefault="009924B7" w:rsidP="009924B7"/>
        </w:tc>
        <w:bookmarkEnd w:id="695"/>
      </w:tr>
      <w:bookmarkStart w:id="696" w:name="BKM_6DDA5069_1B2B_4146_8A04_2DD69BE02B72"/>
      <w:tr w:rsidR="009924B7" w14:paraId="502F004B" w14:textId="77777777" w:rsidTr="009924B7">
        <w:tc>
          <w:tcPr>
            <w:tcW w:w="1710" w:type="dxa"/>
            <w:tcBorders>
              <w:top w:val="nil"/>
              <w:left w:val="nil"/>
              <w:bottom w:val="nil"/>
              <w:right w:val="nil"/>
            </w:tcBorders>
          </w:tcPr>
          <w:p w14:paraId="1BB4C02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03D726A" w14:textId="77777777" w:rsidR="009924B7" w:rsidRDefault="009924B7" w:rsidP="009924B7">
            <w:r>
              <w:fldChar w:fldCharType="begin" w:fldLock="1"/>
            </w:r>
            <w:r>
              <w:instrText>MERGEFIELD Att.Name</w:instrText>
            </w:r>
            <w:r>
              <w:fldChar w:fldCharType="separate"/>
            </w:r>
            <w:r>
              <w:t>sneltram</w:t>
            </w:r>
            <w:r>
              <w:fldChar w:fldCharType="end"/>
            </w:r>
          </w:p>
        </w:tc>
        <w:tc>
          <w:tcPr>
            <w:tcW w:w="4500" w:type="dxa"/>
            <w:tcBorders>
              <w:top w:val="nil"/>
              <w:left w:val="nil"/>
              <w:bottom w:val="nil"/>
              <w:right w:val="nil"/>
            </w:tcBorders>
          </w:tcPr>
          <w:p w14:paraId="505B0DD8" w14:textId="77777777" w:rsidR="009924B7" w:rsidRDefault="009924B7" w:rsidP="009924B7">
            <w:r>
              <w:fldChar w:fldCharType="begin" w:fldLock="1"/>
            </w:r>
            <w:r>
              <w:instrText>MERGEFIELD Att.Notes</w:instrText>
            </w:r>
            <w:r>
              <w:fldChar w:fldCharType="separate"/>
            </w:r>
            <w:r>
              <w:t xml:space="preserve">Spoor voor een boven- danwel ondergrondse interlokale tram met een vrije baan. </w:t>
            </w:r>
            <w:r>
              <w:fldChar w:fldCharType="end"/>
            </w:r>
          </w:p>
        </w:tc>
      </w:tr>
      <w:tr w:rsidR="009924B7" w14:paraId="5A0281EC" w14:textId="77777777" w:rsidTr="009924B7">
        <w:tc>
          <w:tcPr>
            <w:tcW w:w="1710" w:type="dxa"/>
            <w:tcBorders>
              <w:top w:val="nil"/>
              <w:left w:val="nil"/>
              <w:bottom w:val="nil"/>
              <w:right w:val="nil"/>
            </w:tcBorders>
          </w:tcPr>
          <w:p w14:paraId="362B29E5" w14:textId="77777777" w:rsidR="009924B7" w:rsidRDefault="009924B7" w:rsidP="009924B7"/>
        </w:tc>
        <w:tc>
          <w:tcPr>
            <w:tcW w:w="2970" w:type="dxa"/>
            <w:tcBorders>
              <w:top w:val="nil"/>
              <w:left w:val="nil"/>
              <w:bottom w:val="nil"/>
              <w:right w:val="nil"/>
            </w:tcBorders>
          </w:tcPr>
          <w:p w14:paraId="30F2F834" w14:textId="77777777" w:rsidR="009924B7" w:rsidRDefault="009924B7" w:rsidP="009924B7"/>
        </w:tc>
        <w:tc>
          <w:tcPr>
            <w:tcW w:w="4500" w:type="dxa"/>
            <w:tcBorders>
              <w:top w:val="nil"/>
              <w:left w:val="nil"/>
              <w:bottom w:val="nil"/>
              <w:right w:val="nil"/>
            </w:tcBorders>
          </w:tcPr>
          <w:p w14:paraId="7428BDB3" w14:textId="77777777" w:rsidR="009924B7" w:rsidRDefault="009924B7" w:rsidP="009924B7"/>
        </w:tc>
        <w:bookmarkEnd w:id="696"/>
      </w:tr>
      <w:bookmarkStart w:id="697" w:name="BKM_2274C538_70AE_4313_A648_7913DFBC53EA"/>
      <w:tr w:rsidR="009924B7" w14:paraId="4443B830" w14:textId="77777777" w:rsidTr="009924B7">
        <w:tc>
          <w:tcPr>
            <w:tcW w:w="1710" w:type="dxa"/>
            <w:tcBorders>
              <w:top w:val="nil"/>
              <w:left w:val="nil"/>
              <w:bottom w:val="nil"/>
              <w:right w:val="nil"/>
            </w:tcBorders>
          </w:tcPr>
          <w:p w14:paraId="2D3F2B5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B6EF5C2" w14:textId="77777777" w:rsidR="009924B7" w:rsidRDefault="009924B7" w:rsidP="009924B7">
            <w:r>
              <w:fldChar w:fldCharType="begin" w:fldLock="1"/>
            </w:r>
            <w:r>
              <w:instrText>MERGEFIELD Att.Name</w:instrText>
            </w:r>
            <w:r>
              <w:fldChar w:fldCharType="separate"/>
            </w:r>
            <w:r>
              <w:t>tram</w:t>
            </w:r>
            <w:r>
              <w:fldChar w:fldCharType="end"/>
            </w:r>
          </w:p>
        </w:tc>
        <w:tc>
          <w:tcPr>
            <w:tcW w:w="4500" w:type="dxa"/>
            <w:tcBorders>
              <w:top w:val="nil"/>
              <w:left w:val="nil"/>
              <w:bottom w:val="nil"/>
              <w:right w:val="nil"/>
            </w:tcBorders>
          </w:tcPr>
          <w:p w14:paraId="1AD6FA0E" w14:textId="77777777" w:rsidR="009924B7" w:rsidRDefault="009924B7" w:rsidP="009924B7">
            <w:r>
              <w:fldChar w:fldCharType="begin" w:fldLock="1"/>
            </w:r>
            <w:r>
              <w:instrText>MERGEFIELD Att.Notes</w:instrText>
            </w:r>
            <w:r>
              <w:fldChar w:fldCharType="separate"/>
            </w:r>
            <w:r>
              <w:t>Spoor voor een railvoertuig voor personenvervoer voor de korte afstand.</w:t>
            </w:r>
            <w:r>
              <w:fldChar w:fldCharType="end"/>
            </w:r>
          </w:p>
        </w:tc>
      </w:tr>
      <w:tr w:rsidR="009924B7" w14:paraId="05374A55" w14:textId="77777777" w:rsidTr="009924B7">
        <w:tc>
          <w:tcPr>
            <w:tcW w:w="1710" w:type="dxa"/>
            <w:tcBorders>
              <w:top w:val="nil"/>
              <w:left w:val="nil"/>
              <w:bottom w:val="nil"/>
              <w:right w:val="nil"/>
            </w:tcBorders>
          </w:tcPr>
          <w:p w14:paraId="74FDDFC1" w14:textId="77777777" w:rsidR="009924B7" w:rsidRDefault="009924B7" w:rsidP="009924B7"/>
        </w:tc>
        <w:tc>
          <w:tcPr>
            <w:tcW w:w="2970" w:type="dxa"/>
            <w:tcBorders>
              <w:top w:val="nil"/>
              <w:left w:val="nil"/>
              <w:bottom w:val="nil"/>
              <w:right w:val="nil"/>
            </w:tcBorders>
          </w:tcPr>
          <w:p w14:paraId="4A7DD28B" w14:textId="77777777" w:rsidR="009924B7" w:rsidRDefault="009924B7" w:rsidP="009924B7"/>
        </w:tc>
        <w:tc>
          <w:tcPr>
            <w:tcW w:w="4500" w:type="dxa"/>
            <w:tcBorders>
              <w:top w:val="nil"/>
              <w:left w:val="nil"/>
              <w:bottom w:val="nil"/>
              <w:right w:val="nil"/>
            </w:tcBorders>
          </w:tcPr>
          <w:p w14:paraId="5802F9D5" w14:textId="77777777" w:rsidR="009924B7" w:rsidRDefault="009924B7" w:rsidP="009924B7"/>
        </w:tc>
        <w:bookmarkEnd w:id="697"/>
      </w:tr>
      <w:bookmarkStart w:id="698" w:name="BKM_62EE183A_BA48_4f5a_9CEC_3DF002AB0056"/>
      <w:tr w:rsidR="009924B7" w14:paraId="4EEC3EC0" w14:textId="77777777" w:rsidTr="009924B7">
        <w:tc>
          <w:tcPr>
            <w:tcW w:w="1710" w:type="dxa"/>
            <w:tcBorders>
              <w:top w:val="nil"/>
              <w:left w:val="nil"/>
              <w:bottom w:val="nil"/>
              <w:right w:val="nil"/>
            </w:tcBorders>
          </w:tcPr>
          <w:p w14:paraId="352B4C3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9178955" w14:textId="77777777" w:rsidR="009924B7" w:rsidRDefault="009924B7" w:rsidP="009924B7">
            <w:r>
              <w:fldChar w:fldCharType="begin" w:fldLock="1"/>
            </w:r>
            <w:r>
              <w:instrText>MERGEFIELD Att.Name</w:instrText>
            </w:r>
            <w:r>
              <w:fldChar w:fldCharType="separate"/>
            </w:r>
            <w:r>
              <w:t>(haven)kraan</w:t>
            </w:r>
            <w:r>
              <w:fldChar w:fldCharType="end"/>
            </w:r>
          </w:p>
        </w:tc>
        <w:tc>
          <w:tcPr>
            <w:tcW w:w="4500" w:type="dxa"/>
            <w:tcBorders>
              <w:top w:val="nil"/>
              <w:left w:val="nil"/>
              <w:bottom w:val="nil"/>
              <w:right w:val="nil"/>
            </w:tcBorders>
          </w:tcPr>
          <w:p w14:paraId="76FC7A49" w14:textId="77777777" w:rsidR="009924B7" w:rsidRDefault="009924B7" w:rsidP="009924B7">
            <w:r>
              <w:fldChar w:fldCharType="begin" w:fldLock="1"/>
            </w:r>
            <w:r>
              <w:instrText>MERGEFIELD Att.Notes</w:instrText>
            </w:r>
            <w:r>
              <w:fldChar w:fldCharType="separate"/>
            </w:r>
            <w:r>
              <w:t xml:space="preserve">Spoorbaan waarop een hefkraan (bij een haven) zich voortbeweegt. </w:t>
            </w:r>
            <w:r>
              <w:fldChar w:fldCharType="end"/>
            </w:r>
          </w:p>
        </w:tc>
      </w:tr>
      <w:tr w:rsidR="009924B7" w14:paraId="4A62A02D" w14:textId="77777777" w:rsidTr="009924B7">
        <w:tc>
          <w:tcPr>
            <w:tcW w:w="1710" w:type="dxa"/>
            <w:tcBorders>
              <w:top w:val="nil"/>
              <w:left w:val="nil"/>
              <w:bottom w:val="nil"/>
              <w:right w:val="nil"/>
            </w:tcBorders>
          </w:tcPr>
          <w:p w14:paraId="58302BBB" w14:textId="77777777" w:rsidR="009924B7" w:rsidRDefault="009924B7" w:rsidP="009924B7"/>
        </w:tc>
        <w:tc>
          <w:tcPr>
            <w:tcW w:w="2970" w:type="dxa"/>
            <w:tcBorders>
              <w:top w:val="nil"/>
              <w:left w:val="nil"/>
              <w:bottom w:val="nil"/>
              <w:right w:val="nil"/>
            </w:tcBorders>
          </w:tcPr>
          <w:p w14:paraId="4B0A98EC" w14:textId="77777777" w:rsidR="009924B7" w:rsidRDefault="009924B7" w:rsidP="009924B7"/>
        </w:tc>
        <w:tc>
          <w:tcPr>
            <w:tcW w:w="4500" w:type="dxa"/>
            <w:tcBorders>
              <w:top w:val="nil"/>
              <w:left w:val="nil"/>
              <w:bottom w:val="nil"/>
              <w:right w:val="nil"/>
            </w:tcBorders>
          </w:tcPr>
          <w:p w14:paraId="70997677" w14:textId="77777777" w:rsidR="009924B7" w:rsidRDefault="009924B7" w:rsidP="009924B7"/>
        </w:tc>
        <w:bookmarkEnd w:id="698"/>
      </w:tr>
      <w:bookmarkEnd w:id="694"/>
    </w:tbl>
    <w:p w14:paraId="44A7BC3C" w14:textId="77777777" w:rsidR="009924B7" w:rsidRDefault="009924B7" w:rsidP="009924B7">
      <w:pPr>
        <w:rPr>
          <w:u w:color="000000"/>
        </w:rPr>
      </w:pPr>
    </w:p>
    <w:p w14:paraId="28DC5A41" w14:textId="77777777" w:rsidR="009924B7" w:rsidRDefault="009924B7">
      <w:pPr>
        <w:contextualSpacing w:val="0"/>
        <w:rPr>
          <w:rFonts w:eastAsia="Calibri"/>
          <w:b/>
          <w:bCs/>
          <w:color w:val="003359"/>
          <w:sz w:val="22"/>
          <w:szCs w:val="24"/>
          <w:lang w:eastAsia="en-US"/>
        </w:rPr>
      </w:pPr>
      <w:bookmarkStart w:id="699" w:name="BKM_7BDE072F_0E66_475b_9E1B_87112E0E538C"/>
      <w:r>
        <w:br w:type="page"/>
      </w:r>
    </w:p>
    <w:p w14:paraId="71ED141F" w14:textId="0AA9A2EF"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functie weg</w:t>
      </w:r>
      <w:r w:rsidRPr="009924B7">
        <w:fldChar w:fldCharType="end"/>
      </w:r>
    </w:p>
    <w:p w14:paraId="2F29F0A9"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C5D4048" w14:textId="77777777" w:rsidTr="009924B7">
        <w:trPr>
          <w:trHeight w:val="230"/>
        </w:trPr>
        <w:tc>
          <w:tcPr>
            <w:tcW w:w="1710" w:type="dxa"/>
            <w:tcBorders>
              <w:top w:val="nil"/>
              <w:left w:val="nil"/>
              <w:bottom w:val="nil"/>
              <w:right w:val="nil"/>
            </w:tcBorders>
          </w:tcPr>
          <w:p w14:paraId="77023F8F" w14:textId="77777777" w:rsidR="009924B7" w:rsidRDefault="009924B7" w:rsidP="009924B7">
            <w:r>
              <w:rPr>
                <w:b/>
                <w:bCs/>
              </w:rPr>
              <w:t>Definitie</w:t>
            </w:r>
          </w:p>
        </w:tc>
        <w:tc>
          <w:tcPr>
            <w:tcW w:w="7650" w:type="dxa"/>
            <w:tcBorders>
              <w:top w:val="nil"/>
              <w:left w:val="nil"/>
              <w:bottom w:val="nil"/>
              <w:right w:val="nil"/>
            </w:tcBorders>
          </w:tcPr>
          <w:p w14:paraId="2C4D4BAF" w14:textId="77777777" w:rsidR="009924B7" w:rsidRDefault="009924B7" w:rsidP="009924B7">
            <w:r>
              <w:fldChar w:fldCharType="begin" w:fldLock="1"/>
            </w:r>
            <w:r>
              <w:instrText>MERGEFIELD Element.Notes</w:instrText>
            </w:r>
            <w:r>
              <w:fldChar w:fldCharType="separate"/>
            </w:r>
            <w:r>
              <w:t>Een catagorisering waarmee het hoofdgebruiksdoel van een wegl kan worden verbijzonderd</w:t>
            </w:r>
            <w:r>
              <w:fldChar w:fldCharType="end"/>
            </w:r>
          </w:p>
        </w:tc>
      </w:tr>
    </w:tbl>
    <w:p w14:paraId="1077DD7B"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5A7D9C7" w14:textId="77777777" w:rsidTr="009924B7">
        <w:trPr>
          <w:trHeight w:val="230"/>
        </w:trPr>
        <w:tc>
          <w:tcPr>
            <w:tcW w:w="1710" w:type="dxa"/>
            <w:tcBorders>
              <w:top w:val="nil"/>
              <w:left w:val="nil"/>
              <w:bottom w:val="nil"/>
              <w:right w:val="nil"/>
            </w:tcBorders>
          </w:tcPr>
          <w:p w14:paraId="61786A8F" w14:textId="77777777" w:rsidR="009924B7" w:rsidRDefault="009924B7" w:rsidP="009924B7">
            <w:pPr>
              <w:rPr>
                <w:i/>
                <w:iCs/>
              </w:rPr>
            </w:pPr>
            <w:bookmarkStart w:id="700" w:name="BKM_C3718BFC_0053_427a_96D6_21A7E7846E92"/>
            <w:r>
              <w:rPr>
                <w:i/>
                <w:iCs/>
              </w:rPr>
              <w:t>Code</w:t>
            </w:r>
          </w:p>
        </w:tc>
        <w:tc>
          <w:tcPr>
            <w:tcW w:w="2970" w:type="dxa"/>
            <w:tcBorders>
              <w:top w:val="nil"/>
              <w:left w:val="nil"/>
              <w:bottom w:val="nil"/>
              <w:right w:val="nil"/>
            </w:tcBorders>
          </w:tcPr>
          <w:p w14:paraId="639CD699" w14:textId="77777777" w:rsidR="009924B7" w:rsidRDefault="009924B7" w:rsidP="009924B7">
            <w:pPr>
              <w:rPr>
                <w:i/>
                <w:iCs/>
              </w:rPr>
            </w:pPr>
            <w:r>
              <w:rPr>
                <w:i/>
                <w:iCs/>
              </w:rPr>
              <w:t>Naam</w:t>
            </w:r>
          </w:p>
        </w:tc>
        <w:tc>
          <w:tcPr>
            <w:tcW w:w="4500" w:type="dxa"/>
            <w:tcBorders>
              <w:top w:val="nil"/>
              <w:left w:val="nil"/>
              <w:bottom w:val="nil"/>
              <w:right w:val="nil"/>
            </w:tcBorders>
          </w:tcPr>
          <w:p w14:paraId="12E1A5F1" w14:textId="77777777" w:rsidR="009924B7" w:rsidRDefault="009924B7" w:rsidP="009924B7">
            <w:pPr>
              <w:rPr>
                <w:i/>
                <w:iCs/>
              </w:rPr>
            </w:pPr>
            <w:r>
              <w:rPr>
                <w:i/>
                <w:iCs/>
              </w:rPr>
              <w:t>Definitie</w:t>
            </w:r>
          </w:p>
        </w:tc>
      </w:tr>
      <w:tr w:rsidR="009924B7" w14:paraId="4DD6E307" w14:textId="77777777" w:rsidTr="009924B7">
        <w:tc>
          <w:tcPr>
            <w:tcW w:w="1710" w:type="dxa"/>
            <w:tcBorders>
              <w:top w:val="nil"/>
              <w:left w:val="nil"/>
              <w:bottom w:val="nil"/>
              <w:right w:val="nil"/>
            </w:tcBorders>
          </w:tcPr>
          <w:p w14:paraId="435A8F3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4352ECA" w14:textId="77777777" w:rsidR="009924B7" w:rsidRDefault="009924B7" w:rsidP="009924B7">
            <w:r>
              <w:fldChar w:fldCharType="begin" w:fldLock="1"/>
            </w:r>
            <w:r>
              <w:instrText>MERGEFIELD Att.Name</w:instrText>
            </w:r>
            <w:r>
              <w:fldChar w:fldCharType="separate"/>
            </w:r>
            <w:r>
              <w:t>OV-baan</w:t>
            </w:r>
            <w:r>
              <w:fldChar w:fldCharType="end"/>
            </w:r>
          </w:p>
        </w:tc>
        <w:tc>
          <w:tcPr>
            <w:tcW w:w="4500" w:type="dxa"/>
            <w:tcBorders>
              <w:top w:val="nil"/>
              <w:left w:val="nil"/>
              <w:bottom w:val="nil"/>
              <w:right w:val="nil"/>
            </w:tcBorders>
          </w:tcPr>
          <w:p w14:paraId="0750ADE3" w14:textId="77777777" w:rsidR="009924B7" w:rsidRPr="009924B7" w:rsidRDefault="009924B7" w:rsidP="009924B7">
            <w:r>
              <w:fldChar w:fldCharType="begin" w:fldLock="1"/>
            </w:r>
            <w:r>
              <w:instrText>MERGEFIELD Att.Notes</w:instrText>
            </w:r>
            <w:r>
              <w:fldChar w:fldCharType="end"/>
            </w:r>
            <w:r w:rsidRPr="009924B7">
              <w:t xml:space="preserve">Wegdeel dat uitsluitend is bestemd en gemarkeerd voor openbaar vervoer en </w:t>
            </w:r>
          </w:p>
          <w:p w14:paraId="3D2BA147" w14:textId="77777777" w:rsidR="009924B7" w:rsidRDefault="009924B7" w:rsidP="009924B7">
            <w:r w:rsidRPr="009924B7">
              <w:t xml:space="preserve">afgescheiden is van de andere wegdelen niet uitsluitend door markering. </w:t>
            </w:r>
          </w:p>
        </w:tc>
      </w:tr>
      <w:tr w:rsidR="009924B7" w14:paraId="590519B9" w14:textId="77777777" w:rsidTr="009924B7">
        <w:tc>
          <w:tcPr>
            <w:tcW w:w="1710" w:type="dxa"/>
            <w:tcBorders>
              <w:top w:val="nil"/>
              <w:left w:val="nil"/>
              <w:bottom w:val="nil"/>
              <w:right w:val="nil"/>
            </w:tcBorders>
          </w:tcPr>
          <w:p w14:paraId="47D07343" w14:textId="77777777" w:rsidR="009924B7" w:rsidRDefault="009924B7" w:rsidP="009924B7"/>
        </w:tc>
        <w:tc>
          <w:tcPr>
            <w:tcW w:w="2970" w:type="dxa"/>
            <w:tcBorders>
              <w:top w:val="nil"/>
              <w:left w:val="nil"/>
              <w:bottom w:val="nil"/>
              <w:right w:val="nil"/>
            </w:tcBorders>
          </w:tcPr>
          <w:p w14:paraId="22E2A483" w14:textId="77777777" w:rsidR="009924B7" w:rsidRDefault="009924B7" w:rsidP="009924B7"/>
        </w:tc>
        <w:tc>
          <w:tcPr>
            <w:tcW w:w="4500" w:type="dxa"/>
            <w:tcBorders>
              <w:top w:val="nil"/>
              <w:left w:val="nil"/>
              <w:bottom w:val="nil"/>
              <w:right w:val="nil"/>
            </w:tcBorders>
          </w:tcPr>
          <w:p w14:paraId="6BCE00E4" w14:textId="77777777" w:rsidR="009924B7" w:rsidRDefault="009924B7" w:rsidP="009924B7"/>
        </w:tc>
        <w:bookmarkEnd w:id="700"/>
      </w:tr>
      <w:bookmarkStart w:id="701" w:name="BKM_08DC8588_F044_491f_B901_CAA34CA45F40"/>
      <w:tr w:rsidR="009924B7" w14:paraId="0BBA51FF" w14:textId="77777777" w:rsidTr="009924B7">
        <w:tc>
          <w:tcPr>
            <w:tcW w:w="1710" w:type="dxa"/>
            <w:tcBorders>
              <w:top w:val="nil"/>
              <w:left w:val="nil"/>
              <w:bottom w:val="nil"/>
              <w:right w:val="nil"/>
            </w:tcBorders>
          </w:tcPr>
          <w:p w14:paraId="33B8A17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D16B169" w14:textId="77777777" w:rsidR="009924B7" w:rsidRDefault="009924B7" w:rsidP="009924B7">
            <w:r>
              <w:fldChar w:fldCharType="begin" w:fldLock="1"/>
            </w:r>
            <w:r>
              <w:instrText>MERGEFIELD Att.Name</w:instrText>
            </w:r>
            <w:r>
              <w:fldChar w:fldCharType="separate"/>
            </w:r>
            <w:r>
              <w:t>overweg</w:t>
            </w:r>
            <w:r>
              <w:fldChar w:fldCharType="end"/>
            </w:r>
          </w:p>
        </w:tc>
        <w:tc>
          <w:tcPr>
            <w:tcW w:w="4500" w:type="dxa"/>
            <w:tcBorders>
              <w:top w:val="nil"/>
              <w:left w:val="nil"/>
              <w:bottom w:val="nil"/>
              <w:right w:val="nil"/>
            </w:tcBorders>
          </w:tcPr>
          <w:p w14:paraId="7AA0F3EA" w14:textId="77777777" w:rsidR="009924B7" w:rsidRDefault="009924B7" w:rsidP="009924B7">
            <w:r>
              <w:fldChar w:fldCharType="begin" w:fldLock="1"/>
            </w:r>
            <w:r>
              <w:instrText>MERGEFIELD Att.Notes</w:instrText>
            </w:r>
            <w:r>
              <w:fldChar w:fldCharType="separate"/>
            </w:r>
            <w:r>
              <w:t>Een gelijkvloerse kruising van een wegdeel en een wegdeel type ov-baan met spoor type trein of sneltram.</w:t>
            </w:r>
            <w:r>
              <w:fldChar w:fldCharType="end"/>
            </w:r>
          </w:p>
        </w:tc>
      </w:tr>
      <w:tr w:rsidR="009924B7" w14:paraId="388E3928" w14:textId="77777777" w:rsidTr="009924B7">
        <w:tc>
          <w:tcPr>
            <w:tcW w:w="1710" w:type="dxa"/>
            <w:tcBorders>
              <w:top w:val="nil"/>
              <w:left w:val="nil"/>
              <w:bottom w:val="nil"/>
              <w:right w:val="nil"/>
            </w:tcBorders>
          </w:tcPr>
          <w:p w14:paraId="05E84C07" w14:textId="77777777" w:rsidR="009924B7" w:rsidRDefault="009924B7" w:rsidP="009924B7"/>
        </w:tc>
        <w:tc>
          <w:tcPr>
            <w:tcW w:w="2970" w:type="dxa"/>
            <w:tcBorders>
              <w:top w:val="nil"/>
              <w:left w:val="nil"/>
              <w:bottom w:val="nil"/>
              <w:right w:val="nil"/>
            </w:tcBorders>
          </w:tcPr>
          <w:p w14:paraId="3BB95859" w14:textId="77777777" w:rsidR="009924B7" w:rsidRDefault="009924B7" w:rsidP="009924B7"/>
        </w:tc>
        <w:tc>
          <w:tcPr>
            <w:tcW w:w="4500" w:type="dxa"/>
            <w:tcBorders>
              <w:top w:val="nil"/>
              <w:left w:val="nil"/>
              <w:bottom w:val="nil"/>
              <w:right w:val="nil"/>
            </w:tcBorders>
          </w:tcPr>
          <w:p w14:paraId="507F23D3" w14:textId="77777777" w:rsidR="009924B7" w:rsidRDefault="009924B7" w:rsidP="009924B7"/>
        </w:tc>
        <w:bookmarkEnd w:id="701"/>
      </w:tr>
      <w:bookmarkStart w:id="702" w:name="BKM_0206099C_8498_4e47_B181_86FAC7C05281"/>
      <w:tr w:rsidR="009924B7" w14:paraId="57514D2A" w14:textId="77777777" w:rsidTr="009924B7">
        <w:tc>
          <w:tcPr>
            <w:tcW w:w="1710" w:type="dxa"/>
            <w:tcBorders>
              <w:top w:val="nil"/>
              <w:left w:val="nil"/>
              <w:bottom w:val="nil"/>
              <w:right w:val="nil"/>
            </w:tcBorders>
          </w:tcPr>
          <w:p w14:paraId="433395C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D0538B3" w14:textId="77777777" w:rsidR="009924B7" w:rsidRDefault="009924B7" w:rsidP="009924B7">
            <w:r>
              <w:fldChar w:fldCharType="begin" w:fldLock="1"/>
            </w:r>
            <w:r>
              <w:instrText>MERGEFIELD Att.Name</w:instrText>
            </w:r>
            <w:r>
              <w:fldChar w:fldCharType="separate"/>
            </w:r>
            <w:r>
              <w:t>baan voor vliegverkeer</w:t>
            </w:r>
            <w:r>
              <w:fldChar w:fldCharType="end"/>
            </w:r>
          </w:p>
        </w:tc>
        <w:tc>
          <w:tcPr>
            <w:tcW w:w="4500" w:type="dxa"/>
            <w:tcBorders>
              <w:top w:val="nil"/>
              <w:left w:val="nil"/>
              <w:bottom w:val="nil"/>
              <w:right w:val="nil"/>
            </w:tcBorders>
          </w:tcPr>
          <w:p w14:paraId="3C5D0338" w14:textId="77777777" w:rsidR="009924B7" w:rsidRDefault="009924B7" w:rsidP="009924B7">
            <w:r>
              <w:fldChar w:fldCharType="begin" w:fldLock="1"/>
            </w:r>
            <w:r>
              <w:instrText>MERGEFIELD Att.Notes</w:instrText>
            </w:r>
            <w:r>
              <w:fldChar w:fldCharType="separate"/>
            </w:r>
            <w:r>
              <w:t>Wegdeel uitsluitend bedoeld voor vliegverkeer.</w:t>
            </w:r>
            <w:r>
              <w:fldChar w:fldCharType="end"/>
            </w:r>
          </w:p>
        </w:tc>
      </w:tr>
      <w:tr w:rsidR="009924B7" w14:paraId="0326BE97" w14:textId="77777777" w:rsidTr="009924B7">
        <w:tc>
          <w:tcPr>
            <w:tcW w:w="1710" w:type="dxa"/>
            <w:tcBorders>
              <w:top w:val="nil"/>
              <w:left w:val="nil"/>
              <w:bottom w:val="nil"/>
              <w:right w:val="nil"/>
            </w:tcBorders>
          </w:tcPr>
          <w:p w14:paraId="650A2B95" w14:textId="77777777" w:rsidR="009924B7" w:rsidRDefault="009924B7" w:rsidP="009924B7"/>
        </w:tc>
        <w:tc>
          <w:tcPr>
            <w:tcW w:w="2970" w:type="dxa"/>
            <w:tcBorders>
              <w:top w:val="nil"/>
              <w:left w:val="nil"/>
              <w:bottom w:val="nil"/>
              <w:right w:val="nil"/>
            </w:tcBorders>
          </w:tcPr>
          <w:p w14:paraId="5236DF79" w14:textId="77777777" w:rsidR="009924B7" w:rsidRDefault="009924B7" w:rsidP="009924B7"/>
        </w:tc>
        <w:tc>
          <w:tcPr>
            <w:tcW w:w="4500" w:type="dxa"/>
            <w:tcBorders>
              <w:top w:val="nil"/>
              <w:left w:val="nil"/>
              <w:bottom w:val="nil"/>
              <w:right w:val="nil"/>
            </w:tcBorders>
          </w:tcPr>
          <w:p w14:paraId="1E2817D3" w14:textId="77777777" w:rsidR="009924B7" w:rsidRDefault="009924B7" w:rsidP="009924B7"/>
        </w:tc>
        <w:bookmarkEnd w:id="702"/>
      </w:tr>
      <w:bookmarkStart w:id="703" w:name="BKM_DD9B5EB3_1ED4_484b_AE03_9074043AB7C6"/>
      <w:tr w:rsidR="009924B7" w14:paraId="1B06316D" w14:textId="77777777" w:rsidTr="009924B7">
        <w:tc>
          <w:tcPr>
            <w:tcW w:w="1710" w:type="dxa"/>
            <w:tcBorders>
              <w:top w:val="nil"/>
              <w:left w:val="nil"/>
              <w:bottom w:val="nil"/>
              <w:right w:val="nil"/>
            </w:tcBorders>
          </w:tcPr>
          <w:p w14:paraId="006A5E8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BB93950" w14:textId="77777777" w:rsidR="009924B7" w:rsidRDefault="009924B7" w:rsidP="009924B7">
            <w:r>
              <w:fldChar w:fldCharType="begin" w:fldLock="1"/>
            </w:r>
            <w:r>
              <w:instrText>MERGEFIELD Att.Name</w:instrText>
            </w:r>
            <w:r>
              <w:fldChar w:fldCharType="separate"/>
            </w:r>
            <w:r>
              <w:t>spoorbaan</w:t>
            </w:r>
            <w:r>
              <w:fldChar w:fldCharType="end"/>
            </w:r>
          </w:p>
        </w:tc>
        <w:tc>
          <w:tcPr>
            <w:tcW w:w="4500" w:type="dxa"/>
            <w:tcBorders>
              <w:top w:val="nil"/>
              <w:left w:val="nil"/>
              <w:bottom w:val="nil"/>
              <w:right w:val="nil"/>
            </w:tcBorders>
          </w:tcPr>
          <w:p w14:paraId="5BD87B7C" w14:textId="77777777" w:rsidR="009924B7" w:rsidRDefault="009924B7" w:rsidP="009924B7">
            <w:r>
              <w:fldChar w:fldCharType="begin" w:fldLock="1"/>
            </w:r>
            <w:r>
              <w:instrText>MERGEFIELD Att.Notes</w:instrText>
            </w:r>
            <w:r>
              <w:fldChar w:fldCharType="separate"/>
            </w:r>
            <w:r>
              <w:t>Gebaand gedeelte voor het verkeer over rails.</w:t>
            </w:r>
            <w:r>
              <w:fldChar w:fldCharType="end"/>
            </w:r>
          </w:p>
        </w:tc>
      </w:tr>
      <w:tr w:rsidR="009924B7" w14:paraId="3D5F7B8A" w14:textId="77777777" w:rsidTr="009924B7">
        <w:tc>
          <w:tcPr>
            <w:tcW w:w="1710" w:type="dxa"/>
            <w:tcBorders>
              <w:top w:val="nil"/>
              <w:left w:val="nil"/>
              <w:bottom w:val="nil"/>
              <w:right w:val="nil"/>
            </w:tcBorders>
          </w:tcPr>
          <w:p w14:paraId="57A2E56F" w14:textId="77777777" w:rsidR="009924B7" w:rsidRDefault="009924B7" w:rsidP="009924B7"/>
        </w:tc>
        <w:tc>
          <w:tcPr>
            <w:tcW w:w="2970" w:type="dxa"/>
            <w:tcBorders>
              <w:top w:val="nil"/>
              <w:left w:val="nil"/>
              <w:bottom w:val="nil"/>
              <w:right w:val="nil"/>
            </w:tcBorders>
          </w:tcPr>
          <w:p w14:paraId="1F48AE11" w14:textId="77777777" w:rsidR="009924B7" w:rsidRDefault="009924B7" w:rsidP="009924B7"/>
        </w:tc>
        <w:tc>
          <w:tcPr>
            <w:tcW w:w="4500" w:type="dxa"/>
            <w:tcBorders>
              <w:top w:val="nil"/>
              <w:left w:val="nil"/>
              <w:bottom w:val="nil"/>
              <w:right w:val="nil"/>
            </w:tcBorders>
          </w:tcPr>
          <w:p w14:paraId="424A7461" w14:textId="77777777" w:rsidR="009924B7" w:rsidRDefault="009924B7" w:rsidP="009924B7"/>
        </w:tc>
        <w:bookmarkEnd w:id="703"/>
      </w:tr>
      <w:bookmarkStart w:id="704" w:name="BKM_51877CC5_FD65_47eb_B9B8_461C8E86597E"/>
      <w:tr w:rsidR="009924B7" w14:paraId="2C127301" w14:textId="77777777" w:rsidTr="009924B7">
        <w:tc>
          <w:tcPr>
            <w:tcW w:w="1710" w:type="dxa"/>
            <w:tcBorders>
              <w:top w:val="nil"/>
              <w:left w:val="nil"/>
              <w:bottom w:val="nil"/>
              <w:right w:val="nil"/>
            </w:tcBorders>
          </w:tcPr>
          <w:p w14:paraId="13132FD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21FAC6A" w14:textId="77777777" w:rsidR="009924B7" w:rsidRDefault="009924B7" w:rsidP="009924B7">
            <w:r>
              <w:fldChar w:fldCharType="begin" w:fldLock="1"/>
            </w:r>
            <w:r>
              <w:instrText>MERGEFIELD Att.Name</w:instrText>
            </w:r>
            <w:r>
              <w:fldChar w:fldCharType="separate"/>
            </w:r>
            <w:r>
              <w:t>rijbaan autosnelweg</w:t>
            </w:r>
            <w:r>
              <w:fldChar w:fldCharType="end"/>
            </w:r>
          </w:p>
        </w:tc>
        <w:tc>
          <w:tcPr>
            <w:tcW w:w="4500" w:type="dxa"/>
            <w:tcBorders>
              <w:top w:val="nil"/>
              <w:left w:val="nil"/>
              <w:bottom w:val="nil"/>
              <w:right w:val="nil"/>
            </w:tcBorders>
          </w:tcPr>
          <w:p w14:paraId="74263FC3" w14:textId="77777777" w:rsidR="009924B7" w:rsidRPr="009924B7" w:rsidRDefault="009924B7" w:rsidP="009924B7">
            <w:r>
              <w:fldChar w:fldCharType="begin" w:fldLock="1"/>
            </w:r>
            <w:r>
              <w:instrText>MERGEFIELD Att.Notes</w:instrText>
            </w:r>
            <w:r>
              <w:fldChar w:fldCharType="end"/>
            </w:r>
            <w:r w:rsidRPr="009924B7">
              <w:t xml:space="preserve">Wegdeel dat onderdeel is van een weg uitsluitend bestemd voor snelverkeer en met gescheiden rijbanen en ongelijkvloerse kruisingen, daartoe aangeduid met </w:t>
            </w:r>
          </w:p>
          <w:p w14:paraId="7A691333" w14:textId="77777777" w:rsidR="009924B7" w:rsidRDefault="009924B7" w:rsidP="009924B7">
            <w:r>
              <w:rPr>
                <w:lang w:val="en-US"/>
              </w:rPr>
              <w:t xml:space="preserve">het betreffende verkeersbord. </w:t>
            </w:r>
          </w:p>
        </w:tc>
      </w:tr>
      <w:tr w:rsidR="009924B7" w14:paraId="66874FCC" w14:textId="77777777" w:rsidTr="009924B7">
        <w:tc>
          <w:tcPr>
            <w:tcW w:w="1710" w:type="dxa"/>
            <w:tcBorders>
              <w:top w:val="nil"/>
              <w:left w:val="nil"/>
              <w:bottom w:val="nil"/>
              <w:right w:val="nil"/>
            </w:tcBorders>
          </w:tcPr>
          <w:p w14:paraId="5AD2C15B" w14:textId="77777777" w:rsidR="009924B7" w:rsidRDefault="009924B7" w:rsidP="009924B7"/>
        </w:tc>
        <w:tc>
          <w:tcPr>
            <w:tcW w:w="2970" w:type="dxa"/>
            <w:tcBorders>
              <w:top w:val="nil"/>
              <w:left w:val="nil"/>
              <w:bottom w:val="nil"/>
              <w:right w:val="nil"/>
            </w:tcBorders>
          </w:tcPr>
          <w:p w14:paraId="6250B1A6" w14:textId="77777777" w:rsidR="009924B7" w:rsidRDefault="009924B7" w:rsidP="009924B7"/>
        </w:tc>
        <w:tc>
          <w:tcPr>
            <w:tcW w:w="4500" w:type="dxa"/>
            <w:tcBorders>
              <w:top w:val="nil"/>
              <w:left w:val="nil"/>
              <w:bottom w:val="nil"/>
              <w:right w:val="nil"/>
            </w:tcBorders>
          </w:tcPr>
          <w:p w14:paraId="4CBC153B" w14:textId="77777777" w:rsidR="009924B7" w:rsidRDefault="009924B7" w:rsidP="009924B7"/>
        </w:tc>
        <w:bookmarkEnd w:id="704"/>
      </w:tr>
      <w:bookmarkStart w:id="705" w:name="BKM_C4E7590E_496E_434b_ABBF_6ECC5B0EC880"/>
      <w:tr w:rsidR="009924B7" w14:paraId="67ECE0AB" w14:textId="77777777" w:rsidTr="009924B7">
        <w:tc>
          <w:tcPr>
            <w:tcW w:w="1710" w:type="dxa"/>
            <w:tcBorders>
              <w:top w:val="nil"/>
              <w:left w:val="nil"/>
              <w:bottom w:val="nil"/>
              <w:right w:val="nil"/>
            </w:tcBorders>
          </w:tcPr>
          <w:p w14:paraId="700D3D5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6F82D71" w14:textId="77777777" w:rsidR="009924B7" w:rsidRDefault="009924B7" w:rsidP="009924B7">
            <w:r>
              <w:fldChar w:fldCharType="begin" w:fldLock="1"/>
            </w:r>
            <w:r>
              <w:instrText>MERGEFIELD Att.Name</w:instrText>
            </w:r>
            <w:r>
              <w:fldChar w:fldCharType="separate"/>
            </w:r>
            <w:r>
              <w:t>rijbaan autoweg</w:t>
            </w:r>
            <w:r>
              <w:fldChar w:fldCharType="end"/>
            </w:r>
          </w:p>
        </w:tc>
        <w:tc>
          <w:tcPr>
            <w:tcW w:w="4500" w:type="dxa"/>
            <w:tcBorders>
              <w:top w:val="nil"/>
              <w:left w:val="nil"/>
              <w:bottom w:val="nil"/>
              <w:right w:val="nil"/>
            </w:tcBorders>
          </w:tcPr>
          <w:p w14:paraId="39F43047" w14:textId="77777777" w:rsidR="009924B7" w:rsidRDefault="009924B7" w:rsidP="009924B7">
            <w:r>
              <w:fldChar w:fldCharType="begin" w:fldLock="1"/>
            </w:r>
            <w:r>
              <w:instrText>MERGEFIELD Att.Notes</w:instrText>
            </w:r>
            <w:r>
              <w:fldChar w:fldCharType="separate"/>
            </w:r>
            <w:r>
              <w:t>Wegdeel dat onderdeel is van een weg uitsluitend bestemd voor snelverkeer, daartoe aangeduid met het betreffende verkeersbord.</w:t>
            </w:r>
            <w:r>
              <w:fldChar w:fldCharType="end"/>
            </w:r>
          </w:p>
        </w:tc>
      </w:tr>
      <w:tr w:rsidR="009924B7" w14:paraId="06ECF320" w14:textId="77777777" w:rsidTr="009924B7">
        <w:tc>
          <w:tcPr>
            <w:tcW w:w="1710" w:type="dxa"/>
            <w:tcBorders>
              <w:top w:val="nil"/>
              <w:left w:val="nil"/>
              <w:bottom w:val="nil"/>
              <w:right w:val="nil"/>
            </w:tcBorders>
          </w:tcPr>
          <w:p w14:paraId="0573E7E7" w14:textId="77777777" w:rsidR="009924B7" w:rsidRDefault="009924B7" w:rsidP="009924B7"/>
        </w:tc>
        <w:tc>
          <w:tcPr>
            <w:tcW w:w="2970" w:type="dxa"/>
            <w:tcBorders>
              <w:top w:val="nil"/>
              <w:left w:val="nil"/>
              <w:bottom w:val="nil"/>
              <w:right w:val="nil"/>
            </w:tcBorders>
          </w:tcPr>
          <w:p w14:paraId="4A942BFC" w14:textId="77777777" w:rsidR="009924B7" w:rsidRDefault="009924B7" w:rsidP="009924B7"/>
        </w:tc>
        <w:tc>
          <w:tcPr>
            <w:tcW w:w="4500" w:type="dxa"/>
            <w:tcBorders>
              <w:top w:val="nil"/>
              <w:left w:val="nil"/>
              <w:bottom w:val="nil"/>
              <w:right w:val="nil"/>
            </w:tcBorders>
          </w:tcPr>
          <w:p w14:paraId="31683CB0" w14:textId="77777777" w:rsidR="009924B7" w:rsidRDefault="009924B7" w:rsidP="009924B7"/>
        </w:tc>
        <w:bookmarkEnd w:id="705"/>
      </w:tr>
      <w:bookmarkStart w:id="706" w:name="BKM_FF873820_5F6A_4c03_90C3_0489B49F1C93"/>
      <w:tr w:rsidR="009924B7" w14:paraId="5FD35E88" w14:textId="77777777" w:rsidTr="009924B7">
        <w:tc>
          <w:tcPr>
            <w:tcW w:w="1710" w:type="dxa"/>
            <w:tcBorders>
              <w:top w:val="nil"/>
              <w:left w:val="nil"/>
              <w:bottom w:val="nil"/>
              <w:right w:val="nil"/>
            </w:tcBorders>
          </w:tcPr>
          <w:p w14:paraId="4B37B52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32E0259" w14:textId="77777777" w:rsidR="009924B7" w:rsidRDefault="009924B7" w:rsidP="009924B7">
            <w:r>
              <w:fldChar w:fldCharType="begin" w:fldLock="1"/>
            </w:r>
            <w:r>
              <w:instrText>MERGEFIELD Att.Name</w:instrText>
            </w:r>
            <w:r>
              <w:fldChar w:fldCharType="separate"/>
            </w:r>
            <w:r>
              <w:t>rijbaan regionale weg</w:t>
            </w:r>
            <w:r>
              <w:fldChar w:fldCharType="end"/>
            </w:r>
          </w:p>
        </w:tc>
        <w:tc>
          <w:tcPr>
            <w:tcW w:w="4500" w:type="dxa"/>
            <w:tcBorders>
              <w:top w:val="nil"/>
              <w:left w:val="nil"/>
              <w:bottom w:val="nil"/>
              <w:right w:val="nil"/>
            </w:tcBorders>
          </w:tcPr>
          <w:p w14:paraId="071CCE00" w14:textId="77777777" w:rsidR="009924B7" w:rsidRPr="009924B7" w:rsidRDefault="009924B7" w:rsidP="009924B7">
            <w:r>
              <w:fldChar w:fldCharType="begin" w:fldLock="1"/>
            </w:r>
            <w:r>
              <w:instrText>MERGEFIELD Att.Notes</w:instrText>
            </w:r>
            <w:r>
              <w:fldChar w:fldCharType="end"/>
            </w:r>
            <w:r w:rsidRPr="009924B7">
              <w:t xml:space="preserve">Wegdeel dat onderdeel is van een weg die een verbinding vormt tussen </w:t>
            </w:r>
          </w:p>
          <w:p w14:paraId="77179C48" w14:textId="77777777" w:rsidR="009924B7" w:rsidRDefault="009924B7" w:rsidP="009924B7">
            <w:r w:rsidRPr="009924B7">
              <w:t>bewoonde oorden of tussen wijken binnen een dorp of stad</w:t>
            </w:r>
          </w:p>
        </w:tc>
      </w:tr>
      <w:tr w:rsidR="009924B7" w14:paraId="5197BCAB" w14:textId="77777777" w:rsidTr="009924B7">
        <w:tc>
          <w:tcPr>
            <w:tcW w:w="1710" w:type="dxa"/>
            <w:tcBorders>
              <w:top w:val="nil"/>
              <w:left w:val="nil"/>
              <w:bottom w:val="nil"/>
              <w:right w:val="nil"/>
            </w:tcBorders>
          </w:tcPr>
          <w:p w14:paraId="4ADE624B" w14:textId="77777777" w:rsidR="009924B7" w:rsidRDefault="009924B7" w:rsidP="009924B7"/>
        </w:tc>
        <w:tc>
          <w:tcPr>
            <w:tcW w:w="2970" w:type="dxa"/>
            <w:tcBorders>
              <w:top w:val="nil"/>
              <w:left w:val="nil"/>
              <w:bottom w:val="nil"/>
              <w:right w:val="nil"/>
            </w:tcBorders>
          </w:tcPr>
          <w:p w14:paraId="506DBDBF" w14:textId="77777777" w:rsidR="009924B7" w:rsidRDefault="009924B7" w:rsidP="009924B7"/>
        </w:tc>
        <w:tc>
          <w:tcPr>
            <w:tcW w:w="4500" w:type="dxa"/>
            <w:tcBorders>
              <w:top w:val="nil"/>
              <w:left w:val="nil"/>
              <w:bottom w:val="nil"/>
              <w:right w:val="nil"/>
            </w:tcBorders>
          </w:tcPr>
          <w:p w14:paraId="1D1534CF" w14:textId="77777777" w:rsidR="009924B7" w:rsidRDefault="009924B7" w:rsidP="009924B7"/>
        </w:tc>
        <w:bookmarkEnd w:id="706"/>
      </w:tr>
      <w:bookmarkStart w:id="707" w:name="BKM_9017FD5A_96F0_4b66_A773_0869E2ACA045"/>
      <w:tr w:rsidR="009924B7" w14:paraId="6F8C0D7F" w14:textId="77777777" w:rsidTr="009924B7">
        <w:tc>
          <w:tcPr>
            <w:tcW w:w="1710" w:type="dxa"/>
            <w:tcBorders>
              <w:top w:val="nil"/>
              <w:left w:val="nil"/>
              <w:bottom w:val="nil"/>
              <w:right w:val="nil"/>
            </w:tcBorders>
          </w:tcPr>
          <w:p w14:paraId="452DD34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A0FE906" w14:textId="77777777" w:rsidR="009924B7" w:rsidRDefault="009924B7" w:rsidP="009924B7">
            <w:r>
              <w:fldChar w:fldCharType="begin" w:fldLock="1"/>
            </w:r>
            <w:r>
              <w:instrText>MERGEFIELD Att.Name</w:instrText>
            </w:r>
            <w:r>
              <w:fldChar w:fldCharType="separate"/>
            </w:r>
            <w:r>
              <w:t>rijbaan lokale weg</w:t>
            </w:r>
            <w:r>
              <w:fldChar w:fldCharType="end"/>
            </w:r>
          </w:p>
        </w:tc>
        <w:tc>
          <w:tcPr>
            <w:tcW w:w="4500" w:type="dxa"/>
            <w:tcBorders>
              <w:top w:val="nil"/>
              <w:left w:val="nil"/>
              <w:bottom w:val="nil"/>
              <w:right w:val="nil"/>
            </w:tcBorders>
          </w:tcPr>
          <w:p w14:paraId="1F6B3990" w14:textId="77777777" w:rsidR="009924B7" w:rsidRDefault="009924B7" w:rsidP="009924B7">
            <w:r>
              <w:fldChar w:fldCharType="begin" w:fldLock="1"/>
            </w:r>
            <w:r>
              <w:instrText>MERGEFIELD Att.Notes</w:instrText>
            </w:r>
            <w:r>
              <w:fldChar w:fldCharType="separate"/>
            </w:r>
            <w:r>
              <w:t xml:space="preserve">Wegdeel dat onderdeel is van een weg van lokaal belang. </w:t>
            </w:r>
            <w:r>
              <w:fldChar w:fldCharType="end"/>
            </w:r>
          </w:p>
        </w:tc>
      </w:tr>
      <w:tr w:rsidR="009924B7" w14:paraId="26F7DAA9" w14:textId="77777777" w:rsidTr="009924B7">
        <w:tc>
          <w:tcPr>
            <w:tcW w:w="1710" w:type="dxa"/>
            <w:tcBorders>
              <w:top w:val="nil"/>
              <w:left w:val="nil"/>
              <w:bottom w:val="nil"/>
              <w:right w:val="nil"/>
            </w:tcBorders>
          </w:tcPr>
          <w:p w14:paraId="6AEEA636" w14:textId="77777777" w:rsidR="009924B7" w:rsidRDefault="009924B7" w:rsidP="009924B7"/>
        </w:tc>
        <w:tc>
          <w:tcPr>
            <w:tcW w:w="2970" w:type="dxa"/>
            <w:tcBorders>
              <w:top w:val="nil"/>
              <w:left w:val="nil"/>
              <w:bottom w:val="nil"/>
              <w:right w:val="nil"/>
            </w:tcBorders>
          </w:tcPr>
          <w:p w14:paraId="606B672B" w14:textId="77777777" w:rsidR="009924B7" w:rsidRDefault="009924B7" w:rsidP="009924B7"/>
        </w:tc>
        <w:tc>
          <w:tcPr>
            <w:tcW w:w="4500" w:type="dxa"/>
            <w:tcBorders>
              <w:top w:val="nil"/>
              <w:left w:val="nil"/>
              <w:bottom w:val="nil"/>
              <w:right w:val="nil"/>
            </w:tcBorders>
          </w:tcPr>
          <w:p w14:paraId="1361B8B6" w14:textId="77777777" w:rsidR="009924B7" w:rsidRDefault="009924B7" w:rsidP="009924B7"/>
        </w:tc>
        <w:bookmarkEnd w:id="707"/>
      </w:tr>
      <w:bookmarkStart w:id="708" w:name="BKM_00CE26F8_7C3C_4061_95EE_AB65E2F46E5D"/>
      <w:tr w:rsidR="009924B7" w14:paraId="07005F72" w14:textId="77777777" w:rsidTr="009924B7">
        <w:tc>
          <w:tcPr>
            <w:tcW w:w="1710" w:type="dxa"/>
            <w:tcBorders>
              <w:top w:val="nil"/>
              <w:left w:val="nil"/>
              <w:bottom w:val="nil"/>
              <w:right w:val="nil"/>
            </w:tcBorders>
          </w:tcPr>
          <w:p w14:paraId="0D8C563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BD561FD" w14:textId="77777777" w:rsidR="009924B7" w:rsidRDefault="009924B7" w:rsidP="009924B7">
            <w:r>
              <w:fldChar w:fldCharType="begin" w:fldLock="1"/>
            </w:r>
            <w:r>
              <w:instrText>MERGEFIELD Att.Name</w:instrText>
            </w:r>
            <w:r>
              <w:fldChar w:fldCharType="separate"/>
            </w:r>
            <w:r>
              <w:t>fietspad</w:t>
            </w:r>
            <w:r>
              <w:fldChar w:fldCharType="end"/>
            </w:r>
          </w:p>
        </w:tc>
        <w:tc>
          <w:tcPr>
            <w:tcW w:w="4500" w:type="dxa"/>
            <w:tcBorders>
              <w:top w:val="nil"/>
              <w:left w:val="nil"/>
              <w:bottom w:val="nil"/>
              <w:right w:val="nil"/>
            </w:tcBorders>
          </w:tcPr>
          <w:p w14:paraId="241CFC1B" w14:textId="77777777" w:rsidR="009924B7" w:rsidRDefault="009924B7" w:rsidP="009924B7">
            <w:r>
              <w:fldChar w:fldCharType="begin" w:fldLock="1"/>
            </w:r>
            <w:r>
              <w:instrText>MERGEFIELD Att.Notes</w:instrText>
            </w:r>
            <w:r>
              <w:fldChar w:fldCharType="separate"/>
            </w:r>
            <w:r>
              <w:t xml:space="preserve">Wegdeel met name bestemd voor fietsers en, indien toegestaan, bromfietsers en dat afgescheiden is van de andere wegdelen niet uitsluitend door markering. </w:t>
            </w:r>
            <w:r>
              <w:fldChar w:fldCharType="end"/>
            </w:r>
          </w:p>
        </w:tc>
      </w:tr>
      <w:tr w:rsidR="009924B7" w14:paraId="527E728E" w14:textId="77777777" w:rsidTr="009924B7">
        <w:tc>
          <w:tcPr>
            <w:tcW w:w="1710" w:type="dxa"/>
            <w:tcBorders>
              <w:top w:val="nil"/>
              <w:left w:val="nil"/>
              <w:bottom w:val="nil"/>
              <w:right w:val="nil"/>
            </w:tcBorders>
          </w:tcPr>
          <w:p w14:paraId="345A3E67" w14:textId="77777777" w:rsidR="009924B7" w:rsidRDefault="009924B7" w:rsidP="009924B7"/>
        </w:tc>
        <w:tc>
          <w:tcPr>
            <w:tcW w:w="2970" w:type="dxa"/>
            <w:tcBorders>
              <w:top w:val="nil"/>
              <w:left w:val="nil"/>
              <w:bottom w:val="nil"/>
              <w:right w:val="nil"/>
            </w:tcBorders>
          </w:tcPr>
          <w:p w14:paraId="0518D2C8" w14:textId="77777777" w:rsidR="009924B7" w:rsidRDefault="009924B7" w:rsidP="009924B7"/>
        </w:tc>
        <w:tc>
          <w:tcPr>
            <w:tcW w:w="4500" w:type="dxa"/>
            <w:tcBorders>
              <w:top w:val="nil"/>
              <w:left w:val="nil"/>
              <w:bottom w:val="nil"/>
              <w:right w:val="nil"/>
            </w:tcBorders>
          </w:tcPr>
          <w:p w14:paraId="245B0292" w14:textId="77777777" w:rsidR="009924B7" w:rsidRDefault="009924B7" w:rsidP="009924B7"/>
        </w:tc>
        <w:bookmarkEnd w:id="708"/>
      </w:tr>
      <w:bookmarkStart w:id="709" w:name="BKM_68B23E50_7901_43da_BD84_905C4F7BC8FC"/>
      <w:tr w:rsidR="009924B7" w14:paraId="31BE2CF4" w14:textId="77777777" w:rsidTr="009924B7">
        <w:tc>
          <w:tcPr>
            <w:tcW w:w="1710" w:type="dxa"/>
            <w:tcBorders>
              <w:top w:val="nil"/>
              <w:left w:val="nil"/>
              <w:bottom w:val="nil"/>
              <w:right w:val="nil"/>
            </w:tcBorders>
          </w:tcPr>
          <w:p w14:paraId="57FD916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5C09BED" w14:textId="77777777" w:rsidR="009924B7" w:rsidRDefault="009924B7" w:rsidP="009924B7">
            <w:r>
              <w:fldChar w:fldCharType="begin" w:fldLock="1"/>
            </w:r>
            <w:r>
              <w:instrText>MERGEFIELD Att.Name</w:instrText>
            </w:r>
            <w:r>
              <w:fldChar w:fldCharType="separate"/>
            </w:r>
            <w:r>
              <w:t>voetpad</w:t>
            </w:r>
            <w:r>
              <w:fldChar w:fldCharType="end"/>
            </w:r>
          </w:p>
        </w:tc>
        <w:tc>
          <w:tcPr>
            <w:tcW w:w="4500" w:type="dxa"/>
            <w:tcBorders>
              <w:top w:val="nil"/>
              <w:left w:val="nil"/>
              <w:bottom w:val="nil"/>
              <w:right w:val="nil"/>
            </w:tcBorders>
          </w:tcPr>
          <w:p w14:paraId="392A95B6" w14:textId="77777777" w:rsidR="009924B7" w:rsidRDefault="009924B7" w:rsidP="009924B7">
            <w:r>
              <w:fldChar w:fldCharType="begin" w:fldLock="1"/>
            </w:r>
            <w:r>
              <w:instrText>MERGEFIELD Att.Notes</w:instrText>
            </w:r>
            <w:r>
              <w:fldChar w:fldCharType="separate"/>
            </w:r>
            <w:r>
              <w:t xml:space="preserve">Wegdeel waar voetgangers gebruik van moeten maken. </w:t>
            </w:r>
            <w:r>
              <w:fldChar w:fldCharType="end"/>
            </w:r>
          </w:p>
        </w:tc>
      </w:tr>
      <w:tr w:rsidR="009924B7" w14:paraId="70294A31" w14:textId="77777777" w:rsidTr="009924B7">
        <w:tc>
          <w:tcPr>
            <w:tcW w:w="1710" w:type="dxa"/>
            <w:tcBorders>
              <w:top w:val="nil"/>
              <w:left w:val="nil"/>
              <w:bottom w:val="nil"/>
              <w:right w:val="nil"/>
            </w:tcBorders>
          </w:tcPr>
          <w:p w14:paraId="67CF4B34" w14:textId="77777777" w:rsidR="009924B7" w:rsidRDefault="009924B7" w:rsidP="009924B7"/>
        </w:tc>
        <w:tc>
          <w:tcPr>
            <w:tcW w:w="2970" w:type="dxa"/>
            <w:tcBorders>
              <w:top w:val="nil"/>
              <w:left w:val="nil"/>
              <w:bottom w:val="nil"/>
              <w:right w:val="nil"/>
            </w:tcBorders>
          </w:tcPr>
          <w:p w14:paraId="1684FD6F" w14:textId="77777777" w:rsidR="009924B7" w:rsidRDefault="009924B7" w:rsidP="009924B7"/>
        </w:tc>
        <w:tc>
          <w:tcPr>
            <w:tcW w:w="4500" w:type="dxa"/>
            <w:tcBorders>
              <w:top w:val="nil"/>
              <w:left w:val="nil"/>
              <w:bottom w:val="nil"/>
              <w:right w:val="nil"/>
            </w:tcBorders>
          </w:tcPr>
          <w:p w14:paraId="06FB4240" w14:textId="77777777" w:rsidR="009924B7" w:rsidRDefault="009924B7" w:rsidP="009924B7"/>
        </w:tc>
        <w:bookmarkEnd w:id="709"/>
      </w:tr>
      <w:bookmarkStart w:id="710" w:name="BKM_FB11CCF8_6265_48f2_BFDA_90F230BEEC3B"/>
      <w:tr w:rsidR="009924B7" w14:paraId="0312F440" w14:textId="77777777" w:rsidTr="009924B7">
        <w:tc>
          <w:tcPr>
            <w:tcW w:w="1710" w:type="dxa"/>
            <w:tcBorders>
              <w:top w:val="nil"/>
              <w:left w:val="nil"/>
              <w:bottom w:val="nil"/>
              <w:right w:val="nil"/>
            </w:tcBorders>
          </w:tcPr>
          <w:p w14:paraId="7B103BC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8D30702" w14:textId="77777777" w:rsidR="009924B7" w:rsidRDefault="009924B7" w:rsidP="009924B7">
            <w:r>
              <w:fldChar w:fldCharType="begin" w:fldLock="1"/>
            </w:r>
            <w:r>
              <w:instrText>MERGEFIELD Att.Name</w:instrText>
            </w:r>
            <w:r>
              <w:fldChar w:fldCharType="separate"/>
            </w:r>
            <w:r>
              <w:t>voetpad op trap</w:t>
            </w:r>
            <w:r>
              <w:fldChar w:fldCharType="end"/>
            </w:r>
          </w:p>
        </w:tc>
        <w:tc>
          <w:tcPr>
            <w:tcW w:w="4500" w:type="dxa"/>
            <w:tcBorders>
              <w:top w:val="nil"/>
              <w:left w:val="nil"/>
              <w:bottom w:val="nil"/>
              <w:right w:val="nil"/>
            </w:tcBorders>
          </w:tcPr>
          <w:p w14:paraId="12C0A1FC" w14:textId="77777777" w:rsidR="009924B7" w:rsidRDefault="009924B7" w:rsidP="009924B7">
            <w:r>
              <w:fldChar w:fldCharType="begin" w:fldLock="1"/>
            </w:r>
            <w:r>
              <w:instrText>MERGEFIELD Att.Notes</w:instrText>
            </w:r>
            <w:r>
              <w:fldChar w:fldCharType="separate"/>
            </w:r>
            <w:r>
              <w:t>Voetpad op verkeersinfrastructurele voorziening bestaande uit een constructie van treden, waarop men een hoger of lager gelegen plaats kan bereiken</w:t>
            </w:r>
            <w:r>
              <w:fldChar w:fldCharType="end"/>
            </w:r>
          </w:p>
        </w:tc>
      </w:tr>
      <w:tr w:rsidR="009924B7" w14:paraId="6E1093FC" w14:textId="77777777" w:rsidTr="009924B7">
        <w:tc>
          <w:tcPr>
            <w:tcW w:w="1710" w:type="dxa"/>
            <w:tcBorders>
              <w:top w:val="nil"/>
              <w:left w:val="nil"/>
              <w:bottom w:val="nil"/>
              <w:right w:val="nil"/>
            </w:tcBorders>
          </w:tcPr>
          <w:p w14:paraId="0930FB78" w14:textId="77777777" w:rsidR="009924B7" w:rsidRDefault="009924B7" w:rsidP="009924B7"/>
        </w:tc>
        <w:tc>
          <w:tcPr>
            <w:tcW w:w="2970" w:type="dxa"/>
            <w:tcBorders>
              <w:top w:val="nil"/>
              <w:left w:val="nil"/>
              <w:bottom w:val="nil"/>
              <w:right w:val="nil"/>
            </w:tcBorders>
          </w:tcPr>
          <w:p w14:paraId="372BD143" w14:textId="77777777" w:rsidR="009924B7" w:rsidRDefault="009924B7" w:rsidP="009924B7"/>
        </w:tc>
        <w:tc>
          <w:tcPr>
            <w:tcW w:w="4500" w:type="dxa"/>
            <w:tcBorders>
              <w:top w:val="nil"/>
              <w:left w:val="nil"/>
              <w:bottom w:val="nil"/>
              <w:right w:val="nil"/>
            </w:tcBorders>
          </w:tcPr>
          <w:p w14:paraId="2707B752" w14:textId="77777777" w:rsidR="009924B7" w:rsidRDefault="009924B7" w:rsidP="009924B7"/>
        </w:tc>
        <w:bookmarkEnd w:id="710"/>
      </w:tr>
      <w:bookmarkStart w:id="711" w:name="BKM_D3CFFD93_41C4_4731_9B9B_9208A92B27D0"/>
      <w:tr w:rsidR="009924B7" w14:paraId="3B2120BE" w14:textId="77777777" w:rsidTr="009924B7">
        <w:tc>
          <w:tcPr>
            <w:tcW w:w="1710" w:type="dxa"/>
            <w:tcBorders>
              <w:top w:val="nil"/>
              <w:left w:val="nil"/>
              <w:bottom w:val="nil"/>
              <w:right w:val="nil"/>
            </w:tcBorders>
          </w:tcPr>
          <w:p w14:paraId="0D0A2A87" w14:textId="77777777" w:rsidR="009924B7" w:rsidRDefault="009924B7" w:rsidP="009924B7">
            <w:r>
              <w:lastRenderedPageBreak/>
              <w:fldChar w:fldCharType="begin" w:fldLock="1"/>
            </w:r>
            <w:r>
              <w:instrText>MERGEFIELD Att.Alias</w:instrText>
            </w:r>
            <w:r>
              <w:fldChar w:fldCharType="end"/>
            </w:r>
          </w:p>
        </w:tc>
        <w:tc>
          <w:tcPr>
            <w:tcW w:w="2970" w:type="dxa"/>
            <w:tcBorders>
              <w:top w:val="nil"/>
              <w:left w:val="nil"/>
              <w:bottom w:val="nil"/>
              <w:right w:val="nil"/>
            </w:tcBorders>
          </w:tcPr>
          <w:p w14:paraId="5A0E39CF" w14:textId="77777777" w:rsidR="009924B7" w:rsidRDefault="009924B7" w:rsidP="009924B7">
            <w:r>
              <w:fldChar w:fldCharType="begin" w:fldLock="1"/>
            </w:r>
            <w:r>
              <w:instrText>MERGEFIELD Att.Name</w:instrText>
            </w:r>
            <w:r>
              <w:fldChar w:fldCharType="separate"/>
            </w:r>
            <w:r>
              <w:t>ruiterpad</w:t>
            </w:r>
            <w:r>
              <w:fldChar w:fldCharType="end"/>
            </w:r>
          </w:p>
        </w:tc>
        <w:tc>
          <w:tcPr>
            <w:tcW w:w="4500" w:type="dxa"/>
            <w:tcBorders>
              <w:top w:val="nil"/>
              <w:left w:val="nil"/>
              <w:bottom w:val="nil"/>
              <w:right w:val="nil"/>
            </w:tcBorders>
          </w:tcPr>
          <w:p w14:paraId="6ECC9FF3" w14:textId="77777777" w:rsidR="009924B7" w:rsidRDefault="009924B7" w:rsidP="009924B7">
            <w:r>
              <w:fldChar w:fldCharType="begin" w:fldLock="1"/>
            </w:r>
            <w:r>
              <w:instrText>MERGEFIELD Att.Notes</w:instrText>
            </w:r>
            <w:r>
              <w:fldChar w:fldCharType="separate"/>
            </w:r>
            <w:r>
              <w:t>Een wegdeel primair aangelegd voor het gebruik door ruiters.</w:t>
            </w:r>
            <w:r>
              <w:fldChar w:fldCharType="end"/>
            </w:r>
          </w:p>
        </w:tc>
      </w:tr>
      <w:tr w:rsidR="009924B7" w14:paraId="5114440D" w14:textId="77777777" w:rsidTr="009924B7">
        <w:tc>
          <w:tcPr>
            <w:tcW w:w="1710" w:type="dxa"/>
            <w:tcBorders>
              <w:top w:val="nil"/>
              <w:left w:val="nil"/>
              <w:bottom w:val="nil"/>
              <w:right w:val="nil"/>
            </w:tcBorders>
          </w:tcPr>
          <w:p w14:paraId="00F1EF6C" w14:textId="77777777" w:rsidR="009924B7" w:rsidRDefault="009924B7" w:rsidP="009924B7"/>
        </w:tc>
        <w:tc>
          <w:tcPr>
            <w:tcW w:w="2970" w:type="dxa"/>
            <w:tcBorders>
              <w:top w:val="nil"/>
              <w:left w:val="nil"/>
              <w:bottom w:val="nil"/>
              <w:right w:val="nil"/>
            </w:tcBorders>
          </w:tcPr>
          <w:p w14:paraId="5C7A9FE8" w14:textId="77777777" w:rsidR="009924B7" w:rsidRDefault="009924B7" w:rsidP="009924B7"/>
        </w:tc>
        <w:tc>
          <w:tcPr>
            <w:tcW w:w="4500" w:type="dxa"/>
            <w:tcBorders>
              <w:top w:val="nil"/>
              <w:left w:val="nil"/>
              <w:bottom w:val="nil"/>
              <w:right w:val="nil"/>
            </w:tcBorders>
          </w:tcPr>
          <w:p w14:paraId="67555E6C" w14:textId="77777777" w:rsidR="009924B7" w:rsidRDefault="009924B7" w:rsidP="009924B7"/>
        </w:tc>
        <w:bookmarkEnd w:id="711"/>
      </w:tr>
      <w:bookmarkStart w:id="712" w:name="BKM_135ED099_E4B6_42f1_B90F_40C0A3CF37BB"/>
      <w:tr w:rsidR="009924B7" w14:paraId="648AF187" w14:textId="77777777" w:rsidTr="009924B7">
        <w:tc>
          <w:tcPr>
            <w:tcW w:w="1710" w:type="dxa"/>
            <w:tcBorders>
              <w:top w:val="nil"/>
              <w:left w:val="nil"/>
              <w:bottom w:val="nil"/>
              <w:right w:val="nil"/>
            </w:tcBorders>
          </w:tcPr>
          <w:p w14:paraId="1183995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09F5B2F" w14:textId="77777777" w:rsidR="009924B7" w:rsidRDefault="009924B7" w:rsidP="009924B7">
            <w:r>
              <w:fldChar w:fldCharType="begin" w:fldLock="1"/>
            </w:r>
            <w:r>
              <w:instrText>MERGEFIELD Att.Name</w:instrText>
            </w:r>
            <w:r>
              <w:fldChar w:fldCharType="separate"/>
            </w:r>
            <w:r>
              <w:t>parkeervlak</w:t>
            </w:r>
            <w:r>
              <w:fldChar w:fldCharType="end"/>
            </w:r>
          </w:p>
        </w:tc>
        <w:tc>
          <w:tcPr>
            <w:tcW w:w="4500" w:type="dxa"/>
            <w:tcBorders>
              <w:top w:val="nil"/>
              <w:left w:val="nil"/>
              <w:bottom w:val="nil"/>
              <w:right w:val="nil"/>
            </w:tcBorders>
          </w:tcPr>
          <w:p w14:paraId="7C79B7BE" w14:textId="77777777" w:rsidR="009924B7" w:rsidRDefault="009924B7" w:rsidP="009924B7">
            <w:r>
              <w:fldChar w:fldCharType="begin" w:fldLock="1"/>
            </w:r>
            <w:r>
              <w:instrText>MERGEFIELD Att.Notes</w:instrText>
            </w:r>
            <w:r>
              <w:fldChar w:fldCharType="separate"/>
            </w:r>
            <w:r>
              <w:t>Wegdeel bestemd voor het parkeren van motorvoertuigen.</w:t>
            </w:r>
            <w:r>
              <w:fldChar w:fldCharType="end"/>
            </w:r>
          </w:p>
        </w:tc>
      </w:tr>
      <w:tr w:rsidR="009924B7" w14:paraId="3C46ADCA" w14:textId="77777777" w:rsidTr="009924B7">
        <w:tc>
          <w:tcPr>
            <w:tcW w:w="1710" w:type="dxa"/>
            <w:tcBorders>
              <w:top w:val="nil"/>
              <w:left w:val="nil"/>
              <w:bottom w:val="nil"/>
              <w:right w:val="nil"/>
            </w:tcBorders>
          </w:tcPr>
          <w:p w14:paraId="4160B6DD" w14:textId="77777777" w:rsidR="009924B7" w:rsidRDefault="009924B7" w:rsidP="009924B7"/>
        </w:tc>
        <w:tc>
          <w:tcPr>
            <w:tcW w:w="2970" w:type="dxa"/>
            <w:tcBorders>
              <w:top w:val="nil"/>
              <w:left w:val="nil"/>
              <w:bottom w:val="nil"/>
              <w:right w:val="nil"/>
            </w:tcBorders>
          </w:tcPr>
          <w:p w14:paraId="36540890" w14:textId="77777777" w:rsidR="009924B7" w:rsidRDefault="009924B7" w:rsidP="009924B7"/>
        </w:tc>
        <w:tc>
          <w:tcPr>
            <w:tcW w:w="4500" w:type="dxa"/>
            <w:tcBorders>
              <w:top w:val="nil"/>
              <w:left w:val="nil"/>
              <w:bottom w:val="nil"/>
              <w:right w:val="nil"/>
            </w:tcBorders>
          </w:tcPr>
          <w:p w14:paraId="50D952B4" w14:textId="77777777" w:rsidR="009924B7" w:rsidRDefault="009924B7" w:rsidP="009924B7"/>
        </w:tc>
        <w:bookmarkEnd w:id="712"/>
      </w:tr>
      <w:bookmarkStart w:id="713" w:name="BKM_978B73F1_CBE4_476e_9CFB_CB3B62DC53F6"/>
      <w:tr w:rsidR="009924B7" w14:paraId="44F7557D" w14:textId="77777777" w:rsidTr="009924B7">
        <w:tc>
          <w:tcPr>
            <w:tcW w:w="1710" w:type="dxa"/>
            <w:tcBorders>
              <w:top w:val="nil"/>
              <w:left w:val="nil"/>
              <w:bottom w:val="nil"/>
              <w:right w:val="nil"/>
            </w:tcBorders>
          </w:tcPr>
          <w:p w14:paraId="7E85F58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28F908" w14:textId="77777777" w:rsidR="009924B7" w:rsidRDefault="009924B7" w:rsidP="009924B7">
            <w:r>
              <w:fldChar w:fldCharType="begin" w:fldLock="1"/>
            </w:r>
            <w:r>
              <w:instrText>MERGEFIELD Att.Name</w:instrText>
            </w:r>
            <w:r>
              <w:fldChar w:fldCharType="separate"/>
            </w:r>
            <w:r>
              <w:t>voetgangersgebied</w:t>
            </w:r>
            <w:r>
              <w:fldChar w:fldCharType="end"/>
            </w:r>
          </w:p>
        </w:tc>
        <w:tc>
          <w:tcPr>
            <w:tcW w:w="4500" w:type="dxa"/>
            <w:tcBorders>
              <w:top w:val="nil"/>
              <w:left w:val="nil"/>
              <w:bottom w:val="nil"/>
              <w:right w:val="nil"/>
            </w:tcBorders>
          </w:tcPr>
          <w:p w14:paraId="62E6A290" w14:textId="77777777" w:rsidR="009924B7" w:rsidRDefault="009924B7" w:rsidP="009924B7">
            <w:r>
              <w:fldChar w:fldCharType="begin" w:fldLock="1"/>
            </w:r>
            <w:r>
              <w:instrText>MERGEFIELD Att.Notes</w:instrText>
            </w:r>
            <w:r>
              <w:fldChar w:fldCharType="separate"/>
            </w:r>
            <w:r>
              <w:t>Wegdeel alleen voor het gebruik door voetgangers, waarbij het door voetgangers te gebruiken gebied de volle breedte van de weg beslaat en het gebied een nadrukkelijk openbaar karakter heeft.</w:t>
            </w:r>
            <w:r>
              <w:fldChar w:fldCharType="end"/>
            </w:r>
          </w:p>
        </w:tc>
      </w:tr>
      <w:tr w:rsidR="009924B7" w14:paraId="4873A738" w14:textId="77777777" w:rsidTr="009924B7">
        <w:tc>
          <w:tcPr>
            <w:tcW w:w="1710" w:type="dxa"/>
            <w:tcBorders>
              <w:top w:val="nil"/>
              <w:left w:val="nil"/>
              <w:bottom w:val="nil"/>
              <w:right w:val="nil"/>
            </w:tcBorders>
          </w:tcPr>
          <w:p w14:paraId="5F977AD1" w14:textId="77777777" w:rsidR="009924B7" w:rsidRDefault="009924B7" w:rsidP="009924B7"/>
        </w:tc>
        <w:tc>
          <w:tcPr>
            <w:tcW w:w="2970" w:type="dxa"/>
            <w:tcBorders>
              <w:top w:val="nil"/>
              <w:left w:val="nil"/>
              <w:bottom w:val="nil"/>
              <w:right w:val="nil"/>
            </w:tcBorders>
          </w:tcPr>
          <w:p w14:paraId="514F9F08" w14:textId="77777777" w:rsidR="009924B7" w:rsidRDefault="009924B7" w:rsidP="009924B7"/>
        </w:tc>
        <w:tc>
          <w:tcPr>
            <w:tcW w:w="4500" w:type="dxa"/>
            <w:tcBorders>
              <w:top w:val="nil"/>
              <w:left w:val="nil"/>
              <w:bottom w:val="nil"/>
              <w:right w:val="nil"/>
            </w:tcBorders>
          </w:tcPr>
          <w:p w14:paraId="7694E074" w14:textId="77777777" w:rsidR="009924B7" w:rsidRDefault="009924B7" w:rsidP="009924B7"/>
        </w:tc>
        <w:bookmarkEnd w:id="713"/>
      </w:tr>
      <w:bookmarkStart w:id="714" w:name="BKM_A87F030C_C769_4bf1_AC34_4591656DA690"/>
      <w:tr w:rsidR="009924B7" w14:paraId="34E3253E" w14:textId="77777777" w:rsidTr="009924B7">
        <w:tc>
          <w:tcPr>
            <w:tcW w:w="1710" w:type="dxa"/>
            <w:tcBorders>
              <w:top w:val="nil"/>
              <w:left w:val="nil"/>
              <w:bottom w:val="nil"/>
              <w:right w:val="nil"/>
            </w:tcBorders>
          </w:tcPr>
          <w:p w14:paraId="17E2EA8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74C3F6A" w14:textId="77777777" w:rsidR="009924B7" w:rsidRDefault="009924B7" w:rsidP="009924B7">
            <w:r>
              <w:fldChar w:fldCharType="begin" w:fldLock="1"/>
            </w:r>
            <w:r>
              <w:instrText>MERGEFIELD Att.Name</w:instrText>
            </w:r>
            <w:r>
              <w:fldChar w:fldCharType="separate"/>
            </w:r>
            <w:r>
              <w:t>inrit</w:t>
            </w:r>
            <w:r>
              <w:fldChar w:fldCharType="end"/>
            </w:r>
          </w:p>
        </w:tc>
        <w:tc>
          <w:tcPr>
            <w:tcW w:w="4500" w:type="dxa"/>
            <w:tcBorders>
              <w:top w:val="nil"/>
              <w:left w:val="nil"/>
              <w:bottom w:val="nil"/>
              <w:right w:val="nil"/>
            </w:tcBorders>
          </w:tcPr>
          <w:p w14:paraId="4329C7CF" w14:textId="77777777" w:rsidR="009924B7" w:rsidRDefault="009924B7" w:rsidP="009924B7">
            <w:r>
              <w:fldChar w:fldCharType="begin" w:fldLock="1"/>
            </w:r>
            <w:r>
              <w:instrText>MERGEFIELD Att.Notes</w:instrText>
            </w:r>
            <w:r>
              <w:fldChar w:fldCharType="separate"/>
            </w:r>
            <w:r>
              <w:t xml:space="preserve">Toegangswegen, oprijlanen en dergelijke met verkeersfunctie die leiden naar afgelegen erven en terreinen. </w:t>
            </w:r>
            <w:r>
              <w:fldChar w:fldCharType="end"/>
            </w:r>
          </w:p>
        </w:tc>
      </w:tr>
      <w:tr w:rsidR="009924B7" w14:paraId="41BDCF3F" w14:textId="77777777" w:rsidTr="009924B7">
        <w:tc>
          <w:tcPr>
            <w:tcW w:w="1710" w:type="dxa"/>
            <w:tcBorders>
              <w:top w:val="nil"/>
              <w:left w:val="nil"/>
              <w:bottom w:val="nil"/>
              <w:right w:val="nil"/>
            </w:tcBorders>
          </w:tcPr>
          <w:p w14:paraId="09189B96" w14:textId="77777777" w:rsidR="009924B7" w:rsidRDefault="009924B7" w:rsidP="009924B7"/>
        </w:tc>
        <w:tc>
          <w:tcPr>
            <w:tcW w:w="2970" w:type="dxa"/>
            <w:tcBorders>
              <w:top w:val="nil"/>
              <w:left w:val="nil"/>
              <w:bottom w:val="nil"/>
              <w:right w:val="nil"/>
            </w:tcBorders>
          </w:tcPr>
          <w:p w14:paraId="101577BA" w14:textId="77777777" w:rsidR="009924B7" w:rsidRDefault="009924B7" w:rsidP="009924B7"/>
        </w:tc>
        <w:tc>
          <w:tcPr>
            <w:tcW w:w="4500" w:type="dxa"/>
            <w:tcBorders>
              <w:top w:val="nil"/>
              <w:left w:val="nil"/>
              <w:bottom w:val="nil"/>
              <w:right w:val="nil"/>
            </w:tcBorders>
          </w:tcPr>
          <w:p w14:paraId="229ED0D2" w14:textId="77777777" w:rsidR="009924B7" w:rsidRDefault="009924B7" w:rsidP="009924B7"/>
        </w:tc>
        <w:bookmarkEnd w:id="714"/>
      </w:tr>
      <w:bookmarkStart w:id="715" w:name="BKM_73E9DD1F_2AC1_49d5_BFAC_4859F0409799"/>
      <w:tr w:rsidR="009924B7" w14:paraId="18A131A8" w14:textId="77777777" w:rsidTr="009924B7">
        <w:tc>
          <w:tcPr>
            <w:tcW w:w="1710" w:type="dxa"/>
            <w:tcBorders>
              <w:top w:val="nil"/>
              <w:left w:val="nil"/>
              <w:bottom w:val="nil"/>
              <w:right w:val="nil"/>
            </w:tcBorders>
          </w:tcPr>
          <w:p w14:paraId="29C47E4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22C3956" w14:textId="77777777" w:rsidR="009924B7" w:rsidRDefault="009924B7" w:rsidP="009924B7">
            <w:r>
              <w:fldChar w:fldCharType="begin" w:fldLock="1"/>
            </w:r>
            <w:r>
              <w:instrText>MERGEFIELD Att.Name</w:instrText>
            </w:r>
            <w:r>
              <w:fldChar w:fldCharType="separate"/>
            </w:r>
            <w:r>
              <w:t>woonerf</w:t>
            </w:r>
            <w:r>
              <w:fldChar w:fldCharType="end"/>
            </w:r>
          </w:p>
        </w:tc>
        <w:tc>
          <w:tcPr>
            <w:tcW w:w="4500" w:type="dxa"/>
            <w:tcBorders>
              <w:top w:val="nil"/>
              <w:left w:val="nil"/>
              <w:bottom w:val="nil"/>
              <w:right w:val="nil"/>
            </w:tcBorders>
          </w:tcPr>
          <w:p w14:paraId="25A07B26" w14:textId="77777777" w:rsidR="009924B7" w:rsidRDefault="009924B7" w:rsidP="009924B7">
            <w:r>
              <w:fldChar w:fldCharType="begin" w:fldLock="1"/>
            </w:r>
            <w:r>
              <w:instrText>MERGEFIELD Att.Notes</w:instrText>
            </w:r>
            <w:r>
              <w:fldChar w:fldCharType="separate"/>
            </w:r>
            <w:r>
              <w:t>Wegdeel waar de verblijfsfunctie (lopen, spelen, ontmoeten enzovoorts) prioriteit heeft boven de verkeersfunctie.</w:t>
            </w:r>
            <w:r>
              <w:fldChar w:fldCharType="end"/>
            </w:r>
          </w:p>
        </w:tc>
      </w:tr>
      <w:tr w:rsidR="009924B7" w14:paraId="1E4B7E13" w14:textId="77777777" w:rsidTr="009924B7">
        <w:tc>
          <w:tcPr>
            <w:tcW w:w="1710" w:type="dxa"/>
            <w:tcBorders>
              <w:top w:val="nil"/>
              <w:left w:val="nil"/>
              <w:bottom w:val="nil"/>
              <w:right w:val="nil"/>
            </w:tcBorders>
          </w:tcPr>
          <w:p w14:paraId="7AFAAD21" w14:textId="77777777" w:rsidR="009924B7" w:rsidRDefault="009924B7" w:rsidP="009924B7"/>
        </w:tc>
        <w:tc>
          <w:tcPr>
            <w:tcW w:w="2970" w:type="dxa"/>
            <w:tcBorders>
              <w:top w:val="nil"/>
              <w:left w:val="nil"/>
              <w:bottom w:val="nil"/>
              <w:right w:val="nil"/>
            </w:tcBorders>
          </w:tcPr>
          <w:p w14:paraId="7DD0C68B" w14:textId="77777777" w:rsidR="009924B7" w:rsidRDefault="009924B7" w:rsidP="009924B7"/>
        </w:tc>
        <w:tc>
          <w:tcPr>
            <w:tcW w:w="4500" w:type="dxa"/>
            <w:tcBorders>
              <w:top w:val="nil"/>
              <w:left w:val="nil"/>
              <w:bottom w:val="nil"/>
              <w:right w:val="nil"/>
            </w:tcBorders>
          </w:tcPr>
          <w:p w14:paraId="4D5DB091" w14:textId="77777777" w:rsidR="009924B7" w:rsidRDefault="009924B7" w:rsidP="009924B7"/>
        </w:tc>
        <w:bookmarkEnd w:id="715"/>
      </w:tr>
      <w:bookmarkEnd w:id="699"/>
    </w:tbl>
    <w:p w14:paraId="513058BF" w14:textId="49959CC4" w:rsidR="009924B7" w:rsidRDefault="009924B7" w:rsidP="009924B7">
      <w:pPr>
        <w:rPr>
          <w:u w:color="000000"/>
        </w:rPr>
      </w:pPr>
    </w:p>
    <w:p w14:paraId="0BABE1F9" w14:textId="77777777" w:rsidR="009924B7" w:rsidRDefault="009924B7">
      <w:pPr>
        <w:contextualSpacing w:val="0"/>
        <w:rPr>
          <w:u w:color="000000"/>
        </w:rPr>
      </w:pPr>
      <w:r>
        <w:rPr>
          <w:u w:color="000000"/>
        </w:rPr>
        <w:br w:type="page"/>
      </w:r>
    </w:p>
    <w:bookmarkStart w:id="716" w:name="BKM_0A81C802_DF17_453f_B136_57844E8EA5CD"/>
    <w:p w14:paraId="46C979EB"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functie weg plus</w:t>
      </w:r>
      <w:r w:rsidRPr="009924B7">
        <w:fldChar w:fldCharType="end"/>
      </w:r>
    </w:p>
    <w:p w14:paraId="3A5700BE"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C79ABDB" w14:textId="77777777" w:rsidTr="009924B7">
        <w:trPr>
          <w:trHeight w:val="230"/>
        </w:trPr>
        <w:tc>
          <w:tcPr>
            <w:tcW w:w="1710" w:type="dxa"/>
            <w:tcBorders>
              <w:top w:val="nil"/>
              <w:left w:val="nil"/>
              <w:bottom w:val="nil"/>
              <w:right w:val="nil"/>
            </w:tcBorders>
          </w:tcPr>
          <w:p w14:paraId="36C440BB" w14:textId="77777777" w:rsidR="009924B7" w:rsidRDefault="009924B7" w:rsidP="009924B7">
            <w:r>
              <w:rPr>
                <w:b/>
                <w:bCs/>
              </w:rPr>
              <w:t>Definitie</w:t>
            </w:r>
          </w:p>
        </w:tc>
        <w:tc>
          <w:tcPr>
            <w:tcW w:w="7650" w:type="dxa"/>
            <w:tcBorders>
              <w:top w:val="nil"/>
              <w:left w:val="nil"/>
              <w:bottom w:val="nil"/>
              <w:right w:val="nil"/>
            </w:tcBorders>
          </w:tcPr>
          <w:p w14:paraId="21F41942" w14:textId="77777777" w:rsidR="009924B7" w:rsidRDefault="009924B7" w:rsidP="009924B7">
            <w:r>
              <w:fldChar w:fldCharType="begin" w:fldLock="1"/>
            </w:r>
            <w:r>
              <w:instrText>MERGEFIELD Element.Notes</w:instrText>
            </w:r>
            <w:r>
              <w:fldChar w:fldCharType="separate"/>
            </w:r>
            <w:r>
              <w:t>Een nadere catagorisering waarmee het gebruiksdoel van een wegl kan worden verbijzonderd</w:t>
            </w:r>
            <w:r>
              <w:fldChar w:fldCharType="end"/>
            </w:r>
          </w:p>
        </w:tc>
      </w:tr>
    </w:tbl>
    <w:p w14:paraId="52C2B0D9"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4C4BB525" w14:textId="77777777" w:rsidTr="009924B7">
        <w:trPr>
          <w:trHeight w:val="230"/>
        </w:trPr>
        <w:tc>
          <w:tcPr>
            <w:tcW w:w="1710" w:type="dxa"/>
            <w:tcBorders>
              <w:top w:val="nil"/>
              <w:left w:val="nil"/>
              <w:bottom w:val="nil"/>
              <w:right w:val="nil"/>
            </w:tcBorders>
          </w:tcPr>
          <w:p w14:paraId="120748D4" w14:textId="77777777" w:rsidR="009924B7" w:rsidRDefault="009924B7" w:rsidP="009924B7">
            <w:pPr>
              <w:rPr>
                <w:i/>
                <w:iCs/>
              </w:rPr>
            </w:pPr>
            <w:bookmarkStart w:id="717" w:name="BKM_99A04599_6B9D_4ede_9185_C7776A873033"/>
            <w:r>
              <w:rPr>
                <w:i/>
                <w:iCs/>
              </w:rPr>
              <w:t>Code</w:t>
            </w:r>
          </w:p>
        </w:tc>
        <w:tc>
          <w:tcPr>
            <w:tcW w:w="2970" w:type="dxa"/>
            <w:tcBorders>
              <w:top w:val="nil"/>
              <w:left w:val="nil"/>
              <w:bottom w:val="nil"/>
              <w:right w:val="nil"/>
            </w:tcBorders>
          </w:tcPr>
          <w:p w14:paraId="3C81B83F" w14:textId="77777777" w:rsidR="009924B7" w:rsidRDefault="009924B7" w:rsidP="009924B7">
            <w:pPr>
              <w:rPr>
                <w:i/>
                <w:iCs/>
              </w:rPr>
            </w:pPr>
            <w:r>
              <w:rPr>
                <w:i/>
                <w:iCs/>
              </w:rPr>
              <w:t>Naam</w:t>
            </w:r>
          </w:p>
        </w:tc>
        <w:tc>
          <w:tcPr>
            <w:tcW w:w="4500" w:type="dxa"/>
            <w:tcBorders>
              <w:top w:val="nil"/>
              <w:left w:val="nil"/>
              <w:bottom w:val="nil"/>
              <w:right w:val="nil"/>
            </w:tcBorders>
          </w:tcPr>
          <w:p w14:paraId="57860A73" w14:textId="77777777" w:rsidR="009924B7" w:rsidRDefault="009924B7" w:rsidP="009924B7">
            <w:pPr>
              <w:rPr>
                <w:i/>
                <w:iCs/>
              </w:rPr>
            </w:pPr>
            <w:r>
              <w:rPr>
                <w:i/>
                <w:iCs/>
              </w:rPr>
              <w:t>Definitie</w:t>
            </w:r>
          </w:p>
        </w:tc>
      </w:tr>
      <w:tr w:rsidR="009924B7" w14:paraId="15895DCB" w14:textId="77777777" w:rsidTr="009924B7">
        <w:tc>
          <w:tcPr>
            <w:tcW w:w="1710" w:type="dxa"/>
            <w:tcBorders>
              <w:top w:val="nil"/>
              <w:left w:val="nil"/>
              <w:bottom w:val="nil"/>
              <w:right w:val="nil"/>
            </w:tcBorders>
          </w:tcPr>
          <w:p w14:paraId="0F711E5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1A5B78A" w14:textId="77777777" w:rsidR="009924B7" w:rsidRDefault="009924B7" w:rsidP="009924B7">
            <w:r>
              <w:fldChar w:fldCharType="begin" w:fldLock="1"/>
            </w:r>
            <w:r>
              <w:instrText>MERGEFIELD Att.Name</w:instrText>
            </w:r>
            <w:r>
              <w:fldChar w:fldCharType="separate"/>
            </w:r>
            <w:r>
              <w:t>verkeersdrempel</w:t>
            </w:r>
            <w:r>
              <w:fldChar w:fldCharType="end"/>
            </w:r>
          </w:p>
        </w:tc>
        <w:tc>
          <w:tcPr>
            <w:tcW w:w="4500" w:type="dxa"/>
            <w:tcBorders>
              <w:top w:val="nil"/>
              <w:left w:val="nil"/>
              <w:bottom w:val="nil"/>
              <w:right w:val="nil"/>
            </w:tcBorders>
          </w:tcPr>
          <w:p w14:paraId="4D7EEAFF" w14:textId="77777777" w:rsidR="009924B7" w:rsidRPr="009924B7" w:rsidRDefault="009924B7" w:rsidP="009924B7">
            <w:r>
              <w:fldChar w:fldCharType="begin" w:fldLock="1"/>
            </w:r>
            <w:r>
              <w:instrText>MERGEFIELD Att.Notes</w:instrText>
            </w:r>
            <w:r>
              <w:fldChar w:fldCharType="end"/>
            </w:r>
            <w:r w:rsidRPr="009924B7">
              <w:t xml:space="preserve">Verhoging in een regionale rijbaan, bedoeld om het </w:t>
            </w:r>
          </w:p>
          <w:p w14:paraId="190A0584" w14:textId="77777777" w:rsidR="009924B7" w:rsidRPr="009924B7" w:rsidRDefault="009924B7" w:rsidP="009924B7">
            <w:r w:rsidRPr="009924B7">
              <w:t xml:space="preserve">gemotoriseerde verkeer met een lage snelheid te laten </w:t>
            </w:r>
          </w:p>
          <w:p w14:paraId="308265D5" w14:textId="77777777" w:rsidR="009924B7" w:rsidRDefault="009924B7" w:rsidP="009924B7">
            <w:r>
              <w:rPr>
                <w:lang w:val="en-US"/>
              </w:rPr>
              <w:t xml:space="preserve">rijden. </w:t>
            </w:r>
          </w:p>
        </w:tc>
      </w:tr>
      <w:tr w:rsidR="009924B7" w14:paraId="364C1820" w14:textId="77777777" w:rsidTr="009924B7">
        <w:tc>
          <w:tcPr>
            <w:tcW w:w="1710" w:type="dxa"/>
            <w:tcBorders>
              <w:top w:val="nil"/>
              <w:left w:val="nil"/>
              <w:bottom w:val="nil"/>
              <w:right w:val="nil"/>
            </w:tcBorders>
          </w:tcPr>
          <w:p w14:paraId="51DFFE2D" w14:textId="77777777" w:rsidR="009924B7" w:rsidRDefault="009924B7" w:rsidP="009924B7"/>
        </w:tc>
        <w:tc>
          <w:tcPr>
            <w:tcW w:w="2970" w:type="dxa"/>
            <w:tcBorders>
              <w:top w:val="nil"/>
              <w:left w:val="nil"/>
              <w:bottom w:val="nil"/>
              <w:right w:val="nil"/>
            </w:tcBorders>
          </w:tcPr>
          <w:p w14:paraId="1926DE7D" w14:textId="77777777" w:rsidR="009924B7" w:rsidRDefault="009924B7" w:rsidP="009924B7"/>
        </w:tc>
        <w:tc>
          <w:tcPr>
            <w:tcW w:w="4500" w:type="dxa"/>
            <w:tcBorders>
              <w:top w:val="nil"/>
              <w:left w:val="nil"/>
              <w:bottom w:val="nil"/>
              <w:right w:val="nil"/>
            </w:tcBorders>
          </w:tcPr>
          <w:p w14:paraId="03322899" w14:textId="77777777" w:rsidR="009924B7" w:rsidRDefault="009924B7" w:rsidP="009924B7"/>
        </w:tc>
        <w:bookmarkEnd w:id="717"/>
      </w:tr>
      <w:bookmarkStart w:id="718" w:name="BKM_1C60336E_7261_45e8_A1A8_E84E61FA43A4"/>
      <w:tr w:rsidR="009924B7" w14:paraId="6DFADE15" w14:textId="77777777" w:rsidTr="009924B7">
        <w:tc>
          <w:tcPr>
            <w:tcW w:w="1710" w:type="dxa"/>
            <w:tcBorders>
              <w:top w:val="nil"/>
              <w:left w:val="nil"/>
              <w:bottom w:val="nil"/>
              <w:right w:val="nil"/>
            </w:tcBorders>
          </w:tcPr>
          <w:p w14:paraId="2046535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4F8785D" w14:textId="77777777" w:rsidR="009924B7" w:rsidRDefault="009924B7" w:rsidP="009924B7">
            <w:r>
              <w:fldChar w:fldCharType="begin" w:fldLock="1"/>
            </w:r>
            <w:r>
              <w:instrText>MERGEFIELD Att.Name</w:instrText>
            </w:r>
            <w:r>
              <w:fldChar w:fldCharType="separate"/>
            </w:r>
            <w:r>
              <w:t>verbindingsweg</w:t>
            </w:r>
            <w:r>
              <w:fldChar w:fldCharType="end"/>
            </w:r>
          </w:p>
        </w:tc>
        <w:tc>
          <w:tcPr>
            <w:tcW w:w="4500" w:type="dxa"/>
            <w:tcBorders>
              <w:top w:val="nil"/>
              <w:left w:val="nil"/>
              <w:bottom w:val="nil"/>
              <w:right w:val="nil"/>
            </w:tcBorders>
          </w:tcPr>
          <w:p w14:paraId="0B2E6B5E" w14:textId="77777777" w:rsidR="009924B7" w:rsidRPr="009924B7" w:rsidRDefault="009924B7" w:rsidP="009924B7">
            <w:r>
              <w:fldChar w:fldCharType="begin" w:fldLock="1"/>
            </w:r>
            <w:r>
              <w:instrText>MERGEFIELD Att.Notes</w:instrText>
            </w:r>
            <w:r>
              <w:fldChar w:fldCharType="end"/>
            </w:r>
            <w:r w:rsidRPr="009924B7">
              <w:t xml:space="preserve">Een verbindingsweg is (in principe) een eenrichtingsweg, </w:t>
            </w:r>
          </w:p>
          <w:p w14:paraId="0ED9B7FD" w14:textId="77777777" w:rsidR="009924B7" w:rsidRPr="009924B7" w:rsidRDefault="009924B7" w:rsidP="009924B7">
            <w:r w:rsidRPr="009924B7">
              <w:t xml:space="preserve">gelegen binnen een knooppunt of aansluiting, die onderdeel </w:t>
            </w:r>
          </w:p>
          <w:p w14:paraId="51741949" w14:textId="77777777" w:rsidR="009924B7" w:rsidRDefault="009924B7" w:rsidP="009924B7">
            <w:r w:rsidRPr="009924B7">
              <w:t>is van de wijze waarop de ongelijkvloersheid is gerealiseerd.</w:t>
            </w:r>
          </w:p>
        </w:tc>
      </w:tr>
      <w:tr w:rsidR="009924B7" w14:paraId="111AC96E" w14:textId="77777777" w:rsidTr="009924B7">
        <w:tc>
          <w:tcPr>
            <w:tcW w:w="1710" w:type="dxa"/>
            <w:tcBorders>
              <w:top w:val="nil"/>
              <w:left w:val="nil"/>
              <w:bottom w:val="nil"/>
              <w:right w:val="nil"/>
            </w:tcBorders>
          </w:tcPr>
          <w:p w14:paraId="4C26C04B" w14:textId="77777777" w:rsidR="009924B7" w:rsidRDefault="009924B7" w:rsidP="009924B7"/>
        </w:tc>
        <w:tc>
          <w:tcPr>
            <w:tcW w:w="2970" w:type="dxa"/>
            <w:tcBorders>
              <w:top w:val="nil"/>
              <w:left w:val="nil"/>
              <w:bottom w:val="nil"/>
              <w:right w:val="nil"/>
            </w:tcBorders>
          </w:tcPr>
          <w:p w14:paraId="05ABD00C" w14:textId="77777777" w:rsidR="009924B7" w:rsidRDefault="009924B7" w:rsidP="009924B7"/>
        </w:tc>
        <w:tc>
          <w:tcPr>
            <w:tcW w:w="4500" w:type="dxa"/>
            <w:tcBorders>
              <w:top w:val="nil"/>
              <w:left w:val="nil"/>
              <w:bottom w:val="nil"/>
              <w:right w:val="nil"/>
            </w:tcBorders>
          </w:tcPr>
          <w:p w14:paraId="2B5904D2" w14:textId="77777777" w:rsidR="009924B7" w:rsidRDefault="009924B7" w:rsidP="009924B7"/>
        </w:tc>
        <w:bookmarkEnd w:id="718"/>
      </w:tr>
      <w:bookmarkStart w:id="719" w:name="BKM_30348692_F327_41b2_AD1F_02AAA959263E"/>
      <w:tr w:rsidR="009924B7" w14:paraId="08AF0EF0" w14:textId="77777777" w:rsidTr="009924B7">
        <w:tc>
          <w:tcPr>
            <w:tcW w:w="1710" w:type="dxa"/>
            <w:tcBorders>
              <w:top w:val="nil"/>
              <w:left w:val="nil"/>
              <w:bottom w:val="nil"/>
              <w:right w:val="nil"/>
            </w:tcBorders>
          </w:tcPr>
          <w:p w14:paraId="4BAE2BF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3D9ACF8" w14:textId="77777777" w:rsidR="009924B7" w:rsidRDefault="009924B7" w:rsidP="009924B7">
            <w:r>
              <w:fldChar w:fldCharType="begin" w:fldLock="1"/>
            </w:r>
            <w:r>
              <w:instrText>MERGEFIELD Att.Name</w:instrText>
            </w:r>
            <w:r>
              <w:fldChar w:fldCharType="separate"/>
            </w:r>
            <w:r>
              <w:t>calamiteitendoorstee</w:t>
            </w:r>
            <w:r>
              <w:fldChar w:fldCharType="end"/>
            </w:r>
          </w:p>
        </w:tc>
        <w:tc>
          <w:tcPr>
            <w:tcW w:w="4500" w:type="dxa"/>
            <w:tcBorders>
              <w:top w:val="nil"/>
              <w:left w:val="nil"/>
              <w:bottom w:val="nil"/>
              <w:right w:val="nil"/>
            </w:tcBorders>
          </w:tcPr>
          <w:p w14:paraId="00CDAB2C" w14:textId="77777777" w:rsidR="009924B7" w:rsidRPr="009924B7" w:rsidRDefault="009924B7" w:rsidP="009924B7">
            <w:r>
              <w:fldChar w:fldCharType="begin" w:fldLock="1"/>
            </w:r>
            <w:r>
              <w:instrText>MERGEFIELD Att.Notes</w:instrText>
            </w:r>
            <w:r>
              <w:fldChar w:fldCharType="end"/>
            </w:r>
            <w:r w:rsidRPr="009924B7">
              <w:t xml:space="preserve">Een (Calamiteiten doorsteek) CADO heeft tot doel het </w:t>
            </w:r>
          </w:p>
          <w:p w14:paraId="6D2C5ADF" w14:textId="77777777" w:rsidR="009924B7" w:rsidRPr="009924B7" w:rsidRDefault="009924B7" w:rsidP="009924B7">
            <w:r w:rsidRPr="009924B7">
              <w:t xml:space="preserve">verkeer op een rijbaan via een doorsteek van de weg te </w:t>
            </w:r>
          </w:p>
          <w:p w14:paraId="59A71D70" w14:textId="77777777" w:rsidR="009924B7" w:rsidRPr="009924B7" w:rsidRDefault="009924B7" w:rsidP="009924B7">
            <w:r w:rsidRPr="009924B7">
              <w:t xml:space="preserve">kunnen geleiden in geval van een calamiteit of </w:t>
            </w:r>
          </w:p>
          <w:p w14:paraId="7B2143CD" w14:textId="77777777" w:rsidR="009924B7" w:rsidRPr="009924B7" w:rsidRDefault="009924B7" w:rsidP="009924B7">
            <w:r w:rsidRPr="009924B7">
              <w:t>werkzaamheden op de rijbaan. Een tweede doel is het</w:t>
            </w:r>
          </w:p>
          <w:p w14:paraId="463301D0" w14:textId="77777777" w:rsidR="009924B7" w:rsidRPr="009924B7" w:rsidRDefault="009924B7" w:rsidP="009924B7">
            <w:r w:rsidRPr="009924B7">
              <w:t xml:space="preserve">faciliteren van toegang tot rijbanen voor hulpdiensten vanaf </w:t>
            </w:r>
          </w:p>
          <w:p w14:paraId="2DD96972" w14:textId="77777777" w:rsidR="009924B7" w:rsidRDefault="009924B7" w:rsidP="009924B7">
            <w:r w:rsidRPr="009924B7">
              <w:t xml:space="preserve">andere rijbanen of van een parallelweg. </w:t>
            </w:r>
          </w:p>
        </w:tc>
      </w:tr>
      <w:tr w:rsidR="009924B7" w14:paraId="126E4392" w14:textId="77777777" w:rsidTr="009924B7">
        <w:tc>
          <w:tcPr>
            <w:tcW w:w="1710" w:type="dxa"/>
            <w:tcBorders>
              <w:top w:val="nil"/>
              <w:left w:val="nil"/>
              <w:bottom w:val="nil"/>
              <w:right w:val="nil"/>
            </w:tcBorders>
          </w:tcPr>
          <w:p w14:paraId="3EDCBC78" w14:textId="77777777" w:rsidR="009924B7" w:rsidRDefault="009924B7" w:rsidP="009924B7"/>
        </w:tc>
        <w:tc>
          <w:tcPr>
            <w:tcW w:w="2970" w:type="dxa"/>
            <w:tcBorders>
              <w:top w:val="nil"/>
              <w:left w:val="nil"/>
              <w:bottom w:val="nil"/>
              <w:right w:val="nil"/>
            </w:tcBorders>
          </w:tcPr>
          <w:p w14:paraId="353712AC" w14:textId="77777777" w:rsidR="009924B7" w:rsidRDefault="009924B7" w:rsidP="009924B7"/>
        </w:tc>
        <w:tc>
          <w:tcPr>
            <w:tcW w:w="4500" w:type="dxa"/>
            <w:tcBorders>
              <w:top w:val="nil"/>
              <w:left w:val="nil"/>
              <w:bottom w:val="nil"/>
              <w:right w:val="nil"/>
            </w:tcBorders>
          </w:tcPr>
          <w:p w14:paraId="1CD42A7A" w14:textId="77777777" w:rsidR="009924B7" w:rsidRDefault="009924B7" w:rsidP="009924B7"/>
        </w:tc>
        <w:bookmarkEnd w:id="719"/>
      </w:tr>
      <w:bookmarkEnd w:id="716"/>
    </w:tbl>
    <w:p w14:paraId="2B22E2D3" w14:textId="20517481" w:rsidR="009924B7" w:rsidRDefault="009924B7" w:rsidP="009924B7">
      <w:pPr>
        <w:rPr>
          <w:u w:color="000000"/>
        </w:rPr>
      </w:pPr>
    </w:p>
    <w:p w14:paraId="6FEF3B8C" w14:textId="77777777" w:rsidR="009924B7" w:rsidRDefault="009924B7">
      <w:pPr>
        <w:contextualSpacing w:val="0"/>
        <w:rPr>
          <w:u w:color="000000"/>
        </w:rPr>
      </w:pPr>
      <w:r>
        <w:rPr>
          <w:u w:color="000000"/>
        </w:rPr>
        <w:br w:type="page"/>
      </w:r>
    </w:p>
    <w:bookmarkStart w:id="720" w:name="BKM_62B611C8_140B_42dd_8327_D258EB9D9E92"/>
    <w:p w14:paraId="746487A0"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begroeid terrein</w:t>
      </w:r>
      <w:r w:rsidRPr="009924B7">
        <w:fldChar w:fldCharType="end"/>
      </w:r>
    </w:p>
    <w:p w14:paraId="4FB3F032"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94D06F4" w14:textId="77777777" w:rsidTr="009924B7">
        <w:trPr>
          <w:trHeight w:val="230"/>
        </w:trPr>
        <w:tc>
          <w:tcPr>
            <w:tcW w:w="1710" w:type="dxa"/>
            <w:tcBorders>
              <w:top w:val="nil"/>
              <w:left w:val="nil"/>
              <w:bottom w:val="nil"/>
              <w:right w:val="nil"/>
            </w:tcBorders>
          </w:tcPr>
          <w:p w14:paraId="45129DBB" w14:textId="77777777" w:rsidR="009924B7" w:rsidRDefault="009924B7" w:rsidP="009924B7">
            <w:r>
              <w:rPr>
                <w:b/>
                <w:bCs/>
              </w:rPr>
              <w:t>Definitie</w:t>
            </w:r>
          </w:p>
        </w:tc>
        <w:tc>
          <w:tcPr>
            <w:tcW w:w="7650" w:type="dxa"/>
            <w:tcBorders>
              <w:top w:val="nil"/>
              <w:left w:val="nil"/>
              <w:bottom w:val="nil"/>
              <w:right w:val="nil"/>
            </w:tcBorders>
          </w:tcPr>
          <w:p w14:paraId="7639FA87" w14:textId="77777777" w:rsidR="009924B7" w:rsidRDefault="009924B7" w:rsidP="009924B7">
            <w:r>
              <w:fldChar w:fldCharType="begin" w:fldLock="1"/>
            </w:r>
            <w:r>
              <w:instrText>MERGEFIELD Element.Notes</w:instrText>
            </w:r>
            <w:r>
              <w:fldChar w:fldCharType="separate"/>
            </w:r>
            <w:r>
              <w:t>Een catagorisering waarmee het fysiek voorkomen van een begroeid terrein kan worden verbijzonderd</w:t>
            </w:r>
            <w:r>
              <w:fldChar w:fldCharType="end"/>
            </w:r>
          </w:p>
        </w:tc>
      </w:tr>
    </w:tbl>
    <w:p w14:paraId="0B108680"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4505F8E" w14:textId="77777777" w:rsidTr="009924B7">
        <w:trPr>
          <w:trHeight w:val="230"/>
        </w:trPr>
        <w:tc>
          <w:tcPr>
            <w:tcW w:w="1710" w:type="dxa"/>
            <w:tcBorders>
              <w:top w:val="nil"/>
              <w:left w:val="nil"/>
              <w:bottom w:val="nil"/>
              <w:right w:val="nil"/>
            </w:tcBorders>
          </w:tcPr>
          <w:p w14:paraId="14049766" w14:textId="77777777" w:rsidR="009924B7" w:rsidRDefault="009924B7" w:rsidP="009924B7">
            <w:pPr>
              <w:rPr>
                <w:i/>
                <w:iCs/>
              </w:rPr>
            </w:pPr>
            <w:bookmarkStart w:id="721" w:name="BKM_B9D0C881_734C_4b31_9AE5_7D49832F87E8"/>
            <w:r>
              <w:rPr>
                <w:i/>
                <w:iCs/>
              </w:rPr>
              <w:t>Code</w:t>
            </w:r>
          </w:p>
        </w:tc>
        <w:tc>
          <w:tcPr>
            <w:tcW w:w="2970" w:type="dxa"/>
            <w:tcBorders>
              <w:top w:val="nil"/>
              <w:left w:val="nil"/>
              <w:bottom w:val="nil"/>
              <w:right w:val="nil"/>
            </w:tcBorders>
          </w:tcPr>
          <w:p w14:paraId="0F30CEB1" w14:textId="77777777" w:rsidR="009924B7" w:rsidRDefault="009924B7" w:rsidP="009924B7">
            <w:pPr>
              <w:rPr>
                <w:i/>
                <w:iCs/>
              </w:rPr>
            </w:pPr>
            <w:r>
              <w:rPr>
                <w:i/>
                <w:iCs/>
              </w:rPr>
              <w:t>Naam</w:t>
            </w:r>
          </w:p>
        </w:tc>
        <w:tc>
          <w:tcPr>
            <w:tcW w:w="4500" w:type="dxa"/>
            <w:tcBorders>
              <w:top w:val="nil"/>
              <w:left w:val="nil"/>
              <w:bottom w:val="nil"/>
              <w:right w:val="nil"/>
            </w:tcBorders>
          </w:tcPr>
          <w:p w14:paraId="5E761D56" w14:textId="77777777" w:rsidR="009924B7" w:rsidRDefault="009924B7" w:rsidP="009924B7">
            <w:pPr>
              <w:rPr>
                <w:i/>
                <w:iCs/>
              </w:rPr>
            </w:pPr>
            <w:r>
              <w:rPr>
                <w:i/>
                <w:iCs/>
              </w:rPr>
              <w:t>Definitie</w:t>
            </w:r>
          </w:p>
        </w:tc>
      </w:tr>
      <w:tr w:rsidR="009924B7" w14:paraId="1E3B1EB7" w14:textId="77777777" w:rsidTr="009924B7">
        <w:tc>
          <w:tcPr>
            <w:tcW w:w="1710" w:type="dxa"/>
            <w:tcBorders>
              <w:top w:val="nil"/>
              <w:left w:val="nil"/>
              <w:bottom w:val="nil"/>
              <w:right w:val="nil"/>
            </w:tcBorders>
          </w:tcPr>
          <w:p w14:paraId="4A6EB95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4C8B731" w14:textId="77777777" w:rsidR="009924B7" w:rsidRDefault="009924B7" w:rsidP="009924B7">
            <w:r>
              <w:fldChar w:fldCharType="begin" w:fldLock="1"/>
            </w:r>
            <w:r>
              <w:instrText>MERGEFIELD Att.Name</w:instrText>
            </w:r>
            <w:r>
              <w:fldChar w:fldCharType="separate"/>
            </w:r>
            <w:r>
              <w:t>loofbos</w:t>
            </w:r>
            <w:r>
              <w:fldChar w:fldCharType="end"/>
            </w:r>
          </w:p>
        </w:tc>
        <w:tc>
          <w:tcPr>
            <w:tcW w:w="4500" w:type="dxa"/>
            <w:tcBorders>
              <w:top w:val="nil"/>
              <w:left w:val="nil"/>
              <w:bottom w:val="nil"/>
              <w:right w:val="nil"/>
            </w:tcBorders>
          </w:tcPr>
          <w:p w14:paraId="732886F3" w14:textId="77777777" w:rsidR="009924B7" w:rsidRPr="009924B7" w:rsidRDefault="009924B7" w:rsidP="009924B7">
            <w:r>
              <w:fldChar w:fldCharType="begin" w:fldLock="1"/>
            </w:r>
            <w:r>
              <w:instrText>MERGEFIELD Att.Notes</w:instrText>
            </w:r>
            <w:r>
              <w:fldChar w:fldCharType="end"/>
            </w:r>
            <w:r w:rsidRPr="009924B7">
              <w:t xml:space="preserve">Terreindeel begroeid met een dusdanige aantal loofbomen dat deze een min of </w:t>
            </w:r>
          </w:p>
          <w:p w14:paraId="74CE024C" w14:textId="77777777" w:rsidR="009924B7" w:rsidRDefault="009924B7" w:rsidP="009924B7">
            <w:r w:rsidRPr="009924B7">
              <w:t>meer gesloten geheel vormen of, na volgroeiing van de bomen, zullen vormen</w:t>
            </w:r>
          </w:p>
        </w:tc>
      </w:tr>
      <w:tr w:rsidR="009924B7" w14:paraId="0C6CBE25" w14:textId="77777777" w:rsidTr="009924B7">
        <w:tc>
          <w:tcPr>
            <w:tcW w:w="1710" w:type="dxa"/>
            <w:tcBorders>
              <w:top w:val="nil"/>
              <w:left w:val="nil"/>
              <w:bottom w:val="nil"/>
              <w:right w:val="nil"/>
            </w:tcBorders>
          </w:tcPr>
          <w:p w14:paraId="5D1604C2" w14:textId="77777777" w:rsidR="009924B7" w:rsidRDefault="009924B7" w:rsidP="009924B7"/>
        </w:tc>
        <w:tc>
          <w:tcPr>
            <w:tcW w:w="2970" w:type="dxa"/>
            <w:tcBorders>
              <w:top w:val="nil"/>
              <w:left w:val="nil"/>
              <w:bottom w:val="nil"/>
              <w:right w:val="nil"/>
            </w:tcBorders>
          </w:tcPr>
          <w:p w14:paraId="30C15BBF" w14:textId="77777777" w:rsidR="009924B7" w:rsidRDefault="009924B7" w:rsidP="009924B7"/>
        </w:tc>
        <w:tc>
          <w:tcPr>
            <w:tcW w:w="4500" w:type="dxa"/>
            <w:tcBorders>
              <w:top w:val="nil"/>
              <w:left w:val="nil"/>
              <w:bottom w:val="nil"/>
              <w:right w:val="nil"/>
            </w:tcBorders>
          </w:tcPr>
          <w:p w14:paraId="04E97CFE" w14:textId="77777777" w:rsidR="009924B7" w:rsidRDefault="009924B7" w:rsidP="009924B7"/>
        </w:tc>
        <w:bookmarkEnd w:id="721"/>
      </w:tr>
      <w:bookmarkStart w:id="722" w:name="BKM_7BF072D7_4624_4001_912A_F0D9221DFB82"/>
      <w:tr w:rsidR="009924B7" w14:paraId="4F1A76CF" w14:textId="77777777" w:rsidTr="009924B7">
        <w:tc>
          <w:tcPr>
            <w:tcW w:w="1710" w:type="dxa"/>
            <w:tcBorders>
              <w:top w:val="nil"/>
              <w:left w:val="nil"/>
              <w:bottom w:val="nil"/>
              <w:right w:val="nil"/>
            </w:tcBorders>
          </w:tcPr>
          <w:p w14:paraId="42C748D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2413651" w14:textId="77777777" w:rsidR="009924B7" w:rsidRDefault="009924B7" w:rsidP="009924B7">
            <w:r>
              <w:fldChar w:fldCharType="begin" w:fldLock="1"/>
            </w:r>
            <w:r>
              <w:instrText>MERGEFIELD Att.Name</w:instrText>
            </w:r>
            <w:r>
              <w:fldChar w:fldCharType="separate"/>
            </w:r>
            <w:r>
              <w:t>naaldbos</w:t>
            </w:r>
            <w:r>
              <w:fldChar w:fldCharType="end"/>
            </w:r>
          </w:p>
        </w:tc>
        <w:tc>
          <w:tcPr>
            <w:tcW w:w="4500" w:type="dxa"/>
            <w:tcBorders>
              <w:top w:val="nil"/>
              <w:left w:val="nil"/>
              <w:bottom w:val="nil"/>
              <w:right w:val="nil"/>
            </w:tcBorders>
          </w:tcPr>
          <w:p w14:paraId="4ACDAAB3" w14:textId="77777777" w:rsidR="009924B7" w:rsidRDefault="009924B7" w:rsidP="009924B7">
            <w:r>
              <w:fldChar w:fldCharType="begin" w:fldLock="1"/>
            </w:r>
            <w:r>
              <w:instrText>MERGEFIELD Att.Notes</w:instrText>
            </w:r>
            <w:r>
              <w:fldChar w:fldCharType="separate"/>
            </w:r>
            <w:r>
              <w:t xml:space="preserve">Terreindeel begroeid met een dusdanige aantal naaldbomen dat deze een min of meer gesloten geheel vormen of, na volgroeiing van de bomen, zullen vormen. </w:t>
            </w:r>
            <w:r>
              <w:fldChar w:fldCharType="end"/>
            </w:r>
          </w:p>
        </w:tc>
      </w:tr>
      <w:tr w:rsidR="009924B7" w14:paraId="30DD510E" w14:textId="77777777" w:rsidTr="009924B7">
        <w:tc>
          <w:tcPr>
            <w:tcW w:w="1710" w:type="dxa"/>
            <w:tcBorders>
              <w:top w:val="nil"/>
              <w:left w:val="nil"/>
              <w:bottom w:val="nil"/>
              <w:right w:val="nil"/>
            </w:tcBorders>
          </w:tcPr>
          <w:p w14:paraId="454CBE9D" w14:textId="77777777" w:rsidR="009924B7" w:rsidRDefault="009924B7" w:rsidP="009924B7"/>
        </w:tc>
        <w:tc>
          <w:tcPr>
            <w:tcW w:w="2970" w:type="dxa"/>
            <w:tcBorders>
              <w:top w:val="nil"/>
              <w:left w:val="nil"/>
              <w:bottom w:val="nil"/>
              <w:right w:val="nil"/>
            </w:tcBorders>
          </w:tcPr>
          <w:p w14:paraId="2C395797" w14:textId="77777777" w:rsidR="009924B7" w:rsidRDefault="009924B7" w:rsidP="009924B7"/>
        </w:tc>
        <w:tc>
          <w:tcPr>
            <w:tcW w:w="4500" w:type="dxa"/>
            <w:tcBorders>
              <w:top w:val="nil"/>
              <w:left w:val="nil"/>
              <w:bottom w:val="nil"/>
              <w:right w:val="nil"/>
            </w:tcBorders>
          </w:tcPr>
          <w:p w14:paraId="2EE20B6E" w14:textId="77777777" w:rsidR="009924B7" w:rsidRDefault="009924B7" w:rsidP="009924B7"/>
        </w:tc>
        <w:bookmarkEnd w:id="722"/>
      </w:tr>
      <w:bookmarkStart w:id="723" w:name="BKM_9974B3E4_40A1_47df_8FBC_C9AA485A7200"/>
      <w:tr w:rsidR="009924B7" w14:paraId="7EDAF49C" w14:textId="77777777" w:rsidTr="009924B7">
        <w:tc>
          <w:tcPr>
            <w:tcW w:w="1710" w:type="dxa"/>
            <w:tcBorders>
              <w:top w:val="nil"/>
              <w:left w:val="nil"/>
              <w:bottom w:val="nil"/>
              <w:right w:val="nil"/>
            </w:tcBorders>
          </w:tcPr>
          <w:p w14:paraId="357B549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769CC4C" w14:textId="77777777" w:rsidR="009924B7" w:rsidRDefault="009924B7" w:rsidP="009924B7">
            <w:r>
              <w:fldChar w:fldCharType="begin" w:fldLock="1"/>
            </w:r>
            <w:r>
              <w:instrText>MERGEFIELD Att.Name</w:instrText>
            </w:r>
            <w:r>
              <w:fldChar w:fldCharType="separate"/>
            </w:r>
            <w:r>
              <w:t>heide</w:t>
            </w:r>
            <w:r>
              <w:fldChar w:fldCharType="end"/>
            </w:r>
          </w:p>
        </w:tc>
        <w:tc>
          <w:tcPr>
            <w:tcW w:w="4500" w:type="dxa"/>
            <w:tcBorders>
              <w:top w:val="nil"/>
              <w:left w:val="nil"/>
              <w:bottom w:val="nil"/>
              <w:right w:val="nil"/>
            </w:tcBorders>
          </w:tcPr>
          <w:p w14:paraId="10CF6178" w14:textId="77777777" w:rsidR="009924B7" w:rsidRDefault="009924B7" w:rsidP="009924B7">
            <w:r>
              <w:fldChar w:fldCharType="begin" w:fldLock="1"/>
            </w:r>
            <w:r>
              <w:instrText>MERGEFIELD Att.Notes</w:instrText>
            </w:r>
            <w:r>
              <w:fldChar w:fldCharType="separate"/>
            </w:r>
            <w:r>
              <w:t xml:space="preserve">Terreindeel overwegend begroeid met heide en heideachtige vegetaties. </w:t>
            </w:r>
            <w:r>
              <w:fldChar w:fldCharType="end"/>
            </w:r>
          </w:p>
        </w:tc>
      </w:tr>
      <w:tr w:rsidR="009924B7" w14:paraId="74EA2F75" w14:textId="77777777" w:rsidTr="009924B7">
        <w:tc>
          <w:tcPr>
            <w:tcW w:w="1710" w:type="dxa"/>
            <w:tcBorders>
              <w:top w:val="nil"/>
              <w:left w:val="nil"/>
              <w:bottom w:val="nil"/>
              <w:right w:val="nil"/>
            </w:tcBorders>
          </w:tcPr>
          <w:p w14:paraId="30E6F178" w14:textId="77777777" w:rsidR="009924B7" w:rsidRDefault="009924B7" w:rsidP="009924B7"/>
        </w:tc>
        <w:tc>
          <w:tcPr>
            <w:tcW w:w="2970" w:type="dxa"/>
            <w:tcBorders>
              <w:top w:val="nil"/>
              <w:left w:val="nil"/>
              <w:bottom w:val="nil"/>
              <w:right w:val="nil"/>
            </w:tcBorders>
          </w:tcPr>
          <w:p w14:paraId="26CA588B" w14:textId="77777777" w:rsidR="009924B7" w:rsidRDefault="009924B7" w:rsidP="009924B7"/>
        </w:tc>
        <w:tc>
          <w:tcPr>
            <w:tcW w:w="4500" w:type="dxa"/>
            <w:tcBorders>
              <w:top w:val="nil"/>
              <w:left w:val="nil"/>
              <w:bottom w:val="nil"/>
              <w:right w:val="nil"/>
            </w:tcBorders>
          </w:tcPr>
          <w:p w14:paraId="3BB39F11" w14:textId="77777777" w:rsidR="009924B7" w:rsidRDefault="009924B7" w:rsidP="009924B7"/>
        </w:tc>
        <w:bookmarkEnd w:id="723"/>
      </w:tr>
      <w:bookmarkStart w:id="724" w:name="BKM_B6527219_B370_4e86_84A9_631FA5776E2F"/>
      <w:tr w:rsidR="009924B7" w14:paraId="0688C0B3" w14:textId="77777777" w:rsidTr="009924B7">
        <w:tc>
          <w:tcPr>
            <w:tcW w:w="1710" w:type="dxa"/>
            <w:tcBorders>
              <w:top w:val="nil"/>
              <w:left w:val="nil"/>
              <w:bottom w:val="nil"/>
              <w:right w:val="nil"/>
            </w:tcBorders>
          </w:tcPr>
          <w:p w14:paraId="572B850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B9A479D" w14:textId="77777777" w:rsidR="009924B7" w:rsidRDefault="009924B7" w:rsidP="009924B7">
            <w:r>
              <w:fldChar w:fldCharType="begin" w:fldLock="1"/>
            </w:r>
            <w:r>
              <w:instrText>MERGEFIELD Att.Name</w:instrText>
            </w:r>
            <w:r>
              <w:fldChar w:fldCharType="separate"/>
            </w:r>
            <w:r>
              <w:t>struiken</w:t>
            </w:r>
            <w:r>
              <w:fldChar w:fldCharType="end"/>
            </w:r>
          </w:p>
        </w:tc>
        <w:tc>
          <w:tcPr>
            <w:tcW w:w="4500" w:type="dxa"/>
            <w:tcBorders>
              <w:top w:val="nil"/>
              <w:left w:val="nil"/>
              <w:bottom w:val="nil"/>
              <w:right w:val="nil"/>
            </w:tcBorders>
          </w:tcPr>
          <w:p w14:paraId="28BA1A1E" w14:textId="77777777" w:rsidR="009924B7" w:rsidRDefault="009924B7" w:rsidP="009924B7">
            <w:r>
              <w:fldChar w:fldCharType="begin" w:fldLock="1"/>
            </w:r>
            <w:r>
              <w:instrText>MERGEFIELD Att.Notes</w:instrText>
            </w:r>
            <w:r>
              <w:fldChar w:fldCharType="separate"/>
            </w:r>
            <w:r>
              <w:t>Terreindeel bedekt met niet-gecultiveerde (natuurlijke), lage, houtachtige, overblijvende planten gekenmerkt door verschillende vertakkingen dicht bij de wortel en afwezigheid van opvallende stammen.</w:t>
            </w:r>
            <w:r>
              <w:fldChar w:fldCharType="end"/>
            </w:r>
          </w:p>
        </w:tc>
      </w:tr>
      <w:tr w:rsidR="009924B7" w14:paraId="7583228D" w14:textId="77777777" w:rsidTr="009924B7">
        <w:tc>
          <w:tcPr>
            <w:tcW w:w="1710" w:type="dxa"/>
            <w:tcBorders>
              <w:top w:val="nil"/>
              <w:left w:val="nil"/>
              <w:bottom w:val="nil"/>
              <w:right w:val="nil"/>
            </w:tcBorders>
          </w:tcPr>
          <w:p w14:paraId="475557A9" w14:textId="77777777" w:rsidR="009924B7" w:rsidRDefault="009924B7" w:rsidP="009924B7"/>
        </w:tc>
        <w:tc>
          <w:tcPr>
            <w:tcW w:w="2970" w:type="dxa"/>
            <w:tcBorders>
              <w:top w:val="nil"/>
              <w:left w:val="nil"/>
              <w:bottom w:val="nil"/>
              <w:right w:val="nil"/>
            </w:tcBorders>
          </w:tcPr>
          <w:p w14:paraId="3010D6EC" w14:textId="77777777" w:rsidR="009924B7" w:rsidRDefault="009924B7" w:rsidP="009924B7"/>
        </w:tc>
        <w:tc>
          <w:tcPr>
            <w:tcW w:w="4500" w:type="dxa"/>
            <w:tcBorders>
              <w:top w:val="nil"/>
              <w:left w:val="nil"/>
              <w:bottom w:val="nil"/>
              <w:right w:val="nil"/>
            </w:tcBorders>
          </w:tcPr>
          <w:p w14:paraId="1111DE20" w14:textId="77777777" w:rsidR="009924B7" w:rsidRDefault="009924B7" w:rsidP="009924B7"/>
        </w:tc>
        <w:bookmarkEnd w:id="724"/>
      </w:tr>
      <w:bookmarkStart w:id="725" w:name="BKM_03D22CDD_F5E5_4928_AD1D_348DC127DE31"/>
      <w:tr w:rsidR="009924B7" w14:paraId="13367462" w14:textId="77777777" w:rsidTr="009924B7">
        <w:tc>
          <w:tcPr>
            <w:tcW w:w="1710" w:type="dxa"/>
            <w:tcBorders>
              <w:top w:val="nil"/>
              <w:left w:val="nil"/>
              <w:bottom w:val="nil"/>
              <w:right w:val="nil"/>
            </w:tcBorders>
          </w:tcPr>
          <w:p w14:paraId="42D16C8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73CD001" w14:textId="77777777" w:rsidR="009924B7" w:rsidRDefault="009924B7" w:rsidP="009924B7">
            <w:r>
              <w:fldChar w:fldCharType="begin" w:fldLock="1"/>
            </w:r>
            <w:r>
              <w:instrText>MERGEFIELD Att.Name</w:instrText>
            </w:r>
            <w:r>
              <w:fldChar w:fldCharType="separate"/>
            </w:r>
            <w:r>
              <w:t>houtwal</w:t>
            </w:r>
            <w:r>
              <w:fldChar w:fldCharType="end"/>
            </w:r>
          </w:p>
        </w:tc>
        <w:tc>
          <w:tcPr>
            <w:tcW w:w="4500" w:type="dxa"/>
            <w:tcBorders>
              <w:top w:val="nil"/>
              <w:left w:val="nil"/>
              <w:bottom w:val="nil"/>
              <w:right w:val="nil"/>
            </w:tcBorders>
          </w:tcPr>
          <w:p w14:paraId="73049E36" w14:textId="77777777" w:rsidR="009924B7" w:rsidRDefault="009924B7" w:rsidP="009924B7">
            <w:r>
              <w:fldChar w:fldCharType="begin" w:fldLock="1"/>
            </w:r>
            <w:r>
              <w:instrText>MERGEFIELD Att.Notes</w:instrText>
            </w:r>
            <w:r>
              <w:fldChar w:fldCharType="separate"/>
            </w:r>
            <w:r>
              <w:t>Terreindeel zijnde een afscheiding met beperkte breedte en beplant met bomen of struiken.</w:t>
            </w:r>
            <w:r>
              <w:fldChar w:fldCharType="end"/>
            </w:r>
          </w:p>
        </w:tc>
      </w:tr>
      <w:tr w:rsidR="009924B7" w14:paraId="4FD2D4DA" w14:textId="77777777" w:rsidTr="009924B7">
        <w:tc>
          <w:tcPr>
            <w:tcW w:w="1710" w:type="dxa"/>
            <w:tcBorders>
              <w:top w:val="nil"/>
              <w:left w:val="nil"/>
              <w:bottom w:val="nil"/>
              <w:right w:val="nil"/>
            </w:tcBorders>
          </w:tcPr>
          <w:p w14:paraId="2B1B8355" w14:textId="77777777" w:rsidR="009924B7" w:rsidRDefault="009924B7" w:rsidP="009924B7"/>
        </w:tc>
        <w:tc>
          <w:tcPr>
            <w:tcW w:w="2970" w:type="dxa"/>
            <w:tcBorders>
              <w:top w:val="nil"/>
              <w:left w:val="nil"/>
              <w:bottom w:val="nil"/>
              <w:right w:val="nil"/>
            </w:tcBorders>
          </w:tcPr>
          <w:p w14:paraId="598A2267" w14:textId="77777777" w:rsidR="009924B7" w:rsidRDefault="009924B7" w:rsidP="009924B7"/>
        </w:tc>
        <w:tc>
          <w:tcPr>
            <w:tcW w:w="4500" w:type="dxa"/>
            <w:tcBorders>
              <w:top w:val="nil"/>
              <w:left w:val="nil"/>
              <w:bottom w:val="nil"/>
              <w:right w:val="nil"/>
            </w:tcBorders>
          </w:tcPr>
          <w:p w14:paraId="2356B10C" w14:textId="77777777" w:rsidR="009924B7" w:rsidRDefault="009924B7" w:rsidP="009924B7"/>
        </w:tc>
        <w:bookmarkEnd w:id="725"/>
      </w:tr>
      <w:bookmarkStart w:id="726" w:name="BKM_7E974A3B_671D_489e_8B1E_4C4EFBA48AFB"/>
      <w:tr w:rsidR="009924B7" w14:paraId="6422B61C" w14:textId="77777777" w:rsidTr="009924B7">
        <w:tc>
          <w:tcPr>
            <w:tcW w:w="1710" w:type="dxa"/>
            <w:tcBorders>
              <w:top w:val="nil"/>
              <w:left w:val="nil"/>
              <w:bottom w:val="nil"/>
              <w:right w:val="nil"/>
            </w:tcBorders>
          </w:tcPr>
          <w:p w14:paraId="663C919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CA9A133" w14:textId="77777777" w:rsidR="009924B7" w:rsidRDefault="009924B7" w:rsidP="009924B7">
            <w:r>
              <w:fldChar w:fldCharType="begin" w:fldLock="1"/>
            </w:r>
            <w:r>
              <w:instrText>MERGEFIELD Att.Name</w:instrText>
            </w:r>
            <w:r>
              <w:fldChar w:fldCharType="separate"/>
            </w:r>
            <w:r>
              <w:t>duin</w:t>
            </w:r>
            <w:r>
              <w:fldChar w:fldCharType="end"/>
            </w:r>
          </w:p>
        </w:tc>
        <w:tc>
          <w:tcPr>
            <w:tcW w:w="4500" w:type="dxa"/>
            <w:tcBorders>
              <w:top w:val="nil"/>
              <w:left w:val="nil"/>
              <w:bottom w:val="nil"/>
              <w:right w:val="nil"/>
            </w:tcBorders>
          </w:tcPr>
          <w:p w14:paraId="5299F17A" w14:textId="77777777" w:rsidR="009924B7" w:rsidRPr="009924B7" w:rsidRDefault="009924B7" w:rsidP="009924B7">
            <w:r>
              <w:fldChar w:fldCharType="begin" w:fldLock="1"/>
            </w:r>
            <w:r>
              <w:instrText>MERGEFIELD Att.Notes</w:instrText>
            </w:r>
            <w:r>
              <w:fldChar w:fldCharType="end"/>
            </w:r>
            <w:r w:rsidRPr="009924B7">
              <w:t xml:space="preserve">Verhoging of heuvel van zand of fijne losse aarde en verpulverd gesteente </w:t>
            </w:r>
          </w:p>
          <w:p w14:paraId="76D1A7E3" w14:textId="77777777" w:rsidR="009924B7" w:rsidRDefault="009924B7" w:rsidP="009924B7">
            <w:r w:rsidRPr="009924B7">
              <w:t>opgeworpen door wind of door stromend water.</w:t>
            </w:r>
          </w:p>
        </w:tc>
      </w:tr>
      <w:tr w:rsidR="009924B7" w14:paraId="6588303D" w14:textId="77777777" w:rsidTr="009924B7">
        <w:tc>
          <w:tcPr>
            <w:tcW w:w="1710" w:type="dxa"/>
            <w:tcBorders>
              <w:top w:val="nil"/>
              <w:left w:val="nil"/>
              <w:bottom w:val="nil"/>
              <w:right w:val="nil"/>
            </w:tcBorders>
          </w:tcPr>
          <w:p w14:paraId="22B139BF" w14:textId="77777777" w:rsidR="009924B7" w:rsidRDefault="009924B7" w:rsidP="009924B7"/>
        </w:tc>
        <w:tc>
          <w:tcPr>
            <w:tcW w:w="2970" w:type="dxa"/>
            <w:tcBorders>
              <w:top w:val="nil"/>
              <w:left w:val="nil"/>
              <w:bottom w:val="nil"/>
              <w:right w:val="nil"/>
            </w:tcBorders>
          </w:tcPr>
          <w:p w14:paraId="04012B9B" w14:textId="77777777" w:rsidR="009924B7" w:rsidRDefault="009924B7" w:rsidP="009924B7"/>
        </w:tc>
        <w:tc>
          <w:tcPr>
            <w:tcW w:w="4500" w:type="dxa"/>
            <w:tcBorders>
              <w:top w:val="nil"/>
              <w:left w:val="nil"/>
              <w:bottom w:val="nil"/>
              <w:right w:val="nil"/>
            </w:tcBorders>
          </w:tcPr>
          <w:p w14:paraId="3BF29D45" w14:textId="77777777" w:rsidR="009924B7" w:rsidRDefault="009924B7" w:rsidP="009924B7"/>
        </w:tc>
        <w:bookmarkEnd w:id="726"/>
      </w:tr>
      <w:bookmarkStart w:id="727" w:name="BKM_16B470AA_1CBE_4c9a_AD0D_8FBDA046E1FF"/>
      <w:tr w:rsidR="009924B7" w14:paraId="6DCB6680" w14:textId="77777777" w:rsidTr="009924B7">
        <w:tc>
          <w:tcPr>
            <w:tcW w:w="1710" w:type="dxa"/>
            <w:tcBorders>
              <w:top w:val="nil"/>
              <w:left w:val="nil"/>
              <w:bottom w:val="nil"/>
              <w:right w:val="nil"/>
            </w:tcBorders>
          </w:tcPr>
          <w:p w14:paraId="34AF7BA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B26F022" w14:textId="77777777" w:rsidR="009924B7" w:rsidRDefault="009924B7" w:rsidP="009924B7">
            <w:r>
              <w:fldChar w:fldCharType="begin" w:fldLock="1"/>
            </w:r>
            <w:r>
              <w:instrText>MERGEFIELD Att.Name</w:instrText>
            </w:r>
            <w:r>
              <w:fldChar w:fldCharType="separate"/>
            </w:r>
            <w:r>
              <w:t>moeras</w:t>
            </w:r>
            <w:r>
              <w:fldChar w:fldCharType="end"/>
            </w:r>
          </w:p>
        </w:tc>
        <w:tc>
          <w:tcPr>
            <w:tcW w:w="4500" w:type="dxa"/>
            <w:tcBorders>
              <w:top w:val="nil"/>
              <w:left w:val="nil"/>
              <w:bottom w:val="nil"/>
              <w:right w:val="nil"/>
            </w:tcBorders>
          </w:tcPr>
          <w:p w14:paraId="2FD732FA" w14:textId="77777777" w:rsidR="009924B7" w:rsidRDefault="009924B7" w:rsidP="009924B7">
            <w:r>
              <w:fldChar w:fldCharType="begin" w:fldLock="1"/>
            </w:r>
            <w:r>
              <w:instrText>MERGEFIELD Att.Notes</w:instrText>
            </w:r>
            <w:r>
              <w:fldChar w:fldCharType="separate"/>
            </w:r>
            <w:r>
              <w:t>Terreindeel met moerasvegetatie in stilstaand water van geringe diepte zonder merkbare toe- of afvloeiing.</w:t>
            </w:r>
            <w:r>
              <w:fldChar w:fldCharType="end"/>
            </w:r>
          </w:p>
        </w:tc>
      </w:tr>
      <w:tr w:rsidR="009924B7" w14:paraId="1AB18D4E" w14:textId="77777777" w:rsidTr="009924B7">
        <w:tc>
          <w:tcPr>
            <w:tcW w:w="1710" w:type="dxa"/>
            <w:tcBorders>
              <w:top w:val="nil"/>
              <w:left w:val="nil"/>
              <w:bottom w:val="nil"/>
              <w:right w:val="nil"/>
            </w:tcBorders>
          </w:tcPr>
          <w:p w14:paraId="2F2839DB" w14:textId="77777777" w:rsidR="009924B7" w:rsidRDefault="009924B7" w:rsidP="009924B7"/>
        </w:tc>
        <w:tc>
          <w:tcPr>
            <w:tcW w:w="2970" w:type="dxa"/>
            <w:tcBorders>
              <w:top w:val="nil"/>
              <w:left w:val="nil"/>
              <w:bottom w:val="nil"/>
              <w:right w:val="nil"/>
            </w:tcBorders>
          </w:tcPr>
          <w:p w14:paraId="35405C0E" w14:textId="77777777" w:rsidR="009924B7" w:rsidRDefault="009924B7" w:rsidP="009924B7"/>
        </w:tc>
        <w:tc>
          <w:tcPr>
            <w:tcW w:w="4500" w:type="dxa"/>
            <w:tcBorders>
              <w:top w:val="nil"/>
              <w:left w:val="nil"/>
              <w:bottom w:val="nil"/>
              <w:right w:val="nil"/>
            </w:tcBorders>
          </w:tcPr>
          <w:p w14:paraId="0118423B" w14:textId="77777777" w:rsidR="009924B7" w:rsidRDefault="009924B7" w:rsidP="009924B7"/>
        </w:tc>
        <w:bookmarkEnd w:id="727"/>
      </w:tr>
      <w:bookmarkStart w:id="728" w:name="BKM_D722B7B9_2783_4a57_89B1_852126735D71"/>
      <w:tr w:rsidR="009924B7" w14:paraId="46F24781" w14:textId="77777777" w:rsidTr="009924B7">
        <w:tc>
          <w:tcPr>
            <w:tcW w:w="1710" w:type="dxa"/>
            <w:tcBorders>
              <w:top w:val="nil"/>
              <w:left w:val="nil"/>
              <w:bottom w:val="nil"/>
              <w:right w:val="nil"/>
            </w:tcBorders>
          </w:tcPr>
          <w:p w14:paraId="2886A1D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FFB4C12" w14:textId="77777777" w:rsidR="009924B7" w:rsidRDefault="009924B7" w:rsidP="009924B7">
            <w:r>
              <w:fldChar w:fldCharType="begin" w:fldLock="1"/>
            </w:r>
            <w:r>
              <w:instrText>MERGEFIELD Att.Name</w:instrText>
            </w:r>
            <w:r>
              <w:fldChar w:fldCharType="separate"/>
            </w:r>
            <w:r>
              <w:t>rietland</w:t>
            </w:r>
            <w:r>
              <w:fldChar w:fldCharType="end"/>
            </w:r>
          </w:p>
        </w:tc>
        <w:tc>
          <w:tcPr>
            <w:tcW w:w="4500" w:type="dxa"/>
            <w:tcBorders>
              <w:top w:val="nil"/>
              <w:left w:val="nil"/>
              <w:bottom w:val="nil"/>
              <w:right w:val="nil"/>
            </w:tcBorders>
          </w:tcPr>
          <w:p w14:paraId="76A22F02" w14:textId="77777777" w:rsidR="009924B7" w:rsidRDefault="009924B7" w:rsidP="009924B7">
            <w:r>
              <w:fldChar w:fldCharType="begin" w:fldLock="1"/>
            </w:r>
            <w:r>
              <w:instrText>MERGEFIELD Att.Notes</w:instrText>
            </w:r>
            <w:r>
              <w:fldChar w:fldCharType="separate"/>
            </w:r>
            <w:r>
              <w:t>Terreindeel overwegend begroeid met rietvegetatie.</w:t>
            </w:r>
            <w:r>
              <w:fldChar w:fldCharType="end"/>
            </w:r>
          </w:p>
        </w:tc>
      </w:tr>
      <w:tr w:rsidR="009924B7" w14:paraId="68076FE9" w14:textId="77777777" w:rsidTr="009924B7">
        <w:tc>
          <w:tcPr>
            <w:tcW w:w="1710" w:type="dxa"/>
            <w:tcBorders>
              <w:top w:val="nil"/>
              <w:left w:val="nil"/>
              <w:bottom w:val="nil"/>
              <w:right w:val="nil"/>
            </w:tcBorders>
          </w:tcPr>
          <w:p w14:paraId="57ADE95E" w14:textId="77777777" w:rsidR="009924B7" w:rsidRDefault="009924B7" w:rsidP="009924B7"/>
        </w:tc>
        <w:tc>
          <w:tcPr>
            <w:tcW w:w="2970" w:type="dxa"/>
            <w:tcBorders>
              <w:top w:val="nil"/>
              <w:left w:val="nil"/>
              <w:bottom w:val="nil"/>
              <w:right w:val="nil"/>
            </w:tcBorders>
          </w:tcPr>
          <w:p w14:paraId="45DE9C41" w14:textId="77777777" w:rsidR="009924B7" w:rsidRDefault="009924B7" w:rsidP="009924B7"/>
        </w:tc>
        <w:tc>
          <w:tcPr>
            <w:tcW w:w="4500" w:type="dxa"/>
            <w:tcBorders>
              <w:top w:val="nil"/>
              <w:left w:val="nil"/>
              <w:bottom w:val="nil"/>
              <w:right w:val="nil"/>
            </w:tcBorders>
          </w:tcPr>
          <w:p w14:paraId="081D530B" w14:textId="77777777" w:rsidR="009924B7" w:rsidRDefault="009924B7" w:rsidP="009924B7"/>
        </w:tc>
        <w:bookmarkEnd w:id="728"/>
      </w:tr>
      <w:bookmarkStart w:id="729" w:name="BKM_6134F17D_6571_4a8d_A8E5_2A2C31573994"/>
      <w:tr w:rsidR="009924B7" w14:paraId="7DEB024D" w14:textId="77777777" w:rsidTr="009924B7">
        <w:tc>
          <w:tcPr>
            <w:tcW w:w="1710" w:type="dxa"/>
            <w:tcBorders>
              <w:top w:val="nil"/>
              <w:left w:val="nil"/>
              <w:bottom w:val="nil"/>
              <w:right w:val="nil"/>
            </w:tcBorders>
          </w:tcPr>
          <w:p w14:paraId="005D303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20F570B" w14:textId="77777777" w:rsidR="009924B7" w:rsidRDefault="009924B7" w:rsidP="009924B7">
            <w:r>
              <w:fldChar w:fldCharType="begin" w:fldLock="1"/>
            </w:r>
            <w:r>
              <w:instrText>MERGEFIELD Att.Name</w:instrText>
            </w:r>
            <w:r>
              <w:fldChar w:fldCharType="separate"/>
            </w:r>
            <w:r>
              <w:t>kwelder</w:t>
            </w:r>
            <w:r>
              <w:fldChar w:fldCharType="end"/>
            </w:r>
          </w:p>
        </w:tc>
        <w:tc>
          <w:tcPr>
            <w:tcW w:w="4500" w:type="dxa"/>
            <w:tcBorders>
              <w:top w:val="nil"/>
              <w:left w:val="nil"/>
              <w:bottom w:val="nil"/>
              <w:right w:val="nil"/>
            </w:tcBorders>
          </w:tcPr>
          <w:p w14:paraId="718B0927" w14:textId="77777777" w:rsidR="009924B7" w:rsidRDefault="009924B7" w:rsidP="009924B7">
            <w:r>
              <w:fldChar w:fldCharType="begin" w:fldLock="1"/>
            </w:r>
            <w:r>
              <w:instrText>MERGEFIELD Att.Notes</w:instrText>
            </w:r>
            <w:r>
              <w:fldChar w:fldCharType="separate"/>
            </w:r>
            <w:r>
              <w:t>Buitendijks gelegen aangeslibd land van een wad, dat bij gewone vloed niet meer onder loopt</w:t>
            </w:r>
            <w:r>
              <w:fldChar w:fldCharType="end"/>
            </w:r>
          </w:p>
        </w:tc>
      </w:tr>
      <w:tr w:rsidR="009924B7" w14:paraId="3ACDC5F2" w14:textId="77777777" w:rsidTr="009924B7">
        <w:tc>
          <w:tcPr>
            <w:tcW w:w="1710" w:type="dxa"/>
            <w:tcBorders>
              <w:top w:val="nil"/>
              <w:left w:val="nil"/>
              <w:bottom w:val="nil"/>
              <w:right w:val="nil"/>
            </w:tcBorders>
          </w:tcPr>
          <w:p w14:paraId="3BC42DD9" w14:textId="77777777" w:rsidR="009924B7" w:rsidRDefault="009924B7" w:rsidP="009924B7"/>
        </w:tc>
        <w:tc>
          <w:tcPr>
            <w:tcW w:w="2970" w:type="dxa"/>
            <w:tcBorders>
              <w:top w:val="nil"/>
              <w:left w:val="nil"/>
              <w:bottom w:val="nil"/>
              <w:right w:val="nil"/>
            </w:tcBorders>
          </w:tcPr>
          <w:p w14:paraId="701FAAA2" w14:textId="77777777" w:rsidR="009924B7" w:rsidRDefault="009924B7" w:rsidP="009924B7"/>
        </w:tc>
        <w:tc>
          <w:tcPr>
            <w:tcW w:w="4500" w:type="dxa"/>
            <w:tcBorders>
              <w:top w:val="nil"/>
              <w:left w:val="nil"/>
              <w:bottom w:val="nil"/>
              <w:right w:val="nil"/>
            </w:tcBorders>
          </w:tcPr>
          <w:p w14:paraId="09E1E9AA" w14:textId="77777777" w:rsidR="009924B7" w:rsidRDefault="009924B7" w:rsidP="009924B7"/>
        </w:tc>
        <w:bookmarkEnd w:id="729"/>
      </w:tr>
      <w:bookmarkStart w:id="730" w:name="BKM_76F21BF8_872A_444b_A281_6ADB87394C30"/>
      <w:tr w:rsidR="009924B7" w14:paraId="37034231" w14:textId="77777777" w:rsidTr="009924B7">
        <w:tc>
          <w:tcPr>
            <w:tcW w:w="1710" w:type="dxa"/>
            <w:tcBorders>
              <w:top w:val="nil"/>
              <w:left w:val="nil"/>
              <w:bottom w:val="nil"/>
              <w:right w:val="nil"/>
            </w:tcBorders>
          </w:tcPr>
          <w:p w14:paraId="032FAEA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74D13EA" w14:textId="77777777" w:rsidR="009924B7" w:rsidRDefault="009924B7" w:rsidP="009924B7">
            <w:r>
              <w:fldChar w:fldCharType="begin" w:fldLock="1"/>
            </w:r>
            <w:r>
              <w:instrText>MERGEFIELD Att.Name</w:instrText>
            </w:r>
            <w:r>
              <w:fldChar w:fldCharType="separate"/>
            </w:r>
            <w:r>
              <w:t>fruitteelt</w:t>
            </w:r>
            <w:r>
              <w:fldChar w:fldCharType="end"/>
            </w:r>
          </w:p>
        </w:tc>
        <w:tc>
          <w:tcPr>
            <w:tcW w:w="4500" w:type="dxa"/>
            <w:tcBorders>
              <w:top w:val="nil"/>
              <w:left w:val="nil"/>
              <w:bottom w:val="nil"/>
              <w:right w:val="nil"/>
            </w:tcBorders>
          </w:tcPr>
          <w:p w14:paraId="4301D585" w14:textId="77777777" w:rsidR="009924B7" w:rsidRPr="009924B7" w:rsidRDefault="009924B7" w:rsidP="009924B7">
            <w:r>
              <w:fldChar w:fldCharType="begin" w:fldLock="1"/>
            </w:r>
            <w:r>
              <w:instrText>MERGEFIELD Att.Notes</w:instrText>
            </w:r>
            <w:r>
              <w:fldChar w:fldCharType="end"/>
            </w:r>
            <w:r w:rsidRPr="009924B7">
              <w:t xml:space="preserve">Terreindeel begroeid met fruitbomen in de vorm van hoogstam en </w:t>
            </w:r>
          </w:p>
          <w:p w14:paraId="3869342C" w14:textId="77777777" w:rsidR="009924B7" w:rsidRDefault="009924B7" w:rsidP="009924B7">
            <w:r>
              <w:rPr>
                <w:lang w:val="en-US"/>
              </w:rPr>
              <w:t>laagstamboomgaard, druiven of kleinfruit.</w:t>
            </w:r>
          </w:p>
        </w:tc>
      </w:tr>
      <w:tr w:rsidR="009924B7" w14:paraId="04D8DA49" w14:textId="77777777" w:rsidTr="009924B7">
        <w:tc>
          <w:tcPr>
            <w:tcW w:w="1710" w:type="dxa"/>
            <w:tcBorders>
              <w:top w:val="nil"/>
              <w:left w:val="nil"/>
              <w:bottom w:val="nil"/>
              <w:right w:val="nil"/>
            </w:tcBorders>
          </w:tcPr>
          <w:p w14:paraId="130F3336" w14:textId="77777777" w:rsidR="009924B7" w:rsidRDefault="009924B7" w:rsidP="009924B7"/>
        </w:tc>
        <w:tc>
          <w:tcPr>
            <w:tcW w:w="2970" w:type="dxa"/>
            <w:tcBorders>
              <w:top w:val="nil"/>
              <w:left w:val="nil"/>
              <w:bottom w:val="nil"/>
              <w:right w:val="nil"/>
            </w:tcBorders>
          </w:tcPr>
          <w:p w14:paraId="492C5730" w14:textId="77777777" w:rsidR="009924B7" w:rsidRDefault="009924B7" w:rsidP="009924B7"/>
        </w:tc>
        <w:tc>
          <w:tcPr>
            <w:tcW w:w="4500" w:type="dxa"/>
            <w:tcBorders>
              <w:top w:val="nil"/>
              <w:left w:val="nil"/>
              <w:bottom w:val="nil"/>
              <w:right w:val="nil"/>
            </w:tcBorders>
          </w:tcPr>
          <w:p w14:paraId="4519AB99" w14:textId="77777777" w:rsidR="009924B7" w:rsidRDefault="009924B7" w:rsidP="009924B7"/>
        </w:tc>
        <w:bookmarkEnd w:id="730"/>
      </w:tr>
      <w:bookmarkStart w:id="731" w:name="BKM_90A9B653_5507_4809_BBCE_4B52A254502A"/>
      <w:tr w:rsidR="009924B7" w14:paraId="5C124025" w14:textId="77777777" w:rsidTr="009924B7">
        <w:tc>
          <w:tcPr>
            <w:tcW w:w="1710" w:type="dxa"/>
            <w:tcBorders>
              <w:top w:val="nil"/>
              <w:left w:val="nil"/>
              <w:bottom w:val="nil"/>
              <w:right w:val="nil"/>
            </w:tcBorders>
          </w:tcPr>
          <w:p w14:paraId="0E3AE3D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4443163" w14:textId="77777777" w:rsidR="009924B7" w:rsidRDefault="009924B7" w:rsidP="009924B7">
            <w:r>
              <w:fldChar w:fldCharType="begin" w:fldLock="1"/>
            </w:r>
            <w:r>
              <w:instrText>MERGEFIELD Att.Name</w:instrText>
            </w:r>
            <w:r>
              <w:fldChar w:fldCharType="separate"/>
            </w:r>
            <w:r>
              <w:t>boomteelt</w:t>
            </w:r>
            <w:r>
              <w:fldChar w:fldCharType="end"/>
            </w:r>
          </w:p>
        </w:tc>
        <w:tc>
          <w:tcPr>
            <w:tcW w:w="4500" w:type="dxa"/>
            <w:tcBorders>
              <w:top w:val="nil"/>
              <w:left w:val="nil"/>
              <w:bottom w:val="nil"/>
              <w:right w:val="nil"/>
            </w:tcBorders>
          </w:tcPr>
          <w:p w14:paraId="47275ADC" w14:textId="77777777" w:rsidR="009924B7" w:rsidRPr="009924B7" w:rsidRDefault="009924B7" w:rsidP="009924B7">
            <w:r>
              <w:fldChar w:fldCharType="begin" w:fldLock="1"/>
            </w:r>
            <w:r>
              <w:instrText>MERGEFIELD Att.Notes</w:instrText>
            </w:r>
            <w:r>
              <w:fldChar w:fldCharType="end"/>
            </w:r>
            <w:r w:rsidRPr="009924B7">
              <w:t xml:space="preserve">Grond in gebruik voor het kweken van jonge siergewassen, bomen enz. ten </w:t>
            </w:r>
          </w:p>
          <w:p w14:paraId="4BD59718" w14:textId="77777777" w:rsidR="009924B7" w:rsidRDefault="009924B7" w:rsidP="009924B7">
            <w:r w:rsidRPr="009924B7">
              <w:t>behoeve van een later gebruik elders.</w:t>
            </w:r>
          </w:p>
        </w:tc>
      </w:tr>
      <w:tr w:rsidR="009924B7" w14:paraId="67639264" w14:textId="77777777" w:rsidTr="009924B7">
        <w:tc>
          <w:tcPr>
            <w:tcW w:w="1710" w:type="dxa"/>
            <w:tcBorders>
              <w:top w:val="nil"/>
              <w:left w:val="nil"/>
              <w:bottom w:val="nil"/>
              <w:right w:val="nil"/>
            </w:tcBorders>
          </w:tcPr>
          <w:p w14:paraId="4333AFC5" w14:textId="77777777" w:rsidR="009924B7" w:rsidRDefault="009924B7" w:rsidP="009924B7"/>
        </w:tc>
        <w:tc>
          <w:tcPr>
            <w:tcW w:w="2970" w:type="dxa"/>
            <w:tcBorders>
              <w:top w:val="nil"/>
              <w:left w:val="nil"/>
              <w:bottom w:val="nil"/>
              <w:right w:val="nil"/>
            </w:tcBorders>
          </w:tcPr>
          <w:p w14:paraId="30EAFAB9" w14:textId="77777777" w:rsidR="009924B7" w:rsidRDefault="009924B7" w:rsidP="009924B7"/>
        </w:tc>
        <w:tc>
          <w:tcPr>
            <w:tcW w:w="4500" w:type="dxa"/>
            <w:tcBorders>
              <w:top w:val="nil"/>
              <w:left w:val="nil"/>
              <w:bottom w:val="nil"/>
              <w:right w:val="nil"/>
            </w:tcBorders>
          </w:tcPr>
          <w:p w14:paraId="41A16319" w14:textId="77777777" w:rsidR="009924B7" w:rsidRDefault="009924B7" w:rsidP="009924B7"/>
        </w:tc>
        <w:bookmarkEnd w:id="731"/>
      </w:tr>
      <w:bookmarkStart w:id="732" w:name="BKM_AE6F869F_8584_478e_9364_B897F886C897"/>
      <w:tr w:rsidR="009924B7" w14:paraId="05C0858D" w14:textId="77777777" w:rsidTr="009924B7">
        <w:tc>
          <w:tcPr>
            <w:tcW w:w="1710" w:type="dxa"/>
            <w:tcBorders>
              <w:top w:val="nil"/>
              <w:left w:val="nil"/>
              <w:bottom w:val="nil"/>
              <w:right w:val="nil"/>
            </w:tcBorders>
          </w:tcPr>
          <w:p w14:paraId="71F3FE2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8696F90" w14:textId="77777777" w:rsidR="009924B7" w:rsidRDefault="009924B7" w:rsidP="009924B7">
            <w:r>
              <w:fldChar w:fldCharType="begin" w:fldLock="1"/>
            </w:r>
            <w:r>
              <w:instrText>MERGEFIELD Att.Name</w:instrText>
            </w:r>
            <w:r>
              <w:fldChar w:fldCharType="separate"/>
            </w:r>
            <w:r>
              <w:t>grasland overig</w:t>
            </w:r>
            <w:r>
              <w:fldChar w:fldCharType="end"/>
            </w:r>
          </w:p>
        </w:tc>
        <w:tc>
          <w:tcPr>
            <w:tcW w:w="4500" w:type="dxa"/>
            <w:tcBorders>
              <w:top w:val="nil"/>
              <w:left w:val="nil"/>
              <w:bottom w:val="nil"/>
              <w:right w:val="nil"/>
            </w:tcBorders>
          </w:tcPr>
          <w:p w14:paraId="3FE9C1E7" w14:textId="77777777" w:rsidR="009924B7" w:rsidRDefault="009924B7" w:rsidP="009924B7">
            <w:r>
              <w:fldChar w:fldCharType="begin" w:fldLock="1"/>
            </w:r>
            <w:r>
              <w:instrText>MERGEFIELD Att.Notes</w:instrText>
            </w:r>
            <w:r>
              <w:fldChar w:fldCharType="separate"/>
            </w:r>
            <w:r>
              <w:t xml:space="preserve">Terreindeel met een vegetatie bestaande uit grassen en of grasachtigen, en met de in graslanden voorkomende kruiden, dat niet in gebruik is voor agrarische doeleinden. </w:t>
            </w:r>
            <w:r>
              <w:fldChar w:fldCharType="end"/>
            </w:r>
          </w:p>
        </w:tc>
      </w:tr>
      <w:tr w:rsidR="009924B7" w14:paraId="361D072D" w14:textId="77777777" w:rsidTr="009924B7">
        <w:tc>
          <w:tcPr>
            <w:tcW w:w="1710" w:type="dxa"/>
            <w:tcBorders>
              <w:top w:val="nil"/>
              <w:left w:val="nil"/>
              <w:bottom w:val="nil"/>
              <w:right w:val="nil"/>
            </w:tcBorders>
          </w:tcPr>
          <w:p w14:paraId="45D02267" w14:textId="77777777" w:rsidR="009924B7" w:rsidRDefault="009924B7" w:rsidP="009924B7"/>
        </w:tc>
        <w:tc>
          <w:tcPr>
            <w:tcW w:w="2970" w:type="dxa"/>
            <w:tcBorders>
              <w:top w:val="nil"/>
              <w:left w:val="nil"/>
              <w:bottom w:val="nil"/>
              <w:right w:val="nil"/>
            </w:tcBorders>
          </w:tcPr>
          <w:p w14:paraId="5CC49B63" w14:textId="77777777" w:rsidR="009924B7" w:rsidRDefault="009924B7" w:rsidP="009924B7"/>
        </w:tc>
        <w:tc>
          <w:tcPr>
            <w:tcW w:w="4500" w:type="dxa"/>
            <w:tcBorders>
              <w:top w:val="nil"/>
              <w:left w:val="nil"/>
              <w:bottom w:val="nil"/>
              <w:right w:val="nil"/>
            </w:tcBorders>
          </w:tcPr>
          <w:p w14:paraId="7D8A1A39" w14:textId="77777777" w:rsidR="009924B7" w:rsidRDefault="009924B7" w:rsidP="009924B7"/>
        </w:tc>
        <w:bookmarkEnd w:id="732"/>
      </w:tr>
      <w:bookmarkStart w:id="733" w:name="BKM_43959975_BA68_4e76_82D8_5147C057B17A"/>
      <w:tr w:rsidR="009924B7" w14:paraId="0E07E2C5" w14:textId="77777777" w:rsidTr="009924B7">
        <w:tc>
          <w:tcPr>
            <w:tcW w:w="1710" w:type="dxa"/>
            <w:tcBorders>
              <w:top w:val="nil"/>
              <w:left w:val="nil"/>
              <w:bottom w:val="nil"/>
              <w:right w:val="nil"/>
            </w:tcBorders>
          </w:tcPr>
          <w:p w14:paraId="12A9169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BD4CFD5" w14:textId="77777777" w:rsidR="009924B7" w:rsidRDefault="009924B7" w:rsidP="009924B7">
            <w:r>
              <w:fldChar w:fldCharType="begin" w:fldLock="1"/>
            </w:r>
            <w:r>
              <w:instrText>MERGEFIELD Att.Name</w:instrText>
            </w:r>
            <w:r>
              <w:fldChar w:fldCharType="separate"/>
            </w:r>
            <w:r>
              <w:t>grasland agrarisch</w:t>
            </w:r>
            <w:r>
              <w:fldChar w:fldCharType="end"/>
            </w:r>
          </w:p>
        </w:tc>
        <w:tc>
          <w:tcPr>
            <w:tcW w:w="4500" w:type="dxa"/>
            <w:tcBorders>
              <w:top w:val="nil"/>
              <w:left w:val="nil"/>
              <w:bottom w:val="nil"/>
              <w:right w:val="nil"/>
            </w:tcBorders>
          </w:tcPr>
          <w:p w14:paraId="2E361FEE" w14:textId="77777777" w:rsidR="009924B7" w:rsidRPr="009924B7" w:rsidRDefault="009924B7" w:rsidP="009924B7">
            <w:r>
              <w:fldChar w:fldCharType="begin" w:fldLock="1"/>
            </w:r>
            <w:r>
              <w:instrText>MERGEFIELD Att.Notes</w:instrText>
            </w:r>
            <w:r>
              <w:fldChar w:fldCharType="end"/>
            </w:r>
            <w:r w:rsidRPr="009924B7">
              <w:t xml:space="preserve">Terreindeel met een vegetatie bestaande uit grassen en of grasachtigen, en met de in graslanden voorkomende kruiden, zijnde cultuurgrasland dat in gebruik is </w:t>
            </w:r>
          </w:p>
          <w:p w14:paraId="6D73C98C" w14:textId="77777777" w:rsidR="009924B7" w:rsidRDefault="009924B7" w:rsidP="009924B7">
            <w:r w:rsidRPr="009924B7">
              <w:t>voor de veeteelt, bijvoorbeeld als weiland of als hooiland.</w:t>
            </w:r>
          </w:p>
        </w:tc>
      </w:tr>
      <w:tr w:rsidR="009924B7" w14:paraId="3739DA7C" w14:textId="77777777" w:rsidTr="009924B7">
        <w:tc>
          <w:tcPr>
            <w:tcW w:w="1710" w:type="dxa"/>
            <w:tcBorders>
              <w:top w:val="nil"/>
              <w:left w:val="nil"/>
              <w:bottom w:val="nil"/>
              <w:right w:val="nil"/>
            </w:tcBorders>
          </w:tcPr>
          <w:p w14:paraId="5F934A0D" w14:textId="77777777" w:rsidR="009924B7" w:rsidRDefault="009924B7" w:rsidP="009924B7"/>
        </w:tc>
        <w:tc>
          <w:tcPr>
            <w:tcW w:w="2970" w:type="dxa"/>
            <w:tcBorders>
              <w:top w:val="nil"/>
              <w:left w:val="nil"/>
              <w:bottom w:val="nil"/>
              <w:right w:val="nil"/>
            </w:tcBorders>
          </w:tcPr>
          <w:p w14:paraId="308CAE30" w14:textId="77777777" w:rsidR="009924B7" w:rsidRDefault="009924B7" w:rsidP="009924B7"/>
        </w:tc>
        <w:tc>
          <w:tcPr>
            <w:tcW w:w="4500" w:type="dxa"/>
            <w:tcBorders>
              <w:top w:val="nil"/>
              <w:left w:val="nil"/>
              <w:bottom w:val="nil"/>
              <w:right w:val="nil"/>
            </w:tcBorders>
          </w:tcPr>
          <w:p w14:paraId="20033CA2" w14:textId="77777777" w:rsidR="009924B7" w:rsidRDefault="009924B7" w:rsidP="009924B7"/>
        </w:tc>
        <w:bookmarkEnd w:id="733"/>
      </w:tr>
      <w:bookmarkStart w:id="734" w:name="BKM_268E5940_A3AD_4bf4_B958_864D765BA83B"/>
      <w:tr w:rsidR="009924B7" w14:paraId="40CD5389" w14:textId="77777777" w:rsidTr="009924B7">
        <w:tc>
          <w:tcPr>
            <w:tcW w:w="1710" w:type="dxa"/>
            <w:tcBorders>
              <w:top w:val="nil"/>
              <w:left w:val="nil"/>
              <w:bottom w:val="nil"/>
              <w:right w:val="nil"/>
            </w:tcBorders>
          </w:tcPr>
          <w:p w14:paraId="417F936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6468D6A" w14:textId="77777777" w:rsidR="009924B7" w:rsidRDefault="009924B7" w:rsidP="009924B7">
            <w:r>
              <w:fldChar w:fldCharType="begin" w:fldLock="1"/>
            </w:r>
            <w:r>
              <w:instrText>MERGEFIELD Att.Name</w:instrText>
            </w:r>
            <w:r>
              <w:fldChar w:fldCharType="separate"/>
            </w:r>
            <w:r>
              <w:t>groenvoorziening</w:t>
            </w:r>
            <w:r>
              <w:fldChar w:fldCharType="end"/>
            </w:r>
          </w:p>
        </w:tc>
        <w:tc>
          <w:tcPr>
            <w:tcW w:w="4500" w:type="dxa"/>
            <w:tcBorders>
              <w:top w:val="nil"/>
              <w:left w:val="nil"/>
              <w:bottom w:val="nil"/>
              <w:right w:val="nil"/>
            </w:tcBorders>
          </w:tcPr>
          <w:p w14:paraId="6BAC01C8" w14:textId="77777777" w:rsidR="009924B7" w:rsidRDefault="009924B7" w:rsidP="009924B7">
            <w:r>
              <w:fldChar w:fldCharType="begin" w:fldLock="1"/>
            </w:r>
            <w:r>
              <w:instrText>MERGEFIELD Att.Notes</w:instrText>
            </w:r>
            <w:r>
              <w:fldChar w:fldCharType="separate"/>
            </w:r>
            <w:r>
              <w:t xml:space="preserve">Terreindeel met aangelegde beplanting, meestal gras, heesters of struiken. </w:t>
            </w:r>
            <w:r>
              <w:fldChar w:fldCharType="end"/>
            </w:r>
          </w:p>
        </w:tc>
      </w:tr>
      <w:tr w:rsidR="009924B7" w14:paraId="2188D6DF" w14:textId="77777777" w:rsidTr="009924B7">
        <w:tc>
          <w:tcPr>
            <w:tcW w:w="1710" w:type="dxa"/>
            <w:tcBorders>
              <w:top w:val="nil"/>
              <w:left w:val="nil"/>
              <w:bottom w:val="nil"/>
              <w:right w:val="nil"/>
            </w:tcBorders>
          </w:tcPr>
          <w:p w14:paraId="200A8E9B" w14:textId="77777777" w:rsidR="009924B7" w:rsidRDefault="009924B7" w:rsidP="009924B7"/>
        </w:tc>
        <w:tc>
          <w:tcPr>
            <w:tcW w:w="2970" w:type="dxa"/>
            <w:tcBorders>
              <w:top w:val="nil"/>
              <w:left w:val="nil"/>
              <w:bottom w:val="nil"/>
              <w:right w:val="nil"/>
            </w:tcBorders>
          </w:tcPr>
          <w:p w14:paraId="500D8FFF" w14:textId="77777777" w:rsidR="009924B7" w:rsidRDefault="009924B7" w:rsidP="009924B7"/>
        </w:tc>
        <w:tc>
          <w:tcPr>
            <w:tcW w:w="4500" w:type="dxa"/>
            <w:tcBorders>
              <w:top w:val="nil"/>
              <w:left w:val="nil"/>
              <w:bottom w:val="nil"/>
              <w:right w:val="nil"/>
            </w:tcBorders>
          </w:tcPr>
          <w:p w14:paraId="335A129D" w14:textId="77777777" w:rsidR="009924B7" w:rsidRDefault="009924B7" w:rsidP="009924B7"/>
        </w:tc>
        <w:bookmarkEnd w:id="734"/>
      </w:tr>
      <w:bookmarkStart w:id="735" w:name="BKM_159F54C2_CDF6_418e_B8CC_D56DF2669670"/>
      <w:tr w:rsidR="009924B7" w14:paraId="79DB900C" w14:textId="77777777" w:rsidTr="009924B7">
        <w:tc>
          <w:tcPr>
            <w:tcW w:w="1710" w:type="dxa"/>
            <w:tcBorders>
              <w:top w:val="nil"/>
              <w:left w:val="nil"/>
              <w:bottom w:val="nil"/>
              <w:right w:val="nil"/>
            </w:tcBorders>
          </w:tcPr>
          <w:p w14:paraId="19A7E79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96BE5F1" w14:textId="77777777" w:rsidR="009924B7" w:rsidRDefault="009924B7" w:rsidP="009924B7">
            <w:r>
              <w:fldChar w:fldCharType="begin" w:fldLock="1"/>
            </w:r>
            <w:r>
              <w:instrText>MERGEFIELD Att.Name</w:instrText>
            </w:r>
            <w:r>
              <w:fldChar w:fldCharType="separate"/>
            </w:r>
            <w:r>
              <w:t>bouwland</w:t>
            </w:r>
            <w:r>
              <w:fldChar w:fldCharType="end"/>
            </w:r>
          </w:p>
        </w:tc>
        <w:tc>
          <w:tcPr>
            <w:tcW w:w="4500" w:type="dxa"/>
            <w:tcBorders>
              <w:top w:val="nil"/>
              <w:left w:val="nil"/>
              <w:bottom w:val="nil"/>
              <w:right w:val="nil"/>
            </w:tcBorders>
          </w:tcPr>
          <w:p w14:paraId="1B612BD7" w14:textId="77777777" w:rsidR="009924B7" w:rsidRDefault="009924B7" w:rsidP="009924B7">
            <w:r>
              <w:fldChar w:fldCharType="begin" w:fldLock="1"/>
            </w:r>
            <w:r>
              <w:instrText>MERGEFIELD Att.Notes</w:instrText>
            </w:r>
            <w:r>
              <w:fldChar w:fldCharType="separate"/>
            </w:r>
            <w:r>
              <w:t>Terreindeel in gebruik als akker, met gewassen die in een teelt roulatieschema zijn opgenomen. Kan tijdelijk zonder gewas zijn of braak liggen.</w:t>
            </w:r>
            <w:r>
              <w:fldChar w:fldCharType="end"/>
            </w:r>
          </w:p>
        </w:tc>
      </w:tr>
      <w:tr w:rsidR="009924B7" w14:paraId="5899190A" w14:textId="77777777" w:rsidTr="009924B7">
        <w:tc>
          <w:tcPr>
            <w:tcW w:w="1710" w:type="dxa"/>
            <w:tcBorders>
              <w:top w:val="nil"/>
              <w:left w:val="nil"/>
              <w:bottom w:val="nil"/>
              <w:right w:val="nil"/>
            </w:tcBorders>
          </w:tcPr>
          <w:p w14:paraId="77321E5B" w14:textId="77777777" w:rsidR="009924B7" w:rsidRDefault="009924B7" w:rsidP="009924B7"/>
        </w:tc>
        <w:tc>
          <w:tcPr>
            <w:tcW w:w="2970" w:type="dxa"/>
            <w:tcBorders>
              <w:top w:val="nil"/>
              <w:left w:val="nil"/>
              <w:bottom w:val="nil"/>
              <w:right w:val="nil"/>
            </w:tcBorders>
          </w:tcPr>
          <w:p w14:paraId="58C38EF4" w14:textId="77777777" w:rsidR="009924B7" w:rsidRDefault="009924B7" w:rsidP="009924B7"/>
        </w:tc>
        <w:tc>
          <w:tcPr>
            <w:tcW w:w="4500" w:type="dxa"/>
            <w:tcBorders>
              <w:top w:val="nil"/>
              <w:left w:val="nil"/>
              <w:bottom w:val="nil"/>
              <w:right w:val="nil"/>
            </w:tcBorders>
          </w:tcPr>
          <w:p w14:paraId="61501742" w14:textId="77777777" w:rsidR="009924B7" w:rsidRDefault="009924B7" w:rsidP="009924B7"/>
        </w:tc>
        <w:bookmarkEnd w:id="735"/>
      </w:tr>
      <w:bookmarkStart w:id="736" w:name="BKM_DE5C646D_44CF_4355_88BB_ED6A3EF3726A"/>
      <w:tr w:rsidR="009924B7" w14:paraId="3CD02E6F" w14:textId="77777777" w:rsidTr="009924B7">
        <w:tc>
          <w:tcPr>
            <w:tcW w:w="1710" w:type="dxa"/>
            <w:tcBorders>
              <w:top w:val="nil"/>
              <w:left w:val="nil"/>
              <w:bottom w:val="nil"/>
              <w:right w:val="nil"/>
            </w:tcBorders>
          </w:tcPr>
          <w:p w14:paraId="04627B3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11D93A5" w14:textId="77777777" w:rsidR="009924B7" w:rsidRDefault="009924B7" w:rsidP="009924B7">
            <w:r>
              <w:fldChar w:fldCharType="begin" w:fldLock="1"/>
            </w:r>
            <w:r>
              <w:instrText>MERGEFIELD Att.Name</w:instrText>
            </w:r>
            <w:r>
              <w:fldChar w:fldCharType="separate"/>
            </w:r>
            <w:r>
              <w:t>gemengd bos</w:t>
            </w:r>
            <w:r>
              <w:fldChar w:fldCharType="end"/>
            </w:r>
          </w:p>
        </w:tc>
        <w:tc>
          <w:tcPr>
            <w:tcW w:w="4500" w:type="dxa"/>
            <w:tcBorders>
              <w:top w:val="nil"/>
              <w:left w:val="nil"/>
              <w:bottom w:val="nil"/>
              <w:right w:val="nil"/>
            </w:tcBorders>
          </w:tcPr>
          <w:p w14:paraId="76B5F04A" w14:textId="77777777" w:rsidR="009924B7" w:rsidRDefault="009924B7" w:rsidP="009924B7">
            <w:r>
              <w:fldChar w:fldCharType="begin" w:fldLock="1"/>
            </w:r>
            <w:r>
              <w:instrText>MERGEFIELD Att.Notes</w:instrText>
            </w:r>
            <w:r>
              <w:fldChar w:fldCharType="separate"/>
            </w:r>
            <w:r>
              <w:t>Terreindeel begroeid met een dusdanige aantal naald- en loofbomen dat deze een min of meer gesloten geheel vormen of, na volgroeiing van de bomen, zullen vormen.</w:t>
            </w:r>
            <w:r>
              <w:fldChar w:fldCharType="end"/>
            </w:r>
          </w:p>
        </w:tc>
      </w:tr>
      <w:tr w:rsidR="009924B7" w14:paraId="0C036943" w14:textId="77777777" w:rsidTr="009924B7">
        <w:tc>
          <w:tcPr>
            <w:tcW w:w="1710" w:type="dxa"/>
            <w:tcBorders>
              <w:top w:val="nil"/>
              <w:left w:val="nil"/>
              <w:bottom w:val="nil"/>
              <w:right w:val="nil"/>
            </w:tcBorders>
          </w:tcPr>
          <w:p w14:paraId="19923337" w14:textId="77777777" w:rsidR="009924B7" w:rsidRDefault="009924B7" w:rsidP="009924B7"/>
        </w:tc>
        <w:tc>
          <w:tcPr>
            <w:tcW w:w="2970" w:type="dxa"/>
            <w:tcBorders>
              <w:top w:val="nil"/>
              <w:left w:val="nil"/>
              <w:bottom w:val="nil"/>
              <w:right w:val="nil"/>
            </w:tcBorders>
          </w:tcPr>
          <w:p w14:paraId="18C3851F" w14:textId="77777777" w:rsidR="009924B7" w:rsidRDefault="009924B7" w:rsidP="009924B7"/>
        </w:tc>
        <w:tc>
          <w:tcPr>
            <w:tcW w:w="4500" w:type="dxa"/>
            <w:tcBorders>
              <w:top w:val="nil"/>
              <w:left w:val="nil"/>
              <w:bottom w:val="nil"/>
              <w:right w:val="nil"/>
            </w:tcBorders>
          </w:tcPr>
          <w:p w14:paraId="1FD6BC52" w14:textId="77777777" w:rsidR="009924B7" w:rsidRDefault="009924B7" w:rsidP="009924B7"/>
        </w:tc>
        <w:bookmarkEnd w:id="736"/>
      </w:tr>
      <w:bookmarkEnd w:id="720"/>
    </w:tbl>
    <w:p w14:paraId="79E9F026" w14:textId="1DB88A56" w:rsidR="009924B7" w:rsidRDefault="009924B7" w:rsidP="009924B7">
      <w:pPr>
        <w:rPr>
          <w:u w:color="000000"/>
        </w:rPr>
      </w:pPr>
    </w:p>
    <w:p w14:paraId="4B9FB486" w14:textId="77777777" w:rsidR="009924B7" w:rsidRDefault="009924B7">
      <w:pPr>
        <w:contextualSpacing w:val="0"/>
        <w:rPr>
          <w:u w:color="000000"/>
        </w:rPr>
      </w:pPr>
      <w:r>
        <w:rPr>
          <w:u w:color="000000"/>
        </w:rPr>
        <w:br w:type="page"/>
      </w:r>
    </w:p>
    <w:bookmarkStart w:id="737" w:name="BKM_3E70AED6_A01D_4482_8158_BC4EA16804CF"/>
    <w:p w14:paraId="1EAEE694"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onbegroeid terrein</w:t>
      </w:r>
      <w:r w:rsidRPr="009924B7">
        <w:fldChar w:fldCharType="end"/>
      </w:r>
    </w:p>
    <w:p w14:paraId="36D0908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F9CF1EB" w14:textId="77777777" w:rsidTr="009924B7">
        <w:trPr>
          <w:trHeight w:val="230"/>
        </w:trPr>
        <w:tc>
          <w:tcPr>
            <w:tcW w:w="1710" w:type="dxa"/>
            <w:tcBorders>
              <w:top w:val="nil"/>
              <w:left w:val="nil"/>
              <w:bottom w:val="nil"/>
              <w:right w:val="nil"/>
            </w:tcBorders>
          </w:tcPr>
          <w:p w14:paraId="7A44B5C5" w14:textId="77777777" w:rsidR="009924B7" w:rsidRDefault="009924B7" w:rsidP="009924B7">
            <w:r>
              <w:rPr>
                <w:b/>
                <w:bCs/>
              </w:rPr>
              <w:t>Definitie</w:t>
            </w:r>
          </w:p>
        </w:tc>
        <w:tc>
          <w:tcPr>
            <w:tcW w:w="7650" w:type="dxa"/>
            <w:tcBorders>
              <w:top w:val="nil"/>
              <w:left w:val="nil"/>
              <w:bottom w:val="nil"/>
              <w:right w:val="nil"/>
            </w:tcBorders>
          </w:tcPr>
          <w:p w14:paraId="38FE5202" w14:textId="77777777" w:rsidR="009924B7" w:rsidRDefault="009924B7" w:rsidP="009924B7">
            <w:r>
              <w:fldChar w:fldCharType="begin" w:fldLock="1"/>
            </w:r>
            <w:r>
              <w:instrText>MERGEFIELD Element.Notes</w:instrText>
            </w:r>
            <w:r>
              <w:fldChar w:fldCharType="separate"/>
            </w:r>
            <w:r>
              <w:t>Een catagorisering waarmee het fysiek voorkomen van een onbegroeid terrein kan worden verbijzonderd</w:t>
            </w:r>
            <w:r>
              <w:fldChar w:fldCharType="end"/>
            </w:r>
          </w:p>
        </w:tc>
      </w:tr>
    </w:tbl>
    <w:p w14:paraId="12F97A06"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D0FDB8E" w14:textId="77777777" w:rsidTr="009924B7">
        <w:trPr>
          <w:trHeight w:val="230"/>
        </w:trPr>
        <w:tc>
          <w:tcPr>
            <w:tcW w:w="1710" w:type="dxa"/>
            <w:tcBorders>
              <w:top w:val="nil"/>
              <w:left w:val="nil"/>
              <w:bottom w:val="nil"/>
              <w:right w:val="nil"/>
            </w:tcBorders>
          </w:tcPr>
          <w:p w14:paraId="07CAEDC2" w14:textId="77777777" w:rsidR="009924B7" w:rsidRDefault="009924B7" w:rsidP="009924B7">
            <w:pPr>
              <w:rPr>
                <w:i/>
                <w:iCs/>
              </w:rPr>
            </w:pPr>
            <w:bookmarkStart w:id="738" w:name="BKM_370FB11F_245B_4e38_8A31_97998BBE695A"/>
            <w:r>
              <w:rPr>
                <w:i/>
                <w:iCs/>
              </w:rPr>
              <w:t>Code</w:t>
            </w:r>
          </w:p>
        </w:tc>
        <w:tc>
          <w:tcPr>
            <w:tcW w:w="2970" w:type="dxa"/>
            <w:tcBorders>
              <w:top w:val="nil"/>
              <w:left w:val="nil"/>
              <w:bottom w:val="nil"/>
              <w:right w:val="nil"/>
            </w:tcBorders>
          </w:tcPr>
          <w:p w14:paraId="0F0FDA16" w14:textId="77777777" w:rsidR="009924B7" w:rsidRDefault="009924B7" w:rsidP="009924B7">
            <w:pPr>
              <w:rPr>
                <w:i/>
                <w:iCs/>
              </w:rPr>
            </w:pPr>
            <w:r>
              <w:rPr>
                <w:i/>
                <w:iCs/>
              </w:rPr>
              <w:t>Naam</w:t>
            </w:r>
          </w:p>
        </w:tc>
        <w:tc>
          <w:tcPr>
            <w:tcW w:w="4500" w:type="dxa"/>
            <w:tcBorders>
              <w:top w:val="nil"/>
              <w:left w:val="nil"/>
              <w:bottom w:val="nil"/>
              <w:right w:val="nil"/>
            </w:tcBorders>
          </w:tcPr>
          <w:p w14:paraId="6E2E30B7" w14:textId="77777777" w:rsidR="009924B7" w:rsidRDefault="009924B7" w:rsidP="009924B7">
            <w:pPr>
              <w:rPr>
                <w:i/>
                <w:iCs/>
              </w:rPr>
            </w:pPr>
            <w:r>
              <w:rPr>
                <w:i/>
                <w:iCs/>
              </w:rPr>
              <w:t>Definitie</w:t>
            </w:r>
          </w:p>
        </w:tc>
      </w:tr>
      <w:tr w:rsidR="009924B7" w14:paraId="7C4BADEC" w14:textId="77777777" w:rsidTr="009924B7">
        <w:tc>
          <w:tcPr>
            <w:tcW w:w="1710" w:type="dxa"/>
            <w:tcBorders>
              <w:top w:val="nil"/>
              <w:left w:val="nil"/>
              <w:bottom w:val="nil"/>
              <w:right w:val="nil"/>
            </w:tcBorders>
          </w:tcPr>
          <w:p w14:paraId="6466D92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8A6D0FD" w14:textId="77777777" w:rsidR="009924B7" w:rsidRDefault="009924B7" w:rsidP="009924B7">
            <w:r>
              <w:fldChar w:fldCharType="begin" w:fldLock="1"/>
            </w:r>
            <w:r>
              <w:instrText>MERGEFIELD Att.Name</w:instrText>
            </w:r>
            <w:r>
              <w:fldChar w:fldCharType="separate"/>
            </w:r>
            <w:r>
              <w:t>zand</w:t>
            </w:r>
            <w:r>
              <w:fldChar w:fldCharType="end"/>
            </w:r>
          </w:p>
        </w:tc>
        <w:tc>
          <w:tcPr>
            <w:tcW w:w="4500" w:type="dxa"/>
            <w:tcBorders>
              <w:top w:val="nil"/>
              <w:left w:val="nil"/>
              <w:bottom w:val="nil"/>
              <w:right w:val="nil"/>
            </w:tcBorders>
          </w:tcPr>
          <w:p w14:paraId="12AC6FDA" w14:textId="77777777" w:rsidR="009924B7" w:rsidRDefault="009924B7" w:rsidP="009924B7">
            <w:r>
              <w:fldChar w:fldCharType="begin" w:fldLock="1"/>
            </w:r>
            <w:r>
              <w:instrText>MERGEFIELD Att.Notes</w:instrText>
            </w:r>
            <w:r>
              <w:fldChar w:fldCharType="separate"/>
            </w:r>
            <w:r>
              <w:t>Terreindeel dat grotendeels bedekt is met zand.</w:t>
            </w:r>
            <w:r>
              <w:fldChar w:fldCharType="end"/>
            </w:r>
          </w:p>
        </w:tc>
      </w:tr>
      <w:tr w:rsidR="009924B7" w14:paraId="6EB55F8A" w14:textId="77777777" w:rsidTr="009924B7">
        <w:tc>
          <w:tcPr>
            <w:tcW w:w="1710" w:type="dxa"/>
            <w:tcBorders>
              <w:top w:val="nil"/>
              <w:left w:val="nil"/>
              <w:bottom w:val="nil"/>
              <w:right w:val="nil"/>
            </w:tcBorders>
          </w:tcPr>
          <w:p w14:paraId="7E5C2B9E" w14:textId="77777777" w:rsidR="009924B7" w:rsidRDefault="009924B7" w:rsidP="009924B7"/>
        </w:tc>
        <w:tc>
          <w:tcPr>
            <w:tcW w:w="2970" w:type="dxa"/>
            <w:tcBorders>
              <w:top w:val="nil"/>
              <w:left w:val="nil"/>
              <w:bottom w:val="nil"/>
              <w:right w:val="nil"/>
            </w:tcBorders>
          </w:tcPr>
          <w:p w14:paraId="31025A64" w14:textId="77777777" w:rsidR="009924B7" w:rsidRDefault="009924B7" w:rsidP="009924B7"/>
        </w:tc>
        <w:tc>
          <w:tcPr>
            <w:tcW w:w="4500" w:type="dxa"/>
            <w:tcBorders>
              <w:top w:val="nil"/>
              <w:left w:val="nil"/>
              <w:bottom w:val="nil"/>
              <w:right w:val="nil"/>
            </w:tcBorders>
          </w:tcPr>
          <w:p w14:paraId="425269E5" w14:textId="77777777" w:rsidR="009924B7" w:rsidRDefault="009924B7" w:rsidP="009924B7"/>
        </w:tc>
        <w:bookmarkEnd w:id="738"/>
      </w:tr>
      <w:bookmarkStart w:id="739" w:name="BKM_A9AD5DE7_7029_48b9_A193_A95B8F9928E4"/>
      <w:tr w:rsidR="009924B7" w14:paraId="7D69563E" w14:textId="77777777" w:rsidTr="009924B7">
        <w:tc>
          <w:tcPr>
            <w:tcW w:w="1710" w:type="dxa"/>
            <w:tcBorders>
              <w:top w:val="nil"/>
              <w:left w:val="nil"/>
              <w:bottom w:val="nil"/>
              <w:right w:val="nil"/>
            </w:tcBorders>
          </w:tcPr>
          <w:p w14:paraId="3F1F19C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72DEA99" w14:textId="77777777" w:rsidR="009924B7" w:rsidRDefault="009924B7" w:rsidP="009924B7">
            <w:r>
              <w:fldChar w:fldCharType="begin" w:fldLock="1"/>
            </w:r>
            <w:r>
              <w:instrText>MERGEFIELD Att.Name</w:instrText>
            </w:r>
            <w:r>
              <w:fldChar w:fldCharType="separate"/>
            </w:r>
            <w:r>
              <w:t>Gesloten verharding</w:t>
            </w:r>
            <w:r>
              <w:fldChar w:fldCharType="end"/>
            </w:r>
          </w:p>
        </w:tc>
        <w:tc>
          <w:tcPr>
            <w:tcW w:w="4500" w:type="dxa"/>
            <w:tcBorders>
              <w:top w:val="nil"/>
              <w:left w:val="nil"/>
              <w:bottom w:val="nil"/>
              <w:right w:val="nil"/>
            </w:tcBorders>
          </w:tcPr>
          <w:p w14:paraId="278DC59A" w14:textId="77777777" w:rsidR="009924B7" w:rsidRPr="009924B7" w:rsidRDefault="009924B7" w:rsidP="009924B7">
            <w:r>
              <w:fldChar w:fldCharType="begin" w:fldLock="1"/>
            </w:r>
            <w:r>
              <w:instrText>MERGEFIELD Att.Notes</w:instrText>
            </w:r>
            <w:r>
              <w:fldChar w:fldCharType="end"/>
            </w:r>
            <w:r w:rsidRPr="009924B7">
              <w:t xml:space="preserve">Verharding bestaande uit een materiaal dat niet verwijderbaar is zonder </w:t>
            </w:r>
          </w:p>
          <w:p w14:paraId="04E26C81" w14:textId="77777777" w:rsidR="009924B7" w:rsidRDefault="009924B7" w:rsidP="009924B7">
            <w:r w:rsidRPr="009924B7">
              <w:t>definitieve destructie, zoals bijvoorbeeld bitumen, cement of kunststof.</w:t>
            </w:r>
          </w:p>
        </w:tc>
      </w:tr>
      <w:tr w:rsidR="009924B7" w14:paraId="5A9395CE" w14:textId="77777777" w:rsidTr="009924B7">
        <w:tc>
          <w:tcPr>
            <w:tcW w:w="1710" w:type="dxa"/>
            <w:tcBorders>
              <w:top w:val="nil"/>
              <w:left w:val="nil"/>
              <w:bottom w:val="nil"/>
              <w:right w:val="nil"/>
            </w:tcBorders>
          </w:tcPr>
          <w:p w14:paraId="4D1E905E" w14:textId="77777777" w:rsidR="009924B7" w:rsidRDefault="009924B7" w:rsidP="009924B7"/>
        </w:tc>
        <w:tc>
          <w:tcPr>
            <w:tcW w:w="2970" w:type="dxa"/>
            <w:tcBorders>
              <w:top w:val="nil"/>
              <w:left w:val="nil"/>
              <w:bottom w:val="nil"/>
              <w:right w:val="nil"/>
            </w:tcBorders>
          </w:tcPr>
          <w:p w14:paraId="28954C21" w14:textId="77777777" w:rsidR="009924B7" w:rsidRDefault="009924B7" w:rsidP="009924B7"/>
        </w:tc>
        <w:tc>
          <w:tcPr>
            <w:tcW w:w="4500" w:type="dxa"/>
            <w:tcBorders>
              <w:top w:val="nil"/>
              <w:left w:val="nil"/>
              <w:bottom w:val="nil"/>
              <w:right w:val="nil"/>
            </w:tcBorders>
          </w:tcPr>
          <w:p w14:paraId="029649A3" w14:textId="77777777" w:rsidR="009924B7" w:rsidRDefault="009924B7" w:rsidP="009924B7"/>
        </w:tc>
        <w:bookmarkEnd w:id="739"/>
      </w:tr>
      <w:bookmarkStart w:id="740" w:name="BKM_8851ED9F_5E5B_4c91_9000_27D0723C0D67"/>
      <w:tr w:rsidR="009924B7" w14:paraId="34DD1BF4" w14:textId="77777777" w:rsidTr="009924B7">
        <w:tc>
          <w:tcPr>
            <w:tcW w:w="1710" w:type="dxa"/>
            <w:tcBorders>
              <w:top w:val="nil"/>
              <w:left w:val="nil"/>
              <w:bottom w:val="nil"/>
              <w:right w:val="nil"/>
            </w:tcBorders>
          </w:tcPr>
          <w:p w14:paraId="6AE6E46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6D4B808" w14:textId="77777777" w:rsidR="009924B7" w:rsidRDefault="009924B7" w:rsidP="009924B7">
            <w:r>
              <w:fldChar w:fldCharType="begin" w:fldLock="1"/>
            </w:r>
            <w:r>
              <w:instrText>MERGEFIELD Att.Name</w:instrText>
            </w:r>
            <w:r>
              <w:fldChar w:fldCharType="separate"/>
            </w:r>
            <w:r>
              <w:t>open verharding</w:t>
            </w:r>
            <w:r>
              <w:fldChar w:fldCharType="end"/>
            </w:r>
          </w:p>
        </w:tc>
        <w:tc>
          <w:tcPr>
            <w:tcW w:w="4500" w:type="dxa"/>
            <w:tcBorders>
              <w:top w:val="nil"/>
              <w:left w:val="nil"/>
              <w:bottom w:val="nil"/>
              <w:right w:val="nil"/>
            </w:tcBorders>
          </w:tcPr>
          <w:p w14:paraId="19A4CD5F" w14:textId="77777777" w:rsidR="009924B7" w:rsidRPr="009924B7" w:rsidRDefault="009924B7" w:rsidP="009924B7">
            <w:r>
              <w:fldChar w:fldCharType="begin" w:fldLock="1"/>
            </w:r>
            <w:r>
              <w:instrText>MERGEFIELD Att.Notes</w:instrText>
            </w:r>
            <w:r>
              <w:fldChar w:fldCharType="end"/>
            </w:r>
            <w:r w:rsidRPr="009924B7">
              <w:t xml:space="preserve">Verharding gevormd door in verband aangebrachte elementen van beperkte </w:t>
            </w:r>
          </w:p>
          <w:p w14:paraId="62676D68" w14:textId="77777777" w:rsidR="009924B7" w:rsidRDefault="009924B7" w:rsidP="009924B7">
            <w:r w:rsidRPr="009924B7">
              <w:t>afmetingen, zoals bijvoorbeeld klinkers en tegels.</w:t>
            </w:r>
          </w:p>
        </w:tc>
      </w:tr>
      <w:tr w:rsidR="009924B7" w14:paraId="30B95EB5" w14:textId="77777777" w:rsidTr="009924B7">
        <w:tc>
          <w:tcPr>
            <w:tcW w:w="1710" w:type="dxa"/>
            <w:tcBorders>
              <w:top w:val="nil"/>
              <w:left w:val="nil"/>
              <w:bottom w:val="nil"/>
              <w:right w:val="nil"/>
            </w:tcBorders>
          </w:tcPr>
          <w:p w14:paraId="21862C12" w14:textId="77777777" w:rsidR="009924B7" w:rsidRDefault="009924B7" w:rsidP="009924B7"/>
        </w:tc>
        <w:tc>
          <w:tcPr>
            <w:tcW w:w="2970" w:type="dxa"/>
            <w:tcBorders>
              <w:top w:val="nil"/>
              <w:left w:val="nil"/>
              <w:bottom w:val="nil"/>
              <w:right w:val="nil"/>
            </w:tcBorders>
          </w:tcPr>
          <w:p w14:paraId="33556C82" w14:textId="77777777" w:rsidR="009924B7" w:rsidRDefault="009924B7" w:rsidP="009924B7"/>
        </w:tc>
        <w:tc>
          <w:tcPr>
            <w:tcW w:w="4500" w:type="dxa"/>
            <w:tcBorders>
              <w:top w:val="nil"/>
              <w:left w:val="nil"/>
              <w:bottom w:val="nil"/>
              <w:right w:val="nil"/>
            </w:tcBorders>
          </w:tcPr>
          <w:p w14:paraId="6F307304" w14:textId="77777777" w:rsidR="009924B7" w:rsidRDefault="009924B7" w:rsidP="009924B7"/>
        </w:tc>
        <w:bookmarkEnd w:id="740"/>
      </w:tr>
      <w:bookmarkStart w:id="741" w:name="BKM_BDCE7301_495D_49c7_A967_A791140E0F4E"/>
      <w:tr w:rsidR="009924B7" w14:paraId="2263DC57" w14:textId="77777777" w:rsidTr="009924B7">
        <w:tc>
          <w:tcPr>
            <w:tcW w:w="1710" w:type="dxa"/>
            <w:tcBorders>
              <w:top w:val="nil"/>
              <w:left w:val="nil"/>
              <w:bottom w:val="nil"/>
              <w:right w:val="nil"/>
            </w:tcBorders>
          </w:tcPr>
          <w:p w14:paraId="5273222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5F1977F" w14:textId="77777777" w:rsidR="009924B7" w:rsidRDefault="009924B7" w:rsidP="009924B7">
            <w:r>
              <w:fldChar w:fldCharType="begin" w:fldLock="1"/>
            </w:r>
            <w:r>
              <w:instrText>MERGEFIELD Att.Name</w:instrText>
            </w:r>
            <w:r>
              <w:fldChar w:fldCharType="separate"/>
            </w:r>
            <w:r>
              <w:t>half verhard</w:t>
            </w:r>
            <w:r>
              <w:fldChar w:fldCharType="end"/>
            </w:r>
          </w:p>
        </w:tc>
        <w:tc>
          <w:tcPr>
            <w:tcW w:w="4500" w:type="dxa"/>
            <w:tcBorders>
              <w:top w:val="nil"/>
              <w:left w:val="nil"/>
              <w:bottom w:val="nil"/>
              <w:right w:val="nil"/>
            </w:tcBorders>
          </w:tcPr>
          <w:p w14:paraId="404DA380" w14:textId="77777777" w:rsidR="009924B7" w:rsidRPr="009924B7" w:rsidRDefault="009924B7" w:rsidP="009924B7">
            <w:r>
              <w:fldChar w:fldCharType="begin" w:fldLock="1"/>
            </w:r>
            <w:r>
              <w:instrText>MERGEFIELD Att.Notes</w:instrText>
            </w:r>
            <w:r>
              <w:fldChar w:fldCharType="end"/>
            </w:r>
            <w:r w:rsidRPr="009924B7">
              <w:t xml:space="preserve">Verharding bestaande uit een door verdichting gebonden materiaal, of </w:t>
            </w:r>
          </w:p>
          <w:p w14:paraId="7D864076" w14:textId="77777777" w:rsidR="009924B7" w:rsidRDefault="009924B7" w:rsidP="009924B7">
            <w:r>
              <w:rPr>
                <w:lang w:val="en-US"/>
              </w:rPr>
              <w:t>onsamenhangend materiaal.</w:t>
            </w:r>
          </w:p>
        </w:tc>
      </w:tr>
      <w:tr w:rsidR="009924B7" w14:paraId="0E94B85A" w14:textId="77777777" w:rsidTr="009924B7">
        <w:tc>
          <w:tcPr>
            <w:tcW w:w="1710" w:type="dxa"/>
            <w:tcBorders>
              <w:top w:val="nil"/>
              <w:left w:val="nil"/>
              <w:bottom w:val="nil"/>
              <w:right w:val="nil"/>
            </w:tcBorders>
          </w:tcPr>
          <w:p w14:paraId="6C08B79D" w14:textId="77777777" w:rsidR="009924B7" w:rsidRDefault="009924B7" w:rsidP="009924B7"/>
        </w:tc>
        <w:tc>
          <w:tcPr>
            <w:tcW w:w="2970" w:type="dxa"/>
            <w:tcBorders>
              <w:top w:val="nil"/>
              <w:left w:val="nil"/>
              <w:bottom w:val="nil"/>
              <w:right w:val="nil"/>
            </w:tcBorders>
          </w:tcPr>
          <w:p w14:paraId="25790337" w14:textId="77777777" w:rsidR="009924B7" w:rsidRDefault="009924B7" w:rsidP="009924B7"/>
        </w:tc>
        <w:tc>
          <w:tcPr>
            <w:tcW w:w="4500" w:type="dxa"/>
            <w:tcBorders>
              <w:top w:val="nil"/>
              <w:left w:val="nil"/>
              <w:bottom w:val="nil"/>
              <w:right w:val="nil"/>
            </w:tcBorders>
          </w:tcPr>
          <w:p w14:paraId="2E7D0E27" w14:textId="77777777" w:rsidR="009924B7" w:rsidRDefault="009924B7" w:rsidP="009924B7"/>
        </w:tc>
        <w:bookmarkEnd w:id="741"/>
      </w:tr>
      <w:bookmarkStart w:id="742" w:name="BKM_56201B16_90C6_461e_9DC1_B005A62EC42E"/>
      <w:tr w:rsidR="009924B7" w14:paraId="2C349236" w14:textId="77777777" w:rsidTr="009924B7">
        <w:tc>
          <w:tcPr>
            <w:tcW w:w="1710" w:type="dxa"/>
            <w:tcBorders>
              <w:top w:val="nil"/>
              <w:left w:val="nil"/>
              <w:bottom w:val="nil"/>
              <w:right w:val="nil"/>
            </w:tcBorders>
          </w:tcPr>
          <w:p w14:paraId="7A71016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C509D4B" w14:textId="77777777" w:rsidR="009924B7" w:rsidRDefault="009924B7" w:rsidP="009924B7">
            <w:r>
              <w:fldChar w:fldCharType="begin" w:fldLock="1"/>
            </w:r>
            <w:r>
              <w:instrText>MERGEFIELD Att.Name</w:instrText>
            </w:r>
            <w:r>
              <w:fldChar w:fldCharType="separate"/>
            </w:r>
            <w:r>
              <w:t>onverhard</w:t>
            </w:r>
            <w:r>
              <w:fldChar w:fldCharType="end"/>
            </w:r>
          </w:p>
        </w:tc>
        <w:tc>
          <w:tcPr>
            <w:tcW w:w="4500" w:type="dxa"/>
            <w:tcBorders>
              <w:top w:val="nil"/>
              <w:left w:val="nil"/>
              <w:bottom w:val="nil"/>
              <w:right w:val="nil"/>
            </w:tcBorders>
          </w:tcPr>
          <w:p w14:paraId="1BAF3943" w14:textId="77777777" w:rsidR="009924B7" w:rsidRDefault="009924B7" w:rsidP="009924B7">
            <w:r>
              <w:fldChar w:fldCharType="begin" w:fldLock="1"/>
            </w:r>
            <w:r>
              <w:instrText>MERGEFIELD Att.Notes</w:instrText>
            </w:r>
            <w:r>
              <w:fldChar w:fldCharType="separate"/>
            </w:r>
            <w:r>
              <w:t>Terreindeel waar geen verharding of aaneengesloten vegetatie aanwezig is, niet zijnde zand. Braakliggend valt hier wel onder</w:t>
            </w:r>
            <w:r>
              <w:fldChar w:fldCharType="end"/>
            </w:r>
          </w:p>
        </w:tc>
      </w:tr>
      <w:tr w:rsidR="009924B7" w14:paraId="0538A204" w14:textId="77777777" w:rsidTr="009924B7">
        <w:tc>
          <w:tcPr>
            <w:tcW w:w="1710" w:type="dxa"/>
            <w:tcBorders>
              <w:top w:val="nil"/>
              <w:left w:val="nil"/>
              <w:bottom w:val="nil"/>
              <w:right w:val="nil"/>
            </w:tcBorders>
          </w:tcPr>
          <w:p w14:paraId="77D9F768" w14:textId="77777777" w:rsidR="009924B7" w:rsidRDefault="009924B7" w:rsidP="009924B7"/>
        </w:tc>
        <w:tc>
          <w:tcPr>
            <w:tcW w:w="2970" w:type="dxa"/>
            <w:tcBorders>
              <w:top w:val="nil"/>
              <w:left w:val="nil"/>
              <w:bottom w:val="nil"/>
              <w:right w:val="nil"/>
            </w:tcBorders>
          </w:tcPr>
          <w:p w14:paraId="7FF55028" w14:textId="77777777" w:rsidR="009924B7" w:rsidRDefault="009924B7" w:rsidP="009924B7"/>
        </w:tc>
        <w:tc>
          <w:tcPr>
            <w:tcW w:w="4500" w:type="dxa"/>
            <w:tcBorders>
              <w:top w:val="nil"/>
              <w:left w:val="nil"/>
              <w:bottom w:val="nil"/>
              <w:right w:val="nil"/>
            </w:tcBorders>
          </w:tcPr>
          <w:p w14:paraId="011106A5" w14:textId="77777777" w:rsidR="009924B7" w:rsidRDefault="009924B7" w:rsidP="009924B7"/>
        </w:tc>
        <w:bookmarkEnd w:id="742"/>
      </w:tr>
      <w:bookmarkStart w:id="743" w:name="BKM_BB3F9542_6CA2_4be9_A773_E1B0867B1A77"/>
      <w:tr w:rsidR="009924B7" w14:paraId="3B7734AD" w14:textId="77777777" w:rsidTr="009924B7">
        <w:tc>
          <w:tcPr>
            <w:tcW w:w="1710" w:type="dxa"/>
            <w:tcBorders>
              <w:top w:val="nil"/>
              <w:left w:val="nil"/>
              <w:bottom w:val="nil"/>
              <w:right w:val="nil"/>
            </w:tcBorders>
          </w:tcPr>
          <w:p w14:paraId="68AC1E2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E0E04C4" w14:textId="77777777" w:rsidR="009924B7" w:rsidRDefault="009924B7" w:rsidP="009924B7">
            <w:r>
              <w:fldChar w:fldCharType="begin" w:fldLock="1"/>
            </w:r>
            <w:r>
              <w:instrText>MERGEFIELD Att.Name</w:instrText>
            </w:r>
            <w:r>
              <w:fldChar w:fldCharType="separate"/>
            </w:r>
            <w:r>
              <w:t>erf</w:t>
            </w:r>
            <w:r>
              <w:fldChar w:fldCharType="end"/>
            </w:r>
          </w:p>
        </w:tc>
        <w:tc>
          <w:tcPr>
            <w:tcW w:w="4500" w:type="dxa"/>
            <w:tcBorders>
              <w:top w:val="nil"/>
              <w:left w:val="nil"/>
              <w:bottom w:val="nil"/>
              <w:right w:val="nil"/>
            </w:tcBorders>
          </w:tcPr>
          <w:p w14:paraId="6AD9AAB8" w14:textId="77777777" w:rsidR="009924B7" w:rsidRDefault="009924B7" w:rsidP="009924B7">
            <w:r>
              <w:fldChar w:fldCharType="begin" w:fldLock="1"/>
            </w:r>
            <w:r>
              <w:instrText>MERGEFIELD Att.Notes</w:instrText>
            </w:r>
            <w:r>
              <w:fldChar w:fldCharType="separate"/>
            </w:r>
            <w:r>
              <w:t>Terreindeel dat bij een pand of overig bouwwerk hoort, dat niet nader wordt ingewonnen en dat bestaat uit een mengvorm van begroeiing, verharding, en/of water. (</w:t>
            </w:r>
            <w:r>
              <w:fldChar w:fldCharType="end"/>
            </w:r>
          </w:p>
        </w:tc>
      </w:tr>
      <w:tr w:rsidR="009924B7" w14:paraId="4B59724A" w14:textId="77777777" w:rsidTr="009924B7">
        <w:tc>
          <w:tcPr>
            <w:tcW w:w="1710" w:type="dxa"/>
            <w:tcBorders>
              <w:top w:val="nil"/>
              <w:left w:val="nil"/>
              <w:bottom w:val="nil"/>
              <w:right w:val="nil"/>
            </w:tcBorders>
          </w:tcPr>
          <w:p w14:paraId="672CB6F9" w14:textId="77777777" w:rsidR="009924B7" w:rsidRDefault="009924B7" w:rsidP="009924B7"/>
        </w:tc>
        <w:tc>
          <w:tcPr>
            <w:tcW w:w="2970" w:type="dxa"/>
            <w:tcBorders>
              <w:top w:val="nil"/>
              <w:left w:val="nil"/>
              <w:bottom w:val="nil"/>
              <w:right w:val="nil"/>
            </w:tcBorders>
          </w:tcPr>
          <w:p w14:paraId="39745E67" w14:textId="77777777" w:rsidR="009924B7" w:rsidRDefault="009924B7" w:rsidP="009924B7"/>
        </w:tc>
        <w:tc>
          <w:tcPr>
            <w:tcW w:w="4500" w:type="dxa"/>
            <w:tcBorders>
              <w:top w:val="nil"/>
              <w:left w:val="nil"/>
              <w:bottom w:val="nil"/>
              <w:right w:val="nil"/>
            </w:tcBorders>
          </w:tcPr>
          <w:p w14:paraId="40565721" w14:textId="77777777" w:rsidR="009924B7" w:rsidRDefault="009924B7" w:rsidP="009924B7"/>
        </w:tc>
        <w:bookmarkEnd w:id="743"/>
      </w:tr>
      <w:bookmarkEnd w:id="737"/>
    </w:tbl>
    <w:p w14:paraId="418270E7" w14:textId="60DD0840" w:rsidR="009924B7" w:rsidRDefault="009924B7" w:rsidP="009924B7">
      <w:pPr>
        <w:rPr>
          <w:u w:color="000000"/>
        </w:rPr>
      </w:pPr>
    </w:p>
    <w:p w14:paraId="1A927497" w14:textId="77777777" w:rsidR="009924B7" w:rsidRDefault="009924B7">
      <w:pPr>
        <w:contextualSpacing w:val="0"/>
        <w:rPr>
          <w:u w:color="000000"/>
        </w:rPr>
      </w:pPr>
      <w:r>
        <w:rPr>
          <w:u w:color="000000"/>
        </w:rPr>
        <w:br w:type="page"/>
      </w:r>
    </w:p>
    <w:bookmarkStart w:id="744" w:name="BKM_7EC13CE7_ECD4_4a02_8844_3FD6AC4C52C7"/>
    <w:p w14:paraId="44321699"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begroeid terrein plus</w:t>
      </w:r>
      <w:r w:rsidRPr="009924B7">
        <w:fldChar w:fldCharType="end"/>
      </w:r>
    </w:p>
    <w:p w14:paraId="5099CCC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6A52A95" w14:textId="77777777" w:rsidTr="009924B7">
        <w:trPr>
          <w:trHeight w:val="230"/>
        </w:trPr>
        <w:tc>
          <w:tcPr>
            <w:tcW w:w="1710" w:type="dxa"/>
            <w:tcBorders>
              <w:top w:val="nil"/>
              <w:left w:val="nil"/>
              <w:bottom w:val="nil"/>
              <w:right w:val="nil"/>
            </w:tcBorders>
          </w:tcPr>
          <w:p w14:paraId="3751453C" w14:textId="77777777" w:rsidR="009924B7" w:rsidRDefault="009924B7" w:rsidP="009924B7">
            <w:r>
              <w:rPr>
                <w:b/>
                <w:bCs/>
              </w:rPr>
              <w:t>Definitie</w:t>
            </w:r>
          </w:p>
        </w:tc>
        <w:tc>
          <w:tcPr>
            <w:tcW w:w="7650" w:type="dxa"/>
            <w:tcBorders>
              <w:top w:val="nil"/>
              <w:left w:val="nil"/>
              <w:bottom w:val="nil"/>
              <w:right w:val="nil"/>
            </w:tcBorders>
          </w:tcPr>
          <w:p w14:paraId="43D9D3F5" w14:textId="77777777" w:rsidR="009924B7" w:rsidRDefault="009924B7" w:rsidP="009924B7">
            <w:r>
              <w:fldChar w:fldCharType="begin" w:fldLock="1"/>
            </w:r>
            <w:r>
              <w:instrText>MERGEFIELD Element.Notes</w:instrText>
            </w:r>
            <w:r>
              <w:fldChar w:fldCharType="separate"/>
            </w:r>
            <w:r>
              <w:t>Een nadere catagorisering waarmee het fysiek voorkomen van een begroeid terrein kan worden verbijzonderd</w:t>
            </w:r>
            <w:r>
              <w:fldChar w:fldCharType="end"/>
            </w:r>
          </w:p>
        </w:tc>
      </w:tr>
    </w:tbl>
    <w:p w14:paraId="595F6208"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76F0588" w14:textId="77777777" w:rsidTr="009924B7">
        <w:trPr>
          <w:trHeight w:val="230"/>
        </w:trPr>
        <w:tc>
          <w:tcPr>
            <w:tcW w:w="1710" w:type="dxa"/>
            <w:tcBorders>
              <w:top w:val="nil"/>
              <w:left w:val="nil"/>
              <w:bottom w:val="nil"/>
              <w:right w:val="nil"/>
            </w:tcBorders>
          </w:tcPr>
          <w:p w14:paraId="3B40A6D2" w14:textId="77777777" w:rsidR="009924B7" w:rsidRDefault="009924B7" w:rsidP="009924B7">
            <w:pPr>
              <w:rPr>
                <w:i/>
                <w:iCs/>
              </w:rPr>
            </w:pPr>
            <w:bookmarkStart w:id="745" w:name="BKM_16C8E137_01A4_494a_9B41_06B90E9DC986"/>
            <w:r>
              <w:rPr>
                <w:i/>
                <w:iCs/>
              </w:rPr>
              <w:t>Code</w:t>
            </w:r>
          </w:p>
        </w:tc>
        <w:tc>
          <w:tcPr>
            <w:tcW w:w="2970" w:type="dxa"/>
            <w:tcBorders>
              <w:top w:val="nil"/>
              <w:left w:val="nil"/>
              <w:bottom w:val="nil"/>
              <w:right w:val="nil"/>
            </w:tcBorders>
          </w:tcPr>
          <w:p w14:paraId="3A4C9EEE" w14:textId="77777777" w:rsidR="009924B7" w:rsidRDefault="009924B7" w:rsidP="009924B7">
            <w:pPr>
              <w:rPr>
                <w:i/>
                <w:iCs/>
              </w:rPr>
            </w:pPr>
            <w:r>
              <w:rPr>
                <w:i/>
                <w:iCs/>
              </w:rPr>
              <w:t>Naam</w:t>
            </w:r>
          </w:p>
        </w:tc>
        <w:tc>
          <w:tcPr>
            <w:tcW w:w="4500" w:type="dxa"/>
            <w:tcBorders>
              <w:top w:val="nil"/>
              <w:left w:val="nil"/>
              <w:bottom w:val="nil"/>
              <w:right w:val="nil"/>
            </w:tcBorders>
          </w:tcPr>
          <w:p w14:paraId="2879E5BB" w14:textId="77777777" w:rsidR="009924B7" w:rsidRDefault="009924B7" w:rsidP="009924B7">
            <w:pPr>
              <w:rPr>
                <w:i/>
                <w:iCs/>
              </w:rPr>
            </w:pPr>
            <w:r>
              <w:rPr>
                <w:i/>
                <w:iCs/>
              </w:rPr>
              <w:t>Definitie</w:t>
            </w:r>
          </w:p>
        </w:tc>
      </w:tr>
      <w:tr w:rsidR="009924B7" w14:paraId="7028B057" w14:textId="77777777" w:rsidTr="009924B7">
        <w:tc>
          <w:tcPr>
            <w:tcW w:w="1710" w:type="dxa"/>
            <w:tcBorders>
              <w:top w:val="nil"/>
              <w:left w:val="nil"/>
              <w:bottom w:val="nil"/>
              <w:right w:val="nil"/>
            </w:tcBorders>
          </w:tcPr>
          <w:p w14:paraId="2934210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FE2DABC" w14:textId="77777777" w:rsidR="009924B7" w:rsidRDefault="009924B7" w:rsidP="009924B7">
            <w:r>
              <w:fldChar w:fldCharType="begin" w:fldLock="1"/>
            </w:r>
            <w:r>
              <w:instrText>MERGEFIELD Att.Name</w:instrText>
            </w:r>
            <w:r>
              <w:fldChar w:fldCharType="separate"/>
            </w:r>
            <w:r>
              <w:t>akkerbouw</w:t>
            </w:r>
            <w:r>
              <w:fldChar w:fldCharType="end"/>
            </w:r>
          </w:p>
        </w:tc>
        <w:tc>
          <w:tcPr>
            <w:tcW w:w="4500" w:type="dxa"/>
            <w:tcBorders>
              <w:top w:val="nil"/>
              <w:left w:val="nil"/>
              <w:bottom w:val="nil"/>
              <w:right w:val="nil"/>
            </w:tcBorders>
          </w:tcPr>
          <w:p w14:paraId="4CEE410D" w14:textId="77777777" w:rsidR="009924B7" w:rsidRPr="009924B7" w:rsidRDefault="009924B7" w:rsidP="009924B7">
            <w:r>
              <w:fldChar w:fldCharType="begin" w:fldLock="1"/>
            </w:r>
            <w:r>
              <w:instrText>MERGEFIELD Att.Notes</w:instrText>
            </w:r>
            <w:r>
              <w:fldChar w:fldCharType="end"/>
            </w:r>
            <w:r w:rsidRPr="009924B7">
              <w:t xml:space="preserve">Terreindeel in gebruik als akker, voor de teelt van </w:t>
            </w:r>
          </w:p>
          <w:p w14:paraId="6B4278FF" w14:textId="77777777" w:rsidR="009924B7" w:rsidRDefault="009924B7" w:rsidP="009924B7">
            <w:r>
              <w:rPr>
                <w:lang w:val="en-US"/>
              </w:rPr>
              <w:t xml:space="preserve">akkerbouwgewassen. (bron: IMGEO 2.0) </w:t>
            </w:r>
          </w:p>
        </w:tc>
      </w:tr>
      <w:tr w:rsidR="009924B7" w14:paraId="6FCDAFEF" w14:textId="77777777" w:rsidTr="009924B7">
        <w:tc>
          <w:tcPr>
            <w:tcW w:w="1710" w:type="dxa"/>
            <w:tcBorders>
              <w:top w:val="nil"/>
              <w:left w:val="nil"/>
              <w:bottom w:val="nil"/>
              <w:right w:val="nil"/>
            </w:tcBorders>
          </w:tcPr>
          <w:p w14:paraId="6401F469" w14:textId="77777777" w:rsidR="009924B7" w:rsidRDefault="009924B7" w:rsidP="009924B7"/>
        </w:tc>
        <w:tc>
          <w:tcPr>
            <w:tcW w:w="2970" w:type="dxa"/>
            <w:tcBorders>
              <w:top w:val="nil"/>
              <w:left w:val="nil"/>
              <w:bottom w:val="nil"/>
              <w:right w:val="nil"/>
            </w:tcBorders>
          </w:tcPr>
          <w:p w14:paraId="3A0A5542" w14:textId="77777777" w:rsidR="009924B7" w:rsidRDefault="009924B7" w:rsidP="009924B7"/>
        </w:tc>
        <w:tc>
          <w:tcPr>
            <w:tcW w:w="4500" w:type="dxa"/>
            <w:tcBorders>
              <w:top w:val="nil"/>
              <w:left w:val="nil"/>
              <w:bottom w:val="nil"/>
              <w:right w:val="nil"/>
            </w:tcBorders>
          </w:tcPr>
          <w:p w14:paraId="39759B25" w14:textId="77777777" w:rsidR="009924B7" w:rsidRDefault="009924B7" w:rsidP="009924B7"/>
        </w:tc>
        <w:bookmarkEnd w:id="745"/>
      </w:tr>
      <w:bookmarkStart w:id="746" w:name="BKM_88C7B571_43CA_4de5_8976_1456377EFB0C"/>
      <w:tr w:rsidR="009924B7" w14:paraId="58F59329" w14:textId="77777777" w:rsidTr="009924B7">
        <w:tc>
          <w:tcPr>
            <w:tcW w:w="1710" w:type="dxa"/>
            <w:tcBorders>
              <w:top w:val="nil"/>
              <w:left w:val="nil"/>
              <w:bottom w:val="nil"/>
              <w:right w:val="nil"/>
            </w:tcBorders>
          </w:tcPr>
          <w:p w14:paraId="40E3475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A3443BF" w14:textId="77777777" w:rsidR="009924B7" w:rsidRDefault="009924B7" w:rsidP="009924B7">
            <w:r>
              <w:fldChar w:fldCharType="begin" w:fldLock="1"/>
            </w:r>
            <w:r>
              <w:instrText>MERGEFIELD Att.Name</w:instrText>
            </w:r>
            <w:r>
              <w:fldChar w:fldCharType="separate"/>
            </w:r>
            <w:r>
              <w:t>braakliggend</w:t>
            </w:r>
            <w:r>
              <w:fldChar w:fldCharType="end"/>
            </w:r>
          </w:p>
        </w:tc>
        <w:tc>
          <w:tcPr>
            <w:tcW w:w="4500" w:type="dxa"/>
            <w:tcBorders>
              <w:top w:val="nil"/>
              <w:left w:val="nil"/>
              <w:bottom w:val="nil"/>
              <w:right w:val="nil"/>
            </w:tcBorders>
          </w:tcPr>
          <w:p w14:paraId="7217D53E" w14:textId="77777777" w:rsidR="009924B7" w:rsidRPr="009924B7" w:rsidRDefault="009924B7" w:rsidP="009924B7">
            <w:r>
              <w:fldChar w:fldCharType="begin" w:fldLock="1"/>
            </w:r>
            <w:r>
              <w:instrText>MERGEFIELD Att.Notes</w:instrText>
            </w:r>
            <w:r>
              <w:fldChar w:fldCharType="end"/>
            </w:r>
            <w:r w:rsidRPr="009924B7">
              <w:t xml:space="preserve">Terrein in gebruik als akker, maar tijdelijk niet beteeld met een </w:t>
            </w:r>
          </w:p>
          <w:p w14:paraId="175CAA15" w14:textId="77777777" w:rsidR="009924B7" w:rsidRDefault="009924B7" w:rsidP="009924B7">
            <w:r>
              <w:rPr>
                <w:lang w:val="en-US"/>
              </w:rPr>
              <w:t xml:space="preserve">landbouwgewas. (bron: IMGEO 2.0)  </w:t>
            </w:r>
          </w:p>
        </w:tc>
      </w:tr>
      <w:tr w:rsidR="009924B7" w14:paraId="4C869FA0" w14:textId="77777777" w:rsidTr="009924B7">
        <w:tc>
          <w:tcPr>
            <w:tcW w:w="1710" w:type="dxa"/>
            <w:tcBorders>
              <w:top w:val="nil"/>
              <w:left w:val="nil"/>
              <w:bottom w:val="nil"/>
              <w:right w:val="nil"/>
            </w:tcBorders>
          </w:tcPr>
          <w:p w14:paraId="601B7A30" w14:textId="77777777" w:rsidR="009924B7" w:rsidRDefault="009924B7" w:rsidP="009924B7"/>
        </w:tc>
        <w:tc>
          <w:tcPr>
            <w:tcW w:w="2970" w:type="dxa"/>
            <w:tcBorders>
              <w:top w:val="nil"/>
              <w:left w:val="nil"/>
              <w:bottom w:val="nil"/>
              <w:right w:val="nil"/>
            </w:tcBorders>
          </w:tcPr>
          <w:p w14:paraId="192B6BAA" w14:textId="77777777" w:rsidR="009924B7" w:rsidRDefault="009924B7" w:rsidP="009924B7"/>
        </w:tc>
        <w:tc>
          <w:tcPr>
            <w:tcW w:w="4500" w:type="dxa"/>
            <w:tcBorders>
              <w:top w:val="nil"/>
              <w:left w:val="nil"/>
              <w:bottom w:val="nil"/>
              <w:right w:val="nil"/>
            </w:tcBorders>
          </w:tcPr>
          <w:p w14:paraId="31CE25A3" w14:textId="77777777" w:rsidR="009924B7" w:rsidRDefault="009924B7" w:rsidP="009924B7"/>
        </w:tc>
        <w:bookmarkEnd w:id="746"/>
      </w:tr>
      <w:bookmarkStart w:id="747" w:name="BKM_67474B1D_66A8_4ba2_9033_1A014717AD5A"/>
      <w:tr w:rsidR="009924B7" w14:paraId="1A896E78" w14:textId="77777777" w:rsidTr="009924B7">
        <w:tc>
          <w:tcPr>
            <w:tcW w:w="1710" w:type="dxa"/>
            <w:tcBorders>
              <w:top w:val="nil"/>
              <w:left w:val="nil"/>
              <w:bottom w:val="nil"/>
              <w:right w:val="nil"/>
            </w:tcBorders>
          </w:tcPr>
          <w:p w14:paraId="63A6ACE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C448D83" w14:textId="77777777" w:rsidR="009924B7" w:rsidRDefault="009924B7" w:rsidP="009924B7">
            <w:r>
              <w:fldChar w:fldCharType="begin" w:fldLock="1"/>
            </w:r>
            <w:r>
              <w:instrText>MERGEFIELD Att.Name</w:instrText>
            </w:r>
            <w:r>
              <w:fldChar w:fldCharType="separate"/>
            </w:r>
            <w:r>
              <w:t>vollegrondsteelt</w:t>
            </w:r>
            <w:r>
              <w:fldChar w:fldCharType="end"/>
            </w:r>
          </w:p>
        </w:tc>
        <w:tc>
          <w:tcPr>
            <w:tcW w:w="4500" w:type="dxa"/>
            <w:tcBorders>
              <w:top w:val="nil"/>
              <w:left w:val="nil"/>
              <w:bottom w:val="nil"/>
              <w:right w:val="nil"/>
            </w:tcBorders>
          </w:tcPr>
          <w:p w14:paraId="3CF5A1C6" w14:textId="77777777" w:rsidR="009924B7" w:rsidRPr="009924B7" w:rsidRDefault="009924B7" w:rsidP="009924B7">
            <w:r>
              <w:fldChar w:fldCharType="begin" w:fldLock="1"/>
            </w:r>
            <w:r>
              <w:instrText>MERGEFIELD Att.Notes</w:instrText>
            </w:r>
            <w:r>
              <w:fldChar w:fldCharType="end"/>
            </w:r>
            <w:r w:rsidRPr="009924B7">
              <w:t xml:space="preserve">Terreindeel in gebruik als akker, voor de teelt van </w:t>
            </w:r>
          </w:p>
          <w:p w14:paraId="364BF1D6" w14:textId="77777777" w:rsidR="009924B7" w:rsidRDefault="009924B7" w:rsidP="009924B7">
            <w:r>
              <w:rPr>
                <w:lang w:val="en-US"/>
              </w:rPr>
              <w:t xml:space="preserve">tuinbouwgewassen. (bron: IMGEO 2.0)  </w:t>
            </w:r>
          </w:p>
        </w:tc>
      </w:tr>
      <w:tr w:rsidR="009924B7" w14:paraId="70622086" w14:textId="77777777" w:rsidTr="009924B7">
        <w:tc>
          <w:tcPr>
            <w:tcW w:w="1710" w:type="dxa"/>
            <w:tcBorders>
              <w:top w:val="nil"/>
              <w:left w:val="nil"/>
              <w:bottom w:val="nil"/>
              <w:right w:val="nil"/>
            </w:tcBorders>
          </w:tcPr>
          <w:p w14:paraId="255FAF43" w14:textId="77777777" w:rsidR="009924B7" w:rsidRDefault="009924B7" w:rsidP="009924B7"/>
        </w:tc>
        <w:tc>
          <w:tcPr>
            <w:tcW w:w="2970" w:type="dxa"/>
            <w:tcBorders>
              <w:top w:val="nil"/>
              <w:left w:val="nil"/>
              <w:bottom w:val="nil"/>
              <w:right w:val="nil"/>
            </w:tcBorders>
          </w:tcPr>
          <w:p w14:paraId="62D3639F" w14:textId="77777777" w:rsidR="009924B7" w:rsidRDefault="009924B7" w:rsidP="009924B7"/>
        </w:tc>
        <w:tc>
          <w:tcPr>
            <w:tcW w:w="4500" w:type="dxa"/>
            <w:tcBorders>
              <w:top w:val="nil"/>
              <w:left w:val="nil"/>
              <w:bottom w:val="nil"/>
              <w:right w:val="nil"/>
            </w:tcBorders>
          </w:tcPr>
          <w:p w14:paraId="62A1B323" w14:textId="77777777" w:rsidR="009924B7" w:rsidRDefault="009924B7" w:rsidP="009924B7"/>
        </w:tc>
        <w:bookmarkEnd w:id="747"/>
      </w:tr>
      <w:bookmarkStart w:id="748" w:name="BKM_E0A3A7C5_5174_4016_95E7_FDEBB308D4A4"/>
      <w:tr w:rsidR="009924B7" w14:paraId="16AA7337" w14:textId="77777777" w:rsidTr="009924B7">
        <w:tc>
          <w:tcPr>
            <w:tcW w:w="1710" w:type="dxa"/>
            <w:tcBorders>
              <w:top w:val="nil"/>
              <w:left w:val="nil"/>
              <w:bottom w:val="nil"/>
              <w:right w:val="nil"/>
            </w:tcBorders>
          </w:tcPr>
          <w:p w14:paraId="7F86BA9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EB08A04" w14:textId="77777777" w:rsidR="009924B7" w:rsidRDefault="009924B7" w:rsidP="009924B7">
            <w:r>
              <w:fldChar w:fldCharType="begin" w:fldLock="1"/>
            </w:r>
            <w:r>
              <w:instrText>MERGEFIELD Att.Name</w:instrText>
            </w:r>
            <w:r>
              <w:fldChar w:fldCharType="separate"/>
            </w:r>
            <w:r>
              <w:t>bollenteelt</w:t>
            </w:r>
            <w:r>
              <w:fldChar w:fldCharType="end"/>
            </w:r>
          </w:p>
        </w:tc>
        <w:tc>
          <w:tcPr>
            <w:tcW w:w="4500" w:type="dxa"/>
            <w:tcBorders>
              <w:top w:val="nil"/>
              <w:left w:val="nil"/>
              <w:bottom w:val="nil"/>
              <w:right w:val="nil"/>
            </w:tcBorders>
          </w:tcPr>
          <w:p w14:paraId="05ABBBF6" w14:textId="77777777" w:rsidR="009924B7" w:rsidRPr="009924B7" w:rsidRDefault="009924B7" w:rsidP="009924B7">
            <w:r>
              <w:fldChar w:fldCharType="begin" w:fldLock="1"/>
            </w:r>
            <w:r>
              <w:instrText>MERGEFIELD Att.Notes</w:instrText>
            </w:r>
            <w:r>
              <w:fldChar w:fldCharType="end"/>
            </w:r>
            <w:r w:rsidRPr="009924B7">
              <w:t xml:space="preserve">Terreindeel in gebruik als akker, voor de teelt van bloembollen. </w:t>
            </w:r>
          </w:p>
          <w:p w14:paraId="28566D43" w14:textId="77777777" w:rsidR="009924B7" w:rsidRDefault="009924B7" w:rsidP="009924B7">
            <w:r>
              <w:rPr>
                <w:lang w:val="en-US"/>
              </w:rPr>
              <w:t xml:space="preserve">(bron: IMGEO 2.0)  </w:t>
            </w:r>
          </w:p>
        </w:tc>
      </w:tr>
      <w:tr w:rsidR="009924B7" w14:paraId="55121F2D" w14:textId="77777777" w:rsidTr="009924B7">
        <w:tc>
          <w:tcPr>
            <w:tcW w:w="1710" w:type="dxa"/>
            <w:tcBorders>
              <w:top w:val="nil"/>
              <w:left w:val="nil"/>
              <w:bottom w:val="nil"/>
              <w:right w:val="nil"/>
            </w:tcBorders>
          </w:tcPr>
          <w:p w14:paraId="2412D096" w14:textId="77777777" w:rsidR="009924B7" w:rsidRDefault="009924B7" w:rsidP="009924B7"/>
        </w:tc>
        <w:tc>
          <w:tcPr>
            <w:tcW w:w="2970" w:type="dxa"/>
            <w:tcBorders>
              <w:top w:val="nil"/>
              <w:left w:val="nil"/>
              <w:bottom w:val="nil"/>
              <w:right w:val="nil"/>
            </w:tcBorders>
          </w:tcPr>
          <w:p w14:paraId="00D8C889" w14:textId="77777777" w:rsidR="009924B7" w:rsidRDefault="009924B7" w:rsidP="009924B7"/>
        </w:tc>
        <w:tc>
          <w:tcPr>
            <w:tcW w:w="4500" w:type="dxa"/>
            <w:tcBorders>
              <w:top w:val="nil"/>
              <w:left w:val="nil"/>
              <w:bottom w:val="nil"/>
              <w:right w:val="nil"/>
            </w:tcBorders>
          </w:tcPr>
          <w:p w14:paraId="1791F289" w14:textId="77777777" w:rsidR="009924B7" w:rsidRDefault="009924B7" w:rsidP="009924B7"/>
        </w:tc>
        <w:bookmarkEnd w:id="748"/>
      </w:tr>
      <w:bookmarkStart w:id="749" w:name="BKM_EB47951A_F4C8_4bed_99C8_6563C249B793"/>
      <w:tr w:rsidR="009924B7" w14:paraId="559A4EF7" w14:textId="77777777" w:rsidTr="009924B7">
        <w:tc>
          <w:tcPr>
            <w:tcW w:w="1710" w:type="dxa"/>
            <w:tcBorders>
              <w:top w:val="nil"/>
              <w:left w:val="nil"/>
              <w:bottom w:val="nil"/>
              <w:right w:val="nil"/>
            </w:tcBorders>
          </w:tcPr>
          <w:p w14:paraId="3342E98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9060962" w14:textId="77777777" w:rsidR="009924B7" w:rsidRDefault="009924B7" w:rsidP="009924B7">
            <w:r>
              <w:fldChar w:fldCharType="begin" w:fldLock="1"/>
            </w:r>
            <w:r>
              <w:instrText>MERGEFIELD Att.Name</w:instrText>
            </w:r>
            <w:r>
              <w:fldChar w:fldCharType="separate"/>
            </w:r>
            <w:r>
              <w:t>bosplantsoen</w:t>
            </w:r>
            <w:r>
              <w:fldChar w:fldCharType="end"/>
            </w:r>
          </w:p>
        </w:tc>
        <w:tc>
          <w:tcPr>
            <w:tcW w:w="4500" w:type="dxa"/>
            <w:tcBorders>
              <w:top w:val="nil"/>
              <w:left w:val="nil"/>
              <w:bottom w:val="nil"/>
              <w:right w:val="nil"/>
            </w:tcBorders>
          </w:tcPr>
          <w:p w14:paraId="67A2BB8E" w14:textId="77777777" w:rsidR="009924B7" w:rsidRPr="009924B7" w:rsidRDefault="009924B7" w:rsidP="009924B7">
            <w:r>
              <w:fldChar w:fldCharType="begin" w:fldLock="1"/>
            </w:r>
            <w:r>
              <w:instrText>MERGEFIELD Att.Notes</w:instrText>
            </w:r>
            <w:r>
              <w:fldChar w:fldCharType="end"/>
            </w:r>
            <w:r w:rsidRPr="009924B7">
              <w:t xml:space="preserve">Opgaande beplanting van houtachtige gewassen die struikvormend en/of boomvormend zijn. De soorten zijn als bosplantsoen opgekweekt en aangeplant.De beplanting kan </w:t>
            </w:r>
          </w:p>
          <w:p w14:paraId="69023750" w14:textId="77777777" w:rsidR="009924B7" w:rsidRPr="009924B7" w:rsidRDefault="009924B7" w:rsidP="009924B7">
            <w:r w:rsidRPr="009924B7">
              <w:t xml:space="preserve">open of gesloten zijn en bestaat vaak uit inheemse soorten. </w:t>
            </w:r>
          </w:p>
          <w:p w14:paraId="1510D427" w14:textId="77777777" w:rsidR="009924B7" w:rsidRPr="009924B7" w:rsidRDefault="009924B7" w:rsidP="009924B7">
            <w:r w:rsidRPr="009924B7">
              <w:t xml:space="preserve">Onderscheidt zich van heesters omdat de sierkenmerken niet </w:t>
            </w:r>
          </w:p>
          <w:p w14:paraId="41A798B6" w14:textId="77777777" w:rsidR="009924B7" w:rsidRDefault="009924B7" w:rsidP="009924B7">
            <w:r>
              <w:rPr>
                <w:lang w:val="en-US"/>
              </w:rPr>
              <w:t xml:space="preserve">voorop staan. (bron: CROW)  </w:t>
            </w:r>
          </w:p>
        </w:tc>
      </w:tr>
      <w:tr w:rsidR="009924B7" w14:paraId="7274BC6F" w14:textId="77777777" w:rsidTr="009924B7">
        <w:tc>
          <w:tcPr>
            <w:tcW w:w="1710" w:type="dxa"/>
            <w:tcBorders>
              <w:top w:val="nil"/>
              <w:left w:val="nil"/>
              <w:bottom w:val="nil"/>
              <w:right w:val="nil"/>
            </w:tcBorders>
          </w:tcPr>
          <w:p w14:paraId="1BD43333" w14:textId="77777777" w:rsidR="009924B7" w:rsidRDefault="009924B7" w:rsidP="009924B7"/>
        </w:tc>
        <w:tc>
          <w:tcPr>
            <w:tcW w:w="2970" w:type="dxa"/>
            <w:tcBorders>
              <w:top w:val="nil"/>
              <w:left w:val="nil"/>
              <w:bottom w:val="nil"/>
              <w:right w:val="nil"/>
            </w:tcBorders>
          </w:tcPr>
          <w:p w14:paraId="36BCDA5C" w14:textId="77777777" w:rsidR="009924B7" w:rsidRDefault="009924B7" w:rsidP="009924B7"/>
        </w:tc>
        <w:tc>
          <w:tcPr>
            <w:tcW w:w="4500" w:type="dxa"/>
            <w:tcBorders>
              <w:top w:val="nil"/>
              <w:left w:val="nil"/>
              <w:bottom w:val="nil"/>
              <w:right w:val="nil"/>
            </w:tcBorders>
          </w:tcPr>
          <w:p w14:paraId="0611C30F" w14:textId="77777777" w:rsidR="009924B7" w:rsidRDefault="009924B7" w:rsidP="009924B7"/>
        </w:tc>
        <w:bookmarkEnd w:id="749"/>
      </w:tr>
      <w:bookmarkStart w:id="750" w:name="BKM_70F26768_EA7B_4c0d_BDCA_0BDE03B80FFC"/>
      <w:tr w:rsidR="009924B7" w14:paraId="51F415C4" w14:textId="77777777" w:rsidTr="009924B7">
        <w:tc>
          <w:tcPr>
            <w:tcW w:w="1710" w:type="dxa"/>
            <w:tcBorders>
              <w:top w:val="nil"/>
              <w:left w:val="nil"/>
              <w:bottom w:val="nil"/>
              <w:right w:val="nil"/>
            </w:tcBorders>
          </w:tcPr>
          <w:p w14:paraId="036DF20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BEB9CA3" w14:textId="77777777" w:rsidR="009924B7" w:rsidRDefault="009924B7" w:rsidP="009924B7">
            <w:r>
              <w:fldChar w:fldCharType="begin" w:fldLock="1"/>
            </w:r>
            <w:r>
              <w:instrText>MERGEFIELD Att.Name</w:instrText>
            </w:r>
            <w:r>
              <w:fldChar w:fldCharType="separate"/>
            </w:r>
            <w:r>
              <w:t>gras en kruidachtigen</w:t>
            </w:r>
            <w:r>
              <w:fldChar w:fldCharType="end"/>
            </w:r>
          </w:p>
        </w:tc>
        <w:tc>
          <w:tcPr>
            <w:tcW w:w="4500" w:type="dxa"/>
            <w:tcBorders>
              <w:top w:val="nil"/>
              <w:left w:val="nil"/>
              <w:bottom w:val="nil"/>
              <w:right w:val="nil"/>
            </w:tcBorders>
          </w:tcPr>
          <w:p w14:paraId="08E4F0BC" w14:textId="77777777" w:rsidR="009924B7" w:rsidRDefault="009924B7" w:rsidP="009924B7">
            <w:r>
              <w:fldChar w:fldCharType="begin" w:fldLock="1"/>
            </w:r>
            <w:r>
              <w:instrText>MERGEFIELD Att.Notes</w:instrText>
            </w:r>
            <w:r>
              <w:fldChar w:fldCharType="end"/>
            </w:r>
            <w:r w:rsidRPr="009924B7">
              <w:t xml:space="preserve">(Grond met) een laagblijvende, aaneengesloten kruidachtige vegetatie. </w:t>
            </w:r>
            <w:r>
              <w:rPr>
                <w:lang w:val="en-US"/>
              </w:rPr>
              <w:t xml:space="preserve">(bron: CROW)  </w:t>
            </w:r>
          </w:p>
        </w:tc>
      </w:tr>
      <w:tr w:rsidR="009924B7" w14:paraId="38F126DE" w14:textId="77777777" w:rsidTr="009924B7">
        <w:tc>
          <w:tcPr>
            <w:tcW w:w="1710" w:type="dxa"/>
            <w:tcBorders>
              <w:top w:val="nil"/>
              <w:left w:val="nil"/>
              <w:bottom w:val="nil"/>
              <w:right w:val="nil"/>
            </w:tcBorders>
          </w:tcPr>
          <w:p w14:paraId="1BF3E642" w14:textId="77777777" w:rsidR="009924B7" w:rsidRDefault="009924B7" w:rsidP="009924B7"/>
        </w:tc>
        <w:tc>
          <w:tcPr>
            <w:tcW w:w="2970" w:type="dxa"/>
            <w:tcBorders>
              <w:top w:val="nil"/>
              <w:left w:val="nil"/>
              <w:bottom w:val="nil"/>
              <w:right w:val="nil"/>
            </w:tcBorders>
          </w:tcPr>
          <w:p w14:paraId="76D53496" w14:textId="77777777" w:rsidR="009924B7" w:rsidRDefault="009924B7" w:rsidP="009924B7"/>
        </w:tc>
        <w:tc>
          <w:tcPr>
            <w:tcW w:w="4500" w:type="dxa"/>
            <w:tcBorders>
              <w:top w:val="nil"/>
              <w:left w:val="nil"/>
              <w:bottom w:val="nil"/>
              <w:right w:val="nil"/>
            </w:tcBorders>
          </w:tcPr>
          <w:p w14:paraId="6C4F4AB0" w14:textId="77777777" w:rsidR="009924B7" w:rsidRDefault="009924B7" w:rsidP="009924B7"/>
        </w:tc>
        <w:bookmarkEnd w:id="750"/>
      </w:tr>
      <w:bookmarkStart w:id="751" w:name="BKM_AADAA9B1_3311_4973_9448_204A6A37ED34"/>
      <w:tr w:rsidR="009924B7" w14:paraId="6EFA55C1" w14:textId="77777777" w:rsidTr="009924B7">
        <w:tc>
          <w:tcPr>
            <w:tcW w:w="1710" w:type="dxa"/>
            <w:tcBorders>
              <w:top w:val="nil"/>
              <w:left w:val="nil"/>
              <w:bottom w:val="nil"/>
              <w:right w:val="nil"/>
            </w:tcBorders>
          </w:tcPr>
          <w:p w14:paraId="166CDFE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9D65ECE" w14:textId="77777777" w:rsidR="009924B7" w:rsidRDefault="009924B7" w:rsidP="009924B7">
            <w:r>
              <w:fldChar w:fldCharType="begin" w:fldLock="1"/>
            </w:r>
            <w:r>
              <w:instrText>MERGEFIELD Att.Name</w:instrText>
            </w:r>
            <w:r>
              <w:fldChar w:fldCharType="separate"/>
            </w:r>
            <w:r>
              <w:t>planten</w:t>
            </w:r>
            <w:r>
              <w:fldChar w:fldCharType="end"/>
            </w:r>
          </w:p>
        </w:tc>
        <w:tc>
          <w:tcPr>
            <w:tcW w:w="4500" w:type="dxa"/>
            <w:tcBorders>
              <w:top w:val="nil"/>
              <w:left w:val="nil"/>
              <w:bottom w:val="nil"/>
              <w:right w:val="nil"/>
            </w:tcBorders>
          </w:tcPr>
          <w:p w14:paraId="60000663" w14:textId="77777777" w:rsidR="009924B7" w:rsidRPr="009924B7" w:rsidRDefault="009924B7" w:rsidP="009924B7">
            <w:r>
              <w:fldChar w:fldCharType="begin" w:fldLock="1"/>
            </w:r>
            <w:r>
              <w:instrText>MERGEFIELD Att.Notes</w:instrText>
            </w:r>
            <w:r>
              <w:fldChar w:fldCharType="end"/>
            </w:r>
            <w:r w:rsidRPr="009924B7">
              <w:t xml:space="preserve">Beheerde niet nader gespecificeerde beplanting van groenvak </w:t>
            </w:r>
          </w:p>
          <w:p w14:paraId="7C01DFF9" w14:textId="77777777" w:rsidR="009924B7" w:rsidRDefault="009924B7" w:rsidP="009924B7">
            <w:r w:rsidRPr="009924B7">
              <w:t xml:space="preserve">in de openbare ruimte. (bron: IMGEO 2.0) </w:t>
            </w:r>
          </w:p>
        </w:tc>
      </w:tr>
      <w:tr w:rsidR="009924B7" w14:paraId="3F25E319" w14:textId="77777777" w:rsidTr="009924B7">
        <w:tc>
          <w:tcPr>
            <w:tcW w:w="1710" w:type="dxa"/>
            <w:tcBorders>
              <w:top w:val="nil"/>
              <w:left w:val="nil"/>
              <w:bottom w:val="nil"/>
              <w:right w:val="nil"/>
            </w:tcBorders>
          </w:tcPr>
          <w:p w14:paraId="14B8C886" w14:textId="77777777" w:rsidR="009924B7" w:rsidRDefault="009924B7" w:rsidP="009924B7"/>
        </w:tc>
        <w:tc>
          <w:tcPr>
            <w:tcW w:w="2970" w:type="dxa"/>
            <w:tcBorders>
              <w:top w:val="nil"/>
              <w:left w:val="nil"/>
              <w:bottom w:val="nil"/>
              <w:right w:val="nil"/>
            </w:tcBorders>
          </w:tcPr>
          <w:p w14:paraId="0FF17674" w14:textId="77777777" w:rsidR="009924B7" w:rsidRDefault="009924B7" w:rsidP="009924B7"/>
        </w:tc>
        <w:tc>
          <w:tcPr>
            <w:tcW w:w="4500" w:type="dxa"/>
            <w:tcBorders>
              <w:top w:val="nil"/>
              <w:left w:val="nil"/>
              <w:bottom w:val="nil"/>
              <w:right w:val="nil"/>
            </w:tcBorders>
          </w:tcPr>
          <w:p w14:paraId="3D59F557" w14:textId="77777777" w:rsidR="009924B7" w:rsidRDefault="009924B7" w:rsidP="009924B7"/>
        </w:tc>
        <w:bookmarkEnd w:id="751"/>
      </w:tr>
      <w:bookmarkStart w:id="752" w:name="BKM_4CD42896_5FA4_47ae_9DB6_1D4AFD0CAEC0"/>
      <w:tr w:rsidR="009924B7" w14:paraId="6D1E8920" w14:textId="77777777" w:rsidTr="009924B7">
        <w:tc>
          <w:tcPr>
            <w:tcW w:w="1710" w:type="dxa"/>
            <w:tcBorders>
              <w:top w:val="nil"/>
              <w:left w:val="nil"/>
              <w:bottom w:val="nil"/>
              <w:right w:val="nil"/>
            </w:tcBorders>
          </w:tcPr>
          <w:p w14:paraId="2B85FD6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E57A259" w14:textId="77777777" w:rsidR="009924B7" w:rsidRDefault="009924B7" w:rsidP="009924B7">
            <w:r>
              <w:fldChar w:fldCharType="begin" w:fldLock="1"/>
            </w:r>
            <w:r>
              <w:instrText>MERGEFIELD Att.Name</w:instrText>
            </w:r>
            <w:r>
              <w:fldChar w:fldCharType="separate"/>
            </w:r>
            <w:r>
              <w:t>struikrozen</w:t>
            </w:r>
            <w:r>
              <w:fldChar w:fldCharType="end"/>
            </w:r>
          </w:p>
        </w:tc>
        <w:tc>
          <w:tcPr>
            <w:tcW w:w="4500" w:type="dxa"/>
            <w:tcBorders>
              <w:top w:val="nil"/>
              <w:left w:val="nil"/>
              <w:bottom w:val="nil"/>
              <w:right w:val="nil"/>
            </w:tcBorders>
          </w:tcPr>
          <w:p w14:paraId="12FC1E2E" w14:textId="77777777" w:rsidR="009924B7" w:rsidRDefault="009924B7" w:rsidP="009924B7">
            <w:r>
              <w:fldChar w:fldCharType="begin" w:fldLock="1"/>
            </w:r>
            <w:r>
              <w:instrText>MERGEFIELD Att.Notes</w:instrText>
            </w:r>
            <w:r>
              <w:fldChar w:fldCharType="end"/>
            </w:r>
            <w:r w:rsidRPr="009924B7">
              <w:t xml:space="preserve">Beheerde beplanting van groenvak in de openbare ruimte, zijnde in struikvorm groeiende rozen. </w:t>
            </w:r>
            <w:r>
              <w:rPr>
                <w:lang w:val="en-US"/>
              </w:rPr>
              <w:t xml:space="preserve">(bron: IMGEO 2.0)  </w:t>
            </w:r>
          </w:p>
        </w:tc>
      </w:tr>
      <w:tr w:rsidR="009924B7" w14:paraId="20B977C3" w14:textId="77777777" w:rsidTr="009924B7">
        <w:tc>
          <w:tcPr>
            <w:tcW w:w="1710" w:type="dxa"/>
            <w:tcBorders>
              <w:top w:val="nil"/>
              <w:left w:val="nil"/>
              <w:bottom w:val="nil"/>
              <w:right w:val="nil"/>
            </w:tcBorders>
          </w:tcPr>
          <w:p w14:paraId="477F763A" w14:textId="77777777" w:rsidR="009924B7" w:rsidRDefault="009924B7" w:rsidP="009924B7"/>
        </w:tc>
        <w:tc>
          <w:tcPr>
            <w:tcW w:w="2970" w:type="dxa"/>
            <w:tcBorders>
              <w:top w:val="nil"/>
              <w:left w:val="nil"/>
              <w:bottom w:val="nil"/>
              <w:right w:val="nil"/>
            </w:tcBorders>
          </w:tcPr>
          <w:p w14:paraId="7FE77498" w14:textId="77777777" w:rsidR="009924B7" w:rsidRDefault="009924B7" w:rsidP="009924B7"/>
        </w:tc>
        <w:tc>
          <w:tcPr>
            <w:tcW w:w="4500" w:type="dxa"/>
            <w:tcBorders>
              <w:top w:val="nil"/>
              <w:left w:val="nil"/>
              <w:bottom w:val="nil"/>
              <w:right w:val="nil"/>
            </w:tcBorders>
          </w:tcPr>
          <w:p w14:paraId="6D70F024" w14:textId="77777777" w:rsidR="009924B7" w:rsidRDefault="009924B7" w:rsidP="009924B7"/>
        </w:tc>
        <w:bookmarkEnd w:id="752"/>
      </w:tr>
      <w:bookmarkStart w:id="753" w:name="BKM_B71977AA_9134_453d_B135_3CFBF8B5B825"/>
      <w:tr w:rsidR="009924B7" w14:paraId="298E0B44" w14:textId="77777777" w:rsidTr="009924B7">
        <w:tc>
          <w:tcPr>
            <w:tcW w:w="1710" w:type="dxa"/>
            <w:tcBorders>
              <w:top w:val="nil"/>
              <w:left w:val="nil"/>
              <w:bottom w:val="nil"/>
              <w:right w:val="nil"/>
            </w:tcBorders>
          </w:tcPr>
          <w:p w14:paraId="06342FD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B1CD15B" w14:textId="77777777" w:rsidR="009924B7" w:rsidRDefault="009924B7" w:rsidP="009924B7">
            <w:r>
              <w:fldChar w:fldCharType="begin" w:fldLock="1"/>
            </w:r>
            <w:r>
              <w:instrText>MERGEFIELD Att.Name</w:instrText>
            </w:r>
            <w:r>
              <w:fldChar w:fldCharType="separate"/>
            </w:r>
            <w:r>
              <w:t>heesters</w:t>
            </w:r>
            <w:r>
              <w:fldChar w:fldCharType="end"/>
            </w:r>
          </w:p>
        </w:tc>
        <w:tc>
          <w:tcPr>
            <w:tcW w:w="4500" w:type="dxa"/>
            <w:tcBorders>
              <w:top w:val="nil"/>
              <w:left w:val="nil"/>
              <w:bottom w:val="nil"/>
              <w:right w:val="nil"/>
            </w:tcBorders>
          </w:tcPr>
          <w:p w14:paraId="3B986002" w14:textId="77777777" w:rsidR="009924B7" w:rsidRPr="009924B7" w:rsidRDefault="009924B7" w:rsidP="009924B7">
            <w:r>
              <w:fldChar w:fldCharType="begin" w:fldLock="1"/>
            </w:r>
            <w:r>
              <w:instrText>MERGEFIELD Att.Notes</w:instrText>
            </w:r>
            <w:r>
              <w:fldChar w:fldCharType="end"/>
            </w:r>
            <w:r w:rsidRPr="009924B7">
              <w:t xml:space="preserve">Beplanting van houtige gewassen die struikvormend zijn en die </w:t>
            </w:r>
          </w:p>
          <w:p w14:paraId="5FA7FF4C" w14:textId="77777777" w:rsidR="009924B7" w:rsidRPr="009924B7" w:rsidRDefault="009924B7" w:rsidP="009924B7">
            <w:r w:rsidRPr="009924B7">
              <w:t xml:space="preserve">al dan niet een gesloten geheel vormen. Het accent ligt op de sierwaarde, de beplanting kan uit één soort of uit meerdere </w:t>
            </w:r>
          </w:p>
          <w:p w14:paraId="4AF9E6E4" w14:textId="77777777" w:rsidR="009924B7" w:rsidRPr="009924B7" w:rsidRDefault="009924B7" w:rsidP="009924B7">
            <w:r w:rsidRPr="009924B7">
              <w:t xml:space="preserve">soorten bestaan. Onder de heesters kan een </w:t>
            </w:r>
            <w:r w:rsidRPr="009924B7">
              <w:lastRenderedPageBreak/>
              <w:t xml:space="preserve">houtachtige of </w:t>
            </w:r>
          </w:p>
          <w:p w14:paraId="701BA253" w14:textId="77777777" w:rsidR="009924B7" w:rsidRPr="009924B7" w:rsidRDefault="009924B7" w:rsidP="009924B7">
            <w:r w:rsidRPr="009924B7">
              <w:t xml:space="preserve">kruidachtige onderbegroeiing aanwezig zijn. Het oppervlak met </w:t>
            </w:r>
          </w:p>
          <w:p w14:paraId="6F2F40C3" w14:textId="77777777" w:rsidR="009924B7" w:rsidRPr="009924B7" w:rsidRDefault="009924B7" w:rsidP="009924B7">
            <w:r w:rsidRPr="009924B7">
              <w:t xml:space="preserve">struikachtige gewassen is meer dan 50% van de totale </w:t>
            </w:r>
          </w:p>
          <w:p w14:paraId="02D4675D" w14:textId="77777777" w:rsidR="009924B7" w:rsidRDefault="009924B7" w:rsidP="009924B7">
            <w:r w:rsidRPr="009924B7">
              <w:t xml:space="preserve">oppervlakte van het vak. (bron: IMGEO 2.0)  </w:t>
            </w:r>
          </w:p>
        </w:tc>
      </w:tr>
      <w:tr w:rsidR="009924B7" w14:paraId="1C3A3E13" w14:textId="77777777" w:rsidTr="009924B7">
        <w:tc>
          <w:tcPr>
            <w:tcW w:w="1710" w:type="dxa"/>
            <w:tcBorders>
              <w:top w:val="nil"/>
              <w:left w:val="nil"/>
              <w:bottom w:val="nil"/>
              <w:right w:val="nil"/>
            </w:tcBorders>
          </w:tcPr>
          <w:p w14:paraId="4952F730" w14:textId="77777777" w:rsidR="009924B7" w:rsidRDefault="009924B7" w:rsidP="009924B7"/>
        </w:tc>
        <w:tc>
          <w:tcPr>
            <w:tcW w:w="2970" w:type="dxa"/>
            <w:tcBorders>
              <w:top w:val="nil"/>
              <w:left w:val="nil"/>
              <w:bottom w:val="nil"/>
              <w:right w:val="nil"/>
            </w:tcBorders>
          </w:tcPr>
          <w:p w14:paraId="0EE1C1DC" w14:textId="77777777" w:rsidR="009924B7" w:rsidRDefault="009924B7" w:rsidP="009924B7"/>
        </w:tc>
        <w:tc>
          <w:tcPr>
            <w:tcW w:w="4500" w:type="dxa"/>
            <w:tcBorders>
              <w:top w:val="nil"/>
              <w:left w:val="nil"/>
              <w:bottom w:val="nil"/>
              <w:right w:val="nil"/>
            </w:tcBorders>
          </w:tcPr>
          <w:p w14:paraId="05D6CB19" w14:textId="77777777" w:rsidR="009924B7" w:rsidRDefault="009924B7" w:rsidP="009924B7"/>
        </w:tc>
        <w:bookmarkEnd w:id="753"/>
      </w:tr>
      <w:bookmarkStart w:id="754" w:name="BKM_F62E6B8A_AB33_4396_96FF_3EA97C390A90"/>
      <w:tr w:rsidR="009924B7" w14:paraId="7641BBEA" w14:textId="77777777" w:rsidTr="009924B7">
        <w:tc>
          <w:tcPr>
            <w:tcW w:w="1710" w:type="dxa"/>
            <w:tcBorders>
              <w:top w:val="nil"/>
              <w:left w:val="nil"/>
              <w:bottom w:val="nil"/>
              <w:right w:val="nil"/>
            </w:tcBorders>
          </w:tcPr>
          <w:p w14:paraId="016C170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ABC1CE5" w14:textId="77777777" w:rsidR="009924B7" w:rsidRDefault="009924B7" w:rsidP="009924B7">
            <w:r>
              <w:fldChar w:fldCharType="begin" w:fldLock="1"/>
            </w:r>
            <w:r>
              <w:instrText>MERGEFIELD Att.Name</w:instrText>
            </w:r>
            <w:r>
              <w:fldChar w:fldCharType="separate"/>
            </w:r>
            <w:r>
              <w:t>bodembedekkers</w:t>
            </w:r>
            <w:r>
              <w:fldChar w:fldCharType="end"/>
            </w:r>
          </w:p>
        </w:tc>
        <w:tc>
          <w:tcPr>
            <w:tcW w:w="4500" w:type="dxa"/>
            <w:tcBorders>
              <w:top w:val="nil"/>
              <w:left w:val="nil"/>
              <w:bottom w:val="nil"/>
              <w:right w:val="nil"/>
            </w:tcBorders>
          </w:tcPr>
          <w:p w14:paraId="0DAD3D42" w14:textId="77777777" w:rsidR="009924B7" w:rsidRPr="009924B7" w:rsidRDefault="009924B7" w:rsidP="009924B7">
            <w:r>
              <w:fldChar w:fldCharType="begin" w:fldLock="1"/>
            </w:r>
            <w:r>
              <w:instrText>MERGEFIELD Att.Notes</w:instrText>
            </w:r>
            <w:r>
              <w:fldChar w:fldCharType="end"/>
            </w:r>
            <w:r w:rsidRPr="009924B7">
              <w:t xml:space="preserve">Beheerde beplanting van groenvak in de openbare ruimte, </w:t>
            </w:r>
          </w:p>
          <w:p w14:paraId="4A13D791" w14:textId="77777777" w:rsidR="009924B7" w:rsidRDefault="009924B7" w:rsidP="009924B7">
            <w:r>
              <w:rPr>
                <w:lang w:val="en-US"/>
              </w:rPr>
              <w:t xml:space="preserve">zijnde bodembedekkers. (bron: IMGEO 2.0)  </w:t>
            </w:r>
          </w:p>
        </w:tc>
      </w:tr>
      <w:tr w:rsidR="009924B7" w14:paraId="36B41922" w14:textId="77777777" w:rsidTr="009924B7">
        <w:tc>
          <w:tcPr>
            <w:tcW w:w="1710" w:type="dxa"/>
            <w:tcBorders>
              <w:top w:val="nil"/>
              <w:left w:val="nil"/>
              <w:bottom w:val="nil"/>
              <w:right w:val="nil"/>
            </w:tcBorders>
          </w:tcPr>
          <w:p w14:paraId="52D2E742" w14:textId="77777777" w:rsidR="009924B7" w:rsidRDefault="009924B7" w:rsidP="009924B7"/>
        </w:tc>
        <w:tc>
          <w:tcPr>
            <w:tcW w:w="2970" w:type="dxa"/>
            <w:tcBorders>
              <w:top w:val="nil"/>
              <w:left w:val="nil"/>
              <w:bottom w:val="nil"/>
              <w:right w:val="nil"/>
            </w:tcBorders>
          </w:tcPr>
          <w:p w14:paraId="7FFEB45A" w14:textId="77777777" w:rsidR="009924B7" w:rsidRDefault="009924B7" w:rsidP="009924B7"/>
        </w:tc>
        <w:tc>
          <w:tcPr>
            <w:tcW w:w="4500" w:type="dxa"/>
            <w:tcBorders>
              <w:top w:val="nil"/>
              <w:left w:val="nil"/>
              <w:bottom w:val="nil"/>
              <w:right w:val="nil"/>
            </w:tcBorders>
          </w:tcPr>
          <w:p w14:paraId="6959D7AE" w14:textId="77777777" w:rsidR="009924B7" w:rsidRDefault="009924B7" w:rsidP="009924B7"/>
        </w:tc>
        <w:bookmarkEnd w:id="754"/>
      </w:tr>
      <w:bookmarkStart w:id="755" w:name="BKM_F3931D45_E279_4d7b_ADE0_58A493913FB0"/>
      <w:tr w:rsidR="009924B7" w14:paraId="78DA8BB5" w14:textId="77777777" w:rsidTr="009924B7">
        <w:tc>
          <w:tcPr>
            <w:tcW w:w="1710" w:type="dxa"/>
            <w:tcBorders>
              <w:top w:val="nil"/>
              <w:left w:val="nil"/>
              <w:bottom w:val="nil"/>
              <w:right w:val="nil"/>
            </w:tcBorders>
          </w:tcPr>
          <w:p w14:paraId="36350EE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C89C727" w14:textId="77777777" w:rsidR="009924B7" w:rsidRDefault="009924B7" w:rsidP="009924B7">
            <w:r>
              <w:fldChar w:fldCharType="begin" w:fldLock="1"/>
            </w:r>
            <w:r>
              <w:instrText>MERGEFIELD Att.Name</w:instrText>
            </w:r>
            <w:r>
              <w:fldChar w:fldCharType="separate"/>
            </w:r>
            <w:r>
              <w:t>laagstam boomgaarden</w:t>
            </w:r>
            <w:r>
              <w:fldChar w:fldCharType="end"/>
            </w:r>
          </w:p>
        </w:tc>
        <w:tc>
          <w:tcPr>
            <w:tcW w:w="4500" w:type="dxa"/>
            <w:tcBorders>
              <w:top w:val="nil"/>
              <w:left w:val="nil"/>
              <w:bottom w:val="nil"/>
              <w:right w:val="nil"/>
            </w:tcBorders>
          </w:tcPr>
          <w:p w14:paraId="3CA9FA16" w14:textId="77777777" w:rsidR="009924B7" w:rsidRPr="009924B7" w:rsidRDefault="009924B7" w:rsidP="009924B7">
            <w:r>
              <w:fldChar w:fldCharType="begin" w:fldLock="1"/>
            </w:r>
            <w:r>
              <w:instrText>MERGEFIELD Att.Notes</w:instrText>
            </w:r>
            <w:r>
              <w:fldChar w:fldCharType="end"/>
            </w:r>
            <w:r w:rsidRPr="009924B7">
              <w:t xml:space="preserve">Terreindeel begroeid met laagstamfruitbomen. (bron: IMGEO </w:t>
            </w:r>
          </w:p>
          <w:p w14:paraId="5FEBEC71" w14:textId="77777777" w:rsidR="009924B7" w:rsidRDefault="009924B7" w:rsidP="009924B7">
            <w:r>
              <w:rPr>
                <w:lang w:val="en-US"/>
              </w:rPr>
              <w:t xml:space="preserve">2.0)  </w:t>
            </w:r>
          </w:p>
        </w:tc>
      </w:tr>
      <w:tr w:rsidR="009924B7" w14:paraId="6E28612D" w14:textId="77777777" w:rsidTr="009924B7">
        <w:tc>
          <w:tcPr>
            <w:tcW w:w="1710" w:type="dxa"/>
            <w:tcBorders>
              <w:top w:val="nil"/>
              <w:left w:val="nil"/>
              <w:bottom w:val="nil"/>
              <w:right w:val="nil"/>
            </w:tcBorders>
          </w:tcPr>
          <w:p w14:paraId="732E84BB" w14:textId="77777777" w:rsidR="009924B7" w:rsidRDefault="009924B7" w:rsidP="009924B7"/>
        </w:tc>
        <w:tc>
          <w:tcPr>
            <w:tcW w:w="2970" w:type="dxa"/>
            <w:tcBorders>
              <w:top w:val="nil"/>
              <w:left w:val="nil"/>
              <w:bottom w:val="nil"/>
              <w:right w:val="nil"/>
            </w:tcBorders>
          </w:tcPr>
          <w:p w14:paraId="5AA6DC03" w14:textId="77777777" w:rsidR="009924B7" w:rsidRDefault="009924B7" w:rsidP="009924B7"/>
        </w:tc>
        <w:tc>
          <w:tcPr>
            <w:tcW w:w="4500" w:type="dxa"/>
            <w:tcBorders>
              <w:top w:val="nil"/>
              <w:left w:val="nil"/>
              <w:bottom w:val="nil"/>
              <w:right w:val="nil"/>
            </w:tcBorders>
          </w:tcPr>
          <w:p w14:paraId="4E535673" w14:textId="77777777" w:rsidR="009924B7" w:rsidRDefault="009924B7" w:rsidP="009924B7"/>
        </w:tc>
        <w:bookmarkEnd w:id="755"/>
      </w:tr>
      <w:bookmarkStart w:id="756" w:name="BKM_D181F34C_DBE4_4c25_A07D_49EEC0606613"/>
      <w:tr w:rsidR="009924B7" w14:paraId="1D17048D" w14:textId="77777777" w:rsidTr="009924B7">
        <w:tc>
          <w:tcPr>
            <w:tcW w:w="1710" w:type="dxa"/>
            <w:tcBorders>
              <w:top w:val="nil"/>
              <w:left w:val="nil"/>
              <w:bottom w:val="nil"/>
              <w:right w:val="nil"/>
            </w:tcBorders>
          </w:tcPr>
          <w:p w14:paraId="1E24EEA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9E4B838" w14:textId="77777777" w:rsidR="009924B7" w:rsidRDefault="009924B7" w:rsidP="009924B7">
            <w:r>
              <w:fldChar w:fldCharType="begin" w:fldLock="1"/>
            </w:r>
            <w:r>
              <w:instrText>MERGEFIELD Att.Name</w:instrText>
            </w:r>
            <w:r>
              <w:fldChar w:fldCharType="separate"/>
            </w:r>
            <w:r>
              <w:t>hoogstam boomgaarden</w:t>
            </w:r>
            <w:r>
              <w:fldChar w:fldCharType="end"/>
            </w:r>
          </w:p>
        </w:tc>
        <w:tc>
          <w:tcPr>
            <w:tcW w:w="4500" w:type="dxa"/>
            <w:tcBorders>
              <w:top w:val="nil"/>
              <w:left w:val="nil"/>
              <w:bottom w:val="nil"/>
              <w:right w:val="nil"/>
            </w:tcBorders>
          </w:tcPr>
          <w:p w14:paraId="267BE242" w14:textId="77777777" w:rsidR="009924B7" w:rsidRPr="009924B7" w:rsidRDefault="009924B7" w:rsidP="009924B7">
            <w:r>
              <w:fldChar w:fldCharType="begin" w:fldLock="1"/>
            </w:r>
            <w:r>
              <w:instrText>MERGEFIELD Att.Notes</w:instrText>
            </w:r>
            <w:r>
              <w:fldChar w:fldCharType="end"/>
            </w:r>
            <w:r w:rsidRPr="009924B7">
              <w:t xml:space="preserve">Terreindeel begroeid met hoogstamfruitbomen. (bron: IMGEO </w:t>
            </w:r>
          </w:p>
          <w:p w14:paraId="79A3D45E" w14:textId="77777777" w:rsidR="009924B7" w:rsidRDefault="009924B7" w:rsidP="009924B7">
            <w:r>
              <w:rPr>
                <w:lang w:val="en-US"/>
              </w:rPr>
              <w:t xml:space="preserve">2.0)  </w:t>
            </w:r>
          </w:p>
        </w:tc>
      </w:tr>
      <w:tr w:rsidR="009924B7" w14:paraId="0B3637CD" w14:textId="77777777" w:rsidTr="009924B7">
        <w:tc>
          <w:tcPr>
            <w:tcW w:w="1710" w:type="dxa"/>
            <w:tcBorders>
              <w:top w:val="nil"/>
              <w:left w:val="nil"/>
              <w:bottom w:val="nil"/>
              <w:right w:val="nil"/>
            </w:tcBorders>
          </w:tcPr>
          <w:p w14:paraId="17164601" w14:textId="77777777" w:rsidR="009924B7" w:rsidRDefault="009924B7" w:rsidP="009924B7"/>
        </w:tc>
        <w:tc>
          <w:tcPr>
            <w:tcW w:w="2970" w:type="dxa"/>
            <w:tcBorders>
              <w:top w:val="nil"/>
              <w:left w:val="nil"/>
              <w:bottom w:val="nil"/>
              <w:right w:val="nil"/>
            </w:tcBorders>
          </w:tcPr>
          <w:p w14:paraId="4C88515B" w14:textId="77777777" w:rsidR="009924B7" w:rsidRDefault="009924B7" w:rsidP="009924B7"/>
        </w:tc>
        <w:tc>
          <w:tcPr>
            <w:tcW w:w="4500" w:type="dxa"/>
            <w:tcBorders>
              <w:top w:val="nil"/>
              <w:left w:val="nil"/>
              <w:bottom w:val="nil"/>
              <w:right w:val="nil"/>
            </w:tcBorders>
          </w:tcPr>
          <w:p w14:paraId="24A5E45B" w14:textId="77777777" w:rsidR="009924B7" w:rsidRDefault="009924B7" w:rsidP="009924B7"/>
        </w:tc>
        <w:bookmarkEnd w:id="756"/>
      </w:tr>
      <w:bookmarkStart w:id="757" w:name="BKM_43A53BAE_3428_485f_A195_C8B8F263651C"/>
      <w:tr w:rsidR="009924B7" w14:paraId="46903447" w14:textId="77777777" w:rsidTr="009924B7">
        <w:tc>
          <w:tcPr>
            <w:tcW w:w="1710" w:type="dxa"/>
            <w:tcBorders>
              <w:top w:val="nil"/>
              <w:left w:val="nil"/>
              <w:bottom w:val="nil"/>
              <w:right w:val="nil"/>
            </w:tcBorders>
          </w:tcPr>
          <w:p w14:paraId="3A07648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8A94E16" w14:textId="77777777" w:rsidR="009924B7" w:rsidRDefault="009924B7" w:rsidP="009924B7">
            <w:r>
              <w:fldChar w:fldCharType="begin" w:fldLock="1"/>
            </w:r>
            <w:r>
              <w:instrText>MERGEFIELD Att.Name</w:instrText>
            </w:r>
            <w:r>
              <w:fldChar w:fldCharType="separate"/>
            </w:r>
            <w:r>
              <w:t>wijngaarden</w:t>
            </w:r>
            <w:r>
              <w:fldChar w:fldCharType="end"/>
            </w:r>
          </w:p>
        </w:tc>
        <w:tc>
          <w:tcPr>
            <w:tcW w:w="4500" w:type="dxa"/>
            <w:tcBorders>
              <w:top w:val="nil"/>
              <w:left w:val="nil"/>
              <w:bottom w:val="nil"/>
              <w:right w:val="nil"/>
            </w:tcBorders>
          </w:tcPr>
          <w:p w14:paraId="22258C2B" w14:textId="77777777" w:rsidR="009924B7" w:rsidRDefault="009924B7" w:rsidP="009924B7">
            <w:pPr>
              <w:rPr>
                <w:lang w:val="en-US"/>
              </w:rPr>
            </w:pPr>
            <w:r>
              <w:fldChar w:fldCharType="begin" w:fldLock="1"/>
            </w:r>
            <w:r>
              <w:instrText>MERGEFIELD Att.Notes</w:instrText>
            </w:r>
            <w:r>
              <w:fldChar w:fldCharType="end"/>
            </w:r>
            <w:r w:rsidRPr="009924B7">
              <w:t xml:space="preserve">Terreindeel begroeid met druivenstokken voor wijnbouw. </w:t>
            </w:r>
            <w:r>
              <w:rPr>
                <w:lang w:val="en-US"/>
              </w:rPr>
              <w:t xml:space="preserve">(bron: </w:t>
            </w:r>
          </w:p>
          <w:p w14:paraId="157F0FDC" w14:textId="77777777" w:rsidR="009924B7" w:rsidRDefault="009924B7" w:rsidP="009924B7">
            <w:r>
              <w:rPr>
                <w:lang w:val="en-US"/>
              </w:rPr>
              <w:t xml:space="preserve">IMGEO 2.0)  </w:t>
            </w:r>
          </w:p>
        </w:tc>
      </w:tr>
      <w:tr w:rsidR="009924B7" w14:paraId="576DD1B8" w14:textId="77777777" w:rsidTr="009924B7">
        <w:tc>
          <w:tcPr>
            <w:tcW w:w="1710" w:type="dxa"/>
            <w:tcBorders>
              <w:top w:val="nil"/>
              <w:left w:val="nil"/>
              <w:bottom w:val="nil"/>
              <w:right w:val="nil"/>
            </w:tcBorders>
          </w:tcPr>
          <w:p w14:paraId="25325AF7" w14:textId="77777777" w:rsidR="009924B7" w:rsidRDefault="009924B7" w:rsidP="009924B7"/>
        </w:tc>
        <w:tc>
          <w:tcPr>
            <w:tcW w:w="2970" w:type="dxa"/>
            <w:tcBorders>
              <w:top w:val="nil"/>
              <w:left w:val="nil"/>
              <w:bottom w:val="nil"/>
              <w:right w:val="nil"/>
            </w:tcBorders>
          </w:tcPr>
          <w:p w14:paraId="17D88109" w14:textId="77777777" w:rsidR="009924B7" w:rsidRDefault="009924B7" w:rsidP="009924B7"/>
        </w:tc>
        <w:tc>
          <w:tcPr>
            <w:tcW w:w="4500" w:type="dxa"/>
            <w:tcBorders>
              <w:top w:val="nil"/>
              <w:left w:val="nil"/>
              <w:bottom w:val="nil"/>
              <w:right w:val="nil"/>
            </w:tcBorders>
          </w:tcPr>
          <w:p w14:paraId="67DAFECC" w14:textId="77777777" w:rsidR="009924B7" w:rsidRDefault="009924B7" w:rsidP="009924B7"/>
        </w:tc>
        <w:bookmarkEnd w:id="757"/>
      </w:tr>
      <w:bookmarkStart w:id="758" w:name="BKM_E7590442_EF56_42d3_B5F6_3533C6B8121C"/>
      <w:tr w:rsidR="009924B7" w14:paraId="6C20F74C" w14:textId="77777777" w:rsidTr="009924B7">
        <w:tc>
          <w:tcPr>
            <w:tcW w:w="1710" w:type="dxa"/>
            <w:tcBorders>
              <w:top w:val="nil"/>
              <w:left w:val="nil"/>
              <w:bottom w:val="nil"/>
              <w:right w:val="nil"/>
            </w:tcBorders>
          </w:tcPr>
          <w:p w14:paraId="2B13521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F420D4F" w14:textId="77777777" w:rsidR="009924B7" w:rsidRDefault="009924B7" w:rsidP="009924B7">
            <w:r>
              <w:fldChar w:fldCharType="begin" w:fldLock="1"/>
            </w:r>
            <w:r>
              <w:instrText>MERGEFIELD Att.Name</w:instrText>
            </w:r>
            <w:r>
              <w:fldChar w:fldCharType="separate"/>
            </w:r>
            <w:r>
              <w:t>klein fruit</w:t>
            </w:r>
            <w:r>
              <w:fldChar w:fldCharType="end"/>
            </w:r>
          </w:p>
        </w:tc>
        <w:tc>
          <w:tcPr>
            <w:tcW w:w="4500" w:type="dxa"/>
            <w:tcBorders>
              <w:top w:val="nil"/>
              <w:left w:val="nil"/>
              <w:bottom w:val="nil"/>
              <w:right w:val="nil"/>
            </w:tcBorders>
          </w:tcPr>
          <w:p w14:paraId="44056352" w14:textId="77777777" w:rsidR="009924B7" w:rsidRPr="009924B7" w:rsidRDefault="009924B7" w:rsidP="009924B7">
            <w:r>
              <w:fldChar w:fldCharType="begin" w:fldLock="1"/>
            </w:r>
            <w:r>
              <w:instrText>MERGEFIELD Att.Notes</w:instrText>
            </w:r>
            <w:r>
              <w:fldChar w:fldCharType="end"/>
            </w:r>
            <w:r w:rsidRPr="009924B7">
              <w:t xml:space="preserve">Terreindeel begroeid met heesters voor zachtfruit zoals bessen </w:t>
            </w:r>
          </w:p>
          <w:p w14:paraId="1DC00F8B" w14:textId="77777777" w:rsidR="009924B7" w:rsidRDefault="009924B7" w:rsidP="009924B7">
            <w:r>
              <w:rPr>
                <w:lang w:val="en-US"/>
              </w:rPr>
              <w:t xml:space="preserve">of frambozen. (bron: IMGEO 2.0)  </w:t>
            </w:r>
          </w:p>
        </w:tc>
      </w:tr>
      <w:tr w:rsidR="009924B7" w14:paraId="095893CC" w14:textId="77777777" w:rsidTr="009924B7">
        <w:tc>
          <w:tcPr>
            <w:tcW w:w="1710" w:type="dxa"/>
            <w:tcBorders>
              <w:top w:val="nil"/>
              <w:left w:val="nil"/>
              <w:bottom w:val="nil"/>
              <w:right w:val="nil"/>
            </w:tcBorders>
          </w:tcPr>
          <w:p w14:paraId="47BC1A77" w14:textId="77777777" w:rsidR="009924B7" w:rsidRDefault="009924B7" w:rsidP="009924B7"/>
        </w:tc>
        <w:tc>
          <w:tcPr>
            <w:tcW w:w="2970" w:type="dxa"/>
            <w:tcBorders>
              <w:top w:val="nil"/>
              <w:left w:val="nil"/>
              <w:bottom w:val="nil"/>
              <w:right w:val="nil"/>
            </w:tcBorders>
          </w:tcPr>
          <w:p w14:paraId="16502AD0" w14:textId="77777777" w:rsidR="009924B7" w:rsidRDefault="009924B7" w:rsidP="009924B7"/>
        </w:tc>
        <w:tc>
          <w:tcPr>
            <w:tcW w:w="4500" w:type="dxa"/>
            <w:tcBorders>
              <w:top w:val="nil"/>
              <w:left w:val="nil"/>
              <w:bottom w:val="nil"/>
              <w:right w:val="nil"/>
            </w:tcBorders>
          </w:tcPr>
          <w:p w14:paraId="1C873067" w14:textId="77777777" w:rsidR="009924B7" w:rsidRDefault="009924B7" w:rsidP="009924B7"/>
        </w:tc>
        <w:bookmarkEnd w:id="758"/>
      </w:tr>
      <w:bookmarkStart w:id="759" w:name="BKM_CA0FC9F9_F529_4259_B217_128763E0A405"/>
      <w:tr w:rsidR="009924B7" w14:paraId="71AD41E2" w14:textId="77777777" w:rsidTr="009924B7">
        <w:tc>
          <w:tcPr>
            <w:tcW w:w="1710" w:type="dxa"/>
            <w:tcBorders>
              <w:top w:val="nil"/>
              <w:left w:val="nil"/>
              <w:bottom w:val="nil"/>
              <w:right w:val="nil"/>
            </w:tcBorders>
          </w:tcPr>
          <w:p w14:paraId="262AAB5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DFAEA5D" w14:textId="77777777" w:rsidR="009924B7" w:rsidRDefault="009924B7" w:rsidP="009924B7">
            <w:r>
              <w:fldChar w:fldCharType="begin" w:fldLock="1"/>
            </w:r>
            <w:r>
              <w:instrText>MERGEFIELD Att.Name</w:instrText>
            </w:r>
            <w:r>
              <w:fldChar w:fldCharType="separate"/>
            </w:r>
            <w:r>
              <w:t>grien en hakhout</w:t>
            </w:r>
            <w:r>
              <w:fldChar w:fldCharType="end"/>
            </w:r>
          </w:p>
        </w:tc>
        <w:tc>
          <w:tcPr>
            <w:tcW w:w="4500" w:type="dxa"/>
            <w:tcBorders>
              <w:top w:val="nil"/>
              <w:left w:val="nil"/>
              <w:bottom w:val="nil"/>
              <w:right w:val="nil"/>
            </w:tcBorders>
          </w:tcPr>
          <w:p w14:paraId="2DFDC482" w14:textId="77777777" w:rsidR="009924B7" w:rsidRPr="009924B7" w:rsidRDefault="009924B7" w:rsidP="009924B7">
            <w:r>
              <w:fldChar w:fldCharType="begin" w:fldLock="1"/>
            </w:r>
            <w:r>
              <w:instrText>MERGEFIELD Att.Notes</w:instrText>
            </w:r>
            <w:r>
              <w:fldChar w:fldCharType="end"/>
            </w:r>
            <w:r w:rsidRPr="009924B7">
              <w:t xml:space="preserve">Terreindeel met opgaande begroeiing van loofbomen, in een </w:t>
            </w:r>
          </w:p>
          <w:p w14:paraId="7B687714" w14:textId="77777777" w:rsidR="009924B7" w:rsidRDefault="009924B7" w:rsidP="009924B7">
            <w:r w:rsidRPr="009924B7">
              <w:t xml:space="preserve">dicht groeiverband, en die periodiek wordt afgezet. </w:t>
            </w:r>
            <w:r>
              <w:rPr>
                <w:lang w:val="en-US"/>
              </w:rPr>
              <w:t xml:space="preserve">(bron: IMGEO 2.0)  </w:t>
            </w:r>
          </w:p>
        </w:tc>
      </w:tr>
      <w:tr w:rsidR="009924B7" w14:paraId="6AC10616" w14:textId="77777777" w:rsidTr="009924B7">
        <w:tc>
          <w:tcPr>
            <w:tcW w:w="1710" w:type="dxa"/>
            <w:tcBorders>
              <w:top w:val="nil"/>
              <w:left w:val="nil"/>
              <w:bottom w:val="nil"/>
              <w:right w:val="nil"/>
            </w:tcBorders>
          </w:tcPr>
          <w:p w14:paraId="1EC57277" w14:textId="77777777" w:rsidR="009924B7" w:rsidRDefault="009924B7" w:rsidP="009924B7"/>
        </w:tc>
        <w:tc>
          <w:tcPr>
            <w:tcW w:w="2970" w:type="dxa"/>
            <w:tcBorders>
              <w:top w:val="nil"/>
              <w:left w:val="nil"/>
              <w:bottom w:val="nil"/>
              <w:right w:val="nil"/>
            </w:tcBorders>
          </w:tcPr>
          <w:p w14:paraId="17C50059" w14:textId="77777777" w:rsidR="009924B7" w:rsidRDefault="009924B7" w:rsidP="009924B7"/>
        </w:tc>
        <w:tc>
          <w:tcPr>
            <w:tcW w:w="4500" w:type="dxa"/>
            <w:tcBorders>
              <w:top w:val="nil"/>
              <w:left w:val="nil"/>
              <w:bottom w:val="nil"/>
              <w:right w:val="nil"/>
            </w:tcBorders>
          </w:tcPr>
          <w:p w14:paraId="7BAB03E3" w14:textId="77777777" w:rsidR="009924B7" w:rsidRDefault="009924B7" w:rsidP="009924B7"/>
        </w:tc>
        <w:bookmarkEnd w:id="759"/>
      </w:tr>
      <w:bookmarkStart w:id="760" w:name="BKM_598A632E_0762_4fab_921A_5181FC092215"/>
      <w:tr w:rsidR="009924B7" w14:paraId="5B57B83C" w14:textId="77777777" w:rsidTr="009924B7">
        <w:tc>
          <w:tcPr>
            <w:tcW w:w="1710" w:type="dxa"/>
            <w:tcBorders>
              <w:top w:val="nil"/>
              <w:left w:val="nil"/>
              <w:bottom w:val="nil"/>
              <w:right w:val="nil"/>
            </w:tcBorders>
          </w:tcPr>
          <w:p w14:paraId="0A13661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541447F" w14:textId="77777777" w:rsidR="009924B7" w:rsidRDefault="009924B7" w:rsidP="009924B7">
            <w:r>
              <w:fldChar w:fldCharType="begin" w:fldLock="1"/>
            </w:r>
            <w:r>
              <w:instrText>MERGEFIELD Att.Name</w:instrText>
            </w:r>
            <w:r>
              <w:fldChar w:fldCharType="separate"/>
            </w:r>
            <w:r>
              <w:t>open duinvegetatie</w:t>
            </w:r>
            <w:r>
              <w:fldChar w:fldCharType="end"/>
            </w:r>
          </w:p>
        </w:tc>
        <w:tc>
          <w:tcPr>
            <w:tcW w:w="4500" w:type="dxa"/>
            <w:tcBorders>
              <w:top w:val="nil"/>
              <w:left w:val="nil"/>
              <w:bottom w:val="nil"/>
              <w:right w:val="nil"/>
            </w:tcBorders>
          </w:tcPr>
          <w:p w14:paraId="53ED8D6F" w14:textId="77777777" w:rsidR="009924B7" w:rsidRDefault="009924B7" w:rsidP="009924B7">
            <w:r>
              <w:fldChar w:fldCharType="begin" w:fldLock="1"/>
            </w:r>
            <w:r>
              <w:instrText>MERGEFIELD Att.Notes</w:instrText>
            </w:r>
            <w:r>
              <w:fldChar w:fldCharType="end"/>
            </w:r>
            <w:r w:rsidRPr="009924B7">
              <w:t xml:space="preserve">Duin met een overwegend grasachtige vegetatie. </w:t>
            </w:r>
            <w:r>
              <w:rPr>
                <w:lang w:val="en-US"/>
              </w:rPr>
              <w:t xml:space="preserve">(bron: IMGEO 2.0)  </w:t>
            </w:r>
          </w:p>
        </w:tc>
      </w:tr>
      <w:tr w:rsidR="009924B7" w14:paraId="36D59A31" w14:textId="77777777" w:rsidTr="009924B7">
        <w:tc>
          <w:tcPr>
            <w:tcW w:w="1710" w:type="dxa"/>
            <w:tcBorders>
              <w:top w:val="nil"/>
              <w:left w:val="nil"/>
              <w:bottom w:val="nil"/>
              <w:right w:val="nil"/>
            </w:tcBorders>
          </w:tcPr>
          <w:p w14:paraId="4F43B8A0" w14:textId="77777777" w:rsidR="009924B7" w:rsidRDefault="009924B7" w:rsidP="009924B7"/>
        </w:tc>
        <w:tc>
          <w:tcPr>
            <w:tcW w:w="2970" w:type="dxa"/>
            <w:tcBorders>
              <w:top w:val="nil"/>
              <w:left w:val="nil"/>
              <w:bottom w:val="nil"/>
              <w:right w:val="nil"/>
            </w:tcBorders>
          </w:tcPr>
          <w:p w14:paraId="740EC25D" w14:textId="77777777" w:rsidR="009924B7" w:rsidRDefault="009924B7" w:rsidP="009924B7"/>
        </w:tc>
        <w:tc>
          <w:tcPr>
            <w:tcW w:w="4500" w:type="dxa"/>
            <w:tcBorders>
              <w:top w:val="nil"/>
              <w:left w:val="nil"/>
              <w:bottom w:val="nil"/>
              <w:right w:val="nil"/>
            </w:tcBorders>
          </w:tcPr>
          <w:p w14:paraId="75436DBB" w14:textId="77777777" w:rsidR="009924B7" w:rsidRDefault="009924B7" w:rsidP="009924B7"/>
        </w:tc>
        <w:bookmarkEnd w:id="760"/>
      </w:tr>
      <w:bookmarkStart w:id="761" w:name="BKM_9A8486F6_F92A_45d8_B771_CA0301223CE9"/>
      <w:tr w:rsidR="009924B7" w14:paraId="6377191F" w14:textId="77777777" w:rsidTr="009924B7">
        <w:tc>
          <w:tcPr>
            <w:tcW w:w="1710" w:type="dxa"/>
            <w:tcBorders>
              <w:top w:val="nil"/>
              <w:left w:val="nil"/>
              <w:bottom w:val="nil"/>
              <w:right w:val="nil"/>
            </w:tcBorders>
          </w:tcPr>
          <w:p w14:paraId="3B891BF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603E972" w14:textId="77777777" w:rsidR="009924B7" w:rsidRDefault="009924B7" w:rsidP="009924B7">
            <w:r>
              <w:fldChar w:fldCharType="begin" w:fldLock="1"/>
            </w:r>
            <w:r>
              <w:instrText>MERGEFIELD Att.Name</w:instrText>
            </w:r>
            <w:r>
              <w:fldChar w:fldCharType="separate"/>
            </w:r>
            <w:r>
              <w:t>gesloten duinvegetatie</w:t>
            </w:r>
            <w:r>
              <w:fldChar w:fldCharType="end"/>
            </w:r>
          </w:p>
        </w:tc>
        <w:tc>
          <w:tcPr>
            <w:tcW w:w="4500" w:type="dxa"/>
            <w:tcBorders>
              <w:top w:val="nil"/>
              <w:left w:val="nil"/>
              <w:bottom w:val="nil"/>
              <w:right w:val="nil"/>
            </w:tcBorders>
          </w:tcPr>
          <w:p w14:paraId="2F1F6BCB" w14:textId="77777777" w:rsidR="009924B7" w:rsidRDefault="009924B7" w:rsidP="009924B7">
            <w:r>
              <w:fldChar w:fldCharType="begin" w:fldLock="1"/>
            </w:r>
            <w:r>
              <w:instrText>MERGEFIELD Att.Notes</w:instrText>
            </w:r>
            <w:r>
              <w:fldChar w:fldCharType="end"/>
            </w:r>
            <w:r w:rsidRPr="009924B7">
              <w:t xml:space="preserve">Duin met een overwegend opgaande vegetatie van struiken en of bomen. </w:t>
            </w:r>
            <w:r>
              <w:rPr>
                <w:lang w:val="en-US"/>
              </w:rPr>
              <w:t xml:space="preserve">(bron: IMGEO 2.0)  </w:t>
            </w:r>
          </w:p>
        </w:tc>
      </w:tr>
      <w:tr w:rsidR="009924B7" w14:paraId="3BF0CFB4" w14:textId="77777777" w:rsidTr="009924B7">
        <w:tc>
          <w:tcPr>
            <w:tcW w:w="1710" w:type="dxa"/>
            <w:tcBorders>
              <w:top w:val="nil"/>
              <w:left w:val="nil"/>
              <w:bottom w:val="nil"/>
              <w:right w:val="nil"/>
            </w:tcBorders>
          </w:tcPr>
          <w:p w14:paraId="6B0B93F3" w14:textId="77777777" w:rsidR="009924B7" w:rsidRDefault="009924B7" w:rsidP="009924B7"/>
        </w:tc>
        <w:tc>
          <w:tcPr>
            <w:tcW w:w="2970" w:type="dxa"/>
            <w:tcBorders>
              <w:top w:val="nil"/>
              <w:left w:val="nil"/>
              <w:bottom w:val="nil"/>
              <w:right w:val="nil"/>
            </w:tcBorders>
          </w:tcPr>
          <w:p w14:paraId="3637BB60" w14:textId="77777777" w:rsidR="009924B7" w:rsidRDefault="009924B7" w:rsidP="009924B7"/>
        </w:tc>
        <w:tc>
          <w:tcPr>
            <w:tcW w:w="4500" w:type="dxa"/>
            <w:tcBorders>
              <w:top w:val="nil"/>
              <w:left w:val="nil"/>
              <w:bottom w:val="nil"/>
              <w:right w:val="nil"/>
            </w:tcBorders>
          </w:tcPr>
          <w:p w14:paraId="131C3382" w14:textId="77777777" w:rsidR="009924B7" w:rsidRDefault="009924B7" w:rsidP="009924B7"/>
        </w:tc>
        <w:bookmarkEnd w:id="761"/>
      </w:tr>
      <w:bookmarkEnd w:id="744"/>
    </w:tbl>
    <w:p w14:paraId="205CFF30" w14:textId="6CFEEB76" w:rsidR="009924B7" w:rsidRDefault="009924B7" w:rsidP="009924B7">
      <w:pPr>
        <w:rPr>
          <w:u w:color="000000"/>
        </w:rPr>
      </w:pPr>
    </w:p>
    <w:p w14:paraId="0A9C0BE6" w14:textId="77777777" w:rsidR="009924B7" w:rsidRDefault="009924B7">
      <w:pPr>
        <w:contextualSpacing w:val="0"/>
        <w:rPr>
          <w:u w:color="000000"/>
        </w:rPr>
      </w:pPr>
      <w:r>
        <w:rPr>
          <w:u w:color="000000"/>
        </w:rPr>
        <w:br w:type="page"/>
      </w:r>
    </w:p>
    <w:bookmarkStart w:id="762" w:name="BKM_A9A8DD54_7906_4a59_85CF_1D32B7806A68"/>
    <w:p w14:paraId="2AB6A344"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onbegroeid terrein plus</w:t>
      </w:r>
      <w:r w:rsidRPr="009924B7">
        <w:fldChar w:fldCharType="end"/>
      </w:r>
    </w:p>
    <w:p w14:paraId="3BA21E7A"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459B7C6C" w14:textId="77777777" w:rsidTr="009924B7">
        <w:trPr>
          <w:trHeight w:val="230"/>
        </w:trPr>
        <w:tc>
          <w:tcPr>
            <w:tcW w:w="1710" w:type="dxa"/>
            <w:tcBorders>
              <w:top w:val="nil"/>
              <w:left w:val="nil"/>
              <w:bottom w:val="nil"/>
              <w:right w:val="nil"/>
            </w:tcBorders>
          </w:tcPr>
          <w:p w14:paraId="5577FFB1" w14:textId="77777777" w:rsidR="009924B7" w:rsidRDefault="009924B7" w:rsidP="009924B7">
            <w:r>
              <w:rPr>
                <w:b/>
                <w:bCs/>
              </w:rPr>
              <w:t>Definitie</w:t>
            </w:r>
          </w:p>
        </w:tc>
        <w:tc>
          <w:tcPr>
            <w:tcW w:w="7650" w:type="dxa"/>
            <w:tcBorders>
              <w:top w:val="nil"/>
              <w:left w:val="nil"/>
              <w:bottom w:val="nil"/>
              <w:right w:val="nil"/>
            </w:tcBorders>
          </w:tcPr>
          <w:p w14:paraId="77990D2D" w14:textId="77777777" w:rsidR="009924B7" w:rsidRDefault="009924B7" w:rsidP="009924B7">
            <w:r>
              <w:fldChar w:fldCharType="begin" w:fldLock="1"/>
            </w:r>
            <w:r>
              <w:instrText>MERGEFIELD Element.Notes</w:instrText>
            </w:r>
            <w:r>
              <w:fldChar w:fldCharType="separate"/>
            </w:r>
            <w:r>
              <w:t>Een nadere catagorisering waarmee het fysiek voorkomen van een onbegroeid terrein kan worden verbijzonderd</w:t>
            </w:r>
            <w:r>
              <w:fldChar w:fldCharType="end"/>
            </w:r>
          </w:p>
        </w:tc>
      </w:tr>
    </w:tbl>
    <w:p w14:paraId="7901057C"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AE22B75" w14:textId="77777777" w:rsidTr="009924B7">
        <w:trPr>
          <w:trHeight w:val="230"/>
        </w:trPr>
        <w:tc>
          <w:tcPr>
            <w:tcW w:w="1710" w:type="dxa"/>
            <w:tcBorders>
              <w:top w:val="nil"/>
              <w:left w:val="nil"/>
              <w:bottom w:val="nil"/>
              <w:right w:val="nil"/>
            </w:tcBorders>
          </w:tcPr>
          <w:p w14:paraId="373C667A" w14:textId="77777777" w:rsidR="009924B7" w:rsidRDefault="009924B7" w:rsidP="009924B7">
            <w:pPr>
              <w:rPr>
                <w:i/>
                <w:iCs/>
              </w:rPr>
            </w:pPr>
            <w:bookmarkStart w:id="763" w:name="BKM_D5798F8B_AD8A_405a_A2E0_130CBA6C3B35"/>
            <w:r>
              <w:rPr>
                <w:i/>
                <w:iCs/>
              </w:rPr>
              <w:t>Code</w:t>
            </w:r>
          </w:p>
        </w:tc>
        <w:tc>
          <w:tcPr>
            <w:tcW w:w="2970" w:type="dxa"/>
            <w:tcBorders>
              <w:top w:val="nil"/>
              <w:left w:val="nil"/>
              <w:bottom w:val="nil"/>
              <w:right w:val="nil"/>
            </w:tcBorders>
          </w:tcPr>
          <w:p w14:paraId="23341689" w14:textId="77777777" w:rsidR="009924B7" w:rsidRDefault="009924B7" w:rsidP="009924B7">
            <w:pPr>
              <w:rPr>
                <w:i/>
                <w:iCs/>
              </w:rPr>
            </w:pPr>
            <w:r>
              <w:rPr>
                <w:i/>
                <w:iCs/>
              </w:rPr>
              <w:t>Naam</w:t>
            </w:r>
          </w:p>
        </w:tc>
        <w:tc>
          <w:tcPr>
            <w:tcW w:w="4500" w:type="dxa"/>
            <w:tcBorders>
              <w:top w:val="nil"/>
              <w:left w:val="nil"/>
              <w:bottom w:val="nil"/>
              <w:right w:val="nil"/>
            </w:tcBorders>
          </w:tcPr>
          <w:p w14:paraId="205152CC" w14:textId="77777777" w:rsidR="009924B7" w:rsidRDefault="009924B7" w:rsidP="009924B7">
            <w:pPr>
              <w:rPr>
                <w:i/>
                <w:iCs/>
              </w:rPr>
            </w:pPr>
            <w:r>
              <w:rPr>
                <w:i/>
                <w:iCs/>
              </w:rPr>
              <w:t>Definitie</w:t>
            </w:r>
          </w:p>
        </w:tc>
      </w:tr>
      <w:tr w:rsidR="009924B7" w14:paraId="46A162F7" w14:textId="77777777" w:rsidTr="009924B7">
        <w:tc>
          <w:tcPr>
            <w:tcW w:w="1710" w:type="dxa"/>
            <w:tcBorders>
              <w:top w:val="nil"/>
              <w:left w:val="nil"/>
              <w:bottom w:val="nil"/>
              <w:right w:val="nil"/>
            </w:tcBorders>
          </w:tcPr>
          <w:p w14:paraId="01AA0F0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1066F9" w14:textId="77777777" w:rsidR="009924B7" w:rsidRDefault="009924B7" w:rsidP="009924B7">
            <w:r>
              <w:fldChar w:fldCharType="begin" w:fldLock="1"/>
            </w:r>
            <w:r>
              <w:instrText>MERGEFIELD Att.Name</w:instrText>
            </w:r>
            <w:r>
              <w:fldChar w:fldCharType="separate"/>
            </w:r>
            <w:r>
              <w:t>strand en srtandwal</w:t>
            </w:r>
            <w:r>
              <w:fldChar w:fldCharType="end"/>
            </w:r>
          </w:p>
        </w:tc>
        <w:tc>
          <w:tcPr>
            <w:tcW w:w="4500" w:type="dxa"/>
            <w:tcBorders>
              <w:top w:val="nil"/>
              <w:left w:val="nil"/>
              <w:bottom w:val="nil"/>
              <w:right w:val="nil"/>
            </w:tcBorders>
          </w:tcPr>
          <w:p w14:paraId="344B44F6" w14:textId="77777777" w:rsidR="009924B7" w:rsidRDefault="009924B7" w:rsidP="009924B7">
            <w:r>
              <w:fldChar w:fldCharType="begin" w:fldLock="1"/>
            </w:r>
            <w:r>
              <w:instrText>MERGEFIELD Att.Notes</w:instrText>
            </w:r>
            <w:r>
              <w:fldChar w:fldCharType="end"/>
            </w:r>
            <w:r w:rsidRPr="009924B7">
              <w:t>Onbegroeide zandige kustvlakte op de overgang van zee met  land. Staat onder invloed van het zeewater en de wind. (bron: IMGEO 2.0)</w:t>
            </w:r>
          </w:p>
        </w:tc>
      </w:tr>
      <w:tr w:rsidR="009924B7" w14:paraId="5C429D60" w14:textId="77777777" w:rsidTr="009924B7">
        <w:tc>
          <w:tcPr>
            <w:tcW w:w="1710" w:type="dxa"/>
            <w:tcBorders>
              <w:top w:val="nil"/>
              <w:left w:val="nil"/>
              <w:bottom w:val="nil"/>
              <w:right w:val="nil"/>
            </w:tcBorders>
          </w:tcPr>
          <w:p w14:paraId="385E7027" w14:textId="77777777" w:rsidR="009924B7" w:rsidRDefault="009924B7" w:rsidP="009924B7"/>
        </w:tc>
        <w:tc>
          <w:tcPr>
            <w:tcW w:w="2970" w:type="dxa"/>
            <w:tcBorders>
              <w:top w:val="nil"/>
              <w:left w:val="nil"/>
              <w:bottom w:val="nil"/>
              <w:right w:val="nil"/>
            </w:tcBorders>
          </w:tcPr>
          <w:p w14:paraId="1A015A84" w14:textId="77777777" w:rsidR="009924B7" w:rsidRDefault="009924B7" w:rsidP="009924B7"/>
        </w:tc>
        <w:tc>
          <w:tcPr>
            <w:tcW w:w="4500" w:type="dxa"/>
            <w:tcBorders>
              <w:top w:val="nil"/>
              <w:left w:val="nil"/>
              <w:bottom w:val="nil"/>
              <w:right w:val="nil"/>
            </w:tcBorders>
          </w:tcPr>
          <w:p w14:paraId="40FA4555" w14:textId="77777777" w:rsidR="009924B7" w:rsidRDefault="009924B7" w:rsidP="009924B7"/>
        </w:tc>
        <w:bookmarkEnd w:id="763"/>
      </w:tr>
      <w:bookmarkStart w:id="764" w:name="BKM_3474DDF6_D008_4f47_AD5A_EFE20045178A"/>
      <w:tr w:rsidR="009924B7" w14:paraId="44864200" w14:textId="77777777" w:rsidTr="009924B7">
        <w:tc>
          <w:tcPr>
            <w:tcW w:w="1710" w:type="dxa"/>
            <w:tcBorders>
              <w:top w:val="nil"/>
              <w:left w:val="nil"/>
              <w:bottom w:val="nil"/>
              <w:right w:val="nil"/>
            </w:tcBorders>
          </w:tcPr>
          <w:p w14:paraId="029C615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44FFF6E" w14:textId="77777777" w:rsidR="009924B7" w:rsidRDefault="009924B7" w:rsidP="009924B7">
            <w:r>
              <w:fldChar w:fldCharType="begin" w:fldLock="1"/>
            </w:r>
            <w:r>
              <w:instrText>MERGEFIELD Att.Name</w:instrText>
            </w:r>
            <w:r>
              <w:fldChar w:fldCharType="separate"/>
            </w:r>
            <w:r>
              <w:t>zandverstuiving</w:t>
            </w:r>
            <w:r>
              <w:fldChar w:fldCharType="end"/>
            </w:r>
          </w:p>
        </w:tc>
        <w:tc>
          <w:tcPr>
            <w:tcW w:w="4500" w:type="dxa"/>
            <w:tcBorders>
              <w:top w:val="nil"/>
              <w:left w:val="nil"/>
              <w:bottom w:val="nil"/>
              <w:right w:val="nil"/>
            </w:tcBorders>
          </w:tcPr>
          <w:p w14:paraId="4C070637" w14:textId="77777777" w:rsidR="009924B7" w:rsidRDefault="009924B7" w:rsidP="009924B7">
            <w:r>
              <w:fldChar w:fldCharType="begin" w:fldLock="1"/>
            </w:r>
            <w:r>
              <w:instrText>MERGEFIELD Att.Notes</w:instrText>
            </w:r>
            <w:r>
              <w:fldChar w:fldCharType="separate"/>
            </w:r>
            <w:r>
              <w:t>land. Staat onder invloed van het zeewater en de wind. (bron: IMGEO 2.0)</w:t>
            </w:r>
            <w:r>
              <w:fldChar w:fldCharType="end"/>
            </w:r>
          </w:p>
        </w:tc>
      </w:tr>
      <w:tr w:rsidR="009924B7" w14:paraId="193FE567" w14:textId="77777777" w:rsidTr="009924B7">
        <w:tc>
          <w:tcPr>
            <w:tcW w:w="1710" w:type="dxa"/>
            <w:tcBorders>
              <w:top w:val="nil"/>
              <w:left w:val="nil"/>
              <w:bottom w:val="nil"/>
              <w:right w:val="nil"/>
            </w:tcBorders>
          </w:tcPr>
          <w:p w14:paraId="6D9EC18E" w14:textId="77777777" w:rsidR="009924B7" w:rsidRDefault="009924B7" w:rsidP="009924B7"/>
        </w:tc>
        <w:tc>
          <w:tcPr>
            <w:tcW w:w="2970" w:type="dxa"/>
            <w:tcBorders>
              <w:top w:val="nil"/>
              <w:left w:val="nil"/>
              <w:bottom w:val="nil"/>
              <w:right w:val="nil"/>
            </w:tcBorders>
          </w:tcPr>
          <w:p w14:paraId="7E745054" w14:textId="77777777" w:rsidR="009924B7" w:rsidRDefault="009924B7" w:rsidP="009924B7"/>
        </w:tc>
        <w:tc>
          <w:tcPr>
            <w:tcW w:w="4500" w:type="dxa"/>
            <w:tcBorders>
              <w:top w:val="nil"/>
              <w:left w:val="nil"/>
              <w:bottom w:val="nil"/>
              <w:right w:val="nil"/>
            </w:tcBorders>
          </w:tcPr>
          <w:p w14:paraId="4F3AAE5C" w14:textId="77777777" w:rsidR="009924B7" w:rsidRDefault="009924B7" w:rsidP="009924B7"/>
        </w:tc>
        <w:bookmarkEnd w:id="764"/>
      </w:tr>
      <w:bookmarkStart w:id="765" w:name="BKM_78731138_4CA2_45fc_A668_FBD2FD11FB83"/>
      <w:tr w:rsidR="009924B7" w14:paraId="3186ED2D" w14:textId="77777777" w:rsidTr="009924B7">
        <w:tc>
          <w:tcPr>
            <w:tcW w:w="1710" w:type="dxa"/>
            <w:tcBorders>
              <w:top w:val="nil"/>
              <w:left w:val="nil"/>
              <w:bottom w:val="nil"/>
              <w:right w:val="nil"/>
            </w:tcBorders>
          </w:tcPr>
          <w:p w14:paraId="43505C1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CE89BC3" w14:textId="77777777" w:rsidR="009924B7" w:rsidRDefault="009924B7" w:rsidP="009924B7">
            <w:r>
              <w:fldChar w:fldCharType="begin" w:fldLock="1"/>
            </w:r>
            <w:r>
              <w:instrText>MERGEFIELD Att.Name</w:instrText>
            </w:r>
            <w:r>
              <w:fldChar w:fldCharType="separate"/>
            </w:r>
            <w:r>
              <w:t>asfalt</w:t>
            </w:r>
            <w:r>
              <w:fldChar w:fldCharType="end"/>
            </w:r>
          </w:p>
        </w:tc>
        <w:tc>
          <w:tcPr>
            <w:tcW w:w="4500" w:type="dxa"/>
            <w:tcBorders>
              <w:top w:val="nil"/>
              <w:left w:val="nil"/>
              <w:bottom w:val="nil"/>
              <w:right w:val="nil"/>
            </w:tcBorders>
          </w:tcPr>
          <w:p w14:paraId="02AC92C3" w14:textId="77777777" w:rsidR="009924B7" w:rsidRDefault="009924B7" w:rsidP="009924B7">
            <w:r>
              <w:fldChar w:fldCharType="begin" w:fldLock="1"/>
            </w:r>
            <w:r>
              <w:instrText>MERGEFIELD Att.Notes</w:instrText>
            </w:r>
            <w:r>
              <w:fldChar w:fldCharType="end"/>
            </w:r>
            <w:r w:rsidRPr="009924B7">
              <w:t xml:space="preserve">Gesloten verharding bestaande uit asfaltbeton of andere met bitumen gebonden materialen. </w:t>
            </w:r>
            <w:r>
              <w:rPr>
                <w:lang w:val="en-US"/>
              </w:rPr>
              <w:t xml:space="preserve">(bron: CROW)  </w:t>
            </w:r>
          </w:p>
        </w:tc>
      </w:tr>
      <w:tr w:rsidR="009924B7" w14:paraId="7D08573D" w14:textId="77777777" w:rsidTr="009924B7">
        <w:tc>
          <w:tcPr>
            <w:tcW w:w="1710" w:type="dxa"/>
            <w:tcBorders>
              <w:top w:val="nil"/>
              <w:left w:val="nil"/>
              <w:bottom w:val="nil"/>
              <w:right w:val="nil"/>
            </w:tcBorders>
          </w:tcPr>
          <w:p w14:paraId="2045A2E1" w14:textId="77777777" w:rsidR="009924B7" w:rsidRDefault="009924B7" w:rsidP="009924B7"/>
        </w:tc>
        <w:tc>
          <w:tcPr>
            <w:tcW w:w="2970" w:type="dxa"/>
            <w:tcBorders>
              <w:top w:val="nil"/>
              <w:left w:val="nil"/>
              <w:bottom w:val="nil"/>
              <w:right w:val="nil"/>
            </w:tcBorders>
          </w:tcPr>
          <w:p w14:paraId="2A865FD1" w14:textId="77777777" w:rsidR="009924B7" w:rsidRDefault="009924B7" w:rsidP="009924B7"/>
        </w:tc>
        <w:tc>
          <w:tcPr>
            <w:tcW w:w="4500" w:type="dxa"/>
            <w:tcBorders>
              <w:top w:val="nil"/>
              <w:left w:val="nil"/>
              <w:bottom w:val="nil"/>
              <w:right w:val="nil"/>
            </w:tcBorders>
          </w:tcPr>
          <w:p w14:paraId="001692BF" w14:textId="77777777" w:rsidR="009924B7" w:rsidRDefault="009924B7" w:rsidP="009924B7"/>
        </w:tc>
        <w:bookmarkEnd w:id="765"/>
      </w:tr>
      <w:bookmarkStart w:id="766" w:name="BKM_36BF5DCF_8E10_40ba_A28C_5A9CC2A5145B"/>
      <w:tr w:rsidR="009924B7" w14:paraId="36DBA371" w14:textId="77777777" w:rsidTr="009924B7">
        <w:tc>
          <w:tcPr>
            <w:tcW w:w="1710" w:type="dxa"/>
            <w:tcBorders>
              <w:top w:val="nil"/>
              <w:left w:val="nil"/>
              <w:bottom w:val="nil"/>
              <w:right w:val="nil"/>
            </w:tcBorders>
          </w:tcPr>
          <w:p w14:paraId="4407C5A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936A74D" w14:textId="77777777" w:rsidR="009924B7" w:rsidRDefault="009924B7" w:rsidP="009924B7">
            <w:r>
              <w:fldChar w:fldCharType="begin" w:fldLock="1"/>
            </w:r>
            <w:r>
              <w:instrText>MERGEFIELD Att.Name</w:instrText>
            </w:r>
            <w:r>
              <w:fldChar w:fldCharType="separate"/>
            </w:r>
            <w:r>
              <w:t>cementbeton</w:t>
            </w:r>
            <w:r>
              <w:fldChar w:fldCharType="end"/>
            </w:r>
          </w:p>
        </w:tc>
        <w:tc>
          <w:tcPr>
            <w:tcW w:w="4500" w:type="dxa"/>
            <w:tcBorders>
              <w:top w:val="nil"/>
              <w:left w:val="nil"/>
              <w:bottom w:val="nil"/>
              <w:right w:val="nil"/>
            </w:tcBorders>
          </w:tcPr>
          <w:p w14:paraId="40BD3D0B" w14:textId="77777777" w:rsidR="009924B7" w:rsidRDefault="009924B7" w:rsidP="009924B7">
            <w:r>
              <w:fldChar w:fldCharType="begin" w:fldLock="1"/>
            </w:r>
            <w:r>
              <w:instrText>MERGEFIELD Att.Notes</w:instrText>
            </w:r>
            <w:r>
              <w:fldChar w:fldCharType="end"/>
            </w:r>
            <w:r w:rsidRPr="009924B7">
              <w:t xml:space="preserve">Gesloten verharding bestaande uit gewapend of ongewapend beton. </w:t>
            </w:r>
            <w:r>
              <w:rPr>
                <w:lang w:val="en-US"/>
              </w:rPr>
              <w:t xml:space="preserve">(bron: CROW)  </w:t>
            </w:r>
          </w:p>
        </w:tc>
      </w:tr>
      <w:tr w:rsidR="009924B7" w14:paraId="031AACD8" w14:textId="77777777" w:rsidTr="009924B7">
        <w:tc>
          <w:tcPr>
            <w:tcW w:w="1710" w:type="dxa"/>
            <w:tcBorders>
              <w:top w:val="nil"/>
              <w:left w:val="nil"/>
              <w:bottom w:val="nil"/>
              <w:right w:val="nil"/>
            </w:tcBorders>
          </w:tcPr>
          <w:p w14:paraId="2319F4BA" w14:textId="77777777" w:rsidR="009924B7" w:rsidRDefault="009924B7" w:rsidP="009924B7"/>
        </w:tc>
        <w:tc>
          <w:tcPr>
            <w:tcW w:w="2970" w:type="dxa"/>
            <w:tcBorders>
              <w:top w:val="nil"/>
              <w:left w:val="nil"/>
              <w:bottom w:val="nil"/>
              <w:right w:val="nil"/>
            </w:tcBorders>
          </w:tcPr>
          <w:p w14:paraId="35CE52C5" w14:textId="77777777" w:rsidR="009924B7" w:rsidRDefault="009924B7" w:rsidP="009924B7"/>
        </w:tc>
        <w:tc>
          <w:tcPr>
            <w:tcW w:w="4500" w:type="dxa"/>
            <w:tcBorders>
              <w:top w:val="nil"/>
              <w:left w:val="nil"/>
              <w:bottom w:val="nil"/>
              <w:right w:val="nil"/>
            </w:tcBorders>
          </w:tcPr>
          <w:p w14:paraId="474A292E" w14:textId="77777777" w:rsidR="009924B7" w:rsidRDefault="009924B7" w:rsidP="009924B7"/>
        </w:tc>
        <w:bookmarkEnd w:id="766"/>
      </w:tr>
      <w:bookmarkStart w:id="767" w:name="BKM_DF8B4952_6A36_422c_BC85_79E7C3F18196"/>
      <w:tr w:rsidR="009924B7" w14:paraId="0521D26C" w14:textId="77777777" w:rsidTr="009924B7">
        <w:tc>
          <w:tcPr>
            <w:tcW w:w="1710" w:type="dxa"/>
            <w:tcBorders>
              <w:top w:val="nil"/>
              <w:left w:val="nil"/>
              <w:bottom w:val="nil"/>
              <w:right w:val="nil"/>
            </w:tcBorders>
          </w:tcPr>
          <w:p w14:paraId="316599D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1CC5A07" w14:textId="77777777" w:rsidR="009924B7" w:rsidRDefault="009924B7" w:rsidP="009924B7">
            <w:r>
              <w:fldChar w:fldCharType="begin" w:fldLock="1"/>
            </w:r>
            <w:r>
              <w:instrText>MERGEFIELD Att.Name</w:instrText>
            </w:r>
            <w:r>
              <w:fldChar w:fldCharType="separate"/>
            </w:r>
            <w:r>
              <w:t>kunststof</w:t>
            </w:r>
            <w:r>
              <w:fldChar w:fldCharType="end"/>
            </w:r>
          </w:p>
        </w:tc>
        <w:tc>
          <w:tcPr>
            <w:tcW w:w="4500" w:type="dxa"/>
            <w:tcBorders>
              <w:top w:val="nil"/>
              <w:left w:val="nil"/>
              <w:bottom w:val="nil"/>
              <w:right w:val="nil"/>
            </w:tcBorders>
          </w:tcPr>
          <w:p w14:paraId="37A68580" w14:textId="77777777" w:rsidR="009924B7" w:rsidRPr="009924B7" w:rsidRDefault="009924B7" w:rsidP="009924B7">
            <w:r>
              <w:fldChar w:fldCharType="begin" w:fldLock="1"/>
            </w:r>
            <w:r>
              <w:instrText>MERGEFIELD Att.Notes</w:instrText>
            </w:r>
            <w:r>
              <w:fldChar w:fldCharType="end"/>
            </w:r>
            <w:r w:rsidRPr="009924B7">
              <w:t xml:space="preserve">Synthetisch vervaardigd materiaal dat als verharding dient, </w:t>
            </w:r>
          </w:p>
          <w:p w14:paraId="0A5C59DE" w14:textId="77777777" w:rsidR="009924B7" w:rsidRDefault="009924B7" w:rsidP="009924B7">
            <w:pPr>
              <w:rPr>
                <w:lang w:val="en-US"/>
              </w:rPr>
            </w:pPr>
            <w:r w:rsidRPr="009924B7">
              <w:t xml:space="preserve">zoals kunstgras of kunststof toplagen op atletiekbanen. </w:t>
            </w:r>
            <w:r>
              <w:rPr>
                <w:lang w:val="en-US"/>
              </w:rPr>
              <w:t xml:space="preserve">(bron: </w:t>
            </w:r>
          </w:p>
          <w:p w14:paraId="13F04F60" w14:textId="77777777" w:rsidR="009924B7" w:rsidRDefault="009924B7" w:rsidP="009924B7">
            <w:r>
              <w:rPr>
                <w:lang w:val="en-US"/>
              </w:rPr>
              <w:t xml:space="preserve">IMGeo 2.1)  </w:t>
            </w:r>
          </w:p>
        </w:tc>
      </w:tr>
      <w:tr w:rsidR="009924B7" w14:paraId="5332B2D2" w14:textId="77777777" w:rsidTr="009924B7">
        <w:tc>
          <w:tcPr>
            <w:tcW w:w="1710" w:type="dxa"/>
            <w:tcBorders>
              <w:top w:val="nil"/>
              <w:left w:val="nil"/>
              <w:bottom w:val="nil"/>
              <w:right w:val="nil"/>
            </w:tcBorders>
          </w:tcPr>
          <w:p w14:paraId="7D9223B7" w14:textId="77777777" w:rsidR="009924B7" w:rsidRDefault="009924B7" w:rsidP="009924B7"/>
        </w:tc>
        <w:tc>
          <w:tcPr>
            <w:tcW w:w="2970" w:type="dxa"/>
            <w:tcBorders>
              <w:top w:val="nil"/>
              <w:left w:val="nil"/>
              <w:bottom w:val="nil"/>
              <w:right w:val="nil"/>
            </w:tcBorders>
          </w:tcPr>
          <w:p w14:paraId="6A71234E" w14:textId="77777777" w:rsidR="009924B7" w:rsidRDefault="009924B7" w:rsidP="009924B7"/>
        </w:tc>
        <w:tc>
          <w:tcPr>
            <w:tcW w:w="4500" w:type="dxa"/>
            <w:tcBorders>
              <w:top w:val="nil"/>
              <w:left w:val="nil"/>
              <w:bottom w:val="nil"/>
              <w:right w:val="nil"/>
            </w:tcBorders>
          </w:tcPr>
          <w:p w14:paraId="116462E5" w14:textId="77777777" w:rsidR="009924B7" w:rsidRDefault="009924B7" w:rsidP="009924B7"/>
        </w:tc>
        <w:bookmarkEnd w:id="767"/>
      </w:tr>
      <w:bookmarkStart w:id="768" w:name="BKM_06610A9C_EE95_4b93_9263_84AA02306864"/>
      <w:tr w:rsidR="009924B7" w14:paraId="666CBB25" w14:textId="77777777" w:rsidTr="009924B7">
        <w:tc>
          <w:tcPr>
            <w:tcW w:w="1710" w:type="dxa"/>
            <w:tcBorders>
              <w:top w:val="nil"/>
              <w:left w:val="nil"/>
              <w:bottom w:val="nil"/>
              <w:right w:val="nil"/>
            </w:tcBorders>
          </w:tcPr>
          <w:p w14:paraId="5B03150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049A4BA" w14:textId="77777777" w:rsidR="009924B7" w:rsidRDefault="009924B7" w:rsidP="009924B7">
            <w:r>
              <w:fldChar w:fldCharType="begin" w:fldLock="1"/>
            </w:r>
            <w:r>
              <w:instrText>MERGEFIELD Att.Name</w:instrText>
            </w:r>
            <w:r>
              <w:fldChar w:fldCharType="separate"/>
            </w:r>
            <w:r>
              <w:t>betonstraatstenen</w:t>
            </w:r>
            <w:r>
              <w:fldChar w:fldCharType="end"/>
            </w:r>
          </w:p>
        </w:tc>
        <w:tc>
          <w:tcPr>
            <w:tcW w:w="4500" w:type="dxa"/>
            <w:tcBorders>
              <w:top w:val="nil"/>
              <w:left w:val="nil"/>
              <w:bottom w:val="nil"/>
              <w:right w:val="nil"/>
            </w:tcBorders>
          </w:tcPr>
          <w:p w14:paraId="4441337C" w14:textId="77777777" w:rsidR="009924B7" w:rsidRPr="009924B7" w:rsidRDefault="009924B7" w:rsidP="009924B7">
            <w:r>
              <w:fldChar w:fldCharType="begin" w:fldLock="1"/>
            </w:r>
            <w:r>
              <w:instrText>MERGEFIELD Att.Notes</w:instrText>
            </w:r>
            <w:r>
              <w:fldChar w:fldCharType="end"/>
            </w:r>
            <w:r w:rsidRPr="009924B7">
              <w:t xml:space="preserve">Verharding gemaakt van betonstraatstenen. Straatsteen die als </w:t>
            </w:r>
          </w:p>
          <w:p w14:paraId="1460F391" w14:textId="77777777" w:rsidR="009924B7" w:rsidRDefault="009924B7" w:rsidP="009924B7">
            <w:r w:rsidRPr="009924B7">
              <w:t xml:space="preserve">goedkope vervanging van de gebakken klinkers is ontwikkeld. </w:t>
            </w:r>
            <w:r>
              <w:rPr>
                <w:lang w:val="en-US"/>
              </w:rPr>
              <w:t xml:space="preserve">(bron: CROW)   2.1)  </w:t>
            </w:r>
          </w:p>
        </w:tc>
      </w:tr>
      <w:tr w:rsidR="009924B7" w14:paraId="6E9D11ED" w14:textId="77777777" w:rsidTr="009924B7">
        <w:tc>
          <w:tcPr>
            <w:tcW w:w="1710" w:type="dxa"/>
            <w:tcBorders>
              <w:top w:val="nil"/>
              <w:left w:val="nil"/>
              <w:bottom w:val="nil"/>
              <w:right w:val="nil"/>
            </w:tcBorders>
          </w:tcPr>
          <w:p w14:paraId="7454607E" w14:textId="77777777" w:rsidR="009924B7" w:rsidRDefault="009924B7" w:rsidP="009924B7"/>
        </w:tc>
        <w:tc>
          <w:tcPr>
            <w:tcW w:w="2970" w:type="dxa"/>
            <w:tcBorders>
              <w:top w:val="nil"/>
              <w:left w:val="nil"/>
              <w:bottom w:val="nil"/>
              <w:right w:val="nil"/>
            </w:tcBorders>
          </w:tcPr>
          <w:p w14:paraId="6406AABF" w14:textId="77777777" w:rsidR="009924B7" w:rsidRDefault="009924B7" w:rsidP="009924B7"/>
        </w:tc>
        <w:tc>
          <w:tcPr>
            <w:tcW w:w="4500" w:type="dxa"/>
            <w:tcBorders>
              <w:top w:val="nil"/>
              <w:left w:val="nil"/>
              <w:bottom w:val="nil"/>
              <w:right w:val="nil"/>
            </w:tcBorders>
          </w:tcPr>
          <w:p w14:paraId="6ED14DA8" w14:textId="77777777" w:rsidR="009924B7" w:rsidRDefault="009924B7" w:rsidP="009924B7"/>
        </w:tc>
        <w:bookmarkEnd w:id="768"/>
      </w:tr>
      <w:bookmarkStart w:id="769" w:name="BKM_B1AA32A8_1D29_4696_8CC4_C9F540E0ADC0"/>
      <w:tr w:rsidR="009924B7" w14:paraId="44BFE71C" w14:textId="77777777" w:rsidTr="009924B7">
        <w:tc>
          <w:tcPr>
            <w:tcW w:w="1710" w:type="dxa"/>
            <w:tcBorders>
              <w:top w:val="nil"/>
              <w:left w:val="nil"/>
              <w:bottom w:val="nil"/>
              <w:right w:val="nil"/>
            </w:tcBorders>
          </w:tcPr>
          <w:p w14:paraId="1AC5A08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AABC5B1" w14:textId="77777777" w:rsidR="009924B7" w:rsidRDefault="009924B7" w:rsidP="009924B7">
            <w:r>
              <w:fldChar w:fldCharType="begin" w:fldLock="1"/>
            </w:r>
            <w:r>
              <w:instrText>MERGEFIELD Att.Name</w:instrText>
            </w:r>
            <w:r>
              <w:fldChar w:fldCharType="separate"/>
            </w:r>
            <w:r>
              <w:t>gebakken klinkers</w:t>
            </w:r>
            <w:r>
              <w:fldChar w:fldCharType="end"/>
            </w:r>
          </w:p>
        </w:tc>
        <w:tc>
          <w:tcPr>
            <w:tcW w:w="4500" w:type="dxa"/>
            <w:tcBorders>
              <w:top w:val="nil"/>
              <w:left w:val="nil"/>
              <w:bottom w:val="nil"/>
              <w:right w:val="nil"/>
            </w:tcBorders>
          </w:tcPr>
          <w:p w14:paraId="1ACBD3B2" w14:textId="77777777" w:rsidR="009924B7" w:rsidRPr="009924B7" w:rsidRDefault="009924B7" w:rsidP="009924B7">
            <w:r>
              <w:fldChar w:fldCharType="begin" w:fldLock="1"/>
            </w:r>
            <w:r>
              <w:instrText>MERGEFIELD Att.Notes</w:instrText>
            </w:r>
            <w:r>
              <w:fldChar w:fldCharType="end"/>
            </w:r>
            <w:r w:rsidRPr="009924B7">
              <w:t xml:space="preserve">Verharding gemaakt van straatbakstenen. Gebakken klinkers </w:t>
            </w:r>
          </w:p>
          <w:p w14:paraId="18851694" w14:textId="77777777" w:rsidR="009924B7" w:rsidRDefault="009924B7" w:rsidP="009924B7">
            <w:r w:rsidRPr="009924B7">
              <w:t xml:space="preserve">worden voornamelijk geproduceerd uit grondstof van eigen bodem &amp;ndash; de beddingen van onze rivieren. </w:t>
            </w:r>
            <w:r>
              <w:rPr>
                <w:lang w:val="en-US"/>
              </w:rPr>
              <w:t xml:space="preserve">(bron: CROW) </w:t>
            </w:r>
          </w:p>
        </w:tc>
      </w:tr>
      <w:tr w:rsidR="009924B7" w14:paraId="0283D823" w14:textId="77777777" w:rsidTr="009924B7">
        <w:tc>
          <w:tcPr>
            <w:tcW w:w="1710" w:type="dxa"/>
            <w:tcBorders>
              <w:top w:val="nil"/>
              <w:left w:val="nil"/>
              <w:bottom w:val="nil"/>
              <w:right w:val="nil"/>
            </w:tcBorders>
          </w:tcPr>
          <w:p w14:paraId="1111F19F" w14:textId="77777777" w:rsidR="009924B7" w:rsidRDefault="009924B7" w:rsidP="009924B7"/>
        </w:tc>
        <w:tc>
          <w:tcPr>
            <w:tcW w:w="2970" w:type="dxa"/>
            <w:tcBorders>
              <w:top w:val="nil"/>
              <w:left w:val="nil"/>
              <w:bottom w:val="nil"/>
              <w:right w:val="nil"/>
            </w:tcBorders>
          </w:tcPr>
          <w:p w14:paraId="786F0912" w14:textId="77777777" w:rsidR="009924B7" w:rsidRDefault="009924B7" w:rsidP="009924B7"/>
        </w:tc>
        <w:tc>
          <w:tcPr>
            <w:tcW w:w="4500" w:type="dxa"/>
            <w:tcBorders>
              <w:top w:val="nil"/>
              <w:left w:val="nil"/>
              <w:bottom w:val="nil"/>
              <w:right w:val="nil"/>
            </w:tcBorders>
          </w:tcPr>
          <w:p w14:paraId="56BBED1A" w14:textId="77777777" w:rsidR="009924B7" w:rsidRDefault="009924B7" w:rsidP="009924B7"/>
        </w:tc>
        <w:bookmarkEnd w:id="769"/>
      </w:tr>
      <w:bookmarkStart w:id="770" w:name="BKM_7AA6E55B_097B_4a20_B572_71C3105BD635"/>
      <w:tr w:rsidR="009924B7" w14:paraId="35CE0ADB" w14:textId="77777777" w:rsidTr="009924B7">
        <w:tc>
          <w:tcPr>
            <w:tcW w:w="1710" w:type="dxa"/>
            <w:tcBorders>
              <w:top w:val="nil"/>
              <w:left w:val="nil"/>
              <w:bottom w:val="nil"/>
              <w:right w:val="nil"/>
            </w:tcBorders>
          </w:tcPr>
          <w:p w14:paraId="17077A7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4F16F6A" w14:textId="77777777" w:rsidR="009924B7" w:rsidRDefault="009924B7" w:rsidP="009924B7">
            <w:r>
              <w:fldChar w:fldCharType="begin" w:fldLock="1"/>
            </w:r>
            <w:r>
              <w:instrText>MERGEFIELD Att.Name</w:instrText>
            </w:r>
            <w:r>
              <w:fldChar w:fldCharType="separate"/>
            </w:r>
            <w:r>
              <w:t>tegels</w:t>
            </w:r>
            <w:r>
              <w:fldChar w:fldCharType="end"/>
            </w:r>
          </w:p>
        </w:tc>
        <w:tc>
          <w:tcPr>
            <w:tcW w:w="4500" w:type="dxa"/>
            <w:tcBorders>
              <w:top w:val="nil"/>
              <w:left w:val="nil"/>
              <w:bottom w:val="nil"/>
              <w:right w:val="nil"/>
            </w:tcBorders>
          </w:tcPr>
          <w:p w14:paraId="0D4BF3A0" w14:textId="77777777" w:rsidR="009924B7" w:rsidRDefault="009924B7" w:rsidP="009924B7">
            <w:r>
              <w:fldChar w:fldCharType="begin" w:fldLock="1"/>
            </w:r>
            <w:r>
              <w:instrText>MERGEFIELD Att.Notes</w:instrText>
            </w:r>
            <w:r>
              <w:fldChar w:fldCharType="end"/>
            </w:r>
            <w:r w:rsidRPr="009924B7">
              <w:t xml:space="preserve">Bestrating van tegels, een platte vaak vierkante betonnen steen; veelal gebruikt voor trottoirbestrating. </w:t>
            </w:r>
            <w:r>
              <w:rPr>
                <w:lang w:val="en-US"/>
              </w:rPr>
              <w:t xml:space="preserve">(bron: CROW)  </w:t>
            </w:r>
          </w:p>
        </w:tc>
      </w:tr>
      <w:tr w:rsidR="009924B7" w14:paraId="6BBCD304" w14:textId="77777777" w:rsidTr="009924B7">
        <w:tc>
          <w:tcPr>
            <w:tcW w:w="1710" w:type="dxa"/>
            <w:tcBorders>
              <w:top w:val="nil"/>
              <w:left w:val="nil"/>
              <w:bottom w:val="nil"/>
              <w:right w:val="nil"/>
            </w:tcBorders>
          </w:tcPr>
          <w:p w14:paraId="3C834335" w14:textId="77777777" w:rsidR="009924B7" w:rsidRDefault="009924B7" w:rsidP="009924B7"/>
        </w:tc>
        <w:tc>
          <w:tcPr>
            <w:tcW w:w="2970" w:type="dxa"/>
            <w:tcBorders>
              <w:top w:val="nil"/>
              <w:left w:val="nil"/>
              <w:bottom w:val="nil"/>
              <w:right w:val="nil"/>
            </w:tcBorders>
          </w:tcPr>
          <w:p w14:paraId="12B62551" w14:textId="77777777" w:rsidR="009924B7" w:rsidRDefault="009924B7" w:rsidP="009924B7"/>
        </w:tc>
        <w:tc>
          <w:tcPr>
            <w:tcW w:w="4500" w:type="dxa"/>
            <w:tcBorders>
              <w:top w:val="nil"/>
              <w:left w:val="nil"/>
              <w:bottom w:val="nil"/>
              <w:right w:val="nil"/>
            </w:tcBorders>
          </w:tcPr>
          <w:p w14:paraId="70C25ED4" w14:textId="77777777" w:rsidR="009924B7" w:rsidRDefault="009924B7" w:rsidP="009924B7"/>
        </w:tc>
        <w:bookmarkEnd w:id="770"/>
      </w:tr>
      <w:bookmarkStart w:id="771" w:name="BKM_D173B019_2D25_4f95_BC89_7A0D09735023"/>
      <w:tr w:rsidR="009924B7" w14:paraId="1A54BD46" w14:textId="77777777" w:rsidTr="009924B7">
        <w:tc>
          <w:tcPr>
            <w:tcW w:w="1710" w:type="dxa"/>
            <w:tcBorders>
              <w:top w:val="nil"/>
              <w:left w:val="nil"/>
              <w:bottom w:val="nil"/>
              <w:right w:val="nil"/>
            </w:tcBorders>
          </w:tcPr>
          <w:p w14:paraId="45F81EC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AC1F93B" w14:textId="77777777" w:rsidR="009924B7" w:rsidRDefault="009924B7" w:rsidP="009924B7">
            <w:r>
              <w:fldChar w:fldCharType="begin" w:fldLock="1"/>
            </w:r>
            <w:r>
              <w:instrText>MERGEFIELD Att.Name</w:instrText>
            </w:r>
            <w:r>
              <w:fldChar w:fldCharType="separate"/>
            </w:r>
            <w:r>
              <w:t>serbestrating</w:t>
            </w:r>
            <w:r>
              <w:fldChar w:fldCharType="end"/>
            </w:r>
          </w:p>
        </w:tc>
        <w:tc>
          <w:tcPr>
            <w:tcW w:w="4500" w:type="dxa"/>
            <w:tcBorders>
              <w:top w:val="nil"/>
              <w:left w:val="nil"/>
              <w:bottom w:val="nil"/>
              <w:right w:val="nil"/>
            </w:tcBorders>
          </w:tcPr>
          <w:p w14:paraId="5E834212" w14:textId="77777777" w:rsidR="009924B7" w:rsidRPr="009924B7" w:rsidRDefault="009924B7" w:rsidP="009924B7">
            <w:r>
              <w:fldChar w:fldCharType="begin" w:fldLock="1"/>
            </w:r>
            <w:r>
              <w:instrText>MERGEFIELD Att.Notes</w:instrText>
            </w:r>
            <w:r>
              <w:fldChar w:fldCharType="end"/>
            </w:r>
            <w:r w:rsidRPr="009924B7">
              <w:t xml:space="preserve">Bestrating, uitgevoerd in verschillende bestratingsverbanden en </w:t>
            </w:r>
          </w:p>
          <w:p w14:paraId="6C8A8D1F" w14:textId="77777777" w:rsidR="009924B7" w:rsidRDefault="009924B7" w:rsidP="009924B7">
            <w:r w:rsidRPr="009924B7">
              <w:t xml:space="preserve">-materialen, of in een sierverband, die vooral wordt toegepast uit esthetische overwegingen. </w:t>
            </w:r>
            <w:r>
              <w:rPr>
                <w:lang w:val="en-US"/>
              </w:rPr>
              <w:t xml:space="preserve">(bron: CROW)  </w:t>
            </w:r>
          </w:p>
        </w:tc>
      </w:tr>
      <w:tr w:rsidR="009924B7" w14:paraId="7F2B1E62" w14:textId="77777777" w:rsidTr="009924B7">
        <w:tc>
          <w:tcPr>
            <w:tcW w:w="1710" w:type="dxa"/>
            <w:tcBorders>
              <w:top w:val="nil"/>
              <w:left w:val="nil"/>
              <w:bottom w:val="nil"/>
              <w:right w:val="nil"/>
            </w:tcBorders>
          </w:tcPr>
          <w:p w14:paraId="3FEDE632" w14:textId="77777777" w:rsidR="009924B7" w:rsidRDefault="009924B7" w:rsidP="009924B7"/>
        </w:tc>
        <w:tc>
          <w:tcPr>
            <w:tcW w:w="2970" w:type="dxa"/>
            <w:tcBorders>
              <w:top w:val="nil"/>
              <w:left w:val="nil"/>
              <w:bottom w:val="nil"/>
              <w:right w:val="nil"/>
            </w:tcBorders>
          </w:tcPr>
          <w:p w14:paraId="24A4D5BF" w14:textId="77777777" w:rsidR="009924B7" w:rsidRDefault="009924B7" w:rsidP="009924B7"/>
        </w:tc>
        <w:tc>
          <w:tcPr>
            <w:tcW w:w="4500" w:type="dxa"/>
            <w:tcBorders>
              <w:top w:val="nil"/>
              <w:left w:val="nil"/>
              <w:bottom w:val="nil"/>
              <w:right w:val="nil"/>
            </w:tcBorders>
          </w:tcPr>
          <w:p w14:paraId="62A8C219" w14:textId="77777777" w:rsidR="009924B7" w:rsidRDefault="009924B7" w:rsidP="009924B7"/>
        </w:tc>
        <w:bookmarkEnd w:id="771"/>
      </w:tr>
      <w:bookmarkStart w:id="772" w:name="BKM_15BAF015_E369_4299_B06F_E8FCAF6C94F1"/>
      <w:tr w:rsidR="009924B7" w14:paraId="1F02D6B8" w14:textId="77777777" w:rsidTr="009924B7">
        <w:tc>
          <w:tcPr>
            <w:tcW w:w="1710" w:type="dxa"/>
            <w:tcBorders>
              <w:top w:val="nil"/>
              <w:left w:val="nil"/>
              <w:bottom w:val="nil"/>
              <w:right w:val="nil"/>
            </w:tcBorders>
          </w:tcPr>
          <w:p w14:paraId="3439859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DC7ED85" w14:textId="77777777" w:rsidR="009924B7" w:rsidRDefault="009924B7" w:rsidP="009924B7">
            <w:r>
              <w:fldChar w:fldCharType="begin" w:fldLock="1"/>
            </w:r>
            <w:r>
              <w:instrText>MERGEFIELD Att.Name</w:instrText>
            </w:r>
            <w:r>
              <w:fldChar w:fldCharType="separate"/>
            </w:r>
            <w:r>
              <w:t>betonelement</w:t>
            </w:r>
            <w:r>
              <w:fldChar w:fldCharType="end"/>
            </w:r>
          </w:p>
        </w:tc>
        <w:tc>
          <w:tcPr>
            <w:tcW w:w="4500" w:type="dxa"/>
            <w:tcBorders>
              <w:top w:val="nil"/>
              <w:left w:val="nil"/>
              <w:bottom w:val="nil"/>
              <w:right w:val="nil"/>
            </w:tcBorders>
          </w:tcPr>
          <w:p w14:paraId="19EFC91B" w14:textId="77777777" w:rsidR="009924B7" w:rsidRDefault="009924B7" w:rsidP="009924B7">
            <w:r>
              <w:fldChar w:fldCharType="begin" w:fldLock="1"/>
            </w:r>
            <w:r>
              <w:instrText>MERGEFIELD Att.Notes</w:instrText>
            </w:r>
            <w:r>
              <w:fldChar w:fldCharType="end"/>
            </w:r>
            <w:r w:rsidRPr="009924B7">
              <w:t xml:space="preserve">Geprepareerde elementen van beton zoals, trottoirbanden, opsluitbanden en stelconplaten. </w:t>
            </w:r>
            <w:r>
              <w:rPr>
                <w:lang w:val="en-US"/>
              </w:rPr>
              <w:lastRenderedPageBreak/>
              <w:t xml:space="preserve">(bron: IMGEO 2.1)  </w:t>
            </w:r>
          </w:p>
        </w:tc>
      </w:tr>
      <w:tr w:rsidR="009924B7" w14:paraId="72BEE211" w14:textId="77777777" w:rsidTr="009924B7">
        <w:tc>
          <w:tcPr>
            <w:tcW w:w="1710" w:type="dxa"/>
            <w:tcBorders>
              <w:top w:val="nil"/>
              <w:left w:val="nil"/>
              <w:bottom w:val="nil"/>
              <w:right w:val="nil"/>
            </w:tcBorders>
          </w:tcPr>
          <w:p w14:paraId="4AF41660" w14:textId="77777777" w:rsidR="009924B7" w:rsidRDefault="009924B7" w:rsidP="009924B7"/>
        </w:tc>
        <w:tc>
          <w:tcPr>
            <w:tcW w:w="2970" w:type="dxa"/>
            <w:tcBorders>
              <w:top w:val="nil"/>
              <w:left w:val="nil"/>
              <w:bottom w:val="nil"/>
              <w:right w:val="nil"/>
            </w:tcBorders>
          </w:tcPr>
          <w:p w14:paraId="110B504C" w14:textId="77777777" w:rsidR="009924B7" w:rsidRDefault="009924B7" w:rsidP="009924B7"/>
        </w:tc>
        <w:tc>
          <w:tcPr>
            <w:tcW w:w="4500" w:type="dxa"/>
            <w:tcBorders>
              <w:top w:val="nil"/>
              <w:left w:val="nil"/>
              <w:bottom w:val="nil"/>
              <w:right w:val="nil"/>
            </w:tcBorders>
          </w:tcPr>
          <w:p w14:paraId="7A142AE7" w14:textId="77777777" w:rsidR="009924B7" w:rsidRDefault="009924B7" w:rsidP="009924B7"/>
        </w:tc>
        <w:bookmarkEnd w:id="772"/>
      </w:tr>
      <w:bookmarkStart w:id="773" w:name="BKM_7E302E21_3534_45be_903E_1E1B7BC1945C"/>
      <w:tr w:rsidR="009924B7" w14:paraId="339E5AB2" w14:textId="77777777" w:rsidTr="009924B7">
        <w:tc>
          <w:tcPr>
            <w:tcW w:w="1710" w:type="dxa"/>
            <w:tcBorders>
              <w:top w:val="nil"/>
              <w:left w:val="nil"/>
              <w:bottom w:val="nil"/>
              <w:right w:val="nil"/>
            </w:tcBorders>
          </w:tcPr>
          <w:p w14:paraId="1FF393A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E740951" w14:textId="77777777" w:rsidR="009924B7" w:rsidRDefault="009924B7" w:rsidP="009924B7">
            <w:r>
              <w:fldChar w:fldCharType="begin" w:fldLock="1"/>
            </w:r>
            <w:r>
              <w:instrText>MERGEFIELD Att.Name</w:instrText>
            </w:r>
            <w:r>
              <w:fldChar w:fldCharType="separate"/>
            </w:r>
            <w:r>
              <w:t>grasklinkers</w:t>
            </w:r>
            <w:r>
              <w:fldChar w:fldCharType="end"/>
            </w:r>
          </w:p>
        </w:tc>
        <w:tc>
          <w:tcPr>
            <w:tcW w:w="4500" w:type="dxa"/>
            <w:tcBorders>
              <w:top w:val="nil"/>
              <w:left w:val="nil"/>
              <w:bottom w:val="nil"/>
              <w:right w:val="nil"/>
            </w:tcBorders>
          </w:tcPr>
          <w:p w14:paraId="2496433E" w14:textId="77777777" w:rsidR="009924B7" w:rsidRDefault="009924B7" w:rsidP="009924B7">
            <w:r>
              <w:fldChar w:fldCharType="begin" w:fldLock="1"/>
            </w:r>
            <w:r>
              <w:instrText>MERGEFIELD Att.Notes</w:instrText>
            </w:r>
            <w:r>
              <w:fldChar w:fldCharType="end"/>
            </w:r>
            <w:r w:rsidRPr="009924B7">
              <w:t xml:space="preserve">Elementenverharding bestaande uit elementen van beperkte afmetingen die ten behoeve van de doorgroei van grassen en kruiden, zijn voorzien van openingen of met tussenruimten aangebracht. </w:t>
            </w:r>
            <w:r>
              <w:rPr>
                <w:lang w:val="en-US"/>
              </w:rPr>
              <w:t xml:space="preserve">(bron: CROW)  </w:t>
            </w:r>
          </w:p>
        </w:tc>
      </w:tr>
      <w:tr w:rsidR="009924B7" w14:paraId="108AA3BF" w14:textId="77777777" w:rsidTr="009924B7">
        <w:tc>
          <w:tcPr>
            <w:tcW w:w="1710" w:type="dxa"/>
            <w:tcBorders>
              <w:top w:val="nil"/>
              <w:left w:val="nil"/>
              <w:bottom w:val="nil"/>
              <w:right w:val="nil"/>
            </w:tcBorders>
          </w:tcPr>
          <w:p w14:paraId="5D0A28D7" w14:textId="77777777" w:rsidR="009924B7" w:rsidRDefault="009924B7" w:rsidP="009924B7"/>
        </w:tc>
        <w:tc>
          <w:tcPr>
            <w:tcW w:w="2970" w:type="dxa"/>
            <w:tcBorders>
              <w:top w:val="nil"/>
              <w:left w:val="nil"/>
              <w:bottom w:val="nil"/>
              <w:right w:val="nil"/>
            </w:tcBorders>
          </w:tcPr>
          <w:p w14:paraId="69CDB990" w14:textId="77777777" w:rsidR="009924B7" w:rsidRDefault="009924B7" w:rsidP="009924B7"/>
        </w:tc>
        <w:tc>
          <w:tcPr>
            <w:tcW w:w="4500" w:type="dxa"/>
            <w:tcBorders>
              <w:top w:val="nil"/>
              <w:left w:val="nil"/>
              <w:bottom w:val="nil"/>
              <w:right w:val="nil"/>
            </w:tcBorders>
          </w:tcPr>
          <w:p w14:paraId="1454B403" w14:textId="77777777" w:rsidR="009924B7" w:rsidRDefault="009924B7" w:rsidP="009924B7"/>
        </w:tc>
        <w:bookmarkEnd w:id="773"/>
      </w:tr>
      <w:bookmarkStart w:id="774" w:name="BKM_EC9346B1_577F_4096_9C92_C3B289F1451C"/>
      <w:tr w:rsidR="009924B7" w14:paraId="44EA720F" w14:textId="77777777" w:rsidTr="009924B7">
        <w:tc>
          <w:tcPr>
            <w:tcW w:w="1710" w:type="dxa"/>
            <w:tcBorders>
              <w:top w:val="nil"/>
              <w:left w:val="nil"/>
              <w:bottom w:val="nil"/>
              <w:right w:val="nil"/>
            </w:tcBorders>
          </w:tcPr>
          <w:p w14:paraId="31B882E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E8260FD" w14:textId="77777777" w:rsidR="009924B7" w:rsidRDefault="009924B7" w:rsidP="009924B7">
            <w:r>
              <w:fldChar w:fldCharType="begin" w:fldLock="1"/>
            </w:r>
            <w:r>
              <w:instrText>MERGEFIELD Att.Name</w:instrText>
            </w:r>
            <w:r>
              <w:fldChar w:fldCharType="separate"/>
            </w:r>
            <w:r>
              <w:t>schelpen</w:t>
            </w:r>
            <w:r>
              <w:fldChar w:fldCharType="end"/>
            </w:r>
          </w:p>
        </w:tc>
        <w:tc>
          <w:tcPr>
            <w:tcW w:w="4500" w:type="dxa"/>
            <w:tcBorders>
              <w:top w:val="nil"/>
              <w:left w:val="nil"/>
              <w:bottom w:val="nil"/>
              <w:right w:val="nil"/>
            </w:tcBorders>
          </w:tcPr>
          <w:p w14:paraId="3ACF7C90" w14:textId="77777777" w:rsidR="009924B7" w:rsidRDefault="009924B7" w:rsidP="009924B7">
            <w:r>
              <w:fldChar w:fldCharType="begin" w:fldLock="1"/>
            </w:r>
            <w:r>
              <w:instrText>MERGEFIELD Att.Notes</w:instrText>
            </w:r>
            <w:r>
              <w:fldChar w:fldCharType="end"/>
            </w:r>
            <w:r w:rsidRPr="009924B7">
              <w:t xml:space="preserve">Ongebonden verharding bestaande uit schelpenmateriaal (bron: IMGEO 2.0)  </w:t>
            </w:r>
          </w:p>
        </w:tc>
      </w:tr>
      <w:tr w:rsidR="009924B7" w14:paraId="6F6FBDA1" w14:textId="77777777" w:rsidTr="009924B7">
        <w:tc>
          <w:tcPr>
            <w:tcW w:w="1710" w:type="dxa"/>
            <w:tcBorders>
              <w:top w:val="nil"/>
              <w:left w:val="nil"/>
              <w:bottom w:val="nil"/>
              <w:right w:val="nil"/>
            </w:tcBorders>
          </w:tcPr>
          <w:p w14:paraId="712689CE" w14:textId="77777777" w:rsidR="009924B7" w:rsidRDefault="009924B7" w:rsidP="009924B7"/>
        </w:tc>
        <w:tc>
          <w:tcPr>
            <w:tcW w:w="2970" w:type="dxa"/>
            <w:tcBorders>
              <w:top w:val="nil"/>
              <w:left w:val="nil"/>
              <w:bottom w:val="nil"/>
              <w:right w:val="nil"/>
            </w:tcBorders>
          </w:tcPr>
          <w:p w14:paraId="6E81944D" w14:textId="77777777" w:rsidR="009924B7" w:rsidRDefault="009924B7" w:rsidP="009924B7"/>
        </w:tc>
        <w:tc>
          <w:tcPr>
            <w:tcW w:w="4500" w:type="dxa"/>
            <w:tcBorders>
              <w:top w:val="nil"/>
              <w:left w:val="nil"/>
              <w:bottom w:val="nil"/>
              <w:right w:val="nil"/>
            </w:tcBorders>
          </w:tcPr>
          <w:p w14:paraId="7C234089" w14:textId="77777777" w:rsidR="009924B7" w:rsidRDefault="009924B7" w:rsidP="009924B7"/>
        </w:tc>
        <w:bookmarkEnd w:id="774"/>
      </w:tr>
      <w:bookmarkStart w:id="775" w:name="BKM_05B8A4AC_0371_4377_9A25_0F34BE0DD62D"/>
      <w:tr w:rsidR="009924B7" w14:paraId="468A6128" w14:textId="77777777" w:rsidTr="009924B7">
        <w:tc>
          <w:tcPr>
            <w:tcW w:w="1710" w:type="dxa"/>
            <w:tcBorders>
              <w:top w:val="nil"/>
              <w:left w:val="nil"/>
              <w:bottom w:val="nil"/>
              <w:right w:val="nil"/>
            </w:tcBorders>
          </w:tcPr>
          <w:p w14:paraId="2CCABF0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9102F69" w14:textId="77777777" w:rsidR="009924B7" w:rsidRDefault="009924B7" w:rsidP="009924B7">
            <w:r>
              <w:fldChar w:fldCharType="begin" w:fldLock="1"/>
            </w:r>
            <w:r>
              <w:instrText>MERGEFIELD Att.Name</w:instrText>
            </w:r>
            <w:r>
              <w:fldChar w:fldCharType="separate"/>
            </w:r>
            <w:r>
              <w:t>puin</w:t>
            </w:r>
            <w:r>
              <w:fldChar w:fldCharType="end"/>
            </w:r>
          </w:p>
        </w:tc>
        <w:tc>
          <w:tcPr>
            <w:tcW w:w="4500" w:type="dxa"/>
            <w:tcBorders>
              <w:top w:val="nil"/>
              <w:left w:val="nil"/>
              <w:bottom w:val="nil"/>
              <w:right w:val="nil"/>
            </w:tcBorders>
          </w:tcPr>
          <w:p w14:paraId="7CF7B93D" w14:textId="77777777" w:rsidR="009924B7" w:rsidRDefault="009924B7" w:rsidP="009924B7">
            <w:r>
              <w:fldChar w:fldCharType="begin" w:fldLock="1"/>
            </w:r>
            <w:r>
              <w:instrText>MERGEFIELD Att.Notes</w:instrText>
            </w:r>
            <w:r>
              <w:fldChar w:fldCharType="end"/>
            </w:r>
            <w:r w:rsidRPr="009924B7">
              <w:t xml:space="preserve">Puin is afvalmateriaal dat bestaat uit losse brokstukken, grotendeels bestaande uit stenen en beton, van gesloopte of ingestorte gebouwen, viaducten, bruggen en andere objecten. </w:t>
            </w:r>
            <w:r>
              <w:rPr>
                <w:lang w:val="en-US"/>
              </w:rPr>
              <w:t xml:space="preserve">(bron: Wikipedia)  </w:t>
            </w:r>
          </w:p>
        </w:tc>
      </w:tr>
      <w:tr w:rsidR="009924B7" w14:paraId="27FF7D34" w14:textId="77777777" w:rsidTr="009924B7">
        <w:tc>
          <w:tcPr>
            <w:tcW w:w="1710" w:type="dxa"/>
            <w:tcBorders>
              <w:top w:val="nil"/>
              <w:left w:val="nil"/>
              <w:bottom w:val="nil"/>
              <w:right w:val="nil"/>
            </w:tcBorders>
          </w:tcPr>
          <w:p w14:paraId="45BE0915" w14:textId="77777777" w:rsidR="009924B7" w:rsidRDefault="009924B7" w:rsidP="009924B7"/>
        </w:tc>
        <w:tc>
          <w:tcPr>
            <w:tcW w:w="2970" w:type="dxa"/>
            <w:tcBorders>
              <w:top w:val="nil"/>
              <w:left w:val="nil"/>
              <w:bottom w:val="nil"/>
              <w:right w:val="nil"/>
            </w:tcBorders>
          </w:tcPr>
          <w:p w14:paraId="266F4465" w14:textId="77777777" w:rsidR="009924B7" w:rsidRDefault="009924B7" w:rsidP="009924B7"/>
        </w:tc>
        <w:tc>
          <w:tcPr>
            <w:tcW w:w="4500" w:type="dxa"/>
            <w:tcBorders>
              <w:top w:val="nil"/>
              <w:left w:val="nil"/>
              <w:bottom w:val="nil"/>
              <w:right w:val="nil"/>
            </w:tcBorders>
          </w:tcPr>
          <w:p w14:paraId="159FA166" w14:textId="77777777" w:rsidR="009924B7" w:rsidRDefault="009924B7" w:rsidP="009924B7"/>
        </w:tc>
        <w:bookmarkEnd w:id="775"/>
      </w:tr>
      <w:bookmarkStart w:id="776" w:name="BKM_C195D86A_1BF9_4be8_8F38_08C0F7845C3C"/>
      <w:tr w:rsidR="009924B7" w14:paraId="0B9577D0" w14:textId="77777777" w:rsidTr="009924B7">
        <w:tc>
          <w:tcPr>
            <w:tcW w:w="1710" w:type="dxa"/>
            <w:tcBorders>
              <w:top w:val="nil"/>
              <w:left w:val="nil"/>
              <w:bottom w:val="nil"/>
              <w:right w:val="nil"/>
            </w:tcBorders>
          </w:tcPr>
          <w:p w14:paraId="0F7301B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A16A54C" w14:textId="77777777" w:rsidR="009924B7" w:rsidRDefault="009924B7" w:rsidP="009924B7">
            <w:r>
              <w:fldChar w:fldCharType="begin" w:fldLock="1"/>
            </w:r>
            <w:r>
              <w:instrText>MERGEFIELD Att.Name</w:instrText>
            </w:r>
            <w:r>
              <w:fldChar w:fldCharType="separate"/>
            </w:r>
            <w:r>
              <w:t>grind</w:t>
            </w:r>
            <w:r>
              <w:fldChar w:fldCharType="end"/>
            </w:r>
          </w:p>
        </w:tc>
        <w:tc>
          <w:tcPr>
            <w:tcW w:w="4500" w:type="dxa"/>
            <w:tcBorders>
              <w:top w:val="nil"/>
              <w:left w:val="nil"/>
              <w:bottom w:val="nil"/>
              <w:right w:val="nil"/>
            </w:tcBorders>
          </w:tcPr>
          <w:p w14:paraId="61D03531" w14:textId="77777777" w:rsidR="009924B7" w:rsidRDefault="009924B7" w:rsidP="009924B7">
            <w:r>
              <w:fldChar w:fldCharType="begin" w:fldLock="1"/>
            </w:r>
            <w:r>
              <w:instrText>MERGEFIELD Att.Notes</w:instrText>
            </w:r>
            <w:r>
              <w:fldChar w:fldCharType="separate"/>
            </w:r>
            <w:r>
              <w:t>Ongebonden verharding bestaande uit kiezelmateriaal, waarvan de stenen in doorsnede variëren van 1 tot 5 cm. (bron: CROW</w:t>
            </w:r>
            <w:r>
              <w:fldChar w:fldCharType="end"/>
            </w:r>
          </w:p>
        </w:tc>
      </w:tr>
      <w:tr w:rsidR="009924B7" w14:paraId="0650FD70" w14:textId="77777777" w:rsidTr="009924B7">
        <w:tc>
          <w:tcPr>
            <w:tcW w:w="1710" w:type="dxa"/>
            <w:tcBorders>
              <w:top w:val="nil"/>
              <w:left w:val="nil"/>
              <w:bottom w:val="nil"/>
              <w:right w:val="nil"/>
            </w:tcBorders>
          </w:tcPr>
          <w:p w14:paraId="00222655" w14:textId="77777777" w:rsidR="009924B7" w:rsidRDefault="009924B7" w:rsidP="009924B7"/>
        </w:tc>
        <w:tc>
          <w:tcPr>
            <w:tcW w:w="2970" w:type="dxa"/>
            <w:tcBorders>
              <w:top w:val="nil"/>
              <w:left w:val="nil"/>
              <w:bottom w:val="nil"/>
              <w:right w:val="nil"/>
            </w:tcBorders>
          </w:tcPr>
          <w:p w14:paraId="39252E19" w14:textId="77777777" w:rsidR="009924B7" w:rsidRDefault="009924B7" w:rsidP="009924B7"/>
        </w:tc>
        <w:tc>
          <w:tcPr>
            <w:tcW w:w="4500" w:type="dxa"/>
            <w:tcBorders>
              <w:top w:val="nil"/>
              <w:left w:val="nil"/>
              <w:bottom w:val="nil"/>
              <w:right w:val="nil"/>
            </w:tcBorders>
          </w:tcPr>
          <w:p w14:paraId="626636CB" w14:textId="77777777" w:rsidR="009924B7" w:rsidRDefault="009924B7" w:rsidP="009924B7"/>
        </w:tc>
        <w:bookmarkEnd w:id="776"/>
      </w:tr>
      <w:bookmarkStart w:id="777" w:name="BKM_A9AF21D5_3483_4f1d_9120_6828D55922B7"/>
      <w:tr w:rsidR="009924B7" w14:paraId="7524F997" w14:textId="77777777" w:rsidTr="009924B7">
        <w:tc>
          <w:tcPr>
            <w:tcW w:w="1710" w:type="dxa"/>
            <w:tcBorders>
              <w:top w:val="nil"/>
              <w:left w:val="nil"/>
              <w:bottom w:val="nil"/>
              <w:right w:val="nil"/>
            </w:tcBorders>
          </w:tcPr>
          <w:p w14:paraId="6C17768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B2BAFED" w14:textId="77777777" w:rsidR="009924B7" w:rsidRDefault="009924B7" w:rsidP="009924B7">
            <w:r>
              <w:fldChar w:fldCharType="begin" w:fldLock="1"/>
            </w:r>
            <w:r>
              <w:instrText>MERGEFIELD Att.Name</w:instrText>
            </w:r>
            <w:r>
              <w:fldChar w:fldCharType="separate"/>
            </w:r>
            <w:r>
              <w:t>gravel</w:t>
            </w:r>
            <w:r>
              <w:fldChar w:fldCharType="end"/>
            </w:r>
          </w:p>
        </w:tc>
        <w:tc>
          <w:tcPr>
            <w:tcW w:w="4500" w:type="dxa"/>
            <w:tcBorders>
              <w:top w:val="nil"/>
              <w:left w:val="nil"/>
              <w:bottom w:val="nil"/>
              <w:right w:val="nil"/>
            </w:tcBorders>
          </w:tcPr>
          <w:p w14:paraId="3608F37C" w14:textId="77777777" w:rsidR="009924B7" w:rsidRPr="009924B7" w:rsidRDefault="009924B7" w:rsidP="009924B7">
            <w:r>
              <w:fldChar w:fldCharType="begin" w:fldLock="1"/>
            </w:r>
            <w:r>
              <w:instrText>MERGEFIELD Att.Notes</w:instrText>
            </w:r>
            <w:r>
              <w:fldChar w:fldCharType="end"/>
            </w:r>
            <w:r w:rsidRPr="009924B7">
              <w:t xml:space="preserve">Gravel is een ondergrond van gemalen baksteen die veel wordt </w:t>
            </w:r>
          </w:p>
          <w:p w14:paraId="1071B477" w14:textId="77777777" w:rsidR="009924B7" w:rsidRDefault="009924B7" w:rsidP="009924B7">
            <w:r w:rsidRPr="009924B7">
              <w:t xml:space="preserve">gebruikt bij tennis en ook wel op atletiekbanen. </w:t>
            </w:r>
            <w:r>
              <w:rPr>
                <w:lang w:val="en-US"/>
              </w:rPr>
              <w:t xml:space="preserve">(bron: Wikipedia)  </w:t>
            </w:r>
          </w:p>
        </w:tc>
      </w:tr>
      <w:tr w:rsidR="009924B7" w14:paraId="7BE714EE" w14:textId="77777777" w:rsidTr="009924B7">
        <w:tc>
          <w:tcPr>
            <w:tcW w:w="1710" w:type="dxa"/>
            <w:tcBorders>
              <w:top w:val="nil"/>
              <w:left w:val="nil"/>
              <w:bottom w:val="nil"/>
              <w:right w:val="nil"/>
            </w:tcBorders>
          </w:tcPr>
          <w:p w14:paraId="2688172F" w14:textId="77777777" w:rsidR="009924B7" w:rsidRDefault="009924B7" w:rsidP="009924B7"/>
        </w:tc>
        <w:tc>
          <w:tcPr>
            <w:tcW w:w="2970" w:type="dxa"/>
            <w:tcBorders>
              <w:top w:val="nil"/>
              <w:left w:val="nil"/>
              <w:bottom w:val="nil"/>
              <w:right w:val="nil"/>
            </w:tcBorders>
          </w:tcPr>
          <w:p w14:paraId="4DEE2D2E" w14:textId="77777777" w:rsidR="009924B7" w:rsidRDefault="009924B7" w:rsidP="009924B7"/>
        </w:tc>
        <w:tc>
          <w:tcPr>
            <w:tcW w:w="4500" w:type="dxa"/>
            <w:tcBorders>
              <w:top w:val="nil"/>
              <w:left w:val="nil"/>
              <w:bottom w:val="nil"/>
              <w:right w:val="nil"/>
            </w:tcBorders>
          </w:tcPr>
          <w:p w14:paraId="45482603" w14:textId="77777777" w:rsidR="009924B7" w:rsidRDefault="009924B7" w:rsidP="009924B7"/>
        </w:tc>
        <w:bookmarkEnd w:id="777"/>
      </w:tr>
      <w:bookmarkStart w:id="778" w:name="BKM_F1C3E413_1426_4f8d_BD25_7E302B278674"/>
      <w:tr w:rsidR="009924B7" w14:paraId="56569F5A" w14:textId="77777777" w:rsidTr="009924B7">
        <w:tc>
          <w:tcPr>
            <w:tcW w:w="1710" w:type="dxa"/>
            <w:tcBorders>
              <w:top w:val="nil"/>
              <w:left w:val="nil"/>
              <w:bottom w:val="nil"/>
              <w:right w:val="nil"/>
            </w:tcBorders>
          </w:tcPr>
          <w:p w14:paraId="6B1AF87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4BB507E" w14:textId="77777777" w:rsidR="009924B7" w:rsidRDefault="009924B7" w:rsidP="009924B7">
            <w:r>
              <w:fldChar w:fldCharType="begin" w:fldLock="1"/>
            </w:r>
            <w:r>
              <w:instrText>MERGEFIELD Att.Name</w:instrText>
            </w:r>
            <w:r>
              <w:fldChar w:fldCharType="separate"/>
            </w:r>
            <w:r>
              <w:t>boomschors</w:t>
            </w:r>
            <w:r>
              <w:fldChar w:fldCharType="end"/>
            </w:r>
          </w:p>
        </w:tc>
        <w:tc>
          <w:tcPr>
            <w:tcW w:w="4500" w:type="dxa"/>
            <w:tcBorders>
              <w:top w:val="nil"/>
              <w:left w:val="nil"/>
              <w:bottom w:val="nil"/>
              <w:right w:val="nil"/>
            </w:tcBorders>
          </w:tcPr>
          <w:p w14:paraId="210BA21B" w14:textId="77777777" w:rsidR="009924B7" w:rsidRDefault="009924B7" w:rsidP="009924B7">
            <w:r>
              <w:fldChar w:fldCharType="begin" w:fldLock="1"/>
            </w:r>
            <w:r>
              <w:instrText>MERGEFIELD Att.Notes</w:instrText>
            </w:r>
            <w:r>
              <w:fldChar w:fldCharType="separate"/>
            </w:r>
            <w:r>
              <w:t xml:space="preserve">Onverhard met als deklaag boomschors. (bron: IMGEO 2.0) </w:t>
            </w:r>
            <w:r>
              <w:fldChar w:fldCharType="end"/>
            </w:r>
          </w:p>
        </w:tc>
      </w:tr>
      <w:tr w:rsidR="009924B7" w14:paraId="3337F72F" w14:textId="77777777" w:rsidTr="009924B7">
        <w:tc>
          <w:tcPr>
            <w:tcW w:w="1710" w:type="dxa"/>
            <w:tcBorders>
              <w:top w:val="nil"/>
              <w:left w:val="nil"/>
              <w:bottom w:val="nil"/>
              <w:right w:val="nil"/>
            </w:tcBorders>
          </w:tcPr>
          <w:p w14:paraId="542C2CB7" w14:textId="77777777" w:rsidR="009924B7" w:rsidRDefault="009924B7" w:rsidP="009924B7"/>
        </w:tc>
        <w:tc>
          <w:tcPr>
            <w:tcW w:w="2970" w:type="dxa"/>
            <w:tcBorders>
              <w:top w:val="nil"/>
              <w:left w:val="nil"/>
              <w:bottom w:val="nil"/>
              <w:right w:val="nil"/>
            </w:tcBorders>
          </w:tcPr>
          <w:p w14:paraId="3DBC4D56" w14:textId="77777777" w:rsidR="009924B7" w:rsidRDefault="009924B7" w:rsidP="009924B7"/>
        </w:tc>
        <w:tc>
          <w:tcPr>
            <w:tcW w:w="4500" w:type="dxa"/>
            <w:tcBorders>
              <w:top w:val="nil"/>
              <w:left w:val="nil"/>
              <w:bottom w:val="nil"/>
              <w:right w:val="nil"/>
            </w:tcBorders>
          </w:tcPr>
          <w:p w14:paraId="7BEFA272" w14:textId="77777777" w:rsidR="009924B7" w:rsidRDefault="009924B7" w:rsidP="009924B7"/>
        </w:tc>
        <w:bookmarkEnd w:id="778"/>
      </w:tr>
      <w:bookmarkStart w:id="779" w:name="BKM_6990C886_329B_4806_BD73_6C6D98856801"/>
      <w:tr w:rsidR="009924B7" w14:paraId="229C78F6" w14:textId="77777777" w:rsidTr="009924B7">
        <w:tc>
          <w:tcPr>
            <w:tcW w:w="1710" w:type="dxa"/>
            <w:tcBorders>
              <w:top w:val="nil"/>
              <w:left w:val="nil"/>
              <w:bottom w:val="nil"/>
              <w:right w:val="nil"/>
            </w:tcBorders>
          </w:tcPr>
          <w:p w14:paraId="0512A50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7511CE3" w14:textId="77777777" w:rsidR="009924B7" w:rsidRDefault="009924B7" w:rsidP="009924B7">
            <w:r>
              <w:fldChar w:fldCharType="begin" w:fldLock="1"/>
            </w:r>
            <w:r>
              <w:instrText>MERGEFIELD Att.Name</w:instrText>
            </w:r>
            <w:r>
              <w:fldChar w:fldCharType="separate"/>
            </w:r>
            <w:r>
              <w:t>zand</w:t>
            </w:r>
            <w:r>
              <w:fldChar w:fldCharType="end"/>
            </w:r>
          </w:p>
        </w:tc>
        <w:tc>
          <w:tcPr>
            <w:tcW w:w="4500" w:type="dxa"/>
            <w:tcBorders>
              <w:top w:val="nil"/>
              <w:left w:val="nil"/>
              <w:bottom w:val="nil"/>
              <w:right w:val="nil"/>
            </w:tcBorders>
          </w:tcPr>
          <w:p w14:paraId="3DCDFE2A" w14:textId="77777777" w:rsidR="009924B7" w:rsidRDefault="009924B7" w:rsidP="009924B7">
            <w:r>
              <w:fldChar w:fldCharType="begin" w:fldLock="1"/>
            </w:r>
            <w:r>
              <w:instrText>MERGEFIELD Att.Notes</w:instrText>
            </w:r>
            <w:r>
              <w:fldChar w:fldCharType="end"/>
            </w:r>
            <w:r w:rsidRPr="009924B7">
              <w:t xml:space="preserve">Onverhard met als deklaag zand. </w:t>
            </w:r>
            <w:r>
              <w:rPr>
                <w:lang w:val="en-US"/>
              </w:rPr>
              <w:t xml:space="preserve">(bron: IMGEO 2.0)  </w:t>
            </w:r>
          </w:p>
        </w:tc>
      </w:tr>
      <w:tr w:rsidR="009924B7" w14:paraId="62FA705F" w14:textId="77777777" w:rsidTr="009924B7">
        <w:tc>
          <w:tcPr>
            <w:tcW w:w="1710" w:type="dxa"/>
            <w:tcBorders>
              <w:top w:val="nil"/>
              <w:left w:val="nil"/>
              <w:bottom w:val="nil"/>
              <w:right w:val="nil"/>
            </w:tcBorders>
          </w:tcPr>
          <w:p w14:paraId="67D937D4" w14:textId="77777777" w:rsidR="009924B7" w:rsidRDefault="009924B7" w:rsidP="009924B7"/>
        </w:tc>
        <w:tc>
          <w:tcPr>
            <w:tcW w:w="2970" w:type="dxa"/>
            <w:tcBorders>
              <w:top w:val="nil"/>
              <w:left w:val="nil"/>
              <w:bottom w:val="nil"/>
              <w:right w:val="nil"/>
            </w:tcBorders>
          </w:tcPr>
          <w:p w14:paraId="133F9E47" w14:textId="77777777" w:rsidR="009924B7" w:rsidRDefault="009924B7" w:rsidP="009924B7"/>
        </w:tc>
        <w:tc>
          <w:tcPr>
            <w:tcW w:w="4500" w:type="dxa"/>
            <w:tcBorders>
              <w:top w:val="nil"/>
              <w:left w:val="nil"/>
              <w:bottom w:val="nil"/>
              <w:right w:val="nil"/>
            </w:tcBorders>
          </w:tcPr>
          <w:p w14:paraId="0AA7D09B" w14:textId="77777777" w:rsidR="009924B7" w:rsidRDefault="009924B7" w:rsidP="009924B7"/>
        </w:tc>
        <w:bookmarkEnd w:id="779"/>
      </w:tr>
      <w:bookmarkEnd w:id="762"/>
    </w:tbl>
    <w:p w14:paraId="3CB5D0D7" w14:textId="07687C13" w:rsidR="009924B7" w:rsidRDefault="009924B7" w:rsidP="009924B7">
      <w:pPr>
        <w:rPr>
          <w:u w:color="000000"/>
        </w:rPr>
      </w:pPr>
    </w:p>
    <w:p w14:paraId="4E6CA3B1" w14:textId="77777777" w:rsidR="009924B7" w:rsidRDefault="009924B7">
      <w:pPr>
        <w:contextualSpacing w:val="0"/>
        <w:rPr>
          <w:u w:color="000000"/>
        </w:rPr>
      </w:pPr>
      <w:r>
        <w:rPr>
          <w:u w:color="000000"/>
        </w:rPr>
        <w:br w:type="page"/>
      </w:r>
    </w:p>
    <w:bookmarkStart w:id="780" w:name="BKM_E3C11CC8_D5A9_468b_AD26_8B3D5464EA87"/>
    <w:p w14:paraId="2619AA43"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ondersteunend wegdeel</w:t>
      </w:r>
      <w:r w:rsidRPr="009924B7">
        <w:fldChar w:fldCharType="end"/>
      </w:r>
    </w:p>
    <w:p w14:paraId="41A5A43B"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267453A" w14:textId="77777777" w:rsidTr="009924B7">
        <w:trPr>
          <w:trHeight w:val="230"/>
        </w:trPr>
        <w:tc>
          <w:tcPr>
            <w:tcW w:w="1710" w:type="dxa"/>
            <w:tcBorders>
              <w:top w:val="nil"/>
              <w:left w:val="nil"/>
              <w:bottom w:val="nil"/>
              <w:right w:val="nil"/>
            </w:tcBorders>
          </w:tcPr>
          <w:p w14:paraId="0A9A47C0" w14:textId="77777777" w:rsidR="009924B7" w:rsidRDefault="009924B7" w:rsidP="009924B7">
            <w:r>
              <w:rPr>
                <w:b/>
                <w:bCs/>
              </w:rPr>
              <w:t>Definitie</w:t>
            </w:r>
          </w:p>
        </w:tc>
        <w:tc>
          <w:tcPr>
            <w:tcW w:w="7650" w:type="dxa"/>
            <w:tcBorders>
              <w:top w:val="nil"/>
              <w:left w:val="nil"/>
              <w:bottom w:val="nil"/>
              <w:right w:val="nil"/>
            </w:tcBorders>
          </w:tcPr>
          <w:p w14:paraId="5BBF3BD5" w14:textId="77777777" w:rsidR="009924B7" w:rsidRDefault="009924B7" w:rsidP="009924B7">
            <w:r>
              <w:fldChar w:fldCharType="begin" w:fldLock="1"/>
            </w:r>
            <w:r>
              <w:instrText>MERGEFIELD Element.Notes</w:instrText>
            </w:r>
            <w:r>
              <w:fldChar w:fldCharType="separate"/>
            </w:r>
            <w:r>
              <w:t>Een aanduiding van alle waarden die de mate waarin een ondersteunend wegdeel al of niet verhard is weergeven</w:t>
            </w:r>
            <w:r>
              <w:fldChar w:fldCharType="end"/>
            </w:r>
          </w:p>
        </w:tc>
      </w:tr>
    </w:tbl>
    <w:p w14:paraId="5ED79CA8"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9FDC09C" w14:textId="77777777" w:rsidTr="009924B7">
        <w:trPr>
          <w:trHeight w:val="230"/>
        </w:trPr>
        <w:tc>
          <w:tcPr>
            <w:tcW w:w="1710" w:type="dxa"/>
            <w:tcBorders>
              <w:top w:val="nil"/>
              <w:left w:val="nil"/>
              <w:bottom w:val="nil"/>
              <w:right w:val="nil"/>
            </w:tcBorders>
          </w:tcPr>
          <w:p w14:paraId="10A1CA07" w14:textId="77777777" w:rsidR="009924B7" w:rsidRDefault="009924B7" w:rsidP="009924B7">
            <w:pPr>
              <w:rPr>
                <w:i/>
                <w:iCs/>
              </w:rPr>
            </w:pPr>
            <w:bookmarkStart w:id="781" w:name="BKM_B9A75E1D_88BF_42cd_A5F0_362F14E9E008"/>
            <w:r>
              <w:rPr>
                <w:i/>
                <w:iCs/>
              </w:rPr>
              <w:t>Code</w:t>
            </w:r>
          </w:p>
        </w:tc>
        <w:tc>
          <w:tcPr>
            <w:tcW w:w="2970" w:type="dxa"/>
            <w:tcBorders>
              <w:top w:val="nil"/>
              <w:left w:val="nil"/>
              <w:bottom w:val="nil"/>
              <w:right w:val="nil"/>
            </w:tcBorders>
          </w:tcPr>
          <w:p w14:paraId="29D01EB9" w14:textId="77777777" w:rsidR="009924B7" w:rsidRDefault="009924B7" w:rsidP="009924B7">
            <w:pPr>
              <w:rPr>
                <w:i/>
                <w:iCs/>
              </w:rPr>
            </w:pPr>
            <w:r>
              <w:rPr>
                <w:i/>
                <w:iCs/>
              </w:rPr>
              <w:t>Naam</w:t>
            </w:r>
          </w:p>
        </w:tc>
        <w:tc>
          <w:tcPr>
            <w:tcW w:w="4500" w:type="dxa"/>
            <w:tcBorders>
              <w:top w:val="nil"/>
              <w:left w:val="nil"/>
              <w:bottom w:val="nil"/>
              <w:right w:val="nil"/>
            </w:tcBorders>
          </w:tcPr>
          <w:p w14:paraId="3037712E" w14:textId="77777777" w:rsidR="009924B7" w:rsidRDefault="009924B7" w:rsidP="009924B7">
            <w:pPr>
              <w:rPr>
                <w:i/>
                <w:iCs/>
              </w:rPr>
            </w:pPr>
            <w:r>
              <w:rPr>
                <w:i/>
                <w:iCs/>
              </w:rPr>
              <w:t>Definitie</w:t>
            </w:r>
          </w:p>
        </w:tc>
      </w:tr>
      <w:tr w:rsidR="009924B7" w14:paraId="59973417" w14:textId="77777777" w:rsidTr="009924B7">
        <w:tc>
          <w:tcPr>
            <w:tcW w:w="1710" w:type="dxa"/>
            <w:tcBorders>
              <w:top w:val="nil"/>
              <w:left w:val="nil"/>
              <w:bottom w:val="nil"/>
              <w:right w:val="nil"/>
            </w:tcBorders>
          </w:tcPr>
          <w:p w14:paraId="76D304C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86B138C" w14:textId="77777777" w:rsidR="009924B7" w:rsidRDefault="009924B7" w:rsidP="009924B7">
            <w:r>
              <w:fldChar w:fldCharType="begin" w:fldLock="1"/>
            </w:r>
            <w:r>
              <w:instrText>MERGEFIELD Att.Name</w:instrText>
            </w:r>
            <w:r>
              <w:fldChar w:fldCharType="separate"/>
            </w:r>
            <w:r>
              <w:t>gesloten verharding</w:t>
            </w:r>
            <w:r>
              <w:fldChar w:fldCharType="end"/>
            </w:r>
          </w:p>
        </w:tc>
        <w:tc>
          <w:tcPr>
            <w:tcW w:w="4500" w:type="dxa"/>
            <w:tcBorders>
              <w:top w:val="nil"/>
              <w:left w:val="nil"/>
              <w:bottom w:val="nil"/>
              <w:right w:val="nil"/>
            </w:tcBorders>
          </w:tcPr>
          <w:p w14:paraId="5ED99FD3" w14:textId="77777777" w:rsidR="009924B7" w:rsidRPr="009924B7" w:rsidRDefault="009924B7" w:rsidP="009924B7">
            <w:r>
              <w:fldChar w:fldCharType="begin" w:fldLock="1"/>
            </w:r>
            <w:r>
              <w:instrText>MERGEFIELD Att.Notes</w:instrText>
            </w:r>
            <w:r>
              <w:fldChar w:fldCharType="end"/>
            </w:r>
            <w:r w:rsidRPr="009924B7">
              <w:t xml:space="preserve">Verharding bestaande uit een materiaal dat niet verwijderbaar is zonder </w:t>
            </w:r>
          </w:p>
          <w:p w14:paraId="5DD543CF" w14:textId="77777777" w:rsidR="009924B7" w:rsidRDefault="009924B7" w:rsidP="009924B7">
            <w:r w:rsidRPr="009924B7">
              <w:t>definitieve destructie, zoals bijvoorbeeld bitumen, cement of kunststof</w:t>
            </w:r>
          </w:p>
        </w:tc>
      </w:tr>
      <w:tr w:rsidR="009924B7" w14:paraId="256F9345" w14:textId="77777777" w:rsidTr="009924B7">
        <w:tc>
          <w:tcPr>
            <w:tcW w:w="1710" w:type="dxa"/>
            <w:tcBorders>
              <w:top w:val="nil"/>
              <w:left w:val="nil"/>
              <w:bottom w:val="nil"/>
              <w:right w:val="nil"/>
            </w:tcBorders>
          </w:tcPr>
          <w:p w14:paraId="18B632AB" w14:textId="77777777" w:rsidR="009924B7" w:rsidRDefault="009924B7" w:rsidP="009924B7"/>
        </w:tc>
        <w:tc>
          <w:tcPr>
            <w:tcW w:w="2970" w:type="dxa"/>
            <w:tcBorders>
              <w:top w:val="nil"/>
              <w:left w:val="nil"/>
              <w:bottom w:val="nil"/>
              <w:right w:val="nil"/>
            </w:tcBorders>
          </w:tcPr>
          <w:p w14:paraId="20C29B92" w14:textId="77777777" w:rsidR="009924B7" w:rsidRDefault="009924B7" w:rsidP="009924B7"/>
        </w:tc>
        <w:tc>
          <w:tcPr>
            <w:tcW w:w="4500" w:type="dxa"/>
            <w:tcBorders>
              <w:top w:val="nil"/>
              <w:left w:val="nil"/>
              <w:bottom w:val="nil"/>
              <w:right w:val="nil"/>
            </w:tcBorders>
          </w:tcPr>
          <w:p w14:paraId="64D6F486" w14:textId="77777777" w:rsidR="009924B7" w:rsidRDefault="009924B7" w:rsidP="009924B7"/>
        </w:tc>
        <w:bookmarkEnd w:id="781"/>
      </w:tr>
      <w:bookmarkStart w:id="782" w:name="BKM_8BCC31EB_8BF3_4115_A553_0AF9BD183AD8"/>
      <w:tr w:rsidR="009924B7" w14:paraId="24A4E333" w14:textId="77777777" w:rsidTr="009924B7">
        <w:tc>
          <w:tcPr>
            <w:tcW w:w="1710" w:type="dxa"/>
            <w:tcBorders>
              <w:top w:val="nil"/>
              <w:left w:val="nil"/>
              <w:bottom w:val="nil"/>
              <w:right w:val="nil"/>
            </w:tcBorders>
          </w:tcPr>
          <w:p w14:paraId="447188B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95EB35" w14:textId="77777777" w:rsidR="009924B7" w:rsidRDefault="009924B7" w:rsidP="009924B7">
            <w:r>
              <w:fldChar w:fldCharType="begin" w:fldLock="1"/>
            </w:r>
            <w:r>
              <w:instrText>MERGEFIELD Att.Name</w:instrText>
            </w:r>
            <w:r>
              <w:fldChar w:fldCharType="separate"/>
            </w:r>
            <w:r>
              <w:t>half verhard</w:t>
            </w:r>
            <w:r>
              <w:fldChar w:fldCharType="end"/>
            </w:r>
          </w:p>
        </w:tc>
        <w:tc>
          <w:tcPr>
            <w:tcW w:w="4500" w:type="dxa"/>
            <w:tcBorders>
              <w:top w:val="nil"/>
              <w:left w:val="nil"/>
              <w:bottom w:val="nil"/>
              <w:right w:val="nil"/>
            </w:tcBorders>
          </w:tcPr>
          <w:p w14:paraId="5C6D2239" w14:textId="77777777" w:rsidR="009924B7" w:rsidRPr="009924B7" w:rsidRDefault="009924B7" w:rsidP="009924B7">
            <w:r>
              <w:fldChar w:fldCharType="begin" w:fldLock="1"/>
            </w:r>
            <w:r>
              <w:instrText>MERGEFIELD Att.Notes</w:instrText>
            </w:r>
            <w:r>
              <w:fldChar w:fldCharType="end"/>
            </w:r>
            <w:r w:rsidRPr="009924B7">
              <w:t xml:space="preserve">Verharding bestaande uit een door verdichting gebonden materiaal, of </w:t>
            </w:r>
          </w:p>
          <w:p w14:paraId="61C6D9F8" w14:textId="77777777" w:rsidR="009924B7" w:rsidRDefault="009924B7" w:rsidP="009924B7">
            <w:r>
              <w:rPr>
                <w:lang w:val="en-US"/>
              </w:rPr>
              <w:t>onsamenhangend materiaal.</w:t>
            </w:r>
          </w:p>
        </w:tc>
      </w:tr>
      <w:tr w:rsidR="009924B7" w14:paraId="67A4D45F" w14:textId="77777777" w:rsidTr="009924B7">
        <w:tc>
          <w:tcPr>
            <w:tcW w:w="1710" w:type="dxa"/>
            <w:tcBorders>
              <w:top w:val="nil"/>
              <w:left w:val="nil"/>
              <w:bottom w:val="nil"/>
              <w:right w:val="nil"/>
            </w:tcBorders>
          </w:tcPr>
          <w:p w14:paraId="64ACE8C7" w14:textId="77777777" w:rsidR="009924B7" w:rsidRDefault="009924B7" w:rsidP="009924B7"/>
        </w:tc>
        <w:tc>
          <w:tcPr>
            <w:tcW w:w="2970" w:type="dxa"/>
            <w:tcBorders>
              <w:top w:val="nil"/>
              <w:left w:val="nil"/>
              <w:bottom w:val="nil"/>
              <w:right w:val="nil"/>
            </w:tcBorders>
          </w:tcPr>
          <w:p w14:paraId="586AFE8C" w14:textId="77777777" w:rsidR="009924B7" w:rsidRDefault="009924B7" w:rsidP="009924B7"/>
        </w:tc>
        <w:tc>
          <w:tcPr>
            <w:tcW w:w="4500" w:type="dxa"/>
            <w:tcBorders>
              <w:top w:val="nil"/>
              <w:left w:val="nil"/>
              <w:bottom w:val="nil"/>
              <w:right w:val="nil"/>
            </w:tcBorders>
          </w:tcPr>
          <w:p w14:paraId="1BB41C0D" w14:textId="77777777" w:rsidR="009924B7" w:rsidRDefault="009924B7" w:rsidP="009924B7"/>
        </w:tc>
        <w:bookmarkEnd w:id="782"/>
      </w:tr>
      <w:bookmarkStart w:id="783" w:name="BKM_4FE68A52_31AB_4ba2_87C3_CAEB869DCE47"/>
      <w:tr w:rsidR="009924B7" w14:paraId="768ED508" w14:textId="77777777" w:rsidTr="009924B7">
        <w:tc>
          <w:tcPr>
            <w:tcW w:w="1710" w:type="dxa"/>
            <w:tcBorders>
              <w:top w:val="nil"/>
              <w:left w:val="nil"/>
              <w:bottom w:val="nil"/>
              <w:right w:val="nil"/>
            </w:tcBorders>
          </w:tcPr>
          <w:p w14:paraId="39741C7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6743CBF" w14:textId="77777777" w:rsidR="009924B7" w:rsidRDefault="009924B7" w:rsidP="009924B7">
            <w:r>
              <w:fldChar w:fldCharType="begin" w:fldLock="1"/>
            </w:r>
            <w:r>
              <w:instrText>MERGEFIELD Att.Name</w:instrText>
            </w:r>
            <w:r>
              <w:fldChar w:fldCharType="separate"/>
            </w:r>
            <w:r>
              <w:t>onverhard</w:t>
            </w:r>
            <w:r>
              <w:fldChar w:fldCharType="end"/>
            </w:r>
          </w:p>
        </w:tc>
        <w:tc>
          <w:tcPr>
            <w:tcW w:w="4500" w:type="dxa"/>
            <w:tcBorders>
              <w:top w:val="nil"/>
              <w:left w:val="nil"/>
              <w:bottom w:val="nil"/>
              <w:right w:val="nil"/>
            </w:tcBorders>
          </w:tcPr>
          <w:p w14:paraId="244B447A" w14:textId="77777777" w:rsidR="009924B7" w:rsidRDefault="009924B7" w:rsidP="009924B7">
            <w:r>
              <w:fldChar w:fldCharType="begin" w:fldLock="1"/>
            </w:r>
            <w:r>
              <w:instrText>MERGEFIELD Att.Notes</w:instrText>
            </w:r>
            <w:r>
              <w:fldChar w:fldCharType="separate"/>
            </w:r>
            <w:r>
              <w:t>Wegdelen waar geen verharding of aaneengesloten vegetatie aanwezig is.</w:t>
            </w:r>
            <w:r>
              <w:fldChar w:fldCharType="end"/>
            </w:r>
          </w:p>
        </w:tc>
      </w:tr>
      <w:tr w:rsidR="009924B7" w14:paraId="1F957087" w14:textId="77777777" w:rsidTr="009924B7">
        <w:tc>
          <w:tcPr>
            <w:tcW w:w="1710" w:type="dxa"/>
            <w:tcBorders>
              <w:top w:val="nil"/>
              <w:left w:val="nil"/>
              <w:bottom w:val="nil"/>
              <w:right w:val="nil"/>
            </w:tcBorders>
          </w:tcPr>
          <w:p w14:paraId="608F9681" w14:textId="77777777" w:rsidR="009924B7" w:rsidRDefault="009924B7" w:rsidP="009924B7"/>
        </w:tc>
        <w:tc>
          <w:tcPr>
            <w:tcW w:w="2970" w:type="dxa"/>
            <w:tcBorders>
              <w:top w:val="nil"/>
              <w:left w:val="nil"/>
              <w:bottom w:val="nil"/>
              <w:right w:val="nil"/>
            </w:tcBorders>
          </w:tcPr>
          <w:p w14:paraId="7F8DC3C7" w14:textId="77777777" w:rsidR="009924B7" w:rsidRDefault="009924B7" w:rsidP="009924B7"/>
        </w:tc>
        <w:tc>
          <w:tcPr>
            <w:tcW w:w="4500" w:type="dxa"/>
            <w:tcBorders>
              <w:top w:val="nil"/>
              <w:left w:val="nil"/>
              <w:bottom w:val="nil"/>
              <w:right w:val="nil"/>
            </w:tcBorders>
          </w:tcPr>
          <w:p w14:paraId="7C9C9F3A" w14:textId="77777777" w:rsidR="009924B7" w:rsidRDefault="009924B7" w:rsidP="009924B7"/>
        </w:tc>
        <w:bookmarkEnd w:id="783"/>
      </w:tr>
      <w:bookmarkStart w:id="784" w:name="BKM_5B09CC86_1DE2_4396_ACB6_16B9CC1FF122"/>
      <w:tr w:rsidR="009924B7" w14:paraId="7EC2A599" w14:textId="77777777" w:rsidTr="009924B7">
        <w:tc>
          <w:tcPr>
            <w:tcW w:w="1710" w:type="dxa"/>
            <w:tcBorders>
              <w:top w:val="nil"/>
              <w:left w:val="nil"/>
              <w:bottom w:val="nil"/>
              <w:right w:val="nil"/>
            </w:tcBorders>
          </w:tcPr>
          <w:p w14:paraId="430AB9A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D80B72D" w14:textId="77777777" w:rsidR="009924B7" w:rsidRDefault="009924B7" w:rsidP="009924B7">
            <w:r>
              <w:fldChar w:fldCharType="begin" w:fldLock="1"/>
            </w:r>
            <w:r>
              <w:instrText>MERGEFIELD Att.Name</w:instrText>
            </w:r>
            <w:r>
              <w:fldChar w:fldCharType="separate"/>
            </w:r>
            <w:r>
              <w:t>groenvoorziening</w:t>
            </w:r>
            <w:r>
              <w:fldChar w:fldCharType="end"/>
            </w:r>
          </w:p>
        </w:tc>
        <w:tc>
          <w:tcPr>
            <w:tcW w:w="4500" w:type="dxa"/>
            <w:tcBorders>
              <w:top w:val="nil"/>
              <w:left w:val="nil"/>
              <w:bottom w:val="nil"/>
              <w:right w:val="nil"/>
            </w:tcBorders>
          </w:tcPr>
          <w:p w14:paraId="1DFFF0B9" w14:textId="77777777" w:rsidR="009924B7" w:rsidRDefault="009924B7" w:rsidP="009924B7">
            <w:r>
              <w:fldChar w:fldCharType="begin" w:fldLock="1"/>
            </w:r>
            <w:r>
              <w:instrText>MERGEFIELD Att.Notes</w:instrText>
            </w:r>
            <w:r>
              <w:fldChar w:fldCharType="separate"/>
            </w:r>
            <w:r>
              <w:t xml:space="preserve">Terreindeel met aangelegde beplanting, meestal gras, heesters of struiken. </w:t>
            </w:r>
            <w:r>
              <w:fldChar w:fldCharType="end"/>
            </w:r>
          </w:p>
        </w:tc>
      </w:tr>
      <w:tr w:rsidR="009924B7" w14:paraId="42AB295F" w14:textId="77777777" w:rsidTr="009924B7">
        <w:tc>
          <w:tcPr>
            <w:tcW w:w="1710" w:type="dxa"/>
            <w:tcBorders>
              <w:top w:val="nil"/>
              <w:left w:val="nil"/>
              <w:bottom w:val="nil"/>
              <w:right w:val="nil"/>
            </w:tcBorders>
          </w:tcPr>
          <w:p w14:paraId="0C57C7DC" w14:textId="77777777" w:rsidR="009924B7" w:rsidRDefault="009924B7" w:rsidP="009924B7"/>
        </w:tc>
        <w:tc>
          <w:tcPr>
            <w:tcW w:w="2970" w:type="dxa"/>
            <w:tcBorders>
              <w:top w:val="nil"/>
              <w:left w:val="nil"/>
              <w:bottom w:val="nil"/>
              <w:right w:val="nil"/>
            </w:tcBorders>
          </w:tcPr>
          <w:p w14:paraId="1E9AFE58" w14:textId="77777777" w:rsidR="009924B7" w:rsidRDefault="009924B7" w:rsidP="009924B7"/>
        </w:tc>
        <w:tc>
          <w:tcPr>
            <w:tcW w:w="4500" w:type="dxa"/>
            <w:tcBorders>
              <w:top w:val="nil"/>
              <w:left w:val="nil"/>
              <w:bottom w:val="nil"/>
              <w:right w:val="nil"/>
            </w:tcBorders>
          </w:tcPr>
          <w:p w14:paraId="3B1C2B05" w14:textId="77777777" w:rsidR="009924B7" w:rsidRDefault="009924B7" w:rsidP="009924B7"/>
        </w:tc>
        <w:bookmarkEnd w:id="784"/>
      </w:tr>
      <w:bookmarkEnd w:id="780"/>
    </w:tbl>
    <w:p w14:paraId="3B5EF116" w14:textId="4B4E4C1D" w:rsidR="009924B7" w:rsidRDefault="009924B7" w:rsidP="009924B7">
      <w:pPr>
        <w:rPr>
          <w:u w:color="000000"/>
        </w:rPr>
      </w:pPr>
    </w:p>
    <w:p w14:paraId="15CAC59C" w14:textId="77777777" w:rsidR="009924B7" w:rsidRDefault="009924B7">
      <w:pPr>
        <w:contextualSpacing w:val="0"/>
        <w:rPr>
          <w:u w:color="000000"/>
        </w:rPr>
      </w:pPr>
      <w:r>
        <w:rPr>
          <w:u w:color="000000"/>
        </w:rPr>
        <w:br w:type="page"/>
      </w:r>
    </w:p>
    <w:bookmarkStart w:id="785" w:name="BKM_EF39D22A_B429_43b3_8099_E45C7482ED41"/>
    <w:p w14:paraId="4453AF16"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ondersteunend wegdeel plus</w:t>
      </w:r>
      <w:r w:rsidRPr="009924B7">
        <w:fldChar w:fldCharType="end"/>
      </w:r>
    </w:p>
    <w:p w14:paraId="5970AD84"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752F125" w14:textId="77777777" w:rsidTr="009924B7">
        <w:trPr>
          <w:trHeight w:val="230"/>
        </w:trPr>
        <w:tc>
          <w:tcPr>
            <w:tcW w:w="1710" w:type="dxa"/>
            <w:tcBorders>
              <w:top w:val="nil"/>
              <w:left w:val="nil"/>
              <w:bottom w:val="nil"/>
              <w:right w:val="nil"/>
            </w:tcBorders>
          </w:tcPr>
          <w:p w14:paraId="52BD8894" w14:textId="77777777" w:rsidR="009924B7" w:rsidRDefault="009924B7" w:rsidP="009924B7">
            <w:r>
              <w:rPr>
                <w:b/>
                <w:bCs/>
              </w:rPr>
              <w:t>Definitie</w:t>
            </w:r>
          </w:p>
        </w:tc>
        <w:tc>
          <w:tcPr>
            <w:tcW w:w="7650" w:type="dxa"/>
            <w:tcBorders>
              <w:top w:val="nil"/>
              <w:left w:val="nil"/>
              <w:bottom w:val="nil"/>
              <w:right w:val="nil"/>
            </w:tcBorders>
          </w:tcPr>
          <w:p w14:paraId="4C2D779F" w14:textId="77777777" w:rsidR="009924B7" w:rsidRDefault="009924B7" w:rsidP="009924B7">
            <w:r>
              <w:fldChar w:fldCharType="begin" w:fldLock="1"/>
            </w:r>
            <w:r>
              <w:instrText>MERGEFIELD Element.Notes</w:instrText>
            </w:r>
            <w:r>
              <w:fldChar w:fldCharType="separate"/>
            </w:r>
            <w:r>
              <w:t>Een nadere classificatie van de mate waarin een ondersteunend wegdeen al of niet verhard is.</w:t>
            </w:r>
            <w:r>
              <w:fldChar w:fldCharType="end"/>
            </w:r>
          </w:p>
        </w:tc>
      </w:tr>
    </w:tbl>
    <w:p w14:paraId="13F9DEE1"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8242EE8" w14:textId="77777777" w:rsidTr="009924B7">
        <w:trPr>
          <w:trHeight w:val="230"/>
        </w:trPr>
        <w:tc>
          <w:tcPr>
            <w:tcW w:w="1710" w:type="dxa"/>
            <w:tcBorders>
              <w:top w:val="nil"/>
              <w:left w:val="nil"/>
              <w:bottom w:val="nil"/>
              <w:right w:val="nil"/>
            </w:tcBorders>
          </w:tcPr>
          <w:p w14:paraId="73E80752" w14:textId="77777777" w:rsidR="009924B7" w:rsidRDefault="009924B7" w:rsidP="009924B7">
            <w:pPr>
              <w:rPr>
                <w:i/>
                <w:iCs/>
              </w:rPr>
            </w:pPr>
            <w:bookmarkStart w:id="786" w:name="BKM_CE15118A_B679_4538_B50C_FCBEECE4E7FD"/>
            <w:r>
              <w:rPr>
                <w:i/>
                <w:iCs/>
              </w:rPr>
              <w:t>Code</w:t>
            </w:r>
          </w:p>
        </w:tc>
        <w:tc>
          <w:tcPr>
            <w:tcW w:w="2970" w:type="dxa"/>
            <w:tcBorders>
              <w:top w:val="nil"/>
              <w:left w:val="nil"/>
              <w:bottom w:val="nil"/>
              <w:right w:val="nil"/>
            </w:tcBorders>
          </w:tcPr>
          <w:p w14:paraId="276DCDBA" w14:textId="77777777" w:rsidR="009924B7" w:rsidRDefault="009924B7" w:rsidP="009924B7">
            <w:pPr>
              <w:rPr>
                <w:i/>
                <w:iCs/>
              </w:rPr>
            </w:pPr>
            <w:r>
              <w:rPr>
                <w:i/>
                <w:iCs/>
              </w:rPr>
              <w:t>Naam</w:t>
            </w:r>
          </w:p>
        </w:tc>
        <w:tc>
          <w:tcPr>
            <w:tcW w:w="4500" w:type="dxa"/>
            <w:tcBorders>
              <w:top w:val="nil"/>
              <w:left w:val="nil"/>
              <w:bottom w:val="nil"/>
              <w:right w:val="nil"/>
            </w:tcBorders>
          </w:tcPr>
          <w:p w14:paraId="3A7A127E" w14:textId="77777777" w:rsidR="009924B7" w:rsidRDefault="009924B7" w:rsidP="009924B7">
            <w:pPr>
              <w:rPr>
                <w:i/>
                <w:iCs/>
              </w:rPr>
            </w:pPr>
            <w:r>
              <w:rPr>
                <w:i/>
                <w:iCs/>
              </w:rPr>
              <w:t>Definitie</w:t>
            </w:r>
          </w:p>
        </w:tc>
      </w:tr>
      <w:tr w:rsidR="009924B7" w14:paraId="3A08D2E7" w14:textId="77777777" w:rsidTr="009924B7">
        <w:tc>
          <w:tcPr>
            <w:tcW w:w="1710" w:type="dxa"/>
            <w:tcBorders>
              <w:top w:val="nil"/>
              <w:left w:val="nil"/>
              <w:bottom w:val="nil"/>
              <w:right w:val="nil"/>
            </w:tcBorders>
          </w:tcPr>
          <w:p w14:paraId="1F2870E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D7FC958" w14:textId="77777777" w:rsidR="009924B7" w:rsidRDefault="009924B7" w:rsidP="009924B7">
            <w:r>
              <w:fldChar w:fldCharType="begin" w:fldLock="1"/>
            </w:r>
            <w:r>
              <w:instrText>MERGEFIELD Att.Name</w:instrText>
            </w:r>
            <w:r>
              <w:fldChar w:fldCharType="separate"/>
            </w:r>
            <w:r>
              <w:t>asfalt</w:t>
            </w:r>
            <w:r>
              <w:fldChar w:fldCharType="end"/>
            </w:r>
          </w:p>
        </w:tc>
        <w:tc>
          <w:tcPr>
            <w:tcW w:w="4500" w:type="dxa"/>
            <w:tcBorders>
              <w:top w:val="nil"/>
              <w:left w:val="nil"/>
              <w:bottom w:val="nil"/>
              <w:right w:val="nil"/>
            </w:tcBorders>
          </w:tcPr>
          <w:p w14:paraId="5A5C3219" w14:textId="77777777" w:rsidR="009924B7" w:rsidRPr="009924B7" w:rsidRDefault="009924B7" w:rsidP="009924B7">
            <w:r>
              <w:fldChar w:fldCharType="begin" w:fldLock="1"/>
            </w:r>
            <w:r>
              <w:instrText>MERGEFIELD Att.Notes</w:instrText>
            </w:r>
            <w:r>
              <w:fldChar w:fldCharType="end"/>
            </w:r>
            <w:r w:rsidRPr="009924B7">
              <w:t xml:space="preserve">Gesloten verharding bestaande uit asfaltbeton of andere met </w:t>
            </w:r>
          </w:p>
          <w:p w14:paraId="1DFACFF6" w14:textId="77777777" w:rsidR="009924B7" w:rsidRDefault="009924B7" w:rsidP="009924B7">
            <w:r w:rsidRPr="009924B7">
              <w:t xml:space="preserve">bitumen gebonden materialen. (bron: CROW)  </w:t>
            </w:r>
          </w:p>
        </w:tc>
      </w:tr>
      <w:tr w:rsidR="009924B7" w14:paraId="63913335" w14:textId="77777777" w:rsidTr="009924B7">
        <w:tc>
          <w:tcPr>
            <w:tcW w:w="1710" w:type="dxa"/>
            <w:tcBorders>
              <w:top w:val="nil"/>
              <w:left w:val="nil"/>
              <w:bottom w:val="nil"/>
              <w:right w:val="nil"/>
            </w:tcBorders>
          </w:tcPr>
          <w:p w14:paraId="7F8FCD24" w14:textId="77777777" w:rsidR="009924B7" w:rsidRDefault="009924B7" w:rsidP="009924B7"/>
        </w:tc>
        <w:tc>
          <w:tcPr>
            <w:tcW w:w="2970" w:type="dxa"/>
            <w:tcBorders>
              <w:top w:val="nil"/>
              <w:left w:val="nil"/>
              <w:bottom w:val="nil"/>
              <w:right w:val="nil"/>
            </w:tcBorders>
          </w:tcPr>
          <w:p w14:paraId="4ABDED7E" w14:textId="77777777" w:rsidR="009924B7" w:rsidRDefault="009924B7" w:rsidP="009924B7"/>
        </w:tc>
        <w:tc>
          <w:tcPr>
            <w:tcW w:w="4500" w:type="dxa"/>
            <w:tcBorders>
              <w:top w:val="nil"/>
              <w:left w:val="nil"/>
              <w:bottom w:val="nil"/>
              <w:right w:val="nil"/>
            </w:tcBorders>
          </w:tcPr>
          <w:p w14:paraId="734CC792" w14:textId="77777777" w:rsidR="009924B7" w:rsidRDefault="009924B7" w:rsidP="009924B7"/>
        </w:tc>
        <w:bookmarkEnd w:id="786"/>
      </w:tr>
      <w:bookmarkStart w:id="787" w:name="BKM_5007D6A9_1277_476d_BC8C_DB755FFC90DF"/>
      <w:tr w:rsidR="009924B7" w14:paraId="448CA093" w14:textId="77777777" w:rsidTr="009924B7">
        <w:tc>
          <w:tcPr>
            <w:tcW w:w="1710" w:type="dxa"/>
            <w:tcBorders>
              <w:top w:val="nil"/>
              <w:left w:val="nil"/>
              <w:bottom w:val="nil"/>
              <w:right w:val="nil"/>
            </w:tcBorders>
          </w:tcPr>
          <w:p w14:paraId="54666C2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8508762" w14:textId="77777777" w:rsidR="009924B7" w:rsidRDefault="009924B7" w:rsidP="009924B7">
            <w:r>
              <w:fldChar w:fldCharType="begin" w:fldLock="1"/>
            </w:r>
            <w:r>
              <w:instrText>MERGEFIELD Att.Name</w:instrText>
            </w:r>
            <w:r>
              <w:fldChar w:fldCharType="separate"/>
            </w:r>
            <w:r>
              <w:t>cementbeton</w:t>
            </w:r>
            <w:r>
              <w:fldChar w:fldCharType="end"/>
            </w:r>
          </w:p>
        </w:tc>
        <w:tc>
          <w:tcPr>
            <w:tcW w:w="4500" w:type="dxa"/>
            <w:tcBorders>
              <w:top w:val="nil"/>
              <w:left w:val="nil"/>
              <w:bottom w:val="nil"/>
              <w:right w:val="nil"/>
            </w:tcBorders>
          </w:tcPr>
          <w:p w14:paraId="4466ABAB" w14:textId="77777777" w:rsidR="009924B7" w:rsidRPr="009924B7" w:rsidRDefault="009924B7" w:rsidP="009924B7">
            <w:r>
              <w:fldChar w:fldCharType="begin" w:fldLock="1"/>
            </w:r>
            <w:r>
              <w:instrText>MERGEFIELD Att.Notes</w:instrText>
            </w:r>
            <w:r>
              <w:fldChar w:fldCharType="end"/>
            </w:r>
            <w:r w:rsidRPr="009924B7">
              <w:t xml:space="preserve">Gesloten verharding bestaande uit gewapend of ongewapend </w:t>
            </w:r>
          </w:p>
          <w:p w14:paraId="31D49CB5" w14:textId="77777777" w:rsidR="009924B7" w:rsidRDefault="009924B7" w:rsidP="009924B7">
            <w:r>
              <w:rPr>
                <w:lang w:val="en-US"/>
              </w:rPr>
              <w:t xml:space="preserve">beton. (bron: CROW)  </w:t>
            </w:r>
          </w:p>
        </w:tc>
      </w:tr>
      <w:tr w:rsidR="009924B7" w14:paraId="30AF4A12" w14:textId="77777777" w:rsidTr="009924B7">
        <w:tc>
          <w:tcPr>
            <w:tcW w:w="1710" w:type="dxa"/>
            <w:tcBorders>
              <w:top w:val="nil"/>
              <w:left w:val="nil"/>
              <w:bottom w:val="nil"/>
              <w:right w:val="nil"/>
            </w:tcBorders>
          </w:tcPr>
          <w:p w14:paraId="61F8F28E" w14:textId="77777777" w:rsidR="009924B7" w:rsidRDefault="009924B7" w:rsidP="009924B7"/>
        </w:tc>
        <w:tc>
          <w:tcPr>
            <w:tcW w:w="2970" w:type="dxa"/>
            <w:tcBorders>
              <w:top w:val="nil"/>
              <w:left w:val="nil"/>
              <w:bottom w:val="nil"/>
              <w:right w:val="nil"/>
            </w:tcBorders>
          </w:tcPr>
          <w:p w14:paraId="267E128C" w14:textId="77777777" w:rsidR="009924B7" w:rsidRDefault="009924B7" w:rsidP="009924B7"/>
        </w:tc>
        <w:tc>
          <w:tcPr>
            <w:tcW w:w="4500" w:type="dxa"/>
            <w:tcBorders>
              <w:top w:val="nil"/>
              <w:left w:val="nil"/>
              <w:bottom w:val="nil"/>
              <w:right w:val="nil"/>
            </w:tcBorders>
          </w:tcPr>
          <w:p w14:paraId="4D9A39FC" w14:textId="77777777" w:rsidR="009924B7" w:rsidRDefault="009924B7" w:rsidP="009924B7"/>
        </w:tc>
        <w:bookmarkEnd w:id="787"/>
      </w:tr>
      <w:bookmarkStart w:id="788" w:name="BKM_B561DE3B_213B_4db2_860B_E746C2F5E58B"/>
      <w:tr w:rsidR="009924B7" w14:paraId="335232C5" w14:textId="77777777" w:rsidTr="009924B7">
        <w:tc>
          <w:tcPr>
            <w:tcW w:w="1710" w:type="dxa"/>
            <w:tcBorders>
              <w:top w:val="nil"/>
              <w:left w:val="nil"/>
              <w:bottom w:val="nil"/>
              <w:right w:val="nil"/>
            </w:tcBorders>
          </w:tcPr>
          <w:p w14:paraId="4FB95FF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5A469BE" w14:textId="77777777" w:rsidR="009924B7" w:rsidRDefault="009924B7" w:rsidP="009924B7">
            <w:r>
              <w:fldChar w:fldCharType="begin" w:fldLock="1"/>
            </w:r>
            <w:r>
              <w:instrText>MERGEFIELD Att.Name</w:instrText>
            </w:r>
            <w:r>
              <w:fldChar w:fldCharType="separate"/>
            </w:r>
            <w:r>
              <w:t>betonstraatstenen</w:t>
            </w:r>
            <w:r>
              <w:fldChar w:fldCharType="end"/>
            </w:r>
          </w:p>
        </w:tc>
        <w:tc>
          <w:tcPr>
            <w:tcW w:w="4500" w:type="dxa"/>
            <w:tcBorders>
              <w:top w:val="nil"/>
              <w:left w:val="nil"/>
              <w:bottom w:val="nil"/>
              <w:right w:val="nil"/>
            </w:tcBorders>
          </w:tcPr>
          <w:p w14:paraId="5F796906" w14:textId="77777777" w:rsidR="009924B7" w:rsidRPr="009924B7" w:rsidRDefault="009924B7" w:rsidP="009924B7">
            <w:r>
              <w:fldChar w:fldCharType="begin" w:fldLock="1"/>
            </w:r>
            <w:r>
              <w:instrText>MERGEFIELD Att.Notes</w:instrText>
            </w:r>
            <w:r>
              <w:fldChar w:fldCharType="end"/>
            </w:r>
            <w:r w:rsidRPr="009924B7">
              <w:t xml:space="preserve">Verharding gemaakt van betonstraatstenen. Straatsteen die als </w:t>
            </w:r>
          </w:p>
          <w:p w14:paraId="4FBF0490" w14:textId="77777777" w:rsidR="009924B7" w:rsidRPr="009924B7" w:rsidRDefault="009924B7" w:rsidP="009924B7">
            <w:r w:rsidRPr="009924B7">
              <w:t xml:space="preserve">goedkope vervanging van de gebakken klinkers is ontwikkeld. </w:t>
            </w:r>
          </w:p>
          <w:p w14:paraId="6E1EEC0A" w14:textId="77777777" w:rsidR="009924B7" w:rsidRDefault="009924B7" w:rsidP="009924B7">
            <w:r>
              <w:rPr>
                <w:lang w:val="en-US"/>
              </w:rPr>
              <w:t xml:space="preserve">(bron: CROW) </w:t>
            </w:r>
          </w:p>
        </w:tc>
      </w:tr>
      <w:tr w:rsidR="009924B7" w14:paraId="704476C2" w14:textId="77777777" w:rsidTr="009924B7">
        <w:tc>
          <w:tcPr>
            <w:tcW w:w="1710" w:type="dxa"/>
            <w:tcBorders>
              <w:top w:val="nil"/>
              <w:left w:val="nil"/>
              <w:bottom w:val="nil"/>
              <w:right w:val="nil"/>
            </w:tcBorders>
          </w:tcPr>
          <w:p w14:paraId="7372820F" w14:textId="77777777" w:rsidR="009924B7" w:rsidRDefault="009924B7" w:rsidP="009924B7"/>
        </w:tc>
        <w:tc>
          <w:tcPr>
            <w:tcW w:w="2970" w:type="dxa"/>
            <w:tcBorders>
              <w:top w:val="nil"/>
              <w:left w:val="nil"/>
              <w:bottom w:val="nil"/>
              <w:right w:val="nil"/>
            </w:tcBorders>
          </w:tcPr>
          <w:p w14:paraId="0AF47921" w14:textId="77777777" w:rsidR="009924B7" w:rsidRDefault="009924B7" w:rsidP="009924B7"/>
        </w:tc>
        <w:tc>
          <w:tcPr>
            <w:tcW w:w="4500" w:type="dxa"/>
            <w:tcBorders>
              <w:top w:val="nil"/>
              <w:left w:val="nil"/>
              <w:bottom w:val="nil"/>
              <w:right w:val="nil"/>
            </w:tcBorders>
          </w:tcPr>
          <w:p w14:paraId="5FD7AE3E" w14:textId="77777777" w:rsidR="009924B7" w:rsidRDefault="009924B7" w:rsidP="009924B7"/>
        </w:tc>
        <w:bookmarkEnd w:id="788"/>
      </w:tr>
      <w:bookmarkStart w:id="789" w:name="BKM_FD630941_F60B_486c_81A3_E52985FCA96D"/>
      <w:tr w:rsidR="009924B7" w14:paraId="7895BD3C" w14:textId="77777777" w:rsidTr="009924B7">
        <w:tc>
          <w:tcPr>
            <w:tcW w:w="1710" w:type="dxa"/>
            <w:tcBorders>
              <w:top w:val="nil"/>
              <w:left w:val="nil"/>
              <w:bottom w:val="nil"/>
              <w:right w:val="nil"/>
            </w:tcBorders>
          </w:tcPr>
          <w:p w14:paraId="0D8CE27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0D7ED87" w14:textId="77777777" w:rsidR="009924B7" w:rsidRDefault="009924B7" w:rsidP="009924B7">
            <w:r>
              <w:fldChar w:fldCharType="begin" w:fldLock="1"/>
            </w:r>
            <w:r>
              <w:instrText>MERGEFIELD Att.Name</w:instrText>
            </w:r>
            <w:r>
              <w:fldChar w:fldCharType="separate"/>
            </w:r>
            <w:r>
              <w:t>gebakken klinkers</w:t>
            </w:r>
            <w:r>
              <w:fldChar w:fldCharType="end"/>
            </w:r>
          </w:p>
        </w:tc>
        <w:tc>
          <w:tcPr>
            <w:tcW w:w="4500" w:type="dxa"/>
            <w:tcBorders>
              <w:top w:val="nil"/>
              <w:left w:val="nil"/>
              <w:bottom w:val="nil"/>
              <w:right w:val="nil"/>
            </w:tcBorders>
          </w:tcPr>
          <w:p w14:paraId="26C04423" w14:textId="77777777" w:rsidR="009924B7" w:rsidRPr="009924B7" w:rsidRDefault="009924B7" w:rsidP="009924B7">
            <w:r>
              <w:fldChar w:fldCharType="begin" w:fldLock="1"/>
            </w:r>
            <w:r>
              <w:instrText>MERGEFIELD Att.Notes</w:instrText>
            </w:r>
            <w:r>
              <w:fldChar w:fldCharType="end"/>
            </w:r>
            <w:r w:rsidRPr="009924B7">
              <w:t xml:space="preserve">Verharding gemaakt van straatbakstenen. Gebakken klinkers </w:t>
            </w:r>
          </w:p>
          <w:p w14:paraId="3902C25D" w14:textId="77777777" w:rsidR="009924B7" w:rsidRPr="009924B7" w:rsidRDefault="009924B7" w:rsidP="009924B7">
            <w:r w:rsidRPr="009924B7">
              <w:t xml:space="preserve">worden voornamelijk geproduceerd uit grondstof van eigen </w:t>
            </w:r>
          </w:p>
          <w:p w14:paraId="39E746D9" w14:textId="77777777" w:rsidR="009924B7" w:rsidRDefault="009924B7" w:rsidP="009924B7">
            <w:r w:rsidRPr="009924B7">
              <w:t xml:space="preserve">bodem; de beddingen van onze rivieren. </w:t>
            </w:r>
            <w:r>
              <w:rPr>
                <w:lang w:val="en-US"/>
              </w:rPr>
              <w:t>(bron: CROW)</w:t>
            </w:r>
          </w:p>
        </w:tc>
      </w:tr>
      <w:tr w:rsidR="009924B7" w14:paraId="0E0C4D1C" w14:textId="77777777" w:rsidTr="009924B7">
        <w:tc>
          <w:tcPr>
            <w:tcW w:w="1710" w:type="dxa"/>
            <w:tcBorders>
              <w:top w:val="nil"/>
              <w:left w:val="nil"/>
              <w:bottom w:val="nil"/>
              <w:right w:val="nil"/>
            </w:tcBorders>
          </w:tcPr>
          <w:p w14:paraId="23898ECD" w14:textId="77777777" w:rsidR="009924B7" w:rsidRDefault="009924B7" w:rsidP="009924B7"/>
        </w:tc>
        <w:tc>
          <w:tcPr>
            <w:tcW w:w="2970" w:type="dxa"/>
            <w:tcBorders>
              <w:top w:val="nil"/>
              <w:left w:val="nil"/>
              <w:bottom w:val="nil"/>
              <w:right w:val="nil"/>
            </w:tcBorders>
          </w:tcPr>
          <w:p w14:paraId="6F380671" w14:textId="77777777" w:rsidR="009924B7" w:rsidRDefault="009924B7" w:rsidP="009924B7"/>
        </w:tc>
        <w:tc>
          <w:tcPr>
            <w:tcW w:w="4500" w:type="dxa"/>
            <w:tcBorders>
              <w:top w:val="nil"/>
              <w:left w:val="nil"/>
              <w:bottom w:val="nil"/>
              <w:right w:val="nil"/>
            </w:tcBorders>
          </w:tcPr>
          <w:p w14:paraId="535C1130" w14:textId="77777777" w:rsidR="009924B7" w:rsidRDefault="009924B7" w:rsidP="009924B7"/>
        </w:tc>
        <w:bookmarkEnd w:id="789"/>
      </w:tr>
      <w:bookmarkStart w:id="790" w:name="BKM_A363E63B_1F2D_44b0_AAEE_CF54A31FADBE"/>
      <w:tr w:rsidR="009924B7" w14:paraId="3E4EDACD" w14:textId="77777777" w:rsidTr="009924B7">
        <w:tc>
          <w:tcPr>
            <w:tcW w:w="1710" w:type="dxa"/>
            <w:tcBorders>
              <w:top w:val="nil"/>
              <w:left w:val="nil"/>
              <w:bottom w:val="nil"/>
              <w:right w:val="nil"/>
            </w:tcBorders>
          </w:tcPr>
          <w:p w14:paraId="08F6E98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369253A" w14:textId="77777777" w:rsidR="009924B7" w:rsidRDefault="009924B7" w:rsidP="009924B7">
            <w:r>
              <w:fldChar w:fldCharType="begin" w:fldLock="1"/>
            </w:r>
            <w:r>
              <w:instrText>MERGEFIELD Att.Name</w:instrText>
            </w:r>
            <w:r>
              <w:fldChar w:fldCharType="separate"/>
            </w:r>
            <w:r>
              <w:t>tegels</w:t>
            </w:r>
            <w:r>
              <w:fldChar w:fldCharType="end"/>
            </w:r>
          </w:p>
        </w:tc>
        <w:tc>
          <w:tcPr>
            <w:tcW w:w="4500" w:type="dxa"/>
            <w:tcBorders>
              <w:top w:val="nil"/>
              <w:left w:val="nil"/>
              <w:bottom w:val="nil"/>
              <w:right w:val="nil"/>
            </w:tcBorders>
          </w:tcPr>
          <w:p w14:paraId="73C5E55A" w14:textId="77777777" w:rsidR="009924B7" w:rsidRPr="009924B7" w:rsidRDefault="009924B7" w:rsidP="009924B7">
            <w:r>
              <w:fldChar w:fldCharType="begin" w:fldLock="1"/>
            </w:r>
            <w:r>
              <w:instrText>MERGEFIELD Att.Notes</w:instrText>
            </w:r>
            <w:r>
              <w:fldChar w:fldCharType="end"/>
            </w:r>
            <w:r w:rsidRPr="009924B7">
              <w:t xml:space="preserve">Bestrating van tegels, een platte vaak vierkante betonnen </w:t>
            </w:r>
          </w:p>
          <w:p w14:paraId="09FCB23F" w14:textId="77777777" w:rsidR="009924B7" w:rsidRDefault="009924B7" w:rsidP="009924B7">
            <w:r w:rsidRPr="009924B7">
              <w:t xml:space="preserve">steen; veelal gebruikt voor trottoirbestrating. </w:t>
            </w:r>
            <w:r>
              <w:rPr>
                <w:lang w:val="en-US"/>
              </w:rPr>
              <w:t xml:space="preserve">(bron: CROW)  </w:t>
            </w:r>
          </w:p>
        </w:tc>
      </w:tr>
      <w:tr w:rsidR="009924B7" w14:paraId="3220BAC0" w14:textId="77777777" w:rsidTr="009924B7">
        <w:tc>
          <w:tcPr>
            <w:tcW w:w="1710" w:type="dxa"/>
            <w:tcBorders>
              <w:top w:val="nil"/>
              <w:left w:val="nil"/>
              <w:bottom w:val="nil"/>
              <w:right w:val="nil"/>
            </w:tcBorders>
          </w:tcPr>
          <w:p w14:paraId="722CC1FC" w14:textId="77777777" w:rsidR="009924B7" w:rsidRDefault="009924B7" w:rsidP="009924B7"/>
        </w:tc>
        <w:tc>
          <w:tcPr>
            <w:tcW w:w="2970" w:type="dxa"/>
            <w:tcBorders>
              <w:top w:val="nil"/>
              <w:left w:val="nil"/>
              <w:bottom w:val="nil"/>
              <w:right w:val="nil"/>
            </w:tcBorders>
          </w:tcPr>
          <w:p w14:paraId="3A1AE6BE" w14:textId="77777777" w:rsidR="009924B7" w:rsidRDefault="009924B7" w:rsidP="009924B7"/>
        </w:tc>
        <w:tc>
          <w:tcPr>
            <w:tcW w:w="4500" w:type="dxa"/>
            <w:tcBorders>
              <w:top w:val="nil"/>
              <w:left w:val="nil"/>
              <w:bottom w:val="nil"/>
              <w:right w:val="nil"/>
            </w:tcBorders>
          </w:tcPr>
          <w:p w14:paraId="3512ED27" w14:textId="77777777" w:rsidR="009924B7" w:rsidRDefault="009924B7" w:rsidP="009924B7"/>
        </w:tc>
        <w:bookmarkEnd w:id="790"/>
      </w:tr>
      <w:bookmarkStart w:id="791" w:name="BKM_9C61C9CF_E58C_4c1a_BC88_16634A2D7E12"/>
      <w:tr w:rsidR="009924B7" w14:paraId="5FB203D0" w14:textId="77777777" w:rsidTr="009924B7">
        <w:tc>
          <w:tcPr>
            <w:tcW w:w="1710" w:type="dxa"/>
            <w:tcBorders>
              <w:top w:val="nil"/>
              <w:left w:val="nil"/>
              <w:bottom w:val="nil"/>
              <w:right w:val="nil"/>
            </w:tcBorders>
          </w:tcPr>
          <w:p w14:paraId="2CA9197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E42A92B" w14:textId="77777777" w:rsidR="009924B7" w:rsidRDefault="009924B7" w:rsidP="009924B7">
            <w:r>
              <w:fldChar w:fldCharType="begin" w:fldLock="1"/>
            </w:r>
            <w:r>
              <w:instrText>MERGEFIELD Att.Name</w:instrText>
            </w:r>
            <w:r>
              <w:fldChar w:fldCharType="separate"/>
            </w:r>
            <w:r>
              <w:t>sierbestrating</w:t>
            </w:r>
            <w:r>
              <w:fldChar w:fldCharType="end"/>
            </w:r>
          </w:p>
        </w:tc>
        <w:tc>
          <w:tcPr>
            <w:tcW w:w="4500" w:type="dxa"/>
            <w:tcBorders>
              <w:top w:val="nil"/>
              <w:left w:val="nil"/>
              <w:bottom w:val="nil"/>
              <w:right w:val="nil"/>
            </w:tcBorders>
          </w:tcPr>
          <w:p w14:paraId="0E60C6A4" w14:textId="77777777" w:rsidR="009924B7" w:rsidRPr="009924B7" w:rsidRDefault="009924B7" w:rsidP="009924B7">
            <w:r>
              <w:fldChar w:fldCharType="begin" w:fldLock="1"/>
            </w:r>
            <w:r>
              <w:instrText>MERGEFIELD Att.Notes</w:instrText>
            </w:r>
            <w:r>
              <w:fldChar w:fldCharType="end"/>
            </w:r>
            <w:r w:rsidRPr="009924B7">
              <w:t xml:space="preserve">Bestrating, uitgevoerd in verschillende bestratingsverbanden en </w:t>
            </w:r>
          </w:p>
          <w:p w14:paraId="31B14A56" w14:textId="77777777" w:rsidR="009924B7" w:rsidRPr="009924B7" w:rsidRDefault="009924B7" w:rsidP="009924B7">
            <w:r w:rsidRPr="009924B7">
              <w:t xml:space="preserve">-materialen, of in een sierverband, die vooral wordt toegepast </w:t>
            </w:r>
          </w:p>
          <w:p w14:paraId="797D8707" w14:textId="77777777" w:rsidR="009924B7" w:rsidRDefault="009924B7" w:rsidP="009924B7">
            <w:r w:rsidRPr="009924B7">
              <w:t xml:space="preserve">uit esthetische overwegingen. (bron: CROW)  </w:t>
            </w:r>
          </w:p>
        </w:tc>
      </w:tr>
      <w:tr w:rsidR="009924B7" w14:paraId="47D412AE" w14:textId="77777777" w:rsidTr="009924B7">
        <w:tc>
          <w:tcPr>
            <w:tcW w:w="1710" w:type="dxa"/>
            <w:tcBorders>
              <w:top w:val="nil"/>
              <w:left w:val="nil"/>
              <w:bottom w:val="nil"/>
              <w:right w:val="nil"/>
            </w:tcBorders>
          </w:tcPr>
          <w:p w14:paraId="4B492E89" w14:textId="77777777" w:rsidR="009924B7" w:rsidRDefault="009924B7" w:rsidP="009924B7"/>
        </w:tc>
        <w:tc>
          <w:tcPr>
            <w:tcW w:w="2970" w:type="dxa"/>
            <w:tcBorders>
              <w:top w:val="nil"/>
              <w:left w:val="nil"/>
              <w:bottom w:val="nil"/>
              <w:right w:val="nil"/>
            </w:tcBorders>
          </w:tcPr>
          <w:p w14:paraId="518B0DCB" w14:textId="77777777" w:rsidR="009924B7" w:rsidRDefault="009924B7" w:rsidP="009924B7"/>
        </w:tc>
        <w:tc>
          <w:tcPr>
            <w:tcW w:w="4500" w:type="dxa"/>
            <w:tcBorders>
              <w:top w:val="nil"/>
              <w:left w:val="nil"/>
              <w:bottom w:val="nil"/>
              <w:right w:val="nil"/>
            </w:tcBorders>
          </w:tcPr>
          <w:p w14:paraId="5E9CFE49" w14:textId="77777777" w:rsidR="009924B7" w:rsidRDefault="009924B7" w:rsidP="009924B7"/>
        </w:tc>
        <w:bookmarkEnd w:id="791"/>
      </w:tr>
      <w:bookmarkStart w:id="792" w:name="BKM_1108CC6E_14F0_4b85_A135_9BAE6226A9B2"/>
      <w:tr w:rsidR="009924B7" w14:paraId="3E04C23F" w14:textId="77777777" w:rsidTr="009924B7">
        <w:tc>
          <w:tcPr>
            <w:tcW w:w="1710" w:type="dxa"/>
            <w:tcBorders>
              <w:top w:val="nil"/>
              <w:left w:val="nil"/>
              <w:bottom w:val="nil"/>
              <w:right w:val="nil"/>
            </w:tcBorders>
          </w:tcPr>
          <w:p w14:paraId="2DDD871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69423B8" w14:textId="77777777" w:rsidR="009924B7" w:rsidRDefault="009924B7" w:rsidP="009924B7">
            <w:r>
              <w:fldChar w:fldCharType="begin" w:fldLock="1"/>
            </w:r>
            <w:r>
              <w:instrText>MERGEFIELD Att.Name</w:instrText>
            </w:r>
            <w:r>
              <w:fldChar w:fldCharType="separate"/>
            </w:r>
            <w:r>
              <w:t>beton element</w:t>
            </w:r>
            <w:r>
              <w:fldChar w:fldCharType="end"/>
            </w:r>
          </w:p>
        </w:tc>
        <w:tc>
          <w:tcPr>
            <w:tcW w:w="4500" w:type="dxa"/>
            <w:tcBorders>
              <w:top w:val="nil"/>
              <w:left w:val="nil"/>
              <w:bottom w:val="nil"/>
              <w:right w:val="nil"/>
            </w:tcBorders>
          </w:tcPr>
          <w:p w14:paraId="1C2B23AF" w14:textId="77777777" w:rsidR="009924B7" w:rsidRDefault="009924B7" w:rsidP="009924B7">
            <w:r>
              <w:fldChar w:fldCharType="begin" w:fldLock="1"/>
            </w:r>
            <w:r>
              <w:instrText>MERGEFIELD Att.Notes</w:instrText>
            </w:r>
            <w:r>
              <w:fldChar w:fldCharType="end"/>
            </w:r>
            <w:r w:rsidRPr="009924B7">
              <w:t xml:space="preserve">Geprepareerde elementen van beton zoals, trottoirbanden, opsluitbanden en stelconplaten. </w:t>
            </w:r>
            <w:r>
              <w:rPr>
                <w:lang w:val="en-US"/>
              </w:rPr>
              <w:t xml:space="preserve">(bron: IMGEO 2.1)  </w:t>
            </w:r>
          </w:p>
        </w:tc>
      </w:tr>
      <w:tr w:rsidR="009924B7" w14:paraId="4F728204" w14:textId="77777777" w:rsidTr="009924B7">
        <w:tc>
          <w:tcPr>
            <w:tcW w:w="1710" w:type="dxa"/>
            <w:tcBorders>
              <w:top w:val="nil"/>
              <w:left w:val="nil"/>
              <w:bottom w:val="nil"/>
              <w:right w:val="nil"/>
            </w:tcBorders>
          </w:tcPr>
          <w:p w14:paraId="579CC446" w14:textId="77777777" w:rsidR="009924B7" w:rsidRDefault="009924B7" w:rsidP="009924B7"/>
        </w:tc>
        <w:tc>
          <w:tcPr>
            <w:tcW w:w="2970" w:type="dxa"/>
            <w:tcBorders>
              <w:top w:val="nil"/>
              <w:left w:val="nil"/>
              <w:bottom w:val="nil"/>
              <w:right w:val="nil"/>
            </w:tcBorders>
          </w:tcPr>
          <w:p w14:paraId="3422A605" w14:textId="77777777" w:rsidR="009924B7" w:rsidRDefault="009924B7" w:rsidP="009924B7"/>
        </w:tc>
        <w:tc>
          <w:tcPr>
            <w:tcW w:w="4500" w:type="dxa"/>
            <w:tcBorders>
              <w:top w:val="nil"/>
              <w:left w:val="nil"/>
              <w:bottom w:val="nil"/>
              <w:right w:val="nil"/>
            </w:tcBorders>
          </w:tcPr>
          <w:p w14:paraId="3047D992" w14:textId="77777777" w:rsidR="009924B7" w:rsidRDefault="009924B7" w:rsidP="009924B7"/>
        </w:tc>
        <w:bookmarkEnd w:id="792"/>
      </w:tr>
      <w:bookmarkStart w:id="793" w:name="BKM_B368B461_3CCA_4f13_8D93_00AB92EB99D8"/>
      <w:tr w:rsidR="009924B7" w14:paraId="73E87316" w14:textId="77777777" w:rsidTr="009924B7">
        <w:tc>
          <w:tcPr>
            <w:tcW w:w="1710" w:type="dxa"/>
            <w:tcBorders>
              <w:top w:val="nil"/>
              <w:left w:val="nil"/>
              <w:bottom w:val="nil"/>
              <w:right w:val="nil"/>
            </w:tcBorders>
          </w:tcPr>
          <w:p w14:paraId="76F2B45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7FD1BC3" w14:textId="77777777" w:rsidR="009924B7" w:rsidRDefault="009924B7" w:rsidP="009924B7">
            <w:r>
              <w:fldChar w:fldCharType="begin" w:fldLock="1"/>
            </w:r>
            <w:r>
              <w:instrText>MERGEFIELD Att.Name</w:instrText>
            </w:r>
            <w:r>
              <w:fldChar w:fldCharType="separate"/>
            </w:r>
            <w:r>
              <w:t>grasklinkers</w:t>
            </w:r>
            <w:r>
              <w:fldChar w:fldCharType="end"/>
            </w:r>
          </w:p>
        </w:tc>
        <w:tc>
          <w:tcPr>
            <w:tcW w:w="4500" w:type="dxa"/>
            <w:tcBorders>
              <w:top w:val="nil"/>
              <w:left w:val="nil"/>
              <w:bottom w:val="nil"/>
              <w:right w:val="nil"/>
            </w:tcBorders>
          </w:tcPr>
          <w:p w14:paraId="241EDD7C" w14:textId="77777777" w:rsidR="009924B7" w:rsidRPr="009924B7" w:rsidRDefault="009924B7" w:rsidP="009924B7">
            <w:r>
              <w:fldChar w:fldCharType="begin" w:fldLock="1"/>
            </w:r>
            <w:r>
              <w:instrText>MERGEFIELD Att.Notes</w:instrText>
            </w:r>
            <w:r>
              <w:fldChar w:fldCharType="end"/>
            </w:r>
            <w:r w:rsidRPr="009924B7">
              <w:t xml:space="preserve">Elementenverharding bestaande uit elementen van beperkte </w:t>
            </w:r>
          </w:p>
          <w:p w14:paraId="4F23A920" w14:textId="77777777" w:rsidR="009924B7" w:rsidRPr="009924B7" w:rsidRDefault="009924B7" w:rsidP="009924B7">
            <w:r w:rsidRPr="009924B7">
              <w:t xml:space="preserve">afmetingen die ten behoeve van de doorgroei van grassen en </w:t>
            </w:r>
          </w:p>
          <w:p w14:paraId="261C0A9E" w14:textId="77777777" w:rsidR="009924B7" w:rsidRPr="009924B7" w:rsidRDefault="009924B7" w:rsidP="009924B7">
            <w:r w:rsidRPr="009924B7">
              <w:t xml:space="preserve">kruiden, zijn voorzien van openingen of met tussenruimten </w:t>
            </w:r>
          </w:p>
          <w:p w14:paraId="1CD008A5" w14:textId="77777777" w:rsidR="009924B7" w:rsidRDefault="009924B7" w:rsidP="009924B7">
            <w:r>
              <w:rPr>
                <w:lang w:val="en-US"/>
              </w:rPr>
              <w:t xml:space="preserve">aangebracht. (bron: CROW)  </w:t>
            </w:r>
          </w:p>
        </w:tc>
      </w:tr>
      <w:tr w:rsidR="009924B7" w14:paraId="670D3E2C" w14:textId="77777777" w:rsidTr="009924B7">
        <w:tc>
          <w:tcPr>
            <w:tcW w:w="1710" w:type="dxa"/>
            <w:tcBorders>
              <w:top w:val="nil"/>
              <w:left w:val="nil"/>
              <w:bottom w:val="nil"/>
              <w:right w:val="nil"/>
            </w:tcBorders>
          </w:tcPr>
          <w:p w14:paraId="37940855" w14:textId="77777777" w:rsidR="009924B7" w:rsidRDefault="009924B7" w:rsidP="009924B7"/>
        </w:tc>
        <w:tc>
          <w:tcPr>
            <w:tcW w:w="2970" w:type="dxa"/>
            <w:tcBorders>
              <w:top w:val="nil"/>
              <w:left w:val="nil"/>
              <w:bottom w:val="nil"/>
              <w:right w:val="nil"/>
            </w:tcBorders>
          </w:tcPr>
          <w:p w14:paraId="45106997" w14:textId="77777777" w:rsidR="009924B7" w:rsidRDefault="009924B7" w:rsidP="009924B7"/>
        </w:tc>
        <w:tc>
          <w:tcPr>
            <w:tcW w:w="4500" w:type="dxa"/>
            <w:tcBorders>
              <w:top w:val="nil"/>
              <w:left w:val="nil"/>
              <w:bottom w:val="nil"/>
              <w:right w:val="nil"/>
            </w:tcBorders>
          </w:tcPr>
          <w:p w14:paraId="21AF8EFD" w14:textId="77777777" w:rsidR="009924B7" w:rsidRDefault="009924B7" w:rsidP="009924B7"/>
        </w:tc>
        <w:bookmarkEnd w:id="793"/>
      </w:tr>
      <w:bookmarkStart w:id="794" w:name="BKM_20603EB5_9F72_4f82_9218_BA9F16FB579A"/>
      <w:tr w:rsidR="009924B7" w14:paraId="4393567C" w14:textId="77777777" w:rsidTr="009924B7">
        <w:tc>
          <w:tcPr>
            <w:tcW w:w="1710" w:type="dxa"/>
            <w:tcBorders>
              <w:top w:val="nil"/>
              <w:left w:val="nil"/>
              <w:bottom w:val="nil"/>
              <w:right w:val="nil"/>
            </w:tcBorders>
          </w:tcPr>
          <w:p w14:paraId="02171C05" w14:textId="77777777" w:rsidR="009924B7" w:rsidRDefault="009924B7" w:rsidP="009924B7">
            <w:r>
              <w:lastRenderedPageBreak/>
              <w:fldChar w:fldCharType="begin" w:fldLock="1"/>
            </w:r>
            <w:r>
              <w:instrText>MERGEFIELD Att.Alias</w:instrText>
            </w:r>
            <w:r>
              <w:fldChar w:fldCharType="end"/>
            </w:r>
          </w:p>
        </w:tc>
        <w:tc>
          <w:tcPr>
            <w:tcW w:w="2970" w:type="dxa"/>
            <w:tcBorders>
              <w:top w:val="nil"/>
              <w:left w:val="nil"/>
              <w:bottom w:val="nil"/>
              <w:right w:val="nil"/>
            </w:tcBorders>
          </w:tcPr>
          <w:p w14:paraId="4B9A8CDC" w14:textId="77777777" w:rsidR="009924B7" w:rsidRDefault="009924B7" w:rsidP="009924B7">
            <w:r>
              <w:fldChar w:fldCharType="begin" w:fldLock="1"/>
            </w:r>
            <w:r>
              <w:instrText>MERGEFIELD Att.Name</w:instrText>
            </w:r>
            <w:r>
              <w:fldChar w:fldCharType="separate"/>
            </w:r>
            <w:r>
              <w:t>schelpen</w:t>
            </w:r>
            <w:r>
              <w:fldChar w:fldCharType="end"/>
            </w:r>
          </w:p>
        </w:tc>
        <w:tc>
          <w:tcPr>
            <w:tcW w:w="4500" w:type="dxa"/>
            <w:tcBorders>
              <w:top w:val="nil"/>
              <w:left w:val="nil"/>
              <w:bottom w:val="nil"/>
              <w:right w:val="nil"/>
            </w:tcBorders>
          </w:tcPr>
          <w:p w14:paraId="031AB1BD" w14:textId="77777777" w:rsidR="009924B7" w:rsidRDefault="009924B7" w:rsidP="009924B7">
            <w:pPr>
              <w:rPr>
                <w:lang w:val="en-US"/>
              </w:rPr>
            </w:pPr>
            <w:r>
              <w:fldChar w:fldCharType="begin" w:fldLock="1"/>
            </w:r>
            <w:r>
              <w:instrText>MERGEFIELD Att.Notes</w:instrText>
            </w:r>
            <w:r>
              <w:fldChar w:fldCharType="end"/>
            </w:r>
            <w:r w:rsidRPr="009924B7">
              <w:t xml:space="preserve">Ongebonden verharding bestaande uit schelpenmateriaal. </w:t>
            </w:r>
            <w:r>
              <w:rPr>
                <w:lang w:val="en-US"/>
              </w:rPr>
              <w:t xml:space="preserve">(bron: </w:t>
            </w:r>
          </w:p>
          <w:p w14:paraId="322153A9" w14:textId="77777777" w:rsidR="009924B7" w:rsidRDefault="009924B7" w:rsidP="009924B7">
            <w:r>
              <w:rPr>
                <w:lang w:val="en-US"/>
              </w:rPr>
              <w:t xml:space="preserve">IMGEO 2.0)  </w:t>
            </w:r>
          </w:p>
        </w:tc>
      </w:tr>
      <w:tr w:rsidR="009924B7" w14:paraId="135DA301" w14:textId="77777777" w:rsidTr="009924B7">
        <w:tc>
          <w:tcPr>
            <w:tcW w:w="1710" w:type="dxa"/>
            <w:tcBorders>
              <w:top w:val="nil"/>
              <w:left w:val="nil"/>
              <w:bottom w:val="nil"/>
              <w:right w:val="nil"/>
            </w:tcBorders>
          </w:tcPr>
          <w:p w14:paraId="0669A699" w14:textId="77777777" w:rsidR="009924B7" w:rsidRDefault="009924B7" w:rsidP="009924B7"/>
        </w:tc>
        <w:tc>
          <w:tcPr>
            <w:tcW w:w="2970" w:type="dxa"/>
            <w:tcBorders>
              <w:top w:val="nil"/>
              <w:left w:val="nil"/>
              <w:bottom w:val="nil"/>
              <w:right w:val="nil"/>
            </w:tcBorders>
          </w:tcPr>
          <w:p w14:paraId="1E28DD01" w14:textId="77777777" w:rsidR="009924B7" w:rsidRDefault="009924B7" w:rsidP="009924B7"/>
        </w:tc>
        <w:tc>
          <w:tcPr>
            <w:tcW w:w="4500" w:type="dxa"/>
            <w:tcBorders>
              <w:top w:val="nil"/>
              <w:left w:val="nil"/>
              <w:bottom w:val="nil"/>
              <w:right w:val="nil"/>
            </w:tcBorders>
          </w:tcPr>
          <w:p w14:paraId="20B3234A" w14:textId="77777777" w:rsidR="009924B7" w:rsidRDefault="009924B7" w:rsidP="009924B7"/>
        </w:tc>
        <w:bookmarkEnd w:id="794"/>
      </w:tr>
      <w:bookmarkStart w:id="795" w:name="BKM_4DCBE184_9B3E_41f5_A558_5E9EEB79509E"/>
      <w:tr w:rsidR="009924B7" w14:paraId="5C05786D" w14:textId="77777777" w:rsidTr="009924B7">
        <w:tc>
          <w:tcPr>
            <w:tcW w:w="1710" w:type="dxa"/>
            <w:tcBorders>
              <w:top w:val="nil"/>
              <w:left w:val="nil"/>
              <w:bottom w:val="nil"/>
              <w:right w:val="nil"/>
            </w:tcBorders>
          </w:tcPr>
          <w:p w14:paraId="0A431E0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BE3C304" w14:textId="77777777" w:rsidR="009924B7" w:rsidRDefault="009924B7" w:rsidP="009924B7">
            <w:r>
              <w:fldChar w:fldCharType="begin" w:fldLock="1"/>
            </w:r>
            <w:r>
              <w:instrText>MERGEFIELD Att.Name</w:instrText>
            </w:r>
            <w:r>
              <w:fldChar w:fldCharType="separate"/>
            </w:r>
            <w:r>
              <w:t xml:space="preserve"> puin</w:t>
            </w:r>
            <w:r>
              <w:fldChar w:fldCharType="end"/>
            </w:r>
          </w:p>
        </w:tc>
        <w:tc>
          <w:tcPr>
            <w:tcW w:w="4500" w:type="dxa"/>
            <w:tcBorders>
              <w:top w:val="nil"/>
              <w:left w:val="nil"/>
              <w:bottom w:val="nil"/>
              <w:right w:val="nil"/>
            </w:tcBorders>
          </w:tcPr>
          <w:p w14:paraId="7BBD4D70" w14:textId="77777777" w:rsidR="009924B7" w:rsidRPr="009924B7" w:rsidRDefault="009924B7" w:rsidP="009924B7">
            <w:r>
              <w:fldChar w:fldCharType="begin" w:fldLock="1"/>
            </w:r>
            <w:r>
              <w:instrText>MERGEFIELD Att.Notes</w:instrText>
            </w:r>
            <w:r>
              <w:fldChar w:fldCharType="end"/>
            </w:r>
            <w:r w:rsidRPr="009924B7">
              <w:t xml:space="preserve">Puin is afvalmateriaal dat bestaat uit losse brokstukken, </w:t>
            </w:r>
          </w:p>
          <w:p w14:paraId="2850AB7D" w14:textId="77777777" w:rsidR="009924B7" w:rsidRPr="009924B7" w:rsidRDefault="009924B7" w:rsidP="009924B7">
            <w:r w:rsidRPr="009924B7">
              <w:t xml:space="preserve">grotendeels bestaande uit stenen en beton, van gesloopte of </w:t>
            </w:r>
          </w:p>
          <w:p w14:paraId="39CFA02B" w14:textId="77777777" w:rsidR="009924B7" w:rsidRPr="009924B7" w:rsidRDefault="009924B7" w:rsidP="009924B7">
            <w:r w:rsidRPr="009924B7">
              <w:t xml:space="preserve">ingestorte gebouwen, viaducten, bruggen en andere objecten. </w:t>
            </w:r>
          </w:p>
          <w:p w14:paraId="6D406F94" w14:textId="77777777" w:rsidR="009924B7" w:rsidRDefault="009924B7" w:rsidP="009924B7">
            <w:r>
              <w:rPr>
                <w:lang w:val="en-US"/>
              </w:rPr>
              <w:t xml:space="preserve">(bron: Wikipedia)  </w:t>
            </w:r>
          </w:p>
        </w:tc>
      </w:tr>
      <w:tr w:rsidR="009924B7" w14:paraId="6262C94D" w14:textId="77777777" w:rsidTr="009924B7">
        <w:tc>
          <w:tcPr>
            <w:tcW w:w="1710" w:type="dxa"/>
            <w:tcBorders>
              <w:top w:val="nil"/>
              <w:left w:val="nil"/>
              <w:bottom w:val="nil"/>
              <w:right w:val="nil"/>
            </w:tcBorders>
          </w:tcPr>
          <w:p w14:paraId="58E9CA95" w14:textId="77777777" w:rsidR="009924B7" w:rsidRDefault="009924B7" w:rsidP="009924B7"/>
        </w:tc>
        <w:tc>
          <w:tcPr>
            <w:tcW w:w="2970" w:type="dxa"/>
            <w:tcBorders>
              <w:top w:val="nil"/>
              <w:left w:val="nil"/>
              <w:bottom w:val="nil"/>
              <w:right w:val="nil"/>
            </w:tcBorders>
          </w:tcPr>
          <w:p w14:paraId="1C0D9FEE" w14:textId="77777777" w:rsidR="009924B7" w:rsidRDefault="009924B7" w:rsidP="009924B7"/>
        </w:tc>
        <w:tc>
          <w:tcPr>
            <w:tcW w:w="4500" w:type="dxa"/>
            <w:tcBorders>
              <w:top w:val="nil"/>
              <w:left w:val="nil"/>
              <w:bottom w:val="nil"/>
              <w:right w:val="nil"/>
            </w:tcBorders>
          </w:tcPr>
          <w:p w14:paraId="51BD3338" w14:textId="77777777" w:rsidR="009924B7" w:rsidRDefault="009924B7" w:rsidP="009924B7"/>
        </w:tc>
        <w:bookmarkEnd w:id="795"/>
      </w:tr>
      <w:bookmarkStart w:id="796" w:name="BKM_D77A4401_C48A_4a79_A4C4_7AF6E3B9B202"/>
      <w:tr w:rsidR="009924B7" w14:paraId="01F7DDAC" w14:textId="77777777" w:rsidTr="009924B7">
        <w:tc>
          <w:tcPr>
            <w:tcW w:w="1710" w:type="dxa"/>
            <w:tcBorders>
              <w:top w:val="nil"/>
              <w:left w:val="nil"/>
              <w:bottom w:val="nil"/>
              <w:right w:val="nil"/>
            </w:tcBorders>
          </w:tcPr>
          <w:p w14:paraId="02D186A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B26D1C3" w14:textId="77777777" w:rsidR="009924B7" w:rsidRDefault="009924B7" w:rsidP="009924B7">
            <w:r>
              <w:fldChar w:fldCharType="begin" w:fldLock="1"/>
            </w:r>
            <w:r>
              <w:instrText>MERGEFIELD Att.Name</w:instrText>
            </w:r>
            <w:r>
              <w:fldChar w:fldCharType="separate"/>
            </w:r>
            <w:r>
              <w:t>grind</w:t>
            </w:r>
            <w:r>
              <w:fldChar w:fldCharType="end"/>
            </w:r>
          </w:p>
        </w:tc>
        <w:tc>
          <w:tcPr>
            <w:tcW w:w="4500" w:type="dxa"/>
            <w:tcBorders>
              <w:top w:val="nil"/>
              <w:left w:val="nil"/>
              <w:bottom w:val="nil"/>
              <w:right w:val="nil"/>
            </w:tcBorders>
          </w:tcPr>
          <w:p w14:paraId="5B4A08AC" w14:textId="77777777" w:rsidR="009924B7" w:rsidRPr="009924B7" w:rsidRDefault="009924B7" w:rsidP="009924B7">
            <w:r>
              <w:fldChar w:fldCharType="begin" w:fldLock="1"/>
            </w:r>
            <w:r>
              <w:instrText>MERGEFIELD Att.Notes</w:instrText>
            </w:r>
            <w:r>
              <w:fldChar w:fldCharType="end"/>
            </w:r>
            <w:r w:rsidRPr="009924B7">
              <w:t xml:space="preserve">Ongebonden verharding bestaande uit kiezelmateriaal, waarvan </w:t>
            </w:r>
          </w:p>
          <w:p w14:paraId="423B8F5E" w14:textId="77777777" w:rsidR="009924B7" w:rsidRDefault="009924B7" w:rsidP="009924B7">
            <w:r w:rsidRPr="009924B7">
              <w:t xml:space="preserve">de stenen in doorsnede variëren van 1 tot 5 cm. </w:t>
            </w:r>
            <w:r>
              <w:rPr>
                <w:lang w:val="en-US"/>
              </w:rPr>
              <w:t>(bron: CROW)</w:t>
            </w:r>
          </w:p>
        </w:tc>
      </w:tr>
      <w:tr w:rsidR="009924B7" w14:paraId="3AFF2759" w14:textId="77777777" w:rsidTr="009924B7">
        <w:tc>
          <w:tcPr>
            <w:tcW w:w="1710" w:type="dxa"/>
            <w:tcBorders>
              <w:top w:val="nil"/>
              <w:left w:val="nil"/>
              <w:bottom w:val="nil"/>
              <w:right w:val="nil"/>
            </w:tcBorders>
          </w:tcPr>
          <w:p w14:paraId="1CFFBEC4" w14:textId="77777777" w:rsidR="009924B7" w:rsidRDefault="009924B7" w:rsidP="009924B7"/>
        </w:tc>
        <w:tc>
          <w:tcPr>
            <w:tcW w:w="2970" w:type="dxa"/>
            <w:tcBorders>
              <w:top w:val="nil"/>
              <w:left w:val="nil"/>
              <w:bottom w:val="nil"/>
              <w:right w:val="nil"/>
            </w:tcBorders>
          </w:tcPr>
          <w:p w14:paraId="1A463049" w14:textId="77777777" w:rsidR="009924B7" w:rsidRDefault="009924B7" w:rsidP="009924B7"/>
        </w:tc>
        <w:tc>
          <w:tcPr>
            <w:tcW w:w="4500" w:type="dxa"/>
            <w:tcBorders>
              <w:top w:val="nil"/>
              <w:left w:val="nil"/>
              <w:bottom w:val="nil"/>
              <w:right w:val="nil"/>
            </w:tcBorders>
          </w:tcPr>
          <w:p w14:paraId="11B72B27" w14:textId="77777777" w:rsidR="009924B7" w:rsidRDefault="009924B7" w:rsidP="009924B7"/>
        </w:tc>
        <w:bookmarkEnd w:id="796"/>
      </w:tr>
      <w:bookmarkStart w:id="797" w:name="BKM_68357CE0_CF38_4f69_8760_47DAC23C9FA7"/>
      <w:tr w:rsidR="009924B7" w14:paraId="3D8C3B90" w14:textId="77777777" w:rsidTr="009924B7">
        <w:tc>
          <w:tcPr>
            <w:tcW w:w="1710" w:type="dxa"/>
            <w:tcBorders>
              <w:top w:val="nil"/>
              <w:left w:val="nil"/>
              <w:bottom w:val="nil"/>
              <w:right w:val="nil"/>
            </w:tcBorders>
          </w:tcPr>
          <w:p w14:paraId="6995534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0A9A63D" w14:textId="77777777" w:rsidR="009924B7" w:rsidRDefault="009924B7" w:rsidP="009924B7">
            <w:r>
              <w:fldChar w:fldCharType="begin" w:fldLock="1"/>
            </w:r>
            <w:r>
              <w:instrText>MERGEFIELD Att.Name</w:instrText>
            </w:r>
            <w:r>
              <w:fldChar w:fldCharType="separate"/>
            </w:r>
            <w:r>
              <w:t>gravel</w:t>
            </w:r>
            <w:r>
              <w:fldChar w:fldCharType="end"/>
            </w:r>
          </w:p>
        </w:tc>
        <w:tc>
          <w:tcPr>
            <w:tcW w:w="4500" w:type="dxa"/>
            <w:tcBorders>
              <w:top w:val="nil"/>
              <w:left w:val="nil"/>
              <w:bottom w:val="nil"/>
              <w:right w:val="nil"/>
            </w:tcBorders>
          </w:tcPr>
          <w:p w14:paraId="275B2FE7" w14:textId="77777777" w:rsidR="009924B7" w:rsidRPr="009924B7" w:rsidRDefault="009924B7" w:rsidP="009924B7">
            <w:r>
              <w:fldChar w:fldCharType="begin" w:fldLock="1"/>
            </w:r>
            <w:r>
              <w:instrText>MERGEFIELD Att.Notes</w:instrText>
            </w:r>
            <w:r>
              <w:fldChar w:fldCharType="end"/>
            </w:r>
            <w:r w:rsidRPr="009924B7">
              <w:t xml:space="preserve">Gravel is een ondergrond van gemalen baksteen die veel wordt </w:t>
            </w:r>
          </w:p>
          <w:p w14:paraId="70497E2B" w14:textId="77777777" w:rsidR="009924B7" w:rsidRDefault="009924B7" w:rsidP="009924B7">
            <w:pPr>
              <w:rPr>
                <w:lang w:val="en-US"/>
              </w:rPr>
            </w:pPr>
            <w:r w:rsidRPr="009924B7">
              <w:t xml:space="preserve">gebruikt bij tennis en ook wel op atletiekbanen. </w:t>
            </w:r>
            <w:r>
              <w:rPr>
                <w:lang w:val="en-US"/>
              </w:rPr>
              <w:t xml:space="preserve">(bron: </w:t>
            </w:r>
          </w:p>
          <w:p w14:paraId="4E7A1BE0" w14:textId="77777777" w:rsidR="009924B7" w:rsidRDefault="009924B7" w:rsidP="009924B7">
            <w:r>
              <w:rPr>
                <w:lang w:val="en-US"/>
              </w:rPr>
              <w:t xml:space="preserve">Wikipedia)  </w:t>
            </w:r>
          </w:p>
        </w:tc>
      </w:tr>
      <w:tr w:rsidR="009924B7" w14:paraId="4CEB1B3E" w14:textId="77777777" w:rsidTr="009924B7">
        <w:tc>
          <w:tcPr>
            <w:tcW w:w="1710" w:type="dxa"/>
            <w:tcBorders>
              <w:top w:val="nil"/>
              <w:left w:val="nil"/>
              <w:bottom w:val="nil"/>
              <w:right w:val="nil"/>
            </w:tcBorders>
          </w:tcPr>
          <w:p w14:paraId="47D5DF53" w14:textId="77777777" w:rsidR="009924B7" w:rsidRDefault="009924B7" w:rsidP="009924B7"/>
        </w:tc>
        <w:tc>
          <w:tcPr>
            <w:tcW w:w="2970" w:type="dxa"/>
            <w:tcBorders>
              <w:top w:val="nil"/>
              <w:left w:val="nil"/>
              <w:bottom w:val="nil"/>
              <w:right w:val="nil"/>
            </w:tcBorders>
          </w:tcPr>
          <w:p w14:paraId="72E54F16" w14:textId="77777777" w:rsidR="009924B7" w:rsidRDefault="009924B7" w:rsidP="009924B7"/>
        </w:tc>
        <w:tc>
          <w:tcPr>
            <w:tcW w:w="4500" w:type="dxa"/>
            <w:tcBorders>
              <w:top w:val="nil"/>
              <w:left w:val="nil"/>
              <w:bottom w:val="nil"/>
              <w:right w:val="nil"/>
            </w:tcBorders>
          </w:tcPr>
          <w:p w14:paraId="6217FA53" w14:textId="77777777" w:rsidR="009924B7" w:rsidRDefault="009924B7" w:rsidP="009924B7"/>
        </w:tc>
        <w:bookmarkEnd w:id="797"/>
      </w:tr>
      <w:bookmarkStart w:id="798" w:name="BKM_27F59FE6_6928_4081_A6BE_A419251C9767"/>
      <w:tr w:rsidR="009924B7" w14:paraId="1103D140" w14:textId="77777777" w:rsidTr="009924B7">
        <w:tc>
          <w:tcPr>
            <w:tcW w:w="1710" w:type="dxa"/>
            <w:tcBorders>
              <w:top w:val="nil"/>
              <w:left w:val="nil"/>
              <w:bottom w:val="nil"/>
              <w:right w:val="nil"/>
            </w:tcBorders>
          </w:tcPr>
          <w:p w14:paraId="7280F23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7D9EA65" w14:textId="77777777" w:rsidR="009924B7" w:rsidRDefault="009924B7" w:rsidP="009924B7">
            <w:r>
              <w:fldChar w:fldCharType="begin" w:fldLock="1"/>
            </w:r>
            <w:r>
              <w:instrText>MERGEFIELD Att.Name</w:instrText>
            </w:r>
            <w:r>
              <w:fldChar w:fldCharType="separate"/>
            </w:r>
            <w:r>
              <w:t>boomschors</w:t>
            </w:r>
            <w:r>
              <w:fldChar w:fldCharType="end"/>
            </w:r>
          </w:p>
        </w:tc>
        <w:tc>
          <w:tcPr>
            <w:tcW w:w="4500" w:type="dxa"/>
            <w:tcBorders>
              <w:top w:val="nil"/>
              <w:left w:val="nil"/>
              <w:bottom w:val="nil"/>
              <w:right w:val="nil"/>
            </w:tcBorders>
          </w:tcPr>
          <w:p w14:paraId="5E02159B" w14:textId="77777777" w:rsidR="009924B7" w:rsidRDefault="009924B7" w:rsidP="009924B7">
            <w:r>
              <w:fldChar w:fldCharType="begin" w:fldLock="1"/>
            </w:r>
            <w:r>
              <w:instrText>MERGEFIELD Att.Notes</w:instrText>
            </w:r>
            <w:r>
              <w:fldChar w:fldCharType="separate"/>
            </w:r>
            <w:r>
              <w:t xml:space="preserve">Onverhard met als deklaag boomschors. (bron: IMGEO 2.0) </w:t>
            </w:r>
            <w:r>
              <w:fldChar w:fldCharType="end"/>
            </w:r>
          </w:p>
        </w:tc>
      </w:tr>
      <w:tr w:rsidR="009924B7" w14:paraId="7F98F817" w14:textId="77777777" w:rsidTr="009924B7">
        <w:tc>
          <w:tcPr>
            <w:tcW w:w="1710" w:type="dxa"/>
            <w:tcBorders>
              <w:top w:val="nil"/>
              <w:left w:val="nil"/>
              <w:bottom w:val="nil"/>
              <w:right w:val="nil"/>
            </w:tcBorders>
          </w:tcPr>
          <w:p w14:paraId="5A7F33FA" w14:textId="77777777" w:rsidR="009924B7" w:rsidRDefault="009924B7" w:rsidP="009924B7"/>
        </w:tc>
        <w:tc>
          <w:tcPr>
            <w:tcW w:w="2970" w:type="dxa"/>
            <w:tcBorders>
              <w:top w:val="nil"/>
              <w:left w:val="nil"/>
              <w:bottom w:val="nil"/>
              <w:right w:val="nil"/>
            </w:tcBorders>
          </w:tcPr>
          <w:p w14:paraId="5CF9F2B5" w14:textId="77777777" w:rsidR="009924B7" w:rsidRDefault="009924B7" w:rsidP="009924B7"/>
        </w:tc>
        <w:tc>
          <w:tcPr>
            <w:tcW w:w="4500" w:type="dxa"/>
            <w:tcBorders>
              <w:top w:val="nil"/>
              <w:left w:val="nil"/>
              <w:bottom w:val="nil"/>
              <w:right w:val="nil"/>
            </w:tcBorders>
          </w:tcPr>
          <w:p w14:paraId="7BE0F160" w14:textId="77777777" w:rsidR="009924B7" w:rsidRDefault="009924B7" w:rsidP="009924B7"/>
        </w:tc>
        <w:bookmarkEnd w:id="798"/>
      </w:tr>
      <w:bookmarkStart w:id="799" w:name="BKM_A7CE401C_2D3F_4382_8325_08E7C2D8CB82"/>
      <w:tr w:rsidR="009924B7" w14:paraId="74C8C965" w14:textId="77777777" w:rsidTr="009924B7">
        <w:tc>
          <w:tcPr>
            <w:tcW w:w="1710" w:type="dxa"/>
            <w:tcBorders>
              <w:top w:val="nil"/>
              <w:left w:val="nil"/>
              <w:bottom w:val="nil"/>
              <w:right w:val="nil"/>
            </w:tcBorders>
          </w:tcPr>
          <w:p w14:paraId="2A72931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88212F5" w14:textId="77777777" w:rsidR="009924B7" w:rsidRDefault="009924B7" w:rsidP="009924B7">
            <w:r>
              <w:fldChar w:fldCharType="begin" w:fldLock="1"/>
            </w:r>
            <w:r>
              <w:instrText>MERGEFIELD Att.Name</w:instrText>
            </w:r>
            <w:r>
              <w:fldChar w:fldCharType="separate"/>
            </w:r>
            <w:r>
              <w:t>zand</w:t>
            </w:r>
            <w:r>
              <w:fldChar w:fldCharType="end"/>
            </w:r>
          </w:p>
        </w:tc>
        <w:tc>
          <w:tcPr>
            <w:tcW w:w="4500" w:type="dxa"/>
            <w:tcBorders>
              <w:top w:val="nil"/>
              <w:left w:val="nil"/>
              <w:bottom w:val="nil"/>
              <w:right w:val="nil"/>
            </w:tcBorders>
          </w:tcPr>
          <w:p w14:paraId="011DF190" w14:textId="77777777" w:rsidR="009924B7" w:rsidRDefault="009924B7" w:rsidP="009924B7">
            <w:r>
              <w:fldChar w:fldCharType="begin" w:fldLock="1"/>
            </w:r>
            <w:r>
              <w:instrText>MERGEFIELD Att.Notes</w:instrText>
            </w:r>
            <w:r>
              <w:fldChar w:fldCharType="end"/>
            </w:r>
            <w:r w:rsidRPr="009924B7">
              <w:t xml:space="preserve">Onverhard met als deklaag zand. </w:t>
            </w:r>
            <w:r>
              <w:rPr>
                <w:lang w:val="en-US"/>
              </w:rPr>
              <w:t xml:space="preserve">(bron: IMGEO 2.0)  </w:t>
            </w:r>
          </w:p>
        </w:tc>
      </w:tr>
      <w:tr w:rsidR="009924B7" w14:paraId="1B0320B0" w14:textId="77777777" w:rsidTr="009924B7">
        <w:tc>
          <w:tcPr>
            <w:tcW w:w="1710" w:type="dxa"/>
            <w:tcBorders>
              <w:top w:val="nil"/>
              <w:left w:val="nil"/>
              <w:bottom w:val="nil"/>
              <w:right w:val="nil"/>
            </w:tcBorders>
          </w:tcPr>
          <w:p w14:paraId="55E32EB6" w14:textId="77777777" w:rsidR="009924B7" w:rsidRDefault="009924B7" w:rsidP="009924B7"/>
        </w:tc>
        <w:tc>
          <w:tcPr>
            <w:tcW w:w="2970" w:type="dxa"/>
            <w:tcBorders>
              <w:top w:val="nil"/>
              <w:left w:val="nil"/>
              <w:bottom w:val="nil"/>
              <w:right w:val="nil"/>
            </w:tcBorders>
          </w:tcPr>
          <w:p w14:paraId="0783EDA3" w14:textId="77777777" w:rsidR="009924B7" w:rsidRDefault="009924B7" w:rsidP="009924B7"/>
        </w:tc>
        <w:tc>
          <w:tcPr>
            <w:tcW w:w="4500" w:type="dxa"/>
            <w:tcBorders>
              <w:top w:val="nil"/>
              <w:left w:val="nil"/>
              <w:bottom w:val="nil"/>
              <w:right w:val="nil"/>
            </w:tcBorders>
          </w:tcPr>
          <w:p w14:paraId="6B4040CE" w14:textId="77777777" w:rsidR="009924B7" w:rsidRDefault="009924B7" w:rsidP="009924B7"/>
        </w:tc>
        <w:bookmarkEnd w:id="799"/>
      </w:tr>
      <w:bookmarkStart w:id="800" w:name="BKM_27F5ACC3_9361_4dd5_881B_E631C09EFCD9"/>
      <w:tr w:rsidR="009924B7" w14:paraId="3D40E4D1" w14:textId="77777777" w:rsidTr="009924B7">
        <w:tc>
          <w:tcPr>
            <w:tcW w:w="1710" w:type="dxa"/>
            <w:tcBorders>
              <w:top w:val="nil"/>
              <w:left w:val="nil"/>
              <w:bottom w:val="nil"/>
              <w:right w:val="nil"/>
            </w:tcBorders>
          </w:tcPr>
          <w:p w14:paraId="6209D18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DB84731" w14:textId="77777777" w:rsidR="009924B7" w:rsidRDefault="009924B7" w:rsidP="009924B7">
            <w:r>
              <w:fldChar w:fldCharType="begin" w:fldLock="1"/>
            </w:r>
            <w:r>
              <w:instrText>MERGEFIELD Att.Name</w:instrText>
            </w:r>
            <w:r>
              <w:fldChar w:fldCharType="separate"/>
            </w:r>
            <w:r>
              <w:t>bosplantsoen</w:t>
            </w:r>
            <w:r>
              <w:fldChar w:fldCharType="end"/>
            </w:r>
          </w:p>
        </w:tc>
        <w:tc>
          <w:tcPr>
            <w:tcW w:w="4500" w:type="dxa"/>
            <w:tcBorders>
              <w:top w:val="nil"/>
              <w:left w:val="nil"/>
              <w:bottom w:val="nil"/>
              <w:right w:val="nil"/>
            </w:tcBorders>
          </w:tcPr>
          <w:p w14:paraId="118FF526" w14:textId="77777777" w:rsidR="009924B7" w:rsidRPr="009924B7" w:rsidRDefault="009924B7" w:rsidP="009924B7">
            <w:r>
              <w:fldChar w:fldCharType="begin" w:fldLock="1"/>
            </w:r>
            <w:r>
              <w:instrText>MERGEFIELD Att.Notes</w:instrText>
            </w:r>
            <w:r>
              <w:fldChar w:fldCharType="end"/>
            </w:r>
            <w:r w:rsidRPr="009924B7">
              <w:t xml:space="preserve">Opgaande beplanting van houtachtige gewassen die </w:t>
            </w:r>
          </w:p>
          <w:p w14:paraId="5ABC7E2E" w14:textId="77777777" w:rsidR="009924B7" w:rsidRPr="009924B7" w:rsidRDefault="009924B7" w:rsidP="009924B7">
            <w:r w:rsidRPr="009924B7">
              <w:t xml:space="preserve">struikvormend en/of boomvormend zijn. De soorten zijn als </w:t>
            </w:r>
          </w:p>
          <w:p w14:paraId="0C41A094" w14:textId="77777777" w:rsidR="009924B7" w:rsidRPr="009924B7" w:rsidRDefault="009924B7" w:rsidP="009924B7">
            <w:r w:rsidRPr="009924B7">
              <w:t xml:space="preserve">bosplantsoen opgekweekt en aangeplant.De beplanting kan </w:t>
            </w:r>
          </w:p>
          <w:p w14:paraId="4CB9F687" w14:textId="77777777" w:rsidR="009924B7" w:rsidRPr="009924B7" w:rsidRDefault="009924B7" w:rsidP="009924B7">
            <w:r w:rsidRPr="009924B7">
              <w:t xml:space="preserve">open of gesloten zijn en bestaat vaak uit inheemse soorten. </w:t>
            </w:r>
          </w:p>
          <w:p w14:paraId="15336BB1" w14:textId="77777777" w:rsidR="009924B7" w:rsidRPr="009924B7" w:rsidRDefault="009924B7" w:rsidP="009924B7">
            <w:r w:rsidRPr="009924B7">
              <w:t xml:space="preserve">Onderscheidt zich van heesters omdat de sierkenmerken niet </w:t>
            </w:r>
          </w:p>
          <w:p w14:paraId="70B72630" w14:textId="77777777" w:rsidR="009924B7" w:rsidRDefault="009924B7" w:rsidP="009924B7">
            <w:r>
              <w:rPr>
                <w:lang w:val="en-US"/>
              </w:rPr>
              <w:t xml:space="preserve">voorop staan. (bron: CROW)  </w:t>
            </w:r>
          </w:p>
        </w:tc>
      </w:tr>
      <w:tr w:rsidR="009924B7" w14:paraId="2E1F21B1" w14:textId="77777777" w:rsidTr="009924B7">
        <w:tc>
          <w:tcPr>
            <w:tcW w:w="1710" w:type="dxa"/>
            <w:tcBorders>
              <w:top w:val="nil"/>
              <w:left w:val="nil"/>
              <w:bottom w:val="nil"/>
              <w:right w:val="nil"/>
            </w:tcBorders>
          </w:tcPr>
          <w:p w14:paraId="7D96F69F" w14:textId="77777777" w:rsidR="009924B7" w:rsidRDefault="009924B7" w:rsidP="009924B7"/>
        </w:tc>
        <w:tc>
          <w:tcPr>
            <w:tcW w:w="2970" w:type="dxa"/>
            <w:tcBorders>
              <w:top w:val="nil"/>
              <w:left w:val="nil"/>
              <w:bottom w:val="nil"/>
              <w:right w:val="nil"/>
            </w:tcBorders>
          </w:tcPr>
          <w:p w14:paraId="238023A8" w14:textId="77777777" w:rsidR="009924B7" w:rsidRDefault="009924B7" w:rsidP="009924B7"/>
        </w:tc>
        <w:tc>
          <w:tcPr>
            <w:tcW w:w="4500" w:type="dxa"/>
            <w:tcBorders>
              <w:top w:val="nil"/>
              <w:left w:val="nil"/>
              <w:bottom w:val="nil"/>
              <w:right w:val="nil"/>
            </w:tcBorders>
          </w:tcPr>
          <w:p w14:paraId="05E49B1B" w14:textId="77777777" w:rsidR="009924B7" w:rsidRDefault="009924B7" w:rsidP="009924B7"/>
        </w:tc>
        <w:bookmarkEnd w:id="800"/>
      </w:tr>
      <w:bookmarkStart w:id="801" w:name="BKM_12E154EA_7B32_4c36_957F_BE371CA68114"/>
      <w:tr w:rsidR="009924B7" w14:paraId="5CAD7B5A" w14:textId="77777777" w:rsidTr="009924B7">
        <w:tc>
          <w:tcPr>
            <w:tcW w:w="1710" w:type="dxa"/>
            <w:tcBorders>
              <w:top w:val="nil"/>
              <w:left w:val="nil"/>
              <w:bottom w:val="nil"/>
              <w:right w:val="nil"/>
            </w:tcBorders>
          </w:tcPr>
          <w:p w14:paraId="7B5C56B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076CAE0" w14:textId="77777777" w:rsidR="009924B7" w:rsidRDefault="009924B7" w:rsidP="009924B7">
            <w:r>
              <w:fldChar w:fldCharType="begin" w:fldLock="1"/>
            </w:r>
            <w:r>
              <w:instrText>MERGEFIELD Att.Name</w:instrText>
            </w:r>
            <w:r>
              <w:fldChar w:fldCharType="separate"/>
            </w:r>
            <w:r>
              <w:t>gras- en kruidachtigen</w:t>
            </w:r>
            <w:r>
              <w:fldChar w:fldCharType="end"/>
            </w:r>
          </w:p>
        </w:tc>
        <w:tc>
          <w:tcPr>
            <w:tcW w:w="4500" w:type="dxa"/>
            <w:tcBorders>
              <w:top w:val="nil"/>
              <w:left w:val="nil"/>
              <w:bottom w:val="nil"/>
              <w:right w:val="nil"/>
            </w:tcBorders>
          </w:tcPr>
          <w:p w14:paraId="0851AF8C" w14:textId="77777777" w:rsidR="009924B7" w:rsidRPr="009924B7" w:rsidRDefault="009924B7" w:rsidP="009924B7">
            <w:r>
              <w:fldChar w:fldCharType="begin" w:fldLock="1"/>
            </w:r>
            <w:r>
              <w:instrText>MERGEFIELD Att.Notes</w:instrText>
            </w:r>
            <w:r>
              <w:fldChar w:fldCharType="end"/>
            </w:r>
            <w:r w:rsidRPr="009924B7">
              <w:t xml:space="preserve">(Grond met) een laagblijvende, aaneengesloten kruidachtige </w:t>
            </w:r>
          </w:p>
          <w:p w14:paraId="40C83BDE" w14:textId="77777777" w:rsidR="009924B7" w:rsidRDefault="009924B7" w:rsidP="009924B7">
            <w:r>
              <w:rPr>
                <w:lang w:val="en-US"/>
              </w:rPr>
              <w:t xml:space="preserve">vegetatie. (bron: CROW)  </w:t>
            </w:r>
          </w:p>
        </w:tc>
      </w:tr>
      <w:tr w:rsidR="009924B7" w14:paraId="00068575" w14:textId="77777777" w:rsidTr="009924B7">
        <w:tc>
          <w:tcPr>
            <w:tcW w:w="1710" w:type="dxa"/>
            <w:tcBorders>
              <w:top w:val="nil"/>
              <w:left w:val="nil"/>
              <w:bottom w:val="nil"/>
              <w:right w:val="nil"/>
            </w:tcBorders>
          </w:tcPr>
          <w:p w14:paraId="06622562" w14:textId="77777777" w:rsidR="009924B7" w:rsidRDefault="009924B7" w:rsidP="009924B7"/>
        </w:tc>
        <w:tc>
          <w:tcPr>
            <w:tcW w:w="2970" w:type="dxa"/>
            <w:tcBorders>
              <w:top w:val="nil"/>
              <w:left w:val="nil"/>
              <w:bottom w:val="nil"/>
              <w:right w:val="nil"/>
            </w:tcBorders>
          </w:tcPr>
          <w:p w14:paraId="7E40D379" w14:textId="77777777" w:rsidR="009924B7" w:rsidRDefault="009924B7" w:rsidP="009924B7"/>
        </w:tc>
        <w:tc>
          <w:tcPr>
            <w:tcW w:w="4500" w:type="dxa"/>
            <w:tcBorders>
              <w:top w:val="nil"/>
              <w:left w:val="nil"/>
              <w:bottom w:val="nil"/>
              <w:right w:val="nil"/>
            </w:tcBorders>
          </w:tcPr>
          <w:p w14:paraId="17FDD5FA" w14:textId="77777777" w:rsidR="009924B7" w:rsidRDefault="009924B7" w:rsidP="009924B7"/>
        </w:tc>
        <w:bookmarkEnd w:id="801"/>
      </w:tr>
      <w:bookmarkStart w:id="802" w:name="BKM_3DFA558E_24CA_45b7_A5C2_8DF22AAC7AAE"/>
      <w:tr w:rsidR="009924B7" w14:paraId="1DD747DB" w14:textId="77777777" w:rsidTr="009924B7">
        <w:tc>
          <w:tcPr>
            <w:tcW w:w="1710" w:type="dxa"/>
            <w:tcBorders>
              <w:top w:val="nil"/>
              <w:left w:val="nil"/>
              <w:bottom w:val="nil"/>
              <w:right w:val="nil"/>
            </w:tcBorders>
          </w:tcPr>
          <w:p w14:paraId="153A7E5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00EC414" w14:textId="77777777" w:rsidR="009924B7" w:rsidRDefault="009924B7" w:rsidP="009924B7">
            <w:r>
              <w:fldChar w:fldCharType="begin" w:fldLock="1"/>
            </w:r>
            <w:r>
              <w:instrText>MERGEFIELD Att.Name</w:instrText>
            </w:r>
            <w:r>
              <w:fldChar w:fldCharType="separate"/>
            </w:r>
            <w:r>
              <w:t>planten</w:t>
            </w:r>
            <w:r>
              <w:fldChar w:fldCharType="end"/>
            </w:r>
          </w:p>
        </w:tc>
        <w:tc>
          <w:tcPr>
            <w:tcW w:w="4500" w:type="dxa"/>
            <w:tcBorders>
              <w:top w:val="nil"/>
              <w:left w:val="nil"/>
              <w:bottom w:val="nil"/>
              <w:right w:val="nil"/>
            </w:tcBorders>
          </w:tcPr>
          <w:p w14:paraId="5184F1EC" w14:textId="77777777" w:rsidR="009924B7" w:rsidRPr="009924B7" w:rsidRDefault="009924B7" w:rsidP="009924B7">
            <w:r>
              <w:fldChar w:fldCharType="begin" w:fldLock="1"/>
            </w:r>
            <w:r>
              <w:instrText>MERGEFIELD Att.Notes</w:instrText>
            </w:r>
            <w:r>
              <w:fldChar w:fldCharType="end"/>
            </w:r>
            <w:r w:rsidRPr="009924B7">
              <w:t xml:space="preserve">Beheerde niet nader gespecificeerde beplanting van groenvak in </w:t>
            </w:r>
          </w:p>
          <w:p w14:paraId="7441DD64" w14:textId="77777777" w:rsidR="009924B7" w:rsidRDefault="009924B7" w:rsidP="009924B7">
            <w:r w:rsidRPr="009924B7">
              <w:t xml:space="preserve">de openbare ruimte. (bron: IMGEO 2.0)  </w:t>
            </w:r>
          </w:p>
        </w:tc>
      </w:tr>
      <w:tr w:rsidR="009924B7" w14:paraId="1C87DF2C" w14:textId="77777777" w:rsidTr="009924B7">
        <w:tc>
          <w:tcPr>
            <w:tcW w:w="1710" w:type="dxa"/>
            <w:tcBorders>
              <w:top w:val="nil"/>
              <w:left w:val="nil"/>
              <w:bottom w:val="nil"/>
              <w:right w:val="nil"/>
            </w:tcBorders>
          </w:tcPr>
          <w:p w14:paraId="66EC6011" w14:textId="77777777" w:rsidR="009924B7" w:rsidRDefault="009924B7" w:rsidP="009924B7"/>
        </w:tc>
        <w:tc>
          <w:tcPr>
            <w:tcW w:w="2970" w:type="dxa"/>
            <w:tcBorders>
              <w:top w:val="nil"/>
              <w:left w:val="nil"/>
              <w:bottom w:val="nil"/>
              <w:right w:val="nil"/>
            </w:tcBorders>
          </w:tcPr>
          <w:p w14:paraId="152E5F45" w14:textId="77777777" w:rsidR="009924B7" w:rsidRDefault="009924B7" w:rsidP="009924B7"/>
        </w:tc>
        <w:tc>
          <w:tcPr>
            <w:tcW w:w="4500" w:type="dxa"/>
            <w:tcBorders>
              <w:top w:val="nil"/>
              <w:left w:val="nil"/>
              <w:bottom w:val="nil"/>
              <w:right w:val="nil"/>
            </w:tcBorders>
          </w:tcPr>
          <w:p w14:paraId="2F098D8B" w14:textId="77777777" w:rsidR="009924B7" w:rsidRDefault="009924B7" w:rsidP="009924B7"/>
        </w:tc>
        <w:bookmarkEnd w:id="802"/>
      </w:tr>
      <w:bookmarkStart w:id="803" w:name="BKM_8277A919_480A_4cd7_93CF_A88E2FA36CAF"/>
      <w:tr w:rsidR="009924B7" w14:paraId="53F9CAD2" w14:textId="77777777" w:rsidTr="009924B7">
        <w:tc>
          <w:tcPr>
            <w:tcW w:w="1710" w:type="dxa"/>
            <w:tcBorders>
              <w:top w:val="nil"/>
              <w:left w:val="nil"/>
              <w:bottom w:val="nil"/>
              <w:right w:val="nil"/>
            </w:tcBorders>
          </w:tcPr>
          <w:p w14:paraId="23894E0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5829750" w14:textId="77777777" w:rsidR="009924B7" w:rsidRDefault="009924B7" w:rsidP="009924B7">
            <w:r>
              <w:fldChar w:fldCharType="begin" w:fldLock="1"/>
            </w:r>
            <w:r>
              <w:instrText>MERGEFIELD Att.Name</w:instrText>
            </w:r>
            <w:r>
              <w:fldChar w:fldCharType="separate"/>
            </w:r>
            <w:r>
              <w:t>struikrozen</w:t>
            </w:r>
            <w:r>
              <w:fldChar w:fldCharType="end"/>
            </w:r>
          </w:p>
        </w:tc>
        <w:tc>
          <w:tcPr>
            <w:tcW w:w="4500" w:type="dxa"/>
            <w:tcBorders>
              <w:top w:val="nil"/>
              <w:left w:val="nil"/>
              <w:bottom w:val="nil"/>
              <w:right w:val="nil"/>
            </w:tcBorders>
          </w:tcPr>
          <w:p w14:paraId="5DF3CA2D" w14:textId="77777777" w:rsidR="009924B7" w:rsidRPr="009924B7" w:rsidRDefault="009924B7" w:rsidP="009924B7">
            <w:r>
              <w:fldChar w:fldCharType="begin" w:fldLock="1"/>
            </w:r>
            <w:r>
              <w:instrText>MERGEFIELD Att.Notes</w:instrText>
            </w:r>
            <w:r>
              <w:fldChar w:fldCharType="end"/>
            </w:r>
            <w:r w:rsidRPr="009924B7">
              <w:t xml:space="preserve">Beheerde beplanting van groenvak in de openbare ruimte, </w:t>
            </w:r>
          </w:p>
          <w:p w14:paraId="6CA012B0" w14:textId="77777777" w:rsidR="009924B7" w:rsidRDefault="009924B7" w:rsidP="009924B7">
            <w:r w:rsidRPr="009924B7">
              <w:lastRenderedPageBreak/>
              <w:t xml:space="preserve">zijnde in struikvorm groeiende rozen. </w:t>
            </w:r>
            <w:r>
              <w:rPr>
                <w:lang w:val="en-US"/>
              </w:rPr>
              <w:t xml:space="preserve">(bron: IMGEO 2.0)  </w:t>
            </w:r>
          </w:p>
        </w:tc>
      </w:tr>
      <w:tr w:rsidR="009924B7" w14:paraId="23BD9A0E" w14:textId="77777777" w:rsidTr="009924B7">
        <w:tc>
          <w:tcPr>
            <w:tcW w:w="1710" w:type="dxa"/>
            <w:tcBorders>
              <w:top w:val="nil"/>
              <w:left w:val="nil"/>
              <w:bottom w:val="nil"/>
              <w:right w:val="nil"/>
            </w:tcBorders>
          </w:tcPr>
          <w:p w14:paraId="30E6AEE2" w14:textId="77777777" w:rsidR="009924B7" w:rsidRDefault="009924B7" w:rsidP="009924B7"/>
        </w:tc>
        <w:tc>
          <w:tcPr>
            <w:tcW w:w="2970" w:type="dxa"/>
            <w:tcBorders>
              <w:top w:val="nil"/>
              <w:left w:val="nil"/>
              <w:bottom w:val="nil"/>
              <w:right w:val="nil"/>
            </w:tcBorders>
          </w:tcPr>
          <w:p w14:paraId="1CCFF0B7" w14:textId="77777777" w:rsidR="009924B7" w:rsidRDefault="009924B7" w:rsidP="009924B7"/>
        </w:tc>
        <w:tc>
          <w:tcPr>
            <w:tcW w:w="4500" w:type="dxa"/>
            <w:tcBorders>
              <w:top w:val="nil"/>
              <w:left w:val="nil"/>
              <w:bottom w:val="nil"/>
              <w:right w:val="nil"/>
            </w:tcBorders>
          </w:tcPr>
          <w:p w14:paraId="7052636F" w14:textId="77777777" w:rsidR="009924B7" w:rsidRDefault="009924B7" w:rsidP="009924B7"/>
        </w:tc>
        <w:bookmarkEnd w:id="803"/>
      </w:tr>
      <w:bookmarkStart w:id="804" w:name="BKM_0750D5C2_E93F_42aa_9363_F78173581BF0"/>
      <w:tr w:rsidR="009924B7" w14:paraId="27F84125" w14:textId="77777777" w:rsidTr="009924B7">
        <w:tc>
          <w:tcPr>
            <w:tcW w:w="1710" w:type="dxa"/>
            <w:tcBorders>
              <w:top w:val="nil"/>
              <w:left w:val="nil"/>
              <w:bottom w:val="nil"/>
              <w:right w:val="nil"/>
            </w:tcBorders>
          </w:tcPr>
          <w:p w14:paraId="3BCBC0C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2B0A81C" w14:textId="77777777" w:rsidR="009924B7" w:rsidRDefault="009924B7" w:rsidP="009924B7">
            <w:r>
              <w:fldChar w:fldCharType="begin" w:fldLock="1"/>
            </w:r>
            <w:r>
              <w:instrText>MERGEFIELD Att.Name</w:instrText>
            </w:r>
            <w:r>
              <w:fldChar w:fldCharType="separate"/>
            </w:r>
            <w:r>
              <w:t>heesters</w:t>
            </w:r>
            <w:r>
              <w:fldChar w:fldCharType="end"/>
            </w:r>
          </w:p>
        </w:tc>
        <w:tc>
          <w:tcPr>
            <w:tcW w:w="4500" w:type="dxa"/>
            <w:tcBorders>
              <w:top w:val="nil"/>
              <w:left w:val="nil"/>
              <w:bottom w:val="nil"/>
              <w:right w:val="nil"/>
            </w:tcBorders>
          </w:tcPr>
          <w:p w14:paraId="1E2DE4A9" w14:textId="77777777" w:rsidR="009924B7" w:rsidRPr="009924B7" w:rsidRDefault="009924B7" w:rsidP="009924B7">
            <w:r>
              <w:fldChar w:fldCharType="begin" w:fldLock="1"/>
            </w:r>
            <w:r>
              <w:instrText>MERGEFIELD Att.Notes</w:instrText>
            </w:r>
            <w:r>
              <w:fldChar w:fldCharType="end"/>
            </w:r>
            <w:r w:rsidRPr="009924B7">
              <w:t xml:space="preserve">Beplanting van houtige gewassen die struikvormend zijn en die </w:t>
            </w:r>
          </w:p>
          <w:p w14:paraId="61A9DA7E" w14:textId="77777777" w:rsidR="009924B7" w:rsidRPr="009924B7" w:rsidRDefault="009924B7" w:rsidP="009924B7">
            <w:r w:rsidRPr="009924B7">
              <w:t xml:space="preserve">al dan niet een gesloten geheel vormen. Het accent ligt op de </w:t>
            </w:r>
          </w:p>
          <w:p w14:paraId="4C300F54" w14:textId="77777777" w:rsidR="009924B7" w:rsidRPr="009924B7" w:rsidRDefault="009924B7" w:rsidP="009924B7">
            <w:r w:rsidRPr="009924B7">
              <w:t xml:space="preserve">sierwaarde, de beplanting kan uit één soort of uit meerdere </w:t>
            </w:r>
          </w:p>
          <w:p w14:paraId="6AC8F782" w14:textId="77777777" w:rsidR="009924B7" w:rsidRPr="009924B7" w:rsidRDefault="009924B7" w:rsidP="009924B7">
            <w:r w:rsidRPr="009924B7">
              <w:t xml:space="preserve">soorten bestaan. Onder de heesters kan een houtachtige of </w:t>
            </w:r>
          </w:p>
          <w:p w14:paraId="3ACC28F1" w14:textId="77777777" w:rsidR="009924B7" w:rsidRPr="009924B7" w:rsidRDefault="009924B7" w:rsidP="009924B7">
            <w:r w:rsidRPr="009924B7">
              <w:t xml:space="preserve">kruidachtige onderbegroeiing aanwezig zijn. Het oppervlak met </w:t>
            </w:r>
          </w:p>
          <w:p w14:paraId="454B82FD" w14:textId="77777777" w:rsidR="009924B7" w:rsidRPr="009924B7" w:rsidRDefault="009924B7" w:rsidP="009924B7">
            <w:r w:rsidRPr="009924B7">
              <w:t xml:space="preserve">struikachtige gewassen is meer dan 50% van de totale </w:t>
            </w:r>
          </w:p>
          <w:p w14:paraId="7CECEACA" w14:textId="77777777" w:rsidR="009924B7" w:rsidRDefault="009924B7" w:rsidP="009924B7">
            <w:r w:rsidRPr="009924B7">
              <w:t xml:space="preserve">oppervlakte van het vak. (bron: IMGEO 2.0)  </w:t>
            </w:r>
          </w:p>
        </w:tc>
      </w:tr>
      <w:tr w:rsidR="009924B7" w14:paraId="3DD810A1" w14:textId="77777777" w:rsidTr="009924B7">
        <w:tc>
          <w:tcPr>
            <w:tcW w:w="1710" w:type="dxa"/>
            <w:tcBorders>
              <w:top w:val="nil"/>
              <w:left w:val="nil"/>
              <w:bottom w:val="nil"/>
              <w:right w:val="nil"/>
            </w:tcBorders>
          </w:tcPr>
          <w:p w14:paraId="79E7E25C" w14:textId="77777777" w:rsidR="009924B7" w:rsidRDefault="009924B7" w:rsidP="009924B7"/>
        </w:tc>
        <w:tc>
          <w:tcPr>
            <w:tcW w:w="2970" w:type="dxa"/>
            <w:tcBorders>
              <w:top w:val="nil"/>
              <w:left w:val="nil"/>
              <w:bottom w:val="nil"/>
              <w:right w:val="nil"/>
            </w:tcBorders>
          </w:tcPr>
          <w:p w14:paraId="4FE3CCEC" w14:textId="77777777" w:rsidR="009924B7" w:rsidRDefault="009924B7" w:rsidP="009924B7"/>
        </w:tc>
        <w:tc>
          <w:tcPr>
            <w:tcW w:w="4500" w:type="dxa"/>
            <w:tcBorders>
              <w:top w:val="nil"/>
              <w:left w:val="nil"/>
              <w:bottom w:val="nil"/>
              <w:right w:val="nil"/>
            </w:tcBorders>
          </w:tcPr>
          <w:p w14:paraId="713949FB" w14:textId="77777777" w:rsidR="009924B7" w:rsidRDefault="009924B7" w:rsidP="009924B7"/>
        </w:tc>
        <w:bookmarkEnd w:id="804"/>
      </w:tr>
      <w:bookmarkStart w:id="805" w:name="BKM_5BA931A8_39DF_4f6e_A588_F5B6C0F25930"/>
      <w:tr w:rsidR="009924B7" w14:paraId="53556DB3" w14:textId="77777777" w:rsidTr="009924B7">
        <w:tc>
          <w:tcPr>
            <w:tcW w:w="1710" w:type="dxa"/>
            <w:tcBorders>
              <w:top w:val="nil"/>
              <w:left w:val="nil"/>
              <w:bottom w:val="nil"/>
              <w:right w:val="nil"/>
            </w:tcBorders>
          </w:tcPr>
          <w:p w14:paraId="2502C04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5979B84" w14:textId="77777777" w:rsidR="009924B7" w:rsidRDefault="009924B7" w:rsidP="009924B7">
            <w:r>
              <w:fldChar w:fldCharType="begin" w:fldLock="1"/>
            </w:r>
            <w:r>
              <w:instrText>MERGEFIELD Att.Name</w:instrText>
            </w:r>
            <w:r>
              <w:fldChar w:fldCharType="separate"/>
            </w:r>
            <w:r>
              <w:t>bodembedekkers</w:t>
            </w:r>
            <w:r>
              <w:fldChar w:fldCharType="end"/>
            </w:r>
          </w:p>
        </w:tc>
        <w:tc>
          <w:tcPr>
            <w:tcW w:w="4500" w:type="dxa"/>
            <w:tcBorders>
              <w:top w:val="nil"/>
              <w:left w:val="nil"/>
              <w:bottom w:val="nil"/>
              <w:right w:val="nil"/>
            </w:tcBorders>
          </w:tcPr>
          <w:p w14:paraId="5435FF7A" w14:textId="77777777" w:rsidR="009924B7" w:rsidRPr="009924B7" w:rsidRDefault="009924B7" w:rsidP="009924B7">
            <w:r>
              <w:fldChar w:fldCharType="begin" w:fldLock="1"/>
            </w:r>
            <w:r>
              <w:instrText>MERGEFIELD Att.Notes</w:instrText>
            </w:r>
            <w:r>
              <w:fldChar w:fldCharType="end"/>
            </w:r>
            <w:r w:rsidRPr="009924B7">
              <w:t xml:space="preserve">Beheerde beplanting van groenvak in de openbare ruimte, </w:t>
            </w:r>
          </w:p>
          <w:p w14:paraId="3696D425" w14:textId="77777777" w:rsidR="009924B7" w:rsidRDefault="009924B7" w:rsidP="009924B7">
            <w:r>
              <w:rPr>
                <w:lang w:val="en-US"/>
              </w:rPr>
              <w:t xml:space="preserve">zijnde bodembedekkers. (bron: IMGEO 2.0)  </w:t>
            </w:r>
          </w:p>
        </w:tc>
      </w:tr>
      <w:tr w:rsidR="009924B7" w14:paraId="1A7CDD41" w14:textId="77777777" w:rsidTr="009924B7">
        <w:tc>
          <w:tcPr>
            <w:tcW w:w="1710" w:type="dxa"/>
            <w:tcBorders>
              <w:top w:val="nil"/>
              <w:left w:val="nil"/>
              <w:bottom w:val="nil"/>
              <w:right w:val="nil"/>
            </w:tcBorders>
          </w:tcPr>
          <w:p w14:paraId="0F5E5933" w14:textId="77777777" w:rsidR="009924B7" w:rsidRDefault="009924B7" w:rsidP="009924B7"/>
        </w:tc>
        <w:tc>
          <w:tcPr>
            <w:tcW w:w="2970" w:type="dxa"/>
            <w:tcBorders>
              <w:top w:val="nil"/>
              <w:left w:val="nil"/>
              <w:bottom w:val="nil"/>
              <w:right w:val="nil"/>
            </w:tcBorders>
          </w:tcPr>
          <w:p w14:paraId="3190C5F5" w14:textId="77777777" w:rsidR="009924B7" w:rsidRDefault="009924B7" w:rsidP="009924B7"/>
        </w:tc>
        <w:tc>
          <w:tcPr>
            <w:tcW w:w="4500" w:type="dxa"/>
            <w:tcBorders>
              <w:top w:val="nil"/>
              <w:left w:val="nil"/>
              <w:bottom w:val="nil"/>
              <w:right w:val="nil"/>
            </w:tcBorders>
          </w:tcPr>
          <w:p w14:paraId="1A0705F9" w14:textId="77777777" w:rsidR="009924B7" w:rsidRDefault="009924B7" w:rsidP="009924B7"/>
        </w:tc>
        <w:bookmarkEnd w:id="805"/>
      </w:tr>
      <w:bookmarkEnd w:id="785"/>
    </w:tbl>
    <w:p w14:paraId="4340B824" w14:textId="4B9D9BC0" w:rsidR="009924B7" w:rsidRDefault="009924B7" w:rsidP="009924B7">
      <w:pPr>
        <w:rPr>
          <w:u w:color="000000"/>
        </w:rPr>
      </w:pPr>
    </w:p>
    <w:p w14:paraId="786CFCE6" w14:textId="77777777" w:rsidR="009924B7" w:rsidRDefault="009924B7">
      <w:pPr>
        <w:contextualSpacing w:val="0"/>
        <w:rPr>
          <w:u w:color="000000"/>
        </w:rPr>
      </w:pPr>
      <w:r>
        <w:rPr>
          <w:u w:color="000000"/>
        </w:rPr>
        <w:br w:type="page"/>
      </w:r>
    </w:p>
    <w:bookmarkStart w:id="806" w:name="BKM_A9215E2C_A24F_41b3_A44B_DA59870AB17D"/>
    <w:p w14:paraId="24E51964"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weg</w:t>
      </w:r>
      <w:r w:rsidRPr="009924B7">
        <w:fldChar w:fldCharType="end"/>
      </w:r>
    </w:p>
    <w:p w14:paraId="040BE2C7"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13054BB" w14:textId="77777777" w:rsidTr="009924B7">
        <w:trPr>
          <w:trHeight w:val="230"/>
        </w:trPr>
        <w:tc>
          <w:tcPr>
            <w:tcW w:w="1710" w:type="dxa"/>
            <w:tcBorders>
              <w:top w:val="nil"/>
              <w:left w:val="nil"/>
              <w:bottom w:val="nil"/>
              <w:right w:val="nil"/>
            </w:tcBorders>
          </w:tcPr>
          <w:p w14:paraId="5707B0C7" w14:textId="77777777" w:rsidR="009924B7" w:rsidRDefault="009924B7" w:rsidP="009924B7">
            <w:r>
              <w:rPr>
                <w:b/>
                <w:bCs/>
              </w:rPr>
              <w:t>Definitie</w:t>
            </w:r>
          </w:p>
        </w:tc>
        <w:tc>
          <w:tcPr>
            <w:tcW w:w="7650" w:type="dxa"/>
            <w:tcBorders>
              <w:top w:val="nil"/>
              <w:left w:val="nil"/>
              <w:bottom w:val="nil"/>
              <w:right w:val="nil"/>
            </w:tcBorders>
          </w:tcPr>
          <w:p w14:paraId="5D159CE1" w14:textId="77777777" w:rsidR="009924B7" w:rsidRDefault="009924B7" w:rsidP="009924B7">
            <w:r>
              <w:fldChar w:fldCharType="begin" w:fldLock="1"/>
            </w:r>
            <w:r>
              <w:instrText>MERGEFIELD Element.Notes</w:instrText>
            </w:r>
            <w:r>
              <w:fldChar w:fldCharType="separate"/>
            </w:r>
            <w:r>
              <w:t>Een catagorisering waarmee het fysiek voorkomen van een weg kan worden verbijzonderd</w:t>
            </w:r>
            <w:r>
              <w:fldChar w:fldCharType="end"/>
            </w:r>
          </w:p>
        </w:tc>
      </w:tr>
    </w:tbl>
    <w:p w14:paraId="562F607A"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64748FB" w14:textId="77777777" w:rsidTr="009924B7">
        <w:trPr>
          <w:trHeight w:val="230"/>
        </w:trPr>
        <w:tc>
          <w:tcPr>
            <w:tcW w:w="1710" w:type="dxa"/>
            <w:tcBorders>
              <w:top w:val="nil"/>
              <w:left w:val="nil"/>
              <w:bottom w:val="nil"/>
              <w:right w:val="nil"/>
            </w:tcBorders>
          </w:tcPr>
          <w:p w14:paraId="7294FA4A" w14:textId="77777777" w:rsidR="009924B7" w:rsidRDefault="009924B7" w:rsidP="009924B7">
            <w:pPr>
              <w:rPr>
                <w:i/>
                <w:iCs/>
              </w:rPr>
            </w:pPr>
            <w:bookmarkStart w:id="807" w:name="BKM_C4863993_D7DC_4822_9490_330DD4202D48"/>
            <w:r>
              <w:rPr>
                <w:i/>
                <w:iCs/>
              </w:rPr>
              <w:t>Code</w:t>
            </w:r>
          </w:p>
        </w:tc>
        <w:tc>
          <w:tcPr>
            <w:tcW w:w="2970" w:type="dxa"/>
            <w:tcBorders>
              <w:top w:val="nil"/>
              <w:left w:val="nil"/>
              <w:bottom w:val="nil"/>
              <w:right w:val="nil"/>
            </w:tcBorders>
          </w:tcPr>
          <w:p w14:paraId="5852DE25" w14:textId="77777777" w:rsidR="009924B7" w:rsidRDefault="009924B7" w:rsidP="009924B7">
            <w:pPr>
              <w:rPr>
                <w:i/>
                <w:iCs/>
              </w:rPr>
            </w:pPr>
            <w:r>
              <w:rPr>
                <w:i/>
                <w:iCs/>
              </w:rPr>
              <w:t>Naam</w:t>
            </w:r>
          </w:p>
        </w:tc>
        <w:tc>
          <w:tcPr>
            <w:tcW w:w="4500" w:type="dxa"/>
            <w:tcBorders>
              <w:top w:val="nil"/>
              <w:left w:val="nil"/>
              <w:bottom w:val="nil"/>
              <w:right w:val="nil"/>
            </w:tcBorders>
          </w:tcPr>
          <w:p w14:paraId="7E21159E" w14:textId="77777777" w:rsidR="009924B7" w:rsidRDefault="009924B7" w:rsidP="009924B7">
            <w:pPr>
              <w:rPr>
                <w:i/>
                <w:iCs/>
              </w:rPr>
            </w:pPr>
            <w:r>
              <w:rPr>
                <w:i/>
                <w:iCs/>
              </w:rPr>
              <w:t>Definitie</w:t>
            </w:r>
          </w:p>
        </w:tc>
      </w:tr>
      <w:tr w:rsidR="009924B7" w14:paraId="6BCF3797" w14:textId="77777777" w:rsidTr="009924B7">
        <w:tc>
          <w:tcPr>
            <w:tcW w:w="1710" w:type="dxa"/>
            <w:tcBorders>
              <w:top w:val="nil"/>
              <w:left w:val="nil"/>
              <w:bottom w:val="nil"/>
              <w:right w:val="nil"/>
            </w:tcBorders>
          </w:tcPr>
          <w:p w14:paraId="07C7A55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11DEFFE" w14:textId="77777777" w:rsidR="009924B7" w:rsidRDefault="009924B7" w:rsidP="009924B7">
            <w:r>
              <w:fldChar w:fldCharType="begin" w:fldLock="1"/>
            </w:r>
            <w:r>
              <w:instrText>MERGEFIELD Att.Name</w:instrText>
            </w:r>
            <w:r>
              <w:fldChar w:fldCharType="separate"/>
            </w:r>
            <w:r>
              <w:t>gesloten verharding</w:t>
            </w:r>
            <w:r>
              <w:fldChar w:fldCharType="end"/>
            </w:r>
          </w:p>
        </w:tc>
        <w:tc>
          <w:tcPr>
            <w:tcW w:w="4500" w:type="dxa"/>
            <w:tcBorders>
              <w:top w:val="nil"/>
              <w:left w:val="nil"/>
              <w:bottom w:val="nil"/>
              <w:right w:val="nil"/>
            </w:tcBorders>
          </w:tcPr>
          <w:p w14:paraId="448C9567" w14:textId="77777777" w:rsidR="009924B7" w:rsidRPr="009924B7" w:rsidRDefault="009924B7" w:rsidP="009924B7">
            <w:r>
              <w:fldChar w:fldCharType="begin" w:fldLock="1"/>
            </w:r>
            <w:r>
              <w:instrText>MERGEFIELD Att.Notes</w:instrText>
            </w:r>
            <w:r>
              <w:fldChar w:fldCharType="end"/>
            </w:r>
            <w:r w:rsidRPr="009924B7">
              <w:t xml:space="preserve">Verharding bestaande uit een materiaal dat niet verwijderbaar is zonder </w:t>
            </w:r>
          </w:p>
          <w:p w14:paraId="604C57C0" w14:textId="77777777" w:rsidR="009924B7" w:rsidRDefault="009924B7" w:rsidP="009924B7">
            <w:r w:rsidRPr="009924B7">
              <w:t>definitieve destructie, zoals bijvoorbeeld bitumen, cement of kunststof.</w:t>
            </w:r>
          </w:p>
        </w:tc>
      </w:tr>
      <w:tr w:rsidR="009924B7" w14:paraId="42543E37" w14:textId="77777777" w:rsidTr="009924B7">
        <w:tc>
          <w:tcPr>
            <w:tcW w:w="1710" w:type="dxa"/>
            <w:tcBorders>
              <w:top w:val="nil"/>
              <w:left w:val="nil"/>
              <w:bottom w:val="nil"/>
              <w:right w:val="nil"/>
            </w:tcBorders>
          </w:tcPr>
          <w:p w14:paraId="079489B4" w14:textId="77777777" w:rsidR="009924B7" w:rsidRDefault="009924B7" w:rsidP="009924B7"/>
        </w:tc>
        <w:tc>
          <w:tcPr>
            <w:tcW w:w="2970" w:type="dxa"/>
            <w:tcBorders>
              <w:top w:val="nil"/>
              <w:left w:val="nil"/>
              <w:bottom w:val="nil"/>
              <w:right w:val="nil"/>
            </w:tcBorders>
          </w:tcPr>
          <w:p w14:paraId="68737CCE" w14:textId="77777777" w:rsidR="009924B7" w:rsidRDefault="009924B7" w:rsidP="009924B7"/>
        </w:tc>
        <w:tc>
          <w:tcPr>
            <w:tcW w:w="4500" w:type="dxa"/>
            <w:tcBorders>
              <w:top w:val="nil"/>
              <w:left w:val="nil"/>
              <w:bottom w:val="nil"/>
              <w:right w:val="nil"/>
            </w:tcBorders>
          </w:tcPr>
          <w:p w14:paraId="3187D071" w14:textId="77777777" w:rsidR="009924B7" w:rsidRDefault="009924B7" w:rsidP="009924B7"/>
        </w:tc>
        <w:bookmarkEnd w:id="807"/>
      </w:tr>
      <w:bookmarkStart w:id="808" w:name="BKM_56FD8355_5A45_4cf2_A9C3_3E6717B51866"/>
      <w:tr w:rsidR="009924B7" w14:paraId="6DC91D79" w14:textId="77777777" w:rsidTr="009924B7">
        <w:tc>
          <w:tcPr>
            <w:tcW w:w="1710" w:type="dxa"/>
            <w:tcBorders>
              <w:top w:val="nil"/>
              <w:left w:val="nil"/>
              <w:bottom w:val="nil"/>
              <w:right w:val="nil"/>
            </w:tcBorders>
          </w:tcPr>
          <w:p w14:paraId="34E3A28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BDF6AD1" w14:textId="77777777" w:rsidR="009924B7" w:rsidRDefault="009924B7" w:rsidP="009924B7">
            <w:r>
              <w:fldChar w:fldCharType="begin" w:fldLock="1"/>
            </w:r>
            <w:r>
              <w:instrText>MERGEFIELD Att.Name</w:instrText>
            </w:r>
            <w:r>
              <w:fldChar w:fldCharType="separate"/>
            </w:r>
            <w:r>
              <w:t>open verharding</w:t>
            </w:r>
            <w:r>
              <w:fldChar w:fldCharType="end"/>
            </w:r>
          </w:p>
        </w:tc>
        <w:tc>
          <w:tcPr>
            <w:tcW w:w="4500" w:type="dxa"/>
            <w:tcBorders>
              <w:top w:val="nil"/>
              <w:left w:val="nil"/>
              <w:bottom w:val="nil"/>
              <w:right w:val="nil"/>
            </w:tcBorders>
          </w:tcPr>
          <w:p w14:paraId="65118FDE" w14:textId="77777777" w:rsidR="009924B7" w:rsidRDefault="009924B7" w:rsidP="009924B7">
            <w:r>
              <w:fldChar w:fldCharType="begin" w:fldLock="1"/>
            </w:r>
            <w:r>
              <w:instrText>MERGEFIELD Att.Notes</w:instrText>
            </w:r>
            <w:r>
              <w:fldChar w:fldCharType="separate"/>
            </w:r>
            <w:r>
              <w:t>Verharding gevormd door in verband aangebrachte elementen van beperkte afmetingen, zoals bijvoorbeeld klinkers en tegels.</w:t>
            </w:r>
            <w:r>
              <w:fldChar w:fldCharType="end"/>
            </w:r>
          </w:p>
        </w:tc>
      </w:tr>
      <w:tr w:rsidR="009924B7" w14:paraId="722B7BC9" w14:textId="77777777" w:rsidTr="009924B7">
        <w:tc>
          <w:tcPr>
            <w:tcW w:w="1710" w:type="dxa"/>
            <w:tcBorders>
              <w:top w:val="nil"/>
              <w:left w:val="nil"/>
              <w:bottom w:val="nil"/>
              <w:right w:val="nil"/>
            </w:tcBorders>
          </w:tcPr>
          <w:p w14:paraId="577CA564" w14:textId="77777777" w:rsidR="009924B7" w:rsidRDefault="009924B7" w:rsidP="009924B7"/>
        </w:tc>
        <w:tc>
          <w:tcPr>
            <w:tcW w:w="2970" w:type="dxa"/>
            <w:tcBorders>
              <w:top w:val="nil"/>
              <w:left w:val="nil"/>
              <w:bottom w:val="nil"/>
              <w:right w:val="nil"/>
            </w:tcBorders>
          </w:tcPr>
          <w:p w14:paraId="63E1BF86" w14:textId="77777777" w:rsidR="009924B7" w:rsidRDefault="009924B7" w:rsidP="009924B7"/>
        </w:tc>
        <w:tc>
          <w:tcPr>
            <w:tcW w:w="4500" w:type="dxa"/>
            <w:tcBorders>
              <w:top w:val="nil"/>
              <w:left w:val="nil"/>
              <w:bottom w:val="nil"/>
              <w:right w:val="nil"/>
            </w:tcBorders>
          </w:tcPr>
          <w:p w14:paraId="667D5B7B" w14:textId="77777777" w:rsidR="009924B7" w:rsidRDefault="009924B7" w:rsidP="009924B7"/>
        </w:tc>
        <w:bookmarkEnd w:id="808"/>
      </w:tr>
      <w:bookmarkStart w:id="809" w:name="BKM_9C70FA41_810C_4a5e_8F69_C27AE002C804"/>
      <w:tr w:rsidR="009924B7" w14:paraId="482CE2C7" w14:textId="77777777" w:rsidTr="009924B7">
        <w:tc>
          <w:tcPr>
            <w:tcW w:w="1710" w:type="dxa"/>
            <w:tcBorders>
              <w:top w:val="nil"/>
              <w:left w:val="nil"/>
              <w:bottom w:val="nil"/>
              <w:right w:val="nil"/>
            </w:tcBorders>
          </w:tcPr>
          <w:p w14:paraId="0938C2C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194662A" w14:textId="77777777" w:rsidR="009924B7" w:rsidRDefault="009924B7" w:rsidP="009924B7">
            <w:r>
              <w:fldChar w:fldCharType="begin" w:fldLock="1"/>
            </w:r>
            <w:r>
              <w:instrText>MERGEFIELD Att.Name</w:instrText>
            </w:r>
            <w:r>
              <w:fldChar w:fldCharType="separate"/>
            </w:r>
            <w:r>
              <w:t>half verhard</w:t>
            </w:r>
            <w:r>
              <w:fldChar w:fldCharType="end"/>
            </w:r>
          </w:p>
        </w:tc>
        <w:tc>
          <w:tcPr>
            <w:tcW w:w="4500" w:type="dxa"/>
            <w:tcBorders>
              <w:top w:val="nil"/>
              <w:left w:val="nil"/>
              <w:bottom w:val="nil"/>
              <w:right w:val="nil"/>
            </w:tcBorders>
          </w:tcPr>
          <w:p w14:paraId="1520435C" w14:textId="77777777" w:rsidR="009924B7" w:rsidRPr="009924B7" w:rsidRDefault="009924B7" w:rsidP="009924B7">
            <w:r>
              <w:fldChar w:fldCharType="begin" w:fldLock="1"/>
            </w:r>
            <w:r>
              <w:instrText>MERGEFIELD Att.Notes</w:instrText>
            </w:r>
            <w:r>
              <w:fldChar w:fldCharType="end"/>
            </w:r>
            <w:r w:rsidRPr="009924B7">
              <w:t xml:space="preserve">Verharding bestaande uit een door verdichting gebonden materiaal, of </w:t>
            </w:r>
          </w:p>
          <w:p w14:paraId="11C4DBB1" w14:textId="77777777" w:rsidR="009924B7" w:rsidRDefault="009924B7" w:rsidP="009924B7">
            <w:r>
              <w:rPr>
                <w:lang w:val="en-US"/>
              </w:rPr>
              <w:t>onsamenhangend materiaal.</w:t>
            </w:r>
          </w:p>
        </w:tc>
      </w:tr>
      <w:tr w:rsidR="009924B7" w14:paraId="32103735" w14:textId="77777777" w:rsidTr="009924B7">
        <w:tc>
          <w:tcPr>
            <w:tcW w:w="1710" w:type="dxa"/>
            <w:tcBorders>
              <w:top w:val="nil"/>
              <w:left w:val="nil"/>
              <w:bottom w:val="nil"/>
              <w:right w:val="nil"/>
            </w:tcBorders>
          </w:tcPr>
          <w:p w14:paraId="7D04BF16" w14:textId="77777777" w:rsidR="009924B7" w:rsidRDefault="009924B7" w:rsidP="009924B7"/>
        </w:tc>
        <w:tc>
          <w:tcPr>
            <w:tcW w:w="2970" w:type="dxa"/>
            <w:tcBorders>
              <w:top w:val="nil"/>
              <w:left w:val="nil"/>
              <w:bottom w:val="nil"/>
              <w:right w:val="nil"/>
            </w:tcBorders>
          </w:tcPr>
          <w:p w14:paraId="3A23A42E" w14:textId="77777777" w:rsidR="009924B7" w:rsidRDefault="009924B7" w:rsidP="009924B7"/>
        </w:tc>
        <w:tc>
          <w:tcPr>
            <w:tcW w:w="4500" w:type="dxa"/>
            <w:tcBorders>
              <w:top w:val="nil"/>
              <w:left w:val="nil"/>
              <w:bottom w:val="nil"/>
              <w:right w:val="nil"/>
            </w:tcBorders>
          </w:tcPr>
          <w:p w14:paraId="045E55DA" w14:textId="77777777" w:rsidR="009924B7" w:rsidRDefault="009924B7" w:rsidP="009924B7"/>
        </w:tc>
        <w:bookmarkEnd w:id="809"/>
      </w:tr>
      <w:bookmarkStart w:id="810" w:name="BKM_93204782_714F_432b_87A4_3DDFBEF19696"/>
      <w:tr w:rsidR="009924B7" w14:paraId="07B76D6D" w14:textId="77777777" w:rsidTr="009924B7">
        <w:tc>
          <w:tcPr>
            <w:tcW w:w="1710" w:type="dxa"/>
            <w:tcBorders>
              <w:top w:val="nil"/>
              <w:left w:val="nil"/>
              <w:bottom w:val="nil"/>
              <w:right w:val="nil"/>
            </w:tcBorders>
          </w:tcPr>
          <w:p w14:paraId="3322A9C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3D7C946" w14:textId="77777777" w:rsidR="009924B7" w:rsidRDefault="009924B7" w:rsidP="009924B7">
            <w:r>
              <w:fldChar w:fldCharType="begin" w:fldLock="1"/>
            </w:r>
            <w:r>
              <w:instrText>MERGEFIELD Att.Name</w:instrText>
            </w:r>
            <w:r>
              <w:fldChar w:fldCharType="separate"/>
            </w:r>
            <w:r>
              <w:t>onverhard</w:t>
            </w:r>
            <w:r>
              <w:fldChar w:fldCharType="end"/>
            </w:r>
          </w:p>
        </w:tc>
        <w:tc>
          <w:tcPr>
            <w:tcW w:w="4500" w:type="dxa"/>
            <w:tcBorders>
              <w:top w:val="nil"/>
              <w:left w:val="nil"/>
              <w:bottom w:val="nil"/>
              <w:right w:val="nil"/>
            </w:tcBorders>
          </w:tcPr>
          <w:p w14:paraId="1851730D" w14:textId="77777777" w:rsidR="009924B7" w:rsidRDefault="009924B7" w:rsidP="009924B7">
            <w:r>
              <w:fldChar w:fldCharType="begin" w:fldLock="1"/>
            </w:r>
            <w:r>
              <w:instrText>MERGEFIELD Att.Notes</w:instrText>
            </w:r>
            <w:r>
              <w:fldChar w:fldCharType="separate"/>
            </w:r>
            <w:r>
              <w:t>Wegdelen waar geen verharding of aaneengesloten vegetatie aanwezig is.</w:t>
            </w:r>
            <w:r>
              <w:fldChar w:fldCharType="end"/>
            </w:r>
          </w:p>
        </w:tc>
      </w:tr>
      <w:tr w:rsidR="009924B7" w14:paraId="55C68071" w14:textId="77777777" w:rsidTr="009924B7">
        <w:tc>
          <w:tcPr>
            <w:tcW w:w="1710" w:type="dxa"/>
            <w:tcBorders>
              <w:top w:val="nil"/>
              <w:left w:val="nil"/>
              <w:bottom w:val="nil"/>
              <w:right w:val="nil"/>
            </w:tcBorders>
          </w:tcPr>
          <w:p w14:paraId="22EDAED0" w14:textId="77777777" w:rsidR="009924B7" w:rsidRDefault="009924B7" w:rsidP="009924B7"/>
        </w:tc>
        <w:tc>
          <w:tcPr>
            <w:tcW w:w="2970" w:type="dxa"/>
            <w:tcBorders>
              <w:top w:val="nil"/>
              <w:left w:val="nil"/>
              <w:bottom w:val="nil"/>
              <w:right w:val="nil"/>
            </w:tcBorders>
          </w:tcPr>
          <w:p w14:paraId="13582E98" w14:textId="77777777" w:rsidR="009924B7" w:rsidRDefault="009924B7" w:rsidP="009924B7"/>
        </w:tc>
        <w:tc>
          <w:tcPr>
            <w:tcW w:w="4500" w:type="dxa"/>
            <w:tcBorders>
              <w:top w:val="nil"/>
              <w:left w:val="nil"/>
              <w:bottom w:val="nil"/>
              <w:right w:val="nil"/>
            </w:tcBorders>
          </w:tcPr>
          <w:p w14:paraId="39002635" w14:textId="77777777" w:rsidR="009924B7" w:rsidRDefault="009924B7" w:rsidP="009924B7"/>
        </w:tc>
        <w:bookmarkEnd w:id="810"/>
      </w:tr>
      <w:bookmarkEnd w:id="806"/>
    </w:tbl>
    <w:p w14:paraId="3B3A49F0" w14:textId="7B1B9325" w:rsidR="009924B7" w:rsidRDefault="009924B7" w:rsidP="009924B7">
      <w:pPr>
        <w:rPr>
          <w:u w:color="000000"/>
        </w:rPr>
      </w:pPr>
    </w:p>
    <w:p w14:paraId="6BE8F257" w14:textId="77777777" w:rsidR="009924B7" w:rsidRDefault="009924B7">
      <w:pPr>
        <w:contextualSpacing w:val="0"/>
        <w:rPr>
          <w:u w:color="000000"/>
        </w:rPr>
      </w:pPr>
      <w:r>
        <w:rPr>
          <w:u w:color="000000"/>
        </w:rPr>
        <w:br w:type="page"/>
      </w:r>
    </w:p>
    <w:bookmarkStart w:id="811" w:name="BKM_9E1309B5_D4B2_4413_AE03_5EFA7EAF8041"/>
    <w:p w14:paraId="463362B0"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fysiek voorkomen weg plus</w:t>
      </w:r>
      <w:r w:rsidRPr="009924B7">
        <w:fldChar w:fldCharType="end"/>
      </w:r>
    </w:p>
    <w:p w14:paraId="3C5DE65C"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46888D9" w14:textId="77777777" w:rsidTr="009924B7">
        <w:trPr>
          <w:trHeight w:val="230"/>
        </w:trPr>
        <w:tc>
          <w:tcPr>
            <w:tcW w:w="1710" w:type="dxa"/>
            <w:tcBorders>
              <w:top w:val="nil"/>
              <w:left w:val="nil"/>
              <w:bottom w:val="nil"/>
              <w:right w:val="nil"/>
            </w:tcBorders>
          </w:tcPr>
          <w:p w14:paraId="795B2AE4" w14:textId="77777777" w:rsidR="009924B7" w:rsidRDefault="009924B7" w:rsidP="009924B7">
            <w:r>
              <w:rPr>
                <w:b/>
                <w:bCs/>
              </w:rPr>
              <w:t>Definitie</w:t>
            </w:r>
          </w:p>
        </w:tc>
        <w:tc>
          <w:tcPr>
            <w:tcW w:w="7650" w:type="dxa"/>
            <w:tcBorders>
              <w:top w:val="nil"/>
              <w:left w:val="nil"/>
              <w:bottom w:val="nil"/>
              <w:right w:val="nil"/>
            </w:tcBorders>
          </w:tcPr>
          <w:p w14:paraId="39895401" w14:textId="77777777" w:rsidR="009924B7" w:rsidRDefault="009924B7" w:rsidP="009924B7">
            <w:r>
              <w:fldChar w:fldCharType="begin" w:fldLock="1"/>
            </w:r>
            <w:r>
              <w:instrText>MERGEFIELD Element.Notes</w:instrText>
            </w:r>
            <w:r>
              <w:fldChar w:fldCharType="separate"/>
            </w:r>
            <w:r>
              <w:t>Een nadere classificatie van de mate waarin een wegdeen al of niet verhard is.</w:t>
            </w:r>
            <w:r>
              <w:fldChar w:fldCharType="end"/>
            </w:r>
          </w:p>
        </w:tc>
      </w:tr>
    </w:tbl>
    <w:p w14:paraId="1956C88C"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B50BD59" w14:textId="77777777" w:rsidTr="009924B7">
        <w:trPr>
          <w:trHeight w:val="230"/>
        </w:trPr>
        <w:tc>
          <w:tcPr>
            <w:tcW w:w="1710" w:type="dxa"/>
            <w:tcBorders>
              <w:top w:val="nil"/>
              <w:left w:val="nil"/>
              <w:bottom w:val="nil"/>
              <w:right w:val="nil"/>
            </w:tcBorders>
          </w:tcPr>
          <w:p w14:paraId="315862ED" w14:textId="77777777" w:rsidR="009924B7" w:rsidRDefault="009924B7" w:rsidP="009924B7">
            <w:pPr>
              <w:rPr>
                <w:i/>
                <w:iCs/>
              </w:rPr>
            </w:pPr>
            <w:bookmarkStart w:id="812" w:name="BKM_EBE993DD_FDB0_4095_B318_2AAFBD6AA005"/>
            <w:r>
              <w:rPr>
                <w:i/>
                <w:iCs/>
              </w:rPr>
              <w:t>Code</w:t>
            </w:r>
          </w:p>
        </w:tc>
        <w:tc>
          <w:tcPr>
            <w:tcW w:w="2970" w:type="dxa"/>
            <w:tcBorders>
              <w:top w:val="nil"/>
              <w:left w:val="nil"/>
              <w:bottom w:val="nil"/>
              <w:right w:val="nil"/>
            </w:tcBorders>
          </w:tcPr>
          <w:p w14:paraId="26D7DD30" w14:textId="77777777" w:rsidR="009924B7" w:rsidRDefault="009924B7" w:rsidP="009924B7">
            <w:pPr>
              <w:rPr>
                <w:i/>
                <w:iCs/>
              </w:rPr>
            </w:pPr>
            <w:r>
              <w:rPr>
                <w:i/>
                <w:iCs/>
              </w:rPr>
              <w:t>Naam</w:t>
            </w:r>
          </w:p>
        </w:tc>
        <w:tc>
          <w:tcPr>
            <w:tcW w:w="4500" w:type="dxa"/>
            <w:tcBorders>
              <w:top w:val="nil"/>
              <w:left w:val="nil"/>
              <w:bottom w:val="nil"/>
              <w:right w:val="nil"/>
            </w:tcBorders>
          </w:tcPr>
          <w:p w14:paraId="424D5207" w14:textId="77777777" w:rsidR="009924B7" w:rsidRDefault="009924B7" w:rsidP="009924B7">
            <w:pPr>
              <w:rPr>
                <w:i/>
                <w:iCs/>
              </w:rPr>
            </w:pPr>
            <w:r>
              <w:rPr>
                <w:i/>
                <w:iCs/>
              </w:rPr>
              <w:t>Definitie</w:t>
            </w:r>
          </w:p>
        </w:tc>
      </w:tr>
      <w:tr w:rsidR="009924B7" w14:paraId="6A514E7D" w14:textId="77777777" w:rsidTr="009924B7">
        <w:tc>
          <w:tcPr>
            <w:tcW w:w="1710" w:type="dxa"/>
            <w:tcBorders>
              <w:top w:val="nil"/>
              <w:left w:val="nil"/>
              <w:bottom w:val="nil"/>
              <w:right w:val="nil"/>
            </w:tcBorders>
          </w:tcPr>
          <w:p w14:paraId="537CBAE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31AF2E7" w14:textId="77777777" w:rsidR="009924B7" w:rsidRDefault="009924B7" w:rsidP="009924B7">
            <w:r>
              <w:fldChar w:fldCharType="begin" w:fldLock="1"/>
            </w:r>
            <w:r>
              <w:instrText>MERGEFIELD Att.Name</w:instrText>
            </w:r>
            <w:r>
              <w:fldChar w:fldCharType="separate"/>
            </w:r>
            <w:r>
              <w:t>asfalt</w:t>
            </w:r>
            <w:r>
              <w:fldChar w:fldCharType="end"/>
            </w:r>
          </w:p>
        </w:tc>
        <w:tc>
          <w:tcPr>
            <w:tcW w:w="4500" w:type="dxa"/>
            <w:tcBorders>
              <w:top w:val="nil"/>
              <w:left w:val="nil"/>
              <w:bottom w:val="nil"/>
              <w:right w:val="nil"/>
            </w:tcBorders>
          </w:tcPr>
          <w:p w14:paraId="6BE57097" w14:textId="77777777" w:rsidR="009924B7" w:rsidRPr="009924B7" w:rsidRDefault="009924B7" w:rsidP="009924B7">
            <w:r>
              <w:fldChar w:fldCharType="begin" w:fldLock="1"/>
            </w:r>
            <w:r>
              <w:instrText>MERGEFIELD Att.Notes</w:instrText>
            </w:r>
            <w:r>
              <w:fldChar w:fldCharType="end"/>
            </w:r>
            <w:r w:rsidRPr="009924B7">
              <w:t xml:space="preserve">Gesloten verharding bestaande uit asfaltbeton of andere met </w:t>
            </w:r>
          </w:p>
          <w:p w14:paraId="5C1D479E" w14:textId="77777777" w:rsidR="009924B7" w:rsidRDefault="009924B7" w:rsidP="009924B7">
            <w:r>
              <w:rPr>
                <w:lang w:val="en-US"/>
              </w:rPr>
              <w:t xml:space="preserve">bitumen gebonden materialen. </w:t>
            </w:r>
          </w:p>
        </w:tc>
      </w:tr>
      <w:tr w:rsidR="009924B7" w14:paraId="7784ED0C" w14:textId="77777777" w:rsidTr="009924B7">
        <w:tc>
          <w:tcPr>
            <w:tcW w:w="1710" w:type="dxa"/>
            <w:tcBorders>
              <w:top w:val="nil"/>
              <w:left w:val="nil"/>
              <w:bottom w:val="nil"/>
              <w:right w:val="nil"/>
            </w:tcBorders>
          </w:tcPr>
          <w:p w14:paraId="4C3D064C" w14:textId="77777777" w:rsidR="009924B7" w:rsidRDefault="009924B7" w:rsidP="009924B7"/>
        </w:tc>
        <w:tc>
          <w:tcPr>
            <w:tcW w:w="2970" w:type="dxa"/>
            <w:tcBorders>
              <w:top w:val="nil"/>
              <w:left w:val="nil"/>
              <w:bottom w:val="nil"/>
              <w:right w:val="nil"/>
            </w:tcBorders>
          </w:tcPr>
          <w:p w14:paraId="5C27793C" w14:textId="77777777" w:rsidR="009924B7" w:rsidRDefault="009924B7" w:rsidP="009924B7"/>
        </w:tc>
        <w:tc>
          <w:tcPr>
            <w:tcW w:w="4500" w:type="dxa"/>
            <w:tcBorders>
              <w:top w:val="nil"/>
              <w:left w:val="nil"/>
              <w:bottom w:val="nil"/>
              <w:right w:val="nil"/>
            </w:tcBorders>
          </w:tcPr>
          <w:p w14:paraId="7162D4A7" w14:textId="77777777" w:rsidR="009924B7" w:rsidRDefault="009924B7" w:rsidP="009924B7"/>
        </w:tc>
        <w:bookmarkEnd w:id="812"/>
      </w:tr>
      <w:bookmarkStart w:id="813" w:name="BKM_3D03C80F_13D8_417d_83E0_773CE02804DD"/>
      <w:tr w:rsidR="009924B7" w14:paraId="3505EC43" w14:textId="77777777" w:rsidTr="009924B7">
        <w:tc>
          <w:tcPr>
            <w:tcW w:w="1710" w:type="dxa"/>
            <w:tcBorders>
              <w:top w:val="nil"/>
              <w:left w:val="nil"/>
              <w:bottom w:val="nil"/>
              <w:right w:val="nil"/>
            </w:tcBorders>
          </w:tcPr>
          <w:p w14:paraId="4186D23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C3BF86C" w14:textId="77777777" w:rsidR="009924B7" w:rsidRDefault="009924B7" w:rsidP="009924B7">
            <w:r>
              <w:fldChar w:fldCharType="begin" w:fldLock="1"/>
            </w:r>
            <w:r>
              <w:instrText>MERGEFIELD Att.Name</w:instrText>
            </w:r>
            <w:r>
              <w:fldChar w:fldCharType="separate"/>
            </w:r>
            <w:r>
              <w:t>cementbeton</w:t>
            </w:r>
            <w:r>
              <w:fldChar w:fldCharType="end"/>
            </w:r>
          </w:p>
        </w:tc>
        <w:tc>
          <w:tcPr>
            <w:tcW w:w="4500" w:type="dxa"/>
            <w:tcBorders>
              <w:top w:val="nil"/>
              <w:left w:val="nil"/>
              <w:bottom w:val="nil"/>
              <w:right w:val="nil"/>
            </w:tcBorders>
          </w:tcPr>
          <w:p w14:paraId="53B64304" w14:textId="77777777" w:rsidR="009924B7" w:rsidRPr="009924B7" w:rsidRDefault="009924B7" w:rsidP="009924B7">
            <w:r>
              <w:fldChar w:fldCharType="begin" w:fldLock="1"/>
            </w:r>
            <w:r>
              <w:instrText>MERGEFIELD Att.Notes</w:instrText>
            </w:r>
            <w:r>
              <w:fldChar w:fldCharType="end"/>
            </w:r>
            <w:r w:rsidRPr="009924B7">
              <w:t xml:space="preserve">Gesloten verharding bestaande uit gewapend of ongewapend </w:t>
            </w:r>
          </w:p>
          <w:p w14:paraId="1235CCFE" w14:textId="77777777" w:rsidR="009924B7" w:rsidRDefault="009924B7" w:rsidP="009924B7">
            <w:r>
              <w:rPr>
                <w:lang w:val="en-US"/>
              </w:rPr>
              <w:t xml:space="preserve">beton. </w:t>
            </w:r>
          </w:p>
        </w:tc>
      </w:tr>
      <w:tr w:rsidR="009924B7" w14:paraId="7212B924" w14:textId="77777777" w:rsidTr="009924B7">
        <w:tc>
          <w:tcPr>
            <w:tcW w:w="1710" w:type="dxa"/>
            <w:tcBorders>
              <w:top w:val="nil"/>
              <w:left w:val="nil"/>
              <w:bottom w:val="nil"/>
              <w:right w:val="nil"/>
            </w:tcBorders>
          </w:tcPr>
          <w:p w14:paraId="3F45A4D3" w14:textId="77777777" w:rsidR="009924B7" w:rsidRDefault="009924B7" w:rsidP="009924B7"/>
        </w:tc>
        <w:tc>
          <w:tcPr>
            <w:tcW w:w="2970" w:type="dxa"/>
            <w:tcBorders>
              <w:top w:val="nil"/>
              <w:left w:val="nil"/>
              <w:bottom w:val="nil"/>
              <w:right w:val="nil"/>
            </w:tcBorders>
          </w:tcPr>
          <w:p w14:paraId="6DD10E5D" w14:textId="77777777" w:rsidR="009924B7" w:rsidRDefault="009924B7" w:rsidP="009924B7"/>
        </w:tc>
        <w:tc>
          <w:tcPr>
            <w:tcW w:w="4500" w:type="dxa"/>
            <w:tcBorders>
              <w:top w:val="nil"/>
              <w:left w:val="nil"/>
              <w:bottom w:val="nil"/>
              <w:right w:val="nil"/>
            </w:tcBorders>
          </w:tcPr>
          <w:p w14:paraId="0820EC37" w14:textId="77777777" w:rsidR="009924B7" w:rsidRDefault="009924B7" w:rsidP="009924B7"/>
        </w:tc>
        <w:bookmarkEnd w:id="813"/>
      </w:tr>
      <w:bookmarkStart w:id="814" w:name="BKM_A64DADAD_9524_4f38_BC10_A1AF1D3FF9D0"/>
      <w:tr w:rsidR="009924B7" w14:paraId="68DF3BB9" w14:textId="77777777" w:rsidTr="009924B7">
        <w:tc>
          <w:tcPr>
            <w:tcW w:w="1710" w:type="dxa"/>
            <w:tcBorders>
              <w:top w:val="nil"/>
              <w:left w:val="nil"/>
              <w:bottom w:val="nil"/>
              <w:right w:val="nil"/>
            </w:tcBorders>
          </w:tcPr>
          <w:p w14:paraId="53559F0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6C1A5AF" w14:textId="77777777" w:rsidR="009924B7" w:rsidRDefault="009924B7" w:rsidP="009924B7">
            <w:r>
              <w:fldChar w:fldCharType="begin" w:fldLock="1"/>
            </w:r>
            <w:r>
              <w:instrText>MERGEFIELD Att.Name</w:instrText>
            </w:r>
            <w:r>
              <w:fldChar w:fldCharType="separate"/>
            </w:r>
            <w:r>
              <w:t>betonstraatstenen</w:t>
            </w:r>
            <w:r>
              <w:fldChar w:fldCharType="end"/>
            </w:r>
          </w:p>
        </w:tc>
        <w:tc>
          <w:tcPr>
            <w:tcW w:w="4500" w:type="dxa"/>
            <w:tcBorders>
              <w:top w:val="nil"/>
              <w:left w:val="nil"/>
              <w:bottom w:val="nil"/>
              <w:right w:val="nil"/>
            </w:tcBorders>
          </w:tcPr>
          <w:p w14:paraId="1DFDE685" w14:textId="77777777" w:rsidR="009924B7" w:rsidRPr="009924B7" w:rsidRDefault="009924B7" w:rsidP="009924B7">
            <w:r>
              <w:fldChar w:fldCharType="begin" w:fldLock="1"/>
            </w:r>
            <w:r>
              <w:instrText>MERGEFIELD Att.Notes</w:instrText>
            </w:r>
            <w:r>
              <w:fldChar w:fldCharType="end"/>
            </w:r>
            <w:r w:rsidRPr="009924B7">
              <w:t xml:space="preserve">Verharding gemaakt van betonstraatstenen. Straatsteen die als </w:t>
            </w:r>
          </w:p>
          <w:p w14:paraId="30813BC8" w14:textId="77777777" w:rsidR="009924B7" w:rsidRDefault="009924B7" w:rsidP="009924B7">
            <w:r w:rsidRPr="009924B7">
              <w:t xml:space="preserve">goedkope vervanging van de gebakken klinkers is ontwikkeld. </w:t>
            </w:r>
          </w:p>
        </w:tc>
      </w:tr>
      <w:tr w:rsidR="009924B7" w14:paraId="6AF218F7" w14:textId="77777777" w:rsidTr="009924B7">
        <w:tc>
          <w:tcPr>
            <w:tcW w:w="1710" w:type="dxa"/>
            <w:tcBorders>
              <w:top w:val="nil"/>
              <w:left w:val="nil"/>
              <w:bottom w:val="nil"/>
              <w:right w:val="nil"/>
            </w:tcBorders>
          </w:tcPr>
          <w:p w14:paraId="570320C4" w14:textId="77777777" w:rsidR="009924B7" w:rsidRDefault="009924B7" w:rsidP="009924B7"/>
        </w:tc>
        <w:tc>
          <w:tcPr>
            <w:tcW w:w="2970" w:type="dxa"/>
            <w:tcBorders>
              <w:top w:val="nil"/>
              <w:left w:val="nil"/>
              <w:bottom w:val="nil"/>
              <w:right w:val="nil"/>
            </w:tcBorders>
          </w:tcPr>
          <w:p w14:paraId="2E0CE302" w14:textId="77777777" w:rsidR="009924B7" w:rsidRDefault="009924B7" w:rsidP="009924B7"/>
        </w:tc>
        <w:tc>
          <w:tcPr>
            <w:tcW w:w="4500" w:type="dxa"/>
            <w:tcBorders>
              <w:top w:val="nil"/>
              <w:left w:val="nil"/>
              <w:bottom w:val="nil"/>
              <w:right w:val="nil"/>
            </w:tcBorders>
          </w:tcPr>
          <w:p w14:paraId="3F6D9B78" w14:textId="77777777" w:rsidR="009924B7" w:rsidRDefault="009924B7" w:rsidP="009924B7"/>
        </w:tc>
        <w:bookmarkEnd w:id="814"/>
      </w:tr>
      <w:bookmarkStart w:id="815" w:name="BKM_571491A9_423F_40e2_B3F1_FF6808DD002C"/>
      <w:tr w:rsidR="009924B7" w14:paraId="33F7C6D3" w14:textId="77777777" w:rsidTr="009924B7">
        <w:tc>
          <w:tcPr>
            <w:tcW w:w="1710" w:type="dxa"/>
            <w:tcBorders>
              <w:top w:val="nil"/>
              <w:left w:val="nil"/>
              <w:bottom w:val="nil"/>
              <w:right w:val="nil"/>
            </w:tcBorders>
          </w:tcPr>
          <w:p w14:paraId="64B4BBC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494D1D5" w14:textId="77777777" w:rsidR="009924B7" w:rsidRDefault="009924B7" w:rsidP="009924B7">
            <w:r>
              <w:fldChar w:fldCharType="begin" w:fldLock="1"/>
            </w:r>
            <w:r>
              <w:instrText>MERGEFIELD Att.Name</w:instrText>
            </w:r>
            <w:r>
              <w:fldChar w:fldCharType="separate"/>
            </w:r>
            <w:r>
              <w:t>gebakken klinkers</w:t>
            </w:r>
            <w:r>
              <w:fldChar w:fldCharType="end"/>
            </w:r>
          </w:p>
        </w:tc>
        <w:tc>
          <w:tcPr>
            <w:tcW w:w="4500" w:type="dxa"/>
            <w:tcBorders>
              <w:top w:val="nil"/>
              <w:left w:val="nil"/>
              <w:bottom w:val="nil"/>
              <w:right w:val="nil"/>
            </w:tcBorders>
          </w:tcPr>
          <w:p w14:paraId="5C429A9D" w14:textId="77777777" w:rsidR="009924B7" w:rsidRPr="009924B7" w:rsidRDefault="009924B7" w:rsidP="009924B7">
            <w:r>
              <w:fldChar w:fldCharType="begin" w:fldLock="1"/>
            </w:r>
            <w:r>
              <w:instrText>MERGEFIELD Att.Notes</w:instrText>
            </w:r>
            <w:r>
              <w:fldChar w:fldCharType="end"/>
            </w:r>
            <w:r w:rsidRPr="009924B7">
              <w:t xml:space="preserve">Verharding gemaakt van straatbakstenen. Gebakken klinkers </w:t>
            </w:r>
          </w:p>
          <w:p w14:paraId="023268C2" w14:textId="77777777" w:rsidR="009924B7" w:rsidRPr="009924B7" w:rsidRDefault="009924B7" w:rsidP="009924B7">
            <w:r w:rsidRPr="009924B7">
              <w:t xml:space="preserve">worden voornamelijk geproduceerd uit grondstof van eigen </w:t>
            </w:r>
          </w:p>
          <w:p w14:paraId="62E98748" w14:textId="77777777" w:rsidR="009924B7" w:rsidRDefault="009924B7" w:rsidP="009924B7">
            <w:r w:rsidRPr="009924B7">
              <w:t>bodem; de beddingen van onze rivieren.</w:t>
            </w:r>
          </w:p>
        </w:tc>
      </w:tr>
      <w:tr w:rsidR="009924B7" w14:paraId="2CA27B79" w14:textId="77777777" w:rsidTr="009924B7">
        <w:tc>
          <w:tcPr>
            <w:tcW w:w="1710" w:type="dxa"/>
            <w:tcBorders>
              <w:top w:val="nil"/>
              <w:left w:val="nil"/>
              <w:bottom w:val="nil"/>
              <w:right w:val="nil"/>
            </w:tcBorders>
          </w:tcPr>
          <w:p w14:paraId="43936C30" w14:textId="77777777" w:rsidR="009924B7" w:rsidRDefault="009924B7" w:rsidP="009924B7"/>
        </w:tc>
        <w:tc>
          <w:tcPr>
            <w:tcW w:w="2970" w:type="dxa"/>
            <w:tcBorders>
              <w:top w:val="nil"/>
              <w:left w:val="nil"/>
              <w:bottom w:val="nil"/>
              <w:right w:val="nil"/>
            </w:tcBorders>
          </w:tcPr>
          <w:p w14:paraId="09AA379F" w14:textId="77777777" w:rsidR="009924B7" w:rsidRDefault="009924B7" w:rsidP="009924B7"/>
        </w:tc>
        <w:tc>
          <w:tcPr>
            <w:tcW w:w="4500" w:type="dxa"/>
            <w:tcBorders>
              <w:top w:val="nil"/>
              <w:left w:val="nil"/>
              <w:bottom w:val="nil"/>
              <w:right w:val="nil"/>
            </w:tcBorders>
          </w:tcPr>
          <w:p w14:paraId="62247B7E" w14:textId="77777777" w:rsidR="009924B7" w:rsidRDefault="009924B7" w:rsidP="009924B7"/>
        </w:tc>
        <w:bookmarkEnd w:id="815"/>
      </w:tr>
      <w:bookmarkStart w:id="816" w:name="BKM_E20B204D_7BFD_4eec_BED0_E312912AA9A8"/>
      <w:tr w:rsidR="009924B7" w14:paraId="174FCDE7" w14:textId="77777777" w:rsidTr="009924B7">
        <w:tc>
          <w:tcPr>
            <w:tcW w:w="1710" w:type="dxa"/>
            <w:tcBorders>
              <w:top w:val="nil"/>
              <w:left w:val="nil"/>
              <w:bottom w:val="nil"/>
              <w:right w:val="nil"/>
            </w:tcBorders>
          </w:tcPr>
          <w:p w14:paraId="70679D9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163C8B" w14:textId="77777777" w:rsidR="009924B7" w:rsidRDefault="009924B7" w:rsidP="009924B7">
            <w:r>
              <w:fldChar w:fldCharType="begin" w:fldLock="1"/>
            </w:r>
            <w:r>
              <w:instrText>MERGEFIELD Att.Name</w:instrText>
            </w:r>
            <w:r>
              <w:fldChar w:fldCharType="separate"/>
            </w:r>
            <w:r>
              <w:t>tegels</w:t>
            </w:r>
            <w:r>
              <w:fldChar w:fldCharType="end"/>
            </w:r>
          </w:p>
        </w:tc>
        <w:tc>
          <w:tcPr>
            <w:tcW w:w="4500" w:type="dxa"/>
            <w:tcBorders>
              <w:top w:val="nil"/>
              <w:left w:val="nil"/>
              <w:bottom w:val="nil"/>
              <w:right w:val="nil"/>
            </w:tcBorders>
          </w:tcPr>
          <w:p w14:paraId="3A1D764A" w14:textId="77777777" w:rsidR="009924B7" w:rsidRDefault="009924B7" w:rsidP="009924B7">
            <w:r>
              <w:fldChar w:fldCharType="begin" w:fldLock="1"/>
            </w:r>
            <w:r>
              <w:instrText>MERGEFIELD Att.Notes</w:instrText>
            </w:r>
            <w:r>
              <w:fldChar w:fldCharType="separate"/>
            </w:r>
            <w:r>
              <w:t xml:space="preserve">Bestrating van tegels, een platte vaak vierkante betonnen steen; veelal gebruikt voor trottoirbestrating. </w:t>
            </w:r>
            <w:r>
              <w:fldChar w:fldCharType="end"/>
            </w:r>
          </w:p>
        </w:tc>
      </w:tr>
      <w:tr w:rsidR="009924B7" w14:paraId="075F41AE" w14:textId="77777777" w:rsidTr="009924B7">
        <w:tc>
          <w:tcPr>
            <w:tcW w:w="1710" w:type="dxa"/>
            <w:tcBorders>
              <w:top w:val="nil"/>
              <w:left w:val="nil"/>
              <w:bottom w:val="nil"/>
              <w:right w:val="nil"/>
            </w:tcBorders>
          </w:tcPr>
          <w:p w14:paraId="6B9AC24D" w14:textId="77777777" w:rsidR="009924B7" w:rsidRDefault="009924B7" w:rsidP="009924B7"/>
        </w:tc>
        <w:tc>
          <w:tcPr>
            <w:tcW w:w="2970" w:type="dxa"/>
            <w:tcBorders>
              <w:top w:val="nil"/>
              <w:left w:val="nil"/>
              <w:bottom w:val="nil"/>
              <w:right w:val="nil"/>
            </w:tcBorders>
          </w:tcPr>
          <w:p w14:paraId="2B1CE455" w14:textId="77777777" w:rsidR="009924B7" w:rsidRDefault="009924B7" w:rsidP="009924B7"/>
        </w:tc>
        <w:tc>
          <w:tcPr>
            <w:tcW w:w="4500" w:type="dxa"/>
            <w:tcBorders>
              <w:top w:val="nil"/>
              <w:left w:val="nil"/>
              <w:bottom w:val="nil"/>
              <w:right w:val="nil"/>
            </w:tcBorders>
          </w:tcPr>
          <w:p w14:paraId="0E705AFD" w14:textId="77777777" w:rsidR="009924B7" w:rsidRDefault="009924B7" w:rsidP="009924B7"/>
        </w:tc>
        <w:bookmarkEnd w:id="816"/>
      </w:tr>
      <w:bookmarkStart w:id="817" w:name="BKM_B21ABBB0_6FE0_488a_8D21_8C6ADA3F742C"/>
      <w:tr w:rsidR="009924B7" w14:paraId="7B3BDCA5" w14:textId="77777777" w:rsidTr="009924B7">
        <w:tc>
          <w:tcPr>
            <w:tcW w:w="1710" w:type="dxa"/>
            <w:tcBorders>
              <w:top w:val="nil"/>
              <w:left w:val="nil"/>
              <w:bottom w:val="nil"/>
              <w:right w:val="nil"/>
            </w:tcBorders>
          </w:tcPr>
          <w:p w14:paraId="6C67524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CD469D" w14:textId="77777777" w:rsidR="009924B7" w:rsidRDefault="009924B7" w:rsidP="009924B7">
            <w:r>
              <w:fldChar w:fldCharType="begin" w:fldLock="1"/>
            </w:r>
            <w:r>
              <w:instrText>MERGEFIELD Att.Name</w:instrText>
            </w:r>
            <w:r>
              <w:fldChar w:fldCharType="separate"/>
            </w:r>
            <w:r>
              <w:t>sierbestrating</w:t>
            </w:r>
            <w:r>
              <w:fldChar w:fldCharType="end"/>
            </w:r>
          </w:p>
        </w:tc>
        <w:tc>
          <w:tcPr>
            <w:tcW w:w="4500" w:type="dxa"/>
            <w:tcBorders>
              <w:top w:val="nil"/>
              <w:left w:val="nil"/>
              <w:bottom w:val="nil"/>
              <w:right w:val="nil"/>
            </w:tcBorders>
          </w:tcPr>
          <w:p w14:paraId="281ACB6E" w14:textId="77777777" w:rsidR="009924B7" w:rsidRPr="009924B7" w:rsidRDefault="009924B7" w:rsidP="009924B7">
            <w:r>
              <w:fldChar w:fldCharType="begin" w:fldLock="1"/>
            </w:r>
            <w:r>
              <w:instrText>MERGEFIELD Att.Notes</w:instrText>
            </w:r>
            <w:r>
              <w:fldChar w:fldCharType="end"/>
            </w:r>
            <w:r w:rsidRPr="009924B7">
              <w:t xml:space="preserve">Bestrating, uitgevoerd in verschillende bestratingsverbanden en </w:t>
            </w:r>
          </w:p>
          <w:p w14:paraId="26FAFEFF" w14:textId="77777777" w:rsidR="009924B7" w:rsidRPr="009924B7" w:rsidRDefault="009924B7" w:rsidP="009924B7">
            <w:r w:rsidRPr="009924B7">
              <w:t xml:space="preserve">-materialen, of in een sierverband, die vooral wordt toegepast </w:t>
            </w:r>
          </w:p>
          <w:p w14:paraId="061553C8" w14:textId="77777777" w:rsidR="009924B7" w:rsidRDefault="009924B7" w:rsidP="009924B7">
            <w:r>
              <w:rPr>
                <w:lang w:val="en-US"/>
              </w:rPr>
              <w:t xml:space="preserve">uit esthetische overwegingen. </w:t>
            </w:r>
          </w:p>
        </w:tc>
      </w:tr>
      <w:tr w:rsidR="009924B7" w14:paraId="2B6F9D36" w14:textId="77777777" w:rsidTr="009924B7">
        <w:tc>
          <w:tcPr>
            <w:tcW w:w="1710" w:type="dxa"/>
            <w:tcBorders>
              <w:top w:val="nil"/>
              <w:left w:val="nil"/>
              <w:bottom w:val="nil"/>
              <w:right w:val="nil"/>
            </w:tcBorders>
          </w:tcPr>
          <w:p w14:paraId="428CA099" w14:textId="77777777" w:rsidR="009924B7" w:rsidRDefault="009924B7" w:rsidP="009924B7"/>
        </w:tc>
        <w:tc>
          <w:tcPr>
            <w:tcW w:w="2970" w:type="dxa"/>
            <w:tcBorders>
              <w:top w:val="nil"/>
              <w:left w:val="nil"/>
              <w:bottom w:val="nil"/>
              <w:right w:val="nil"/>
            </w:tcBorders>
          </w:tcPr>
          <w:p w14:paraId="27F9F4C3" w14:textId="77777777" w:rsidR="009924B7" w:rsidRDefault="009924B7" w:rsidP="009924B7"/>
        </w:tc>
        <w:tc>
          <w:tcPr>
            <w:tcW w:w="4500" w:type="dxa"/>
            <w:tcBorders>
              <w:top w:val="nil"/>
              <w:left w:val="nil"/>
              <w:bottom w:val="nil"/>
              <w:right w:val="nil"/>
            </w:tcBorders>
          </w:tcPr>
          <w:p w14:paraId="3B2F94E3" w14:textId="77777777" w:rsidR="009924B7" w:rsidRDefault="009924B7" w:rsidP="009924B7"/>
        </w:tc>
        <w:bookmarkEnd w:id="817"/>
      </w:tr>
      <w:bookmarkStart w:id="818" w:name="BKM_5A5F2194_3B7C_41bc_9A03_51F3500671E4"/>
      <w:tr w:rsidR="009924B7" w14:paraId="61072377" w14:textId="77777777" w:rsidTr="009924B7">
        <w:tc>
          <w:tcPr>
            <w:tcW w:w="1710" w:type="dxa"/>
            <w:tcBorders>
              <w:top w:val="nil"/>
              <w:left w:val="nil"/>
              <w:bottom w:val="nil"/>
              <w:right w:val="nil"/>
            </w:tcBorders>
          </w:tcPr>
          <w:p w14:paraId="73EEE4C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ECC718D" w14:textId="77777777" w:rsidR="009924B7" w:rsidRDefault="009924B7" w:rsidP="009924B7">
            <w:r>
              <w:fldChar w:fldCharType="begin" w:fldLock="1"/>
            </w:r>
            <w:r>
              <w:instrText>MERGEFIELD Att.Name</w:instrText>
            </w:r>
            <w:r>
              <w:fldChar w:fldCharType="separate"/>
            </w:r>
            <w:r>
              <w:t>beton element</w:t>
            </w:r>
            <w:r>
              <w:fldChar w:fldCharType="end"/>
            </w:r>
          </w:p>
        </w:tc>
        <w:tc>
          <w:tcPr>
            <w:tcW w:w="4500" w:type="dxa"/>
            <w:tcBorders>
              <w:top w:val="nil"/>
              <w:left w:val="nil"/>
              <w:bottom w:val="nil"/>
              <w:right w:val="nil"/>
            </w:tcBorders>
          </w:tcPr>
          <w:p w14:paraId="742D0968" w14:textId="77777777" w:rsidR="009924B7" w:rsidRPr="009924B7" w:rsidRDefault="009924B7" w:rsidP="009924B7">
            <w:r>
              <w:fldChar w:fldCharType="begin" w:fldLock="1"/>
            </w:r>
            <w:r>
              <w:instrText>MERGEFIELD Att.Notes</w:instrText>
            </w:r>
            <w:r>
              <w:fldChar w:fldCharType="end"/>
            </w:r>
            <w:r w:rsidRPr="009924B7">
              <w:t xml:space="preserve">Geprepareerde elementen van beton zoals, trottoirbanden, </w:t>
            </w:r>
          </w:p>
          <w:p w14:paraId="7ECEDD27" w14:textId="77777777" w:rsidR="009924B7" w:rsidRDefault="009924B7" w:rsidP="009924B7">
            <w:r>
              <w:rPr>
                <w:lang w:val="en-US"/>
              </w:rPr>
              <w:t xml:space="preserve">opsluitbanden en stelconplaten. </w:t>
            </w:r>
          </w:p>
        </w:tc>
      </w:tr>
      <w:tr w:rsidR="009924B7" w14:paraId="35D7A4CB" w14:textId="77777777" w:rsidTr="009924B7">
        <w:tc>
          <w:tcPr>
            <w:tcW w:w="1710" w:type="dxa"/>
            <w:tcBorders>
              <w:top w:val="nil"/>
              <w:left w:val="nil"/>
              <w:bottom w:val="nil"/>
              <w:right w:val="nil"/>
            </w:tcBorders>
          </w:tcPr>
          <w:p w14:paraId="69E887A3" w14:textId="77777777" w:rsidR="009924B7" w:rsidRDefault="009924B7" w:rsidP="009924B7"/>
        </w:tc>
        <w:tc>
          <w:tcPr>
            <w:tcW w:w="2970" w:type="dxa"/>
            <w:tcBorders>
              <w:top w:val="nil"/>
              <w:left w:val="nil"/>
              <w:bottom w:val="nil"/>
              <w:right w:val="nil"/>
            </w:tcBorders>
          </w:tcPr>
          <w:p w14:paraId="18A85847" w14:textId="77777777" w:rsidR="009924B7" w:rsidRDefault="009924B7" w:rsidP="009924B7"/>
        </w:tc>
        <w:tc>
          <w:tcPr>
            <w:tcW w:w="4500" w:type="dxa"/>
            <w:tcBorders>
              <w:top w:val="nil"/>
              <w:left w:val="nil"/>
              <w:bottom w:val="nil"/>
              <w:right w:val="nil"/>
            </w:tcBorders>
          </w:tcPr>
          <w:p w14:paraId="0D4F4A07" w14:textId="77777777" w:rsidR="009924B7" w:rsidRDefault="009924B7" w:rsidP="009924B7"/>
        </w:tc>
        <w:bookmarkEnd w:id="818"/>
      </w:tr>
      <w:bookmarkStart w:id="819" w:name="BKM_DCCC836F_E203_4d63_AFA7_10D5C19F35A2"/>
      <w:tr w:rsidR="009924B7" w14:paraId="786400F8" w14:textId="77777777" w:rsidTr="009924B7">
        <w:tc>
          <w:tcPr>
            <w:tcW w:w="1710" w:type="dxa"/>
            <w:tcBorders>
              <w:top w:val="nil"/>
              <w:left w:val="nil"/>
              <w:bottom w:val="nil"/>
              <w:right w:val="nil"/>
            </w:tcBorders>
          </w:tcPr>
          <w:p w14:paraId="2CD9C6B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9A8C1C1" w14:textId="77777777" w:rsidR="009924B7" w:rsidRDefault="009924B7" w:rsidP="009924B7">
            <w:r>
              <w:fldChar w:fldCharType="begin" w:fldLock="1"/>
            </w:r>
            <w:r>
              <w:instrText>MERGEFIELD Att.Name</w:instrText>
            </w:r>
            <w:r>
              <w:fldChar w:fldCharType="separate"/>
            </w:r>
            <w:r>
              <w:t>grasklinkers</w:t>
            </w:r>
            <w:r>
              <w:fldChar w:fldCharType="end"/>
            </w:r>
          </w:p>
        </w:tc>
        <w:tc>
          <w:tcPr>
            <w:tcW w:w="4500" w:type="dxa"/>
            <w:tcBorders>
              <w:top w:val="nil"/>
              <w:left w:val="nil"/>
              <w:bottom w:val="nil"/>
              <w:right w:val="nil"/>
            </w:tcBorders>
          </w:tcPr>
          <w:p w14:paraId="1A1DE534" w14:textId="77777777" w:rsidR="009924B7" w:rsidRPr="009924B7" w:rsidRDefault="009924B7" w:rsidP="009924B7">
            <w:r>
              <w:fldChar w:fldCharType="begin" w:fldLock="1"/>
            </w:r>
            <w:r>
              <w:instrText>MERGEFIELD Att.Notes</w:instrText>
            </w:r>
            <w:r>
              <w:fldChar w:fldCharType="end"/>
            </w:r>
            <w:r w:rsidRPr="009924B7">
              <w:t xml:space="preserve">Elementenverharding bestaande uit elementen van beperkte </w:t>
            </w:r>
          </w:p>
          <w:p w14:paraId="07EEB870" w14:textId="77777777" w:rsidR="009924B7" w:rsidRPr="009924B7" w:rsidRDefault="009924B7" w:rsidP="009924B7">
            <w:r w:rsidRPr="009924B7">
              <w:t xml:space="preserve">afmetingen die ten behoeve van de doorgroei van grassen en </w:t>
            </w:r>
          </w:p>
          <w:p w14:paraId="6C264B2B" w14:textId="77777777" w:rsidR="009924B7" w:rsidRPr="009924B7" w:rsidRDefault="009924B7" w:rsidP="009924B7">
            <w:r w:rsidRPr="009924B7">
              <w:t xml:space="preserve">kruiden, zijn voorzien van openingen of met tussenruimten </w:t>
            </w:r>
          </w:p>
          <w:p w14:paraId="141EB074" w14:textId="77777777" w:rsidR="009924B7" w:rsidRDefault="009924B7" w:rsidP="009924B7">
            <w:r>
              <w:rPr>
                <w:lang w:val="en-US"/>
              </w:rPr>
              <w:t>aangebracht.</w:t>
            </w:r>
          </w:p>
        </w:tc>
      </w:tr>
      <w:tr w:rsidR="009924B7" w14:paraId="600B4DD0" w14:textId="77777777" w:rsidTr="009924B7">
        <w:tc>
          <w:tcPr>
            <w:tcW w:w="1710" w:type="dxa"/>
            <w:tcBorders>
              <w:top w:val="nil"/>
              <w:left w:val="nil"/>
              <w:bottom w:val="nil"/>
              <w:right w:val="nil"/>
            </w:tcBorders>
          </w:tcPr>
          <w:p w14:paraId="2F861817" w14:textId="77777777" w:rsidR="009924B7" w:rsidRDefault="009924B7" w:rsidP="009924B7"/>
        </w:tc>
        <w:tc>
          <w:tcPr>
            <w:tcW w:w="2970" w:type="dxa"/>
            <w:tcBorders>
              <w:top w:val="nil"/>
              <w:left w:val="nil"/>
              <w:bottom w:val="nil"/>
              <w:right w:val="nil"/>
            </w:tcBorders>
          </w:tcPr>
          <w:p w14:paraId="4656F6B5" w14:textId="77777777" w:rsidR="009924B7" w:rsidRDefault="009924B7" w:rsidP="009924B7"/>
        </w:tc>
        <w:tc>
          <w:tcPr>
            <w:tcW w:w="4500" w:type="dxa"/>
            <w:tcBorders>
              <w:top w:val="nil"/>
              <w:left w:val="nil"/>
              <w:bottom w:val="nil"/>
              <w:right w:val="nil"/>
            </w:tcBorders>
          </w:tcPr>
          <w:p w14:paraId="11435B1E" w14:textId="77777777" w:rsidR="009924B7" w:rsidRDefault="009924B7" w:rsidP="009924B7"/>
        </w:tc>
        <w:bookmarkEnd w:id="819"/>
      </w:tr>
      <w:bookmarkStart w:id="820" w:name="BKM_19598EBE_96A0_4d66_8D5B_5940A0B4CF4D"/>
      <w:tr w:rsidR="009924B7" w14:paraId="391DF554" w14:textId="77777777" w:rsidTr="009924B7">
        <w:tc>
          <w:tcPr>
            <w:tcW w:w="1710" w:type="dxa"/>
            <w:tcBorders>
              <w:top w:val="nil"/>
              <w:left w:val="nil"/>
              <w:bottom w:val="nil"/>
              <w:right w:val="nil"/>
            </w:tcBorders>
          </w:tcPr>
          <w:p w14:paraId="2CB4FC1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6376B1A" w14:textId="77777777" w:rsidR="009924B7" w:rsidRDefault="009924B7" w:rsidP="009924B7">
            <w:r>
              <w:fldChar w:fldCharType="begin" w:fldLock="1"/>
            </w:r>
            <w:r>
              <w:instrText>MERGEFIELD Att.Name</w:instrText>
            </w:r>
            <w:r>
              <w:fldChar w:fldCharType="separate"/>
            </w:r>
            <w:r>
              <w:t>schelpen</w:t>
            </w:r>
            <w:r>
              <w:fldChar w:fldCharType="end"/>
            </w:r>
          </w:p>
        </w:tc>
        <w:tc>
          <w:tcPr>
            <w:tcW w:w="4500" w:type="dxa"/>
            <w:tcBorders>
              <w:top w:val="nil"/>
              <w:left w:val="nil"/>
              <w:bottom w:val="nil"/>
              <w:right w:val="nil"/>
            </w:tcBorders>
          </w:tcPr>
          <w:p w14:paraId="07148423" w14:textId="77777777" w:rsidR="009924B7" w:rsidRDefault="009924B7" w:rsidP="009924B7">
            <w:r>
              <w:fldChar w:fldCharType="begin" w:fldLock="1"/>
            </w:r>
            <w:r>
              <w:instrText>MERGEFIELD Att.Notes</w:instrText>
            </w:r>
            <w:r>
              <w:fldChar w:fldCharType="separate"/>
            </w:r>
            <w:r>
              <w:t xml:space="preserve">Ongebonden verharding bestaande uit schelpenmateriaal. </w:t>
            </w:r>
            <w:r>
              <w:fldChar w:fldCharType="end"/>
            </w:r>
          </w:p>
        </w:tc>
      </w:tr>
      <w:tr w:rsidR="009924B7" w14:paraId="7AE4E43C" w14:textId="77777777" w:rsidTr="009924B7">
        <w:tc>
          <w:tcPr>
            <w:tcW w:w="1710" w:type="dxa"/>
            <w:tcBorders>
              <w:top w:val="nil"/>
              <w:left w:val="nil"/>
              <w:bottom w:val="nil"/>
              <w:right w:val="nil"/>
            </w:tcBorders>
          </w:tcPr>
          <w:p w14:paraId="4D595D59" w14:textId="77777777" w:rsidR="009924B7" w:rsidRDefault="009924B7" w:rsidP="009924B7"/>
        </w:tc>
        <w:tc>
          <w:tcPr>
            <w:tcW w:w="2970" w:type="dxa"/>
            <w:tcBorders>
              <w:top w:val="nil"/>
              <w:left w:val="nil"/>
              <w:bottom w:val="nil"/>
              <w:right w:val="nil"/>
            </w:tcBorders>
          </w:tcPr>
          <w:p w14:paraId="785F0442" w14:textId="77777777" w:rsidR="009924B7" w:rsidRDefault="009924B7" w:rsidP="009924B7"/>
        </w:tc>
        <w:tc>
          <w:tcPr>
            <w:tcW w:w="4500" w:type="dxa"/>
            <w:tcBorders>
              <w:top w:val="nil"/>
              <w:left w:val="nil"/>
              <w:bottom w:val="nil"/>
              <w:right w:val="nil"/>
            </w:tcBorders>
          </w:tcPr>
          <w:p w14:paraId="70334B83" w14:textId="77777777" w:rsidR="009924B7" w:rsidRDefault="009924B7" w:rsidP="009924B7"/>
        </w:tc>
        <w:bookmarkEnd w:id="820"/>
      </w:tr>
      <w:bookmarkStart w:id="821" w:name="BKM_F9D8A24A_0C81_4ce1_B2C0_333A99C73932"/>
      <w:tr w:rsidR="009924B7" w14:paraId="1D0A8D74" w14:textId="77777777" w:rsidTr="009924B7">
        <w:tc>
          <w:tcPr>
            <w:tcW w:w="1710" w:type="dxa"/>
            <w:tcBorders>
              <w:top w:val="nil"/>
              <w:left w:val="nil"/>
              <w:bottom w:val="nil"/>
              <w:right w:val="nil"/>
            </w:tcBorders>
          </w:tcPr>
          <w:p w14:paraId="3A14D78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C9DD22D" w14:textId="77777777" w:rsidR="009924B7" w:rsidRDefault="009924B7" w:rsidP="009924B7">
            <w:r>
              <w:fldChar w:fldCharType="begin" w:fldLock="1"/>
            </w:r>
            <w:r>
              <w:instrText>MERGEFIELD Att.Name</w:instrText>
            </w:r>
            <w:r>
              <w:fldChar w:fldCharType="separate"/>
            </w:r>
            <w:r>
              <w:t>puin</w:t>
            </w:r>
            <w:r>
              <w:fldChar w:fldCharType="end"/>
            </w:r>
          </w:p>
        </w:tc>
        <w:tc>
          <w:tcPr>
            <w:tcW w:w="4500" w:type="dxa"/>
            <w:tcBorders>
              <w:top w:val="nil"/>
              <w:left w:val="nil"/>
              <w:bottom w:val="nil"/>
              <w:right w:val="nil"/>
            </w:tcBorders>
          </w:tcPr>
          <w:p w14:paraId="5D94EAA7" w14:textId="77777777" w:rsidR="009924B7" w:rsidRPr="009924B7" w:rsidRDefault="009924B7" w:rsidP="009924B7">
            <w:r>
              <w:fldChar w:fldCharType="begin" w:fldLock="1"/>
            </w:r>
            <w:r>
              <w:instrText>MERGEFIELD Att.Notes</w:instrText>
            </w:r>
            <w:r>
              <w:fldChar w:fldCharType="end"/>
            </w:r>
            <w:r w:rsidRPr="009924B7">
              <w:t xml:space="preserve">Puin is afvalmateriaal dat bestaat uit losse </w:t>
            </w:r>
            <w:r w:rsidRPr="009924B7">
              <w:lastRenderedPageBreak/>
              <w:t xml:space="preserve">brokstukken, </w:t>
            </w:r>
          </w:p>
          <w:p w14:paraId="34FAEE7F" w14:textId="77777777" w:rsidR="009924B7" w:rsidRPr="009924B7" w:rsidRDefault="009924B7" w:rsidP="009924B7">
            <w:r w:rsidRPr="009924B7">
              <w:t xml:space="preserve">grotendeels bestaande uit stenen en beton, van gesloopte of </w:t>
            </w:r>
          </w:p>
          <w:p w14:paraId="199C5235" w14:textId="77777777" w:rsidR="009924B7" w:rsidRDefault="009924B7" w:rsidP="009924B7">
            <w:r w:rsidRPr="009924B7">
              <w:t xml:space="preserve">ingestorte gebouwen, viaducten, bruggen en andere objecten. </w:t>
            </w:r>
          </w:p>
        </w:tc>
      </w:tr>
      <w:tr w:rsidR="009924B7" w14:paraId="62DEDFA7" w14:textId="77777777" w:rsidTr="009924B7">
        <w:tc>
          <w:tcPr>
            <w:tcW w:w="1710" w:type="dxa"/>
            <w:tcBorders>
              <w:top w:val="nil"/>
              <w:left w:val="nil"/>
              <w:bottom w:val="nil"/>
              <w:right w:val="nil"/>
            </w:tcBorders>
          </w:tcPr>
          <w:p w14:paraId="38E15895" w14:textId="77777777" w:rsidR="009924B7" w:rsidRDefault="009924B7" w:rsidP="009924B7"/>
        </w:tc>
        <w:tc>
          <w:tcPr>
            <w:tcW w:w="2970" w:type="dxa"/>
            <w:tcBorders>
              <w:top w:val="nil"/>
              <w:left w:val="nil"/>
              <w:bottom w:val="nil"/>
              <w:right w:val="nil"/>
            </w:tcBorders>
          </w:tcPr>
          <w:p w14:paraId="381023DF" w14:textId="77777777" w:rsidR="009924B7" w:rsidRDefault="009924B7" w:rsidP="009924B7"/>
        </w:tc>
        <w:tc>
          <w:tcPr>
            <w:tcW w:w="4500" w:type="dxa"/>
            <w:tcBorders>
              <w:top w:val="nil"/>
              <w:left w:val="nil"/>
              <w:bottom w:val="nil"/>
              <w:right w:val="nil"/>
            </w:tcBorders>
          </w:tcPr>
          <w:p w14:paraId="5E3CF063" w14:textId="77777777" w:rsidR="009924B7" w:rsidRDefault="009924B7" w:rsidP="009924B7"/>
        </w:tc>
        <w:bookmarkEnd w:id="821"/>
      </w:tr>
      <w:bookmarkStart w:id="822" w:name="BKM_485C2D47_1B2E_4e98_AFCA_E8CB76B9004C"/>
      <w:tr w:rsidR="009924B7" w14:paraId="6D43E8FA" w14:textId="77777777" w:rsidTr="009924B7">
        <w:tc>
          <w:tcPr>
            <w:tcW w:w="1710" w:type="dxa"/>
            <w:tcBorders>
              <w:top w:val="nil"/>
              <w:left w:val="nil"/>
              <w:bottom w:val="nil"/>
              <w:right w:val="nil"/>
            </w:tcBorders>
          </w:tcPr>
          <w:p w14:paraId="1B36F3C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63287D6" w14:textId="77777777" w:rsidR="009924B7" w:rsidRDefault="009924B7" w:rsidP="009924B7">
            <w:r>
              <w:fldChar w:fldCharType="begin" w:fldLock="1"/>
            </w:r>
            <w:r>
              <w:instrText>MERGEFIELD Att.Name</w:instrText>
            </w:r>
            <w:r>
              <w:fldChar w:fldCharType="separate"/>
            </w:r>
            <w:r>
              <w:t>grind</w:t>
            </w:r>
            <w:r>
              <w:fldChar w:fldCharType="end"/>
            </w:r>
          </w:p>
        </w:tc>
        <w:tc>
          <w:tcPr>
            <w:tcW w:w="4500" w:type="dxa"/>
            <w:tcBorders>
              <w:top w:val="nil"/>
              <w:left w:val="nil"/>
              <w:bottom w:val="nil"/>
              <w:right w:val="nil"/>
            </w:tcBorders>
          </w:tcPr>
          <w:p w14:paraId="7B91EA37" w14:textId="77777777" w:rsidR="009924B7" w:rsidRPr="009924B7" w:rsidRDefault="009924B7" w:rsidP="009924B7">
            <w:r>
              <w:fldChar w:fldCharType="begin" w:fldLock="1"/>
            </w:r>
            <w:r>
              <w:instrText>MERGEFIELD Att.Notes</w:instrText>
            </w:r>
            <w:r>
              <w:fldChar w:fldCharType="end"/>
            </w:r>
            <w:r w:rsidRPr="009924B7">
              <w:t xml:space="preserve">Ongebonden verharding bestaande uit kiezelmateriaal, waarvan </w:t>
            </w:r>
          </w:p>
          <w:p w14:paraId="27D33924" w14:textId="77777777" w:rsidR="009924B7" w:rsidRDefault="009924B7" w:rsidP="009924B7">
            <w:r w:rsidRPr="009924B7">
              <w:t>de stenen in doorsnede variëren van 1 tot 5 cm.</w:t>
            </w:r>
          </w:p>
        </w:tc>
      </w:tr>
      <w:tr w:rsidR="009924B7" w14:paraId="5F172AAE" w14:textId="77777777" w:rsidTr="009924B7">
        <w:tc>
          <w:tcPr>
            <w:tcW w:w="1710" w:type="dxa"/>
            <w:tcBorders>
              <w:top w:val="nil"/>
              <w:left w:val="nil"/>
              <w:bottom w:val="nil"/>
              <w:right w:val="nil"/>
            </w:tcBorders>
          </w:tcPr>
          <w:p w14:paraId="614DA2EC" w14:textId="77777777" w:rsidR="009924B7" w:rsidRDefault="009924B7" w:rsidP="009924B7"/>
        </w:tc>
        <w:tc>
          <w:tcPr>
            <w:tcW w:w="2970" w:type="dxa"/>
            <w:tcBorders>
              <w:top w:val="nil"/>
              <w:left w:val="nil"/>
              <w:bottom w:val="nil"/>
              <w:right w:val="nil"/>
            </w:tcBorders>
          </w:tcPr>
          <w:p w14:paraId="7A702B58" w14:textId="77777777" w:rsidR="009924B7" w:rsidRDefault="009924B7" w:rsidP="009924B7"/>
        </w:tc>
        <w:tc>
          <w:tcPr>
            <w:tcW w:w="4500" w:type="dxa"/>
            <w:tcBorders>
              <w:top w:val="nil"/>
              <w:left w:val="nil"/>
              <w:bottom w:val="nil"/>
              <w:right w:val="nil"/>
            </w:tcBorders>
          </w:tcPr>
          <w:p w14:paraId="3C3BD996" w14:textId="77777777" w:rsidR="009924B7" w:rsidRDefault="009924B7" w:rsidP="009924B7"/>
        </w:tc>
        <w:bookmarkEnd w:id="822"/>
      </w:tr>
      <w:bookmarkStart w:id="823" w:name="BKM_4CE65079_D48C_4cb1_B752_3CD509E66559"/>
      <w:tr w:rsidR="009924B7" w14:paraId="2C1E5903" w14:textId="77777777" w:rsidTr="009924B7">
        <w:tc>
          <w:tcPr>
            <w:tcW w:w="1710" w:type="dxa"/>
            <w:tcBorders>
              <w:top w:val="nil"/>
              <w:left w:val="nil"/>
              <w:bottom w:val="nil"/>
              <w:right w:val="nil"/>
            </w:tcBorders>
          </w:tcPr>
          <w:p w14:paraId="16CD313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8E633A5" w14:textId="77777777" w:rsidR="009924B7" w:rsidRDefault="009924B7" w:rsidP="009924B7">
            <w:r>
              <w:fldChar w:fldCharType="begin" w:fldLock="1"/>
            </w:r>
            <w:r>
              <w:instrText>MERGEFIELD Att.Name</w:instrText>
            </w:r>
            <w:r>
              <w:fldChar w:fldCharType="separate"/>
            </w:r>
            <w:r>
              <w:t>gravel</w:t>
            </w:r>
            <w:r>
              <w:fldChar w:fldCharType="end"/>
            </w:r>
          </w:p>
        </w:tc>
        <w:tc>
          <w:tcPr>
            <w:tcW w:w="4500" w:type="dxa"/>
            <w:tcBorders>
              <w:top w:val="nil"/>
              <w:left w:val="nil"/>
              <w:bottom w:val="nil"/>
              <w:right w:val="nil"/>
            </w:tcBorders>
          </w:tcPr>
          <w:p w14:paraId="125815EA" w14:textId="77777777" w:rsidR="009924B7" w:rsidRPr="009924B7" w:rsidRDefault="009924B7" w:rsidP="009924B7">
            <w:r>
              <w:fldChar w:fldCharType="begin" w:fldLock="1"/>
            </w:r>
            <w:r>
              <w:instrText>MERGEFIELD Att.Notes</w:instrText>
            </w:r>
            <w:r>
              <w:fldChar w:fldCharType="end"/>
            </w:r>
            <w:r w:rsidRPr="009924B7">
              <w:t xml:space="preserve">Gravel is een ondergrond van gemalen baksteen die veel wordt </w:t>
            </w:r>
          </w:p>
          <w:p w14:paraId="584D64BC" w14:textId="77777777" w:rsidR="009924B7" w:rsidRDefault="009924B7" w:rsidP="009924B7">
            <w:r w:rsidRPr="009924B7">
              <w:t xml:space="preserve">gebruikt bij tennis en ook wel op atletiekbanen. </w:t>
            </w:r>
          </w:p>
        </w:tc>
      </w:tr>
      <w:tr w:rsidR="009924B7" w14:paraId="15D35BBD" w14:textId="77777777" w:rsidTr="009924B7">
        <w:tc>
          <w:tcPr>
            <w:tcW w:w="1710" w:type="dxa"/>
            <w:tcBorders>
              <w:top w:val="nil"/>
              <w:left w:val="nil"/>
              <w:bottom w:val="nil"/>
              <w:right w:val="nil"/>
            </w:tcBorders>
          </w:tcPr>
          <w:p w14:paraId="2349A454" w14:textId="77777777" w:rsidR="009924B7" w:rsidRDefault="009924B7" w:rsidP="009924B7"/>
        </w:tc>
        <w:tc>
          <w:tcPr>
            <w:tcW w:w="2970" w:type="dxa"/>
            <w:tcBorders>
              <w:top w:val="nil"/>
              <w:left w:val="nil"/>
              <w:bottom w:val="nil"/>
              <w:right w:val="nil"/>
            </w:tcBorders>
          </w:tcPr>
          <w:p w14:paraId="5B31F4FE" w14:textId="77777777" w:rsidR="009924B7" w:rsidRDefault="009924B7" w:rsidP="009924B7"/>
        </w:tc>
        <w:tc>
          <w:tcPr>
            <w:tcW w:w="4500" w:type="dxa"/>
            <w:tcBorders>
              <w:top w:val="nil"/>
              <w:left w:val="nil"/>
              <w:bottom w:val="nil"/>
              <w:right w:val="nil"/>
            </w:tcBorders>
          </w:tcPr>
          <w:p w14:paraId="2690A33E" w14:textId="77777777" w:rsidR="009924B7" w:rsidRDefault="009924B7" w:rsidP="009924B7"/>
        </w:tc>
        <w:bookmarkEnd w:id="823"/>
      </w:tr>
      <w:bookmarkStart w:id="824" w:name="BKM_B9CA1371_9D50_4cab_B261_81863A43C373"/>
      <w:tr w:rsidR="009924B7" w14:paraId="6EE88577" w14:textId="77777777" w:rsidTr="009924B7">
        <w:tc>
          <w:tcPr>
            <w:tcW w:w="1710" w:type="dxa"/>
            <w:tcBorders>
              <w:top w:val="nil"/>
              <w:left w:val="nil"/>
              <w:bottom w:val="nil"/>
              <w:right w:val="nil"/>
            </w:tcBorders>
          </w:tcPr>
          <w:p w14:paraId="68732FC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5FE0359" w14:textId="77777777" w:rsidR="009924B7" w:rsidRDefault="009924B7" w:rsidP="009924B7">
            <w:r>
              <w:fldChar w:fldCharType="begin" w:fldLock="1"/>
            </w:r>
            <w:r>
              <w:instrText>MERGEFIELD Att.Name</w:instrText>
            </w:r>
            <w:r>
              <w:fldChar w:fldCharType="separate"/>
            </w:r>
            <w:r>
              <w:t>boomschors</w:t>
            </w:r>
            <w:r>
              <w:fldChar w:fldCharType="end"/>
            </w:r>
          </w:p>
        </w:tc>
        <w:tc>
          <w:tcPr>
            <w:tcW w:w="4500" w:type="dxa"/>
            <w:tcBorders>
              <w:top w:val="nil"/>
              <w:left w:val="nil"/>
              <w:bottom w:val="nil"/>
              <w:right w:val="nil"/>
            </w:tcBorders>
          </w:tcPr>
          <w:p w14:paraId="1CD33D6F" w14:textId="77777777" w:rsidR="009924B7" w:rsidRDefault="009924B7" w:rsidP="009924B7">
            <w:r>
              <w:fldChar w:fldCharType="begin" w:fldLock="1"/>
            </w:r>
            <w:r>
              <w:instrText>MERGEFIELD Att.Notes</w:instrText>
            </w:r>
            <w:r>
              <w:fldChar w:fldCharType="separate"/>
            </w:r>
            <w:r>
              <w:t>Onverhard met als deklaag boomschors.</w:t>
            </w:r>
            <w:r>
              <w:fldChar w:fldCharType="end"/>
            </w:r>
          </w:p>
        </w:tc>
      </w:tr>
      <w:tr w:rsidR="009924B7" w14:paraId="6B7998CB" w14:textId="77777777" w:rsidTr="009924B7">
        <w:tc>
          <w:tcPr>
            <w:tcW w:w="1710" w:type="dxa"/>
            <w:tcBorders>
              <w:top w:val="nil"/>
              <w:left w:val="nil"/>
              <w:bottom w:val="nil"/>
              <w:right w:val="nil"/>
            </w:tcBorders>
          </w:tcPr>
          <w:p w14:paraId="695524A2" w14:textId="77777777" w:rsidR="009924B7" w:rsidRDefault="009924B7" w:rsidP="009924B7"/>
        </w:tc>
        <w:tc>
          <w:tcPr>
            <w:tcW w:w="2970" w:type="dxa"/>
            <w:tcBorders>
              <w:top w:val="nil"/>
              <w:left w:val="nil"/>
              <w:bottom w:val="nil"/>
              <w:right w:val="nil"/>
            </w:tcBorders>
          </w:tcPr>
          <w:p w14:paraId="026B452E" w14:textId="77777777" w:rsidR="009924B7" w:rsidRDefault="009924B7" w:rsidP="009924B7"/>
        </w:tc>
        <w:tc>
          <w:tcPr>
            <w:tcW w:w="4500" w:type="dxa"/>
            <w:tcBorders>
              <w:top w:val="nil"/>
              <w:left w:val="nil"/>
              <w:bottom w:val="nil"/>
              <w:right w:val="nil"/>
            </w:tcBorders>
          </w:tcPr>
          <w:p w14:paraId="68499F85" w14:textId="77777777" w:rsidR="009924B7" w:rsidRDefault="009924B7" w:rsidP="009924B7"/>
        </w:tc>
        <w:bookmarkEnd w:id="824"/>
      </w:tr>
      <w:bookmarkStart w:id="825" w:name="BKM_417B7A0C_4C53_4b67_8F6B_385DB6CCBD1F"/>
      <w:tr w:rsidR="009924B7" w14:paraId="17AFB7A7" w14:textId="77777777" w:rsidTr="009924B7">
        <w:tc>
          <w:tcPr>
            <w:tcW w:w="1710" w:type="dxa"/>
            <w:tcBorders>
              <w:top w:val="nil"/>
              <w:left w:val="nil"/>
              <w:bottom w:val="nil"/>
              <w:right w:val="nil"/>
            </w:tcBorders>
          </w:tcPr>
          <w:p w14:paraId="32E78EA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85917C0" w14:textId="77777777" w:rsidR="009924B7" w:rsidRDefault="009924B7" w:rsidP="009924B7">
            <w:r>
              <w:fldChar w:fldCharType="begin" w:fldLock="1"/>
            </w:r>
            <w:r>
              <w:instrText>MERGEFIELD Att.Name</w:instrText>
            </w:r>
            <w:r>
              <w:fldChar w:fldCharType="separate"/>
            </w:r>
            <w:r>
              <w:t>zand</w:t>
            </w:r>
            <w:r>
              <w:fldChar w:fldCharType="end"/>
            </w:r>
          </w:p>
        </w:tc>
        <w:tc>
          <w:tcPr>
            <w:tcW w:w="4500" w:type="dxa"/>
            <w:tcBorders>
              <w:top w:val="nil"/>
              <w:left w:val="nil"/>
              <w:bottom w:val="nil"/>
              <w:right w:val="nil"/>
            </w:tcBorders>
          </w:tcPr>
          <w:p w14:paraId="0CF11498" w14:textId="77777777" w:rsidR="009924B7" w:rsidRDefault="009924B7" w:rsidP="009924B7">
            <w:r>
              <w:fldChar w:fldCharType="begin" w:fldLock="1"/>
            </w:r>
            <w:r>
              <w:instrText>MERGEFIELD Att.Notes</w:instrText>
            </w:r>
            <w:r>
              <w:fldChar w:fldCharType="separate"/>
            </w:r>
            <w:r>
              <w:t>Onverhard met als deklaag zand.</w:t>
            </w:r>
            <w:r>
              <w:fldChar w:fldCharType="end"/>
            </w:r>
          </w:p>
        </w:tc>
      </w:tr>
      <w:tr w:rsidR="009924B7" w14:paraId="1CB98756" w14:textId="77777777" w:rsidTr="009924B7">
        <w:tc>
          <w:tcPr>
            <w:tcW w:w="1710" w:type="dxa"/>
            <w:tcBorders>
              <w:top w:val="nil"/>
              <w:left w:val="nil"/>
              <w:bottom w:val="nil"/>
              <w:right w:val="nil"/>
            </w:tcBorders>
          </w:tcPr>
          <w:p w14:paraId="4B25507E" w14:textId="77777777" w:rsidR="009924B7" w:rsidRDefault="009924B7" w:rsidP="009924B7"/>
        </w:tc>
        <w:tc>
          <w:tcPr>
            <w:tcW w:w="2970" w:type="dxa"/>
            <w:tcBorders>
              <w:top w:val="nil"/>
              <w:left w:val="nil"/>
              <w:bottom w:val="nil"/>
              <w:right w:val="nil"/>
            </w:tcBorders>
          </w:tcPr>
          <w:p w14:paraId="718DCEE8" w14:textId="77777777" w:rsidR="009924B7" w:rsidRDefault="009924B7" w:rsidP="009924B7"/>
        </w:tc>
        <w:tc>
          <w:tcPr>
            <w:tcW w:w="4500" w:type="dxa"/>
            <w:tcBorders>
              <w:top w:val="nil"/>
              <w:left w:val="nil"/>
              <w:bottom w:val="nil"/>
              <w:right w:val="nil"/>
            </w:tcBorders>
          </w:tcPr>
          <w:p w14:paraId="68479204" w14:textId="77777777" w:rsidR="009924B7" w:rsidRDefault="009924B7" w:rsidP="009924B7"/>
        </w:tc>
        <w:bookmarkEnd w:id="825"/>
      </w:tr>
      <w:bookmarkEnd w:id="811"/>
    </w:tbl>
    <w:p w14:paraId="1489A697" w14:textId="0A61E9C7" w:rsidR="009924B7" w:rsidRDefault="009924B7" w:rsidP="009924B7">
      <w:pPr>
        <w:rPr>
          <w:u w:color="000000"/>
        </w:rPr>
      </w:pPr>
    </w:p>
    <w:p w14:paraId="69522705" w14:textId="77777777" w:rsidR="009924B7" w:rsidRDefault="009924B7">
      <w:pPr>
        <w:contextualSpacing w:val="0"/>
        <w:rPr>
          <w:u w:color="000000"/>
        </w:rPr>
      </w:pPr>
      <w:r>
        <w:rPr>
          <w:u w:color="000000"/>
        </w:rPr>
        <w:br w:type="page"/>
      </w:r>
    </w:p>
    <w:bookmarkStart w:id="826" w:name="BKM_2DA8DC70_F107_4216_BA6A_16200F7B647D"/>
    <w:p w14:paraId="7FC8B91B"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gebruikscode</w:t>
      </w:r>
      <w:r w:rsidRPr="009924B7">
        <w:fldChar w:fldCharType="end"/>
      </w:r>
    </w:p>
    <w:p w14:paraId="5272413C"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7890C944" w14:textId="77777777" w:rsidTr="009924B7">
        <w:trPr>
          <w:trHeight w:val="230"/>
        </w:trPr>
        <w:tc>
          <w:tcPr>
            <w:tcW w:w="1710" w:type="dxa"/>
            <w:tcBorders>
              <w:top w:val="nil"/>
              <w:left w:val="nil"/>
              <w:bottom w:val="nil"/>
              <w:right w:val="nil"/>
            </w:tcBorders>
          </w:tcPr>
          <w:p w14:paraId="043D8161" w14:textId="77777777" w:rsidR="009924B7" w:rsidRDefault="009924B7" w:rsidP="009924B7">
            <w:r>
              <w:rPr>
                <w:b/>
                <w:bCs/>
              </w:rPr>
              <w:t>Definitie</w:t>
            </w:r>
          </w:p>
        </w:tc>
        <w:tc>
          <w:tcPr>
            <w:tcW w:w="7650" w:type="dxa"/>
            <w:tcBorders>
              <w:top w:val="nil"/>
              <w:left w:val="nil"/>
              <w:bottom w:val="nil"/>
              <w:right w:val="nil"/>
            </w:tcBorders>
          </w:tcPr>
          <w:p w14:paraId="46990CE7" w14:textId="77777777" w:rsidR="009924B7" w:rsidRDefault="009924B7" w:rsidP="009924B7">
            <w:r>
              <w:fldChar w:fldCharType="begin" w:fldLock="1"/>
            </w:r>
            <w:r>
              <w:instrText>MERGEFIELD Element.Notes</w:instrText>
            </w:r>
            <w:r>
              <w:fldChar w:fldCharType="separate"/>
            </w:r>
            <w:r>
              <w:t>Typering van het WOZ-object naar soorten gebruik</w:t>
            </w:r>
            <w:r>
              <w:fldChar w:fldCharType="end"/>
            </w:r>
          </w:p>
        </w:tc>
      </w:tr>
    </w:tbl>
    <w:p w14:paraId="65861D41"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EE1E0B4" w14:textId="77777777" w:rsidTr="009924B7">
        <w:trPr>
          <w:trHeight w:val="230"/>
        </w:trPr>
        <w:tc>
          <w:tcPr>
            <w:tcW w:w="1710" w:type="dxa"/>
            <w:tcBorders>
              <w:top w:val="nil"/>
              <w:left w:val="nil"/>
              <w:bottom w:val="nil"/>
              <w:right w:val="nil"/>
            </w:tcBorders>
          </w:tcPr>
          <w:p w14:paraId="651D2180" w14:textId="77777777" w:rsidR="009924B7" w:rsidRDefault="009924B7" w:rsidP="009924B7">
            <w:pPr>
              <w:rPr>
                <w:i/>
                <w:iCs/>
              </w:rPr>
            </w:pPr>
            <w:bookmarkStart w:id="827" w:name="BKM_11E7FB83_10A9_43ee_8792_9669AAF42B09"/>
            <w:r>
              <w:rPr>
                <w:i/>
                <w:iCs/>
              </w:rPr>
              <w:t>Code</w:t>
            </w:r>
          </w:p>
        </w:tc>
        <w:tc>
          <w:tcPr>
            <w:tcW w:w="2970" w:type="dxa"/>
            <w:tcBorders>
              <w:top w:val="nil"/>
              <w:left w:val="nil"/>
              <w:bottom w:val="nil"/>
              <w:right w:val="nil"/>
            </w:tcBorders>
          </w:tcPr>
          <w:p w14:paraId="299B1201" w14:textId="77777777" w:rsidR="009924B7" w:rsidRDefault="009924B7" w:rsidP="009924B7">
            <w:pPr>
              <w:rPr>
                <w:i/>
                <w:iCs/>
              </w:rPr>
            </w:pPr>
            <w:r>
              <w:rPr>
                <w:i/>
                <w:iCs/>
              </w:rPr>
              <w:t>Naam</w:t>
            </w:r>
          </w:p>
        </w:tc>
        <w:tc>
          <w:tcPr>
            <w:tcW w:w="4500" w:type="dxa"/>
            <w:tcBorders>
              <w:top w:val="nil"/>
              <w:left w:val="nil"/>
              <w:bottom w:val="nil"/>
              <w:right w:val="nil"/>
            </w:tcBorders>
          </w:tcPr>
          <w:p w14:paraId="3D0E766C" w14:textId="77777777" w:rsidR="009924B7" w:rsidRDefault="009924B7" w:rsidP="009924B7">
            <w:pPr>
              <w:rPr>
                <w:i/>
                <w:iCs/>
              </w:rPr>
            </w:pPr>
            <w:r>
              <w:rPr>
                <w:i/>
                <w:iCs/>
              </w:rPr>
              <w:t>Definitie</w:t>
            </w:r>
          </w:p>
        </w:tc>
      </w:tr>
      <w:tr w:rsidR="009924B7" w14:paraId="797981BB" w14:textId="77777777" w:rsidTr="009924B7">
        <w:tc>
          <w:tcPr>
            <w:tcW w:w="1710" w:type="dxa"/>
            <w:tcBorders>
              <w:top w:val="nil"/>
              <w:left w:val="nil"/>
              <w:bottom w:val="nil"/>
              <w:right w:val="nil"/>
            </w:tcBorders>
          </w:tcPr>
          <w:p w14:paraId="6A764091" w14:textId="77777777" w:rsidR="009924B7" w:rsidRDefault="009924B7" w:rsidP="009924B7">
            <w:r>
              <w:fldChar w:fldCharType="begin" w:fldLock="1"/>
            </w:r>
            <w:r>
              <w:instrText>MERGEFIELD Att.Alias</w:instrText>
            </w:r>
            <w:r>
              <w:fldChar w:fldCharType="separate"/>
            </w:r>
            <w:r>
              <w:t>10</w:t>
            </w:r>
            <w:r>
              <w:fldChar w:fldCharType="end"/>
            </w:r>
          </w:p>
        </w:tc>
        <w:tc>
          <w:tcPr>
            <w:tcW w:w="2970" w:type="dxa"/>
            <w:tcBorders>
              <w:top w:val="nil"/>
              <w:left w:val="nil"/>
              <w:bottom w:val="nil"/>
              <w:right w:val="nil"/>
            </w:tcBorders>
          </w:tcPr>
          <w:p w14:paraId="5597D929" w14:textId="77777777" w:rsidR="009924B7" w:rsidRDefault="009924B7" w:rsidP="009924B7">
            <w:r>
              <w:fldChar w:fldCharType="begin" w:fldLock="1"/>
            </w:r>
            <w:r>
              <w:instrText>MERGEFIELD Att.Name</w:instrText>
            </w:r>
            <w:r>
              <w:fldChar w:fldCharType="separate"/>
            </w:r>
            <w:r>
              <w:t>woning dienend tot hoofdverblijf</w:t>
            </w:r>
            <w:r>
              <w:fldChar w:fldCharType="end"/>
            </w:r>
          </w:p>
        </w:tc>
        <w:tc>
          <w:tcPr>
            <w:tcW w:w="4500" w:type="dxa"/>
            <w:tcBorders>
              <w:top w:val="nil"/>
              <w:left w:val="nil"/>
              <w:bottom w:val="nil"/>
              <w:right w:val="nil"/>
            </w:tcBorders>
          </w:tcPr>
          <w:p w14:paraId="3D72D59B" w14:textId="77777777" w:rsidR="009924B7" w:rsidRDefault="009924B7" w:rsidP="009924B7">
            <w:r>
              <w:fldChar w:fldCharType="begin" w:fldLock="1"/>
            </w:r>
            <w:r>
              <w:instrText>MERGEFIELD Att.Notes</w:instrText>
            </w:r>
            <w:r>
              <w:fldChar w:fldCharType="end"/>
            </w:r>
          </w:p>
        </w:tc>
      </w:tr>
      <w:tr w:rsidR="009924B7" w14:paraId="4BEC92B6" w14:textId="77777777" w:rsidTr="009924B7">
        <w:tc>
          <w:tcPr>
            <w:tcW w:w="1710" w:type="dxa"/>
            <w:tcBorders>
              <w:top w:val="nil"/>
              <w:left w:val="nil"/>
              <w:bottom w:val="nil"/>
              <w:right w:val="nil"/>
            </w:tcBorders>
          </w:tcPr>
          <w:p w14:paraId="4572EEC0" w14:textId="77777777" w:rsidR="009924B7" w:rsidRDefault="009924B7" w:rsidP="009924B7"/>
        </w:tc>
        <w:tc>
          <w:tcPr>
            <w:tcW w:w="2970" w:type="dxa"/>
            <w:tcBorders>
              <w:top w:val="nil"/>
              <w:left w:val="nil"/>
              <w:bottom w:val="nil"/>
              <w:right w:val="nil"/>
            </w:tcBorders>
          </w:tcPr>
          <w:p w14:paraId="653E1357" w14:textId="77777777" w:rsidR="009924B7" w:rsidRDefault="009924B7" w:rsidP="009924B7"/>
        </w:tc>
        <w:tc>
          <w:tcPr>
            <w:tcW w:w="4500" w:type="dxa"/>
            <w:tcBorders>
              <w:top w:val="nil"/>
              <w:left w:val="nil"/>
              <w:bottom w:val="nil"/>
              <w:right w:val="nil"/>
            </w:tcBorders>
          </w:tcPr>
          <w:p w14:paraId="1978D769" w14:textId="77777777" w:rsidR="009924B7" w:rsidRDefault="009924B7" w:rsidP="009924B7"/>
        </w:tc>
        <w:bookmarkEnd w:id="827"/>
      </w:tr>
      <w:bookmarkStart w:id="828" w:name="BKM_6759DF47_0057_427a_B473_AA90CB34A159"/>
      <w:tr w:rsidR="009924B7" w14:paraId="1F724F5C" w14:textId="77777777" w:rsidTr="009924B7">
        <w:tc>
          <w:tcPr>
            <w:tcW w:w="1710" w:type="dxa"/>
            <w:tcBorders>
              <w:top w:val="nil"/>
              <w:left w:val="nil"/>
              <w:bottom w:val="nil"/>
              <w:right w:val="nil"/>
            </w:tcBorders>
          </w:tcPr>
          <w:p w14:paraId="4DC53977" w14:textId="77777777" w:rsidR="009924B7" w:rsidRDefault="009924B7" w:rsidP="009924B7">
            <w:r>
              <w:fldChar w:fldCharType="begin" w:fldLock="1"/>
            </w:r>
            <w:r>
              <w:instrText>MERGEFIELD Att.Alias</w:instrText>
            </w:r>
            <w:r>
              <w:fldChar w:fldCharType="separate"/>
            </w:r>
            <w:r>
              <w:t>11</w:t>
            </w:r>
            <w:r>
              <w:fldChar w:fldCharType="end"/>
            </w:r>
          </w:p>
        </w:tc>
        <w:tc>
          <w:tcPr>
            <w:tcW w:w="2970" w:type="dxa"/>
            <w:tcBorders>
              <w:top w:val="nil"/>
              <w:left w:val="nil"/>
              <w:bottom w:val="nil"/>
              <w:right w:val="nil"/>
            </w:tcBorders>
          </w:tcPr>
          <w:p w14:paraId="223A72E8" w14:textId="77777777" w:rsidR="009924B7" w:rsidRDefault="009924B7" w:rsidP="009924B7">
            <w:r>
              <w:fldChar w:fldCharType="begin" w:fldLock="1"/>
            </w:r>
            <w:r>
              <w:instrText>MERGEFIELD Att.Name</w:instrText>
            </w:r>
            <w:r>
              <w:fldChar w:fldCharType="separate"/>
            </w:r>
            <w:r>
              <w:t>woning met praktijkruimte</w:t>
            </w:r>
            <w:r>
              <w:fldChar w:fldCharType="end"/>
            </w:r>
          </w:p>
        </w:tc>
        <w:tc>
          <w:tcPr>
            <w:tcW w:w="4500" w:type="dxa"/>
            <w:tcBorders>
              <w:top w:val="nil"/>
              <w:left w:val="nil"/>
              <w:bottom w:val="nil"/>
              <w:right w:val="nil"/>
            </w:tcBorders>
          </w:tcPr>
          <w:p w14:paraId="3756FE9B" w14:textId="77777777" w:rsidR="009924B7" w:rsidRDefault="009924B7" w:rsidP="009924B7">
            <w:r>
              <w:fldChar w:fldCharType="begin" w:fldLock="1"/>
            </w:r>
            <w:r>
              <w:instrText>MERGEFIELD Att.Notes</w:instrText>
            </w:r>
            <w:r>
              <w:fldChar w:fldCharType="end"/>
            </w:r>
          </w:p>
        </w:tc>
      </w:tr>
      <w:tr w:rsidR="009924B7" w14:paraId="7C3EEC87" w14:textId="77777777" w:rsidTr="009924B7">
        <w:tc>
          <w:tcPr>
            <w:tcW w:w="1710" w:type="dxa"/>
            <w:tcBorders>
              <w:top w:val="nil"/>
              <w:left w:val="nil"/>
              <w:bottom w:val="nil"/>
              <w:right w:val="nil"/>
            </w:tcBorders>
          </w:tcPr>
          <w:p w14:paraId="7F5B4819" w14:textId="77777777" w:rsidR="009924B7" w:rsidRDefault="009924B7" w:rsidP="009924B7"/>
        </w:tc>
        <w:tc>
          <w:tcPr>
            <w:tcW w:w="2970" w:type="dxa"/>
            <w:tcBorders>
              <w:top w:val="nil"/>
              <w:left w:val="nil"/>
              <w:bottom w:val="nil"/>
              <w:right w:val="nil"/>
            </w:tcBorders>
          </w:tcPr>
          <w:p w14:paraId="6BE9D274" w14:textId="77777777" w:rsidR="009924B7" w:rsidRDefault="009924B7" w:rsidP="009924B7"/>
        </w:tc>
        <w:tc>
          <w:tcPr>
            <w:tcW w:w="4500" w:type="dxa"/>
            <w:tcBorders>
              <w:top w:val="nil"/>
              <w:left w:val="nil"/>
              <w:bottom w:val="nil"/>
              <w:right w:val="nil"/>
            </w:tcBorders>
          </w:tcPr>
          <w:p w14:paraId="043B9139" w14:textId="77777777" w:rsidR="009924B7" w:rsidRDefault="009924B7" w:rsidP="009924B7"/>
        </w:tc>
        <w:bookmarkEnd w:id="828"/>
      </w:tr>
      <w:bookmarkStart w:id="829" w:name="BKM_4F6BFEC5_DE11_4830_91B8_7FE74B84631A"/>
      <w:tr w:rsidR="009924B7" w14:paraId="3D015DB6" w14:textId="77777777" w:rsidTr="009924B7">
        <w:tc>
          <w:tcPr>
            <w:tcW w:w="1710" w:type="dxa"/>
            <w:tcBorders>
              <w:top w:val="nil"/>
              <w:left w:val="nil"/>
              <w:bottom w:val="nil"/>
              <w:right w:val="nil"/>
            </w:tcBorders>
          </w:tcPr>
          <w:p w14:paraId="1504F96C" w14:textId="77777777" w:rsidR="009924B7" w:rsidRDefault="009924B7" w:rsidP="009924B7">
            <w:r>
              <w:fldChar w:fldCharType="begin" w:fldLock="1"/>
            </w:r>
            <w:r>
              <w:instrText>MERGEFIELD Att.Alias</w:instrText>
            </w:r>
            <w:r>
              <w:fldChar w:fldCharType="separate"/>
            </w:r>
            <w:r>
              <w:t>12</w:t>
            </w:r>
            <w:r>
              <w:fldChar w:fldCharType="end"/>
            </w:r>
          </w:p>
        </w:tc>
        <w:tc>
          <w:tcPr>
            <w:tcW w:w="2970" w:type="dxa"/>
            <w:tcBorders>
              <w:top w:val="nil"/>
              <w:left w:val="nil"/>
              <w:bottom w:val="nil"/>
              <w:right w:val="nil"/>
            </w:tcBorders>
          </w:tcPr>
          <w:p w14:paraId="7AE159CE" w14:textId="77777777" w:rsidR="009924B7" w:rsidRDefault="009924B7" w:rsidP="009924B7">
            <w:r>
              <w:fldChar w:fldCharType="begin" w:fldLock="1"/>
            </w:r>
            <w:r>
              <w:instrText>MERGEFIELD Att.Name</w:instrText>
            </w:r>
            <w:r>
              <w:fldChar w:fldCharType="separate"/>
            </w:r>
            <w:r>
              <w:t>recreatiewoning en overige woningen</w:t>
            </w:r>
            <w:r>
              <w:fldChar w:fldCharType="end"/>
            </w:r>
          </w:p>
        </w:tc>
        <w:tc>
          <w:tcPr>
            <w:tcW w:w="4500" w:type="dxa"/>
            <w:tcBorders>
              <w:top w:val="nil"/>
              <w:left w:val="nil"/>
              <w:bottom w:val="nil"/>
              <w:right w:val="nil"/>
            </w:tcBorders>
          </w:tcPr>
          <w:p w14:paraId="323F2F2B" w14:textId="77777777" w:rsidR="009924B7" w:rsidRDefault="009924B7" w:rsidP="009924B7">
            <w:r>
              <w:fldChar w:fldCharType="begin" w:fldLock="1"/>
            </w:r>
            <w:r>
              <w:instrText>MERGEFIELD Att.Notes</w:instrText>
            </w:r>
            <w:r>
              <w:fldChar w:fldCharType="end"/>
            </w:r>
          </w:p>
        </w:tc>
      </w:tr>
      <w:tr w:rsidR="009924B7" w14:paraId="52EE5D37" w14:textId="77777777" w:rsidTr="009924B7">
        <w:tc>
          <w:tcPr>
            <w:tcW w:w="1710" w:type="dxa"/>
            <w:tcBorders>
              <w:top w:val="nil"/>
              <w:left w:val="nil"/>
              <w:bottom w:val="nil"/>
              <w:right w:val="nil"/>
            </w:tcBorders>
          </w:tcPr>
          <w:p w14:paraId="7874E7D4" w14:textId="77777777" w:rsidR="009924B7" w:rsidRDefault="009924B7" w:rsidP="009924B7"/>
        </w:tc>
        <w:tc>
          <w:tcPr>
            <w:tcW w:w="2970" w:type="dxa"/>
            <w:tcBorders>
              <w:top w:val="nil"/>
              <w:left w:val="nil"/>
              <w:bottom w:val="nil"/>
              <w:right w:val="nil"/>
            </w:tcBorders>
          </w:tcPr>
          <w:p w14:paraId="37EEB29E" w14:textId="77777777" w:rsidR="009924B7" w:rsidRDefault="009924B7" w:rsidP="009924B7"/>
        </w:tc>
        <w:tc>
          <w:tcPr>
            <w:tcW w:w="4500" w:type="dxa"/>
            <w:tcBorders>
              <w:top w:val="nil"/>
              <w:left w:val="nil"/>
              <w:bottom w:val="nil"/>
              <w:right w:val="nil"/>
            </w:tcBorders>
          </w:tcPr>
          <w:p w14:paraId="5B4721F3" w14:textId="77777777" w:rsidR="009924B7" w:rsidRDefault="009924B7" w:rsidP="009924B7"/>
        </w:tc>
        <w:bookmarkEnd w:id="829"/>
      </w:tr>
      <w:bookmarkStart w:id="830" w:name="BKM_28C03DE3_F6BA_478a_9ECC_A40F96F75D85"/>
      <w:tr w:rsidR="009924B7" w14:paraId="69660590" w14:textId="77777777" w:rsidTr="009924B7">
        <w:tc>
          <w:tcPr>
            <w:tcW w:w="1710" w:type="dxa"/>
            <w:tcBorders>
              <w:top w:val="nil"/>
              <w:left w:val="nil"/>
              <w:bottom w:val="nil"/>
              <w:right w:val="nil"/>
            </w:tcBorders>
          </w:tcPr>
          <w:p w14:paraId="1D7ADD13" w14:textId="77777777" w:rsidR="009924B7" w:rsidRDefault="009924B7" w:rsidP="009924B7">
            <w:r>
              <w:fldChar w:fldCharType="begin" w:fldLock="1"/>
            </w:r>
            <w:r>
              <w:instrText>MERGEFIELD Att.Alias</w:instrText>
            </w:r>
            <w:r>
              <w:fldChar w:fldCharType="separate"/>
            </w:r>
            <w:r>
              <w:t>20</w:t>
            </w:r>
            <w:r>
              <w:fldChar w:fldCharType="end"/>
            </w:r>
          </w:p>
        </w:tc>
        <w:tc>
          <w:tcPr>
            <w:tcW w:w="2970" w:type="dxa"/>
            <w:tcBorders>
              <w:top w:val="nil"/>
              <w:left w:val="nil"/>
              <w:bottom w:val="nil"/>
              <w:right w:val="nil"/>
            </w:tcBorders>
          </w:tcPr>
          <w:p w14:paraId="0D7FF06E" w14:textId="77777777" w:rsidR="009924B7" w:rsidRDefault="009924B7" w:rsidP="009924B7">
            <w:r>
              <w:fldChar w:fldCharType="begin" w:fldLock="1"/>
            </w:r>
            <w:r>
              <w:instrText>MERGEFIELD Att.Name</w:instrText>
            </w:r>
            <w:r>
              <w:fldChar w:fldCharType="separate"/>
            </w:r>
            <w:r>
              <w:t>boerderij</w:t>
            </w:r>
            <w:r>
              <w:fldChar w:fldCharType="end"/>
            </w:r>
          </w:p>
        </w:tc>
        <w:tc>
          <w:tcPr>
            <w:tcW w:w="4500" w:type="dxa"/>
            <w:tcBorders>
              <w:top w:val="nil"/>
              <w:left w:val="nil"/>
              <w:bottom w:val="nil"/>
              <w:right w:val="nil"/>
            </w:tcBorders>
          </w:tcPr>
          <w:p w14:paraId="00376D3A" w14:textId="77777777" w:rsidR="009924B7" w:rsidRDefault="009924B7" w:rsidP="009924B7">
            <w:r>
              <w:fldChar w:fldCharType="begin" w:fldLock="1"/>
            </w:r>
            <w:r>
              <w:instrText>MERGEFIELD Att.Notes</w:instrText>
            </w:r>
            <w:r>
              <w:fldChar w:fldCharType="end"/>
            </w:r>
          </w:p>
        </w:tc>
      </w:tr>
      <w:tr w:rsidR="009924B7" w14:paraId="4725117C" w14:textId="77777777" w:rsidTr="009924B7">
        <w:tc>
          <w:tcPr>
            <w:tcW w:w="1710" w:type="dxa"/>
            <w:tcBorders>
              <w:top w:val="nil"/>
              <w:left w:val="nil"/>
              <w:bottom w:val="nil"/>
              <w:right w:val="nil"/>
            </w:tcBorders>
          </w:tcPr>
          <w:p w14:paraId="09F047B3" w14:textId="77777777" w:rsidR="009924B7" w:rsidRDefault="009924B7" w:rsidP="009924B7"/>
        </w:tc>
        <w:tc>
          <w:tcPr>
            <w:tcW w:w="2970" w:type="dxa"/>
            <w:tcBorders>
              <w:top w:val="nil"/>
              <w:left w:val="nil"/>
              <w:bottom w:val="nil"/>
              <w:right w:val="nil"/>
            </w:tcBorders>
          </w:tcPr>
          <w:p w14:paraId="61FB4C7B" w14:textId="77777777" w:rsidR="009924B7" w:rsidRDefault="009924B7" w:rsidP="009924B7"/>
        </w:tc>
        <w:tc>
          <w:tcPr>
            <w:tcW w:w="4500" w:type="dxa"/>
            <w:tcBorders>
              <w:top w:val="nil"/>
              <w:left w:val="nil"/>
              <w:bottom w:val="nil"/>
              <w:right w:val="nil"/>
            </w:tcBorders>
          </w:tcPr>
          <w:p w14:paraId="00B1FC34" w14:textId="77777777" w:rsidR="009924B7" w:rsidRDefault="009924B7" w:rsidP="009924B7"/>
        </w:tc>
        <w:bookmarkEnd w:id="830"/>
      </w:tr>
      <w:bookmarkStart w:id="831" w:name="BKM_DFD88689_E4BF_4d8e_96A3_69A31BEADED4"/>
      <w:tr w:rsidR="009924B7" w14:paraId="4545ACA3" w14:textId="77777777" w:rsidTr="009924B7">
        <w:tc>
          <w:tcPr>
            <w:tcW w:w="1710" w:type="dxa"/>
            <w:tcBorders>
              <w:top w:val="nil"/>
              <w:left w:val="nil"/>
              <w:bottom w:val="nil"/>
              <w:right w:val="nil"/>
            </w:tcBorders>
          </w:tcPr>
          <w:p w14:paraId="741C9D88" w14:textId="77777777" w:rsidR="009924B7" w:rsidRDefault="009924B7" w:rsidP="009924B7">
            <w:r>
              <w:fldChar w:fldCharType="begin" w:fldLock="1"/>
            </w:r>
            <w:r>
              <w:instrText>MERGEFIELD Att.Alias</w:instrText>
            </w:r>
            <w:r>
              <w:fldChar w:fldCharType="separate"/>
            </w:r>
            <w:r>
              <w:t>21</w:t>
            </w:r>
            <w:r>
              <w:fldChar w:fldCharType="end"/>
            </w:r>
          </w:p>
        </w:tc>
        <w:tc>
          <w:tcPr>
            <w:tcW w:w="2970" w:type="dxa"/>
            <w:tcBorders>
              <w:top w:val="nil"/>
              <w:left w:val="nil"/>
              <w:bottom w:val="nil"/>
              <w:right w:val="nil"/>
            </w:tcBorders>
          </w:tcPr>
          <w:p w14:paraId="08D46DC2" w14:textId="77777777" w:rsidR="009924B7" w:rsidRDefault="009924B7" w:rsidP="009924B7">
            <w:r>
              <w:fldChar w:fldCharType="begin" w:fldLock="1"/>
            </w:r>
            <w:r>
              <w:instrText>MERGEFIELD Att.Name</w:instrText>
            </w:r>
            <w:r>
              <w:fldChar w:fldCharType="separate"/>
            </w:r>
            <w:r>
              <w:t>niet-woning deels in gebruik als woning</w:t>
            </w:r>
            <w:r>
              <w:fldChar w:fldCharType="end"/>
            </w:r>
          </w:p>
        </w:tc>
        <w:tc>
          <w:tcPr>
            <w:tcW w:w="4500" w:type="dxa"/>
            <w:tcBorders>
              <w:top w:val="nil"/>
              <w:left w:val="nil"/>
              <w:bottom w:val="nil"/>
              <w:right w:val="nil"/>
            </w:tcBorders>
          </w:tcPr>
          <w:p w14:paraId="58836EFC" w14:textId="77777777" w:rsidR="009924B7" w:rsidRDefault="009924B7" w:rsidP="009924B7">
            <w:r>
              <w:fldChar w:fldCharType="begin" w:fldLock="1"/>
            </w:r>
            <w:r>
              <w:instrText>MERGEFIELD Att.Notes</w:instrText>
            </w:r>
            <w:r>
              <w:fldChar w:fldCharType="end"/>
            </w:r>
          </w:p>
        </w:tc>
      </w:tr>
      <w:tr w:rsidR="009924B7" w14:paraId="4C09FAE0" w14:textId="77777777" w:rsidTr="009924B7">
        <w:tc>
          <w:tcPr>
            <w:tcW w:w="1710" w:type="dxa"/>
            <w:tcBorders>
              <w:top w:val="nil"/>
              <w:left w:val="nil"/>
              <w:bottom w:val="nil"/>
              <w:right w:val="nil"/>
            </w:tcBorders>
          </w:tcPr>
          <w:p w14:paraId="1CFCC30E" w14:textId="77777777" w:rsidR="009924B7" w:rsidRDefault="009924B7" w:rsidP="009924B7"/>
        </w:tc>
        <w:tc>
          <w:tcPr>
            <w:tcW w:w="2970" w:type="dxa"/>
            <w:tcBorders>
              <w:top w:val="nil"/>
              <w:left w:val="nil"/>
              <w:bottom w:val="nil"/>
              <w:right w:val="nil"/>
            </w:tcBorders>
          </w:tcPr>
          <w:p w14:paraId="27D3C1C2" w14:textId="77777777" w:rsidR="009924B7" w:rsidRDefault="009924B7" w:rsidP="009924B7"/>
        </w:tc>
        <w:tc>
          <w:tcPr>
            <w:tcW w:w="4500" w:type="dxa"/>
            <w:tcBorders>
              <w:top w:val="nil"/>
              <w:left w:val="nil"/>
              <w:bottom w:val="nil"/>
              <w:right w:val="nil"/>
            </w:tcBorders>
          </w:tcPr>
          <w:p w14:paraId="01BD08DF" w14:textId="77777777" w:rsidR="009924B7" w:rsidRDefault="009924B7" w:rsidP="009924B7"/>
        </w:tc>
        <w:bookmarkEnd w:id="831"/>
      </w:tr>
      <w:bookmarkStart w:id="832" w:name="BKM_1F935FA2_5495_463b_9E29_0281A3340936"/>
      <w:tr w:rsidR="009924B7" w14:paraId="3E4E7BFD" w14:textId="77777777" w:rsidTr="009924B7">
        <w:tc>
          <w:tcPr>
            <w:tcW w:w="1710" w:type="dxa"/>
            <w:tcBorders>
              <w:top w:val="nil"/>
              <w:left w:val="nil"/>
              <w:bottom w:val="nil"/>
              <w:right w:val="nil"/>
            </w:tcBorders>
          </w:tcPr>
          <w:p w14:paraId="35EA2F21" w14:textId="77777777" w:rsidR="009924B7" w:rsidRDefault="009924B7" w:rsidP="009924B7">
            <w:r>
              <w:fldChar w:fldCharType="begin" w:fldLock="1"/>
            </w:r>
            <w:r>
              <w:instrText>MERGEFIELD Att.Alias</w:instrText>
            </w:r>
            <w:r>
              <w:fldChar w:fldCharType="separate"/>
            </w:r>
            <w:r>
              <w:t>30</w:t>
            </w:r>
            <w:r>
              <w:fldChar w:fldCharType="end"/>
            </w:r>
          </w:p>
        </w:tc>
        <w:tc>
          <w:tcPr>
            <w:tcW w:w="2970" w:type="dxa"/>
            <w:tcBorders>
              <w:top w:val="nil"/>
              <w:left w:val="nil"/>
              <w:bottom w:val="nil"/>
              <w:right w:val="nil"/>
            </w:tcBorders>
          </w:tcPr>
          <w:p w14:paraId="741EE7F7" w14:textId="77777777" w:rsidR="009924B7" w:rsidRDefault="009924B7" w:rsidP="009924B7">
            <w:r>
              <w:fldChar w:fldCharType="begin" w:fldLock="1"/>
            </w:r>
            <w:r>
              <w:instrText>MERGEFIELD Att.Name</w:instrText>
            </w:r>
            <w:r>
              <w:fldChar w:fldCharType="separate"/>
            </w:r>
            <w:r>
              <w:t>niet-woning</w:t>
            </w:r>
            <w:r>
              <w:fldChar w:fldCharType="end"/>
            </w:r>
          </w:p>
        </w:tc>
        <w:tc>
          <w:tcPr>
            <w:tcW w:w="4500" w:type="dxa"/>
            <w:tcBorders>
              <w:top w:val="nil"/>
              <w:left w:val="nil"/>
              <w:bottom w:val="nil"/>
              <w:right w:val="nil"/>
            </w:tcBorders>
          </w:tcPr>
          <w:p w14:paraId="60B5ECE8" w14:textId="77777777" w:rsidR="009924B7" w:rsidRDefault="009924B7" w:rsidP="009924B7">
            <w:r>
              <w:fldChar w:fldCharType="begin" w:fldLock="1"/>
            </w:r>
            <w:r>
              <w:instrText>MERGEFIELD Att.Notes</w:instrText>
            </w:r>
            <w:r>
              <w:fldChar w:fldCharType="end"/>
            </w:r>
          </w:p>
        </w:tc>
      </w:tr>
      <w:tr w:rsidR="009924B7" w14:paraId="73EA9DCA" w14:textId="77777777" w:rsidTr="009924B7">
        <w:tc>
          <w:tcPr>
            <w:tcW w:w="1710" w:type="dxa"/>
            <w:tcBorders>
              <w:top w:val="nil"/>
              <w:left w:val="nil"/>
              <w:bottom w:val="nil"/>
              <w:right w:val="nil"/>
            </w:tcBorders>
          </w:tcPr>
          <w:p w14:paraId="63F76E7A" w14:textId="77777777" w:rsidR="009924B7" w:rsidRDefault="009924B7" w:rsidP="009924B7"/>
        </w:tc>
        <w:tc>
          <w:tcPr>
            <w:tcW w:w="2970" w:type="dxa"/>
            <w:tcBorders>
              <w:top w:val="nil"/>
              <w:left w:val="nil"/>
              <w:bottom w:val="nil"/>
              <w:right w:val="nil"/>
            </w:tcBorders>
          </w:tcPr>
          <w:p w14:paraId="265628CC" w14:textId="77777777" w:rsidR="009924B7" w:rsidRDefault="009924B7" w:rsidP="009924B7"/>
        </w:tc>
        <w:tc>
          <w:tcPr>
            <w:tcW w:w="4500" w:type="dxa"/>
            <w:tcBorders>
              <w:top w:val="nil"/>
              <w:left w:val="nil"/>
              <w:bottom w:val="nil"/>
              <w:right w:val="nil"/>
            </w:tcBorders>
          </w:tcPr>
          <w:p w14:paraId="5267D1DB" w14:textId="77777777" w:rsidR="009924B7" w:rsidRDefault="009924B7" w:rsidP="009924B7"/>
        </w:tc>
        <w:bookmarkEnd w:id="832"/>
      </w:tr>
      <w:bookmarkStart w:id="833" w:name="BKM_5B27E39F_2CF2_4220_BB76_8247F656A866"/>
      <w:tr w:rsidR="009924B7" w14:paraId="5328568A" w14:textId="77777777" w:rsidTr="009924B7">
        <w:tc>
          <w:tcPr>
            <w:tcW w:w="1710" w:type="dxa"/>
            <w:tcBorders>
              <w:top w:val="nil"/>
              <w:left w:val="nil"/>
              <w:bottom w:val="nil"/>
              <w:right w:val="nil"/>
            </w:tcBorders>
          </w:tcPr>
          <w:p w14:paraId="0AB4496B" w14:textId="77777777" w:rsidR="009924B7" w:rsidRDefault="009924B7" w:rsidP="009924B7">
            <w:r>
              <w:fldChar w:fldCharType="begin" w:fldLock="1"/>
            </w:r>
            <w:r>
              <w:instrText>MERGEFIELD Att.Alias</w:instrText>
            </w:r>
            <w:r>
              <w:fldChar w:fldCharType="separate"/>
            </w:r>
            <w:r>
              <w:t>31</w:t>
            </w:r>
            <w:r>
              <w:fldChar w:fldCharType="end"/>
            </w:r>
          </w:p>
        </w:tc>
        <w:tc>
          <w:tcPr>
            <w:tcW w:w="2970" w:type="dxa"/>
            <w:tcBorders>
              <w:top w:val="nil"/>
              <w:left w:val="nil"/>
              <w:bottom w:val="nil"/>
              <w:right w:val="nil"/>
            </w:tcBorders>
          </w:tcPr>
          <w:p w14:paraId="41714B16" w14:textId="77777777" w:rsidR="009924B7" w:rsidRDefault="009924B7" w:rsidP="009924B7">
            <w:r>
              <w:fldChar w:fldCharType="begin" w:fldLock="1"/>
            </w:r>
            <w:r>
              <w:instrText>MERGEFIELD Att.Name</w:instrText>
            </w:r>
            <w:r>
              <w:fldChar w:fldCharType="separate"/>
            </w:r>
            <w:r>
              <w:t>uitgezonderd gebouwd object</w:t>
            </w:r>
            <w:r>
              <w:fldChar w:fldCharType="end"/>
            </w:r>
          </w:p>
        </w:tc>
        <w:tc>
          <w:tcPr>
            <w:tcW w:w="4500" w:type="dxa"/>
            <w:tcBorders>
              <w:top w:val="nil"/>
              <w:left w:val="nil"/>
              <w:bottom w:val="nil"/>
              <w:right w:val="nil"/>
            </w:tcBorders>
          </w:tcPr>
          <w:p w14:paraId="325A7431" w14:textId="77777777" w:rsidR="009924B7" w:rsidRDefault="009924B7" w:rsidP="009924B7">
            <w:r>
              <w:fldChar w:fldCharType="begin" w:fldLock="1"/>
            </w:r>
            <w:r>
              <w:instrText>MERGEFIELD Att.Notes</w:instrText>
            </w:r>
            <w:r>
              <w:fldChar w:fldCharType="end"/>
            </w:r>
          </w:p>
        </w:tc>
      </w:tr>
      <w:tr w:rsidR="009924B7" w14:paraId="74C14E03" w14:textId="77777777" w:rsidTr="009924B7">
        <w:tc>
          <w:tcPr>
            <w:tcW w:w="1710" w:type="dxa"/>
            <w:tcBorders>
              <w:top w:val="nil"/>
              <w:left w:val="nil"/>
              <w:bottom w:val="nil"/>
              <w:right w:val="nil"/>
            </w:tcBorders>
          </w:tcPr>
          <w:p w14:paraId="4D8CC4B3" w14:textId="77777777" w:rsidR="009924B7" w:rsidRDefault="009924B7" w:rsidP="009924B7"/>
        </w:tc>
        <w:tc>
          <w:tcPr>
            <w:tcW w:w="2970" w:type="dxa"/>
            <w:tcBorders>
              <w:top w:val="nil"/>
              <w:left w:val="nil"/>
              <w:bottom w:val="nil"/>
              <w:right w:val="nil"/>
            </w:tcBorders>
          </w:tcPr>
          <w:p w14:paraId="2C62D554" w14:textId="77777777" w:rsidR="009924B7" w:rsidRDefault="009924B7" w:rsidP="009924B7"/>
        </w:tc>
        <w:tc>
          <w:tcPr>
            <w:tcW w:w="4500" w:type="dxa"/>
            <w:tcBorders>
              <w:top w:val="nil"/>
              <w:left w:val="nil"/>
              <w:bottom w:val="nil"/>
              <w:right w:val="nil"/>
            </w:tcBorders>
          </w:tcPr>
          <w:p w14:paraId="669ECA3C" w14:textId="77777777" w:rsidR="009924B7" w:rsidRDefault="009924B7" w:rsidP="009924B7"/>
        </w:tc>
        <w:bookmarkEnd w:id="833"/>
      </w:tr>
      <w:bookmarkStart w:id="834" w:name="BKM_DED863BE_B1E4_4a13_88AA_04975C48F555"/>
      <w:tr w:rsidR="009924B7" w14:paraId="0909C624" w14:textId="77777777" w:rsidTr="009924B7">
        <w:tc>
          <w:tcPr>
            <w:tcW w:w="1710" w:type="dxa"/>
            <w:tcBorders>
              <w:top w:val="nil"/>
              <w:left w:val="nil"/>
              <w:bottom w:val="nil"/>
              <w:right w:val="nil"/>
            </w:tcBorders>
          </w:tcPr>
          <w:p w14:paraId="36DAD0B6" w14:textId="77777777" w:rsidR="009924B7" w:rsidRDefault="009924B7" w:rsidP="009924B7">
            <w:r>
              <w:fldChar w:fldCharType="begin" w:fldLock="1"/>
            </w:r>
            <w:r>
              <w:instrText>MERGEFIELD Att.Alias</w:instrText>
            </w:r>
            <w:r>
              <w:fldChar w:fldCharType="separate"/>
            </w:r>
            <w:r>
              <w:t>40</w:t>
            </w:r>
            <w:r>
              <w:fldChar w:fldCharType="end"/>
            </w:r>
          </w:p>
        </w:tc>
        <w:tc>
          <w:tcPr>
            <w:tcW w:w="2970" w:type="dxa"/>
            <w:tcBorders>
              <w:top w:val="nil"/>
              <w:left w:val="nil"/>
              <w:bottom w:val="nil"/>
              <w:right w:val="nil"/>
            </w:tcBorders>
          </w:tcPr>
          <w:p w14:paraId="0385A71E" w14:textId="77777777" w:rsidR="009924B7" w:rsidRDefault="009924B7" w:rsidP="009924B7">
            <w:r>
              <w:fldChar w:fldCharType="begin" w:fldLock="1"/>
            </w:r>
            <w:r>
              <w:instrText>MERGEFIELD Att.Name</w:instrText>
            </w:r>
            <w:r>
              <w:fldChar w:fldCharType="separate"/>
            </w:r>
            <w:r>
              <w:t xml:space="preserve"> terrein</w:t>
            </w:r>
            <w:r>
              <w:fldChar w:fldCharType="end"/>
            </w:r>
          </w:p>
        </w:tc>
        <w:tc>
          <w:tcPr>
            <w:tcW w:w="4500" w:type="dxa"/>
            <w:tcBorders>
              <w:top w:val="nil"/>
              <w:left w:val="nil"/>
              <w:bottom w:val="nil"/>
              <w:right w:val="nil"/>
            </w:tcBorders>
          </w:tcPr>
          <w:p w14:paraId="3968EAF0" w14:textId="77777777" w:rsidR="009924B7" w:rsidRDefault="009924B7" w:rsidP="009924B7">
            <w:r>
              <w:fldChar w:fldCharType="begin" w:fldLock="1"/>
            </w:r>
            <w:r>
              <w:instrText>MERGEFIELD Att.Notes</w:instrText>
            </w:r>
            <w:r>
              <w:fldChar w:fldCharType="end"/>
            </w:r>
          </w:p>
        </w:tc>
      </w:tr>
      <w:tr w:rsidR="009924B7" w14:paraId="0D90B4F3" w14:textId="77777777" w:rsidTr="009924B7">
        <w:tc>
          <w:tcPr>
            <w:tcW w:w="1710" w:type="dxa"/>
            <w:tcBorders>
              <w:top w:val="nil"/>
              <w:left w:val="nil"/>
              <w:bottom w:val="nil"/>
              <w:right w:val="nil"/>
            </w:tcBorders>
          </w:tcPr>
          <w:p w14:paraId="57031B75" w14:textId="77777777" w:rsidR="009924B7" w:rsidRDefault="009924B7" w:rsidP="009924B7"/>
        </w:tc>
        <w:tc>
          <w:tcPr>
            <w:tcW w:w="2970" w:type="dxa"/>
            <w:tcBorders>
              <w:top w:val="nil"/>
              <w:left w:val="nil"/>
              <w:bottom w:val="nil"/>
              <w:right w:val="nil"/>
            </w:tcBorders>
          </w:tcPr>
          <w:p w14:paraId="2D41432D" w14:textId="77777777" w:rsidR="009924B7" w:rsidRDefault="009924B7" w:rsidP="009924B7"/>
        </w:tc>
        <w:tc>
          <w:tcPr>
            <w:tcW w:w="4500" w:type="dxa"/>
            <w:tcBorders>
              <w:top w:val="nil"/>
              <w:left w:val="nil"/>
              <w:bottom w:val="nil"/>
              <w:right w:val="nil"/>
            </w:tcBorders>
          </w:tcPr>
          <w:p w14:paraId="3BBAEFDD" w14:textId="77777777" w:rsidR="009924B7" w:rsidRDefault="009924B7" w:rsidP="009924B7"/>
        </w:tc>
        <w:bookmarkEnd w:id="834"/>
      </w:tr>
      <w:bookmarkStart w:id="835" w:name="BKM_FF7958FA_7289_4008_849B_F5FE125068D3"/>
      <w:tr w:rsidR="009924B7" w14:paraId="3F4AFE9A" w14:textId="77777777" w:rsidTr="009924B7">
        <w:tc>
          <w:tcPr>
            <w:tcW w:w="1710" w:type="dxa"/>
            <w:tcBorders>
              <w:top w:val="nil"/>
              <w:left w:val="nil"/>
              <w:bottom w:val="nil"/>
              <w:right w:val="nil"/>
            </w:tcBorders>
          </w:tcPr>
          <w:p w14:paraId="037A8295" w14:textId="77777777" w:rsidR="009924B7" w:rsidRDefault="009924B7" w:rsidP="009924B7">
            <w:r>
              <w:fldChar w:fldCharType="begin" w:fldLock="1"/>
            </w:r>
            <w:r>
              <w:instrText>MERGEFIELD Att.Alias</w:instrText>
            </w:r>
            <w:r>
              <w:fldChar w:fldCharType="separate"/>
            </w:r>
            <w:r>
              <w:t>80</w:t>
            </w:r>
            <w:r>
              <w:fldChar w:fldCharType="end"/>
            </w:r>
          </w:p>
        </w:tc>
        <w:tc>
          <w:tcPr>
            <w:tcW w:w="2970" w:type="dxa"/>
            <w:tcBorders>
              <w:top w:val="nil"/>
              <w:left w:val="nil"/>
              <w:bottom w:val="nil"/>
              <w:right w:val="nil"/>
            </w:tcBorders>
          </w:tcPr>
          <w:p w14:paraId="0DF0395E" w14:textId="77777777" w:rsidR="009924B7" w:rsidRDefault="009924B7" w:rsidP="009924B7">
            <w:r>
              <w:fldChar w:fldCharType="begin" w:fldLock="1"/>
            </w:r>
            <w:r>
              <w:instrText>MERGEFIELD Att.Name</w:instrText>
            </w:r>
            <w:r>
              <w:fldChar w:fldCharType="separate"/>
            </w:r>
            <w:r>
              <w:t>uitgezonderd ongebouwd object</w:t>
            </w:r>
            <w:r>
              <w:fldChar w:fldCharType="end"/>
            </w:r>
          </w:p>
        </w:tc>
        <w:tc>
          <w:tcPr>
            <w:tcW w:w="4500" w:type="dxa"/>
            <w:tcBorders>
              <w:top w:val="nil"/>
              <w:left w:val="nil"/>
              <w:bottom w:val="nil"/>
              <w:right w:val="nil"/>
            </w:tcBorders>
          </w:tcPr>
          <w:p w14:paraId="53D57735" w14:textId="77777777" w:rsidR="009924B7" w:rsidRDefault="009924B7" w:rsidP="009924B7">
            <w:r>
              <w:fldChar w:fldCharType="begin" w:fldLock="1"/>
            </w:r>
            <w:r>
              <w:instrText>MERGEFIELD Att.Notes</w:instrText>
            </w:r>
            <w:r>
              <w:fldChar w:fldCharType="end"/>
            </w:r>
          </w:p>
        </w:tc>
      </w:tr>
      <w:tr w:rsidR="009924B7" w14:paraId="7433CF64" w14:textId="77777777" w:rsidTr="009924B7">
        <w:tc>
          <w:tcPr>
            <w:tcW w:w="1710" w:type="dxa"/>
            <w:tcBorders>
              <w:top w:val="nil"/>
              <w:left w:val="nil"/>
              <w:bottom w:val="nil"/>
              <w:right w:val="nil"/>
            </w:tcBorders>
          </w:tcPr>
          <w:p w14:paraId="3B162553" w14:textId="77777777" w:rsidR="009924B7" w:rsidRDefault="009924B7" w:rsidP="009924B7"/>
        </w:tc>
        <w:tc>
          <w:tcPr>
            <w:tcW w:w="2970" w:type="dxa"/>
            <w:tcBorders>
              <w:top w:val="nil"/>
              <w:left w:val="nil"/>
              <w:bottom w:val="nil"/>
              <w:right w:val="nil"/>
            </w:tcBorders>
          </w:tcPr>
          <w:p w14:paraId="5BA2B0A6" w14:textId="77777777" w:rsidR="009924B7" w:rsidRDefault="009924B7" w:rsidP="009924B7"/>
        </w:tc>
        <w:tc>
          <w:tcPr>
            <w:tcW w:w="4500" w:type="dxa"/>
            <w:tcBorders>
              <w:top w:val="nil"/>
              <w:left w:val="nil"/>
              <w:bottom w:val="nil"/>
              <w:right w:val="nil"/>
            </w:tcBorders>
          </w:tcPr>
          <w:p w14:paraId="0B5FC5CC" w14:textId="77777777" w:rsidR="009924B7" w:rsidRDefault="009924B7" w:rsidP="009924B7"/>
        </w:tc>
        <w:bookmarkEnd w:id="835"/>
      </w:tr>
      <w:bookmarkStart w:id="836" w:name="BKM_10CE90AB_5BC7_472d_A0F1_6AA718199FFC"/>
      <w:tr w:rsidR="009924B7" w14:paraId="0B6C2CBD" w14:textId="77777777" w:rsidTr="009924B7">
        <w:tc>
          <w:tcPr>
            <w:tcW w:w="1710" w:type="dxa"/>
            <w:tcBorders>
              <w:top w:val="nil"/>
              <w:left w:val="nil"/>
              <w:bottom w:val="nil"/>
              <w:right w:val="nil"/>
            </w:tcBorders>
          </w:tcPr>
          <w:p w14:paraId="02A81695" w14:textId="77777777" w:rsidR="009924B7" w:rsidRDefault="009924B7" w:rsidP="009924B7">
            <w:r>
              <w:fldChar w:fldCharType="begin" w:fldLock="1"/>
            </w:r>
            <w:r>
              <w:instrText>MERGEFIELD Att.Alias</w:instrText>
            </w:r>
            <w:r>
              <w:fldChar w:fldCharType="separate"/>
            </w:r>
            <w:r>
              <w:t>90</w:t>
            </w:r>
            <w:r>
              <w:fldChar w:fldCharType="end"/>
            </w:r>
          </w:p>
        </w:tc>
        <w:tc>
          <w:tcPr>
            <w:tcW w:w="2970" w:type="dxa"/>
            <w:tcBorders>
              <w:top w:val="nil"/>
              <w:left w:val="nil"/>
              <w:bottom w:val="nil"/>
              <w:right w:val="nil"/>
            </w:tcBorders>
          </w:tcPr>
          <w:p w14:paraId="05771126" w14:textId="77777777" w:rsidR="009924B7" w:rsidRDefault="009924B7" w:rsidP="009924B7">
            <w:r>
              <w:fldChar w:fldCharType="begin" w:fldLock="1"/>
            </w:r>
            <w:r>
              <w:instrText>MERGEFIELD Att.Name</w:instrText>
            </w:r>
            <w:r>
              <w:fldChar w:fldCharType="separate"/>
            </w:r>
            <w:r>
              <w:t>sluimerend WOZ-object</w:t>
            </w:r>
            <w:r>
              <w:fldChar w:fldCharType="end"/>
            </w:r>
          </w:p>
        </w:tc>
        <w:tc>
          <w:tcPr>
            <w:tcW w:w="4500" w:type="dxa"/>
            <w:tcBorders>
              <w:top w:val="nil"/>
              <w:left w:val="nil"/>
              <w:bottom w:val="nil"/>
              <w:right w:val="nil"/>
            </w:tcBorders>
          </w:tcPr>
          <w:p w14:paraId="43D98911" w14:textId="77777777" w:rsidR="009924B7" w:rsidRDefault="009924B7" w:rsidP="009924B7">
            <w:r>
              <w:fldChar w:fldCharType="begin" w:fldLock="1"/>
            </w:r>
            <w:r>
              <w:instrText>MERGEFIELD Att.Notes</w:instrText>
            </w:r>
            <w:r>
              <w:fldChar w:fldCharType="end"/>
            </w:r>
          </w:p>
        </w:tc>
      </w:tr>
      <w:tr w:rsidR="009924B7" w14:paraId="6ADD05F3" w14:textId="77777777" w:rsidTr="009924B7">
        <w:tc>
          <w:tcPr>
            <w:tcW w:w="1710" w:type="dxa"/>
            <w:tcBorders>
              <w:top w:val="nil"/>
              <w:left w:val="nil"/>
              <w:bottom w:val="nil"/>
              <w:right w:val="nil"/>
            </w:tcBorders>
          </w:tcPr>
          <w:p w14:paraId="4FFCF925" w14:textId="77777777" w:rsidR="009924B7" w:rsidRDefault="009924B7" w:rsidP="009924B7"/>
        </w:tc>
        <w:tc>
          <w:tcPr>
            <w:tcW w:w="2970" w:type="dxa"/>
            <w:tcBorders>
              <w:top w:val="nil"/>
              <w:left w:val="nil"/>
              <w:bottom w:val="nil"/>
              <w:right w:val="nil"/>
            </w:tcBorders>
          </w:tcPr>
          <w:p w14:paraId="36EED9E8" w14:textId="77777777" w:rsidR="009924B7" w:rsidRDefault="009924B7" w:rsidP="009924B7"/>
        </w:tc>
        <w:tc>
          <w:tcPr>
            <w:tcW w:w="4500" w:type="dxa"/>
            <w:tcBorders>
              <w:top w:val="nil"/>
              <w:left w:val="nil"/>
              <w:bottom w:val="nil"/>
              <w:right w:val="nil"/>
            </w:tcBorders>
          </w:tcPr>
          <w:p w14:paraId="042A6E7B" w14:textId="77777777" w:rsidR="009924B7" w:rsidRDefault="009924B7" w:rsidP="009924B7"/>
        </w:tc>
        <w:bookmarkEnd w:id="836"/>
      </w:tr>
      <w:bookmarkEnd w:id="826"/>
    </w:tbl>
    <w:p w14:paraId="3C3A2DFE" w14:textId="6DA94F4F" w:rsidR="009924B7" w:rsidRDefault="009924B7" w:rsidP="009924B7">
      <w:pPr>
        <w:rPr>
          <w:u w:color="000000"/>
        </w:rPr>
      </w:pPr>
    </w:p>
    <w:p w14:paraId="13546C15" w14:textId="77777777" w:rsidR="009924B7" w:rsidRDefault="009924B7">
      <w:pPr>
        <w:contextualSpacing w:val="0"/>
        <w:rPr>
          <w:u w:color="000000"/>
        </w:rPr>
      </w:pPr>
      <w:r>
        <w:rPr>
          <w:u w:color="000000"/>
        </w:rPr>
        <w:br w:type="page"/>
      </w:r>
    </w:p>
    <w:bookmarkStart w:id="837" w:name="BKM_6C1FC62B_EE66_4c73_BDBF_A59114A3806A"/>
    <w:p w14:paraId="1F0346B6"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gebruiksdoel</w:t>
      </w:r>
      <w:r>
        <w:fldChar w:fldCharType="end"/>
      </w:r>
    </w:p>
    <w:p w14:paraId="5BBC7AFF"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68CEE5E" w14:textId="77777777" w:rsidTr="009924B7">
        <w:trPr>
          <w:trHeight w:val="230"/>
        </w:trPr>
        <w:tc>
          <w:tcPr>
            <w:tcW w:w="1710" w:type="dxa"/>
            <w:tcBorders>
              <w:top w:val="nil"/>
              <w:left w:val="nil"/>
              <w:bottom w:val="nil"/>
              <w:right w:val="nil"/>
            </w:tcBorders>
          </w:tcPr>
          <w:p w14:paraId="68C78265" w14:textId="77777777" w:rsidR="009924B7" w:rsidRDefault="009924B7" w:rsidP="009924B7">
            <w:r>
              <w:rPr>
                <w:b/>
                <w:bCs/>
              </w:rPr>
              <w:t>Definitie</w:t>
            </w:r>
          </w:p>
        </w:tc>
        <w:tc>
          <w:tcPr>
            <w:tcW w:w="7650" w:type="dxa"/>
            <w:tcBorders>
              <w:top w:val="nil"/>
              <w:left w:val="nil"/>
              <w:bottom w:val="nil"/>
              <w:right w:val="nil"/>
            </w:tcBorders>
          </w:tcPr>
          <w:p w14:paraId="48E23CE6" w14:textId="77777777" w:rsidR="009924B7" w:rsidRPr="009924B7" w:rsidRDefault="009924B7" w:rsidP="009924B7">
            <w:r>
              <w:fldChar w:fldCharType="begin" w:fldLock="1"/>
            </w:r>
            <w:r>
              <w:instrText>MERGEFIELD Element.Notes</w:instrText>
            </w:r>
            <w:r>
              <w:fldChar w:fldCharType="end"/>
            </w:r>
            <w:r w:rsidRPr="009924B7">
              <w:t xml:space="preserve">Een categorisering waarmee het gebruiksdoel van een object kan </w:t>
            </w:r>
          </w:p>
          <w:p w14:paraId="2A472616" w14:textId="77777777" w:rsidR="009924B7" w:rsidRDefault="009924B7" w:rsidP="009924B7">
            <w:r>
              <w:rPr>
                <w:lang w:val="en-US"/>
              </w:rPr>
              <w:t>worden verbijzonderd.</w:t>
            </w:r>
          </w:p>
        </w:tc>
      </w:tr>
    </w:tbl>
    <w:p w14:paraId="67A12D7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B870907" w14:textId="77777777" w:rsidTr="009924B7">
        <w:trPr>
          <w:trHeight w:val="230"/>
        </w:trPr>
        <w:tc>
          <w:tcPr>
            <w:tcW w:w="1710" w:type="dxa"/>
            <w:tcBorders>
              <w:top w:val="nil"/>
              <w:left w:val="nil"/>
              <w:bottom w:val="nil"/>
              <w:right w:val="nil"/>
            </w:tcBorders>
          </w:tcPr>
          <w:p w14:paraId="2D5B0E18" w14:textId="77777777" w:rsidR="009924B7" w:rsidRDefault="009924B7" w:rsidP="009924B7">
            <w:pPr>
              <w:rPr>
                <w:i/>
                <w:iCs/>
              </w:rPr>
            </w:pPr>
            <w:bookmarkStart w:id="838" w:name="BKM_EE787B7F_3795_4d16_A7B7_9BA39F7DF57A"/>
            <w:r>
              <w:rPr>
                <w:i/>
                <w:iCs/>
              </w:rPr>
              <w:t>Code</w:t>
            </w:r>
          </w:p>
        </w:tc>
        <w:tc>
          <w:tcPr>
            <w:tcW w:w="2970" w:type="dxa"/>
            <w:tcBorders>
              <w:top w:val="nil"/>
              <w:left w:val="nil"/>
              <w:bottom w:val="nil"/>
              <w:right w:val="nil"/>
            </w:tcBorders>
          </w:tcPr>
          <w:p w14:paraId="193887F6" w14:textId="77777777" w:rsidR="009924B7" w:rsidRDefault="009924B7" w:rsidP="009924B7">
            <w:pPr>
              <w:rPr>
                <w:i/>
                <w:iCs/>
              </w:rPr>
            </w:pPr>
            <w:r>
              <w:rPr>
                <w:i/>
                <w:iCs/>
              </w:rPr>
              <w:t>Naam</w:t>
            </w:r>
          </w:p>
        </w:tc>
        <w:tc>
          <w:tcPr>
            <w:tcW w:w="4500" w:type="dxa"/>
            <w:tcBorders>
              <w:top w:val="nil"/>
              <w:left w:val="nil"/>
              <w:bottom w:val="nil"/>
              <w:right w:val="nil"/>
            </w:tcBorders>
          </w:tcPr>
          <w:p w14:paraId="28C4A8A8" w14:textId="77777777" w:rsidR="009924B7" w:rsidRDefault="009924B7" w:rsidP="009924B7">
            <w:pPr>
              <w:rPr>
                <w:i/>
                <w:iCs/>
              </w:rPr>
            </w:pPr>
            <w:r>
              <w:rPr>
                <w:i/>
                <w:iCs/>
              </w:rPr>
              <w:t>Definitie</w:t>
            </w:r>
          </w:p>
        </w:tc>
      </w:tr>
      <w:tr w:rsidR="009924B7" w14:paraId="1EF18CFB" w14:textId="77777777" w:rsidTr="009924B7">
        <w:tc>
          <w:tcPr>
            <w:tcW w:w="1710" w:type="dxa"/>
            <w:tcBorders>
              <w:top w:val="nil"/>
              <w:left w:val="nil"/>
              <w:bottom w:val="nil"/>
              <w:right w:val="nil"/>
            </w:tcBorders>
          </w:tcPr>
          <w:p w14:paraId="26721CC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2C6997F" w14:textId="77777777" w:rsidR="009924B7" w:rsidRDefault="009924B7" w:rsidP="009924B7">
            <w:r>
              <w:fldChar w:fldCharType="begin" w:fldLock="1"/>
            </w:r>
            <w:r>
              <w:instrText>MERGEFIELD Att.Name</w:instrText>
            </w:r>
            <w:r>
              <w:fldChar w:fldCharType="separate"/>
            </w:r>
            <w:r>
              <w:t xml:space="preserve">woonfunctie </w:t>
            </w:r>
            <w:r>
              <w:fldChar w:fldCharType="end"/>
            </w:r>
          </w:p>
        </w:tc>
        <w:tc>
          <w:tcPr>
            <w:tcW w:w="4500" w:type="dxa"/>
            <w:tcBorders>
              <w:top w:val="nil"/>
              <w:left w:val="nil"/>
              <w:bottom w:val="nil"/>
              <w:right w:val="nil"/>
            </w:tcBorders>
          </w:tcPr>
          <w:p w14:paraId="17FB4E25" w14:textId="77777777" w:rsidR="009924B7" w:rsidRDefault="009924B7" w:rsidP="009924B7">
            <w:r>
              <w:fldChar w:fldCharType="begin" w:fldLock="1"/>
            </w:r>
            <w:r>
              <w:instrText>MERGEFIELD Att.Notes</w:instrText>
            </w:r>
            <w:r>
              <w:fldChar w:fldCharType="end"/>
            </w:r>
          </w:p>
        </w:tc>
      </w:tr>
      <w:tr w:rsidR="009924B7" w14:paraId="674470B0" w14:textId="77777777" w:rsidTr="009924B7">
        <w:tc>
          <w:tcPr>
            <w:tcW w:w="1710" w:type="dxa"/>
            <w:tcBorders>
              <w:top w:val="nil"/>
              <w:left w:val="nil"/>
              <w:bottom w:val="nil"/>
              <w:right w:val="nil"/>
            </w:tcBorders>
          </w:tcPr>
          <w:p w14:paraId="33BA31C1" w14:textId="77777777" w:rsidR="009924B7" w:rsidRDefault="009924B7" w:rsidP="009924B7"/>
        </w:tc>
        <w:tc>
          <w:tcPr>
            <w:tcW w:w="2970" w:type="dxa"/>
            <w:tcBorders>
              <w:top w:val="nil"/>
              <w:left w:val="nil"/>
              <w:bottom w:val="nil"/>
              <w:right w:val="nil"/>
            </w:tcBorders>
          </w:tcPr>
          <w:p w14:paraId="09139847" w14:textId="77777777" w:rsidR="009924B7" w:rsidRDefault="009924B7" w:rsidP="009924B7"/>
        </w:tc>
        <w:tc>
          <w:tcPr>
            <w:tcW w:w="4500" w:type="dxa"/>
            <w:tcBorders>
              <w:top w:val="nil"/>
              <w:left w:val="nil"/>
              <w:bottom w:val="nil"/>
              <w:right w:val="nil"/>
            </w:tcBorders>
          </w:tcPr>
          <w:p w14:paraId="4FC58321" w14:textId="77777777" w:rsidR="009924B7" w:rsidRDefault="009924B7" w:rsidP="009924B7"/>
        </w:tc>
        <w:bookmarkEnd w:id="838"/>
      </w:tr>
      <w:bookmarkStart w:id="839" w:name="BKM_9E9343E1_7783_4400_85D9_12053ADBBD89"/>
      <w:tr w:rsidR="009924B7" w14:paraId="61A7ED1D" w14:textId="77777777" w:rsidTr="009924B7">
        <w:tc>
          <w:tcPr>
            <w:tcW w:w="1710" w:type="dxa"/>
            <w:tcBorders>
              <w:top w:val="nil"/>
              <w:left w:val="nil"/>
              <w:bottom w:val="nil"/>
              <w:right w:val="nil"/>
            </w:tcBorders>
          </w:tcPr>
          <w:p w14:paraId="47A3F8C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88B2F19" w14:textId="77777777" w:rsidR="009924B7" w:rsidRDefault="009924B7" w:rsidP="009924B7">
            <w:r>
              <w:fldChar w:fldCharType="begin" w:fldLock="1"/>
            </w:r>
            <w:r>
              <w:instrText>MERGEFIELD Att.Name</w:instrText>
            </w:r>
            <w:r>
              <w:fldChar w:fldCharType="separate"/>
            </w:r>
            <w:r>
              <w:t>bijeenkomstfunctie</w:t>
            </w:r>
            <w:r>
              <w:fldChar w:fldCharType="end"/>
            </w:r>
          </w:p>
        </w:tc>
        <w:tc>
          <w:tcPr>
            <w:tcW w:w="4500" w:type="dxa"/>
            <w:tcBorders>
              <w:top w:val="nil"/>
              <w:left w:val="nil"/>
              <w:bottom w:val="nil"/>
              <w:right w:val="nil"/>
            </w:tcBorders>
          </w:tcPr>
          <w:p w14:paraId="0E9ABF42" w14:textId="77777777" w:rsidR="009924B7" w:rsidRDefault="009924B7" w:rsidP="009924B7">
            <w:r>
              <w:fldChar w:fldCharType="begin" w:fldLock="1"/>
            </w:r>
            <w:r>
              <w:instrText>MERGEFIELD Att.Notes</w:instrText>
            </w:r>
            <w:r>
              <w:fldChar w:fldCharType="end"/>
            </w:r>
          </w:p>
        </w:tc>
      </w:tr>
      <w:tr w:rsidR="009924B7" w14:paraId="3CE6CAA6" w14:textId="77777777" w:rsidTr="009924B7">
        <w:tc>
          <w:tcPr>
            <w:tcW w:w="1710" w:type="dxa"/>
            <w:tcBorders>
              <w:top w:val="nil"/>
              <w:left w:val="nil"/>
              <w:bottom w:val="nil"/>
              <w:right w:val="nil"/>
            </w:tcBorders>
          </w:tcPr>
          <w:p w14:paraId="02405CD6" w14:textId="77777777" w:rsidR="009924B7" w:rsidRDefault="009924B7" w:rsidP="009924B7"/>
        </w:tc>
        <w:tc>
          <w:tcPr>
            <w:tcW w:w="2970" w:type="dxa"/>
            <w:tcBorders>
              <w:top w:val="nil"/>
              <w:left w:val="nil"/>
              <w:bottom w:val="nil"/>
              <w:right w:val="nil"/>
            </w:tcBorders>
          </w:tcPr>
          <w:p w14:paraId="7A363569" w14:textId="77777777" w:rsidR="009924B7" w:rsidRDefault="009924B7" w:rsidP="009924B7"/>
        </w:tc>
        <w:tc>
          <w:tcPr>
            <w:tcW w:w="4500" w:type="dxa"/>
            <w:tcBorders>
              <w:top w:val="nil"/>
              <w:left w:val="nil"/>
              <w:bottom w:val="nil"/>
              <w:right w:val="nil"/>
            </w:tcBorders>
          </w:tcPr>
          <w:p w14:paraId="0CABFBC7" w14:textId="77777777" w:rsidR="009924B7" w:rsidRDefault="009924B7" w:rsidP="009924B7"/>
        </w:tc>
        <w:bookmarkEnd w:id="839"/>
      </w:tr>
      <w:bookmarkStart w:id="840" w:name="BKM_D4A92DAD_79C1_48d4_B5C0_0EF25C1F6E5B"/>
      <w:tr w:rsidR="009924B7" w14:paraId="2E01AE39" w14:textId="77777777" w:rsidTr="009924B7">
        <w:tc>
          <w:tcPr>
            <w:tcW w:w="1710" w:type="dxa"/>
            <w:tcBorders>
              <w:top w:val="nil"/>
              <w:left w:val="nil"/>
              <w:bottom w:val="nil"/>
              <w:right w:val="nil"/>
            </w:tcBorders>
          </w:tcPr>
          <w:p w14:paraId="7CF9157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AB9B49F" w14:textId="77777777" w:rsidR="009924B7" w:rsidRDefault="009924B7" w:rsidP="009924B7">
            <w:r>
              <w:fldChar w:fldCharType="begin" w:fldLock="1"/>
            </w:r>
            <w:r>
              <w:instrText>MERGEFIELD Att.Name</w:instrText>
            </w:r>
            <w:r>
              <w:fldChar w:fldCharType="separate"/>
            </w:r>
            <w:r>
              <w:t xml:space="preserve">celfunctie </w:t>
            </w:r>
            <w:r>
              <w:fldChar w:fldCharType="end"/>
            </w:r>
          </w:p>
        </w:tc>
        <w:tc>
          <w:tcPr>
            <w:tcW w:w="4500" w:type="dxa"/>
            <w:tcBorders>
              <w:top w:val="nil"/>
              <w:left w:val="nil"/>
              <w:bottom w:val="nil"/>
              <w:right w:val="nil"/>
            </w:tcBorders>
          </w:tcPr>
          <w:p w14:paraId="415326BB" w14:textId="77777777" w:rsidR="009924B7" w:rsidRDefault="009924B7" w:rsidP="009924B7">
            <w:r>
              <w:fldChar w:fldCharType="begin" w:fldLock="1"/>
            </w:r>
            <w:r>
              <w:instrText>MERGEFIELD Att.Notes</w:instrText>
            </w:r>
            <w:r>
              <w:fldChar w:fldCharType="end"/>
            </w:r>
          </w:p>
        </w:tc>
      </w:tr>
      <w:tr w:rsidR="009924B7" w14:paraId="3022E390" w14:textId="77777777" w:rsidTr="009924B7">
        <w:tc>
          <w:tcPr>
            <w:tcW w:w="1710" w:type="dxa"/>
            <w:tcBorders>
              <w:top w:val="nil"/>
              <w:left w:val="nil"/>
              <w:bottom w:val="nil"/>
              <w:right w:val="nil"/>
            </w:tcBorders>
          </w:tcPr>
          <w:p w14:paraId="118595D4" w14:textId="77777777" w:rsidR="009924B7" w:rsidRDefault="009924B7" w:rsidP="009924B7"/>
        </w:tc>
        <w:tc>
          <w:tcPr>
            <w:tcW w:w="2970" w:type="dxa"/>
            <w:tcBorders>
              <w:top w:val="nil"/>
              <w:left w:val="nil"/>
              <w:bottom w:val="nil"/>
              <w:right w:val="nil"/>
            </w:tcBorders>
          </w:tcPr>
          <w:p w14:paraId="4CD1A6AE" w14:textId="77777777" w:rsidR="009924B7" w:rsidRDefault="009924B7" w:rsidP="009924B7"/>
        </w:tc>
        <w:tc>
          <w:tcPr>
            <w:tcW w:w="4500" w:type="dxa"/>
            <w:tcBorders>
              <w:top w:val="nil"/>
              <w:left w:val="nil"/>
              <w:bottom w:val="nil"/>
              <w:right w:val="nil"/>
            </w:tcBorders>
          </w:tcPr>
          <w:p w14:paraId="21F431B0" w14:textId="77777777" w:rsidR="009924B7" w:rsidRDefault="009924B7" w:rsidP="009924B7"/>
        </w:tc>
        <w:bookmarkEnd w:id="840"/>
      </w:tr>
      <w:bookmarkStart w:id="841" w:name="BKM_77ADA25B_12BB_4176_813A_39E4D28CA168"/>
      <w:tr w:rsidR="009924B7" w14:paraId="3DBB80BC" w14:textId="77777777" w:rsidTr="009924B7">
        <w:tc>
          <w:tcPr>
            <w:tcW w:w="1710" w:type="dxa"/>
            <w:tcBorders>
              <w:top w:val="nil"/>
              <w:left w:val="nil"/>
              <w:bottom w:val="nil"/>
              <w:right w:val="nil"/>
            </w:tcBorders>
          </w:tcPr>
          <w:p w14:paraId="4580CEB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9886181" w14:textId="77777777" w:rsidR="009924B7" w:rsidRDefault="009924B7" w:rsidP="009924B7">
            <w:r>
              <w:fldChar w:fldCharType="begin" w:fldLock="1"/>
            </w:r>
            <w:r>
              <w:instrText>MERGEFIELD Att.Name</w:instrText>
            </w:r>
            <w:r>
              <w:fldChar w:fldCharType="separate"/>
            </w:r>
            <w:r>
              <w:t>gezondheidszorgfunctie</w:t>
            </w:r>
            <w:r>
              <w:fldChar w:fldCharType="end"/>
            </w:r>
          </w:p>
        </w:tc>
        <w:tc>
          <w:tcPr>
            <w:tcW w:w="4500" w:type="dxa"/>
            <w:tcBorders>
              <w:top w:val="nil"/>
              <w:left w:val="nil"/>
              <w:bottom w:val="nil"/>
              <w:right w:val="nil"/>
            </w:tcBorders>
          </w:tcPr>
          <w:p w14:paraId="00119631" w14:textId="77777777" w:rsidR="009924B7" w:rsidRDefault="009924B7" w:rsidP="009924B7">
            <w:r>
              <w:fldChar w:fldCharType="begin" w:fldLock="1"/>
            </w:r>
            <w:r>
              <w:instrText>MERGEFIELD Att.Notes</w:instrText>
            </w:r>
            <w:r>
              <w:fldChar w:fldCharType="end"/>
            </w:r>
          </w:p>
        </w:tc>
      </w:tr>
      <w:tr w:rsidR="009924B7" w14:paraId="617A52B2" w14:textId="77777777" w:rsidTr="009924B7">
        <w:tc>
          <w:tcPr>
            <w:tcW w:w="1710" w:type="dxa"/>
            <w:tcBorders>
              <w:top w:val="nil"/>
              <w:left w:val="nil"/>
              <w:bottom w:val="nil"/>
              <w:right w:val="nil"/>
            </w:tcBorders>
          </w:tcPr>
          <w:p w14:paraId="5D468935" w14:textId="77777777" w:rsidR="009924B7" w:rsidRDefault="009924B7" w:rsidP="009924B7"/>
        </w:tc>
        <w:tc>
          <w:tcPr>
            <w:tcW w:w="2970" w:type="dxa"/>
            <w:tcBorders>
              <w:top w:val="nil"/>
              <w:left w:val="nil"/>
              <w:bottom w:val="nil"/>
              <w:right w:val="nil"/>
            </w:tcBorders>
          </w:tcPr>
          <w:p w14:paraId="760AA6B8" w14:textId="77777777" w:rsidR="009924B7" w:rsidRDefault="009924B7" w:rsidP="009924B7"/>
        </w:tc>
        <w:tc>
          <w:tcPr>
            <w:tcW w:w="4500" w:type="dxa"/>
            <w:tcBorders>
              <w:top w:val="nil"/>
              <w:left w:val="nil"/>
              <w:bottom w:val="nil"/>
              <w:right w:val="nil"/>
            </w:tcBorders>
          </w:tcPr>
          <w:p w14:paraId="11AAD356" w14:textId="77777777" w:rsidR="009924B7" w:rsidRDefault="009924B7" w:rsidP="009924B7"/>
        </w:tc>
        <w:bookmarkEnd w:id="841"/>
      </w:tr>
      <w:bookmarkStart w:id="842" w:name="BKM_B6326991_28D0_48e8_A7A8_AC1CF35ECB04"/>
      <w:tr w:rsidR="009924B7" w14:paraId="76E1493B" w14:textId="77777777" w:rsidTr="009924B7">
        <w:tc>
          <w:tcPr>
            <w:tcW w:w="1710" w:type="dxa"/>
            <w:tcBorders>
              <w:top w:val="nil"/>
              <w:left w:val="nil"/>
              <w:bottom w:val="nil"/>
              <w:right w:val="nil"/>
            </w:tcBorders>
          </w:tcPr>
          <w:p w14:paraId="2CC3694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FABABBA" w14:textId="77777777" w:rsidR="009924B7" w:rsidRDefault="009924B7" w:rsidP="009924B7">
            <w:r>
              <w:fldChar w:fldCharType="begin" w:fldLock="1"/>
            </w:r>
            <w:r>
              <w:instrText>MERGEFIELD Att.Name</w:instrText>
            </w:r>
            <w:r>
              <w:fldChar w:fldCharType="separate"/>
            </w:r>
            <w:r>
              <w:t>industriefunctie</w:t>
            </w:r>
            <w:r>
              <w:fldChar w:fldCharType="end"/>
            </w:r>
          </w:p>
        </w:tc>
        <w:tc>
          <w:tcPr>
            <w:tcW w:w="4500" w:type="dxa"/>
            <w:tcBorders>
              <w:top w:val="nil"/>
              <w:left w:val="nil"/>
              <w:bottom w:val="nil"/>
              <w:right w:val="nil"/>
            </w:tcBorders>
          </w:tcPr>
          <w:p w14:paraId="57E7E8F8" w14:textId="77777777" w:rsidR="009924B7" w:rsidRDefault="009924B7" w:rsidP="009924B7">
            <w:r>
              <w:fldChar w:fldCharType="begin" w:fldLock="1"/>
            </w:r>
            <w:r>
              <w:instrText>MERGEFIELD Att.Notes</w:instrText>
            </w:r>
            <w:r>
              <w:fldChar w:fldCharType="end"/>
            </w:r>
          </w:p>
        </w:tc>
      </w:tr>
      <w:tr w:rsidR="009924B7" w14:paraId="42922C89" w14:textId="77777777" w:rsidTr="009924B7">
        <w:tc>
          <w:tcPr>
            <w:tcW w:w="1710" w:type="dxa"/>
            <w:tcBorders>
              <w:top w:val="nil"/>
              <w:left w:val="nil"/>
              <w:bottom w:val="nil"/>
              <w:right w:val="nil"/>
            </w:tcBorders>
          </w:tcPr>
          <w:p w14:paraId="3BC36627" w14:textId="77777777" w:rsidR="009924B7" w:rsidRDefault="009924B7" w:rsidP="009924B7"/>
        </w:tc>
        <w:tc>
          <w:tcPr>
            <w:tcW w:w="2970" w:type="dxa"/>
            <w:tcBorders>
              <w:top w:val="nil"/>
              <w:left w:val="nil"/>
              <w:bottom w:val="nil"/>
              <w:right w:val="nil"/>
            </w:tcBorders>
          </w:tcPr>
          <w:p w14:paraId="5232BA76" w14:textId="77777777" w:rsidR="009924B7" w:rsidRDefault="009924B7" w:rsidP="009924B7"/>
        </w:tc>
        <w:tc>
          <w:tcPr>
            <w:tcW w:w="4500" w:type="dxa"/>
            <w:tcBorders>
              <w:top w:val="nil"/>
              <w:left w:val="nil"/>
              <w:bottom w:val="nil"/>
              <w:right w:val="nil"/>
            </w:tcBorders>
          </w:tcPr>
          <w:p w14:paraId="7F2827F7" w14:textId="77777777" w:rsidR="009924B7" w:rsidRDefault="009924B7" w:rsidP="009924B7"/>
        </w:tc>
        <w:bookmarkEnd w:id="842"/>
      </w:tr>
      <w:bookmarkStart w:id="843" w:name="BKM_A9B9347D_C67B_4c0e_B4A9_CF601ABA8E74"/>
      <w:tr w:rsidR="009924B7" w14:paraId="37202D4A" w14:textId="77777777" w:rsidTr="009924B7">
        <w:tc>
          <w:tcPr>
            <w:tcW w:w="1710" w:type="dxa"/>
            <w:tcBorders>
              <w:top w:val="nil"/>
              <w:left w:val="nil"/>
              <w:bottom w:val="nil"/>
              <w:right w:val="nil"/>
            </w:tcBorders>
          </w:tcPr>
          <w:p w14:paraId="7CC35CB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DC87CE5" w14:textId="77777777" w:rsidR="009924B7" w:rsidRDefault="009924B7" w:rsidP="009924B7">
            <w:r>
              <w:fldChar w:fldCharType="begin" w:fldLock="1"/>
            </w:r>
            <w:r>
              <w:instrText>MERGEFIELD Att.Name</w:instrText>
            </w:r>
            <w:r>
              <w:fldChar w:fldCharType="separate"/>
            </w:r>
            <w:r>
              <w:t>kantoorfunctie</w:t>
            </w:r>
            <w:r>
              <w:fldChar w:fldCharType="end"/>
            </w:r>
          </w:p>
        </w:tc>
        <w:tc>
          <w:tcPr>
            <w:tcW w:w="4500" w:type="dxa"/>
            <w:tcBorders>
              <w:top w:val="nil"/>
              <w:left w:val="nil"/>
              <w:bottom w:val="nil"/>
              <w:right w:val="nil"/>
            </w:tcBorders>
          </w:tcPr>
          <w:p w14:paraId="3F6C41AC" w14:textId="77777777" w:rsidR="009924B7" w:rsidRDefault="009924B7" w:rsidP="009924B7">
            <w:r>
              <w:fldChar w:fldCharType="begin" w:fldLock="1"/>
            </w:r>
            <w:r>
              <w:instrText>MERGEFIELD Att.Notes</w:instrText>
            </w:r>
            <w:r>
              <w:fldChar w:fldCharType="end"/>
            </w:r>
          </w:p>
        </w:tc>
      </w:tr>
      <w:tr w:rsidR="009924B7" w14:paraId="2BBEBB7F" w14:textId="77777777" w:rsidTr="009924B7">
        <w:tc>
          <w:tcPr>
            <w:tcW w:w="1710" w:type="dxa"/>
            <w:tcBorders>
              <w:top w:val="nil"/>
              <w:left w:val="nil"/>
              <w:bottom w:val="nil"/>
              <w:right w:val="nil"/>
            </w:tcBorders>
          </w:tcPr>
          <w:p w14:paraId="6876467F" w14:textId="77777777" w:rsidR="009924B7" w:rsidRDefault="009924B7" w:rsidP="009924B7"/>
        </w:tc>
        <w:tc>
          <w:tcPr>
            <w:tcW w:w="2970" w:type="dxa"/>
            <w:tcBorders>
              <w:top w:val="nil"/>
              <w:left w:val="nil"/>
              <w:bottom w:val="nil"/>
              <w:right w:val="nil"/>
            </w:tcBorders>
          </w:tcPr>
          <w:p w14:paraId="1C7B7571" w14:textId="77777777" w:rsidR="009924B7" w:rsidRDefault="009924B7" w:rsidP="009924B7"/>
        </w:tc>
        <w:tc>
          <w:tcPr>
            <w:tcW w:w="4500" w:type="dxa"/>
            <w:tcBorders>
              <w:top w:val="nil"/>
              <w:left w:val="nil"/>
              <w:bottom w:val="nil"/>
              <w:right w:val="nil"/>
            </w:tcBorders>
          </w:tcPr>
          <w:p w14:paraId="47553AD4" w14:textId="77777777" w:rsidR="009924B7" w:rsidRDefault="009924B7" w:rsidP="009924B7"/>
        </w:tc>
        <w:bookmarkEnd w:id="843"/>
      </w:tr>
      <w:bookmarkStart w:id="844" w:name="BKM_45D7FF96_0C2B_4651_8030_7AAA27C0DA29"/>
      <w:tr w:rsidR="009924B7" w14:paraId="4E4244E3" w14:textId="77777777" w:rsidTr="009924B7">
        <w:tc>
          <w:tcPr>
            <w:tcW w:w="1710" w:type="dxa"/>
            <w:tcBorders>
              <w:top w:val="nil"/>
              <w:left w:val="nil"/>
              <w:bottom w:val="nil"/>
              <w:right w:val="nil"/>
            </w:tcBorders>
          </w:tcPr>
          <w:p w14:paraId="4F2BC0D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C92D44C" w14:textId="77777777" w:rsidR="009924B7" w:rsidRDefault="009924B7" w:rsidP="009924B7">
            <w:r>
              <w:fldChar w:fldCharType="begin" w:fldLock="1"/>
            </w:r>
            <w:r>
              <w:instrText>MERGEFIELD Att.Name</w:instrText>
            </w:r>
            <w:r>
              <w:fldChar w:fldCharType="separate"/>
            </w:r>
            <w:r>
              <w:t>logiesfunctie</w:t>
            </w:r>
            <w:r>
              <w:fldChar w:fldCharType="end"/>
            </w:r>
          </w:p>
        </w:tc>
        <w:tc>
          <w:tcPr>
            <w:tcW w:w="4500" w:type="dxa"/>
            <w:tcBorders>
              <w:top w:val="nil"/>
              <w:left w:val="nil"/>
              <w:bottom w:val="nil"/>
              <w:right w:val="nil"/>
            </w:tcBorders>
          </w:tcPr>
          <w:p w14:paraId="07E744AD" w14:textId="77777777" w:rsidR="009924B7" w:rsidRDefault="009924B7" w:rsidP="009924B7">
            <w:r>
              <w:fldChar w:fldCharType="begin" w:fldLock="1"/>
            </w:r>
            <w:r>
              <w:instrText>MERGEFIELD Att.Notes</w:instrText>
            </w:r>
            <w:r>
              <w:fldChar w:fldCharType="end"/>
            </w:r>
          </w:p>
        </w:tc>
      </w:tr>
      <w:tr w:rsidR="009924B7" w14:paraId="5ADB3D72" w14:textId="77777777" w:rsidTr="009924B7">
        <w:tc>
          <w:tcPr>
            <w:tcW w:w="1710" w:type="dxa"/>
            <w:tcBorders>
              <w:top w:val="nil"/>
              <w:left w:val="nil"/>
              <w:bottom w:val="nil"/>
              <w:right w:val="nil"/>
            </w:tcBorders>
          </w:tcPr>
          <w:p w14:paraId="5F59A077" w14:textId="77777777" w:rsidR="009924B7" w:rsidRDefault="009924B7" w:rsidP="009924B7"/>
        </w:tc>
        <w:tc>
          <w:tcPr>
            <w:tcW w:w="2970" w:type="dxa"/>
            <w:tcBorders>
              <w:top w:val="nil"/>
              <w:left w:val="nil"/>
              <w:bottom w:val="nil"/>
              <w:right w:val="nil"/>
            </w:tcBorders>
          </w:tcPr>
          <w:p w14:paraId="0C6DD392" w14:textId="77777777" w:rsidR="009924B7" w:rsidRDefault="009924B7" w:rsidP="009924B7"/>
        </w:tc>
        <w:tc>
          <w:tcPr>
            <w:tcW w:w="4500" w:type="dxa"/>
            <w:tcBorders>
              <w:top w:val="nil"/>
              <w:left w:val="nil"/>
              <w:bottom w:val="nil"/>
              <w:right w:val="nil"/>
            </w:tcBorders>
          </w:tcPr>
          <w:p w14:paraId="6C5A2F73" w14:textId="77777777" w:rsidR="009924B7" w:rsidRDefault="009924B7" w:rsidP="009924B7"/>
        </w:tc>
        <w:bookmarkEnd w:id="844"/>
      </w:tr>
      <w:bookmarkStart w:id="845" w:name="BKM_89361EBA_512D_42ed_BEE5_E4EDEE1A3A07"/>
      <w:tr w:rsidR="009924B7" w14:paraId="634E3A79" w14:textId="77777777" w:rsidTr="009924B7">
        <w:tc>
          <w:tcPr>
            <w:tcW w:w="1710" w:type="dxa"/>
            <w:tcBorders>
              <w:top w:val="nil"/>
              <w:left w:val="nil"/>
              <w:bottom w:val="nil"/>
              <w:right w:val="nil"/>
            </w:tcBorders>
          </w:tcPr>
          <w:p w14:paraId="27D1233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D3FF468" w14:textId="77777777" w:rsidR="009924B7" w:rsidRDefault="009924B7" w:rsidP="009924B7">
            <w:r>
              <w:fldChar w:fldCharType="begin" w:fldLock="1"/>
            </w:r>
            <w:r>
              <w:instrText>MERGEFIELD Att.Name</w:instrText>
            </w:r>
            <w:r>
              <w:fldChar w:fldCharType="separate"/>
            </w:r>
            <w:r>
              <w:t xml:space="preserve">onderwijsfunctie </w:t>
            </w:r>
            <w:r>
              <w:fldChar w:fldCharType="end"/>
            </w:r>
          </w:p>
        </w:tc>
        <w:tc>
          <w:tcPr>
            <w:tcW w:w="4500" w:type="dxa"/>
            <w:tcBorders>
              <w:top w:val="nil"/>
              <w:left w:val="nil"/>
              <w:bottom w:val="nil"/>
              <w:right w:val="nil"/>
            </w:tcBorders>
          </w:tcPr>
          <w:p w14:paraId="398FF8F2" w14:textId="77777777" w:rsidR="009924B7" w:rsidRDefault="009924B7" w:rsidP="009924B7">
            <w:r>
              <w:fldChar w:fldCharType="begin" w:fldLock="1"/>
            </w:r>
            <w:r>
              <w:instrText>MERGEFIELD Att.Notes</w:instrText>
            </w:r>
            <w:r>
              <w:fldChar w:fldCharType="end"/>
            </w:r>
          </w:p>
        </w:tc>
      </w:tr>
      <w:tr w:rsidR="009924B7" w14:paraId="7D03D882" w14:textId="77777777" w:rsidTr="009924B7">
        <w:tc>
          <w:tcPr>
            <w:tcW w:w="1710" w:type="dxa"/>
            <w:tcBorders>
              <w:top w:val="nil"/>
              <w:left w:val="nil"/>
              <w:bottom w:val="nil"/>
              <w:right w:val="nil"/>
            </w:tcBorders>
          </w:tcPr>
          <w:p w14:paraId="4B2616A3" w14:textId="77777777" w:rsidR="009924B7" w:rsidRDefault="009924B7" w:rsidP="009924B7"/>
        </w:tc>
        <w:tc>
          <w:tcPr>
            <w:tcW w:w="2970" w:type="dxa"/>
            <w:tcBorders>
              <w:top w:val="nil"/>
              <w:left w:val="nil"/>
              <w:bottom w:val="nil"/>
              <w:right w:val="nil"/>
            </w:tcBorders>
          </w:tcPr>
          <w:p w14:paraId="0F3F4D86" w14:textId="77777777" w:rsidR="009924B7" w:rsidRDefault="009924B7" w:rsidP="009924B7"/>
        </w:tc>
        <w:tc>
          <w:tcPr>
            <w:tcW w:w="4500" w:type="dxa"/>
            <w:tcBorders>
              <w:top w:val="nil"/>
              <w:left w:val="nil"/>
              <w:bottom w:val="nil"/>
              <w:right w:val="nil"/>
            </w:tcBorders>
          </w:tcPr>
          <w:p w14:paraId="0A8DCD26" w14:textId="77777777" w:rsidR="009924B7" w:rsidRDefault="009924B7" w:rsidP="009924B7"/>
        </w:tc>
        <w:bookmarkEnd w:id="845"/>
      </w:tr>
      <w:bookmarkStart w:id="846" w:name="BKM_18B70DA9_AAFF_45e5_9796_5D18950997DE"/>
      <w:tr w:rsidR="009924B7" w14:paraId="5BD161F5" w14:textId="77777777" w:rsidTr="009924B7">
        <w:tc>
          <w:tcPr>
            <w:tcW w:w="1710" w:type="dxa"/>
            <w:tcBorders>
              <w:top w:val="nil"/>
              <w:left w:val="nil"/>
              <w:bottom w:val="nil"/>
              <w:right w:val="nil"/>
            </w:tcBorders>
          </w:tcPr>
          <w:p w14:paraId="1795EBC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D8361E6" w14:textId="77777777" w:rsidR="009924B7" w:rsidRDefault="009924B7" w:rsidP="009924B7">
            <w:r>
              <w:fldChar w:fldCharType="begin" w:fldLock="1"/>
            </w:r>
            <w:r>
              <w:instrText>MERGEFIELD Att.Name</w:instrText>
            </w:r>
            <w:r>
              <w:fldChar w:fldCharType="separate"/>
            </w:r>
            <w:r>
              <w:t xml:space="preserve">sportfunctie </w:t>
            </w:r>
            <w:r>
              <w:fldChar w:fldCharType="end"/>
            </w:r>
          </w:p>
        </w:tc>
        <w:tc>
          <w:tcPr>
            <w:tcW w:w="4500" w:type="dxa"/>
            <w:tcBorders>
              <w:top w:val="nil"/>
              <w:left w:val="nil"/>
              <w:bottom w:val="nil"/>
              <w:right w:val="nil"/>
            </w:tcBorders>
          </w:tcPr>
          <w:p w14:paraId="644F9343" w14:textId="77777777" w:rsidR="009924B7" w:rsidRDefault="009924B7" w:rsidP="009924B7">
            <w:r>
              <w:fldChar w:fldCharType="begin" w:fldLock="1"/>
            </w:r>
            <w:r>
              <w:instrText>MERGEFIELD Att.Notes</w:instrText>
            </w:r>
            <w:r>
              <w:fldChar w:fldCharType="end"/>
            </w:r>
          </w:p>
        </w:tc>
      </w:tr>
      <w:tr w:rsidR="009924B7" w14:paraId="7731F16D" w14:textId="77777777" w:rsidTr="009924B7">
        <w:tc>
          <w:tcPr>
            <w:tcW w:w="1710" w:type="dxa"/>
            <w:tcBorders>
              <w:top w:val="nil"/>
              <w:left w:val="nil"/>
              <w:bottom w:val="nil"/>
              <w:right w:val="nil"/>
            </w:tcBorders>
          </w:tcPr>
          <w:p w14:paraId="0AA7CE12" w14:textId="77777777" w:rsidR="009924B7" w:rsidRDefault="009924B7" w:rsidP="009924B7"/>
        </w:tc>
        <w:tc>
          <w:tcPr>
            <w:tcW w:w="2970" w:type="dxa"/>
            <w:tcBorders>
              <w:top w:val="nil"/>
              <w:left w:val="nil"/>
              <w:bottom w:val="nil"/>
              <w:right w:val="nil"/>
            </w:tcBorders>
          </w:tcPr>
          <w:p w14:paraId="629948C0" w14:textId="77777777" w:rsidR="009924B7" w:rsidRDefault="009924B7" w:rsidP="009924B7"/>
        </w:tc>
        <w:tc>
          <w:tcPr>
            <w:tcW w:w="4500" w:type="dxa"/>
            <w:tcBorders>
              <w:top w:val="nil"/>
              <w:left w:val="nil"/>
              <w:bottom w:val="nil"/>
              <w:right w:val="nil"/>
            </w:tcBorders>
          </w:tcPr>
          <w:p w14:paraId="2D88E124" w14:textId="77777777" w:rsidR="009924B7" w:rsidRDefault="009924B7" w:rsidP="009924B7"/>
        </w:tc>
        <w:bookmarkEnd w:id="846"/>
      </w:tr>
      <w:bookmarkStart w:id="847" w:name="BKM_85F6C184_82E2_420d_B0A6_808AE2A77067"/>
      <w:tr w:rsidR="009924B7" w14:paraId="6768BEE4" w14:textId="77777777" w:rsidTr="009924B7">
        <w:tc>
          <w:tcPr>
            <w:tcW w:w="1710" w:type="dxa"/>
            <w:tcBorders>
              <w:top w:val="nil"/>
              <w:left w:val="nil"/>
              <w:bottom w:val="nil"/>
              <w:right w:val="nil"/>
            </w:tcBorders>
          </w:tcPr>
          <w:p w14:paraId="5207CA2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FE2EEB2" w14:textId="77777777" w:rsidR="009924B7" w:rsidRDefault="009924B7" w:rsidP="009924B7">
            <w:r>
              <w:fldChar w:fldCharType="begin" w:fldLock="1"/>
            </w:r>
            <w:r>
              <w:instrText>MERGEFIELD Att.Name</w:instrText>
            </w:r>
            <w:r>
              <w:fldChar w:fldCharType="separate"/>
            </w:r>
            <w:r>
              <w:t xml:space="preserve">winkelfunctie </w:t>
            </w:r>
            <w:r>
              <w:fldChar w:fldCharType="end"/>
            </w:r>
          </w:p>
        </w:tc>
        <w:tc>
          <w:tcPr>
            <w:tcW w:w="4500" w:type="dxa"/>
            <w:tcBorders>
              <w:top w:val="nil"/>
              <w:left w:val="nil"/>
              <w:bottom w:val="nil"/>
              <w:right w:val="nil"/>
            </w:tcBorders>
          </w:tcPr>
          <w:p w14:paraId="0FEBE2CE" w14:textId="77777777" w:rsidR="009924B7" w:rsidRDefault="009924B7" w:rsidP="009924B7">
            <w:r>
              <w:fldChar w:fldCharType="begin" w:fldLock="1"/>
            </w:r>
            <w:r>
              <w:instrText>MERGEFIELD Att.Notes</w:instrText>
            </w:r>
            <w:r>
              <w:fldChar w:fldCharType="end"/>
            </w:r>
          </w:p>
        </w:tc>
      </w:tr>
      <w:tr w:rsidR="009924B7" w14:paraId="47EDCF85" w14:textId="77777777" w:rsidTr="009924B7">
        <w:tc>
          <w:tcPr>
            <w:tcW w:w="1710" w:type="dxa"/>
            <w:tcBorders>
              <w:top w:val="nil"/>
              <w:left w:val="nil"/>
              <w:bottom w:val="nil"/>
              <w:right w:val="nil"/>
            </w:tcBorders>
          </w:tcPr>
          <w:p w14:paraId="38702AAA" w14:textId="77777777" w:rsidR="009924B7" w:rsidRDefault="009924B7" w:rsidP="009924B7"/>
        </w:tc>
        <w:tc>
          <w:tcPr>
            <w:tcW w:w="2970" w:type="dxa"/>
            <w:tcBorders>
              <w:top w:val="nil"/>
              <w:left w:val="nil"/>
              <w:bottom w:val="nil"/>
              <w:right w:val="nil"/>
            </w:tcBorders>
          </w:tcPr>
          <w:p w14:paraId="42217C92" w14:textId="77777777" w:rsidR="009924B7" w:rsidRDefault="009924B7" w:rsidP="009924B7"/>
        </w:tc>
        <w:tc>
          <w:tcPr>
            <w:tcW w:w="4500" w:type="dxa"/>
            <w:tcBorders>
              <w:top w:val="nil"/>
              <w:left w:val="nil"/>
              <w:bottom w:val="nil"/>
              <w:right w:val="nil"/>
            </w:tcBorders>
          </w:tcPr>
          <w:p w14:paraId="19B4CB74" w14:textId="77777777" w:rsidR="009924B7" w:rsidRDefault="009924B7" w:rsidP="009924B7"/>
        </w:tc>
        <w:bookmarkEnd w:id="847"/>
      </w:tr>
      <w:bookmarkStart w:id="848" w:name="BKM_58E0AC00_FC99_45fa_9751_B817CF41191D"/>
      <w:tr w:rsidR="009924B7" w14:paraId="7A114098" w14:textId="77777777" w:rsidTr="009924B7">
        <w:tc>
          <w:tcPr>
            <w:tcW w:w="1710" w:type="dxa"/>
            <w:tcBorders>
              <w:top w:val="nil"/>
              <w:left w:val="nil"/>
              <w:bottom w:val="nil"/>
              <w:right w:val="nil"/>
            </w:tcBorders>
          </w:tcPr>
          <w:p w14:paraId="093F0BD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B7025D" w14:textId="77777777" w:rsidR="009924B7" w:rsidRDefault="009924B7" w:rsidP="009924B7">
            <w:r>
              <w:fldChar w:fldCharType="begin" w:fldLock="1"/>
            </w:r>
            <w:r>
              <w:instrText>MERGEFIELD Att.Name</w:instrText>
            </w:r>
            <w:r>
              <w:fldChar w:fldCharType="separate"/>
            </w:r>
            <w:r>
              <w:t xml:space="preserve">overige gebruiksfunctie </w:t>
            </w:r>
            <w:r>
              <w:fldChar w:fldCharType="end"/>
            </w:r>
          </w:p>
        </w:tc>
        <w:tc>
          <w:tcPr>
            <w:tcW w:w="4500" w:type="dxa"/>
            <w:tcBorders>
              <w:top w:val="nil"/>
              <w:left w:val="nil"/>
              <w:bottom w:val="nil"/>
              <w:right w:val="nil"/>
            </w:tcBorders>
          </w:tcPr>
          <w:p w14:paraId="51E284E6" w14:textId="77777777" w:rsidR="009924B7" w:rsidRDefault="009924B7" w:rsidP="009924B7">
            <w:r>
              <w:fldChar w:fldCharType="begin" w:fldLock="1"/>
            </w:r>
            <w:r>
              <w:instrText>MERGEFIELD Att.Notes</w:instrText>
            </w:r>
            <w:r>
              <w:fldChar w:fldCharType="end"/>
            </w:r>
          </w:p>
        </w:tc>
      </w:tr>
      <w:tr w:rsidR="009924B7" w14:paraId="6A43D88A" w14:textId="77777777" w:rsidTr="009924B7">
        <w:tc>
          <w:tcPr>
            <w:tcW w:w="1710" w:type="dxa"/>
            <w:tcBorders>
              <w:top w:val="nil"/>
              <w:left w:val="nil"/>
              <w:bottom w:val="nil"/>
              <w:right w:val="nil"/>
            </w:tcBorders>
          </w:tcPr>
          <w:p w14:paraId="02E80DA5" w14:textId="77777777" w:rsidR="009924B7" w:rsidRDefault="009924B7" w:rsidP="009924B7"/>
        </w:tc>
        <w:tc>
          <w:tcPr>
            <w:tcW w:w="2970" w:type="dxa"/>
            <w:tcBorders>
              <w:top w:val="nil"/>
              <w:left w:val="nil"/>
              <w:bottom w:val="nil"/>
              <w:right w:val="nil"/>
            </w:tcBorders>
          </w:tcPr>
          <w:p w14:paraId="1B60212D" w14:textId="77777777" w:rsidR="009924B7" w:rsidRDefault="009924B7" w:rsidP="009924B7"/>
        </w:tc>
        <w:tc>
          <w:tcPr>
            <w:tcW w:w="4500" w:type="dxa"/>
            <w:tcBorders>
              <w:top w:val="nil"/>
              <w:left w:val="nil"/>
              <w:bottom w:val="nil"/>
              <w:right w:val="nil"/>
            </w:tcBorders>
          </w:tcPr>
          <w:p w14:paraId="51E57199" w14:textId="77777777" w:rsidR="009924B7" w:rsidRDefault="009924B7" w:rsidP="009924B7"/>
        </w:tc>
        <w:bookmarkEnd w:id="848"/>
      </w:tr>
      <w:bookmarkEnd w:id="837"/>
    </w:tbl>
    <w:p w14:paraId="47D71DCB" w14:textId="41A68EFC" w:rsidR="009924B7" w:rsidRDefault="009924B7" w:rsidP="009924B7">
      <w:pPr>
        <w:rPr>
          <w:u w:color="000000"/>
        </w:rPr>
      </w:pPr>
    </w:p>
    <w:p w14:paraId="2DC839FB" w14:textId="77777777" w:rsidR="009924B7" w:rsidRDefault="009924B7">
      <w:pPr>
        <w:contextualSpacing w:val="0"/>
        <w:rPr>
          <w:u w:color="000000"/>
        </w:rPr>
      </w:pPr>
      <w:r>
        <w:rPr>
          <w:u w:color="000000"/>
        </w:rPr>
        <w:br w:type="page"/>
      </w:r>
    </w:p>
    <w:bookmarkStart w:id="849" w:name="BKM_5868306F_8B4E_4cd0_A47E_D171DAE493D5"/>
    <w:p w14:paraId="229ED1A9"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geslacht</w:t>
      </w:r>
      <w:r>
        <w:fldChar w:fldCharType="end"/>
      </w:r>
    </w:p>
    <w:p w14:paraId="41DDFCD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69BCF5E" w14:textId="77777777" w:rsidTr="009924B7">
        <w:trPr>
          <w:trHeight w:val="230"/>
        </w:trPr>
        <w:tc>
          <w:tcPr>
            <w:tcW w:w="1710" w:type="dxa"/>
            <w:tcBorders>
              <w:top w:val="nil"/>
              <w:left w:val="nil"/>
              <w:bottom w:val="nil"/>
              <w:right w:val="nil"/>
            </w:tcBorders>
          </w:tcPr>
          <w:p w14:paraId="7C3A7429" w14:textId="77777777" w:rsidR="009924B7" w:rsidRDefault="009924B7" w:rsidP="009924B7">
            <w:r>
              <w:rPr>
                <w:b/>
                <w:bCs/>
              </w:rPr>
              <w:t>Definitie</w:t>
            </w:r>
          </w:p>
        </w:tc>
        <w:tc>
          <w:tcPr>
            <w:tcW w:w="7650" w:type="dxa"/>
            <w:tcBorders>
              <w:top w:val="nil"/>
              <w:left w:val="nil"/>
              <w:bottom w:val="nil"/>
              <w:right w:val="nil"/>
            </w:tcBorders>
          </w:tcPr>
          <w:p w14:paraId="69874CD7" w14:textId="77777777" w:rsidR="009924B7" w:rsidRDefault="009924B7" w:rsidP="009924B7">
            <w:r>
              <w:fldChar w:fldCharType="begin" w:fldLock="1"/>
            </w:r>
            <w:r>
              <w:instrText>MERGEFIELD Element.Notes</w:instrText>
            </w:r>
            <w:r>
              <w:fldChar w:fldCharType="end"/>
            </w:r>
          </w:p>
        </w:tc>
      </w:tr>
    </w:tbl>
    <w:p w14:paraId="226EF4E9"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DDE4652" w14:textId="77777777" w:rsidTr="009924B7">
        <w:trPr>
          <w:trHeight w:val="230"/>
        </w:trPr>
        <w:tc>
          <w:tcPr>
            <w:tcW w:w="1710" w:type="dxa"/>
            <w:tcBorders>
              <w:top w:val="nil"/>
              <w:left w:val="nil"/>
              <w:bottom w:val="nil"/>
              <w:right w:val="nil"/>
            </w:tcBorders>
          </w:tcPr>
          <w:p w14:paraId="15B6451F" w14:textId="77777777" w:rsidR="009924B7" w:rsidRDefault="009924B7" w:rsidP="009924B7">
            <w:pPr>
              <w:rPr>
                <w:i/>
                <w:iCs/>
              </w:rPr>
            </w:pPr>
            <w:bookmarkStart w:id="850" w:name="BKM_D44AA315_F48F_45fd_943C_7A948EF6E6E3"/>
            <w:r>
              <w:rPr>
                <w:i/>
                <w:iCs/>
              </w:rPr>
              <w:t>Code</w:t>
            </w:r>
          </w:p>
        </w:tc>
        <w:tc>
          <w:tcPr>
            <w:tcW w:w="2970" w:type="dxa"/>
            <w:tcBorders>
              <w:top w:val="nil"/>
              <w:left w:val="nil"/>
              <w:bottom w:val="nil"/>
              <w:right w:val="nil"/>
            </w:tcBorders>
          </w:tcPr>
          <w:p w14:paraId="0C866BC4" w14:textId="77777777" w:rsidR="009924B7" w:rsidRDefault="009924B7" w:rsidP="009924B7">
            <w:pPr>
              <w:rPr>
                <w:i/>
                <w:iCs/>
              </w:rPr>
            </w:pPr>
            <w:r>
              <w:rPr>
                <w:i/>
                <w:iCs/>
              </w:rPr>
              <w:t>Naam</w:t>
            </w:r>
          </w:p>
        </w:tc>
        <w:tc>
          <w:tcPr>
            <w:tcW w:w="4500" w:type="dxa"/>
            <w:tcBorders>
              <w:top w:val="nil"/>
              <w:left w:val="nil"/>
              <w:bottom w:val="nil"/>
              <w:right w:val="nil"/>
            </w:tcBorders>
          </w:tcPr>
          <w:p w14:paraId="1BE0E5D8" w14:textId="77777777" w:rsidR="009924B7" w:rsidRDefault="009924B7" w:rsidP="009924B7">
            <w:pPr>
              <w:rPr>
                <w:i/>
                <w:iCs/>
              </w:rPr>
            </w:pPr>
            <w:r>
              <w:rPr>
                <w:i/>
                <w:iCs/>
              </w:rPr>
              <w:t>Definitie</w:t>
            </w:r>
          </w:p>
        </w:tc>
      </w:tr>
      <w:tr w:rsidR="009924B7" w14:paraId="213E2FF3" w14:textId="77777777" w:rsidTr="009924B7">
        <w:tc>
          <w:tcPr>
            <w:tcW w:w="1710" w:type="dxa"/>
            <w:tcBorders>
              <w:top w:val="nil"/>
              <w:left w:val="nil"/>
              <w:bottom w:val="nil"/>
              <w:right w:val="nil"/>
            </w:tcBorders>
          </w:tcPr>
          <w:p w14:paraId="733C69C3" w14:textId="77777777" w:rsidR="009924B7" w:rsidRDefault="009924B7" w:rsidP="009924B7">
            <w:r>
              <w:fldChar w:fldCharType="begin" w:fldLock="1"/>
            </w:r>
            <w:r>
              <w:instrText>MERGEFIELD Att.Alias</w:instrText>
            </w:r>
            <w:r>
              <w:fldChar w:fldCharType="separate"/>
            </w:r>
            <w:r>
              <w:t>M</w:t>
            </w:r>
            <w:r>
              <w:fldChar w:fldCharType="end"/>
            </w:r>
          </w:p>
        </w:tc>
        <w:tc>
          <w:tcPr>
            <w:tcW w:w="2970" w:type="dxa"/>
            <w:tcBorders>
              <w:top w:val="nil"/>
              <w:left w:val="nil"/>
              <w:bottom w:val="nil"/>
              <w:right w:val="nil"/>
            </w:tcBorders>
          </w:tcPr>
          <w:p w14:paraId="6FB263F5" w14:textId="77777777" w:rsidR="009924B7" w:rsidRDefault="009924B7" w:rsidP="009924B7">
            <w:r>
              <w:fldChar w:fldCharType="begin" w:fldLock="1"/>
            </w:r>
            <w:r>
              <w:instrText>MERGEFIELD Att.Name</w:instrText>
            </w:r>
            <w:r>
              <w:fldChar w:fldCharType="separate"/>
            </w:r>
            <w:r>
              <w:t>Man</w:t>
            </w:r>
            <w:r>
              <w:fldChar w:fldCharType="end"/>
            </w:r>
          </w:p>
        </w:tc>
        <w:tc>
          <w:tcPr>
            <w:tcW w:w="4500" w:type="dxa"/>
            <w:tcBorders>
              <w:top w:val="nil"/>
              <w:left w:val="nil"/>
              <w:bottom w:val="nil"/>
              <w:right w:val="nil"/>
            </w:tcBorders>
          </w:tcPr>
          <w:p w14:paraId="29B1B374" w14:textId="77777777" w:rsidR="009924B7" w:rsidRDefault="009924B7" w:rsidP="009924B7">
            <w:r>
              <w:fldChar w:fldCharType="begin" w:fldLock="1"/>
            </w:r>
            <w:r>
              <w:instrText>MERGEFIELD Att.Notes</w:instrText>
            </w:r>
            <w:r>
              <w:fldChar w:fldCharType="end"/>
            </w:r>
          </w:p>
        </w:tc>
      </w:tr>
      <w:tr w:rsidR="009924B7" w14:paraId="22664AE5" w14:textId="77777777" w:rsidTr="009924B7">
        <w:tc>
          <w:tcPr>
            <w:tcW w:w="1710" w:type="dxa"/>
            <w:tcBorders>
              <w:top w:val="nil"/>
              <w:left w:val="nil"/>
              <w:bottom w:val="nil"/>
              <w:right w:val="nil"/>
            </w:tcBorders>
          </w:tcPr>
          <w:p w14:paraId="69C249B4" w14:textId="77777777" w:rsidR="009924B7" w:rsidRDefault="009924B7" w:rsidP="009924B7"/>
        </w:tc>
        <w:tc>
          <w:tcPr>
            <w:tcW w:w="2970" w:type="dxa"/>
            <w:tcBorders>
              <w:top w:val="nil"/>
              <w:left w:val="nil"/>
              <w:bottom w:val="nil"/>
              <w:right w:val="nil"/>
            </w:tcBorders>
          </w:tcPr>
          <w:p w14:paraId="5D9262B8" w14:textId="77777777" w:rsidR="009924B7" w:rsidRDefault="009924B7" w:rsidP="009924B7"/>
        </w:tc>
        <w:tc>
          <w:tcPr>
            <w:tcW w:w="4500" w:type="dxa"/>
            <w:tcBorders>
              <w:top w:val="nil"/>
              <w:left w:val="nil"/>
              <w:bottom w:val="nil"/>
              <w:right w:val="nil"/>
            </w:tcBorders>
          </w:tcPr>
          <w:p w14:paraId="53E20F00" w14:textId="77777777" w:rsidR="009924B7" w:rsidRDefault="009924B7" w:rsidP="009924B7"/>
        </w:tc>
        <w:bookmarkEnd w:id="850"/>
      </w:tr>
      <w:bookmarkStart w:id="851" w:name="BKM_8D922F0B_F20B_4921_8339_D2350F575B46"/>
      <w:tr w:rsidR="009924B7" w14:paraId="60CDABA1" w14:textId="77777777" w:rsidTr="009924B7">
        <w:tc>
          <w:tcPr>
            <w:tcW w:w="1710" w:type="dxa"/>
            <w:tcBorders>
              <w:top w:val="nil"/>
              <w:left w:val="nil"/>
              <w:bottom w:val="nil"/>
              <w:right w:val="nil"/>
            </w:tcBorders>
          </w:tcPr>
          <w:p w14:paraId="4953E924" w14:textId="77777777" w:rsidR="009924B7" w:rsidRDefault="009924B7" w:rsidP="009924B7">
            <w:r>
              <w:fldChar w:fldCharType="begin" w:fldLock="1"/>
            </w:r>
            <w:r>
              <w:instrText>MERGEFIELD Att.Alias</w:instrText>
            </w:r>
            <w:r>
              <w:fldChar w:fldCharType="separate"/>
            </w:r>
            <w:r>
              <w:t>V</w:t>
            </w:r>
            <w:r>
              <w:fldChar w:fldCharType="end"/>
            </w:r>
          </w:p>
        </w:tc>
        <w:tc>
          <w:tcPr>
            <w:tcW w:w="2970" w:type="dxa"/>
            <w:tcBorders>
              <w:top w:val="nil"/>
              <w:left w:val="nil"/>
              <w:bottom w:val="nil"/>
              <w:right w:val="nil"/>
            </w:tcBorders>
          </w:tcPr>
          <w:p w14:paraId="3323DB87" w14:textId="77777777" w:rsidR="009924B7" w:rsidRDefault="009924B7" w:rsidP="009924B7">
            <w:r>
              <w:fldChar w:fldCharType="begin" w:fldLock="1"/>
            </w:r>
            <w:r>
              <w:instrText>MERGEFIELD Att.Name</w:instrText>
            </w:r>
            <w:r>
              <w:fldChar w:fldCharType="separate"/>
            </w:r>
            <w:r>
              <w:t>Vrouw</w:t>
            </w:r>
            <w:r>
              <w:fldChar w:fldCharType="end"/>
            </w:r>
          </w:p>
        </w:tc>
        <w:tc>
          <w:tcPr>
            <w:tcW w:w="4500" w:type="dxa"/>
            <w:tcBorders>
              <w:top w:val="nil"/>
              <w:left w:val="nil"/>
              <w:bottom w:val="nil"/>
              <w:right w:val="nil"/>
            </w:tcBorders>
          </w:tcPr>
          <w:p w14:paraId="01A98E88" w14:textId="77777777" w:rsidR="009924B7" w:rsidRDefault="009924B7" w:rsidP="009924B7">
            <w:r>
              <w:fldChar w:fldCharType="begin" w:fldLock="1"/>
            </w:r>
            <w:r>
              <w:instrText>MERGEFIELD Att.Notes</w:instrText>
            </w:r>
            <w:r>
              <w:fldChar w:fldCharType="end"/>
            </w:r>
          </w:p>
        </w:tc>
      </w:tr>
      <w:tr w:rsidR="009924B7" w14:paraId="0F9B722C" w14:textId="77777777" w:rsidTr="009924B7">
        <w:tc>
          <w:tcPr>
            <w:tcW w:w="1710" w:type="dxa"/>
            <w:tcBorders>
              <w:top w:val="nil"/>
              <w:left w:val="nil"/>
              <w:bottom w:val="nil"/>
              <w:right w:val="nil"/>
            </w:tcBorders>
          </w:tcPr>
          <w:p w14:paraId="4D3E307B" w14:textId="77777777" w:rsidR="009924B7" w:rsidRDefault="009924B7" w:rsidP="009924B7"/>
        </w:tc>
        <w:tc>
          <w:tcPr>
            <w:tcW w:w="2970" w:type="dxa"/>
            <w:tcBorders>
              <w:top w:val="nil"/>
              <w:left w:val="nil"/>
              <w:bottom w:val="nil"/>
              <w:right w:val="nil"/>
            </w:tcBorders>
          </w:tcPr>
          <w:p w14:paraId="65D6C0B0" w14:textId="77777777" w:rsidR="009924B7" w:rsidRDefault="009924B7" w:rsidP="009924B7"/>
        </w:tc>
        <w:tc>
          <w:tcPr>
            <w:tcW w:w="4500" w:type="dxa"/>
            <w:tcBorders>
              <w:top w:val="nil"/>
              <w:left w:val="nil"/>
              <w:bottom w:val="nil"/>
              <w:right w:val="nil"/>
            </w:tcBorders>
          </w:tcPr>
          <w:p w14:paraId="7AAB1040" w14:textId="77777777" w:rsidR="009924B7" w:rsidRDefault="009924B7" w:rsidP="009924B7"/>
        </w:tc>
        <w:bookmarkEnd w:id="851"/>
      </w:tr>
      <w:bookmarkStart w:id="852" w:name="BKM_0E8595B1_E1BA_402c_A1E2_7815B1164F62"/>
      <w:tr w:rsidR="009924B7" w14:paraId="212BBE2B" w14:textId="77777777" w:rsidTr="009924B7">
        <w:tc>
          <w:tcPr>
            <w:tcW w:w="1710" w:type="dxa"/>
            <w:tcBorders>
              <w:top w:val="nil"/>
              <w:left w:val="nil"/>
              <w:bottom w:val="nil"/>
              <w:right w:val="nil"/>
            </w:tcBorders>
          </w:tcPr>
          <w:p w14:paraId="5977AC51" w14:textId="77777777" w:rsidR="009924B7" w:rsidRDefault="009924B7" w:rsidP="009924B7">
            <w:r>
              <w:fldChar w:fldCharType="begin" w:fldLock="1"/>
            </w:r>
            <w:r>
              <w:instrText>MERGEFIELD Att.Alias</w:instrText>
            </w:r>
            <w:r>
              <w:fldChar w:fldCharType="separate"/>
            </w:r>
            <w:r>
              <w:t>O</w:t>
            </w:r>
            <w:r>
              <w:fldChar w:fldCharType="end"/>
            </w:r>
          </w:p>
        </w:tc>
        <w:tc>
          <w:tcPr>
            <w:tcW w:w="2970" w:type="dxa"/>
            <w:tcBorders>
              <w:top w:val="nil"/>
              <w:left w:val="nil"/>
              <w:bottom w:val="nil"/>
              <w:right w:val="nil"/>
            </w:tcBorders>
          </w:tcPr>
          <w:p w14:paraId="5F1A9151" w14:textId="77777777" w:rsidR="009924B7" w:rsidRDefault="009924B7" w:rsidP="009924B7">
            <w:r>
              <w:fldChar w:fldCharType="begin" w:fldLock="1"/>
            </w:r>
            <w:r>
              <w:instrText>MERGEFIELD Att.Name</w:instrText>
            </w:r>
            <w:r>
              <w:fldChar w:fldCharType="separate"/>
            </w:r>
            <w:r>
              <w:t>Onbekend</w:t>
            </w:r>
            <w:r>
              <w:fldChar w:fldCharType="end"/>
            </w:r>
          </w:p>
        </w:tc>
        <w:tc>
          <w:tcPr>
            <w:tcW w:w="4500" w:type="dxa"/>
            <w:tcBorders>
              <w:top w:val="nil"/>
              <w:left w:val="nil"/>
              <w:bottom w:val="nil"/>
              <w:right w:val="nil"/>
            </w:tcBorders>
          </w:tcPr>
          <w:p w14:paraId="1945ADDD" w14:textId="77777777" w:rsidR="009924B7" w:rsidRDefault="009924B7" w:rsidP="009924B7">
            <w:r>
              <w:fldChar w:fldCharType="begin" w:fldLock="1"/>
            </w:r>
            <w:r>
              <w:instrText>MERGEFIELD Att.Notes</w:instrText>
            </w:r>
            <w:r>
              <w:fldChar w:fldCharType="end"/>
            </w:r>
          </w:p>
        </w:tc>
      </w:tr>
      <w:tr w:rsidR="009924B7" w14:paraId="7D491177" w14:textId="77777777" w:rsidTr="009924B7">
        <w:tc>
          <w:tcPr>
            <w:tcW w:w="1710" w:type="dxa"/>
            <w:tcBorders>
              <w:top w:val="nil"/>
              <w:left w:val="nil"/>
              <w:bottom w:val="nil"/>
              <w:right w:val="nil"/>
            </w:tcBorders>
          </w:tcPr>
          <w:p w14:paraId="262B4B05" w14:textId="77777777" w:rsidR="009924B7" w:rsidRDefault="009924B7" w:rsidP="009924B7"/>
        </w:tc>
        <w:tc>
          <w:tcPr>
            <w:tcW w:w="2970" w:type="dxa"/>
            <w:tcBorders>
              <w:top w:val="nil"/>
              <w:left w:val="nil"/>
              <w:bottom w:val="nil"/>
              <w:right w:val="nil"/>
            </w:tcBorders>
          </w:tcPr>
          <w:p w14:paraId="65E9B8A9" w14:textId="77777777" w:rsidR="009924B7" w:rsidRDefault="009924B7" w:rsidP="009924B7"/>
        </w:tc>
        <w:tc>
          <w:tcPr>
            <w:tcW w:w="4500" w:type="dxa"/>
            <w:tcBorders>
              <w:top w:val="nil"/>
              <w:left w:val="nil"/>
              <w:bottom w:val="nil"/>
              <w:right w:val="nil"/>
            </w:tcBorders>
          </w:tcPr>
          <w:p w14:paraId="525E0DED" w14:textId="77777777" w:rsidR="009924B7" w:rsidRDefault="009924B7" w:rsidP="009924B7"/>
        </w:tc>
        <w:bookmarkEnd w:id="852"/>
      </w:tr>
      <w:bookmarkEnd w:id="849"/>
    </w:tbl>
    <w:p w14:paraId="772FF04C" w14:textId="44102674" w:rsidR="009924B7" w:rsidRDefault="009924B7" w:rsidP="009924B7">
      <w:pPr>
        <w:rPr>
          <w:u w:color="000000"/>
        </w:rPr>
      </w:pPr>
    </w:p>
    <w:p w14:paraId="3A9FFFDD" w14:textId="77777777" w:rsidR="009924B7" w:rsidRDefault="009924B7">
      <w:pPr>
        <w:contextualSpacing w:val="0"/>
        <w:rPr>
          <w:u w:color="000000"/>
        </w:rPr>
      </w:pPr>
      <w:r>
        <w:rPr>
          <w:u w:color="000000"/>
        </w:rPr>
        <w:br w:type="page"/>
      </w:r>
    </w:p>
    <w:bookmarkStart w:id="853" w:name="BKM_F6175714_DD26_4c1d_BE2D_F9A60E9B0717"/>
    <w:p w14:paraId="05228D5F"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hoort bij type overbrugging</w:t>
      </w:r>
      <w:r>
        <w:fldChar w:fldCharType="end"/>
      </w:r>
    </w:p>
    <w:p w14:paraId="19962F6F"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64BA1FA" w14:textId="77777777" w:rsidTr="009924B7">
        <w:trPr>
          <w:trHeight w:val="230"/>
        </w:trPr>
        <w:tc>
          <w:tcPr>
            <w:tcW w:w="1710" w:type="dxa"/>
            <w:tcBorders>
              <w:top w:val="nil"/>
              <w:left w:val="nil"/>
              <w:bottom w:val="nil"/>
              <w:right w:val="nil"/>
            </w:tcBorders>
          </w:tcPr>
          <w:p w14:paraId="31A67876" w14:textId="77777777" w:rsidR="009924B7" w:rsidRDefault="009924B7" w:rsidP="009924B7">
            <w:r>
              <w:rPr>
                <w:b/>
                <w:bCs/>
              </w:rPr>
              <w:t>Definitie</w:t>
            </w:r>
          </w:p>
        </w:tc>
        <w:tc>
          <w:tcPr>
            <w:tcW w:w="7650" w:type="dxa"/>
            <w:tcBorders>
              <w:top w:val="nil"/>
              <w:left w:val="nil"/>
              <w:bottom w:val="nil"/>
              <w:right w:val="nil"/>
            </w:tcBorders>
          </w:tcPr>
          <w:p w14:paraId="5A68171D" w14:textId="77777777" w:rsidR="009924B7" w:rsidRDefault="009924B7" w:rsidP="009924B7">
            <w:r>
              <w:fldChar w:fldCharType="begin" w:fldLock="1"/>
            </w:r>
            <w:r>
              <w:instrText>MERGEFIELD Element.Notes</w:instrText>
            </w:r>
            <w:r>
              <w:fldChar w:fldCharType="separate"/>
            </w:r>
            <w:r>
              <w:t>Een codering van de verschillende waarden die de typering en overbrugging kan aannemen.</w:t>
            </w:r>
            <w:r>
              <w:fldChar w:fldCharType="end"/>
            </w:r>
          </w:p>
        </w:tc>
      </w:tr>
    </w:tbl>
    <w:p w14:paraId="7E91E9FB"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4A3A3627" w14:textId="77777777" w:rsidTr="009924B7">
        <w:trPr>
          <w:trHeight w:val="230"/>
        </w:trPr>
        <w:tc>
          <w:tcPr>
            <w:tcW w:w="1710" w:type="dxa"/>
            <w:tcBorders>
              <w:top w:val="nil"/>
              <w:left w:val="nil"/>
              <w:bottom w:val="nil"/>
              <w:right w:val="nil"/>
            </w:tcBorders>
          </w:tcPr>
          <w:p w14:paraId="3ECA2D2E" w14:textId="77777777" w:rsidR="009924B7" w:rsidRDefault="009924B7" w:rsidP="009924B7">
            <w:pPr>
              <w:rPr>
                <w:i/>
                <w:iCs/>
              </w:rPr>
            </w:pPr>
            <w:bookmarkStart w:id="854" w:name="BKM_58CBE690_8C31_4dfa_8CD4_0769D843E845"/>
            <w:r>
              <w:rPr>
                <w:i/>
                <w:iCs/>
              </w:rPr>
              <w:t>Code</w:t>
            </w:r>
          </w:p>
        </w:tc>
        <w:tc>
          <w:tcPr>
            <w:tcW w:w="2970" w:type="dxa"/>
            <w:tcBorders>
              <w:top w:val="nil"/>
              <w:left w:val="nil"/>
              <w:bottom w:val="nil"/>
              <w:right w:val="nil"/>
            </w:tcBorders>
          </w:tcPr>
          <w:p w14:paraId="6D34263C" w14:textId="77777777" w:rsidR="009924B7" w:rsidRDefault="009924B7" w:rsidP="009924B7">
            <w:pPr>
              <w:rPr>
                <w:i/>
                <w:iCs/>
              </w:rPr>
            </w:pPr>
            <w:r>
              <w:rPr>
                <w:i/>
                <w:iCs/>
              </w:rPr>
              <w:t>Naam</w:t>
            </w:r>
          </w:p>
        </w:tc>
        <w:tc>
          <w:tcPr>
            <w:tcW w:w="4500" w:type="dxa"/>
            <w:tcBorders>
              <w:top w:val="nil"/>
              <w:left w:val="nil"/>
              <w:bottom w:val="nil"/>
              <w:right w:val="nil"/>
            </w:tcBorders>
          </w:tcPr>
          <w:p w14:paraId="04ABB48D" w14:textId="77777777" w:rsidR="009924B7" w:rsidRDefault="009924B7" w:rsidP="009924B7">
            <w:pPr>
              <w:rPr>
                <w:i/>
                <w:iCs/>
              </w:rPr>
            </w:pPr>
            <w:r>
              <w:rPr>
                <w:i/>
                <w:iCs/>
              </w:rPr>
              <w:t>Definitie</w:t>
            </w:r>
          </w:p>
        </w:tc>
      </w:tr>
      <w:tr w:rsidR="009924B7" w14:paraId="7D300349" w14:textId="77777777" w:rsidTr="009924B7">
        <w:tc>
          <w:tcPr>
            <w:tcW w:w="1710" w:type="dxa"/>
            <w:tcBorders>
              <w:top w:val="nil"/>
              <w:left w:val="nil"/>
              <w:bottom w:val="nil"/>
              <w:right w:val="nil"/>
            </w:tcBorders>
          </w:tcPr>
          <w:p w14:paraId="363C411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09A2822" w14:textId="77777777" w:rsidR="009924B7" w:rsidRDefault="009924B7" w:rsidP="009924B7">
            <w:r>
              <w:fldChar w:fldCharType="begin" w:fldLock="1"/>
            </w:r>
            <w:r>
              <w:instrText>MERGEFIELD Att.Name</w:instrText>
            </w:r>
            <w:r>
              <w:fldChar w:fldCharType="separate"/>
            </w:r>
            <w:r>
              <w:t>brug</w:t>
            </w:r>
            <w:r>
              <w:fldChar w:fldCharType="end"/>
            </w:r>
          </w:p>
        </w:tc>
        <w:tc>
          <w:tcPr>
            <w:tcW w:w="4500" w:type="dxa"/>
            <w:tcBorders>
              <w:top w:val="nil"/>
              <w:left w:val="nil"/>
              <w:bottom w:val="nil"/>
              <w:right w:val="nil"/>
            </w:tcBorders>
          </w:tcPr>
          <w:p w14:paraId="75028833" w14:textId="77777777" w:rsidR="009924B7" w:rsidRDefault="009924B7" w:rsidP="009924B7">
            <w:r>
              <w:fldChar w:fldCharType="begin" w:fldLock="1"/>
            </w:r>
            <w:r>
              <w:instrText>MERGEFIELD Att.Notes</w:instrText>
            </w:r>
            <w:r>
              <w:fldChar w:fldCharType="separate"/>
            </w:r>
            <w:r>
              <w:t>Kunstwerk over een watervlakte of waterloop, bestaande uit een brugdek gesteund door pijlers en/of landhoofden.</w:t>
            </w:r>
            <w:r>
              <w:fldChar w:fldCharType="end"/>
            </w:r>
          </w:p>
        </w:tc>
      </w:tr>
      <w:tr w:rsidR="009924B7" w14:paraId="54F6A9F7" w14:textId="77777777" w:rsidTr="009924B7">
        <w:tc>
          <w:tcPr>
            <w:tcW w:w="1710" w:type="dxa"/>
            <w:tcBorders>
              <w:top w:val="nil"/>
              <w:left w:val="nil"/>
              <w:bottom w:val="nil"/>
              <w:right w:val="nil"/>
            </w:tcBorders>
          </w:tcPr>
          <w:p w14:paraId="35FB03FA" w14:textId="77777777" w:rsidR="009924B7" w:rsidRDefault="009924B7" w:rsidP="009924B7"/>
        </w:tc>
        <w:tc>
          <w:tcPr>
            <w:tcW w:w="2970" w:type="dxa"/>
            <w:tcBorders>
              <w:top w:val="nil"/>
              <w:left w:val="nil"/>
              <w:bottom w:val="nil"/>
              <w:right w:val="nil"/>
            </w:tcBorders>
          </w:tcPr>
          <w:p w14:paraId="79D45C6B" w14:textId="77777777" w:rsidR="009924B7" w:rsidRDefault="009924B7" w:rsidP="009924B7"/>
        </w:tc>
        <w:tc>
          <w:tcPr>
            <w:tcW w:w="4500" w:type="dxa"/>
            <w:tcBorders>
              <w:top w:val="nil"/>
              <w:left w:val="nil"/>
              <w:bottom w:val="nil"/>
              <w:right w:val="nil"/>
            </w:tcBorders>
          </w:tcPr>
          <w:p w14:paraId="62EA6377" w14:textId="77777777" w:rsidR="009924B7" w:rsidRDefault="009924B7" w:rsidP="009924B7"/>
        </w:tc>
        <w:bookmarkEnd w:id="854"/>
      </w:tr>
      <w:bookmarkStart w:id="855" w:name="BKM_C6C9A77B_1014_4033_AE97_45D59DD9144B"/>
      <w:tr w:rsidR="009924B7" w14:paraId="0E6EE096" w14:textId="77777777" w:rsidTr="009924B7">
        <w:tc>
          <w:tcPr>
            <w:tcW w:w="1710" w:type="dxa"/>
            <w:tcBorders>
              <w:top w:val="nil"/>
              <w:left w:val="nil"/>
              <w:bottom w:val="nil"/>
              <w:right w:val="nil"/>
            </w:tcBorders>
          </w:tcPr>
          <w:p w14:paraId="15E34B7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BD3BD52" w14:textId="77777777" w:rsidR="009924B7" w:rsidRDefault="009924B7" w:rsidP="009924B7">
            <w:r>
              <w:fldChar w:fldCharType="begin" w:fldLock="1"/>
            </w:r>
            <w:r>
              <w:instrText>MERGEFIELD Att.Name</w:instrText>
            </w:r>
            <w:r>
              <w:fldChar w:fldCharType="separate"/>
            </w:r>
            <w:r>
              <w:t>aquaduct</w:t>
            </w:r>
            <w:r>
              <w:fldChar w:fldCharType="end"/>
            </w:r>
          </w:p>
        </w:tc>
        <w:tc>
          <w:tcPr>
            <w:tcW w:w="4500" w:type="dxa"/>
            <w:tcBorders>
              <w:top w:val="nil"/>
              <w:left w:val="nil"/>
              <w:bottom w:val="nil"/>
              <w:right w:val="nil"/>
            </w:tcBorders>
          </w:tcPr>
          <w:p w14:paraId="1512D480" w14:textId="77777777" w:rsidR="009924B7" w:rsidRDefault="009924B7" w:rsidP="009924B7">
            <w:r>
              <w:fldChar w:fldCharType="begin" w:fldLock="1"/>
            </w:r>
            <w:r>
              <w:instrText>MERGEFIELD Att.Notes</w:instrText>
            </w:r>
            <w:r>
              <w:fldChar w:fldCharType="separate"/>
            </w:r>
            <w:r>
              <w:t xml:space="preserve">Kunstwerk waarmee een watergang door een bakvormige constructie over een weg, een spoorweg, een andere watergang, een leiding of een terrein wordt geleid. </w:t>
            </w:r>
            <w:r>
              <w:fldChar w:fldCharType="end"/>
            </w:r>
          </w:p>
        </w:tc>
      </w:tr>
      <w:tr w:rsidR="009924B7" w14:paraId="5669133B" w14:textId="77777777" w:rsidTr="009924B7">
        <w:tc>
          <w:tcPr>
            <w:tcW w:w="1710" w:type="dxa"/>
            <w:tcBorders>
              <w:top w:val="nil"/>
              <w:left w:val="nil"/>
              <w:bottom w:val="nil"/>
              <w:right w:val="nil"/>
            </w:tcBorders>
          </w:tcPr>
          <w:p w14:paraId="4EAA82CE" w14:textId="77777777" w:rsidR="009924B7" w:rsidRDefault="009924B7" w:rsidP="009924B7"/>
        </w:tc>
        <w:tc>
          <w:tcPr>
            <w:tcW w:w="2970" w:type="dxa"/>
            <w:tcBorders>
              <w:top w:val="nil"/>
              <w:left w:val="nil"/>
              <w:bottom w:val="nil"/>
              <w:right w:val="nil"/>
            </w:tcBorders>
          </w:tcPr>
          <w:p w14:paraId="7E68E808" w14:textId="77777777" w:rsidR="009924B7" w:rsidRDefault="009924B7" w:rsidP="009924B7"/>
        </w:tc>
        <w:tc>
          <w:tcPr>
            <w:tcW w:w="4500" w:type="dxa"/>
            <w:tcBorders>
              <w:top w:val="nil"/>
              <w:left w:val="nil"/>
              <w:bottom w:val="nil"/>
              <w:right w:val="nil"/>
            </w:tcBorders>
          </w:tcPr>
          <w:p w14:paraId="199A7AE3" w14:textId="77777777" w:rsidR="009924B7" w:rsidRDefault="009924B7" w:rsidP="009924B7"/>
        </w:tc>
        <w:bookmarkEnd w:id="855"/>
      </w:tr>
      <w:bookmarkStart w:id="856" w:name="BKM_49A44429_2992_4b10_BF49_F29F0996A7A1"/>
      <w:tr w:rsidR="009924B7" w14:paraId="739DB534" w14:textId="77777777" w:rsidTr="009924B7">
        <w:tc>
          <w:tcPr>
            <w:tcW w:w="1710" w:type="dxa"/>
            <w:tcBorders>
              <w:top w:val="nil"/>
              <w:left w:val="nil"/>
              <w:bottom w:val="nil"/>
              <w:right w:val="nil"/>
            </w:tcBorders>
          </w:tcPr>
          <w:p w14:paraId="1813A43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48E928A" w14:textId="77777777" w:rsidR="009924B7" w:rsidRDefault="009924B7" w:rsidP="009924B7">
            <w:r>
              <w:fldChar w:fldCharType="begin" w:fldLock="1"/>
            </w:r>
            <w:r>
              <w:instrText>MERGEFIELD Att.Name</w:instrText>
            </w:r>
            <w:r>
              <w:fldChar w:fldCharType="separate"/>
            </w:r>
            <w:r>
              <w:t>viaduct</w:t>
            </w:r>
            <w:r>
              <w:fldChar w:fldCharType="end"/>
            </w:r>
          </w:p>
        </w:tc>
        <w:tc>
          <w:tcPr>
            <w:tcW w:w="4500" w:type="dxa"/>
            <w:tcBorders>
              <w:top w:val="nil"/>
              <w:left w:val="nil"/>
              <w:bottom w:val="nil"/>
              <w:right w:val="nil"/>
            </w:tcBorders>
          </w:tcPr>
          <w:p w14:paraId="2C988E74" w14:textId="77777777" w:rsidR="009924B7" w:rsidRDefault="009924B7" w:rsidP="009924B7">
            <w:r>
              <w:fldChar w:fldCharType="begin" w:fldLock="1"/>
            </w:r>
            <w:r>
              <w:instrText>MERGEFIELD Att.Notes</w:instrText>
            </w:r>
            <w:r>
              <w:fldChar w:fldCharType="separate"/>
            </w:r>
            <w:r>
              <w:t>Kunstwerk over een weg, spoorweg of terreinverdieping, bestaande uit een dek gesteund door pijlers en/of landhoofden.</w:t>
            </w:r>
            <w:r>
              <w:fldChar w:fldCharType="end"/>
            </w:r>
          </w:p>
        </w:tc>
      </w:tr>
      <w:tr w:rsidR="009924B7" w14:paraId="5745ABEC" w14:textId="77777777" w:rsidTr="009924B7">
        <w:tc>
          <w:tcPr>
            <w:tcW w:w="1710" w:type="dxa"/>
            <w:tcBorders>
              <w:top w:val="nil"/>
              <w:left w:val="nil"/>
              <w:bottom w:val="nil"/>
              <w:right w:val="nil"/>
            </w:tcBorders>
          </w:tcPr>
          <w:p w14:paraId="043D8D85" w14:textId="77777777" w:rsidR="009924B7" w:rsidRDefault="009924B7" w:rsidP="009924B7"/>
        </w:tc>
        <w:tc>
          <w:tcPr>
            <w:tcW w:w="2970" w:type="dxa"/>
            <w:tcBorders>
              <w:top w:val="nil"/>
              <w:left w:val="nil"/>
              <w:bottom w:val="nil"/>
              <w:right w:val="nil"/>
            </w:tcBorders>
          </w:tcPr>
          <w:p w14:paraId="486AE3EF" w14:textId="77777777" w:rsidR="009924B7" w:rsidRDefault="009924B7" w:rsidP="009924B7"/>
        </w:tc>
        <w:tc>
          <w:tcPr>
            <w:tcW w:w="4500" w:type="dxa"/>
            <w:tcBorders>
              <w:top w:val="nil"/>
              <w:left w:val="nil"/>
              <w:bottom w:val="nil"/>
              <w:right w:val="nil"/>
            </w:tcBorders>
          </w:tcPr>
          <w:p w14:paraId="47B71FA4" w14:textId="77777777" w:rsidR="009924B7" w:rsidRDefault="009924B7" w:rsidP="009924B7"/>
        </w:tc>
        <w:bookmarkEnd w:id="856"/>
      </w:tr>
      <w:bookmarkStart w:id="857" w:name="BKM_479F3D0F_83D8_4427_84C6_34204F109F15"/>
      <w:tr w:rsidR="009924B7" w14:paraId="72312DAD" w14:textId="77777777" w:rsidTr="009924B7">
        <w:tc>
          <w:tcPr>
            <w:tcW w:w="1710" w:type="dxa"/>
            <w:tcBorders>
              <w:top w:val="nil"/>
              <w:left w:val="nil"/>
              <w:bottom w:val="nil"/>
              <w:right w:val="nil"/>
            </w:tcBorders>
          </w:tcPr>
          <w:p w14:paraId="26E1524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D1F3E72" w14:textId="77777777" w:rsidR="009924B7" w:rsidRDefault="009924B7" w:rsidP="009924B7">
            <w:r>
              <w:fldChar w:fldCharType="begin" w:fldLock="1"/>
            </w:r>
            <w:r>
              <w:instrText>MERGEFIELD Att.Name</w:instrText>
            </w:r>
            <w:r>
              <w:fldChar w:fldCharType="separate"/>
            </w:r>
            <w:r>
              <w:t>fly-over</w:t>
            </w:r>
            <w:r>
              <w:fldChar w:fldCharType="end"/>
            </w:r>
          </w:p>
        </w:tc>
        <w:tc>
          <w:tcPr>
            <w:tcW w:w="4500" w:type="dxa"/>
            <w:tcBorders>
              <w:top w:val="nil"/>
              <w:left w:val="nil"/>
              <w:bottom w:val="nil"/>
              <w:right w:val="nil"/>
            </w:tcBorders>
          </w:tcPr>
          <w:p w14:paraId="22AB7987" w14:textId="77777777" w:rsidR="009924B7" w:rsidRPr="009924B7" w:rsidRDefault="009924B7" w:rsidP="009924B7">
            <w:r>
              <w:fldChar w:fldCharType="begin" w:fldLock="1"/>
            </w:r>
            <w:r>
              <w:instrText>MERGEFIELD Att.Notes</w:instrText>
            </w:r>
            <w:r>
              <w:fldChar w:fldCharType="end"/>
            </w:r>
            <w:r w:rsidRPr="009924B7">
              <w:t xml:space="preserve">Kunstwerk in de vorm van een viaduct dat deel uitmaakt van een verkeersbaan en waarmee een verkeersstroom over twee of meer ongelijkvloerse verkeersstromen </w:t>
            </w:r>
          </w:p>
          <w:p w14:paraId="2761E8EA" w14:textId="77777777" w:rsidR="009924B7" w:rsidRDefault="009924B7" w:rsidP="009924B7">
            <w:r>
              <w:rPr>
                <w:lang w:val="en-US"/>
              </w:rPr>
              <w:t xml:space="preserve">wordt geleid. </w:t>
            </w:r>
          </w:p>
        </w:tc>
      </w:tr>
      <w:tr w:rsidR="009924B7" w14:paraId="6A807E49" w14:textId="77777777" w:rsidTr="009924B7">
        <w:tc>
          <w:tcPr>
            <w:tcW w:w="1710" w:type="dxa"/>
            <w:tcBorders>
              <w:top w:val="nil"/>
              <w:left w:val="nil"/>
              <w:bottom w:val="nil"/>
              <w:right w:val="nil"/>
            </w:tcBorders>
          </w:tcPr>
          <w:p w14:paraId="63B2296D" w14:textId="77777777" w:rsidR="009924B7" w:rsidRDefault="009924B7" w:rsidP="009924B7"/>
        </w:tc>
        <w:tc>
          <w:tcPr>
            <w:tcW w:w="2970" w:type="dxa"/>
            <w:tcBorders>
              <w:top w:val="nil"/>
              <w:left w:val="nil"/>
              <w:bottom w:val="nil"/>
              <w:right w:val="nil"/>
            </w:tcBorders>
          </w:tcPr>
          <w:p w14:paraId="44EC23DF" w14:textId="77777777" w:rsidR="009924B7" w:rsidRDefault="009924B7" w:rsidP="009924B7"/>
        </w:tc>
        <w:tc>
          <w:tcPr>
            <w:tcW w:w="4500" w:type="dxa"/>
            <w:tcBorders>
              <w:top w:val="nil"/>
              <w:left w:val="nil"/>
              <w:bottom w:val="nil"/>
              <w:right w:val="nil"/>
            </w:tcBorders>
          </w:tcPr>
          <w:p w14:paraId="322903B8" w14:textId="77777777" w:rsidR="009924B7" w:rsidRDefault="009924B7" w:rsidP="009924B7"/>
        </w:tc>
        <w:bookmarkEnd w:id="857"/>
      </w:tr>
      <w:bookmarkStart w:id="858" w:name="BKM_EC25F885_1746_48b8_8D2B_373312201F3F"/>
      <w:tr w:rsidR="009924B7" w14:paraId="205EA701" w14:textId="77777777" w:rsidTr="009924B7">
        <w:tc>
          <w:tcPr>
            <w:tcW w:w="1710" w:type="dxa"/>
            <w:tcBorders>
              <w:top w:val="nil"/>
              <w:left w:val="nil"/>
              <w:bottom w:val="nil"/>
              <w:right w:val="nil"/>
            </w:tcBorders>
          </w:tcPr>
          <w:p w14:paraId="5E79AB8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CB75C25" w14:textId="77777777" w:rsidR="009924B7" w:rsidRDefault="009924B7" w:rsidP="009924B7">
            <w:r>
              <w:fldChar w:fldCharType="begin" w:fldLock="1"/>
            </w:r>
            <w:r>
              <w:instrText>MERGEFIELD Att.Name</w:instrText>
            </w:r>
            <w:r>
              <w:fldChar w:fldCharType="separate"/>
            </w:r>
            <w:r>
              <w:t>ecoduct</w:t>
            </w:r>
            <w:r>
              <w:fldChar w:fldCharType="end"/>
            </w:r>
          </w:p>
        </w:tc>
        <w:tc>
          <w:tcPr>
            <w:tcW w:w="4500" w:type="dxa"/>
            <w:tcBorders>
              <w:top w:val="nil"/>
              <w:left w:val="nil"/>
              <w:bottom w:val="nil"/>
              <w:right w:val="nil"/>
            </w:tcBorders>
          </w:tcPr>
          <w:p w14:paraId="2156F76C" w14:textId="77777777" w:rsidR="009924B7" w:rsidRDefault="009924B7" w:rsidP="009924B7">
            <w:r>
              <w:fldChar w:fldCharType="begin" w:fldLock="1"/>
            </w:r>
            <w:r>
              <w:instrText>MERGEFIELD Att.Notes</w:instrText>
            </w:r>
            <w:r>
              <w:fldChar w:fldCharType="separate"/>
            </w:r>
            <w:r>
              <w:t xml:space="preserve">Wildwissel in de vorm van een viaduct voor passages van dieren over een weg of spoorweg. </w:t>
            </w:r>
            <w:r>
              <w:fldChar w:fldCharType="end"/>
            </w:r>
          </w:p>
        </w:tc>
      </w:tr>
      <w:tr w:rsidR="009924B7" w14:paraId="76AF9C09" w14:textId="77777777" w:rsidTr="009924B7">
        <w:tc>
          <w:tcPr>
            <w:tcW w:w="1710" w:type="dxa"/>
            <w:tcBorders>
              <w:top w:val="nil"/>
              <w:left w:val="nil"/>
              <w:bottom w:val="nil"/>
              <w:right w:val="nil"/>
            </w:tcBorders>
          </w:tcPr>
          <w:p w14:paraId="6A3990C0" w14:textId="77777777" w:rsidR="009924B7" w:rsidRDefault="009924B7" w:rsidP="009924B7"/>
        </w:tc>
        <w:tc>
          <w:tcPr>
            <w:tcW w:w="2970" w:type="dxa"/>
            <w:tcBorders>
              <w:top w:val="nil"/>
              <w:left w:val="nil"/>
              <w:bottom w:val="nil"/>
              <w:right w:val="nil"/>
            </w:tcBorders>
          </w:tcPr>
          <w:p w14:paraId="3D730937" w14:textId="77777777" w:rsidR="009924B7" w:rsidRDefault="009924B7" w:rsidP="009924B7"/>
        </w:tc>
        <w:tc>
          <w:tcPr>
            <w:tcW w:w="4500" w:type="dxa"/>
            <w:tcBorders>
              <w:top w:val="nil"/>
              <w:left w:val="nil"/>
              <w:bottom w:val="nil"/>
              <w:right w:val="nil"/>
            </w:tcBorders>
          </w:tcPr>
          <w:p w14:paraId="0135594D" w14:textId="77777777" w:rsidR="009924B7" w:rsidRDefault="009924B7" w:rsidP="009924B7"/>
        </w:tc>
        <w:bookmarkEnd w:id="858"/>
      </w:tr>
      <w:bookmarkEnd w:id="853"/>
    </w:tbl>
    <w:p w14:paraId="4A0206E5" w14:textId="43BC3A21" w:rsidR="009924B7" w:rsidRDefault="009924B7" w:rsidP="009924B7">
      <w:pPr>
        <w:rPr>
          <w:u w:color="000000"/>
        </w:rPr>
      </w:pPr>
    </w:p>
    <w:p w14:paraId="270EDECE" w14:textId="77777777" w:rsidR="009924B7" w:rsidRDefault="009924B7">
      <w:pPr>
        <w:contextualSpacing w:val="0"/>
        <w:rPr>
          <w:u w:color="000000"/>
        </w:rPr>
      </w:pPr>
      <w:r>
        <w:rPr>
          <w:u w:color="000000"/>
        </w:rPr>
        <w:br w:type="page"/>
      </w:r>
    </w:p>
    <w:bookmarkStart w:id="859" w:name="BKM_82EAF4E8_4B8A_44e7_8BF6_FD452DB9C8B1"/>
    <w:p w14:paraId="4ACF6DB6"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huishoudensoort</w:t>
      </w:r>
      <w:r>
        <w:fldChar w:fldCharType="end"/>
      </w:r>
    </w:p>
    <w:p w14:paraId="12B0B5E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D832288" w14:textId="77777777" w:rsidTr="009924B7">
        <w:trPr>
          <w:trHeight w:val="230"/>
        </w:trPr>
        <w:tc>
          <w:tcPr>
            <w:tcW w:w="1710" w:type="dxa"/>
            <w:tcBorders>
              <w:top w:val="nil"/>
              <w:left w:val="nil"/>
              <w:bottom w:val="nil"/>
              <w:right w:val="nil"/>
            </w:tcBorders>
          </w:tcPr>
          <w:p w14:paraId="203E85FB" w14:textId="77777777" w:rsidR="009924B7" w:rsidRDefault="009924B7" w:rsidP="009924B7">
            <w:r>
              <w:rPr>
                <w:b/>
                <w:bCs/>
              </w:rPr>
              <w:t>Definitie</w:t>
            </w:r>
          </w:p>
        </w:tc>
        <w:tc>
          <w:tcPr>
            <w:tcW w:w="7650" w:type="dxa"/>
            <w:tcBorders>
              <w:top w:val="nil"/>
              <w:left w:val="nil"/>
              <w:bottom w:val="nil"/>
              <w:right w:val="nil"/>
            </w:tcBorders>
          </w:tcPr>
          <w:p w14:paraId="19A6B0B9" w14:textId="77777777" w:rsidR="009924B7" w:rsidRDefault="009924B7" w:rsidP="009924B7">
            <w:pPr>
              <w:rPr>
                <w:lang w:val="en-US"/>
              </w:rPr>
            </w:pPr>
            <w:r>
              <w:fldChar w:fldCharType="begin" w:fldLock="1"/>
            </w:r>
            <w:r>
              <w:instrText>MERGEFIELD Element.Notes</w:instrText>
            </w:r>
            <w:r>
              <w:fldChar w:fldCharType="end"/>
            </w:r>
            <w:r>
              <w:rPr>
                <w:b/>
                <w:bCs/>
                <w:lang w:val="en-US"/>
              </w:rPr>
              <w:t>Definitie</w:t>
            </w:r>
            <w:r>
              <w:rPr>
                <w:lang w:val="en-US"/>
              </w:rPr>
              <w:t>:</w:t>
            </w:r>
          </w:p>
          <w:p w14:paraId="2AD66813" w14:textId="77777777" w:rsidR="009924B7" w:rsidRDefault="009924B7" w:rsidP="009924B7">
            <w:pPr>
              <w:rPr>
                <w:lang w:val="en-US"/>
              </w:rPr>
            </w:pPr>
          </w:p>
          <w:p w14:paraId="7E636396" w14:textId="77777777" w:rsidR="009924B7" w:rsidRPr="009924B7" w:rsidRDefault="009924B7" w:rsidP="009924B7">
            <w:r w:rsidRPr="009924B7">
              <w:t>Typering van het huishouden naar grootte en verbondenheid.</w:t>
            </w:r>
          </w:p>
          <w:p w14:paraId="45F064A8" w14:textId="77777777" w:rsidR="009924B7" w:rsidRPr="009924B7" w:rsidRDefault="009924B7" w:rsidP="009924B7">
            <w:r w:rsidRPr="009924B7">
              <w:t>Toelichitng</w:t>
            </w:r>
          </w:p>
          <w:p w14:paraId="325261EA" w14:textId="77777777" w:rsidR="009924B7" w:rsidRDefault="009924B7" w:rsidP="009924B7">
            <w:r w:rsidRPr="009924B7">
              <w:t>Voor de definities van institutioneel huishouden en particulier huishouden: zie de toelichting bij het objecttype Huishouden. Onder Thuiswonende kinderen wordt verstaan: alle in het huishouden van hun ouder(s) aanwezige eigen, pleeg-, stief- of adoptiekinderen die ongehuwd zijn en zelf geen kinderen hebben (CBS, Huishoudensprognose 1996). In een adresseerbaar object kunnen één of meer huishoudens wonen. In de tabel worden de huishoudens gekarakteriseerd, uitgaande van de CBS-Huishoudensprognose. Tot de categorie Overig particulier huishouden behoren bijvoorbeeld: een woongroep, studenten die gezamenlijk een huishouden vormen, een kamerbewoner die in zijn eigen onderhoud voorziet, twee zussen die samenwonen.</w:t>
            </w:r>
          </w:p>
        </w:tc>
      </w:tr>
    </w:tbl>
    <w:p w14:paraId="4AD06AB0"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B2CA68B" w14:textId="77777777" w:rsidTr="009924B7">
        <w:trPr>
          <w:trHeight w:val="230"/>
        </w:trPr>
        <w:tc>
          <w:tcPr>
            <w:tcW w:w="1710" w:type="dxa"/>
            <w:tcBorders>
              <w:top w:val="nil"/>
              <w:left w:val="nil"/>
              <w:bottom w:val="nil"/>
              <w:right w:val="nil"/>
            </w:tcBorders>
          </w:tcPr>
          <w:p w14:paraId="3899AD04" w14:textId="77777777" w:rsidR="009924B7" w:rsidRDefault="009924B7" w:rsidP="009924B7">
            <w:pPr>
              <w:rPr>
                <w:i/>
                <w:iCs/>
              </w:rPr>
            </w:pPr>
            <w:bookmarkStart w:id="860" w:name="BKM_8B4A8F4D_F88F_4378_B73C_D2D9D3014F79"/>
            <w:r>
              <w:rPr>
                <w:i/>
                <w:iCs/>
              </w:rPr>
              <w:t>Code</w:t>
            </w:r>
          </w:p>
        </w:tc>
        <w:tc>
          <w:tcPr>
            <w:tcW w:w="2970" w:type="dxa"/>
            <w:tcBorders>
              <w:top w:val="nil"/>
              <w:left w:val="nil"/>
              <w:bottom w:val="nil"/>
              <w:right w:val="nil"/>
            </w:tcBorders>
          </w:tcPr>
          <w:p w14:paraId="7A8F4C70" w14:textId="77777777" w:rsidR="009924B7" w:rsidRDefault="009924B7" w:rsidP="009924B7">
            <w:pPr>
              <w:rPr>
                <w:i/>
                <w:iCs/>
              </w:rPr>
            </w:pPr>
            <w:r>
              <w:rPr>
                <w:i/>
                <w:iCs/>
              </w:rPr>
              <w:t>Naam</w:t>
            </w:r>
          </w:p>
        </w:tc>
        <w:tc>
          <w:tcPr>
            <w:tcW w:w="4500" w:type="dxa"/>
            <w:tcBorders>
              <w:top w:val="nil"/>
              <w:left w:val="nil"/>
              <w:bottom w:val="nil"/>
              <w:right w:val="nil"/>
            </w:tcBorders>
          </w:tcPr>
          <w:p w14:paraId="66746AA8" w14:textId="77777777" w:rsidR="009924B7" w:rsidRDefault="009924B7" w:rsidP="009924B7">
            <w:pPr>
              <w:rPr>
                <w:i/>
                <w:iCs/>
              </w:rPr>
            </w:pPr>
            <w:r>
              <w:rPr>
                <w:i/>
                <w:iCs/>
              </w:rPr>
              <w:t>Definitie</w:t>
            </w:r>
          </w:p>
        </w:tc>
      </w:tr>
      <w:tr w:rsidR="009924B7" w14:paraId="6EEEEBE0" w14:textId="77777777" w:rsidTr="009924B7">
        <w:tc>
          <w:tcPr>
            <w:tcW w:w="1710" w:type="dxa"/>
            <w:tcBorders>
              <w:top w:val="nil"/>
              <w:left w:val="nil"/>
              <w:bottom w:val="nil"/>
              <w:right w:val="nil"/>
            </w:tcBorders>
          </w:tcPr>
          <w:p w14:paraId="1AFDF179" w14:textId="77777777" w:rsidR="009924B7" w:rsidRDefault="009924B7" w:rsidP="009924B7">
            <w:r>
              <w:fldChar w:fldCharType="begin" w:fldLock="1"/>
            </w:r>
            <w:r>
              <w:instrText>MERGEFIELD Att.Alias</w:instrText>
            </w:r>
            <w:r>
              <w:fldChar w:fldCharType="separate"/>
            </w:r>
            <w:r>
              <w:t>1</w:t>
            </w:r>
            <w:r>
              <w:fldChar w:fldCharType="end"/>
            </w:r>
          </w:p>
        </w:tc>
        <w:tc>
          <w:tcPr>
            <w:tcW w:w="2970" w:type="dxa"/>
            <w:tcBorders>
              <w:top w:val="nil"/>
              <w:left w:val="nil"/>
              <w:bottom w:val="nil"/>
              <w:right w:val="nil"/>
            </w:tcBorders>
          </w:tcPr>
          <w:p w14:paraId="1B2573AB" w14:textId="77777777" w:rsidR="009924B7" w:rsidRDefault="009924B7" w:rsidP="009924B7">
            <w:r>
              <w:fldChar w:fldCharType="begin" w:fldLock="1"/>
            </w:r>
            <w:r>
              <w:instrText>MERGEFIELD Att.Name</w:instrText>
            </w:r>
            <w:r>
              <w:fldChar w:fldCharType="separate"/>
            </w:r>
            <w:r>
              <w:t>institutioneel huishouden</w:t>
            </w:r>
            <w:r>
              <w:fldChar w:fldCharType="end"/>
            </w:r>
          </w:p>
        </w:tc>
        <w:tc>
          <w:tcPr>
            <w:tcW w:w="4500" w:type="dxa"/>
            <w:tcBorders>
              <w:top w:val="nil"/>
              <w:left w:val="nil"/>
              <w:bottom w:val="nil"/>
              <w:right w:val="nil"/>
            </w:tcBorders>
          </w:tcPr>
          <w:p w14:paraId="06D33041" w14:textId="77777777" w:rsidR="009924B7" w:rsidRDefault="009924B7" w:rsidP="009924B7">
            <w:r>
              <w:fldChar w:fldCharType="begin" w:fldLock="1"/>
            </w:r>
            <w:r>
              <w:instrText>MERGEFIELD Att.Notes</w:instrText>
            </w:r>
            <w:r>
              <w:fldChar w:fldCharType="end"/>
            </w:r>
          </w:p>
        </w:tc>
      </w:tr>
      <w:tr w:rsidR="009924B7" w14:paraId="5EC3789C" w14:textId="77777777" w:rsidTr="009924B7">
        <w:tc>
          <w:tcPr>
            <w:tcW w:w="1710" w:type="dxa"/>
            <w:tcBorders>
              <w:top w:val="nil"/>
              <w:left w:val="nil"/>
              <w:bottom w:val="nil"/>
              <w:right w:val="nil"/>
            </w:tcBorders>
          </w:tcPr>
          <w:p w14:paraId="5EDBEE67" w14:textId="77777777" w:rsidR="009924B7" w:rsidRDefault="009924B7" w:rsidP="009924B7"/>
        </w:tc>
        <w:tc>
          <w:tcPr>
            <w:tcW w:w="2970" w:type="dxa"/>
            <w:tcBorders>
              <w:top w:val="nil"/>
              <w:left w:val="nil"/>
              <w:bottom w:val="nil"/>
              <w:right w:val="nil"/>
            </w:tcBorders>
          </w:tcPr>
          <w:p w14:paraId="3655D330" w14:textId="77777777" w:rsidR="009924B7" w:rsidRDefault="009924B7" w:rsidP="009924B7"/>
        </w:tc>
        <w:tc>
          <w:tcPr>
            <w:tcW w:w="4500" w:type="dxa"/>
            <w:tcBorders>
              <w:top w:val="nil"/>
              <w:left w:val="nil"/>
              <w:bottom w:val="nil"/>
              <w:right w:val="nil"/>
            </w:tcBorders>
          </w:tcPr>
          <w:p w14:paraId="1593B640" w14:textId="77777777" w:rsidR="009924B7" w:rsidRDefault="009924B7" w:rsidP="009924B7"/>
        </w:tc>
        <w:bookmarkEnd w:id="860"/>
      </w:tr>
      <w:bookmarkStart w:id="861" w:name="BKM_46C3DEBF_60F1_4c0f_A01C_FC53E48AE70E"/>
      <w:tr w:rsidR="009924B7" w14:paraId="7E71FEC6" w14:textId="77777777" w:rsidTr="009924B7">
        <w:tc>
          <w:tcPr>
            <w:tcW w:w="1710" w:type="dxa"/>
            <w:tcBorders>
              <w:top w:val="nil"/>
              <w:left w:val="nil"/>
              <w:bottom w:val="nil"/>
              <w:right w:val="nil"/>
            </w:tcBorders>
          </w:tcPr>
          <w:p w14:paraId="0BF6DDD4" w14:textId="77777777" w:rsidR="009924B7" w:rsidRDefault="009924B7" w:rsidP="009924B7">
            <w:r>
              <w:fldChar w:fldCharType="begin" w:fldLock="1"/>
            </w:r>
            <w:r>
              <w:instrText>MERGEFIELD Att.Alias</w:instrText>
            </w:r>
            <w:r>
              <w:fldChar w:fldCharType="separate"/>
            </w:r>
            <w:r>
              <w:t>2</w:t>
            </w:r>
            <w:r>
              <w:fldChar w:fldCharType="end"/>
            </w:r>
          </w:p>
        </w:tc>
        <w:tc>
          <w:tcPr>
            <w:tcW w:w="2970" w:type="dxa"/>
            <w:tcBorders>
              <w:top w:val="nil"/>
              <w:left w:val="nil"/>
              <w:bottom w:val="nil"/>
              <w:right w:val="nil"/>
            </w:tcBorders>
          </w:tcPr>
          <w:p w14:paraId="18A8C9BC" w14:textId="77777777" w:rsidR="009924B7" w:rsidRDefault="009924B7" w:rsidP="009924B7">
            <w:r>
              <w:fldChar w:fldCharType="begin" w:fldLock="1"/>
            </w:r>
            <w:r>
              <w:instrText>MERGEFIELD Att.Name</w:instrText>
            </w:r>
            <w:r>
              <w:fldChar w:fldCharType="separate"/>
            </w:r>
            <w:r>
              <w:t>alleenstaand (inclusief andere personen die in hetzelfde object wonen, maar een eigen huishouding voeren)</w:t>
            </w:r>
            <w:r>
              <w:fldChar w:fldCharType="end"/>
            </w:r>
          </w:p>
        </w:tc>
        <w:tc>
          <w:tcPr>
            <w:tcW w:w="4500" w:type="dxa"/>
            <w:tcBorders>
              <w:top w:val="nil"/>
              <w:left w:val="nil"/>
              <w:bottom w:val="nil"/>
              <w:right w:val="nil"/>
            </w:tcBorders>
          </w:tcPr>
          <w:p w14:paraId="1E500239" w14:textId="77777777" w:rsidR="009924B7" w:rsidRDefault="009924B7" w:rsidP="009924B7">
            <w:r>
              <w:fldChar w:fldCharType="begin" w:fldLock="1"/>
            </w:r>
            <w:r>
              <w:instrText>MERGEFIELD Att.Notes</w:instrText>
            </w:r>
            <w:r>
              <w:fldChar w:fldCharType="end"/>
            </w:r>
          </w:p>
        </w:tc>
      </w:tr>
      <w:tr w:rsidR="009924B7" w14:paraId="02E7BE6A" w14:textId="77777777" w:rsidTr="009924B7">
        <w:tc>
          <w:tcPr>
            <w:tcW w:w="1710" w:type="dxa"/>
            <w:tcBorders>
              <w:top w:val="nil"/>
              <w:left w:val="nil"/>
              <w:bottom w:val="nil"/>
              <w:right w:val="nil"/>
            </w:tcBorders>
          </w:tcPr>
          <w:p w14:paraId="7647E95D" w14:textId="77777777" w:rsidR="009924B7" w:rsidRDefault="009924B7" w:rsidP="009924B7"/>
        </w:tc>
        <w:tc>
          <w:tcPr>
            <w:tcW w:w="2970" w:type="dxa"/>
            <w:tcBorders>
              <w:top w:val="nil"/>
              <w:left w:val="nil"/>
              <w:bottom w:val="nil"/>
              <w:right w:val="nil"/>
            </w:tcBorders>
          </w:tcPr>
          <w:p w14:paraId="3FD08328" w14:textId="77777777" w:rsidR="009924B7" w:rsidRDefault="009924B7" w:rsidP="009924B7"/>
        </w:tc>
        <w:tc>
          <w:tcPr>
            <w:tcW w:w="4500" w:type="dxa"/>
            <w:tcBorders>
              <w:top w:val="nil"/>
              <w:left w:val="nil"/>
              <w:bottom w:val="nil"/>
              <w:right w:val="nil"/>
            </w:tcBorders>
          </w:tcPr>
          <w:p w14:paraId="3D445E70" w14:textId="77777777" w:rsidR="009924B7" w:rsidRDefault="009924B7" w:rsidP="009924B7"/>
        </w:tc>
        <w:bookmarkEnd w:id="861"/>
      </w:tr>
      <w:bookmarkStart w:id="862" w:name="BKM_E0735B8E_C26E_4e5a_A593_A01948DF0166"/>
      <w:tr w:rsidR="009924B7" w14:paraId="423E3B65" w14:textId="77777777" w:rsidTr="009924B7">
        <w:tc>
          <w:tcPr>
            <w:tcW w:w="1710" w:type="dxa"/>
            <w:tcBorders>
              <w:top w:val="nil"/>
              <w:left w:val="nil"/>
              <w:bottom w:val="nil"/>
              <w:right w:val="nil"/>
            </w:tcBorders>
          </w:tcPr>
          <w:p w14:paraId="0F80A62D" w14:textId="77777777" w:rsidR="009924B7" w:rsidRDefault="009924B7" w:rsidP="009924B7">
            <w:r>
              <w:fldChar w:fldCharType="begin" w:fldLock="1"/>
            </w:r>
            <w:r>
              <w:instrText>MERGEFIELD Att.Alias</w:instrText>
            </w:r>
            <w:r>
              <w:fldChar w:fldCharType="separate"/>
            </w:r>
            <w:r>
              <w:t>3</w:t>
            </w:r>
            <w:r>
              <w:fldChar w:fldCharType="end"/>
            </w:r>
          </w:p>
        </w:tc>
        <w:tc>
          <w:tcPr>
            <w:tcW w:w="2970" w:type="dxa"/>
            <w:tcBorders>
              <w:top w:val="nil"/>
              <w:left w:val="nil"/>
              <w:bottom w:val="nil"/>
              <w:right w:val="nil"/>
            </w:tcBorders>
          </w:tcPr>
          <w:p w14:paraId="5573D2A2" w14:textId="77777777" w:rsidR="009924B7" w:rsidRDefault="009924B7" w:rsidP="009924B7">
            <w:r>
              <w:fldChar w:fldCharType="begin" w:fldLock="1"/>
            </w:r>
            <w:r>
              <w:instrText>MERGEFIELD Att.Name</w:instrText>
            </w:r>
            <w:r>
              <w:fldChar w:fldCharType="separate"/>
            </w:r>
            <w:r>
              <w:t>2 personen, vaste partners, geen thuiswonende kinderen</w:t>
            </w:r>
            <w:r>
              <w:fldChar w:fldCharType="end"/>
            </w:r>
          </w:p>
        </w:tc>
        <w:tc>
          <w:tcPr>
            <w:tcW w:w="4500" w:type="dxa"/>
            <w:tcBorders>
              <w:top w:val="nil"/>
              <w:left w:val="nil"/>
              <w:bottom w:val="nil"/>
              <w:right w:val="nil"/>
            </w:tcBorders>
          </w:tcPr>
          <w:p w14:paraId="576469DE" w14:textId="77777777" w:rsidR="009924B7" w:rsidRDefault="009924B7" w:rsidP="009924B7">
            <w:r>
              <w:fldChar w:fldCharType="begin" w:fldLock="1"/>
            </w:r>
            <w:r>
              <w:instrText>MERGEFIELD Att.Notes</w:instrText>
            </w:r>
            <w:r>
              <w:fldChar w:fldCharType="end"/>
            </w:r>
          </w:p>
        </w:tc>
      </w:tr>
      <w:tr w:rsidR="009924B7" w14:paraId="5C95D6E5" w14:textId="77777777" w:rsidTr="009924B7">
        <w:tc>
          <w:tcPr>
            <w:tcW w:w="1710" w:type="dxa"/>
            <w:tcBorders>
              <w:top w:val="nil"/>
              <w:left w:val="nil"/>
              <w:bottom w:val="nil"/>
              <w:right w:val="nil"/>
            </w:tcBorders>
          </w:tcPr>
          <w:p w14:paraId="6879720C" w14:textId="77777777" w:rsidR="009924B7" w:rsidRDefault="009924B7" w:rsidP="009924B7"/>
        </w:tc>
        <w:tc>
          <w:tcPr>
            <w:tcW w:w="2970" w:type="dxa"/>
            <w:tcBorders>
              <w:top w:val="nil"/>
              <w:left w:val="nil"/>
              <w:bottom w:val="nil"/>
              <w:right w:val="nil"/>
            </w:tcBorders>
          </w:tcPr>
          <w:p w14:paraId="161926D4" w14:textId="77777777" w:rsidR="009924B7" w:rsidRDefault="009924B7" w:rsidP="009924B7"/>
        </w:tc>
        <w:tc>
          <w:tcPr>
            <w:tcW w:w="4500" w:type="dxa"/>
            <w:tcBorders>
              <w:top w:val="nil"/>
              <w:left w:val="nil"/>
              <w:bottom w:val="nil"/>
              <w:right w:val="nil"/>
            </w:tcBorders>
          </w:tcPr>
          <w:p w14:paraId="5DF35F24" w14:textId="77777777" w:rsidR="009924B7" w:rsidRDefault="009924B7" w:rsidP="009924B7"/>
        </w:tc>
        <w:bookmarkEnd w:id="862"/>
      </w:tr>
      <w:bookmarkStart w:id="863" w:name="BKM_EC9C0292_C8E5_4826_A7CB_164B4875609B"/>
      <w:tr w:rsidR="009924B7" w14:paraId="726B9BD1" w14:textId="77777777" w:rsidTr="009924B7">
        <w:tc>
          <w:tcPr>
            <w:tcW w:w="1710" w:type="dxa"/>
            <w:tcBorders>
              <w:top w:val="nil"/>
              <w:left w:val="nil"/>
              <w:bottom w:val="nil"/>
              <w:right w:val="nil"/>
            </w:tcBorders>
          </w:tcPr>
          <w:p w14:paraId="7B6201D4" w14:textId="77777777" w:rsidR="009924B7" w:rsidRDefault="009924B7" w:rsidP="009924B7">
            <w:r>
              <w:fldChar w:fldCharType="begin" w:fldLock="1"/>
            </w:r>
            <w:r>
              <w:instrText>MERGEFIELD Att.Alias</w:instrText>
            </w:r>
            <w:r>
              <w:fldChar w:fldCharType="separate"/>
            </w:r>
            <w:r>
              <w:t>4</w:t>
            </w:r>
            <w:r>
              <w:fldChar w:fldCharType="end"/>
            </w:r>
          </w:p>
        </w:tc>
        <w:tc>
          <w:tcPr>
            <w:tcW w:w="2970" w:type="dxa"/>
            <w:tcBorders>
              <w:top w:val="nil"/>
              <w:left w:val="nil"/>
              <w:bottom w:val="nil"/>
              <w:right w:val="nil"/>
            </w:tcBorders>
          </w:tcPr>
          <w:p w14:paraId="79ED1EC5" w14:textId="77777777" w:rsidR="009924B7" w:rsidRDefault="009924B7" w:rsidP="009924B7">
            <w:r>
              <w:fldChar w:fldCharType="begin" w:fldLock="1"/>
            </w:r>
            <w:r>
              <w:instrText>MERGEFIELD Att.Name</w:instrText>
            </w:r>
            <w:r>
              <w:fldChar w:fldCharType="separate"/>
            </w:r>
            <w:r>
              <w:t>2 personen, vaste partners, een of meer thuiswonende kinderen</w:t>
            </w:r>
            <w:r>
              <w:fldChar w:fldCharType="end"/>
            </w:r>
          </w:p>
        </w:tc>
        <w:tc>
          <w:tcPr>
            <w:tcW w:w="4500" w:type="dxa"/>
            <w:tcBorders>
              <w:top w:val="nil"/>
              <w:left w:val="nil"/>
              <w:bottom w:val="nil"/>
              <w:right w:val="nil"/>
            </w:tcBorders>
          </w:tcPr>
          <w:p w14:paraId="18C2560B" w14:textId="77777777" w:rsidR="009924B7" w:rsidRDefault="009924B7" w:rsidP="009924B7">
            <w:r>
              <w:fldChar w:fldCharType="begin" w:fldLock="1"/>
            </w:r>
            <w:r>
              <w:instrText>MERGEFIELD Att.Notes</w:instrText>
            </w:r>
            <w:r>
              <w:fldChar w:fldCharType="end"/>
            </w:r>
          </w:p>
        </w:tc>
      </w:tr>
      <w:tr w:rsidR="009924B7" w14:paraId="582D72E2" w14:textId="77777777" w:rsidTr="009924B7">
        <w:tc>
          <w:tcPr>
            <w:tcW w:w="1710" w:type="dxa"/>
            <w:tcBorders>
              <w:top w:val="nil"/>
              <w:left w:val="nil"/>
              <w:bottom w:val="nil"/>
              <w:right w:val="nil"/>
            </w:tcBorders>
          </w:tcPr>
          <w:p w14:paraId="25458721" w14:textId="77777777" w:rsidR="009924B7" w:rsidRDefault="009924B7" w:rsidP="009924B7"/>
        </w:tc>
        <w:tc>
          <w:tcPr>
            <w:tcW w:w="2970" w:type="dxa"/>
            <w:tcBorders>
              <w:top w:val="nil"/>
              <w:left w:val="nil"/>
              <w:bottom w:val="nil"/>
              <w:right w:val="nil"/>
            </w:tcBorders>
          </w:tcPr>
          <w:p w14:paraId="775DCD88" w14:textId="77777777" w:rsidR="009924B7" w:rsidRDefault="009924B7" w:rsidP="009924B7"/>
        </w:tc>
        <w:tc>
          <w:tcPr>
            <w:tcW w:w="4500" w:type="dxa"/>
            <w:tcBorders>
              <w:top w:val="nil"/>
              <w:left w:val="nil"/>
              <w:bottom w:val="nil"/>
              <w:right w:val="nil"/>
            </w:tcBorders>
          </w:tcPr>
          <w:p w14:paraId="64A2E4B9" w14:textId="77777777" w:rsidR="009924B7" w:rsidRDefault="009924B7" w:rsidP="009924B7"/>
        </w:tc>
        <w:bookmarkEnd w:id="863"/>
      </w:tr>
      <w:bookmarkStart w:id="864" w:name="BKM_1322B580_B8BE_4e29_9CCB_17CAFC151FB6"/>
      <w:tr w:rsidR="009924B7" w14:paraId="00A02FCD" w14:textId="77777777" w:rsidTr="009924B7">
        <w:tc>
          <w:tcPr>
            <w:tcW w:w="1710" w:type="dxa"/>
            <w:tcBorders>
              <w:top w:val="nil"/>
              <w:left w:val="nil"/>
              <w:bottom w:val="nil"/>
              <w:right w:val="nil"/>
            </w:tcBorders>
          </w:tcPr>
          <w:p w14:paraId="629D3499" w14:textId="77777777" w:rsidR="009924B7" w:rsidRDefault="009924B7" w:rsidP="009924B7">
            <w:r>
              <w:fldChar w:fldCharType="begin" w:fldLock="1"/>
            </w:r>
            <w:r>
              <w:instrText>MERGEFIELD Att.Alias</w:instrText>
            </w:r>
            <w:r>
              <w:fldChar w:fldCharType="separate"/>
            </w:r>
            <w:r>
              <w:t>5</w:t>
            </w:r>
            <w:r>
              <w:fldChar w:fldCharType="end"/>
            </w:r>
          </w:p>
        </w:tc>
        <w:tc>
          <w:tcPr>
            <w:tcW w:w="2970" w:type="dxa"/>
            <w:tcBorders>
              <w:top w:val="nil"/>
              <w:left w:val="nil"/>
              <w:bottom w:val="nil"/>
              <w:right w:val="nil"/>
            </w:tcBorders>
          </w:tcPr>
          <w:p w14:paraId="43F7AC05" w14:textId="77777777" w:rsidR="009924B7" w:rsidRDefault="009924B7" w:rsidP="009924B7">
            <w:r>
              <w:fldChar w:fldCharType="begin" w:fldLock="1"/>
            </w:r>
            <w:r>
              <w:instrText>MERGEFIELD Att.Name</w:instrText>
            </w:r>
            <w:r>
              <w:fldChar w:fldCharType="separate"/>
            </w:r>
            <w:r>
              <w:t>eenoudergezin, ouder met een of meer thuiswonende kinderen</w:t>
            </w:r>
            <w:r>
              <w:fldChar w:fldCharType="end"/>
            </w:r>
          </w:p>
        </w:tc>
        <w:tc>
          <w:tcPr>
            <w:tcW w:w="4500" w:type="dxa"/>
            <w:tcBorders>
              <w:top w:val="nil"/>
              <w:left w:val="nil"/>
              <w:bottom w:val="nil"/>
              <w:right w:val="nil"/>
            </w:tcBorders>
          </w:tcPr>
          <w:p w14:paraId="0F8F1EE0" w14:textId="77777777" w:rsidR="009924B7" w:rsidRDefault="009924B7" w:rsidP="009924B7">
            <w:r>
              <w:fldChar w:fldCharType="begin" w:fldLock="1"/>
            </w:r>
            <w:r>
              <w:instrText>MERGEFIELD Att.Notes</w:instrText>
            </w:r>
            <w:r>
              <w:fldChar w:fldCharType="end"/>
            </w:r>
          </w:p>
        </w:tc>
      </w:tr>
      <w:tr w:rsidR="009924B7" w14:paraId="03C5C338" w14:textId="77777777" w:rsidTr="009924B7">
        <w:tc>
          <w:tcPr>
            <w:tcW w:w="1710" w:type="dxa"/>
            <w:tcBorders>
              <w:top w:val="nil"/>
              <w:left w:val="nil"/>
              <w:bottom w:val="nil"/>
              <w:right w:val="nil"/>
            </w:tcBorders>
          </w:tcPr>
          <w:p w14:paraId="1C567656" w14:textId="77777777" w:rsidR="009924B7" w:rsidRDefault="009924B7" w:rsidP="009924B7"/>
        </w:tc>
        <w:tc>
          <w:tcPr>
            <w:tcW w:w="2970" w:type="dxa"/>
            <w:tcBorders>
              <w:top w:val="nil"/>
              <w:left w:val="nil"/>
              <w:bottom w:val="nil"/>
              <w:right w:val="nil"/>
            </w:tcBorders>
          </w:tcPr>
          <w:p w14:paraId="3C0670D3" w14:textId="77777777" w:rsidR="009924B7" w:rsidRDefault="009924B7" w:rsidP="009924B7"/>
        </w:tc>
        <w:tc>
          <w:tcPr>
            <w:tcW w:w="4500" w:type="dxa"/>
            <w:tcBorders>
              <w:top w:val="nil"/>
              <w:left w:val="nil"/>
              <w:bottom w:val="nil"/>
              <w:right w:val="nil"/>
            </w:tcBorders>
          </w:tcPr>
          <w:p w14:paraId="5E231ABE" w14:textId="77777777" w:rsidR="009924B7" w:rsidRDefault="009924B7" w:rsidP="009924B7"/>
        </w:tc>
        <w:bookmarkEnd w:id="864"/>
      </w:tr>
      <w:bookmarkStart w:id="865" w:name="BKM_FBBC45A5_6F81_4298_89BE_10C641715799"/>
      <w:tr w:rsidR="009924B7" w14:paraId="774C7001" w14:textId="77777777" w:rsidTr="009924B7">
        <w:tc>
          <w:tcPr>
            <w:tcW w:w="1710" w:type="dxa"/>
            <w:tcBorders>
              <w:top w:val="nil"/>
              <w:left w:val="nil"/>
              <w:bottom w:val="nil"/>
              <w:right w:val="nil"/>
            </w:tcBorders>
          </w:tcPr>
          <w:p w14:paraId="54DEE6CD" w14:textId="77777777" w:rsidR="009924B7" w:rsidRDefault="009924B7" w:rsidP="009924B7">
            <w:r>
              <w:fldChar w:fldCharType="begin" w:fldLock="1"/>
            </w:r>
            <w:r>
              <w:instrText>MERGEFIELD Att.Alias</w:instrText>
            </w:r>
            <w:r>
              <w:fldChar w:fldCharType="separate"/>
            </w:r>
            <w:r>
              <w:t>6</w:t>
            </w:r>
            <w:r>
              <w:fldChar w:fldCharType="end"/>
            </w:r>
          </w:p>
        </w:tc>
        <w:tc>
          <w:tcPr>
            <w:tcW w:w="2970" w:type="dxa"/>
            <w:tcBorders>
              <w:top w:val="nil"/>
              <w:left w:val="nil"/>
              <w:bottom w:val="nil"/>
              <w:right w:val="nil"/>
            </w:tcBorders>
          </w:tcPr>
          <w:p w14:paraId="06492DCD" w14:textId="77777777" w:rsidR="009924B7" w:rsidRDefault="009924B7" w:rsidP="009924B7">
            <w:r>
              <w:fldChar w:fldCharType="begin" w:fldLock="1"/>
            </w:r>
            <w:r>
              <w:instrText>MERGEFIELD Att.Name</w:instrText>
            </w:r>
            <w:r>
              <w:fldChar w:fldCharType="separate"/>
            </w:r>
            <w:r>
              <w:t>overig particulier huishouden (samenwoning van personen die geen partnerrelatie onderhouden of een ouder-kindrelatie hebben, maar wel een gezamenlike huishouding voeren</w:t>
            </w:r>
            <w:r>
              <w:fldChar w:fldCharType="end"/>
            </w:r>
          </w:p>
        </w:tc>
        <w:tc>
          <w:tcPr>
            <w:tcW w:w="4500" w:type="dxa"/>
            <w:tcBorders>
              <w:top w:val="nil"/>
              <w:left w:val="nil"/>
              <w:bottom w:val="nil"/>
              <w:right w:val="nil"/>
            </w:tcBorders>
          </w:tcPr>
          <w:p w14:paraId="406ED775" w14:textId="77777777" w:rsidR="009924B7" w:rsidRDefault="009924B7" w:rsidP="009924B7">
            <w:r>
              <w:fldChar w:fldCharType="begin" w:fldLock="1"/>
            </w:r>
            <w:r>
              <w:instrText>MERGEFIELD Att.Notes</w:instrText>
            </w:r>
            <w:r>
              <w:fldChar w:fldCharType="end"/>
            </w:r>
          </w:p>
        </w:tc>
      </w:tr>
      <w:tr w:rsidR="009924B7" w14:paraId="475F4BDC" w14:textId="77777777" w:rsidTr="009924B7">
        <w:tc>
          <w:tcPr>
            <w:tcW w:w="1710" w:type="dxa"/>
            <w:tcBorders>
              <w:top w:val="nil"/>
              <w:left w:val="nil"/>
              <w:bottom w:val="nil"/>
              <w:right w:val="nil"/>
            </w:tcBorders>
          </w:tcPr>
          <w:p w14:paraId="4A71C1A9" w14:textId="77777777" w:rsidR="009924B7" w:rsidRDefault="009924B7" w:rsidP="009924B7"/>
        </w:tc>
        <w:tc>
          <w:tcPr>
            <w:tcW w:w="2970" w:type="dxa"/>
            <w:tcBorders>
              <w:top w:val="nil"/>
              <w:left w:val="nil"/>
              <w:bottom w:val="nil"/>
              <w:right w:val="nil"/>
            </w:tcBorders>
          </w:tcPr>
          <w:p w14:paraId="091F4E6F" w14:textId="77777777" w:rsidR="009924B7" w:rsidRDefault="009924B7" w:rsidP="009924B7"/>
        </w:tc>
        <w:tc>
          <w:tcPr>
            <w:tcW w:w="4500" w:type="dxa"/>
            <w:tcBorders>
              <w:top w:val="nil"/>
              <w:left w:val="nil"/>
              <w:bottom w:val="nil"/>
              <w:right w:val="nil"/>
            </w:tcBorders>
          </w:tcPr>
          <w:p w14:paraId="1110AA3B" w14:textId="77777777" w:rsidR="009924B7" w:rsidRDefault="009924B7" w:rsidP="009924B7"/>
        </w:tc>
        <w:bookmarkEnd w:id="865"/>
      </w:tr>
      <w:bookmarkEnd w:id="859"/>
    </w:tbl>
    <w:p w14:paraId="2DEE1A21" w14:textId="27614361" w:rsidR="009924B7" w:rsidRDefault="009924B7" w:rsidP="009924B7">
      <w:pPr>
        <w:rPr>
          <w:u w:color="000000"/>
        </w:rPr>
      </w:pPr>
    </w:p>
    <w:p w14:paraId="5962B009" w14:textId="77777777" w:rsidR="009924B7" w:rsidRDefault="009924B7">
      <w:pPr>
        <w:contextualSpacing w:val="0"/>
        <w:rPr>
          <w:u w:color="000000"/>
        </w:rPr>
      </w:pPr>
      <w:r>
        <w:rPr>
          <w:u w:color="000000"/>
        </w:rPr>
        <w:br w:type="page"/>
      </w:r>
    </w:p>
    <w:bookmarkStart w:id="866" w:name="BKM_C31CF2FB_6A99_4367_A8D5_DAE5495547A5"/>
    <w:p w14:paraId="226D2A59"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inningswijze oppervlakte</w:t>
      </w:r>
      <w:r w:rsidRPr="009924B7">
        <w:fldChar w:fldCharType="end"/>
      </w:r>
    </w:p>
    <w:p w14:paraId="50FE6150"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788958D5" w14:textId="77777777" w:rsidTr="009924B7">
        <w:trPr>
          <w:trHeight w:val="230"/>
        </w:trPr>
        <w:tc>
          <w:tcPr>
            <w:tcW w:w="1710" w:type="dxa"/>
            <w:tcBorders>
              <w:top w:val="nil"/>
              <w:left w:val="nil"/>
              <w:bottom w:val="nil"/>
              <w:right w:val="nil"/>
            </w:tcBorders>
          </w:tcPr>
          <w:p w14:paraId="49E810C1" w14:textId="77777777" w:rsidR="009924B7" w:rsidRDefault="009924B7" w:rsidP="009924B7">
            <w:r>
              <w:rPr>
                <w:b/>
                <w:bCs/>
              </w:rPr>
              <w:t>Definitie</w:t>
            </w:r>
          </w:p>
        </w:tc>
        <w:tc>
          <w:tcPr>
            <w:tcW w:w="7650" w:type="dxa"/>
            <w:tcBorders>
              <w:top w:val="nil"/>
              <w:left w:val="nil"/>
              <w:bottom w:val="nil"/>
              <w:right w:val="nil"/>
            </w:tcBorders>
          </w:tcPr>
          <w:p w14:paraId="66D79C05" w14:textId="77777777" w:rsidR="009924B7" w:rsidRDefault="009924B7" w:rsidP="009924B7">
            <w:r>
              <w:fldChar w:fldCharType="begin" w:fldLock="1"/>
            </w:r>
            <w:r>
              <w:instrText>MERGEFIELD Element.Notes</w:instrText>
            </w:r>
            <w:r>
              <w:fldChar w:fldCharType="separate"/>
            </w:r>
            <w:r>
              <w:t>Een codering van de verschillende waarden die de inningswijze van een verkrijging oppervlakte kan aannemen.</w:t>
            </w:r>
            <w:r>
              <w:fldChar w:fldCharType="end"/>
            </w:r>
          </w:p>
        </w:tc>
      </w:tr>
    </w:tbl>
    <w:p w14:paraId="4821EE98"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A0BB996" w14:textId="77777777" w:rsidTr="009924B7">
        <w:trPr>
          <w:trHeight w:val="230"/>
        </w:trPr>
        <w:tc>
          <w:tcPr>
            <w:tcW w:w="1710" w:type="dxa"/>
            <w:tcBorders>
              <w:top w:val="nil"/>
              <w:left w:val="nil"/>
              <w:bottom w:val="nil"/>
              <w:right w:val="nil"/>
            </w:tcBorders>
          </w:tcPr>
          <w:p w14:paraId="58CB29CA" w14:textId="77777777" w:rsidR="009924B7" w:rsidRDefault="009924B7" w:rsidP="009924B7">
            <w:pPr>
              <w:rPr>
                <w:i/>
                <w:iCs/>
              </w:rPr>
            </w:pPr>
            <w:bookmarkStart w:id="867" w:name="BKM_351F78B3_FB9B_4105_86DB_F5518021E3F5"/>
            <w:r>
              <w:rPr>
                <w:i/>
                <w:iCs/>
              </w:rPr>
              <w:t>Code</w:t>
            </w:r>
          </w:p>
        </w:tc>
        <w:tc>
          <w:tcPr>
            <w:tcW w:w="2970" w:type="dxa"/>
            <w:tcBorders>
              <w:top w:val="nil"/>
              <w:left w:val="nil"/>
              <w:bottom w:val="nil"/>
              <w:right w:val="nil"/>
            </w:tcBorders>
          </w:tcPr>
          <w:p w14:paraId="050F0BCB" w14:textId="77777777" w:rsidR="009924B7" w:rsidRDefault="009924B7" w:rsidP="009924B7">
            <w:pPr>
              <w:rPr>
                <w:i/>
                <w:iCs/>
              </w:rPr>
            </w:pPr>
            <w:r>
              <w:rPr>
                <w:i/>
                <w:iCs/>
              </w:rPr>
              <w:t>Naam</w:t>
            </w:r>
          </w:p>
        </w:tc>
        <w:tc>
          <w:tcPr>
            <w:tcW w:w="4500" w:type="dxa"/>
            <w:tcBorders>
              <w:top w:val="nil"/>
              <w:left w:val="nil"/>
              <w:bottom w:val="nil"/>
              <w:right w:val="nil"/>
            </w:tcBorders>
          </w:tcPr>
          <w:p w14:paraId="2D442352" w14:textId="77777777" w:rsidR="009924B7" w:rsidRDefault="009924B7" w:rsidP="009924B7">
            <w:pPr>
              <w:rPr>
                <w:i/>
                <w:iCs/>
              </w:rPr>
            </w:pPr>
            <w:r>
              <w:rPr>
                <w:i/>
                <w:iCs/>
              </w:rPr>
              <w:t>Definitie</w:t>
            </w:r>
          </w:p>
        </w:tc>
      </w:tr>
      <w:tr w:rsidR="009924B7" w14:paraId="0A85916A" w14:textId="77777777" w:rsidTr="009924B7">
        <w:tc>
          <w:tcPr>
            <w:tcW w:w="1710" w:type="dxa"/>
            <w:tcBorders>
              <w:top w:val="nil"/>
              <w:left w:val="nil"/>
              <w:bottom w:val="nil"/>
              <w:right w:val="nil"/>
            </w:tcBorders>
          </w:tcPr>
          <w:p w14:paraId="1EDB7D3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55EA880" w14:textId="77777777" w:rsidR="009924B7" w:rsidRDefault="009924B7" w:rsidP="009924B7">
            <w:r>
              <w:fldChar w:fldCharType="begin" w:fldLock="1"/>
            </w:r>
            <w:r>
              <w:instrText>MERGEFIELD Att.Name</w:instrText>
            </w:r>
            <w:r>
              <w:fldChar w:fldCharType="separate"/>
            </w:r>
            <w:r>
              <w:t>overgenomen uit bouwaanvraag</w:t>
            </w:r>
            <w:r>
              <w:fldChar w:fldCharType="end"/>
            </w:r>
          </w:p>
        </w:tc>
        <w:tc>
          <w:tcPr>
            <w:tcW w:w="4500" w:type="dxa"/>
            <w:tcBorders>
              <w:top w:val="nil"/>
              <w:left w:val="nil"/>
              <w:bottom w:val="nil"/>
              <w:right w:val="nil"/>
            </w:tcBorders>
          </w:tcPr>
          <w:p w14:paraId="7B731F52" w14:textId="77777777" w:rsidR="009924B7" w:rsidRDefault="009924B7" w:rsidP="009924B7">
            <w:r>
              <w:fldChar w:fldCharType="begin" w:fldLock="1"/>
            </w:r>
            <w:r>
              <w:instrText>MERGEFIELD Att.Notes</w:instrText>
            </w:r>
            <w:r>
              <w:fldChar w:fldCharType="end"/>
            </w:r>
          </w:p>
        </w:tc>
      </w:tr>
      <w:tr w:rsidR="009924B7" w14:paraId="68E83ED5" w14:textId="77777777" w:rsidTr="009924B7">
        <w:tc>
          <w:tcPr>
            <w:tcW w:w="1710" w:type="dxa"/>
            <w:tcBorders>
              <w:top w:val="nil"/>
              <w:left w:val="nil"/>
              <w:bottom w:val="nil"/>
              <w:right w:val="nil"/>
            </w:tcBorders>
          </w:tcPr>
          <w:p w14:paraId="41285651" w14:textId="77777777" w:rsidR="009924B7" w:rsidRDefault="009924B7" w:rsidP="009924B7"/>
        </w:tc>
        <w:tc>
          <w:tcPr>
            <w:tcW w:w="2970" w:type="dxa"/>
            <w:tcBorders>
              <w:top w:val="nil"/>
              <w:left w:val="nil"/>
              <w:bottom w:val="nil"/>
              <w:right w:val="nil"/>
            </w:tcBorders>
          </w:tcPr>
          <w:p w14:paraId="43842DDA" w14:textId="77777777" w:rsidR="009924B7" w:rsidRDefault="009924B7" w:rsidP="009924B7"/>
        </w:tc>
        <w:tc>
          <w:tcPr>
            <w:tcW w:w="4500" w:type="dxa"/>
            <w:tcBorders>
              <w:top w:val="nil"/>
              <w:left w:val="nil"/>
              <w:bottom w:val="nil"/>
              <w:right w:val="nil"/>
            </w:tcBorders>
          </w:tcPr>
          <w:p w14:paraId="40DFE886" w14:textId="77777777" w:rsidR="009924B7" w:rsidRDefault="009924B7" w:rsidP="009924B7"/>
        </w:tc>
        <w:bookmarkEnd w:id="867"/>
      </w:tr>
      <w:bookmarkStart w:id="868" w:name="BKM_000013A2_CF6A_4a9c_95B6_C981F9809478"/>
      <w:tr w:rsidR="009924B7" w14:paraId="1EB5B63E" w14:textId="77777777" w:rsidTr="009924B7">
        <w:tc>
          <w:tcPr>
            <w:tcW w:w="1710" w:type="dxa"/>
            <w:tcBorders>
              <w:top w:val="nil"/>
              <w:left w:val="nil"/>
              <w:bottom w:val="nil"/>
              <w:right w:val="nil"/>
            </w:tcBorders>
          </w:tcPr>
          <w:p w14:paraId="30BF6FA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B2A762A" w14:textId="77777777" w:rsidR="009924B7" w:rsidRDefault="009924B7" w:rsidP="009924B7">
            <w:r>
              <w:fldChar w:fldCharType="begin" w:fldLock="1"/>
            </w:r>
            <w:r>
              <w:instrText>MERGEFIELD Att.Name</w:instrText>
            </w:r>
            <w:r>
              <w:fldChar w:fldCharType="separate"/>
            </w:r>
            <w:r>
              <w:t>ter plaatse ingemeten</w:t>
            </w:r>
            <w:r>
              <w:fldChar w:fldCharType="end"/>
            </w:r>
          </w:p>
        </w:tc>
        <w:tc>
          <w:tcPr>
            <w:tcW w:w="4500" w:type="dxa"/>
            <w:tcBorders>
              <w:top w:val="nil"/>
              <w:left w:val="nil"/>
              <w:bottom w:val="nil"/>
              <w:right w:val="nil"/>
            </w:tcBorders>
          </w:tcPr>
          <w:p w14:paraId="6703FAB4" w14:textId="77777777" w:rsidR="009924B7" w:rsidRDefault="009924B7" w:rsidP="009924B7">
            <w:r>
              <w:fldChar w:fldCharType="begin" w:fldLock="1"/>
            </w:r>
            <w:r>
              <w:instrText>MERGEFIELD Att.Notes</w:instrText>
            </w:r>
            <w:r>
              <w:fldChar w:fldCharType="end"/>
            </w:r>
          </w:p>
        </w:tc>
      </w:tr>
      <w:tr w:rsidR="009924B7" w14:paraId="7599E9A0" w14:textId="77777777" w:rsidTr="009924B7">
        <w:tc>
          <w:tcPr>
            <w:tcW w:w="1710" w:type="dxa"/>
            <w:tcBorders>
              <w:top w:val="nil"/>
              <w:left w:val="nil"/>
              <w:bottom w:val="nil"/>
              <w:right w:val="nil"/>
            </w:tcBorders>
          </w:tcPr>
          <w:p w14:paraId="3C1D1CC0" w14:textId="77777777" w:rsidR="009924B7" w:rsidRDefault="009924B7" w:rsidP="009924B7"/>
        </w:tc>
        <w:tc>
          <w:tcPr>
            <w:tcW w:w="2970" w:type="dxa"/>
            <w:tcBorders>
              <w:top w:val="nil"/>
              <w:left w:val="nil"/>
              <w:bottom w:val="nil"/>
              <w:right w:val="nil"/>
            </w:tcBorders>
          </w:tcPr>
          <w:p w14:paraId="43E4BC61" w14:textId="77777777" w:rsidR="009924B7" w:rsidRDefault="009924B7" w:rsidP="009924B7"/>
        </w:tc>
        <w:tc>
          <w:tcPr>
            <w:tcW w:w="4500" w:type="dxa"/>
            <w:tcBorders>
              <w:top w:val="nil"/>
              <w:left w:val="nil"/>
              <w:bottom w:val="nil"/>
              <w:right w:val="nil"/>
            </w:tcBorders>
          </w:tcPr>
          <w:p w14:paraId="391BABC8" w14:textId="77777777" w:rsidR="009924B7" w:rsidRDefault="009924B7" w:rsidP="009924B7"/>
        </w:tc>
        <w:bookmarkEnd w:id="868"/>
      </w:tr>
      <w:bookmarkStart w:id="869" w:name="BKM_35B0AA6A_C05D_4231_9ED4_D31862FB23F6"/>
      <w:tr w:rsidR="009924B7" w14:paraId="20DAA488" w14:textId="77777777" w:rsidTr="009924B7">
        <w:tc>
          <w:tcPr>
            <w:tcW w:w="1710" w:type="dxa"/>
            <w:tcBorders>
              <w:top w:val="nil"/>
              <w:left w:val="nil"/>
              <w:bottom w:val="nil"/>
              <w:right w:val="nil"/>
            </w:tcBorders>
          </w:tcPr>
          <w:p w14:paraId="2CA4946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0DD7E25" w14:textId="77777777" w:rsidR="009924B7" w:rsidRDefault="009924B7" w:rsidP="009924B7">
            <w:r>
              <w:fldChar w:fldCharType="begin" w:fldLock="1"/>
            </w:r>
            <w:r>
              <w:instrText>MERGEFIELD Att.Name</w:instrText>
            </w:r>
            <w:r>
              <w:fldChar w:fldCharType="separate"/>
            </w:r>
            <w:r>
              <w:t>gemeten op basis van de bouwtekening</w:t>
            </w:r>
            <w:r>
              <w:fldChar w:fldCharType="end"/>
            </w:r>
          </w:p>
        </w:tc>
        <w:tc>
          <w:tcPr>
            <w:tcW w:w="4500" w:type="dxa"/>
            <w:tcBorders>
              <w:top w:val="nil"/>
              <w:left w:val="nil"/>
              <w:bottom w:val="nil"/>
              <w:right w:val="nil"/>
            </w:tcBorders>
          </w:tcPr>
          <w:p w14:paraId="0C3D25AA" w14:textId="77777777" w:rsidR="009924B7" w:rsidRDefault="009924B7" w:rsidP="009924B7">
            <w:r>
              <w:fldChar w:fldCharType="begin" w:fldLock="1"/>
            </w:r>
            <w:r>
              <w:instrText>MERGEFIELD Att.Notes</w:instrText>
            </w:r>
            <w:r>
              <w:fldChar w:fldCharType="end"/>
            </w:r>
          </w:p>
        </w:tc>
      </w:tr>
      <w:tr w:rsidR="009924B7" w14:paraId="1AC32CA0" w14:textId="77777777" w:rsidTr="009924B7">
        <w:tc>
          <w:tcPr>
            <w:tcW w:w="1710" w:type="dxa"/>
            <w:tcBorders>
              <w:top w:val="nil"/>
              <w:left w:val="nil"/>
              <w:bottom w:val="nil"/>
              <w:right w:val="nil"/>
            </w:tcBorders>
          </w:tcPr>
          <w:p w14:paraId="7EE6AA9A" w14:textId="77777777" w:rsidR="009924B7" w:rsidRDefault="009924B7" w:rsidP="009924B7"/>
        </w:tc>
        <w:tc>
          <w:tcPr>
            <w:tcW w:w="2970" w:type="dxa"/>
            <w:tcBorders>
              <w:top w:val="nil"/>
              <w:left w:val="nil"/>
              <w:bottom w:val="nil"/>
              <w:right w:val="nil"/>
            </w:tcBorders>
          </w:tcPr>
          <w:p w14:paraId="722BD4CC" w14:textId="77777777" w:rsidR="009924B7" w:rsidRDefault="009924B7" w:rsidP="009924B7"/>
        </w:tc>
        <w:tc>
          <w:tcPr>
            <w:tcW w:w="4500" w:type="dxa"/>
            <w:tcBorders>
              <w:top w:val="nil"/>
              <w:left w:val="nil"/>
              <w:bottom w:val="nil"/>
              <w:right w:val="nil"/>
            </w:tcBorders>
          </w:tcPr>
          <w:p w14:paraId="168F83E2" w14:textId="77777777" w:rsidR="009924B7" w:rsidRDefault="009924B7" w:rsidP="009924B7"/>
        </w:tc>
        <w:bookmarkEnd w:id="869"/>
      </w:tr>
      <w:bookmarkStart w:id="870" w:name="BKM_3C356EDF_4178_4339_A24C_9683D7565625"/>
      <w:tr w:rsidR="009924B7" w14:paraId="21696974" w14:textId="77777777" w:rsidTr="009924B7">
        <w:tc>
          <w:tcPr>
            <w:tcW w:w="1710" w:type="dxa"/>
            <w:tcBorders>
              <w:top w:val="nil"/>
              <w:left w:val="nil"/>
              <w:bottom w:val="nil"/>
              <w:right w:val="nil"/>
            </w:tcBorders>
          </w:tcPr>
          <w:p w14:paraId="4C93C07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B4B032C" w14:textId="77777777" w:rsidR="009924B7" w:rsidRDefault="009924B7" w:rsidP="009924B7">
            <w:r>
              <w:fldChar w:fldCharType="begin" w:fldLock="1"/>
            </w:r>
            <w:r>
              <w:instrText>MERGEFIELD Att.Name</w:instrText>
            </w:r>
            <w:r>
              <w:fldChar w:fldCharType="separate"/>
            </w:r>
            <w:r>
              <w:t>initiële vulling d.m.v. conversietabel inhoud-oppervlak</w:t>
            </w:r>
            <w:r>
              <w:fldChar w:fldCharType="end"/>
            </w:r>
          </w:p>
        </w:tc>
        <w:tc>
          <w:tcPr>
            <w:tcW w:w="4500" w:type="dxa"/>
            <w:tcBorders>
              <w:top w:val="nil"/>
              <w:left w:val="nil"/>
              <w:bottom w:val="nil"/>
              <w:right w:val="nil"/>
            </w:tcBorders>
          </w:tcPr>
          <w:p w14:paraId="67C59170" w14:textId="77777777" w:rsidR="009924B7" w:rsidRDefault="009924B7" w:rsidP="009924B7">
            <w:r>
              <w:fldChar w:fldCharType="begin" w:fldLock="1"/>
            </w:r>
            <w:r>
              <w:instrText>MERGEFIELD Att.Notes</w:instrText>
            </w:r>
            <w:r>
              <w:fldChar w:fldCharType="end"/>
            </w:r>
          </w:p>
        </w:tc>
      </w:tr>
      <w:tr w:rsidR="009924B7" w14:paraId="1810A297" w14:textId="77777777" w:rsidTr="009924B7">
        <w:tc>
          <w:tcPr>
            <w:tcW w:w="1710" w:type="dxa"/>
            <w:tcBorders>
              <w:top w:val="nil"/>
              <w:left w:val="nil"/>
              <w:bottom w:val="nil"/>
              <w:right w:val="nil"/>
            </w:tcBorders>
          </w:tcPr>
          <w:p w14:paraId="63FF52F7" w14:textId="77777777" w:rsidR="009924B7" w:rsidRDefault="009924B7" w:rsidP="009924B7"/>
        </w:tc>
        <w:tc>
          <w:tcPr>
            <w:tcW w:w="2970" w:type="dxa"/>
            <w:tcBorders>
              <w:top w:val="nil"/>
              <w:left w:val="nil"/>
              <w:bottom w:val="nil"/>
              <w:right w:val="nil"/>
            </w:tcBorders>
          </w:tcPr>
          <w:p w14:paraId="551EC70A" w14:textId="77777777" w:rsidR="009924B7" w:rsidRDefault="009924B7" w:rsidP="009924B7"/>
        </w:tc>
        <w:tc>
          <w:tcPr>
            <w:tcW w:w="4500" w:type="dxa"/>
            <w:tcBorders>
              <w:top w:val="nil"/>
              <w:left w:val="nil"/>
              <w:bottom w:val="nil"/>
              <w:right w:val="nil"/>
            </w:tcBorders>
          </w:tcPr>
          <w:p w14:paraId="18C6A766" w14:textId="77777777" w:rsidR="009924B7" w:rsidRDefault="009924B7" w:rsidP="009924B7"/>
        </w:tc>
        <w:bookmarkEnd w:id="870"/>
      </w:tr>
      <w:bookmarkStart w:id="871" w:name="BKM_DE0110DF_06C3_41cb_B825_C1C8B4921B70"/>
      <w:tr w:rsidR="009924B7" w14:paraId="38DD4660" w14:textId="77777777" w:rsidTr="009924B7">
        <w:tc>
          <w:tcPr>
            <w:tcW w:w="1710" w:type="dxa"/>
            <w:tcBorders>
              <w:top w:val="nil"/>
              <w:left w:val="nil"/>
              <w:bottom w:val="nil"/>
              <w:right w:val="nil"/>
            </w:tcBorders>
          </w:tcPr>
          <w:p w14:paraId="513A269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EE831DF" w14:textId="77777777" w:rsidR="009924B7" w:rsidRDefault="009924B7" w:rsidP="009924B7">
            <w:r>
              <w:fldChar w:fldCharType="begin" w:fldLock="1"/>
            </w:r>
            <w:r>
              <w:instrText>MERGEFIELD Att.Name</w:instrText>
            </w:r>
            <w:r>
              <w:fldChar w:fldCharType="separate"/>
            </w:r>
            <w:r>
              <w:t>initiële vulling d.m.v. gegevens woningbouwvereniging</w:t>
            </w:r>
            <w:r>
              <w:fldChar w:fldCharType="end"/>
            </w:r>
          </w:p>
        </w:tc>
        <w:tc>
          <w:tcPr>
            <w:tcW w:w="4500" w:type="dxa"/>
            <w:tcBorders>
              <w:top w:val="nil"/>
              <w:left w:val="nil"/>
              <w:bottom w:val="nil"/>
              <w:right w:val="nil"/>
            </w:tcBorders>
          </w:tcPr>
          <w:p w14:paraId="6CCE13DF" w14:textId="77777777" w:rsidR="009924B7" w:rsidRDefault="009924B7" w:rsidP="009924B7">
            <w:r>
              <w:fldChar w:fldCharType="begin" w:fldLock="1"/>
            </w:r>
            <w:r>
              <w:instrText>MERGEFIELD Att.Notes</w:instrText>
            </w:r>
            <w:r>
              <w:fldChar w:fldCharType="end"/>
            </w:r>
          </w:p>
        </w:tc>
      </w:tr>
      <w:tr w:rsidR="009924B7" w14:paraId="0F7FF281" w14:textId="77777777" w:rsidTr="009924B7">
        <w:tc>
          <w:tcPr>
            <w:tcW w:w="1710" w:type="dxa"/>
            <w:tcBorders>
              <w:top w:val="nil"/>
              <w:left w:val="nil"/>
              <w:bottom w:val="nil"/>
              <w:right w:val="nil"/>
            </w:tcBorders>
          </w:tcPr>
          <w:p w14:paraId="1BE1AE2A" w14:textId="77777777" w:rsidR="009924B7" w:rsidRDefault="009924B7" w:rsidP="009924B7"/>
        </w:tc>
        <w:tc>
          <w:tcPr>
            <w:tcW w:w="2970" w:type="dxa"/>
            <w:tcBorders>
              <w:top w:val="nil"/>
              <w:left w:val="nil"/>
              <w:bottom w:val="nil"/>
              <w:right w:val="nil"/>
            </w:tcBorders>
          </w:tcPr>
          <w:p w14:paraId="3BE33A34" w14:textId="77777777" w:rsidR="009924B7" w:rsidRDefault="009924B7" w:rsidP="009924B7"/>
        </w:tc>
        <w:tc>
          <w:tcPr>
            <w:tcW w:w="4500" w:type="dxa"/>
            <w:tcBorders>
              <w:top w:val="nil"/>
              <w:left w:val="nil"/>
              <w:bottom w:val="nil"/>
              <w:right w:val="nil"/>
            </w:tcBorders>
          </w:tcPr>
          <w:p w14:paraId="173CB888" w14:textId="77777777" w:rsidR="009924B7" w:rsidRDefault="009924B7" w:rsidP="009924B7"/>
        </w:tc>
        <w:bookmarkEnd w:id="871"/>
      </w:tr>
      <w:bookmarkStart w:id="872" w:name="BKM_52839255_5404_403b_8E21_248C173C859F"/>
      <w:tr w:rsidR="009924B7" w14:paraId="6E72B9E1" w14:textId="77777777" w:rsidTr="009924B7">
        <w:tc>
          <w:tcPr>
            <w:tcW w:w="1710" w:type="dxa"/>
            <w:tcBorders>
              <w:top w:val="nil"/>
              <w:left w:val="nil"/>
              <w:bottom w:val="nil"/>
              <w:right w:val="nil"/>
            </w:tcBorders>
          </w:tcPr>
          <w:p w14:paraId="3A87021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8676A1E" w14:textId="77777777" w:rsidR="009924B7" w:rsidRDefault="009924B7" w:rsidP="009924B7">
            <w:r>
              <w:fldChar w:fldCharType="begin" w:fldLock="1"/>
            </w:r>
            <w:r>
              <w:instrText>MERGEFIELD Att.Name</w:instrText>
            </w:r>
            <w:r>
              <w:fldChar w:fldCharType="separate"/>
            </w:r>
            <w:r>
              <w:t>initiële vulling d.m.v. oppervlaktegegevens WOZ-administratie</w:t>
            </w:r>
            <w:r>
              <w:fldChar w:fldCharType="end"/>
            </w:r>
          </w:p>
        </w:tc>
        <w:tc>
          <w:tcPr>
            <w:tcW w:w="4500" w:type="dxa"/>
            <w:tcBorders>
              <w:top w:val="nil"/>
              <w:left w:val="nil"/>
              <w:bottom w:val="nil"/>
              <w:right w:val="nil"/>
            </w:tcBorders>
          </w:tcPr>
          <w:p w14:paraId="625EEB38" w14:textId="77777777" w:rsidR="009924B7" w:rsidRDefault="009924B7" w:rsidP="009924B7">
            <w:r>
              <w:fldChar w:fldCharType="begin" w:fldLock="1"/>
            </w:r>
            <w:r>
              <w:instrText>MERGEFIELD Att.Notes</w:instrText>
            </w:r>
            <w:r>
              <w:fldChar w:fldCharType="end"/>
            </w:r>
          </w:p>
        </w:tc>
      </w:tr>
      <w:tr w:rsidR="009924B7" w14:paraId="676D2B48" w14:textId="77777777" w:rsidTr="009924B7">
        <w:tc>
          <w:tcPr>
            <w:tcW w:w="1710" w:type="dxa"/>
            <w:tcBorders>
              <w:top w:val="nil"/>
              <w:left w:val="nil"/>
              <w:bottom w:val="nil"/>
              <w:right w:val="nil"/>
            </w:tcBorders>
          </w:tcPr>
          <w:p w14:paraId="4251D437" w14:textId="77777777" w:rsidR="009924B7" w:rsidRDefault="009924B7" w:rsidP="009924B7"/>
        </w:tc>
        <w:tc>
          <w:tcPr>
            <w:tcW w:w="2970" w:type="dxa"/>
            <w:tcBorders>
              <w:top w:val="nil"/>
              <w:left w:val="nil"/>
              <w:bottom w:val="nil"/>
              <w:right w:val="nil"/>
            </w:tcBorders>
          </w:tcPr>
          <w:p w14:paraId="584715F9" w14:textId="77777777" w:rsidR="009924B7" w:rsidRDefault="009924B7" w:rsidP="009924B7"/>
        </w:tc>
        <w:tc>
          <w:tcPr>
            <w:tcW w:w="4500" w:type="dxa"/>
            <w:tcBorders>
              <w:top w:val="nil"/>
              <w:left w:val="nil"/>
              <w:bottom w:val="nil"/>
              <w:right w:val="nil"/>
            </w:tcBorders>
          </w:tcPr>
          <w:p w14:paraId="3A22E30D" w14:textId="77777777" w:rsidR="009924B7" w:rsidRDefault="009924B7" w:rsidP="009924B7"/>
        </w:tc>
        <w:bookmarkEnd w:id="872"/>
      </w:tr>
      <w:bookmarkStart w:id="873" w:name="BKM_0173BBA8_0479_45c6_8692_75F1F0716004"/>
      <w:tr w:rsidR="009924B7" w14:paraId="5D26D3B4" w14:textId="77777777" w:rsidTr="009924B7">
        <w:tc>
          <w:tcPr>
            <w:tcW w:w="1710" w:type="dxa"/>
            <w:tcBorders>
              <w:top w:val="nil"/>
              <w:left w:val="nil"/>
              <w:bottom w:val="nil"/>
              <w:right w:val="nil"/>
            </w:tcBorders>
          </w:tcPr>
          <w:p w14:paraId="622266E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CD1E45C" w14:textId="77777777" w:rsidR="009924B7" w:rsidRDefault="009924B7" w:rsidP="009924B7">
            <w:r>
              <w:fldChar w:fldCharType="begin" w:fldLock="1"/>
            </w:r>
            <w:r>
              <w:instrText>MERGEFIELD Att.Name</w:instrText>
            </w:r>
            <w:r>
              <w:fldChar w:fldCharType="separate"/>
            </w:r>
            <w:r>
              <w:t>initiële vulling d.m.v. gegevens bouw- en woningtoezicht</w:t>
            </w:r>
            <w:r>
              <w:fldChar w:fldCharType="end"/>
            </w:r>
          </w:p>
        </w:tc>
        <w:tc>
          <w:tcPr>
            <w:tcW w:w="4500" w:type="dxa"/>
            <w:tcBorders>
              <w:top w:val="nil"/>
              <w:left w:val="nil"/>
              <w:bottom w:val="nil"/>
              <w:right w:val="nil"/>
            </w:tcBorders>
          </w:tcPr>
          <w:p w14:paraId="7B328BB7" w14:textId="77777777" w:rsidR="009924B7" w:rsidRDefault="009924B7" w:rsidP="009924B7">
            <w:r>
              <w:fldChar w:fldCharType="begin" w:fldLock="1"/>
            </w:r>
            <w:r>
              <w:instrText>MERGEFIELD Att.Notes</w:instrText>
            </w:r>
            <w:r>
              <w:fldChar w:fldCharType="end"/>
            </w:r>
          </w:p>
        </w:tc>
      </w:tr>
      <w:tr w:rsidR="009924B7" w14:paraId="458D3BB1" w14:textId="77777777" w:rsidTr="009924B7">
        <w:tc>
          <w:tcPr>
            <w:tcW w:w="1710" w:type="dxa"/>
            <w:tcBorders>
              <w:top w:val="nil"/>
              <w:left w:val="nil"/>
              <w:bottom w:val="nil"/>
              <w:right w:val="nil"/>
            </w:tcBorders>
          </w:tcPr>
          <w:p w14:paraId="359493B5" w14:textId="77777777" w:rsidR="009924B7" w:rsidRDefault="009924B7" w:rsidP="009924B7"/>
        </w:tc>
        <w:tc>
          <w:tcPr>
            <w:tcW w:w="2970" w:type="dxa"/>
            <w:tcBorders>
              <w:top w:val="nil"/>
              <w:left w:val="nil"/>
              <w:bottom w:val="nil"/>
              <w:right w:val="nil"/>
            </w:tcBorders>
          </w:tcPr>
          <w:p w14:paraId="1FF34F23" w14:textId="77777777" w:rsidR="009924B7" w:rsidRDefault="009924B7" w:rsidP="009924B7"/>
        </w:tc>
        <w:tc>
          <w:tcPr>
            <w:tcW w:w="4500" w:type="dxa"/>
            <w:tcBorders>
              <w:top w:val="nil"/>
              <w:left w:val="nil"/>
              <w:bottom w:val="nil"/>
              <w:right w:val="nil"/>
            </w:tcBorders>
          </w:tcPr>
          <w:p w14:paraId="542FB706" w14:textId="77777777" w:rsidR="009924B7" w:rsidRDefault="009924B7" w:rsidP="009924B7"/>
        </w:tc>
        <w:bookmarkEnd w:id="873"/>
      </w:tr>
      <w:bookmarkStart w:id="874" w:name="BKM_77EF0EA6_C180_4100_95B0_F9CDFA91DDB6"/>
      <w:tr w:rsidR="009924B7" w14:paraId="5228131A" w14:textId="77777777" w:rsidTr="009924B7">
        <w:tc>
          <w:tcPr>
            <w:tcW w:w="1710" w:type="dxa"/>
            <w:tcBorders>
              <w:top w:val="nil"/>
              <w:left w:val="nil"/>
              <w:bottom w:val="nil"/>
              <w:right w:val="nil"/>
            </w:tcBorders>
          </w:tcPr>
          <w:p w14:paraId="5637DF5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87F4DD1" w14:textId="77777777" w:rsidR="009924B7" w:rsidRDefault="009924B7" w:rsidP="009924B7">
            <w:r>
              <w:fldChar w:fldCharType="begin" w:fldLock="1"/>
            </w:r>
            <w:r>
              <w:instrText>MERGEFIELD Att.Name</w:instrText>
            </w:r>
            <w:r>
              <w:fldChar w:fldCharType="separate"/>
            </w:r>
            <w:r>
              <w:t>initiële vulling d.m.v. overige brongegevens</w:t>
            </w:r>
            <w:r>
              <w:fldChar w:fldCharType="end"/>
            </w:r>
          </w:p>
        </w:tc>
        <w:tc>
          <w:tcPr>
            <w:tcW w:w="4500" w:type="dxa"/>
            <w:tcBorders>
              <w:top w:val="nil"/>
              <w:left w:val="nil"/>
              <w:bottom w:val="nil"/>
              <w:right w:val="nil"/>
            </w:tcBorders>
          </w:tcPr>
          <w:p w14:paraId="06D91C87" w14:textId="77777777" w:rsidR="009924B7" w:rsidRDefault="009924B7" w:rsidP="009924B7">
            <w:r>
              <w:fldChar w:fldCharType="begin" w:fldLock="1"/>
            </w:r>
            <w:r>
              <w:instrText>MERGEFIELD Att.Notes</w:instrText>
            </w:r>
            <w:r>
              <w:fldChar w:fldCharType="end"/>
            </w:r>
          </w:p>
        </w:tc>
      </w:tr>
      <w:tr w:rsidR="009924B7" w14:paraId="50AA2EC0" w14:textId="77777777" w:rsidTr="009924B7">
        <w:tc>
          <w:tcPr>
            <w:tcW w:w="1710" w:type="dxa"/>
            <w:tcBorders>
              <w:top w:val="nil"/>
              <w:left w:val="nil"/>
              <w:bottom w:val="nil"/>
              <w:right w:val="nil"/>
            </w:tcBorders>
          </w:tcPr>
          <w:p w14:paraId="66719ECA" w14:textId="77777777" w:rsidR="009924B7" w:rsidRDefault="009924B7" w:rsidP="009924B7"/>
        </w:tc>
        <w:tc>
          <w:tcPr>
            <w:tcW w:w="2970" w:type="dxa"/>
            <w:tcBorders>
              <w:top w:val="nil"/>
              <w:left w:val="nil"/>
              <w:bottom w:val="nil"/>
              <w:right w:val="nil"/>
            </w:tcBorders>
          </w:tcPr>
          <w:p w14:paraId="2FE59D20" w14:textId="77777777" w:rsidR="009924B7" w:rsidRDefault="009924B7" w:rsidP="009924B7"/>
        </w:tc>
        <w:tc>
          <w:tcPr>
            <w:tcW w:w="4500" w:type="dxa"/>
            <w:tcBorders>
              <w:top w:val="nil"/>
              <w:left w:val="nil"/>
              <w:bottom w:val="nil"/>
              <w:right w:val="nil"/>
            </w:tcBorders>
          </w:tcPr>
          <w:p w14:paraId="16C9A420" w14:textId="77777777" w:rsidR="009924B7" w:rsidRDefault="009924B7" w:rsidP="009924B7"/>
        </w:tc>
        <w:bookmarkEnd w:id="874"/>
      </w:tr>
      <w:bookmarkEnd w:id="866"/>
    </w:tbl>
    <w:p w14:paraId="2BD04E66" w14:textId="4B0482D2" w:rsidR="009924B7" w:rsidRDefault="009924B7" w:rsidP="009924B7">
      <w:pPr>
        <w:rPr>
          <w:u w:color="000000"/>
        </w:rPr>
      </w:pPr>
    </w:p>
    <w:p w14:paraId="071B8996" w14:textId="77777777" w:rsidR="009924B7" w:rsidRDefault="009924B7">
      <w:pPr>
        <w:contextualSpacing w:val="0"/>
        <w:rPr>
          <w:u w:color="000000"/>
        </w:rPr>
      </w:pPr>
      <w:r>
        <w:rPr>
          <w:u w:color="000000"/>
        </w:rPr>
        <w:br w:type="page"/>
      </w:r>
    </w:p>
    <w:bookmarkStart w:id="875" w:name="BKM_C6594858_EB0F_4fe0_A8AD_B952291429E4"/>
    <w:p w14:paraId="715C5FF1" w14:textId="77777777" w:rsidR="009924B7" w:rsidRPr="009924B7" w:rsidRDefault="009924B7" w:rsidP="009924B7">
      <w:pPr>
        <w:pStyle w:val="Kop2"/>
      </w:pPr>
      <w:r w:rsidRPr="009924B7">
        <w:lastRenderedPageBreak/>
        <w:fldChar w:fldCharType="begin" w:fldLock="1"/>
      </w:r>
      <w:r w:rsidRPr="009924B7">
        <w:instrText>MERGEFIELD Element.Stereotype</w:instrText>
      </w:r>
      <w:r w:rsidRPr="009924B7">
        <w:fldChar w:fldCharType="separate"/>
      </w:r>
      <w:r w:rsidRPr="009924B7">
        <w:t>«enumeration»</w:t>
      </w:r>
      <w:r w:rsidRPr="009924B7">
        <w:fldChar w:fldCharType="end"/>
      </w:r>
      <w:r w:rsidRPr="009924B7">
        <w:t xml:space="preserve"> </w:t>
      </w:r>
      <w:r w:rsidRPr="009924B7">
        <w:fldChar w:fldCharType="begin" w:fldLock="1"/>
      </w:r>
      <w:r w:rsidRPr="009924B7">
        <w:instrText>MERGEFIELD Element.Name</w:instrText>
      </w:r>
      <w:r w:rsidRPr="009924B7">
        <w:fldChar w:fldCharType="separate"/>
      </w:r>
      <w:r w:rsidRPr="009924B7">
        <w:t>inningswijze geometrie</w:t>
      </w:r>
      <w:r w:rsidRPr="009924B7">
        <w:fldChar w:fldCharType="end"/>
      </w:r>
    </w:p>
    <w:p w14:paraId="7FD985E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37A8488B" w14:textId="77777777" w:rsidTr="009924B7">
        <w:trPr>
          <w:trHeight w:val="230"/>
        </w:trPr>
        <w:tc>
          <w:tcPr>
            <w:tcW w:w="1710" w:type="dxa"/>
            <w:tcBorders>
              <w:top w:val="nil"/>
              <w:left w:val="nil"/>
              <w:bottom w:val="nil"/>
              <w:right w:val="nil"/>
            </w:tcBorders>
          </w:tcPr>
          <w:p w14:paraId="56F3CC28" w14:textId="77777777" w:rsidR="009924B7" w:rsidRDefault="009924B7" w:rsidP="009924B7">
            <w:r>
              <w:rPr>
                <w:b/>
                <w:bCs/>
              </w:rPr>
              <w:t>Definitie</w:t>
            </w:r>
          </w:p>
        </w:tc>
        <w:tc>
          <w:tcPr>
            <w:tcW w:w="7650" w:type="dxa"/>
            <w:tcBorders>
              <w:top w:val="nil"/>
              <w:left w:val="nil"/>
              <w:bottom w:val="nil"/>
              <w:right w:val="nil"/>
            </w:tcBorders>
          </w:tcPr>
          <w:p w14:paraId="61EC0C7F" w14:textId="77777777" w:rsidR="009924B7" w:rsidRDefault="009924B7" w:rsidP="009924B7">
            <w:r>
              <w:fldChar w:fldCharType="begin" w:fldLock="1"/>
            </w:r>
            <w:r>
              <w:instrText>MERGEFIELD Element.Notes</w:instrText>
            </w:r>
            <w:r>
              <w:fldChar w:fldCharType="separate"/>
            </w:r>
            <w:r>
              <w:t>Een codering van de verschillende waarden die de inningswijze geometrie kan aannemen</w:t>
            </w:r>
            <w:r>
              <w:fldChar w:fldCharType="end"/>
            </w:r>
          </w:p>
        </w:tc>
      </w:tr>
    </w:tbl>
    <w:p w14:paraId="4DF3BF42"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BDFC741" w14:textId="77777777" w:rsidTr="009924B7">
        <w:trPr>
          <w:trHeight w:val="230"/>
        </w:trPr>
        <w:tc>
          <w:tcPr>
            <w:tcW w:w="1710" w:type="dxa"/>
            <w:tcBorders>
              <w:top w:val="nil"/>
              <w:left w:val="nil"/>
              <w:bottom w:val="nil"/>
              <w:right w:val="nil"/>
            </w:tcBorders>
          </w:tcPr>
          <w:p w14:paraId="1AFD1AC0" w14:textId="77777777" w:rsidR="009924B7" w:rsidRDefault="009924B7" w:rsidP="009924B7">
            <w:pPr>
              <w:rPr>
                <w:i/>
                <w:iCs/>
              </w:rPr>
            </w:pPr>
            <w:bookmarkStart w:id="876" w:name="BKM_91E51686_FF09_4486_B230_DEF1185FEF81"/>
            <w:r>
              <w:rPr>
                <w:i/>
                <w:iCs/>
              </w:rPr>
              <w:t>Code</w:t>
            </w:r>
          </w:p>
        </w:tc>
        <w:tc>
          <w:tcPr>
            <w:tcW w:w="2970" w:type="dxa"/>
            <w:tcBorders>
              <w:top w:val="nil"/>
              <w:left w:val="nil"/>
              <w:bottom w:val="nil"/>
              <w:right w:val="nil"/>
            </w:tcBorders>
          </w:tcPr>
          <w:p w14:paraId="7AF7EE12" w14:textId="77777777" w:rsidR="009924B7" w:rsidRDefault="009924B7" w:rsidP="009924B7">
            <w:pPr>
              <w:rPr>
                <w:i/>
                <w:iCs/>
              </w:rPr>
            </w:pPr>
            <w:r>
              <w:rPr>
                <w:i/>
                <w:iCs/>
              </w:rPr>
              <w:t>Naam</w:t>
            </w:r>
          </w:p>
        </w:tc>
        <w:tc>
          <w:tcPr>
            <w:tcW w:w="4500" w:type="dxa"/>
            <w:tcBorders>
              <w:top w:val="nil"/>
              <w:left w:val="nil"/>
              <w:bottom w:val="nil"/>
              <w:right w:val="nil"/>
            </w:tcBorders>
          </w:tcPr>
          <w:p w14:paraId="14751CD5" w14:textId="77777777" w:rsidR="009924B7" w:rsidRDefault="009924B7" w:rsidP="009924B7">
            <w:pPr>
              <w:rPr>
                <w:i/>
                <w:iCs/>
              </w:rPr>
            </w:pPr>
            <w:r>
              <w:rPr>
                <w:i/>
                <w:iCs/>
              </w:rPr>
              <w:t>Definitie</w:t>
            </w:r>
          </w:p>
        </w:tc>
      </w:tr>
      <w:tr w:rsidR="009924B7" w14:paraId="4F5EBDC8" w14:textId="77777777" w:rsidTr="009924B7">
        <w:tc>
          <w:tcPr>
            <w:tcW w:w="1710" w:type="dxa"/>
            <w:tcBorders>
              <w:top w:val="nil"/>
              <w:left w:val="nil"/>
              <w:bottom w:val="nil"/>
              <w:right w:val="nil"/>
            </w:tcBorders>
          </w:tcPr>
          <w:p w14:paraId="02EC0B7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47FA712" w14:textId="77777777" w:rsidR="009924B7" w:rsidRDefault="009924B7" w:rsidP="009924B7">
            <w:r>
              <w:fldChar w:fldCharType="begin" w:fldLock="1"/>
            </w:r>
            <w:r>
              <w:instrText>MERGEFIELD Att.Name</w:instrText>
            </w:r>
            <w:r>
              <w:fldChar w:fldCharType="separate"/>
            </w:r>
            <w:r>
              <w:t>niet bekend</w:t>
            </w:r>
            <w:r>
              <w:fldChar w:fldCharType="end"/>
            </w:r>
          </w:p>
        </w:tc>
        <w:tc>
          <w:tcPr>
            <w:tcW w:w="4500" w:type="dxa"/>
            <w:tcBorders>
              <w:top w:val="nil"/>
              <w:left w:val="nil"/>
              <w:bottom w:val="nil"/>
              <w:right w:val="nil"/>
            </w:tcBorders>
          </w:tcPr>
          <w:p w14:paraId="20394026" w14:textId="77777777" w:rsidR="009924B7" w:rsidRDefault="009924B7" w:rsidP="009924B7">
            <w:r>
              <w:fldChar w:fldCharType="begin" w:fldLock="1"/>
            </w:r>
            <w:r>
              <w:instrText>MERGEFIELD Att.Notes</w:instrText>
            </w:r>
            <w:r>
              <w:fldChar w:fldCharType="end"/>
            </w:r>
          </w:p>
        </w:tc>
      </w:tr>
      <w:tr w:rsidR="009924B7" w14:paraId="058C5BA5" w14:textId="77777777" w:rsidTr="009924B7">
        <w:tc>
          <w:tcPr>
            <w:tcW w:w="1710" w:type="dxa"/>
            <w:tcBorders>
              <w:top w:val="nil"/>
              <w:left w:val="nil"/>
              <w:bottom w:val="nil"/>
              <w:right w:val="nil"/>
            </w:tcBorders>
          </w:tcPr>
          <w:p w14:paraId="00A3828B" w14:textId="77777777" w:rsidR="009924B7" w:rsidRDefault="009924B7" w:rsidP="009924B7"/>
        </w:tc>
        <w:tc>
          <w:tcPr>
            <w:tcW w:w="2970" w:type="dxa"/>
            <w:tcBorders>
              <w:top w:val="nil"/>
              <w:left w:val="nil"/>
              <w:bottom w:val="nil"/>
              <w:right w:val="nil"/>
            </w:tcBorders>
          </w:tcPr>
          <w:p w14:paraId="1BD3BCA8" w14:textId="77777777" w:rsidR="009924B7" w:rsidRDefault="009924B7" w:rsidP="009924B7"/>
        </w:tc>
        <w:tc>
          <w:tcPr>
            <w:tcW w:w="4500" w:type="dxa"/>
            <w:tcBorders>
              <w:top w:val="nil"/>
              <w:left w:val="nil"/>
              <w:bottom w:val="nil"/>
              <w:right w:val="nil"/>
            </w:tcBorders>
          </w:tcPr>
          <w:p w14:paraId="24F92850" w14:textId="77777777" w:rsidR="009924B7" w:rsidRDefault="009924B7" w:rsidP="009924B7"/>
        </w:tc>
        <w:bookmarkEnd w:id="876"/>
      </w:tr>
      <w:bookmarkStart w:id="877" w:name="BKM_24FC6F78_13F2_48c5_A465_4B196BDF1B5E"/>
      <w:tr w:rsidR="009924B7" w14:paraId="7A2991AB" w14:textId="77777777" w:rsidTr="009924B7">
        <w:tc>
          <w:tcPr>
            <w:tcW w:w="1710" w:type="dxa"/>
            <w:tcBorders>
              <w:top w:val="nil"/>
              <w:left w:val="nil"/>
              <w:bottom w:val="nil"/>
              <w:right w:val="nil"/>
            </w:tcBorders>
          </w:tcPr>
          <w:p w14:paraId="74A48B3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77D9D00" w14:textId="77777777" w:rsidR="009924B7" w:rsidRDefault="009924B7" w:rsidP="009924B7">
            <w:r>
              <w:fldChar w:fldCharType="begin" w:fldLock="1"/>
            </w:r>
            <w:r>
              <w:instrText>MERGEFIELD Att.Name</w:instrText>
            </w:r>
            <w:r>
              <w:fldChar w:fldCharType="separate"/>
            </w:r>
            <w:r>
              <w:t>terrestrische meting</w:t>
            </w:r>
            <w:r>
              <w:fldChar w:fldCharType="end"/>
            </w:r>
          </w:p>
        </w:tc>
        <w:tc>
          <w:tcPr>
            <w:tcW w:w="4500" w:type="dxa"/>
            <w:tcBorders>
              <w:top w:val="nil"/>
              <w:left w:val="nil"/>
              <w:bottom w:val="nil"/>
              <w:right w:val="nil"/>
            </w:tcBorders>
          </w:tcPr>
          <w:p w14:paraId="58FCED54" w14:textId="77777777" w:rsidR="009924B7" w:rsidRDefault="009924B7" w:rsidP="009924B7">
            <w:r>
              <w:fldChar w:fldCharType="begin" w:fldLock="1"/>
            </w:r>
            <w:r>
              <w:instrText>MERGEFIELD Att.Notes</w:instrText>
            </w:r>
            <w:r>
              <w:fldChar w:fldCharType="end"/>
            </w:r>
          </w:p>
        </w:tc>
      </w:tr>
      <w:tr w:rsidR="009924B7" w14:paraId="4164DAD7" w14:textId="77777777" w:rsidTr="009924B7">
        <w:tc>
          <w:tcPr>
            <w:tcW w:w="1710" w:type="dxa"/>
            <w:tcBorders>
              <w:top w:val="nil"/>
              <w:left w:val="nil"/>
              <w:bottom w:val="nil"/>
              <w:right w:val="nil"/>
            </w:tcBorders>
          </w:tcPr>
          <w:p w14:paraId="27C64B61" w14:textId="77777777" w:rsidR="009924B7" w:rsidRDefault="009924B7" w:rsidP="009924B7"/>
        </w:tc>
        <w:tc>
          <w:tcPr>
            <w:tcW w:w="2970" w:type="dxa"/>
            <w:tcBorders>
              <w:top w:val="nil"/>
              <w:left w:val="nil"/>
              <w:bottom w:val="nil"/>
              <w:right w:val="nil"/>
            </w:tcBorders>
          </w:tcPr>
          <w:p w14:paraId="7D467E42" w14:textId="77777777" w:rsidR="009924B7" w:rsidRDefault="009924B7" w:rsidP="009924B7"/>
        </w:tc>
        <w:tc>
          <w:tcPr>
            <w:tcW w:w="4500" w:type="dxa"/>
            <w:tcBorders>
              <w:top w:val="nil"/>
              <w:left w:val="nil"/>
              <w:bottom w:val="nil"/>
              <w:right w:val="nil"/>
            </w:tcBorders>
          </w:tcPr>
          <w:p w14:paraId="1466A8C2" w14:textId="77777777" w:rsidR="009924B7" w:rsidRDefault="009924B7" w:rsidP="009924B7"/>
        </w:tc>
        <w:bookmarkEnd w:id="877"/>
      </w:tr>
      <w:bookmarkStart w:id="878" w:name="BKM_0EC737E2_1793_4cf5_BFDE_AECE9F5BCD1B"/>
      <w:tr w:rsidR="009924B7" w14:paraId="1F0E525F" w14:textId="77777777" w:rsidTr="009924B7">
        <w:tc>
          <w:tcPr>
            <w:tcW w:w="1710" w:type="dxa"/>
            <w:tcBorders>
              <w:top w:val="nil"/>
              <w:left w:val="nil"/>
              <w:bottom w:val="nil"/>
              <w:right w:val="nil"/>
            </w:tcBorders>
          </w:tcPr>
          <w:p w14:paraId="552C451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E628AA6" w14:textId="77777777" w:rsidR="009924B7" w:rsidRDefault="009924B7" w:rsidP="009924B7">
            <w:r>
              <w:fldChar w:fldCharType="begin" w:fldLock="1"/>
            </w:r>
            <w:r>
              <w:instrText>MERGEFIELD Att.Name</w:instrText>
            </w:r>
            <w:r>
              <w:fldChar w:fldCharType="separate"/>
            </w:r>
            <w:r>
              <w:t>fotogrammetrische meting (stereo)</w:t>
            </w:r>
            <w:r>
              <w:fldChar w:fldCharType="end"/>
            </w:r>
          </w:p>
        </w:tc>
        <w:tc>
          <w:tcPr>
            <w:tcW w:w="4500" w:type="dxa"/>
            <w:tcBorders>
              <w:top w:val="nil"/>
              <w:left w:val="nil"/>
              <w:bottom w:val="nil"/>
              <w:right w:val="nil"/>
            </w:tcBorders>
          </w:tcPr>
          <w:p w14:paraId="456DC43E" w14:textId="77777777" w:rsidR="009924B7" w:rsidRDefault="009924B7" w:rsidP="009924B7">
            <w:r>
              <w:fldChar w:fldCharType="begin" w:fldLock="1"/>
            </w:r>
            <w:r>
              <w:instrText>MERGEFIELD Att.Notes</w:instrText>
            </w:r>
            <w:r>
              <w:fldChar w:fldCharType="end"/>
            </w:r>
          </w:p>
        </w:tc>
      </w:tr>
      <w:tr w:rsidR="009924B7" w14:paraId="2074901B" w14:textId="77777777" w:rsidTr="009924B7">
        <w:tc>
          <w:tcPr>
            <w:tcW w:w="1710" w:type="dxa"/>
            <w:tcBorders>
              <w:top w:val="nil"/>
              <w:left w:val="nil"/>
              <w:bottom w:val="nil"/>
              <w:right w:val="nil"/>
            </w:tcBorders>
          </w:tcPr>
          <w:p w14:paraId="037AC3CF" w14:textId="77777777" w:rsidR="009924B7" w:rsidRDefault="009924B7" w:rsidP="009924B7"/>
        </w:tc>
        <w:tc>
          <w:tcPr>
            <w:tcW w:w="2970" w:type="dxa"/>
            <w:tcBorders>
              <w:top w:val="nil"/>
              <w:left w:val="nil"/>
              <w:bottom w:val="nil"/>
              <w:right w:val="nil"/>
            </w:tcBorders>
          </w:tcPr>
          <w:p w14:paraId="17B67FA5" w14:textId="77777777" w:rsidR="009924B7" w:rsidRDefault="009924B7" w:rsidP="009924B7"/>
        </w:tc>
        <w:tc>
          <w:tcPr>
            <w:tcW w:w="4500" w:type="dxa"/>
            <w:tcBorders>
              <w:top w:val="nil"/>
              <w:left w:val="nil"/>
              <w:bottom w:val="nil"/>
              <w:right w:val="nil"/>
            </w:tcBorders>
          </w:tcPr>
          <w:p w14:paraId="4F4B8D32" w14:textId="77777777" w:rsidR="009924B7" w:rsidRDefault="009924B7" w:rsidP="009924B7"/>
        </w:tc>
        <w:bookmarkEnd w:id="878"/>
      </w:tr>
      <w:bookmarkStart w:id="879" w:name="BKM_159931B3_58F1_48fb_88E3_EECA6FB9BE09"/>
      <w:tr w:rsidR="009924B7" w14:paraId="6EEBFF15" w14:textId="77777777" w:rsidTr="009924B7">
        <w:tc>
          <w:tcPr>
            <w:tcW w:w="1710" w:type="dxa"/>
            <w:tcBorders>
              <w:top w:val="nil"/>
              <w:left w:val="nil"/>
              <w:bottom w:val="nil"/>
              <w:right w:val="nil"/>
            </w:tcBorders>
          </w:tcPr>
          <w:p w14:paraId="32C9269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9DA2CF8" w14:textId="77777777" w:rsidR="009924B7" w:rsidRDefault="009924B7" w:rsidP="009924B7">
            <w:r>
              <w:fldChar w:fldCharType="begin" w:fldLock="1"/>
            </w:r>
            <w:r>
              <w:instrText>MERGEFIELD Att.Name</w:instrText>
            </w:r>
            <w:r>
              <w:fldChar w:fldCharType="separate"/>
            </w:r>
            <w:r>
              <w:t>digitalisering kaart</w:t>
            </w:r>
            <w:r>
              <w:fldChar w:fldCharType="end"/>
            </w:r>
          </w:p>
        </w:tc>
        <w:tc>
          <w:tcPr>
            <w:tcW w:w="4500" w:type="dxa"/>
            <w:tcBorders>
              <w:top w:val="nil"/>
              <w:left w:val="nil"/>
              <w:bottom w:val="nil"/>
              <w:right w:val="nil"/>
            </w:tcBorders>
          </w:tcPr>
          <w:p w14:paraId="71FC162F" w14:textId="77777777" w:rsidR="009924B7" w:rsidRDefault="009924B7" w:rsidP="009924B7">
            <w:r>
              <w:fldChar w:fldCharType="begin" w:fldLock="1"/>
            </w:r>
            <w:r>
              <w:instrText>MERGEFIELD Att.Notes</w:instrText>
            </w:r>
            <w:r>
              <w:fldChar w:fldCharType="end"/>
            </w:r>
          </w:p>
        </w:tc>
      </w:tr>
      <w:tr w:rsidR="009924B7" w14:paraId="0746A272" w14:textId="77777777" w:rsidTr="009924B7">
        <w:tc>
          <w:tcPr>
            <w:tcW w:w="1710" w:type="dxa"/>
            <w:tcBorders>
              <w:top w:val="nil"/>
              <w:left w:val="nil"/>
              <w:bottom w:val="nil"/>
              <w:right w:val="nil"/>
            </w:tcBorders>
          </w:tcPr>
          <w:p w14:paraId="6EA5CC20" w14:textId="77777777" w:rsidR="009924B7" w:rsidRDefault="009924B7" w:rsidP="009924B7"/>
        </w:tc>
        <w:tc>
          <w:tcPr>
            <w:tcW w:w="2970" w:type="dxa"/>
            <w:tcBorders>
              <w:top w:val="nil"/>
              <w:left w:val="nil"/>
              <w:bottom w:val="nil"/>
              <w:right w:val="nil"/>
            </w:tcBorders>
          </w:tcPr>
          <w:p w14:paraId="6994DF6F" w14:textId="77777777" w:rsidR="009924B7" w:rsidRDefault="009924B7" w:rsidP="009924B7"/>
        </w:tc>
        <w:tc>
          <w:tcPr>
            <w:tcW w:w="4500" w:type="dxa"/>
            <w:tcBorders>
              <w:top w:val="nil"/>
              <w:left w:val="nil"/>
              <w:bottom w:val="nil"/>
              <w:right w:val="nil"/>
            </w:tcBorders>
          </w:tcPr>
          <w:p w14:paraId="0F4C9040" w14:textId="77777777" w:rsidR="009924B7" w:rsidRDefault="009924B7" w:rsidP="009924B7"/>
        </w:tc>
        <w:bookmarkEnd w:id="879"/>
      </w:tr>
      <w:bookmarkStart w:id="880" w:name="BKM_83281A1A_7FF7_4d2f_89D4_7A856F85B711"/>
      <w:tr w:rsidR="009924B7" w14:paraId="48301D8E" w14:textId="77777777" w:rsidTr="009924B7">
        <w:tc>
          <w:tcPr>
            <w:tcW w:w="1710" w:type="dxa"/>
            <w:tcBorders>
              <w:top w:val="nil"/>
              <w:left w:val="nil"/>
              <w:bottom w:val="nil"/>
              <w:right w:val="nil"/>
            </w:tcBorders>
          </w:tcPr>
          <w:p w14:paraId="3BD2B5E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D99F5A7" w14:textId="77777777" w:rsidR="009924B7" w:rsidRDefault="009924B7" w:rsidP="009924B7">
            <w:r>
              <w:fldChar w:fldCharType="begin" w:fldLock="1"/>
            </w:r>
            <w:r>
              <w:instrText>MERGEFIELD Att.Name</w:instrText>
            </w:r>
            <w:r>
              <w:fldChar w:fldCharType="separate"/>
            </w:r>
            <w:r>
              <w:t>scanning kaart</w:t>
            </w:r>
            <w:r>
              <w:fldChar w:fldCharType="end"/>
            </w:r>
          </w:p>
        </w:tc>
        <w:tc>
          <w:tcPr>
            <w:tcW w:w="4500" w:type="dxa"/>
            <w:tcBorders>
              <w:top w:val="nil"/>
              <w:left w:val="nil"/>
              <w:bottom w:val="nil"/>
              <w:right w:val="nil"/>
            </w:tcBorders>
          </w:tcPr>
          <w:p w14:paraId="3671D61E" w14:textId="77777777" w:rsidR="009924B7" w:rsidRDefault="009924B7" w:rsidP="009924B7">
            <w:r>
              <w:fldChar w:fldCharType="begin" w:fldLock="1"/>
            </w:r>
            <w:r>
              <w:instrText>MERGEFIELD Att.Notes</w:instrText>
            </w:r>
            <w:r>
              <w:fldChar w:fldCharType="end"/>
            </w:r>
          </w:p>
        </w:tc>
      </w:tr>
      <w:tr w:rsidR="009924B7" w14:paraId="32097894" w14:textId="77777777" w:rsidTr="009924B7">
        <w:tc>
          <w:tcPr>
            <w:tcW w:w="1710" w:type="dxa"/>
            <w:tcBorders>
              <w:top w:val="nil"/>
              <w:left w:val="nil"/>
              <w:bottom w:val="nil"/>
              <w:right w:val="nil"/>
            </w:tcBorders>
          </w:tcPr>
          <w:p w14:paraId="78EAB68F" w14:textId="77777777" w:rsidR="009924B7" w:rsidRDefault="009924B7" w:rsidP="009924B7"/>
        </w:tc>
        <w:tc>
          <w:tcPr>
            <w:tcW w:w="2970" w:type="dxa"/>
            <w:tcBorders>
              <w:top w:val="nil"/>
              <w:left w:val="nil"/>
              <w:bottom w:val="nil"/>
              <w:right w:val="nil"/>
            </w:tcBorders>
          </w:tcPr>
          <w:p w14:paraId="5F6A9451" w14:textId="77777777" w:rsidR="009924B7" w:rsidRDefault="009924B7" w:rsidP="009924B7"/>
        </w:tc>
        <w:tc>
          <w:tcPr>
            <w:tcW w:w="4500" w:type="dxa"/>
            <w:tcBorders>
              <w:top w:val="nil"/>
              <w:left w:val="nil"/>
              <w:bottom w:val="nil"/>
              <w:right w:val="nil"/>
            </w:tcBorders>
          </w:tcPr>
          <w:p w14:paraId="16C8D7BF" w14:textId="77777777" w:rsidR="009924B7" w:rsidRDefault="009924B7" w:rsidP="009924B7"/>
        </w:tc>
        <w:bookmarkEnd w:id="880"/>
      </w:tr>
      <w:bookmarkStart w:id="881" w:name="BKM_4674C5BE_E1E4_48b2_AA0F_2BECBD71093D"/>
      <w:tr w:rsidR="009924B7" w14:paraId="5B3338F7" w14:textId="77777777" w:rsidTr="009924B7">
        <w:tc>
          <w:tcPr>
            <w:tcW w:w="1710" w:type="dxa"/>
            <w:tcBorders>
              <w:top w:val="nil"/>
              <w:left w:val="nil"/>
              <w:bottom w:val="nil"/>
              <w:right w:val="nil"/>
            </w:tcBorders>
          </w:tcPr>
          <w:p w14:paraId="3063967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7901EC1" w14:textId="77777777" w:rsidR="009924B7" w:rsidRDefault="009924B7" w:rsidP="009924B7">
            <w:r>
              <w:fldChar w:fldCharType="begin" w:fldLock="1"/>
            </w:r>
            <w:r>
              <w:instrText>MERGEFIELD Att.Name</w:instrText>
            </w:r>
            <w:r>
              <w:fldChar w:fldCharType="separate"/>
            </w:r>
            <w:r>
              <w:t>fotogrammetrische meting (mono)</w:t>
            </w:r>
            <w:r>
              <w:fldChar w:fldCharType="end"/>
            </w:r>
          </w:p>
        </w:tc>
        <w:tc>
          <w:tcPr>
            <w:tcW w:w="4500" w:type="dxa"/>
            <w:tcBorders>
              <w:top w:val="nil"/>
              <w:left w:val="nil"/>
              <w:bottom w:val="nil"/>
              <w:right w:val="nil"/>
            </w:tcBorders>
          </w:tcPr>
          <w:p w14:paraId="6EF8D5E9" w14:textId="77777777" w:rsidR="009924B7" w:rsidRDefault="009924B7" w:rsidP="009924B7">
            <w:r>
              <w:fldChar w:fldCharType="begin" w:fldLock="1"/>
            </w:r>
            <w:r>
              <w:instrText>MERGEFIELD Att.Notes</w:instrText>
            </w:r>
            <w:r>
              <w:fldChar w:fldCharType="end"/>
            </w:r>
          </w:p>
        </w:tc>
      </w:tr>
      <w:tr w:rsidR="009924B7" w14:paraId="7551D912" w14:textId="77777777" w:rsidTr="009924B7">
        <w:tc>
          <w:tcPr>
            <w:tcW w:w="1710" w:type="dxa"/>
            <w:tcBorders>
              <w:top w:val="nil"/>
              <w:left w:val="nil"/>
              <w:bottom w:val="nil"/>
              <w:right w:val="nil"/>
            </w:tcBorders>
          </w:tcPr>
          <w:p w14:paraId="571D362B" w14:textId="77777777" w:rsidR="009924B7" w:rsidRDefault="009924B7" w:rsidP="009924B7"/>
        </w:tc>
        <w:tc>
          <w:tcPr>
            <w:tcW w:w="2970" w:type="dxa"/>
            <w:tcBorders>
              <w:top w:val="nil"/>
              <w:left w:val="nil"/>
              <w:bottom w:val="nil"/>
              <w:right w:val="nil"/>
            </w:tcBorders>
          </w:tcPr>
          <w:p w14:paraId="16B3F2AE" w14:textId="77777777" w:rsidR="009924B7" w:rsidRDefault="009924B7" w:rsidP="009924B7"/>
        </w:tc>
        <w:tc>
          <w:tcPr>
            <w:tcW w:w="4500" w:type="dxa"/>
            <w:tcBorders>
              <w:top w:val="nil"/>
              <w:left w:val="nil"/>
              <w:bottom w:val="nil"/>
              <w:right w:val="nil"/>
            </w:tcBorders>
          </w:tcPr>
          <w:p w14:paraId="1071B5A3" w14:textId="77777777" w:rsidR="009924B7" w:rsidRDefault="009924B7" w:rsidP="009924B7"/>
        </w:tc>
        <w:bookmarkEnd w:id="881"/>
      </w:tr>
      <w:bookmarkStart w:id="882" w:name="BKM_827E0962_80A3_4f61_9936_D9ECAA9D4067"/>
      <w:tr w:rsidR="009924B7" w14:paraId="74A171A8" w14:textId="77777777" w:rsidTr="009924B7">
        <w:tc>
          <w:tcPr>
            <w:tcW w:w="1710" w:type="dxa"/>
            <w:tcBorders>
              <w:top w:val="nil"/>
              <w:left w:val="nil"/>
              <w:bottom w:val="nil"/>
              <w:right w:val="nil"/>
            </w:tcBorders>
          </w:tcPr>
          <w:p w14:paraId="600183D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52BDC7F" w14:textId="77777777" w:rsidR="009924B7" w:rsidRDefault="009924B7" w:rsidP="009924B7">
            <w:r>
              <w:fldChar w:fldCharType="begin" w:fldLock="1"/>
            </w:r>
            <w:r>
              <w:instrText>MERGEFIELD Att.Name</w:instrText>
            </w:r>
            <w:r>
              <w:fldChar w:fldCharType="separate"/>
            </w:r>
            <w:r>
              <w:t>ontleend aan de bouwplantekening</w:t>
            </w:r>
            <w:r>
              <w:fldChar w:fldCharType="end"/>
            </w:r>
          </w:p>
        </w:tc>
        <w:tc>
          <w:tcPr>
            <w:tcW w:w="4500" w:type="dxa"/>
            <w:tcBorders>
              <w:top w:val="nil"/>
              <w:left w:val="nil"/>
              <w:bottom w:val="nil"/>
              <w:right w:val="nil"/>
            </w:tcBorders>
          </w:tcPr>
          <w:p w14:paraId="6EB6C49B" w14:textId="77777777" w:rsidR="009924B7" w:rsidRDefault="009924B7" w:rsidP="009924B7">
            <w:r>
              <w:fldChar w:fldCharType="begin" w:fldLock="1"/>
            </w:r>
            <w:r>
              <w:instrText>MERGEFIELD Att.Notes</w:instrText>
            </w:r>
            <w:r>
              <w:fldChar w:fldCharType="end"/>
            </w:r>
          </w:p>
        </w:tc>
      </w:tr>
      <w:tr w:rsidR="009924B7" w14:paraId="2D6F2C1C" w14:textId="77777777" w:rsidTr="009924B7">
        <w:tc>
          <w:tcPr>
            <w:tcW w:w="1710" w:type="dxa"/>
            <w:tcBorders>
              <w:top w:val="nil"/>
              <w:left w:val="nil"/>
              <w:bottom w:val="nil"/>
              <w:right w:val="nil"/>
            </w:tcBorders>
          </w:tcPr>
          <w:p w14:paraId="709223E7" w14:textId="77777777" w:rsidR="009924B7" w:rsidRDefault="009924B7" w:rsidP="009924B7"/>
        </w:tc>
        <w:tc>
          <w:tcPr>
            <w:tcW w:w="2970" w:type="dxa"/>
            <w:tcBorders>
              <w:top w:val="nil"/>
              <w:left w:val="nil"/>
              <w:bottom w:val="nil"/>
              <w:right w:val="nil"/>
            </w:tcBorders>
          </w:tcPr>
          <w:p w14:paraId="31784815" w14:textId="77777777" w:rsidR="009924B7" w:rsidRDefault="009924B7" w:rsidP="009924B7"/>
        </w:tc>
        <w:tc>
          <w:tcPr>
            <w:tcW w:w="4500" w:type="dxa"/>
            <w:tcBorders>
              <w:top w:val="nil"/>
              <w:left w:val="nil"/>
              <w:bottom w:val="nil"/>
              <w:right w:val="nil"/>
            </w:tcBorders>
          </w:tcPr>
          <w:p w14:paraId="6E722E82" w14:textId="77777777" w:rsidR="009924B7" w:rsidRDefault="009924B7" w:rsidP="009924B7"/>
        </w:tc>
        <w:bookmarkEnd w:id="882"/>
      </w:tr>
      <w:bookmarkStart w:id="883" w:name="BKM_C1947888_4211_40aa_B9D0_CD7AB50F6B09"/>
      <w:tr w:rsidR="009924B7" w14:paraId="5323304E" w14:textId="77777777" w:rsidTr="009924B7">
        <w:tc>
          <w:tcPr>
            <w:tcW w:w="1710" w:type="dxa"/>
            <w:tcBorders>
              <w:top w:val="nil"/>
              <w:left w:val="nil"/>
              <w:bottom w:val="nil"/>
              <w:right w:val="nil"/>
            </w:tcBorders>
          </w:tcPr>
          <w:p w14:paraId="1CFC03D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B2B3402" w14:textId="77777777" w:rsidR="009924B7" w:rsidRDefault="009924B7" w:rsidP="009924B7">
            <w:r>
              <w:fldChar w:fldCharType="begin" w:fldLock="1"/>
            </w:r>
            <w:r>
              <w:instrText>MERGEFIELD Att.Name</w:instrText>
            </w:r>
            <w:r>
              <w:fldChar w:fldCharType="separate"/>
            </w:r>
            <w:r>
              <w:t>ontleend aan het matenplan</w:t>
            </w:r>
            <w:r>
              <w:fldChar w:fldCharType="end"/>
            </w:r>
          </w:p>
        </w:tc>
        <w:tc>
          <w:tcPr>
            <w:tcW w:w="4500" w:type="dxa"/>
            <w:tcBorders>
              <w:top w:val="nil"/>
              <w:left w:val="nil"/>
              <w:bottom w:val="nil"/>
              <w:right w:val="nil"/>
            </w:tcBorders>
          </w:tcPr>
          <w:p w14:paraId="1376E45B" w14:textId="77777777" w:rsidR="009924B7" w:rsidRDefault="009924B7" w:rsidP="009924B7">
            <w:r>
              <w:fldChar w:fldCharType="begin" w:fldLock="1"/>
            </w:r>
            <w:r>
              <w:instrText>MERGEFIELD Att.Notes</w:instrText>
            </w:r>
            <w:r>
              <w:fldChar w:fldCharType="end"/>
            </w:r>
          </w:p>
        </w:tc>
      </w:tr>
      <w:tr w:rsidR="009924B7" w14:paraId="1227EEF6" w14:textId="77777777" w:rsidTr="009924B7">
        <w:tc>
          <w:tcPr>
            <w:tcW w:w="1710" w:type="dxa"/>
            <w:tcBorders>
              <w:top w:val="nil"/>
              <w:left w:val="nil"/>
              <w:bottom w:val="nil"/>
              <w:right w:val="nil"/>
            </w:tcBorders>
          </w:tcPr>
          <w:p w14:paraId="0800F17D" w14:textId="77777777" w:rsidR="009924B7" w:rsidRDefault="009924B7" w:rsidP="009924B7"/>
        </w:tc>
        <w:tc>
          <w:tcPr>
            <w:tcW w:w="2970" w:type="dxa"/>
            <w:tcBorders>
              <w:top w:val="nil"/>
              <w:left w:val="nil"/>
              <w:bottom w:val="nil"/>
              <w:right w:val="nil"/>
            </w:tcBorders>
          </w:tcPr>
          <w:p w14:paraId="273CF106" w14:textId="77777777" w:rsidR="009924B7" w:rsidRDefault="009924B7" w:rsidP="009924B7"/>
        </w:tc>
        <w:tc>
          <w:tcPr>
            <w:tcW w:w="4500" w:type="dxa"/>
            <w:tcBorders>
              <w:top w:val="nil"/>
              <w:left w:val="nil"/>
              <w:bottom w:val="nil"/>
              <w:right w:val="nil"/>
            </w:tcBorders>
          </w:tcPr>
          <w:p w14:paraId="67F737E3" w14:textId="77777777" w:rsidR="009924B7" w:rsidRDefault="009924B7" w:rsidP="009924B7"/>
        </w:tc>
        <w:bookmarkEnd w:id="883"/>
      </w:tr>
      <w:bookmarkEnd w:id="875"/>
    </w:tbl>
    <w:p w14:paraId="210711A3" w14:textId="1A41195A" w:rsidR="009924B7" w:rsidRDefault="009924B7" w:rsidP="009924B7">
      <w:pPr>
        <w:rPr>
          <w:u w:color="000000"/>
        </w:rPr>
      </w:pPr>
    </w:p>
    <w:p w14:paraId="4E766218" w14:textId="77777777" w:rsidR="009924B7" w:rsidRDefault="009924B7">
      <w:pPr>
        <w:contextualSpacing w:val="0"/>
        <w:rPr>
          <w:u w:color="000000"/>
        </w:rPr>
      </w:pPr>
      <w:r>
        <w:rPr>
          <w:u w:color="000000"/>
        </w:rPr>
        <w:br w:type="page"/>
      </w:r>
    </w:p>
    <w:bookmarkStart w:id="884" w:name="BKM_C252CE97_1239_44b4_9180_8DAD48897FA0"/>
    <w:p w14:paraId="273C4B85"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naamgebruik</w:t>
      </w:r>
      <w:r>
        <w:fldChar w:fldCharType="end"/>
      </w:r>
    </w:p>
    <w:p w14:paraId="4F29F4B9"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2398D80" w14:textId="77777777" w:rsidTr="009924B7">
        <w:trPr>
          <w:trHeight w:val="230"/>
        </w:trPr>
        <w:tc>
          <w:tcPr>
            <w:tcW w:w="1710" w:type="dxa"/>
            <w:tcBorders>
              <w:top w:val="nil"/>
              <w:left w:val="nil"/>
              <w:bottom w:val="nil"/>
              <w:right w:val="nil"/>
            </w:tcBorders>
          </w:tcPr>
          <w:p w14:paraId="179E3B05" w14:textId="77777777" w:rsidR="009924B7" w:rsidRDefault="009924B7" w:rsidP="009924B7">
            <w:r>
              <w:rPr>
                <w:b/>
                <w:bCs/>
              </w:rPr>
              <w:t>Definitie</w:t>
            </w:r>
          </w:p>
        </w:tc>
        <w:tc>
          <w:tcPr>
            <w:tcW w:w="7650" w:type="dxa"/>
            <w:tcBorders>
              <w:top w:val="nil"/>
              <w:left w:val="nil"/>
              <w:bottom w:val="nil"/>
              <w:right w:val="nil"/>
            </w:tcBorders>
          </w:tcPr>
          <w:p w14:paraId="2C4AF22E" w14:textId="77777777" w:rsidR="009924B7" w:rsidRDefault="009924B7" w:rsidP="009924B7">
            <w:r>
              <w:fldChar w:fldCharType="begin" w:fldLock="1"/>
            </w:r>
            <w:r>
              <w:instrText>MERGEFIELD Element.Notes</w:instrText>
            </w:r>
            <w:r>
              <w:fldChar w:fldCharType="end"/>
            </w:r>
            <w:r w:rsidRPr="009924B7">
              <w:t xml:space="preserve">De voorgedefinieerde waarden van naamgebruik volgens de centrale voorzieningen. </w:t>
            </w:r>
            <w:r>
              <w:rPr>
                <w:lang w:val="en-US"/>
              </w:rPr>
              <w:t xml:space="preserve">Zie attribuut </w:t>
            </w:r>
            <w:r>
              <w:rPr>
                <w:i/>
                <w:iCs/>
                <w:lang w:val="en-US"/>
              </w:rPr>
              <w:t>Naamgebruik</w:t>
            </w:r>
            <w:r>
              <w:rPr>
                <w:lang w:val="en-US"/>
              </w:rPr>
              <w:t xml:space="preserve"> van groep A.1.12 Naamgebruik van BRP.</w:t>
            </w:r>
          </w:p>
        </w:tc>
      </w:tr>
    </w:tbl>
    <w:p w14:paraId="04F64996"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9291230" w14:textId="77777777" w:rsidTr="009924B7">
        <w:trPr>
          <w:trHeight w:val="230"/>
        </w:trPr>
        <w:tc>
          <w:tcPr>
            <w:tcW w:w="1710" w:type="dxa"/>
            <w:tcBorders>
              <w:top w:val="nil"/>
              <w:left w:val="nil"/>
              <w:bottom w:val="nil"/>
              <w:right w:val="nil"/>
            </w:tcBorders>
          </w:tcPr>
          <w:p w14:paraId="7771AA0C" w14:textId="77777777" w:rsidR="009924B7" w:rsidRDefault="009924B7" w:rsidP="009924B7">
            <w:pPr>
              <w:rPr>
                <w:i/>
                <w:iCs/>
              </w:rPr>
            </w:pPr>
            <w:bookmarkStart w:id="885" w:name="BKM_E99E477E_2621_42b3_B5F9_318FB31EF88F"/>
            <w:r>
              <w:rPr>
                <w:i/>
                <w:iCs/>
              </w:rPr>
              <w:t>Code</w:t>
            </w:r>
          </w:p>
        </w:tc>
        <w:tc>
          <w:tcPr>
            <w:tcW w:w="2970" w:type="dxa"/>
            <w:tcBorders>
              <w:top w:val="nil"/>
              <w:left w:val="nil"/>
              <w:bottom w:val="nil"/>
              <w:right w:val="nil"/>
            </w:tcBorders>
          </w:tcPr>
          <w:p w14:paraId="5E959527" w14:textId="77777777" w:rsidR="009924B7" w:rsidRDefault="009924B7" w:rsidP="009924B7">
            <w:pPr>
              <w:rPr>
                <w:i/>
                <w:iCs/>
              </w:rPr>
            </w:pPr>
            <w:r>
              <w:rPr>
                <w:i/>
                <w:iCs/>
              </w:rPr>
              <w:t>Naam</w:t>
            </w:r>
          </w:p>
        </w:tc>
        <w:tc>
          <w:tcPr>
            <w:tcW w:w="4500" w:type="dxa"/>
            <w:tcBorders>
              <w:top w:val="nil"/>
              <w:left w:val="nil"/>
              <w:bottom w:val="nil"/>
              <w:right w:val="nil"/>
            </w:tcBorders>
          </w:tcPr>
          <w:p w14:paraId="2B87F0AE" w14:textId="77777777" w:rsidR="009924B7" w:rsidRDefault="009924B7" w:rsidP="009924B7">
            <w:pPr>
              <w:rPr>
                <w:i/>
                <w:iCs/>
              </w:rPr>
            </w:pPr>
            <w:r>
              <w:rPr>
                <w:i/>
                <w:iCs/>
              </w:rPr>
              <w:t>Definitie</w:t>
            </w:r>
          </w:p>
        </w:tc>
      </w:tr>
      <w:tr w:rsidR="009924B7" w14:paraId="549B44CE" w14:textId="77777777" w:rsidTr="009924B7">
        <w:tc>
          <w:tcPr>
            <w:tcW w:w="1710" w:type="dxa"/>
            <w:tcBorders>
              <w:top w:val="nil"/>
              <w:left w:val="nil"/>
              <w:bottom w:val="nil"/>
              <w:right w:val="nil"/>
            </w:tcBorders>
          </w:tcPr>
          <w:p w14:paraId="57AB8025" w14:textId="77777777" w:rsidR="009924B7" w:rsidRDefault="009924B7" w:rsidP="009924B7">
            <w:r>
              <w:fldChar w:fldCharType="begin" w:fldLock="1"/>
            </w:r>
            <w:r>
              <w:instrText>MERGEFIELD Att.Alias</w:instrText>
            </w:r>
            <w:r>
              <w:fldChar w:fldCharType="separate"/>
            </w:r>
            <w:r>
              <w:t>E</w:t>
            </w:r>
            <w:r>
              <w:fldChar w:fldCharType="end"/>
            </w:r>
          </w:p>
        </w:tc>
        <w:tc>
          <w:tcPr>
            <w:tcW w:w="2970" w:type="dxa"/>
            <w:tcBorders>
              <w:top w:val="nil"/>
              <w:left w:val="nil"/>
              <w:bottom w:val="nil"/>
              <w:right w:val="nil"/>
            </w:tcBorders>
          </w:tcPr>
          <w:p w14:paraId="695FFAEF" w14:textId="77777777" w:rsidR="009924B7" w:rsidRDefault="009924B7" w:rsidP="009924B7">
            <w:r>
              <w:fldChar w:fldCharType="begin" w:fldLock="1"/>
            </w:r>
            <w:r>
              <w:instrText>MERGEFIELD Att.Name</w:instrText>
            </w:r>
            <w:r>
              <w:fldChar w:fldCharType="separate"/>
            </w:r>
            <w:r>
              <w:t>Eigen</w:t>
            </w:r>
            <w:r>
              <w:fldChar w:fldCharType="end"/>
            </w:r>
          </w:p>
        </w:tc>
        <w:tc>
          <w:tcPr>
            <w:tcW w:w="4500" w:type="dxa"/>
            <w:tcBorders>
              <w:top w:val="nil"/>
              <w:left w:val="nil"/>
              <w:bottom w:val="nil"/>
              <w:right w:val="nil"/>
            </w:tcBorders>
          </w:tcPr>
          <w:p w14:paraId="222A8774" w14:textId="77777777" w:rsidR="009924B7" w:rsidRDefault="009924B7" w:rsidP="009924B7">
            <w:r>
              <w:fldChar w:fldCharType="begin" w:fldLock="1"/>
            </w:r>
            <w:r>
              <w:instrText>MERGEFIELD Att.Notes</w:instrText>
            </w:r>
            <w:r>
              <w:fldChar w:fldCharType="separate"/>
            </w:r>
            <w:r>
              <w:t>Eigen geslachtsnaam</w:t>
            </w:r>
            <w:r>
              <w:fldChar w:fldCharType="end"/>
            </w:r>
          </w:p>
        </w:tc>
      </w:tr>
      <w:tr w:rsidR="009924B7" w14:paraId="514FD8EA" w14:textId="77777777" w:rsidTr="009924B7">
        <w:tc>
          <w:tcPr>
            <w:tcW w:w="1710" w:type="dxa"/>
            <w:tcBorders>
              <w:top w:val="nil"/>
              <w:left w:val="nil"/>
              <w:bottom w:val="nil"/>
              <w:right w:val="nil"/>
            </w:tcBorders>
          </w:tcPr>
          <w:p w14:paraId="63AB809B" w14:textId="77777777" w:rsidR="009924B7" w:rsidRDefault="009924B7" w:rsidP="009924B7"/>
        </w:tc>
        <w:tc>
          <w:tcPr>
            <w:tcW w:w="2970" w:type="dxa"/>
            <w:tcBorders>
              <w:top w:val="nil"/>
              <w:left w:val="nil"/>
              <w:bottom w:val="nil"/>
              <w:right w:val="nil"/>
            </w:tcBorders>
          </w:tcPr>
          <w:p w14:paraId="4571981E" w14:textId="77777777" w:rsidR="009924B7" w:rsidRDefault="009924B7" w:rsidP="009924B7"/>
        </w:tc>
        <w:tc>
          <w:tcPr>
            <w:tcW w:w="4500" w:type="dxa"/>
            <w:tcBorders>
              <w:top w:val="nil"/>
              <w:left w:val="nil"/>
              <w:bottom w:val="nil"/>
              <w:right w:val="nil"/>
            </w:tcBorders>
          </w:tcPr>
          <w:p w14:paraId="31E5A0A0" w14:textId="77777777" w:rsidR="009924B7" w:rsidRDefault="009924B7" w:rsidP="009924B7"/>
        </w:tc>
        <w:bookmarkEnd w:id="885"/>
      </w:tr>
      <w:bookmarkStart w:id="886" w:name="BKM_E5F96D62_8C8E_4511_B78D_AB63B983137D"/>
      <w:tr w:rsidR="009924B7" w14:paraId="77532824" w14:textId="77777777" w:rsidTr="009924B7">
        <w:tc>
          <w:tcPr>
            <w:tcW w:w="1710" w:type="dxa"/>
            <w:tcBorders>
              <w:top w:val="nil"/>
              <w:left w:val="nil"/>
              <w:bottom w:val="nil"/>
              <w:right w:val="nil"/>
            </w:tcBorders>
          </w:tcPr>
          <w:p w14:paraId="7F416B16" w14:textId="77777777" w:rsidR="009924B7" w:rsidRDefault="009924B7" w:rsidP="009924B7">
            <w:r>
              <w:fldChar w:fldCharType="begin" w:fldLock="1"/>
            </w:r>
            <w:r>
              <w:instrText>MERGEFIELD Att.Alias</w:instrText>
            </w:r>
            <w:r>
              <w:fldChar w:fldCharType="separate"/>
            </w:r>
            <w:r>
              <w:t>P</w:t>
            </w:r>
            <w:r>
              <w:fldChar w:fldCharType="end"/>
            </w:r>
          </w:p>
        </w:tc>
        <w:tc>
          <w:tcPr>
            <w:tcW w:w="2970" w:type="dxa"/>
            <w:tcBorders>
              <w:top w:val="nil"/>
              <w:left w:val="nil"/>
              <w:bottom w:val="nil"/>
              <w:right w:val="nil"/>
            </w:tcBorders>
          </w:tcPr>
          <w:p w14:paraId="0BB62248" w14:textId="77777777" w:rsidR="009924B7" w:rsidRDefault="009924B7" w:rsidP="009924B7">
            <w:r>
              <w:fldChar w:fldCharType="begin" w:fldLock="1"/>
            </w:r>
            <w:r>
              <w:instrText>MERGEFIELD Att.Name</w:instrText>
            </w:r>
            <w:r>
              <w:fldChar w:fldCharType="separate"/>
            </w:r>
            <w:r>
              <w:t>Partner</w:t>
            </w:r>
            <w:r>
              <w:fldChar w:fldCharType="end"/>
            </w:r>
          </w:p>
        </w:tc>
        <w:tc>
          <w:tcPr>
            <w:tcW w:w="4500" w:type="dxa"/>
            <w:tcBorders>
              <w:top w:val="nil"/>
              <w:left w:val="nil"/>
              <w:bottom w:val="nil"/>
              <w:right w:val="nil"/>
            </w:tcBorders>
          </w:tcPr>
          <w:p w14:paraId="654DDE39" w14:textId="77777777" w:rsidR="009924B7" w:rsidRDefault="009924B7" w:rsidP="009924B7">
            <w:r>
              <w:fldChar w:fldCharType="begin" w:fldLock="1"/>
            </w:r>
            <w:r>
              <w:instrText>MERGEFIELD Att.Notes</w:instrText>
            </w:r>
            <w:r>
              <w:fldChar w:fldCharType="separate"/>
            </w:r>
            <w:r>
              <w:t>Geslachtsnaam echtgenoot/geregistreerd partner</w:t>
            </w:r>
            <w:r>
              <w:fldChar w:fldCharType="end"/>
            </w:r>
          </w:p>
        </w:tc>
      </w:tr>
      <w:tr w:rsidR="009924B7" w14:paraId="5450F7A3" w14:textId="77777777" w:rsidTr="009924B7">
        <w:tc>
          <w:tcPr>
            <w:tcW w:w="1710" w:type="dxa"/>
            <w:tcBorders>
              <w:top w:val="nil"/>
              <w:left w:val="nil"/>
              <w:bottom w:val="nil"/>
              <w:right w:val="nil"/>
            </w:tcBorders>
          </w:tcPr>
          <w:p w14:paraId="4C37DB72" w14:textId="77777777" w:rsidR="009924B7" w:rsidRDefault="009924B7" w:rsidP="009924B7"/>
        </w:tc>
        <w:tc>
          <w:tcPr>
            <w:tcW w:w="2970" w:type="dxa"/>
            <w:tcBorders>
              <w:top w:val="nil"/>
              <w:left w:val="nil"/>
              <w:bottom w:val="nil"/>
              <w:right w:val="nil"/>
            </w:tcBorders>
          </w:tcPr>
          <w:p w14:paraId="15EA93AF" w14:textId="77777777" w:rsidR="009924B7" w:rsidRDefault="009924B7" w:rsidP="009924B7"/>
        </w:tc>
        <w:tc>
          <w:tcPr>
            <w:tcW w:w="4500" w:type="dxa"/>
            <w:tcBorders>
              <w:top w:val="nil"/>
              <w:left w:val="nil"/>
              <w:bottom w:val="nil"/>
              <w:right w:val="nil"/>
            </w:tcBorders>
          </w:tcPr>
          <w:p w14:paraId="6330704C" w14:textId="77777777" w:rsidR="009924B7" w:rsidRDefault="009924B7" w:rsidP="009924B7"/>
        </w:tc>
        <w:bookmarkEnd w:id="886"/>
      </w:tr>
      <w:bookmarkStart w:id="887" w:name="BKM_DDDBC88D_673C_431f_8242_FFE62E39CDBC"/>
      <w:tr w:rsidR="009924B7" w14:paraId="3B41D8C5" w14:textId="77777777" w:rsidTr="009924B7">
        <w:tc>
          <w:tcPr>
            <w:tcW w:w="1710" w:type="dxa"/>
            <w:tcBorders>
              <w:top w:val="nil"/>
              <w:left w:val="nil"/>
              <w:bottom w:val="nil"/>
              <w:right w:val="nil"/>
            </w:tcBorders>
          </w:tcPr>
          <w:p w14:paraId="413914DC" w14:textId="77777777" w:rsidR="009924B7" w:rsidRDefault="009924B7" w:rsidP="009924B7">
            <w:r>
              <w:fldChar w:fldCharType="begin" w:fldLock="1"/>
            </w:r>
            <w:r>
              <w:instrText>MERGEFIELD Att.Alias</w:instrText>
            </w:r>
            <w:r>
              <w:fldChar w:fldCharType="separate"/>
            </w:r>
            <w:r>
              <w:t>V</w:t>
            </w:r>
            <w:r>
              <w:fldChar w:fldCharType="end"/>
            </w:r>
          </w:p>
        </w:tc>
        <w:tc>
          <w:tcPr>
            <w:tcW w:w="2970" w:type="dxa"/>
            <w:tcBorders>
              <w:top w:val="nil"/>
              <w:left w:val="nil"/>
              <w:bottom w:val="nil"/>
              <w:right w:val="nil"/>
            </w:tcBorders>
          </w:tcPr>
          <w:p w14:paraId="45E2244C" w14:textId="77777777" w:rsidR="009924B7" w:rsidRDefault="009924B7" w:rsidP="009924B7">
            <w:r>
              <w:fldChar w:fldCharType="begin" w:fldLock="1"/>
            </w:r>
            <w:r>
              <w:instrText>MERGEFIELD Att.Name</w:instrText>
            </w:r>
            <w:r>
              <w:fldChar w:fldCharType="separate"/>
            </w:r>
            <w:r>
              <w:t>Partner, eigen</w:t>
            </w:r>
            <w:r>
              <w:fldChar w:fldCharType="end"/>
            </w:r>
          </w:p>
        </w:tc>
        <w:tc>
          <w:tcPr>
            <w:tcW w:w="4500" w:type="dxa"/>
            <w:tcBorders>
              <w:top w:val="nil"/>
              <w:left w:val="nil"/>
              <w:bottom w:val="nil"/>
              <w:right w:val="nil"/>
            </w:tcBorders>
          </w:tcPr>
          <w:p w14:paraId="0F97526D" w14:textId="77777777" w:rsidR="009924B7" w:rsidRDefault="009924B7" w:rsidP="009924B7">
            <w:r>
              <w:fldChar w:fldCharType="begin" w:fldLock="1"/>
            </w:r>
            <w:r>
              <w:instrText>MERGEFIELD Att.Notes</w:instrText>
            </w:r>
            <w:r>
              <w:fldChar w:fldCharType="separate"/>
            </w:r>
            <w:r>
              <w:t>Geslachtsnaam echtgenoot/geregistreerd partner voor eigen geslachtsnaam.</w:t>
            </w:r>
            <w:r>
              <w:fldChar w:fldCharType="end"/>
            </w:r>
          </w:p>
        </w:tc>
      </w:tr>
      <w:tr w:rsidR="009924B7" w14:paraId="289E3641" w14:textId="77777777" w:rsidTr="009924B7">
        <w:tc>
          <w:tcPr>
            <w:tcW w:w="1710" w:type="dxa"/>
            <w:tcBorders>
              <w:top w:val="nil"/>
              <w:left w:val="nil"/>
              <w:bottom w:val="nil"/>
              <w:right w:val="nil"/>
            </w:tcBorders>
          </w:tcPr>
          <w:p w14:paraId="6825C7BE" w14:textId="77777777" w:rsidR="009924B7" w:rsidRDefault="009924B7" w:rsidP="009924B7"/>
        </w:tc>
        <w:tc>
          <w:tcPr>
            <w:tcW w:w="2970" w:type="dxa"/>
            <w:tcBorders>
              <w:top w:val="nil"/>
              <w:left w:val="nil"/>
              <w:bottom w:val="nil"/>
              <w:right w:val="nil"/>
            </w:tcBorders>
          </w:tcPr>
          <w:p w14:paraId="0C6CBD7C" w14:textId="77777777" w:rsidR="009924B7" w:rsidRDefault="009924B7" w:rsidP="009924B7"/>
        </w:tc>
        <w:tc>
          <w:tcPr>
            <w:tcW w:w="4500" w:type="dxa"/>
            <w:tcBorders>
              <w:top w:val="nil"/>
              <w:left w:val="nil"/>
              <w:bottom w:val="nil"/>
              <w:right w:val="nil"/>
            </w:tcBorders>
          </w:tcPr>
          <w:p w14:paraId="42AE0262" w14:textId="77777777" w:rsidR="009924B7" w:rsidRDefault="009924B7" w:rsidP="009924B7"/>
        </w:tc>
        <w:bookmarkEnd w:id="887"/>
      </w:tr>
      <w:bookmarkStart w:id="888" w:name="BKM_C33B6DBD_0B20_4c09_A6E4_C59629ADAB1F"/>
      <w:tr w:rsidR="009924B7" w14:paraId="26B7C403" w14:textId="77777777" w:rsidTr="009924B7">
        <w:tc>
          <w:tcPr>
            <w:tcW w:w="1710" w:type="dxa"/>
            <w:tcBorders>
              <w:top w:val="nil"/>
              <w:left w:val="nil"/>
              <w:bottom w:val="nil"/>
              <w:right w:val="nil"/>
            </w:tcBorders>
          </w:tcPr>
          <w:p w14:paraId="58942E7C" w14:textId="77777777" w:rsidR="009924B7" w:rsidRDefault="009924B7" w:rsidP="009924B7">
            <w:r>
              <w:fldChar w:fldCharType="begin" w:fldLock="1"/>
            </w:r>
            <w:r>
              <w:instrText>MERGEFIELD Att.Alias</w:instrText>
            </w:r>
            <w:r>
              <w:fldChar w:fldCharType="separate"/>
            </w:r>
            <w:r>
              <w:t>N</w:t>
            </w:r>
            <w:r>
              <w:fldChar w:fldCharType="end"/>
            </w:r>
          </w:p>
        </w:tc>
        <w:tc>
          <w:tcPr>
            <w:tcW w:w="2970" w:type="dxa"/>
            <w:tcBorders>
              <w:top w:val="nil"/>
              <w:left w:val="nil"/>
              <w:bottom w:val="nil"/>
              <w:right w:val="nil"/>
            </w:tcBorders>
          </w:tcPr>
          <w:p w14:paraId="47C820D7" w14:textId="77777777" w:rsidR="009924B7" w:rsidRDefault="009924B7" w:rsidP="009924B7">
            <w:r>
              <w:fldChar w:fldCharType="begin" w:fldLock="1"/>
            </w:r>
            <w:r>
              <w:instrText>MERGEFIELD Att.Name</w:instrText>
            </w:r>
            <w:r>
              <w:fldChar w:fldCharType="separate"/>
            </w:r>
            <w:r>
              <w:t>Eigen, partner</w:t>
            </w:r>
            <w:r>
              <w:fldChar w:fldCharType="end"/>
            </w:r>
          </w:p>
        </w:tc>
        <w:tc>
          <w:tcPr>
            <w:tcW w:w="4500" w:type="dxa"/>
            <w:tcBorders>
              <w:top w:val="nil"/>
              <w:left w:val="nil"/>
              <w:bottom w:val="nil"/>
              <w:right w:val="nil"/>
            </w:tcBorders>
          </w:tcPr>
          <w:p w14:paraId="63A0B11E" w14:textId="77777777" w:rsidR="009924B7" w:rsidRDefault="009924B7" w:rsidP="009924B7">
            <w:r>
              <w:fldChar w:fldCharType="begin" w:fldLock="1"/>
            </w:r>
            <w:r>
              <w:instrText>MERGEFIELD Att.Notes</w:instrText>
            </w:r>
            <w:r>
              <w:fldChar w:fldCharType="separate"/>
            </w:r>
            <w:r>
              <w:t>Geslachtsnaam echtgenoot/geregistreerd partner na eigen geslachtsnaam.</w:t>
            </w:r>
            <w:r>
              <w:fldChar w:fldCharType="end"/>
            </w:r>
          </w:p>
        </w:tc>
      </w:tr>
      <w:tr w:rsidR="009924B7" w14:paraId="63E869F1" w14:textId="77777777" w:rsidTr="009924B7">
        <w:tc>
          <w:tcPr>
            <w:tcW w:w="1710" w:type="dxa"/>
            <w:tcBorders>
              <w:top w:val="nil"/>
              <w:left w:val="nil"/>
              <w:bottom w:val="nil"/>
              <w:right w:val="nil"/>
            </w:tcBorders>
          </w:tcPr>
          <w:p w14:paraId="72E76115" w14:textId="77777777" w:rsidR="009924B7" w:rsidRDefault="009924B7" w:rsidP="009924B7"/>
        </w:tc>
        <w:tc>
          <w:tcPr>
            <w:tcW w:w="2970" w:type="dxa"/>
            <w:tcBorders>
              <w:top w:val="nil"/>
              <w:left w:val="nil"/>
              <w:bottom w:val="nil"/>
              <w:right w:val="nil"/>
            </w:tcBorders>
          </w:tcPr>
          <w:p w14:paraId="31845319" w14:textId="77777777" w:rsidR="009924B7" w:rsidRDefault="009924B7" w:rsidP="009924B7"/>
        </w:tc>
        <w:tc>
          <w:tcPr>
            <w:tcW w:w="4500" w:type="dxa"/>
            <w:tcBorders>
              <w:top w:val="nil"/>
              <w:left w:val="nil"/>
              <w:bottom w:val="nil"/>
              <w:right w:val="nil"/>
            </w:tcBorders>
          </w:tcPr>
          <w:p w14:paraId="3C74B249" w14:textId="77777777" w:rsidR="009924B7" w:rsidRDefault="009924B7" w:rsidP="009924B7"/>
        </w:tc>
        <w:bookmarkEnd w:id="888"/>
      </w:tr>
      <w:bookmarkEnd w:id="884"/>
    </w:tbl>
    <w:p w14:paraId="66353111" w14:textId="50DBE3BA" w:rsidR="009924B7" w:rsidRDefault="009924B7" w:rsidP="009924B7">
      <w:pPr>
        <w:rPr>
          <w:u w:color="000000"/>
        </w:rPr>
      </w:pPr>
    </w:p>
    <w:p w14:paraId="1EBC380E" w14:textId="77777777" w:rsidR="009924B7" w:rsidRDefault="009924B7">
      <w:pPr>
        <w:contextualSpacing w:val="0"/>
        <w:rPr>
          <w:u w:color="000000"/>
        </w:rPr>
      </w:pPr>
      <w:r>
        <w:rPr>
          <w:u w:color="000000"/>
        </w:rPr>
        <w:br w:type="page"/>
      </w:r>
    </w:p>
    <w:bookmarkStart w:id="889" w:name="BKM_96FFDD15_A8C1_46aa_A233_2F0F50DC9069"/>
    <w:p w14:paraId="21A8564F"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ontsluitingswijze verdieping</w:t>
      </w:r>
      <w:r>
        <w:fldChar w:fldCharType="end"/>
      </w:r>
    </w:p>
    <w:p w14:paraId="5203D536"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3B98CFD6" w14:textId="77777777" w:rsidTr="009924B7">
        <w:trPr>
          <w:trHeight w:val="230"/>
        </w:trPr>
        <w:tc>
          <w:tcPr>
            <w:tcW w:w="1710" w:type="dxa"/>
            <w:tcBorders>
              <w:top w:val="nil"/>
              <w:left w:val="nil"/>
              <w:bottom w:val="nil"/>
              <w:right w:val="nil"/>
            </w:tcBorders>
          </w:tcPr>
          <w:p w14:paraId="78176184" w14:textId="77777777" w:rsidR="009924B7" w:rsidRDefault="009924B7" w:rsidP="009924B7">
            <w:r>
              <w:rPr>
                <w:b/>
                <w:bCs/>
              </w:rPr>
              <w:t>Definitie</w:t>
            </w:r>
          </w:p>
        </w:tc>
        <w:tc>
          <w:tcPr>
            <w:tcW w:w="7650" w:type="dxa"/>
            <w:tcBorders>
              <w:top w:val="nil"/>
              <w:left w:val="nil"/>
              <w:bottom w:val="nil"/>
              <w:right w:val="nil"/>
            </w:tcBorders>
          </w:tcPr>
          <w:p w14:paraId="3404EA2F" w14:textId="77777777" w:rsidR="009924B7" w:rsidRDefault="009924B7" w:rsidP="009924B7">
            <w:r>
              <w:fldChar w:fldCharType="begin" w:fldLock="1"/>
            </w:r>
            <w:r>
              <w:instrText>MERGEFIELD Element.Notes</w:instrText>
            </w:r>
            <w:r>
              <w:fldChar w:fldCharType="separate"/>
            </w:r>
            <w:r>
              <w:t>Een codering van de verschillende waarden die de ontsluiting van een verdieping kan aannemen.</w:t>
            </w:r>
            <w:r>
              <w:fldChar w:fldCharType="end"/>
            </w:r>
          </w:p>
        </w:tc>
      </w:tr>
    </w:tbl>
    <w:p w14:paraId="706A1882"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3C77E59" w14:textId="77777777" w:rsidTr="009924B7">
        <w:trPr>
          <w:trHeight w:val="230"/>
        </w:trPr>
        <w:tc>
          <w:tcPr>
            <w:tcW w:w="1710" w:type="dxa"/>
            <w:tcBorders>
              <w:top w:val="nil"/>
              <w:left w:val="nil"/>
              <w:bottom w:val="nil"/>
              <w:right w:val="nil"/>
            </w:tcBorders>
          </w:tcPr>
          <w:p w14:paraId="313B3647" w14:textId="77777777" w:rsidR="009924B7" w:rsidRDefault="009924B7" w:rsidP="009924B7">
            <w:pPr>
              <w:rPr>
                <w:i/>
                <w:iCs/>
              </w:rPr>
            </w:pPr>
            <w:bookmarkStart w:id="890" w:name="BKM_E00A02F7_A9BB_4643_BF30_400E94275489"/>
            <w:r>
              <w:rPr>
                <w:i/>
                <w:iCs/>
              </w:rPr>
              <w:t>Code</w:t>
            </w:r>
          </w:p>
        </w:tc>
        <w:tc>
          <w:tcPr>
            <w:tcW w:w="2970" w:type="dxa"/>
            <w:tcBorders>
              <w:top w:val="nil"/>
              <w:left w:val="nil"/>
              <w:bottom w:val="nil"/>
              <w:right w:val="nil"/>
            </w:tcBorders>
          </w:tcPr>
          <w:p w14:paraId="479E0FCB" w14:textId="77777777" w:rsidR="009924B7" w:rsidRDefault="009924B7" w:rsidP="009924B7">
            <w:pPr>
              <w:rPr>
                <w:i/>
                <w:iCs/>
              </w:rPr>
            </w:pPr>
            <w:r>
              <w:rPr>
                <w:i/>
                <w:iCs/>
              </w:rPr>
              <w:t>Naam</w:t>
            </w:r>
          </w:p>
        </w:tc>
        <w:tc>
          <w:tcPr>
            <w:tcW w:w="4500" w:type="dxa"/>
            <w:tcBorders>
              <w:top w:val="nil"/>
              <w:left w:val="nil"/>
              <w:bottom w:val="nil"/>
              <w:right w:val="nil"/>
            </w:tcBorders>
          </w:tcPr>
          <w:p w14:paraId="15D0BBF6" w14:textId="77777777" w:rsidR="009924B7" w:rsidRDefault="009924B7" w:rsidP="009924B7">
            <w:pPr>
              <w:rPr>
                <w:i/>
                <w:iCs/>
              </w:rPr>
            </w:pPr>
            <w:r>
              <w:rPr>
                <w:i/>
                <w:iCs/>
              </w:rPr>
              <w:t>Definitie</w:t>
            </w:r>
          </w:p>
        </w:tc>
      </w:tr>
      <w:tr w:rsidR="009924B7" w14:paraId="1D12C2AA" w14:textId="77777777" w:rsidTr="009924B7">
        <w:tc>
          <w:tcPr>
            <w:tcW w:w="1710" w:type="dxa"/>
            <w:tcBorders>
              <w:top w:val="nil"/>
              <w:left w:val="nil"/>
              <w:bottom w:val="nil"/>
              <w:right w:val="nil"/>
            </w:tcBorders>
          </w:tcPr>
          <w:p w14:paraId="1746D5BB" w14:textId="77777777" w:rsidR="009924B7" w:rsidRDefault="009924B7" w:rsidP="009924B7">
            <w:r>
              <w:fldChar w:fldCharType="begin" w:fldLock="1"/>
            </w:r>
            <w:r>
              <w:instrText>MERGEFIELD Att.Alias</w:instrText>
            </w:r>
            <w:r>
              <w:fldChar w:fldCharType="separate"/>
            </w:r>
            <w:r>
              <w:t>T</w:t>
            </w:r>
            <w:r>
              <w:fldChar w:fldCharType="end"/>
            </w:r>
          </w:p>
        </w:tc>
        <w:tc>
          <w:tcPr>
            <w:tcW w:w="2970" w:type="dxa"/>
            <w:tcBorders>
              <w:top w:val="nil"/>
              <w:left w:val="nil"/>
              <w:bottom w:val="nil"/>
              <w:right w:val="nil"/>
            </w:tcBorders>
          </w:tcPr>
          <w:p w14:paraId="13821FA8" w14:textId="77777777" w:rsidR="009924B7" w:rsidRDefault="009924B7" w:rsidP="009924B7">
            <w:r>
              <w:fldChar w:fldCharType="begin" w:fldLock="1"/>
            </w:r>
            <w:r>
              <w:instrText>MERGEFIELD Att.Name</w:instrText>
            </w:r>
            <w:r>
              <w:fldChar w:fldCharType="separate"/>
            </w:r>
            <w:r>
              <w:t>trap</w:t>
            </w:r>
            <w:r>
              <w:fldChar w:fldCharType="end"/>
            </w:r>
          </w:p>
        </w:tc>
        <w:tc>
          <w:tcPr>
            <w:tcW w:w="4500" w:type="dxa"/>
            <w:tcBorders>
              <w:top w:val="nil"/>
              <w:left w:val="nil"/>
              <w:bottom w:val="nil"/>
              <w:right w:val="nil"/>
            </w:tcBorders>
          </w:tcPr>
          <w:p w14:paraId="020536C5" w14:textId="77777777" w:rsidR="009924B7" w:rsidRDefault="009924B7" w:rsidP="009924B7">
            <w:r>
              <w:fldChar w:fldCharType="begin" w:fldLock="1"/>
            </w:r>
            <w:r>
              <w:instrText>MERGEFIELD Att.Notes</w:instrText>
            </w:r>
            <w:r>
              <w:fldChar w:fldCharType="end"/>
            </w:r>
          </w:p>
        </w:tc>
      </w:tr>
      <w:tr w:rsidR="009924B7" w14:paraId="13A773C0" w14:textId="77777777" w:rsidTr="009924B7">
        <w:tc>
          <w:tcPr>
            <w:tcW w:w="1710" w:type="dxa"/>
            <w:tcBorders>
              <w:top w:val="nil"/>
              <w:left w:val="nil"/>
              <w:bottom w:val="nil"/>
              <w:right w:val="nil"/>
            </w:tcBorders>
          </w:tcPr>
          <w:p w14:paraId="73C2B5D8" w14:textId="77777777" w:rsidR="009924B7" w:rsidRDefault="009924B7" w:rsidP="009924B7"/>
        </w:tc>
        <w:tc>
          <w:tcPr>
            <w:tcW w:w="2970" w:type="dxa"/>
            <w:tcBorders>
              <w:top w:val="nil"/>
              <w:left w:val="nil"/>
              <w:bottom w:val="nil"/>
              <w:right w:val="nil"/>
            </w:tcBorders>
          </w:tcPr>
          <w:p w14:paraId="0FC71842" w14:textId="77777777" w:rsidR="009924B7" w:rsidRDefault="009924B7" w:rsidP="009924B7"/>
        </w:tc>
        <w:tc>
          <w:tcPr>
            <w:tcW w:w="4500" w:type="dxa"/>
            <w:tcBorders>
              <w:top w:val="nil"/>
              <w:left w:val="nil"/>
              <w:bottom w:val="nil"/>
              <w:right w:val="nil"/>
            </w:tcBorders>
          </w:tcPr>
          <w:p w14:paraId="63FA47F5" w14:textId="77777777" w:rsidR="009924B7" w:rsidRDefault="009924B7" w:rsidP="009924B7"/>
        </w:tc>
        <w:bookmarkEnd w:id="890"/>
      </w:tr>
      <w:bookmarkStart w:id="891" w:name="BKM_189B5BBB_270E_40a1_9D04_388A9AF9A369"/>
      <w:tr w:rsidR="009924B7" w14:paraId="6B5690D3" w14:textId="77777777" w:rsidTr="009924B7">
        <w:tc>
          <w:tcPr>
            <w:tcW w:w="1710" w:type="dxa"/>
            <w:tcBorders>
              <w:top w:val="nil"/>
              <w:left w:val="nil"/>
              <w:bottom w:val="nil"/>
              <w:right w:val="nil"/>
            </w:tcBorders>
          </w:tcPr>
          <w:p w14:paraId="1A1035E3" w14:textId="77777777" w:rsidR="009924B7" w:rsidRDefault="009924B7" w:rsidP="009924B7">
            <w:r>
              <w:fldChar w:fldCharType="begin" w:fldLock="1"/>
            </w:r>
            <w:r>
              <w:instrText>MERGEFIELD Att.Alias</w:instrText>
            </w:r>
            <w:r>
              <w:fldChar w:fldCharType="separate"/>
            </w:r>
            <w:r>
              <w:t>R</w:t>
            </w:r>
            <w:r>
              <w:fldChar w:fldCharType="end"/>
            </w:r>
          </w:p>
        </w:tc>
        <w:tc>
          <w:tcPr>
            <w:tcW w:w="2970" w:type="dxa"/>
            <w:tcBorders>
              <w:top w:val="nil"/>
              <w:left w:val="nil"/>
              <w:bottom w:val="nil"/>
              <w:right w:val="nil"/>
            </w:tcBorders>
          </w:tcPr>
          <w:p w14:paraId="7AF01496" w14:textId="77777777" w:rsidR="009924B7" w:rsidRDefault="009924B7" w:rsidP="009924B7">
            <w:r>
              <w:fldChar w:fldCharType="begin" w:fldLock="1"/>
            </w:r>
            <w:r>
              <w:instrText>MERGEFIELD Att.Name</w:instrText>
            </w:r>
            <w:r>
              <w:fldChar w:fldCharType="separate"/>
            </w:r>
            <w:r>
              <w:t>roltrap</w:t>
            </w:r>
            <w:r>
              <w:fldChar w:fldCharType="end"/>
            </w:r>
          </w:p>
        </w:tc>
        <w:tc>
          <w:tcPr>
            <w:tcW w:w="4500" w:type="dxa"/>
            <w:tcBorders>
              <w:top w:val="nil"/>
              <w:left w:val="nil"/>
              <w:bottom w:val="nil"/>
              <w:right w:val="nil"/>
            </w:tcBorders>
          </w:tcPr>
          <w:p w14:paraId="6752B780" w14:textId="77777777" w:rsidR="009924B7" w:rsidRDefault="009924B7" w:rsidP="009924B7">
            <w:r>
              <w:fldChar w:fldCharType="begin" w:fldLock="1"/>
            </w:r>
            <w:r>
              <w:instrText>MERGEFIELD Att.Notes</w:instrText>
            </w:r>
            <w:r>
              <w:fldChar w:fldCharType="end"/>
            </w:r>
          </w:p>
        </w:tc>
      </w:tr>
      <w:tr w:rsidR="009924B7" w14:paraId="7847D803" w14:textId="77777777" w:rsidTr="009924B7">
        <w:tc>
          <w:tcPr>
            <w:tcW w:w="1710" w:type="dxa"/>
            <w:tcBorders>
              <w:top w:val="nil"/>
              <w:left w:val="nil"/>
              <w:bottom w:val="nil"/>
              <w:right w:val="nil"/>
            </w:tcBorders>
          </w:tcPr>
          <w:p w14:paraId="72FEDAFF" w14:textId="77777777" w:rsidR="009924B7" w:rsidRDefault="009924B7" w:rsidP="009924B7"/>
        </w:tc>
        <w:tc>
          <w:tcPr>
            <w:tcW w:w="2970" w:type="dxa"/>
            <w:tcBorders>
              <w:top w:val="nil"/>
              <w:left w:val="nil"/>
              <w:bottom w:val="nil"/>
              <w:right w:val="nil"/>
            </w:tcBorders>
          </w:tcPr>
          <w:p w14:paraId="36245B81" w14:textId="77777777" w:rsidR="009924B7" w:rsidRDefault="009924B7" w:rsidP="009924B7"/>
        </w:tc>
        <w:tc>
          <w:tcPr>
            <w:tcW w:w="4500" w:type="dxa"/>
            <w:tcBorders>
              <w:top w:val="nil"/>
              <w:left w:val="nil"/>
              <w:bottom w:val="nil"/>
              <w:right w:val="nil"/>
            </w:tcBorders>
          </w:tcPr>
          <w:p w14:paraId="2BD728E0" w14:textId="77777777" w:rsidR="009924B7" w:rsidRDefault="009924B7" w:rsidP="009924B7"/>
        </w:tc>
        <w:bookmarkEnd w:id="891"/>
      </w:tr>
      <w:bookmarkStart w:id="892" w:name="BKM_828CC93A_A0DE_49bd_BE1B_F7D6C50ACB11"/>
      <w:tr w:rsidR="009924B7" w14:paraId="7884E66A" w14:textId="77777777" w:rsidTr="009924B7">
        <w:tc>
          <w:tcPr>
            <w:tcW w:w="1710" w:type="dxa"/>
            <w:tcBorders>
              <w:top w:val="nil"/>
              <w:left w:val="nil"/>
              <w:bottom w:val="nil"/>
              <w:right w:val="nil"/>
            </w:tcBorders>
          </w:tcPr>
          <w:p w14:paraId="7736E598" w14:textId="77777777" w:rsidR="009924B7" w:rsidRDefault="009924B7" w:rsidP="009924B7">
            <w:r>
              <w:fldChar w:fldCharType="begin" w:fldLock="1"/>
            </w:r>
            <w:r>
              <w:instrText>MERGEFIELD Att.Alias</w:instrText>
            </w:r>
            <w:r>
              <w:fldChar w:fldCharType="separate"/>
            </w:r>
            <w:r>
              <w:t>L</w:t>
            </w:r>
            <w:r>
              <w:fldChar w:fldCharType="end"/>
            </w:r>
          </w:p>
        </w:tc>
        <w:tc>
          <w:tcPr>
            <w:tcW w:w="2970" w:type="dxa"/>
            <w:tcBorders>
              <w:top w:val="nil"/>
              <w:left w:val="nil"/>
              <w:bottom w:val="nil"/>
              <w:right w:val="nil"/>
            </w:tcBorders>
          </w:tcPr>
          <w:p w14:paraId="1012F7D3" w14:textId="77777777" w:rsidR="009924B7" w:rsidRDefault="009924B7" w:rsidP="009924B7">
            <w:r>
              <w:fldChar w:fldCharType="begin" w:fldLock="1"/>
            </w:r>
            <w:r>
              <w:instrText>MERGEFIELD Att.Name</w:instrText>
            </w:r>
            <w:r>
              <w:fldChar w:fldCharType="separate"/>
            </w:r>
            <w:r>
              <w:t>lift</w:t>
            </w:r>
            <w:r>
              <w:fldChar w:fldCharType="end"/>
            </w:r>
          </w:p>
        </w:tc>
        <w:tc>
          <w:tcPr>
            <w:tcW w:w="4500" w:type="dxa"/>
            <w:tcBorders>
              <w:top w:val="nil"/>
              <w:left w:val="nil"/>
              <w:bottom w:val="nil"/>
              <w:right w:val="nil"/>
            </w:tcBorders>
          </w:tcPr>
          <w:p w14:paraId="42BA1A04" w14:textId="77777777" w:rsidR="009924B7" w:rsidRDefault="009924B7" w:rsidP="009924B7">
            <w:r>
              <w:fldChar w:fldCharType="begin" w:fldLock="1"/>
            </w:r>
            <w:r>
              <w:instrText>MERGEFIELD Att.Notes</w:instrText>
            </w:r>
            <w:r>
              <w:fldChar w:fldCharType="end"/>
            </w:r>
          </w:p>
        </w:tc>
      </w:tr>
      <w:tr w:rsidR="009924B7" w14:paraId="25A7B65B" w14:textId="77777777" w:rsidTr="009924B7">
        <w:tc>
          <w:tcPr>
            <w:tcW w:w="1710" w:type="dxa"/>
            <w:tcBorders>
              <w:top w:val="nil"/>
              <w:left w:val="nil"/>
              <w:bottom w:val="nil"/>
              <w:right w:val="nil"/>
            </w:tcBorders>
          </w:tcPr>
          <w:p w14:paraId="1D885DFB" w14:textId="77777777" w:rsidR="009924B7" w:rsidRDefault="009924B7" w:rsidP="009924B7"/>
        </w:tc>
        <w:tc>
          <w:tcPr>
            <w:tcW w:w="2970" w:type="dxa"/>
            <w:tcBorders>
              <w:top w:val="nil"/>
              <w:left w:val="nil"/>
              <w:bottom w:val="nil"/>
              <w:right w:val="nil"/>
            </w:tcBorders>
          </w:tcPr>
          <w:p w14:paraId="138A2833" w14:textId="77777777" w:rsidR="009924B7" w:rsidRDefault="009924B7" w:rsidP="009924B7"/>
        </w:tc>
        <w:tc>
          <w:tcPr>
            <w:tcW w:w="4500" w:type="dxa"/>
            <w:tcBorders>
              <w:top w:val="nil"/>
              <w:left w:val="nil"/>
              <w:bottom w:val="nil"/>
              <w:right w:val="nil"/>
            </w:tcBorders>
          </w:tcPr>
          <w:p w14:paraId="3634E0FA" w14:textId="77777777" w:rsidR="009924B7" w:rsidRDefault="009924B7" w:rsidP="009924B7"/>
        </w:tc>
        <w:bookmarkEnd w:id="892"/>
      </w:tr>
      <w:bookmarkEnd w:id="889"/>
    </w:tbl>
    <w:p w14:paraId="2E0B8B3D" w14:textId="189F2A56" w:rsidR="009924B7" w:rsidRDefault="009924B7" w:rsidP="009924B7">
      <w:pPr>
        <w:rPr>
          <w:u w:color="000000"/>
        </w:rPr>
      </w:pPr>
    </w:p>
    <w:p w14:paraId="2D27E310" w14:textId="77777777" w:rsidR="009924B7" w:rsidRDefault="009924B7">
      <w:pPr>
        <w:contextualSpacing w:val="0"/>
        <w:rPr>
          <w:u w:color="000000"/>
        </w:rPr>
      </w:pPr>
      <w:r>
        <w:rPr>
          <w:u w:color="000000"/>
        </w:rPr>
        <w:br w:type="page"/>
      </w:r>
    </w:p>
    <w:bookmarkStart w:id="893" w:name="BKM_258FF0B3_7C1C_42ae_85C2_5D59D08DC64E"/>
    <w:p w14:paraId="0BE97642"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predicaat</w:t>
      </w:r>
      <w:r>
        <w:fldChar w:fldCharType="end"/>
      </w:r>
    </w:p>
    <w:p w14:paraId="166A8650"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6B2A47E" w14:textId="77777777" w:rsidTr="009924B7">
        <w:trPr>
          <w:trHeight w:val="230"/>
        </w:trPr>
        <w:tc>
          <w:tcPr>
            <w:tcW w:w="1710" w:type="dxa"/>
            <w:tcBorders>
              <w:top w:val="nil"/>
              <w:left w:val="nil"/>
              <w:bottom w:val="nil"/>
              <w:right w:val="nil"/>
            </w:tcBorders>
          </w:tcPr>
          <w:p w14:paraId="0FAF77B8" w14:textId="77777777" w:rsidR="009924B7" w:rsidRDefault="009924B7" w:rsidP="009924B7">
            <w:r>
              <w:rPr>
                <w:b/>
                <w:bCs/>
              </w:rPr>
              <w:t>Definitie</w:t>
            </w:r>
          </w:p>
        </w:tc>
        <w:tc>
          <w:tcPr>
            <w:tcW w:w="7650" w:type="dxa"/>
            <w:tcBorders>
              <w:top w:val="nil"/>
              <w:left w:val="nil"/>
              <w:bottom w:val="nil"/>
              <w:right w:val="nil"/>
            </w:tcBorders>
          </w:tcPr>
          <w:p w14:paraId="59907A5A" w14:textId="77777777" w:rsidR="009924B7" w:rsidRDefault="009924B7" w:rsidP="009924B7">
            <w:r>
              <w:fldChar w:fldCharType="begin" w:fldLock="1"/>
            </w:r>
            <w:r>
              <w:instrText>MERGEFIELD Element.Notes</w:instrText>
            </w:r>
            <w:r>
              <w:fldChar w:fldCharType="separate"/>
            </w:r>
            <w:r>
              <w:t>Stamtabel 5.11 van BRP</w:t>
            </w:r>
            <w:r>
              <w:fldChar w:fldCharType="end"/>
            </w:r>
          </w:p>
        </w:tc>
      </w:tr>
    </w:tbl>
    <w:p w14:paraId="5E5D286C"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5127AF7" w14:textId="77777777" w:rsidTr="009924B7">
        <w:trPr>
          <w:trHeight w:val="230"/>
        </w:trPr>
        <w:tc>
          <w:tcPr>
            <w:tcW w:w="1710" w:type="dxa"/>
            <w:tcBorders>
              <w:top w:val="nil"/>
              <w:left w:val="nil"/>
              <w:bottom w:val="nil"/>
              <w:right w:val="nil"/>
            </w:tcBorders>
          </w:tcPr>
          <w:p w14:paraId="36E4AF58" w14:textId="77777777" w:rsidR="009924B7" w:rsidRDefault="009924B7" w:rsidP="009924B7">
            <w:pPr>
              <w:rPr>
                <w:i/>
                <w:iCs/>
              </w:rPr>
            </w:pPr>
            <w:bookmarkStart w:id="894" w:name="BKM_3FEA8E07_55A7_4092_865A_20D34442AA25"/>
            <w:r>
              <w:rPr>
                <w:i/>
                <w:iCs/>
              </w:rPr>
              <w:t>Code</w:t>
            </w:r>
          </w:p>
        </w:tc>
        <w:tc>
          <w:tcPr>
            <w:tcW w:w="2970" w:type="dxa"/>
            <w:tcBorders>
              <w:top w:val="nil"/>
              <w:left w:val="nil"/>
              <w:bottom w:val="nil"/>
              <w:right w:val="nil"/>
            </w:tcBorders>
          </w:tcPr>
          <w:p w14:paraId="7E27A353" w14:textId="77777777" w:rsidR="009924B7" w:rsidRDefault="009924B7" w:rsidP="009924B7">
            <w:pPr>
              <w:rPr>
                <w:i/>
                <w:iCs/>
              </w:rPr>
            </w:pPr>
            <w:r>
              <w:rPr>
                <w:i/>
                <w:iCs/>
              </w:rPr>
              <w:t>Naam</w:t>
            </w:r>
          </w:p>
        </w:tc>
        <w:tc>
          <w:tcPr>
            <w:tcW w:w="4500" w:type="dxa"/>
            <w:tcBorders>
              <w:top w:val="nil"/>
              <w:left w:val="nil"/>
              <w:bottom w:val="nil"/>
              <w:right w:val="nil"/>
            </w:tcBorders>
          </w:tcPr>
          <w:p w14:paraId="51B1979E" w14:textId="77777777" w:rsidR="009924B7" w:rsidRDefault="009924B7" w:rsidP="009924B7">
            <w:pPr>
              <w:rPr>
                <w:i/>
                <w:iCs/>
              </w:rPr>
            </w:pPr>
            <w:r>
              <w:rPr>
                <w:i/>
                <w:iCs/>
              </w:rPr>
              <w:t>Definitie</w:t>
            </w:r>
          </w:p>
        </w:tc>
      </w:tr>
      <w:tr w:rsidR="009924B7" w14:paraId="7352AD44" w14:textId="77777777" w:rsidTr="009924B7">
        <w:tc>
          <w:tcPr>
            <w:tcW w:w="1710" w:type="dxa"/>
            <w:tcBorders>
              <w:top w:val="nil"/>
              <w:left w:val="nil"/>
              <w:bottom w:val="nil"/>
              <w:right w:val="nil"/>
            </w:tcBorders>
          </w:tcPr>
          <w:p w14:paraId="51042527" w14:textId="77777777" w:rsidR="009924B7" w:rsidRDefault="009924B7" w:rsidP="009924B7">
            <w:r>
              <w:fldChar w:fldCharType="begin" w:fldLock="1"/>
            </w:r>
            <w:r>
              <w:instrText>MERGEFIELD Att.Alias</w:instrText>
            </w:r>
            <w:r>
              <w:fldChar w:fldCharType="separate"/>
            </w:r>
            <w:r>
              <w:t>K</w:t>
            </w:r>
            <w:r>
              <w:fldChar w:fldCharType="end"/>
            </w:r>
          </w:p>
        </w:tc>
        <w:tc>
          <w:tcPr>
            <w:tcW w:w="2970" w:type="dxa"/>
            <w:tcBorders>
              <w:top w:val="nil"/>
              <w:left w:val="nil"/>
              <w:bottom w:val="nil"/>
              <w:right w:val="nil"/>
            </w:tcBorders>
          </w:tcPr>
          <w:p w14:paraId="271237B0" w14:textId="77777777" w:rsidR="009924B7" w:rsidRDefault="009924B7" w:rsidP="009924B7">
            <w:r>
              <w:fldChar w:fldCharType="begin" w:fldLock="1"/>
            </w:r>
            <w:r>
              <w:instrText>MERGEFIELD Att.Name</w:instrText>
            </w:r>
            <w:r>
              <w:fldChar w:fldCharType="separate"/>
            </w:r>
            <w:r>
              <w:t>Zijne Koninklijke Hoogheid</w:t>
            </w:r>
            <w:r>
              <w:fldChar w:fldCharType="end"/>
            </w:r>
          </w:p>
        </w:tc>
        <w:tc>
          <w:tcPr>
            <w:tcW w:w="4500" w:type="dxa"/>
            <w:tcBorders>
              <w:top w:val="nil"/>
              <w:left w:val="nil"/>
              <w:bottom w:val="nil"/>
              <w:right w:val="nil"/>
            </w:tcBorders>
          </w:tcPr>
          <w:p w14:paraId="00EF31B5" w14:textId="77777777" w:rsidR="009924B7" w:rsidRDefault="009924B7" w:rsidP="009924B7">
            <w:r>
              <w:fldChar w:fldCharType="begin" w:fldLock="1"/>
            </w:r>
            <w:r>
              <w:instrText>MERGEFIELD Att.Notes</w:instrText>
            </w:r>
            <w:r>
              <w:fldChar w:fldCharType="end"/>
            </w:r>
          </w:p>
        </w:tc>
      </w:tr>
      <w:tr w:rsidR="009924B7" w14:paraId="09CEF13D" w14:textId="77777777" w:rsidTr="009924B7">
        <w:tc>
          <w:tcPr>
            <w:tcW w:w="1710" w:type="dxa"/>
            <w:tcBorders>
              <w:top w:val="nil"/>
              <w:left w:val="nil"/>
              <w:bottom w:val="nil"/>
              <w:right w:val="nil"/>
            </w:tcBorders>
          </w:tcPr>
          <w:p w14:paraId="45CDF29B" w14:textId="77777777" w:rsidR="009924B7" w:rsidRDefault="009924B7" w:rsidP="009924B7"/>
        </w:tc>
        <w:tc>
          <w:tcPr>
            <w:tcW w:w="2970" w:type="dxa"/>
            <w:tcBorders>
              <w:top w:val="nil"/>
              <w:left w:val="nil"/>
              <w:bottom w:val="nil"/>
              <w:right w:val="nil"/>
            </w:tcBorders>
          </w:tcPr>
          <w:p w14:paraId="08E0EEB7" w14:textId="77777777" w:rsidR="009924B7" w:rsidRDefault="009924B7" w:rsidP="009924B7"/>
        </w:tc>
        <w:tc>
          <w:tcPr>
            <w:tcW w:w="4500" w:type="dxa"/>
            <w:tcBorders>
              <w:top w:val="nil"/>
              <w:left w:val="nil"/>
              <w:bottom w:val="nil"/>
              <w:right w:val="nil"/>
            </w:tcBorders>
          </w:tcPr>
          <w:p w14:paraId="3832A41E" w14:textId="77777777" w:rsidR="009924B7" w:rsidRDefault="009924B7" w:rsidP="009924B7"/>
        </w:tc>
        <w:bookmarkEnd w:id="894"/>
      </w:tr>
      <w:bookmarkStart w:id="895" w:name="BKM_16188FA4_ADA7_4244_A2FF_D74132815218"/>
      <w:tr w:rsidR="009924B7" w14:paraId="1F561A24" w14:textId="77777777" w:rsidTr="009924B7">
        <w:tc>
          <w:tcPr>
            <w:tcW w:w="1710" w:type="dxa"/>
            <w:tcBorders>
              <w:top w:val="nil"/>
              <w:left w:val="nil"/>
              <w:bottom w:val="nil"/>
              <w:right w:val="nil"/>
            </w:tcBorders>
          </w:tcPr>
          <w:p w14:paraId="63095892" w14:textId="77777777" w:rsidR="009924B7" w:rsidRDefault="009924B7" w:rsidP="009924B7">
            <w:r>
              <w:fldChar w:fldCharType="begin" w:fldLock="1"/>
            </w:r>
            <w:r>
              <w:instrText>MERGEFIELD Att.Alias</w:instrText>
            </w:r>
            <w:r>
              <w:fldChar w:fldCharType="separate"/>
            </w:r>
            <w:r>
              <w:t>K</w:t>
            </w:r>
            <w:r>
              <w:fldChar w:fldCharType="end"/>
            </w:r>
          </w:p>
        </w:tc>
        <w:tc>
          <w:tcPr>
            <w:tcW w:w="2970" w:type="dxa"/>
            <w:tcBorders>
              <w:top w:val="nil"/>
              <w:left w:val="nil"/>
              <w:bottom w:val="nil"/>
              <w:right w:val="nil"/>
            </w:tcBorders>
          </w:tcPr>
          <w:p w14:paraId="7897C7B4" w14:textId="77777777" w:rsidR="009924B7" w:rsidRDefault="009924B7" w:rsidP="009924B7">
            <w:r>
              <w:fldChar w:fldCharType="begin" w:fldLock="1"/>
            </w:r>
            <w:r>
              <w:instrText>MERGEFIELD Att.Name</w:instrText>
            </w:r>
            <w:r>
              <w:fldChar w:fldCharType="separate"/>
            </w:r>
            <w:r>
              <w:t>Hare Koninklijke Hoogheid</w:t>
            </w:r>
            <w:r>
              <w:fldChar w:fldCharType="end"/>
            </w:r>
          </w:p>
        </w:tc>
        <w:tc>
          <w:tcPr>
            <w:tcW w:w="4500" w:type="dxa"/>
            <w:tcBorders>
              <w:top w:val="nil"/>
              <w:left w:val="nil"/>
              <w:bottom w:val="nil"/>
              <w:right w:val="nil"/>
            </w:tcBorders>
          </w:tcPr>
          <w:p w14:paraId="71D54F74" w14:textId="77777777" w:rsidR="009924B7" w:rsidRDefault="009924B7" w:rsidP="009924B7">
            <w:r>
              <w:fldChar w:fldCharType="begin" w:fldLock="1"/>
            </w:r>
            <w:r>
              <w:instrText>MERGEFIELD Att.Notes</w:instrText>
            </w:r>
            <w:r>
              <w:fldChar w:fldCharType="end"/>
            </w:r>
          </w:p>
        </w:tc>
      </w:tr>
      <w:tr w:rsidR="009924B7" w14:paraId="1AB44B5D" w14:textId="77777777" w:rsidTr="009924B7">
        <w:tc>
          <w:tcPr>
            <w:tcW w:w="1710" w:type="dxa"/>
            <w:tcBorders>
              <w:top w:val="nil"/>
              <w:left w:val="nil"/>
              <w:bottom w:val="nil"/>
              <w:right w:val="nil"/>
            </w:tcBorders>
          </w:tcPr>
          <w:p w14:paraId="45359A70" w14:textId="77777777" w:rsidR="009924B7" w:rsidRDefault="009924B7" w:rsidP="009924B7"/>
        </w:tc>
        <w:tc>
          <w:tcPr>
            <w:tcW w:w="2970" w:type="dxa"/>
            <w:tcBorders>
              <w:top w:val="nil"/>
              <w:left w:val="nil"/>
              <w:bottom w:val="nil"/>
              <w:right w:val="nil"/>
            </w:tcBorders>
          </w:tcPr>
          <w:p w14:paraId="34729FD7" w14:textId="77777777" w:rsidR="009924B7" w:rsidRDefault="009924B7" w:rsidP="009924B7"/>
        </w:tc>
        <w:tc>
          <w:tcPr>
            <w:tcW w:w="4500" w:type="dxa"/>
            <w:tcBorders>
              <w:top w:val="nil"/>
              <w:left w:val="nil"/>
              <w:bottom w:val="nil"/>
              <w:right w:val="nil"/>
            </w:tcBorders>
          </w:tcPr>
          <w:p w14:paraId="2C6ADD30" w14:textId="77777777" w:rsidR="009924B7" w:rsidRDefault="009924B7" w:rsidP="009924B7"/>
        </w:tc>
        <w:bookmarkEnd w:id="895"/>
      </w:tr>
      <w:bookmarkStart w:id="896" w:name="BKM_5CF0B5C9_F39D_4456_8688_D3D49699A2D9"/>
      <w:tr w:rsidR="009924B7" w14:paraId="3B1190D4" w14:textId="77777777" w:rsidTr="009924B7">
        <w:tc>
          <w:tcPr>
            <w:tcW w:w="1710" w:type="dxa"/>
            <w:tcBorders>
              <w:top w:val="nil"/>
              <w:left w:val="nil"/>
              <w:bottom w:val="nil"/>
              <w:right w:val="nil"/>
            </w:tcBorders>
          </w:tcPr>
          <w:p w14:paraId="11BBE8DC" w14:textId="77777777" w:rsidR="009924B7" w:rsidRDefault="009924B7" w:rsidP="009924B7">
            <w:r>
              <w:fldChar w:fldCharType="begin" w:fldLock="1"/>
            </w:r>
            <w:r>
              <w:instrText>MERGEFIELD Att.Alias</w:instrText>
            </w:r>
            <w:r>
              <w:fldChar w:fldCharType="separate"/>
            </w:r>
            <w:r>
              <w:t>H</w:t>
            </w:r>
            <w:r>
              <w:fldChar w:fldCharType="end"/>
            </w:r>
          </w:p>
        </w:tc>
        <w:tc>
          <w:tcPr>
            <w:tcW w:w="2970" w:type="dxa"/>
            <w:tcBorders>
              <w:top w:val="nil"/>
              <w:left w:val="nil"/>
              <w:bottom w:val="nil"/>
              <w:right w:val="nil"/>
            </w:tcBorders>
          </w:tcPr>
          <w:p w14:paraId="70E0EAA1" w14:textId="77777777" w:rsidR="009924B7" w:rsidRDefault="009924B7" w:rsidP="009924B7">
            <w:r>
              <w:fldChar w:fldCharType="begin" w:fldLock="1"/>
            </w:r>
            <w:r>
              <w:instrText>MERGEFIELD Att.Name</w:instrText>
            </w:r>
            <w:r>
              <w:fldChar w:fldCharType="separate"/>
            </w:r>
            <w:r>
              <w:t>Zijne Hoogheid</w:t>
            </w:r>
            <w:r>
              <w:fldChar w:fldCharType="end"/>
            </w:r>
          </w:p>
        </w:tc>
        <w:tc>
          <w:tcPr>
            <w:tcW w:w="4500" w:type="dxa"/>
            <w:tcBorders>
              <w:top w:val="nil"/>
              <w:left w:val="nil"/>
              <w:bottom w:val="nil"/>
              <w:right w:val="nil"/>
            </w:tcBorders>
          </w:tcPr>
          <w:p w14:paraId="7F9610DB" w14:textId="77777777" w:rsidR="009924B7" w:rsidRDefault="009924B7" w:rsidP="009924B7">
            <w:r>
              <w:fldChar w:fldCharType="begin" w:fldLock="1"/>
            </w:r>
            <w:r>
              <w:instrText>MERGEFIELD Att.Notes</w:instrText>
            </w:r>
            <w:r>
              <w:fldChar w:fldCharType="end"/>
            </w:r>
          </w:p>
        </w:tc>
      </w:tr>
      <w:tr w:rsidR="009924B7" w14:paraId="7CFD02B4" w14:textId="77777777" w:rsidTr="009924B7">
        <w:tc>
          <w:tcPr>
            <w:tcW w:w="1710" w:type="dxa"/>
            <w:tcBorders>
              <w:top w:val="nil"/>
              <w:left w:val="nil"/>
              <w:bottom w:val="nil"/>
              <w:right w:val="nil"/>
            </w:tcBorders>
          </w:tcPr>
          <w:p w14:paraId="2BEDE4D1" w14:textId="77777777" w:rsidR="009924B7" w:rsidRDefault="009924B7" w:rsidP="009924B7"/>
        </w:tc>
        <w:tc>
          <w:tcPr>
            <w:tcW w:w="2970" w:type="dxa"/>
            <w:tcBorders>
              <w:top w:val="nil"/>
              <w:left w:val="nil"/>
              <w:bottom w:val="nil"/>
              <w:right w:val="nil"/>
            </w:tcBorders>
          </w:tcPr>
          <w:p w14:paraId="606FEA8F" w14:textId="77777777" w:rsidR="009924B7" w:rsidRDefault="009924B7" w:rsidP="009924B7"/>
        </w:tc>
        <w:tc>
          <w:tcPr>
            <w:tcW w:w="4500" w:type="dxa"/>
            <w:tcBorders>
              <w:top w:val="nil"/>
              <w:left w:val="nil"/>
              <w:bottom w:val="nil"/>
              <w:right w:val="nil"/>
            </w:tcBorders>
          </w:tcPr>
          <w:p w14:paraId="40865879" w14:textId="77777777" w:rsidR="009924B7" w:rsidRDefault="009924B7" w:rsidP="009924B7"/>
        </w:tc>
        <w:bookmarkEnd w:id="896"/>
      </w:tr>
      <w:bookmarkStart w:id="897" w:name="BKM_3674FCC2_8FFE_4508_BFAA_F89A293E5B77"/>
      <w:tr w:rsidR="009924B7" w14:paraId="05BC4092" w14:textId="77777777" w:rsidTr="009924B7">
        <w:tc>
          <w:tcPr>
            <w:tcW w:w="1710" w:type="dxa"/>
            <w:tcBorders>
              <w:top w:val="nil"/>
              <w:left w:val="nil"/>
              <w:bottom w:val="nil"/>
              <w:right w:val="nil"/>
            </w:tcBorders>
          </w:tcPr>
          <w:p w14:paraId="115DB10C" w14:textId="77777777" w:rsidR="009924B7" w:rsidRDefault="009924B7" w:rsidP="009924B7">
            <w:r>
              <w:fldChar w:fldCharType="begin" w:fldLock="1"/>
            </w:r>
            <w:r>
              <w:instrText>MERGEFIELD Att.Alias</w:instrText>
            </w:r>
            <w:r>
              <w:fldChar w:fldCharType="separate"/>
            </w:r>
            <w:r>
              <w:t>H</w:t>
            </w:r>
            <w:r>
              <w:fldChar w:fldCharType="end"/>
            </w:r>
          </w:p>
        </w:tc>
        <w:tc>
          <w:tcPr>
            <w:tcW w:w="2970" w:type="dxa"/>
            <w:tcBorders>
              <w:top w:val="nil"/>
              <w:left w:val="nil"/>
              <w:bottom w:val="nil"/>
              <w:right w:val="nil"/>
            </w:tcBorders>
          </w:tcPr>
          <w:p w14:paraId="525DE45D" w14:textId="77777777" w:rsidR="009924B7" w:rsidRDefault="009924B7" w:rsidP="009924B7">
            <w:r>
              <w:fldChar w:fldCharType="begin" w:fldLock="1"/>
            </w:r>
            <w:r>
              <w:instrText>MERGEFIELD Att.Name</w:instrText>
            </w:r>
            <w:r>
              <w:fldChar w:fldCharType="separate"/>
            </w:r>
            <w:r>
              <w:t>Hare Hoogheid</w:t>
            </w:r>
            <w:r>
              <w:fldChar w:fldCharType="end"/>
            </w:r>
          </w:p>
        </w:tc>
        <w:tc>
          <w:tcPr>
            <w:tcW w:w="4500" w:type="dxa"/>
            <w:tcBorders>
              <w:top w:val="nil"/>
              <w:left w:val="nil"/>
              <w:bottom w:val="nil"/>
              <w:right w:val="nil"/>
            </w:tcBorders>
          </w:tcPr>
          <w:p w14:paraId="770E96CD" w14:textId="77777777" w:rsidR="009924B7" w:rsidRDefault="009924B7" w:rsidP="009924B7">
            <w:r>
              <w:fldChar w:fldCharType="begin" w:fldLock="1"/>
            </w:r>
            <w:r>
              <w:instrText>MERGEFIELD Att.Notes</w:instrText>
            </w:r>
            <w:r>
              <w:fldChar w:fldCharType="end"/>
            </w:r>
          </w:p>
        </w:tc>
      </w:tr>
      <w:tr w:rsidR="009924B7" w14:paraId="5B57E9D8" w14:textId="77777777" w:rsidTr="009924B7">
        <w:tc>
          <w:tcPr>
            <w:tcW w:w="1710" w:type="dxa"/>
            <w:tcBorders>
              <w:top w:val="nil"/>
              <w:left w:val="nil"/>
              <w:bottom w:val="nil"/>
              <w:right w:val="nil"/>
            </w:tcBorders>
          </w:tcPr>
          <w:p w14:paraId="2205CB87" w14:textId="77777777" w:rsidR="009924B7" w:rsidRDefault="009924B7" w:rsidP="009924B7"/>
        </w:tc>
        <w:tc>
          <w:tcPr>
            <w:tcW w:w="2970" w:type="dxa"/>
            <w:tcBorders>
              <w:top w:val="nil"/>
              <w:left w:val="nil"/>
              <w:bottom w:val="nil"/>
              <w:right w:val="nil"/>
            </w:tcBorders>
          </w:tcPr>
          <w:p w14:paraId="535DAD25" w14:textId="77777777" w:rsidR="009924B7" w:rsidRDefault="009924B7" w:rsidP="009924B7"/>
        </w:tc>
        <w:tc>
          <w:tcPr>
            <w:tcW w:w="4500" w:type="dxa"/>
            <w:tcBorders>
              <w:top w:val="nil"/>
              <w:left w:val="nil"/>
              <w:bottom w:val="nil"/>
              <w:right w:val="nil"/>
            </w:tcBorders>
          </w:tcPr>
          <w:p w14:paraId="4BC839A2" w14:textId="77777777" w:rsidR="009924B7" w:rsidRDefault="009924B7" w:rsidP="009924B7"/>
        </w:tc>
        <w:bookmarkEnd w:id="897"/>
      </w:tr>
      <w:bookmarkStart w:id="898" w:name="BKM_E64A7E6E_465D_4c09_8EFC_CD270A45BBBD"/>
      <w:tr w:rsidR="009924B7" w14:paraId="27A64977" w14:textId="77777777" w:rsidTr="009924B7">
        <w:tc>
          <w:tcPr>
            <w:tcW w:w="1710" w:type="dxa"/>
            <w:tcBorders>
              <w:top w:val="nil"/>
              <w:left w:val="nil"/>
              <w:bottom w:val="nil"/>
              <w:right w:val="nil"/>
            </w:tcBorders>
          </w:tcPr>
          <w:p w14:paraId="56B2F62F" w14:textId="77777777" w:rsidR="009924B7" w:rsidRDefault="009924B7" w:rsidP="009924B7">
            <w:r>
              <w:fldChar w:fldCharType="begin" w:fldLock="1"/>
            </w:r>
            <w:r>
              <w:instrText>MERGEFIELD Att.Alias</w:instrText>
            </w:r>
            <w:r>
              <w:fldChar w:fldCharType="separate"/>
            </w:r>
            <w:r>
              <w:t>J</w:t>
            </w:r>
            <w:r>
              <w:fldChar w:fldCharType="end"/>
            </w:r>
          </w:p>
        </w:tc>
        <w:tc>
          <w:tcPr>
            <w:tcW w:w="2970" w:type="dxa"/>
            <w:tcBorders>
              <w:top w:val="nil"/>
              <w:left w:val="nil"/>
              <w:bottom w:val="nil"/>
              <w:right w:val="nil"/>
            </w:tcBorders>
          </w:tcPr>
          <w:p w14:paraId="2A9B4670" w14:textId="77777777" w:rsidR="009924B7" w:rsidRDefault="009924B7" w:rsidP="009924B7">
            <w:r>
              <w:fldChar w:fldCharType="begin" w:fldLock="1"/>
            </w:r>
            <w:r>
              <w:instrText>MERGEFIELD Att.Name</w:instrText>
            </w:r>
            <w:r>
              <w:fldChar w:fldCharType="separate"/>
            </w:r>
            <w:r>
              <w:t>jonkheer</w:t>
            </w:r>
            <w:r>
              <w:fldChar w:fldCharType="end"/>
            </w:r>
          </w:p>
        </w:tc>
        <w:tc>
          <w:tcPr>
            <w:tcW w:w="4500" w:type="dxa"/>
            <w:tcBorders>
              <w:top w:val="nil"/>
              <w:left w:val="nil"/>
              <w:bottom w:val="nil"/>
              <w:right w:val="nil"/>
            </w:tcBorders>
          </w:tcPr>
          <w:p w14:paraId="21E9F69A" w14:textId="77777777" w:rsidR="009924B7" w:rsidRDefault="009924B7" w:rsidP="009924B7">
            <w:r>
              <w:fldChar w:fldCharType="begin" w:fldLock="1"/>
            </w:r>
            <w:r>
              <w:instrText>MERGEFIELD Att.Notes</w:instrText>
            </w:r>
            <w:r>
              <w:fldChar w:fldCharType="end"/>
            </w:r>
          </w:p>
        </w:tc>
      </w:tr>
      <w:tr w:rsidR="009924B7" w14:paraId="4FBBF85B" w14:textId="77777777" w:rsidTr="009924B7">
        <w:tc>
          <w:tcPr>
            <w:tcW w:w="1710" w:type="dxa"/>
            <w:tcBorders>
              <w:top w:val="nil"/>
              <w:left w:val="nil"/>
              <w:bottom w:val="nil"/>
              <w:right w:val="nil"/>
            </w:tcBorders>
          </w:tcPr>
          <w:p w14:paraId="315D13B4" w14:textId="77777777" w:rsidR="009924B7" w:rsidRDefault="009924B7" w:rsidP="009924B7"/>
        </w:tc>
        <w:tc>
          <w:tcPr>
            <w:tcW w:w="2970" w:type="dxa"/>
            <w:tcBorders>
              <w:top w:val="nil"/>
              <w:left w:val="nil"/>
              <w:bottom w:val="nil"/>
              <w:right w:val="nil"/>
            </w:tcBorders>
          </w:tcPr>
          <w:p w14:paraId="5AC9A014" w14:textId="77777777" w:rsidR="009924B7" w:rsidRDefault="009924B7" w:rsidP="009924B7"/>
        </w:tc>
        <w:tc>
          <w:tcPr>
            <w:tcW w:w="4500" w:type="dxa"/>
            <w:tcBorders>
              <w:top w:val="nil"/>
              <w:left w:val="nil"/>
              <w:bottom w:val="nil"/>
              <w:right w:val="nil"/>
            </w:tcBorders>
          </w:tcPr>
          <w:p w14:paraId="040F083F" w14:textId="77777777" w:rsidR="009924B7" w:rsidRDefault="009924B7" w:rsidP="009924B7"/>
        </w:tc>
        <w:bookmarkEnd w:id="898"/>
      </w:tr>
      <w:bookmarkStart w:id="899" w:name="BKM_E17706A2_0B66_4a96_9EEB_BF7DF61BA4D6"/>
      <w:tr w:rsidR="009924B7" w14:paraId="6A333219" w14:textId="77777777" w:rsidTr="009924B7">
        <w:tc>
          <w:tcPr>
            <w:tcW w:w="1710" w:type="dxa"/>
            <w:tcBorders>
              <w:top w:val="nil"/>
              <w:left w:val="nil"/>
              <w:bottom w:val="nil"/>
              <w:right w:val="nil"/>
            </w:tcBorders>
          </w:tcPr>
          <w:p w14:paraId="79339FFC" w14:textId="77777777" w:rsidR="009924B7" w:rsidRDefault="009924B7" w:rsidP="009924B7">
            <w:r>
              <w:fldChar w:fldCharType="begin" w:fldLock="1"/>
            </w:r>
            <w:r>
              <w:instrText>MERGEFIELD Att.Alias</w:instrText>
            </w:r>
            <w:r>
              <w:fldChar w:fldCharType="separate"/>
            </w:r>
            <w:r>
              <w:t>J</w:t>
            </w:r>
            <w:r>
              <w:fldChar w:fldCharType="end"/>
            </w:r>
          </w:p>
        </w:tc>
        <w:tc>
          <w:tcPr>
            <w:tcW w:w="2970" w:type="dxa"/>
            <w:tcBorders>
              <w:top w:val="nil"/>
              <w:left w:val="nil"/>
              <w:bottom w:val="nil"/>
              <w:right w:val="nil"/>
            </w:tcBorders>
          </w:tcPr>
          <w:p w14:paraId="4C8D7A16" w14:textId="77777777" w:rsidR="009924B7" w:rsidRDefault="009924B7" w:rsidP="009924B7">
            <w:r>
              <w:fldChar w:fldCharType="begin" w:fldLock="1"/>
            </w:r>
            <w:r>
              <w:instrText>MERGEFIELD Att.Name</w:instrText>
            </w:r>
            <w:r>
              <w:fldChar w:fldCharType="separate"/>
            </w:r>
            <w:r>
              <w:t>jonkvrouw</w:t>
            </w:r>
            <w:r>
              <w:fldChar w:fldCharType="end"/>
            </w:r>
          </w:p>
        </w:tc>
        <w:tc>
          <w:tcPr>
            <w:tcW w:w="4500" w:type="dxa"/>
            <w:tcBorders>
              <w:top w:val="nil"/>
              <w:left w:val="nil"/>
              <w:bottom w:val="nil"/>
              <w:right w:val="nil"/>
            </w:tcBorders>
          </w:tcPr>
          <w:p w14:paraId="6A917B47" w14:textId="77777777" w:rsidR="009924B7" w:rsidRDefault="009924B7" w:rsidP="009924B7">
            <w:r>
              <w:fldChar w:fldCharType="begin" w:fldLock="1"/>
            </w:r>
            <w:r>
              <w:instrText>MERGEFIELD Att.Notes</w:instrText>
            </w:r>
            <w:r>
              <w:fldChar w:fldCharType="end"/>
            </w:r>
          </w:p>
        </w:tc>
      </w:tr>
      <w:tr w:rsidR="009924B7" w14:paraId="642E56E4" w14:textId="77777777" w:rsidTr="009924B7">
        <w:tc>
          <w:tcPr>
            <w:tcW w:w="1710" w:type="dxa"/>
            <w:tcBorders>
              <w:top w:val="nil"/>
              <w:left w:val="nil"/>
              <w:bottom w:val="nil"/>
              <w:right w:val="nil"/>
            </w:tcBorders>
          </w:tcPr>
          <w:p w14:paraId="4915EB15" w14:textId="77777777" w:rsidR="009924B7" w:rsidRDefault="009924B7" w:rsidP="009924B7"/>
        </w:tc>
        <w:tc>
          <w:tcPr>
            <w:tcW w:w="2970" w:type="dxa"/>
            <w:tcBorders>
              <w:top w:val="nil"/>
              <w:left w:val="nil"/>
              <w:bottom w:val="nil"/>
              <w:right w:val="nil"/>
            </w:tcBorders>
          </w:tcPr>
          <w:p w14:paraId="68E86416" w14:textId="77777777" w:rsidR="009924B7" w:rsidRDefault="009924B7" w:rsidP="009924B7"/>
        </w:tc>
        <w:tc>
          <w:tcPr>
            <w:tcW w:w="4500" w:type="dxa"/>
            <w:tcBorders>
              <w:top w:val="nil"/>
              <w:left w:val="nil"/>
              <w:bottom w:val="nil"/>
              <w:right w:val="nil"/>
            </w:tcBorders>
          </w:tcPr>
          <w:p w14:paraId="36548991" w14:textId="77777777" w:rsidR="009924B7" w:rsidRDefault="009924B7" w:rsidP="009924B7"/>
        </w:tc>
        <w:bookmarkEnd w:id="899"/>
      </w:tr>
      <w:bookmarkEnd w:id="893"/>
    </w:tbl>
    <w:p w14:paraId="60C85326" w14:textId="1E806F9D" w:rsidR="009924B7" w:rsidRDefault="009924B7" w:rsidP="009924B7">
      <w:pPr>
        <w:rPr>
          <w:u w:color="000000"/>
        </w:rPr>
      </w:pPr>
    </w:p>
    <w:p w14:paraId="40468C2A" w14:textId="77777777" w:rsidR="009924B7" w:rsidRDefault="009924B7">
      <w:pPr>
        <w:contextualSpacing w:val="0"/>
        <w:rPr>
          <w:u w:color="000000"/>
        </w:rPr>
      </w:pPr>
      <w:r>
        <w:rPr>
          <w:u w:color="000000"/>
        </w:rPr>
        <w:br w:type="page"/>
      </w:r>
    </w:p>
    <w:bookmarkStart w:id="900" w:name="BKM_2C60DCDA_1F7A_4b5a_8B07_90F38762146D"/>
    <w:p w14:paraId="002ACF58"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reden einde relatie</w:t>
      </w:r>
      <w:r>
        <w:fldChar w:fldCharType="end"/>
      </w:r>
    </w:p>
    <w:p w14:paraId="05612416"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7CFA1DF4" w14:textId="77777777" w:rsidTr="009924B7">
        <w:trPr>
          <w:trHeight w:val="230"/>
        </w:trPr>
        <w:tc>
          <w:tcPr>
            <w:tcW w:w="1710" w:type="dxa"/>
            <w:tcBorders>
              <w:top w:val="nil"/>
              <w:left w:val="nil"/>
              <w:bottom w:val="nil"/>
              <w:right w:val="nil"/>
            </w:tcBorders>
          </w:tcPr>
          <w:p w14:paraId="7AB20D8C" w14:textId="77777777" w:rsidR="009924B7" w:rsidRDefault="009924B7" w:rsidP="009924B7">
            <w:r>
              <w:rPr>
                <w:b/>
                <w:bCs/>
              </w:rPr>
              <w:t>Definitie</w:t>
            </w:r>
          </w:p>
        </w:tc>
        <w:tc>
          <w:tcPr>
            <w:tcW w:w="7650" w:type="dxa"/>
            <w:tcBorders>
              <w:top w:val="nil"/>
              <w:left w:val="nil"/>
              <w:bottom w:val="nil"/>
              <w:right w:val="nil"/>
            </w:tcBorders>
          </w:tcPr>
          <w:p w14:paraId="1BBEACDB" w14:textId="77777777" w:rsidR="009924B7" w:rsidRDefault="009924B7" w:rsidP="009924B7">
            <w:r>
              <w:fldChar w:fldCharType="begin" w:fldLock="1"/>
            </w:r>
            <w:r>
              <w:instrText>MERGEFIELD Element.Notes</w:instrText>
            </w:r>
            <w:r>
              <w:fldChar w:fldCharType="separate"/>
            </w:r>
            <w:r>
              <w:t>De redenen voor het beëindigen van een huwelijk of geregistreerd partnerschap.</w:t>
            </w:r>
            <w:r>
              <w:fldChar w:fldCharType="end"/>
            </w:r>
          </w:p>
        </w:tc>
      </w:tr>
    </w:tbl>
    <w:p w14:paraId="225C1606"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0E06839" w14:textId="77777777" w:rsidTr="009924B7">
        <w:trPr>
          <w:trHeight w:val="230"/>
        </w:trPr>
        <w:tc>
          <w:tcPr>
            <w:tcW w:w="1710" w:type="dxa"/>
            <w:tcBorders>
              <w:top w:val="nil"/>
              <w:left w:val="nil"/>
              <w:bottom w:val="nil"/>
              <w:right w:val="nil"/>
            </w:tcBorders>
          </w:tcPr>
          <w:p w14:paraId="41C5ABBD" w14:textId="77777777" w:rsidR="009924B7" w:rsidRDefault="009924B7" w:rsidP="009924B7">
            <w:pPr>
              <w:rPr>
                <w:i/>
                <w:iCs/>
              </w:rPr>
            </w:pPr>
            <w:bookmarkStart w:id="901" w:name="BKM_8D35DF5C_AFBE_455d_BD6B_DC8425725AC2"/>
            <w:r>
              <w:rPr>
                <w:i/>
                <w:iCs/>
              </w:rPr>
              <w:t>Code</w:t>
            </w:r>
          </w:p>
        </w:tc>
        <w:tc>
          <w:tcPr>
            <w:tcW w:w="2970" w:type="dxa"/>
            <w:tcBorders>
              <w:top w:val="nil"/>
              <w:left w:val="nil"/>
              <w:bottom w:val="nil"/>
              <w:right w:val="nil"/>
            </w:tcBorders>
          </w:tcPr>
          <w:p w14:paraId="575A370B" w14:textId="77777777" w:rsidR="009924B7" w:rsidRDefault="009924B7" w:rsidP="009924B7">
            <w:pPr>
              <w:rPr>
                <w:i/>
                <w:iCs/>
              </w:rPr>
            </w:pPr>
            <w:r>
              <w:rPr>
                <w:i/>
                <w:iCs/>
              </w:rPr>
              <w:t>Naam</w:t>
            </w:r>
          </w:p>
        </w:tc>
        <w:tc>
          <w:tcPr>
            <w:tcW w:w="4500" w:type="dxa"/>
            <w:tcBorders>
              <w:top w:val="nil"/>
              <w:left w:val="nil"/>
              <w:bottom w:val="nil"/>
              <w:right w:val="nil"/>
            </w:tcBorders>
          </w:tcPr>
          <w:p w14:paraId="3AFE827A" w14:textId="77777777" w:rsidR="009924B7" w:rsidRDefault="009924B7" w:rsidP="009924B7">
            <w:pPr>
              <w:rPr>
                <w:i/>
                <w:iCs/>
              </w:rPr>
            </w:pPr>
            <w:r>
              <w:rPr>
                <w:i/>
                <w:iCs/>
              </w:rPr>
              <w:t>Definitie</w:t>
            </w:r>
          </w:p>
        </w:tc>
      </w:tr>
      <w:tr w:rsidR="009924B7" w14:paraId="095B7D95" w14:textId="77777777" w:rsidTr="009924B7">
        <w:tc>
          <w:tcPr>
            <w:tcW w:w="1710" w:type="dxa"/>
            <w:tcBorders>
              <w:top w:val="nil"/>
              <w:left w:val="nil"/>
              <w:bottom w:val="nil"/>
              <w:right w:val="nil"/>
            </w:tcBorders>
          </w:tcPr>
          <w:p w14:paraId="4C0B2DBF" w14:textId="77777777" w:rsidR="009924B7" w:rsidRDefault="009924B7" w:rsidP="009924B7">
            <w:r>
              <w:fldChar w:fldCharType="begin" w:fldLock="1"/>
            </w:r>
            <w:r>
              <w:instrText>MERGEFIELD Att.Alias</w:instrText>
            </w:r>
            <w:r>
              <w:fldChar w:fldCharType="separate"/>
            </w:r>
            <w:r>
              <w:t>?</w:t>
            </w:r>
            <w:r>
              <w:fldChar w:fldCharType="end"/>
            </w:r>
          </w:p>
        </w:tc>
        <w:tc>
          <w:tcPr>
            <w:tcW w:w="2970" w:type="dxa"/>
            <w:tcBorders>
              <w:top w:val="nil"/>
              <w:left w:val="nil"/>
              <w:bottom w:val="nil"/>
              <w:right w:val="nil"/>
            </w:tcBorders>
          </w:tcPr>
          <w:p w14:paraId="63E6C676" w14:textId="77777777" w:rsidR="009924B7" w:rsidRDefault="009924B7" w:rsidP="009924B7">
            <w:r>
              <w:fldChar w:fldCharType="begin" w:fldLock="1"/>
            </w:r>
            <w:r>
              <w:instrText>MERGEFIELD Att.Name</w:instrText>
            </w:r>
            <w:r>
              <w:fldChar w:fldCharType="separate"/>
            </w:r>
            <w:r>
              <w:t>Onbekend</w:t>
            </w:r>
            <w:r>
              <w:fldChar w:fldCharType="end"/>
            </w:r>
          </w:p>
        </w:tc>
        <w:tc>
          <w:tcPr>
            <w:tcW w:w="4500" w:type="dxa"/>
            <w:tcBorders>
              <w:top w:val="nil"/>
              <w:left w:val="nil"/>
              <w:bottom w:val="nil"/>
              <w:right w:val="nil"/>
            </w:tcBorders>
          </w:tcPr>
          <w:p w14:paraId="2758810C" w14:textId="77777777" w:rsidR="009924B7" w:rsidRDefault="009924B7" w:rsidP="009924B7">
            <w:r>
              <w:fldChar w:fldCharType="begin" w:fldLock="1"/>
            </w:r>
            <w:r>
              <w:instrText>MERGEFIELD Att.Notes</w:instrText>
            </w:r>
            <w:r>
              <w:fldChar w:fldCharType="end"/>
            </w:r>
          </w:p>
        </w:tc>
      </w:tr>
      <w:tr w:rsidR="009924B7" w14:paraId="6C94D7A8" w14:textId="77777777" w:rsidTr="009924B7">
        <w:tc>
          <w:tcPr>
            <w:tcW w:w="1710" w:type="dxa"/>
            <w:tcBorders>
              <w:top w:val="nil"/>
              <w:left w:val="nil"/>
              <w:bottom w:val="nil"/>
              <w:right w:val="nil"/>
            </w:tcBorders>
          </w:tcPr>
          <w:p w14:paraId="15ED76E7" w14:textId="77777777" w:rsidR="009924B7" w:rsidRDefault="009924B7" w:rsidP="009924B7"/>
        </w:tc>
        <w:tc>
          <w:tcPr>
            <w:tcW w:w="2970" w:type="dxa"/>
            <w:tcBorders>
              <w:top w:val="nil"/>
              <w:left w:val="nil"/>
              <w:bottom w:val="nil"/>
              <w:right w:val="nil"/>
            </w:tcBorders>
          </w:tcPr>
          <w:p w14:paraId="51F7311E" w14:textId="77777777" w:rsidR="009924B7" w:rsidRDefault="009924B7" w:rsidP="009924B7"/>
        </w:tc>
        <w:tc>
          <w:tcPr>
            <w:tcW w:w="4500" w:type="dxa"/>
            <w:tcBorders>
              <w:top w:val="nil"/>
              <w:left w:val="nil"/>
              <w:bottom w:val="nil"/>
              <w:right w:val="nil"/>
            </w:tcBorders>
          </w:tcPr>
          <w:p w14:paraId="13242464" w14:textId="77777777" w:rsidR="009924B7" w:rsidRDefault="009924B7" w:rsidP="009924B7"/>
        </w:tc>
        <w:bookmarkEnd w:id="901"/>
      </w:tr>
      <w:bookmarkStart w:id="902" w:name="BKM_E4ABC3F5_1C1B_453e_BD0F_B437CDECED6A"/>
      <w:tr w:rsidR="009924B7" w14:paraId="1C15668E" w14:textId="77777777" w:rsidTr="009924B7">
        <w:tc>
          <w:tcPr>
            <w:tcW w:w="1710" w:type="dxa"/>
            <w:tcBorders>
              <w:top w:val="nil"/>
              <w:left w:val="nil"/>
              <w:bottom w:val="nil"/>
              <w:right w:val="nil"/>
            </w:tcBorders>
          </w:tcPr>
          <w:p w14:paraId="2522453D" w14:textId="77777777" w:rsidR="009924B7" w:rsidRDefault="009924B7" w:rsidP="009924B7">
            <w:r>
              <w:fldChar w:fldCharType="begin" w:fldLock="1"/>
            </w:r>
            <w:r>
              <w:instrText>MERGEFIELD Att.Alias</w:instrText>
            </w:r>
            <w:r>
              <w:fldChar w:fldCharType="separate"/>
            </w:r>
            <w:r>
              <w:t>A</w:t>
            </w:r>
            <w:r>
              <w:fldChar w:fldCharType="end"/>
            </w:r>
          </w:p>
        </w:tc>
        <w:tc>
          <w:tcPr>
            <w:tcW w:w="2970" w:type="dxa"/>
            <w:tcBorders>
              <w:top w:val="nil"/>
              <w:left w:val="nil"/>
              <w:bottom w:val="nil"/>
              <w:right w:val="nil"/>
            </w:tcBorders>
          </w:tcPr>
          <w:p w14:paraId="2EC6FCB8" w14:textId="77777777" w:rsidR="009924B7" w:rsidRDefault="009924B7" w:rsidP="009924B7">
            <w:r>
              <w:fldChar w:fldCharType="begin" w:fldLock="1"/>
            </w:r>
            <w:r>
              <w:instrText>MERGEFIELD Att.Name</w:instrText>
            </w:r>
            <w:r>
              <w:fldChar w:fldCharType="separate"/>
            </w:r>
            <w:r>
              <w:t>Vermissing van een persoon gevolgd door andere verbintenis</w:t>
            </w:r>
            <w:r>
              <w:fldChar w:fldCharType="end"/>
            </w:r>
          </w:p>
        </w:tc>
        <w:tc>
          <w:tcPr>
            <w:tcW w:w="4500" w:type="dxa"/>
            <w:tcBorders>
              <w:top w:val="nil"/>
              <w:left w:val="nil"/>
              <w:bottom w:val="nil"/>
              <w:right w:val="nil"/>
            </w:tcBorders>
          </w:tcPr>
          <w:p w14:paraId="22D9E43B" w14:textId="77777777" w:rsidR="009924B7" w:rsidRDefault="009924B7" w:rsidP="009924B7">
            <w:r>
              <w:fldChar w:fldCharType="begin" w:fldLock="1"/>
            </w:r>
            <w:r>
              <w:instrText>MERGEFIELD Att.Notes</w:instrText>
            </w:r>
            <w:r>
              <w:fldChar w:fldCharType="end"/>
            </w:r>
          </w:p>
        </w:tc>
      </w:tr>
      <w:tr w:rsidR="009924B7" w14:paraId="74AF3980" w14:textId="77777777" w:rsidTr="009924B7">
        <w:tc>
          <w:tcPr>
            <w:tcW w:w="1710" w:type="dxa"/>
            <w:tcBorders>
              <w:top w:val="nil"/>
              <w:left w:val="nil"/>
              <w:bottom w:val="nil"/>
              <w:right w:val="nil"/>
            </w:tcBorders>
          </w:tcPr>
          <w:p w14:paraId="7C0C151F" w14:textId="77777777" w:rsidR="009924B7" w:rsidRDefault="009924B7" w:rsidP="009924B7"/>
        </w:tc>
        <w:tc>
          <w:tcPr>
            <w:tcW w:w="2970" w:type="dxa"/>
            <w:tcBorders>
              <w:top w:val="nil"/>
              <w:left w:val="nil"/>
              <w:bottom w:val="nil"/>
              <w:right w:val="nil"/>
            </w:tcBorders>
          </w:tcPr>
          <w:p w14:paraId="769347A9" w14:textId="77777777" w:rsidR="009924B7" w:rsidRDefault="009924B7" w:rsidP="009924B7"/>
        </w:tc>
        <w:tc>
          <w:tcPr>
            <w:tcW w:w="4500" w:type="dxa"/>
            <w:tcBorders>
              <w:top w:val="nil"/>
              <w:left w:val="nil"/>
              <w:bottom w:val="nil"/>
              <w:right w:val="nil"/>
            </w:tcBorders>
          </w:tcPr>
          <w:p w14:paraId="0B3112E9" w14:textId="77777777" w:rsidR="009924B7" w:rsidRDefault="009924B7" w:rsidP="009924B7"/>
        </w:tc>
        <w:bookmarkEnd w:id="902"/>
      </w:tr>
      <w:bookmarkStart w:id="903" w:name="BKM_746064BF_2DE3_4b54_B643_FCDC82D25F53"/>
      <w:tr w:rsidR="009924B7" w14:paraId="599BC214" w14:textId="77777777" w:rsidTr="009924B7">
        <w:tc>
          <w:tcPr>
            <w:tcW w:w="1710" w:type="dxa"/>
            <w:tcBorders>
              <w:top w:val="nil"/>
              <w:left w:val="nil"/>
              <w:bottom w:val="nil"/>
              <w:right w:val="nil"/>
            </w:tcBorders>
          </w:tcPr>
          <w:p w14:paraId="013DE0EF" w14:textId="77777777" w:rsidR="009924B7" w:rsidRDefault="009924B7" w:rsidP="009924B7">
            <w:r>
              <w:fldChar w:fldCharType="begin" w:fldLock="1"/>
            </w:r>
            <w:r>
              <w:instrText>MERGEFIELD Att.Alias</w:instrText>
            </w:r>
            <w:r>
              <w:fldChar w:fldCharType="separate"/>
            </w:r>
            <w:r>
              <w:t>N</w:t>
            </w:r>
            <w:r>
              <w:fldChar w:fldCharType="end"/>
            </w:r>
          </w:p>
        </w:tc>
        <w:tc>
          <w:tcPr>
            <w:tcW w:w="2970" w:type="dxa"/>
            <w:tcBorders>
              <w:top w:val="nil"/>
              <w:left w:val="nil"/>
              <w:bottom w:val="nil"/>
              <w:right w:val="nil"/>
            </w:tcBorders>
          </w:tcPr>
          <w:p w14:paraId="3DEAE6D9" w14:textId="77777777" w:rsidR="009924B7" w:rsidRDefault="009924B7" w:rsidP="009924B7">
            <w:r>
              <w:fldChar w:fldCharType="begin" w:fldLock="1"/>
            </w:r>
            <w:r>
              <w:instrText>MERGEFIELD Att.Name</w:instrText>
            </w:r>
            <w:r>
              <w:fldChar w:fldCharType="separate"/>
            </w:r>
            <w:r>
              <w:t>Nietigverklaring</w:t>
            </w:r>
            <w:r>
              <w:fldChar w:fldCharType="end"/>
            </w:r>
          </w:p>
        </w:tc>
        <w:tc>
          <w:tcPr>
            <w:tcW w:w="4500" w:type="dxa"/>
            <w:tcBorders>
              <w:top w:val="nil"/>
              <w:left w:val="nil"/>
              <w:bottom w:val="nil"/>
              <w:right w:val="nil"/>
            </w:tcBorders>
          </w:tcPr>
          <w:p w14:paraId="77A6EB3F" w14:textId="77777777" w:rsidR="009924B7" w:rsidRDefault="009924B7" w:rsidP="009924B7">
            <w:r>
              <w:fldChar w:fldCharType="begin" w:fldLock="1"/>
            </w:r>
            <w:r>
              <w:instrText>MERGEFIELD Att.Notes</w:instrText>
            </w:r>
            <w:r>
              <w:fldChar w:fldCharType="end"/>
            </w:r>
          </w:p>
        </w:tc>
      </w:tr>
      <w:tr w:rsidR="009924B7" w14:paraId="58252079" w14:textId="77777777" w:rsidTr="009924B7">
        <w:tc>
          <w:tcPr>
            <w:tcW w:w="1710" w:type="dxa"/>
            <w:tcBorders>
              <w:top w:val="nil"/>
              <w:left w:val="nil"/>
              <w:bottom w:val="nil"/>
              <w:right w:val="nil"/>
            </w:tcBorders>
          </w:tcPr>
          <w:p w14:paraId="47714C36" w14:textId="77777777" w:rsidR="009924B7" w:rsidRDefault="009924B7" w:rsidP="009924B7"/>
        </w:tc>
        <w:tc>
          <w:tcPr>
            <w:tcW w:w="2970" w:type="dxa"/>
            <w:tcBorders>
              <w:top w:val="nil"/>
              <w:left w:val="nil"/>
              <w:bottom w:val="nil"/>
              <w:right w:val="nil"/>
            </w:tcBorders>
          </w:tcPr>
          <w:p w14:paraId="60859060" w14:textId="77777777" w:rsidR="009924B7" w:rsidRDefault="009924B7" w:rsidP="009924B7"/>
        </w:tc>
        <w:tc>
          <w:tcPr>
            <w:tcW w:w="4500" w:type="dxa"/>
            <w:tcBorders>
              <w:top w:val="nil"/>
              <w:left w:val="nil"/>
              <w:bottom w:val="nil"/>
              <w:right w:val="nil"/>
            </w:tcBorders>
          </w:tcPr>
          <w:p w14:paraId="7F00AE21" w14:textId="77777777" w:rsidR="009924B7" w:rsidRDefault="009924B7" w:rsidP="009924B7"/>
        </w:tc>
        <w:bookmarkEnd w:id="903"/>
      </w:tr>
      <w:bookmarkStart w:id="904" w:name="BKM_B5FA5DD1_6EBF_4168_A65C_153746D9AFE0"/>
      <w:tr w:rsidR="009924B7" w14:paraId="15BF2EB3" w14:textId="77777777" w:rsidTr="009924B7">
        <w:tc>
          <w:tcPr>
            <w:tcW w:w="1710" w:type="dxa"/>
            <w:tcBorders>
              <w:top w:val="nil"/>
              <w:left w:val="nil"/>
              <w:bottom w:val="nil"/>
              <w:right w:val="nil"/>
            </w:tcBorders>
          </w:tcPr>
          <w:p w14:paraId="235B9ECC" w14:textId="77777777" w:rsidR="009924B7" w:rsidRDefault="009924B7" w:rsidP="009924B7">
            <w:r>
              <w:fldChar w:fldCharType="begin" w:fldLock="1"/>
            </w:r>
            <w:r>
              <w:instrText>MERGEFIELD Att.Alias</w:instrText>
            </w:r>
            <w:r>
              <w:fldChar w:fldCharType="separate"/>
            </w:r>
            <w:r>
              <w:t>O</w:t>
            </w:r>
            <w:r>
              <w:fldChar w:fldCharType="end"/>
            </w:r>
          </w:p>
        </w:tc>
        <w:tc>
          <w:tcPr>
            <w:tcW w:w="2970" w:type="dxa"/>
            <w:tcBorders>
              <w:top w:val="nil"/>
              <w:left w:val="nil"/>
              <w:bottom w:val="nil"/>
              <w:right w:val="nil"/>
            </w:tcBorders>
          </w:tcPr>
          <w:p w14:paraId="0CE7AD9D" w14:textId="77777777" w:rsidR="009924B7" w:rsidRDefault="009924B7" w:rsidP="009924B7">
            <w:r>
              <w:fldChar w:fldCharType="begin" w:fldLock="1"/>
            </w:r>
            <w:r>
              <w:instrText>MERGEFIELD Att.Name</w:instrText>
            </w:r>
            <w:r>
              <w:fldChar w:fldCharType="separate"/>
            </w:r>
            <w:r>
              <w:t>Overlijden partner</w:t>
            </w:r>
            <w:r>
              <w:fldChar w:fldCharType="end"/>
            </w:r>
          </w:p>
        </w:tc>
        <w:tc>
          <w:tcPr>
            <w:tcW w:w="4500" w:type="dxa"/>
            <w:tcBorders>
              <w:top w:val="nil"/>
              <w:left w:val="nil"/>
              <w:bottom w:val="nil"/>
              <w:right w:val="nil"/>
            </w:tcBorders>
          </w:tcPr>
          <w:p w14:paraId="2EFC07AC" w14:textId="77777777" w:rsidR="009924B7" w:rsidRDefault="009924B7" w:rsidP="009924B7">
            <w:r>
              <w:fldChar w:fldCharType="begin" w:fldLock="1"/>
            </w:r>
            <w:r>
              <w:instrText>MERGEFIELD Att.Notes</w:instrText>
            </w:r>
            <w:r>
              <w:fldChar w:fldCharType="end"/>
            </w:r>
          </w:p>
        </w:tc>
      </w:tr>
      <w:tr w:rsidR="009924B7" w14:paraId="51FAEE10" w14:textId="77777777" w:rsidTr="009924B7">
        <w:tc>
          <w:tcPr>
            <w:tcW w:w="1710" w:type="dxa"/>
            <w:tcBorders>
              <w:top w:val="nil"/>
              <w:left w:val="nil"/>
              <w:bottom w:val="nil"/>
              <w:right w:val="nil"/>
            </w:tcBorders>
          </w:tcPr>
          <w:p w14:paraId="626F3B01" w14:textId="77777777" w:rsidR="009924B7" w:rsidRDefault="009924B7" w:rsidP="009924B7"/>
        </w:tc>
        <w:tc>
          <w:tcPr>
            <w:tcW w:w="2970" w:type="dxa"/>
            <w:tcBorders>
              <w:top w:val="nil"/>
              <w:left w:val="nil"/>
              <w:bottom w:val="nil"/>
              <w:right w:val="nil"/>
            </w:tcBorders>
          </w:tcPr>
          <w:p w14:paraId="6037751F" w14:textId="77777777" w:rsidR="009924B7" w:rsidRDefault="009924B7" w:rsidP="009924B7"/>
        </w:tc>
        <w:tc>
          <w:tcPr>
            <w:tcW w:w="4500" w:type="dxa"/>
            <w:tcBorders>
              <w:top w:val="nil"/>
              <w:left w:val="nil"/>
              <w:bottom w:val="nil"/>
              <w:right w:val="nil"/>
            </w:tcBorders>
          </w:tcPr>
          <w:p w14:paraId="4A950558" w14:textId="77777777" w:rsidR="009924B7" w:rsidRDefault="009924B7" w:rsidP="009924B7"/>
        </w:tc>
        <w:bookmarkEnd w:id="904"/>
      </w:tr>
      <w:bookmarkStart w:id="905" w:name="BKM_58873F58_A087_41dc_872B_5CE783793DCE"/>
      <w:tr w:rsidR="009924B7" w14:paraId="4D027086" w14:textId="77777777" w:rsidTr="009924B7">
        <w:tc>
          <w:tcPr>
            <w:tcW w:w="1710" w:type="dxa"/>
            <w:tcBorders>
              <w:top w:val="nil"/>
              <w:left w:val="nil"/>
              <w:bottom w:val="nil"/>
              <w:right w:val="nil"/>
            </w:tcBorders>
          </w:tcPr>
          <w:p w14:paraId="228BC7A3" w14:textId="77777777" w:rsidR="009924B7" w:rsidRDefault="009924B7" w:rsidP="009924B7">
            <w:r>
              <w:fldChar w:fldCharType="begin" w:fldLock="1"/>
            </w:r>
            <w:r>
              <w:instrText>MERGEFIELD Att.Alias</w:instrText>
            </w:r>
            <w:r>
              <w:fldChar w:fldCharType="separate"/>
            </w:r>
            <w:r>
              <w:t>R</w:t>
            </w:r>
            <w:r>
              <w:fldChar w:fldCharType="end"/>
            </w:r>
          </w:p>
        </w:tc>
        <w:tc>
          <w:tcPr>
            <w:tcW w:w="2970" w:type="dxa"/>
            <w:tcBorders>
              <w:top w:val="nil"/>
              <w:left w:val="nil"/>
              <w:bottom w:val="nil"/>
              <w:right w:val="nil"/>
            </w:tcBorders>
          </w:tcPr>
          <w:p w14:paraId="67767A4D" w14:textId="77777777" w:rsidR="009924B7" w:rsidRDefault="009924B7" w:rsidP="009924B7">
            <w:r>
              <w:fldChar w:fldCharType="begin" w:fldLock="1"/>
            </w:r>
            <w:r>
              <w:instrText>MERGEFIELD Att.Name</w:instrText>
            </w:r>
            <w:r>
              <w:fldChar w:fldCharType="separate"/>
            </w:r>
            <w:r>
              <w:t>Rechtsvermoeden van overlijden partner</w:t>
            </w:r>
            <w:r>
              <w:fldChar w:fldCharType="end"/>
            </w:r>
          </w:p>
        </w:tc>
        <w:tc>
          <w:tcPr>
            <w:tcW w:w="4500" w:type="dxa"/>
            <w:tcBorders>
              <w:top w:val="nil"/>
              <w:left w:val="nil"/>
              <w:bottom w:val="nil"/>
              <w:right w:val="nil"/>
            </w:tcBorders>
          </w:tcPr>
          <w:p w14:paraId="473EBDC1" w14:textId="77777777" w:rsidR="009924B7" w:rsidRDefault="009924B7" w:rsidP="009924B7">
            <w:r>
              <w:fldChar w:fldCharType="begin" w:fldLock="1"/>
            </w:r>
            <w:r>
              <w:instrText>MERGEFIELD Att.Notes</w:instrText>
            </w:r>
            <w:r>
              <w:fldChar w:fldCharType="end"/>
            </w:r>
          </w:p>
        </w:tc>
      </w:tr>
      <w:tr w:rsidR="009924B7" w14:paraId="3DA6BAA6" w14:textId="77777777" w:rsidTr="009924B7">
        <w:tc>
          <w:tcPr>
            <w:tcW w:w="1710" w:type="dxa"/>
            <w:tcBorders>
              <w:top w:val="nil"/>
              <w:left w:val="nil"/>
              <w:bottom w:val="nil"/>
              <w:right w:val="nil"/>
            </w:tcBorders>
          </w:tcPr>
          <w:p w14:paraId="71A3B598" w14:textId="77777777" w:rsidR="009924B7" w:rsidRDefault="009924B7" w:rsidP="009924B7"/>
        </w:tc>
        <w:tc>
          <w:tcPr>
            <w:tcW w:w="2970" w:type="dxa"/>
            <w:tcBorders>
              <w:top w:val="nil"/>
              <w:left w:val="nil"/>
              <w:bottom w:val="nil"/>
              <w:right w:val="nil"/>
            </w:tcBorders>
          </w:tcPr>
          <w:p w14:paraId="307A7E28" w14:textId="77777777" w:rsidR="009924B7" w:rsidRDefault="009924B7" w:rsidP="009924B7"/>
        </w:tc>
        <w:tc>
          <w:tcPr>
            <w:tcW w:w="4500" w:type="dxa"/>
            <w:tcBorders>
              <w:top w:val="nil"/>
              <w:left w:val="nil"/>
              <w:bottom w:val="nil"/>
              <w:right w:val="nil"/>
            </w:tcBorders>
          </w:tcPr>
          <w:p w14:paraId="66469A9F" w14:textId="77777777" w:rsidR="009924B7" w:rsidRDefault="009924B7" w:rsidP="009924B7"/>
        </w:tc>
        <w:bookmarkEnd w:id="905"/>
      </w:tr>
      <w:bookmarkStart w:id="906" w:name="BKM_1FAD5F21_0328_4262_A76A_745E0D71F22E"/>
      <w:tr w:rsidR="009924B7" w14:paraId="08A345A3" w14:textId="77777777" w:rsidTr="009924B7">
        <w:tc>
          <w:tcPr>
            <w:tcW w:w="1710" w:type="dxa"/>
            <w:tcBorders>
              <w:top w:val="nil"/>
              <w:left w:val="nil"/>
              <w:bottom w:val="nil"/>
              <w:right w:val="nil"/>
            </w:tcBorders>
          </w:tcPr>
          <w:p w14:paraId="405359EE" w14:textId="77777777" w:rsidR="009924B7" w:rsidRDefault="009924B7" w:rsidP="009924B7">
            <w:r>
              <w:fldChar w:fldCharType="begin" w:fldLock="1"/>
            </w:r>
            <w:r>
              <w:instrText>MERGEFIELD Att.Alias</w:instrText>
            </w:r>
            <w:r>
              <w:fldChar w:fldCharType="separate"/>
            </w:r>
            <w:r>
              <w:t>S</w:t>
            </w:r>
            <w:r>
              <w:fldChar w:fldCharType="end"/>
            </w:r>
          </w:p>
        </w:tc>
        <w:tc>
          <w:tcPr>
            <w:tcW w:w="2970" w:type="dxa"/>
            <w:tcBorders>
              <w:top w:val="nil"/>
              <w:left w:val="nil"/>
              <w:bottom w:val="nil"/>
              <w:right w:val="nil"/>
            </w:tcBorders>
          </w:tcPr>
          <w:p w14:paraId="58ADE151" w14:textId="77777777" w:rsidR="009924B7" w:rsidRDefault="009924B7" w:rsidP="009924B7">
            <w:r>
              <w:fldChar w:fldCharType="begin" w:fldLock="1"/>
            </w:r>
            <w:r>
              <w:instrText>MERGEFIELD Att.Name</w:instrText>
            </w:r>
            <w:r>
              <w:fldChar w:fldCharType="separate"/>
            </w:r>
            <w:r>
              <w:t>Echtscheiding, ontbinding of eindigen conform Nederlands recht</w:t>
            </w:r>
            <w:r>
              <w:fldChar w:fldCharType="end"/>
            </w:r>
          </w:p>
        </w:tc>
        <w:tc>
          <w:tcPr>
            <w:tcW w:w="4500" w:type="dxa"/>
            <w:tcBorders>
              <w:top w:val="nil"/>
              <w:left w:val="nil"/>
              <w:bottom w:val="nil"/>
              <w:right w:val="nil"/>
            </w:tcBorders>
          </w:tcPr>
          <w:p w14:paraId="21A9C2CF" w14:textId="77777777" w:rsidR="009924B7" w:rsidRDefault="009924B7" w:rsidP="009924B7">
            <w:r>
              <w:fldChar w:fldCharType="begin" w:fldLock="1"/>
            </w:r>
            <w:r>
              <w:instrText>MERGEFIELD Att.Notes</w:instrText>
            </w:r>
            <w:r>
              <w:fldChar w:fldCharType="end"/>
            </w:r>
          </w:p>
        </w:tc>
      </w:tr>
      <w:tr w:rsidR="009924B7" w14:paraId="4809214B" w14:textId="77777777" w:rsidTr="009924B7">
        <w:tc>
          <w:tcPr>
            <w:tcW w:w="1710" w:type="dxa"/>
            <w:tcBorders>
              <w:top w:val="nil"/>
              <w:left w:val="nil"/>
              <w:bottom w:val="nil"/>
              <w:right w:val="nil"/>
            </w:tcBorders>
          </w:tcPr>
          <w:p w14:paraId="7AB327CC" w14:textId="77777777" w:rsidR="009924B7" w:rsidRDefault="009924B7" w:rsidP="009924B7"/>
        </w:tc>
        <w:tc>
          <w:tcPr>
            <w:tcW w:w="2970" w:type="dxa"/>
            <w:tcBorders>
              <w:top w:val="nil"/>
              <w:left w:val="nil"/>
              <w:bottom w:val="nil"/>
              <w:right w:val="nil"/>
            </w:tcBorders>
          </w:tcPr>
          <w:p w14:paraId="460AB60B" w14:textId="77777777" w:rsidR="009924B7" w:rsidRDefault="009924B7" w:rsidP="009924B7"/>
        </w:tc>
        <w:tc>
          <w:tcPr>
            <w:tcW w:w="4500" w:type="dxa"/>
            <w:tcBorders>
              <w:top w:val="nil"/>
              <w:left w:val="nil"/>
              <w:bottom w:val="nil"/>
              <w:right w:val="nil"/>
            </w:tcBorders>
          </w:tcPr>
          <w:p w14:paraId="23F6A448" w14:textId="77777777" w:rsidR="009924B7" w:rsidRDefault="009924B7" w:rsidP="009924B7"/>
        </w:tc>
        <w:bookmarkEnd w:id="906"/>
      </w:tr>
      <w:bookmarkStart w:id="907" w:name="BKM_39B8FA3B_3487_4fd0_8955_90A560CFC21E"/>
      <w:tr w:rsidR="009924B7" w14:paraId="3463B627" w14:textId="77777777" w:rsidTr="009924B7">
        <w:tc>
          <w:tcPr>
            <w:tcW w:w="1710" w:type="dxa"/>
            <w:tcBorders>
              <w:top w:val="nil"/>
              <w:left w:val="nil"/>
              <w:bottom w:val="nil"/>
              <w:right w:val="nil"/>
            </w:tcBorders>
          </w:tcPr>
          <w:p w14:paraId="214F0A7F" w14:textId="77777777" w:rsidR="009924B7" w:rsidRDefault="009924B7" w:rsidP="009924B7">
            <w:r>
              <w:fldChar w:fldCharType="begin" w:fldLock="1"/>
            </w:r>
            <w:r>
              <w:instrText>MERGEFIELD Att.Alias</w:instrText>
            </w:r>
            <w:r>
              <w:fldChar w:fldCharType="separate"/>
            </w:r>
            <w:r>
              <w:t>V</w:t>
            </w:r>
            <w:r>
              <w:fldChar w:fldCharType="end"/>
            </w:r>
          </w:p>
        </w:tc>
        <w:tc>
          <w:tcPr>
            <w:tcW w:w="2970" w:type="dxa"/>
            <w:tcBorders>
              <w:top w:val="nil"/>
              <w:left w:val="nil"/>
              <w:bottom w:val="nil"/>
              <w:right w:val="nil"/>
            </w:tcBorders>
          </w:tcPr>
          <w:p w14:paraId="70527237" w14:textId="77777777" w:rsidR="009924B7" w:rsidRDefault="009924B7" w:rsidP="009924B7">
            <w:r>
              <w:fldChar w:fldCharType="begin" w:fldLock="1"/>
            </w:r>
            <w:r>
              <w:instrText>MERGEFIELD Att.Name</w:instrText>
            </w:r>
            <w:r>
              <w:fldChar w:fldCharType="separate"/>
            </w:r>
            <w:r>
              <w:t>Naar vreemd recht anders beëindigd</w:t>
            </w:r>
            <w:r>
              <w:fldChar w:fldCharType="end"/>
            </w:r>
          </w:p>
        </w:tc>
        <w:tc>
          <w:tcPr>
            <w:tcW w:w="4500" w:type="dxa"/>
            <w:tcBorders>
              <w:top w:val="nil"/>
              <w:left w:val="nil"/>
              <w:bottom w:val="nil"/>
              <w:right w:val="nil"/>
            </w:tcBorders>
          </w:tcPr>
          <w:p w14:paraId="25F49E25" w14:textId="77777777" w:rsidR="009924B7" w:rsidRDefault="009924B7" w:rsidP="009924B7">
            <w:r>
              <w:fldChar w:fldCharType="begin" w:fldLock="1"/>
            </w:r>
            <w:r>
              <w:instrText>MERGEFIELD Att.Notes</w:instrText>
            </w:r>
            <w:r>
              <w:fldChar w:fldCharType="end"/>
            </w:r>
          </w:p>
        </w:tc>
      </w:tr>
      <w:tr w:rsidR="009924B7" w14:paraId="0C6CDE4C" w14:textId="77777777" w:rsidTr="009924B7">
        <w:tc>
          <w:tcPr>
            <w:tcW w:w="1710" w:type="dxa"/>
            <w:tcBorders>
              <w:top w:val="nil"/>
              <w:left w:val="nil"/>
              <w:bottom w:val="nil"/>
              <w:right w:val="nil"/>
            </w:tcBorders>
          </w:tcPr>
          <w:p w14:paraId="704FBF4C" w14:textId="77777777" w:rsidR="009924B7" w:rsidRDefault="009924B7" w:rsidP="009924B7"/>
        </w:tc>
        <w:tc>
          <w:tcPr>
            <w:tcW w:w="2970" w:type="dxa"/>
            <w:tcBorders>
              <w:top w:val="nil"/>
              <w:left w:val="nil"/>
              <w:bottom w:val="nil"/>
              <w:right w:val="nil"/>
            </w:tcBorders>
          </w:tcPr>
          <w:p w14:paraId="3E6AAB3D" w14:textId="77777777" w:rsidR="009924B7" w:rsidRDefault="009924B7" w:rsidP="009924B7"/>
        </w:tc>
        <w:tc>
          <w:tcPr>
            <w:tcW w:w="4500" w:type="dxa"/>
            <w:tcBorders>
              <w:top w:val="nil"/>
              <w:left w:val="nil"/>
              <w:bottom w:val="nil"/>
              <w:right w:val="nil"/>
            </w:tcBorders>
          </w:tcPr>
          <w:p w14:paraId="1D381AE7" w14:textId="77777777" w:rsidR="009924B7" w:rsidRDefault="009924B7" w:rsidP="009924B7"/>
        </w:tc>
        <w:bookmarkEnd w:id="907"/>
      </w:tr>
      <w:bookmarkStart w:id="908" w:name="BKM_249F7775_2661_41d3_9CA4_DA62A55AD659"/>
      <w:tr w:rsidR="009924B7" w14:paraId="6A6B7C9F" w14:textId="77777777" w:rsidTr="009924B7">
        <w:tc>
          <w:tcPr>
            <w:tcW w:w="1710" w:type="dxa"/>
            <w:tcBorders>
              <w:top w:val="nil"/>
              <w:left w:val="nil"/>
              <w:bottom w:val="nil"/>
              <w:right w:val="nil"/>
            </w:tcBorders>
          </w:tcPr>
          <w:p w14:paraId="4798BCEF" w14:textId="77777777" w:rsidR="009924B7" w:rsidRDefault="009924B7" w:rsidP="009924B7">
            <w:r>
              <w:fldChar w:fldCharType="begin" w:fldLock="1"/>
            </w:r>
            <w:r>
              <w:instrText>MERGEFIELD Att.Alias</w:instrText>
            </w:r>
            <w:r>
              <w:fldChar w:fldCharType="separate"/>
            </w:r>
            <w:r>
              <w:t>Z</w:t>
            </w:r>
            <w:r>
              <w:fldChar w:fldCharType="end"/>
            </w:r>
          </w:p>
        </w:tc>
        <w:tc>
          <w:tcPr>
            <w:tcW w:w="2970" w:type="dxa"/>
            <w:tcBorders>
              <w:top w:val="nil"/>
              <w:left w:val="nil"/>
              <w:bottom w:val="nil"/>
              <w:right w:val="nil"/>
            </w:tcBorders>
          </w:tcPr>
          <w:p w14:paraId="499506EC" w14:textId="77777777" w:rsidR="009924B7" w:rsidRDefault="009924B7" w:rsidP="009924B7">
            <w:r>
              <w:fldChar w:fldCharType="begin" w:fldLock="1"/>
            </w:r>
            <w:r>
              <w:instrText>MERGEFIELD Att.Name</w:instrText>
            </w:r>
            <w:r>
              <w:fldChar w:fldCharType="separate"/>
            </w:r>
            <w:r>
              <w:t>Omzetting van soort verbintenis</w:t>
            </w:r>
            <w:r>
              <w:fldChar w:fldCharType="end"/>
            </w:r>
          </w:p>
        </w:tc>
        <w:tc>
          <w:tcPr>
            <w:tcW w:w="4500" w:type="dxa"/>
            <w:tcBorders>
              <w:top w:val="nil"/>
              <w:left w:val="nil"/>
              <w:bottom w:val="nil"/>
              <w:right w:val="nil"/>
            </w:tcBorders>
          </w:tcPr>
          <w:p w14:paraId="75376D5D" w14:textId="77777777" w:rsidR="009924B7" w:rsidRDefault="009924B7" w:rsidP="009924B7">
            <w:r>
              <w:fldChar w:fldCharType="begin" w:fldLock="1"/>
            </w:r>
            <w:r>
              <w:instrText>MERGEFIELD Att.Notes</w:instrText>
            </w:r>
            <w:r>
              <w:fldChar w:fldCharType="end"/>
            </w:r>
          </w:p>
        </w:tc>
      </w:tr>
      <w:tr w:rsidR="009924B7" w14:paraId="56B2205D" w14:textId="77777777" w:rsidTr="009924B7">
        <w:tc>
          <w:tcPr>
            <w:tcW w:w="1710" w:type="dxa"/>
            <w:tcBorders>
              <w:top w:val="nil"/>
              <w:left w:val="nil"/>
              <w:bottom w:val="nil"/>
              <w:right w:val="nil"/>
            </w:tcBorders>
          </w:tcPr>
          <w:p w14:paraId="3898D8EC" w14:textId="77777777" w:rsidR="009924B7" w:rsidRDefault="009924B7" w:rsidP="009924B7"/>
        </w:tc>
        <w:tc>
          <w:tcPr>
            <w:tcW w:w="2970" w:type="dxa"/>
            <w:tcBorders>
              <w:top w:val="nil"/>
              <w:left w:val="nil"/>
              <w:bottom w:val="nil"/>
              <w:right w:val="nil"/>
            </w:tcBorders>
          </w:tcPr>
          <w:p w14:paraId="5AC6A48F" w14:textId="77777777" w:rsidR="009924B7" w:rsidRDefault="009924B7" w:rsidP="009924B7"/>
        </w:tc>
        <w:tc>
          <w:tcPr>
            <w:tcW w:w="4500" w:type="dxa"/>
            <w:tcBorders>
              <w:top w:val="nil"/>
              <w:left w:val="nil"/>
              <w:bottom w:val="nil"/>
              <w:right w:val="nil"/>
            </w:tcBorders>
          </w:tcPr>
          <w:p w14:paraId="11A3DF17" w14:textId="77777777" w:rsidR="009924B7" w:rsidRDefault="009924B7" w:rsidP="009924B7"/>
        </w:tc>
        <w:bookmarkEnd w:id="908"/>
      </w:tr>
      <w:bookmarkEnd w:id="900"/>
    </w:tbl>
    <w:p w14:paraId="0A9073AB" w14:textId="41B7B396" w:rsidR="009924B7" w:rsidRDefault="009924B7" w:rsidP="009924B7">
      <w:pPr>
        <w:rPr>
          <w:u w:color="000000"/>
        </w:rPr>
      </w:pPr>
    </w:p>
    <w:p w14:paraId="3F7146E0" w14:textId="77777777" w:rsidR="009924B7" w:rsidRDefault="009924B7">
      <w:pPr>
        <w:contextualSpacing w:val="0"/>
        <w:rPr>
          <w:u w:color="000000"/>
        </w:rPr>
      </w:pPr>
      <w:r>
        <w:rPr>
          <w:u w:color="000000"/>
        </w:rPr>
        <w:br w:type="page"/>
      </w:r>
    </w:p>
    <w:bookmarkStart w:id="909" w:name="BKM_8555EE0F_7514_4a93_8469_FDAEB28E2626"/>
    <w:p w14:paraId="62B21F77"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reden wijziging adres</w:t>
      </w:r>
      <w:r>
        <w:fldChar w:fldCharType="end"/>
      </w:r>
    </w:p>
    <w:p w14:paraId="666E08D8"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2E64399" w14:textId="77777777" w:rsidTr="009924B7">
        <w:trPr>
          <w:trHeight w:val="230"/>
        </w:trPr>
        <w:tc>
          <w:tcPr>
            <w:tcW w:w="1710" w:type="dxa"/>
            <w:tcBorders>
              <w:top w:val="nil"/>
              <w:left w:val="nil"/>
              <w:bottom w:val="nil"/>
              <w:right w:val="nil"/>
            </w:tcBorders>
          </w:tcPr>
          <w:p w14:paraId="265646E6" w14:textId="77777777" w:rsidR="009924B7" w:rsidRDefault="009924B7" w:rsidP="009924B7">
            <w:r>
              <w:rPr>
                <w:b/>
                <w:bCs/>
              </w:rPr>
              <w:t>Definitie</w:t>
            </w:r>
          </w:p>
        </w:tc>
        <w:tc>
          <w:tcPr>
            <w:tcW w:w="7650" w:type="dxa"/>
            <w:tcBorders>
              <w:top w:val="nil"/>
              <w:left w:val="nil"/>
              <w:bottom w:val="nil"/>
              <w:right w:val="nil"/>
            </w:tcBorders>
          </w:tcPr>
          <w:p w14:paraId="56EAA5C4" w14:textId="77777777" w:rsidR="009924B7" w:rsidRDefault="009924B7" w:rsidP="009924B7">
            <w:r>
              <w:fldChar w:fldCharType="begin" w:fldLock="1"/>
            </w:r>
            <w:r>
              <w:instrText>MERGEFIELD Element.Notes</w:instrText>
            </w:r>
            <w:r>
              <w:fldChar w:fldCharType="separate"/>
            </w:r>
            <w:r>
              <w:t>Stamtabel 5.2 van BRP</w:t>
            </w:r>
            <w:r>
              <w:fldChar w:fldCharType="end"/>
            </w:r>
          </w:p>
        </w:tc>
      </w:tr>
    </w:tbl>
    <w:p w14:paraId="56BBED91"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07327B9" w14:textId="77777777" w:rsidTr="009924B7">
        <w:trPr>
          <w:trHeight w:val="230"/>
        </w:trPr>
        <w:tc>
          <w:tcPr>
            <w:tcW w:w="1710" w:type="dxa"/>
            <w:tcBorders>
              <w:top w:val="nil"/>
              <w:left w:val="nil"/>
              <w:bottom w:val="nil"/>
              <w:right w:val="nil"/>
            </w:tcBorders>
          </w:tcPr>
          <w:p w14:paraId="0295BB3C" w14:textId="77777777" w:rsidR="009924B7" w:rsidRDefault="009924B7" w:rsidP="009924B7">
            <w:pPr>
              <w:rPr>
                <w:i/>
                <w:iCs/>
              </w:rPr>
            </w:pPr>
            <w:bookmarkStart w:id="910" w:name="BKM_440F6AAB_32EE_4111_A50C_32774CA32AA9"/>
            <w:r>
              <w:rPr>
                <w:i/>
                <w:iCs/>
              </w:rPr>
              <w:t>Code</w:t>
            </w:r>
          </w:p>
        </w:tc>
        <w:tc>
          <w:tcPr>
            <w:tcW w:w="2970" w:type="dxa"/>
            <w:tcBorders>
              <w:top w:val="nil"/>
              <w:left w:val="nil"/>
              <w:bottom w:val="nil"/>
              <w:right w:val="nil"/>
            </w:tcBorders>
          </w:tcPr>
          <w:p w14:paraId="453C91F6" w14:textId="77777777" w:rsidR="009924B7" w:rsidRDefault="009924B7" w:rsidP="009924B7">
            <w:pPr>
              <w:rPr>
                <w:i/>
                <w:iCs/>
              </w:rPr>
            </w:pPr>
            <w:r>
              <w:rPr>
                <w:i/>
                <w:iCs/>
              </w:rPr>
              <w:t>Naam</w:t>
            </w:r>
          </w:p>
        </w:tc>
        <w:tc>
          <w:tcPr>
            <w:tcW w:w="4500" w:type="dxa"/>
            <w:tcBorders>
              <w:top w:val="nil"/>
              <w:left w:val="nil"/>
              <w:bottom w:val="nil"/>
              <w:right w:val="nil"/>
            </w:tcBorders>
          </w:tcPr>
          <w:p w14:paraId="3FB867CE" w14:textId="77777777" w:rsidR="009924B7" w:rsidRDefault="009924B7" w:rsidP="009924B7">
            <w:pPr>
              <w:rPr>
                <w:i/>
                <w:iCs/>
              </w:rPr>
            </w:pPr>
            <w:r>
              <w:rPr>
                <w:i/>
                <w:iCs/>
              </w:rPr>
              <w:t>Definitie</w:t>
            </w:r>
          </w:p>
        </w:tc>
      </w:tr>
      <w:tr w:rsidR="009924B7" w14:paraId="5BBF57BB" w14:textId="77777777" w:rsidTr="009924B7">
        <w:tc>
          <w:tcPr>
            <w:tcW w:w="1710" w:type="dxa"/>
            <w:tcBorders>
              <w:top w:val="nil"/>
              <w:left w:val="nil"/>
              <w:bottom w:val="nil"/>
              <w:right w:val="nil"/>
            </w:tcBorders>
          </w:tcPr>
          <w:p w14:paraId="7CC7AE88" w14:textId="77777777" w:rsidR="009924B7" w:rsidRDefault="009924B7" w:rsidP="009924B7">
            <w:r>
              <w:fldChar w:fldCharType="begin" w:fldLock="1"/>
            </w:r>
            <w:r>
              <w:instrText>MERGEFIELD Att.Alias</w:instrText>
            </w:r>
            <w:r>
              <w:fldChar w:fldCharType="separate"/>
            </w:r>
            <w:r>
              <w:t>P</w:t>
            </w:r>
            <w:r>
              <w:fldChar w:fldCharType="end"/>
            </w:r>
          </w:p>
        </w:tc>
        <w:tc>
          <w:tcPr>
            <w:tcW w:w="2970" w:type="dxa"/>
            <w:tcBorders>
              <w:top w:val="nil"/>
              <w:left w:val="nil"/>
              <w:bottom w:val="nil"/>
              <w:right w:val="nil"/>
            </w:tcBorders>
          </w:tcPr>
          <w:p w14:paraId="137F9ECE" w14:textId="77777777" w:rsidR="009924B7" w:rsidRDefault="009924B7" w:rsidP="009924B7">
            <w:r>
              <w:fldChar w:fldCharType="begin" w:fldLock="1"/>
            </w:r>
            <w:r>
              <w:instrText>MERGEFIELD Att.Name</w:instrText>
            </w:r>
            <w:r>
              <w:fldChar w:fldCharType="separate"/>
            </w:r>
            <w:r>
              <w:t>Aangifte door persoon</w:t>
            </w:r>
            <w:r>
              <w:fldChar w:fldCharType="end"/>
            </w:r>
          </w:p>
        </w:tc>
        <w:tc>
          <w:tcPr>
            <w:tcW w:w="4500" w:type="dxa"/>
            <w:tcBorders>
              <w:top w:val="nil"/>
              <w:left w:val="nil"/>
              <w:bottom w:val="nil"/>
              <w:right w:val="nil"/>
            </w:tcBorders>
          </w:tcPr>
          <w:p w14:paraId="21FC0101" w14:textId="77777777" w:rsidR="009924B7" w:rsidRDefault="009924B7" w:rsidP="009924B7">
            <w:r>
              <w:fldChar w:fldCharType="begin" w:fldLock="1"/>
            </w:r>
            <w:r>
              <w:instrText>MERGEFIELD Att.Notes</w:instrText>
            </w:r>
            <w:r>
              <w:fldChar w:fldCharType="end"/>
            </w:r>
          </w:p>
        </w:tc>
      </w:tr>
      <w:tr w:rsidR="009924B7" w14:paraId="42B1E837" w14:textId="77777777" w:rsidTr="009924B7">
        <w:tc>
          <w:tcPr>
            <w:tcW w:w="1710" w:type="dxa"/>
            <w:tcBorders>
              <w:top w:val="nil"/>
              <w:left w:val="nil"/>
              <w:bottom w:val="nil"/>
              <w:right w:val="nil"/>
            </w:tcBorders>
          </w:tcPr>
          <w:p w14:paraId="56958F01" w14:textId="77777777" w:rsidR="009924B7" w:rsidRDefault="009924B7" w:rsidP="009924B7"/>
        </w:tc>
        <w:tc>
          <w:tcPr>
            <w:tcW w:w="2970" w:type="dxa"/>
            <w:tcBorders>
              <w:top w:val="nil"/>
              <w:left w:val="nil"/>
              <w:bottom w:val="nil"/>
              <w:right w:val="nil"/>
            </w:tcBorders>
          </w:tcPr>
          <w:p w14:paraId="429BECAF" w14:textId="77777777" w:rsidR="009924B7" w:rsidRDefault="009924B7" w:rsidP="009924B7"/>
        </w:tc>
        <w:tc>
          <w:tcPr>
            <w:tcW w:w="4500" w:type="dxa"/>
            <w:tcBorders>
              <w:top w:val="nil"/>
              <w:left w:val="nil"/>
              <w:bottom w:val="nil"/>
              <w:right w:val="nil"/>
            </w:tcBorders>
          </w:tcPr>
          <w:p w14:paraId="72D3CED0" w14:textId="77777777" w:rsidR="009924B7" w:rsidRDefault="009924B7" w:rsidP="009924B7"/>
        </w:tc>
        <w:bookmarkEnd w:id="910"/>
      </w:tr>
      <w:bookmarkStart w:id="911" w:name="BKM_579B446B_81D3_49a1_825C_B50726FB0C6B"/>
      <w:tr w:rsidR="009924B7" w14:paraId="589EBAE2" w14:textId="77777777" w:rsidTr="009924B7">
        <w:tc>
          <w:tcPr>
            <w:tcW w:w="1710" w:type="dxa"/>
            <w:tcBorders>
              <w:top w:val="nil"/>
              <w:left w:val="nil"/>
              <w:bottom w:val="nil"/>
              <w:right w:val="nil"/>
            </w:tcBorders>
          </w:tcPr>
          <w:p w14:paraId="3E2659FA" w14:textId="77777777" w:rsidR="009924B7" w:rsidRDefault="009924B7" w:rsidP="009924B7">
            <w:r>
              <w:fldChar w:fldCharType="begin" w:fldLock="1"/>
            </w:r>
            <w:r>
              <w:instrText>MERGEFIELD Att.Alias</w:instrText>
            </w:r>
            <w:r>
              <w:fldChar w:fldCharType="separate"/>
            </w:r>
            <w:r>
              <w:t>A</w:t>
            </w:r>
            <w:r>
              <w:fldChar w:fldCharType="end"/>
            </w:r>
          </w:p>
        </w:tc>
        <w:tc>
          <w:tcPr>
            <w:tcW w:w="2970" w:type="dxa"/>
            <w:tcBorders>
              <w:top w:val="nil"/>
              <w:left w:val="nil"/>
              <w:bottom w:val="nil"/>
              <w:right w:val="nil"/>
            </w:tcBorders>
          </w:tcPr>
          <w:p w14:paraId="6056970C" w14:textId="77777777" w:rsidR="009924B7" w:rsidRDefault="009924B7" w:rsidP="009924B7">
            <w:r>
              <w:fldChar w:fldCharType="begin" w:fldLock="1"/>
            </w:r>
            <w:r>
              <w:instrText>MERGEFIELD Att.Name</w:instrText>
            </w:r>
            <w:r>
              <w:fldChar w:fldCharType="separate"/>
            </w:r>
            <w:r>
              <w:t>Ambtshalve</w:t>
            </w:r>
            <w:r>
              <w:fldChar w:fldCharType="end"/>
            </w:r>
          </w:p>
        </w:tc>
        <w:tc>
          <w:tcPr>
            <w:tcW w:w="4500" w:type="dxa"/>
            <w:tcBorders>
              <w:top w:val="nil"/>
              <w:left w:val="nil"/>
              <w:bottom w:val="nil"/>
              <w:right w:val="nil"/>
            </w:tcBorders>
          </w:tcPr>
          <w:p w14:paraId="74ED8F48" w14:textId="77777777" w:rsidR="009924B7" w:rsidRDefault="009924B7" w:rsidP="009924B7">
            <w:r>
              <w:fldChar w:fldCharType="begin" w:fldLock="1"/>
            </w:r>
            <w:r>
              <w:instrText>MERGEFIELD Att.Notes</w:instrText>
            </w:r>
            <w:r>
              <w:fldChar w:fldCharType="end"/>
            </w:r>
          </w:p>
        </w:tc>
      </w:tr>
      <w:tr w:rsidR="009924B7" w14:paraId="76E127B4" w14:textId="77777777" w:rsidTr="009924B7">
        <w:tc>
          <w:tcPr>
            <w:tcW w:w="1710" w:type="dxa"/>
            <w:tcBorders>
              <w:top w:val="nil"/>
              <w:left w:val="nil"/>
              <w:bottom w:val="nil"/>
              <w:right w:val="nil"/>
            </w:tcBorders>
          </w:tcPr>
          <w:p w14:paraId="5C74685C" w14:textId="77777777" w:rsidR="009924B7" w:rsidRDefault="009924B7" w:rsidP="009924B7"/>
        </w:tc>
        <w:tc>
          <w:tcPr>
            <w:tcW w:w="2970" w:type="dxa"/>
            <w:tcBorders>
              <w:top w:val="nil"/>
              <w:left w:val="nil"/>
              <w:bottom w:val="nil"/>
              <w:right w:val="nil"/>
            </w:tcBorders>
          </w:tcPr>
          <w:p w14:paraId="78D47FB7" w14:textId="77777777" w:rsidR="009924B7" w:rsidRDefault="009924B7" w:rsidP="009924B7"/>
        </w:tc>
        <w:tc>
          <w:tcPr>
            <w:tcW w:w="4500" w:type="dxa"/>
            <w:tcBorders>
              <w:top w:val="nil"/>
              <w:left w:val="nil"/>
              <w:bottom w:val="nil"/>
              <w:right w:val="nil"/>
            </w:tcBorders>
          </w:tcPr>
          <w:p w14:paraId="0B3477B6" w14:textId="77777777" w:rsidR="009924B7" w:rsidRDefault="009924B7" w:rsidP="009924B7"/>
        </w:tc>
        <w:bookmarkEnd w:id="911"/>
      </w:tr>
      <w:bookmarkStart w:id="912" w:name="BKM_DB9C3E98_C5C7_4a96_B515_8C094AEAB39F"/>
      <w:tr w:rsidR="009924B7" w14:paraId="7548B352" w14:textId="77777777" w:rsidTr="009924B7">
        <w:tc>
          <w:tcPr>
            <w:tcW w:w="1710" w:type="dxa"/>
            <w:tcBorders>
              <w:top w:val="nil"/>
              <w:left w:val="nil"/>
              <w:bottom w:val="nil"/>
              <w:right w:val="nil"/>
            </w:tcBorders>
          </w:tcPr>
          <w:p w14:paraId="36BD1323" w14:textId="77777777" w:rsidR="009924B7" w:rsidRDefault="009924B7" w:rsidP="009924B7">
            <w:r>
              <w:fldChar w:fldCharType="begin" w:fldLock="1"/>
            </w:r>
            <w:r>
              <w:instrText>MERGEFIELD Att.Alias</w:instrText>
            </w:r>
            <w:r>
              <w:fldChar w:fldCharType="separate"/>
            </w:r>
            <w:r>
              <w:t>M</w:t>
            </w:r>
            <w:r>
              <w:fldChar w:fldCharType="end"/>
            </w:r>
          </w:p>
        </w:tc>
        <w:tc>
          <w:tcPr>
            <w:tcW w:w="2970" w:type="dxa"/>
            <w:tcBorders>
              <w:top w:val="nil"/>
              <w:left w:val="nil"/>
              <w:bottom w:val="nil"/>
              <w:right w:val="nil"/>
            </w:tcBorders>
          </w:tcPr>
          <w:p w14:paraId="0E93EB07" w14:textId="77777777" w:rsidR="009924B7" w:rsidRDefault="009924B7" w:rsidP="009924B7">
            <w:r>
              <w:fldChar w:fldCharType="begin" w:fldLock="1"/>
            </w:r>
            <w:r>
              <w:instrText>MERGEFIELD Att.Name</w:instrText>
            </w:r>
            <w:r>
              <w:fldChar w:fldCharType="separate"/>
            </w:r>
            <w:r>
              <w:t>Ministerieel besluit</w:t>
            </w:r>
            <w:r>
              <w:fldChar w:fldCharType="end"/>
            </w:r>
          </w:p>
        </w:tc>
        <w:tc>
          <w:tcPr>
            <w:tcW w:w="4500" w:type="dxa"/>
            <w:tcBorders>
              <w:top w:val="nil"/>
              <w:left w:val="nil"/>
              <w:bottom w:val="nil"/>
              <w:right w:val="nil"/>
            </w:tcBorders>
          </w:tcPr>
          <w:p w14:paraId="5BAC1FB1" w14:textId="77777777" w:rsidR="009924B7" w:rsidRDefault="009924B7" w:rsidP="009924B7">
            <w:r>
              <w:fldChar w:fldCharType="begin" w:fldLock="1"/>
            </w:r>
            <w:r>
              <w:instrText>MERGEFIELD Att.Notes</w:instrText>
            </w:r>
            <w:r>
              <w:fldChar w:fldCharType="end"/>
            </w:r>
          </w:p>
        </w:tc>
      </w:tr>
      <w:tr w:rsidR="009924B7" w14:paraId="087ABE4C" w14:textId="77777777" w:rsidTr="009924B7">
        <w:tc>
          <w:tcPr>
            <w:tcW w:w="1710" w:type="dxa"/>
            <w:tcBorders>
              <w:top w:val="nil"/>
              <w:left w:val="nil"/>
              <w:bottom w:val="nil"/>
              <w:right w:val="nil"/>
            </w:tcBorders>
          </w:tcPr>
          <w:p w14:paraId="011451D2" w14:textId="77777777" w:rsidR="009924B7" w:rsidRDefault="009924B7" w:rsidP="009924B7"/>
        </w:tc>
        <w:tc>
          <w:tcPr>
            <w:tcW w:w="2970" w:type="dxa"/>
            <w:tcBorders>
              <w:top w:val="nil"/>
              <w:left w:val="nil"/>
              <w:bottom w:val="nil"/>
              <w:right w:val="nil"/>
            </w:tcBorders>
          </w:tcPr>
          <w:p w14:paraId="03939087" w14:textId="77777777" w:rsidR="009924B7" w:rsidRDefault="009924B7" w:rsidP="009924B7"/>
        </w:tc>
        <w:tc>
          <w:tcPr>
            <w:tcW w:w="4500" w:type="dxa"/>
            <w:tcBorders>
              <w:top w:val="nil"/>
              <w:left w:val="nil"/>
              <w:bottom w:val="nil"/>
              <w:right w:val="nil"/>
            </w:tcBorders>
          </w:tcPr>
          <w:p w14:paraId="4F1C371A" w14:textId="77777777" w:rsidR="009924B7" w:rsidRDefault="009924B7" w:rsidP="009924B7"/>
        </w:tc>
        <w:bookmarkEnd w:id="912"/>
      </w:tr>
      <w:bookmarkStart w:id="913" w:name="BKM_4DACEC57_3DE2_426d_9C41_16702D69023A"/>
      <w:tr w:rsidR="009924B7" w14:paraId="575CEDA3" w14:textId="77777777" w:rsidTr="009924B7">
        <w:tc>
          <w:tcPr>
            <w:tcW w:w="1710" w:type="dxa"/>
            <w:tcBorders>
              <w:top w:val="nil"/>
              <w:left w:val="nil"/>
              <w:bottom w:val="nil"/>
              <w:right w:val="nil"/>
            </w:tcBorders>
          </w:tcPr>
          <w:p w14:paraId="67E31D4F" w14:textId="77777777" w:rsidR="009924B7" w:rsidRDefault="009924B7" w:rsidP="009924B7">
            <w:r>
              <w:fldChar w:fldCharType="begin" w:fldLock="1"/>
            </w:r>
            <w:r>
              <w:instrText>MERGEFIELD Att.Alias</w:instrText>
            </w:r>
            <w:r>
              <w:fldChar w:fldCharType="separate"/>
            </w:r>
            <w:r>
              <w:t>B</w:t>
            </w:r>
            <w:r>
              <w:fldChar w:fldCharType="end"/>
            </w:r>
          </w:p>
        </w:tc>
        <w:tc>
          <w:tcPr>
            <w:tcW w:w="2970" w:type="dxa"/>
            <w:tcBorders>
              <w:top w:val="nil"/>
              <w:left w:val="nil"/>
              <w:bottom w:val="nil"/>
              <w:right w:val="nil"/>
            </w:tcBorders>
          </w:tcPr>
          <w:p w14:paraId="0EE84648" w14:textId="77777777" w:rsidR="009924B7" w:rsidRDefault="009924B7" w:rsidP="009924B7">
            <w:r>
              <w:fldChar w:fldCharType="begin" w:fldLock="1"/>
            </w:r>
            <w:r>
              <w:instrText>MERGEFIELD Att.Name</w:instrText>
            </w:r>
            <w:r>
              <w:fldChar w:fldCharType="separate"/>
            </w:r>
            <w:r>
              <w:t>Technische wijzigingen i.v.m. BAG</w:t>
            </w:r>
            <w:r>
              <w:fldChar w:fldCharType="end"/>
            </w:r>
          </w:p>
        </w:tc>
        <w:tc>
          <w:tcPr>
            <w:tcW w:w="4500" w:type="dxa"/>
            <w:tcBorders>
              <w:top w:val="nil"/>
              <w:left w:val="nil"/>
              <w:bottom w:val="nil"/>
              <w:right w:val="nil"/>
            </w:tcBorders>
          </w:tcPr>
          <w:p w14:paraId="7FDCDED1" w14:textId="77777777" w:rsidR="009924B7" w:rsidRDefault="009924B7" w:rsidP="009924B7">
            <w:r>
              <w:fldChar w:fldCharType="begin" w:fldLock="1"/>
            </w:r>
            <w:r>
              <w:instrText>MERGEFIELD Att.Notes</w:instrText>
            </w:r>
            <w:r>
              <w:fldChar w:fldCharType="end"/>
            </w:r>
          </w:p>
        </w:tc>
      </w:tr>
      <w:tr w:rsidR="009924B7" w14:paraId="6B06B12E" w14:textId="77777777" w:rsidTr="009924B7">
        <w:tc>
          <w:tcPr>
            <w:tcW w:w="1710" w:type="dxa"/>
            <w:tcBorders>
              <w:top w:val="nil"/>
              <w:left w:val="nil"/>
              <w:bottom w:val="nil"/>
              <w:right w:val="nil"/>
            </w:tcBorders>
          </w:tcPr>
          <w:p w14:paraId="23156DD8" w14:textId="77777777" w:rsidR="009924B7" w:rsidRDefault="009924B7" w:rsidP="009924B7"/>
        </w:tc>
        <w:tc>
          <w:tcPr>
            <w:tcW w:w="2970" w:type="dxa"/>
            <w:tcBorders>
              <w:top w:val="nil"/>
              <w:left w:val="nil"/>
              <w:bottom w:val="nil"/>
              <w:right w:val="nil"/>
            </w:tcBorders>
          </w:tcPr>
          <w:p w14:paraId="0823B2F7" w14:textId="77777777" w:rsidR="009924B7" w:rsidRDefault="009924B7" w:rsidP="009924B7"/>
        </w:tc>
        <w:tc>
          <w:tcPr>
            <w:tcW w:w="4500" w:type="dxa"/>
            <w:tcBorders>
              <w:top w:val="nil"/>
              <w:left w:val="nil"/>
              <w:bottom w:val="nil"/>
              <w:right w:val="nil"/>
            </w:tcBorders>
          </w:tcPr>
          <w:p w14:paraId="5C9569BF" w14:textId="77777777" w:rsidR="009924B7" w:rsidRDefault="009924B7" w:rsidP="009924B7"/>
        </w:tc>
        <w:bookmarkEnd w:id="913"/>
      </w:tr>
      <w:bookmarkStart w:id="914" w:name="BKM_934C6980_FF01_44d9_94B7_703D0D2D4F9A"/>
      <w:tr w:rsidR="009924B7" w14:paraId="79E2F43D" w14:textId="77777777" w:rsidTr="009924B7">
        <w:tc>
          <w:tcPr>
            <w:tcW w:w="1710" w:type="dxa"/>
            <w:tcBorders>
              <w:top w:val="nil"/>
              <w:left w:val="nil"/>
              <w:bottom w:val="nil"/>
              <w:right w:val="nil"/>
            </w:tcBorders>
          </w:tcPr>
          <w:p w14:paraId="7AC82805" w14:textId="77777777" w:rsidR="009924B7" w:rsidRDefault="009924B7" w:rsidP="009924B7">
            <w:r>
              <w:fldChar w:fldCharType="begin" w:fldLock="1"/>
            </w:r>
            <w:r>
              <w:instrText>MERGEFIELD Att.Alias</w:instrText>
            </w:r>
            <w:r>
              <w:fldChar w:fldCharType="separate"/>
            </w:r>
            <w:r>
              <w:t>I</w:t>
            </w:r>
            <w:r>
              <w:fldChar w:fldCharType="end"/>
            </w:r>
          </w:p>
        </w:tc>
        <w:tc>
          <w:tcPr>
            <w:tcW w:w="2970" w:type="dxa"/>
            <w:tcBorders>
              <w:top w:val="nil"/>
              <w:left w:val="nil"/>
              <w:bottom w:val="nil"/>
              <w:right w:val="nil"/>
            </w:tcBorders>
          </w:tcPr>
          <w:p w14:paraId="6BB440D3" w14:textId="77777777" w:rsidR="009924B7" w:rsidRDefault="009924B7" w:rsidP="009924B7">
            <w:r>
              <w:fldChar w:fldCharType="begin" w:fldLock="1"/>
            </w:r>
            <w:r>
              <w:instrText>MERGEFIELD Att.Name</w:instrText>
            </w:r>
            <w:r>
              <w:fldChar w:fldCharType="separate"/>
            </w:r>
            <w:r>
              <w:t>Infrastructurele wijziging</w:t>
            </w:r>
            <w:r>
              <w:fldChar w:fldCharType="end"/>
            </w:r>
          </w:p>
        </w:tc>
        <w:tc>
          <w:tcPr>
            <w:tcW w:w="4500" w:type="dxa"/>
            <w:tcBorders>
              <w:top w:val="nil"/>
              <w:left w:val="nil"/>
              <w:bottom w:val="nil"/>
              <w:right w:val="nil"/>
            </w:tcBorders>
          </w:tcPr>
          <w:p w14:paraId="7D27C5FA" w14:textId="77777777" w:rsidR="009924B7" w:rsidRDefault="009924B7" w:rsidP="009924B7">
            <w:r>
              <w:fldChar w:fldCharType="begin" w:fldLock="1"/>
            </w:r>
            <w:r>
              <w:instrText>MERGEFIELD Att.Notes</w:instrText>
            </w:r>
            <w:r>
              <w:fldChar w:fldCharType="end"/>
            </w:r>
          </w:p>
        </w:tc>
      </w:tr>
      <w:tr w:rsidR="009924B7" w14:paraId="2A5CE647" w14:textId="77777777" w:rsidTr="009924B7">
        <w:tc>
          <w:tcPr>
            <w:tcW w:w="1710" w:type="dxa"/>
            <w:tcBorders>
              <w:top w:val="nil"/>
              <w:left w:val="nil"/>
              <w:bottom w:val="nil"/>
              <w:right w:val="nil"/>
            </w:tcBorders>
          </w:tcPr>
          <w:p w14:paraId="12C0C212" w14:textId="77777777" w:rsidR="009924B7" w:rsidRDefault="009924B7" w:rsidP="009924B7"/>
        </w:tc>
        <w:tc>
          <w:tcPr>
            <w:tcW w:w="2970" w:type="dxa"/>
            <w:tcBorders>
              <w:top w:val="nil"/>
              <w:left w:val="nil"/>
              <w:bottom w:val="nil"/>
              <w:right w:val="nil"/>
            </w:tcBorders>
          </w:tcPr>
          <w:p w14:paraId="07E1F466" w14:textId="77777777" w:rsidR="009924B7" w:rsidRDefault="009924B7" w:rsidP="009924B7"/>
        </w:tc>
        <w:tc>
          <w:tcPr>
            <w:tcW w:w="4500" w:type="dxa"/>
            <w:tcBorders>
              <w:top w:val="nil"/>
              <w:left w:val="nil"/>
              <w:bottom w:val="nil"/>
              <w:right w:val="nil"/>
            </w:tcBorders>
          </w:tcPr>
          <w:p w14:paraId="0269A7F4" w14:textId="77777777" w:rsidR="009924B7" w:rsidRDefault="009924B7" w:rsidP="009924B7"/>
        </w:tc>
        <w:bookmarkEnd w:id="914"/>
      </w:tr>
      <w:bookmarkStart w:id="915" w:name="BKM_5D13CA41_81F2_40e0_993C_E2F6E00899C5"/>
      <w:tr w:rsidR="009924B7" w14:paraId="0D764F16" w14:textId="77777777" w:rsidTr="009924B7">
        <w:tc>
          <w:tcPr>
            <w:tcW w:w="1710" w:type="dxa"/>
            <w:tcBorders>
              <w:top w:val="nil"/>
              <w:left w:val="nil"/>
              <w:bottom w:val="nil"/>
              <w:right w:val="nil"/>
            </w:tcBorders>
          </w:tcPr>
          <w:p w14:paraId="48FAF2D5" w14:textId="77777777" w:rsidR="009924B7" w:rsidRDefault="009924B7" w:rsidP="009924B7">
            <w:r>
              <w:fldChar w:fldCharType="begin" w:fldLock="1"/>
            </w:r>
            <w:r>
              <w:instrText>MERGEFIELD Att.Alias</w:instrText>
            </w:r>
            <w:r>
              <w:fldChar w:fldCharType="separate"/>
            </w:r>
            <w:r>
              <w:t>?</w:t>
            </w:r>
            <w:r>
              <w:fldChar w:fldCharType="end"/>
            </w:r>
          </w:p>
        </w:tc>
        <w:tc>
          <w:tcPr>
            <w:tcW w:w="2970" w:type="dxa"/>
            <w:tcBorders>
              <w:top w:val="nil"/>
              <w:left w:val="nil"/>
              <w:bottom w:val="nil"/>
              <w:right w:val="nil"/>
            </w:tcBorders>
          </w:tcPr>
          <w:p w14:paraId="5E42B955" w14:textId="77777777" w:rsidR="009924B7" w:rsidRDefault="009924B7" w:rsidP="009924B7">
            <w:r>
              <w:fldChar w:fldCharType="begin" w:fldLock="1"/>
            </w:r>
            <w:r>
              <w:instrText>MERGEFIELD Att.Name</w:instrText>
            </w:r>
            <w:r>
              <w:fldChar w:fldCharType="separate"/>
            </w:r>
            <w:r>
              <w:t>Onbekend</w:t>
            </w:r>
            <w:r>
              <w:fldChar w:fldCharType="end"/>
            </w:r>
          </w:p>
        </w:tc>
        <w:tc>
          <w:tcPr>
            <w:tcW w:w="4500" w:type="dxa"/>
            <w:tcBorders>
              <w:top w:val="nil"/>
              <w:left w:val="nil"/>
              <w:bottom w:val="nil"/>
              <w:right w:val="nil"/>
            </w:tcBorders>
          </w:tcPr>
          <w:p w14:paraId="40CCD78F" w14:textId="77777777" w:rsidR="009924B7" w:rsidRDefault="009924B7" w:rsidP="009924B7">
            <w:r>
              <w:fldChar w:fldCharType="begin" w:fldLock="1"/>
            </w:r>
            <w:r>
              <w:instrText>MERGEFIELD Att.Notes</w:instrText>
            </w:r>
            <w:r>
              <w:fldChar w:fldCharType="end"/>
            </w:r>
          </w:p>
        </w:tc>
      </w:tr>
      <w:tr w:rsidR="009924B7" w14:paraId="1EBCF992" w14:textId="77777777" w:rsidTr="009924B7">
        <w:tc>
          <w:tcPr>
            <w:tcW w:w="1710" w:type="dxa"/>
            <w:tcBorders>
              <w:top w:val="nil"/>
              <w:left w:val="nil"/>
              <w:bottom w:val="nil"/>
              <w:right w:val="nil"/>
            </w:tcBorders>
          </w:tcPr>
          <w:p w14:paraId="0EC4B312" w14:textId="77777777" w:rsidR="009924B7" w:rsidRDefault="009924B7" w:rsidP="009924B7"/>
        </w:tc>
        <w:tc>
          <w:tcPr>
            <w:tcW w:w="2970" w:type="dxa"/>
            <w:tcBorders>
              <w:top w:val="nil"/>
              <w:left w:val="nil"/>
              <w:bottom w:val="nil"/>
              <w:right w:val="nil"/>
            </w:tcBorders>
          </w:tcPr>
          <w:p w14:paraId="2B16763C" w14:textId="77777777" w:rsidR="009924B7" w:rsidRDefault="009924B7" w:rsidP="009924B7"/>
        </w:tc>
        <w:tc>
          <w:tcPr>
            <w:tcW w:w="4500" w:type="dxa"/>
            <w:tcBorders>
              <w:top w:val="nil"/>
              <w:left w:val="nil"/>
              <w:bottom w:val="nil"/>
              <w:right w:val="nil"/>
            </w:tcBorders>
          </w:tcPr>
          <w:p w14:paraId="17C29438" w14:textId="77777777" w:rsidR="009924B7" w:rsidRDefault="009924B7" w:rsidP="009924B7"/>
        </w:tc>
        <w:bookmarkEnd w:id="915"/>
      </w:tr>
      <w:bookmarkEnd w:id="909"/>
    </w:tbl>
    <w:p w14:paraId="52BF059E" w14:textId="616BE4E7" w:rsidR="009924B7" w:rsidRDefault="009924B7" w:rsidP="009924B7">
      <w:pPr>
        <w:rPr>
          <w:u w:color="000000"/>
        </w:rPr>
      </w:pPr>
    </w:p>
    <w:p w14:paraId="0339665C" w14:textId="77777777" w:rsidR="009924B7" w:rsidRDefault="009924B7">
      <w:pPr>
        <w:contextualSpacing w:val="0"/>
        <w:rPr>
          <w:u w:color="000000"/>
        </w:rPr>
      </w:pPr>
      <w:r>
        <w:rPr>
          <w:u w:color="000000"/>
        </w:rPr>
        <w:br w:type="page"/>
      </w:r>
    </w:p>
    <w:p w14:paraId="0547655B"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soort bijzondere rechtstoestand natuurlijk persoon</w:t>
      </w:r>
      <w:r>
        <w:fldChar w:fldCharType="end"/>
      </w:r>
    </w:p>
    <w:p w14:paraId="1F07F734"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A271D14" w14:textId="77777777" w:rsidTr="009924B7">
        <w:trPr>
          <w:trHeight w:val="230"/>
        </w:trPr>
        <w:tc>
          <w:tcPr>
            <w:tcW w:w="1710" w:type="dxa"/>
            <w:tcBorders>
              <w:top w:val="nil"/>
              <w:left w:val="nil"/>
              <w:bottom w:val="nil"/>
              <w:right w:val="nil"/>
            </w:tcBorders>
          </w:tcPr>
          <w:p w14:paraId="0FA340A3" w14:textId="77777777" w:rsidR="009924B7" w:rsidRDefault="009924B7" w:rsidP="009924B7">
            <w:r>
              <w:rPr>
                <w:b/>
                <w:bCs/>
              </w:rPr>
              <w:t>Definitie</w:t>
            </w:r>
          </w:p>
        </w:tc>
        <w:tc>
          <w:tcPr>
            <w:tcW w:w="7650" w:type="dxa"/>
            <w:tcBorders>
              <w:top w:val="nil"/>
              <w:left w:val="nil"/>
              <w:bottom w:val="nil"/>
              <w:right w:val="nil"/>
            </w:tcBorders>
          </w:tcPr>
          <w:p w14:paraId="04F37048" w14:textId="77777777" w:rsidR="009924B7" w:rsidRDefault="009924B7" w:rsidP="009924B7">
            <w:r>
              <w:fldChar w:fldCharType="begin" w:fldLock="1"/>
            </w:r>
            <w:r>
              <w:instrText>MERGEFIELD Element.Notes</w:instrText>
            </w:r>
            <w:r>
              <w:fldChar w:fldCharType="separate"/>
            </w:r>
            <w:r>
              <w:t>Een aanduiding van de bijzondere rechtstoestanden waarin een natuurlijke persoon kan verkeren</w:t>
            </w:r>
            <w:r>
              <w:fldChar w:fldCharType="end"/>
            </w:r>
          </w:p>
        </w:tc>
      </w:tr>
    </w:tbl>
    <w:p w14:paraId="19932E1B"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EF869A9" w14:textId="77777777" w:rsidTr="009924B7">
        <w:trPr>
          <w:trHeight w:val="230"/>
        </w:trPr>
        <w:tc>
          <w:tcPr>
            <w:tcW w:w="1710" w:type="dxa"/>
            <w:tcBorders>
              <w:top w:val="nil"/>
              <w:left w:val="nil"/>
              <w:bottom w:val="nil"/>
              <w:right w:val="nil"/>
            </w:tcBorders>
          </w:tcPr>
          <w:p w14:paraId="3E5C913C" w14:textId="77777777" w:rsidR="009924B7" w:rsidRDefault="009924B7" w:rsidP="009924B7">
            <w:pPr>
              <w:rPr>
                <w:i/>
                <w:iCs/>
              </w:rPr>
            </w:pPr>
            <w:r>
              <w:rPr>
                <w:i/>
                <w:iCs/>
              </w:rPr>
              <w:t>Code</w:t>
            </w:r>
          </w:p>
        </w:tc>
        <w:tc>
          <w:tcPr>
            <w:tcW w:w="2970" w:type="dxa"/>
            <w:tcBorders>
              <w:top w:val="nil"/>
              <w:left w:val="nil"/>
              <w:bottom w:val="nil"/>
              <w:right w:val="nil"/>
            </w:tcBorders>
          </w:tcPr>
          <w:p w14:paraId="003C72F5" w14:textId="77777777" w:rsidR="009924B7" w:rsidRDefault="009924B7" w:rsidP="009924B7">
            <w:pPr>
              <w:rPr>
                <w:i/>
                <w:iCs/>
              </w:rPr>
            </w:pPr>
            <w:r>
              <w:rPr>
                <w:i/>
                <w:iCs/>
              </w:rPr>
              <w:t>Naam</w:t>
            </w:r>
          </w:p>
        </w:tc>
        <w:tc>
          <w:tcPr>
            <w:tcW w:w="4500" w:type="dxa"/>
            <w:tcBorders>
              <w:top w:val="nil"/>
              <w:left w:val="nil"/>
              <w:bottom w:val="nil"/>
              <w:right w:val="nil"/>
            </w:tcBorders>
          </w:tcPr>
          <w:p w14:paraId="2A12D169" w14:textId="77777777" w:rsidR="009924B7" w:rsidRDefault="009924B7" w:rsidP="009924B7">
            <w:pPr>
              <w:rPr>
                <w:i/>
                <w:iCs/>
              </w:rPr>
            </w:pPr>
            <w:r>
              <w:rPr>
                <w:i/>
                <w:iCs/>
              </w:rPr>
              <w:t>Definitie</w:t>
            </w:r>
          </w:p>
        </w:tc>
      </w:tr>
      <w:tr w:rsidR="009924B7" w14:paraId="2C4A6EA5" w14:textId="77777777" w:rsidTr="009924B7">
        <w:tc>
          <w:tcPr>
            <w:tcW w:w="1710" w:type="dxa"/>
            <w:tcBorders>
              <w:top w:val="nil"/>
              <w:left w:val="nil"/>
              <w:bottom w:val="nil"/>
              <w:right w:val="nil"/>
            </w:tcBorders>
          </w:tcPr>
          <w:p w14:paraId="0AFA4952" w14:textId="77777777" w:rsidR="009924B7" w:rsidRDefault="009924B7" w:rsidP="009924B7">
            <w:r>
              <w:fldChar w:fldCharType="begin" w:fldLock="1"/>
            </w:r>
            <w:r>
              <w:instrText>MERGEFIELD Att.Alias</w:instrText>
            </w:r>
            <w:r>
              <w:fldChar w:fldCharType="separate"/>
            </w:r>
            <w:r>
              <w:t>F</w:t>
            </w:r>
            <w:r>
              <w:fldChar w:fldCharType="end"/>
            </w:r>
          </w:p>
        </w:tc>
        <w:tc>
          <w:tcPr>
            <w:tcW w:w="2970" w:type="dxa"/>
            <w:tcBorders>
              <w:top w:val="nil"/>
              <w:left w:val="nil"/>
              <w:bottom w:val="nil"/>
              <w:right w:val="nil"/>
            </w:tcBorders>
          </w:tcPr>
          <w:p w14:paraId="3EDB88DC" w14:textId="77777777" w:rsidR="009924B7" w:rsidRDefault="009924B7" w:rsidP="009924B7">
            <w:r>
              <w:fldChar w:fldCharType="begin" w:fldLock="1"/>
            </w:r>
            <w:r>
              <w:instrText>MERGEFIELD Att.Name</w:instrText>
            </w:r>
            <w:r>
              <w:fldChar w:fldCharType="separate"/>
            </w:r>
            <w:r>
              <w:t>faillissement</w:t>
            </w:r>
            <w:r>
              <w:fldChar w:fldCharType="end"/>
            </w:r>
          </w:p>
        </w:tc>
        <w:tc>
          <w:tcPr>
            <w:tcW w:w="4500" w:type="dxa"/>
            <w:tcBorders>
              <w:top w:val="nil"/>
              <w:left w:val="nil"/>
              <w:bottom w:val="nil"/>
              <w:right w:val="nil"/>
            </w:tcBorders>
          </w:tcPr>
          <w:p w14:paraId="071E3100" w14:textId="77777777" w:rsidR="009924B7" w:rsidRDefault="009924B7" w:rsidP="009924B7">
            <w:r>
              <w:fldChar w:fldCharType="begin" w:fldLock="1"/>
            </w:r>
            <w:r>
              <w:instrText>MERGEFIELD Att.Notes</w:instrText>
            </w:r>
            <w:r>
              <w:fldChar w:fldCharType="separate"/>
            </w:r>
            <w:r>
              <w:t xml:space="preserve">Faillissement is een gerechtelijk beslag op en in de regel executie van het gehele vermogen van de schuldenaar ten behoeve van zijn gezamenlijke schuldeisers. </w:t>
            </w:r>
            <w:r>
              <w:fldChar w:fldCharType="end"/>
            </w:r>
          </w:p>
        </w:tc>
      </w:tr>
      <w:tr w:rsidR="009924B7" w14:paraId="55900E7A" w14:textId="77777777" w:rsidTr="009924B7">
        <w:tc>
          <w:tcPr>
            <w:tcW w:w="1710" w:type="dxa"/>
            <w:tcBorders>
              <w:top w:val="nil"/>
              <w:left w:val="nil"/>
              <w:bottom w:val="nil"/>
              <w:right w:val="nil"/>
            </w:tcBorders>
          </w:tcPr>
          <w:p w14:paraId="3E8378C6" w14:textId="77777777" w:rsidR="009924B7" w:rsidRDefault="009924B7" w:rsidP="009924B7"/>
        </w:tc>
        <w:tc>
          <w:tcPr>
            <w:tcW w:w="2970" w:type="dxa"/>
            <w:tcBorders>
              <w:top w:val="nil"/>
              <w:left w:val="nil"/>
              <w:bottom w:val="nil"/>
              <w:right w:val="nil"/>
            </w:tcBorders>
          </w:tcPr>
          <w:p w14:paraId="54BD0CAF" w14:textId="77777777" w:rsidR="009924B7" w:rsidRDefault="009924B7" w:rsidP="009924B7"/>
        </w:tc>
        <w:tc>
          <w:tcPr>
            <w:tcW w:w="4500" w:type="dxa"/>
            <w:tcBorders>
              <w:top w:val="nil"/>
              <w:left w:val="nil"/>
              <w:bottom w:val="nil"/>
              <w:right w:val="nil"/>
            </w:tcBorders>
          </w:tcPr>
          <w:p w14:paraId="739C7DB9" w14:textId="77777777" w:rsidR="009924B7" w:rsidRDefault="009924B7" w:rsidP="009924B7"/>
        </w:tc>
      </w:tr>
      <w:tr w:rsidR="009924B7" w14:paraId="72A52D78" w14:textId="77777777" w:rsidTr="009924B7">
        <w:tc>
          <w:tcPr>
            <w:tcW w:w="1710" w:type="dxa"/>
            <w:tcBorders>
              <w:top w:val="nil"/>
              <w:left w:val="nil"/>
              <w:bottom w:val="nil"/>
              <w:right w:val="nil"/>
            </w:tcBorders>
          </w:tcPr>
          <w:p w14:paraId="12884A4C" w14:textId="77777777" w:rsidR="009924B7" w:rsidRDefault="009924B7" w:rsidP="009924B7">
            <w:r>
              <w:fldChar w:fldCharType="begin" w:fldLock="1"/>
            </w:r>
            <w:r>
              <w:instrText>MERGEFIELD Att.Alias</w:instrText>
            </w:r>
            <w:r>
              <w:fldChar w:fldCharType="separate"/>
            </w:r>
            <w:r>
              <w:t>B</w:t>
            </w:r>
            <w:r>
              <w:fldChar w:fldCharType="end"/>
            </w:r>
          </w:p>
        </w:tc>
        <w:tc>
          <w:tcPr>
            <w:tcW w:w="2970" w:type="dxa"/>
            <w:tcBorders>
              <w:top w:val="nil"/>
              <w:left w:val="nil"/>
              <w:bottom w:val="nil"/>
              <w:right w:val="nil"/>
            </w:tcBorders>
          </w:tcPr>
          <w:p w14:paraId="1196EF46" w14:textId="77777777" w:rsidR="009924B7" w:rsidRDefault="009924B7" w:rsidP="009924B7">
            <w:r>
              <w:fldChar w:fldCharType="begin" w:fldLock="1"/>
            </w:r>
            <w:r>
              <w:instrText>MERGEFIELD Att.Name</w:instrText>
            </w:r>
            <w:r>
              <w:fldChar w:fldCharType="separate"/>
            </w:r>
            <w:r>
              <w:t>surceanse van betaling</w:t>
            </w:r>
            <w:r>
              <w:fldChar w:fldCharType="end"/>
            </w:r>
          </w:p>
        </w:tc>
        <w:tc>
          <w:tcPr>
            <w:tcW w:w="4500" w:type="dxa"/>
            <w:tcBorders>
              <w:top w:val="nil"/>
              <w:left w:val="nil"/>
              <w:bottom w:val="nil"/>
              <w:right w:val="nil"/>
            </w:tcBorders>
          </w:tcPr>
          <w:p w14:paraId="6666039B" w14:textId="77777777" w:rsidR="009924B7" w:rsidRDefault="009924B7" w:rsidP="009924B7">
            <w:r>
              <w:fldChar w:fldCharType="begin" w:fldLock="1"/>
            </w:r>
            <w:r>
              <w:instrText>MERGEFIELD Att.Notes</w:instrText>
            </w:r>
            <w:r>
              <w:fldChar w:fldCharType="separate"/>
            </w:r>
            <w:r>
              <w:t xml:space="preserve">Uitstel van betaling geldt vanaf het moment dat de rechter voorlopig uitstel van betaling heeft verleend tot het moment dat de (voorlopige of definitieve) surseance van betaling eindigt. </w:t>
            </w:r>
            <w:r>
              <w:fldChar w:fldCharType="end"/>
            </w:r>
          </w:p>
        </w:tc>
      </w:tr>
      <w:tr w:rsidR="009924B7" w14:paraId="7109510C" w14:textId="77777777" w:rsidTr="009924B7">
        <w:tc>
          <w:tcPr>
            <w:tcW w:w="1710" w:type="dxa"/>
            <w:tcBorders>
              <w:top w:val="nil"/>
              <w:left w:val="nil"/>
              <w:bottom w:val="nil"/>
              <w:right w:val="nil"/>
            </w:tcBorders>
          </w:tcPr>
          <w:p w14:paraId="45CE3E78" w14:textId="77777777" w:rsidR="009924B7" w:rsidRDefault="009924B7" w:rsidP="009924B7"/>
        </w:tc>
        <w:tc>
          <w:tcPr>
            <w:tcW w:w="2970" w:type="dxa"/>
            <w:tcBorders>
              <w:top w:val="nil"/>
              <w:left w:val="nil"/>
              <w:bottom w:val="nil"/>
              <w:right w:val="nil"/>
            </w:tcBorders>
          </w:tcPr>
          <w:p w14:paraId="143F4E66" w14:textId="77777777" w:rsidR="009924B7" w:rsidRDefault="009924B7" w:rsidP="009924B7"/>
        </w:tc>
        <w:tc>
          <w:tcPr>
            <w:tcW w:w="4500" w:type="dxa"/>
            <w:tcBorders>
              <w:top w:val="nil"/>
              <w:left w:val="nil"/>
              <w:bottom w:val="nil"/>
              <w:right w:val="nil"/>
            </w:tcBorders>
          </w:tcPr>
          <w:p w14:paraId="5BAF597F" w14:textId="77777777" w:rsidR="009924B7" w:rsidRDefault="009924B7" w:rsidP="009924B7"/>
        </w:tc>
      </w:tr>
      <w:tr w:rsidR="009924B7" w14:paraId="6CDD8B35" w14:textId="77777777" w:rsidTr="009924B7">
        <w:tc>
          <w:tcPr>
            <w:tcW w:w="1710" w:type="dxa"/>
            <w:tcBorders>
              <w:top w:val="nil"/>
              <w:left w:val="nil"/>
              <w:bottom w:val="nil"/>
              <w:right w:val="nil"/>
            </w:tcBorders>
          </w:tcPr>
          <w:p w14:paraId="0D77397D" w14:textId="77777777" w:rsidR="009924B7" w:rsidRDefault="009924B7" w:rsidP="009924B7">
            <w:r>
              <w:fldChar w:fldCharType="begin" w:fldLock="1"/>
            </w:r>
            <w:r>
              <w:instrText>MERGEFIELD Att.Alias</w:instrText>
            </w:r>
            <w:r>
              <w:fldChar w:fldCharType="separate"/>
            </w:r>
            <w:r>
              <w:t>S</w:t>
            </w:r>
            <w:r>
              <w:fldChar w:fldCharType="end"/>
            </w:r>
          </w:p>
        </w:tc>
        <w:tc>
          <w:tcPr>
            <w:tcW w:w="2970" w:type="dxa"/>
            <w:tcBorders>
              <w:top w:val="nil"/>
              <w:left w:val="nil"/>
              <w:bottom w:val="nil"/>
              <w:right w:val="nil"/>
            </w:tcBorders>
          </w:tcPr>
          <w:p w14:paraId="31E53B1D" w14:textId="77777777" w:rsidR="009924B7" w:rsidRDefault="009924B7" w:rsidP="009924B7">
            <w:r>
              <w:fldChar w:fldCharType="begin" w:fldLock="1"/>
            </w:r>
            <w:r>
              <w:instrText>MERGEFIELD Att.Name</w:instrText>
            </w:r>
            <w:r>
              <w:fldChar w:fldCharType="separate"/>
            </w:r>
            <w:r>
              <w:t>schuldsanering</w:t>
            </w:r>
            <w:r>
              <w:fldChar w:fldCharType="end"/>
            </w:r>
          </w:p>
        </w:tc>
        <w:tc>
          <w:tcPr>
            <w:tcW w:w="4500" w:type="dxa"/>
            <w:tcBorders>
              <w:top w:val="nil"/>
              <w:left w:val="nil"/>
              <w:bottom w:val="nil"/>
              <w:right w:val="nil"/>
            </w:tcBorders>
          </w:tcPr>
          <w:p w14:paraId="4219A50C" w14:textId="77777777" w:rsidR="009924B7" w:rsidRDefault="009924B7" w:rsidP="009924B7">
            <w:r>
              <w:fldChar w:fldCharType="begin" w:fldLock="1"/>
            </w:r>
            <w:r>
              <w:instrText>MERGEFIELD Att.Notes</w:instrText>
            </w:r>
            <w:r>
              <w:fldChar w:fldCharType="end"/>
            </w:r>
          </w:p>
        </w:tc>
      </w:tr>
      <w:tr w:rsidR="009924B7" w14:paraId="4C6BA94B" w14:textId="77777777" w:rsidTr="009924B7">
        <w:tc>
          <w:tcPr>
            <w:tcW w:w="1710" w:type="dxa"/>
            <w:tcBorders>
              <w:top w:val="nil"/>
              <w:left w:val="nil"/>
              <w:bottom w:val="nil"/>
              <w:right w:val="nil"/>
            </w:tcBorders>
          </w:tcPr>
          <w:p w14:paraId="0A3265E5" w14:textId="77777777" w:rsidR="009924B7" w:rsidRDefault="009924B7" w:rsidP="009924B7"/>
        </w:tc>
        <w:tc>
          <w:tcPr>
            <w:tcW w:w="2970" w:type="dxa"/>
            <w:tcBorders>
              <w:top w:val="nil"/>
              <w:left w:val="nil"/>
              <w:bottom w:val="nil"/>
              <w:right w:val="nil"/>
            </w:tcBorders>
          </w:tcPr>
          <w:p w14:paraId="4A7BBC69" w14:textId="77777777" w:rsidR="009924B7" w:rsidRDefault="009924B7" w:rsidP="009924B7"/>
        </w:tc>
        <w:tc>
          <w:tcPr>
            <w:tcW w:w="4500" w:type="dxa"/>
            <w:tcBorders>
              <w:top w:val="nil"/>
              <w:left w:val="nil"/>
              <w:bottom w:val="nil"/>
              <w:right w:val="nil"/>
            </w:tcBorders>
          </w:tcPr>
          <w:p w14:paraId="07F7E728" w14:textId="77777777" w:rsidR="009924B7" w:rsidRDefault="009924B7" w:rsidP="009924B7"/>
        </w:tc>
      </w:tr>
    </w:tbl>
    <w:p w14:paraId="594A9230" w14:textId="45349560" w:rsidR="009924B7" w:rsidRDefault="009924B7" w:rsidP="009924B7">
      <w:pPr>
        <w:rPr>
          <w:u w:color="000000"/>
        </w:rPr>
      </w:pPr>
    </w:p>
    <w:p w14:paraId="0D535660" w14:textId="77777777" w:rsidR="009924B7" w:rsidRDefault="009924B7">
      <w:pPr>
        <w:contextualSpacing w:val="0"/>
        <w:rPr>
          <w:u w:color="000000"/>
        </w:rPr>
      </w:pPr>
      <w:r>
        <w:rPr>
          <w:u w:color="000000"/>
        </w:rPr>
        <w:br w:type="page"/>
      </w:r>
    </w:p>
    <w:p w14:paraId="1CD72384"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soort bijzondere rechtstoestand niet natuurlijk persoon</w:t>
      </w:r>
      <w:r>
        <w:fldChar w:fldCharType="end"/>
      </w:r>
    </w:p>
    <w:p w14:paraId="047A3DE6"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53C16C6" w14:textId="77777777" w:rsidTr="009924B7">
        <w:trPr>
          <w:trHeight w:val="230"/>
        </w:trPr>
        <w:tc>
          <w:tcPr>
            <w:tcW w:w="1710" w:type="dxa"/>
            <w:tcBorders>
              <w:top w:val="nil"/>
              <w:left w:val="nil"/>
              <w:bottom w:val="nil"/>
              <w:right w:val="nil"/>
            </w:tcBorders>
          </w:tcPr>
          <w:p w14:paraId="60A543D8" w14:textId="77777777" w:rsidR="009924B7" w:rsidRDefault="009924B7" w:rsidP="009924B7">
            <w:r>
              <w:rPr>
                <w:b/>
                <w:bCs/>
              </w:rPr>
              <w:t>Definitie</w:t>
            </w:r>
          </w:p>
        </w:tc>
        <w:tc>
          <w:tcPr>
            <w:tcW w:w="7650" w:type="dxa"/>
            <w:tcBorders>
              <w:top w:val="nil"/>
              <w:left w:val="nil"/>
              <w:bottom w:val="nil"/>
              <w:right w:val="nil"/>
            </w:tcBorders>
          </w:tcPr>
          <w:p w14:paraId="3F28A483" w14:textId="77777777" w:rsidR="009924B7" w:rsidRDefault="009924B7" w:rsidP="009924B7">
            <w:r>
              <w:fldChar w:fldCharType="begin" w:fldLock="1"/>
            </w:r>
            <w:r>
              <w:instrText>MERGEFIELD Element.Notes</w:instrText>
            </w:r>
            <w:r>
              <w:fldChar w:fldCharType="separate"/>
            </w:r>
            <w:r>
              <w:t>Een aanduiding van de bijzondere rechtstoestanden waarin een niet natuurlijke persoon kan verkeren</w:t>
            </w:r>
            <w:r>
              <w:fldChar w:fldCharType="end"/>
            </w:r>
          </w:p>
        </w:tc>
      </w:tr>
    </w:tbl>
    <w:p w14:paraId="3D4273F6"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4334A2AC" w14:textId="77777777" w:rsidTr="009924B7">
        <w:trPr>
          <w:trHeight w:val="230"/>
        </w:trPr>
        <w:tc>
          <w:tcPr>
            <w:tcW w:w="1710" w:type="dxa"/>
            <w:tcBorders>
              <w:top w:val="nil"/>
              <w:left w:val="nil"/>
              <w:bottom w:val="nil"/>
              <w:right w:val="nil"/>
            </w:tcBorders>
          </w:tcPr>
          <w:p w14:paraId="39676987" w14:textId="77777777" w:rsidR="009924B7" w:rsidRDefault="009924B7" w:rsidP="009924B7">
            <w:pPr>
              <w:rPr>
                <w:i/>
                <w:iCs/>
              </w:rPr>
            </w:pPr>
            <w:bookmarkStart w:id="916" w:name="BKM_086B46AC_D9CD_4318_B96C_979A56FF5670"/>
            <w:r>
              <w:rPr>
                <w:i/>
                <w:iCs/>
              </w:rPr>
              <w:t>Code</w:t>
            </w:r>
          </w:p>
        </w:tc>
        <w:tc>
          <w:tcPr>
            <w:tcW w:w="2970" w:type="dxa"/>
            <w:tcBorders>
              <w:top w:val="nil"/>
              <w:left w:val="nil"/>
              <w:bottom w:val="nil"/>
              <w:right w:val="nil"/>
            </w:tcBorders>
          </w:tcPr>
          <w:p w14:paraId="4F482C9E" w14:textId="77777777" w:rsidR="009924B7" w:rsidRDefault="009924B7" w:rsidP="009924B7">
            <w:pPr>
              <w:rPr>
                <w:i/>
                <w:iCs/>
              </w:rPr>
            </w:pPr>
            <w:r>
              <w:rPr>
                <w:i/>
                <w:iCs/>
              </w:rPr>
              <w:t>Naam</w:t>
            </w:r>
          </w:p>
        </w:tc>
        <w:tc>
          <w:tcPr>
            <w:tcW w:w="4500" w:type="dxa"/>
            <w:tcBorders>
              <w:top w:val="nil"/>
              <w:left w:val="nil"/>
              <w:bottom w:val="nil"/>
              <w:right w:val="nil"/>
            </w:tcBorders>
          </w:tcPr>
          <w:p w14:paraId="1EE49BAB" w14:textId="77777777" w:rsidR="009924B7" w:rsidRDefault="009924B7" w:rsidP="009924B7">
            <w:pPr>
              <w:rPr>
                <w:i/>
                <w:iCs/>
              </w:rPr>
            </w:pPr>
            <w:r>
              <w:rPr>
                <w:i/>
                <w:iCs/>
              </w:rPr>
              <w:t>Definitie</w:t>
            </w:r>
          </w:p>
        </w:tc>
      </w:tr>
      <w:tr w:rsidR="009924B7" w14:paraId="29F973FB" w14:textId="77777777" w:rsidTr="009924B7">
        <w:tc>
          <w:tcPr>
            <w:tcW w:w="1710" w:type="dxa"/>
            <w:tcBorders>
              <w:top w:val="nil"/>
              <w:left w:val="nil"/>
              <w:bottom w:val="nil"/>
              <w:right w:val="nil"/>
            </w:tcBorders>
          </w:tcPr>
          <w:p w14:paraId="55517920" w14:textId="77777777" w:rsidR="009924B7" w:rsidRDefault="009924B7" w:rsidP="009924B7">
            <w:r>
              <w:fldChar w:fldCharType="begin" w:fldLock="1"/>
            </w:r>
            <w:r>
              <w:instrText>MERGEFIELD Att.Alias</w:instrText>
            </w:r>
            <w:r>
              <w:fldChar w:fldCharType="separate"/>
            </w:r>
            <w:r>
              <w:t>F</w:t>
            </w:r>
            <w:r>
              <w:fldChar w:fldCharType="end"/>
            </w:r>
          </w:p>
        </w:tc>
        <w:tc>
          <w:tcPr>
            <w:tcW w:w="2970" w:type="dxa"/>
            <w:tcBorders>
              <w:top w:val="nil"/>
              <w:left w:val="nil"/>
              <w:bottom w:val="nil"/>
              <w:right w:val="nil"/>
            </w:tcBorders>
          </w:tcPr>
          <w:p w14:paraId="31A095E5" w14:textId="77777777" w:rsidR="009924B7" w:rsidRDefault="009924B7" w:rsidP="009924B7">
            <w:r>
              <w:fldChar w:fldCharType="begin" w:fldLock="1"/>
            </w:r>
            <w:r>
              <w:instrText>MERGEFIELD Att.Name</w:instrText>
            </w:r>
            <w:r>
              <w:fldChar w:fldCharType="separate"/>
            </w:r>
            <w:r>
              <w:t>faillissement</w:t>
            </w:r>
            <w:r>
              <w:fldChar w:fldCharType="end"/>
            </w:r>
          </w:p>
        </w:tc>
        <w:tc>
          <w:tcPr>
            <w:tcW w:w="4500" w:type="dxa"/>
            <w:tcBorders>
              <w:top w:val="nil"/>
              <w:left w:val="nil"/>
              <w:bottom w:val="nil"/>
              <w:right w:val="nil"/>
            </w:tcBorders>
          </w:tcPr>
          <w:p w14:paraId="78A340CA" w14:textId="77777777" w:rsidR="009924B7" w:rsidRDefault="009924B7" w:rsidP="009924B7">
            <w:r>
              <w:fldChar w:fldCharType="begin" w:fldLock="1"/>
            </w:r>
            <w:r>
              <w:instrText>MERGEFIELD Att.Notes</w:instrText>
            </w:r>
            <w:r>
              <w:fldChar w:fldCharType="separate"/>
            </w:r>
            <w:r>
              <w:t xml:space="preserve">Faillissement is een gerechtelijk beslag op en in de regel executie van het gehele vermogen van de schuldenaar ten behoeve van zijn gezamenlijke schuldeisers. </w:t>
            </w:r>
            <w:r>
              <w:fldChar w:fldCharType="end"/>
            </w:r>
          </w:p>
        </w:tc>
      </w:tr>
      <w:tr w:rsidR="009924B7" w14:paraId="41E40472" w14:textId="77777777" w:rsidTr="009924B7">
        <w:tc>
          <w:tcPr>
            <w:tcW w:w="1710" w:type="dxa"/>
            <w:tcBorders>
              <w:top w:val="nil"/>
              <w:left w:val="nil"/>
              <w:bottom w:val="nil"/>
              <w:right w:val="nil"/>
            </w:tcBorders>
          </w:tcPr>
          <w:p w14:paraId="61E31B8E" w14:textId="77777777" w:rsidR="009924B7" w:rsidRDefault="009924B7" w:rsidP="009924B7"/>
        </w:tc>
        <w:tc>
          <w:tcPr>
            <w:tcW w:w="2970" w:type="dxa"/>
            <w:tcBorders>
              <w:top w:val="nil"/>
              <w:left w:val="nil"/>
              <w:bottom w:val="nil"/>
              <w:right w:val="nil"/>
            </w:tcBorders>
          </w:tcPr>
          <w:p w14:paraId="60A4F957" w14:textId="77777777" w:rsidR="009924B7" w:rsidRDefault="009924B7" w:rsidP="009924B7"/>
        </w:tc>
        <w:tc>
          <w:tcPr>
            <w:tcW w:w="4500" w:type="dxa"/>
            <w:tcBorders>
              <w:top w:val="nil"/>
              <w:left w:val="nil"/>
              <w:bottom w:val="nil"/>
              <w:right w:val="nil"/>
            </w:tcBorders>
          </w:tcPr>
          <w:p w14:paraId="33FE67E1" w14:textId="77777777" w:rsidR="009924B7" w:rsidRDefault="009924B7" w:rsidP="009924B7"/>
        </w:tc>
        <w:bookmarkEnd w:id="916"/>
      </w:tr>
      <w:bookmarkStart w:id="917" w:name="BKM_E8B37EBD_A558_4603_867D_491B1B24F569"/>
      <w:tr w:rsidR="009924B7" w14:paraId="1A8D6559" w14:textId="77777777" w:rsidTr="009924B7">
        <w:tc>
          <w:tcPr>
            <w:tcW w:w="1710" w:type="dxa"/>
            <w:tcBorders>
              <w:top w:val="nil"/>
              <w:left w:val="nil"/>
              <w:bottom w:val="nil"/>
              <w:right w:val="nil"/>
            </w:tcBorders>
          </w:tcPr>
          <w:p w14:paraId="638B5DDB" w14:textId="77777777" w:rsidR="009924B7" w:rsidRDefault="009924B7" w:rsidP="009924B7">
            <w:r>
              <w:fldChar w:fldCharType="begin" w:fldLock="1"/>
            </w:r>
            <w:r>
              <w:instrText>MERGEFIELD Att.Alias</w:instrText>
            </w:r>
            <w:r>
              <w:fldChar w:fldCharType="separate"/>
            </w:r>
            <w:r>
              <w:t>B</w:t>
            </w:r>
            <w:r>
              <w:fldChar w:fldCharType="end"/>
            </w:r>
          </w:p>
        </w:tc>
        <w:tc>
          <w:tcPr>
            <w:tcW w:w="2970" w:type="dxa"/>
            <w:tcBorders>
              <w:top w:val="nil"/>
              <w:left w:val="nil"/>
              <w:bottom w:val="nil"/>
              <w:right w:val="nil"/>
            </w:tcBorders>
          </w:tcPr>
          <w:p w14:paraId="749C8F98" w14:textId="77777777" w:rsidR="009924B7" w:rsidRDefault="009924B7" w:rsidP="009924B7">
            <w:r>
              <w:fldChar w:fldCharType="begin" w:fldLock="1"/>
            </w:r>
            <w:r>
              <w:instrText>MERGEFIELD Att.Name</w:instrText>
            </w:r>
            <w:r>
              <w:fldChar w:fldCharType="separate"/>
            </w:r>
            <w:r>
              <w:t>surceanse van betaling</w:t>
            </w:r>
            <w:r>
              <w:fldChar w:fldCharType="end"/>
            </w:r>
          </w:p>
        </w:tc>
        <w:tc>
          <w:tcPr>
            <w:tcW w:w="4500" w:type="dxa"/>
            <w:tcBorders>
              <w:top w:val="nil"/>
              <w:left w:val="nil"/>
              <w:bottom w:val="nil"/>
              <w:right w:val="nil"/>
            </w:tcBorders>
          </w:tcPr>
          <w:p w14:paraId="353DAFC8" w14:textId="77777777" w:rsidR="009924B7" w:rsidRDefault="009924B7" w:rsidP="009924B7">
            <w:r>
              <w:fldChar w:fldCharType="begin" w:fldLock="1"/>
            </w:r>
            <w:r>
              <w:instrText>MERGEFIELD Att.Notes</w:instrText>
            </w:r>
            <w:r>
              <w:fldChar w:fldCharType="separate"/>
            </w:r>
            <w:r>
              <w:t xml:space="preserve">Uitstel van betaling geldt vanaf het moment dat de rechter voorlopig uitstel van betaling heeft verleend tot het moment dat de (voorlopige of definitieve) surseance van betaling eindigt. </w:t>
            </w:r>
            <w:r>
              <w:fldChar w:fldCharType="end"/>
            </w:r>
          </w:p>
        </w:tc>
      </w:tr>
      <w:tr w:rsidR="009924B7" w14:paraId="7BB895A4" w14:textId="77777777" w:rsidTr="009924B7">
        <w:tc>
          <w:tcPr>
            <w:tcW w:w="1710" w:type="dxa"/>
            <w:tcBorders>
              <w:top w:val="nil"/>
              <w:left w:val="nil"/>
              <w:bottom w:val="nil"/>
              <w:right w:val="nil"/>
            </w:tcBorders>
          </w:tcPr>
          <w:p w14:paraId="3D75CB11" w14:textId="77777777" w:rsidR="009924B7" w:rsidRDefault="009924B7" w:rsidP="009924B7"/>
        </w:tc>
        <w:tc>
          <w:tcPr>
            <w:tcW w:w="2970" w:type="dxa"/>
            <w:tcBorders>
              <w:top w:val="nil"/>
              <w:left w:val="nil"/>
              <w:bottom w:val="nil"/>
              <w:right w:val="nil"/>
            </w:tcBorders>
          </w:tcPr>
          <w:p w14:paraId="6AFC2CCE" w14:textId="77777777" w:rsidR="009924B7" w:rsidRDefault="009924B7" w:rsidP="009924B7"/>
        </w:tc>
        <w:tc>
          <w:tcPr>
            <w:tcW w:w="4500" w:type="dxa"/>
            <w:tcBorders>
              <w:top w:val="nil"/>
              <w:left w:val="nil"/>
              <w:bottom w:val="nil"/>
              <w:right w:val="nil"/>
            </w:tcBorders>
          </w:tcPr>
          <w:p w14:paraId="674FCEAC" w14:textId="77777777" w:rsidR="009924B7" w:rsidRDefault="009924B7" w:rsidP="009924B7"/>
        </w:tc>
        <w:bookmarkEnd w:id="917"/>
      </w:tr>
    </w:tbl>
    <w:p w14:paraId="7351A9C3" w14:textId="48A3544E" w:rsidR="009924B7" w:rsidRDefault="009924B7" w:rsidP="009924B7">
      <w:pPr>
        <w:rPr>
          <w:u w:color="000000"/>
        </w:rPr>
      </w:pPr>
    </w:p>
    <w:p w14:paraId="3CE5FFF0" w14:textId="77777777" w:rsidR="009924B7" w:rsidRDefault="009924B7">
      <w:pPr>
        <w:contextualSpacing w:val="0"/>
        <w:rPr>
          <w:u w:color="000000"/>
        </w:rPr>
      </w:pPr>
      <w:r>
        <w:rPr>
          <w:u w:color="000000"/>
        </w:rPr>
        <w:br w:type="page"/>
      </w:r>
    </w:p>
    <w:bookmarkStart w:id="918" w:name="BKM_19B098F9_C63C_40ce_848D_093B73DE8710"/>
    <w:p w14:paraId="1EEAA157"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soort migratie</w:t>
      </w:r>
      <w:r>
        <w:fldChar w:fldCharType="end"/>
      </w:r>
    </w:p>
    <w:p w14:paraId="2A3C580E"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3947171E" w14:textId="77777777" w:rsidTr="009924B7">
        <w:trPr>
          <w:trHeight w:val="230"/>
        </w:trPr>
        <w:tc>
          <w:tcPr>
            <w:tcW w:w="1710" w:type="dxa"/>
            <w:tcBorders>
              <w:top w:val="nil"/>
              <w:left w:val="nil"/>
              <w:bottom w:val="nil"/>
              <w:right w:val="nil"/>
            </w:tcBorders>
          </w:tcPr>
          <w:p w14:paraId="680AD591" w14:textId="77777777" w:rsidR="009924B7" w:rsidRDefault="009924B7" w:rsidP="009924B7">
            <w:r>
              <w:rPr>
                <w:b/>
                <w:bCs/>
              </w:rPr>
              <w:t>Definitie</w:t>
            </w:r>
          </w:p>
        </w:tc>
        <w:tc>
          <w:tcPr>
            <w:tcW w:w="7650" w:type="dxa"/>
            <w:tcBorders>
              <w:top w:val="nil"/>
              <w:left w:val="nil"/>
              <w:bottom w:val="nil"/>
              <w:right w:val="nil"/>
            </w:tcBorders>
          </w:tcPr>
          <w:p w14:paraId="02B01CA2" w14:textId="77777777" w:rsidR="009924B7" w:rsidRDefault="009924B7" w:rsidP="009924B7">
            <w:r>
              <w:fldChar w:fldCharType="begin" w:fldLock="1"/>
            </w:r>
            <w:r>
              <w:instrText>MERGEFIELD Element.Notes</w:instrText>
            </w:r>
            <w:r>
              <w:fldChar w:fldCharType="separate"/>
            </w:r>
            <w:r>
              <w:t>A.1.23. Soort migratie van BRP</w:t>
            </w:r>
            <w:r>
              <w:fldChar w:fldCharType="end"/>
            </w:r>
          </w:p>
        </w:tc>
      </w:tr>
    </w:tbl>
    <w:p w14:paraId="774EB071"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F2BAAE6" w14:textId="77777777" w:rsidTr="009924B7">
        <w:trPr>
          <w:trHeight w:val="230"/>
        </w:trPr>
        <w:tc>
          <w:tcPr>
            <w:tcW w:w="1710" w:type="dxa"/>
            <w:tcBorders>
              <w:top w:val="nil"/>
              <w:left w:val="nil"/>
              <w:bottom w:val="nil"/>
              <w:right w:val="nil"/>
            </w:tcBorders>
          </w:tcPr>
          <w:p w14:paraId="20D3C807" w14:textId="77777777" w:rsidR="009924B7" w:rsidRDefault="009924B7" w:rsidP="009924B7">
            <w:pPr>
              <w:rPr>
                <w:i/>
                <w:iCs/>
              </w:rPr>
            </w:pPr>
            <w:bookmarkStart w:id="919" w:name="BKM_364949C8_93CA_4998_A7DA_B64451EB3755"/>
            <w:r>
              <w:rPr>
                <w:i/>
                <w:iCs/>
              </w:rPr>
              <w:t>Code</w:t>
            </w:r>
          </w:p>
        </w:tc>
        <w:tc>
          <w:tcPr>
            <w:tcW w:w="2970" w:type="dxa"/>
            <w:tcBorders>
              <w:top w:val="nil"/>
              <w:left w:val="nil"/>
              <w:bottom w:val="nil"/>
              <w:right w:val="nil"/>
            </w:tcBorders>
          </w:tcPr>
          <w:p w14:paraId="77AD7A73" w14:textId="77777777" w:rsidR="009924B7" w:rsidRDefault="009924B7" w:rsidP="009924B7">
            <w:pPr>
              <w:rPr>
                <w:i/>
                <w:iCs/>
              </w:rPr>
            </w:pPr>
            <w:r>
              <w:rPr>
                <w:i/>
                <w:iCs/>
              </w:rPr>
              <w:t>Naam</w:t>
            </w:r>
          </w:p>
        </w:tc>
        <w:tc>
          <w:tcPr>
            <w:tcW w:w="4500" w:type="dxa"/>
            <w:tcBorders>
              <w:top w:val="nil"/>
              <w:left w:val="nil"/>
              <w:bottom w:val="nil"/>
              <w:right w:val="nil"/>
            </w:tcBorders>
          </w:tcPr>
          <w:p w14:paraId="553F79AC" w14:textId="77777777" w:rsidR="009924B7" w:rsidRDefault="009924B7" w:rsidP="009924B7">
            <w:pPr>
              <w:rPr>
                <w:i/>
                <w:iCs/>
              </w:rPr>
            </w:pPr>
            <w:r>
              <w:rPr>
                <w:i/>
                <w:iCs/>
              </w:rPr>
              <w:t>Definitie</w:t>
            </w:r>
          </w:p>
        </w:tc>
      </w:tr>
      <w:tr w:rsidR="009924B7" w14:paraId="0CCFE6BC" w14:textId="77777777" w:rsidTr="009924B7">
        <w:tc>
          <w:tcPr>
            <w:tcW w:w="1710" w:type="dxa"/>
            <w:tcBorders>
              <w:top w:val="nil"/>
              <w:left w:val="nil"/>
              <w:bottom w:val="nil"/>
              <w:right w:val="nil"/>
            </w:tcBorders>
          </w:tcPr>
          <w:p w14:paraId="49483D94" w14:textId="77777777" w:rsidR="009924B7" w:rsidRDefault="009924B7" w:rsidP="009924B7">
            <w:r>
              <w:fldChar w:fldCharType="begin" w:fldLock="1"/>
            </w:r>
            <w:r>
              <w:instrText>MERGEFIELD Att.Alias</w:instrText>
            </w:r>
            <w:r>
              <w:fldChar w:fldCharType="separate"/>
            </w:r>
            <w:r>
              <w:t>E</w:t>
            </w:r>
            <w:r>
              <w:fldChar w:fldCharType="end"/>
            </w:r>
          </w:p>
        </w:tc>
        <w:tc>
          <w:tcPr>
            <w:tcW w:w="2970" w:type="dxa"/>
            <w:tcBorders>
              <w:top w:val="nil"/>
              <w:left w:val="nil"/>
              <w:bottom w:val="nil"/>
              <w:right w:val="nil"/>
            </w:tcBorders>
          </w:tcPr>
          <w:p w14:paraId="736F328D" w14:textId="77777777" w:rsidR="009924B7" w:rsidRDefault="009924B7" w:rsidP="009924B7">
            <w:r>
              <w:fldChar w:fldCharType="begin" w:fldLock="1"/>
            </w:r>
            <w:r>
              <w:instrText>MERGEFIELD Att.Name</w:instrText>
            </w:r>
            <w:r>
              <w:fldChar w:fldCharType="separate"/>
            </w:r>
            <w:r>
              <w:t>Emigratie</w:t>
            </w:r>
            <w:r>
              <w:fldChar w:fldCharType="end"/>
            </w:r>
          </w:p>
        </w:tc>
        <w:tc>
          <w:tcPr>
            <w:tcW w:w="4500" w:type="dxa"/>
            <w:tcBorders>
              <w:top w:val="nil"/>
              <w:left w:val="nil"/>
              <w:bottom w:val="nil"/>
              <w:right w:val="nil"/>
            </w:tcBorders>
          </w:tcPr>
          <w:p w14:paraId="0BF3389F" w14:textId="77777777" w:rsidR="009924B7" w:rsidRDefault="009924B7" w:rsidP="009924B7">
            <w:r>
              <w:fldChar w:fldCharType="begin" w:fldLock="1"/>
            </w:r>
            <w:r>
              <w:instrText>MERGEFIELD Att.Notes</w:instrText>
            </w:r>
            <w:r>
              <w:fldChar w:fldCharType="end"/>
            </w:r>
          </w:p>
        </w:tc>
      </w:tr>
      <w:tr w:rsidR="009924B7" w14:paraId="0DCF3B67" w14:textId="77777777" w:rsidTr="009924B7">
        <w:tc>
          <w:tcPr>
            <w:tcW w:w="1710" w:type="dxa"/>
            <w:tcBorders>
              <w:top w:val="nil"/>
              <w:left w:val="nil"/>
              <w:bottom w:val="nil"/>
              <w:right w:val="nil"/>
            </w:tcBorders>
          </w:tcPr>
          <w:p w14:paraId="1ED36BE7" w14:textId="77777777" w:rsidR="009924B7" w:rsidRDefault="009924B7" w:rsidP="009924B7"/>
        </w:tc>
        <w:tc>
          <w:tcPr>
            <w:tcW w:w="2970" w:type="dxa"/>
            <w:tcBorders>
              <w:top w:val="nil"/>
              <w:left w:val="nil"/>
              <w:bottom w:val="nil"/>
              <w:right w:val="nil"/>
            </w:tcBorders>
          </w:tcPr>
          <w:p w14:paraId="2FDF39D6" w14:textId="77777777" w:rsidR="009924B7" w:rsidRDefault="009924B7" w:rsidP="009924B7"/>
        </w:tc>
        <w:tc>
          <w:tcPr>
            <w:tcW w:w="4500" w:type="dxa"/>
            <w:tcBorders>
              <w:top w:val="nil"/>
              <w:left w:val="nil"/>
              <w:bottom w:val="nil"/>
              <w:right w:val="nil"/>
            </w:tcBorders>
          </w:tcPr>
          <w:p w14:paraId="21BA9412" w14:textId="77777777" w:rsidR="009924B7" w:rsidRDefault="009924B7" w:rsidP="009924B7"/>
        </w:tc>
        <w:bookmarkEnd w:id="919"/>
      </w:tr>
      <w:bookmarkStart w:id="920" w:name="BKM_E08DDCDF_2CA1_43fd_AE7C_B11A4EB22666"/>
      <w:tr w:rsidR="009924B7" w14:paraId="64A06592" w14:textId="77777777" w:rsidTr="009924B7">
        <w:tc>
          <w:tcPr>
            <w:tcW w:w="1710" w:type="dxa"/>
            <w:tcBorders>
              <w:top w:val="nil"/>
              <w:left w:val="nil"/>
              <w:bottom w:val="nil"/>
              <w:right w:val="nil"/>
            </w:tcBorders>
          </w:tcPr>
          <w:p w14:paraId="62268F1F" w14:textId="77777777" w:rsidR="009924B7" w:rsidRDefault="009924B7" w:rsidP="009924B7">
            <w:r>
              <w:fldChar w:fldCharType="begin" w:fldLock="1"/>
            </w:r>
            <w:r>
              <w:instrText>MERGEFIELD Att.Alias</w:instrText>
            </w:r>
            <w:r>
              <w:fldChar w:fldCharType="separate"/>
            </w:r>
            <w:r>
              <w:t>I</w:t>
            </w:r>
            <w:r>
              <w:fldChar w:fldCharType="end"/>
            </w:r>
          </w:p>
        </w:tc>
        <w:tc>
          <w:tcPr>
            <w:tcW w:w="2970" w:type="dxa"/>
            <w:tcBorders>
              <w:top w:val="nil"/>
              <w:left w:val="nil"/>
              <w:bottom w:val="nil"/>
              <w:right w:val="nil"/>
            </w:tcBorders>
          </w:tcPr>
          <w:p w14:paraId="7C4D74A5" w14:textId="77777777" w:rsidR="009924B7" w:rsidRDefault="009924B7" w:rsidP="009924B7">
            <w:r>
              <w:fldChar w:fldCharType="begin" w:fldLock="1"/>
            </w:r>
            <w:r>
              <w:instrText>MERGEFIELD Att.Name</w:instrText>
            </w:r>
            <w:r>
              <w:fldChar w:fldCharType="separate"/>
            </w:r>
            <w:r>
              <w:t>Immigratie</w:t>
            </w:r>
            <w:r>
              <w:fldChar w:fldCharType="end"/>
            </w:r>
          </w:p>
        </w:tc>
        <w:tc>
          <w:tcPr>
            <w:tcW w:w="4500" w:type="dxa"/>
            <w:tcBorders>
              <w:top w:val="nil"/>
              <w:left w:val="nil"/>
              <w:bottom w:val="nil"/>
              <w:right w:val="nil"/>
            </w:tcBorders>
          </w:tcPr>
          <w:p w14:paraId="4280DCB8" w14:textId="77777777" w:rsidR="009924B7" w:rsidRDefault="009924B7" w:rsidP="009924B7">
            <w:r>
              <w:fldChar w:fldCharType="begin" w:fldLock="1"/>
            </w:r>
            <w:r>
              <w:instrText>MERGEFIELD Att.Notes</w:instrText>
            </w:r>
            <w:r>
              <w:fldChar w:fldCharType="end"/>
            </w:r>
          </w:p>
        </w:tc>
      </w:tr>
      <w:tr w:rsidR="009924B7" w14:paraId="145EB1E9" w14:textId="77777777" w:rsidTr="009924B7">
        <w:tc>
          <w:tcPr>
            <w:tcW w:w="1710" w:type="dxa"/>
            <w:tcBorders>
              <w:top w:val="nil"/>
              <w:left w:val="nil"/>
              <w:bottom w:val="nil"/>
              <w:right w:val="nil"/>
            </w:tcBorders>
          </w:tcPr>
          <w:p w14:paraId="78656D00" w14:textId="77777777" w:rsidR="009924B7" w:rsidRDefault="009924B7" w:rsidP="009924B7"/>
        </w:tc>
        <w:tc>
          <w:tcPr>
            <w:tcW w:w="2970" w:type="dxa"/>
            <w:tcBorders>
              <w:top w:val="nil"/>
              <w:left w:val="nil"/>
              <w:bottom w:val="nil"/>
              <w:right w:val="nil"/>
            </w:tcBorders>
          </w:tcPr>
          <w:p w14:paraId="66138678" w14:textId="77777777" w:rsidR="009924B7" w:rsidRDefault="009924B7" w:rsidP="009924B7"/>
        </w:tc>
        <w:tc>
          <w:tcPr>
            <w:tcW w:w="4500" w:type="dxa"/>
            <w:tcBorders>
              <w:top w:val="nil"/>
              <w:left w:val="nil"/>
              <w:bottom w:val="nil"/>
              <w:right w:val="nil"/>
            </w:tcBorders>
          </w:tcPr>
          <w:p w14:paraId="161A91F9" w14:textId="77777777" w:rsidR="009924B7" w:rsidRDefault="009924B7" w:rsidP="009924B7"/>
        </w:tc>
        <w:bookmarkEnd w:id="920"/>
      </w:tr>
      <w:bookmarkEnd w:id="918"/>
    </w:tbl>
    <w:p w14:paraId="0FDBF0D1" w14:textId="1A3223F5" w:rsidR="009924B7" w:rsidRDefault="009924B7" w:rsidP="009924B7">
      <w:pPr>
        <w:rPr>
          <w:u w:color="000000"/>
        </w:rPr>
      </w:pPr>
    </w:p>
    <w:p w14:paraId="109A2455" w14:textId="77777777" w:rsidR="009924B7" w:rsidRDefault="009924B7">
      <w:pPr>
        <w:contextualSpacing w:val="0"/>
        <w:rPr>
          <w:u w:color="000000"/>
        </w:rPr>
      </w:pPr>
      <w:r>
        <w:rPr>
          <w:u w:color="000000"/>
        </w:rPr>
        <w:br w:type="page"/>
      </w:r>
    </w:p>
    <w:bookmarkStart w:id="921" w:name="BKM_34742A68_FA8B_45fd_A99F_90889FA2C5DD"/>
    <w:p w14:paraId="03B24C1C"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soort onder bewind</w:t>
      </w:r>
      <w:r>
        <w:fldChar w:fldCharType="end"/>
      </w:r>
    </w:p>
    <w:p w14:paraId="6A1E7AE7"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390D4198" w14:textId="77777777" w:rsidTr="009924B7">
        <w:trPr>
          <w:trHeight w:val="230"/>
        </w:trPr>
        <w:tc>
          <w:tcPr>
            <w:tcW w:w="1710" w:type="dxa"/>
            <w:tcBorders>
              <w:top w:val="nil"/>
              <w:left w:val="nil"/>
              <w:bottom w:val="nil"/>
              <w:right w:val="nil"/>
            </w:tcBorders>
          </w:tcPr>
          <w:p w14:paraId="2E5DDA9E" w14:textId="77777777" w:rsidR="009924B7" w:rsidRDefault="009924B7" w:rsidP="009924B7">
            <w:r>
              <w:rPr>
                <w:b/>
                <w:bCs/>
              </w:rPr>
              <w:t>Definitie</w:t>
            </w:r>
          </w:p>
        </w:tc>
        <w:tc>
          <w:tcPr>
            <w:tcW w:w="7650" w:type="dxa"/>
            <w:tcBorders>
              <w:top w:val="nil"/>
              <w:left w:val="nil"/>
              <w:bottom w:val="nil"/>
              <w:right w:val="nil"/>
            </w:tcBorders>
          </w:tcPr>
          <w:p w14:paraId="6198AC0C" w14:textId="77777777" w:rsidR="009924B7" w:rsidRDefault="009924B7" w:rsidP="009924B7">
            <w:r>
              <w:fldChar w:fldCharType="begin" w:fldLock="1"/>
            </w:r>
            <w:r>
              <w:instrText>MERGEFIELD Element.Notes</w:instrText>
            </w:r>
            <w:r>
              <w:fldChar w:fldCharType="end"/>
            </w:r>
            <w:r w:rsidRPr="009924B7">
              <w:t>Een aanduiding van het soort onder bewind  waaronder een niet natuurlijke persoon kan staan.</w:t>
            </w:r>
          </w:p>
        </w:tc>
      </w:tr>
    </w:tbl>
    <w:p w14:paraId="4C9A3A0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4AB9406" w14:textId="77777777" w:rsidTr="009924B7">
        <w:trPr>
          <w:trHeight w:val="230"/>
        </w:trPr>
        <w:tc>
          <w:tcPr>
            <w:tcW w:w="1710" w:type="dxa"/>
            <w:tcBorders>
              <w:top w:val="nil"/>
              <w:left w:val="nil"/>
              <w:bottom w:val="nil"/>
              <w:right w:val="nil"/>
            </w:tcBorders>
          </w:tcPr>
          <w:p w14:paraId="53B05E1B" w14:textId="77777777" w:rsidR="009924B7" w:rsidRDefault="009924B7" w:rsidP="009924B7">
            <w:pPr>
              <w:rPr>
                <w:i/>
                <w:iCs/>
              </w:rPr>
            </w:pPr>
            <w:bookmarkStart w:id="922" w:name="BKM_B86FAD68_BEF8_473f_9A05_7C3ED3C54A0C"/>
            <w:r>
              <w:rPr>
                <w:i/>
                <w:iCs/>
              </w:rPr>
              <w:t>Code</w:t>
            </w:r>
          </w:p>
        </w:tc>
        <w:tc>
          <w:tcPr>
            <w:tcW w:w="2970" w:type="dxa"/>
            <w:tcBorders>
              <w:top w:val="nil"/>
              <w:left w:val="nil"/>
              <w:bottom w:val="nil"/>
              <w:right w:val="nil"/>
            </w:tcBorders>
          </w:tcPr>
          <w:p w14:paraId="3017038F" w14:textId="77777777" w:rsidR="009924B7" w:rsidRDefault="009924B7" w:rsidP="009924B7">
            <w:pPr>
              <w:rPr>
                <w:i/>
                <w:iCs/>
              </w:rPr>
            </w:pPr>
            <w:r>
              <w:rPr>
                <w:i/>
                <w:iCs/>
              </w:rPr>
              <w:t>Naam</w:t>
            </w:r>
          </w:p>
        </w:tc>
        <w:tc>
          <w:tcPr>
            <w:tcW w:w="4500" w:type="dxa"/>
            <w:tcBorders>
              <w:top w:val="nil"/>
              <w:left w:val="nil"/>
              <w:bottom w:val="nil"/>
              <w:right w:val="nil"/>
            </w:tcBorders>
          </w:tcPr>
          <w:p w14:paraId="7DF03EF1" w14:textId="77777777" w:rsidR="009924B7" w:rsidRDefault="009924B7" w:rsidP="009924B7">
            <w:pPr>
              <w:rPr>
                <w:i/>
                <w:iCs/>
              </w:rPr>
            </w:pPr>
            <w:r>
              <w:rPr>
                <w:i/>
                <w:iCs/>
              </w:rPr>
              <w:t>Definitie</w:t>
            </w:r>
          </w:p>
        </w:tc>
      </w:tr>
      <w:tr w:rsidR="009924B7" w14:paraId="03534AFB" w14:textId="77777777" w:rsidTr="009924B7">
        <w:tc>
          <w:tcPr>
            <w:tcW w:w="1710" w:type="dxa"/>
            <w:tcBorders>
              <w:top w:val="nil"/>
              <w:left w:val="nil"/>
              <w:bottom w:val="nil"/>
              <w:right w:val="nil"/>
            </w:tcBorders>
          </w:tcPr>
          <w:p w14:paraId="455A5005" w14:textId="77777777" w:rsidR="009924B7" w:rsidRDefault="009924B7" w:rsidP="009924B7">
            <w:r>
              <w:fldChar w:fldCharType="begin" w:fldLock="1"/>
            </w:r>
            <w:r>
              <w:instrText>MERGEFIELD Att.Alias</w:instrText>
            </w:r>
            <w:r>
              <w:fldChar w:fldCharType="separate"/>
            </w:r>
            <w:r>
              <w:t>P</w:t>
            </w:r>
            <w:r>
              <w:fldChar w:fldCharType="end"/>
            </w:r>
          </w:p>
        </w:tc>
        <w:tc>
          <w:tcPr>
            <w:tcW w:w="2970" w:type="dxa"/>
            <w:tcBorders>
              <w:top w:val="nil"/>
              <w:left w:val="nil"/>
              <w:bottom w:val="nil"/>
              <w:right w:val="nil"/>
            </w:tcBorders>
          </w:tcPr>
          <w:p w14:paraId="34BC9F3E" w14:textId="77777777" w:rsidR="009924B7" w:rsidRDefault="009924B7" w:rsidP="009924B7">
            <w:r>
              <w:fldChar w:fldCharType="begin" w:fldLock="1"/>
            </w:r>
            <w:r>
              <w:instrText>MERGEFIELD Att.Name</w:instrText>
            </w:r>
            <w:r>
              <w:fldChar w:fldCharType="separate"/>
            </w:r>
            <w:r>
              <w:t>provisioneel bewind</w:t>
            </w:r>
            <w:r>
              <w:fldChar w:fldCharType="end"/>
            </w:r>
          </w:p>
        </w:tc>
        <w:tc>
          <w:tcPr>
            <w:tcW w:w="4500" w:type="dxa"/>
            <w:tcBorders>
              <w:top w:val="nil"/>
              <w:left w:val="nil"/>
              <w:bottom w:val="nil"/>
              <w:right w:val="nil"/>
            </w:tcBorders>
          </w:tcPr>
          <w:p w14:paraId="4335D5AE" w14:textId="77777777" w:rsidR="009924B7" w:rsidRDefault="009924B7" w:rsidP="009924B7">
            <w:r>
              <w:fldChar w:fldCharType="begin" w:fldLock="1"/>
            </w:r>
            <w:r>
              <w:instrText>MERGEFIELD Att.Notes</w:instrText>
            </w:r>
            <w:r>
              <w:fldChar w:fldCharType="end"/>
            </w:r>
          </w:p>
        </w:tc>
      </w:tr>
      <w:tr w:rsidR="009924B7" w14:paraId="4F8E3C7B" w14:textId="77777777" w:rsidTr="009924B7">
        <w:tc>
          <w:tcPr>
            <w:tcW w:w="1710" w:type="dxa"/>
            <w:tcBorders>
              <w:top w:val="nil"/>
              <w:left w:val="nil"/>
              <w:bottom w:val="nil"/>
              <w:right w:val="nil"/>
            </w:tcBorders>
          </w:tcPr>
          <w:p w14:paraId="2D703FB3" w14:textId="77777777" w:rsidR="009924B7" w:rsidRDefault="009924B7" w:rsidP="009924B7"/>
        </w:tc>
        <w:tc>
          <w:tcPr>
            <w:tcW w:w="2970" w:type="dxa"/>
            <w:tcBorders>
              <w:top w:val="nil"/>
              <w:left w:val="nil"/>
              <w:bottom w:val="nil"/>
              <w:right w:val="nil"/>
            </w:tcBorders>
          </w:tcPr>
          <w:p w14:paraId="46487891" w14:textId="77777777" w:rsidR="009924B7" w:rsidRDefault="009924B7" w:rsidP="009924B7"/>
        </w:tc>
        <w:tc>
          <w:tcPr>
            <w:tcW w:w="4500" w:type="dxa"/>
            <w:tcBorders>
              <w:top w:val="nil"/>
              <w:left w:val="nil"/>
              <w:bottom w:val="nil"/>
              <w:right w:val="nil"/>
            </w:tcBorders>
          </w:tcPr>
          <w:p w14:paraId="6546288B" w14:textId="77777777" w:rsidR="009924B7" w:rsidRDefault="009924B7" w:rsidP="009924B7"/>
        </w:tc>
        <w:bookmarkEnd w:id="922"/>
      </w:tr>
      <w:bookmarkStart w:id="923" w:name="BKM_8C6E628E_1B85_4c46_AF8D_1CB8083A91EE"/>
      <w:tr w:rsidR="009924B7" w14:paraId="7090412A" w14:textId="77777777" w:rsidTr="009924B7">
        <w:tc>
          <w:tcPr>
            <w:tcW w:w="1710" w:type="dxa"/>
            <w:tcBorders>
              <w:top w:val="nil"/>
              <w:left w:val="nil"/>
              <w:bottom w:val="nil"/>
              <w:right w:val="nil"/>
            </w:tcBorders>
          </w:tcPr>
          <w:p w14:paraId="1EB30850" w14:textId="77777777" w:rsidR="009924B7" w:rsidRDefault="009924B7" w:rsidP="009924B7">
            <w:r>
              <w:fldChar w:fldCharType="begin" w:fldLock="1"/>
            </w:r>
            <w:r>
              <w:instrText>MERGEFIELD Att.Alias</w:instrText>
            </w:r>
            <w:r>
              <w:fldChar w:fldCharType="separate"/>
            </w:r>
            <w:r>
              <w:t>O</w:t>
            </w:r>
            <w:r>
              <w:fldChar w:fldCharType="end"/>
            </w:r>
          </w:p>
        </w:tc>
        <w:tc>
          <w:tcPr>
            <w:tcW w:w="2970" w:type="dxa"/>
            <w:tcBorders>
              <w:top w:val="nil"/>
              <w:left w:val="nil"/>
              <w:bottom w:val="nil"/>
              <w:right w:val="nil"/>
            </w:tcBorders>
          </w:tcPr>
          <w:p w14:paraId="55529F6E" w14:textId="77777777" w:rsidR="009924B7" w:rsidRDefault="009924B7" w:rsidP="009924B7">
            <w:r>
              <w:fldChar w:fldCharType="begin" w:fldLock="1"/>
            </w:r>
            <w:r>
              <w:instrText>MERGEFIELD Att.Name</w:instrText>
            </w:r>
            <w:r>
              <w:fldChar w:fldCharType="separate"/>
            </w:r>
            <w:r>
              <w:t>onder bewind</w:t>
            </w:r>
            <w:r>
              <w:fldChar w:fldCharType="end"/>
            </w:r>
          </w:p>
        </w:tc>
        <w:tc>
          <w:tcPr>
            <w:tcW w:w="4500" w:type="dxa"/>
            <w:tcBorders>
              <w:top w:val="nil"/>
              <w:left w:val="nil"/>
              <w:bottom w:val="nil"/>
              <w:right w:val="nil"/>
            </w:tcBorders>
          </w:tcPr>
          <w:p w14:paraId="5DBB2BE8" w14:textId="77777777" w:rsidR="009924B7" w:rsidRDefault="009924B7" w:rsidP="009924B7">
            <w:r>
              <w:fldChar w:fldCharType="begin" w:fldLock="1"/>
            </w:r>
            <w:r>
              <w:instrText>MERGEFIELD Att.Notes</w:instrText>
            </w:r>
            <w:r>
              <w:fldChar w:fldCharType="end"/>
            </w:r>
          </w:p>
        </w:tc>
      </w:tr>
      <w:tr w:rsidR="009924B7" w14:paraId="0FFB1BEF" w14:textId="77777777" w:rsidTr="009924B7">
        <w:tc>
          <w:tcPr>
            <w:tcW w:w="1710" w:type="dxa"/>
            <w:tcBorders>
              <w:top w:val="nil"/>
              <w:left w:val="nil"/>
              <w:bottom w:val="nil"/>
              <w:right w:val="nil"/>
            </w:tcBorders>
          </w:tcPr>
          <w:p w14:paraId="6920D8F3" w14:textId="77777777" w:rsidR="009924B7" w:rsidRDefault="009924B7" w:rsidP="009924B7"/>
        </w:tc>
        <w:tc>
          <w:tcPr>
            <w:tcW w:w="2970" w:type="dxa"/>
            <w:tcBorders>
              <w:top w:val="nil"/>
              <w:left w:val="nil"/>
              <w:bottom w:val="nil"/>
              <w:right w:val="nil"/>
            </w:tcBorders>
          </w:tcPr>
          <w:p w14:paraId="2C2FC350" w14:textId="77777777" w:rsidR="009924B7" w:rsidRDefault="009924B7" w:rsidP="009924B7"/>
        </w:tc>
        <w:tc>
          <w:tcPr>
            <w:tcW w:w="4500" w:type="dxa"/>
            <w:tcBorders>
              <w:top w:val="nil"/>
              <w:left w:val="nil"/>
              <w:bottom w:val="nil"/>
              <w:right w:val="nil"/>
            </w:tcBorders>
          </w:tcPr>
          <w:p w14:paraId="3F649028" w14:textId="77777777" w:rsidR="009924B7" w:rsidRDefault="009924B7" w:rsidP="009924B7"/>
        </w:tc>
        <w:bookmarkEnd w:id="923"/>
      </w:tr>
      <w:bookmarkEnd w:id="921"/>
    </w:tbl>
    <w:p w14:paraId="2F6B6BA7" w14:textId="6D0CE2B5" w:rsidR="009924B7" w:rsidRDefault="009924B7" w:rsidP="009924B7">
      <w:pPr>
        <w:rPr>
          <w:u w:color="000000"/>
        </w:rPr>
      </w:pPr>
    </w:p>
    <w:p w14:paraId="22621924" w14:textId="77777777" w:rsidR="009924B7" w:rsidRDefault="009924B7">
      <w:pPr>
        <w:contextualSpacing w:val="0"/>
        <w:rPr>
          <w:u w:color="000000"/>
        </w:rPr>
      </w:pPr>
      <w:r>
        <w:rPr>
          <w:u w:color="000000"/>
        </w:rPr>
        <w:br w:type="page"/>
      </w:r>
    </w:p>
    <w:bookmarkStart w:id="924" w:name="BKM_3E5210CC_DEDD_494c_94A2_FA767D54275A"/>
    <w:p w14:paraId="470DB89D"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soort publiekrechtelijk rechtsvorm</w:t>
      </w:r>
      <w:r>
        <w:fldChar w:fldCharType="end"/>
      </w:r>
    </w:p>
    <w:p w14:paraId="74703BCB"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A106FC1" w14:textId="77777777" w:rsidTr="009924B7">
        <w:trPr>
          <w:trHeight w:val="230"/>
        </w:trPr>
        <w:tc>
          <w:tcPr>
            <w:tcW w:w="1710" w:type="dxa"/>
            <w:tcBorders>
              <w:top w:val="nil"/>
              <w:left w:val="nil"/>
              <w:bottom w:val="nil"/>
              <w:right w:val="nil"/>
            </w:tcBorders>
          </w:tcPr>
          <w:p w14:paraId="10B2D602" w14:textId="77777777" w:rsidR="009924B7" w:rsidRDefault="009924B7" w:rsidP="009924B7">
            <w:r>
              <w:rPr>
                <w:b/>
                <w:bCs/>
              </w:rPr>
              <w:t>Definitie</w:t>
            </w:r>
          </w:p>
        </w:tc>
        <w:tc>
          <w:tcPr>
            <w:tcW w:w="7650" w:type="dxa"/>
            <w:tcBorders>
              <w:top w:val="nil"/>
              <w:left w:val="nil"/>
              <w:bottom w:val="nil"/>
              <w:right w:val="nil"/>
            </w:tcBorders>
          </w:tcPr>
          <w:p w14:paraId="37C8B68F" w14:textId="77777777" w:rsidR="009924B7" w:rsidRDefault="009924B7" w:rsidP="009924B7">
            <w:r>
              <w:fldChar w:fldCharType="begin" w:fldLock="1"/>
            </w:r>
            <w:r>
              <w:instrText>MERGEFIELD Element.Notes</w:instrText>
            </w:r>
            <w:r>
              <w:fldChar w:fldCharType="separate"/>
            </w:r>
            <w:r>
              <w:t>Door de Kamers van Koophandel vastgestelde publiekrechtelijk rechtsvormen.</w:t>
            </w:r>
            <w:r>
              <w:fldChar w:fldCharType="end"/>
            </w:r>
          </w:p>
        </w:tc>
      </w:tr>
    </w:tbl>
    <w:p w14:paraId="539C16DA"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FB74B91" w14:textId="77777777" w:rsidTr="009924B7">
        <w:trPr>
          <w:trHeight w:val="230"/>
        </w:trPr>
        <w:tc>
          <w:tcPr>
            <w:tcW w:w="1710" w:type="dxa"/>
            <w:tcBorders>
              <w:top w:val="nil"/>
              <w:left w:val="nil"/>
              <w:bottom w:val="nil"/>
              <w:right w:val="nil"/>
            </w:tcBorders>
          </w:tcPr>
          <w:p w14:paraId="26259DEF" w14:textId="77777777" w:rsidR="009924B7" w:rsidRDefault="009924B7" w:rsidP="009924B7">
            <w:pPr>
              <w:rPr>
                <w:i/>
                <w:iCs/>
              </w:rPr>
            </w:pPr>
            <w:bookmarkStart w:id="925" w:name="BKM_4EDED92A_CD56_4570_B4BB_FEBF24F82CF6"/>
            <w:r>
              <w:rPr>
                <w:i/>
                <w:iCs/>
              </w:rPr>
              <w:t>Code</w:t>
            </w:r>
          </w:p>
        </w:tc>
        <w:tc>
          <w:tcPr>
            <w:tcW w:w="2970" w:type="dxa"/>
            <w:tcBorders>
              <w:top w:val="nil"/>
              <w:left w:val="nil"/>
              <w:bottom w:val="nil"/>
              <w:right w:val="nil"/>
            </w:tcBorders>
          </w:tcPr>
          <w:p w14:paraId="0C28B384" w14:textId="77777777" w:rsidR="009924B7" w:rsidRDefault="009924B7" w:rsidP="009924B7">
            <w:pPr>
              <w:rPr>
                <w:i/>
                <w:iCs/>
              </w:rPr>
            </w:pPr>
            <w:r>
              <w:rPr>
                <w:i/>
                <w:iCs/>
              </w:rPr>
              <w:t>Naam</w:t>
            </w:r>
          </w:p>
        </w:tc>
        <w:tc>
          <w:tcPr>
            <w:tcW w:w="4500" w:type="dxa"/>
            <w:tcBorders>
              <w:top w:val="nil"/>
              <w:left w:val="nil"/>
              <w:bottom w:val="nil"/>
              <w:right w:val="nil"/>
            </w:tcBorders>
          </w:tcPr>
          <w:p w14:paraId="107B92B1" w14:textId="77777777" w:rsidR="009924B7" w:rsidRDefault="009924B7" w:rsidP="009924B7">
            <w:pPr>
              <w:rPr>
                <w:i/>
                <w:iCs/>
              </w:rPr>
            </w:pPr>
            <w:r>
              <w:rPr>
                <w:i/>
                <w:iCs/>
              </w:rPr>
              <w:t>Definitie</w:t>
            </w:r>
          </w:p>
        </w:tc>
      </w:tr>
      <w:tr w:rsidR="009924B7" w14:paraId="61990681" w14:textId="77777777" w:rsidTr="009924B7">
        <w:tc>
          <w:tcPr>
            <w:tcW w:w="1710" w:type="dxa"/>
            <w:tcBorders>
              <w:top w:val="nil"/>
              <w:left w:val="nil"/>
              <w:bottom w:val="nil"/>
              <w:right w:val="nil"/>
            </w:tcBorders>
          </w:tcPr>
          <w:p w14:paraId="65DAED8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AD6B3C0" w14:textId="77777777" w:rsidR="009924B7" w:rsidRDefault="009924B7" w:rsidP="009924B7">
            <w:r>
              <w:fldChar w:fldCharType="begin" w:fldLock="1"/>
            </w:r>
            <w:r>
              <w:instrText>MERGEFIELD Att.Name</w:instrText>
            </w:r>
            <w:r>
              <w:fldChar w:fldCharType="separate"/>
            </w:r>
            <w:r>
              <w:t>Ministerie de Staat</w:t>
            </w:r>
            <w:r>
              <w:fldChar w:fldCharType="end"/>
            </w:r>
          </w:p>
        </w:tc>
        <w:tc>
          <w:tcPr>
            <w:tcW w:w="4500" w:type="dxa"/>
            <w:tcBorders>
              <w:top w:val="nil"/>
              <w:left w:val="nil"/>
              <w:bottom w:val="nil"/>
              <w:right w:val="nil"/>
            </w:tcBorders>
          </w:tcPr>
          <w:p w14:paraId="39BA9B93" w14:textId="77777777" w:rsidR="009924B7" w:rsidRPr="009924B7" w:rsidRDefault="009924B7" w:rsidP="009924B7">
            <w:r>
              <w:fldChar w:fldCharType="begin" w:fldLock="1"/>
            </w:r>
            <w:r>
              <w:instrText>MERGEFIELD Att.Notes</w:instrText>
            </w:r>
            <w:r>
              <w:fldChar w:fldCharType="end"/>
            </w:r>
            <w:r w:rsidRPr="009924B7">
              <w:t xml:space="preserve">De Staat wordt niet ingeschreven, maar de ministeries en baten- en </w:t>
            </w:r>
          </w:p>
          <w:p w14:paraId="46EF338A" w14:textId="77777777" w:rsidR="009924B7" w:rsidRDefault="009924B7" w:rsidP="009924B7">
            <w:r>
              <w:rPr>
                <w:lang w:val="en-US"/>
              </w:rPr>
              <w:t xml:space="preserve">lastendiensten. </w:t>
            </w:r>
          </w:p>
        </w:tc>
      </w:tr>
      <w:tr w:rsidR="009924B7" w14:paraId="29F0A64A" w14:textId="77777777" w:rsidTr="009924B7">
        <w:tc>
          <w:tcPr>
            <w:tcW w:w="1710" w:type="dxa"/>
            <w:tcBorders>
              <w:top w:val="nil"/>
              <w:left w:val="nil"/>
              <w:bottom w:val="nil"/>
              <w:right w:val="nil"/>
            </w:tcBorders>
          </w:tcPr>
          <w:p w14:paraId="469B66BE" w14:textId="77777777" w:rsidR="009924B7" w:rsidRDefault="009924B7" w:rsidP="009924B7"/>
        </w:tc>
        <w:tc>
          <w:tcPr>
            <w:tcW w:w="2970" w:type="dxa"/>
            <w:tcBorders>
              <w:top w:val="nil"/>
              <w:left w:val="nil"/>
              <w:bottom w:val="nil"/>
              <w:right w:val="nil"/>
            </w:tcBorders>
          </w:tcPr>
          <w:p w14:paraId="52C165BB" w14:textId="77777777" w:rsidR="009924B7" w:rsidRDefault="009924B7" w:rsidP="009924B7"/>
        </w:tc>
        <w:tc>
          <w:tcPr>
            <w:tcW w:w="4500" w:type="dxa"/>
            <w:tcBorders>
              <w:top w:val="nil"/>
              <w:left w:val="nil"/>
              <w:bottom w:val="nil"/>
              <w:right w:val="nil"/>
            </w:tcBorders>
          </w:tcPr>
          <w:p w14:paraId="6068A78D" w14:textId="77777777" w:rsidR="009924B7" w:rsidRDefault="009924B7" w:rsidP="009924B7"/>
        </w:tc>
        <w:bookmarkEnd w:id="925"/>
      </w:tr>
      <w:bookmarkStart w:id="926" w:name="BKM_3A1A6EED_6D6F_48b6_A500_045BCA4D0410"/>
      <w:tr w:rsidR="009924B7" w14:paraId="332F1A69" w14:textId="77777777" w:rsidTr="009924B7">
        <w:tc>
          <w:tcPr>
            <w:tcW w:w="1710" w:type="dxa"/>
            <w:tcBorders>
              <w:top w:val="nil"/>
              <w:left w:val="nil"/>
              <w:bottom w:val="nil"/>
              <w:right w:val="nil"/>
            </w:tcBorders>
          </w:tcPr>
          <w:p w14:paraId="1028251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F23FD1B" w14:textId="77777777" w:rsidR="009924B7" w:rsidRDefault="009924B7" w:rsidP="009924B7">
            <w:r>
              <w:fldChar w:fldCharType="begin" w:fldLock="1"/>
            </w:r>
            <w:r>
              <w:instrText>MERGEFIELD Att.Name</w:instrText>
            </w:r>
            <w:r>
              <w:fldChar w:fldCharType="separate"/>
            </w:r>
            <w:r>
              <w:t>Baten en Lastendienst de Staat</w:t>
            </w:r>
            <w:r>
              <w:fldChar w:fldCharType="end"/>
            </w:r>
          </w:p>
        </w:tc>
        <w:tc>
          <w:tcPr>
            <w:tcW w:w="4500" w:type="dxa"/>
            <w:tcBorders>
              <w:top w:val="nil"/>
              <w:left w:val="nil"/>
              <w:bottom w:val="nil"/>
              <w:right w:val="nil"/>
            </w:tcBorders>
          </w:tcPr>
          <w:p w14:paraId="52B1EA85" w14:textId="77777777" w:rsidR="009924B7" w:rsidRPr="009924B7" w:rsidRDefault="009924B7" w:rsidP="009924B7">
            <w:r>
              <w:fldChar w:fldCharType="begin" w:fldLock="1"/>
            </w:r>
            <w:r>
              <w:instrText>MERGEFIELD Att.Notes</w:instrText>
            </w:r>
            <w:r>
              <w:fldChar w:fldCharType="end"/>
            </w:r>
            <w:r w:rsidRPr="009924B7">
              <w:t xml:space="preserve">De Staat wordt niet ingeschreven, maar de ministeries en baten- en </w:t>
            </w:r>
          </w:p>
          <w:p w14:paraId="0E7ED7F2" w14:textId="77777777" w:rsidR="009924B7" w:rsidRDefault="009924B7" w:rsidP="009924B7">
            <w:r>
              <w:rPr>
                <w:lang w:val="en-US"/>
              </w:rPr>
              <w:t>lastendiensten.</w:t>
            </w:r>
          </w:p>
        </w:tc>
      </w:tr>
      <w:tr w:rsidR="009924B7" w14:paraId="7DE292D1" w14:textId="77777777" w:rsidTr="009924B7">
        <w:tc>
          <w:tcPr>
            <w:tcW w:w="1710" w:type="dxa"/>
            <w:tcBorders>
              <w:top w:val="nil"/>
              <w:left w:val="nil"/>
              <w:bottom w:val="nil"/>
              <w:right w:val="nil"/>
            </w:tcBorders>
          </w:tcPr>
          <w:p w14:paraId="3114EA2A" w14:textId="77777777" w:rsidR="009924B7" w:rsidRDefault="009924B7" w:rsidP="009924B7"/>
        </w:tc>
        <w:tc>
          <w:tcPr>
            <w:tcW w:w="2970" w:type="dxa"/>
            <w:tcBorders>
              <w:top w:val="nil"/>
              <w:left w:val="nil"/>
              <w:bottom w:val="nil"/>
              <w:right w:val="nil"/>
            </w:tcBorders>
          </w:tcPr>
          <w:p w14:paraId="0A6813B2" w14:textId="77777777" w:rsidR="009924B7" w:rsidRDefault="009924B7" w:rsidP="009924B7"/>
        </w:tc>
        <w:tc>
          <w:tcPr>
            <w:tcW w:w="4500" w:type="dxa"/>
            <w:tcBorders>
              <w:top w:val="nil"/>
              <w:left w:val="nil"/>
              <w:bottom w:val="nil"/>
              <w:right w:val="nil"/>
            </w:tcBorders>
          </w:tcPr>
          <w:p w14:paraId="55C83D40" w14:textId="77777777" w:rsidR="009924B7" w:rsidRDefault="009924B7" w:rsidP="009924B7"/>
        </w:tc>
        <w:bookmarkEnd w:id="926"/>
      </w:tr>
      <w:bookmarkStart w:id="927" w:name="BKM_E64C87DE_9036_47eb_B448_F14875EFCD85"/>
      <w:tr w:rsidR="009924B7" w14:paraId="740B0B71" w14:textId="77777777" w:rsidTr="009924B7">
        <w:tc>
          <w:tcPr>
            <w:tcW w:w="1710" w:type="dxa"/>
            <w:tcBorders>
              <w:top w:val="nil"/>
              <w:left w:val="nil"/>
              <w:bottom w:val="nil"/>
              <w:right w:val="nil"/>
            </w:tcBorders>
          </w:tcPr>
          <w:p w14:paraId="7827629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9FD649E" w14:textId="77777777" w:rsidR="009924B7" w:rsidRDefault="009924B7" w:rsidP="009924B7">
            <w:r>
              <w:fldChar w:fldCharType="begin" w:fldLock="1"/>
            </w:r>
            <w:r>
              <w:instrText>MERGEFIELD Att.Name</w:instrText>
            </w:r>
            <w:r>
              <w:fldChar w:fldCharType="separate"/>
            </w:r>
            <w:r>
              <w:t>Provincie</w:t>
            </w:r>
            <w:r>
              <w:fldChar w:fldCharType="end"/>
            </w:r>
          </w:p>
        </w:tc>
        <w:tc>
          <w:tcPr>
            <w:tcW w:w="4500" w:type="dxa"/>
            <w:tcBorders>
              <w:top w:val="nil"/>
              <w:left w:val="nil"/>
              <w:bottom w:val="nil"/>
              <w:right w:val="nil"/>
            </w:tcBorders>
          </w:tcPr>
          <w:p w14:paraId="2909B254" w14:textId="77777777" w:rsidR="009924B7" w:rsidRDefault="009924B7" w:rsidP="009924B7">
            <w:r>
              <w:fldChar w:fldCharType="begin" w:fldLock="1"/>
            </w:r>
            <w:r>
              <w:instrText>MERGEFIELD Att.Notes</w:instrText>
            </w:r>
            <w:r>
              <w:fldChar w:fldCharType="end"/>
            </w:r>
          </w:p>
        </w:tc>
      </w:tr>
      <w:tr w:rsidR="009924B7" w14:paraId="1D1E6F74" w14:textId="77777777" w:rsidTr="009924B7">
        <w:tc>
          <w:tcPr>
            <w:tcW w:w="1710" w:type="dxa"/>
            <w:tcBorders>
              <w:top w:val="nil"/>
              <w:left w:val="nil"/>
              <w:bottom w:val="nil"/>
              <w:right w:val="nil"/>
            </w:tcBorders>
          </w:tcPr>
          <w:p w14:paraId="66C2E077" w14:textId="77777777" w:rsidR="009924B7" w:rsidRDefault="009924B7" w:rsidP="009924B7"/>
        </w:tc>
        <w:tc>
          <w:tcPr>
            <w:tcW w:w="2970" w:type="dxa"/>
            <w:tcBorders>
              <w:top w:val="nil"/>
              <w:left w:val="nil"/>
              <w:bottom w:val="nil"/>
              <w:right w:val="nil"/>
            </w:tcBorders>
          </w:tcPr>
          <w:p w14:paraId="5D2A1D28" w14:textId="77777777" w:rsidR="009924B7" w:rsidRDefault="009924B7" w:rsidP="009924B7"/>
        </w:tc>
        <w:tc>
          <w:tcPr>
            <w:tcW w:w="4500" w:type="dxa"/>
            <w:tcBorders>
              <w:top w:val="nil"/>
              <w:left w:val="nil"/>
              <w:bottom w:val="nil"/>
              <w:right w:val="nil"/>
            </w:tcBorders>
          </w:tcPr>
          <w:p w14:paraId="33AD5EE6" w14:textId="77777777" w:rsidR="009924B7" w:rsidRDefault="009924B7" w:rsidP="009924B7"/>
        </w:tc>
        <w:bookmarkEnd w:id="927"/>
      </w:tr>
      <w:bookmarkStart w:id="928" w:name="BKM_E32D6828_2433_4cbe_902D_077ADD9BA8F1"/>
      <w:tr w:rsidR="009924B7" w14:paraId="00C43E0C" w14:textId="77777777" w:rsidTr="009924B7">
        <w:tc>
          <w:tcPr>
            <w:tcW w:w="1710" w:type="dxa"/>
            <w:tcBorders>
              <w:top w:val="nil"/>
              <w:left w:val="nil"/>
              <w:bottom w:val="nil"/>
              <w:right w:val="nil"/>
            </w:tcBorders>
          </w:tcPr>
          <w:p w14:paraId="33A67D1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51903C4" w14:textId="77777777" w:rsidR="009924B7" w:rsidRDefault="009924B7" w:rsidP="009924B7">
            <w:r>
              <w:fldChar w:fldCharType="begin" w:fldLock="1"/>
            </w:r>
            <w:r>
              <w:instrText>MERGEFIELD Att.Name</w:instrText>
            </w:r>
            <w:r>
              <w:fldChar w:fldCharType="separate"/>
            </w:r>
            <w:r>
              <w:t>Gemeente</w:t>
            </w:r>
            <w:r>
              <w:fldChar w:fldCharType="end"/>
            </w:r>
          </w:p>
        </w:tc>
        <w:tc>
          <w:tcPr>
            <w:tcW w:w="4500" w:type="dxa"/>
            <w:tcBorders>
              <w:top w:val="nil"/>
              <w:left w:val="nil"/>
              <w:bottom w:val="nil"/>
              <w:right w:val="nil"/>
            </w:tcBorders>
          </w:tcPr>
          <w:p w14:paraId="7BB24314" w14:textId="77777777" w:rsidR="009924B7" w:rsidRDefault="009924B7" w:rsidP="009924B7">
            <w:r>
              <w:fldChar w:fldCharType="begin" w:fldLock="1"/>
            </w:r>
            <w:r>
              <w:instrText>MERGEFIELD Att.Notes</w:instrText>
            </w:r>
            <w:r>
              <w:fldChar w:fldCharType="end"/>
            </w:r>
          </w:p>
        </w:tc>
      </w:tr>
      <w:tr w:rsidR="009924B7" w14:paraId="1E9C78C4" w14:textId="77777777" w:rsidTr="009924B7">
        <w:tc>
          <w:tcPr>
            <w:tcW w:w="1710" w:type="dxa"/>
            <w:tcBorders>
              <w:top w:val="nil"/>
              <w:left w:val="nil"/>
              <w:bottom w:val="nil"/>
              <w:right w:val="nil"/>
            </w:tcBorders>
          </w:tcPr>
          <w:p w14:paraId="038CF581" w14:textId="77777777" w:rsidR="009924B7" w:rsidRDefault="009924B7" w:rsidP="009924B7"/>
        </w:tc>
        <w:tc>
          <w:tcPr>
            <w:tcW w:w="2970" w:type="dxa"/>
            <w:tcBorders>
              <w:top w:val="nil"/>
              <w:left w:val="nil"/>
              <w:bottom w:val="nil"/>
              <w:right w:val="nil"/>
            </w:tcBorders>
          </w:tcPr>
          <w:p w14:paraId="51B3109C" w14:textId="77777777" w:rsidR="009924B7" w:rsidRDefault="009924B7" w:rsidP="009924B7"/>
        </w:tc>
        <w:tc>
          <w:tcPr>
            <w:tcW w:w="4500" w:type="dxa"/>
            <w:tcBorders>
              <w:top w:val="nil"/>
              <w:left w:val="nil"/>
              <w:bottom w:val="nil"/>
              <w:right w:val="nil"/>
            </w:tcBorders>
          </w:tcPr>
          <w:p w14:paraId="5D90FF3C" w14:textId="77777777" w:rsidR="009924B7" w:rsidRDefault="009924B7" w:rsidP="009924B7"/>
        </w:tc>
        <w:bookmarkEnd w:id="928"/>
      </w:tr>
      <w:bookmarkStart w:id="929" w:name="BKM_B488CB03_DF64_4628_A9D2_8C12A0371BFD"/>
      <w:tr w:rsidR="009924B7" w14:paraId="5B96FA8C" w14:textId="77777777" w:rsidTr="009924B7">
        <w:tc>
          <w:tcPr>
            <w:tcW w:w="1710" w:type="dxa"/>
            <w:tcBorders>
              <w:top w:val="nil"/>
              <w:left w:val="nil"/>
              <w:bottom w:val="nil"/>
              <w:right w:val="nil"/>
            </w:tcBorders>
          </w:tcPr>
          <w:p w14:paraId="73D1B41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EF7D696" w14:textId="77777777" w:rsidR="009924B7" w:rsidRDefault="009924B7" w:rsidP="009924B7">
            <w:r>
              <w:fldChar w:fldCharType="begin" w:fldLock="1"/>
            </w:r>
            <w:r>
              <w:instrText>MERGEFIELD Att.Name</w:instrText>
            </w:r>
            <w:r>
              <w:fldChar w:fldCharType="separate"/>
            </w:r>
            <w:r>
              <w:t>Waterschap</w:t>
            </w:r>
            <w:r>
              <w:fldChar w:fldCharType="end"/>
            </w:r>
          </w:p>
        </w:tc>
        <w:tc>
          <w:tcPr>
            <w:tcW w:w="4500" w:type="dxa"/>
            <w:tcBorders>
              <w:top w:val="nil"/>
              <w:left w:val="nil"/>
              <w:bottom w:val="nil"/>
              <w:right w:val="nil"/>
            </w:tcBorders>
          </w:tcPr>
          <w:p w14:paraId="14F023B8" w14:textId="77777777" w:rsidR="009924B7" w:rsidRDefault="009924B7" w:rsidP="009924B7">
            <w:r>
              <w:fldChar w:fldCharType="begin" w:fldLock="1"/>
            </w:r>
            <w:r>
              <w:instrText>MERGEFIELD Att.Notes</w:instrText>
            </w:r>
            <w:r>
              <w:fldChar w:fldCharType="end"/>
            </w:r>
          </w:p>
        </w:tc>
      </w:tr>
      <w:tr w:rsidR="009924B7" w14:paraId="3485FBFE" w14:textId="77777777" w:rsidTr="009924B7">
        <w:tc>
          <w:tcPr>
            <w:tcW w:w="1710" w:type="dxa"/>
            <w:tcBorders>
              <w:top w:val="nil"/>
              <w:left w:val="nil"/>
              <w:bottom w:val="nil"/>
              <w:right w:val="nil"/>
            </w:tcBorders>
          </w:tcPr>
          <w:p w14:paraId="4A16A93F" w14:textId="77777777" w:rsidR="009924B7" w:rsidRDefault="009924B7" w:rsidP="009924B7"/>
        </w:tc>
        <w:tc>
          <w:tcPr>
            <w:tcW w:w="2970" w:type="dxa"/>
            <w:tcBorders>
              <w:top w:val="nil"/>
              <w:left w:val="nil"/>
              <w:bottom w:val="nil"/>
              <w:right w:val="nil"/>
            </w:tcBorders>
          </w:tcPr>
          <w:p w14:paraId="6267AE4D" w14:textId="77777777" w:rsidR="009924B7" w:rsidRDefault="009924B7" w:rsidP="009924B7"/>
        </w:tc>
        <w:tc>
          <w:tcPr>
            <w:tcW w:w="4500" w:type="dxa"/>
            <w:tcBorders>
              <w:top w:val="nil"/>
              <w:left w:val="nil"/>
              <w:bottom w:val="nil"/>
              <w:right w:val="nil"/>
            </w:tcBorders>
          </w:tcPr>
          <w:p w14:paraId="3E96A6B3" w14:textId="77777777" w:rsidR="009924B7" w:rsidRDefault="009924B7" w:rsidP="009924B7"/>
        </w:tc>
        <w:bookmarkEnd w:id="929"/>
      </w:tr>
      <w:bookmarkStart w:id="930" w:name="BKM_038E45CB_DBBB_4f3e_82F9_1232A879FA86"/>
      <w:tr w:rsidR="009924B7" w14:paraId="00850800" w14:textId="77777777" w:rsidTr="009924B7">
        <w:tc>
          <w:tcPr>
            <w:tcW w:w="1710" w:type="dxa"/>
            <w:tcBorders>
              <w:top w:val="nil"/>
              <w:left w:val="nil"/>
              <w:bottom w:val="nil"/>
              <w:right w:val="nil"/>
            </w:tcBorders>
          </w:tcPr>
          <w:p w14:paraId="1321066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FE9F89" w14:textId="77777777" w:rsidR="009924B7" w:rsidRDefault="009924B7" w:rsidP="009924B7">
            <w:r>
              <w:fldChar w:fldCharType="begin" w:fldLock="1"/>
            </w:r>
            <w:r>
              <w:instrText>MERGEFIELD Att.Name</w:instrText>
            </w:r>
            <w:r>
              <w:fldChar w:fldCharType="separate"/>
            </w:r>
            <w:r>
              <w:t>Lichaam met grondwettelijke bevoegdheid</w:t>
            </w:r>
            <w:r>
              <w:fldChar w:fldCharType="end"/>
            </w:r>
          </w:p>
        </w:tc>
        <w:tc>
          <w:tcPr>
            <w:tcW w:w="4500" w:type="dxa"/>
            <w:tcBorders>
              <w:top w:val="nil"/>
              <w:left w:val="nil"/>
              <w:bottom w:val="nil"/>
              <w:right w:val="nil"/>
            </w:tcBorders>
          </w:tcPr>
          <w:p w14:paraId="673B44FA" w14:textId="77777777" w:rsidR="009924B7" w:rsidRPr="009924B7" w:rsidRDefault="009924B7" w:rsidP="009924B7">
            <w:r>
              <w:fldChar w:fldCharType="begin" w:fldLock="1"/>
            </w:r>
            <w:r>
              <w:instrText>MERGEFIELD Att.Notes</w:instrText>
            </w:r>
            <w:r>
              <w:fldChar w:fldCharType="end"/>
            </w:r>
            <w:r w:rsidRPr="009924B7">
              <w:t xml:space="preserve">Lichamen die krachtens de Grondwet een verordenende bevoegdheid </w:t>
            </w:r>
          </w:p>
          <w:p w14:paraId="67D20E8C" w14:textId="77777777" w:rsidR="009924B7" w:rsidRDefault="009924B7" w:rsidP="009924B7">
            <w:r>
              <w:rPr>
                <w:lang w:val="en-US"/>
              </w:rPr>
              <w:t xml:space="preserve">hebben.  </w:t>
            </w:r>
          </w:p>
        </w:tc>
      </w:tr>
      <w:tr w:rsidR="009924B7" w14:paraId="20881D4D" w14:textId="77777777" w:rsidTr="009924B7">
        <w:tc>
          <w:tcPr>
            <w:tcW w:w="1710" w:type="dxa"/>
            <w:tcBorders>
              <w:top w:val="nil"/>
              <w:left w:val="nil"/>
              <w:bottom w:val="nil"/>
              <w:right w:val="nil"/>
            </w:tcBorders>
          </w:tcPr>
          <w:p w14:paraId="0A909423" w14:textId="77777777" w:rsidR="009924B7" w:rsidRDefault="009924B7" w:rsidP="009924B7"/>
        </w:tc>
        <w:tc>
          <w:tcPr>
            <w:tcW w:w="2970" w:type="dxa"/>
            <w:tcBorders>
              <w:top w:val="nil"/>
              <w:left w:val="nil"/>
              <w:bottom w:val="nil"/>
              <w:right w:val="nil"/>
            </w:tcBorders>
          </w:tcPr>
          <w:p w14:paraId="678FB5AA" w14:textId="77777777" w:rsidR="009924B7" w:rsidRDefault="009924B7" w:rsidP="009924B7"/>
        </w:tc>
        <w:tc>
          <w:tcPr>
            <w:tcW w:w="4500" w:type="dxa"/>
            <w:tcBorders>
              <w:top w:val="nil"/>
              <w:left w:val="nil"/>
              <w:bottom w:val="nil"/>
              <w:right w:val="nil"/>
            </w:tcBorders>
          </w:tcPr>
          <w:p w14:paraId="0F3933E2" w14:textId="77777777" w:rsidR="009924B7" w:rsidRDefault="009924B7" w:rsidP="009924B7"/>
        </w:tc>
        <w:bookmarkEnd w:id="930"/>
      </w:tr>
      <w:bookmarkStart w:id="931" w:name="BKM_F8FE9AEC_D974_41a8_835D_82564203E165"/>
      <w:tr w:rsidR="009924B7" w14:paraId="4F68EBC6" w14:textId="77777777" w:rsidTr="009924B7">
        <w:tc>
          <w:tcPr>
            <w:tcW w:w="1710" w:type="dxa"/>
            <w:tcBorders>
              <w:top w:val="nil"/>
              <w:left w:val="nil"/>
              <w:bottom w:val="nil"/>
              <w:right w:val="nil"/>
            </w:tcBorders>
          </w:tcPr>
          <w:p w14:paraId="20D8CF4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8952C31" w14:textId="77777777" w:rsidR="009924B7" w:rsidRDefault="009924B7" w:rsidP="009924B7">
            <w:r>
              <w:fldChar w:fldCharType="begin" w:fldLock="1"/>
            </w:r>
            <w:r>
              <w:instrText>MERGEFIELD Att.Name</w:instrText>
            </w:r>
            <w:r>
              <w:fldChar w:fldCharType="separate"/>
            </w:r>
            <w:r>
              <w:t>Zelfstandig Bestuursorgaan</w:t>
            </w:r>
            <w:r>
              <w:fldChar w:fldCharType="end"/>
            </w:r>
          </w:p>
        </w:tc>
        <w:tc>
          <w:tcPr>
            <w:tcW w:w="4500" w:type="dxa"/>
            <w:tcBorders>
              <w:top w:val="nil"/>
              <w:left w:val="nil"/>
              <w:bottom w:val="nil"/>
              <w:right w:val="nil"/>
            </w:tcBorders>
          </w:tcPr>
          <w:p w14:paraId="4DCD1344" w14:textId="77777777" w:rsidR="009924B7" w:rsidRDefault="009924B7" w:rsidP="009924B7">
            <w:r>
              <w:fldChar w:fldCharType="begin" w:fldLock="1"/>
            </w:r>
            <w:r>
              <w:instrText>MERGEFIELD Att.Notes</w:instrText>
            </w:r>
            <w:r>
              <w:fldChar w:fldCharType="end"/>
            </w:r>
          </w:p>
        </w:tc>
      </w:tr>
      <w:tr w:rsidR="009924B7" w14:paraId="2EAFA6D8" w14:textId="77777777" w:rsidTr="009924B7">
        <w:tc>
          <w:tcPr>
            <w:tcW w:w="1710" w:type="dxa"/>
            <w:tcBorders>
              <w:top w:val="nil"/>
              <w:left w:val="nil"/>
              <w:bottom w:val="nil"/>
              <w:right w:val="nil"/>
            </w:tcBorders>
          </w:tcPr>
          <w:p w14:paraId="0729DD21" w14:textId="77777777" w:rsidR="009924B7" w:rsidRDefault="009924B7" w:rsidP="009924B7"/>
        </w:tc>
        <w:tc>
          <w:tcPr>
            <w:tcW w:w="2970" w:type="dxa"/>
            <w:tcBorders>
              <w:top w:val="nil"/>
              <w:left w:val="nil"/>
              <w:bottom w:val="nil"/>
              <w:right w:val="nil"/>
            </w:tcBorders>
          </w:tcPr>
          <w:p w14:paraId="6C14F86D" w14:textId="77777777" w:rsidR="009924B7" w:rsidRDefault="009924B7" w:rsidP="009924B7"/>
        </w:tc>
        <w:tc>
          <w:tcPr>
            <w:tcW w:w="4500" w:type="dxa"/>
            <w:tcBorders>
              <w:top w:val="nil"/>
              <w:left w:val="nil"/>
              <w:bottom w:val="nil"/>
              <w:right w:val="nil"/>
            </w:tcBorders>
          </w:tcPr>
          <w:p w14:paraId="7B8B6BB3" w14:textId="77777777" w:rsidR="009924B7" w:rsidRDefault="009924B7" w:rsidP="009924B7"/>
        </w:tc>
        <w:bookmarkEnd w:id="931"/>
      </w:tr>
      <w:bookmarkStart w:id="932" w:name="BKM_CB873C69_944D_4903_AA95_DD746DF8B64A"/>
      <w:tr w:rsidR="009924B7" w14:paraId="6F26FDFB" w14:textId="77777777" w:rsidTr="009924B7">
        <w:tc>
          <w:tcPr>
            <w:tcW w:w="1710" w:type="dxa"/>
            <w:tcBorders>
              <w:top w:val="nil"/>
              <w:left w:val="nil"/>
              <w:bottom w:val="nil"/>
              <w:right w:val="nil"/>
            </w:tcBorders>
          </w:tcPr>
          <w:p w14:paraId="23A066D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B960CB0" w14:textId="77777777" w:rsidR="009924B7" w:rsidRDefault="009924B7" w:rsidP="009924B7">
            <w:r>
              <w:fldChar w:fldCharType="begin" w:fldLock="1"/>
            </w:r>
            <w:r>
              <w:instrText>MERGEFIELD Att.Name</w:instrText>
            </w:r>
            <w:r>
              <w:fldChar w:fldCharType="separate"/>
            </w:r>
            <w:r>
              <w:t>Adviescollege</w:t>
            </w:r>
            <w:r>
              <w:fldChar w:fldCharType="end"/>
            </w:r>
          </w:p>
        </w:tc>
        <w:tc>
          <w:tcPr>
            <w:tcW w:w="4500" w:type="dxa"/>
            <w:tcBorders>
              <w:top w:val="nil"/>
              <w:left w:val="nil"/>
              <w:bottom w:val="nil"/>
              <w:right w:val="nil"/>
            </w:tcBorders>
          </w:tcPr>
          <w:p w14:paraId="267199D3" w14:textId="77777777" w:rsidR="009924B7" w:rsidRDefault="009924B7" w:rsidP="009924B7">
            <w:r>
              <w:fldChar w:fldCharType="begin" w:fldLock="1"/>
            </w:r>
            <w:r>
              <w:instrText>MERGEFIELD Att.Notes</w:instrText>
            </w:r>
            <w:r>
              <w:fldChar w:fldCharType="end"/>
            </w:r>
          </w:p>
        </w:tc>
      </w:tr>
      <w:tr w:rsidR="009924B7" w14:paraId="669C4912" w14:textId="77777777" w:rsidTr="009924B7">
        <w:tc>
          <w:tcPr>
            <w:tcW w:w="1710" w:type="dxa"/>
            <w:tcBorders>
              <w:top w:val="nil"/>
              <w:left w:val="nil"/>
              <w:bottom w:val="nil"/>
              <w:right w:val="nil"/>
            </w:tcBorders>
          </w:tcPr>
          <w:p w14:paraId="45EA6737" w14:textId="77777777" w:rsidR="009924B7" w:rsidRDefault="009924B7" w:rsidP="009924B7"/>
        </w:tc>
        <w:tc>
          <w:tcPr>
            <w:tcW w:w="2970" w:type="dxa"/>
            <w:tcBorders>
              <w:top w:val="nil"/>
              <w:left w:val="nil"/>
              <w:bottom w:val="nil"/>
              <w:right w:val="nil"/>
            </w:tcBorders>
          </w:tcPr>
          <w:p w14:paraId="4C868B83" w14:textId="77777777" w:rsidR="009924B7" w:rsidRDefault="009924B7" w:rsidP="009924B7"/>
        </w:tc>
        <w:tc>
          <w:tcPr>
            <w:tcW w:w="4500" w:type="dxa"/>
            <w:tcBorders>
              <w:top w:val="nil"/>
              <w:left w:val="nil"/>
              <w:bottom w:val="nil"/>
              <w:right w:val="nil"/>
            </w:tcBorders>
          </w:tcPr>
          <w:p w14:paraId="60A2F4F5" w14:textId="77777777" w:rsidR="009924B7" w:rsidRDefault="009924B7" w:rsidP="009924B7"/>
        </w:tc>
        <w:bookmarkEnd w:id="932"/>
      </w:tr>
      <w:bookmarkStart w:id="933" w:name="BKM_9D94F0E2_B993_4028_9D39_975045A88457"/>
      <w:tr w:rsidR="009924B7" w14:paraId="03C180AD" w14:textId="77777777" w:rsidTr="009924B7">
        <w:tc>
          <w:tcPr>
            <w:tcW w:w="1710" w:type="dxa"/>
            <w:tcBorders>
              <w:top w:val="nil"/>
              <w:left w:val="nil"/>
              <w:bottom w:val="nil"/>
              <w:right w:val="nil"/>
            </w:tcBorders>
          </w:tcPr>
          <w:p w14:paraId="14AC313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CE930F3" w14:textId="77777777" w:rsidR="009924B7" w:rsidRDefault="009924B7" w:rsidP="009924B7">
            <w:r>
              <w:fldChar w:fldCharType="begin" w:fldLock="1"/>
            </w:r>
            <w:r>
              <w:instrText>MERGEFIELD Att.Name</w:instrText>
            </w:r>
            <w:r>
              <w:fldChar w:fldCharType="separate"/>
            </w:r>
            <w:r>
              <w:t>Rechtspersoon met wettelijke taak</w:t>
            </w:r>
            <w:r>
              <w:fldChar w:fldCharType="end"/>
            </w:r>
          </w:p>
        </w:tc>
        <w:tc>
          <w:tcPr>
            <w:tcW w:w="4500" w:type="dxa"/>
            <w:tcBorders>
              <w:top w:val="nil"/>
              <w:left w:val="nil"/>
              <w:bottom w:val="nil"/>
              <w:right w:val="nil"/>
            </w:tcBorders>
          </w:tcPr>
          <w:p w14:paraId="09079A92" w14:textId="77777777" w:rsidR="009924B7" w:rsidRDefault="009924B7" w:rsidP="009924B7">
            <w:r>
              <w:fldChar w:fldCharType="begin" w:fldLock="1"/>
            </w:r>
            <w:r>
              <w:instrText>MERGEFIELD Att.Notes</w:instrText>
            </w:r>
            <w:r>
              <w:fldChar w:fldCharType="end"/>
            </w:r>
          </w:p>
        </w:tc>
      </w:tr>
      <w:tr w:rsidR="009924B7" w14:paraId="7BF09DAE" w14:textId="77777777" w:rsidTr="009924B7">
        <w:tc>
          <w:tcPr>
            <w:tcW w:w="1710" w:type="dxa"/>
            <w:tcBorders>
              <w:top w:val="nil"/>
              <w:left w:val="nil"/>
              <w:bottom w:val="nil"/>
              <w:right w:val="nil"/>
            </w:tcBorders>
          </w:tcPr>
          <w:p w14:paraId="317211B7" w14:textId="77777777" w:rsidR="009924B7" w:rsidRDefault="009924B7" w:rsidP="009924B7"/>
        </w:tc>
        <w:tc>
          <w:tcPr>
            <w:tcW w:w="2970" w:type="dxa"/>
            <w:tcBorders>
              <w:top w:val="nil"/>
              <w:left w:val="nil"/>
              <w:bottom w:val="nil"/>
              <w:right w:val="nil"/>
            </w:tcBorders>
          </w:tcPr>
          <w:p w14:paraId="001E5B0C" w14:textId="77777777" w:rsidR="009924B7" w:rsidRDefault="009924B7" w:rsidP="009924B7"/>
        </w:tc>
        <w:tc>
          <w:tcPr>
            <w:tcW w:w="4500" w:type="dxa"/>
            <w:tcBorders>
              <w:top w:val="nil"/>
              <w:left w:val="nil"/>
              <w:bottom w:val="nil"/>
              <w:right w:val="nil"/>
            </w:tcBorders>
          </w:tcPr>
          <w:p w14:paraId="27978C5D" w14:textId="77777777" w:rsidR="009924B7" w:rsidRDefault="009924B7" w:rsidP="009924B7"/>
        </w:tc>
        <w:bookmarkEnd w:id="933"/>
      </w:tr>
      <w:bookmarkStart w:id="934" w:name="BKM_0A4E76EB_96E8_4f31_88E4_ABC4E382B5C1"/>
      <w:tr w:rsidR="009924B7" w14:paraId="6111E024" w14:textId="77777777" w:rsidTr="009924B7">
        <w:tc>
          <w:tcPr>
            <w:tcW w:w="1710" w:type="dxa"/>
            <w:tcBorders>
              <w:top w:val="nil"/>
              <w:left w:val="nil"/>
              <w:bottom w:val="nil"/>
              <w:right w:val="nil"/>
            </w:tcBorders>
          </w:tcPr>
          <w:p w14:paraId="58DE18E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B6DC642" w14:textId="77777777" w:rsidR="009924B7" w:rsidRDefault="009924B7" w:rsidP="009924B7">
            <w:r>
              <w:fldChar w:fldCharType="begin" w:fldLock="1"/>
            </w:r>
            <w:r>
              <w:instrText>MERGEFIELD Att.Name</w:instrText>
            </w:r>
            <w:r>
              <w:fldChar w:fldCharType="separate"/>
            </w:r>
            <w:r>
              <w:t>Universiteit of academisch ziekenhuis</w:t>
            </w:r>
            <w:r>
              <w:fldChar w:fldCharType="end"/>
            </w:r>
          </w:p>
        </w:tc>
        <w:tc>
          <w:tcPr>
            <w:tcW w:w="4500" w:type="dxa"/>
            <w:tcBorders>
              <w:top w:val="nil"/>
              <w:left w:val="nil"/>
              <w:bottom w:val="nil"/>
              <w:right w:val="nil"/>
            </w:tcBorders>
          </w:tcPr>
          <w:p w14:paraId="1D5BAD3E" w14:textId="77777777" w:rsidR="009924B7" w:rsidRDefault="009924B7" w:rsidP="009924B7">
            <w:r>
              <w:fldChar w:fldCharType="begin" w:fldLock="1"/>
            </w:r>
            <w:r>
              <w:instrText>MERGEFIELD Att.Notes</w:instrText>
            </w:r>
            <w:r>
              <w:fldChar w:fldCharType="end"/>
            </w:r>
          </w:p>
        </w:tc>
      </w:tr>
      <w:tr w:rsidR="009924B7" w14:paraId="160C78B8" w14:textId="77777777" w:rsidTr="009924B7">
        <w:tc>
          <w:tcPr>
            <w:tcW w:w="1710" w:type="dxa"/>
            <w:tcBorders>
              <w:top w:val="nil"/>
              <w:left w:val="nil"/>
              <w:bottom w:val="nil"/>
              <w:right w:val="nil"/>
            </w:tcBorders>
          </w:tcPr>
          <w:p w14:paraId="05D09CE6" w14:textId="77777777" w:rsidR="009924B7" w:rsidRDefault="009924B7" w:rsidP="009924B7"/>
        </w:tc>
        <w:tc>
          <w:tcPr>
            <w:tcW w:w="2970" w:type="dxa"/>
            <w:tcBorders>
              <w:top w:val="nil"/>
              <w:left w:val="nil"/>
              <w:bottom w:val="nil"/>
              <w:right w:val="nil"/>
            </w:tcBorders>
          </w:tcPr>
          <w:p w14:paraId="2F1FD289" w14:textId="77777777" w:rsidR="009924B7" w:rsidRDefault="009924B7" w:rsidP="009924B7"/>
        </w:tc>
        <w:tc>
          <w:tcPr>
            <w:tcW w:w="4500" w:type="dxa"/>
            <w:tcBorders>
              <w:top w:val="nil"/>
              <w:left w:val="nil"/>
              <w:bottom w:val="nil"/>
              <w:right w:val="nil"/>
            </w:tcBorders>
          </w:tcPr>
          <w:p w14:paraId="72DCA756" w14:textId="77777777" w:rsidR="009924B7" w:rsidRDefault="009924B7" w:rsidP="009924B7"/>
        </w:tc>
        <w:bookmarkEnd w:id="934"/>
      </w:tr>
      <w:bookmarkStart w:id="935" w:name="BKM_5A6F112F_9280_4494_B313_792AFACA9829"/>
      <w:tr w:rsidR="009924B7" w14:paraId="45DCA76B" w14:textId="77777777" w:rsidTr="009924B7">
        <w:tc>
          <w:tcPr>
            <w:tcW w:w="1710" w:type="dxa"/>
            <w:tcBorders>
              <w:top w:val="nil"/>
              <w:left w:val="nil"/>
              <w:bottom w:val="nil"/>
              <w:right w:val="nil"/>
            </w:tcBorders>
          </w:tcPr>
          <w:p w14:paraId="777FE2A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02779F7" w14:textId="77777777" w:rsidR="009924B7" w:rsidRDefault="009924B7" w:rsidP="009924B7">
            <w:r>
              <w:fldChar w:fldCharType="begin" w:fldLock="1"/>
            </w:r>
            <w:r>
              <w:instrText>MERGEFIELD Att.Name</w:instrText>
            </w:r>
            <w:r>
              <w:fldChar w:fldCharType="separate"/>
            </w:r>
            <w:r>
              <w:t>Openbaar Lichaam</w:t>
            </w:r>
            <w:r>
              <w:fldChar w:fldCharType="end"/>
            </w:r>
          </w:p>
        </w:tc>
        <w:tc>
          <w:tcPr>
            <w:tcW w:w="4500" w:type="dxa"/>
            <w:tcBorders>
              <w:top w:val="nil"/>
              <w:left w:val="nil"/>
              <w:bottom w:val="nil"/>
              <w:right w:val="nil"/>
            </w:tcBorders>
          </w:tcPr>
          <w:p w14:paraId="057EA2EB" w14:textId="77777777" w:rsidR="009924B7" w:rsidRPr="009924B7" w:rsidRDefault="009924B7" w:rsidP="009924B7">
            <w:r>
              <w:fldChar w:fldCharType="begin" w:fldLock="1"/>
            </w:r>
            <w:r>
              <w:instrText>MERGEFIELD Att.Notes</w:instrText>
            </w:r>
            <w:r>
              <w:fldChar w:fldCharType="end"/>
            </w:r>
            <w:r w:rsidRPr="009924B7">
              <w:t xml:space="preserve">Wanneer een regeling wordt getroffen tussen publiekrechtelijke </w:t>
            </w:r>
          </w:p>
          <w:p w14:paraId="663CCEF6" w14:textId="77777777" w:rsidR="009924B7" w:rsidRDefault="009924B7" w:rsidP="009924B7">
            <w:r w:rsidRPr="009924B7">
              <w:t xml:space="preserve">rechtspersonen, tevens een openbaar lichaam kan worden ingesteld. </w:t>
            </w:r>
            <w:r>
              <w:rPr>
                <w:lang w:val="en-US"/>
              </w:rPr>
              <w:t xml:space="preserve">Dat  openbaar lichaam heeft rechtspersoonlijkheid. </w:t>
            </w:r>
          </w:p>
        </w:tc>
      </w:tr>
      <w:tr w:rsidR="009924B7" w14:paraId="776D97D2" w14:textId="77777777" w:rsidTr="009924B7">
        <w:tc>
          <w:tcPr>
            <w:tcW w:w="1710" w:type="dxa"/>
            <w:tcBorders>
              <w:top w:val="nil"/>
              <w:left w:val="nil"/>
              <w:bottom w:val="nil"/>
              <w:right w:val="nil"/>
            </w:tcBorders>
          </w:tcPr>
          <w:p w14:paraId="3D0F84B8" w14:textId="77777777" w:rsidR="009924B7" w:rsidRDefault="009924B7" w:rsidP="009924B7"/>
        </w:tc>
        <w:tc>
          <w:tcPr>
            <w:tcW w:w="2970" w:type="dxa"/>
            <w:tcBorders>
              <w:top w:val="nil"/>
              <w:left w:val="nil"/>
              <w:bottom w:val="nil"/>
              <w:right w:val="nil"/>
            </w:tcBorders>
          </w:tcPr>
          <w:p w14:paraId="17636050" w14:textId="77777777" w:rsidR="009924B7" w:rsidRDefault="009924B7" w:rsidP="009924B7"/>
        </w:tc>
        <w:tc>
          <w:tcPr>
            <w:tcW w:w="4500" w:type="dxa"/>
            <w:tcBorders>
              <w:top w:val="nil"/>
              <w:left w:val="nil"/>
              <w:bottom w:val="nil"/>
              <w:right w:val="nil"/>
            </w:tcBorders>
          </w:tcPr>
          <w:p w14:paraId="5A728BE4" w14:textId="77777777" w:rsidR="009924B7" w:rsidRDefault="009924B7" w:rsidP="009924B7"/>
        </w:tc>
        <w:bookmarkEnd w:id="935"/>
      </w:tr>
      <w:bookmarkEnd w:id="924"/>
    </w:tbl>
    <w:p w14:paraId="42664601" w14:textId="4A03F677" w:rsidR="009924B7" w:rsidRDefault="009924B7" w:rsidP="009924B7">
      <w:pPr>
        <w:rPr>
          <w:u w:color="000000"/>
        </w:rPr>
      </w:pPr>
    </w:p>
    <w:p w14:paraId="1513074E" w14:textId="77777777" w:rsidR="009924B7" w:rsidRDefault="009924B7">
      <w:pPr>
        <w:contextualSpacing w:val="0"/>
        <w:rPr>
          <w:u w:color="000000"/>
        </w:rPr>
      </w:pPr>
      <w:r>
        <w:rPr>
          <w:u w:color="000000"/>
        </w:rPr>
        <w:br w:type="page"/>
      </w:r>
    </w:p>
    <w:bookmarkStart w:id="936" w:name="BKM_EE5726F5_3FA7_4476_B74B_1C0775775F6B"/>
    <w:p w14:paraId="689871CC"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9924B7">
        <w:instrText>MERGEFIELD Element.Name</w:instrText>
      </w:r>
      <w:r>
        <w:fldChar w:fldCharType="separate"/>
      </w:r>
      <w:r w:rsidRPr="009924B7">
        <w:t>soort</w:t>
      </w:r>
      <w:r>
        <w:t xml:space="preserve"> rechtsvorm</w:t>
      </w:r>
      <w:r>
        <w:fldChar w:fldCharType="end"/>
      </w:r>
    </w:p>
    <w:p w14:paraId="3B528C5B"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7C594DD" w14:textId="77777777" w:rsidTr="009924B7">
        <w:trPr>
          <w:trHeight w:val="230"/>
        </w:trPr>
        <w:tc>
          <w:tcPr>
            <w:tcW w:w="1710" w:type="dxa"/>
            <w:tcBorders>
              <w:top w:val="nil"/>
              <w:left w:val="nil"/>
              <w:bottom w:val="nil"/>
              <w:right w:val="nil"/>
            </w:tcBorders>
          </w:tcPr>
          <w:p w14:paraId="68DF5274" w14:textId="77777777" w:rsidR="009924B7" w:rsidRDefault="009924B7" w:rsidP="009924B7">
            <w:r>
              <w:rPr>
                <w:b/>
                <w:bCs/>
              </w:rPr>
              <w:t>Definitie</w:t>
            </w:r>
          </w:p>
        </w:tc>
        <w:tc>
          <w:tcPr>
            <w:tcW w:w="7650" w:type="dxa"/>
            <w:tcBorders>
              <w:top w:val="nil"/>
              <w:left w:val="nil"/>
              <w:bottom w:val="nil"/>
              <w:right w:val="nil"/>
            </w:tcBorders>
          </w:tcPr>
          <w:p w14:paraId="5A6B0C59" w14:textId="77777777" w:rsidR="009924B7" w:rsidRDefault="009924B7" w:rsidP="009924B7">
            <w:r>
              <w:fldChar w:fldCharType="begin" w:fldLock="1"/>
            </w:r>
            <w:r>
              <w:instrText>MERGEFIELD Element.Notes</w:instrText>
            </w:r>
            <w:r>
              <w:fldChar w:fldCharType="separate"/>
            </w:r>
            <w:r>
              <w:t>Door de Kamers van Koophandel vastgestelde rechtsvormen van binnenlandse rechtspersonen (in oprichting), samenwerkingsverbanden en buitenlandse vennootschap met een onderneming of vestiging in Nederland</w:t>
            </w:r>
            <w:r>
              <w:fldChar w:fldCharType="end"/>
            </w:r>
          </w:p>
        </w:tc>
      </w:tr>
    </w:tbl>
    <w:p w14:paraId="51ECB6A7"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26D6659" w14:textId="77777777" w:rsidTr="009924B7">
        <w:trPr>
          <w:trHeight w:val="230"/>
        </w:trPr>
        <w:tc>
          <w:tcPr>
            <w:tcW w:w="1710" w:type="dxa"/>
            <w:tcBorders>
              <w:top w:val="nil"/>
              <w:left w:val="nil"/>
              <w:bottom w:val="nil"/>
              <w:right w:val="nil"/>
            </w:tcBorders>
          </w:tcPr>
          <w:p w14:paraId="012812BE" w14:textId="77777777" w:rsidR="009924B7" w:rsidRDefault="009924B7" w:rsidP="009924B7">
            <w:pPr>
              <w:rPr>
                <w:i/>
                <w:iCs/>
              </w:rPr>
            </w:pPr>
            <w:bookmarkStart w:id="937" w:name="BKM_0421043D_7674_4676_AFB1_BC3D99D4B6E5"/>
            <w:r>
              <w:rPr>
                <w:i/>
                <w:iCs/>
              </w:rPr>
              <w:t>Code</w:t>
            </w:r>
          </w:p>
        </w:tc>
        <w:tc>
          <w:tcPr>
            <w:tcW w:w="2970" w:type="dxa"/>
            <w:tcBorders>
              <w:top w:val="nil"/>
              <w:left w:val="nil"/>
              <w:bottom w:val="nil"/>
              <w:right w:val="nil"/>
            </w:tcBorders>
          </w:tcPr>
          <w:p w14:paraId="7963AFFA" w14:textId="77777777" w:rsidR="009924B7" w:rsidRDefault="009924B7" w:rsidP="009924B7">
            <w:pPr>
              <w:rPr>
                <w:i/>
                <w:iCs/>
              </w:rPr>
            </w:pPr>
            <w:r>
              <w:rPr>
                <w:i/>
                <w:iCs/>
              </w:rPr>
              <w:t>Naam</w:t>
            </w:r>
          </w:p>
        </w:tc>
        <w:tc>
          <w:tcPr>
            <w:tcW w:w="4500" w:type="dxa"/>
            <w:tcBorders>
              <w:top w:val="nil"/>
              <w:left w:val="nil"/>
              <w:bottom w:val="nil"/>
              <w:right w:val="nil"/>
            </w:tcBorders>
          </w:tcPr>
          <w:p w14:paraId="0063096E" w14:textId="77777777" w:rsidR="009924B7" w:rsidRDefault="009924B7" w:rsidP="009924B7">
            <w:pPr>
              <w:rPr>
                <w:i/>
                <w:iCs/>
              </w:rPr>
            </w:pPr>
            <w:r>
              <w:rPr>
                <w:i/>
                <w:iCs/>
              </w:rPr>
              <w:t>Definitie</w:t>
            </w:r>
          </w:p>
        </w:tc>
      </w:tr>
      <w:tr w:rsidR="009924B7" w14:paraId="323AAFC6" w14:textId="77777777" w:rsidTr="009924B7">
        <w:tc>
          <w:tcPr>
            <w:tcW w:w="1710" w:type="dxa"/>
            <w:tcBorders>
              <w:top w:val="nil"/>
              <w:left w:val="nil"/>
              <w:bottom w:val="nil"/>
              <w:right w:val="nil"/>
            </w:tcBorders>
          </w:tcPr>
          <w:p w14:paraId="69FC56A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095F3C2" w14:textId="77777777" w:rsidR="009924B7" w:rsidRDefault="009924B7" w:rsidP="009924B7">
            <w:r>
              <w:fldChar w:fldCharType="begin" w:fldLock="1"/>
            </w:r>
            <w:r>
              <w:instrText>MERGEFIELD Att.Name</w:instrText>
            </w:r>
            <w:r>
              <w:fldChar w:fldCharType="separate"/>
            </w:r>
            <w:r>
              <w:t>Besloten vennootschap</w:t>
            </w:r>
            <w:r>
              <w:fldChar w:fldCharType="end"/>
            </w:r>
          </w:p>
        </w:tc>
        <w:tc>
          <w:tcPr>
            <w:tcW w:w="4500" w:type="dxa"/>
            <w:tcBorders>
              <w:top w:val="nil"/>
              <w:left w:val="nil"/>
              <w:bottom w:val="nil"/>
              <w:right w:val="nil"/>
            </w:tcBorders>
          </w:tcPr>
          <w:p w14:paraId="63B502D6" w14:textId="77777777" w:rsidR="009924B7" w:rsidRDefault="009924B7" w:rsidP="009924B7">
            <w:r>
              <w:fldChar w:fldCharType="begin" w:fldLock="1"/>
            </w:r>
            <w:r>
              <w:instrText>MERGEFIELD Att.Notes</w:instrText>
            </w:r>
            <w:r>
              <w:fldChar w:fldCharType="end"/>
            </w:r>
          </w:p>
        </w:tc>
      </w:tr>
      <w:tr w:rsidR="009924B7" w14:paraId="3566DA87" w14:textId="77777777" w:rsidTr="009924B7">
        <w:tc>
          <w:tcPr>
            <w:tcW w:w="1710" w:type="dxa"/>
            <w:tcBorders>
              <w:top w:val="nil"/>
              <w:left w:val="nil"/>
              <w:bottom w:val="nil"/>
              <w:right w:val="nil"/>
            </w:tcBorders>
          </w:tcPr>
          <w:p w14:paraId="10760537" w14:textId="77777777" w:rsidR="009924B7" w:rsidRDefault="009924B7" w:rsidP="009924B7"/>
        </w:tc>
        <w:tc>
          <w:tcPr>
            <w:tcW w:w="2970" w:type="dxa"/>
            <w:tcBorders>
              <w:top w:val="nil"/>
              <w:left w:val="nil"/>
              <w:bottom w:val="nil"/>
              <w:right w:val="nil"/>
            </w:tcBorders>
          </w:tcPr>
          <w:p w14:paraId="1AB2D0FF" w14:textId="77777777" w:rsidR="009924B7" w:rsidRDefault="009924B7" w:rsidP="009924B7"/>
        </w:tc>
        <w:tc>
          <w:tcPr>
            <w:tcW w:w="4500" w:type="dxa"/>
            <w:tcBorders>
              <w:top w:val="nil"/>
              <w:left w:val="nil"/>
              <w:bottom w:val="nil"/>
              <w:right w:val="nil"/>
            </w:tcBorders>
          </w:tcPr>
          <w:p w14:paraId="59087B16" w14:textId="77777777" w:rsidR="009924B7" w:rsidRDefault="009924B7" w:rsidP="009924B7"/>
        </w:tc>
        <w:bookmarkEnd w:id="937"/>
      </w:tr>
      <w:bookmarkStart w:id="938" w:name="BKM_2E4AB75B_0AC0_41ea_BB36_EBF64B695CEE"/>
      <w:tr w:rsidR="009924B7" w14:paraId="0DC9B3A4" w14:textId="77777777" w:rsidTr="009924B7">
        <w:tc>
          <w:tcPr>
            <w:tcW w:w="1710" w:type="dxa"/>
            <w:tcBorders>
              <w:top w:val="nil"/>
              <w:left w:val="nil"/>
              <w:bottom w:val="nil"/>
              <w:right w:val="nil"/>
            </w:tcBorders>
          </w:tcPr>
          <w:p w14:paraId="45DA373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F8558CD" w14:textId="77777777" w:rsidR="009924B7" w:rsidRDefault="009924B7" w:rsidP="009924B7">
            <w:r>
              <w:fldChar w:fldCharType="begin" w:fldLock="1"/>
            </w:r>
            <w:r>
              <w:instrText>MERGEFIELD Att.Name</w:instrText>
            </w:r>
            <w:r>
              <w:fldChar w:fldCharType="separate"/>
            </w:r>
            <w:r>
              <w:t>cooperatie, Europees Economische Samenwerking</w:t>
            </w:r>
            <w:r>
              <w:fldChar w:fldCharType="end"/>
            </w:r>
          </w:p>
        </w:tc>
        <w:tc>
          <w:tcPr>
            <w:tcW w:w="4500" w:type="dxa"/>
            <w:tcBorders>
              <w:top w:val="nil"/>
              <w:left w:val="nil"/>
              <w:bottom w:val="nil"/>
              <w:right w:val="nil"/>
            </w:tcBorders>
          </w:tcPr>
          <w:p w14:paraId="19AC9B2C" w14:textId="77777777" w:rsidR="009924B7" w:rsidRDefault="009924B7" w:rsidP="009924B7">
            <w:r>
              <w:fldChar w:fldCharType="begin" w:fldLock="1"/>
            </w:r>
            <w:r>
              <w:instrText>MERGEFIELD Att.Notes</w:instrText>
            </w:r>
            <w:r>
              <w:fldChar w:fldCharType="end"/>
            </w:r>
          </w:p>
        </w:tc>
      </w:tr>
      <w:tr w:rsidR="009924B7" w14:paraId="4BEB8F04" w14:textId="77777777" w:rsidTr="009924B7">
        <w:tc>
          <w:tcPr>
            <w:tcW w:w="1710" w:type="dxa"/>
            <w:tcBorders>
              <w:top w:val="nil"/>
              <w:left w:val="nil"/>
              <w:bottom w:val="nil"/>
              <w:right w:val="nil"/>
            </w:tcBorders>
          </w:tcPr>
          <w:p w14:paraId="0DFD4717" w14:textId="77777777" w:rsidR="009924B7" w:rsidRDefault="009924B7" w:rsidP="009924B7"/>
        </w:tc>
        <w:tc>
          <w:tcPr>
            <w:tcW w:w="2970" w:type="dxa"/>
            <w:tcBorders>
              <w:top w:val="nil"/>
              <w:left w:val="nil"/>
              <w:bottom w:val="nil"/>
              <w:right w:val="nil"/>
            </w:tcBorders>
          </w:tcPr>
          <w:p w14:paraId="489CECC9" w14:textId="77777777" w:rsidR="009924B7" w:rsidRDefault="009924B7" w:rsidP="009924B7"/>
        </w:tc>
        <w:tc>
          <w:tcPr>
            <w:tcW w:w="4500" w:type="dxa"/>
            <w:tcBorders>
              <w:top w:val="nil"/>
              <w:left w:val="nil"/>
              <w:bottom w:val="nil"/>
              <w:right w:val="nil"/>
            </w:tcBorders>
          </w:tcPr>
          <w:p w14:paraId="4734B409" w14:textId="77777777" w:rsidR="009924B7" w:rsidRDefault="009924B7" w:rsidP="009924B7"/>
        </w:tc>
        <w:bookmarkEnd w:id="938"/>
      </w:tr>
      <w:bookmarkStart w:id="939" w:name="BKM_70A9994B_495D_4f9d_809C_42A7CC776AFD"/>
      <w:tr w:rsidR="009924B7" w14:paraId="2B1C14B5" w14:textId="77777777" w:rsidTr="009924B7">
        <w:tc>
          <w:tcPr>
            <w:tcW w:w="1710" w:type="dxa"/>
            <w:tcBorders>
              <w:top w:val="nil"/>
              <w:left w:val="nil"/>
              <w:bottom w:val="nil"/>
              <w:right w:val="nil"/>
            </w:tcBorders>
          </w:tcPr>
          <w:p w14:paraId="26DA6CD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48D31AB" w14:textId="77777777" w:rsidR="009924B7" w:rsidRDefault="009924B7" w:rsidP="009924B7">
            <w:r>
              <w:fldChar w:fldCharType="begin" w:fldLock="1"/>
            </w:r>
            <w:r>
              <w:instrText>MERGEFIELD Att.Name</w:instrText>
            </w:r>
            <w:r>
              <w:fldChar w:fldCharType="separate"/>
            </w:r>
            <w:r>
              <w:t>europese Cooperatieve Vennootschap</w:t>
            </w:r>
            <w:r>
              <w:fldChar w:fldCharType="end"/>
            </w:r>
          </w:p>
        </w:tc>
        <w:tc>
          <w:tcPr>
            <w:tcW w:w="4500" w:type="dxa"/>
            <w:tcBorders>
              <w:top w:val="nil"/>
              <w:left w:val="nil"/>
              <w:bottom w:val="nil"/>
              <w:right w:val="nil"/>
            </w:tcBorders>
          </w:tcPr>
          <w:p w14:paraId="57B7393F" w14:textId="77777777" w:rsidR="009924B7" w:rsidRDefault="009924B7" w:rsidP="009924B7">
            <w:r>
              <w:fldChar w:fldCharType="begin" w:fldLock="1"/>
            </w:r>
            <w:r>
              <w:instrText>MERGEFIELD Att.Notes</w:instrText>
            </w:r>
            <w:r>
              <w:fldChar w:fldCharType="end"/>
            </w:r>
          </w:p>
        </w:tc>
      </w:tr>
      <w:tr w:rsidR="009924B7" w14:paraId="1A425ABE" w14:textId="77777777" w:rsidTr="009924B7">
        <w:tc>
          <w:tcPr>
            <w:tcW w:w="1710" w:type="dxa"/>
            <w:tcBorders>
              <w:top w:val="nil"/>
              <w:left w:val="nil"/>
              <w:bottom w:val="nil"/>
              <w:right w:val="nil"/>
            </w:tcBorders>
          </w:tcPr>
          <w:p w14:paraId="6F533007" w14:textId="77777777" w:rsidR="009924B7" w:rsidRDefault="009924B7" w:rsidP="009924B7"/>
        </w:tc>
        <w:tc>
          <w:tcPr>
            <w:tcW w:w="2970" w:type="dxa"/>
            <w:tcBorders>
              <w:top w:val="nil"/>
              <w:left w:val="nil"/>
              <w:bottom w:val="nil"/>
              <w:right w:val="nil"/>
            </w:tcBorders>
          </w:tcPr>
          <w:p w14:paraId="6566794C" w14:textId="77777777" w:rsidR="009924B7" w:rsidRDefault="009924B7" w:rsidP="009924B7"/>
        </w:tc>
        <w:tc>
          <w:tcPr>
            <w:tcW w:w="4500" w:type="dxa"/>
            <w:tcBorders>
              <w:top w:val="nil"/>
              <w:left w:val="nil"/>
              <w:bottom w:val="nil"/>
              <w:right w:val="nil"/>
            </w:tcBorders>
          </w:tcPr>
          <w:p w14:paraId="27484316" w14:textId="77777777" w:rsidR="009924B7" w:rsidRDefault="009924B7" w:rsidP="009924B7"/>
        </w:tc>
        <w:bookmarkEnd w:id="939"/>
      </w:tr>
      <w:bookmarkStart w:id="940" w:name="BKM_6B9385CD_C640_4bdf_926C_1297DBF6D661"/>
      <w:tr w:rsidR="009924B7" w14:paraId="061722B4" w14:textId="77777777" w:rsidTr="009924B7">
        <w:tc>
          <w:tcPr>
            <w:tcW w:w="1710" w:type="dxa"/>
            <w:tcBorders>
              <w:top w:val="nil"/>
              <w:left w:val="nil"/>
              <w:bottom w:val="nil"/>
              <w:right w:val="nil"/>
            </w:tcBorders>
          </w:tcPr>
          <w:p w14:paraId="7E9FE3E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6F69CDC" w14:textId="77777777" w:rsidR="009924B7" w:rsidRDefault="009924B7" w:rsidP="009924B7">
            <w:r>
              <w:fldChar w:fldCharType="begin" w:fldLock="1"/>
            </w:r>
            <w:r>
              <w:instrText>MERGEFIELD Att.Name</w:instrText>
            </w:r>
            <w:r>
              <w:fldChar w:fldCharType="separate"/>
            </w:r>
            <w:r>
              <w:t>europese Naamloze Vennootschap</w:t>
            </w:r>
            <w:r>
              <w:fldChar w:fldCharType="end"/>
            </w:r>
          </w:p>
        </w:tc>
        <w:tc>
          <w:tcPr>
            <w:tcW w:w="4500" w:type="dxa"/>
            <w:tcBorders>
              <w:top w:val="nil"/>
              <w:left w:val="nil"/>
              <w:bottom w:val="nil"/>
              <w:right w:val="nil"/>
            </w:tcBorders>
          </w:tcPr>
          <w:p w14:paraId="4DEC8780" w14:textId="77777777" w:rsidR="009924B7" w:rsidRDefault="009924B7" w:rsidP="009924B7">
            <w:r>
              <w:fldChar w:fldCharType="begin" w:fldLock="1"/>
            </w:r>
            <w:r>
              <w:instrText>MERGEFIELD Att.Notes</w:instrText>
            </w:r>
            <w:r>
              <w:fldChar w:fldCharType="end"/>
            </w:r>
          </w:p>
        </w:tc>
      </w:tr>
      <w:tr w:rsidR="009924B7" w14:paraId="6F1F905E" w14:textId="77777777" w:rsidTr="009924B7">
        <w:tc>
          <w:tcPr>
            <w:tcW w:w="1710" w:type="dxa"/>
            <w:tcBorders>
              <w:top w:val="nil"/>
              <w:left w:val="nil"/>
              <w:bottom w:val="nil"/>
              <w:right w:val="nil"/>
            </w:tcBorders>
          </w:tcPr>
          <w:p w14:paraId="409B07C4" w14:textId="77777777" w:rsidR="009924B7" w:rsidRDefault="009924B7" w:rsidP="009924B7"/>
        </w:tc>
        <w:tc>
          <w:tcPr>
            <w:tcW w:w="2970" w:type="dxa"/>
            <w:tcBorders>
              <w:top w:val="nil"/>
              <w:left w:val="nil"/>
              <w:bottom w:val="nil"/>
              <w:right w:val="nil"/>
            </w:tcBorders>
          </w:tcPr>
          <w:p w14:paraId="1685C2C5" w14:textId="77777777" w:rsidR="009924B7" w:rsidRDefault="009924B7" w:rsidP="009924B7"/>
        </w:tc>
        <w:tc>
          <w:tcPr>
            <w:tcW w:w="4500" w:type="dxa"/>
            <w:tcBorders>
              <w:top w:val="nil"/>
              <w:left w:val="nil"/>
              <w:bottom w:val="nil"/>
              <w:right w:val="nil"/>
            </w:tcBorders>
          </w:tcPr>
          <w:p w14:paraId="248DCDDE" w14:textId="77777777" w:rsidR="009924B7" w:rsidRDefault="009924B7" w:rsidP="009924B7"/>
        </w:tc>
        <w:bookmarkEnd w:id="940"/>
      </w:tr>
      <w:bookmarkStart w:id="941" w:name="BKM_5FA6B487_7E31_4f47_AE95_A6C1C55FA712"/>
      <w:tr w:rsidR="009924B7" w14:paraId="6DC8C495" w14:textId="77777777" w:rsidTr="009924B7">
        <w:tc>
          <w:tcPr>
            <w:tcW w:w="1710" w:type="dxa"/>
            <w:tcBorders>
              <w:top w:val="nil"/>
              <w:left w:val="nil"/>
              <w:bottom w:val="nil"/>
              <w:right w:val="nil"/>
            </w:tcBorders>
          </w:tcPr>
          <w:p w14:paraId="28F2545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39B7B7A" w14:textId="77777777" w:rsidR="009924B7" w:rsidRDefault="009924B7" w:rsidP="009924B7">
            <w:r>
              <w:fldChar w:fldCharType="begin" w:fldLock="1"/>
            </w:r>
            <w:r>
              <w:instrText>MERGEFIELD Att.Name</w:instrText>
            </w:r>
            <w:r>
              <w:fldChar w:fldCharType="separate"/>
            </w:r>
            <w:r>
              <w:t>kerkelijke Organisatie</w:t>
            </w:r>
            <w:r>
              <w:fldChar w:fldCharType="end"/>
            </w:r>
          </w:p>
        </w:tc>
        <w:tc>
          <w:tcPr>
            <w:tcW w:w="4500" w:type="dxa"/>
            <w:tcBorders>
              <w:top w:val="nil"/>
              <w:left w:val="nil"/>
              <w:bottom w:val="nil"/>
              <w:right w:val="nil"/>
            </w:tcBorders>
          </w:tcPr>
          <w:p w14:paraId="2EDCF5A7" w14:textId="77777777" w:rsidR="009924B7" w:rsidRDefault="009924B7" w:rsidP="009924B7">
            <w:r>
              <w:fldChar w:fldCharType="begin" w:fldLock="1"/>
            </w:r>
            <w:r>
              <w:instrText>MERGEFIELD Att.Notes</w:instrText>
            </w:r>
            <w:r>
              <w:fldChar w:fldCharType="end"/>
            </w:r>
          </w:p>
        </w:tc>
      </w:tr>
      <w:tr w:rsidR="009924B7" w14:paraId="36CAFB66" w14:textId="77777777" w:rsidTr="009924B7">
        <w:tc>
          <w:tcPr>
            <w:tcW w:w="1710" w:type="dxa"/>
            <w:tcBorders>
              <w:top w:val="nil"/>
              <w:left w:val="nil"/>
              <w:bottom w:val="nil"/>
              <w:right w:val="nil"/>
            </w:tcBorders>
          </w:tcPr>
          <w:p w14:paraId="4A2A7BD1" w14:textId="77777777" w:rsidR="009924B7" w:rsidRDefault="009924B7" w:rsidP="009924B7"/>
        </w:tc>
        <w:tc>
          <w:tcPr>
            <w:tcW w:w="2970" w:type="dxa"/>
            <w:tcBorders>
              <w:top w:val="nil"/>
              <w:left w:val="nil"/>
              <w:bottom w:val="nil"/>
              <w:right w:val="nil"/>
            </w:tcBorders>
          </w:tcPr>
          <w:p w14:paraId="5ADCEC26" w14:textId="77777777" w:rsidR="009924B7" w:rsidRDefault="009924B7" w:rsidP="009924B7"/>
        </w:tc>
        <w:tc>
          <w:tcPr>
            <w:tcW w:w="4500" w:type="dxa"/>
            <w:tcBorders>
              <w:top w:val="nil"/>
              <w:left w:val="nil"/>
              <w:bottom w:val="nil"/>
              <w:right w:val="nil"/>
            </w:tcBorders>
          </w:tcPr>
          <w:p w14:paraId="685C44DF" w14:textId="77777777" w:rsidR="009924B7" w:rsidRDefault="009924B7" w:rsidP="009924B7"/>
        </w:tc>
        <w:bookmarkEnd w:id="941"/>
      </w:tr>
      <w:bookmarkStart w:id="942" w:name="BKM_F5F8021F_07D1_47d9_95B0_31E560C8ED8C"/>
      <w:tr w:rsidR="009924B7" w14:paraId="5FC5C938" w14:textId="77777777" w:rsidTr="009924B7">
        <w:tc>
          <w:tcPr>
            <w:tcW w:w="1710" w:type="dxa"/>
            <w:tcBorders>
              <w:top w:val="nil"/>
              <w:left w:val="nil"/>
              <w:bottom w:val="nil"/>
              <w:right w:val="nil"/>
            </w:tcBorders>
          </w:tcPr>
          <w:p w14:paraId="241B507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6EAF252" w14:textId="77777777" w:rsidR="009924B7" w:rsidRDefault="009924B7" w:rsidP="009924B7">
            <w:r>
              <w:fldChar w:fldCharType="begin" w:fldLock="1"/>
            </w:r>
            <w:r>
              <w:instrText>MERGEFIELD Att.Name</w:instrText>
            </w:r>
            <w:r>
              <w:fldChar w:fldCharType="separate"/>
            </w:r>
            <w:r>
              <w:t>naamloze Vennootschap</w:t>
            </w:r>
            <w:r>
              <w:fldChar w:fldCharType="end"/>
            </w:r>
          </w:p>
        </w:tc>
        <w:tc>
          <w:tcPr>
            <w:tcW w:w="4500" w:type="dxa"/>
            <w:tcBorders>
              <w:top w:val="nil"/>
              <w:left w:val="nil"/>
              <w:bottom w:val="nil"/>
              <w:right w:val="nil"/>
            </w:tcBorders>
          </w:tcPr>
          <w:p w14:paraId="3E5F0EC1" w14:textId="77777777" w:rsidR="009924B7" w:rsidRDefault="009924B7" w:rsidP="009924B7">
            <w:r>
              <w:fldChar w:fldCharType="begin" w:fldLock="1"/>
            </w:r>
            <w:r>
              <w:instrText>MERGEFIELD Att.Notes</w:instrText>
            </w:r>
            <w:r>
              <w:fldChar w:fldCharType="end"/>
            </w:r>
          </w:p>
        </w:tc>
      </w:tr>
      <w:tr w:rsidR="009924B7" w14:paraId="4BC9BAA7" w14:textId="77777777" w:rsidTr="009924B7">
        <w:tc>
          <w:tcPr>
            <w:tcW w:w="1710" w:type="dxa"/>
            <w:tcBorders>
              <w:top w:val="nil"/>
              <w:left w:val="nil"/>
              <w:bottom w:val="nil"/>
              <w:right w:val="nil"/>
            </w:tcBorders>
          </w:tcPr>
          <w:p w14:paraId="41C551A5" w14:textId="77777777" w:rsidR="009924B7" w:rsidRDefault="009924B7" w:rsidP="009924B7"/>
        </w:tc>
        <w:tc>
          <w:tcPr>
            <w:tcW w:w="2970" w:type="dxa"/>
            <w:tcBorders>
              <w:top w:val="nil"/>
              <w:left w:val="nil"/>
              <w:bottom w:val="nil"/>
              <w:right w:val="nil"/>
            </w:tcBorders>
          </w:tcPr>
          <w:p w14:paraId="49D9FAC9" w14:textId="77777777" w:rsidR="009924B7" w:rsidRDefault="009924B7" w:rsidP="009924B7"/>
        </w:tc>
        <w:tc>
          <w:tcPr>
            <w:tcW w:w="4500" w:type="dxa"/>
            <w:tcBorders>
              <w:top w:val="nil"/>
              <w:left w:val="nil"/>
              <w:bottom w:val="nil"/>
              <w:right w:val="nil"/>
            </w:tcBorders>
          </w:tcPr>
          <w:p w14:paraId="4A76D4AD" w14:textId="77777777" w:rsidR="009924B7" w:rsidRDefault="009924B7" w:rsidP="009924B7"/>
        </w:tc>
        <w:bookmarkEnd w:id="942"/>
      </w:tr>
      <w:bookmarkStart w:id="943" w:name="BKM_CE577F8B_2CED_4ec1_A4C7_F9CC015979C5"/>
      <w:tr w:rsidR="009924B7" w14:paraId="542B8F6B" w14:textId="77777777" w:rsidTr="009924B7">
        <w:tc>
          <w:tcPr>
            <w:tcW w:w="1710" w:type="dxa"/>
            <w:tcBorders>
              <w:top w:val="nil"/>
              <w:left w:val="nil"/>
              <w:bottom w:val="nil"/>
              <w:right w:val="nil"/>
            </w:tcBorders>
          </w:tcPr>
          <w:p w14:paraId="150A6F4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C5C1C76" w14:textId="77777777" w:rsidR="009924B7" w:rsidRDefault="009924B7" w:rsidP="009924B7">
            <w:r>
              <w:fldChar w:fldCharType="begin" w:fldLock="1"/>
            </w:r>
            <w:r>
              <w:instrText>MERGEFIELD Att.Name</w:instrText>
            </w:r>
            <w:r>
              <w:fldChar w:fldCharType="separate"/>
            </w:r>
            <w:r>
              <w:t>onderlingen Waarborg Maatschappij</w:t>
            </w:r>
            <w:r>
              <w:fldChar w:fldCharType="end"/>
            </w:r>
          </w:p>
        </w:tc>
        <w:tc>
          <w:tcPr>
            <w:tcW w:w="4500" w:type="dxa"/>
            <w:tcBorders>
              <w:top w:val="nil"/>
              <w:left w:val="nil"/>
              <w:bottom w:val="nil"/>
              <w:right w:val="nil"/>
            </w:tcBorders>
          </w:tcPr>
          <w:p w14:paraId="04BCA5A6" w14:textId="77777777" w:rsidR="009924B7" w:rsidRDefault="009924B7" w:rsidP="009924B7">
            <w:r>
              <w:fldChar w:fldCharType="begin" w:fldLock="1"/>
            </w:r>
            <w:r>
              <w:instrText>MERGEFIELD Att.Notes</w:instrText>
            </w:r>
            <w:r>
              <w:fldChar w:fldCharType="end"/>
            </w:r>
          </w:p>
        </w:tc>
      </w:tr>
      <w:tr w:rsidR="009924B7" w14:paraId="447FA460" w14:textId="77777777" w:rsidTr="009924B7">
        <w:tc>
          <w:tcPr>
            <w:tcW w:w="1710" w:type="dxa"/>
            <w:tcBorders>
              <w:top w:val="nil"/>
              <w:left w:val="nil"/>
              <w:bottom w:val="nil"/>
              <w:right w:val="nil"/>
            </w:tcBorders>
          </w:tcPr>
          <w:p w14:paraId="2629EBF7" w14:textId="77777777" w:rsidR="009924B7" w:rsidRDefault="009924B7" w:rsidP="009924B7"/>
        </w:tc>
        <w:tc>
          <w:tcPr>
            <w:tcW w:w="2970" w:type="dxa"/>
            <w:tcBorders>
              <w:top w:val="nil"/>
              <w:left w:val="nil"/>
              <w:bottom w:val="nil"/>
              <w:right w:val="nil"/>
            </w:tcBorders>
          </w:tcPr>
          <w:p w14:paraId="314E3261" w14:textId="77777777" w:rsidR="009924B7" w:rsidRDefault="009924B7" w:rsidP="009924B7"/>
        </w:tc>
        <w:tc>
          <w:tcPr>
            <w:tcW w:w="4500" w:type="dxa"/>
            <w:tcBorders>
              <w:top w:val="nil"/>
              <w:left w:val="nil"/>
              <w:bottom w:val="nil"/>
              <w:right w:val="nil"/>
            </w:tcBorders>
          </w:tcPr>
          <w:p w14:paraId="1FEF904D" w14:textId="77777777" w:rsidR="009924B7" w:rsidRDefault="009924B7" w:rsidP="009924B7"/>
        </w:tc>
        <w:bookmarkEnd w:id="943"/>
      </w:tr>
      <w:bookmarkStart w:id="944" w:name="BKM_CC7F4098_8416_428a_849F_77D9EB7EBA52"/>
      <w:tr w:rsidR="009924B7" w14:paraId="7A845D5D" w14:textId="77777777" w:rsidTr="009924B7">
        <w:tc>
          <w:tcPr>
            <w:tcW w:w="1710" w:type="dxa"/>
            <w:tcBorders>
              <w:top w:val="nil"/>
              <w:left w:val="nil"/>
              <w:bottom w:val="nil"/>
              <w:right w:val="nil"/>
            </w:tcBorders>
          </w:tcPr>
          <w:p w14:paraId="6FD1DED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16015B5" w14:textId="77777777" w:rsidR="009924B7" w:rsidRDefault="009924B7" w:rsidP="009924B7">
            <w:r>
              <w:fldChar w:fldCharType="begin" w:fldLock="1"/>
            </w:r>
            <w:r>
              <w:instrText>MERGEFIELD Att.Name</w:instrText>
            </w:r>
            <w:r>
              <w:fldChar w:fldCharType="separate"/>
            </w:r>
            <w:r>
              <w:t>overig privaatrechtelijke rechtspersoon</w:t>
            </w:r>
            <w:r>
              <w:fldChar w:fldCharType="end"/>
            </w:r>
          </w:p>
        </w:tc>
        <w:tc>
          <w:tcPr>
            <w:tcW w:w="4500" w:type="dxa"/>
            <w:tcBorders>
              <w:top w:val="nil"/>
              <w:left w:val="nil"/>
              <w:bottom w:val="nil"/>
              <w:right w:val="nil"/>
            </w:tcBorders>
          </w:tcPr>
          <w:p w14:paraId="3E2DB4F8" w14:textId="77777777" w:rsidR="009924B7" w:rsidRDefault="009924B7" w:rsidP="009924B7">
            <w:r>
              <w:fldChar w:fldCharType="begin" w:fldLock="1"/>
            </w:r>
            <w:r>
              <w:instrText>MERGEFIELD Att.Notes</w:instrText>
            </w:r>
            <w:r>
              <w:fldChar w:fldCharType="end"/>
            </w:r>
          </w:p>
        </w:tc>
      </w:tr>
      <w:tr w:rsidR="009924B7" w14:paraId="114E1CAF" w14:textId="77777777" w:rsidTr="009924B7">
        <w:tc>
          <w:tcPr>
            <w:tcW w:w="1710" w:type="dxa"/>
            <w:tcBorders>
              <w:top w:val="nil"/>
              <w:left w:val="nil"/>
              <w:bottom w:val="nil"/>
              <w:right w:val="nil"/>
            </w:tcBorders>
          </w:tcPr>
          <w:p w14:paraId="42FEBFBB" w14:textId="77777777" w:rsidR="009924B7" w:rsidRDefault="009924B7" w:rsidP="009924B7"/>
        </w:tc>
        <w:tc>
          <w:tcPr>
            <w:tcW w:w="2970" w:type="dxa"/>
            <w:tcBorders>
              <w:top w:val="nil"/>
              <w:left w:val="nil"/>
              <w:bottom w:val="nil"/>
              <w:right w:val="nil"/>
            </w:tcBorders>
          </w:tcPr>
          <w:p w14:paraId="420E4805" w14:textId="77777777" w:rsidR="009924B7" w:rsidRDefault="009924B7" w:rsidP="009924B7"/>
        </w:tc>
        <w:tc>
          <w:tcPr>
            <w:tcW w:w="4500" w:type="dxa"/>
            <w:tcBorders>
              <w:top w:val="nil"/>
              <w:left w:val="nil"/>
              <w:bottom w:val="nil"/>
              <w:right w:val="nil"/>
            </w:tcBorders>
          </w:tcPr>
          <w:p w14:paraId="38EDAE8D" w14:textId="77777777" w:rsidR="009924B7" w:rsidRDefault="009924B7" w:rsidP="009924B7"/>
        </w:tc>
        <w:bookmarkEnd w:id="944"/>
      </w:tr>
      <w:bookmarkStart w:id="945" w:name="BKM_62D96762_6F98_478a_B1E7_8F146257999D"/>
      <w:tr w:rsidR="009924B7" w14:paraId="5605D843" w14:textId="77777777" w:rsidTr="009924B7">
        <w:tc>
          <w:tcPr>
            <w:tcW w:w="1710" w:type="dxa"/>
            <w:tcBorders>
              <w:top w:val="nil"/>
              <w:left w:val="nil"/>
              <w:bottom w:val="nil"/>
              <w:right w:val="nil"/>
            </w:tcBorders>
          </w:tcPr>
          <w:p w14:paraId="7CAF27A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691602D" w14:textId="77777777" w:rsidR="009924B7" w:rsidRDefault="009924B7" w:rsidP="009924B7">
            <w:r>
              <w:fldChar w:fldCharType="begin" w:fldLock="1"/>
            </w:r>
            <w:r>
              <w:instrText>MERGEFIELD Att.Name</w:instrText>
            </w:r>
            <w:r>
              <w:fldChar w:fldCharType="separate"/>
            </w:r>
            <w:r>
              <w:t>stichting</w:t>
            </w:r>
            <w:r>
              <w:fldChar w:fldCharType="end"/>
            </w:r>
          </w:p>
        </w:tc>
        <w:tc>
          <w:tcPr>
            <w:tcW w:w="4500" w:type="dxa"/>
            <w:tcBorders>
              <w:top w:val="nil"/>
              <w:left w:val="nil"/>
              <w:bottom w:val="nil"/>
              <w:right w:val="nil"/>
            </w:tcBorders>
          </w:tcPr>
          <w:p w14:paraId="722379D5" w14:textId="77777777" w:rsidR="009924B7" w:rsidRDefault="009924B7" w:rsidP="009924B7">
            <w:r>
              <w:fldChar w:fldCharType="begin" w:fldLock="1"/>
            </w:r>
            <w:r>
              <w:instrText>MERGEFIELD Att.Notes</w:instrText>
            </w:r>
            <w:r>
              <w:fldChar w:fldCharType="end"/>
            </w:r>
          </w:p>
        </w:tc>
      </w:tr>
      <w:tr w:rsidR="009924B7" w14:paraId="2DDF3963" w14:textId="77777777" w:rsidTr="009924B7">
        <w:tc>
          <w:tcPr>
            <w:tcW w:w="1710" w:type="dxa"/>
            <w:tcBorders>
              <w:top w:val="nil"/>
              <w:left w:val="nil"/>
              <w:bottom w:val="nil"/>
              <w:right w:val="nil"/>
            </w:tcBorders>
          </w:tcPr>
          <w:p w14:paraId="39467428" w14:textId="77777777" w:rsidR="009924B7" w:rsidRDefault="009924B7" w:rsidP="009924B7"/>
        </w:tc>
        <w:tc>
          <w:tcPr>
            <w:tcW w:w="2970" w:type="dxa"/>
            <w:tcBorders>
              <w:top w:val="nil"/>
              <w:left w:val="nil"/>
              <w:bottom w:val="nil"/>
              <w:right w:val="nil"/>
            </w:tcBorders>
          </w:tcPr>
          <w:p w14:paraId="5EE2F8FF" w14:textId="77777777" w:rsidR="009924B7" w:rsidRDefault="009924B7" w:rsidP="009924B7"/>
        </w:tc>
        <w:tc>
          <w:tcPr>
            <w:tcW w:w="4500" w:type="dxa"/>
            <w:tcBorders>
              <w:top w:val="nil"/>
              <w:left w:val="nil"/>
              <w:bottom w:val="nil"/>
              <w:right w:val="nil"/>
            </w:tcBorders>
          </w:tcPr>
          <w:p w14:paraId="44774001" w14:textId="77777777" w:rsidR="009924B7" w:rsidRDefault="009924B7" w:rsidP="009924B7"/>
        </w:tc>
        <w:bookmarkEnd w:id="945"/>
      </w:tr>
      <w:bookmarkStart w:id="946" w:name="BKM_56D0E57A_8C54_4da5_AA99_875B773FBA0E"/>
      <w:tr w:rsidR="009924B7" w14:paraId="0BC01693" w14:textId="77777777" w:rsidTr="009924B7">
        <w:tc>
          <w:tcPr>
            <w:tcW w:w="1710" w:type="dxa"/>
            <w:tcBorders>
              <w:top w:val="nil"/>
              <w:left w:val="nil"/>
              <w:bottom w:val="nil"/>
              <w:right w:val="nil"/>
            </w:tcBorders>
          </w:tcPr>
          <w:p w14:paraId="67A9485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448B5A6" w14:textId="77777777" w:rsidR="009924B7" w:rsidRDefault="009924B7" w:rsidP="009924B7">
            <w:r>
              <w:fldChar w:fldCharType="begin" w:fldLock="1"/>
            </w:r>
            <w:r>
              <w:instrText>MERGEFIELD Att.Name</w:instrText>
            </w:r>
            <w:r>
              <w:fldChar w:fldCharType="separate"/>
            </w:r>
            <w:r>
              <w:t>vereniging</w:t>
            </w:r>
            <w:r>
              <w:fldChar w:fldCharType="end"/>
            </w:r>
          </w:p>
        </w:tc>
        <w:tc>
          <w:tcPr>
            <w:tcW w:w="4500" w:type="dxa"/>
            <w:tcBorders>
              <w:top w:val="nil"/>
              <w:left w:val="nil"/>
              <w:bottom w:val="nil"/>
              <w:right w:val="nil"/>
            </w:tcBorders>
          </w:tcPr>
          <w:p w14:paraId="546D9A2A" w14:textId="77777777" w:rsidR="009924B7" w:rsidRDefault="009924B7" w:rsidP="009924B7">
            <w:r>
              <w:fldChar w:fldCharType="begin" w:fldLock="1"/>
            </w:r>
            <w:r>
              <w:instrText>MERGEFIELD Att.Notes</w:instrText>
            </w:r>
            <w:r>
              <w:fldChar w:fldCharType="end"/>
            </w:r>
          </w:p>
        </w:tc>
      </w:tr>
      <w:tr w:rsidR="009924B7" w14:paraId="1AAC5587" w14:textId="77777777" w:rsidTr="009924B7">
        <w:tc>
          <w:tcPr>
            <w:tcW w:w="1710" w:type="dxa"/>
            <w:tcBorders>
              <w:top w:val="nil"/>
              <w:left w:val="nil"/>
              <w:bottom w:val="nil"/>
              <w:right w:val="nil"/>
            </w:tcBorders>
          </w:tcPr>
          <w:p w14:paraId="632ECCA8" w14:textId="77777777" w:rsidR="009924B7" w:rsidRDefault="009924B7" w:rsidP="009924B7"/>
        </w:tc>
        <w:tc>
          <w:tcPr>
            <w:tcW w:w="2970" w:type="dxa"/>
            <w:tcBorders>
              <w:top w:val="nil"/>
              <w:left w:val="nil"/>
              <w:bottom w:val="nil"/>
              <w:right w:val="nil"/>
            </w:tcBorders>
          </w:tcPr>
          <w:p w14:paraId="156E3F45" w14:textId="77777777" w:rsidR="009924B7" w:rsidRDefault="009924B7" w:rsidP="009924B7"/>
        </w:tc>
        <w:tc>
          <w:tcPr>
            <w:tcW w:w="4500" w:type="dxa"/>
            <w:tcBorders>
              <w:top w:val="nil"/>
              <w:left w:val="nil"/>
              <w:bottom w:val="nil"/>
              <w:right w:val="nil"/>
            </w:tcBorders>
          </w:tcPr>
          <w:p w14:paraId="417E05AB" w14:textId="77777777" w:rsidR="009924B7" w:rsidRDefault="009924B7" w:rsidP="009924B7"/>
        </w:tc>
        <w:bookmarkEnd w:id="946"/>
      </w:tr>
      <w:bookmarkStart w:id="947" w:name="BKM_17271F2C_240A_4179_97BC_B7A3756F7305"/>
      <w:tr w:rsidR="009924B7" w14:paraId="497D1AA3" w14:textId="77777777" w:rsidTr="009924B7">
        <w:tc>
          <w:tcPr>
            <w:tcW w:w="1710" w:type="dxa"/>
            <w:tcBorders>
              <w:top w:val="nil"/>
              <w:left w:val="nil"/>
              <w:bottom w:val="nil"/>
              <w:right w:val="nil"/>
            </w:tcBorders>
          </w:tcPr>
          <w:p w14:paraId="6059DEC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2C5589A" w14:textId="77777777" w:rsidR="009924B7" w:rsidRDefault="009924B7" w:rsidP="009924B7">
            <w:r>
              <w:fldChar w:fldCharType="begin" w:fldLock="1"/>
            </w:r>
            <w:r>
              <w:instrText>MERGEFIELD Att.Name</w:instrText>
            </w:r>
            <w:r>
              <w:fldChar w:fldCharType="separate"/>
            </w:r>
            <w:r>
              <w:t>vereniging van Eigenaars</w:t>
            </w:r>
            <w:r>
              <w:fldChar w:fldCharType="end"/>
            </w:r>
          </w:p>
        </w:tc>
        <w:tc>
          <w:tcPr>
            <w:tcW w:w="4500" w:type="dxa"/>
            <w:tcBorders>
              <w:top w:val="nil"/>
              <w:left w:val="nil"/>
              <w:bottom w:val="nil"/>
              <w:right w:val="nil"/>
            </w:tcBorders>
          </w:tcPr>
          <w:p w14:paraId="17E50EFF" w14:textId="77777777" w:rsidR="009924B7" w:rsidRDefault="009924B7" w:rsidP="009924B7">
            <w:r>
              <w:fldChar w:fldCharType="begin" w:fldLock="1"/>
            </w:r>
            <w:r>
              <w:instrText>MERGEFIELD Att.Notes</w:instrText>
            </w:r>
            <w:r>
              <w:fldChar w:fldCharType="end"/>
            </w:r>
          </w:p>
        </w:tc>
      </w:tr>
      <w:tr w:rsidR="009924B7" w14:paraId="5EF6E1FF" w14:textId="77777777" w:rsidTr="009924B7">
        <w:tc>
          <w:tcPr>
            <w:tcW w:w="1710" w:type="dxa"/>
            <w:tcBorders>
              <w:top w:val="nil"/>
              <w:left w:val="nil"/>
              <w:bottom w:val="nil"/>
              <w:right w:val="nil"/>
            </w:tcBorders>
          </w:tcPr>
          <w:p w14:paraId="5F73BC6D" w14:textId="77777777" w:rsidR="009924B7" w:rsidRDefault="009924B7" w:rsidP="009924B7"/>
        </w:tc>
        <w:tc>
          <w:tcPr>
            <w:tcW w:w="2970" w:type="dxa"/>
            <w:tcBorders>
              <w:top w:val="nil"/>
              <w:left w:val="nil"/>
              <w:bottom w:val="nil"/>
              <w:right w:val="nil"/>
            </w:tcBorders>
          </w:tcPr>
          <w:p w14:paraId="761079EF" w14:textId="77777777" w:rsidR="009924B7" w:rsidRDefault="009924B7" w:rsidP="009924B7"/>
        </w:tc>
        <w:tc>
          <w:tcPr>
            <w:tcW w:w="4500" w:type="dxa"/>
            <w:tcBorders>
              <w:top w:val="nil"/>
              <w:left w:val="nil"/>
              <w:bottom w:val="nil"/>
              <w:right w:val="nil"/>
            </w:tcBorders>
          </w:tcPr>
          <w:p w14:paraId="7122CBF1" w14:textId="77777777" w:rsidR="009924B7" w:rsidRDefault="009924B7" w:rsidP="009924B7"/>
        </w:tc>
        <w:bookmarkEnd w:id="947"/>
      </w:tr>
      <w:bookmarkStart w:id="948" w:name="BKM_BA025807_24BE_454c_9F23_661C5D9D7449"/>
      <w:tr w:rsidR="009924B7" w14:paraId="5E97634C" w14:textId="77777777" w:rsidTr="009924B7">
        <w:tc>
          <w:tcPr>
            <w:tcW w:w="1710" w:type="dxa"/>
            <w:tcBorders>
              <w:top w:val="nil"/>
              <w:left w:val="nil"/>
              <w:bottom w:val="nil"/>
              <w:right w:val="nil"/>
            </w:tcBorders>
          </w:tcPr>
          <w:p w14:paraId="4048E0C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6E531A0" w14:textId="77777777" w:rsidR="009924B7" w:rsidRDefault="009924B7" w:rsidP="009924B7">
            <w:r>
              <w:fldChar w:fldCharType="begin" w:fldLock="1"/>
            </w:r>
            <w:r>
              <w:instrText>MERGEFIELD Att.Name</w:instrText>
            </w:r>
            <w:r>
              <w:fldChar w:fldCharType="separate"/>
            </w:r>
            <w:r>
              <w:t>publiekrechtelijke Rechtspersoon</w:t>
            </w:r>
            <w:r>
              <w:fldChar w:fldCharType="end"/>
            </w:r>
          </w:p>
        </w:tc>
        <w:tc>
          <w:tcPr>
            <w:tcW w:w="4500" w:type="dxa"/>
            <w:tcBorders>
              <w:top w:val="nil"/>
              <w:left w:val="nil"/>
              <w:bottom w:val="nil"/>
              <w:right w:val="nil"/>
            </w:tcBorders>
          </w:tcPr>
          <w:p w14:paraId="61ADAB74" w14:textId="77777777" w:rsidR="009924B7" w:rsidRDefault="009924B7" w:rsidP="009924B7">
            <w:r>
              <w:fldChar w:fldCharType="begin" w:fldLock="1"/>
            </w:r>
            <w:r>
              <w:instrText>MERGEFIELD Att.Notes</w:instrText>
            </w:r>
            <w:r>
              <w:fldChar w:fldCharType="end"/>
            </w:r>
          </w:p>
        </w:tc>
      </w:tr>
      <w:tr w:rsidR="009924B7" w14:paraId="041DF4A7" w14:textId="77777777" w:rsidTr="009924B7">
        <w:tc>
          <w:tcPr>
            <w:tcW w:w="1710" w:type="dxa"/>
            <w:tcBorders>
              <w:top w:val="nil"/>
              <w:left w:val="nil"/>
              <w:bottom w:val="nil"/>
              <w:right w:val="nil"/>
            </w:tcBorders>
          </w:tcPr>
          <w:p w14:paraId="70C9327F" w14:textId="77777777" w:rsidR="009924B7" w:rsidRDefault="009924B7" w:rsidP="009924B7"/>
        </w:tc>
        <w:tc>
          <w:tcPr>
            <w:tcW w:w="2970" w:type="dxa"/>
            <w:tcBorders>
              <w:top w:val="nil"/>
              <w:left w:val="nil"/>
              <w:bottom w:val="nil"/>
              <w:right w:val="nil"/>
            </w:tcBorders>
          </w:tcPr>
          <w:p w14:paraId="71A334CF" w14:textId="77777777" w:rsidR="009924B7" w:rsidRDefault="009924B7" w:rsidP="009924B7"/>
        </w:tc>
        <w:tc>
          <w:tcPr>
            <w:tcW w:w="4500" w:type="dxa"/>
            <w:tcBorders>
              <w:top w:val="nil"/>
              <w:left w:val="nil"/>
              <w:bottom w:val="nil"/>
              <w:right w:val="nil"/>
            </w:tcBorders>
          </w:tcPr>
          <w:p w14:paraId="1D2DE103" w14:textId="77777777" w:rsidR="009924B7" w:rsidRDefault="009924B7" w:rsidP="009924B7"/>
        </w:tc>
        <w:bookmarkEnd w:id="948"/>
      </w:tr>
      <w:bookmarkStart w:id="949" w:name="BKM_7A712E16_3CAC_499a_9F1D_3160D77259EF"/>
      <w:tr w:rsidR="009924B7" w14:paraId="3D2A3F35" w14:textId="77777777" w:rsidTr="009924B7">
        <w:tc>
          <w:tcPr>
            <w:tcW w:w="1710" w:type="dxa"/>
            <w:tcBorders>
              <w:top w:val="nil"/>
              <w:left w:val="nil"/>
              <w:bottom w:val="nil"/>
              <w:right w:val="nil"/>
            </w:tcBorders>
          </w:tcPr>
          <w:p w14:paraId="0C3F65D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73395CA" w14:textId="77777777" w:rsidR="009924B7" w:rsidRDefault="009924B7" w:rsidP="009924B7">
            <w:r>
              <w:fldChar w:fldCharType="begin" w:fldLock="1"/>
            </w:r>
            <w:r>
              <w:instrText>MERGEFIELD Att.Name</w:instrText>
            </w:r>
            <w:r>
              <w:fldChar w:fldCharType="separate"/>
            </w:r>
            <w:r>
              <w:t>vennootschap onder Firma</w:t>
            </w:r>
            <w:r>
              <w:fldChar w:fldCharType="end"/>
            </w:r>
          </w:p>
        </w:tc>
        <w:tc>
          <w:tcPr>
            <w:tcW w:w="4500" w:type="dxa"/>
            <w:tcBorders>
              <w:top w:val="nil"/>
              <w:left w:val="nil"/>
              <w:bottom w:val="nil"/>
              <w:right w:val="nil"/>
            </w:tcBorders>
          </w:tcPr>
          <w:p w14:paraId="110663AB" w14:textId="77777777" w:rsidR="009924B7" w:rsidRDefault="009924B7" w:rsidP="009924B7">
            <w:r>
              <w:fldChar w:fldCharType="begin" w:fldLock="1"/>
            </w:r>
            <w:r>
              <w:instrText>MERGEFIELD Att.Notes</w:instrText>
            </w:r>
            <w:r>
              <w:fldChar w:fldCharType="end"/>
            </w:r>
          </w:p>
        </w:tc>
      </w:tr>
      <w:tr w:rsidR="009924B7" w14:paraId="1BFEE486" w14:textId="77777777" w:rsidTr="009924B7">
        <w:tc>
          <w:tcPr>
            <w:tcW w:w="1710" w:type="dxa"/>
            <w:tcBorders>
              <w:top w:val="nil"/>
              <w:left w:val="nil"/>
              <w:bottom w:val="nil"/>
              <w:right w:val="nil"/>
            </w:tcBorders>
          </w:tcPr>
          <w:p w14:paraId="18C7B4EA" w14:textId="77777777" w:rsidR="009924B7" w:rsidRDefault="009924B7" w:rsidP="009924B7"/>
        </w:tc>
        <w:tc>
          <w:tcPr>
            <w:tcW w:w="2970" w:type="dxa"/>
            <w:tcBorders>
              <w:top w:val="nil"/>
              <w:left w:val="nil"/>
              <w:bottom w:val="nil"/>
              <w:right w:val="nil"/>
            </w:tcBorders>
          </w:tcPr>
          <w:p w14:paraId="4074349F" w14:textId="77777777" w:rsidR="009924B7" w:rsidRDefault="009924B7" w:rsidP="009924B7"/>
        </w:tc>
        <w:tc>
          <w:tcPr>
            <w:tcW w:w="4500" w:type="dxa"/>
            <w:tcBorders>
              <w:top w:val="nil"/>
              <w:left w:val="nil"/>
              <w:bottom w:val="nil"/>
              <w:right w:val="nil"/>
            </w:tcBorders>
          </w:tcPr>
          <w:p w14:paraId="451399C5" w14:textId="77777777" w:rsidR="009924B7" w:rsidRDefault="009924B7" w:rsidP="009924B7"/>
        </w:tc>
        <w:bookmarkEnd w:id="949"/>
      </w:tr>
      <w:bookmarkStart w:id="950" w:name="BKM_F6B9EB56_4FAE_4b95_8912_EFAA70A3B3A8"/>
      <w:tr w:rsidR="009924B7" w14:paraId="139D5561" w14:textId="77777777" w:rsidTr="009924B7">
        <w:tc>
          <w:tcPr>
            <w:tcW w:w="1710" w:type="dxa"/>
            <w:tcBorders>
              <w:top w:val="nil"/>
              <w:left w:val="nil"/>
              <w:bottom w:val="nil"/>
              <w:right w:val="nil"/>
            </w:tcBorders>
          </w:tcPr>
          <w:p w14:paraId="1C91A6D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ABB89B6" w14:textId="77777777" w:rsidR="009924B7" w:rsidRDefault="009924B7" w:rsidP="009924B7">
            <w:r>
              <w:fldChar w:fldCharType="begin" w:fldLock="1"/>
            </w:r>
            <w:r>
              <w:instrText>MERGEFIELD Att.Name</w:instrText>
            </w:r>
            <w:r>
              <w:fldChar w:fldCharType="separate"/>
            </w:r>
            <w:r>
              <w:t>maatschap</w:t>
            </w:r>
            <w:r>
              <w:fldChar w:fldCharType="end"/>
            </w:r>
          </w:p>
        </w:tc>
        <w:tc>
          <w:tcPr>
            <w:tcW w:w="4500" w:type="dxa"/>
            <w:tcBorders>
              <w:top w:val="nil"/>
              <w:left w:val="nil"/>
              <w:bottom w:val="nil"/>
              <w:right w:val="nil"/>
            </w:tcBorders>
          </w:tcPr>
          <w:p w14:paraId="279ED6A6" w14:textId="77777777" w:rsidR="009924B7" w:rsidRDefault="009924B7" w:rsidP="009924B7">
            <w:r>
              <w:fldChar w:fldCharType="begin" w:fldLock="1"/>
            </w:r>
            <w:r>
              <w:instrText>MERGEFIELD Att.Notes</w:instrText>
            </w:r>
            <w:r>
              <w:fldChar w:fldCharType="end"/>
            </w:r>
          </w:p>
        </w:tc>
      </w:tr>
      <w:tr w:rsidR="009924B7" w14:paraId="0AD3ECB2" w14:textId="77777777" w:rsidTr="009924B7">
        <w:tc>
          <w:tcPr>
            <w:tcW w:w="1710" w:type="dxa"/>
            <w:tcBorders>
              <w:top w:val="nil"/>
              <w:left w:val="nil"/>
              <w:bottom w:val="nil"/>
              <w:right w:val="nil"/>
            </w:tcBorders>
          </w:tcPr>
          <w:p w14:paraId="15E13120" w14:textId="77777777" w:rsidR="009924B7" w:rsidRDefault="009924B7" w:rsidP="009924B7"/>
        </w:tc>
        <w:tc>
          <w:tcPr>
            <w:tcW w:w="2970" w:type="dxa"/>
            <w:tcBorders>
              <w:top w:val="nil"/>
              <w:left w:val="nil"/>
              <w:bottom w:val="nil"/>
              <w:right w:val="nil"/>
            </w:tcBorders>
          </w:tcPr>
          <w:p w14:paraId="7B2645A7" w14:textId="77777777" w:rsidR="009924B7" w:rsidRDefault="009924B7" w:rsidP="009924B7"/>
        </w:tc>
        <w:tc>
          <w:tcPr>
            <w:tcW w:w="4500" w:type="dxa"/>
            <w:tcBorders>
              <w:top w:val="nil"/>
              <w:left w:val="nil"/>
              <w:bottom w:val="nil"/>
              <w:right w:val="nil"/>
            </w:tcBorders>
          </w:tcPr>
          <w:p w14:paraId="064B1E3E" w14:textId="77777777" w:rsidR="009924B7" w:rsidRDefault="009924B7" w:rsidP="009924B7"/>
        </w:tc>
        <w:bookmarkEnd w:id="950"/>
      </w:tr>
      <w:bookmarkStart w:id="951" w:name="BKM_2F8FA210_9463_4253_8ADE_30CB5A546093"/>
      <w:tr w:rsidR="009924B7" w14:paraId="38F1E95F" w14:textId="77777777" w:rsidTr="009924B7">
        <w:tc>
          <w:tcPr>
            <w:tcW w:w="1710" w:type="dxa"/>
            <w:tcBorders>
              <w:top w:val="nil"/>
              <w:left w:val="nil"/>
              <w:bottom w:val="nil"/>
              <w:right w:val="nil"/>
            </w:tcBorders>
          </w:tcPr>
          <w:p w14:paraId="7F2C16A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96E8C31" w14:textId="77777777" w:rsidR="009924B7" w:rsidRDefault="009924B7" w:rsidP="009924B7">
            <w:r>
              <w:fldChar w:fldCharType="begin" w:fldLock="1"/>
            </w:r>
            <w:r>
              <w:instrText>MERGEFIELD Att.Name</w:instrText>
            </w:r>
            <w:r>
              <w:fldChar w:fldCharType="separate"/>
            </w:r>
            <w:r>
              <w:t>rederij</w:t>
            </w:r>
            <w:r>
              <w:fldChar w:fldCharType="end"/>
            </w:r>
          </w:p>
        </w:tc>
        <w:tc>
          <w:tcPr>
            <w:tcW w:w="4500" w:type="dxa"/>
            <w:tcBorders>
              <w:top w:val="nil"/>
              <w:left w:val="nil"/>
              <w:bottom w:val="nil"/>
              <w:right w:val="nil"/>
            </w:tcBorders>
          </w:tcPr>
          <w:p w14:paraId="01050733" w14:textId="77777777" w:rsidR="009924B7" w:rsidRDefault="009924B7" w:rsidP="009924B7">
            <w:r>
              <w:fldChar w:fldCharType="begin" w:fldLock="1"/>
            </w:r>
            <w:r>
              <w:instrText>MERGEFIELD Att.Notes</w:instrText>
            </w:r>
            <w:r>
              <w:fldChar w:fldCharType="end"/>
            </w:r>
          </w:p>
        </w:tc>
      </w:tr>
      <w:tr w:rsidR="009924B7" w14:paraId="0440D527" w14:textId="77777777" w:rsidTr="009924B7">
        <w:tc>
          <w:tcPr>
            <w:tcW w:w="1710" w:type="dxa"/>
            <w:tcBorders>
              <w:top w:val="nil"/>
              <w:left w:val="nil"/>
              <w:bottom w:val="nil"/>
              <w:right w:val="nil"/>
            </w:tcBorders>
          </w:tcPr>
          <w:p w14:paraId="3392C40B" w14:textId="77777777" w:rsidR="009924B7" w:rsidRDefault="009924B7" w:rsidP="009924B7"/>
        </w:tc>
        <w:tc>
          <w:tcPr>
            <w:tcW w:w="2970" w:type="dxa"/>
            <w:tcBorders>
              <w:top w:val="nil"/>
              <w:left w:val="nil"/>
              <w:bottom w:val="nil"/>
              <w:right w:val="nil"/>
            </w:tcBorders>
          </w:tcPr>
          <w:p w14:paraId="2077B9D5" w14:textId="77777777" w:rsidR="009924B7" w:rsidRDefault="009924B7" w:rsidP="009924B7"/>
        </w:tc>
        <w:tc>
          <w:tcPr>
            <w:tcW w:w="4500" w:type="dxa"/>
            <w:tcBorders>
              <w:top w:val="nil"/>
              <w:left w:val="nil"/>
              <w:bottom w:val="nil"/>
              <w:right w:val="nil"/>
            </w:tcBorders>
          </w:tcPr>
          <w:p w14:paraId="2C20E012" w14:textId="77777777" w:rsidR="009924B7" w:rsidRDefault="009924B7" w:rsidP="009924B7"/>
        </w:tc>
        <w:bookmarkEnd w:id="951"/>
      </w:tr>
      <w:bookmarkStart w:id="952" w:name="BKM_D6D501EE_C49F_48a8_82C6_FEE1F2B3379F"/>
      <w:tr w:rsidR="009924B7" w14:paraId="064B8481" w14:textId="77777777" w:rsidTr="009924B7">
        <w:tc>
          <w:tcPr>
            <w:tcW w:w="1710" w:type="dxa"/>
            <w:tcBorders>
              <w:top w:val="nil"/>
              <w:left w:val="nil"/>
              <w:bottom w:val="nil"/>
              <w:right w:val="nil"/>
            </w:tcBorders>
          </w:tcPr>
          <w:p w14:paraId="463DFF0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36C87ED" w14:textId="77777777" w:rsidR="009924B7" w:rsidRDefault="009924B7" w:rsidP="009924B7">
            <w:r>
              <w:fldChar w:fldCharType="begin" w:fldLock="1"/>
            </w:r>
            <w:r>
              <w:instrText>MERGEFIELD Att.Name</w:instrText>
            </w:r>
            <w:r>
              <w:fldChar w:fldCharType="separate"/>
            </w:r>
            <w:r>
              <w:t>commanditaire vennootschap</w:t>
            </w:r>
            <w:r>
              <w:fldChar w:fldCharType="end"/>
            </w:r>
          </w:p>
        </w:tc>
        <w:tc>
          <w:tcPr>
            <w:tcW w:w="4500" w:type="dxa"/>
            <w:tcBorders>
              <w:top w:val="nil"/>
              <w:left w:val="nil"/>
              <w:bottom w:val="nil"/>
              <w:right w:val="nil"/>
            </w:tcBorders>
          </w:tcPr>
          <w:p w14:paraId="05A782A4" w14:textId="77777777" w:rsidR="009924B7" w:rsidRDefault="009924B7" w:rsidP="009924B7">
            <w:r>
              <w:fldChar w:fldCharType="begin" w:fldLock="1"/>
            </w:r>
            <w:r>
              <w:instrText>MERGEFIELD Att.Notes</w:instrText>
            </w:r>
            <w:r>
              <w:fldChar w:fldCharType="end"/>
            </w:r>
          </w:p>
        </w:tc>
      </w:tr>
      <w:tr w:rsidR="009924B7" w14:paraId="4E8C001A" w14:textId="77777777" w:rsidTr="009924B7">
        <w:tc>
          <w:tcPr>
            <w:tcW w:w="1710" w:type="dxa"/>
            <w:tcBorders>
              <w:top w:val="nil"/>
              <w:left w:val="nil"/>
              <w:bottom w:val="nil"/>
              <w:right w:val="nil"/>
            </w:tcBorders>
          </w:tcPr>
          <w:p w14:paraId="1A2701D0" w14:textId="77777777" w:rsidR="009924B7" w:rsidRDefault="009924B7" w:rsidP="009924B7"/>
        </w:tc>
        <w:tc>
          <w:tcPr>
            <w:tcW w:w="2970" w:type="dxa"/>
            <w:tcBorders>
              <w:top w:val="nil"/>
              <w:left w:val="nil"/>
              <w:bottom w:val="nil"/>
              <w:right w:val="nil"/>
            </w:tcBorders>
          </w:tcPr>
          <w:p w14:paraId="657D3DD6" w14:textId="77777777" w:rsidR="009924B7" w:rsidRDefault="009924B7" w:rsidP="009924B7"/>
        </w:tc>
        <w:tc>
          <w:tcPr>
            <w:tcW w:w="4500" w:type="dxa"/>
            <w:tcBorders>
              <w:top w:val="nil"/>
              <w:left w:val="nil"/>
              <w:bottom w:val="nil"/>
              <w:right w:val="nil"/>
            </w:tcBorders>
          </w:tcPr>
          <w:p w14:paraId="10BA1A34" w14:textId="77777777" w:rsidR="009924B7" w:rsidRDefault="009924B7" w:rsidP="009924B7"/>
        </w:tc>
        <w:bookmarkEnd w:id="952"/>
      </w:tr>
      <w:bookmarkStart w:id="953" w:name="BKM_34E7DC73_16A8_4fd1_9CB3_4095FE202D8B"/>
      <w:tr w:rsidR="009924B7" w14:paraId="3C3B1BD3" w14:textId="77777777" w:rsidTr="009924B7">
        <w:tc>
          <w:tcPr>
            <w:tcW w:w="1710" w:type="dxa"/>
            <w:tcBorders>
              <w:top w:val="nil"/>
              <w:left w:val="nil"/>
              <w:bottom w:val="nil"/>
              <w:right w:val="nil"/>
            </w:tcBorders>
          </w:tcPr>
          <w:p w14:paraId="6BECBCA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0E89B7" w14:textId="77777777" w:rsidR="009924B7" w:rsidRDefault="009924B7" w:rsidP="009924B7">
            <w:r>
              <w:fldChar w:fldCharType="begin" w:fldLock="1"/>
            </w:r>
            <w:r>
              <w:instrText>MERGEFIELD Att.Name</w:instrText>
            </w:r>
            <w:r>
              <w:fldChar w:fldCharType="separate"/>
            </w:r>
            <w:r>
              <w:t>kapitaalvennotschap binnen EER</w:t>
            </w:r>
            <w:r>
              <w:fldChar w:fldCharType="end"/>
            </w:r>
          </w:p>
        </w:tc>
        <w:tc>
          <w:tcPr>
            <w:tcW w:w="4500" w:type="dxa"/>
            <w:tcBorders>
              <w:top w:val="nil"/>
              <w:left w:val="nil"/>
              <w:bottom w:val="nil"/>
              <w:right w:val="nil"/>
            </w:tcBorders>
          </w:tcPr>
          <w:p w14:paraId="6CC62817" w14:textId="77777777" w:rsidR="009924B7" w:rsidRPr="009924B7" w:rsidRDefault="009924B7" w:rsidP="009924B7">
            <w:r>
              <w:fldChar w:fldCharType="begin" w:fldLock="1"/>
            </w:r>
            <w:r>
              <w:instrText>MERGEFIELD Att.Notes</w:instrText>
            </w:r>
            <w:r>
              <w:fldChar w:fldCharType="end"/>
            </w:r>
            <w:r w:rsidRPr="009924B7">
              <w:t xml:space="preserve">Een kapitaalvennootschap die is opgericht buiten Nederland in een van </w:t>
            </w:r>
          </w:p>
          <w:p w14:paraId="08FCE8E1" w14:textId="77777777" w:rsidR="009924B7" w:rsidRPr="009924B7" w:rsidRDefault="009924B7" w:rsidP="009924B7">
            <w:r w:rsidRPr="009924B7">
              <w:t xml:space="preserve">de landen van de Europese Economische Ruimte (Europese Unie + </w:t>
            </w:r>
          </w:p>
          <w:p w14:paraId="697EB037" w14:textId="77777777" w:rsidR="009924B7" w:rsidRDefault="009924B7" w:rsidP="009924B7">
            <w:r>
              <w:rPr>
                <w:lang w:val="en-US"/>
              </w:rPr>
              <w:t xml:space="preserve">IJsland, Noorwegen en Liechtenstein). </w:t>
            </w:r>
          </w:p>
        </w:tc>
      </w:tr>
      <w:tr w:rsidR="009924B7" w14:paraId="09ABCEAB" w14:textId="77777777" w:rsidTr="009924B7">
        <w:tc>
          <w:tcPr>
            <w:tcW w:w="1710" w:type="dxa"/>
            <w:tcBorders>
              <w:top w:val="nil"/>
              <w:left w:val="nil"/>
              <w:bottom w:val="nil"/>
              <w:right w:val="nil"/>
            </w:tcBorders>
          </w:tcPr>
          <w:p w14:paraId="42A7526E" w14:textId="77777777" w:rsidR="009924B7" w:rsidRDefault="009924B7" w:rsidP="009924B7"/>
        </w:tc>
        <w:tc>
          <w:tcPr>
            <w:tcW w:w="2970" w:type="dxa"/>
            <w:tcBorders>
              <w:top w:val="nil"/>
              <w:left w:val="nil"/>
              <w:bottom w:val="nil"/>
              <w:right w:val="nil"/>
            </w:tcBorders>
          </w:tcPr>
          <w:p w14:paraId="28122B91" w14:textId="77777777" w:rsidR="009924B7" w:rsidRDefault="009924B7" w:rsidP="009924B7"/>
        </w:tc>
        <w:tc>
          <w:tcPr>
            <w:tcW w:w="4500" w:type="dxa"/>
            <w:tcBorders>
              <w:top w:val="nil"/>
              <w:left w:val="nil"/>
              <w:bottom w:val="nil"/>
              <w:right w:val="nil"/>
            </w:tcBorders>
          </w:tcPr>
          <w:p w14:paraId="5C1E18D7" w14:textId="77777777" w:rsidR="009924B7" w:rsidRDefault="009924B7" w:rsidP="009924B7"/>
        </w:tc>
        <w:bookmarkEnd w:id="953"/>
      </w:tr>
      <w:bookmarkStart w:id="954" w:name="BKM_76EB22E5_E000_40d1_BEC5_5ECC9CEF7BEA"/>
      <w:tr w:rsidR="009924B7" w14:paraId="7F5A1925" w14:textId="77777777" w:rsidTr="009924B7">
        <w:tc>
          <w:tcPr>
            <w:tcW w:w="1710" w:type="dxa"/>
            <w:tcBorders>
              <w:top w:val="nil"/>
              <w:left w:val="nil"/>
              <w:bottom w:val="nil"/>
              <w:right w:val="nil"/>
            </w:tcBorders>
          </w:tcPr>
          <w:p w14:paraId="1F24327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AAFD4FE" w14:textId="77777777" w:rsidR="009924B7" w:rsidRDefault="009924B7" w:rsidP="009924B7">
            <w:r>
              <w:fldChar w:fldCharType="begin" w:fldLock="1"/>
            </w:r>
            <w:r>
              <w:instrText>MERGEFIELD Att.Name</w:instrText>
            </w:r>
            <w:r>
              <w:fldChar w:fldCharType="separate"/>
            </w:r>
            <w:r>
              <w:t>overige buitenlandse rechtspersoon vennootschap</w:t>
            </w:r>
            <w:r>
              <w:fldChar w:fldCharType="end"/>
            </w:r>
          </w:p>
        </w:tc>
        <w:tc>
          <w:tcPr>
            <w:tcW w:w="4500" w:type="dxa"/>
            <w:tcBorders>
              <w:top w:val="nil"/>
              <w:left w:val="nil"/>
              <w:bottom w:val="nil"/>
              <w:right w:val="nil"/>
            </w:tcBorders>
          </w:tcPr>
          <w:p w14:paraId="568AFA1A" w14:textId="77777777" w:rsidR="009924B7" w:rsidRPr="009924B7" w:rsidRDefault="009924B7" w:rsidP="009924B7">
            <w:r>
              <w:fldChar w:fldCharType="begin" w:fldLock="1"/>
            </w:r>
            <w:r>
              <w:instrText>MERGEFIELD Att.Notes</w:instrText>
            </w:r>
            <w:r>
              <w:fldChar w:fldCharType="end"/>
            </w:r>
            <w:r w:rsidRPr="009924B7">
              <w:t xml:space="preserve">Overige buitenlandse rechtspersonen of vennootschappen die geen </w:t>
            </w:r>
          </w:p>
          <w:p w14:paraId="2CA98B84" w14:textId="77777777" w:rsidR="009924B7" w:rsidRDefault="009924B7" w:rsidP="009924B7">
            <w:r w:rsidRPr="009924B7">
              <w:t xml:space="preserve">kapitaalvennootschap zijn binnen of buiten de E.E.R. </w:t>
            </w:r>
          </w:p>
        </w:tc>
      </w:tr>
      <w:tr w:rsidR="009924B7" w14:paraId="3EE4F1CB" w14:textId="77777777" w:rsidTr="009924B7">
        <w:tc>
          <w:tcPr>
            <w:tcW w:w="1710" w:type="dxa"/>
            <w:tcBorders>
              <w:top w:val="nil"/>
              <w:left w:val="nil"/>
              <w:bottom w:val="nil"/>
              <w:right w:val="nil"/>
            </w:tcBorders>
          </w:tcPr>
          <w:p w14:paraId="3E83AA9C" w14:textId="77777777" w:rsidR="009924B7" w:rsidRDefault="009924B7" w:rsidP="009924B7"/>
        </w:tc>
        <w:tc>
          <w:tcPr>
            <w:tcW w:w="2970" w:type="dxa"/>
            <w:tcBorders>
              <w:top w:val="nil"/>
              <w:left w:val="nil"/>
              <w:bottom w:val="nil"/>
              <w:right w:val="nil"/>
            </w:tcBorders>
          </w:tcPr>
          <w:p w14:paraId="5C34FA69" w14:textId="77777777" w:rsidR="009924B7" w:rsidRDefault="009924B7" w:rsidP="009924B7"/>
        </w:tc>
        <w:tc>
          <w:tcPr>
            <w:tcW w:w="4500" w:type="dxa"/>
            <w:tcBorders>
              <w:top w:val="nil"/>
              <w:left w:val="nil"/>
              <w:bottom w:val="nil"/>
              <w:right w:val="nil"/>
            </w:tcBorders>
          </w:tcPr>
          <w:p w14:paraId="777782E1" w14:textId="77777777" w:rsidR="009924B7" w:rsidRDefault="009924B7" w:rsidP="009924B7"/>
        </w:tc>
        <w:bookmarkEnd w:id="954"/>
      </w:tr>
      <w:bookmarkStart w:id="955" w:name="BKM_6D8C84F4_AF13_446b_8F70_9464C373D128"/>
      <w:tr w:rsidR="009924B7" w14:paraId="65343B60" w14:textId="77777777" w:rsidTr="009924B7">
        <w:tc>
          <w:tcPr>
            <w:tcW w:w="1710" w:type="dxa"/>
            <w:tcBorders>
              <w:top w:val="nil"/>
              <w:left w:val="nil"/>
              <w:bottom w:val="nil"/>
              <w:right w:val="nil"/>
            </w:tcBorders>
          </w:tcPr>
          <w:p w14:paraId="701CBC8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97A7C30" w14:textId="77777777" w:rsidR="009924B7" w:rsidRDefault="009924B7" w:rsidP="009924B7">
            <w:r>
              <w:fldChar w:fldCharType="begin" w:fldLock="1"/>
            </w:r>
            <w:r>
              <w:instrText>MERGEFIELD Att.Name</w:instrText>
            </w:r>
            <w:r>
              <w:fldChar w:fldCharType="separate"/>
            </w:r>
            <w:r>
              <w:t>kapitaalvennootschap buiten EER</w:t>
            </w:r>
            <w:r>
              <w:fldChar w:fldCharType="end"/>
            </w:r>
          </w:p>
        </w:tc>
        <w:tc>
          <w:tcPr>
            <w:tcW w:w="4500" w:type="dxa"/>
            <w:tcBorders>
              <w:top w:val="nil"/>
              <w:left w:val="nil"/>
              <w:bottom w:val="nil"/>
              <w:right w:val="nil"/>
            </w:tcBorders>
          </w:tcPr>
          <w:p w14:paraId="0AFB06CC" w14:textId="77777777" w:rsidR="009924B7" w:rsidRPr="009924B7" w:rsidRDefault="009924B7" w:rsidP="009924B7">
            <w:r>
              <w:fldChar w:fldCharType="begin" w:fldLock="1"/>
            </w:r>
            <w:r>
              <w:instrText>MERGEFIELD Att.Notes</w:instrText>
            </w:r>
            <w:r>
              <w:fldChar w:fldCharType="end"/>
            </w:r>
            <w:r w:rsidRPr="009924B7">
              <w:t xml:space="preserve">Een kapitaalvennootschap die is opgericht buiten de landen van de </w:t>
            </w:r>
          </w:p>
          <w:p w14:paraId="5B406CEA" w14:textId="77777777" w:rsidR="009924B7" w:rsidRPr="009924B7" w:rsidRDefault="009924B7" w:rsidP="009924B7">
            <w:r w:rsidRPr="009924B7">
              <w:t xml:space="preserve">Europese Economische Ruimte (Europese Unie + IJsland, Noorwegen </w:t>
            </w:r>
          </w:p>
          <w:p w14:paraId="519F3EAC" w14:textId="77777777" w:rsidR="009924B7" w:rsidRDefault="009924B7" w:rsidP="009924B7">
            <w:r>
              <w:rPr>
                <w:lang w:val="en-US"/>
              </w:rPr>
              <w:t xml:space="preserve">en Liechtenstein). </w:t>
            </w:r>
          </w:p>
        </w:tc>
      </w:tr>
      <w:tr w:rsidR="009924B7" w14:paraId="3DBF6426" w14:textId="77777777" w:rsidTr="009924B7">
        <w:tc>
          <w:tcPr>
            <w:tcW w:w="1710" w:type="dxa"/>
            <w:tcBorders>
              <w:top w:val="nil"/>
              <w:left w:val="nil"/>
              <w:bottom w:val="nil"/>
              <w:right w:val="nil"/>
            </w:tcBorders>
          </w:tcPr>
          <w:p w14:paraId="1FD6CB7C" w14:textId="77777777" w:rsidR="009924B7" w:rsidRDefault="009924B7" w:rsidP="009924B7"/>
        </w:tc>
        <w:tc>
          <w:tcPr>
            <w:tcW w:w="2970" w:type="dxa"/>
            <w:tcBorders>
              <w:top w:val="nil"/>
              <w:left w:val="nil"/>
              <w:bottom w:val="nil"/>
              <w:right w:val="nil"/>
            </w:tcBorders>
          </w:tcPr>
          <w:p w14:paraId="0E492652" w14:textId="77777777" w:rsidR="009924B7" w:rsidRDefault="009924B7" w:rsidP="009924B7"/>
        </w:tc>
        <w:tc>
          <w:tcPr>
            <w:tcW w:w="4500" w:type="dxa"/>
            <w:tcBorders>
              <w:top w:val="nil"/>
              <w:left w:val="nil"/>
              <w:bottom w:val="nil"/>
              <w:right w:val="nil"/>
            </w:tcBorders>
          </w:tcPr>
          <w:p w14:paraId="274FDC33" w14:textId="77777777" w:rsidR="009924B7" w:rsidRDefault="009924B7" w:rsidP="009924B7"/>
        </w:tc>
        <w:bookmarkEnd w:id="955"/>
      </w:tr>
      <w:bookmarkEnd w:id="936"/>
    </w:tbl>
    <w:p w14:paraId="7271D48D" w14:textId="41A46D57" w:rsidR="009924B7" w:rsidRDefault="009924B7" w:rsidP="009924B7">
      <w:pPr>
        <w:rPr>
          <w:u w:color="000000"/>
        </w:rPr>
      </w:pPr>
    </w:p>
    <w:p w14:paraId="5C0370FB" w14:textId="77777777" w:rsidR="009924B7" w:rsidRDefault="009924B7">
      <w:pPr>
        <w:contextualSpacing w:val="0"/>
        <w:rPr>
          <w:u w:color="000000"/>
        </w:rPr>
      </w:pPr>
      <w:r>
        <w:rPr>
          <w:u w:color="000000"/>
        </w:rPr>
        <w:br w:type="page"/>
      </w:r>
    </w:p>
    <w:bookmarkStart w:id="956" w:name="BKM_F6BCD582_C397_4e96_BE6D_55FFE7380DF1"/>
    <w:p w14:paraId="13F421C2"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soort woonobject</w:t>
      </w:r>
      <w:r>
        <w:fldChar w:fldCharType="end"/>
      </w:r>
    </w:p>
    <w:p w14:paraId="17BFBE9C"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7D0C7E9A" w14:textId="77777777" w:rsidTr="009924B7">
        <w:trPr>
          <w:trHeight w:val="230"/>
        </w:trPr>
        <w:tc>
          <w:tcPr>
            <w:tcW w:w="1710" w:type="dxa"/>
            <w:tcBorders>
              <w:top w:val="nil"/>
              <w:left w:val="nil"/>
              <w:bottom w:val="nil"/>
              <w:right w:val="nil"/>
            </w:tcBorders>
          </w:tcPr>
          <w:p w14:paraId="320023D1" w14:textId="77777777" w:rsidR="009924B7" w:rsidRDefault="009924B7" w:rsidP="009924B7">
            <w:r>
              <w:rPr>
                <w:b/>
                <w:bCs/>
              </w:rPr>
              <w:t>Definitie</w:t>
            </w:r>
          </w:p>
        </w:tc>
        <w:tc>
          <w:tcPr>
            <w:tcW w:w="7650" w:type="dxa"/>
            <w:tcBorders>
              <w:top w:val="nil"/>
              <w:left w:val="nil"/>
              <w:bottom w:val="nil"/>
              <w:right w:val="nil"/>
            </w:tcBorders>
          </w:tcPr>
          <w:p w14:paraId="4A6AC4CB" w14:textId="77777777" w:rsidR="009924B7" w:rsidRDefault="009924B7" w:rsidP="009924B7">
            <w:r>
              <w:fldChar w:fldCharType="begin" w:fldLock="1"/>
            </w:r>
            <w:r>
              <w:instrText>MERGEFIELD Element.Notes</w:instrText>
            </w:r>
            <w:r>
              <w:fldChar w:fldCharType="separate"/>
            </w:r>
            <w:r>
              <w:t>Een codering van de verschillende waarden die een soort woonobject kan aannemen</w:t>
            </w:r>
            <w:r>
              <w:fldChar w:fldCharType="end"/>
            </w:r>
          </w:p>
        </w:tc>
      </w:tr>
    </w:tbl>
    <w:p w14:paraId="6361D87F"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B367FCE" w14:textId="77777777" w:rsidTr="009924B7">
        <w:trPr>
          <w:trHeight w:val="230"/>
        </w:trPr>
        <w:tc>
          <w:tcPr>
            <w:tcW w:w="1710" w:type="dxa"/>
            <w:tcBorders>
              <w:top w:val="nil"/>
              <w:left w:val="nil"/>
              <w:bottom w:val="nil"/>
              <w:right w:val="nil"/>
            </w:tcBorders>
          </w:tcPr>
          <w:p w14:paraId="3BBB7866" w14:textId="77777777" w:rsidR="009924B7" w:rsidRDefault="009924B7" w:rsidP="009924B7">
            <w:pPr>
              <w:rPr>
                <w:i/>
                <w:iCs/>
              </w:rPr>
            </w:pPr>
            <w:bookmarkStart w:id="957" w:name="BKM_00FD2E93_5D03_41ad_BD80_2AAAEC2EACA9"/>
            <w:r>
              <w:rPr>
                <w:i/>
                <w:iCs/>
              </w:rPr>
              <w:t>Code</w:t>
            </w:r>
          </w:p>
        </w:tc>
        <w:tc>
          <w:tcPr>
            <w:tcW w:w="2970" w:type="dxa"/>
            <w:tcBorders>
              <w:top w:val="nil"/>
              <w:left w:val="nil"/>
              <w:bottom w:val="nil"/>
              <w:right w:val="nil"/>
            </w:tcBorders>
          </w:tcPr>
          <w:p w14:paraId="2206A8FD" w14:textId="77777777" w:rsidR="009924B7" w:rsidRDefault="009924B7" w:rsidP="009924B7">
            <w:pPr>
              <w:rPr>
                <w:i/>
                <w:iCs/>
              </w:rPr>
            </w:pPr>
            <w:r>
              <w:rPr>
                <w:i/>
                <w:iCs/>
              </w:rPr>
              <w:t>Naam</w:t>
            </w:r>
          </w:p>
        </w:tc>
        <w:tc>
          <w:tcPr>
            <w:tcW w:w="4500" w:type="dxa"/>
            <w:tcBorders>
              <w:top w:val="nil"/>
              <w:left w:val="nil"/>
              <w:bottom w:val="nil"/>
              <w:right w:val="nil"/>
            </w:tcBorders>
          </w:tcPr>
          <w:p w14:paraId="748DB3C5" w14:textId="77777777" w:rsidR="009924B7" w:rsidRDefault="009924B7" w:rsidP="009924B7">
            <w:pPr>
              <w:rPr>
                <w:i/>
                <w:iCs/>
              </w:rPr>
            </w:pPr>
            <w:r>
              <w:rPr>
                <w:i/>
                <w:iCs/>
              </w:rPr>
              <w:t>Definitie</w:t>
            </w:r>
          </w:p>
        </w:tc>
      </w:tr>
      <w:tr w:rsidR="009924B7" w14:paraId="11383D75" w14:textId="77777777" w:rsidTr="009924B7">
        <w:tc>
          <w:tcPr>
            <w:tcW w:w="1710" w:type="dxa"/>
            <w:tcBorders>
              <w:top w:val="nil"/>
              <w:left w:val="nil"/>
              <w:bottom w:val="nil"/>
              <w:right w:val="nil"/>
            </w:tcBorders>
          </w:tcPr>
          <w:p w14:paraId="74D1E99C" w14:textId="77777777" w:rsidR="009924B7" w:rsidRDefault="009924B7" w:rsidP="009924B7">
            <w:r>
              <w:fldChar w:fldCharType="begin" w:fldLock="1"/>
            </w:r>
            <w:r>
              <w:instrText>MERGEFIELD Att.Alias</w:instrText>
            </w:r>
            <w:r>
              <w:fldChar w:fldCharType="separate"/>
            </w:r>
            <w:r>
              <w:t>1</w:t>
            </w:r>
            <w:r>
              <w:fldChar w:fldCharType="end"/>
            </w:r>
          </w:p>
        </w:tc>
        <w:tc>
          <w:tcPr>
            <w:tcW w:w="2970" w:type="dxa"/>
            <w:tcBorders>
              <w:top w:val="nil"/>
              <w:left w:val="nil"/>
              <w:bottom w:val="nil"/>
              <w:right w:val="nil"/>
            </w:tcBorders>
          </w:tcPr>
          <w:p w14:paraId="33FBF58A" w14:textId="77777777" w:rsidR="009924B7" w:rsidRDefault="009924B7" w:rsidP="009924B7">
            <w:r>
              <w:fldChar w:fldCharType="begin" w:fldLock="1"/>
            </w:r>
            <w:r>
              <w:instrText>MERGEFIELD Att.Name</w:instrText>
            </w:r>
            <w:r>
              <w:fldChar w:fldCharType="separate"/>
            </w:r>
            <w:r>
              <w:t>woning</w:t>
            </w:r>
            <w:r>
              <w:fldChar w:fldCharType="end"/>
            </w:r>
          </w:p>
        </w:tc>
        <w:tc>
          <w:tcPr>
            <w:tcW w:w="4500" w:type="dxa"/>
            <w:tcBorders>
              <w:top w:val="nil"/>
              <w:left w:val="nil"/>
              <w:bottom w:val="nil"/>
              <w:right w:val="nil"/>
            </w:tcBorders>
          </w:tcPr>
          <w:p w14:paraId="64079050" w14:textId="77777777" w:rsidR="009924B7" w:rsidRDefault="009924B7" w:rsidP="009924B7">
            <w:r>
              <w:fldChar w:fldCharType="begin" w:fldLock="1"/>
            </w:r>
            <w:r>
              <w:instrText>MERGEFIELD Att.Notes</w:instrText>
            </w:r>
            <w:r>
              <w:fldChar w:fldCharType="end"/>
            </w:r>
          </w:p>
        </w:tc>
      </w:tr>
      <w:tr w:rsidR="009924B7" w14:paraId="0A503C5C" w14:textId="77777777" w:rsidTr="009924B7">
        <w:tc>
          <w:tcPr>
            <w:tcW w:w="1710" w:type="dxa"/>
            <w:tcBorders>
              <w:top w:val="nil"/>
              <w:left w:val="nil"/>
              <w:bottom w:val="nil"/>
              <w:right w:val="nil"/>
            </w:tcBorders>
          </w:tcPr>
          <w:p w14:paraId="359A76AA" w14:textId="77777777" w:rsidR="009924B7" w:rsidRDefault="009924B7" w:rsidP="009924B7"/>
        </w:tc>
        <w:tc>
          <w:tcPr>
            <w:tcW w:w="2970" w:type="dxa"/>
            <w:tcBorders>
              <w:top w:val="nil"/>
              <w:left w:val="nil"/>
              <w:bottom w:val="nil"/>
              <w:right w:val="nil"/>
            </w:tcBorders>
          </w:tcPr>
          <w:p w14:paraId="01C72457" w14:textId="77777777" w:rsidR="009924B7" w:rsidRDefault="009924B7" w:rsidP="009924B7"/>
        </w:tc>
        <w:tc>
          <w:tcPr>
            <w:tcW w:w="4500" w:type="dxa"/>
            <w:tcBorders>
              <w:top w:val="nil"/>
              <w:left w:val="nil"/>
              <w:bottom w:val="nil"/>
              <w:right w:val="nil"/>
            </w:tcBorders>
          </w:tcPr>
          <w:p w14:paraId="4FC9C325" w14:textId="77777777" w:rsidR="009924B7" w:rsidRDefault="009924B7" w:rsidP="009924B7"/>
        </w:tc>
        <w:bookmarkEnd w:id="957"/>
      </w:tr>
      <w:bookmarkStart w:id="958" w:name="BKM_5AC6380E_56CB_4ea8_A46C_8F535D8C27D0"/>
      <w:tr w:rsidR="009924B7" w14:paraId="3C3B8319" w14:textId="77777777" w:rsidTr="009924B7">
        <w:tc>
          <w:tcPr>
            <w:tcW w:w="1710" w:type="dxa"/>
            <w:tcBorders>
              <w:top w:val="nil"/>
              <w:left w:val="nil"/>
              <w:bottom w:val="nil"/>
              <w:right w:val="nil"/>
            </w:tcBorders>
          </w:tcPr>
          <w:p w14:paraId="43285EB4" w14:textId="77777777" w:rsidR="009924B7" w:rsidRDefault="009924B7" w:rsidP="009924B7">
            <w:r>
              <w:fldChar w:fldCharType="begin" w:fldLock="1"/>
            </w:r>
            <w:r>
              <w:instrText>MERGEFIELD Att.Alias</w:instrText>
            </w:r>
            <w:r>
              <w:fldChar w:fldCharType="separate"/>
            </w:r>
            <w:r>
              <w:t>2</w:t>
            </w:r>
            <w:r>
              <w:fldChar w:fldCharType="end"/>
            </w:r>
          </w:p>
        </w:tc>
        <w:tc>
          <w:tcPr>
            <w:tcW w:w="2970" w:type="dxa"/>
            <w:tcBorders>
              <w:top w:val="nil"/>
              <w:left w:val="nil"/>
              <w:bottom w:val="nil"/>
              <w:right w:val="nil"/>
            </w:tcBorders>
          </w:tcPr>
          <w:p w14:paraId="7EC5EB97" w14:textId="77777777" w:rsidR="009924B7" w:rsidRDefault="009924B7" w:rsidP="009924B7">
            <w:r>
              <w:fldChar w:fldCharType="begin" w:fldLock="1"/>
            </w:r>
            <w:r>
              <w:instrText>MERGEFIELD Att.Name</w:instrText>
            </w:r>
            <w:r>
              <w:fldChar w:fldCharType="separate"/>
            </w:r>
            <w:r>
              <w:t>recreatiewoning</w:t>
            </w:r>
            <w:r>
              <w:fldChar w:fldCharType="end"/>
            </w:r>
          </w:p>
        </w:tc>
        <w:tc>
          <w:tcPr>
            <w:tcW w:w="4500" w:type="dxa"/>
            <w:tcBorders>
              <w:top w:val="nil"/>
              <w:left w:val="nil"/>
              <w:bottom w:val="nil"/>
              <w:right w:val="nil"/>
            </w:tcBorders>
          </w:tcPr>
          <w:p w14:paraId="09EBF5A5" w14:textId="77777777" w:rsidR="009924B7" w:rsidRDefault="009924B7" w:rsidP="009924B7">
            <w:r>
              <w:fldChar w:fldCharType="begin" w:fldLock="1"/>
            </w:r>
            <w:r>
              <w:instrText>MERGEFIELD Att.Notes</w:instrText>
            </w:r>
            <w:r>
              <w:fldChar w:fldCharType="end"/>
            </w:r>
          </w:p>
        </w:tc>
      </w:tr>
      <w:tr w:rsidR="009924B7" w14:paraId="668EB2E5" w14:textId="77777777" w:rsidTr="009924B7">
        <w:tc>
          <w:tcPr>
            <w:tcW w:w="1710" w:type="dxa"/>
            <w:tcBorders>
              <w:top w:val="nil"/>
              <w:left w:val="nil"/>
              <w:bottom w:val="nil"/>
              <w:right w:val="nil"/>
            </w:tcBorders>
          </w:tcPr>
          <w:p w14:paraId="52212CD9" w14:textId="77777777" w:rsidR="009924B7" w:rsidRDefault="009924B7" w:rsidP="009924B7"/>
        </w:tc>
        <w:tc>
          <w:tcPr>
            <w:tcW w:w="2970" w:type="dxa"/>
            <w:tcBorders>
              <w:top w:val="nil"/>
              <w:left w:val="nil"/>
              <w:bottom w:val="nil"/>
              <w:right w:val="nil"/>
            </w:tcBorders>
          </w:tcPr>
          <w:p w14:paraId="5DC267B5" w14:textId="77777777" w:rsidR="009924B7" w:rsidRDefault="009924B7" w:rsidP="009924B7"/>
        </w:tc>
        <w:tc>
          <w:tcPr>
            <w:tcW w:w="4500" w:type="dxa"/>
            <w:tcBorders>
              <w:top w:val="nil"/>
              <w:left w:val="nil"/>
              <w:bottom w:val="nil"/>
              <w:right w:val="nil"/>
            </w:tcBorders>
          </w:tcPr>
          <w:p w14:paraId="061173A8" w14:textId="77777777" w:rsidR="009924B7" w:rsidRDefault="009924B7" w:rsidP="009924B7"/>
        </w:tc>
        <w:bookmarkEnd w:id="958"/>
      </w:tr>
      <w:bookmarkStart w:id="959" w:name="BKM_D0DE66CB_E966_4b2b_A2D7_C48D78E2CE9C"/>
      <w:tr w:rsidR="009924B7" w14:paraId="10F03DEC" w14:textId="77777777" w:rsidTr="009924B7">
        <w:tc>
          <w:tcPr>
            <w:tcW w:w="1710" w:type="dxa"/>
            <w:tcBorders>
              <w:top w:val="nil"/>
              <w:left w:val="nil"/>
              <w:bottom w:val="nil"/>
              <w:right w:val="nil"/>
            </w:tcBorders>
          </w:tcPr>
          <w:p w14:paraId="0B71E43F" w14:textId="77777777" w:rsidR="009924B7" w:rsidRDefault="009924B7" w:rsidP="009924B7">
            <w:r>
              <w:fldChar w:fldCharType="begin" w:fldLock="1"/>
            </w:r>
            <w:r>
              <w:instrText>MERGEFIELD Att.Alias</w:instrText>
            </w:r>
            <w:r>
              <w:fldChar w:fldCharType="separate"/>
            </w:r>
            <w:r>
              <w:t>3</w:t>
            </w:r>
            <w:r>
              <w:fldChar w:fldCharType="end"/>
            </w:r>
          </w:p>
        </w:tc>
        <w:tc>
          <w:tcPr>
            <w:tcW w:w="2970" w:type="dxa"/>
            <w:tcBorders>
              <w:top w:val="nil"/>
              <w:left w:val="nil"/>
              <w:bottom w:val="nil"/>
              <w:right w:val="nil"/>
            </w:tcBorders>
          </w:tcPr>
          <w:p w14:paraId="2B4DEB54" w14:textId="77777777" w:rsidR="009924B7" w:rsidRDefault="009924B7" w:rsidP="009924B7">
            <w:r>
              <w:fldChar w:fldCharType="begin" w:fldLock="1"/>
            </w:r>
            <w:r>
              <w:instrText>MERGEFIELD Att.Name</w:instrText>
            </w:r>
            <w:r>
              <w:fldChar w:fldCharType="separate"/>
            </w:r>
            <w:r>
              <w:t>wooneenheid</w:t>
            </w:r>
            <w:r>
              <w:fldChar w:fldCharType="end"/>
            </w:r>
          </w:p>
        </w:tc>
        <w:tc>
          <w:tcPr>
            <w:tcW w:w="4500" w:type="dxa"/>
            <w:tcBorders>
              <w:top w:val="nil"/>
              <w:left w:val="nil"/>
              <w:bottom w:val="nil"/>
              <w:right w:val="nil"/>
            </w:tcBorders>
          </w:tcPr>
          <w:p w14:paraId="6749AFF5" w14:textId="77777777" w:rsidR="009924B7" w:rsidRDefault="009924B7" w:rsidP="009924B7">
            <w:r>
              <w:fldChar w:fldCharType="begin" w:fldLock="1"/>
            </w:r>
            <w:r>
              <w:instrText>MERGEFIELD Att.Notes</w:instrText>
            </w:r>
            <w:r>
              <w:fldChar w:fldCharType="end"/>
            </w:r>
          </w:p>
        </w:tc>
      </w:tr>
      <w:tr w:rsidR="009924B7" w14:paraId="3C751E53" w14:textId="77777777" w:rsidTr="009924B7">
        <w:tc>
          <w:tcPr>
            <w:tcW w:w="1710" w:type="dxa"/>
            <w:tcBorders>
              <w:top w:val="nil"/>
              <w:left w:val="nil"/>
              <w:bottom w:val="nil"/>
              <w:right w:val="nil"/>
            </w:tcBorders>
          </w:tcPr>
          <w:p w14:paraId="6B843A22" w14:textId="77777777" w:rsidR="009924B7" w:rsidRDefault="009924B7" w:rsidP="009924B7"/>
        </w:tc>
        <w:tc>
          <w:tcPr>
            <w:tcW w:w="2970" w:type="dxa"/>
            <w:tcBorders>
              <w:top w:val="nil"/>
              <w:left w:val="nil"/>
              <w:bottom w:val="nil"/>
              <w:right w:val="nil"/>
            </w:tcBorders>
          </w:tcPr>
          <w:p w14:paraId="4AB71B6B" w14:textId="77777777" w:rsidR="009924B7" w:rsidRDefault="009924B7" w:rsidP="009924B7"/>
        </w:tc>
        <w:tc>
          <w:tcPr>
            <w:tcW w:w="4500" w:type="dxa"/>
            <w:tcBorders>
              <w:top w:val="nil"/>
              <w:left w:val="nil"/>
              <w:bottom w:val="nil"/>
              <w:right w:val="nil"/>
            </w:tcBorders>
          </w:tcPr>
          <w:p w14:paraId="6DA3B574" w14:textId="77777777" w:rsidR="009924B7" w:rsidRDefault="009924B7" w:rsidP="009924B7"/>
        </w:tc>
        <w:bookmarkEnd w:id="959"/>
      </w:tr>
      <w:bookmarkStart w:id="960" w:name="BKM_3BC3A6C0_F728_4eaf_9140_DA7D1A7578F6"/>
      <w:tr w:rsidR="009924B7" w14:paraId="381633D2" w14:textId="77777777" w:rsidTr="009924B7">
        <w:tc>
          <w:tcPr>
            <w:tcW w:w="1710" w:type="dxa"/>
            <w:tcBorders>
              <w:top w:val="nil"/>
              <w:left w:val="nil"/>
              <w:bottom w:val="nil"/>
              <w:right w:val="nil"/>
            </w:tcBorders>
          </w:tcPr>
          <w:p w14:paraId="7419214D" w14:textId="77777777" w:rsidR="009924B7" w:rsidRDefault="009924B7" w:rsidP="009924B7">
            <w:r>
              <w:fldChar w:fldCharType="begin" w:fldLock="1"/>
            </w:r>
            <w:r>
              <w:instrText>MERGEFIELD Att.Alias</w:instrText>
            </w:r>
            <w:r>
              <w:fldChar w:fldCharType="separate"/>
            </w:r>
            <w:r>
              <w:t>4</w:t>
            </w:r>
            <w:r>
              <w:fldChar w:fldCharType="end"/>
            </w:r>
          </w:p>
        </w:tc>
        <w:tc>
          <w:tcPr>
            <w:tcW w:w="2970" w:type="dxa"/>
            <w:tcBorders>
              <w:top w:val="nil"/>
              <w:left w:val="nil"/>
              <w:bottom w:val="nil"/>
              <w:right w:val="nil"/>
            </w:tcBorders>
          </w:tcPr>
          <w:p w14:paraId="031F8E4C" w14:textId="77777777" w:rsidR="009924B7" w:rsidRDefault="009924B7" w:rsidP="009924B7">
            <w:r>
              <w:fldChar w:fldCharType="begin" w:fldLock="1"/>
            </w:r>
            <w:r>
              <w:instrText>MERGEFIELD Att.Name</w:instrText>
            </w:r>
            <w:r>
              <w:fldChar w:fldCharType="separate"/>
            </w:r>
            <w:r>
              <w:t>bijzonder woongebouw</w:t>
            </w:r>
            <w:r>
              <w:fldChar w:fldCharType="end"/>
            </w:r>
          </w:p>
        </w:tc>
        <w:tc>
          <w:tcPr>
            <w:tcW w:w="4500" w:type="dxa"/>
            <w:tcBorders>
              <w:top w:val="nil"/>
              <w:left w:val="nil"/>
              <w:bottom w:val="nil"/>
              <w:right w:val="nil"/>
            </w:tcBorders>
          </w:tcPr>
          <w:p w14:paraId="6CA2AEBB" w14:textId="77777777" w:rsidR="009924B7" w:rsidRDefault="009924B7" w:rsidP="009924B7">
            <w:r>
              <w:fldChar w:fldCharType="begin" w:fldLock="1"/>
            </w:r>
            <w:r>
              <w:instrText>MERGEFIELD Att.Notes</w:instrText>
            </w:r>
            <w:r>
              <w:fldChar w:fldCharType="end"/>
            </w:r>
          </w:p>
        </w:tc>
      </w:tr>
      <w:tr w:rsidR="009924B7" w14:paraId="4C07F85C" w14:textId="77777777" w:rsidTr="009924B7">
        <w:tc>
          <w:tcPr>
            <w:tcW w:w="1710" w:type="dxa"/>
            <w:tcBorders>
              <w:top w:val="nil"/>
              <w:left w:val="nil"/>
              <w:bottom w:val="nil"/>
              <w:right w:val="nil"/>
            </w:tcBorders>
          </w:tcPr>
          <w:p w14:paraId="46CEE1AB" w14:textId="77777777" w:rsidR="009924B7" w:rsidRDefault="009924B7" w:rsidP="009924B7"/>
        </w:tc>
        <w:tc>
          <w:tcPr>
            <w:tcW w:w="2970" w:type="dxa"/>
            <w:tcBorders>
              <w:top w:val="nil"/>
              <w:left w:val="nil"/>
              <w:bottom w:val="nil"/>
              <w:right w:val="nil"/>
            </w:tcBorders>
          </w:tcPr>
          <w:p w14:paraId="09B449EC" w14:textId="77777777" w:rsidR="009924B7" w:rsidRDefault="009924B7" w:rsidP="009924B7"/>
        </w:tc>
        <w:tc>
          <w:tcPr>
            <w:tcW w:w="4500" w:type="dxa"/>
            <w:tcBorders>
              <w:top w:val="nil"/>
              <w:left w:val="nil"/>
              <w:bottom w:val="nil"/>
              <w:right w:val="nil"/>
            </w:tcBorders>
          </w:tcPr>
          <w:p w14:paraId="64848C51" w14:textId="77777777" w:rsidR="009924B7" w:rsidRDefault="009924B7" w:rsidP="009924B7"/>
        </w:tc>
        <w:bookmarkEnd w:id="960"/>
      </w:tr>
      <w:bookmarkStart w:id="961" w:name="BKM_C660A1D6_19D0_47d3_8933_18D1603D1DEE"/>
      <w:tr w:rsidR="009924B7" w14:paraId="44642D59" w14:textId="77777777" w:rsidTr="009924B7">
        <w:tc>
          <w:tcPr>
            <w:tcW w:w="1710" w:type="dxa"/>
            <w:tcBorders>
              <w:top w:val="nil"/>
              <w:left w:val="nil"/>
              <w:bottom w:val="nil"/>
              <w:right w:val="nil"/>
            </w:tcBorders>
          </w:tcPr>
          <w:p w14:paraId="68CFC1B4" w14:textId="77777777" w:rsidR="009924B7" w:rsidRDefault="009924B7" w:rsidP="009924B7">
            <w:r>
              <w:fldChar w:fldCharType="begin" w:fldLock="1"/>
            </w:r>
            <w:r>
              <w:instrText>MERGEFIELD Att.Alias</w:instrText>
            </w:r>
            <w:r>
              <w:fldChar w:fldCharType="separate"/>
            </w:r>
            <w:r>
              <w:t>7</w:t>
            </w:r>
            <w:r>
              <w:fldChar w:fldCharType="end"/>
            </w:r>
          </w:p>
        </w:tc>
        <w:tc>
          <w:tcPr>
            <w:tcW w:w="2970" w:type="dxa"/>
            <w:tcBorders>
              <w:top w:val="nil"/>
              <w:left w:val="nil"/>
              <w:bottom w:val="nil"/>
              <w:right w:val="nil"/>
            </w:tcBorders>
          </w:tcPr>
          <w:p w14:paraId="0546FFE5" w14:textId="77777777" w:rsidR="009924B7" w:rsidRDefault="009924B7" w:rsidP="009924B7">
            <w:r>
              <w:fldChar w:fldCharType="begin" w:fldLock="1"/>
            </w:r>
            <w:r>
              <w:instrText>MERGEFIELD Att.Name</w:instrText>
            </w:r>
            <w:r>
              <w:fldChar w:fldCharType="separate"/>
            </w:r>
            <w:r>
              <w:t>overig woonverblijf</w:t>
            </w:r>
            <w:r>
              <w:fldChar w:fldCharType="end"/>
            </w:r>
          </w:p>
        </w:tc>
        <w:tc>
          <w:tcPr>
            <w:tcW w:w="4500" w:type="dxa"/>
            <w:tcBorders>
              <w:top w:val="nil"/>
              <w:left w:val="nil"/>
              <w:bottom w:val="nil"/>
              <w:right w:val="nil"/>
            </w:tcBorders>
          </w:tcPr>
          <w:p w14:paraId="0FD39E14" w14:textId="77777777" w:rsidR="009924B7" w:rsidRDefault="009924B7" w:rsidP="009924B7">
            <w:r>
              <w:fldChar w:fldCharType="begin" w:fldLock="1"/>
            </w:r>
            <w:r>
              <w:instrText>MERGEFIELD Att.Notes</w:instrText>
            </w:r>
            <w:r>
              <w:fldChar w:fldCharType="end"/>
            </w:r>
          </w:p>
        </w:tc>
      </w:tr>
      <w:tr w:rsidR="009924B7" w14:paraId="21884E4A" w14:textId="77777777" w:rsidTr="009924B7">
        <w:tc>
          <w:tcPr>
            <w:tcW w:w="1710" w:type="dxa"/>
            <w:tcBorders>
              <w:top w:val="nil"/>
              <w:left w:val="nil"/>
              <w:bottom w:val="nil"/>
              <w:right w:val="nil"/>
            </w:tcBorders>
          </w:tcPr>
          <w:p w14:paraId="522C7F21" w14:textId="77777777" w:rsidR="009924B7" w:rsidRDefault="009924B7" w:rsidP="009924B7"/>
        </w:tc>
        <w:tc>
          <w:tcPr>
            <w:tcW w:w="2970" w:type="dxa"/>
            <w:tcBorders>
              <w:top w:val="nil"/>
              <w:left w:val="nil"/>
              <w:bottom w:val="nil"/>
              <w:right w:val="nil"/>
            </w:tcBorders>
          </w:tcPr>
          <w:p w14:paraId="1015FFFD" w14:textId="77777777" w:rsidR="009924B7" w:rsidRDefault="009924B7" w:rsidP="009924B7"/>
        </w:tc>
        <w:tc>
          <w:tcPr>
            <w:tcW w:w="4500" w:type="dxa"/>
            <w:tcBorders>
              <w:top w:val="nil"/>
              <w:left w:val="nil"/>
              <w:bottom w:val="nil"/>
              <w:right w:val="nil"/>
            </w:tcBorders>
          </w:tcPr>
          <w:p w14:paraId="370A4F13" w14:textId="77777777" w:rsidR="009924B7" w:rsidRDefault="009924B7" w:rsidP="009924B7"/>
        </w:tc>
        <w:bookmarkEnd w:id="961"/>
      </w:tr>
      <w:bookmarkEnd w:id="956"/>
    </w:tbl>
    <w:p w14:paraId="0530442E" w14:textId="4CD1CACE" w:rsidR="009924B7" w:rsidRDefault="009924B7" w:rsidP="009924B7">
      <w:pPr>
        <w:rPr>
          <w:u w:color="000000"/>
        </w:rPr>
      </w:pPr>
    </w:p>
    <w:p w14:paraId="275E0E50" w14:textId="77777777" w:rsidR="009924B7" w:rsidRDefault="009924B7">
      <w:pPr>
        <w:contextualSpacing w:val="0"/>
        <w:rPr>
          <w:u w:color="000000"/>
        </w:rPr>
      </w:pPr>
      <w:r>
        <w:rPr>
          <w:u w:color="000000"/>
        </w:rPr>
        <w:br w:type="page"/>
      </w:r>
    </w:p>
    <w:bookmarkStart w:id="962" w:name="BKM_AF94EA13_2E6F_49fe_A6F8_1C599E9B27EC"/>
    <w:p w14:paraId="27B43D47"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status beschikking</w:t>
      </w:r>
      <w:r>
        <w:fldChar w:fldCharType="end"/>
      </w:r>
    </w:p>
    <w:p w14:paraId="489F98D8"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C266775" w14:textId="77777777" w:rsidTr="009924B7">
        <w:trPr>
          <w:trHeight w:val="230"/>
        </w:trPr>
        <w:tc>
          <w:tcPr>
            <w:tcW w:w="1710" w:type="dxa"/>
            <w:tcBorders>
              <w:top w:val="nil"/>
              <w:left w:val="nil"/>
              <w:bottom w:val="nil"/>
              <w:right w:val="nil"/>
            </w:tcBorders>
          </w:tcPr>
          <w:p w14:paraId="2DB77E52" w14:textId="77777777" w:rsidR="009924B7" w:rsidRDefault="009924B7" w:rsidP="009924B7">
            <w:r>
              <w:rPr>
                <w:b/>
                <w:bCs/>
              </w:rPr>
              <w:t>Definitie</w:t>
            </w:r>
          </w:p>
        </w:tc>
        <w:tc>
          <w:tcPr>
            <w:tcW w:w="7650" w:type="dxa"/>
            <w:tcBorders>
              <w:top w:val="nil"/>
              <w:left w:val="nil"/>
              <w:bottom w:val="nil"/>
              <w:right w:val="nil"/>
            </w:tcBorders>
          </w:tcPr>
          <w:p w14:paraId="7375E02F" w14:textId="77777777" w:rsidR="009924B7" w:rsidRDefault="009924B7" w:rsidP="009924B7">
            <w:r>
              <w:fldChar w:fldCharType="begin" w:fldLock="1"/>
            </w:r>
            <w:r>
              <w:instrText>MERGEFIELD Element.Notes</w:instrText>
            </w:r>
            <w:r>
              <w:fldChar w:fldCharType="separate"/>
            </w:r>
            <w:r>
              <w:t>Een codering van de verschillende waarde die de status van een beschikking waarmee de waarde is vastgesteld, aangeeft</w:t>
            </w:r>
            <w:r>
              <w:fldChar w:fldCharType="end"/>
            </w:r>
          </w:p>
        </w:tc>
      </w:tr>
    </w:tbl>
    <w:p w14:paraId="385BBB10" w14:textId="77777777" w:rsidR="009924B7" w:rsidRDefault="009924B7" w:rsidP="009924B7">
      <w:pPr>
        <w:rPr>
          <w:rFonts w:ascii="Lucida Sans" w:hAnsi="Lucida Sans" w:cs="Lucida Sans"/>
        </w:rPr>
      </w:pPr>
    </w:p>
    <w:tbl>
      <w:tblPr>
        <w:tblW w:w="9180" w:type="dxa"/>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8981581" w14:textId="77777777" w:rsidTr="009924B7">
        <w:trPr>
          <w:trHeight w:val="230"/>
        </w:trPr>
        <w:tc>
          <w:tcPr>
            <w:tcW w:w="1710" w:type="dxa"/>
            <w:tcBorders>
              <w:top w:val="nil"/>
              <w:left w:val="nil"/>
              <w:bottom w:val="nil"/>
              <w:right w:val="nil"/>
            </w:tcBorders>
          </w:tcPr>
          <w:p w14:paraId="32241A33" w14:textId="77777777" w:rsidR="009924B7" w:rsidRDefault="009924B7" w:rsidP="009924B7">
            <w:pPr>
              <w:rPr>
                <w:i/>
                <w:iCs/>
              </w:rPr>
            </w:pPr>
            <w:bookmarkStart w:id="963" w:name="BKM_0BB883BE_3378_4c54_80B8_13A5596C5945"/>
            <w:r>
              <w:rPr>
                <w:i/>
                <w:iCs/>
              </w:rPr>
              <w:t>Code</w:t>
            </w:r>
          </w:p>
        </w:tc>
        <w:tc>
          <w:tcPr>
            <w:tcW w:w="2970" w:type="dxa"/>
            <w:tcBorders>
              <w:top w:val="nil"/>
              <w:left w:val="nil"/>
              <w:bottom w:val="nil"/>
              <w:right w:val="nil"/>
            </w:tcBorders>
          </w:tcPr>
          <w:p w14:paraId="2E0DD1A6" w14:textId="77777777" w:rsidR="009924B7" w:rsidRDefault="009924B7" w:rsidP="009924B7">
            <w:pPr>
              <w:rPr>
                <w:i/>
                <w:iCs/>
              </w:rPr>
            </w:pPr>
            <w:r>
              <w:rPr>
                <w:i/>
                <w:iCs/>
              </w:rPr>
              <w:t>Naam</w:t>
            </w:r>
          </w:p>
        </w:tc>
        <w:tc>
          <w:tcPr>
            <w:tcW w:w="4500" w:type="dxa"/>
            <w:tcBorders>
              <w:top w:val="nil"/>
              <w:left w:val="nil"/>
              <w:bottom w:val="nil"/>
              <w:right w:val="nil"/>
            </w:tcBorders>
          </w:tcPr>
          <w:p w14:paraId="63308CD8" w14:textId="77777777" w:rsidR="009924B7" w:rsidRDefault="009924B7" w:rsidP="009924B7">
            <w:pPr>
              <w:rPr>
                <w:i/>
                <w:iCs/>
              </w:rPr>
            </w:pPr>
            <w:r>
              <w:rPr>
                <w:i/>
                <w:iCs/>
              </w:rPr>
              <w:t>Definitie</w:t>
            </w:r>
          </w:p>
        </w:tc>
      </w:tr>
      <w:tr w:rsidR="009924B7" w14:paraId="2816221A" w14:textId="77777777" w:rsidTr="009924B7">
        <w:tc>
          <w:tcPr>
            <w:tcW w:w="1710" w:type="dxa"/>
            <w:tcBorders>
              <w:top w:val="nil"/>
              <w:left w:val="nil"/>
              <w:bottom w:val="nil"/>
              <w:right w:val="nil"/>
            </w:tcBorders>
          </w:tcPr>
          <w:p w14:paraId="5D7DEA4D" w14:textId="77777777" w:rsidR="009924B7" w:rsidRDefault="009924B7" w:rsidP="009924B7">
            <w:r>
              <w:fldChar w:fldCharType="begin" w:fldLock="1"/>
            </w:r>
            <w:r>
              <w:instrText>MERGEFIELD Att.Alias</w:instrText>
            </w:r>
            <w:r>
              <w:fldChar w:fldCharType="separate"/>
            </w:r>
            <w:r>
              <w:t>01</w:t>
            </w:r>
            <w:r>
              <w:fldChar w:fldCharType="end"/>
            </w:r>
          </w:p>
        </w:tc>
        <w:tc>
          <w:tcPr>
            <w:tcW w:w="2970" w:type="dxa"/>
            <w:tcBorders>
              <w:top w:val="nil"/>
              <w:left w:val="nil"/>
              <w:bottom w:val="nil"/>
              <w:right w:val="nil"/>
            </w:tcBorders>
          </w:tcPr>
          <w:p w14:paraId="42927027" w14:textId="77777777" w:rsidR="009924B7" w:rsidRDefault="009924B7" w:rsidP="009924B7">
            <w:r>
              <w:fldChar w:fldCharType="begin" w:fldLock="1"/>
            </w:r>
            <w:r>
              <w:instrText>MERGEFIELD Att.Name</w:instrText>
            </w:r>
            <w:r>
              <w:fldChar w:fldCharType="separate"/>
            </w:r>
            <w:r>
              <w:t>beschikking genomen</w:t>
            </w:r>
            <w:r>
              <w:fldChar w:fldCharType="end"/>
            </w:r>
          </w:p>
        </w:tc>
        <w:tc>
          <w:tcPr>
            <w:tcW w:w="4500" w:type="dxa"/>
            <w:tcBorders>
              <w:top w:val="nil"/>
              <w:left w:val="nil"/>
              <w:bottom w:val="nil"/>
              <w:right w:val="nil"/>
            </w:tcBorders>
          </w:tcPr>
          <w:p w14:paraId="06E55C64" w14:textId="77777777" w:rsidR="009924B7" w:rsidRDefault="009924B7" w:rsidP="009924B7">
            <w:r>
              <w:fldChar w:fldCharType="begin" w:fldLock="1"/>
            </w:r>
            <w:r>
              <w:instrText>MERGEFIELD Att.Notes</w:instrText>
            </w:r>
            <w:r>
              <w:fldChar w:fldCharType="end"/>
            </w:r>
          </w:p>
        </w:tc>
      </w:tr>
      <w:tr w:rsidR="009924B7" w14:paraId="1D1A6EBF" w14:textId="77777777" w:rsidTr="009924B7">
        <w:tc>
          <w:tcPr>
            <w:tcW w:w="1710" w:type="dxa"/>
            <w:tcBorders>
              <w:top w:val="nil"/>
              <w:left w:val="nil"/>
              <w:bottom w:val="nil"/>
              <w:right w:val="nil"/>
            </w:tcBorders>
          </w:tcPr>
          <w:p w14:paraId="7426F4A4" w14:textId="77777777" w:rsidR="009924B7" w:rsidRDefault="009924B7" w:rsidP="009924B7"/>
        </w:tc>
        <w:tc>
          <w:tcPr>
            <w:tcW w:w="2970" w:type="dxa"/>
            <w:tcBorders>
              <w:top w:val="nil"/>
              <w:left w:val="nil"/>
              <w:bottom w:val="nil"/>
              <w:right w:val="nil"/>
            </w:tcBorders>
          </w:tcPr>
          <w:p w14:paraId="1584366F" w14:textId="77777777" w:rsidR="009924B7" w:rsidRDefault="009924B7" w:rsidP="009924B7"/>
        </w:tc>
        <w:tc>
          <w:tcPr>
            <w:tcW w:w="4500" w:type="dxa"/>
            <w:tcBorders>
              <w:top w:val="nil"/>
              <w:left w:val="nil"/>
              <w:bottom w:val="nil"/>
              <w:right w:val="nil"/>
            </w:tcBorders>
          </w:tcPr>
          <w:p w14:paraId="0C2907BC" w14:textId="77777777" w:rsidR="009924B7" w:rsidRDefault="009924B7" w:rsidP="009924B7"/>
        </w:tc>
        <w:bookmarkEnd w:id="963"/>
      </w:tr>
      <w:bookmarkStart w:id="964" w:name="BKM_3B26A175_32B7_4406_8779_FB45C74F3EF5"/>
      <w:tr w:rsidR="009924B7" w14:paraId="2EE7BAE8" w14:textId="77777777" w:rsidTr="009924B7">
        <w:tc>
          <w:tcPr>
            <w:tcW w:w="1710" w:type="dxa"/>
            <w:tcBorders>
              <w:top w:val="nil"/>
              <w:left w:val="nil"/>
              <w:bottom w:val="nil"/>
              <w:right w:val="nil"/>
            </w:tcBorders>
          </w:tcPr>
          <w:p w14:paraId="1A1758C0" w14:textId="77777777" w:rsidR="009924B7" w:rsidRDefault="009924B7" w:rsidP="009924B7">
            <w:r>
              <w:fldChar w:fldCharType="begin" w:fldLock="1"/>
            </w:r>
            <w:r>
              <w:instrText>MERGEFIELD Att.Alias</w:instrText>
            </w:r>
            <w:r>
              <w:fldChar w:fldCharType="separate"/>
            </w:r>
            <w:r>
              <w:t>02</w:t>
            </w:r>
            <w:r>
              <w:fldChar w:fldCharType="end"/>
            </w:r>
          </w:p>
        </w:tc>
        <w:tc>
          <w:tcPr>
            <w:tcW w:w="2970" w:type="dxa"/>
            <w:tcBorders>
              <w:top w:val="nil"/>
              <w:left w:val="nil"/>
              <w:bottom w:val="nil"/>
              <w:right w:val="nil"/>
            </w:tcBorders>
          </w:tcPr>
          <w:p w14:paraId="0CB47C8B" w14:textId="77777777" w:rsidR="009924B7" w:rsidRDefault="009924B7" w:rsidP="009924B7">
            <w:r>
              <w:fldChar w:fldCharType="begin" w:fldLock="1"/>
            </w:r>
            <w:r>
              <w:instrText>MERGEFIELD Att.Name</w:instrText>
            </w:r>
            <w:r>
              <w:fldChar w:fldCharType="separate"/>
            </w:r>
            <w:r>
              <w:t xml:space="preserve"> vernietiging beschikking</w:t>
            </w:r>
            <w:r>
              <w:fldChar w:fldCharType="end"/>
            </w:r>
          </w:p>
        </w:tc>
        <w:tc>
          <w:tcPr>
            <w:tcW w:w="4500" w:type="dxa"/>
            <w:tcBorders>
              <w:top w:val="nil"/>
              <w:left w:val="nil"/>
              <w:bottom w:val="nil"/>
              <w:right w:val="nil"/>
            </w:tcBorders>
          </w:tcPr>
          <w:p w14:paraId="031A9C38" w14:textId="77777777" w:rsidR="009924B7" w:rsidRDefault="009924B7" w:rsidP="009924B7">
            <w:r>
              <w:fldChar w:fldCharType="begin" w:fldLock="1"/>
            </w:r>
            <w:r>
              <w:instrText>MERGEFIELD Att.Notes</w:instrText>
            </w:r>
            <w:r>
              <w:fldChar w:fldCharType="end"/>
            </w:r>
          </w:p>
        </w:tc>
      </w:tr>
      <w:tr w:rsidR="009924B7" w14:paraId="68418AAA" w14:textId="77777777" w:rsidTr="009924B7">
        <w:tc>
          <w:tcPr>
            <w:tcW w:w="1710" w:type="dxa"/>
            <w:tcBorders>
              <w:top w:val="nil"/>
              <w:left w:val="nil"/>
              <w:bottom w:val="nil"/>
              <w:right w:val="nil"/>
            </w:tcBorders>
          </w:tcPr>
          <w:p w14:paraId="0AFA105B" w14:textId="77777777" w:rsidR="009924B7" w:rsidRDefault="009924B7" w:rsidP="009924B7"/>
        </w:tc>
        <w:tc>
          <w:tcPr>
            <w:tcW w:w="2970" w:type="dxa"/>
            <w:tcBorders>
              <w:top w:val="nil"/>
              <w:left w:val="nil"/>
              <w:bottom w:val="nil"/>
              <w:right w:val="nil"/>
            </w:tcBorders>
          </w:tcPr>
          <w:p w14:paraId="365234C6" w14:textId="77777777" w:rsidR="009924B7" w:rsidRDefault="009924B7" w:rsidP="009924B7"/>
        </w:tc>
        <w:tc>
          <w:tcPr>
            <w:tcW w:w="4500" w:type="dxa"/>
            <w:tcBorders>
              <w:top w:val="nil"/>
              <w:left w:val="nil"/>
              <w:bottom w:val="nil"/>
              <w:right w:val="nil"/>
            </w:tcBorders>
          </w:tcPr>
          <w:p w14:paraId="0ABF4EDF" w14:textId="77777777" w:rsidR="009924B7" w:rsidRDefault="009924B7" w:rsidP="009924B7"/>
        </w:tc>
        <w:bookmarkEnd w:id="964"/>
      </w:tr>
      <w:bookmarkStart w:id="965" w:name="BKM_5EE8F2EC_C61E_4ba1_AC6F_FF35AE765C53"/>
      <w:tr w:rsidR="009924B7" w14:paraId="43BBB8F9" w14:textId="77777777" w:rsidTr="009924B7">
        <w:tc>
          <w:tcPr>
            <w:tcW w:w="1710" w:type="dxa"/>
            <w:tcBorders>
              <w:top w:val="nil"/>
              <w:left w:val="nil"/>
              <w:bottom w:val="nil"/>
              <w:right w:val="nil"/>
            </w:tcBorders>
          </w:tcPr>
          <w:p w14:paraId="35718ACD" w14:textId="77777777" w:rsidR="009924B7" w:rsidRDefault="009924B7" w:rsidP="009924B7">
            <w:r>
              <w:fldChar w:fldCharType="begin" w:fldLock="1"/>
            </w:r>
            <w:r>
              <w:instrText>MERGEFIELD Att.Alias</w:instrText>
            </w:r>
            <w:r>
              <w:fldChar w:fldCharType="separate"/>
            </w:r>
            <w:r>
              <w:t>03</w:t>
            </w:r>
            <w:r>
              <w:fldChar w:fldCharType="end"/>
            </w:r>
          </w:p>
        </w:tc>
        <w:tc>
          <w:tcPr>
            <w:tcW w:w="2970" w:type="dxa"/>
            <w:tcBorders>
              <w:top w:val="nil"/>
              <w:left w:val="nil"/>
              <w:bottom w:val="nil"/>
              <w:right w:val="nil"/>
            </w:tcBorders>
          </w:tcPr>
          <w:p w14:paraId="5FE6BBA7" w14:textId="77777777" w:rsidR="009924B7" w:rsidRDefault="009924B7" w:rsidP="009924B7">
            <w:r>
              <w:fldChar w:fldCharType="begin" w:fldLock="1"/>
            </w:r>
            <w:r>
              <w:instrText>MERGEFIELD Att.Name</w:instrText>
            </w:r>
            <w:r>
              <w:fldChar w:fldCharType="separate"/>
            </w:r>
            <w:r>
              <w:t>herzieningsbeschikking</w:t>
            </w:r>
            <w:r>
              <w:fldChar w:fldCharType="end"/>
            </w:r>
          </w:p>
        </w:tc>
        <w:tc>
          <w:tcPr>
            <w:tcW w:w="4500" w:type="dxa"/>
            <w:tcBorders>
              <w:top w:val="nil"/>
              <w:left w:val="nil"/>
              <w:bottom w:val="nil"/>
              <w:right w:val="nil"/>
            </w:tcBorders>
          </w:tcPr>
          <w:p w14:paraId="31B9E610" w14:textId="77777777" w:rsidR="009924B7" w:rsidRDefault="009924B7" w:rsidP="009924B7">
            <w:r>
              <w:fldChar w:fldCharType="begin" w:fldLock="1"/>
            </w:r>
            <w:r>
              <w:instrText>MERGEFIELD Att.Notes</w:instrText>
            </w:r>
            <w:r>
              <w:fldChar w:fldCharType="end"/>
            </w:r>
          </w:p>
        </w:tc>
      </w:tr>
      <w:tr w:rsidR="009924B7" w14:paraId="075D3333" w14:textId="77777777" w:rsidTr="009924B7">
        <w:tc>
          <w:tcPr>
            <w:tcW w:w="1710" w:type="dxa"/>
            <w:tcBorders>
              <w:top w:val="nil"/>
              <w:left w:val="nil"/>
              <w:bottom w:val="nil"/>
              <w:right w:val="nil"/>
            </w:tcBorders>
          </w:tcPr>
          <w:p w14:paraId="13B3F509" w14:textId="77777777" w:rsidR="009924B7" w:rsidRDefault="009924B7" w:rsidP="009924B7"/>
        </w:tc>
        <w:tc>
          <w:tcPr>
            <w:tcW w:w="2970" w:type="dxa"/>
            <w:tcBorders>
              <w:top w:val="nil"/>
              <w:left w:val="nil"/>
              <w:bottom w:val="nil"/>
              <w:right w:val="nil"/>
            </w:tcBorders>
          </w:tcPr>
          <w:p w14:paraId="79CC262B" w14:textId="77777777" w:rsidR="009924B7" w:rsidRDefault="009924B7" w:rsidP="009924B7"/>
        </w:tc>
        <w:tc>
          <w:tcPr>
            <w:tcW w:w="4500" w:type="dxa"/>
            <w:tcBorders>
              <w:top w:val="nil"/>
              <w:left w:val="nil"/>
              <w:bottom w:val="nil"/>
              <w:right w:val="nil"/>
            </w:tcBorders>
          </w:tcPr>
          <w:p w14:paraId="27E13FE6" w14:textId="77777777" w:rsidR="009924B7" w:rsidRDefault="009924B7" w:rsidP="009924B7"/>
        </w:tc>
        <w:bookmarkEnd w:id="965"/>
      </w:tr>
      <w:bookmarkStart w:id="966" w:name="BKM_AE52A037_8059_46d8_8E1B_8E563C053F22"/>
      <w:tr w:rsidR="009924B7" w14:paraId="70934240" w14:textId="77777777" w:rsidTr="009924B7">
        <w:tc>
          <w:tcPr>
            <w:tcW w:w="1710" w:type="dxa"/>
            <w:tcBorders>
              <w:top w:val="nil"/>
              <w:left w:val="nil"/>
              <w:bottom w:val="nil"/>
              <w:right w:val="nil"/>
            </w:tcBorders>
          </w:tcPr>
          <w:p w14:paraId="1D81DA6F" w14:textId="77777777" w:rsidR="009924B7" w:rsidRDefault="009924B7" w:rsidP="009924B7">
            <w:r>
              <w:fldChar w:fldCharType="begin" w:fldLock="1"/>
            </w:r>
            <w:r>
              <w:instrText>MERGEFIELD Att.Alias</w:instrText>
            </w:r>
            <w:r>
              <w:fldChar w:fldCharType="separate"/>
            </w:r>
            <w:r>
              <w:t>10</w:t>
            </w:r>
            <w:r>
              <w:fldChar w:fldCharType="end"/>
            </w:r>
          </w:p>
        </w:tc>
        <w:tc>
          <w:tcPr>
            <w:tcW w:w="2970" w:type="dxa"/>
            <w:tcBorders>
              <w:top w:val="nil"/>
              <w:left w:val="nil"/>
              <w:bottom w:val="nil"/>
              <w:right w:val="nil"/>
            </w:tcBorders>
          </w:tcPr>
          <w:p w14:paraId="19A5A2ED" w14:textId="77777777" w:rsidR="009924B7" w:rsidRDefault="009924B7" w:rsidP="009924B7">
            <w:r>
              <w:fldChar w:fldCharType="begin" w:fldLock="1"/>
            </w:r>
            <w:r>
              <w:instrText>MERGEFIELD Att.Name</w:instrText>
            </w:r>
            <w:r>
              <w:fldChar w:fldCharType="separate"/>
            </w:r>
            <w:r>
              <w:t>bezwaar ingediend</w:t>
            </w:r>
            <w:r>
              <w:fldChar w:fldCharType="end"/>
            </w:r>
          </w:p>
        </w:tc>
        <w:tc>
          <w:tcPr>
            <w:tcW w:w="4500" w:type="dxa"/>
            <w:tcBorders>
              <w:top w:val="nil"/>
              <w:left w:val="nil"/>
              <w:bottom w:val="nil"/>
              <w:right w:val="nil"/>
            </w:tcBorders>
          </w:tcPr>
          <w:p w14:paraId="02682655" w14:textId="77777777" w:rsidR="009924B7" w:rsidRDefault="009924B7" w:rsidP="009924B7">
            <w:r>
              <w:fldChar w:fldCharType="begin" w:fldLock="1"/>
            </w:r>
            <w:r>
              <w:instrText>MERGEFIELD Att.Notes</w:instrText>
            </w:r>
            <w:r>
              <w:fldChar w:fldCharType="end"/>
            </w:r>
          </w:p>
        </w:tc>
      </w:tr>
      <w:tr w:rsidR="009924B7" w14:paraId="705725B8" w14:textId="77777777" w:rsidTr="009924B7">
        <w:tc>
          <w:tcPr>
            <w:tcW w:w="1710" w:type="dxa"/>
            <w:tcBorders>
              <w:top w:val="nil"/>
              <w:left w:val="nil"/>
              <w:bottom w:val="nil"/>
              <w:right w:val="nil"/>
            </w:tcBorders>
          </w:tcPr>
          <w:p w14:paraId="5C617402" w14:textId="77777777" w:rsidR="009924B7" w:rsidRDefault="009924B7" w:rsidP="009924B7"/>
        </w:tc>
        <w:tc>
          <w:tcPr>
            <w:tcW w:w="2970" w:type="dxa"/>
            <w:tcBorders>
              <w:top w:val="nil"/>
              <w:left w:val="nil"/>
              <w:bottom w:val="nil"/>
              <w:right w:val="nil"/>
            </w:tcBorders>
          </w:tcPr>
          <w:p w14:paraId="21AC4A91" w14:textId="77777777" w:rsidR="009924B7" w:rsidRDefault="009924B7" w:rsidP="009924B7"/>
        </w:tc>
        <w:tc>
          <w:tcPr>
            <w:tcW w:w="4500" w:type="dxa"/>
            <w:tcBorders>
              <w:top w:val="nil"/>
              <w:left w:val="nil"/>
              <w:bottom w:val="nil"/>
              <w:right w:val="nil"/>
            </w:tcBorders>
          </w:tcPr>
          <w:p w14:paraId="69B56E58" w14:textId="77777777" w:rsidR="009924B7" w:rsidRDefault="009924B7" w:rsidP="009924B7"/>
        </w:tc>
        <w:bookmarkEnd w:id="966"/>
      </w:tr>
      <w:bookmarkStart w:id="967" w:name="BKM_4D832E89_9900_479f_907D_64642001271B"/>
      <w:tr w:rsidR="009924B7" w14:paraId="3B912068" w14:textId="77777777" w:rsidTr="009924B7">
        <w:tc>
          <w:tcPr>
            <w:tcW w:w="1710" w:type="dxa"/>
            <w:tcBorders>
              <w:top w:val="nil"/>
              <w:left w:val="nil"/>
              <w:bottom w:val="nil"/>
              <w:right w:val="nil"/>
            </w:tcBorders>
          </w:tcPr>
          <w:p w14:paraId="5A4EF86E" w14:textId="77777777" w:rsidR="009924B7" w:rsidRDefault="009924B7" w:rsidP="009924B7">
            <w:r>
              <w:fldChar w:fldCharType="begin" w:fldLock="1"/>
            </w:r>
            <w:r>
              <w:instrText>MERGEFIELD Att.Alias</w:instrText>
            </w:r>
            <w:r>
              <w:fldChar w:fldCharType="separate"/>
            </w:r>
            <w:r>
              <w:t>11</w:t>
            </w:r>
            <w:r>
              <w:fldChar w:fldCharType="end"/>
            </w:r>
          </w:p>
        </w:tc>
        <w:tc>
          <w:tcPr>
            <w:tcW w:w="2970" w:type="dxa"/>
            <w:tcBorders>
              <w:top w:val="nil"/>
              <w:left w:val="nil"/>
              <w:bottom w:val="nil"/>
              <w:right w:val="nil"/>
            </w:tcBorders>
          </w:tcPr>
          <w:p w14:paraId="229D8614" w14:textId="77777777" w:rsidR="009924B7" w:rsidRDefault="009924B7" w:rsidP="009924B7">
            <w:r>
              <w:fldChar w:fldCharType="begin" w:fldLock="1"/>
            </w:r>
            <w:r>
              <w:instrText>MERGEFIELD Att.Name</w:instrText>
            </w:r>
            <w:r>
              <w:fldChar w:fldCharType="separate"/>
            </w:r>
            <w:r>
              <w:t>bezwaar afgehandeld, beschikking gehandhaafd</w:t>
            </w:r>
            <w:r>
              <w:fldChar w:fldCharType="end"/>
            </w:r>
          </w:p>
        </w:tc>
        <w:tc>
          <w:tcPr>
            <w:tcW w:w="4500" w:type="dxa"/>
            <w:tcBorders>
              <w:top w:val="nil"/>
              <w:left w:val="nil"/>
              <w:bottom w:val="nil"/>
              <w:right w:val="nil"/>
            </w:tcBorders>
          </w:tcPr>
          <w:p w14:paraId="102D793F" w14:textId="77777777" w:rsidR="009924B7" w:rsidRDefault="009924B7" w:rsidP="009924B7">
            <w:r>
              <w:fldChar w:fldCharType="begin" w:fldLock="1"/>
            </w:r>
            <w:r>
              <w:instrText>MERGEFIELD Att.Notes</w:instrText>
            </w:r>
            <w:r>
              <w:fldChar w:fldCharType="end"/>
            </w:r>
          </w:p>
        </w:tc>
      </w:tr>
      <w:tr w:rsidR="009924B7" w14:paraId="242D8350" w14:textId="77777777" w:rsidTr="009924B7">
        <w:tc>
          <w:tcPr>
            <w:tcW w:w="1710" w:type="dxa"/>
            <w:tcBorders>
              <w:top w:val="nil"/>
              <w:left w:val="nil"/>
              <w:bottom w:val="nil"/>
              <w:right w:val="nil"/>
            </w:tcBorders>
          </w:tcPr>
          <w:p w14:paraId="49950A4D" w14:textId="77777777" w:rsidR="009924B7" w:rsidRDefault="009924B7" w:rsidP="009924B7"/>
        </w:tc>
        <w:tc>
          <w:tcPr>
            <w:tcW w:w="2970" w:type="dxa"/>
            <w:tcBorders>
              <w:top w:val="nil"/>
              <w:left w:val="nil"/>
              <w:bottom w:val="nil"/>
              <w:right w:val="nil"/>
            </w:tcBorders>
          </w:tcPr>
          <w:p w14:paraId="75B9019D" w14:textId="77777777" w:rsidR="009924B7" w:rsidRDefault="009924B7" w:rsidP="009924B7"/>
        </w:tc>
        <w:tc>
          <w:tcPr>
            <w:tcW w:w="4500" w:type="dxa"/>
            <w:tcBorders>
              <w:top w:val="nil"/>
              <w:left w:val="nil"/>
              <w:bottom w:val="nil"/>
              <w:right w:val="nil"/>
            </w:tcBorders>
          </w:tcPr>
          <w:p w14:paraId="557FD57A" w14:textId="77777777" w:rsidR="009924B7" w:rsidRDefault="009924B7" w:rsidP="009924B7"/>
        </w:tc>
        <w:bookmarkEnd w:id="967"/>
      </w:tr>
      <w:bookmarkStart w:id="968" w:name="BKM_A77D8D47_C9E6_4272_BAFE_9F859602352E"/>
      <w:tr w:rsidR="009924B7" w14:paraId="58239C5F" w14:textId="77777777" w:rsidTr="009924B7">
        <w:tc>
          <w:tcPr>
            <w:tcW w:w="1710" w:type="dxa"/>
            <w:tcBorders>
              <w:top w:val="nil"/>
              <w:left w:val="nil"/>
              <w:bottom w:val="nil"/>
              <w:right w:val="nil"/>
            </w:tcBorders>
          </w:tcPr>
          <w:p w14:paraId="01134D50" w14:textId="77777777" w:rsidR="009924B7" w:rsidRDefault="009924B7" w:rsidP="009924B7">
            <w:r>
              <w:fldChar w:fldCharType="begin" w:fldLock="1"/>
            </w:r>
            <w:r>
              <w:instrText>MERGEFIELD Att.Alias</w:instrText>
            </w:r>
            <w:r>
              <w:fldChar w:fldCharType="separate"/>
            </w:r>
            <w:r>
              <w:t>12</w:t>
            </w:r>
            <w:r>
              <w:fldChar w:fldCharType="end"/>
            </w:r>
          </w:p>
        </w:tc>
        <w:tc>
          <w:tcPr>
            <w:tcW w:w="2970" w:type="dxa"/>
            <w:tcBorders>
              <w:top w:val="nil"/>
              <w:left w:val="nil"/>
              <w:bottom w:val="nil"/>
              <w:right w:val="nil"/>
            </w:tcBorders>
          </w:tcPr>
          <w:p w14:paraId="5C89A0D8" w14:textId="77777777" w:rsidR="009924B7" w:rsidRDefault="009924B7" w:rsidP="009924B7">
            <w:r>
              <w:fldChar w:fldCharType="begin" w:fldLock="1"/>
            </w:r>
            <w:r>
              <w:instrText>MERGEFIELD Att.Name</w:instrText>
            </w:r>
            <w:r>
              <w:fldChar w:fldCharType="separate"/>
            </w:r>
            <w:r>
              <w:t>bezwaar afgehandeld, vastgestelde waarde veranderd</w:t>
            </w:r>
            <w:r>
              <w:fldChar w:fldCharType="end"/>
            </w:r>
          </w:p>
        </w:tc>
        <w:tc>
          <w:tcPr>
            <w:tcW w:w="4500" w:type="dxa"/>
            <w:tcBorders>
              <w:top w:val="nil"/>
              <w:left w:val="nil"/>
              <w:bottom w:val="nil"/>
              <w:right w:val="nil"/>
            </w:tcBorders>
          </w:tcPr>
          <w:p w14:paraId="26EC73CF" w14:textId="77777777" w:rsidR="009924B7" w:rsidRDefault="009924B7" w:rsidP="009924B7">
            <w:r>
              <w:fldChar w:fldCharType="begin" w:fldLock="1"/>
            </w:r>
            <w:r>
              <w:instrText>MERGEFIELD Att.Notes</w:instrText>
            </w:r>
            <w:r>
              <w:fldChar w:fldCharType="end"/>
            </w:r>
          </w:p>
        </w:tc>
      </w:tr>
      <w:tr w:rsidR="009924B7" w14:paraId="4C705C43" w14:textId="77777777" w:rsidTr="009924B7">
        <w:tc>
          <w:tcPr>
            <w:tcW w:w="1710" w:type="dxa"/>
            <w:tcBorders>
              <w:top w:val="nil"/>
              <w:left w:val="nil"/>
              <w:bottom w:val="nil"/>
              <w:right w:val="nil"/>
            </w:tcBorders>
          </w:tcPr>
          <w:p w14:paraId="6932CFFC" w14:textId="77777777" w:rsidR="009924B7" w:rsidRDefault="009924B7" w:rsidP="009924B7"/>
        </w:tc>
        <w:tc>
          <w:tcPr>
            <w:tcW w:w="2970" w:type="dxa"/>
            <w:tcBorders>
              <w:top w:val="nil"/>
              <w:left w:val="nil"/>
              <w:bottom w:val="nil"/>
              <w:right w:val="nil"/>
            </w:tcBorders>
          </w:tcPr>
          <w:p w14:paraId="5D61F0D4" w14:textId="77777777" w:rsidR="009924B7" w:rsidRDefault="009924B7" w:rsidP="009924B7"/>
        </w:tc>
        <w:tc>
          <w:tcPr>
            <w:tcW w:w="4500" w:type="dxa"/>
            <w:tcBorders>
              <w:top w:val="nil"/>
              <w:left w:val="nil"/>
              <w:bottom w:val="nil"/>
              <w:right w:val="nil"/>
            </w:tcBorders>
          </w:tcPr>
          <w:p w14:paraId="1160DFA4" w14:textId="77777777" w:rsidR="009924B7" w:rsidRDefault="009924B7" w:rsidP="009924B7"/>
        </w:tc>
        <w:bookmarkEnd w:id="968"/>
      </w:tr>
      <w:bookmarkStart w:id="969" w:name="BKM_9B098F73_AAD0_4f32_9603_739561AA50CF"/>
      <w:tr w:rsidR="009924B7" w14:paraId="1938D4DF" w14:textId="77777777" w:rsidTr="009924B7">
        <w:tc>
          <w:tcPr>
            <w:tcW w:w="1710" w:type="dxa"/>
            <w:tcBorders>
              <w:top w:val="nil"/>
              <w:left w:val="nil"/>
              <w:bottom w:val="nil"/>
              <w:right w:val="nil"/>
            </w:tcBorders>
          </w:tcPr>
          <w:p w14:paraId="0D904D56" w14:textId="77777777" w:rsidR="009924B7" w:rsidRDefault="009924B7" w:rsidP="009924B7">
            <w:r>
              <w:fldChar w:fldCharType="begin" w:fldLock="1"/>
            </w:r>
            <w:r>
              <w:instrText>MERGEFIELD Att.Alias</w:instrText>
            </w:r>
            <w:r>
              <w:fldChar w:fldCharType="separate"/>
            </w:r>
            <w:r>
              <w:t>13</w:t>
            </w:r>
            <w:r>
              <w:fldChar w:fldCharType="end"/>
            </w:r>
          </w:p>
        </w:tc>
        <w:tc>
          <w:tcPr>
            <w:tcW w:w="2970" w:type="dxa"/>
            <w:tcBorders>
              <w:top w:val="nil"/>
              <w:left w:val="nil"/>
              <w:bottom w:val="nil"/>
              <w:right w:val="nil"/>
            </w:tcBorders>
          </w:tcPr>
          <w:p w14:paraId="73F38B4B" w14:textId="77777777" w:rsidR="009924B7" w:rsidRDefault="009924B7" w:rsidP="009924B7">
            <w:r>
              <w:fldChar w:fldCharType="begin" w:fldLock="1"/>
            </w:r>
            <w:r>
              <w:instrText>MERGEFIELD Att.Name</w:instrText>
            </w:r>
            <w:r>
              <w:fldChar w:fldCharType="separate"/>
            </w:r>
            <w:r>
              <w:t>waarde ambtshalve verminderd</w:t>
            </w:r>
            <w:r>
              <w:fldChar w:fldCharType="end"/>
            </w:r>
          </w:p>
        </w:tc>
        <w:tc>
          <w:tcPr>
            <w:tcW w:w="4500" w:type="dxa"/>
            <w:tcBorders>
              <w:top w:val="nil"/>
              <w:left w:val="nil"/>
              <w:bottom w:val="nil"/>
              <w:right w:val="nil"/>
            </w:tcBorders>
          </w:tcPr>
          <w:p w14:paraId="6133BF25" w14:textId="77777777" w:rsidR="009924B7" w:rsidRDefault="009924B7" w:rsidP="009924B7">
            <w:r>
              <w:fldChar w:fldCharType="begin" w:fldLock="1"/>
            </w:r>
            <w:r>
              <w:instrText>MERGEFIELD Att.Notes</w:instrText>
            </w:r>
            <w:r>
              <w:fldChar w:fldCharType="end"/>
            </w:r>
          </w:p>
        </w:tc>
      </w:tr>
      <w:tr w:rsidR="009924B7" w14:paraId="56D21F78" w14:textId="77777777" w:rsidTr="009924B7">
        <w:tc>
          <w:tcPr>
            <w:tcW w:w="1710" w:type="dxa"/>
            <w:tcBorders>
              <w:top w:val="nil"/>
              <w:left w:val="nil"/>
              <w:bottom w:val="nil"/>
              <w:right w:val="nil"/>
            </w:tcBorders>
          </w:tcPr>
          <w:p w14:paraId="344B2E1A" w14:textId="77777777" w:rsidR="009924B7" w:rsidRDefault="009924B7" w:rsidP="009924B7"/>
        </w:tc>
        <w:tc>
          <w:tcPr>
            <w:tcW w:w="2970" w:type="dxa"/>
            <w:tcBorders>
              <w:top w:val="nil"/>
              <w:left w:val="nil"/>
              <w:bottom w:val="nil"/>
              <w:right w:val="nil"/>
            </w:tcBorders>
          </w:tcPr>
          <w:p w14:paraId="43347309" w14:textId="77777777" w:rsidR="009924B7" w:rsidRDefault="009924B7" w:rsidP="009924B7"/>
        </w:tc>
        <w:tc>
          <w:tcPr>
            <w:tcW w:w="4500" w:type="dxa"/>
            <w:tcBorders>
              <w:top w:val="nil"/>
              <w:left w:val="nil"/>
              <w:bottom w:val="nil"/>
              <w:right w:val="nil"/>
            </w:tcBorders>
          </w:tcPr>
          <w:p w14:paraId="4E2E0712" w14:textId="77777777" w:rsidR="009924B7" w:rsidRDefault="009924B7" w:rsidP="009924B7"/>
        </w:tc>
        <w:bookmarkEnd w:id="969"/>
      </w:tr>
      <w:bookmarkStart w:id="970" w:name="BKM_D46DDD26_8BEC_4ee3_825E_19ECBE051663"/>
      <w:tr w:rsidR="009924B7" w14:paraId="09BC47BF" w14:textId="77777777" w:rsidTr="009924B7">
        <w:tc>
          <w:tcPr>
            <w:tcW w:w="1710" w:type="dxa"/>
            <w:tcBorders>
              <w:top w:val="nil"/>
              <w:left w:val="nil"/>
              <w:bottom w:val="nil"/>
              <w:right w:val="nil"/>
            </w:tcBorders>
          </w:tcPr>
          <w:p w14:paraId="560E27F1" w14:textId="77777777" w:rsidR="009924B7" w:rsidRDefault="009924B7" w:rsidP="009924B7">
            <w:r>
              <w:fldChar w:fldCharType="begin" w:fldLock="1"/>
            </w:r>
            <w:r>
              <w:instrText>MERGEFIELD Att.Alias</w:instrText>
            </w:r>
            <w:r>
              <w:fldChar w:fldCharType="separate"/>
            </w:r>
            <w:r>
              <w:t>20</w:t>
            </w:r>
            <w:r>
              <w:fldChar w:fldCharType="end"/>
            </w:r>
          </w:p>
        </w:tc>
        <w:tc>
          <w:tcPr>
            <w:tcW w:w="2970" w:type="dxa"/>
            <w:tcBorders>
              <w:top w:val="nil"/>
              <w:left w:val="nil"/>
              <w:bottom w:val="nil"/>
              <w:right w:val="nil"/>
            </w:tcBorders>
          </w:tcPr>
          <w:p w14:paraId="781F3139" w14:textId="77777777" w:rsidR="009924B7" w:rsidRDefault="009924B7" w:rsidP="009924B7">
            <w:r>
              <w:fldChar w:fldCharType="begin" w:fldLock="1"/>
            </w:r>
            <w:r>
              <w:instrText>MERGEFIELD Att.Name</w:instrText>
            </w:r>
            <w:r>
              <w:fldChar w:fldCharType="separate"/>
            </w:r>
            <w:r>
              <w:t>beroep aangetekend</w:t>
            </w:r>
            <w:r>
              <w:fldChar w:fldCharType="end"/>
            </w:r>
          </w:p>
        </w:tc>
        <w:tc>
          <w:tcPr>
            <w:tcW w:w="4500" w:type="dxa"/>
            <w:tcBorders>
              <w:top w:val="nil"/>
              <w:left w:val="nil"/>
              <w:bottom w:val="nil"/>
              <w:right w:val="nil"/>
            </w:tcBorders>
          </w:tcPr>
          <w:p w14:paraId="5FB04E64" w14:textId="77777777" w:rsidR="009924B7" w:rsidRDefault="009924B7" w:rsidP="009924B7">
            <w:r>
              <w:fldChar w:fldCharType="begin" w:fldLock="1"/>
            </w:r>
            <w:r>
              <w:instrText>MERGEFIELD Att.Notes</w:instrText>
            </w:r>
            <w:r>
              <w:fldChar w:fldCharType="end"/>
            </w:r>
          </w:p>
        </w:tc>
      </w:tr>
      <w:tr w:rsidR="009924B7" w14:paraId="72CF4297" w14:textId="77777777" w:rsidTr="009924B7">
        <w:tc>
          <w:tcPr>
            <w:tcW w:w="1710" w:type="dxa"/>
            <w:tcBorders>
              <w:top w:val="nil"/>
              <w:left w:val="nil"/>
              <w:bottom w:val="nil"/>
              <w:right w:val="nil"/>
            </w:tcBorders>
          </w:tcPr>
          <w:p w14:paraId="17190FB4" w14:textId="77777777" w:rsidR="009924B7" w:rsidRDefault="009924B7" w:rsidP="009924B7"/>
        </w:tc>
        <w:tc>
          <w:tcPr>
            <w:tcW w:w="2970" w:type="dxa"/>
            <w:tcBorders>
              <w:top w:val="nil"/>
              <w:left w:val="nil"/>
              <w:bottom w:val="nil"/>
              <w:right w:val="nil"/>
            </w:tcBorders>
          </w:tcPr>
          <w:p w14:paraId="377C3167" w14:textId="77777777" w:rsidR="009924B7" w:rsidRDefault="009924B7" w:rsidP="009924B7"/>
        </w:tc>
        <w:tc>
          <w:tcPr>
            <w:tcW w:w="4500" w:type="dxa"/>
            <w:tcBorders>
              <w:top w:val="nil"/>
              <w:left w:val="nil"/>
              <w:bottom w:val="nil"/>
              <w:right w:val="nil"/>
            </w:tcBorders>
          </w:tcPr>
          <w:p w14:paraId="327FFB0F" w14:textId="77777777" w:rsidR="009924B7" w:rsidRDefault="009924B7" w:rsidP="009924B7"/>
        </w:tc>
        <w:bookmarkEnd w:id="970"/>
      </w:tr>
      <w:bookmarkStart w:id="971" w:name="BKM_9AF77855_0E95_4e44_998B_2112B702C523"/>
      <w:tr w:rsidR="009924B7" w14:paraId="68242911" w14:textId="77777777" w:rsidTr="009924B7">
        <w:tc>
          <w:tcPr>
            <w:tcW w:w="1710" w:type="dxa"/>
            <w:tcBorders>
              <w:top w:val="nil"/>
              <w:left w:val="nil"/>
              <w:bottom w:val="nil"/>
              <w:right w:val="nil"/>
            </w:tcBorders>
          </w:tcPr>
          <w:p w14:paraId="143A9A63" w14:textId="77777777" w:rsidR="009924B7" w:rsidRDefault="009924B7" w:rsidP="009924B7">
            <w:r>
              <w:fldChar w:fldCharType="begin" w:fldLock="1"/>
            </w:r>
            <w:r>
              <w:instrText>MERGEFIELD Att.Alias</w:instrText>
            </w:r>
            <w:r>
              <w:fldChar w:fldCharType="separate"/>
            </w:r>
            <w:r>
              <w:t>21</w:t>
            </w:r>
            <w:r>
              <w:fldChar w:fldCharType="end"/>
            </w:r>
          </w:p>
        </w:tc>
        <w:tc>
          <w:tcPr>
            <w:tcW w:w="2970" w:type="dxa"/>
            <w:tcBorders>
              <w:top w:val="nil"/>
              <w:left w:val="nil"/>
              <w:bottom w:val="nil"/>
              <w:right w:val="nil"/>
            </w:tcBorders>
          </w:tcPr>
          <w:p w14:paraId="27418149" w14:textId="77777777" w:rsidR="009924B7" w:rsidRDefault="009924B7" w:rsidP="009924B7">
            <w:r>
              <w:fldChar w:fldCharType="begin" w:fldLock="1"/>
            </w:r>
            <w:r>
              <w:instrText>MERGEFIELD Att.Name</w:instrText>
            </w:r>
            <w:r>
              <w:fldChar w:fldCharType="separate"/>
            </w:r>
            <w:r>
              <w:t>uitspraak beroep, beschikking gehandhaafd</w:t>
            </w:r>
            <w:r>
              <w:fldChar w:fldCharType="end"/>
            </w:r>
          </w:p>
        </w:tc>
        <w:tc>
          <w:tcPr>
            <w:tcW w:w="4500" w:type="dxa"/>
            <w:tcBorders>
              <w:top w:val="nil"/>
              <w:left w:val="nil"/>
              <w:bottom w:val="nil"/>
              <w:right w:val="nil"/>
            </w:tcBorders>
          </w:tcPr>
          <w:p w14:paraId="1709A5A3" w14:textId="77777777" w:rsidR="009924B7" w:rsidRDefault="009924B7" w:rsidP="009924B7">
            <w:r>
              <w:fldChar w:fldCharType="begin" w:fldLock="1"/>
            </w:r>
            <w:r>
              <w:instrText>MERGEFIELD Att.Notes</w:instrText>
            </w:r>
            <w:r>
              <w:fldChar w:fldCharType="end"/>
            </w:r>
          </w:p>
        </w:tc>
      </w:tr>
      <w:tr w:rsidR="009924B7" w14:paraId="638B7254" w14:textId="77777777" w:rsidTr="009924B7">
        <w:tc>
          <w:tcPr>
            <w:tcW w:w="1710" w:type="dxa"/>
            <w:tcBorders>
              <w:top w:val="nil"/>
              <w:left w:val="nil"/>
              <w:bottom w:val="nil"/>
              <w:right w:val="nil"/>
            </w:tcBorders>
          </w:tcPr>
          <w:p w14:paraId="4E485C9F" w14:textId="77777777" w:rsidR="009924B7" w:rsidRDefault="009924B7" w:rsidP="009924B7"/>
        </w:tc>
        <w:tc>
          <w:tcPr>
            <w:tcW w:w="2970" w:type="dxa"/>
            <w:tcBorders>
              <w:top w:val="nil"/>
              <w:left w:val="nil"/>
              <w:bottom w:val="nil"/>
              <w:right w:val="nil"/>
            </w:tcBorders>
          </w:tcPr>
          <w:p w14:paraId="49162BBC" w14:textId="77777777" w:rsidR="009924B7" w:rsidRDefault="009924B7" w:rsidP="009924B7"/>
        </w:tc>
        <w:tc>
          <w:tcPr>
            <w:tcW w:w="4500" w:type="dxa"/>
            <w:tcBorders>
              <w:top w:val="nil"/>
              <w:left w:val="nil"/>
              <w:bottom w:val="nil"/>
              <w:right w:val="nil"/>
            </w:tcBorders>
          </w:tcPr>
          <w:p w14:paraId="72989B51" w14:textId="77777777" w:rsidR="009924B7" w:rsidRDefault="009924B7" w:rsidP="009924B7"/>
        </w:tc>
        <w:bookmarkEnd w:id="971"/>
      </w:tr>
      <w:bookmarkStart w:id="972" w:name="BKM_44504437_66C6_4e2c_9E10_F4F6E800DE38"/>
      <w:tr w:rsidR="009924B7" w14:paraId="25B49DDE" w14:textId="77777777" w:rsidTr="009924B7">
        <w:tc>
          <w:tcPr>
            <w:tcW w:w="1710" w:type="dxa"/>
            <w:tcBorders>
              <w:top w:val="nil"/>
              <w:left w:val="nil"/>
              <w:bottom w:val="nil"/>
              <w:right w:val="nil"/>
            </w:tcBorders>
          </w:tcPr>
          <w:p w14:paraId="77ADDCC0" w14:textId="77777777" w:rsidR="009924B7" w:rsidRDefault="009924B7" w:rsidP="009924B7">
            <w:r>
              <w:fldChar w:fldCharType="begin" w:fldLock="1"/>
            </w:r>
            <w:r>
              <w:instrText>MERGEFIELD Att.Alias</w:instrText>
            </w:r>
            <w:r>
              <w:fldChar w:fldCharType="separate"/>
            </w:r>
            <w:r>
              <w:t>22</w:t>
            </w:r>
            <w:r>
              <w:fldChar w:fldCharType="end"/>
            </w:r>
          </w:p>
        </w:tc>
        <w:tc>
          <w:tcPr>
            <w:tcW w:w="2970" w:type="dxa"/>
            <w:tcBorders>
              <w:top w:val="nil"/>
              <w:left w:val="nil"/>
              <w:bottom w:val="nil"/>
              <w:right w:val="nil"/>
            </w:tcBorders>
          </w:tcPr>
          <w:p w14:paraId="63FAA297" w14:textId="77777777" w:rsidR="009924B7" w:rsidRDefault="009924B7" w:rsidP="009924B7">
            <w:r>
              <w:fldChar w:fldCharType="begin" w:fldLock="1"/>
            </w:r>
            <w:r>
              <w:instrText>MERGEFIELD Att.Name</w:instrText>
            </w:r>
            <w:r>
              <w:fldChar w:fldCharType="separate"/>
            </w:r>
            <w:r>
              <w:t>uitspraak beroep, vastgestelde waarde veranderd</w:t>
            </w:r>
            <w:r>
              <w:fldChar w:fldCharType="end"/>
            </w:r>
          </w:p>
        </w:tc>
        <w:tc>
          <w:tcPr>
            <w:tcW w:w="4500" w:type="dxa"/>
            <w:tcBorders>
              <w:top w:val="nil"/>
              <w:left w:val="nil"/>
              <w:bottom w:val="nil"/>
              <w:right w:val="nil"/>
            </w:tcBorders>
          </w:tcPr>
          <w:p w14:paraId="213C69D4" w14:textId="77777777" w:rsidR="009924B7" w:rsidRDefault="009924B7" w:rsidP="009924B7">
            <w:r>
              <w:fldChar w:fldCharType="begin" w:fldLock="1"/>
            </w:r>
            <w:r>
              <w:instrText>MERGEFIELD Att.Notes</w:instrText>
            </w:r>
            <w:r>
              <w:fldChar w:fldCharType="end"/>
            </w:r>
          </w:p>
        </w:tc>
      </w:tr>
      <w:tr w:rsidR="009924B7" w14:paraId="740AC968" w14:textId="77777777" w:rsidTr="009924B7">
        <w:tc>
          <w:tcPr>
            <w:tcW w:w="1710" w:type="dxa"/>
            <w:tcBorders>
              <w:top w:val="nil"/>
              <w:left w:val="nil"/>
              <w:bottom w:val="nil"/>
              <w:right w:val="nil"/>
            </w:tcBorders>
          </w:tcPr>
          <w:p w14:paraId="1D191BCD" w14:textId="77777777" w:rsidR="009924B7" w:rsidRDefault="009924B7" w:rsidP="009924B7"/>
        </w:tc>
        <w:tc>
          <w:tcPr>
            <w:tcW w:w="2970" w:type="dxa"/>
            <w:tcBorders>
              <w:top w:val="nil"/>
              <w:left w:val="nil"/>
              <w:bottom w:val="nil"/>
              <w:right w:val="nil"/>
            </w:tcBorders>
          </w:tcPr>
          <w:p w14:paraId="674C4C41" w14:textId="77777777" w:rsidR="009924B7" w:rsidRDefault="009924B7" w:rsidP="009924B7"/>
        </w:tc>
        <w:tc>
          <w:tcPr>
            <w:tcW w:w="4500" w:type="dxa"/>
            <w:tcBorders>
              <w:top w:val="nil"/>
              <w:left w:val="nil"/>
              <w:bottom w:val="nil"/>
              <w:right w:val="nil"/>
            </w:tcBorders>
          </w:tcPr>
          <w:p w14:paraId="75165012" w14:textId="77777777" w:rsidR="009924B7" w:rsidRDefault="009924B7" w:rsidP="009924B7"/>
        </w:tc>
        <w:bookmarkEnd w:id="972"/>
      </w:tr>
      <w:bookmarkStart w:id="973" w:name="BKM_7F192B6C_DB64_4c51_A964_34DFA3DC4576"/>
      <w:tr w:rsidR="009924B7" w14:paraId="7469078B" w14:textId="77777777" w:rsidTr="009924B7">
        <w:tc>
          <w:tcPr>
            <w:tcW w:w="1710" w:type="dxa"/>
            <w:tcBorders>
              <w:top w:val="nil"/>
              <w:left w:val="nil"/>
              <w:bottom w:val="nil"/>
              <w:right w:val="nil"/>
            </w:tcBorders>
          </w:tcPr>
          <w:p w14:paraId="5CDD992F" w14:textId="77777777" w:rsidR="009924B7" w:rsidRDefault="009924B7" w:rsidP="009924B7">
            <w:r>
              <w:fldChar w:fldCharType="begin" w:fldLock="1"/>
            </w:r>
            <w:r>
              <w:instrText>MERGEFIELD Att.Alias</w:instrText>
            </w:r>
            <w:r>
              <w:fldChar w:fldCharType="separate"/>
            </w:r>
            <w:r>
              <w:t>23</w:t>
            </w:r>
            <w:r>
              <w:fldChar w:fldCharType="end"/>
            </w:r>
          </w:p>
        </w:tc>
        <w:tc>
          <w:tcPr>
            <w:tcW w:w="2970" w:type="dxa"/>
            <w:tcBorders>
              <w:top w:val="nil"/>
              <w:left w:val="nil"/>
              <w:bottom w:val="nil"/>
              <w:right w:val="nil"/>
            </w:tcBorders>
          </w:tcPr>
          <w:p w14:paraId="3C4A8A66" w14:textId="77777777" w:rsidR="009924B7" w:rsidRDefault="009924B7" w:rsidP="009924B7">
            <w:r>
              <w:fldChar w:fldCharType="begin" w:fldLock="1"/>
            </w:r>
            <w:r>
              <w:instrText>MERGEFIELD Att.Name</w:instrText>
            </w:r>
            <w:r>
              <w:fldChar w:fldCharType="separate"/>
            </w:r>
            <w:r>
              <w:t>hoger beroep aangetekend</w:t>
            </w:r>
            <w:r>
              <w:fldChar w:fldCharType="end"/>
            </w:r>
          </w:p>
        </w:tc>
        <w:tc>
          <w:tcPr>
            <w:tcW w:w="4500" w:type="dxa"/>
            <w:tcBorders>
              <w:top w:val="nil"/>
              <w:left w:val="nil"/>
              <w:bottom w:val="nil"/>
              <w:right w:val="nil"/>
            </w:tcBorders>
          </w:tcPr>
          <w:p w14:paraId="12AC3B3B" w14:textId="77777777" w:rsidR="009924B7" w:rsidRDefault="009924B7" w:rsidP="009924B7">
            <w:r>
              <w:fldChar w:fldCharType="begin" w:fldLock="1"/>
            </w:r>
            <w:r>
              <w:instrText>MERGEFIELD Att.Notes</w:instrText>
            </w:r>
            <w:r>
              <w:fldChar w:fldCharType="end"/>
            </w:r>
          </w:p>
        </w:tc>
      </w:tr>
      <w:tr w:rsidR="009924B7" w14:paraId="269111F3" w14:textId="77777777" w:rsidTr="009924B7">
        <w:tc>
          <w:tcPr>
            <w:tcW w:w="1710" w:type="dxa"/>
            <w:tcBorders>
              <w:top w:val="nil"/>
              <w:left w:val="nil"/>
              <w:bottom w:val="nil"/>
              <w:right w:val="nil"/>
            </w:tcBorders>
          </w:tcPr>
          <w:p w14:paraId="7C5359C7" w14:textId="77777777" w:rsidR="009924B7" w:rsidRDefault="009924B7" w:rsidP="009924B7"/>
        </w:tc>
        <w:tc>
          <w:tcPr>
            <w:tcW w:w="2970" w:type="dxa"/>
            <w:tcBorders>
              <w:top w:val="nil"/>
              <w:left w:val="nil"/>
              <w:bottom w:val="nil"/>
              <w:right w:val="nil"/>
            </w:tcBorders>
          </w:tcPr>
          <w:p w14:paraId="24A811EB" w14:textId="77777777" w:rsidR="009924B7" w:rsidRDefault="009924B7" w:rsidP="009924B7"/>
        </w:tc>
        <w:tc>
          <w:tcPr>
            <w:tcW w:w="4500" w:type="dxa"/>
            <w:tcBorders>
              <w:top w:val="nil"/>
              <w:left w:val="nil"/>
              <w:bottom w:val="nil"/>
              <w:right w:val="nil"/>
            </w:tcBorders>
          </w:tcPr>
          <w:p w14:paraId="5EC42A21" w14:textId="77777777" w:rsidR="009924B7" w:rsidRDefault="009924B7" w:rsidP="009924B7"/>
        </w:tc>
        <w:bookmarkEnd w:id="973"/>
      </w:tr>
      <w:bookmarkStart w:id="974" w:name="BKM_061344AB_8980_4127_A21E_CCFAAF3E1C0F"/>
      <w:tr w:rsidR="009924B7" w14:paraId="6A5F2A12" w14:textId="77777777" w:rsidTr="009924B7">
        <w:tc>
          <w:tcPr>
            <w:tcW w:w="1710" w:type="dxa"/>
            <w:tcBorders>
              <w:top w:val="nil"/>
              <w:left w:val="nil"/>
              <w:bottom w:val="nil"/>
              <w:right w:val="nil"/>
            </w:tcBorders>
          </w:tcPr>
          <w:p w14:paraId="266A6894" w14:textId="77777777" w:rsidR="009924B7" w:rsidRDefault="009924B7" w:rsidP="009924B7">
            <w:r>
              <w:fldChar w:fldCharType="begin" w:fldLock="1"/>
            </w:r>
            <w:r>
              <w:instrText>MERGEFIELD Att.Alias</w:instrText>
            </w:r>
            <w:r>
              <w:fldChar w:fldCharType="separate"/>
            </w:r>
            <w:r>
              <w:t>24</w:t>
            </w:r>
            <w:r>
              <w:fldChar w:fldCharType="end"/>
            </w:r>
          </w:p>
        </w:tc>
        <w:tc>
          <w:tcPr>
            <w:tcW w:w="2970" w:type="dxa"/>
            <w:tcBorders>
              <w:top w:val="nil"/>
              <w:left w:val="nil"/>
              <w:bottom w:val="nil"/>
              <w:right w:val="nil"/>
            </w:tcBorders>
          </w:tcPr>
          <w:p w14:paraId="5B3AAC50" w14:textId="77777777" w:rsidR="009924B7" w:rsidRDefault="009924B7" w:rsidP="009924B7">
            <w:r>
              <w:fldChar w:fldCharType="begin" w:fldLock="1"/>
            </w:r>
            <w:r>
              <w:instrText>MERGEFIELD Att.Name</w:instrText>
            </w:r>
            <w:r>
              <w:fldChar w:fldCharType="separate"/>
            </w:r>
            <w:r>
              <w:t>uitspraak hoger beroep, beschikking gehandhaafd</w:t>
            </w:r>
            <w:r>
              <w:fldChar w:fldCharType="end"/>
            </w:r>
          </w:p>
        </w:tc>
        <w:tc>
          <w:tcPr>
            <w:tcW w:w="4500" w:type="dxa"/>
            <w:tcBorders>
              <w:top w:val="nil"/>
              <w:left w:val="nil"/>
              <w:bottom w:val="nil"/>
              <w:right w:val="nil"/>
            </w:tcBorders>
          </w:tcPr>
          <w:p w14:paraId="74F15BE4" w14:textId="77777777" w:rsidR="009924B7" w:rsidRDefault="009924B7" w:rsidP="009924B7">
            <w:r>
              <w:fldChar w:fldCharType="begin" w:fldLock="1"/>
            </w:r>
            <w:r>
              <w:instrText>MERGEFIELD Att.Notes</w:instrText>
            </w:r>
            <w:r>
              <w:fldChar w:fldCharType="end"/>
            </w:r>
          </w:p>
        </w:tc>
      </w:tr>
      <w:tr w:rsidR="009924B7" w14:paraId="4998B5A2" w14:textId="77777777" w:rsidTr="009924B7">
        <w:tc>
          <w:tcPr>
            <w:tcW w:w="1710" w:type="dxa"/>
            <w:tcBorders>
              <w:top w:val="nil"/>
              <w:left w:val="nil"/>
              <w:bottom w:val="nil"/>
              <w:right w:val="nil"/>
            </w:tcBorders>
          </w:tcPr>
          <w:p w14:paraId="5FDDD21F" w14:textId="77777777" w:rsidR="009924B7" w:rsidRDefault="009924B7" w:rsidP="009924B7"/>
        </w:tc>
        <w:tc>
          <w:tcPr>
            <w:tcW w:w="2970" w:type="dxa"/>
            <w:tcBorders>
              <w:top w:val="nil"/>
              <w:left w:val="nil"/>
              <w:bottom w:val="nil"/>
              <w:right w:val="nil"/>
            </w:tcBorders>
          </w:tcPr>
          <w:p w14:paraId="5BD2EA71" w14:textId="77777777" w:rsidR="009924B7" w:rsidRDefault="009924B7" w:rsidP="009924B7"/>
        </w:tc>
        <w:tc>
          <w:tcPr>
            <w:tcW w:w="4500" w:type="dxa"/>
            <w:tcBorders>
              <w:top w:val="nil"/>
              <w:left w:val="nil"/>
              <w:bottom w:val="nil"/>
              <w:right w:val="nil"/>
            </w:tcBorders>
          </w:tcPr>
          <w:p w14:paraId="4578E291" w14:textId="77777777" w:rsidR="009924B7" w:rsidRDefault="009924B7" w:rsidP="009924B7"/>
        </w:tc>
        <w:bookmarkEnd w:id="974"/>
      </w:tr>
      <w:bookmarkStart w:id="975" w:name="BKM_CBD5868C_E652_461d_82FA_98045B3E15C6"/>
      <w:tr w:rsidR="009924B7" w14:paraId="0C61E784" w14:textId="77777777" w:rsidTr="009924B7">
        <w:tc>
          <w:tcPr>
            <w:tcW w:w="1710" w:type="dxa"/>
            <w:tcBorders>
              <w:top w:val="nil"/>
              <w:left w:val="nil"/>
              <w:bottom w:val="nil"/>
              <w:right w:val="nil"/>
            </w:tcBorders>
          </w:tcPr>
          <w:p w14:paraId="027CE358" w14:textId="77777777" w:rsidR="009924B7" w:rsidRDefault="009924B7" w:rsidP="009924B7">
            <w:r>
              <w:fldChar w:fldCharType="begin" w:fldLock="1"/>
            </w:r>
            <w:r>
              <w:instrText>MERGEFIELD Att.Alias</w:instrText>
            </w:r>
            <w:r>
              <w:fldChar w:fldCharType="separate"/>
            </w:r>
            <w:r>
              <w:t>25</w:t>
            </w:r>
            <w:r>
              <w:fldChar w:fldCharType="end"/>
            </w:r>
          </w:p>
        </w:tc>
        <w:tc>
          <w:tcPr>
            <w:tcW w:w="2970" w:type="dxa"/>
            <w:tcBorders>
              <w:top w:val="nil"/>
              <w:left w:val="nil"/>
              <w:bottom w:val="nil"/>
              <w:right w:val="nil"/>
            </w:tcBorders>
          </w:tcPr>
          <w:p w14:paraId="0C2A5222" w14:textId="77777777" w:rsidR="009924B7" w:rsidRDefault="009924B7" w:rsidP="009924B7">
            <w:r>
              <w:fldChar w:fldCharType="begin" w:fldLock="1"/>
            </w:r>
            <w:r>
              <w:instrText>MERGEFIELD Att.Name</w:instrText>
            </w:r>
            <w:r>
              <w:fldChar w:fldCharType="separate"/>
            </w:r>
            <w:r>
              <w:t xml:space="preserve"> uitspraak hoger beroep, vastgestelde waarde veranderd</w:t>
            </w:r>
            <w:r>
              <w:fldChar w:fldCharType="end"/>
            </w:r>
          </w:p>
        </w:tc>
        <w:tc>
          <w:tcPr>
            <w:tcW w:w="4500" w:type="dxa"/>
            <w:tcBorders>
              <w:top w:val="nil"/>
              <w:left w:val="nil"/>
              <w:bottom w:val="nil"/>
              <w:right w:val="nil"/>
            </w:tcBorders>
          </w:tcPr>
          <w:p w14:paraId="4E9D8771" w14:textId="77777777" w:rsidR="009924B7" w:rsidRDefault="009924B7" w:rsidP="009924B7">
            <w:r>
              <w:fldChar w:fldCharType="begin" w:fldLock="1"/>
            </w:r>
            <w:r>
              <w:instrText>MERGEFIELD Att.Notes</w:instrText>
            </w:r>
            <w:r>
              <w:fldChar w:fldCharType="end"/>
            </w:r>
          </w:p>
        </w:tc>
      </w:tr>
      <w:tr w:rsidR="009924B7" w14:paraId="5D7EB984" w14:textId="77777777" w:rsidTr="009924B7">
        <w:tc>
          <w:tcPr>
            <w:tcW w:w="1710" w:type="dxa"/>
            <w:tcBorders>
              <w:top w:val="nil"/>
              <w:left w:val="nil"/>
              <w:bottom w:val="nil"/>
              <w:right w:val="nil"/>
            </w:tcBorders>
          </w:tcPr>
          <w:p w14:paraId="22FB659B" w14:textId="77777777" w:rsidR="009924B7" w:rsidRDefault="009924B7" w:rsidP="009924B7"/>
        </w:tc>
        <w:tc>
          <w:tcPr>
            <w:tcW w:w="2970" w:type="dxa"/>
            <w:tcBorders>
              <w:top w:val="nil"/>
              <w:left w:val="nil"/>
              <w:bottom w:val="nil"/>
              <w:right w:val="nil"/>
            </w:tcBorders>
          </w:tcPr>
          <w:p w14:paraId="2175BD0F" w14:textId="77777777" w:rsidR="009924B7" w:rsidRDefault="009924B7" w:rsidP="009924B7"/>
        </w:tc>
        <w:tc>
          <w:tcPr>
            <w:tcW w:w="4500" w:type="dxa"/>
            <w:tcBorders>
              <w:top w:val="nil"/>
              <w:left w:val="nil"/>
              <w:bottom w:val="nil"/>
              <w:right w:val="nil"/>
            </w:tcBorders>
          </w:tcPr>
          <w:p w14:paraId="3CE2A272" w14:textId="77777777" w:rsidR="009924B7" w:rsidRDefault="009924B7" w:rsidP="009924B7"/>
        </w:tc>
        <w:bookmarkEnd w:id="975"/>
      </w:tr>
      <w:bookmarkStart w:id="976" w:name="BKM_5F5FF720_ED33_4862_93D3_C388E605C809"/>
      <w:tr w:rsidR="009924B7" w14:paraId="687F1846" w14:textId="77777777" w:rsidTr="009924B7">
        <w:tc>
          <w:tcPr>
            <w:tcW w:w="1710" w:type="dxa"/>
            <w:tcBorders>
              <w:top w:val="nil"/>
              <w:left w:val="nil"/>
              <w:bottom w:val="nil"/>
              <w:right w:val="nil"/>
            </w:tcBorders>
          </w:tcPr>
          <w:p w14:paraId="619FEF71" w14:textId="77777777" w:rsidR="009924B7" w:rsidRDefault="009924B7" w:rsidP="009924B7">
            <w:r>
              <w:fldChar w:fldCharType="begin" w:fldLock="1"/>
            </w:r>
            <w:r>
              <w:instrText>MERGEFIELD Att.Alias</w:instrText>
            </w:r>
            <w:r>
              <w:fldChar w:fldCharType="separate"/>
            </w:r>
            <w:r>
              <w:t>30</w:t>
            </w:r>
            <w:r>
              <w:fldChar w:fldCharType="end"/>
            </w:r>
          </w:p>
        </w:tc>
        <w:tc>
          <w:tcPr>
            <w:tcW w:w="2970" w:type="dxa"/>
            <w:tcBorders>
              <w:top w:val="nil"/>
              <w:left w:val="nil"/>
              <w:bottom w:val="nil"/>
              <w:right w:val="nil"/>
            </w:tcBorders>
          </w:tcPr>
          <w:p w14:paraId="4FB1B0DE" w14:textId="77777777" w:rsidR="009924B7" w:rsidRDefault="009924B7" w:rsidP="009924B7">
            <w:r>
              <w:fldChar w:fldCharType="begin" w:fldLock="1"/>
            </w:r>
            <w:r>
              <w:instrText>MERGEFIELD Att.Name</w:instrText>
            </w:r>
            <w:r>
              <w:fldChar w:fldCharType="separate"/>
            </w:r>
            <w:r>
              <w:t>cassatie ingesteld</w:t>
            </w:r>
            <w:r>
              <w:fldChar w:fldCharType="end"/>
            </w:r>
          </w:p>
        </w:tc>
        <w:tc>
          <w:tcPr>
            <w:tcW w:w="4500" w:type="dxa"/>
            <w:tcBorders>
              <w:top w:val="nil"/>
              <w:left w:val="nil"/>
              <w:bottom w:val="nil"/>
              <w:right w:val="nil"/>
            </w:tcBorders>
          </w:tcPr>
          <w:p w14:paraId="6EDB2749" w14:textId="77777777" w:rsidR="009924B7" w:rsidRDefault="009924B7" w:rsidP="009924B7">
            <w:r>
              <w:fldChar w:fldCharType="begin" w:fldLock="1"/>
            </w:r>
            <w:r>
              <w:instrText>MERGEFIELD Att.Notes</w:instrText>
            </w:r>
            <w:r>
              <w:fldChar w:fldCharType="end"/>
            </w:r>
          </w:p>
        </w:tc>
      </w:tr>
      <w:tr w:rsidR="009924B7" w14:paraId="1246FCF7" w14:textId="77777777" w:rsidTr="009924B7">
        <w:tc>
          <w:tcPr>
            <w:tcW w:w="1710" w:type="dxa"/>
            <w:tcBorders>
              <w:top w:val="nil"/>
              <w:left w:val="nil"/>
              <w:bottom w:val="nil"/>
              <w:right w:val="nil"/>
            </w:tcBorders>
          </w:tcPr>
          <w:p w14:paraId="6ED31FE6" w14:textId="77777777" w:rsidR="009924B7" w:rsidRDefault="009924B7" w:rsidP="009924B7"/>
        </w:tc>
        <w:tc>
          <w:tcPr>
            <w:tcW w:w="2970" w:type="dxa"/>
            <w:tcBorders>
              <w:top w:val="nil"/>
              <w:left w:val="nil"/>
              <w:bottom w:val="nil"/>
              <w:right w:val="nil"/>
            </w:tcBorders>
          </w:tcPr>
          <w:p w14:paraId="347BBF07" w14:textId="77777777" w:rsidR="009924B7" w:rsidRDefault="009924B7" w:rsidP="009924B7"/>
        </w:tc>
        <w:tc>
          <w:tcPr>
            <w:tcW w:w="4500" w:type="dxa"/>
            <w:tcBorders>
              <w:top w:val="nil"/>
              <w:left w:val="nil"/>
              <w:bottom w:val="nil"/>
              <w:right w:val="nil"/>
            </w:tcBorders>
          </w:tcPr>
          <w:p w14:paraId="0A5C4EC8" w14:textId="77777777" w:rsidR="009924B7" w:rsidRDefault="009924B7" w:rsidP="009924B7"/>
        </w:tc>
        <w:bookmarkEnd w:id="976"/>
      </w:tr>
      <w:bookmarkStart w:id="977" w:name="BKM_8D1A2957_B59C_48e6_8FB1_FEC9FB631781"/>
      <w:tr w:rsidR="009924B7" w14:paraId="5A0EADFE" w14:textId="77777777" w:rsidTr="009924B7">
        <w:tc>
          <w:tcPr>
            <w:tcW w:w="1710" w:type="dxa"/>
            <w:tcBorders>
              <w:top w:val="nil"/>
              <w:left w:val="nil"/>
              <w:bottom w:val="nil"/>
              <w:right w:val="nil"/>
            </w:tcBorders>
          </w:tcPr>
          <w:p w14:paraId="48634CF2" w14:textId="77777777" w:rsidR="009924B7" w:rsidRDefault="009924B7" w:rsidP="009924B7">
            <w:r>
              <w:fldChar w:fldCharType="begin" w:fldLock="1"/>
            </w:r>
            <w:r>
              <w:instrText>MERGEFIELD Att.Alias</w:instrText>
            </w:r>
            <w:r>
              <w:fldChar w:fldCharType="separate"/>
            </w:r>
            <w:r>
              <w:t>31</w:t>
            </w:r>
            <w:r>
              <w:fldChar w:fldCharType="end"/>
            </w:r>
          </w:p>
        </w:tc>
        <w:tc>
          <w:tcPr>
            <w:tcW w:w="2970" w:type="dxa"/>
            <w:tcBorders>
              <w:top w:val="nil"/>
              <w:left w:val="nil"/>
              <w:bottom w:val="nil"/>
              <w:right w:val="nil"/>
            </w:tcBorders>
          </w:tcPr>
          <w:p w14:paraId="248BC91E" w14:textId="77777777" w:rsidR="009924B7" w:rsidRDefault="009924B7" w:rsidP="009924B7">
            <w:r>
              <w:fldChar w:fldCharType="begin" w:fldLock="1"/>
            </w:r>
            <w:r>
              <w:instrText>MERGEFIELD Att.Name</w:instrText>
            </w:r>
            <w:r>
              <w:fldChar w:fldCharType="separate"/>
            </w:r>
            <w:r>
              <w:t>arrest Hoge Raad, beschikking gehandhaafd</w:t>
            </w:r>
            <w:r>
              <w:fldChar w:fldCharType="end"/>
            </w:r>
          </w:p>
        </w:tc>
        <w:tc>
          <w:tcPr>
            <w:tcW w:w="4500" w:type="dxa"/>
            <w:tcBorders>
              <w:top w:val="nil"/>
              <w:left w:val="nil"/>
              <w:bottom w:val="nil"/>
              <w:right w:val="nil"/>
            </w:tcBorders>
          </w:tcPr>
          <w:p w14:paraId="21AF3847" w14:textId="77777777" w:rsidR="009924B7" w:rsidRDefault="009924B7" w:rsidP="009924B7">
            <w:r>
              <w:fldChar w:fldCharType="begin" w:fldLock="1"/>
            </w:r>
            <w:r>
              <w:instrText>MERGEFIELD Att.Notes</w:instrText>
            </w:r>
            <w:r>
              <w:fldChar w:fldCharType="end"/>
            </w:r>
          </w:p>
        </w:tc>
      </w:tr>
      <w:tr w:rsidR="009924B7" w14:paraId="2147EA25" w14:textId="77777777" w:rsidTr="009924B7">
        <w:tc>
          <w:tcPr>
            <w:tcW w:w="1710" w:type="dxa"/>
            <w:tcBorders>
              <w:top w:val="nil"/>
              <w:left w:val="nil"/>
              <w:bottom w:val="nil"/>
              <w:right w:val="nil"/>
            </w:tcBorders>
          </w:tcPr>
          <w:p w14:paraId="0035DDF1" w14:textId="77777777" w:rsidR="009924B7" w:rsidRDefault="009924B7" w:rsidP="009924B7"/>
        </w:tc>
        <w:tc>
          <w:tcPr>
            <w:tcW w:w="2970" w:type="dxa"/>
            <w:tcBorders>
              <w:top w:val="nil"/>
              <w:left w:val="nil"/>
              <w:bottom w:val="nil"/>
              <w:right w:val="nil"/>
            </w:tcBorders>
          </w:tcPr>
          <w:p w14:paraId="2D9012E9" w14:textId="77777777" w:rsidR="009924B7" w:rsidRDefault="009924B7" w:rsidP="009924B7"/>
        </w:tc>
        <w:tc>
          <w:tcPr>
            <w:tcW w:w="4500" w:type="dxa"/>
            <w:tcBorders>
              <w:top w:val="nil"/>
              <w:left w:val="nil"/>
              <w:bottom w:val="nil"/>
              <w:right w:val="nil"/>
            </w:tcBorders>
          </w:tcPr>
          <w:p w14:paraId="0B323C81" w14:textId="77777777" w:rsidR="009924B7" w:rsidRDefault="009924B7" w:rsidP="009924B7"/>
        </w:tc>
        <w:bookmarkEnd w:id="977"/>
      </w:tr>
      <w:bookmarkStart w:id="978" w:name="BKM_C6A4BCD1_1160_4044_B5A7_ED033A51F178"/>
      <w:tr w:rsidR="009924B7" w14:paraId="199C7B2E" w14:textId="77777777" w:rsidTr="009924B7">
        <w:tc>
          <w:tcPr>
            <w:tcW w:w="1710" w:type="dxa"/>
            <w:tcBorders>
              <w:top w:val="nil"/>
              <w:left w:val="nil"/>
              <w:bottom w:val="nil"/>
              <w:right w:val="nil"/>
            </w:tcBorders>
          </w:tcPr>
          <w:p w14:paraId="5EEE59A4" w14:textId="77777777" w:rsidR="009924B7" w:rsidRDefault="009924B7" w:rsidP="009924B7">
            <w:r>
              <w:fldChar w:fldCharType="begin" w:fldLock="1"/>
            </w:r>
            <w:r>
              <w:instrText>MERGEFIELD Att.Alias</w:instrText>
            </w:r>
            <w:r>
              <w:fldChar w:fldCharType="separate"/>
            </w:r>
            <w:r>
              <w:t>32</w:t>
            </w:r>
            <w:r>
              <w:fldChar w:fldCharType="end"/>
            </w:r>
          </w:p>
        </w:tc>
        <w:tc>
          <w:tcPr>
            <w:tcW w:w="2970" w:type="dxa"/>
            <w:tcBorders>
              <w:top w:val="nil"/>
              <w:left w:val="nil"/>
              <w:bottom w:val="nil"/>
              <w:right w:val="nil"/>
            </w:tcBorders>
          </w:tcPr>
          <w:p w14:paraId="78F1DE5D" w14:textId="77777777" w:rsidR="009924B7" w:rsidRDefault="009924B7" w:rsidP="009924B7">
            <w:r>
              <w:fldChar w:fldCharType="begin" w:fldLock="1"/>
            </w:r>
            <w:r>
              <w:instrText>MERGEFIELD Att.Name</w:instrText>
            </w:r>
            <w:r>
              <w:fldChar w:fldCharType="separate"/>
            </w:r>
            <w:r>
              <w:t>arrest Hoge Raad, vastgestelde waarde veranderd</w:t>
            </w:r>
            <w:r>
              <w:fldChar w:fldCharType="end"/>
            </w:r>
          </w:p>
        </w:tc>
        <w:tc>
          <w:tcPr>
            <w:tcW w:w="4500" w:type="dxa"/>
            <w:tcBorders>
              <w:top w:val="nil"/>
              <w:left w:val="nil"/>
              <w:bottom w:val="nil"/>
              <w:right w:val="nil"/>
            </w:tcBorders>
          </w:tcPr>
          <w:p w14:paraId="71EC844D" w14:textId="77777777" w:rsidR="009924B7" w:rsidRDefault="009924B7" w:rsidP="009924B7">
            <w:r>
              <w:fldChar w:fldCharType="begin" w:fldLock="1"/>
            </w:r>
            <w:r>
              <w:instrText>MERGEFIELD Att.Notes</w:instrText>
            </w:r>
            <w:r>
              <w:fldChar w:fldCharType="end"/>
            </w:r>
          </w:p>
        </w:tc>
      </w:tr>
      <w:tr w:rsidR="009924B7" w14:paraId="0E2615E2" w14:textId="77777777" w:rsidTr="009924B7">
        <w:tc>
          <w:tcPr>
            <w:tcW w:w="1710" w:type="dxa"/>
            <w:tcBorders>
              <w:top w:val="nil"/>
              <w:left w:val="nil"/>
              <w:bottom w:val="nil"/>
              <w:right w:val="nil"/>
            </w:tcBorders>
          </w:tcPr>
          <w:p w14:paraId="232E5B45" w14:textId="77777777" w:rsidR="009924B7" w:rsidRDefault="009924B7" w:rsidP="009924B7"/>
        </w:tc>
        <w:tc>
          <w:tcPr>
            <w:tcW w:w="2970" w:type="dxa"/>
            <w:tcBorders>
              <w:top w:val="nil"/>
              <w:left w:val="nil"/>
              <w:bottom w:val="nil"/>
              <w:right w:val="nil"/>
            </w:tcBorders>
          </w:tcPr>
          <w:p w14:paraId="44702B73" w14:textId="77777777" w:rsidR="009924B7" w:rsidRDefault="009924B7" w:rsidP="009924B7"/>
        </w:tc>
        <w:tc>
          <w:tcPr>
            <w:tcW w:w="4500" w:type="dxa"/>
            <w:tcBorders>
              <w:top w:val="nil"/>
              <w:left w:val="nil"/>
              <w:bottom w:val="nil"/>
              <w:right w:val="nil"/>
            </w:tcBorders>
          </w:tcPr>
          <w:p w14:paraId="1E3FBC43" w14:textId="77777777" w:rsidR="009924B7" w:rsidRDefault="009924B7" w:rsidP="009924B7"/>
        </w:tc>
        <w:bookmarkEnd w:id="978"/>
      </w:tr>
      <w:bookmarkStart w:id="979" w:name="BKM_9EF882FC_F300_4f1c_A994_A719A7B111AF"/>
      <w:tr w:rsidR="009924B7" w14:paraId="611CDBBC" w14:textId="77777777" w:rsidTr="009924B7">
        <w:tc>
          <w:tcPr>
            <w:tcW w:w="1710" w:type="dxa"/>
            <w:tcBorders>
              <w:top w:val="nil"/>
              <w:left w:val="nil"/>
              <w:bottom w:val="nil"/>
              <w:right w:val="nil"/>
            </w:tcBorders>
          </w:tcPr>
          <w:p w14:paraId="662233C6" w14:textId="77777777" w:rsidR="009924B7" w:rsidRDefault="009924B7" w:rsidP="009924B7">
            <w:r>
              <w:fldChar w:fldCharType="begin" w:fldLock="1"/>
            </w:r>
            <w:r>
              <w:instrText>MERGEFIELD Att.Alias</w:instrText>
            </w:r>
            <w:r>
              <w:fldChar w:fldCharType="separate"/>
            </w:r>
            <w:r>
              <w:t>33</w:t>
            </w:r>
            <w:r>
              <w:fldChar w:fldCharType="end"/>
            </w:r>
          </w:p>
        </w:tc>
        <w:tc>
          <w:tcPr>
            <w:tcW w:w="2970" w:type="dxa"/>
            <w:tcBorders>
              <w:top w:val="nil"/>
              <w:left w:val="nil"/>
              <w:bottom w:val="nil"/>
              <w:right w:val="nil"/>
            </w:tcBorders>
          </w:tcPr>
          <w:p w14:paraId="4929275E" w14:textId="77777777" w:rsidR="009924B7" w:rsidRDefault="009924B7" w:rsidP="009924B7">
            <w:r>
              <w:fldChar w:fldCharType="begin" w:fldLock="1"/>
            </w:r>
            <w:r>
              <w:instrText>MERGEFIELD Att.Name</w:instrText>
            </w:r>
            <w:r>
              <w:fldChar w:fldCharType="separate"/>
            </w:r>
            <w:r>
              <w:t>arrest Hoge Raad, geding verwezen</w:t>
            </w:r>
            <w:r>
              <w:fldChar w:fldCharType="end"/>
            </w:r>
          </w:p>
        </w:tc>
        <w:tc>
          <w:tcPr>
            <w:tcW w:w="4500" w:type="dxa"/>
            <w:tcBorders>
              <w:top w:val="nil"/>
              <w:left w:val="nil"/>
              <w:bottom w:val="nil"/>
              <w:right w:val="nil"/>
            </w:tcBorders>
          </w:tcPr>
          <w:p w14:paraId="4AD82554" w14:textId="77777777" w:rsidR="009924B7" w:rsidRDefault="009924B7" w:rsidP="009924B7">
            <w:r>
              <w:fldChar w:fldCharType="begin" w:fldLock="1"/>
            </w:r>
            <w:r>
              <w:instrText>MERGEFIELD Att.Notes</w:instrText>
            </w:r>
            <w:r>
              <w:fldChar w:fldCharType="end"/>
            </w:r>
          </w:p>
        </w:tc>
      </w:tr>
      <w:tr w:rsidR="009924B7" w14:paraId="7754CE51" w14:textId="77777777" w:rsidTr="009924B7">
        <w:tc>
          <w:tcPr>
            <w:tcW w:w="1710" w:type="dxa"/>
            <w:tcBorders>
              <w:top w:val="nil"/>
              <w:left w:val="nil"/>
              <w:bottom w:val="nil"/>
              <w:right w:val="nil"/>
            </w:tcBorders>
          </w:tcPr>
          <w:p w14:paraId="2B269B6E" w14:textId="77777777" w:rsidR="009924B7" w:rsidRDefault="009924B7" w:rsidP="009924B7"/>
        </w:tc>
        <w:tc>
          <w:tcPr>
            <w:tcW w:w="2970" w:type="dxa"/>
            <w:tcBorders>
              <w:top w:val="nil"/>
              <w:left w:val="nil"/>
              <w:bottom w:val="nil"/>
              <w:right w:val="nil"/>
            </w:tcBorders>
          </w:tcPr>
          <w:p w14:paraId="0325A687" w14:textId="77777777" w:rsidR="009924B7" w:rsidRDefault="009924B7" w:rsidP="009924B7"/>
        </w:tc>
        <w:tc>
          <w:tcPr>
            <w:tcW w:w="4500" w:type="dxa"/>
            <w:tcBorders>
              <w:top w:val="nil"/>
              <w:left w:val="nil"/>
              <w:bottom w:val="nil"/>
              <w:right w:val="nil"/>
            </w:tcBorders>
          </w:tcPr>
          <w:p w14:paraId="56723B2B" w14:textId="77777777" w:rsidR="009924B7" w:rsidRDefault="009924B7" w:rsidP="009924B7"/>
        </w:tc>
        <w:bookmarkEnd w:id="979"/>
      </w:tr>
      <w:bookmarkStart w:id="980" w:name="BKM_6BB10DB2_9647_4aff_9D0B_B2BEC03CE935"/>
      <w:tr w:rsidR="009924B7" w14:paraId="0E492212" w14:textId="77777777" w:rsidTr="009924B7">
        <w:tc>
          <w:tcPr>
            <w:tcW w:w="1710" w:type="dxa"/>
            <w:tcBorders>
              <w:top w:val="nil"/>
              <w:left w:val="nil"/>
              <w:bottom w:val="nil"/>
              <w:right w:val="nil"/>
            </w:tcBorders>
          </w:tcPr>
          <w:p w14:paraId="0B7BE746" w14:textId="77777777" w:rsidR="009924B7" w:rsidRDefault="009924B7" w:rsidP="009924B7">
            <w:r>
              <w:lastRenderedPageBreak/>
              <w:fldChar w:fldCharType="begin" w:fldLock="1"/>
            </w:r>
            <w:r>
              <w:instrText>MERGEFIELD Att.Alias</w:instrText>
            </w:r>
            <w:r>
              <w:fldChar w:fldCharType="separate"/>
            </w:r>
            <w:r>
              <w:t>99</w:t>
            </w:r>
            <w:r>
              <w:fldChar w:fldCharType="end"/>
            </w:r>
          </w:p>
        </w:tc>
        <w:tc>
          <w:tcPr>
            <w:tcW w:w="2970" w:type="dxa"/>
            <w:tcBorders>
              <w:top w:val="nil"/>
              <w:left w:val="nil"/>
              <w:bottom w:val="nil"/>
              <w:right w:val="nil"/>
            </w:tcBorders>
          </w:tcPr>
          <w:p w14:paraId="2B6426D9" w14:textId="77777777" w:rsidR="009924B7" w:rsidRDefault="009924B7" w:rsidP="009924B7">
            <w:r>
              <w:fldChar w:fldCharType="begin" w:fldLock="1"/>
            </w:r>
            <w:r>
              <w:instrText>MERGEFIELD Att.Name</w:instrText>
            </w:r>
            <w:r>
              <w:fldChar w:fldCharType="separate"/>
            </w:r>
            <w:r>
              <w:t>waarde te gebruiken voor voorlopige aanslag</w:t>
            </w:r>
            <w:r>
              <w:fldChar w:fldCharType="end"/>
            </w:r>
          </w:p>
        </w:tc>
        <w:tc>
          <w:tcPr>
            <w:tcW w:w="4500" w:type="dxa"/>
            <w:tcBorders>
              <w:top w:val="nil"/>
              <w:left w:val="nil"/>
              <w:bottom w:val="nil"/>
              <w:right w:val="nil"/>
            </w:tcBorders>
          </w:tcPr>
          <w:p w14:paraId="3C331212" w14:textId="77777777" w:rsidR="009924B7" w:rsidRDefault="009924B7" w:rsidP="009924B7">
            <w:r>
              <w:fldChar w:fldCharType="begin" w:fldLock="1"/>
            </w:r>
            <w:r>
              <w:instrText>MERGEFIELD Att.Notes</w:instrText>
            </w:r>
            <w:r>
              <w:fldChar w:fldCharType="end"/>
            </w:r>
          </w:p>
        </w:tc>
      </w:tr>
    </w:tbl>
    <w:p w14:paraId="6B964FB6" w14:textId="77777777" w:rsidR="009924B7" w:rsidRDefault="009924B7">
      <w:r>
        <w:br w:type="page"/>
      </w:r>
    </w:p>
    <w:tbl>
      <w:tblPr>
        <w:tblW w:w="9180" w:type="dxa"/>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0A3D874" w14:textId="77777777" w:rsidTr="009924B7">
        <w:tc>
          <w:tcPr>
            <w:tcW w:w="1710" w:type="dxa"/>
            <w:tcBorders>
              <w:top w:val="nil"/>
              <w:left w:val="nil"/>
              <w:bottom w:val="nil"/>
              <w:right w:val="nil"/>
            </w:tcBorders>
          </w:tcPr>
          <w:p w14:paraId="26ACC4BD" w14:textId="34EFB8EE" w:rsidR="009924B7" w:rsidRDefault="009924B7" w:rsidP="009924B7">
            <w:r>
              <w:lastRenderedPageBreak/>
              <w:br w:type="page"/>
            </w:r>
            <w:r>
              <w:br w:type="page"/>
            </w:r>
          </w:p>
        </w:tc>
        <w:tc>
          <w:tcPr>
            <w:tcW w:w="2970" w:type="dxa"/>
            <w:tcBorders>
              <w:top w:val="nil"/>
              <w:left w:val="nil"/>
              <w:bottom w:val="nil"/>
              <w:right w:val="nil"/>
            </w:tcBorders>
          </w:tcPr>
          <w:p w14:paraId="4D0442FA" w14:textId="77777777" w:rsidR="009924B7" w:rsidRDefault="009924B7" w:rsidP="009924B7"/>
        </w:tc>
        <w:tc>
          <w:tcPr>
            <w:tcW w:w="4500" w:type="dxa"/>
            <w:tcBorders>
              <w:top w:val="nil"/>
              <w:left w:val="nil"/>
              <w:bottom w:val="nil"/>
              <w:right w:val="nil"/>
            </w:tcBorders>
          </w:tcPr>
          <w:p w14:paraId="378A5321" w14:textId="77777777" w:rsidR="009924B7" w:rsidRDefault="009924B7" w:rsidP="009924B7"/>
        </w:tc>
        <w:bookmarkEnd w:id="980"/>
      </w:tr>
      <w:bookmarkEnd w:id="962"/>
    </w:tbl>
    <w:p w14:paraId="38B3AE36" w14:textId="77777777" w:rsidR="009924B7" w:rsidRDefault="009924B7" w:rsidP="009924B7">
      <w:pPr>
        <w:rPr>
          <w:u w:color="000000"/>
        </w:rPr>
      </w:pPr>
    </w:p>
    <w:bookmarkStart w:id="981" w:name="BKM_0F81E79F_B306_40b9_ADCA_59A1E3F55D2B"/>
    <w:p w14:paraId="602F1FD0" w14:textId="77777777" w:rsidR="009924B7" w:rsidRDefault="009924B7" w:rsidP="009924B7">
      <w:pPr>
        <w:pStyle w:val="Kop2"/>
      </w:pPr>
      <w:r>
        <w:rPr>
          <w:b w:val="0"/>
          <w:bCs w:val="0"/>
          <w:color w:val="auto"/>
          <w:sz w:val="20"/>
          <w:szCs w:val="20"/>
        </w:rPr>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rsidRPr="009924B7">
        <w:fldChar w:fldCharType="begin" w:fldLock="1"/>
      </w:r>
      <w:r>
        <w:instrText>MERGEFIELD Element.Name</w:instrText>
      </w:r>
      <w:r w:rsidRPr="009924B7">
        <w:fldChar w:fldCharType="separate"/>
      </w:r>
      <w:r>
        <w:t xml:space="preserve">status geo </w:t>
      </w:r>
      <w:r w:rsidRPr="009924B7">
        <w:t>object</w:t>
      </w:r>
      <w:r w:rsidRPr="009924B7">
        <w:fldChar w:fldCharType="end"/>
      </w:r>
    </w:p>
    <w:p w14:paraId="0AE4525F"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CBDC895" w14:textId="77777777" w:rsidTr="009924B7">
        <w:trPr>
          <w:trHeight w:val="230"/>
        </w:trPr>
        <w:tc>
          <w:tcPr>
            <w:tcW w:w="1710" w:type="dxa"/>
            <w:tcBorders>
              <w:top w:val="nil"/>
              <w:left w:val="nil"/>
              <w:bottom w:val="nil"/>
              <w:right w:val="nil"/>
            </w:tcBorders>
          </w:tcPr>
          <w:p w14:paraId="7438B7E3" w14:textId="77777777" w:rsidR="009924B7" w:rsidRDefault="009924B7" w:rsidP="009924B7">
            <w:r>
              <w:rPr>
                <w:b/>
                <w:bCs/>
              </w:rPr>
              <w:t>Definitie</w:t>
            </w:r>
          </w:p>
        </w:tc>
        <w:tc>
          <w:tcPr>
            <w:tcW w:w="7650" w:type="dxa"/>
            <w:tcBorders>
              <w:top w:val="nil"/>
              <w:left w:val="nil"/>
              <w:bottom w:val="nil"/>
              <w:right w:val="nil"/>
            </w:tcBorders>
          </w:tcPr>
          <w:p w14:paraId="3EF37434" w14:textId="77777777" w:rsidR="009924B7" w:rsidRDefault="009924B7" w:rsidP="009924B7">
            <w:r>
              <w:fldChar w:fldCharType="begin" w:fldLock="1"/>
            </w:r>
            <w:r>
              <w:instrText>MERGEFIELD Element.Notes</w:instrText>
            </w:r>
            <w:r>
              <w:fldChar w:fldCharType="end"/>
            </w:r>
            <w:r w:rsidRPr="009924B7">
              <w:t>Een aanduiding van alle waarden van de status  die een geo oject kan aannemen.</w:t>
            </w:r>
          </w:p>
        </w:tc>
      </w:tr>
    </w:tbl>
    <w:p w14:paraId="37C4BFD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31C59850" w14:textId="77777777" w:rsidTr="009924B7">
        <w:trPr>
          <w:trHeight w:val="230"/>
        </w:trPr>
        <w:tc>
          <w:tcPr>
            <w:tcW w:w="1710" w:type="dxa"/>
            <w:tcBorders>
              <w:top w:val="nil"/>
              <w:left w:val="nil"/>
              <w:bottom w:val="nil"/>
              <w:right w:val="nil"/>
            </w:tcBorders>
          </w:tcPr>
          <w:p w14:paraId="120162EB" w14:textId="77777777" w:rsidR="009924B7" w:rsidRDefault="009924B7" w:rsidP="009924B7">
            <w:pPr>
              <w:rPr>
                <w:i/>
                <w:iCs/>
              </w:rPr>
            </w:pPr>
            <w:bookmarkStart w:id="982" w:name="BKM_4A5A2354_132E_45c1_BC31_6D0EC8BF6E00"/>
            <w:r>
              <w:rPr>
                <w:i/>
                <w:iCs/>
              </w:rPr>
              <w:t>Code</w:t>
            </w:r>
          </w:p>
        </w:tc>
        <w:tc>
          <w:tcPr>
            <w:tcW w:w="2970" w:type="dxa"/>
            <w:tcBorders>
              <w:top w:val="nil"/>
              <w:left w:val="nil"/>
              <w:bottom w:val="nil"/>
              <w:right w:val="nil"/>
            </w:tcBorders>
          </w:tcPr>
          <w:p w14:paraId="5A3C9ED8" w14:textId="77777777" w:rsidR="009924B7" w:rsidRDefault="009924B7" w:rsidP="009924B7">
            <w:pPr>
              <w:rPr>
                <w:i/>
                <w:iCs/>
              </w:rPr>
            </w:pPr>
            <w:r>
              <w:rPr>
                <w:i/>
                <w:iCs/>
              </w:rPr>
              <w:t>Naam</w:t>
            </w:r>
          </w:p>
        </w:tc>
        <w:tc>
          <w:tcPr>
            <w:tcW w:w="4500" w:type="dxa"/>
            <w:tcBorders>
              <w:top w:val="nil"/>
              <w:left w:val="nil"/>
              <w:bottom w:val="nil"/>
              <w:right w:val="nil"/>
            </w:tcBorders>
          </w:tcPr>
          <w:p w14:paraId="62A6BDA0" w14:textId="77777777" w:rsidR="009924B7" w:rsidRDefault="009924B7" w:rsidP="009924B7">
            <w:pPr>
              <w:rPr>
                <w:i/>
                <w:iCs/>
              </w:rPr>
            </w:pPr>
            <w:r>
              <w:rPr>
                <w:i/>
                <w:iCs/>
              </w:rPr>
              <w:t>Definitie</w:t>
            </w:r>
          </w:p>
        </w:tc>
      </w:tr>
      <w:tr w:rsidR="009924B7" w14:paraId="6D89C708" w14:textId="77777777" w:rsidTr="009924B7">
        <w:tc>
          <w:tcPr>
            <w:tcW w:w="1710" w:type="dxa"/>
            <w:tcBorders>
              <w:top w:val="nil"/>
              <w:left w:val="nil"/>
              <w:bottom w:val="nil"/>
              <w:right w:val="nil"/>
            </w:tcBorders>
          </w:tcPr>
          <w:p w14:paraId="0471123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0D3FFE7" w14:textId="77777777" w:rsidR="009924B7" w:rsidRDefault="009924B7" w:rsidP="009924B7">
            <w:r>
              <w:fldChar w:fldCharType="begin" w:fldLock="1"/>
            </w:r>
            <w:r>
              <w:instrText>MERGEFIELD Att.Name</w:instrText>
            </w:r>
            <w:r>
              <w:fldChar w:fldCharType="separate"/>
            </w:r>
            <w:r>
              <w:t>bestaand</w:t>
            </w:r>
            <w:r>
              <w:fldChar w:fldCharType="end"/>
            </w:r>
          </w:p>
        </w:tc>
        <w:tc>
          <w:tcPr>
            <w:tcW w:w="4500" w:type="dxa"/>
            <w:tcBorders>
              <w:top w:val="nil"/>
              <w:left w:val="nil"/>
              <w:bottom w:val="nil"/>
              <w:right w:val="nil"/>
            </w:tcBorders>
          </w:tcPr>
          <w:p w14:paraId="600CFE6F" w14:textId="77777777" w:rsidR="009924B7" w:rsidRDefault="009924B7" w:rsidP="009924B7">
            <w:r>
              <w:fldChar w:fldCharType="begin" w:fldLock="1"/>
            </w:r>
            <w:r>
              <w:instrText>MERGEFIELD Att.Notes</w:instrText>
            </w:r>
            <w:r>
              <w:fldChar w:fldCharType="separate"/>
            </w:r>
            <w:r>
              <w:t>Situatie waarin het object wordt / kan worden gebruikt voor het doel waarvoor het is gebouwd / aangelegd.</w:t>
            </w:r>
            <w:r>
              <w:fldChar w:fldCharType="end"/>
            </w:r>
          </w:p>
        </w:tc>
      </w:tr>
      <w:tr w:rsidR="009924B7" w14:paraId="6C9D56FE" w14:textId="77777777" w:rsidTr="009924B7">
        <w:tc>
          <w:tcPr>
            <w:tcW w:w="1710" w:type="dxa"/>
            <w:tcBorders>
              <w:top w:val="nil"/>
              <w:left w:val="nil"/>
              <w:bottom w:val="nil"/>
              <w:right w:val="nil"/>
            </w:tcBorders>
          </w:tcPr>
          <w:p w14:paraId="59A579FC" w14:textId="77777777" w:rsidR="009924B7" w:rsidRDefault="009924B7" w:rsidP="009924B7"/>
        </w:tc>
        <w:tc>
          <w:tcPr>
            <w:tcW w:w="2970" w:type="dxa"/>
            <w:tcBorders>
              <w:top w:val="nil"/>
              <w:left w:val="nil"/>
              <w:bottom w:val="nil"/>
              <w:right w:val="nil"/>
            </w:tcBorders>
          </w:tcPr>
          <w:p w14:paraId="3C45B0F5" w14:textId="77777777" w:rsidR="009924B7" w:rsidRDefault="009924B7" w:rsidP="009924B7"/>
        </w:tc>
        <w:tc>
          <w:tcPr>
            <w:tcW w:w="4500" w:type="dxa"/>
            <w:tcBorders>
              <w:top w:val="nil"/>
              <w:left w:val="nil"/>
              <w:bottom w:val="nil"/>
              <w:right w:val="nil"/>
            </w:tcBorders>
          </w:tcPr>
          <w:p w14:paraId="58A27CDF" w14:textId="77777777" w:rsidR="009924B7" w:rsidRDefault="009924B7" w:rsidP="009924B7"/>
        </w:tc>
        <w:bookmarkEnd w:id="982"/>
      </w:tr>
      <w:bookmarkStart w:id="983" w:name="BKM_491F43B6_F3AB_4d95_982D_B25953BB78F3"/>
      <w:tr w:rsidR="009924B7" w14:paraId="3012E2CE" w14:textId="77777777" w:rsidTr="009924B7">
        <w:tc>
          <w:tcPr>
            <w:tcW w:w="1710" w:type="dxa"/>
            <w:tcBorders>
              <w:top w:val="nil"/>
              <w:left w:val="nil"/>
              <w:bottom w:val="nil"/>
              <w:right w:val="nil"/>
            </w:tcBorders>
          </w:tcPr>
          <w:p w14:paraId="6B1F424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93DE513" w14:textId="77777777" w:rsidR="009924B7" w:rsidRDefault="009924B7" w:rsidP="009924B7">
            <w:r>
              <w:fldChar w:fldCharType="begin" w:fldLock="1"/>
            </w:r>
            <w:r>
              <w:instrText>MERGEFIELD Att.Name</w:instrText>
            </w:r>
            <w:r>
              <w:fldChar w:fldCharType="separate"/>
            </w:r>
            <w:r>
              <w:t>plan</w:t>
            </w:r>
            <w:r>
              <w:fldChar w:fldCharType="end"/>
            </w:r>
          </w:p>
        </w:tc>
        <w:tc>
          <w:tcPr>
            <w:tcW w:w="4500" w:type="dxa"/>
            <w:tcBorders>
              <w:top w:val="nil"/>
              <w:left w:val="nil"/>
              <w:bottom w:val="nil"/>
              <w:right w:val="nil"/>
            </w:tcBorders>
          </w:tcPr>
          <w:p w14:paraId="4689D08F" w14:textId="77777777" w:rsidR="009924B7" w:rsidRDefault="009924B7" w:rsidP="009924B7">
            <w:r>
              <w:fldChar w:fldCharType="begin" w:fldLock="1"/>
            </w:r>
            <w:r>
              <w:instrText>MERGEFIELD Att.Notes</w:instrText>
            </w:r>
            <w:r>
              <w:fldChar w:fldCharType="separate"/>
            </w:r>
            <w:r>
              <w:t>Situatie die ontstaat op het moment van verlening van een beschikking voor bouw of aanleg en duurt tot het moment waarop het object gereed is voor het beoogde gebruik.</w:t>
            </w:r>
            <w:r>
              <w:fldChar w:fldCharType="end"/>
            </w:r>
          </w:p>
        </w:tc>
      </w:tr>
      <w:tr w:rsidR="009924B7" w14:paraId="11246BDC" w14:textId="77777777" w:rsidTr="009924B7">
        <w:tc>
          <w:tcPr>
            <w:tcW w:w="1710" w:type="dxa"/>
            <w:tcBorders>
              <w:top w:val="nil"/>
              <w:left w:val="nil"/>
              <w:bottom w:val="nil"/>
              <w:right w:val="nil"/>
            </w:tcBorders>
          </w:tcPr>
          <w:p w14:paraId="5F93BF0B" w14:textId="77777777" w:rsidR="009924B7" w:rsidRDefault="009924B7" w:rsidP="009924B7"/>
        </w:tc>
        <w:tc>
          <w:tcPr>
            <w:tcW w:w="2970" w:type="dxa"/>
            <w:tcBorders>
              <w:top w:val="nil"/>
              <w:left w:val="nil"/>
              <w:bottom w:val="nil"/>
              <w:right w:val="nil"/>
            </w:tcBorders>
          </w:tcPr>
          <w:p w14:paraId="4214EA67" w14:textId="77777777" w:rsidR="009924B7" w:rsidRDefault="009924B7" w:rsidP="009924B7"/>
        </w:tc>
        <w:tc>
          <w:tcPr>
            <w:tcW w:w="4500" w:type="dxa"/>
            <w:tcBorders>
              <w:top w:val="nil"/>
              <w:left w:val="nil"/>
              <w:bottom w:val="nil"/>
              <w:right w:val="nil"/>
            </w:tcBorders>
          </w:tcPr>
          <w:p w14:paraId="3771505A" w14:textId="77777777" w:rsidR="009924B7" w:rsidRDefault="009924B7" w:rsidP="009924B7"/>
        </w:tc>
        <w:bookmarkEnd w:id="983"/>
      </w:tr>
      <w:bookmarkStart w:id="984" w:name="BKM_7565EA81_7E17_4f3a_917C_936C1BD6C73F"/>
      <w:tr w:rsidR="009924B7" w14:paraId="0888DED3" w14:textId="77777777" w:rsidTr="009924B7">
        <w:tc>
          <w:tcPr>
            <w:tcW w:w="1710" w:type="dxa"/>
            <w:tcBorders>
              <w:top w:val="nil"/>
              <w:left w:val="nil"/>
              <w:bottom w:val="nil"/>
              <w:right w:val="nil"/>
            </w:tcBorders>
          </w:tcPr>
          <w:p w14:paraId="3D4A7E4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DDA91AD" w14:textId="77777777" w:rsidR="009924B7" w:rsidRDefault="009924B7" w:rsidP="009924B7">
            <w:r>
              <w:fldChar w:fldCharType="begin" w:fldLock="1"/>
            </w:r>
            <w:r>
              <w:instrText>MERGEFIELD Att.Name</w:instrText>
            </w:r>
            <w:r>
              <w:fldChar w:fldCharType="separate"/>
            </w:r>
            <w:r>
              <w:t>historie</w:t>
            </w:r>
            <w:r>
              <w:fldChar w:fldCharType="end"/>
            </w:r>
          </w:p>
        </w:tc>
        <w:tc>
          <w:tcPr>
            <w:tcW w:w="4500" w:type="dxa"/>
            <w:tcBorders>
              <w:top w:val="nil"/>
              <w:left w:val="nil"/>
              <w:bottom w:val="nil"/>
              <w:right w:val="nil"/>
            </w:tcBorders>
          </w:tcPr>
          <w:p w14:paraId="751382AB" w14:textId="77777777" w:rsidR="009924B7" w:rsidRDefault="009924B7" w:rsidP="009924B7">
            <w:r>
              <w:fldChar w:fldCharType="begin" w:fldLock="1"/>
            </w:r>
            <w:r>
              <w:instrText>MERGEFIELD Att.Notes</w:instrText>
            </w:r>
            <w:r>
              <w:fldChar w:fldCharType="separate"/>
            </w:r>
            <w:r>
              <w:t>Situatie waarin het geregistreerde object fysiek niet meer bestaat.</w:t>
            </w:r>
            <w:r>
              <w:fldChar w:fldCharType="end"/>
            </w:r>
          </w:p>
        </w:tc>
      </w:tr>
      <w:tr w:rsidR="009924B7" w14:paraId="74C4BBE0" w14:textId="77777777" w:rsidTr="009924B7">
        <w:tc>
          <w:tcPr>
            <w:tcW w:w="1710" w:type="dxa"/>
            <w:tcBorders>
              <w:top w:val="nil"/>
              <w:left w:val="nil"/>
              <w:bottom w:val="nil"/>
              <w:right w:val="nil"/>
            </w:tcBorders>
          </w:tcPr>
          <w:p w14:paraId="05D8EC25" w14:textId="77777777" w:rsidR="009924B7" w:rsidRDefault="009924B7" w:rsidP="009924B7"/>
        </w:tc>
        <w:tc>
          <w:tcPr>
            <w:tcW w:w="2970" w:type="dxa"/>
            <w:tcBorders>
              <w:top w:val="nil"/>
              <w:left w:val="nil"/>
              <w:bottom w:val="nil"/>
              <w:right w:val="nil"/>
            </w:tcBorders>
          </w:tcPr>
          <w:p w14:paraId="6DE7F05A" w14:textId="77777777" w:rsidR="009924B7" w:rsidRDefault="009924B7" w:rsidP="009924B7"/>
        </w:tc>
        <w:tc>
          <w:tcPr>
            <w:tcW w:w="4500" w:type="dxa"/>
            <w:tcBorders>
              <w:top w:val="nil"/>
              <w:left w:val="nil"/>
              <w:bottom w:val="nil"/>
              <w:right w:val="nil"/>
            </w:tcBorders>
          </w:tcPr>
          <w:p w14:paraId="75FC8D46" w14:textId="77777777" w:rsidR="009924B7" w:rsidRDefault="009924B7" w:rsidP="009924B7"/>
        </w:tc>
        <w:bookmarkEnd w:id="984"/>
      </w:tr>
      <w:bookmarkEnd w:id="981"/>
    </w:tbl>
    <w:p w14:paraId="3A686D8C" w14:textId="6D9B8F0A" w:rsidR="009924B7" w:rsidRDefault="009924B7" w:rsidP="009924B7">
      <w:pPr>
        <w:rPr>
          <w:u w:color="000000"/>
        </w:rPr>
      </w:pPr>
    </w:p>
    <w:p w14:paraId="03CB5A0A" w14:textId="77777777" w:rsidR="009924B7" w:rsidRDefault="009924B7">
      <w:pPr>
        <w:contextualSpacing w:val="0"/>
        <w:rPr>
          <w:u w:color="000000"/>
        </w:rPr>
      </w:pPr>
      <w:r>
        <w:rPr>
          <w:u w:color="000000"/>
        </w:rPr>
        <w:br w:type="page"/>
      </w:r>
    </w:p>
    <w:bookmarkStart w:id="985" w:name="BKM_C27A40AB_D4D2_497b_923F_9C2251708BEF"/>
    <w:p w14:paraId="533F605C"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 xml:space="preserve">status </w:t>
      </w:r>
      <w:r w:rsidRPr="009924B7">
        <w:t>ligplaats</w:t>
      </w:r>
      <w:r>
        <w:t xml:space="preserve"> en standplaats</w:t>
      </w:r>
      <w:r>
        <w:fldChar w:fldCharType="end"/>
      </w:r>
    </w:p>
    <w:p w14:paraId="416094B8"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F337260" w14:textId="77777777" w:rsidTr="009924B7">
        <w:trPr>
          <w:trHeight w:val="230"/>
        </w:trPr>
        <w:tc>
          <w:tcPr>
            <w:tcW w:w="1710" w:type="dxa"/>
            <w:tcBorders>
              <w:top w:val="nil"/>
              <w:left w:val="nil"/>
              <w:bottom w:val="nil"/>
              <w:right w:val="nil"/>
            </w:tcBorders>
          </w:tcPr>
          <w:p w14:paraId="313634E1" w14:textId="77777777" w:rsidR="009924B7" w:rsidRDefault="009924B7" w:rsidP="009924B7">
            <w:r>
              <w:rPr>
                <w:b/>
                <w:bCs/>
              </w:rPr>
              <w:t>Definitie</w:t>
            </w:r>
          </w:p>
        </w:tc>
        <w:tc>
          <w:tcPr>
            <w:tcW w:w="7650" w:type="dxa"/>
            <w:tcBorders>
              <w:top w:val="nil"/>
              <w:left w:val="nil"/>
              <w:bottom w:val="nil"/>
              <w:right w:val="nil"/>
            </w:tcBorders>
          </w:tcPr>
          <w:p w14:paraId="07977402" w14:textId="77777777" w:rsidR="009924B7" w:rsidRPr="009924B7" w:rsidRDefault="009924B7" w:rsidP="009924B7">
            <w:r>
              <w:fldChar w:fldCharType="begin" w:fldLock="1"/>
            </w:r>
            <w:r>
              <w:instrText>MERGEFIELD Element.Notes</w:instrText>
            </w:r>
            <w:r>
              <w:fldChar w:fldCharType="end"/>
            </w:r>
            <w:r w:rsidRPr="009924B7">
              <w:t xml:space="preserve">Een aanduiding van alle waarden die de status van een ligplaats  </w:t>
            </w:r>
          </w:p>
          <w:p w14:paraId="584A2327" w14:textId="77777777" w:rsidR="009924B7" w:rsidRDefault="009924B7" w:rsidP="009924B7">
            <w:r>
              <w:rPr>
                <w:lang w:val="en-US"/>
              </w:rPr>
              <w:t xml:space="preserve">kan aannemen. </w:t>
            </w:r>
          </w:p>
        </w:tc>
      </w:tr>
    </w:tbl>
    <w:p w14:paraId="63B7933B"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C5C4F2A" w14:textId="77777777" w:rsidTr="009924B7">
        <w:trPr>
          <w:trHeight w:val="230"/>
        </w:trPr>
        <w:tc>
          <w:tcPr>
            <w:tcW w:w="1710" w:type="dxa"/>
            <w:tcBorders>
              <w:top w:val="nil"/>
              <w:left w:val="nil"/>
              <w:bottom w:val="nil"/>
              <w:right w:val="nil"/>
            </w:tcBorders>
          </w:tcPr>
          <w:p w14:paraId="14982DC8" w14:textId="77777777" w:rsidR="009924B7" w:rsidRDefault="009924B7" w:rsidP="009924B7">
            <w:pPr>
              <w:rPr>
                <w:i/>
                <w:iCs/>
              </w:rPr>
            </w:pPr>
            <w:bookmarkStart w:id="986" w:name="BKM_50623E60_8EFE_4a95_A39C_34DF9DCA8D41"/>
            <w:r>
              <w:rPr>
                <w:i/>
                <w:iCs/>
              </w:rPr>
              <w:t>Code</w:t>
            </w:r>
          </w:p>
        </w:tc>
        <w:tc>
          <w:tcPr>
            <w:tcW w:w="2970" w:type="dxa"/>
            <w:tcBorders>
              <w:top w:val="nil"/>
              <w:left w:val="nil"/>
              <w:bottom w:val="nil"/>
              <w:right w:val="nil"/>
            </w:tcBorders>
          </w:tcPr>
          <w:p w14:paraId="2D2101FD" w14:textId="77777777" w:rsidR="009924B7" w:rsidRDefault="009924B7" w:rsidP="009924B7">
            <w:pPr>
              <w:rPr>
                <w:i/>
                <w:iCs/>
              </w:rPr>
            </w:pPr>
            <w:r>
              <w:rPr>
                <w:i/>
                <w:iCs/>
              </w:rPr>
              <w:t>Naam</w:t>
            </w:r>
          </w:p>
        </w:tc>
        <w:tc>
          <w:tcPr>
            <w:tcW w:w="4500" w:type="dxa"/>
            <w:tcBorders>
              <w:top w:val="nil"/>
              <w:left w:val="nil"/>
              <w:bottom w:val="nil"/>
              <w:right w:val="nil"/>
            </w:tcBorders>
          </w:tcPr>
          <w:p w14:paraId="66560074" w14:textId="77777777" w:rsidR="009924B7" w:rsidRDefault="009924B7" w:rsidP="009924B7">
            <w:pPr>
              <w:rPr>
                <w:i/>
                <w:iCs/>
              </w:rPr>
            </w:pPr>
            <w:r>
              <w:rPr>
                <w:i/>
                <w:iCs/>
              </w:rPr>
              <w:t>Definitie</w:t>
            </w:r>
          </w:p>
        </w:tc>
      </w:tr>
      <w:tr w:rsidR="009924B7" w14:paraId="797AA213" w14:textId="77777777" w:rsidTr="009924B7">
        <w:tc>
          <w:tcPr>
            <w:tcW w:w="1710" w:type="dxa"/>
            <w:tcBorders>
              <w:top w:val="nil"/>
              <w:left w:val="nil"/>
              <w:bottom w:val="nil"/>
              <w:right w:val="nil"/>
            </w:tcBorders>
          </w:tcPr>
          <w:p w14:paraId="4C55BCB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036D7F6" w14:textId="77777777" w:rsidR="009924B7" w:rsidRDefault="009924B7" w:rsidP="009924B7">
            <w:r>
              <w:fldChar w:fldCharType="begin" w:fldLock="1"/>
            </w:r>
            <w:r>
              <w:instrText>MERGEFIELD Att.Name</w:instrText>
            </w:r>
            <w:r>
              <w:fldChar w:fldCharType="separate"/>
            </w:r>
            <w:r>
              <w:t>plaats aangewezen</w:t>
            </w:r>
            <w:r>
              <w:fldChar w:fldCharType="end"/>
            </w:r>
          </w:p>
        </w:tc>
        <w:tc>
          <w:tcPr>
            <w:tcW w:w="4500" w:type="dxa"/>
            <w:tcBorders>
              <w:top w:val="nil"/>
              <w:left w:val="nil"/>
              <w:bottom w:val="nil"/>
              <w:right w:val="nil"/>
            </w:tcBorders>
          </w:tcPr>
          <w:p w14:paraId="2307B36A" w14:textId="77777777" w:rsidR="009924B7" w:rsidRDefault="009924B7" w:rsidP="009924B7">
            <w:r>
              <w:fldChar w:fldCharType="begin" w:fldLock="1"/>
            </w:r>
            <w:r>
              <w:instrText>MERGEFIELD Att.Notes</w:instrText>
            </w:r>
            <w:r>
              <w:fldChar w:fldCharType="end"/>
            </w:r>
          </w:p>
        </w:tc>
      </w:tr>
      <w:tr w:rsidR="009924B7" w14:paraId="22D3F166" w14:textId="77777777" w:rsidTr="009924B7">
        <w:tc>
          <w:tcPr>
            <w:tcW w:w="1710" w:type="dxa"/>
            <w:tcBorders>
              <w:top w:val="nil"/>
              <w:left w:val="nil"/>
              <w:bottom w:val="nil"/>
              <w:right w:val="nil"/>
            </w:tcBorders>
          </w:tcPr>
          <w:p w14:paraId="70A8B86C" w14:textId="77777777" w:rsidR="009924B7" w:rsidRDefault="009924B7" w:rsidP="009924B7"/>
        </w:tc>
        <w:tc>
          <w:tcPr>
            <w:tcW w:w="2970" w:type="dxa"/>
            <w:tcBorders>
              <w:top w:val="nil"/>
              <w:left w:val="nil"/>
              <w:bottom w:val="nil"/>
              <w:right w:val="nil"/>
            </w:tcBorders>
          </w:tcPr>
          <w:p w14:paraId="13B7FB4D" w14:textId="77777777" w:rsidR="009924B7" w:rsidRDefault="009924B7" w:rsidP="009924B7"/>
        </w:tc>
        <w:tc>
          <w:tcPr>
            <w:tcW w:w="4500" w:type="dxa"/>
            <w:tcBorders>
              <w:top w:val="nil"/>
              <w:left w:val="nil"/>
              <w:bottom w:val="nil"/>
              <w:right w:val="nil"/>
            </w:tcBorders>
          </w:tcPr>
          <w:p w14:paraId="14307A63" w14:textId="77777777" w:rsidR="009924B7" w:rsidRDefault="009924B7" w:rsidP="009924B7"/>
        </w:tc>
        <w:bookmarkEnd w:id="986"/>
      </w:tr>
      <w:bookmarkStart w:id="987" w:name="BKM_925C2AB3_7A94_47ae_B0EB_BFDA4C0E1B4A"/>
      <w:tr w:rsidR="009924B7" w14:paraId="214B6C12" w14:textId="77777777" w:rsidTr="009924B7">
        <w:tc>
          <w:tcPr>
            <w:tcW w:w="1710" w:type="dxa"/>
            <w:tcBorders>
              <w:top w:val="nil"/>
              <w:left w:val="nil"/>
              <w:bottom w:val="nil"/>
              <w:right w:val="nil"/>
            </w:tcBorders>
          </w:tcPr>
          <w:p w14:paraId="37E089D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C147790" w14:textId="77777777" w:rsidR="009924B7" w:rsidRDefault="009924B7" w:rsidP="009924B7">
            <w:r>
              <w:fldChar w:fldCharType="begin" w:fldLock="1"/>
            </w:r>
            <w:r>
              <w:instrText>MERGEFIELD Att.Name</w:instrText>
            </w:r>
            <w:r>
              <w:fldChar w:fldCharType="separate"/>
            </w:r>
            <w:r>
              <w:t>plaats ingetrokken</w:t>
            </w:r>
            <w:r>
              <w:fldChar w:fldCharType="end"/>
            </w:r>
          </w:p>
        </w:tc>
        <w:tc>
          <w:tcPr>
            <w:tcW w:w="4500" w:type="dxa"/>
            <w:tcBorders>
              <w:top w:val="nil"/>
              <w:left w:val="nil"/>
              <w:bottom w:val="nil"/>
              <w:right w:val="nil"/>
            </w:tcBorders>
          </w:tcPr>
          <w:p w14:paraId="783B9837" w14:textId="77777777" w:rsidR="009924B7" w:rsidRDefault="009924B7" w:rsidP="009924B7">
            <w:r>
              <w:fldChar w:fldCharType="begin" w:fldLock="1"/>
            </w:r>
            <w:r>
              <w:instrText>MERGEFIELD Att.Notes</w:instrText>
            </w:r>
            <w:r>
              <w:fldChar w:fldCharType="end"/>
            </w:r>
          </w:p>
        </w:tc>
      </w:tr>
      <w:tr w:rsidR="009924B7" w14:paraId="720B2140" w14:textId="77777777" w:rsidTr="009924B7">
        <w:tc>
          <w:tcPr>
            <w:tcW w:w="1710" w:type="dxa"/>
            <w:tcBorders>
              <w:top w:val="nil"/>
              <w:left w:val="nil"/>
              <w:bottom w:val="nil"/>
              <w:right w:val="nil"/>
            </w:tcBorders>
          </w:tcPr>
          <w:p w14:paraId="657DAC34" w14:textId="77777777" w:rsidR="009924B7" w:rsidRDefault="009924B7" w:rsidP="009924B7"/>
        </w:tc>
        <w:tc>
          <w:tcPr>
            <w:tcW w:w="2970" w:type="dxa"/>
            <w:tcBorders>
              <w:top w:val="nil"/>
              <w:left w:val="nil"/>
              <w:bottom w:val="nil"/>
              <w:right w:val="nil"/>
            </w:tcBorders>
          </w:tcPr>
          <w:p w14:paraId="2144338A" w14:textId="77777777" w:rsidR="009924B7" w:rsidRDefault="009924B7" w:rsidP="009924B7"/>
        </w:tc>
        <w:tc>
          <w:tcPr>
            <w:tcW w:w="4500" w:type="dxa"/>
            <w:tcBorders>
              <w:top w:val="nil"/>
              <w:left w:val="nil"/>
              <w:bottom w:val="nil"/>
              <w:right w:val="nil"/>
            </w:tcBorders>
          </w:tcPr>
          <w:p w14:paraId="5079F725" w14:textId="77777777" w:rsidR="009924B7" w:rsidRDefault="009924B7" w:rsidP="009924B7"/>
        </w:tc>
        <w:bookmarkEnd w:id="987"/>
      </w:tr>
      <w:bookmarkEnd w:id="985"/>
    </w:tbl>
    <w:p w14:paraId="30079A26" w14:textId="4593F6AA" w:rsidR="009924B7" w:rsidRDefault="009924B7" w:rsidP="009924B7">
      <w:pPr>
        <w:rPr>
          <w:u w:color="000000"/>
        </w:rPr>
      </w:pPr>
    </w:p>
    <w:p w14:paraId="586AB245" w14:textId="77777777" w:rsidR="009924B7" w:rsidRDefault="009924B7">
      <w:pPr>
        <w:contextualSpacing w:val="0"/>
        <w:rPr>
          <w:u w:color="000000"/>
        </w:rPr>
      </w:pPr>
      <w:r>
        <w:rPr>
          <w:u w:color="000000"/>
        </w:rPr>
        <w:br w:type="page"/>
      </w:r>
    </w:p>
    <w:bookmarkStart w:id="988" w:name="BKM_567C34A4_213A_4c9b_B96D_D339BAC041A0"/>
    <w:p w14:paraId="2EB16E0F"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9924B7">
        <w:instrText>MERGEFIELD Element.Name</w:instrText>
      </w:r>
      <w:r>
        <w:fldChar w:fldCharType="separate"/>
      </w:r>
      <w:r w:rsidRPr="009924B7">
        <w:t>status</w:t>
      </w:r>
      <w:r>
        <w:t xml:space="preserve"> nummeraanduiding</w:t>
      </w:r>
      <w:r>
        <w:fldChar w:fldCharType="end"/>
      </w:r>
    </w:p>
    <w:p w14:paraId="67D80F8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453A48A7" w14:textId="77777777" w:rsidTr="009924B7">
        <w:trPr>
          <w:trHeight w:val="230"/>
        </w:trPr>
        <w:tc>
          <w:tcPr>
            <w:tcW w:w="1710" w:type="dxa"/>
            <w:tcBorders>
              <w:top w:val="nil"/>
              <w:left w:val="nil"/>
              <w:bottom w:val="nil"/>
              <w:right w:val="nil"/>
            </w:tcBorders>
          </w:tcPr>
          <w:p w14:paraId="66D7FB2A" w14:textId="77777777" w:rsidR="009924B7" w:rsidRDefault="009924B7" w:rsidP="009924B7">
            <w:r>
              <w:rPr>
                <w:b/>
                <w:bCs/>
              </w:rPr>
              <w:t>Definitie</w:t>
            </w:r>
          </w:p>
        </w:tc>
        <w:tc>
          <w:tcPr>
            <w:tcW w:w="7650" w:type="dxa"/>
            <w:tcBorders>
              <w:top w:val="nil"/>
              <w:left w:val="nil"/>
              <w:bottom w:val="nil"/>
              <w:right w:val="nil"/>
            </w:tcBorders>
          </w:tcPr>
          <w:p w14:paraId="06CB6DA7" w14:textId="77777777" w:rsidR="009924B7" w:rsidRDefault="009924B7" w:rsidP="009924B7">
            <w:r>
              <w:fldChar w:fldCharType="begin" w:fldLock="1"/>
            </w:r>
            <w:r>
              <w:instrText>MERGEFIELD Element.Notes</w:instrText>
            </w:r>
            <w:r>
              <w:fldChar w:fldCharType="separate"/>
            </w:r>
            <w:r>
              <w:t>Fases van de levenscyclus van nummeraanduidingen</w:t>
            </w:r>
            <w:r>
              <w:fldChar w:fldCharType="end"/>
            </w:r>
          </w:p>
        </w:tc>
      </w:tr>
    </w:tbl>
    <w:p w14:paraId="68021637"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9A3835C" w14:textId="77777777" w:rsidTr="009924B7">
        <w:trPr>
          <w:trHeight w:val="230"/>
        </w:trPr>
        <w:tc>
          <w:tcPr>
            <w:tcW w:w="1710" w:type="dxa"/>
            <w:tcBorders>
              <w:top w:val="nil"/>
              <w:left w:val="nil"/>
              <w:bottom w:val="nil"/>
              <w:right w:val="nil"/>
            </w:tcBorders>
          </w:tcPr>
          <w:p w14:paraId="331B3D3C" w14:textId="77777777" w:rsidR="009924B7" w:rsidRDefault="009924B7" w:rsidP="009924B7">
            <w:pPr>
              <w:rPr>
                <w:i/>
                <w:iCs/>
              </w:rPr>
            </w:pPr>
            <w:bookmarkStart w:id="989" w:name="BKM_30C0764C_DACC_4df2_8A91_0E9B545CC836"/>
            <w:r>
              <w:rPr>
                <w:i/>
                <w:iCs/>
              </w:rPr>
              <w:t>Code</w:t>
            </w:r>
          </w:p>
        </w:tc>
        <w:tc>
          <w:tcPr>
            <w:tcW w:w="2970" w:type="dxa"/>
            <w:tcBorders>
              <w:top w:val="nil"/>
              <w:left w:val="nil"/>
              <w:bottom w:val="nil"/>
              <w:right w:val="nil"/>
            </w:tcBorders>
          </w:tcPr>
          <w:p w14:paraId="3708E6F0" w14:textId="77777777" w:rsidR="009924B7" w:rsidRDefault="009924B7" w:rsidP="009924B7">
            <w:pPr>
              <w:rPr>
                <w:i/>
                <w:iCs/>
              </w:rPr>
            </w:pPr>
            <w:r>
              <w:rPr>
                <w:i/>
                <w:iCs/>
              </w:rPr>
              <w:t>Naam</w:t>
            </w:r>
          </w:p>
        </w:tc>
        <w:tc>
          <w:tcPr>
            <w:tcW w:w="4500" w:type="dxa"/>
            <w:tcBorders>
              <w:top w:val="nil"/>
              <w:left w:val="nil"/>
              <w:bottom w:val="nil"/>
              <w:right w:val="nil"/>
            </w:tcBorders>
          </w:tcPr>
          <w:p w14:paraId="6B904B3E" w14:textId="77777777" w:rsidR="009924B7" w:rsidRDefault="009924B7" w:rsidP="009924B7">
            <w:pPr>
              <w:rPr>
                <w:i/>
                <w:iCs/>
              </w:rPr>
            </w:pPr>
            <w:r>
              <w:rPr>
                <w:i/>
                <w:iCs/>
              </w:rPr>
              <w:t>Definitie</w:t>
            </w:r>
          </w:p>
        </w:tc>
      </w:tr>
      <w:tr w:rsidR="009924B7" w14:paraId="2C1A1343" w14:textId="77777777" w:rsidTr="009924B7">
        <w:tc>
          <w:tcPr>
            <w:tcW w:w="1710" w:type="dxa"/>
            <w:tcBorders>
              <w:top w:val="nil"/>
              <w:left w:val="nil"/>
              <w:bottom w:val="nil"/>
              <w:right w:val="nil"/>
            </w:tcBorders>
          </w:tcPr>
          <w:p w14:paraId="30F3213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A4ED934" w14:textId="77777777" w:rsidR="009924B7" w:rsidRDefault="009924B7" w:rsidP="009924B7">
            <w:r>
              <w:fldChar w:fldCharType="begin" w:fldLock="1"/>
            </w:r>
            <w:r>
              <w:instrText>MERGEFIELD Att.Name</w:instrText>
            </w:r>
            <w:r>
              <w:fldChar w:fldCharType="separate"/>
            </w:r>
            <w:r>
              <w:t>naamgeving uitgegeven</w:t>
            </w:r>
            <w:r>
              <w:fldChar w:fldCharType="end"/>
            </w:r>
          </w:p>
        </w:tc>
        <w:tc>
          <w:tcPr>
            <w:tcW w:w="4500" w:type="dxa"/>
            <w:tcBorders>
              <w:top w:val="nil"/>
              <w:left w:val="nil"/>
              <w:bottom w:val="nil"/>
              <w:right w:val="nil"/>
            </w:tcBorders>
          </w:tcPr>
          <w:p w14:paraId="3DEF9B00" w14:textId="77777777" w:rsidR="009924B7" w:rsidRDefault="009924B7" w:rsidP="009924B7">
            <w:r>
              <w:fldChar w:fldCharType="begin" w:fldLock="1"/>
            </w:r>
            <w:r>
              <w:instrText>MERGEFIELD Att.Notes</w:instrText>
            </w:r>
            <w:r>
              <w:fldChar w:fldCharType="end"/>
            </w:r>
          </w:p>
        </w:tc>
      </w:tr>
      <w:tr w:rsidR="009924B7" w14:paraId="618EBCD3" w14:textId="77777777" w:rsidTr="009924B7">
        <w:tc>
          <w:tcPr>
            <w:tcW w:w="1710" w:type="dxa"/>
            <w:tcBorders>
              <w:top w:val="nil"/>
              <w:left w:val="nil"/>
              <w:bottom w:val="nil"/>
              <w:right w:val="nil"/>
            </w:tcBorders>
          </w:tcPr>
          <w:p w14:paraId="7F61B705" w14:textId="77777777" w:rsidR="009924B7" w:rsidRDefault="009924B7" w:rsidP="009924B7"/>
        </w:tc>
        <w:tc>
          <w:tcPr>
            <w:tcW w:w="2970" w:type="dxa"/>
            <w:tcBorders>
              <w:top w:val="nil"/>
              <w:left w:val="nil"/>
              <w:bottom w:val="nil"/>
              <w:right w:val="nil"/>
            </w:tcBorders>
          </w:tcPr>
          <w:p w14:paraId="62B7382B" w14:textId="77777777" w:rsidR="009924B7" w:rsidRDefault="009924B7" w:rsidP="009924B7"/>
        </w:tc>
        <w:tc>
          <w:tcPr>
            <w:tcW w:w="4500" w:type="dxa"/>
            <w:tcBorders>
              <w:top w:val="nil"/>
              <w:left w:val="nil"/>
              <w:bottom w:val="nil"/>
              <w:right w:val="nil"/>
            </w:tcBorders>
          </w:tcPr>
          <w:p w14:paraId="29F2C57B" w14:textId="77777777" w:rsidR="009924B7" w:rsidRDefault="009924B7" w:rsidP="009924B7"/>
        </w:tc>
        <w:bookmarkEnd w:id="989"/>
      </w:tr>
      <w:bookmarkStart w:id="990" w:name="BKM_6AA638A9_D339_48ed_9147_BB72BEA79EE8"/>
      <w:tr w:rsidR="009924B7" w14:paraId="589698C5" w14:textId="77777777" w:rsidTr="009924B7">
        <w:tc>
          <w:tcPr>
            <w:tcW w:w="1710" w:type="dxa"/>
            <w:tcBorders>
              <w:top w:val="nil"/>
              <w:left w:val="nil"/>
              <w:bottom w:val="nil"/>
              <w:right w:val="nil"/>
            </w:tcBorders>
          </w:tcPr>
          <w:p w14:paraId="3BEECCE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336D8F6" w14:textId="77777777" w:rsidR="009924B7" w:rsidRDefault="009924B7" w:rsidP="009924B7">
            <w:r>
              <w:fldChar w:fldCharType="begin" w:fldLock="1"/>
            </w:r>
            <w:r>
              <w:instrText>MERGEFIELD Att.Name</w:instrText>
            </w:r>
            <w:r>
              <w:fldChar w:fldCharType="separate"/>
            </w:r>
            <w:r>
              <w:t>naamgeving ingetrokken</w:t>
            </w:r>
            <w:r>
              <w:fldChar w:fldCharType="end"/>
            </w:r>
          </w:p>
        </w:tc>
        <w:tc>
          <w:tcPr>
            <w:tcW w:w="4500" w:type="dxa"/>
            <w:tcBorders>
              <w:top w:val="nil"/>
              <w:left w:val="nil"/>
              <w:bottom w:val="nil"/>
              <w:right w:val="nil"/>
            </w:tcBorders>
          </w:tcPr>
          <w:p w14:paraId="7A2E2D8E" w14:textId="77777777" w:rsidR="009924B7" w:rsidRDefault="009924B7" w:rsidP="009924B7">
            <w:r>
              <w:fldChar w:fldCharType="begin" w:fldLock="1"/>
            </w:r>
            <w:r>
              <w:instrText>MERGEFIELD Att.Notes</w:instrText>
            </w:r>
            <w:r>
              <w:fldChar w:fldCharType="end"/>
            </w:r>
          </w:p>
        </w:tc>
      </w:tr>
      <w:tr w:rsidR="009924B7" w14:paraId="3704D521" w14:textId="77777777" w:rsidTr="009924B7">
        <w:tc>
          <w:tcPr>
            <w:tcW w:w="1710" w:type="dxa"/>
            <w:tcBorders>
              <w:top w:val="nil"/>
              <w:left w:val="nil"/>
              <w:bottom w:val="nil"/>
              <w:right w:val="nil"/>
            </w:tcBorders>
          </w:tcPr>
          <w:p w14:paraId="246FA4E5" w14:textId="77777777" w:rsidR="009924B7" w:rsidRDefault="009924B7" w:rsidP="009924B7"/>
        </w:tc>
        <w:tc>
          <w:tcPr>
            <w:tcW w:w="2970" w:type="dxa"/>
            <w:tcBorders>
              <w:top w:val="nil"/>
              <w:left w:val="nil"/>
              <w:bottom w:val="nil"/>
              <w:right w:val="nil"/>
            </w:tcBorders>
          </w:tcPr>
          <w:p w14:paraId="6A15AB2C" w14:textId="77777777" w:rsidR="009924B7" w:rsidRDefault="009924B7" w:rsidP="009924B7"/>
        </w:tc>
        <w:tc>
          <w:tcPr>
            <w:tcW w:w="4500" w:type="dxa"/>
            <w:tcBorders>
              <w:top w:val="nil"/>
              <w:left w:val="nil"/>
              <w:bottom w:val="nil"/>
              <w:right w:val="nil"/>
            </w:tcBorders>
          </w:tcPr>
          <w:p w14:paraId="5C54A9D9" w14:textId="77777777" w:rsidR="009924B7" w:rsidRDefault="009924B7" w:rsidP="009924B7"/>
        </w:tc>
        <w:bookmarkEnd w:id="990"/>
      </w:tr>
      <w:bookmarkEnd w:id="988"/>
    </w:tbl>
    <w:p w14:paraId="4F713106" w14:textId="15CC0D6B" w:rsidR="009924B7" w:rsidRDefault="009924B7" w:rsidP="009924B7">
      <w:pPr>
        <w:rPr>
          <w:u w:color="000000"/>
        </w:rPr>
      </w:pPr>
    </w:p>
    <w:p w14:paraId="502B6DEE" w14:textId="77777777" w:rsidR="009924B7" w:rsidRDefault="009924B7">
      <w:pPr>
        <w:contextualSpacing w:val="0"/>
        <w:rPr>
          <w:u w:color="000000"/>
        </w:rPr>
      </w:pPr>
      <w:r>
        <w:rPr>
          <w:u w:color="000000"/>
        </w:rPr>
        <w:br w:type="page"/>
      </w:r>
    </w:p>
    <w:bookmarkStart w:id="991" w:name="BKM_65E6F13C_2892_4068_9881_8B27C8134F14"/>
    <w:p w14:paraId="44728B72"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 xml:space="preserve">status </w:t>
      </w:r>
      <w:r w:rsidRPr="009924B7">
        <w:t>openbare</w:t>
      </w:r>
      <w:r>
        <w:t xml:space="preserve"> ruimte</w:t>
      </w:r>
      <w:r>
        <w:fldChar w:fldCharType="end"/>
      </w:r>
    </w:p>
    <w:p w14:paraId="795C6D3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884C808" w14:textId="77777777" w:rsidTr="009924B7">
        <w:trPr>
          <w:trHeight w:val="230"/>
        </w:trPr>
        <w:tc>
          <w:tcPr>
            <w:tcW w:w="1710" w:type="dxa"/>
            <w:tcBorders>
              <w:top w:val="nil"/>
              <w:left w:val="nil"/>
              <w:bottom w:val="nil"/>
              <w:right w:val="nil"/>
            </w:tcBorders>
          </w:tcPr>
          <w:p w14:paraId="69D64718" w14:textId="77777777" w:rsidR="009924B7" w:rsidRDefault="009924B7" w:rsidP="009924B7">
            <w:r>
              <w:rPr>
                <w:b/>
                <w:bCs/>
              </w:rPr>
              <w:t>Definitie</w:t>
            </w:r>
          </w:p>
        </w:tc>
        <w:tc>
          <w:tcPr>
            <w:tcW w:w="7650" w:type="dxa"/>
            <w:tcBorders>
              <w:top w:val="nil"/>
              <w:left w:val="nil"/>
              <w:bottom w:val="nil"/>
              <w:right w:val="nil"/>
            </w:tcBorders>
          </w:tcPr>
          <w:p w14:paraId="5C725070" w14:textId="77777777" w:rsidR="009924B7" w:rsidRDefault="009924B7" w:rsidP="009924B7">
            <w:r>
              <w:fldChar w:fldCharType="begin" w:fldLock="1"/>
            </w:r>
            <w:r>
              <w:instrText>MERGEFIELD Element.Notes</w:instrText>
            </w:r>
            <w:r>
              <w:fldChar w:fldCharType="separate"/>
            </w:r>
            <w:r>
              <w:t>Des fasen van de levenscyclus van openbare ruimtes</w:t>
            </w:r>
            <w:r>
              <w:fldChar w:fldCharType="end"/>
            </w:r>
          </w:p>
        </w:tc>
      </w:tr>
    </w:tbl>
    <w:p w14:paraId="08FAB19A"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CB76223" w14:textId="77777777" w:rsidTr="009924B7">
        <w:trPr>
          <w:trHeight w:val="230"/>
        </w:trPr>
        <w:tc>
          <w:tcPr>
            <w:tcW w:w="1710" w:type="dxa"/>
            <w:tcBorders>
              <w:top w:val="nil"/>
              <w:left w:val="nil"/>
              <w:bottom w:val="nil"/>
              <w:right w:val="nil"/>
            </w:tcBorders>
          </w:tcPr>
          <w:p w14:paraId="147C1A7E" w14:textId="77777777" w:rsidR="009924B7" w:rsidRDefault="009924B7" w:rsidP="009924B7">
            <w:pPr>
              <w:rPr>
                <w:i/>
                <w:iCs/>
              </w:rPr>
            </w:pPr>
            <w:bookmarkStart w:id="992" w:name="BKM_7966651F_AA82_40ee_9206_8525242260E3"/>
            <w:r>
              <w:rPr>
                <w:i/>
                <w:iCs/>
              </w:rPr>
              <w:t>Code</w:t>
            </w:r>
          </w:p>
        </w:tc>
        <w:tc>
          <w:tcPr>
            <w:tcW w:w="2970" w:type="dxa"/>
            <w:tcBorders>
              <w:top w:val="nil"/>
              <w:left w:val="nil"/>
              <w:bottom w:val="nil"/>
              <w:right w:val="nil"/>
            </w:tcBorders>
          </w:tcPr>
          <w:p w14:paraId="78111A6D" w14:textId="77777777" w:rsidR="009924B7" w:rsidRDefault="009924B7" w:rsidP="009924B7">
            <w:pPr>
              <w:rPr>
                <w:i/>
                <w:iCs/>
              </w:rPr>
            </w:pPr>
            <w:r>
              <w:rPr>
                <w:i/>
                <w:iCs/>
              </w:rPr>
              <w:t>Naam</w:t>
            </w:r>
          </w:p>
        </w:tc>
        <w:tc>
          <w:tcPr>
            <w:tcW w:w="4500" w:type="dxa"/>
            <w:tcBorders>
              <w:top w:val="nil"/>
              <w:left w:val="nil"/>
              <w:bottom w:val="nil"/>
              <w:right w:val="nil"/>
            </w:tcBorders>
          </w:tcPr>
          <w:p w14:paraId="432FD2D1" w14:textId="77777777" w:rsidR="009924B7" w:rsidRDefault="009924B7" w:rsidP="009924B7">
            <w:pPr>
              <w:rPr>
                <w:i/>
                <w:iCs/>
              </w:rPr>
            </w:pPr>
            <w:r>
              <w:rPr>
                <w:i/>
                <w:iCs/>
              </w:rPr>
              <w:t>Definitie</w:t>
            </w:r>
          </w:p>
        </w:tc>
      </w:tr>
      <w:tr w:rsidR="009924B7" w14:paraId="1460E50A" w14:textId="77777777" w:rsidTr="009924B7">
        <w:tc>
          <w:tcPr>
            <w:tcW w:w="1710" w:type="dxa"/>
            <w:tcBorders>
              <w:top w:val="nil"/>
              <w:left w:val="nil"/>
              <w:bottom w:val="nil"/>
              <w:right w:val="nil"/>
            </w:tcBorders>
          </w:tcPr>
          <w:p w14:paraId="423C93C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8FD586A" w14:textId="77777777" w:rsidR="009924B7" w:rsidRDefault="009924B7" w:rsidP="009924B7">
            <w:r>
              <w:fldChar w:fldCharType="begin" w:fldLock="1"/>
            </w:r>
            <w:r>
              <w:instrText>MERGEFIELD Att.Name</w:instrText>
            </w:r>
            <w:r>
              <w:fldChar w:fldCharType="separate"/>
            </w:r>
            <w:r>
              <w:t>naamgeving uitgegeven</w:t>
            </w:r>
            <w:r>
              <w:fldChar w:fldCharType="end"/>
            </w:r>
          </w:p>
        </w:tc>
        <w:tc>
          <w:tcPr>
            <w:tcW w:w="4500" w:type="dxa"/>
            <w:tcBorders>
              <w:top w:val="nil"/>
              <w:left w:val="nil"/>
              <w:bottom w:val="nil"/>
              <w:right w:val="nil"/>
            </w:tcBorders>
          </w:tcPr>
          <w:p w14:paraId="1A35934E" w14:textId="77777777" w:rsidR="009924B7" w:rsidRDefault="009924B7" w:rsidP="009924B7">
            <w:r>
              <w:fldChar w:fldCharType="begin" w:fldLock="1"/>
            </w:r>
            <w:r>
              <w:instrText>MERGEFIELD Att.Notes</w:instrText>
            </w:r>
            <w:r>
              <w:fldChar w:fldCharType="end"/>
            </w:r>
          </w:p>
        </w:tc>
      </w:tr>
      <w:tr w:rsidR="009924B7" w14:paraId="06DA05AA" w14:textId="77777777" w:rsidTr="009924B7">
        <w:tc>
          <w:tcPr>
            <w:tcW w:w="1710" w:type="dxa"/>
            <w:tcBorders>
              <w:top w:val="nil"/>
              <w:left w:val="nil"/>
              <w:bottom w:val="nil"/>
              <w:right w:val="nil"/>
            </w:tcBorders>
          </w:tcPr>
          <w:p w14:paraId="643F71F8" w14:textId="77777777" w:rsidR="009924B7" w:rsidRDefault="009924B7" w:rsidP="009924B7"/>
        </w:tc>
        <w:tc>
          <w:tcPr>
            <w:tcW w:w="2970" w:type="dxa"/>
            <w:tcBorders>
              <w:top w:val="nil"/>
              <w:left w:val="nil"/>
              <w:bottom w:val="nil"/>
              <w:right w:val="nil"/>
            </w:tcBorders>
          </w:tcPr>
          <w:p w14:paraId="71041FEA" w14:textId="77777777" w:rsidR="009924B7" w:rsidRDefault="009924B7" w:rsidP="009924B7"/>
        </w:tc>
        <w:tc>
          <w:tcPr>
            <w:tcW w:w="4500" w:type="dxa"/>
            <w:tcBorders>
              <w:top w:val="nil"/>
              <w:left w:val="nil"/>
              <w:bottom w:val="nil"/>
              <w:right w:val="nil"/>
            </w:tcBorders>
          </w:tcPr>
          <w:p w14:paraId="464958A1" w14:textId="77777777" w:rsidR="009924B7" w:rsidRDefault="009924B7" w:rsidP="009924B7"/>
        </w:tc>
        <w:bookmarkEnd w:id="992"/>
      </w:tr>
      <w:bookmarkStart w:id="993" w:name="BKM_DF446C4E_4D27_490c_86B8_3B43230AC03D"/>
      <w:tr w:rsidR="009924B7" w14:paraId="6B5EDE58" w14:textId="77777777" w:rsidTr="009924B7">
        <w:tc>
          <w:tcPr>
            <w:tcW w:w="1710" w:type="dxa"/>
            <w:tcBorders>
              <w:top w:val="nil"/>
              <w:left w:val="nil"/>
              <w:bottom w:val="nil"/>
              <w:right w:val="nil"/>
            </w:tcBorders>
          </w:tcPr>
          <w:p w14:paraId="7517F0D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27E8C9F" w14:textId="77777777" w:rsidR="009924B7" w:rsidRDefault="009924B7" w:rsidP="009924B7">
            <w:r>
              <w:fldChar w:fldCharType="begin" w:fldLock="1"/>
            </w:r>
            <w:r>
              <w:instrText>MERGEFIELD Att.Name</w:instrText>
            </w:r>
            <w:r>
              <w:fldChar w:fldCharType="separate"/>
            </w:r>
            <w:r>
              <w:t>naamgeving ingetrokken</w:t>
            </w:r>
            <w:r>
              <w:fldChar w:fldCharType="end"/>
            </w:r>
          </w:p>
        </w:tc>
        <w:tc>
          <w:tcPr>
            <w:tcW w:w="4500" w:type="dxa"/>
            <w:tcBorders>
              <w:top w:val="nil"/>
              <w:left w:val="nil"/>
              <w:bottom w:val="nil"/>
              <w:right w:val="nil"/>
            </w:tcBorders>
          </w:tcPr>
          <w:p w14:paraId="3BE56BA1" w14:textId="77777777" w:rsidR="009924B7" w:rsidRDefault="009924B7" w:rsidP="009924B7">
            <w:r>
              <w:fldChar w:fldCharType="begin" w:fldLock="1"/>
            </w:r>
            <w:r>
              <w:instrText>MERGEFIELD Att.Notes</w:instrText>
            </w:r>
            <w:r>
              <w:fldChar w:fldCharType="end"/>
            </w:r>
          </w:p>
        </w:tc>
      </w:tr>
      <w:tr w:rsidR="009924B7" w14:paraId="51134FE3" w14:textId="77777777" w:rsidTr="009924B7">
        <w:tc>
          <w:tcPr>
            <w:tcW w:w="1710" w:type="dxa"/>
            <w:tcBorders>
              <w:top w:val="nil"/>
              <w:left w:val="nil"/>
              <w:bottom w:val="nil"/>
              <w:right w:val="nil"/>
            </w:tcBorders>
          </w:tcPr>
          <w:p w14:paraId="3184D486" w14:textId="77777777" w:rsidR="009924B7" w:rsidRDefault="009924B7" w:rsidP="009924B7"/>
        </w:tc>
        <w:tc>
          <w:tcPr>
            <w:tcW w:w="2970" w:type="dxa"/>
            <w:tcBorders>
              <w:top w:val="nil"/>
              <w:left w:val="nil"/>
              <w:bottom w:val="nil"/>
              <w:right w:val="nil"/>
            </w:tcBorders>
          </w:tcPr>
          <w:p w14:paraId="4FD9EA93" w14:textId="77777777" w:rsidR="009924B7" w:rsidRDefault="009924B7" w:rsidP="009924B7"/>
        </w:tc>
        <w:tc>
          <w:tcPr>
            <w:tcW w:w="4500" w:type="dxa"/>
            <w:tcBorders>
              <w:top w:val="nil"/>
              <w:left w:val="nil"/>
              <w:bottom w:val="nil"/>
              <w:right w:val="nil"/>
            </w:tcBorders>
          </w:tcPr>
          <w:p w14:paraId="7608F7B2" w14:textId="77777777" w:rsidR="009924B7" w:rsidRDefault="009924B7" w:rsidP="009924B7"/>
        </w:tc>
        <w:bookmarkEnd w:id="993"/>
      </w:tr>
      <w:bookmarkEnd w:id="991"/>
    </w:tbl>
    <w:p w14:paraId="6CECAAC7" w14:textId="788C0A43" w:rsidR="009924B7" w:rsidRDefault="009924B7" w:rsidP="009924B7">
      <w:pPr>
        <w:rPr>
          <w:u w:color="000000"/>
        </w:rPr>
      </w:pPr>
    </w:p>
    <w:p w14:paraId="2F72A1D5" w14:textId="77777777" w:rsidR="009924B7" w:rsidRDefault="009924B7">
      <w:pPr>
        <w:contextualSpacing w:val="0"/>
        <w:rPr>
          <w:u w:color="000000"/>
        </w:rPr>
      </w:pPr>
      <w:r>
        <w:rPr>
          <w:u w:color="000000"/>
        </w:rPr>
        <w:br w:type="page"/>
      </w:r>
    </w:p>
    <w:bookmarkStart w:id="994" w:name="BKM_E2CC5DFC_C264_4c21_8E47_F551958E1C17"/>
    <w:p w14:paraId="4E608309"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status pand</w:t>
      </w:r>
      <w:r>
        <w:fldChar w:fldCharType="end"/>
      </w:r>
    </w:p>
    <w:p w14:paraId="678FDBF0"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211CD61" w14:textId="77777777" w:rsidTr="009924B7">
        <w:trPr>
          <w:trHeight w:val="230"/>
        </w:trPr>
        <w:tc>
          <w:tcPr>
            <w:tcW w:w="1710" w:type="dxa"/>
            <w:tcBorders>
              <w:top w:val="nil"/>
              <w:left w:val="nil"/>
              <w:bottom w:val="nil"/>
              <w:right w:val="nil"/>
            </w:tcBorders>
          </w:tcPr>
          <w:p w14:paraId="14F58711" w14:textId="77777777" w:rsidR="009924B7" w:rsidRDefault="009924B7" w:rsidP="009924B7">
            <w:r>
              <w:rPr>
                <w:b/>
                <w:bCs/>
              </w:rPr>
              <w:t>Definitie</w:t>
            </w:r>
          </w:p>
        </w:tc>
        <w:tc>
          <w:tcPr>
            <w:tcW w:w="7650" w:type="dxa"/>
            <w:tcBorders>
              <w:top w:val="nil"/>
              <w:left w:val="nil"/>
              <w:bottom w:val="nil"/>
              <w:right w:val="nil"/>
            </w:tcBorders>
          </w:tcPr>
          <w:p w14:paraId="2A4B5AD6" w14:textId="77777777" w:rsidR="009924B7" w:rsidRPr="009924B7" w:rsidRDefault="009924B7" w:rsidP="009924B7">
            <w:r>
              <w:fldChar w:fldCharType="begin" w:fldLock="1"/>
            </w:r>
            <w:r>
              <w:instrText>MERGEFIELD Element.Notes</w:instrText>
            </w:r>
            <w:r>
              <w:fldChar w:fldCharType="end"/>
            </w:r>
            <w:r w:rsidRPr="009924B7">
              <w:t xml:space="preserve">Een codering van de verschillende waarden die de status van een </w:t>
            </w:r>
          </w:p>
          <w:p w14:paraId="27E89E68" w14:textId="77777777" w:rsidR="009924B7" w:rsidRDefault="009924B7" w:rsidP="009924B7">
            <w:r>
              <w:rPr>
                <w:lang w:val="en-US"/>
              </w:rPr>
              <w:t xml:space="preserve">pand kan aannemen. </w:t>
            </w:r>
          </w:p>
        </w:tc>
      </w:tr>
    </w:tbl>
    <w:p w14:paraId="2000D4A9"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5E0BD7E" w14:textId="77777777" w:rsidTr="009924B7">
        <w:trPr>
          <w:trHeight w:val="230"/>
        </w:trPr>
        <w:tc>
          <w:tcPr>
            <w:tcW w:w="1710" w:type="dxa"/>
            <w:tcBorders>
              <w:top w:val="nil"/>
              <w:left w:val="nil"/>
              <w:bottom w:val="nil"/>
              <w:right w:val="nil"/>
            </w:tcBorders>
          </w:tcPr>
          <w:p w14:paraId="5AEB29BD" w14:textId="77777777" w:rsidR="009924B7" w:rsidRDefault="009924B7" w:rsidP="009924B7">
            <w:pPr>
              <w:rPr>
                <w:i/>
                <w:iCs/>
              </w:rPr>
            </w:pPr>
            <w:bookmarkStart w:id="995" w:name="BKM_828CC49D_4DFC_4b15_8531_FA02FE2082AC"/>
            <w:r>
              <w:rPr>
                <w:i/>
                <w:iCs/>
              </w:rPr>
              <w:t>Code</w:t>
            </w:r>
          </w:p>
        </w:tc>
        <w:tc>
          <w:tcPr>
            <w:tcW w:w="2970" w:type="dxa"/>
            <w:tcBorders>
              <w:top w:val="nil"/>
              <w:left w:val="nil"/>
              <w:bottom w:val="nil"/>
              <w:right w:val="nil"/>
            </w:tcBorders>
          </w:tcPr>
          <w:p w14:paraId="0AAD2968" w14:textId="77777777" w:rsidR="009924B7" w:rsidRDefault="009924B7" w:rsidP="009924B7">
            <w:pPr>
              <w:rPr>
                <w:i/>
                <w:iCs/>
              </w:rPr>
            </w:pPr>
            <w:r>
              <w:rPr>
                <w:i/>
                <w:iCs/>
              </w:rPr>
              <w:t>Naam</w:t>
            </w:r>
          </w:p>
        </w:tc>
        <w:tc>
          <w:tcPr>
            <w:tcW w:w="4500" w:type="dxa"/>
            <w:tcBorders>
              <w:top w:val="nil"/>
              <w:left w:val="nil"/>
              <w:bottom w:val="nil"/>
              <w:right w:val="nil"/>
            </w:tcBorders>
          </w:tcPr>
          <w:p w14:paraId="301A23EB" w14:textId="77777777" w:rsidR="009924B7" w:rsidRDefault="009924B7" w:rsidP="009924B7">
            <w:pPr>
              <w:rPr>
                <w:i/>
                <w:iCs/>
              </w:rPr>
            </w:pPr>
            <w:r>
              <w:rPr>
                <w:i/>
                <w:iCs/>
              </w:rPr>
              <w:t>Definitie</w:t>
            </w:r>
          </w:p>
        </w:tc>
      </w:tr>
      <w:tr w:rsidR="009924B7" w14:paraId="399398E9" w14:textId="77777777" w:rsidTr="009924B7">
        <w:tc>
          <w:tcPr>
            <w:tcW w:w="1710" w:type="dxa"/>
            <w:tcBorders>
              <w:top w:val="nil"/>
              <w:left w:val="nil"/>
              <w:bottom w:val="nil"/>
              <w:right w:val="nil"/>
            </w:tcBorders>
          </w:tcPr>
          <w:p w14:paraId="49D283C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C1676FC" w14:textId="77777777" w:rsidR="009924B7" w:rsidRDefault="009924B7" w:rsidP="009924B7">
            <w:r>
              <w:fldChar w:fldCharType="begin" w:fldLock="1"/>
            </w:r>
            <w:r>
              <w:instrText>MERGEFIELD Att.Name</w:instrText>
            </w:r>
            <w:r>
              <w:fldChar w:fldCharType="separate"/>
            </w:r>
            <w:r>
              <w:t>bouwvergunning verleend</w:t>
            </w:r>
            <w:r>
              <w:fldChar w:fldCharType="end"/>
            </w:r>
          </w:p>
        </w:tc>
        <w:tc>
          <w:tcPr>
            <w:tcW w:w="4500" w:type="dxa"/>
            <w:tcBorders>
              <w:top w:val="nil"/>
              <w:left w:val="nil"/>
              <w:bottom w:val="nil"/>
              <w:right w:val="nil"/>
            </w:tcBorders>
          </w:tcPr>
          <w:p w14:paraId="74DF6787" w14:textId="77777777" w:rsidR="009924B7" w:rsidRDefault="009924B7" w:rsidP="009924B7">
            <w:r>
              <w:fldChar w:fldCharType="begin" w:fldLock="1"/>
            </w:r>
            <w:r>
              <w:instrText>MERGEFIELD Att.Notes</w:instrText>
            </w:r>
            <w:r>
              <w:fldChar w:fldCharType="separate"/>
            </w:r>
            <w:r>
              <w:t xml:space="preserve"> Een nieuw pand dat nog niet is gebouwd maar waarvoor wel een bouwvergunning is verleend.</w:t>
            </w:r>
            <w:r>
              <w:fldChar w:fldCharType="end"/>
            </w:r>
          </w:p>
        </w:tc>
      </w:tr>
      <w:tr w:rsidR="009924B7" w14:paraId="4098F1A7" w14:textId="77777777" w:rsidTr="009924B7">
        <w:tc>
          <w:tcPr>
            <w:tcW w:w="1710" w:type="dxa"/>
            <w:tcBorders>
              <w:top w:val="nil"/>
              <w:left w:val="nil"/>
              <w:bottom w:val="nil"/>
              <w:right w:val="nil"/>
            </w:tcBorders>
          </w:tcPr>
          <w:p w14:paraId="6E5DE7A7" w14:textId="77777777" w:rsidR="009924B7" w:rsidRDefault="009924B7" w:rsidP="009924B7"/>
        </w:tc>
        <w:tc>
          <w:tcPr>
            <w:tcW w:w="2970" w:type="dxa"/>
            <w:tcBorders>
              <w:top w:val="nil"/>
              <w:left w:val="nil"/>
              <w:bottom w:val="nil"/>
              <w:right w:val="nil"/>
            </w:tcBorders>
          </w:tcPr>
          <w:p w14:paraId="238CD6AC" w14:textId="77777777" w:rsidR="009924B7" w:rsidRDefault="009924B7" w:rsidP="009924B7"/>
        </w:tc>
        <w:tc>
          <w:tcPr>
            <w:tcW w:w="4500" w:type="dxa"/>
            <w:tcBorders>
              <w:top w:val="nil"/>
              <w:left w:val="nil"/>
              <w:bottom w:val="nil"/>
              <w:right w:val="nil"/>
            </w:tcBorders>
          </w:tcPr>
          <w:p w14:paraId="6D1458A0" w14:textId="77777777" w:rsidR="009924B7" w:rsidRDefault="009924B7" w:rsidP="009924B7"/>
        </w:tc>
        <w:bookmarkEnd w:id="995"/>
      </w:tr>
      <w:bookmarkStart w:id="996" w:name="BKM_FB81D141_EDFF_46e3_8B0F_07C0A6693363"/>
      <w:tr w:rsidR="009924B7" w14:paraId="41903122" w14:textId="77777777" w:rsidTr="009924B7">
        <w:tc>
          <w:tcPr>
            <w:tcW w:w="1710" w:type="dxa"/>
            <w:tcBorders>
              <w:top w:val="nil"/>
              <w:left w:val="nil"/>
              <w:bottom w:val="nil"/>
              <w:right w:val="nil"/>
            </w:tcBorders>
          </w:tcPr>
          <w:p w14:paraId="467B735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9051BD1" w14:textId="77777777" w:rsidR="009924B7" w:rsidRDefault="009924B7" w:rsidP="009924B7">
            <w:r>
              <w:fldChar w:fldCharType="begin" w:fldLock="1"/>
            </w:r>
            <w:r>
              <w:instrText>MERGEFIELD Att.Name</w:instrText>
            </w:r>
            <w:r>
              <w:fldChar w:fldCharType="separate"/>
            </w:r>
            <w:r>
              <w:t>niet gerealiseerd pand</w:t>
            </w:r>
            <w:r>
              <w:fldChar w:fldCharType="end"/>
            </w:r>
          </w:p>
        </w:tc>
        <w:tc>
          <w:tcPr>
            <w:tcW w:w="4500" w:type="dxa"/>
            <w:tcBorders>
              <w:top w:val="nil"/>
              <w:left w:val="nil"/>
              <w:bottom w:val="nil"/>
              <w:right w:val="nil"/>
            </w:tcBorders>
          </w:tcPr>
          <w:p w14:paraId="2408C56B" w14:textId="77777777" w:rsidR="009924B7" w:rsidRPr="009924B7" w:rsidRDefault="009924B7" w:rsidP="009924B7">
            <w:r>
              <w:fldChar w:fldCharType="begin" w:fldLock="1"/>
            </w:r>
            <w:r>
              <w:instrText>MERGEFIELD Att.Notes</w:instrText>
            </w:r>
            <w:r>
              <w:fldChar w:fldCharType="end"/>
            </w:r>
            <w:r w:rsidRPr="009924B7">
              <w:t xml:space="preserve">Een pand waarvoor een bouwvergunning was verleend, maar waarvan in een schriftelijke verklaring van een daartoe bevoegd ambtenaar is </w:t>
            </w:r>
          </w:p>
          <w:p w14:paraId="7F8A5EF4" w14:textId="77777777" w:rsidR="009924B7" w:rsidRPr="009924B7" w:rsidRDefault="009924B7" w:rsidP="009924B7">
            <w:r w:rsidRPr="009924B7">
              <w:t xml:space="preserve">vastgesteld dat wordt afgezien van de bouw of waarvan de </w:t>
            </w:r>
          </w:p>
          <w:p w14:paraId="7A69A29C" w14:textId="77777777" w:rsidR="009924B7" w:rsidRDefault="009924B7" w:rsidP="009924B7">
            <w:r>
              <w:rPr>
                <w:lang w:val="en-US"/>
              </w:rPr>
              <w:t xml:space="preserve">bouwvergunning is ingetrokken. </w:t>
            </w:r>
          </w:p>
        </w:tc>
      </w:tr>
      <w:tr w:rsidR="009924B7" w14:paraId="206371CF" w14:textId="77777777" w:rsidTr="009924B7">
        <w:tc>
          <w:tcPr>
            <w:tcW w:w="1710" w:type="dxa"/>
            <w:tcBorders>
              <w:top w:val="nil"/>
              <w:left w:val="nil"/>
              <w:bottom w:val="nil"/>
              <w:right w:val="nil"/>
            </w:tcBorders>
          </w:tcPr>
          <w:p w14:paraId="53B9C5EF" w14:textId="77777777" w:rsidR="009924B7" w:rsidRDefault="009924B7" w:rsidP="009924B7"/>
        </w:tc>
        <w:tc>
          <w:tcPr>
            <w:tcW w:w="2970" w:type="dxa"/>
            <w:tcBorders>
              <w:top w:val="nil"/>
              <w:left w:val="nil"/>
              <w:bottom w:val="nil"/>
              <w:right w:val="nil"/>
            </w:tcBorders>
          </w:tcPr>
          <w:p w14:paraId="18EB40D6" w14:textId="77777777" w:rsidR="009924B7" w:rsidRDefault="009924B7" w:rsidP="009924B7"/>
        </w:tc>
        <w:tc>
          <w:tcPr>
            <w:tcW w:w="4500" w:type="dxa"/>
            <w:tcBorders>
              <w:top w:val="nil"/>
              <w:left w:val="nil"/>
              <w:bottom w:val="nil"/>
              <w:right w:val="nil"/>
            </w:tcBorders>
          </w:tcPr>
          <w:p w14:paraId="14231182" w14:textId="77777777" w:rsidR="009924B7" w:rsidRDefault="009924B7" w:rsidP="009924B7"/>
        </w:tc>
        <w:bookmarkEnd w:id="996"/>
      </w:tr>
      <w:bookmarkStart w:id="997" w:name="BKM_8E757CEF_4C13_48b2_B91D_ED0261C65500"/>
      <w:tr w:rsidR="009924B7" w14:paraId="5873837C" w14:textId="77777777" w:rsidTr="009924B7">
        <w:tc>
          <w:tcPr>
            <w:tcW w:w="1710" w:type="dxa"/>
            <w:tcBorders>
              <w:top w:val="nil"/>
              <w:left w:val="nil"/>
              <w:bottom w:val="nil"/>
              <w:right w:val="nil"/>
            </w:tcBorders>
          </w:tcPr>
          <w:p w14:paraId="2211D3E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0FB76F3" w14:textId="77777777" w:rsidR="009924B7" w:rsidRDefault="009924B7" w:rsidP="009924B7">
            <w:r>
              <w:fldChar w:fldCharType="begin" w:fldLock="1"/>
            </w:r>
            <w:r>
              <w:instrText>MERGEFIELD Att.Name</w:instrText>
            </w:r>
            <w:r>
              <w:fldChar w:fldCharType="separate"/>
            </w:r>
            <w:r>
              <w:t>bouw gestart</w:t>
            </w:r>
            <w:r>
              <w:fldChar w:fldCharType="end"/>
            </w:r>
          </w:p>
        </w:tc>
        <w:tc>
          <w:tcPr>
            <w:tcW w:w="4500" w:type="dxa"/>
            <w:tcBorders>
              <w:top w:val="nil"/>
              <w:left w:val="nil"/>
              <w:bottom w:val="nil"/>
              <w:right w:val="nil"/>
            </w:tcBorders>
          </w:tcPr>
          <w:p w14:paraId="6A0F11EE" w14:textId="77777777" w:rsidR="009924B7" w:rsidRPr="009924B7" w:rsidRDefault="009924B7" w:rsidP="009924B7">
            <w:r>
              <w:fldChar w:fldCharType="begin" w:fldLock="1"/>
            </w:r>
            <w:r>
              <w:instrText>MERGEFIELD Att.Notes</w:instrText>
            </w:r>
            <w:r>
              <w:fldChar w:fldCharType="end"/>
            </w:r>
            <w:r w:rsidRPr="009924B7">
              <w:t xml:space="preserve">Een pand waarvan de aanvrager van de bouwvergunning heeft gemeld dat de bouw is gestart of waarvan in een schriftelijke verklaring van een daartoe bevoegd ambtenaar is vastgesteld dat de feitelijke bouw is </w:t>
            </w:r>
          </w:p>
          <w:p w14:paraId="5F2FC681" w14:textId="77777777" w:rsidR="009924B7" w:rsidRPr="009924B7" w:rsidRDefault="009924B7" w:rsidP="009924B7">
            <w:r w:rsidRPr="009924B7">
              <w:t xml:space="preserve">aangevangen door minimaal de aanleg van de fundering </w:t>
            </w:r>
          </w:p>
          <w:p w14:paraId="46DF240C" w14:textId="77777777" w:rsidR="009924B7" w:rsidRPr="009924B7" w:rsidRDefault="009924B7" w:rsidP="009924B7">
            <w:r w:rsidRPr="009924B7">
              <w:t xml:space="preserve">(waartoe niet het bouwrijp maken van een terrein wordt </w:t>
            </w:r>
          </w:p>
          <w:p w14:paraId="7976AA63" w14:textId="77777777" w:rsidR="009924B7" w:rsidRDefault="009924B7" w:rsidP="009924B7">
            <w:r>
              <w:rPr>
                <w:lang w:val="en-US"/>
              </w:rPr>
              <w:t>gerekend)</w:t>
            </w:r>
          </w:p>
        </w:tc>
      </w:tr>
      <w:tr w:rsidR="009924B7" w14:paraId="59B0F529" w14:textId="77777777" w:rsidTr="009924B7">
        <w:tc>
          <w:tcPr>
            <w:tcW w:w="1710" w:type="dxa"/>
            <w:tcBorders>
              <w:top w:val="nil"/>
              <w:left w:val="nil"/>
              <w:bottom w:val="nil"/>
              <w:right w:val="nil"/>
            </w:tcBorders>
          </w:tcPr>
          <w:p w14:paraId="62881F0F" w14:textId="77777777" w:rsidR="009924B7" w:rsidRDefault="009924B7" w:rsidP="009924B7"/>
        </w:tc>
        <w:tc>
          <w:tcPr>
            <w:tcW w:w="2970" w:type="dxa"/>
            <w:tcBorders>
              <w:top w:val="nil"/>
              <w:left w:val="nil"/>
              <w:bottom w:val="nil"/>
              <w:right w:val="nil"/>
            </w:tcBorders>
          </w:tcPr>
          <w:p w14:paraId="1B1C7BB0" w14:textId="77777777" w:rsidR="009924B7" w:rsidRDefault="009924B7" w:rsidP="009924B7"/>
        </w:tc>
        <w:tc>
          <w:tcPr>
            <w:tcW w:w="4500" w:type="dxa"/>
            <w:tcBorders>
              <w:top w:val="nil"/>
              <w:left w:val="nil"/>
              <w:bottom w:val="nil"/>
              <w:right w:val="nil"/>
            </w:tcBorders>
          </w:tcPr>
          <w:p w14:paraId="2EC1BE5E" w14:textId="77777777" w:rsidR="009924B7" w:rsidRDefault="009924B7" w:rsidP="009924B7"/>
        </w:tc>
        <w:bookmarkEnd w:id="997"/>
      </w:tr>
      <w:bookmarkStart w:id="998" w:name="BKM_4F18073A_C13B_4570_A222_4193B8021619"/>
      <w:tr w:rsidR="009924B7" w14:paraId="1B310002" w14:textId="77777777" w:rsidTr="009924B7">
        <w:tc>
          <w:tcPr>
            <w:tcW w:w="1710" w:type="dxa"/>
            <w:tcBorders>
              <w:top w:val="nil"/>
              <w:left w:val="nil"/>
              <w:bottom w:val="nil"/>
              <w:right w:val="nil"/>
            </w:tcBorders>
          </w:tcPr>
          <w:p w14:paraId="74BA1E0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31DECB9" w14:textId="77777777" w:rsidR="009924B7" w:rsidRDefault="009924B7" w:rsidP="009924B7">
            <w:r>
              <w:fldChar w:fldCharType="begin" w:fldLock="1"/>
            </w:r>
            <w:r>
              <w:instrText>MERGEFIELD Att.Name</w:instrText>
            </w:r>
            <w:r>
              <w:fldChar w:fldCharType="separate"/>
            </w:r>
            <w:r>
              <w:t>pand in gebruik (niet ingemeten)</w:t>
            </w:r>
            <w:r>
              <w:fldChar w:fldCharType="end"/>
            </w:r>
          </w:p>
        </w:tc>
        <w:tc>
          <w:tcPr>
            <w:tcW w:w="4500" w:type="dxa"/>
            <w:tcBorders>
              <w:top w:val="nil"/>
              <w:left w:val="nil"/>
              <w:bottom w:val="nil"/>
              <w:right w:val="nil"/>
            </w:tcBorders>
          </w:tcPr>
          <w:p w14:paraId="4E0F3F50" w14:textId="77777777" w:rsidR="009924B7" w:rsidRPr="009924B7" w:rsidRDefault="009924B7" w:rsidP="009924B7">
            <w:r>
              <w:fldChar w:fldCharType="begin" w:fldLock="1"/>
            </w:r>
            <w:r>
              <w:instrText>MERGEFIELD Att.Notes</w:instrText>
            </w:r>
            <w:r>
              <w:fldChar w:fldCharType="end"/>
            </w:r>
            <w:r w:rsidRPr="009924B7">
              <w:t xml:space="preserve">Een pand waarvan de aanvrager van de bouwvergunning heeft gemeld dat de bouw is voltooid of waarvan in een schriftelijke verklaring van een daartoe bevoegd ambtenaar is vastgesteld dat het pand feitelijk </w:t>
            </w:r>
          </w:p>
          <w:p w14:paraId="39FCAC31" w14:textId="77777777" w:rsidR="009924B7" w:rsidRPr="009924B7" w:rsidRDefault="009924B7" w:rsidP="009924B7">
            <w:r w:rsidRPr="009924B7">
              <w:t xml:space="preserve">in gebruik is genomen voor bijvoorbeeld bewoning dan wel </w:t>
            </w:r>
          </w:p>
          <w:p w14:paraId="2D669C42" w14:textId="77777777" w:rsidR="009924B7" w:rsidRPr="009924B7" w:rsidRDefault="009924B7" w:rsidP="009924B7">
            <w:r w:rsidRPr="009924B7">
              <w:t xml:space="preserve">bedrijfsuitoefening of dat het weliswaar (nog) niet in gebruik is </w:t>
            </w:r>
          </w:p>
          <w:p w14:paraId="54855C41" w14:textId="77777777" w:rsidR="009924B7" w:rsidRDefault="009924B7" w:rsidP="009924B7">
            <w:r w:rsidRPr="009924B7">
              <w:t>genomen maar naar het oordeel van de gemeente wel gebruiksgereed is</w:t>
            </w:r>
          </w:p>
        </w:tc>
      </w:tr>
      <w:tr w:rsidR="009924B7" w14:paraId="6355196D" w14:textId="77777777" w:rsidTr="009924B7">
        <w:tc>
          <w:tcPr>
            <w:tcW w:w="1710" w:type="dxa"/>
            <w:tcBorders>
              <w:top w:val="nil"/>
              <w:left w:val="nil"/>
              <w:bottom w:val="nil"/>
              <w:right w:val="nil"/>
            </w:tcBorders>
          </w:tcPr>
          <w:p w14:paraId="41DA10C3" w14:textId="77777777" w:rsidR="009924B7" w:rsidRDefault="009924B7" w:rsidP="009924B7"/>
        </w:tc>
        <w:tc>
          <w:tcPr>
            <w:tcW w:w="2970" w:type="dxa"/>
            <w:tcBorders>
              <w:top w:val="nil"/>
              <w:left w:val="nil"/>
              <w:bottom w:val="nil"/>
              <w:right w:val="nil"/>
            </w:tcBorders>
          </w:tcPr>
          <w:p w14:paraId="65C1DFFB" w14:textId="77777777" w:rsidR="009924B7" w:rsidRDefault="009924B7" w:rsidP="009924B7"/>
        </w:tc>
        <w:tc>
          <w:tcPr>
            <w:tcW w:w="4500" w:type="dxa"/>
            <w:tcBorders>
              <w:top w:val="nil"/>
              <w:left w:val="nil"/>
              <w:bottom w:val="nil"/>
              <w:right w:val="nil"/>
            </w:tcBorders>
          </w:tcPr>
          <w:p w14:paraId="59BA838A" w14:textId="77777777" w:rsidR="009924B7" w:rsidRDefault="009924B7" w:rsidP="009924B7"/>
        </w:tc>
        <w:bookmarkEnd w:id="998"/>
      </w:tr>
      <w:bookmarkStart w:id="999" w:name="BKM_A8A9E798_1683_4520_8E81_B3C290D01FAC"/>
      <w:tr w:rsidR="009924B7" w14:paraId="416A85AD" w14:textId="77777777" w:rsidTr="009924B7">
        <w:tc>
          <w:tcPr>
            <w:tcW w:w="1710" w:type="dxa"/>
            <w:tcBorders>
              <w:top w:val="nil"/>
              <w:left w:val="nil"/>
              <w:bottom w:val="nil"/>
              <w:right w:val="nil"/>
            </w:tcBorders>
          </w:tcPr>
          <w:p w14:paraId="52BD51B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3F41778" w14:textId="77777777" w:rsidR="009924B7" w:rsidRDefault="009924B7" w:rsidP="009924B7">
            <w:r>
              <w:fldChar w:fldCharType="begin" w:fldLock="1"/>
            </w:r>
            <w:r>
              <w:instrText>MERGEFIELD Att.Name</w:instrText>
            </w:r>
            <w:r>
              <w:fldChar w:fldCharType="separate"/>
            </w:r>
            <w:r>
              <w:t>pand in gebruik</w:t>
            </w:r>
            <w:r>
              <w:fldChar w:fldCharType="end"/>
            </w:r>
          </w:p>
        </w:tc>
        <w:tc>
          <w:tcPr>
            <w:tcW w:w="4500" w:type="dxa"/>
            <w:tcBorders>
              <w:top w:val="nil"/>
              <w:left w:val="nil"/>
              <w:bottom w:val="nil"/>
              <w:right w:val="nil"/>
            </w:tcBorders>
          </w:tcPr>
          <w:p w14:paraId="06352F76" w14:textId="77777777" w:rsidR="009924B7" w:rsidRDefault="009924B7" w:rsidP="009924B7">
            <w:r>
              <w:fldChar w:fldCharType="begin" w:fldLock="1"/>
            </w:r>
            <w:r>
              <w:instrText>MERGEFIELD Att.Notes</w:instrText>
            </w:r>
            <w:r>
              <w:fldChar w:fldCharType="end"/>
            </w:r>
            <w:r w:rsidRPr="009924B7">
              <w:t xml:space="preserve">Een pand dat feitelijk de status “Pand in gebruik (niet ingemeten)” had en waarvan de definitieve geometrie is ingemeten </w:t>
            </w:r>
          </w:p>
        </w:tc>
      </w:tr>
      <w:tr w:rsidR="009924B7" w14:paraId="196BE9FC" w14:textId="77777777" w:rsidTr="009924B7">
        <w:tc>
          <w:tcPr>
            <w:tcW w:w="1710" w:type="dxa"/>
            <w:tcBorders>
              <w:top w:val="nil"/>
              <w:left w:val="nil"/>
              <w:bottom w:val="nil"/>
              <w:right w:val="nil"/>
            </w:tcBorders>
          </w:tcPr>
          <w:p w14:paraId="2E972673" w14:textId="77777777" w:rsidR="009924B7" w:rsidRDefault="009924B7" w:rsidP="009924B7"/>
        </w:tc>
        <w:tc>
          <w:tcPr>
            <w:tcW w:w="2970" w:type="dxa"/>
            <w:tcBorders>
              <w:top w:val="nil"/>
              <w:left w:val="nil"/>
              <w:bottom w:val="nil"/>
              <w:right w:val="nil"/>
            </w:tcBorders>
          </w:tcPr>
          <w:p w14:paraId="77AAD321" w14:textId="77777777" w:rsidR="009924B7" w:rsidRDefault="009924B7" w:rsidP="009924B7"/>
        </w:tc>
        <w:tc>
          <w:tcPr>
            <w:tcW w:w="4500" w:type="dxa"/>
            <w:tcBorders>
              <w:top w:val="nil"/>
              <w:left w:val="nil"/>
              <w:bottom w:val="nil"/>
              <w:right w:val="nil"/>
            </w:tcBorders>
          </w:tcPr>
          <w:p w14:paraId="6F729285" w14:textId="77777777" w:rsidR="009924B7" w:rsidRDefault="009924B7" w:rsidP="009924B7"/>
        </w:tc>
        <w:bookmarkEnd w:id="999"/>
      </w:tr>
      <w:bookmarkStart w:id="1000" w:name="BKM_E1F26BF1_7386_42b1_9E86_FB7CBBC629A5"/>
      <w:tr w:rsidR="009924B7" w14:paraId="1B00D0FA" w14:textId="77777777" w:rsidTr="009924B7">
        <w:tc>
          <w:tcPr>
            <w:tcW w:w="1710" w:type="dxa"/>
            <w:tcBorders>
              <w:top w:val="nil"/>
              <w:left w:val="nil"/>
              <w:bottom w:val="nil"/>
              <w:right w:val="nil"/>
            </w:tcBorders>
          </w:tcPr>
          <w:p w14:paraId="5BFC312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F67F61" w14:textId="77777777" w:rsidR="009924B7" w:rsidRDefault="009924B7" w:rsidP="009924B7">
            <w:r>
              <w:fldChar w:fldCharType="begin" w:fldLock="1"/>
            </w:r>
            <w:r>
              <w:instrText>MERGEFIELD Att.Name</w:instrText>
            </w:r>
            <w:r>
              <w:fldChar w:fldCharType="separate"/>
            </w:r>
            <w:r>
              <w:t>sloopvergunning verleend</w:t>
            </w:r>
            <w:r>
              <w:fldChar w:fldCharType="end"/>
            </w:r>
          </w:p>
        </w:tc>
        <w:tc>
          <w:tcPr>
            <w:tcW w:w="4500" w:type="dxa"/>
            <w:tcBorders>
              <w:top w:val="nil"/>
              <w:left w:val="nil"/>
              <w:bottom w:val="nil"/>
              <w:right w:val="nil"/>
            </w:tcBorders>
          </w:tcPr>
          <w:p w14:paraId="2F81A0C1" w14:textId="77777777" w:rsidR="009924B7" w:rsidRDefault="009924B7" w:rsidP="009924B7">
            <w:r>
              <w:fldChar w:fldCharType="begin" w:fldLock="1"/>
            </w:r>
            <w:r>
              <w:instrText>MERGEFIELD Att.Notes</w:instrText>
            </w:r>
            <w:r>
              <w:fldChar w:fldCharType="separate"/>
            </w:r>
            <w:r>
              <w:t>Een pand waarvoor een sloopvergunning is verleend</w:t>
            </w:r>
            <w:r>
              <w:fldChar w:fldCharType="end"/>
            </w:r>
          </w:p>
        </w:tc>
      </w:tr>
      <w:tr w:rsidR="009924B7" w14:paraId="6129A795" w14:textId="77777777" w:rsidTr="009924B7">
        <w:tc>
          <w:tcPr>
            <w:tcW w:w="1710" w:type="dxa"/>
            <w:tcBorders>
              <w:top w:val="nil"/>
              <w:left w:val="nil"/>
              <w:bottom w:val="nil"/>
              <w:right w:val="nil"/>
            </w:tcBorders>
          </w:tcPr>
          <w:p w14:paraId="095DB787" w14:textId="77777777" w:rsidR="009924B7" w:rsidRDefault="009924B7" w:rsidP="009924B7"/>
        </w:tc>
        <w:tc>
          <w:tcPr>
            <w:tcW w:w="2970" w:type="dxa"/>
            <w:tcBorders>
              <w:top w:val="nil"/>
              <w:left w:val="nil"/>
              <w:bottom w:val="nil"/>
              <w:right w:val="nil"/>
            </w:tcBorders>
          </w:tcPr>
          <w:p w14:paraId="6B566C10" w14:textId="77777777" w:rsidR="009924B7" w:rsidRDefault="009924B7" w:rsidP="009924B7"/>
        </w:tc>
        <w:tc>
          <w:tcPr>
            <w:tcW w:w="4500" w:type="dxa"/>
            <w:tcBorders>
              <w:top w:val="nil"/>
              <w:left w:val="nil"/>
              <w:bottom w:val="nil"/>
              <w:right w:val="nil"/>
            </w:tcBorders>
          </w:tcPr>
          <w:p w14:paraId="6D7CA097" w14:textId="77777777" w:rsidR="009924B7" w:rsidRDefault="009924B7" w:rsidP="009924B7"/>
        </w:tc>
        <w:bookmarkEnd w:id="1000"/>
      </w:tr>
      <w:bookmarkStart w:id="1001" w:name="BKM_83A114EC_EFCB_42a1_8DA4_A765E354B5DC"/>
      <w:tr w:rsidR="009924B7" w14:paraId="07263BB1" w14:textId="77777777" w:rsidTr="009924B7">
        <w:tc>
          <w:tcPr>
            <w:tcW w:w="1710" w:type="dxa"/>
            <w:tcBorders>
              <w:top w:val="nil"/>
              <w:left w:val="nil"/>
              <w:bottom w:val="nil"/>
              <w:right w:val="nil"/>
            </w:tcBorders>
          </w:tcPr>
          <w:p w14:paraId="160EDA2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D471B2" w14:textId="77777777" w:rsidR="009924B7" w:rsidRDefault="009924B7" w:rsidP="009924B7">
            <w:r>
              <w:fldChar w:fldCharType="begin" w:fldLock="1"/>
            </w:r>
            <w:r>
              <w:instrText>MERGEFIELD Att.Name</w:instrText>
            </w:r>
            <w:r>
              <w:fldChar w:fldCharType="separate"/>
            </w:r>
            <w:r>
              <w:t>pand gesloopt</w:t>
            </w:r>
            <w:r>
              <w:fldChar w:fldCharType="end"/>
            </w:r>
          </w:p>
        </w:tc>
        <w:tc>
          <w:tcPr>
            <w:tcW w:w="4500" w:type="dxa"/>
            <w:tcBorders>
              <w:top w:val="nil"/>
              <w:left w:val="nil"/>
              <w:bottom w:val="nil"/>
              <w:right w:val="nil"/>
            </w:tcBorders>
          </w:tcPr>
          <w:p w14:paraId="3B1A9DD8" w14:textId="77777777" w:rsidR="009924B7" w:rsidRDefault="009924B7" w:rsidP="009924B7">
            <w:r>
              <w:fldChar w:fldCharType="begin" w:fldLock="1"/>
            </w:r>
            <w:r>
              <w:instrText>MERGEFIELD Att.Notes</w:instrText>
            </w:r>
            <w:r>
              <w:fldChar w:fldCharType="separate"/>
            </w:r>
            <w:r>
              <w:t xml:space="preserve">Een pand waarvan de aanvrager van de sloopvergunning heeft gemeld dat de sloop is voltooid of in een schriftelijke verklaring van </w:t>
            </w:r>
            <w:r>
              <w:lastRenderedPageBreak/>
              <w:t>een daartoe bevoegd ambtenaar is vastgesteld dat het pand is gesloopt.</w:t>
            </w:r>
            <w:r>
              <w:fldChar w:fldCharType="end"/>
            </w:r>
          </w:p>
        </w:tc>
      </w:tr>
      <w:tr w:rsidR="009924B7" w14:paraId="23175085" w14:textId="77777777" w:rsidTr="009924B7">
        <w:tc>
          <w:tcPr>
            <w:tcW w:w="1710" w:type="dxa"/>
            <w:tcBorders>
              <w:top w:val="nil"/>
              <w:left w:val="nil"/>
              <w:bottom w:val="nil"/>
              <w:right w:val="nil"/>
            </w:tcBorders>
          </w:tcPr>
          <w:p w14:paraId="60CCAF12" w14:textId="77777777" w:rsidR="009924B7" w:rsidRDefault="009924B7" w:rsidP="009924B7"/>
        </w:tc>
        <w:tc>
          <w:tcPr>
            <w:tcW w:w="2970" w:type="dxa"/>
            <w:tcBorders>
              <w:top w:val="nil"/>
              <w:left w:val="nil"/>
              <w:bottom w:val="nil"/>
              <w:right w:val="nil"/>
            </w:tcBorders>
          </w:tcPr>
          <w:p w14:paraId="2765211A" w14:textId="77777777" w:rsidR="009924B7" w:rsidRDefault="009924B7" w:rsidP="009924B7"/>
        </w:tc>
        <w:tc>
          <w:tcPr>
            <w:tcW w:w="4500" w:type="dxa"/>
            <w:tcBorders>
              <w:top w:val="nil"/>
              <w:left w:val="nil"/>
              <w:bottom w:val="nil"/>
              <w:right w:val="nil"/>
            </w:tcBorders>
          </w:tcPr>
          <w:p w14:paraId="6DB3BAEF" w14:textId="77777777" w:rsidR="009924B7" w:rsidRDefault="009924B7" w:rsidP="009924B7"/>
        </w:tc>
        <w:bookmarkEnd w:id="1001"/>
      </w:tr>
      <w:bookmarkStart w:id="1002" w:name="BKM_5C17B244_8F97_4255_8C1A_1B75AB02F589"/>
      <w:tr w:rsidR="009924B7" w14:paraId="56742C45" w14:textId="77777777" w:rsidTr="009924B7">
        <w:tc>
          <w:tcPr>
            <w:tcW w:w="1710" w:type="dxa"/>
            <w:tcBorders>
              <w:top w:val="nil"/>
              <w:left w:val="nil"/>
              <w:bottom w:val="nil"/>
              <w:right w:val="nil"/>
            </w:tcBorders>
          </w:tcPr>
          <w:p w14:paraId="5078D52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6964D60" w14:textId="77777777" w:rsidR="009924B7" w:rsidRDefault="009924B7" w:rsidP="009924B7">
            <w:r>
              <w:fldChar w:fldCharType="begin" w:fldLock="1"/>
            </w:r>
            <w:r>
              <w:instrText>MERGEFIELD Att.Name</w:instrText>
            </w:r>
            <w:r>
              <w:fldChar w:fldCharType="separate"/>
            </w:r>
            <w:r>
              <w:t>pand buiten gebruik</w:t>
            </w:r>
            <w:r>
              <w:fldChar w:fldCharType="end"/>
            </w:r>
          </w:p>
        </w:tc>
        <w:tc>
          <w:tcPr>
            <w:tcW w:w="4500" w:type="dxa"/>
            <w:tcBorders>
              <w:top w:val="nil"/>
              <w:left w:val="nil"/>
              <w:bottom w:val="nil"/>
              <w:right w:val="nil"/>
            </w:tcBorders>
          </w:tcPr>
          <w:p w14:paraId="0F2340A8" w14:textId="77777777" w:rsidR="009924B7" w:rsidRDefault="009924B7" w:rsidP="009924B7">
            <w:r>
              <w:fldChar w:fldCharType="begin" w:fldLock="1"/>
            </w:r>
            <w:r>
              <w:instrText>MERGEFIELD Att.Notes</w:instrText>
            </w:r>
            <w:r>
              <w:fldChar w:fldCharType="separate"/>
            </w:r>
            <w:r>
              <w:t>Een pand dat in dusdanige bouwkundige staat is dat niet te verwachten is dat het pand zal worden hersteld en weer in gebruik zal worden genomen.</w:t>
            </w:r>
            <w:r>
              <w:fldChar w:fldCharType="end"/>
            </w:r>
          </w:p>
        </w:tc>
      </w:tr>
      <w:tr w:rsidR="009924B7" w14:paraId="001B3BC4" w14:textId="77777777" w:rsidTr="009924B7">
        <w:tc>
          <w:tcPr>
            <w:tcW w:w="1710" w:type="dxa"/>
            <w:tcBorders>
              <w:top w:val="nil"/>
              <w:left w:val="nil"/>
              <w:bottom w:val="nil"/>
              <w:right w:val="nil"/>
            </w:tcBorders>
          </w:tcPr>
          <w:p w14:paraId="41D33898" w14:textId="77777777" w:rsidR="009924B7" w:rsidRDefault="009924B7" w:rsidP="009924B7"/>
        </w:tc>
        <w:tc>
          <w:tcPr>
            <w:tcW w:w="2970" w:type="dxa"/>
            <w:tcBorders>
              <w:top w:val="nil"/>
              <w:left w:val="nil"/>
              <w:bottom w:val="nil"/>
              <w:right w:val="nil"/>
            </w:tcBorders>
          </w:tcPr>
          <w:p w14:paraId="5F2EFDC7" w14:textId="77777777" w:rsidR="009924B7" w:rsidRDefault="009924B7" w:rsidP="009924B7"/>
        </w:tc>
        <w:tc>
          <w:tcPr>
            <w:tcW w:w="4500" w:type="dxa"/>
            <w:tcBorders>
              <w:top w:val="nil"/>
              <w:left w:val="nil"/>
              <w:bottom w:val="nil"/>
              <w:right w:val="nil"/>
            </w:tcBorders>
          </w:tcPr>
          <w:p w14:paraId="28CA9DFA" w14:textId="77777777" w:rsidR="009924B7" w:rsidRDefault="009924B7" w:rsidP="009924B7"/>
        </w:tc>
        <w:bookmarkEnd w:id="1002"/>
      </w:tr>
      <w:bookmarkEnd w:id="994"/>
    </w:tbl>
    <w:p w14:paraId="2FD08DAB" w14:textId="0D51F7DE" w:rsidR="009924B7" w:rsidRDefault="009924B7" w:rsidP="009924B7">
      <w:pPr>
        <w:rPr>
          <w:u w:color="000000"/>
        </w:rPr>
      </w:pPr>
    </w:p>
    <w:p w14:paraId="1C9EA976" w14:textId="77777777" w:rsidR="009924B7" w:rsidRDefault="009924B7">
      <w:pPr>
        <w:contextualSpacing w:val="0"/>
        <w:rPr>
          <w:u w:color="000000"/>
        </w:rPr>
      </w:pPr>
      <w:r>
        <w:rPr>
          <w:u w:color="000000"/>
        </w:rPr>
        <w:br w:type="page"/>
      </w:r>
    </w:p>
    <w:bookmarkStart w:id="1003" w:name="BKM_7D71D6E8_89EB_4731_952B_FB4573D06DBE"/>
    <w:p w14:paraId="6ED7AD31"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rsidRPr="009924B7">
        <w:fldChar w:fldCharType="begin" w:fldLock="1"/>
      </w:r>
      <w:r>
        <w:instrText>MERGEFIELD Element.Name</w:instrText>
      </w:r>
      <w:r w:rsidRPr="009924B7">
        <w:fldChar w:fldCharType="separate"/>
      </w:r>
      <w:r>
        <w:t xml:space="preserve">status </w:t>
      </w:r>
      <w:r w:rsidRPr="009924B7">
        <w:t>verblijfsobject</w:t>
      </w:r>
      <w:r w:rsidRPr="009924B7">
        <w:fldChar w:fldCharType="end"/>
      </w:r>
    </w:p>
    <w:p w14:paraId="631C1162"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3A502CF2" w14:textId="77777777" w:rsidTr="009924B7">
        <w:trPr>
          <w:trHeight w:val="230"/>
        </w:trPr>
        <w:tc>
          <w:tcPr>
            <w:tcW w:w="1710" w:type="dxa"/>
            <w:tcBorders>
              <w:top w:val="nil"/>
              <w:left w:val="nil"/>
              <w:bottom w:val="nil"/>
              <w:right w:val="nil"/>
            </w:tcBorders>
          </w:tcPr>
          <w:p w14:paraId="46D3BBAF" w14:textId="77777777" w:rsidR="009924B7" w:rsidRDefault="009924B7" w:rsidP="009924B7">
            <w:r>
              <w:rPr>
                <w:b/>
                <w:bCs/>
              </w:rPr>
              <w:t>Definitie</w:t>
            </w:r>
          </w:p>
        </w:tc>
        <w:tc>
          <w:tcPr>
            <w:tcW w:w="7650" w:type="dxa"/>
            <w:tcBorders>
              <w:top w:val="nil"/>
              <w:left w:val="nil"/>
              <w:bottom w:val="nil"/>
              <w:right w:val="nil"/>
            </w:tcBorders>
          </w:tcPr>
          <w:p w14:paraId="43D415AB" w14:textId="77777777" w:rsidR="009924B7" w:rsidRDefault="009924B7" w:rsidP="009924B7">
            <w:r>
              <w:fldChar w:fldCharType="begin" w:fldLock="1"/>
            </w:r>
            <w:r>
              <w:instrText>MERGEFIELD Element.Notes</w:instrText>
            </w:r>
            <w:r>
              <w:fldChar w:fldCharType="separate"/>
            </w:r>
            <w:r>
              <w:t xml:space="preserve">Een aanduiding van alle waarden die de status van een verblijfsobject kan aannemen. </w:t>
            </w:r>
            <w:r>
              <w:fldChar w:fldCharType="end"/>
            </w:r>
          </w:p>
        </w:tc>
      </w:tr>
    </w:tbl>
    <w:p w14:paraId="30D90201"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6644C4B" w14:textId="77777777" w:rsidTr="009924B7">
        <w:trPr>
          <w:trHeight w:val="230"/>
        </w:trPr>
        <w:tc>
          <w:tcPr>
            <w:tcW w:w="1710" w:type="dxa"/>
            <w:tcBorders>
              <w:top w:val="nil"/>
              <w:left w:val="nil"/>
              <w:bottom w:val="nil"/>
              <w:right w:val="nil"/>
            </w:tcBorders>
          </w:tcPr>
          <w:p w14:paraId="102E9BC9" w14:textId="77777777" w:rsidR="009924B7" w:rsidRDefault="009924B7" w:rsidP="009924B7">
            <w:pPr>
              <w:rPr>
                <w:i/>
                <w:iCs/>
              </w:rPr>
            </w:pPr>
            <w:bookmarkStart w:id="1004" w:name="BKM_421E1FAC_79FE_4e09_B56D_4935865CE363"/>
            <w:r>
              <w:rPr>
                <w:i/>
                <w:iCs/>
              </w:rPr>
              <w:t>Code</w:t>
            </w:r>
          </w:p>
        </w:tc>
        <w:tc>
          <w:tcPr>
            <w:tcW w:w="2970" w:type="dxa"/>
            <w:tcBorders>
              <w:top w:val="nil"/>
              <w:left w:val="nil"/>
              <w:bottom w:val="nil"/>
              <w:right w:val="nil"/>
            </w:tcBorders>
          </w:tcPr>
          <w:p w14:paraId="671B2311" w14:textId="77777777" w:rsidR="009924B7" w:rsidRDefault="009924B7" w:rsidP="009924B7">
            <w:pPr>
              <w:rPr>
                <w:i/>
                <w:iCs/>
              </w:rPr>
            </w:pPr>
            <w:r>
              <w:rPr>
                <w:i/>
                <w:iCs/>
              </w:rPr>
              <w:t>Naam</w:t>
            </w:r>
          </w:p>
        </w:tc>
        <w:tc>
          <w:tcPr>
            <w:tcW w:w="4500" w:type="dxa"/>
            <w:tcBorders>
              <w:top w:val="nil"/>
              <w:left w:val="nil"/>
              <w:bottom w:val="nil"/>
              <w:right w:val="nil"/>
            </w:tcBorders>
          </w:tcPr>
          <w:p w14:paraId="171D3418" w14:textId="77777777" w:rsidR="009924B7" w:rsidRDefault="009924B7" w:rsidP="009924B7">
            <w:pPr>
              <w:rPr>
                <w:i/>
                <w:iCs/>
              </w:rPr>
            </w:pPr>
            <w:r>
              <w:rPr>
                <w:i/>
                <w:iCs/>
              </w:rPr>
              <w:t>Definitie</w:t>
            </w:r>
          </w:p>
        </w:tc>
      </w:tr>
      <w:tr w:rsidR="009924B7" w14:paraId="7C5F40E3" w14:textId="77777777" w:rsidTr="009924B7">
        <w:tc>
          <w:tcPr>
            <w:tcW w:w="1710" w:type="dxa"/>
            <w:tcBorders>
              <w:top w:val="nil"/>
              <w:left w:val="nil"/>
              <w:bottom w:val="nil"/>
              <w:right w:val="nil"/>
            </w:tcBorders>
          </w:tcPr>
          <w:p w14:paraId="60CFAF5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A866B22" w14:textId="77777777" w:rsidR="009924B7" w:rsidRDefault="009924B7" w:rsidP="009924B7">
            <w:r>
              <w:fldChar w:fldCharType="begin" w:fldLock="1"/>
            </w:r>
            <w:r>
              <w:instrText>MERGEFIELD Att.Name</w:instrText>
            </w:r>
            <w:r>
              <w:fldChar w:fldCharType="separate"/>
            </w:r>
            <w:r>
              <w:t>verblijfsobject gevormd</w:t>
            </w:r>
            <w:r>
              <w:fldChar w:fldCharType="end"/>
            </w:r>
          </w:p>
        </w:tc>
        <w:tc>
          <w:tcPr>
            <w:tcW w:w="4500" w:type="dxa"/>
            <w:tcBorders>
              <w:top w:val="nil"/>
              <w:left w:val="nil"/>
              <w:bottom w:val="nil"/>
              <w:right w:val="nil"/>
            </w:tcBorders>
          </w:tcPr>
          <w:p w14:paraId="31C8B89E" w14:textId="77777777" w:rsidR="009924B7" w:rsidRDefault="009924B7" w:rsidP="009924B7">
            <w:r>
              <w:fldChar w:fldCharType="begin" w:fldLock="1"/>
            </w:r>
            <w:r>
              <w:instrText>MERGEFIELD Att.Notes</w:instrText>
            </w:r>
            <w:r>
              <w:fldChar w:fldCharType="separate"/>
            </w:r>
            <w:r>
              <w:t>Een nieuw verblijfsobject dat deel gaat uitmaken van een nog niet gebouwd pand waarvoor een bouwvergunning is verleend of dat wordt gerealiseerd in een reeds bestaand pand.</w:t>
            </w:r>
            <w:r>
              <w:fldChar w:fldCharType="end"/>
            </w:r>
          </w:p>
        </w:tc>
      </w:tr>
      <w:tr w:rsidR="009924B7" w14:paraId="39772BD1" w14:textId="77777777" w:rsidTr="009924B7">
        <w:tc>
          <w:tcPr>
            <w:tcW w:w="1710" w:type="dxa"/>
            <w:tcBorders>
              <w:top w:val="nil"/>
              <w:left w:val="nil"/>
              <w:bottom w:val="nil"/>
              <w:right w:val="nil"/>
            </w:tcBorders>
          </w:tcPr>
          <w:p w14:paraId="6D494D35" w14:textId="77777777" w:rsidR="009924B7" w:rsidRDefault="009924B7" w:rsidP="009924B7"/>
        </w:tc>
        <w:tc>
          <w:tcPr>
            <w:tcW w:w="2970" w:type="dxa"/>
            <w:tcBorders>
              <w:top w:val="nil"/>
              <w:left w:val="nil"/>
              <w:bottom w:val="nil"/>
              <w:right w:val="nil"/>
            </w:tcBorders>
          </w:tcPr>
          <w:p w14:paraId="3023D720" w14:textId="77777777" w:rsidR="009924B7" w:rsidRDefault="009924B7" w:rsidP="009924B7"/>
        </w:tc>
        <w:tc>
          <w:tcPr>
            <w:tcW w:w="4500" w:type="dxa"/>
            <w:tcBorders>
              <w:top w:val="nil"/>
              <w:left w:val="nil"/>
              <w:bottom w:val="nil"/>
              <w:right w:val="nil"/>
            </w:tcBorders>
          </w:tcPr>
          <w:p w14:paraId="6A00BD9D" w14:textId="77777777" w:rsidR="009924B7" w:rsidRDefault="009924B7" w:rsidP="009924B7"/>
        </w:tc>
        <w:bookmarkEnd w:id="1004"/>
      </w:tr>
      <w:bookmarkStart w:id="1005" w:name="BKM_C80C8E5E_6742_49fb_80A9_27E4CA43060C"/>
      <w:tr w:rsidR="009924B7" w14:paraId="561998BA" w14:textId="77777777" w:rsidTr="009924B7">
        <w:tc>
          <w:tcPr>
            <w:tcW w:w="1710" w:type="dxa"/>
            <w:tcBorders>
              <w:top w:val="nil"/>
              <w:left w:val="nil"/>
              <w:bottom w:val="nil"/>
              <w:right w:val="nil"/>
            </w:tcBorders>
          </w:tcPr>
          <w:p w14:paraId="2BD8CD7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74F0E38" w14:textId="77777777" w:rsidR="009924B7" w:rsidRDefault="009924B7" w:rsidP="009924B7">
            <w:r>
              <w:fldChar w:fldCharType="begin" w:fldLock="1"/>
            </w:r>
            <w:r>
              <w:instrText>MERGEFIELD Att.Name</w:instrText>
            </w:r>
            <w:r>
              <w:fldChar w:fldCharType="separate"/>
            </w:r>
            <w:r>
              <w:t>niet gerealiseerd verblijfsobject</w:t>
            </w:r>
            <w:r>
              <w:fldChar w:fldCharType="end"/>
            </w:r>
          </w:p>
        </w:tc>
        <w:tc>
          <w:tcPr>
            <w:tcW w:w="4500" w:type="dxa"/>
            <w:tcBorders>
              <w:top w:val="nil"/>
              <w:left w:val="nil"/>
              <w:bottom w:val="nil"/>
              <w:right w:val="nil"/>
            </w:tcBorders>
          </w:tcPr>
          <w:p w14:paraId="6EE158D3" w14:textId="77777777" w:rsidR="009924B7" w:rsidRDefault="009924B7" w:rsidP="009924B7">
            <w:r>
              <w:fldChar w:fldCharType="begin" w:fldLock="1"/>
            </w:r>
            <w:r>
              <w:instrText>MERGEFIELD Att.Notes</w:instrText>
            </w:r>
            <w:r>
              <w:fldChar w:fldCharType="separate"/>
            </w:r>
            <w:r>
              <w:t>Een verblijfsobject in een pand waarvoor een bouwvergunning was verleend of dat gerealiseerd zou worden in een reeds bestaand pand, maar waarvan in een schriftelijke verklaring van een daartoe bevoegd ambtenaar is vastgesteld dat wordt afgezien van de bouw of waarvan de bouwvergunning is ingetrokken.</w:t>
            </w:r>
            <w:r>
              <w:fldChar w:fldCharType="end"/>
            </w:r>
          </w:p>
        </w:tc>
      </w:tr>
      <w:tr w:rsidR="009924B7" w14:paraId="2D7F9CCB" w14:textId="77777777" w:rsidTr="009924B7">
        <w:tc>
          <w:tcPr>
            <w:tcW w:w="1710" w:type="dxa"/>
            <w:tcBorders>
              <w:top w:val="nil"/>
              <w:left w:val="nil"/>
              <w:bottom w:val="nil"/>
              <w:right w:val="nil"/>
            </w:tcBorders>
          </w:tcPr>
          <w:p w14:paraId="2F04FE00" w14:textId="77777777" w:rsidR="009924B7" w:rsidRDefault="009924B7" w:rsidP="009924B7"/>
        </w:tc>
        <w:tc>
          <w:tcPr>
            <w:tcW w:w="2970" w:type="dxa"/>
            <w:tcBorders>
              <w:top w:val="nil"/>
              <w:left w:val="nil"/>
              <w:bottom w:val="nil"/>
              <w:right w:val="nil"/>
            </w:tcBorders>
          </w:tcPr>
          <w:p w14:paraId="6D910516" w14:textId="77777777" w:rsidR="009924B7" w:rsidRDefault="009924B7" w:rsidP="009924B7"/>
        </w:tc>
        <w:tc>
          <w:tcPr>
            <w:tcW w:w="4500" w:type="dxa"/>
            <w:tcBorders>
              <w:top w:val="nil"/>
              <w:left w:val="nil"/>
              <w:bottom w:val="nil"/>
              <w:right w:val="nil"/>
            </w:tcBorders>
          </w:tcPr>
          <w:p w14:paraId="6F7D1AF2" w14:textId="77777777" w:rsidR="009924B7" w:rsidRDefault="009924B7" w:rsidP="009924B7"/>
        </w:tc>
        <w:bookmarkEnd w:id="1005"/>
      </w:tr>
      <w:bookmarkStart w:id="1006" w:name="BKM_EFFF23E1_EE0A_4612_85B3_E0A81F38485E"/>
      <w:tr w:rsidR="009924B7" w14:paraId="1C5617C6" w14:textId="77777777" w:rsidTr="009924B7">
        <w:tc>
          <w:tcPr>
            <w:tcW w:w="1710" w:type="dxa"/>
            <w:tcBorders>
              <w:top w:val="nil"/>
              <w:left w:val="nil"/>
              <w:bottom w:val="nil"/>
              <w:right w:val="nil"/>
            </w:tcBorders>
          </w:tcPr>
          <w:p w14:paraId="13AEDA5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5FBC142" w14:textId="77777777" w:rsidR="009924B7" w:rsidRDefault="009924B7" w:rsidP="009924B7">
            <w:r>
              <w:fldChar w:fldCharType="begin" w:fldLock="1"/>
            </w:r>
            <w:r>
              <w:instrText>MERGEFIELD Att.Name</w:instrText>
            </w:r>
            <w:r>
              <w:fldChar w:fldCharType="separate"/>
            </w:r>
            <w:r>
              <w:t>verblijfsobject in gebruik (niet ingemeten)</w:t>
            </w:r>
            <w:r>
              <w:fldChar w:fldCharType="end"/>
            </w:r>
          </w:p>
        </w:tc>
        <w:tc>
          <w:tcPr>
            <w:tcW w:w="4500" w:type="dxa"/>
            <w:tcBorders>
              <w:top w:val="nil"/>
              <w:left w:val="nil"/>
              <w:bottom w:val="nil"/>
              <w:right w:val="nil"/>
            </w:tcBorders>
          </w:tcPr>
          <w:p w14:paraId="1631BF8B" w14:textId="77777777" w:rsidR="009924B7" w:rsidRPr="009924B7" w:rsidRDefault="009924B7" w:rsidP="009924B7">
            <w:r>
              <w:fldChar w:fldCharType="begin" w:fldLock="1"/>
            </w:r>
            <w:r>
              <w:instrText>MERGEFIELD Att.Notes</w:instrText>
            </w:r>
            <w:r>
              <w:fldChar w:fldCharType="end"/>
            </w:r>
            <w:r w:rsidRPr="009924B7">
              <w:t xml:space="preserve">Een verblijfsobject waarvan de aanvrager van de bouwvergunning heeft gemeld dat de bouw is voltooid of waarvan in een schriftelijke </w:t>
            </w:r>
          </w:p>
          <w:p w14:paraId="0D8E04AD" w14:textId="77777777" w:rsidR="009924B7" w:rsidRDefault="009924B7" w:rsidP="009924B7">
            <w:r w:rsidRPr="009924B7">
              <w:t>verklaring van een daartoe bevoegd ambtenaar is vastgesteld dat het verblijfsobject feitelijk in gebruik is genomen voor bijvoorbeeld bewoning dan wel bedrijfsuitoefening of dat het weliswaar (nog) niet in gebruik is genomen maar naar het oordeel van de gemeente wel gebruiksgereed is.</w:t>
            </w:r>
          </w:p>
        </w:tc>
      </w:tr>
      <w:tr w:rsidR="009924B7" w14:paraId="118EFE70" w14:textId="77777777" w:rsidTr="009924B7">
        <w:tc>
          <w:tcPr>
            <w:tcW w:w="1710" w:type="dxa"/>
            <w:tcBorders>
              <w:top w:val="nil"/>
              <w:left w:val="nil"/>
              <w:bottom w:val="nil"/>
              <w:right w:val="nil"/>
            </w:tcBorders>
          </w:tcPr>
          <w:p w14:paraId="2DDABFE0" w14:textId="77777777" w:rsidR="009924B7" w:rsidRDefault="009924B7" w:rsidP="009924B7"/>
        </w:tc>
        <w:tc>
          <w:tcPr>
            <w:tcW w:w="2970" w:type="dxa"/>
            <w:tcBorders>
              <w:top w:val="nil"/>
              <w:left w:val="nil"/>
              <w:bottom w:val="nil"/>
              <w:right w:val="nil"/>
            </w:tcBorders>
          </w:tcPr>
          <w:p w14:paraId="3BFFD003" w14:textId="77777777" w:rsidR="009924B7" w:rsidRDefault="009924B7" w:rsidP="009924B7"/>
        </w:tc>
        <w:tc>
          <w:tcPr>
            <w:tcW w:w="4500" w:type="dxa"/>
            <w:tcBorders>
              <w:top w:val="nil"/>
              <w:left w:val="nil"/>
              <w:bottom w:val="nil"/>
              <w:right w:val="nil"/>
            </w:tcBorders>
          </w:tcPr>
          <w:p w14:paraId="5FDBE28C" w14:textId="77777777" w:rsidR="009924B7" w:rsidRDefault="009924B7" w:rsidP="009924B7"/>
        </w:tc>
        <w:bookmarkEnd w:id="1006"/>
      </w:tr>
      <w:bookmarkStart w:id="1007" w:name="BKM_D7478E81_4AB2_43d8_A6CB_3E89D705B9F0"/>
      <w:tr w:rsidR="009924B7" w14:paraId="5FDFDF52" w14:textId="77777777" w:rsidTr="009924B7">
        <w:tc>
          <w:tcPr>
            <w:tcW w:w="1710" w:type="dxa"/>
            <w:tcBorders>
              <w:top w:val="nil"/>
              <w:left w:val="nil"/>
              <w:bottom w:val="nil"/>
              <w:right w:val="nil"/>
            </w:tcBorders>
          </w:tcPr>
          <w:p w14:paraId="35C3BF8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197FB75" w14:textId="77777777" w:rsidR="009924B7" w:rsidRDefault="009924B7" w:rsidP="009924B7">
            <w:r>
              <w:fldChar w:fldCharType="begin" w:fldLock="1"/>
            </w:r>
            <w:r>
              <w:instrText>MERGEFIELD Att.Name</w:instrText>
            </w:r>
            <w:r>
              <w:fldChar w:fldCharType="separate"/>
            </w:r>
            <w:r>
              <w:t>verblijfsobject in gebruik</w:t>
            </w:r>
            <w:r>
              <w:fldChar w:fldCharType="end"/>
            </w:r>
          </w:p>
        </w:tc>
        <w:tc>
          <w:tcPr>
            <w:tcW w:w="4500" w:type="dxa"/>
            <w:tcBorders>
              <w:top w:val="nil"/>
              <w:left w:val="nil"/>
              <w:bottom w:val="nil"/>
              <w:right w:val="nil"/>
            </w:tcBorders>
          </w:tcPr>
          <w:p w14:paraId="2E9687AE" w14:textId="77777777" w:rsidR="009924B7" w:rsidRDefault="009924B7" w:rsidP="009924B7">
            <w:r>
              <w:fldChar w:fldCharType="begin" w:fldLock="1"/>
            </w:r>
            <w:r>
              <w:instrText>MERGEFIELD Att.Notes</w:instrText>
            </w:r>
            <w:r>
              <w:fldChar w:fldCharType="end"/>
            </w:r>
            <w:r w:rsidRPr="009924B7">
              <w:t>Een verblijfsobject dat feitelijk de status “Verblijfsobject in gebruik (niet ingemeten)” had en waarvan de definitieve geometrie is ingemeten.</w:t>
            </w:r>
          </w:p>
        </w:tc>
      </w:tr>
      <w:tr w:rsidR="009924B7" w14:paraId="37C56C8B" w14:textId="77777777" w:rsidTr="009924B7">
        <w:tc>
          <w:tcPr>
            <w:tcW w:w="1710" w:type="dxa"/>
            <w:tcBorders>
              <w:top w:val="nil"/>
              <w:left w:val="nil"/>
              <w:bottom w:val="nil"/>
              <w:right w:val="nil"/>
            </w:tcBorders>
          </w:tcPr>
          <w:p w14:paraId="2A874713" w14:textId="77777777" w:rsidR="009924B7" w:rsidRDefault="009924B7" w:rsidP="009924B7"/>
        </w:tc>
        <w:tc>
          <w:tcPr>
            <w:tcW w:w="2970" w:type="dxa"/>
            <w:tcBorders>
              <w:top w:val="nil"/>
              <w:left w:val="nil"/>
              <w:bottom w:val="nil"/>
              <w:right w:val="nil"/>
            </w:tcBorders>
          </w:tcPr>
          <w:p w14:paraId="22BE682A" w14:textId="77777777" w:rsidR="009924B7" w:rsidRDefault="009924B7" w:rsidP="009924B7"/>
        </w:tc>
        <w:tc>
          <w:tcPr>
            <w:tcW w:w="4500" w:type="dxa"/>
            <w:tcBorders>
              <w:top w:val="nil"/>
              <w:left w:val="nil"/>
              <w:bottom w:val="nil"/>
              <w:right w:val="nil"/>
            </w:tcBorders>
          </w:tcPr>
          <w:p w14:paraId="7DAED8F0" w14:textId="77777777" w:rsidR="009924B7" w:rsidRDefault="009924B7" w:rsidP="009924B7"/>
        </w:tc>
        <w:bookmarkEnd w:id="1007"/>
      </w:tr>
      <w:bookmarkStart w:id="1008" w:name="BKM_7C1B096F_AED1_4d62_B6F4_9EB68B2AFAC7"/>
      <w:tr w:rsidR="009924B7" w14:paraId="1AE1E60D" w14:textId="77777777" w:rsidTr="009924B7">
        <w:tc>
          <w:tcPr>
            <w:tcW w:w="1710" w:type="dxa"/>
            <w:tcBorders>
              <w:top w:val="nil"/>
              <w:left w:val="nil"/>
              <w:bottom w:val="nil"/>
              <w:right w:val="nil"/>
            </w:tcBorders>
          </w:tcPr>
          <w:p w14:paraId="2BE1E5F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440FE6B" w14:textId="77777777" w:rsidR="009924B7" w:rsidRDefault="009924B7" w:rsidP="009924B7">
            <w:r>
              <w:fldChar w:fldCharType="begin" w:fldLock="1"/>
            </w:r>
            <w:r>
              <w:instrText>MERGEFIELD Att.Name</w:instrText>
            </w:r>
            <w:r>
              <w:fldChar w:fldCharType="separate"/>
            </w:r>
            <w:r>
              <w:t>verblijfsobject ingetrokken</w:t>
            </w:r>
            <w:r>
              <w:fldChar w:fldCharType="end"/>
            </w:r>
          </w:p>
        </w:tc>
        <w:tc>
          <w:tcPr>
            <w:tcW w:w="4500" w:type="dxa"/>
            <w:tcBorders>
              <w:top w:val="nil"/>
              <w:left w:val="nil"/>
              <w:bottom w:val="nil"/>
              <w:right w:val="nil"/>
            </w:tcBorders>
          </w:tcPr>
          <w:p w14:paraId="1C6D0ABE" w14:textId="77777777" w:rsidR="009924B7" w:rsidRPr="009924B7" w:rsidRDefault="009924B7" w:rsidP="009924B7">
            <w:r>
              <w:fldChar w:fldCharType="begin" w:fldLock="1"/>
            </w:r>
            <w:r>
              <w:instrText>MERGEFIELD Att.Notes</w:instrText>
            </w:r>
            <w:r>
              <w:fldChar w:fldCharType="end"/>
            </w:r>
            <w:r w:rsidRPr="009924B7">
              <w:t>een verblijfsobject dat als zodanig Catalogus basisregistraties adressen en gebouwen 2009 Pagina 79 van 79 opgehouden heeft te bestaan omdat de aanvrager van een sloopvergunning heeft gemeld dat de sloop is voltooid of in een schriftelijke verklaring van een daartoe bevoegd ambtenaar is.</w:t>
            </w:r>
          </w:p>
          <w:p w14:paraId="1E41D386" w14:textId="77777777" w:rsidR="009924B7" w:rsidRPr="009924B7" w:rsidRDefault="009924B7" w:rsidP="009924B7">
            <w:r w:rsidRPr="009924B7">
              <w:t xml:space="preserve">vastgesteld dat het verblijfsobject als zodanig niet meer </w:t>
            </w:r>
          </w:p>
          <w:p w14:paraId="5E5C6D81" w14:textId="77777777" w:rsidR="009924B7" w:rsidRDefault="009924B7" w:rsidP="009924B7">
            <w:r>
              <w:rPr>
                <w:lang w:val="en-US"/>
              </w:rPr>
              <w:t>bestaat</w:t>
            </w:r>
          </w:p>
        </w:tc>
      </w:tr>
      <w:tr w:rsidR="009924B7" w14:paraId="16F67D19" w14:textId="77777777" w:rsidTr="009924B7">
        <w:tc>
          <w:tcPr>
            <w:tcW w:w="1710" w:type="dxa"/>
            <w:tcBorders>
              <w:top w:val="nil"/>
              <w:left w:val="nil"/>
              <w:bottom w:val="nil"/>
              <w:right w:val="nil"/>
            </w:tcBorders>
          </w:tcPr>
          <w:p w14:paraId="674341AF" w14:textId="77777777" w:rsidR="009924B7" w:rsidRDefault="009924B7" w:rsidP="009924B7"/>
        </w:tc>
        <w:tc>
          <w:tcPr>
            <w:tcW w:w="2970" w:type="dxa"/>
            <w:tcBorders>
              <w:top w:val="nil"/>
              <w:left w:val="nil"/>
              <w:bottom w:val="nil"/>
              <w:right w:val="nil"/>
            </w:tcBorders>
          </w:tcPr>
          <w:p w14:paraId="1A3BC2EC" w14:textId="77777777" w:rsidR="009924B7" w:rsidRDefault="009924B7" w:rsidP="009924B7"/>
        </w:tc>
        <w:tc>
          <w:tcPr>
            <w:tcW w:w="4500" w:type="dxa"/>
            <w:tcBorders>
              <w:top w:val="nil"/>
              <w:left w:val="nil"/>
              <w:bottom w:val="nil"/>
              <w:right w:val="nil"/>
            </w:tcBorders>
          </w:tcPr>
          <w:p w14:paraId="01B1A43E" w14:textId="77777777" w:rsidR="009924B7" w:rsidRDefault="009924B7" w:rsidP="009924B7"/>
        </w:tc>
        <w:bookmarkEnd w:id="1008"/>
      </w:tr>
      <w:bookmarkStart w:id="1009" w:name="BKM_5C934597_39B0_4325_A9DC_2A75D22D8AA1"/>
      <w:tr w:rsidR="009924B7" w14:paraId="5985C52E" w14:textId="77777777" w:rsidTr="009924B7">
        <w:tc>
          <w:tcPr>
            <w:tcW w:w="1710" w:type="dxa"/>
            <w:tcBorders>
              <w:top w:val="nil"/>
              <w:left w:val="nil"/>
              <w:bottom w:val="nil"/>
              <w:right w:val="nil"/>
            </w:tcBorders>
          </w:tcPr>
          <w:p w14:paraId="0929DFC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679DE62" w14:textId="77777777" w:rsidR="009924B7" w:rsidRDefault="009924B7" w:rsidP="009924B7">
            <w:r>
              <w:fldChar w:fldCharType="begin" w:fldLock="1"/>
            </w:r>
            <w:r>
              <w:instrText>MERGEFIELD Att.Name</w:instrText>
            </w:r>
            <w:r>
              <w:fldChar w:fldCharType="separate"/>
            </w:r>
            <w:r>
              <w:t>verblijfsobject buiten gebruik</w:t>
            </w:r>
            <w:r>
              <w:fldChar w:fldCharType="end"/>
            </w:r>
          </w:p>
        </w:tc>
        <w:tc>
          <w:tcPr>
            <w:tcW w:w="4500" w:type="dxa"/>
            <w:tcBorders>
              <w:top w:val="nil"/>
              <w:left w:val="nil"/>
              <w:bottom w:val="nil"/>
              <w:right w:val="nil"/>
            </w:tcBorders>
          </w:tcPr>
          <w:p w14:paraId="2C552554" w14:textId="77777777" w:rsidR="009924B7" w:rsidRDefault="009924B7" w:rsidP="009924B7">
            <w:r>
              <w:fldChar w:fldCharType="begin" w:fldLock="1"/>
            </w:r>
            <w:r>
              <w:instrText>MERGEFIELD Att.Notes</w:instrText>
            </w:r>
            <w:r>
              <w:fldChar w:fldCharType="end"/>
            </w:r>
            <w:r w:rsidRPr="009924B7">
              <w:t xml:space="preserve">Een verblijfsobject dat onderdeel uitmaakt van een pand dat in dusdanige bouwkundige staat is dat niet te verwachten is dat het pand zal </w:t>
            </w:r>
            <w:r w:rsidRPr="009924B7">
              <w:lastRenderedPageBreak/>
              <w:t xml:space="preserve">worden hersteld en weer in gebruik zal worden genomen.  </w:t>
            </w:r>
          </w:p>
        </w:tc>
      </w:tr>
      <w:tr w:rsidR="009924B7" w14:paraId="38F3741F" w14:textId="77777777" w:rsidTr="009924B7">
        <w:tc>
          <w:tcPr>
            <w:tcW w:w="1710" w:type="dxa"/>
            <w:tcBorders>
              <w:top w:val="nil"/>
              <w:left w:val="nil"/>
              <w:bottom w:val="nil"/>
              <w:right w:val="nil"/>
            </w:tcBorders>
          </w:tcPr>
          <w:p w14:paraId="7BEA625B" w14:textId="77777777" w:rsidR="009924B7" w:rsidRDefault="009924B7" w:rsidP="009924B7"/>
        </w:tc>
        <w:tc>
          <w:tcPr>
            <w:tcW w:w="2970" w:type="dxa"/>
            <w:tcBorders>
              <w:top w:val="nil"/>
              <w:left w:val="nil"/>
              <w:bottom w:val="nil"/>
              <w:right w:val="nil"/>
            </w:tcBorders>
          </w:tcPr>
          <w:p w14:paraId="69CC256E" w14:textId="77777777" w:rsidR="009924B7" w:rsidRDefault="009924B7" w:rsidP="009924B7"/>
        </w:tc>
        <w:tc>
          <w:tcPr>
            <w:tcW w:w="4500" w:type="dxa"/>
            <w:tcBorders>
              <w:top w:val="nil"/>
              <w:left w:val="nil"/>
              <w:bottom w:val="nil"/>
              <w:right w:val="nil"/>
            </w:tcBorders>
          </w:tcPr>
          <w:p w14:paraId="57C4EE36" w14:textId="77777777" w:rsidR="009924B7" w:rsidRDefault="009924B7" w:rsidP="009924B7"/>
        </w:tc>
        <w:bookmarkEnd w:id="1009"/>
      </w:tr>
      <w:bookmarkEnd w:id="1003"/>
    </w:tbl>
    <w:p w14:paraId="6EBA8F51" w14:textId="5B235111" w:rsidR="009924B7" w:rsidRDefault="009924B7" w:rsidP="009924B7">
      <w:pPr>
        <w:rPr>
          <w:u w:color="000000"/>
        </w:rPr>
      </w:pPr>
    </w:p>
    <w:p w14:paraId="74E9E538" w14:textId="77777777" w:rsidR="009924B7" w:rsidRDefault="009924B7">
      <w:pPr>
        <w:contextualSpacing w:val="0"/>
        <w:rPr>
          <w:u w:color="000000"/>
        </w:rPr>
      </w:pPr>
      <w:r>
        <w:rPr>
          <w:u w:color="000000"/>
        </w:rPr>
        <w:br w:type="page"/>
      </w:r>
    </w:p>
    <w:bookmarkStart w:id="1010" w:name="BKM_8C49F097_6D95_4406_B3B7_58AC102B6FD2"/>
    <w:p w14:paraId="06191043"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status voortgang bouw</w:t>
      </w:r>
      <w:r>
        <w:fldChar w:fldCharType="end"/>
      </w:r>
    </w:p>
    <w:p w14:paraId="0A919B28"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3C230CC6" w14:textId="77777777" w:rsidTr="009924B7">
        <w:trPr>
          <w:trHeight w:val="230"/>
        </w:trPr>
        <w:tc>
          <w:tcPr>
            <w:tcW w:w="1710" w:type="dxa"/>
            <w:tcBorders>
              <w:top w:val="nil"/>
              <w:left w:val="nil"/>
              <w:bottom w:val="nil"/>
              <w:right w:val="nil"/>
            </w:tcBorders>
          </w:tcPr>
          <w:p w14:paraId="0EFA0595" w14:textId="77777777" w:rsidR="009924B7" w:rsidRDefault="009924B7" w:rsidP="009924B7">
            <w:r>
              <w:rPr>
                <w:b/>
                <w:bCs/>
              </w:rPr>
              <w:t>Definitie</w:t>
            </w:r>
          </w:p>
        </w:tc>
        <w:tc>
          <w:tcPr>
            <w:tcW w:w="7650" w:type="dxa"/>
            <w:tcBorders>
              <w:top w:val="nil"/>
              <w:left w:val="nil"/>
              <w:bottom w:val="nil"/>
              <w:right w:val="nil"/>
            </w:tcBorders>
          </w:tcPr>
          <w:p w14:paraId="28B4D383" w14:textId="77777777" w:rsidR="009924B7" w:rsidRDefault="009924B7" w:rsidP="009924B7">
            <w:r>
              <w:fldChar w:fldCharType="begin" w:fldLock="1"/>
            </w:r>
            <w:r>
              <w:instrText>MERGEFIELD Element.Notes</w:instrText>
            </w:r>
            <w:r>
              <w:fldChar w:fldCharType="separate"/>
            </w:r>
            <w:r>
              <w:t>De fases van voortgang bouw pand</w:t>
            </w:r>
            <w:r>
              <w:fldChar w:fldCharType="end"/>
            </w:r>
          </w:p>
        </w:tc>
      </w:tr>
    </w:tbl>
    <w:p w14:paraId="27ADED02"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07E14E0" w14:textId="77777777" w:rsidTr="009924B7">
        <w:trPr>
          <w:trHeight w:val="230"/>
        </w:trPr>
        <w:tc>
          <w:tcPr>
            <w:tcW w:w="1710" w:type="dxa"/>
            <w:tcBorders>
              <w:top w:val="nil"/>
              <w:left w:val="nil"/>
              <w:bottom w:val="nil"/>
              <w:right w:val="nil"/>
            </w:tcBorders>
          </w:tcPr>
          <w:p w14:paraId="566A40D7" w14:textId="77777777" w:rsidR="009924B7" w:rsidRDefault="009924B7" w:rsidP="009924B7">
            <w:pPr>
              <w:rPr>
                <w:i/>
                <w:iCs/>
              </w:rPr>
            </w:pPr>
            <w:bookmarkStart w:id="1011" w:name="BKM_60557F07_C4AD_4b27_BD82_71E2E7425BA5"/>
            <w:r>
              <w:rPr>
                <w:i/>
                <w:iCs/>
              </w:rPr>
              <w:t>Code</w:t>
            </w:r>
          </w:p>
        </w:tc>
        <w:tc>
          <w:tcPr>
            <w:tcW w:w="2970" w:type="dxa"/>
            <w:tcBorders>
              <w:top w:val="nil"/>
              <w:left w:val="nil"/>
              <w:bottom w:val="nil"/>
              <w:right w:val="nil"/>
            </w:tcBorders>
          </w:tcPr>
          <w:p w14:paraId="45464D26" w14:textId="77777777" w:rsidR="009924B7" w:rsidRDefault="009924B7" w:rsidP="009924B7">
            <w:pPr>
              <w:rPr>
                <w:i/>
                <w:iCs/>
              </w:rPr>
            </w:pPr>
            <w:r>
              <w:rPr>
                <w:i/>
                <w:iCs/>
              </w:rPr>
              <w:t>Naam</w:t>
            </w:r>
          </w:p>
        </w:tc>
        <w:tc>
          <w:tcPr>
            <w:tcW w:w="4500" w:type="dxa"/>
            <w:tcBorders>
              <w:top w:val="nil"/>
              <w:left w:val="nil"/>
              <w:bottom w:val="nil"/>
              <w:right w:val="nil"/>
            </w:tcBorders>
          </w:tcPr>
          <w:p w14:paraId="350A8ADD" w14:textId="77777777" w:rsidR="009924B7" w:rsidRDefault="009924B7" w:rsidP="009924B7">
            <w:pPr>
              <w:rPr>
                <w:i/>
                <w:iCs/>
              </w:rPr>
            </w:pPr>
            <w:r>
              <w:rPr>
                <w:i/>
                <w:iCs/>
              </w:rPr>
              <w:t>Definitie</w:t>
            </w:r>
          </w:p>
        </w:tc>
      </w:tr>
      <w:tr w:rsidR="009924B7" w14:paraId="37CF9EFE" w14:textId="77777777" w:rsidTr="009924B7">
        <w:tc>
          <w:tcPr>
            <w:tcW w:w="1710" w:type="dxa"/>
            <w:tcBorders>
              <w:top w:val="nil"/>
              <w:left w:val="nil"/>
              <w:bottom w:val="nil"/>
              <w:right w:val="nil"/>
            </w:tcBorders>
          </w:tcPr>
          <w:p w14:paraId="2FF3D85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8BFBBA7" w14:textId="77777777" w:rsidR="009924B7" w:rsidRDefault="009924B7" w:rsidP="009924B7">
            <w:r>
              <w:fldChar w:fldCharType="begin" w:fldLock="1"/>
            </w:r>
            <w:r>
              <w:instrText>MERGEFIELD Att.Name</w:instrText>
            </w:r>
            <w:r>
              <w:fldChar w:fldCharType="separate"/>
            </w:r>
            <w:r>
              <w:t>nieuwbouwvergunning verleend</w:t>
            </w:r>
            <w:r>
              <w:fldChar w:fldCharType="end"/>
            </w:r>
          </w:p>
        </w:tc>
        <w:tc>
          <w:tcPr>
            <w:tcW w:w="4500" w:type="dxa"/>
            <w:tcBorders>
              <w:top w:val="nil"/>
              <w:left w:val="nil"/>
              <w:bottom w:val="nil"/>
              <w:right w:val="nil"/>
            </w:tcBorders>
          </w:tcPr>
          <w:p w14:paraId="2E8ED008" w14:textId="77777777" w:rsidR="009924B7" w:rsidRDefault="009924B7" w:rsidP="009924B7">
            <w:r>
              <w:fldChar w:fldCharType="begin" w:fldLock="1"/>
            </w:r>
            <w:r>
              <w:instrText>MERGEFIELD Att.Notes</w:instrText>
            </w:r>
            <w:r>
              <w:fldChar w:fldCharType="end"/>
            </w:r>
          </w:p>
        </w:tc>
      </w:tr>
      <w:tr w:rsidR="009924B7" w14:paraId="5F1D5CB3" w14:textId="77777777" w:rsidTr="009924B7">
        <w:tc>
          <w:tcPr>
            <w:tcW w:w="1710" w:type="dxa"/>
            <w:tcBorders>
              <w:top w:val="nil"/>
              <w:left w:val="nil"/>
              <w:bottom w:val="nil"/>
              <w:right w:val="nil"/>
            </w:tcBorders>
          </w:tcPr>
          <w:p w14:paraId="3313592E" w14:textId="77777777" w:rsidR="009924B7" w:rsidRDefault="009924B7" w:rsidP="009924B7"/>
        </w:tc>
        <w:tc>
          <w:tcPr>
            <w:tcW w:w="2970" w:type="dxa"/>
            <w:tcBorders>
              <w:top w:val="nil"/>
              <w:left w:val="nil"/>
              <w:bottom w:val="nil"/>
              <w:right w:val="nil"/>
            </w:tcBorders>
          </w:tcPr>
          <w:p w14:paraId="08510A90" w14:textId="77777777" w:rsidR="009924B7" w:rsidRDefault="009924B7" w:rsidP="009924B7"/>
        </w:tc>
        <w:tc>
          <w:tcPr>
            <w:tcW w:w="4500" w:type="dxa"/>
            <w:tcBorders>
              <w:top w:val="nil"/>
              <w:left w:val="nil"/>
              <w:bottom w:val="nil"/>
              <w:right w:val="nil"/>
            </w:tcBorders>
          </w:tcPr>
          <w:p w14:paraId="280EE96A" w14:textId="77777777" w:rsidR="009924B7" w:rsidRDefault="009924B7" w:rsidP="009924B7"/>
        </w:tc>
        <w:bookmarkEnd w:id="1011"/>
      </w:tr>
      <w:bookmarkStart w:id="1012" w:name="BKM_2A584448_F763_455c_A982_E002DF4B6259"/>
      <w:tr w:rsidR="009924B7" w14:paraId="2E276E7B" w14:textId="77777777" w:rsidTr="009924B7">
        <w:tc>
          <w:tcPr>
            <w:tcW w:w="1710" w:type="dxa"/>
            <w:tcBorders>
              <w:top w:val="nil"/>
              <w:left w:val="nil"/>
              <w:bottom w:val="nil"/>
              <w:right w:val="nil"/>
            </w:tcBorders>
          </w:tcPr>
          <w:p w14:paraId="047A2D0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E1E0B88" w14:textId="77777777" w:rsidR="009924B7" w:rsidRDefault="009924B7" w:rsidP="009924B7">
            <w:r>
              <w:fldChar w:fldCharType="begin" w:fldLock="1"/>
            </w:r>
            <w:r>
              <w:instrText>MERGEFIELD Att.Name</w:instrText>
            </w:r>
            <w:r>
              <w:fldChar w:fldCharType="separate"/>
            </w:r>
            <w:r>
              <w:t>nieuwbouw gestart</w:t>
            </w:r>
            <w:r>
              <w:fldChar w:fldCharType="end"/>
            </w:r>
          </w:p>
        </w:tc>
        <w:tc>
          <w:tcPr>
            <w:tcW w:w="4500" w:type="dxa"/>
            <w:tcBorders>
              <w:top w:val="nil"/>
              <w:left w:val="nil"/>
              <w:bottom w:val="nil"/>
              <w:right w:val="nil"/>
            </w:tcBorders>
          </w:tcPr>
          <w:p w14:paraId="41AD3DC4" w14:textId="77777777" w:rsidR="009924B7" w:rsidRDefault="009924B7" w:rsidP="009924B7">
            <w:r>
              <w:fldChar w:fldCharType="begin" w:fldLock="1"/>
            </w:r>
            <w:r>
              <w:instrText>MERGEFIELD Att.Notes</w:instrText>
            </w:r>
            <w:r>
              <w:fldChar w:fldCharType="end"/>
            </w:r>
          </w:p>
        </w:tc>
      </w:tr>
      <w:tr w:rsidR="009924B7" w14:paraId="42196DEF" w14:textId="77777777" w:rsidTr="009924B7">
        <w:tc>
          <w:tcPr>
            <w:tcW w:w="1710" w:type="dxa"/>
            <w:tcBorders>
              <w:top w:val="nil"/>
              <w:left w:val="nil"/>
              <w:bottom w:val="nil"/>
              <w:right w:val="nil"/>
            </w:tcBorders>
          </w:tcPr>
          <w:p w14:paraId="39C63C33" w14:textId="77777777" w:rsidR="009924B7" w:rsidRDefault="009924B7" w:rsidP="009924B7"/>
        </w:tc>
        <w:tc>
          <w:tcPr>
            <w:tcW w:w="2970" w:type="dxa"/>
            <w:tcBorders>
              <w:top w:val="nil"/>
              <w:left w:val="nil"/>
              <w:bottom w:val="nil"/>
              <w:right w:val="nil"/>
            </w:tcBorders>
          </w:tcPr>
          <w:p w14:paraId="0500505D" w14:textId="77777777" w:rsidR="009924B7" w:rsidRDefault="009924B7" w:rsidP="009924B7"/>
        </w:tc>
        <w:tc>
          <w:tcPr>
            <w:tcW w:w="4500" w:type="dxa"/>
            <w:tcBorders>
              <w:top w:val="nil"/>
              <w:left w:val="nil"/>
              <w:bottom w:val="nil"/>
              <w:right w:val="nil"/>
            </w:tcBorders>
          </w:tcPr>
          <w:p w14:paraId="7817BF79" w14:textId="77777777" w:rsidR="009924B7" w:rsidRDefault="009924B7" w:rsidP="009924B7"/>
        </w:tc>
        <w:bookmarkEnd w:id="1012"/>
      </w:tr>
      <w:bookmarkStart w:id="1013" w:name="BKM_ACF64B66_62F9_4c20_8C72_15577B6E0DF2"/>
      <w:tr w:rsidR="009924B7" w14:paraId="69E507FB" w14:textId="77777777" w:rsidTr="009924B7">
        <w:tc>
          <w:tcPr>
            <w:tcW w:w="1710" w:type="dxa"/>
            <w:tcBorders>
              <w:top w:val="nil"/>
              <w:left w:val="nil"/>
              <w:bottom w:val="nil"/>
              <w:right w:val="nil"/>
            </w:tcBorders>
          </w:tcPr>
          <w:p w14:paraId="649B2FB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08304D5" w14:textId="77777777" w:rsidR="009924B7" w:rsidRDefault="009924B7" w:rsidP="009924B7">
            <w:r>
              <w:fldChar w:fldCharType="begin" w:fldLock="1"/>
            </w:r>
            <w:r>
              <w:instrText>MERGEFIELD Att.Name</w:instrText>
            </w:r>
            <w:r>
              <w:fldChar w:fldCharType="separate"/>
            </w:r>
            <w:r>
              <w:t>nieuwbouw gereed</w:t>
            </w:r>
            <w:r>
              <w:fldChar w:fldCharType="end"/>
            </w:r>
          </w:p>
        </w:tc>
        <w:tc>
          <w:tcPr>
            <w:tcW w:w="4500" w:type="dxa"/>
            <w:tcBorders>
              <w:top w:val="nil"/>
              <w:left w:val="nil"/>
              <w:bottom w:val="nil"/>
              <w:right w:val="nil"/>
            </w:tcBorders>
          </w:tcPr>
          <w:p w14:paraId="2D5D286F" w14:textId="77777777" w:rsidR="009924B7" w:rsidRDefault="009924B7" w:rsidP="009924B7">
            <w:r>
              <w:fldChar w:fldCharType="begin" w:fldLock="1"/>
            </w:r>
            <w:r>
              <w:instrText>MERGEFIELD Att.Notes</w:instrText>
            </w:r>
            <w:r>
              <w:fldChar w:fldCharType="end"/>
            </w:r>
          </w:p>
        </w:tc>
      </w:tr>
      <w:tr w:rsidR="009924B7" w14:paraId="154482E2" w14:textId="77777777" w:rsidTr="009924B7">
        <w:tc>
          <w:tcPr>
            <w:tcW w:w="1710" w:type="dxa"/>
            <w:tcBorders>
              <w:top w:val="nil"/>
              <w:left w:val="nil"/>
              <w:bottom w:val="nil"/>
              <w:right w:val="nil"/>
            </w:tcBorders>
          </w:tcPr>
          <w:p w14:paraId="12702A56" w14:textId="77777777" w:rsidR="009924B7" w:rsidRDefault="009924B7" w:rsidP="009924B7"/>
        </w:tc>
        <w:tc>
          <w:tcPr>
            <w:tcW w:w="2970" w:type="dxa"/>
            <w:tcBorders>
              <w:top w:val="nil"/>
              <w:left w:val="nil"/>
              <w:bottom w:val="nil"/>
              <w:right w:val="nil"/>
            </w:tcBorders>
          </w:tcPr>
          <w:p w14:paraId="7414EC45" w14:textId="77777777" w:rsidR="009924B7" w:rsidRDefault="009924B7" w:rsidP="009924B7"/>
        </w:tc>
        <w:tc>
          <w:tcPr>
            <w:tcW w:w="4500" w:type="dxa"/>
            <w:tcBorders>
              <w:top w:val="nil"/>
              <w:left w:val="nil"/>
              <w:bottom w:val="nil"/>
              <w:right w:val="nil"/>
            </w:tcBorders>
          </w:tcPr>
          <w:p w14:paraId="61B91AC3" w14:textId="77777777" w:rsidR="009924B7" w:rsidRDefault="009924B7" w:rsidP="009924B7"/>
        </w:tc>
        <w:bookmarkEnd w:id="1013"/>
      </w:tr>
      <w:bookmarkStart w:id="1014" w:name="BKM_B6B27A8C_7872_43f0_87F5_FAB01F4BB172"/>
      <w:tr w:rsidR="009924B7" w14:paraId="2C528049" w14:textId="77777777" w:rsidTr="009924B7">
        <w:tc>
          <w:tcPr>
            <w:tcW w:w="1710" w:type="dxa"/>
            <w:tcBorders>
              <w:top w:val="nil"/>
              <w:left w:val="nil"/>
              <w:bottom w:val="nil"/>
              <w:right w:val="nil"/>
            </w:tcBorders>
          </w:tcPr>
          <w:p w14:paraId="005DDBF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BCD421E" w14:textId="77777777" w:rsidR="009924B7" w:rsidRDefault="009924B7" w:rsidP="009924B7">
            <w:r>
              <w:fldChar w:fldCharType="begin" w:fldLock="1"/>
            </w:r>
            <w:r>
              <w:instrText>MERGEFIELD Att.Name</w:instrText>
            </w:r>
            <w:r>
              <w:fldChar w:fldCharType="separate"/>
            </w:r>
            <w:r>
              <w:t>verbouwvergunning verleend</w:t>
            </w:r>
            <w:r>
              <w:fldChar w:fldCharType="end"/>
            </w:r>
          </w:p>
        </w:tc>
        <w:tc>
          <w:tcPr>
            <w:tcW w:w="4500" w:type="dxa"/>
            <w:tcBorders>
              <w:top w:val="nil"/>
              <w:left w:val="nil"/>
              <w:bottom w:val="nil"/>
              <w:right w:val="nil"/>
            </w:tcBorders>
          </w:tcPr>
          <w:p w14:paraId="7C6E3E21" w14:textId="77777777" w:rsidR="009924B7" w:rsidRDefault="009924B7" w:rsidP="009924B7">
            <w:r>
              <w:fldChar w:fldCharType="begin" w:fldLock="1"/>
            </w:r>
            <w:r>
              <w:instrText>MERGEFIELD Att.Notes</w:instrText>
            </w:r>
            <w:r>
              <w:fldChar w:fldCharType="end"/>
            </w:r>
          </w:p>
        </w:tc>
      </w:tr>
      <w:tr w:rsidR="009924B7" w14:paraId="03CB51C3" w14:textId="77777777" w:rsidTr="009924B7">
        <w:tc>
          <w:tcPr>
            <w:tcW w:w="1710" w:type="dxa"/>
            <w:tcBorders>
              <w:top w:val="nil"/>
              <w:left w:val="nil"/>
              <w:bottom w:val="nil"/>
              <w:right w:val="nil"/>
            </w:tcBorders>
          </w:tcPr>
          <w:p w14:paraId="74103394" w14:textId="77777777" w:rsidR="009924B7" w:rsidRDefault="009924B7" w:rsidP="009924B7"/>
        </w:tc>
        <w:tc>
          <w:tcPr>
            <w:tcW w:w="2970" w:type="dxa"/>
            <w:tcBorders>
              <w:top w:val="nil"/>
              <w:left w:val="nil"/>
              <w:bottom w:val="nil"/>
              <w:right w:val="nil"/>
            </w:tcBorders>
          </w:tcPr>
          <w:p w14:paraId="2C97A469" w14:textId="77777777" w:rsidR="009924B7" w:rsidRDefault="009924B7" w:rsidP="009924B7"/>
        </w:tc>
        <w:tc>
          <w:tcPr>
            <w:tcW w:w="4500" w:type="dxa"/>
            <w:tcBorders>
              <w:top w:val="nil"/>
              <w:left w:val="nil"/>
              <w:bottom w:val="nil"/>
              <w:right w:val="nil"/>
            </w:tcBorders>
          </w:tcPr>
          <w:p w14:paraId="508B1C59" w14:textId="77777777" w:rsidR="009924B7" w:rsidRDefault="009924B7" w:rsidP="009924B7"/>
        </w:tc>
        <w:bookmarkEnd w:id="1014"/>
      </w:tr>
      <w:bookmarkStart w:id="1015" w:name="BKM_48DAE9BD_817D_4544_968C_CBD24EE73950"/>
      <w:tr w:rsidR="009924B7" w14:paraId="2D9B5255" w14:textId="77777777" w:rsidTr="009924B7">
        <w:tc>
          <w:tcPr>
            <w:tcW w:w="1710" w:type="dxa"/>
            <w:tcBorders>
              <w:top w:val="nil"/>
              <w:left w:val="nil"/>
              <w:bottom w:val="nil"/>
              <w:right w:val="nil"/>
            </w:tcBorders>
          </w:tcPr>
          <w:p w14:paraId="2A0C47A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424E89F" w14:textId="77777777" w:rsidR="009924B7" w:rsidRDefault="009924B7" w:rsidP="009924B7">
            <w:r>
              <w:fldChar w:fldCharType="begin" w:fldLock="1"/>
            </w:r>
            <w:r>
              <w:instrText>MERGEFIELD Att.Name</w:instrText>
            </w:r>
            <w:r>
              <w:fldChar w:fldCharType="separate"/>
            </w:r>
            <w:r>
              <w:t>verbouw gestart</w:t>
            </w:r>
            <w:r>
              <w:fldChar w:fldCharType="end"/>
            </w:r>
          </w:p>
        </w:tc>
        <w:tc>
          <w:tcPr>
            <w:tcW w:w="4500" w:type="dxa"/>
            <w:tcBorders>
              <w:top w:val="nil"/>
              <w:left w:val="nil"/>
              <w:bottom w:val="nil"/>
              <w:right w:val="nil"/>
            </w:tcBorders>
          </w:tcPr>
          <w:p w14:paraId="06FCDC47" w14:textId="77777777" w:rsidR="009924B7" w:rsidRDefault="009924B7" w:rsidP="009924B7">
            <w:r>
              <w:fldChar w:fldCharType="begin" w:fldLock="1"/>
            </w:r>
            <w:r>
              <w:instrText>MERGEFIELD Att.Notes</w:instrText>
            </w:r>
            <w:r>
              <w:fldChar w:fldCharType="end"/>
            </w:r>
          </w:p>
        </w:tc>
      </w:tr>
      <w:tr w:rsidR="009924B7" w14:paraId="0B901634" w14:textId="77777777" w:rsidTr="009924B7">
        <w:tc>
          <w:tcPr>
            <w:tcW w:w="1710" w:type="dxa"/>
            <w:tcBorders>
              <w:top w:val="nil"/>
              <w:left w:val="nil"/>
              <w:bottom w:val="nil"/>
              <w:right w:val="nil"/>
            </w:tcBorders>
          </w:tcPr>
          <w:p w14:paraId="3AB245BF" w14:textId="77777777" w:rsidR="009924B7" w:rsidRDefault="009924B7" w:rsidP="009924B7"/>
        </w:tc>
        <w:tc>
          <w:tcPr>
            <w:tcW w:w="2970" w:type="dxa"/>
            <w:tcBorders>
              <w:top w:val="nil"/>
              <w:left w:val="nil"/>
              <w:bottom w:val="nil"/>
              <w:right w:val="nil"/>
            </w:tcBorders>
          </w:tcPr>
          <w:p w14:paraId="642A7312" w14:textId="77777777" w:rsidR="009924B7" w:rsidRDefault="009924B7" w:rsidP="009924B7"/>
        </w:tc>
        <w:tc>
          <w:tcPr>
            <w:tcW w:w="4500" w:type="dxa"/>
            <w:tcBorders>
              <w:top w:val="nil"/>
              <w:left w:val="nil"/>
              <w:bottom w:val="nil"/>
              <w:right w:val="nil"/>
            </w:tcBorders>
          </w:tcPr>
          <w:p w14:paraId="4B8D6CB4" w14:textId="77777777" w:rsidR="009924B7" w:rsidRDefault="009924B7" w:rsidP="009924B7"/>
        </w:tc>
        <w:bookmarkEnd w:id="1015"/>
      </w:tr>
      <w:bookmarkStart w:id="1016" w:name="BKM_AA70B26D_7A59_4f2d_A305_8B7ECE07B8D7"/>
      <w:tr w:rsidR="009924B7" w14:paraId="7C5FB82E" w14:textId="77777777" w:rsidTr="009924B7">
        <w:tc>
          <w:tcPr>
            <w:tcW w:w="1710" w:type="dxa"/>
            <w:tcBorders>
              <w:top w:val="nil"/>
              <w:left w:val="nil"/>
              <w:bottom w:val="nil"/>
              <w:right w:val="nil"/>
            </w:tcBorders>
          </w:tcPr>
          <w:p w14:paraId="31B0701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8C88907" w14:textId="77777777" w:rsidR="009924B7" w:rsidRDefault="009924B7" w:rsidP="009924B7">
            <w:r>
              <w:fldChar w:fldCharType="begin" w:fldLock="1"/>
            </w:r>
            <w:r>
              <w:instrText>MERGEFIELD Att.Name</w:instrText>
            </w:r>
            <w:r>
              <w:fldChar w:fldCharType="separate"/>
            </w:r>
            <w:r>
              <w:t>verbouw gereed</w:t>
            </w:r>
            <w:r>
              <w:fldChar w:fldCharType="end"/>
            </w:r>
          </w:p>
        </w:tc>
        <w:tc>
          <w:tcPr>
            <w:tcW w:w="4500" w:type="dxa"/>
            <w:tcBorders>
              <w:top w:val="nil"/>
              <w:left w:val="nil"/>
              <w:bottom w:val="nil"/>
              <w:right w:val="nil"/>
            </w:tcBorders>
          </w:tcPr>
          <w:p w14:paraId="203DC29D" w14:textId="77777777" w:rsidR="009924B7" w:rsidRDefault="009924B7" w:rsidP="009924B7">
            <w:r>
              <w:fldChar w:fldCharType="begin" w:fldLock="1"/>
            </w:r>
            <w:r>
              <w:instrText>MERGEFIELD Att.Notes</w:instrText>
            </w:r>
            <w:r>
              <w:fldChar w:fldCharType="end"/>
            </w:r>
          </w:p>
        </w:tc>
      </w:tr>
      <w:tr w:rsidR="009924B7" w14:paraId="7909E590" w14:textId="77777777" w:rsidTr="009924B7">
        <w:tc>
          <w:tcPr>
            <w:tcW w:w="1710" w:type="dxa"/>
            <w:tcBorders>
              <w:top w:val="nil"/>
              <w:left w:val="nil"/>
              <w:bottom w:val="nil"/>
              <w:right w:val="nil"/>
            </w:tcBorders>
          </w:tcPr>
          <w:p w14:paraId="7F29B0EC" w14:textId="77777777" w:rsidR="009924B7" w:rsidRDefault="009924B7" w:rsidP="009924B7"/>
        </w:tc>
        <w:tc>
          <w:tcPr>
            <w:tcW w:w="2970" w:type="dxa"/>
            <w:tcBorders>
              <w:top w:val="nil"/>
              <w:left w:val="nil"/>
              <w:bottom w:val="nil"/>
              <w:right w:val="nil"/>
            </w:tcBorders>
          </w:tcPr>
          <w:p w14:paraId="7D754371" w14:textId="77777777" w:rsidR="009924B7" w:rsidRDefault="009924B7" w:rsidP="009924B7"/>
        </w:tc>
        <w:tc>
          <w:tcPr>
            <w:tcW w:w="4500" w:type="dxa"/>
            <w:tcBorders>
              <w:top w:val="nil"/>
              <w:left w:val="nil"/>
              <w:bottom w:val="nil"/>
              <w:right w:val="nil"/>
            </w:tcBorders>
          </w:tcPr>
          <w:p w14:paraId="16A9540B" w14:textId="77777777" w:rsidR="009924B7" w:rsidRDefault="009924B7" w:rsidP="009924B7"/>
        </w:tc>
        <w:bookmarkEnd w:id="1016"/>
      </w:tr>
      <w:bookmarkStart w:id="1017" w:name="BKM_0ED8DD71_4F3C_41e9_A63B_39424B2F44F9"/>
      <w:tr w:rsidR="009924B7" w14:paraId="78F8A955" w14:textId="77777777" w:rsidTr="009924B7">
        <w:tc>
          <w:tcPr>
            <w:tcW w:w="1710" w:type="dxa"/>
            <w:tcBorders>
              <w:top w:val="nil"/>
              <w:left w:val="nil"/>
              <w:bottom w:val="nil"/>
              <w:right w:val="nil"/>
            </w:tcBorders>
          </w:tcPr>
          <w:p w14:paraId="0BB8AEA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7117212" w14:textId="77777777" w:rsidR="009924B7" w:rsidRDefault="009924B7" w:rsidP="009924B7">
            <w:r>
              <w:fldChar w:fldCharType="begin" w:fldLock="1"/>
            </w:r>
            <w:r>
              <w:instrText>MERGEFIELD Att.Name</w:instrText>
            </w:r>
            <w:r>
              <w:fldChar w:fldCharType="separate"/>
            </w:r>
            <w:r>
              <w:t>sloopvergunning verleend</w:t>
            </w:r>
            <w:r>
              <w:fldChar w:fldCharType="end"/>
            </w:r>
          </w:p>
        </w:tc>
        <w:tc>
          <w:tcPr>
            <w:tcW w:w="4500" w:type="dxa"/>
            <w:tcBorders>
              <w:top w:val="nil"/>
              <w:left w:val="nil"/>
              <w:bottom w:val="nil"/>
              <w:right w:val="nil"/>
            </w:tcBorders>
          </w:tcPr>
          <w:p w14:paraId="0351ECDE" w14:textId="77777777" w:rsidR="009924B7" w:rsidRDefault="009924B7" w:rsidP="009924B7">
            <w:r>
              <w:fldChar w:fldCharType="begin" w:fldLock="1"/>
            </w:r>
            <w:r>
              <w:instrText>MERGEFIELD Att.Notes</w:instrText>
            </w:r>
            <w:r>
              <w:fldChar w:fldCharType="end"/>
            </w:r>
          </w:p>
        </w:tc>
      </w:tr>
      <w:tr w:rsidR="009924B7" w14:paraId="1D8C8A1A" w14:textId="77777777" w:rsidTr="009924B7">
        <w:tc>
          <w:tcPr>
            <w:tcW w:w="1710" w:type="dxa"/>
            <w:tcBorders>
              <w:top w:val="nil"/>
              <w:left w:val="nil"/>
              <w:bottom w:val="nil"/>
              <w:right w:val="nil"/>
            </w:tcBorders>
          </w:tcPr>
          <w:p w14:paraId="768513EB" w14:textId="77777777" w:rsidR="009924B7" w:rsidRDefault="009924B7" w:rsidP="009924B7"/>
        </w:tc>
        <w:tc>
          <w:tcPr>
            <w:tcW w:w="2970" w:type="dxa"/>
            <w:tcBorders>
              <w:top w:val="nil"/>
              <w:left w:val="nil"/>
              <w:bottom w:val="nil"/>
              <w:right w:val="nil"/>
            </w:tcBorders>
          </w:tcPr>
          <w:p w14:paraId="6A5A20AB" w14:textId="77777777" w:rsidR="009924B7" w:rsidRDefault="009924B7" w:rsidP="009924B7"/>
        </w:tc>
        <w:tc>
          <w:tcPr>
            <w:tcW w:w="4500" w:type="dxa"/>
            <w:tcBorders>
              <w:top w:val="nil"/>
              <w:left w:val="nil"/>
              <w:bottom w:val="nil"/>
              <w:right w:val="nil"/>
            </w:tcBorders>
          </w:tcPr>
          <w:p w14:paraId="1EA43B88" w14:textId="77777777" w:rsidR="009924B7" w:rsidRDefault="009924B7" w:rsidP="009924B7"/>
        </w:tc>
        <w:bookmarkEnd w:id="1017"/>
      </w:tr>
      <w:bookmarkStart w:id="1018" w:name="BKM_8F0AF7E1_EE0E_4992_B3F1_F63158942877"/>
      <w:tr w:rsidR="009924B7" w14:paraId="0C81BBD6" w14:textId="77777777" w:rsidTr="009924B7">
        <w:tc>
          <w:tcPr>
            <w:tcW w:w="1710" w:type="dxa"/>
            <w:tcBorders>
              <w:top w:val="nil"/>
              <w:left w:val="nil"/>
              <w:bottom w:val="nil"/>
              <w:right w:val="nil"/>
            </w:tcBorders>
          </w:tcPr>
          <w:p w14:paraId="339ADC0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6F8483E" w14:textId="77777777" w:rsidR="009924B7" w:rsidRDefault="009924B7" w:rsidP="009924B7">
            <w:r>
              <w:fldChar w:fldCharType="begin" w:fldLock="1"/>
            </w:r>
            <w:r>
              <w:instrText>MERGEFIELD Att.Name</w:instrText>
            </w:r>
            <w:r>
              <w:fldChar w:fldCharType="separate"/>
            </w:r>
            <w:r>
              <w:t>sloop gestart</w:t>
            </w:r>
            <w:r>
              <w:fldChar w:fldCharType="end"/>
            </w:r>
          </w:p>
        </w:tc>
        <w:tc>
          <w:tcPr>
            <w:tcW w:w="4500" w:type="dxa"/>
            <w:tcBorders>
              <w:top w:val="nil"/>
              <w:left w:val="nil"/>
              <w:bottom w:val="nil"/>
              <w:right w:val="nil"/>
            </w:tcBorders>
          </w:tcPr>
          <w:p w14:paraId="0DF85FD9" w14:textId="77777777" w:rsidR="009924B7" w:rsidRDefault="009924B7" w:rsidP="009924B7">
            <w:r>
              <w:fldChar w:fldCharType="begin" w:fldLock="1"/>
            </w:r>
            <w:r>
              <w:instrText>MERGEFIELD Att.Notes</w:instrText>
            </w:r>
            <w:r>
              <w:fldChar w:fldCharType="end"/>
            </w:r>
          </w:p>
        </w:tc>
      </w:tr>
      <w:tr w:rsidR="009924B7" w14:paraId="3060E6C7" w14:textId="77777777" w:rsidTr="009924B7">
        <w:tc>
          <w:tcPr>
            <w:tcW w:w="1710" w:type="dxa"/>
            <w:tcBorders>
              <w:top w:val="nil"/>
              <w:left w:val="nil"/>
              <w:bottom w:val="nil"/>
              <w:right w:val="nil"/>
            </w:tcBorders>
          </w:tcPr>
          <w:p w14:paraId="680FB677" w14:textId="77777777" w:rsidR="009924B7" w:rsidRDefault="009924B7" w:rsidP="009924B7"/>
        </w:tc>
        <w:tc>
          <w:tcPr>
            <w:tcW w:w="2970" w:type="dxa"/>
            <w:tcBorders>
              <w:top w:val="nil"/>
              <w:left w:val="nil"/>
              <w:bottom w:val="nil"/>
              <w:right w:val="nil"/>
            </w:tcBorders>
          </w:tcPr>
          <w:p w14:paraId="3DD7D623" w14:textId="77777777" w:rsidR="009924B7" w:rsidRDefault="009924B7" w:rsidP="009924B7"/>
        </w:tc>
        <w:tc>
          <w:tcPr>
            <w:tcW w:w="4500" w:type="dxa"/>
            <w:tcBorders>
              <w:top w:val="nil"/>
              <w:left w:val="nil"/>
              <w:bottom w:val="nil"/>
              <w:right w:val="nil"/>
            </w:tcBorders>
          </w:tcPr>
          <w:p w14:paraId="1C3ECD91" w14:textId="77777777" w:rsidR="009924B7" w:rsidRDefault="009924B7" w:rsidP="009924B7"/>
        </w:tc>
        <w:bookmarkEnd w:id="1018"/>
      </w:tr>
      <w:bookmarkStart w:id="1019" w:name="BKM_3D89FBB6_12B9_44cb_8F8B_A2A33BD33797"/>
      <w:tr w:rsidR="009924B7" w14:paraId="1BAD81C5" w14:textId="77777777" w:rsidTr="009924B7">
        <w:tc>
          <w:tcPr>
            <w:tcW w:w="1710" w:type="dxa"/>
            <w:tcBorders>
              <w:top w:val="nil"/>
              <w:left w:val="nil"/>
              <w:bottom w:val="nil"/>
              <w:right w:val="nil"/>
            </w:tcBorders>
          </w:tcPr>
          <w:p w14:paraId="1082357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E4AC40A" w14:textId="77777777" w:rsidR="009924B7" w:rsidRDefault="009924B7" w:rsidP="009924B7">
            <w:r>
              <w:fldChar w:fldCharType="begin" w:fldLock="1"/>
            </w:r>
            <w:r>
              <w:instrText>MERGEFIELD Att.Name</w:instrText>
            </w:r>
            <w:r>
              <w:fldChar w:fldCharType="separate"/>
            </w:r>
            <w:r>
              <w:t>sloop gereed</w:t>
            </w:r>
            <w:r>
              <w:fldChar w:fldCharType="end"/>
            </w:r>
          </w:p>
        </w:tc>
        <w:tc>
          <w:tcPr>
            <w:tcW w:w="4500" w:type="dxa"/>
            <w:tcBorders>
              <w:top w:val="nil"/>
              <w:left w:val="nil"/>
              <w:bottom w:val="nil"/>
              <w:right w:val="nil"/>
            </w:tcBorders>
          </w:tcPr>
          <w:p w14:paraId="454FA659" w14:textId="77777777" w:rsidR="009924B7" w:rsidRDefault="009924B7" w:rsidP="009924B7">
            <w:r>
              <w:fldChar w:fldCharType="begin" w:fldLock="1"/>
            </w:r>
            <w:r>
              <w:instrText>MERGEFIELD Att.Notes</w:instrText>
            </w:r>
            <w:r>
              <w:fldChar w:fldCharType="end"/>
            </w:r>
          </w:p>
        </w:tc>
      </w:tr>
      <w:tr w:rsidR="009924B7" w14:paraId="40646655" w14:textId="77777777" w:rsidTr="009924B7">
        <w:tc>
          <w:tcPr>
            <w:tcW w:w="1710" w:type="dxa"/>
            <w:tcBorders>
              <w:top w:val="nil"/>
              <w:left w:val="nil"/>
              <w:bottom w:val="nil"/>
              <w:right w:val="nil"/>
            </w:tcBorders>
          </w:tcPr>
          <w:p w14:paraId="6A582972" w14:textId="77777777" w:rsidR="009924B7" w:rsidRDefault="009924B7" w:rsidP="009924B7"/>
        </w:tc>
        <w:tc>
          <w:tcPr>
            <w:tcW w:w="2970" w:type="dxa"/>
            <w:tcBorders>
              <w:top w:val="nil"/>
              <w:left w:val="nil"/>
              <w:bottom w:val="nil"/>
              <w:right w:val="nil"/>
            </w:tcBorders>
          </w:tcPr>
          <w:p w14:paraId="533AF42C" w14:textId="77777777" w:rsidR="009924B7" w:rsidRDefault="009924B7" w:rsidP="009924B7"/>
        </w:tc>
        <w:tc>
          <w:tcPr>
            <w:tcW w:w="4500" w:type="dxa"/>
            <w:tcBorders>
              <w:top w:val="nil"/>
              <w:left w:val="nil"/>
              <w:bottom w:val="nil"/>
              <w:right w:val="nil"/>
            </w:tcBorders>
          </w:tcPr>
          <w:p w14:paraId="17B61C32" w14:textId="77777777" w:rsidR="009924B7" w:rsidRDefault="009924B7" w:rsidP="009924B7"/>
        </w:tc>
        <w:bookmarkEnd w:id="1019"/>
      </w:tr>
      <w:bookmarkStart w:id="1020" w:name="BKM_8D0295AE_646C_4e70_A841_62996FEBAC52"/>
      <w:tr w:rsidR="009924B7" w14:paraId="7B535463" w14:textId="77777777" w:rsidTr="009924B7">
        <w:tc>
          <w:tcPr>
            <w:tcW w:w="1710" w:type="dxa"/>
            <w:tcBorders>
              <w:top w:val="nil"/>
              <w:left w:val="nil"/>
              <w:bottom w:val="nil"/>
              <w:right w:val="nil"/>
            </w:tcBorders>
          </w:tcPr>
          <w:p w14:paraId="66B69F3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70821F6" w14:textId="77777777" w:rsidR="009924B7" w:rsidRDefault="009924B7" w:rsidP="009924B7">
            <w:r>
              <w:fldChar w:fldCharType="begin" w:fldLock="1"/>
            </w:r>
            <w:r>
              <w:instrText>MERGEFIELD Att.Name</w:instrText>
            </w:r>
            <w:r>
              <w:fldChar w:fldCharType="separate"/>
            </w:r>
            <w:r>
              <w:t>nieuwbouwvergunning ingetrokken</w:t>
            </w:r>
            <w:r>
              <w:fldChar w:fldCharType="end"/>
            </w:r>
          </w:p>
        </w:tc>
        <w:tc>
          <w:tcPr>
            <w:tcW w:w="4500" w:type="dxa"/>
            <w:tcBorders>
              <w:top w:val="nil"/>
              <w:left w:val="nil"/>
              <w:bottom w:val="nil"/>
              <w:right w:val="nil"/>
            </w:tcBorders>
          </w:tcPr>
          <w:p w14:paraId="5E0B8753" w14:textId="77777777" w:rsidR="009924B7" w:rsidRDefault="009924B7" w:rsidP="009924B7">
            <w:r>
              <w:fldChar w:fldCharType="begin" w:fldLock="1"/>
            </w:r>
            <w:r>
              <w:instrText>MERGEFIELD Att.Notes</w:instrText>
            </w:r>
            <w:r>
              <w:fldChar w:fldCharType="end"/>
            </w:r>
          </w:p>
        </w:tc>
      </w:tr>
      <w:tr w:rsidR="009924B7" w14:paraId="1048291E" w14:textId="77777777" w:rsidTr="009924B7">
        <w:tc>
          <w:tcPr>
            <w:tcW w:w="1710" w:type="dxa"/>
            <w:tcBorders>
              <w:top w:val="nil"/>
              <w:left w:val="nil"/>
              <w:bottom w:val="nil"/>
              <w:right w:val="nil"/>
            </w:tcBorders>
          </w:tcPr>
          <w:p w14:paraId="46D966FB" w14:textId="77777777" w:rsidR="009924B7" w:rsidRDefault="009924B7" w:rsidP="009924B7"/>
        </w:tc>
        <w:tc>
          <w:tcPr>
            <w:tcW w:w="2970" w:type="dxa"/>
            <w:tcBorders>
              <w:top w:val="nil"/>
              <w:left w:val="nil"/>
              <w:bottom w:val="nil"/>
              <w:right w:val="nil"/>
            </w:tcBorders>
          </w:tcPr>
          <w:p w14:paraId="1D507F2E" w14:textId="77777777" w:rsidR="009924B7" w:rsidRDefault="009924B7" w:rsidP="009924B7"/>
        </w:tc>
        <w:tc>
          <w:tcPr>
            <w:tcW w:w="4500" w:type="dxa"/>
            <w:tcBorders>
              <w:top w:val="nil"/>
              <w:left w:val="nil"/>
              <w:bottom w:val="nil"/>
              <w:right w:val="nil"/>
            </w:tcBorders>
          </w:tcPr>
          <w:p w14:paraId="342BD2F1" w14:textId="77777777" w:rsidR="009924B7" w:rsidRDefault="009924B7" w:rsidP="009924B7"/>
        </w:tc>
        <w:bookmarkEnd w:id="1020"/>
      </w:tr>
      <w:bookmarkStart w:id="1021" w:name="BKM_2BC54034_3DA6_4dac_9B28_1FC6E02EDF86"/>
      <w:tr w:rsidR="009924B7" w14:paraId="589059C8" w14:textId="77777777" w:rsidTr="009924B7">
        <w:tc>
          <w:tcPr>
            <w:tcW w:w="1710" w:type="dxa"/>
            <w:tcBorders>
              <w:top w:val="nil"/>
              <w:left w:val="nil"/>
              <w:bottom w:val="nil"/>
              <w:right w:val="nil"/>
            </w:tcBorders>
          </w:tcPr>
          <w:p w14:paraId="3B5E14E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354B3D1" w14:textId="77777777" w:rsidR="009924B7" w:rsidRDefault="009924B7" w:rsidP="009924B7">
            <w:r>
              <w:fldChar w:fldCharType="begin" w:fldLock="1"/>
            </w:r>
            <w:r>
              <w:instrText>MERGEFIELD Att.Name</w:instrText>
            </w:r>
            <w:r>
              <w:fldChar w:fldCharType="separate"/>
            </w:r>
            <w:r>
              <w:t>verbouwvergunning ingetrokken</w:t>
            </w:r>
            <w:r>
              <w:fldChar w:fldCharType="end"/>
            </w:r>
          </w:p>
        </w:tc>
        <w:tc>
          <w:tcPr>
            <w:tcW w:w="4500" w:type="dxa"/>
            <w:tcBorders>
              <w:top w:val="nil"/>
              <w:left w:val="nil"/>
              <w:bottom w:val="nil"/>
              <w:right w:val="nil"/>
            </w:tcBorders>
          </w:tcPr>
          <w:p w14:paraId="038320DC" w14:textId="77777777" w:rsidR="009924B7" w:rsidRDefault="009924B7" w:rsidP="009924B7">
            <w:r>
              <w:fldChar w:fldCharType="begin" w:fldLock="1"/>
            </w:r>
            <w:r>
              <w:instrText>MERGEFIELD Att.Notes</w:instrText>
            </w:r>
            <w:r>
              <w:fldChar w:fldCharType="end"/>
            </w:r>
          </w:p>
        </w:tc>
      </w:tr>
      <w:tr w:rsidR="009924B7" w14:paraId="24D96DD2" w14:textId="77777777" w:rsidTr="009924B7">
        <w:tc>
          <w:tcPr>
            <w:tcW w:w="1710" w:type="dxa"/>
            <w:tcBorders>
              <w:top w:val="nil"/>
              <w:left w:val="nil"/>
              <w:bottom w:val="nil"/>
              <w:right w:val="nil"/>
            </w:tcBorders>
          </w:tcPr>
          <w:p w14:paraId="34D140E6" w14:textId="77777777" w:rsidR="009924B7" w:rsidRDefault="009924B7" w:rsidP="009924B7"/>
        </w:tc>
        <w:tc>
          <w:tcPr>
            <w:tcW w:w="2970" w:type="dxa"/>
            <w:tcBorders>
              <w:top w:val="nil"/>
              <w:left w:val="nil"/>
              <w:bottom w:val="nil"/>
              <w:right w:val="nil"/>
            </w:tcBorders>
          </w:tcPr>
          <w:p w14:paraId="5AB378F7" w14:textId="77777777" w:rsidR="009924B7" w:rsidRDefault="009924B7" w:rsidP="009924B7"/>
        </w:tc>
        <w:tc>
          <w:tcPr>
            <w:tcW w:w="4500" w:type="dxa"/>
            <w:tcBorders>
              <w:top w:val="nil"/>
              <w:left w:val="nil"/>
              <w:bottom w:val="nil"/>
              <w:right w:val="nil"/>
            </w:tcBorders>
          </w:tcPr>
          <w:p w14:paraId="32348B86" w14:textId="77777777" w:rsidR="009924B7" w:rsidRDefault="009924B7" w:rsidP="009924B7"/>
        </w:tc>
        <w:bookmarkEnd w:id="1021"/>
      </w:tr>
      <w:bookmarkStart w:id="1022" w:name="BKM_CB3B90BE_3812_441c_9761_9A39E782A08E"/>
      <w:tr w:rsidR="009924B7" w14:paraId="368A98C2" w14:textId="77777777" w:rsidTr="009924B7">
        <w:tc>
          <w:tcPr>
            <w:tcW w:w="1710" w:type="dxa"/>
            <w:tcBorders>
              <w:top w:val="nil"/>
              <w:left w:val="nil"/>
              <w:bottom w:val="nil"/>
              <w:right w:val="nil"/>
            </w:tcBorders>
          </w:tcPr>
          <w:p w14:paraId="4456D87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BB62DD" w14:textId="77777777" w:rsidR="009924B7" w:rsidRDefault="009924B7" w:rsidP="009924B7">
            <w:r>
              <w:fldChar w:fldCharType="begin" w:fldLock="1"/>
            </w:r>
            <w:r>
              <w:instrText>MERGEFIELD Att.Name</w:instrText>
            </w:r>
            <w:r>
              <w:fldChar w:fldCharType="separate"/>
            </w:r>
            <w:r>
              <w:t>sloopvergunning ingetrokken</w:t>
            </w:r>
            <w:r>
              <w:fldChar w:fldCharType="end"/>
            </w:r>
          </w:p>
        </w:tc>
        <w:tc>
          <w:tcPr>
            <w:tcW w:w="4500" w:type="dxa"/>
            <w:tcBorders>
              <w:top w:val="nil"/>
              <w:left w:val="nil"/>
              <w:bottom w:val="nil"/>
              <w:right w:val="nil"/>
            </w:tcBorders>
          </w:tcPr>
          <w:p w14:paraId="79CC8801" w14:textId="77777777" w:rsidR="009924B7" w:rsidRDefault="009924B7" w:rsidP="009924B7">
            <w:r>
              <w:fldChar w:fldCharType="begin" w:fldLock="1"/>
            </w:r>
            <w:r>
              <w:instrText>MERGEFIELD Att.Notes</w:instrText>
            </w:r>
            <w:r>
              <w:fldChar w:fldCharType="end"/>
            </w:r>
          </w:p>
        </w:tc>
      </w:tr>
      <w:tr w:rsidR="009924B7" w14:paraId="222DC477" w14:textId="77777777" w:rsidTr="009924B7">
        <w:tc>
          <w:tcPr>
            <w:tcW w:w="1710" w:type="dxa"/>
            <w:tcBorders>
              <w:top w:val="nil"/>
              <w:left w:val="nil"/>
              <w:bottom w:val="nil"/>
              <w:right w:val="nil"/>
            </w:tcBorders>
          </w:tcPr>
          <w:p w14:paraId="7E1310D5" w14:textId="77777777" w:rsidR="009924B7" w:rsidRDefault="009924B7" w:rsidP="009924B7"/>
        </w:tc>
        <w:tc>
          <w:tcPr>
            <w:tcW w:w="2970" w:type="dxa"/>
            <w:tcBorders>
              <w:top w:val="nil"/>
              <w:left w:val="nil"/>
              <w:bottom w:val="nil"/>
              <w:right w:val="nil"/>
            </w:tcBorders>
          </w:tcPr>
          <w:p w14:paraId="3C79AAB9" w14:textId="77777777" w:rsidR="009924B7" w:rsidRDefault="009924B7" w:rsidP="009924B7"/>
        </w:tc>
        <w:tc>
          <w:tcPr>
            <w:tcW w:w="4500" w:type="dxa"/>
            <w:tcBorders>
              <w:top w:val="nil"/>
              <w:left w:val="nil"/>
              <w:bottom w:val="nil"/>
              <w:right w:val="nil"/>
            </w:tcBorders>
          </w:tcPr>
          <w:p w14:paraId="229751E7" w14:textId="77777777" w:rsidR="009924B7" w:rsidRDefault="009924B7" w:rsidP="009924B7"/>
        </w:tc>
        <w:bookmarkEnd w:id="1022"/>
      </w:tr>
      <w:bookmarkEnd w:id="1010"/>
    </w:tbl>
    <w:p w14:paraId="50D6CFE3" w14:textId="09587BD3" w:rsidR="009924B7" w:rsidRDefault="009924B7" w:rsidP="009924B7">
      <w:pPr>
        <w:rPr>
          <w:u w:color="000000"/>
        </w:rPr>
      </w:pPr>
    </w:p>
    <w:p w14:paraId="22930986" w14:textId="77777777" w:rsidR="009924B7" w:rsidRDefault="009924B7">
      <w:pPr>
        <w:contextualSpacing w:val="0"/>
        <w:rPr>
          <w:u w:color="000000"/>
        </w:rPr>
      </w:pPr>
      <w:r>
        <w:rPr>
          <w:u w:color="000000"/>
        </w:rPr>
        <w:br w:type="page"/>
      </w:r>
    </w:p>
    <w:bookmarkStart w:id="1023" w:name="BKM_3CF7C652_66DF_48c0_95D6_FC742C6DAAC0"/>
    <w:p w14:paraId="5BF21C51"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rsidRPr="009924B7">
        <w:fldChar w:fldCharType="begin" w:fldLock="1"/>
      </w:r>
      <w:r>
        <w:instrText>MERGEFIELD Element.Name</w:instrText>
      </w:r>
      <w:r w:rsidRPr="009924B7">
        <w:fldChar w:fldCharType="separate"/>
      </w:r>
      <w:r>
        <w:t xml:space="preserve">status </w:t>
      </w:r>
      <w:r w:rsidRPr="009924B7">
        <w:t>woonplaats</w:t>
      </w:r>
      <w:r w:rsidRPr="009924B7">
        <w:fldChar w:fldCharType="end"/>
      </w:r>
    </w:p>
    <w:p w14:paraId="72353BFE"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4EA8D55" w14:textId="77777777" w:rsidTr="009924B7">
        <w:trPr>
          <w:trHeight w:val="230"/>
        </w:trPr>
        <w:tc>
          <w:tcPr>
            <w:tcW w:w="1710" w:type="dxa"/>
            <w:tcBorders>
              <w:top w:val="nil"/>
              <w:left w:val="nil"/>
              <w:bottom w:val="nil"/>
              <w:right w:val="nil"/>
            </w:tcBorders>
          </w:tcPr>
          <w:p w14:paraId="7F4B870A" w14:textId="77777777" w:rsidR="009924B7" w:rsidRDefault="009924B7" w:rsidP="009924B7">
            <w:r>
              <w:rPr>
                <w:b/>
                <w:bCs/>
              </w:rPr>
              <w:t>Definitie</w:t>
            </w:r>
          </w:p>
        </w:tc>
        <w:tc>
          <w:tcPr>
            <w:tcW w:w="7650" w:type="dxa"/>
            <w:tcBorders>
              <w:top w:val="nil"/>
              <w:left w:val="nil"/>
              <w:bottom w:val="nil"/>
              <w:right w:val="nil"/>
            </w:tcBorders>
          </w:tcPr>
          <w:p w14:paraId="0F888FEF" w14:textId="77777777" w:rsidR="009924B7" w:rsidRPr="009924B7" w:rsidRDefault="009924B7" w:rsidP="009924B7">
            <w:r>
              <w:fldChar w:fldCharType="begin" w:fldLock="1"/>
            </w:r>
            <w:r>
              <w:instrText>MERGEFIELD Element.Notes</w:instrText>
            </w:r>
            <w:r>
              <w:fldChar w:fldCharType="end"/>
            </w:r>
            <w:r w:rsidRPr="009924B7">
              <w:t xml:space="preserve">Een aanduiding van alle waarden die de status van een woonplaats </w:t>
            </w:r>
          </w:p>
          <w:p w14:paraId="05067CB3" w14:textId="77777777" w:rsidR="009924B7" w:rsidRDefault="009924B7" w:rsidP="009924B7">
            <w:r>
              <w:rPr>
                <w:lang w:val="en-US"/>
              </w:rPr>
              <w:t xml:space="preserve">kan aannemen. </w:t>
            </w:r>
          </w:p>
        </w:tc>
      </w:tr>
    </w:tbl>
    <w:p w14:paraId="153CD976"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F3A49E2" w14:textId="77777777" w:rsidTr="009924B7">
        <w:trPr>
          <w:trHeight w:val="230"/>
        </w:trPr>
        <w:tc>
          <w:tcPr>
            <w:tcW w:w="1710" w:type="dxa"/>
            <w:tcBorders>
              <w:top w:val="nil"/>
              <w:left w:val="nil"/>
              <w:bottom w:val="nil"/>
              <w:right w:val="nil"/>
            </w:tcBorders>
          </w:tcPr>
          <w:p w14:paraId="5A6F46B4" w14:textId="77777777" w:rsidR="009924B7" w:rsidRDefault="009924B7" w:rsidP="009924B7">
            <w:pPr>
              <w:rPr>
                <w:i/>
                <w:iCs/>
              </w:rPr>
            </w:pPr>
            <w:bookmarkStart w:id="1024" w:name="BKM_A3E908BA_34E4_4b6e_A3FC_C6DEC0F36262"/>
            <w:r>
              <w:rPr>
                <w:i/>
                <w:iCs/>
              </w:rPr>
              <w:t>Code</w:t>
            </w:r>
          </w:p>
        </w:tc>
        <w:tc>
          <w:tcPr>
            <w:tcW w:w="2970" w:type="dxa"/>
            <w:tcBorders>
              <w:top w:val="nil"/>
              <w:left w:val="nil"/>
              <w:bottom w:val="nil"/>
              <w:right w:val="nil"/>
            </w:tcBorders>
          </w:tcPr>
          <w:p w14:paraId="79F84220" w14:textId="77777777" w:rsidR="009924B7" w:rsidRDefault="009924B7" w:rsidP="009924B7">
            <w:pPr>
              <w:rPr>
                <w:i/>
                <w:iCs/>
              </w:rPr>
            </w:pPr>
            <w:r>
              <w:rPr>
                <w:i/>
                <w:iCs/>
              </w:rPr>
              <w:t>Naam</w:t>
            </w:r>
          </w:p>
        </w:tc>
        <w:tc>
          <w:tcPr>
            <w:tcW w:w="4500" w:type="dxa"/>
            <w:tcBorders>
              <w:top w:val="nil"/>
              <w:left w:val="nil"/>
              <w:bottom w:val="nil"/>
              <w:right w:val="nil"/>
            </w:tcBorders>
          </w:tcPr>
          <w:p w14:paraId="440DC48E" w14:textId="77777777" w:rsidR="009924B7" w:rsidRDefault="009924B7" w:rsidP="009924B7">
            <w:pPr>
              <w:rPr>
                <w:i/>
                <w:iCs/>
              </w:rPr>
            </w:pPr>
            <w:r>
              <w:rPr>
                <w:i/>
                <w:iCs/>
              </w:rPr>
              <w:t>Definitie</w:t>
            </w:r>
          </w:p>
        </w:tc>
      </w:tr>
      <w:tr w:rsidR="009924B7" w14:paraId="76B158DC" w14:textId="77777777" w:rsidTr="009924B7">
        <w:tc>
          <w:tcPr>
            <w:tcW w:w="1710" w:type="dxa"/>
            <w:tcBorders>
              <w:top w:val="nil"/>
              <w:left w:val="nil"/>
              <w:bottom w:val="nil"/>
              <w:right w:val="nil"/>
            </w:tcBorders>
          </w:tcPr>
          <w:p w14:paraId="5A315C2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2AA654B" w14:textId="77777777" w:rsidR="009924B7" w:rsidRDefault="009924B7" w:rsidP="009924B7">
            <w:r>
              <w:fldChar w:fldCharType="begin" w:fldLock="1"/>
            </w:r>
            <w:r>
              <w:instrText>MERGEFIELD Att.Name</w:instrText>
            </w:r>
            <w:r>
              <w:fldChar w:fldCharType="separate"/>
            </w:r>
            <w:r>
              <w:t>woonplaats aangewezen</w:t>
            </w:r>
            <w:r>
              <w:fldChar w:fldCharType="end"/>
            </w:r>
          </w:p>
        </w:tc>
        <w:tc>
          <w:tcPr>
            <w:tcW w:w="4500" w:type="dxa"/>
            <w:tcBorders>
              <w:top w:val="nil"/>
              <w:left w:val="nil"/>
              <w:bottom w:val="nil"/>
              <w:right w:val="nil"/>
            </w:tcBorders>
          </w:tcPr>
          <w:p w14:paraId="4DFCCF81" w14:textId="77777777" w:rsidR="009924B7" w:rsidRDefault="009924B7" w:rsidP="009924B7">
            <w:r>
              <w:fldChar w:fldCharType="begin" w:fldLock="1"/>
            </w:r>
            <w:r>
              <w:instrText>MERGEFIELD Att.Notes</w:instrText>
            </w:r>
            <w:r>
              <w:fldChar w:fldCharType="end"/>
            </w:r>
          </w:p>
        </w:tc>
      </w:tr>
      <w:tr w:rsidR="009924B7" w14:paraId="47D1391C" w14:textId="77777777" w:rsidTr="009924B7">
        <w:tc>
          <w:tcPr>
            <w:tcW w:w="1710" w:type="dxa"/>
            <w:tcBorders>
              <w:top w:val="nil"/>
              <w:left w:val="nil"/>
              <w:bottom w:val="nil"/>
              <w:right w:val="nil"/>
            </w:tcBorders>
          </w:tcPr>
          <w:p w14:paraId="0CAAD754" w14:textId="77777777" w:rsidR="009924B7" w:rsidRDefault="009924B7" w:rsidP="009924B7"/>
        </w:tc>
        <w:tc>
          <w:tcPr>
            <w:tcW w:w="2970" w:type="dxa"/>
            <w:tcBorders>
              <w:top w:val="nil"/>
              <w:left w:val="nil"/>
              <w:bottom w:val="nil"/>
              <w:right w:val="nil"/>
            </w:tcBorders>
          </w:tcPr>
          <w:p w14:paraId="1113581B" w14:textId="77777777" w:rsidR="009924B7" w:rsidRDefault="009924B7" w:rsidP="009924B7"/>
        </w:tc>
        <w:tc>
          <w:tcPr>
            <w:tcW w:w="4500" w:type="dxa"/>
            <w:tcBorders>
              <w:top w:val="nil"/>
              <w:left w:val="nil"/>
              <w:bottom w:val="nil"/>
              <w:right w:val="nil"/>
            </w:tcBorders>
          </w:tcPr>
          <w:p w14:paraId="2E27CC31" w14:textId="77777777" w:rsidR="009924B7" w:rsidRDefault="009924B7" w:rsidP="009924B7"/>
        </w:tc>
        <w:bookmarkEnd w:id="1024"/>
      </w:tr>
      <w:bookmarkStart w:id="1025" w:name="BKM_7AC366E0_CDC0_4de1_A1B5_3BDA4376E738"/>
      <w:tr w:rsidR="009924B7" w14:paraId="46CB2A7C" w14:textId="77777777" w:rsidTr="009924B7">
        <w:tc>
          <w:tcPr>
            <w:tcW w:w="1710" w:type="dxa"/>
            <w:tcBorders>
              <w:top w:val="nil"/>
              <w:left w:val="nil"/>
              <w:bottom w:val="nil"/>
              <w:right w:val="nil"/>
            </w:tcBorders>
          </w:tcPr>
          <w:p w14:paraId="4088C1A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97B4099" w14:textId="77777777" w:rsidR="009924B7" w:rsidRDefault="009924B7" w:rsidP="009924B7">
            <w:r>
              <w:fldChar w:fldCharType="begin" w:fldLock="1"/>
            </w:r>
            <w:r>
              <w:instrText>MERGEFIELD Att.Name</w:instrText>
            </w:r>
            <w:r>
              <w:fldChar w:fldCharType="separate"/>
            </w:r>
            <w:r>
              <w:t xml:space="preserve">woonplaats ingetrokken </w:t>
            </w:r>
            <w:r>
              <w:fldChar w:fldCharType="end"/>
            </w:r>
          </w:p>
        </w:tc>
        <w:tc>
          <w:tcPr>
            <w:tcW w:w="4500" w:type="dxa"/>
            <w:tcBorders>
              <w:top w:val="nil"/>
              <w:left w:val="nil"/>
              <w:bottom w:val="nil"/>
              <w:right w:val="nil"/>
            </w:tcBorders>
          </w:tcPr>
          <w:p w14:paraId="686A083E" w14:textId="77777777" w:rsidR="009924B7" w:rsidRDefault="009924B7" w:rsidP="009924B7">
            <w:r>
              <w:fldChar w:fldCharType="begin" w:fldLock="1"/>
            </w:r>
            <w:r>
              <w:instrText>MERGEFIELD Att.Notes</w:instrText>
            </w:r>
            <w:r>
              <w:fldChar w:fldCharType="end"/>
            </w:r>
          </w:p>
        </w:tc>
      </w:tr>
      <w:tr w:rsidR="009924B7" w14:paraId="78C7E3D4" w14:textId="77777777" w:rsidTr="009924B7">
        <w:tc>
          <w:tcPr>
            <w:tcW w:w="1710" w:type="dxa"/>
            <w:tcBorders>
              <w:top w:val="nil"/>
              <w:left w:val="nil"/>
              <w:bottom w:val="nil"/>
              <w:right w:val="nil"/>
            </w:tcBorders>
          </w:tcPr>
          <w:p w14:paraId="7B29A977" w14:textId="77777777" w:rsidR="009924B7" w:rsidRDefault="009924B7" w:rsidP="009924B7"/>
        </w:tc>
        <w:tc>
          <w:tcPr>
            <w:tcW w:w="2970" w:type="dxa"/>
            <w:tcBorders>
              <w:top w:val="nil"/>
              <w:left w:val="nil"/>
              <w:bottom w:val="nil"/>
              <w:right w:val="nil"/>
            </w:tcBorders>
          </w:tcPr>
          <w:p w14:paraId="085732F2" w14:textId="77777777" w:rsidR="009924B7" w:rsidRDefault="009924B7" w:rsidP="009924B7"/>
        </w:tc>
        <w:tc>
          <w:tcPr>
            <w:tcW w:w="4500" w:type="dxa"/>
            <w:tcBorders>
              <w:top w:val="nil"/>
              <w:left w:val="nil"/>
              <w:bottom w:val="nil"/>
              <w:right w:val="nil"/>
            </w:tcBorders>
          </w:tcPr>
          <w:p w14:paraId="144A1302" w14:textId="77777777" w:rsidR="009924B7" w:rsidRDefault="009924B7" w:rsidP="009924B7"/>
        </w:tc>
        <w:bookmarkEnd w:id="1025"/>
      </w:tr>
      <w:bookmarkEnd w:id="1023"/>
    </w:tbl>
    <w:p w14:paraId="277C2D62" w14:textId="6633B966" w:rsidR="009924B7" w:rsidRDefault="009924B7" w:rsidP="009924B7">
      <w:pPr>
        <w:rPr>
          <w:u w:color="000000"/>
        </w:rPr>
      </w:pPr>
    </w:p>
    <w:p w14:paraId="695C706E" w14:textId="77777777" w:rsidR="009924B7" w:rsidRDefault="009924B7">
      <w:pPr>
        <w:contextualSpacing w:val="0"/>
        <w:rPr>
          <w:u w:color="000000"/>
        </w:rPr>
      </w:pPr>
      <w:r>
        <w:rPr>
          <w:u w:color="000000"/>
        </w:rPr>
        <w:br w:type="page"/>
      </w:r>
    </w:p>
    <w:bookmarkStart w:id="1026" w:name="BKM_4C3EC32C_0910_4a25_8F1D_B9529A06B272"/>
    <w:p w14:paraId="61E5DBB2"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status WOZ-(deel)object</w:t>
      </w:r>
      <w:r>
        <w:fldChar w:fldCharType="end"/>
      </w:r>
    </w:p>
    <w:p w14:paraId="4A2A265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531ECBE" w14:textId="77777777" w:rsidTr="009924B7">
        <w:trPr>
          <w:trHeight w:val="230"/>
        </w:trPr>
        <w:tc>
          <w:tcPr>
            <w:tcW w:w="1710" w:type="dxa"/>
            <w:tcBorders>
              <w:top w:val="nil"/>
              <w:left w:val="nil"/>
              <w:bottom w:val="nil"/>
              <w:right w:val="nil"/>
            </w:tcBorders>
          </w:tcPr>
          <w:p w14:paraId="4E0E8A70" w14:textId="77777777" w:rsidR="009924B7" w:rsidRDefault="009924B7" w:rsidP="009924B7">
            <w:r>
              <w:rPr>
                <w:b/>
                <w:bCs/>
              </w:rPr>
              <w:t>Definitie</w:t>
            </w:r>
          </w:p>
        </w:tc>
        <w:tc>
          <w:tcPr>
            <w:tcW w:w="7650" w:type="dxa"/>
            <w:tcBorders>
              <w:top w:val="nil"/>
              <w:left w:val="nil"/>
              <w:bottom w:val="nil"/>
              <w:right w:val="nil"/>
            </w:tcBorders>
          </w:tcPr>
          <w:p w14:paraId="1EE1BD8F" w14:textId="77777777" w:rsidR="009924B7" w:rsidRDefault="009924B7" w:rsidP="009924B7">
            <w:r>
              <w:fldChar w:fldCharType="begin" w:fldLock="1"/>
            </w:r>
            <w:r>
              <w:instrText>MERGEFIELD Element.Notes</w:instrText>
            </w:r>
            <w:r>
              <w:fldChar w:fldCharType="separate"/>
            </w:r>
            <w:r>
              <w:t>Des fasen van de levenscyclus van WOZ-(deel)objecten</w:t>
            </w:r>
            <w:r>
              <w:fldChar w:fldCharType="end"/>
            </w:r>
          </w:p>
        </w:tc>
      </w:tr>
    </w:tbl>
    <w:p w14:paraId="77540E09"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56F64D4" w14:textId="77777777" w:rsidTr="009924B7">
        <w:trPr>
          <w:trHeight w:val="230"/>
        </w:trPr>
        <w:tc>
          <w:tcPr>
            <w:tcW w:w="1710" w:type="dxa"/>
            <w:tcBorders>
              <w:top w:val="nil"/>
              <w:left w:val="nil"/>
              <w:bottom w:val="nil"/>
              <w:right w:val="nil"/>
            </w:tcBorders>
          </w:tcPr>
          <w:p w14:paraId="6EAB6761" w14:textId="77777777" w:rsidR="009924B7" w:rsidRDefault="009924B7" w:rsidP="009924B7">
            <w:pPr>
              <w:rPr>
                <w:i/>
                <w:iCs/>
              </w:rPr>
            </w:pPr>
            <w:bookmarkStart w:id="1027" w:name="BKM_4E8F2E89_62BC_40fc_9B77_69119DFACF09"/>
            <w:r>
              <w:rPr>
                <w:i/>
                <w:iCs/>
              </w:rPr>
              <w:t>Code</w:t>
            </w:r>
          </w:p>
        </w:tc>
        <w:tc>
          <w:tcPr>
            <w:tcW w:w="2970" w:type="dxa"/>
            <w:tcBorders>
              <w:top w:val="nil"/>
              <w:left w:val="nil"/>
              <w:bottom w:val="nil"/>
              <w:right w:val="nil"/>
            </w:tcBorders>
          </w:tcPr>
          <w:p w14:paraId="40A9D4AC" w14:textId="77777777" w:rsidR="009924B7" w:rsidRDefault="009924B7" w:rsidP="009924B7">
            <w:pPr>
              <w:rPr>
                <w:i/>
                <w:iCs/>
              </w:rPr>
            </w:pPr>
            <w:r>
              <w:rPr>
                <w:i/>
                <w:iCs/>
              </w:rPr>
              <w:t>Naam</w:t>
            </w:r>
          </w:p>
        </w:tc>
        <w:tc>
          <w:tcPr>
            <w:tcW w:w="4500" w:type="dxa"/>
            <w:tcBorders>
              <w:top w:val="nil"/>
              <w:left w:val="nil"/>
              <w:bottom w:val="nil"/>
              <w:right w:val="nil"/>
            </w:tcBorders>
          </w:tcPr>
          <w:p w14:paraId="4E509BA2" w14:textId="77777777" w:rsidR="009924B7" w:rsidRDefault="009924B7" w:rsidP="009924B7">
            <w:pPr>
              <w:rPr>
                <w:i/>
                <w:iCs/>
              </w:rPr>
            </w:pPr>
            <w:r>
              <w:rPr>
                <w:i/>
                <w:iCs/>
              </w:rPr>
              <w:t>Definitie</w:t>
            </w:r>
          </w:p>
        </w:tc>
      </w:tr>
      <w:tr w:rsidR="009924B7" w14:paraId="0BC4B8B3" w14:textId="77777777" w:rsidTr="009924B7">
        <w:tc>
          <w:tcPr>
            <w:tcW w:w="1710" w:type="dxa"/>
            <w:tcBorders>
              <w:top w:val="nil"/>
              <w:left w:val="nil"/>
              <w:bottom w:val="nil"/>
              <w:right w:val="nil"/>
            </w:tcBorders>
          </w:tcPr>
          <w:p w14:paraId="1D7BDDBA" w14:textId="77777777" w:rsidR="009924B7" w:rsidRDefault="009924B7" w:rsidP="009924B7">
            <w:r>
              <w:fldChar w:fldCharType="begin" w:fldLock="1"/>
            </w:r>
            <w:r>
              <w:instrText>MERGEFIELD Att.Alias</w:instrText>
            </w:r>
            <w:r>
              <w:fldChar w:fldCharType="separate"/>
            </w:r>
            <w:r>
              <w:t>0</w:t>
            </w:r>
            <w:r>
              <w:fldChar w:fldCharType="end"/>
            </w:r>
          </w:p>
        </w:tc>
        <w:tc>
          <w:tcPr>
            <w:tcW w:w="2970" w:type="dxa"/>
            <w:tcBorders>
              <w:top w:val="nil"/>
              <w:left w:val="nil"/>
              <w:bottom w:val="nil"/>
              <w:right w:val="nil"/>
            </w:tcBorders>
          </w:tcPr>
          <w:p w14:paraId="33F5F1B4" w14:textId="77777777" w:rsidR="009924B7" w:rsidRDefault="009924B7" w:rsidP="009924B7">
            <w:r>
              <w:fldChar w:fldCharType="begin" w:fldLock="1"/>
            </w:r>
            <w:r>
              <w:instrText>MERGEFIELD Att.Name</w:instrText>
            </w:r>
            <w:r>
              <w:fldChar w:fldCharType="separate"/>
            </w:r>
            <w:r>
              <w:t>gevormd, niet actief</w:t>
            </w:r>
            <w:r>
              <w:fldChar w:fldCharType="end"/>
            </w:r>
          </w:p>
        </w:tc>
        <w:tc>
          <w:tcPr>
            <w:tcW w:w="4500" w:type="dxa"/>
            <w:tcBorders>
              <w:top w:val="nil"/>
              <w:left w:val="nil"/>
              <w:bottom w:val="nil"/>
              <w:right w:val="nil"/>
            </w:tcBorders>
          </w:tcPr>
          <w:p w14:paraId="7D4644A7" w14:textId="77777777" w:rsidR="009924B7" w:rsidRDefault="009924B7" w:rsidP="009924B7">
            <w:r>
              <w:fldChar w:fldCharType="begin" w:fldLock="1"/>
            </w:r>
            <w:r>
              <w:instrText>MERGEFIELD Att.Notes</w:instrText>
            </w:r>
            <w:r>
              <w:fldChar w:fldCharType="end"/>
            </w:r>
          </w:p>
        </w:tc>
      </w:tr>
      <w:tr w:rsidR="009924B7" w14:paraId="5648320E" w14:textId="77777777" w:rsidTr="009924B7">
        <w:tc>
          <w:tcPr>
            <w:tcW w:w="1710" w:type="dxa"/>
            <w:tcBorders>
              <w:top w:val="nil"/>
              <w:left w:val="nil"/>
              <w:bottom w:val="nil"/>
              <w:right w:val="nil"/>
            </w:tcBorders>
          </w:tcPr>
          <w:p w14:paraId="14EE7270" w14:textId="77777777" w:rsidR="009924B7" w:rsidRDefault="009924B7" w:rsidP="009924B7"/>
        </w:tc>
        <w:tc>
          <w:tcPr>
            <w:tcW w:w="2970" w:type="dxa"/>
            <w:tcBorders>
              <w:top w:val="nil"/>
              <w:left w:val="nil"/>
              <w:bottom w:val="nil"/>
              <w:right w:val="nil"/>
            </w:tcBorders>
          </w:tcPr>
          <w:p w14:paraId="1AA8EA23" w14:textId="77777777" w:rsidR="009924B7" w:rsidRDefault="009924B7" w:rsidP="009924B7"/>
        </w:tc>
        <w:tc>
          <w:tcPr>
            <w:tcW w:w="4500" w:type="dxa"/>
            <w:tcBorders>
              <w:top w:val="nil"/>
              <w:left w:val="nil"/>
              <w:bottom w:val="nil"/>
              <w:right w:val="nil"/>
            </w:tcBorders>
          </w:tcPr>
          <w:p w14:paraId="5D2B0413" w14:textId="77777777" w:rsidR="009924B7" w:rsidRDefault="009924B7" w:rsidP="009924B7"/>
        </w:tc>
        <w:bookmarkEnd w:id="1027"/>
      </w:tr>
      <w:bookmarkStart w:id="1028" w:name="BKM_B3CD1130_5751_4fc2_8B6C_D4ABEA8497EC"/>
      <w:tr w:rsidR="009924B7" w14:paraId="08716A8A" w14:textId="77777777" w:rsidTr="009924B7">
        <w:tc>
          <w:tcPr>
            <w:tcW w:w="1710" w:type="dxa"/>
            <w:tcBorders>
              <w:top w:val="nil"/>
              <w:left w:val="nil"/>
              <w:bottom w:val="nil"/>
              <w:right w:val="nil"/>
            </w:tcBorders>
          </w:tcPr>
          <w:p w14:paraId="2AB5252B" w14:textId="77777777" w:rsidR="009924B7" w:rsidRDefault="009924B7" w:rsidP="009924B7">
            <w:r>
              <w:fldChar w:fldCharType="begin" w:fldLock="1"/>
            </w:r>
            <w:r>
              <w:instrText>MERGEFIELD Att.Alias</w:instrText>
            </w:r>
            <w:r>
              <w:fldChar w:fldCharType="separate"/>
            </w:r>
            <w:r>
              <w:t>1</w:t>
            </w:r>
            <w:r>
              <w:fldChar w:fldCharType="end"/>
            </w:r>
          </w:p>
        </w:tc>
        <w:tc>
          <w:tcPr>
            <w:tcW w:w="2970" w:type="dxa"/>
            <w:tcBorders>
              <w:top w:val="nil"/>
              <w:left w:val="nil"/>
              <w:bottom w:val="nil"/>
              <w:right w:val="nil"/>
            </w:tcBorders>
          </w:tcPr>
          <w:p w14:paraId="025FB38C" w14:textId="77777777" w:rsidR="009924B7" w:rsidRDefault="009924B7" w:rsidP="009924B7">
            <w:r>
              <w:fldChar w:fldCharType="begin" w:fldLock="1"/>
            </w:r>
            <w:r>
              <w:instrText>MERGEFIELD Att.Name</w:instrText>
            </w:r>
            <w:r>
              <w:fldChar w:fldCharType="separate"/>
            </w:r>
            <w:r>
              <w:t>actief</w:t>
            </w:r>
            <w:r>
              <w:fldChar w:fldCharType="end"/>
            </w:r>
          </w:p>
        </w:tc>
        <w:tc>
          <w:tcPr>
            <w:tcW w:w="4500" w:type="dxa"/>
            <w:tcBorders>
              <w:top w:val="nil"/>
              <w:left w:val="nil"/>
              <w:bottom w:val="nil"/>
              <w:right w:val="nil"/>
            </w:tcBorders>
          </w:tcPr>
          <w:p w14:paraId="2C77BBEE" w14:textId="77777777" w:rsidR="009924B7" w:rsidRDefault="009924B7" w:rsidP="009924B7">
            <w:r>
              <w:fldChar w:fldCharType="begin" w:fldLock="1"/>
            </w:r>
            <w:r>
              <w:instrText>MERGEFIELD Att.Notes</w:instrText>
            </w:r>
            <w:r>
              <w:fldChar w:fldCharType="end"/>
            </w:r>
          </w:p>
        </w:tc>
      </w:tr>
      <w:tr w:rsidR="009924B7" w14:paraId="5F7942A4" w14:textId="77777777" w:rsidTr="009924B7">
        <w:tc>
          <w:tcPr>
            <w:tcW w:w="1710" w:type="dxa"/>
            <w:tcBorders>
              <w:top w:val="nil"/>
              <w:left w:val="nil"/>
              <w:bottom w:val="nil"/>
              <w:right w:val="nil"/>
            </w:tcBorders>
          </w:tcPr>
          <w:p w14:paraId="0210E8C8" w14:textId="77777777" w:rsidR="009924B7" w:rsidRDefault="009924B7" w:rsidP="009924B7"/>
        </w:tc>
        <w:tc>
          <w:tcPr>
            <w:tcW w:w="2970" w:type="dxa"/>
            <w:tcBorders>
              <w:top w:val="nil"/>
              <w:left w:val="nil"/>
              <w:bottom w:val="nil"/>
              <w:right w:val="nil"/>
            </w:tcBorders>
          </w:tcPr>
          <w:p w14:paraId="5DBF006B" w14:textId="77777777" w:rsidR="009924B7" w:rsidRDefault="009924B7" w:rsidP="009924B7"/>
        </w:tc>
        <w:tc>
          <w:tcPr>
            <w:tcW w:w="4500" w:type="dxa"/>
            <w:tcBorders>
              <w:top w:val="nil"/>
              <w:left w:val="nil"/>
              <w:bottom w:val="nil"/>
              <w:right w:val="nil"/>
            </w:tcBorders>
          </w:tcPr>
          <w:p w14:paraId="037FF8D2" w14:textId="77777777" w:rsidR="009924B7" w:rsidRDefault="009924B7" w:rsidP="009924B7"/>
        </w:tc>
        <w:bookmarkEnd w:id="1028"/>
      </w:tr>
      <w:bookmarkStart w:id="1029" w:name="BKM_603462A6_6A2C_4f0c_A06E_64D3419A9251"/>
      <w:tr w:rsidR="009924B7" w14:paraId="33ABDF2E" w14:textId="77777777" w:rsidTr="009924B7">
        <w:tc>
          <w:tcPr>
            <w:tcW w:w="1710" w:type="dxa"/>
            <w:tcBorders>
              <w:top w:val="nil"/>
              <w:left w:val="nil"/>
              <w:bottom w:val="nil"/>
              <w:right w:val="nil"/>
            </w:tcBorders>
          </w:tcPr>
          <w:p w14:paraId="49FE69D1" w14:textId="77777777" w:rsidR="009924B7" w:rsidRDefault="009924B7" w:rsidP="009924B7">
            <w:r>
              <w:fldChar w:fldCharType="begin" w:fldLock="1"/>
            </w:r>
            <w:r>
              <w:instrText>MERGEFIELD Att.Alias</w:instrText>
            </w:r>
            <w:r>
              <w:fldChar w:fldCharType="separate"/>
            </w:r>
            <w:r>
              <w:t>8</w:t>
            </w:r>
            <w:r>
              <w:fldChar w:fldCharType="end"/>
            </w:r>
          </w:p>
        </w:tc>
        <w:tc>
          <w:tcPr>
            <w:tcW w:w="2970" w:type="dxa"/>
            <w:tcBorders>
              <w:top w:val="nil"/>
              <w:left w:val="nil"/>
              <w:bottom w:val="nil"/>
              <w:right w:val="nil"/>
            </w:tcBorders>
          </w:tcPr>
          <w:p w14:paraId="402E4168" w14:textId="77777777" w:rsidR="009924B7" w:rsidRDefault="009924B7" w:rsidP="009924B7">
            <w:r>
              <w:fldChar w:fldCharType="begin" w:fldLock="1"/>
            </w:r>
            <w:r>
              <w:instrText>MERGEFIELD Att.Name</w:instrText>
            </w:r>
            <w:r>
              <w:fldChar w:fldCharType="separate"/>
            </w:r>
            <w:r>
              <w:t>beëindigd</w:t>
            </w:r>
            <w:r>
              <w:fldChar w:fldCharType="end"/>
            </w:r>
          </w:p>
        </w:tc>
        <w:tc>
          <w:tcPr>
            <w:tcW w:w="4500" w:type="dxa"/>
            <w:tcBorders>
              <w:top w:val="nil"/>
              <w:left w:val="nil"/>
              <w:bottom w:val="nil"/>
              <w:right w:val="nil"/>
            </w:tcBorders>
          </w:tcPr>
          <w:p w14:paraId="498FFB63" w14:textId="77777777" w:rsidR="009924B7" w:rsidRDefault="009924B7" w:rsidP="009924B7">
            <w:r>
              <w:fldChar w:fldCharType="begin" w:fldLock="1"/>
            </w:r>
            <w:r>
              <w:instrText>MERGEFIELD Att.Notes</w:instrText>
            </w:r>
            <w:r>
              <w:fldChar w:fldCharType="end"/>
            </w:r>
          </w:p>
        </w:tc>
      </w:tr>
      <w:tr w:rsidR="009924B7" w14:paraId="282E4BB9" w14:textId="77777777" w:rsidTr="009924B7">
        <w:tc>
          <w:tcPr>
            <w:tcW w:w="1710" w:type="dxa"/>
            <w:tcBorders>
              <w:top w:val="nil"/>
              <w:left w:val="nil"/>
              <w:bottom w:val="nil"/>
              <w:right w:val="nil"/>
            </w:tcBorders>
          </w:tcPr>
          <w:p w14:paraId="639DB5DC" w14:textId="77777777" w:rsidR="009924B7" w:rsidRDefault="009924B7" w:rsidP="009924B7"/>
        </w:tc>
        <w:tc>
          <w:tcPr>
            <w:tcW w:w="2970" w:type="dxa"/>
            <w:tcBorders>
              <w:top w:val="nil"/>
              <w:left w:val="nil"/>
              <w:bottom w:val="nil"/>
              <w:right w:val="nil"/>
            </w:tcBorders>
          </w:tcPr>
          <w:p w14:paraId="3456A412" w14:textId="77777777" w:rsidR="009924B7" w:rsidRDefault="009924B7" w:rsidP="009924B7"/>
        </w:tc>
        <w:tc>
          <w:tcPr>
            <w:tcW w:w="4500" w:type="dxa"/>
            <w:tcBorders>
              <w:top w:val="nil"/>
              <w:left w:val="nil"/>
              <w:bottom w:val="nil"/>
              <w:right w:val="nil"/>
            </w:tcBorders>
          </w:tcPr>
          <w:p w14:paraId="7AE116A2" w14:textId="77777777" w:rsidR="009924B7" w:rsidRDefault="009924B7" w:rsidP="009924B7"/>
        </w:tc>
        <w:bookmarkEnd w:id="1029"/>
      </w:tr>
      <w:bookmarkStart w:id="1030" w:name="BKM_9610D51A_D9A3_4d7a_8855_9AED165A37A3"/>
      <w:tr w:rsidR="009924B7" w14:paraId="528E30F8" w14:textId="77777777" w:rsidTr="009924B7">
        <w:tc>
          <w:tcPr>
            <w:tcW w:w="1710" w:type="dxa"/>
            <w:tcBorders>
              <w:top w:val="nil"/>
              <w:left w:val="nil"/>
              <w:bottom w:val="nil"/>
              <w:right w:val="nil"/>
            </w:tcBorders>
          </w:tcPr>
          <w:p w14:paraId="131BD040" w14:textId="77777777" w:rsidR="009924B7" w:rsidRDefault="009924B7" w:rsidP="009924B7">
            <w:r>
              <w:fldChar w:fldCharType="begin" w:fldLock="1"/>
            </w:r>
            <w:r>
              <w:instrText>MERGEFIELD Att.Alias</w:instrText>
            </w:r>
            <w:r>
              <w:fldChar w:fldCharType="separate"/>
            </w:r>
            <w:r>
              <w:t>9</w:t>
            </w:r>
            <w:r>
              <w:fldChar w:fldCharType="end"/>
            </w:r>
          </w:p>
        </w:tc>
        <w:tc>
          <w:tcPr>
            <w:tcW w:w="2970" w:type="dxa"/>
            <w:tcBorders>
              <w:top w:val="nil"/>
              <w:left w:val="nil"/>
              <w:bottom w:val="nil"/>
              <w:right w:val="nil"/>
            </w:tcBorders>
          </w:tcPr>
          <w:p w14:paraId="2D10EB23" w14:textId="77777777" w:rsidR="009924B7" w:rsidRDefault="009924B7" w:rsidP="009924B7">
            <w:r>
              <w:fldChar w:fldCharType="begin" w:fldLock="1"/>
            </w:r>
            <w:r>
              <w:instrText>MERGEFIELD Att.Name</w:instrText>
            </w:r>
            <w:r>
              <w:fldChar w:fldCharType="separate"/>
            </w:r>
            <w:r>
              <w:t>ten onrechte opgevoerd</w:t>
            </w:r>
            <w:r>
              <w:fldChar w:fldCharType="end"/>
            </w:r>
          </w:p>
        </w:tc>
        <w:tc>
          <w:tcPr>
            <w:tcW w:w="4500" w:type="dxa"/>
            <w:tcBorders>
              <w:top w:val="nil"/>
              <w:left w:val="nil"/>
              <w:bottom w:val="nil"/>
              <w:right w:val="nil"/>
            </w:tcBorders>
          </w:tcPr>
          <w:p w14:paraId="7D1966EB" w14:textId="77777777" w:rsidR="009924B7" w:rsidRDefault="009924B7" w:rsidP="009924B7">
            <w:r>
              <w:fldChar w:fldCharType="begin" w:fldLock="1"/>
            </w:r>
            <w:r>
              <w:instrText>MERGEFIELD Att.Notes</w:instrText>
            </w:r>
            <w:r>
              <w:fldChar w:fldCharType="end"/>
            </w:r>
          </w:p>
        </w:tc>
      </w:tr>
      <w:tr w:rsidR="009924B7" w14:paraId="6991E63C" w14:textId="77777777" w:rsidTr="009924B7">
        <w:tc>
          <w:tcPr>
            <w:tcW w:w="1710" w:type="dxa"/>
            <w:tcBorders>
              <w:top w:val="nil"/>
              <w:left w:val="nil"/>
              <w:bottom w:val="nil"/>
              <w:right w:val="nil"/>
            </w:tcBorders>
          </w:tcPr>
          <w:p w14:paraId="33F96DA4" w14:textId="77777777" w:rsidR="009924B7" w:rsidRDefault="009924B7" w:rsidP="009924B7"/>
        </w:tc>
        <w:tc>
          <w:tcPr>
            <w:tcW w:w="2970" w:type="dxa"/>
            <w:tcBorders>
              <w:top w:val="nil"/>
              <w:left w:val="nil"/>
              <w:bottom w:val="nil"/>
              <w:right w:val="nil"/>
            </w:tcBorders>
          </w:tcPr>
          <w:p w14:paraId="02EFF45D" w14:textId="77777777" w:rsidR="009924B7" w:rsidRDefault="009924B7" w:rsidP="009924B7"/>
        </w:tc>
        <w:tc>
          <w:tcPr>
            <w:tcW w:w="4500" w:type="dxa"/>
            <w:tcBorders>
              <w:top w:val="nil"/>
              <w:left w:val="nil"/>
              <w:bottom w:val="nil"/>
              <w:right w:val="nil"/>
            </w:tcBorders>
          </w:tcPr>
          <w:p w14:paraId="4A7E47B6" w14:textId="77777777" w:rsidR="009924B7" w:rsidRDefault="009924B7" w:rsidP="009924B7"/>
        </w:tc>
        <w:bookmarkEnd w:id="1030"/>
      </w:tr>
      <w:bookmarkEnd w:id="1026"/>
    </w:tbl>
    <w:p w14:paraId="1D3A89D4" w14:textId="66A8AA6C" w:rsidR="009924B7" w:rsidRDefault="009924B7" w:rsidP="009924B7">
      <w:pPr>
        <w:rPr>
          <w:u w:color="000000"/>
        </w:rPr>
      </w:pPr>
    </w:p>
    <w:p w14:paraId="6F9EE11A" w14:textId="77777777" w:rsidR="009924B7" w:rsidRDefault="009924B7">
      <w:pPr>
        <w:contextualSpacing w:val="0"/>
        <w:rPr>
          <w:u w:color="000000"/>
        </w:rPr>
      </w:pPr>
      <w:r>
        <w:rPr>
          <w:u w:color="000000"/>
        </w:rPr>
        <w:br w:type="page"/>
      </w:r>
    </w:p>
    <w:bookmarkStart w:id="1031" w:name="BKM_6D64D2BB_B7FF_4771_B12F_F97458E8447F"/>
    <w:p w14:paraId="69C6516C"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9924B7">
        <w:instrText>MERGEFIELD Element.Name</w:instrText>
      </w:r>
      <w:r>
        <w:fldChar w:fldCharType="separate"/>
      </w:r>
      <w:r w:rsidRPr="009924B7">
        <w:t>typering</w:t>
      </w:r>
      <w:r>
        <w:t xml:space="preserve"> appartementsrechtsplitsing</w:t>
      </w:r>
      <w:r>
        <w:fldChar w:fldCharType="end"/>
      </w:r>
    </w:p>
    <w:p w14:paraId="782E7A0B"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FCCDC96" w14:textId="77777777" w:rsidTr="009924B7">
        <w:trPr>
          <w:trHeight w:val="230"/>
        </w:trPr>
        <w:tc>
          <w:tcPr>
            <w:tcW w:w="1710" w:type="dxa"/>
            <w:tcBorders>
              <w:top w:val="nil"/>
              <w:left w:val="nil"/>
              <w:bottom w:val="nil"/>
              <w:right w:val="nil"/>
            </w:tcBorders>
          </w:tcPr>
          <w:p w14:paraId="2A0CE1B9" w14:textId="77777777" w:rsidR="009924B7" w:rsidRDefault="009924B7" w:rsidP="009924B7">
            <w:r>
              <w:rPr>
                <w:b/>
                <w:bCs/>
              </w:rPr>
              <w:t>Definitie</w:t>
            </w:r>
          </w:p>
        </w:tc>
        <w:tc>
          <w:tcPr>
            <w:tcW w:w="7650" w:type="dxa"/>
            <w:tcBorders>
              <w:top w:val="nil"/>
              <w:left w:val="nil"/>
              <w:bottom w:val="nil"/>
              <w:right w:val="nil"/>
            </w:tcBorders>
          </w:tcPr>
          <w:p w14:paraId="4B3C3512" w14:textId="77777777" w:rsidR="009924B7" w:rsidRDefault="009924B7" w:rsidP="009924B7">
            <w:r>
              <w:fldChar w:fldCharType="begin" w:fldLock="1"/>
            </w:r>
            <w:r>
              <w:instrText>MERGEFIELD Element.Notes</w:instrText>
            </w:r>
            <w:r>
              <w:fldChar w:fldCharType="separate"/>
            </w:r>
            <w:r>
              <w:t>Een codering van de verschillende waarden die de typering van appartementsrechspliting kan aannemen.</w:t>
            </w:r>
            <w:r>
              <w:fldChar w:fldCharType="end"/>
            </w:r>
          </w:p>
        </w:tc>
      </w:tr>
    </w:tbl>
    <w:p w14:paraId="513759A8"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6CE61D1" w14:textId="77777777" w:rsidTr="009924B7">
        <w:trPr>
          <w:trHeight w:val="230"/>
        </w:trPr>
        <w:tc>
          <w:tcPr>
            <w:tcW w:w="1710" w:type="dxa"/>
            <w:tcBorders>
              <w:top w:val="nil"/>
              <w:left w:val="nil"/>
              <w:bottom w:val="nil"/>
              <w:right w:val="nil"/>
            </w:tcBorders>
          </w:tcPr>
          <w:p w14:paraId="537762D6" w14:textId="77777777" w:rsidR="009924B7" w:rsidRDefault="009924B7" w:rsidP="009924B7">
            <w:pPr>
              <w:rPr>
                <w:i/>
                <w:iCs/>
              </w:rPr>
            </w:pPr>
            <w:bookmarkStart w:id="1032" w:name="BKM_67BAE59B_C116_46a9_B1A0_745C224B13B4"/>
            <w:r>
              <w:rPr>
                <w:i/>
                <w:iCs/>
              </w:rPr>
              <w:t>Code</w:t>
            </w:r>
          </w:p>
        </w:tc>
        <w:tc>
          <w:tcPr>
            <w:tcW w:w="2970" w:type="dxa"/>
            <w:tcBorders>
              <w:top w:val="nil"/>
              <w:left w:val="nil"/>
              <w:bottom w:val="nil"/>
              <w:right w:val="nil"/>
            </w:tcBorders>
          </w:tcPr>
          <w:p w14:paraId="26179FA8" w14:textId="77777777" w:rsidR="009924B7" w:rsidRDefault="009924B7" w:rsidP="009924B7">
            <w:pPr>
              <w:rPr>
                <w:i/>
                <w:iCs/>
              </w:rPr>
            </w:pPr>
            <w:r>
              <w:rPr>
                <w:i/>
                <w:iCs/>
              </w:rPr>
              <w:t>Naam</w:t>
            </w:r>
          </w:p>
        </w:tc>
        <w:tc>
          <w:tcPr>
            <w:tcW w:w="4500" w:type="dxa"/>
            <w:tcBorders>
              <w:top w:val="nil"/>
              <w:left w:val="nil"/>
              <w:bottom w:val="nil"/>
              <w:right w:val="nil"/>
            </w:tcBorders>
          </w:tcPr>
          <w:p w14:paraId="7354C9CB" w14:textId="77777777" w:rsidR="009924B7" w:rsidRDefault="009924B7" w:rsidP="009924B7">
            <w:pPr>
              <w:rPr>
                <w:i/>
                <w:iCs/>
              </w:rPr>
            </w:pPr>
            <w:r>
              <w:rPr>
                <w:i/>
                <w:iCs/>
              </w:rPr>
              <w:t>Definitie</w:t>
            </w:r>
          </w:p>
        </w:tc>
      </w:tr>
      <w:tr w:rsidR="009924B7" w14:paraId="7692A9BF" w14:textId="77777777" w:rsidTr="009924B7">
        <w:tc>
          <w:tcPr>
            <w:tcW w:w="1710" w:type="dxa"/>
            <w:tcBorders>
              <w:top w:val="nil"/>
              <w:left w:val="nil"/>
              <w:bottom w:val="nil"/>
              <w:right w:val="nil"/>
            </w:tcBorders>
          </w:tcPr>
          <w:p w14:paraId="068B462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80EF4A0" w14:textId="77777777" w:rsidR="009924B7" w:rsidRDefault="009924B7" w:rsidP="009924B7">
            <w:r>
              <w:fldChar w:fldCharType="begin" w:fldLock="1"/>
            </w:r>
            <w:r>
              <w:instrText>MERGEFIELD Att.Name</w:instrText>
            </w:r>
            <w:r>
              <w:fldChar w:fldCharType="separate"/>
            </w:r>
            <w:r>
              <w:t>hoofdsplitsing</w:t>
            </w:r>
            <w:r>
              <w:fldChar w:fldCharType="end"/>
            </w:r>
          </w:p>
        </w:tc>
        <w:tc>
          <w:tcPr>
            <w:tcW w:w="4500" w:type="dxa"/>
            <w:tcBorders>
              <w:top w:val="nil"/>
              <w:left w:val="nil"/>
              <w:bottom w:val="nil"/>
              <w:right w:val="nil"/>
            </w:tcBorders>
          </w:tcPr>
          <w:p w14:paraId="60CB6947" w14:textId="77777777" w:rsidR="009924B7" w:rsidRDefault="009924B7" w:rsidP="009924B7">
            <w:r>
              <w:fldChar w:fldCharType="begin" w:fldLock="1"/>
            </w:r>
            <w:r>
              <w:instrText>MERGEFIELD Att.Notes</w:instrText>
            </w:r>
            <w:r>
              <w:fldChar w:fldCharType="separate"/>
            </w:r>
            <w:r>
              <w:t>Een hoofdSplitsing is een appartementsrechtsplitsing en vormt het geheel van rechten op 1 of meer percelen, dat is gesplitst in appartementsrechten. Het hoofdsplitsing kent een ' hoofd Vereniging van eigenaren' . De tekening van het complex is samen met de akte van splitsing ingeschreven in de openbare registers.</w:t>
            </w:r>
            <w:r>
              <w:fldChar w:fldCharType="end"/>
            </w:r>
          </w:p>
        </w:tc>
      </w:tr>
      <w:tr w:rsidR="009924B7" w14:paraId="26B378C6" w14:textId="77777777" w:rsidTr="009924B7">
        <w:tc>
          <w:tcPr>
            <w:tcW w:w="1710" w:type="dxa"/>
            <w:tcBorders>
              <w:top w:val="nil"/>
              <w:left w:val="nil"/>
              <w:bottom w:val="nil"/>
              <w:right w:val="nil"/>
            </w:tcBorders>
          </w:tcPr>
          <w:p w14:paraId="7387063C" w14:textId="77777777" w:rsidR="009924B7" w:rsidRDefault="009924B7" w:rsidP="009924B7"/>
        </w:tc>
        <w:tc>
          <w:tcPr>
            <w:tcW w:w="2970" w:type="dxa"/>
            <w:tcBorders>
              <w:top w:val="nil"/>
              <w:left w:val="nil"/>
              <w:bottom w:val="nil"/>
              <w:right w:val="nil"/>
            </w:tcBorders>
          </w:tcPr>
          <w:p w14:paraId="1E0723C2" w14:textId="77777777" w:rsidR="009924B7" w:rsidRDefault="009924B7" w:rsidP="009924B7"/>
        </w:tc>
        <w:tc>
          <w:tcPr>
            <w:tcW w:w="4500" w:type="dxa"/>
            <w:tcBorders>
              <w:top w:val="nil"/>
              <w:left w:val="nil"/>
              <w:bottom w:val="nil"/>
              <w:right w:val="nil"/>
            </w:tcBorders>
          </w:tcPr>
          <w:p w14:paraId="12F39BFA" w14:textId="77777777" w:rsidR="009924B7" w:rsidRDefault="009924B7" w:rsidP="009924B7"/>
        </w:tc>
        <w:bookmarkEnd w:id="1032"/>
      </w:tr>
      <w:bookmarkStart w:id="1033" w:name="BKM_4E3B1B9A_6A25_4935_9170_E40249E2B97F"/>
      <w:tr w:rsidR="009924B7" w14:paraId="2FC2062A" w14:textId="77777777" w:rsidTr="009924B7">
        <w:tc>
          <w:tcPr>
            <w:tcW w:w="1710" w:type="dxa"/>
            <w:tcBorders>
              <w:top w:val="nil"/>
              <w:left w:val="nil"/>
              <w:bottom w:val="nil"/>
              <w:right w:val="nil"/>
            </w:tcBorders>
          </w:tcPr>
          <w:p w14:paraId="4E2D0B3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1130050" w14:textId="77777777" w:rsidR="009924B7" w:rsidRDefault="009924B7" w:rsidP="009924B7">
            <w:r>
              <w:fldChar w:fldCharType="begin" w:fldLock="1"/>
            </w:r>
            <w:r>
              <w:instrText>MERGEFIELD Att.Name</w:instrText>
            </w:r>
            <w:r>
              <w:fldChar w:fldCharType="separate"/>
            </w:r>
            <w:r>
              <w:t>ondersplitsing</w:t>
            </w:r>
            <w:r>
              <w:fldChar w:fldCharType="end"/>
            </w:r>
          </w:p>
        </w:tc>
        <w:tc>
          <w:tcPr>
            <w:tcW w:w="4500" w:type="dxa"/>
            <w:tcBorders>
              <w:top w:val="nil"/>
              <w:left w:val="nil"/>
              <w:bottom w:val="nil"/>
              <w:right w:val="nil"/>
            </w:tcBorders>
          </w:tcPr>
          <w:p w14:paraId="40FFC8AA" w14:textId="77777777" w:rsidR="009924B7" w:rsidRDefault="009924B7" w:rsidP="009924B7">
            <w:r>
              <w:fldChar w:fldCharType="begin" w:fldLock="1"/>
            </w:r>
            <w:r>
              <w:instrText>MERGEFIELD Att.Notes</w:instrText>
            </w:r>
            <w:r>
              <w:fldChar w:fldCharType="separate"/>
            </w:r>
            <w:r>
              <w:t>Een onderSplitsingis een appartementsrechtsplitsing en vormt het geheel van rechten op 1 appartementsrecht, dat is ondergesplitst. De OnderSplitsing kent een eigen Vereniging van eigenaren. Deze vereniging opereert binnen de bevoegheid van de hoofd vereniging en vertegenwoordigd het aandeel van het ondergesplitste appartementsrecht in het hoofdcomplex</w:t>
            </w:r>
            <w:r>
              <w:fldChar w:fldCharType="end"/>
            </w:r>
          </w:p>
        </w:tc>
      </w:tr>
      <w:tr w:rsidR="009924B7" w14:paraId="6823E4B6" w14:textId="77777777" w:rsidTr="009924B7">
        <w:tc>
          <w:tcPr>
            <w:tcW w:w="1710" w:type="dxa"/>
            <w:tcBorders>
              <w:top w:val="nil"/>
              <w:left w:val="nil"/>
              <w:bottom w:val="nil"/>
              <w:right w:val="nil"/>
            </w:tcBorders>
          </w:tcPr>
          <w:p w14:paraId="41733C05" w14:textId="77777777" w:rsidR="009924B7" w:rsidRDefault="009924B7" w:rsidP="009924B7"/>
        </w:tc>
        <w:tc>
          <w:tcPr>
            <w:tcW w:w="2970" w:type="dxa"/>
            <w:tcBorders>
              <w:top w:val="nil"/>
              <w:left w:val="nil"/>
              <w:bottom w:val="nil"/>
              <w:right w:val="nil"/>
            </w:tcBorders>
          </w:tcPr>
          <w:p w14:paraId="7CD25F95" w14:textId="77777777" w:rsidR="009924B7" w:rsidRDefault="009924B7" w:rsidP="009924B7"/>
        </w:tc>
        <w:tc>
          <w:tcPr>
            <w:tcW w:w="4500" w:type="dxa"/>
            <w:tcBorders>
              <w:top w:val="nil"/>
              <w:left w:val="nil"/>
              <w:bottom w:val="nil"/>
              <w:right w:val="nil"/>
            </w:tcBorders>
          </w:tcPr>
          <w:p w14:paraId="2DA9DA2E" w14:textId="77777777" w:rsidR="009924B7" w:rsidRDefault="009924B7" w:rsidP="009924B7"/>
        </w:tc>
        <w:bookmarkEnd w:id="1033"/>
      </w:tr>
      <w:bookmarkStart w:id="1034" w:name="BKM_FF70AF5D_6631_4e30_A589_6D61D332E4DA"/>
      <w:tr w:rsidR="009924B7" w14:paraId="144F8083" w14:textId="77777777" w:rsidTr="009924B7">
        <w:tc>
          <w:tcPr>
            <w:tcW w:w="1710" w:type="dxa"/>
            <w:tcBorders>
              <w:top w:val="nil"/>
              <w:left w:val="nil"/>
              <w:bottom w:val="nil"/>
              <w:right w:val="nil"/>
            </w:tcBorders>
          </w:tcPr>
          <w:p w14:paraId="4409F75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D6229DB" w14:textId="77777777" w:rsidR="009924B7" w:rsidRDefault="009924B7" w:rsidP="009924B7">
            <w:r>
              <w:fldChar w:fldCharType="begin" w:fldLock="1"/>
            </w:r>
            <w:r>
              <w:instrText>MERGEFIELD Att.Name</w:instrText>
            </w:r>
            <w:r>
              <w:fldChar w:fldCharType="separate"/>
            </w:r>
            <w:r>
              <w:t>splitsingafkooperfpacht.</w:t>
            </w:r>
            <w:r>
              <w:fldChar w:fldCharType="end"/>
            </w:r>
          </w:p>
        </w:tc>
        <w:tc>
          <w:tcPr>
            <w:tcW w:w="4500" w:type="dxa"/>
            <w:tcBorders>
              <w:top w:val="nil"/>
              <w:left w:val="nil"/>
              <w:bottom w:val="nil"/>
              <w:right w:val="nil"/>
            </w:tcBorders>
          </w:tcPr>
          <w:p w14:paraId="49EC9651" w14:textId="77777777" w:rsidR="009924B7" w:rsidRDefault="009924B7" w:rsidP="009924B7">
            <w:r>
              <w:fldChar w:fldCharType="begin" w:fldLock="1"/>
            </w:r>
            <w:r>
              <w:instrText>MERGEFIELD Att.Notes</w:instrText>
            </w:r>
            <w:r>
              <w:fldChar w:fldCharType="separate"/>
            </w:r>
            <w:r>
              <w:t>Een splitsingAfkoopErfpacht is een appartementsrechtsplitsing en vormt het geheel van de bloot-eigendom van 1 of meer percelen, dat is gesplitst in appartementsrechten</w:t>
            </w:r>
            <w:r>
              <w:fldChar w:fldCharType="end"/>
            </w:r>
          </w:p>
        </w:tc>
      </w:tr>
      <w:tr w:rsidR="009924B7" w14:paraId="6A4B310A" w14:textId="77777777" w:rsidTr="009924B7">
        <w:tc>
          <w:tcPr>
            <w:tcW w:w="1710" w:type="dxa"/>
            <w:tcBorders>
              <w:top w:val="nil"/>
              <w:left w:val="nil"/>
              <w:bottom w:val="nil"/>
              <w:right w:val="nil"/>
            </w:tcBorders>
          </w:tcPr>
          <w:p w14:paraId="4901E852" w14:textId="77777777" w:rsidR="009924B7" w:rsidRDefault="009924B7" w:rsidP="009924B7"/>
        </w:tc>
        <w:tc>
          <w:tcPr>
            <w:tcW w:w="2970" w:type="dxa"/>
            <w:tcBorders>
              <w:top w:val="nil"/>
              <w:left w:val="nil"/>
              <w:bottom w:val="nil"/>
              <w:right w:val="nil"/>
            </w:tcBorders>
          </w:tcPr>
          <w:p w14:paraId="693A7D9C" w14:textId="77777777" w:rsidR="009924B7" w:rsidRDefault="009924B7" w:rsidP="009924B7"/>
        </w:tc>
        <w:tc>
          <w:tcPr>
            <w:tcW w:w="4500" w:type="dxa"/>
            <w:tcBorders>
              <w:top w:val="nil"/>
              <w:left w:val="nil"/>
              <w:bottom w:val="nil"/>
              <w:right w:val="nil"/>
            </w:tcBorders>
          </w:tcPr>
          <w:p w14:paraId="03F1B220" w14:textId="77777777" w:rsidR="009924B7" w:rsidRDefault="009924B7" w:rsidP="009924B7"/>
        </w:tc>
        <w:bookmarkEnd w:id="1034"/>
      </w:tr>
      <w:bookmarkEnd w:id="1031"/>
    </w:tbl>
    <w:p w14:paraId="61A54E68" w14:textId="213B2696" w:rsidR="009924B7" w:rsidRDefault="009924B7" w:rsidP="009924B7">
      <w:pPr>
        <w:rPr>
          <w:u w:color="000000"/>
        </w:rPr>
      </w:pPr>
    </w:p>
    <w:p w14:paraId="754414B1" w14:textId="77777777" w:rsidR="009924B7" w:rsidRDefault="009924B7">
      <w:pPr>
        <w:contextualSpacing w:val="0"/>
        <w:rPr>
          <w:u w:color="000000"/>
        </w:rPr>
      </w:pPr>
      <w:r>
        <w:rPr>
          <w:u w:color="000000"/>
        </w:rPr>
        <w:br w:type="page"/>
      </w:r>
    </w:p>
    <w:bookmarkStart w:id="1035" w:name="BKM_259418D3_0294_4f13_A001_A84B00AFA11A"/>
    <w:p w14:paraId="1DBDDCB3"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functie</w:t>
      </w:r>
      <w:r>
        <w:fldChar w:fldCharType="end"/>
      </w:r>
    </w:p>
    <w:p w14:paraId="17C88E9B"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7A8BC29" w14:textId="77777777" w:rsidTr="009924B7">
        <w:trPr>
          <w:trHeight w:val="230"/>
        </w:trPr>
        <w:tc>
          <w:tcPr>
            <w:tcW w:w="1710" w:type="dxa"/>
            <w:tcBorders>
              <w:top w:val="nil"/>
              <w:left w:val="nil"/>
              <w:bottom w:val="nil"/>
              <w:right w:val="nil"/>
            </w:tcBorders>
          </w:tcPr>
          <w:p w14:paraId="0413800B" w14:textId="77777777" w:rsidR="009924B7" w:rsidRDefault="009924B7" w:rsidP="009924B7">
            <w:r>
              <w:rPr>
                <w:b/>
                <w:bCs/>
              </w:rPr>
              <w:t>Definitie</w:t>
            </w:r>
          </w:p>
        </w:tc>
        <w:tc>
          <w:tcPr>
            <w:tcW w:w="7650" w:type="dxa"/>
            <w:tcBorders>
              <w:top w:val="nil"/>
              <w:left w:val="nil"/>
              <w:bottom w:val="nil"/>
              <w:right w:val="nil"/>
            </w:tcBorders>
          </w:tcPr>
          <w:p w14:paraId="7B23CE28" w14:textId="77777777" w:rsidR="009924B7" w:rsidRDefault="009924B7" w:rsidP="009924B7">
            <w:r>
              <w:fldChar w:fldCharType="begin" w:fldLock="1"/>
            </w:r>
            <w:r>
              <w:instrText>MERGEFIELD Element.Notes</w:instrText>
            </w:r>
            <w:r>
              <w:fldChar w:fldCharType="separate"/>
            </w:r>
            <w:r>
              <w:t>Een codering van de verschillende waarden die een type functie kan aannemen.</w:t>
            </w:r>
            <w:r>
              <w:fldChar w:fldCharType="end"/>
            </w:r>
          </w:p>
        </w:tc>
      </w:tr>
    </w:tbl>
    <w:p w14:paraId="0F472C77"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846151C" w14:textId="77777777" w:rsidTr="009924B7">
        <w:trPr>
          <w:trHeight w:val="230"/>
        </w:trPr>
        <w:tc>
          <w:tcPr>
            <w:tcW w:w="1710" w:type="dxa"/>
            <w:tcBorders>
              <w:top w:val="nil"/>
              <w:left w:val="nil"/>
              <w:bottom w:val="nil"/>
              <w:right w:val="nil"/>
            </w:tcBorders>
          </w:tcPr>
          <w:p w14:paraId="38819438" w14:textId="77777777" w:rsidR="009924B7" w:rsidRDefault="009924B7" w:rsidP="009924B7">
            <w:pPr>
              <w:rPr>
                <w:i/>
                <w:iCs/>
              </w:rPr>
            </w:pPr>
            <w:bookmarkStart w:id="1036" w:name="BKM_7A79C031_68FD_44e2_B843_C058C9352375"/>
            <w:r>
              <w:rPr>
                <w:i/>
                <w:iCs/>
              </w:rPr>
              <w:t>Code</w:t>
            </w:r>
          </w:p>
        </w:tc>
        <w:tc>
          <w:tcPr>
            <w:tcW w:w="2970" w:type="dxa"/>
            <w:tcBorders>
              <w:top w:val="nil"/>
              <w:left w:val="nil"/>
              <w:bottom w:val="nil"/>
              <w:right w:val="nil"/>
            </w:tcBorders>
          </w:tcPr>
          <w:p w14:paraId="5E1FEAA7" w14:textId="77777777" w:rsidR="009924B7" w:rsidRDefault="009924B7" w:rsidP="009924B7">
            <w:pPr>
              <w:rPr>
                <w:i/>
                <w:iCs/>
              </w:rPr>
            </w:pPr>
            <w:r>
              <w:rPr>
                <w:i/>
                <w:iCs/>
              </w:rPr>
              <w:t>Naam</w:t>
            </w:r>
          </w:p>
        </w:tc>
        <w:tc>
          <w:tcPr>
            <w:tcW w:w="4500" w:type="dxa"/>
            <w:tcBorders>
              <w:top w:val="nil"/>
              <w:left w:val="nil"/>
              <w:bottom w:val="nil"/>
              <w:right w:val="nil"/>
            </w:tcBorders>
          </w:tcPr>
          <w:p w14:paraId="0979FF5C" w14:textId="77777777" w:rsidR="009924B7" w:rsidRDefault="009924B7" w:rsidP="009924B7">
            <w:pPr>
              <w:rPr>
                <w:i/>
                <w:iCs/>
              </w:rPr>
            </w:pPr>
            <w:r>
              <w:rPr>
                <w:i/>
                <w:iCs/>
              </w:rPr>
              <w:t>Definitie</w:t>
            </w:r>
          </w:p>
        </w:tc>
      </w:tr>
      <w:tr w:rsidR="009924B7" w14:paraId="0082C269" w14:textId="77777777" w:rsidTr="009924B7">
        <w:tc>
          <w:tcPr>
            <w:tcW w:w="1710" w:type="dxa"/>
            <w:tcBorders>
              <w:top w:val="nil"/>
              <w:left w:val="nil"/>
              <w:bottom w:val="nil"/>
              <w:right w:val="nil"/>
            </w:tcBorders>
          </w:tcPr>
          <w:p w14:paraId="23A49ED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D6ED633" w14:textId="77777777" w:rsidR="009924B7" w:rsidRDefault="009924B7" w:rsidP="009924B7">
            <w:r>
              <w:fldChar w:fldCharType="begin" w:fldLock="1"/>
            </w:r>
            <w:r>
              <w:instrText>MERGEFIELD Att.Name</w:instrText>
            </w:r>
            <w:r>
              <w:fldChar w:fldCharType="separate"/>
            </w:r>
            <w:r>
              <w:t>bevoegd functionaris</w:t>
            </w:r>
            <w:r>
              <w:fldChar w:fldCharType="end"/>
            </w:r>
          </w:p>
        </w:tc>
        <w:tc>
          <w:tcPr>
            <w:tcW w:w="4500" w:type="dxa"/>
            <w:tcBorders>
              <w:top w:val="nil"/>
              <w:left w:val="nil"/>
              <w:bottom w:val="nil"/>
              <w:right w:val="nil"/>
            </w:tcBorders>
          </w:tcPr>
          <w:p w14:paraId="7DB0BE55" w14:textId="559704CB" w:rsidR="009924B7" w:rsidRDefault="009924B7" w:rsidP="00CD6988">
            <w:r>
              <w:fldChar w:fldCharType="begin" w:fldLock="1"/>
            </w:r>
            <w:r>
              <w:instrText>MERGEFIELD Att.Notes</w:instrText>
            </w:r>
            <w:r>
              <w:fldChar w:fldCharType="end"/>
            </w:r>
            <w:r w:rsidRPr="009924B7">
              <w:t xml:space="preserve">De bij de Kamer van Koophandel ingeschreven persoon die mag handelen namens een rechtspersoon i.o. </w:t>
            </w:r>
          </w:p>
        </w:tc>
      </w:tr>
      <w:tr w:rsidR="009924B7" w14:paraId="52C4AFB5" w14:textId="77777777" w:rsidTr="009924B7">
        <w:tc>
          <w:tcPr>
            <w:tcW w:w="1710" w:type="dxa"/>
            <w:tcBorders>
              <w:top w:val="nil"/>
              <w:left w:val="nil"/>
              <w:bottom w:val="nil"/>
              <w:right w:val="nil"/>
            </w:tcBorders>
          </w:tcPr>
          <w:p w14:paraId="3368EF77" w14:textId="77777777" w:rsidR="009924B7" w:rsidRDefault="009924B7" w:rsidP="009924B7"/>
        </w:tc>
        <w:tc>
          <w:tcPr>
            <w:tcW w:w="2970" w:type="dxa"/>
            <w:tcBorders>
              <w:top w:val="nil"/>
              <w:left w:val="nil"/>
              <w:bottom w:val="nil"/>
              <w:right w:val="nil"/>
            </w:tcBorders>
          </w:tcPr>
          <w:p w14:paraId="5BB78059" w14:textId="77777777" w:rsidR="009924B7" w:rsidRDefault="009924B7" w:rsidP="009924B7"/>
        </w:tc>
        <w:tc>
          <w:tcPr>
            <w:tcW w:w="4500" w:type="dxa"/>
            <w:tcBorders>
              <w:top w:val="nil"/>
              <w:left w:val="nil"/>
              <w:bottom w:val="nil"/>
              <w:right w:val="nil"/>
            </w:tcBorders>
          </w:tcPr>
          <w:p w14:paraId="29C3ACB0" w14:textId="77777777" w:rsidR="009924B7" w:rsidRDefault="009924B7" w:rsidP="009924B7"/>
        </w:tc>
        <w:bookmarkEnd w:id="1036"/>
      </w:tr>
      <w:bookmarkStart w:id="1037" w:name="BKM_43F1719C_9CEB_4a85_90C7_00EE89B3D1B1"/>
      <w:tr w:rsidR="009924B7" w14:paraId="038BA247" w14:textId="77777777" w:rsidTr="009924B7">
        <w:tc>
          <w:tcPr>
            <w:tcW w:w="1710" w:type="dxa"/>
            <w:tcBorders>
              <w:top w:val="nil"/>
              <w:left w:val="nil"/>
              <w:bottom w:val="nil"/>
              <w:right w:val="nil"/>
            </w:tcBorders>
          </w:tcPr>
          <w:p w14:paraId="5E958F7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AACAFFA" w14:textId="77777777" w:rsidR="009924B7" w:rsidRDefault="009924B7" w:rsidP="009924B7">
            <w:r>
              <w:fldChar w:fldCharType="begin" w:fldLock="1"/>
            </w:r>
            <w:r>
              <w:instrText>MERGEFIELD Att.Name</w:instrText>
            </w:r>
            <w:r>
              <w:fldChar w:fldCharType="separate"/>
            </w:r>
            <w:r>
              <w:t>lid rederij</w:t>
            </w:r>
            <w:r>
              <w:fldChar w:fldCharType="end"/>
            </w:r>
          </w:p>
        </w:tc>
        <w:tc>
          <w:tcPr>
            <w:tcW w:w="4500" w:type="dxa"/>
            <w:tcBorders>
              <w:top w:val="nil"/>
              <w:left w:val="nil"/>
              <w:bottom w:val="nil"/>
              <w:right w:val="nil"/>
            </w:tcBorders>
          </w:tcPr>
          <w:p w14:paraId="3DE7E010" w14:textId="77777777" w:rsidR="009924B7" w:rsidRDefault="009924B7" w:rsidP="009924B7">
            <w:r>
              <w:fldChar w:fldCharType="begin" w:fldLock="1"/>
            </w:r>
            <w:r>
              <w:instrText>MERGEFIELD Att.Notes</w:instrText>
            </w:r>
            <w:r>
              <w:fldChar w:fldCharType="separate"/>
            </w:r>
            <w:r>
              <w:t xml:space="preserve">Een lid van een rederij </w:t>
            </w:r>
            <w:r>
              <w:fldChar w:fldCharType="end"/>
            </w:r>
          </w:p>
        </w:tc>
      </w:tr>
      <w:tr w:rsidR="009924B7" w14:paraId="0AEB48F5" w14:textId="77777777" w:rsidTr="009924B7">
        <w:tc>
          <w:tcPr>
            <w:tcW w:w="1710" w:type="dxa"/>
            <w:tcBorders>
              <w:top w:val="nil"/>
              <w:left w:val="nil"/>
              <w:bottom w:val="nil"/>
              <w:right w:val="nil"/>
            </w:tcBorders>
          </w:tcPr>
          <w:p w14:paraId="1EDD36D1" w14:textId="77777777" w:rsidR="009924B7" w:rsidRDefault="009924B7" w:rsidP="009924B7"/>
        </w:tc>
        <w:tc>
          <w:tcPr>
            <w:tcW w:w="2970" w:type="dxa"/>
            <w:tcBorders>
              <w:top w:val="nil"/>
              <w:left w:val="nil"/>
              <w:bottom w:val="nil"/>
              <w:right w:val="nil"/>
            </w:tcBorders>
          </w:tcPr>
          <w:p w14:paraId="278CAC2C" w14:textId="77777777" w:rsidR="009924B7" w:rsidRDefault="009924B7" w:rsidP="009924B7"/>
        </w:tc>
        <w:tc>
          <w:tcPr>
            <w:tcW w:w="4500" w:type="dxa"/>
            <w:tcBorders>
              <w:top w:val="nil"/>
              <w:left w:val="nil"/>
              <w:bottom w:val="nil"/>
              <w:right w:val="nil"/>
            </w:tcBorders>
          </w:tcPr>
          <w:p w14:paraId="5AB5C8F5" w14:textId="77777777" w:rsidR="009924B7" w:rsidRDefault="009924B7" w:rsidP="009924B7"/>
        </w:tc>
        <w:bookmarkEnd w:id="1037"/>
      </w:tr>
      <w:bookmarkStart w:id="1038" w:name="BKM_C8882BFF_6362_45c2_9033_500BC6DEC7DA"/>
      <w:tr w:rsidR="009924B7" w14:paraId="06517F61" w14:textId="77777777" w:rsidTr="009924B7">
        <w:tc>
          <w:tcPr>
            <w:tcW w:w="1710" w:type="dxa"/>
            <w:tcBorders>
              <w:top w:val="nil"/>
              <w:left w:val="nil"/>
              <w:bottom w:val="nil"/>
              <w:right w:val="nil"/>
            </w:tcBorders>
          </w:tcPr>
          <w:p w14:paraId="7F5A8C5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FC694F6" w14:textId="77777777" w:rsidR="009924B7" w:rsidRDefault="009924B7" w:rsidP="009924B7">
            <w:r>
              <w:fldChar w:fldCharType="begin" w:fldLock="1"/>
            </w:r>
            <w:r>
              <w:instrText>MERGEFIELD Att.Name</w:instrText>
            </w:r>
            <w:r>
              <w:fldChar w:fldCharType="separate"/>
            </w:r>
            <w:r>
              <w:t>maat</w:t>
            </w:r>
            <w:r>
              <w:fldChar w:fldCharType="end"/>
            </w:r>
          </w:p>
        </w:tc>
        <w:tc>
          <w:tcPr>
            <w:tcW w:w="4500" w:type="dxa"/>
            <w:tcBorders>
              <w:top w:val="nil"/>
              <w:left w:val="nil"/>
              <w:bottom w:val="nil"/>
              <w:right w:val="nil"/>
            </w:tcBorders>
          </w:tcPr>
          <w:p w14:paraId="104D736B" w14:textId="77777777" w:rsidR="009924B7" w:rsidRDefault="009924B7" w:rsidP="009924B7">
            <w:r>
              <w:fldChar w:fldCharType="begin" w:fldLock="1"/>
            </w:r>
            <w:r>
              <w:instrText>MERGEFIELD Att.Notes</w:instrText>
            </w:r>
            <w:r>
              <w:fldChar w:fldCharType="separate"/>
            </w:r>
            <w:r>
              <w:t xml:space="preserve">De aansprakelijke bij een maatschap. </w:t>
            </w:r>
            <w:r>
              <w:fldChar w:fldCharType="end"/>
            </w:r>
          </w:p>
        </w:tc>
      </w:tr>
      <w:tr w:rsidR="009924B7" w14:paraId="250CC2CE" w14:textId="77777777" w:rsidTr="009924B7">
        <w:tc>
          <w:tcPr>
            <w:tcW w:w="1710" w:type="dxa"/>
            <w:tcBorders>
              <w:top w:val="nil"/>
              <w:left w:val="nil"/>
              <w:bottom w:val="nil"/>
              <w:right w:val="nil"/>
            </w:tcBorders>
          </w:tcPr>
          <w:p w14:paraId="7F9065DB" w14:textId="77777777" w:rsidR="009924B7" w:rsidRDefault="009924B7" w:rsidP="009924B7"/>
        </w:tc>
        <w:tc>
          <w:tcPr>
            <w:tcW w:w="2970" w:type="dxa"/>
            <w:tcBorders>
              <w:top w:val="nil"/>
              <w:left w:val="nil"/>
              <w:bottom w:val="nil"/>
              <w:right w:val="nil"/>
            </w:tcBorders>
          </w:tcPr>
          <w:p w14:paraId="61A0768C" w14:textId="77777777" w:rsidR="009924B7" w:rsidRDefault="009924B7" w:rsidP="009924B7"/>
        </w:tc>
        <w:tc>
          <w:tcPr>
            <w:tcW w:w="4500" w:type="dxa"/>
            <w:tcBorders>
              <w:top w:val="nil"/>
              <w:left w:val="nil"/>
              <w:bottom w:val="nil"/>
              <w:right w:val="nil"/>
            </w:tcBorders>
          </w:tcPr>
          <w:p w14:paraId="63F0B997" w14:textId="77777777" w:rsidR="009924B7" w:rsidRDefault="009924B7" w:rsidP="009924B7"/>
        </w:tc>
        <w:bookmarkEnd w:id="1038"/>
      </w:tr>
      <w:bookmarkStart w:id="1039" w:name="BKM_7D9E694E_13F4_46a5_98D8_89DF5C15FC4E"/>
      <w:tr w:rsidR="009924B7" w14:paraId="13D6E41D" w14:textId="77777777" w:rsidTr="009924B7">
        <w:tc>
          <w:tcPr>
            <w:tcW w:w="1710" w:type="dxa"/>
            <w:tcBorders>
              <w:top w:val="nil"/>
              <w:left w:val="nil"/>
              <w:bottom w:val="nil"/>
              <w:right w:val="nil"/>
            </w:tcBorders>
          </w:tcPr>
          <w:p w14:paraId="759A105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27263C0" w14:textId="77777777" w:rsidR="009924B7" w:rsidRDefault="009924B7" w:rsidP="009924B7">
            <w:r>
              <w:fldChar w:fldCharType="begin" w:fldLock="1"/>
            </w:r>
            <w:r>
              <w:instrText>MERGEFIELD Att.Name</w:instrText>
            </w:r>
            <w:r>
              <w:fldChar w:fldCharType="separate"/>
            </w:r>
            <w:r>
              <w:t>mede-eigenaar</w:t>
            </w:r>
            <w:r>
              <w:fldChar w:fldCharType="end"/>
            </w:r>
          </w:p>
        </w:tc>
        <w:tc>
          <w:tcPr>
            <w:tcW w:w="4500" w:type="dxa"/>
            <w:tcBorders>
              <w:top w:val="nil"/>
              <w:left w:val="nil"/>
              <w:bottom w:val="nil"/>
              <w:right w:val="nil"/>
            </w:tcBorders>
          </w:tcPr>
          <w:p w14:paraId="69699DC8" w14:textId="77777777" w:rsidR="009924B7" w:rsidRDefault="009924B7" w:rsidP="009924B7">
            <w:r>
              <w:fldChar w:fldCharType="begin" w:fldLock="1"/>
            </w:r>
            <w:r>
              <w:instrText>MERGEFIELD Att.Notes</w:instrText>
            </w:r>
            <w:r>
              <w:fldChar w:fldCharType="end"/>
            </w:r>
            <w:r w:rsidRPr="009924B7">
              <w:t xml:space="preserve">Mede-eigenaar van een eenmanszaak.  </w:t>
            </w:r>
          </w:p>
        </w:tc>
      </w:tr>
      <w:tr w:rsidR="009924B7" w14:paraId="56AE59D1" w14:textId="77777777" w:rsidTr="009924B7">
        <w:tc>
          <w:tcPr>
            <w:tcW w:w="1710" w:type="dxa"/>
            <w:tcBorders>
              <w:top w:val="nil"/>
              <w:left w:val="nil"/>
              <w:bottom w:val="nil"/>
              <w:right w:val="nil"/>
            </w:tcBorders>
          </w:tcPr>
          <w:p w14:paraId="35F9F9F0" w14:textId="77777777" w:rsidR="009924B7" w:rsidRDefault="009924B7" w:rsidP="009924B7"/>
        </w:tc>
        <w:tc>
          <w:tcPr>
            <w:tcW w:w="2970" w:type="dxa"/>
            <w:tcBorders>
              <w:top w:val="nil"/>
              <w:left w:val="nil"/>
              <w:bottom w:val="nil"/>
              <w:right w:val="nil"/>
            </w:tcBorders>
          </w:tcPr>
          <w:p w14:paraId="51F63804" w14:textId="77777777" w:rsidR="009924B7" w:rsidRDefault="009924B7" w:rsidP="009924B7"/>
        </w:tc>
        <w:tc>
          <w:tcPr>
            <w:tcW w:w="4500" w:type="dxa"/>
            <w:tcBorders>
              <w:top w:val="nil"/>
              <w:left w:val="nil"/>
              <w:bottom w:val="nil"/>
              <w:right w:val="nil"/>
            </w:tcBorders>
          </w:tcPr>
          <w:p w14:paraId="6DCFC465" w14:textId="77777777" w:rsidR="009924B7" w:rsidRDefault="009924B7" w:rsidP="009924B7"/>
        </w:tc>
        <w:bookmarkEnd w:id="1039"/>
      </w:tr>
      <w:bookmarkStart w:id="1040" w:name="BKM_43872818_06A8_4cae_A4B9_1479D60BD61B"/>
      <w:tr w:rsidR="009924B7" w14:paraId="60CCC45C" w14:textId="77777777" w:rsidTr="009924B7">
        <w:tc>
          <w:tcPr>
            <w:tcW w:w="1710" w:type="dxa"/>
            <w:tcBorders>
              <w:top w:val="nil"/>
              <w:left w:val="nil"/>
              <w:bottom w:val="nil"/>
              <w:right w:val="nil"/>
            </w:tcBorders>
          </w:tcPr>
          <w:p w14:paraId="79B87BD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572F969" w14:textId="77777777" w:rsidR="009924B7" w:rsidRDefault="009924B7" w:rsidP="009924B7">
            <w:r>
              <w:fldChar w:fldCharType="begin" w:fldLock="1"/>
            </w:r>
            <w:r>
              <w:instrText>MERGEFIELD Att.Name</w:instrText>
            </w:r>
            <w:r>
              <w:fldChar w:fldCharType="separate"/>
            </w:r>
            <w:r>
              <w:t>vennoot</w:t>
            </w:r>
            <w:r>
              <w:fldChar w:fldCharType="end"/>
            </w:r>
          </w:p>
        </w:tc>
        <w:tc>
          <w:tcPr>
            <w:tcW w:w="4500" w:type="dxa"/>
            <w:tcBorders>
              <w:top w:val="nil"/>
              <w:left w:val="nil"/>
              <w:bottom w:val="nil"/>
              <w:right w:val="nil"/>
            </w:tcBorders>
          </w:tcPr>
          <w:p w14:paraId="16D70DFC" w14:textId="77777777" w:rsidR="009924B7" w:rsidRPr="009924B7" w:rsidRDefault="009924B7" w:rsidP="009924B7">
            <w:r>
              <w:fldChar w:fldCharType="begin" w:fldLock="1"/>
            </w:r>
            <w:r>
              <w:instrText>MERGEFIELD Att.Notes</w:instrText>
            </w:r>
            <w:r>
              <w:fldChar w:fldCharType="end"/>
            </w:r>
            <w:r w:rsidRPr="009924B7">
              <w:t xml:space="preserve">De aansprakelijke persoon bij een vennootschap onder firma of </w:t>
            </w:r>
          </w:p>
          <w:p w14:paraId="5340320B" w14:textId="77777777" w:rsidR="009924B7" w:rsidRDefault="009924B7" w:rsidP="009924B7">
            <w:r>
              <w:rPr>
                <w:lang w:val="en-US"/>
              </w:rPr>
              <w:t xml:space="preserve">commanditaire vennootschap. </w:t>
            </w:r>
          </w:p>
        </w:tc>
      </w:tr>
      <w:tr w:rsidR="009924B7" w14:paraId="5FE9E108" w14:textId="77777777" w:rsidTr="009924B7">
        <w:tc>
          <w:tcPr>
            <w:tcW w:w="1710" w:type="dxa"/>
            <w:tcBorders>
              <w:top w:val="nil"/>
              <w:left w:val="nil"/>
              <w:bottom w:val="nil"/>
              <w:right w:val="nil"/>
            </w:tcBorders>
          </w:tcPr>
          <w:p w14:paraId="2A95DAA2" w14:textId="77777777" w:rsidR="009924B7" w:rsidRDefault="009924B7" w:rsidP="009924B7"/>
        </w:tc>
        <w:tc>
          <w:tcPr>
            <w:tcW w:w="2970" w:type="dxa"/>
            <w:tcBorders>
              <w:top w:val="nil"/>
              <w:left w:val="nil"/>
              <w:bottom w:val="nil"/>
              <w:right w:val="nil"/>
            </w:tcBorders>
          </w:tcPr>
          <w:p w14:paraId="51F15131" w14:textId="77777777" w:rsidR="009924B7" w:rsidRDefault="009924B7" w:rsidP="009924B7"/>
        </w:tc>
        <w:tc>
          <w:tcPr>
            <w:tcW w:w="4500" w:type="dxa"/>
            <w:tcBorders>
              <w:top w:val="nil"/>
              <w:left w:val="nil"/>
              <w:bottom w:val="nil"/>
              <w:right w:val="nil"/>
            </w:tcBorders>
          </w:tcPr>
          <w:p w14:paraId="31C4A48F" w14:textId="77777777" w:rsidR="009924B7" w:rsidRDefault="009924B7" w:rsidP="009924B7"/>
        </w:tc>
        <w:bookmarkEnd w:id="1040"/>
      </w:tr>
      <w:bookmarkStart w:id="1041" w:name="BKM_8B8C049E_9876_4433_B463_67CEDEDC7F27"/>
      <w:tr w:rsidR="009924B7" w14:paraId="5F871289" w14:textId="77777777" w:rsidTr="009924B7">
        <w:tc>
          <w:tcPr>
            <w:tcW w:w="1710" w:type="dxa"/>
            <w:tcBorders>
              <w:top w:val="nil"/>
              <w:left w:val="nil"/>
              <w:bottom w:val="nil"/>
              <w:right w:val="nil"/>
            </w:tcBorders>
          </w:tcPr>
          <w:p w14:paraId="2A6ADD0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0AD34D2" w14:textId="77777777" w:rsidR="009924B7" w:rsidRDefault="009924B7" w:rsidP="009924B7">
            <w:r>
              <w:fldChar w:fldCharType="begin" w:fldLock="1"/>
            </w:r>
            <w:r>
              <w:instrText>MERGEFIELD Att.Name</w:instrText>
            </w:r>
            <w:r>
              <w:fldChar w:fldCharType="separate"/>
            </w:r>
            <w:r>
              <w:t>vereffenaar</w:t>
            </w:r>
            <w:r>
              <w:fldChar w:fldCharType="end"/>
            </w:r>
          </w:p>
        </w:tc>
        <w:tc>
          <w:tcPr>
            <w:tcW w:w="4500" w:type="dxa"/>
            <w:tcBorders>
              <w:top w:val="nil"/>
              <w:left w:val="nil"/>
              <w:bottom w:val="nil"/>
              <w:right w:val="nil"/>
            </w:tcBorders>
          </w:tcPr>
          <w:p w14:paraId="6FD044BD" w14:textId="77777777" w:rsidR="009924B7" w:rsidRPr="009924B7" w:rsidRDefault="009924B7" w:rsidP="009924B7">
            <w:r>
              <w:fldChar w:fldCharType="begin" w:fldLock="1"/>
            </w:r>
            <w:r>
              <w:instrText>MERGEFIELD Att.Notes</w:instrText>
            </w:r>
            <w:r>
              <w:fldChar w:fldCharType="end"/>
            </w:r>
            <w:r w:rsidRPr="009924B7">
              <w:t xml:space="preserve">De persoon die bevoegd is om de baten van het </w:t>
            </w:r>
          </w:p>
          <w:p w14:paraId="23E9E872" w14:textId="77777777" w:rsidR="009924B7" w:rsidRDefault="009924B7" w:rsidP="009924B7">
            <w:r w:rsidRPr="009924B7">
              <w:t xml:space="preserve">samenwerkingsverband (in geval van ontbinding) te vereffenen. </w:t>
            </w:r>
          </w:p>
        </w:tc>
      </w:tr>
      <w:tr w:rsidR="009924B7" w14:paraId="75B756F4" w14:textId="77777777" w:rsidTr="009924B7">
        <w:tc>
          <w:tcPr>
            <w:tcW w:w="1710" w:type="dxa"/>
            <w:tcBorders>
              <w:top w:val="nil"/>
              <w:left w:val="nil"/>
              <w:bottom w:val="nil"/>
              <w:right w:val="nil"/>
            </w:tcBorders>
          </w:tcPr>
          <w:p w14:paraId="5BDF09A7" w14:textId="77777777" w:rsidR="009924B7" w:rsidRDefault="009924B7" w:rsidP="009924B7"/>
        </w:tc>
        <w:tc>
          <w:tcPr>
            <w:tcW w:w="2970" w:type="dxa"/>
            <w:tcBorders>
              <w:top w:val="nil"/>
              <w:left w:val="nil"/>
              <w:bottom w:val="nil"/>
              <w:right w:val="nil"/>
            </w:tcBorders>
          </w:tcPr>
          <w:p w14:paraId="16823D7D" w14:textId="77777777" w:rsidR="009924B7" w:rsidRDefault="009924B7" w:rsidP="009924B7"/>
        </w:tc>
        <w:tc>
          <w:tcPr>
            <w:tcW w:w="4500" w:type="dxa"/>
            <w:tcBorders>
              <w:top w:val="nil"/>
              <w:left w:val="nil"/>
              <w:bottom w:val="nil"/>
              <w:right w:val="nil"/>
            </w:tcBorders>
          </w:tcPr>
          <w:p w14:paraId="1D7D9484" w14:textId="77777777" w:rsidR="009924B7" w:rsidRDefault="009924B7" w:rsidP="009924B7"/>
        </w:tc>
        <w:bookmarkEnd w:id="1041"/>
      </w:tr>
      <w:bookmarkStart w:id="1042" w:name="BKM_624ED9FE_A5E7_442a_977E_0F58198C3786"/>
      <w:tr w:rsidR="009924B7" w14:paraId="0B7C835F" w14:textId="77777777" w:rsidTr="009924B7">
        <w:tc>
          <w:tcPr>
            <w:tcW w:w="1710" w:type="dxa"/>
            <w:tcBorders>
              <w:top w:val="nil"/>
              <w:left w:val="nil"/>
              <w:bottom w:val="nil"/>
              <w:right w:val="nil"/>
            </w:tcBorders>
          </w:tcPr>
          <w:p w14:paraId="158FC80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7F971E9" w14:textId="77777777" w:rsidR="009924B7" w:rsidRDefault="009924B7" w:rsidP="009924B7">
            <w:r>
              <w:fldChar w:fldCharType="begin" w:fldLock="1"/>
            </w:r>
            <w:r>
              <w:instrText>MERGEFIELD Att.Name</w:instrText>
            </w:r>
            <w:r>
              <w:fldChar w:fldCharType="separate"/>
            </w:r>
            <w:r>
              <w:t>bestuurder</w:t>
            </w:r>
            <w:r>
              <w:fldChar w:fldCharType="end"/>
            </w:r>
          </w:p>
        </w:tc>
        <w:tc>
          <w:tcPr>
            <w:tcW w:w="4500" w:type="dxa"/>
            <w:tcBorders>
              <w:top w:val="nil"/>
              <w:left w:val="nil"/>
              <w:bottom w:val="nil"/>
              <w:right w:val="nil"/>
            </w:tcBorders>
          </w:tcPr>
          <w:p w14:paraId="4793C86B" w14:textId="77777777" w:rsidR="009924B7" w:rsidRDefault="009924B7" w:rsidP="009924B7">
            <w:r>
              <w:fldChar w:fldCharType="begin" w:fldLock="1"/>
            </w:r>
            <w:r>
              <w:instrText>MERGEFIELD Att.Notes</w:instrText>
            </w:r>
            <w:r>
              <w:fldChar w:fldCharType="separate"/>
            </w:r>
            <w:r>
              <w:t>De bestuurder van een rechtspersoon.</w:t>
            </w:r>
            <w:r>
              <w:fldChar w:fldCharType="end"/>
            </w:r>
          </w:p>
        </w:tc>
      </w:tr>
      <w:tr w:rsidR="009924B7" w14:paraId="54FE551F" w14:textId="77777777" w:rsidTr="009924B7">
        <w:tc>
          <w:tcPr>
            <w:tcW w:w="1710" w:type="dxa"/>
            <w:tcBorders>
              <w:top w:val="nil"/>
              <w:left w:val="nil"/>
              <w:bottom w:val="nil"/>
              <w:right w:val="nil"/>
            </w:tcBorders>
          </w:tcPr>
          <w:p w14:paraId="42C88677" w14:textId="77777777" w:rsidR="009924B7" w:rsidRDefault="009924B7" w:rsidP="009924B7"/>
        </w:tc>
        <w:tc>
          <w:tcPr>
            <w:tcW w:w="2970" w:type="dxa"/>
            <w:tcBorders>
              <w:top w:val="nil"/>
              <w:left w:val="nil"/>
              <w:bottom w:val="nil"/>
              <w:right w:val="nil"/>
            </w:tcBorders>
          </w:tcPr>
          <w:p w14:paraId="21DB4A7D" w14:textId="77777777" w:rsidR="009924B7" w:rsidRDefault="009924B7" w:rsidP="009924B7"/>
        </w:tc>
        <w:tc>
          <w:tcPr>
            <w:tcW w:w="4500" w:type="dxa"/>
            <w:tcBorders>
              <w:top w:val="nil"/>
              <w:left w:val="nil"/>
              <w:bottom w:val="nil"/>
              <w:right w:val="nil"/>
            </w:tcBorders>
          </w:tcPr>
          <w:p w14:paraId="74C56D48" w14:textId="77777777" w:rsidR="009924B7" w:rsidRDefault="009924B7" w:rsidP="009924B7"/>
        </w:tc>
        <w:bookmarkEnd w:id="1042"/>
      </w:tr>
      <w:bookmarkStart w:id="1043" w:name="BKM_1C8DDDF2_D1AC_4bc8_80AE_79EC9893AC5B"/>
      <w:tr w:rsidR="009924B7" w14:paraId="757A6B8C" w14:textId="77777777" w:rsidTr="009924B7">
        <w:tc>
          <w:tcPr>
            <w:tcW w:w="1710" w:type="dxa"/>
            <w:tcBorders>
              <w:top w:val="nil"/>
              <w:left w:val="nil"/>
              <w:bottom w:val="nil"/>
              <w:right w:val="nil"/>
            </w:tcBorders>
          </w:tcPr>
          <w:p w14:paraId="3C146AB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64FC4C0" w14:textId="77777777" w:rsidR="009924B7" w:rsidRDefault="009924B7" w:rsidP="009924B7">
            <w:r>
              <w:fldChar w:fldCharType="begin" w:fldLock="1"/>
            </w:r>
            <w:r>
              <w:instrText>MERGEFIELD Att.Name</w:instrText>
            </w:r>
            <w:r>
              <w:fldChar w:fldCharType="separate"/>
            </w:r>
            <w:r>
              <w:t>lid van het besturend orgaan</w:t>
            </w:r>
            <w:r>
              <w:fldChar w:fldCharType="end"/>
            </w:r>
          </w:p>
        </w:tc>
        <w:tc>
          <w:tcPr>
            <w:tcW w:w="4500" w:type="dxa"/>
            <w:tcBorders>
              <w:top w:val="nil"/>
              <w:left w:val="nil"/>
              <w:bottom w:val="nil"/>
              <w:right w:val="nil"/>
            </w:tcBorders>
          </w:tcPr>
          <w:p w14:paraId="6D3BEFC2" w14:textId="77777777" w:rsidR="009924B7" w:rsidRPr="009924B7" w:rsidRDefault="009924B7" w:rsidP="009924B7">
            <w:r>
              <w:fldChar w:fldCharType="begin" w:fldLock="1"/>
            </w:r>
            <w:r>
              <w:instrText>MERGEFIELD Att.Notes</w:instrText>
            </w:r>
            <w:r>
              <w:fldChar w:fldCharType="end"/>
            </w:r>
            <w:r w:rsidRPr="009924B7">
              <w:t xml:space="preserve">Een persoon die een bestuursfunctie heeft bij een Europese naamloze </w:t>
            </w:r>
          </w:p>
          <w:p w14:paraId="2F69E8FA" w14:textId="77777777" w:rsidR="009924B7" w:rsidRPr="009924B7" w:rsidRDefault="009924B7" w:rsidP="009924B7">
            <w:r w:rsidRPr="009924B7">
              <w:t xml:space="preserve">vennootschap (SE) of Europese coöperatieve vennootschap (SCE) </w:t>
            </w:r>
          </w:p>
          <w:p w14:paraId="0D1B9045" w14:textId="77777777" w:rsidR="009924B7" w:rsidRDefault="009924B7" w:rsidP="009924B7">
            <w:r w:rsidRPr="009924B7">
              <w:t>indien de SE of SCE is ingericht volgens het monistisch stelsel.</w:t>
            </w:r>
          </w:p>
        </w:tc>
      </w:tr>
      <w:tr w:rsidR="009924B7" w14:paraId="316E69C7" w14:textId="77777777" w:rsidTr="009924B7">
        <w:tc>
          <w:tcPr>
            <w:tcW w:w="1710" w:type="dxa"/>
            <w:tcBorders>
              <w:top w:val="nil"/>
              <w:left w:val="nil"/>
              <w:bottom w:val="nil"/>
              <w:right w:val="nil"/>
            </w:tcBorders>
          </w:tcPr>
          <w:p w14:paraId="747CDACF" w14:textId="77777777" w:rsidR="009924B7" w:rsidRDefault="009924B7" w:rsidP="009924B7"/>
        </w:tc>
        <w:tc>
          <w:tcPr>
            <w:tcW w:w="2970" w:type="dxa"/>
            <w:tcBorders>
              <w:top w:val="nil"/>
              <w:left w:val="nil"/>
              <w:bottom w:val="nil"/>
              <w:right w:val="nil"/>
            </w:tcBorders>
          </w:tcPr>
          <w:p w14:paraId="74E32843" w14:textId="77777777" w:rsidR="009924B7" w:rsidRDefault="009924B7" w:rsidP="009924B7"/>
        </w:tc>
        <w:tc>
          <w:tcPr>
            <w:tcW w:w="4500" w:type="dxa"/>
            <w:tcBorders>
              <w:top w:val="nil"/>
              <w:left w:val="nil"/>
              <w:bottom w:val="nil"/>
              <w:right w:val="nil"/>
            </w:tcBorders>
          </w:tcPr>
          <w:p w14:paraId="498C964A" w14:textId="77777777" w:rsidR="009924B7" w:rsidRDefault="009924B7" w:rsidP="009924B7"/>
        </w:tc>
        <w:bookmarkEnd w:id="1043"/>
      </w:tr>
      <w:bookmarkStart w:id="1044" w:name="BKM_9F731620_8897_48fb_85EA_3D1C9E738E0B"/>
      <w:tr w:rsidR="009924B7" w14:paraId="61E85836" w14:textId="77777777" w:rsidTr="009924B7">
        <w:tc>
          <w:tcPr>
            <w:tcW w:w="1710" w:type="dxa"/>
            <w:tcBorders>
              <w:top w:val="nil"/>
              <w:left w:val="nil"/>
              <w:bottom w:val="nil"/>
              <w:right w:val="nil"/>
            </w:tcBorders>
          </w:tcPr>
          <w:p w14:paraId="73DCC96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827C457" w14:textId="77777777" w:rsidR="009924B7" w:rsidRDefault="009924B7" w:rsidP="009924B7">
            <w:r>
              <w:fldChar w:fldCharType="begin" w:fldLock="1"/>
            </w:r>
            <w:r>
              <w:instrText>MERGEFIELD Att.Name</w:instrText>
            </w:r>
            <w:r>
              <w:fldChar w:fldCharType="separate"/>
            </w:r>
            <w:r>
              <w:t>lid van het leidinggevend orgaan</w:t>
            </w:r>
            <w:r>
              <w:fldChar w:fldCharType="end"/>
            </w:r>
          </w:p>
        </w:tc>
        <w:tc>
          <w:tcPr>
            <w:tcW w:w="4500" w:type="dxa"/>
            <w:tcBorders>
              <w:top w:val="nil"/>
              <w:left w:val="nil"/>
              <w:bottom w:val="nil"/>
              <w:right w:val="nil"/>
            </w:tcBorders>
          </w:tcPr>
          <w:p w14:paraId="28A43FE8" w14:textId="77777777" w:rsidR="009924B7" w:rsidRPr="009924B7" w:rsidRDefault="009924B7" w:rsidP="009924B7">
            <w:r>
              <w:fldChar w:fldCharType="begin" w:fldLock="1"/>
            </w:r>
            <w:r>
              <w:instrText>MERGEFIELD Att.Notes</w:instrText>
            </w:r>
            <w:r>
              <w:fldChar w:fldCharType="end"/>
            </w:r>
            <w:r w:rsidRPr="009924B7">
              <w:t xml:space="preserve">Een persoon die een bestuursfunctie heeft bij een Europese naamloze </w:t>
            </w:r>
          </w:p>
          <w:p w14:paraId="40347C53" w14:textId="77777777" w:rsidR="009924B7" w:rsidRPr="009924B7" w:rsidRDefault="009924B7" w:rsidP="009924B7">
            <w:r w:rsidRPr="009924B7">
              <w:t xml:space="preserve">vennootschap (SE) of Europese coöperatieve vennootschap (SCE) </w:t>
            </w:r>
          </w:p>
          <w:p w14:paraId="38925C36" w14:textId="77777777" w:rsidR="009924B7" w:rsidRDefault="009924B7" w:rsidP="009924B7">
            <w:r w:rsidRPr="009924B7">
              <w:t xml:space="preserve">indien de SE of SCE is ingericht volgens het dualistisch stelsel. </w:t>
            </w:r>
          </w:p>
        </w:tc>
      </w:tr>
      <w:tr w:rsidR="009924B7" w14:paraId="1DC7CA64" w14:textId="77777777" w:rsidTr="009924B7">
        <w:tc>
          <w:tcPr>
            <w:tcW w:w="1710" w:type="dxa"/>
            <w:tcBorders>
              <w:top w:val="nil"/>
              <w:left w:val="nil"/>
              <w:bottom w:val="nil"/>
              <w:right w:val="nil"/>
            </w:tcBorders>
          </w:tcPr>
          <w:p w14:paraId="298CEC3B" w14:textId="77777777" w:rsidR="009924B7" w:rsidRDefault="009924B7" w:rsidP="009924B7"/>
        </w:tc>
        <w:tc>
          <w:tcPr>
            <w:tcW w:w="2970" w:type="dxa"/>
            <w:tcBorders>
              <w:top w:val="nil"/>
              <w:left w:val="nil"/>
              <w:bottom w:val="nil"/>
              <w:right w:val="nil"/>
            </w:tcBorders>
          </w:tcPr>
          <w:p w14:paraId="1E4F5A65" w14:textId="77777777" w:rsidR="009924B7" w:rsidRDefault="009924B7" w:rsidP="009924B7"/>
        </w:tc>
        <w:tc>
          <w:tcPr>
            <w:tcW w:w="4500" w:type="dxa"/>
            <w:tcBorders>
              <w:top w:val="nil"/>
              <w:left w:val="nil"/>
              <w:bottom w:val="nil"/>
              <w:right w:val="nil"/>
            </w:tcBorders>
          </w:tcPr>
          <w:p w14:paraId="654B88B1" w14:textId="77777777" w:rsidR="009924B7" w:rsidRDefault="009924B7" w:rsidP="009924B7"/>
        </w:tc>
        <w:bookmarkEnd w:id="1044"/>
      </w:tr>
      <w:bookmarkStart w:id="1045" w:name="BKM_E983A46E_C76F_400a_857B_9995B2FDA825"/>
      <w:tr w:rsidR="009924B7" w14:paraId="4EBE8587" w14:textId="77777777" w:rsidTr="009924B7">
        <w:tc>
          <w:tcPr>
            <w:tcW w:w="1710" w:type="dxa"/>
            <w:tcBorders>
              <w:top w:val="nil"/>
              <w:left w:val="nil"/>
              <w:bottom w:val="nil"/>
              <w:right w:val="nil"/>
            </w:tcBorders>
          </w:tcPr>
          <w:p w14:paraId="14AC1AE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98FADDC" w14:textId="77777777" w:rsidR="009924B7" w:rsidRDefault="009924B7" w:rsidP="009924B7">
            <w:r>
              <w:fldChar w:fldCharType="begin" w:fldLock="1"/>
            </w:r>
            <w:r>
              <w:instrText>MERGEFIELD Att.Name</w:instrText>
            </w:r>
            <w:r>
              <w:fldChar w:fldCharType="separate"/>
            </w:r>
            <w:r>
              <w:t>persoon krachten statuten bevoegd bij ontstentenis of belet van de bestuurders</w:t>
            </w:r>
            <w:r>
              <w:fldChar w:fldCharType="end"/>
            </w:r>
          </w:p>
        </w:tc>
        <w:tc>
          <w:tcPr>
            <w:tcW w:w="4500" w:type="dxa"/>
            <w:tcBorders>
              <w:top w:val="nil"/>
              <w:left w:val="nil"/>
              <w:bottom w:val="nil"/>
              <w:right w:val="nil"/>
            </w:tcBorders>
          </w:tcPr>
          <w:p w14:paraId="080DAA64" w14:textId="77777777" w:rsidR="009924B7" w:rsidRPr="009924B7" w:rsidRDefault="009924B7" w:rsidP="009924B7">
            <w:r>
              <w:fldChar w:fldCharType="begin" w:fldLock="1"/>
            </w:r>
            <w:r>
              <w:instrText>MERGEFIELD Att.Notes</w:instrText>
            </w:r>
            <w:r>
              <w:fldChar w:fldCharType="end"/>
            </w:r>
            <w:r w:rsidRPr="009924B7">
              <w:t xml:space="preserve">De persoon die namens het bestuur optreedt indien het bestuur belet is </w:t>
            </w:r>
          </w:p>
          <w:p w14:paraId="0F4E6D29" w14:textId="77777777" w:rsidR="009924B7" w:rsidRDefault="009924B7" w:rsidP="009924B7">
            <w:r w:rsidRPr="009924B7">
              <w:t xml:space="preserve">haar bestuursfunctie uit te oefenen. </w:t>
            </w:r>
          </w:p>
        </w:tc>
      </w:tr>
      <w:tr w:rsidR="009924B7" w14:paraId="43CE6484" w14:textId="77777777" w:rsidTr="009924B7">
        <w:tc>
          <w:tcPr>
            <w:tcW w:w="1710" w:type="dxa"/>
            <w:tcBorders>
              <w:top w:val="nil"/>
              <w:left w:val="nil"/>
              <w:bottom w:val="nil"/>
              <w:right w:val="nil"/>
            </w:tcBorders>
          </w:tcPr>
          <w:p w14:paraId="7E155864" w14:textId="77777777" w:rsidR="009924B7" w:rsidRDefault="009924B7" w:rsidP="009924B7"/>
        </w:tc>
        <w:tc>
          <w:tcPr>
            <w:tcW w:w="2970" w:type="dxa"/>
            <w:tcBorders>
              <w:top w:val="nil"/>
              <w:left w:val="nil"/>
              <w:bottom w:val="nil"/>
              <w:right w:val="nil"/>
            </w:tcBorders>
          </w:tcPr>
          <w:p w14:paraId="13ECF80E" w14:textId="77777777" w:rsidR="009924B7" w:rsidRDefault="009924B7" w:rsidP="009924B7"/>
        </w:tc>
        <w:tc>
          <w:tcPr>
            <w:tcW w:w="4500" w:type="dxa"/>
            <w:tcBorders>
              <w:top w:val="nil"/>
              <w:left w:val="nil"/>
              <w:bottom w:val="nil"/>
              <w:right w:val="nil"/>
            </w:tcBorders>
          </w:tcPr>
          <w:p w14:paraId="04F4F101" w14:textId="77777777" w:rsidR="009924B7" w:rsidRDefault="009924B7" w:rsidP="009924B7"/>
        </w:tc>
        <w:bookmarkEnd w:id="1045"/>
      </w:tr>
      <w:bookmarkStart w:id="1046" w:name="BKM_1A6AE7A3_1E98_4e13_885E_BE5663DC4F92"/>
      <w:tr w:rsidR="009924B7" w14:paraId="6FB6F3F2" w14:textId="77777777" w:rsidTr="009924B7">
        <w:tc>
          <w:tcPr>
            <w:tcW w:w="1710" w:type="dxa"/>
            <w:tcBorders>
              <w:top w:val="nil"/>
              <w:left w:val="nil"/>
              <w:bottom w:val="nil"/>
              <w:right w:val="nil"/>
            </w:tcBorders>
          </w:tcPr>
          <w:p w14:paraId="5FF2FBC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7B23413" w14:textId="77777777" w:rsidR="009924B7" w:rsidRDefault="009924B7" w:rsidP="009924B7">
            <w:r>
              <w:fldChar w:fldCharType="begin" w:fldLock="1"/>
            </w:r>
            <w:r>
              <w:instrText>MERGEFIELD Att.Name</w:instrText>
            </w:r>
            <w:r>
              <w:fldChar w:fldCharType="separate"/>
            </w:r>
            <w:r>
              <w:t>beheerder</w:t>
            </w:r>
            <w:r>
              <w:fldChar w:fldCharType="end"/>
            </w:r>
          </w:p>
        </w:tc>
        <w:tc>
          <w:tcPr>
            <w:tcW w:w="4500" w:type="dxa"/>
            <w:tcBorders>
              <w:top w:val="nil"/>
              <w:left w:val="nil"/>
              <w:bottom w:val="nil"/>
              <w:right w:val="nil"/>
            </w:tcBorders>
          </w:tcPr>
          <w:p w14:paraId="5A847F83" w14:textId="77777777" w:rsidR="009924B7" w:rsidRPr="009924B7" w:rsidRDefault="009924B7" w:rsidP="009924B7">
            <w:r>
              <w:fldChar w:fldCharType="begin" w:fldLock="1"/>
            </w:r>
            <w:r>
              <w:instrText>MERGEFIELD Att.Notes</w:instrText>
            </w:r>
            <w:r>
              <w:fldChar w:fldCharType="end"/>
            </w:r>
            <w:r w:rsidRPr="009924B7">
              <w:t xml:space="preserve">De beheerder (gemachtigde) namens een (buitenlandse) rechtspersoon </w:t>
            </w:r>
          </w:p>
          <w:p w14:paraId="281CB0CA" w14:textId="77777777" w:rsidR="009924B7" w:rsidRDefault="009924B7" w:rsidP="009924B7">
            <w:r>
              <w:rPr>
                <w:lang w:val="en-US"/>
              </w:rPr>
              <w:t xml:space="preserve">of vennootschap. </w:t>
            </w:r>
          </w:p>
        </w:tc>
      </w:tr>
      <w:tr w:rsidR="009924B7" w14:paraId="6AD570EB" w14:textId="77777777" w:rsidTr="009924B7">
        <w:tc>
          <w:tcPr>
            <w:tcW w:w="1710" w:type="dxa"/>
            <w:tcBorders>
              <w:top w:val="nil"/>
              <w:left w:val="nil"/>
              <w:bottom w:val="nil"/>
              <w:right w:val="nil"/>
            </w:tcBorders>
          </w:tcPr>
          <w:p w14:paraId="58B97E74" w14:textId="77777777" w:rsidR="009924B7" w:rsidRDefault="009924B7" w:rsidP="009924B7"/>
        </w:tc>
        <w:tc>
          <w:tcPr>
            <w:tcW w:w="2970" w:type="dxa"/>
            <w:tcBorders>
              <w:top w:val="nil"/>
              <w:left w:val="nil"/>
              <w:bottom w:val="nil"/>
              <w:right w:val="nil"/>
            </w:tcBorders>
          </w:tcPr>
          <w:p w14:paraId="5F35056D" w14:textId="77777777" w:rsidR="009924B7" w:rsidRDefault="009924B7" w:rsidP="009924B7"/>
        </w:tc>
        <w:tc>
          <w:tcPr>
            <w:tcW w:w="4500" w:type="dxa"/>
            <w:tcBorders>
              <w:top w:val="nil"/>
              <w:left w:val="nil"/>
              <w:bottom w:val="nil"/>
              <w:right w:val="nil"/>
            </w:tcBorders>
          </w:tcPr>
          <w:p w14:paraId="101E05E9" w14:textId="77777777" w:rsidR="009924B7" w:rsidRDefault="009924B7" w:rsidP="009924B7"/>
        </w:tc>
        <w:bookmarkEnd w:id="1046"/>
      </w:tr>
      <w:bookmarkStart w:id="1047" w:name="BKM_052D45E9_36C6_4574_BB85_E4E8C7A4F1CA"/>
      <w:tr w:rsidR="009924B7" w14:paraId="32BDB0DD" w14:textId="77777777" w:rsidTr="009924B7">
        <w:tc>
          <w:tcPr>
            <w:tcW w:w="1710" w:type="dxa"/>
            <w:tcBorders>
              <w:top w:val="nil"/>
              <w:left w:val="nil"/>
              <w:bottom w:val="nil"/>
              <w:right w:val="nil"/>
            </w:tcBorders>
          </w:tcPr>
          <w:p w14:paraId="1959C6D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42D9C97" w14:textId="77777777" w:rsidR="009924B7" w:rsidRDefault="009924B7" w:rsidP="009924B7">
            <w:r>
              <w:fldChar w:fldCharType="begin" w:fldLock="1"/>
            </w:r>
            <w:r>
              <w:instrText>MERGEFIELD Att.Name</w:instrText>
            </w:r>
            <w:r>
              <w:fldChar w:fldCharType="separate"/>
            </w:r>
            <w:r>
              <w:t>boekhouder</w:t>
            </w:r>
            <w:r>
              <w:fldChar w:fldCharType="end"/>
            </w:r>
          </w:p>
        </w:tc>
        <w:tc>
          <w:tcPr>
            <w:tcW w:w="4500" w:type="dxa"/>
            <w:tcBorders>
              <w:top w:val="nil"/>
              <w:left w:val="nil"/>
              <w:bottom w:val="nil"/>
              <w:right w:val="nil"/>
            </w:tcBorders>
          </w:tcPr>
          <w:p w14:paraId="04DD2413" w14:textId="77777777" w:rsidR="009924B7" w:rsidRDefault="009924B7" w:rsidP="009924B7">
            <w:r>
              <w:fldChar w:fldCharType="begin" w:fldLock="1"/>
            </w:r>
            <w:r>
              <w:instrText>MERGEFIELD Att.Notes</w:instrText>
            </w:r>
            <w:r>
              <w:fldChar w:fldCharType="separate"/>
            </w:r>
            <w:r>
              <w:t xml:space="preserve">De boekhouder van een rederij. </w:t>
            </w:r>
            <w:r>
              <w:fldChar w:fldCharType="end"/>
            </w:r>
          </w:p>
        </w:tc>
      </w:tr>
      <w:tr w:rsidR="009924B7" w14:paraId="5F845A11" w14:textId="77777777" w:rsidTr="009924B7">
        <w:tc>
          <w:tcPr>
            <w:tcW w:w="1710" w:type="dxa"/>
            <w:tcBorders>
              <w:top w:val="nil"/>
              <w:left w:val="nil"/>
              <w:bottom w:val="nil"/>
              <w:right w:val="nil"/>
            </w:tcBorders>
          </w:tcPr>
          <w:p w14:paraId="3236DE76" w14:textId="77777777" w:rsidR="009924B7" w:rsidRDefault="009924B7" w:rsidP="009924B7"/>
        </w:tc>
        <w:tc>
          <w:tcPr>
            <w:tcW w:w="2970" w:type="dxa"/>
            <w:tcBorders>
              <w:top w:val="nil"/>
              <w:left w:val="nil"/>
              <w:bottom w:val="nil"/>
              <w:right w:val="nil"/>
            </w:tcBorders>
          </w:tcPr>
          <w:p w14:paraId="7E0115FA" w14:textId="77777777" w:rsidR="009924B7" w:rsidRDefault="009924B7" w:rsidP="009924B7"/>
        </w:tc>
        <w:tc>
          <w:tcPr>
            <w:tcW w:w="4500" w:type="dxa"/>
            <w:tcBorders>
              <w:top w:val="nil"/>
              <w:left w:val="nil"/>
              <w:bottom w:val="nil"/>
              <w:right w:val="nil"/>
            </w:tcBorders>
          </w:tcPr>
          <w:p w14:paraId="0AB5121B" w14:textId="77777777" w:rsidR="009924B7" w:rsidRDefault="009924B7" w:rsidP="009924B7"/>
        </w:tc>
        <w:bookmarkEnd w:id="1047"/>
      </w:tr>
      <w:bookmarkStart w:id="1048" w:name="BKM_8941363F_5A34_49a6_82A8_781C3291192B"/>
      <w:tr w:rsidR="009924B7" w14:paraId="472FD4D2" w14:textId="77777777" w:rsidTr="009924B7">
        <w:tc>
          <w:tcPr>
            <w:tcW w:w="1710" w:type="dxa"/>
            <w:tcBorders>
              <w:top w:val="nil"/>
              <w:left w:val="nil"/>
              <w:bottom w:val="nil"/>
              <w:right w:val="nil"/>
            </w:tcBorders>
          </w:tcPr>
          <w:p w14:paraId="73802A3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6E0A3B4" w14:textId="77777777" w:rsidR="009924B7" w:rsidRDefault="009924B7" w:rsidP="009924B7">
            <w:r>
              <w:fldChar w:fldCharType="begin" w:fldLock="1"/>
            </w:r>
            <w:r>
              <w:instrText>MERGEFIELD Att.Name</w:instrText>
            </w:r>
            <w:r>
              <w:fldChar w:fldCharType="separate"/>
            </w:r>
            <w:r>
              <w:t>gevolmachtigde</w:t>
            </w:r>
            <w:r>
              <w:fldChar w:fldCharType="end"/>
            </w:r>
          </w:p>
        </w:tc>
        <w:tc>
          <w:tcPr>
            <w:tcW w:w="4500" w:type="dxa"/>
            <w:tcBorders>
              <w:top w:val="nil"/>
              <w:left w:val="nil"/>
              <w:bottom w:val="nil"/>
              <w:right w:val="nil"/>
            </w:tcBorders>
          </w:tcPr>
          <w:p w14:paraId="42F4DF85" w14:textId="77777777" w:rsidR="009924B7" w:rsidRDefault="009924B7" w:rsidP="009924B7">
            <w:r>
              <w:fldChar w:fldCharType="begin" w:fldLock="1"/>
            </w:r>
            <w:r>
              <w:instrText>MERGEFIELD Att.Notes</w:instrText>
            </w:r>
            <w:r>
              <w:fldChar w:fldCharType="separate"/>
            </w:r>
            <w:r>
              <w:t xml:space="preserve">De persoon die een volmacht heeft gekregen. </w:t>
            </w:r>
            <w:r>
              <w:fldChar w:fldCharType="end"/>
            </w:r>
          </w:p>
        </w:tc>
      </w:tr>
      <w:tr w:rsidR="009924B7" w14:paraId="0922C908" w14:textId="77777777" w:rsidTr="009924B7">
        <w:tc>
          <w:tcPr>
            <w:tcW w:w="1710" w:type="dxa"/>
            <w:tcBorders>
              <w:top w:val="nil"/>
              <w:left w:val="nil"/>
              <w:bottom w:val="nil"/>
              <w:right w:val="nil"/>
            </w:tcBorders>
          </w:tcPr>
          <w:p w14:paraId="11045E86" w14:textId="77777777" w:rsidR="009924B7" w:rsidRDefault="009924B7" w:rsidP="009924B7"/>
        </w:tc>
        <w:tc>
          <w:tcPr>
            <w:tcW w:w="2970" w:type="dxa"/>
            <w:tcBorders>
              <w:top w:val="nil"/>
              <w:left w:val="nil"/>
              <w:bottom w:val="nil"/>
              <w:right w:val="nil"/>
            </w:tcBorders>
          </w:tcPr>
          <w:p w14:paraId="6FAAF32C" w14:textId="77777777" w:rsidR="009924B7" w:rsidRDefault="009924B7" w:rsidP="009924B7"/>
        </w:tc>
        <w:tc>
          <w:tcPr>
            <w:tcW w:w="4500" w:type="dxa"/>
            <w:tcBorders>
              <w:top w:val="nil"/>
              <w:left w:val="nil"/>
              <w:bottom w:val="nil"/>
              <w:right w:val="nil"/>
            </w:tcBorders>
          </w:tcPr>
          <w:p w14:paraId="0C3FDD8B" w14:textId="77777777" w:rsidR="009924B7" w:rsidRDefault="009924B7" w:rsidP="009924B7"/>
        </w:tc>
        <w:bookmarkEnd w:id="1048"/>
      </w:tr>
      <w:bookmarkStart w:id="1049" w:name="BKM_2A6765CD_1572_44c9_B931_DA177E0FD48B"/>
      <w:tr w:rsidR="009924B7" w14:paraId="2BF49371" w14:textId="77777777" w:rsidTr="009924B7">
        <w:tc>
          <w:tcPr>
            <w:tcW w:w="1710" w:type="dxa"/>
            <w:tcBorders>
              <w:top w:val="nil"/>
              <w:left w:val="nil"/>
              <w:bottom w:val="nil"/>
              <w:right w:val="nil"/>
            </w:tcBorders>
          </w:tcPr>
          <w:p w14:paraId="1686FFD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4119CF7" w14:textId="77777777" w:rsidR="009924B7" w:rsidRDefault="009924B7" w:rsidP="009924B7">
            <w:r>
              <w:fldChar w:fldCharType="begin" w:fldLock="1"/>
            </w:r>
            <w:r>
              <w:instrText>MERGEFIELD Att.Name</w:instrText>
            </w:r>
            <w:r>
              <w:fldChar w:fldCharType="separate"/>
            </w:r>
            <w:r>
              <w:t>handelsagent</w:t>
            </w:r>
            <w:r>
              <w:fldChar w:fldCharType="end"/>
            </w:r>
          </w:p>
        </w:tc>
        <w:tc>
          <w:tcPr>
            <w:tcW w:w="4500" w:type="dxa"/>
            <w:tcBorders>
              <w:top w:val="nil"/>
              <w:left w:val="nil"/>
              <w:bottom w:val="nil"/>
              <w:right w:val="nil"/>
            </w:tcBorders>
          </w:tcPr>
          <w:p w14:paraId="42BFA2F8" w14:textId="77777777" w:rsidR="009924B7" w:rsidRPr="009924B7" w:rsidRDefault="009924B7" w:rsidP="009924B7">
            <w:r>
              <w:fldChar w:fldCharType="begin" w:fldLock="1"/>
            </w:r>
            <w:r>
              <w:instrText>MERGEFIELD Att.Notes</w:instrText>
            </w:r>
            <w:r>
              <w:fldChar w:fldCharType="end"/>
            </w:r>
            <w:r w:rsidRPr="009924B7">
              <w:t xml:space="preserve">De persoon die handelt namens een andere persoon (dit kan een </w:t>
            </w:r>
          </w:p>
          <w:p w14:paraId="4CDBEBDE" w14:textId="77777777" w:rsidR="009924B7" w:rsidRDefault="009924B7" w:rsidP="009924B7">
            <w:r w:rsidRPr="009924B7">
              <w:t xml:space="preserve">eenmanszaak, rechtspersoon of samenwerkingsverband zijn). </w:t>
            </w:r>
          </w:p>
        </w:tc>
      </w:tr>
      <w:tr w:rsidR="009924B7" w14:paraId="1DA28BDE" w14:textId="77777777" w:rsidTr="009924B7">
        <w:tc>
          <w:tcPr>
            <w:tcW w:w="1710" w:type="dxa"/>
            <w:tcBorders>
              <w:top w:val="nil"/>
              <w:left w:val="nil"/>
              <w:bottom w:val="nil"/>
              <w:right w:val="nil"/>
            </w:tcBorders>
          </w:tcPr>
          <w:p w14:paraId="60C93030" w14:textId="77777777" w:rsidR="009924B7" w:rsidRDefault="009924B7" w:rsidP="009924B7"/>
        </w:tc>
        <w:tc>
          <w:tcPr>
            <w:tcW w:w="2970" w:type="dxa"/>
            <w:tcBorders>
              <w:top w:val="nil"/>
              <w:left w:val="nil"/>
              <w:bottom w:val="nil"/>
              <w:right w:val="nil"/>
            </w:tcBorders>
          </w:tcPr>
          <w:p w14:paraId="214A8EFC" w14:textId="77777777" w:rsidR="009924B7" w:rsidRDefault="009924B7" w:rsidP="009924B7"/>
        </w:tc>
        <w:tc>
          <w:tcPr>
            <w:tcW w:w="4500" w:type="dxa"/>
            <w:tcBorders>
              <w:top w:val="nil"/>
              <w:left w:val="nil"/>
              <w:bottom w:val="nil"/>
              <w:right w:val="nil"/>
            </w:tcBorders>
          </w:tcPr>
          <w:p w14:paraId="445C2274" w14:textId="77777777" w:rsidR="009924B7" w:rsidRDefault="009924B7" w:rsidP="009924B7"/>
        </w:tc>
        <w:bookmarkEnd w:id="1049"/>
      </w:tr>
      <w:bookmarkStart w:id="1050" w:name="BKM_B54FA9B8_727D_4b3b_9CA3_E57924612E70"/>
      <w:tr w:rsidR="009924B7" w14:paraId="30B1DA02" w14:textId="77777777" w:rsidTr="009924B7">
        <w:tc>
          <w:tcPr>
            <w:tcW w:w="1710" w:type="dxa"/>
            <w:tcBorders>
              <w:top w:val="nil"/>
              <w:left w:val="nil"/>
              <w:bottom w:val="nil"/>
              <w:right w:val="nil"/>
            </w:tcBorders>
          </w:tcPr>
          <w:p w14:paraId="7FDC815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959C6B5" w14:textId="77777777" w:rsidR="009924B7" w:rsidRDefault="009924B7" w:rsidP="009924B7">
            <w:r>
              <w:fldChar w:fldCharType="begin" w:fldLock="1"/>
            </w:r>
            <w:r>
              <w:instrText>MERGEFIELD Att.Name</w:instrText>
            </w:r>
            <w:r>
              <w:fldChar w:fldCharType="separate"/>
            </w:r>
            <w:r>
              <w:t>publiekrechtelijke rechtspersoon</w:t>
            </w:r>
            <w:r>
              <w:fldChar w:fldCharType="end"/>
            </w:r>
          </w:p>
        </w:tc>
        <w:tc>
          <w:tcPr>
            <w:tcW w:w="4500" w:type="dxa"/>
            <w:tcBorders>
              <w:top w:val="nil"/>
              <w:left w:val="nil"/>
              <w:bottom w:val="nil"/>
              <w:right w:val="nil"/>
            </w:tcBorders>
          </w:tcPr>
          <w:p w14:paraId="1428F622" w14:textId="77777777" w:rsidR="009924B7" w:rsidRPr="009924B7" w:rsidRDefault="009924B7" w:rsidP="009924B7">
            <w:r>
              <w:fldChar w:fldCharType="begin" w:fldLock="1"/>
            </w:r>
            <w:r>
              <w:instrText>MERGEFIELD Att.Notes</w:instrText>
            </w:r>
            <w:r>
              <w:fldChar w:fldCharType="end"/>
            </w:r>
            <w:r w:rsidRPr="009924B7">
              <w:t xml:space="preserve">De persoon met een volmacht tot privaatrechtelijk handelen van een </w:t>
            </w:r>
          </w:p>
          <w:p w14:paraId="02772ACE" w14:textId="77777777" w:rsidR="009924B7" w:rsidRDefault="009924B7" w:rsidP="009924B7">
            <w:r>
              <w:rPr>
                <w:lang w:val="en-US"/>
              </w:rPr>
              <w:t xml:space="preserve">publiekrechtelijke rechtspersoon. </w:t>
            </w:r>
          </w:p>
        </w:tc>
      </w:tr>
      <w:tr w:rsidR="009924B7" w14:paraId="561FC07D" w14:textId="77777777" w:rsidTr="009924B7">
        <w:tc>
          <w:tcPr>
            <w:tcW w:w="1710" w:type="dxa"/>
            <w:tcBorders>
              <w:top w:val="nil"/>
              <w:left w:val="nil"/>
              <w:bottom w:val="nil"/>
              <w:right w:val="nil"/>
            </w:tcBorders>
          </w:tcPr>
          <w:p w14:paraId="320548E9" w14:textId="77777777" w:rsidR="009924B7" w:rsidRDefault="009924B7" w:rsidP="009924B7"/>
        </w:tc>
        <w:tc>
          <w:tcPr>
            <w:tcW w:w="2970" w:type="dxa"/>
            <w:tcBorders>
              <w:top w:val="nil"/>
              <w:left w:val="nil"/>
              <w:bottom w:val="nil"/>
              <w:right w:val="nil"/>
            </w:tcBorders>
          </w:tcPr>
          <w:p w14:paraId="0FCAD662" w14:textId="77777777" w:rsidR="009924B7" w:rsidRDefault="009924B7" w:rsidP="009924B7"/>
        </w:tc>
        <w:tc>
          <w:tcPr>
            <w:tcW w:w="4500" w:type="dxa"/>
            <w:tcBorders>
              <w:top w:val="nil"/>
              <w:left w:val="nil"/>
              <w:bottom w:val="nil"/>
              <w:right w:val="nil"/>
            </w:tcBorders>
          </w:tcPr>
          <w:p w14:paraId="738F28DE" w14:textId="77777777" w:rsidR="009924B7" w:rsidRDefault="009924B7" w:rsidP="009924B7"/>
        </w:tc>
        <w:bookmarkEnd w:id="1050"/>
      </w:tr>
      <w:bookmarkStart w:id="1051" w:name="BKM_4FE8B549_5588_484f_AD69_DE985A9A7756"/>
      <w:tr w:rsidR="009924B7" w14:paraId="5F827322" w14:textId="77777777" w:rsidTr="009924B7">
        <w:tc>
          <w:tcPr>
            <w:tcW w:w="1710" w:type="dxa"/>
            <w:tcBorders>
              <w:top w:val="nil"/>
              <w:left w:val="nil"/>
              <w:bottom w:val="nil"/>
              <w:right w:val="nil"/>
            </w:tcBorders>
          </w:tcPr>
          <w:p w14:paraId="1B284E3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4D1613" w14:textId="77777777" w:rsidR="009924B7" w:rsidRDefault="009924B7" w:rsidP="009924B7">
            <w:r>
              <w:fldChar w:fldCharType="begin" w:fldLock="1"/>
            </w:r>
            <w:r>
              <w:instrText>MERGEFIELD Att.Name</w:instrText>
            </w:r>
            <w:r>
              <w:fldChar w:fldCharType="separate"/>
            </w:r>
            <w:r>
              <w:t>privaatrechtelijk gevolmachtigde</w:t>
            </w:r>
            <w:r>
              <w:fldChar w:fldCharType="end"/>
            </w:r>
          </w:p>
        </w:tc>
        <w:tc>
          <w:tcPr>
            <w:tcW w:w="4500" w:type="dxa"/>
            <w:tcBorders>
              <w:top w:val="nil"/>
              <w:left w:val="nil"/>
              <w:bottom w:val="nil"/>
              <w:right w:val="nil"/>
            </w:tcBorders>
          </w:tcPr>
          <w:p w14:paraId="4C54DA67" w14:textId="77777777" w:rsidR="009924B7" w:rsidRPr="009924B7" w:rsidRDefault="009924B7" w:rsidP="009924B7">
            <w:r>
              <w:fldChar w:fldCharType="begin" w:fldLock="1"/>
            </w:r>
            <w:r>
              <w:instrText>MERGEFIELD Att.Notes</w:instrText>
            </w:r>
            <w:r>
              <w:fldChar w:fldCharType="end"/>
            </w:r>
            <w:r w:rsidRPr="009924B7">
              <w:t xml:space="preserve">De persoon met een volmacht tot privaatrechtelijk handelen van een </w:t>
            </w:r>
          </w:p>
          <w:p w14:paraId="6E4B72DD" w14:textId="77777777" w:rsidR="009924B7" w:rsidRDefault="009924B7" w:rsidP="009924B7">
            <w:r>
              <w:rPr>
                <w:lang w:val="en-US"/>
              </w:rPr>
              <w:t xml:space="preserve">publiekrechtelijke rechtspersoon. </w:t>
            </w:r>
          </w:p>
        </w:tc>
      </w:tr>
      <w:tr w:rsidR="009924B7" w14:paraId="43E04396" w14:textId="77777777" w:rsidTr="009924B7">
        <w:tc>
          <w:tcPr>
            <w:tcW w:w="1710" w:type="dxa"/>
            <w:tcBorders>
              <w:top w:val="nil"/>
              <w:left w:val="nil"/>
              <w:bottom w:val="nil"/>
              <w:right w:val="nil"/>
            </w:tcBorders>
          </w:tcPr>
          <w:p w14:paraId="2A87B9F1" w14:textId="77777777" w:rsidR="009924B7" w:rsidRDefault="009924B7" w:rsidP="009924B7"/>
        </w:tc>
        <w:tc>
          <w:tcPr>
            <w:tcW w:w="2970" w:type="dxa"/>
            <w:tcBorders>
              <w:top w:val="nil"/>
              <w:left w:val="nil"/>
              <w:bottom w:val="nil"/>
              <w:right w:val="nil"/>
            </w:tcBorders>
          </w:tcPr>
          <w:p w14:paraId="33F51D2E" w14:textId="77777777" w:rsidR="009924B7" w:rsidRDefault="009924B7" w:rsidP="009924B7"/>
        </w:tc>
        <w:tc>
          <w:tcPr>
            <w:tcW w:w="4500" w:type="dxa"/>
            <w:tcBorders>
              <w:top w:val="nil"/>
              <w:left w:val="nil"/>
              <w:bottom w:val="nil"/>
              <w:right w:val="nil"/>
            </w:tcBorders>
          </w:tcPr>
          <w:p w14:paraId="5D6D4440" w14:textId="77777777" w:rsidR="009924B7" w:rsidRDefault="009924B7" w:rsidP="009924B7"/>
        </w:tc>
        <w:bookmarkEnd w:id="1051"/>
      </w:tr>
      <w:bookmarkStart w:id="1052" w:name="BKM_DE59072D_33B1_46c0_BDC3_3F96BA128811"/>
      <w:tr w:rsidR="009924B7" w14:paraId="19553EA9" w14:textId="77777777" w:rsidTr="009924B7">
        <w:tc>
          <w:tcPr>
            <w:tcW w:w="1710" w:type="dxa"/>
            <w:tcBorders>
              <w:top w:val="nil"/>
              <w:left w:val="nil"/>
              <w:bottom w:val="nil"/>
              <w:right w:val="nil"/>
            </w:tcBorders>
          </w:tcPr>
          <w:p w14:paraId="0D8DA06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D4F0070" w14:textId="77777777" w:rsidR="009924B7" w:rsidRDefault="009924B7" w:rsidP="009924B7">
            <w:r>
              <w:fldChar w:fldCharType="begin" w:fldLock="1"/>
            </w:r>
            <w:r>
              <w:instrText>MERGEFIELD Att.Name</w:instrText>
            </w:r>
            <w:r>
              <w:fldChar w:fldCharType="separate"/>
            </w:r>
            <w:r>
              <w:t>bewindvoerder</w:t>
            </w:r>
            <w:r>
              <w:fldChar w:fldCharType="end"/>
            </w:r>
          </w:p>
        </w:tc>
        <w:tc>
          <w:tcPr>
            <w:tcW w:w="4500" w:type="dxa"/>
            <w:tcBorders>
              <w:top w:val="nil"/>
              <w:left w:val="nil"/>
              <w:bottom w:val="nil"/>
              <w:right w:val="nil"/>
            </w:tcBorders>
          </w:tcPr>
          <w:p w14:paraId="2AD06F94" w14:textId="77777777" w:rsidR="009924B7" w:rsidRDefault="009924B7" w:rsidP="009924B7">
            <w:r>
              <w:fldChar w:fldCharType="begin" w:fldLock="1"/>
            </w:r>
            <w:r>
              <w:instrText>MERGEFIELD Att.Notes</w:instrText>
            </w:r>
            <w:r>
              <w:fldChar w:fldCharType="separate"/>
            </w:r>
            <w:r>
              <w:t xml:space="preserve">Een persoon die de financiële belangen van een {Natuurlijk Persoon} behartigt die dat zelf (tijdelijk) niet kan of mag. </w:t>
            </w:r>
            <w:r>
              <w:fldChar w:fldCharType="end"/>
            </w:r>
          </w:p>
        </w:tc>
      </w:tr>
      <w:tr w:rsidR="009924B7" w14:paraId="26FDD79B" w14:textId="77777777" w:rsidTr="009924B7">
        <w:tc>
          <w:tcPr>
            <w:tcW w:w="1710" w:type="dxa"/>
            <w:tcBorders>
              <w:top w:val="nil"/>
              <w:left w:val="nil"/>
              <w:bottom w:val="nil"/>
              <w:right w:val="nil"/>
            </w:tcBorders>
          </w:tcPr>
          <w:p w14:paraId="76518E37" w14:textId="77777777" w:rsidR="009924B7" w:rsidRDefault="009924B7" w:rsidP="009924B7"/>
        </w:tc>
        <w:tc>
          <w:tcPr>
            <w:tcW w:w="2970" w:type="dxa"/>
            <w:tcBorders>
              <w:top w:val="nil"/>
              <w:left w:val="nil"/>
              <w:bottom w:val="nil"/>
              <w:right w:val="nil"/>
            </w:tcBorders>
          </w:tcPr>
          <w:p w14:paraId="31C9D65B" w14:textId="77777777" w:rsidR="009924B7" w:rsidRDefault="009924B7" w:rsidP="009924B7"/>
        </w:tc>
        <w:tc>
          <w:tcPr>
            <w:tcW w:w="4500" w:type="dxa"/>
            <w:tcBorders>
              <w:top w:val="nil"/>
              <w:left w:val="nil"/>
              <w:bottom w:val="nil"/>
              <w:right w:val="nil"/>
            </w:tcBorders>
          </w:tcPr>
          <w:p w14:paraId="27313CFF" w14:textId="77777777" w:rsidR="009924B7" w:rsidRDefault="009924B7" w:rsidP="009924B7"/>
        </w:tc>
        <w:bookmarkEnd w:id="1052"/>
      </w:tr>
      <w:bookmarkStart w:id="1053" w:name="BKM_5B11D03F_2754_4a52_AD43_2E5C60038139"/>
      <w:tr w:rsidR="009924B7" w14:paraId="573FAD08" w14:textId="77777777" w:rsidTr="009924B7">
        <w:tc>
          <w:tcPr>
            <w:tcW w:w="1710" w:type="dxa"/>
            <w:tcBorders>
              <w:top w:val="nil"/>
              <w:left w:val="nil"/>
              <w:bottom w:val="nil"/>
              <w:right w:val="nil"/>
            </w:tcBorders>
          </w:tcPr>
          <w:p w14:paraId="73452E6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011D7C5" w14:textId="77777777" w:rsidR="009924B7" w:rsidRDefault="009924B7" w:rsidP="009924B7">
            <w:r>
              <w:fldChar w:fldCharType="begin" w:fldLock="1"/>
            </w:r>
            <w:r>
              <w:instrText>MERGEFIELD Att.Name</w:instrText>
            </w:r>
            <w:r>
              <w:fldChar w:fldCharType="separate"/>
            </w:r>
            <w:r>
              <w:t>curator</w:t>
            </w:r>
            <w:r>
              <w:fldChar w:fldCharType="end"/>
            </w:r>
          </w:p>
        </w:tc>
        <w:tc>
          <w:tcPr>
            <w:tcW w:w="4500" w:type="dxa"/>
            <w:tcBorders>
              <w:top w:val="nil"/>
              <w:left w:val="nil"/>
              <w:bottom w:val="nil"/>
              <w:right w:val="nil"/>
            </w:tcBorders>
          </w:tcPr>
          <w:p w14:paraId="078F7CCF" w14:textId="77777777" w:rsidR="009924B7" w:rsidRPr="009924B7" w:rsidRDefault="009924B7" w:rsidP="009924B7">
            <w:r>
              <w:fldChar w:fldCharType="begin" w:fldLock="1"/>
            </w:r>
            <w:r>
              <w:instrText>MERGEFIELD Att.Notes</w:instrText>
            </w:r>
            <w:r>
              <w:fldChar w:fldCharType="end"/>
            </w:r>
            <w:r w:rsidRPr="009924B7">
              <w:t xml:space="preserve">Een natuurlijk persoon die door de rechter is aangewezen om het beheer te voeren over de </w:t>
            </w:r>
          </w:p>
          <w:p w14:paraId="26B3B551" w14:textId="77777777" w:rsidR="009924B7" w:rsidRDefault="009924B7" w:rsidP="009924B7">
            <w:r w:rsidRPr="009924B7">
              <w:t xml:space="preserve">bezittingen van een {NatuurlijkPersoon} of van een {Rechtspersoon}. </w:t>
            </w:r>
          </w:p>
        </w:tc>
      </w:tr>
      <w:tr w:rsidR="009924B7" w14:paraId="56EA8158" w14:textId="77777777" w:rsidTr="009924B7">
        <w:tc>
          <w:tcPr>
            <w:tcW w:w="1710" w:type="dxa"/>
            <w:tcBorders>
              <w:top w:val="nil"/>
              <w:left w:val="nil"/>
              <w:bottom w:val="nil"/>
              <w:right w:val="nil"/>
            </w:tcBorders>
          </w:tcPr>
          <w:p w14:paraId="40DDE61F" w14:textId="77777777" w:rsidR="009924B7" w:rsidRDefault="009924B7" w:rsidP="009924B7"/>
        </w:tc>
        <w:tc>
          <w:tcPr>
            <w:tcW w:w="2970" w:type="dxa"/>
            <w:tcBorders>
              <w:top w:val="nil"/>
              <w:left w:val="nil"/>
              <w:bottom w:val="nil"/>
              <w:right w:val="nil"/>
            </w:tcBorders>
          </w:tcPr>
          <w:p w14:paraId="1BD2016A" w14:textId="77777777" w:rsidR="009924B7" w:rsidRDefault="009924B7" w:rsidP="009924B7"/>
        </w:tc>
        <w:tc>
          <w:tcPr>
            <w:tcW w:w="4500" w:type="dxa"/>
            <w:tcBorders>
              <w:top w:val="nil"/>
              <w:left w:val="nil"/>
              <w:bottom w:val="nil"/>
              <w:right w:val="nil"/>
            </w:tcBorders>
          </w:tcPr>
          <w:p w14:paraId="628D044A" w14:textId="77777777" w:rsidR="009924B7" w:rsidRDefault="009924B7" w:rsidP="009924B7"/>
        </w:tc>
        <w:bookmarkEnd w:id="1053"/>
      </w:tr>
      <w:bookmarkStart w:id="1054" w:name="BKM_D002061C_B2CB_42d1_8E85_D1D82A06C970"/>
      <w:tr w:rsidR="009924B7" w14:paraId="13DB37A3" w14:textId="77777777" w:rsidTr="009924B7">
        <w:tc>
          <w:tcPr>
            <w:tcW w:w="1710" w:type="dxa"/>
            <w:tcBorders>
              <w:top w:val="nil"/>
              <w:left w:val="nil"/>
              <w:bottom w:val="nil"/>
              <w:right w:val="nil"/>
            </w:tcBorders>
          </w:tcPr>
          <w:p w14:paraId="7D70ED7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053395C" w14:textId="77777777" w:rsidR="009924B7" w:rsidRDefault="009924B7" w:rsidP="009924B7">
            <w:r>
              <w:fldChar w:fldCharType="begin" w:fldLock="1"/>
            </w:r>
            <w:r>
              <w:instrText>MERGEFIELD Att.Name</w:instrText>
            </w:r>
            <w:r>
              <w:fldChar w:fldCharType="separate"/>
            </w:r>
            <w:r>
              <w:t>rechter commissaris</w:t>
            </w:r>
            <w:r>
              <w:fldChar w:fldCharType="end"/>
            </w:r>
          </w:p>
        </w:tc>
        <w:tc>
          <w:tcPr>
            <w:tcW w:w="4500" w:type="dxa"/>
            <w:tcBorders>
              <w:top w:val="nil"/>
              <w:left w:val="nil"/>
              <w:bottom w:val="nil"/>
              <w:right w:val="nil"/>
            </w:tcBorders>
          </w:tcPr>
          <w:p w14:paraId="43CC68BF" w14:textId="77777777" w:rsidR="009924B7" w:rsidRDefault="009924B7" w:rsidP="009924B7">
            <w:r>
              <w:fldChar w:fldCharType="begin" w:fldLock="1"/>
            </w:r>
            <w:r>
              <w:instrText>MERGEFIELD Att.Notes</w:instrText>
            </w:r>
            <w:r>
              <w:fldChar w:fldCharType="separate"/>
            </w:r>
            <w:r>
              <w:t>Een persoon die bij een faillissement, in de eerste plaats toezicht op de curator houdt.</w:t>
            </w:r>
            <w:r>
              <w:fldChar w:fldCharType="end"/>
            </w:r>
          </w:p>
        </w:tc>
      </w:tr>
      <w:tr w:rsidR="009924B7" w14:paraId="716735D1" w14:textId="77777777" w:rsidTr="009924B7">
        <w:tc>
          <w:tcPr>
            <w:tcW w:w="1710" w:type="dxa"/>
            <w:tcBorders>
              <w:top w:val="nil"/>
              <w:left w:val="nil"/>
              <w:bottom w:val="nil"/>
              <w:right w:val="nil"/>
            </w:tcBorders>
          </w:tcPr>
          <w:p w14:paraId="5BF2304B" w14:textId="77777777" w:rsidR="009924B7" w:rsidRDefault="009924B7" w:rsidP="009924B7"/>
        </w:tc>
        <w:tc>
          <w:tcPr>
            <w:tcW w:w="2970" w:type="dxa"/>
            <w:tcBorders>
              <w:top w:val="nil"/>
              <w:left w:val="nil"/>
              <w:bottom w:val="nil"/>
              <w:right w:val="nil"/>
            </w:tcBorders>
          </w:tcPr>
          <w:p w14:paraId="7533A368" w14:textId="77777777" w:rsidR="009924B7" w:rsidRDefault="009924B7" w:rsidP="009924B7"/>
        </w:tc>
        <w:tc>
          <w:tcPr>
            <w:tcW w:w="4500" w:type="dxa"/>
            <w:tcBorders>
              <w:top w:val="nil"/>
              <w:left w:val="nil"/>
              <w:bottom w:val="nil"/>
              <w:right w:val="nil"/>
            </w:tcBorders>
          </w:tcPr>
          <w:p w14:paraId="5910B7C7" w14:textId="77777777" w:rsidR="009924B7" w:rsidRDefault="009924B7" w:rsidP="009924B7"/>
        </w:tc>
        <w:bookmarkEnd w:id="1054"/>
      </w:tr>
      <w:bookmarkStart w:id="1055" w:name="BKM_0304D42E_49AF_40c7_8FE1_1345A8A55F3A"/>
      <w:tr w:rsidR="009924B7" w14:paraId="43FF6125" w14:textId="77777777" w:rsidTr="009924B7">
        <w:tc>
          <w:tcPr>
            <w:tcW w:w="1710" w:type="dxa"/>
            <w:tcBorders>
              <w:top w:val="nil"/>
              <w:left w:val="nil"/>
              <w:bottom w:val="nil"/>
              <w:right w:val="nil"/>
            </w:tcBorders>
          </w:tcPr>
          <w:p w14:paraId="1F887BA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1FD7323" w14:textId="77777777" w:rsidR="009924B7" w:rsidRDefault="009924B7" w:rsidP="009924B7">
            <w:r>
              <w:fldChar w:fldCharType="begin" w:fldLock="1"/>
            </w:r>
            <w:r>
              <w:instrText>MERGEFIELD Att.Name</w:instrText>
            </w:r>
            <w:r>
              <w:fldChar w:fldCharType="separate"/>
            </w:r>
            <w:r>
              <w:t>bewaarder boeken en bescheiden</w:t>
            </w:r>
            <w:r>
              <w:fldChar w:fldCharType="end"/>
            </w:r>
          </w:p>
        </w:tc>
        <w:tc>
          <w:tcPr>
            <w:tcW w:w="4500" w:type="dxa"/>
            <w:tcBorders>
              <w:top w:val="nil"/>
              <w:left w:val="nil"/>
              <w:bottom w:val="nil"/>
              <w:right w:val="nil"/>
            </w:tcBorders>
          </w:tcPr>
          <w:p w14:paraId="0336F703" w14:textId="77777777" w:rsidR="009924B7" w:rsidRPr="009924B7" w:rsidRDefault="009924B7" w:rsidP="009924B7">
            <w:r>
              <w:fldChar w:fldCharType="begin" w:fldLock="1"/>
            </w:r>
            <w:r>
              <w:instrText>MERGEFIELD Att.Notes</w:instrText>
            </w:r>
            <w:r>
              <w:fldChar w:fldCharType="end"/>
            </w:r>
            <w:r w:rsidRPr="009924B7">
              <w:t xml:space="preserve">De persoon bij wie na beëindiging van een rechtspersoon de boeken ter </w:t>
            </w:r>
          </w:p>
          <w:p w14:paraId="6EAED3C7" w14:textId="77777777" w:rsidR="009924B7" w:rsidRDefault="009924B7" w:rsidP="009924B7">
            <w:r w:rsidRPr="009924B7">
              <w:t>inzage zijn neergelegd en kunnen worden opgevraagd.</w:t>
            </w:r>
          </w:p>
        </w:tc>
      </w:tr>
      <w:tr w:rsidR="009924B7" w14:paraId="4C2F0B94" w14:textId="77777777" w:rsidTr="009924B7">
        <w:tc>
          <w:tcPr>
            <w:tcW w:w="1710" w:type="dxa"/>
            <w:tcBorders>
              <w:top w:val="nil"/>
              <w:left w:val="nil"/>
              <w:bottom w:val="nil"/>
              <w:right w:val="nil"/>
            </w:tcBorders>
          </w:tcPr>
          <w:p w14:paraId="373EAFC5" w14:textId="77777777" w:rsidR="009924B7" w:rsidRDefault="009924B7" w:rsidP="009924B7"/>
        </w:tc>
        <w:tc>
          <w:tcPr>
            <w:tcW w:w="2970" w:type="dxa"/>
            <w:tcBorders>
              <w:top w:val="nil"/>
              <w:left w:val="nil"/>
              <w:bottom w:val="nil"/>
              <w:right w:val="nil"/>
            </w:tcBorders>
          </w:tcPr>
          <w:p w14:paraId="7AE9DE8C" w14:textId="77777777" w:rsidR="009924B7" w:rsidRDefault="009924B7" w:rsidP="009924B7"/>
        </w:tc>
        <w:tc>
          <w:tcPr>
            <w:tcW w:w="4500" w:type="dxa"/>
            <w:tcBorders>
              <w:top w:val="nil"/>
              <w:left w:val="nil"/>
              <w:bottom w:val="nil"/>
              <w:right w:val="nil"/>
            </w:tcBorders>
          </w:tcPr>
          <w:p w14:paraId="790B93B9" w14:textId="77777777" w:rsidR="009924B7" w:rsidRDefault="009924B7" w:rsidP="009924B7"/>
        </w:tc>
        <w:bookmarkEnd w:id="1055"/>
      </w:tr>
      <w:bookmarkStart w:id="1056" w:name="BKM_B22CEFE6_F2C1_4d93_A7C5_9B836C3AD12E"/>
      <w:tr w:rsidR="009924B7" w14:paraId="331A731E" w14:textId="77777777" w:rsidTr="009924B7">
        <w:tc>
          <w:tcPr>
            <w:tcW w:w="1710" w:type="dxa"/>
            <w:tcBorders>
              <w:top w:val="nil"/>
              <w:left w:val="nil"/>
              <w:bottom w:val="nil"/>
              <w:right w:val="nil"/>
            </w:tcBorders>
          </w:tcPr>
          <w:p w14:paraId="43DC11D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CA56694" w14:textId="77777777" w:rsidR="009924B7" w:rsidRDefault="009924B7" w:rsidP="009924B7">
            <w:r>
              <w:fldChar w:fldCharType="begin" w:fldLock="1"/>
            </w:r>
            <w:r>
              <w:instrText>MERGEFIELD Att.Name</w:instrText>
            </w:r>
            <w:r>
              <w:fldChar w:fldCharType="separate"/>
            </w:r>
            <w:r>
              <w:t>commissaris</w:t>
            </w:r>
            <w:r>
              <w:fldChar w:fldCharType="end"/>
            </w:r>
          </w:p>
        </w:tc>
        <w:tc>
          <w:tcPr>
            <w:tcW w:w="4500" w:type="dxa"/>
            <w:tcBorders>
              <w:top w:val="nil"/>
              <w:left w:val="nil"/>
              <w:bottom w:val="nil"/>
              <w:right w:val="nil"/>
            </w:tcBorders>
          </w:tcPr>
          <w:p w14:paraId="205D372D" w14:textId="77777777" w:rsidR="009924B7" w:rsidRDefault="009924B7" w:rsidP="009924B7">
            <w:r>
              <w:fldChar w:fldCharType="begin" w:fldLock="1"/>
            </w:r>
            <w:r>
              <w:instrText>MERGEFIELD Att.Notes</w:instrText>
            </w:r>
            <w:r>
              <w:fldChar w:fldCharType="separate"/>
            </w:r>
            <w:r>
              <w:t xml:space="preserve">De persoon die lid is van de raad van commissarissen. </w:t>
            </w:r>
            <w:r>
              <w:fldChar w:fldCharType="end"/>
            </w:r>
          </w:p>
        </w:tc>
      </w:tr>
      <w:tr w:rsidR="009924B7" w14:paraId="7356B6F4" w14:textId="77777777" w:rsidTr="009924B7">
        <w:tc>
          <w:tcPr>
            <w:tcW w:w="1710" w:type="dxa"/>
            <w:tcBorders>
              <w:top w:val="nil"/>
              <w:left w:val="nil"/>
              <w:bottom w:val="nil"/>
              <w:right w:val="nil"/>
            </w:tcBorders>
          </w:tcPr>
          <w:p w14:paraId="18BF2177" w14:textId="77777777" w:rsidR="009924B7" w:rsidRDefault="009924B7" w:rsidP="009924B7"/>
        </w:tc>
        <w:tc>
          <w:tcPr>
            <w:tcW w:w="2970" w:type="dxa"/>
            <w:tcBorders>
              <w:top w:val="nil"/>
              <w:left w:val="nil"/>
              <w:bottom w:val="nil"/>
              <w:right w:val="nil"/>
            </w:tcBorders>
          </w:tcPr>
          <w:p w14:paraId="7773845B" w14:textId="77777777" w:rsidR="009924B7" w:rsidRDefault="009924B7" w:rsidP="009924B7"/>
        </w:tc>
        <w:tc>
          <w:tcPr>
            <w:tcW w:w="4500" w:type="dxa"/>
            <w:tcBorders>
              <w:top w:val="nil"/>
              <w:left w:val="nil"/>
              <w:bottom w:val="nil"/>
              <w:right w:val="nil"/>
            </w:tcBorders>
          </w:tcPr>
          <w:p w14:paraId="25A984C1" w14:textId="77777777" w:rsidR="009924B7" w:rsidRDefault="009924B7" w:rsidP="009924B7"/>
        </w:tc>
        <w:bookmarkEnd w:id="1056"/>
      </w:tr>
      <w:bookmarkStart w:id="1057" w:name="BKM_26862231_0DAD_45b2_A2EB_8D12F6CF30FC"/>
      <w:tr w:rsidR="009924B7" w14:paraId="3E51A424" w14:textId="77777777" w:rsidTr="009924B7">
        <w:tc>
          <w:tcPr>
            <w:tcW w:w="1710" w:type="dxa"/>
            <w:tcBorders>
              <w:top w:val="nil"/>
              <w:left w:val="nil"/>
              <w:bottom w:val="nil"/>
              <w:right w:val="nil"/>
            </w:tcBorders>
          </w:tcPr>
          <w:p w14:paraId="60B59C7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24125D4" w14:textId="77777777" w:rsidR="009924B7" w:rsidRDefault="009924B7" w:rsidP="009924B7">
            <w:r>
              <w:fldChar w:fldCharType="begin" w:fldLock="1"/>
            </w:r>
            <w:r>
              <w:instrText>MERGEFIELD Att.Name</w:instrText>
            </w:r>
            <w:r>
              <w:fldChar w:fldCharType="separate"/>
            </w:r>
            <w:r>
              <w:t>enig aandeelhouder</w:t>
            </w:r>
            <w:r>
              <w:fldChar w:fldCharType="end"/>
            </w:r>
          </w:p>
        </w:tc>
        <w:tc>
          <w:tcPr>
            <w:tcW w:w="4500" w:type="dxa"/>
            <w:tcBorders>
              <w:top w:val="nil"/>
              <w:left w:val="nil"/>
              <w:bottom w:val="nil"/>
              <w:right w:val="nil"/>
            </w:tcBorders>
          </w:tcPr>
          <w:p w14:paraId="0854F542" w14:textId="77777777" w:rsidR="009924B7" w:rsidRDefault="009924B7" w:rsidP="009924B7">
            <w:r>
              <w:fldChar w:fldCharType="begin" w:fldLock="1"/>
            </w:r>
            <w:r>
              <w:instrText>MERGEFIELD Att.Notes</w:instrText>
            </w:r>
            <w:r>
              <w:fldChar w:fldCharType="separate"/>
            </w:r>
            <w:r>
              <w:t xml:space="preserve">De persoon die alle aandelen van de rechtspersoon in handen heeft. </w:t>
            </w:r>
            <w:r>
              <w:fldChar w:fldCharType="end"/>
            </w:r>
          </w:p>
        </w:tc>
      </w:tr>
      <w:tr w:rsidR="009924B7" w14:paraId="07CBAEF8" w14:textId="77777777" w:rsidTr="009924B7">
        <w:tc>
          <w:tcPr>
            <w:tcW w:w="1710" w:type="dxa"/>
            <w:tcBorders>
              <w:top w:val="nil"/>
              <w:left w:val="nil"/>
              <w:bottom w:val="nil"/>
              <w:right w:val="nil"/>
            </w:tcBorders>
          </w:tcPr>
          <w:p w14:paraId="5D12D7A3" w14:textId="77777777" w:rsidR="009924B7" w:rsidRDefault="009924B7" w:rsidP="009924B7"/>
        </w:tc>
        <w:tc>
          <w:tcPr>
            <w:tcW w:w="2970" w:type="dxa"/>
            <w:tcBorders>
              <w:top w:val="nil"/>
              <w:left w:val="nil"/>
              <w:bottom w:val="nil"/>
              <w:right w:val="nil"/>
            </w:tcBorders>
          </w:tcPr>
          <w:p w14:paraId="36E76AE5" w14:textId="77777777" w:rsidR="009924B7" w:rsidRDefault="009924B7" w:rsidP="009924B7"/>
        </w:tc>
        <w:tc>
          <w:tcPr>
            <w:tcW w:w="4500" w:type="dxa"/>
            <w:tcBorders>
              <w:top w:val="nil"/>
              <w:left w:val="nil"/>
              <w:bottom w:val="nil"/>
              <w:right w:val="nil"/>
            </w:tcBorders>
          </w:tcPr>
          <w:p w14:paraId="66FCB57F" w14:textId="77777777" w:rsidR="009924B7" w:rsidRDefault="009924B7" w:rsidP="009924B7"/>
        </w:tc>
        <w:bookmarkEnd w:id="1057"/>
      </w:tr>
      <w:bookmarkStart w:id="1058" w:name="BKM_1A9F22EE_4545_48cb_B40C_CE653188963C"/>
      <w:tr w:rsidR="009924B7" w14:paraId="5CED8DD6" w14:textId="77777777" w:rsidTr="009924B7">
        <w:tc>
          <w:tcPr>
            <w:tcW w:w="1710" w:type="dxa"/>
            <w:tcBorders>
              <w:top w:val="nil"/>
              <w:left w:val="nil"/>
              <w:bottom w:val="nil"/>
              <w:right w:val="nil"/>
            </w:tcBorders>
          </w:tcPr>
          <w:p w14:paraId="2C040DC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29243AC" w14:textId="77777777" w:rsidR="009924B7" w:rsidRDefault="009924B7" w:rsidP="009924B7">
            <w:r>
              <w:fldChar w:fldCharType="begin" w:fldLock="1"/>
            </w:r>
            <w:r>
              <w:instrText>MERGEFIELD Att.Name</w:instrText>
            </w:r>
            <w:r>
              <w:fldChar w:fldCharType="separate"/>
            </w:r>
            <w:r>
              <w:t>functionaris volgens buitenlands recht</w:t>
            </w:r>
            <w:r>
              <w:fldChar w:fldCharType="end"/>
            </w:r>
          </w:p>
        </w:tc>
        <w:tc>
          <w:tcPr>
            <w:tcW w:w="4500" w:type="dxa"/>
            <w:tcBorders>
              <w:top w:val="nil"/>
              <w:left w:val="nil"/>
              <w:bottom w:val="nil"/>
              <w:right w:val="nil"/>
            </w:tcBorders>
          </w:tcPr>
          <w:p w14:paraId="303ADAED" w14:textId="77777777" w:rsidR="009924B7" w:rsidRDefault="009924B7" w:rsidP="009924B7">
            <w:r>
              <w:fldChar w:fldCharType="begin" w:fldLock="1"/>
            </w:r>
            <w:r>
              <w:instrText>MERGEFIELD Att.Notes</w:instrText>
            </w:r>
            <w:r>
              <w:fldChar w:fldCharType="separate"/>
            </w:r>
            <w:r>
              <w:t xml:space="preserve">De functionaris van een buitenlandse rechtspersoon. </w:t>
            </w:r>
            <w:r>
              <w:fldChar w:fldCharType="end"/>
            </w:r>
          </w:p>
        </w:tc>
      </w:tr>
      <w:tr w:rsidR="009924B7" w14:paraId="4F98D34E" w14:textId="77777777" w:rsidTr="009924B7">
        <w:tc>
          <w:tcPr>
            <w:tcW w:w="1710" w:type="dxa"/>
            <w:tcBorders>
              <w:top w:val="nil"/>
              <w:left w:val="nil"/>
              <w:bottom w:val="nil"/>
              <w:right w:val="nil"/>
            </w:tcBorders>
          </w:tcPr>
          <w:p w14:paraId="20673F7C" w14:textId="77777777" w:rsidR="009924B7" w:rsidRDefault="009924B7" w:rsidP="009924B7"/>
        </w:tc>
        <w:tc>
          <w:tcPr>
            <w:tcW w:w="2970" w:type="dxa"/>
            <w:tcBorders>
              <w:top w:val="nil"/>
              <w:left w:val="nil"/>
              <w:bottom w:val="nil"/>
              <w:right w:val="nil"/>
            </w:tcBorders>
          </w:tcPr>
          <w:p w14:paraId="33FB2B60" w14:textId="77777777" w:rsidR="009924B7" w:rsidRDefault="009924B7" w:rsidP="009924B7"/>
        </w:tc>
        <w:tc>
          <w:tcPr>
            <w:tcW w:w="4500" w:type="dxa"/>
            <w:tcBorders>
              <w:top w:val="nil"/>
              <w:left w:val="nil"/>
              <w:bottom w:val="nil"/>
              <w:right w:val="nil"/>
            </w:tcBorders>
          </w:tcPr>
          <w:p w14:paraId="45BBC59C" w14:textId="77777777" w:rsidR="009924B7" w:rsidRDefault="009924B7" w:rsidP="009924B7"/>
        </w:tc>
        <w:bookmarkEnd w:id="1058"/>
      </w:tr>
      <w:bookmarkStart w:id="1059" w:name="BKM_B025FD32_3F8F_4b9c_A9C2_4E86BD61E578"/>
      <w:tr w:rsidR="009924B7" w14:paraId="42D9BFA0" w14:textId="77777777" w:rsidTr="009924B7">
        <w:tc>
          <w:tcPr>
            <w:tcW w:w="1710" w:type="dxa"/>
            <w:tcBorders>
              <w:top w:val="nil"/>
              <w:left w:val="nil"/>
              <w:bottom w:val="nil"/>
              <w:right w:val="nil"/>
            </w:tcBorders>
          </w:tcPr>
          <w:p w14:paraId="34EF24D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564125B" w14:textId="77777777" w:rsidR="009924B7" w:rsidRDefault="009924B7" w:rsidP="009924B7">
            <w:r>
              <w:fldChar w:fldCharType="begin" w:fldLock="1"/>
            </w:r>
            <w:r>
              <w:instrText>MERGEFIELD Att.Name</w:instrText>
            </w:r>
            <w:r>
              <w:fldChar w:fldCharType="separate"/>
            </w:r>
            <w:r>
              <w:t>houder niet volgestorte aandelen</w:t>
            </w:r>
            <w:r>
              <w:fldChar w:fldCharType="end"/>
            </w:r>
          </w:p>
        </w:tc>
        <w:tc>
          <w:tcPr>
            <w:tcW w:w="4500" w:type="dxa"/>
            <w:tcBorders>
              <w:top w:val="nil"/>
              <w:left w:val="nil"/>
              <w:bottom w:val="nil"/>
              <w:right w:val="nil"/>
            </w:tcBorders>
          </w:tcPr>
          <w:p w14:paraId="7B21223E" w14:textId="77777777" w:rsidR="009924B7" w:rsidRPr="009924B7" w:rsidRDefault="009924B7" w:rsidP="009924B7">
            <w:r>
              <w:fldChar w:fldCharType="begin" w:fldLock="1"/>
            </w:r>
            <w:r>
              <w:instrText>MERGEFIELD Att.Notes</w:instrText>
            </w:r>
            <w:r>
              <w:fldChar w:fldCharType="end"/>
            </w:r>
            <w:r w:rsidRPr="009924B7">
              <w:t xml:space="preserve">De persoon die de houder is van aandelen die niet volgestort zijn (het </w:t>
            </w:r>
          </w:p>
          <w:p w14:paraId="412BA806" w14:textId="77777777" w:rsidR="009924B7" w:rsidRDefault="009924B7" w:rsidP="009924B7">
            <w:r w:rsidRPr="009924B7">
              <w:t xml:space="preserve">geplaatst kapitaal van de rechtspersoon is niet volgestort). </w:t>
            </w:r>
          </w:p>
        </w:tc>
      </w:tr>
      <w:tr w:rsidR="009924B7" w14:paraId="685C6473" w14:textId="77777777" w:rsidTr="009924B7">
        <w:tc>
          <w:tcPr>
            <w:tcW w:w="1710" w:type="dxa"/>
            <w:tcBorders>
              <w:top w:val="nil"/>
              <w:left w:val="nil"/>
              <w:bottom w:val="nil"/>
              <w:right w:val="nil"/>
            </w:tcBorders>
          </w:tcPr>
          <w:p w14:paraId="369947F9" w14:textId="77777777" w:rsidR="009924B7" w:rsidRDefault="009924B7" w:rsidP="009924B7"/>
        </w:tc>
        <w:tc>
          <w:tcPr>
            <w:tcW w:w="2970" w:type="dxa"/>
            <w:tcBorders>
              <w:top w:val="nil"/>
              <w:left w:val="nil"/>
              <w:bottom w:val="nil"/>
              <w:right w:val="nil"/>
            </w:tcBorders>
          </w:tcPr>
          <w:p w14:paraId="316AF60C" w14:textId="77777777" w:rsidR="009924B7" w:rsidRDefault="009924B7" w:rsidP="009924B7"/>
        </w:tc>
        <w:tc>
          <w:tcPr>
            <w:tcW w:w="4500" w:type="dxa"/>
            <w:tcBorders>
              <w:top w:val="nil"/>
              <w:left w:val="nil"/>
              <w:bottom w:val="nil"/>
              <w:right w:val="nil"/>
            </w:tcBorders>
          </w:tcPr>
          <w:p w14:paraId="6F6DF4FC" w14:textId="77777777" w:rsidR="009924B7" w:rsidRDefault="009924B7" w:rsidP="009924B7"/>
        </w:tc>
        <w:bookmarkEnd w:id="1059"/>
      </w:tr>
      <w:bookmarkStart w:id="1060" w:name="BKM_6D849518_4A1F_4636_9282_45B0DBC1FE34"/>
      <w:tr w:rsidR="009924B7" w14:paraId="30A6593E" w14:textId="77777777" w:rsidTr="009924B7">
        <w:tc>
          <w:tcPr>
            <w:tcW w:w="1710" w:type="dxa"/>
            <w:tcBorders>
              <w:top w:val="nil"/>
              <w:left w:val="nil"/>
              <w:bottom w:val="nil"/>
              <w:right w:val="nil"/>
            </w:tcBorders>
          </w:tcPr>
          <w:p w14:paraId="3B86883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3236F4E" w14:textId="77777777" w:rsidR="009924B7" w:rsidRDefault="009924B7" w:rsidP="009924B7">
            <w:r>
              <w:fldChar w:fldCharType="begin" w:fldLock="1"/>
            </w:r>
            <w:r>
              <w:instrText>MERGEFIELD Att.Name</w:instrText>
            </w:r>
            <w:r>
              <w:fldChar w:fldCharType="separate"/>
            </w:r>
            <w:r>
              <w:t>lid EESV</w:t>
            </w:r>
            <w:r>
              <w:fldChar w:fldCharType="end"/>
            </w:r>
          </w:p>
        </w:tc>
        <w:tc>
          <w:tcPr>
            <w:tcW w:w="4500" w:type="dxa"/>
            <w:tcBorders>
              <w:top w:val="nil"/>
              <w:left w:val="nil"/>
              <w:bottom w:val="nil"/>
              <w:right w:val="nil"/>
            </w:tcBorders>
          </w:tcPr>
          <w:p w14:paraId="7171E351" w14:textId="77777777" w:rsidR="009924B7" w:rsidRPr="009924B7" w:rsidRDefault="009924B7" w:rsidP="009924B7">
            <w:r>
              <w:fldChar w:fldCharType="begin" w:fldLock="1"/>
            </w:r>
            <w:r>
              <w:instrText>MERGEFIELD Att.Notes</w:instrText>
            </w:r>
            <w:r>
              <w:fldChar w:fldCharType="end"/>
            </w:r>
            <w:r w:rsidRPr="009924B7">
              <w:t xml:space="preserve">Een persoon die lid is van een Europees economisch </w:t>
            </w:r>
          </w:p>
          <w:p w14:paraId="392A8E6A" w14:textId="77777777" w:rsidR="009924B7" w:rsidRDefault="009924B7" w:rsidP="009924B7">
            <w:r>
              <w:rPr>
                <w:lang w:val="en-US"/>
              </w:rPr>
              <w:t xml:space="preserve">samenwerkingsverband. </w:t>
            </w:r>
          </w:p>
        </w:tc>
      </w:tr>
      <w:tr w:rsidR="009924B7" w14:paraId="74AF9E2C" w14:textId="77777777" w:rsidTr="009924B7">
        <w:tc>
          <w:tcPr>
            <w:tcW w:w="1710" w:type="dxa"/>
            <w:tcBorders>
              <w:top w:val="nil"/>
              <w:left w:val="nil"/>
              <w:bottom w:val="nil"/>
              <w:right w:val="nil"/>
            </w:tcBorders>
          </w:tcPr>
          <w:p w14:paraId="78BA661A" w14:textId="77777777" w:rsidR="009924B7" w:rsidRDefault="009924B7" w:rsidP="009924B7"/>
        </w:tc>
        <w:tc>
          <w:tcPr>
            <w:tcW w:w="2970" w:type="dxa"/>
            <w:tcBorders>
              <w:top w:val="nil"/>
              <w:left w:val="nil"/>
              <w:bottom w:val="nil"/>
              <w:right w:val="nil"/>
            </w:tcBorders>
          </w:tcPr>
          <w:p w14:paraId="21EBF7B2" w14:textId="77777777" w:rsidR="009924B7" w:rsidRDefault="009924B7" w:rsidP="009924B7"/>
        </w:tc>
        <w:tc>
          <w:tcPr>
            <w:tcW w:w="4500" w:type="dxa"/>
            <w:tcBorders>
              <w:top w:val="nil"/>
              <w:left w:val="nil"/>
              <w:bottom w:val="nil"/>
              <w:right w:val="nil"/>
            </w:tcBorders>
          </w:tcPr>
          <w:p w14:paraId="748A3211" w14:textId="77777777" w:rsidR="009924B7" w:rsidRDefault="009924B7" w:rsidP="009924B7"/>
        </w:tc>
        <w:bookmarkEnd w:id="1060"/>
      </w:tr>
      <w:bookmarkStart w:id="1061" w:name="BKM_EB4E3824_1902_48f9_BEB1_52CB09799E10"/>
      <w:tr w:rsidR="009924B7" w14:paraId="3C1FE899" w14:textId="77777777" w:rsidTr="009924B7">
        <w:tc>
          <w:tcPr>
            <w:tcW w:w="1710" w:type="dxa"/>
            <w:tcBorders>
              <w:top w:val="nil"/>
              <w:left w:val="nil"/>
              <w:bottom w:val="nil"/>
              <w:right w:val="nil"/>
            </w:tcBorders>
          </w:tcPr>
          <w:p w14:paraId="105402B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1F7C16E" w14:textId="77777777" w:rsidR="009924B7" w:rsidRDefault="009924B7" w:rsidP="009924B7">
            <w:r>
              <w:fldChar w:fldCharType="begin" w:fldLock="1"/>
            </w:r>
            <w:r>
              <w:instrText>MERGEFIELD Att.Name</w:instrText>
            </w:r>
            <w:r>
              <w:fldChar w:fldCharType="separate"/>
            </w:r>
            <w:r>
              <w:t>lid toezichthoudend orgaan</w:t>
            </w:r>
            <w:r>
              <w:fldChar w:fldCharType="end"/>
            </w:r>
          </w:p>
        </w:tc>
        <w:tc>
          <w:tcPr>
            <w:tcW w:w="4500" w:type="dxa"/>
            <w:tcBorders>
              <w:top w:val="nil"/>
              <w:left w:val="nil"/>
              <w:bottom w:val="nil"/>
              <w:right w:val="nil"/>
            </w:tcBorders>
          </w:tcPr>
          <w:p w14:paraId="18C441E0" w14:textId="77777777" w:rsidR="009924B7" w:rsidRDefault="009924B7" w:rsidP="009924B7">
            <w:r>
              <w:fldChar w:fldCharType="begin" w:fldLock="1"/>
            </w:r>
            <w:r>
              <w:instrText>MERGEFIELD Att.Notes</w:instrText>
            </w:r>
            <w:r>
              <w:fldChar w:fldCharType="end"/>
            </w:r>
            <w:r w:rsidRPr="009924B7">
              <w:t xml:space="preserve">De persoon die lid is van de raad van toezicht.  </w:t>
            </w:r>
          </w:p>
        </w:tc>
      </w:tr>
      <w:tr w:rsidR="009924B7" w14:paraId="6B8A4D22" w14:textId="77777777" w:rsidTr="009924B7">
        <w:tc>
          <w:tcPr>
            <w:tcW w:w="1710" w:type="dxa"/>
            <w:tcBorders>
              <w:top w:val="nil"/>
              <w:left w:val="nil"/>
              <w:bottom w:val="nil"/>
              <w:right w:val="nil"/>
            </w:tcBorders>
          </w:tcPr>
          <w:p w14:paraId="2F2B053B" w14:textId="77777777" w:rsidR="009924B7" w:rsidRDefault="009924B7" w:rsidP="009924B7"/>
        </w:tc>
        <w:tc>
          <w:tcPr>
            <w:tcW w:w="2970" w:type="dxa"/>
            <w:tcBorders>
              <w:top w:val="nil"/>
              <w:left w:val="nil"/>
              <w:bottom w:val="nil"/>
              <w:right w:val="nil"/>
            </w:tcBorders>
          </w:tcPr>
          <w:p w14:paraId="2074857F" w14:textId="77777777" w:rsidR="009924B7" w:rsidRDefault="009924B7" w:rsidP="009924B7"/>
        </w:tc>
        <w:tc>
          <w:tcPr>
            <w:tcW w:w="4500" w:type="dxa"/>
            <w:tcBorders>
              <w:top w:val="nil"/>
              <w:left w:val="nil"/>
              <w:bottom w:val="nil"/>
              <w:right w:val="nil"/>
            </w:tcBorders>
          </w:tcPr>
          <w:p w14:paraId="3132238B" w14:textId="77777777" w:rsidR="009924B7" w:rsidRDefault="009924B7" w:rsidP="009924B7"/>
        </w:tc>
        <w:bookmarkEnd w:id="1061"/>
      </w:tr>
      <w:bookmarkEnd w:id="1035"/>
    </w:tbl>
    <w:p w14:paraId="33BDEFB0" w14:textId="77777777" w:rsidR="009924B7" w:rsidRDefault="009924B7" w:rsidP="009924B7">
      <w:pPr>
        <w:rPr>
          <w:u w:color="000000"/>
        </w:rPr>
      </w:pPr>
    </w:p>
    <w:bookmarkStart w:id="1062" w:name="BKM_75587AAD_69CF_4db2_B8CB_F2C49BB84B9E"/>
    <w:p w14:paraId="18A100CA" w14:textId="77777777" w:rsidR="009924B7" w:rsidRDefault="009924B7" w:rsidP="009924B7">
      <w:pPr>
        <w:pStyle w:val="Kop2"/>
      </w:pPr>
      <w:r>
        <w:rPr>
          <w:b w:val="0"/>
          <w:bCs w:val="0"/>
          <w:color w:val="auto"/>
          <w:sz w:val="20"/>
          <w:szCs w:val="20"/>
        </w:rPr>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functionaris</w:t>
      </w:r>
      <w:r>
        <w:fldChar w:fldCharType="end"/>
      </w:r>
    </w:p>
    <w:p w14:paraId="73A814A7"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4758618" w14:textId="77777777" w:rsidTr="009924B7">
        <w:trPr>
          <w:trHeight w:val="230"/>
        </w:trPr>
        <w:tc>
          <w:tcPr>
            <w:tcW w:w="1710" w:type="dxa"/>
            <w:tcBorders>
              <w:top w:val="nil"/>
              <w:left w:val="nil"/>
              <w:bottom w:val="nil"/>
              <w:right w:val="nil"/>
            </w:tcBorders>
          </w:tcPr>
          <w:p w14:paraId="122D519E" w14:textId="77777777" w:rsidR="009924B7" w:rsidRDefault="009924B7" w:rsidP="009924B7">
            <w:r>
              <w:rPr>
                <w:b/>
                <w:bCs/>
              </w:rPr>
              <w:t>Definitie</w:t>
            </w:r>
          </w:p>
        </w:tc>
        <w:tc>
          <w:tcPr>
            <w:tcW w:w="7650" w:type="dxa"/>
            <w:tcBorders>
              <w:top w:val="nil"/>
              <w:left w:val="nil"/>
              <w:bottom w:val="nil"/>
              <w:right w:val="nil"/>
            </w:tcBorders>
          </w:tcPr>
          <w:p w14:paraId="6FA0D31E" w14:textId="77777777" w:rsidR="009924B7" w:rsidRPr="009924B7" w:rsidRDefault="009924B7" w:rsidP="009924B7">
            <w:r>
              <w:fldChar w:fldCharType="begin" w:fldLock="1"/>
            </w:r>
            <w:r>
              <w:instrText>MERGEFIELD Element.Notes</w:instrText>
            </w:r>
            <w:r>
              <w:fldChar w:fldCharType="end"/>
            </w:r>
            <w:r w:rsidRPr="009924B7">
              <w:t>Een codering van de verschillende waarden die een type functionaris kan aannemen.</w:t>
            </w:r>
          </w:p>
          <w:p w14:paraId="07D012FF" w14:textId="77777777" w:rsidR="009924B7" w:rsidRDefault="009924B7" w:rsidP="009924B7"/>
        </w:tc>
      </w:tr>
    </w:tbl>
    <w:p w14:paraId="3BA62F2B"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7F27965" w14:textId="77777777" w:rsidTr="009924B7">
        <w:trPr>
          <w:trHeight w:val="230"/>
        </w:trPr>
        <w:tc>
          <w:tcPr>
            <w:tcW w:w="1710" w:type="dxa"/>
            <w:tcBorders>
              <w:top w:val="nil"/>
              <w:left w:val="nil"/>
              <w:bottom w:val="nil"/>
              <w:right w:val="nil"/>
            </w:tcBorders>
          </w:tcPr>
          <w:p w14:paraId="716C6666" w14:textId="77777777" w:rsidR="009924B7" w:rsidRDefault="009924B7" w:rsidP="009924B7">
            <w:pPr>
              <w:rPr>
                <w:i/>
                <w:iCs/>
              </w:rPr>
            </w:pPr>
            <w:bookmarkStart w:id="1063" w:name="BKM_C24D1B6C_3001_4d13_9800_455C943D076C"/>
            <w:r>
              <w:rPr>
                <w:i/>
                <w:iCs/>
              </w:rPr>
              <w:t>Code</w:t>
            </w:r>
          </w:p>
        </w:tc>
        <w:tc>
          <w:tcPr>
            <w:tcW w:w="2970" w:type="dxa"/>
            <w:tcBorders>
              <w:top w:val="nil"/>
              <w:left w:val="nil"/>
              <w:bottom w:val="nil"/>
              <w:right w:val="nil"/>
            </w:tcBorders>
          </w:tcPr>
          <w:p w14:paraId="66A158D4" w14:textId="77777777" w:rsidR="009924B7" w:rsidRDefault="009924B7" w:rsidP="009924B7">
            <w:pPr>
              <w:rPr>
                <w:i/>
                <w:iCs/>
              </w:rPr>
            </w:pPr>
            <w:r>
              <w:rPr>
                <w:i/>
                <w:iCs/>
              </w:rPr>
              <w:t>Naam</w:t>
            </w:r>
          </w:p>
        </w:tc>
        <w:tc>
          <w:tcPr>
            <w:tcW w:w="4500" w:type="dxa"/>
            <w:tcBorders>
              <w:top w:val="nil"/>
              <w:left w:val="nil"/>
              <w:bottom w:val="nil"/>
              <w:right w:val="nil"/>
            </w:tcBorders>
          </w:tcPr>
          <w:p w14:paraId="56D9ADEE" w14:textId="77777777" w:rsidR="009924B7" w:rsidRDefault="009924B7" w:rsidP="009924B7">
            <w:pPr>
              <w:rPr>
                <w:i/>
                <w:iCs/>
              </w:rPr>
            </w:pPr>
            <w:r>
              <w:rPr>
                <w:i/>
                <w:iCs/>
              </w:rPr>
              <w:t>Definitie</w:t>
            </w:r>
          </w:p>
        </w:tc>
      </w:tr>
      <w:tr w:rsidR="009924B7" w14:paraId="6DAF3368" w14:textId="77777777" w:rsidTr="009924B7">
        <w:tc>
          <w:tcPr>
            <w:tcW w:w="1710" w:type="dxa"/>
            <w:tcBorders>
              <w:top w:val="nil"/>
              <w:left w:val="nil"/>
              <w:bottom w:val="nil"/>
              <w:right w:val="nil"/>
            </w:tcBorders>
          </w:tcPr>
          <w:p w14:paraId="2C28142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899C468" w14:textId="77777777" w:rsidR="009924B7" w:rsidRDefault="009924B7" w:rsidP="009924B7">
            <w:r>
              <w:fldChar w:fldCharType="begin" w:fldLock="1"/>
            </w:r>
            <w:r>
              <w:instrText>MERGEFIELD Att.Name</w:instrText>
            </w:r>
            <w:r>
              <w:fldChar w:fldCharType="separate"/>
            </w:r>
            <w:r>
              <w:t>Aansprakelijke</w:t>
            </w:r>
            <w:r>
              <w:fldChar w:fldCharType="end"/>
            </w:r>
          </w:p>
        </w:tc>
        <w:tc>
          <w:tcPr>
            <w:tcW w:w="4500" w:type="dxa"/>
            <w:tcBorders>
              <w:top w:val="nil"/>
              <w:left w:val="nil"/>
              <w:bottom w:val="nil"/>
              <w:right w:val="nil"/>
            </w:tcBorders>
          </w:tcPr>
          <w:p w14:paraId="5E109203" w14:textId="77777777" w:rsidR="009924B7" w:rsidRPr="009924B7" w:rsidRDefault="009924B7" w:rsidP="009924B7">
            <w:r>
              <w:fldChar w:fldCharType="begin" w:fldLock="1"/>
            </w:r>
            <w:r>
              <w:instrText>MERGEFIELD Att.Notes</w:instrText>
            </w:r>
            <w:r>
              <w:fldChar w:fldCharType="end"/>
            </w:r>
            <w:r w:rsidRPr="009924B7">
              <w:t>Een persoon die aansprakelijk is voor de rechtshandelingen van een</w:t>
            </w:r>
          </w:p>
          <w:p w14:paraId="3CBE5AD3" w14:textId="77777777" w:rsidR="009924B7" w:rsidRDefault="009924B7" w:rsidP="009924B7">
            <w:r>
              <w:rPr>
                <w:lang w:val="en-US"/>
              </w:rPr>
              <w:t>samenwerkingsverband.</w:t>
            </w:r>
          </w:p>
        </w:tc>
      </w:tr>
      <w:tr w:rsidR="009924B7" w14:paraId="083C183E" w14:textId="77777777" w:rsidTr="009924B7">
        <w:tc>
          <w:tcPr>
            <w:tcW w:w="1710" w:type="dxa"/>
            <w:tcBorders>
              <w:top w:val="nil"/>
              <w:left w:val="nil"/>
              <w:bottom w:val="nil"/>
              <w:right w:val="nil"/>
            </w:tcBorders>
          </w:tcPr>
          <w:p w14:paraId="7554060D" w14:textId="77777777" w:rsidR="009924B7" w:rsidRDefault="009924B7" w:rsidP="009924B7"/>
        </w:tc>
        <w:tc>
          <w:tcPr>
            <w:tcW w:w="2970" w:type="dxa"/>
            <w:tcBorders>
              <w:top w:val="nil"/>
              <w:left w:val="nil"/>
              <w:bottom w:val="nil"/>
              <w:right w:val="nil"/>
            </w:tcBorders>
          </w:tcPr>
          <w:p w14:paraId="337928DE" w14:textId="77777777" w:rsidR="009924B7" w:rsidRDefault="009924B7" w:rsidP="009924B7"/>
        </w:tc>
        <w:tc>
          <w:tcPr>
            <w:tcW w:w="4500" w:type="dxa"/>
            <w:tcBorders>
              <w:top w:val="nil"/>
              <w:left w:val="nil"/>
              <w:bottom w:val="nil"/>
              <w:right w:val="nil"/>
            </w:tcBorders>
          </w:tcPr>
          <w:p w14:paraId="4A21A823" w14:textId="77777777" w:rsidR="009924B7" w:rsidRDefault="009924B7" w:rsidP="009924B7"/>
        </w:tc>
        <w:bookmarkEnd w:id="1063"/>
      </w:tr>
      <w:bookmarkStart w:id="1064" w:name="BKM_6805D14A_585F_4ace_9034_E3F32161A138"/>
      <w:tr w:rsidR="009924B7" w14:paraId="5386A2BE" w14:textId="77777777" w:rsidTr="009924B7">
        <w:tc>
          <w:tcPr>
            <w:tcW w:w="1710" w:type="dxa"/>
            <w:tcBorders>
              <w:top w:val="nil"/>
              <w:left w:val="nil"/>
              <w:bottom w:val="nil"/>
              <w:right w:val="nil"/>
            </w:tcBorders>
          </w:tcPr>
          <w:p w14:paraId="047AA79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07D0880" w14:textId="77777777" w:rsidR="009924B7" w:rsidRDefault="009924B7" w:rsidP="009924B7">
            <w:r>
              <w:fldChar w:fldCharType="begin" w:fldLock="1"/>
            </w:r>
            <w:r>
              <w:instrText>MERGEFIELD Att.Name</w:instrText>
            </w:r>
            <w:r>
              <w:fldChar w:fldCharType="separate"/>
            </w:r>
            <w:r>
              <w:t>Overig functionaris</w:t>
            </w:r>
            <w:r>
              <w:fldChar w:fldCharType="end"/>
            </w:r>
          </w:p>
        </w:tc>
        <w:tc>
          <w:tcPr>
            <w:tcW w:w="4500" w:type="dxa"/>
            <w:tcBorders>
              <w:top w:val="nil"/>
              <w:left w:val="nil"/>
              <w:bottom w:val="nil"/>
              <w:right w:val="nil"/>
            </w:tcBorders>
          </w:tcPr>
          <w:p w14:paraId="07BC07DF" w14:textId="77777777" w:rsidR="009924B7" w:rsidRDefault="009924B7" w:rsidP="009924B7">
            <w:r>
              <w:fldChar w:fldCharType="begin" w:fldLock="1"/>
            </w:r>
            <w:r>
              <w:instrText>MERGEFIELD Att.Notes</w:instrText>
            </w:r>
            <w:r>
              <w:fldChar w:fldCharType="separate"/>
            </w:r>
            <w:r>
              <w:t>Een functionaris die niet in een van de andere cateforieen is in te delen.</w:t>
            </w:r>
            <w:r>
              <w:fldChar w:fldCharType="end"/>
            </w:r>
          </w:p>
        </w:tc>
      </w:tr>
      <w:tr w:rsidR="009924B7" w14:paraId="510D217C" w14:textId="77777777" w:rsidTr="009924B7">
        <w:tc>
          <w:tcPr>
            <w:tcW w:w="1710" w:type="dxa"/>
            <w:tcBorders>
              <w:top w:val="nil"/>
              <w:left w:val="nil"/>
              <w:bottom w:val="nil"/>
              <w:right w:val="nil"/>
            </w:tcBorders>
          </w:tcPr>
          <w:p w14:paraId="6F1E3DB8" w14:textId="77777777" w:rsidR="009924B7" w:rsidRDefault="009924B7" w:rsidP="009924B7"/>
        </w:tc>
        <w:tc>
          <w:tcPr>
            <w:tcW w:w="2970" w:type="dxa"/>
            <w:tcBorders>
              <w:top w:val="nil"/>
              <w:left w:val="nil"/>
              <w:bottom w:val="nil"/>
              <w:right w:val="nil"/>
            </w:tcBorders>
          </w:tcPr>
          <w:p w14:paraId="7632AEDB" w14:textId="77777777" w:rsidR="009924B7" w:rsidRDefault="009924B7" w:rsidP="009924B7"/>
        </w:tc>
        <w:tc>
          <w:tcPr>
            <w:tcW w:w="4500" w:type="dxa"/>
            <w:tcBorders>
              <w:top w:val="nil"/>
              <w:left w:val="nil"/>
              <w:bottom w:val="nil"/>
              <w:right w:val="nil"/>
            </w:tcBorders>
          </w:tcPr>
          <w:p w14:paraId="116B00DF" w14:textId="77777777" w:rsidR="009924B7" w:rsidRDefault="009924B7" w:rsidP="009924B7"/>
        </w:tc>
        <w:bookmarkEnd w:id="1064"/>
      </w:tr>
      <w:bookmarkStart w:id="1065" w:name="BKM_8CB54F03_C54F_45fb_8675_537B73CF1D12"/>
      <w:tr w:rsidR="009924B7" w14:paraId="62930461" w14:textId="77777777" w:rsidTr="009924B7">
        <w:tc>
          <w:tcPr>
            <w:tcW w:w="1710" w:type="dxa"/>
            <w:tcBorders>
              <w:top w:val="nil"/>
              <w:left w:val="nil"/>
              <w:bottom w:val="nil"/>
              <w:right w:val="nil"/>
            </w:tcBorders>
          </w:tcPr>
          <w:p w14:paraId="7FCA6DE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3E751A6" w14:textId="77777777" w:rsidR="009924B7" w:rsidRDefault="009924B7" w:rsidP="009924B7">
            <w:r>
              <w:fldChar w:fldCharType="begin" w:fldLock="1"/>
            </w:r>
            <w:r>
              <w:instrText>MERGEFIELD Att.Name</w:instrText>
            </w:r>
            <w:r>
              <w:fldChar w:fldCharType="separate"/>
            </w:r>
            <w:r>
              <w:t>Publiekrechtelijke functionaris</w:t>
            </w:r>
            <w:r>
              <w:fldChar w:fldCharType="end"/>
            </w:r>
          </w:p>
        </w:tc>
        <w:tc>
          <w:tcPr>
            <w:tcW w:w="4500" w:type="dxa"/>
            <w:tcBorders>
              <w:top w:val="nil"/>
              <w:left w:val="nil"/>
              <w:bottom w:val="nil"/>
              <w:right w:val="nil"/>
            </w:tcBorders>
          </w:tcPr>
          <w:p w14:paraId="2C34043B" w14:textId="77777777" w:rsidR="009924B7" w:rsidRDefault="009924B7" w:rsidP="009924B7">
            <w:r>
              <w:fldChar w:fldCharType="begin" w:fldLock="1"/>
            </w:r>
            <w:r>
              <w:instrText>MERGEFIELD Att.Notes</w:instrText>
            </w:r>
            <w:r>
              <w:fldChar w:fldCharType="separate"/>
            </w:r>
            <w:r>
              <w:t>Een functionaris die werkzaam is bij een publiekrechtelijke rechtspersoon.</w:t>
            </w:r>
            <w:r>
              <w:fldChar w:fldCharType="end"/>
            </w:r>
          </w:p>
        </w:tc>
      </w:tr>
      <w:tr w:rsidR="009924B7" w14:paraId="4C6393EF" w14:textId="77777777" w:rsidTr="009924B7">
        <w:tc>
          <w:tcPr>
            <w:tcW w:w="1710" w:type="dxa"/>
            <w:tcBorders>
              <w:top w:val="nil"/>
              <w:left w:val="nil"/>
              <w:bottom w:val="nil"/>
              <w:right w:val="nil"/>
            </w:tcBorders>
          </w:tcPr>
          <w:p w14:paraId="3D1BD8E0" w14:textId="77777777" w:rsidR="009924B7" w:rsidRDefault="009924B7" w:rsidP="009924B7"/>
        </w:tc>
        <w:tc>
          <w:tcPr>
            <w:tcW w:w="2970" w:type="dxa"/>
            <w:tcBorders>
              <w:top w:val="nil"/>
              <w:left w:val="nil"/>
              <w:bottom w:val="nil"/>
              <w:right w:val="nil"/>
            </w:tcBorders>
          </w:tcPr>
          <w:p w14:paraId="705BE8D5" w14:textId="77777777" w:rsidR="009924B7" w:rsidRDefault="009924B7" w:rsidP="009924B7"/>
        </w:tc>
        <w:tc>
          <w:tcPr>
            <w:tcW w:w="4500" w:type="dxa"/>
            <w:tcBorders>
              <w:top w:val="nil"/>
              <w:left w:val="nil"/>
              <w:bottom w:val="nil"/>
              <w:right w:val="nil"/>
            </w:tcBorders>
          </w:tcPr>
          <w:p w14:paraId="11001CF5" w14:textId="77777777" w:rsidR="009924B7" w:rsidRDefault="009924B7" w:rsidP="009924B7"/>
        </w:tc>
        <w:bookmarkEnd w:id="1065"/>
      </w:tr>
      <w:bookmarkStart w:id="1066" w:name="BKM_F2E16260_8B88_420a_8CB7_4353EBA521A1"/>
      <w:tr w:rsidR="009924B7" w14:paraId="42B10B92" w14:textId="77777777" w:rsidTr="009924B7">
        <w:tc>
          <w:tcPr>
            <w:tcW w:w="1710" w:type="dxa"/>
            <w:tcBorders>
              <w:top w:val="nil"/>
              <w:left w:val="nil"/>
              <w:bottom w:val="nil"/>
              <w:right w:val="nil"/>
            </w:tcBorders>
          </w:tcPr>
          <w:p w14:paraId="232F02C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D89722A" w14:textId="77777777" w:rsidR="009924B7" w:rsidRDefault="009924B7" w:rsidP="009924B7">
            <w:r>
              <w:fldChar w:fldCharType="begin" w:fldLock="1"/>
            </w:r>
            <w:r>
              <w:instrText>MERGEFIELD Att.Name</w:instrText>
            </w:r>
            <w:r>
              <w:fldChar w:fldCharType="separate"/>
            </w:r>
            <w:r>
              <w:t>Bestuursfunctie</w:t>
            </w:r>
            <w:r>
              <w:fldChar w:fldCharType="end"/>
            </w:r>
          </w:p>
        </w:tc>
        <w:tc>
          <w:tcPr>
            <w:tcW w:w="4500" w:type="dxa"/>
            <w:tcBorders>
              <w:top w:val="nil"/>
              <w:left w:val="nil"/>
              <w:bottom w:val="nil"/>
              <w:right w:val="nil"/>
            </w:tcBorders>
          </w:tcPr>
          <w:p w14:paraId="7CED9D1B" w14:textId="77777777" w:rsidR="009924B7" w:rsidRDefault="009924B7" w:rsidP="009924B7">
            <w:r>
              <w:fldChar w:fldCharType="begin" w:fldLock="1"/>
            </w:r>
            <w:r>
              <w:instrText>MERGEFIELD Att.Notes</w:instrText>
            </w:r>
            <w:r>
              <w:fldChar w:fldCharType="separate"/>
            </w:r>
            <w:r>
              <w:t>De functionaris die als bestuurder werkzaam is bij een privaatrechtelijke rechtspersoon.</w:t>
            </w:r>
            <w:r>
              <w:fldChar w:fldCharType="end"/>
            </w:r>
          </w:p>
        </w:tc>
      </w:tr>
      <w:tr w:rsidR="009924B7" w14:paraId="7C5CFADA" w14:textId="77777777" w:rsidTr="009924B7">
        <w:tc>
          <w:tcPr>
            <w:tcW w:w="1710" w:type="dxa"/>
            <w:tcBorders>
              <w:top w:val="nil"/>
              <w:left w:val="nil"/>
              <w:bottom w:val="nil"/>
              <w:right w:val="nil"/>
            </w:tcBorders>
          </w:tcPr>
          <w:p w14:paraId="1D15B622" w14:textId="77777777" w:rsidR="009924B7" w:rsidRDefault="009924B7" w:rsidP="009924B7"/>
        </w:tc>
        <w:tc>
          <w:tcPr>
            <w:tcW w:w="2970" w:type="dxa"/>
            <w:tcBorders>
              <w:top w:val="nil"/>
              <w:left w:val="nil"/>
              <w:bottom w:val="nil"/>
              <w:right w:val="nil"/>
            </w:tcBorders>
          </w:tcPr>
          <w:p w14:paraId="64F904E0" w14:textId="77777777" w:rsidR="009924B7" w:rsidRDefault="009924B7" w:rsidP="009924B7"/>
        </w:tc>
        <w:tc>
          <w:tcPr>
            <w:tcW w:w="4500" w:type="dxa"/>
            <w:tcBorders>
              <w:top w:val="nil"/>
              <w:left w:val="nil"/>
              <w:bottom w:val="nil"/>
              <w:right w:val="nil"/>
            </w:tcBorders>
          </w:tcPr>
          <w:p w14:paraId="403CED00" w14:textId="77777777" w:rsidR="009924B7" w:rsidRDefault="009924B7" w:rsidP="009924B7"/>
        </w:tc>
        <w:bookmarkEnd w:id="1066"/>
      </w:tr>
      <w:bookmarkStart w:id="1067" w:name="BKM_08996E85_8C37_4c41_B6A1_73C809D0A158"/>
      <w:tr w:rsidR="009924B7" w14:paraId="2CEAF151" w14:textId="77777777" w:rsidTr="009924B7">
        <w:tc>
          <w:tcPr>
            <w:tcW w:w="1710" w:type="dxa"/>
            <w:tcBorders>
              <w:top w:val="nil"/>
              <w:left w:val="nil"/>
              <w:bottom w:val="nil"/>
              <w:right w:val="nil"/>
            </w:tcBorders>
          </w:tcPr>
          <w:p w14:paraId="161085F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2EF3510" w14:textId="77777777" w:rsidR="009924B7" w:rsidRDefault="009924B7" w:rsidP="009924B7">
            <w:r>
              <w:fldChar w:fldCharType="begin" w:fldLock="1"/>
            </w:r>
            <w:r>
              <w:instrText>MERGEFIELD Att.Name</w:instrText>
            </w:r>
            <w:r>
              <w:fldChar w:fldCharType="separate"/>
            </w:r>
            <w:r>
              <w:t>Gemachtigde</w:t>
            </w:r>
            <w:r>
              <w:fldChar w:fldCharType="end"/>
            </w:r>
          </w:p>
        </w:tc>
        <w:tc>
          <w:tcPr>
            <w:tcW w:w="4500" w:type="dxa"/>
            <w:tcBorders>
              <w:top w:val="nil"/>
              <w:left w:val="nil"/>
              <w:bottom w:val="nil"/>
              <w:right w:val="nil"/>
            </w:tcBorders>
          </w:tcPr>
          <w:p w14:paraId="7DD3575D" w14:textId="77777777" w:rsidR="009924B7" w:rsidRPr="009924B7" w:rsidRDefault="009924B7" w:rsidP="009924B7">
            <w:r>
              <w:fldChar w:fldCharType="begin" w:fldLock="1"/>
            </w:r>
            <w:r>
              <w:instrText>MERGEFIELD Att.Notes</w:instrText>
            </w:r>
            <w:r>
              <w:fldChar w:fldCharType="end"/>
            </w:r>
            <w:r w:rsidRPr="009924B7">
              <w:t>Een door een volmacht verleend door de persoon bij wie de gemachtige is toegetreden.</w:t>
            </w:r>
          </w:p>
          <w:p w14:paraId="2FCB7F9A" w14:textId="77777777" w:rsidR="009924B7" w:rsidRDefault="009924B7" w:rsidP="009924B7">
            <w:r>
              <w:rPr>
                <w:lang w:val="en-US"/>
              </w:rPr>
              <w:t>toegetreden.</w:t>
            </w:r>
          </w:p>
        </w:tc>
      </w:tr>
      <w:tr w:rsidR="009924B7" w14:paraId="55BC8AD1" w14:textId="77777777" w:rsidTr="009924B7">
        <w:tc>
          <w:tcPr>
            <w:tcW w:w="1710" w:type="dxa"/>
            <w:tcBorders>
              <w:top w:val="nil"/>
              <w:left w:val="nil"/>
              <w:bottom w:val="nil"/>
              <w:right w:val="nil"/>
            </w:tcBorders>
          </w:tcPr>
          <w:p w14:paraId="4C387702" w14:textId="77777777" w:rsidR="009924B7" w:rsidRDefault="009924B7" w:rsidP="009924B7"/>
        </w:tc>
        <w:tc>
          <w:tcPr>
            <w:tcW w:w="2970" w:type="dxa"/>
            <w:tcBorders>
              <w:top w:val="nil"/>
              <w:left w:val="nil"/>
              <w:bottom w:val="nil"/>
              <w:right w:val="nil"/>
            </w:tcBorders>
          </w:tcPr>
          <w:p w14:paraId="2D3A659D" w14:textId="77777777" w:rsidR="009924B7" w:rsidRDefault="009924B7" w:rsidP="009924B7"/>
        </w:tc>
        <w:tc>
          <w:tcPr>
            <w:tcW w:w="4500" w:type="dxa"/>
            <w:tcBorders>
              <w:top w:val="nil"/>
              <w:left w:val="nil"/>
              <w:bottom w:val="nil"/>
              <w:right w:val="nil"/>
            </w:tcBorders>
          </w:tcPr>
          <w:p w14:paraId="3459025D" w14:textId="77777777" w:rsidR="009924B7" w:rsidRDefault="009924B7" w:rsidP="009924B7"/>
        </w:tc>
        <w:bookmarkEnd w:id="1067"/>
      </w:tr>
      <w:bookmarkStart w:id="1068" w:name="BKM_2C6B354B_980D_4c54_B659_842AE175C4C0"/>
      <w:tr w:rsidR="009924B7" w14:paraId="3881E7C0" w14:textId="77777777" w:rsidTr="009924B7">
        <w:tc>
          <w:tcPr>
            <w:tcW w:w="1710" w:type="dxa"/>
            <w:tcBorders>
              <w:top w:val="nil"/>
              <w:left w:val="nil"/>
              <w:bottom w:val="nil"/>
              <w:right w:val="nil"/>
            </w:tcBorders>
          </w:tcPr>
          <w:p w14:paraId="3D26566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2CCBB02" w14:textId="77777777" w:rsidR="009924B7" w:rsidRDefault="009924B7" w:rsidP="009924B7">
            <w:r>
              <w:fldChar w:fldCharType="begin" w:fldLock="1"/>
            </w:r>
            <w:r>
              <w:instrText>MERGEFIELD Att.Name</w:instrText>
            </w:r>
            <w:r>
              <w:fldChar w:fldCharType="separate"/>
            </w:r>
            <w:r>
              <w:t>Functionaris bijzondere status</w:t>
            </w:r>
            <w:r>
              <w:fldChar w:fldCharType="end"/>
            </w:r>
          </w:p>
        </w:tc>
        <w:tc>
          <w:tcPr>
            <w:tcW w:w="4500" w:type="dxa"/>
            <w:tcBorders>
              <w:top w:val="nil"/>
              <w:left w:val="nil"/>
              <w:bottom w:val="nil"/>
              <w:right w:val="nil"/>
            </w:tcBorders>
          </w:tcPr>
          <w:p w14:paraId="032EE132" w14:textId="77777777" w:rsidR="009924B7" w:rsidRDefault="009924B7" w:rsidP="009924B7">
            <w:r>
              <w:fldChar w:fldCharType="begin" w:fldLock="1"/>
            </w:r>
            <w:r>
              <w:instrText>MERGEFIELD Att.Notes</w:instrText>
            </w:r>
            <w:r>
              <w:fldChar w:fldCharType="end"/>
            </w:r>
          </w:p>
        </w:tc>
      </w:tr>
      <w:tr w:rsidR="009924B7" w14:paraId="25C0EE06" w14:textId="77777777" w:rsidTr="009924B7">
        <w:tc>
          <w:tcPr>
            <w:tcW w:w="1710" w:type="dxa"/>
            <w:tcBorders>
              <w:top w:val="nil"/>
              <w:left w:val="nil"/>
              <w:bottom w:val="nil"/>
              <w:right w:val="nil"/>
            </w:tcBorders>
          </w:tcPr>
          <w:p w14:paraId="6AA47E25" w14:textId="77777777" w:rsidR="009924B7" w:rsidRDefault="009924B7" w:rsidP="009924B7"/>
        </w:tc>
        <w:tc>
          <w:tcPr>
            <w:tcW w:w="2970" w:type="dxa"/>
            <w:tcBorders>
              <w:top w:val="nil"/>
              <w:left w:val="nil"/>
              <w:bottom w:val="nil"/>
              <w:right w:val="nil"/>
            </w:tcBorders>
          </w:tcPr>
          <w:p w14:paraId="43883BFD" w14:textId="77777777" w:rsidR="009924B7" w:rsidRDefault="009924B7" w:rsidP="009924B7"/>
        </w:tc>
        <w:tc>
          <w:tcPr>
            <w:tcW w:w="4500" w:type="dxa"/>
            <w:tcBorders>
              <w:top w:val="nil"/>
              <w:left w:val="nil"/>
              <w:bottom w:val="nil"/>
              <w:right w:val="nil"/>
            </w:tcBorders>
          </w:tcPr>
          <w:p w14:paraId="5C723DFD" w14:textId="77777777" w:rsidR="009924B7" w:rsidRDefault="009924B7" w:rsidP="009924B7"/>
        </w:tc>
        <w:bookmarkEnd w:id="1068"/>
      </w:tr>
      <w:bookmarkEnd w:id="1062"/>
    </w:tbl>
    <w:p w14:paraId="75783138" w14:textId="4B224A5B" w:rsidR="009924B7" w:rsidRDefault="009924B7" w:rsidP="009924B7">
      <w:pPr>
        <w:rPr>
          <w:u w:color="000000"/>
        </w:rPr>
      </w:pPr>
    </w:p>
    <w:p w14:paraId="7D8B6BEF" w14:textId="77777777" w:rsidR="009924B7" w:rsidRDefault="009924B7">
      <w:pPr>
        <w:contextualSpacing w:val="0"/>
        <w:rPr>
          <w:u w:color="000000"/>
        </w:rPr>
      </w:pPr>
      <w:r>
        <w:rPr>
          <w:u w:color="000000"/>
        </w:rPr>
        <w:br w:type="page"/>
      </w:r>
    </w:p>
    <w:bookmarkStart w:id="1069" w:name="BKM_9691D0DC_42FD_4590_A7AE_48A29EC9FAB6"/>
    <w:p w14:paraId="1F0537C4"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typering functioneel gebied</w:t>
      </w:r>
      <w:r>
        <w:fldChar w:fldCharType="end"/>
      </w:r>
    </w:p>
    <w:p w14:paraId="26392EC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4826E9B2" w14:textId="77777777" w:rsidTr="009924B7">
        <w:trPr>
          <w:trHeight w:val="230"/>
        </w:trPr>
        <w:tc>
          <w:tcPr>
            <w:tcW w:w="1710" w:type="dxa"/>
            <w:tcBorders>
              <w:top w:val="nil"/>
              <w:left w:val="nil"/>
              <w:bottom w:val="nil"/>
              <w:right w:val="nil"/>
            </w:tcBorders>
          </w:tcPr>
          <w:p w14:paraId="7AC524B8" w14:textId="77777777" w:rsidR="009924B7" w:rsidRDefault="009924B7" w:rsidP="009924B7">
            <w:r>
              <w:rPr>
                <w:b/>
                <w:bCs/>
              </w:rPr>
              <w:t>Definitie</w:t>
            </w:r>
          </w:p>
        </w:tc>
        <w:tc>
          <w:tcPr>
            <w:tcW w:w="7650" w:type="dxa"/>
            <w:tcBorders>
              <w:top w:val="nil"/>
              <w:left w:val="nil"/>
              <w:bottom w:val="nil"/>
              <w:right w:val="nil"/>
            </w:tcBorders>
          </w:tcPr>
          <w:p w14:paraId="781E9429" w14:textId="77777777" w:rsidR="009924B7" w:rsidRDefault="009924B7" w:rsidP="009924B7">
            <w:r>
              <w:fldChar w:fldCharType="begin" w:fldLock="1"/>
            </w:r>
            <w:r>
              <w:instrText>MERGEFIELD Element.Notes</w:instrText>
            </w:r>
            <w:r>
              <w:fldChar w:fldCharType="end"/>
            </w:r>
            <w:r w:rsidRPr="009924B7">
              <w:t>Een codering van de verschillende waarden die de typering  van het functioneel gebied kan aannemen</w:t>
            </w:r>
          </w:p>
        </w:tc>
      </w:tr>
    </w:tbl>
    <w:p w14:paraId="17E034CC"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4E610BC5" w14:textId="77777777" w:rsidTr="009924B7">
        <w:trPr>
          <w:trHeight w:val="230"/>
        </w:trPr>
        <w:tc>
          <w:tcPr>
            <w:tcW w:w="1710" w:type="dxa"/>
            <w:tcBorders>
              <w:top w:val="nil"/>
              <w:left w:val="nil"/>
              <w:bottom w:val="nil"/>
              <w:right w:val="nil"/>
            </w:tcBorders>
          </w:tcPr>
          <w:p w14:paraId="0F563581" w14:textId="77777777" w:rsidR="009924B7" w:rsidRDefault="009924B7" w:rsidP="009924B7">
            <w:pPr>
              <w:rPr>
                <w:i/>
                <w:iCs/>
              </w:rPr>
            </w:pPr>
            <w:bookmarkStart w:id="1070" w:name="BKM_2C5DB1BF_9BA4_4ce6_8BCF_2BAEA1CEE999"/>
            <w:r>
              <w:rPr>
                <w:i/>
                <w:iCs/>
              </w:rPr>
              <w:t>Code</w:t>
            </w:r>
          </w:p>
        </w:tc>
        <w:tc>
          <w:tcPr>
            <w:tcW w:w="2970" w:type="dxa"/>
            <w:tcBorders>
              <w:top w:val="nil"/>
              <w:left w:val="nil"/>
              <w:bottom w:val="nil"/>
              <w:right w:val="nil"/>
            </w:tcBorders>
          </w:tcPr>
          <w:p w14:paraId="794F3C99" w14:textId="77777777" w:rsidR="009924B7" w:rsidRDefault="009924B7" w:rsidP="009924B7">
            <w:pPr>
              <w:rPr>
                <w:i/>
                <w:iCs/>
              </w:rPr>
            </w:pPr>
            <w:r>
              <w:rPr>
                <w:i/>
                <w:iCs/>
              </w:rPr>
              <w:t>Naam</w:t>
            </w:r>
          </w:p>
        </w:tc>
        <w:tc>
          <w:tcPr>
            <w:tcW w:w="4500" w:type="dxa"/>
            <w:tcBorders>
              <w:top w:val="nil"/>
              <w:left w:val="nil"/>
              <w:bottom w:val="nil"/>
              <w:right w:val="nil"/>
            </w:tcBorders>
          </w:tcPr>
          <w:p w14:paraId="6FD4B643" w14:textId="77777777" w:rsidR="009924B7" w:rsidRDefault="009924B7" w:rsidP="009924B7">
            <w:pPr>
              <w:rPr>
                <w:i/>
                <w:iCs/>
              </w:rPr>
            </w:pPr>
            <w:r>
              <w:rPr>
                <w:i/>
                <w:iCs/>
              </w:rPr>
              <w:t>Definitie</w:t>
            </w:r>
          </w:p>
        </w:tc>
      </w:tr>
      <w:tr w:rsidR="009924B7" w14:paraId="25DF97B0" w14:textId="77777777" w:rsidTr="009924B7">
        <w:tc>
          <w:tcPr>
            <w:tcW w:w="1710" w:type="dxa"/>
            <w:tcBorders>
              <w:top w:val="nil"/>
              <w:left w:val="nil"/>
              <w:bottom w:val="nil"/>
              <w:right w:val="nil"/>
            </w:tcBorders>
          </w:tcPr>
          <w:p w14:paraId="7C0D5FE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8250ADE" w14:textId="77777777" w:rsidR="009924B7" w:rsidRDefault="009924B7" w:rsidP="009924B7">
            <w:r>
              <w:fldChar w:fldCharType="begin" w:fldLock="1"/>
            </w:r>
            <w:r>
              <w:instrText>MERGEFIELD Att.Name</w:instrText>
            </w:r>
            <w:r>
              <w:fldChar w:fldCharType="separate"/>
            </w:r>
            <w:r>
              <w:t>kering</w:t>
            </w:r>
            <w:r>
              <w:fldChar w:fldCharType="end"/>
            </w:r>
          </w:p>
        </w:tc>
        <w:tc>
          <w:tcPr>
            <w:tcW w:w="4500" w:type="dxa"/>
            <w:tcBorders>
              <w:top w:val="nil"/>
              <w:left w:val="nil"/>
              <w:bottom w:val="nil"/>
              <w:right w:val="nil"/>
            </w:tcBorders>
          </w:tcPr>
          <w:p w14:paraId="301EBA58" w14:textId="77777777" w:rsidR="009924B7" w:rsidRDefault="009924B7" w:rsidP="009924B7">
            <w:r>
              <w:fldChar w:fldCharType="begin" w:fldLock="1"/>
            </w:r>
            <w:r>
              <w:instrText>MERGEFIELD Att.Notes</w:instrText>
            </w:r>
            <w:r>
              <w:fldChar w:fldCharType="separate"/>
            </w:r>
            <w:r>
              <w:t xml:space="preserve">Een waterkerende en / of scheidende, kunstmatige of natuurlijke hoogte of hooggelegen gronden inclusief de daarin aanwezige waterkerende elementen. </w:t>
            </w:r>
            <w:r>
              <w:fldChar w:fldCharType="end"/>
            </w:r>
          </w:p>
        </w:tc>
      </w:tr>
      <w:tr w:rsidR="009924B7" w14:paraId="60648666" w14:textId="77777777" w:rsidTr="009924B7">
        <w:tc>
          <w:tcPr>
            <w:tcW w:w="1710" w:type="dxa"/>
            <w:tcBorders>
              <w:top w:val="nil"/>
              <w:left w:val="nil"/>
              <w:bottom w:val="nil"/>
              <w:right w:val="nil"/>
            </w:tcBorders>
          </w:tcPr>
          <w:p w14:paraId="0DCB0CFD" w14:textId="77777777" w:rsidR="009924B7" w:rsidRDefault="009924B7" w:rsidP="009924B7"/>
        </w:tc>
        <w:tc>
          <w:tcPr>
            <w:tcW w:w="2970" w:type="dxa"/>
            <w:tcBorders>
              <w:top w:val="nil"/>
              <w:left w:val="nil"/>
              <w:bottom w:val="nil"/>
              <w:right w:val="nil"/>
            </w:tcBorders>
          </w:tcPr>
          <w:p w14:paraId="41BDF56A" w14:textId="77777777" w:rsidR="009924B7" w:rsidRDefault="009924B7" w:rsidP="009924B7"/>
        </w:tc>
        <w:tc>
          <w:tcPr>
            <w:tcW w:w="4500" w:type="dxa"/>
            <w:tcBorders>
              <w:top w:val="nil"/>
              <w:left w:val="nil"/>
              <w:bottom w:val="nil"/>
              <w:right w:val="nil"/>
            </w:tcBorders>
          </w:tcPr>
          <w:p w14:paraId="2F7CC37E" w14:textId="77777777" w:rsidR="009924B7" w:rsidRDefault="009924B7" w:rsidP="009924B7"/>
        </w:tc>
        <w:bookmarkEnd w:id="1070"/>
      </w:tr>
      <w:bookmarkStart w:id="1071" w:name="BKM_D2C91F6F_E3B9_4692_924A_92C5D94A4175"/>
      <w:tr w:rsidR="009924B7" w14:paraId="60BC799B" w14:textId="77777777" w:rsidTr="009924B7">
        <w:tc>
          <w:tcPr>
            <w:tcW w:w="1710" w:type="dxa"/>
            <w:tcBorders>
              <w:top w:val="nil"/>
              <w:left w:val="nil"/>
              <w:bottom w:val="nil"/>
              <w:right w:val="nil"/>
            </w:tcBorders>
          </w:tcPr>
          <w:p w14:paraId="0B84D7C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25726F8" w14:textId="77777777" w:rsidR="009924B7" w:rsidRDefault="009924B7" w:rsidP="009924B7">
            <w:r>
              <w:fldChar w:fldCharType="begin" w:fldLock="1"/>
            </w:r>
            <w:r>
              <w:instrText>MERGEFIELD Att.Name</w:instrText>
            </w:r>
            <w:r>
              <w:fldChar w:fldCharType="separate"/>
            </w:r>
            <w:r>
              <w:t>bedrijvigheid</w:t>
            </w:r>
            <w:r>
              <w:fldChar w:fldCharType="end"/>
            </w:r>
          </w:p>
        </w:tc>
        <w:tc>
          <w:tcPr>
            <w:tcW w:w="4500" w:type="dxa"/>
            <w:tcBorders>
              <w:top w:val="nil"/>
              <w:left w:val="nil"/>
              <w:bottom w:val="nil"/>
              <w:right w:val="nil"/>
            </w:tcBorders>
          </w:tcPr>
          <w:p w14:paraId="647EAF9D" w14:textId="77777777" w:rsidR="009924B7" w:rsidRPr="009924B7" w:rsidRDefault="009924B7" w:rsidP="009924B7">
            <w:r>
              <w:fldChar w:fldCharType="begin" w:fldLock="1"/>
            </w:r>
            <w:r>
              <w:instrText>MERGEFIELD Att.Notes</w:instrText>
            </w:r>
            <w:r>
              <w:fldChar w:fldCharType="end"/>
            </w:r>
            <w:r w:rsidRPr="009924B7">
              <w:t xml:space="preserve">Gebied waarop panden of overige gebouwen staan, en / of niet bebouwde oppervlakte , voornamelijk gebruikt voor economische activiteiten en non-profit </w:t>
            </w:r>
          </w:p>
          <w:p w14:paraId="6B240ABA" w14:textId="77777777" w:rsidR="009924B7" w:rsidRDefault="009924B7" w:rsidP="009924B7">
            <w:r>
              <w:rPr>
                <w:lang w:val="en-US"/>
              </w:rPr>
              <w:t>activiteiten.</w:t>
            </w:r>
          </w:p>
        </w:tc>
      </w:tr>
      <w:tr w:rsidR="009924B7" w14:paraId="4BB53820" w14:textId="77777777" w:rsidTr="009924B7">
        <w:tc>
          <w:tcPr>
            <w:tcW w:w="1710" w:type="dxa"/>
            <w:tcBorders>
              <w:top w:val="nil"/>
              <w:left w:val="nil"/>
              <w:bottom w:val="nil"/>
              <w:right w:val="nil"/>
            </w:tcBorders>
          </w:tcPr>
          <w:p w14:paraId="399208B3" w14:textId="77777777" w:rsidR="009924B7" w:rsidRDefault="009924B7" w:rsidP="009924B7"/>
        </w:tc>
        <w:tc>
          <w:tcPr>
            <w:tcW w:w="2970" w:type="dxa"/>
            <w:tcBorders>
              <w:top w:val="nil"/>
              <w:left w:val="nil"/>
              <w:bottom w:val="nil"/>
              <w:right w:val="nil"/>
            </w:tcBorders>
          </w:tcPr>
          <w:p w14:paraId="32648941" w14:textId="77777777" w:rsidR="009924B7" w:rsidRDefault="009924B7" w:rsidP="009924B7"/>
        </w:tc>
        <w:tc>
          <w:tcPr>
            <w:tcW w:w="4500" w:type="dxa"/>
            <w:tcBorders>
              <w:top w:val="nil"/>
              <w:left w:val="nil"/>
              <w:bottom w:val="nil"/>
              <w:right w:val="nil"/>
            </w:tcBorders>
          </w:tcPr>
          <w:p w14:paraId="55F24E5D" w14:textId="77777777" w:rsidR="009924B7" w:rsidRDefault="009924B7" w:rsidP="009924B7"/>
        </w:tc>
        <w:bookmarkEnd w:id="1071"/>
      </w:tr>
      <w:bookmarkStart w:id="1072" w:name="BKM_149D1DCD_91AB_43b3_9DA0_C5FA756EEAEA"/>
      <w:tr w:rsidR="009924B7" w14:paraId="1415AAD6" w14:textId="77777777" w:rsidTr="009924B7">
        <w:tc>
          <w:tcPr>
            <w:tcW w:w="1710" w:type="dxa"/>
            <w:tcBorders>
              <w:top w:val="nil"/>
              <w:left w:val="nil"/>
              <w:bottom w:val="nil"/>
              <w:right w:val="nil"/>
            </w:tcBorders>
          </w:tcPr>
          <w:p w14:paraId="0237048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3B4C3C0" w14:textId="77777777" w:rsidR="009924B7" w:rsidRDefault="009924B7" w:rsidP="009924B7">
            <w:r>
              <w:fldChar w:fldCharType="begin" w:fldLock="1"/>
            </w:r>
            <w:r>
              <w:instrText>MERGEFIELD Att.Name</w:instrText>
            </w:r>
            <w:r>
              <w:fldChar w:fldCharType="separate"/>
            </w:r>
            <w:r>
              <w:t>natuur &amp; landschap</w:t>
            </w:r>
            <w:r>
              <w:fldChar w:fldCharType="end"/>
            </w:r>
          </w:p>
        </w:tc>
        <w:tc>
          <w:tcPr>
            <w:tcW w:w="4500" w:type="dxa"/>
            <w:tcBorders>
              <w:top w:val="nil"/>
              <w:left w:val="nil"/>
              <w:bottom w:val="nil"/>
              <w:right w:val="nil"/>
            </w:tcBorders>
          </w:tcPr>
          <w:p w14:paraId="18C64C09" w14:textId="77777777" w:rsidR="009924B7" w:rsidRPr="009924B7" w:rsidRDefault="009924B7" w:rsidP="009924B7">
            <w:r>
              <w:fldChar w:fldCharType="begin" w:fldLock="1"/>
            </w:r>
            <w:r>
              <w:instrText>MERGEFIELD Att.Notes</w:instrText>
            </w:r>
            <w:r>
              <w:fldChar w:fldCharType="end"/>
            </w:r>
            <w:r w:rsidRPr="009924B7">
              <w:t xml:space="preserve">Gebied dat wegens natuurschoon en/of natuurlijke historie in stand wordt </w:t>
            </w:r>
          </w:p>
          <w:p w14:paraId="0A5FB0FE" w14:textId="77777777" w:rsidR="009924B7" w:rsidRDefault="009924B7" w:rsidP="009924B7">
            <w:r>
              <w:rPr>
                <w:lang w:val="en-US"/>
              </w:rPr>
              <w:t>gehouden.</w:t>
            </w:r>
          </w:p>
        </w:tc>
      </w:tr>
      <w:tr w:rsidR="009924B7" w14:paraId="049A318B" w14:textId="77777777" w:rsidTr="009924B7">
        <w:tc>
          <w:tcPr>
            <w:tcW w:w="1710" w:type="dxa"/>
            <w:tcBorders>
              <w:top w:val="nil"/>
              <w:left w:val="nil"/>
              <w:bottom w:val="nil"/>
              <w:right w:val="nil"/>
            </w:tcBorders>
          </w:tcPr>
          <w:p w14:paraId="1E478DD0" w14:textId="77777777" w:rsidR="009924B7" w:rsidRDefault="009924B7" w:rsidP="009924B7"/>
        </w:tc>
        <w:tc>
          <w:tcPr>
            <w:tcW w:w="2970" w:type="dxa"/>
            <w:tcBorders>
              <w:top w:val="nil"/>
              <w:left w:val="nil"/>
              <w:bottom w:val="nil"/>
              <w:right w:val="nil"/>
            </w:tcBorders>
          </w:tcPr>
          <w:p w14:paraId="3A1835A3" w14:textId="77777777" w:rsidR="009924B7" w:rsidRDefault="009924B7" w:rsidP="009924B7"/>
        </w:tc>
        <w:tc>
          <w:tcPr>
            <w:tcW w:w="4500" w:type="dxa"/>
            <w:tcBorders>
              <w:top w:val="nil"/>
              <w:left w:val="nil"/>
              <w:bottom w:val="nil"/>
              <w:right w:val="nil"/>
            </w:tcBorders>
          </w:tcPr>
          <w:p w14:paraId="4DCE7638" w14:textId="77777777" w:rsidR="009924B7" w:rsidRDefault="009924B7" w:rsidP="009924B7"/>
        </w:tc>
        <w:bookmarkEnd w:id="1072"/>
      </w:tr>
      <w:bookmarkStart w:id="1073" w:name="BKM_069F5B36_18FA_42b6_8622_DD7307976977"/>
      <w:tr w:rsidR="009924B7" w14:paraId="49EBFE4F" w14:textId="77777777" w:rsidTr="009924B7">
        <w:tc>
          <w:tcPr>
            <w:tcW w:w="1710" w:type="dxa"/>
            <w:tcBorders>
              <w:top w:val="nil"/>
              <w:left w:val="nil"/>
              <w:bottom w:val="nil"/>
              <w:right w:val="nil"/>
            </w:tcBorders>
          </w:tcPr>
          <w:p w14:paraId="2A6B43E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018439D" w14:textId="77777777" w:rsidR="009924B7" w:rsidRDefault="009924B7" w:rsidP="009924B7">
            <w:r>
              <w:fldChar w:fldCharType="begin" w:fldLock="1"/>
            </w:r>
            <w:r>
              <w:instrText>MERGEFIELD Att.Name</w:instrText>
            </w:r>
            <w:r>
              <w:fldChar w:fldCharType="separate"/>
            </w:r>
            <w:r>
              <w:t>landbouw</w:t>
            </w:r>
            <w:r>
              <w:fldChar w:fldCharType="end"/>
            </w:r>
          </w:p>
        </w:tc>
        <w:tc>
          <w:tcPr>
            <w:tcW w:w="4500" w:type="dxa"/>
            <w:tcBorders>
              <w:top w:val="nil"/>
              <w:left w:val="nil"/>
              <w:bottom w:val="nil"/>
              <w:right w:val="nil"/>
            </w:tcBorders>
          </w:tcPr>
          <w:p w14:paraId="6DE6CA4E" w14:textId="77777777" w:rsidR="009924B7" w:rsidRDefault="009924B7" w:rsidP="009924B7">
            <w:r>
              <w:fldChar w:fldCharType="begin" w:fldLock="1"/>
            </w:r>
            <w:r>
              <w:instrText>MERGEFIELD Att.Notes</w:instrText>
            </w:r>
            <w:r>
              <w:fldChar w:fldCharType="separate"/>
            </w:r>
            <w:r>
              <w:t>Gebied primair in gebruik voor land- en tuinbouwproductie.</w:t>
            </w:r>
            <w:r>
              <w:fldChar w:fldCharType="end"/>
            </w:r>
          </w:p>
        </w:tc>
      </w:tr>
      <w:tr w:rsidR="009924B7" w14:paraId="016E21F1" w14:textId="77777777" w:rsidTr="009924B7">
        <w:tc>
          <w:tcPr>
            <w:tcW w:w="1710" w:type="dxa"/>
            <w:tcBorders>
              <w:top w:val="nil"/>
              <w:left w:val="nil"/>
              <w:bottom w:val="nil"/>
              <w:right w:val="nil"/>
            </w:tcBorders>
          </w:tcPr>
          <w:p w14:paraId="7D87ECCB" w14:textId="77777777" w:rsidR="009924B7" w:rsidRDefault="009924B7" w:rsidP="009924B7"/>
        </w:tc>
        <w:tc>
          <w:tcPr>
            <w:tcW w:w="2970" w:type="dxa"/>
            <w:tcBorders>
              <w:top w:val="nil"/>
              <w:left w:val="nil"/>
              <w:bottom w:val="nil"/>
              <w:right w:val="nil"/>
            </w:tcBorders>
          </w:tcPr>
          <w:p w14:paraId="62942E9D" w14:textId="77777777" w:rsidR="009924B7" w:rsidRDefault="009924B7" w:rsidP="009924B7"/>
        </w:tc>
        <w:tc>
          <w:tcPr>
            <w:tcW w:w="4500" w:type="dxa"/>
            <w:tcBorders>
              <w:top w:val="nil"/>
              <w:left w:val="nil"/>
              <w:bottom w:val="nil"/>
              <w:right w:val="nil"/>
            </w:tcBorders>
          </w:tcPr>
          <w:p w14:paraId="69CD3B70" w14:textId="77777777" w:rsidR="009924B7" w:rsidRDefault="009924B7" w:rsidP="009924B7"/>
        </w:tc>
        <w:bookmarkEnd w:id="1073"/>
      </w:tr>
      <w:bookmarkStart w:id="1074" w:name="BKM_7C5CF225_CB6D_47d8_A1E3_7DCDA7D2E07F"/>
      <w:tr w:rsidR="009924B7" w14:paraId="5DF0D8CE" w14:textId="77777777" w:rsidTr="009924B7">
        <w:tc>
          <w:tcPr>
            <w:tcW w:w="1710" w:type="dxa"/>
            <w:tcBorders>
              <w:top w:val="nil"/>
              <w:left w:val="nil"/>
              <w:bottom w:val="nil"/>
              <w:right w:val="nil"/>
            </w:tcBorders>
          </w:tcPr>
          <w:p w14:paraId="7918BD6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52690ED" w14:textId="77777777" w:rsidR="009924B7" w:rsidRDefault="009924B7" w:rsidP="009924B7">
            <w:r>
              <w:fldChar w:fldCharType="begin" w:fldLock="1"/>
            </w:r>
            <w:r>
              <w:instrText>MERGEFIELD Att.Name</w:instrText>
            </w:r>
            <w:r>
              <w:fldChar w:fldCharType="separate"/>
            </w:r>
            <w:r>
              <w:t>bewoning</w:t>
            </w:r>
            <w:r>
              <w:fldChar w:fldCharType="end"/>
            </w:r>
          </w:p>
        </w:tc>
        <w:tc>
          <w:tcPr>
            <w:tcW w:w="4500" w:type="dxa"/>
            <w:tcBorders>
              <w:top w:val="nil"/>
              <w:left w:val="nil"/>
              <w:bottom w:val="nil"/>
              <w:right w:val="nil"/>
            </w:tcBorders>
          </w:tcPr>
          <w:p w14:paraId="7392B32E" w14:textId="77777777" w:rsidR="009924B7" w:rsidRDefault="009924B7" w:rsidP="009924B7">
            <w:r>
              <w:fldChar w:fldCharType="begin" w:fldLock="1"/>
            </w:r>
            <w:r>
              <w:instrText>MERGEFIELD Att.Notes</w:instrText>
            </w:r>
            <w:r>
              <w:fldChar w:fldCharType="separate"/>
            </w:r>
            <w:r>
              <w:t>Gebied waarop panden of overige bouwwerken staan die voornamelijk gebruikt worden voor bewoning, inclusief erven en tuinen die bij de panden behoren.</w:t>
            </w:r>
            <w:r>
              <w:fldChar w:fldCharType="end"/>
            </w:r>
          </w:p>
        </w:tc>
      </w:tr>
      <w:tr w:rsidR="009924B7" w14:paraId="08F987A6" w14:textId="77777777" w:rsidTr="009924B7">
        <w:tc>
          <w:tcPr>
            <w:tcW w:w="1710" w:type="dxa"/>
            <w:tcBorders>
              <w:top w:val="nil"/>
              <w:left w:val="nil"/>
              <w:bottom w:val="nil"/>
              <w:right w:val="nil"/>
            </w:tcBorders>
          </w:tcPr>
          <w:p w14:paraId="7BBA42A8" w14:textId="77777777" w:rsidR="009924B7" w:rsidRDefault="009924B7" w:rsidP="009924B7"/>
        </w:tc>
        <w:tc>
          <w:tcPr>
            <w:tcW w:w="2970" w:type="dxa"/>
            <w:tcBorders>
              <w:top w:val="nil"/>
              <w:left w:val="nil"/>
              <w:bottom w:val="nil"/>
              <w:right w:val="nil"/>
            </w:tcBorders>
          </w:tcPr>
          <w:p w14:paraId="339C0F7B" w14:textId="77777777" w:rsidR="009924B7" w:rsidRDefault="009924B7" w:rsidP="009924B7"/>
        </w:tc>
        <w:tc>
          <w:tcPr>
            <w:tcW w:w="4500" w:type="dxa"/>
            <w:tcBorders>
              <w:top w:val="nil"/>
              <w:left w:val="nil"/>
              <w:bottom w:val="nil"/>
              <w:right w:val="nil"/>
            </w:tcBorders>
          </w:tcPr>
          <w:p w14:paraId="050AC378" w14:textId="77777777" w:rsidR="009924B7" w:rsidRDefault="009924B7" w:rsidP="009924B7"/>
        </w:tc>
        <w:bookmarkEnd w:id="1074"/>
      </w:tr>
      <w:bookmarkStart w:id="1075" w:name="BKM_5355A482_C4E7_4912_87EE_41B8A96A38F5"/>
      <w:tr w:rsidR="009924B7" w14:paraId="612D833F" w14:textId="77777777" w:rsidTr="009924B7">
        <w:tc>
          <w:tcPr>
            <w:tcW w:w="1710" w:type="dxa"/>
            <w:tcBorders>
              <w:top w:val="nil"/>
              <w:left w:val="nil"/>
              <w:bottom w:val="nil"/>
              <w:right w:val="nil"/>
            </w:tcBorders>
          </w:tcPr>
          <w:p w14:paraId="67D58F7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6EECAB7" w14:textId="77777777" w:rsidR="009924B7" w:rsidRDefault="009924B7" w:rsidP="009924B7">
            <w:r>
              <w:fldChar w:fldCharType="begin" w:fldLock="1"/>
            </w:r>
            <w:r>
              <w:instrText>MERGEFIELD Att.Name</w:instrText>
            </w:r>
            <w:r>
              <w:fldChar w:fldCharType="separate"/>
            </w:r>
            <w:r>
              <w:t>infrastructuur verkeer en vervoer</w:t>
            </w:r>
            <w:r>
              <w:fldChar w:fldCharType="end"/>
            </w:r>
          </w:p>
        </w:tc>
        <w:tc>
          <w:tcPr>
            <w:tcW w:w="4500" w:type="dxa"/>
            <w:tcBorders>
              <w:top w:val="nil"/>
              <w:left w:val="nil"/>
              <w:bottom w:val="nil"/>
              <w:right w:val="nil"/>
            </w:tcBorders>
          </w:tcPr>
          <w:p w14:paraId="11E37E37" w14:textId="77777777" w:rsidR="009924B7" w:rsidRPr="009924B7" w:rsidRDefault="009924B7" w:rsidP="009924B7">
            <w:r>
              <w:fldChar w:fldCharType="begin" w:fldLock="1"/>
            </w:r>
            <w:r>
              <w:instrText>MERGEFIELD Att.Notes</w:instrText>
            </w:r>
            <w:r>
              <w:fldChar w:fldCharType="end"/>
            </w:r>
            <w:r w:rsidRPr="009924B7">
              <w:t xml:space="preserve">Gebied primair in gebruik voor verkeer en vervoer, waaronder verstaan </w:t>
            </w:r>
          </w:p>
          <w:p w14:paraId="5F6DAC24" w14:textId="77777777" w:rsidR="009924B7" w:rsidRPr="009924B7" w:rsidRDefault="009924B7" w:rsidP="009924B7">
            <w:r w:rsidRPr="009924B7">
              <w:t xml:space="preserve">spoorwegen, wegdelen, vliegverkeersbanen, parkeerterreinen, bermen en de </w:t>
            </w:r>
          </w:p>
          <w:p w14:paraId="0D71C8B5" w14:textId="77777777" w:rsidR="009924B7" w:rsidRDefault="009924B7" w:rsidP="009924B7">
            <w:r>
              <w:rPr>
                <w:lang w:val="en-US"/>
              </w:rPr>
              <w:t>ondersteunende objecten als kunstwerken.</w:t>
            </w:r>
          </w:p>
        </w:tc>
      </w:tr>
      <w:tr w:rsidR="009924B7" w14:paraId="1524AB5A" w14:textId="77777777" w:rsidTr="009924B7">
        <w:tc>
          <w:tcPr>
            <w:tcW w:w="1710" w:type="dxa"/>
            <w:tcBorders>
              <w:top w:val="nil"/>
              <w:left w:val="nil"/>
              <w:bottom w:val="nil"/>
              <w:right w:val="nil"/>
            </w:tcBorders>
          </w:tcPr>
          <w:p w14:paraId="2A10EA45" w14:textId="77777777" w:rsidR="009924B7" w:rsidRDefault="009924B7" w:rsidP="009924B7"/>
        </w:tc>
        <w:tc>
          <w:tcPr>
            <w:tcW w:w="2970" w:type="dxa"/>
            <w:tcBorders>
              <w:top w:val="nil"/>
              <w:left w:val="nil"/>
              <w:bottom w:val="nil"/>
              <w:right w:val="nil"/>
            </w:tcBorders>
          </w:tcPr>
          <w:p w14:paraId="65F81F7F" w14:textId="77777777" w:rsidR="009924B7" w:rsidRDefault="009924B7" w:rsidP="009924B7"/>
        </w:tc>
        <w:tc>
          <w:tcPr>
            <w:tcW w:w="4500" w:type="dxa"/>
            <w:tcBorders>
              <w:top w:val="nil"/>
              <w:left w:val="nil"/>
              <w:bottom w:val="nil"/>
              <w:right w:val="nil"/>
            </w:tcBorders>
          </w:tcPr>
          <w:p w14:paraId="7ADD4172" w14:textId="77777777" w:rsidR="009924B7" w:rsidRDefault="009924B7" w:rsidP="009924B7"/>
        </w:tc>
        <w:bookmarkEnd w:id="1075"/>
      </w:tr>
      <w:bookmarkStart w:id="1076" w:name="BKM_B2B538B9_EAD0_4e06_8607_EF686AA90D7F"/>
      <w:tr w:rsidR="009924B7" w14:paraId="7A25FF5A" w14:textId="77777777" w:rsidTr="009924B7">
        <w:tc>
          <w:tcPr>
            <w:tcW w:w="1710" w:type="dxa"/>
            <w:tcBorders>
              <w:top w:val="nil"/>
              <w:left w:val="nil"/>
              <w:bottom w:val="nil"/>
              <w:right w:val="nil"/>
            </w:tcBorders>
          </w:tcPr>
          <w:p w14:paraId="3ACE559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8B75189" w14:textId="77777777" w:rsidR="009924B7" w:rsidRDefault="009924B7" w:rsidP="009924B7">
            <w:r>
              <w:fldChar w:fldCharType="begin" w:fldLock="1"/>
            </w:r>
            <w:r>
              <w:instrText>MERGEFIELD Att.Name</w:instrText>
            </w:r>
            <w:r>
              <w:fldChar w:fldCharType="separate"/>
            </w:r>
            <w:r>
              <w:t>infrastructuur waterstaatswerken</w:t>
            </w:r>
            <w:r>
              <w:fldChar w:fldCharType="end"/>
            </w:r>
          </w:p>
        </w:tc>
        <w:tc>
          <w:tcPr>
            <w:tcW w:w="4500" w:type="dxa"/>
            <w:tcBorders>
              <w:top w:val="nil"/>
              <w:left w:val="nil"/>
              <w:bottom w:val="nil"/>
              <w:right w:val="nil"/>
            </w:tcBorders>
          </w:tcPr>
          <w:p w14:paraId="4BBFC504" w14:textId="77777777" w:rsidR="009924B7" w:rsidRPr="009924B7" w:rsidRDefault="009924B7" w:rsidP="009924B7">
            <w:r>
              <w:fldChar w:fldCharType="begin" w:fldLock="1"/>
            </w:r>
            <w:r>
              <w:instrText>MERGEFIELD Att.Notes</w:instrText>
            </w:r>
            <w:r>
              <w:fldChar w:fldCharType="end"/>
            </w:r>
            <w:r w:rsidRPr="009924B7">
              <w:t xml:space="preserve">Gebied grenzend aan oppervlaktewater, primair in gebruik voor de </w:t>
            </w:r>
          </w:p>
          <w:p w14:paraId="16F618E6" w14:textId="77777777" w:rsidR="009924B7" w:rsidRDefault="009924B7" w:rsidP="009924B7">
            <w:r w:rsidRPr="009924B7">
              <w:t xml:space="preserve">oppervlaktewaterhuishouding (waterafvoer, wateraanvoer en waterconservering). </w:t>
            </w:r>
          </w:p>
        </w:tc>
      </w:tr>
      <w:tr w:rsidR="009924B7" w14:paraId="0618E1B7" w14:textId="77777777" w:rsidTr="009924B7">
        <w:tc>
          <w:tcPr>
            <w:tcW w:w="1710" w:type="dxa"/>
            <w:tcBorders>
              <w:top w:val="nil"/>
              <w:left w:val="nil"/>
              <w:bottom w:val="nil"/>
              <w:right w:val="nil"/>
            </w:tcBorders>
          </w:tcPr>
          <w:p w14:paraId="1EC20AB2" w14:textId="77777777" w:rsidR="009924B7" w:rsidRDefault="009924B7" w:rsidP="009924B7"/>
        </w:tc>
        <w:tc>
          <w:tcPr>
            <w:tcW w:w="2970" w:type="dxa"/>
            <w:tcBorders>
              <w:top w:val="nil"/>
              <w:left w:val="nil"/>
              <w:bottom w:val="nil"/>
              <w:right w:val="nil"/>
            </w:tcBorders>
          </w:tcPr>
          <w:p w14:paraId="152110D4" w14:textId="77777777" w:rsidR="009924B7" w:rsidRDefault="009924B7" w:rsidP="009924B7"/>
        </w:tc>
        <w:tc>
          <w:tcPr>
            <w:tcW w:w="4500" w:type="dxa"/>
            <w:tcBorders>
              <w:top w:val="nil"/>
              <w:left w:val="nil"/>
              <w:bottom w:val="nil"/>
              <w:right w:val="nil"/>
            </w:tcBorders>
          </w:tcPr>
          <w:p w14:paraId="308F5767" w14:textId="77777777" w:rsidR="009924B7" w:rsidRDefault="009924B7" w:rsidP="009924B7"/>
        </w:tc>
        <w:bookmarkEnd w:id="1076"/>
      </w:tr>
      <w:bookmarkStart w:id="1077" w:name="BKM_762A61F8_175D_4450_9D9E_CB7495FAEAA0"/>
      <w:tr w:rsidR="009924B7" w14:paraId="134EDB4A" w14:textId="77777777" w:rsidTr="009924B7">
        <w:tc>
          <w:tcPr>
            <w:tcW w:w="1710" w:type="dxa"/>
            <w:tcBorders>
              <w:top w:val="nil"/>
              <w:left w:val="nil"/>
              <w:bottom w:val="nil"/>
              <w:right w:val="nil"/>
            </w:tcBorders>
          </w:tcPr>
          <w:p w14:paraId="0397CE0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1C86E69" w14:textId="77777777" w:rsidR="009924B7" w:rsidRDefault="009924B7" w:rsidP="009924B7">
            <w:r>
              <w:fldChar w:fldCharType="begin" w:fldLock="1"/>
            </w:r>
            <w:r>
              <w:instrText>MERGEFIELD Att.Name</w:instrText>
            </w:r>
            <w:r>
              <w:fldChar w:fldCharType="separate"/>
            </w:r>
            <w:r>
              <w:t>waterbergingsgebied</w:t>
            </w:r>
            <w:r>
              <w:fldChar w:fldCharType="end"/>
            </w:r>
          </w:p>
        </w:tc>
        <w:tc>
          <w:tcPr>
            <w:tcW w:w="4500" w:type="dxa"/>
            <w:tcBorders>
              <w:top w:val="nil"/>
              <w:left w:val="nil"/>
              <w:bottom w:val="nil"/>
              <w:right w:val="nil"/>
            </w:tcBorders>
          </w:tcPr>
          <w:p w14:paraId="314099FF" w14:textId="77777777" w:rsidR="009924B7" w:rsidRPr="009924B7" w:rsidRDefault="009924B7" w:rsidP="009924B7">
            <w:r>
              <w:fldChar w:fldCharType="begin" w:fldLock="1"/>
            </w:r>
            <w:r>
              <w:instrText>MERGEFIELD Att.Notes</w:instrText>
            </w:r>
            <w:r>
              <w:fldChar w:fldCharType="end"/>
            </w:r>
            <w:r w:rsidRPr="009924B7">
              <w:t xml:space="preserve">Terrein met als functie het tijdelijk of langdurig bergen van </w:t>
            </w:r>
          </w:p>
          <w:p w14:paraId="16609C0A" w14:textId="77777777" w:rsidR="009924B7" w:rsidRDefault="009924B7" w:rsidP="009924B7">
            <w:r w:rsidRPr="009924B7">
              <w:t xml:space="preserve">(regen)wateroverschotten uit de omgeving. </w:t>
            </w:r>
          </w:p>
        </w:tc>
      </w:tr>
      <w:tr w:rsidR="009924B7" w14:paraId="5EF1D0BD" w14:textId="77777777" w:rsidTr="009924B7">
        <w:tc>
          <w:tcPr>
            <w:tcW w:w="1710" w:type="dxa"/>
            <w:tcBorders>
              <w:top w:val="nil"/>
              <w:left w:val="nil"/>
              <w:bottom w:val="nil"/>
              <w:right w:val="nil"/>
            </w:tcBorders>
          </w:tcPr>
          <w:p w14:paraId="533F6D70" w14:textId="77777777" w:rsidR="009924B7" w:rsidRDefault="009924B7" w:rsidP="009924B7"/>
        </w:tc>
        <w:tc>
          <w:tcPr>
            <w:tcW w:w="2970" w:type="dxa"/>
            <w:tcBorders>
              <w:top w:val="nil"/>
              <w:left w:val="nil"/>
              <w:bottom w:val="nil"/>
              <w:right w:val="nil"/>
            </w:tcBorders>
          </w:tcPr>
          <w:p w14:paraId="43564D6F" w14:textId="77777777" w:rsidR="009924B7" w:rsidRDefault="009924B7" w:rsidP="009924B7"/>
        </w:tc>
        <w:tc>
          <w:tcPr>
            <w:tcW w:w="4500" w:type="dxa"/>
            <w:tcBorders>
              <w:top w:val="nil"/>
              <w:left w:val="nil"/>
              <w:bottom w:val="nil"/>
              <w:right w:val="nil"/>
            </w:tcBorders>
          </w:tcPr>
          <w:p w14:paraId="60E57CCE" w14:textId="77777777" w:rsidR="009924B7" w:rsidRDefault="009924B7" w:rsidP="009924B7"/>
        </w:tc>
        <w:bookmarkEnd w:id="1077"/>
      </w:tr>
      <w:bookmarkStart w:id="1078" w:name="BKM_2F17F320_E03B_4c1f_A868_26D7049412F3"/>
      <w:tr w:rsidR="009924B7" w14:paraId="391EED58" w14:textId="77777777" w:rsidTr="009924B7">
        <w:tc>
          <w:tcPr>
            <w:tcW w:w="1710" w:type="dxa"/>
            <w:tcBorders>
              <w:top w:val="nil"/>
              <w:left w:val="nil"/>
              <w:bottom w:val="nil"/>
              <w:right w:val="nil"/>
            </w:tcBorders>
          </w:tcPr>
          <w:p w14:paraId="7DE1BDB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8374A1A" w14:textId="77777777" w:rsidR="009924B7" w:rsidRDefault="009924B7" w:rsidP="009924B7">
            <w:r>
              <w:fldChar w:fldCharType="begin" w:fldLock="1"/>
            </w:r>
            <w:r>
              <w:instrText>MERGEFIELD Att.Name</w:instrText>
            </w:r>
            <w:r>
              <w:fldChar w:fldCharType="separate"/>
            </w:r>
            <w:r>
              <w:t>maatschappelijke en / of publieksvoorziening</w:t>
            </w:r>
            <w:r>
              <w:fldChar w:fldCharType="end"/>
            </w:r>
          </w:p>
        </w:tc>
        <w:tc>
          <w:tcPr>
            <w:tcW w:w="4500" w:type="dxa"/>
            <w:tcBorders>
              <w:top w:val="nil"/>
              <w:left w:val="nil"/>
              <w:bottom w:val="nil"/>
              <w:right w:val="nil"/>
            </w:tcBorders>
          </w:tcPr>
          <w:p w14:paraId="5C22AB9F" w14:textId="77777777" w:rsidR="009924B7" w:rsidRDefault="009924B7" w:rsidP="009924B7">
            <w:r>
              <w:fldChar w:fldCharType="begin" w:fldLock="1"/>
            </w:r>
            <w:r>
              <w:instrText>MERGEFIELD Att.Notes</w:instrText>
            </w:r>
            <w:r>
              <w:fldChar w:fldCharType="separate"/>
            </w:r>
            <w:r>
              <w:t xml:space="preserve">Bebouwd of landelijk gebied, niet zijnde woon- of bedrijventerrein, in gebruik voor maatschappelijke- en publieksdoeleinden (omvat overheids- en particuliere terreinen). </w:t>
            </w:r>
            <w:r>
              <w:fldChar w:fldCharType="end"/>
            </w:r>
          </w:p>
        </w:tc>
      </w:tr>
      <w:tr w:rsidR="009924B7" w14:paraId="479AF2AD" w14:textId="77777777" w:rsidTr="009924B7">
        <w:tc>
          <w:tcPr>
            <w:tcW w:w="1710" w:type="dxa"/>
            <w:tcBorders>
              <w:top w:val="nil"/>
              <w:left w:val="nil"/>
              <w:bottom w:val="nil"/>
              <w:right w:val="nil"/>
            </w:tcBorders>
          </w:tcPr>
          <w:p w14:paraId="72842919" w14:textId="77777777" w:rsidR="009924B7" w:rsidRDefault="009924B7" w:rsidP="009924B7"/>
        </w:tc>
        <w:tc>
          <w:tcPr>
            <w:tcW w:w="2970" w:type="dxa"/>
            <w:tcBorders>
              <w:top w:val="nil"/>
              <w:left w:val="nil"/>
              <w:bottom w:val="nil"/>
              <w:right w:val="nil"/>
            </w:tcBorders>
          </w:tcPr>
          <w:p w14:paraId="5329A602" w14:textId="77777777" w:rsidR="009924B7" w:rsidRDefault="009924B7" w:rsidP="009924B7"/>
        </w:tc>
        <w:tc>
          <w:tcPr>
            <w:tcW w:w="4500" w:type="dxa"/>
            <w:tcBorders>
              <w:top w:val="nil"/>
              <w:left w:val="nil"/>
              <w:bottom w:val="nil"/>
              <w:right w:val="nil"/>
            </w:tcBorders>
          </w:tcPr>
          <w:p w14:paraId="7FD27337" w14:textId="77777777" w:rsidR="009924B7" w:rsidRDefault="009924B7" w:rsidP="009924B7"/>
        </w:tc>
        <w:bookmarkEnd w:id="1078"/>
      </w:tr>
      <w:bookmarkStart w:id="1079" w:name="BKM_4E57FDAA_6D90_42a7_85EB_5557280CDAFA"/>
      <w:tr w:rsidR="009924B7" w14:paraId="3529A6EE" w14:textId="77777777" w:rsidTr="009924B7">
        <w:tc>
          <w:tcPr>
            <w:tcW w:w="1710" w:type="dxa"/>
            <w:tcBorders>
              <w:top w:val="nil"/>
              <w:left w:val="nil"/>
              <w:bottom w:val="nil"/>
              <w:right w:val="nil"/>
            </w:tcBorders>
          </w:tcPr>
          <w:p w14:paraId="1E5CADB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48026C8" w14:textId="77777777" w:rsidR="009924B7" w:rsidRDefault="009924B7" w:rsidP="009924B7">
            <w:r>
              <w:fldChar w:fldCharType="begin" w:fldLock="1"/>
            </w:r>
            <w:r>
              <w:instrText>MERGEFIELD Att.Name</w:instrText>
            </w:r>
            <w:r>
              <w:fldChar w:fldCharType="separate"/>
            </w:r>
            <w:r>
              <w:t>begraafplaats</w:t>
            </w:r>
            <w:r>
              <w:fldChar w:fldCharType="end"/>
            </w:r>
          </w:p>
        </w:tc>
        <w:tc>
          <w:tcPr>
            <w:tcW w:w="4500" w:type="dxa"/>
            <w:tcBorders>
              <w:top w:val="nil"/>
              <w:left w:val="nil"/>
              <w:bottom w:val="nil"/>
              <w:right w:val="nil"/>
            </w:tcBorders>
          </w:tcPr>
          <w:p w14:paraId="235CAB70" w14:textId="77777777" w:rsidR="009924B7" w:rsidRDefault="009924B7" w:rsidP="009924B7">
            <w:r>
              <w:fldChar w:fldCharType="begin" w:fldLock="1"/>
            </w:r>
            <w:r>
              <w:instrText>MERGEFIELD Att.Notes</w:instrText>
            </w:r>
            <w:r>
              <w:fldChar w:fldCharType="separate"/>
            </w:r>
            <w:r>
              <w:t xml:space="preserve">Een besloten gebied waar lichamen van </w:t>
            </w:r>
            <w:r>
              <w:lastRenderedPageBreak/>
              <w:t xml:space="preserve">overleden personen worden begraven. Ook worden op begraafplaatsen urnen as van gecremeerde lichamen bewaard. </w:t>
            </w:r>
            <w:r>
              <w:fldChar w:fldCharType="end"/>
            </w:r>
          </w:p>
        </w:tc>
      </w:tr>
      <w:tr w:rsidR="009924B7" w14:paraId="3F9DF6EC" w14:textId="77777777" w:rsidTr="009924B7">
        <w:tc>
          <w:tcPr>
            <w:tcW w:w="1710" w:type="dxa"/>
            <w:tcBorders>
              <w:top w:val="nil"/>
              <w:left w:val="nil"/>
              <w:bottom w:val="nil"/>
              <w:right w:val="nil"/>
            </w:tcBorders>
          </w:tcPr>
          <w:p w14:paraId="19F5B7A1" w14:textId="77777777" w:rsidR="009924B7" w:rsidRDefault="009924B7" w:rsidP="009924B7"/>
        </w:tc>
        <w:tc>
          <w:tcPr>
            <w:tcW w:w="2970" w:type="dxa"/>
            <w:tcBorders>
              <w:top w:val="nil"/>
              <w:left w:val="nil"/>
              <w:bottom w:val="nil"/>
              <w:right w:val="nil"/>
            </w:tcBorders>
          </w:tcPr>
          <w:p w14:paraId="029253B0" w14:textId="77777777" w:rsidR="009924B7" w:rsidRDefault="009924B7" w:rsidP="009924B7"/>
        </w:tc>
        <w:tc>
          <w:tcPr>
            <w:tcW w:w="4500" w:type="dxa"/>
            <w:tcBorders>
              <w:top w:val="nil"/>
              <w:left w:val="nil"/>
              <w:bottom w:val="nil"/>
              <w:right w:val="nil"/>
            </w:tcBorders>
          </w:tcPr>
          <w:p w14:paraId="42A14341" w14:textId="77777777" w:rsidR="009924B7" w:rsidRDefault="009924B7" w:rsidP="009924B7"/>
        </w:tc>
        <w:bookmarkEnd w:id="1079"/>
      </w:tr>
      <w:bookmarkStart w:id="1080" w:name="BKM_4F87A332_D9DD_498c_83DA_BE232D2497BC"/>
      <w:tr w:rsidR="009924B7" w14:paraId="6537E658" w14:textId="77777777" w:rsidTr="009924B7">
        <w:tc>
          <w:tcPr>
            <w:tcW w:w="1710" w:type="dxa"/>
            <w:tcBorders>
              <w:top w:val="nil"/>
              <w:left w:val="nil"/>
              <w:bottom w:val="nil"/>
              <w:right w:val="nil"/>
            </w:tcBorders>
          </w:tcPr>
          <w:p w14:paraId="2A16923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EF39FE5" w14:textId="77777777" w:rsidR="009924B7" w:rsidRDefault="009924B7" w:rsidP="009924B7">
            <w:r>
              <w:fldChar w:fldCharType="begin" w:fldLock="1"/>
            </w:r>
            <w:r>
              <w:instrText>MERGEFIELD Att.Name</w:instrText>
            </w:r>
            <w:r>
              <w:fldChar w:fldCharType="separate"/>
            </w:r>
            <w:r>
              <w:t>recreatie</w:t>
            </w:r>
            <w:r>
              <w:fldChar w:fldCharType="end"/>
            </w:r>
          </w:p>
        </w:tc>
        <w:tc>
          <w:tcPr>
            <w:tcW w:w="4500" w:type="dxa"/>
            <w:tcBorders>
              <w:top w:val="nil"/>
              <w:left w:val="nil"/>
              <w:bottom w:val="nil"/>
              <w:right w:val="nil"/>
            </w:tcBorders>
          </w:tcPr>
          <w:p w14:paraId="2349E737" w14:textId="77777777" w:rsidR="009924B7" w:rsidRDefault="009924B7" w:rsidP="009924B7">
            <w:r>
              <w:fldChar w:fldCharType="begin" w:fldLock="1"/>
            </w:r>
            <w:r>
              <w:instrText>MERGEFIELD Att.Notes</w:instrText>
            </w:r>
            <w:r>
              <w:fldChar w:fldCharType="separate"/>
            </w:r>
            <w:r>
              <w:t>Gebied in gebruik voor openlucht recreatie.</w:t>
            </w:r>
            <w:r>
              <w:fldChar w:fldCharType="end"/>
            </w:r>
          </w:p>
        </w:tc>
      </w:tr>
      <w:tr w:rsidR="009924B7" w14:paraId="68B169EC" w14:textId="77777777" w:rsidTr="009924B7">
        <w:tc>
          <w:tcPr>
            <w:tcW w:w="1710" w:type="dxa"/>
            <w:tcBorders>
              <w:top w:val="nil"/>
              <w:left w:val="nil"/>
              <w:bottom w:val="nil"/>
              <w:right w:val="nil"/>
            </w:tcBorders>
          </w:tcPr>
          <w:p w14:paraId="2C8CB51B" w14:textId="77777777" w:rsidR="009924B7" w:rsidRDefault="009924B7" w:rsidP="009924B7"/>
        </w:tc>
        <w:tc>
          <w:tcPr>
            <w:tcW w:w="2970" w:type="dxa"/>
            <w:tcBorders>
              <w:top w:val="nil"/>
              <w:left w:val="nil"/>
              <w:bottom w:val="nil"/>
              <w:right w:val="nil"/>
            </w:tcBorders>
          </w:tcPr>
          <w:p w14:paraId="2D0C9F4E" w14:textId="77777777" w:rsidR="009924B7" w:rsidRDefault="009924B7" w:rsidP="009924B7"/>
        </w:tc>
        <w:tc>
          <w:tcPr>
            <w:tcW w:w="4500" w:type="dxa"/>
            <w:tcBorders>
              <w:top w:val="nil"/>
              <w:left w:val="nil"/>
              <w:bottom w:val="nil"/>
              <w:right w:val="nil"/>
            </w:tcBorders>
          </w:tcPr>
          <w:p w14:paraId="58484CA6" w14:textId="77777777" w:rsidR="009924B7" w:rsidRDefault="009924B7" w:rsidP="009924B7"/>
        </w:tc>
        <w:bookmarkEnd w:id="1080"/>
      </w:tr>
      <w:bookmarkStart w:id="1081" w:name="BKM_D94DEE11_D1BC_40d2_A8B6_D2480B06BFA5"/>
      <w:tr w:rsidR="009924B7" w14:paraId="17C57F31" w14:textId="77777777" w:rsidTr="009924B7">
        <w:tc>
          <w:tcPr>
            <w:tcW w:w="1710" w:type="dxa"/>
            <w:tcBorders>
              <w:top w:val="nil"/>
              <w:left w:val="nil"/>
              <w:bottom w:val="nil"/>
              <w:right w:val="nil"/>
            </w:tcBorders>
          </w:tcPr>
          <w:p w14:paraId="793978F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CE2B410" w14:textId="77777777" w:rsidR="009924B7" w:rsidRDefault="009924B7" w:rsidP="009924B7">
            <w:r>
              <w:fldChar w:fldCharType="begin" w:fldLock="1"/>
            </w:r>
            <w:r>
              <w:instrText>MERGEFIELD Att.Name</w:instrText>
            </w:r>
            <w:r>
              <w:fldChar w:fldCharType="separate"/>
            </w:r>
            <w:r>
              <w:t>recreatie: speeltuin</w:t>
            </w:r>
            <w:r>
              <w:fldChar w:fldCharType="end"/>
            </w:r>
          </w:p>
        </w:tc>
        <w:tc>
          <w:tcPr>
            <w:tcW w:w="4500" w:type="dxa"/>
            <w:tcBorders>
              <w:top w:val="nil"/>
              <w:left w:val="nil"/>
              <w:bottom w:val="nil"/>
              <w:right w:val="nil"/>
            </w:tcBorders>
          </w:tcPr>
          <w:p w14:paraId="102287EE" w14:textId="77777777" w:rsidR="009924B7" w:rsidRDefault="009924B7" w:rsidP="009924B7">
            <w:r>
              <w:fldChar w:fldCharType="begin" w:fldLock="1"/>
            </w:r>
            <w:r>
              <w:instrText>MERGEFIELD Att.Notes</w:instrText>
            </w:r>
            <w:r>
              <w:fldChar w:fldCharType="separate"/>
            </w:r>
            <w:r>
              <w:t xml:space="preserve">Geheel van begroeiing, verharding, opstallen en speelwerktuigen, bedoeld als speelplaats voor kinderen. </w:t>
            </w:r>
            <w:r>
              <w:fldChar w:fldCharType="end"/>
            </w:r>
          </w:p>
        </w:tc>
      </w:tr>
      <w:tr w:rsidR="009924B7" w14:paraId="3C51673A" w14:textId="77777777" w:rsidTr="009924B7">
        <w:tc>
          <w:tcPr>
            <w:tcW w:w="1710" w:type="dxa"/>
            <w:tcBorders>
              <w:top w:val="nil"/>
              <w:left w:val="nil"/>
              <w:bottom w:val="nil"/>
              <w:right w:val="nil"/>
            </w:tcBorders>
          </w:tcPr>
          <w:p w14:paraId="0EAD4A74" w14:textId="77777777" w:rsidR="009924B7" w:rsidRDefault="009924B7" w:rsidP="009924B7"/>
        </w:tc>
        <w:tc>
          <w:tcPr>
            <w:tcW w:w="2970" w:type="dxa"/>
            <w:tcBorders>
              <w:top w:val="nil"/>
              <w:left w:val="nil"/>
              <w:bottom w:val="nil"/>
              <w:right w:val="nil"/>
            </w:tcBorders>
          </w:tcPr>
          <w:p w14:paraId="290DFAD7" w14:textId="77777777" w:rsidR="009924B7" w:rsidRDefault="009924B7" w:rsidP="009924B7"/>
        </w:tc>
        <w:tc>
          <w:tcPr>
            <w:tcW w:w="4500" w:type="dxa"/>
            <w:tcBorders>
              <w:top w:val="nil"/>
              <w:left w:val="nil"/>
              <w:bottom w:val="nil"/>
              <w:right w:val="nil"/>
            </w:tcBorders>
          </w:tcPr>
          <w:p w14:paraId="185CD483" w14:textId="77777777" w:rsidR="009924B7" w:rsidRDefault="009924B7" w:rsidP="009924B7"/>
        </w:tc>
        <w:bookmarkEnd w:id="1081"/>
      </w:tr>
      <w:bookmarkStart w:id="1082" w:name="BKM_69C1FC43_5277_44fb_9E41_DB82988FE0E3"/>
      <w:tr w:rsidR="009924B7" w14:paraId="40242AEE" w14:textId="77777777" w:rsidTr="009924B7">
        <w:tc>
          <w:tcPr>
            <w:tcW w:w="1710" w:type="dxa"/>
            <w:tcBorders>
              <w:top w:val="nil"/>
              <w:left w:val="nil"/>
              <w:bottom w:val="nil"/>
              <w:right w:val="nil"/>
            </w:tcBorders>
          </w:tcPr>
          <w:p w14:paraId="19F1FA6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320358E" w14:textId="77777777" w:rsidR="009924B7" w:rsidRDefault="009924B7" w:rsidP="009924B7">
            <w:r>
              <w:fldChar w:fldCharType="begin" w:fldLock="1"/>
            </w:r>
            <w:r>
              <w:instrText>MERGEFIELD Att.Name</w:instrText>
            </w:r>
            <w:r>
              <w:fldChar w:fldCharType="separate"/>
            </w:r>
            <w:r>
              <w:t>recreatie:park</w:t>
            </w:r>
            <w:r>
              <w:fldChar w:fldCharType="end"/>
            </w:r>
          </w:p>
        </w:tc>
        <w:tc>
          <w:tcPr>
            <w:tcW w:w="4500" w:type="dxa"/>
            <w:tcBorders>
              <w:top w:val="nil"/>
              <w:left w:val="nil"/>
              <w:bottom w:val="nil"/>
              <w:right w:val="nil"/>
            </w:tcBorders>
          </w:tcPr>
          <w:p w14:paraId="35B37742" w14:textId="77777777" w:rsidR="009924B7" w:rsidRPr="009924B7" w:rsidRDefault="009924B7" w:rsidP="009924B7">
            <w:r>
              <w:fldChar w:fldCharType="begin" w:fldLock="1"/>
            </w:r>
            <w:r>
              <w:instrText>MERGEFIELD Att.Notes</w:instrText>
            </w:r>
            <w:r>
              <w:fldChar w:fldCharType="end"/>
            </w:r>
            <w:r w:rsidRPr="009924B7">
              <w:t xml:space="preserve">Landschappelijk ingericht terrein, begroeid met houtachtige en kruidachtige vegetatie, verharding, objecten, waterpartijen en dergelijke, bedoeld als </w:t>
            </w:r>
          </w:p>
          <w:p w14:paraId="40F2DD64" w14:textId="77777777" w:rsidR="009924B7" w:rsidRDefault="009924B7" w:rsidP="009924B7">
            <w:r>
              <w:rPr>
                <w:lang w:val="en-US"/>
              </w:rPr>
              <w:t xml:space="preserve">(grootschalige) recreatieve voorziening. </w:t>
            </w:r>
          </w:p>
        </w:tc>
      </w:tr>
      <w:tr w:rsidR="009924B7" w14:paraId="19E022BD" w14:textId="77777777" w:rsidTr="009924B7">
        <w:tc>
          <w:tcPr>
            <w:tcW w:w="1710" w:type="dxa"/>
            <w:tcBorders>
              <w:top w:val="nil"/>
              <w:left w:val="nil"/>
              <w:bottom w:val="nil"/>
              <w:right w:val="nil"/>
            </w:tcBorders>
          </w:tcPr>
          <w:p w14:paraId="468FD1FD" w14:textId="77777777" w:rsidR="009924B7" w:rsidRDefault="009924B7" w:rsidP="009924B7"/>
        </w:tc>
        <w:tc>
          <w:tcPr>
            <w:tcW w:w="2970" w:type="dxa"/>
            <w:tcBorders>
              <w:top w:val="nil"/>
              <w:left w:val="nil"/>
              <w:bottom w:val="nil"/>
              <w:right w:val="nil"/>
            </w:tcBorders>
          </w:tcPr>
          <w:p w14:paraId="1677B579" w14:textId="77777777" w:rsidR="009924B7" w:rsidRDefault="009924B7" w:rsidP="009924B7"/>
        </w:tc>
        <w:tc>
          <w:tcPr>
            <w:tcW w:w="4500" w:type="dxa"/>
            <w:tcBorders>
              <w:top w:val="nil"/>
              <w:left w:val="nil"/>
              <w:bottom w:val="nil"/>
              <w:right w:val="nil"/>
            </w:tcBorders>
          </w:tcPr>
          <w:p w14:paraId="09799F47" w14:textId="77777777" w:rsidR="009924B7" w:rsidRDefault="009924B7" w:rsidP="009924B7"/>
        </w:tc>
        <w:bookmarkEnd w:id="1082"/>
      </w:tr>
      <w:bookmarkStart w:id="1083" w:name="BKM_7FC4B90F_768D_4f4c_A2A6_46281F6F08CF"/>
      <w:tr w:rsidR="009924B7" w14:paraId="3AFA94BA" w14:textId="77777777" w:rsidTr="009924B7">
        <w:tc>
          <w:tcPr>
            <w:tcW w:w="1710" w:type="dxa"/>
            <w:tcBorders>
              <w:top w:val="nil"/>
              <w:left w:val="nil"/>
              <w:bottom w:val="nil"/>
              <w:right w:val="nil"/>
            </w:tcBorders>
          </w:tcPr>
          <w:p w14:paraId="46A16C2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9BDDBB2" w14:textId="77777777" w:rsidR="009924B7" w:rsidRDefault="009924B7" w:rsidP="009924B7">
            <w:r>
              <w:fldChar w:fldCharType="begin" w:fldLock="1"/>
            </w:r>
            <w:r>
              <w:instrText>MERGEFIELD Att.Name</w:instrText>
            </w:r>
            <w:r>
              <w:fldChar w:fldCharType="separate"/>
            </w:r>
            <w:r>
              <w:t xml:space="preserve">recreatie:sportterrein, </w:t>
            </w:r>
            <w:r>
              <w:fldChar w:fldCharType="end"/>
            </w:r>
          </w:p>
        </w:tc>
        <w:tc>
          <w:tcPr>
            <w:tcW w:w="4500" w:type="dxa"/>
            <w:tcBorders>
              <w:top w:val="nil"/>
              <w:left w:val="nil"/>
              <w:bottom w:val="nil"/>
              <w:right w:val="nil"/>
            </w:tcBorders>
          </w:tcPr>
          <w:p w14:paraId="43A20DDC" w14:textId="77777777" w:rsidR="009924B7" w:rsidRDefault="009924B7" w:rsidP="009924B7">
            <w:r>
              <w:fldChar w:fldCharType="begin" w:fldLock="1"/>
            </w:r>
            <w:r>
              <w:instrText>MERGEFIELD Att.Notes</w:instrText>
            </w:r>
            <w:r>
              <w:fldChar w:fldCharType="separate"/>
            </w:r>
            <w:r>
              <w:t xml:space="preserve">Terrein, mogelijk met groenvoorziening, verharding en bebouwing, bestemd voor sportbeoefening. </w:t>
            </w:r>
            <w:r>
              <w:fldChar w:fldCharType="end"/>
            </w:r>
          </w:p>
        </w:tc>
      </w:tr>
      <w:tr w:rsidR="009924B7" w14:paraId="0823F0FA" w14:textId="77777777" w:rsidTr="009924B7">
        <w:tc>
          <w:tcPr>
            <w:tcW w:w="1710" w:type="dxa"/>
            <w:tcBorders>
              <w:top w:val="nil"/>
              <w:left w:val="nil"/>
              <w:bottom w:val="nil"/>
              <w:right w:val="nil"/>
            </w:tcBorders>
          </w:tcPr>
          <w:p w14:paraId="3A287B50" w14:textId="77777777" w:rsidR="009924B7" w:rsidRDefault="009924B7" w:rsidP="009924B7"/>
        </w:tc>
        <w:tc>
          <w:tcPr>
            <w:tcW w:w="2970" w:type="dxa"/>
            <w:tcBorders>
              <w:top w:val="nil"/>
              <w:left w:val="nil"/>
              <w:bottom w:val="nil"/>
              <w:right w:val="nil"/>
            </w:tcBorders>
          </w:tcPr>
          <w:p w14:paraId="3E0F7A70" w14:textId="77777777" w:rsidR="009924B7" w:rsidRDefault="009924B7" w:rsidP="009924B7"/>
        </w:tc>
        <w:tc>
          <w:tcPr>
            <w:tcW w:w="4500" w:type="dxa"/>
            <w:tcBorders>
              <w:top w:val="nil"/>
              <w:left w:val="nil"/>
              <w:bottom w:val="nil"/>
              <w:right w:val="nil"/>
            </w:tcBorders>
          </w:tcPr>
          <w:p w14:paraId="72D8F460" w14:textId="77777777" w:rsidR="009924B7" w:rsidRDefault="009924B7" w:rsidP="009924B7"/>
        </w:tc>
        <w:bookmarkEnd w:id="1083"/>
      </w:tr>
      <w:bookmarkStart w:id="1084" w:name="BKM_F99CDECE_6BDC_4a63_8B26_89CE7FF9546B"/>
      <w:tr w:rsidR="009924B7" w14:paraId="6DBEF43F" w14:textId="77777777" w:rsidTr="009924B7">
        <w:tc>
          <w:tcPr>
            <w:tcW w:w="1710" w:type="dxa"/>
            <w:tcBorders>
              <w:top w:val="nil"/>
              <w:left w:val="nil"/>
              <w:bottom w:val="nil"/>
              <w:right w:val="nil"/>
            </w:tcBorders>
          </w:tcPr>
          <w:p w14:paraId="65E0621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C1FD9D4" w14:textId="77777777" w:rsidR="009924B7" w:rsidRDefault="009924B7" w:rsidP="009924B7">
            <w:r>
              <w:fldChar w:fldCharType="begin" w:fldLock="1"/>
            </w:r>
            <w:r>
              <w:instrText>MERGEFIELD Att.Name</w:instrText>
            </w:r>
            <w:r>
              <w:fldChar w:fldCharType="separate"/>
            </w:r>
            <w:r>
              <w:t>recreatie:bungalowpark</w:t>
            </w:r>
            <w:r>
              <w:fldChar w:fldCharType="end"/>
            </w:r>
          </w:p>
        </w:tc>
        <w:tc>
          <w:tcPr>
            <w:tcW w:w="4500" w:type="dxa"/>
            <w:tcBorders>
              <w:top w:val="nil"/>
              <w:left w:val="nil"/>
              <w:bottom w:val="nil"/>
              <w:right w:val="nil"/>
            </w:tcBorders>
          </w:tcPr>
          <w:p w14:paraId="1CF4932D" w14:textId="77777777" w:rsidR="009924B7" w:rsidRDefault="009924B7" w:rsidP="009924B7">
            <w:r>
              <w:fldChar w:fldCharType="begin" w:fldLock="1"/>
            </w:r>
            <w:r>
              <w:instrText>MERGEFIELD Att.Notes</w:instrText>
            </w:r>
            <w:r>
              <w:fldChar w:fldCharType="separate"/>
            </w:r>
            <w:r>
              <w:t xml:space="preserve">Geheel van verharding, begroeiing, overige opstallen en gebouwen, bedoeld als vakantie-/weekendhuisjes die niet permanent bewoond worden. </w:t>
            </w:r>
            <w:r>
              <w:fldChar w:fldCharType="end"/>
            </w:r>
          </w:p>
        </w:tc>
      </w:tr>
      <w:tr w:rsidR="009924B7" w14:paraId="48342103" w14:textId="77777777" w:rsidTr="009924B7">
        <w:tc>
          <w:tcPr>
            <w:tcW w:w="1710" w:type="dxa"/>
            <w:tcBorders>
              <w:top w:val="nil"/>
              <w:left w:val="nil"/>
              <w:bottom w:val="nil"/>
              <w:right w:val="nil"/>
            </w:tcBorders>
          </w:tcPr>
          <w:p w14:paraId="51ACF8FD" w14:textId="77777777" w:rsidR="009924B7" w:rsidRDefault="009924B7" w:rsidP="009924B7"/>
        </w:tc>
        <w:tc>
          <w:tcPr>
            <w:tcW w:w="2970" w:type="dxa"/>
            <w:tcBorders>
              <w:top w:val="nil"/>
              <w:left w:val="nil"/>
              <w:bottom w:val="nil"/>
              <w:right w:val="nil"/>
            </w:tcBorders>
          </w:tcPr>
          <w:p w14:paraId="73D8F586" w14:textId="77777777" w:rsidR="009924B7" w:rsidRDefault="009924B7" w:rsidP="009924B7"/>
        </w:tc>
        <w:tc>
          <w:tcPr>
            <w:tcW w:w="4500" w:type="dxa"/>
            <w:tcBorders>
              <w:top w:val="nil"/>
              <w:left w:val="nil"/>
              <w:bottom w:val="nil"/>
              <w:right w:val="nil"/>
            </w:tcBorders>
          </w:tcPr>
          <w:p w14:paraId="654FF9EF" w14:textId="77777777" w:rsidR="009924B7" w:rsidRDefault="009924B7" w:rsidP="009924B7"/>
        </w:tc>
        <w:bookmarkEnd w:id="1084"/>
      </w:tr>
      <w:bookmarkStart w:id="1085" w:name="BKM_E0F43E1C_878D_4186_A957_F96862BD1966"/>
      <w:tr w:rsidR="009924B7" w14:paraId="3D2EB321" w14:textId="77777777" w:rsidTr="009924B7">
        <w:tc>
          <w:tcPr>
            <w:tcW w:w="1710" w:type="dxa"/>
            <w:tcBorders>
              <w:top w:val="nil"/>
              <w:left w:val="nil"/>
              <w:bottom w:val="nil"/>
              <w:right w:val="nil"/>
            </w:tcBorders>
          </w:tcPr>
          <w:p w14:paraId="12E34C1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4EB5D62" w14:textId="77777777" w:rsidR="009924B7" w:rsidRDefault="009924B7" w:rsidP="009924B7">
            <w:r>
              <w:fldChar w:fldCharType="begin" w:fldLock="1"/>
            </w:r>
            <w:r>
              <w:instrText>MERGEFIELD Att.Name</w:instrText>
            </w:r>
            <w:r>
              <w:fldChar w:fldCharType="separate"/>
            </w:r>
            <w:r>
              <w:t>recreatie:camping</w:t>
            </w:r>
            <w:r>
              <w:fldChar w:fldCharType="end"/>
            </w:r>
          </w:p>
        </w:tc>
        <w:tc>
          <w:tcPr>
            <w:tcW w:w="4500" w:type="dxa"/>
            <w:tcBorders>
              <w:top w:val="nil"/>
              <w:left w:val="nil"/>
              <w:bottom w:val="nil"/>
              <w:right w:val="nil"/>
            </w:tcBorders>
          </w:tcPr>
          <w:p w14:paraId="446A4D92" w14:textId="77777777" w:rsidR="009924B7" w:rsidRDefault="009924B7" w:rsidP="009924B7">
            <w:r>
              <w:fldChar w:fldCharType="begin" w:fldLock="1"/>
            </w:r>
            <w:r>
              <w:instrText>MERGEFIELD Att.Notes</w:instrText>
            </w:r>
            <w:r>
              <w:fldChar w:fldCharType="separate"/>
            </w:r>
            <w:r>
              <w:t xml:space="preserve">Geheel van verharding, begroeiing en opstallen, in gebruik als terrein waar tijdelijk tenten en/of caravans kunnen worden geplaatst ten behoeve van recreatie. </w:t>
            </w:r>
            <w:r>
              <w:fldChar w:fldCharType="end"/>
            </w:r>
          </w:p>
        </w:tc>
      </w:tr>
      <w:tr w:rsidR="009924B7" w14:paraId="202C46B4" w14:textId="77777777" w:rsidTr="009924B7">
        <w:tc>
          <w:tcPr>
            <w:tcW w:w="1710" w:type="dxa"/>
            <w:tcBorders>
              <w:top w:val="nil"/>
              <w:left w:val="nil"/>
              <w:bottom w:val="nil"/>
              <w:right w:val="nil"/>
            </w:tcBorders>
          </w:tcPr>
          <w:p w14:paraId="439AD1B4" w14:textId="77777777" w:rsidR="009924B7" w:rsidRDefault="009924B7" w:rsidP="009924B7"/>
        </w:tc>
        <w:tc>
          <w:tcPr>
            <w:tcW w:w="2970" w:type="dxa"/>
            <w:tcBorders>
              <w:top w:val="nil"/>
              <w:left w:val="nil"/>
              <w:bottom w:val="nil"/>
              <w:right w:val="nil"/>
            </w:tcBorders>
          </w:tcPr>
          <w:p w14:paraId="256BC2A1" w14:textId="77777777" w:rsidR="009924B7" w:rsidRDefault="009924B7" w:rsidP="009924B7"/>
        </w:tc>
        <w:tc>
          <w:tcPr>
            <w:tcW w:w="4500" w:type="dxa"/>
            <w:tcBorders>
              <w:top w:val="nil"/>
              <w:left w:val="nil"/>
              <w:bottom w:val="nil"/>
              <w:right w:val="nil"/>
            </w:tcBorders>
          </w:tcPr>
          <w:p w14:paraId="321664F8" w14:textId="77777777" w:rsidR="009924B7" w:rsidRDefault="009924B7" w:rsidP="009924B7"/>
        </w:tc>
        <w:bookmarkEnd w:id="1085"/>
      </w:tr>
      <w:bookmarkStart w:id="1086" w:name="BKM_32365A3A_3EA5_47eb_BFD7_E44BD704B62B"/>
      <w:tr w:rsidR="009924B7" w14:paraId="24C7C2F4" w14:textId="77777777" w:rsidTr="009924B7">
        <w:tc>
          <w:tcPr>
            <w:tcW w:w="1710" w:type="dxa"/>
            <w:tcBorders>
              <w:top w:val="nil"/>
              <w:left w:val="nil"/>
              <w:bottom w:val="nil"/>
              <w:right w:val="nil"/>
            </w:tcBorders>
          </w:tcPr>
          <w:p w14:paraId="5DA11B3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89EE7AD" w14:textId="77777777" w:rsidR="009924B7" w:rsidRDefault="009924B7" w:rsidP="009924B7">
            <w:r>
              <w:fldChar w:fldCharType="begin" w:fldLock="1"/>
            </w:r>
            <w:r>
              <w:instrText>MERGEFIELD Att.Name</w:instrText>
            </w:r>
            <w:r>
              <w:fldChar w:fldCharType="separate"/>
            </w:r>
            <w:r>
              <w:t>recreatie:volkstuin</w:t>
            </w:r>
            <w:r>
              <w:fldChar w:fldCharType="end"/>
            </w:r>
          </w:p>
        </w:tc>
        <w:tc>
          <w:tcPr>
            <w:tcW w:w="4500" w:type="dxa"/>
            <w:tcBorders>
              <w:top w:val="nil"/>
              <w:left w:val="nil"/>
              <w:bottom w:val="nil"/>
              <w:right w:val="nil"/>
            </w:tcBorders>
          </w:tcPr>
          <w:p w14:paraId="532A9CA2" w14:textId="77777777" w:rsidR="009924B7" w:rsidRDefault="009924B7" w:rsidP="009924B7">
            <w:r>
              <w:fldChar w:fldCharType="begin" w:fldLock="1"/>
            </w:r>
            <w:r>
              <w:instrText>MERGEFIELD Att.Notes</w:instrText>
            </w:r>
            <w:r>
              <w:fldChar w:fldCharType="separate"/>
            </w:r>
            <w:r>
              <w:t>Terreingedeelte in gebruik als volkstuinen, inclusief bebouwing, verharding en dergelijke.</w:t>
            </w:r>
            <w:r>
              <w:fldChar w:fldCharType="end"/>
            </w:r>
          </w:p>
        </w:tc>
      </w:tr>
      <w:tr w:rsidR="009924B7" w14:paraId="33C0443C" w14:textId="77777777" w:rsidTr="009924B7">
        <w:tc>
          <w:tcPr>
            <w:tcW w:w="1710" w:type="dxa"/>
            <w:tcBorders>
              <w:top w:val="nil"/>
              <w:left w:val="nil"/>
              <w:bottom w:val="nil"/>
              <w:right w:val="nil"/>
            </w:tcBorders>
          </w:tcPr>
          <w:p w14:paraId="1E8EC4CA" w14:textId="77777777" w:rsidR="009924B7" w:rsidRDefault="009924B7" w:rsidP="009924B7"/>
        </w:tc>
        <w:tc>
          <w:tcPr>
            <w:tcW w:w="2970" w:type="dxa"/>
            <w:tcBorders>
              <w:top w:val="nil"/>
              <w:left w:val="nil"/>
              <w:bottom w:val="nil"/>
              <w:right w:val="nil"/>
            </w:tcBorders>
          </w:tcPr>
          <w:p w14:paraId="66202B0F" w14:textId="77777777" w:rsidR="009924B7" w:rsidRDefault="009924B7" w:rsidP="009924B7"/>
        </w:tc>
        <w:tc>
          <w:tcPr>
            <w:tcW w:w="4500" w:type="dxa"/>
            <w:tcBorders>
              <w:top w:val="nil"/>
              <w:left w:val="nil"/>
              <w:bottom w:val="nil"/>
              <w:right w:val="nil"/>
            </w:tcBorders>
          </w:tcPr>
          <w:p w14:paraId="7B20C8B2" w14:textId="77777777" w:rsidR="009924B7" w:rsidRDefault="009924B7" w:rsidP="009924B7"/>
        </w:tc>
        <w:bookmarkEnd w:id="1086"/>
      </w:tr>
      <w:bookmarkStart w:id="1087" w:name="BKM_69400F0A_9C60_4000_AC4C_CFF9344FCD3F"/>
      <w:tr w:rsidR="009924B7" w14:paraId="6110764D" w14:textId="77777777" w:rsidTr="009924B7">
        <w:tc>
          <w:tcPr>
            <w:tcW w:w="1710" w:type="dxa"/>
            <w:tcBorders>
              <w:top w:val="nil"/>
              <w:left w:val="nil"/>
              <w:bottom w:val="nil"/>
              <w:right w:val="nil"/>
            </w:tcBorders>
          </w:tcPr>
          <w:p w14:paraId="7206771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D142152" w14:textId="77777777" w:rsidR="009924B7" w:rsidRDefault="009924B7" w:rsidP="009924B7">
            <w:r>
              <w:fldChar w:fldCharType="begin" w:fldLock="1"/>
            </w:r>
            <w:r>
              <w:instrText>MERGEFIELD Att.Name</w:instrText>
            </w:r>
            <w:r>
              <w:fldChar w:fldCharType="separate"/>
            </w:r>
            <w:r>
              <w:t>functioneel beheer</w:t>
            </w:r>
            <w:r>
              <w:fldChar w:fldCharType="end"/>
            </w:r>
          </w:p>
        </w:tc>
        <w:tc>
          <w:tcPr>
            <w:tcW w:w="4500" w:type="dxa"/>
            <w:tcBorders>
              <w:top w:val="nil"/>
              <w:left w:val="nil"/>
              <w:bottom w:val="nil"/>
              <w:right w:val="nil"/>
            </w:tcBorders>
          </w:tcPr>
          <w:p w14:paraId="084F30D1" w14:textId="77777777" w:rsidR="009924B7" w:rsidRDefault="009924B7" w:rsidP="009924B7">
            <w:r>
              <w:fldChar w:fldCharType="begin" w:fldLock="1"/>
            </w:r>
            <w:r>
              <w:instrText>MERGEFIELD Att.Notes</w:instrText>
            </w:r>
            <w:r>
              <w:fldChar w:fldCharType="separate"/>
            </w:r>
            <w:r>
              <w:t xml:space="preserve">Gebied waar een specifiek beheer voor benodigd is, louter bepaald vanuit beheer oogpunt. </w:t>
            </w:r>
            <w:r>
              <w:fldChar w:fldCharType="end"/>
            </w:r>
          </w:p>
        </w:tc>
      </w:tr>
      <w:tr w:rsidR="009924B7" w14:paraId="55EAB137" w14:textId="77777777" w:rsidTr="009924B7">
        <w:tc>
          <w:tcPr>
            <w:tcW w:w="1710" w:type="dxa"/>
            <w:tcBorders>
              <w:top w:val="nil"/>
              <w:left w:val="nil"/>
              <w:bottom w:val="nil"/>
              <w:right w:val="nil"/>
            </w:tcBorders>
          </w:tcPr>
          <w:p w14:paraId="4F97408A" w14:textId="77777777" w:rsidR="009924B7" w:rsidRDefault="009924B7" w:rsidP="009924B7"/>
        </w:tc>
        <w:tc>
          <w:tcPr>
            <w:tcW w:w="2970" w:type="dxa"/>
            <w:tcBorders>
              <w:top w:val="nil"/>
              <w:left w:val="nil"/>
              <w:bottom w:val="nil"/>
              <w:right w:val="nil"/>
            </w:tcBorders>
          </w:tcPr>
          <w:p w14:paraId="7893BC6E" w14:textId="77777777" w:rsidR="009924B7" w:rsidRDefault="009924B7" w:rsidP="009924B7"/>
        </w:tc>
        <w:tc>
          <w:tcPr>
            <w:tcW w:w="4500" w:type="dxa"/>
            <w:tcBorders>
              <w:top w:val="nil"/>
              <w:left w:val="nil"/>
              <w:bottom w:val="nil"/>
              <w:right w:val="nil"/>
            </w:tcBorders>
          </w:tcPr>
          <w:p w14:paraId="56B0C10B" w14:textId="77777777" w:rsidR="009924B7" w:rsidRDefault="009924B7" w:rsidP="009924B7"/>
        </w:tc>
        <w:bookmarkEnd w:id="1087"/>
      </w:tr>
      <w:bookmarkStart w:id="1088" w:name="BKM_C88D231F_C13A_477f_B364_EB5AD6157531"/>
      <w:tr w:rsidR="009924B7" w14:paraId="0ED765AD" w14:textId="77777777" w:rsidTr="009924B7">
        <w:tc>
          <w:tcPr>
            <w:tcW w:w="1710" w:type="dxa"/>
            <w:tcBorders>
              <w:top w:val="nil"/>
              <w:left w:val="nil"/>
              <w:bottom w:val="nil"/>
              <w:right w:val="nil"/>
            </w:tcBorders>
          </w:tcPr>
          <w:p w14:paraId="279D6C3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D4E3128" w14:textId="77777777" w:rsidR="009924B7" w:rsidRDefault="009924B7" w:rsidP="009924B7">
            <w:r>
              <w:fldChar w:fldCharType="begin" w:fldLock="1"/>
            </w:r>
            <w:r>
              <w:instrText>MERGEFIELD Att.Name</w:instrText>
            </w:r>
            <w:r>
              <w:fldChar w:fldCharType="separate"/>
            </w:r>
            <w:r>
              <w:t>functioneel beheer:hondenuitlaatplaats</w:t>
            </w:r>
            <w:r>
              <w:fldChar w:fldCharType="end"/>
            </w:r>
          </w:p>
        </w:tc>
        <w:tc>
          <w:tcPr>
            <w:tcW w:w="4500" w:type="dxa"/>
            <w:tcBorders>
              <w:top w:val="nil"/>
              <w:left w:val="nil"/>
              <w:bottom w:val="nil"/>
              <w:right w:val="nil"/>
            </w:tcBorders>
          </w:tcPr>
          <w:p w14:paraId="1BC0B2EF" w14:textId="77777777" w:rsidR="009924B7" w:rsidRPr="009924B7" w:rsidRDefault="009924B7" w:rsidP="009924B7">
            <w:r>
              <w:fldChar w:fldCharType="begin" w:fldLock="1"/>
            </w:r>
            <w:r>
              <w:instrText>MERGEFIELD Att.Notes</w:instrText>
            </w:r>
            <w:r>
              <w:fldChar w:fldCharType="end"/>
            </w:r>
            <w:r w:rsidRPr="009924B7">
              <w:t xml:space="preserve">Een uitlaatplaats waar uw hond zijn behoefte kan/ mag doen waarbij geen </w:t>
            </w:r>
          </w:p>
          <w:p w14:paraId="4A9D47C6" w14:textId="77777777" w:rsidR="009924B7" w:rsidRDefault="009924B7" w:rsidP="009924B7">
            <w:r>
              <w:rPr>
                <w:lang w:val="en-US"/>
              </w:rPr>
              <w:t>opruimplicht bestaat.</w:t>
            </w:r>
          </w:p>
        </w:tc>
      </w:tr>
      <w:tr w:rsidR="009924B7" w14:paraId="0C073A7C" w14:textId="77777777" w:rsidTr="009924B7">
        <w:tc>
          <w:tcPr>
            <w:tcW w:w="1710" w:type="dxa"/>
            <w:tcBorders>
              <w:top w:val="nil"/>
              <w:left w:val="nil"/>
              <w:bottom w:val="nil"/>
              <w:right w:val="nil"/>
            </w:tcBorders>
          </w:tcPr>
          <w:p w14:paraId="78646327" w14:textId="77777777" w:rsidR="009924B7" w:rsidRDefault="009924B7" w:rsidP="009924B7"/>
        </w:tc>
        <w:tc>
          <w:tcPr>
            <w:tcW w:w="2970" w:type="dxa"/>
            <w:tcBorders>
              <w:top w:val="nil"/>
              <w:left w:val="nil"/>
              <w:bottom w:val="nil"/>
              <w:right w:val="nil"/>
            </w:tcBorders>
          </w:tcPr>
          <w:p w14:paraId="3E3CD00C" w14:textId="77777777" w:rsidR="009924B7" w:rsidRDefault="009924B7" w:rsidP="009924B7"/>
        </w:tc>
        <w:tc>
          <w:tcPr>
            <w:tcW w:w="4500" w:type="dxa"/>
            <w:tcBorders>
              <w:top w:val="nil"/>
              <w:left w:val="nil"/>
              <w:bottom w:val="nil"/>
              <w:right w:val="nil"/>
            </w:tcBorders>
          </w:tcPr>
          <w:p w14:paraId="3E062005" w14:textId="77777777" w:rsidR="009924B7" w:rsidRDefault="009924B7" w:rsidP="009924B7"/>
        </w:tc>
        <w:bookmarkEnd w:id="1088"/>
      </w:tr>
      <w:bookmarkStart w:id="1089" w:name="BKM_0852144F_43E2_41bc_B747_165F248C6BEB"/>
      <w:tr w:rsidR="009924B7" w14:paraId="6C5639E9" w14:textId="77777777" w:rsidTr="009924B7">
        <w:tc>
          <w:tcPr>
            <w:tcW w:w="1710" w:type="dxa"/>
            <w:tcBorders>
              <w:top w:val="nil"/>
              <w:left w:val="nil"/>
              <w:bottom w:val="nil"/>
              <w:right w:val="nil"/>
            </w:tcBorders>
          </w:tcPr>
          <w:p w14:paraId="0C5B524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6706694" w14:textId="77777777" w:rsidR="009924B7" w:rsidRDefault="009924B7" w:rsidP="009924B7">
            <w:r>
              <w:fldChar w:fldCharType="begin" w:fldLock="1"/>
            </w:r>
            <w:r>
              <w:instrText>MERGEFIELD Att.Name</w:instrText>
            </w:r>
            <w:r>
              <w:fldChar w:fldCharType="separate"/>
            </w:r>
            <w:r>
              <w:t>bushalte</w:t>
            </w:r>
            <w:r>
              <w:fldChar w:fldCharType="end"/>
            </w:r>
          </w:p>
        </w:tc>
        <w:tc>
          <w:tcPr>
            <w:tcW w:w="4500" w:type="dxa"/>
            <w:tcBorders>
              <w:top w:val="nil"/>
              <w:left w:val="nil"/>
              <w:bottom w:val="nil"/>
              <w:right w:val="nil"/>
            </w:tcBorders>
          </w:tcPr>
          <w:p w14:paraId="411C0E1D" w14:textId="77777777" w:rsidR="009924B7" w:rsidRDefault="009924B7" w:rsidP="009924B7">
            <w:r>
              <w:fldChar w:fldCharType="begin" w:fldLock="1"/>
            </w:r>
            <w:r>
              <w:instrText>MERGEFIELD Att.Notes</w:instrText>
            </w:r>
            <w:r>
              <w:fldChar w:fldCharType="separate"/>
            </w:r>
            <w:r>
              <w:t>Halteplaats voor bussen van het openbaar vervoer.</w:t>
            </w:r>
            <w:r>
              <w:fldChar w:fldCharType="end"/>
            </w:r>
          </w:p>
        </w:tc>
      </w:tr>
      <w:tr w:rsidR="009924B7" w14:paraId="74E810BF" w14:textId="77777777" w:rsidTr="009924B7">
        <w:tc>
          <w:tcPr>
            <w:tcW w:w="1710" w:type="dxa"/>
            <w:tcBorders>
              <w:top w:val="nil"/>
              <w:left w:val="nil"/>
              <w:bottom w:val="nil"/>
              <w:right w:val="nil"/>
            </w:tcBorders>
          </w:tcPr>
          <w:p w14:paraId="42F89582" w14:textId="77777777" w:rsidR="009924B7" w:rsidRDefault="009924B7" w:rsidP="009924B7"/>
        </w:tc>
        <w:tc>
          <w:tcPr>
            <w:tcW w:w="2970" w:type="dxa"/>
            <w:tcBorders>
              <w:top w:val="nil"/>
              <w:left w:val="nil"/>
              <w:bottom w:val="nil"/>
              <w:right w:val="nil"/>
            </w:tcBorders>
          </w:tcPr>
          <w:p w14:paraId="558C6B6D" w14:textId="77777777" w:rsidR="009924B7" w:rsidRDefault="009924B7" w:rsidP="009924B7"/>
        </w:tc>
        <w:tc>
          <w:tcPr>
            <w:tcW w:w="4500" w:type="dxa"/>
            <w:tcBorders>
              <w:top w:val="nil"/>
              <w:left w:val="nil"/>
              <w:bottom w:val="nil"/>
              <w:right w:val="nil"/>
            </w:tcBorders>
          </w:tcPr>
          <w:p w14:paraId="07020E37" w14:textId="77777777" w:rsidR="009924B7" w:rsidRDefault="009924B7" w:rsidP="009924B7"/>
        </w:tc>
        <w:bookmarkEnd w:id="1089"/>
      </w:tr>
      <w:bookmarkStart w:id="1090" w:name="BKM_F23AB7DA_3C5F_4f47_B10B_85FF0EDE185C"/>
      <w:tr w:rsidR="009924B7" w14:paraId="43CAC9F9" w14:textId="77777777" w:rsidTr="009924B7">
        <w:tc>
          <w:tcPr>
            <w:tcW w:w="1710" w:type="dxa"/>
            <w:tcBorders>
              <w:top w:val="nil"/>
              <w:left w:val="nil"/>
              <w:bottom w:val="nil"/>
              <w:right w:val="nil"/>
            </w:tcBorders>
          </w:tcPr>
          <w:p w14:paraId="05D7552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0EA132E" w14:textId="77777777" w:rsidR="009924B7" w:rsidRDefault="009924B7" w:rsidP="009924B7">
            <w:r>
              <w:fldChar w:fldCharType="begin" w:fldLock="1"/>
            </w:r>
            <w:r>
              <w:instrText>MERGEFIELD Att.Name</w:instrText>
            </w:r>
            <w:r>
              <w:fldChar w:fldCharType="separate"/>
            </w:r>
            <w:r>
              <w:t>carpoolplaats</w:t>
            </w:r>
            <w:r>
              <w:fldChar w:fldCharType="end"/>
            </w:r>
          </w:p>
        </w:tc>
        <w:tc>
          <w:tcPr>
            <w:tcW w:w="4500" w:type="dxa"/>
            <w:tcBorders>
              <w:top w:val="nil"/>
              <w:left w:val="nil"/>
              <w:bottom w:val="nil"/>
              <w:right w:val="nil"/>
            </w:tcBorders>
          </w:tcPr>
          <w:p w14:paraId="1EEEA208" w14:textId="77777777" w:rsidR="009924B7" w:rsidRDefault="009924B7" w:rsidP="009924B7">
            <w:r>
              <w:fldChar w:fldCharType="begin" w:fldLock="1"/>
            </w:r>
            <w:r>
              <w:instrText>MERGEFIELD Att.Notes</w:instrText>
            </w:r>
            <w:r>
              <w:fldChar w:fldCharType="separate"/>
            </w:r>
            <w:r>
              <w:t>Parkeerplaats die qua ligging en ontsluiting geschikt is voor carpooling.</w:t>
            </w:r>
            <w:r>
              <w:fldChar w:fldCharType="end"/>
            </w:r>
          </w:p>
        </w:tc>
      </w:tr>
      <w:tr w:rsidR="009924B7" w14:paraId="49EE7BF0" w14:textId="77777777" w:rsidTr="009924B7">
        <w:tc>
          <w:tcPr>
            <w:tcW w:w="1710" w:type="dxa"/>
            <w:tcBorders>
              <w:top w:val="nil"/>
              <w:left w:val="nil"/>
              <w:bottom w:val="nil"/>
              <w:right w:val="nil"/>
            </w:tcBorders>
          </w:tcPr>
          <w:p w14:paraId="55B330B8" w14:textId="77777777" w:rsidR="009924B7" w:rsidRDefault="009924B7" w:rsidP="009924B7"/>
        </w:tc>
        <w:tc>
          <w:tcPr>
            <w:tcW w:w="2970" w:type="dxa"/>
            <w:tcBorders>
              <w:top w:val="nil"/>
              <w:left w:val="nil"/>
              <w:bottom w:val="nil"/>
              <w:right w:val="nil"/>
            </w:tcBorders>
          </w:tcPr>
          <w:p w14:paraId="5660E5D3" w14:textId="77777777" w:rsidR="009924B7" w:rsidRDefault="009924B7" w:rsidP="009924B7"/>
        </w:tc>
        <w:tc>
          <w:tcPr>
            <w:tcW w:w="4500" w:type="dxa"/>
            <w:tcBorders>
              <w:top w:val="nil"/>
              <w:left w:val="nil"/>
              <w:bottom w:val="nil"/>
              <w:right w:val="nil"/>
            </w:tcBorders>
          </w:tcPr>
          <w:p w14:paraId="5E5DA777" w14:textId="77777777" w:rsidR="009924B7" w:rsidRDefault="009924B7" w:rsidP="009924B7"/>
        </w:tc>
        <w:bookmarkEnd w:id="1090"/>
      </w:tr>
      <w:bookmarkStart w:id="1091" w:name="BKM_00459CAF_A002_4417_8114_79351E071406"/>
      <w:tr w:rsidR="009924B7" w14:paraId="1165582F" w14:textId="77777777" w:rsidTr="009924B7">
        <w:tc>
          <w:tcPr>
            <w:tcW w:w="1710" w:type="dxa"/>
            <w:tcBorders>
              <w:top w:val="nil"/>
              <w:left w:val="nil"/>
              <w:bottom w:val="nil"/>
              <w:right w:val="nil"/>
            </w:tcBorders>
          </w:tcPr>
          <w:p w14:paraId="5D157BC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C398597" w14:textId="77777777" w:rsidR="009924B7" w:rsidRDefault="009924B7" w:rsidP="009924B7">
            <w:r>
              <w:fldChar w:fldCharType="begin" w:fldLock="1"/>
            </w:r>
            <w:r>
              <w:instrText>MERGEFIELD Att.Name</w:instrText>
            </w:r>
            <w:r>
              <w:fldChar w:fldCharType="separate"/>
            </w:r>
            <w:r>
              <w:t>benzinestation</w:t>
            </w:r>
            <w:r>
              <w:fldChar w:fldCharType="end"/>
            </w:r>
          </w:p>
        </w:tc>
        <w:tc>
          <w:tcPr>
            <w:tcW w:w="4500" w:type="dxa"/>
            <w:tcBorders>
              <w:top w:val="nil"/>
              <w:left w:val="nil"/>
              <w:bottom w:val="nil"/>
              <w:right w:val="nil"/>
            </w:tcBorders>
          </w:tcPr>
          <w:p w14:paraId="65C6A99A" w14:textId="77777777" w:rsidR="009924B7" w:rsidRDefault="009924B7" w:rsidP="009924B7">
            <w:r>
              <w:fldChar w:fldCharType="begin" w:fldLock="1"/>
            </w:r>
            <w:r>
              <w:instrText>MERGEFIELD Att.Notes</w:instrText>
            </w:r>
            <w:r>
              <w:fldChar w:fldCharType="separate"/>
            </w:r>
            <w:r>
              <w:t xml:space="preserve">Geheel van installaties, verharding en opstallen waar brandstoffen ten behoeve van verbrandingsmotoren worden verkocht. </w:t>
            </w:r>
            <w:r>
              <w:fldChar w:fldCharType="end"/>
            </w:r>
          </w:p>
        </w:tc>
      </w:tr>
      <w:tr w:rsidR="009924B7" w14:paraId="0B3B363D" w14:textId="77777777" w:rsidTr="009924B7">
        <w:tc>
          <w:tcPr>
            <w:tcW w:w="1710" w:type="dxa"/>
            <w:tcBorders>
              <w:top w:val="nil"/>
              <w:left w:val="nil"/>
              <w:bottom w:val="nil"/>
              <w:right w:val="nil"/>
            </w:tcBorders>
          </w:tcPr>
          <w:p w14:paraId="77F4B160" w14:textId="77777777" w:rsidR="009924B7" w:rsidRDefault="009924B7" w:rsidP="009924B7"/>
        </w:tc>
        <w:tc>
          <w:tcPr>
            <w:tcW w:w="2970" w:type="dxa"/>
            <w:tcBorders>
              <w:top w:val="nil"/>
              <w:left w:val="nil"/>
              <w:bottom w:val="nil"/>
              <w:right w:val="nil"/>
            </w:tcBorders>
          </w:tcPr>
          <w:p w14:paraId="0145B9D2" w14:textId="77777777" w:rsidR="009924B7" w:rsidRDefault="009924B7" w:rsidP="009924B7"/>
        </w:tc>
        <w:tc>
          <w:tcPr>
            <w:tcW w:w="4500" w:type="dxa"/>
            <w:tcBorders>
              <w:top w:val="nil"/>
              <w:left w:val="nil"/>
              <w:bottom w:val="nil"/>
              <w:right w:val="nil"/>
            </w:tcBorders>
          </w:tcPr>
          <w:p w14:paraId="6AF67033" w14:textId="77777777" w:rsidR="009924B7" w:rsidRDefault="009924B7" w:rsidP="009924B7"/>
        </w:tc>
        <w:bookmarkEnd w:id="1091"/>
      </w:tr>
      <w:bookmarkStart w:id="1092" w:name="BKM_42C9863C_1E7F_49d6_A200_6D4D77FDB11B"/>
      <w:tr w:rsidR="009924B7" w14:paraId="19ED906A" w14:textId="77777777" w:rsidTr="009924B7">
        <w:tc>
          <w:tcPr>
            <w:tcW w:w="1710" w:type="dxa"/>
            <w:tcBorders>
              <w:top w:val="nil"/>
              <w:left w:val="nil"/>
              <w:bottom w:val="nil"/>
              <w:right w:val="nil"/>
            </w:tcBorders>
          </w:tcPr>
          <w:p w14:paraId="799C7BC7" w14:textId="77777777" w:rsidR="009924B7" w:rsidRDefault="009924B7" w:rsidP="009924B7">
            <w:r>
              <w:lastRenderedPageBreak/>
              <w:fldChar w:fldCharType="begin" w:fldLock="1"/>
            </w:r>
            <w:r>
              <w:instrText>MERGEFIELD Att.Alias</w:instrText>
            </w:r>
            <w:r>
              <w:fldChar w:fldCharType="end"/>
            </w:r>
          </w:p>
        </w:tc>
        <w:tc>
          <w:tcPr>
            <w:tcW w:w="2970" w:type="dxa"/>
            <w:tcBorders>
              <w:top w:val="nil"/>
              <w:left w:val="nil"/>
              <w:bottom w:val="nil"/>
              <w:right w:val="nil"/>
            </w:tcBorders>
          </w:tcPr>
          <w:p w14:paraId="03457549" w14:textId="77777777" w:rsidR="009924B7" w:rsidRDefault="009924B7" w:rsidP="009924B7">
            <w:r>
              <w:fldChar w:fldCharType="begin" w:fldLock="1"/>
            </w:r>
            <w:r>
              <w:instrText>MERGEFIELD Att.Name</w:instrText>
            </w:r>
            <w:r>
              <w:fldChar w:fldCharType="separate"/>
            </w:r>
            <w:r>
              <w:t>verzorgingsplaats</w:t>
            </w:r>
            <w:r>
              <w:fldChar w:fldCharType="end"/>
            </w:r>
          </w:p>
        </w:tc>
        <w:tc>
          <w:tcPr>
            <w:tcW w:w="4500" w:type="dxa"/>
            <w:tcBorders>
              <w:top w:val="nil"/>
              <w:left w:val="nil"/>
              <w:bottom w:val="nil"/>
              <w:right w:val="nil"/>
            </w:tcBorders>
          </w:tcPr>
          <w:p w14:paraId="1AB12BE4" w14:textId="77777777" w:rsidR="009924B7" w:rsidRDefault="009924B7" w:rsidP="009924B7">
            <w:r>
              <w:fldChar w:fldCharType="begin" w:fldLock="1"/>
            </w:r>
            <w:r>
              <w:instrText>MERGEFIELD Att.Notes</w:instrText>
            </w:r>
            <w:r>
              <w:fldChar w:fldCharType="separate"/>
            </w:r>
            <w:r>
              <w:t>Langs de weg gelegen parkeergelegenheid, met inbegrip van de daarbij behorende verharde en onverharde banen en een of meer voorzieningen ten behoeve van reizigers en/of voertuigen.</w:t>
            </w:r>
            <w:r>
              <w:fldChar w:fldCharType="end"/>
            </w:r>
          </w:p>
        </w:tc>
      </w:tr>
      <w:tr w:rsidR="009924B7" w14:paraId="081CB2B9" w14:textId="77777777" w:rsidTr="009924B7">
        <w:tc>
          <w:tcPr>
            <w:tcW w:w="1710" w:type="dxa"/>
            <w:tcBorders>
              <w:top w:val="nil"/>
              <w:left w:val="nil"/>
              <w:bottom w:val="nil"/>
              <w:right w:val="nil"/>
            </w:tcBorders>
          </w:tcPr>
          <w:p w14:paraId="49CA0108" w14:textId="77777777" w:rsidR="009924B7" w:rsidRDefault="009924B7" w:rsidP="009924B7"/>
        </w:tc>
        <w:tc>
          <w:tcPr>
            <w:tcW w:w="2970" w:type="dxa"/>
            <w:tcBorders>
              <w:top w:val="nil"/>
              <w:left w:val="nil"/>
              <w:bottom w:val="nil"/>
              <w:right w:val="nil"/>
            </w:tcBorders>
          </w:tcPr>
          <w:p w14:paraId="65967788" w14:textId="77777777" w:rsidR="009924B7" w:rsidRDefault="009924B7" w:rsidP="009924B7"/>
        </w:tc>
        <w:tc>
          <w:tcPr>
            <w:tcW w:w="4500" w:type="dxa"/>
            <w:tcBorders>
              <w:top w:val="nil"/>
              <w:left w:val="nil"/>
              <w:bottom w:val="nil"/>
              <w:right w:val="nil"/>
            </w:tcBorders>
          </w:tcPr>
          <w:p w14:paraId="58747E43" w14:textId="77777777" w:rsidR="009924B7" w:rsidRDefault="009924B7" w:rsidP="009924B7"/>
        </w:tc>
        <w:bookmarkEnd w:id="1092"/>
      </w:tr>
      <w:bookmarkEnd w:id="1069"/>
    </w:tbl>
    <w:p w14:paraId="500129A4" w14:textId="697A495F" w:rsidR="009924B7" w:rsidRDefault="009924B7" w:rsidP="009924B7">
      <w:pPr>
        <w:rPr>
          <w:u w:color="000000"/>
        </w:rPr>
      </w:pPr>
    </w:p>
    <w:p w14:paraId="135DB4AE" w14:textId="77777777" w:rsidR="009924B7" w:rsidRDefault="009924B7">
      <w:pPr>
        <w:contextualSpacing w:val="0"/>
        <w:rPr>
          <w:u w:color="000000"/>
        </w:rPr>
      </w:pPr>
      <w:r>
        <w:rPr>
          <w:u w:color="000000"/>
        </w:rPr>
        <w:br w:type="page"/>
      </w:r>
    </w:p>
    <w:bookmarkStart w:id="1093" w:name="BKM_1D8CE3E0_DA9A_46c5_AB9A_1FBA7EAA78B3"/>
    <w:p w14:paraId="57A74887"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instrText>MERGEFIELD Element.Name</w:instrText>
      </w:r>
      <w:r>
        <w:fldChar w:fldCharType="separate"/>
      </w:r>
      <w:r>
        <w:t>typering gebouwinstallatie</w:t>
      </w:r>
      <w:r>
        <w:fldChar w:fldCharType="end"/>
      </w:r>
    </w:p>
    <w:p w14:paraId="4796359D"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2089859" w14:textId="77777777" w:rsidTr="009924B7">
        <w:trPr>
          <w:trHeight w:val="230"/>
        </w:trPr>
        <w:tc>
          <w:tcPr>
            <w:tcW w:w="1710" w:type="dxa"/>
            <w:tcBorders>
              <w:top w:val="nil"/>
              <w:left w:val="nil"/>
              <w:bottom w:val="nil"/>
              <w:right w:val="nil"/>
            </w:tcBorders>
          </w:tcPr>
          <w:p w14:paraId="6893A851" w14:textId="77777777" w:rsidR="009924B7" w:rsidRDefault="009924B7" w:rsidP="009924B7">
            <w:r>
              <w:rPr>
                <w:b/>
                <w:bCs/>
              </w:rPr>
              <w:t>Definitie</w:t>
            </w:r>
          </w:p>
        </w:tc>
        <w:tc>
          <w:tcPr>
            <w:tcW w:w="7650" w:type="dxa"/>
            <w:tcBorders>
              <w:top w:val="nil"/>
              <w:left w:val="nil"/>
              <w:bottom w:val="nil"/>
              <w:right w:val="nil"/>
            </w:tcBorders>
          </w:tcPr>
          <w:p w14:paraId="03AD14EE" w14:textId="77777777" w:rsidR="009924B7" w:rsidRDefault="009924B7" w:rsidP="009924B7">
            <w:r>
              <w:fldChar w:fldCharType="begin" w:fldLock="1"/>
            </w:r>
            <w:r>
              <w:instrText>MERGEFIELD Element.Notes</w:instrText>
            </w:r>
            <w:r>
              <w:fldChar w:fldCharType="separate"/>
            </w:r>
            <w:r>
              <w:t>Een codering van de verschillende waarden die de typering van de gebouwinstallatie kan aannemen.</w:t>
            </w:r>
            <w:r>
              <w:fldChar w:fldCharType="end"/>
            </w:r>
          </w:p>
        </w:tc>
      </w:tr>
    </w:tbl>
    <w:p w14:paraId="3EC9566A"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444AC2C" w14:textId="77777777" w:rsidTr="009924B7">
        <w:trPr>
          <w:trHeight w:val="230"/>
        </w:trPr>
        <w:tc>
          <w:tcPr>
            <w:tcW w:w="1710" w:type="dxa"/>
            <w:tcBorders>
              <w:top w:val="nil"/>
              <w:left w:val="nil"/>
              <w:bottom w:val="nil"/>
              <w:right w:val="nil"/>
            </w:tcBorders>
          </w:tcPr>
          <w:p w14:paraId="4D04F04E" w14:textId="77777777" w:rsidR="009924B7" w:rsidRDefault="009924B7" w:rsidP="009924B7">
            <w:pPr>
              <w:rPr>
                <w:i/>
                <w:iCs/>
              </w:rPr>
            </w:pPr>
            <w:bookmarkStart w:id="1094" w:name="BKM_3BCD5A93_2DD6_4826_B101_BF24DCA97B4B"/>
            <w:r>
              <w:rPr>
                <w:i/>
                <w:iCs/>
              </w:rPr>
              <w:t>Code</w:t>
            </w:r>
          </w:p>
        </w:tc>
        <w:tc>
          <w:tcPr>
            <w:tcW w:w="2970" w:type="dxa"/>
            <w:tcBorders>
              <w:top w:val="nil"/>
              <w:left w:val="nil"/>
              <w:bottom w:val="nil"/>
              <w:right w:val="nil"/>
            </w:tcBorders>
          </w:tcPr>
          <w:p w14:paraId="5183CB55" w14:textId="77777777" w:rsidR="009924B7" w:rsidRDefault="009924B7" w:rsidP="009924B7">
            <w:pPr>
              <w:rPr>
                <w:i/>
                <w:iCs/>
              </w:rPr>
            </w:pPr>
            <w:r>
              <w:rPr>
                <w:i/>
                <w:iCs/>
              </w:rPr>
              <w:t>Naam</w:t>
            </w:r>
          </w:p>
        </w:tc>
        <w:tc>
          <w:tcPr>
            <w:tcW w:w="4500" w:type="dxa"/>
            <w:tcBorders>
              <w:top w:val="nil"/>
              <w:left w:val="nil"/>
              <w:bottom w:val="nil"/>
              <w:right w:val="nil"/>
            </w:tcBorders>
          </w:tcPr>
          <w:p w14:paraId="481C6467" w14:textId="77777777" w:rsidR="009924B7" w:rsidRDefault="009924B7" w:rsidP="009924B7">
            <w:pPr>
              <w:rPr>
                <w:i/>
                <w:iCs/>
              </w:rPr>
            </w:pPr>
            <w:r>
              <w:rPr>
                <w:i/>
                <w:iCs/>
              </w:rPr>
              <w:t>Definitie</w:t>
            </w:r>
          </w:p>
        </w:tc>
      </w:tr>
      <w:tr w:rsidR="009924B7" w14:paraId="57E5AA02" w14:textId="77777777" w:rsidTr="009924B7">
        <w:tc>
          <w:tcPr>
            <w:tcW w:w="1710" w:type="dxa"/>
            <w:tcBorders>
              <w:top w:val="nil"/>
              <w:left w:val="nil"/>
              <w:bottom w:val="nil"/>
              <w:right w:val="nil"/>
            </w:tcBorders>
          </w:tcPr>
          <w:p w14:paraId="598DC4E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EC80FF0" w14:textId="77777777" w:rsidR="009924B7" w:rsidRDefault="009924B7" w:rsidP="009924B7">
            <w:r>
              <w:fldChar w:fldCharType="begin" w:fldLock="1"/>
            </w:r>
            <w:r>
              <w:instrText>MERGEFIELD Att.Name</w:instrText>
            </w:r>
            <w:r>
              <w:fldChar w:fldCharType="separate"/>
            </w:r>
            <w:r>
              <w:t>bordes</w:t>
            </w:r>
            <w:r>
              <w:fldChar w:fldCharType="end"/>
            </w:r>
          </w:p>
        </w:tc>
        <w:tc>
          <w:tcPr>
            <w:tcW w:w="4500" w:type="dxa"/>
            <w:tcBorders>
              <w:top w:val="nil"/>
              <w:left w:val="nil"/>
              <w:bottom w:val="nil"/>
              <w:right w:val="nil"/>
            </w:tcBorders>
          </w:tcPr>
          <w:p w14:paraId="4C18363D" w14:textId="77777777" w:rsidR="009924B7" w:rsidRDefault="009924B7" w:rsidP="009924B7">
            <w:r>
              <w:fldChar w:fldCharType="begin" w:fldLock="1"/>
            </w:r>
            <w:r>
              <w:instrText>MERGEFIELD Att.Notes</w:instrText>
            </w:r>
            <w:r>
              <w:fldChar w:fldCharType="separate"/>
            </w:r>
            <w:r>
              <w:t>Een verhard oppervlak, eventueel verhoogd en/of uitgevoerd met treden, grenzend aan een pand en primair bedoeld voor gebruik door voetgangers.</w:t>
            </w:r>
            <w:r>
              <w:fldChar w:fldCharType="end"/>
            </w:r>
          </w:p>
        </w:tc>
      </w:tr>
      <w:tr w:rsidR="009924B7" w14:paraId="1C09FCB4" w14:textId="77777777" w:rsidTr="009924B7">
        <w:tc>
          <w:tcPr>
            <w:tcW w:w="1710" w:type="dxa"/>
            <w:tcBorders>
              <w:top w:val="nil"/>
              <w:left w:val="nil"/>
              <w:bottom w:val="nil"/>
              <w:right w:val="nil"/>
            </w:tcBorders>
          </w:tcPr>
          <w:p w14:paraId="20B8057D" w14:textId="77777777" w:rsidR="009924B7" w:rsidRDefault="009924B7" w:rsidP="009924B7"/>
        </w:tc>
        <w:tc>
          <w:tcPr>
            <w:tcW w:w="2970" w:type="dxa"/>
            <w:tcBorders>
              <w:top w:val="nil"/>
              <w:left w:val="nil"/>
              <w:bottom w:val="nil"/>
              <w:right w:val="nil"/>
            </w:tcBorders>
          </w:tcPr>
          <w:p w14:paraId="4EB7626D" w14:textId="77777777" w:rsidR="009924B7" w:rsidRDefault="009924B7" w:rsidP="009924B7"/>
        </w:tc>
        <w:tc>
          <w:tcPr>
            <w:tcW w:w="4500" w:type="dxa"/>
            <w:tcBorders>
              <w:top w:val="nil"/>
              <w:left w:val="nil"/>
              <w:bottom w:val="nil"/>
              <w:right w:val="nil"/>
            </w:tcBorders>
          </w:tcPr>
          <w:p w14:paraId="6C47DD84" w14:textId="77777777" w:rsidR="009924B7" w:rsidRDefault="009924B7" w:rsidP="009924B7"/>
        </w:tc>
        <w:bookmarkEnd w:id="1094"/>
      </w:tr>
      <w:bookmarkStart w:id="1095" w:name="BKM_2D2D49E1_AB82_4c88_8DDB_5129946C2708"/>
      <w:tr w:rsidR="009924B7" w14:paraId="78EDBC9D" w14:textId="77777777" w:rsidTr="009924B7">
        <w:tc>
          <w:tcPr>
            <w:tcW w:w="1710" w:type="dxa"/>
            <w:tcBorders>
              <w:top w:val="nil"/>
              <w:left w:val="nil"/>
              <w:bottom w:val="nil"/>
              <w:right w:val="nil"/>
            </w:tcBorders>
          </w:tcPr>
          <w:p w14:paraId="4630408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427A121" w14:textId="77777777" w:rsidR="009924B7" w:rsidRDefault="009924B7" w:rsidP="009924B7">
            <w:r>
              <w:fldChar w:fldCharType="begin" w:fldLock="1"/>
            </w:r>
            <w:r>
              <w:instrText>MERGEFIELD Att.Name</w:instrText>
            </w:r>
            <w:r>
              <w:fldChar w:fldCharType="separate"/>
            </w:r>
            <w:r>
              <w:t>luifel</w:t>
            </w:r>
            <w:r>
              <w:fldChar w:fldCharType="end"/>
            </w:r>
          </w:p>
        </w:tc>
        <w:tc>
          <w:tcPr>
            <w:tcW w:w="4500" w:type="dxa"/>
            <w:tcBorders>
              <w:top w:val="nil"/>
              <w:left w:val="nil"/>
              <w:bottom w:val="nil"/>
              <w:right w:val="nil"/>
            </w:tcBorders>
          </w:tcPr>
          <w:p w14:paraId="3F5D4A07" w14:textId="77777777" w:rsidR="009924B7" w:rsidRDefault="009924B7" w:rsidP="009924B7">
            <w:r>
              <w:fldChar w:fldCharType="begin" w:fldLock="1"/>
            </w:r>
            <w:r>
              <w:instrText>MERGEFIELD Att.Notes</w:instrText>
            </w:r>
            <w:r>
              <w:fldChar w:fldCharType="separate"/>
            </w:r>
            <w:r>
              <w:t xml:space="preserve">Afdak aangebracht aan de gevel van een pand, eventueel rustend op kolommen. </w:t>
            </w:r>
            <w:r>
              <w:fldChar w:fldCharType="end"/>
            </w:r>
          </w:p>
        </w:tc>
      </w:tr>
      <w:tr w:rsidR="009924B7" w14:paraId="50F6A9AA" w14:textId="77777777" w:rsidTr="009924B7">
        <w:tc>
          <w:tcPr>
            <w:tcW w:w="1710" w:type="dxa"/>
            <w:tcBorders>
              <w:top w:val="nil"/>
              <w:left w:val="nil"/>
              <w:bottom w:val="nil"/>
              <w:right w:val="nil"/>
            </w:tcBorders>
          </w:tcPr>
          <w:p w14:paraId="5369DD94" w14:textId="77777777" w:rsidR="009924B7" w:rsidRDefault="009924B7" w:rsidP="009924B7"/>
        </w:tc>
        <w:tc>
          <w:tcPr>
            <w:tcW w:w="2970" w:type="dxa"/>
            <w:tcBorders>
              <w:top w:val="nil"/>
              <w:left w:val="nil"/>
              <w:bottom w:val="nil"/>
              <w:right w:val="nil"/>
            </w:tcBorders>
          </w:tcPr>
          <w:p w14:paraId="1F664B10" w14:textId="77777777" w:rsidR="009924B7" w:rsidRDefault="009924B7" w:rsidP="009924B7"/>
        </w:tc>
        <w:tc>
          <w:tcPr>
            <w:tcW w:w="4500" w:type="dxa"/>
            <w:tcBorders>
              <w:top w:val="nil"/>
              <w:left w:val="nil"/>
              <w:bottom w:val="nil"/>
              <w:right w:val="nil"/>
            </w:tcBorders>
          </w:tcPr>
          <w:p w14:paraId="325A658D" w14:textId="77777777" w:rsidR="009924B7" w:rsidRDefault="009924B7" w:rsidP="009924B7"/>
        </w:tc>
        <w:bookmarkEnd w:id="1095"/>
      </w:tr>
      <w:bookmarkStart w:id="1096" w:name="BKM_FD5E4B80_9F33_44d8_8A16_8E97A8823482"/>
      <w:tr w:rsidR="009924B7" w14:paraId="2ED64BF4" w14:textId="77777777" w:rsidTr="009924B7">
        <w:tc>
          <w:tcPr>
            <w:tcW w:w="1710" w:type="dxa"/>
            <w:tcBorders>
              <w:top w:val="nil"/>
              <w:left w:val="nil"/>
              <w:bottom w:val="nil"/>
              <w:right w:val="nil"/>
            </w:tcBorders>
          </w:tcPr>
          <w:p w14:paraId="21D7B7A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BAC38EF" w14:textId="77777777" w:rsidR="009924B7" w:rsidRDefault="009924B7" w:rsidP="009924B7">
            <w:r>
              <w:fldChar w:fldCharType="begin" w:fldLock="1"/>
            </w:r>
            <w:r>
              <w:instrText>MERGEFIELD Att.Name</w:instrText>
            </w:r>
            <w:r>
              <w:fldChar w:fldCharType="separate"/>
            </w:r>
            <w:r>
              <w:t>toegangstrap</w:t>
            </w:r>
            <w:r>
              <w:fldChar w:fldCharType="end"/>
            </w:r>
          </w:p>
        </w:tc>
        <w:tc>
          <w:tcPr>
            <w:tcW w:w="4500" w:type="dxa"/>
            <w:tcBorders>
              <w:top w:val="nil"/>
              <w:left w:val="nil"/>
              <w:bottom w:val="nil"/>
              <w:right w:val="nil"/>
            </w:tcBorders>
          </w:tcPr>
          <w:p w14:paraId="4911116D" w14:textId="77777777" w:rsidR="009924B7" w:rsidRDefault="009924B7" w:rsidP="009924B7">
            <w:r>
              <w:fldChar w:fldCharType="begin" w:fldLock="1"/>
            </w:r>
            <w:r>
              <w:instrText>MERGEFIELD Att.Notes</w:instrText>
            </w:r>
            <w:r>
              <w:fldChar w:fldCharType="separate"/>
            </w:r>
            <w:r>
              <w:t xml:space="preserve">Niet afsluitbare trap (of trappenhuis) die toegang biedt aan een gebouw. </w:t>
            </w:r>
            <w:r>
              <w:fldChar w:fldCharType="end"/>
            </w:r>
          </w:p>
        </w:tc>
      </w:tr>
      <w:tr w:rsidR="009924B7" w14:paraId="3050A0D4" w14:textId="77777777" w:rsidTr="009924B7">
        <w:tc>
          <w:tcPr>
            <w:tcW w:w="1710" w:type="dxa"/>
            <w:tcBorders>
              <w:top w:val="nil"/>
              <w:left w:val="nil"/>
              <w:bottom w:val="nil"/>
              <w:right w:val="nil"/>
            </w:tcBorders>
          </w:tcPr>
          <w:p w14:paraId="6E2CA2CF" w14:textId="77777777" w:rsidR="009924B7" w:rsidRDefault="009924B7" w:rsidP="009924B7"/>
        </w:tc>
        <w:tc>
          <w:tcPr>
            <w:tcW w:w="2970" w:type="dxa"/>
            <w:tcBorders>
              <w:top w:val="nil"/>
              <w:left w:val="nil"/>
              <w:bottom w:val="nil"/>
              <w:right w:val="nil"/>
            </w:tcBorders>
          </w:tcPr>
          <w:p w14:paraId="416ED0DE" w14:textId="77777777" w:rsidR="009924B7" w:rsidRDefault="009924B7" w:rsidP="009924B7"/>
        </w:tc>
        <w:tc>
          <w:tcPr>
            <w:tcW w:w="4500" w:type="dxa"/>
            <w:tcBorders>
              <w:top w:val="nil"/>
              <w:left w:val="nil"/>
              <w:bottom w:val="nil"/>
              <w:right w:val="nil"/>
            </w:tcBorders>
          </w:tcPr>
          <w:p w14:paraId="534F9D41" w14:textId="77777777" w:rsidR="009924B7" w:rsidRDefault="009924B7" w:rsidP="009924B7"/>
        </w:tc>
        <w:bookmarkEnd w:id="1096"/>
      </w:tr>
      <w:bookmarkEnd w:id="1093"/>
    </w:tbl>
    <w:p w14:paraId="2036B32B" w14:textId="764F78E4" w:rsidR="009924B7" w:rsidRDefault="009924B7" w:rsidP="009924B7">
      <w:pPr>
        <w:rPr>
          <w:u w:color="000000"/>
        </w:rPr>
      </w:pPr>
    </w:p>
    <w:p w14:paraId="61DDB3E5" w14:textId="77777777" w:rsidR="009924B7" w:rsidRDefault="009924B7">
      <w:pPr>
        <w:contextualSpacing w:val="0"/>
        <w:rPr>
          <w:u w:color="000000"/>
        </w:rPr>
      </w:pPr>
      <w:r>
        <w:rPr>
          <w:u w:color="000000"/>
        </w:rPr>
        <w:br w:type="page"/>
      </w:r>
    </w:p>
    <w:bookmarkStart w:id="1097" w:name="BKM_536B347B_01A6_417c_A01D_1739BBD0B2E5"/>
    <w:p w14:paraId="6D843D67"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ingeschreven niet-natuurlijk persoon</w:t>
      </w:r>
      <w:r>
        <w:fldChar w:fldCharType="end"/>
      </w:r>
    </w:p>
    <w:p w14:paraId="05348EE2"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8031E3E" w14:textId="77777777" w:rsidTr="009924B7">
        <w:trPr>
          <w:trHeight w:val="230"/>
        </w:trPr>
        <w:tc>
          <w:tcPr>
            <w:tcW w:w="1710" w:type="dxa"/>
            <w:tcBorders>
              <w:top w:val="nil"/>
              <w:left w:val="nil"/>
              <w:bottom w:val="nil"/>
              <w:right w:val="nil"/>
            </w:tcBorders>
          </w:tcPr>
          <w:p w14:paraId="4C5A2E52" w14:textId="77777777" w:rsidR="009924B7" w:rsidRDefault="009924B7" w:rsidP="009924B7">
            <w:r>
              <w:rPr>
                <w:b/>
                <w:bCs/>
              </w:rPr>
              <w:t>Definitie</w:t>
            </w:r>
          </w:p>
        </w:tc>
        <w:tc>
          <w:tcPr>
            <w:tcW w:w="7650" w:type="dxa"/>
            <w:tcBorders>
              <w:top w:val="nil"/>
              <w:left w:val="nil"/>
              <w:bottom w:val="nil"/>
              <w:right w:val="nil"/>
            </w:tcBorders>
          </w:tcPr>
          <w:p w14:paraId="3AAFDECC" w14:textId="77777777" w:rsidR="009924B7" w:rsidRDefault="009924B7" w:rsidP="009924B7">
            <w:r>
              <w:fldChar w:fldCharType="begin" w:fldLock="1"/>
            </w:r>
            <w:r>
              <w:instrText>MERGEFIELD Element.Notes</w:instrText>
            </w:r>
            <w:r>
              <w:fldChar w:fldCharType="separate"/>
            </w:r>
            <w:r>
              <w:t>Een codering van de verschillende waarden die de typering van een ingeschreven niet natuurlijk personen conform KvK kan aannemen</w:t>
            </w:r>
            <w:r>
              <w:fldChar w:fldCharType="end"/>
            </w:r>
          </w:p>
        </w:tc>
      </w:tr>
    </w:tbl>
    <w:p w14:paraId="7AABD3BD"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3F554D84" w14:textId="77777777" w:rsidTr="009924B7">
        <w:trPr>
          <w:trHeight w:val="230"/>
        </w:trPr>
        <w:tc>
          <w:tcPr>
            <w:tcW w:w="1710" w:type="dxa"/>
            <w:tcBorders>
              <w:top w:val="nil"/>
              <w:left w:val="nil"/>
              <w:bottom w:val="nil"/>
              <w:right w:val="nil"/>
            </w:tcBorders>
          </w:tcPr>
          <w:p w14:paraId="2CE6E1BD" w14:textId="77777777" w:rsidR="009924B7" w:rsidRDefault="009924B7" w:rsidP="009924B7">
            <w:pPr>
              <w:rPr>
                <w:i/>
                <w:iCs/>
              </w:rPr>
            </w:pPr>
            <w:bookmarkStart w:id="1098" w:name="BKM_9BA90654_A626_41b4_B6D2_25109DE662FF"/>
            <w:r>
              <w:rPr>
                <w:i/>
                <w:iCs/>
              </w:rPr>
              <w:t>Code</w:t>
            </w:r>
          </w:p>
        </w:tc>
        <w:tc>
          <w:tcPr>
            <w:tcW w:w="2970" w:type="dxa"/>
            <w:tcBorders>
              <w:top w:val="nil"/>
              <w:left w:val="nil"/>
              <w:bottom w:val="nil"/>
              <w:right w:val="nil"/>
            </w:tcBorders>
          </w:tcPr>
          <w:p w14:paraId="306ECEAD" w14:textId="77777777" w:rsidR="009924B7" w:rsidRDefault="009924B7" w:rsidP="009924B7">
            <w:pPr>
              <w:rPr>
                <w:i/>
                <w:iCs/>
              </w:rPr>
            </w:pPr>
            <w:r>
              <w:rPr>
                <w:i/>
                <w:iCs/>
              </w:rPr>
              <w:t>Naam</w:t>
            </w:r>
          </w:p>
        </w:tc>
        <w:tc>
          <w:tcPr>
            <w:tcW w:w="4500" w:type="dxa"/>
            <w:tcBorders>
              <w:top w:val="nil"/>
              <w:left w:val="nil"/>
              <w:bottom w:val="nil"/>
              <w:right w:val="nil"/>
            </w:tcBorders>
          </w:tcPr>
          <w:p w14:paraId="25FB9379" w14:textId="77777777" w:rsidR="009924B7" w:rsidRDefault="009924B7" w:rsidP="009924B7">
            <w:pPr>
              <w:rPr>
                <w:i/>
                <w:iCs/>
              </w:rPr>
            </w:pPr>
            <w:r>
              <w:rPr>
                <w:i/>
                <w:iCs/>
              </w:rPr>
              <w:t>Definitie</w:t>
            </w:r>
          </w:p>
        </w:tc>
      </w:tr>
      <w:tr w:rsidR="009924B7" w14:paraId="34DB1E73" w14:textId="77777777" w:rsidTr="009924B7">
        <w:tc>
          <w:tcPr>
            <w:tcW w:w="1710" w:type="dxa"/>
            <w:tcBorders>
              <w:top w:val="nil"/>
              <w:left w:val="nil"/>
              <w:bottom w:val="nil"/>
              <w:right w:val="nil"/>
            </w:tcBorders>
          </w:tcPr>
          <w:p w14:paraId="468BA28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5E64218" w14:textId="77777777" w:rsidR="009924B7" w:rsidRDefault="009924B7" w:rsidP="009924B7">
            <w:r>
              <w:fldChar w:fldCharType="begin" w:fldLock="1"/>
            </w:r>
            <w:r>
              <w:instrText>MERGEFIELD Att.Name</w:instrText>
            </w:r>
            <w:r>
              <w:fldChar w:fldCharType="separate"/>
            </w:r>
            <w:r>
              <w:t>rechtspersoon i.o.</w:t>
            </w:r>
            <w:r>
              <w:fldChar w:fldCharType="end"/>
            </w:r>
          </w:p>
        </w:tc>
        <w:tc>
          <w:tcPr>
            <w:tcW w:w="4500" w:type="dxa"/>
            <w:tcBorders>
              <w:top w:val="nil"/>
              <w:left w:val="nil"/>
              <w:bottom w:val="nil"/>
              <w:right w:val="nil"/>
            </w:tcBorders>
          </w:tcPr>
          <w:p w14:paraId="1D829000" w14:textId="77777777" w:rsidR="009924B7" w:rsidRDefault="009924B7" w:rsidP="009924B7">
            <w:r>
              <w:fldChar w:fldCharType="begin" w:fldLock="1"/>
            </w:r>
            <w:r>
              <w:instrText>MERGEFIELD Att.Notes</w:instrText>
            </w:r>
            <w:r>
              <w:fldChar w:fldCharType="separate"/>
            </w:r>
            <w:r>
              <w:t xml:space="preserve">Een rechtspersoon die in oprichting is. </w:t>
            </w:r>
            <w:r>
              <w:fldChar w:fldCharType="end"/>
            </w:r>
          </w:p>
        </w:tc>
      </w:tr>
      <w:tr w:rsidR="009924B7" w14:paraId="53F71823" w14:textId="77777777" w:rsidTr="009924B7">
        <w:tc>
          <w:tcPr>
            <w:tcW w:w="1710" w:type="dxa"/>
            <w:tcBorders>
              <w:top w:val="nil"/>
              <w:left w:val="nil"/>
              <w:bottom w:val="nil"/>
              <w:right w:val="nil"/>
            </w:tcBorders>
          </w:tcPr>
          <w:p w14:paraId="552C026F" w14:textId="77777777" w:rsidR="009924B7" w:rsidRDefault="009924B7" w:rsidP="009924B7"/>
        </w:tc>
        <w:tc>
          <w:tcPr>
            <w:tcW w:w="2970" w:type="dxa"/>
            <w:tcBorders>
              <w:top w:val="nil"/>
              <w:left w:val="nil"/>
              <w:bottom w:val="nil"/>
              <w:right w:val="nil"/>
            </w:tcBorders>
          </w:tcPr>
          <w:p w14:paraId="1466424E" w14:textId="77777777" w:rsidR="009924B7" w:rsidRDefault="009924B7" w:rsidP="009924B7"/>
        </w:tc>
        <w:tc>
          <w:tcPr>
            <w:tcW w:w="4500" w:type="dxa"/>
            <w:tcBorders>
              <w:top w:val="nil"/>
              <w:left w:val="nil"/>
              <w:bottom w:val="nil"/>
              <w:right w:val="nil"/>
            </w:tcBorders>
          </w:tcPr>
          <w:p w14:paraId="320A65FB" w14:textId="77777777" w:rsidR="009924B7" w:rsidRDefault="009924B7" w:rsidP="009924B7"/>
        </w:tc>
        <w:bookmarkEnd w:id="1098"/>
      </w:tr>
      <w:bookmarkStart w:id="1099" w:name="BKM_913F0332_AC7A_4e37_A157_E72D01EC7F8E"/>
      <w:tr w:rsidR="009924B7" w14:paraId="34C40B5F" w14:textId="77777777" w:rsidTr="009924B7">
        <w:tc>
          <w:tcPr>
            <w:tcW w:w="1710" w:type="dxa"/>
            <w:tcBorders>
              <w:top w:val="nil"/>
              <w:left w:val="nil"/>
              <w:bottom w:val="nil"/>
              <w:right w:val="nil"/>
            </w:tcBorders>
          </w:tcPr>
          <w:p w14:paraId="4965DB4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399B6C3" w14:textId="77777777" w:rsidR="009924B7" w:rsidRDefault="009924B7" w:rsidP="009924B7">
            <w:r>
              <w:fldChar w:fldCharType="begin" w:fldLock="1"/>
            </w:r>
            <w:r>
              <w:instrText>MERGEFIELD Att.Name</w:instrText>
            </w:r>
            <w:r>
              <w:fldChar w:fldCharType="separate"/>
            </w:r>
            <w:r>
              <w:t>eenmanszaak met meerdere eigenaren</w:t>
            </w:r>
            <w:r>
              <w:fldChar w:fldCharType="end"/>
            </w:r>
          </w:p>
        </w:tc>
        <w:tc>
          <w:tcPr>
            <w:tcW w:w="4500" w:type="dxa"/>
            <w:tcBorders>
              <w:top w:val="nil"/>
              <w:left w:val="nil"/>
              <w:bottom w:val="nil"/>
              <w:right w:val="nil"/>
            </w:tcBorders>
          </w:tcPr>
          <w:p w14:paraId="1B0548BC" w14:textId="77777777" w:rsidR="009924B7" w:rsidRDefault="009924B7" w:rsidP="009924B7">
            <w:r>
              <w:fldChar w:fldCharType="begin" w:fldLock="1"/>
            </w:r>
            <w:r>
              <w:instrText>MERGEFIELD Att.Notes</w:instrText>
            </w:r>
            <w:r>
              <w:fldChar w:fldCharType="separate"/>
            </w:r>
            <w:r>
              <w:t xml:space="preserve">Een eenmanszaak met onverdeelde boedel. </w:t>
            </w:r>
            <w:r>
              <w:fldChar w:fldCharType="end"/>
            </w:r>
          </w:p>
        </w:tc>
      </w:tr>
      <w:tr w:rsidR="009924B7" w14:paraId="3D67B30F" w14:textId="77777777" w:rsidTr="009924B7">
        <w:tc>
          <w:tcPr>
            <w:tcW w:w="1710" w:type="dxa"/>
            <w:tcBorders>
              <w:top w:val="nil"/>
              <w:left w:val="nil"/>
              <w:bottom w:val="nil"/>
              <w:right w:val="nil"/>
            </w:tcBorders>
          </w:tcPr>
          <w:p w14:paraId="5FF50264" w14:textId="77777777" w:rsidR="009924B7" w:rsidRDefault="009924B7" w:rsidP="009924B7"/>
        </w:tc>
        <w:tc>
          <w:tcPr>
            <w:tcW w:w="2970" w:type="dxa"/>
            <w:tcBorders>
              <w:top w:val="nil"/>
              <w:left w:val="nil"/>
              <w:bottom w:val="nil"/>
              <w:right w:val="nil"/>
            </w:tcBorders>
          </w:tcPr>
          <w:p w14:paraId="5569B016" w14:textId="77777777" w:rsidR="009924B7" w:rsidRDefault="009924B7" w:rsidP="009924B7"/>
        </w:tc>
        <w:tc>
          <w:tcPr>
            <w:tcW w:w="4500" w:type="dxa"/>
            <w:tcBorders>
              <w:top w:val="nil"/>
              <w:left w:val="nil"/>
              <w:bottom w:val="nil"/>
              <w:right w:val="nil"/>
            </w:tcBorders>
          </w:tcPr>
          <w:p w14:paraId="52951C33" w14:textId="77777777" w:rsidR="009924B7" w:rsidRDefault="009924B7" w:rsidP="009924B7"/>
        </w:tc>
        <w:bookmarkEnd w:id="1099"/>
      </w:tr>
      <w:bookmarkStart w:id="1100" w:name="BKM_D1352FA2_9238_4a30_95CC_2D9B4209960E"/>
      <w:tr w:rsidR="009924B7" w14:paraId="4FAC072D" w14:textId="77777777" w:rsidTr="009924B7">
        <w:tc>
          <w:tcPr>
            <w:tcW w:w="1710" w:type="dxa"/>
            <w:tcBorders>
              <w:top w:val="nil"/>
              <w:left w:val="nil"/>
              <w:bottom w:val="nil"/>
              <w:right w:val="nil"/>
            </w:tcBorders>
          </w:tcPr>
          <w:p w14:paraId="4E4D1AD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F0AB1FE" w14:textId="77777777" w:rsidR="009924B7" w:rsidRDefault="009924B7" w:rsidP="009924B7">
            <w:r>
              <w:fldChar w:fldCharType="begin" w:fldLock="1"/>
            </w:r>
            <w:r>
              <w:instrText>MERGEFIELD Att.Name</w:instrText>
            </w:r>
            <w:r>
              <w:fldChar w:fldCharType="separate"/>
            </w:r>
            <w:r>
              <w:t>samenwerkingsverband</w:t>
            </w:r>
            <w:r>
              <w:fldChar w:fldCharType="end"/>
            </w:r>
          </w:p>
        </w:tc>
        <w:tc>
          <w:tcPr>
            <w:tcW w:w="4500" w:type="dxa"/>
            <w:tcBorders>
              <w:top w:val="nil"/>
              <w:left w:val="nil"/>
              <w:bottom w:val="nil"/>
              <w:right w:val="nil"/>
            </w:tcBorders>
          </w:tcPr>
          <w:p w14:paraId="585B56F5" w14:textId="77777777" w:rsidR="009924B7" w:rsidRPr="009924B7" w:rsidRDefault="009924B7" w:rsidP="009924B7">
            <w:r>
              <w:fldChar w:fldCharType="begin" w:fldLock="1"/>
            </w:r>
            <w:r>
              <w:instrText>MERGEFIELD Att.Notes</w:instrText>
            </w:r>
            <w:r>
              <w:fldChar w:fldCharType="end"/>
            </w:r>
            <w:r w:rsidRPr="009924B7">
              <w:t xml:space="preserve">Een samenwerkingsverband is een groep van natuurlijke personen, rechtspersonen, samenwerkingsverbanden </w:t>
            </w:r>
          </w:p>
          <w:p w14:paraId="4323CE3E" w14:textId="77777777" w:rsidR="009924B7" w:rsidRDefault="009924B7" w:rsidP="009924B7">
            <w:r w:rsidRPr="009924B7">
              <w:t xml:space="preserve">(of een combinatie hiervan) aan wie een onderneming toebehoort zoals bedoeld in artikel 10 lid 3 van de Handelsregisterwet 2007.  </w:t>
            </w:r>
          </w:p>
        </w:tc>
      </w:tr>
      <w:tr w:rsidR="009924B7" w14:paraId="7D06FBB8" w14:textId="77777777" w:rsidTr="009924B7">
        <w:tc>
          <w:tcPr>
            <w:tcW w:w="1710" w:type="dxa"/>
            <w:tcBorders>
              <w:top w:val="nil"/>
              <w:left w:val="nil"/>
              <w:bottom w:val="nil"/>
              <w:right w:val="nil"/>
            </w:tcBorders>
          </w:tcPr>
          <w:p w14:paraId="159C1D58" w14:textId="77777777" w:rsidR="009924B7" w:rsidRDefault="009924B7" w:rsidP="009924B7"/>
        </w:tc>
        <w:tc>
          <w:tcPr>
            <w:tcW w:w="2970" w:type="dxa"/>
            <w:tcBorders>
              <w:top w:val="nil"/>
              <w:left w:val="nil"/>
              <w:bottom w:val="nil"/>
              <w:right w:val="nil"/>
            </w:tcBorders>
          </w:tcPr>
          <w:p w14:paraId="211E8433" w14:textId="77777777" w:rsidR="009924B7" w:rsidRDefault="009924B7" w:rsidP="009924B7"/>
        </w:tc>
        <w:tc>
          <w:tcPr>
            <w:tcW w:w="4500" w:type="dxa"/>
            <w:tcBorders>
              <w:top w:val="nil"/>
              <w:left w:val="nil"/>
              <w:bottom w:val="nil"/>
              <w:right w:val="nil"/>
            </w:tcBorders>
          </w:tcPr>
          <w:p w14:paraId="2AC25A17" w14:textId="77777777" w:rsidR="009924B7" w:rsidRDefault="009924B7" w:rsidP="009924B7"/>
        </w:tc>
        <w:bookmarkEnd w:id="1100"/>
      </w:tr>
      <w:bookmarkStart w:id="1101" w:name="BKM_804D797B_9D87_4a0a_94A7_D3E9A8E728AA"/>
      <w:tr w:rsidR="009924B7" w14:paraId="261A9A3C" w14:textId="77777777" w:rsidTr="009924B7">
        <w:tc>
          <w:tcPr>
            <w:tcW w:w="1710" w:type="dxa"/>
            <w:tcBorders>
              <w:top w:val="nil"/>
              <w:left w:val="nil"/>
              <w:bottom w:val="nil"/>
              <w:right w:val="nil"/>
            </w:tcBorders>
          </w:tcPr>
          <w:p w14:paraId="0FF3BA1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43765D1" w14:textId="77777777" w:rsidR="009924B7" w:rsidRDefault="009924B7" w:rsidP="009924B7">
            <w:r>
              <w:fldChar w:fldCharType="begin" w:fldLock="1"/>
            </w:r>
            <w:r>
              <w:instrText>MERGEFIELD Att.Name</w:instrText>
            </w:r>
            <w:r>
              <w:fldChar w:fldCharType="separate"/>
            </w:r>
            <w:r>
              <w:t>rechtspersoon</w:t>
            </w:r>
            <w:r>
              <w:fldChar w:fldCharType="end"/>
            </w:r>
          </w:p>
        </w:tc>
        <w:tc>
          <w:tcPr>
            <w:tcW w:w="4500" w:type="dxa"/>
            <w:tcBorders>
              <w:top w:val="nil"/>
              <w:left w:val="nil"/>
              <w:bottom w:val="nil"/>
              <w:right w:val="nil"/>
            </w:tcBorders>
          </w:tcPr>
          <w:p w14:paraId="2C49CBC2" w14:textId="77777777" w:rsidR="009924B7" w:rsidRDefault="009924B7" w:rsidP="009924B7">
            <w:r>
              <w:fldChar w:fldCharType="begin" w:fldLock="1"/>
            </w:r>
            <w:r>
              <w:instrText>MERGEFIELD Att.Notes</w:instrText>
            </w:r>
            <w:r>
              <w:fldChar w:fldCharType="separate"/>
            </w:r>
            <w:r>
              <w:t xml:space="preserve">Een rechtspersoon is een door de wet mogelijk gemaakt rechtssubject, welke drager van rechten en plichten is. </w:t>
            </w:r>
            <w:r>
              <w:fldChar w:fldCharType="end"/>
            </w:r>
          </w:p>
        </w:tc>
      </w:tr>
      <w:tr w:rsidR="009924B7" w14:paraId="3A67F2B2" w14:textId="77777777" w:rsidTr="009924B7">
        <w:tc>
          <w:tcPr>
            <w:tcW w:w="1710" w:type="dxa"/>
            <w:tcBorders>
              <w:top w:val="nil"/>
              <w:left w:val="nil"/>
              <w:bottom w:val="nil"/>
              <w:right w:val="nil"/>
            </w:tcBorders>
          </w:tcPr>
          <w:p w14:paraId="659BB195" w14:textId="77777777" w:rsidR="009924B7" w:rsidRDefault="009924B7" w:rsidP="009924B7"/>
        </w:tc>
        <w:tc>
          <w:tcPr>
            <w:tcW w:w="2970" w:type="dxa"/>
            <w:tcBorders>
              <w:top w:val="nil"/>
              <w:left w:val="nil"/>
              <w:bottom w:val="nil"/>
              <w:right w:val="nil"/>
            </w:tcBorders>
          </w:tcPr>
          <w:p w14:paraId="20F88D67" w14:textId="77777777" w:rsidR="009924B7" w:rsidRDefault="009924B7" w:rsidP="009924B7"/>
        </w:tc>
        <w:tc>
          <w:tcPr>
            <w:tcW w:w="4500" w:type="dxa"/>
            <w:tcBorders>
              <w:top w:val="nil"/>
              <w:left w:val="nil"/>
              <w:bottom w:val="nil"/>
              <w:right w:val="nil"/>
            </w:tcBorders>
          </w:tcPr>
          <w:p w14:paraId="7A556DF3" w14:textId="77777777" w:rsidR="009924B7" w:rsidRDefault="009924B7" w:rsidP="009924B7"/>
        </w:tc>
        <w:bookmarkEnd w:id="1101"/>
      </w:tr>
      <w:bookmarkStart w:id="1102" w:name="BKM_5AC280AB_C494_4154_AA1D_91C9D574CF3A"/>
      <w:tr w:rsidR="009924B7" w14:paraId="141580BE" w14:textId="77777777" w:rsidTr="009924B7">
        <w:tc>
          <w:tcPr>
            <w:tcW w:w="1710" w:type="dxa"/>
            <w:tcBorders>
              <w:top w:val="nil"/>
              <w:left w:val="nil"/>
              <w:bottom w:val="nil"/>
              <w:right w:val="nil"/>
            </w:tcBorders>
          </w:tcPr>
          <w:p w14:paraId="40D6746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E3C4FCF" w14:textId="77777777" w:rsidR="009924B7" w:rsidRDefault="009924B7" w:rsidP="009924B7">
            <w:r>
              <w:fldChar w:fldCharType="begin" w:fldLock="1"/>
            </w:r>
            <w:r>
              <w:instrText>MERGEFIELD Att.Name</w:instrText>
            </w:r>
            <w:r>
              <w:fldChar w:fldCharType="separate"/>
            </w:r>
            <w:r>
              <w:t>buitenlandse vennootschap</w:t>
            </w:r>
            <w:r>
              <w:fldChar w:fldCharType="end"/>
            </w:r>
          </w:p>
        </w:tc>
        <w:tc>
          <w:tcPr>
            <w:tcW w:w="4500" w:type="dxa"/>
            <w:tcBorders>
              <w:top w:val="nil"/>
              <w:left w:val="nil"/>
              <w:bottom w:val="nil"/>
              <w:right w:val="nil"/>
            </w:tcBorders>
          </w:tcPr>
          <w:p w14:paraId="6ACEA179" w14:textId="77777777" w:rsidR="009924B7" w:rsidRDefault="009924B7" w:rsidP="009924B7">
            <w:r>
              <w:fldChar w:fldCharType="begin" w:fldLock="1"/>
            </w:r>
            <w:r>
              <w:instrText>MERGEFIELD Att.Notes</w:instrText>
            </w:r>
            <w:r>
              <w:fldChar w:fldCharType="separate"/>
            </w:r>
            <w:r>
              <w:t xml:space="preserve">Een buitenlandsev ennootschap is opgericht naar buitenlands recht. </w:t>
            </w:r>
            <w:r>
              <w:fldChar w:fldCharType="end"/>
            </w:r>
          </w:p>
        </w:tc>
      </w:tr>
      <w:tr w:rsidR="009924B7" w14:paraId="0ADB7E91" w14:textId="77777777" w:rsidTr="009924B7">
        <w:tc>
          <w:tcPr>
            <w:tcW w:w="1710" w:type="dxa"/>
            <w:tcBorders>
              <w:top w:val="nil"/>
              <w:left w:val="nil"/>
              <w:bottom w:val="nil"/>
              <w:right w:val="nil"/>
            </w:tcBorders>
          </w:tcPr>
          <w:p w14:paraId="17F8AE26" w14:textId="77777777" w:rsidR="009924B7" w:rsidRDefault="009924B7" w:rsidP="009924B7"/>
        </w:tc>
        <w:tc>
          <w:tcPr>
            <w:tcW w:w="2970" w:type="dxa"/>
            <w:tcBorders>
              <w:top w:val="nil"/>
              <w:left w:val="nil"/>
              <w:bottom w:val="nil"/>
              <w:right w:val="nil"/>
            </w:tcBorders>
          </w:tcPr>
          <w:p w14:paraId="3A3DB954" w14:textId="77777777" w:rsidR="009924B7" w:rsidRDefault="009924B7" w:rsidP="009924B7"/>
        </w:tc>
        <w:tc>
          <w:tcPr>
            <w:tcW w:w="4500" w:type="dxa"/>
            <w:tcBorders>
              <w:top w:val="nil"/>
              <w:left w:val="nil"/>
              <w:bottom w:val="nil"/>
              <w:right w:val="nil"/>
            </w:tcBorders>
          </w:tcPr>
          <w:p w14:paraId="6CFB96F7" w14:textId="77777777" w:rsidR="009924B7" w:rsidRDefault="009924B7" w:rsidP="009924B7"/>
        </w:tc>
        <w:bookmarkEnd w:id="1102"/>
      </w:tr>
      <w:bookmarkEnd w:id="1097"/>
    </w:tbl>
    <w:p w14:paraId="21932551" w14:textId="73876BAF" w:rsidR="009924B7" w:rsidRDefault="009924B7" w:rsidP="009924B7">
      <w:pPr>
        <w:rPr>
          <w:u w:color="000000"/>
        </w:rPr>
      </w:pPr>
    </w:p>
    <w:p w14:paraId="2D3B1FE5" w14:textId="77777777" w:rsidR="009924B7" w:rsidRDefault="009924B7">
      <w:pPr>
        <w:contextualSpacing w:val="0"/>
        <w:rPr>
          <w:u w:color="000000"/>
        </w:rPr>
      </w:pPr>
      <w:r>
        <w:rPr>
          <w:u w:color="000000"/>
        </w:rPr>
        <w:br w:type="page"/>
      </w:r>
    </w:p>
    <w:bookmarkStart w:id="1103" w:name="BKM_4A445D67_F0F4_47a9_834F_F99508939495"/>
    <w:p w14:paraId="250B6773"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inrichtingselement</w:t>
      </w:r>
      <w:r>
        <w:fldChar w:fldCharType="end"/>
      </w:r>
    </w:p>
    <w:p w14:paraId="418C6425"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75A21A2" w14:textId="77777777" w:rsidTr="009924B7">
        <w:trPr>
          <w:trHeight w:val="230"/>
        </w:trPr>
        <w:tc>
          <w:tcPr>
            <w:tcW w:w="1710" w:type="dxa"/>
            <w:tcBorders>
              <w:top w:val="nil"/>
              <w:left w:val="nil"/>
              <w:bottom w:val="nil"/>
              <w:right w:val="nil"/>
            </w:tcBorders>
          </w:tcPr>
          <w:p w14:paraId="41EAB037" w14:textId="77777777" w:rsidR="009924B7" w:rsidRDefault="009924B7" w:rsidP="009924B7">
            <w:r>
              <w:rPr>
                <w:b/>
                <w:bCs/>
              </w:rPr>
              <w:t>Definitie</w:t>
            </w:r>
          </w:p>
        </w:tc>
        <w:tc>
          <w:tcPr>
            <w:tcW w:w="7650" w:type="dxa"/>
            <w:tcBorders>
              <w:top w:val="nil"/>
              <w:left w:val="nil"/>
              <w:bottom w:val="nil"/>
              <w:right w:val="nil"/>
            </w:tcBorders>
          </w:tcPr>
          <w:p w14:paraId="6377007A" w14:textId="77777777" w:rsidR="009924B7" w:rsidRDefault="009924B7" w:rsidP="009924B7">
            <w:r>
              <w:fldChar w:fldCharType="begin" w:fldLock="1"/>
            </w:r>
            <w:r>
              <w:instrText>MERGEFIELD Element.Notes</w:instrText>
            </w:r>
            <w:r>
              <w:fldChar w:fldCharType="separate"/>
            </w:r>
            <w:r>
              <w:t>Een codering van de verschillende waarden die de typering van het inrichtingselement kan aannemen.</w:t>
            </w:r>
            <w:r>
              <w:fldChar w:fldCharType="end"/>
            </w:r>
          </w:p>
        </w:tc>
      </w:tr>
    </w:tbl>
    <w:p w14:paraId="07C9317A"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2F5DC9D" w14:textId="77777777" w:rsidTr="009924B7">
        <w:trPr>
          <w:trHeight w:val="230"/>
        </w:trPr>
        <w:tc>
          <w:tcPr>
            <w:tcW w:w="1710" w:type="dxa"/>
            <w:tcBorders>
              <w:top w:val="nil"/>
              <w:left w:val="nil"/>
              <w:bottom w:val="nil"/>
              <w:right w:val="nil"/>
            </w:tcBorders>
          </w:tcPr>
          <w:p w14:paraId="4C7BBED5" w14:textId="77777777" w:rsidR="009924B7" w:rsidRDefault="009924B7" w:rsidP="009924B7">
            <w:pPr>
              <w:rPr>
                <w:i/>
                <w:iCs/>
              </w:rPr>
            </w:pPr>
            <w:bookmarkStart w:id="1104" w:name="BKM_AF528C3B_BC90_4f33_B29A_B1D4E0BDCB23"/>
            <w:r>
              <w:rPr>
                <w:i/>
                <w:iCs/>
              </w:rPr>
              <w:t>Code</w:t>
            </w:r>
          </w:p>
        </w:tc>
        <w:tc>
          <w:tcPr>
            <w:tcW w:w="2970" w:type="dxa"/>
            <w:tcBorders>
              <w:top w:val="nil"/>
              <w:left w:val="nil"/>
              <w:bottom w:val="nil"/>
              <w:right w:val="nil"/>
            </w:tcBorders>
          </w:tcPr>
          <w:p w14:paraId="4254BCFB" w14:textId="77777777" w:rsidR="009924B7" w:rsidRDefault="009924B7" w:rsidP="009924B7">
            <w:pPr>
              <w:rPr>
                <w:i/>
                <w:iCs/>
              </w:rPr>
            </w:pPr>
            <w:r>
              <w:rPr>
                <w:i/>
                <w:iCs/>
              </w:rPr>
              <w:t>Naam</w:t>
            </w:r>
          </w:p>
        </w:tc>
        <w:tc>
          <w:tcPr>
            <w:tcW w:w="4500" w:type="dxa"/>
            <w:tcBorders>
              <w:top w:val="nil"/>
              <w:left w:val="nil"/>
              <w:bottom w:val="nil"/>
              <w:right w:val="nil"/>
            </w:tcBorders>
          </w:tcPr>
          <w:p w14:paraId="47E2CD96" w14:textId="77777777" w:rsidR="009924B7" w:rsidRDefault="009924B7" w:rsidP="009924B7">
            <w:pPr>
              <w:rPr>
                <w:i/>
                <w:iCs/>
              </w:rPr>
            </w:pPr>
            <w:r>
              <w:rPr>
                <w:i/>
                <w:iCs/>
              </w:rPr>
              <w:t>Definitie</w:t>
            </w:r>
          </w:p>
        </w:tc>
      </w:tr>
      <w:tr w:rsidR="009924B7" w14:paraId="53F8C99C" w14:textId="77777777" w:rsidTr="009924B7">
        <w:tc>
          <w:tcPr>
            <w:tcW w:w="1710" w:type="dxa"/>
            <w:tcBorders>
              <w:top w:val="nil"/>
              <w:left w:val="nil"/>
              <w:bottom w:val="nil"/>
              <w:right w:val="nil"/>
            </w:tcBorders>
          </w:tcPr>
          <w:p w14:paraId="0D1D6D2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CF1E74F" w14:textId="77777777" w:rsidR="009924B7" w:rsidRDefault="009924B7" w:rsidP="009924B7">
            <w:r>
              <w:fldChar w:fldCharType="begin" w:fldLock="1"/>
            </w:r>
            <w:r>
              <w:instrText>MERGEFIELD Att.Name</w:instrText>
            </w:r>
            <w:r>
              <w:fldChar w:fldCharType="separate"/>
            </w:r>
            <w:r>
              <w:t>bak</w:t>
            </w:r>
            <w:r>
              <w:fldChar w:fldCharType="end"/>
            </w:r>
          </w:p>
        </w:tc>
        <w:tc>
          <w:tcPr>
            <w:tcW w:w="4500" w:type="dxa"/>
            <w:tcBorders>
              <w:top w:val="nil"/>
              <w:left w:val="nil"/>
              <w:bottom w:val="nil"/>
              <w:right w:val="nil"/>
            </w:tcBorders>
          </w:tcPr>
          <w:p w14:paraId="27438FA0" w14:textId="77777777" w:rsidR="009924B7" w:rsidRPr="009924B7" w:rsidRDefault="009924B7" w:rsidP="009924B7">
            <w:r>
              <w:fldChar w:fldCharType="begin" w:fldLock="1"/>
            </w:r>
            <w:r>
              <w:instrText>MERGEFIELD Att.Notes</w:instrText>
            </w:r>
            <w:r>
              <w:fldChar w:fldCharType="end"/>
            </w:r>
            <w:r w:rsidRPr="009924B7">
              <w:t xml:space="preserve">Object met een permanent karakter dat dient om iets in te bergen of </w:t>
            </w:r>
          </w:p>
          <w:p w14:paraId="65E9C35E" w14:textId="77777777" w:rsidR="009924B7" w:rsidRDefault="009924B7" w:rsidP="009924B7">
            <w:r>
              <w:rPr>
                <w:lang w:val="en-US"/>
              </w:rPr>
              <w:t xml:space="preserve">te verzamelen.  </w:t>
            </w:r>
          </w:p>
        </w:tc>
      </w:tr>
      <w:tr w:rsidR="009924B7" w14:paraId="449C002A" w14:textId="77777777" w:rsidTr="009924B7">
        <w:tc>
          <w:tcPr>
            <w:tcW w:w="1710" w:type="dxa"/>
            <w:tcBorders>
              <w:top w:val="nil"/>
              <w:left w:val="nil"/>
              <w:bottom w:val="nil"/>
              <w:right w:val="nil"/>
            </w:tcBorders>
          </w:tcPr>
          <w:p w14:paraId="0A5B450F" w14:textId="77777777" w:rsidR="009924B7" w:rsidRDefault="009924B7" w:rsidP="009924B7"/>
        </w:tc>
        <w:tc>
          <w:tcPr>
            <w:tcW w:w="2970" w:type="dxa"/>
            <w:tcBorders>
              <w:top w:val="nil"/>
              <w:left w:val="nil"/>
              <w:bottom w:val="nil"/>
              <w:right w:val="nil"/>
            </w:tcBorders>
          </w:tcPr>
          <w:p w14:paraId="6A750CB0" w14:textId="77777777" w:rsidR="009924B7" w:rsidRDefault="009924B7" w:rsidP="009924B7"/>
        </w:tc>
        <w:tc>
          <w:tcPr>
            <w:tcW w:w="4500" w:type="dxa"/>
            <w:tcBorders>
              <w:top w:val="nil"/>
              <w:left w:val="nil"/>
              <w:bottom w:val="nil"/>
              <w:right w:val="nil"/>
            </w:tcBorders>
          </w:tcPr>
          <w:p w14:paraId="2774BDA4" w14:textId="77777777" w:rsidR="009924B7" w:rsidRDefault="009924B7" w:rsidP="009924B7"/>
        </w:tc>
        <w:bookmarkEnd w:id="1104"/>
      </w:tr>
      <w:bookmarkStart w:id="1105" w:name="BKM_9F1124D3_B2AF_48b4_B9DC_2A7BBD47E9E8"/>
      <w:tr w:rsidR="009924B7" w14:paraId="4B0DCC76" w14:textId="77777777" w:rsidTr="009924B7">
        <w:tc>
          <w:tcPr>
            <w:tcW w:w="1710" w:type="dxa"/>
            <w:tcBorders>
              <w:top w:val="nil"/>
              <w:left w:val="nil"/>
              <w:bottom w:val="nil"/>
              <w:right w:val="nil"/>
            </w:tcBorders>
          </w:tcPr>
          <w:p w14:paraId="2FBF1EF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134C5C" w14:textId="77777777" w:rsidR="009924B7" w:rsidRDefault="009924B7" w:rsidP="009924B7">
            <w:r>
              <w:fldChar w:fldCharType="begin" w:fldLock="1"/>
            </w:r>
            <w:r>
              <w:instrText>MERGEFIELD Att.Name</w:instrText>
            </w:r>
            <w:r>
              <w:fldChar w:fldCharType="separate"/>
            </w:r>
            <w:r>
              <w:t>bord</w:t>
            </w:r>
            <w:r>
              <w:fldChar w:fldCharType="end"/>
            </w:r>
          </w:p>
        </w:tc>
        <w:tc>
          <w:tcPr>
            <w:tcW w:w="4500" w:type="dxa"/>
            <w:tcBorders>
              <w:top w:val="nil"/>
              <w:left w:val="nil"/>
              <w:bottom w:val="nil"/>
              <w:right w:val="nil"/>
            </w:tcBorders>
          </w:tcPr>
          <w:p w14:paraId="49653778" w14:textId="77777777" w:rsidR="009924B7" w:rsidRDefault="009924B7" w:rsidP="009924B7">
            <w:r>
              <w:fldChar w:fldCharType="begin" w:fldLock="1"/>
            </w:r>
            <w:r>
              <w:instrText>MERGEFIELD Att.Notes</w:instrText>
            </w:r>
            <w:r>
              <w:fldChar w:fldCharType="separate"/>
            </w:r>
            <w:r>
              <w:t xml:space="preserve">Een paneel waarop informatie wordt afgebeeld. </w:t>
            </w:r>
            <w:r>
              <w:fldChar w:fldCharType="end"/>
            </w:r>
          </w:p>
        </w:tc>
      </w:tr>
      <w:tr w:rsidR="009924B7" w14:paraId="438B8BC3" w14:textId="77777777" w:rsidTr="009924B7">
        <w:tc>
          <w:tcPr>
            <w:tcW w:w="1710" w:type="dxa"/>
            <w:tcBorders>
              <w:top w:val="nil"/>
              <w:left w:val="nil"/>
              <w:bottom w:val="nil"/>
              <w:right w:val="nil"/>
            </w:tcBorders>
          </w:tcPr>
          <w:p w14:paraId="6B69AAD9" w14:textId="77777777" w:rsidR="009924B7" w:rsidRDefault="009924B7" w:rsidP="009924B7"/>
        </w:tc>
        <w:tc>
          <w:tcPr>
            <w:tcW w:w="2970" w:type="dxa"/>
            <w:tcBorders>
              <w:top w:val="nil"/>
              <w:left w:val="nil"/>
              <w:bottom w:val="nil"/>
              <w:right w:val="nil"/>
            </w:tcBorders>
          </w:tcPr>
          <w:p w14:paraId="4FCC3AD2" w14:textId="77777777" w:rsidR="009924B7" w:rsidRDefault="009924B7" w:rsidP="009924B7"/>
        </w:tc>
        <w:tc>
          <w:tcPr>
            <w:tcW w:w="4500" w:type="dxa"/>
            <w:tcBorders>
              <w:top w:val="nil"/>
              <w:left w:val="nil"/>
              <w:bottom w:val="nil"/>
              <w:right w:val="nil"/>
            </w:tcBorders>
          </w:tcPr>
          <w:p w14:paraId="68F96B05" w14:textId="77777777" w:rsidR="009924B7" w:rsidRDefault="009924B7" w:rsidP="009924B7"/>
        </w:tc>
        <w:bookmarkEnd w:id="1105"/>
      </w:tr>
      <w:bookmarkStart w:id="1106" w:name="BKM_37464BF0_D638_4827_9A5F_D45FC37906EB"/>
      <w:tr w:rsidR="009924B7" w14:paraId="25F3EF06" w14:textId="77777777" w:rsidTr="009924B7">
        <w:tc>
          <w:tcPr>
            <w:tcW w:w="1710" w:type="dxa"/>
            <w:tcBorders>
              <w:top w:val="nil"/>
              <w:left w:val="nil"/>
              <w:bottom w:val="nil"/>
              <w:right w:val="nil"/>
            </w:tcBorders>
          </w:tcPr>
          <w:p w14:paraId="5B7D95B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BE5CAE5" w14:textId="77777777" w:rsidR="009924B7" w:rsidRDefault="009924B7" w:rsidP="009924B7">
            <w:r>
              <w:fldChar w:fldCharType="begin" w:fldLock="1"/>
            </w:r>
            <w:r>
              <w:instrText>MERGEFIELD Att.Name</w:instrText>
            </w:r>
            <w:r>
              <w:fldChar w:fldCharType="separate"/>
            </w:r>
            <w:r>
              <w:t>installatie</w:t>
            </w:r>
            <w:r>
              <w:fldChar w:fldCharType="end"/>
            </w:r>
          </w:p>
        </w:tc>
        <w:tc>
          <w:tcPr>
            <w:tcW w:w="4500" w:type="dxa"/>
            <w:tcBorders>
              <w:top w:val="nil"/>
              <w:left w:val="nil"/>
              <w:bottom w:val="nil"/>
              <w:right w:val="nil"/>
            </w:tcBorders>
          </w:tcPr>
          <w:p w14:paraId="39A5BA96" w14:textId="77777777" w:rsidR="009924B7" w:rsidRDefault="009924B7" w:rsidP="009924B7">
            <w:r>
              <w:fldChar w:fldCharType="begin" w:fldLock="1"/>
            </w:r>
            <w:r>
              <w:instrText>MERGEFIELD Att.Notes</w:instrText>
            </w:r>
            <w:r>
              <w:fldChar w:fldCharType="end"/>
            </w:r>
            <w:r w:rsidRPr="009924B7">
              <w:t xml:space="preserve">Samenhangend systeem dat een bepaald doel dient.  </w:t>
            </w:r>
          </w:p>
        </w:tc>
      </w:tr>
      <w:tr w:rsidR="009924B7" w14:paraId="2C2123E6" w14:textId="77777777" w:rsidTr="009924B7">
        <w:tc>
          <w:tcPr>
            <w:tcW w:w="1710" w:type="dxa"/>
            <w:tcBorders>
              <w:top w:val="nil"/>
              <w:left w:val="nil"/>
              <w:bottom w:val="nil"/>
              <w:right w:val="nil"/>
            </w:tcBorders>
          </w:tcPr>
          <w:p w14:paraId="1A258D8D" w14:textId="77777777" w:rsidR="009924B7" w:rsidRDefault="009924B7" w:rsidP="009924B7"/>
        </w:tc>
        <w:tc>
          <w:tcPr>
            <w:tcW w:w="2970" w:type="dxa"/>
            <w:tcBorders>
              <w:top w:val="nil"/>
              <w:left w:val="nil"/>
              <w:bottom w:val="nil"/>
              <w:right w:val="nil"/>
            </w:tcBorders>
          </w:tcPr>
          <w:p w14:paraId="2DB421EE" w14:textId="77777777" w:rsidR="009924B7" w:rsidRDefault="009924B7" w:rsidP="009924B7"/>
        </w:tc>
        <w:tc>
          <w:tcPr>
            <w:tcW w:w="4500" w:type="dxa"/>
            <w:tcBorders>
              <w:top w:val="nil"/>
              <w:left w:val="nil"/>
              <w:bottom w:val="nil"/>
              <w:right w:val="nil"/>
            </w:tcBorders>
          </w:tcPr>
          <w:p w14:paraId="72867AC7" w14:textId="77777777" w:rsidR="009924B7" w:rsidRDefault="009924B7" w:rsidP="009924B7"/>
        </w:tc>
        <w:bookmarkEnd w:id="1106"/>
      </w:tr>
      <w:bookmarkStart w:id="1107" w:name="BKM_26E996C5_0CD3_4f89_A7B4_95DAF1831ED6"/>
      <w:tr w:rsidR="009924B7" w14:paraId="5F98C2B2" w14:textId="77777777" w:rsidTr="009924B7">
        <w:tc>
          <w:tcPr>
            <w:tcW w:w="1710" w:type="dxa"/>
            <w:tcBorders>
              <w:top w:val="nil"/>
              <w:left w:val="nil"/>
              <w:bottom w:val="nil"/>
              <w:right w:val="nil"/>
            </w:tcBorders>
          </w:tcPr>
          <w:p w14:paraId="0E6AEEE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75C8856" w14:textId="77777777" w:rsidR="009924B7" w:rsidRDefault="009924B7" w:rsidP="009924B7">
            <w:r>
              <w:fldChar w:fldCharType="begin" w:fldLock="1"/>
            </w:r>
            <w:r>
              <w:instrText>MERGEFIELD Att.Name</w:instrText>
            </w:r>
            <w:r>
              <w:fldChar w:fldCharType="separate"/>
            </w:r>
            <w:r>
              <w:t>kast</w:t>
            </w:r>
            <w:r>
              <w:fldChar w:fldCharType="end"/>
            </w:r>
          </w:p>
        </w:tc>
        <w:tc>
          <w:tcPr>
            <w:tcW w:w="4500" w:type="dxa"/>
            <w:tcBorders>
              <w:top w:val="nil"/>
              <w:left w:val="nil"/>
              <w:bottom w:val="nil"/>
              <w:right w:val="nil"/>
            </w:tcBorders>
          </w:tcPr>
          <w:p w14:paraId="73E71259" w14:textId="77777777" w:rsidR="009924B7" w:rsidRPr="009924B7" w:rsidRDefault="009924B7" w:rsidP="009924B7">
            <w:r>
              <w:fldChar w:fldCharType="begin" w:fldLock="1"/>
            </w:r>
            <w:r>
              <w:instrText>MERGEFIELD Att.Notes</w:instrText>
            </w:r>
            <w:r>
              <w:fldChar w:fldCharType="end"/>
            </w:r>
            <w:r w:rsidRPr="009924B7">
              <w:t xml:space="preserve">Object met een permanent karakter dat dient om iets in te bergen en </w:t>
            </w:r>
          </w:p>
          <w:p w14:paraId="02B7C8A3" w14:textId="77777777" w:rsidR="009924B7" w:rsidRDefault="009924B7" w:rsidP="009924B7">
            <w:r>
              <w:rPr>
                <w:lang w:val="en-US"/>
              </w:rPr>
              <w:t xml:space="preserve">te beschermen.  </w:t>
            </w:r>
          </w:p>
        </w:tc>
      </w:tr>
      <w:tr w:rsidR="009924B7" w14:paraId="579D241E" w14:textId="77777777" w:rsidTr="009924B7">
        <w:tc>
          <w:tcPr>
            <w:tcW w:w="1710" w:type="dxa"/>
            <w:tcBorders>
              <w:top w:val="nil"/>
              <w:left w:val="nil"/>
              <w:bottom w:val="nil"/>
              <w:right w:val="nil"/>
            </w:tcBorders>
          </w:tcPr>
          <w:p w14:paraId="02720A53" w14:textId="77777777" w:rsidR="009924B7" w:rsidRDefault="009924B7" w:rsidP="009924B7"/>
        </w:tc>
        <w:tc>
          <w:tcPr>
            <w:tcW w:w="2970" w:type="dxa"/>
            <w:tcBorders>
              <w:top w:val="nil"/>
              <w:left w:val="nil"/>
              <w:bottom w:val="nil"/>
              <w:right w:val="nil"/>
            </w:tcBorders>
          </w:tcPr>
          <w:p w14:paraId="6C02CC98" w14:textId="77777777" w:rsidR="009924B7" w:rsidRDefault="009924B7" w:rsidP="009924B7"/>
        </w:tc>
        <w:tc>
          <w:tcPr>
            <w:tcW w:w="4500" w:type="dxa"/>
            <w:tcBorders>
              <w:top w:val="nil"/>
              <w:left w:val="nil"/>
              <w:bottom w:val="nil"/>
              <w:right w:val="nil"/>
            </w:tcBorders>
          </w:tcPr>
          <w:p w14:paraId="426FD723" w14:textId="77777777" w:rsidR="009924B7" w:rsidRDefault="009924B7" w:rsidP="009924B7"/>
        </w:tc>
        <w:bookmarkEnd w:id="1107"/>
      </w:tr>
      <w:bookmarkStart w:id="1108" w:name="BKM_FD8B8712_0F87_4a20_89CC_D67348015339"/>
      <w:tr w:rsidR="009924B7" w14:paraId="1ABC399E" w14:textId="77777777" w:rsidTr="009924B7">
        <w:tc>
          <w:tcPr>
            <w:tcW w:w="1710" w:type="dxa"/>
            <w:tcBorders>
              <w:top w:val="nil"/>
              <w:left w:val="nil"/>
              <w:bottom w:val="nil"/>
              <w:right w:val="nil"/>
            </w:tcBorders>
          </w:tcPr>
          <w:p w14:paraId="427F7AE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F9AA7E4" w14:textId="77777777" w:rsidR="009924B7" w:rsidRDefault="009924B7" w:rsidP="009924B7">
            <w:r>
              <w:fldChar w:fldCharType="begin" w:fldLock="1"/>
            </w:r>
            <w:r>
              <w:instrText>MERGEFIELD Att.Name</w:instrText>
            </w:r>
            <w:r>
              <w:fldChar w:fldCharType="separate"/>
            </w:r>
            <w:r>
              <w:t>mast</w:t>
            </w:r>
            <w:r>
              <w:fldChar w:fldCharType="end"/>
            </w:r>
          </w:p>
        </w:tc>
        <w:tc>
          <w:tcPr>
            <w:tcW w:w="4500" w:type="dxa"/>
            <w:tcBorders>
              <w:top w:val="nil"/>
              <w:left w:val="nil"/>
              <w:bottom w:val="nil"/>
              <w:right w:val="nil"/>
            </w:tcBorders>
          </w:tcPr>
          <w:p w14:paraId="5B27A39A" w14:textId="77777777" w:rsidR="009924B7" w:rsidRDefault="009924B7" w:rsidP="009924B7">
            <w:r>
              <w:fldChar w:fldCharType="begin" w:fldLock="1"/>
            </w:r>
            <w:r>
              <w:instrText>MERGEFIELD Att.Notes</w:instrText>
            </w:r>
            <w:r>
              <w:fldChar w:fldCharType="end"/>
            </w:r>
            <w:r>
              <w:rPr>
                <w:lang w:val="en-US"/>
              </w:rPr>
              <w:t xml:space="preserve">Hoge draagconstructie.  </w:t>
            </w:r>
          </w:p>
        </w:tc>
      </w:tr>
      <w:tr w:rsidR="009924B7" w14:paraId="2F051661" w14:textId="77777777" w:rsidTr="009924B7">
        <w:tc>
          <w:tcPr>
            <w:tcW w:w="1710" w:type="dxa"/>
            <w:tcBorders>
              <w:top w:val="nil"/>
              <w:left w:val="nil"/>
              <w:bottom w:val="nil"/>
              <w:right w:val="nil"/>
            </w:tcBorders>
          </w:tcPr>
          <w:p w14:paraId="41FB20BD" w14:textId="77777777" w:rsidR="009924B7" w:rsidRDefault="009924B7" w:rsidP="009924B7"/>
        </w:tc>
        <w:tc>
          <w:tcPr>
            <w:tcW w:w="2970" w:type="dxa"/>
            <w:tcBorders>
              <w:top w:val="nil"/>
              <w:left w:val="nil"/>
              <w:bottom w:val="nil"/>
              <w:right w:val="nil"/>
            </w:tcBorders>
          </w:tcPr>
          <w:p w14:paraId="5A23D14B" w14:textId="77777777" w:rsidR="009924B7" w:rsidRDefault="009924B7" w:rsidP="009924B7"/>
        </w:tc>
        <w:tc>
          <w:tcPr>
            <w:tcW w:w="4500" w:type="dxa"/>
            <w:tcBorders>
              <w:top w:val="nil"/>
              <w:left w:val="nil"/>
              <w:bottom w:val="nil"/>
              <w:right w:val="nil"/>
            </w:tcBorders>
          </w:tcPr>
          <w:p w14:paraId="2B2113E6" w14:textId="77777777" w:rsidR="009924B7" w:rsidRDefault="009924B7" w:rsidP="009924B7"/>
        </w:tc>
        <w:bookmarkEnd w:id="1108"/>
      </w:tr>
      <w:bookmarkStart w:id="1109" w:name="BKM_0E1EB366_32CB_4e57_8656_52F43128C114"/>
      <w:tr w:rsidR="009924B7" w14:paraId="132CEA81" w14:textId="77777777" w:rsidTr="009924B7">
        <w:tc>
          <w:tcPr>
            <w:tcW w:w="1710" w:type="dxa"/>
            <w:tcBorders>
              <w:top w:val="nil"/>
              <w:left w:val="nil"/>
              <w:bottom w:val="nil"/>
              <w:right w:val="nil"/>
            </w:tcBorders>
          </w:tcPr>
          <w:p w14:paraId="7138471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70B9AD1" w14:textId="77777777" w:rsidR="009924B7" w:rsidRDefault="009924B7" w:rsidP="009924B7">
            <w:r>
              <w:fldChar w:fldCharType="begin" w:fldLock="1"/>
            </w:r>
            <w:r>
              <w:instrText>MERGEFIELD Att.Name</w:instrText>
            </w:r>
            <w:r>
              <w:fldChar w:fldCharType="separate"/>
            </w:r>
            <w:r>
              <w:t>paal</w:t>
            </w:r>
            <w:r>
              <w:fldChar w:fldCharType="end"/>
            </w:r>
          </w:p>
        </w:tc>
        <w:tc>
          <w:tcPr>
            <w:tcW w:w="4500" w:type="dxa"/>
            <w:tcBorders>
              <w:top w:val="nil"/>
              <w:left w:val="nil"/>
              <w:bottom w:val="nil"/>
              <w:right w:val="nil"/>
            </w:tcBorders>
          </w:tcPr>
          <w:p w14:paraId="333F0198" w14:textId="77777777" w:rsidR="009924B7" w:rsidRDefault="009924B7" w:rsidP="009924B7">
            <w:r>
              <w:fldChar w:fldCharType="begin" w:fldLock="1"/>
            </w:r>
            <w:r>
              <w:instrText>MERGEFIELD Att.Notes</w:instrText>
            </w:r>
            <w:r>
              <w:fldChar w:fldCharType="separate"/>
            </w:r>
            <w:r>
              <w:t xml:space="preserve">Langwerpig stuk hout, ijzer, steen enz., dat in de grond staat. </w:t>
            </w:r>
            <w:r>
              <w:fldChar w:fldCharType="end"/>
            </w:r>
          </w:p>
        </w:tc>
      </w:tr>
      <w:tr w:rsidR="009924B7" w14:paraId="51AC2EA3" w14:textId="77777777" w:rsidTr="009924B7">
        <w:tc>
          <w:tcPr>
            <w:tcW w:w="1710" w:type="dxa"/>
            <w:tcBorders>
              <w:top w:val="nil"/>
              <w:left w:val="nil"/>
              <w:bottom w:val="nil"/>
              <w:right w:val="nil"/>
            </w:tcBorders>
          </w:tcPr>
          <w:p w14:paraId="3D2D18E0" w14:textId="77777777" w:rsidR="009924B7" w:rsidRDefault="009924B7" w:rsidP="009924B7"/>
        </w:tc>
        <w:tc>
          <w:tcPr>
            <w:tcW w:w="2970" w:type="dxa"/>
            <w:tcBorders>
              <w:top w:val="nil"/>
              <w:left w:val="nil"/>
              <w:bottom w:val="nil"/>
              <w:right w:val="nil"/>
            </w:tcBorders>
          </w:tcPr>
          <w:p w14:paraId="06202431" w14:textId="77777777" w:rsidR="009924B7" w:rsidRDefault="009924B7" w:rsidP="009924B7"/>
        </w:tc>
        <w:tc>
          <w:tcPr>
            <w:tcW w:w="4500" w:type="dxa"/>
            <w:tcBorders>
              <w:top w:val="nil"/>
              <w:left w:val="nil"/>
              <w:bottom w:val="nil"/>
              <w:right w:val="nil"/>
            </w:tcBorders>
          </w:tcPr>
          <w:p w14:paraId="1A1924F9" w14:textId="77777777" w:rsidR="009924B7" w:rsidRDefault="009924B7" w:rsidP="009924B7"/>
        </w:tc>
        <w:bookmarkEnd w:id="1109"/>
      </w:tr>
      <w:bookmarkStart w:id="1110" w:name="BKM_791D70F9_5911_4073_B466_C748B2420B57"/>
      <w:tr w:rsidR="009924B7" w14:paraId="7FBCD1EA" w14:textId="77777777" w:rsidTr="009924B7">
        <w:tc>
          <w:tcPr>
            <w:tcW w:w="1710" w:type="dxa"/>
            <w:tcBorders>
              <w:top w:val="nil"/>
              <w:left w:val="nil"/>
              <w:bottom w:val="nil"/>
              <w:right w:val="nil"/>
            </w:tcBorders>
          </w:tcPr>
          <w:p w14:paraId="5585F64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F471F67" w14:textId="77777777" w:rsidR="009924B7" w:rsidRDefault="009924B7" w:rsidP="009924B7">
            <w:r>
              <w:fldChar w:fldCharType="begin" w:fldLock="1"/>
            </w:r>
            <w:r>
              <w:instrText>MERGEFIELD Att.Name</w:instrText>
            </w:r>
            <w:r>
              <w:fldChar w:fldCharType="separate"/>
            </w:r>
            <w:r>
              <w:t>put</w:t>
            </w:r>
            <w:r>
              <w:fldChar w:fldCharType="end"/>
            </w:r>
          </w:p>
        </w:tc>
        <w:tc>
          <w:tcPr>
            <w:tcW w:w="4500" w:type="dxa"/>
            <w:tcBorders>
              <w:top w:val="nil"/>
              <w:left w:val="nil"/>
              <w:bottom w:val="nil"/>
              <w:right w:val="nil"/>
            </w:tcBorders>
          </w:tcPr>
          <w:p w14:paraId="368C58B5" w14:textId="77777777" w:rsidR="009924B7" w:rsidRPr="009924B7" w:rsidRDefault="009924B7" w:rsidP="009924B7">
            <w:r>
              <w:fldChar w:fldCharType="begin" w:fldLock="1"/>
            </w:r>
            <w:r>
              <w:instrText>MERGEFIELD Att.Notes</w:instrText>
            </w:r>
            <w:r>
              <w:fldChar w:fldCharType="end"/>
            </w:r>
            <w:r w:rsidRPr="009924B7">
              <w:t xml:space="preserve">Gegraven of geboorde kokervormige diepte waarin zich (vloei)stoffen </w:t>
            </w:r>
          </w:p>
          <w:p w14:paraId="4133EAA0" w14:textId="77777777" w:rsidR="009924B7" w:rsidRDefault="009924B7" w:rsidP="009924B7">
            <w:r>
              <w:rPr>
                <w:lang w:val="en-US"/>
              </w:rPr>
              <w:t xml:space="preserve">bevinden.  </w:t>
            </w:r>
          </w:p>
        </w:tc>
      </w:tr>
      <w:tr w:rsidR="009924B7" w14:paraId="6007F06C" w14:textId="77777777" w:rsidTr="009924B7">
        <w:tc>
          <w:tcPr>
            <w:tcW w:w="1710" w:type="dxa"/>
            <w:tcBorders>
              <w:top w:val="nil"/>
              <w:left w:val="nil"/>
              <w:bottom w:val="nil"/>
              <w:right w:val="nil"/>
            </w:tcBorders>
          </w:tcPr>
          <w:p w14:paraId="09CDFD64" w14:textId="77777777" w:rsidR="009924B7" w:rsidRDefault="009924B7" w:rsidP="009924B7"/>
        </w:tc>
        <w:tc>
          <w:tcPr>
            <w:tcW w:w="2970" w:type="dxa"/>
            <w:tcBorders>
              <w:top w:val="nil"/>
              <w:left w:val="nil"/>
              <w:bottom w:val="nil"/>
              <w:right w:val="nil"/>
            </w:tcBorders>
          </w:tcPr>
          <w:p w14:paraId="3E7E90B6" w14:textId="77777777" w:rsidR="009924B7" w:rsidRDefault="009924B7" w:rsidP="009924B7"/>
        </w:tc>
        <w:tc>
          <w:tcPr>
            <w:tcW w:w="4500" w:type="dxa"/>
            <w:tcBorders>
              <w:top w:val="nil"/>
              <w:left w:val="nil"/>
              <w:bottom w:val="nil"/>
              <w:right w:val="nil"/>
            </w:tcBorders>
          </w:tcPr>
          <w:p w14:paraId="1882767A" w14:textId="77777777" w:rsidR="009924B7" w:rsidRDefault="009924B7" w:rsidP="009924B7"/>
        </w:tc>
        <w:bookmarkEnd w:id="1110"/>
      </w:tr>
      <w:bookmarkStart w:id="1111" w:name="BKM_9FE45865_35E3_4d2e_A05D_52DACD42FE1D"/>
      <w:tr w:rsidR="009924B7" w14:paraId="45DD549C" w14:textId="77777777" w:rsidTr="009924B7">
        <w:tc>
          <w:tcPr>
            <w:tcW w:w="1710" w:type="dxa"/>
            <w:tcBorders>
              <w:top w:val="nil"/>
              <w:left w:val="nil"/>
              <w:bottom w:val="nil"/>
              <w:right w:val="nil"/>
            </w:tcBorders>
          </w:tcPr>
          <w:p w14:paraId="2B9F51B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A0F1507" w14:textId="77777777" w:rsidR="009924B7" w:rsidRDefault="009924B7" w:rsidP="009924B7">
            <w:r>
              <w:fldChar w:fldCharType="begin" w:fldLock="1"/>
            </w:r>
            <w:r>
              <w:instrText>MERGEFIELD Att.Name</w:instrText>
            </w:r>
            <w:r>
              <w:fldChar w:fldCharType="separate"/>
            </w:r>
            <w:r>
              <w:t>sensor</w:t>
            </w:r>
            <w:r>
              <w:fldChar w:fldCharType="end"/>
            </w:r>
          </w:p>
        </w:tc>
        <w:tc>
          <w:tcPr>
            <w:tcW w:w="4500" w:type="dxa"/>
            <w:tcBorders>
              <w:top w:val="nil"/>
              <w:left w:val="nil"/>
              <w:bottom w:val="nil"/>
              <w:right w:val="nil"/>
            </w:tcBorders>
          </w:tcPr>
          <w:p w14:paraId="4FA679D2" w14:textId="77777777" w:rsidR="009924B7" w:rsidRPr="009924B7" w:rsidRDefault="009924B7" w:rsidP="009924B7">
            <w:r>
              <w:fldChar w:fldCharType="begin" w:fldLock="1"/>
            </w:r>
            <w:r>
              <w:instrText>MERGEFIELD Att.Notes</w:instrText>
            </w:r>
            <w:r>
              <w:fldChar w:fldCharType="end"/>
            </w:r>
            <w:r w:rsidRPr="009924B7">
              <w:t xml:space="preserve">Apparaat voor de meting van een fysieke grootheid (bijv. </w:t>
            </w:r>
          </w:p>
          <w:p w14:paraId="409C43AF" w14:textId="77777777" w:rsidR="009924B7" w:rsidRDefault="009924B7" w:rsidP="009924B7">
            <w:r>
              <w:rPr>
                <w:lang w:val="en-US"/>
              </w:rPr>
              <w:t xml:space="preserve">temperatuur, licht, druk, elektriciteit).  </w:t>
            </w:r>
          </w:p>
        </w:tc>
      </w:tr>
      <w:tr w:rsidR="009924B7" w14:paraId="295404DC" w14:textId="77777777" w:rsidTr="009924B7">
        <w:tc>
          <w:tcPr>
            <w:tcW w:w="1710" w:type="dxa"/>
            <w:tcBorders>
              <w:top w:val="nil"/>
              <w:left w:val="nil"/>
              <w:bottom w:val="nil"/>
              <w:right w:val="nil"/>
            </w:tcBorders>
          </w:tcPr>
          <w:p w14:paraId="5703BBD0" w14:textId="77777777" w:rsidR="009924B7" w:rsidRDefault="009924B7" w:rsidP="009924B7"/>
        </w:tc>
        <w:tc>
          <w:tcPr>
            <w:tcW w:w="2970" w:type="dxa"/>
            <w:tcBorders>
              <w:top w:val="nil"/>
              <w:left w:val="nil"/>
              <w:bottom w:val="nil"/>
              <w:right w:val="nil"/>
            </w:tcBorders>
          </w:tcPr>
          <w:p w14:paraId="4548FDEB" w14:textId="77777777" w:rsidR="009924B7" w:rsidRDefault="009924B7" w:rsidP="009924B7"/>
        </w:tc>
        <w:tc>
          <w:tcPr>
            <w:tcW w:w="4500" w:type="dxa"/>
            <w:tcBorders>
              <w:top w:val="nil"/>
              <w:left w:val="nil"/>
              <w:bottom w:val="nil"/>
              <w:right w:val="nil"/>
            </w:tcBorders>
          </w:tcPr>
          <w:p w14:paraId="1C41F4AB" w14:textId="77777777" w:rsidR="009924B7" w:rsidRDefault="009924B7" w:rsidP="009924B7"/>
        </w:tc>
        <w:bookmarkEnd w:id="1111"/>
      </w:tr>
      <w:bookmarkStart w:id="1112" w:name="BKM_05B603C4_80FF_468d_AC8C_24E6D0AF2822"/>
      <w:tr w:rsidR="009924B7" w14:paraId="5354E9EB" w14:textId="77777777" w:rsidTr="009924B7">
        <w:tc>
          <w:tcPr>
            <w:tcW w:w="1710" w:type="dxa"/>
            <w:tcBorders>
              <w:top w:val="nil"/>
              <w:left w:val="nil"/>
              <w:bottom w:val="nil"/>
              <w:right w:val="nil"/>
            </w:tcBorders>
          </w:tcPr>
          <w:p w14:paraId="174B435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D641FA7" w14:textId="77777777" w:rsidR="009924B7" w:rsidRDefault="009924B7" w:rsidP="009924B7">
            <w:r>
              <w:fldChar w:fldCharType="begin" w:fldLock="1"/>
            </w:r>
            <w:r>
              <w:instrText>MERGEFIELD Att.Name</w:instrText>
            </w:r>
            <w:r>
              <w:fldChar w:fldCharType="separate"/>
            </w:r>
            <w:r>
              <w:t>straatmeubilair</w:t>
            </w:r>
            <w:r>
              <w:fldChar w:fldCharType="end"/>
            </w:r>
          </w:p>
        </w:tc>
        <w:tc>
          <w:tcPr>
            <w:tcW w:w="4500" w:type="dxa"/>
            <w:tcBorders>
              <w:top w:val="nil"/>
              <w:left w:val="nil"/>
              <w:bottom w:val="nil"/>
              <w:right w:val="nil"/>
            </w:tcBorders>
          </w:tcPr>
          <w:p w14:paraId="451F0D7A" w14:textId="77777777" w:rsidR="009924B7" w:rsidRDefault="009924B7" w:rsidP="009924B7">
            <w:r>
              <w:fldChar w:fldCharType="begin" w:fldLock="1"/>
            </w:r>
            <w:r>
              <w:instrText>MERGEFIELD Att.Notes</w:instrText>
            </w:r>
            <w:r>
              <w:fldChar w:fldCharType="end"/>
            </w:r>
            <w:r w:rsidRPr="009924B7">
              <w:t xml:space="preserve">Een ruimtelijk object ter inrichting van de openbare ruimte.  </w:t>
            </w:r>
          </w:p>
        </w:tc>
      </w:tr>
      <w:tr w:rsidR="009924B7" w14:paraId="382E75DD" w14:textId="77777777" w:rsidTr="009924B7">
        <w:tc>
          <w:tcPr>
            <w:tcW w:w="1710" w:type="dxa"/>
            <w:tcBorders>
              <w:top w:val="nil"/>
              <w:left w:val="nil"/>
              <w:bottom w:val="nil"/>
              <w:right w:val="nil"/>
            </w:tcBorders>
          </w:tcPr>
          <w:p w14:paraId="7B9ECC16" w14:textId="77777777" w:rsidR="009924B7" w:rsidRDefault="009924B7" w:rsidP="009924B7"/>
        </w:tc>
        <w:tc>
          <w:tcPr>
            <w:tcW w:w="2970" w:type="dxa"/>
            <w:tcBorders>
              <w:top w:val="nil"/>
              <w:left w:val="nil"/>
              <w:bottom w:val="nil"/>
              <w:right w:val="nil"/>
            </w:tcBorders>
          </w:tcPr>
          <w:p w14:paraId="16086187" w14:textId="77777777" w:rsidR="009924B7" w:rsidRDefault="009924B7" w:rsidP="009924B7"/>
        </w:tc>
        <w:tc>
          <w:tcPr>
            <w:tcW w:w="4500" w:type="dxa"/>
            <w:tcBorders>
              <w:top w:val="nil"/>
              <w:left w:val="nil"/>
              <w:bottom w:val="nil"/>
              <w:right w:val="nil"/>
            </w:tcBorders>
          </w:tcPr>
          <w:p w14:paraId="5A924358" w14:textId="77777777" w:rsidR="009924B7" w:rsidRDefault="009924B7" w:rsidP="009924B7"/>
        </w:tc>
        <w:bookmarkEnd w:id="1112"/>
      </w:tr>
      <w:bookmarkStart w:id="1113" w:name="BKM_6FEF7087_FA56_4951_B8C4_644C23CA00B8"/>
      <w:tr w:rsidR="009924B7" w14:paraId="57110762" w14:textId="77777777" w:rsidTr="009924B7">
        <w:tc>
          <w:tcPr>
            <w:tcW w:w="1710" w:type="dxa"/>
            <w:tcBorders>
              <w:top w:val="nil"/>
              <w:left w:val="nil"/>
              <w:bottom w:val="nil"/>
              <w:right w:val="nil"/>
            </w:tcBorders>
          </w:tcPr>
          <w:p w14:paraId="696C728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0729DAF" w14:textId="77777777" w:rsidR="009924B7" w:rsidRDefault="009924B7" w:rsidP="009924B7">
            <w:r>
              <w:fldChar w:fldCharType="begin" w:fldLock="1"/>
            </w:r>
            <w:r>
              <w:instrText>MERGEFIELD Att.Name</w:instrText>
            </w:r>
            <w:r>
              <w:fldChar w:fldCharType="separate"/>
            </w:r>
            <w:r>
              <w:t>waterinrichtingselement</w:t>
            </w:r>
            <w:r>
              <w:fldChar w:fldCharType="end"/>
            </w:r>
          </w:p>
        </w:tc>
        <w:tc>
          <w:tcPr>
            <w:tcW w:w="4500" w:type="dxa"/>
            <w:tcBorders>
              <w:top w:val="nil"/>
              <w:left w:val="nil"/>
              <w:bottom w:val="nil"/>
              <w:right w:val="nil"/>
            </w:tcBorders>
          </w:tcPr>
          <w:p w14:paraId="4817E09F" w14:textId="77777777" w:rsidR="009924B7" w:rsidRDefault="009924B7" w:rsidP="009924B7">
            <w:r>
              <w:fldChar w:fldCharType="begin" w:fldLock="1"/>
            </w:r>
            <w:r>
              <w:instrText>MERGEFIELD Att.Notes</w:instrText>
            </w:r>
            <w:r>
              <w:fldChar w:fldCharType="end"/>
            </w:r>
            <w:r w:rsidRPr="009924B7">
              <w:t xml:space="preserve">Een ruimtelijk object ter inrichting van het water.  </w:t>
            </w:r>
          </w:p>
        </w:tc>
      </w:tr>
      <w:tr w:rsidR="009924B7" w14:paraId="546F7AD2" w14:textId="77777777" w:rsidTr="009924B7">
        <w:tc>
          <w:tcPr>
            <w:tcW w:w="1710" w:type="dxa"/>
            <w:tcBorders>
              <w:top w:val="nil"/>
              <w:left w:val="nil"/>
              <w:bottom w:val="nil"/>
              <w:right w:val="nil"/>
            </w:tcBorders>
          </w:tcPr>
          <w:p w14:paraId="435514D1" w14:textId="77777777" w:rsidR="009924B7" w:rsidRDefault="009924B7" w:rsidP="009924B7"/>
        </w:tc>
        <w:tc>
          <w:tcPr>
            <w:tcW w:w="2970" w:type="dxa"/>
            <w:tcBorders>
              <w:top w:val="nil"/>
              <w:left w:val="nil"/>
              <w:bottom w:val="nil"/>
              <w:right w:val="nil"/>
            </w:tcBorders>
          </w:tcPr>
          <w:p w14:paraId="320C6414" w14:textId="77777777" w:rsidR="009924B7" w:rsidRDefault="009924B7" w:rsidP="009924B7"/>
        </w:tc>
        <w:tc>
          <w:tcPr>
            <w:tcW w:w="4500" w:type="dxa"/>
            <w:tcBorders>
              <w:top w:val="nil"/>
              <w:left w:val="nil"/>
              <w:bottom w:val="nil"/>
              <w:right w:val="nil"/>
            </w:tcBorders>
          </w:tcPr>
          <w:p w14:paraId="2068180D" w14:textId="77777777" w:rsidR="009924B7" w:rsidRDefault="009924B7" w:rsidP="009924B7"/>
        </w:tc>
        <w:bookmarkEnd w:id="1113"/>
      </w:tr>
      <w:bookmarkStart w:id="1114" w:name="BKM_F8B7A3B7_A91A_4418_A090_266380D77641"/>
      <w:tr w:rsidR="009924B7" w14:paraId="53E5748E" w14:textId="77777777" w:rsidTr="009924B7">
        <w:tc>
          <w:tcPr>
            <w:tcW w:w="1710" w:type="dxa"/>
            <w:tcBorders>
              <w:top w:val="nil"/>
              <w:left w:val="nil"/>
              <w:bottom w:val="nil"/>
              <w:right w:val="nil"/>
            </w:tcBorders>
          </w:tcPr>
          <w:p w14:paraId="53C7AAC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DF02C27" w14:textId="77777777" w:rsidR="009924B7" w:rsidRDefault="009924B7" w:rsidP="009924B7">
            <w:r>
              <w:fldChar w:fldCharType="begin" w:fldLock="1"/>
            </w:r>
            <w:r>
              <w:instrText>MERGEFIELD Att.Name</w:instrText>
            </w:r>
            <w:r>
              <w:fldChar w:fldCharType="separate"/>
            </w:r>
            <w:r>
              <w:t>weginrichtingselement</w:t>
            </w:r>
            <w:r>
              <w:fldChar w:fldCharType="end"/>
            </w:r>
          </w:p>
        </w:tc>
        <w:tc>
          <w:tcPr>
            <w:tcW w:w="4500" w:type="dxa"/>
            <w:tcBorders>
              <w:top w:val="nil"/>
              <w:left w:val="nil"/>
              <w:bottom w:val="nil"/>
              <w:right w:val="nil"/>
            </w:tcBorders>
          </w:tcPr>
          <w:p w14:paraId="71DA980D" w14:textId="77777777" w:rsidR="009924B7" w:rsidRPr="009924B7" w:rsidRDefault="009924B7" w:rsidP="009924B7">
            <w:r>
              <w:fldChar w:fldCharType="begin" w:fldLock="1"/>
            </w:r>
            <w:r>
              <w:instrText>MERGEFIELD Att.Notes</w:instrText>
            </w:r>
            <w:r>
              <w:fldChar w:fldCharType="end"/>
            </w:r>
            <w:r w:rsidRPr="009924B7">
              <w:t xml:space="preserve">Een ruimtelijk object dat dient voor de inrichting van de openbare </w:t>
            </w:r>
          </w:p>
          <w:p w14:paraId="6A081A4A" w14:textId="77777777" w:rsidR="009924B7" w:rsidRDefault="009924B7" w:rsidP="009924B7">
            <w:r>
              <w:rPr>
                <w:lang w:val="en-US"/>
              </w:rPr>
              <w:t xml:space="preserve">weg.  </w:t>
            </w:r>
          </w:p>
        </w:tc>
      </w:tr>
      <w:tr w:rsidR="009924B7" w14:paraId="1E7A908E" w14:textId="77777777" w:rsidTr="009924B7">
        <w:tc>
          <w:tcPr>
            <w:tcW w:w="1710" w:type="dxa"/>
            <w:tcBorders>
              <w:top w:val="nil"/>
              <w:left w:val="nil"/>
              <w:bottom w:val="nil"/>
              <w:right w:val="nil"/>
            </w:tcBorders>
          </w:tcPr>
          <w:p w14:paraId="24B5461A" w14:textId="77777777" w:rsidR="009924B7" w:rsidRDefault="009924B7" w:rsidP="009924B7"/>
        </w:tc>
        <w:tc>
          <w:tcPr>
            <w:tcW w:w="2970" w:type="dxa"/>
            <w:tcBorders>
              <w:top w:val="nil"/>
              <w:left w:val="nil"/>
              <w:bottom w:val="nil"/>
              <w:right w:val="nil"/>
            </w:tcBorders>
          </w:tcPr>
          <w:p w14:paraId="594F171B" w14:textId="77777777" w:rsidR="009924B7" w:rsidRDefault="009924B7" w:rsidP="009924B7"/>
        </w:tc>
        <w:tc>
          <w:tcPr>
            <w:tcW w:w="4500" w:type="dxa"/>
            <w:tcBorders>
              <w:top w:val="nil"/>
              <w:left w:val="nil"/>
              <w:bottom w:val="nil"/>
              <w:right w:val="nil"/>
            </w:tcBorders>
          </w:tcPr>
          <w:p w14:paraId="4A364179" w14:textId="77777777" w:rsidR="009924B7" w:rsidRDefault="009924B7" w:rsidP="009924B7"/>
        </w:tc>
        <w:bookmarkEnd w:id="1114"/>
      </w:tr>
      <w:bookmarkEnd w:id="1103"/>
    </w:tbl>
    <w:p w14:paraId="5F086A01" w14:textId="5D06F2C0" w:rsidR="009924B7" w:rsidRDefault="009924B7" w:rsidP="009924B7">
      <w:pPr>
        <w:rPr>
          <w:u w:color="000000"/>
        </w:rPr>
      </w:pPr>
    </w:p>
    <w:p w14:paraId="6E9B8637" w14:textId="77777777" w:rsidR="009924B7" w:rsidRDefault="009924B7">
      <w:pPr>
        <w:contextualSpacing w:val="0"/>
        <w:rPr>
          <w:u w:color="000000"/>
        </w:rPr>
      </w:pPr>
      <w:r>
        <w:rPr>
          <w:u w:color="000000"/>
        </w:rPr>
        <w:br w:type="page"/>
      </w:r>
    </w:p>
    <w:bookmarkStart w:id="1115" w:name="BKM_E86CB891_B9DD_4549_BC6E_7AB5CA87EF86"/>
    <w:p w14:paraId="60D7A112"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kunstwerk</w:t>
      </w:r>
      <w:r>
        <w:fldChar w:fldCharType="end"/>
      </w:r>
    </w:p>
    <w:p w14:paraId="4B4B2148"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5103232D" w14:textId="77777777" w:rsidTr="009924B7">
        <w:trPr>
          <w:trHeight w:val="230"/>
        </w:trPr>
        <w:tc>
          <w:tcPr>
            <w:tcW w:w="1710" w:type="dxa"/>
            <w:tcBorders>
              <w:top w:val="nil"/>
              <w:left w:val="nil"/>
              <w:bottom w:val="nil"/>
              <w:right w:val="nil"/>
            </w:tcBorders>
          </w:tcPr>
          <w:p w14:paraId="1C4896A8" w14:textId="77777777" w:rsidR="009924B7" w:rsidRDefault="009924B7" w:rsidP="009924B7">
            <w:r>
              <w:rPr>
                <w:b/>
                <w:bCs/>
              </w:rPr>
              <w:t>Definitie</w:t>
            </w:r>
          </w:p>
        </w:tc>
        <w:tc>
          <w:tcPr>
            <w:tcW w:w="7650" w:type="dxa"/>
            <w:tcBorders>
              <w:top w:val="nil"/>
              <w:left w:val="nil"/>
              <w:bottom w:val="nil"/>
              <w:right w:val="nil"/>
            </w:tcBorders>
          </w:tcPr>
          <w:p w14:paraId="27C87A28" w14:textId="77777777" w:rsidR="009924B7" w:rsidRDefault="009924B7" w:rsidP="009924B7">
            <w:r>
              <w:fldChar w:fldCharType="begin" w:fldLock="1"/>
            </w:r>
            <w:r>
              <w:instrText>MERGEFIELD Element.Notes</w:instrText>
            </w:r>
            <w:r>
              <w:fldChar w:fldCharType="separate"/>
            </w:r>
            <w:r>
              <w:t>Een codering van de verschillende waarden die de typering van het kunstwerk kan aannemen</w:t>
            </w:r>
            <w:r>
              <w:fldChar w:fldCharType="end"/>
            </w:r>
          </w:p>
        </w:tc>
      </w:tr>
    </w:tbl>
    <w:p w14:paraId="00695C9A"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77C8C31A" w14:textId="77777777" w:rsidTr="009924B7">
        <w:trPr>
          <w:trHeight w:val="230"/>
        </w:trPr>
        <w:tc>
          <w:tcPr>
            <w:tcW w:w="1710" w:type="dxa"/>
            <w:tcBorders>
              <w:top w:val="nil"/>
              <w:left w:val="nil"/>
              <w:bottom w:val="nil"/>
              <w:right w:val="nil"/>
            </w:tcBorders>
          </w:tcPr>
          <w:p w14:paraId="65123EF5" w14:textId="77777777" w:rsidR="009924B7" w:rsidRDefault="009924B7" w:rsidP="009924B7">
            <w:pPr>
              <w:rPr>
                <w:i/>
                <w:iCs/>
              </w:rPr>
            </w:pPr>
            <w:bookmarkStart w:id="1116" w:name="BKM_52A545A9_393C_46fd_9B18_E2D4F14BAE5F"/>
            <w:r>
              <w:rPr>
                <w:i/>
                <w:iCs/>
              </w:rPr>
              <w:t>Code</w:t>
            </w:r>
          </w:p>
        </w:tc>
        <w:tc>
          <w:tcPr>
            <w:tcW w:w="2970" w:type="dxa"/>
            <w:tcBorders>
              <w:top w:val="nil"/>
              <w:left w:val="nil"/>
              <w:bottom w:val="nil"/>
              <w:right w:val="nil"/>
            </w:tcBorders>
          </w:tcPr>
          <w:p w14:paraId="080633FF" w14:textId="77777777" w:rsidR="009924B7" w:rsidRDefault="009924B7" w:rsidP="009924B7">
            <w:pPr>
              <w:rPr>
                <w:i/>
                <w:iCs/>
              </w:rPr>
            </w:pPr>
            <w:r>
              <w:rPr>
                <w:i/>
                <w:iCs/>
              </w:rPr>
              <w:t>Naam</w:t>
            </w:r>
          </w:p>
        </w:tc>
        <w:tc>
          <w:tcPr>
            <w:tcW w:w="4500" w:type="dxa"/>
            <w:tcBorders>
              <w:top w:val="nil"/>
              <w:left w:val="nil"/>
              <w:bottom w:val="nil"/>
              <w:right w:val="nil"/>
            </w:tcBorders>
          </w:tcPr>
          <w:p w14:paraId="71056A37" w14:textId="77777777" w:rsidR="009924B7" w:rsidRDefault="009924B7" w:rsidP="009924B7">
            <w:pPr>
              <w:rPr>
                <w:i/>
                <w:iCs/>
              </w:rPr>
            </w:pPr>
            <w:r>
              <w:rPr>
                <w:i/>
                <w:iCs/>
              </w:rPr>
              <w:t>Definitie</w:t>
            </w:r>
          </w:p>
        </w:tc>
      </w:tr>
      <w:tr w:rsidR="009924B7" w14:paraId="26B63739" w14:textId="77777777" w:rsidTr="009924B7">
        <w:tc>
          <w:tcPr>
            <w:tcW w:w="1710" w:type="dxa"/>
            <w:tcBorders>
              <w:top w:val="nil"/>
              <w:left w:val="nil"/>
              <w:bottom w:val="nil"/>
              <w:right w:val="nil"/>
            </w:tcBorders>
          </w:tcPr>
          <w:p w14:paraId="6BF1B7B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3214697" w14:textId="77777777" w:rsidR="009924B7" w:rsidRDefault="009924B7" w:rsidP="009924B7">
            <w:r>
              <w:fldChar w:fldCharType="begin" w:fldLock="1"/>
            </w:r>
            <w:r>
              <w:instrText>MERGEFIELD Att.Name</w:instrText>
            </w:r>
            <w:r>
              <w:fldChar w:fldCharType="separate"/>
            </w:r>
            <w:r>
              <w:t xml:space="preserve">keermuur </w:t>
            </w:r>
            <w:r>
              <w:fldChar w:fldCharType="end"/>
            </w:r>
          </w:p>
        </w:tc>
        <w:tc>
          <w:tcPr>
            <w:tcW w:w="4500" w:type="dxa"/>
            <w:tcBorders>
              <w:top w:val="nil"/>
              <w:left w:val="nil"/>
              <w:bottom w:val="nil"/>
              <w:right w:val="nil"/>
            </w:tcBorders>
          </w:tcPr>
          <w:p w14:paraId="1E9DCC60" w14:textId="77777777" w:rsidR="009924B7" w:rsidRDefault="009924B7" w:rsidP="009924B7">
            <w:r>
              <w:fldChar w:fldCharType="begin" w:fldLock="1"/>
            </w:r>
            <w:r>
              <w:instrText>MERGEFIELD Att.Notes</w:instrText>
            </w:r>
            <w:r>
              <w:fldChar w:fldCharType="separate"/>
            </w:r>
            <w:r>
              <w:t xml:space="preserve">Een keermuur of keerwand is een stijf, grond- of waterkerend kunstwerk dat door een groot gewicht en een brede voet een grote standzekerheid kan bereiken. Een keermuur is meestal van gewapend beton, maar er kan ook ander materiaal gebruikt worden. </w:t>
            </w:r>
            <w:r>
              <w:fldChar w:fldCharType="end"/>
            </w:r>
          </w:p>
        </w:tc>
      </w:tr>
      <w:tr w:rsidR="009924B7" w14:paraId="206C4F29" w14:textId="77777777" w:rsidTr="009924B7">
        <w:tc>
          <w:tcPr>
            <w:tcW w:w="1710" w:type="dxa"/>
            <w:tcBorders>
              <w:top w:val="nil"/>
              <w:left w:val="nil"/>
              <w:bottom w:val="nil"/>
              <w:right w:val="nil"/>
            </w:tcBorders>
          </w:tcPr>
          <w:p w14:paraId="37714FF6" w14:textId="77777777" w:rsidR="009924B7" w:rsidRDefault="009924B7" w:rsidP="009924B7"/>
        </w:tc>
        <w:tc>
          <w:tcPr>
            <w:tcW w:w="2970" w:type="dxa"/>
            <w:tcBorders>
              <w:top w:val="nil"/>
              <w:left w:val="nil"/>
              <w:bottom w:val="nil"/>
              <w:right w:val="nil"/>
            </w:tcBorders>
          </w:tcPr>
          <w:p w14:paraId="11156A6F" w14:textId="77777777" w:rsidR="009924B7" w:rsidRDefault="009924B7" w:rsidP="009924B7"/>
        </w:tc>
        <w:tc>
          <w:tcPr>
            <w:tcW w:w="4500" w:type="dxa"/>
            <w:tcBorders>
              <w:top w:val="nil"/>
              <w:left w:val="nil"/>
              <w:bottom w:val="nil"/>
              <w:right w:val="nil"/>
            </w:tcBorders>
          </w:tcPr>
          <w:p w14:paraId="7DA0E489" w14:textId="77777777" w:rsidR="009924B7" w:rsidRDefault="009924B7" w:rsidP="009924B7"/>
        </w:tc>
        <w:bookmarkEnd w:id="1116"/>
      </w:tr>
      <w:bookmarkStart w:id="1117" w:name="BKM_82B46E2A_F5D4_46d6_AAF4_DD9332256CD3"/>
      <w:tr w:rsidR="009924B7" w14:paraId="5EA2F926" w14:textId="77777777" w:rsidTr="009924B7">
        <w:tc>
          <w:tcPr>
            <w:tcW w:w="1710" w:type="dxa"/>
            <w:tcBorders>
              <w:top w:val="nil"/>
              <w:left w:val="nil"/>
              <w:bottom w:val="nil"/>
              <w:right w:val="nil"/>
            </w:tcBorders>
          </w:tcPr>
          <w:p w14:paraId="7625A73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D8DDD14" w14:textId="77777777" w:rsidR="009924B7" w:rsidRDefault="009924B7" w:rsidP="009924B7">
            <w:r>
              <w:fldChar w:fldCharType="begin" w:fldLock="1"/>
            </w:r>
            <w:r>
              <w:instrText>MERGEFIELD Att.Name</w:instrText>
            </w:r>
            <w:r>
              <w:fldChar w:fldCharType="separate"/>
            </w:r>
            <w:r>
              <w:t xml:space="preserve">overkluizing </w:t>
            </w:r>
            <w:r>
              <w:fldChar w:fldCharType="end"/>
            </w:r>
          </w:p>
        </w:tc>
        <w:tc>
          <w:tcPr>
            <w:tcW w:w="4500" w:type="dxa"/>
            <w:tcBorders>
              <w:top w:val="nil"/>
              <w:left w:val="nil"/>
              <w:bottom w:val="nil"/>
              <w:right w:val="nil"/>
            </w:tcBorders>
          </w:tcPr>
          <w:p w14:paraId="6666FCCA" w14:textId="77777777" w:rsidR="009924B7" w:rsidRPr="009924B7" w:rsidRDefault="009924B7" w:rsidP="009924B7">
            <w:r>
              <w:fldChar w:fldCharType="begin" w:fldLock="1"/>
            </w:r>
            <w:r>
              <w:instrText>MERGEFIELD Att.Notes</w:instrText>
            </w:r>
            <w:r>
              <w:fldChar w:fldCharType="end"/>
            </w:r>
            <w:r w:rsidRPr="009924B7">
              <w:t xml:space="preserve">Een overkluizing is een civieltechnisch kunstwerk waarmee een weg een andere weg, een plein of een waterloop (kruiselings) overwelft. In het geval van een waterweg is er onder het bouwwerk (vaak) geen scheepvaart mogelijk, maar ligt het wateroppervlak nog wel vrij. Een overkluizing is te vergelijken met een brug, </w:t>
            </w:r>
          </w:p>
          <w:p w14:paraId="17FCB7E3" w14:textId="77777777" w:rsidR="009924B7" w:rsidRPr="009924B7" w:rsidRDefault="009924B7" w:rsidP="009924B7">
            <w:r w:rsidRPr="009924B7">
              <w:t xml:space="preserve">alleen bestaat de brug in dit geval vaak niet uit een wegdek maar uit een opstal. </w:t>
            </w:r>
          </w:p>
          <w:p w14:paraId="55274586" w14:textId="77777777" w:rsidR="009924B7" w:rsidRDefault="009924B7" w:rsidP="009924B7">
            <w:r w:rsidRPr="009924B7">
              <w:t>Anders gesteld: het maakt meestal geen deel uit van een weg</w:t>
            </w:r>
          </w:p>
        </w:tc>
      </w:tr>
      <w:tr w:rsidR="009924B7" w14:paraId="6FEDEAEA" w14:textId="77777777" w:rsidTr="009924B7">
        <w:tc>
          <w:tcPr>
            <w:tcW w:w="1710" w:type="dxa"/>
            <w:tcBorders>
              <w:top w:val="nil"/>
              <w:left w:val="nil"/>
              <w:bottom w:val="nil"/>
              <w:right w:val="nil"/>
            </w:tcBorders>
          </w:tcPr>
          <w:p w14:paraId="2D3D0DFB" w14:textId="77777777" w:rsidR="009924B7" w:rsidRDefault="009924B7" w:rsidP="009924B7"/>
        </w:tc>
        <w:tc>
          <w:tcPr>
            <w:tcW w:w="2970" w:type="dxa"/>
            <w:tcBorders>
              <w:top w:val="nil"/>
              <w:left w:val="nil"/>
              <w:bottom w:val="nil"/>
              <w:right w:val="nil"/>
            </w:tcBorders>
          </w:tcPr>
          <w:p w14:paraId="1A4E3499" w14:textId="77777777" w:rsidR="009924B7" w:rsidRDefault="009924B7" w:rsidP="009924B7"/>
        </w:tc>
        <w:tc>
          <w:tcPr>
            <w:tcW w:w="4500" w:type="dxa"/>
            <w:tcBorders>
              <w:top w:val="nil"/>
              <w:left w:val="nil"/>
              <w:bottom w:val="nil"/>
              <w:right w:val="nil"/>
            </w:tcBorders>
          </w:tcPr>
          <w:p w14:paraId="45447FF6" w14:textId="77777777" w:rsidR="009924B7" w:rsidRDefault="009924B7" w:rsidP="009924B7"/>
        </w:tc>
        <w:bookmarkEnd w:id="1117"/>
      </w:tr>
      <w:bookmarkStart w:id="1118" w:name="BKM_98FF24AC_77FF_4ff4_A270_FED239EE1728"/>
      <w:tr w:rsidR="009924B7" w14:paraId="41D0CC25" w14:textId="77777777" w:rsidTr="009924B7">
        <w:tc>
          <w:tcPr>
            <w:tcW w:w="1710" w:type="dxa"/>
            <w:tcBorders>
              <w:top w:val="nil"/>
              <w:left w:val="nil"/>
              <w:bottom w:val="nil"/>
              <w:right w:val="nil"/>
            </w:tcBorders>
          </w:tcPr>
          <w:p w14:paraId="1559F81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78F3F2E" w14:textId="77777777" w:rsidR="009924B7" w:rsidRDefault="009924B7" w:rsidP="009924B7">
            <w:r>
              <w:fldChar w:fldCharType="begin" w:fldLock="1"/>
            </w:r>
            <w:r>
              <w:instrText>MERGEFIELD Att.Name</w:instrText>
            </w:r>
            <w:r>
              <w:fldChar w:fldCharType="separate"/>
            </w:r>
            <w:r>
              <w:t>duiker</w:t>
            </w:r>
            <w:r>
              <w:fldChar w:fldCharType="end"/>
            </w:r>
          </w:p>
        </w:tc>
        <w:tc>
          <w:tcPr>
            <w:tcW w:w="4500" w:type="dxa"/>
            <w:tcBorders>
              <w:top w:val="nil"/>
              <w:left w:val="nil"/>
              <w:bottom w:val="nil"/>
              <w:right w:val="nil"/>
            </w:tcBorders>
          </w:tcPr>
          <w:p w14:paraId="0D77A3BA" w14:textId="77777777" w:rsidR="009924B7" w:rsidRDefault="009924B7" w:rsidP="009924B7">
            <w:r>
              <w:fldChar w:fldCharType="begin" w:fldLock="1"/>
            </w:r>
            <w:r>
              <w:instrText>MERGEFIELD Att.Notes</w:instrText>
            </w:r>
            <w:r>
              <w:fldChar w:fldCharType="separate"/>
            </w:r>
            <w:r>
              <w:t>Kunstwerk voor de waterhuishouding, bestaande uit een kokervormige constructie aangebracht onder een weg of spoorweg of in een dam.</w:t>
            </w:r>
            <w:r>
              <w:fldChar w:fldCharType="end"/>
            </w:r>
          </w:p>
        </w:tc>
      </w:tr>
      <w:tr w:rsidR="009924B7" w14:paraId="7E2BBBD3" w14:textId="77777777" w:rsidTr="009924B7">
        <w:tc>
          <w:tcPr>
            <w:tcW w:w="1710" w:type="dxa"/>
            <w:tcBorders>
              <w:top w:val="nil"/>
              <w:left w:val="nil"/>
              <w:bottom w:val="nil"/>
              <w:right w:val="nil"/>
            </w:tcBorders>
          </w:tcPr>
          <w:p w14:paraId="02347C6A" w14:textId="77777777" w:rsidR="009924B7" w:rsidRDefault="009924B7" w:rsidP="009924B7"/>
        </w:tc>
        <w:tc>
          <w:tcPr>
            <w:tcW w:w="2970" w:type="dxa"/>
            <w:tcBorders>
              <w:top w:val="nil"/>
              <w:left w:val="nil"/>
              <w:bottom w:val="nil"/>
              <w:right w:val="nil"/>
            </w:tcBorders>
          </w:tcPr>
          <w:p w14:paraId="3295A13C" w14:textId="77777777" w:rsidR="009924B7" w:rsidRDefault="009924B7" w:rsidP="009924B7"/>
        </w:tc>
        <w:tc>
          <w:tcPr>
            <w:tcW w:w="4500" w:type="dxa"/>
            <w:tcBorders>
              <w:top w:val="nil"/>
              <w:left w:val="nil"/>
              <w:bottom w:val="nil"/>
              <w:right w:val="nil"/>
            </w:tcBorders>
          </w:tcPr>
          <w:p w14:paraId="31575384" w14:textId="77777777" w:rsidR="009924B7" w:rsidRDefault="009924B7" w:rsidP="009924B7"/>
        </w:tc>
        <w:bookmarkEnd w:id="1118"/>
      </w:tr>
      <w:bookmarkStart w:id="1119" w:name="BKM_04197202_7CEC_4168_90AF_9E0E81946537"/>
      <w:tr w:rsidR="009924B7" w14:paraId="3A54A86E" w14:textId="77777777" w:rsidTr="009924B7">
        <w:tc>
          <w:tcPr>
            <w:tcW w:w="1710" w:type="dxa"/>
            <w:tcBorders>
              <w:top w:val="nil"/>
              <w:left w:val="nil"/>
              <w:bottom w:val="nil"/>
              <w:right w:val="nil"/>
            </w:tcBorders>
          </w:tcPr>
          <w:p w14:paraId="6ED19BC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A52843F" w14:textId="77777777" w:rsidR="009924B7" w:rsidRDefault="009924B7" w:rsidP="009924B7">
            <w:r>
              <w:fldChar w:fldCharType="begin" w:fldLock="1"/>
            </w:r>
            <w:r>
              <w:instrText>MERGEFIELD Att.Name</w:instrText>
            </w:r>
            <w:r>
              <w:fldChar w:fldCharType="separate"/>
            </w:r>
            <w:r>
              <w:t xml:space="preserve">faunavoorziening </w:t>
            </w:r>
            <w:r>
              <w:fldChar w:fldCharType="end"/>
            </w:r>
          </w:p>
        </w:tc>
        <w:tc>
          <w:tcPr>
            <w:tcW w:w="4500" w:type="dxa"/>
            <w:tcBorders>
              <w:top w:val="nil"/>
              <w:left w:val="nil"/>
              <w:bottom w:val="nil"/>
              <w:right w:val="nil"/>
            </w:tcBorders>
          </w:tcPr>
          <w:p w14:paraId="4AA86C6F" w14:textId="77777777" w:rsidR="009924B7" w:rsidRDefault="009924B7" w:rsidP="009924B7">
            <w:r>
              <w:fldChar w:fldCharType="begin" w:fldLock="1"/>
            </w:r>
            <w:r>
              <w:instrText>MERGEFIELD Att.Notes</w:instrText>
            </w:r>
            <w:r>
              <w:fldChar w:fldCharType="separate"/>
            </w:r>
            <w:r>
              <w:t>Voorziening bij een weg of spoorweg, niet zijnde een ecoduct, om de uit dat werk voortvloeiende negatieve gevolgen voor de fauna zoveel mogelijk te voorkomen of te beperken.</w:t>
            </w:r>
            <w:r>
              <w:fldChar w:fldCharType="end"/>
            </w:r>
          </w:p>
        </w:tc>
      </w:tr>
      <w:tr w:rsidR="009924B7" w14:paraId="6FE6E37F" w14:textId="77777777" w:rsidTr="009924B7">
        <w:tc>
          <w:tcPr>
            <w:tcW w:w="1710" w:type="dxa"/>
            <w:tcBorders>
              <w:top w:val="nil"/>
              <w:left w:val="nil"/>
              <w:bottom w:val="nil"/>
              <w:right w:val="nil"/>
            </w:tcBorders>
          </w:tcPr>
          <w:p w14:paraId="5CCE5016" w14:textId="77777777" w:rsidR="009924B7" w:rsidRDefault="009924B7" w:rsidP="009924B7"/>
        </w:tc>
        <w:tc>
          <w:tcPr>
            <w:tcW w:w="2970" w:type="dxa"/>
            <w:tcBorders>
              <w:top w:val="nil"/>
              <w:left w:val="nil"/>
              <w:bottom w:val="nil"/>
              <w:right w:val="nil"/>
            </w:tcBorders>
          </w:tcPr>
          <w:p w14:paraId="71E34ACF" w14:textId="77777777" w:rsidR="009924B7" w:rsidRDefault="009924B7" w:rsidP="009924B7"/>
        </w:tc>
        <w:tc>
          <w:tcPr>
            <w:tcW w:w="4500" w:type="dxa"/>
            <w:tcBorders>
              <w:top w:val="nil"/>
              <w:left w:val="nil"/>
              <w:bottom w:val="nil"/>
              <w:right w:val="nil"/>
            </w:tcBorders>
          </w:tcPr>
          <w:p w14:paraId="37B9D9D7" w14:textId="77777777" w:rsidR="009924B7" w:rsidRDefault="009924B7" w:rsidP="009924B7"/>
        </w:tc>
        <w:bookmarkEnd w:id="1119"/>
      </w:tr>
      <w:bookmarkStart w:id="1120" w:name="BKM_081F6CAD_9067_4e15_932C_D1EC56ECF419"/>
      <w:tr w:rsidR="009924B7" w14:paraId="391B854C" w14:textId="77777777" w:rsidTr="009924B7">
        <w:tc>
          <w:tcPr>
            <w:tcW w:w="1710" w:type="dxa"/>
            <w:tcBorders>
              <w:top w:val="nil"/>
              <w:left w:val="nil"/>
              <w:bottom w:val="nil"/>
              <w:right w:val="nil"/>
            </w:tcBorders>
          </w:tcPr>
          <w:p w14:paraId="07B2698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28783E9" w14:textId="77777777" w:rsidR="009924B7" w:rsidRDefault="009924B7" w:rsidP="009924B7">
            <w:r>
              <w:fldChar w:fldCharType="begin" w:fldLock="1"/>
            </w:r>
            <w:r>
              <w:instrText>MERGEFIELD Att.Name</w:instrText>
            </w:r>
            <w:r>
              <w:fldChar w:fldCharType="separate"/>
            </w:r>
            <w:r>
              <w:t xml:space="preserve">vispassage  </w:t>
            </w:r>
            <w:r>
              <w:fldChar w:fldCharType="end"/>
            </w:r>
          </w:p>
        </w:tc>
        <w:tc>
          <w:tcPr>
            <w:tcW w:w="4500" w:type="dxa"/>
            <w:tcBorders>
              <w:top w:val="nil"/>
              <w:left w:val="nil"/>
              <w:bottom w:val="nil"/>
              <w:right w:val="nil"/>
            </w:tcBorders>
          </w:tcPr>
          <w:p w14:paraId="03DC6501" w14:textId="77777777" w:rsidR="009924B7" w:rsidRDefault="009924B7" w:rsidP="009924B7">
            <w:r>
              <w:fldChar w:fldCharType="begin" w:fldLock="1"/>
            </w:r>
            <w:r>
              <w:instrText>MERGEFIELD Att.Notes</w:instrText>
            </w:r>
            <w:r>
              <w:fldChar w:fldCharType="separate"/>
            </w:r>
            <w:r>
              <w:t xml:space="preserve">Een kunstmatige passage ten behoeve van de vistrek bij kunstwerken in wateren. </w:t>
            </w:r>
            <w:r>
              <w:fldChar w:fldCharType="end"/>
            </w:r>
          </w:p>
        </w:tc>
      </w:tr>
      <w:tr w:rsidR="009924B7" w14:paraId="5891C7DD" w14:textId="77777777" w:rsidTr="009924B7">
        <w:tc>
          <w:tcPr>
            <w:tcW w:w="1710" w:type="dxa"/>
            <w:tcBorders>
              <w:top w:val="nil"/>
              <w:left w:val="nil"/>
              <w:bottom w:val="nil"/>
              <w:right w:val="nil"/>
            </w:tcBorders>
          </w:tcPr>
          <w:p w14:paraId="6FD57558" w14:textId="77777777" w:rsidR="009924B7" w:rsidRDefault="009924B7" w:rsidP="009924B7"/>
        </w:tc>
        <w:tc>
          <w:tcPr>
            <w:tcW w:w="2970" w:type="dxa"/>
            <w:tcBorders>
              <w:top w:val="nil"/>
              <w:left w:val="nil"/>
              <w:bottom w:val="nil"/>
              <w:right w:val="nil"/>
            </w:tcBorders>
          </w:tcPr>
          <w:p w14:paraId="6B03AEC5" w14:textId="77777777" w:rsidR="009924B7" w:rsidRDefault="009924B7" w:rsidP="009924B7"/>
        </w:tc>
        <w:tc>
          <w:tcPr>
            <w:tcW w:w="4500" w:type="dxa"/>
            <w:tcBorders>
              <w:top w:val="nil"/>
              <w:left w:val="nil"/>
              <w:bottom w:val="nil"/>
              <w:right w:val="nil"/>
            </w:tcBorders>
          </w:tcPr>
          <w:p w14:paraId="0754BAE0" w14:textId="77777777" w:rsidR="009924B7" w:rsidRDefault="009924B7" w:rsidP="009924B7"/>
        </w:tc>
        <w:bookmarkEnd w:id="1120"/>
      </w:tr>
      <w:bookmarkStart w:id="1121" w:name="BKM_D6267A4B_A0E6_4701_AFC5_A8FB65242EBA"/>
      <w:tr w:rsidR="009924B7" w14:paraId="27710AD3" w14:textId="77777777" w:rsidTr="009924B7">
        <w:tc>
          <w:tcPr>
            <w:tcW w:w="1710" w:type="dxa"/>
            <w:tcBorders>
              <w:top w:val="nil"/>
              <w:left w:val="nil"/>
              <w:bottom w:val="nil"/>
              <w:right w:val="nil"/>
            </w:tcBorders>
          </w:tcPr>
          <w:p w14:paraId="6BAD54B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39875E7" w14:textId="77777777" w:rsidR="009924B7" w:rsidRDefault="009924B7" w:rsidP="009924B7">
            <w:r>
              <w:fldChar w:fldCharType="begin" w:fldLock="1"/>
            </w:r>
            <w:r>
              <w:instrText>MERGEFIELD Att.Name</w:instrText>
            </w:r>
            <w:r>
              <w:fldChar w:fldCharType="separate"/>
            </w:r>
            <w:r>
              <w:t xml:space="preserve">bodemval  </w:t>
            </w:r>
            <w:r>
              <w:fldChar w:fldCharType="end"/>
            </w:r>
          </w:p>
        </w:tc>
        <w:tc>
          <w:tcPr>
            <w:tcW w:w="4500" w:type="dxa"/>
            <w:tcBorders>
              <w:top w:val="nil"/>
              <w:left w:val="nil"/>
              <w:bottom w:val="nil"/>
              <w:right w:val="nil"/>
            </w:tcBorders>
          </w:tcPr>
          <w:p w14:paraId="3AF01561" w14:textId="77777777" w:rsidR="009924B7" w:rsidRDefault="009924B7" w:rsidP="009924B7">
            <w:r>
              <w:fldChar w:fldCharType="begin" w:fldLock="1"/>
            </w:r>
            <w:r>
              <w:instrText>MERGEFIELD Att.Notes</w:instrText>
            </w:r>
            <w:r>
              <w:fldChar w:fldCharType="separate"/>
            </w:r>
            <w:r>
              <w:t>Sprong in de bodem van een waterloop.</w:t>
            </w:r>
            <w:r>
              <w:fldChar w:fldCharType="end"/>
            </w:r>
          </w:p>
        </w:tc>
      </w:tr>
      <w:tr w:rsidR="009924B7" w14:paraId="0D48663D" w14:textId="77777777" w:rsidTr="009924B7">
        <w:tc>
          <w:tcPr>
            <w:tcW w:w="1710" w:type="dxa"/>
            <w:tcBorders>
              <w:top w:val="nil"/>
              <w:left w:val="nil"/>
              <w:bottom w:val="nil"/>
              <w:right w:val="nil"/>
            </w:tcBorders>
          </w:tcPr>
          <w:p w14:paraId="36B8F94D" w14:textId="77777777" w:rsidR="009924B7" w:rsidRDefault="009924B7" w:rsidP="009924B7"/>
        </w:tc>
        <w:tc>
          <w:tcPr>
            <w:tcW w:w="2970" w:type="dxa"/>
            <w:tcBorders>
              <w:top w:val="nil"/>
              <w:left w:val="nil"/>
              <w:bottom w:val="nil"/>
              <w:right w:val="nil"/>
            </w:tcBorders>
          </w:tcPr>
          <w:p w14:paraId="7140BEBC" w14:textId="77777777" w:rsidR="009924B7" w:rsidRDefault="009924B7" w:rsidP="009924B7"/>
        </w:tc>
        <w:tc>
          <w:tcPr>
            <w:tcW w:w="4500" w:type="dxa"/>
            <w:tcBorders>
              <w:top w:val="nil"/>
              <w:left w:val="nil"/>
              <w:bottom w:val="nil"/>
              <w:right w:val="nil"/>
            </w:tcBorders>
          </w:tcPr>
          <w:p w14:paraId="5BE2223D" w14:textId="77777777" w:rsidR="009924B7" w:rsidRDefault="009924B7" w:rsidP="009924B7"/>
        </w:tc>
        <w:bookmarkEnd w:id="1121"/>
      </w:tr>
      <w:bookmarkStart w:id="1122" w:name="BKM_11169AC5_C179_466a_A19E_009522402E63"/>
      <w:tr w:rsidR="009924B7" w14:paraId="7F2BFECE" w14:textId="77777777" w:rsidTr="009924B7">
        <w:tc>
          <w:tcPr>
            <w:tcW w:w="1710" w:type="dxa"/>
            <w:tcBorders>
              <w:top w:val="nil"/>
              <w:left w:val="nil"/>
              <w:bottom w:val="nil"/>
              <w:right w:val="nil"/>
            </w:tcBorders>
          </w:tcPr>
          <w:p w14:paraId="2D86F11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CDC3C1A" w14:textId="77777777" w:rsidR="009924B7" w:rsidRDefault="009924B7" w:rsidP="009924B7">
            <w:r>
              <w:fldChar w:fldCharType="begin" w:fldLock="1"/>
            </w:r>
            <w:r>
              <w:instrText>MERGEFIELD Att.Name</w:instrText>
            </w:r>
            <w:r>
              <w:fldChar w:fldCharType="separate"/>
            </w:r>
            <w:r>
              <w:t xml:space="preserve">coupure </w:t>
            </w:r>
            <w:r>
              <w:fldChar w:fldCharType="end"/>
            </w:r>
          </w:p>
        </w:tc>
        <w:tc>
          <w:tcPr>
            <w:tcW w:w="4500" w:type="dxa"/>
            <w:tcBorders>
              <w:top w:val="nil"/>
              <w:left w:val="nil"/>
              <w:bottom w:val="nil"/>
              <w:right w:val="nil"/>
            </w:tcBorders>
          </w:tcPr>
          <w:p w14:paraId="17FA7A21" w14:textId="77777777" w:rsidR="009924B7" w:rsidRDefault="009924B7" w:rsidP="009924B7">
            <w:r>
              <w:fldChar w:fldCharType="begin" w:fldLock="1"/>
            </w:r>
            <w:r>
              <w:instrText>MERGEFIELD Att.Notes</w:instrText>
            </w:r>
            <w:r>
              <w:fldChar w:fldCharType="separate"/>
            </w:r>
            <w:r>
              <w:t>Een onderbreking in een waterkering voor de doorvoer van een weg of spoorweg, die bij extreme waterstanden afsluitbaar is.</w:t>
            </w:r>
            <w:r>
              <w:fldChar w:fldCharType="end"/>
            </w:r>
          </w:p>
        </w:tc>
      </w:tr>
      <w:tr w:rsidR="009924B7" w14:paraId="7FBCAA02" w14:textId="77777777" w:rsidTr="009924B7">
        <w:tc>
          <w:tcPr>
            <w:tcW w:w="1710" w:type="dxa"/>
            <w:tcBorders>
              <w:top w:val="nil"/>
              <w:left w:val="nil"/>
              <w:bottom w:val="nil"/>
              <w:right w:val="nil"/>
            </w:tcBorders>
          </w:tcPr>
          <w:p w14:paraId="55DB153A" w14:textId="77777777" w:rsidR="009924B7" w:rsidRDefault="009924B7" w:rsidP="009924B7"/>
        </w:tc>
        <w:tc>
          <w:tcPr>
            <w:tcW w:w="2970" w:type="dxa"/>
            <w:tcBorders>
              <w:top w:val="nil"/>
              <w:left w:val="nil"/>
              <w:bottom w:val="nil"/>
              <w:right w:val="nil"/>
            </w:tcBorders>
          </w:tcPr>
          <w:p w14:paraId="50CA3D97" w14:textId="77777777" w:rsidR="009924B7" w:rsidRDefault="009924B7" w:rsidP="009924B7"/>
        </w:tc>
        <w:tc>
          <w:tcPr>
            <w:tcW w:w="4500" w:type="dxa"/>
            <w:tcBorders>
              <w:top w:val="nil"/>
              <w:left w:val="nil"/>
              <w:bottom w:val="nil"/>
              <w:right w:val="nil"/>
            </w:tcBorders>
          </w:tcPr>
          <w:p w14:paraId="79A9BCCB" w14:textId="77777777" w:rsidR="009924B7" w:rsidRDefault="009924B7" w:rsidP="009924B7"/>
        </w:tc>
        <w:bookmarkEnd w:id="1122"/>
      </w:tr>
      <w:bookmarkStart w:id="1123" w:name="BKM_40BECC60_BCAE_491c_B6B6_EA69BB1F0647"/>
      <w:tr w:rsidR="009924B7" w14:paraId="37FF808C" w14:textId="77777777" w:rsidTr="009924B7">
        <w:tc>
          <w:tcPr>
            <w:tcW w:w="1710" w:type="dxa"/>
            <w:tcBorders>
              <w:top w:val="nil"/>
              <w:left w:val="nil"/>
              <w:bottom w:val="nil"/>
              <w:right w:val="nil"/>
            </w:tcBorders>
          </w:tcPr>
          <w:p w14:paraId="03D30F1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F651F3" w14:textId="77777777" w:rsidR="009924B7" w:rsidRDefault="009924B7" w:rsidP="009924B7">
            <w:r>
              <w:fldChar w:fldCharType="begin" w:fldLock="1"/>
            </w:r>
            <w:r>
              <w:instrText>MERGEFIELD Att.Name</w:instrText>
            </w:r>
            <w:r>
              <w:fldChar w:fldCharType="separate"/>
            </w:r>
            <w:r>
              <w:t xml:space="preserve">ponton </w:t>
            </w:r>
            <w:r>
              <w:fldChar w:fldCharType="end"/>
            </w:r>
          </w:p>
        </w:tc>
        <w:tc>
          <w:tcPr>
            <w:tcW w:w="4500" w:type="dxa"/>
            <w:tcBorders>
              <w:top w:val="nil"/>
              <w:left w:val="nil"/>
              <w:bottom w:val="nil"/>
              <w:right w:val="nil"/>
            </w:tcBorders>
          </w:tcPr>
          <w:p w14:paraId="4EB2AF64" w14:textId="77777777" w:rsidR="009924B7" w:rsidRDefault="009924B7" w:rsidP="009924B7">
            <w:r>
              <w:fldChar w:fldCharType="begin" w:fldLock="1"/>
            </w:r>
            <w:r>
              <w:instrText>MERGEFIELD Att.Notes</w:instrText>
            </w:r>
            <w:r>
              <w:fldChar w:fldCharType="separate"/>
            </w:r>
            <w:r>
              <w:t>Drijvende, dichte bak, waarover soms een dek is gelegd.</w:t>
            </w:r>
            <w:r>
              <w:fldChar w:fldCharType="end"/>
            </w:r>
          </w:p>
        </w:tc>
      </w:tr>
      <w:tr w:rsidR="009924B7" w14:paraId="720FF2ED" w14:textId="77777777" w:rsidTr="009924B7">
        <w:tc>
          <w:tcPr>
            <w:tcW w:w="1710" w:type="dxa"/>
            <w:tcBorders>
              <w:top w:val="nil"/>
              <w:left w:val="nil"/>
              <w:bottom w:val="nil"/>
              <w:right w:val="nil"/>
            </w:tcBorders>
          </w:tcPr>
          <w:p w14:paraId="5FF33FF1" w14:textId="77777777" w:rsidR="009924B7" w:rsidRDefault="009924B7" w:rsidP="009924B7"/>
        </w:tc>
        <w:tc>
          <w:tcPr>
            <w:tcW w:w="2970" w:type="dxa"/>
            <w:tcBorders>
              <w:top w:val="nil"/>
              <w:left w:val="nil"/>
              <w:bottom w:val="nil"/>
              <w:right w:val="nil"/>
            </w:tcBorders>
          </w:tcPr>
          <w:p w14:paraId="11E8EC87" w14:textId="77777777" w:rsidR="009924B7" w:rsidRDefault="009924B7" w:rsidP="009924B7"/>
        </w:tc>
        <w:tc>
          <w:tcPr>
            <w:tcW w:w="4500" w:type="dxa"/>
            <w:tcBorders>
              <w:top w:val="nil"/>
              <w:left w:val="nil"/>
              <w:bottom w:val="nil"/>
              <w:right w:val="nil"/>
            </w:tcBorders>
          </w:tcPr>
          <w:p w14:paraId="2FC6A0B4" w14:textId="77777777" w:rsidR="009924B7" w:rsidRDefault="009924B7" w:rsidP="009924B7"/>
        </w:tc>
        <w:bookmarkEnd w:id="1123"/>
      </w:tr>
      <w:bookmarkStart w:id="1124" w:name="BKM_4D86ABB8_8B09_4b05_BAFF_5DC593EE15CB"/>
      <w:tr w:rsidR="009924B7" w14:paraId="1C934164" w14:textId="77777777" w:rsidTr="009924B7">
        <w:tc>
          <w:tcPr>
            <w:tcW w:w="1710" w:type="dxa"/>
            <w:tcBorders>
              <w:top w:val="nil"/>
              <w:left w:val="nil"/>
              <w:bottom w:val="nil"/>
              <w:right w:val="nil"/>
            </w:tcBorders>
          </w:tcPr>
          <w:p w14:paraId="68E7709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1D86DA3" w14:textId="77777777" w:rsidR="009924B7" w:rsidRDefault="009924B7" w:rsidP="009924B7">
            <w:r>
              <w:fldChar w:fldCharType="begin" w:fldLock="1"/>
            </w:r>
            <w:r>
              <w:instrText>MERGEFIELD Att.Name</w:instrText>
            </w:r>
            <w:r>
              <w:fldChar w:fldCharType="separate"/>
            </w:r>
            <w:r>
              <w:t xml:space="preserve">voorde </w:t>
            </w:r>
            <w:r>
              <w:fldChar w:fldCharType="end"/>
            </w:r>
          </w:p>
        </w:tc>
        <w:tc>
          <w:tcPr>
            <w:tcW w:w="4500" w:type="dxa"/>
            <w:tcBorders>
              <w:top w:val="nil"/>
              <w:left w:val="nil"/>
              <w:bottom w:val="nil"/>
              <w:right w:val="nil"/>
            </w:tcBorders>
          </w:tcPr>
          <w:p w14:paraId="36F2D2F1" w14:textId="77777777" w:rsidR="009924B7" w:rsidRDefault="009924B7" w:rsidP="009924B7">
            <w:r>
              <w:fldChar w:fldCharType="begin" w:fldLock="1"/>
            </w:r>
            <w:r>
              <w:instrText>MERGEFIELD Att.Notes</w:instrText>
            </w:r>
            <w:r>
              <w:fldChar w:fldCharType="separate"/>
            </w:r>
            <w:r>
              <w:t xml:space="preserve">Een doorwaadbare, doorgaans verharde, plaats </w:t>
            </w:r>
            <w:r>
              <w:lastRenderedPageBreak/>
              <w:t xml:space="preserve">in de waterloop, die dient voor de oversteek van die waterloop. </w:t>
            </w:r>
            <w:r>
              <w:fldChar w:fldCharType="end"/>
            </w:r>
          </w:p>
        </w:tc>
      </w:tr>
      <w:tr w:rsidR="009924B7" w14:paraId="725BED56" w14:textId="77777777" w:rsidTr="009924B7">
        <w:tc>
          <w:tcPr>
            <w:tcW w:w="1710" w:type="dxa"/>
            <w:tcBorders>
              <w:top w:val="nil"/>
              <w:left w:val="nil"/>
              <w:bottom w:val="nil"/>
              <w:right w:val="nil"/>
            </w:tcBorders>
          </w:tcPr>
          <w:p w14:paraId="58406B00" w14:textId="77777777" w:rsidR="009924B7" w:rsidRDefault="009924B7" w:rsidP="009924B7"/>
        </w:tc>
        <w:tc>
          <w:tcPr>
            <w:tcW w:w="2970" w:type="dxa"/>
            <w:tcBorders>
              <w:top w:val="nil"/>
              <w:left w:val="nil"/>
              <w:bottom w:val="nil"/>
              <w:right w:val="nil"/>
            </w:tcBorders>
          </w:tcPr>
          <w:p w14:paraId="3A55B864" w14:textId="77777777" w:rsidR="009924B7" w:rsidRDefault="009924B7" w:rsidP="009924B7"/>
        </w:tc>
        <w:tc>
          <w:tcPr>
            <w:tcW w:w="4500" w:type="dxa"/>
            <w:tcBorders>
              <w:top w:val="nil"/>
              <w:left w:val="nil"/>
              <w:bottom w:val="nil"/>
              <w:right w:val="nil"/>
            </w:tcBorders>
          </w:tcPr>
          <w:p w14:paraId="058FA28F" w14:textId="77777777" w:rsidR="009924B7" w:rsidRDefault="009924B7" w:rsidP="009924B7"/>
        </w:tc>
        <w:bookmarkEnd w:id="1124"/>
      </w:tr>
      <w:bookmarkStart w:id="1125" w:name="BKM_10BF87AA_435A_44f3_B59B_BF714F41A8BA"/>
      <w:tr w:rsidR="009924B7" w14:paraId="7D974450" w14:textId="77777777" w:rsidTr="009924B7">
        <w:tc>
          <w:tcPr>
            <w:tcW w:w="1710" w:type="dxa"/>
            <w:tcBorders>
              <w:top w:val="nil"/>
              <w:left w:val="nil"/>
              <w:bottom w:val="nil"/>
              <w:right w:val="nil"/>
            </w:tcBorders>
          </w:tcPr>
          <w:p w14:paraId="4BACEE9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449AB03" w14:textId="77777777" w:rsidR="009924B7" w:rsidRDefault="009924B7" w:rsidP="009924B7">
            <w:r>
              <w:fldChar w:fldCharType="begin" w:fldLock="1"/>
            </w:r>
            <w:r>
              <w:instrText>MERGEFIELD Att.Name</w:instrText>
            </w:r>
            <w:r>
              <w:fldChar w:fldCharType="separate"/>
            </w:r>
            <w:r>
              <w:t xml:space="preserve">hoogspanningsmast </w:t>
            </w:r>
            <w:r>
              <w:fldChar w:fldCharType="end"/>
            </w:r>
          </w:p>
        </w:tc>
        <w:tc>
          <w:tcPr>
            <w:tcW w:w="4500" w:type="dxa"/>
            <w:tcBorders>
              <w:top w:val="nil"/>
              <w:left w:val="nil"/>
              <w:bottom w:val="nil"/>
              <w:right w:val="nil"/>
            </w:tcBorders>
          </w:tcPr>
          <w:p w14:paraId="5932669C" w14:textId="77777777" w:rsidR="009924B7" w:rsidRDefault="009924B7" w:rsidP="009924B7">
            <w:r>
              <w:fldChar w:fldCharType="begin" w:fldLock="1"/>
            </w:r>
            <w:r>
              <w:instrText>MERGEFIELD Att.Notes</w:instrText>
            </w:r>
            <w:r>
              <w:fldChar w:fldCharType="separate"/>
            </w:r>
            <w:r>
              <w:t>Metalen mast of stellage ter ondersteuning van geleidedraden voor het transport van elektriciteit met een hoog voltage.</w:t>
            </w:r>
            <w:r>
              <w:fldChar w:fldCharType="end"/>
            </w:r>
          </w:p>
        </w:tc>
      </w:tr>
      <w:tr w:rsidR="009924B7" w14:paraId="2DB419FC" w14:textId="77777777" w:rsidTr="009924B7">
        <w:tc>
          <w:tcPr>
            <w:tcW w:w="1710" w:type="dxa"/>
            <w:tcBorders>
              <w:top w:val="nil"/>
              <w:left w:val="nil"/>
              <w:bottom w:val="nil"/>
              <w:right w:val="nil"/>
            </w:tcBorders>
          </w:tcPr>
          <w:p w14:paraId="2F24A281" w14:textId="77777777" w:rsidR="009924B7" w:rsidRDefault="009924B7" w:rsidP="009924B7"/>
        </w:tc>
        <w:tc>
          <w:tcPr>
            <w:tcW w:w="2970" w:type="dxa"/>
            <w:tcBorders>
              <w:top w:val="nil"/>
              <w:left w:val="nil"/>
              <w:bottom w:val="nil"/>
              <w:right w:val="nil"/>
            </w:tcBorders>
          </w:tcPr>
          <w:p w14:paraId="2B7B08DB" w14:textId="77777777" w:rsidR="009924B7" w:rsidRDefault="009924B7" w:rsidP="009924B7"/>
        </w:tc>
        <w:tc>
          <w:tcPr>
            <w:tcW w:w="4500" w:type="dxa"/>
            <w:tcBorders>
              <w:top w:val="nil"/>
              <w:left w:val="nil"/>
              <w:bottom w:val="nil"/>
              <w:right w:val="nil"/>
            </w:tcBorders>
          </w:tcPr>
          <w:p w14:paraId="2A0F72CE" w14:textId="77777777" w:rsidR="009924B7" w:rsidRDefault="009924B7" w:rsidP="009924B7"/>
        </w:tc>
        <w:bookmarkEnd w:id="1125"/>
      </w:tr>
      <w:bookmarkStart w:id="1126" w:name="BKM_57730385_1BD5_4393_9A35_9CB91B2A77F5"/>
      <w:tr w:rsidR="009924B7" w14:paraId="4D998214" w14:textId="77777777" w:rsidTr="009924B7">
        <w:tc>
          <w:tcPr>
            <w:tcW w:w="1710" w:type="dxa"/>
            <w:tcBorders>
              <w:top w:val="nil"/>
              <w:left w:val="nil"/>
              <w:bottom w:val="nil"/>
              <w:right w:val="nil"/>
            </w:tcBorders>
          </w:tcPr>
          <w:p w14:paraId="7155A78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E088463" w14:textId="77777777" w:rsidR="009924B7" w:rsidRDefault="009924B7" w:rsidP="009924B7">
            <w:r>
              <w:fldChar w:fldCharType="begin" w:fldLock="1"/>
            </w:r>
            <w:r>
              <w:instrText>MERGEFIELD Att.Name</w:instrText>
            </w:r>
            <w:r>
              <w:fldChar w:fldCharType="separate"/>
            </w:r>
            <w:r>
              <w:t xml:space="preserve">gemaal </w:t>
            </w:r>
            <w:r>
              <w:fldChar w:fldCharType="end"/>
            </w:r>
          </w:p>
        </w:tc>
        <w:tc>
          <w:tcPr>
            <w:tcW w:w="4500" w:type="dxa"/>
            <w:tcBorders>
              <w:top w:val="nil"/>
              <w:left w:val="nil"/>
              <w:bottom w:val="nil"/>
              <w:right w:val="nil"/>
            </w:tcBorders>
          </w:tcPr>
          <w:p w14:paraId="27CBB989" w14:textId="77777777" w:rsidR="009924B7" w:rsidRDefault="009924B7" w:rsidP="009924B7">
            <w:r>
              <w:fldChar w:fldCharType="begin" w:fldLock="1"/>
            </w:r>
            <w:r>
              <w:instrText>MERGEFIELD Att.Notes</w:instrText>
            </w:r>
            <w:r>
              <w:fldChar w:fldCharType="separate"/>
            </w:r>
            <w:r>
              <w:t>Een kunstwerk in principe bedoeld om water van een laag peil naar een hoog peil te brengen</w:t>
            </w:r>
            <w:r>
              <w:fldChar w:fldCharType="end"/>
            </w:r>
          </w:p>
        </w:tc>
      </w:tr>
      <w:tr w:rsidR="009924B7" w14:paraId="6FAA84F3" w14:textId="77777777" w:rsidTr="009924B7">
        <w:tc>
          <w:tcPr>
            <w:tcW w:w="1710" w:type="dxa"/>
            <w:tcBorders>
              <w:top w:val="nil"/>
              <w:left w:val="nil"/>
              <w:bottom w:val="nil"/>
              <w:right w:val="nil"/>
            </w:tcBorders>
          </w:tcPr>
          <w:p w14:paraId="152013C8" w14:textId="77777777" w:rsidR="009924B7" w:rsidRDefault="009924B7" w:rsidP="009924B7"/>
        </w:tc>
        <w:tc>
          <w:tcPr>
            <w:tcW w:w="2970" w:type="dxa"/>
            <w:tcBorders>
              <w:top w:val="nil"/>
              <w:left w:val="nil"/>
              <w:bottom w:val="nil"/>
              <w:right w:val="nil"/>
            </w:tcBorders>
          </w:tcPr>
          <w:p w14:paraId="0AA3A352" w14:textId="77777777" w:rsidR="009924B7" w:rsidRDefault="009924B7" w:rsidP="009924B7"/>
        </w:tc>
        <w:tc>
          <w:tcPr>
            <w:tcW w:w="4500" w:type="dxa"/>
            <w:tcBorders>
              <w:top w:val="nil"/>
              <w:left w:val="nil"/>
              <w:bottom w:val="nil"/>
              <w:right w:val="nil"/>
            </w:tcBorders>
          </w:tcPr>
          <w:p w14:paraId="42BD3517" w14:textId="77777777" w:rsidR="009924B7" w:rsidRDefault="009924B7" w:rsidP="009924B7"/>
        </w:tc>
        <w:bookmarkEnd w:id="1126"/>
      </w:tr>
      <w:bookmarkStart w:id="1127" w:name="BKM_8F9082F7_B18C_4ea2_A8DA_7755B9F708BE"/>
      <w:tr w:rsidR="009924B7" w14:paraId="7F8707CC" w14:textId="77777777" w:rsidTr="009924B7">
        <w:tc>
          <w:tcPr>
            <w:tcW w:w="1710" w:type="dxa"/>
            <w:tcBorders>
              <w:top w:val="nil"/>
              <w:left w:val="nil"/>
              <w:bottom w:val="nil"/>
              <w:right w:val="nil"/>
            </w:tcBorders>
          </w:tcPr>
          <w:p w14:paraId="7BBB570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D07D328" w14:textId="77777777" w:rsidR="009924B7" w:rsidRDefault="009924B7" w:rsidP="009924B7">
            <w:r>
              <w:fldChar w:fldCharType="begin" w:fldLock="1"/>
            </w:r>
            <w:r>
              <w:instrText>MERGEFIELD Att.Name</w:instrText>
            </w:r>
            <w:r>
              <w:fldChar w:fldCharType="separate"/>
            </w:r>
            <w:r>
              <w:t xml:space="preserve">perron </w:t>
            </w:r>
            <w:r>
              <w:fldChar w:fldCharType="end"/>
            </w:r>
          </w:p>
        </w:tc>
        <w:tc>
          <w:tcPr>
            <w:tcW w:w="4500" w:type="dxa"/>
            <w:tcBorders>
              <w:top w:val="nil"/>
              <w:left w:val="nil"/>
              <w:bottom w:val="nil"/>
              <w:right w:val="nil"/>
            </w:tcBorders>
          </w:tcPr>
          <w:p w14:paraId="103C975A" w14:textId="77777777" w:rsidR="009924B7" w:rsidRDefault="009924B7" w:rsidP="009924B7">
            <w:r>
              <w:fldChar w:fldCharType="begin" w:fldLock="1"/>
            </w:r>
            <w:r>
              <w:instrText>MERGEFIELD Att.Notes</w:instrText>
            </w:r>
            <w:r>
              <w:fldChar w:fldCharType="separate"/>
            </w:r>
            <w:r>
              <w:t xml:space="preserve">Verhoogde constructie langs een spoorrail of tramrail voor het in- en uitstappen van passagiers of voor het laden en lossen van goederen. </w:t>
            </w:r>
            <w:r>
              <w:fldChar w:fldCharType="end"/>
            </w:r>
          </w:p>
        </w:tc>
      </w:tr>
      <w:tr w:rsidR="009924B7" w14:paraId="72968FD9" w14:textId="77777777" w:rsidTr="009924B7">
        <w:tc>
          <w:tcPr>
            <w:tcW w:w="1710" w:type="dxa"/>
            <w:tcBorders>
              <w:top w:val="nil"/>
              <w:left w:val="nil"/>
              <w:bottom w:val="nil"/>
              <w:right w:val="nil"/>
            </w:tcBorders>
          </w:tcPr>
          <w:p w14:paraId="7A430E79" w14:textId="77777777" w:rsidR="009924B7" w:rsidRDefault="009924B7" w:rsidP="009924B7"/>
        </w:tc>
        <w:tc>
          <w:tcPr>
            <w:tcW w:w="2970" w:type="dxa"/>
            <w:tcBorders>
              <w:top w:val="nil"/>
              <w:left w:val="nil"/>
              <w:bottom w:val="nil"/>
              <w:right w:val="nil"/>
            </w:tcBorders>
          </w:tcPr>
          <w:p w14:paraId="798F316A" w14:textId="77777777" w:rsidR="009924B7" w:rsidRDefault="009924B7" w:rsidP="009924B7"/>
        </w:tc>
        <w:tc>
          <w:tcPr>
            <w:tcW w:w="4500" w:type="dxa"/>
            <w:tcBorders>
              <w:top w:val="nil"/>
              <w:left w:val="nil"/>
              <w:bottom w:val="nil"/>
              <w:right w:val="nil"/>
            </w:tcBorders>
          </w:tcPr>
          <w:p w14:paraId="05679A49" w14:textId="77777777" w:rsidR="009924B7" w:rsidRDefault="009924B7" w:rsidP="009924B7"/>
        </w:tc>
        <w:bookmarkEnd w:id="1127"/>
      </w:tr>
      <w:bookmarkStart w:id="1128" w:name="BKM_97052753_B91D_4724_9156_C01384256C05"/>
      <w:tr w:rsidR="009924B7" w14:paraId="4B7960A0" w14:textId="77777777" w:rsidTr="009924B7">
        <w:tc>
          <w:tcPr>
            <w:tcW w:w="1710" w:type="dxa"/>
            <w:tcBorders>
              <w:top w:val="nil"/>
              <w:left w:val="nil"/>
              <w:bottom w:val="nil"/>
              <w:right w:val="nil"/>
            </w:tcBorders>
          </w:tcPr>
          <w:p w14:paraId="151973E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C80AA0F" w14:textId="77777777" w:rsidR="009924B7" w:rsidRDefault="009924B7" w:rsidP="009924B7">
            <w:r>
              <w:fldChar w:fldCharType="begin" w:fldLock="1"/>
            </w:r>
            <w:r>
              <w:instrText>MERGEFIELD Att.Name</w:instrText>
            </w:r>
            <w:r>
              <w:fldChar w:fldCharType="separate"/>
            </w:r>
            <w:r>
              <w:t xml:space="preserve">sluis </w:t>
            </w:r>
            <w:r>
              <w:fldChar w:fldCharType="end"/>
            </w:r>
          </w:p>
        </w:tc>
        <w:tc>
          <w:tcPr>
            <w:tcW w:w="4500" w:type="dxa"/>
            <w:tcBorders>
              <w:top w:val="nil"/>
              <w:left w:val="nil"/>
              <w:bottom w:val="nil"/>
              <w:right w:val="nil"/>
            </w:tcBorders>
          </w:tcPr>
          <w:p w14:paraId="3F08B0F4" w14:textId="77777777" w:rsidR="009924B7" w:rsidRDefault="009924B7" w:rsidP="009924B7">
            <w:r>
              <w:fldChar w:fldCharType="begin" w:fldLock="1"/>
            </w:r>
            <w:r>
              <w:instrText>MERGEFIELD Att.Notes</w:instrText>
            </w:r>
            <w:r>
              <w:fldChar w:fldCharType="separate"/>
            </w:r>
            <w:r>
              <w:t xml:space="preserve">Een kunstmatige, beweegbare waterkering die de verbinding tussen twee wateren kan afsluiten of openstellen en daartoe van deuren of schuiven is voorzien. </w:t>
            </w:r>
            <w:r>
              <w:fldChar w:fldCharType="end"/>
            </w:r>
          </w:p>
        </w:tc>
      </w:tr>
      <w:tr w:rsidR="009924B7" w14:paraId="4633A660" w14:textId="77777777" w:rsidTr="009924B7">
        <w:tc>
          <w:tcPr>
            <w:tcW w:w="1710" w:type="dxa"/>
            <w:tcBorders>
              <w:top w:val="nil"/>
              <w:left w:val="nil"/>
              <w:bottom w:val="nil"/>
              <w:right w:val="nil"/>
            </w:tcBorders>
          </w:tcPr>
          <w:p w14:paraId="0A7CA7C1" w14:textId="77777777" w:rsidR="009924B7" w:rsidRDefault="009924B7" w:rsidP="009924B7"/>
        </w:tc>
        <w:tc>
          <w:tcPr>
            <w:tcW w:w="2970" w:type="dxa"/>
            <w:tcBorders>
              <w:top w:val="nil"/>
              <w:left w:val="nil"/>
              <w:bottom w:val="nil"/>
              <w:right w:val="nil"/>
            </w:tcBorders>
          </w:tcPr>
          <w:p w14:paraId="6B3C517B" w14:textId="77777777" w:rsidR="009924B7" w:rsidRDefault="009924B7" w:rsidP="009924B7"/>
        </w:tc>
        <w:tc>
          <w:tcPr>
            <w:tcW w:w="4500" w:type="dxa"/>
            <w:tcBorders>
              <w:top w:val="nil"/>
              <w:left w:val="nil"/>
              <w:bottom w:val="nil"/>
              <w:right w:val="nil"/>
            </w:tcBorders>
          </w:tcPr>
          <w:p w14:paraId="040EC8A2" w14:textId="77777777" w:rsidR="009924B7" w:rsidRDefault="009924B7" w:rsidP="009924B7"/>
        </w:tc>
        <w:bookmarkEnd w:id="1128"/>
      </w:tr>
      <w:bookmarkStart w:id="1129" w:name="BKM_EB48C4AE_664C_4a4f_B5B0_84B37AB42E66"/>
      <w:tr w:rsidR="009924B7" w14:paraId="71390F33" w14:textId="77777777" w:rsidTr="009924B7">
        <w:tc>
          <w:tcPr>
            <w:tcW w:w="1710" w:type="dxa"/>
            <w:tcBorders>
              <w:top w:val="nil"/>
              <w:left w:val="nil"/>
              <w:bottom w:val="nil"/>
              <w:right w:val="nil"/>
            </w:tcBorders>
          </w:tcPr>
          <w:p w14:paraId="46827B3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6BD5AED" w14:textId="77777777" w:rsidR="009924B7" w:rsidRDefault="009924B7" w:rsidP="009924B7">
            <w:r>
              <w:fldChar w:fldCharType="begin" w:fldLock="1"/>
            </w:r>
            <w:r>
              <w:instrText>MERGEFIELD Att.Name</w:instrText>
            </w:r>
            <w:r>
              <w:fldChar w:fldCharType="separate"/>
            </w:r>
            <w:r>
              <w:t xml:space="preserve">strekdam </w:t>
            </w:r>
            <w:r>
              <w:fldChar w:fldCharType="end"/>
            </w:r>
          </w:p>
        </w:tc>
        <w:tc>
          <w:tcPr>
            <w:tcW w:w="4500" w:type="dxa"/>
            <w:tcBorders>
              <w:top w:val="nil"/>
              <w:left w:val="nil"/>
              <w:bottom w:val="nil"/>
              <w:right w:val="nil"/>
            </w:tcBorders>
          </w:tcPr>
          <w:p w14:paraId="7955F230" w14:textId="77777777" w:rsidR="009924B7" w:rsidRDefault="009924B7" w:rsidP="009924B7">
            <w:r>
              <w:fldChar w:fldCharType="begin" w:fldLock="1"/>
            </w:r>
            <w:r>
              <w:instrText>MERGEFIELD Att.Notes</w:instrText>
            </w:r>
            <w:r>
              <w:fldChar w:fldCharType="separate"/>
            </w:r>
            <w:r>
              <w:t xml:space="preserve">Constructie in het water ter verdediging van de kust/oever. </w:t>
            </w:r>
            <w:r>
              <w:fldChar w:fldCharType="end"/>
            </w:r>
          </w:p>
        </w:tc>
      </w:tr>
      <w:tr w:rsidR="009924B7" w14:paraId="55D9EE6D" w14:textId="77777777" w:rsidTr="009924B7">
        <w:tc>
          <w:tcPr>
            <w:tcW w:w="1710" w:type="dxa"/>
            <w:tcBorders>
              <w:top w:val="nil"/>
              <w:left w:val="nil"/>
              <w:bottom w:val="nil"/>
              <w:right w:val="nil"/>
            </w:tcBorders>
          </w:tcPr>
          <w:p w14:paraId="350909CB" w14:textId="77777777" w:rsidR="009924B7" w:rsidRDefault="009924B7" w:rsidP="009924B7"/>
        </w:tc>
        <w:tc>
          <w:tcPr>
            <w:tcW w:w="2970" w:type="dxa"/>
            <w:tcBorders>
              <w:top w:val="nil"/>
              <w:left w:val="nil"/>
              <w:bottom w:val="nil"/>
              <w:right w:val="nil"/>
            </w:tcBorders>
          </w:tcPr>
          <w:p w14:paraId="36C98ABC" w14:textId="77777777" w:rsidR="009924B7" w:rsidRDefault="009924B7" w:rsidP="009924B7"/>
        </w:tc>
        <w:tc>
          <w:tcPr>
            <w:tcW w:w="4500" w:type="dxa"/>
            <w:tcBorders>
              <w:top w:val="nil"/>
              <w:left w:val="nil"/>
              <w:bottom w:val="nil"/>
              <w:right w:val="nil"/>
            </w:tcBorders>
          </w:tcPr>
          <w:p w14:paraId="6CDC2DE7" w14:textId="77777777" w:rsidR="009924B7" w:rsidRDefault="009924B7" w:rsidP="009924B7"/>
        </w:tc>
        <w:bookmarkEnd w:id="1129"/>
      </w:tr>
      <w:bookmarkStart w:id="1130" w:name="BKM_F33674C4_3F2D_4023_9B8D_93145BA555E8"/>
      <w:tr w:rsidR="009924B7" w14:paraId="477F4168" w14:textId="77777777" w:rsidTr="009924B7">
        <w:tc>
          <w:tcPr>
            <w:tcW w:w="1710" w:type="dxa"/>
            <w:tcBorders>
              <w:top w:val="nil"/>
              <w:left w:val="nil"/>
              <w:bottom w:val="nil"/>
              <w:right w:val="nil"/>
            </w:tcBorders>
          </w:tcPr>
          <w:p w14:paraId="249CC10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CA55BC5" w14:textId="77777777" w:rsidR="009924B7" w:rsidRDefault="009924B7" w:rsidP="009924B7">
            <w:r>
              <w:fldChar w:fldCharType="begin" w:fldLock="1"/>
            </w:r>
            <w:r>
              <w:instrText>MERGEFIELD Att.Name</w:instrText>
            </w:r>
            <w:r>
              <w:fldChar w:fldCharType="separate"/>
            </w:r>
            <w:r>
              <w:t xml:space="preserve">steiger </w:t>
            </w:r>
            <w:r>
              <w:fldChar w:fldCharType="end"/>
            </w:r>
          </w:p>
        </w:tc>
        <w:tc>
          <w:tcPr>
            <w:tcW w:w="4500" w:type="dxa"/>
            <w:tcBorders>
              <w:top w:val="nil"/>
              <w:left w:val="nil"/>
              <w:bottom w:val="nil"/>
              <w:right w:val="nil"/>
            </w:tcBorders>
          </w:tcPr>
          <w:p w14:paraId="5EBE5993" w14:textId="77777777" w:rsidR="009924B7" w:rsidRDefault="009924B7" w:rsidP="009924B7">
            <w:r>
              <w:fldChar w:fldCharType="begin" w:fldLock="1"/>
            </w:r>
            <w:r>
              <w:instrText>MERGEFIELD Att.Notes</w:instrText>
            </w:r>
            <w:r>
              <w:fldChar w:fldCharType="separate"/>
            </w:r>
            <w:r>
              <w:t>Vaste (niet drijvende) waterbouwkundige constructie voor het aanleggen van schepen en bedoeld om deze schepen vanaf de wal te laden en te lossen.</w:t>
            </w:r>
            <w:r>
              <w:fldChar w:fldCharType="end"/>
            </w:r>
          </w:p>
        </w:tc>
      </w:tr>
      <w:tr w:rsidR="009924B7" w14:paraId="405FE34C" w14:textId="77777777" w:rsidTr="009924B7">
        <w:tc>
          <w:tcPr>
            <w:tcW w:w="1710" w:type="dxa"/>
            <w:tcBorders>
              <w:top w:val="nil"/>
              <w:left w:val="nil"/>
              <w:bottom w:val="nil"/>
              <w:right w:val="nil"/>
            </w:tcBorders>
          </w:tcPr>
          <w:p w14:paraId="77FD06EC" w14:textId="77777777" w:rsidR="009924B7" w:rsidRDefault="009924B7" w:rsidP="009924B7"/>
        </w:tc>
        <w:tc>
          <w:tcPr>
            <w:tcW w:w="2970" w:type="dxa"/>
            <w:tcBorders>
              <w:top w:val="nil"/>
              <w:left w:val="nil"/>
              <w:bottom w:val="nil"/>
              <w:right w:val="nil"/>
            </w:tcBorders>
          </w:tcPr>
          <w:p w14:paraId="40FF8B43" w14:textId="77777777" w:rsidR="009924B7" w:rsidRDefault="009924B7" w:rsidP="009924B7"/>
        </w:tc>
        <w:tc>
          <w:tcPr>
            <w:tcW w:w="4500" w:type="dxa"/>
            <w:tcBorders>
              <w:top w:val="nil"/>
              <w:left w:val="nil"/>
              <w:bottom w:val="nil"/>
              <w:right w:val="nil"/>
            </w:tcBorders>
          </w:tcPr>
          <w:p w14:paraId="268E6906" w14:textId="77777777" w:rsidR="009924B7" w:rsidRDefault="009924B7" w:rsidP="009924B7"/>
        </w:tc>
        <w:bookmarkEnd w:id="1130"/>
      </w:tr>
      <w:bookmarkStart w:id="1131" w:name="BKM_80429AC4_D914_4181_B525_AE9C4BD6EB19"/>
      <w:tr w:rsidR="009924B7" w14:paraId="466FF14B" w14:textId="77777777" w:rsidTr="009924B7">
        <w:tc>
          <w:tcPr>
            <w:tcW w:w="1710" w:type="dxa"/>
            <w:tcBorders>
              <w:top w:val="nil"/>
              <w:left w:val="nil"/>
              <w:bottom w:val="nil"/>
              <w:right w:val="nil"/>
            </w:tcBorders>
          </w:tcPr>
          <w:p w14:paraId="399FA57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C9B8B51" w14:textId="77777777" w:rsidR="009924B7" w:rsidRDefault="009924B7" w:rsidP="009924B7">
            <w:r>
              <w:fldChar w:fldCharType="begin" w:fldLock="1"/>
            </w:r>
            <w:r>
              <w:instrText>MERGEFIELD Att.Name</w:instrText>
            </w:r>
            <w:r>
              <w:fldChar w:fldCharType="separate"/>
            </w:r>
            <w:r>
              <w:t xml:space="preserve">stuw </w:t>
            </w:r>
            <w:r>
              <w:fldChar w:fldCharType="end"/>
            </w:r>
          </w:p>
        </w:tc>
        <w:tc>
          <w:tcPr>
            <w:tcW w:w="4500" w:type="dxa"/>
            <w:tcBorders>
              <w:top w:val="nil"/>
              <w:left w:val="nil"/>
              <w:bottom w:val="nil"/>
              <w:right w:val="nil"/>
            </w:tcBorders>
          </w:tcPr>
          <w:p w14:paraId="363C6809" w14:textId="77777777" w:rsidR="009924B7" w:rsidRDefault="009924B7" w:rsidP="009924B7">
            <w:r>
              <w:fldChar w:fldCharType="begin" w:fldLock="1"/>
            </w:r>
            <w:r>
              <w:instrText>MERGEFIELD Att.Notes</w:instrText>
            </w:r>
            <w:r>
              <w:fldChar w:fldCharType="separate"/>
            </w:r>
            <w:r>
              <w:t>Een constructie met een vaste drempel of een beweegbare klep, die dient om de waterstand boven- en benedenstrooms te regelen.</w:t>
            </w:r>
            <w:r>
              <w:fldChar w:fldCharType="end"/>
            </w:r>
          </w:p>
        </w:tc>
      </w:tr>
      <w:tr w:rsidR="009924B7" w14:paraId="5CFA5F38" w14:textId="77777777" w:rsidTr="009924B7">
        <w:tc>
          <w:tcPr>
            <w:tcW w:w="1710" w:type="dxa"/>
            <w:tcBorders>
              <w:top w:val="nil"/>
              <w:left w:val="nil"/>
              <w:bottom w:val="nil"/>
              <w:right w:val="nil"/>
            </w:tcBorders>
          </w:tcPr>
          <w:p w14:paraId="4F88A3C9" w14:textId="77777777" w:rsidR="009924B7" w:rsidRDefault="009924B7" w:rsidP="009924B7"/>
        </w:tc>
        <w:tc>
          <w:tcPr>
            <w:tcW w:w="2970" w:type="dxa"/>
            <w:tcBorders>
              <w:top w:val="nil"/>
              <w:left w:val="nil"/>
              <w:bottom w:val="nil"/>
              <w:right w:val="nil"/>
            </w:tcBorders>
          </w:tcPr>
          <w:p w14:paraId="4800322E" w14:textId="77777777" w:rsidR="009924B7" w:rsidRDefault="009924B7" w:rsidP="009924B7"/>
        </w:tc>
        <w:tc>
          <w:tcPr>
            <w:tcW w:w="4500" w:type="dxa"/>
            <w:tcBorders>
              <w:top w:val="nil"/>
              <w:left w:val="nil"/>
              <w:bottom w:val="nil"/>
              <w:right w:val="nil"/>
            </w:tcBorders>
          </w:tcPr>
          <w:p w14:paraId="4A91F896" w14:textId="77777777" w:rsidR="009924B7" w:rsidRDefault="009924B7" w:rsidP="009924B7"/>
        </w:tc>
        <w:bookmarkEnd w:id="1131"/>
      </w:tr>
      <w:bookmarkEnd w:id="1115"/>
    </w:tbl>
    <w:p w14:paraId="0C23C130" w14:textId="69C2AA4B" w:rsidR="009924B7" w:rsidRDefault="009924B7" w:rsidP="009924B7">
      <w:pPr>
        <w:rPr>
          <w:u w:color="000000"/>
        </w:rPr>
      </w:pPr>
    </w:p>
    <w:p w14:paraId="6C0BF242" w14:textId="77777777" w:rsidR="009924B7" w:rsidRDefault="009924B7">
      <w:pPr>
        <w:contextualSpacing w:val="0"/>
        <w:rPr>
          <w:u w:color="000000"/>
        </w:rPr>
      </w:pPr>
      <w:r>
        <w:rPr>
          <w:u w:color="000000"/>
        </w:rPr>
        <w:br w:type="page"/>
      </w:r>
    </w:p>
    <w:bookmarkStart w:id="1132" w:name="BKM_587CF5D6_8528_45ed_9AA0_8E446F48B71F"/>
    <w:p w14:paraId="52B6F9BF"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9924B7">
        <w:instrText>MERGEFIELD Element.Name</w:instrText>
      </w:r>
      <w:r>
        <w:fldChar w:fldCharType="separate"/>
      </w:r>
      <w:r w:rsidRPr="009924B7">
        <w:t>typering</w:t>
      </w:r>
      <w:r>
        <w:t xml:space="preserve"> inrichtingselement plus</w:t>
      </w:r>
      <w:r>
        <w:fldChar w:fldCharType="end"/>
      </w:r>
    </w:p>
    <w:p w14:paraId="5097EDC7"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9465198" w14:textId="77777777" w:rsidTr="009924B7">
        <w:trPr>
          <w:trHeight w:val="230"/>
        </w:trPr>
        <w:tc>
          <w:tcPr>
            <w:tcW w:w="1710" w:type="dxa"/>
            <w:tcBorders>
              <w:top w:val="nil"/>
              <w:left w:val="nil"/>
              <w:bottom w:val="nil"/>
              <w:right w:val="nil"/>
            </w:tcBorders>
          </w:tcPr>
          <w:p w14:paraId="6F89B984" w14:textId="77777777" w:rsidR="009924B7" w:rsidRDefault="009924B7" w:rsidP="009924B7">
            <w:r>
              <w:rPr>
                <w:b/>
                <w:bCs/>
              </w:rPr>
              <w:t>Definitie</w:t>
            </w:r>
          </w:p>
        </w:tc>
        <w:tc>
          <w:tcPr>
            <w:tcW w:w="7650" w:type="dxa"/>
            <w:tcBorders>
              <w:top w:val="nil"/>
              <w:left w:val="nil"/>
              <w:bottom w:val="nil"/>
              <w:right w:val="nil"/>
            </w:tcBorders>
          </w:tcPr>
          <w:p w14:paraId="119EEF12" w14:textId="77777777" w:rsidR="009924B7" w:rsidRDefault="009924B7" w:rsidP="009924B7">
            <w:r>
              <w:fldChar w:fldCharType="begin" w:fldLock="1"/>
            </w:r>
            <w:r>
              <w:instrText>MERGEFIELD Element.Notes</w:instrText>
            </w:r>
            <w:r>
              <w:fldChar w:fldCharType="separate"/>
            </w:r>
            <w:r>
              <w:t>Een nadere catagorisering van een type inrichtingselement</w:t>
            </w:r>
            <w:r>
              <w:fldChar w:fldCharType="end"/>
            </w:r>
          </w:p>
        </w:tc>
      </w:tr>
    </w:tbl>
    <w:p w14:paraId="39B4F5B5"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CFB6705" w14:textId="77777777" w:rsidTr="009924B7">
        <w:trPr>
          <w:trHeight w:val="230"/>
        </w:trPr>
        <w:tc>
          <w:tcPr>
            <w:tcW w:w="1710" w:type="dxa"/>
            <w:tcBorders>
              <w:top w:val="nil"/>
              <w:left w:val="nil"/>
              <w:bottom w:val="nil"/>
              <w:right w:val="nil"/>
            </w:tcBorders>
          </w:tcPr>
          <w:p w14:paraId="6E42F126" w14:textId="77777777" w:rsidR="009924B7" w:rsidRDefault="009924B7" w:rsidP="009924B7">
            <w:pPr>
              <w:rPr>
                <w:i/>
                <w:iCs/>
              </w:rPr>
            </w:pPr>
            <w:bookmarkStart w:id="1133" w:name="BKM_F45FAE8F_CCEC_49a2_AF0D_EAD6B3C3985C"/>
            <w:r>
              <w:rPr>
                <w:i/>
                <w:iCs/>
              </w:rPr>
              <w:t>Code</w:t>
            </w:r>
          </w:p>
        </w:tc>
        <w:tc>
          <w:tcPr>
            <w:tcW w:w="2970" w:type="dxa"/>
            <w:tcBorders>
              <w:top w:val="nil"/>
              <w:left w:val="nil"/>
              <w:bottom w:val="nil"/>
              <w:right w:val="nil"/>
            </w:tcBorders>
          </w:tcPr>
          <w:p w14:paraId="192A3B30" w14:textId="77777777" w:rsidR="009924B7" w:rsidRDefault="009924B7" w:rsidP="009924B7">
            <w:pPr>
              <w:rPr>
                <w:i/>
                <w:iCs/>
              </w:rPr>
            </w:pPr>
            <w:r>
              <w:rPr>
                <w:i/>
                <w:iCs/>
              </w:rPr>
              <w:t>Naam</w:t>
            </w:r>
          </w:p>
        </w:tc>
        <w:tc>
          <w:tcPr>
            <w:tcW w:w="4500" w:type="dxa"/>
            <w:tcBorders>
              <w:top w:val="nil"/>
              <w:left w:val="nil"/>
              <w:bottom w:val="nil"/>
              <w:right w:val="nil"/>
            </w:tcBorders>
          </w:tcPr>
          <w:p w14:paraId="042D67FF" w14:textId="77777777" w:rsidR="009924B7" w:rsidRDefault="009924B7" w:rsidP="009924B7">
            <w:pPr>
              <w:rPr>
                <w:i/>
                <w:iCs/>
              </w:rPr>
            </w:pPr>
            <w:r>
              <w:rPr>
                <w:i/>
                <w:iCs/>
              </w:rPr>
              <w:t>Definitie</w:t>
            </w:r>
          </w:p>
        </w:tc>
      </w:tr>
      <w:tr w:rsidR="009924B7" w14:paraId="430C8790" w14:textId="77777777" w:rsidTr="009924B7">
        <w:tc>
          <w:tcPr>
            <w:tcW w:w="1710" w:type="dxa"/>
            <w:tcBorders>
              <w:top w:val="nil"/>
              <w:left w:val="nil"/>
              <w:bottom w:val="nil"/>
              <w:right w:val="nil"/>
            </w:tcBorders>
          </w:tcPr>
          <w:p w14:paraId="33AC0C4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A60A582" w14:textId="77777777" w:rsidR="009924B7" w:rsidRDefault="009924B7" w:rsidP="009924B7">
            <w:r>
              <w:fldChar w:fldCharType="begin" w:fldLock="1"/>
            </w:r>
            <w:r>
              <w:instrText>MERGEFIELD Att.Name</w:instrText>
            </w:r>
            <w:r>
              <w:fldChar w:fldCharType="separate"/>
            </w:r>
            <w:r>
              <w:t>afval aparte plaats</w:t>
            </w:r>
            <w:r>
              <w:fldChar w:fldCharType="end"/>
            </w:r>
          </w:p>
        </w:tc>
        <w:tc>
          <w:tcPr>
            <w:tcW w:w="4500" w:type="dxa"/>
            <w:tcBorders>
              <w:top w:val="nil"/>
              <w:left w:val="nil"/>
              <w:bottom w:val="nil"/>
              <w:right w:val="nil"/>
            </w:tcBorders>
          </w:tcPr>
          <w:p w14:paraId="18BA6DA1" w14:textId="77777777" w:rsidR="009924B7" w:rsidRDefault="009924B7" w:rsidP="009924B7">
            <w:r>
              <w:fldChar w:fldCharType="begin" w:fldLock="1"/>
            </w:r>
            <w:r>
              <w:instrText>MERGEFIELD Att.Notes</w:instrText>
            </w:r>
            <w:r>
              <w:fldChar w:fldCharType="separate"/>
            </w:r>
            <w:r>
              <w:t xml:space="preserve">Boven- of ondergrondse opslagplaats voor het gescheiden inzamelen van afval, met stortkoker(s) op het straatniveau. </w:t>
            </w:r>
            <w:r>
              <w:fldChar w:fldCharType="end"/>
            </w:r>
          </w:p>
        </w:tc>
      </w:tr>
      <w:tr w:rsidR="009924B7" w14:paraId="50BB4D58" w14:textId="77777777" w:rsidTr="009924B7">
        <w:tc>
          <w:tcPr>
            <w:tcW w:w="1710" w:type="dxa"/>
            <w:tcBorders>
              <w:top w:val="nil"/>
              <w:left w:val="nil"/>
              <w:bottom w:val="nil"/>
              <w:right w:val="nil"/>
            </w:tcBorders>
          </w:tcPr>
          <w:p w14:paraId="52B9837E" w14:textId="77777777" w:rsidR="009924B7" w:rsidRDefault="009924B7" w:rsidP="009924B7"/>
        </w:tc>
        <w:tc>
          <w:tcPr>
            <w:tcW w:w="2970" w:type="dxa"/>
            <w:tcBorders>
              <w:top w:val="nil"/>
              <w:left w:val="nil"/>
              <w:bottom w:val="nil"/>
              <w:right w:val="nil"/>
            </w:tcBorders>
          </w:tcPr>
          <w:p w14:paraId="31F64CFE" w14:textId="77777777" w:rsidR="009924B7" w:rsidRDefault="009924B7" w:rsidP="009924B7"/>
        </w:tc>
        <w:tc>
          <w:tcPr>
            <w:tcW w:w="4500" w:type="dxa"/>
            <w:tcBorders>
              <w:top w:val="nil"/>
              <w:left w:val="nil"/>
              <w:bottom w:val="nil"/>
              <w:right w:val="nil"/>
            </w:tcBorders>
          </w:tcPr>
          <w:p w14:paraId="50F48C68" w14:textId="77777777" w:rsidR="009924B7" w:rsidRDefault="009924B7" w:rsidP="009924B7"/>
        </w:tc>
        <w:bookmarkEnd w:id="1133"/>
      </w:tr>
      <w:bookmarkStart w:id="1134" w:name="BKM_0CB485FB_9420_4c3b_8BFA_3917D8965944"/>
      <w:tr w:rsidR="009924B7" w14:paraId="287D5E12" w14:textId="77777777" w:rsidTr="009924B7">
        <w:tc>
          <w:tcPr>
            <w:tcW w:w="1710" w:type="dxa"/>
            <w:tcBorders>
              <w:top w:val="nil"/>
              <w:left w:val="nil"/>
              <w:bottom w:val="nil"/>
              <w:right w:val="nil"/>
            </w:tcBorders>
          </w:tcPr>
          <w:p w14:paraId="3C93017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EABD332" w14:textId="77777777" w:rsidR="009924B7" w:rsidRDefault="009924B7" w:rsidP="009924B7">
            <w:r>
              <w:fldChar w:fldCharType="begin" w:fldLock="1"/>
            </w:r>
            <w:r>
              <w:instrText>MERGEFIELD Att.Name</w:instrText>
            </w:r>
            <w:r>
              <w:fldChar w:fldCharType="separate"/>
            </w:r>
            <w:r>
              <w:t>afvalbak</w:t>
            </w:r>
            <w:r>
              <w:fldChar w:fldCharType="end"/>
            </w:r>
          </w:p>
        </w:tc>
        <w:tc>
          <w:tcPr>
            <w:tcW w:w="4500" w:type="dxa"/>
            <w:tcBorders>
              <w:top w:val="nil"/>
              <w:left w:val="nil"/>
              <w:bottom w:val="nil"/>
              <w:right w:val="nil"/>
            </w:tcBorders>
          </w:tcPr>
          <w:p w14:paraId="50D2225E" w14:textId="77777777" w:rsidR="009924B7" w:rsidRDefault="009924B7" w:rsidP="009924B7">
            <w:r>
              <w:fldChar w:fldCharType="begin" w:fldLock="1"/>
            </w:r>
            <w:r>
              <w:instrText>MERGEFIELD Att.Notes</w:instrText>
            </w:r>
            <w:r>
              <w:fldChar w:fldCharType="separate"/>
            </w:r>
            <w:r>
              <w:t>Bak of korf in de openbare ruimte met een permanent karakter; bedoeld voor het verzamelen van (meestal los) afval.</w:t>
            </w:r>
            <w:r>
              <w:fldChar w:fldCharType="end"/>
            </w:r>
          </w:p>
        </w:tc>
      </w:tr>
      <w:tr w:rsidR="009924B7" w14:paraId="7DE6D802" w14:textId="77777777" w:rsidTr="009924B7">
        <w:tc>
          <w:tcPr>
            <w:tcW w:w="1710" w:type="dxa"/>
            <w:tcBorders>
              <w:top w:val="nil"/>
              <w:left w:val="nil"/>
              <w:bottom w:val="nil"/>
              <w:right w:val="nil"/>
            </w:tcBorders>
          </w:tcPr>
          <w:p w14:paraId="6C8E9DEC" w14:textId="77777777" w:rsidR="009924B7" w:rsidRDefault="009924B7" w:rsidP="009924B7"/>
        </w:tc>
        <w:tc>
          <w:tcPr>
            <w:tcW w:w="2970" w:type="dxa"/>
            <w:tcBorders>
              <w:top w:val="nil"/>
              <w:left w:val="nil"/>
              <w:bottom w:val="nil"/>
              <w:right w:val="nil"/>
            </w:tcBorders>
          </w:tcPr>
          <w:p w14:paraId="364D4838" w14:textId="77777777" w:rsidR="009924B7" w:rsidRDefault="009924B7" w:rsidP="009924B7"/>
        </w:tc>
        <w:tc>
          <w:tcPr>
            <w:tcW w:w="4500" w:type="dxa"/>
            <w:tcBorders>
              <w:top w:val="nil"/>
              <w:left w:val="nil"/>
              <w:bottom w:val="nil"/>
              <w:right w:val="nil"/>
            </w:tcBorders>
          </w:tcPr>
          <w:p w14:paraId="4DD84BF5" w14:textId="77777777" w:rsidR="009924B7" w:rsidRDefault="009924B7" w:rsidP="009924B7"/>
        </w:tc>
        <w:bookmarkEnd w:id="1134"/>
      </w:tr>
      <w:bookmarkStart w:id="1135" w:name="BKM_9B54D061_CA26_436b_9D92_E53D5E5A6564"/>
      <w:tr w:rsidR="009924B7" w14:paraId="2F260327" w14:textId="77777777" w:rsidTr="009924B7">
        <w:tc>
          <w:tcPr>
            <w:tcW w:w="1710" w:type="dxa"/>
            <w:tcBorders>
              <w:top w:val="nil"/>
              <w:left w:val="nil"/>
              <w:bottom w:val="nil"/>
              <w:right w:val="nil"/>
            </w:tcBorders>
          </w:tcPr>
          <w:p w14:paraId="1BF9B50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5A34BA0" w14:textId="77777777" w:rsidR="009924B7" w:rsidRDefault="009924B7" w:rsidP="009924B7">
            <w:r>
              <w:fldChar w:fldCharType="begin" w:fldLock="1"/>
            </w:r>
            <w:r>
              <w:instrText>MERGEFIELD Att.Name</w:instrText>
            </w:r>
            <w:r>
              <w:fldChar w:fldCharType="separate"/>
            </w:r>
            <w:r>
              <w:t>drinkbak</w:t>
            </w:r>
            <w:r>
              <w:fldChar w:fldCharType="end"/>
            </w:r>
          </w:p>
        </w:tc>
        <w:tc>
          <w:tcPr>
            <w:tcW w:w="4500" w:type="dxa"/>
            <w:tcBorders>
              <w:top w:val="nil"/>
              <w:left w:val="nil"/>
              <w:bottom w:val="nil"/>
              <w:right w:val="nil"/>
            </w:tcBorders>
          </w:tcPr>
          <w:p w14:paraId="749910CA" w14:textId="77777777" w:rsidR="009924B7" w:rsidRDefault="009924B7" w:rsidP="009924B7">
            <w:r>
              <w:fldChar w:fldCharType="begin" w:fldLock="1"/>
            </w:r>
            <w:r>
              <w:instrText>MERGEFIELD Att.Notes</w:instrText>
            </w:r>
            <w:r>
              <w:fldChar w:fldCharType="separate"/>
            </w:r>
            <w:r>
              <w:t xml:space="preserve">Bak gevuld met water, waaruit vee of wild kan drinken. </w:t>
            </w:r>
            <w:r>
              <w:fldChar w:fldCharType="end"/>
            </w:r>
          </w:p>
        </w:tc>
      </w:tr>
      <w:tr w:rsidR="009924B7" w14:paraId="2398A397" w14:textId="77777777" w:rsidTr="009924B7">
        <w:tc>
          <w:tcPr>
            <w:tcW w:w="1710" w:type="dxa"/>
            <w:tcBorders>
              <w:top w:val="nil"/>
              <w:left w:val="nil"/>
              <w:bottom w:val="nil"/>
              <w:right w:val="nil"/>
            </w:tcBorders>
          </w:tcPr>
          <w:p w14:paraId="6053CD0D" w14:textId="77777777" w:rsidR="009924B7" w:rsidRDefault="009924B7" w:rsidP="009924B7"/>
        </w:tc>
        <w:tc>
          <w:tcPr>
            <w:tcW w:w="2970" w:type="dxa"/>
            <w:tcBorders>
              <w:top w:val="nil"/>
              <w:left w:val="nil"/>
              <w:bottom w:val="nil"/>
              <w:right w:val="nil"/>
            </w:tcBorders>
          </w:tcPr>
          <w:p w14:paraId="09EE5C6B" w14:textId="77777777" w:rsidR="009924B7" w:rsidRDefault="009924B7" w:rsidP="009924B7"/>
        </w:tc>
        <w:tc>
          <w:tcPr>
            <w:tcW w:w="4500" w:type="dxa"/>
            <w:tcBorders>
              <w:top w:val="nil"/>
              <w:left w:val="nil"/>
              <w:bottom w:val="nil"/>
              <w:right w:val="nil"/>
            </w:tcBorders>
          </w:tcPr>
          <w:p w14:paraId="185C2F8B" w14:textId="77777777" w:rsidR="009924B7" w:rsidRDefault="009924B7" w:rsidP="009924B7"/>
        </w:tc>
        <w:bookmarkEnd w:id="1135"/>
      </w:tr>
      <w:bookmarkStart w:id="1136" w:name="BKM_9CBD80CA_A154_4c58_9449_3766DE0E5BB3"/>
      <w:tr w:rsidR="009924B7" w14:paraId="4425C27E" w14:textId="77777777" w:rsidTr="009924B7">
        <w:tc>
          <w:tcPr>
            <w:tcW w:w="1710" w:type="dxa"/>
            <w:tcBorders>
              <w:top w:val="nil"/>
              <w:left w:val="nil"/>
              <w:bottom w:val="nil"/>
              <w:right w:val="nil"/>
            </w:tcBorders>
          </w:tcPr>
          <w:p w14:paraId="31C8A54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978A0CD" w14:textId="77777777" w:rsidR="009924B7" w:rsidRDefault="009924B7" w:rsidP="009924B7">
            <w:r>
              <w:fldChar w:fldCharType="begin" w:fldLock="1"/>
            </w:r>
            <w:r>
              <w:instrText>MERGEFIELD Att.Name</w:instrText>
            </w:r>
            <w:r>
              <w:fldChar w:fldCharType="separate"/>
            </w:r>
            <w:r>
              <w:t>bloembak</w:t>
            </w:r>
            <w:r>
              <w:fldChar w:fldCharType="end"/>
            </w:r>
          </w:p>
        </w:tc>
        <w:tc>
          <w:tcPr>
            <w:tcW w:w="4500" w:type="dxa"/>
            <w:tcBorders>
              <w:top w:val="nil"/>
              <w:left w:val="nil"/>
              <w:bottom w:val="nil"/>
              <w:right w:val="nil"/>
            </w:tcBorders>
          </w:tcPr>
          <w:p w14:paraId="23BDD1C9" w14:textId="77777777" w:rsidR="009924B7" w:rsidRDefault="009924B7" w:rsidP="009924B7">
            <w:r>
              <w:fldChar w:fldCharType="begin" w:fldLock="1"/>
            </w:r>
            <w:r>
              <w:instrText>MERGEFIELD Att.Notes</w:instrText>
            </w:r>
            <w:r>
              <w:fldChar w:fldCharType="separate"/>
            </w:r>
            <w:r>
              <w:t>Bak in de openbare ruimte met een permanent karakter, waarin planten of struiken zijn geplant.</w:t>
            </w:r>
            <w:r>
              <w:fldChar w:fldCharType="end"/>
            </w:r>
          </w:p>
        </w:tc>
      </w:tr>
      <w:tr w:rsidR="009924B7" w14:paraId="13B64504" w14:textId="77777777" w:rsidTr="009924B7">
        <w:tc>
          <w:tcPr>
            <w:tcW w:w="1710" w:type="dxa"/>
            <w:tcBorders>
              <w:top w:val="nil"/>
              <w:left w:val="nil"/>
              <w:bottom w:val="nil"/>
              <w:right w:val="nil"/>
            </w:tcBorders>
          </w:tcPr>
          <w:p w14:paraId="77A337A2" w14:textId="77777777" w:rsidR="009924B7" w:rsidRDefault="009924B7" w:rsidP="009924B7"/>
        </w:tc>
        <w:tc>
          <w:tcPr>
            <w:tcW w:w="2970" w:type="dxa"/>
            <w:tcBorders>
              <w:top w:val="nil"/>
              <w:left w:val="nil"/>
              <w:bottom w:val="nil"/>
              <w:right w:val="nil"/>
            </w:tcBorders>
          </w:tcPr>
          <w:p w14:paraId="4B9A3637" w14:textId="77777777" w:rsidR="009924B7" w:rsidRDefault="009924B7" w:rsidP="009924B7"/>
        </w:tc>
        <w:tc>
          <w:tcPr>
            <w:tcW w:w="4500" w:type="dxa"/>
            <w:tcBorders>
              <w:top w:val="nil"/>
              <w:left w:val="nil"/>
              <w:bottom w:val="nil"/>
              <w:right w:val="nil"/>
            </w:tcBorders>
          </w:tcPr>
          <w:p w14:paraId="761EB943" w14:textId="77777777" w:rsidR="009924B7" w:rsidRDefault="009924B7" w:rsidP="009924B7"/>
        </w:tc>
        <w:bookmarkEnd w:id="1136"/>
      </w:tr>
      <w:bookmarkStart w:id="1137" w:name="BKM_051CA844_2DCB_44ef_8ECB_61E24F21D498"/>
      <w:tr w:rsidR="009924B7" w14:paraId="2E6C8631" w14:textId="77777777" w:rsidTr="009924B7">
        <w:tc>
          <w:tcPr>
            <w:tcW w:w="1710" w:type="dxa"/>
            <w:tcBorders>
              <w:top w:val="nil"/>
              <w:left w:val="nil"/>
              <w:bottom w:val="nil"/>
              <w:right w:val="nil"/>
            </w:tcBorders>
          </w:tcPr>
          <w:p w14:paraId="52825FB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E9F4207" w14:textId="77777777" w:rsidR="009924B7" w:rsidRDefault="009924B7" w:rsidP="009924B7">
            <w:r>
              <w:fldChar w:fldCharType="begin" w:fldLock="1"/>
            </w:r>
            <w:r>
              <w:instrText>MERGEFIELD Att.Name</w:instrText>
            </w:r>
            <w:r>
              <w:fldChar w:fldCharType="separate"/>
            </w:r>
            <w:r>
              <w:t>zand- / zoutbak</w:t>
            </w:r>
            <w:r>
              <w:fldChar w:fldCharType="end"/>
            </w:r>
          </w:p>
        </w:tc>
        <w:tc>
          <w:tcPr>
            <w:tcW w:w="4500" w:type="dxa"/>
            <w:tcBorders>
              <w:top w:val="nil"/>
              <w:left w:val="nil"/>
              <w:bottom w:val="nil"/>
              <w:right w:val="nil"/>
            </w:tcBorders>
          </w:tcPr>
          <w:p w14:paraId="6EB4F01D" w14:textId="77777777" w:rsidR="009924B7" w:rsidRDefault="009924B7" w:rsidP="009924B7">
            <w:r>
              <w:fldChar w:fldCharType="begin" w:fldLock="1"/>
            </w:r>
            <w:r>
              <w:instrText>MERGEFIELD Att.Notes</w:instrText>
            </w:r>
            <w:r>
              <w:fldChar w:fldCharType="separate"/>
            </w:r>
            <w:r>
              <w:t xml:space="preserve">Een bak met strooisel ten behoeve van gladheidsbestrijding. </w:t>
            </w:r>
            <w:r>
              <w:fldChar w:fldCharType="end"/>
            </w:r>
          </w:p>
        </w:tc>
      </w:tr>
      <w:tr w:rsidR="009924B7" w14:paraId="0203B1BC" w14:textId="77777777" w:rsidTr="009924B7">
        <w:tc>
          <w:tcPr>
            <w:tcW w:w="1710" w:type="dxa"/>
            <w:tcBorders>
              <w:top w:val="nil"/>
              <w:left w:val="nil"/>
              <w:bottom w:val="nil"/>
              <w:right w:val="nil"/>
            </w:tcBorders>
          </w:tcPr>
          <w:p w14:paraId="1464D0CF" w14:textId="77777777" w:rsidR="009924B7" w:rsidRDefault="009924B7" w:rsidP="009924B7"/>
        </w:tc>
        <w:tc>
          <w:tcPr>
            <w:tcW w:w="2970" w:type="dxa"/>
            <w:tcBorders>
              <w:top w:val="nil"/>
              <w:left w:val="nil"/>
              <w:bottom w:val="nil"/>
              <w:right w:val="nil"/>
            </w:tcBorders>
          </w:tcPr>
          <w:p w14:paraId="7AAB41DA" w14:textId="77777777" w:rsidR="009924B7" w:rsidRDefault="009924B7" w:rsidP="009924B7"/>
        </w:tc>
        <w:tc>
          <w:tcPr>
            <w:tcW w:w="4500" w:type="dxa"/>
            <w:tcBorders>
              <w:top w:val="nil"/>
              <w:left w:val="nil"/>
              <w:bottom w:val="nil"/>
              <w:right w:val="nil"/>
            </w:tcBorders>
          </w:tcPr>
          <w:p w14:paraId="170A524A" w14:textId="77777777" w:rsidR="009924B7" w:rsidRDefault="009924B7" w:rsidP="009924B7"/>
        </w:tc>
        <w:bookmarkEnd w:id="1137"/>
      </w:tr>
      <w:bookmarkStart w:id="1138" w:name="BKM_D40C0B4C_D318_4c2c_8C3D_388CA693A36C"/>
      <w:tr w:rsidR="009924B7" w14:paraId="392DB2C0" w14:textId="77777777" w:rsidTr="009924B7">
        <w:tc>
          <w:tcPr>
            <w:tcW w:w="1710" w:type="dxa"/>
            <w:tcBorders>
              <w:top w:val="nil"/>
              <w:left w:val="nil"/>
              <w:bottom w:val="nil"/>
              <w:right w:val="nil"/>
            </w:tcBorders>
          </w:tcPr>
          <w:p w14:paraId="62C62C6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7A21A40" w14:textId="77777777" w:rsidR="009924B7" w:rsidRDefault="009924B7" w:rsidP="009924B7">
            <w:r>
              <w:fldChar w:fldCharType="begin" w:fldLock="1"/>
            </w:r>
            <w:r>
              <w:instrText>MERGEFIELD Att.Name</w:instrText>
            </w:r>
            <w:r>
              <w:fldChar w:fldCharType="separate"/>
            </w:r>
            <w:r>
              <w:t>container</w:t>
            </w:r>
            <w:r>
              <w:fldChar w:fldCharType="end"/>
            </w:r>
          </w:p>
        </w:tc>
        <w:tc>
          <w:tcPr>
            <w:tcW w:w="4500" w:type="dxa"/>
            <w:tcBorders>
              <w:top w:val="nil"/>
              <w:left w:val="nil"/>
              <w:bottom w:val="nil"/>
              <w:right w:val="nil"/>
            </w:tcBorders>
          </w:tcPr>
          <w:p w14:paraId="50D5E7E2" w14:textId="77777777" w:rsidR="009924B7" w:rsidRDefault="009924B7" w:rsidP="009924B7">
            <w:r>
              <w:fldChar w:fldCharType="begin" w:fldLock="1"/>
            </w:r>
            <w:r>
              <w:instrText>MERGEFIELD Att.Notes</w:instrText>
            </w:r>
            <w:r>
              <w:fldChar w:fldCharType="separate"/>
            </w:r>
            <w:r>
              <w:t>Nagelvast met de grond verbonden inzamelmiddel voor afvalstoffen, doorgaans van metaal of kunststof waarin afvalstoffen worden verzameld, bewaard en waaruit deze afvalstoffen vervolgens worden overgeladen in een inzamelvoertuig.</w:t>
            </w:r>
            <w:r>
              <w:fldChar w:fldCharType="end"/>
            </w:r>
          </w:p>
        </w:tc>
      </w:tr>
      <w:tr w:rsidR="009924B7" w14:paraId="1056CF50" w14:textId="77777777" w:rsidTr="009924B7">
        <w:tc>
          <w:tcPr>
            <w:tcW w:w="1710" w:type="dxa"/>
            <w:tcBorders>
              <w:top w:val="nil"/>
              <w:left w:val="nil"/>
              <w:bottom w:val="nil"/>
              <w:right w:val="nil"/>
            </w:tcBorders>
          </w:tcPr>
          <w:p w14:paraId="292F4DF0" w14:textId="77777777" w:rsidR="009924B7" w:rsidRDefault="009924B7" w:rsidP="009924B7"/>
        </w:tc>
        <w:tc>
          <w:tcPr>
            <w:tcW w:w="2970" w:type="dxa"/>
            <w:tcBorders>
              <w:top w:val="nil"/>
              <w:left w:val="nil"/>
              <w:bottom w:val="nil"/>
              <w:right w:val="nil"/>
            </w:tcBorders>
          </w:tcPr>
          <w:p w14:paraId="16CDB007" w14:textId="77777777" w:rsidR="009924B7" w:rsidRDefault="009924B7" w:rsidP="009924B7"/>
        </w:tc>
        <w:tc>
          <w:tcPr>
            <w:tcW w:w="4500" w:type="dxa"/>
            <w:tcBorders>
              <w:top w:val="nil"/>
              <w:left w:val="nil"/>
              <w:bottom w:val="nil"/>
              <w:right w:val="nil"/>
            </w:tcBorders>
          </w:tcPr>
          <w:p w14:paraId="6BE6CD17" w14:textId="77777777" w:rsidR="009924B7" w:rsidRDefault="009924B7" w:rsidP="009924B7"/>
        </w:tc>
        <w:bookmarkEnd w:id="1138"/>
      </w:tr>
      <w:bookmarkStart w:id="1139" w:name="BKM_FD3E12D3_B2E8_4cee_90C2_606F7BA00A0D"/>
      <w:tr w:rsidR="009924B7" w14:paraId="1E6D6489" w14:textId="77777777" w:rsidTr="009924B7">
        <w:tc>
          <w:tcPr>
            <w:tcW w:w="1710" w:type="dxa"/>
            <w:tcBorders>
              <w:top w:val="nil"/>
              <w:left w:val="nil"/>
              <w:bottom w:val="nil"/>
              <w:right w:val="nil"/>
            </w:tcBorders>
          </w:tcPr>
          <w:p w14:paraId="6D5BEF6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AFB225E" w14:textId="77777777" w:rsidR="009924B7" w:rsidRDefault="009924B7" w:rsidP="009924B7">
            <w:r>
              <w:fldChar w:fldCharType="begin" w:fldLock="1"/>
            </w:r>
            <w:r>
              <w:instrText>MERGEFIELD Att.Name</w:instrText>
            </w:r>
            <w:r>
              <w:fldChar w:fldCharType="separate"/>
            </w:r>
            <w:r>
              <w:t>informatiebord</w:t>
            </w:r>
            <w:r>
              <w:fldChar w:fldCharType="end"/>
            </w:r>
          </w:p>
        </w:tc>
        <w:tc>
          <w:tcPr>
            <w:tcW w:w="4500" w:type="dxa"/>
            <w:tcBorders>
              <w:top w:val="nil"/>
              <w:left w:val="nil"/>
              <w:bottom w:val="nil"/>
              <w:right w:val="nil"/>
            </w:tcBorders>
          </w:tcPr>
          <w:p w14:paraId="0F6270F4" w14:textId="77777777" w:rsidR="009924B7" w:rsidRPr="009924B7" w:rsidRDefault="009924B7" w:rsidP="009924B7">
            <w:r>
              <w:fldChar w:fldCharType="begin" w:fldLock="1"/>
            </w:r>
            <w:r>
              <w:instrText>MERGEFIELD Att.Notes</w:instrText>
            </w:r>
            <w:r>
              <w:fldChar w:fldCharType="end"/>
            </w:r>
            <w:r w:rsidRPr="009924B7">
              <w:t xml:space="preserve">Een bord met daarop specifieke actuele informatie, zoals plattegronden of </w:t>
            </w:r>
          </w:p>
          <w:p w14:paraId="4E93FD68" w14:textId="77777777" w:rsidR="009924B7" w:rsidRDefault="009924B7" w:rsidP="009924B7">
            <w:r>
              <w:rPr>
                <w:lang w:val="en-US"/>
              </w:rPr>
              <w:t xml:space="preserve">vertrektijden. </w:t>
            </w:r>
          </w:p>
        </w:tc>
      </w:tr>
      <w:tr w:rsidR="009924B7" w14:paraId="5F87652D" w14:textId="77777777" w:rsidTr="009924B7">
        <w:tc>
          <w:tcPr>
            <w:tcW w:w="1710" w:type="dxa"/>
            <w:tcBorders>
              <w:top w:val="nil"/>
              <w:left w:val="nil"/>
              <w:bottom w:val="nil"/>
              <w:right w:val="nil"/>
            </w:tcBorders>
          </w:tcPr>
          <w:p w14:paraId="65B6A8DE" w14:textId="77777777" w:rsidR="009924B7" w:rsidRDefault="009924B7" w:rsidP="009924B7"/>
        </w:tc>
        <w:tc>
          <w:tcPr>
            <w:tcW w:w="2970" w:type="dxa"/>
            <w:tcBorders>
              <w:top w:val="nil"/>
              <w:left w:val="nil"/>
              <w:bottom w:val="nil"/>
              <w:right w:val="nil"/>
            </w:tcBorders>
          </w:tcPr>
          <w:p w14:paraId="2B794955" w14:textId="77777777" w:rsidR="009924B7" w:rsidRDefault="009924B7" w:rsidP="009924B7"/>
        </w:tc>
        <w:tc>
          <w:tcPr>
            <w:tcW w:w="4500" w:type="dxa"/>
            <w:tcBorders>
              <w:top w:val="nil"/>
              <w:left w:val="nil"/>
              <w:bottom w:val="nil"/>
              <w:right w:val="nil"/>
            </w:tcBorders>
          </w:tcPr>
          <w:p w14:paraId="66FEFEF2" w14:textId="77777777" w:rsidR="009924B7" w:rsidRDefault="009924B7" w:rsidP="009924B7"/>
        </w:tc>
        <w:bookmarkEnd w:id="1139"/>
      </w:tr>
      <w:bookmarkStart w:id="1140" w:name="BKM_6092DEF7_9863_4380_9D3A_C2999E8A0B0C"/>
      <w:tr w:rsidR="009924B7" w14:paraId="058F6247" w14:textId="77777777" w:rsidTr="009924B7">
        <w:tc>
          <w:tcPr>
            <w:tcW w:w="1710" w:type="dxa"/>
            <w:tcBorders>
              <w:top w:val="nil"/>
              <w:left w:val="nil"/>
              <w:bottom w:val="nil"/>
              <w:right w:val="nil"/>
            </w:tcBorders>
          </w:tcPr>
          <w:p w14:paraId="6841525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D003855" w14:textId="77777777" w:rsidR="009924B7" w:rsidRDefault="009924B7" w:rsidP="009924B7">
            <w:r>
              <w:fldChar w:fldCharType="begin" w:fldLock="1"/>
            </w:r>
            <w:r>
              <w:instrText>MERGEFIELD Att.Name</w:instrText>
            </w:r>
            <w:r>
              <w:fldChar w:fldCharType="separate"/>
            </w:r>
            <w:r>
              <w:t>plaatsnaambord</w:t>
            </w:r>
            <w:r>
              <w:fldChar w:fldCharType="end"/>
            </w:r>
          </w:p>
        </w:tc>
        <w:tc>
          <w:tcPr>
            <w:tcW w:w="4500" w:type="dxa"/>
            <w:tcBorders>
              <w:top w:val="nil"/>
              <w:left w:val="nil"/>
              <w:bottom w:val="nil"/>
              <w:right w:val="nil"/>
            </w:tcBorders>
          </w:tcPr>
          <w:p w14:paraId="7C7DEA38" w14:textId="77777777" w:rsidR="009924B7" w:rsidRDefault="009924B7" w:rsidP="009924B7">
            <w:r>
              <w:fldChar w:fldCharType="begin" w:fldLock="1"/>
            </w:r>
            <w:r>
              <w:instrText>MERGEFIELD Att.Notes</w:instrText>
            </w:r>
            <w:r>
              <w:fldChar w:fldCharType="separate"/>
            </w:r>
            <w:r>
              <w:t xml:space="preserve">Een bord waarop een naam van een (woon)plaats of locatie is vermeld. </w:t>
            </w:r>
            <w:r>
              <w:fldChar w:fldCharType="end"/>
            </w:r>
          </w:p>
        </w:tc>
      </w:tr>
      <w:tr w:rsidR="009924B7" w14:paraId="1A5966F7" w14:textId="77777777" w:rsidTr="009924B7">
        <w:tc>
          <w:tcPr>
            <w:tcW w:w="1710" w:type="dxa"/>
            <w:tcBorders>
              <w:top w:val="nil"/>
              <w:left w:val="nil"/>
              <w:bottom w:val="nil"/>
              <w:right w:val="nil"/>
            </w:tcBorders>
          </w:tcPr>
          <w:p w14:paraId="68BA01E7" w14:textId="77777777" w:rsidR="009924B7" w:rsidRDefault="009924B7" w:rsidP="009924B7"/>
        </w:tc>
        <w:tc>
          <w:tcPr>
            <w:tcW w:w="2970" w:type="dxa"/>
            <w:tcBorders>
              <w:top w:val="nil"/>
              <w:left w:val="nil"/>
              <w:bottom w:val="nil"/>
              <w:right w:val="nil"/>
            </w:tcBorders>
          </w:tcPr>
          <w:p w14:paraId="42E7D907" w14:textId="77777777" w:rsidR="009924B7" w:rsidRDefault="009924B7" w:rsidP="009924B7"/>
        </w:tc>
        <w:tc>
          <w:tcPr>
            <w:tcW w:w="4500" w:type="dxa"/>
            <w:tcBorders>
              <w:top w:val="nil"/>
              <w:left w:val="nil"/>
              <w:bottom w:val="nil"/>
              <w:right w:val="nil"/>
            </w:tcBorders>
          </w:tcPr>
          <w:p w14:paraId="537DC0C7" w14:textId="77777777" w:rsidR="009924B7" w:rsidRDefault="009924B7" w:rsidP="009924B7"/>
        </w:tc>
        <w:bookmarkEnd w:id="1140"/>
      </w:tr>
      <w:bookmarkStart w:id="1141" w:name="BKM_15209695_63E5_4a89_8D98_3C554258E090"/>
      <w:tr w:rsidR="009924B7" w14:paraId="0B19FFF1" w14:textId="77777777" w:rsidTr="009924B7">
        <w:tc>
          <w:tcPr>
            <w:tcW w:w="1710" w:type="dxa"/>
            <w:tcBorders>
              <w:top w:val="nil"/>
              <w:left w:val="nil"/>
              <w:bottom w:val="nil"/>
              <w:right w:val="nil"/>
            </w:tcBorders>
          </w:tcPr>
          <w:p w14:paraId="72CFCEF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943031D" w14:textId="77777777" w:rsidR="009924B7" w:rsidRDefault="009924B7" w:rsidP="009924B7">
            <w:r>
              <w:fldChar w:fldCharType="begin" w:fldLock="1"/>
            </w:r>
            <w:r>
              <w:instrText>MERGEFIELD Att.Name</w:instrText>
            </w:r>
            <w:r>
              <w:fldChar w:fldCharType="separate"/>
            </w:r>
            <w:r>
              <w:t>straatnaambord</w:t>
            </w:r>
            <w:r>
              <w:fldChar w:fldCharType="end"/>
            </w:r>
          </w:p>
        </w:tc>
        <w:tc>
          <w:tcPr>
            <w:tcW w:w="4500" w:type="dxa"/>
            <w:tcBorders>
              <w:top w:val="nil"/>
              <w:left w:val="nil"/>
              <w:bottom w:val="nil"/>
              <w:right w:val="nil"/>
            </w:tcBorders>
          </w:tcPr>
          <w:p w14:paraId="0ADB4A47" w14:textId="77777777" w:rsidR="009924B7" w:rsidRPr="009924B7" w:rsidRDefault="009924B7" w:rsidP="009924B7">
            <w:r>
              <w:fldChar w:fldCharType="begin" w:fldLock="1"/>
            </w:r>
            <w:r>
              <w:instrText>MERGEFIELD Att.Notes</w:instrText>
            </w:r>
            <w:r>
              <w:fldChar w:fldCharType="end"/>
            </w:r>
            <w:r w:rsidRPr="009924B7">
              <w:t xml:space="preserve">Bord waarop de door de gemeente vastgestelde naam van de straat is vermeld. </w:t>
            </w:r>
          </w:p>
          <w:p w14:paraId="19BD37FF" w14:textId="77777777" w:rsidR="009924B7" w:rsidRDefault="009924B7" w:rsidP="009924B7">
            <w:r w:rsidRPr="009924B7">
              <w:t>Bord kan zich op een paal of aan de gevel bevinden.</w:t>
            </w:r>
          </w:p>
        </w:tc>
      </w:tr>
      <w:tr w:rsidR="009924B7" w14:paraId="4AB71458" w14:textId="77777777" w:rsidTr="009924B7">
        <w:tc>
          <w:tcPr>
            <w:tcW w:w="1710" w:type="dxa"/>
            <w:tcBorders>
              <w:top w:val="nil"/>
              <w:left w:val="nil"/>
              <w:bottom w:val="nil"/>
              <w:right w:val="nil"/>
            </w:tcBorders>
          </w:tcPr>
          <w:p w14:paraId="7F7C6CE8" w14:textId="77777777" w:rsidR="009924B7" w:rsidRDefault="009924B7" w:rsidP="009924B7"/>
        </w:tc>
        <w:tc>
          <w:tcPr>
            <w:tcW w:w="2970" w:type="dxa"/>
            <w:tcBorders>
              <w:top w:val="nil"/>
              <w:left w:val="nil"/>
              <w:bottom w:val="nil"/>
              <w:right w:val="nil"/>
            </w:tcBorders>
          </w:tcPr>
          <w:p w14:paraId="636AEE80" w14:textId="77777777" w:rsidR="009924B7" w:rsidRDefault="009924B7" w:rsidP="009924B7"/>
        </w:tc>
        <w:tc>
          <w:tcPr>
            <w:tcW w:w="4500" w:type="dxa"/>
            <w:tcBorders>
              <w:top w:val="nil"/>
              <w:left w:val="nil"/>
              <w:bottom w:val="nil"/>
              <w:right w:val="nil"/>
            </w:tcBorders>
          </w:tcPr>
          <w:p w14:paraId="184C85D6" w14:textId="77777777" w:rsidR="009924B7" w:rsidRDefault="009924B7" w:rsidP="009924B7"/>
        </w:tc>
        <w:bookmarkEnd w:id="1141"/>
      </w:tr>
      <w:bookmarkStart w:id="1142" w:name="BKM_626EB3FE_375F_441b_9891_4BFAEA0F67DD"/>
      <w:tr w:rsidR="009924B7" w14:paraId="4708F231" w14:textId="77777777" w:rsidTr="009924B7">
        <w:tc>
          <w:tcPr>
            <w:tcW w:w="1710" w:type="dxa"/>
            <w:tcBorders>
              <w:top w:val="nil"/>
              <w:left w:val="nil"/>
              <w:bottom w:val="nil"/>
              <w:right w:val="nil"/>
            </w:tcBorders>
          </w:tcPr>
          <w:p w14:paraId="6C94573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1E3FF94" w14:textId="77777777" w:rsidR="009924B7" w:rsidRDefault="009924B7" w:rsidP="009924B7">
            <w:r>
              <w:fldChar w:fldCharType="begin" w:fldLock="1"/>
            </w:r>
            <w:r>
              <w:instrText>MERGEFIELD Att.Name</w:instrText>
            </w:r>
            <w:r>
              <w:fldChar w:fldCharType="separate"/>
            </w:r>
            <w:r>
              <w:t>verkeersbord</w:t>
            </w:r>
            <w:r>
              <w:fldChar w:fldCharType="end"/>
            </w:r>
          </w:p>
        </w:tc>
        <w:tc>
          <w:tcPr>
            <w:tcW w:w="4500" w:type="dxa"/>
            <w:tcBorders>
              <w:top w:val="nil"/>
              <w:left w:val="nil"/>
              <w:bottom w:val="nil"/>
              <w:right w:val="nil"/>
            </w:tcBorders>
          </w:tcPr>
          <w:p w14:paraId="72D0959F" w14:textId="77777777" w:rsidR="009924B7" w:rsidRDefault="009924B7" w:rsidP="009924B7">
            <w:r>
              <w:fldChar w:fldCharType="begin" w:fldLock="1"/>
            </w:r>
            <w:r>
              <w:instrText>MERGEFIELD Att.Notes</w:instrText>
            </w:r>
            <w:r>
              <w:fldChar w:fldCharType="separate"/>
            </w:r>
            <w:r>
              <w:t xml:space="preserve">Bord waarop een verkeersteken is aangebracht en waarvan de uitvoering wettelijk is voorgeschreven volgens het 'Reglement verkeersregels en verkeerstekens 1990 </w:t>
            </w:r>
            <w:r>
              <w:fldChar w:fldCharType="end"/>
            </w:r>
          </w:p>
        </w:tc>
      </w:tr>
      <w:tr w:rsidR="009924B7" w14:paraId="06548CB3" w14:textId="77777777" w:rsidTr="009924B7">
        <w:tc>
          <w:tcPr>
            <w:tcW w:w="1710" w:type="dxa"/>
            <w:tcBorders>
              <w:top w:val="nil"/>
              <w:left w:val="nil"/>
              <w:bottom w:val="nil"/>
              <w:right w:val="nil"/>
            </w:tcBorders>
          </w:tcPr>
          <w:p w14:paraId="3D401E30" w14:textId="77777777" w:rsidR="009924B7" w:rsidRDefault="009924B7" w:rsidP="009924B7"/>
        </w:tc>
        <w:tc>
          <w:tcPr>
            <w:tcW w:w="2970" w:type="dxa"/>
            <w:tcBorders>
              <w:top w:val="nil"/>
              <w:left w:val="nil"/>
              <w:bottom w:val="nil"/>
              <w:right w:val="nil"/>
            </w:tcBorders>
          </w:tcPr>
          <w:p w14:paraId="5FD2EFDA" w14:textId="77777777" w:rsidR="009924B7" w:rsidRDefault="009924B7" w:rsidP="009924B7"/>
        </w:tc>
        <w:tc>
          <w:tcPr>
            <w:tcW w:w="4500" w:type="dxa"/>
            <w:tcBorders>
              <w:top w:val="nil"/>
              <w:left w:val="nil"/>
              <w:bottom w:val="nil"/>
              <w:right w:val="nil"/>
            </w:tcBorders>
          </w:tcPr>
          <w:p w14:paraId="3A4864EC" w14:textId="77777777" w:rsidR="009924B7" w:rsidRDefault="009924B7" w:rsidP="009924B7"/>
        </w:tc>
        <w:bookmarkEnd w:id="1142"/>
      </w:tr>
      <w:bookmarkStart w:id="1143" w:name="BKM_65F6B5D6_6DA3_4294_99C6_A15E1A9F0A81"/>
      <w:tr w:rsidR="009924B7" w14:paraId="36CF053F" w14:textId="77777777" w:rsidTr="009924B7">
        <w:tc>
          <w:tcPr>
            <w:tcW w:w="1710" w:type="dxa"/>
            <w:tcBorders>
              <w:top w:val="nil"/>
              <w:left w:val="nil"/>
              <w:bottom w:val="nil"/>
              <w:right w:val="nil"/>
            </w:tcBorders>
          </w:tcPr>
          <w:p w14:paraId="74A6762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10EDEA7" w14:textId="77777777" w:rsidR="009924B7" w:rsidRDefault="009924B7" w:rsidP="009924B7">
            <w:r>
              <w:fldChar w:fldCharType="begin" w:fldLock="1"/>
            </w:r>
            <w:r>
              <w:instrText>MERGEFIELD Att.Name</w:instrText>
            </w:r>
            <w:r>
              <w:fldChar w:fldCharType="separate"/>
            </w:r>
            <w:r>
              <w:t>scheepvaartbord</w:t>
            </w:r>
            <w:r>
              <w:fldChar w:fldCharType="end"/>
            </w:r>
          </w:p>
        </w:tc>
        <w:tc>
          <w:tcPr>
            <w:tcW w:w="4500" w:type="dxa"/>
            <w:tcBorders>
              <w:top w:val="nil"/>
              <w:left w:val="nil"/>
              <w:bottom w:val="nil"/>
              <w:right w:val="nil"/>
            </w:tcBorders>
          </w:tcPr>
          <w:p w14:paraId="22808084" w14:textId="77777777" w:rsidR="009924B7" w:rsidRDefault="009924B7" w:rsidP="009924B7">
            <w:r>
              <w:fldChar w:fldCharType="begin" w:fldLock="1"/>
            </w:r>
            <w:r>
              <w:instrText>MERGEFIELD Att.Notes</w:instrText>
            </w:r>
            <w:r>
              <w:fldChar w:fldCharType="separate"/>
            </w:r>
            <w:r>
              <w:t xml:space="preserve">Bord waarop een scheepvaartteken is aangebracht en waarvan de uitvoering als richtlijn is voorgeschreven volgens 'Richtlijnen </w:t>
            </w:r>
            <w:r>
              <w:lastRenderedPageBreak/>
              <w:t>Scheepvaarttekens'.</w:t>
            </w:r>
            <w:r>
              <w:fldChar w:fldCharType="end"/>
            </w:r>
          </w:p>
        </w:tc>
      </w:tr>
      <w:tr w:rsidR="009924B7" w14:paraId="7F870AD6" w14:textId="77777777" w:rsidTr="009924B7">
        <w:tc>
          <w:tcPr>
            <w:tcW w:w="1710" w:type="dxa"/>
            <w:tcBorders>
              <w:top w:val="nil"/>
              <w:left w:val="nil"/>
              <w:bottom w:val="nil"/>
              <w:right w:val="nil"/>
            </w:tcBorders>
          </w:tcPr>
          <w:p w14:paraId="3F090BB1" w14:textId="77777777" w:rsidR="009924B7" w:rsidRDefault="009924B7" w:rsidP="009924B7"/>
        </w:tc>
        <w:tc>
          <w:tcPr>
            <w:tcW w:w="2970" w:type="dxa"/>
            <w:tcBorders>
              <w:top w:val="nil"/>
              <w:left w:val="nil"/>
              <w:bottom w:val="nil"/>
              <w:right w:val="nil"/>
            </w:tcBorders>
          </w:tcPr>
          <w:p w14:paraId="59125BEB" w14:textId="77777777" w:rsidR="009924B7" w:rsidRDefault="009924B7" w:rsidP="009924B7"/>
        </w:tc>
        <w:tc>
          <w:tcPr>
            <w:tcW w:w="4500" w:type="dxa"/>
            <w:tcBorders>
              <w:top w:val="nil"/>
              <w:left w:val="nil"/>
              <w:bottom w:val="nil"/>
              <w:right w:val="nil"/>
            </w:tcBorders>
          </w:tcPr>
          <w:p w14:paraId="305D1F50" w14:textId="77777777" w:rsidR="009924B7" w:rsidRDefault="009924B7" w:rsidP="009924B7"/>
        </w:tc>
        <w:bookmarkEnd w:id="1143"/>
      </w:tr>
      <w:bookmarkStart w:id="1144" w:name="BKM_11C8E4D3_2027_44a7_8581_E0008BE7AC6C"/>
      <w:tr w:rsidR="009924B7" w14:paraId="2B6C95F5" w14:textId="77777777" w:rsidTr="009924B7">
        <w:tc>
          <w:tcPr>
            <w:tcW w:w="1710" w:type="dxa"/>
            <w:tcBorders>
              <w:top w:val="nil"/>
              <w:left w:val="nil"/>
              <w:bottom w:val="nil"/>
              <w:right w:val="nil"/>
            </w:tcBorders>
          </w:tcPr>
          <w:p w14:paraId="7AB7BE9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6174A4B" w14:textId="77777777" w:rsidR="009924B7" w:rsidRDefault="009924B7" w:rsidP="009924B7">
            <w:r>
              <w:fldChar w:fldCharType="begin" w:fldLock="1"/>
            </w:r>
            <w:r>
              <w:instrText>MERGEFIELD Att.Name</w:instrText>
            </w:r>
            <w:r>
              <w:fldChar w:fldCharType="separate"/>
            </w:r>
            <w:r>
              <w:t>verklikker transportleiding</w:t>
            </w:r>
            <w:r>
              <w:fldChar w:fldCharType="end"/>
            </w:r>
          </w:p>
        </w:tc>
        <w:tc>
          <w:tcPr>
            <w:tcW w:w="4500" w:type="dxa"/>
            <w:tcBorders>
              <w:top w:val="nil"/>
              <w:left w:val="nil"/>
              <w:bottom w:val="nil"/>
              <w:right w:val="nil"/>
            </w:tcBorders>
          </w:tcPr>
          <w:p w14:paraId="768A1C4C" w14:textId="77777777" w:rsidR="009924B7" w:rsidRDefault="009924B7" w:rsidP="009924B7">
            <w:r>
              <w:fldChar w:fldCharType="begin" w:fldLock="1"/>
            </w:r>
            <w:r>
              <w:instrText>MERGEFIELD Att.Notes</w:instrText>
            </w:r>
            <w:r>
              <w:fldChar w:fldCharType="separate"/>
            </w:r>
            <w:r>
              <w:t xml:space="preserve">Bovengrondse voorziening om een ondergrondse transportleiding te markeren. </w:t>
            </w:r>
            <w:r>
              <w:fldChar w:fldCharType="end"/>
            </w:r>
          </w:p>
        </w:tc>
      </w:tr>
      <w:tr w:rsidR="009924B7" w14:paraId="46A3B3F8" w14:textId="77777777" w:rsidTr="009924B7">
        <w:tc>
          <w:tcPr>
            <w:tcW w:w="1710" w:type="dxa"/>
            <w:tcBorders>
              <w:top w:val="nil"/>
              <w:left w:val="nil"/>
              <w:bottom w:val="nil"/>
              <w:right w:val="nil"/>
            </w:tcBorders>
          </w:tcPr>
          <w:p w14:paraId="7FC1A5B3" w14:textId="77777777" w:rsidR="009924B7" w:rsidRDefault="009924B7" w:rsidP="009924B7"/>
        </w:tc>
        <w:tc>
          <w:tcPr>
            <w:tcW w:w="2970" w:type="dxa"/>
            <w:tcBorders>
              <w:top w:val="nil"/>
              <w:left w:val="nil"/>
              <w:bottom w:val="nil"/>
              <w:right w:val="nil"/>
            </w:tcBorders>
          </w:tcPr>
          <w:p w14:paraId="42FED217" w14:textId="77777777" w:rsidR="009924B7" w:rsidRDefault="009924B7" w:rsidP="009924B7"/>
        </w:tc>
        <w:tc>
          <w:tcPr>
            <w:tcW w:w="4500" w:type="dxa"/>
            <w:tcBorders>
              <w:top w:val="nil"/>
              <w:left w:val="nil"/>
              <w:bottom w:val="nil"/>
              <w:right w:val="nil"/>
            </w:tcBorders>
          </w:tcPr>
          <w:p w14:paraId="44CEA52E" w14:textId="77777777" w:rsidR="009924B7" w:rsidRDefault="009924B7" w:rsidP="009924B7"/>
        </w:tc>
        <w:bookmarkEnd w:id="1144"/>
      </w:tr>
      <w:bookmarkStart w:id="1145" w:name="BKM_8419C7CE_156E_4e2d_B2FB_F95CA969BF1D"/>
      <w:tr w:rsidR="009924B7" w14:paraId="1EC9FE96" w14:textId="77777777" w:rsidTr="009924B7">
        <w:tc>
          <w:tcPr>
            <w:tcW w:w="1710" w:type="dxa"/>
            <w:tcBorders>
              <w:top w:val="nil"/>
              <w:left w:val="nil"/>
              <w:bottom w:val="nil"/>
              <w:right w:val="nil"/>
            </w:tcBorders>
          </w:tcPr>
          <w:p w14:paraId="113C1E4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A61E321" w14:textId="77777777" w:rsidR="009924B7" w:rsidRDefault="009924B7" w:rsidP="009924B7">
            <w:r>
              <w:fldChar w:fldCharType="begin" w:fldLock="1"/>
            </w:r>
            <w:r>
              <w:instrText>MERGEFIELD Att.Name</w:instrText>
            </w:r>
            <w:r>
              <w:fldChar w:fldCharType="separate"/>
            </w:r>
            <w:r>
              <w:t>reclamebord</w:t>
            </w:r>
            <w:r>
              <w:fldChar w:fldCharType="end"/>
            </w:r>
          </w:p>
        </w:tc>
        <w:tc>
          <w:tcPr>
            <w:tcW w:w="4500" w:type="dxa"/>
            <w:tcBorders>
              <w:top w:val="nil"/>
              <w:left w:val="nil"/>
              <w:bottom w:val="nil"/>
              <w:right w:val="nil"/>
            </w:tcBorders>
          </w:tcPr>
          <w:p w14:paraId="28534D52" w14:textId="77777777" w:rsidR="009924B7" w:rsidRDefault="009924B7" w:rsidP="009924B7">
            <w:r>
              <w:fldChar w:fldCharType="begin" w:fldLock="1"/>
            </w:r>
            <w:r>
              <w:instrText>MERGEFIELD Att.Notes</w:instrText>
            </w:r>
            <w:r>
              <w:fldChar w:fldCharType="separate"/>
            </w:r>
            <w:r>
              <w:t>Vrijstaand bord/zuil waarop rondom of aan één of meer zijden affiches kunnen worden (of zijn) geplakt.</w:t>
            </w:r>
            <w:r>
              <w:fldChar w:fldCharType="end"/>
            </w:r>
          </w:p>
        </w:tc>
      </w:tr>
      <w:tr w:rsidR="009924B7" w14:paraId="2F891A40" w14:textId="77777777" w:rsidTr="009924B7">
        <w:tc>
          <w:tcPr>
            <w:tcW w:w="1710" w:type="dxa"/>
            <w:tcBorders>
              <w:top w:val="nil"/>
              <w:left w:val="nil"/>
              <w:bottom w:val="nil"/>
              <w:right w:val="nil"/>
            </w:tcBorders>
          </w:tcPr>
          <w:p w14:paraId="46387205" w14:textId="77777777" w:rsidR="009924B7" w:rsidRDefault="009924B7" w:rsidP="009924B7"/>
        </w:tc>
        <w:tc>
          <w:tcPr>
            <w:tcW w:w="2970" w:type="dxa"/>
            <w:tcBorders>
              <w:top w:val="nil"/>
              <w:left w:val="nil"/>
              <w:bottom w:val="nil"/>
              <w:right w:val="nil"/>
            </w:tcBorders>
          </w:tcPr>
          <w:p w14:paraId="7E7B0620" w14:textId="77777777" w:rsidR="009924B7" w:rsidRDefault="009924B7" w:rsidP="009924B7"/>
        </w:tc>
        <w:tc>
          <w:tcPr>
            <w:tcW w:w="4500" w:type="dxa"/>
            <w:tcBorders>
              <w:top w:val="nil"/>
              <w:left w:val="nil"/>
              <w:bottom w:val="nil"/>
              <w:right w:val="nil"/>
            </w:tcBorders>
          </w:tcPr>
          <w:p w14:paraId="50A6F16F" w14:textId="77777777" w:rsidR="009924B7" w:rsidRDefault="009924B7" w:rsidP="009924B7"/>
        </w:tc>
        <w:bookmarkEnd w:id="1145"/>
      </w:tr>
      <w:bookmarkStart w:id="1146" w:name="BKM_BFDC47DD_8959_4b10_AC07_1ED0727F8DDB"/>
      <w:tr w:rsidR="009924B7" w14:paraId="2364801F" w14:textId="77777777" w:rsidTr="009924B7">
        <w:tc>
          <w:tcPr>
            <w:tcW w:w="1710" w:type="dxa"/>
            <w:tcBorders>
              <w:top w:val="nil"/>
              <w:left w:val="nil"/>
              <w:bottom w:val="nil"/>
              <w:right w:val="nil"/>
            </w:tcBorders>
          </w:tcPr>
          <w:p w14:paraId="39C0C47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33D0FEC" w14:textId="77777777" w:rsidR="009924B7" w:rsidRDefault="009924B7" w:rsidP="009924B7">
            <w:r>
              <w:fldChar w:fldCharType="begin" w:fldLock="1"/>
            </w:r>
            <w:r>
              <w:instrText>MERGEFIELD Att.Name</w:instrText>
            </w:r>
            <w:r>
              <w:fldChar w:fldCharType="separate"/>
            </w:r>
            <w:r>
              <w:t>wegwijzer</w:t>
            </w:r>
            <w:r>
              <w:fldChar w:fldCharType="end"/>
            </w:r>
          </w:p>
        </w:tc>
        <w:tc>
          <w:tcPr>
            <w:tcW w:w="4500" w:type="dxa"/>
            <w:tcBorders>
              <w:top w:val="nil"/>
              <w:left w:val="nil"/>
              <w:bottom w:val="nil"/>
              <w:right w:val="nil"/>
            </w:tcBorders>
          </w:tcPr>
          <w:p w14:paraId="4898A7A7" w14:textId="77777777" w:rsidR="009924B7" w:rsidRDefault="009924B7" w:rsidP="009924B7">
            <w:r>
              <w:fldChar w:fldCharType="begin" w:fldLock="1"/>
            </w:r>
            <w:r>
              <w:instrText>MERGEFIELD Att.Notes</w:instrText>
            </w:r>
            <w:r>
              <w:fldChar w:fldCharType="separate"/>
            </w:r>
            <w:r>
              <w:t>Constructie voorzien van een of meer panelen met informatie ten behoeve van de bewegwijzering.</w:t>
            </w:r>
            <w:r>
              <w:fldChar w:fldCharType="end"/>
            </w:r>
          </w:p>
        </w:tc>
      </w:tr>
      <w:tr w:rsidR="009924B7" w14:paraId="6B4BA1BE" w14:textId="77777777" w:rsidTr="009924B7">
        <w:tc>
          <w:tcPr>
            <w:tcW w:w="1710" w:type="dxa"/>
            <w:tcBorders>
              <w:top w:val="nil"/>
              <w:left w:val="nil"/>
              <w:bottom w:val="nil"/>
              <w:right w:val="nil"/>
            </w:tcBorders>
          </w:tcPr>
          <w:p w14:paraId="6193DF8E" w14:textId="77777777" w:rsidR="009924B7" w:rsidRDefault="009924B7" w:rsidP="009924B7"/>
        </w:tc>
        <w:tc>
          <w:tcPr>
            <w:tcW w:w="2970" w:type="dxa"/>
            <w:tcBorders>
              <w:top w:val="nil"/>
              <w:left w:val="nil"/>
              <w:bottom w:val="nil"/>
              <w:right w:val="nil"/>
            </w:tcBorders>
          </w:tcPr>
          <w:p w14:paraId="00F43091" w14:textId="77777777" w:rsidR="009924B7" w:rsidRDefault="009924B7" w:rsidP="009924B7"/>
        </w:tc>
        <w:tc>
          <w:tcPr>
            <w:tcW w:w="4500" w:type="dxa"/>
            <w:tcBorders>
              <w:top w:val="nil"/>
              <w:left w:val="nil"/>
              <w:bottom w:val="nil"/>
              <w:right w:val="nil"/>
            </w:tcBorders>
          </w:tcPr>
          <w:p w14:paraId="32F7E652" w14:textId="77777777" w:rsidR="009924B7" w:rsidRDefault="009924B7" w:rsidP="009924B7"/>
        </w:tc>
        <w:bookmarkEnd w:id="1146"/>
      </w:tr>
      <w:bookmarkStart w:id="1147" w:name="BKM_A86E9B11_3C6A_4ca2_8CBE_541186B7C66B"/>
      <w:tr w:rsidR="009924B7" w14:paraId="2BB78622" w14:textId="77777777" w:rsidTr="009924B7">
        <w:tc>
          <w:tcPr>
            <w:tcW w:w="1710" w:type="dxa"/>
            <w:tcBorders>
              <w:top w:val="nil"/>
              <w:left w:val="nil"/>
              <w:bottom w:val="nil"/>
              <w:right w:val="nil"/>
            </w:tcBorders>
          </w:tcPr>
          <w:p w14:paraId="4F88E61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1EF6CA6" w14:textId="77777777" w:rsidR="009924B7" w:rsidRDefault="009924B7" w:rsidP="009924B7">
            <w:r>
              <w:fldChar w:fldCharType="begin" w:fldLock="1"/>
            </w:r>
            <w:r>
              <w:instrText>MERGEFIELD Att.Name</w:instrText>
            </w:r>
            <w:r>
              <w:fldChar w:fldCharType="separate"/>
            </w:r>
            <w:r>
              <w:t>waarschuwingshek</w:t>
            </w:r>
            <w:r>
              <w:fldChar w:fldCharType="end"/>
            </w:r>
          </w:p>
        </w:tc>
        <w:tc>
          <w:tcPr>
            <w:tcW w:w="4500" w:type="dxa"/>
            <w:tcBorders>
              <w:top w:val="nil"/>
              <w:left w:val="nil"/>
              <w:bottom w:val="nil"/>
              <w:right w:val="nil"/>
            </w:tcBorders>
          </w:tcPr>
          <w:p w14:paraId="6927FEE8" w14:textId="77777777" w:rsidR="009924B7" w:rsidRPr="009924B7" w:rsidRDefault="009924B7" w:rsidP="009924B7">
            <w:r>
              <w:fldChar w:fldCharType="begin" w:fldLock="1"/>
            </w:r>
            <w:r>
              <w:instrText>MERGEFIELD Att.Notes</w:instrText>
            </w:r>
            <w:r>
              <w:fldChar w:fldCharType="end"/>
            </w:r>
            <w:r w:rsidRPr="009924B7">
              <w:t xml:space="preserve">Constructie in de vorm van een hek, voorzien van rode en witte blokken of </w:t>
            </w:r>
          </w:p>
          <w:p w14:paraId="3E6B0BFC" w14:textId="77777777" w:rsidR="009924B7" w:rsidRDefault="009924B7" w:rsidP="009924B7">
            <w:r w:rsidRPr="009924B7">
              <w:t>chevrons, die het verkeer attendeert op een gevarenpunt.</w:t>
            </w:r>
          </w:p>
        </w:tc>
      </w:tr>
      <w:tr w:rsidR="009924B7" w14:paraId="066CF3EF" w14:textId="77777777" w:rsidTr="009924B7">
        <w:tc>
          <w:tcPr>
            <w:tcW w:w="1710" w:type="dxa"/>
            <w:tcBorders>
              <w:top w:val="nil"/>
              <w:left w:val="nil"/>
              <w:bottom w:val="nil"/>
              <w:right w:val="nil"/>
            </w:tcBorders>
          </w:tcPr>
          <w:p w14:paraId="3AA19A0C" w14:textId="77777777" w:rsidR="009924B7" w:rsidRDefault="009924B7" w:rsidP="009924B7"/>
        </w:tc>
        <w:tc>
          <w:tcPr>
            <w:tcW w:w="2970" w:type="dxa"/>
            <w:tcBorders>
              <w:top w:val="nil"/>
              <w:left w:val="nil"/>
              <w:bottom w:val="nil"/>
              <w:right w:val="nil"/>
            </w:tcBorders>
          </w:tcPr>
          <w:p w14:paraId="649F9413" w14:textId="77777777" w:rsidR="009924B7" w:rsidRDefault="009924B7" w:rsidP="009924B7"/>
        </w:tc>
        <w:tc>
          <w:tcPr>
            <w:tcW w:w="4500" w:type="dxa"/>
            <w:tcBorders>
              <w:top w:val="nil"/>
              <w:left w:val="nil"/>
              <w:bottom w:val="nil"/>
              <w:right w:val="nil"/>
            </w:tcBorders>
          </w:tcPr>
          <w:p w14:paraId="59009550" w14:textId="77777777" w:rsidR="009924B7" w:rsidRDefault="009924B7" w:rsidP="009924B7"/>
        </w:tc>
        <w:bookmarkEnd w:id="1147"/>
      </w:tr>
      <w:bookmarkStart w:id="1148" w:name="BKM_908F8AC9_95BC_4973_8572_8FA94DE6C7A4"/>
      <w:tr w:rsidR="009924B7" w14:paraId="701C0CCE" w14:textId="77777777" w:rsidTr="009924B7">
        <w:tc>
          <w:tcPr>
            <w:tcW w:w="1710" w:type="dxa"/>
            <w:tcBorders>
              <w:top w:val="nil"/>
              <w:left w:val="nil"/>
              <w:bottom w:val="nil"/>
              <w:right w:val="nil"/>
            </w:tcBorders>
          </w:tcPr>
          <w:p w14:paraId="1CD6D17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82DD009" w14:textId="77777777" w:rsidR="009924B7" w:rsidRDefault="009924B7" w:rsidP="009924B7">
            <w:r>
              <w:fldChar w:fldCharType="begin" w:fldLock="1"/>
            </w:r>
            <w:r>
              <w:instrText>MERGEFIELD Att.Name</w:instrText>
            </w:r>
            <w:r>
              <w:fldChar w:fldCharType="separate"/>
            </w:r>
            <w:r>
              <w:t>dynamische snelheidsindicator</w:t>
            </w:r>
            <w:r>
              <w:fldChar w:fldCharType="end"/>
            </w:r>
          </w:p>
        </w:tc>
        <w:tc>
          <w:tcPr>
            <w:tcW w:w="4500" w:type="dxa"/>
            <w:tcBorders>
              <w:top w:val="nil"/>
              <w:left w:val="nil"/>
              <w:bottom w:val="nil"/>
              <w:right w:val="nil"/>
            </w:tcBorders>
          </w:tcPr>
          <w:p w14:paraId="1092F05E" w14:textId="77777777" w:rsidR="009924B7" w:rsidRDefault="009924B7" w:rsidP="009924B7">
            <w:r>
              <w:fldChar w:fldCharType="begin" w:fldLock="1"/>
            </w:r>
            <w:r>
              <w:instrText>MERGEFIELD Att.Notes</w:instrText>
            </w:r>
            <w:r>
              <w:fldChar w:fldCharType="separate"/>
            </w:r>
            <w:r>
              <w:t>Een snelheidsinformatiebord dat in "real time" de snelheid van de weggebruikers aanduidt.</w:t>
            </w:r>
            <w:r>
              <w:fldChar w:fldCharType="end"/>
            </w:r>
          </w:p>
        </w:tc>
      </w:tr>
      <w:tr w:rsidR="009924B7" w14:paraId="0D74B8A9" w14:textId="77777777" w:rsidTr="009924B7">
        <w:tc>
          <w:tcPr>
            <w:tcW w:w="1710" w:type="dxa"/>
            <w:tcBorders>
              <w:top w:val="nil"/>
              <w:left w:val="nil"/>
              <w:bottom w:val="nil"/>
              <w:right w:val="nil"/>
            </w:tcBorders>
          </w:tcPr>
          <w:p w14:paraId="7F241FB0" w14:textId="77777777" w:rsidR="009924B7" w:rsidRDefault="009924B7" w:rsidP="009924B7"/>
        </w:tc>
        <w:tc>
          <w:tcPr>
            <w:tcW w:w="2970" w:type="dxa"/>
            <w:tcBorders>
              <w:top w:val="nil"/>
              <w:left w:val="nil"/>
              <w:bottom w:val="nil"/>
              <w:right w:val="nil"/>
            </w:tcBorders>
          </w:tcPr>
          <w:p w14:paraId="27E08F83" w14:textId="77777777" w:rsidR="009924B7" w:rsidRDefault="009924B7" w:rsidP="009924B7"/>
        </w:tc>
        <w:tc>
          <w:tcPr>
            <w:tcW w:w="4500" w:type="dxa"/>
            <w:tcBorders>
              <w:top w:val="nil"/>
              <w:left w:val="nil"/>
              <w:bottom w:val="nil"/>
              <w:right w:val="nil"/>
            </w:tcBorders>
          </w:tcPr>
          <w:p w14:paraId="6CEE4FB5" w14:textId="77777777" w:rsidR="009924B7" w:rsidRDefault="009924B7" w:rsidP="009924B7"/>
        </w:tc>
        <w:bookmarkEnd w:id="1148"/>
      </w:tr>
      <w:bookmarkStart w:id="1149" w:name="BKM_8750E369_EEB5_4d1b_9009_8088C1797D1A"/>
      <w:tr w:rsidR="009924B7" w14:paraId="582DD133" w14:textId="77777777" w:rsidTr="009924B7">
        <w:tc>
          <w:tcPr>
            <w:tcW w:w="1710" w:type="dxa"/>
            <w:tcBorders>
              <w:top w:val="nil"/>
              <w:left w:val="nil"/>
              <w:bottom w:val="nil"/>
              <w:right w:val="nil"/>
            </w:tcBorders>
          </w:tcPr>
          <w:p w14:paraId="51DCE01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18CE09E" w14:textId="77777777" w:rsidR="009924B7" w:rsidRDefault="009924B7" w:rsidP="009924B7">
            <w:r>
              <w:fldChar w:fldCharType="begin" w:fldLock="1"/>
            </w:r>
            <w:r>
              <w:instrText>MERGEFIELD Att.Name</w:instrText>
            </w:r>
            <w:r>
              <w:fldChar w:fldCharType="separate"/>
            </w:r>
            <w:r>
              <w:t>pomp</w:t>
            </w:r>
            <w:r>
              <w:fldChar w:fldCharType="end"/>
            </w:r>
          </w:p>
        </w:tc>
        <w:tc>
          <w:tcPr>
            <w:tcW w:w="4500" w:type="dxa"/>
            <w:tcBorders>
              <w:top w:val="nil"/>
              <w:left w:val="nil"/>
              <w:bottom w:val="nil"/>
              <w:right w:val="nil"/>
            </w:tcBorders>
          </w:tcPr>
          <w:p w14:paraId="3491CB37" w14:textId="77777777" w:rsidR="009924B7" w:rsidRDefault="009924B7" w:rsidP="009924B7">
            <w:r>
              <w:fldChar w:fldCharType="begin" w:fldLock="1"/>
            </w:r>
            <w:r>
              <w:instrText>MERGEFIELD Att.Notes</w:instrText>
            </w:r>
            <w:r>
              <w:fldChar w:fldCharType="separate"/>
            </w:r>
            <w:r>
              <w:t xml:space="preserve">Werktuig dat door middel van een verschil in druk vloeistoffen of gassen verplaatst. </w:t>
            </w:r>
            <w:r>
              <w:fldChar w:fldCharType="end"/>
            </w:r>
          </w:p>
        </w:tc>
      </w:tr>
      <w:tr w:rsidR="009924B7" w14:paraId="1150158C" w14:textId="77777777" w:rsidTr="009924B7">
        <w:tc>
          <w:tcPr>
            <w:tcW w:w="1710" w:type="dxa"/>
            <w:tcBorders>
              <w:top w:val="nil"/>
              <w:left w:val="nil"/>
              <w:bottom w:val="nil"/>
              <w:right w:val="nil"/>
            </w:tcBorders>
          </w:tcPr>
          <w:p w14:paraId="70BF71A8" w14:textId="77777777" w:rsidR="009924B7" w:rsidRDefault="009924B7" w:rsidP="009924B7"/>
        </w:tc>
        <w:tc>
          <w:tcPr>
            <w:tcW w:w="2970" w:type="dxa"/>
            <w:tcBorders>
              <w:top w:val="nil"/>
              <w:left w:val="nil"/>
              <w:bottom w:val="nil"/>
              <w:right w:val="nil"/>
            </w:tcBorders>
          </w:tcPr>
          <w:p w14:paraId="7B783BF4" w14:textId="77777777" w:rsidR="009924B7" w:rsidRDefault="009924B7" w:rsidP="009924B7"/>
        </w:tc>
        <w:tc>
          <w:tcPr>
            <w:tcW w:w="4500" w:type="dxa"/>
            <w:tcBorders>
              <w:top w:val="nil"/>
              <w:left w:val="nil"/>
              <w:bottom w:val="nil"/>
              <w:right w:val="nil"/>
            </w:tcBorders>
          </w:tcPr>
          <w:p w14:paraId="4EA0FE7E" w14:textId="77777777" w:rsidR="009924B7" w:rsidRDefault="009924B7" w:rsidP="009924B7"/>
        </w:tc>
        <w:bookmarkEnd w:id="1149"/>
      </w:tr>
      <w:bookmarkStart w:id="1150" w:name="BKM_D9FD82EB_409E_4058_9F71_FCB19E791A5C"/>
      <w:tr w:rsidR="009924B7" w14:paraId="108B9308" w14:textId="77777777" w:rsidTr="009924B7">
        <w:tc>
          <w:tcPr>
            <w:tcW w:w="1710" w:type="dxa"/>
            <w:tcBorders>
              <w:top w:val="nil"/>
              <w:left w:val="nil"/>
              <w:bottom w:val="nil"/>
              <w:right w:val="nil"/>
            </w:tcBorders>
          </w:tcPr>
          <w:p w14:paraId="4857534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923C10F" w14:textId="77777777" w:rsidR="009924B7" w:rsidRDefault="009924B7" w:rsidP="009924B7">
            <w:r>
              <w:fldChar w:fldCharType="begin" w:fldLock="1"/>
            </w:r>
            <w:r>
              <w:instrText>MERGEFIELD Att.Name</w:instrText>
            </w:r>
            <w:r>
              <w:fldChar w:fldCharType="separate"/>
            </w:r>
            <w:r>
              <w:t>zonnepaneel</w:t>
            </w:r>
            <w:r>
              <w:fldChar w:fldCharType="end"/>
            </w:r>
          </w:p>
        </w:tc>
        <w:tc>
          <w:tcPr>
            <w:tcW w:w="4500" w:type="dxa"/>
            <w:tcBorders>
              <w:top w:val="nil"/>
              <w:left w:val="nil"/>
              <w:bottom w:val="nil"/>
              <w:right w:val="nil"/>
            </w:tcBorders>
          </w:tcPr>
          <w:p w14:paraId="4BB2419A" w14:textId="77777777" w:rsidR="009924B7" w:rsidRDefault="009924B7" w:rsidP="009924B7">
            <w:r>
              <w:fldChar w:fldCharType="begin" w:fldLock="1"/>
            </w:r>
            <w:r>
              <w:instrText>MERGEFIELD Att.Notes</w:instrText>
            </w:r>
            <w:r>
              <w:fldChar w:fldCharType="separate"/>
            </w:r>
            <w:r>
              <w:t>Een zonnepaneel is een paneel dat zonne-energie omzet in elektriciteit.</w:t>
            </w:r>
            <w:r>
              <w:fldChar w:fldCharType="end"/>
            </w:r>
          </w:p>
        </w:tc>
      </w:tr>
      <w:tr w:rsidR="009924B7" w14:paraId="35D40663" w14:textId="77777777" w:rsidTr="009924B7">
        <w:tc>
          <w:tcPr>
            <w:tcW w:w="1710" w:type="dxa"/>
            <w:tcBorders>
              <w:top w:val="nil"/>
              <w:left w:val="nil"/>
              <w:bottom w:val="nil"/>
              <w:right w:val="nil"/>
            </w:tcBorders>
          </w:tcPr>
          <w:p w14:paraId="55944477" w14:textId="77777777" w:rsidR="009924B7" w:rsidRDefault="009924B7" w:rsidP="009924B7"/>
        </w:tc>
        <w:tc>
          <w:tcPr>
            <w:tcW w:w="2970" w:type="dxa"/>
            <w:tcBorders>
              <w:top w:val="nil"/>
              <w:left w:val="nil"/>
              <w:bottom w:val="nil"/>
              <w:right w:val="nil"/>
            </w:tcBorders>
          </w:tcPr>
          <w:p w14:paraId="341369AA" w14:textId="77777777" w:rsidR="009924B7" w:rsidRDefault="009924B7" w:rsidP="009924B7"/>
        </w:tc>
        <w:tc>
          <w:tcPr>
            <w:tcW w:w="4500" w:type="dxa"/>
            <w:tcBorders>
              <w:top w:val="nil"/>
              <w:left w:val="nil"/>
              <w:bottom w:val="nil"/>
              <w:right w:val="nil"/>
            </w:tcBorders>
          </w:tcPr>
          <w:p w14:paraId="67C96FD4" w14:textId="77777777" w:rsidR="009924B7" w:rsidRDefault="009924B7" w:rsidP="009924B7"/>
        </w:tc>
        <w:bookmarkEnd w:id="1150"/>
      </w:tr>
      <w:bookmarkStart w:id="1151" w:name="BKM_D68A8412_474B_4ae7_ABE8_C9A781354C49"/>
      <w:tr w:rsidR="009924B7" w14:paraId="21B26299" w14:textId="77777777" w:rsidTr="009924B7">
        <w:tc>
          <w:tcPr>
            <w:tcW w:w="1710" w:type="dxa"/>
            <w:tcBorders>
              <w:top w:val="nil"/>
              <w:left w:val="nil"/>
              <w:bottom w:val="nil"/>
              <w:right w:val="nil"/>
            </w:tcBorders>
          </w:tcPr>
          <w:p w14:paraId="2205CCC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38E76DD" w14:textId="77777777" w:rsidR="009924B7" w:rsidRDefault="009924B7" w:rsidP="009924B7">
            <w:r>
              <w:fldChar w:fldCharType="begin" w:fldLock="1"/>
            </w:r>
            <w:r>
              <w:instrText>MERGEFIELD Att.Name</w:instrText>
            </w:r>
            <w:r>
              <w:fldChar w:fldCharType="separate"/>
            </w:r>
            <w:r>
              <w:t>CAI-kast</w:t>
            </w:r>
            <w:r>
              <w:fldChar w:fldCharType="end"/>
            </w:r>
          </w:p>
        </w:tc>
        <w:tc>
          <w:tcPr>
            <w:tcW w:w="4500" w:type="dxa"/>
            <w:tcBorders>
              <w:top w:val="nil"/>
              <w:left w:val="nil"/>
              <w:bottom w:val="nil"/>
              <w:right w:val="nil"/>
            </w:tcBorders>
          </w:tcPr>
          <w:p w14:paraId="1B72E470" w14:textId="77777777" w:rsidR="009924B7" w:rsidRDefault="009924B7" w:rsidP="009924B7">
            <w:r>
              <w:fldChar w:fldCharType="begin" w:fldLock="1"/>
            </w:r>
            <w:r>
              <w:instrText>MERGEFIELD Att.Notes</w:instrText>
            </w:r>
            <w:r>
              <w:fldChar w:fldCharType="separate"/>
            </w:r>
            <w:r>
              <w:t xml:space="preserve">Kast ten behoeve van de regeling van radio- en televisiesignalen. </w:t>
            </w:r>
            <w:r>
              <w:fldChar w:fldCharType="end"/>
            </w:r>
          </w:p>
        </w:tc>
      </w:tr>
      <w:tr w:rsidR="009924B7" w14:paraId="49F79BC2" w14:textId="77777777" w:rsidTr="009924B7">
        <w:tc>
          <w:tcPr>
            <w:tcW w:w="1710" w:type="dxa"/>
            <w:tcBorders>
              <w:top w:val="nil"/>
              <w:left w:val="nil"/>
              <w:bottom w:val="nil"/>
              <w:right w:val="nil"/>
            </w:tcBorders>
          </w:tcPr>
          <w:p w14:paraId="537D4D1D" w14:textId="77777777" w:rsidR="009924B7" w:rsidRDefault="009924B7" w:rsidP="009924B7"/>
        </w:tc>
        <w:tc>
          <w:tcPr>
            <w:tcW w:w="2970" w:type="dxa"/>
            <w:tcBorders>
              <w:top w:val="nil"/>
              <w:left w:val="nil"/>
              <w:bottom w:val="nil"/>
              <w:right w:val="nil"/>
            </w:tcBorders>
          </w:tcPr>
          <w:p w14:paraId="090440F5" w14:textId="77777777" w:rsidR="009924B7" w:rsidRDefault="009924B7" w:rsidP="009924B7"/>
        </w:tc>
        <w:tc>
          <w:tcPr>
            <w:tcW w:w="4500" w:type="dxa"/>
            <w:tcBorders>
              <w:top w:val="nil"/>
              <w:left w:val="nil"/>
              <w:bottom w:val="nil"/>
              <w:right w:val="nil"/>
            </w:tcBorders>
          </w:tcPr>
          <w:p w14:paraId="033CAE4E" w14:textId="77777777" w:rsidR="009924B7" w:rsidRDefault="009924B7" w:rsidP="009924B7"/>
        </w:tc>
        <w:bookmarkEnd w:id="1151"/>
      </w:tr>
      <w:bookmarkStart w:id="1152" w:name="BKM_ACFF0ECB_07A4_4ca3_A67B_52039166130C"/>
      <w:tr w:rsidR="009924B7" w14:paraId="2F226D8A" w14:textId="77777777" w:rsidTr="009924B7">
        <w:tc>
          <w:tcPr>
            <w:tcW w:w="1710" w:type="dxa"/>
            <w:tcBorders>
              <w:top w:val="nil"/>
              <w:left w:val="nil"/>
              <w:bottom w:val="nil"/>
              <w:right w:val="nil"/>
            </w:tcBorders>
          </w:tcPr>
          <w:p w14:paraId="3B1F4EE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B21B959" w14:textId="77777777" w:rsidR="009924B7" w:rsidRDefault="009924B7" w:rsidP="009924B7">
            <w:r>
              <w:fldChar w:fldCharType="begin" w:fldLock="1"/>
            </w:r>
            <w:r>
              <w:instrText>MERGEFIELD Att.Name</w:instrText>
            </w:r>
            <w:r>
              <w:fldChar w:fldCharType="separate"/>
            </w:r>
            <w:r>
              <w:t>elektrakast</w:t>
            </w:r>
            <w:r>
              <w:fldChar w:fldCharType="end"/>
            </w:r>
          </w:p>
        </w:tc>
        <w:tc>
          <w:tcPr>
            <w:tcW w:w="4500" w:type="dxa"/>
            <w:tcBorders>
              <w:top w:val="nil"/>
              <w:left w:val="nil"/>
              <w:bottom w:val="nil"/>
              <w:right w:val="nil"/>
            </w:tcBorders>
          </w:tcPr>
          <w:p w14:paraId="17D05A3C" w14:textId="77777777" w:rsidR="009924B7" w:rsidRDefault="009924B7" w:rsidP="009924B7">
            <w:r>
              <w:fldChar w:fldCharType="begin" w:fldLock="1"/>
            </w:r>
            <w:r>
              <w:instrText>MERGEFIELD Att.Notes</w:instrText>
            </w:r>
            <w:r>
              <w:fldChar w:fldCharType="separate"/>
            </w:r>
            <w:r>
              <w:t xml:space="preserve">Kast ten behoeve van de regeling van het transport van elektriciteit. </w:t>
            </w:r>
            <w:r>
              <w:fldChar w:fldCharType="end"/>
            </w:r>
          </w:p>
        </w:tc>
      </w:tr>
      <w:tr w:rsidR="009924B7" w14:paraId="192BC667" w14:textId="77777777" w:rsidTr="009924B7">
        <w:tc>
          <w:tcPr>
            <w:tcW w:w="1710" w:type="dxa"/>
            <w:tcBorders>
              <w:top w:val="nil"/>
              <w:left w:val="nil"/>
              <w:bottom w:val="nil"/>
              <w:right w:val="nil"/>
            </w:tcBorders>
          </w:tcPr>
          <w:p w14:paraId="56D11462" w14:textId="77777777" w:rsidR="009924B7" w:rsidRDefault="009924B7" w:rsidP="009924B7"/>
        </w:tc>
        <w:tc>
          <w:tcPr>
            <w:tcW w:w="2970" w:type="dxa"/>
            <w:tcBorders>
              <w:top w:val="nil"/>
              <w:left w:val="nil"/>
              <w:bottom w:val="nil"/>
              <w:right w:val="nil"/>
            </w:tcBorders>
          </w:tcPr>
          <w:p w14:paraId="2E07D7DB" w14:textId="77777777" w:rsidR="009924B7" w:rsidRDefault="009924B7" w:rsidP="009924B7"/>
        </w:tc>
        <w:tc>
          <w:tcPr>
            <w:tcW w:w="4500" w:type="dxa"/>
            <w:tcBorders>
              <w:top w:val="nil"/>
              <w:left w:val="nil"/>
              <w:bottom w:val="nil"/>
              <w:right w:val="nil"/>
            </w:tcBorders>
          </w:tcPr>
          <w:p w14:paraId="7DF0C7BE" w14:textId="77777777" w:rsidR="009924B7" w:rsidRDefault="009924B7" w:rsidP="009924B7"/>
        </w:tc>
        <w:bookmarkEnd w:id="1152"/>
      </w:tr>
      <w:bookmarkStart w:id="1153" w:name="BKM_14BD6036_75CF_494a_A8F4_0D4C53634D39"/>
      <w:tr w:rsidR="009924B7" w14:paraId="1D7B3DD4" w14:textId="77777777" w:rsidTr="009924B7">
        <w:tc>
          <w:tcPr>
            <w:tcW w:w="1710" w:type="dxa"/>
            <w:tcBorders>
              <w:top w:val="nil"/>
              <w:left w:val="nil"/>
              <w:bottom w:val="nil"/>
              <w:right w:val="nil"/>
            </w:tcBorders>
          </w:tcPr>
          <w:p w14:paraId="3F6712F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0506F3D" w14:textId="77777777" w:rsidR="009924B7" w:rsidRDefault="009924B7" w:rsidP="009924B7">
            <w:r>
              <w:fldChar w:fldCharType="begin" w:fldLock="1"/>
            </w:r>
            <w:r>
              <w:instrText>MERGEFIELD Att.Name</w:instrText>
            </w:r>
            <w:r>
              <w:fldChar w:fldCharType="separate"/>
            </w:r>
            <w:r>
              <w:t>gaskast</w:t>
            </w:r>
            <w:r>
              <w:fldChar w:fldCharType="end"/>
            </w:r>
          </w:p>
        </w:tc>
        <w:tc>
          <w:tcPr>
            <w:tcW w:w="4500" w:type="dxa"/>
            <w:tcBorders>
              <w:top w:val="nil"/>
              <w:left w:val="nil"/>
              <w:bottom w:val="nil"/>
              <w:right w:val="nil"/>
            </w:tcBorders>
          </w:tcPr>
          <w:p w14:paraId="58C8769D" w14:textId="77777777" w:rsidR="009924B7" w:rsidRDefault="009924B7" w:rsidP="009924B7">
            <w:r>
              <w:fldChar w:fldCharType="begin" w:fldLock="1"/>
            </w:r>
            <w:r>
              <w:instrText>MERGEFIELD Att.Notes</w:instrText>
            </w:r>
            <w:r>
              <w:fldChar w:fldCharType="separate"/>
            </w:r>
            <w:r>
              <w:t>Kast ten behoeve van de regeling van het transport van gas.</w:t>
            </w:r>
            <w:r>
              <w:fldChar w:fldCharType="end"/>
            </w:r>
          </w:p>
        </w:tc>
      </w:tr>
      <w:tr w:rsidR="009924B7" w14:paraId="3772FC68" w14:textId="77777777" w:rsidTr="009924B7">
        <w:tc>
          <w:tcPr>
            <w:tcW w:w="1710" w:type="dxa"/>
            <w:tcBorders>
              <w:top w:val="nil"/>
              <w:left w:val="nil"/>
              <w:bottom w:val="nil"/>
              <w:right w:val="nil"/>
            </w:tcBorders>
          </w:tcPr>
          <w:p w14:paraId="1BFFAADC" w14:textId="77777777" w:rsidR="009924B7" w:rsidRDefault="009924B7" w:rsidP="009924B7"/>
        </w:tc>
        <w:tc>
          <w:tcPr>
            <w:tcW w:w="2970" w:type="dxa"/>
            <w:tcBorders>
              <w:top w:val="nil"/>
              <w:left w:val="nil"/>
              <w:bottom w:val="nil"/>
              <w:right w:val="nil"/>
            </w:tcBorders>
          </w:tcPr>
          <w:p w14:paraId="3A4A8048" w14:textId="77777777" w:rsidR="009924B7" w:rsidRDefault="009924B7" w:rsidP="009924B7"/>
        </w:tc>
        <w:tc>
          <w:tcPr>
            <w:tcW w:w="4500" w:type="dxa"/>
            <w:tcBorders>
              <w:top w:val="nil"/>
              <w:left w:val="nil"/>
              <w:bottom w:val="nil"/>
              <w:right w:val="nil"/>
            </w:tcBorders>
          </w:tcPr>
          <w:p w14:paraId="57281323" w14:textId="77777777" w:rsidR="009924B7" w:rsidRDefault="009924B7" w:rsidP="009924B7"/>
        </w:tc>
        <w:bookmarkEnd w:id="1153"/>
      </w:tr>
      <w:bookmarkStart w:id="1154" w:name="BKM_646C1FF0_85D3_4b54_8B04_2F9E66825F0A"/>
      <w:tr w:rsidR="009924B7" w14:paraId="1C65BE22" w14:textId="77777777" w:rsidTr="009924B7">
        <w:tc>
          <w:tcPr>
            <w:tcW w:w="1710" w:type="dxa"/>
            <w:tcBorders>
              <w:top w:val="nil"/>
              <w:left w:val="nil"/>
              <w:bottom w:val="nil"/>
              <w:right w:val="nil"/>
            </w:tcBorders>
          </w:tcPr>
          <w:p w14:paraId="514A01B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F2FA9F6" w14:textId="77777777" w:rsidR="009924B7" w:rsidRDefault="009924B7" w:rsidP="009924B7">
            <w:r>
              <w:fldChar w:fldCharType="begin" w:fldLock="1"/>
            </w:r>
            <w:r>
              <w:instrText>MERGEFIELD Att.Name</w:instrText>
            </w:r>
            <w:r>
              <w:fldChar w:fldCharType="separate"/>
            </w:r>
            <w:r>
              <w:t>telecom kast</w:t>
            </w:r>
            <w:r>
              <w:fldChar w:fldCharType="end"/>
            </w:r>
          </w:p>
        </w:tc>
        <w:tc>
          <w:tcPr>
            <w:tcW w:w="4500" w:type="dxa"/>
            <w:tcBorders>
              <w:top w:val="nil"/>
              <w:left w:val="nil"/>
              <w:bottom w:val="nil"/>
              <w:right w:val="nil"/>
            </w:tcBorders>
          </w:tcPr>
          <w:p w14:paraId="029800DD" w14:textId="77777777" w:rsidR="009924B7" w:rsidRDefault="009924B7" w:rsidP="009924B7">
            <w:r>
              <w:fldChar w:fldCharType="begin" w:fldLock="1"/>
            </w:r>
            <w:r>
              <w:instrText>MERGEFIELD Att.Notes</w:instrText>
            </w:r>
            <w:r>
              <w:fldChar w:fldCharType="separate"/>
            </w:r>
            <w:r>
              <w:t xml:space="preserve">Kast ten behoeve van de regeling van telecommunicatie. </w:t>
            </w:r>
            <w:r>
              <w:fldChar w:fldCharType="end"/>
            </w:r>
          </w:p>
        </w:tc>
      </w:tr>
      <w:tr w:rsidR="009924B7" w14:paraId="1E8E95A8" w14:textId="77777777" w:rsidTr="009924B7">
        <w:tc>
          <w:tcPr>
            <w:tcW w:w="1710" w:type="dxa"/>
            <w:tcBorders>
              <w:top w:val="nil"/>
              <w:left w:val="nil"/>
              <w:bottom w:val="nil"/>
              <w:right w:val="nil"/>
            </w:tcBorders>
          </w:tcPr>
          <w:p w14:paraId="063BD967" w14:textId="77777777" w:rsidR="009924B7" w:rsidRDefault="009924B7" w:rsidP="009924B7"/>
        </w:tc>
        <w:tc>
          <w:tcPr>
            <w:tcW w:w="2970" w:type="dxa"/>
            <w:tcBorders>
              <w:top w:val="nil"/>
              <w:left w:val="nil"/>
              <w:bottom w:val="nil"/>
              <w:right w:val="nil"/>
            </w:tcBorders>
          </w:tcPr>
          <w:p w14:paraId="410FEDA1" w14:textId="77777777" w:rsidR="009924B7" w:rsidRDefault="009924B7" w:rsidP="009924B7"/>
        </w:tc>
        <w:tc>
          <w:tcPr>
            <w:tcW w:w="4500" w:type="dxa"/>
            <w:tcBorders>
              <w:top w:val="nil"/>
              <w:left w:val="nil"/>
              <w:bottom w:val="nil"/>
              <w:right w:val="nil"/>
            </w:tcBorders>
          </w:tcPr>
          <w:p w14:paraId="1B1C0F95" w14:textId="77777777" w:rsidR="009924B7" w:rsidRDefault="009924B7" w:rsidP="009924B7"/>
        </w:tc>
        <w:bookmarkEnd w:id="1154"/>
      </w:tr>
      <w:bookmarkStart w:id="1155" w:name="BKM_B900DA01_C9F2_4a0f_A364_A899394B9509"/>
      <w:tr w:rsidR="009924B7" w14:paraId="67AA7872" w14:textId="77777777" w:rsidTr="009924B7">
        <w:tc>
          <w:tcPr>
            <w:tcW w:w="1710" w:type="dxa"/>
            <w:tcBorders>
              <w:top w:val="nil"/>
              <w:left w:val="nil"/>
              <w:bottom w:val="nil"/>
              <w:right w:val="nil"/>
            </w:tcBorders>
          </w:tcPr>
          <w:p w14:paraId="5F100F4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627921B" w14:textId="77777777" w:rsidR="009924B7" w:rsidRDefault="009924B7" w:rsidP="009924B7">
            <w:r>
              <w:fldChar w:fldCharType="begin" w:fldLock="1"/>
            </w:r>
            <w:r>
              <w:instrText>MERGEFIELD Att.Name</w:instrText>
            </w:r>
            <w:r>
              <w:fldChar w:fldCharType="separate"/>
            </w:r>
            <w:r>
              <w:t>rioolkast</w:t>
            </w:r>
            <w:r>
              <w:fldChar w:fldCharType="end"/>
            </w:r>
          </w:p>
        </w:tc>
        <w:tc>
          <w:tcPr>
            <w:tcW w:w="4500" w:type="dxa"/>
            <w:tcBorders>
              <w:top w:val="nil"/>
              <w:left w:val="nil"/>
              <w:bottom w:val="nil"/>
              <w:right w:val="nil"/>
            </w:tcBorders>
          </w:tcPr>
          <w:p w14:paraId="371CD1D4" w14:textId="77777777" w:rsidR="009924B7" w:rsidRDefault="009924B7" w:rsidP="009924B7">
            <w:r>
              <w:fldChar w:fldCharType="begin" w:fldLock="1"/>
            </w:r>
            <w:r>
              <w:instrText>MERGEFIELD Att.Notes</w:instrText>
            </w:r>
            <w:r>
              <w:fldChar w:fldCharType="separate"/>
            </w:r>
            <w:r>
              <w:t xml:space="preserve">Kast ten behoeve van de regeling van het transport van rioolwater. </w:t>
            </w:r>
            <w:r>
              <w:fldChar w:fldCharType="end"/>
            </w:r>
          </w:p>
        </w:tc>
      </w:tr>
      <w:tr w:rsidR="009924B7" w14:paraId="1CFBB4EC" w14:textId="77777777" w:rsidTr="009924B7">
        <w:tc>
          <w:tcPr>
            <w:tcW w:w="1710" w:type="dxa"/>
            <w:tcBorders>
              <w:top w:val="nil"/>
              <w:left w:val="nil"/>
              <w:bottom w:val="nil"/>
              <w:right w:val="nil"/>
            </w:tcBorders>
          </w:tcPr>
          <w:p w14:paraId="11DBA3BB" w14:textId="77777777" w:rsidR="009924B7" w:rsidRDefault="009924B7" w:rsidP="009924B7"/>
        </w:tc>
        <w:tc>
          <w:tcPr>
            <w:tcW w:w="2970" w:type="dxa"/>
            <w:tcBorders>
              <w:top w:val="nil"/>
              <w:left w:val="nil"/>
              <w:bottom w:val="nil"/>
              <w:right w:val="nil"/>
            </w:tcBorders>
          </w:tcPr>
          <w:p w14:paraId="3224E924" w14:textId="77777777" w:rsidR="009924B7" w:rsidRDefault="009924B7" w:rsidP="009924B7"/>
        </w:tc>
        <w:tc>
          <w:tcPr>
            <w:tcW w:w="4500" w:type="dxa"/>
            <w:tcBorders>
              <w:top w:val="nil"/>
              <w:left w:val="nil"/>
              <w:bottom w:val="nil"/>
              <w:right w:val="nil"/>
            </w:tcBorders>
          </w:tcPr>
          <w:p w14:paraId="4D10EA5C" w14:textId="77777777" w:rsidR="009924B7" w:rsidRDefault="009924B7" w:rsidP="009924B7"/>
        </w:tc>
        <w:bookmarkEnd w:id="1155"/>
      </w:tr>
      <w:bookmarkStart w:id="1156" w:name="BKM_9B08A225_3998_4072_AC2D_CD43771969E8"/>
      <w:tr w:rsidR="009924B7" w14:paraId="04740385" w14:textId="77777777" w:rsidTr="009924B7">
        <w:tc>
          <w:tcPr>
            <w:tcW w:w="1710" w:type="dxa"/>
            <w:tcBorders>
              <w:top w:val="nil"/>
              <w:left w:val="nil"/>
              <w:bottom w:val="nil"/>
              <w:right w:val="nil"/>
            </w:tcBorders>
          </w:tcPr>
          <w:p w14:paraId="7F5891F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3E538A2" w14:textId="77777777" w:rsidR="009924B7" w:rsidRDefault="009924B7" w:rsidP="009924B7">
            <w:r>
              <w:fldChar w:fldCharType="begin" w:fldLock="1"/>
            </w:r>
            <w:r>
              <w:instrText>MERGEFIELD Att.Name</w:instrText>
            </w:r>
            <w:r>
              <w:fldChar w:fldCharType="separate"/>
            </w:r>
            <w:r>
              <w:t>openbare verlichtingskast</w:t>
            </w:r>
            <w:r>
              <w:fldChar w:fldCharType="end"/>
            </w:r>
          </w:p>
        </w:tc>
        <w:tc>
          <w:tcPr>
            <w:tcW w:w="4500" w:type="dxa"/>
            <w:tcBorders>
              <w:top w:val="nil"/>
              <w:left w:val="nil"/>
              <w:bottom w:val="nil"/>
              <w:right w:val="nil"/>
            </w:tcBorders>
          </w:tcPr>
          <w:p w14:paraId="0BBA484A" w14:textId="77777777" w:rsidR="009924B7" w:rsidRDefault="009924B7" w:rsidP="009924B7">
            <w:r>
              <w:fldChar w:fldCharType="begin" w:fldLock="1"/>
            </w:r>
            <w:r>
              <w:instrText>MERGEFIELD Att.Notes</w:instrText>
            </w:r>
            <w:r>
              <w:fldChar w:fldCharType="separate"/>
            </w:r>
            <w:r>
              <w:t xml:space="preserve">Kast ten behoeve van de regeling van de openbare verlichting. </w:t>
            </w:r>
            <w:r>
              <w:fldChar w:fldCharType="end"/>
            </w:r>
          </w:p>
        </w:tc>
      </w:tr>
      <w:tr w:rsidR="009924B7" w14:paraId="70E0D74E" w14:textId="77777777" w:rsidTr="009924B7">
        <w:tc>
          <w:tcPr>
            <w:tcW w:w="1710" w:type="dxa"/>
            <w:tcBorders>
              <w:top w:val="nil"/>
              <w:left w:val="nil"/>
              <w:bottom w:val="nil"/>
              <w:right w:val="nil"/>
            </w:tcBorders>
          </w:tcPr>
          <w:p w14:paraId="71B7C77A" w14:textId="77777777" w:rsidR="009924B7" w:rsidRDefault="009924B7" w:rsidP="009924B7"/>
        </w:tc>
        <w:tc>
          <w:tcPr>
            <w:tcW w:w="2970" w:type="dxa"/>
            <w:tcBorders>
              <w:top w:val="nil"/>
              <w:left w:val="nil"/>
              <w:bottom w:val="nil"/>
              <w:right w:val="nil"/>
            </w:tcBorders>
          </w:tcPr>
          <w:p w14:paraId="326C7C12" w14:textId="77777777" w:rsidR="009924B7" w:rsidRDefault="009924B7" w:rsidP="009924B7"/>
        </w:tc>
        <w:tc>
          <w:tcPr>
            <w:tcW w:w="4500" w:type="dxa"/>
            <w:tcBorders>
              <w:top w:val="nil"/>
              <w:left w:val="nil"/>
              <w:bottom w:val="nil"/>
              <w:right w:val="nil"/>
            </w:tcBorders>
          </w:tcPr>
          <w:p w14:paraId="06E095D6" w14:textId="77777777" w:rsidR="009924B7" w:rsidRDefault="009924B7" w:rsidP="009924B7"/>
        </w:tc>
        <w:bookmarkEnd w:id="1156"/>
      </w:tr>
      <w:bookmarkStart w:id="1157" w:name="BKM_87D312CF_F779_48bc_9D86_348FC93C1D11"/>
      <w:tr w:rsidR="009924B7" w14:paraId="2ED2A9C0" w14:textId="77777777" w:rsidTr="009924B7">
        <w:tc>
          <w:tcPr>
            <w:tcW w:w="1710" w:type="dxa"/>
            <w:tcBorders>
              <w:top w:val="nil"/>
              <w:left w:val="nil"/>
              <w:bottom w:val="nil"/>
              <w:right w:val="nil"/>
            </w:tcBorders>
          </w:tcPr>
          <w:p w14:paraId="7CB0BDC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36C56AD" w14:textId="77777777" w:rsidR="009924B7" w:rsidRDefault="009924B7" w:rsidP="009924B7">
            <w:r>
              <w:fldChar w:fldCharType="begin" w:fldLock="1"/>
            </w:r>
            <w:r>
              <w:instrText>MERGEFIELD Att.Name</w:instrText>
            </w:r>
            <w:r>
              <w:fldChar w:fldCharType="separate"/>
            </w:r>
            <w:r>
              <w:t>verkeersregelinstallatiekast</w:t>
            </w:r>
            <w:r>
              <w:fldChar w:fldCharType="end"/>
            </w:r>
          </w:p>
        </w:tc>
        <w:tc>
          <w:tcPr>
            <w:tcW w:w="4500" w:type="dxa"/>
            <w:tcBorders>
              <w:top w:val="nil"/>
              <w:left w:val="nil"/>
              <w:bottom w:val="nil"/>
              <w:right w:val="nil"/>
            </w:tcBorders>
          </w:tcPr>
          <w:p w14:paraId="0E46024B" w14:textId="77777777" w:rsidR="009924B7" w:rsidRDefault="009924B7" w:rsidP="009924B7">
            <w:r>
              <w:fldChar w:fldCharType="begin" w:fldLock="1"/>
            </w:r>
            <w:r>
              <w:instrText>MERGEFIELD Att.Notes</w:instrText>
            </w:r>
            <w:r>
              <w:fldChar w:fldCharType="separate"/>
            </w:r>
            <w:r>
              <w:t>Kast ten behoeve van de regeling van het verkeer.</w:t>
            </w:r>
            <w:r>
              <w:fldChar w:fldCharType="end"/>
            </w:r>
          </w:p>
        </w:tc>
      </w:tr>
      <w:tr w:rsidR="009924B7" w14:paraId="52772EEF" w14:textId="77777777" w:rsidTr="009924B7">
        <w:tc>
          <w:tcPr>
            <w:tcW w:w="1710" w:type="dxa"/>
            <w:tcBorders>
              <w:top w:val="nil"/>
              <w:left w:val="nil"/>
              <w:bottom w:val="nil"/>
              <w:right w:val="nil"/>
            </w:tcBorders>
          </w:tcPr>
          <w:p w14:paraId="62C6EE8F" w14:textId="77777777" w:rsidR="009924B7" w:rsidRDefault="009924B7" w:rsidP="009924B7"/>
        </w:tc>
        <w:tc>
          <w:tcPr>
            <w:tcW w:w="2970" w:type="dxa"/>
            <w:tcBorders>
              <w:top w:val="nil"/>
              <w:left w:val="nil"/>
              <w:bottom w:val="nil"/>
              <w:right w:val="nil"/>
            </w:tcBorders>
          </w:tcPr>
          <w:p w14:paraId="04BACC8E" w14:textId="77777777" w:rsidR="009924B7" w:rsidRDefault="009924B7" w:rsidP="009924B7"/>
        </w:tc>
        <w:tc>
          <w:tcPr>
            <w:tcW w:w="4500" w:type="dxa"/>
            <w:tcBorders>
              <w:top w:val="nil"/>
              <w:left w:val="nil"/>
              <w:bottom w:val="nil"/>
              <w:right w:val="nil"/>
            </w:tcBorders>
          </w:tcPr>
          <w:p w14:paraId="0D460695" w14:textId="77777777" w:rsidR="009924B7" w:rsidRDefault="009924B7" w:rsidP="009924B7"/>
        </w:tc>
        <w:bookmarkEnd w:id="1157"/>
      </w:tr>
      <w:bookmarkStart w:id="1158" w:name="BKM_59F3675E_F613_4570_8EE7_83BD6DE727B5"/>
      <w:tr w:rsidR="009924B7" w14:paraId="252D8F67" w14:textId="77777777" w:rsidTr="009924B7">
        <w:tc>
          <w:tcPr>
            <w:tcW w:w="1710" w:type="dxa"/>
            <w:tcBorders>
              <w:top w:val="nil"/>
              <w:left w:val="nil"/>
              <w:bottom w:val="nil"/>
              <w:right w:val="nil"/>
            </w:tcBorders>
          </w:tcPr>
          <w:p w14:paraId="4150787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72B424E" w14:textId="77777777" w:rsidR="009924B7" w:rsidRDefault="009924B7" w:rsidP="009924B7">
            <w:r>
              <w:fldChar w:fldCharType="begin" w:fldLock="1"/>
            </w:r>
            <w:r>
              <w:instrText>MERGEFIELD Att.Name</w:instrText>
            </w:r>
            <w:r>
              <w:fldChar w:fldCharType="separate"/>
            </w:r>
            <w:r>
              <w:t>telkast</w:t>
            </w:r>
            <w:r>
              <w:fldChar w:fldCharType="end"/>
            </w:r>
          </w:p>
        </w:tc>
        <w:tc>
          <w:tcPr>
            <w:tcW w:w="4500" w:type="dxa"/>
            <w:tcBorders>
              <w:top w:val="nil"/>
              <w:left w:val="nil"/>
              <w:bottom w:val="nil"/>
              <w:right w:val="nil"/>
            </w:tcBorders>
          </w:tcPr>
          <w:p w14:paraId="619B7D94" w14:textId="77777777" w:rsidR="009924B7" w:rsidRDefault="009924B7" w:rsidP="009924B7">
            <w:r>
              <w:fldChar w:fldCharType="begin" w:fldLock="1"/>
            </w:r>
            <w:r>
              <w:instrText>MERGEFIELD Att.Notes</w:instrText>
            </w:r>
            <w:r>
              <w:fldChar w:fldCharType="separate"/>
            </w:r>
            <w:r>
              <w:t>Kast ten behoeve van het meten van permanente verkeertellingen.</w:t>
            </w:r>
            <w:r>
              <w:fldChar w:fldCharType="end"/>
            </w:r>
          </w:p>
        </w:tc>
      </w:tr>
      <w:tr w:rsidR="009924B7" w14:paraId="4FD55EE6" w14:textId="77777777" w:rsidTr="009924B7">
        <w:tc>
          <w:tcPr>
            <w:tcW w:w="1710" w:type="dxa"/>
            <w:tcBorders>
              <w:top w:val="nil"/>
              <w:left w:val="nil"/>
              <w:bottom w:val="nil"/>
              <w:right w:val="nil"/>
            </w:tcBorders>
          </w:tcPr>
          <w:p w14:paraId="5FE326D3" w14:textId="77777777" w:rsidR="009924B7" w:rsidRDefault="009924B7" w:rsidP="009924B7"/>
        </w:tc>
        <w:tc>
          <w:tcPr>
            <w:tcW w:w="2970" w:type="dxa"/>
            <w:tcBorders>
              <w:top w:val="nil"/>
              <w:left w:val="nil"/>
              <w:bottom w:val="nil"/>
              <w:right w:val="nil"/>
            </w:tcBorders>
          </w:tcPr>
          <w:p w14:paraId="285566A3" w14:textId="77777777" w:rsidR="009924B7" w:rsidRDefault="009924B7" w:rsidP="009924B7"/>
        </w:tc>
        <w:tc>
          <w:tcPr>
            <w:tcW w:w="4500" w:type="dxa"/>
            <w:tcBorders>
              <w:top w:val="nil"/>
              <w:left w:val="nil"/>
              <w:bottom w:val="nil"/>
              <w:right w:val="nil"/>
            </w:tcBorders>
          </w:tcPr>
          <w:p w14:paraId="6F4F49F6" w14:textId="77777777" w:rsidR="009924B7" w:rsidRDefault="009924B7" w:rsidP="009924B7"/>
        </w:tc>
        <w:bookmarkEnd w:id="1158"/>
      </w:tr>
      <w:bookmarkStart w:id="1159" w:name="BKM_1E5823CB_1B7D_44a2_9A93_6DFF8EF0232A"/>
      <w:tr w:rsidR="009924B7" w14:paraId="2EA94CD0" w14:textId="77777777" w:rsidTr="009924B7">
        <w:tc>
          <w:tcPr>
            <w:tcW w:w="1710" w:type="dxa"/>
            <w:tcBorders>
              <w:top w:val="nil"/>
              <w:left w:val="nil"/>
              <w:bottom w:val="nil"/>
              <w:right w:val="nil"/>
            </w:tcBorders>
          </w:tcPr>
          <w:p w14:paraId="47A6730C" w14:textId="77777777" w:rsidR="009924B7" w:rsidRDefault="009924B7" w:rsidP="009924B7">
            <w:r>
              <w:lastRenderedPageBreak/>
              <w:fldChar w:fldCharType="begin" w:fldLock="1"/>
            </w:r>
            <w:r>
              <w:instrText>MERGEFIELD Att.Alias</w:instrText>
            </w:r>
            <w:r>
              <w:fldChar w:fldCharType="end"/>
            </w:r>
          </w:p>
        </w:tc>
        <w:tc>
          <w:tcPr>
            <w:tcW w:w="2970" w:type="dxa"/>
            <w:tcBorders>
              <w:top w:val="nil"/>
              <w:left w:val="nil"/>
              <w:bottom w:val="nil"/>
              <w:right w:val="nil"/>
            </w:tcBorders>
          </w:tcPr>
          <w:p w14:paraId="579876DD" w14:textId="77777777" w:rsidR="009924B7" w:rsidRDefault="009924B7" w:rsidP="009924B7">
            <w:r>
              <w:fldChar w:fldCharType="begin" w:fldLock="1"/>
            </w:r>
            <w:r>
              <w:instrText>MERGEFIELD Att.Name</w:instrText>
            </w:r>
            <w:r>
              <w:fldChar w:fldCharType="separate"/>
            </w:r>
            <w:r>
              <w:t>GMS kast</w:t>
            </w:r>
            <w:r>
              <w:fldChar w:fldCharType="end"/>
            </w:r>
          </w:p>
        </w:tc>
        <w:tc>
          <w:tcPr>
            <w:tcW w:w="4500" w:type="dxa"/>
            <w:tcBorders>
              <w:top w:val="nil"/>
              <w:left w:val="nil"/>
              <w:bottom w:val="nil"/>
              <w:right w:val="nil"/>
            </w:tcBorders>
          </w:tcPr>
          <w:p w14:paraId="0F14DE85" w14:textId="77777777" w:rsidR="009924B7" w:rsidRDefault="009924B7" w:rsidP="009924B7">
            <w:r>
              <w:fldChar w:fldCharType="begin" w:fldLock="1"/>
            </w:r>
            <w:r>
              <w:instrText>MERGEFIELD Att.Notes</w:instrText>
            </w:r>
            <w:r>
              <w:fldChar w:fldCharType="separate"/>
            </w:r>
            <w:r>
              <w:t>Kast ten behoeve van het meten van weers- en wegdekomstandigheden.</w:t>
            </w:r>
            <w:r>
              <w:fldChar w:fldCharType="end"/>
            </w:r>
          </w:p>
        </w:tc>
      </w:tr>
      <w:tr w:rsidR="009924B7" w14:paraId="7762F626" w14:textId="77777777" w:rsidTr="009924B7">
        <w:tc>
          <w:tcPr>
            <w:tcW w:w="1710" w:type="dxa"/>
            <w:tcBorders>
              <w:top w:val="nil"/>
              <w:left w:val="nil"/>
              <w:bottom w:val="nil"/>
              <w:right w:val="nil"/>
            </w:tcBorders>
          </w:tcPr>
          <w:p w14:paraId="2FF49FC1" w14:textId="77777777" w:rsidR="009924B7" w:rsidRDefault="009924B7" w:rsidP="009924B7"/>
        </w:tc>
        <w:tc>
          <w:tcPr>
            <w:tcW w:w="2970" w:type="dxa"/>
            <w:tcBorders>
              <w:top w:val="nil"/>
              <w:left w:val="nil"/>
              <w:bottom w:val="nil"/>
              <w:right w:val="nil"/>
            </w:tcBorders>
          </w:tcPr>
          <w:p w14:paraId="56A180EF" w14:textId="77777777" w:rsidR="009924B7" w:rsidRDefault="009924B7" w:rsidP="009924B7"/>
        </w:tc>
        <w:tc>
          <w:tcPr>
            <w:tcW w:w="4500" w:type="dxa"/>
            <w:tcBorders>
              <w:top w:val="nil"/>
              <w:left w:val="nil"/>
              <w:bottom w:val="nil"/>
              <w:right w:val="nil"/>
            </w:tcBorders>
          </w:tcPr>
          <w:p w14:paraId="0CDC3827" w14:textId="77777777" w:rsidR="009924B7" w:rsidRDefault="009924B7" w:rsidP="009924B7"/>
        </w:tc>
        <w:bookmarkEnd w:id="1159"/>
      </w:tr>
      <w:bookmarkStart w:id="1160" w:name="BKM_F9B0D3E8_4624_46a1_95B7_722B9F154D50"/>
      <w:tr w:rsidR="009924B7" w14:paraId="743DC16F" w14:textId="77777777" w:rsidTr="009924B7">
        <w:tc>
          <w:tcPr>
            <w:tcW w:w="1710" w:type="dxa"/>
            <w:tcBorders>
              <w:top w:val="nil"/>
              <w:left w:val="nil"/>
              <w:bottom w:val="nil"/>
              <w:right w:val="nil"/>
            </w:tcBorders>
          </w:tcPr>
          <w:p w14:paraId="2A8A02A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B95457F" w14:textId="77777777" w:rsidR="009924B7" w:rsidRDefault="009924B7" w:rsidP="009924B7">
            <w:r>
              <w:fldChar w:fldCharType="begin" w:fldLock="1"/>
            </w:r>
            <w:r>
              <w:instrText>MERGEFIELD Att.Name</w:instrText>
            </w:r>
            <w:r>
              <w:fldChar w:fldCharType="separate"/>
            </w:r>
            <w:r>
              <w:t>bovenleidingmast</w:t>
            </w:r>
            <w:r>
              <w:fldChar w:fldCharType="end"/>
            </w:r>
          </w:p>
        </w:tc>
        <w:tc>
          <w:tcPr>
            <w:tcW w:w="4500" w:type="dxa"/>
            <w:tcBorders>
              <w:top w:val="nil"/>
              <w:left w:val="nil"/>
              <w:bottom w:val="nil"/>
              <w:right w:val="nil"/>
            </w:tcBorders>
          </w:tcPr>
          <w:p w14:paraId="7897D7C6" w14:textId="77777777" w:rsidR="009924B7" w:rsidRDefault="009924B7" w:rsidP="009924B7">
            <w:r>
              <w:fldChar w:fldCharType="begin" w:fldLock="1"/>
            </w:r>
            <w:r>
              <w:instrText>MERGEFIELD Att.Notes</w:instrText>
            </w:r>
            <w:r>
              <w:fldChar w:fldCharType="separate"/>
            </w:r>
            <w:r>
              <w:t>Mast die een onderdeel vormt van de bovenleidingdraagconstructie.</w:t>
            </w:r>
            <w:r>
              <w:fldChar w:fldCharType="end"/>
            </w:r>
          </w:p>
        </w:tc>
      </w:tr>
      <w:tr w:rsidR="009924B7" w14:paraId="00F567E5" w14:textId="77777777" w:rsidTr="009924B7">
        <w:tc>
          <w:tcPr>
            <w:tcW w:w="1710" w:type="dxa"/>
            <w:tcBorders>
              <w:top w:val="nil"/>
              <w:left w:val="nil"/>
              <w:bottom w:val="nil"/>
              <w:right w:val="nil"/>
            </w:tcBorders>
          </w:tcPr>
          <w:p w14:paraId="0032BEEE" w14:textId="77777777" w:rsidR="009924B7" w:rsidRDefault="009924B7" w:rsidP="009924B7"/>
        </w:tc>
        <w:tc>
          <w:tcPr>
            <w:tcW w:w="2970" w:type="dxa"/>
            <w:tcBorders>
              <w:top w:val="nil"/>
              <w:left w:val="nil"/>
              <w:bottom w:val="nil"/>
              <w:right w:val="nil"/>
            </w:tcBorders>
          </w:tcPr>
          <w:p w14:paraId="35D370D3" w14:textId="77777777" w:rsidR="009924B7" w:rsidRDefault="009924B7" w:rsidP="009924B7"/>
        </w:tc>
        <w:tc>
          <w:tcPr>
            <w:tcW w:w="4500" w:type="dxa"/>
            <w:tcBorders>
              <w:top w:val="nil"/>
              <w:left w:val="nil"/>
              <w:bottom w:val="nil"/>
              <w:right w:val="nil"/>
            </w:tcBorders>
          </w:tcPr>
          <w:p w14:paraId="0B9C299F" w14:textId="77777777" w:rsidR="009924B7" w:rsidRDefault="009924B7" w:rsidP="009924B7"/>
        </w:tc>
        <w:bookmarkEnd w:id="1160"/>
      </w:tr>
      <w:bookmarkStart w:id="1161" w:name="BKM_9FBAE2E3_B6C8_43b6_956C_207C78240D98"/>
      <w:tr w:rsidR="009924B7" w14:paraId="06A53850" w14:textId="77777777" w:rsidTr="009924B7">
        <w:tc>
          <w:tcPr>
            <w:tcW w:w="1710" w:type="dxa"/>
            <w:tcBorders>
              <w:top w:val="nil"/>
              <w:left w:val="nil"/>
              <w:bottom w:val="nil"/>
              <w:right w:val="nil"/>
            </w:tcBorders>
          </w:tcPr>
          <w:p w14:paraId="619F795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DFE941D" w14:textId="77777777" w:rsidR="009924B7" w:rsidRDefault="009924B7" w:rsidP="009924B7">
            <w:r>
              <w:fldChar w:fldCharType="begin" w:fldLock="1"/>
            </w:r>
            <w:r>
              <w:instrText>MERGEFIELD Att.Name</w:instrText>
            </w:r>
            <w:r>
              <w:fldChar w:fldCharType="separate"/>
            </w:r>
            <w:r>
              <w:t>laagspanningsmast</w:t>
            </w:r>
            <w:r>
              <w:fldChar w:fldCharType="end"/>
            </w:r>
          </w:p>
        </w:tc>
        <w:tc>
          <w:tcPr>
            <w:tcW w:w="4500" w:type="dxa"/>
            <w:tcBorders>
              <w:top w:val="nil"/>
              <w:left w:val="nil"/>
              <w:bottom w:val="nil"/>
              <w:right w:val="nil"/>
            </w:tcBorders>
          </w:tcPr>
          <w:p w14:paraId="6A84E07E" w14:textId="77777777" w:rsidR="009924B7" w:rsidRDefault="009924B7" w:rsidP="009924B7">
            <w:r>
              <w:fldChar w:fldCharType="begin" w:fldLock="1"/>
            </w:r>
            <w:r>
              <w:instrText>MERGEFIELD Att.Notes</w:instrText>
            </w:r>
            <w:r>
              <w:fldChar w:fldCharType="separate"/>
            </w:r>
            <w:r>
              <w:t>Houten of metalen mast waaraan kabels voor het transport van elektrische energie met een spanning lager dan 500 V zijn bevestigd.</w:t>
            </w:r>
            <w:r>
              <w:fldChar w:fldCharType="end"/>
            </w:r>
          </w:p>
        </w:tc>
      </w:tr>
      <w:tr w:rsidR="009924B7" w14:paraId="5FFE3B33" w14:textId="77777777" w:rsidTr="009924B7">
        <w:tc>
          <w:tcPr>
            <w:tcW w:w="1710" w:type="dxa"/>
            <w:tcBorders>
              <w:top w:val="nil"/>
              <w:left w:val="nil"/>
              <w:bottom w:val="nil"/>
              <w:right w:val="nil"/>
            </w:tcBorders>
          </w:tcPr>
          <w:p w14:paraId="0B6E162E" w14:textId="77777777" w:rsidR="009924B7" w:rsidRDefault="009924B7" w:rsidP="009924B7"/>
        </w:tc>
        <w:tc>
          <w:tcPr>
            <w:tcW w:w="2970" w:type="dxa"/>
            <w:tcBorders>
              <w:top w:val="nil"/>
              <w:left w:val="nil"/>
              <w:bottom w:val="nil"/>
              <w:right w:val="nil"/>
            </w:tcBorders>
          </w:tcPr>
          <w:p w14:paraId="19559045" w14:textId="77777777" w:rsidR="009924B7" w:rsidRDefault="009924B7" w:rsidP="009924B7"/>
        </w:tc>
        <w:tc>
          <w:tcPr>
            <w:tcW w:w="4500" w:type="dxa"/>
            <w:tcBorders>
              <w:top w:val="nil"/>
              <w:left w:val="nil"/>
              <w:bottom w:val="nil"/>
              <w:right w:val="nil"/>
            </w:tcBorders>
          </w:tcPr>
          <w:p w14:paraId="028C6B55" w14:textId="77777777" w:rsidR="009924B7" w:rsidRDefault="009924B7" w:rsidP="009924B7"/>
        </w:tc>
        <w:bookmarkEnd w:id="1161"/>
      </w:tr>
      <w:bookmarkStart w:id="1162" w:name="BKM_83D9B4AD_6913_4d5b_9339_1E62559060B7"/>
      <w:tr w:rsidR="009924B7" w14:paraId="69FC20AA" w14:textId="77777777" w:rsidTr="009924B7">
        <w:tc>
          <w:tcPr>
            <w:tcW w:w="1710" w:type="dxa"/>
            <w:tcBorders>
              <w:top w:val="nil"/>
              <w:left w:val="nil"/>
              <w:bottom w:val="nil"/>
              <w:right w:val="nil"/>
            </w:tcBorders>
          </w:tcPr>
          <w:p w14:paraId="3731EA8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0FEDCBE" w14:textId="77777777" w:rsidR="009924B7" w:rsidRDefault="009924B7" w:rsidP="009924B7">
            <w:r>
              <w:fldChar w:fldCharType="begin" w:fldLock="1"/>
            </w:r>
            <w:r>
              <w:instrText>MERGEFIELD Att.Name</w:instrText>
            </w:r>
            <w:r>
              <w:fldChar w:fldCharType="separate"/>
            </w:r>
            <w:r>
              <w:t>straalzender</w:t>
            </w:r>
            <w:r>
              <w:fldChar w:fldCharType="end"/>
            </w:r>
          </w:p>
        </w:tc>
        <w:tc>
          <w:tcPr>
            <w:tcW w:w="4500" w:type="dxa"/>
            <w:tcBorders>
              <w:top w:val="nil"/>
              <w:left w:val="nil"/>
              <w:bottom w:val="nil"/>
              <w:right w:val="nil"/>
            </w:tcBorders>
          </w:tcPr>
          <w:p w14:paraId="1C671222" w14:textId="77777777" w:rsidR="009924B7" w:rsidRPr="009924B7" w:rsidRDefault="009924B7" w:rsidP="009924B7">
            <w:r>
              <w:fldChar w:fldCharType="begin" w:fldLock="1"/>
            </w:r>
            <w:r>
              <w:instrText>MERGEFIELD Att.Notes</w:instrText>
            </w:r>
            <w:r>
              <w:fldChar w:fldCharType="end"/>
            </w:r>
            <w:r w:rsidRPr="009924B7">
              <w:t xml:space="preserve">Zender voor radio, televisie en telecommunicatie signalen die in smalle </w:t>
            </w:r>
          </w:p>
          <w:p w14:paraId="392F632A" w14:textId="77777777" w:rsidR="009924B7" w:rsidRDefault="009924B7" w:rsidP="009924B7">
            <w:r>
              <w:rPr>
                <w:lang w:val="en-US"/>
              </w:rPr>
              <w:t>stralenbundels uitzendt.</w:t>
            </w:r>
          </w:p>
        </w:tc>
      </w:tr>
      <w:tr w:rsidR="009924B7" w14:paraId="12689F9F" w14:textId="77777777" w:rsidTr="009924B7">
        <w:tc>
          <w:tcPr>
            <w:tcW w:w="1710" w:type="dxa"/>
            <w:tcBorders>
              <w:top w:val="nil"/>
              <w:left w:val="nil"/>
              <w:bottom w:val="nil"/>
              <w:right w:val="nil"/>
            </w:tcBorders>
          </w:tcPr>
          <w:p w14:paraId="087E14DE" w14:textId="77777777" w:rsidR="009924B7" w:rsidRDefault="009924B7" w:rsidP="009924B7"/>
        </w:tc>
        <w:tc>
          <w:tcPr>
            <w:tcW w:w="2970" w:type="dxa"/>
            <w:tcBorders>
              <w:top w:val="nil"/>
              <w:left w:val="nil"/>
              <w:bottom w:val="nil"/>
              <w:right w:val="nil"/>
            </w:tcBorders>
          </w:tcPr>
          <w:p w14:paraId="67F34CD5" w14:textId="77777777" w:rsidR="009924B7" w:rsidRDefault="009924B7" w:rsidP="009924B7"/>
        </w:tc>
        <w:tc>
          <w:tcPr>
            <w:tcW w:w="4500" w:type="dxa"/>
            <w:tcBorders>
              <w:top w:val="nil"/>
              <w:left w:val="nil"/>
              <w:bottom w:val="nil"/>
              <w:right w:val="nil"/>
            </w:tcBorders>
          </w:tcPr>
          <w:p w14:paraId="7BD76C74" w14:textId="77777777" w:rsidR="009924B7" w:rsidRDefault="009924B7" w:rsidP="009924B7"/>
        </w:tc>
        <w:bookmarkEnd w:id="1162"/>
      </w:tr>
      <w:bookmarkStart w:id="1163" w:name="BKM_113252A5_1C48_49eb_B3E8_9DE47E061806"/>
      <w:tr w:rsidR="009924B7" w14:paraId="672149D0" w14:textId="77777777" w:rsidTr="009924B7">
        <w:tc>
          <w:tcPr>
            <w:tcW w:w="1710" w:type="dxa"/>
            <w:tcBorders>
              <w:top w:val="nil"/>
              <w:left w:val="nil"/>
              <w:bottom w:val="nil"/>
              <w:right w:val="nil"/>
            </w:tcBorders>
          </w:tcPr>
          <w:p w14:paraId="52C0457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534E01C" w14:textId="77777777" w:rsidR="009924B7" w:rsidRDefault="009924B7" w:rsidP="009924B7">
            <w:r>
              <w:fldChar w:fldCharType="begin" w:fldLock="1"/>
            </w:r>
            <w:r>
              <w:instrText>MERGEFIELD Att.Name</w:instrText>
            </w:r>
            <w:r>
              <w:fldChar w:fldCharType="separate"/>
            </w:r>
            <w:r>
              <w:t>zendmast</w:t>
            </w:r>
            <w:r>
              <w:fldChar w:fldCharType="end"/>
            </w:r>
          </w:p>
        </w:tc>
        <w:tc>
          <w:tcPr>
            <w:tcW w:w="4500" w:type="dxa"/>
            <w:tcBorders>
              <w:top w:val="nil"/>
              <w:left w:val="nil"/>
              <w:bottom w:val="nil"/>
              <w:right w:val="nil"/>
            </w:tcBorders>
          </w:tcPr>
          <w:p w14:paraId="488666C4" w14:textId="77777777" w:rsidR="009924B7" w:rsidRDefault="009924B7" w:rsidP="009924B7">
            <w:r>
              <w:fldChar w:fldCharType="begin" w:fldLock="1"/>
            </w:r>
            <w:r>
              <w:instrText>MERGEFIELD Att.Notes</w:instrText>
            </w:r>
            <w:r>
              <w:fldChar w:fldCharType="separate"/>
            </w:r>
            <w:r>
              <w:t>Mast bestemd voor het uitzenden van radio, televisie of telecommunicatie signalen.</w:t>
            </w:r>
            <w:r>
              <w:fldChar w:fldCharType="end"/>
            </w:r>
          </w:p>
        </w:tc>
      </w:tr>
      <w:tr w:rsidR="009924B7" w14:paraId="1A33F354" w14:textId="77777777" w:rsidTr="009924B7">
        <w:tc>
          <w:tcPr>
            <w:tcW w:w="1710" w:type="dxa"/>
            <w:tcBorders>
              <w:top w:val="nil"/>
              <w:left w:val="nil"/>
              <w:bottom w:val="nil"/>
              <w:right w:val="nil"/>
            </w:tcBorders>
          </w:tcPr>
          <w:p w14:paraId="03199DE3" w14:textId="77777777" w:rsidR="009924B7" w:rsidRDefault="009924B7" w:rsidP="009924B7"/>
        </w:tc>
        <w:tc>
          <w:tcPr>
            <w:tcW w:w="2970" w:type="dxa"/>
            <w:tcBorders>
              <w:top w:val="nil"/>
              <w:left w:val="nil"/>
              <w:bottom w:val="nil"/>
              <w:right w:val="nil"/>
            </w:tcBorders>
          </w:tcPr>
          <w:p w14:paraId="08CAC178" w14:textId="77777777" w:rsidR="009924B7" w:rsidRDefault="009924B7" w:rsidP="009924B7"/>
        </w:tc>
        <w:tc>
          <w:tcPr>
            <w:tcW w:w="4500" w:type="dxa"/>
            <w:tcBorders>
              <w:top w:val="nil"/>
              <w:left w:val="nil"/>
              <w:bottom w:val="nil"/>
              <w:right w:val="nil"/>
            </w:tcBorders>
          </w:tcPr>
          <w:p w14:paraId="656CCE51" w14:textId="77777777" w:rsidR="009924B7" w:rsidRDefault="009924B7" w:rsidP="009924B7"/>
        </w:tc>
        <w:bookmarkEnd w:id="1163"/>
      </w:tr>
      <w:bookmarkStart w:id="1164" w:name="BKM_7093C1E8_AF55_4da6_8477_65959B0A0449"/>
      <w:tr w:rsidR="009924B7" w14:paraId="0BFB7E26" w14:textId="77777777" w:rsidTr="009924B7">
        <w:tc>
          <w:tcPr>
            <w:tcW w:w="1710" w:type="dxa"/>
            <w:tcBorders>
              <w:top w:val="nil"/>
              <w:left w:val="nil"/>
              <w:bottom w:val="nil"/>
              <w:right w:val="nil"/>
            </w:tcBorders>
          </w:tcPr>
          <w:p w14:paraId="560A960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F29C947" w14:textId="77777777" w:rsidR="009924B7" w:rsidRDefault="009924B7" w:rsidP="009924B7">
            <w:r>
              <w:fldChar w:fldCharType="begin" w:fldLock="1"/>
            </w:r>
            <w:r>
              <w:instrText>MERGEFIELD Att.Name</w:instrText>
            </w:r>
            <w:r>
              <w:fldChar w:fldCharType="separate"/>
            </w:r>
            <w:r>
              <w:t>radarrmast</w:t>
            </w:r>
            <w:r>
              <w:fldChar w:fldCharType="end"/>
            </w:r>
          </w:p>
        </w:tc>
        <w:tc>
          <w:tcPr>
            <w:tcW w:w="4500" w:type="dxa"/>
            <w:tcBorders>
              <w:top w:val="nil"/>
              <w:left w:val="nil"/>
              <w:bottom w:val="nil"/>
              <w:right w:val="nil"/>
            </w:tcBorders>
          </w:tcPr>
          <w:p w14:paraId="311BA0FB" w14:textId="77777777" w:rsidR="009924B7" w:rsidRDefault="009924B7" w:rsidP="009924B7">
            <w:r>
              <w:fldChar w:fldCharType="begin" w:fldLock="1"/>
            </w:r>
            <w:r>
              <w:instrText>MERGEFIELD Att.Notes</w:instrText>
            </w:r>
            <w:r>
              <w:fldChar w:fldCharType="separate"/>
            </w:r>
            <w:r>
              <w:t>Vaste of neerklapbare constructie waarop de radarantenne bevestigd is.</w:t>
            </w:r>
            <w:r>
              <w:fldChar w:fldCharType="end"/>
            </w:r>
          </w:p>
        </w:tc>
      </w:tr>
      <w:tr w:rsidR="009924B7" w14:paraId="7DA6B616" w14:textId="77777777" w:rsidTr="009924B7">
        <w:tc>
          <w:tcPr>
            <w:tcW w:w="1710" w:type="dxa"/>
            <w:tcBorders>
              <w:top w:val="nil"/>
              <w:left w:val="nil"/>
              <w:bottom w:val="nil"/>
              <w:right w:val="nil"/>
            </w:tcBorders>
          </w:tcPr>
          <w:p w14:paraId="4A233DCA" w14:textId="77777777" w:rsidR="009924B7" w:rsidRDefault="009924B7" w:rsidP="009924B7"/>
        </w:tc>
        <w:tc>
          <w:tcPr>
            <w:tcW w:w="2970" w:type="dxa"/>
            <w:tcBorders>
              <w:top w:val="nil"/>
              <w:left w:val="nil"/>
              <w:bottom w:val="nil"/>
              <w:right w:val="nil"/>
            </w:tcBorders>
          </w:tcPr>
          <w:p w14:paraId="45063AE2" w14:textId="77777777" w:rsidR="009924B7" w:rsidRDefault="009924B7" w:rsidP="009924B7"/>
        </w:tc>
        <w:tc>
          <w:tcPr>
            <w:tcW w:w="4500" w:type="dxa"/>
            <w:tcBorders>
              <w:top w:val="nil"/>
              <w:left w:val="nil"/>
              <w:bottom w:val="nil"/>
              <w:right w:val="nil"/>
            </w:tcBorders>
          </w:tcPr>
          <w:p w14:paraId="1B0DDB67" w14:textId="77777777" w:rsidR="009924B7" w:rsidRDefault="009924B7" w:rsidP="009924B7"/>
        </w:tc>
        <w:bookmarkEnd w:id="1164"/>
      </w:tr>
      <w:bookmarkStart w:id="1165" w:name="BKM_8148485B_F39E_4036_B6E0_EA8BF7DB6347"/>
      <w:tr w:rsidR="009924B7" w14:paraId="6150AA30" w14:textId="77777777" w:rsidTr="009924B7">
        <w:tc>
          <w:tcPr>
            <w:tcW w:w="1710" w:type="dxa"/>
            <w:tcBorders>
              <w:top w:val="nil"/>
              <w:left w:val="nil"/>
              <w:bottom w:val="nil"/>
              <w:right w:val="nil"/>
            </w:tcBorders>
          </w:tcPr>
          <w:p w14:paraId="7FA4689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14E748D" w14:textId="77777777" w:rsidR="009924B7" w:rsidRDefault="009924B7" w:rsidP="009924B7">
            <w:r>
              <w:fldChar w:fldCharType="begin" w:fldLock="1"/>
            </w:r>
            <w:r>
              <w:instrText>MERGEFIELD Att.Name</w:instrText>
            </w:r>
            <w:r>
              <w:fldChar w:fldCharType="separate"/>
            </w:r>
            <w:r>
              <w:t>lichtmast</w:t>
            </w:r>
            <w:r>
              <w:fldChar w:fldCharType="end"/>
            </w:r>
          </w:p>
        </w:tc>
        <w:tc>
          <w:tcPr>
            <w:tcW w:w="4500" w:type="dxa"/>
            <w:tcBorders>
              <w:top w:val="nil"/>
              <w:left w:val="nil"/>
              <w:bottom w:val="nil"/>
              <w:right w:val="nil"/>
            </w:tcBorders>
          </w:tcPr>
          <w:p w14:paraId="19DA2881" w14:textId="77777777" w:rsidR="009924B7" w:rsidRDefault="009924B7" w:rsidP="009924B7">
            <w:r>
              <w:fldChar w:fldCharType="begin" w:fldLock="1"/>
            </w:r>
            <w:r>
              <w:instrText>MERGEFIELD Att.Notes</w:instrText>
            </w:r>
            <w:r>
              <w:fldChar w:fldCharType="separate"/>
            </w:r>
            <w:r>
              <w:t xml:space="preserve">Mast bestemd voor het dragen van een of meer verlichtingsarmaturen. </w:t>
            </w:r>
            <w:r>
              <w:fldChar w:fldCharType="end"/>
            </w:r>
          </w:p>
        </w:tc>
      </w:tr>
      <w:tr w:rsidR="009924B7" w14:paraId="4A4F6507" w14:textId="77777777" w:rsidTr="009924B7">
        <w:tc>
          <w:tcPr>
            <w:tcW w:w="1710" w:type="dxa"/>
            <w:tcBorders>
              <w:top w:val="nil"/>
              <w:left w:val="nil"/>
              <w:bottom w:val="nil"/>
              <w:right w:val="nil"/>
            </w:tcBorders>
          </w:tcPr>
          <w:p w14:paraId="6E9DDEA8" w14:textId="77777777" w:rsidR="009924B7" w:rsidRDefault="009924B7" w:rsidP="009924B7"/>
        </w:tc>
        <w:tc>
          <w:tcPr>
            <w:tcW w:w="2970" w:type="dxa"/>
            <w:tcBorders>
              <w:top w:val="nil"/>
              <w:left w:val="nil"/>
              <w:bottom w:val="nil"/>
              <w:right w:val="nil"/>
            </w:tcBorders>
          </w:tcPr>
          <w:p w14:paraId="3973D076" w14:textId="77777777" w:rsidR="009924B7" w:rsidRDefault="009924B7" w:rsidP="009924B7"/>
        </w:tc>
        <w:tc>
          <w:tcPr>
            <w:tcW w:w="4500" w:type="dxa"/>
            <w:tcBorders>
              <w:top w:val="nil"/>
              <w:left w:val="nil"/>
              <w:bottom w:val="nil"/>
              <w:right w:val="nil"/>
            </w:tcBorders>
          </w:tcPr>
          <w:p w14:paraId="2B111B41" w14:textId="77777777" w:rsidR="009924B7" w:rsidRDefault="009924B7" w:rsidP="009924B7"/>
        </w:tc>
        <w:bookmarkEnd w:id="1165"/>
      </w:tr>
      <w:bookmarkStart w:id="1166" w:name="BKM_195E70F4_1EA4_4464_98EE_0B036523339F"/>
      <w:tr w:rsidR="009924B7" w14:paraId="27EFA364" w14:textId="77777777" w:rsidTr="009924B7">
        <w:tc>
          <w:tcPr>
            <w:tcW w:w="1710" w:type="dxa"/>
            <w:tcBorders>
              <w:top w:val="nil"/>
              <w:left w:val="nil"/>
              <w:bottom w:val="nil"/>
              <w:right w:val="nil"/>
            </w:tcBorders>
          </w:tcPr>
          <w:p w14:paraId="62E3A44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21C607" w14:textId="77777777" w:rsidR="009924B7" w:rsidRDefault="009924B7" w:rsidP="009924B7">
            <w:r>
              <w:fldChar w:fldCharType="begin" w:fldLock="1"/>
            </w:r>
            <w:r>
              <w:instrText>MERGEFIELD Att.Name</w:instrText>
            </w:r>
            <w:r>
              <w:fldChar w:fldCharType="separate"/>
            </w:r>
            <w:r>
              <w:t>telpaal</w:t>
            </w:r>
            <w:r>
              <w:fldChar w:fldCharType="end"/>
            </w:r>
          </w:p>
        </w:tc>
        <w:tc>
          <w:tcPr>
            <w:tcW w:w="4500" w:type="dxa"/>
            <w:tcBorders>
              <w:top w:val="nil"/>
              <w:left w:val="nil"/>
              <w:bottom w:val="nil"/>
              <w:right w:val="nil"/>
            </w:tcBorders>
          </w:tcPr>
          <w:p w14:paraId="74B6E803" w14:textId="77777777" w:rsidR="009924B7" w:rsidRDefault="009924B7" w:rsidP="009924B7">
            <w:r>
              <w:fldChar w:fldCharType="begin" w:fldLock="1"/>
            </w:r>
            <w:r>
              <w:instrText>MERGEFIELD Att.Notes</w:instrText>
            </w:r>
            <w:r>
              <w:fldChar w:fldCharType="separate"/>
            </w:r>
            <w:r>
              <w:t>Paal waaraan de verkeersteller is bevestigd.</w:t>
            </w:r>
            <w:r>
              <w:fldChar w:fldCharType="end"/>
            </w:r>
          </w:p>
        </w:tc>
      </w:tr>
      <w:tr w:rsidR="009924B7" w14:paraId="03DB054C" w14:textId="77777777" w:rsidTr="009924B7">
        <w:tc>
          <w:tcPr>
            <w:tcW w:w="1710" w:type="dxa"/>
            <w:tcBorders>
              <w:top w:val="nil"/>
              <w:left w:val="nil"/>
              <w:bottom w:val="nil"/>
              <w:right w:val="nil"/>
            </w:tcBorders>
          </w:tcPr>
          <w:p w14:paraId="2F5C072D" w14:textId="77777777" w:rsidR="009924B7" w:rsidRDefault="009924B7" w:rsidP="009924B7"/>
        </w:tc>
        <w:tc>
          <w:tcPr>
            <w:tcW w:w="2970" w:type="dxa"/>
            <w:tcBorders>
              <w:top w:val="nil"/>
              <w:left w:val="nil"/>
              <w:bottom w:val="nil"/>
              <w:right w:val="nil"/>
            </w:tcBorders>
          </w:tcPr>
          <w:p w14:paraId="788C06A3" w14:textId="77777777" w:rsidR="009924B7" w:rsidRDefault="009924B7" w:rsidP="009924B7"/>
        </w:tc>
        <w:tc>
          <w:tcPr>
            <w:tcW w:w="4500" w:type="dxa"/>
            <w:tcBorders>
              <w:top w:val="nil"/>
              <w:left w:val="nil"/>
              <w:bottom w:val="nil"/>
              <w:right w:val="nil"/>
            </w:tcBorders>
          </w:tcPr>
          <w:p w14:paraId="2EE78B62" w14:textId="77777777" w:rsidR="009924B7" w:rsidRDefault="009924B7" w:rsidP="009924B7"/>
        </w:tc>
        <w:bookmarkEnd w:id="1166"/>
      </w:tr>
      <w:bookmarkStart w:id="1167" w:name="BKM_C720A2AA_064B_4768_BA1E_F2B471F99DCB"/>
      <w:tr w:rsidR="009924B7" w14:paraId="2EC85475" w14:textId="77777777" w:rsidTr="009924B7">
        <w:tc>
          <w:tcPr>
            <w:tcW w:w="1710" w:type="dxa"/>
            <w:tcBorders>
              <w:top w:val="nil"/>
              <w:left w:val="nil"/>
              <w:bottom w:val="nil"/>
              <w:right w:val="nil"/>
            </w:tcBorders>
          </w:tcPr>
          <w:p w14:paraId="0466EE2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BCB3B2F" w14:textId="77777777" w:rsidR="009924B7" w:rsidRDefault="009924B7" w:rsidP="009924B7">
            <w:r>
              <w:fldChar w:fldCharType="begin" w:fldLock="1"/>
            </w:r>
            <w:r>
              <w:instrText>MERGEFIELD Att.Name</w:instrText>
            </w:r>
            <w:r>
              <w:fldChar w:fldCharType="separate"/>
            </w:r>
            <w:r>
              <w:t>portaal</w:t>
            </w:r>
            <w:r>
              <w:fldChar w:fldCharType="end"/>
            </w:r>
          </w:p>
        </w:tc>
        <w:tc>
          <w:tcPr>
            <w:tcW w:w="4500" w:type="dxa"/>
            <w:tcBorders>
              <w:top w:val="nil"/>
              <w:left w:val="nil"/>
              <w:bottom w:val="nil"/>
              <w:right w:val="nil"/>
            </w:tcBorders>
          </w:tcPr>
          <w:p w14:paraId="3EAA854B" w14:textId="77777777" w:rsidR="009924B7" w:rsidRDefault="009924B7" w:rsidP="009924B7">
            <w:r>
              <w:fldChar w:fldCharType="begin" w:fldLock="1"/>
            </w:r>
            <w:r>
              <w:instrText>MERGEFIELD Att.Notes</w:instrText>
            </w:r>
            <w:r>
              <w:fldChar w:fldCharType="separate"/>
            </w:r>
            <w:r>
              <w:t xml:space="preserve">Geheel van twee of meer ondersteuningsconstructies die door een ligger zijn verbonden, bedoelt voor het aanbrengen van verkeersaanduidingen. </w:t>
            </w:r>
            <w:r>
              <w:fldChar w:fldCharType="end"/>
            </w:r>
          </w:p>
        </w:tc>
      </w:tr>
      <w:tr w:rsidR="009924B7" w14:paraId="48F5B7FB" w14:textId="77777777" w:rsidTr="009924B7">
        <w:tc>
          <w:tcPr>
            <w:tcW w:w="1710" w:type="dxa"/>
            <w:tcBorders>
              <w:top w:val="nil"/>
              <w:left w:val="nil"/>
              <w:bottom w:val="nil"/>
              <w:right w:val="nil"/>
            </w:tcBorders>
          </w:tcPr>
          <w:p w14:paraId="565CC78C" w14:textId="77777777" w:rsidR="009924B7" w:rsidRDefault="009924B7" w:rsidP="009924B7"/>
        </w:tc>
        <w:tc>
          <w:tcPr>
            <w:tcW w:w="2970" w:type="dxa"/>
            <w:tcBorders>
              <w:top w:val="nil"/>
              <w:left w:val="nil"/>
              <w:bottom w:val="nil"/>
              <w:right w:val="nil"/>
            </w:tcBorders>
          </w:tcPr>
          <w:p w14:paraId="406024CB" w14:textId="77777777" w:rsidR="009924B7" w:rsidRDefault="009924B7" w:rsidP="009924B7"/>
        </w:tc>
        <w:tc>
          <w:tcPr>
            <w:tcW w:w="4500" w:type="dxa"/>
            <w:tcBorders>
              <w:top w:val="nil"/>
              <w:left w:val="nil"/>
              <w:bottom w:val="nil"/>
              <w:right w:val="nil"/>
            </w:tcBorders>
          </w:tcPr>
          <w:p w14:paraId="43705EE8" w14:textId="77777777" w:rsidR="009924B7" w:rsidRDefault="009924B7" w:rsidP="009924B7"/>
        </w:tc>
        <w:bookmarkEnd w:id="1167"/>
      </w:tr>
      <w:bookmarkStart w:id="1168" w:name="BKM_349AEAE8_EDED_4791_B5BA_C6DAD9A762A7"/>
      <w:tr w:rsidR="009924B7" w14:paraId="5C799B3A" w14:textId="77777777" w:rsidTr="009924B7">
        <w:tc>
          <w:tcPr>
            <w:tcW w:w="1710" w:type="dxa"/>
            <w:tcBorders>
              <w:top w:val="nil"/>
              <w:left w:val="nil"/>
              <w:bottom w:val="nil"/>
              <w:right w:val="nil"/>
            </w:tcBorders>
          </w:tcPr>
          <w:p w14:paraId="159FFFE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62869ED" w14:textId="77777777" w:rsidR="009924B7" w:rsidRDefault="009924B7" w:rsidP="009924B7">
            <w:r>
              <w:fldChar w:fldCharType="begin" w:fldLock="1"/>
            </w:r>
            <w:r>
              <w:instrText>MERGEFIELD Att.Name</w:instrText>
            </w:r>
            <w:r>
              <w:fldChar w:fldCharType="separate"/>
            </w:r>
            <w:r>
              <w:t>verkeersregelinstallatiepaal</w:t>
            </w:r>
            <w:r>
              <w:fldChar w:fldCharType="end"/>
            </w:r>
          </w:p>
        </w:tc>
        <w:tc>
          <w:tcPr>
            <w:tcW w:w="4500" w:type="dxa"/>
            <w:tcBorders>
              <w:top w:val="nil"/>
              <w:left w:val="nil"/>
              <w:bottom w:val="nil"/>
              <w:right w:val="nil"/>
            </w:tcBorders>
          </w:tcPr>
          <w:p w14:paraId="4774875B" w14:textId="77777777" w:rsidR="009924B7" w:rsidRDefault="009924B7" w:rsidP="009924B7">
            <w:r>
              <w:fldChar w:fldCharType="begin" w:fldLock="1"/>
            </w:r>
            <w:r>
              <w:instrText>MERGEFIELD Att.Notes</w:instrText>
            </w:r>
            <w:r>
              <w:fldChar w:fldCharType="separate"/>
            </w:r>
            <w:r>
              <w:t xml:space="preserve">Paal met daaraan bevestigd de verkeersregelinstallatie. </w:t>
            </w:r>
            <w:r>
              <w:fldChar w:fldCharType="end"/>
            </w:r>
          </w:p>
        </w:tc>
      </w:tr>
      <w:tr w:rsidR="009924B7" w14:paraId="3312D8AC" w14:textId="77777777" w:rsidTr="009924B7">
        <w:tc>
          <w:tcPr>
            <w:tcW w:w="1710" w:type="dxa"/>
            <w:tcBorders>
              <w:top w:val="nil"/>
              <w:left w:val="nil"/>
              <w:bottom w:val="nil"/>
              <w:right w:val="nil"/>
            </w:tcBorders>
          </w:tcPr>
          <w:p w14:paraId="4044F2DC" w14:textId="77777777" w:rsidR="009924B7" w:rsidRDefault="009924B7" w:rsidP="009924B7"/>
        </w:tc>
        <w:tc>
          <w:tcPr>
            <w:tcW w:w="2970" w:type="dxa"/>
            <w:tcBorders>
              <w:top w:val="nil"/>
              <w:left w:val="nil"/>
              <w:bottom w:val="nil"/>
              <w:right w:val="nil"/>
            </w:tcBorders>
          </w:tcPr>
          <w:p w14:paraId="3025C641" w14:textId="77777777" w:rsidR="009924B7" w:rsidRDefault="009924B7" w:rsidP="009924B7"/>
        </w:tc>
        <w:tc>
          <w:tcPr>
            <w:tcW w:w="4500" w:type="dxa"/>
            <w:tcBorders>
              <w:top w:val="nil"/>
              <w:left w:val="nil"/>
              <w:bottom w:val="nil"/>
              <w:right w:val="nil"/>
            </w:tcBorders>
          </w:tcPr>
          <w:p w14:paraId="34336768" w14:textId="77777777" w:rsidR="009924B7" w:rsidRDefault="009924B7" w:rsidP="009924B7"/>
        </w:tc>
        <w:bookmarkEnd w:id="1168"/>
      </w:tr>
      <w:bookmarkStart w:id="1169" w:name="BKM_F01F4082_8B7F_407a_BB15_23ECA741F27C"/>
      <w:tr w:rsidR="009924B7" w14:paraId="47BBC3C8" w14:textId="77777777" w:rsidTr="009924B7">
        <w:tc>
          <w:tcPr>
            <w:tcW w:w="1710" w:type="dxa"/>
            <w:tcBorders>
              <w:top w:val="nil"/>
              <w:left w:val="nil"/>
              <w:bottom w:val="nil"/>
              <w:right w:val="nil"/>
            </w:tcBorders>
          </w:tcPr>
          <w:p w14:paraId="750F1AC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F83D58E" w14:textId="77777777" w:rsidR="009924B7" w:rsidRDefault="009924B7" w:rsidP="009924B7">
            <w:r>
              <w:fldChar w:fldCharType="begin" w:fldLock="1"/>
            </w:r>
            <w:r>
              <w:instrText>MERGEFIELD Att.Name</w:instrText>
            </w:r>
            <w:r>
              <w:fldChar w:fldCharType="separate"/>
            </w:r>
            <w:r>
              <w:t>verkeersbordaal</w:t>
            </w:r>
            <w:r>
              <w:fldChar w:fldCharType="end"/>
            </w:r>
          </w:p>
        </w:tc>
        <w:tc>
          <w:tcPr>
            <w:tcW w:w="4500" w:type="dxa"/>
            <w:tcBorders>
              <w:top w:val="nil"/>
              <w:left w:val="nil"/>
              <w:bottom w:val="nil"/>
              <w:right w:val="nil"/>
            </w:tcBorders>
          </w:tcPr>
          <w:p w14:paraId="5FA49382" w14:textId="77777777" w:rsidR="009924B7" w:rsidRDefault="009924B7" w:rsidP="009924B7">
            <w:r>
              <w:fldChar w:fldCharType="begin" w:fldLock="1"/>
            </w:r>
            <w:r>
              <w:instrText>MERGEFIELD Att.Notes</w:instrText>
            </w:r>
            <w:r>
              <w:fldChar w:fldCharType="separate"/>
            </w:r>
            <w:r>
              <w:t>Paal waaraan een of meerdere verkeersborden zijn bevestigd.</w:t>
            </w:r>
            <w:r>
              <w:fldChar w:fldCharType="end"/>
            </w:r>
          </w:p>
        </w:tc>
      </w:tr>
      <w:tr w:rsidR="009924B7" w14:paraId="069A5696" w14:textId="77777777" w:rsidTr="009924B7">
        <w:tc>
          <w:tcPr>
            <w:tcW w:w="1710" w:type="dxa"/>
            <w:tcBorders>
              <w:top w:val="nil"/>
              <w:left w:val="nil"/>
              <w:bottom w:val="nil"/>
              <w:right w:val="nil"/>
            </w:tcBorders>
          </w:tcPr>
          <w:p w14:paraId="0952BC88" w14:textId="77777777" w:rsidR="009924B7" w:rsidRDefault="009924B7" w:rsidP="009924B7"/>
        </w:tc>
        <w:tc>
          <w:tcPr>
            <w:tcW w:w="2970" w:type="dxa"/>
            <w:tcBorders>
              <w:top w:val="nil"/>
              <w:left w:val="nil"/>
              <w:bottom w:val="nil"/>
              <w:right w:val="nil"/>
            </w:tcBorders>
          </w:tcPr>
          <w:p w14:paraId="46175DF6" w14:textId="77777777" w:rsidR="009924B7" w:rsidRDefault="009924B7" w:rsidP="009924B7"/>
        </w:tc>
        <w:tc>
          <w:tcPr>
            <w:tcW w:w="4500" w:type="dxa"/>
            <w:tcBorders>
              <w:top w:val="nil"/>
              <w:left w:val="nil"/>
              <w:bottom w:val="nil"/>
              <w:right w:val="nil"/>
            </w:tcBorders>
          </w:tcPr>
          <w:p w14:paraId="097C74D2" w14:textId="77777777" w:rsidR="009924B7" w:rsidRDefault="009924B7" w:rsidP="009924B7"/>
        </w:tc>
        <w:bookmarkEnd w:id="1169"/>
      </w:tr>
      <w:bookmarkStart w:id="1170" w:name="BKM_AFF70BC1_97F4_46f4_8CF2_C26F52089F1A"/>
      <w:tr w:rsidR="009924B7" w14:paraId="3013D85E" w14:textId="77777777" w:rsidTr="009924B7">
        <w:tc>
          <w:tcPr>
            <w:tcW w:w="1710" w:type="dxa"/>
            <w:tcBorders>
              <w:top w:val="nil"/>
              <w:left w:val="nil"/>
              <w:bottom w:val="nil"/>
              <w:right w:val="nil"/>
            </w:tcBorders>
          </w:tcPr>
          <w:p w14:paraId="69F8781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C2485D0" w14:textId="77777777" w:rsidR="009924B7" w:rsidRDefault="009924B7" w:rsidP="009924B7">
            <w:r>
              <w:fldChar w:fldCharType="begin" w:fldLock="1"/>
            </w:r>
            <w:r>
              <w:instrText>MERGEFIELD Att.Name</w:instrText>
            </w:r>
            <w:r>
              <w:fldChar w:fldCharType="separate"/>
            </w:r>
            <w:r>
              <w:t>poller</w:t>
            </w:r>
            <w:r>
              <w:fldChar w:fldCharType="end"/>
            </w:r>
          </w:p>
        </w:tc>
        <w:tc>
          <w:tcPr>
            <w:tcW w:w="4500" w:type="dxa"/>
            <w:tcBorders>
              <w:top w:val="nil"/>
              <w:left w:val="nil"/>
              <w:bottom w:val="nil"/>
              <w:right w:val="nil"/>
            </w:tcBorders>
          </w:tcPr>
          <w:p w14:paraId="202E6CE2" w14:textId="77777777" w:rsidR="009924B7" w:rsidRDefault="009924B7" w:rsidP="009924B7">
            <w:r>
              <w:fldChar w:fldCharType="begin" w:fldLock="1"/>
            </w:r>
            <w:r>
              <w:instrText>MERGEFIELD Att.Notes</w:instrText>
            </w:r>
            <w:r>
              <w:fldChar w:fldCharType="separate"/>
            </w:r>
            <w:r>
              <w:t xml:space="preserve">Een poller of inzinkbare paal is een paal die door een elektrische of hydraulische aandrijving uit een wegdek omhoog wordt gestuurd en die dient om het autoverkeer te reguleren. </w:t>
            </w:r>
            <w:r>
              <w:fldChar w:fldCharType="end"/>
            </w:r>
          </w:p>
        </w:tc>
      </w:tr>
      <w:tr w:rsidR="009924B7" w14:paraId="6F2ED5A9" w14:textId="77777777" w:rsidTr="009924B7">
        <w:tc>
          <w:tcPr>
            <w:tcW w:w="1710" w:type="dxa"/>
            <w:tcBorders>
              <w:top w:val="nil"/>
              <w:left w:val="nil"/>
              <w:bottom w:val="nil"/>
              <w:right w:val="nil"/>
            </w:tcBorders>
          </w:tcPr>
          <w:p w14:paraId="046065D2" w14:textId="77777777" w:rsidR="009924B7" w:rsidRDefault="009924B7" w:rsidP="009924B7"/>
        </w:tc>
        <w:tc>
          <w:tcPr>
            <w:tcW w:w="2970" w:type="dxa"/>
            <w:tcBorders>
              <w:top w:val="nil"/>
              <w:left w:val="nil"/>
              <w:bottom w:val="nil"/>
              <w:right w:val="nil"/>
            </w:tcBorders>
          </w:tcPr>
          <w:p w14:paraId="012ECA56" w14:textId="77777777" w:rsidR="009924B7" w:rsidRDefault="009924B7" w:rsidP="009924B7"/>
        </w:tc>
        <w:tc>
          <w:tcPr>
            <w:tcW w:w="4500" w:type="dxa"/>
            <w:tcBorders>
              <w:top w:val="nil"/>
              <w:left w:val="nil"/>
              <w:bottom w:val="nil"/>
              <w:right w:val="nil"/>
            </w:tcBorders>
          </w:tcPr>
          <w:p w14:paraId="7B14FCB0" w14:textId="77777777" w:rsidR="009924B7" w:rsidRDefault="009924B7" w:rsidP="009924B7"/>
        </w:tc>
        <w:bookmarkEnd w:id="1170"/>
      </w:tr>
      <w:bookmarkStart w:id="1171" w:name="BKM_D8FF830C_CFEB_410a_A6A2_2F1A56F1E05E"/>
      <w:tr w:rsidR="009924B7" w14:paraId="5F8E6A3F" w14:textId="77777777" w:rsidTr="009924B7">
        <w:tc>
          <w:tcPr>
            <w:tcW w:w="1710" w:type="dxa"/>
            <w:tcBorders>
              <w:top w:val="nil"/>
              <w:left w:val="nil"/>
              <w:bottom w:val="nil"/>
              <w:right w:val="nil"/>
            </w:tcBorders>
          </w:tcPr>
          <w:p w14:paraId="72C7A50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0123E3A" w14:textId="77777777" w:rsidR="009924B7" w:rsidRDefault="009924B7" w:rsidP="009924B7">
            <w:r>
              <w:fldChar w:fldCharType="begin" w:fldLock="1"/>
            </w:r>
            <w:r>
              <w:instrText>MERGEFIELD Att.Name</w:instrText>
            </w:r>
            <w:r>
              <w:fldChar w:fldCharType="separate"/>
            </w:r>
            <w:r>
              <w:t>haltepaal</w:t>
            </w:r>
            <w:r>
              <w:fldChar w:fldCharType="end"/>
            </w:r>
          </w:p>
        </w:tc>
        <w:tc>
          <w:tcPr>
            <w:tcW w:w="4500" w:type="dxa"/>
            <w:tcBorders>
              <w:top w:val="nil"/>
              <w:left w:val="nil"/>
              <w:bottom w:val="nil"/>
              <w:right w:val="nil"/>
            </w:tcBorders>
          </w:tcPr>
          <w:p w14:paraId="06EA24B2" w14:textId="77777777" w:rsidR="009924B7" w:rsidRDefault="009924B7" w:rsidP="009924B7">
            <w:r>
              <w:fldChar w:fldCharType="begin" w:fldLock="1"/>
            </w:r>
            <w:r>
              <w:instrText>MERGEFIELD Att.Notes</w:instrText>
            </w:r>
            <w:r>
              <w:fldChar w:fldCharType="separate"/>
            </w:r>
            <w:r>
              <w:t xml:space="preserve">Paal met daarop de dienstregeling ten behoeve van het openbaar vervoer. </w:t>
            </w:r>
            <w:r>
              <w:fldChar w:fldCharType="end"/>
            </w:r>
          </w:p>
        </w:tc>
      </w:tr>
      <w:tr w:rsidR="009924B7" w14:paraId="7FEF6F40" w14:textId="77777777" w:rsidTr="009924B7">
        <w:tc>
          <w:tcPr>
            <w:tcW w:w="1710" w:type="dxa"/>
            <w:tcBorders>
              <w:top w:val="nil"/>
              <w:left w:val="nil"/>
              <w:bottom w:val="nil"/>
              <w:right w:val="nil"/>
            </w:tcBorders>
          </w:tcPr>
          <w:p w14:paraId="758EEBD1" w14:textId="77777777" w:rsidR="009924B7" w:rsidRDefault="009924B7" w:rsidP="009924B7"/>
        </w:tc>
        <w:tc>
          <w:tcPr>
            <w:tcW w:w="2970" w:type="dxa"/>
            <w:tcBorders>
              <w:top w:val="nil"/>
              <w:left w:val="nil"/>
              <w:bottom w:val="nil"/>
              <w:right w:val="nil"/>
            </w:tcBorders>
          </w:tcPr>
          <w:p w14:paraId="06F9B793" w14:textId="77777777" w:rsidR="009924B7" w:rsidRDefault="009924B7" w:rsidP="009924B7"/>
        </w:tc>
        <w:tc>
          <w:tcPr>
            <w:tcW w:w="4500" w:type="dxa"/>
            <w:tcBorders>
              <w:top w:val="nil"/>
              <w:left w:val="nil"/>
              <w:bottom w:val="nil"/>
              <w:right w:val="nil"/>
            </w:tcBorders>
          </w:tcPr>
          <w:p w14:paraId="3504459D" w14:textId="77777777" w:rsidR="009924B7" w:rsidRDefault="009924B7" w:rsidP="009924B7"/>
        </w:tc>
        <w:bookmarkEnd w:id="1171"/>
      </w:tr>
      <w:bookmarkStart w:id="1172" w:name="BKM_C673BB7E_8EF3_4cbd_947B_7AA213169897"/>
      <w:tr w:rsidR="009924B7" w14:paraId="1BEA5E8D" w14:textId="77777777" w:rsidTr="009924B7">
        <w:tc>
          <w:tcPr>
            <w:tcW w:w="1710" w:type="dxa"/>
            <w:tcBorders>
              <w:top w:val="nil"/>
              <w:left w:val="nil"/>
              <w:bottom w:val="nil"/>
              <w:right w:val="nil"/>
            </w:tcBorders>
          </w:tcPr>
          <w:p w14:paraId="1F8BD49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66DBA6" w14:textId="77777777" w:rsidR="009924B7" w:rsidRDefault="009924B7" w:rsidP="009924B7">
            <w:r>
              <w:fldChar w:fldCharType="begin" w:fldLock="1"/>
            </w:r>
            <w:r>
              <w:instrText>MERGEFIELD Att.Name</w:instrText>
            </w:r>
            <w:r>
              <w:fldChar w:fldCharType="separate"/>
            </w:r>
            <w:r>
              <w:t>vlaggenmast</w:t>
            </w:r>
            <w:r>
              <w:fldChar w:fldCharType="end"/>
            </w:r>
          </w:p>
        </w:tc>
        <w:tc>
          <w:tcPr>
            <w:tcW w:w="4500" w:type="dxa"/>
            <w:tcBorders>
              <w:top w:val="nil"/>
              <w:left w:val="nil"/>
              <w:bottom w:val="nil"/>
              <w:right w:val="nil"/>
            </w:tcBorders>
          </w:tcPr>
          <w:p w14:paraId="4F055DC0" w14:textId="77777777" w:rsidR="009924B7" w:rsidRDefault="009924B7" w:rsidP="009924B7">
            <w:r>
              <w:fldChar w:fldCharType="begin" w:fldLock="1"/>
            </w:r>
            <w:r>
              <w:instrText>MERGEFIELD Att.Notes</w:instrText>
            </w:r>
            <w:r>
              <w:fldChar w:fldCharType="separate"/>
            </w:r>
            <w:r>
              <w:t>Paal bedoeld om vlaggen aan te hangen.</w:t>
            </w:r>
            <w:r>
              <w:fldChar w:fldCharType="end"/>
            </w:r>
          </w:p>
        </w:tc>
      </w:tr>
      <w:tr w:rsidR="009924B7" w14:paraId="48F7B788" w14:textId="77777777" w:rsidTr="009924B7">
        <w:tc>
          <w:tcPr>
            <w:tcW w:w="1710" w:type="dxa"/>
            <w:tcBorders>
              <w:top w:val="nil"/>
              <w:left w:val="nil"/>
              <w:bottom w:val="nil"/>
              <w:right w:val="nil"/>
            </w:tcBorders>
          </w:tcPr>
          <w:p w14:paraId="093A0BDC" w14:textId="77777777" w:rsidR="009924B7" w:rsidRDefault="009924B7" w:rsidP="009924B7"/>
        </w:tc>
        <w:tc>
          <w:tcPr>
            <w:tcW w:w="2970" w:type="dxa"/>
            <w:tcBorders>
              <w:top w:val="nil"/>
              <w:left w:val="nil"/>
              <w:bottom w:val="nil"/>
              <w:right w:val="nil"/>
            </w:tcBorders>
          </w:tcPr>
          <w:p w14:paraId="12E5B916" w14:textId="77777777" w:rsidR="009924B7" w:rsidRDefault="009924B7" w:rsidP="009924B7"/>
        </w:tc>
        <w:tc>
          <w:tcPr>
            <w:tcW w:w="4500" w:type="dxa"/>
            <w:tcBorders>
              <w:top w:val="nil"/>
              <w:left w:val="nil"/>
              <w:bottom w:val="nil"/>
              <w:right w:val="nil"/>
            </w:tcBorders>
          </w:tcPr>
          <w:p w14:paraId="11FA4362" w14:textId="77777777" w:rsidR="009924B7" w:rsidRDefault="009924B7" w:rsidP="009924B7"/>
        </w:tc>
        <w:bookmarkEnd w:id="1172"/>
      </w:tr>
      <w:bookmarkStart w:id="1173" w:name="BKM_0C4E17F3_C292_4204_AFD9_551956F9DE4E"/>
      <w:tr w:rsidR="009924B7" w14:paraId="2994AA7B" w14:textId="77777777" w:rsidTr="009924B7">
        <w:tc>
          <w:tcPr>
            <w:tcW w:w="1710" w:type="dxa"/>
            <w:tcBorders>
              <w:top w:val="nil"/>
              <w:left w:val="nil"/>
              <w:bottom w:val="nil"/>
              <w:right w:val="nil"/>
            </w:tcBorders>
          </w:tcPr>
          <w:p w14:paraId="6248A75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8485A4C" w14:textId="77777777" w:rsidR="009924B7" w:rsidRDefault="009924B7" w:rsidP="009924B7">
            <w:r>
              <w:fldChar w:fldCharType="begin" w:fldLock="1"/>
            </w:r>
            <w:r>
              <w:instrText>MERGEFIELD Att.Name</w:instrText>
            </w:r>
            <w:r>
              <w:fldChar w:fldCharType="separate"/>
            </w:r>
            <w:r>
              <w:t>afsluitpaal</w:t>
            </w:r>
            <w:r>
              <w:fldChar w:fldCharType="end"/>
            </w:r>
          </w:p>
        </w:tc>
        <w:tc>
          <w:tcPr>
            <w:tcW w:w="4500" w:type="dxa"/>
            <w:tcBorders>
              <w:top w:val="nil"/>
              <w:left w:val="nil"/>
              <w:bottom w:val="nil"/>
              <w:right w:val="nil"/>
            </w:tcBorders>
          </w:tcPr>
          <w:p w14:paraId="2ABCD719" w14:textId="77777777" w:rsidR="009924B7" w:rsidRDefault="009924B7" w:rsidP="009924B7">
            <w:r>
              <w:fldChar w:fldCharType="begin" w:fldLock="1"/>
            </w:r>
            <w:r>
              <w:instrText>MERGEFIELD Att.Notes</w:instrText>
            </w:r>
            <w:r>
              <w:fldChar w:fldCharType="separate"/>
            </w:r>
            <w:r>
              <w:t xml:space="preserve">Al dan niet verwijderbare paal in de grond om de weg of een gedeelte hiervan af te sluiten. </w:t>
            </w:r>
            <w:r>
              <w:fldChar w:fldCharType="end"/>
            </w:r>
          </w:p>
        </w:tc>
      </w:tr>
      <w:tr w:rsidR="009924B7" w14:paraId="377525E1" w14:textId="77777777" w:rsidTr="009924B7">
        <w:tc>
          <w:tcPr>
            <w:tcW w:w="1710" w:type="dxa"/>
            <w:tcBorders>
              <w:top w:val="nil"/>
              <w:left w:val="nil"/>
              <w:bottom w:val="nil"/>
              <w:right w:val="nil"/>
            </w:tcBorders>
          </w:tcPr>
          <w:p w14:paraId="475D06B3" w14:textId="77777777" w:rsidR="009924B7" w:rsidRDefault="009924B7" w:rsidP="009924B7"/>
        </w:tc>
        <w:tc>
          <w:tcPr>
            <w:tcW w:w="2970" w:type="dxa"/>
            <w:tcBorders>
              <w:top w:val="nil"/>
              <w:left w:val="nil"/>
              <w:bottom w:val="nil"/>
              <w:right w:val="nil"/>
            </w:tcBorders>
          </w:tcPr>
          <w:p w14:paraId="56D6EEF2" w14:textId="77777777" w:rsidR="009924B7" w:rsidRDefault="009924B7" w:rsidP="009924B7"/>
        </w:tc>
        <w:tc>
          <w:tcPr>
            <w:tcW w:w="4500" w:type="dxa"/>
            <w:tcBorders>
              <w:top w:val="nil"/>
              <w:left w:val="nil"/>
              <w:bottom w:val="nil"/>
              <w:right w:val="nil"/>
            </w:tcBorders>
          </w:tcPr>
          <w:p w14:paraId="0E99A5AA" w14:textId="77777777" w:rsidR="009924B7" w:rsidRDefault="009924B7" w:rsidP="009924B7"/>
        </w:tc>
        <w:bookmarkEnd w:id="1173"/>
      </w:tr>
      <w:bookmarkStart w:id="1174" w:name="BKM_38C5D73F_65A8_4ee2_8222_C840EDA46AB6"/>
      <w:tr w:rsidR="009924B7" w14:paraId="2FB1F153" w14:textId="77777777" w:rsidTr="009924B7">
        <w:tc>
          <w:tcPr>
            <w:tcW w:w="1710" w:type="dxa"/>
            <w:tcBorders>
              <w:top w:val="nil"/>
              <w:left w:val="nil"/>
              <w:bottom w:val="nil"/>
              <w:right w:val="nil"/>
            </w:tcBorders>
          </w:tcPr>
          <w:p w14:paraId="243AE84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2EDC6D6" w14:textId="77777777" w:rsidR="009924B7" w:rsidRDefault="009924B7" w:rsidP="009924B7">
            <w:r>
              <w:fldChar w:fldCharType="begin" w:fldLock="1"/>
            </w:r>
            <w:r>
              <w:instrText>MERGEFIELD Att.Name</w:instrText>
            </w:r>
            <w:r>
              <w:fldChar w:fldCharType="separate"/>
            </w:r>
            <w:r>
              <w:t>praatpaal</w:t>
            </w:r>
            <w:r>
              <w:fldChar w:fldCharType="end"/>
            </w:r>
          </w:p>
        </w:tc>
        <w:tc>
          <w:tcPr>
            <w:tcW w:w="4500" w:type="dxa"/>
            <w:tcBorders>
              <w:top w:val="nil"/>
              <w:left w:val="nil"/>
              <w:bottom w:val="nil"/>
              <w:right w:val="nil"/>
            </w:tcBorders>
          </w:tcPr>
          <w:p w14:paraId="76F1A773" w14:textId="77777777" w:rsidR="009924B7" w:rsidRDefault="009924B7" w:rsidP="009924B7">
            <w:r>
              <w:fldChar w:fldCharType="begin" w:fldLock="1"/>
            </w:r>
            <w:r>
              <w:instrText>MERGEFIELD Att.Notes</w:instrText>
            </w:r>
            <w:r>
              <w:fldChar w:fldCharType="separate"/>
            </w:r>
            <w:r>
              <w:t xml:space="preserve">Stalen of kunststof paal langs verkeerswegen welke bedoeld is telefonisch contact te leggen </w:t>
            </w:r>
            <w:r>
              <w:lastRenderedPageBreak/>
              <w:t xml:space="preserve">met een centrale meldkamer </w:t>
            </w:r>
            <w:r>
              <w:fldChar w:fldCharType="end"/>
            </w:r>
          </w:p>
        </w:tc>
      </w:tr>
      <w:tr w:rsidR="009924B7" w14:paraId="109925CA" w14:textId="77777777" w:rsidTr="009924B7">
        <w:tc>
          <w:tcPr>
            <w:tcW w:w="1710" w:type="dxa"/>
            <w:tcBorders>
              <w:top w:val="nil"/>
              <w:left w:val="nil"/>
              <w:bottom w:val="nil"/>
              <w:right w:val="nil"/>
            </w:tcBorders>
          </w:tcPr>
          <w:p w14:paraId="5883C203" w14:textId="77777777" w:rsidR="009924B7" w:rsidRDefault="009924B7" w:rsidP="009924B7"/>
        </w:tc>
        <w:tc>
          <w:tcPr>
            <w:tcW w:w="2970" w:type="dxa"/>
            <w:tcBorders>
              <w:top w:val="nil"/>
              <w:left w:val="nil"/>
              <w:bottom w:val="nil"/>
              <w:right w:val="nil"/>
            </w:tcBorders>
          </w:tcPr>
          <w:p w14:paraId="51B6C428" w14:textId="77777777" w:rsidR="009924B7" w:rsidRDefault="009924B7" w:rsidP="009924B7"/>
        </w:tc>
        <w:tc>
          <w:tcPr>
            <w:tcW w:w="4500" w:type="dxa"/>
            <w:tcBorders>
              <w:top w:val="nil"/>
              <w:left w:val="nil"/>
              <w:bottom w:val="nil"/>
              <w:right w:val="nil"/>
            </w:tcBorders>
          </w:tcPr>
          <w:p w14:paraId="6B900EEA" w14:textId="77777777" w:rsidR="009924B7" w:rsidRDefault="009924B7" w:rsidP="009924B7"/>
        </w:tc>
        <w:bookmarkEnd w:id="1174"/>
      </w:tr>
      <w:bookmarkStart w:id="1175" w:name="BKM_EA68BD9B_E3B3_4979_9217_B847545AF64C"/>
      <w:tr w:rsidR="009924B7" w14:paraId="5FF40FC5" w14:textId="77777777" w:rsidTr="009924B7">
        <w:tc>
          <w:tcPr>
            <w:tcW w:w="1710" w:type="dxa"/>
            <w:tcBorders>
              <w:top w:val="nil"/>
              <w:left w:val="nil"/>
              <w:bottom w:val="nil"/>
              <w:right w:val="nil"/>
            </w:tcBorders>
          </w:tcPr>
          <w:p w14:paraId="5E4B76B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017585A" w14:textId="77777777" w:rsidR="009924B7" w:rsidRDefault="009924B7" w:rsidP="009924B7">
            <w:r>
              <w:fldChar w:fldCharType="begin" w:fldLock="1"/>
            </w:r>
            <w:r>
              <w:instrText>MERGEFIELD Att.Name</w:instrText>
            </w:r>
            <w:r>
              <w:fldChar w:fldCharType="separate"/>
            </w:r>
            <w:r>
              <w:t>hectometerpaal</w:t>
            </w:r>
            <w:r>
              <w:fldChar w:fldCharType="end"/>
            </w:r>
          </w:p>
        </w:tc>
        <w:tc>
          <w:tcPr>
            <w:tcW w:w="4500" w:type="dxa"/>
            <w:tcBorders>
              <w:top w:val="nil"/>
              <w:left w:val="nil"/>
              <w:bottom w:val="nil"/>
              <w:right w:val="nil"/>
            </w:tcBorders>
          </w:tcPr>
          <w:p w14:paraId="6AA53BCD" w14:textId="77777777" w:rsidR="009924B7" w:rsidRDefault="009924B7" w:rsidP="009924B7">
            <w:r>
              <w:fldChar w:fldCharType="begin" w:fldLock="1"/>
            </w:r>
            <w:r>
              <w:instrText>MERGEFIELD Att.Notes</w:instrText>
            </w:r>
            <w:r>
              <w:fldChar w:fldCharType="separate"/>
            </w:r>
            <w:r>
              <w:t>Paaltje of bordje geplaatst langs de weg, waarop een hectometerwaarde (weg) of kilometrering (vaarweg) is vermeld eventueel gevolgd door een letter.</w:t>
            </w:r>
            <w:r>
              <w:fldChar w:fldCharType="end"/>
            </w:r>
          </w:p>
        </w:tc>
      </w:tr>
      <w:tr w:rsidR="009924B7" w14:paraId="7452EF4C" w14:textId="77777777" w:rsidTr="009924B7">
        <w:tc>
          <w:tcPr>
            <w:tcW w:w="1710" w:type="dxa"/>
            <w:tcBorders>
              <w:top w:val="nil"/>
              <w:left w:val="nil"/>
              <w:bottom w:val="nil"/>
              <w:right w:val="nil"/>
            </w:tcBorders>
          </w:tcPr>
          <w:p w14:paraId="310DF2C7" w14:textId="77777777" w:rsidR="009924B7" w:rsidRDefault="009924B7" w:rsidP="009924B7"/>
        </w:tc>
        <w:tc>
          <w:tcPr>
            <w:tcW w:w="2970" w:type="dxa"/>
            <w:tcBorders>
              <w:top w:val="nil"/>
              <w:left w:val="nil"/>
              <w:bottom w:val="nil"/>
              <w:right w:val="nil"/>
            </w:tcBorders>
          </w:tcPr>
          <w:p w14:paraId="7F277995" w14:textId="77777777" w:rsidR="009924B7" w:rsidRDefault="009924B7" w:rsidP="009924B7"/>
        </w:tc>
        <w:tc>
          <w:tcPr>
            <w:tcW w:w="4500" w:type="dxa"/>
            <w:tcBorders>
              <w:top w:val="nil"/>
              <w:left w:val="nil"/>
              <w:bottom w:val="nil"/>
              <w:right w:val="nil"/>
            </w:tcBorders>
          </w:tcPr>
          <w:p w14:paraId="2870394C" w14:textId="77777777" w:rsidR="009924B7" w:rsidRDefault="009924B7" w:rsidP="009924B7"/>
        </w:tc>
        <w:bookmarkEnd w:id="1175"/>
      </w:tr>
      <w:bookmarkStart w:id="1176" w:name="BKM_370B64DB_0B7D_42a2_980E_2909CDED368B"/>
      <w:tr w:rsidR="009924B7" w14:paraId="31152E17" w14:textId="77777777" w:rsidTr="009924B7">
        <w:tc>
          <w:tcPr>
            <w:tcW w:w="1710" w:type="dxa"/>
            <w:tcBorders>
              <w:top w:val="nil"/>
              <w:left w:val="nil"/>
              <w:bottom w:val="nil"/>
              <w:right w:val="nil"/>
            </w:tcBorders>
          </w:tcPr>
          <w:p w14:paraId="2CB33CE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33370C2" w14:textId="77777777" w:rsidR="009924B7" w:rsidRDefault="009924B7" w:rsidP="009924B7">
            <w:r>
              <w:fldChar w:fldCharType="begin" w:fldLock="1"/>
            </w:r>
            <w:r>
              <w:instrText>MERGEFIELD Att.Name</w:instrText>
            </w:r>
            <w:r>
              <w:fldChar w:fldCharType="separate"/>
            </w:r>
            <w:r>
              <w:t>dijkpaal</w:t>
            </w:r>
            <w:r>
              <w:fldChar w:fldCharType="end"/>
            </w:r>
          </w:p>
        </w:tc>
        <w:tc>
          <w:tcPr>
            <w:tcW w:w="4500" w:type="dxa"/>
            <w:tcBorders>
              <w:top w:val="nil"/>
              <w:left w:val="nil"/>
              <w:bottom w:val="nil"/>
              <w:right w:val="nil"/>
            </w:tcBorders>
          </w:tcPr>
          <w:p w14:paraId="1779A755" w14:textId="77777777" w:rsidR="009924B7" w:rsidRDefault="009924B7" w:rsidP="009924B7">
            <w:r>
              <w:fldChar w:fldCharType="begin" w:fldLock="1"/>
            </w:r>
            <w:r>
              <w:instrText>MERGEFIELD Att.Notes</w:instrText>
            </w:r>
            <w:r>
              <w:fldChar w:fldCharType="separate"/>
            </w:r>
            <w:r>
              <w:t>Een markant punt op de waterkering of op het strand dat dient als referentiepunt voor afstandsaanduidingen.</w:t>
            </w:r>
            <w:r>
              <w:fldChar w:fldCharType="end"/>
            </w:r>
          </w:p>
        </w:tc>
      </w:tr>
      <w:tr w:rsidR="009924B7" w14:paraId="4A83933D" w14:textId="77777777" w:rsidTr="009924B7">
        <w:tc>
          <w:tcPr>
            <w:tcW w:w="1710" w:type="dxa"/>
            <w:tcBorders>
              <w:top w:val="nil"/>
              <w:left w:val="nil"/>
              <w:bottom w:val="nil"/>
              <w:right w:val="nil"/>
            </w:tcBorders>
          </w:tcPr>
          <w:p w14:paraId="1495E367" w14:textId="77777777" w:rsidR="009924B7" w:rsidRDefault="009924B7" w:rsidP="009924B7"/>
        </w:tc>
        <w:tc>
          <w:tcPr>
            <w:tcW w:w="2970" w:type="dxa"/>
            <w:tcBorders>
              <w:top w:val="nil"/>
              <w:left w:val="nil"/>
              <w:bottom w:val="nil"/>
              <w:right w:val="nil"/>
            </w:tcBorders>
          </w:tcPr>
          <w:p w14:paraId="55419EFD" w14:textId="77777777" w:rsidR="009924B7" w:rsidRDefault="009924B7" w:rsidP="009924B7"/>
        </w:tc>
        <w:tc>
          <w:tcPr>
            <w:tcW w:w="4500" w:type="dxa"/>
            <w:tcBorders>
              <w:top w:val="nil"/>
              <w:left w:val="nil"/>
              <w:bottom w:val="nil"/>
              <w:right w:val="nil"/>
            </w:tcBorders>
          </w:tcPr>
          <w:p w14:paraId="517D2F11" w14:textId="77777777" w:rsidR="009924B7" w:rsidRDefault="009924B7" w:rsidP="009924B7"/>
        </w:tc>
        <w:bookmarkEnd w:id="1176"/>
      </w:tr>
      <w:bookmarkStart w:id="1177" w:name="BKM_AEC09F1E_D7E9_456c_9890_9D4D8B72D19A"/>
      <w:tr w:rsidR="009924B7" w14:paraId="2679670A" w14:textId="77777777" w:rsidTr="009924B7">
        <w:tc>
          <w:tcPr>
            <w:tcW w:w="1710" w:type="dxa"/>
            <w:tcBorders>
              <w:top w:val="nil"/>
              <w:left w:val="nil"/>
              <w:bottom w:val="nil"/>
              <w:right w:val="nil"/>
            </w:tcBorders>
          </w:tcPr>
          <w:p w14:paraId="34B472D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9A74AC0" w14:textId="77777777" w:rsidR="009924B7" w:rsidRDefault="009924B7" w:rsidP="009924B7">
            <w:r>
              <w:fldChar w:fldCharType="begin" w:fldLock="1"/>
            </w:r>
            <w:r>
              <w:instrText>MERGEFIELD Att.Name</w:instrText>
            </w:r>
            <w:r>
              <w:fldChar w:fldCharType="separate"/>
            </w:r>
            <w:r>
              <w:t>drukknoppaal</w:t>
            </w:r>
            <w:r>
              <w:fldChar w:fldCharType="end"/>
            </w:r>
          </w:p>
        </w:tc>
        <w:tc>
          <w:tcPr>
            <w:tcW w:w="4500" w:type="dxa"/>
            <w:tcBorders>
              <w:top w:val="nil"/>
              <w:left w:val="nil"/>
              <w:bottom w:val="nil"/>
              <w:right w:val="nil"/>
            </w:tcBorders>
          </w:tcPr>
          <w:p w14:paraId="71EB5FA5" w14:textId="77777777" w:rsidR="009924B7" w:rsidRPr="009924B7" w:rsidRDefault="009924B7" w:rsidP="009924B7">
            <w:r>
              <w:fldChar w:fldCharType="begin" w:fldLock="1"/>
            </w:r>
            <w:r>
              <w:instrText>MERGEFIELD Att.Notes</w:instrText>
            </w:r>
            <w:r>
              <w:fldChar w:fldCharType="end"/>
            </w:r>
            <w:r w:rsidRPr="009924B7">
              <w:t xml:space="preserve">Paal met een lengte van ongeveer 1 m, met drukknop waarmee de </w:t>
            </w:r>
          </w:p>
          <w:p w14:paraId="6DC12A1C" w14:textId="77777777" w:rsidR="009924B7" w:rsidRDefault="009924B7" w:rsidP="009924B7">
            <w:r w:rsidRPr="009924B7">
              <w:t>verkeersdeelnemer zich meldt bij een verkeersregelinstallatie.</w:t>
            </w:r>
          </w:p>
        </w:tc>
      </w:tr>
      <w:tr w:rsidR="009924B7" w14:paraId="0AC58199" w14:textId="77777777" w:rsidTr="009924B7">
        <w:tc>
          <w:tcPr>
            <w:tcW w:w="1710" w:type="dxa"/>
            <w:tcBorders>
              <w:top w:val="nil"/>
              <w:left w:val="nil"/>
              <w:bottom w:val="nil"/>
              <w:right w:val="nil"/>
            </w:tcBorders>
          </w:tcPr>
          <w:p w14:paraId="1A72AFA5" w14:textId="77777777" w:rsidR="009924B7" w:rsidRDefault="009924B7" w:rsidP="009924B7"/>
        </w:tc>
        <w:tc>
          <w:tcPr>
            <w:tcW w:w="2970" w:type="dxa"/>
            <w:tcBorders>
              <w:top w:val="nil"/>
              <w:left w:val="nil"/>
              <w:bottom w:val="nil"/>
              <w:right w:val="nil"/>
            </w:tcBorders>
          </w:tcPr>
          <w:p w14:paraId="3CC90B95" w14:textId="77777777" w:rsidR="009924B7" w:rsidRDefault="009924B7" w:rsidP="009924B7"/>
        </w:tc>
        <w:tc>
          <w:tcPr>
            <w:tcW w:w="4500" w:type="dxa"/>
            <w:tcBorders>
              <w:top w:val="nil"/>
              <w:left w:val="nil"/>
              <w:bottom w:val="nil"/>
              <w:right w:val="nil"/>
            </w:tcBorders>
          </w:tcPr>
          <w:p w14:paraId="07CE2747" w14:textId="77777777" w:rsidR="009924B7" w:rsidRDefault="009924B7" w:rsidP="009924B7"/>
        </w:tc>
        <w:bookmarkEnd w:id="1177"/>
      </w:tr>
      <w:bookmarkStart w:id="1178" w:name="BKM_8F7CCB2A_3A71_4007_8DA5_6F073CB53094"/>
      <w:tr w:rsidR="009924B7" w14:paraId="0A75D9B6" w14:textId="77777777" w:rsidTr="009924B7">
        <w:tc>
          <w:tcPr>
            <w:tcW w:w="1710" w:type="dxa"/>
            <w:tcBorders>
              <w:top w:val="nil"/>
              <w:left w:val="nil"/>
              <w:bottom w:val="nil"/>
              <w:right w:val="nil"/>
            </w:tcBorders>
          </w:tcPr>
          <w:p w14:paraId="560983E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6160D09" w14:textId="77777777" w:rsidR="009924B7" w:rsidRDefault="009924B7" w:rsidP="009924B7">
            <w:r>
              <w:fldChar w:fldCharType="begin" w:fldLock="1"/>
            </w:r>
            <w:r>
              <w:instrText>MERGEFIELD Att.Name</w:instrText>
            </w:r>
            <w:r>
              <w:fldChar w:fldCharType="separate"/>
            </w:r>
            <w:r>
              <w:t>grensmarkering</w:t>
            </w:r>
            <w:r>
              <w:fldChar w:fldCharType="end"/>
            </w:r>
          </w:p>
        </w:tc>
        <w:tc>
          <w:tcPr>
            <w:tcW w:w="4500" w:type="dxa"/>
            <w:tcBorders>
              <w:top w:val="nil"/>
              <w:left w:val="nil"/>
              <w:bottom w:val="nil"/>
              <w:right w:val="nil"/>
            </w:tcBorders>
          </w:tcPr>
          <w:p w14:paraId="56FEDD1F" w14:textId="77777777" w:rsidR="009924B7" w:rsidRDefault="009924B7" w:rsidP="009924B7">
            <w:r>
              <w:fldChar w:fldCharType="begin" w:fldLock="1"/>
            </w:r>
            <w:r>
              <w:instrText>MERGEFIELD Att.Notes</w:instrText>
            </w:r>
            <w:r>
              <w:fldChar w:fldCharType="separate"/>
            </w:r>
            <w:r>
              <w:t xml:space="preserve">Paal ter afbakening van een grens. </w:t>
            </w:r>
            <w:r>
              <w:fldChar w:fldCharType="end"/>
            </w:r>
          </w:p>
        </w:tc>
      </w:tr>
      <w:tr w:rsidR="009924B7" w14:paraId="23E4D5A4" w14:textId="77777777" w:rsidTr="009924B7">
        <w:tc>
          <w:tcPr>
            <w:tcW w:w="1710" w:type="dxa"/>
            <w:tcBorders>
              <w:top w:val="nil"/>
              <w:left w:val="nil"/>
              <w:bottom w:val="nil"/>
              <w:right w:val="nil"/>
            </w:tcBorders>
          </w:tcPr>
          <w:p w14:paraId="662DE0B9" w14:textId="77777777" w:rsidR="009924B7" w:rsidRDefault="009924B7" w:rsidP="009924B7"/>
        </w:tc>
        <w:tc>
          <w:tcPr>
            <w:tcW w:w="2970" w:type="dxa"/>
            <w:tcBorders>
              <w:top w:val="nil"/>
              <w:left w:val="nil"/>
              <w:bottom w:val="nil"/>
              <w:right w:val="nil"/>
            </w:tcBorders>
          </w:tcPr>
          <w:p w14:paraId="09130F99" w14:textId="77777777" w:rsidR="009924B7" w:rsidRDefault="009924B7" w:rsidP="009924B7"/>
        </w:tc>
        <w:tc>
          <w:tcPr>
            <w:tcW w:w="4500" w:type="dxa"/>
            <w:tcBorders>
              <w:top w:val="nil"/>
              <w:left w:val="nil"/>
              <w:bottom w:val="nil"/>
              <w:right w:val="nil"/>
            </w:tcBorders>
          </w:tcPr>
          <w:p w14:paraId="3B4A13C2" w14:textId="77777777" w:rsidR="009924B7" w:rsidRDefault="009924B7" w:rsidP="009924B7"/>
        </w:tc>
        <w:bookmarkEnd w:id="1178"/>
      </w:tr>
      <w:bookmarkStart w:id="1179" w:name="BKM_B8DD1853_DD77_40ae_AD4A_EE7E6983256D"/>
      <w:tr w:rsidR="009924B7" w14:paraId="77447F43" w14:textId="77777777" w:rsidTr="009924B7">
        <w:tc>
          <w:tcPr>
            <w:tcW w:w="1710" w:type="dxa"/>
            <w:tcBorders>
              <w:top w:val="nil"/>
              <w:left w:val="nil"/>
              <w:bottom w:val="nil"/>
              <w:right w:val="nil"/>
            </w:tcBorders>
          </w:tcPr>
          <w:p w14:paraId="1CE4B81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D771716" w14:textId="77777777" w:rsidR="009924B7" w:rsidRDefault="009924B7" w:rsidP="009924B7">
            <w:r>
              <w:fldChar w:fldCharType="begin" w:fldLock="1"/>
            </w:r>
            <w:r>
              <w:instrText>MERGEFIELD Att.Name</w:instrText>
            </w:r>
            <w:r>
              <w:fldChar w:fldCharType="separate"/>
            </w:r>
            <w:r>
              <w:t>sirene</w:t>
            </w:r>
            <w:r>
              <w:fldChar w:fldCharType="end"/>
            </w:r>
          </w:p>
        </w:tc>
        <w:tc>
          <w:tcPr>
            <w:tcW w:w="4500" w:type="dxa"/>
            <w:tcBorders>
              <w:top w:val="nil"/>
              <w:left w:val="nil"/>
              <w:bottom w:val="nil"/>
              <w:right w:val="nil"/>
            </w:tcBorders>
          </w:tcPr>
          <w:p w14:paraId="2CBD5A78" w14:textId="77777777" w:rsidR="009924B7" w:rsidRDefault="009924B7" w:rsidP="009924B7">
            <w:r>
              <w:fldChar w:fldCharType="begin" w:fldLock="1"/>
            </w:r>
            <w:r>
              <w:instrText>MERGEFIELD Att.Notes</w:instrText>
            </w:r>
            <w:r>
              <w:fldChar w:fldCharType="separate"/>
            </w:r>
            <w:r>
              <w:t>Een apparaat dat geluiden van variabele toonhoogte kan voortbrengen met als functie waarschuwingsdoeleinden.</w:t>
            </w:r>
            <w:r>
              <w:fldChar w:fldCharType="end"/>
            </w:r>
          </w:p>
        </w:tc>
      </w:tr>
      <w:tr w:rsidR="009924B7" w14:paraId="3AEF3FFD" w14:textId="77777777" w:rsidTr="009924B7">
        <w:tc>
          <w:tcPr>
            <w:tcW w:w="1710" w:type="dxa"/>
            <w:tcBorders>
              <w:top w:val="nil"/>
              <w:left w:val="nil"/>
              <w:bottom w:val="nil"/>
              <w:right w:val="nil"/>
            </w:tcBorders>
          </w:tcPr>
          <w:p w14:paraId="19D32D18" w14:textId="77777777" w:rsidR="009924B7" w:rsidRDefault="009924B7" w:rsidP="009924B7"/>
        </w:tc>
        <w:tc>
          <w:tcPr>
            <w:tcW w:w="2970" w:type="dxa"/>
            <w:tcBorders>
              <w:top w:val="nil"/>
              <w:left w:val="nil"/>
              <w:bottom w:val="nil"/>
              <w:right w:val="nil"/>
            </w:tcBorders>
          </w:tcPr>
          <w:p w14:paraId="5575C005" w14:textId="77777777" w:rsidR="009924B7" w:rsidRDefault="009924B7" w:rsidP="009924B7"/>
        </w:tc>
        <w:tc>
          <w:tcPr>
            <w:tcW w:w="4500" w:type="dxa"/>
            <w:tcBorders>
              <w:top w:val="nil"/>
              <w:left w:val="nil"/>
              <w:bottom w:val="nil"/>
              <w:right w:val="nil"/>
            </w:tcBorders>
          </w:tcPr>
          <w:p w14:paraId="2154528A" w14:textId="77777777" w:rsidR="009924B7" w:rsidRDefault="009924B7" w:rsidP="009924B7"/>
        </w:tc>
        <w:bookmarkEnd w:id="1179"/>
      </w:tr>
      <w:bookmarkStart w:id="1180" w:name="BKM_98FD05B5_E141_44f2_9665_829BD530B344"/>
      <w:tr w:rsidR="009924B7" w14:paraId="6487816C" w14:textId="77777777" w:rsidTr="009924B7">
        <w:tc>
          <w:tcPr>
            <w:tcW w:w="1710" w:type="dxa"/>
            <w:tcBorders>
              <w:top w:val="nil"/>
              <w:left w:val="nil"/>
              <w:bottom w:val="nil"/>
              <w:right w:val="nil"/>
            </w:tcBorders>
          </w:tcPr>
          <w:p w14:paraId="0776AE2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F04789E" w14:textId="77777777" w:rsidR="009924B7" w:rsidRDefault="009924B7" w:rsidP="009924B7">
            <w:r>
              <w:fldChar w:fldCharType="begin" w:fldLock="1"/>
            </w:r>
            <w:r>
              <w:instrText>MERGEFIELD Att.Name</w:instrText>
            </w:r>
            <w:r>
              <w:fldChar w:fldCharType="separate"/>
            </w:r>
            <w:r>
              <w:t>benzine- / olieput</w:t>
            </w:r>
            <w:r>
              <w:fldChar w:fldCharType="end"/>
            </w:r>
          </w:p>
        </w:tc>
        <w:tc>
          <w:tcPr>
            <w:tcW w:w="4500" w:type="dxa"/>
            <w:tcBorders>
              <w:top w:val="nil"/>
              <w:left w:val="nil"/>
              <w:bottom w:val="nil"/>
              <w:right w:val="nil"/>
            </w:tcBorders>
          </w:tcPr>
          <w:p w14:paraId="19942CCD" w14:textId="77777777" w:rsidR="009924B7" w:rsidRDefault="009924B7" w:rsidP="009924B7">
            <w:r>
              <w:fldChar w:fldCharType="begin" w:fldLock="1"/>
            </w:r>
            <w:r>
              <w:instrText>MERGEFIELD Att.Notes</w:instrText>
            </w:r>
            <w:r>
              <w:fldChar w:fldCharType="separate"/>
            </w:r>
            <w:r>
              <w:t xml:space="preserve"> Putdeksel die toegang geeft tot een benzine- of olietank ten behoeve van vullen, onderhoud of inspectie.</w:t>
            </w:r>
            <w:r>
              <w:fldChar w:fldCharType="end"/>
            </w:r>
          </w:p>
        </w:tc>
      </w:tr>
      <w:tr w:rsidR="009924B7" w14:paraId="3B30FA8B" w14:textId="77777777" w:rsidTr="009924B7">
        <w:tc>
          <w:tcPr>
            <w:tcW w:w="1710" w:type="dxa"/>
            <w:tcBorders>
              <w:top w:val="nil"/>
              <w:left w:val="nil"/>
              <w:bottom w:val="nil"/>
              <w:right w:val="nil"/>
            </w:tcBorders>
          </w:tcPr>
          <w:p w14:paraId="3D7CFAFB" w14:textId="77777777" w:rsidR="009924B7" w:rsidRDefault="009924B7" w:rsidP="009924B7"/>
        </w:tc>
        <w:tc>
          <w:tcPr>
            <w:tcW w:w="2970" w:type="dxa"/>
            <w:tcBorders>
              <w:top w:val="nil"/>
              <w:left w:val="nil"/>
              <w:bottom w:val="nil"/>
              <w:right w:val="nil"/>
            </w:tcBorders>
          </w:tcPr>
          <w:p w14:paraId="7EB5347D" w14:textId="77777777" w:rsidR="009924B7" w:rsidRDefault="009924B7" w:rsidP="009924B7"/>
        </w:tc>
        <w:tc>
          <w:tcPr>
            <w:tcW w:w="4500" w:type="dxa"/>
            <w:tcBorders>
              <w:top w:val="nil"/>
              <w:left w:val="nil"/>
              <w:bottom w:val="nil"/>
              <w:right w:val="nil"/>
            </w:tcBorders>
          </w:tcPr>
          <w:p w14:paraId="08ABA04A" w14:textId="77777777" w:rsidR="009924B7" w:rsidRDefault="009924B7" w:rsidP="009924B7"/>
        </w:tc>
        <w:bookmarkEnd w:id="1180"/>
      </w:tr>
      <w:bookmarkStart w:id="1181" w:name="BKM_EB255CAC_5EEC_4339_B993_1133729CC8C7"/>
      <w:tr w:rsidR="009924B7" w14:paraId="52C45F82" w14:textId="77777777" w:rsidTr="009924B7">
        <w:tc>
          <w:tcPr>
            <w:tcW w:w="1710" w:type="dxa"/>
            <w:tcBorders>
              <w:top w:val="nil"/>
              <w:left w:val="nil"/>
              <w:bottom w:val="nil"/>
              <w:right w:val="nil"/>
            </w:tcBorders>
          </w:tcPr>
          <w:p w14:paraId="6108812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E4FD37E" w14:textId="77777777" w:rsidR="009924B7" w:rsidRDefault="009924B7" w:rsidP="009924B7">
            <w:r>
              <w:fldChar w:fldCharType="begin" w:fldLock="1"/>
            </w:r>
            <w:r>
              <w:instrText>MERGEFIELD Att.Name</w:instrText>
            </w:r>
            <w:r>
              <w:fldChar w:fldCharType="separate"/>
            </w:r>
            <w:r>
              <w:t>brandkraan / -put</w:t>
            </w:r>
            <w:r>
              <w:fldChar w:fldCharType="end"/>
            </w:r>
          </w:p>
        </w:tc>
        <w:tc>
          <w:tcPr>
            <w:tcW w:w="4500" w:type="dxa"/>
            <w:tcBorders>
              <w:top w:val="nil"/>
              <w:left w:val="nil"/>
              <w:bottom w:val="nil"/>
              <w:right w:val="nil"/>
            </w:tcBorders>
          </w:tcPr>
          <w:p w14:paraId="77715B31" w14:textId="77777777" w:rsidR="009924B7" w:rsidRDefault="009924B7" w:rsidP="009924B7">
            <w:r>
              <w:fldChar w:fldCharType="begin" w:fldLock="1"/>
            </w:r>
            <w:r>
              <w:instrText>MERGEFIELD Att.Notes</w:instrText>
            </w:r>
            <w:r>
              <w:fldChar w:fldCharType="separate"/>
            </w:r>
            <w:r>
              <w:t xml:space="preserve"> Op de drinkwaterleiding aangesloten kraan, of een put voor het plaatsen van een brandkraan, op of nabij de openbare weg, voor brandbestrijding. </w:t>
            </w:r>
            <w:r>
              <w:fldChar w:fldCharType="end"/>
            </w:r>
          </w:p>
        </w:tc>
      </w:tr>
      <w:tr w:rsidR="009924B7" w14:paraId="1D35FCD2" w14:textId="77777777" w:rsidTr="009924B7">
        <w:tc>
          <w:tcPr>
            <w:tcW w:w="1710" w:type="dxa"/>
            <w:tcBorders>
              <w:top w:val="nil"/>
              <w:left w:val="nil"/>
              <w:bottom w:val="nil"/>
              <w:right w:val="nil"/>
            </w:tcBorders>
          </w:tcPr>
          <w:p w14:paraId="5290F00B" w14:textId="77777777" w:rsidR="009924B7" w:rsidRDefault="009924B7" w:rsidP="009924B7"/>
        </w:tc>
        <w:tc>
          <w:tcPr>
            <w:tcW w:w="2970" w:type="dxa"/>
            <w:tcBorders>
              <w:top w:val="nil"/>
              <w:left w:val="nil"/>
              <w:bottom w:val="nil"/>
              <w:right w:val="nil"/>
            </w:tcBorders>
          </w:tcPr>
          <w:p w14:paraId="1D55AC77" w14:textId="77777777" w:rsidR="009924B7" w:rsidRDefault="009924B7" w:rsidP="009924B7"/>
        </w:tc>
        <w:tc>
          <w:tcPr>
            <w:tcW w:w="4500" w:type="dxa"/>
            <w:tcBorders>
              <w:top w:val="nil"/>
              <w:left w:val="nil"/>
              <w:bottom w:val="nil"/>
              <w:right w:val="nil"/>
            </w:tcBorders>
          </w:tcPr>
          <w:p w14:paraId="7AC61C3B" w14:textId="77777777" w:rsidR="009924B7" w:rsidRDefault="009924B7" w:rsidP="009924B7"/>
        </w:tc>
        <w:bookmarkEnd w:id="1181"/>
      </w:tr>
      <w:bookmarkStart w:id="1182" w:name="BKM_03976E06_35AD_41aa_8388_2C2CBBCDD6AB"/>
      <w:tr w:rsidR="009924B7" w14:paraId="67974D31" w14:textId="77777777" w:rsidTr="009924B7">
        <w:tc>
          <w:tcPr>
            <w:tcW w:w="1710" w:type="dxa"/>
            <w:tcBorders>
              <w:top w:val="nil"/>
              <w:left w:val="nil"/>
              <w:bottom w:val="nil"/>
              <w:right w:val="nil"/>
            </w:tcBorders>
          </w:tcPr>
          <w:p w14:paraId="3B30C1A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8821ACE" w14:textId="77777777" w:rsidR="009924B7" w:rsidRDefault="009924B7" w:rsidP="009924B7">
            <w:r>
              <w:fldChar w:fldCharType="begin" w:fldLock="1"/>
            </w:r>
            <w:r>
              <w:instrText>MERGEFIELD Att.Name</w:instrText>
            </w:r>
            <w:r>
              <w:fldChar w:fldCharType="separate"/>
            </w:r>
            <w:r>
              <w:t>drainageput</w:t>
            </w:r>
            <w:r>
              <w:fldChar w:fldCharType="end"/>
            </w:r>
          </w:p>
        </w:tc>
        <w:tc>
          <w:tcPr>
            <w:tcW w:w="4500" w:type="dxa"/>
            <w:tcBorders>
              <w:top w:val="nil"/>
              <w:left w:val="nil"/>
              <w:bottom w:val="nil"/>
              <w:right w:val="nil"/>
            </w:tcBorders>
          </w:tcPr>
          <w:p w14:paraId="124B2356" w14:textId="77777777" w:rsidR="009924B7" w:rsidRDefault="009924B7" w:rsidP="009924B7">
            <w:r>
              <w:fldChar w:fldCharType="begin" w:fldLock="1"/>
            </w:r>
            <w:r>
              <w:instrText>MERGEFIELD Att.Notes</w:instrText>
            </w:r>
            <w:r>
              <w:fldChar w:fldCharType="separate"/>
            </w:r>
            <w:r>
              <w:t xml:space="preserve">Put welke toegang geeft naar een poreuze of geperforeerde buisleiding, aangebracht onder de grond om de afwatering van de grond te verbeteren. </w:t>
            </w:r>
            <w:r>
              <w:fldChar w:fldCharType="end"/>
            </w:r>
          </w:p>
        </w:tc>
      </w:tr>
      <w:tr w:rsidR="009924B7" w14:paraId="37B9E669" w14:textId="77777777" w:rsidTr="009924B7">
        <w:tc>
          <w:tcPr>
            <w:tcW w:w="1710" w:type="dxa"/>
            <w:tcBorders>
              <w:top w:val="nil"/>
              <w:left w:val="nil"/>
              <w:bottom w:val="nil"/>
              <w:right w:val="nil"/>
            </w:tcBorders>
          </w:tcPr>
          <w:p w14:paraId="32793E6C" w14:textId="77777777" w:rsidR="009924B7" w:rsidRDefault="009924B7" w:rsidP="009924B7"/>
        </w:tc>
        <w:tc>
          <w:tcPr>
            <w:tcW w:w="2970" w:type="dxa"/>
            <w:tcBorders>
              <w:top w:val="nil"/>
              <w:left w:val="nil"/>
              <w:bottom w:val="nil"/>
              <w:right w:val="nil"/>
            </w:tcBorders>
          </w:tcPr>
          <w:p w14:paraId="705C851B" w14:textId="77777777" w:rsidR="009924B7" w:rsidRDefault="009924B7" w:rsidP="009924B7"/>
        </w:tc>
        <w:tc>
          <w:tcPr>
            <w:tcW w:w="4500" w:type="dxa"/>
            <w:tcBorders>
              <w:top w:val="nil"/>
              <w:left w:val="nil"/>
              <w:bottom w:val="nil"/>
              <w:right w:val="nil"/>
            </w:tcBorders>
          </w:tcPr>
          <w:p w14:paraId="286B4EC7" w14:textId="77777777" w:rsidR="009924B7" w:rsidRDefault="009924B7" w:rsidP="009924B7"/>
        </w:tc>
        <w:bookmarkEnd w:id="1182"/>
      </w:tr>
      <w:bookmarkStart w:id="1183" w:name="BKM_377AC49D_8FA1_4841_9F63_9DE42C12BEAA"/>
      <w:tr w:rsidR="009924B7" w14:paraId="66D753CC" w14:textId="77777777" w:rsidTr="009924B7">
        <w:tc>
          <w:tcPr>
            <w:tcW w:w="1710" w:type="dxa"/>
            <w:tcBorders>
              <w:top w:val="nil"/>
              <w:left w:val="nil"/>
              <w:bottom w:val="nil"/>
              <w:right w:val="nil"/>
            </w:tcBorders>
          </w:tcPr>
          <w:p w14:paraId="71C913D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A0C4806" w14:textId="77777777" w:rsidR="009924B7" w:rsidRDefault="009924B7" w:rsidP="009924B7">
            <w:r>
              <w:fldChar w:fldCharType="begin" w:fldLock="1"/>
            </w:r>
            <w:r>
              <w:instrText>MERGEFIELD Att.Name</w:instrText>
            </w:r>
            <w:r>
              <w:fldChar w:fldCharType="separate"/>
            </w:r>
            <w:r>
              <w:t>gasput</w:t>
            </w:r>
            <w:r>
              <w:fldChar w:fldCharType="end"/>
            </w:r>
          </w:p>
        </w:tc>
        <w:tc>
          <w:tcPr>
            <w:tcW w:w="4500" w:type="dxa"/>
            <w:tcBorders>
              <w:top w:val="nil"/>
              <w:left w:val="nil"/>
              <w:bottom w:val="nil"/>
              <w:right w:val="nil"/>
            </w:tcBorders>
          </w:tcPr>
          <w:p w14:paraId="5433EB51" w14:textId="77777777" w:rsidR="009924B7" w:rsidRDefault="009924B7" w:rsidP="009924B7">
            <w:r>
              <w:fldChar w:fldCharType="begin" w:fldLock="1"/>
            </w:r>
            <w:r>
              <w:instrText>MERGEFIELD Att.Notes</w:instrText>
            </w:r>
            <w:r>
              <w:fldChar w:fldCharType="separate"/>
            </w:r>
            <w:r>
              <w:t>Put met afsluitkraan ten behoeve van het ondergrondse leidingenstelsel voor gastransport.</w:t>
            </w:r>
            <w:r>
              <w:fldChar w:fldCharType="end"/>
            </w:r>
          </w:p>
        </w:tc>
      </w:tr>
      <w:tr w:rsidR="009924B7" w14:paraId="59C6ED84" w14:textId="77777777" w:rsidTr="009924B7">
        <w:tc>
          <w:tcPr>
            <w:tcW w:w="1710" w:type="dxa"/>
            <w:tcBorders>
              <w:top w:val="nil"/>
              <w:left w:val="nil"/>
              <w:bottom w:val="nil"/>
              <w:right w:val="nil"/>
            </w:tcBorders>
          </w:tcPr>
          <w:p w14:paraId="6DB69CFC" w14:textId="77777777" w:rsidR="009924B7" w:rsidRDefault="009924B7" w:rsidP="009924B7"/>
        </w:tc>
        <w:tc>
          <w:tcPr>
            <w:tcW w:w="2970" w:type="dxa"/>
            <w:tcBorders>
              <w:top w:val="nil"/>
              <w:left w:val="nil"/>
              <w:bottom w:val="nil"/>
              <w:right w:val="nil"/>
            </w:tcBorders>
          </w:tcPr>
          <w:p w14:paraId="11B1749F" w14:textId="77777777" w:rsidR="009924B7" w:rsidRDefault="009924B7" w:rsidP="009924B7"/>
        </w:tc>
        <w:tc>
          <w:tcPr>
            <w:tcW w:w="4500" w:type="dxa"/>
            <w:tcBorders>
              <w:top w:val="nil"/>
              <w:left w:val="nil"/>
              <w:bottom w:val="nil"/>
              <w:right w:val="nil"/>
            </w:tcBorders>
          </w:tcPr>
          <w:p w14:paraId="5FD3C204" w14:textId="77777777" w:rsidR="009924B7" w:rsidRDefault="009924B7" w:rsidP="009924B7"/>
        </w:tc>
        <w:bookmarkEnd w:id="1183"/>
      </w:tr>
      <w:bookmarkStart w:id="1184" w:name="BKM_9EC65A1A_C825_4cc3_BA7B_410C418C55B9"/>
      <w:tr w:rsidR="009924B7" w14:paraId="5FF7BC1C" w14:textId="77777777" w:rsidTr="009924B7">
        <w:tc>
          <w:tcPr>
            <w:tcW w:w="1710" w:type="dxa"/>
            <w:tcBorders>
              <w:top w:val="nil"/>
              <w:left w:val="nil"/>
              <w:bottom w:val="nil"/>
              <w:right w:val="nil"/>
            </w:tcBorders>
          </w:tcPr>
          <w:p w14:paraId="3F92C78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CFD796E" w14:textId="77777777" w:rsidR="009924B7" w:rsidRDefault="009924B7" w:rsidP="009924B7">
            <w:r>
              <w:fldChar w:fldCharType="begin" w:fldLock="1"/>
            </w:r>
            <w:r>
              <w:instrText>MERGEFIELD Att.Name</w:instrText>
            </w:r>
            <w:r>
              <w:fldChar w:fldCharType="separate"/>
            </w:r>
            <w:r>
              <w:t>inpsectie- / rioolput</w:t>
            </w:r>
            <w:r>
              <w:fldChar w:fldCharType="end"/>
            </w:r>
          </w:p>
        </w:tc>
        <w:tc>
          <w:tcPr>
            <w:tcW w:w="4500" w:type="dxa"/>
            <w:tcBorders>
              <w:top w:val="nil"/>
              <w:left w:val="nil"/>
              <w:bottom w:val="nil"/>
              <w:right w:val="nil"/>
            </w:tcBorders>
          </w:tcPr>
          <w:p w14:paraId="232866AD" w14:textId="77777777" w:rsidR="009924B7" w:rsidRDefault="009924B7" w:rsidP="009924B7">
            <w:r>
              <w:fldChar w:fldCharType="begin" w:fldLock="1"/>
            </w:r>
            <w:r>
              <w:instrText>MERGEFIELD Att.Notes</w:instrText>
            </w:r>
            <w:r>
              <w:fldChar w:fldCharType="separate"/>
            </w:r>
            <w:r>
              <w:t>Put die toegang geeft tot een (riool)leiding.</w:t>
            </w:r>
            <w:r>
              <w:fldChar w:fldCharType="end"/>
            </w:r>
          </w:p>
        </w:tc>
      </w:tr>
      <w:tr w:rsidR="009924B7" w14:paraId="2027D15B" w14:textId="77777777" w:rsidTr="009924B7">
        <w:tc>
          <w:tcPr>
            <w:tcW w:w="1710" w:type="dxa"/>
            <w:tcBorders>
              <w:top w:val="nil"/>
              <w:left w:val="nil"/>
              <w:bottom w:val="nil"/>
              <w:right w:val="nil"/>
            </w:tcBorders>
          </w:tcPr>
          <w:p w14:paraId="3DF86007" w14:textId="77777777" w:rsidR="009924B7" w:rsidRDefault="009924B7" w:rsidP="009924B7"/>
        </w:tc>
        <w:tc>
          <w:tcPr>
            <w:tcW w:w="2970" w:type="dxa"/>
            <w:tcBorders>
              <w:top w:val="nil"/>
              <w:left w:val="nil"/>
              <w:bottom w:val="nil"/>
              <w:right w:val="nil"/>
            </w:tcBorders>
          </w:tcPr>
          <w:p w14:paraId="7C88CEEC" w14:textId="77777777" w:rsidR="009924B7" w:rsidRDefault="009924B7" w:rsidP="009924B7"/>
        </w:tc>
        <w:tc>
          <w:tcPr>
            <w:tcW w:w="4500" w:type="dxa"/>
            <w:tcBorders>
              <w:top w:val="nil"/>
              <w:left w:val="nil"/>
              <w:bottom w:val="nil"/>
              <w:right w:val="nil"/>
            </w:tcBorders>
          </w:tcPr>
          <w:p w14:paraId="27772088" w14:textId="77777777" w:rsidR="009924B7" w:rsidRDefault="009924B7" w:rsidP="009924B7"/>
        </w:tc>
        <w:bookmarkEnd w:id="1184"/>
      </w:tr>
      <w:bookmarkStart w:id="1185" w:name="BKM_FF5B05E9_A2C1_48fe_A97D_A01FD3E77DB0"/>
      <w:tr w:rsidR="009924B7" w14:paraId="6E85996C" w14:textId="77777777" w:rsidTr="009924B7">
        <w:tc>
          <w:tcPr>
            <w:tcW w:w="1710" w:type="dxa"/>
            <w:tcBorders>
              <w:top w:val="nil"/>
              <w:left w:val="nil"/>
              <w:bottom w:val="nil"/>
              <w:right w:val="nil"/>
            </w:tcBorders>
          </w:tcPr>
          <w:p w14:paraId="329762A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AF9AC5" w14:textId="77777777" w:rsidR="009924B7" w:rsidRDefault="009924B7" w:rsidP="009924B7">
            <w:r>
              <w:fldChar w:fldCharType="begin" w:fldLock="1"/>
            </w:r>
            <w:r>
              <w:instrText>MERGEFIELD Att.Name</w:instrText>
            </w:r>
            <w:r>
              <w:fldChar w:fldCharType="separate"/>
            </w:r>
            <w:r>
              <w:t>kolk</w:t>
            </w:r>
            <w:r>
              <w:fldChar w:fldCharType="end"/>
            </w:r>
          </w:p>
        </w:tc>
        <w:tc>
          <w:tcPr>
            <w:tcW w:w="4500" w:type="dxa"/>
            <w:tcBorders>
              <w:top w:val="nil"/>
              <w:left w:val="nil"/>
              <w:bottom w:val="nil"/>
              <w:right w:val="nil"/>
            </w:tcBorders>
          </w:tcPr>
          <w:p w14:paraId="0FD16112" w14:textId="77777777" w:rsidR="009924B7" w:rsidRDefault="009924B7" w:rsidP="009924B7">
            <w:r>
              <w:fldChar w:fldCharType="begin" w:fldLock="1"/>
            </w:r>
            <w:r>
              <w:instrText>MERGEFIELD Att.Notes</w:instrText>
            </w:r>
            <w:r>
              <w:fldChar w:fldCharType="separate"/>
            </w:r>
            <w:r>
              <w:t xml:space="preserve">Op het riool aangesloten voorziening voor de opvang van hemel- en afvalwater afkomstig van erop aangesloten oppervlakken. </w:t>
            </w:r>
            <w:r>
              <w:fldChar w:fldCharType="end"/>
            </w:r>
          </w:p>
        </w:tc>
      </w:tr>
      <w:tr w:rsidR="009924B7" w14:paraId="121951BC" w14:textId="77777777" w:rsidTr="009924B7">
        <w:tc>
          <w:tcPr>
            <w:tcW w:w="1710" w:type="dxa"/>
            <w:tcBorders>
              <w:top w:val="nil"/>
              <w:left w:val="nil"/>
              <w:bottom w:val="nil"/>
              <w:right w:val="nil"/>
            </w:tcBorders>
          </w:tcPr>
          <w:p w14:paraId="165BB2AE" w14:textId="77777777" w:rsidR="009924B7" w:rsidRDefault="009924B7" w:rsidP="009924B7"/>
        </w:tc>
        <w:tc>
          <w:tcPr>
            <w:tcW w:w="2970" w:type="dxa"/>
            <w:tcBorders>
              <w:top w:val="nil"/>
              <w:left w:val="nil"/>
              <w:bottom w:val="nil"/>
              <w:right w:val="nil"/>
            </w:tcBorders>
          </w:tcPr>
          <w:p w14:paraId="56E28D02" w14:textId="77777777" w:rsidR="009924B7" w:rsidRDefault="009924B7" w:rsidP="009924B7"/>
        </w:tc>
        <w:tc>
          <w:tcPr>
            <w:tcW w:w="4500" w:type="dxa"/>
            <w:tcBorders>
              <w:top w:val="nil"/>
              <w:left w:val="nil"/>
              <w:bottom w:val="nil"/>
              <w:right w:val="nil"/>
            </w:tcBorders>
          </w:tcPr>
          <w:p w14:paraId="4C4870B9" w14:textId="77777777" w:rsidR="009924B7" w:rsidRDefault="009924B7" w:rsidP="009924B7"/>
        </w:tc>
        <w:bookmarkEnd w:id="1185"/>
      </w:tr>
      <w:bookmarkStart w:id="1186" w:name="BKM_6ADC6ECB_BBB6_4e11_9CE1_14F956AF86B5"/>
      <w:tr w:rsidR="009924B7" w14:paraId="2B95A3B1" w14:textId="77777777" w:rsidTr="009924B7">
        <w:tc>
          <w:tcPr>
            <w:tcW w:w="1710" w:type="dxa"/>
            <w:tcBorders>
              <w:top w:val="nil"/>
              <w:left w:val="nil"/>
              <w:bottom w:val="nil"/>
              <w:right w:val="nil"/>
            </w:tcBorders>
          </w:tcPr>
          <w:p w14:paraId="70615BA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2071FDD" w14:textId="77777777" w:rsidR="009924B7" w:rsidRDefault="009924B7" w:rsidP="009924B7">
            <w:r>
              <w:fldChar w:fldCharType="begin" w:fldLock="1"/>
            </w:r>
            <w:r>
              <w:instrText>MERGEFIELD Att.Name</w:instrText>
            </w:r>
            <w:r>
              <w:fldChar w:fldCharType="separate"/>
            </w:r>
            <w:r>
              <w:t>camera</w:t>
            </w:r>
            <w:r>
              <w:fldChar w:fldCharType="end"/>
            </w:r>
          </w:p>
        </w:tc>
        <w:tc>
          <w:tcPr>
            <w:tcW w:w="4500" w:type="dxa"/>
            <w:tcBorders>
              <w:top w:val="nil"/>
              <w:left w:val="nil"/>
              <w:bottom w:val="nil"/>
              <w:right w:val="nil"/>
            </w:tcBorders>
          </w:tcPr>
          <w:p w14:paraId="465E52A7" w14:textId="77777777" w:rsidR="009924B7" w:rsidRDefault="009924B7" w:rsidP="009924B7">
            <w:r>
              <w:fldChar w:fldCharType="begin" w:fldLock="1"/>
            </w:r>
            <w:r>
              <w:instrText>MERGEFIELD Att.Notes</w:instrText>
            </w:r>
            <w:r>
              <w:fldChar w:fldCharType="separate"/>
            </w:r>
            <w:r>
              <w:t>Installatie voor de registratie van beelden van situaties, waarvan directe observatie moeilijk of niet permanent mogelijk is.</w:t>
            </w:r>
            <w:r>
              <w:fldChar w:fldCharType="end"/>
            </w:r>
          </w:p>
        </w:tc>
      </w:tr>
      <w:tr w:rsidR="009924B7" w14:paraId="53324240" w14:textId="77777777" w:rsidTr="009924B7">
        <w:tc>
          <w:tcPr>
            <w:tcW w:w="1710" w:type="dxa"/>
            <w:tcBorders>
              <w:top w:val="nil"/>
              <w:left w:val="nil"/>
              <w:bottom w:val="nil"/>
              <w:right w:val="nil"/>
            </w:tcBorders>
          </w:tcPr>
          <w:p w14:paraId="26B57AAB" w14:textId="77777777" w:rsidR="009924B7" w:rsidRDefault="009924B7" w:rsidP="009924B7"/>
        </w:tc>
        <w:tc>
          <w:tcPr>
            <w:tcW w:w="2970" w:type="dxa"/>
            <w:tcBorders>
              <w:top w:val="nil"/>
              <w:left w:val="nil"/>
              <w:bottom w:val="nil"/>
              <w:right w:val="nil"/>
            </w:tcBorders>
          </w:tcPr>
          <w:p w14:paraId="1B2FC2E5" w14:textId="77777777" w:rsidR="009924B7" w:rsidRDefault="009924B7" w:rsidP="009924B7"/>
        </w:tc>
        <w:tc>
          <w:tcPr>
            <w:tcW w:w="4500" w:type="dxa"/>
            <w:tcBorders>
              <w:top w:val="nil"/>
              <w:left w:val="nil"/>
              <w:bottom w:val="nil"/>
              <w:right w:val="nil"/>
            </w:tcBorders>
          </w:tcPr>
          <w:p w14:paraId="12549DB1" w14:textId="77777777" w:rsidR="009924B7" w:rsidRDefault="009924B7" w:rsidP="009924B7"/>
        </w:tc>
        <w:bookmarkEnd w:id="1186"/>
      </w:tr>
      <w:bookmarkStart w:id="1187" w:name="BKM_28783F29_881D_41c1_82FD_7D544175C5C5"/>
      <w:tr w:rsidR="009924B7" w14:paraId="7B3500A7" w14:textId="77777777" w:rsidTr="009924B7">
        <w:tc>
          <w:tcPr>
            <w:tcW w:w="1710" w:type="dxa"/>
            <w:tcBorders>
              <w:top w:val="nil"/>
              <w:left w:val="nil"/>
              <w:bottom w:val="nil"/>
              <w:right w:val="nil"/>
            </w:tcBorders>
          </w:tcPr>
          <w:p w14:paraId="4A247ED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52400E2" w14:textId="77777777" w:rsidR="009924B7" w:rsidRDefault="009924B7" w:rsidP="009924B7">
            <w:r>
              <w:fldChar w:fldCharType="begin" w:fldLock="1"/>
            </w:r>
            <w:r>
              <w:instrText>MERGEFIELD Att.Name</w:instrText>
            </w:r>
            <w:r>
              <w:fldChar w:fldCharType="separate"/>
            </w:r>
            <w:r>
              <w:t>debietmeter</w:t>
            </w:r>
            <w:r>
              <w:fldChar w:fldCharType="end"/>
            </w:r>
          </w:p>
        </w:tc>
        <w:tc>
          <w:tcPr>
            <w:tcW w:w="4500" w:type="dxa"/>
            <w:tcBorders>
              <w:top w:val="nil"/>
              <w:left w:val="nil"/>
              <w:bottom w:val="nil"/>
              <w:right w:val="nil"/>
            </w:tcBorders>
          </w:tcPr>
          <w:p w14:paraId="0142D012" w14:textId="77777777" w:rsidR="009924B7" w:rsidRDefault="009924B7" w:rsidP="009924B7">
            <w:r>
              <w:fldChar w:fldCharType="begin" w:fldLock="1"/>
            </w:r>
            <w:r>
              <w:instrText>MERGEFIELD Att.Notes</w:instrText>
            </w:r>
            <w:r>
              <w:fldChar w:fldCharType="separate"/>
            </w:r>
            <w:r>
              <w:t xml:space="preserve">Een instrument dat de (afvoer)capaciteit van de </w:t>
            </w:r>
            <w:r>
              <w:lastRenderedPageBreak/>
              <w:t>volumestroom meet.</w:t>
            </w:r>
            <w:r>
              <w:fldChar w:fldCharType="end"/>
            </w:r>
          </w:p>
        </w:tc>
      </w:tr>
      <w:tr w:rsidR="009924B7" w14:paraId="2B9FED86" w14:textId="77777777" w:rsidTr="009924B7">
        <w:tc>
          <w:tcPr>
            <w:tcW w:w="1710" w:type="dxa"/>
            <w:tcBorders>
              <w:top w:val="nil"/>
              <w:left w:val="nil"/>
              <w:bottom w:val="nil"/>
              <w:right w:val="nil"/>
            </w:tcBorders>
          </w:tcPr>
          <w:p w14:paraId="3B66F6C3" w14:textId="77777777" w:rsidR="009924B7" w:rsidRDefault="009924B7" w:rsidP="009924B7"/>
        </w:tc>
        <w:tc>
          <w:tcPr>
            <w:tcW w:w="2970" w:type="dxa"/>
            <w:tcBorders>
              <w:top w:val="nil"/>
              <w:left w:val="nil"/>
              <w:bottom w:val="nil"/>
              <w:right w:val="nil"/>
            </w:tcBorders>
          </w:tcPr>
          <w:p w14:paraId="78157206" w14:textId="77777777" w:rsidR="009924B7" w:rsidRDefault="009924B7" w:rsidP="009924B7"/>
        </w:tc>
        <w:tc>
          <w:tcPr>
            <w:tcW w:w="4500" w:type="dxa"/>
            <w:tcBorders>
              <w:top w:val="nil"/>
              <w:left w:val="nil"/>
              <w:bottom w:val="nil"/>
              <w:right w:val="nil"/>
            </w:tcBorders>
          </w:tcPr>
          <w:p w14:paraId="69C4528D" w14:textId="77777777" w:rsidR="009924B7" w:rsidRDefault="009924B7" w:rsidP="009924B7"/>
        </w:tc>
        <w:bookmarkEnd w:id="1187"/>
      </w:tr>
      <w:bookmarkStart w:id="1188" w:name="BKM_ECB28261_AA4C_4a07_BFBF_A113282513E7"/>
      <w:tr w:rsidR="009924B7" w14:paraId="2B53EC05" w14:textId="77777777" w:rsidTr="009924B7">
        <w:tc>
          <w:tcPr>
            <w:tcW w:w="1710" w:type="dxa"/>
            <w:tcBorders>
              <w:top w:val="nil"/>
              <w:left w:val="nil"/>
              <w:bottom w:val="nil"/>
              <w:right w:val="nil"/>
            </w:tcBorders>
          </w:tcPr>
          <w:p w14:paraId="316802A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E3A7364" w14:textId="77777777" w:rsidR="009924B7" w:rsidRDefault="009924B7" w:rsidP="009924B7">
            <w:r>
              <w:fldChar w:fldCharType="begin" w:fldLock="1"/>
            </w:r>
            <w:r>
              <w:instrText>MERGEFIELD Att.Name</w:instrText>
            </w:r>
            <w:r>
              <w:fldChar w:fldCharType="separate"/>
            </w:r>
            <w:r>
              <w:t>hoogtedetectieapparaat</w:t>
            </w:r>
            <w:r>
              <w:fldChar w:fldCharType="end"/>
            </w:r>
          </w:p>
        </w:tc>
        <w:tc>
          <w:tcPr>
            <w:tcW w:w="4500" w:type="dxa"/>
            <w:tcBorders>
              <w:top w:val="nil"/>
              <w:left w:val="nil"/>
              <w:bottom w:val="nil"/>
              <w:right w:val="nil"/>
            </w:tcBorders>
          </w:tcPr>
          <w:p w14:paraId="2369C269" w14:textId="77777777" w:rsidR="009924B7" w:rsidRDefault="009924B7" w:rsidP="009924B7">
            <w:r>
              <w:fldChar w:fldCharType="begin" w:fldLock="1"/>
            </w:r>
            <w:r>
              <w:instrText>MERGEFIELD Att.Notes</w:instrText>
            </w:r>
            <w:r>
              <w:fldChar w:fldCharType="separate"/>
            </w:r>
            <w:r>
              <w:t>Een mechanisch of elektronisch waarschuwingssysteem, dat in werking treedt bij overschrijding van de aangegeven maximale doorrijhoogte.</w:t>
            </w:r>
            <w:r>
              <w:fldChar w:fldCharType="end"/>
            </w:r>
          </w:p>
        </w:tc>
      </w:tr>
      <w:tr w:rsidR="009924B7" w14:paraId="024FEE52" w14:textId="77777777" w:rsidTr="009924B7">
        <w:tc>
          <w:tcPr>
            <w:tcW w:w="1710" w:type="dxa"/>
            <w:tcBorders>
              <w:top w:val="nil"/>
              <w:left w:val="nil"/>
              <w:bottom w:val="nil"/>
              <w:right w:val="nil"/>
            </w:tcBorders>
          </w:tcPr>
          <w:p w14:paraId="4D92464B" w14:textId="77777777" w:rsidR="009924B7" w:rsidRDefault="009924B7" w:rsidP="009924B7"/>
        </w:tc>
        <w:tc>
          <w:tcPr>
            <w:tcW w:w="2970" w:type="dxa"/>
            <w:tcBorders>
              <w:top w:val="nil"/>
              <w:left w:val="nil"/>
              <w:bottom w:val="nil"/>
              <w:right w:val="nil"/>
            </w:tcBorders>
          </w:tcPr>
          <w:p w14:paraId="7F9F9A36" w14:textId="77777777" w:rsidR="009924B7" w:rsidRDefault="009924B7" w:rsidP="009924B7"/>
        </w:tc>
        <w:tc>
          <w:tcPr>
            <w:tcW w:w="4500" w:type="dxa"/>
            <w:tcBorders>
              <w:top w:val="nil"/>
              <w:left w:val="nil"/>
              <w:bottom w:val="nil"/>
              <w:right w:val="nil"/>
            </w:tcBorders>
          </w:tcPr>
          <w:p w14:paraId="28EC0A32" w14:textId="77777777" w:rsidR="009924B7" w:rsidRDefault="009924B7" w:rsidP="009924B7"/>
        </w:tc>
        <w:bookmarkEnd w:id="1188"/>
      </w:tr>
      <w:bookmarkStart w:id="1189" w:name="BKM_705D7413_B0B8_4b9f_84A1_C8DBBFD42B61"/>
      <w:tr w:rsidR="009924B7" w14:paraId="03450B40" w14:textId="77777777" w:rsidTr="009924B7">
        <w:tc>
          <w:tcPr>
            <w:tcW w:w="1710" w:type="dxa"/>
            <w:tcBorders>
              <w:top w:val="nil"/>
              <w:left w:val="nil"/>
              <w:bottom w:val="nil"/>
              <w:right w:val="nil"/>
            </w:tcBorders>
          </w:tcPr>
          <w:p w14:paraId="4F765E3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B090DB9" w14:textId="77777777" w:rsidR="009924B7" w:rsidRDefault="009924B7" w:rsidP="009924B7">
            <w:r>
              <w:fldChar w:fldCharType="begin" w:fldLock="1"/>
            </w:r>
            <w:r>
              <w:instrText>MERGEFIELD Att.Name</w:instrText>
            </w:r>
            <w:r>
              <w:fldChar w:fldCharType="separate"/>
            </w:r>
            <w:r>
              <w:t>detectielus</w:t>
            </w:r>
            <w:r>
              <w:fldChar w:fldCharType="end"/>
            </w:r>
          </w:p>
        </w:tc>
        <w:tc>
          <w:tcPr>
            <w:tcW w:w="4500" w:type="dxa"/>
            <w:tcBorders>
              <w:top w:val="nil"/>
              <w:left w:val="nil"/>
              <w:bottom w:val="nil"/>
              <w:right w:val="nil"/>
            </w:tcBorders>
          </w:tcPr>
          <w:p w14:paraId="75601CFD" w14:textId="77777777" w:rsidR="009924B7" w:rsidRDefault="009924B7" w:rsidP="009924B7">
            <w:r>
              <w:fldChar w:fldCharType="begin" w:fldLock="1"/>
            </w:r>
            <w:r>
              <w:instrText>MERGEFIELD Att.Notes</w:instrText>
            </w:r>
            <w:r>
              <w:fldChar w:fldCharType="separate"/>
            </w:r>
            <w:r>
              <w:t>In de verharding opgenomen lusvormig onderdeel van een verkeersdetector.</w:t>
            </w:r>
            <w:r>
              <w:fldChar w:fldCharType="end"/>
            </w:r>
          </w:p>
        </w:tc>
      </w:tr>
      <w:tr w:rsidR="009924B7" w14:paraId="6419272F" w14:textId="77777777" w:rsidTr="009924B7">
        <w:tc>
          <w:tcPr>
            <w:tcW w:w="1710" w:type="dxa"/>
            <w:tcBorders>
              <w:top w:val="nil"/>
              <w:left w:val="nil"/>
              <w:bottom w:val="nil"/>
              <w:right w:val="nil"/>
            </w:tcBorders>
          </w:tcPr>
          <w:p w14:paraId="0ACD5AF6" w14:textId="77777777" w:rsidR="009924B7" w:rsidRDefault="009924B7" w:rsidP="009924B7"/>
        </w:tc>
        <w:tc>
          <w:tcPr>
            <w:tcW w:w="2970" w:type="dxa"/>
            <w:tcBorders>
              <w:top w:val="nil"/>
              <w:left w:val="nil"/>
              <w:bottom w:val="nil"/>
              <w:right w:val="nil"/>
            </w:tcBorders>
          </w:tcPr>
          <w:p w14:paraId="03275881" w14:textId="77777777" w:rsidR="009924B7" w:rsidRDefault="009924B7" w:rsidP="009924B7"/>
        </w:tc>
        <w:tc>
          <w:tcPr>
            <w:tcW w:w="4500" w:type="dxa"/>
            <w:tcBorders>
              <w:top w:val="nil"/>
              <w:left w:val="nil"/>
              <w:bottom w:val="nil"/>
              <w:right w:val="nil"/>
            </w:tcBorders>
          </w:tcPr>
          <w:p w14:paraId="177AFBC3" w14:textId="77777777" w:rsidR="009924B7" w:rsidRDefault="009924B7" w:rsidP="009924B7"/>
        </w:tc>
        <w:bookmarkEnd w:id="1189"/>
      </w:tr>
      <w:bookmarkStart w:id="1190" w:name="BKM_DC8ED106_3A9E_47c9_8CD0_4FF809657D66"/>
      <w:tr w:rsidR="009924B7" w14:paraId="16DEAE97" w14:textId="77777777" w:rsidTr="009924B7">
        <w:tc>
          <w:tcPr>
            <w:tcW w:w="1710" w:type="dxa"/>
            <w:tcBorders>
              <w:top w:val="nil"/>
              <w:left w:val="nil"/>
              <w:bottom w:val="nil"/>
              <w:right w:val="nil"/>
            </w:tcBorders>
          </w:tcPr>
          <w:p w14:paraId="34011A9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966AB3D" w14:textId="77777777" w:rsidR="009924B7" w:rsidRDefault="009924B7" w:rsidP="009924B7">
            <w:r>
              <w:fldChar w:fldCharType="begin" w:fldLock="1"/>
            </w:r>
            <w:r>
              <w:instrText>MERGEFIELD Att.Name</w:instrText>
            </w:r>
            <w:r>
              <w:fldChar w:fldCharType="separate"/>
            </w:r>
            <w:r>
              <w:t>weerstation</w:t>
            </w:r>
            <w:r>
              <w:fldChar w:fldCharType="end"/>
            </w:r>
          </w:p>
        </w:tc>
        <w:tc>
          <w:tcPr>
            <w:tcW w:w="4500" w:type="dxa"/>
            <w:tcBorders>
              <w:top w:val="nil"/>
              <w:left w:val="nil"/>
              <w:bottom w:val="nil"/>
              <w:right w:val="nil"/>
            </w:tcBorders>
          </w:tcPr>
          <w:p w14:paraId="62C41175" w14:textId="77777777" w:rsidR="009924B7" w:rsidRDefault="009924B7" w:rsidP="009924B7">
            <w:r>
              <w:fldChar w:fldCharType="begin" w:fldLock="1"/>
            </w:r>
            <w:r>
              <w:instrText>MERGEFIELD Att.Notes</w:instrText>
            </w:r>
            <w:r>
              <w:fldChar w:fldCharType="separate"/>
            </w:r>
            <w:r>
              <w:t xml:space="preserve">Een weerstation is een verzameling instrumenten die het weer kunnen meten. </w:t>
            </w:r>
            <w:r>
              <w:fldChar w:fldCharType="end"/>
            </w:r>
          </w:p>
        </w:tc>
      </w:tr>
      <w:tr w:rsidR="009924B7" w14:paraId="7AB28E69" w14:textId="77777777" w:rsidTr="009924B7">
        <w:tc>
          <w:tcPr>
            <w:tcW w:w="1710" w:type="dxa"/>
            <w:tcBorders>
              <w:top w:val="nil"/>
              <w:left w:val="nil"/>
              <w:bottom w:val="nil"/>
              <w:right w:val="nil"/>
            </w:tcBorders>
          </w:tcPr>
          <w:p w14:paraId="77DC9EB5" w14:textId="77777777" w:rsidR="009924B7" w:rsidRDefault="009924B7" w:rsidP="009924B7"/>
        </w:tc>
        <w:tc>
          <w:tcPr>
            <w:tcW w:w="2970" w:type="dxa"/>
            <w:tcBorders>
              <w:top w:val="nil"/>
              <w:left w:val="nil"/>
              <w:bottom w:val="nil"/>
              <w:right w:val="nil"/>
            </w:tcBorders>
          </w:tcPr>
          <w:p w14:paraId="65C18D5F" w14:textId="77777777" w:rsidR="009924B7" w:rsidRDefault="009924B7" w:rsidP="009924B7"/>
        </w:tc>
        <w:tc>
          <w:tcPr>
            <w:tcW w:w="4500" w:type="dxa"/>
            <w:tcBorders>
              <w:top w:val="nil"/>
              <w:left w:val="nil"/>
              <w:bottom w:val="nil"/>
              <w:right w:val="nil"/>
            </w:tcBorders>
          </w:tcPr>
          <w:p w14:paraId="4D596CDF" w14:textId="77777777" w:rsidR="009924B7" w:rsidRDefault="009924B7" w:rsidP="009924B7"/>
        </w:tc>
        <w:bookmarkEnd w:id="1190"/>
      </w:tr>
      <w:bookmarkStart w:id="1191" w:name="BKM_D890B7E9_B715_4b3d_A604_30C51F986F5C"/>
      <w:tr w:rsidR="009924B7" w14:paraId="3425E65B" w14:textId="77777777" w:rsidTr="009924B7">
        <w:tc>
          <w:tcPr>
            <w:tcW w:w="1710" w:type="dxa"/>
            <w:tcBorders>
              <w:top w:val="nil"/>
              <w:left w:val="nil"/>
              <w:bottom w:val="nil"/>
              <w:right w:val="nil"/>
            </w:tcBorders>
          </w:tcPr>
          <w:p w14:paraId="2F0E457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18B8852" w14:textId="77777777" w:rsidR="009924B7" w:rsidRDefault="009924B7" w:rsidP="009924B7">
            <w:r>
              <w:fldChar w:fldCharType="begin" w:fldLock="1"/>
            </w:r>
            <w:r>
              <w:instrText>MERGEFIELD Att.Name</w:instrText>
            </w:r>
            <w:r>
              <w:fldChar w:fldCharType="separate"/>
            </w:r>
            <w:r>
              <w:t>flitser</w:t>
            </w:r>
            <w:r>
              <w:fldChar w:fldCharType="end"/>
            </w:r>
          </w:p>
        </w:tc>
        <w:tc>
          <w:tcPr>
            <w:tcW w:w="4500" w:type="dxa"/>
            <w:tcBorders>
              <w:top w:val="nil"/>
              <w:left w:val="nil"/>
              <w:bottom w:val="nil"/>
              <w:right w:val="nil"/>
            </w:tcBorders>
          </w:tcPr>
          <w:p w14:paraId="70F9A46D" w14:textId="77777777" w:rsidR="009924B7" w:rsidRDefault="009924B7" w:rsidP="009924B7">
            <w:r>
              <w:fldChar w:fldCharType="begin" w:fldLock="1"/>
            </w:r>
            <w:r>
              <w:instrText>MERGEFIELD Att.Notes</w:instrText>
            </w:r>
            <w:r>
              <w:fldChar w:fldCharType="separate"/>
            </w:r>
            <w:r>
              <w:t>Een flitser bevat een mechanisme om een snelheidsmeting uit te voeren om snelheidsovertredingen in het verkeer te kunnen vaststellen.</w:t>
            </w:r>
            <w:r>
              <w:fldChar w:fldCharType="end"/>
            </w:r>
          </w:p>
        </w:tc>
      </w:tr>
      <w:tr w:rsidR="009924B7" w14:paraId="1EDF474B" w14:textId="77777777" w:rsidTr="009924B7">
        <w:tc>
          <w:tcPr>
            <w:tcW w:w="1710" w:type="dxa"/>
            <w:tcBorders>
              <w:top w:val="nil"/>
              <w:left w:val="nil"/>
              <w:bottom w:val="nil"/>
              <w:right w:val="nil"/>
            </w:tcBorders>
          </w:tcPr>
          <w:p w14:paraId="2D02F52B" w14:textId="77777777" w:rsidR="009924B7" w:rsidRDefault="009924B7" w:rsidP="009924B7"/>
        </w:tc>
        <w:tc>
          <w:tcPr>
            <w:tcW w:w="2970" w:type="dxa"/>
            <w:tcBorders>
              <w:top w:val="nil"/>
              <w:left w:val="nil"/>
              <w:bottom w:val="nil"/>
              <w:right w:val="nil"/>
            </w:tcBorders>
          </w:tcPr>
          <w:p w14:paraId="658450BB" w14:textId="77777777" w:rsidR="009924B7" w:rsidRDefault="009924B7" w:rsidP="009924B7"/>
        </w:tc>
        <w:tc>
          <w:tcPr>
            <w:tcW w:w="4500" w:type="dxa"/>
            <w:tcBorders>
              <w:top w:val="nil"/>
              <w:left w:val="nil"/>
              <w:bottom w:val="nil"/>
              <w:right w:val="nil"/>
            </w:tcBorders>
          </w:tcPr>
          <w:p w14:paraId="2019F52B" w14:textId="77777777" w:rsidR="009924B7" w:rsidRDefault="009924B7" w:rsidP="009924B7"/>
        </w:tc>
        <w:bookmarkEnd w:id="1191"/>
      </w:tr>
      <w:bookmarkStart w:id="1192" w:name="BKM_2AEA2587_C85E_4ce4_B57D_049214DA7445"/>
      <w:tr w:rsidR="009924B7" w14:paraId="3CCB2893" w14:textId="77777777" w:rsidTr="009924B7">
        <w:tc>
          <w:tcPr>
            <w:tcW w:w="1710" w:type="dxa"/>
            <w:tcBorders>
              <w:top w:val="nil"/>
              <w:left w:val="nil"/>
              <w:bottom w:val="nil"/>
              <w:right w:val="nil"/>
            </w:tcBorders>
          </w:tcPr>
          <w:p w14:paraId="76BEC57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FAA2912" w14:textId="77777777" w:rsidR="009924B7" w:rsidRDefault="009924B7" w:rsidP="009924B7">
            <w:r>
              <w:fldChar w:fldCharType="begin" w:fldLock="1"/>
            </w:r>
            <w:r>
              <w:instrText>MERGEFIELD Att.Name</w:instrText>
            </w:r>
            <w:r>
              <w:fldChar w:fldCharType="separate"/>
            </w:r>
            <w:r>
              <w:t>waterstandmeter</w:t>
            </w:r>
            <w:r>
              <w:fldChar w:fldCharType="end"/>
            </w:r>
          </w:p>
        </w:tc>
        <w:tc>
          <w:tcPr>
            <w:tcW w:w="4500" w:type="dxa"/>
            <w:tcBorders>
              <w:top w:val="nil"/>
              <w:left w:val="nil"/>
              <w:bottom w:val="nil"/>
              <w:right w:val="nil"/>
            </w:tcBorders>
          </w:tcPr>
          <w:p w14:paraId="0DF64BEB" w14:textId="77777777" w:rsidR="009924B7" w:rsidRDefault="009924B7" w:rsidP="009924B7">
            <w:r>
              <w:fldChar w:fldCharType="begin" w:fldLock="1"/>
            </w:r>
            <w:r>
              <w:instrText>MERGEFIELD Att.Notes</w:instrText>
            </w:r>
            <w:r>
              <w:fldChar w:fldCharType="separate"/>
            </w:r>
            <w:r>
              <w:t>Een meter die de waterstand, over het algemeen ten opzichte van NAP, meet.</w:t>
            </w:r>
            <w:r>
              <w:fldChar w:fldCharType="end"/>
            </w:r>
          </w:p>
        </w:tc>
      </w:tr>
      <w:tr w:rsidR="009924B7" w14:paraId="0EF97A97" w14:textId="77777777" w:rsidTr="009924B7">
        <w:tc>
          <w:tcPr>
            <w:tcW w:w="1710" w:type="dxa"/>
            <w:tcBorders>
              <w:top w:val="nil"/>
              <w:left w:val="nil"/>
              <w:bottom w:val="nil"/>
              <w:right w:val="nil"/>
            </w:tcBorders>
          </w:tcPr>
          <w:p w14:paraId="58E05DB4" w14:textId="77777777" w:rsidR="009924B7" w:rsidRDefault="009924B7" w:rsidP="009924B7"/>
        </w:tc>
        <w:tc>
          <w:tcPr>
            <w:tcW w:w="2970" w:type="dxa"/>
            <w:tcBorders>
              <w:top w:val="nil"/>
              <w:left w:val="nil"/>
              <w:bottom w:val="nil"/>
              <w:right w:val="nil"/>
            </w:tcBorders>
          </w:tcPr>
          <w:p w14:paraId="3277951D" w14:textId="77777777" w:rsidR="009924B7" w:rsidRDefault="009924B7" w:rsidP="009924B7"/>
        </w:tc>
        <w:tc>
          <w:tcPr>
            <w:tcW w:w="4500" w:type="dxa"/>
            <w:tcBorders>
              <w:top w:val="nil"/>
              <w:left w:val="nil"/>
              <w:bottom w:val="nil"/>
              <w:right w:val="nil"/>
            </w:tcBorders>
          </w:tcPr>
          <w:p w14:paraId="30A04165" w14:textId="77777777" w:rsidR="009924B7" w:rsidRDefault="009924B7" w:rsidP="009924B7"/>
        </w:tc>
        <w:bookmarkEnd w:id="1192"/>
      </w:tr>
      <w:bookmarkStart w:id="1193" w:name="BKM_F5866E21_41A4_4ac6_9A2C_3A92947B6895"/>
      <w:tr w:rsidR="009924B7" w14:paraId="4A64EB55" w14:textId="77777777" w:rsidTr="009924B7">
        <w:tc>
          <w:tcPr>
            <w:tcW w:w="1710" w:type="dxa"/>
            <w:tcBorders>
              <w:top w:val="nil"/>
              <w:left w:val="nil"/>
              <w:bottom w:val="nil"/>
              <w:right w:val="nil"/>
            </w:tcBorders>
          </w:tcPr>
          <w:p w14:paraId="13E09D7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B06ABD0" w14:textId="77777777" w:rsidR="009924B7" w:rsidRDefault="009924B7" w:rsidP="009924B7">
            <w:r>
              <w:fldChar w:fldCharType="begin" w:fldLock="1"/>
            </w:r>
            <w:r>
              <w:instrText>MERGEFIELD Att.Name</w:instrText>
            </w:r>
            <w:r>
              <w:fldChar w:fldCharType="separate"/>
            </w:r>
            <w:r>
              <w:t>windmeter</w:t>
            </w:r>
            <w:r>
              <w:fldChar w:fldCharType="end"/>
            </w:r>
          </w:p>
        </w:tc>
        <w:tc>
          <w:tcPr>
            <w:tcW w:w="4500" w:type="dxa"/>
            <w:tcBorders>
              <w:top w:val="nil"/>
              <w:left w:val="nil"/>
              <w:bottom w:val="nil"/>
              <w:right w:val="nil"/>
            </w:tcBorders>
          </w:tcPr>
          <w:p w14:paraId="39FA1784" w14:textId="77777777" w:rsidR="009924B7" w:rsidRDefault="009924B7" w:rsidP="009924B7">
            <w:r>
              <w:fldChar w:fldCharType="begin" w:fldLock="1"/>
            </w:r>
            <w:r>
              <w:instrText>MERGEFIELD Att.Notes</w:instrText>
            </w:r>
            <w:r>
              <w:fldChar w:fldCharType="separate"/>
            </w:r>
            <w:r>
              <w:t xml:space="preserve">Apparatuur waarmee de snelheid en de richting van de wind kan worden gemeten. </w:t>
            </w:r>
            <w:r>
              <w:fldChar w:fldCharType="end"/>
            </w:r>
          </w:p>
        </w:tc>
      </w:tr>
      <w:tr w:rsidR="009924B7" w14:paraId="7CF85874" w14:textId="77777777" w:rsidTr="009924B7">
        <w:tc>
          <w:tcPr>
            <w:tcW w:w="1710" w:type="dxa"/>
            <w:tcBorders>
              <w:top w:val="nil"/>
              <w:left w:val="nil"/>
              <w:bottom w:val="nil"/>
              <w:right w:val="nil"/>
            </w:tcBorders>
          </w:tcPr>
          <w:p w14:paraId="1CA5078E" w14:textId="77777777" w:rsidR="009924B7" w:rsidRDefault="009924B7" w:rsidP="009924B7"/>
        </w:tc>
        <w:tc>
          <w:tcPr>
            <w:tcW w:w="2970" w:type="dxa"/>
            <w:tcBorders>
              <w:top w:val="nil"/>
              <w:left w:val="nil"/>
              <w:bottom w:val="nil"/>
              <w:right w:val="nil"/>
            </w:tcBorders>
          </w:tcPr>
          <w:p w14:paraId="021F86BD" w14:textId="77777777" w:rsidR="009924B7" w:rsidRDefault="009924B7" w:rsidP="009924B7"/>
        </w:tc>
        <w:tc>
          <w:tcPr>
            <w:tcW w:w="4500" w:type="dxa"/>
            <w:tcBorders>
              <w:top w:val="nil"/>
              <w:left w:val="nil"/>
              <w:bottom w:val="nil"/>
              <w:right w:val="nil"/>
            </w:tcBorders>
          </w:tcPr>
          <w:p w14:paraId="0E80C453" w14:textId="77777777" w:rsidR="009924B7" w:rsidRDefault="009924B7" w:rsidP="009924B7"/>
        </w:tc>
        <w:bookmarkEnd w:id="1193"/>
      </w:tr>
      <w:bookmarkStart w:id="1194" w:name="BKM_D070A2DF_5E5F_44ff_BBBC_B8DE3356231E"/>
      <w:tr w:rsidR="009924B7" w14:paraId="6F547761" w14:textId="77777777" w:rsidTr="009924B7">
        <w:tc>
          <w:tcPr>
            <w:tcW w:w="1710" w:type="dxa"/>
            <w:tcBorders>
              <w:top w:val="nil"/>
              <w:left w:val="nil"/>
              <w:bottom w:val="nil"/>
              <w:right w:val="nil"/>
            </w:tcBorders>
          </w:tcPr>
          <w:p w14:paraId="5E6642B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41B3C62" w14:textId="77777777" w:rsidR="009924B7" w:rsidRDefault="009924B7" w:rsidP="009924B7">
            <w:r>
              <w:fldChar w:fldCharType="begin" w:fldLock="1"/>
            </w:r>
            <w:r>
              <w:instrText>MERGEFIELD Att.Name</w:instrText>
            </w:r>
            <w:r>
              <w:fldChar w:fldCharType="separate"/>
            </w:r>
            <w:r>
              <w:t>lichtcel</w:t>
            </w:r>
            <w:r>
              <w:fldChar w:fldCharType="end"/>
            </w:r>
          </w:p>
        </w:tc>
        <w:tc>
          <w:tcPr>
            <w:tcW w:w="4500" w:type="dxa"/>
            <w:tcBorders>
              <w:top w:val="nil"/>
              <w:left w:val="nil"/>
              <w:bottom w:val="nil"/>
              <w:right w:val="nil"/>
            </w:tcBorders>
          </w:tcPr>
          <w:p w14:paraId="73E82868" w14:textId="77777777" w:rsidR="009924B7" w:rsidRPr="009924B7" w:rsidRDefault="009924B7" w:rsidP="009924B7">
            <w:r>
              <w:fldChar w:fldCharType="begin" w:fldLock="1"/>
            </w:r>
            <w:r>
              <w:instrText>MERGEFIELD Att.Notes</w:instrText>
            </w:r>
            <w:r>
              <w:fldChar w:fldCharType="end"/>
            </w:r>
            <w:r w:rsidRPr="009924B7">
              <w:t xml:space="preserve">Lichtcel waarmee het verlichtingsniveau naar een lager verlichtingsniveau </w:t>
            </w:r>
          </w:p>
          <w:p w14:paraId="2C630F73" w14:textId="77777777" w:rsidR="009924B7" w:rsidRDefault="009924B7" w:rsidP="009924B7">
            <w:r w:rsidRPr="009924B7">
              <w:t>omgeschakeld wordt (dimmen) wanneer de situatie dit toelaat.</w:t>
            </w:r>
          </w:p>
        </w:tc>
      </w:tr>
      <w:tr w:rsidR="009924B7" w14:paraId="458DEAD2" w14:textId="77777777" w:rsidTr="009924B7">
        <w:tc>
          <w:tcPr>
            <w:tcW w:w="1710" w:type="dxa"/>
            <w:tcBorders>
              <w:top w:val="nil"/>
              <w:left w:val="nil"/>
              <w:bottom w:val="nil"/>
              <w:right w:val="nil"/>
            </w:tcBorders>
          </w:tcPr>
          <w:p w14:paraId="1674C4D1" w14:textId="77777777" w:rsidR="009924B7" w:rsidRDefault="009924B7" w:rsidP="009924B7"/>
        </w:tc>
        <w:tc>
          <w:tcPr>
            <w:tcW w:w="2970" w:type="dxa"/>
            <w:tcBorders>
              <w:top w:val="nil"/>
              <w:left w:val="nil"/>
              <w:bottom w:val="nil"/>
              <w:right w:val="nil"/>
            </w:tcBorders>
          </w:tcPr>
          <w:p w14:paraId="18AF5414" w14:textId="77777777" w:rsidR="009924B7" w:rsidRDefault="009924B7" w:rsidP="009924B7"/>
        </w:tc>
        <w:tc>
          <w:tcPr>
            <w:tcW w:w="4500" w:type="dxa"/>
            <w:tcBorders>
              <w:top w:val="nil"/>
              <w:left w:val="nil"/>
              <w:bottom w:val="nil"/>
              <w:right w:val="nil"/>
            </w:tcBorders>
          </w:tcPr>
          <w:p w14:paraId="1939480D" w14:textId="77777777" w:rsidR="009924B7" w:rsidRDefault="009924B7" w:rsidP="009924B7"/>
        </w:tc>
        <w:bookmarkEnd w:id="1194"/>
      </w:tr>
      <w:bookmarkStart w:id="1195" w:name="BKM_F19DCED1_E0DF_42df_8941_14E5DA439048"/>
      <w:tr w:rsidR="009924B7" w14:paraId="75998E5E" w14:textId="77777777" w:rsidTr="009924B7">
        <w:tc>
          <w:tcPr>
            <w:tcW w:w="1710" w:type="dxa"/>
            <w:tcBorders>
              <w:top w:val="nil"/>
              <w:left w:val="nil"/>
              <w:bottom w:val="nil"/>
              <w:right w:val="nil"/>
            </w:tcBorders>
          </w:tcPr>
          <w:p w14:paraId="70765AC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7861C27" w14:textId="77777777" w:rsidR="009924B7" w:rsidRDefault="009924B7" w:rsidP="009924B7">
            <w:r>
              <w:fldChar w:fldCharType="begin" w:fldLock="1"/>
            </w:r>
            <w:r>
              <w:instrText>MERGEFIELD Att.Name</w:instrText>
            </w:r>
            <w:r>
              <w:fldChar w:fldCharType="separate"/>
            </w:r>
            <w:r>
              <w:t>GMS sensor</w:t>
            </w:r>
            <w:r>
              <w:fldChar w:fldCharType="end"/>
            </w:r>
          </w:p>
        </w:tc>
        <w:tc>
          <w:tcPr>
            <w:tcW w:w="4500" w:type="dxa"/>
            <w:tcBorders>
              <w:top w:val="nil"/>
              <w:left w:val="nil"/>
              <w:bottom w:val="nil"/>
              <w:right w:val="nil"/>
            </w:tcBorders>
          </w:tcPr>
          <w:p w14:paraId="3EF2C821" w14:textId="77777777" w:rsidR="009924B7" w:rsidRPr="009924B7" w:rsidRDefault="009924B7" w:rsidP="009924B7">
            <w:r>
              <w:fldChar w:fldCharType="begin" w:fldLock="1"/>
            </w:r>
            <w:r>
              <w:instrText>MERGEFIELD Att.Notes</w:instrText>
            </w:r>
            <w:r>
              <w:fldChar w:fldCharType="end"/>
            </w:r>
            <w:r w:rsidRPr="009924B7">
              <w:t xml:space="preserve">Gladheidsmeldsysteem (GMS) waarmee de kans op gladheid wordt voorspeld aan de </w:t>
            </w:r>
          </w:p>
          <w:p w14:paraId="02F46A2A" w14:textId="77777777" w:rsidR="009924B7" w:rsidRDefault="009924B7" w:rsidP="009924B7">
            <w:r w:rsidRPr="009924B7">
              <w:t xml:space="preserve">hand van meting en interpretatie van de parameters die een rol spelen bij het ontstaan van gladheid. </w:t>
            </w:r>
          </w:p>
        </w:tc>
      </w:tr>
      <w:tr w:rsidR="009924B7" w14:paraId="0175BBE3" w14:textId="77777777" w:rsidTr="009924B7">
        <w:tc>
          <w:tcPr>
            <w:tcW w:w="1710" w:type="dxa"/>
            <w:tcBorders>
              <w:top w:val="nil"/>
              <w:left w:val="nil"/>
              <w:bottom w:val="nil"/>
              <w:right w:val="nil"/>
            </w:tcBorders>
          </w:tcPr>
          <w:p w14:paraId="1EF7A670" w14:textId="77777777" w:rsidR="009924B7" w:rsidRDefault="009924B7" w:rsidP="009924B7"/>
        </w:tc>
        <w:tc>
          <w:tcPr>
            <w:tcW w:w="2970" w:type="dxa"/>
            <w:tcBorders>
              <w:top w:val="nil"/>
              <w:left w:val="nil"/>
              <w:bottom w:val="nil"/>
              <w:right w:val="nil"/>
            </w:tcBorders>
          </w:tcPr>
          <w:p w14:paraId="1DB8CB84" w14:textId="77777777" w:rsidR="009924B7" w:rsidRDefault="009924B7" w:rsidP="009924B7"/>
        </w:tc>
        <w:tc>
          <w:tcPr>
            <w:tcW w:w="4500" w:type="dxa"/>
            <w:tcBorders>
              <w:top w:val="nil"/>
              <w:left w:val="nil"/>
              <w:bottom w:val="nil"/>
              <w:right w:val="nil"/>
            </w:tcBorders>
          </w:tcPr>
          <w:p w14:paraId="55643C9A" w14:textId="77777777" w:rsidR="009924B7" w:rsidRDefault="009924B7" w:rsidP="009924B7"/>
        </w:tc>
        <w:bookmarkEnd w:id="1195"/>
      </w:tr>
      <w:bookmarkStart w:id="1196" w:name="BKM_D0F77580_4A4E_4610_8C94_12F9DD37E971"/>
      <w:tr w:rsidR="009924B7" w14:paraId="6021A550" w14:textId="77777777" w:rsidTr="009924B7">
        <w:tc>
          <w:tcPr>
            <w:tcW w:w="1710" w:type="dxa"/>
            <w:tcBorders>
              <w:top w:val="nil"/>
              <w:left w:val="nil"/>
              <w:bottom w:val="nil"/>
              <w:right w:val="nil"/>
            </w:tcBorders>
          </w:tcPr>
          <w:p w14:paraId="1CB5A21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F1765A0" w14:textId="77777777" w:rsidR="009924B7" w:rsidRDefault="009924B7" w:rsidP="009924B7">
            <w:r>
              <w:fldChar w:fldCharType="begin" w:fldLock="1"/>
            </w:r>
            <w:r>
              <w:instrText>MERGEFIELD Att.Name</w:instrText>
            </w:r>
            <w:r>
              <w:fldChar w:fldCharType="separate"/>
            </w:r>
            <w:r>
              <w:t>radar detector</w:t>
            </w:r>
            <w:r>
              <w:fldChar w:fldCharType="end"/>
            </w:r>
          </w:p>
        </w:tc>
        <w:tc>
          <w:tcPr>
            <w:tcW w:w="4500" w:type="dxa"/>
            <w:tcBorders>
              <w:top w:val="nil"/>
              <w:left w:val="nil"/>
              <w:bottom w:val="nil"/>
              <w:right w:val="nil"/>
            </w:tcBorders>
          </w:tcPr>
          <w:p w14:paraId="3FA2B5B5" w14:textId="77777777" w:rsidR="009924B7" w:rsidRDefault="009924B7" w:rsidP="009924B7">
            <w:r>
              <w:fldChar w:fldCharType="begin" w:fldLock="1"/>
            </w:r>
            <w:r>
              <w:instrText>MERGEFIELD Att.Notes</w:instrText>
            </w:r>
            <w:r>
              <w:fldChar w:fldCharType="separate"/>
            </w:r>
            <w:r>
              <w:t xml:space="preserve">Met een radardetector wordt het verkeer gedetecteerd, bijvoorbeeld voor het beïnvloeden van verkeerslichten. </w:t>
            </w:r>
            <w:r>
              <w:fldChar w:fldCharType="end"/>
            </w:r>
          </w:p>
        </w:tc>
      </w:tr>
      <w:tr w:rsidR="009924B7" w14:paraId="3281DFFF" w14:textId="77777777" w:rsidTr="009924B7">
        <w:tc>
          <w:tcPr>
            <w:tcW w:w="1710" w:type="dxa"/>
            <w:tcBorders>
              <w:top w:val="nil"/>
              <w:left w:val="nil"/>
              <w:bottom w:val="nil"/>
              <w:right w:val="nil"/>
            </w:tcBorders>
          </w:tcPr>
          <w:p w14:paraId="05CFCF9F" w14:textId="77777777" w:rsidR="009924B7" w:rsidRDefault="009924B7" w:rsidP="009924B7"/>
        </w:tc>
        <w:tc>
          <w:tcPr>
            <w:tcW w:w="2970" w:type="dxa"/>
            <w:tcBorders>
              <w:top w:val="nil"/>
              <w:left w:val="nil"/>
              <w:bottom w:val="nil"/>
              <w:right w:val="nil"/>
            </w:tcBorders>
          </w:tcPr>
          <w:p w14:paraId="105CCD46" w14:textId="77777777" w:rsidR="009924B7" w:rsidRDefault="009924B7" w:rsidP="009924B7"/>
        </w:tc>
        <w:tc>
          <w:tcPr>
            <w:tcW w:w="4500" w:type="dxa"/>
            <w:tcBorders>
              <w:top w:val="nil"/>
              <w:left w:val="nil"/>
              <w:bottom w:val="nil"/>
              <w:right w:val="nil"/>
            </w:tcBorders>
          </w:tcPr>
          <w:p w14:paraId="533BA6FB" w14:textId="77777777" w:rsidR="009924B7" w:rsidRDefault="009924B7" w:rsidP="009924B7"/>
        </w:tc>
        <w:bookmarkEnd w:id="1196"/>
      </w:tr>
      <w:bookmarkStart w:id="1197" w:name="BKM_FA3B38DA_DA90_48ef_9ACC_79AE9212B510"/>
      <w:tr w:rsidR="009924B7" w14:paraId="187A6F70" w14:textId="77777777" w:rsidTr="009924B7">
        <w:tc>
          <w:tcPr>
            <w:tcW w:w="1710" w:type="dxa"/>
            <w:tcBorders>
              <w:top w:val="nil"/>
              <w:left w:val="nil"/>
              <w:bottom w:val="nil"/>
              <w:right w:val="nil"/>
            </w:tcBorders>
          </w:tcPr>
          <w:p w14:paraId="3B7B1A4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CAC9538" w14:textId="77777777" w:rsidR="009924B7" w:rsidRDefault="009924B7" w:rsidP="009924B7">
            <w:r>
              <w:fldChar w:fldCharType="begin" w:fldLock="1"/>
            </w:r>
            <w:r>
              <w:instrText>MERGEFIELD Att.Name</w:instrText>
            </w:r>
            <w:r>
              <w:fldChar w:fldCharType="separate"/>
            </w:r>
            <w:r>
              <w:t>abri</w:t>
            </w:r>
            <w:r>
              <w:fldChar w:fldCharType="end"/>
            </w:r>
          </w:p>
        </w:tc>
        <w:tc>
          <w:tcPr>
            <w:tcW w:w="4500" w:type="dxa"/>
            <w:tcBorders>
              <w:top w:val="nil"/>
              <w:left w:val="nil"/>
              <w:bottom w:val="nil"/>
              <w:right w:val="nil"/>
            </w:tcBorders>
          </w:tcPr>
          <w:p w14:paraId="03E58DB8" w14:textId="77777777" w:rsidR="009924B7" w:rsidRDefault="009924B7" w:rsidP="009924B7">
            <w:r>
              <w:fldChar w:fldCharType="begin" w:fldLock="1"/>
            </w:r>
            <w:r>
              <w:instrText>MERGEFIELD Att.Notes</w:instrText>
            </w:r>
            <w:r>
              <w:fldChar w:fldCharType="separate"/>
            </w:r>
            <w:r>
              <w:t>Overdekte wachtplaats voor passagiers van het openbaar vervoer.</w:t>
            </w:r>
            <w:r>
              <w:fldChar w:fldCharType="end"/>
            </w:r>
          </w:p>
        </w:tc>
      </w:tr>
      <w:tr w:rsidR="009924B7" w14:paraId="2B9DE46B" w14:textId="77777777" w:rsidTr="009924B7">
        <w:tc>
          <w:tcPr>
            <w:tcW w:w="1710" w:type="dxa"/>
            <w:tcBorders>
              <w:top w:val="nil"/>
              <w:left w:val="nil"/>
              <w:bottom w:val="nil"/>
              <w:right w:val="nil"/>
            </w:tcBorders>
          </w:tcPr>
          <w:p w14:paraId="2C11D9E1" w14:textId="77777777" w:rsidR="009924B7" w:rsidRDefault="009924B7" w:rsidP="009924B7"/>
        </w:tc>
        <w:tc>
          <w:tcPr>
            <w:tcW w:w="2970" w:type="dxa"/>
            <w:tcBorders>
              <w:top w:val="nil"/>
              <w:left w:val="nil"/>
              <w:bottom w:val="nil"/>
              <w:right w:val="nil"/>
            </w:tcBorders>
          </w:tcPr>
          <w:p w14:paraId="43E05D70" w14:textId="77777777" w:rsidR="009924B7" w:rsidRDefault="009924B7" w:rsidP="009924B7"/>
        </w:tc>
        <w:tc>
          <w:tcPr>
            <w:tcW w:w="4500" w:type="dxa"/>
            <w:tcBorders>
              <w:top w:val="nil"/>
              <w:left w:val="nil"/>
              <w:bottom w:val="nil"/>
              <w:right w:val="nil"/>
            </w:tcBorders>
          </w:tcPr>
          <w:p w14:paraId="116D5D38" w14:textId="77777777" w:rsidR="009924B7" w:rsidRDefault="009924B7" w:rsidP="009924B7"/>
        </w:tc>
        <w:bookmarkEnd w:id="1197"/>
      </w:tr>
      <w:bookmarkStart w:id="1198" w:name="BKM_DF8EB141_D5C1_4c25_8E2F_F7867FE215F2"/>
      <w:tr w:rsidR="009924B7" w14:paraId="3315B9DB" w14:textId="77777777" w:rsidTr="009924B7">
        <w:tc>
          <w:tcPr>
            <w:tcW w:w="1710" w:type="dxa"/>
            <w:tcBorders>
              <w:top w:val="nil"/>
              <w:left w:val="nil"/>
              <w:bottom w:val="nil"/>
              <w:right w:val="nil"/>
            </w:tcBorders>
          </w:tcPr>
          <w:p w14:paraId="6350A3C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7A6F683" w14:textId="77777777" w:rsidR="009924B7" w:rsidRDefault="009924B7" w:rsidP="009924B7">
            <w:r>
              <w:fldChar w:fldCharType="begin" w:fldLock="1"/>
            </w:r>
            <w:r>
              <w:instrText>MERGEFIELD Att.Name</w:instrText>
            </w:r>
            <w:r>
              <w:fldChar w:fldCharType="separate"/>
            </w:r>
            <w:r>
              <w:t>bolder</w:t>
            </w:r>
            <w:r>
              <w:fldChar w:fldCharType="end"/>
            </w:r>
          </w:p>
        </w:tc>
        <w:tc>
          <w:tcPr>
            <w:tcW w:w="4500" w:type="dxa"/>
            <w:tcBorders>
              <w:top w:val="nil"/>
              <w:left w:val="nil"/>
              <w:bottom w:val="nil"/>
              <w:right w:val="nil"/>
            </w:tcBorders>
          </w:tcPr>
          <w:p w14:paraId="4B4BB96F" w14:textId="77777777" w:rsidR="009924B7" w:rsidRDefault="009924B7" w:rsidP="009924B7">
            <w:r>
              <w:fldChar w:fldCharType="begin" w:fldLock="1"/>
            </w:r>
            <w:r>
              <w:instrText>MERGEFIELD Att.Notes</w:instrText>
            </w:r>
            <w:r>
              <w:fldChar w:fldCharType="separate"/>
            </w:r>
            <w:r>
              <w:t xml:space="preserve">Een inrichting aan de wal, waar een schip, door middel van een tros of landvast, aan vastgelegd kan worden. </w:t>
            </w:r>
            <w:r>
              <w:fldChar w:fldCharType="end"/>
            </w:r>
          </w:p>
        </w:tc>
      </w:tr>
      <w:tr w:rsidR="009924B7" w14:paraId="3A736ECB" w14:textId="77777777" w:rsidTr="009924B7">
        <w:tc>
          <w:tcPr>
            <w:tcW w:w="1710" w:type="dxa"/>
            <w:tcBorders>
              <w:top w:val="nil"/>
              <w:left w:val="nil"/>
              <w:bottom w:val="nil"/>
              <w:right w:val="nil"/>
            </w:tcBorders>
          </w:tcPr>
          <w:p w14:paraId="6387DAED" w14:textId="77777777" w:rsidR="009924B7" w:rsidRDefault="009924B7" w:rsidP="009924B7"/>
        </w:tc>
        <w:tc>
          <w:tcPr>
            <w:tcW w:w="2970" w:type="dxa"/>
            <w:tcBorders>
              <w:top w:val="nil"/>
              <w:left w:val="nil"/>
              <w:bottom w:val="nil"/>
              <w:right w:val="nil"/>
            </w:tcBorders>
          </w:tcPr>
          <w:p w14:paraId="6DE6A42A" w14:textId="77777777" w:rsidR="009924B7" w:rsidRDefault="009924B7" w:rsidP="009924B7"/>
        </w:tc>
        <w:tc>
          <w:tcPr>
            <w:tcW w:w="4500" w:type="dxa"/>
            <w:tcBorders>
              <w:top w:val="nil"/>
              <w:left w:val="nil"/>
              <w:bottom w:val="nil"/>
              <w:right w:val="nil"/>
            </w:tcBorders>
          </w:tcPr>
          <w:p w14:paraId="4434D8F1" w14:textId="77777777" w:rsidR="009924B7" w:rsidRDefault="009924B7" w:rsidP="009924B7"/>
        </w:tc>
        <w:bookmarkEnd w:id="1198"/>
      </w:tr>
      <w:bookmarkStart w:id="1199" w:name="BKM_6E9155DC_2247_45b1_B390_05E3DADFB363"/>
      <w:tr w:rsidR="009924B7" w14:paraId="13DFA043" w14:textId="77777777" w:rsidTr="009924B7">
        <w:tc>
          <w:tcPr>
            <w:tcW w:w="1710" w:type="dxa"/>
            <w:tcBorders>
              <w:top w:val="nil"/>
              <w:left w:val="nil"/>
              <w:bottom w:val="nil"/>
              <w:right w:val="nil"/>
            </w:tcBorders>
          </w:tcPr>
          <w:p w14:paraId="796E220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11C8744" w14:textId="77777777" w:rsidR="009924B7" w:rsidRDefault="009924B7" w:rsidP="009924B7">
            <w:r>
              <w:fldChar w:fldCharType="begin" w:fldLock="1"/>
            </w:r>
            <w:r>
              <w:instrText>MERGEFIELD Att.Name</w:instrText>
            </w:r>
            <w:r>
              <w:fldChar w:fldCharType="separate"/>
            </w:r>
            <w:r>
              <w:t>brievenbus</w:t>
            </w:r>
            <w:r>
              <w:fldChar w:fldCharType="end"/>
            </w:r>
          </w:p>
        </w:tc>
        <w:tc>
          <w:tcPr>
            <w:tcW w:w="4500" w:type="dxa"/>
            <w:tcBorders>
              <w:top w:val="nil"/>
              <w:left w:val="nil"/>
              <w:bottom w:val="nil"/>
              <w:right w:val="nil"/>
            </w:tcBorders>
          </w:tcPr>
          <w:p w14:paraId="0E7E0702" w14:textId="77777777" w:rsidR="009924B7" w:rsidRDefault="009924B7" w:rsidP="009924B7">
            <w:r>
              <w:fldChar w:fldCharType="begin" w:fldLock="1"/>
            </w:r>
            <w:r>
              <w:instrText>MERGEFIELD Att.Notes</w:instrText>
            </w:r>
            <w:r>
              <w:fldChar w:fldCharType="separate"/>
            </w:r>
            <w:r>
              <w:t>Uitpandige kast waar post in kan worden gedeponeerd ter bezorging.</w:t>
            </w:r>
            <w:r>
              <w:fldChar w:fldCharType="end"/>
            </w:r>
          </w:p>
        </w:tc>
      </w:tr>
      <w:tr w:rsidR="009924B7" w14:paraId="71E346D6" w14:textId="77777777" w:rsidTr="009924B7">
        <w:tc>
          <w:tcPr>
            <w:tcW w:w="1710" w:type="dxa"/>
            <w:tcBorders>
              <w:top w:val="nil"/>
              <w:left w:val="nil"/>
              <w:bottom w:val="nil"/>
              <w:right w:val="nil"/>
            </w:tcBorders>
          </w:tcPr>
          <w:p w14:paraId="0513D73A" w14:textId="77777777" w:rsidR="009924B7" w:rsidRDefault="009924B7" w:rsidP="009924B7"/>
        </w:tc>
        <w:tc>
          <w:tcPr>
            <w:tcW w:w="2970" w:type="dxa"/>
            <w:tcBorders>
              <w:top w:val="nil"/>
              <w:left w:val="nil"/>
              <w:bottom w:val="nil"/>
              <w:right w:val="nil"/>
            </w:tcBorders>
          </w:tcPr>
          <w:p w14:paraId="653477FA" w14:textId="77777777" w:rsidR="009924B7" w:rsidRDefault="009924B7" w:rsidP="009924B7"/>
        </w:tc>
        <w:tc>
          <w:tcPr>
            <w:tcW w:w="4500" w:type="dxa"/>
            <w:tcBorders>
              <w:top w:val="nil"/>
              <w:left w:val="nil"/>
              <w:bottom w:val="nil"/>
              <w:right w:val="nil"/>
            </w:tcBorders>
          </w:tcPr>
          <w:p w14:paraId="28EB9C98" w14:textId="77777777" w:rsidR="009924B7" w:rsidRDefault="009924B7" w:rsidP="009924B7"/>
        </w:tc>
        <w:bookmarkEnd w:id="1199"/>
      </w:tr>
      <w:bookmarkStart w:id="1200" w:name="BKM_AF15053A_E9E0_448e_B8AE_8057B96214AD"/>
      <w:tr w:rsidR="009924B7" w14:paraId="6867D735" w14:textId="77777777" w:rsidTr="009924B7">
        <w:tc>
          <w:tcPr>
            <w:tcW w:w="1710" w:type="dxa"/>
            <w:tcBorders>
              <w:top w:val="nil"/>
              <w:left w:val="nil"/>
              <w:bottom w:val="nil"/>
              <w:right w:val="nil"/>
            </w:tcBorders>
          </w:tcPr>
          <w:p w14:paraId="372174D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98CCBCE" w14:textId="77777777" w:rsidR="009924B7" w:rsidRDefault="009924B7" w:rsidP="009924B7">
            <w:r>
              <w:fldChar w:fldCharType="begin" w:fldLock="1"/>
            </w:r>
            <w:r>
              <w:instrText>MERGEFIELD Att.Name</w:instrText>
            </w:r>
            <w:r>
              <w:fldChar w:fldCharType="separate"/>
            </w:r>
            <w:r>
              <w:t>fietsenrek</w:t>
            </w:r>
            <w:r>
              <w:fldChar w:fldCharType="end"/>
            </w:r>
          </w:p>
        </w:tc>
        <w:tc>
          <w:tcPr>
            <w:tcW w:w="4500" w:type="dxa"/>
            <w:tcBorders>
              <w:top w:val="nil"/>
              <w:left w:val="nil"/>
              <w:bottom w:val="nil"/>
              <w:right w:val="nil"/>
            </w:tcBorders>
          </w:tcPr>
          <w:p w14:paraId="497353EF" w14:textId="77777777" w:rsidR="009924B7" w:rsidRDefault="009924B7" w:rsidP="009924B7">
            <w:r>
              <w:fldChar w:fldCharType="begin" w:fldLock="1"/>
            </w:r>
            <w:r>
              <w:instrText>MERGEFIELD Att.Notes</w:instrText>
            </w:r>
            <w:r>
              <w:fldChar w:fldCharType="separate"/>
            </w:r>
            <w:r>
              <w:t>Een duurzaam verankerd rek in de openbare ruimte voor het stallen van fietsen.</w:t>
            </w:r>
            <w:r>
              <w:fldChar w:fldCharType="end"/>
            </w:r>
          </w:p>
        </w:tc>
      </w:tr>
      <w:tr w:rsidR="009924B7" w14:paraId="073301AB" w14:textId="77777777" w:rsidTr="009924B7">
        <w:tc>
          <w:tcPr>
            <w:tcW w:w="1710" w:type="dxa"/>
            <w:tcBorders>
              <w:top w:val="nil"/>
              <w:left w:val="nil"/>
              <w:bottom w:val="nil"/>
              <w:right w:val="nil"/>
            </w:tcBorders>
          </w:tcPr>
          <w:p w14:paraId="72B7EEDB" w14:textId="77777777" w:rsidR="009924B7" w:rsidRDefault="009924B7" w:rsidP="009924B7"/>
        </w:tc>
        <w:tc>
          <w:tcPr>
            <w:tcW w:w="2970" w:type="dxa"/>
            <w:tcBorders>
              <w:top w:val="nil"/>
              <w:left w:val="nil"/>
              <w:bottom w:val="nil"/>
              <w:right w:val="nil"/>
            </w:tcBorders>
          </w:tcPr>
          <w:p w14:paraId="15534943" w14:textId="77777777" w:rsidR="009924B7" w:rsidRDefault="009924B7" w:rsidP="009924B7"/>
        </w:tc>
        <w:tc>
          <w:tcPr>
            <w:tcW w:w="4500" w:type="dxa"/>
            <w:tcBorders>
              <w:top w:val="nil"/>
              <w:left w:val="nil"/>
              <w:bottom w:val="nil"/>
              <w:right w:val="nil"/>
            </w:tcBorders>
          </w:tcPr>
          <w:p w14:paraId="372E5300" w14:textId="77777777" w:rsidR="009924B7" w:rsidRDefault="009924B7" w:rsidP="009924B7"/>
        </w:tc>
        <w:bookmarkEnd w:id="1200"/>
      </w:tr>
      <w:bookmarkStart w:id="1201" w:name="BKM_B79CD7BD_18E1_42e0_B006_5939106C0AAB"/>
      <w:tr w:rsidR="009924B7" w14:paraId="7D97C048" w14:textId="77777777" w:rsidTr="009924B7">
        <w:tc>
          <w:tcPr>
            <w:tcW w:w="1710" w:type="dxa"/>
            <w:tcBorders>
              <w:top w:val="nil"/>
              <w:left w:val="nil"/>
              <w:bottom w:val="nil"/>
              <w:right w:val="nil"/>
            </w:tcBorders>
          </w:tcPr>
          <w:p w14:paraId="4AD3A85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4EE7D7B" w14:textId="77777777" w:rsidR="009924B7" w:rsidRDefault="009924B7" w:rsidP="009924B7">
            <w:r>
              <w:fldChar w:fldCharType="begin" w:fldLock="1"/>
            </w:r>
            <w:r>
              <w:instrText>MERGEFIELD Att.Name</w:instrText>
            </w:r>
            <w:r>
              <w:fldChar w:fldCharType="separate"/>
            </w:r>
            <w:r>
              <w:t>kunstobject</w:t>
            </w:r>
            <w:r>
              <w:fldChar w:fldCharType="end"/>
            </w:r>
          </w:p>
        </w:tc>
        <w:tc>
          <w:tcPr>
            <w:tcW w:w="4500" w:type="dxa"/>
            <w:tcBorders>
              <w:top w:val="nil"/>
              <w:left w:val="nil"/>
              <w:bottom w:val="nil"/>
              <w:right w:val="nil"/>
            </w:tcBorders>
          </w:tcPr>
          <w:p w14:paraId="3C50AA08" w14:textId="77777777" w:rsidR="009924B7" w:rsidRDefault="009924B7" w:rsidP="009924B7">
            <w:r>
              <w:fldChar w:fldCharType="begin" w:fldLock="1"/>
            </w:r>
            <w:r>
              <w:instrText>MERGEFIELD Att.Notes</w:instrText>
            </w:r>
            <w:r>
              <w:fldChar w:fldCharType="separate"/>
            </w:r>
            <w:r>
              <w:t>Een object dat als kunst gezien wordt en een bepaalde schoonheid heeft, niet door de natuur gemaakt.</w:t>
            </w:r>
            <w:r>
              <w:fldChar w:fldCharType="end"/>
            </w:r>
          </w:p>
        </w:tc>
      </w:tr>
      <w:tr w:rsidR="009924B7" w14:paraId="4BD6FD4E" w14:textId="77777777" w:rsidTr="009924B7">
        <w:tc>
          <w:tcPr>
            <w:tcW w:w="1710" w:type="dxa"/>
            <w:tcBorders>
              <w:top w:val="nil"/>
              <w:left w:val="nil"/>
              <w:bottom w:val="nil"/>
              <w:right w:val="nil"/>
            </w:tcBorders>
          </w:tcPr>
          <w:p w14:paraId="41B88005" w14:textId="77777777" w:rsidR="009924B7" w:rsidRDefault="009924B7" w:rsidP="009924B7"/>
        </w:tc>
        <w:tc>
          <w:tcPr>
            <w:tcW w:w="2970" w:type="dxa"/>
            <w:tcBorders>
              <w:top w:val="nil"/>
              <w:left w:val="nil"/>
              <w:bottom w:val="nil"/>
              <w:right w:val="nil"/>
            </w:tcBorders>
          </w:tcPr>
          <w:p w14:paraId="5E140F04" w14:textId="77777777" w:rsidR="009924B7" w:rsidRDefault="009924B7" w:rsidP="009924B7"/>
        </w:tc>
        <w:tc>
          <w:tcPr>
            <w:tcW w:w="4500" w:type="dxa"/>
            <w:tcBorders>
              <w:top w:val="nil"/>
              <w:left w:val="nil"/>
              <w:bottom w:val="nil"/>
              <w:right w:val="nil"/>
            </w:tcBorders>
          </w:tcPr>
          <w:p w14:paraId="4290E611" w14:textId="77777777" w:rsidR="009924B7" w:rsidRDefault="009924B7" w:rsidP="009924B7"/>
        </w:tc>
        <w:bookmarkEnd w:id="1201"/>
      </w:tr>
      <w:bookmarkStart w:id="1202" w:name="BKM_30E1656A_EEF6_4b51_AD41_9A7AFE4E372E"/>
      <w:tr w:rsidR="009924B7" w14:paraId="1F6773B9" w14:textId="77777777" w:rsidTr="009924B7">
        <w:tc>
          <w:tcPr>
            <w:tcW w:w="1710" w:type="dxa"/>
            <w:tcBorders>
              <w:top w:val="nil"/>
              <w:left w:val="nil"/>
              <w:bottom w:val="nil"/>
              <w:right w:val="nil"/>
            </w:tcBorders>
          </w:tcPr>
          <w:p w14:paraId="11C07F1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0D86275" w14:textId="77777777" w:rsidR="009924B7" w:rsidRDefault="009924B7" w:rsidP="009924B7">
            <w:r>
              <w:fldChar w:fldCharType="begin" w:fldLock="1"/>
            </w:r>
            <w:r>
              <w:instrText>MERGEFIELD Att.Name</w:instrText>
            </w:r>
            <w:r>
              <w:fldChar w:fldCharType="separate"/>
            </w:r>
            <w:r>
              <w:t>openbaar toilet</w:t>
            </w:r>
            <w:r>
              <w:fldChar w:fldCharType="end"/>
            </w:r>
          </w:p>
        </w:tc>
        <w:tc>
          <w:tcPr>
            <w:tcW w:w="4500" w:type="dxa"/>
            <w:tcBorders>
              <w:top w:val="nil"/>
              <w:left w:val="nil"/>
              <w:bottom w:val="nil"/>
              <w:right w:val="nil"/>
            </w:tcBorders>
          </w:tcPr>
          <w:p w14:paraId="2845F8D3" w14:textId="77777777" w:rsidR="009924B7" w:rsidRDefault="009924B7" w:rsidP="009924B7">
            <w:r>
              <w:fldChar w:fldCharType="begin" w:fldLock="1"/>
            </w:r>
            <w:r>
              <w:instrText>MERGEFIELD Att.Notes</w:instrText>
            </w:r>
            <w:r>
              <w:fldChar w:fldCharType="separate"/>
            </w:r>
            <w:r>
              <w:t xml:space="preserve">Voor mensen bedoeld toilet niet zijnde een pand, langs de openbare weg. </w:t>
            </w:r>
            <w:r>
              <w:fldChar w:fldCharType="end"/>
            </w:r>
          </w:p>
        </w:tc>
      </w:tr>
      <w:tr w:rsidR="009924B7" w14:paraId="1C80E9E0" w14:textId="77777777" w:rsidTr="009924B7">
        <w:tc>
          <w:tcPr>
            <w:tcW w:w="1710" w:type="dxa"/>
            <w:tcBorders>
              <w:top w:val="nil"/>
              <w:left w:val="nil"/>
              <w:bottom w:val="nil"/>
              <w:right w:val="nil"/>
            </w:tcBorders>
          </w:tcPr>
          <w:p w14:paraId="5ECF351B" w14:textId="77777777" w:rsidR="009924B7" w:rsidRDefault="009924B7" w:rsidP="009924B7"/>
        </w:tc>
        <w:tc>
          <w:tcPr>
            <w:tcW w:w="2970" w:type="dxa"/>
            <w:tcBorders>
              <w:top w:val="nil"/>
              <w:left w:val="nil"/>
              <w:bottom w:val="nil"/>
              <w:right w:val="nil"/>
            </w:tcBorders>
          </w:tcPr>
          <w:p w14:paraId="4E352FCA" w14:textId="77777777" w:rsidR="009924B7" w:rsidRDefault="009924B7" w:rsidP="009924B7"/>
        </w:tc>
        <w:tc>
          <w:tcPr>
            <w:tcW w:w="4500" w:type="dxa"/>
            <w:tcBorders>
              <w:top w:val="nil"/>
              <w:left w:val="nil"/>
              <w:bottom w:val="nil"/>
              <w:right w:val="nil"/>
            </w:tcBorders>
          </w:tcPr>
          <w:p w14:paraId="69773032" w14:textId="77777777" w:rsidR="009924B7" w:rsidRDefault="009924B7" w:rsidP="009924B7"/>
        </w:tc>
        <w:bookmarkEnd w:id="1202"/>
      </w:tr>
      <w:bookmarkStart w:id="1203" w:name="BKM_FEC2617D_4B43_4486_86AF_5A165987F8B5"/>
      <w:tr w:rsidR="009924B7" w14:paraId="028C414E" w14:textId="77777777" w:rsidTr="009924B7">
        <w:tc>
          <w:tcPr>
            <w:tcW w:w="1710" w:type="dxa"/>
            <w:tcBorders>
              <w:top w:val="nil"/>
              <w:left w:val="nil"/>
              <w:bottom w:val="nil"/>
              <w:right w:val="nil"/>
            </w:tcBorders>
          </w:tcPr>
          <w:p w14:paraId="1898E59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CAC493D" w14:textId="77777777" w:rsidR="009924B7" w:rsidRDefault="009924B7" w:rsidP="009924B7">
            <w:r>
              <w:fldChar w:fldCharType="begin" w:fldLock="1"/>
            </w:r>
            <w:r>
              <w:instrText>MERGEFIELD Att.Name</w:instrText>
            </w:r>
            <w:r>
              <w:fldChar w:fldCharType="separate"/>
            </w:r>
            <w:r>
              <w:t>slagboom</w:t>
            </w:r>
            <w:r>
              <w:fldChar w:fldCharType="end"/>
            </w:r>
          </w:p>
        </w:tc>
        <w:tc>
          <w:tcPr>
            <w:tcW w:w="4500" w:type="dxa"/>
            <w:tcBorders>
              <w:top w:val="nil"/>
              <w:left w:val="nil"/>
              <w:bottom w:val="nil"/>
              <w:right w:val="nil"/>
            </w:tcBorders>
          </w:tcPr>
          <w:p w14:paraId="38828745" w14:textId="77777777" w:rsidR="009924B7" w:rsidRDefault="009924B7" w:rsidP="009924B7">
            <w:r>
              <w:fldChar w:fldCharType="begin" w:fldLock="1"/>
            </w:r>
            <w:r>
              <w:instrText>MERGEFIELD Att.Notes</w:instrText>
            </w:r>
            <w:r>
              <w:fldChar w:fldCharType="separate"/>
            </w:r>
            <w:r>
              <w:t>Boom of balk om de weg of een gedeelte hiervan af te sluiten.</w:t>
            </w:r>
            <w:r>
              <w:fldChar w:fldCharType="end"/>
            </w:r>
          </w:p>
        </w:tc>
      </w:tr>
      <w:tr w:rsidR="009924B7" w14:paraId="329A99F8" w14:textId="77777777" w:rsidTr="009924B7">
        <w:tc>
          <w:tcPr>
            <w:tcW w:w="1710" w:type="dxa"/>
            <w:tcBorders>
              <w:top w:val="nil"/>
              <w:left w:val="nil"/>
              <w:bottom w:val="nil"/>
              <w:right w:val="nil"/>
            </w:tcBorders>
          </w:tcPr>
          <w:p w14:paraId="59B1FBA4" w14:textId="77777777" w:rsidR="009924B7" w:rsidRDefault="009924B7" w:rsidP="009924B7"/>
        </w:tc>
        <w:tc>
          <w:tcPr>
            <w:tcW w:w="2970" w:type="dxa"/>
            <w:tcBorders>
              <w:top w:val="nil"/>
              <w:left w:val="nil"/>
              <w:bottom w:val="nil"/>
              <w:right w:val="nil"/>
            </w:tcBorders>
          </w:tcPr>
          <w:p w14:paraId="1C0FA62A" w14:textId="77777777" w:rsidR="009924B7" w:rsidRDefault="009924B7" w:rsidP="009924B7"/>
        </w:tc>
        <w:tc>
          <w:tcPr>
            <w:tcW w:w="4500" w:type="dxa"/>
            <w:tcBorders>
              <w:top w:val="nil"/>
              <w:left w:val="nil"/>
              <w:bottom w:val="nil"/>
              <w:right w:val="nil"/>
            </w:tcBorders>
          </w:tcPr>
          <w:p w14:paraId="1F664CBC" w14:textId="77777777" w:rsidR="009924B7" w:rsidRDefault="009924B7" w:rsidP="009924B7"/>
        </w:tc>
        <w:bookmarkEnd w:id="1203"/>
      </w:tr>
      <w:bookmarkStart w:id="1204" w:name="BKM_30F355A5_AA23_4b20_B9EF_51A39224B751"/>
      <w:tr w:rsidR="009924B7" w14:paraId="73330F20" w14:textId="77777777" w:rsidTr="009924B7">
        <w:tc>
          <w:tcPr>
            <w:tcW w:w="1710" w:type="dxa"/>
            <w:tcBorders>
              <w:top w:val="nil"/>
              <w:left w:val="nil"/>
              <w:bottom w:val="nil"/>
              <w:right w:val="nil"/>
            </w:tcBorders>
          </w:tcPr>
          <w:p w14:paraId="7011987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E139B45" w14:textId="77777777" w:rsidR="009924B7" w:rsidRDefault="009924B7" w:rsidP="009924B7">
            <w:r>
              <w:fldChar w:fldCharType="begin" w:fldLock="1"/>
            </w:r>
            <w:r>
              <w:instrText>MERGEFIELD Att.Name</w:instrText>
            </w:r>
            <w:r>
              <w:fldChar w:fldCharType="separate"/>
            </w:r>
            <w:r>
              <w:t>speelvoorziening</w:t>
            </w:r>
            <w:r>
              <w:fldChar w:fldCharType="end"/>
            </w:r>
          </w:p>
        </w:tc>
        <w:tc>
          <w:tcPr>
            <w:tcW w:w="4500" w:type="dxa"/>
            <w:tcBorders>
              <w:top w:val="nil"/>
              <w:left w:val="nil"/>
              <w:bottom w:val="nil"/>
              <w:right w:val="nil"/>
            </w:tcBorders>
          </w:tcPr>
          <w:p w14:paraId="01389830" w14:textId="77777777" w:rsidR="009924B7" w:rsidRDefault="009924B7" w:rsidP="009924B7">
            <w:r>
              <w:fldChar w:fldCharType="begin" w:fldLock="1"/>
            </w:r>
            <w:r>
              <w:instrText>MERGEFIELD Att.Notes</w:instrText>
            </w:r>
            <w:r>
              <w:fldChar w:fldCharType="separate"/>
            </w:r>
            <w:r>
              <w:t xml:space="preserve">Aard en nagelvast met de grond verbonden constructie in de openbare ruimte, bedoeld als speelmateriaal voor kinderen. </w:t>
            </w:r>
            <w:r>
              <w:fldChar w:fldCharType="end"/>
            </w:r>
          </w:p>
        </w:tc>
      </w:tr>
      <w:tr w:rsidR="009924B7" w14:paraId="52B1F701" w14:textId="77777777" w:rsidTr="009924B7">
        <w:tc>
          <w:tcPr>
            <w:tcW w:w="1710" w:type="dxa"/>
            <w:tcBorders>
              <w:top w:val="nil"/>
              <w:left w:val="nil"/>
              <w:bottom w:val="nil"/>
              <w:right w:val="nil"/>
            </w:tcBorders>
          </w:tcPr>
          <w:p w14:paraId="08D8267B" w14:textId="77777777" w:rsidR="009924B7" w:rsidRDefault="009924B7" w:rsidP="009924B7"/>
        </w:tc>
        <w:tc>
          <w:tcPr>
            <w:tcW w:w="2970" w:type="dxa"/>
            <w:tcBorders>
              <w:top w:val="nil"/>
              <w:left w:val="nil"/>
              <w:bottom w:val="nil"/>
              <w:right w:val="nil"/>
            </w:tcBorders>
          </w:tcPr>
          <w:p w14:paraId="6748F241" w14:textId="77777777" w:rsidR="009924B7" w:rsidRDefault="009924B7" w:rsidP="009924B7"/>
        </w:tc>
        <w:tc>
          <w:tcPr>
            <w:tcW w:w="4500" w:type="dxa"/>
            <w:tcBorders>
              <w:top w:val="nil"/>
              <w:left w:val="nil"/>
              <w:bottom w:val="nil"/>
              <w:right w:val="nil"/>
            </w:tcBorders>
          </w:tcPr>
          <w:p w14:paraId="7482A2F1" w14:textId="77777777" w:rsidR="009924B7" w:rsidRDefault="009924B7" w:rsidP="009924B7"/>
        </w:tc>
        <w:bookmarkEnd w:id="1204"/>
      </w:tr>
      <w:bookmarkStart w:id="1205" w:name="BKM_BF354718_CF6A_4432_BA45_10F91B9B041A"/>
      <w:tr w:rsidR="009924B7" w14:paraId="6FF220D9" w14:textId="77777777" w:rsidTr="009924B7">
        <w:tc>
          <w:tcPr>
            <w:tcW w:w="1710" w:type="dxa"/>
            <w:tcBorders>
              <w:top w:val="nil"/>
              <w:left w:val="nil"/>
              <w:bottom w:val="nil"/>
              <w:right w:val="nil"/>
            </w:tcBorders>
          </w:tcPr>
          <w:p w14:paraId="105DBA2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6BB4D5F" w14:textId="77777777" w:rsidR="009924B7" w:rsidRDefault="009924B7" w:rsidP="009924B7">
            <w:r>
              <w:fldChar w:fldCharType="begin" w:fldLock="1"/>
            </w:r>
            <w:r>
              <w:instrText>MERGEFIELD Att.Name</w:instrText>
            </w:r>
            <w:r>
              <w:fldChar w:fldCharType="separate"/>
            </w:r>
            <w:r>
              <w:t>telefooncel</w:t>
            </w:r>
            <w:r>
              <w:fldChar w:fldCharType="end"/>
            </w:r>
          </w:p>
        </w:tc>
        <w:tc>
          <w:tcPr>
            <w:tcW w:w="4500" w:type="dxa"/>
            <w:tcBorders>
              <w:top w:val="nil"/>
              <w:left w:val="nil"/>
              <w:bottom w:val="nil"/>
              <w:right w:val="nil"/>
            </w:tcBorders>
          </w:tcPr>
          <w:p w14:paraId="0A94223C" w14:textId="77777777" w:rsidR="009924B7" w:rsidRDefault="009924B7" w:rsidP="009924B7">
            <w:r>
              <w:fldChar w:fldCharType="begin" w:fldLock="1"/>
            </w:r>
            <w:r>
              <w:instrText>MERGEFIELD Att.Notes</w:instrText>
            </w:r>
            <w:r>
              <w:fldChar w:fldCharType="separate"/>
            </w:r>
            <w:r>
              <w:t xml:space="preserve">Niet-inpandige ruimte in openbaar gebied louter bestemd voor telefoneren. </w:t>
            </w:r>
            <w:r>
              <w:fldChar w:fldCharType="end"/>
            </w:r>
          </w:p>
        </w:tc>
      </w:tr>
      <w:tr w:rsidR="009924B7" w14:paraId="782AF71D" w14:textId="77777777" w:rsidTr="009924B7">
        <w:tc>
          <w:tcPr>
            <w:tcW w:w="1710" w:type="dxa"/>
            <w:tcBorders>
              <w:top w:val="nil"/>
              <w:left w:val="nil"/>
              <w:bottom w:val="nil"/>
              <w:right w:val="nil"/>
            </w:tcBorders>
          </w:tcPr>
          <w:p w14:paraId="36E328DB" w14:textId="77777777" w:rsidR="009924B7" w:rsidRDefault="009924B7" w:rsidP="009924B7"/>
        </w:tc>
        <w:tc>
          <w:tcPr>
            <w:tcW w:w="2970" w:type="dxa"/>
            <w:tcBorders>
              <w:top w:val="nil"/>
              <w:left w:val="nil"/>
              <w:bottom w:val="nil"/>
              <w:right w:val="nil"/>
            </w:tcBorders>
          </w:tcPr>
          <w:p w14:paraId="43A33559" w14:textId="77777777" w:rsidR="009924B7" w:rsidRDefault="009924B7" w:rsidP="009924B7"/>
        </w:tc>
        <w:tc>
          <w:tcPr>
            <w:tcW w:w="4500" w:type="dxa"/>
            <w:tcBorders>
              <w:top w:val="nil"/>
              <w:left w:val="nil"/>
              <w:bottom w:val="nil"/>
              <w:right w:val="nil"/>
            </w:tcBorders>
          </w:tcPr>
          <w:p w14:paraId="67425E5D" w14:textId="77777777" w:rsidR="009924B7" w:rsidRDefault="009924B7" w:rsidP="009924B7"/>
        </w:tc>
        <w:bookmarkEnd w:id="1205"/>
      </w:tr>
      <w:bookmarkStart w:id="1206" w:name="BKM_D2C620FB_311C_4952_B17F_116DF1494092"/>
      <w:tr w:rsidR="009924B7" w14:paraId="5C9F7139" w14:textId="77777777" w:rsidTr="009924B7">
        <w:tc>
          <w:tcPr>
            <w:tcW w:w="1710" w:type="dxa"/>
            <w:tcBorders>
              <w:top w:val="nil"/>
              <w:left w:val="nil"/>
              <w:bottom w:val="nil"/>
              <w:right w:val="nil"/>
            </w:tcBorders>
          </w:tcPr>
          <w:p w14:paraId="235711D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E552E90" w14:textId="77777777" w:rsidR="009924B7" w:rsidRDefault="009924B7" w:rsidP="009924B7">
            <w:r>
              <w:fldChar w:fldCharType="begin" w:fldLock="1"/>
            </w:r>
            <w:r>
              <w:instrText>MERGEFIELD Att.Name</w:instrText>
            </w:r>
            <w:r>
              <w:fldChar w:fldCharType="separate"/>
            </w:r>
            <w:r>
              <w:t>bank</w:t>
            </w:r>
            <w:r>
              <w:fldChar w:fldCharType="end"/>
            </w:r>
          </w:p>
        </w:tc>
        <w:tc>
          <w:tcPr>
            <w:tcW w:w="4500" w:type="dxa"/>
            <w:tcBorders>
              <w:top w:val="nil"/>
              <w:left w:val="nil"/>
              <w:bottom w:val="nil"/>
              <w:right w:val="nil"/>
            </w:tcBorders>
          </w:tcPr>
          <w:p w14:paraId="04E83E01" w14:textId="77777777" w:rsidR="009924B7" w:rsidRDefault="009924B7" w:rsidP="009924B7">
            <w:r>
              <w:fldChar w:fldCharType="begin" w:fldLock="1"/>
            </w:r>
            <w:r>
              <w:instrText>MERGEFIELD Att.Notes</w:instrText>
            </w:r>
            <w:r>
              <w:fldChar w:fldCharType="separate"/>
            </w:r>
            <w:r>
              <w:t xml:space="preserve">Aaneengesloten zitplaats voor verscheidene personen, bedoeld voor openbaar gebruik en geplaatst in de openbare ruimte (vnl. in parken, plantsoenen, bossen en langs wegen). </w:t>
            </w:r>
            <w:r>
              <w:fldChar w:fldCharType="end"/>
            </w:r>
          </w:p>
        </w:tc>
      </w:tr>
      <w:tr w:rsidR="009924B7" w14:paraId="6E271BB3" w14:textId="77777777" w:rsidTr="009924B7">
        <w:tc>
          <w:tcPr>
            <w:tcW w:w="1710" w:type="dxa"/>
            <w:tcBorders>
              <w:top w:val="nil"/>
              <w:left w:val="nil"/>
              <w:bottom w:val="nil"/>
              <w:right w:val="nil"/>
            </w:tcBorders>
          </w:tcPr>
          <w:p w14:paraId="6BC76EC5" w14:textId="77777777" w:rsidR="009924B7" w:rsidRDefault="009924B7" w:rsidP="009924B7"/>
        </w:tc>
        <w:tc>
          <w:tcPr>
            <w:tcW w:w="2970" w:type="dxa"/>
            <w:tcBorders>
              <w:top w:val="nil"/>
              <w:left w:val="nil"/>
              <w:bottom w:val="nil"/>
              <w:right w:val="nil"/>
            </w:tcBorders>
          </w:tcPr>
          <w:p w14:paraId="5CF17E51" w14:textId="77777777" w:rsidR="009924B7" w:rsidRDefault="009924B7" w:rsidP="009924B7"/>
        </w:tc>
        <w:tc>
          <w:tcPr>
            <w:tcW w:w="4500" w:type="dxa"/>
            <w:tcBorders>
              <w:top w:val="nil"/>
              <w:left w:val="nil"/>
              <w:bottom w:val="nil"/>
              <w:right w:val="nil"/>
            </w:tcBorders>
          </w:tcPr>
          <w:p w14:paraId="3787C1EB" w14:textId="77777777" w:rsidR="009924B7" w:rsidRDefault="009924B7" w:rsidP="009924B7"/>
        </w:tc>
        <w:bookmarkEnd w:id="1206"/>
      </w:tr>
      <w:bookmarkStart w:id="1207" w:name="BKM_3BDE52BF_B1C4_4096_BA6C_6F133D5F1489"/>
      <w:tr w:rsidR="009924B7" w14:paraId="4CC24067" w14:textId="77777777" w:rsidTr="009924B7">
        <w:tc>
          <w:tcPr>
            <w:tcW w:w="1710" w:type="dxa"/>
            <w:tcBorders>
              <w:top w:val="nil"/>
              <w:left w:val="nil"/>
              <w:bottom w:val="nil"/>
              <w:right w:val="nil"/>
            </w:tcBorders>
          </w:tcPr>
          <w:p w14:paraId="6D5E9F3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20F885A" w14:textId="77777777" w:rsidR="009924B7" w:rsidRDefault="009924B7" w:rsidP="009924B7">
            <w:r>
              <w:fldChar w:fldCharType="begin" w:fldLock="1"/>
            </w:r>
            <w:r>
              <w:instrText>MERGEFIELD Att.Name</w:instrText>
            </w:r>
            <w:r>
              <w:fldChar w:fldCharType="separate"/>
            </w:r>
            <w:r>
              <w:t>pciknicktafel</w:t>
            </w:r>
            <w:r>
              <w:fldChar w:fldCharType="end"/>
            </w:r>
          </w:p>
        </w:tc>
        <w:tc>
          <w:tcPr>
            <w:tcW w:w="4500" w:type="dxa"/>
            <w:tcBorders>
              <w:top w:val="nil"/>
              <w:left w:val="nil"/>
              <w:bottom w:val="nil"/>
              <w:right w:val="nil"/>
            </w:tcBorders>
          </w:tcPr>
          <w:p w14:paraId="08EED085" w14:textId="77777777" w:rsidR="009924B7" w:rsidRDefault="009924B7" w:rsidP="009924B7">
            <w:r>
              <w:fldChar w:fldCharType="begin" w:fldLock="1"/>
            </w:r>
            <w:r>
              <w:instrText>MERGEFIELD Att.Notes</w:instrText>
            </w:r>
            <w:r>
              <w:fldChar w:fldCharType="separate"/>
            </w:r>
            <w:r>
              <w:t xml:space="preserve">Een `picknicktafel` is een tafel met vaak daaraan gemonteerde zitbanken of stoelen die kan gebruikt worden om te picknicken. </w:t>
            </w:r>
            <w:r>
              <w:fldChar w:fldCharType="end"/>
            </w:r>
          </w:p>
        </w:tc>
      </w:tr>
      <w:tr w:rsidR="009924B7" w14:paraId="204BAF62" w14:textId="77777777" w:rsidTr="009924B7">
        <w:tc>
          <w:tcPr>
            <w:tcW w:w="1710" w:type="dxa"/>
            <w:tcBorders>
              <w:top w:val="nil"/>
              <w:left w:val="nil"/>
              <w:bottom w:val="nil"/>
              <w:right w:val="nil"/>
            </w:tcBorders>
          </w:tcPr>
          <w:p w14:paraId="532D9133" w14:textId="77777777" w:rsidR="009924B7" w:rsidRDefault="009924B7" w:rsidP="009924B7"/>
        </w:tc>
        <w:tc>
          <w:tcPr>
            <w:tcW w:w="2970" w:type="dxa"/>
            <w:tcBorders>
              <w:top w:val="nil"/>
              <w:left w:val="nil"/>
              <w:bottom w:val="nil"/>
              <w:right w:val="nil"/>
            </w:tcBorders>
          </w:tcPr>
          <w:p w14:paraId="16282CF1" w14:textId="77777777" w:rsidR="009924B7" w:rsidRDefault="009924B7" w:rsidP="009924B7"/>
        </w:tc>
        <w:tc>
          <w:tcPr>
            <w:tcW w:w="4500" w:type="dxa"/>
            <w:tcBorders>
              <w:top w:val="nil"/>
              <w:left w:val="nil"/>
              <w:bottom w:val="nil"/>
              <w:right w:val="nil"/>
            </w:tcBorders>
          </w:tcPr>
          <w:p w14:paraId="1E50E41B" w14:textId="77777777" w:rsidR="009924B7" w:rsidRDefault="009924B7" w:rsidP="009924B7"/>
        </w:tc>
        <w:bookmarkEnd w:id="1207"/>
      </w:tr>
      <w:bookmarkStart w:id="1208" w:name="BKM_DD8767B9_3FE2_466b_A1BA_DA98D967D97F"/>
      <w:tr w:rsidR="009924B7" w14:paraId="018567AC" w14:textId="77777777" w:rsidTr="009924B7">
        <w:tc>
          <w:tcPr>
            <w:tcW w:w="1710" w:type="dxa"/>
            <w:tcBorders>
              <w:top w:val="nil"/>
              <w:left w:val="nil"/>
              <w:bottom w:val="nil"/>
              <w:right w:val="nil"/>
            </w:tcBorders>
          </w:tcPr>
          <w:p w14:paraId="129418B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6843330" w14:textId="77777777" w:rsidR="009924B7" w:rsidRDefault="009924B7" w:rsidP="009924B7">
            <w:r>
              <w:fldChar w:fldCharType="begin" w:fldLock="1"/>
            </w:r>
            <w:r>
              <w:instrText>MERGEFIELD Att.Name</w:instrText>
            </w:r>
            <w:r>
              <w:fldChar w:fldCharType="separate"/>
            </w:r>
            <w:r>
              <w:t>fontein</w:t>
            </w:r>
            <w:r>
              <w:fldChar w:fldCharType="end"/>
            </w:r>
          </w:p>
        </w:tc>
        <w:tc>
          <w:tcPr>
            <w:tcW w:w="4500" w:type="dxa"/>
            <w:tcBorders>
              <w:top w:val="nil"/>
              <w:left w:val="nil"/>
              <w:bottom w:val="nil"/>
              <w:right w:val="nil"/>
            </w:tcBorders>
          </w:tcPr>
          <w:p w14:paraId="28ACA011" w14:textId="77777777" w:rsidR="009924B7" w:rsidRDefault="009924B7" w:rsidP="009924B7">
            <w:r>
              <w:fldChar w:fldCharType="begin" w:fldLock="1"/>
            </w:r>
            <w:r>
              <w:instrText>MERGEFIELD Att.Notes</w:instrText>
            </w:r>
            <w:r>
              <w:fldChar w:fldCharType="separate"/>
            </w:r>
            <w:r>
              <w:t>Een fontein is een natuurlijke of kunstmatige installatie die water spuit.</w:t>
            </w:r>
            <w:r>
              <w:fldChar w:fldCharType="end"/>
            </w:r>
          </w:p>
        </w:tc>
      </w:tr>
      <w:tr w:rsidR="009924B7" w14:paraId="3F08479B" w14:textId="77777777" w:rsidTr="009924B7">
        <w:tc>
          <w:tcPr>
            <w:tcW w:w="1710" w:type="dxa"/>
            <w:tcBorders>
              <w:top w:val="nil"/>
              <w:left w:val="nil"/>
              <w:bottom w:val="nil"/>
              <w:right w:val="nil"/>
            </w:tcBorders>
          </w:tcPr>
          <w:p w14:paraId="75E6ED80" w14:textId="77777777" w:rsidR="009924B7" w:rsidRDefault="009924B7" w:rsidP="009924B7"/>
        </w:tc>
        <w:tc>
          <w:tcPr>
            <w:tcW w:w="2970" w:type="dxa"/>
            <w:tcBorders>
              <w:top w:val="nil"/>
              <w:left w:val="nil"/>
              <w:bottom w:val="nil"/>
              <w:right w:val="nil"/>
            </w:tcBorders>
          </w:tcPr>
          <w:p w14:paraId="3732344C" w14:textId="77777777" w:rsidR="009924B7" w:rsidRDefault="009924B7" w:rsidP="009924B7"/>
        </w:tc>
        <w:tc>
          <w:tcPr>
            <w:tcW w:w="4500" w:type="dxa"/>
            <w:tcBorders>
              <w:top w:val="nil"/>
              <w:left w:val="nil"/>
              <w:bottom w:val="nil"/>
              <w:right w:val="nil"/>
            </w:tcBorders>
          </w:tcPr>
          <w:p w14:paraId="1C0D2319" w14:textId="77777777" w:rsidR="009924B7" w:rsidRDefault="009924B7" w:rsidP="009924B7"/>
        </w:tc>
        <w:bookmarkEnd w:id="1208"/>
      </w:tr>
      <w:bookmarkStart w:id="1209" w:name="BKM_CD9460A0_B1CF_440d_903B_1E60D56B7330"/>
      <w:tr w:rsidR="009924B7" w14:paraId="2208206A" w14:textId="77777777" w:rsidTr="009924B7">
        <w:tc>
          <w:tcPr>
            <w:tcW w:w="1710" w:type="dxa"/>
            <w:tcBorders>
              <w:top w:val="nil"/>
              <w:left w:val="nil"/>
              <w:bottom w:val="nil"/>
              <w:right w:val="nil"/>
            </w:tcBorders>
          </w:tcPr>
          <w:p w14:paraId="3BAFD0C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2E89F4E" w14:textId="77777777" w:rsidR="009924B7" w:rsidRDefault="009924B7" w:rsidP="009924B7">
            <w:r>
              <w:fldChar w:fldCharType="begin" w:fldLock="1"/>
            </w:r>
            <w:r>
              <w:instrText>MERGEFIELD Att.Name</w:instrText>
            </w:r>
            <w:r>
              <w:fldChar w:fldCharType="separate"/>
            </w:r>
            <w:r>
              <w:t>lichtpunt</w:t>
            </w:r>
            <w:r>
              <w:fldChar w:fldCharType="end"/>
            </w:r>
          </w:p>
        </w:tc>
        <w:tc>
          <w:tcPr>
            <w:tcW w:w="4500" w:type="dxa"/>
            <w:tcBorders>
              <w:top w:val="nil"/>
              <w:left w:val="nil"/>
              <w:bottom w:val="nil"/>
              <w:right w:val="nil"/>
            </w:tcBorders>
          </w:tcPr>
          <w:p w14:paraId="113464B5" w14:textId="77777777" w:rsidR="009924B7" w:rsidRDefault="009924B7" w:rsidP="009924B7">
            <w:r>
              <w:fldChar w:fldCharType="begin" w:fldLock="1"/>
            </w:r>
            <w:r>
              <w:instrText>MERGEFIELD Att.Notes</w:instrText>
            </w:r>
            <w:r>
              <w:fldChar w:fldCharType="separate"/>
            </w:r>
            <w:r>
              <w:t xml:space="preserve">Een lichtpunt is een lamp die licht uitzendt niet verbonden met een mast die het maaiveld raakt. </w:t>
            </w:r>
            <w:r>
              <w:fldChar w:fldCharType="end"/>
            </w:r>
          </w:p>
        </w:tc>
      </w:tr>
      <w:tr w:rsidR="009924B7" w14:paraId="62788449" w14:textId="77777777" w:rsidTr="009924B7">
        <w:tc>
          <w:tcPr>
            <w:tcW w:w="1710" w:type="dxa"/>
            <w:tcBorders>
              <w:top w:val="nil"/>
              <w:left w:val="nil"/>
              <w:bottom w:val="nil"/>
              <w:right w:val="nil"/>
            </w:tcBorders>
          </w:tcPr>
          <w:p w14:paraId="2CD03FE0" w14:textId="77777777" w:rsidR="009924B7" w:rsidRDefault="009924B7" w:rsidP="009924B7"/>
        </w:tc>
        <w:tc>
          <w:tcPr>
            <w:tcW w:w="2970" w:type="dxa"/>
            <w:tcBorders>
              <w:top w:val="nil"/>
              <w:left w:val="nil"/>
              <w:bottom w:val="nil"/>
              <w:right w:val="nil"/>
            </w:tcBorders>
          </w:tcPr>
          <w:p w14:paraId="4C2F4526" w14:textId="77777777" w:rsidR="009924B7" w:rsidRDefault="009924B7" w:rsidP="009924B7"/>
        </w:tc>
        <w:tc>
          <w:tcPr>
            <w:tcW w:w="4500" w:type="dxa"/>
            <w:tcBorders>
              <w:top w:val="nil"/>
              <w:left w:val="nil"/>
              <w:bottom w:val="nil"/>
              <w:right w:val="nil"/>
            </w:tcBorders>
          </w:tcPr>
          <w:p w14:paraId="4C7C954D" w14:textId="77777777" w:rsidR="009924B7" w:rsidRDefault="009924B7" w:rsidP="009924B7"/>
        </w:tc>
        <w:bookmarkEnd w:id="1209"/>
      </w:tr>
      <w:bookmarkStart w:id="1210" w:name="BKM_5EE30967_6A77_45c9_A357_6186FC7499BB"/>
      <w:tr w:rsidR="009924B7" w14:paraId="55C288ED" w14:textId="77777777" w:rsidTr="009924B7">
        <w:tc>
          <w:tcPr>
            <w:tcW w:w="1710" w:type="dxa"/>
            <w:tcBorders>
              <w:top w:val="nil"/>
              <w:left w:val="nil"/>
              <w:bottom w:val="nil"/>
              <w:right w:val="nil"/>
            </w:tcBorders>
          </w:tcPr>
          <w:p w14:paraId="4477D22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3C57EF4" w14:textId="77777777" w:rsidR="009924B7" w:rsidRDefault="009924B7" w:rsidP="009924B7">
            <w:r>
              <w:fldChar w:fldCharType="begin" w:fldLock="1"/>
            </w:r>
            <w:r>
              <w:instrText>MERGEFIELD Att.Name</w:instrText>
            </w:r>
            <w:r>
              <w:fldChar w:fldCharType="separate"/>
            </w:r>
            <w:r>
              <w:t>parkeerbeugel</w:t>
            </w:r>
            <w:r>
              <w:fldChar w:fldCharType="end"/>
            </w:r>
          </w:p>
        </w:tc>
        <w:tc>
          <w:tcPr>
            <w:tcW w:w="4500" w:type="dxa"/>
            <w:tcBorders>
              <w:top w:val="nil"/>
              <w:left w:val="nil"/>
              <w:bottom w:val="nil"/>
              <w:right w:val="nil"/>
            </w:tcBorders>
          </w:tcPr>
          <w:p w14:paraId="0AA4223F" w14:textId="77777777" w:rsidR="009924B7" w:rsidRDefault="009924B7" w:rsidP="009924B7">
            <w:r>
              <w:fldChar w:fldCharType="begin" w:fldLock="1"/>
            </w:r>
            <w:r>
              <w:instrText>MERGEFIELD Att.Notes</w:instrText>
            </w:r>
            <w:r>
              <w:fldChar w:fldCharType="separate"/>
            </w:r>
            <w:r>
              <w:t>Een omklapbare beugel voor het afschermen van een parkeerplaats.</w:t>
            </w:r>
            <w:r>
              <w:fldChar w:fldCharType="end"/>
            </w:r>
          </w:p>
        </w:tc>
      </w:tr>
      <w:tr w:rsidR="009924B7" w14:paraId="3DAB82A7" w14:textId="77777777" w:rsidTr="009924B7">
        <w:tc>
          <w:tcPr>
            <w:tcW w:w="1710" w:type="dxa"/>
            <w:tcBorders>
              <w:top w:val="nil"/>
              <w:left w:val="nil"/>
              <w:bottom w:val="nil"/>
              <w:right w:val="nil"/>
            </w:tcBorders>
          </w:tcPr>
          <w:p w14:paraId="230BD539" w14:textId="77777777" w:rsidR="009924B7" w:rsidRDefault="009924B7" w:rsidP="009924B7"/>
        </w:tc>
        <w:tc>
          <w:tcPr>
            <w:tcW w:w="2970" w:type="dxa"/>
            <w:tcBorders>
              <w:top w:val="nil"/>
              <w:left w:val="nil"/>
              <w:bottom w:val="nil"/>
              <w:right w:val="nil"/>
            </w:tcBorders>
          </w:tcPr>
          <w:p w14:paraId="17FFBF7B" w14:textId="77777777" w:rsidR="009924B7" w:rsidRDefault="009924B7" w:rsidP="009924B7"/>
        </w:tc>
        <w:tc>
          <w:tcPr>
            <w:tcW w:w="4500" w:type="dxa"/>
            <w:tcBorders>
              <w:top w:val="nil"/>
              <w:left w:val="nil"/>
              <w:bottom w:val="nil"/>
              <w:right w:val="nil"/>
            </w:tcBorders>
          </w:tcPr>
          <w:p w14:paraId="49618802" w14:textId="77777777" w:rsidR="009924B7" w:rsidRDefault="009924B7" w:rsidP="009924B7"/>
        </w:tc>
        <w:bookmarkEnd w:id="1210"/>
      </w:tr>
      <w:bookmarkStart w:id="1211" w:name="BKM_7E10F668_5797_449d_A493_E6D8943BB039"/>
      <w:tr w:rsidR="009924B7" w14:paraId="147A4669" w14:textId="77777777" w:rsidTr="009924B7">
        <w:tc>
          <w:tcPr>
            <w:tcW w:w="1710" w:type="dxa"/>
            <w:tcBorders>
              <w:top w:val="nil"/>
              <w:left w:val="nil"/>
              <w:bottom w:val="nil"/>
              <w:right w:val="nil"/>
            </w:tcBorders>
          </w:tcPr>
          <w:p w14:paraId="77C016E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F3BC51C" w14:textId="77777777" w:rsidR="009924B7" w:rsidRDefault="009924B7" w:rsidP="009924B7">
            <w:r>
              <w:fldChar w:fldCharType="begin" w:fldLock="1"/>
            </w:r>
            <w:r>
              <w:instrText>MERGEFIELD Att.Name</w:instrText>
            </w:r>
            <w:r>
              <w:fldChar w:fldCharType="separate"/>
            </w:r>
            <w:r>
              <w:t>betaalautomaat</w:t>
            </w:r>
            <w:r>
              <w:fldChar w:fldCharType="end"/>
            </w:r>
          </w:p>
        </w:tc>
        <w:tc>
          <w:tcPr>
            <w:tcW w:w="4500" w:type="dxa"/>
            <w:tcBorders>
              <w:top w:val="nil"/>
              <w:left w:val="nil"/>
              <w:bottom w:val="nil"/>
              <w:right w:val="nil"/>
            </w:tcBorders>
          </w:tcPr>
          <w:p w14:paraId="53057C31" w14:textId="77777777" w:rsidR="009924B7" w:rsidRDefault="009924B7" w:rsidP="009924B7">
            <w:r>
              <w:fldChar w:fldCharType="begin" w:fldLock="1"/>
            </w:r>
            <w:r>
              <w:instrText>MERGEFIELD Att.Notes</w:instrText>
            </w:r>
            <w:r>
              <w:fldChar w:fldCharType="separate"/>
            </w:r>
            <w:r>
              <w:t xml:space="preserve">Een apparaat dat betaalkaarten en/of contant geld accepteert om betalingen uit te voeren. </w:t>
            </w:r>
            <w:r>
              <w:fldChar w:fldCharType="end"/>
            </w:r>
          </w:p>
        </w:tc>
      </w:tr>
      <w:tr w:rsidR="009924B7" w14:paraId="74F00BC2" w14:textId="77777777" w:rsidTr="009924B7">
        <w:tc>
          <w:tcPr>
            <w:tcW w:w="1710" w:type="dxa"/>
            <w:tcBorders>
              <w:top w:val="nil"/>
              <w:left w:val="nil"/>
              <w:bottom w:val="nil"/>
              <w:right w:val="nil"/>
            </w:tcBorders>
          </w:tcPr>
          <w:p w14:paraId="31EBDF1F" w14:textId="77777777" w:rsidR="009924B7" w:rsidRDefault="009924B7" w:rsidP="009924B7"/>
        </w:tc>
        <w:tc>
          <w:tcPr>
            <w:tcW w:w="2970" w:type="dxa"/>
            <w:tcBorders>
              <w:top w:val="nil"/>
              <w:left w:val="nil"/>
              <w:bottom w:val="nil"/>
              <w:right w:val="nil"/>
            </w:tcBorders>
          </w:tcPr>
          <w:p w14:paraId="40DB6BD9" w14:textId="77777777" w:rsidR="009924B7" w:rsidRDefault="009924B7" w:rsidP="009924B7"/>
        </w:tc>
        <w:tc>
          <w:tcPr>
            <w:tcW w:w="4500" w:type="dxa"/>
            <w:tcBorders>
              <w:top w:val="nil"/>
              <w:left w:val="nil"/>
              <w:bottom w:val="nil"/>
              <w:right w:val="nil"/>
            </w:tcBorders>
          </w:tcPr>
          <w:p w14:paraId="3CC53787" w14:textId="77777777" w:rsidR="009924B7" w:rsidRDefault="009924B7" w:rsidP="009924B7"/>
        </w:tc>
        <w:bookmarkEnd w:id="1211"/>
      </w:tr>
      <w:bookmarkStart w:id="1212" w:name="BKM_BDD233A9_CAF5_44a9_8453_1787046F1D9F"/>
      <w:tr w:rsidR="009924B7" w14:paraId="4DAD58CD" w14:textId="77777777" w:rsidTr="009924B7">
        <w:tc>
          <w:tcPr>
            <w:tcW w:w="1710" w:type="dxa"/>
            <w:tcBorders>
              <w:top w:val="nil"/>
              <w:left w:val="nil"/>
              <w:bottom w:val="nil"/>
              <w:right w:val="nil"/>
            </w:tcBorders>
          </w:tcPr>
          <w:p w14:paraId="380009E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4881F68" w14:textId="77777777" w:rsidR="009924B7" w:rsidRDefault="009924B7" w:rsidP="009924B7">
            <w:r>
              <w:fldChar w:fldCharType="begin" w:fldLock="1"/>
            </w:r>
            <w:r>
              <w:instrText>MERGEFIELD Att.Name</w:instrText>
            </w:r>
            <w:r>
              <w:fldChar w:fldCharType="separate"/>
            </w:r>
            <w:r>
              <w:t>reclamezuil</w:t>
            </w:r>
            <w:r>
              <w:fldChar w:fldCharType="end"/>
            </w:r>
          </w:p>
        </w:tc>
        <w:tc>
          <w:tcPr>
            <w:tcW w:w="4500" w:type="dxa"/>
            <w:tcBorders>
              <w:top w:val="nil"/>
              <w:left w:val="nil"/>
              <w:bottom w:val="nil"/>
              <w:right w:val="nil"/>
            </w:tcBorders>
          </w:tcPr>
          <w:p w14:paraId="2529BFBC" w14:textId="77777777" w:rsidR="009924B7" w:rsidRDefault="009924B7" w:rsidP="009924B7">
            <w:r>
              <w:fldChar w:fldCharType="begin" w:fldLock="1"/>
            </w:r>
            <w:r>
              <w:instrText>MERGEFIELD Att.Notes</w:instrText>
            </w:r>
            <w:r>
              <w:fldChar w:fldCharType="separate"/>
            </w:r>
            <w:r>
              <w:t xml:space="preserve">Vrijstaand bord/zuil waarop rondom of aan één of meer zijden affiches kunnen worden (of zijn) geplakt. </w:t>
            </w:r>
            <w:r>
              <w:fldChar w:fldCharType="end"/>
            </w:r>
          </w:p>
        </w:tc>
      </w:tr>
      <w:tr w:rsidR="009924B7" w14:paraId="291CD2D5" w14:textId="77777777" w:rsidTr="009924B7">
        <w:tc>
          <w:tcPr>
            <w:tcW w:w="1710" w:type="dxa"/>
            <w:tcBorders>
              <w:top w:val="nil"/>
              <w:left w:val="nil"/>
              <w:bottom w:val="nil"/>
              <w:right w:val="nil"/>
            </w:tcBorders>
          </w:tcPr>
          <w:p w14:paraId="0E349195" w14:textId="77777777" w:rsidR="009924B7" w:rsidRDefault="009924B7" w:rsidP="009924B7"/>
        </w:tc>
        <w:tc>
          <w:tcPr>
            <w:tcW w:w="2970" w:type="dxa"/>
            <w:tcBorders>
              <w:top w:val="nil"/>
              <w:left w:val="nil"/>
              <w:bottom w:val="nil"/>
              <w:right w:val="nil"/>
            </w:tcBorders>
          </w:tcPr>
          <w:p w14:paraId="11C1C431" w14:textId="77777777" w:rsidR="009924B7" w:rsidRDefault="009924B7" w:rsidP="009924B7"/>
        </w:tc>
        <w:tc>
          <w:tcPr>
            <w:tcW w:w="4500" w:type="dxa"/>
            <w:tcBorders>
              <w:top w:val="nil"/>
              <w:left w:val="nil"/>
              <w:bottom w:val="nil"/>
              <w:right w:val="nil"/>
            </w:tcBorders>
          </w:tcPr>
          <w:p w14:paraId="51905514" w14:textId="77777777" w:rsidR="009924B7" w:rsidRDefault="009924B7" w:rsidP="009924B7"/>
        </w:tc>
        <w:bookmarkEnd w:id="1212"/>
      </w:tr>
      <w:bookmarkStart w:id="1213" w:name="BKM_DBD0B71B_A1D3_4a30_AE9B_64617CA3356A"/>
      <w:tr w:rsidR="009924B7" w14:paraId="23DEBB83" w14:textId="77777777" w:rsidTr="009924B7">
        <w:tc>
          <w:tcPr>
            <w:tcW w:w="1710" w:type="dxa"/>
            <w:tcBorders>
              <w:top w:val="nil"/>
              <w:left w:val="nil"/>
              <w:bottom w:val="nil"/>
              <w:right w:val="nil"/>
            </w:tcBorders>
          </w:tcPr>
          <w:p w14:paraId="51D104C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AB21AFE" w14:textId="77777777" w:rsidR="009924B7" w:rsidRDefault="009924B7" w:rsidP="009924B7">
            <w:r>
              <w:fldChar w:fldCharType="begin" w:fldLock="1"/>
            </w:r>
            <w:r>
              <w:instrText>MERGEFIELD Att.Name</w:instrText>
            </w:r>
            <w:r>
              <w:fldChar w:fldCharType="separate"/>
            </w:r>
            <w:r>
              <w:t>fietsenkluis</w:t>
            </w:r>
            <w:r>
              <w:fldChar w:fldCharType="end"/>
            </w:r>
          </w:p>
        </w:tc>
        <w:tc>
          <w:tcPr>
            <w:tcW w:w="4500" w:type="dxa"/>
            <w:tcBorders>
              <w:top w:val="nil"/>
              <w:left w:val="nil"/>
              <w:bottom w:val="nil"/>
              <w:right w:val="nil"/>
            </w:tcBorders>
          </w:tcPr>
          <w:p w14:paraId="7DC25909" w14:textId="77777777" w:rsidR="009924B7" w:rsidRDefault="009924B7" w:rsidP="009924B7">
            <w:r>
              <w:fldChar w:fldCharType="begin" w:fldLock="1"/>
            </w:r>
            <w:r>
              <w:instrText>MERGEFIELD Att.Notes</w:instrText>
            </w:r>
            <w:r>
              <w:fldChar w:fldCharType="separate"/>
            </w:r>
            <w:r>
              <w:t>Een fietskluis is een kluis om een fiets in te bewaren, meestal ter voorkoming van diefstal of beschadiging.</w:t>
            </w:r>
            <w:r>
              <w:fldChar w:fldCharType="end"/>
            </w:r>
          </w:p>
        </w:tc>
      </w:tr>
      <w:tr w:rsidR="009924B7" w14:paraId="699220E4" w14:textId="77777777" w:rsidTr="009924B7">
        <w:tc>
          <w:tcPr>
            <w:tcW w:w="1710" w:type="dxa"/>
            <w:tcBorders>
              <w:top w:val="nil"/>
              <w:left w:val="nil"/>
              <w:bottom w:val="nil"/>
              <w:right w:val="nil"/>
            </w:tcBorders>
          </w:tcPr>
          <w:p w14:paraId="32CC5334" w14:textId="77777777" w:rsidR="009924B7" w:rsidRDefault="009924B7" w:rsidP="009924B7"/>
        </w:tc>
        <w:tc>
          <w:tcPr>
            <w:tcW w:w="2970" w:type="dxa"/>
            <w:tcBorders>
              <w:top w:val="nil"/>
              <w:left w:val="nil"/>
              <w:bottom w:val="nil"/>
              <w:right w:val="nil"/>
            </w:tcBorders>
          </w:tcPr>
          <w:p w14:paraId="63A0B7B9" w14:textId="77777777" w:rsidR="009924B7" w:rsidRDefault="009924B7" w:rsidP="009924B7"/>
        </w:tc>
        <w:tc>
          <w:tcPr>
            <w:tcW w:w="4500" w:type="dxa"/>
            <w:tcBorders>
              <w:top w:val="nil"/>
              <w:left w:val="nil"/>
              <w:bottom w:val="nil"/>
              <w:right w:val="nil"/>
            </w:tcBorders>
          </w:tcPr>
          <w:p w14:paraId="27B51923" w14:textId="77777777" w:rsidR="009924B7" w:rsidRDefault="009924B7" w:rsidP="009924B7"/>
        </w:tc>
        <w:bookmarkEnd w:id="1213"/>
      </w:tr>
      <w:bookmarkStart w:id="1214" w:name="BKM_7E294581_9221_4f87_9B09_3A035CE9EA59"/>
      <w:tr w:rsidR="009924B7" w14:paraId="09917445" w14:textId="77777777" w:rsidTr="009924B7">
        <w:tc>
          <w:tcPr>
            <w:tcW w:w="1710" w:type="dxa"/>
            <w:tcBorders>
              <w:top w:val="nil"/>
              <w:left w:val="nil"/>
              <w:bottom w:val="nil"/>
              <w:right w:val="nil"/>
            </w:tcBorders>
          </w:tcPr>
          <w:p w14:paraId="2604A81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BB23FD9" w14:textId="77777777" w:rsidR="009924B7" w:rsidRDefault="009924B7" w:rsidP="009924B7">
            <w:r>
              <w:fldChar w:fldCharType="begin" w:fldLock="1"/>
            </w:r>
            <w:r>
              <w:instrText>MERGEFIELD Att.Name</w:instrText>
            </w:r>
            <w:r>
              <w:fldChar w:fldCharType="separate"/>
            </w:r>
            <w:r>
              <w:t>herdenkingsmomenument</w:t>
            </w:r>
            <w:r>
              <w:fldChar w:fldCharType="end"/>
            </w:r>
          </w:p>
        </w:tc>
        <w:tc>
          <w:tcPr>
            <w:tcW w:w="4500" w:type="dxa"/>
            <w:tcBorders>
              <w:top w:val="nil"/>
              <w:left w:val="nil"/>
              <w:bottom w:val="nil"/>
              <w:right w:val="nil"/>
            </w:tcBorders>
          </w:tcPr>
          <w:p w14:paraId="20481D1C" w14:textId="77777777" w:rsidR="009924B7" w:rsidRDefault="009924B7" w:rsidP="009924B7">
            <w:r>
              <w:fldChar w:fldCharType="begin" w:fldLock="1"/>
            </w:r>
            <w:r>
              <w:instrText>MERGEFIELD Att.Notes</w:instrText>
            </w:r>
            <w:r>
              <w:fldChar w:fldCharType="separate"/>
            </w:r>
            <w:r>
              <w:t>Langs de weg of elders in het terrein aangelegd object ter herdenking van personen of evenementen.</w:t>
            </w:r>
            <w:r>
              <w:fldChar w:fldCharType="end"/>
            </w:r>
          </w:p>
        </w:tc>
      </w:tr>
      <w:tr w:rsidR="009924B7" w14:paraId="1C7386E6" w14:textId="77777777" w:rsidTr="009924B7">
        <w:tc>
          <w:tcPr>
            <w:tcW w:w="1710" w:type="dxa"/>
            <w:tcBorders>
              <w:top w:val="nil"/>
              <w:left w:val="nil"/>
              <w:bottom w:val="nil"/>
              <w:right w:val="nil"/>
            </w:tcBorders>
          </w:tcPr>
          <w:p w14:paraId="2C263E47" w14:textId="77777777" w:rsidR="009924B7" w:rsidRDefault="009924B7" w:rsidP="009924B7"/>
        </w:tc>
        <w:tc>
          <w:tcPr>
            <w:tcW w:w="2970" w:type="dxa"/>
            <w:tcBorders>
              <w:top w:val="nil"/>
              <w:left w:val="nil"/>
              <w:bottom w:val="nil"/>
              <w:right w:val="nil"/>
            </w:tcBorders>
          </w:tcPr>
          <w:p w14:paraId="52300102" w14:textId="77777777" w:rsidR="009924B7" w:rsidRDefault="009924B7" w:rsidP="009924B7"/>
        </w:tc>
        <w:tc>
          <w:tcPr>
            <w:tcW w:w="4500" w:type="dxa"/>
            <w:tcBorders>
              <w:top w:val="nil"/>
              <w:left w:val="nil"/>
              <w:bottom w:val="nil"/>
              <w:right w:val="nil"/>
            </w:tcBorders>
          </w:tcPr>
          <w:p w14:paraId="16A3940D" w14:textId="77777777" w:rsidR="009924B7" w:rsidRDefault="009924B7" w:rsidP="009924B7"/>
        </w:tc>
        <w:bookmarkEnd w:id="1214"/>
      </w:tr>
      <w:bookmarkStart w:id="1215" w:name="BKM_695C6B9E_0802_4855_9F3F_118D45431801"/>
      <w:tr w:rsidR="009924B7" w14:paraId="5CCABDA9" w14:textId="77777777" w:rsidTr="009924B7">
        <w:tc>
          <w:tcPr>
            <w:tcW w:w="1710" w:type="dxa"/>
            <w:tcBorders>
              <w:top w:val="nil"/>
              <w:left w:val="nil"/>
              <w:bottom w:val="nil"/>
              <w:right w:val="nil"/>
            </w:tcBorders>
          </w:tcPr>
          <w:p w14:paraId="170AE6A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840020B" w14:textId="77777777" w:rsidR="009924B7" w:rsidRDefault="009924B7" w:rsidP="009924B7">
            <w:r>
              <w:fldChar w:fldCharType="begin" w:fldLock="1"/>
            </w:r>
            <w:r>
              <w:instrText>MERGEFIELD Att.Name</w:instrText>
            </w:r>
            <w:r>
              <w:fldChar w:fldCharType="separate"/>
            </w:r>
            <w:r>
              <w:t>remmingswerk</w:t>
            </w:r>
            <w:r>
              <w:fldChar w:fldCharType="end"/>
            </w:r>
          </w:p>
        </w:tc>
        <w:tc>
          <w:tcPr>
            <w:tcW w:w="4500" w:type="dxa"/>
            <w:tcBorders>
              <w:top w:val="nil"/>
              <w:left w:val="nil"/>
              <w:bottom w:val="nil"/>
              <w:right w:val="nil"/>
            </w:tcBorders>
          </w:tcPr>
          <w:p w14:paraId="6A9B2441" w14:textId="77777777" w:rsidR="009924B7" w:rsidRDefault="009924B7" w:rsidP="009924B7">
            <w:r>
              <w:fldChar w:fldCharType="begin" w:fldLock="1"/>
            </w:r>
            <w:r>
              <w:instrText>MERGEFIELD Att.Notes</w:instrText>
            </w:r>
            <w:r>
              <w:fldChar w:fldCharType="separate"/>
            </w:r>
            <w:r>
              <w:t>Constructie langs de opstelruimte en wachtruimte bedoeld voor het afmeren van schepen.</w:t>
            </w:r>
            <w:r>
              <w:fldChar w:fldCharType="end"/>
            </w:r>
          </w:p>
        </w:tc>
      </w:tr>
      <w:tr w:rsidR="009924B7" w14:paraId="3FF26311" w14:textId="77777777" w:rsidTr="009924B7">
        <w:tc>
          <w:tcPr>
            <w:tcW w:w="1710" w:type="dxa"/>
            <w:tcBorders>
              <w:top w:val="nil"/>
              <w:left w:val="nil"/>
              <w:bottom w:val="nil"/>
              <w:right w:val="nil"/>
            </w:tcBorders>
          </w:tcPr>
          <w:p w14:paraId="68DAD362" w14:textId="77777777" w:rsidR="009924B7" w:rsidRDefault="009924B7" w:rsidP="009924B7"/>
        </w:tc>
        <w:tc>
          <w:tcPr>
            <w:tcW w:w="2970" w:type="dxa"/>
            <w:tcBorders>
              <w:top w:val="nil"/>
              <w:left w:val="nil"/>
              <w:bottom w:val="nil"/>
              <w:right w:val="nil"/>
            </w:tcBorders>
          </w:tcPr>
          <w:p w14:paraId="2DEC5262" w14:textId="77777777" w:rsidR="009924B7" w:rsidRDefault="009924B7" w:rsidP="009924B7"/>
        </w:tc>
        <w:tc>
          <w:tcPr>
            <w:tcW w:w="4500" w:type="dxa"/>
            <w:tcBorders>
              <w:top w:val="nil"/>
              <w:left w:val="nil"/>
              <w:bottom w:val="nil"/>
              <w:right w:val="nil"/>
            </w:tcBorders>
          </w:tcPr>
          <w:p w14:paraId="5E215623" w14:textId="77777777" w:rsidR="009924B7" w:rsidRDefault="009924B7" w:rsidP="009924B7"/>
        </w:tc>
        <w:bookmarkEnd w:id="1215"/>
      </w:tr>
      <w:bookmarkStart w:id="1216" w:name="BKM_7651C05D_132F_4e83_B2FC_4D039F701178"/>
      <w:tr w:rsidR="009924B7" w14:paraId="11AC9941" w14:textId="77777777" w:rsidTr="009924B7">
        <w:tc>
          <w:tcPr>
            <w:tcW w:w="1710" w:type="dxa"/>
            <w:tcBorders>
              <w:top w:val="nil"/>
              <w:left w:val="nil"/>
              <w:bottom w:val="nil"/>
              <w:right w:val="nil"/>
            </w:tcBorders>
          </w:tcPr>
          <w:p w14:paraId="50CF61A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EE26C1B" w14:textId="77777777" w:rsidR="009924B7" w:rsidRDefault="009924B7" w:rsidP="009924B7">
            <w:r>
              <w:fldChar w:fldCharType="begin" w:fldLock="1"/>
            </w:r>
            <w:r>
              <w:instrText>MERGEFIELD Att.Name</w:instrText>
            </w:r>
            <w:r>
              <w:fldChar w:fldCharType="separate"/>
            </w:r>
            <w:r>
              <w:t>betonning</w:t>
            </w:r>
            <w:r>
              <w:fldChar w:fldCharType="end"/>
            </w:r>
          </w:p>
        </w:tc>
        <w:tc>
          <w:tcPr>
            <w:tcW w:w="4500" w:type="dxa"/>
            <w:tcBorders>
              <w:top w:val="nil"/>
              <w:left w:val="nil"/>
              <w:bottom w:val="nil"/>
              <w:right w:val="nil"/>
            </w:tcBorders>
          </w:tcPr>
          <w:p w14:paraId="0F5A2E3D" w14:textId="77777777" w:rsidR="009924B7" w:rsidRDefault="009924B7" w:rsidP="009924B7">
            <w:r>
              <w:fldChar w:fldCharType="begin" w:fldLock="1"/>
            </w:r>
            <w:r>
              <w:instrText>MERGEFIELD Att.Notes</w:instrText>
            </w:r>
            <w:r>
              <w:fldChar w:fldCharType="separate"/>
            </w:r>
            <w:r>
              <w:t xml:space="preserve">Een systeem van boeien en bakens, waarmee in open zee of in een vaarwater ondiepten of de aanwezigheid van gevaarlijke objecten worden aangegeven. </w:t>
            </w:r>
            <w:r>
              <w:fldChar w:fldCharType="end"/>
            </w:r>
          </w:p>
        </w:tc>
      </w:tr>
      <w:tr w:rsidR="009924B7" w14:paraId="4C72EBF7" w14:textId="77777777" w:rsidTr="009924B7">
        <w:tc>
          <w:tcPr>
            <w:tcW w:w="1710" w:type="dxa"/>
            <w:tcBorders>
              <w:top w:val="nil"/>
              <w:left w:val="nil"/>
              <w:bottom w:val="nil"/>
              <w:right w:val="nil"/>
            </w:tcBorders>
          </w:tcPr>
          <w:p w14:paraId="258003D8" w14:textId="77777777" w:rsidR="009924B7" w:rsidRDefault="009924B7" w:rsidP="009924B7"/>
        </w:tc>
        <w:tc>
          <w:tcPr>
            <w:tcW w:w="2970" w:type="dxa"/>
            <w:tcBorders>
              <w:top w:val="nil"/>
              <w:left w:val="nil"/>
              <w:bottom w:val="nil"/>
              <w:right w:val="nil"/>
            </w:tcBorders>
          </w:tcPr>
          <w:p w14:paraId="3B2035E8" w14:textId="77777777" w:rsidR="009924B7" w:rsidRDefault="009924B7" w:rsidP="009924B7"/>
        </w:tc>
        <w:tc>
          <w:tcPr>
            <w:tcW w:w="4500" w:type="dxa"/>
            <w:tcBorders>
              <w:top w:val="nil"/>
              <w:left w:val="nil"/>
              <w:bottom w:val="nil"/>
              <w:right w:val="nil"/>
            </w:tcBorders>
          </w:tcPr>
          <w:p w14:paraId="5DC0E736" w14:textId="77777777" w:rsidR="009924B7" w:rsidRDefault="009924B7" w:rsidP="009924B7"/>
        </w:tc>
        <w:bookmarkEnd w:id="1216"/>
      </w:tr>
      <w:bookmarkStart w:id="1217" w:name="BKM_EBF17F4D_8863_43f9_A538_13F34D086476"/>
      <w:tr w:rsidR="009924B7" w14:paraId="5DFB8299" w14:textId="77777777" w:rsidTr="009924B7">
        <w:tc>
          <w:tcPr>
            <w:tcW w:w="1710" w:type="dxa"/>
            <w:tcBorders>
              <w:top w:val="nil"/>
              <w:left w:val="nil"/>
              <w:bottom w:val="nil"/>
              <w:right w:val="nil"/>
            </w:tcBorders>
          </w:tcPr>
          <w:p w14:paraId="6FD34B6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800A51B" w14:textId="77777777" w:rsidR="009924B7" w:rsidRDefault="009924B7" w:rsidP="009924B7">
            <w:r>
              <w:fldChar w:fldCharType="begin" w:fldLock="1"/>
            </w:r>
            <w:r>
              <w:instrText>MERGEFIELD Att.Name</w:instrText>
            </w:r>
            <w:r>
              <w:fldChar w:fldCharType="separate"/>
            </w:r>
            <w:r>
              <w:t>geleidewerk</w:t>
            </w:r>
            <w:r>
              <w:fldChar w:fldCharType="end"/>
            </w:r>
          </w:p>
        </w:tc>
        <w:tc>
          <w:tcPr>
            <w:tcW w:w="4500" w:type="dxa"/>
            <w:tcBorders>
              <w:top w:val="nil"/>
              <w:left w:val="nil"/>
              <w:bottom w:val="nil"/>
              <w:right w:val="nil"/>
            </w:tcBorders>
          </w:tcPr>
          <w:p w14:paraId="6BCACBDB" w14:textId="77777777" w:rsidR="009924B7" w:rsidRDefault="009924B7" w:rsidP="009924B7">
            <w:r>
              <w:fldChar w:fldCharType="begin" w:fldLock="1"/>
            </w:r>
            <w:r>
              <w:instrText>MERGEFIELD Att.Notes</w:instrText>
            </w:r>
            <w:r>
              <w:fldChar w:fldCharType="separate"/>
            </w:r>
            <w:r>
              <w:t>Fuikvormige constructie aansluitend aan het hoofd van een kunstwerk voor het geven van mechanische en visuele geleiding tijdens het invaren van dat kunstwerk.</w:t>
            </w:r>
            <w:r>
              <w:fldChar w:fldCharType="end"/>
            </w:r>
          </w:p>
        </w:tc>
      </w:tr>
      <w:tr w:rsidR="009924B7" w14:paraId="6F14F228" w14:textId="77777777" w:rsidTr="009924B7">
        <w:tc>
          <w:tcPr>
            <w:tcW w:w="1710" w:type="dxa"/>
            <w:tcBorders>
              <w:top w:val="nil"/>
              <w:left w:val="nil"/>
              <w:bottom w:val="nil"/>
              <w:right w:val="nil"/>
            </w:tcBorders>
          </w:tcPr>
          <w:p w14:paraId="14CE12F5" w14:textId="77777777" w:rsidR="009924B7" w:rsidRDefault="009924B7" w:rsidP="009924B7"/>
        </w:tc>
        <w:tc>
          <w:tcPr>
            <w:tcW w:w="2970" w:type="dxa"/>
            <w:tcBorders>
              <w:top w:val="nil"/>
              <w:left w:val="nil"/>
              <w:bottom w:val="nil"/>
              <w:right w:val="nil"/>
            </w:tcBorders>
          </w:tcPr>
          <w:p w14:paraId="40B9FFA5" w14:textId="77777777" w:rsidR="009924B7" w:rsidRDefault="009924B7" w:rsidP="009924B7"/>
        </w:tc>
        <w:tc>
          <w:tcPr>
            <w:tcW w:w="4500" w:type="dxa"/>
            <w:tcBorders>
              <w:top w:val="nil"/>
              <w:left w:val="nil"/>
              <w:bottom w:val="nil"/>
              <w:right w:val="nil"/>
            </w:tcBorders>
          </w:tcPr>
          <w:p w14:paraId="3A913116" w14:textId="77777777" w:rsidR="009924B7" w:rsidRDefault="009924B7" w:rsidP="009924B7"/>
        </w:tc>
        <w:bookmarkEnd w:id="1217"/>
      </w:tr>
      <w:bookmarkStart w:id="1218" w:name="BKM_465DB812_0EDD_44f8_9D43_F4741BDDB3F7"/>
      <w:tr w:rsidR="009924B7" w14:paraId="2F8F263E" w14:textId="77777777" w:rsidTr="009924B7">
        <w:tc>
          <w:tcPr>
            <w:tcW w:w="1710" w:type="dxa"/>
            <w:tcBorders>
              <w:top w:val="nil"/>
              <w:left w:val="nil"/>
              <w:bottom w:val="nil"/>
              <w:right w:val="nil"/>
            </w:tcBorders>
          </w:tcPr>
          <w:p w14:paraId="119AC83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9FFBE2B" w14:textId="77777777" w:rsidR="009924B7" w:rsidRDefault="009924B7" w:rsidP="009924B7">
            <w:r>
              <w:fldChar w:fldCharType="begin" w:fldLock="1"/>
            </w:r>
            <w:r>
              <w:instrText>MERGEFIELD Att.Name</w:instrText>
            </w:r>
            <w:r>
              <w:fldChar w:fldCharType="separate"/>
            </w:r>
            <w:r>
              <w:t>vuilvang</w:t>
            </w:r>
            <w:r>
              <w:fldChar w:fldCharType="end"/>
            </w:r>
          </w:p>
        </w:tc>
        <w:tc>
          <w:tcPr>
            <w:tcW w:w="4500" w:type="dxa"/>
            <w:tcBorders>
              <w:top w:val="nil"/>
              <w:left w:val="nil"/>
              <w:bottom w:val="nil"/>
              <w:right w:val="nil"/>
            </w:tcBorders>
          </w:tcPr>
          <w:p w14:paraId="632F6FCE" w14:textId="77777777" w:rsidR="009924B7" w:rsidRPr="009924B7" w:rsidRDefault="009924B7" w:rsidP="009924B7">
            <w:r>
              <w:fldChar w:fldCharType="begin" w:fldLock="1"/>
            </w:r>
            <w:r>
              <w:instrText>MERGEFIELD Att.Notes</w:instrText>
            </w:r>
            <w:r>
              <w:fldChar w:fldCharType="end"/>
            </w:r>
            <w:r w:rsidRPr="009924B7">
              <w:t xml:space="preserve">Een voorziening om de waterloop dan wel één of meerdere objecten </w:t>
            </w:r>
          </w:p>
          <w:p w14:paraId="2DE1192A" w14:textId="77777777" w:rsidR="009924B7" w:rsidRDefault="009924B7" w:rsidP="009924B7">
            <w:r w:rsidRPr="009924B7">
              <w:t>benedenstrooms te vrijwaren van drijvend vuil en dergelijke.</w:t>
            </w:r>
          </w:p>
        </w:tc>
      </w:tr>
      <w:tr w:rsidR="009924B7" w14:paraId="5FC3DB53" w14:textId="77777777" w:rsidTr="009924B7">
        <w:tc>
          <w:tcPr>
            <w:tcW w:w="1710" w:type="dxa"/>
            <w:tcBorders>
              <w:top w:val="nil"/>
              <w:left w:val="nil"/>
              <w:bottom w:val="nil"/>
              <w:right w:val="nil"/>
            </w:tcBorders>
          </w:tcPr>
          <w:p w14:paraId="21BAE507" w14:textId="77777777" w:rsidR="009924B7" w:rsidRDefault="009924B7" w:rsidP="009924B7"/>
        </w:tc>
        <w:tc>
          <w:tcPr>
            <w:tcW w:w="2970" w:type="dxa"/>
            <w:tcBorders>
              <w:top w:val="nil"/>
              <w:left w:val="nil"/>
              <w:bottom w:val="nil"/>
              <w:right w:val="nil"/>
            </w:tcBorders>
          </w:tcPr>
          <w:p w14:paraId="19F1027B" w14:textId="77777777" w:rsidR="009924B7" w:rsidRDefault="009924B7" w:rsidP="009924B7"/>
        </w:tc>
        <w:tc>
          <w:tcPr>
            <w:tcW w:w="4500" w:type="dxa"/>
            <w:tcBorders>
              <w:top w:val="nil"/>
              <w:left w:val="nil"/>
              <w:bottom w:val="nil"/>
              <w:right w:val="nil"/>
            </w:tcBorders>
          </w:tcPr>
          <w:p w14:paraId="4DF8E05B" w14:textId="77777777" w:rsidR="009924B7" w:rsidRDefault="009924B7" w:rsidP="009924B7"/>
        </w:tc>
        <w:bookmarkEnd w:id="1218"/>
      </w:tr>
      <w:bookmarkStart w:id="1219" w:name="BKM_FF023508_7DFC_49e1_85E0_44E9B6EB0ED5"/>
      <w:tr w:rsidR="009924B7" w14:paraId="31AA85B9" w14:textId="77777777" w:rsidTr="009924B7">
        <w:tc>
          <w:tcPr>
            <w:tcW w:w="1710" w:type="dxa"/>
            <w:tcBorders>
              <w:top w:val="nil"/>
              <w:left w:val="nil"/>
              <w:bottom w:val="nil"/>
              <w:right w:val="nil"/>
            </w:tcBorders>
          </w:tcPr>
          <w:p w14:paraId="77C1D7F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2861BC1" w14:textId="77777777" w:rsidR="009924B7" w:rsidRDefault="009924B7" w:rsidP="009924B7">
            <w:r>
              <w:fldChar w:fldCharType="begin" w:fldLock="1"/>
            </w:r>
            <w:r>
              <w:instrText>MERGEFIELD Att.Name</w:instrText>
            </w:r>
            <w:r>
              <w:fldChar w:fldCharType="separate"/>
            </w:r>
            <w:r>
              <w:t>meerpaal</w:t>
            </w:r>
            <w:r>
              <w:fldChar w:fldCharType="end"/>
            </w:r>
          </w:p>
        </w:tc>
        <w:tc>
          <w:tcPr>
            <w:tcW w:w="4500" w:type="dxa"/>
            <w:tcBorders>
              <w:top w:val="nil"/>
              <w:left w:val="nil"/>
              <w:bottom w:val="nil"/>
              <w:right w:val="nil"/>
            </w:tcBorders>
          </w:tcPr>
          <w:p w14:paraId="4DE3A7D5" w14:textId="77777777" w:rsidR="009924B7" w:rsidRDefault="009924B7" w:rsidP="009924B7">
            <w:r>
              <w:fldChar w:fldCharType="begin" w:fldLock="1"/>
            </w:r>
            <w:r>
              <w:instrText>MERGEFIELD Att.Notes</w:instrText>
            </w:r>
            <w:r>
              <w:fldChar w:fldCharType="separate"/>
            </w:r>
            <w:r>
              <w:t xml:space="preserve">Paal voor een kade of in een haven waaraan een schip kan worden afgemeerd. </w:t>
            </w:r>
            <w:r>
              <w:fldChar w:fldCharType="end"/>
            </w:r>
          </w:p>
        </w:tc>
      </w:tr>
      <w:tr w:rsidR="009924B7" w14:paraId="10F1E752" w14:textId="77777777" w:rsidTr="009924B7">
        <w:tc>
          <w:tcPr>
            <w:tcW w:w="1710" w:type="dxa"/>
            <w:tcBorders>
              <w:top w:val="nil"/>
              <w:left w:val="nil"/>
              <w:bottom w:val="nil"/>
              <w:right w:val="nil"/>
            </w:tcBorders>
          </w:tcPr>
          <w:p w14:paraId="75D8E0E5" w14:textId="77777777" w:rsidR="009924B7" w:rsidRDefault="009924B7" w:rsidP="009924B7"/>
        </w:tc>
        <w:tc>
          <w:tcPr>
            <w:tcW w:w="2970" w:type="dxa"/>
            <w:tcBorders>
              <w:top w:val="nil"/>
              <w:left w:val="nil"/>
              <w:bottom w:val="nil"/>
              <w:right w:val="nil"/>
            </w:tcBorders>
          </w:tcPr>
          <w:p w14:paraId="1C38B777" w14:textId="77777777" w:rsidR="009924B7" w:rsidRDefault="009924B7" w:rsidP="009924B7"/>
        </w:tc>
        <w:tc>
          <w:tcPr>
            <w:tcW w:w="4500" w:type="dxa"/>
            <w:tcBorders>
              <w:top w:val="nil"/>
              <w:left w:val="nil"/>
              <w:bottom w:val="nil"/>
              <w:right w:val="nil"/>
            </w:tcBorders>
          </w:tcPr>
          <w:p w14:paraId="46E316E3" w14:textId="77777777" w:rsidR="009924B7" w:rsidRDefault="009924B7" w:rsidP="009924B7"/>
        </w:tc>
        <w:bookmarkEnd w:id="1219"/>
      </w:tr>
      <w:bookmarkStart w:id="1220" w:name="BKM_8C014384_B05F_410e_8017_68D3B5064532"/>
      <w:tr w:rsidR="009924B7" w14:paraId="1488379F" w14:textId="77777777" w:rsidTr="009924B7">
        <w:tc>
          <w:tcPr>
            <w:tcW w:w="1710" w:type="dxa"/>
            <w:tcBorders>
              <w:top w:val="nil"/>
              <w:left w:val="nil"/>
              <w:bottom w:val="nil"/>
              <w:right w:val="nil"/>
            </w:tcBorders>
          </w:tcPr>
          <w:p w14:paraId="2B43FB0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A00EA0B" w14:textId="77777777" w:rsidR="009924B7" w:rsidRDefault="009924B7" w:rsidP="009924B7">
            <w:r>
              <w:fldChar w:fldCharType="begin" w:fldLock="1"/>
            </w:r>
            <w:r>
              <w:instrText>MERGEFIELD Att.Name</w:instrText>
            </w:r>
            <w:r>
              <w:fldChar w:fldCharType="separate"/>
            </w:r>
            <w:r>
              <w:t>hoogtemerk</w:t>
            </w:r>
            <w:r>
              <w:fldChar w:fldCharType="end"/>
            </w:r>
          </w:p>
        </w:tc>
        <w:tc>
          <w:tcPr>
            <w:tcW w:w="4500" w:type="dxa"/>
            <w:tcBorders>
              <w:top w:val="nil"/>
              <w:left w:val="nil"/>
              <w:bottom w:val="nil"/>
              <w:right w:val="nil"/>
            </w:tcBorders>
          </w:tcPr>
          <w:p w14:paraId="401F86EE" w14:textId="77777777" w:rsidR="009924B7" w:rsidRDefault="009924B7" w:rsidP="009924B7">
            <w:r>
              <w:fldChar w:fldCharType="begin" w:fldLock="1"/>
            </w:r>
            <w:r>
              <w:instrText>MERGEFIELD Att.Notes</w:instrText>
            </w:r>
            <w:r>
              <w:fldChar w:fldCharType="separate"/>
            </w:r>
            <w:r>
              <w:t>Relatief permanent merk, natuurlijk of kunstmatig, met daarin een punt met een bekende hoogte ten opzichte van een bepaald referentievlak.</w:t>
            </w:r>
            <w:r>
              <w:fldChar w:fldCharType="end"/>
            </w:r>
          </w:p>
        </w:tc>
      </w:tr>
      <w:tr w:rsidR="009924B7" w14:paraId="2E7E15C3" w14:textId="77777777" w:rsidTr="009924B7">
        <w:tc>
          <w:tcPr>
            <w:tcW w:w="1710" w:type="dxa"/>
            <w:tcBorders>
              <w:top w:val="nil"/>
              <w:left w:val="nil"/>
              <w:bottom w:val="nil"/>
              <w:right w:val="nil"/>
            </w:tcBorders>
          </w:tcPr>
          <w:p w14:paraId="48CA9C76" w14:textId="77777777" w:rsidR="009924B7" w:rsidRDefault="009924B7" w:rsidP="009924B7"/>
        </w:tc>
        <w:tc>
          <w:tcPr>
            <w:tcW w:w="2970" w:type="dxa"/>
            <w:tcBorders>
              <w:top w:val="nil"/>
              <w:left w:val="nil"/>
              <w:bottom w:val="nil"/>
              <w:right w:val="nil"/>
            </w:tcBorders>
          </w:tcPr>
          <w:p w14:paraId="1FE14292" w14:textId="77777777" w:rsidR="009924B7" w:rsidRDefault="009924B7" w:rsidP="009924B7"/>
        </w:tc>
        <w:tc>
          <w:tcPr>
            <w:tcW w:w="4500" w:type="dxa"/>
            <w:tcBorders>
              <w:top w:val="nil"/>
              <w:left w:val="nil"/>
              <w:bottom w:val="nil"/>
              <w:right w:val="nil"/>
            </w:tcBorders>
          </w:tcPr>
          <w:p w14:paraId="1FC39D81" w14:textId="77777777" w:rsidR="009924B7" w:rsidRDefault="009924B7" w:rsidP="009924B7"/>
        </w:tc>
        <w:bookmarkEnd w:id="1220"/>
      </w:tr>
      <w:bookmarkStart w:id="1221" w:name="BKM_1861E17E_FFA0_46ef_A295_63930C38BB24"/>
      <w:tr w:rsidR="009924B7" w14:paraId="53AC1A92" w14:textId="77777777" w:rsidTr="009924B7">
        <w:tc>
          <w:tcPr>
            <w:tcW w:w="1710" w:type="dxa"/>
            <w:tcBorders>
              <w:top w:val="nil"/>
              <w:left w:val="nil"/>
              <w:bottom w:val="nil"/>
              <w:right w:val="nil"/>
            </w:tcBorders>
          </w:tcPr>
          <w:p w14:paraId="3615A0A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6C0CCBB" w14:textId="77777777" w:rsidR="009924B7" w:rsidRDefault="009924B7" w:rsidP="009924B7">
            <w:r>
              <w:fldChar w:fldCharType="begin" w:fldLock="1"/>
            </w:r>
            <w:r>
              <w:instrText>MERGEFIELD Att.Name</w:instrText>
            </w:r>
            <w:r>
              <w:fldChar w:fldCharType="separate"/>
            </w:r>
            <w:r>
              <w:t>molgoot</w:t>
            </w:r>
            <w:r>
              <w:fldChar w:fldCharType="end"/>
            </w:r>
          </w:p>
        </w:tc>
        <w:tc>
          <w:tcPr>
            <w:tcW w:w="4500" w:type="dxa"/>
            <w:tcBorders>
              <w:top w:val="nil"/>
              <w:left w:val="nil"/>
              <w:bottom w:val="nil"/>
              <w:right w:val="nil"/>
            </w:tcBorders>
          </w:tcPr>
          <w:p w14:paraId="5D7B0643" w14:textId="77777777" w:rsidR="009924B7" w:rsidRDefault="009924B7" w:rsidP="009924B7">
            <w:r>
              <w:fldChar w:fldCharType="begin" w:fldLock="1"/>
            </w:r>
            <w:r>
              <w:instrText>MERGEFIELD Att.Notes</w:instrText>
            </w:r>
            <w:r>
              <w:fldChar w:fldCharType="separate"/>
            </w:r>
            <w:r>
              <w:t>Smalle goot (lijngeometrie) in de lengterichting van de verharding, met veelal een cirkelsegment als dwarsprofiel.</w:t>
            </w:r>
            <w:r>
              <w:fldChar w:fldCharType="end"/>
            </w:r>
          </w:p>
        </w:tc>
      </w:tr>
      <w:tr w:rsidR="009924B7" w14:paraId="3E3DE195" w14:textId="77777777" w:rsidTr="009924B7">
        <w:tc>
          <w:tcPr>
            <w:tcW w:w="1710" w:type="dxa"/>
            <w:tcBorders>
              <w:top w:val="nil"/>
              <w:left w:val="nil"/>
              <w:bottom w:val="nil"/>
              <w:right w:val="nil"/>
            </w:tcBorders>
          </w:tcPr>
          <w:p w14:paraId="0C8431E7" w14:textId="77777777" w:rsidR="009924B7" w:rsidRDefault="009924B7" w:rsidP="009924B7"/>
        </w:tc>
        <w:tc>
          <w:tcPr>
            <w:tcW w:w="2970" w:type="dxa"/>
            <w:tcBorders>
              <w:top w:val="nil"/>
              <w:left w:val="nil"/>
              <w:bottom w:val="nil"/>
              <w:right w:val="nil"/>
            </w:tcBorders>
          </w:tcPr>
          <w:p w14:paraId="467B1CBF" w14:textId="77777777" w:rsidR="009924B7" w:rsidRDefault="009924B7" w:rsidP="009924B7"/>
        </w:tc>
        <w:tc>
          <w:tcPr>
            <w:tcW w:w="4500" w:type="dxa"/>
            <w:tcBorders>
              <w:top w:val="nil"/>
              <w:left w:val="nil"/>
              <w:bottom w:val="nil"/>
              <w:right w:val="nil"/>
            </w:tcBorders>
          </w:tcPr>
          <w:p w14:paraId="7C0A9D34" w14:textId="77777777" w:rsidR="009924B7" w:rsidRDefault="009924B7" w:rsidP="009924B7"/>
        </w:tc>
        <w:bookmarkEnd w:id="1221"/>
      </w:tr>
      <w:bookmarkStart w:id="1222" w:name="BKM_0D672B3E_F79C_42ac_9E50_BC555A83F03F"/>
      <w:tr w:rsidR="009924B7" w14:paraId="4C87DCEA" w14:textId="77777777" w:rsidTr="009924B7">
        <w:tc>
          <w:tcPr>
            <w:tcW w:w="1710" w:type="dxa"/>
            <w:tcBorders>
              <w:top w:val="nil"/>
              <w:left w:val="nil"/>
              <w:bottom w:val="nil"/>
              <w:right w:val="nil"/>
            </w:tcBorders>
          </w:tcPr>
          <w:p w14:paraId="6703D72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9631FE9" w14:textId="77777777" w:rsidR="009924B7" w:rsidRDefault="009924B7" w:rsidP="009924B7">
            <w:r>
              <w:fldChar w:fldCharType="begin" w:fldLock="1"/>
            </w:r>
            <w:r>
              <w:instrText>MERGEFIELD Att.Name</w:instrText>
            </w:r>
            <w:r>
              <w:fldChar w:fldCharType="separate"/>
            </w:r>
            <w:r>
              <w:t>lijnafwatering</w:t>
            </w:r>
            <w:r>
              <w:fldChar w:fldCharType="end"/>
            </w:r>
          </w:p>
        </w:tc>
        <w:tc>
          <w:tcPr>
            <w:tcW w:w="4500" w:type="dxa"/>
            <w:tcBorders>
              <w:top w:val="nil"/>
              <w:left w:val="nil"/>
              <w:bottom w:val="nil"/>
              <w:right w:val="nil"/>
            </w:tcBorders>
          </w:tcPr>
          <w:p w14:paraId="0ACBEE76" w14:textId="77777777" w:rsidR="009924B7" w:rsidRDefault="009924B7" w:rsidP="009924B7">
            <w:r>
              <w:fldChar w:fldCharType="begin" w:fldLock="1"/>
            </w:r>
            <w:r>
              <w:instrText>MERGEFIELD Att.Notes</w:instrText>
            </w:r>
            <w:r>
              <w:fldChar w:fldCharType="separate"/>
            </w:r>
            <w:r>
              <w:t>Goot in de lengterichting van de verharding, niet zijnde molgoot. Bijvoorbeeld roostergoot en verholen goot.</w:t>
            </w:r>
            <w:r>
              <w:fldChar w:fldCharType="end"/>
            </w:r>
          </w:p>
        </w:tc>
      </w:tr>
      <w:tr w:rsidR="009924B7" w14:paraId="4E9AA80D" w14:textId="77777777" w:rsidTr="009924B7">
        <w:tc>
          <w:tcPr>
            <w:tcW w:w="1710" w:type="dxa"/>
            <w:tcBorders>
              <w:top w:val="nil"/>
              <w:left w:val="nil"/>
              <w:bottom w:val="nil"/>
              <w:right w:val="nil"/>
            </w:tcBorders>
          </w:tcPr>
          <w:p w14:paraId="1332D1C1" w14:textId="77777777" w:rsidR="009924B7" w:rsidRDefault="009924B7" w:rsidP="009924B7"/>
        </w:tc>
        <w:tc>
          <w:tcPr>
            <w:tcW w:w="2970" w:type="dxa"/>
            <w:tcBorders>
              <w:top w:val="nil"/>
              <w:left w:val="nil"/>
              <w:bottom w:val="nil"/>
              <w:right w:val="nil"/>
            </w:tcBorders>
          </w:tcPr>
          <w:p w14:paraId="1FA59D4D" w14:textId="77777777" w:rsidR="009924B7" w:rsidRDefault="009924B7" w:rsidP="009924B7"/>
        </w:tc>
        <w:tc>
          <w:tcPr>
            <w:tcW w:w="4500" w:type="dxa"/>
            <w:tcBorders>
              <w:top w:val="nil"/>
              <w:left w:val="nil"/>
              <w:bottom w:val="nil"/>
              <w:right w:val="nil"/>
            </w:tcBorders>
          </w:tcPr>
          <w:p w14:paraId="2F9051B0" w14:textId="77777777" w:rsidR="009924B7" w:rsidRDefault="009924B7" w:rsidP="009924B7"/>
        </w:tc>
        <w:bookmarkEnd w:id="1222"/>
      </w:tr>
      <w:bookmarkStart w:id="1223" w:name="BKM_50E6659D_FD26_4d2a_9BC9_8B6C2C66AA9D"/>
      <w:tr w:rsidR="009924B7" w14:paraId="5ABED56F" w14:textId="77777777" w:rsidTr="009924B7">
        <w:tc>
          <w:tcPr>
            <w:tcW w:w="1710" w:type="dxa"/>
            <w:tcBorders>
              <w:top w:val="nil"/>
              <w:left w:val="nil"/>
              <w:bottom w:val="nil"/>
              <w:right w:val="nil"/>
            </w:tcBorders>
          </w:tcPr>
          <w:p w14:paraId="1E2DCFC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E887242" w14:textId="77777777" w:rsidR="009924B7" w:rsidRDefault="009924B7" w:rsidP="009924B7">
            <w:r>
              <w:fldChar w:fldCharType="begin" w:fldLock="1"/>
            </w:r>
            <w:r>
              <w:instrText>MERGEFIELD Att.Name</w:instrText>
            </w:r>
            <w:r>
              <w:fldChar w:fldCharType="separate"/>
            </w:r>
            <w:r>
              <w:t>wegmarkering</w:t>
            </w:r>
            <w:r>
              <w:fldChar w:fldCharType="end"/>
            </w:r>
          </w:p>
        </w:tc>
        <w:tc>
          <w:tcPr>
            <w:tcW w:w="4500" w:type="dxa"/>
            <w:tcBorders>
              <w:top w:val="nil"/>
              <w:left w:val="nil"/>
              <w:bottom w:val="nil"/>
              <w:right w:val="nil"/>
            </w:tcBorders>
          </w:tcPr>
          <w:p w14:paraId="339448EF" w14:textId="77777777" w:rsidR="009924B7" w:rsidRDefault="009924B7" w:rsidP="009924B7">
            <w:r>
              <w:fldChar w:fldCharType="begin" w:fldLock="1"/>
            </w:r>
            <w:r>
              <w:instrText>MERGEFIELD Att.Notes</w:instrText>
            </w:r>
            <w:r>
              <w:fldChar w:fldCharType="separate"/>
            </w:r>
            <w:r>
              <w:t>Op of in het oppervlak van de verharding aangebrachte tekens ter geleiding, waarschuwing, regeling of informatie van het verkeer.</w:t>
            </w:r>
            <w:r>
              <w:fldChar w:fldCharType="end"/>
            </w:r>
          </w:p>
        </w:tc>
      </w:tr>
      <w:tr w:rsidR="009924B7" w14:paraId="0C5FD225" w14:textId="77777777" w:rsidTr="009924B7">
        <w:tc>
          <w:tcPr>
            <w:tcW w:w="1710" w:type="dxa"/>
            <w:tcBorders>
              <w:top w:val="nil"/>
              <w:left w:val="nil"/>
              <w:bottom w:val="nil"/>
              <w:right w:val="nil"/>
            </w:tcBorders>
          </w:tcPr>
          <w:p w14:paraId="660EF0A5" w14:textId="77777777" w:rsidR="009924B7" w:rsidRDefault="009924B7" w:rsidP="009924B7"/>
        </w:tc>
        <w:tc>
          <w:tcPr>
            <w:tcW w:w="2970" w:type="dxa"/>
            <w:tcBorders>
              <w:top w:val="nil"/>
              <w:left w:val="nil"/>
              <w:bottom w:val="nil"/>
              <w:right w:val="nil"/>
            </w:tcBorders>
          </w:tcPr>
          <w:p w14:paraId="6632C44E" w14:textId="77777777" w:rsidR="009924B7" w:rsidRDefault="009924B7" w:rsidP="009924B7"/>
        </w:tc>
        <w:tc>
          <w:tcPr>
            <w:tcW w:w="4500" w:type="dxa"/>
            <w:tcBorders>
              <w:top w:val="nil"/>
              <w:left w:val="nil"/>
              <w:bottom w:val="nil"/>
              <w:right w:val="nil"/>
            </w:tcBorders>
          </w:tcPr>
          <w:p w14:paraId="44A1C06C" w14:textId="77777777" w:rsidR="009924B7" w:rsidRDefault="009924B7" w:rsidP="009924B7"/>
        </w:tc>
        <w:bookmarkEnd w:id="1223"/>
      </w:tr>
      <w:bookmarkStart w:id="1224" w:name="BKM_AE3AECC3_5C4E_470c_B944_A9739B6C746D"/>
      <w:tr w:rsidR="009924B7" w14:paraId="5A53E7DB" w14:textId="77777777" w:rsidTr="009924B7">
        <w:tc>
          <w:tcPr>
            <w:tcW w:w="1710" w:type="dxa"/>
            <w:tcBorders>
              <w:top w:val="nil"/>
              <w:left w:val="nil"/>
              <w:bottom w:val="nil"/>
              <w:right w:val="nil"/>
            </w:tcBorders>
          </w:tcPr>
          <w:p w14:paraId="530D7FE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7F18090" w14:textId="77777777" w:rsidR="009924B7" w:rsidRDefault="009924B7" w:rsidP="009924B7">
            <w:r>
              <w:fldChar w:fldCharType="begin" w:fldLock="1"/>
            </w:r>
            <w:r>
              <w:instrText>MERGEFIELD Att.Name</w:instrText>
            </w:r>
            <w:r>
              <w:fldChar w:fldCharType="separate"/>
            </w:r>
            <w:r>
              <w:t>wildrooster</w:t>
            </w:r>
            <w:r>
              <w:fldChar w:fldCharType="end"/>
            </w:r>
          </w:p>
        </w:tc>
        <w:tc>
          <w:tcPr>
            <w:tcW w:w="4500" w:type="dxa"/>
            <w:tcBorders>
              <w:top w:val="nil"/>
              <w:left w:val="nil"/>
              <w:bottom w:val="nil"/>
              <w:right w:val="nil"/>
            </w:tcBorders>
          </w:tcPr>
          <w:p w14:paraId="16DDE982" w14:textId="77777777" w:rsidR="009924B7" w:rsidRDefault="009924B7" w:rsidP="009924B7">
            <w:r>
              <w:fldChar w:fldCharType="begin" w:fldLock="1"/>
            </w:r>
            <w:r>
              <w:instrText>MERGEFIELD Att.Notes</w:instrText>
            </w:r>
            <w:r>
              <w:fldChar w:fldCharType="separate"/>
            </w:r>
            <w:r>
              <w:t>Horizontaal raamwerk dat dient om wild de doorgang te beletten.</w:t>
            </w:r>
            <w:r>
              <w:fldChar w:fldCharType="end"/>
            </w:r>
          </w:p>
        </w:tc>
      </w:tr>
      <w:tr w:rsidR="009924B7" w14:paraId="4073DEFC" w14:textId="77777777" w:rsidTr="009924B7">
        <w:tc>
          <w:tcPr>
            <w:tcW w:w="1710" w:type="dxa"/>
            <w:tcBorders>
              <w:top w:val="nil"/>
              <w:left w:val="nil"/>
              <w:bottom w:val="nil"/>
              <w:right w:val="nil"/>
            </w:tcBorders>
          </w:tcPr>
          <w:p w14:paraId="5FF2AF46" w14:textId="77777777" w:rsidR="009924B7" w:rsidRDefault="009924B7" w:rsidP="009924B7"/>
        </w:tc>
        <w:tc>
          <w:tcPr>
            <w:tcW w:w="2970" w:type="dxa"/>
            <w:tcBorders>
              <w:top w:val="nil"/>
              <w:left w:val="nil"/>
              <w:bottom w:val="nil"/>
              <w:right w:val="nil"/>
            </w:tcBorders>
          </w:tcPr>
          <w:p w14:paraId="7C3AEDC9" w14:textId="77777777" w:rsidR="009924B7" w:rsidRDefault="009924B7" w:rsidP="009924B7"/>
        </w:tc>
        <w:tc>
          <w:tcPr>
            <w:tcW w:w="4500" w:type="dxa"/>
            <w:tcBorders>
              <w:top w:val="nil"/>
              <w:left w:val="nil"/>
              <w:bottom w:val="nil"/>
              <w:right w:val="nil"/>
            </w:tcBorders>
          </w:tcPr>
          <w:p w14:paraId="7BC144A8" w14:textId="77777777" w:rsidR="009924B7" w:rsidRDefault="009924B7" w:rsidP="009924B7"/>
        </w:tc>
        <w:bookmarkEnd w:id="1224"/>
      </w:tr>
      <w:bookmarkStart w:id="1225" w:name="BKM_B3A00A02_6EFE_48ac_AD73_98745A0DB33B"/>
      <w:tr w:rsidR="009924B7" w14:paraId="008167D2" w14:textId="77777777" w:rsidTr="009924B7">
        <w:tc>
          <w:tcPr>
            <w:tcW w:w="1710" w:type="dxa"/>
            <w:tcBorders>
              <w:top w:val="nil"/>
              <w:left w:val="nil"/>
              <w:bottom w:val="nil"/>
              <w:right w:val="nil"/>
            </w:tcBorders>
          </w:tcPr>
          <w:p w14:paraId="383E506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9A02822" w14:textId="77777777" w:rsidR="009924B7" w:rsidRDefault="009924B7" w:rsidP="009924B7">
            <w:r>
              <w:fldChar w:fldCharType="begin" w:fldLock="1"/>
            </w:r>
            <w:r>
              <w:instrText>MERGEFIELD Att.Name</w:instrText>
            </w:r>
            <w:r>
              <w:fldChar w:fldCharType="separate"/>
            </w:r>
            <w:r>
              <w:t>geleideconstructie</w:t>
            </w:r>
            <w:r>
              <w:fldChar w:fldCharType="end"/>
            </w:r>
          </w:p>
        </w:tc>
        <w:tc>
          <w:tcPr>
            <w:tcW w:w="4500" w:type="dxa"/>
            <w:tcBorders>
              <w:top w:val="nil"/>
              <w:left w:val="nil"/>
              <w:bottom w:val="nil"/>
              <w:right w:val="nil"/>
            </w:tcBorders>
          </w:tcPr>
          <w:p w14:paraId="20308595" w14:textId="77777777" w:rsidR="009924B7" w:rsidRDefault="009924B7" w:rsidP="009924B7">
            <w:r>
              <w:fldChar w:fldCharType="begin" w:fldLock="1"/>
            </w:r>
            <w:r>
              <w:instrText>MERGEFIELD Att.Notes</w:instrText>
            </w:r>
            <w:r>
              <w:fldChar w:fldCharType="separate"/>
            </w:r>
            <w:r>
              <w:t>Bermbeveiligingsconstructie bedoeld voor fysieke geleiding van voertuigen die uit de koers zijn geraakt.</w:t>
            </w:r>
            <w:r>
              <w:fldChar w:fldCharType="end"/>
            </w:r>
          </w:p>
        </w:tc>
      </w:tr>
      <w:tr w:rsidR="009924B7" w14:paraId="40B9763B" w14:textId="77777777" w:rsidTr="009924B7">
        <w:tc>
          <w:tcPr>
            <w:tcW w:w="1710" w:type="dxa"/>
            <w:tcBorders>
              <w:top w:val="nil"/>
              <w:left w:val="nil"/>
              <w:bottom w:val="nil"/>
              <w:right w:val="nil"/>
            </w:tcBorders>
          </w:tcPr>
          <w:p w14:paraId="7F7889B9" w14:textId="77777777" w:rsidR="009924B7" w:rsidRDefault="009924B7" w:rsidP="009924B7"/>
        </w:tc>
        <w:tc>
          <w:tcPr>
            <w:tcW w:w="2970" w:type="dxa"/>
            <w:tcBorders>
              <w:top w:val="nil"/>
              <w:left w:val="nil"/>
              <w:bottom w:val="nil"/>
              <w:right w:val="nil"/>
            </w:tcBorders>
          </w:tcPr>
          <w:p w14:paraId="4E488561" w14:textId="77777777" w:rsidR="009924B7" w:rsidRDefault="009924B7" w:rsidP="009924B7"/>
        </w:tc>
        <w:tc>
          <w:tcPr>
            <w:tcW w:w="4500" w:type="dxa"/>
            <w:tcBorders>
              <w:top w:val="nil"/>
              <w:left w:val="nil"/>
              <w:bottom w:val="nil"/>
              <w:right w:val="nil"/>
            </w:tcBorders>
          </w:tcPr>
          <w:p w14:paraId="4F31B354" w14:textId="77777777" w:rsidR="009924B7" w:rsidRDefault="009924B7" w:rsidP="009924B7"/>
        </w:tc>
        <w:bookmarkEnd w:id="1225"/>
      </w:tr>
      <w:bookmarkStart w:id="1226" w:name="BKM_7D6EEF1E_E5B0_4253_9E61_A40CA3538382"/>
      <w:tr w:rsidR="009924B7" w14:paraId="5437BE88" w14:textId="77777777" w:rsidTr="009924B7">
        <w:tc>
          <w:tcPr>
            <w:tcW w:w="1710" w:type="dxa"/>
            <w:tcBorders>
              <w:top w:val="nil"/>
              <w:left w:val="nil"/>
              <w:bottom w:val="nil"/>
              <w:right w:val="nil"/>
            </w:tcBorders>
          </w:tcPr>
          <w:p w14:paraId="25F991A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2563DF6" w14:textId="77777777" w:rsidR="009924B7" w:rsidRDefault="009924B7" w:rsidP="009924B7">
            <w:r>
              <w:fldChar w:fldCharType="begin" w:fldLock="1"/>
            </w:r>
            <w:r>
              <w:instrText>MERGEFIELD Att.Name</w:instrText>
            </w:r>
            <w:r>
              <w:fldChar w:fldCharType="separate"/>
            </w:r>
            <w:r>
              <w:t>balustrade</w:t>
            </w:r>
            <w:r>
              <w:fldChar w:fldCharType="end"/>
            </w:r>
          </w:p>
        </w:tc>
        <w:tc>
          <w:tcPr>
            <w:tcW w:w="4500" w:type="dxa"/>
            <w:tcBorders>
              <w:top w:val="nil"/>
              <w:left w:val="nil"/>
              <w:bottom w:val="nil"/>
              <w:right w:val="nil"/>
            </w:tcBorders>
          </w:tcPr>
          <w:p w14:paraId="7193F555" w14:textId="77777777" w:rsidR="009924B7" w:rsidRDefault="009924B7" w:rsidP="009924B7">
            <w:r>
              <w:fldChar w:fldCharType="begin" w:fldLock="1"/>
            </w:r>
            <w:r>
              <w:instrText>MERGEFIELD Att.Notes</w:instrText>
            </w:r>
            <w:r>
              <w:fldChar w:fldCharType="separate"/>
            </w:r>
            <w:r>
              <w:t>Een balustrade is een hekwerk of afzetting aan de rand van een overbrugging. Een balustrade beveiligt tegen het vallen.</w:t>
            </w:r>
            <w:r>
              <w:fldChar w:fldCharType="end"/>
            </w:r>
          </w:p>
        </w:tc>
      </w:tr>
      <w:tr w:rsidR="009924B7" w14:paraId="3F824D56" w14:textId="77777777" w:rsidTr="009924B7">
        <w:tc>
          <w:tcPr>
            <w:tcW w:w="1710" w:type="dxa"/>
            <w:tcBorders>
              <w:top w:val="nil"/>
              <w:left w:val="nil"/>
              <w:bottom w:val="nil"/>
              <w:right w:val="nil"/>
            </w:tcBorders>
          </w:tcPr>
          <w:p w14:paraId="79953C99" w14:textId="77777777" w:rsidR="009924B7" w:rsidRDefault="009924B7" w:rsidP="009924B7"/>
        </w:tc>
        <w:tc>
          <w:tcPr>
            <w:tcW w:w="2970" w:type="dxa"/>
            <w:tcBorders>
              <w:top w:val="nil"/>
              <w:left w:val="nil"/>
              <w:bottom w:val="nil"/>
              <w:right w:val="nil"/>
            </w:tcBorders>
          </w:tcPr>
          <w:p w14:paraId="6D42A793" w14:textId="77777777" w:rsidR="009924B7" w:rsidRDefault="009924B7" w:rsidP="009924B7"/>
        </w:tc>
        <w:tc>
          <w:tcPr>
            <w:tcW w:w="4500" w:type="dxa"/>
            <w:tcBorders>
              <w:top w:val="nil"/>
              <w:left w:val="nil"/>
              <w:bottom w:val="nil"/>
              <w:right w:val="nil"/>
            </w:tcBorders>
          </w:tcPr>
          <w:p w14:paraId="3123A51E" w14:textId="77777777" w:rsidR="009924B7" w:rsidRDefault="009924B7" w:rsidP="009924B7"/>
        </w:tc>
        <w:bookmarkEnd w:id="1226"/>
      </w:tr>
      <w:bookmarkStart w:id="1227" w:name="BKM_3363B8CD_32A2_4232_B246_E0EDAE220D72"/>
      <w:tr w:rsidR="009924B7" w14:paraId="71A5EEB5" w14:textId="77777777" w:rsidTr="009924B7">
        <w:tc>
          <w:tcPr>
            <w:tcW w:w="1710" w:type="dxa"/>
            <w:tcBorders>
              <w:top w:val="nil"/>
              <w:left w:val="nil"/>
              <w:bottom w:val="nil"/>
              <w:right w:val="nil"/>
            </w:tcBorders>
          </w:tcPr>
          <w:p w14:paraId="04DDA32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5C7D605" w14:textId="77777777" w:rsidR="009924B7" w:rsidRDefault="009924B7" w:rsidP="009924B7">
            <w:r>
              <w:fldChar w:fldCharType="begin" w:fldLock="1"/>
            </w:r>
            <w:r>
              <w:instrText>MERGEFIELD Att.Name</w:instrText>
            </w:r>
            <w:r>
              <w:fldChar w:fldCharType="separate"/>
            </w:r>
            <w:r>
              <w:t xml:space="preserve">boomspiegel </w:t>
            </w:r>
            <w:r>
              <w:fldChar w:fldCharType="end"/>
            </w:r>
          </w:p>
        </w:tc>
        <w:tc>
          <w:tcPr>
            <w:tcW w:w="4500" w:type="dxa"/>
            <w:tcBorders>
              <w:top w:val="nil"/>
              <w:left w:val="nil"/>
              <w:bottom w:val="nil"/>
              <w:right w:val="nil"/>
            </w:tcBorders>
          </w:tcPr>
          <w:p w14:paraId="1E6A5E07" w14:textId="77777777" w:rsidR="009924B7" w:rsidRDefault="009924B7" w:rsidP="009924B7">
            <w:r>
              <w:fldChar w:fldCharType="begin" w:fldLock="1"/>
            </w:r>
            <w:r>
              <w:instrText>MERGEFIELD Att.Notes</w:instrText>
            </w:r>
            <w:r>
              <w:fldChar w:fldCharType="separate"/>
            </w:r>
            <w:r>
              <w:t>Het stuk grond rondom de stam van een boom dat van boven toegankelijk is voor lucht en water.</w:t>
            </w:r>
            <w:r>
              <w:fldChar w:fldCharType="end"/>
            </w:r>
          </w:p>
        </w:tc>
      </w:tr>
      <w:tr w:rsidR="009924B7" w14:paraId="6452B295" w14:textId="77777777" w:rsidTr="009924B7">
        <w:tc>
          <w:tcPr>
            <w:tcW w:w="1710" w:type="dxa"/>
            <w:tcBorders>
              <w:top w:val="nil"/>
              <w:left w:val="nil"/>
              <w:bottom w:val="nil"/>
              <w:right w:val="nil"/>
            </w:tcBorders>
          </w:tcPr>
          <w:p w14:paraId="05C3907E" w14:textId="77777777" w:rsidR="009924B7" w:rsidRDefault="009924B7" w:rsidP="009924B7"/>
        </w:tc>
        <w:tc>
          <w:tcPr>
            <w:tcW w:w="2970" w:type="dxa"/>
            <w:tcBorders>
              <w:top w:val="nil"/>
              <w:left w:val="nil"/>
              <w:bottom w:val="nil"/>
              <w:right w:val="nil"/>
            </w:tcBorders>
          </w:tcPr>
          <w:p w14:paraId="3A8AD31E" w14:textId="77777777" w:rsidR="009924B7" w:rsidRDefault="009924B7" w:rsidP="009924B7"/>
        </w:tc>
        <w:tc>
          <w:tcPr>
            <w:tcW w:w="4500" w:type="dxa"/>
            <w:tcBorders>
              <w:top w:val="nil"/>
              <w:left w:val="nil"/>
              <w:bottom w:val="nil"/>
              <w:right w:val="nil"/>
            </w:tcBorders>
          </w:tcPr>
          <w:p w14:paraId="7AD1F937" w14:textId="77777777" w:rsidR="009924B7" w:rsidRDefault="009924B7" w:rsidP="009924B7"/>
        </w:tc>
        <w:bookmarkEnd w:id="1227"/>
      </w:tr>
      <w:bookmarkStart w:id="1228" w:name="BKM_235F1FB9_5EEB_45b5_9687_3F16BFD98465"/>
      <w:tr w:rsidR="009924B7" w14:paraId="75E31BA1" w14:textId="77777777" w:rsidTr="009924B7">
        <w:tc>
          <w:tcPr>
            <w:tcW w:w="1710" w:type="dxa"/>
            <w:tcBorders>
              <w:top w:val="nil"/>
              <w:left w:val="nil"/>
              <w:bottom w:val="nil"/>
              <w:right w:val="nil"/>
            </w:tcBorders>
          </w:tcPr>
          <w:p w14:paraId="5399E4D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1ED8085" w14:textId="77777777" w:rsidR="009924B7" w:rsidRDefault="009924B7" w:rsidP="009924B7">
            <w:r>
              <w:fldChar w:fldCharType="begin" w:fldLock="1"/>
            </w:r>
            <w:r>
              <w:instrText>MERGEFIELD Att.Name</w:instrText>
            </w:r>
            <w:r>
              <w:fldChar w:fldCharType="separate"/>
            </w:r>
            <w:r>
              <w:t>verblindingswering</w:t>
            </w:r>
            <w:r>
              <w:fldChar w:fldCharType="end"/>
            </w:r>
          </w:p>
        </w:tc>
        <w:tc>
          <w:tcPr>
            <w:tcW w:w="4500" w:type="dxa"/>
            <w:tcBorders>
              <w:top w:val="nil"/>
              <w:left w:val="nil"/>
              <w:bottom w:val="nil"/>
              <w:right w:val="nil"/>
            </w:tcBorders>
          </w:tcPr>
          <w:p w14:paraId="1F685BCA" w14:textId="77777777" w:rsidR="009924B7" w:rsidRPr="009924B7" w:rsidRDefault="009924B7" w:rsidP="009924B7">
            <w:r>
              <w:fldChar w:fldCharType="begin" w:fldLock="1"/>
            </w:r>
            <w:r>
              <w:instrText>MERGEFIELD Att.Notes</w:instrText>
            </w:r>
            <w:r>
              <w:fldChar w:fldCharType="end"/>
            </w:r>
            <w:r w:rsidRPr="009924B7">
              <w:t xml:space="preserve">Constructie bedoeld om verblinding van weggebruikers door tegenlicht te </w:t>
            </w:r>
          </w:p>
          <w:p w14:paraId="01961653" w14:textId="77777777" w:rsidR="009924B7" w:rsidRDefault="009924B7" w:rsidP="009924B7">
            <w:r>
              <w:rPr>
                <w:lang w:val="en-US"/>
              </w:rPr>
              <w:t>voorkomen.</w:t>
            </w:r>
          </w:p>
        </w:tc>
      </w:tr>
      <w:tr w:rsidR="009924B7" w14:paraId="2202EFC9" w14:textId="77777777" w:rsidTr="009924B7">
        <w:tc>
          <w:tcPr>
            <w:tcW w:w="1710" w:type="dxa"/>
            <w:tcBorders>
              <w:top w:val="nil"/>
              <w:left w:val="nil"/>
              <w:bottom w:val="nil"/>
              <w:right w:val="nil"/>
            </w:tcBorders>
          </w:tcPr>
          <w:p w14:paraId="24A7F982" w14:textId="77777777" w:rsidR="009924B7" w:rsidRDefault="009924B7" w:rsidP="009924B7"/>
        </w:tc>
        <w:tc>
          <w:tcPr>
            <w:tcW w:w="2970" w:type="dxa"/>
            <w:tcBorders>
              <w:top w:val="nil"/>
              <w:left w:val="nil"/>
              <w:bottom w:val="nil"/>
              <w:right w:val="nil"/>
            </w:tcBorders>
          </w:tcPr>
          <w:p w14:paraId="5B1BC592" w14:textId="77777777" w:rsidR="009924B7" w:rsidRDefault="009924B7" w:rsidP="009924B7"/>
        </w:tc>
        <w:tc>
          <w:tcPr>
            <w:tcW w:w="4500" w:type="dxa"/>
            <w:tcBorders>
              <w:top w:val="nil"/>
              <w:left w:val="nil"/>
              <w:bottom w:val="nil"/>
              <w:right w:val="nil"/>
            </w:tcBorders>
          </w:tcPr>
          <w:p w14:paraId="5377479B" w14:textId="77777777" w:rsidR="009924B7" w:rsidRDefault="009924B7" w:rsidP="009924B7"/>
        </w:tc>
        <w:bookmarkEnd w:id="1228"/>
      </w:tr>
      <w:bookmarkStart w:id="1229" w:name="BKM_1C757400_2A64_42ae_8A21_AC439FBA59CF"/>
      <w:tr w:rsidR="009924B7" w14:paraId="53AF8AA3" w14:textId="77777777" w:rsidTr="009924B7">
        <w:tc>
          <w:tcPr>
            <w:tcW w:w="1710" w:type="dxa"/>
            <w:tcBorders>
              <w:top w:val="nil"/>
              <w:left w:val="nil"/>
              <w:bottom w:val="nil"/>
              <w:right w:val="nil"/>
            </w:tcBorders>
          </w:tcPr>
          <w:p w14:paraId="65B5A9C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53EA371" w14:textId="77777777" w:rsidR="009924B7" w:rsidRDefault="009924B7" w:rsidP="009924B7">
            <w:r>
              <w:fldChar w:fldCharType="begin" w:fldLock="1"/>
            </w:r>
            <w:r>
              <w:instrText>MERGEFIELD Att.Name</w:instrText>
            </w:r>
            <w:r>
              <w:fldChar w:fldCharType="separate"/>
            </w:r>
            <w:r>
              <w:t>waterleidingput</w:t>
            </w:r>
            <w:r>
              <w:fldChar w:fldCharType="end"/>
            </w:r>
          </w:p>
        </w:tc>
        <w:tc>
          <w:tcPr>
            <w:tcW w:w="4500" w:type="dxa"/>
            <w:tcBorders>
              <w:top w:val="nil"/>
              <w:left w:val="nil"/>
              <w:bottom w:val="nil"/>
              <w:right w:val="nil"/>
            </w:tcBorders>
          </w:tcPr>
          <w:p w14:paraId="4F10D45B" w14:textId="77777777" w:rsidR="009924B7" w:rsidRDefault="009924B7" w:rsidP="009924B7">
            <w:r>
              <w:fldChar w:fldCharType="begin" w:fldLock="1"/>
            </w:r>
            <w:r>
              <w:instrText>MERGEFIELD Att.Notes</w:instrText>
            </w:r>
            <w:r>
              <w:fldChar w:fldCharType="separate"/>
            </w:r>
            <w:r>
              <w:t>Put met afsluitkraan ten behoeve van het ondergrondse leidingenstelsel voor watertransport.</w:t>
            </w:r>
            <w:r>
              <w:fldChar w:fldCharType="end"/>
            </w:r>
          </w:p>
        </w:tc>
      </w:tr>
      <w:tr w:rsidR="009924B7" w14:paraId="0CE67272" w14:textId="77777777" w:rsidTr="009924B7">
        <w:tc>
          <w:tcPr>
            <w:tcW w:w="1710" w:type="dxa"/>
            <w:tcBorders>
              <w:top w:val="nil"/>
              <w:left w:val="nil"/>
              <w:bottom w:val="nil"/>
              <w:right w:val="nil"/>
            </w:tcBorders>
          </w:tcPr>
          <w:p w14:paraId="1066786B" w14:textId="77777777" w:rsidR="009924B7" w:rsidRDefault="009924B7" w:rsidP="009924B7"/>
        </w:tc>
        <w:tc>
          <w:tcPr>
            <w:tcW w:w="2970" w:type="dxa"/>
            <w:tcBorders>
              <w:top w:val="nil"/>
              <w:left w:val="nil"/>
              <w:bottom w:val="nil"/>
              <w:right w:val="nil"/>
            </w:tcBorders>
          </w:tcPr>
          <w:p w14:paraId="4626553F" w14:textId="77777777" w:rsidR="009924B7" w:rsidRDefault="009924B7" w:rsidP="009924B7"/>
        </w:tc>
        <w:tc>
          <w:tcPr>
            <w:tcW w:w="4500" w:type="dxa"/>
            <w:tcBorders>
              <w:top w:val="nil"/>
              <w:left w:val="nil"/>
              <w:bottom w:val="nil"/>
              <w:right w:val="nil"/>
            </w:tcBorders>
          </w:tcPr>
          <w:p w14:paraId="47A12A74" w14:textId="77777777" w:rsidR="009924B7" w:rsidRDefault="009924B7" w:rsidP="009924B7"/>
        </w:tc>
        <w:bookmarkEnd w:id="1229"/>
      </w:tr>
      <w:bookmarkEnd w:id="1132"/>
    </w:tbl>
    <w:p w14:paraId="7FC12BC5" w14:textId="7D4CED28" w:rsidR="009924B7" w:rsidRDefault="009924B7" w:rsidP="009924B7">
      <w:pPr>
        <w:rPr>
          <w:u w:color="000000"/>
        </w:rPr>
      </w:pPr>
    </w:p>
    <w:p w14:paraId="0B330FA5" w14:textId="77777777" w:rsidR="009924B7" w:rsidRDefault="009924B7">
      <w:pPr>
        <w:contextualSpacing w:val="0"/>
        <w:rPr>
          <w:u w:color="000000"/>
        </w:rPr>
      </w:pPr>
      <w:r>
        <w:rPr>
          <w:u w:color="000000"/>
        </w:rPr>
        <w:br w:type="page"/>
      </w:r>
    </w:p>
    <w:bookmarkStart w:id="1230" w:name="BKM_71F13BFD_E7BF_4b46_9E3F_BCC309372885"/>
    <w:p w14:paraId="30B912CA" w14:textId="7777777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ondersteunend water</w:t>
      </w:r>
      <w:r>
        <w:fldChar w:fldCharType="end"/>
      </w:r>
    </w:p>
    <w:p w14:paraId="47128A5A"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4E8FE2D" w14:textId="77777777" w:rsidTr="009924B7">
        <w:trPr>
          <w:trHeight w:val="230"/>
        </w:trPr>
        <w:tc>
          <w:tcPr>
            <w:tcW w:w="1710" w:type="dxa"/>
            <w:tcBorders>
              <w:top w:val="nil"/>
              <w:left w:val="nil"/>
              <w:bottom w:val="nil"/>
              <w:right w:val="nil"/>
            </w:tcBorders>
          </w:tcPr>
          <w:p w14:paraId="2D5276AA" w14:textId="77777777" w:rsidR="009924B7" w:rsidRDefault="009924B7" w:rsidP="009924B7">
            <w:r>
              <w:rPr>
                <w:b/>
                <w:bCs/>
              </w:rPr>
              <w:t>Definitie</w:t>
            </w:r>
          </w:p>
        </w:tc>
        <w:tc>
          <w:tcPr>
            <w:tcW w:w="7650" w:type="dxa"/>
            <w:tcBorders>
              <w:top w:val="nil"/>
              <w:left w:val="nil"/>
              <w:bottom w:val="nil"/>
              <w:right w:val="nil"/>
            </w:tcBorders>
          </w:tcPr>
          <w:p w14:paraId="4F9F14AD" w14:textId="77777777" w:rsidR="009924B7" w:rsidRDefault="009924B7" w:rsidP="009924B7">
            <w:r>
              <w:fldChar w:fldCharType="begin" w:fldLock="1"/>
            </w:r>
            <w:r>
              <w:instrText>MERGEFIELD Element.Notes</w:instrText>
            </w:r>
            <w:r>
              <w:fldChar w:fldCharType="end"/>
            </w:r>
            <w:r w:rsidRPr="009924B7">
              <w:t>Typeringen van het  ondersteunend water</w:t>
            </w:r>
          </w:p>
        </w:tc>
      </w:tr>
    </w:tbl>
    <w:p w14:paraId="196BC936"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65DE7491" w14:textId="77777777" w:rsidTr="009924B7">
        <w:trPr>
          <w:trHeight w:val="230"/>
        </w:trPr>
        <w:tc>
          <w:tcPr>
            <w:tcW w:w="1710" w:type="dxa"/>
            <w:tcBorders>
              <w:top w:val="nil"/>
              <w:left w:val="nil"/>
              <w:bottom w:val="nil"/>
              <w:right w:val="nil"/>
            </w:tcBorders>
          </w:tcPr>
          <w:p w14:paraId="5712CD52" w14:textId="77777777" w:rsidR="009924B7" w:rsidRDefault="009924B7" w:rsidP="009924B7">
            <w:pPr>
              <w:rPr>
                <w:i/>
                <w:iCs/>
              </w:rPr>
            </w:pPr>
            <w:bookmarkStart w:id="1231" w:name="BKM_01B3ACB0_9E30_4dd6_9208_654910DCC1EE"/>
            <w:r>
              <w:rPr>
                <w:i/>
                <w:iCs/>
              </w:rPr>
              <w:t>Code</w:t>
            </w:r>
          </w:p>
        </w:tc>
        <w:tc>
          <w:tcPr>
            <w:tcW w:w="2970" w:type="dxa"/>
            <w:tcBorders>
              <w:top w:val="nil"/>
              <w:left w:val="nil"/>
              <w:bottom w:val="nil"/>
              <w:right w:val="nil"/>
            </w:tcBorders>
          </w:tcPr>
          <w:p w14:paraId="075B9F2E" w14:textId="77777777" w:rsidR="009924B7" w:rsidRDefault="009924B7" w:rsidP="009924B7">
            <w:pPr>
              <w:rPr>
                <w:i/>
                <w:iCs/>
              </w:rPr>
            </w:pPr>
            <w:r>
              <w:rPr>
                <w:i/>
                <w:iCs/>
              </w:rPr>
              <w:t>Naam</w:t>
            </w:r>
          </w:p>
        </w:tc>
        <w:tc>
          <w:tcPr>
            <w:tcW w:w="4500" w:type="dxa"/>
            <w:tcBorders>
              <w:top w:val="nil"/>
              <w:left w:val="nil"/>
              <w:bottom w:val="nil"/>
              <w:right w:val="nil"/>
            </w:tcBorders>
          </w:tcPr>
          <w:p w14:paraId="60F659C3" w14:textId="77777777" w:rsidR="009924B7" w:rsidRDefault="009924B7" w:rsidP="009924B7">
            <w:pPr>
              <w:rPr>
                <w:i/>
                <w:iCs/>
              </w:rPr>
            </w:pPr>
            <w:r>
              <w:rPr>
                <w:i/>
                <w:iCs/>
              </w:rPr>
              <w:t>Definitie</w:t>
            </w:r>
          </w:p>
        </w:tc>
      </w:tr>
      <w:tr w:rsidR="009924B7" w14:paraId="576EA938" w14:textId="77777777" w:rsidTr="009924B7">
        <w:tc>
          <w:tcPr>
            <w:tcW w:w="1710" w:type="dxa"/>
            <w:tcBorders>
              <w:top w:val="nil"/>
              <w:left w:val="nil"/>
              <w:bottom w:val="nil"/>
              <w:right w:val="nil"/>
            </w:tcBorders>
          </w:tcPr>
          <w:p w14:paraId="222AB9A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C208FAF" w14:textId="77777777" w:rsidR="009924B7" w:rsidRDefault="009924B7" w:rsidP="009924B7">
            <w:r>
              <w:fldChar w:fldCharType="begin" w:fldLock="1"/>
            </w:r>
            <w:r>
              <w:instrText>MERGEFIELD Att.Name</w:instrText>
            </w:r>
            <w:r>
              <w:fldChar w:fldCharType="separate"/>
            </w:r>
            <w:r>
              <w:t>oever, slootkant</w:t>
            </w:r>
            <w:r>
              <w:fldChar w:fldCharType="end"/>
            </w:r>
          </w:p>
        </w:tc>
        <w:tc>
          <w:tcPr>
            <w:tcW w:w="4500" w:type="dxa"/>
            <w:tcBorders>
              <w:top w:val="nil"/>
              <w:left w:val="nil"/>
              <w:bottom w:val="nil"/>
              <w:right w:val="nil"/>
            </w:tcBorders>
          </w:tcPr>
          <w:p w14:paraId="683514DF" w14:textId="77777777" w:rsidR="009924B7" w:rsidRDefault="009924B7" w:rsidP="009924B7">
            <w:r>
              <w:fldChar w:fldCharType="begin" w:fldLock="1"/>
            </w:r>
            <w:r>
              <w:instrText>MERGEFIELD Att.Notes</w:instrText>
            </w:r>
            <w:r>
              <w:fldChar w:fldCharType="separate"/>
            </w:r>
            <w:r>
              <w:t xml:space="preserve">De strook land die in direct contact staat met water, inclusief het gebied tussen de hoogwaterlijn en laagwaterlijn. </w:t>
            </w:r>
            <w:r>
              <w:fldChar w:fldCharType="end"/>
            </w:r>
          </w:p>
        </w:tc>
      </w:tr>
      <w:tr w:rsidR="009924B7" w14:paraId="224D2E15" w14:textId="77777777" w:rsidTr="009924B7">
        <w:tc>
          <w:tcPr>
            <w:tcW w:w="1710" w:type="dxa"/>
            <w:tcBorders>
              <w:top w:val="nil"/>
              <w:left w:val="nil"/>
              <w:bottom w:val="nil"/>
              <w:right w:val="nil"/>
            </w:tcBorders>
          </w:tcPr>
          <w:p w14:paraId="4B5EACFF" w14:textId="77777777" w:rsidR="009924B7" w:rsidRDefault="009924B7" w:rsidP="009924B7"/>
        </w:tc>
        <w:tc>
          <w:tcPr>
            <w:tcW w:w="2970" w:type="dxa"/>
            <w:tcBorders>
              <w:top w:val="nil"/>
              <w:left w:val="nil"/>
              <w:bottom w:val="nil"/>
              <w:right w:val="nil"/>
            </w:tcBorders>
          </w:tcPr>
          <w:p w14:paraId="0A1FA2CF" w14:textId="77777777" w:rsidR="009924B7" w:rsidRDefault="009924B7" w:rsidP="009924B7"/>
        </w:tc>
        <w:tc>
          <w:tcPr>
            <w:tcW w:w="4500" w:type="dxa"/>
            <w:tcBorders>
              <w:top w:val="nil"/>
              <w:left w:val="nil"/>
              <w:bottom w:val="nil"/>
              <w:right w:val="nil"/>
            </w:tcBorders>
          </w:tcPr>
          <w:p w14:paraId="7AB58F73" w14:textId="77777777" w:rsidR="009924B7" w:rsidRDefault="009924B7" w:rsidP="009924B7"/>
        </w:tc>
        <w:bookmarkEnd w:id="1231"/>
      </w:tr>
      <w:bookmarkStart w:id="1232" w:name="BKM_AC432CE3_57A4_44ea_9EF6_987CF66D3A1C"/>
      <w:tr w:rsidR="009924B7" w14:paraId="18C07BDF" w14:textId="77777777" w:rsidTr="009924B7">
        <w:tc>
          <w:tcPr>
            <w:tcW w:w="1710" w:type="dxa"/>
            <w:tcBorders>
              <w:top w:val="nil"/>
              <w:left w:val="nil"/>
              <w:bottom w:val="nil"/>
              <w:right w:val="nil"/>
            </w:tcBorders>
          </w:tcPr>
          <w:p w14:paraId="05EDA67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918A822" w14:textId="77777777" w:rsidR="009924B7" w:rsidRDefault="009924B7" w:rsidP="009924B7">
            <w:r>
              <w:fldChar w:fldCharType="begin" w:fldLock="1"/>
            </w:r>
            <w:r>
              <w:instrText>MERGEFIELD Att.Name</w:instrText>
            </w:r>
            <w:r>
              <w:fldChar w:fldCharType="separate"/>
            </w:r>
            <w:r>
              <w:t>sllik</w:t>
            </w:r>
            <w:r>
              <w:fldChar w:fldCharType="end"/>
            </w:r>
          </w:p>
        </w:tc>
        <w:tc>
          <w:tcPr>
            <w:tcW w:w="4500" w:type="dxa"/>
            <w:tcBorders>
              <w:top w:val="nil"/>
              <w:left w:val="nil"/>
              <w:bottom w:val="nil"/>
              <w:right w:val="nil"/>
            </w:tcBorders>
          </w:tcPr>
          <w:p w14:paraId="11F6E5F7" w14:textId="77777777" w:rsidR="009924B7" w:rsidRPr="009924B7" w:rsidRDefault="009924B7" w:rsidP="009924B7">
            <w:r>
              <w:fldChar w:fldCharType="begin" w:fldLock="1"/>
            </w:r>
            <w:r>
              <w:instrText>MERGEFIELD Att.Notes</w:instrText>
            </w:r>
            <w:r>
              <w:fldChar w:fldCharType="end"/>
            </w:r>
            <w:r w:rsidRPr="009924B7">
              <w:t xml:space="preserve">Buitendijks aangeslibde, onbegroeide grond die bij vrijwel elk hoogwater </w:t>
            </w:r>
          </w:p>
          <w:p w14:paraId="47E0DE64" w14:textId="77777777" w:rsidR="009924B7" w:rsidRDefault="009924B7" w:rsidP="009924B7">
            <w:r>
              <w:rPr>
                <w:lang w:val="en-US"/>
              </w:rPr>
              <w:t xml:space="preserve">onderloopt. </w:t>
            </w:r>
          </w:p>
        </w:tc>
      </w:tr>
      <w:tr w:rsidR="009924B7" w14:paraId="4FCB9D54" w14:textId="77777777" w:rsidTr="009924B7">
        <w:tc>
          <w:tcPr>
            <w:tcW w:w="1710" w:type="dxa"/>
            <w:tcBorders>
              <w:top w:val="nil"/>
              <w:left w:val="nil"/>
              <w:bottom w:val="nil"/>
              <w:right w:val="nil"/>
            </w:tcBorders>
          </w:tcPr>
          <w:p w14:paraId="2B5CCFD0" w14:textId="77777777" w:rsidR="009924B7" w:rsidRDefault="009924B7" w:rsidP="009924B7"/>
        </w:tc>
        <w:tc>
          <w:tcPr>
            <w:tcW w:w="2970" w:type="dxa"/>
            <w:tcBorders>
              <w:top w:val="nil"/>
              <w:left w:val="nil"/>
              <w:bottom w:val="nil"/>
              <w:right w:val="nil"/>
            </w:tcBorders>
          </w:tcPr>
          <w:p w14:paraId="229D2213" w14:textId="77777777" w:rsidR="009924B7" w:rsidRDefault="009924B7" w:rsidP="009924B7"/>
        </w:tc>
        <w:tc>
          <w:tcPr>
            <w:tcW w:w="4500" w:type="dxa"/>
            <w:tcBorders>
              <w:top w:val="nil"/>
              <w:left w:val="nil"/>
              <w:bottom w:val="nil"/>
              <w:right w:val="nil"/>
            </w:tcBorders>
          </w:tcPr>
          <w:p w14:paraId="0130FFA2" w14:textId="77777777" w:rsidR="009924B7" w:rsidRDefault="009924B7" w:rsidP="009924B7"/>
        </w:tc>
        <w:bookmarkEnd w:id="1232"/>
      </w:tr>
      <w:bookmarkEnd w:id="1230"/>
    </w:tbl>
    <w:p w14:paraId="515F7130" w14:textId="62C02643" w:rsidR="009924B7" w:rsidRDefault="009924B7" w:rsidP="009924B7">
      <w:pPr>
        <w:rPr>
          <w:u w:color="000000"/>
        </w:rPr>
      </w:pPr>
    </w:p>
    <w:p w14:paraId="0088C78A" w14:textId="77777777" w:rsidR="009924B7" w:rsidRDefault="009924B7">
      <w:pPr>
        <w:contextualSpacing w:val="0"/>
        <w:rPr>
          <w:u w:color="000000"/>
        </w:rPr>
      </w:pPr>
      <w:r>
        <w:rPr>
          <w:u w:color="000000"/>
        </w:rPr>
        <w:br w:type="page"/>
      </w:r>
    </w:p>
    <w:bookmarkStart w:id="1233" w:name="BKM_1E3C759D_DDFF_4be7_9CA4_A2779DB0D73F"/>
    <w:p w14:paraId="5586234A" w14:textId="0BC0C2D7" w:rsidR="009924B7" w:rsidRDefault="009924B7" w:rsidP="009924B7">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9924B7">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ondersteunend water plus</w:t>
      </w:r>
      <w:r>
        <w:fldChar w:fldCharType="end"/>
      </w:r>
    </w:p>
    <w:p w14:paraId="1604BA75"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094E5CE9" w14:textId="77777777" w:rsidTr="009924B7">
        <w:trPr>
          <w:trHeight w:val="230"/>
        </w:trPr>
        <w:tc>
          <w:tcPr>
            <w:tcW w:w="1710" w:type="dxa"/>
            <w:tcBorders>
              <w:top w:val="nil"/>
              <w:left w:val="nil"/>
              <w:bottom w:val="nil"/>
              <w:right w:val="nil"/>
            </w:tcBorders>
          </w:tcPr>
          <w:p w14:paraId="4E71D58C" w14:textId="77777777" w:rsidR="009924B7" w:rsidRDefault="009924B7" w:rsidP="009924B7">
            <w:r>
              <w:rPr>
                <w:b/>
                <w:bCs/>
              </w:rPr>
              <w:t>Definitie</w:t>
            </w:r>
          </w:p>
        </w:tc>
        <w:tc>
          <w:tcPr>
            <w:tcW w:w="7650" w:type="dxa"/>
            <w:tcBorders>
              <w:top w:val="nil"/>
              <w:left w:val="nil"/>
              <w:bottom w:val="nil"/>
              <w:right w:val="nil"/>
            </w:tcBorders>
          </w:tcPr>
          <w:p w14:paraId="001A3ACC" w14:textId="77777777" w:rsidR="009924B7" w:rsidRDefault="009924B7" w:rsidP="009924B7">
            <w:r>
              <w:fldChar w:fldCharType="begin" w:fldLock="1"/>
            </w:r>
            <w:r>
              <w:instrText>MERGEFIELD Element.Notes</w:instrText>
            </w:r>
            <w:r>
              <w:fldChar w:fldCharType="separate"/>
            </w:r>
            <w:r>
              <w:t>Een nadere categorisering van een type ondersteunend water.</w:t>
            </w:r>
            <w:r>
              <w:fldChar w:fldCharType="end"/>
            </w:r>
          </w:p>
        </w:tc>
      </w:tr>
    </w:tbl>
    <w:p w14:paraId="1E4EFDFC" w14:textId="77777777" w:rsidR="009924B7" w:rsidRDefault="009924B7" w:rsidP="009924B7">
      <w:pPr>
        <w:rPr>
          <w:rFonts w:ascii="Lucida Sans" w:hAnsi="Lucida Sans" w:cs="Lucida Sans"/>
        </w:rPr>
      </w:pPr>
      <w:r>
        <w:rPr>
          <w:rFonts w:ascii="Lucida Sans" w:hAnsi="Lucida Sans" w:cs="Lucida Sans"/>
        </w:rPr>
        <w:t xml:space="preserve"> </w:t>
      </w:r>
      <w:bookmarkEnd w:id="1233"/>
    </w:p>
    <w:p w14:paraId="3EF10409" w14:textId="77777777" w:rsidR="002B3257" w:rsidRDefault="002B3257" w:rsidP="002B3257">
      <w:pPr>
        <w:contextualSpacing w:val="0"/>
      </w:pPr>
      <w:r w:rsidRPr="00F24E84">
        <w:t>&lt;&lt;niet nader gespecificeerd&gt;&gt;</w:t>
      </w:r>
    </w:p>
    <w:p w14:paraId="57727C43" w14:textId="1F27489B" w:rsidR="005B4769" w:rsidRDefault="005B4769">
      <w:pPr>
        <w:contextualSpacing w:val="0"/>
        <w:rPr>
          <w:u w:color="000000"/>
        </w:rPr>
      </w:pPr>
      <w:r>
        <w:rPr>
          <w:u w:color="000000"/>
        </w:rPr>
        <w:br w:type="page"/>
      </w:r>
    </w:p>
    <w:bookmarkStart w:id="1234" w:name="BKM_BAB6FE74_FD44_4fca_B021_B87D38DFA5CB"/>
    <w:p w14:paraId="5E15EB1F"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5B4769">
        <w:instrText>MERGEFIELD Element.Name</w:instrText>
      </w:r>
      <w:r>
        <w:fldChar w:fldCharType="separate"/>
      </w:r>
      <w:r w:rsidRPr="005B4769">
        <w:t>typering</w:t>
      </w:r>
      <w:r>
        <w:t xml:space="preserve"> openbare ruimte</w:t>
      </w:r>
      <w:r>
        <w:fldChar w:fldCharType="end"/>
      </w:r>
    </w:p>
    <w:p w14:paraId="09E9DF27"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DADBEF5" w14:textId="77777777" w:rsidTr="009924B7">
        <w:trPr>
          <w:trHeight w:val="230"/>
        </w:trPr>
        <w:tc>
          <w:tcPr>
            <w:tcW w:w="1710" w:type="dxa"/>
            <w:tcBorders>
              <w:top w:val="nil"/>
              <w:left w:val="nil"/>
              <w:bottom w:val="nil"/>
              <w:right w:val="nil"/>
            </w:tcBorders>
          </w:tcPr>
          <w:p w14:paraId="6C229B4E" w14:textId="77777777" w:rsidR="009924B7" w:rsidRDefault="009924B7" w:rsidP="009924B7">
            <w:r>
              <w:rPr>
                <w:b/>
                <w:bCs/>
              </w:rPr>
              <w:t>Definitie</w:t>
            </w:r>
          </w:p>
        </w:tc>
        <w:tc>
          <w:tcPr>
            <w:tcW w:w="7650" w:type="dxa"/>
            <w:tcBorders>
              <w:top w:val="nil"/>
              <w:left w:val="nil"/>
              <w:bottom w:val="nil"/>
              <w:right w:val="nil"/>
            </w:tcBorders>
          </w:tcPr>
          <w:p w14:paraId="06ACEBC3" w14:textId="77777777" w:rsidR="009924B7" w:rsidRPr="009924B7" w:rsidRDefault="009924B7" w:rsidP="009924B7">
            <w:r>
              <w:fldChar w:fldCharType="begin" w:fldLock="1"/>
            </w:r>
            <w:r>
              <w:instrText>MERGEFIELD Element.Notes</w:instrText>
            </w:r>
            <w:r>
              <w:fldChar w:fldCharType="end"/>
            </w:r>
            <w:r w:rsidRPr="009924B7">
              <w:t xml:space="preserve">Een codering van de verschillende waarden die de typering van een </w:t>
            </w:r>
          </w:p>
          <w:p w14:paraId="32DD4506" w14:textId="77777777" w:rsidR="009924B7" w:rsidRDefault="009924B7" w:rsidP="009924B7">
            <w:r>
              <w:rPr>
                <w:lang w:val="en-US"/>
              </w:rPr>
              <w:t xml:space="preserve">openbare ruimte kan aannemen. </w:t>
            </w:r>
          </w:p>
        </w:tc>
      </w:tr>
    </w:tbl>
    <w:p w14:paraId="3D83BDA8"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3E338D63" w14:textId="77777777" w:rsidTr="009924B7">
        <w:trPr>
          <w:trHeight w:val="230"/>
        </w:trPr>
        <w:tc>
          <w:tcPr>
            <w:tcW w:w="1710" w:type="dxa"/>
            <w:tcBorders>
              <w:top w:val="nil"/>
              <w:left w:val="nil"/>
              <w:bottom w:val="nil"/>
              <w:right w:val="nil"/>
            </w:tcBorders>
          </w:tcPr>
          <w:p w14:paraId="020FAB3B" w14:textId="77777777" w:rsidR="009924B7" w:rsidRDefault="009924B7" w:rsidP="009924B7">
            <w:pPr>
              <w:rPr>
                <w:i/>
                <w:iCs/>
              </w:rPr>
            </w:pPr>
            <w:bookmarkStart w:id="1235" w:name="BKM_A3D89DBF_39FC_42ca_9807_E3A1F7675E91"/>
            <w:r>
              <w:rPr>
                <w:i/>
                <w:iCs/>
              </w:rPr>
              <w:t>Code</w:t>
            </w:r>
          </w:p>
        </w:tc>
        <w:tc>
          <w:tcPr>
            <w:tcW w:w="2970" w:type="dxa"/>
            <w:tcBorders>
              <w:top w:val="nil"/>
              <w:left w:val="nil"/>
              <w:bottom w:val="nil"/>
              <w:right w:val="nil"/>
            </w:tcBorders>
          </w:tcPr>
          <w:p w14:paraId="2E2897B4" w14:textId="77777777" w:rsidR="009924B7" w:rsidRDefault="009924B7" w:rsidP="009924B7">
            <w:pPr>
              <w:rPr>
                <w:i/>
                <w:iCs/>
              </w:rPr>
            </w:pPr>
            <w:r>
              <w:rPr>
                <w:i/>
                <w:iCs/>
              </w:rPr>
              <w:t>Naam</w:t>
            </w:r>
          </w:p>
        </w:tc>
        <w:tc>
          <w:tcPr>
            <w:tcW w:w="4500" w:type="dxa"/>
            <w:tcBorders>
              <w:top w:val="nil"/>
              <w:left w:val="nil"/>
              <w:bottom w:val="nil"/>
              <w:right w:val="nil"/>
            </w:tcBorders>
          </w:tcPr>
          <w:p w14:paraId="6650A0BE" w14:textId="77777777" w:rsidR="009924B7" w:rsidRDefault="009924B7" w:rsidP="009924B7">
            <w:pPr>
              <w:rPr>
                <w:i/>
                <w:iCs/>
              </w:rPr>
            </w:pPr>
            <w:r>
              <w:rPr>
                <w:i/>
                <w:iCs/>
              </w:rPr>
              <w:t>Definitie</w:t>
            </w:r>
          </w:p>
        </w:tc>
      </w:tr>
      <w:tr w:rsidR="009924B7" w14:paraId="4815D0BF" w14:textId="77777777" w:rsidTr="009924B7">
        <w:tc>
          <w:tcPr>
            <w:tcW w:w="1710" w:type="dxa"/>
            <w:tcBorders>
              <w:top w:val="nil"/>
              <w:left w:val="nil"/>
              <w:bottom w:val="nil"/>
              <w:right w:val="nil"/>
            </w:tcBorders>
          </w:tcPr>
          <w:p w14:paraId="5AC3EC2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94852B1" w14:textId="77777777" w:rsidR="009924B7" w:rsidRDefault="009924B7" w:rsidP="009924B7">
            <w:r>
              <w:fldChar w:fldCharType="begin" w:fldLock="1"/>
            </w:r>
            <w:r>
              <w:instrText>MERGEFIELD Att.Name</w:instrText>
            </w:r>
            <w:r>
              <w:fldChar w:fldCharType="separate"/>
            </w:r>
            <w:r>
              <w:t>weg</w:t>
            </w:r>
            <w:r>
              <w:fldChar w:fldCharType="end"/>
            </w:r>
          </w:p>
        </w:tc>
        <w:tc>
          <w:tcPr>
            <w:tcW w:w="4500" w:type="dxa"/>
            <w:tcBorders>
              <w:top w:val="nil"/>
              <w:left w:val="nil"/>
              <w:bottom w:val="nil"/>
              <w:right w:val="nil"/>
            </w:tcBorders>
          </w:tcPr>
          <w:p w14:paraId="569909B2" w14:textId="77777777" w:rsidR="009924B7" w:rsidRDefault="009924B7" w:rsidP="009924B7">
            <w:r>
              <w:fldChar w:fldCharType="begin" w:fldLock="1"/>
            </w:r>
            <w:r>
              <w:instrText>MERGEFIELD Att.Notes</w:instrText>
            </w:r>
            <w:r>
              <w:fldChar w:fldCharType="separate"/>
            </w:r>
            <w:r>
              <w:t>Gebaand gedeelte voor het wegverkeer en vliegverkeer te land. Hieronder vallen ook start- en landingsbanen voor het vliegverkeer.</w:t>
            </w:r>
            <w:r>
              <w:fldChar w:fldCharType="end"/>
            </w:r>
          </w:p>
        </w:tc>
      </w:tr>
      <w:tr w:rsidR="009924B7" w14:paraId="579B3DD8" w14:textId="77777777" w:rsidTr="009924B7">
        <w:tc>
          <w:tcPr>
            <w:tcW w:w="1710" w:type="dxa"/>
            <w:tcBorders>
              <w:top w:val="nil"/>
              <w:left w:val="nil"/>
              <w:bottom w:val="nil"/>
              <w:right w:val="nil"/>
            </w:tcBorders>
          </w:tcPr>
          <w:p w14:paraId="07F61C7C" w14:textId="77777777" w:rsidR="009924B7" w:rsidRDefault="009924B7" w:rsidP="009924B7"/>
        </w:tc>
        <w:tc>
          <w:tcPr>
            <w:tcW w:w="2970" w:type="dxa"/>
            <w:tcBorders>
              <w:top w:val="nil"/>
              <w:left w:val="nil"/>
              <w:bottom w:val="nil"/>
              <w:right w:val="nil"/>
            </w:tcBorders>
          </w:tcPr>
          <w:p w14:paraId="07AF8682" w14:textId="77777777" w:rsidR="009924B7" w:rsidRDefault="009924B7" w:rsidP="009924B7"/>
        </w:tc>
        <w:tc>
          <w:tcPr>
            <w:tcW w:w="4500" w:type="dxa"/>
            <w:tcBorders>
              <w:top w:val="nil"/>
              <w:left w:val="nil"/>
              <w:bottom w:val="nil"/>
              <w:right w:val="nil"/>
            </w:tcBorders>
          </w:tcPr>
          <w:p w14:paraId="73C7EB4F" w14:textId="77777777" w:rsidR="009924B7" w:rsidRDefault="009924B7" w:rsidP="009924B7"/>
        </w:tc>
        <w:bookmarkEnd w:id="1235"/>
      </w:tr>
      <w:bookmarkStart w:id="1236" w:name="BKM_C375F6A0_6F1F_40f7_8775_7168D686BABE"/>
      <w:tr w:rsidR="009924B7" w14:paraId="3E9D0B50" w14:textId="77777777" w:rsidTr="009924B7">
        <w:tc>
          <w:tcPr>
            <w:tcW w:w="1710" w:type="dxa"/>
            <w:tcBorders>
              <w:top w:val="nil"/>
              <w:left w:val="nil"/>
              <w:bottom w:val="nil"/>
              <w:right w:val="nil"/>
            </w:tcBorders>
          </w:tcPr>
          <w:p w14:paraId="79A062F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9012287" w14:textId="77777777" w:rsidR="009924B7" w:rsidRDefault="009924B7" w:rsidP="009924B7">
            <w:r>
              <w:fldChar w:fldCharType="begin" w:fldLock="1"/>
            </w:r>
            <w:r>
              <w:instrText>MERGEFIELD Att.Name</w:instrText>
            </w:r>
            <w:r>
              <w:fldChar w:fldCharType="separate"/>
            </w:r>
            <w:r>
              <w:t>water</w:t>
            </w:r>
            <w:r>
              <w:fldChar w:fldCharType="end"/>
            </w:r>
          </w:p>
        </w:tc>
        <w:tc>
          <w:tcPr>
            <w:tcW w:w="4500" w:type="dxa"/>
            <w:tcBorders>
              <w:top w:val="nil"/>
              <w:left w:val="nil"/>
              <w:bottom w:val="nil"/>
              <w:right w:val="nil"/>
            </w:tcBorders>
          </w:tcPr>
          <w:p w14:paraId="5B96607F" w14:textId="77777777" w:rsidR="009924B7" w:rsidRPr="009924B7" w:rsidRDefault="009924B7" w:rsidP="009924B7">
            <w:r>
              <w:fldChar w:fldCharType="begin" w:fldLock="1"/>
            </w:r>
            <w:r>
              <w:instrText>MERGEFIELD Att.Notes</w:instrText>
            </w:r>
            <w:r>
              <w:fldChar w:fldCharType="end"/>
            </w:r>
            <w:r w:rsidRPr="009924B7">
              <w:t>grondoppervlak in principe bedekt met water.</w:t>
            </w:r>
          </w:p>
          <w:p w14:paraId="3300BE9B" w14:textId="77777777" w:rsidR="009924B7" w:rsidRDefault="009924B7" w:rsidP="009924B7">
            <w:r w:rsidRPr="009924B7">
              <w:t>Voorbeelden zijn: rivier, kanaal, beek, zee, meer, oppervlaktewater in algemene zin. Objecten die in het kader  van de waterhuishouding periodiek met water zijn bedekt, vallen hier ook onder.</w:t>
            </w:r>
          </w:p>
        </w:tc>
      </w:tr>
      <w:tr w:rsidR="009924B7" w14:paraId="3B755EA9" w14:textId="77777777" w:rsidTr="009924B7">
        <w:tc>
          <w:tcPr>
            <w:tcW w:w="1710" w:type="dxa"/>
            <w:tcBorders>
              <w:top w:val="nil"/>
              <w:left w:val="nil"/>
              <w:bottom w:val="nil"/>
              <w:right w:val="nil"/>
            </w:tcBorders>
          </w:tcPr>
          <w:p w14:paraId="29C7CF16" w14:textId="77777777" w:rsidR="009924B7" w:rsidRDefault="009924B7" w:rsidP="009924B7"/>
        </w:tc>
        <w:tc>
          <w:tcPr>
            <w:tcW w:w="2970" w:type="dxa"/>
            <w:tcBorders>
              <w:top w:val="nil"/>
              <w:left w:val="nil"/>
              <w:bottom w:val="nil"/>
              <w:right w:val="nil"/>
            </w:tcBorders>
          </w:tcPr>
          <w:p w14:paraId="71603C5B" w14:textId="77777777" w:rsidR="009924B7" w:rsidRDefault="009924B7" w:rsidP="009924B7"/>
        </w:tc>
        <w:tc>
          <w:tcPr>
            <w:tcW w:w="4500" w:type="dxa"/>
            <w:tcBorders>
              <w:top w:val="nil"/>
              <w:left w:val="nil"/>
              <w:bottom w:val="nil"/>
              <w:right w:val="nil"/>
            </w:tcBorders>
          </w:tcPr>
          <w:p w14:paraId="13F86633" w14:textId="77777777" w:rsidR="009924B7" w:rsidRDefault="009924B7" w:rsidP="009924B7"/>
        </w:tc>
        <w:bookmarkEnd w:id="1236"/>
      </w:tr>
      <w:bookmarkStart w:id="1237" w:name="BKM_8AB25ACF_6D63_4a7e_824A_C7850018A0FB"/>
      <w:tr w:rsidR="009924B7" w14:paraId="7E7C8319" w14:textId="77777777" w:rsidTr="009924B7">
        <w:tc>
          <w:tcPr>
            <w:tcW w:w="1710" w:type="dxa"/>
            <w:tcBorders>
              <w:top w:val="nil"/>
              <w:left w:val="nil"/>
              <w:bottom w:val="nil"/>
              <w:right w:val="nil"/>
            </w:tcBorders>
          </w:tcPr>
          <w:p w14:paraId="20BD52B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A1AD760" w14:textId="77777777" w:rsidR="009924B7" w:rsidRDefault="009924B7" w:rsidP="009924B7">
            <w:r>
              <w:fldChar w:fldCharType="begin" w:fldLock="1"/>
            </w:r>
            <w:r>
              <w:instrText>MERGEFIELD Att.Name</w:instrText>
            </w:r>
            <w:r>
              <w:fldChar w:fldCharType="separate"/>
            </w:r>
            <w:r>
              <w:t>spoorbaan</w:t>
            </w:r>
            <w:r>
              <w:fldChar w:fldCharType="end"/>
            </w:r>
          </w:p>
        </w:tc>
        <w:tc>
          <w:tcPr>
            <w:tcW w:w="4500" w:type="dxa"/>
            <w:tcBorders>
              <w:top w:val="nil"/>
              <w:left w:val="nil"/>
              <w:bottom w:val="nil"/>
              <w:right w:val="nil"/>
            </w:tcBorders>
          </w:tcPr>
          <w:p w14:paraId="12C54DC0" w14:textId="77777777" w:rsidR="009924B7" w:rsidRPr="009924B7" w:rsidRDefault="009924B7" w:rsidP="009924B7">
            <w:r>
              <w:fldChar w:fldCharType="begin" w:fldLock="1"/>
            </w:r>
            <w:r>
              <w:instrText>MERGEFIELD Att.Notes</w:instrText>
            </w:r>
            <w:r>
              <w:fldChar w:fldCharType="end"/>
            </w:r>
            <w:r w:rsidRPr="009924B7">
              <w:t>Gebaand gedeelte voor het verkeer over rails.</w:t>
            </w:r>
          </w:p>
          <w:p w14:paraId="36448A5B" w14:textId="77777777" w:rsidR="009924B7" w:rsidRDefault="009924B7" w:rsidP="009924B7">
            <w:r w:rsidRPr="009924B7">
              <w:t>Voorbeelden zijn: spoorbaan, metrobaan, trambaan</w:t>
            </w:r>
          </w:p>
        </w:tc>
      </w:tr>
      <w:tr w:rsidR="009924B7" w14:paraId="3AEEDE77" w14:textId="77777777" w:rsidTr="009924B7">
        <w:tc>
          <w:tcPr>
            <w:tcW w:w="1710" w:type="dxa"/>
            <w:tcBorders>
              <w:top w:val="nil"/>
              <w:left w:val="nil"/>
              <w:bottom w:val="nil"/>
              <w:right w:val="nil"/>
            </w:tcBorders>
          </w:tcPr>
          <w:p w14:paraId="09BE3F36" w14:textId="77777777" w:rsidR="009924B7" w:rsidRDefault="009924B7" w:rsidP="009924B7"/>
        </w:tc>
        <w:tc>
          <w:tcPr>
            <w:tcW w:w="2970" w:type="dxa"/>
            <w:tcBorders>
              <w:top w:val="nil"/>
              <w:left w:val="nil"/>
              <w:bottom w:val="nil"/>
              <w:right w:val="nil"/>
            </w:tcBorders>
          </w:tcPr>
          <w:p w14:paraId="628BA819" w14:textId="77777777" w:rsidR="009924B7" w:rsidRDefault="009924B7" w:rsidP="009924B7"/>
        </w:tc>
        <w:tc>
          <w:tcPr>
            <w:tcW w:w="4500" w:type="dxa"/>
            <w:tcBorders>
              <w:top w:val="nil"/>
              <w:left w:val="nil"/>
              <w:bottom w:val="nil"/>
              <w:right w:val="nil"/>
            </w:tcBorders>
          </w:tcPr>
          <w:p w14:paraId="22BCAABD" w14:textId="77777777" w:rsidR="009924B7" w:rsidRDefault="009924B7" w:rsidP="009924B7"/>
        </w:tc>
        <w:bookmarkEnd w:id="1237"/>
      </w:tr>
      <w:bookmarkStart w:id="1238" w:name="BKM_3CE9E3CE_AF74_4af0_8D5D_9E213C5533E6"/>
      <w:tr w:rsidR="009924B7" w14:paraId="677F3D6A" w14:textId="77777777" w:rsidTr="009924B7">
        <w:tc>
          <w:tcPr>
            <w:tcW w:w="1710" w:type="dxa"/>
            <w:tcBorders>
              <w:top w:val="nil"/>
              <w:left w:val="nil"/>
              <w:bottom w:val="nil"/>
              <w:right w:val="nil"/>
            </w:tcBorders>
          </w:tcPr>
          <w:p w14:paraId="78D951D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425CAC6" w14:textId="77777777" w:rsidR="009924B7" w:rsidRDefault="009924B7" w:rsidP="009924B7">
            <w:r>
              <w:fldChar w:fldCharType="begin" w:fldLock="1"/>
            </w:r>
            <w:r>
              <w:instrText>MERGEFIELD Att.Name</w:instrText>
            </w:r>
            <w:r>
              <w:fldChar w:fldCharType="separate"/>
            </w:r>
            <w:r>
              <w:t>terrein</w:t>
            </w:r>
            <w:r>
              <w:fldChar w:fldCharType="end"/>
            </w:r>
          </w:p>
        </w:tc>
        <w:tc>
          <w:tcPr>
            <w:tcW w:w="4500" w:type="dxa"/>
            <w:tcBorders>
              <w:top w:val="nil"/>
              <w:left w:val="nil"/>
              <w:bottom w:val="nil"/>
              <w:right w:val="nil"/>
            </w:tcBorders>
          </w:tcPr>
          <w:p w14:paraId="78E0D8C8" w14:textId="77777777" w:rsidR="009924B7" w:rsidRPr="009924B7" w:rsidRDefault="009924B7" w:rsidP="009924B7">
            <w:r>
              <w:fldChar w:fldCharType="begin" w:fldLock="1"/>
            </w:r>
            <w:r>
              <w:instrText>MERGEFIELD Att.Notes</w:instrText>
            </w:r>
            <w:r>
              <w:fldChar w:fldCharType="end"/>
            </w:r>
            <w:r w:rsidRPr="009924B7">
              <w:t xml:space="preserve">Door een fysiek voorkomen gekarakteriseerd zichtbaar begrensd stuk grond. </w:t>
            </w:r>
          </w:p>
          <w:p w14:paraId="64E95C1A" w14:textId="77777777" w:rsidR="009924B7" w:rsidRDefault="009924B7" w:rsidP="009924B7">
            <w:r w:rsidRPr="009924B7">
              <w:t>Terrein wordt gebruikt om een zichtbaar (tastbaar) begrensd stuk grond aan te geven waarvoor een bepaald fysiek voorkomen typerend is. Voorbeelden zijn: bos, landschap, bebouwing, landbouwgebied. Belangrijk is dat het stuk grond een zichtbare grens heeft met aangrenzende geo-objecten.</w:t>
            </w:r>
          </w:p>
        </w:tc>
      </w:tr>
      <w:tr w:rsidR="009924B7" w14:paraId="733C9B97" w14:textId="77777777" w:rsidTr="009924B7">
        <w:tc>
          <w:tcPr>
            <w:tcW w:w="1710" w:type="dxa"/>
            <w:tcBorders>
              <w:top w:val="nil"/>
              <w:left w:val="nil"/>
              <w:bottom w:val="nil"/>
              <w:right w:val="nil"/>
            </w:tcBorders>
          </w:tcPr>
          <w:p w14:paraId="176401E6" w14:textId="77777777" w:rsidR="009924B7" w:rsidRDefault="009924B7" w:rsidP="009924B7"/>
        </w:tc>
        <w:tc>
          <w:tcPr>
            <w:tcW w:w="2970" w:type="dxa"/>
            <w:tcBorders>
              <w:top w:val="nil"/>
              <w:left w:val="nil"/>
              <w:bottom w:val="nil"/>
              <w:right w:val="nil"/>
            </w:tcBorders>
          </w:tcPr>
          <w:p w14:paraId="72A987BA" w14:textId="77777777" w:rsidR="009924B7" w:rsidRDefault="009924B7" w:rsidP="009924B7"/>
        </w:tc>
        <w:tc>
          <w:tcPr>
            <w:tcW w:w="4500" w:type="dxa"/>
            <w:tcBorders>
              <w:top w:val="nil"/>
              <w:left w:val="nil"/>
              <w:bottom w:val="nil"/>
              <w:right w:val="nil"/>
            </w:tcBorders>
          </w:tcPr>
          <w:p w14:paraId="6CC8ED18" w14:textId="77777777" w:rsidR="009924B7" w:rsidRDefault="009924B7" w:rsidP="009924B7"/>
        </w:tc>
        <w:bookmarkEnd w:id="1238"/>
      </w:tr>
      <w:bookmarkStart w:id="1239" w:name="BKM_A3FDA813_30B9_4057_893A_9A5EC23A7F29"/>
      <w:tr w:rsidR="009924B7" w14:paraId="4917E4BE" w14:textId="77777777" w:rsidTr="009924B7">
        <w:tc>
          <w:tcPr>
            <w:tcW w:w="1710" w:type="dxa"/>
            <w:tcBorders>
              <w:top w:val="nil"/>
              <w:left w:val="nil"/>
              <w:bottom w:val="nil"/>
              <w:right w:val="nil"/>
            </w:tcBorders>
          </w:tcPr>
          <w:p w14:paraId="7729E30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CF717B3" w14:textId="77777777" w:rsidR="009924B7" w:rsidRDefault="009924B7" w:rsidP="009924B7">
            <w:r>
              <w:fldChar w:fldCharType="begin" w:fldLock="1"/>
            </w:r>
            <w:r>
              <w:instrText>MERGEFIELD Att.Name</w:instrText>
            </w:r>
            <w:r>
              <w:fldChar w:fldCharType="separate"/>
            </w:r>
            <w:r>
              <w:t>kunstwerk</w:t>
            </w:r>
            <w:r>
              <w:fldChar w:fldCharType="end"/>
            </w:r>
          </w:p>
        </w:tc>
        <w:tc>
          <w:tcPr>
            <w:tcW w:w="4500" w:type="dxa"/>
            <w:tcBorders>
              <w:top w:val="nil"/>
              <w:left w:val="nil"/>
              <w:bottom w:val="nil"/>
              <w:right w:val="nil"/>
            </w:tcBorders>
          </w:tcPr>
          <w:p w14:paraId="4E55029F" w14:textId="77777777" w:rsidR="009924B7" w:rsidRPr="009924B7" w:rsidRDefault="009924B7" w:rsidP="009924B7">
            <w:r>
              <w:fldChar w:fldCharType="begin" w:fldLock="1"/>
            </w:r>
            <w:r>
              <w:instrText>MERGEFIELD Att.Notes</w:instrText>
            </w:r>
            <w:r>
              <w:fldChar w:fldCharType="end"/>
            </w:r>
            <w:r w:rsidRPr="009924B7">
              <w:t>Civiel-technisch werk voor de infrastructuur van wegen, water, spoorbanen, waterkeringen en/of leidingen  en niet bedoeld voor permanent menselijk verblijf.</w:t>
            </w:r>
          </w:p>
          <w:p w14:paraId="2E526A60" w14:textId="77777777" w:rsidR="009924B7" w:rsidRPr="009924B7" w:rsidRDefault="009924B7" w:rsidP="009924B7">
            <w:r w:rsidRPr="009924B7">
              <w:t xml:space="preserve">Hieronder vallen overbruggingen, waterstaatkundige werken en waterkerende constructies. verbruggingen  kunnen zijn: brug, viaduct, aquaduct enz. Een voorbeeld van een waterstaatkundig werk is een sluis.    </w:t>
            </w:r>
          </w:p>
          <w:p w14:paraId="2AC7ABD5" w14:textId="77777777" w:rsidR="009924B7" w:rsidRDefault="009924B7" w:rsidP="009924B7">
            <w:r w:rsidRPr="009924B7">
              <w:t>Voorbeelden van waterkerende constructies zijn stuw en vaste dam.</w:t>
            </w:r>
          </w:p>
        </w:tc>
      </w:tr>
      <w:tr w:rsidR="009924B7" w14:paraId="7B0E0BFF" w14:textId="77777777" w:rsidTr="009924B7">
        <w:tc>
          <w:tcPr>
            <w:tcW w:w="1710" w:type="dxa"/>
            <w:tcBorders>
              <w:top w:val="nil"/>
              <w:left w:val="nil"/>
              <w:bottom w:val="nil"/>
              <w:right w:val="nil"/>
            </w:tcBorders>
          </w:tcPr>
          <w:p w14:paraId="34AF291C" w14:textId="77777777" w:rsidR="009924B7" w:rsidRDefault="009924B7" w:rsidP="009924B7"/>
        </w:tc>
        <w:tc>
          <w:tcPr>
            <w:tcW w:w="2970" w:type="dxa"/>
            <w:tcBorders>
              <w:top w:val="nil"/>
              <w:left w:val="nil"/>
              <w:bottom w:val="nil"/>
              <w:right w:val="nil"/>
            </w:tcBorders>
          </w:tcPr>
          <w:p w14:paraId="3EC8FA14" w14:textId="77777777" w:rsidR="009924B7" w:rsidRDefault="009924B7" w:rsidP="009924B7"/>
        </w:tc>
        <w:tc>
          <w:tcPr>
            <w:tcW w:w="4500" w:type="dxa"/>
            <w:tcBorders>
              <w:top w:val="nil"/>
              <w:left w:val="nil"/>
              <w:bottom w:val="nil"/>
              <w:right w:val="nil"/>
            </w:tcBorders>
          </w:tcPr>
          <w:p w14:paraId="3F2EA21D" w14:textId="77777777" w:rsidR="009924B7" w:rsidRDefault="009924B7" w:rsidP="009924B7"/>
        </w:tc>
        <w:bookmarkEnd w:id="1239"/>
      </w:tr>
      <w:bookmarkStart w:id="1240" w:name="BKM_4DAE2CCA_63AC_47a9_AD90_25E18C780725"/>
      <w:tr w:rsidR="009924B7" w14:paraId="7D00EB8C" w14:textId="77777777" w:rsidTr="009924B7">
        <w:tc>
          <w:tcPr>
            <w:tcW w:w="1710" w:type="dxa"/>
            <w:tcBorders>
              <w:top w:val="nil"/>
              <w:left w:val="nil"/>
              <w:bottom w:val="nil"/>
              <w:right w:val="nil"/>
            </w:tcBorders>
          </w:tcPr>
          <w:p w14:paraId="64EF313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73F12DF" w14:textId="77777777" w:rsidR="009924B7" w:rsidRDefault="009924B7" w:rsidP="009924B7">
            <w:r>
              <w:fldChar w:fldCharType="begin" w:fldLock="1"/>
            </w:r>
            <w:r>
              <w:instrText>MERGEFIELD Att.Name</w:instrText>
            </w:r>
            <w:r>
              <w:fldChar w:fldCharType="separate"/>
            </w:r>
            <w:r>
              <w:t>landschappelijk gebied</w:t>
            </w:r>
            <w:r>
              <w:fldChar w:fldCharType="end"/>
            </w:r>
          </w:p>
        </w:tc>
        <w:tc>
          <w:tcPr>
            <w:tcW w:w="4500" w:type="dxa"/>
            <w:tcBorders>
              <w:top w:val="nil"/>
              <w:left w:val="nil"/>
              <w:bottom w:val="nil"/>
              <w:right w:val="nil"/>
            </w:tcBorders>
          </w:tcPr>
          <w:p w14:paraId="59C3C855" w14:textId="77777777" w:rsidR="009924B7" w:rsidRPr="009924B7" w:rsidRDefault="009924B7" w:rsidP="009924B7">
            <w:r>
              <w:fldChar w:fldCharType="begin" w:fldLock="1"/>
            </w:r>
            <w:r>
              <w:instrText>MERGEFIELD Att.Notes</w:instrText>
            </w:r>
            <w:r>
              <w:fldChar w:fldCharType="end"/>
            </w:r>
            <w:r w:rsidRPr="009924B7">
              <w:t xml:space="preserve">Geografisch gebied’: begrensd en benoemd gebied dat door een geografische eenheid wordt beschreven. </w:t>
            </w:r>
          </w:p>
          <w:p w14:paraId="46E93E1E" w14:textId="77777777" w:rsidR="009924B7" w:rsidRDefault="009924B7" w:rsidP="009924B7">
            <w:r w:rsidRPr="009924B7">
              <w:t xml:space="preserve">De grenzen  zijn niet altijd exact vastgesteld (bijvoorbeeld Polder, Midden-Nederland,  Rivierengebied, Veluwe, Zuid-Limburg, Kustgebied). </w:t>
            </w:r>
          </w:p>
        </w:tc>
      </w:tr>
      <w:tr w:rsidR="009924B7" w14:paraId="517E77FD" w14:textId="77777777" w:rsidTr="009924B7">
        <w:tc>
          <w:tcPr>
            <w:tcW w:w="1710" w:type="dxa"/>
            <w:tcBorders>
              <w:top w:val="nil"/>
              <w:left w:val="nil"/>
              <w:bottom w:val="nil"/>
              <w:right w:val="nil"/>
            </w:tcBorders>
          </w:tcPr>
          <w:p w14:paraId="27595438" w14:textId="77777777" w:rsidR="009924B7" w:rsidRDefault="009924B7" w:rsidP="009924B7"/>
        </w:tc>
        <w:tc>
          <w:tcPr>
            <w:tcW w:w="2970" w:type="dxa"/>
            <w:tcBorders>
              <w:top w:val="nil"/>
              <w:left w:val="nil"/>
              <w:bottom w:val="nil"/>
              <w:right w:val="nil"/>
            </w:tcBorders>
          </w:tcPr>
          <w:p w14:paraId="2900B3A6" w14:textId="77777777" w:rsidR="009924B7" w:rsidRDefault="009924B7" w:rsidP="009924B7"/>
        </w:tc>
        <w:tc>
          <w:tcPr>
            <w:tcW w:w="4500" w:type="dxa"/>
            <w:tcBorders>
              <w:top w:val="nil"/>
              <w:left w:val="nil"/>
              <w:bottom w:val="nil"/>
              <w:right w:val="nil"/>
            </w:tcBorders>
          </w:tcPr>
          <w:p w14:paraId="1AF8AFD6" w14:textId="77777777" w:rsidR="009924B7" w:rsidRDefault="009924B7" w:rsidP="009924B7"/>
        </w:tc>
        <w:bookmarkEnd w:id="1240"/>
      </w:tr>
      <w:bookmarkStart w:id="1241" w:name="BKM_2F194CDF_84E2_440b_9075_01546D2E7D5B"/>
      <w:tr w:rsidR="009924B7" w14:paraId="5B6070BD" w14:textId="77777777" w:rsidTr="009924B7">
        <w:tc>
          <w:tcPr>
            <w:tcW w:w="1710" w:type="dxa"/>
            <w:tcBorders>
              <w:top w:val="nil"/>
              <w:left w:val="nil"/>
              <w:bottom w:val="nil"/>
              <w:right w:val="nil"/>
            </w:tcBorders>
          </w:tcPr>
          <w:p w14:paraId="7BCDF72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7908A7C" w14:textId="77777777" w:rsidR="009924B7" w:rsidRDefault="009924B7" w:rsidP="009924B7">
            <w:r>
              <w:fldChar w:fldCharType="begin" w:fldLock="1"/>
            </w:r>
            <w:r>
              <w:instrText>MERGEFIELD Att.Name</w:instrText>
            </w:r>
            <w:r>
              <w:fldChar w:fldCharType="separate"/>
            </w:r>
            <w:r>
              <w:t>functioneel gebied</w:t>
            </w:r>
            <w:r>
              <w:fldChar w:fldCharType="end"/>
            </w:r>
          </w:p>
        </w:tc>
        <w:tc>
          <w:tcPr>
            <w:tcW w:w="4500" w:type="dxa"/>
            <w:tcBorders>
              <w:top w:val="nil"/>
              <w:left w:val="nil"/>
              <w:bottom w:val="nil"/>
              <w:right w:val="nil"/>
            </w:tcBorders>
          </w:tcPr>
          <w:p w14:paraId="6F1D8ABD" w14:textId="77777777" w:rsidR="009924B7" w:rsidRDefault="009924B7" w:rsidP="009924B7">
            <w:r>
              <w:fldChar w:fldCharType="begin" w:fldLock="1"/>
            </w:r>
            <w:r>
              <w:instrText>MERGEFIELD Att.Notes</w:instrText>
            </w:r>
            <w:r>
              <w:fldChar w:fldCharType="separate"/>
            </w:r>
            <w:r>
              <w:t>Begrensd en benoemd gebied dat door een functionele eenheid wordt beschreven (bijvoorbeeld bedrijventerrein, bungalowpark, plantsoen, begraafplaats, jachthaven, windmolenpark, recreatiegebied .</w:t>
            </w:r>
            <w:r>
              <w:fldChar w:fldCharType="end"/>
            </w:r>
          </w:p>
        </w:tc>
      </w:tr>
      <w:tr w:rsidR="009924B7" w14:paraId="5EAA5CD4" w14:textId="77777777" w:rsidTr="009924B7">
        <w:tc>
          <w:tcPr>
            <w:tcW w:w="1710" w:type="dxa"/>
            <w:tcBorders>
              <w:top w:val="nil"/>
              <w:left w:val="nil"/>
              <w:bottom w:val="nil"/>
              <w:right w:val="nil"/>
            </w:tcBorders>
          </w:tcPr>
          <w:p w14:paraId="1DD1FB13" w14:textId="77777777" w:rsidR="009924B7" w:rsidRDefault="009924B7" w:rsidP="009924B7"/>
        </w:tc>
        <w:tc>
          <w:tcPr>
            <w:tcW w:w="2970" w:type="dxa"/>
            <w:tcBorders>
              <w:top w:val="nil"/>
              <w:left w:val="nil"/>
              <w:bottom w:val="nil"/>
              <w:right w:val="nil"/>
            </w:tcBorders>
          </w:tcPr>
          <w:p w14:paraId="1B99B769" w14:textId="77777777" w:rsidR="009924B7" w:rsidRDefault="009924B7" w:rsidP="009924B7"/>
        </w:tc>
        <w:tc>
          <w:tcPr>
            <w:tcW w:w="4500" w:type="dxa"/>
            <w:tcBorders>
              <w:top w:val="nil"/>
              <w:left w:val="nil"/>
              <w:bottom w:val="nil"/>
              <w:right w:val="nil"/>
            </w:tcBorders>
          </w:tcPr>
          <w:p w14:paraId="731DF0C3" w14:textId="77777777" w:rsidR="009924B7" w:rsidRDefault="009924B7" w:rsidP="009924B7"/>
        </w:tc>
        <w:bookmarkEnd w:id="1241"/>
      </w:tr>
      <w:bookmarkStart w:id="1242" w:name="BKM_E82A3EF5_205B_44b4_878E_D6CA300C3D30"/>
      <w:tr w:rsidR="009924B7" w14:paraId="702E5C88" w14:textId="77777777" w:rsidTr="009924B7">
        <w:tc>
          <w:tcPr>
            <w:tcW w:w="1710" w:type="dxa"/>
            <w:tcBorders>
              <w:top w:val="nil"/>
              <w:left w:val="nil"/>
              <w:bottom w:val="nil"/>
              <w:right w:val="nil"/>
            </w:tcBorders>
          </w:tcPr>
          <w:p w14:paraId="48B811B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88DB955" w14:textId="77777777" w:rsidR="009924B7" w:rsidRDefault="009924B7" w:rsidP="009924B7">
            <w:r>
              <w:fldChar w:fldCharType="begin" w:fldLock="1"/>
            </w:r>
            <w:r>
              <w:instrText>MERGEFIELD Att.Name</w:instrText>
            </w:r>
            <w:r>
              <w:fldChar w:fldCharType="separate"/>
            </w:r>
            <w:r>
              <w:t>administratief gebied</w:t>
            </w:r>
            <w:r>
              <w:fldChar w:fldCharType="end"/>
            </w:r>
          </w:p>
        </w:tc>
        <w:tc>
          <w:tcPr>
            <w:tcW w:w="4500" w:type="dxa"/>
            <w:tcBorders>
              <w:top w:val="nil"/>
              <w:left w:val="nil"/>
              <w:bottom w:val="nil"/>
              <w:right w:val="nil"/>
            </w:tcBorders>
          </w:tcPr>
          <w:p w14:paraId="500BCFC3" w14:textId="77777777" w:rsidR="009924B7" w:rsidRDefault="009924B7" w:rsidP="009924B7">
            <w:r>
              <w:fldChar w:fldCharType="begin" w:fldLock="1"/>
            </w:r>
            <w:r>
              <w:instrText>MERGEFIELD Att.Notes</w:instrText>
            </w:r>
            <w:r>
              <w:fldChar w:fldCharType="separate"/>
            </w:r>
            <w:r>
              <w:t>Op basis van wet- of regelgeving afgebakend gebied dat als eenheid geldt van politiek/bestuurlijke verantwoordelijkheid of voor bedrijfsvoering</w:t>
            </w:r>
            <w:r>
              <w:fldChar w:fldCharType="end"/>
            </w:r>
          </w:p>
        </w:tc>
      </w:tr>
      <w:tr w:rsidR="009924B7" w14:paraId="04CB3531" w14:textId="77777777" w:rsidTr="009924B7">
        <w:tc>
          <w:tcPr>
            <w:tcW w:w="1710" w:type="dxa"/>
            <w:tcBorders>
              <w:top w:val="nil"/>
              <w:left w:val="nil"/>
              <w:bottom w:val="nil"/>
              <w:right w:val="nil"/>
            </w:tcBorders>
          </w:tcPr>
          <w:p w14:paraId="3DA0AE70" w14:textId="77777777" w:rsidR="009924B7" w:rsidRDefault="009924B7" w:rsidP="009924B7"/>
        </w:tc>
        <w:tc>
          <w:tcPr>
            <w:tcW w:w="2970" w:type="dxa"/>
            <w:tcBorders>
              <w:top w:val="nil"/>
              <w:left w:val="nil"/>
              <w:bottom w:val="nil"/>
              <w:right w:val="nil"/>
            </w:tcBorders>
          </w:tcPr>
          <w:p w14:paraId="5850E138" w14:textId="77777777" w:rsidR="009924B7" w:rsidRDefault="009924B7" w:rsidP="009924B7"/>
        </w:tc>
        <w:tc>
          <w:tcPr>
            <w:tcW w:w="4500" w:type="dxa"/>
            <w:tcBorders>
              <w:top w:val="nil"/>
              <w:left w:val="nil"/>
              <w:bottom w:val="nil"/>
              <w:right w:val="nil"/>
            </w:tcBorders>
          </w:tcPr>
          <w:p w14:paraId="31DCF5B7" w14:textId="77777777" w:rsidR="009924B7" w:rsidRDefault="009924B7" w:rsidP="009924B7"/>
        </w:tc>
        <w:bookmarkEnd w:id="1242"/>
      </w:tr>
      <w:bookmarkEnd w:id="1234"/>
    </w:tbl>
    <w:p w14:paraId="02C445C3" w14:textId="2A6501A3" w:rsidR="005B4769" w:rsidRDefault="005B4769" w:rsidP="009924B7">
      <w:pPr>
        <w:rPr>
          <w:u w:color="000000"/>
        </w:rPr>
      </w:pPr>
    </w:p>
    <w:p w14:paraId="7FFC81A9" w14:textId="77777777" w:rsidR="005B4769" w:rsidRDefault="005B4769">
      <w:pPr>
        <w:contextualSpacing w:val="0"/>
        <w:rPr>
          <w:u w:color="000000"/>
        </w:rPr>
      </w:pPr>
      <w:r>
        <w:rPr>
          <w:u w:color="000000"/>
        </w:rPr>
        <w:br w:type="page"/>
      </w:r>
    </w:p>
    <w:bookmarkStart w:id="1243" w:name="BKM_E0597DF2_B664_4b3c_8DCE_08DFB6C905C3"/>
    <w:p w14:paraId="3EB4FCB7"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5B4769">
        <w:instrText>MERGEFIELD Element.Name</w:instrText>
      </w:r>
      <w:r>
        <w:fldChar w:fldCharType="separate"/>
      </w:r>
      <w:r w:rsidRPr="005B4769">
        <w:t>typering</w:t>
      </w:r>
      <w:r>
        <w:t xml:space="preserve"> overbruggingsdeel</w:t>
      </w:r>
      <w:r>
        <w:fldChar w:fldCharType="end"/>
      </w:r>
    </w:p>
    <w:p w14:paraId="404FDF23"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80CF650" w14:textId="77777777" w:rsidTr="009924B7">
        <w:trPr>
          <w:trHeight w:val="230"/>
        </w:trPr>
        <w:tc>
          <w:tcPr>
            <w:tcW w:w="1710" w:type="dxa"/>
            <w:tcBorders>
              <w:top w:val="nil"/>
              <w:left w:val="nil"/>
              <w:bottom w:val="nil"/>
              <w:right w:val="nil"/>
            </w:tcBorders>
          </w:tcPr>
          <w:p w14:paraId="53300659" w14:textId="77777777" w:rsidR="009924B7" w:rsidRDefault="009924B7" w:rsidP="009924B7">
            <w:r>
              <w:rPr>
                <w:b/>
                <w:bCs/>
              </w:rPr>
              <w:t>Definitie</w:t>
            </w:r>
          </w:p>
        </w:tc>
        <w:tc>
          <w:tcPr>
            <w:tcW w:w="7650" w:type="dxa"/>
            <w:tcBorders>
              <w:top w:val="nil"/>
              <w:left w:val="nil"/>
              <w:bottom w:val="nil"/>
              <w:right w:val="nil"/>
            </w:tcBorders>
          </w:tcPr>
          <w:p w14:paraId="74706CDB" w14:textId="77777777" w:rsidR="009924B7" w:rsidRDefault="009924B7" w:rsidP="009924B7">
            <w:r>
              <w:fldChar w:fldCharType="begin" w:fldLock="1"/>
            </w:r>
            <w:r>
              <w:instrText>MERGEFIELD Element.Notes</w:instrText>
            </w:r>
            <w:r>
              <w:fldChar w:fldCharType="end"/>
            </w:r>
            <w:r w:rsidRPr="009924B7">
              <w:t>Een codering van de verschillende waarden die de typering van een  onderdeel van een brugconstructie kan aannemen</w:t>
            </w:r>
          </w:p>
        </w:tc>
      </w:tr>
    </w:tbl>
    <w:p w14:paraId="44520BFE"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00F18D2" w14:textId="77777777" w:rsidTr="009924B7">
        <w:trPr>
          <w:trHeight w:val="230"/>
        </w:trPr>
        <w:tc>
          <w:tcPr>
            <w:tcW w:w="1710" w:type="dxa"/>
            <w:tcBorders>
              <w:top w:val="nil"/>
              <w:left w:val="nil"/>
              <w:bottom w:val="nil"/>
              <w:right w:val="nil"/>
            </w:tcBorders>
          </w:tcPr>
          <w:p w14:paraId="1AA2DA34" w14:textId="77777777" w:rsidR="009924B7" w:rsidRDefault="009924B7" w:rsidP="009924B7">
            <w:pPr>
              <w:rPr>
                <w:i/>
                <w:iCs/>
              </w:rPr>
            </w:pPr>
            <w:bookmarkStart w:id="1244" w:name="BKM_23F16A5E_0812_4c18_BEBE_1F9D54F2472E"/>
            <w:r>
              <w:rPr>
                <w:i/>
                <w:iCs/>
              </w:rPr>
              <w:t>Code</w:t>
            </w:r>
          </w:p>
        </w:tc>
        <w:tc>
          <w:tcPr>
            <w:tcW w:w="2970" w:type="dxa"/>
            <w:tcBorders>
              <w:top w:val="nil"/>
              <w:left w:val="nil"/>
              <w:bottom w:val="nil"/>
              <w:right w:val="nil"/>
            </w:tcBorders>
          </w:tcPr>
          <w:p w14:paraId="7499C8F1" w14:textId="77777777" w:rsidR="009924B7" w:rsidRDefault="009924B7" w:rsidP="009924B7">
            <w:pPr>
              <w:rPr>
                <w:i/>
                <w:iCs/>
              </w:rPr>
            </w:pPr>
            <w:r>
              <w:rPr>
                <w:i/>
                <w:iCs/>
              </w:rPr>
              <w:t>Naam</w:t>
            </w:r>
          </w:p>
        </w:tc>
        <w:tc>
          <w:tcPr>
            <w:tcW w:w="4500" w:type="dxa"/>
            <w:tcBorders>
              <w:top w:val="nil"/>
              <w:left w:val="nil"/>
              <w:bottom w:val="nil"/>
              <w:right w:val="nil"/>
            </w:tcBorders>
          </w:tcPr>
          <w:p w14:paraId="4ABEAD67" w14:textId="77777777" w:rsidR="009924B7" w:rsidRDefault="009924B7" w:rsidP="009924B7">
            <w:pPr>
              <w:rPr>
                <w:i/>
                <w:iCs/>
              </w:rPr>
            </w:pPr>
            <w:r>
              <w:rPr>
                <w:i/>
                <w:iCs/>
              </w:rPr>
              <w:t>Definitie</w:t>
            </w:r>
          </w:p>
        </w:tc>
      </w:tr>
      <w:tr w:rsidR="009924B7" w14:paraId="298DD417" w14:textId="77777777" w:rsidTr="009924B7">
        <w:tc>
          <w:tcPr>
            <w:tcW w:w="1710" w:type="dxa"/>
            <w:tcBorders>
              <w:top w:val="nil"/>
              <w:left w:val="nil"/>
              <w:bottom w:val="nil"/>
              <w:right w:val="nil"/>
            </w:tcBorders>
          </w:tcPr>
          <w:p w14:paraId="2E37DFF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0970E79" w14:textId="77777777" w:rsidR="009924B7" w:rsidRDefault="009924B7" w:rsidP="009924B7">
            <w:r>
              <w:fldChar w:fldCharType="begin" w:fldLock="1"/>
            </w:r>
            <w:r>
              <w:instrText>MERGEFIELD Att.Name</w:instrText>
            </w:r>
            <w:r>
              <w:fldChar w:fldCharType="separate"/>
            </w:r>
            <w:r>
              <w:t>dek</w:t>
            </w:r>
            <w:r>
              <w:fldChar w:fldCharType="end"/>
            </w:r>
          </w:p>
        </w:tc>
        <w:tc>
          <w:tcPr>
            <w:tcW w:w="4500" w:type="dxa"/>
            <w:tcBorders>
              <w:top w:val="nil"/>
              <w:left w:val="nil"/>
              <w:bottom w:val="nil"/>
              <w:right w:val="nil"/>
            </w:tcBorders>
          </w:tcPr>
          <w:p w14:paraId="2E12FD58" w14:textId="77777777" w:rsidR="009924B7" w:rsidRDefault="009924B7" w:rsidP="009924B7">
            <w:r>
              <w:fldChar w:fldCharType="begin" w:fldLock="1"/>
            </w:r>
            <w:r>
              <w:instrText>MERGEFIELD Att.Notes</w:instrText>
            </w:r>
            <w:r>
              <w:fldChar w:fldCharType="separate"/>
            </w:r>
            <w:r>
              <w:t xml:space="preserve">Direct door het verkeer belaste deel van de bovenbouw van de brug. </w:t>
            </w:r>
            <w:r>
              <w:fldChar w:fldCharType="end"/>
            </w:r>
          </w:p>
        </w:tc>
      </w:tr>
      <w:tr w:rsidR="009924B7" w14:paraId="35AFE568" w14:textId="77777777" w:rsidTr="009924B7">
        <w:tc>
          <w:tcPr>
            <w:tcW w:w="1710" w:type="dxa"/>
            <w:tcBorders>
              <w:top w:val="nil"/>
              <w:left w:val="nil"/>
              <w:bottom w:val="nil"/>
              <w:right w:val="nil"/>
            </w:tcBorders>
          </w:tcPr>
          <w:p w14:paraId="410E35E5" w14:textId="77777777" w:rsidR="009924B7" w:rsidRDefault="009924B7" w:rsidP="009924B7"/>
        </w:tc>
        <w:tc>
          <w:tcPr>
            <w:tcW w:w="2970" w:type="dxa"/>
            <w:tcBorders>
              <w:top w:val="nil"/>
              <w:left w:val="nil"/>
              <w:bottom w:val="nil"/>
              <w:right w:val="nil"/>
            </w:tcBorders>
          </w:tcPr>
          <w:p w14:paraId="59366D3A" w14:textId="77777777" w:rsidR="009924B7" w:rsidRDefault="009924B7" w:rsidP="009924B7"/>
        </w:tc>
        <w:tc>
          <w:tcPr>
            <w:tcW w:w="4500" w:type="dxa"/>
            <w:tcBorders>
              <w:top w:val="nil"/>
              <w:left w:val="nil"/>
              <w:bottom w:val="nil"/>
              <w:right w:val="nil"/>
            </w:tcBorders>
          </w:tcPr>
          <w:p w14:paraId="18093E83" w14:textId="77777777" w:rsidR="009924B7" w:rsidRDefault="009924B7" w:rsidP="009924B7"/>
        </w:tc>
        <w:bookmarkEnd w:id="1244"/>
      </w:tr>
      <w:bookmarkStart w:id="1245" w:name="BKM_1AB55365_EE1D_4579_9146_332D2CE93361"/>
      <w:tr w:rsidR="009924B7" w14:paraId="4B5E177F" w14:textId="77777777" w:rsidTr="009924B7">
        <w:tc>
          <w:tcPr>
            <w:tcW w:w="1710" w:type="dxa"/>
            <w:tcBorders>
              <w:top w:val="nil"/>
              <w:left w:val="nil"/>
              <w:bottom w:val="nil"/>
              <w:right w:val="nil"/>
            </w:tcBorders>
          </w:tcPr>
          <w:p w14:paraId="38009B0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A472F23" w14:textId="77777777" w:rsidR="009924B7" w:rsidRDefault="009924B7" w:rsidP="009924B7">
            <w:r>
              <w:fldChar w:fldCharType="begin" w:fldLock="1"/>
            </w:r>
            <w:r>
              <w:instrText>MERGEFIELD Att.Name</w:instrText>
            </w:r>
            <w:r>
              <w:fldChar w:fldCharType="separate"/>
            </w:r>
            <w:r>
              <w:t>landhoofd</w:t>
            </w:r>
            <w:r>
              <w:fldChar w:fldCharType="end"/>
            </w:r>
          </w:p>
        </w:tc>
        <w:tc>
          <w:tcPr>
            <w:tcW w:w="4500" w:type="dxa"/>
            <w:tcBorders>
              <w:top w:val="nil"/>
              <w:left w:val="nil"/>
              <w:bottom w:val="nil"/>
              <w:right w:val="nil"/>
            </w:tcBorders>
          </w:tcPr>
          <w:p w14:paraId="67E806E9" w14:textId="77777777" w:rsidR="009924B7" w:rsidRDefault="009924B7" w:rsidP="009924B7">
            <w:r>
              <w:fldChar w:fldCharType="begin" w:fldLock="1"/>
            </w:r>
            <w:r>
              <w:instrText>MERGEFIELD Att.Notes</w:instrText>
            </w:r>
            <w:r>
              <w:fldChar w:fldCharType="separate"/>
            </w:r>
            <w:r>
              <w:t>Ondersteuningsconstructie ter plaatse van een overgang van de aardebaan naar een kunstwerk.</w:t>
            </w:r>
            <w:r>
              <w:fldChar w:fldCharType="end"/>
            </w:r>
          </w:p>
        </w:tc>
      </w:tr>
      <w:tr w:rsidR="009924B7" w14:paraId="6C79A216" w14:textId="77777777" w:rsidTr="009924B7">
        <w:tc>
          <w:tcPr>
            <w:tcW w:w="1710" w:type="dxa"/>
            <w:tcBorders>
              <w:top w:val="nil"/>
              <w:left w:val="nil"/>
              <w:bottom w:val="nil"/>
              <w:right w:val="nil"/>
            </w:tcBorders>
          </w:tcPr>
          <w:p w14:paraId="73B850D4" w14:textId="77777777" w:rsidR="009924B7" w:rsidRDefault="009924B7" w:rsidP="009924B7"/>
        </w:tc>
        <w:tc>
          <w:tcPr>
            <w:tcW w:w="2970" w:type="dxa"/>
            <w:tcBorders>
              <w:top w:val="nil"/>
              <w:left w:val="nil"/>
              <w:bottom w:val="nil"/>
              <w:right w:val="nil"/>
            </w:tcBorders>
          </w:tcPr>
          <w:p w14:paraId="0101D23A" w14:textId="77777777" w:rsidR="009924B7" w:rsidRDefault="009924B7" w:rsidP="009924B7"/>
        </w:tc>
        <w:tc>
          <w:tcPr>
            <w:tcW w:w="4500" w:type="dxa"/>
            <w:tcBorders>
              <w:top w:val="nil"/>
              <w:left w:val="nil"/>
              <w:bottom w:val="nil"/>
              <w:right w:val="nil"/>
            </w:tcBorders>
          </w:tcPr>
          <w:p w14:paraId="3DEA9C44" w14:textId="77777777" w:rsidR="009924B7" w:rsidRDefault="009924B7" w:rsidP="009924B7"/>
        </w:tc>
        <w:bookmarkEnd w:id="1245"/>
      </w:tr>
      <w:bookmarkStart w:id="1246" w:name="BKM_49B6E319_EDEC_452d_B726_1342DDFDC0F5"/>
      <w:tr w:rsidR="009924B7" w14:paraId="2E1A8678" w14:textId="77777777" w:rsidTr="009924B7">
        <w:tc>
          <w:tcPr>
            <w:tcW w:w="1710" w:type="dxa"/>
            <w:tcBorders>
              <w:top w:val="nil"/>
              <w:left w:val="nil"/>
              <w:bottom w:val="nil"/>
              <w:right w:val="nil"/>
            </w:tcBorders>
          </w:tcPr>
          <w:p w14:paraId="114C12F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E7F5F13" w14:textId="77777777" w:rsidR="009924B7" w:rsidRDefault="009924B7" w:rsidP="009924B7">
            <w:r>
              <w:fldChar w:fldCharType="begin" w:fldLock="1"/>
            </w:r>
            <w:r>
              <w:instrText>MERGEFIELD Att.Name</w:instrText>
            </w:r>
            <w:r>
              <w:fldChar w:fldCharType="separate"/>
            </w:r>
            <w:r>
              <w:t>pijler</w:t>
            </w:r>
            <w:r>
              <w:fldChar w:fldCharType="end"/>
            </w:r>
          </w:p>
        </w:tc>
        <w:tc>
          <w:tcPr>
            <w:tcW w:w="4500" w:type="dxa"/>
            <w:tcBorders>
              <w:top w:val="nil"/>
              <w:left w:val="nil"/>
              <w:bottom w:val="nil"/>
              <w:right w:val="nil"/>
            </w:tcBorders>
          </w:tcPr>
          <w:p w14:paraId="676F263B" w14:textId="77777777" w:rsidR="009924B7" w:rsidRDefault="009924B7" w:rsidP="009924B7">
            <w:r>
              <w:fldChar w:fldCharType="begin" w:fldLock="1"/>
            </w:r>
            <w:r>
              <w:instrText>MERGEFIELD Att.Notes</w:instrText>
            </w:r>
            <w:r>
              <w:fldChar w:fldCharType="separate"/>
            </w:r>
            <w:r>
              <w:t xml:space="preserve">Ondersteuningsconstructie van bruggen en soortgelijke kunstwerken. </w:t>
            </w:r>
            <w:r>
              <w:fldChar w:fldCharType="end"/>
            </w:r>
          </w:p>
        </w:tc>
      </w:tr>
      <w:tr w:rsidR="009924B7" w14:paraId="053C2446" w14:textId="77777777" w:rsidTr="009924B7">
        <w:tc>
          <w:tcPr>
            <w:tcW w:w="1710" w:type="dxa"/>
            <w:tcBorders>
              <w:top w:val="nil"/>
              <w:left w:val="nil"/>
              <w:bottom w:val="nil"/>
              <w:right w:val="nil"/>
            </w:tcBorders>
          </w:tcPr>
          <w:p w14:paraId="4AA565B0" w14:textId="77777777" w:rsidR="009924B7" w:rsidRDefault="009924B7" w:rsidP="009924B7"/>
        </w:tc>
        <w:tc>
          <w:tcPr>
            <w:tcW w:w="2970" w:type="dxa"/>
            <w:tcBorders>
              <w:top w:val="nil"/>
              <w:left w:val="nil"/>
              <w:bottom w:val="nil"/>
              <w:right w:val="nil"/>
            </w:tcBorders>
          </w:tcPr>
          <w:p w14:paraId="463ADE57" w14:textId="77777777" w:rsidR="009924B7" w:rsidRDefault="009924B7" w:rsidP="009924B7"/>
        </w:tc>
        <w:tc>
          <w:tcPr>
            <w:tcW w:w="4500" w:type="dxa"/>
            <w:tcBorders>
              <w:top w:val="nil"/>
              <w:left w:val="nil"/>
              <w:bottom w:val="nil"/>
              <w:right w:val="nil"/>
            </w:tcBorders>
          </w:tcPr>
          <w:p w14:paraId="5B707B6E" w14:textId="77777777" w:rsidR="009924B7" w:rsidRDefault="009924B7" w:rsidP="009924B7"/>
        </w:tc>
        <w:bookmarkEnd w:id="1246"/>
      </w:tr>
      <w:bookmarkStart w:id="1247" w:name="BKM_1ED7C8AF_655D_45a4_87BC_C63E00ACF79D"/>
      <w:tr w:rsidR="009924B7" w14:paraId="2446EBE9" w14:textId="77777777" w:rsidTr="009924B7">
        <w:tc>
          <w:tcPr>
            <w:tcW w:w="1710" w:type="dxa"/>
            <w:tcBorders>
              <w:top w:val="nil"/>
              <w:left w:val="nil"/>
              <w:bottom w:val="nil"/>
              <w:right w:val="nil"/>
            </w:tcBorders>
          </w:tcPr>
          <w:p w14:paraId="6F4847D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2F864E9" w14:textId="77777777" w:rsidR="009924B7" w:rsidRDefault="009924B7" w:rsidP="009924B7">
            <w:r>
              <w:fldChar w:fldCharType="begin" w:fldLock="1"/>
            </w:r>
            <w:r>
              <w:instrText>MERGEFIELD Att.Name</w:instrText>
            </w:r>
            <w:r>
              <w:fldChar w:fldCharType="separate"/>
            </w:r>
            <w:r>
              <w:t>sloof</w:t>
            </w:r>
            <w:r>
              <w:fldChar w:fldCharType="end"/>
            </w:r>
          </w:p>
        </w:tc>
        <w:tc>
          <w:tcPr>
            <w:tcW w:w="4500" w:type="dxa"/>
            <w:tcBorders>
              <w:top w:val="nil"/>
              <w:left w:val="nil"/>
              <w:bottom w:val="nil"/>
              <w:right w:val="nil"/>
            </w:tcBorders>
          </w:tcPr>
          <w:p w14:paraId="4E4410D7" w14:textId="77777777" w:rsidR="009924B7" w:rsidRDefault="009924B7" w:rsidP="009924B7">
            <w:r>
              <w:fldChar w:fldCharType="begin" w:fldLock="1"/>
            </w:r>
            <w:r>
              <w:instrText>MERGEFIELD Att.Notes</w:instrText>
            </w:r>
            <w:r>
              <w:fldChar w:fldCharType="separate"/>
            </w:r>
            <w:r>
              <w:t xml:space="preserve">Deel van de pijler voor de overdracht van krachten naar de ondergrond of de fundering. </w:t>
            </w:r>
            <w:r>
              <w:fldChar w:fldCharType="end"/>
            </w:r>
          </w:p>
        </w:tc>
      </w:tr>
      <w:tr w:rsidR="009924B7" w14:paraId="1BEB0759" w14:textId="77777777" w:rsidTr="009924B7">
        <w:tc>
          <w:tcPr>
            <w:tcW w:w="1710" w:type="dxa"/>
            <w:tcBorders>
              <w:top w:val="nil"/>
              <w:left w:val="nil"/>
              <w:bottom w:val="nil"/>
              <w:right w:val="nil"/>
            </w:tcBorders>
          </w:tcPr>
          <w:p w14:paraId="4FD52163" w14:textId="77777777" w:rsidR="009924B7" w:rsidRDefault="009924B7" w:rsidP="009924B7"/>
        </w:tc>
        <w:tc>
          <w:tcPr>
            <w:tcW w:w="2970" w:type="dxa"/>
            <w:tcBorders>
              <w:top w:val="nil"/>
              <w:left w:val="nil"/>
              <w:bottom w:val="nil"/>
              <w:right w:val="nil"/>
            </w:tcBorders>
          </w:tcPr>
          <w:p w14:paraId="3E6EA157" w14:textId="77777777" w:rsidR="009924B7" w:rsidRDefault="009924B7" w:rsidP="009924B7"/>
        </w:tc>
        <w:tc>
          <w:tcPr>
            <w:tcW w:w="4500" w:type="dxa"/>
            <w:tcBorders>
              <w:top w:val="nil"/>
              <w:left w:val="nil"/>
              <w:bottom w:val="nil"/>
              <w:right w:val="nil"/>
            </w:tcBorders>
          </w:tcPr>
          <w:p w14:paraId="3530604C" w14:textId="77777777" w:rsidR="009924B7" w:rsidRDefault="009924B7" w:rsidP="009924B7"/>
        </w:tc>
        <w:bookmarkEnd w:id="1247"/>
      </w:tr>
      <w:bookmarkStart w:id="1248" w:name="BKM_309ECF0B_EEF8_44f2_83E8_DCD6AF1E2710"/>
      <w:tr w:rsidR="009924B7" w14:paraId="10A870CF" w14:textId="77777777" w:rsidTr="009924B7">
        <w:tc>
          <w:tcPr>
            <w:tcW w:w="1710" w:type="dxa"/>
            <w:tcBorders>
              <w:top w:val="nil"/>
              <w:left w:val="nil"/>
              <w:bottom w:val="nil"/>
              <w:right w:val="nil"/>
            </w:tcBorders>
          </w:tcPr>
          <w:p w14:paraId="22859C9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AD58D6B" w14:textId="77777777" w:rsidR="009924B7" w:rsidRDefault="009924B7" w:rsidP="009924B7">
            <w:r>
              <w:fldChar w:fldCharType="begin" w:fldLock="1"/>
            </w:r>
            <w:r>
              <w:instrText>MERGEFIELD Att.Name</w:instrText>
            </w:r>
            <w:r>
              <w:fldChar w:fldCharType="separate"/>
            </w:r>
            <w:r>
              <w:t>pyloon</w:t>
            </w:r>
            <w:r>
              <w:fldChar w:fldCharType="end"/>
            </w:r>
          </w:p>
        </w:tc>
        <w:tc>
          <w:tcPr>
            <w:tcW w:w="4500" w:type="dxa"/>
            <w:tcBorders>
              <w:top w:val="nil"/>
              <w:left w:val="nil"/>
              <w:bottom w:val="nil"/>
              <w:right w:val="nil"/>
            </w:tcBorders>
          </w:tcPr>
          <w:p w14:paraId="6D9F3B07" w14:textId="77777777" w:rsidR="009924B7" w:rsidRDefault="009924B7" w:rsidP="009924B7">
            <w:r>
              <w:fldChar w:fldCharType="begin" w:fldLock="1"/>
            </w:r>
            <w:r>
              <w:instrText>MERGEFIELD Att.Notes</w:instrText>
            </w:r>
            <w:r>
              <w:fldChar w:fldCharType="separate"/>
            </w:r>
            <w:r>
              <w:t>Boven de bovenbouw uitstekende draagconstructie voor tuien (kabels)</w:t>
            </w:r>
            <w:r>
              <w:fldChar w:fldCharType="end"/>
            </w:r>
          </w:p>
        </w:tc>
      </w:tr>
      <w:tr w:rsidR="009924B7" w14:paraId="7E9CAB08" w14:textId="77777777" w:rsidTr="009924B7">
        <w:tc>
          <w:tcPr>
            <w:tcW w:w="1710" w:type="dxa"/>
            <w:tcBorders>
              <w:top w:val="nil"/>
              <w:left w:val="nil"/>
              <w:bottom w:val="nil"/>
              <w:right w:val="nil"/>
            </w:tcBorders>
          </w:tcPr>
          <w:p w14:paraId="28FC7304" w14:textId="77777777" w:rsidR="009924B7" w:rsidRDefault="009924B7" w:rsidP="009924B7"/>
        </w:tc>
        <w:tc>
          <w:tcPr>
            <w:tcW w:w="2970" w:type="dxa"/>
            <w:tcBorders>
              <w:top w:val="nil"/>
              <w:left w:val="nil"/>
              <w:bottom w:val="nil"/>
              <w:right w:val="nil"/>
            </w:tcBorders>
          </w:tcPr>
          <w:p w14:paraId="77D534AB" w14:textId="77777777" w:rsidR="009924B7" w:rsidRDefault="009924B7" w:rsidP="009924B7"/>
        </w:tc>
        <w:tc>
          <w:tcPr>
            <w:tcW w:w="4500" w:type="dxa"/>
            <w:tcBorders>
              <w:top w:val="nil"/>
              <w:left w:val="nil"/>
              <w:bottom w:val="nil"/>
              <w:right w:val="nil"/>
            </w:tcBorders>
          </w:tcPr>
          <w:p w14:paraId="49528A9E" w14:textId="77777777" w:rsidR="009924B7" w:rsidRDefault="009924B7" w:rsidP="009924B7"/>
        </w:tc>
        <w:bookmarkEnd w:id="1248"/>
      </w:tr>
      <w:bookmarkEnd w:id="1243"/>
    </w:tbl>
    <w:p w14:paraId="5B5A57BA" w14:textId="2C0072AD" w:rsidR="005B4769" w:rsidRDefault="005B4769" w:rsidP="009924B7">
      <w:pPr>
        <w:rPr>
          <w:u w:color="000000"/>
        </w:rPr>
      </w:pPr>
    </w:p>
    <w:p w14:paraId="283C23A7" w14:textId="77777777" w:rsidR="005B4769" w:rsidRDefault="005B4769">
      <w:pPr>
        <w:contextualSpacing w:val="0"/>
        <w:rPr>
          <w:u w:color="000000"/>
        </w:rPr>
      </w:pPr>
      <w:r>
        <w:rPr>
          <w:u w:color="000000"/>
        </w:rPr>
        <w:br w:type="page"/>
      </w:r>
    </w:p>
    <w:bookmarkStart w:id="1249" w:name="BKM_F816C8FA_3D89_4004_944A_47A8D5C82ED5"/>
    <w:p w14:paraId="33E46425"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5B4769">
        <w:instrText>MERGEFIELD Element.Name</w:instrText>
      </w:r>
      <w:r>
        <w:fldChar w:fldCharType="separate"/>
      </w:r>
      <w:r w:rsidRPr="005B4769">
        <w:t>typering</w:t>
      </w:r>
      <w:r>
        <w:t xml:space="preserve"> overig bouwwerk</w:t>
      </w:r>
      <w:r>
        <w:fldChar w:fldCharType="end"/>
      </w:r>
    </w:p>
    <w:p w14:paraId="5BE2B6A8"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54422E8" w14:textId="77777777" w:rsidTr="009924B7">
        <w:trPr>
          <w:trHeight w:val="230"/>
        </w:trPr>
        <w:tc>
          <w:tcPr>
            <w:tcW w:w="1710" w:type="dxa"/>
            <w:tcBorders>
              <w:top w:val="nil"/>
              <w:left w:val="nil"/>
              <w:bottom w:val="nil"/>
              <w:right w:val="nil"/>
            </w:tcBorders>
          </w:tcPr>
          <w:p w14:paraId="2386355B" w14:textId="77777777" w:rsidR="009924B7" w:rsidRDefault="009924B7" w:rsidP="009924B7">
            <w:r>
              <w:rPr>
                <w:b/>
                <w:bCs/>
              </w:rPr>
              <w:t>Definitie</w:t>
            </w:r>
          </w:p>
        </w:tc>
        <w:tc>
          <w:tcPr>
            <w:tcW w:w="7650" w:type="dxa"/>
            <w:tcBorders>
              <w:top w:val="nil"/>
              <w:left w:val="nil"/>
              <w:bottom w:val="nil"/>
              <w:right w:val="nil"/>
            </w:tcBorders>
          </w:tcPr>
          <w:p w14:paraId="6EB9B43B" w14:textId="77777777" w:rsidR="009924B7" w:rsidRDefault="009924B7" w:rsidP="009924B7">
            <w:r>
              <w:fldChar w:fldCharType="begin" w:fldLock="1"/>
            </w:r>
            <w:r>
              <w:instrText>MERGEFIELD Element.Notes</w:instrText>
            </w:r>
            <w:r>
              <w:fldChar w:fldCharType="separate"/>
            </w:r>
            <w:r>
              <w:t>Een codering van de verschillende waarden die de typeringe van een overig bouwwerk kan aannemen.</w:t>
            </w:r>
            <w:r>
              <w:fldChar w:fldCharType="end"/>
            </w:r>
          </w:p>
        </w:tc>
      </w:tr>
    </w:tbl>
    <w:p w14:paraId="01FC18A5"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B5DEF72" w14:textId="77777777" w:rsidTr="009924B7">
        <w:trPr>
          <w:trHeight w:val="230"/>
        </w:trPr>
        <w:tc>
          <w:tcPr>
            <w:tcW w:w="1710" w:type="dxa"/>
            <w:tcBorders>
              <w:top w:val="nil"/>
              <w:left w:val="nil"/>
              <w:bottom w:val="nil"/>
              <w:right w:val="nil"/>
            </w:tcBorders>
          </w:tcPr>
          <w:p w14:paraId="3F4A16CE" w14:textId="77777777" w:rsidR="009924B7" w:rsidRDefault="009924B7" w:rsidP="009924B7">
            <w:pPr>
              <w:rPr>
                <w:i/>
                <w:iCs/>
              </w:rPr>
            </w:pPr>
            <w:bookmarkStart w:id="1250" w:name="BKM_62CF8BF1_433B_41be_9847_E76C9BF8D478"/>
            <w:r>
              <w:rPr>
                <w:i/>
                <w:iCs/>
              </w:rPr>
              <w:t>Code</w:t>
            </w:r>
          </w:p>
        </w:tc>
        <w:tc>
          <w:tcPr>
            <w:tcW w:w="2970" w:type="dxa"/>
            <w:tcBorders>
              <w:top w:val="nil"/>
              <w:left w:val="nil"/>
              <w:bottom w:val="nil"/>
              <w:right w:val="nil"/>
            </w:tcBorders>
          </w:tcPr>
          <w:p w14:paraId="1859C4C4" w14:textId="77777777" w:rsidR="009924B7" w:rsidRDefault="009924B7" w:rsidP="009924B7">
            <w:pPr>
              <w:rPr>
                <w:i/>
                <w:iCs/>
              </w:rPr>
            </w:pPr>
            <w:r>
              <w:rPr>
                <w:i/>
                <w:iCs/>
              </w:rPr>
              <w:t>Naam</w:t>
            </w:r>
          </w:p>
        </w:tc>
        <w:tc>
          <w:tcPr>
            <w:tcW w:w="4500" w:type="dxa"/>
            <w:tcBorders>
              <w:top w:val="nil"/>
              <w:left w:val="nil"/>
              <w:bottom w:val="nil"/>
              <w:right w:val="nil"/>
            </w:tcBorders>
          </w:tcPr>
          <w:p w14:paraId="46DE5B36" w14:textId="77777777" w:rsidR="009924B7" w:rsidRDefault="009924B7" w:rsidP="009924B7">
            <w:pPr>
              <w:rPr>
                <w:i/>
                <w:iCs/>
              </w:rPr>
            </w:pPr>
            <w:r>
              <w:rPr>
                <w:i/>
                <w:iCs/>
              </w:rPr>
              <w:t>Definitie</w:t>
            </w:r>
          </w:p>
        </w:tc>
      </w:tr>
      <w:tr w:rsidR="009924B7" w14:paraId="6AC2C874" w14:textId="77777777" w:rsidTr="009924B7">
        <w:tc>
          <w:tcPr>
            <w:tcW w:w="1710" w:type="dxa"/>
            <w:tcBorders>
              <w:top w:val="nil"/>
              <w:left w:val="nil"/>
              <w:bottom w:val="nil"/>
              <w:right w:val="nil"/>
            </w:tcBorders>
          </w:tcPr>
          <w:p w14:paraId="3DB7D78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0D4648E" w14:textId="77777777" w:rsidR="009924B7" w:rsidRDefault="009924B7" w:rsidP="009924B7">
            <w:r>
              <w:fldChar w:fldCharType="begin" w:fldLock="1"/>
            </w:r>
            <w:r>
              <w:instrText>MERGEFIELD Att.Name</w:instrText>
            </w:r>
            <w:r>
              <w:fldChar w:fldCharType="separate"/>
            </w:r>
            <w:r>
              <w:t>bassin</w:t>
            </w:r>
            <w:r>
              <w:fldChar w:fldCharType="end"/>
            </w:r>
          </w:p>
        </w:tc>
        <w:tc>
          <w:tcPr>
            <w:tcW w:w="4500" w:type="dxa"/>
            <w:tcBorders>
              <w:top w:val="nil"/>
              <w:left w:val="nil"/>
              <w:bottom w:val="nil"/>
              <w:right w:val="nil"/>
            </w:tcBorders>
          </w:tcPr>
          <w:p w14:paraId="7F2287DB" w14:textId="77777777" w:rsidR="009924B7" w:rsidRDefault="009924B7" w:rsidP="009924B7">
            <w:r>
              <w:fldChar w:fldCharType="begin" w:fldLock="1"/>
            </w:r>
            <w:r>
              <w:instrText>MERGEFIELD Att.Notes</w:instrText>
            </w:r>
            <w:r>
              <w:fldChar w:fldCharType="separate"/>
            </w:r>
            <w:r>
              <w:t xml:space="preserve">Waterbak, zoals een zwembad of een dok. </w:t>
            </w:r>
            <w:r>
              <w:fldChar w:fldCharType="end"/>
            </w:r>
          </w:p>
        </w:tc>
      </w:tr>
      <w:tr w:rsidR="009924B7" w14:paraId="6DD901E6" w14:textId="77777777" w:rsidTr="009924B7">
        <w:tc>
          <w:tcPr>
            <w:tcW w:w="1710" w:type="dxa"/>
            <w:tcBorders>
              <w:top w:val="nil"/>
              <w:left w:val="nil"/>
              <w:bottom w:val="nil"/>
              <w:right w:val="nil"/>
            </w:tcBorders>
          </w:tcPr>
          <w:p w14:paraId="4D90F98F" w14:textId="77777777" w:rsidR="009924B7" w:rsidRDefault="009924B7" w:rsidP="009924B7"/>
        </w:tc>
        <w:tc>
          <w:tcPr>
            <w:tcW w:w="2970" w:type="dxa"/>
            <w:tcBorders>
              <w:top w:val="nil"/>
              <w:left w:val="nil"/>
              <w:bottom w:val="nil"/>
              <w:right w:val="nil"/>
            </w:tcBorders>
          </w:tcPr>
          <w:p w14:paraId="4DC2C09C" w14:textId="77777777" w:rsidR="009924B7" w:rsidRDefault="009924B7" w:rsidP="009924B7"/>
        </w:tc>
        <w:tc>
          <w:tcPr>
            <w:tcW w:w="4500" w:type="dxa"/>
            <w:tcBorders>
              <w:top w:val="nil"/>
              <w:left w:val="nil"/>
              <w:bottom w:val="nil"/>
              <w:right w:val="nil"/>
            </w:tcBorders>
          </w:tcPr>
          <w:p w14:paraId="4363FC76" w14:textId="77777777" w:rsidR="009924B7" w:rsidRDefault="009924B7" w:rsidP="009924B7"/>
        </w:tc>
        <w:bookmarkEnd w:id="1250"/>
      </w:tr>
      <w:bookmarkStart w:id="1251" w:name="BKM_165F5A87_BFAF_48d4_BF5E_EB24AFAD283D"/>
      <w:tr w:rsidR="009924B7" w14:paraId="7D9649BD" w14:textId="77777777" w:rsidTr="009924B7">
        <w:tc>
          <w:tcPr>
            <w:tcW w:w="1710" w:type="dxa"/>
            <w:tcBorders>
              <w:top w:val="nil"/>
              <w:left w:val="nil"/>
              <w:bottom w:val="nil"/>
              <w:right w:val="nil"/>
            </w:tcBorders>
          </w:tcPr>
          <w:p w14:paraId="392AB5E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6909D82" w14:textId="77777777" w:rsidR="009924B7" w:rsidRDefault="009924B7" w:rsidP="009924B7">
            <w:r>
              <w:fldChar w:fldCharType="begin" w:fldLock="1"/>
            </w:r>
            <w:r>
              <w:instrText>MERGEFIELD Att.Name</w:instrText>
            </w:r>
            <w:r>
              <w:fldChar w:fldCharType="separate"/>
            </w:r>
            <w:r>
              <w:t>bezinkbak</w:t>
            </w:r>
            <w:r>
              <w:fldChar w:fldCharType="end"/>
            </w:r>
          </w:p>
        </w:tc>
        <w:tc>
          <w:tcPr>
            <w:tcW w:w="4500" w:type="dxa"/>
            <w:tcBorders>
              <w:top w:val="nil"/>
              <w:left w:val="nil"/>
              <w:bottom w:val="nil"/>
              <w:right w:val="nil"/>
            </w:tcBorders>
          </w:tcPr>
          <w:p w14:paraId="64F7481C" w14:textId="77777777" w:rsidR="009924B7" w:rsidRDefault="009924B7" w:rsidP="009924B7">
            <w:r>
              <w:fldChar w:fldCharType="begin" w:fldLock="1"/>
            </w:r>
            <w:r>
              <w:instrText>MERGEFIELD Att.Notes</w:instrText>
            </w:r>
            <w:r>
              <w:fldChar w:fldCharType="separate"/>
            </w:r>
            <w:r>
              <w:t>Een gesloten reservoir waarin het afvalwater tijdelijk wordt opgevangen met een slibreinigende voorziening.</w:t>
            </w:r>
            <w:r>
              <w:fldChar w:fldCharType="end"/>
            </w:r>
          </w:p>
        </w:tc>
      </w:tr>
      <w:tr w:rsidR="009924B7" w14:paraId="62F5F327" w14:textId="77777777" w:rsidTr="009924B7">
        <w:tc>
          <w:tcPr>
            <w:tcW w:w="1710" w:type="dxa"/>
            <w:tcBorders>
              <w:top w:val="nil"/>
              <w:left w:val="nil"/>
              <w:bottom w:val="nil"/>
              <w:right w:val="nil"/>
            </w:tcBorders>
          </w:tcPr>
          <w:p w14:paraId="0997C343" w14:textId="77777777" w:rsidR="009924B7" w:rsidRDefault="009924B7" w:rsidP="009924B7"/>
        </w:tc>
        <w:tc>
          <w:tcPr>
            <w:tcW w:w="2970" w:type="dxa"/>
            <w:tcBorders>
              <w:top w:val="nil"/>
              <w:left w:val="nil"/>
              <w:bottom w:val="nil"/>
              <w:right w:val="nil"/>
            </w:tcBorders>
          </w:tcPr>
          <w:p w14:paraId="1E2A8E86" w14:textId="77777777" w:rsidR="009924B7" w:rsidRDefault="009924B7" w:rsidP="009924B7"/>
        </w:tc>
        <w:tc>
          <w:tcPr>
            <w:tcW w:w="4500" w:type="dxa"/>
            <w:tcBorders>
              <w:top w:val="nil"/>
              <w:left w:val="nil"/>
              <w:bottom w:val="nil"/>
              <w:right w:val="nil"/>
            </w:tcBorders>
          </w:tcPr>
          <w:p w14:paraId="61AA7276" w14:textId="77777777" w:rsidR="009924B7" w:rsidRDefault="009924B7" w:rsidP="009924B7"/>
        </w:tc>
        <w:bookmarkEnd w:id="1251"/>
      </w:tr>
      <w:bookmarkStart w:id="1252" w:name="BKM_8F89D523_F5EA_4d63_B146_85C90B64523F"/>
      <w:tr w:rsidR="009924B7" w14:paraId="30AB53AF" w14:textId="77777777" w:rsidTr="009924B7">
        <w:tc>
          <w:tcPr>
            <w:tcW w:w="1710" w:type="dxa"/>
            <w:tcBorders>
              <w:top w:val="nil"/>
              <w:left w:val="nil"/>
              <w:bottom w:val="nil"/>
              <w:right w:val="nil"/>
            </w:tcBorders>
          </w:tcPr>
          <w:p w14:paraId="107E1AA7"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0D13955" w14:textId="77777777" w:rsidR="009924B7" w:rsidRDefault="009924B7" w:rsidP="009924B7">
            <w:r>
              <w:fldChar w:fldCharType="begin" w:fldLock="1"/>
            </w:r>
            <w:r>
              <w:instrText>MERGEFIELD Att.Name</w:instrText>
            </w:r>
            <w:r>
              <w:fldChar w:fldCharType="separate"/>
            </w:r>
            <w:r>
              <w:t xml:space="preserve">lage trafo </w:t>
            </w:r>
            <w:r>
              <w:fldChar w:fldCharType="end"/>
            </w:r>
          </w:p>
        </w:tc>
        <w:tc>
          <w:tcPr>
            <w:tcW w:w="4500" w:type="dxa"/>
            <w:tcBorders>
              <w:top w:val="nil"/>
              <w:left w:val="nil"/>
              <w:bottom w:val="nil"/>
              <w:right w:val="nil"/>
            </w:tcBorders>
          </w:tcPr>
          <w:p w14:paraId="0591425B" w14:textId="77777777" w:rsidR="009924B7" w:rsidRDefault="009924B7" w:rsidP="009924B7">
            <w:r>
              <w:fldChar w:fldCharType="begin" w:fldLock="1"/>
            </w:r>
            <w:r>
              <w:instrText>MERGEFIELD Att.Notes</w:instrText>
            </w:r>
            <w:r>
              <w:fldChar w:fldCharType="separate"/>
            </w:r>
            <w:r>
              <w:t xml:space="preserve">Bouwwerk waarin transformator(en) zijn geplaatst voor elektriciteitsvoorziening. </w:t>
            </w:r>
            <w:r>
              <w:fldChar w:fldCharType="end"/>
            </w:r>
          </w:p>
        </w:tc>
      </w:tr>
      <w:tr w:rsidR="009924B7" w14:paraId="0D9B830C" w14:textId="77777777" w:rsidTr="009924B7">
        <w:tc>
          <w:tcPr>
            <w:tcW w:w="1710" w:type="dxa"/>
            <w:tcBorders>
              <w:top w:val="nil"/>
              <w:left w:val="nil"/>
              <w:bottom w:val="nil"/>
              <w:right w:val="nil"/>
            </w:tcBorders>
          </w:tcPr>
          <w:p w14:paraId="37B62403" w14:textId="77777777" w:rsidR="009924B7" w:rsidRDefault="009924B7" w:rsidP="009924B7"/>
        </w:tc>
        <w:tc>
          <w:tcPr>
            <w:tcW w:w="2970" w:type="dxa"/>
            <w:tcBorders>
              <w:top w:val="nil"/>
              <w:left w:val="nil"/>
              <w:bottom w:val="nil"/>
              <w:right w:val="nil"/>
            </w:tcBorders>
          </w:tcPr>
          <w:p w14:paraId="61904CD9" w14:textId="77777777" w:rsidR="009924B7" w:rsidRDefault="009924B7" w:rsidP="009924B7"/>
        </w:tc>
        <w:tc>
          <w:tcPr>
            <w:tcW w:w="4500" w:type="dxa"/>
            <w:tcBorders>
              <w:top w:val="nil"/>
              <w:left w:val="nil"/>
              <w:bottom w:val="nil"/>
              <w:right w:val="nil"/>
            </w:tcBorders>
          </w:tcPr>
          <w:p w14:paraId="77E0FECA" w14:textId="77777777" w:rsidR="009924B7" w:rsidRDefault="009924B7" w:rsidP="009924B7"/>
        </w:tc>
        <w:bookmarkEnd w:id="1252"/>
      </w:tr>
      <w:bookmarkStart w:id="1253" w:name="BKM_A844B5D1_97E4_44f7_AF87_1FC70CC685DF"/>
      <w:tr w:rsidR="009924B7" w14:paraId="2EE7064C" w14:textId="77777777" w:rsidTr="009924B7">
        <w:tc>
          <w:tcPr>
            <w:tcW w:w="1710" w:type="dxa"/>
            <w:tcBorders>
              <w:top w:val="nil"/>
              <w:left w:val="nil"/>
              <w:bottom w:val="nil"/>
              <w:right w:val="nil"/>
            </w:tcBorders>
          </w:tcPr>
          <w:p w14:paraId="21FF19FC"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2949BFB" w14:textId="77777777" w:rsidR="009924B7" w:rsidRDefault="009924B7" w:rsidP="009924B7">
            <w:r>
              <w:fldChar w:fldCharType="begin" w:fldLock="1"/>
            </w:r>
            <w:r>
              <w:instrText>MERGEFIELD Att.Name</w:instrText>
            </w:r>
            <w:r>
              <w:fldChar w:fldCharType="separate"/>
            </w:r>
            <w:r>
              <w:t>windturbine</w:t>
            </w:r>
            <w:r>
              <w:fldChar w:fldCharType="end"/>
            </w:r>
          </w:p>
        </w:tc>
        <w:tc>
          <w:tcPr>
            <w:tcW w:w="4500" w:type="dxa"/>
            <w:tcBorders>
              <w:top w:val="nil"/>
              <w:left w:val="nil"/>
              <w:bottom w:val="nil"/>
              <w:right w:val="nil"/>
            </w:tcBorders>
          </w:tcPr>
          <w:p w14:paraId="2A30D84F" w14:textId="77777777" w:rsidR="009924B7" w:rsidRDefault="009924B7" w:rsidP="009924B7">
            <w:r>
              <w:fldChar w:fldCharType="begin" w:fldLock="1"/>
            </w:r>
            <w:r>
              <w:instrText>MERGEFIELD Att.Notes</w:instrText>
            </w:r>
            <w:r>
              <w:fldChar w:fldCharType="separate"/>
            </w:r>
            <w:r>
              <w:t>Turbine waarin winddruk omgezet wordt in mechanische energie.</w:t>
            </w:r>
            <w:r>
              <w:fldChar w:fldCharType="end"/>
            </w:r>
          </w:p>
        </w:tc>
      </w:tr>
      <w:tr w:rsidR="009924B7" w14:paraId="5D7B75BB" w14:textId="77777777" w:rsidTr="009924B7">
        <w:tc>
          <w:tcPr>
            <w:tcW w:w="1710" w:type="dxa"/>
            <w:tcBorders>
              <w:top w:val="nil"/>
              <w:left w:val="nil"/>
              <w:bottom w:val="nil"/>
              <w:right w:val="nil"/>
            </w:tcBorders>
          </w:tcPr>
          <w:p w14:paraId="6FE962E7" w14:textId="77777777" w:rsidR="009924B7" w:rsidRDefault="009924B7" w:rsidP="009924B7"/>
        </w:tc>
        <w:tc>
          <w:tcPr>
            <w:tcW w:w="2970" w:type="dxa"/>
            <w:tcBorders>
              <w:top w:val="nil"/>
              <w:left w:val="nil"/>
              <w:bottom w:val="nil"/>
              <w:right w:val="nil"/>
            </w:tcBorders>
          </w:tcPr>
          <w:p w14:paraId="67843B31" w14:textId="77777777" w:rsidR="009924B7" w:rsidRDefault="009924B7" w:rsidP="009924B7"/>
        </w:tc>
        <w:tc>
          <w:tcPr>
            <w:tcW w:w="4500" w:type="dxa"/>
            <w:tcBorders>
              <w:top w:val="nil"/>
              <w:left w:val="nil"/>
              <w:bottom w:val="nil"/>
              <w:right w:val="nil"/>
            </w:tcBorders>
          </w:tcPr>
          <w:p w14:paraId="56DFA9A1" w14:textId="77777777" w:rsidR="009924B7" w:rsidRDefault="009924B7" w:rsidP="009924B7"/>
        </w:tc>
        <w:bookmarkEnd w:id="1253"/>
      </w:tr>
      <w:bookmarkStart w:id="1254" w:name="BKM_92E24D9C_66BB_481b_9EC3_30326D472EEC"/>
      <w:tr w:rsidR="009924B7" w14:paraId="311D0ACC" w14:textId="77777777" w:rsidTr="009924B7">
        <w:tc>
          <w:tcPr>
            <w:tcW w:w="1710" w:type="dxa"/>
            <w:tcBorders>
              <w:top w:val="nil"/>
              <w:left w:val="nil"/>
              <w:bottom w:val="nil"/>
              <w:right w:val="nil"/>
            </w:tcBorders>
          </w:tcPr>
          <w:p w14:paraId="64606484"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0FD1722" w14:textId="77777777" w:rsidR="009924B7" w:rsidRDefault="009924B7" w:rsidP="009924B7">
            <w:r>
              <w:fldChar w:fldCharType="begin" w:fldLock="1"/>
            </w:r>
            <w:r>
              <w:instrText>MERGEFIELD Att.Name</w:instrText>
            </w:r>
            <w:r>
              <w:fldChar w:fldCharType="separate"/>
            </w:r>
            <w:r>
              <w:t xml:space="preserve">open loods </w:t>
            </w:r>
            <w:r>
              <w:fldChar w:fldCharType="end"/>
            </w:r>
          </w:p>
        </w:tc>
        <w:tc>
          <w:tcPr>
            <w:tcW w:w="4500" w:type="dxa"/>
            <w:tcBorders>
              <w:top w:val="nil"/>
              <w:left w:val="nil"/>
              <w:bottom w:val="nil"/>
              <w:right w:val="nil"/>
            </w:tcBorders>
          </w:tcPr>
          <w:p w14:paraId="686D64DE" w14:textId="77777777" w:rsidR="009924B7" w:rsidRPr="009924B7" w:rsidRDefault="009924B7" w:rsidP="009924B7">
            <w:r>
              <w:fldChar w:fldCharType="begin" w:fldLock="1"/>
            </w:r>
            <w:r>
              <w:instrText>MERGEFIELD Att.Notes</w:instrText>
            </w:r>
            <w:r>
              <w:fldChar w:fldCharType="end"/>
            </w:r>
            <w:r w:rsidRPr="009924B7">
              <w:t xml:space="preserve">Niet verplaatsbaar licht gebouw met een open gevel, bestemd als berg- of </w:t>
            </w:r>
          </w:p>
          <w:p w14:paraId="47C3799B" w14:textId="77777777" w:rsidR="009924B7" w:rsidRDefault="009924B7" w:rsidP="009924B7">
            <w:r w:rsidRPr="009924B7">
              <w:t>werkplaats of als tijdelijk onderdak voor andere doeleinden.</w:t>
            </w:r>
          </w:p>
        </w:tc>
      </w:tr>
      <w:tr w:rsidR="009924B7" w14:paraId="414992D7" w14:textId="77777777" w:rsidTr="009924B7">
        <w:tc>
          <w:tcPr>
            <w:tcW w:w="1710" w:type="dxa"/>
            <w:tcBorders>
              <w:top w:val="nil"/>
              <w:left w:val="nil"/>
              <w:bottom w:val="nil"/>
              <w:right w:val="nil"/>
            </w:tcBorders>
          </w:tcPr>
          <w:p w14:paraId="423405A2" w14:textId="77777777" w:rsidR="009924B7" w:rsidRDefault="009924B7" w:rsidP="009924B7"/>
        </w:tc>
        <w:tc>
          <w:tcPr>
            <w:tcW w:w="2970" w:type="dxa"/>
            <w:tcBorders>
              <w:top w:val="nil"/>
              <w:left w:val="nil"/>
              <w:bottom w:val="nil"/>
              <w:right w:val="nil"/>
            </w:tcBorders>
          </w:tcPr>
          <w:p w14:paraId="60C8E34D" w14:textId="77777777" w:rsidR="009924B7" w:rsidRDefault="009924B7" w:rsidP="009924B7"/>
        </w:tc>
        <w:tc>
          <w:tcPr>
            <w:tcW w:w="4500" w:type="dxa"/>
            <w:tcBorders>
              <w:top w:val="nil"/>
              <w:left w:val="nil"/>
              <w:bottom w:val="nil"/>
              <w:right w:val="nil"/>
            </w:tcBorders>
          </w:tcPr>
          <w:p w14:paraId="15C4FDCE" w14:textId="77777777" w:rsidR="009924B7" w:rsidRDefault="009924B7" w:rsidP="009924B7"/>
        </w:tc>
        <w:bookmarkEnd w:id="1254"/>
      </w:tr>
      <w:bookmarkStart w:id="1255" w:name="BKM_2DC17561_B169_431b_A056_E0B77FD99062"/>
      <w:tr w:rsidR="009924B7" w14:paraId="313754E0" w14:textId="77777777" w:rsidTr="009924B7">
        <w:tc>
          <w:tcPr>
            <w:tcW w:w="1710" w:type="dxa"/>
            <w:tcBorders>
              <w:top w:val="nil"/>
              <w:left w:val="nil"/>
              <w:bottom w:val="nil"/>
              <w:right w:val="nil"/>
            </w:tcBorders>
          </w:tcPr>
          <w:p w14:paraId="3E93152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B9E505B" w14:textId="77777777" w:rsidR="009924B7" w:rsidRDefault="009924B7" w:rsidP="009924B7">
            <w:r>
              <w:fldChar w:fldCharType="begin" w:fldLock="1"/>
            </w:r>
            <w:r>
              <w:instrText>MERGEFIELD Att.Name</w:instrText>
            </w:r>
            <w:r>
              <w:fldChar w:fldCharType="separate"/>
            </w:r>
            <w:r>
              <w:t>opslagtank</w:t>
            </w:r>
            <w:r>
              <w:fldChar w:fldCharType="end"/>
            </w:r>
          </w:p>
        </w:tc>
        <w:tc>
          <w:tcPr>
            <w:tcW w:w="4500" w:type="dxa"/>
            <w:tcBorders>
              <w:top w:val="nil"/>
              <w:left w:val="nil"/>
              <w:bottom w:val="nil"/>
              <w:right w:val="nil"/>
            </w:tcBorders>
          </w:tcPr>
          <w:p w14:paraId="737D83D4" w14:textId="77777777" w:rsidR="009924B7" w:rsidRDefault="009924B7" w:rsidP="009924B7">
            <w:r>
              <w:fldChar w:fldCharType="begin" w:fldLock="1"/>
            </w:r>
            <w:r>
              <w:instrText>MERGEFIELD Att.Notes</w:instrText>
            </w:r>
            <w:r>
              <w:fldChar w:fldCharType="separate"/>
            </w:r>
            <w:r>
              <w:t xml:space="preserve">Opslagfaciliteit voor vloeistoffen. Alleen bovengrondse opslagtanks worden opgenomen. </w:t>
            </w:r>
            <w:r>
              <w:fldChar w:fldCharType="end"/>
            </w:r>
          </w:p>
        </w:tc>
      </w:tr>
      <w:tr w:rsidR="009924B7" w14:paraId="715AFE74" w14:textId="77777777" w:rsidTr="009924B7">
        <w:tc>
          <w:tcPr>
            <w:tcW w:w="1710" w:type="dxa"/>
            <w:tcBorders>
              <w:top w:val="nil"/>
              <w:left w:val="nil"/>
              <w:bottom w:val="nil"/>
              <w:right w:val="nil"/>
            </w:tcBorders>
          </w:tcPr>
          <w:p w14:paraId="32BFEEC4" w14:textId="77777777" w:rsidR="009924B7" w:rsidRDefault="009924B7" w:rsidP="009924B7"/>
        </w:tc>
        <w:tc>
          <w:tcPr>
            <w:tcW w:w="2970" w:type="dxa"/>
            <w:tcBorders>
              <w:top w:val="nil"/>
              <w:left w:val="nil"/>
              <w:bottom w:val="nil"/>
              <w:right w:val="nil"/>
            </w:tcBorders>
          </w:tcPr>
          <w:p w14:paraId="0837A36F" w14:textId="77777777" w:rsidR="009924B7" w:rsidRDefault="009924B7" w:rsidP="009924B7"/>
        </w:tc>
        <w:tc>
          <w:tcPr>
            <w:tcW w:w="4500" w:type="dxa"/>
            <w:tcBorders>
              <w:top w:val="nil"/>
              <w:left w:val="nil"/>
              <w:bottom w:val="nil"/>
              <w:right w:val="nil"/>
            </w:tcBorders>
          </w:tcPr>
          <w:p w14:paraId="59857EB6" w14:textId="77777777" w:rsidR="009924B7" w:rsidRDefault="009924B7" w:rsidP="009924B7"/>
        </w:tc>
        <w:bookmarkEnd w:id="1255"/>
      </w:tr>
      <w:bookmarkStart w:id="1256" w:name="BKM_879585CD_9E23_4c23_BB1F_608FFE2DBE53"/>
      <w:tr w:rsidR="009924B7" w14:paraId="54E92245" w14:textId="77777777" w:rsidTr="009924B7">
        <w:tc>
          <w:tcPr>
            <w:tcW w:w="1710" w:type="dxa"/>
            <w:tcBorders>
              <w:top w:val="nil"/>
              <w:left w:val="nil"/>
              <w:bottom w:val="nil"/>
              <w:right w:val="nil"/>
            </w:tcBorders>
          </w:tcPr>
          <w:p w14:paraId="4AE0AF6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8B53D90" w14:textId="77777777" w:rsidR="009924B7" w:rsidRDefault="009924B7" w:rsidP="009924B7">
            <w:r>
              <w:fldChar w:fldCharType="begin" w:fldLock="1"/>
            </w:r>
            <w:r>
              <w:instrText>MERGEFIELD Att.Name</w:instrText>
            </w:r>
            <w:r>
              <w:fldChar w:fldCharType="separate"/>
            </w:r>
            <w:r>
              <w:t>overkapping</w:t>
            </w:r>
            <w:r>
              <w:fldChar w:fldCharType="end"/>
            </w:r>
          </w:p>
        </w:tc>
        <w:tc>
          <w:tcPr>
            <w:tcW w:w="4500" w:type="dxa"/>
            <w:tcBorders>
              <w:top w:val="nil"/>
              <w:left w:val="nil"/>
              <w:bottom w:val="nil"/>
              <w:right w:val="nil"/>
            </w:tcBorders>
          </w:tcPr>
          <w:p w14:paraId="4C07738F" w14:textId="77777777" w:rsidR="009924B7" w:rsidRDefault="009924B7" w:rsidP="009924B7">
            <w:r>
              <w:fldChar w:fldCharType="begin" w:fldLock="1"/>
            </w:r>
            <w:r>
              <w:instrText>MERGEFIELD Att.Notes</w:instrText>
            </w:r>
            <w:r>
              <w:fldChar w:fldCharType="separate"/>
            </w:r>
            <w:r>
              <w:t>Een afzonderlijk staande overdekking rustend op kolommen.</w:t>
            </w:r>
            <w:r>
              <w:fldChar w:fldCharType="end"/>
            </w:r>
          </w:p>
        </w:tc>
      </w:tr>
      <w:tr w:rsidR="009924B7" w14:paraId="2127638E" w14:textId="77777777" w:rsidTr="009924B7">
        <w:tc>
          <w:tcPr>
            <w:tcW w:w="1710" w:type="dxa"/>
            <w:tcBorders>
              <w:top w:val="nil"/>
              <w:left w:val="nil"/>
              <w:bottom w:val="nil"/>
              <w:right w:val="nil"/>
            </w:tcBorders>
          </w:tcPr>
          <w:p w14:paraId="0ED48B6F" w14:textId="77777777" w:rsidR="009924B7" w:rsidRDefault="009924B7" w:rsidP="009924B7"/>
        </w:tc>
        <w:tc>
          <w:tcPr>
            <w:tcW w:w="2970" w:type="dxa"/>
            <w:tcBorders>
              <w:top w:val="nil"/>
              <w:left w:val="nil"/>
              <w:bottom w:val="nil"/>
              <w:right w:val="nil"/>
            </w:tcBorders>
          </w:tcPr>
          <w:p w14:paraId="0AF5D70D" w14:textId="77777777" w:rsidR="009924B7" w:rsidRDefault="009924B7" w:rsidP="009924B7"/>
        </w:tc>
        <w:tc>
          <w:tcPr>
            <w:tcW w:w="4500" w:type="dxa"/>
            <w:tcBorders>
              <w:top w:val="nil"/>
              <w:left w:val="nil"/>
              <w:bottom w:val="nil"/>
              <w:right w:val="nil"/>
            </w:tcBorders>
          </w:tcPr>
          <w:p w14:paraId="1447CA45" w14:textId="77777777" w:rsidR="009924B7" w:rsidRDefault="009924B7" w:rsidP="009924B7"/>
        </w:tc>
        <w:bookmarkEnd w:id="1256"/>
      </w:tr>
      <w:bookmarkStart w:id="1257" w:name="BKM_79F8E409_DB3B_4ac8_A26C_BF98879DDE93"/>
      <w:tr w:rsidR="009924B7" w14:paraId="51ADC4D8" w14:textId="77777777" w:rsidTr="009924B7">
        <w:tc>
          <w:tcPr>
            <w:tcW w:w="1710" w:type="dxa"/>
            <w:tcBorders>
              <w:top w:val="nil"/>
              <w:left w:val="nil"/>
              <w:bottom w:val="nil"/>
              <w:right w:val="nil"/>
            </w:tcBorders>
          </w:tcPr>
          <w:p w14:paraId="7F22F1A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A9EC221" w14:textId="77777777" w:rsidR="009924B7" w:rsidRDefault="009924B7" w:rsidP="009924B7">
            <w:r>
              <w:fldChar w:fldCharType="begin" w:fldLock="1"/>
            </w:r>
            <w:r>
              <w:instrText>MERGEFIELD Att.Name</w:instrText>
            </w:r>
            <w:r>
              <w:fldChar w:fldCharType="separate"/>
            </w:r>
            <w:r>
              <w:t>bunker</w:t>
            </w:r>
            <w:r>
              <w:fldChar w:fldCharType="end"/>
            </w:r>
          </w:p>
        </w:tc>
        <w:tc>
          <w:tcPr>
            <w:tcW w:w="4500" w:type="dxa"/>
            <w:tcBorders>
              <w:top w:val="nil"/>
              <w:left w:val="nil"/>
              <w:bottom w:val="nil"/>
              <w:right w:val="nil"/>
            </w:tcBorders>
          </w:tcPr>
          <w:p w14:paraId="378A5A0F" w14:textId="77777777" w:rsidR="009924B7" w:rsidRDefault="009924B7" w:rsidP="009924B7">
            <w:r>
              <w:fldChar w:fldCharType="begin" w:fldLock="1"/>
            </w:r>
            <w:r>
              <w:instrText>MERGEFIELD Att.Notes</w:instrText>
            </w:r>
            <w:r>
              <w:fldChar w:fldCharType="separate"/>
            </w:r>
            <w:r>
              <w:t>Een bunker is een militair verdedigingswerk dat een zekere mate van bescherming biedt tegen beschietingen en bombardementen.</w:t>
            </w:r>
            <w:r>
              <w:fldChar w:fldCharType="end"/>
            </w:r>
          </w:p>
        </w:tc>
      </w:tr>
      <w:tr w:rsidR="009924B7" w14:paraId="0039B262" w14:textId="77777777" w:rsidTr="009924B7">
        <w:tc>
          <w:tcPr>
            <w:tcW w:w="1710" w:type="dxa"/>
            <w:tcBorders>
              <w:top w:val="nil"/>
              <w:left w:val="nil"/>
              <w:bottom w:val="nil"/>
              <w:right w:val="nil"/>
            </w:tcBorders>
          </w:tcPr>
          <w:p w14:paraId="126572AE" w14:textId="77777777" w:rsidR="009924B7" w:rsidRDefault="009924B7" w:rsidP="009924B7"/>
        </w:tc>
        <w:tc>
          <w:tcPr>
            <w:tcW w:w="2970" w:type="dxa"/>
            <w:tcBorders>
              <w:top w:val="nil"/>
              <w:left w:val="nil"/>
              <w:bottom w:val="nil"/>
              <w:right w:val="nil"/>
            </w:tcBorders>
          </w:tcPr>
          <w:p w14:paraId="58ED3961" w14:textId="77777777" w:rsidR="009924B7" w:rsidRDefault="009924B7" w:rsidP="009924B7"/>
        </w:tc>
        <w:tc>
          <w:tcPr>
            <w:tcW w:w="4500" w:type="dxa"/>
            <w:tcBorders>
              <w:top w:val="nil"/>
              <w:left w:val="nil"/>
              <w:bottom w:val="nil"/>
              <w:right w:val="nil"/>
            </w:tcBorders>
          </w:tcPr>
          <w:p w14:paraId="1FBF129C" w14:textId="77777777" w:rsidR="009924B7" w:rsidRDefault="009924B7" w:rsidP="009924B7"/>
        </w:tc>
        <w:bookmarkEnd w:id="1257"/>
      </w:tr>
      <w:bookmarkStart w:id="1258" w:name="BKM_A3690E53_6DFB_4653_8DBB_271C407E50AE"/>
      <w:tr w:rsidR="009924B7" w14:paraId="658AC284" w14:textId="77777777" w:rsidTr="009924B7">
        <w:tc>
          <w:tcPr>
            <w:tcW w:w="1710" w:type="dxa"/>
            <w:tcBorders>
              <w:top w:val="nil"/>
              <w:left w:val="nil"/>
              <w:bottom w:val="nil"/>
              <w:right w:val="nil"/>
            </w:tcBorders>
          </w:tcPr>
          <w:p w14:paraId="407D068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7717531" w14:textId="77777777" w:rsidR="009924B7" w:rsidRDefault="009924B7" w:rsidP="009924B7">
            <w:r>
              <w:fldChar w:fldCharType="begin" w:fldLock="1"/>
            </w:r>
            <w:r>
              <w:instrText>MERGEFIELD Att.Name</w:instrText>
            </w:r>
            <w:r>
              <w:fldChar w:fldCharType="separate"/>
            </w:r>
            <w:r>
              <w:t>voedersilo</w:t>
            </w:r>
            <w:r>
              <w:fldChar w:fldCharType="end"/>
            </w:r>
          </w:p>
        </w:tc>
        <w:tc>
          <w:tcPr>
            <w:tcW w:w="4500" w:type="dxa"/>
            <w:tcBorders>
              <w:top w:val="nil"/>
              <w:left w:val="nil"/>
              <w:bottom w:val="nil"/>
              <w:right w:val="nil"/>
            </w:tcBorders>
          </w:tcPr>
          <w:p w14:paraId="76A9A779" w14:textId="77777777" w:rsidR="009924B7" w:rsidRDefault="009924B7" w:rsidP="009924B7">
            <w:r>
              <w:fldChar w:fldCharType="begin" w:fldLock="1"/>
            </w:r>
            <w:r>
              <w:instrText>MERGEFIELD Att.Notes</w:instrText>
            </w:r>
            <w:r>
              <w:fldChar w:fldCharType="separate"/>
            </w:r>
            <w:r>
              <w:t>Opslagfaciliteit voor veevoer, bestaande uit een verticale container met een opening aan de onderkant.</w:t>
            </w:r>
            <w:r>
              <w:fldChar w:fldCharType="end"/>
            </w:r>
          </w:p>
        </w:tc>
      </w:tr>
      <w:tr w:rsidR="009924B7" w14:paraId="46E625FA" w14:textId="77777777" w:rsidTr="009924B7">
        <w:tc>
          <w:tcPr>
            <w:tcW w:w="1710" w:type="dxa"/>
            <w:tcBorders>
              <w:top w:val="nil"/>
              <w:left w:val="nil"/>
              <w:bottom w:val="nil"/>
              <w:right w:val="nil"/>
            </w:tcBorders>
          </w:tcPr>
          <w:p w14:paraId="17554202" w14:textId="77777777" w:rsidR="009924B7" w:rsidRDefault="009924B7" w:rsidP="009924B7"/>
        </w:tc>
        <w:tc>
          <w:tcPr>
            <w:tcW w:w="2970" w:type="dxa"/>
            <w:tcBorders>
              <w:top w:val="nil"/>
              <w:left w:val="nil"/>
              <w:bottom w:val="nil"/>
              <w:right w:val="nil"/>
            </w:tcBorders>
          </w:tcPr>
          <w:p w14:paraId="3CD20A76" w14:textId="77777777" w:rsidR="009924B7" w:rsidRDefault="009924B7" w:rsidP="009924B7"/>
        </w:tc>
        <w:tc>
          <w:tcPr>
            <w:tcW w:w="4500" w:type="dxa"/>
            <w:tcBorders>
              <w:top w:val="nil"/>
              <w:left w:val="nil"/>
              <w:bottom w:val="nil"/>
              <w:right w:val="nil"/>
            </w:tcBorders>
          </w:tcPr>
          <w:p w14:paraId="60E8327F" w14:textId="77777777" w:rsidR="009924B7" w:rsidRDefault="009924B7" w:rsidP="009924B7"/>
        </w:tc>
        <w:bookmarkEnd w:id="1258"/>
      </w:tr>
      <w:bookmarkStart w:id="1259" w:name="BKM_FC0154D4_D530_45ec_9118_47FE60102A82"/>
      <w:tr w:rsidR="009924B7" w14:paraId="793998D6" w14:textId="77777777" w:rsidTr="009924B7">
        <w:tc>
          <w:tcPr>
            <w:tcW w:w="1710" w:type="dxa"/>
            <w:tcBorders>
              <w:top w:val="nil"/>
              <w:left w:val="nil"/>
              <w:bottom w:val="nil"/>
              <w:right w:val="nil"/>
            </w:tcBorders>
          </w:tcPr>
          <w:p w14:paraId="064BBA9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2430E3A" w14:textId="77777777" w:rsidR="009924B7" w:rsidRDefault="009924B7" w:rsidP="009924B7">
            <w:r>
              <w:fldChar w:fldCharType="begin" w:fldLock="1"/>
            </w:r>
            <w:r>
              <w:instrText>MERGEFIELD Att.Name</w:instrText>
            </w:r>
            <w:r>
              <w:fldChar w:fldCharType="separate"/>
            </w:r>
            <w:r>
              <w:t>schuur</w:t>
            </w:r>
            <w:r>
              <w:fldChar w:fldCharType="end"/>
            </w:r>
          </w:p>
        </w:tc>
        <w:tc>
          <w:tcPr>
            <w:tcW w:w="4500" w:type="dxa"/>
            <w:tcBorders>
              <w:top w:val="nil"/>
              <w:left w:val="nil"/>
              <w:bottom w:val="nil"/>
              <w:right w:val="nil"/>
            </w:tcBorders>
          </w:tcPr>
          <w:p w14:paraId="01857DD9" w14:textId="77777777" w:rsidR="009924B7" w:rsidRDefault="009924B7" w:rsidP="009924B7">
            <w:r>
              <w:fldChar w:fldCharType="begin" w:fldLock="1"/>
            </w:r>
            <w:r>
              <w:instrText>MERGEFIELD Att.Notes</w:instrText>
            </w:r>
            <w:r>
              <w:fldChar w:fldCharType="separate"/>
            </w:r>
            <w:r>
              <w:t>Een vrijstaand, al of niet prefab, niet-vergunningsplichtig bouwwerk dat gebruikt wordt om goederen in op te slaan en ook als werkruimte kan dienen.</w:t>
            </w:r>
            <w:r>
              <w:fldChar w:fldCharType="end"/>
            </w:r>
          </w:p>
        </w:tc>
      </w:tr>
      <w:tr w:rsidR="009924B7" w14:paraId="7CBE01C4" w14:textId="77777777" w:rsidTr="009924B7">
        <w:tc>
          <w:tcPr>
            <w:tcW w:w="1710" w:type="dxa"/>
            <w:tcBorders>
              <w:top w:val="nil"/>
              <w:left w:val="nil"/>
              <w:bottom w:val="nil"/>
              <w:right w:val="nil"/>
            </w:tcBorders>
          </w:tcPr>
          <w:p w14:paraId="31A953FD" w14:textId="77777777" w:rsidR="009924B7" w:rsidRDefault="009924B7" w:rsidP="009924B7"/>
        </w:tc>
        <w:tc>
          <w:tcPr>
            <w:tcW w:w="2970" w:type="dxa"/>
            <w:tcBorders>
              <w:top w:val="nil"/>
              <w:left w:val="nil"/>
              <w:bottom w:val="nil"/>
              <w:right w:val="nil"/>
            </w:tcBorders>
          </w:tcPr>
          <w:p w14:paraId="4807D4B8" w14:textId="77777777" w:rsidR="009924B7" w:rsidRDefault="009924B7" w:rsidP="009924B7"/>
        </w:tc>
        <w:tc>
          <w:tcPr>
            <w:tcW w:w="4500" w:type="dxa"/>
            <w:tcBorders>
              <w:top w:val="nil"/>
              <w:left w:val="nil"/>
              <w:bottom w:val="nil"/>
              <w:right w:val="nil"/>
            </w:tcBorders>
          </w:tcPr>
          <w:p w14:paraId="6F787F71" w14:textId="77777777" w:rsidR="009924B7" w:rsidRDefault="009924B7" w:rsidP="009924B7"/>
        </w:tc>
        <w:bookmarkEnd w:id="1259"/>
      </w:tr>
      <w:bookmarkEnd w:id="1249"/>
    </w:tbl>
    <w:p w14:paraId="2056B5D0" w14:textId="48952BC2" w:rsidR="005B4769" w:rsidRDefault="005B4769" w:rsidP="009924B7">
      <w:pPr>
        <w:rPr>
          <w:u w:color="000000"/>
        </w:rPr>
      </w:pPr>
    </w:p>
    <w:p w14:paraId="1DBC7C2F" w14:textId="77777777" w:rsidR="005B4769" w:rsidRDefault="005B4769">
      <w:pPr>
        <w:contextualSpacing w:val="0"/>
        <w:rPr>
          <w:u w:color="000000"/>
        </w:rPr>
      </w:pPr>
      <w:r>
        <w:rPr>
          <w:u w:color="000000"/>
        </w:rPr>
        <w:br w:type="page"/>
      </w:r>
    </w:p>
    <w:bookmarkStart w:id="1260" w:name="BKM_25785008_A2F4_4725_A525_B0E4FF470D9D"/>
    <w:p w14:paraId="3989BEE9"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5B4769">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overige scheiding</w:t>
      </w:r>
      <w:r>
        <w:fldChar w:fldCharType="end"/>
      </w:r>
    </w:p>
    <w:p w14:paraId="746DBC05"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A3178C3" w14:textId="77777777" w:rsidTr="009924B7">
        <w:trPr>
          <w:trHeight w:val="230"/>
        </w:trPr>
        <w:tc>
          <w:tcPr>
            <w:tcW w:w="1710" w:type="dxa"/>
            <w:tcBorders>
              <w:top w:val="nil"/>
              <w:left w:val="nil"/>
              <w:bottom w:val="nil"/>
              <w:right w:val="nil"/>
            </w:tcBorders>
          </w:tcPr>
          <w:p w14:paraId="30D301AE" w14:textId="77777777" w:rsidR="009924B7" w:rsidRDefault="009924B7" w:rsidP="009924B7">
            <w:r>
              <w:rPr>
                <w:b/>
                <w:bCs/>
              </w:rPr>
              <w:t>Definitie</w:t>
            </w:r>
          </w:p>
        </w:tc>
        <w:tc>
          <w:tcPr>
            <w:tcW w:w="7650" w:type="dxa"/>
            <w:tcBorders>
              <w:top w:val="nil"/>
              <w:left w:val="nil"/>
              <w:bottom w:val="nil"/>
              <w:right w:val="nil"/>
            </w:tcBorders>
          </w:tcPr>
          <w:p w14:paraId="29F43F69" w14:textId="77777777" w:rsidR="009924B7" w:rsidRDefault="009924B7" w:rsidP="009924B7">
            <w:r>
              <w:fldChar w:fldCharType="begin" w:fldLock="1"/>
            </w:r>
            <w:r>
              <w:instrText>MERGEFIELD Element.Notes</w:instrText>
            </w:r>
            <w:r>
              <w:fldChar w:fldCharType="separate"/>
            </w:r>
            <w:r>
              <w:t>Een codering van de verschillende waarden die de typering van een overige scheiding kan aannemen.</w:t>
            </w:r>
            <w:r>
              <w:fldChar w:fldCharType="end"/>
            </w:r>
          </w:p>
        </w:tc>
      </w:tr>
    </w:tbl>
    <w:p w14:paraId="76F28D9B"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0173D95" w14:textId="77777777" w:rsidTr="009924B7">
        <w:trPr>
          <w:trHeight w:val="230"/>
        </w:trPr>
        <w:tc>
          <w:tcPr>
            <w:tcW w:w="1710" w:type="dxa"/>
            <w:tcBorders>
              <w:top w:val="nil"/>
              <w:left w:val="nil"/>
              <w:bottom w:val="nil"/>
              <w:right w:val="nil"/>
            </w:tcBorders>
          </w:tcPr>
          <w:p w14:paraId="522F590F" w14:textId="77777777" w:rsidR="009924B7" w:rsidRDefault="009924B7" w:rsidP="009924B7">
            <w:pPr>
              <w:rPr>
                <w:i/>
                <w:iCs/>
              </w:rPr>
            </w:pPr>
            <w:bookmarkStart w:id="1261" w:name="BKM_72E02650_7BBA_44fb_92FE_EA0D96C317FE"/>
            <w:r>
              <w:rPr>
                <w:i/>
                <w:iCs/>
              </w:rPr>
              <w:t>Code</w:t>
            </w:r>
          </w:p>
        </w:tc>
        <w:tc>
          <w:tcPr>
            <w:tcW w:w="2970" w:type="dxa"/>
            <w:tcBorders>
              <w:top w:val="nil"/>
              <w:left w:val="nil"/>
              <w:bottom w:val="nil"/>
              <w:right w:val="nil"/>
            </w:tcBorders>
          </w:tcPr>
          <w:p w14:paraId="7D7887E9" w14:textId="77777777" w:rsidR="009924B7" w:rsidRDefault="009924B7" w:rsidP="009924B7">
            <w:pPr>
              <w:rPr>
                <w:i/>
                <w:iCs/>
              </w:rPr>
            </w:pPr>
            <w:r>
              <w:rPr>
                <w:i/>
                <w:iCs/>
              </w:rPr>
              <w:t>Naam</w:t>
            </w:r>
          </w:p>
        </w:tc>
        <w:tc>
          <w:tcPr>
            <w:tcW w:w="4500" w:type="dxa"/>
            <w:tcBorders>
              <w:top w:val="nil"/>
              <w:left w:val="nil"/>
              <w:bottom w:val="nil"/>
              <w:right w:val="nil"/>
            </w:tcBorders>
          </w:tcPr>
          <w:p w14:paraId="1402F254" w14:textId="77777777" w:rsidR="009924B7" w:rsidRDefault="009924B7" w:rsidP="009924B7">
            <w:pPr>
              <w:rPr>
                <w:i/>
                <w:iCs/>
              </w:rPr>
            </w:pPr>
            <w:r>
              <w:rPr>
                <w:i/>
                <w:iCs/>
              </w:rPr>
              <w:t>Definitie</w:t>
            </w:r>
          </w:p>
        </w:tc>
      </w:tr>
      <w:tr w:rsidR="009924B7" w14:paraId="785CA24B" w14:textId="77777777" w:rsidTr="009924B7">
        <w:tc>
          <w:tcPr>
            <w:tcW w:w="1710" w:type="dxa"/>
            <w:tcBorders>
              <w:top w:val="nil"/>
              <w:left w:val="nil"/>
              <w:bottom w:val="nil"/>
              <w:right w:val="nil"/>
            </w:tcBorders>
          </w:tcPr>
          <w:p w14:paraId="26A2586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D25D74F" w14:textId="77777777" w:rsidR="009924B7" w:rsidRDefault="009924B7" w:rsidP="009924B7">
            <w:r>
              <w:fldChar w:fldCharType="begin" w:fldLock="1"/>
            </w:r>
            <w:r>
              <w:instrText>MERGEFIELD Att.Name</w:instrText>
            </w:r>
            <w:r>
              <w:fldChar w:fldCharType="separate"/>
            </w:r>
            <w:r>
              <w:t>draadraster</w:t>
            </w:r>
            <w:r>
              <w:fldChar w:fldCharType="end"/>
            </w:r>
          </w:p>
        </w:tc>
        <w:tc>
          <w:tcPr>
            <w:tcW w:w="4500" w:type="dxa"/>
            <w:tcBorders>
              <w:top w:val="nil"/>
              <w:left w:val="nil"/>
              <w:bottom w:val="nil"/>
              <w:right w:val="nil"/>
            </w:tcBorders>
          </w:tcPr>
          <w:p w14:paraId="6FC1C983" w14:textId="77777777" w:rsidR="009924B7" w:rsidRDefault="009924B7" w:rsidP="009924B7">
            <w:r>
              <w:fldChar w:fldCharType="begin" w:fldLock="1"/>
            </w:r>
            <w:r>
              <w:instrText>MERGEFIELD Att.Notes</w:instrText>
            </w:r>
            <w:r>
              <w:fldChar w:fldCharType="separate"/>
            </w:r>
            <w:r>
              <w:t>Kunstmatige terreinafscheiding, niet zijnde een faunaraster, in de vorm van een overwegend houten, metalen of kunststoffen rechtopstaande palen met daartussen een of meerdere draden.</w:t>
            </w:r>
            <w:r>
              <w:fldChar w:fldCharType="end"/>
            </w:r>
          </w:p>
        </w:tc>
      </w:tr>
      <w:tr w:rsidR="009924B7" w14:paraId="55D46762" w14:textId="77777777" w:rsidTr="009924B7">
        <w:tc>
          <w:tcPr>
            <w:tcW w:w="1710" w:type="dxa"/>
            <w:tcBorders>
              <w:top w:val="nil"/>
              <w:left w:val="nil"/>
              <w:bottom w:val="nil"/>
              <w:right w:val="nil"/>
            </w:tcBorders>
          </w:tcPr>
          <w:p w14:paraId="14CB1341" w14:textId="77777777" w:rsidR="009924B7" w:rsidRDefault="009924B7" w:rsidP="009924B7"/>
        </w:tc>
        <w:tc>
          <w:tcPr>
            <w:tcW w:w="2970" w:type="dxa"/>
            <w:tcBorders>
              <w:top w:val="nil"/>
              <w:left w:val="nil"/>
              <w:bottom w:val="nil"/>
              <w:right w:val="nil"/>
            </w:tcBorders>
          </w:tcPr>
          <w:p w14:paraId="4DAE6FC4" w14:textId="77777777" w:rsidR="009924B7" w:rsidRDefault="009924B7" w:rsidP="009924B7"/>
        </w:tc>
        <w:tc>
          <w:tcPr>
            <w:tcW w:w="4500" w:type="dxa"/>
            <w:tcBorders>
              <w:top w:val="nil"/>
              <w:left w:val="nil"/>
              <w:bottom w:val="nil"/>
              <w:right w:val="nil"/>
            </w:tcBorders>
          </w:tcPr>
          <w:p w14:paraId="38029329" w14:textId="77777777" w:rsidR="009924B7" w:rsidRDefault="009924B7" w:rsidP="009924B7"/>
        </w:tc>
        <w:bookmarkEnd w:id="1261"/>
      </w:tr>
      <w:bookmarkStart w:id="1262" w:name="BKM_7F97CEF2_6DD5_4b5d_B2CC_5E8DC1A4BF52"/>
      <w:tr w:rsidR="009924B7" w14:paraId="6EFC834C" w14:textId="77777777" w:rsidTr="009924B7">
        <w:tc>
          <w:tcPr>
            <w:tcW w:w="1710" w:type="dxa"/>
            <w:tcBorders>
              <w:top w:val="nil"/>
              <w:left w:val="nil"/>
              <w:bottom w:val="nil"/>
              <w:right w:val="nil"/>
            </w:tcBorders>
          </w:tcPr>
          <w:p w14:paraId="508EEC1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6055315" w14:textId="77777777" w:rsidR="009924B7" w:rsidRDefault="009924B7" w:rsidP="009924B7">
            <w:r>
              <w:fldChar w:fldCharType="begin" w:fldLock="1"/>
            </w:r>
            <w:r>
              <w:instrText>MERGEFIELD Att.Name</w:instrText>
            </w:r>
            <w:r>
              <w:fldChar w:fldCharType="separate"/>
            </w:r>
            <w:r>
              <w:t>faunaraster</w:t>
            </w:r>
            <w:r>
              <w:fldChar w:fldCharType="end"/>
            </w:r>
          </w:p>
        </w:tc>
        <w:tc>
          <w:tcPr>
            <w:tcW w:w="4500" w:type="dxa"/>
            <w:tcBorders>
              <w:top w:val="nil"/>
              <w:left w:val="nil"/>
              <w:bottom w:val="nil"/>
              <w:right w:val="nil"/>
            </w:tcBorders>
          </w:tcPr>
          <w:p w14:paraId="6550FCBB" w14:textId="77777777" w:rsidR="009924B7" w:rsidRDefault="009924B7" w:rsidP="009924B7">
            <w:r>
              <w:fldChar w:fldCharType="begin" w:fldLock="1"/>
            </w:r>
            <w:r>
              <w:instrText>MERGEFIELD Att.Notes</w:instrText>
            </w:r>
            <w:r>
              <w:fldChar w:fldCharType="separate"/>
            </w:r>
            <w:r>
              <w:t>Kunstmatig aangebrachte scheiding van metaaldraad tussen palen, bedoeld voor het leiden van dieren.</w:t>
            </w:r>
            <w:r>
              <w:fldChar w:fldCharType="end"/>
            </w:r>
          </w:p>
        </w:tc>
      </w:tr>
      <w:tr w:rsidR="009924B7" w14:paraId="58CD1F36" w14:textId="77777777" w:rsidTr="009924B7">
        <w:tc>
          <w:tcPr>
            <w:tcW w:w="1710" w:type="dxa"/>
            <w:tcBorders>
              <w:top w:val="nil"/>
              <w:left w:val="nil"/>
              <w:bottom w:val="nil"/>
              <w:right w:val="nil"/>
            </w:tcBorders>
          </w:tcPr>
          <w:p w14:paraId="6845F3FE" w14:textId="77777777" w:rsidR="009924B7" w:rsidRDefault="009924B7" w:rsidP="009924B7"/>
        </w:tc>
        <w:tc>
          <w:tcPr>
            <w:tcW w:w="2970" w:type="dxa"/>
            <w:tcBorders>
              <w:top w:val="nil"/>
              <w:left w:val="nil"/>
              <w:bottom w:val="nil"/>
              <w:right w:val="nil"/>
            </w:tcBorders>
          </w:tcPr>
          <w:p w14:paraId="5EAE3B00" w14:textId="77777777" w:rsidR="009924B7" w:rsidRDefault="009924B7" w:rsidP="009924B7"/>
        </w:tc>
        <w:tc>
          <w:tcPr>
            <w:tcW w:w="4500" w:type="dxa"/>
            <w:tcBorders>
              <w:top w:val="nil"/>
              <w:left w:val="nil"/>
              <w:bottom w:val="nil"/>
              <w:right w:val="nil"/>
            </w:tcBorders>
          </w:tcPr>
          <w:p w14:paraId="5D1A6622" w14:textId="77777777" w:rsidR="009924B7" w:rsidRDefault="009924B7" w:rsidP="009924B7"/>
        </w:tc>
        <w:bookmarkEnd w:id="1262"/>
      </w:tr>
      <w:bookmarkEnd w:id="1260"/>
    </w:tbl>
    <w:p w14:paraId="503333EE" w14:textId="3D3EF339" w:rsidR="005B4769" w:rsidRDefault="005B4769" w:rsidP="009924B7">
      <w:pPr>
        <w:rPr>
          <w:u w:color="000000"/>
        </w:rPr>
      </w:pPr>
    </w:p>
    <w:p w14:paraId="3305B24A" w14:textId="77777777" w:rsidR="005B4769" w:rsidRDefault="005B4769">
      <w:pPr>
        <w:contextualSpacing w:val="0"/>
        <w:rPr>
          <w:u w:color="000000"/>
        </w:rPr>
      </w:pPr>
      <w:r>
        <w:rPr>
          <w:u w:color="000000"/>
        </w:rPr>
        <w:br w:type="page"/>
      </w:r>
    </w:p>
    <w:bookmarkStart w:id="1263" w:name="BKM_46243659_A179_4d8d_9356_21680DA327E5"/>
    <w:p w14:paraId="575C1F14"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5B4769">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scheiding</w:t>
      </w:r>
      <w:r>
        <w:fldChar w:fldCharType="end"/>
      </w:r>
    </w:p>
    <w:p w14:paraId="04213882"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19039CFB" w14:textId="77777777" w:rsidTr="009924B7">
        <w:trPr>
          <w:trHeight w:val="230"/>
        </w:trPr>
        <w:tc>
          <w:tcPr>
            <w:tcW w:w="1710" w:type="dxa"/>
            <w:tcBorders>
              <w:top w:val="nil"/>
              <w:left w:val="nil"/>
              <w:bottom w:val="nil"/>
              <w:right w:val="nil"/>
            </w:tcBorders>
          </w:tcPr>
          <w:p w14:paraId="09817878" w14:textId="77777777" w:rsidR="009924B7" w:rsidRDefault="009924B7" w:rsidP="009924B7">
            <w:r>
              <w:rPr>
                <w:b/>
                <w:bCs/>
              </w:rPr>
              <w:t>Definitie</w:t>
            </w:r>
          </w:p>
        </w:tc>
        <w:tc>
          <w:tcPr>
            <w:tcW w:w="7650" w:type="dxa"/>
            <w:tcBorders>
              <w:top w:val="nil"/>
              <w:left w:val="nil"/>
              <w:bottom w:val="nil"/>
              <w:right w:val="nil"/>
            </w:tcBorders>
          </w:tcPr>
          <w:p w14:paraId="46F751A2" w14:textId="77777777" w:rsidR="009924B7" w:rsidRDefault="009924B7" w:rsidP="009924B7">
            <w:r>
              <w:fldChar w:fldCharType="begin" w:fldLock="1"/>
            </w:r>
            <w:r>
              <w:instrText>MERGEFIELD Element.Notes</w:instrText>
            </w:r>
            <w:r>
              <w:fldChar w:fldCharType="end"/>
            </w:r>
            <w:r w:rsidRPr="009924B7">
              <w:t>Een codering van de verschillende waarden die de typering van een  scheiding kan aannemen</w:t>
            </w:r>
          </w:p>
        </w:tc>
      </w:tr>
    </w:tbl>
    <w:p w14:paraId="3AA9F697"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127F6EC9" w14:textId="77777777" w:rsidTr="009924B7">
        <w:trPr>
          <w:trHeight w:val="230"/>
        </w:trPr>
        <w:tc>
          <w:tcPr>
            <w:tcW w:w="1710" w:type="dxa"/>
            <w:tcBorders>
              <w:top w:val="nil"/>
              <w:left w:val="nil"/>
              <w:bottom w:val="nil"/>
              <w:right w:val="nil"/>
            </w:tcBorders>
          </w:tcPr>
          <w:p w14:paraId="2565DB8B" w14:textId="77777777" w:rsidR="009924B7" w:rsidRDefault="009924B7" w:rsidP="009924B7">
            <w:pPr>
              <w:rPr>
                <w:i/>
                <w:iCs/>
              </w:rPr>
            </w:pPr>
            <w:bookmarkStart w:id="1264" w:name="BKM_7EBEE046_8B1D_40cf_BBC9_5A8108EE5EA9"/>
            <w:r>
              <w:rPr>
                <w:i/>
                <w:iCs/>
              </w:rPr>
              <w:t>Code</w:t>
            </w:r>
          </w:p>
        </w:tc>
        <w:tc>
          <w:tcPr>
            <w:tcW w:w="2970" w:type="dxa"/>
            <w:tcBorders>
              <w:top w:val="nil"/>
              <w:left w:val="nil"/>
              <w:bottom w:val="nil"/>
              <w:right w:val="nil"/>
            </w:tcBorders>
          </w:tcPr>
          <w:p w14:paraId="4FA4316C" w14:textId="77777777" w:rsidR="009924B7" w:rsidRDefault="009924B7" w:rsidP="009924B7">
            <w:pPr>
              <w:rPr>
                <w:i/>
                <w:iCs/>
              </w:rPr>
            </w:pPr>
            <w:r>
              <w:rPr>
                <w:i/>
                <w:iCs/>
              </w:rPr>
              <w:t>Naam</w:t>
            </w:r>
          </w:p>
        </w:tc>
        <w:tc>
          <w:tcPr>
            <w:tcW w:w="4500" w:type="dxa"/>
            <w:tcBorders>
              <w:top w:val="nil"/>
              <w:left w:val="nil"/>
              <w:bottom w:val="nil"/>
              <w:right w:val="nil"/>
            </w:tcBorders>
          </w:tcPr>
          <w:p w14:paraId="6908D27A" w14:textId="77777777" w:rsidR="009924B7" w:rsidRDefault="009924B7" w:rsidP="009924B7">
            <w:pPr>
              <w:rPr>
                <w:i/>
                <w:iCs/>
              </w:rPr>
            </w:pPr>
            <w:r>
              <w:rPr>
                <w:i/>
                <w:iCs/>
              </w:rPr>
              <w:t>Definitie</w:t>
            </w:r>
          </w:p>
        </w:tc>
      </w:tr>
      <w:tr w:rsidR="009924B7" w14:paraId="587D8D16" w14:textId="77777777" w:rsidTr="009924B7">
        <w:tc>
          <w:tcPr>
            <w:tcW w:w="1710" w:type="dxa"/>
            <w:tcBorders>
              <w:top w:val="nil"/>
              <w:left w:val="nil"/>
              <w:bottom w:val="nil"/>
              <w:right w:val="nil"/>
            </w:tcBorders>
          </w:tcPr>
          <w:p w14:paraId="3DC9CE0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1F2383E" w14:textId="77777777" w:rsidR="009924B7" w:rsidRDefault="009924B7" w:rsidP="009924B7">
            <w:r>
              <w:fldChar w:fldCharType="begin" w:fldLock="1"/>
            </w:r>
            <w:r>
              <w:instrText>MERGEFIELD Att.Name</w:instrText>
            </w:r>
            <w:r>
              <w:fldChar w:fldCharType="separate"/>
            </w:r>
            <w:r>
              <w:t>muur</w:t>
            </w:r>
            <w:r>
              <w:fldChar w:fldCharType="end"/>
            </w:r>
          </w:p>
        </w:tc>
        <w:tc>
          <w:tcPr>
            <w:tcW w:w="4500" w:type="dxa"/>
            <w:tcBorders>
              <w:top w:val="nil"/>
              <w:left w:val="nil"/>
              <w:bottom w:val="nil"/>
              <w:right w:val="nil"/>
            </w:tcBorders>
          </w:tcPr>
          <w:p w14:paraId="4464577F" w14:textId="77777777" w:rsidR="009924B7" w:rsidRDefault="009924B7" w:rsidP="009924B7">
            <w:r>
              <w:fldChar w:fldCharType="begin" w:fldLock="1"/>
            </w:r>
            <w:r>
              <w:instrText>MERGEFIELD Att.Notes</w:instrText>
            </w:r>
            <w:r>
              <w:fldChar w:fldCharType="end"/>
            </w:r>
          </w:p>
        </w:tc>
      </w:tr>
      <w:tr w:rsidR="009924B7" w14:paraId="6DE8FB61" w14:textId="77777777" w:rsidTr="009924B7">
        <w:tc>
          <w:tcPr>
            <w:tcW w:w="1710" w:type="dxa"/>
            <w:tcBorders>
              <w:top w:val="nil"/>
              <w:left w:val="nil"/>
              <w:bottom w:val="nil"/>
              <w:right w:val="nil"/>
            </w:tcBorders>
          </w:tcPr>
          <w:p w14:paraId="639A6FB0" w14:textId="77777777" w:rsidR="009924B7" w:rsidRDefault="009924B7" w:rsidP="009924B7"/>
        </w:tc>
        <w:tc>
          <w:tcPr>
            <w:tcW w:w="2970" w:type="dxa"/>
            <w:tcBorders>
              <w:top w:val="nil"/>
              <w:left w:val="nil"/>
              <w:bottom w:val="nil"/>
              <w:right w:val="nil"/>
            </w:tcBorders>
          </w:tcPr>
          <w:p w14:paraId="36BBA5F4" w14:textId="77777777" w:rsidR="009924B7" w:rsidRDefault="009924B7" w:rsidP="009924B7"/>
        </w:tc>
        <w:tc>
          <w:tcPr>
            <w:tcW w:w="4500" w:type="dxa"/>
            <w:tcBorders>
              <w:top w:val="nil"/>
              <w:left w:val="nil"/>
              <w:bottom w:val="nil"/>
              <w:right w:val="nil"/>
            </w:tcBorders>
          </w:tcPr>
          <w:p w14:paraId="57DA5483" w14:textId="77777777" w:rsidR="009924B7" w:rsidRDefault="009924B7" w:rsidP="009924B7"/>
        </w:tc>
        <w:bookmarkEnd w:id="1264"/>
      </w:tr>
      <w:bookmarkStart w:id="1265" w:name="BKM_14E563CE_9F23_4f35_BFF0_7DCA23D3985F"/>
      <w:tr w:rsidR="009924B7" w14:paraId="2924AB94" w14:textId="77777777" w:rsidTr="009924B7">
        <w:tc>
          <w:tcPr>
            <w:tcW w:w="1710" w:type="dxa"/>
            <w:tcBorders>
              <w:top w:val="nil"/>
              <w:left w:val="nil"/>
              <w:bottom w:val="nil"/>
              <w:right w:val="nil"/>
            </w:tcBorders>
          </w:tcPr>
          <w:p w14:paraId="1E00B79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C90FA26" w14:textId="77777777" w:rsidR="009924B7" w:rsidRDefault="009924B7" w:rsidP="009924B7">
            <w:r>
              <w:fldChar w:fldCharType="begin" w:fldLock="1"/>
            </w:r>
            <w:r>
              <w:instrText>MERGEFIELD Att.Name</w:instrText>
            </w:r>
            <w:r>
              <w:fldChar w:fldCharType="separate"/>
            </w:r>
            <w:r>
              <w:t>kademuur</w:t>
            </w:r>
            <w:r>
              <w:fldChar w:fldCharType="end"/>
            </w:r>
          </w:p>
        </w:tc>
        <w:tc>
          <w:tcPr>
            <w:tcW w:w="4500" w:type="dxa"/>
            <w:tcBorders>
              <w:top w:val="nil"/>
              <w:left w:val="nil"/>
              <w:bottom w:val="nil"/>
              <w:right w:val="nil"/>
            </w:tcBorders>
          </w:tcPr>
          <w:p w14:paraId="00D93DCE" w14:textId="77777777" w:rsidR="009924B7" w:rsidRDefault="009924B7" w:rsidP="009924B7">
            <w:r>
              <w:fldChar w:fldCharType="begin" w:fldLock="1"/>
            </w:r>
            <w:r>
              <w:instrText>MERGEFIELD Att.Notes</w:instrText>
            </w:r>
            <w:r>
              <w:fldChar w:fldCharType="end"/>
            </w:r>
          </w:p>
        </w:tc>
      </w:tr>
      <w:tr w:rsidR="009924B7" w14:paraId="3FF4CDCE" w14:textId="77777777" w:rsidTr="009924B7">
        <w:tc>
          <w:tcPr>
            <w:tcW w:w="1710" w:type="dxa"/>
            <w:tcBorders>
              <w:top w:val="nil"/>
              <w:left w:val="nil"/>
              <w:bottom w:val="nil"/>
              <w:right w:val="nil"/>
            </w:tcBorders>
          </w:tcPr>
          <w:p w14:paraId="7ED718E4" w14:textId="77777777" w:rsidR="009924B7" w:rsidRDefault="009924B7" w:rsidP="009924B7"/>
        </w:tc>
        <w:tc>
          <w:tcPr>
            <w:tcW w:w="2970" w:type="dxa"/>
            <w:tcBorders>
              <w:top w:val="nil"/>
              <w:left w:val="nil"/>
              <w:bottom w:val="nil"/>
              <w:right w:val="nil"/>
            </w:tcBorders>
          </w:tcPr>
          <w:p w14:paraId="1CE2DD27" w14:textId="77777777" w:rsidR="009924B7" w:rsidRDefault="009924B7" w:rsidP="009924B7"/>
        </w:tc>
        <w:tc>
          <w:tcPr>
            <w:tcW w:w="4500" w:type="dxa"/>
            <w:tcBorders>
              <w:top w:val="nil"/>
              <w:left w:val="nil"/>
              <w:bottom w:val="nil"/>
              <w:right w:val="nil"/>
            </w:tcBorders>
          </w:tcPr>
          <w:p w14:paraId="464AD5B1" w14:textId="77777777" w:rsidR="009924B7" w:rsidRDefault="009924B7" w:rsidP="009924B7"/>
        </w:tc>
        <w:bookmarkEnd w:id="1265"/>
      </w:tr>
      <w:bookmarkStart w:id="1266" w:name="BKM_5BB0FE35_E2EC_48f2_B94B_3D65CEE994D3"/>
      <w:tr w:rsidR="009924B7" w14:paraId="4789A673" w14:textId="77777777" w:rsidTr="009924B7">
        <w:tc>
          <w:tcPr>
            <w:tcW w:w="1710" w:type="dxa"/>
            <w:tcBorders>
              <w:top w:val="nil"/>
              <w:left w:val="nil"/>
              <w:bottom w:val="nil"/>
              <w:right w:val="nil"/>
            </w:tcBorders>
          </w:tcPr>
          <w:p w14:paraId="2D881DE5"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9EFADA9" w14:textId="77777777" w:rsidR="009924B7" w:rsidRDefault="009924B7" w:rsidP="009924B7">
            <w:r>
              <w:fldChar w:fldCharType="begin" w:fldLock="1"/>
            </w:r>
            <w:r>
              <w:instrText>MERGEFIELD Att.Name</w:instrText>
            </w:r>
            <w:r>
              <w:fldChar w:fldCharType="separate"/>
            </w:r>
            <w:r>
              <w:t>geluidsscherm</w:t>
            </w:r>
            <w:r>
              <w:fldChar w:fldCharType="end"/>
            </w:r>
          </w:p>
        </w:tc>
        <w:tc>
          <w:tcPr>
            <w:tcW w:w="4500" w:type="dxa"/>
            <w:tcBorders>
              <w:top w:val="nil"/>
              <w:left w:val="nil"/>
              <w:bottom w:val="nil"/>
              <w:right w:val="nil"/>
            </w:tcBorders>
          </w:tcPr>
          <w:p w14:paraId="5AE61392" w14:textId="77777777" w:rsidR="009924B7" w:rsidRDefault="009924B7" w:rsidP="009924B7">
            <w:r>
              <w:fldChar w:fldCharType="begin" w:fldLock="1"/>
            </w:r>
            <w:r>
              <w:instrText>MERGEFIELD Att.Notes</w:instrText>
            </w:r>
            <w:r>
              <w:fldChar w:fldCharType="end"/>
            </w:r>
          </w:p>
        </w:tc>
      </w:tr>
      <w:tr w:rsidR="009924B7" w14:paraId="40C64FE6" w14:textId="77777777" w:rsidTr="009924B7">
        <w:tc>
          <w:tcPr>
            <w:tcW w:w="1710" w:type="dxa"/>
            <w:tcBorders>
              <w:top w:val="nil"/>
              <w:left w:val="nil"/>
              <w:bottom w:val="nil"/>
              <w:right w:val="nil"/>
            </w:tcBorders>
          </w:tcPr>
          <w:p w14:paraId="06C35E86" w14:textId="77777777" w:rsidR="009924B7" w:rsidRDefault="009924B7" w:rsidP="009924B7"/>
        </w:tc>
        <w:tc>
          <w:tcPr>
            <w:tcW w:w="2970" w:type="dxa"/>
            <w:tcBorders>
              <w:top w:val="nil"/>
              <w:left w:val="nil"/>
              <w:bottom w:val="nil"/>
              <w:right w:val="nil"/>
            </w:tcBorders>
          </w:tcPr>
          <w:p w14:paraId="100DFEDE" w14:textId="77777777" w:rsidR="009924B7" w:rsidRDefault="009924B7" w:rsidP="009924B7"/>
        </w:tc>
        <w:tc>
          <w:tcPr>
            <w:tcW w:w="4500" w:type="dxa"/>
            <w:tcBorders>
              <w:top w:val="nil"/>
              <w:left w:val="nil"/>
              <w:bottom w:val="nil"/>
              <w:right w:val="nil"/>
            </w:tcBorders>
          </w:tcPr>
          <w:p w14:paraId="03F7495E" w14:textId="77777777" w:rsidR="009924B7" w:rsidRDefault="009924B7" w:rsidP="009924B7"/>
        </w:tc>
        <w:bookmarkEnd w:id="1266"/>
      </w:tr>
      <w:bookmarkStart w:id="1267" w:name="BKM_95776DD1_73D9_4ff1_A1A9_40E8FACBEA3F"/>
      <w:tr w:rsidR="009924B7" w14:paraId="608B2C98" w14:textId="77777777" w:rsidTr="009924B7">
        <w:tc>
          <w:tcPr>
            <w:tcW w:w="1710" w:type="dxa"/>
            <w:tcBorders>
              <w:top w:val="nil"/>
              <w:left w:val="nil"/>
              <w:bottom w:val="nil"/>
              <w:right w:val="nil"/>
            </w:tcBorders>
          </w:tcPr>
          <w:p w14:paraId="12F3FF9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5A170A4" w14:textId="77777777" w:rsidR="009924B7" w:rsidRDefault="009924B7" w:rsidP="009924B7">
            <w:r>
              <w:fldChar w:fldCharType="begin" w:fldLock="1"/>
            </w:r>
            <w:r>
              <w:instrText>MERGEFIELD Att.Name</w:instrText>
            </w:r>
            <w:r>
              <w:fldChar w:fldCharType="separate"/>
            </w:r>
            <w:r>
              <w:t>damwand</w:t>
            </w:r>
            <w:r>
              <w:fldChar w:fldCharType="end"/>
            </w:r>
          </w:p>
        </w:tc>
        <w:tc>
          <w:tcPr>
            <w:tcW w:w="4500" w:type="dxa"/>
            <w:tcBorders>
              <w:top w:val="nil"/>
              <w:left w:val="nil"/>
              <w:bottom w:val="nil"/>
              <w:right w:val="nil"/>
            </w:tcBorders>
          </w:tcPr>
          <w:p w14:paraId="0D6B182D" w14:textId="77777777" w:rsidR="009924B7" w:rsidRDefault="009924B7" w:rsidP="009924B7">
            <w:r>
              <w:fldChar w:fldCharType="begin" w:fldLock="1"/>
            </w:r>
            <w:r>
              <w:instrText>MERGEFIELD Att.Notes</w:instrText>
            </w:r>
            <w:r>
              <w:fldChar w:fldCharType="end"/>
            </w:r>
          </w:p>
        </w:tc>
      </w:tr>
      <w:tr w:rsidR="009924B7" w14:paraId="50E4799D" w14:textId="77777777" w:rsidTr="009924B7">
        <w:tc>
          <w:tcPr>
            <w:tcW w:w="1710" w:type="dxa"/>
            <w:tcBorders>
              <w:top w:val="nil"/>
              <w:left w:val="nil"/>
              <w:bottom w:val="nil"/>
              <w:right w:val="nil"/>
            </w:tcBorders>
          </w:tcPr>
          <w:p w14:paraId="563AB08A" w14:textId="77777777" w:rsidR="009924B7" w:rsidRDefault="009924B7" w:rsidP="009924B7"/>
        </w:tc>
        <w:tc>
          <w:tcPr>
            <w:tcW w:w="2970" w:type="dxa"/>
            <w:tcBorders>
              <w:top w:val="nil"/>
              <w:left w:val="nil"/>
              <w:bottom w:val="nil"/>
              <w:right w:val="nil"/>
            </w:tcBorders>
          </w:tcPr>
          <w:p w14:paraId="24937880" w14:textId="77777777" w:rsidR="009924B7" w:rsidRDefault="009924B7" w:rsidP="009924B7"/>
        </w:tc>
        <w:tc>
          <w:tcPr>
            <w:tcW w:w="4500" w:type="dxa"/>
            <w:tcBorders>
              <w:top w:val="nil"/>
              <w:left w:val="nil"/>
              <w:bottom w:val="nil"/>
              <w:right w:val="nil"/>
            </w:tcBorders>
          </w:tcPr>
          <w:p w14:paraId="48827C39" w14:textId="77777777" w:rsidR="009924B7" w:rsidRDefault="009924B7" w:rsidP="009924B7"/>
        </w:tc>
        <w:bookmarkEnd w:id="1267"/>
      </w:tr>
      <w:bookmarkStart w:id="1268" w:name="BKM_13EAE2B1_CB4D_4625_849D_A1729BDD52D1"/>
      <w:tr w:rsidR="009924B7" w14:paraId="2DA250A5" w14:textId="77777777" w:rsidTr="009924B7">
        <w:tc>
          <w:tcPr>
            <w:tcW w:w="1710" w:type="dxa"/>
            <w:tcBorders>
              <w:top w:val="nil"/>
              <w:left w:val="nil"/>
              <w:bottom w:val="nil"/>
              <w:right w:val="nil"/>
            </w:tcBorders>
          </w:tcPr>
          <w:p w14:paraId="681A4CE1"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4045391" w14:textId="77777777" w:rsidR="009924B7" w:rsidRDefault="009924B7" w:rsidP="009924B7">
            <w:r>
              <w:fldChar w:fldCharType="begin" w:fldLock="1"/>
            </w:r>
            <w:r>
              <w:instrText>MERGEFIELD Att.Name</w:instrText>
            </w:r>
            <w:r>
              <w:fldChar w:fldCharType="separate"/>
            </w:r>
            <w:r>
              <w:t>walbescherming</w:t>
            </w:r>
            <w:r>
              <w:fldChar w:fldCharType="end"/>
            </w:r>
          </w:p>
        </w:tc>
        <w:tc>
          <w:tcPr>
            <w:tcW w:w="4500" w:type="dxa"/>
            <w:tcBorders>
              <w:top w:val="nil"/>
              <w:left w:val="nil"/>
              <w:bottom w:val="nil"/>
              <w:right w:val="nil"/>
            </w:tcBorders>
          </w:tcPr>
          <w:p w14:paraId="4506B6DF" w14:textId="77777777" w:rsidR="009924B7" w:rsidRDefault="009924B7" w:rsidP="009924B7">
            <w:r>
              <w:fldChar w:fldCharType="begin" w:fldLock="1"/>
            </w:r>
            <w:r>
              <w:instrText>MERGEFIELD Att.Notes</w:instrText>
            </w:r>
            <w:r>
              <w:fldChar w:fldCharType="end"/>
            </w:r>
          </w:p>
        </w:tc>
      </w:tr>
      <w:tr w:rsidR="009924B7" w14:paraId="25404A03" w14:textId="77777777" w:rsidTr="009924B7">
        <w:tc>
          <w:tcPr>
            <w:tcW w:w="1710" w:type="dxa"/>
            <w:tcBorders>
              <w:top w:val="nil"/>
              <w:left w:val="nil"/>
              <w:bottom w:val="nil"/>
              <w:right w:val="nil"/>
            </w:tcBorders>
          </w:tcPr>
          <w:p w14:paraId="46FC964B" w14:textId="77777777" w:rsidR="009924B7" w:rsidRDefault="009924B7" w:rsidP="009924B7"/>
        </w:tc>
        <w:tc>
          <w:tcPr>
            <w:tcW w:w="2970" w:type="dxa"/>
            <w:tcBorders>
              <w:top w:val="nil"/>
              <w:left w:val="nil"/>
              <w:bottom w:val="nil"/>
              <w:right w:val="nil"/>
            </w:tcBorders>
          </w:tcPr>
          <w:p w14:paraId="631E989B" w14:textId="77777777" w:rsidR="009924B7" w:rsidRDefault="009924B7" w:rsidP="009924B7"/>
        </w:tc>
        <w:tc>
          <w:tcPr>
            <w:tcW w:w="4500" w:type="dxa"/>
            <w:tcBorders>
              <w:top w:val="nil"/>
              <w:left w:val="nil"/>
              <w:bottom w:val="nil"/>
              <w:right w:val="nil"/>
            </w:tcBorders>
          </w:tcPr>
          <w:p w14:paraId="27D15896" w14:textId="77777777" w:rsidR="009924B7" w:rsidRDefault="009924B7" w:rsidP="009924B7"/>
        </w:tc>
        <w:bookmarkEnd w:id="1268"/>
      </w:tr>
      <w:bookmarkStart w:id="1269" w:name="BKM_FFB8AEB7_7F9B_404d_8839_D38C6383BCE5"/>
      <w:tr w:rsidR="009924B7" w14:paraId="482EBEA7" w14:textId="77777777" w:rsidTr="009924B7">
        <w:tc>
          <w:tcPr>
            <w:tcW w:w="1710" w:type="dxa"/>
            <w:tcBorders>
              <w:top w:val="nil"/>
              <w:left w:val="nil"/>
              <w:bottom w:val="nil"/>
              <w:right w:val="nil"/>
            </w:tcBorders>
          </w:tcPr>
          <w:p w14:paraId="2E640E90"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F8F6A00" w14:textId="77777777" w:rsidR="009924B7" w:rsidRDefault="009924B7" w:rsidP="009924B7">
            <w:r>
              <w:fldChar w:fldCharType="begin" w:fldLock="1"/>
            </w:r>
            <w:r>
              <w:instrText>MERGEFIELD Att.Name</w:instrText>
            </w:r>
            <w:r>
              <w:fldChar w:fldCharType="separate"/>
            </w:r>
            <w:r>
              <w:t>hek</w:t>
            </w:r>
            <w:r>
              <w:fldChar w:fldCharType="end"/>
            </w:r>
          </w:p>
        </w:tc>
        <w:tc>
          <w:tcPr>
            <w:tcW w:w="4500" w:type="dxa"/>
            <w:tcBorders>
              <w:top w:val="nil"/>
              <w:left w:val="nil"/>
              <w:bottom w:val="nil"/>
              <w:right w:val="nil"/>
            </w:tcBorders>
          </w:tcPr>
          <w:p w14:paraId="4BE26AF9" w14:textId="77777777" w:rsidR="009924B7" w:rsidRDefault="009924B7" w:rsidP="009924B7">
            <w:r>
              <w:fldChar w:fldCharType="begin" w:fldLock="1"/>
            </w:r>
            <w:r>
              <w:instrText>MERGEFIELD Att.Notes</w:instrText>
            </w:r>
            <w:r>
              <w:fldChar w:fldCharType="end"/>
            </w:r>
          </w:p>
        </w:tc>
      </w:tr>
      <w:tr w:rsidR="009924B7" w14:paraId="7D2FAA25" w14:textId="77777777" w:rsidTr="009924B7">
        <w:tc>
          <w:tcPr>
            <w:tcW w:w="1710" w:type="dxa"/>
            <w:tcBorders>
              <w:top w:val="nil"/>
              <w:left w:val="nil"/>
              <w:bottom w:val="nil"/>
              <w:right w:val="nil"/>
            </w:tcBorders>
          </w:tcPr>
          <w:p w14:paraId="4454F199" w14:textId="77777777" w:rsidR="009924B7" w:rsidRDefault="009924B7" w:rsidP="009924B7"/>
        </w:tc>
        <w:tc>
          <w:tcPr>
            <w:tcW w:w="2970" w:type="dxa"/>
            <w:tcBorders>
              <w:top w:val="nil"/>
              <w:left w:val="nil"/>
              <w:bottom w:val="nil"/>
              <w:right w:val="nil"/>
            </w:tcBorders>
          </w:tcPr>
          <w:p w14:paraId="09C547C3" w14:textId="77777777" w:rsidR="009924B7" w:rsidRDefault="009924B7" w:rsidP="009924B7"/>
        </w:tc>
        <w:tc>
          <w:tcPr>
            <w:tcW w:w="4500" w:type="dxa"/>
            <w:tcBorders>
              <w:top w:val="nil"/>
              <w:left w:val="nil"/>
              <w:bottom w:val="nil"/>
              <w:right w:val="nil"/>
            </w:tcBorders>
          </w:tcPr>
          <w:p w14:paraId="705EBAC2" w14:textId="77777777" w:rsidR="009924B7" w:rsidRDefault="009924B7" w:rsidP="009924B7"/>
        </w:tc>
        <w:bookmarkEnd w:id="1269"/>
      </w:tr>
      <w:bookmarkEnd w:id="1263"/>
    </w:tbl>
    <w:p w14:paraId="289F4F72" w14:textId="608727A8" w:rsidR="005B4769" w:rsidRDefault="005B4769" w:rsidP="009924B7">
      <w:pPr>
        <w:rPr>
          <w:u w:color="000000"/>
        </w:rPr>
      </w:pPr>
    </w:p>
    <w:p w14:paraId="3C094713" w14:textId="77777777" w:rsidR="005B4769" w:rsidRDefault="005B4769">
      <w:pPr>
        <w:contextualSpacing w:val="0"/>
        <w:rPr>
          <w:u w:color="000000"/>
        </w:rPr>
      </w:pPr>
      <w:r>
        <w:rPr>
          <w:u w:color="000000"/>
        </w:rPr>
        <w:br w:type="page"/>
      </w:r>
    </w:p>
    <w:bookmarkStart w:id="1270" w:name="BKM_B92F9DEF_A728_4425_BF33_2CCA3090CE70"/>
    <w:p w14:paraId="02B78197"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5B4769">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vegetatieobject</w:t>
      </w:r>
      <w:r>
        <w:fldChar w:fldCharType="end"/>
      </w:r>
    </w:p>
    <w:p w14:paraId="54F321AC"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74AB982D" w14:textId="77777777" w:rsidTr="009924B7">
        <w:trPr>
          <w:trHeight w:val="230"/>
        </w:trPr>
        <w:tc>
          <w:tcPr>
            <w:tcW w:w="1710" w:type="dxa"/>
            <w:tcBorders>
              <w:top w:val="nil"/>
              <w:left w:val="nil"/>
              <w:bottom w:val="nil"/>
              <w:right w:val="nil"/>
            </w:tcBorders>
          </w:tcPr>
          <w:p w14:paraId="0E5F9696" w14:textId="77777777" w:rsidR="009924B7" w:rsidRDefault="009924B7" w:rsidP="009924B7">
            <w:r>
              <w:rPr>
                <w:b/>
                <w:bCs/>
              </w:rPr>
              <w:t>Definitie</w:t>
            </w:r>
          </w:p>
        </w:tc>
        <w:tc>
          <w:tcPr>
            <w:tcW w:w="7650" w:type="dxa"/>
            <w:tcBorders>
              <w:top w:val="nil"/>
              <w:left w:val="nil"/>
              <w:bottom w:val="nil"/>
              <w:right w:val="nil"/>
            </w:tcBorders>
          </w:tcPr>
          <w:p w14:paraId="0420AD78" w14:textId="77777777" w:rsidR="009924B7" w:rsidRDefault="009924B7" w:rsidP="009924B7">
            <w:r>
              <w:fldChar w:fldCharType="begin" w:fldLock="1"/>
            </w:r>
            <w:r>
              <w:instrText>MERGEFIELD Element.Notes</w:instrText>
            </w:r>
            <w:r>
              <w:fldChar w:fldCharType="end"/>
            </w:r>
            <w:r w:rsidRPr="009924B7">
              <w:t>Een codering van de verschillende waarden die de typeringen van een  vrijstaande vegetatieobject kan aannemen</w:t>
            </w:r>
          </w:p>
        </w:tc>
      </w:tr>
    </w:tbl>
    <w:p w14:paraId="75F9F067"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25C710A6" w14:textId="77777777" w:rsidTr="009924B7">
        <w:trPr>
          <w:trHeight w:val="230"/>
        </w:trPr>
        <w:tc>
          <w:tcPr>
            <w:tcW w:w="1710" w:type="dxa"/>
            <w:tcBorders>
              <w:top w:val="nil"/>
              <w:left w:val="nil"/>
              <w:bottom w:val="nil"/>
              <w:right w:val="nil"/>
            </w:tcBorders>
          </w:tcPr>
          <w:p w14:paraId="10889B94" w14:textId="77777777" w:rsidR="009924B7" w:rsidRDefault="009924B7" w:rsidP="009924B7">
            <w:pPr>
              <w:rPr>
                <w:i/>
                <w:iCs/>
              </w:rPr>
            </w:pPr>
            <w:bookmarkStart w:id="1271" w:name="BKM_734C7CA8_048A_45d6_9D36_5E1C11926DEB"/>
            <w:r>
              <w:rPr>
                <w:i/>
                <w:iCs/>
              </w:rPr>
              <w:t>Code</w:t>
            </w:r>
          </w:p>
        </w:tc>
        <w:tc>
          <w:tcPr>
            <w:tcW w:w="2970" w:type="dxa"/>
            <w:tcBorders>
              <w:top w:val="nil"/>
              <w:left w:val="nil"/>
              <w:bottom w:val="nil"/>
              <w:right w:val="nil"/>
            </w:tcBorders>
          </w:tcPr>
          <w:p w14:paraId="63C52F7D" w14:textId="77777777" w:rsidR="009924B7" w:rsidRDefault="009924B7" w:rsidP="009924B7">
            <w:pPr>
              <w:rPr>
                <w:i/>
                <w:iCs/>
              </w:rPr>
            </w:pPr>
            <w:r>
              <w:rPr>
                <w:i/>
                <w:iCs/>
              </w:rPr>
              <w:t>Naam</w:t>
            </w:r>
          </w:p>
        </w:tc>
        <w:tc>
          <w:tcPr>
            <w:tcW w:w="4500" w:type="dxa"/>
            <w:tcBorders>
              <w:top w:val="nil"/>
              <w:left w:val="nil"/>
              <w:bottom w:val="nil"/>
              <w:right w:val="nil"/>
            </w:tcBorders>
          </w:tcPr>
          <w:p w14:paraId="1EBBCD7E" w14:textId="77777777" w:rsidR="009924B7" w:rsidRDefault="009924B7" w:rsidP="009924B7">
            <w:pPr>
              <w:rPr>
                <w:i/>
                <w:iCs/>
              </w:rPr>
            </w:pPr>
            <w:r>
              <w:rPr>
                <w:i/>
                <w:iCs/>
              </w:rPr>
              <w:t>Definitie</w:t>
            </w:r>
          </w:p>
        </w:tc>
      </w:tr>
      <w:tr w:rsidR="009924B7" w14:paraId="01638344" w14:textId="77777777" w:rsidTr="009924B7">
        <w:tc>
          <w:tcPr>
            <w:tcW w:w="1710" w:type="dxa"/>
            <w:tcBorders>
              <w:top w:val="nil"/>
              <w:left w:val="nil"/>
              <w:bottom w:val="nil"/>
              <w:right w:val="nil"/>
            </w:tcBorders>
          </w:tcPr>
          <w:p w14:paraId="60D67AC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F3139A1" w14:textId="77777777" w:rsidR="009924B7" w:rsidRDefault="009924B7" w:rsidP="009924B7">
            <w:r>
              <w:fldChar w:fldCharType="begin" w:fldLock="1"/>
            </w:r>
            <w:r>
              <w:instrText>MERGEFIELD Att.Name</w:instrText>
            </w:r>
            <w:r>
              <w:fldChar w:fldCharType="separate"/>
            </w:r>
            <w:r>
              <w:t>boom</w:t>
            </w:r>
            <w:r>
              <w:fldChar w:fldCharType="end"/>
            </w:r>
          </w:p>
        </w:tc>
        <w:tc>
          <w:tcPr>
            <w:tcW w:w="4500" w:type="dxa"/>
            <w:tcBorders>
              <w:top w:val="nil"/>
              <w:left w:val="nil"/>
              <w:bottom w:val="nil"/>
              <w:right w:val="nil"/>
            </w:tcBorders>
          </w:tcPr>
          <w:p w14:paraId="3E7C8957" w14:textId="77777777" w:rsidR="009924B7" w:rsidRPr="009924B7" w:rsidRDefault="009924B7" w:rsidP="009924B7">
            <w:r>
              <w:fldChar w:fldCharType="begin" w:fldLock="1"/>
            </w:r>
            <w:r>
              <w:instrText>MERGEFIELD Att.Notes</w:instrText>
            </w:r>
            <w:r>
              <w:fldChar w:fldCharType="end"/>
            </w:r>
            <w:r w:rsidRPr="009924B7">
              <w:t xml:space="preserve">Een markante boom die geen onderdeel uitmaakt van een ander boom- of </w:t>
            </w:r>
          </w:p>
          <w:p w14:paraId="4AAD9CC1" w14:textId="77777777" w:rsidR="009924B7" w:rsidRDefault="009924B7" w:rsidP="009924B7">
            <w:r>
              <w:rPr>
                <w:lang w:val="en-US"/>
              </w:rPr>
              <w:t>struikbeplanting.</w:t>
            </w:r>
          </w:p>
        </w:tc>
      </w:tr>
      <w:tr w:rsidR="009924B7" w14:paraId="5AB7A55A" w14:textId="77777777" w:rsidTr="009924B7">
        <w:tc>
          <w:tcPr>
            <w:tcW w:w="1710" w:type="dxa"/>
            <w:tcBorders>
              <w:top w:val="nil"/>
              <w:left w:val="nil"/>
              <w:bottom w:val="nil"/>
              <w:right w:val="nil"/>
            </w:tcBorders>
          </w:tcPr>
          <w:p w14:paraId="61AF7170" w14:textId="77777777" w:rsidR="009924B7" w:rsidRDefault="009924B7" w:rsidP="009924B7"/>
        </w:tc>
        <w:tc>
          <w:tcPr>
            <w:tcW w:w="2970" w:type="dxa"/>
            <w:tcBorders>
              <w:top w:val="nil"/>
              <w:left w:val="nil"/>
              <w:bottom w:val="nil"/>
              <w:right w:val="nil"/>
            </w:tcBorders>
          </w:tcPr>
          <w:p w14:paraId="229FB633" w14:textId="77777777" w:rsidR="009924B7" w:rsidRDefault="009924B7" w:rsidP="009924B7"/>
        </w:tc>
        <w:tc>
          <w:tcPr>
            <w:tcW w:w="4500" w:type="dxa"/>
            <w:tcBorders>
              <w:top w:val="nil"/>
              <w:left w:val="nil"/>
              <w:bottom w:val="nil"/>
              <w:right w:val="nil"/>
            </w:tcBorders>
          </w:tcPr>
          <w:p w14:paraId="641D7FAB" w14:textId="77777777" w:rsidR="009924B7" w:rsidRDefault="009924B7" w:rsidP="009924B7"/>
        </w:tc>
        <w:bookmarkEnd w:id="1271"/>
      </w:tr>
      <w:bookmarkStart w:id="1272" w:name="BKM_E2160D19_3EF4_4d1f_AA72_ABDC9DB655BB"/>
      <w:tr w:rsidR="009924B7" w14:paraId="2080A6DD" w14:textId="77777777" w:rsidTr="009924B7">
        <w:tc>
          <w:tcPr>
            <w:tcW w:w="1710" w:type="dxa"/>
            <w:tcBorders>
              <w:top w:val="nil"/>
              <w:left w:val="nil"/>
              <w:bottom w:val="nil"/>
              <w:right w:val="nil"/>
            </w:tcBorders>
          </w:tcPr>
          <w:p w14:paraId="524F4C8E"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738BBC7" w14:textId="77777777" w:rsidR="009924B7" w:rsidRDefault="009924B7" w:rsidP="009924B7">
            <w:r>
              <w:fldChar w:fldCharType="begin" w:fldLock="1"/>
            </w:r>
            <w:r>
              <w:instrText>MERGEFIELD Att.Name</w:instrText>
            </w:r>
            <w:r>
              <w:fldChar w:fldCharType="separate"/>
            </w:r>
            <w:r>
              <w:t>haag</w:t>
            </w:r>
            <w:r>
              <w:fldChar w:fldCharType="end"/>
            </w:r>
          </w:p>
        </w:tc>
        <w:tc>
          <w:tcPr>
            <w:tcW w:w="4500" w:type="dxa"/>
            <w:tcBorders>
              <w:top w:val="nil"/>
              <w:left w:val="nil"/>
              <w:bottom w:val="nil"/>
              <w:right w:val="nil"/>
            </w:tcBorders>
          </w:tcPr>
          <w:p w14:paraId="6688931D" w14:textId="77777777" w:rsidR="009924B7" w:rsidRDefault="009924B7" w:rsidP="009924B7">
            <w:r>
              <w:fldChar w:fldCharType="begin" w:fldLock="1"/>
            </w:r>
            <w:r>
              <w:instrText>MERGEFIELD Att.Notes</w:instrText>
            </w:r>
            <w:r>
              <w:fldChar w:fldCharType="separate"/>
            </w:r>
            <w:r>
              <w:t xml:space="preserve">Een rijvormige afscheiding van zeer beperkte breedte bestaande uit aangeplante aaneengesloten struiken. </w:t>
            </w:r>
            <w:r>
              <w:fldChar w:fldCharType="end"/>
            </w:r>
          </w:p>
        </w:tc>
      </w:tr>
      <w:tr w:rsidR="009924B7" w14:paraId="6C1EAB7E" w14:textId="77777777" w:rsidTr="009924B7">
        <w:tc>
          <w:tcPr>
            <w:tcW w:w="1710" w:type="dxa"/>
            <w:tcBorders>
              <w:top w:val="nil"/>
              <w:left w:val="nil"/>
              <w:bottom w:val="nil"/>
              <w:right w:val="nil"/>
            </w:tcBorders>
          </w:tcPr>
          <w:p w14:paraId="028E3246" w14:textId="77777777" w:rsidR="009924B7" w:rsidRDefault="009924B7" w:rsidP="009924B7"/>
        </w:tc>
        <w:tc>
          <w:tcPr>
            <w:tcW w:w="2970" w:type="dxa"/>
            <w:tcBorders>
              <w:top w:val="nil"/>
              <w:left w:val="nil"/>
              <w:bottom w:val="nil"/>
              <w:right w:val="nil"/>
            </w:tcBorders>
          </w:tcPr>
          <w:p w14:paraId="242B4D92" w14:textId="77777777" w:rsidR="009924B7" w:rsidRDefault="009924B7" w:rsidP="009924B7"/>
        </w:tc>
        <w:tc>
          <w:tcPr>
            <w:tcW w:w="4500" w:type="dxa"/>
            <w:tcBorders>
              <w:top w:val="nil"/>
              <w:left w:val="nil"/>
              <w:bottom w:val="nil"/>
              <w:right w:val="nil"/>
            </w:tcBorders>
          </w:tcPr>
          <w:p w14:paraId="2C4B9EFA" w14:textId="77777777" w:rsidR="009924B7" w:rsidRDefault="009924B7" w:rsidP="009924B7"/>
        </w:tc>
        <w:bookmarkEnd w:id="1272"/>
      </w:tr>
      <w:bookmarkEnd w:id="1270"/>
    </w:tbl>
    <w:p w14:paraId="6FA5F655" w14:textId="657B1656" w:rsidR="005B4769" w:rsidRDefault="005B4769" w:rsidP="009924B7">
      <w:pPr>
        <w:rPr>
          <w:u w:color="000000"/>
        </w:rPr>
      </w:pPr>
    </w:p>
    <w:p w14:paraId="3E14D42F" w14:textId="77777777" w:rsidR="005B4769" w:rsidRDefault="005B4769">
      <w:pPr>
        <w:contextualSpacing w:val="0"/>
        <w:rPr>
          <w:u w:color="000000"/>
        </w:rPr>
      </w:pPr>
      <w:r>
        <w:rPr>
          <w:u w:color="000000"/>
        </w:rPr>
        <w:br w:type="page"/>
      </w:r>
    </w:p>
    <w:bookmarkStart w:id="1273" w:name="BKM_D9BD567C_FAA5_490a_8C03_9A30DD2D265E"/>
    <w:p w14:paraId="4CE81AEE"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«enumeration»</w:t>
      </w:r>
      <w:r>
        <w:rPr>
          <w:b w:val="0"/>
          <w:bCs w:val="0"/>
          <w:color w:val="auto"/>
          <w:sz w:val="20"/>
          <w:szCs w:val="20"/>
        </w:rPr>
        <w:fldChar w:fldCharType="end"/>
      </w:r>
      <w:r>
        <w:t xml:space="preserve"> </w:t>
      </w:r>
      <w:r>
        <w:fldChar w:fldCharType="begin" w:fldLock="1"/>
      </w:r>
      <w:r w:rsidRPr="005B4769">
        <w:instrText>MERGEFIELD Element.Name</w:instrText>
      </w:r>
      <w:r>
        <w:fldChar w:fldCharType="separate"/>
      </w:r>
      <w:r w:rsidRPr="005B4769">
        <w:t>typering</w:t>
      </w:r>
      <w:r>
        <w:t xml:space="preserve"> water</w:t>
      </w:r>
      <w:r>
        <w:fldChar w:fldCharType="end"/>
      </w:r>
    </w:p>
    <w:p w14:paraId="7F5E06A1"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27E27F4F" w14:textId="77777777" w:rsidTr="009924B7">
        <w:trPr>
          <w:trHeight w:val="230"/>
        </w:trPr>
        <w:tc>
          <w:tcPr>
            <w:tcW w:w="1710" w:type="dxa"/>
            <w:tcBorders>
              <w:top w:val="nil"/>
              <w:left w:val="nil"/>
              <w:bottom w:val="nil"/>
              <w:right w:val="nil"/>
            </w:tcBorders>
          </w:tcPr>
          <w:p w14:paraId="55315D73" w14:textId="77777777" w:rsidR="009924B7" w:rsidRDefault="009924B7" w:rsidP="009924B7">
            <w:r>
              <w:rPr>
                <w:b/>
                <w:bCs/>
              </w:rPr>
              <w:t>Definitie</w:t>
            </w:r>
          </w:p>
        </w:tc>
        <w:tc>
          <w:tcPr>
            <w:tcW w:w="7650" w:type="dxa"/>
            <w:tcBorders>
              <w:top w:val="nil"/>
              <w:left w:val="nil"/>
              <w:bottom w:val="nil"/>
              <w:right w:val="nil"/>
            </w:tcBorders>
          </w:tcPr>
          <w:p w14:paraId="61DAF47E" w14:textId="77777777" w:rsidR="009924B7" w:rsidRDefault="009924B7" w:rsidP="009924B7">
            <w:r>
              <w:fldChar w:fldCharType="begin" w:fldLock="1"/>
            </w:r>
            <w:r>
              <w:instrText>MERGEFIELD Element.Notes</w:instrText>
            </w:r>
            <w:r>
              <w:fldChar w:fldCharType="separate"/>
            </w:r>
            <w:r>
              <w:t>Een codering van de verschillende waarden die de typering van het water kan aannemen</w:t>
            </w:r>
            <w:r>
              <w:fldChar w:fldCharType="end"/>
            </w:r>
          </w:p>
        </w:tc>
      </w:tr>
    </w:tbl>
    <w:p w14:paraId="373AC501" w14:textId="77777777" w:rsidR="009924B7" w:rsidRDefault="009924B7" w:rsidP="009924B7">
      <w:pPr>
        <w:rPr>
          <w:rFonts w:ascii="Lucida Sans" w:hAnsi="Lucida Sans" w:cs="Lucida Sans"/>
        </w:rPr>
      </w:pPr>
    </w:p>
    <w:tbl>
      <w:tblPr>
        <w:tblW w:w="9180" w:type="dxa"/>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2D452C8" w14:textId="77777777" w:rsidTr="005B4769">
        <w:trPr>
          <w:trHeight w:val="230"/>
        </w:trPr>
        <w:tc>
          <w:tcPr>
            <w:tcW w:w="1710" w:type="dxa"/>
            <w:tcBorders>
              <w:top w:val="nil"/>
              <w:left w:val="nil"/>
              <w:bottom w:val="nil"/>
              <w:right w:val="nil"/>
            </w:tcBorders>
          </w:tcPr>
          <w:p w14:paraId="64A47FE4" w14:textId="77777777" w:rsidR="009924B7" w:rsidRDefault="009924B7" w:rsidP="009924B7">
            <w:pPr>
              <w:rPr>
                <w:i/>
                <w:iCs/>
              </w:rPr>
            </w:pPr>
            <w:bookmarkStart w:id="1274" w:name="BKM_66851D03_B833_41c0_97FC_D875208EECE0"/>
            <w:r>
              <w:rPr>
                <w:i/>
                <w:iCs/>
              </w:rPr>
              <w:t>Code</w:t>
            </w:r>
          </w:p>
        </w:tc>
        <w:tc>
          <w:tcPr>
            <w:tcW w:w="2970" w:type="dxa"/>
            <w:tcBorders>
              <w:top w:val="nil"/>
              <w:left w:val="nil"/>
              <w:bottom w:val="nil"/>
              <w:right w:val="nil"/>
            </w:tcBorders>
          </w:tcPr>
          <w:p w14:paraId="15CB4771" w14:textId="77777777" w:rsidR="009924B7" w:rsidRDefault="009924B7" w:rsidP="009924B7">
            <w:pPr>
              <w:rPr>
                <w:i/>
                <w:iCs/>
              </w:rPr>
            </w:pPr>
            <w:r>
              <w:rPr>
                <w:i/>
                <w:iCs/>
              </w:rPr>
              <w:t>Naam</w:t>
            </w:r>
          </w:p>
        </w:tc>
        <w:tc>
          <w:tcPr>
            <w:tcW w:w="4500" w:type="dxa"/>
            <w:tcBorders>
              <w:top w:val="nil"/>
              <w:left w:val="nil"/>
              <w:bottom w:val="nil"/>
              <w:right w:val="nil"/>
            </w:tcBorders>
          </w:tcPr>
          <w:p w14:paraId="328065F6" w14:textId="77777777" w:rsidR="009924B7" w:rsidRDefault="009924B7" w:rsidP="009924B7">
            <w:pPr>
              <w:rPr>
                <w:i/>
                <w:iCs/>
              </w:rPr>
            </w:pPr>
            <w:r>
              <w:rPr>
                <w:i/>
                <w:iCs/>
              </w:rPr>
              <w:t>Definitie</w:t>
            </w:r>
          </w:p>
        </w:tc>
      </w:tr>
      <w:tr w:rsidR="009924B7" w14:paraId="1A8C91CF" w14:textId="77777777" w:rsidTr="005B4769">
        <w:tc>
          <w:tcPr>
            <w:tcW w:w="1710" w:type="dxa"/>
            <w:tcBorders>
              <w:top w:val="nil"/>
              <w:left w:val="nil"/>
              <w:bottom w:val="nil"/>
              <w:right w:val="nil"/>
            </w:tcBorders>
          </w:tcPr>
          <w:p w14:paraId="26786FEA"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756A32C2" w14:textId="77777777" w:rsidR="009924B7" w:rsidRDefault="009924B7" w:rsidP="009924B7">
            <w:r>
              <w:fldChar w:fldCharType="begin" w:fldLock="1"/>
            </w:r>
            <w:r>
              <w:instrText>MERGEFIELD Att.Name</w:instrText>
            </w:r>
            <w:r>
              <w:fldChar w:fldCharType="separate"/>
            </w:r>
            <w:r>
              <w:t>zee</w:t>
            </w:r>
            <w:r>
              <w:fldChar w:fldCharType="end"/>
            </w:r>
          </w:p>
        </w:tc>
        <w:tc>
          <w:tcPr>
            <w:tcW w:w="4500" w:type="dxa"/>
            <w:tcBorders>
              <w:top w:val="nil"/>
              <w:left w:val="nil"/>
              <w:bottom w:val="nil"/>
              <w:right w:val="nil"/>
            </w:tcBorders>
          </w:tcPr>
          <w:p w14:paraId="062A29A7" w14:textId="77777777" w:rsidR="009924B7" w:rsidRDefault="009924B7" w:rsidP="009924B7">
            <w:r>
              <w:fldChar w:fldCharType="begin" w:fldLock="1"/>
            </w:r>
            <w:r>
              <w:instrText>MERGEFIELD Att.Notes</w:instrText>
            </w:r>
            <w:r>
              <w:fldChar w:fldCharType="separate"/>
            </w:r>
            <w:r>
              <w:t>Uitgestrekt oppervlak zout water.</w:t>
            </w:r>
            <w:r>
              <w:fldChar w:fldCharType="end"/>
            </w:r>
          </w:p>
        </w:tc>
      </w:tr>
      <w:tr w:rsidR="009924B7" w14:paraId="34745F3A" w14:textId="77777777" w:rsidTr="005B4769">
        <w:tc>
          <w:tcPr>
            <w:tcW w:w="1710" w:type="dxa"/>
            <w:tcBorders>
              <w:top w:val="nil"/>
              <w:left w:val="nil"/>
              <w:bottom w:val="nil"/>
              <w:right w:val="nil"/>
            </w:tcBorders>
          </w:tcPr>
          <w:p w14:paraId="1DC27723" w14:textId="77777777" w:rsidR="009924B7" w:rsidRDefault="009924B7" w:rsidP="009924B7"/>
        </w:tc>
        <w:tc>
          <w:tcPr>
            <w:tcW w:w="2970" w:type="dxa"/>
            <w:tcBorders>
              <w:top w:val="nil"/>
              <w:left w:val="nil"/>
              <w:bottom w:val="nil"/>
              <w:right w:val="nil"/>
            </w:tcBorders>
          </w:tcPr>
          <w:p w14:paraId="48613163" w14:textId="77777777" w:rsidR="009924B7" w:rsidRDefault="009924B7" w:rsidP="009924B7"/>
        </w:tc>
        <w:tc>
          <w:tcPr>
            <w:tcW w:w="4500" w:type="dxa"/>
            <w:tcBorders>
              <w:top w:val="nil"/>
              <w:left w:val="nil"/>
              <w:bottom w:val="nil"/>
              <w:right w:val="nil"/>
            </w:tcBorders>
          </w:tcPr>
          <w:p w14:paraId="53B07B3B" w14:textId="77777777" w:rsidR="009924B7" w:rsidRDefault="009924B7" w:rsidP="009924B7"/>
        </w:tc>
        <w:bookmarkEnd w:id="1274"/>
      </w:tr>
      <w:bookmarkStart w:id="1275" w:name="BKM_60F2EFDD_5F6A_48ac_B9AB_D4C434422A9D"/>
      <w:tr w:rsidR="009924B7" w14:paraId="250A2A8E" w14:textId="77777777" w:rsidTr="005B4769">
        <w:tc>
          <w:tcPr>
            <w:tcW w:w="1710" w:type="dxa"/>
            <w:tcBorders>
              <w:top w:val="nil"/>
              <w:left w:val="nil"/>
              <w:bottom w:val="nil"/>
              <w:right w:val="nil"/>
            </w:tcBorders>
          </w:tcPr>
          <w:p w14:paraId="6F75F0E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AA8075E" w14:textId="77777777" w:rsidR="009924B7" w:rsidRDefault="009924B7" w:rsidP="009924B7">
            <w:r>
              <w:fldChar w:fldCharType="begin" w:fldLock="1"/>
            </w:r>
            <w:r>
              <w:instrText>MERGEFIELD Att.Name</w:instrText>
            </w:r>
            <w:r>
              <w:fldChar w:fldCharType="separate"/>
            </w:r>
            <w:r>
              <w:t>waterloop</w:t>
            </w:r>
            <w:r>
              <w:fldChar w:fldCharType="end"/>
            </w:r>
          </w:p>
        </w:tc>
        <w:tc>
          <w:tcPr>
            <w:tcW w:w="4500" w:type="dxa"/>
            <w:tcBorders>
              <w:top w:val="nil"/>
              <w:left w:val="nil"/>
              <w:bottom w:val="nil"/>
              <w:right w:val="nil"/>
            </w:tcBorders>
          </w:tcPr>
          <w:p w14:paraId="3B2F6A34" w14:textId="77777777" w:rsidR="009924B7" w:rsidRDefault="009924B7" w:rsidP="009924B7">
            <w:r>
              <w:fldChar w:fldCharType="begin" w:fldLock="1"/>
            </w:r>
            <w:r>
              <w:instrText>MERGEFIELD Att.Notes</w:instrText>
            </w:r>
            <w:r>
              <w:fldChar w:fldCharType="separate"/>
            </w:r>
            <w:r>
              <w:t>Een voor de waterbeheersing bestemde geul die meestal permanent water bevat (zoals rivier, kanaal, beek, sloot, gracht).</w:t>
            </w:r>
            <w:r>
              <w:fldChar w:fldCharType="end"/>
            </w:r>
          </w:p>
        </w:tc>
      </w:tr>
      <w:tr w:rsidR="009924B7" w14:paraId="021E1243" w14:textId="77777777" w:rsidTr="005B4769">
        <w:tc>
          <w:tcPr>
            <w:tcW w:w="1710" w:type="dxa"/>
            <w:tcBorders>
              <w:top w:val="nil"/>
              <w:left w:val="nil"/>
              <w:bottom w:val="nil"/>
              <w:right w:val="nil"/>
            </w:tcBorders>
          </w:tcPr>
          <w:p w14:paraId="120F3F03" w14:textId="77777777" w:rsidR="009924B7" w:rsidRDefault="009924B7" w:rsidP="009924B7"/>
        </w:tc>
        <w:tc>
          <w:tcPr>
            <w:tcW w:w="2970" w:type="dxa"/>
            <w:tcBorders>
              <w:top w:val="nil"/>
              <w:left w:val="nil"/>
              <w:bottom w:val="nil"/>
              <w:right w:val="nil"/>
            </w:tcBorders>
          </w:tcPr>
          <w:p w14:paraId="6DF11D1F" w14:textId="77777777" w:rsidR="009924B7" w:rsidRDefault="009924B7" w:rsidP="009924B7"/>
        </w:tc>
        <w:tc>
          <w:tcPr>
            <w:tcW w:w="4500" w:type="dxa"/>
            <w:tcBorders>
              <w:top w:val="nil"/>
              <w:left w:val="nil"/>
              <w:bottom w:val="nil"/>
              <w:right w:val="nil"/>
            </w:tcBorders>
          </w:tcPr>
          <w:p w14:paraId="55F70F98" w14:textId="77777777" w:rsidR="009924B7" w:rsidRDefault="009924B7" w:rsidP="009924B7"/>
        </w:tc>
        <w:bookmarkEnd w:id="1275"/>
      </w:tr>
      <w:bookmarkStart w:id="1276" w:name="BKM_513637AB_6C18_408c_9F99_B1FC0C3A4B40"/>
      <w:tr w:rsidR="009924B7" w14:paraId="4AB2FF62" w14:textId="77777777" w:rsidTr="005B4769">
        <w:tc>
          <w:tcPr>
            <w:tcW w:w="1710" w:type="dxa"/>
            <w:tcBorders>
              <w:top w:val="nil"/>
              <w:left w:val="nil"/>
              <w:bottom w:val="nil"/>
              <w:right w:val="nil"/>
            </w:tcBorders>
          </w:tcPr>
          <w:p w14:paraId="56AF5839"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FD87248" w14:textId="77777777" w:rsidR="009924B7" w:rsidRDefault="009924B7" w:rsidP="009924B7">
            <w:r>
              <w:fldChar w:fldCharType="begin" w:fldLock="1"/>
            </w:r>
            <w:r>
              <w:instrText>MERGEFIELD Att.Name</w:instrText>
            </w:r>
            <w:r>
              <w:fldChar w:fldCharType="separate"/>
            </w:r>
            <w:r>
              <w:t>watervlakte</w:t>
            </w:r>
            <w:r>
              <w:fldChar w:fldCharType="end"/>
            </w:r>
          </w:p>
        </w:tc>
        <w:tc>
          <w:tcPr>
            <w:tcW w:w="4500" w:type="dxa"/>
            <w:tcBorders>
              <w:top w:val="nil"/>
              <w:left w:val="nil"/>
              <w:bottom w:val="nil"/>
              <w:right w:val="nil"/>
            </w:tcBorders>
          </w:tcPr>
          <w:p w14:paraId="4DA4EA07" w14:textId="77777777" w:rsidR="009924B7" w:rsidRDefault="009924B7" w:rsidP="009924B7">
            <w:r>
              <w:fldChar w:fldCharType="begin" w:fldLock="1"/>
            </w:r>
            <w:r>
              <w:instrText>MERGEFIELD Att.Notes</w:instrText>
            </w:r>
            <w:r>
              <w:fldChar w:fldCharType="separate"/>
            </w:r>
            <w:r>
              <w:t>Alle oppervlakken die vrij permanent met zoet water zijn bedekt. (zoals meer, plas, ven, vijver).</w:t>
            </w:r>
            <w:r>
              <w:fldChar w:fldCharType="end"/>
            </w:r>
          </w:p>
        </w:tc>
      </w:tr>
      <w:tr w:rsidR="009924B7" w14:paraId="7805BAFC" w14:textId="77777777" w:rsidTr="005B4769">
        <w:tc>
          <w:tcPr>
            <w:tcW w:w="1710" w:type="dxa"/>
            <w:tcBorders>
              <w:top w:val="nil"/>
              <w:left w:val="nil"/>
              <w:bottom w:val="nil"/>
              <w:right w:val="nil"/>
            </w:tcBorders>
          </w:tcPr>
          <w:p w14:paraId="4FFC4192" w14:textId="77777777" w:rsidR="009924B7" w:rsidRDefault="009924B7" w:rsidP="009924B7"/>
        </w:tc>
        <w:tc>
          <w:tcPr>
            <w:tcW w:w="2970" w:type="dxa"/>
            <w:tcBorders>
              <w:top w:val="nil"/>
              <w:left w:val="nil"/>
              <w:bottom w:val="nil"/>
              <w:right w:val="nil"/>
            </w:tcBorders>
          </w:tcPr>
          <w:p w14:paraId="1B6C5841" w14:textId="77777777" w:rsidR="009924B7" w:rsidRDefault="009924B7" w:rsidP="009924B7"/>
        </w:tc>
        <w:tc>
          <w:tcPr>
            <w:tcW w:w="4500" w:type="dxa"/>
            <w:tcBorders>
              <w:top w:val="nil"/>
              <w:left w:val="nil"/>
              <w:bottom w:val="nil"/>
              <w:right w:val="nil"/>
            </w:tcBorders>
          </w:tcPr>
          <w:p w14:paraId="268283C4" w14:textId="77777777" w:rsidR="009924B7" w:rsidRDefault="009924B7" w:rsidP="009924B7"/>
        </w:tc>
        <w:bookmarkEnd w:id="1276"/>
      </w:tr>
      <w:bookmarkStart w:id="1277" w:name="BKM_4964E5F9_DE5E_49ea_B086_C4771548FDF4"/>
      <w:tr w:rsidR="009924B7" w14:paraId="2A6197E2" w14:textId="77777777" w:rsidTr="005B4769">
        <w:tc>
          <w:tcPr>
            <w:tcW w:w="1710" w:type="dxa"/>
            <w:tcBorders>
              <w:top w:val="nil"/>
              <w:left w:val="nil"/>
              <w:bottom w:val="nil"/>
              <w:right w:val="nil"/>
            </w:tcBorders>
          </w:tcPr>
          <w:p w14:paraId="0EE34C0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0E7C94F" w14:textId="77777777" w:rsidR="009924B7" w:rsidRDefault="009924B7" w:rsidP="009924B7">
            <w:r>
              <w:fldChar w:fldCharType="begin" w:fldLock="1"/>
            </w:r>
            <w:r>
              <w:instrText>MERGEFIELD Att.Name</w:instrText>
            </w:r>
            <w:r>
              <w:fldChar w:fldCharType="separate"/>
            </w:r>
            <w:r>
              <w:t>greppel, droge sloot</w:t>
            </w:r>
            <w:r>
              <w:fldChar w:fldCharType="end"/>
            </w:r>
          </w:p>
        </w:tc>
        <w:tc>
          <w:tcPr>
            <w:tcW w:w="4500" w:type="dxa"/>
            <w:tcBorders>
              <w:top w:val="nil"/>
              <w:left w:val="nil"/>
              <w:bottom w:val="nil"/>
              <w:right w:val="nil"/>
            </w:tcBorders>
          </w:tcPr>
          <w:p w14:paraId="1722BAB6" w14:textId="77777777" w:rsidR="009924B7" w:rsidRDefault="009924B7" w:rsidP="009924B7">
            <w:r>
              <w:fldChar w:fldCharType="begin" w:fldLock="1"/>
            </w:r>
            <w:r>
              <w:instrText>MERGEFIELD Att.Notes</w:instrText>
            </w:r>
            <w:r>
              <w:fldChar w:fldCharType="separate"/>
            </w:r>
            <w:r>
              <w:t xml:space="preserve">Een ten behoeve van de waterbeheersing gegraven geul die al dan niet met water bedekt is. </w:t>
            </w:r>
            <w:r>
              <w:fldChar w:fldCharType="end"/>
            </w:r>
          </w:p>
        </w:tc>
      </w:tr>
      <w:tr w:rsidR="009924B7" w14:paraId="372E462E" w14:textId="77777777" w:rsidTr="005B4769">
        <w:tc>
          <w:tcPr>
            <w:tcW w:w="1710" w:type="dxa"/>
            <w:tcBorders>
              <w:top w:val="nil"/>
              <w:left w:val="nil"/>
              <w:bottom w:val="nil"/>
              <w:right w:val="nil"/>
            </w:tcBorders>
          </w:tcPr>
          <w:p w14:paraId="7D0C82AE" w14:textId="78624A5D" w:rsidR="009924B7" w:rsidRDefault="005B4769" w:rsidP="009924B7">
            <w:r>
              <w:br w:type="page"/>
            </w:r>
          </w:p>
        </w:tc>
        <w:tc>
          <w:tcPr>
            <w:tcW w:w="2970" w:type="dxa"/>
            <w:tcBorders>
              <w:top w:val="nil"/>
              <w:left w:val="nil"/>
              <w:bottom w:val="nil"/>
              <w:right w:val="nil"/>
            </w:tcBorders>
          </w:tcPr>
          <w:p w14:paraId="63FE3549" w14:textId="77777777" w:rsidR="009924B7" w:rsidRDefault="009924B7" w:rsidP="009924B7"/>
        </w:tc>
        <w:tc>
          <w:tcPr>
            <w:tcW w:w="4500" w:type="dxa"/>
            <w:tcBorders>
              <w:top w:val="nil"/>
              <w:left w:val="nil"/>
              <w:bottom w:val="nil"/>
              <w:right w:val="nil"/>
            </w:tcBorders>
          </w:tcPr>
          <w:p w14:paraId="2A4F16E6" w14:textId="77777777" w:rsidR="009924B7" w:rsidRDefault="009924B7" w:rsidP="009924B7"/>
        </w:tc>
        <w:bookmarkEnd w:id="1277"/>
      </w:tr>
      <w:bookmarkEnd w:id="1273"/>
    </w:tbl>
    <w:p w14:paraId="05471746" w14:textId="64626E95" w:rsidR="005B4769" w:rsidRDefault="005B4769" w:rsidP="009924B7">
      <w:pPr>
        <w:rPr>
          <w:u w:color="000000"/>
        </w:rPr>
      </w:pPr>
    </w:p>
    <w:p w14:paraId="2F39258B" w14:textId="77777777" w:rsidR="005B4769" w:rsidRDefault="005B4769">
      <w:pPr>
        <w:contextualSpacing w:val="0"/>
        <w:rPr>
          <w:u w:color="000000"/>
        </w:rPr>
      </w:pPr>
      <w:r>
        <w:rPr>
          <w:u w:color="000000"/>
        </w:rPr>
        <w:br w:type="page"/>
      </w:r>
    </w:p>
    <w:p w14:paraId="4099B931" w14:textId="77777777" w:rsidR="009924B7" w:rsidRDefault="009924B7" w:rsidP="009924B7">
      <w:pPr>
        <w:rPr>
          <w:u w:color="000000"/>
        </w:rPr>
      </w:pPr>
    </w:p>
    <w:bookmarkStart w:id="1278" w:name="BKM_B013D9A3_C320_4c81_BC8C_CD56FC7FE599"/>
    <w:p w14:paraId="135493A0" w14:textId="77777777" w:rsidR="009924B7" w:rsidRDefault="009924B7" w:rsidP="005B4769">
      <w:pPr>
        <w:pStyle w:val="Kop2"/>
      </w:pPr>
      <w:r>
        <w:rPr>
          <w:b w:val="0"/>
          <w:bCs w:val="0"/>
          <w:color w:val="auto"/>
          <w:sz w:val="20"/>
          <w:szCs w:val="20"/>
        </w:rPr>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5B4769">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water plus</w:t>
      </w:r>
      <w:r>
        <w:fldChar w:fldCharType="end"/>
      </w:r>
    </w:p>
    <w:p w14:paraId="2EB027A2"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485B861C" w14:textId="77777777" w:rsidTr="009924B7">
        <w:trPr>
          <w:trHeight w:val="230"/>
        </w:trPr>
        <w:tc>
          <w:tcPr>
            <w:tcW w:w="1710" w:type="dxa"/>
            <w:tcBorders>
              <w:top w:val="nil"/>
              <w:left w:val="nil"/>
              <w:bottom w:val="nil"/>
              <w:right w:val="nil"/>
            </w:tcBorders>
          </w:tcPr>
          <w:p w14:paraId="36ED48C5" w14:textId="77777777" w:rsidR="009924B7" w:rsidRDefault="009924B7" w:rsidP="009924B7">
            <w:r>
              <w:rPr>
                <w:b/>
                <w:bCs/>
              </w:rPr>
              <w:t>Definitie</w:t>
            </w:r>
          </w:p>
        </w:tc>
        <w:tc>
          <w:tcPr>
            <w:tcW w:w="7650" w:type="dxa"/>
            <w:tcBorders>
              <w:top w:val="nil"/>
              <w:left w:val="nil"/>
              <w:bottom w:val="nil"/>
              <w:right w:val="nil"/>
            </w:tcBorders>
          </w:tcPr>
          <w:p w14:paraId="480D7C04" w14:textId="77777777" w:rsidR="009924B7" w:rsidRDefault="009924B7" w:rsidP="009924B7">
            <w:r>
              <w:fldChar w:fldCharType="begin" w:fldLock="1"/>
            </w:r>
            <w:r>
              <w:instrText>MERGEFIELD Element.Notes</w:instrText>
            </w:r>
            <w:r>
              <w:fldChar w:fldCharType="separate"/>
            </w:r>
            <w:r>
              <w:t>Nadere catagorisering van een type water.</w:t>
            </w:r>
            <w:r>
              <w:fldChar w:fldCharType="end"/>
            </w:r>
          </w:p>
        </w:tc>
      </w:tr>
    </w:tbl>
    <w:p w14:paraId="7A34C625"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57DFA9EC" w14:textId="77777777" w:rsidTr="009924B7">
        <w:trPr>
          <w:trHeight w:val="230"/>
        </w:trPr>
        <w:tc>
          <w:tcPr>
            <w:tcW w:w="1710" w:type="dxa"/>
            <w:tcBorders>
              <w:top w:val="nil"/>
              <w:left w:val="nil"/>
              <w:bottom w:val="nil"/>
              <w:right w:val="nil"/>
            </w:tcBorders>
          </w:tcPr>
          <w:p w14:paraId="55A281CF" w14:textId="77777777" w:rsidR="009924B7" w:rsidRDefault="009924B7" w:rsidP="009924B7">
            <w:pPr>
              <w:rPr>
                <w:i/>
                <w:iCs/>
              </w:rPr>
            </w:pPr>
            <w:bookmarkStart w:id="1279" w:name="BKM_378815D0_1E69_452e_BFB2_12057B87DDD8"/>
            <w:r>
              <w:rPr>
                <w:i/>
                <w:iCs/>
              </w:rPr>
              <w:t>Code</w:t>
            </w:r>
          </w:p>
        </w:tc>
        <w:tc>
          <w:tcPr>
            <w:tcW w:w="2970" w:type="dxa"/>
            <w:tcBorders>
              <w:top w:val="nil"/>
              <w:left w:val="nil"/>
              <w:bottom w:val="nil"/>
              <w:right w:val="nil"/>
            </w:tcBorders>
          </w:tcPr>
          <w:p w14:paraId="565AD284" w14:textId="77777777" w:rsidR="009924B7" w:rsidRDefault="009924B7" w:rsidP="009924B7">
            <w:pPr>
              <w:rPr>
                <w:i/>
                <w:iCs/>
              </w:rPr>
            </w:pPr>
            <w:r>
              <w:rPr>
                <w:i/>
                <w:iCs/>
              </w:rPr>
              <w:t>Naam</w:t>
            </w:r>
          </w:p>
        </w:tc>
        <w:tc>
          <w:tcPr>
            <w:tcW w:w="4500" w:type="dxa"/>
            <w:tcBorders>
              <w:top w:val="nil"/>
              <w:left w:val="nil"/>
              <w:bottom w:val="nil"/>
              <w:right w:val="nil"/>
            </w:tcBorders>
          </w:tcPr>
          <w:p w14:paraId="754AF681" w14:textId="77777777" w:rsidR="009924B7" w:rsidRDefault="009924B7" w:rsidP="009924B7">
            <w:pPr>
              <w:rPr>
                <w:i/>
                <w:iCs/>
              </w:rPr>
            </w:pPr>
            <w:r>
              <w:rPr>
                <w:i/>
                <w:iCs/>
              </w:rPr>
              <w:t>Definitie</w:t>
            </w:r>
          </w:p>
        </w:tc>
      </w:tr>
      <w:tr w:rsidR="009924B7" w14:paraId="6F83E3B3" w14:textId="77777777" w:rsidTr="009924B7">
        <w:tc>
          <w:tcPr>
            <w:tcW w:w="1710" w:type="dxa"/>
            <w:tcBorders>
              <w:top w:val="nil"/>
              <w:left w:val="nil"/>
              <w:bottom w:val="nil"/>
              <w:right w:val="nil"/>
            </w:tcBorders>
          </w:tcPr>
          <w:p w14:paraId="3A86B4B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5CCF1B6E" w14:textId="77777777" w:rsidR="009924B7" w:rsidRDefault="009924B7" w:rsidP="009924B7">
            <w:r>
              <w:fldChar w:fldCharType="begin" w:fldLock="1"/>
            </w:r>
            <w:r>
              <w:instrText>MERGEFIELD Att.Name</w:instrText>
            </w:r>
            <w:r>
              <w:fldChar w:fldCharType="separate"/>
            </w:r>
            <w:r>
              <w:t>rivier</w:t>
            </w:r>
            <w:r>
              <w:fldChar w:fldCharType="end"/>
            </w:r>
          </w:p>
        </w:tc>
        <w:tc>
          <w:tcPr>
            <w:tcW w:w="4500" w:type="dxa"/>
            <w:tcBorders>
              <w:top w:val="nil"/>
              <w:left w:val="nil"/>
              <w:bottom w:val="nil"/>
              <w:right w:val="nil"/>
            </w:tcBorders>
          </w:tcPr>
          <w:p w14:paraId="105C3417" w14:textId="77777777" w:rsidR="009924B7" w:rsidRPr="009924B7" w:rsidRDefault="009924B7" w:rsidP="009924B7">
            <w:r>
              <w:fldChar w:fldCharType="begin" w:fldLock="1"/>
            </w:r>
            <w:r>
              <w:instrText>MERGEFIELD Att.Notes</w:instrText>
            </w:r>
            <w:r>
              <w:fldChar w:fldCharType="end"/>
            </w:r>
            <w:r w:rsidRPr="009924B7">
              <w:t xml:space="preserve">Het water, dat ten atmosferische neerslag op hellende terreinen </w:t>
            </w:r>
          </w:p>
          <w:p w14:paraId="3C4703C3" w14:textId="77777777" w:rsidR="009924B7" w:rsidRPr="009924B7" w:rsidRDefault="009924B7" w:rsidP="009924B7">
            <w:r w:rsidRPr="009924B7">
              <w:t xml:space="preserve">valt, vloeit, voor zover het niet verdampt of door planten wordt </w:t>
            </w:r>
          </w:p>
          <w:p w14:paraId="0B682C88" w14:textId="77777777" w:rsidR="009924B7" w:rsidRPr="009924B7" w:rsidRDefault="009924B7" w:rsidP="009924B7">
            <w:r w:rsidRPr="009924B7">
              <w:t xml:space="preserve">opgenomen, tezamen tot een waterloop en stroomt naar </w:t>
            </w:r>
          </w:p>
          <w:p w14:paraId="368104F8" w14:textId="77777777" w:rsidR="009924B7" w:rsidRPr="009924B7" w:rsidRDefault="009924B7" w:rsidP="009924B7">
            <w:r w:rsidRPr="009924B7">
              <w:t xml:space="preserve">laaggelegen streken. Zulk een natuurlijke afvloeiing heet een </w:t>
            </w:r>
          </w:p>
          <w:p w14:paraId="0EA87457" w14:textId="77777777" w:rsidR="009924B7" w:rsidRDefault="009924B7" w:rsidP="009924B7">
            <w:r>
              <w:rPr>
                <w:lang w:val="en-US"/>
              </w:rPr>
              <w:t xml:space="preserve">rivier. </w:t>
            </w:r>
          </w:p>
        </w:tc>
      </w:tr>
      <w:tr w:rsidR="009924B7" w14:paraId="35F25FA6" w14:textId="77777777" w:rsidTr="009924B7">
        <w:tc>
          <w:tcPr>
            <w:tcW w:w="1710" w:type="dxa"/>
            <w:tcBorders>
              <w:top w:val="nil"/>
              <w:left w:val="nil"/>
              <w:bottom w:val="nil"/>
              <w:right w:val="nil"/>
            </w:tcBorders>
          </w:tcPr>
          <w:p w14:paraId="31C34FC7" w14:textId="77777777" w:rsidR="009924B7" w:rsidRDefault="009924B7" w:rsidP="009924B7"/>
        </w:tc>
        <w:tc>
          <w:tcPr>
            <w:tcW w:w="2970" w:type="dxa"/>
            <w:tcBorders>
              <w:top w:val="nil"/>
              <w:left w:val="nil"/>
              <w:bottom w:val="nil"/>
              <w:right w:val="nil"/>
            </w:tcBorders>
          </w:tcPr>
          <w:p w14:paraId="2CD8419D" w14:textId="77777777" w:rsidR="009924B7" w:rsidRDefault="009924B7" w:rsidP="009924B7"/>
        </w:tc>
        <w:tc>
          <w:tcPr>
            <w:tcW w:w="4500" w:type="dxa"/>
            <w:tcBorders>
              <w:top w:val="nil"/>
              <w:left w:val="nil"/>
              <w:bottom w:val="nil"/>
              <w:right w:val="nil"/>
            </w:tcBorders>
          </w:tcPr>
          <w:p w14:paraId="7F59DFF9" w14:textId="77777777" w:rsidR="009924B7" w:rsidRDefault="009924B7" w:rsidP="009924B7"/>
        </w:tc>
        <w:bookmarkEnd w:id="1279"/>
      </w:tr>
      <w:bookmarkStart w:id="1280" w:name="BKM_E66A181B_6E63_41ab_8504_48011E8EB16B"/>
      <w:tr w:rsidR="009924B7" w14:paraId="508C2CDC" w14:textId="77777777" w:rsidTr="009924B7">
        <w:tc>
          <w:tcPr>
            <w:tcW w:w="1710" w:type="dxa"/>
            <w:tcBorders>
              <w:top w:val="nil"/>
              <w:left w:val="nil"/>
              <w:bottom w:val="nil"/>
              <w:right w:val="nil"/>
            </w:tcBorders>
          </w:tcPr>
          <w:p w14:paraId="2E4C3773"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CF80FF1" w14:textId="77777777" w:rsidR="009924B7" w:rsidRDefault="009924B7" w:rsidP="009924B7">
            <w:r>
              <w:fldChar w:fldCharType="begin" w:fldLock="1"/>
            </w:r>
            <w:r>
              <w:instrText>MERGEFIELD Att.Name</w:instrText>
            </w:r>
            <w:r>
              <w:fldChar w:fldCharType="separate"/>
            </w:r>
            <w:r>
              <w:t>sloot</w:t>
            </w:r>
            <w:r>
              <w:fldChar w:fldCharType="end"/>
            </w:r>
          </w:p>
        </w:tc>
        <w:tc>
          <w:tcPr>
            <w:tcW w:w="4500" w:type="dxa"/>
            <w:tcBorders>
              <w:top w:val="nil"/>
              <w:left w:val="nil"/>
              <w:bottom w:val="nil"/>
              <w:right w:val="nil"/>
            </w:tcBorders>
          </w:tcPr>
          <w:p w14:paraId="1388703D" w14:textId="77777777" w:rsidR="009924B7" w:rsidRPr="009924B7" w:rsidRDefault="009924B7" w:rsidP="009924B7">
            <w:r>
              <w:fldChar w:fldCharType="begin" w:fldLock="1"/>
            </w:r>
            <w:r>
              <w:instrText>MERGEFIELD Att.Notes</w:instrText>
            </w:r>
            <w:r>
              <w:fldChar w:fldCharType="end"/>
            </w:r>
            <w:r w:rsidRPr="009924B7">
              <w:t xml:space="preserve">Algemene benaming voor een waterloop van beperkte breedte </w:t>
            </w:r>
          </w:p>
          <w:p w14:paraId="744685E9" w14:textId="77777777" w:rsidR="009924B7" w:rsidRDefault="009924B7" w:rsidP="009924B7">
            <w:r w:rsidRPr="009924B7">
              <w:t>die stilstaand of slechts langzaam stromend water bevat.</w:t>
            </w:r>
          </w:p>
        </w:tc>
      </w:tr>
      <w:tr w:rsidR="009924B7" w14:paraId="64298842" w14:textId="77777777" w:rsidTr="009924B7">
        <w:tc>
          <w:tcPr>
            <w:tcW w:w="1710" w:type="dxa"/>
            <w:tcBorders>
              <w:top w:val="nil"/>
              <w:left w:val="nil"/>
              <w:bottom w:val="nil"/>
              <w:right w:val="nil"/>
            </w:tcBorders>
          </w:tcPr>
          <w:p w14:paraId="2CA1DF72" w14:textId="77777777" w:rsidR="009924B7" w:rsidRDefault="009924B7" w:rsidP="009924B7"/>
        </w:tc>
        <w:tc>
          <w:tcPr>
            <w:tcW w:w="2970" w:type="dxa"/>
            <w:tcBorders>
              <w:top w:val="nil"/>
              <w:left w:val="nil"/>
              <w:bottom w:val="nil"/>
              <w:right w:val="nil"/>
            </w:tcBorders>
          </w:tcPr>
          <w:p w14:paraId="5905E4FD" w14:textId="77777777" w:rsidR="009924B7" w:rsidRDefault="009924B7" w:rsidP="009924B7"/>
        </w:tc>
        <w:tc>
          <w:tcPr>
            <w:tcW w:w="4500" w:type="dxa"/>
            <w:tcBorders>
              <w:top w:val="nil"/>
              <w:left w:val="nil"/>
              <w:bottom w:val="nil"/>
              <w:right w:val="nil"/>
            </w:tcBorders>
          </w:tcPr>
          <w:p w14:paraId="522EB02D" w14:textId="77777777" w:rsidR="009924B7" w:rsidRDefault="009924B7" w:rsidP="009924B7"/>
        </w:tc>
        <w:bookmarkEnd w:id="1280"/>
      </w:tr>
      <w:bookmarkStart w:id="1281" w:name="BKM_49C323E6_EB11_4970_80DB_5421EDF5A71D"/>
      <w:tr w:rsidR="009924B7" w14:paraId="20D88C5A" w14:textId="77777777" w:rsidTr="009924B7">
        <w:tc>
          <w:tcPr>
            <w:tcW w:w="1710" w:type="dxa"/>
            <w:tcBorders>
              <w:top w:val="nil"/>
              <w:left w:val="nil"/>
              <w:bottom w:val="nil"/>
              <w:right w:val="nil"/>
            </w:tcBorders>
          </w:tcPr>
          <w:p w14:paraId="285D4AF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1E125474" w14:textId="77777777" w:rsidR="009924B7" w:rsidRDefault="009924B7" w:rsidP="009924B7">
            <w:r>
              <w:fldChar w:fldCharType="begin" w:fldLock="1"/>
            </w:r>
            <w:r>
              <w:instrText>MERGEFIELD Att.Name</w:instrText>
            </w:r>
            <w:r>
              <w:fldChar w:fldCharType="separate"/>
            </w:r>
            <w:r>
              <w:t>kanaal</w:t>
            </w:r>
            <w:r>
              <w:fldChar w:fldCharType="end"/>
            </w:r>
          </w:p>
        </w:tc>
        <w:tc>
          <w:tcPr>
            <w:tcW w:w="4500" w:type="dxa"/>
            <w:tcBorders>
              <w:top w:val="nil"/>
              <w:left w:val="nil"/>
              <w:bottom w:val="nil"/>
              <w:right w:val="nil"/>
            </w:tcBorders>
          </w:tcPr>
          <w:p w14:paraId="403EB4BE" w14:textId="77777777" w:rsidR="009924B7" w:rsidRPr="009924B7" w:rsidRDefault="009924B7" w:rsidP="009924B7">
            <w:r>
              <w:fldChar w:fldCharType="begin" w:fldLock="1"/>
            </w:r>
            <w:r>
              <w:instrText>MERGEFIELD Att.Notes</w:instrText>
            </w:r>
            <w:r>
              <w:fldChar w:fldCharType="end"/>
            </w:r>
            <w:r w:rsidRPr="009924B7">
              <w:t xml:space="preserve">Een gegraven grote waterloop die dient voor scheepvaart en/of </w:t>
            </w:r>
          </w:p>
          <w:p w14:paraId="40A8A541" w14:textId="77777777" w:rsidR="009924B7" w:rsidRDefault="009924B7" w:rsidP="009924B7">
            <w:r>
              <w:rPr>
                <w:lang w:val="en-US"/>
              </w:rPr>
              <w:t>watertransport.</w:t>
            </w:r>
          </w:p>
        </w:tc>
      </w:tr>
      <w:tr w:rsidR="009924B7" w14:paraId="112E2098" w14:textId="77777777" w:rsidTr="009924B7">
        <w:tc>
          <w:tcPr>
            <w:tcW w:w="1710" w:type="dxa"/>
            <w:tcBorders>
              <w:top w:val="nil"/>
              <w:left w:val="nil"/>
              <w:bottom w:val="nil"/>
              <w:right w:val="nil"/>
            </w:tcBorders>
          </w:tcPr>
          <w:p w14:paraId="2E8D1517" w14:textId="77777777" w:rsidR="009924B7" w:rsidRDefault="009924B7" w:rsidP="009924B7"/>
        </w:tc>
        <w:tc>
          <w:tcPr>
            <w:tcW w:w="2970" w:type="dxa"/>
            <w:tcBorders>
              <w:top w:val="nil"/>
              <w:left w:val="nil"/>
              <w:bottom w:val="nil"/>
              <w:right w:val="nil"/>
            </w:tcBorders>
          </w:tcPr>
          <w:p w14:paraId="756ED643" w14:textId="77777777" w:rsidR="009924B7" w:rsidRDefault="009924B7" w:rsidP="009924B7"/>
        </w:tc>
        <w:tc>
          <w:tcPr>
            <w:tcW w:w="4500" w:type="dxa"/>
            <w:tcBorders>
              <w:top w:val="nil"/>
              <w:left w:val="nil"/>
              <w:bottom w:val="nil"/>
              <w:right w:val="nil"/>
            </w:tcBorders>
          </w:tcPr>
          <w:p w14:paraId="381ED069" w14:textId="77777777" w:rsidR="009924B7" w:rsidRDefault="009924B7" w:rsidP="009924B7"/>
        </w:tc>
        <w:bookmarkEnd w:id="1281"/>
      </w:tr>
      <w:bookmarkStart w:id="1282" w:name="BKM_7D70E2B4_D37F_477f_B86F_6482642999DB"/>
      <w:tr w:rsidR="009924B7" w14:paraId="388D22DE" w14:textId="77777777" w:rsidTr="009924B7">
        <w:tc>
          <w:tcPr>
            <w:tcW w:w="1710" w:type="dxa"/>
            <w:tcBorders>
              <w:top w:val="nil"/>
              <w:left w:val="nil"/>
              <w:bottom w:val="nil"/>
              <w:right w:val="nil"/>
            </w:tcBorders>
          </w:tcPr>
          <w:p w14:paraId="31A50F88"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451A39C" w14:textId="77777777" w:rsidR="009924B7" w:rsidRDefault="009924B7" w:rsidP="009924B7">
            <w:r>
              <w:fldChar w:fldCharType="begin" w:fldLock="1"/>
            </w:r>
            <w:r>
              <w:instrText>MERGEFIELD Att.Name</w:instrText>
            </w:r>
            <w:r>
              <w:fldChar w:fldCharType="separate"/>
            </w:r>
            <w:r>
              <w:t>beek</w:t>
            </w:r>
            <w:r>
              <w:fldChar w:fldCharType="end"/>
            </w:r>
          </w:p>
        </w:tc>
        <w:tc>
          <w:tcPr>
            <w:tcW w:w="4500" w:type="dxa"/>
            <w:tcBorders>
              <w:top w:val="nil"/>
              <w:left w:val="nil"/>
              <w:bottom w:val="nil"/>
              <w:right w:val="nil"/>
            </w:tcBorders>
          </w:tcPr>
          <w:p w14:paraId="6AFE4AEC" w14:textId="77777777" w:rsidR="009924B7" w:rsidRDefault="009924B7" w:rsidP="009924B7">
            <w:r>
              <w:fldChar w:fldCharType="begin" w:fldLock="1"/>
            </w:r>
            <w:r>
              <w:instrText>MERGEFIELD Att.Notes</w:instrText>
            </w:r>
            <w:r>
              <w:fldChar w:fldCharType="separate"/>
            </w:r>
            <w:r>
              <w:t xml:space="preserve">Een natuurlijke smalle waterloop zonder getij. </w:t>
            </w:r>
            <w:r>
              <w:fldChar w:fldCharType="end"/>
            </w:r>
          </w:p>
        </w:tc>
      </w:tr>
      <w:tr w:rsidR="009924B7" w14:paraId="0DE4F6AC" w14:textId="77777777" w:rsidTr="009924B7">
        <w:tc>
          <w:tcPr>
            <w:tcW w:w="1710" w:type="dxa"/>
            <w:tcBorders>
              <w:top w:val="nil"/>
              <w:left w:val="nil"/>
              <w:bottom w:val="nil"/>
              <w:right w:val="nil"/>
            </w:tcBorders>
          </w:tcPr>
          <w:p w14:paraId="197F5E1E" w14:textId="77777777" w:rsidR="009924B7" w:rsidRDefault="009924B7" w:rsidP="009924B7"/>
        </w:tc>
        <w:tc>
          <w:tcPr>
            <w:tcW w:w="2970" w:type="dxa"/>
            <w:tcBorders>
              <w:top w:val="nil"/>
              <w:left w:val="nil"/>
              <w:bottom w:val="nil"/>
              <w:right w:val="nil"/>
            </w:tcBorders>
          </w:tcPr>
          <w:p w14:paraId="464A529B" w14:textId="77777777" w:rsidR="009924B7" w:rsidRDefault="009924B7" w:rsidP="009924B7"/>
        </w:tc>
        <w:tc>
          <w:tcPr>
            <w:tcW w:w="4500" w:type="dxa"/>
            <w:tcBorders>
              <w:top w:val="nil"/>
              <w:left w:val="nil"/>
              <w:bottom w:val="nil"/>
              <w:right w:val="nil"/>
            </w:tcBorders>
          </w:tcPr>
          <w:p w14:paraId="2C4FD682" w14:textId="77777777" w:rsidR="009924B7" w:rsidRDefault="009924B7" w:rsidP="009924B7"/>
        </w:tc>
        <w:bookmarkEnd w:id="1282"/>
      </w:tr>
      <w:bookmarkStart w:id="1283" w:name="BKM_20B88C50_0BA4_4f08_B2BE_133902243530"/>
      <w:tr w:rsidR="009924B7" w14:paraId="0B980A35" w14:textId="77777777" w:rsidTr="009924B7">
        <w:tc>
          <w:tcPr>
            <w:tcW w:w="1710" w:type="dxa"/>
            <w:tcBorders>
              <w:top w:val="nil"/>
              <w:left w:val="nil"/>
              <w:bottom w:val="nil"/>
              <w:right w:val="nil"/>
            </w:tcBorders>
          </w:tcPr>
          <w:p w14:paraId="23D7D5DD"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A344DA9" w14:textId="77777777" w:rsidR="009924B7" w:rsidRDefault="009924B7" w:rsidP="009924B7">
            <w:r>
              <w:fldChar w:fldCharType="begin" w:fldLock="1"/>
            </w:r>
            <w:r>
              <w:instrText>MERGEFIELD Att.Name</w:instrText>
            </w:r>
            <w:r>
              <w:fldChar w:fldCharType="separate"/>
            </w:r>
            <w:r>
              <w:t>gracht</w:t>
            </w:r>
            <w:r>
              <w:fldChar w:fldCharType="end"/>
            </w:r>
          </w:p>
        </w:tc>
        <w:tc>
          <w:tcPr>
            <w:tcW w:w="4500" w:type="dxa"/>
            <w:tcBorders>
              <w:top w:val="nil"/>
              <w:left w:val="nil"/>
              <w:bottom w:val="nil"/>
              <w:right w:val="nil"/>
            </w:tcBorders>
          </w:tcPr>
          <w:p w14:paraId="33942616" w14:textId="77777777" w:rsidR="009924B7" w:rsidRPr="009924B7" w:rsidRDefault="009924B7" w:rsidP="009924B7">
            <w:r>
              <w:fldChar w:fldCharType="begin" w:fldLock="1"/>
            </w:r>
            <w:r>
              <w:instrText>MERGEFIELD Att.Notes</w:instrText>
            </w:r>
            <w:r>
              <w:fldChar w:fldCharType="end"/>
            </w:r>
            <w:r w:rsidRPr="009924B7">
              <w:t xml:space="preserve">Een gracht is een gegraven greppel met water, die hoofdzakelijk </w:t>
            </w:r>
          </w:p>
          <w:p w14:paraId="5585DDBA" w14:textId="77777777" w:rsidR="009924B7" w:rsidRDefault="009924B7" w:rsidP="009924B7">
            <w:r>
              <w:rPr>
                <w:lang w:val="en-US"/>
              </w:rPr>
              <w:t xml:space="preserve">voorkomt in oude steden. </w:t>
            </w:r>
          </w:p>
        </w:tc>
      </w:tr>
      <w:tr w:rsidR="009924B7" w14:paraId="4B5E03CC" w14:textId="77777777" w:rsidTr="009924B7">
        <w:tc>
          <w:tcPr>
            <w:tcW w:w="1710" w:type="dxa"/>
            <w:tcBorders>
              <w:top w:val="nil"/>
              <w:left w:val="nil"/>
              <w:bottom w:val="nil"/>
              <w:right w:val="nil"/>
            </w:tcBorders>
          </w:tcPr>
          <w:p w14:paraId="62CC3A5D" w14:textId="77777777" w:rsidR="009924B7" w:rsidRDefault="009924B7" w:rsidP="009924B7"/>
        </w:tc>
        <w:tc>
          <w:tcPr>
            <w:tcW w:w="2970" w:type="dxa"/>
            <w:tcBorders>
              <w:top w:val="nil"/>
              <w:left w:val="nil"/>
              <w:bottom w:val="nil"/>
              <w:right w:val="nil"/>
            </w:tcBorders>
          </w:tcPr>
          <w:p w14:paraId="4FE7FAF2" w14:textId="77777777" w:rsidR="009924B7" w:rsidRDefault="009924B7" w:rsidP="009924B7"/>
        </w:tc>
        <w:tc>
          <w:tcPr>
            <w:tcW w:w="4500" w:type="dxa"/>
            <w:tcBorders>
              <w:top w:val="nil"/>
              <w:left w:val="nil"/>
              <w:bottom w:val="nil"/>
              <w:right w:val="nil"/>
            </w:tcBorders>
          </w:tcPr>
          <w:p w14:paraId="1192E4BE" w14:textId="77777777" w:rsidR="009924B7" w:rsidRDefault="009924B7" w:rsidP="009924B7"/>
        </w:tc>
        <w:bookmarkEnd w:id="1283"/>
      </w:tr>
      <w:bookmarkStart w:id="1284" w:name="BKM_904A34AE_A441_4e7e_A708_5BFE73338C58"/>
      <w:tr w:rsidR="009924B7" w14:paraId="629A5547" w14:textId="77777777" w:rsidTr="009924B7">
        <w:tc>
          <w:tcPr>
            <w:tcW w:w="1710" w:type="dxa"/>
            <w:tcBorders>
              <w:top w:val="nil"/>
              <w:left w:val="nil"/>
              <w:bottom w:val="nil"/>
              <w:right w:val="nil"/>
            </w:tcBorders>
          </w:tcPr>
          <w:p w14:paraId="70C47A7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3C9BA490" w14:textId="77777777" w:rsidR="009924B7" w:rsidRDefault="009924B7" w:rsidP="009924B7">
            <w:r>
              <w:fldChar w:fldCharType="begin" w:fldLock="1"/>
            </w:r>
            <w:r>
              <w:instrText>MERGEFIELD Att.Name</w:instrText>
            </w:r>
            <w:r>
              <w:fldChar w:fldCharType="separate"/>
            </w:r>
            <w:r>
              <w:t>bron</w:t>
            </w:r>
            <w:r>
              <w:fldChar w:fldCharType="end"/>
            </w:r>
          </w:p>
        </w:tc>
        <w:tc>
          <w:tcPr>
            <w:tcW w:w="4500" w:type="dxa"/>
            <w:tcBorders>
              <w:top w:val="nil"/>
              <w:left w:val="nil"/>
              <w:bottom w:val="nil"/>
              <w:right w:val="nil"/>
            </w:tcBorders>
          </w:tcPr>
          <w:p w14:paraId="3A050719" w14:textId="77777777" w:rsidR="009924B7" w:rsidRPr="009924B7" w:rsidRDefault="009924B7" w:rsidP="009924B7">
            <w:r>
              <w:fldChar w:fldCharType="begin" w:fldLock="1"/>
            </w:r>
            <w:r>
              <w:instrText>MERGEFIELD Att.Notes</w:instrText>
            </w:r>
            <w:r>
              <w:fldChar w:fldCharType="end"/>
            </w:r>
            <w:r w:rsidRPr="009924B7">
              <w:t xml:space="preserve">Grondwater dat op natuurlijke wijze uit het aardoppervlak </w:t>
            </w:r>
          </w:p>
          <w:p w14:paraId="6DEE1B4D" w14:textId="77777777" w:rsidR="009924B7" w:rsidRDefault="009924B7" w:rsidP="009924B7">
            <w:r>
              <w:rPr>
                <w:lang w:val="en-US"/>
              </w:rPr>
              <w:t>tevoorschijn komt.</w:t>
            </w:r>
          </w:p>
        </w:tc>
      </w:tr>
      <w:tr w:rsidR="009924B7" w14:paraId="58F8C873" w14:textId="77777777" w:rsidTr="009924B7">
        <w:tc>
          <w:tcPr>
            <w:tcW w:w="1710" w:type="dxa"/>
            <w:tcBorders>
              <w:top w:val="nil"/>
              <w:left w:val="nil"/>
              <w:bottom w:val="nil"/>
              <w:right w:val="nil"/>
            </w:tcBorders>
          </w:tcPr>
          <w:p w14:paraId="55C66BD2" w14:textId="77777777" w:rsidR="009924B7" w:rsidRDefault="009924B7" w:rsidP="009924B7"/>
        </w:tc>
        <w:tc>
          <w:tcPr>
            <w:tcW w:w="2970" w:type="dxa"/>
            <w:tcBorders>
              <w:top w:val="nil"/>
              <w:left w:val="nil"/>
              <w:bottom w:val="nil"/>
              <w:right w:val="nil"/>
            </w:tcBorders>
          </w:tcPr>
          <w:p w14:paraId="382327C3" w14:textId="77777777" w:rsidR="009924B7" w:rsidRDefault="009924B7" w:rsidP="009924B7"/>
        </w:tc>
        <w:tc>
          <w:tcPr>
            <w:tcW w:w="4500" w:type="dxa"/>
            <w:tcBorders>
              <w:top w:val="nil"/>
              <w:left w:val="nil"/>
              <w:bottom w:val="nil"/>
              <w:right w:val="nil"/>
            </w:tcBorders>
          </w:tcPr>
          <w:p w14:paraId="37B940D4" w14:textId="77777777" w:rsidR="009924B7" w:rsidRDefault="009924B7" w:rsidP="009924B7"/>
        </w:tc>
        <w:bookmarkEnd w:id="1284"/>
      </w:tr>
      <w:bookmarkStart w:id="1285" w:name="BKM_66AD6874_2EE5_46b2_9DFA_C0836221D746"/>
      <w:tr w:rsidR="009924B7" w14:paraId="03D4F4BB" w14:textId="77777777" w:rsidTr="009924B7">
        <w:tc>
          <w:tcPr>
            <w:tcW w:w="1710" w:type="dxa"/>
            <w:tcBorders>
              <w:top w:val="nil"/>
              <w:left w:val="nil"/>
              <w:bottom w:val="nil"/>
              <w:right w:val="nil"/>
            </w:tcBorders>
          </w:tcPr>
          <w:p w14:paraId="5B2ECFE6"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2DEA8884" w14:textId="77777777" w:rsidR="009924B7" w:rsidRDefault="009924B7" w:rsidP="009924B7">
            <w:r>
              <w:fldChar w:fldCharType="begin" w:fldLock="1"/>
            </w:r>
            <w:r>
              <w:instrText>MERGEFIELD Att.Name</w:instrText>
            </w:r>
            <w:r>
              <w:fldChar w:fldCharType="separate"/>
            </w:r>
            <w:r>
              <w:t>haven</w:t>
            </w:r>
            <w:r>
              <w:fldChar w:fldCharType="end"/>
            </w:r>
          </w:p>
        </w:tc>
        <w:tc>
          <w:tcPr>
            <w:tcW w:w="4500" w:type="dxa"/>
            <w:tcBorders>
              <w:top w:val="nil"/>
              <w:left w:val="nil"/>
              <w:bottom w:val="nil"/>
              <w:right w:val="nil"/>
            </w:tcBorders>
          </w:tcPr>
          <w:p w14:paraId="19840141" w14:textId="77777777" w:rsidR="009924B7" w:rsidRPr="009924B7" w:rsidRDefault="009924B7" w:rsidP="009924B7">
            <w:r>
              <w:fldChar w:fldCharType="begin" w:fldLock="1"/>
            </w:r>
            <w:r>
              <w:instrText>MERGEFIELD Att.Notes</w:instrText>
            </w:r>
            <w:r>
              <w:fldChar w:fldCharType="end"/>
            </w:r>
            <w:r w:rsidRPr="009924B7">
              <w:t xml:space="preserve">Een tot ligplaats van schepen geschikt, natuurlijk of gegraven </w:t>
            </w:r>
          </w:p>
          <w:p w14:paraId="7830D128" w14:textId="77777777" w:rsidR="009924B7" w:rsidRDefault="009924B7" w:rsidP="009924B7">
            <w:r w:rsidRPr="009924B7">
              <w:t>waterbekken aan zee of aan de oever van een rivier of binnenwater, dat beschutting biedt tegen wind en golven.</w:t>
            </w:r>
          </w:p>
        </w:tc>
      </w:tr>
      <w:tr w:rsidR="009924B7" w14:paraId="0032ABAB" w14:textId="77777777" w:rsidTr="009924B7">
        <w:tc>
          <w:tcPr>
            <w:tcW w:w="1710" w:type="dxa"/>
            <w:tcBorders>
              <w:top w:val="nil"/>
              <w:left w:val="nil"/>
              <w:bottom w:val="nil"/>
              <w:right w:val="nil"/>
            </w:tcBorders>
          </w:tcPr>
          <w:p w14:paraId="1BBD4D87" w14:textId="77777777" w:rsidR="009924B7" w:rsidRDefault="009924B7" w:rsidP="009924B7"/>
        </w:tc>
        <w:tc>
          <w:tcPr>
            <w:tcW w:w="2970" w:type="dxa"/>
            <w:tcBorders>
              <w:top w:val="nil"/>
              <w:left w:val="nil"/>
              <w:bottom w:val="nil"/>
              <w:right w:val="nil"/>
            </w:tcBorders>
          </w:tcPr>
          <w:p w14:paraId="4853F23C" w14:textId="77777777" w:rsidR="009924B7" w:rsidRDefault="009924B7" w:rsidP="009924B7"/>
        </w:tc>
        <w:tc>
          <w:tcPr>
            <w:tcW w:w="4500" w:type="dxa"/>
            <w:tcBorders>
              <w:top w:val="nil"/>
              <w:left w:val="nil"/>
              <w:bottom w:val="nil"/>
              <w:right w:val="nil"/>
            </w:tcBorders>
          </w:tcPr>
          <w:p w14:paraId="5780B87E" w14:textId="77777777" w:rsidR="009924B7" w:rsidRDefault="009924B7" w:rsidP="009924B7"/>
        </w:tc>
        <w:bookmarkEnd w:id="1285"/>
      </w:tr>
      <w:bookmarkStart w:id="1286" w:name="BKM_C0610D39_3724_48b0_9EC7_966D5F636340"/>
      <w:tr w:rsidR="009924B7" w14:paraId="6EF8F17D" w14:textId="77777777" w:rsidTr="009924B7">
        <w:tc>
          <w:tcPr>
            <w:tcW w:w="1710" w:type="dxa"/>
            <w:tcBorders>
              <w:top w:val="nil"/>
              <w:left w:val="nil"/>
              <w:bottom w:val="nil"/>
              <w:right w:val="nil"/>
            </w:tcBorders>
          </w:tcPr>
          <w:p w14:paraId="32F07632"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4DF3230C" w14:textId="77777777" w:rsidR="009924B7" w:rsidRDefault="009924B7" w:rsidP="009924B7">
            <w:r>
              <w:fldChar w:fldCharType="begin" w:fldLock="1"/>
            </w:r>
            <w:r>
              <w:instrText>MERGEFIELD Att.Name</w:instrText>
            </w:r>
            <w:r>
              <w:fldChar w:fldCharType="separate"/>
            </w:r>
            <w:r>
              <w:t>meer, plas, ven, vijver</w:t>
            </w:r>
            <w:r>
              <w:fldChar w:fldCharType="end"/>
            </w:r>
          </w:p>
        </w:tc>
        <w:tc>
          <w:tcPr>
            <w:tcW w:w="4500" w:type="dxa"/>
            <w:tcBorders>
              <w:top w:val="nil"/>
              <w:left w:val="nil"/>
              <w:bottom w:val="nil"/>
              <w:right w:val="nil"/>
            </w:tcBorders>
          </w:tcPr>
          <w:p w14:paraId="03946525" w14:textId="77777777" w:rsidR="009924B7" w:rsidRDefault="009924B7" w:rsidP="009924B7">
            <w:r>
              <w:fldChar w:fldCharType="begin" w:fldLock="1"/>
            </w:r>
            <w:r>
              <w:instrText>MERGEFIELD Att.Notes</w:instrText>
            </w:r>
            <w:r>
              <w:fldChar w:fldCharType="separate"/>
            </w:r>
            <w:r>
              <w:t xml:space="preserve">Een massa stilstaand landoppervlaktewater. </w:t>
            </w:r>
            <w:r>
              <w:fldChar w:fldCharType="end"/>
            </w:r>
          </w:p>
        </w:tc>
      </w:tr>
      <w:tr w:rsidR="009924B7" w14:paraId="566FCF31" w14:textId="77777777" w:rsidTr="009924B7">
        <w:tc>
          <w:tcPr>
            <w:tcW w:w="1710" w:type="dxa"/>
            <w:tcBorders>
              <w:top w:val="nil"/>
              <w:left w:val="nil"/>
              <w:bottom w:val="nil"/>
              <w:right w:val="nil"/>
            </w:tcBorders>
          </w:tcPr>
          <w:p w14:paraId="5F553953" w14:textId="77777777" w:rsidR="009924B7" w:rsidRDefault="009924B7" w:rsidP="009924B7"/>
        </w:tc>
        <w:tc>
          <w:tcPr>
            <w:tcW w:w="2970" w:type="dxa"/>
            <w:tcBorders>
              <w:top w:val="nil"/>
              <w:left w:val="nil"/>
              <w:bottom w:val="nil"/>
              <w:right w:val="nil"/>
            </w:tcBorders>
          </w:tcPr>
          <w:p w14:paraId="63851B2A" w14:textId="77777777" w:rsidR="009924B7" w:rsidRDefault="009924B7" w:rsidP="009924B7"/>
        </w:tc>
        <w:tc>
          <w:tcPr>
            <w:tcW w:w="4500" w:type="dxa"/>
            <w:tcBorders>
              <w:top w:val="nil"/>
              <w:left w:val="nil"/>
              <w:bottom w:val="nil"/>
              <w:right w:val="nil"/>
            </w:tcBorders>
          </w:tcPr>
          <w:p w14:paraId="046FF753" w14:textId="77777777" w:rsidR="009924B7" w:rsidRDefault="009924B7" w:rsidP="009924B7"/>
        </w:tc>
        <w:bookmarkEnd w:id="1286"/>
      </w:tr>
      <w:bookmarkEnd w:id="1278"/>
    </w:tbl>
    <w:p w14:paraId="1A6C72CE" w14:textId="710F43B3" w:rsidR="005B4769" w:rsidRDefault="005B4769" w:rsidP="009924B7">
      <w:pPr>
        <w:rPr>
          <w:u w:color="000000"/>
        </w:rPr>
      </w:pPr>
    </w:p>
    <w:p w14:paraId="71A51EEA" w14:textId="77777777" w:rsidR="005B4769" w:rsidRDefault="005B4769">
      <w:pPr>
        <w:contextualSpacing w:val="0"/>
        <w:rPr>
          <w:u w:color="000000"/>
        </w:rPr>
      </w:pPr>
      <w:r>
        <w:rPr>
          <w:u w:color="000000"/>
        </w:rPr>
        <w:br w:type="page"/>
      </w:r>
    </w:p>
    <w:bookmarkStart w:id="1287" w:name="BKM_63813A6D_22A7_4fa1_AFA9_A40AFA3011A6"/>
    <w:p w14:paraId="4D7D00CF" w14:textId="77777777" w:rsidR="009924B7" w:rsidRDefault="009924B7" w:rsidP="005B4769">
      <w:pPr>
        <w:pStyle w:val="Kop2"/>
      </w:pPr>
      <w:r>
        <w:rPr>
          <w:b w:val="0"/>
          <w:bCs w:val="0"/>
          <w:color w:val="auto"/>
          <w:sz w:val="20"/>
          <w:szCs w:val="20"/>
        </w:rPr>
        <w:lastRenderedPageBreak/>
        <w:fldChar w:fldCharType="begin" w:fldLock="1"/>
      </w:r>
      <w:r>
        <w:rPr>
          <w:b w:val="0"/>
          <w:bCs w:val="0"/>
          <w:color w:val="auto"/>
          <w:sz w:val="20"/>
          <w:szCs w:val="20"/>
        </w:rPr>
        <w:instrText xml:space="preserve">MERGEFIELD </w:instrText>
      </w:r>
      <w:r>
        <w:instrText>Element.Stereotype</w:instrText>
      </w:r>
      <w:r>
        <w:rPr>
          <w:b w:val="0"/>
          <w:bCs w:val="0"/>
          <w:color w:val="auto"/>
          <w:sz w:val="20"/>
          <w:szCs w:val="20"/>
        </w:rPr>
        <w:fldChar w:fldCharType="separate"/>
      </w:r>
      <w:r>
        <w:t>«</w:t>
      </w:r>
      <w:r w:rsidRPr="005B4769">
        <w:t>enumeration</w:t>
      </w:r>
      <w:r>
        <w:t>»</w:t>
      </w:r>
      <w:r>
        <w:rPr>
          <w:b w:val="0"/>
          <w:bCs w:val="0"/>
          <w:color w:val="auto"/>
          <w:sz w:val="20"/>
          <w:szCs w:val="20"/>
        </w:rPr>
        <w:fldChar w:fldCharType="end"/>
      </w:r>
      <w:r>
        <w:t xml:space="preserve"> </w:t>
      </w:r>
      <w:r>
        <w:fldChar w:fldCharType="begin" w:fldLock="1"/>
      </w:r>
      <w:r>
        <w:instrText>MERGEFIELD Element.Name</w:instrText>
      </w:r>
      <w:r>
        <w:fldChar w:fldCharType="separate"/>
      </w:r>
      <w:r>
        <w:t>typering zekerheidsrecht</w:t>
      </w:r>
      <w:r>
        <w:fldChar w:fldCharType="end"/>
      </w:r>
    </w:p>
    <w:p w14:paraId="4F94D2F9" w14:textId="77777777" w:rsidR="009924B7" w:rsidRDefault="009924B7" w:rsidP="009924B7"/>
    <w:tbl>
      <w:tblPr>
        <w:tblW w:w="0" w:type="auto"/>
        <w:tblInd w:w="60" w:type="dxa"/>
        <w:tblLayout w:type="fixed"/>
        <w:tblCellMar>
          <w:left w:w="60" w:type="dxa"/>
          <w:right w:w="60" w:type="dxa"/>
        </w:tblCellMar>
        <w:tblLook w:val="0000" w:firstRow="0" w:lastRow="0" w:firstColumn="0" w:lastColumn="0" w:noHBand="0" w:noVBand="0"/>
      </w:tblPr>
      <w:tblGrid>
        <w:gridCol w:w="1710"/>
        <w:gridCol w:w="7650"/>
      </w:tblGrid>
      <w:tr w:rsidR="009924B7" w14:paraId="6C94F626" w14:textId="77777777" w:rsidTr="009924B7">
        <w:trPr>
          <w:trHeight w:val="230"/>
        </w:trPr>
        <w:tc>
          <w:tcPr>
            <w:tcW w:w="1710" w:type="dxa"/>
            <w:tcBorders>
              <w:top w:val="nil"/>
              <w:left w:val="nil"/>
              <w:bottom w:val="nil"/>
              <w:right w:val="nil"/>
            </w:tcBorders>
          </w:tcPr>
          <w:p w14:paraId="1B6E8921" w14:textId="77777777" w:rsidR="009924B7" w:rsidRDefault="009924B7" w:rsidP="009924B7">
            <w:r>
              <w:rPr>
                <w:b/>
                <w:bCs/>
              </w:rPr>
              <w:t>Definitie</w:t>
            </w:r>
          </w:p>
        </w:tc>
        <w:tc>
          <w:tcPr>
            <w:tcW w:w="7650" w:type="dxa"/>
            <w:tcBorders>
              <w:top w:val="nil"/>
              <w:left w:val="nil"/>
              <w:bottom w:val="nil"/>
              <w:right w:val="nil"/>
            </w:tcBorders>
          </w:tcPr>
          <w:p w14:paraId="7A8F7553" w14:textId="77777777" w:rsidR="009924B7" w:rsidRDefault="009924B7" w:rsidP="009924B7">
            <w:r>
              <w:fldChar w:fldCharType="begin" w:fldLock="1"/>
            </w:r>
            <w:r>
              <w:instrText>MERGEFIELD Element.Notes</w:instrText>
            </w:r>
            <w:r>
              <w:fldChar w:fldCharType="separate"/>
            </w:r>
            <w:r>
              <w:t>Een codering van de verschillende waarden die de typering van het zekerheidrecht kan aannemen</w:t>
            </w:r>
            <w:r>
              <w:fldChar w:fldCharType="end"/>
            </w:r>
          </w:p>
        </w:tc>
      </w:tr>
    </w:tbl>
    <w:p w14:paraId="29B3F988" w14:textId="77777777" w:rsidR="009924B7" w:rsidRDefault="009924B7" w:rsidP="009924B7">
      <w:pPr>
        <w:rPr>
          <w:rFonts w:ascii="Lucida Sans" w:hAnsi="Lucida Sans" w:cs="Lucida Sans"/>
        </w:rPr>
      </w:pPr>
    </w:p>
    <w:tbl>
      <w:tblPr>
        <w:tblW w:w="0" w:type="auto"/>
        <w:tblInd w:w="60" w:type="dxa"/>
        <w:tblLayout w:type="fixed"/>
        <w:tblCellMar>
          <w:left w:w="60" w:type="dxa"/>
          <w:right w:w="60" w:type="dxa"/>
        </w:tblCellMar>
        <w:tblLook w:val="0000" w:firstRow="0" w:lastRow="0" w:firstColumn="0" w:lastColumn="0" w:noHBand="0" w:noVBand="0"/>
      </w:tblPr>
      <w:tblGrid>
        <w:gridCol w:w="1710"/>
        <w:gridCol w:w="2970"/>
        <w:gridCol w:w="4500"/>
      </w:tblGrid>
      <w:tr w:rsidR="009924B7" w14:paraId="0ED61BD7" w14:textId="77777777" w:rsidTr="009924B7">
        <w:trPr>
          <w:trHeight w:val="230"/>
        </w:trPr>
        <w:tc>
          <w:tcPr>
            <w:tcW w:w="1710" w:type="dxa"/>
            <w:tcBorders>
              <w:top w:val="nil"/>
              <w:left w:val="nil"/>
              <w:bottom w:val="nil"/>
              <w:right w:val="nil"/>
            </w:tcBorders>
          </w:tcPr>
          <w:p w14:paraId="78789545" w14:textId="77777777" w:rsidR="009924B7" w:rsidRDefault="009924B7" w:rsidP="009924B7">
            <w:pPr>
              <w:rPr>
                <w:i/>
                <w:iCs/>
              </w:rPr>
            </w:pPr>
            <w:bookmarkStart w:id="1288" w:name="BKM_5FBC9A3F_8382_48e6_9C51_70848A0424E5"/>
            <w:r>
              <w:rPr>
                <w:i/>
                <w:iCs/>
              </w:rPr>
              <w:t>Code</w:t>
            </w:r>
          </w:p>
        </w:tc>
        <w:tc>
          <w:tcPr>
            <w:tcW w:w="2970" w:type="dxa"/>
            <w:tcBorders>
              <w:top w:val="nil"/>
              <w:left w:val="nil"/>
              <w:bottom w:val="nil"/>
              <w:right w:val="nil"/>
            </w:tcBorders>
          </w:tcPr>
          <w:p w14:paraId="4503611E" w14:textId="77777777" w:rsidR="009924B7" w:rsidRDefault="009924B7" w:rsidP="009924B7">
            <w:pPr>
              <w:rPr>
                <w:i/>
                <w:iCs/>
              </w:rPr>
            </w:pPr>
            <w:r>
              <w:rPr>
                <w:i/>
                <w:iCs/>
              </w:rPr>
              <w:t>Naam</w:t>
            </w:r>
          </w:p>
        </w:tc>
        <w:tc>
          <w:tcPr>
            <w:tcW w:w="4500" w:type="dxa"/>
            <w:tcBorders>
              <w:top w:val="nil"/>
              <w:left w:val="nil"/>
              <w:bottom w:val="nil"/>
              <w:right w:val="nil"/>
            </w:tcBorders>
          </w:tcPr>
          <w:p w14:paraId="2DB188B4" w14:textId="77777777" w:rsidR="009924B7" w:rsidRDefault="009924B7" w:rsidP="009924B7">
            <w:pPr>
              <w:rPr>
                <w:i/>
                <w:iCs/>
              </w:rPr>
            </w:pPr>
            <w:r>
              <w:rPr>
                <w:i/>
                <w:iCs/>
              </w:rPr>
              <w:t>Definitie</w:t>
            </w:r>
          </w:p>
        </w:tc>
      </w:tr>
      <w:tr w:rsidR="009924B7" w14:paraId="22AEE743" w14:textId="77777777" w:rsidTr="009924B7">
        <w:tc>
          <w:tcPr>
            <w:tcW w:w="1710" w:type="dxa"/>
            <w:tcBorders>
              <w:top w:val="nil"/>
              <w:left w:val="nil"/>
              <w:bottom w:val="nil"/>
              <w:right w:val="nil"/>
            </w:tcBorders>
          </w:tcPr>
          <w:p w14:paraId="46F6AE4B"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00894D04" w14:textId="77777777" w:rsidR="009924B7" w:rsidRDefault="009924B7" w:rsidP="009924B7">
            <w:r>
              <w:fldChar w:fldCharType="begin" w:fldLock="1"/>
            </w:r>
            <w:r>
              <w:instrText>MERGEFIELD Att.Name</w:instrText>
            </w:r>
            <w:r>
              <w:fldChar w:fldCharType="separate"/>
            </w:r>
            <w:r>
              <w:t>recht van hypotheek</w:t>
            </w:r>
            <w:r>
              <w:fldChar w:fldCharType="end"/>
            </w:r>
          </w:p>
        </w:tc>
        <w:tc>
          <w:tcPr>
            <w:tcW w:w="4500" w:type="dxa"/>
            <w:tcBorders>
              <w:top w:val="nil"/>
              <w:left w:val="nil"/>
              <w:bottom w:val="nil"/>
              <w:right w:val="nil"/>
            </w:tcBorders>
          </w:tcPr>
          <w:p w14:paraId="2E5C36CB" w14:textId="77777777" w:rsidR="009924B7" w:rsidRDefault="009924B7" w:rsidP="009924B7">
            <w:r>
              <w:fldChar w:fldCharType="begin" w:fldLock="1"/>
            </w:r>
            <w:r>
              <w:instrText>MERGEFIELD Att.Notes</w:instrText>
            </w:r>
            <w:r>
              <w:fldChar w:fldCharType="end"/>
            </w:r>
          </w:p>
        </w:tc>
      </w:tr>
      <w:tr w:rsidR="009924B7" w14:paraId="1B78C65E" w14:textId="77777777" w:rsidTr="009924B7">
        <w:tc>
          <w:tcPr>
            <w:tcW w:w="1710" w:type="dxa"/>
            <w:tcBorders>
              <w:top w:val="nil"/>
              <w:left w:val="nil"/>
              <w:bottom w:val="nil"/>
              <w:right w:val="nil"/>
            </w:tcBorders>
          </w:tcPr>
          <w:p w14:paraId="2AEAA855" w14:textId="77777777" w:rsidR="009924B7" w:rsidRDefault="009924B7" w:rsidP="009924B7"/>
        </w:tc>
        <w:tc>
          <w:tcPr>
            <w:tcW w:w="2970" w:type="dxa"/>
            <w:tcBorders>
              <w:top w:val="nil"/>
              <w:left w:val="nil"/>
              <w:bottom w:val="nil"/>
              <w:right w:val="nil"/>
            </w:tcBorders>
          </w:tcPr>
          <w:p w14:paraId="07487C71" w14:textId="77777777" w:rsidR="009924B7" w:rsidRDefault="009924B7" w:rsidP="009924B7"/>
        </w:tc>
        <w:tc>
          <w:tcPr>
            <w:tcW w:w="4500" w:type="dxa"/>
            <w:tcBorders>
              <w:top w:val="nil"/>
              <w:left w:val="nil"/>
              <w:bottom w:val="nil"/>
              <w:right w:val="nil"/>
            </w:tcBorders>
          </w:tcPr>
          <w:p w14:paraId="02DAB5B0" w14:textId="77777777" w:rsidR="009924B7" w:rsidRDefault="009924B7" w:rsidP="009924B7"/>
        </w:tc>
        <w:bookmarkEnd w:id="1288"/>
      </w:tr>
      <w:bookmarkStart w:id="1289" w:name="BKM_763158DF_6C91_4d6c_B070_3ED544111F1C"/>
      <w:tr w:rsidR="009924B7" w14:paraId="41539E06" w14:textId="77777777" w:rsidTr="009924B7">
        <w:tc>
          <w:tcPr>
            <w:tcW w:w="1710" w:type="dxa"/>
            <w:tcBorders>
              <w:top w:val="nil"/>
              <w:left w:val="nil"/>
              <w:bottom w:val="nil"/>
              <w:right w:val="nil"/>
            </w:tcBorders>
          </w:tcPr>
          <w:p w14:paraId="035EC06F" w14:textId="77777777" w:rsidR="009924B7" w:rsidRDefault="009924B7" w:rsidP="009924B7">
            <w:r>
              <w:fldChar w:fldCharType="begin" w:fldLock="1"/>
            </w:r>
            <w:r>
              <w:instrText>MERGEFIELD Att.Alias</w:instrText>
            </w:r>
            <w:r>
              <w:fldChar w:fldCharType="end"/>
            </w:r>
          </w:p>
        </w:tc>
        <w:tc>
          <w:tcPr>
            <w:tcW w:w="2970" w:type="dxa"/>
            <w:tcBorders>
              <w:top w:val="nil"/>
              <w:left w:val="nil"/>
              <w:bottom w:val="nil"/>
              <w:right w:val="nil"/>
            </w:tcBorders>
          </w:tcPr>
          <w:p w14:paraId="65091E9A" w14:textId="77777777" w:rsidR="009924B7" w:rsidRDefault="009924B7" w:rsidP="009924B7">
            <w:r>
              <w:fldChar w:fldCharType="begin" w:fldLock="1"/>
            </w:r>
            <w:r>
              <w:instrText>MERGEFIELD Att.Name</w:instrText>
            </w:r>
            <w:r>
              <w:fldChar w:fldCharType="separate"/>
            </w:r>
            <w:r>
              <w:t>beslag</w:t>
            </w:r>
            <w:r>
              <w:fldChar w:fldCharType="end"/>
            </w:r>
          </w:p>
        </w:tc>
        <w:tc>
          <w:tcPr>
            <w:tcW w:w="4500" w:type="dxa"/>
            <w:tcBorders>
              <w:top w:val="nil"/>
              <w:left w:val="nil"/>
              <w:bottom w:val="nil"/>
              <w:right w:val="nil"/>
            </w:tcBorders>
          </w:tcPr>
          <w:p w14:paraId="29E7EBF3" w14:textId="77777777" w:rsidR="009924B7" w:rsidRDefault="009924B7" w:rsidP="009924B7">
            <w:r>
              <w:fldChar w:fldCharType="begin" w:fldLock="1"/>
            </w:r>
            <w:r>
              <w:instrText>MERGEFIELD Att.Notes</w:instrText>
            </w:r>
            <w:r>
              <w:fldChar w:fldCharType="end"/>
            </w:r>
          </w:p>
        </w:tc>
      </w:tr>
      <w:tr w:rsidR="009924B7" w14:paraId="1C44571A" w14:textId="77777777" w:rsidTr="009924B7">
        <w:tc>
          <w:tcPr>
            <w:tcW w:w="1710" w:type="dxa"/>
            <w:tcBorders>
              <w:top w:val="nil"/>
              <w:left w:val="nil"/>
              <w:bottom w:val="nil"/>
              <w:right w:val="nil"/>
            </w:tcBorders>
          </w:tcPr>
          <w:p w14:paraId="3FE2105D" w14:textId="77777777" w:rsidR="009924B7" w:rsidRDefault="009924B7" w:rsidP="009924B7"/>
        </w:tc>
        <w:tc>
          <w:tcPr>
            <w:tcW w:w="2970" w:type="dxa"/>
            <w:tcBorders>
              <w:top w:val="nil"/>
              <w:left w:val="nil"/>
              <w:bottom w:val="nil"/>
              <w:right w:val="nil"/>
            </w:tcBorders>
          </w:tcPr>
          <w:p w14:paraId="5E9AA4DD" w14:textId="77777777" w:rsidR="009924B7" w:rsidRDefault="009924B7" w:rsidP="009924B7"/>
        </w:tc>
        <w:tc>
          <w:tcPr>
            <w:tcW w:w="4500" w:type="dxa"/>
            <w:tcBorders>
              <w:top w:val="nil"/>
              <w:left w:val="nil"/>
              <w:bottom w:val="nil"/>
              <w:right w:val="nil"/>
            </w:tcBorders>
          </w:tcPr>
          <w:p w14:paraId="6DB38D65" w14:textId="77777777" w:rsidR="009924B7" w:rsidRDefault="009924B7" w:rsidP="009924B7"/>
        </w:tc>
        <w:bookmarkEnd w:id="1289"/>
      </w:tr>
      <w:bookmarkEnd w:id="550"/>
      <w:bookmarkEnd w:id="551"/>
      <w:bookmarkEnd w:id="1287"/>
    </w:tbl>
    <w:p w14:paraId="04CE3A38" w14:textId="77777777" w:rsidR="009924B7" w:rsidRDefault="009924B7" w:rsidP="009924B7">
      <w:pPr>
        <w:rPr>
          <w:u w:color="000000"/>
        </w:rPr>
      </w:pPr>
    </w:p>
    <w:p w14:paraId="769C2B8A" w14:textId="77777777" w:rsidR="009924B7" w:rsidRDefault="009924B7" w:rsidP="009924B7"/>
    <w:p w14:paraId="603F4BFC" w14:textId="77777777" w:rsidR="009924B7" w:rsidRDefault="009924B7" w:rsidP="009924B7"/>
    <w:p w14:paraId="0566069B" w14:textId="421D5358" w:rsidR="001030EC" w:rsidRDefault="001030EC">
      <w:pPr>
        <w:contextualSpacing w:val="0"/>
      </w:pPr>
      <w:r>
        <w:br w:type="page"/>
      </w:r>
    </w:p>
    <w:p w14:paraId="7AD2A885" w14:textId="2742B6A5" w:rsidR="00BC64D4" w:rsidRDefault="00BC64D4" w:rsidP="00AC1209">
      <w:pPr>
        <w:pStyle w:val="Kop1"/>
      </w:pPr>
      <w:bookmarkStart w:id="1290" w:name="_Toc421135635"/>
      <w:r>
        <w:lastRenderedPageBreak/>
        <w:t xml:space="preserve">Niet overgenomen </w:t>
      </w:r>
      <w:r w:rsidR="00F7645E">
        <w:t>basis</w:t>
      </w:r>
      <w:r>
        <w:t>gegevens</w:t>
      </w:r>
      <w:bookmarkEnd w:id="1290"/>
    </w:p>
    <w:p w14:paraId="7E97F7DD" w14:textId="77777777" w:rsidR="00BC64D4" w:rsidRDefault="00BC64D4" w:rsidP="00BC64D4"/>
    <w:p w14:paraId="36F9078A" w14:textId="352FA906" w:rsidR="00CE3E10" w:rsidRDefault="00BC64D4" w:rsidP="00CE3E10">
      <w:r>
        <w:t>In dit hoofdstuk is een inventarisatie opgenomen van de basisgegevens uit de gegevenscatalogus</w:t>
      </w:r>
      <w:r w:rsidR="00F7645E">
        <w:t>sen</w:t>
      </w:r>
      <w:r>
        <w:t xml:space="preserve"> NHR</w:t>
      </w:r>
      <w:r w:rsidR="00F7645E">
        <w:t>, BRK, BRP, BGT en IMGeo</w:t>
      </w:r>
      <w:r>
        <w:t xml:space="preserve"> die niet opgenomen zijn in het RSGB 3.0 in ontwikkeling. </w:t>
      </w:r>
      <w:r w:rsidR="00083094">
        <w:t xml:space="preserve">Reden dat deze gegevens niet overgenomen zijn is dat ze veelal niet </w:t>
      </w:r>
      <w:r w:rsidR="007D7AE9">
        <w:t>veelvuldig</w:t>
      </w:r>
      <w:r w:rsidR="00083094">
        <w:t xml:space="preserve"> </w:t>
      </w:r>
      <w:r w:rsidR="007D7AE9">
        <w:t>worden gebruik en / of een wijziging in een van de gegevens geeft geen aanleiding om in actie te komen binnen de gemeente</w:t>
      </w:r>
    </w:p>
    <w:p w14:paraId="641C6B26" w14:textId="77777777" w:rsidR="00083094" w:rsidRDefault="00083094" w:rsidP="00CE3E10"/>
    <w:tbl>
      <w:tblPr>
        <w:tblStyle w:val="Tabelraster"/>
        <w:tblW w:w="0" w:type="auto"/>
        <w:tblLook w:val="04A0" w:firstRow="1" w:lastRow="0" w:firstColumn="1" w:lastColumn="0" w:noHBand="0" w:noVBand="1"/>
      </w:tblPr>
      <w:tblGrid>
        <w:gridCol w:w="1964"/>
        <w:gridCol w:w="2598"/>
        <w:gridCol w:w="4718"/>
      </w:tblGrid>
      <w:tr w:rsidR="003364F5" w14:paraId="19641DDD" w14:textId="77777777" w:rsidTr="002D3C61">
        <w:trPr>
          <w:tblHeader/>
        </w:trPr>
        <w:tc>
          <w:tcPr>
            <w:tcW w:w="1964" w:type="dxa"/>
          </w:tcPr>
          <w:p w14:paraId="2FB31811" w14:textId="4B61EC58" w:rsidR="003364F5" w:rsidRDefault="003364F5" w:rsidP="002B58C3">
            <w:r>
              <w:t>Gegevenscatalogus</w:t>
            </w:r>
          </w:p>
        </w:tc>
        <w:tc>
          <w:tcPr>
            <w:tcW w:w="2598" w:type="dxa"/>
          </w:tcPr>
          <w:p w14:paraId="10D813A9" w14:textId="5540BD82" w:rsidR="003364F5" w:rsidRDefault="003364F5" w:rsidP="002B58C3">
            <w:r>
              <w:t>Gespreksonderwerp</w:t>
            </w:r>
          </w:p>
        </w:tc>
        <w:tc>
          <w:tcPr>
            <w:tcW w:w="4718" w:type="dxa"/>
          </w:tcPr>
          <w:p w14:paraId="0B9B7E26" w14:textId="5EC3AC73" w:rsidR="003364F5" w:rsidRDefault="003364F5" w:rsidP="00CE3E10">
            <w:r>
              <w:t xml:space="preserve">In RSGB </w:t>
            </w:r>
          </w:p>
        </w:tc>
      </w:tr>
      <w:tr w:rsidR="003364F5" w14:paraId="631CE4E0" w14:textId="77777777" w:rsidTr="002D3C61">
        <w:trPr>
          <w:tblHeader/>
        </w:trPr>
        <w:tc>
          <w:tcPr>
            <w:tcW w:w="1964" w:type="dxa"/>
            <w:vMerge w:val="restart"/>
          </w:tcPr>
          <w:p w14:paraId="328ADCED" w14:textId="77777777" w:rsidR="003364F5" w:rsidRDefault="003364F5" w:rsidP="00CE3E10">
            <w:r>
              <w:t>NHR</w:t>
            </w:r>
          </w:p>
          <w:p w14:paraId="14EAA1A9" w14:textId="77777777" w:rsidR="003364F5" w:rsidRDefault="003364F5" w:rsidP="00CE3E10"/>
          <w:p w14:paraId="08489F73" w14:textId="77777777" w:rsidR="003364F5" w:rsidRDefault="003364F5" w:rsidP="00CE3E10"/>
          <w:p w14:paraId="6519A417" w14:textId="77777777" w:rsidR="003364F5" w:rsidRDefault="003364F5" w:rsidP="00CE3E10"/>
          <w:p w14:paraId="74527E9E" w14:textId="23B8F1BB" w:rsidR="003364F5" w:rsidRDefault="003364F5" w:rsidP="00CE3E10"/>
        </w:tc>
        <w:tc>
          <w:tcPr>
            <w:tcW w:w="2598" w:type="dxa"/>
          </w:tcPr>
          <w:p w14:paraId="30DA57EA" w14:textId="479D304B" w:rsidR="003364F5" w:rsidRDefault="003364F5" w:rsidP="00CE3E10">
            <w:r>
              <w:t>Persoon</w:t>
            </w:r>
          </w:p>
        </w:tc>
        <w:tc>
          <w:tcPr>
            <w:tcW w:w="4718" w:type="dxa"/>
          </w:tcPr>
          <w:p w14:paraId="3352D910" w14:textId="77777777" w:rsidR="003364F5" w:rsidRDefault="003364F5" w:rsidP="00CE3E10">
            <w:r>
              <w:t>Geen enkel gegeven over:</w:t>
            </w:r>
          </w:p>
          <w:p w14:paraId="52841B0E" w14:textId="440D1836" w:rsidR="003364F5" w:rsidRDefault="003364F5" w:rsidP="002D3C61">
            <w:pPr>
              <w:pStyle w:val="Lijstalinea"/>
              <w:numPr>
                <w:ilvl w:val="0"/>
                <w:numId w:val="10"/>
              </w:numPr>
            </w:pPr>
            <w:r>
              <w:t>Ontbinding</w:t>
            </w:r>
          </w:p>
          <w:p w14:paraId="45669A8C" w14:textId="570C6D50" w:rsidR="003364F5" w:rsidRDefault="003364F5" w:rsidP="002D3C61">
            <w:pPr>
              <w:pStyle w:val="Lijstalinea"/>
              <w:numPr>
                <w:ilvl w:val="0"/>
                <w:numId w:val="10"/>
              </w:numPr>
            </w:pPr>
            <w:r>
              <w:t>Buitenlandse rechtstoestand</w:t>
            </w:r>
          </w:p>
          <w:p w14:paraId="1ACA2640" w14:textId="665BD731" w:rsidR="003364F5" w:rsidRDefault="003364F5" w:rsidP="002D3C61">
            <w:pPr>
              <w:pStyle w:val="Lijstalinea"/>
              <w:numPr>
                <w:ilvl w:val="0"/>
                <w:numId w:val="10"/>
              </w:numPr>
            </w:pPr>
            <w:r>
              <w:t>Fusiesplitsing</w:t>
            </w:r>
          </w:p>
          <w:p w14:paraId="650D622B" w14:textId="77777777" w:rsidR="003364F5" w:rsidRDefault="003364F5" w:rsidP="002D3C61">
            <w:pPr>
              <w:pStyle w:val="Lijstalinea"/>
              <w:numPr>
                <w:ilvl w:val="0"/>
                <w:numId w:val="10"/>
              </w:numPr>
            </w:pPr>
            <w:r>
              <w:t>Zetelverplaatsing, statuten, kapitaal, stelselinrichting, voornemen tot ontbinding rechtspersoon</w:t>
            </w:r>
          </w:p>
          <w:p w14:paraId="12CA7812" w14:textId="77777777" w:rsidR="003364F5" w:rsidRDefault="003364F5" w:rsidP="002D3C61">
            <w:pPr>
              <w:pStyle w:val="Lijstalinea"/>
              <w:numPr>
                <w:ilvl w:val="0"/>
                <w:numId w:val="10"/>
              </w:numPr>
            </w:pPr>
            <w:r>
              <w:t>Commanditaire vennootschap samenwerkingsverband en duur samenwerkingsverband</w:t>
            </w:r>
          </w:p>
          <w:p w14:paraId="0E510F23" w14:textId="10EACD74" w:rsidR="003364F5" w:rsidRDefault="003364F5" w:rsidP="002D3C61">
            <w:pPr>
              <w:pStyle w:val="Lijstalinea"/>
              <w:numPr>
                <w:ilvl w:val="0"/>
                <w:numId w:val="10"/>
              </w:numPr>
            </w:pPr>
            <w:r>
              <w:t>Buitenlandse vennootschap</w:t>
            </w:r>
          </w:p>
        </w:tc>
      </w:tr>
      <w:tr w:rsidR="003364F5" w14:paraId="3FA113D3" w14:textId="77777777" w:rsidTr="002D3C61">
        <w:trPr>
          <w:tblHeader/>
        </w:trPr>
        <w:tc>
          <w:tcPr>
            <w:tcW w:w="1964" w:type="dxa"/>
            <w:vMerge/>
          </w:tcPr>
          <w:p w14:paraId="1921F6FC" w14:textId="62BBB3FD" w:rsidR="003364F5" w:rsidRDefault="003364F5" w:rsidP="00CE3E10"/>
        </w:tc>
        <w:tc>
          <w:tcPr>
            <w:tcW w:w="2598" w:type="dxa"/>
          </w:tcPr>
          <w:p w14:paraId="66854116" w14:textId="3C475F5B" w:rsidR="003364F5" w:rsidRDefault="003364F5" w:rsidP="00CE3E10">
            <w:r>
              <w:t>Maatschappelijke activiteit en onderneming</w:t>
            </w:r>
          </w:p>
        </w:tc>
        <w:tc>
          <w:tcPr>
            <w:tcW w:w="4718" w:type="dxa"/>
          </w:tcPr>
          <w:p w14:paraId="3A3DB392" w14:textId="77777777" w:rsidR="003364F5" w:rsidRDefault="003364F5" w:rsidP="00CE3E10">
            <w:r>
              <w:t>Geen enkel gegeven over:</w:t>
            </w:r>
          </w:p>
          <w:p w14:paraId="36082153" w14:textId="55CE43EA" w:rsidR="003364F5" w:rsidRDefault="003364F5" w:rsidP="002D3C61">
            <w:pPr>
              <w:pStyle w:val="Lijstalinea"/>
              <w:numPr>
                <w:ilvl w:val="0"/>
                <w:numId w:val="10"/>
              </w:numPr>
            </w:pPr>
            <w:r>
              <w:t>overdracht en voortzetting onderneming</w:t>
            </w:r>
          </w:p>
        </w:tc>
      </w:tr>
      <w:tr w:rsidR="003364F5" w14:paraId="3ACAD26B" w14:textId="77777777" w:rsidTr="002D3C61">
        <w:trPr>
          <w:tblHeader/>
        </w:trPr>
        <w:tc>
          <w:tcPr>
            <w:tcW w:w="1964" w:type="dxa"/>
            <w:vMerge/>
          </w:tcPr>
          <w:p w14:paraId="3E07A690" w14:textId="6001C985" w:rsidR="003364F5" w:rsidRDefault="003364F5" w:rsidP="00CE3E10"/>
        </w:tc>
        <w:tc>
          <w:tcPr>
            <w:tcW w:w="2598" w:type="dxa"/>
          </w:tcPr>
          <w:p w14:paraId="21826796" w14:textId="0DDBA2F7" w:rsidR="003364F5" w:rsidRDefault="003364F5" w:rsidP="00CE3E10">
            <w:r>
              <w:t>Vestiging</w:t>
            </w:r>
          </w:p>
        </w:tc>
        <w:tc>
          <w:tcPr>
            <w:tcW w:w="4718" w:type="dxa"/>
          </w:tcPr>
          <w:p w14:paraId="5C943B0A" w14:textId="3426627F" w:rsidR="003364F5" w:rsidRDefault="003364F5" w:rsidP="003E7AA9">
            <w:r>
              <w:t xml:space="preserve">Geen enkel gegeven over: </w:t>
            </w:r>
          </w:p>
          <w:p w14:paraId="206838FF" w14:textId="06DBA4ED" w:rsidR="003364F5" w:rsidRDefault="003364F5" w:rsidP="002D3C61">
            <w:pPr>
              <w:pStyle w:val="Lijstalinea"/>
              <w:numPr>
                <w:ilvl w:val="0"/>
                <w:numId w:val="10"/>
              </w:numPr>
            </w:pPr>
            <w:r>
              <w:t xml:space="preserve">Samenvoeging </w:t>
            </w:r>
          </w:p>
        </w:tc>
      </w:tr>
      <w:tr w:rsidR="003364F5" w14:paraId="5B1E089E" w14:textId="77777777" w:rsidTr="002D3C61">
        <w:trPr>
          <w:tblHeader/>
        </w:trPr>
        <w:tc>
          <w:tcPr>
            <w:tcW w:w="1964" w:type="dxa"/>
            <w:vMerge/>
          </w:tcPr>
          <w:p w14:paraId="6A1DF221" w14:textId="683E95FE" w:rsidR="003364F5" w:rsidRDefault="003364F5" w:rsidP="00CE3E10"/>
        </w:tc>
        <w:tc>
          <w:tcPr>
            <w:tcW w:w="2598" w:type="dxa"/>
          </w:tcPr>
          <w:p w14:paraId="11F71E8D" w14:textId="4C68C36C" w:rsidR="003364F5" w:rsidRDefault="003364F5" w:rsidP="00CE3E10">
            <w:r>
              <w:t>Functievervulling</w:t>
            </w:r>
          </w:p>
        </w:tc>
        <w:tc>
          <w:tcPr>
            <w:tcW w:w="4718" w:type="dxa"/>
          </w:tcPr>
          <w:p w14:paraId="0649B641" w14:textId="4BD071DA" w:rsidR="003364F5" w:rsidRDefault="003364F5" w:rsidP="003C02AC">
            <w:r>
              <w:t xml:space="preserve">Geen enkel gegeven over: </w:t>
            </w:r>
          </w:p>
          <w:p w14:paraId="689EC16B" w14:textId="54E19741" w:rsidR="003364F5" w:rsidRDefault="003364F5" w:rsidP="002D3C61">
            <w:pPr>
              <w:pStyle w:val="Lijstalinea"/>
              <w:numPr>
                <w:ilvl w:val="0"/>
                <w:numId w:val="10"/>
              </w:numPr>
            </w:pPr>
            <w:r>
              <w:t xml:space="preserve">bevoegdheid of volmacht van een functionaris. </w:t>
            </w:r>
          </w:p>
          <w:p w14:paraId="1E58ECD1" w14:textId="2442B2D3" w:rsidR="003364F5" w:rsidRDefault="003364F5" w:rsidP="002D3C61">
            <w:pPr>
              <w:pStyle w:val="Lijstalinea"/>
              <w:numPr>
                <w:ilvl w:val="0"/>
                <w:numId w:val="10"/>
              </w:numPr>
            </w:pPr>
            <w:r>
              <w:t>Kapitaal overige functionarissen</w:t>
            </w:r>
          </w:p>
          <w:p w14:paraId="4E6C795A" w14:textId="5B8F07D9" w:rsidR="003364F5" w:rsidRDefault="003364F5" w:rsidP="002D3C61">
            <w:pPr>
              <w:pStyle w:val="Lijstalinea"/>
              <w:numPr>
                <w:ilvl w:val="0"/>
                <w:numId w:val="10"/>
              </w:numPr>
            </w:pPr>
            <w:r>
              <w:t>Schorsing</w:t>
            </w:r>
          </w:p>
          <w:p w14:paraId="6CB6D86F" w14:textId="6FEEB497" w:rsidR="003364F5" w:rsidRDefault="003364F5" w:rsidP="002D3C61">
            <w:pPr>
              <w:pStyle w:val="Lijstalinea"/>
              <w:numPr>
                <w:ilvl w:val="0"/>
                <w:numId w:val="10"/>
              </w:numPr>
            </w:pPr>
            <w:r>
              <w:t>Functietitel</w:t>
            </w:r>
          </w:p>
        </w:tc>
      </w:tr>
      <w:tr w:rsidR="003364F5" w14:paraId="7FCD8698" w14:textId="77777777" w:rsidTr="002D3C61">
        <w:trPr>
          <w:tblHeader/>
        </w:trPr>
        <w:tc>
          <w:tcPr>
            <w:tcW w:w="1964" w:type="dxa"/>
            <w:vMerge/>
          </w:tcPr>
          <w:p w14:paraId="592AA323" w14:textId="5C389191" w:rsidR="003364F5" w:rsidRDefault="003364F5" w:rsidP="00CE3E10"/>
        </w:tc>
        <w:tc>
          <w:tcPr>
            <w:tcW w:w="2598" w:type="dxa"/>
          </w:tcPr>
          <w:p w14:paraId="2A3D7C0D" w14:textId="6E51F4D6" w:rsidR="003364F5" w:rsidRDefault="003364F5" w:rsidP="00CE3E10">
            <w:r>
              <w:t>Deponeringen</w:t>
            </w:r>
          </w:p>
        </w:tc>
        <w:tc>
          <w:tcPr>
            <w:tcW w:w="4718" w:type="dxa"/>
          </w:tcPr>
          <w:p w14:paraId="33BCA813" w14:textId="1B36BF63" w:rsidR="003364F5" w:rsidRDefault="003364F5" w:rsidP="00A30359">
            <w:r>
              <w:t>Geen enkel gegeven over deponeringen en aansprakelijkheid.</w:t>
            </w:r>
          </w:p>
        </w:tc>
      </w:tr>
      <w:tr w:rsidR="003364F5" w14:paraId="3EA1B081" w14:textId="77777777" w:rsidTr="002D3C61">
        <w:trPr>
          <w:tblHeader/>
        </w:trPr>
        <w:tc>
          <w:tcPr>
            <w:tcW w:w="1964" w:type="dxa"/>
            <w:vMerge w:val="restart"/>
          </w:tcPr>
          <w:p w14:paraId="2E2E55DB" w14:textId="77777777" w:rsidR="003364F5" w:rsidRDefault="003364F5" w:rsidP="00503466">
            <w:r>
              <w:t>BGT &amp; IMGeo</w:t>
            </w:r>
          </w:p>
          <w:p w14:paraId="57E47FAE" w14:textId="77777777" w:rsidR="003364F5" w:rsidRDefault="003364F5" w:rsidP="00503466"/>
          <w:p w14:paraId="02F40DA7" w14:textId="74030FAC" w:rsidR="003364F5" w:rsidRDefault="003364F5" w:rsidP="00503466"/>
        </w:tc>
        <w:tc>
          <w:tcPr>
            <w:tcW w:w="2598" w:type="dxa"/>
          </w:tcPr>
          <w:p w14:paraId="0A6F12C0" w14:textId="04CB3670" w:rsidR="003364F5" w:rsidRDefault="003364F5" w:rsidP="00503466">
            <w:r>
              <w:t>Plaatsbepalingspunt</w:t>
            </w:r>
          </w:p>
        </w:tc>
        <w:tc>
          <w:tcPr>
            <w:tcW w:w="4718" w:type="dxa"/>
          </w:tcPr>
          <w:p w14:paraId="622EF609" w14:textId="38C30CBA" w:rsidR="003364F5" w:rsidRDefault="003364F5" w:rsidP="00503466">
            <w:r>
              <w:t>Niet van belang voor binnengemeentelijke gegevensuitwisseling.</w:t>
            </w:r>
          </w:p>
        </w:tc>
      </w:tr>
      <w:tr w:rsidR="003364F5" w14:paraId="17BE0142" w14:textId="77777777" w:rsidTr="002D3C61">
        <w:trPr>
          <w:tblHeader/>
        </w:trPr>
        <w:tc>
          <w:tcPr>
            <w:tcW w:w="1964" w:type="dxa"/>
            <w:vMerge/>
          </w:tcPr>
          <w:p w14:paraId="3AEA8AAA" w14:textId="1656A9F6" w:rsidR="003364F5" w:rsidRDefault="003364F5" w:rsidP="00503466"/>
        </w:tc>
        <w:tc>
          <w:tcPr>
            <w:tcW w:w="2598" w:type="dxa"/>
          </w:tcPr>
          <w:p w14:paraId="37EC7864" w14:textId="7B38538F" w:rsidR="003364F5" w:rsidRDefault="003364F5" w:rsidP="00503466">
            <w:r>
              <w:t>Ongeclassificeerd object</w:t>
            </w:r>
          </w:p>
        </w:tc>
        <w:tc>
          <w:tcPr>
            <w:tcW w:w="4718" w:type="dxa"/>
          </w:tcPr>
          <w:p w14:paraId="3234A3CC" w14:textId="77777777" w:rsidR="003364F5" w:rsidRDefault="003364F5" w:rsidP="00503466">
            <w:r>
              <w:t>Geen enkel gegeven.</w:t>
            </w:r>
          </w:p>
          <w:p w14:paraId="05D35705" w14:textId="2B1EF380" w:rsidR="003364F5" w:rsidRDefault="003364F5" w:rsidP="00503466">
            <w:r>
              <w:t>Alleen van belang gedurende de transitieperiode</w:t>
            </w:r>
          </w:p>
        </w:tc>
      </w:tr>
      <w:tr w:rsidR="003364F5" w14:paraId="3DA39F5B" w14:textId="77777777" w:rsidTr="002D3C61">
        <w:trPr>
          <w:tblHeader/>
        </w:trPr>
        <w:tc>
          <w:tcPr>
            <w:tcW w:w="1964" w:type="dxa"/>
            <w:vMerge/>
          </w:tcPr>
          <w:p w14:paraId="5F914D14" w14:textId="255EC164" w:rsidR="003364F5" w:rsidRDefault="003364F5" w:rsidP="00503466"/>
        </w:tc>
        <w:tc>
          <w:tcPr>
            <w:tcW w:w="2598" w:type="dxa"/>
          </w:tcPr>
          <w:p w14:paraId="3BE75DBA" w14:textId="24F82ADE" w:rsidR="003364F5" w:rsidRDefault="003364F5" w:rsidP="00503466">
            <w:r>
              <w:t>Citygml gegevens</w:t>
            </w:r>
          </w:p>
        </w:tc>
        <w:tc>
          <w:tcPr>
            <w:tcW w:w="4718" w:type="dxa"/>
          </w:tcPr>
          <w:p w14:paraId="5B5E9921" w14:textId="77777777" w:rsidR="003364F5" w:rsidRDefault="003364F5" w:rsidP="00503466">
            <w:r>
              <w:t xml:space="preserve">De </w:t>
            </w:r>
            <w:r w:rsidRPr="00E87F2F">
              <w:t xml:space="preserve">engelstalige attribuutsoorten </w:t>
            </w:r>
            <w:r>
              <w:t xml:space="preserve">die </w:t>
            </w:r>
            <w:r w:rsidRPr="00E87F2F">
              <w:t xml:space="preserve">relevant zijn voor het BGT / IMGeo </w:t>
            </w:r>
            <w:r>
              <w:t>zijn a</w:t>
            </w:r>
            <w:r w:rsidRPr="00E87F2F">
              <w:t xml:space="preserve">ltijd vertaald naar nederlandstalige attribuutsoorten en opgenomen in BGT / IMGeo. </w:t>
            </w:r>
          </w:p>
          <w:p w14:paraId="360374C6" w14:textId="1BF749C2" w:rsidR="003364F5" w:rsidRDefault="003364F5" w:rsidP="00503466">
            <w:r>
              <w:t>In toelichting objecttype is alleen vermeld naar welk equivalente CityGML objecttype een objecttype van IMGeo verwijst</w:t>
            </w:r>
          </w:p>
        </w:tc>
      </w:tr>
      <w:tr w:rsidR="003364F5" w14:paraId="38C729A6" w14:textId="77777777" w:rsidTr="002D3C61">
        <w:trPr>
          <w:tblHeader/>
        </w:trPr>
        <w:tc>
          <w:tcPr>
            <w:tcW w:w="1964" w:type="dxa"/>
            <w:vMerge w:val="restart"/>
          </w:tcPr>
          <w:p w14:paraId="4A3A6769" w14:textId="77777777" w:rsidR="003364F5" w:rsidRDefault="003364F5" w:rsidP="003364F5">
            <w:r>
              <w:t>BRK</w:t>
            </w:r>
          </w:p>
          <w:p w14:paraId="3D9E0960" w14:textId="33F58368" w:rsidR="003364F5" w:rsidRDefault="003364F5" w:rsidP="003364F5"/>
          <w:p w14:paraId="72DA86BB" w14:textId="25CC9179" w:rsidR="003364F5" w:rsidRDefault="003364F5" w:rsidP="003364F5"/>
          <w:p w14:paraId="753C7B2D" w14:textId="247E8BF9" w:rsidR="003364F5" w:rsidRDefault="003364F5" w:rsidP="003364F5"/>
        </w:tc>
        <w:tc>
          <w:tcPr>
            <w:tcW w:w="2598" w:type="dxa"/>
          </w:tcPr>
          <w:p w14:paraId="0E788A5D" w14:textId="1D885697" w:rsidR="003364F5" w:rsidRDefault="003364F5" w:rsidP="003364F5">
            <w:r>
              <w:t>Teboekgestelde zaken</w:t>
            </w:r>
          </w:p>
        </w:tc>
        <w:tc>
          <w:tcPr>
            <w:tcW w:w="4718" w:type="dxa"/>
          </w:tcPr>
          <w:p w14:paraId="4160C736" w14:textId="1861D08F" w:rsidR="003364F5" w:rsidRDefault="003364F5" w:rsidP="003364F5">
            <w:r>
              <w:t xml:space="preserve">Geen enkel gegeven.  Niet van belang voor de taakuitoefening van gemeenten </w:t>
            </w:r>
          </w:p>
        </w:tc>
      </w:tr>
      <w:tr w:rsidR="003364F5" w14:paraId="50FC47FB" w14:textId="77777777" w:rsidTr="002D3C61">
        <w:trPr>
          <w:tblHeader/>
        </w:trPr>
        <w:tc>
          <w:tcPr>
            <w:tcW w:w="1964" w:type="dxa"/>
            <w:vMerge/>
          </w:tcPr>
          <w:p w14:paraId="28A0D74B" w14:textId="778A2923" w:rsidR="003364F5" w:rsidRDefault="003364F5" w:rsidP="003364F5"/>
        </w:tc>
        <w:tc>
          <w:tcPr>
            <w:tcW w:w="2598" w:type="dxa"/>
          </w:tcPr>
          <w:p w14:paraId="3BF3FBB3" w14:textId="09EE7EEF" w:rsidR="003364F5" w:rsidRDefault="003364F5" w:rsidP="003364F5">
            <w:r>
              <w:t>Stukdeel</w:t>
            </w:r>
          </w:p>
        </w:tc>
        <w:tc>
          <w:tcPr>
            <w:tcW w:w="4718" w:type="dxa"/>
          </w:tcPr>
          <w:p w14:paraId="1A0BC7CA" w14:textId="74C660C7" w:rsidR="003364F5" w:rsidRDefault="003364F5" w:rsidP="003364F5">
            <w:r>
              <w:t>Geen enkel gegeven. Niet meervoudig veelvuldig gebruikt.</w:t>
            </w:r>
          </w:p>
        </w:tc>
      </w:tr>
      <w:tr w:rsidR="003364F5" w14:paraId="5CB56DB4" w14:textId="77777777" w:rsidTr="002D3C61">
        <w:trPr>
          <w:tblHeader/>
        </w:trPr>
        <w:tc>
          <w:tcPr>
            <w:tcW w:w="1964" w:type="dxa"/>
            <w:vMerge/>
          </w:tcPr>
          <w:p w14:paraId="7EEBF6F7" w14:textId="13BFDD73" w:rsidR="003364F5" w:rsidRDefault="003364F5" w:rsidP="003364F5"/>
        </w:tc>
        <w:tc>
          <w:tcPr>
            <w:tcW w:w="2598" w:type="dxa"/>
          </w:tcPr>
          <w:p w14:paraId="593F066D" w14:textId="7768C8DB" w:rsidR="003364F5" w:rsidRDefault="003364F5" w:rsidP="003364F5">
            <w:r>
              <w:t>Aantekeningen</w:t>
            </w:r>
          </w:p>
        </w:tc>
        <w:tc>
          <w:tcPr>
            <w:tcW w:w="4718" w:type="dxa"/>
          </w:tcPr>
          <w:p w14:paraId="61E65771" w14:textId="5B6187FB" w:rsidR="003364F5" w:rsidRDefault="003364F5" w:rsidP="003364F5">
            <w:r>
              <w:t>Geen enkel gegeven. Kadastrale onroerende zaak en zakelijk recht aantekingen zijn verwijderd uit het RSGB 3.0</w:t>
            </w:r>
          </w:p>
        </w:tc>
      </w:tr>
      <w:tr w:rsidR="003364F5" w14:paraId="5D11B24E" w14:textId="77777777" w:rsidTr="002D3C61">
        <w:trPr>
          <w:tblHeader/>
        </w:trPr>
        <w:tc>
          <w:tcPr>
            <w:tcW w:w="1964" w:type="dxa"/>
            <w:vMerge/>
          </w:tcPr>
          <w:p w14:paraId="648E0020" w14:textId="0D4DFE30" w:rsidR="003364F5" w:rsidRDefault="003364F5" w:rsidP="003364F5"/>
        </w:tc>
        <w:tc>
          <w:tcPr>
            <w:tcW w:w="2598" w:type="dxa"/>
          </w:tcPr>
          <w:p w14:paraId="0E773FCF" w14:textId="66E196F3" w:rsidR="003364F5" w:rsidRDefault="003364F5" w:rsidP="003364F5">
            <w:r>
              <w:t>Leidingnetwerken</w:t>
            </w:r>
          </w:p>
        </w:tc>
        <w:tc>
          <w:tcPr>
            <w:tcW w:w="4718" w:type="dxa"/>
          </w:tcPr>
          <w:p w14:paraId="0FD798E8" w14:textId="0AA16D4B" w:rsidR="003364F5" w:rsidRDefault="003364F5" w:rsidP="003364F5">
            <w:r>
              <w:t>Geen enkel gegeven.  Niet van belang voor de taakuitoefening van gemeenten</w:t>
            </w:r>
          </w:p>
        </w:tc>
      </w:tr>
      <w:tr w:rsidR="002D3C61" w14:paraId="24D0C3CF" w14:textId="77777777" w:rsidTr="002D3C61">
        <w:trPr>
          <w:tblHeader/>
        </w:trPr>
        <w:tc>
          <w:tcPr>
            <w:tcW w:w="1964" w:type="dxa"/>
          </w:tcPr>
          <w:p w14:paraId="13FB84C4" w14:textId="5DB701A8" w:rsidR="002D3C61" w:rsidRDefault="002D3C61" w:rsidP="003364F5">
            <w:r>
              <w:t>BRP</w:t>
            </w:r>
          </w:p>
        </w:tc>
        <w:tc>
          <w:tcPr>
            <w:tcW w:w="2598" w:type="dxa"/>
          </w:tcPr>
          <w:p w14:paraId="03EA0C03" w14:textId="77777777" w:rsidR="002D3C61" w:rsidRDefault="002D3C61" w:rsidP="00BD52C8">
            <w:r>
              <w:t>A.1.1 Afgeleid administratief</w:t>
            </w:r>
          </w:p>
          <w:p w14:paraId="44DB8CAE" w14:textId="77777777" w:rsidR="002D3C61" w:rsidRDefault="002D3C61" w:rsidP="002D3C61">
            <w:pPr>
              <w:pStyle w:val="Lijstalinea"/>
              <w:numPr>
                <w:ilvl w:val="0"/>
                <w:numId w:val="23"/>
              </w:numPr>
              <w:ind w:left="360"/>
            </w:pPr>
            <w:r>
              <w:t>Tijdstip laatste wijziging</w:t>
            </w:r>
          </w:p>
          <w:p w14:paraId="0D660724" w14:textId="77777777" w:rsidR="002D3C61" w:rsidRDefault="002D3C61" w:rsidP="002D3C61">
            <w:pPr>
              <w:pStyle w:val="Lijstalinea"/>
              <w:numPr>
                <w:ilvl w:val="0"/>
                <w:numId w:val="23"/>
              </w:numPr>
              <w:ind w:left="360"/>
            </w:pPr>
            <w:r>
              <w:t>Onverwerkt bijhoudingsvoorstel niet-ingezetene aanwezig?</w:t>
            </w:r>
          </w:p>
          <w:p w14:paraId="33210A94" w14:textId="1E2CB95C" w:rsidR="002D3C61" w:rsidRDefault="002D3C61" w:rsidP="002D3C61">
            <w:pPr>
              <w:pStyle w:val="Lijstalinea"/>
              <w:numPr>
                <w:ilvl w:val="0"/>
                <w:numId w:val="23"/>
              </w:numPr>
              <w:ind w:left="360"/>
            </w:pPr>
            <w:r>
              <w:t>Onderzoek naar niet opgenomen gegevens?</w:t>
            </w:r>
          </w:p>
        </w:tc>
        <w:tc>
          <w:tcPr>
            <w:tcW w:w="4718" w:type="dxa"/>
          </w:tcPr>
          <w:p w14:paraId="53395BCE" w14:textId="34CFCAA0" w:rsidR="002D3C61" w:rsidRDefault="002D3C61" w:rsidP="00BD52C8">
            <w:r>
              <w:t>Nut niet duidelijk. Tijdstip laatste wijziging zou ook technisch afgeleid kunnen worden.</w:t>
            </w:r>
          </w:p>
          <w:p w14:paraId="5A83D0E4" w14:textId="77777777" w:rsidR="002D3C61" w:rsidRDefault="002D3C61" w:rsidP="00BD52C8"/>
          <w:p w14:paraId="0DF1999E" w14:textId="77777777" w:rsidR="002D3C61" w:rsidRDefault="002D3C61" w:rsidP="00BD52C8">
            <w:r>
              <w:t>Overigens lijkt “Onverwerkt bijhoudingsvoorstel niet-ingezetene aanwezig?” ook op A.1.8 “Onverwerkt document aanwezig?”</w:t>
            </w:r>
          </w:p>
          <w:p w14:paraId="089EED43" w14:textId="77777777" w:rsidR="002D3C61" w:rsidRDefault="002D3C61" w:rsidP="00BD52C8">
            <w:r>
              <w:t>Besloten in de werkgroep om ‘Onderzoek naar niet opgenomen gegevens?’  niet op te nemen.</w:t>
            </w:r>
          </w:p>
          <w:p w14:paraId="159F8C29" w14:textId="77777777" w:rsidR="002D3C61" w:rsidRDefault="002D3C61" w:rsidP="003364F5"/>
        </w:tc>
      </w:tr>
      <w:tr w:rsidR="002D3C61" w14:paraId="30447225" w14:textId="77777777" w:rsidTr="002D3C61">
        <w:trPr>
          <w:tblHeader/>
        </w:trPr>
        <w:tc>
          <w:tcPr>
            <w:tcW w:w="1964" w:type="dxa"/>
          </w:tcPr>
          <w:p w14:paraId="53A2316B" w14:textId="77777777" w:rsidR="002D3C61" w:rsidRDefault="002D3C61" w:rsidP="003364F5"/>
        </w:tc>
        <w:tc>
          <w:tcPr>
            <w:tcW w:w="2598" w:type="dxa"/>
          </w:tcPr>
          <w:p w14:paraId="104EC8D0" w14:textId="3CC57D05" w:rsidR="002D3C61" w:rsidRDefault="002D3C61" w:rsidP="003364F5">
            <w:r>
              <w:t>A.1.7 Nummerverwijzing</w:t>
            </w:r>
          </w:p>
        </w:tc>
        <w:tc>
          <w:tcPr>
            <w:tcW w:w="4718" w:type="dxa"/>
          </w:tcPr>
          <w:p w14:paraId="7F59F65D" w14:textId="77777777" w:rsidR="002D3C61" w:rsidRPr="002D3C61" w:rsidRDefault="002D3C61" w:rsidP="00BD52C8">
            <w:r w:rsidRPr="002D3C61">
              <w:t>Helemaal niet opgenomen. Is niet voor afnemers (p.36)</w:t>
            </w:r>
          </w:p>
          <w:p w14:paraId="397A9F77" w14:textId="77777777" w:rsidR="002D3C61" w:rsidRDefault="002D3C61" w:rsidP="003364F5"/>
        </w:tc>
      </w:tr>
      <w:tr w:rsidR="002D3C61" w14:paraId="3BD3FBAE" w14:textId="77777777" w:rsidTr="002D3C61">
        <w:trPr>
          <w:tblHeader/>
        </w:trPr>
        <w:tc>
          <w:tcPr>
            <w:tcW w:w="1964" w:type="dxa"/>
          </w:tcPr>
          <w:p w14:paraId="5B87DBC1" w14:textId="77777777" w:rsidR="002D3C61" w:rsidRDefault="002D3C61" w:rsidP="003364F5"/>
        </w:tc>
        <w:tc>
          <w:tcPr>
            <w:tcW w:w="2598" w:type="dxa"/>
          </w:tcPr>
          <w:p w14:paraId="684F5478" w14:textId="77777777" w:rsidR="002D3C61" w:rsidRDefault="002D3C61" w:rsidP="00BD52C8">
            <w:r>
              <w:t>A.1.8 Bijhouding</w:t>
            </w:r>
          </w:p>
          <w:p w14:paraId="06066331" w14:textId="77777777" w:rsidR="002D3C61" w:rsidRDefault="002D3C61" w:rsidP="003364F5"/>
        </w:tc>
        <w:tc>
          <w:tcPr>
            <w:tcW w:w="4718" w:type="dxa"/>
          </w:tcPr>
          <w:p w14:paraId="4668814B" w14:textId="77777777" w:rsidR="002D3C61" w:rsidRPr="00664A17" w:rsidRDefault="002D3C61" w:rsidP="00BD52C8">
            <w:r w:rsidRPr="00664A17">
              <w:t>Deze groep is helemaal niet opgenomen. Is niet voor afnemers</w:t>
            </w:r>
          </w:p>
          <w:p w14:paraId="3E180DBE" w14:textId="5E0F7376" w:rsidR="002D3C61" w:rsidRDefault="002D3C61" w:rsidP="003364F5">
            <w:r w:rsidRPr="00664A17">
              <w:t>Datum opschorting bijhouding (RSGB2.0): blijft verwijderd</w:t>
            </w:r>
          </w:p>
        </w:tc>
      </w:tr>
      <w:tr w:rsidR="002D3C61" w14:paraId="217D46BD" w14:textId="77777777" w:rsidTr="002D3C61">
        <w:trPr>
          <w:tblHeader/>
        </w:trPr>
        <w:tc>
          <w:tcPr>
            <w:tcW w:w="1964" w:type="dxa"/>
          </w:tcPr>
          <w:p w14:paraId="75347221" w14:textId="77777777" w:rsidR="002D3C61" w:rsidRDefault="002D3C61" w:rsidP="003364F5"/>
        </w:tc>
        <w:tc>
          <w:tcPr>
            <w:tcW w:w="2598" w:type="dxa"/>
          </w:tcPr>
          <w:p w14:paraId="77D2E013" w14:textId="77777777" w:rsidR="002D3C61" w:rsidRDefault="002D3C61" w:rsidP="00BD52C8">
            <w:r>
              <w:t>A.1.10 Voornaam</w:t>
            </w:r>
          </w:p>
          <w:p w14:paraId="6FEB3EDF" w14:textId="77777777" w:rsidR="002D3C61" w:rsidRDefault="002D3C61" w:rsidP="002D3C61">
            <w:pPr>
              <w:pStyle w:val="Lijstalinea"/>
              <w:numPr>
                <w:ilvl w:val="0"/>
                <w:numId w:val="24"/>
              </w:numPr>
              <w:ind w:left="360"/>
            </w:pPr>
            <w:r>
              <w:t xml:space="preserve">Volgnummer </w:t>
            </w:r>
          </w:p>
          <w:p w14:paraId="2ED7E886" w14:textId="77777777" w:rsidR="002D3C61" w:rsidRDefault="002D3C61" w:rsidP="002D3C61">
            <w:pPr>
              <w:pStyle w:val="Lijstalinea"/>
              <w:numPr>
                <w:ilvl w:val="0"/>
                <w:numId w:val="24"/>
              </w:numPr>
              <w:ind w:left="360"/>
            </w:pPr>
            <w:r>
              <w:t>Naam</w:t>
            </w:r>
          </w:p>
          <w:p w14:paraId="780B657B" w14:textId="77777777" w:rsidR="002D3C61" w:rsidRDefault="002D3C61" w:rsidP="00BD52C8"/>
        </w:tc>
        <w:tc>
          <w:tcPr>
            <w:tcW w:w="4718" w:type="dxa"/>
            <w:vMerge w:val="restart"/>
          </w:tcPr>
          <w:p w14:paraId="68410582" w14:textId="2C002BBB" w:rsidR="002D3C61" w:rsidRPr="00664A17" w:rsidRDefault="002D3C61" w:rsidP="00BD52C8">
            <w:r>
              <w:t>De centrale voorzieningen stellen de Samengestelde naam (A.1.3) samen op grond van Voornaam (A.1.10) en Geslachtsnaamcomponent (A.1.11). De Samengestelde naam wordt meervoudig gebruikt. Maar dat is de vraag met Voornaam en Geslachtsnaamcomponent.</w:t>
            </w:r>
          </w:p>
        </w:tc>
      </w:tr>
      <w:tr w:rsidR="002D3C61" w14:paraId="0E05E617" w14:textId="77777777" w:rsidTr="002D3C61">
        <w:trPr>
          <w:tblHeader/>
        </w:trPr>
        <w:tc>
          <w:tcPr>
            <w:tcW w:w="1964" w:type="dxa"/>
          </w:tcPr>
          <w:p w14:paraId="57F6F2F3" w14:textId="77777777" w:rsidR="002D3C61" w:rsidRDefault="002D3C61" w:rsidP="003364F5"/>
        </w:tc>
        <w:tc>
          <w:tcPr>
            <w:tcW w:w="2598" w:type="dxa"/>
          </w:tcPr>
          <w:p w14:paraId="1D9A709D" w14:textId="77777777" w:rsidR="002D3C61" w:rsidRDefault="002D3C61" w:rsidP="00BD52C8">
            <w:r>
              <w:t>A.1.11 Geslachtsnaamcomponent</w:t>
            </w:r>
          </w:p>
          <w:p w14:paraId="48DEFC0B" w14:textId="77777777" w:rsidR="002D3C61" w:rsidRDefault="002D3C61" w:rsidP="002D3C61">
            <w:pPr>
              <w:pStyle w:val="Lijstalinea"/>
              <w:numPr>
                <w:ilvl w:val="0"/>
                <w:numId w:val="25"/>
              </w:numPr>
              <w:ind w:left="360"/>
            </w:pPr>
            <w:r>
              <w:t xml:space="preserve">Volgnummer </w:t>
            </w:r>
          </w:p>
          <w:p w14:paraId="2D781700" w14:textId="77777777" w:rsidR="002D3C61" w:rsidRDefault="002D3C61" w:rsidP="002D3C61">
            <w:pPr>
              <w:pStyle w:val="Lijstalinea"/>
              <w:numPr>
                <w:ilvl w:val="0"/>
                <w:numId w:val="25"/>
              </w:numPr>
              <w:ind w:left="360"/>
            </w:pPr>
            <w:r>
              <w:t>Voorvoegsel</w:t>
            </w:r>
          </w:p>
          <w:p w14:paraId="73172F24" w14:textId="77777777" w:rsidR="002D3C61" w:rsidRDefault="002D3C61" w:rsidP="002D3C61">
            <w:pPr>
              <w:pStyle w:val="Lijstalinea"/>
              <w:numPr>
                <w:ilvl w:val="0"/>
                <w:numId w:val="25"/>
              </w:numPr>
              <w:ind w:left="360"/>
            </w:pPr>
            <w:r>
              <w:t>Scheidingsteken</w:t>
            </w:r>
          </w:p>
          <w:p w14:paraId="5B78779B" w14:textId="77777777" w:rsidR="002D3C61" w:rsidRDefault="002D3C61" w:rsidP="002D3C61">
            <w:pPr>
              <w:pStyle w:val="Lijstalinea"/>
              <w:numPr>
                <w:ilvl w:val="0"/>
                <w:numId w:val="25"/>
              </w:numPr>
              <w:ind w:left="360"/>
            </w:pPr>
            <w:r>
              <w:t>Stam</w:t>
            </w:r>
          </w:p>
          <w:p w14:paraId="379154FE" w14:textId="77777777" w:rsidR="002D3C61" w:rsidRDefault="002D3C61" w:rsidP="002D3C61">
            <w:pPr>
              <w:pStyle w:val="Lijstalinea"/>
              <w:numPr>
                <w:ilvl w:val="0"/>
                <w:numId w:val="25"/>
              </w:numPr>
              <w:ind w:left="360"/>
            </w:pPr>
            <w:r>
              <w:t>Predicaat</w:t>
            </w:r>
          </w:p>
          <w:p w14:paraId="5D766C63" w14:textId="77777777" w:rsidR="002D3C61" w:rsidRDefault="002D3C61" w:rsidP="002D3C61">
            <w:pPr>
              <w:pStyle w:val="Lijstalinea"/>
              <w:numPr>
                <w:ilvl w:val="0"/>
                <w:numId w:val="25"/>
              </w:numPr>
              <w:ind w:left="360"/>
            </w:pPr>
            <w:r>
              <w:t>Adellijke titel</w:t>
            </w:r>
          </w:p>
          <w:p w14:paraId="37D33277" w14:textId="77777777" w:rsidR="002D3C61" w:rsidRDefault="002D3C61" w:rsidP="00BD52C8"/>
        </w:tc>
        <w:tc>
          <w:tcPr>
            <w:tcW w:w="4718" w:type="dxa"/>
            <w:vMerge/>
          </w:tcPr>
          <w:p w14:paraId="3C43BF12" w14:textId="77777777" w:rsidR="002D3C61" w:rsidRPr="00664A17" w:rsidRDefault="002D3C61" w:rsidP="00BD52C8"/>
        </w:tc>
      </w:tr>
      <w:tr w:rsidR="002D3C61" w14:paraId="46D4C349" w14:textId="77777777" w:rsidTr="002D3C61">
        <w:trPr>
          <w:tblHeader/>
        </w:trPr>
        <w:tc>
          <w:tcPr>
            <w:tcW w:w="1964" w:type="dxa"/>
          </w:tcPr>
          <w:p w14:paraId="30AEBA75" w14:textId="77777777" w:rsidR="002D3C61" w:rsidRDefault="002D3C61" w:rsidP="003364F5"/>
        </w:tc>
        <w:tc>
          <w:tcPr>
            <w:tcW w:w="2598" w:type="dxa"/>
          </w:tcPr>
          <w:p w14:paraId="727B4B8A" w14:textId="77777777" w:rsidR="002D3C61" w:rsidRDefault="002D3C61" w:rsidP="00BD52C8">
            <w:r>
              <w:t>A.1.13 Adres</w:t>
            </w:r>
          </w:p>
          <w:p w14:paraId="7F0DD8BB" w14:textId="77777777" w:rsidR="002D3C61" w:rsidRDefault="002D3C61" w:rsidP="002D3C61">
            <w:pPr>
              <w:pStyle w:val="Lijstalinea"/>
              <w:numPr>
                <w:ilvl w:val="0"/>
                <w:numId w:val="26"/>
              </w:numPr>
              <w:ind w:left="360"/>
            </w:pPr>
            <w:r>
              <w:t>Reden wijziging</w:t>
            </w:r>
          </w:p>
          <w:p w14:paraId="25F922CC" w14:textId="77777777" w:rsidR="00A40BC4" w:rsidRDefault="00A40BC4" w:rsidP="00A40BC4">
            <w:pPr>
              <w:pStyle w:val="Lijstalinea"/>
              <w:numPr>
                <w:ilvl w:val="0"/>
                <w:numId w:val="26"/>
              </w:numPr>
              <w:ind w:left="360"/>
            </w:pPr>
            <w:r>
              <w:t>Gemeentedeel</w:t>
            </w:r>
          </w:p>
          <w:p w14:paraId="51406868" w14:textId="77777777" w:rsidR="002D3C61" w:rsidRDefault="002D3C61" w:rsidP="002D3C61">
            <w:pPr>
              <w:pStyle w:val="Lijstalinea"/>
              <w:numPr>
                <w:ilvl w:val="0"/>
                <w:numId w:val="26"/>
              </w:numPr>
              <w:ind w:left="360"/>
            </w:pPr>
            <w:r>
              <w:t>Aangever adreshouding</w:t>
            </w:r>
          </w:p>
          <w:p w14:paraId="2EF23BF8" w14:textId="77777777" w:rsidR="002D3C61" w:rsidRDefault="002D3C61" w:rsidP="002D3C61">
            <w:pPr>
              <w:pStyle w:val="Lijstalinea"/>
              <w:numPr>
                <w:ilvl w:val="0"/>
                <w:numId w:val="26"/>
              </w:numPr>
              <w:ind w:left="360"/>
            </w:pPr>
            <w:r>
              <w:t>Datum aanvang adreshouding</w:t>
            </w:r>
          </w:p>
          <w:p w14:paraId="3A33DC24" w14:textId="77777777" w:rsidR="002D3C61" w:rsidRDefault="002D3C61" w:rsidP="00A40BC4"/>
        </w:tc>
        <w:tc>
          <w:tcPr>
            <w:tcW w:w="4718" w:type="dxa"/>
          </w:tcPr>
          <w:p w14:paraId="62C5487E" w14:textId="3859AB1C" w:rsidR="00A40BC4" w:rsidRDefault="00A40BC4" w:rsidP="00BD52C8">
            <w:r>
              <w:t xml:space="preserve">In GBA bestond Reden wijziging al (aangifte adreshouding), maar er is nog niet eerder naar gevraagd om dit op te nemen. </w:t>
            </w:r>
          </w:p>
          <w:p w14:paraId="1BA79960" w14:textId="77777777" w:rsidR="002D3C61" w:rsidRDefault="002D3C61" w:rsidP="00BD52C8">
            <w:r>
              <w:t>Gemeentedeel wordt nog wel gebruikt, maar niet langer bijgehouden.</w:t>
            </w:r>
          </w:p>
          <w:p w14:paraId="72912F69" w14:textId="4213B9EF" w:rsidR="002D3C61" w:rsidRPr="00664A17" w:rsidRDefault="002D3C61" w:rsidP="00A40BC4">
            <w:r w:rsidRPr="00D06D70">
              <w:t xml:space="preserve">T.z.t. komt er een gebeurtenissen informatiemodel waarin de aanleiding van een wijziging van een gegeven is opgenomen, op basis van welke bron e.d. </w:t>
            </w:r>
            <w:r w:rsidR="00A40BC4">
              <w:t xml:space="preserve">Daarom worden de overige twee attributen </w:t>
            </w:r>
            <w:r w:rsidRPr="00D06D70">
              <w:t>nu niet op</w:t>
            </w:r>
            <w:r>
              <w:t>genomen</w:t>
            </w:r>
            <w:r w:rsidRPr="00D06D70">
              <w:t xml:space="preserve"> in het RSGB.</w:t>
            </w:r>
          </w:p>
        </w:tc>
      </w:tr>
      <w:tr w:rsidR="002D3C61" w14:paraId="45671D40" w14:textId="77777777" w:rsidTr="002D3C61">
        <w:trPr>
          <w:tblHeader/>
        </w:trPr>
        <w:tc>
          <w:tcPr>
            <w:tcW w:w="1964" w:type="dxa"/>
          </w:tcPr>
          <w:p w14:paraId="0D25520E" w14:textId="77777777" w:rsidR="002D3C61" w:rsidRDefault="002D3C61" w:rsidP="003364F5"/>
        </w:tc>
        <w:tc>
          <w:tcPr>
            <w:tcW w:w="2598" w:type="dxa"/>
          </w:tcPr>
          <w:p w14:paraId="14457BE9" w14:textId="77777777" w:rsidR="002D3C61" w:rsidRDefault="002D3C61" w:rsidP="00BD52C8">
            <w:r>
              <w:t xml:space="preserve">A.1.25 </w:t>
            </w:r>
          </w:p>
          <w:p w14:paraId="48AF5FC7" w14:textId="77777777" w:rsidR="002D3C61" w:rsidRDefault="002D3C61" w:rsidP="00BD52C8">
            <w:r>
              <w:t>Bijzondere verblijfsrechtelijke positie?</w:t>
            </w:r>
          </w:p>
          <w:p w14:paraId="6BC995A9" w14:textId="77777777" w:rsidR="002D3C61" w:rsidRDefault="002D3C61" w:rsidP="00BD52C8"/>
        </w:tc>
        <w:tc>
          <w:tcPr>
            <w:tcW w:w="4718" w:type="dxa"/>
          </w:tcPr>
          <w:p w14:paraId="2F7F658A" w14:textId="0AFA2FBC" w:rsidR="002D3C61" w:rsidRPr="00664A17" w:rsidRDefault="002D3C61" w:rsidP="00BD52C8">
            <w:r>
              <w:t>Gaat o.a. om diplomaten en Navo-militairen.</w:t>
            </w:r>
          </w:p>
        </w:tc>
      </w:tr>
      <w:tr w:rsidR="002D3C61" w14:paraId="71693EC3" w14:textId="77777777" w:rsidTr="002D3C61">
        <w:trPr>
          <w:tblHeader/>
        </w:trPr>
        <w:tc>
          <w:tcPr>
            <w:tcW w:w="1964" w:type="dxa"/>
          </w:tcPr>
          <w:p w14:paraId="67F6C78D" w14:textId="77777777" w:rsidR="002D3C61" w:rsidRDefault="002D3C61" w:rsidP="003364F5"/>
        </w:tc>
        <w:tc>
          <w:tcPr>
            <w:tcW w:w="2598" w:type="dxa"/>
          </w:tcPr>
          <w:p w14:paraId="3B05FBFD" w14:textId="77777777" w:rsidR="002D3C61" w:rsidRDefault="002D3C61" w:rsidP="00BD52C8">
            <w:r>
              <w:t>A.1.27 Uitsluiting kiesrecht</w:t>
            </w:r>
          </w:p>
          <w:p w14:paraId="6FA0F7B1" w14:textId="77777777" w:rsidR="002D3C61" w:rsidRDefault="002D3C61" w:rsidP="002D3C61">
            <w:pPr>
              <w:pStyle w:val="Lijstalinea"/>
              <w:numPr>
                <w:ilvl w:val="0"/>
                <w:numId w:val="27"/>
              </w:numPr>
              <w:ind w:left="360"/>
            </w:pPr>
            <w:r>
              <w:t>Uitsluiting kiesrecht?</w:t>
            </w:r>
          </w:p>
          <w:p w14:paraId="0D4B38E4" w14:textId="77777777" w:rsidR="002D3C61" w:rsidRDefault="002D3C61" w:rsidP="002D3C61">
            <w:pPr>
              <w:pStyle w:val="Lijstalinea"/>
              <w:numPr>
                <w:ilvl w:val="0"/>
                <w:numId w:val="27"/>
              </w:numPr>
              <w:ind w:left="360"/>
            </w:pPr>
            <w:r>
              <w:t xml:space="preserve">Datum voorzien einde </w:t>
            </w:r>
          </w:p>
          <w:p w14:paraId="015261F0" w14:textId="19D23269" w:rsidR="002D3C61" w:rsidRDefault="002D3C61" w:rsidP="00BD52C8">
            <w:r>
              <w:t>uitsluiting kiesrecht</w:t>
            </w:r>
          </w:p>
        </w:tc>
        <w:tc>
          <w:tcPr>
            <w:tcW w:w="4718" w:type="dxa"/>
          </w:tcPr>
          <w:p w14:paraId="5083F560" w14:textId="2FE4A6BC" w:rsidR="002D3C61" w:rsidRPr="00664A17" w:rsidRDefault="002D3C61" w:rsidP="00BD52C8">
            <w:r>
              <w:t xml:space="preserve">Hoort niet in RSGB </w:t>
            </w:r>
            <w:r w:rsidRPr="0014539C">
              <w:t>n.a.v. herpositioneringsdocument</w:t>
            </w:r>
            <w:r>
              <w:t>.</w:t>
            </w:r>
          </w:p>
        </w:tc>
      </w:tr>
      <w:tr w:rsidR="002D3C61" w14:paraId="09FDB5E6" w14:textId="77777777" w:rsidTr="002D3C61">
        <w:trPr>
          <w:tblHeader/>
        </w:trPr>
        <w:tc>
          <w:tcPr>
            <w:tcW w:w="1964" w:type="dxa"/>
          </w:tcPr>
          <w:p w14:paraId="1A994EFF" w14:textId="77777777" w:rsidR="002D3C61" w:rsidRDefault="002D3C61" w:rsidP="003364F5"/>
        </w:tc>
        <w:tc>
          <w:tcPr>
            <w:tcW w:w="2598" w:type="dxa"/>
          </w:tcPr>
          <w:p w14:paraId="2208BAEB" w14:textId="77777777" w:rsidR="002D3C61" w:rsidRDefault="002D3C61" w:rsidP="00BD52C8">
            <w:r>
              <w:t>A.1.28 Deelname EU verkiezingen</w:t>
            </w:r>
          </w:p>
          <w:p w14:paraId="43F787A3" w14:textId="77777777" w:rsidR="002D3C61" w:rsidRDefault="002D3C61" w:rsidP="002D3C61">
            <w:pPr>
              <w:pStyle w:val="Lijstalinea"/>
              <w:numPr>
                <w:ilvl w:val="0"/>
                <w:numId w:val="28"/>
              </w:numPr>
              <w:ind w:left="360"/>
            </w:pPr>
            <w:r>
              <w:t>Deelname EU verkiezingen?</w:t>
            </w:r>
          </w:p>
          <w:p w14:paraId="0A1B4FE2" w14:textId="77777777" w:rsidR="002D3C61" w:rsidRDefault="002D3C61" w:rsidP="002D3C61">
            <w:pPr>
              <w:pStyle w:val="Lijstalinea"/>
              <w:numPr>
                <w:ilvl w:val="0"/>
                <w:numId w:val="28"/>
              </w:numPr>
              <w:ind w:left="360"/>
            </w:pPr>
            <w:r>
              <w:t>Datum aanleiding aanpassing deelname EU verkiezingen</w:t>
            </w:r>
          </w:p>
          <w:p w14:paraId="067851C3" w14:textId="54D45882" w:rsidR="002D3C61" w:rsidRDefault="002D3C61" w:rsidP="00BD52C8">
            <w:r>
              <w:t>Datum voorzien einde uitsluiting EU verkiezingen</w:t>
            </w:r>
          </w:p>
        </w:tc>
        <w:tc>
          <w:tcPr>
            <w:tcW w:w="4718" w:type="dxa"/>
          </w:tcPr>
          <w:p w14:paraId="50E55BC0" w14:textId="71545109" w:rsidR="002D3C61" w:rsidRPr="00664A17" w:rsidRDefault="002D3C61" w:rsidP="00BD52C8">
            <w:r>
              <w:t xml:space="preserve">Hoort niet in RSGB </w:t>
            </w:r>
            <w:r w:rsidRPr="0014539C">
              <w:t>n.a.v. herpositioneringsdocument</w:t>
            </w:r>
            <w:r>
              <w:t>.</w:t>
            </w:r>
          </w:p>
        </w:tc>
      </w:tr>
      <w:tr w:rsidR="002D3C61" w14:paraId="1640AA47" w14:textId="77777777" w:rsidTr="002D3C61">
        <w:trPr>
          <w:tblHeader/>
        </w:trPr>
        <w:tc>
          <w:tcPr>
            <w:tcW w:w="1964" w:type="dxa"/>
          </w:tcPr>
          <w:p w14:paraId="54055F13" w14:textId="77777777" w:rsidR="002D3C61" w:rsidRDefault="002D3C61" w:rsidP="003364F5"/>
        </w:tc>
        <w:tc>
          <w:tcPr>
            <w:tcW w:w="2598" w:type="dxa"/>
          </w:tcPr>
          <w:p w14:paraId="4AB5AFFE" w14:textId="77777777" w:rsidR="002D3C61" w:rsidRDefault="002D3C61" w:rsidP="00BD52C8">
            <w:r>
              <w:t>A.1.29 Persoonskaart</w:t>
            </w:r>
          </w:p>
          <w:p w14:paraId="372D8881" w14:textId="77777777" w:rsidR="002D3C61" w:rsidRDefault="002D3C61" w:rsidP="002D3C61">
            <w:pPr>
              <w:pStyle w:val="Lijstalinea"/>
              <w:numPr>
                <w:ilvl w:val="0"/>
                <w:numId w:val="29"/>
              </w:numPr>
              <w:ind w:left="360"/>
            </w:pPr>
            <w:r>
              <w:t>Gemeente persoonskaart</w:t>
            </w:r>
          </w:p>
          <w:p w14:paraId="6D1D3A62" w14:textId="221EDCBD" w:rsidR="002D3C61" w:rsidRDefault="002D3C61" w:rsidP="00BD52C8">
            <w:pPr>
              <w:pStyle w:val="Lijstalinea"/>
              <w:numPr>
                <w:ilvl w:val="0"/>
                <w:numId w:val="29"/>
              </w:numPr>
              <w:ind w:left="360"/>
            </w:pPr>
            <w:r>
              <w:t>Persoonskaart volledig geconverteerd?</w:t>
            </w:r>
          </w:p>
        </w:tc>
        <w:tc>
          <w:tcPr>
            <w:tcW w:w="4718" w:type="dxa"/>
          </w:tcPr>
          <w:p w14:paraId="1555C3AE" w14:textId="215C1107" w:rsidR="002D3C61" w:rsidRPr="00664A17" w:rsidRDefault="002D3C61" w:rsidP="00BD52C8">
            <w:r>
              <w:t>Deze gegevens zijn ook niet in RSGB2.0 opgenomen.</w:t>
            </w:r>
          </w:p>
        </w:tc>
      </w:tr>
      <w:tr w:rsidR="002D3C61" w:rsidRPr="002D3C61" w14:paraId="2C2F9C0B" w14:textId="77777777" w:rsidTr="002D3C61">
        <w:trPr>
          <w:tblHeader/>
        </w:trPr>
        <w:tc>
          <w:tcPr>
            <w:tcW w:w="1964" w:type="dxa"/>
          </w:tcPr>
          <w:p w14:paraId="0076777C" w14:textId="77777777" w:rsidR="002D3C61" w:rsidRPr="002D3C61" w:rsidRDefault="002D3C61" w:rsidP="003364F5"/>
        </w:tc>
        <w:tc>
          <w:tcPr>
            <w:tcW w:w="2598" w:type="dxa"/>
          </w:tcPr>
          <w:p w14:paraId="5BD27788" w14:textId="6405F3FC" w:rsidR="002D3C61" w:rsidRPr="002D3C61" w:rsidRDefault="002D3C61" w:rsidP="00BD52C8">
            <w:r w:rsidRPr="002D3C61">
              <w:t>A.1.30 Verificatie</w:t>
            </w:r>
          </w:p>
        </w:tc>
        <w:tc>
          <w:tcPr>
            <w:tcW w:w="4718" w:type="dxa"/>
          </w:tcPr>
          <w:p w14:paraId="3440920C" w14:textId="536DFE76" w:rsidR="002D3C61" w:rsidRPr="002D3C61" w:rsidRDefault="002D3C61" w:rsidP="00BD52C8">
            <w:r w:rsidRPr="002D3C61">
              <w:t>Helemaal niet opgenomen. Bij nader inzien niet van belang (binnengemeentelijk).</w:t>
            </w:r>
          </w:p>
        </w:tc>
      </w:tr>
      <w:tr w:rsidR="002D3C61" w14:paraId="1055BFC0" w14:textId="77777777" w:rsidTr="002D3C61">
        <w:trPr>
          <w:tblHeader/>
        </w:trPr>
        <w:tc>
          <w:tcPr>
            <w:tcW w:w="1964" w:type="dxa"/>
          </w:tcPr>
          <w:p w14:paraId="3F563ADA" w14:textId="77777777" w:rsidR="002D3C61" w:rsidRDefault="002D3C61" w:rsidP="003364F5"/>
        </w:tc>
        <w:tc>
          <w:tcPr>
            <w:tcW w:w="2598" w:type="dxa"/>
          </w:tcPr>
          <w:p w14:paraId="3DC7CEA2" w14:textId="77777777" w:rsidR="002D3C61" w:rsidRDefault="002D3C61" w:rsidP="00BD52C8">
            <w:r>
              <w:t>A.3.1 Ouderschap</w:t>
            </w:r>
          </w:p>
          <w:p w14:paraId="6A1CA63E" w14:textId="354EE78E" w:rsidR="002D3C61" w:rsidRDefault="002D3C61" w:rsidP="00BD52C8">
            <w:r>
              <w:t>Adresgevende ouder?</w:t>
            </w:r>
          </w:p>
        </w:tc>
        <w:tc>
          <w:tcPr>
            <w:tcW w:w="4718" w:type="dxa"/>
          </w:tcPr>
          <w:p w14:paraId="68228BB0" w14:textId="1F278C88" w:rsidR="002D3C61" w:rsidRPr="00664A17" w:rsidRDefault="002D3C61" w:rsidP="00C23F11">
            <w:r>
              <w:t xml:space="preserve">Geeft aan op welk adres het kind bij de geboorte wordt ingeschreven. </w:t>
            </w:r>
            <w:r w:rsidR="00AC0E14">
              <w:t>Is voor bijhouding.</w:t>
            </w:r>
          </w:p>
        </w:tc>
      </w:tr>
    </w:tbl>
    <w:p w14:paraId="29144E5D" w14:textId="15F36F14" w:rsidR="005F3405" w:rsidRDefault="005F3405" w:rsidP="00CE3E10"/>
    <w:p w14:paraId="5A864A51" w14:textId="77777777" w:rsidR="00CE3E10" w:rsidRDefault="00CE3E10">
      <w:pPr>
        <w:contextualSpacing w:val="0"/>
      </w:pPr>
      <w:r>
        <w:br w:type="page"/>
      </w:r>
    </w:p>
    <w:p w14:paraId="5FC20CA5" w14:textId="77777777" w:rsidR="00605B57" w:rsidRPr="00E57FAA" w:rsidRDefault="007A6E03" w:rsidP="004E4BD1">
      <w:pPr>
        <w:pStyle w:val="Kop1"/>
        <w:rPr>
          <w:lang w:val="nl-NL"/>
        </w:rPr>
      </w:pPr>
      <w:bookmarkStart w:id="1291" w:name="_Toc421135636"/>
      <w:r w:rsidRPr="00E57FAA">
        <w:rPr>
          <w:lang w:val="nl-NL"/>
        </w:rPr>
        <w:lastRenderedPageBreak/>
        <w:t>Bijlage 1 Wijzigingen RSGB 3.0 t.o.v. RSGB 2.0</w:t>
      </w:r>
      <w:bookmarkEnd w:id="1291"/>
      <w:r w:rsidRPr="00E57FAA">
        <w:rPr>
          <w:lang w:val="nl-NL"/>
        </w:rPr>
        <w:t xml:space="preserve"> </w:t>
      </w:r>
    </w:p>
    <w:p w14:paraId="3A48627D" w14:textId="77777777" w:rsidR="00605B57" w:rsidRDefault="00605B57">
      <w:pPr>
        <w:rPr>
          <w:rFonts w:ascii="Arial" w:hAnsi="Arial" w:cs="Arial"/>
          <w:b/>
          <w:sz w:val="20"/>
          <w:szCs w:val="20"/>
        </w:rPr>
      </w:pPr>
    </w:p>
    <w:p w14:paraId="0B6F7669" w14:textId="7B239D07" w:rsidR="007A6E03" w:rsidRDefault="00605B57">
      <w:pPr>
        <w:rPr>
          <w:b/>
        </w:rPr>
      </w:pPr>
      <w:r>
        <w:t>Zie Excel spreadsheet</w:t>
      </w:r>
      <w:r w:rsidR="004E4BD1">
        <w:t>.</w:t>
      </w:r>
      <w:r w:rsidR="007A6E03">
        <w:rPr>
          <w:b/>
        </w:rPr>
        <w:br w:type="page"/>
      </w:r>
    </w:p>
    <w:p w14:paraId="73CD672A" w14:textId="3A5C8BE4" w:rsidR="00CE3E10" w:rsidRPr="004E4BD1" w:rsidRDefault="00CE3E10" w:rsidP="004E4BD1">
      <w:pPr>
        <w:pStyle w:val="Kop1"/>
      </w:pPr>
      <w:bookmarkStart w:id="1292" w:name="_Toc421135637"/>
      <w:r w:rsidRPr="004E4BD1">
        <w:lastRenderedPageBreak/>
        <w:t>Bijlage 2</w:t>
      </w:r>
      <w:r w:rsidR="007A6E03" w:rsidRPr="004E4BD1">
        <w:t xml:space="preserve"> Inventarisatie gegevensbehoefte analyse Handelsregister</w:t>
      </w:r>
      <w:bookmarkEnd w:id="1292"/>
    </w:p>
    <w:p w14:paraId="0C1418D0" w14:textId="77777777" w:rsidR="00234902" w:rsidRDefault="00234902" w:rsidP="007A6E03">
      <w:pPr>
        <w:jc w:val="both"/>
      </w:pPr>
    </w:p>
    <w:p w14:paraId="29987C5B" w14:textId="77777777" w:rsidR="007A6E03" w:rsidRDefault="007A6E03" w:rsidP="007A6E03">
      <w:pPr>
        <w:jc w:val="both"/>
      </w:pPr>
      <w:r>
        <w:t xml:space="preserve">In de Handreiking gegevensbehoefte analyse Handelsregister is voor een vijftal processen in kaart </w:t>
      </w:r>
    </w:p>
    <w:p w14:paraId="59E777BD" w14:textId="77777777" w:rsidR="007A6E03" w:rsidRDefault="007A6E03" w:rsidP="007A6E03">
      <w:pPr>
        <w:jc w:val="both"/>
      </w:pPr>
      <w:r>
        <w:t xml:space="preserve">gebracht welke gegevens uit het Handelsregister binnen de processen gebruikt worden. Het betreft </w:t>
      </w:r>
    </w:p>
    <w:p w14:paraId="1FE96ED8" w14:textId="77777777" w:rsidR="007A6E03" w:rsidRDefault="007A6E03" w:rsidP="007A6E03">
      <w:pPr>
        <w:jc w:val="both"/>
      </w:pPr>
      <w:r>
        <w:t xml:space="preserve">de volgende processen: </w:t>
      </w:r>
    </w:p>
    <w:p w14:paraId="594E1E7F" w14:textId="77777777" w:rsidR="007A6E03" w:rsidRDefault="007A6E03" w:rsidP="007A6E03">
      <w:pPr>
        <w:jc w:val="both"/>
      </w:pPr>
      <w:r>
        <w:t xml:space="preserve">•  WOZ proces </w:t>
      </w:r>
    </w:p>
    <w:p w14:paraId="24F4D9A9" w14:textId="77777777" w:rsidR="007A6E03" w:rsidRDefault="007A6E03" w:rsidP="007A6E03">
      <w:pPr>
        <w:jc w:val="both"/>
      </w:pPr>
      <w:r>
        <w:t xml:space="preserve">•  WMO proces </w:t>
      </w:r>
    </w:p>
    <w:p w14:paraId="604EF4F8" w14:textId="77777777" w:rsidR="007A6E03" w:rsidRDefault="007A6E03" w:rsidP="007A6E03">
      <w:r>
        <w:t xml:space="preserve">•  Verstrekken omgevingsvergunningen </w:t>
      </w:r>
    </w:p>
    <w:p w14:paraId="5018C05C" w14:textId="77777777" w:rsidR="007A6E03" w:rsidRDefault="007A6E03" w:rsidP="007A6E03">
      <w:pPr>
        <w:jc w:val="both"/>
      </w:pPr>
      <w:r>
        <w:t xml:space="preserve">•  Aanvragen evenementenvergunning </w:t>
      </w:r>
    </w:p>
    <w:p w14:paraId="60986356" w14:textId="77777777" w:rsidR="007A6E03" w:rsidRDefault="007A6E03" w:rsidP="007A6E03">
      <w:pPr>
        <w:jc w:val="both"/>
      </w:pPr>
      <w:r>
        <w:t xml:space="preserve">•  Middelenproces </w:t>
      </w:r>
    </w:p>
    <w:p w14:paraId="5127B2E2" w14:textId="77777777" w:rsidR="007A6E03" w:rsidRDefault="007A6E03" w:rsidP="007A6E03">
      <w:pPr>
        <w:jc w:val="both"/>
      </w:pPr>
      <w:r>
        <w:t xml:space="preserve">Onderstaand overzicht bevat de gegevens die in twee of meer van deze vijf processen worden </w:t>
      </w:r>
    </w:p>
    <w:p w14:paraId="620DFB6D" w14:textId="7B065D5E" w:rsidR="007A6E03" w:rsidRDefault="007A6E03" w:rsidP="007A6E03">
      <w:pPr>
        <w:jc w:val="both"/>
      </w:pPr>
      <w:r>
        <w:t>gebruikt. Een  √ op een regel duidt aan dat het gegeven in ‘RSGB in ontwikkeling’ is opgenomen.</w:t>
      </w:r>
    </w:p>
    <w:p w14:paraId="5686B5B3" w14:textId="77777777" w:rsidR="007A6E03" w:rsidRDefault="007A6E03" w:rsidP="00E02276"/>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1"/>
        <w:gridCol w:w="673"/>
        <w:gridCol w:w="3580"/>
      </w:tblGrid>
      <w:tr w:rsidR="005F3405" w14:paraId="29144E63" w14:textId="77777777" w:rsidTr="00176AE1">
        <w:trPr>
          <w:trHeight w:val="312"/>
          <w:tblHeader/>
        </w:trPr>
        <w:tc>
          <w:tcPr>
            <w:tcW w:w="4531" w:type="dxa"/>
            <w:shd w:val="clear" w:color="auto" w:fill="auto"/>
            <w:noWrap/>
            <w:tcMar>
              <w:top w:w="15" w:type="dxa"/>
              <w:left w:w="15" w:type="dxa"/>
              <w:bottom w:w="0" w:type="dxa"/>
              <w:right w:w="15" w:type="dxa"/>
            </w:tcMar>
          </w:tcPr>
          <w:p w14:paraId="29144E5F" w14:textId="77777777" w:rsidR="005F3405" w:rsidRPr="000A7CA7" w:rsidRDefault="005F3405" w:rsidP="00CB7247">
            <w:pPr>
              <w:rPr>
                <w:b/>
                <w:color w:val="000000"/>
              </w:rPr>
            </w:pPr>
            <w:r w:rsidRPr="000A7CA7">
              <w:rPr>
                <w:b/>
                <w:color w:val="000000"/>
              </w:rPr>
              <w:t>Gegeven</w:t>
            </w:r>
          </w:p>
        </w:tc>
        <w:tc>
          <w:tcPr>
            <w:tcW w:w="673" w:type="dxa"/>
          </w:tcPr>
          <w:p w14:paraId="29144E60" w14:textId="77777777" w:rsidR="005F3405" w:rsidRPr="008037C8" w:rsidRDefault="005F3405" w:rsidP="00CB7247">
            <w:pPr>
              <w:rPr>
                <w:b/>
              </w:rPr>
            </w:pPr>
            <w:r w:rsidRPr="008037C8">
              <w:rPr>
                <w:b/>
              </w:rPr>
              <w:t xml:space="preserve">In </w:t>
            </w:r>
          </w:p>
          <w:p w14:paraId="29144E61" w14:textId="77777777" w:rsidR="005F3405" w:rsidRPr="008037C8" w:rsidRDefault="005F3405" w:rsidP="00CB7247">
            <w:pPr>
              <w:rPr>
                <w:b/>
              </w:rPr>
            </w:pPr>
            <w:r w:rsidRPr="008037C8">
              <w:rPr>
                <w:b/>
              </w:rPr>
              <w:t>RSGB</w:t>
            </w:r>
            <w:r>
              <w:rPr>
                <w:b/>
              </w:rPr>
              <w:t>?</w:t>
            </w:r>
          </w:p>
        </w:tc>
        <w:tc>
          <w:tcPr>
            <w:tcW w:w="3580" w:type="dxa"/>
          </w:tcPr>
          <w:p w14:paraId="29144E62" w14:textId="77777777" w:rsidR="005F3405" w:rsidRPr="008037C8" w:rsidRDefault="005F3405" w:rsidP="00CB7247">
            <w:pPr>
              <w:rPr>
                <w:b/>
              </w:rPr>
            </w:pPr>
            <w:r w:rsidRPr="008037C8">
              <w:rPr>
                <w:b/>
              </w:rPr>
              <w:t>Toelichting</w:t>
            </w:r>
          </w:p>
        </w:tc>
      </w:tr>
      <w:tr w:rsidR="005F3405" w14:paraId="29144E67" w14:textId="77777777" w:rsidTr="00176AE1">
        <w:trPr>
          <w:trHeight w:val="312"/>
        </w:trPr>
        <w:tc>
          <w:tcPr>
            <w:tcW w:w="4531" w:type="dxa"/>
            <w:shd w:val="clear" w:color="auto" w:fill="auto"/>
            <w:noWrap/>
            <w:tcMar>
              <w:top w:w="15" w:type="dxa"/>
              <w:left w:w="15" w:type="dxa"/>
              <w:bottom w:w="0" w:type="dxa"/>
              <w:right w:w="15" w:type="dxa"/>
            </w:tcMar>
            <w:hideMark/>
          </w:tcPr>
          <w:p w14:paraId="29144E64" w14:textId="77777777" w:rsidR="005F3405" w:rsidRPr="000A7CA7" w:rsidRDefault="005F3405" w:rsidP="00CB7247">
            <w:pPr>
              <w:rPr>
                <w:color w:val="000000"/>
              </w:rPr>
            </w:pPr>
            <w:r w:rsidRPr="000A7CA7">
              <w:rPr>
                <w:color w:val="000000"/>
              </w:rPr>
              <w:t>KvK-nummer</w:t>
            </w:r>
          </w:p>
        </w:tc>
        <w:tc>
          <w:tcPr>
            <w:tcW w:w="673" w:type="dxa"/>
          </w:tcPr>
          <w:p w14:paraId="29144E65"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66" w14:textId="77777777" w:rsidR="005F3405" w:rsidRPr="008037C8" w:rsidRDefault="005F3405" w:rsidP="00CB7247"/>
        </w:tc>
      </w:tr>
      <w:tr w:rsidR="005F3405" w14:paraId="29144E6B" w14:textId="77777777" w:rsidTr="00176AE1">
        <w:trPr>
          <w:trHeight w:val="312"/>
        </w:trPr>
        <w:tc>
          <w:tcPr>
            <w:tcW w:w="4531" w:type="dxa"/>
            <w:shd w:val="clear" w:color="auto" w:fill="auto"/>
            <w:noWrap/>
            <w:tcMar>
              <w:top w:w="15" w:type="dxa"/>
              <w:left w:w="15" w:type="dxa"/>
              <w:bottom w:w="0" w:type="dxa"/>
              <w:right w:w="15" w:type="dxa"/>
            </w:tcMar>
            <w:hideMark/>
          </w:tcPr>
          <w:p w14:paraId="29144E68" w14:textId="77777777" w:rsidR="005F3405" w:rsidRPr="000A7CA7" w:rsidRDefault="005F3405" w:rsidP="00CB7247">
            <w:pPr>
              <w:rPr>
                <w:color w:val="000000"/>
              </w:rPr>
            </w:pPr>
            <w:r w:rsidRPr="000A7CA7">
              <w:rPr>
                <w:color w:val="000000"/>
              </w:rPr>
              <w:t>RSIN-nummer</w:t>
            </w:r>
          </w:p>
        </w:tc>
        <w:tc>
          <w:tcPr>
            <w:tcW w:w="673" w:type="dxa"/>
          </w:tcPr>
          <w:p w14:paraId="29144E69"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6A" w14:textId="77777777" w:rsidR="005F3405" w:rsidRPr="008037C8" w:rsidRDefault="005F3405" w:rsidP="00CB7247"/>
        </w:tc>
      </w:tr>
      <w:tr w:rsidR="005F3405" w14:paraId="29144E6F" w14:textId="77777777" w:rsidTr="00176AE1">
        <w:trPr>
          <w:trHeight w:val="312"/>
        </w:trPr>
        <w:tc>
          <w:tcPr>
            <w:tcW w:w="4531" w:type="dxa"/>
            <w:shd w:val="clear" w:color="auto" w:fill="auto"/>
            <w:noWrap/>
            <w:tcMar>
              <w:top w:w="15" w:type="dxa"/>
              <w:left w:w="15" w:type="dxa"/>
              <w:bottom w:w="0" w:type="dxa"/>
              <w:right w:w="15" w:type="dxa"/>
            </w:tcMar>
            <w:hideMark/>
          </w:tcPr>
          <w:p w14:paraId="29144E6C" w14:textId="77777777" w:rsidR="005F3405" w:rsidRPr="000A7CA7" w:rsidRDefault="005F3405" w:rsidP="00CB7247">
            <w:pPr>
              <w:rPr>
                <w:color w:val="000000"/>
              </w:rPr>
            </w:pPr>
            <w:r w:rsidRPr="000A7CA7">
              <w:rPr>
                <w:color w:val="000000"/>
              </w:rPr>
              <w:t>Vestigingsnummer</w:t>
            </w:r>
          </w:p>
        </w:tc>
        <w:tc>
          <w:tcPr>
            <w:tcW w:w="673" w:type="dxa"/>
          </w:tcPr>
          <w:p w14:paraId="29144E6D"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6E" w14:textId="77777777" w:rsidR="005F3405" w:rsidRPr="008037C8" w:rsidRDefault="005F3405" w:rsidP="00CB7247"/>
        </w:tc>
      </w:tr>
      <w:tr w:rsidR="005F3405" w14:paraId="29144E73" w14:textId="77777777" w:rsidTr="00176AE1">
        <w:trPr>
          <w:trHeight w:val="312"/>
        </w:trPr>
        <w:tc>
          <w:tcPr>
            <w:tcW w:w="4531" w:type="dxa"/>
            <w:shd w:val="clear" w:color="auto" w:fill="auto"/>
            <w:noWrap/>
            <w:tcMar>
              <w:top w:w="15" w:type="dxa"/>
              <w:left w:w="15" w:type="dxa"/>
              <w:bottom w:w="0" w:type="dxa"/>
              <w:right w:w="15" w:type="dxa"/>
            </w:tcMar>
            <w:hideMark/>
          </w:tcPr>
          <w:p w14:paraId="29144E70" w14:textId="77777777" w:rsidR="005F3405" w:rsidRPr="000A7CA7" w:rsidRDefault="005F3405" w:rsidP="00CB7247">
            <w:pPr>
              <w:rPr>
                <w:color w:val="000000"/>
              </w:rPr>
            </w:pPr>
            <w:r w:rsidRPr="000A7CA7">
              <w:rPr>
                <w:color w:val="000000"/>
              </w:rPr>
              <w:t>Rechtsvorm</w:t>
            </w:r>
          </w:p>
        </w:tc>
        <w:tc>
          <w:tcPr>
            <w:tcW w:w="673" w:type="dxa"/>
          </w:tcPr>
          <w:p w14:paraId="29144E71"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72" w14:textId="77777777" w:rsidR="005F3405" w:rsidRPr="008037C8" w:rsidRDefault="005F3405" w:rsidP="00CB7247"/>
        </w:tc>
      </w:tr>
      <w:tr w:rsidR="005F3405" w14:paraId="29144E77" w14:textId="77777777" w:rsidTr="00176AE1">
        <w:trPr>
          <w:trHeight w:val="312"/>
        </w:trPr>
        <w:tc>
          <w:tcPr>
            <w:tcW w:w="4531" w:type="dxa"/>
            <w:shd w:val="clear" w:color="auto" w:fill="auto"/>
            <w:noWrap/>
            <w:tcMar>
              <w:top w:w="15" w:type="dxa"/>
              <w:left w:w="15" w:type="dxa"/>
              <w:bottom w:w="0" w:type="dxa"/>
              <w:right w:w="15" w:type="dxa"/>
            </w:tcMar>
            <w:hideMark/>
          </w:tcPr>
          <w:p w14:paraId="29144E74" w14:textId="77777777" w:rsidR="005F3405" w:rsidRPr="000A7CA7" w:rsidRDefault="005F3405" w:rsidP="00CB7247">
            <w:pPr>
              <w:rPr>
                <w:color w:val="000000"/>
              </w:rPr>
            </w:pPr>
            <w:r w:rsidRPr="000A7CA7">
              <w:rPr>
                <w:color w:val="000000"/>
              </w:rPr>
              <w:t>Adresgegevens: vestigingsadres</w:t>
            </w:r>
          </w:p>
        </w:tc>
        <w:tc>
          <w:tcPr>
            <w:tcW w:w="673" w:type="dxa"/>
          </w:tcPr>
          <w:p w14:paraId="29144E75"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76" w14:textId="77777777" w:rsidR="005F3405" w:rsidRPr="008037C8" w:rsidRDefault="00656EE8" w:rsidP="00CB7247">
            <w:r>
              <w:t xml:space="preserve">Betreft </w:t>
            </w:r>
            <w:r w:rsidR="005F3405">
              <w:t>Locatie adres in combinatie met Toevoeging adres</w:t>
            </w:r>
          </w:p>
        </w:tc>
      </w:tr>
      <w:tr w:rsidR="00176AE1" w14:paraId="29144E7B" w14:textId="77777777" w:rsidTr="00176AE1">
        <w:trPr>
          <w:trHeight w:val="312"/>
        </w:trPr>
        <w:tc>
          <w:tcPr>
            <w:tcW w:w="4531" w:type="dxa"/>
            <w:shd w:val="clear" w:color="auto" w:fill="auto"/>
            <w:noWrap/>
            <w:tcMar>
              <w:top w:w="15" w:type="dxa"/>
              <w:left w:w="15" w:type="dxa"/>
              <w:bottom w:w="0" w:type="dxa"/>
              <w:right w:w="15" w:type="dxa"/>
            </w:tcMar>
            <w:hideMark/>
          </w:tcPr>
          <w:p w14:paraId="29144E78" w14:textId="77777777" w:rsidR="00176AE1" w:rsidRPr="000A7CA7" w:rsidRDefault="00176AE1" w:rsidP="00CB7247">
            <w:pPr>
              <w:rPr>
                <w:color w:val="000000"/>
              </w:rPr>
            </w:pPr>
            <w:r w:rsidRPr="000A7CA7">
              <w:rPr>
                <w:color w:val="000000"/>
              </w:rPr>
              <w:t>Datum aanvang vestigingsadres</w:t>
            </w:r>
          </w:p>
        </w:tc>
        <w:tc>
          <w:tcPr>
            <w:tcW w:w="673" w:type="dxa"/>
          </w:tcPr>
          <w:p w14:paraId="29144E79" w14:textId="77777777" w:rsidR="00176AE1" w:rsidRDefault="00176AE1" w:rsidP="00CB7247">
            <w:pPr>
              <w:rPr>
                <w:rFonts w:ascii="Calibri" w:hAnsi="Calibri"/>
                <w:color w:val="000000"/>
              </w:rPr>
            </w:pPr>
            <w:r>
              <w:rPr>
                <w:rFonts w:ascii="Brush Script MT" w:hAnsi="Brush Script MT"/>
              </w:rPr>
              <w:t>√</w:t>
            </w:r>
          </w:p>
        </w:tc>
        <w:tc>
          <w:tcPr>
            <w:tcW w:w="3580" w:type="dxa"/>
            <w:vMerge w:val="restart"/>
          </w:tcPr>
          <w:p w14:paraId="29144E7A" w14:textId="77777777" w:rsidR="00176AE1" w:rsidRPr="008037C8" w:rsidRDefault="00176AE1" w:rsidP="00CB7247">
            <w:r>
              <w:t>Is vastgelegd via het metagegeven indicatie materiële historie</w:t>
            </w:r>
            <w:bookmarkStart w:id="1293" w:name="_Ref390930315"/>
            <w:r>
              <w:rPr>
                <w:rStyle w:val="Voetnootmarkering"/>
              </w:rPr>
              <w:footnoteReference w:id="2"/>
            </w:r>
            <w:bookmarkEnd w:id="1293"/>
            <w:r>
              <w:t xml:space="preserve"> bij Locatie adres</w:t>
            </w:r>
          </w:p>
        </w:tc>
      </w:tr>
      <w:tr w:rsidR="00176AE1" w14:paraId="29144E7F" w14:textId="77777777" w:rsidTr="00176AE1">
        <w:trPr>
          <w:trHeight w:val="312"/>
        </w:trPr>
        <w:tc>
          <w:tcPr>
            <w:tcW w:w="4531" w:type="dxa"/>
            <w:shd w:val="clear" w:color="auto" w:fill="auto"/>
            <w:noWrap/>
            <w:tcMar>
              <w:top w:w="15" w:type="dxa"/>
              <w:left w:w="15" w:type="dxa"/>
              <w:bottom w:w="0" w:type="dxa"/>
              <w:right w:w="15" w:type="dxa"/>
            </w:tcMar>
            <w:hideMark/>
          </w:tcPr>
          <w:p w14:paraId="29144E7C" w14:textId="77777777" w:rsidR="00176AE1" w:rsidRPr="000A7CA7" w:rsidRDefault="00176AE1" w:rsidP="00CB7247">
            <w:pPr>
              <w:rPr>
                <w:color w:val="000000"/>
              </w:rPr>
            </w:pPr>
            <w:r w:rsidRPr="000A7CA7">
              <w:rPr>
                <w:color w:val="000000"/>
              </w:rPr>
              <w:t>Datum einde vestigingsadres</w:t>
            </w:r>
          </w:p>
        </w:tc>
        <w:tc>
          <w:tcPr>
            <w:tcW w:w="673" w:type="dxa"/>
          </w:tcPr>
          <w:p w14:paraId="29144E7D" w14:textId="77777777" w:rsidR="00176AE1" w:rsidRDefault="00176AE1" w:rsidP="00CB7247">
            <w:pPr>
              <w:rPr>
                <w:rFonts w:ascii="Calibri" w:hAnsi="Calibri"/>
                <w:color w:val="000000"/>
              </w:rPr>
            </w:pPr>
            <w:r>
              <w:rPr>
                <w:rFonts w:ascii="Brush Script MT" w:hAnsi="Brush Script MT"/>
              </w:rPr>
              <w:t>√</w:t>
            </w:r>
          </w:p>
        </w:tc>
        <w:tc>
          <w:tcPr>
            <w:tcW w:w="3580" w:type="dxa"/>
            <w:vMerge/>
          </w:tcPr>
          <w:p w14:paraId="29144E7E" w14:textId="77777777" w:rsidR="00176AE1" w:rsidRPr="008037C8" w:rsidRDefault="00176AE1" w:rsidP="00CB7247"/>
        </w:tc>
      </w:tr>
      <w:tr w:rsidR="005F3405" w14:paraId="29144E83" w14:textId="77777777" w:rsidTr="00176AE1">
        <w:trPr>
          <w:trHeight w:val="312"/>
        </w:trPr>
        <w:tc>
          <w:tcPr>
            <w:tcW w:w="4531" w:type="dxa"/>
            <w:shd w:val="clear" w:color="auto" w:fill="auto"/>
            <w:tcMar>
              <w:top w:w="15" w:type="dxa"/>
              <w:left w:w="15" w:type="dxa"/>
              <w:bottom w:w="0" w:type="dxa"/>
              <w:right w:w="15" w:type="dxa"/>
            </w:tcMar>
            <w:hideMark/>
          </w:tcPr>
          <w:p w14:paraId="29144E80" w14:textId="77777777" w:rsidR="005F3405" w:rsidRPr="000A7CA7" w:rsidRDefault="005F3405" w:rsidP="00CB7247">
            <w:pPr>
              <w:rPr>
                <w:color w:val="000000"/>
              </w:rPr>
            </w:pPr>
            <w:r w:rsidRPr="000A7CA7">
              <w:rPr>
                <w:color w:val="000000"/>
              </w:rPr>
              <w:t>Handelsnaam</w:t>
            </w:r>
          </w:p>
        </w:tc>
        <w:tc>
          <w:tcPr>
            <w:tcW w:w="673" w:type="dxa"/>
          </w:tcPr>
          <w:p w14:paraId="29144E81"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82" w14:textId="77777777" w:rsidR="005F3405" w:rsidRPr="008037C8" w:rsidRDefault="005F3405" w:rsidP="00CB7247"/>
        </w:tc>
      </w:tr>
      <w:tr w:rsidR="005F3405" w14:paraId="29144E87" w14:textId="77777777" w:rsidTr="00176AE1">
        <w:trPr>
          <w:trHeight w:val="312"/>
        </w:trPr>
        <w:tc>
          <w:tcPr>
            <w:tcW w:w="4531" w:type="dxa"/>
            <w:shd w:val="clear" w:color="auto" w:fill="auto"/>
            <w:noWrap/>
            <w:tcMar>
              <w:top w:w="15" w:type="dxa"/>
              <w:left w:w="15" w:type="dxa"/>
              <w:bottom w:w="0" w:type="dxa"/>
              <w:right w:w="15" w:type="dxa"/>
            </w:tcMar>
            <w:hideMark/>
          </w:tcPr>
          <w:p w14:paraId="29144E84" w14:textId="77777777" w:rsidR="005F3405" w:rsidRPr="000A7CA7" w:rsidRDefault="005F3405" w:rsidP="00CB7247">
            <w:pPr>
              <w:rPr>
                <w:color w:val="000000"/>
              </w:rPr>
            </w:pPr>
            <w:r w:rsidRPr="000A7CA7">
              <w:rPr>
                <w:color w:val="000000"/>
              </w:rPr>
              <w:t>Adresgegevens: postadres</w:t>
            </w:r>
          </w:p>
        </w:tc>
        <w:tc>
          <w:tcPr>
            <w:tcW w:w="673" w:type="dxa"/>
          </w:tcPr>
          <w:p w14:paraId="29144E85"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86" w14:textId="77777777" w:rsidR="005F3405" w:rsidRPr="008037C8" w:rsidRDefault="005F3405" w:rsidP="00CB7247"/>
        </w:tc>
      </w:tr>
      <w:tr w:rsidR="00176AE1" w14:paraId="29144E8B" w14:textId="77777777" w:rsidTr="00176AE1">
        <w:trPr>
          <w:trHeight w:val="312"/>
        </w:trPr>
        <w:tc>
          <w:tcPr>
            <w:tcW w:w="4531" w:type="dxa"/>
            <w:shd w:val="clear" w:color="auto" w:fill="auto"/>
            <w:noWrap/>
            <w:tcMar>
              <w:top w:w="15" w:type="dxa"/>
              <w:left w:w="15" w:type="dxa"/>
              <w:bottom w:w="0" w:type="dxa"/>
              <w:right w:w="15" w:type="dxa"/>
            </w:tcMar>
            <w:hideMark/>
          </w:tcPr>
          <w:p w14:paraId="29144E88" w14:textId="77777777" w:rsidR="00176AE1" w:rsidRPr="000A7CA7" w:rsidRDefault="00176AE1" w:rsidP="00CB7247">
            <w:pPr>
              <w:rPr>
                <w:color w:val="000000"/>
              </w:rPr>
            </w:pPr>
            <w:r w:rsidRPr="000A7CA7">
              <w:rPr>
                <w:color w:val="000000"/>
              </w:rPr>
              <w:t>Datum aanvang vestigingsadres (van postadres)</w:t>
            </w:r>
          </w:p>
        </w:tc>
        <w:tc>
          <w:tcPr>
            <w:tcW w:w="673" w:type="dxa"/>
          </w:tcPr>
          <w:p w14:paraId="29144E89" w14:textId="77777777" w:rsidR="00176AE1" w:rsidRDefault="00176AE1" w:rsidP="00CB7247">
            <w:pPr>
              <w:rPr>
                <w:rFonts w:ascii="Calibri" w:hAnsi="Calibri"/>
                <w:color w:val="000000"/>
              </w:rPr>
            </w:pPr>
            <w:r>
              <w:rPr>
                <w:rFonts w:ascii="Brush Script MT" w:hAnsi="Brush Script MT"/>
              </w:rPr>
              <w:t>√</w:t>
            </w:r>
          </w:p>
        </w:tc>
        <w:tc>
          <w:tcPr>
            <w:tcW w:w="3580" w:type="dxa"/>
            <w:vMerge w:val="restart"/>
          </w:tcPr>
          <w:p w14:paraId="29144E8A" w14:textId="77777777" w:rsidR="00176AE1" w:rsidRPr="008037C8" w:rsidRDefault="00176AE1" w:rsidP="00CB7247">
            <w:r>
              <w:t>Is vastgelegd via het metagegeven indicatie materiële historie</w:t>
            </w:r>
            <w:r w:rsidR="00A079F0">
              <w:fldChar w:fldCharType="begin"/>
            </w:r>
            <w:r w:rsidR="00E477C2">
              <w:instrText xml:space="preserve"> NOTEREF _Ref390930315 \f \h </w:instrText>
            </w:r>
            <w:r w:rsidR="00A079F0">
              <w:fldChar w:fldCharType="separate"/>
            </w:r>
            <w:r w:rsidR="00D14A6B" w:rsidRPr="00D14A6B">
              <w:rPr>
                <w:rStyle w:val="Voetnootmarkering"/>
              </w:rPr>
              <w:t>1</w:t>
            </w:r>
            <w:r w:rsidR="00A079F0">
              <w:fldChar w:fldCharType="end"/>
            </w:r>
            <w:r>
              <w:t xml:space="preserve"> bij Postadres</w:t>
            </w:r>
          </w:p>
        </w:tc>
      </w:tr>
      <w:tr w:rsidR="00176AE1" w14:paraId="29144E8F" w14:textId="77777777" w:rsidTr="00176AE1">
        <w:trPr>
          <w:trHeight w:val="312"/>
        </w:trPr>
        <w:tc>
          <w:tcPr>
            <w:tcW w:w="4531" w:type="dxa"/>
            <w:shd w:val="clear" w:color="auto" w:fill="auto"/>
            <w:noWrap/>
            <w:tcMar>
              <w:top w:w="15" w:type="dxa"/>
              <w:left w:w="15" w:type="dxa"/>
              <w:bottom w:w="0" w:type="dxa"/>
              <w:right w:w="15" w:type="dxa"/>
            </w:tcMar>
            <w:hideMark/>
          </w:tcPr>
          <w:p w14:paraId="29144E8C" w14:textId="77777777" w:rsidR="00176AE1" w:rsidRPr="000A7CA7" w:rsidRDefault="00176AE1" w:rsidP="00CB7247">
            <w:pPr>
              <w:rPr>
                <w:color w:val="000000"/>
              </w:rPr>
            </w:pPr>
            <w:r w:rsidRPr="000A7CA7">
              <w:rPr>
                <w:color w:val="000000"/>
              </w:rPr>
              <w:t>Datum einde vestigingsadres (van postadres)</w:t>
            </w:r>
          </w:p>
        </w:tc>
        <w:tc>
          <w:tcPr>
            <w:tcW w:w="673" w:type="dxa"/>
          </w:tcPr>
          <w:p w14:paraId="29144E8D" w14:textId="77777777" w:rsidR="00176AE1" w:rsidRDefault="00176AE1" w:rsidP="00CB7247">
            <w:pPr>
              <w:rPr>
                <w:rFonts w:ascii="Calibri" w:hAnsi="Calibri"/>
                <w:color w:val="000000"/>
              </w:rPr>
            </w:pPr>
            <w:r>
              <w:rPr>
                <w:rFonts w:ascii="Brush Script MT" w:hAnsi="Brush Script MT"/>
              </w:rPr>
              <w:t>√</w:t>
            </w:r>
          </w:p>
        </w:tc>
        <w:tc>
          <w:tcPr>
            <w:tcW w:w="3580" w:type="dxa"/>
            <w:vMerge/>
          </w:tcPr>
          <w:p w14:paraId="29144E8E" w14:textId="77777777" w:rsidR="00176AE1" w:rsidRPr="008037C8" w:rsidRDefault="00176AE1" w:rsidP="00CB7247"/>
        </w:tc>
      </w:tr>
      <w:tr w:rsidR="005F3405" w14:paraId="29144E93" w14:textId="77777777" w:rsidTr="00176AE1">
        <w:trPr>
          <w:trHeight w:val="312"/>
        </w:trPr>
        <w:tc>
          <w:tcPr>
            <w:tcW w:w="4531" w:type="dxa"/>
            <w:shd w:val="clear" w:color="auto" w:fill="auto"/>
            <w:noWrap/>
            <w:tcMar>
              <w:top w:w="15" w:type="dxa"/>
              <w:left w:w="15" w:type="dxa"/>
              <w:bottom w:w="0" w:type="dxa"/>
              <w:right w:w="15" w:type="dxa"/>
            </w:tcMar>
            <w:hideMark/>
          </w:tcPr>
          <w:p w14:paraId="29144E90" w14:textId="77777777" w:rsidR="005F3405" w:rsidRPr="000A7CA7" w:rsidRDefault="005F3405" w:rsidP="00CB7247">
            <w:pPr>
              <w:rPr>
                <w:color w:val="000000"/>
              </w:rPr>
            </w:pPr>
            <w:r w:rsidRPr="000A7CA7">
              <w:rPr>
                <w:color w:val="000000"/>
              </w:rPr>
              <w:t>Naam</w:t>
            </w:r>
          </w:p>
        </w:tc>
        <w:tc>
          <w:tcPr>
            <w:tcW w:w="673" w:type="dxa"/>
          </w:tcPr>
          <w:p w14:paraId="29144E91"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92" w14:textId="77777777" w:rsidR="005F3405" w:rsidRPr="008037C8" w:rsidRDefault="005F3405" w:rsidP="00CB7247">
            <w:r w:rsidRPr="008037C8">
              <w:t>Betreft (Statutaire) naam</w:t>
            </w:r>
            <w:r>
              <w:t xml:space="preserve"> van een Niet natuurlijk persoon</w:t>
            </w:r>
          </w:p>
        </w:tc>
      </w:tr>
      <w:tr w:rsidR="005F3405" w14:paraId="29144E98" w14:textId="77777777" w:rsidTr="00176AE1">
        <w:trPr>
          <w:trHeight w:val="312"/>
        </w:trPr>
        <w:tc>
          <w:tcPr>
            <w:tcW w:w="4531" w:type="dxa"/>
            <w:shd w:val="clear" w:color="auto" w:fill="auto"/>
            <w:noWrap/>
            <w:tcMar>
              <w:top w:w="15" w:type="dxa"/>
              <w:left w:w="15" w:type="dxa"/>
              <w:bottom w:w="0" w:type="dxa"/>
              <w:right w:w="15" w:type="dxa"/>
            </w:tcMar>
            <w:hideMark/>
          </w:tcPr>
          <w:p w14:paraId="29144E94" w14:textId="77777777" w:rsidR="005F3405" w:rsidRPr="000A7CA7" w:rsidRDefault="005F3405" w:rsidP="00CB7247">
            <w:pPr>
              <w:rPr>
                <w:color w:val="000000"/>
              </w:rPr>
            </w:pPr>
            <w:r w:rsidRPr="000A7CA7">
              <w:rPr>
                <w:color w:val="000000"/>
              </w:rPr>
              <w:t>Beperking rechtshandeling</w:t>
            </w:r>
          </w:p>
        </w:tc>
        <w:tc>
          <w:tcPr>
            <w:tcW w:w="673" w:type="dxa"/>
          </w:tcPr>
          <w:p w14:paraId="29144E95"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96" w14:textId="77777777" w:rsidR="005F3405" w:rsidRDefault="005F3405" w:rsidP="00CB7247">
            <w:r>
              <w:t xml:space="preserve">Betreft Onder bewind? als de soort beperking ‘Provisioneel bewind’ of ‘Onder bewind gesteld’ is. </w:t>
            </w:r>
          </w:p>
          <w:p w14:paraId="29144E97" w14:textId="77777777" w:rsidR="005F3405" w:rsidRPr="008037C8" w:rsidRDefault="005F3405" w:rsidP="00CB7247">
            <w:r>
              <w:t>In RSGB is Soort beperking ‘Onder curatele gesteld’ niet opgenomen als NHR gegeven. Het gegeven Indicatie curatele register komt wel voor in het RSGB maar de bron voor vulling van dit gegeven is GBA / BRP, niet NHR.</w:t>
            </w:r>
          </w:p>
        </w:tc>
      </w:tr>
      <w:tr w:rsidR="00176AE1" w14:paraId="29144E9C" w14:textId="77777777" w:rsidTr="00176AE1">
        <w:trPr>
          <w:trHeight w:val="312"/>
        </w:trPr>
        <w:tc>
          <w:tcPr>
            <w:tcW w:w="4531" w:type="dxa"/>
            <w:shd w:val="clear" w:color="auto" w:fill="auto"/>
            <w:noWrap/>
            <w:tcMar>
              <w:top w:w="15" w:type="dxa"/>
              <w:left w:w="15" w:type="dxa"/>
              <w:bottom w:w="0" w:type="dxa"/>
              <w:right w:w="15" w:type="dxa"/>
            </w:tcMar>
            <w:hideMark/>
          </w:tcPr>
          <w:p w14:paraId="29144E99" w14:textId="77777777" w:rsidR="00176AE1" w:rsidRPr="000A7CA7" w:rsidRDefault="00176AE1" w:rsidP="00CB7247">
            <w:pPr>
              <w:rPr>
                <w:color w:val="000000"/>
              </w:rPr>
            </w:pPr>
            <w:r w:rsidRPr="000A7CA7">
              <w:rPr>
                <w:color w:val="000000"/>
              </w:rPr>
              <w:t>Datum aanvang (beperking rechtshandeling)</w:t>
            </w:r>
          </w:p>
        </w:tc>
        <w:tc>
          <w:tcPr>
            <w:tcW w:w="673" w:type="dxa"/>
          </w:tcPr>
          <w:p w14:paraId="29144E9A" w14:textId="77777777" w:rsidR="00176AE1" w:rsidRDefault="00176AE1" w:rsidP="00CB7247">
            <w:pPr>
              <w:rPr>
                <w:rFonts w:ascii="Calibri" w:hAnsi="Calibri"/>
                <w:color w:val="000000"/>
              </w:rPr>
            </w:pPr>
            <w:r>
              <w:rPr>
                <w:rFonts w:ascii="Brush Script MT" w:hAnsi="Brush Script MT"/>
              </w:rPr>
              <w:t>√</w:t>
            </w:r>
          </w:p>
        </w:tc>
        <w:tc>
          <w:tcPr>
            <w:tcW w:w="3580" w:type="dxa"/>
            <w:vMerge w:val="restart"/>
          </w:tcPr>
          <w:p w14:paraId="29144E9B" w14:textId="77777777" w:rsidR="00176AE1" w:rsidRPr="008037C8" w:rsidRDefault="00176AE1" w:rsidP="00CB7247">
            <w:r>
              <w:t>Is vastgelegd via het metagegeven indicatie materiële historie bij Onder bewind gesteld?</w:t>
            </w:r>
          </w:p>
        </w:tc>
      </w:tr>
      <w:tr w:rsidR="00176AE1" w14:paraId="29144EA0" w14:textId="77777777" w:rsidTr="00176AE1">
        <w:trPr>
          <w:trHeight w:val="312"/>
        </w:trPr>
        <w:tc>
          <w:tcPr>
            <w:tcW w:w="4531" w:type="dxa"/>
            <w:shd w:val="clear" w:color="auto" w:fill="auto"/>
            <w:noWrap/>
            <w:tcMar>
              <w:top w:w="15" w:type="dxa"/>
              <w:left w:w="15" w:type="dxa"/>
              <w:bottom w:w="0" w:type="dxa"/>
              <w:right w:w="15" w:type="dxa"/>
            </w:tcMar>
            <w:hideMark/>
          </w:tcPr>
          <w:p w14:paraId="29144E9D" w14:textId="77777777" w:rsidR="00176AE1" w:rsidRPr="000A7CA7" w:rsidRDefault="00176AE1" w:rsidP="00CB7247">
            <w:pPr>
              <w:rPr>
                <w:color w:val="000000"/>
              </w:rPr>
            </w:pPr>
            <w:r w:rsidRPr="000A7CA7">
              <w:rPr>
                <w:color w:val="000000"/>
              </w:rPr>
              <w:t>Datum einde (beperking rechtshandeling)</w:t>
            </w:r>
          </w:p>
        </w:tc>
        <w:tc>
          <w:tcPr>
            <w:tcW w:w="673" w:type="dxa"/>
          </w:tcPr>
          <w:p w14:paraId="29144E9E" w14:textId="77777777" w:rsidR="00176AE1" w:rsidRDefault="00176AE1" w:rsidP="00CB7247">
            <w:pPr>
              <w:rPr>
                <w:rFonts w:ascii="Calibri" w:hAnsi="Calibri"/>
                <w:color w:val="000000"/>
              </w:rPr>
            </w:pPr>
            <w:r>
              <w:rPr>
                <w:rFonts w:ascii="Brush Script MT" w:hAnsi="Brush Script MT"/>
              </w:rPr>
              <w:t>√</w:t>
            </w:r>
          </w:p>
        </w:tc>
        <w:tc>
          <w:tcPr>
            <w:tcW w:w="3580" w:type="dxa"/>
            <w:vMerge/>
          </w:tcPr>
          <w:p w14:paraId="29144E9F" w14:textId="77777777" w:rsidR="00176AE1" w:rsidRPr="008037C8" w:rsidRDefault="00176AE1" w:rsidP="00CB7247"/>
        </w:tc>
      </w:tr>
      <w:tr w:rsidR="005F3405" w14:paraId="29144EA4" w14:textId="77777777" w:rsidTr="00176AE1">
        <w:trPr>
          <w:trHeight w:val="312"/>
        </w:trPr>
        <w:tc>
          <w:tcPr>
            <w:tcW w:w="4531" w:type="dxa"/>
            <w:shd w:val="clear" w:color="auto" w:fill="auto"/>
            <w:noWrap/>
            <w:tcMar>
              <w:top w:w="15" w:type="dxa"/>
              <w:left w:w="15" w:type="dxa"/>
              <w:bottom w:w="0" w:type="dxa"/>
              <w:right w:w="15" w:type="dxa"/>
            </w:tcMar>
            <w:hideMark/>
          </w:tcPr>
          <w:p w14:paraId="29144EA1" w14:textId="77777777" w:rsidR="005F3405" w:rsidRPr="000A7CA7" w:rsidRDefault="005F3405" w:rsidP="00CB7247">
            <w:pPr>
              <w:rPr>
                <w:color w:val="000000"/>
              </w:rPr>
            </w:pPr>
            <w:r w:rsidRPr="000A7CA7">
              <w:rPr>
                <w:color w:val="000000"/>
              </w:rPr>
              <w:t xml:space="preserve">Bijzondere rechtstoestand </w:t>
            </w:r>
          </w:p>
        </w:tc>
        <w:tc>
          <w:tcPr>
            <w:tcW w:w="673" w:type="dxa"/>
          </w:tcPr>
          <w:p w14:paraId="29144EA2"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A3" w14:textId="77777777" w:rsidR="005F3405" w:rsidRPr="008037C8" w:rsidRDefault="005F3405" w:rsidP="00CB7247"/>
        </w:tc>
      </w:tr>
      <w:tr w:rsidR="00176AE1" w14:paraId="29144EA8" w14:textId="77777777" w:rsidTr="00176AE1">
        <w:trPr>
          <w:trHeight w:val="312"/>
        </w:trPr>
        <w:tc>
          <w:tcPr>
            <w:tcW w:w="4531" w:type="dxa"/>
            <w:shd w:val="clear" w:color="auto" w:fill="auto"/>
            <w:noWrap/>
            <w:tcMar>
              <w:top w:w="15" w:type="dxa"/>
              <w:left w:w="15" w:type="dxa"/>
              <w:bottom w:w="0" w:type="dxa"/>
              <w:right w:w="15" w:type="dxa"/>
            </w:tcMar>
            <w:hideMark/>
          </w:tcPr>
          <w:p w14:paraId="29144EA5" w14:textId="77777777" w:rsidR="00176AE1" w:rsidRPr="000A7CA7" w:rsidRDefault="00176AE1" w:rsidP="00CB7247">
            <w:pPr>
              <w:rPr>
                <w:color w:val="000000"/>
              </w:rPr>
            </w:pPr>
            <w:r w:rsidRPr="000A7CA7">
              <w:rPr>
                <w:color w:val="000000"/>
              </w:rPr>
              <w:lastRenderedPageBreak/>
              <w:t>Datum aanvang (insolventie)</w:t>
            </w:r>
          </w:p>
        </w:tc>
        <w:tc>
          <w:tcPr>
            <w:tcW w:w="673" w:type="dxa"/>
          </w:tcPr>
          <w:p w14:paraId="29144EA6" w14:textId="77777777" w:rsidR="00176AE1" w:rsidRDefault="00176AE1" w:rsidP="00CB7247">
            <w:pPr>
              <w:rPr>
                <w:rFonts w:ascii="Calibri" w:hAnsi="Calibri"/>
                <w:color w:val="000000"/>
              </w:rPr>
            </w:pPr>
            <w:r>
              <w:rPr>
                <w:rFonts w:ascii="Brush Script MT" w:hAnsi="Brush Script MT"/>
              </w:rPr>
              <w:t>√</w:t>
            </w:r>
          </w:p>
        </w:tc>
        <w:tc>
          <w:tcPr>
            <w:tcW w:w="3580" w:type="dxa"/>
            <w:vMerge w:val="restart"/>
          </w:tcPr>
          <w:p w14:paraId="29144EA7" w14:textId="77777777" w:rsidR="00176AE1" w:rsidRPr="008037C8" w:rsidRDefault="00176AE1" w:rsidP="00CB7247">
            <w:r>
              <w:t>Is vastgelegd via het metagegeven indicatie materiële historie</w:t>
            </w:r>
            <w:r w:rsidR="00A079F0">
              <w:fldChar w:fldCharType="begin"/>
            </w:r>
            <w:r w:rsidR="00E477C2">
              <w:instrText xml:space="preserve"> NOTEREF _Ref390930315 \f \h </w:instrText>
            </w:r>
            <w:r w:rsidR="00A079F0">
              <w:fldChar w:fldCharType="separate"/>
            </w:r>
            <w:r w:rsidR="00D14A6B" w:rsidRPr="00D14A6B">
              <w:rPr>
                <w:rStyle w:val="Voetnootmarkering"/>
              </w:rPr>
              <w:t>1</w:t>
            </w:r>
            <w:r w:rsidR="00A079F0">
              <w:fldChar w:fldCharType="end"/>
            </w:r>
            <w:r>
              <w:t xml:space="preserve"> bij Bijzondere rechtstoestand</w:t>
            </w:r>
          </w:p>
        </w:tc>
      </w:tr>
      <w:tr w:rsidR="00176AE1" w14:paraId="29144EAC" w14:textId="77777777" w:rsidTr="00176AE1">
        <w:trPr>
          <w:trHeight w:val="312"/>
        </w:trPr>
        <w:tc>
          <w:tcPr>
            <w:tcW w:w="4531" w:type="dxa"/>
            <w:shd w:val="clear" w:color="auto" w:fill="auto"/>
            <w:noWrap/>
            <w:tcMar>
              <w:top w:w="15" w:type="dxa"/>
              <w:left w:w="15" w:type="dxa"/>
              <w:bottom w:w="0" w:type="dxa"/>
              <w:right w:w="15" w:type="dxa"/>
            </w:tcMar>
            <w:hideMark/>
          </w:tcPr>
          <w:p w14:paraId="29144EA9" w14:textId="77777777" w:rsidR="00176AE1" w:rsidRPr="000A7CA7" w:rsidRDefault="00176AE1" w:rsidP="00CB7247">
            <w:pPr>
              <w:rPr>
                <w:color w:val="000000"/>
              </w:rPr>
            </w:pPr>
            <w:r w:rsidRPr="000A7CA7">
              <w:rPr>
                <w:color w:val="000000"/>
              </w:rPr>
              <w:t>Datum einde (insolventie)</w:t>
            </w:r>
          </w:p>
        </w:tc>
        <w:tc>
          <w:tcPr>
            <w:tcW w:w="673" w:type="dxa"/>
          </w:tcPr>
          <w:p w14:paraId="29144EAA" w14:textId="77777777" w:rsidR="00176AE1" w:rsidRDefault="00176AE1" w:rsidP="00CB7247">
            <w:pPr>
              <w:rPr>
                <w:rFonts w:ascii="Calibri" w:hAnsi="Calibri"/>
                <w:color w:val="000000"/>
              </w:rPr>
            </w:pPr>
            <w:r>
              <w:rPr>
                <w:rFonts w:ascii="Brush Script MT" w:hAnsi="Brush Script MT"/>
              </w:rPr>
              <w:t>√</w:t>
            </w:r>
          </w:p>
        </w:tc>
        <w:tc>
          <w:tcPr>
            <w:tcW w:w="3580" w:type="dxa"/>
            <w:vMerge/>
          </w:tcPr>
          <w:p w14:paraId="29144EAB" w14:textId="77777777" w:rsidR="00176AE1" w:rsidRPr="008037C8" w:rsidRDefault="00176AE1" w:rsidP="00CB7247"/>
        </w:tc>
      </w:tr>
      <w:tr w:rsidR="005F3405" w14:paraId="29144EB0" w14:textId="77777777" w:rsidTr="00176AE1">
        <w:trPr>
          <w:trHeight w:val="312"/>
        </w:trPr>
        <w:tc>
          <w:tcPr>
            <w:tcW w:w="4531" w:type="dxa"/>
            <w:shd w:val="clear" w:color="auto" w:fill="auto"/>
            <w:noWrap/>
            <w:tcMar>
              <w:top w:w="15" w:type="dxa"/>
              <w:left w:w="15" w:type="dxa"/>
              <w:bottom w:w="0" w:type="dxa"/>
              <w:right w:w="15" w:type="dxa"/>
            </w:tcMar>
            <w:hideMark/>
          </w:tcPr>
          <w:p w14:paraId="29144EAD" w14:textId="77777777" w:rsidR="005F3405" w:rsidRPr="000A7CA7" w:rsidRDefault="005F3405" w:rsidP="00CB7247">
            <w:pPr>
              <w:rPr>
                <w:color w:val="000000"/>
              </w:rPr>
            </w:pPr>
            <w:r w:rsidRPr="000A7CA7">
              <w:rPr>
                <w:color w:val="000000"/>
              </w:rPr>
              <w:t>Gemachtigde</w:t>
            </w:r>
          </w:p>
        </w:tc>
        <w:tc>
          <w:tcPr>
            <w:tcW w:w="673" w:type="dxa"/>
          </w:tcPr>
          <w:p w14:paraId="29144EAE" w14:textId="77777777" w:rsidR="005F3405" w:rsidRDefault="005F3405" w:rsidP="00CB7247">
            <w:pPr>
              <w:rPr>
                <w:rFonts w:ascii="Calibri" w:hAnsi="Calibri"/>
                <w:color w:val="000000"/>
              </w:rPr>
            </w:pPr>
            <w:r>
              <w:rPr>
                <w:rFonts w:ascii="Brush Script MT" w:hAnsi="Brush Script MT"/>
              </w:rPr>
              <w:t>√</w:t>
            </w:r>
          </w:p>
        </w:tc>
        <w:tc>
          <w:tcPr>
            <w:tcW w:w="3580" w:type="dxa"/>
          </w:tcPr>
          <w:p w14:paraId="29144EAF" w14:textId="77777777" w:rsidR="005F3405" w:rsidRPr="003E4394" w:rsidRDefault="005F3405" w:rsidP="00CB7247">
            <w:pPr>
              <w:pStyle w:val="Lijstalinea"/>
              <w:rPr>
                <w:color w:val="000000"/>
              </w:rPr>
            </w:pPr>
          </w:p>
        </w:tc>
      </w:tr>
      <w:tr w:rsidR="00181053" w14:paraId="29144EB8" w14:textId="77777777" w:rsidTr="00176AE1">
        <w:trPr>
          <w:trHeight w:val="312"/>
        </w:trPr>
        <w:tc>
          <w:tcPr>
            <w:tcW w:w="4531" w:type="dxa"/>
            <w:shd w:val="clear" w:color="auto" w:fill="auto"/>
            <w:noWrap/>
            <w:tcMar>
              <w:top w:w="15" w:type="dxa"/>
              <w:left w:w="15" w:type="dxa"/>
              <w:bottom w:w="0" w:type="dxa"/>
              <w:right w:w="15" w:type="dxa"/>
            </w:tcMar>
            <w:hideMark/>
          </w:tcPr>
          <w:p w14:paraId="29144EB1" w14:textId="77777777" w:rsidR="00181053" w:rsidRPr="000A7CA7" w:rsidRDefault="00181053" w:rsidP="00CB7247">
            <w:pPr>
              <w:rPr>
                <w:color w:val="000000"/>
              </w:rPr>
            </w:pPr>
            <w:r w:rsidRPr="000A7CA7">
              <w:rPr>
                <w:color w:val="000000"/>
              </w:rPr>
              <w:t>Datum aanvang aansprakelijkheid</w:t>
            </w:r>
          </w:p>
        </w:tc>
        <w:tc>
          <w:tcPr>
            <w:tcW w:w="673" w:type="dxa"/>
          </w:tcPr>
          <w:p w14:paraId="29144EB2" w14:textId="77777777" w:rsidR="00181053" w:rsidRDefault="00181053" w:rsidP="00CB7247">
            <w:pPr>
              <w:rPr>
                <w:rFonts w:ascii="Calibri" w:hAnsi="Calibri"/>
                <w:color w:val="000000"/>
              </w:rPr>
            </w:pPr>
          </w:p>
        </w:tc>
        <w:tc>
          <w:tcPr>
            <w:tcW w:w="3580" w:type="dxa"/>
            <w:vMerge w:val="restart"/>
          </w:tcPr>
          <w:p w14:paraId="29144EB3" w14:textId="689A5BD4" w:rsidR="0049593E" w:rsidRDefault="00595DDE" w:rsidP="0049593E">
            <w:pPr>
              <w:spacing w:after="160" w:line="259" w:lineRule="auto"/>
              <w:rPr>
                <w:color w:val="000000"/>
              </w:rPr>
            </w:pPr>
            <w:r w:rsidRPr="00595DDE">
              <w:rPr>
                <w:color w:val="000000"/>
              </w:rPr>
              <w:t xml:space="preserve">Onduidelijkheid gegevensbehoefte (betreft het Aansprakelijkheid of de functionaris Aansprakelijke?, Betreft het alleen het </w:t>
            </w:r>
            <w:r>
              <w:rPr>
                <w:color w:val="000000"/>
              </w:rPr>
              <w:t xml:space="preserve">raadplegen van </w:t>
            </w:r>
            <w:r w:rsidR="0076580F">
              <w:rPr>
                <w:color w:val="000000"/>
              </w:rPr>
              <w:t xml:space="preserve">deze </w:t>
            </w:r>
            <w:r w:rsidRPr="00595DDE">
              <w:rPr>
                <w:color w:val="000000"/>
              </w:rPr>
              <w:t>gegevens</w:t>
            </w:r>
            <w:r>
              <w:rPr>
                <w:color w:val="000000"/>
              </w:rPr>
              <w:t xml:space="preserve"> ten behoeve van de uitvoering van een proces</w:t>
            </w:r>
            <w:r w:rsidRPr="00595DDE">
              <w:rPr>
                <w:color w:val="000000"/>
              </w:rPr>
              <w:t>?)</w:t>
            </w:r>
            <w:r w:rsidR="0049593E">
              <w:rPr>
                <w:color w:val="000000"/>
              </w:rPr>
              <w:t xml:space="preserve"> </w:t>
            </w:r>
          </w:p>
          <w:p w14:paraId="29144EB4" w14:textId="77777777" w:rsidR="0049593E" w:rsidRDefault="0049593E" w:rsidP="0049593E">
            <w:pPr>
              <w:spacing w:after="160" w:line="259" w:lineRule="auto"/>
              <w:rPr>
                <w:color w:val="000000"/>
              </w:rPr>
            </w:pPr>
          </w:p>
          <w:p w14:paraId="29144EB5" w14:textId="18DAD255" w:rsidR="00181053" w:rsidRDefault="0049593E" w:rsidP="0049593E">
            <w:pPr>
              <w:spacing w:after="160" w:line="259" w:lineRule="auto"/>
            </w:pPr>
            <w:r>
              <w:t>Vanwege onduidelijkheid</w:t>
            </w:r>
            <w:r w:rsidR="00314570">
              <w:t xml:space="preserve"> </w:t>
            </w:r>
            <w:r w:rsidR="0076580F">
              <w:t xml:space="preserve">gegevensbehoefte </w:t>
            </w:r>
            <w:r>
              <w:t xml:space="preserve">niet opgenomen in </w:t>
            </w:r>
            <w:r w:rsidR="00314570">
              <w:t xml:space="preserve">het </w:t>
            </w:r>
            <w:r>
              <w:t xml:space="preserve">RSGB. Aanname is dat men alleen deze gegevens wilt checken en </w:t>
            </w:r>
            <w:r w:rsidR="00314570">
              <w:t>de</w:t>
            </w:r>
            <w:r>
              <w:t xml:space="preserve"> gegeven</w:t>
            </w:r>
            <w:r w:rsidR="00314570">
              <w:t>s niet verwerkt worden</w:t>
            </w:r>
            <w:r>
              <w:t xml:space="preserve"> in de producten van het taakveld. </w:t>
            </w:r>
          </w:p>
          <w:p w14:paraId="29144EB6" w14:textId="77777777" w:rsidR="0049593E" w:rsidRDefault="0049593E" w:rsidP="0049593E"/>
          <w:p w14:paraId="29144EB7" w14:textId="77777777" w:rsidR="00181053" w:rsidRPr="003E076D" w:rsidRDefault="00BC402A" w:rsidP="003E076D">
            <w:pPr>
              <w:spacing w:after="160" w:line="259" w:lineRule="auto"/>
              <w:rPr>
                <w:color w:val="000000"/>
              </w:rPr>
            </w:pPr>
            <w:r w:rsidRPr="003E076D">
              <w:rPr>
                <w:color w:val="000000"/>
              </w:rPr>
              <w:t xml:space="preserve">N.B. </w:t>
            </w:r>
            <w:r w:rsidR="00181053" w:rsidRPr="003E076D">
              <w:rPr>
                <w:color w:val="000000"/>
              </w:rPr>
              <w:t xml:space="preserve">Opname van deze gegevens in RSGB betekent dat alle moeders van de bedrijven waarmee de gemeente iets te maken heeft </w:t>
            </w:r>
            <w:r w:rsidR="00F858AC" w:rsidRPr="003E076D">
              <w:rPr>
                <w:color w:val="000000"/>
              </w:rPr>
              <w:t xml:space="preserve">ook </w:t>
            </w:r>
            <w:r w:rsidR="00181053" w:rsidRPr="003E076D">
              <w:rPr>
                <w:color w:val="000000"/>
              </w:rPr>
              <w:t>worden opgenomen in het RSGB. De vraag is of gemeente</w:t>
            </w:r>
            <w:r w:rsidR="00E477C2" w:rsidRPr="003E076D">
              <w:rPr>
                <w:color w:val="000000"/>
              </w:rPr>
              <w:t>n</w:t>
            </w:r>
            <w:r w:rsidR="00181053" w:rsidRPr="003E076D">
              <w:rPr>
                <w:color w:val="000000"/>
              </w:rPr>
              <w:t xml:space="preserve"> hierop zitten te wachten.</w:t>
            </w:r>
          </w:p>
        </w:tc>
      </w:tr>
      <w:tr w:rsidR="00181053" w14:paraId="29144EBC" w14:textId="77777777" w:rsidTr="00176AE1">
        <w:trPr>
          <w:trHeight w:val="312"/>
        </w:trPr>
        <w:tc>
          <w:tcPr>
            <w:tcW w:w="4531" w:type="dxa"/>
            <w:shd w:val="clear" w:color="auto" w:fill="auto"/>
            <w:tcMar>
              <w:top w:w="15" w:type="dxa"/>
              <w:left w:w="15" w:type="dxa"/>
              <w:bottom w:w="0" w:type="dxa"/>
              <w:right w:w="15" w:type="dxa"/>
            </w:tcMar>
            <w:hideMark/>
          </w:tcPr>
          <w:p w14:paraId="29144EB9" w14:textId="77777777" w:rsidR="00181053" w:rsidRPr="000A7CA7" w:rsidRDefault="00181053" w:rsidP="00CB7247">
            <w:pPr>
              <w:rPr>
                <w:color w:val="000000"/>
              </w:rPr>
            </w:pPr>
            <w:r w:rsidRPr="000A7CA7">
              <w:rPr>
                <w:color w:val="000000"/>
              </w:rPr>
              <w:t>Datum einde aansprakelijkheid</w:t>
            </w:r>
          </w:p>
        </w:tc>
        <w:tc>
          <w:tcPr>
            <w:tcW w:w="673" w:type="dxa"/>
          </w:tcPr>
          <w:p w14:paraId="29144EBA" w14:textId="77777777" w:rsidR="00181053" w:rsidRDefault="00181053" w:rsidP="00CB7247">
            <w:pPr>
              <w:rPr>
                <w:rFonts w:ascii="Calibri" w:hAnsi="Calibri"/>
                <w:color w:val="000000"/>
              </w:rPr>
            </w:pPr>
          </w:p>
        </w:tc>
        <w:tc>
          <w:tcPr>
            <w:tcW w:w="3580" w:type="dxa"/>
            <w:vMerge/>
          </w:tcPr>
          <w:p w14:paraId="29144EBB" w14:textId="77777777" w:rsidR="00181053" w:rsidRPr="00301642" w:rsidRDefault="00181053" w:rsidP="00C91441">
            <w:pPr>
              <w:pStyle w:val="Lijstalinea"/>
              <w:numPr>
                <w:ilvl w:val="0"/>
                <w:numId w:val="9"/>
              </w:numPr>
              <w:spacing w:after="160" w:line="259" w:lineRule="auto"/>
              <w:rPr>
                <w:color w:val="000000"/>
              </w:rPr>
            </w:pPr>
          </w:p>
        </w:tc>
      </w:tr>
    </w:tbl>
    <w:p w14:paraId="29144EBD" w14:textId="77777777" w:rsidR="005F3405" w:rsidRDefault="005F3405" w:rsidP="005F3405"/>
    <w:p w14:paraId="29144EBE" w14:textId="77777777" w:rsidR="005F3405" w:rsidRDefault="005F3405" w:rsidP="005F3405">
      <w:r>
        <w:t>De volgende gegevens worden alleen in het Middelen proces gebruikt:</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1"/>
        <w:gridCol w:w="673"/>
        <w:gridCol w:w="3580"/>
      </w:tblGrid>
      <w:tr w:rsidR="005F3405" w14:paraId="29144EC2" w14:textId="77777777" w:rsidTr="00473E70">
        <w:trPr>
          <w:trHeight w:val="312"/>
        </w:trPr>
        <w:tc>
          <w:tcPr>
            <w:tcW w:w="4531" w:type="dxa"/>
            <w:shd w:val="clear" w:color="auto" w:fill="auto"/>
            <w:noWrap/>
            <w:tcMar>
              <w:top w:w="15" w:type="dxa"/>
              <w:left w:w="15" w:type="dxa"/>
              <w:bottom w:w="0" w:type="dxa"/>
              <w:right w:w="15" w:type="dxa"/>
            </w:tcMar>
          </w:tcPr>
          <w:p w14:paraId="29144EBF" w14:textId="77777777" w:rsidR="005F3405" w:rsidRPr="000A7CA7" w:rsidRDefault="005F3405" w:rsidP="00CB7247">
            <w:pPr>
              <w:rPr>
                <w:b/>
                <w:color w:val="000000"/>
              </w:rPr>
            </w:pPr>
            <w:r w:rsidRPr="000A7CA7">
              <w:rPr>
                <w:b/>
                <w:color w:val="000000"/>
              </w:rPr>
              <w:t>Gegeven</w:t>
            </w:r>
          </w:p>
        </w:tc>
        <w:tc>
          <w:tcPr>
            <w:tcW w:w="673" w:type="dxa"/>
          </w:tcPr>
          <w:p w14:paraId="29144EC0" w14:textId="77777777" w:rsidR="005F3405" w:rsidRPr="00CC00B8" w:rsidRDefault="005F3405" w:rsidP="00CB7247">
            <w:pPr>
              <w:rPr>
                <w:b/>
                <w:color w:val="000000"/>
              </w:rPr>
            </w:pPr>
            <w:r w:rsidRPr="00CC00B8">
              <w:rPr>
                <w:b/>
                <w:color w:val="000000"/>
              </w:rPr>
              <w:t>In RSGB?</w:t>
            </w:r>
          </w:p>
        </w:tc>
        <w:tc>
          <w:tcPr>
            <w:tcW w:w="3580" w:type="dxa"/>
          </w:tcPr>
          <w:p w14:paraId="29144EC1" w14:textId="77777777" w:rsidR="005F3405" w:rsidRPr="00CC00B8" w:rsidRDefault="005F3405" w:rsidP="00CB7247">
            <w:pPr>
              <w:rPr>
                <w:b/>
                <w:color w:val="000000"/>
              </w:rPr>
            </w:pPr>
            <w:r w:rsidRPr="00CC00B8">
              <w:rPr>
                <w:b/>
                <w:color w:val="000000"/>
              </w:rPr>
              <w:t>Toelichting</w:t>
            </w:r>
          </w:p>
        </w:tc>
      </w:tr>
      <w:tr w:rsidR="00473E70" w14:paraId="29144EC7" w14:textId="77777777" w:rsidTr="00473E70">
        <w:trPr>
          <w:trHeight w:val="312"/>
        </w:trPr>
        <w:tc>
          <w:tcPr>
            <w:tcW w:w="4531" w:type="dxa"/>
            <w:shd w:val="clear" w:color="auto" w:fill="auto"/>
            <w:noWrap/>
            <w:tcMar>
              <w:top w:w="15" w:type="dxa"/>
              <w:left w:w="15" w:type="dxa"/>
              <w:bottom w:w="0" w:type="dxa"/>
              <w:right w:w="15" w:type="dxa"/>
            </w:tcMar>
            <w:hideMark/>
          </w:tcPr>
          <w:p w14:paraId="29144EC3" w14:textId="77777777" w:rsidR="00473E70" w:rsidRPr="000A7CA7" w:rsidRDefault="00473E70" w:rsidP="00CB7247">
            <w:pPr>
              <w:rPr>
                <w:color w:val="000000"/>
              </w:rPr>
            </w:pPr>
            <w:r w:rsidRPr="000A7CA7">
              <w:rPr>
                <w:color w:val="000000"/>
              </w:rPr>
              <w:t>Datum vaststelling jaarverslag</w:t>
            </w:r>
          </w:p>
        </w:tc>
        <w:tc>
          <w:tcPr>
            <w:tcW w:w="673" w:type="dxa"/>
          </w:tcPr>
          <w:p w14:paraId="29144EC4" w14:textId="77777777" w:rsidR="00473E70" w:rsidRDefault="00473E70" w:rsidP="00CB7247">
            <w:pPr>
              <w:rPr>
                <w:rFonts w:ascii="Calibri" w:hAnsi="Calibri"/>
                <w:color w:val="000000"/>
              </w:rPr>
            </w:pPr>
          </w:p>
        </w:tc>
        <w:tc>
          <w:tcPr>
            <w:tcW w:w="3580" w:type="dxa"/>
            <w:vMerge w:val="restart"/>
          </w:tcPr>
          <w:p w14:paraId="29144EC5" w14:textId="77777777" w:rsidR="00473E70" w:rsidRDefault="00473E70" w:rsidP="00CB7247">
            <w:pPr>
              <w:rPr>
                <w:color w:val="000000"/>
              </w:rPr>
            </w:pPr>
            <w:r>
              <w:rPr>
                <w:color w:val="000000"/>
              </w:rPr>
              <w:t>Niet opgenomen in RSGB:</w:t>
            </w:r>
          </w:p>
          <w:p w14:paraId="29144EC6" w14:textId="77777777" w:rsidR="00473E70" w:rsidRPr="008751A8" w:rsidRDefault="00473E70" w:rsidP="00C91441">
            <w:pPr>
              <w:pStyle w:val="Lijstalinea"/>
              <w:numPr>
                <w:ilvl w:val="0"/>
                <w:numId w:val="8"/>
              </w:numPr>
              <w:spacing w:after="160" w:line="259" w:lineRule="auto"/>
              <w:rPr>
                <w:rFonts w:ascii="Calibri" w:hAnsi="Calibri"/>
                <w:color w:val="000000"/>
              </w:rPr>
            </w:pPr>
            <w:r>
              <w:rPr>
                <w:color w:val="000000"/>
              </w:rPr>
              <w:t xml:space="preserve">Niet conform het uitgangspunt </w:t>
            </w:r>
            <w:r w:rsidRPr="004D789D">
              <w:rPr>
                <w:color w:val="000000"/>
              </w:rPr>
              <w:t>meervoudig</w:t>
            </w:r>
            <w:r>
              <w:rPr>
                <w:color w:val="000000"/>
              </w:rPr>
              <w:t xml:space="preserve"> g</w:t>
            </w:r>
            <w:r w:rsidRPr="00E61924">
              <w:rPr>
                <w:color w:val="000000"/>
              </w:rPr>
              <w:t>egevensgebruik</w:t>
            </w:r>
            <w:r>
              <w:rPr>
                <w:color w:val="000000"/>
              </w:rPr>
              <w:t xml:space="preserve"> (gegevensgebruik is </w:t>
            </w:r>
            <w:r w:rsidRPr="00E61924">
              <w:rPr>
                <w:color w:val="000000"/>
              </w:rPr>
              <w:t xml:space="preserve">beperkt tot </w:t>
            </w:r>
            <w:r>
              <w:rPr>
                <w:color w:val="000000"/>
              </w:rPr>
              <w:t>éé</w:t>
            </w:r>
            <w:r w:rsidRPr="00E61924">
              <w:rPr>
                <w:color w:val="000000"/>
              </w:rPr>
              <w:t xml:space="preserve">n </w:t>
            </w:r>
            <w:r w:rsidR="005C01F8">
              <w:rPr>
                <w:color w:val="000000"/>
              </w:rPr>
              <w:t>taakveld</w:t>
            </w:r>
            <w:r>
              <w:rPr>
                <w:color w:val="000000"/>
              </w:rPr>
              <w:t>).</w:t>
            </w:r>
          </w:p>
        </w:tc>
      </w:tr>
      <w:tr w:rsidR="00473E70" w14:paraId="29144ECB" w14:textId="77777777" w:rsidTr="00473E70">
        <w:trPr>
          <w:trHeight w:val="312"/>
        </w:trPr>
        <w:tc>
          <w:tcPr>
            <w:tcW w:w="4531" w:type="dxa"/>
            <w:shd w:val="clear" w:color="auto" w:fill="auto"/>
            <w:noWrap/>
            <w:tcMar>
              <w:top w:w="15" w:type="dxa"/>
              <w:left w:w="15" w:type="dxa"/>
              <w:bottom w:w="0" w:type="dxa"/>
              <w:right w:w="15" w:type="dxa"/>
            </w:tcMar>
            <w:hideMark/>
          </w:tcPr>
          <w:p w14:paraId="29144EC8" w14:textId="77777777" w:rsidR="00473E70" w:rsidRPr="000A7CA7" w:rsidRDefault="00473E70" w:rsidP="00CB7247">
            <w:pPr>
              <w:rPr>
                <w:color w:val="000000"/>
              </w:rPr>
            </w:pPr>
            <w:r w:rsidRPr="000A7CA7">
              <w:rPr>
                <w:color w:val="000000"/>
              </w:rPr>
              <w:t>Vaststelling</w:t>
            </w:r>
          </w:p>
        </w:tc>
        <w:tc>
          <w:tcPr>
            <w:tcW w:w="673" w:type="dxa"/>
          </w:tcPr>
          <w:p w14:paraId="29144EC9" w14:textId="77777777" w:rsidR="00473E70" w:rsidRDefault="00473E70" w:rsidP="00CB7247">
            <w:pPr>
              <w:rPr>
                <w:rFonts w:ascii="Calibri" w:hAnsi="Calibri"/>
                <w:color w:val="000000"/>
              </w:rPr>
            </w:pPr>
          </w:p>
        </w:tc>
        <w:tc>
          <w:tcPr>
            <w:tcW w:w="3580" w:type="dxa"/>
            <w:vMerge/>
          </w:tcPr>
          <w:p w14:paraId="29144ECA" w14:textId="77777777" w:rsidR="00473E70" w:rsidRPr="008751A8" w:rsidRDefault="00473E70" w:rsidP="00473E70">
            <w:pPr>
              <w:pStyle w:val="Lijstalinea"/>
              <w:spacing w:after="160" w:line="259" w:lineRule="auto"/>
              <w:ind w:left="720"/>
              <w:rPr>
                <w:rFonts w:ascii="Calibri" w:hAnsi="Calibri"/>
                <w:color w:val="000000"/>
              </w:rPr>
            </w:pPr>
          </w:p>
        </w:tc>
      </w:tr>
      <w:tr w:rsidR="00473E70" w14:paraId="29144ECF" w14:textId="77777777" w:rsidTr="00473E70">
        <w:trPr>
          <w:trHeight w:val="312"/>
        </w:trPr>
        <w:tc>
          <w:tcPr>
            <w:tcW w:w="4531" w:type="dxa"/>
            <w:shd w:val="clear" w:color="auto" w:fill="auto"/>
            <w:noWrap/>
            <w:tcMar>
              <w:top w:w="15" w:type="dxa"/>
              <w:left w:w="15" w:type="dxa"/>
              <w:bottom w:w="0" w:type="dxa"/>
              <w:right w:w="15" w:type="dxa"/>
            </w:tcMar>
            <w:hideMark/>
          </w:tcPr>
          <w:p w14:paraId="29144ECC" w14:textId="77777777" w:rsidR="00473E70" w:rsidRPr="000A7CA7" w:rsidRDefault="00473E70" w:rsidP="00CB7247">
            <w:pPr>
              <w:rPr>
                <w:color w:val="000000"/>
              </w:rPr>
            </w:pPr>
            <w:r w:rsidRPr="000A7CA7">
              <w:rPr>
                <w:color w:val="000000"/>
              </w:rPr>
              <w:t>Plaats jaarverslag</w:t>
            </w:r>
          </w:p>
        </w:tc>
        <w:tc>
          <w:tcPr>
            <w:tcW w:w="673" w:type="dxa"/>
          </w:tcPr>
          <w:p w14:paraId="29144ECD" w14:textId="77777777" w:rsidR="00473E70" w:rsidRDefault="00473E70" w:rsidP="00CB7247">
            <w:pPr>
              <w:rPr>
                <w:rFonts w:ascii="Calibri" w:hAnsi="Calibri"/>
                <w:color w:val="000000"/>
              </w:rPr>
            </w:pPr>
          </w:p>
        </w:tc>
        <w:tc>
          <w:tcPr>
            <w:tcW w:w="3580" w:type="dxa"/>
            <w:vMerge/>
          </w:tcPr>
          <w:p w14:paraId="29144ECE" w14:textId="77777777" w:rsidR="00473E70" w:rsidRPr="008751A8" w:rsidRDefault="00473E70" w:rsidP="00473E70">
            <w:pPr>
              <w:pStyle w:val="Lijstalinea"/>
              <w:spacing w:after="160" w:line="259" w:lineRule="auto"/>
              <w:ind w:left="720"/>
              <w:rPr>
                <w:rFonts w:ascii="Calibri" w:hAnsi="Calibri"/>
                <w:color w:val="000000"/>
              </w:rPr>
            </w:pPr>
          </w:p>
        </w:tc>
      </w:tr>
    </w:tbl>
    <w:p w14:paraId="29144ED0" w14:textId="77777777" w:rsidR="000B2A59" w:rsidRDefault="00F57A12" w:rsidP="000B2A59">
      <w:pPr>
        <w:pStyle w:val="2kopjevet"/>
      </w:pPr>
      <w:r>
        <w:t>Samenvattend</w:t>
      </w:r>
    </w:p>
    <w:p w14:paraId="29144ED1" w14:textId="77777777" w:rsidR="003A6AE6" w:rsidRDefault="00F57A12" w:rsidP="003A6AE6">
      <w:r>
        <w:t>D</w:t>
      </w:r>
      <w:r w:rsidR="003A6AE6">
        <w:t xml:space="preserve">e gegevens uit de handreiking gegevensbehoefte analyse Handelsregister </w:t>
      </w:r>
      <w:r w:rsidR="00032B7D">
        <w:t xml:space="preserve">die </w:t>
      </w:r>
      <w:r w:rsidR="003A6AE6">
        <w:t>zijn opgenomen in het nieuwe RSGB en nieuw</w:t>
      </w:r>
      <w:r w:rsidR="00EB0157">
        <w:t xml:space="preserve"> zijn</w:t>
      </w:r>
      <w:r w:rsidR="003A6AE6">
        <w:t xml:space="preserve"> t.o.v. het huidige</w:t>
      </w:r>
      <w:r>
        <w:t xml:space="preserve"> RSGB</w:t>
      </w:r>
      <w:r w:rsidR="003A6AE6">
        <w:t xml:space="preserve"> </w:t>
      </w:r>
      <w:r>
        <w:t>betreffen:</w:t>
      </w:r>
    </w:p>
    <w:p w14:paraId="29144ED2" w14:textId="77777777" w:rsidR="003A6AE6" w:rsidRDefault="003A6AE6" w:rsidP="003A6AE6">
      <w:pPr>
        <w:pStyle w:val="Lijstopsomteken"/>
      </w:pPr>
      <w:r>
        <w:t>Beperking rechtshandeling</w:t>
      </w:r>
      <w:r w:rsidR="00FE59DC">
        <w:t xml:space="preserve"> (alléén soort beperking is ‘Provisioneel bewind’ of ‘Onder bewind gesteld’, niet soort beperking ‘Onder curatele gesteld’)</w:t>
      </w:r>
    </w:p>
    <w:p w14:paraId="29144ED3" w14:textId="77777777" w:rsidR="003A6AE6" w:rsidRDefault="003A6AE6" w:rsidP="003A6AE6">
      <w:pPr>
        <w:pStyle w:val="Lijstopsomteken"/>
      </w:pPr>
      <w:r>
        <w:t>Datum aanvang (beperking rechtshandeling)</w:t>
      </w:r>
    </w:p>
    <w:p w14:paraId="29144ED4" w14:textId="77777777" w:rsidR="003A6AE6" w:rsidRDefault="003A6AE6" w:rsidP="003A6AE6">
      <w:pPr>
        <w:pStyle w:val="Lijstopsomteken"/>
      </w:pPr>
      <w:r>
        <w:t>Datum einde (beperking rechtshandeling)</w:t>
      </w:r>
    </w:p>
    <w:p w14:paraId="29144ED5" w14:textId="77777777" w:rsidR="003A6AE6" w:rsidRDefault="003A6AE6" w:rsidP="003A6AE6">
      <w:pPr>
        <w:pStyle w:val="Lijstopsomteken"/>
      </w:pPr>
      <w:r>
        <w:t>Bijzondere rechtstoestand</w:t>
      </w:r>
    </w:p>
    <w:p w14:paraId="29144ED6" w14:textId="77777777" w:rsidR="003A6AE6" w:rsidRDefault="003A6AE6" w:rsidP="003A6AE6">
      <w:pPr>
        <w:pStyle w:val="Lijstopsomteken"/>
      </w:pPr>
      <w:r>
        <w:t>Datum aanvang (insolventie)</w:t>
      </w:r>
    </w:p>
    <w:p w14:paraId="29144ED7" w14:textId="77777777" w:rsidR="00032B7D" w:rsidRDefault="003A6AE6" w:rsidP="00032B7D">
      <w:pPr>
        <w:pStyle w:val="Lijstopsomteken"/>
      </w:pPr>
      <w:r>
        <w:t>Datum einde (insolventie)</w:t>
      </w:r>
    </w:p>
    <w:p w14:paraId="29144ED8" w14:textId="0879DBBF" w:rsidR="00DF7EDA" w:rsidRDefault="00DF7EDA">
      <w:pPr>
        <w:contextualSpacing w:val="0"/>
      </w:pPr>
    </w:p>
    <w:p w14:paraId="29144ED9" w14:textId="17D14072" w:rsidR="0091256C" w:rsidRDefault="00234902" w:rsidP="005F3405">
      <w:r>
        <w:t xml:space="preserve">Bron: </w:t>
      </w:r>
      <w:r w:rsidR="005530C3">
        <w:t>‘</w:t>
      </w:r>
      <w:r>
        <w:t>Notitie analyse NHR RSGB versus handreiking gegevensbehoefte</w:t>
      </w:r>
      <w:r w:rsidR="005530C3">
        <w:t>’</w:t>
      </w:r>
    </w:p>
    <w:sectPr w:rsidR="0091256C" w:rsidSect="00233761">
      <w:headerReference w:type="default" r:id="rId15"/>
      <w:footerReference w:type="default" r:id="rId16"/>
      <w:headerReference w:type="first" r:id="rId17"/>
      <w:footerReference w:type="first" r:id="rId18"/>
      <w:type w:val="continuous"/>
      <w:pgSz w:w="11900" w:h="16840" w:code="9"/>
      <w:pgMar w:top="1418" w:right="1418" w:bottom="1077" w:left="1418" w:header="709" w:footer="709" w:gutter="0"/>
      <w:cols w:space="708"/>
      <w:titlePg/>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CDA210" w14:textId="77777777" w:rsidR="00BF55D7" w:rsidRDefault="00BF55D7" w:rsidP="00A14B69">
      <w:r>
        <w:separator/>
      </w:r>
    </w:p>
  </w:endnote>
  <w:endnote w:type="continuationSeparator" w:id="0">
    <w:p w14:paraId="303CF4A4" w14:textId="77777777" w:rsidR="00BF55D7" w:rsidRDefault="00BF55D7" w:rsidP="00A14B69">
      <w:r>
        <w:continuationSeparator/>
      </w:r>
    </w:p>
  </w:endnote>
  <w:endnote w:type="continuationNotice" w:id="1">
    <w:p w14:paraId="6ED80A96" w14:textId="77777777" w:rsidR="00BF55D7" w:rsidRDefault="00BF55D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w:altName w:val="Lucida Sans Unicode"/>
    <w:panose1 w:val="020B0602030504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Batang, 'Arial Unicode MS'">
    <w:charset w:val="00"/>
    <w:family w:val="auto"/>
    <w:pitch w:val="default"/>
  </w:font>
  <w:font w:name="Segoe UI">
    <w:panose1 w:val="020B0502040204020203"/>
    <w:charset w:val="00"/>
    <w:family w:val="swiss"/>
    <w:pitch w:val="variable"/>
    <w:sig w:usb0="E10022FF" w:usb1="C000E47F" w:usb2="00000029" w:usb3="00000000" w:csb0="000001DF"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144F10" w14:textId="77777777" w:rsidR="00A77928" w:rsidRDefault="00A77928" w:rsidP="006C0403">
    <w:pPr>
      <w:pStyle w:val="Voettekst"/>
      <w:tabs>
        <w:tab w:val="clear" w:pos="4153"/>
        <w:tab w:val="clear" w:pos="8306"/>
        <w:tab w:val="center" w:pos="4820"/>
        <w:tab w:val="right" w:pos="9743"/>
      </w:tabs>
      <w:jc w:val="center"/>
    </w:pPr>
    <w:r>
      <w:fldChar w:fldCharType="begin"/>
    </w:r>
    <w:r>
      <w:instrText xml:space="preserve"> PAGE   \* MERGEFORMAT </w:instrText>
    </w:r>
    <w:r>
      <w:fldChar w:fldCharType="separate"/>
    </w:r>
    <w:r w:rsidR="003676E7">
      <w:rPr>
        <w:noProof/>
      </w:rPr>
      <w:t>3</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3957"/>
      <w:docPartObj>
        <w:docPartGallery w:val="Page Numbers (Bottom of Page)"/>
        <w:docPartUnique/>
      </w:docPartObj>
    </w:sdtPr>
    <w:sdtContent>
      <w:p w14:paraId="29144F19" w14:textId="77777777" w:rsidR="00A77928" w:rsidRDefault="00A77928">
        <w:pPr>
          <w:pStyle w:val="Voettekst"/>
          <w:jc w:val="center"/>
        </w:pPr>
        <w:r>
          <w:fldChar w:fldCharType="begin"/>
        </w:r>
        <w:r>
          <w:instrText xml:space="preserve"> PAGE   \* MERGEFORMAT </w:instrText>
        </w:r>
        <w:r>
          <w:fldChar w:fldCharType="separate"/>
        </w:r>
        <w:r w:rsidR="003676E7">
          <w:rPr>
            <w:noProof/>
          </w:rPr>
          <w:t>1</w:t>
        </w:r>
        <w:r>
          <w:rPr>
            <w:noProof/>
          </w:rPr>
          <w:fldChar w:fldCharType="end"/>
        </w:r>
      </w:p>
    </w:sdtContent>
  </w:sdt>
  <w:p w14:paraId="29144F1A" w14:textId="77777777" w:rsidR="00A77928" w:rsidRDefault="00A77928">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356231" w14:textId="77777777" w:rsidR="00BF55D7" w:rsidRPr="00F6587D" w:rsidRDefault="00BF55D7" w:rsidP="00A14B69">
      <w:pPr>
        <w:rPr>
          <w:color w:val="D10074"/>
        </w:rPr>
      </w:pPr>
      <w:r>
        <w:separator/>
      </w:r>
    </w:p>
  </w:footnote>
  <w:footnote w:type="continuationSeparator" w:id="0">
    <w:p w14:paraId="716ED16C" w14:textId="77777777" w:rsidR="00BF55D7" w:rsidRDefault="00BF55D7" w:rsidP="00A14B69">
      <w:r>
        <w:continuationSeparator/>
      </w:r>
    </w:p>
  </w:footnote>
  <w:footnote w:type="continuationNotice" w:id="1">
    <w:p w14:paraId="17B0757E" w14:textId="77777777" w:rsidR="00BF55D7" w:rsidRDefault="00BF55D7">
      <w:pPr>
        <w:spacing w:line="240" w:lineRule="auto"/>
      </w:pPr>
    </w:p>
  </w:footnote>
  <w:footnote w:id="2">
    <w:p w14:paraId="29144F1F" w14:textId="77777777" w:rsidR="00A77928" w:rsidRDefault="00A77928" w:rsidP="005F3405">
      <w:pPr>
        <w:pStyle w:val="Voetnoottekst"/>
      </w:pPr>
      <w:r>
        <w:rPr>
          <w:rStyle w:val="Voetnootmarkering"/>
        </w:rPr>
        <w:footnoteRef/>
      </w:r>
      <w:r>
        <w:t xml:space="preserve"> </w:t>
      </w:r>
      <w:r w:rsidRPr="0061563A">
        <w:rPr>
          <w:i/>
        </w:rPr>
        <w:t>Indicatie materiele historie</w:t>
      </w:r>
      <w:r>
        <w:rPr>
          <w:i/>
        </w:rPr>
        <w:t xml:space="preserve"> is een aanduiding van het gegeven over </w:t>
      </w:r>
      <w:r w:rsidRPr="0061563A">
        <w:rPr>
          <w:i/>
        </w:rPr>
        <w:t xml:space="preserve">de begin- en eind geldigheid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144F0E" w14:textId="77777777" w:rsidR="00A77928" w:rsidRDefault="00A77928" w:rsidP="00090B4C">
    <w:pPr>
      <w:jc w:val="right"/>
    </w:pPr>
  </w:p>
  <w:p w14:paraId="29144F0F" w14:textId="77777777" w:rsidR="00A77928" w:rsidRDefault="00A77928" w:rsidP="00090B4C">
    <w:pP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144F11" w14:textId="77777777" w:rsidR="00A77928" w:rsidRDefault="00A77928" w:rsidP="00233761"/>
  <w:p w14:paraId="29144F12" w14:textId="77777777" w:rsidR="00A77928" w:rsidRDefault="00A77928" w:rsidP="00233761"/>
  <w:p w14:paraId="29144F13" w14:textId="77777777" w:rsidR="00A77928" w:rsidRDefault="00A77928" w:rsidP="00233761"/>
  <w:p w14:paraId="29144F14" w14:textId="77777777" w:rsidR="00A77928" w:rsidRDefault="00A77928" w:rsidP="00233761"/>
  <w:p w14:paraId="29144F15" w14:textId="77777777" w:rsidR="00A77928" w:rsidRDefault="00A77928" w:rsidP="00233761"/>
  <w:p w14:paraId="29144F16" w14:textId="77777777" w:rsidR="00A77928" w:rsidRDefault="00A77928" w:rsidP="00233761"/>
  <w:p w14:paraId="29144F17" w14:textId="77777777" w:rsidR="00A77928" w:rsidRDefault="00A77928" w:rsidP="00233761"/>
  <w:p w14:paraId="29144F18" w14:textId="77777777" w:rsidR="00A77928" w:rsidRPr="008B4AB0" w:rsidRDefault="00A77928" w:rsidP="00233761">
    <w:r w:rsidRPr="008B4AB0">
      <w:rPr>
        <w:noProof/>
      </w:rPr>
      <w:drawing>
        <wp:anchor distT="0" distB="0" distL="114300" distR="114300" simplePos="0" relativeHeight="251660288" behindDoc="0" locked="1" layoutInCell="1" allowOverlap="1" wp14:anchorId="29144F1B" wp14:editId="29144F1C">
          <wp:simplePos x="0" y="0"/>
          <wp:positionH relativeFrom="page">
            <wp:posOffset>5438775</wp:posOffset>
          </wp:positionH>
          <wp:positionV relativeFrom="page">
            <wp:posOffset>476250</wp:posOffset>
          </wp:positionV>
          <wp:extent cx="1619250" cy="809625"/>
          <wp:effectExtent l="0" t="0" r="0" b="9525"/>
          <wp:wrapNone/>
          <wp:docPr id="1"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81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5B38E526"/>
    <w:lvl w:ilvl="0">
      <w:start w:val="1"/>
      <w:numFmt w:val="bullet"/>
      <w:pStyle w:val="Lijstopsomteken"/>
      <w:lvlText w:val=""/>
      <w:lvlJc w:val="left"/>
      <w:pPr>
        <w:tabs>
          <w:tab w:val="num" w:pos="360"/>
        </w:tabs>
        <w:ind w:left="360" w:hanging="360"/>
      </w:pPr>
      <w:rPr>
        <w:rFonts w:ascii="Symbol" w:hAnsi="Symbol" w:hint="default"/>
      </w:rPr>
    </w:lvl>
  </w:abstractNum>
  <w:abstractNum w:abstractNumId="1">
    <w:nsid w:val="001F50A6"/>
    <w:multiLevelType w:val="hybridMultilevel"/>
    <w:tmpl w:val="4DDC61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61032F2"/>
    <w:multiLevelType w:val="multilevel"/>
    <w:tmpl w:val="1B2EF2E2"/>
    <w:lvl w:ilvl="0">
      <w:start w:val="1"/>
      <w:numFmt w:val="decimal"/>
      <w:pStyle w:val="Kop1"/>
      <w:lvlText w:val="%1"/>
      <w:lvlJc w:val="left"/>
      <w:pPr>
        <w:tabs>
          <w:tab w:val="num" w:pos="851"/>
        </w:tabs>
        <w:ind w:left="851" w:hanging="851"/>
      </w:pPr>
      <w:rPr>
        <w:rFonts w:ascii="Verdana" w:hAnsi="Verdana" w:hint="default"/>
        <w:b/>
        <w:i w:val="0"/>
        <w:caps w:val="0"/>
        <w:strike w:val="0"/>
        <w:dstrike w:val="0"/>
        <w:vanish w:val="0"/>
        <w:color w:val="003359"/>
        <w:sz w:val="24"/>
        <w:szCs w:val="32"/>
        <w:vertAlign w:val="baseline"/>
      </w:rPr>
    </w:lvl>
    <w:lvl w:ilvl="1">
      <w:start w:val="1"/>
      <w:numFmt w:val="decimal"/>
      <w:pStyle w:val="Kop2"/>
      <w:lvlText w:val="%1.%2"/>
      <w:lvlJc w:val="left"/>
      <w:pPr>
        <w:tabs>
          <w:tab w:val="num" w:pos="851"/>
        </w:tabs>
        <w:ind w:left="851" w:hanging="851"/>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Kop3"/>
      <w:lvlText w:val="%1.%2.%3."/>
      <w:lvlJc w:val="left"/>
      <w:pPr>
        <w:tabs>
          <w:tab w:val="num" w:pos="851"/>
        </w:tabs>
        <w:ind w:left="851" w:hanging="851"/>
      </w:pPr>
      <w:rPr>
        <w:rFonts w:ascii="Verdana" w:hAnsi="Verdana" w:hint="default"/>
        <w:b/>
        <w:i w:val="0"/>
        <w:caps w:val="0"/>
        <w:strike w:val="0"/>
        <w:dstrike w:val="0"/>
        <w:vanish w:val="0"/>
        <w:color w:val="003359"/>
        <w:sz w:val="18"/>
        <w:vertAlign w:val="baseline"/>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851"/>
        </w:tabs>
        <w:ind w:left="851" w:hanging="851"/>
      </w:pPr>
      <w:rPr>
        <w:rFonts w:hint="default"/>
      </w:rPr>
    </w:lvl>
    <w:lvl w:ilvl="5">
      <w:start w:val="1"/>
      <w:numFmt w:val="decimal"/>
      <w:lvlText w:val="%1.%2.%3.%4.%5.%6."/>
      <w:lvlJc w:val="left"/>
      <w:pPr>
        <w:tabs>
          <w:tab w:val="num" w:pos="851"/>
        </w:tabs>
        <w:ind w:left="851" w:hanging="851"/>
      </w:pPr>
      <w:rPr>
        <w:rFonts w:hint="default"/>
      </w:rPr>
    </w:lvl>
    <w:lvl w:ilvl="6">
      <w:start w:val="1"/>
      <w:numFmt w:val="decimal"/>
      <w:lvlText w:val="%1.%2.%3.%4.%5.%6.%7."/>
      <w:lvlJc w:val="left"/>
      <w:pPr>
        <w:tabs>
          <w:tab w:val="num" w:pos="851"/>
        </w:tabs>
        <w:ind w:left="851" w:hanging="851"/>
      </w:pPr>
      <w:rPr>
        <w:rFonts w:hint="default"/>
      </w:rPr>
    </w:lvl>
    <w:lvl w:ilvl="7">
      <w:start w:val="1"/>
      <w:numFmt w:val="decimal"/>
      <w:lvlText w:val="%1.%2.%3.%4.%5.%6.%7.%8."/>
      <w:lvlJc w:val="left"/>
      <w:pPr>
        <w:tabs>
          <w:tab w:val="num" w:pos="851"/>
        </w:tabs>
        <w:ind w:left="851" w:hanging="851"/>
      </w:pPr>
      <w:rPr>
        <w:rFonts w:hint="default"/>
      </w:rPr>
    </w:lvl>
    <w:lvl w:ilvl="8">
      <w:start w:val="1"/>
      <w:numFmt w:val="decimal"/>
      <w:lvlText w:val="%1.%2.%3.%4.%5.%6.%7.%8.%9."/>
      <w:lvlJc w:val="left"/>
      <w:pPr>
        <w:tabs>
          <w:tab w:val="num" w:pos="851"/>
        </w:tabs>
        <w:ind w:left="851" w:hanging="851"/>
      </w:pPr>
      <w:rPr>
        <w:rFonts w:hint="default"/>
      </w:rPr>
    </w:lvl>
  </w:abstractNum>
  <w:abstractNum w:abstractNumId="3">
    <w:nsid w:val="06E53F4A"/>
    <w:multiLevelType w:val="hybridMultilevel"/>
    <w:tmpl w:val="D624E5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096522ED"/>
    <w:multiLevelType w:val="hybridMultilevel"/>
    <w:tmpl w:val="6FF47324"/>
    <w:lvl w:ilvl="0" w:tplc="FD4A9B7E">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13432FAD"/>
    <w:multiLevelType w:val="hybridMultilevel"/>
    <w:tmpl w:val="245AEB84"/>
    <w:lvl w:ilvl="0" w:tplc="9266D440">
      <w:numFmt w:val="bullet"/>
      <w:lvlText w:val="-"/>
      <w:lvlJc w:val="left"/>
      <w:pPr>
        <w:ind w:left="720" w:hanging="360"/>
      </w:pPr>
      <w:rPr>
        <w:rFonts w:ascii="Arial" w:eastAsiaTheme="minorEastAsia" w:hAnsi="Arial" w:cs="Arial" w:hint="default"/>
        <w:color w:val="auto"/>
        <w:sz w:val="2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1BD44D58"/>
    <w:multiLevelType w:val="multilevel"/>
    <w:tmpl w:val="19F08BA4"/>
    <w:name w:val="K-nummering22"/>
    <w:numStyleLink w:val="K-nummering"/>
  </w:abstractNum>
  <w:abstractNum w:abstractNumId="7">
    <w:nsid w:val="1C104A72"/>
    <w:multiLevelType w:val="hybridMultilevel"/>
    <w:tmpl w:val="6B948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6F00D8"/>
    <w:multiLevelType w:val="multilevel"/>
    <w:tmpl w:val="19F08BA4"/>
    <w:styleLink w:val="K-nummering"/>
    <w:lvl w:ilvl="0">
      <w:start w:val="10"/>
      <w:numFmt w:val="decimal"/>
      <w:lvlText w:val="%1."/>
      <w:lvlJc w:val="left"/>
      <w:pPr>
        <w:ind w:left="397" w:hanging="397"/>
      </w:pPr>
      <w:rPr>
        <w:rFonts w:ascii="Verdana" w:hAnsi="Verdana"/>
        <w:sz w:val="18"/>
      </w:rPr>
    </w:lvl>
    <w:lvl w:ilvl="1">
      <w:start w:val="1"/>
      <w:numFmt w:val="decimal"/>
      <w:lvlText w:val="%1.%2."/>
      <w:lvlJc w:val="left"/>
      <w:pPr>
        <w:tabs>
          <w:tab w:val="num" w:pos="7371"/>
        </w:tabs>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2608" w:hanging="794"/>
      </w:pPr>
      <w:rPr>
        <w:rFonts w:hint="default"/>
      </w:rPr>
    </w:lvl>
    <w:lvl w:ilvl="4">
      <w:start w:val="1"/>
      <w:numFmt w:val="decimal"/>
      <w:lvlText w:val="%1.%2.%3.%4.%5."/>
      <w:lvlJc w:val="left"/>
      <w:pPr>
        <w:tabs>
          <w:tab w:val="num" w:pos="2608"/>
        </w:tabs>
        <w:ind w:left="3402" w:hanging="79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DE17281"/>
    <w:multiLevelType w:val="hybridMultilevel"/>
    <w:tmpl w:val="C01201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223D39A7"/>
    <w:multiLevelType w:val="hybridMultilevel"/>
    <w:tmpl w:val="09267718"/>
    <w:lvl w:ilvl="0" w:tplc="1CF2AF8C">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277D2443"/>
    <w:multiLevelType w:val="hybridMultilevel"/>
    <w:tmpl w:val="0DBAEED6"/>
    <w:lvl w:ilvl="0" w:tplc="FD4A9B7E">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2A1362EF"/>
    <w:multiLevelType w:val="multilevel"/>
    <w:tmpl w:val="87844596"/>
    <w:styleLink w:val="Opmaakprofiel1"/>
    <w:lvl w:ilvl="0">
      <w:start w:val="1"/>
      <w:numFmt w:val="decimal"/>
      <w:lvlText w:val="%1"/>
      <w:lvlJc w:val="left"/>
      <w:pPr>
        <w:ind w:left="851" w:hanging="851"/>
      </w:pPr>
      <w:rPr>
        <w:rFonts w:hint="default"/>
        <w:b/>
        <w:i w:val="0"/>
        <w:color w:val="003359"/>
        <w:sz w:val="32"/>
        <w:szCs w:val="32"/>
      </w:rPr>
    </w:lvl>
    <w:lvl w:ilvl="1">
      <w:start w:val="1"/>
      <w:numFmt w:val="decimal"/>
      <w:lvlText w:val="%1.%2"/>
      <w:lvlJc w:val="left"/>
      <w:pPr>
        <w:tabs>
          <w:tab w:val="num" w:pos="851"/>
        </w:tabs>
        <w:ind w:left="851" w:hanging="851"/>
      </w:pPr>
      <w:rPr>
        <w:rFonts w:hint="default"/>
        <w:sz w:val="24"/>
        <w:szCs w:val="24"/>
      </w:rPr>
    </w:lvl>
    <w:lvl w:ilvl="2">
      <w:start w:val="1"/>
      <w:numFmt w:val="decimal"/>
      <w:lvlText w:val="%1.%2.%3."/>
      <w:lvlJc w:val="left"/>
      <w:pPr>
        <w:tabs>
          <w:tab w:val="num" w:pos="851"/>
        </w:tabs>
        <w:ind w:left="851" w:hanging="851"/>
      </w:pPr>
      <w:rPr>
        <w:rFonts w:hint="default"/>
      </w:rPr>
    </w:lvl>
    <w:lvl w:ilvl="3">
      <w:start w:val="1"/>
      <w:numFmt w:val="decimal"/>
      <w:lvlText w:val="%1.%2.%3.%4."/>
      <w:lvlJc w:val="left"/>
      <w:pPr>
        <w:ind w:left="624" w:hanging="624"/>
      </w:pPr>
      <w:rPr>
        <w:rFonts w:hint="default"/>
      </w:rPr>
    </w:lvl>
    <w:lvl w:ilvl="4">
      <w:start w:val="1"/>
      <w:numFmt w:val="decimal"/>
      <w:lvlText w:val="%1.%2.%3.%4.%5."/>
      <w:lvlJc w:val="left"/>
      <w:pPr>
        <w:ind w:left="624" w:hanging="624"/>
      </w:pPr>
      <w:rPr>
        <w:rFonts w:hint="default"/>
      </w:rPr>
    </w:lvl>
    <w:lvl w:ilvl="5">
      <w:start w:val="1"/>
      <w:numFmt w:val="decimal"/>
      <w:lvlText w:val="%1.%2.%3.%4.%5.%6."/>
      <w:lvlJc w:val="left"/>
      <w:pPr>
        <w:ind w:left="624" w:hanging="624"/>
      </w:pPr>
      <w:rPr>
        <w:rFonts w:hint="default"/>
      </w:rPr>
    </w:lvl>
    <w:lvl w:ilvl="6">
      <w:start w:val="1"/>
      <w:numFmt w:val="decimal"/>
      <w:lvlText w:val="%1.%2.%3.%4.%5.%6.%7."/>
      <w:lvlJc w:val="left"/>
      <w:pPr>
        <w:ind w:left="624" w:hanging="624"/>
      </w:pPr>
      <w:rPr>
        <w:rFonts w:hint="default"/>
      </w:rPr>
    </w:lvl>
    <w:lvl w:ilvl="7">
      <w:start w:val="1"/>
      <w:numFmt w:val="decimal"/>
      <w:lvlText w:val="%1.%2.%3.%4.%5.%6.%7.%8."/>
      <w:lvlJc w:val="left"/>
      <w:pPr>
        <w:ind w:left="624" w:hanging="624"/>
      </w:pPr>
      <w:rPr>
        <w:rFonts w:hint="default"/>
      </w:rPr>
    </w:lvl>
    <w:lvl w:ilvl="8">
      <w:start w:val="1"/>
      <w:numFmt w:val="decimal"/>
      <w:lvlText w:val="%1.%2.%3.%4.%5.%6.%7.%8.%9."/>
      <w:lvlJc w:val="left"/>
      <w:pPr>
        <w:ind w:left="624" w:hanging="624"/>
      </w:pPr>
      <w:rPr>
        <w:rFonts w:hint="default"/>
      </w:rPr>
    </w:lvl>
  </w:abstractNum>
  <w:abstractNum w:abstractNumId="13">
    <w:nsid w:val="2AEE3642"/>
    <w:multiLevelType w:val="hybridMultilevel"/>
    <w:tmpl w:val="7854A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B6E5426"/>
    <w:multiLevelType w:val="hybridMultilevel"/>
    <w:tmpl w:val="0290B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461722"/>
    <w:multiLevelType w:val="hybridMultilevel"/>
    <w:tmpl w:val="15AEF6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341429E0"/>
    <w:multiLevelType w:val="hybridMultilevel"/>
    <w:tmpl w:val="8262917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7">
    <w:nsid w:val="361341F2"/>
    <w:multiLevelType w:val="multilevel"/>
    <w:tmpl w:val="4F5857D2"/>
    <w:styleLink w:val="WW8Num5"/>
    <w:lvl w:ilvl="0">
      <w:numFmt w:val="bullet"/>
      <w:pStyle w:val="opsomming"/>
      <w:lvlText w:val=""/>
      <w:lvlJc w:val="left"/>
      <w:pPr>
        <w:ind w:left="567" w:hanging="454"/>
      </w:pPr>
      <w:rPr>
        <w:rFonts w:ascii="Wingdings" w:hAnsi="Wingdings"/>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8">
    <w:nsid w:val="3DCFA4AF"/>
    <w:multiLevelType w:val="multilevel"/>
    <w:tmpl w:val="00000016"/>
    <w:name w:val="List3355125_1"/>
    <w:lvl w:ilvl="0">
      <w:start w:val="1"/>
      <w:numFmt w:val="decimal"/>
      <w:lvlText w:val="%1."/>
      <w:lvlJc w:val="left"/>
      <w:rPr>
        <w:b/>
        <w:bCs/>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9">
    <w:nsid w:val="3DCFA4B0"/>
    <w:multiLevelType w:val="multilevel"/>
    <w:tmpl w:val="00000017"/>
    <w:name w:val="List3385953_1"/>
    <w:lvl w:ilvl="0">
      <w:start w:val="1"/>
      <w:numFmt w:val="decimal"/>
      <w:lvlText w:val="%1."/>
      <w:lvlJc w:val="left"/>
      <w:pPr>
        <w:ind w:left="0" w:firstLine="0"/>
      </w:pPr>
      <w:rPr>
        <w:b/>
        <w:bCs/>
      </w:r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20">
    <w:nsid w:val="3DCFA4B1"/>
    <w:multiLevelType w:val="multilevel"/>
    <w:tmpl w:val="00000018"/>
    <w:name w:val="List5524734_1"/>
    <w:lvl w:ilvl="0">
      <w:start w:val="1"/>
      <w:numFmt w:val="decimal"/>
      <w:lvlText w:val="%1."/>
      <w:lvlJc w:val="left"/>
      <w:rPr>
        <w:b/>
        <w:bCs/>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
    <w:nsid w:val="3F654683"/>
    <w:multiLevelType w:val="multilevel"/>
    <w:tmpl w:val="ED30F692"/>
    <w:name w:val="K-hoofdstuknummer"/>
    <w:lvl w:ilvl="0">
      <w:start w:val="1"/>
      <w:numFmt w:val="decimal"/>
      <w:lvlText w:val="%1."/>
      <w:lvlJc w:val="left"/>
      <w:pPr>
        <w:ind w:left="567" w:hanging="567"/>
      </w:pPr>
      <w:rPr>
        <w:rFonts w:hint="default"/>
        <w:b/>
        <w:i w:val="0"/>
        <w:color w:val="000000" w:themeColor="text1"/>
        <w:sz w:val="40"/>
      </w:rPr>
    </w:lvl>
    <w:lvl w:ilvl="1">
      <w:start w:val="1"/>
      <w:numFmt w:val="decimal"/>
      <w:lvlRestart w:val="0"/>
      <w:lvlText w:val="%1.%2."/>
      <w:lvlJc w:val="left"/>
      <w:pPr>
        <w:ind w:left="567" w:hanging="567"/>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43C05460"/>
    <w:multiLevelType w:val="hybridMultilevel"/>
    <w:tmpl w:val="5FB88A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441F1DF3"/>
    <w:multiLevelType w:val="hybridMultilevel"/>
    <w:tmpl w:val="5D841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5E522BD"/>
    <w:multiLevelType w:val="multilevel"/>
    <w:tmpl w:val="A0A66EE4"/>
    <w:styleLink w:val="OpmaakprofielMetopsommingstekensSymbolsymboolLinks063cmVerk"/>
    <w:lvl w:ilvl="0">
      <w:start w:val="160"/>
      <w:numFmt w:val="bullet"/>
      <w:lvlText w:val=""/>
      <w:lvlJc w:val="left"/>
      <w:pPr>
        <w:ind w:left="360" w:hanging="360"/>
      </w:pPr>
      <w:rPr>
        <w:rFonts w:ascii="Symbol" w:hAnsi="Symbol"/>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66D74F9"/>
    <w:multiLevelType w:val="hybridMultilevel"/>
    <w:tmpl w:val="7D2A2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8401431"/>
    <w:multiLevelType w:val="hybridMultilevel"/>
    <w:tmpl w:val="8A849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1637ADF"/>
    <w:multiLevelType w:val="multilevel"/>
    <w:tmpl w:val="19C4F710"/>
    <w:name w:val="K-nummering2"/>
    <w:lvl w:ilvl="0">
      <w:start w:val="10"/>
      <w:numFmt w:val="decimal"/>
      <w:lvlText w:val="%1."/>
      <w:lvlJc w:val="left"/>
      <w:pPr>
        <w:ind w:left="397" w:hanging="397"/>
      </w:pPr>
      <w:rPr>
        <w:rFonts w:hint="default"/>
      </w:rPr>
    </w:lvl>
    <w:lvl w:ilvl="1">
      <w:start w:val="1"/>
      <w:numFmt w:val="decimal"/>
      <w:lvlText w:val="%1.%2."/>
      <w:lvlJc w:val="left"/>
      <w:pPr>
        <w:tabs>
          <w:tab w:val="num" w:pos="7371"/>
        </w:tabs>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2608" w:hanging="794"/>
      </w:pPr>
      <w:rPr>
        <w:rFonts w:hint="default"/>
      </w:rPr>
    </w:lvl>
    <w:lvl w:ilvl="4">
      <w:start w:val="1"/>
      <w:numFmt w:val="decimal"/>
      <w:lvlText w:val="%1.%2.%3.%4.%5."/>
      <w:lvlJc w:val="left"/>
      <w:pPr>
        <w:tabs>
          <w:tab w:val="num" w:pos="2608"/>
        </w:tabs>
        <w:ind w:left="3402" w:hanging="79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57383ADA"/>
    <w:multiLevelType w:val="hybridMultilevel"/>
    <w:tmpl w:val="23B64876"/>
    <w:lvl w:ilvl="0" w:tplc="AB046A44">
      <w:start w:val="1"/>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5D9E4EDB"/>
    <w:multiLevelType w:val="multilevel"/>
    <w:tmpl w:val="1ABAA200"/>
    <w:name w:val="K-nummering"/>
    <w:lvl w:ilvl="0">
      <w:start w:val="10"/>
      <w:numFmt w:val="decimal"/>
      <w:lvlText w:val="%1."/>
      <w:lvlJc w:val="left"/>
      <w:pPr>
        <w:ind w:left="397" w:hanging="397"/>
      </w:pPr>
      <w:rPr>
        <w:rFonts w:hint="default"/>
      </w:rPr>
    </w:lvl>
    <w:lvl w:ilvl="1">
      <w:start w:val="1"/>
      <w:numFmt w:val="decimal"/>
      <w:lvlText w:val="%1.%2."/>
      <w:lvlJc w:val="left"/>
      <w:pPr>
        <w:tabs>
          <w:tab w:val="num" w:pos="7371"/>
        </w:tabs>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2608" w:hanging="794"/>
      </w:pPr>
      <w:rPr>
        <w:rFonts w:hint="default"/>
      </w:rPr>
    </w:lvl>
    <w:lvl w:ilvl="4">
      <w:start w:val="1"/>
      <w:numFmt w:val="decimal"/>
      <w:lvlText w:val="%1.%2.%3.%4.%5."/>
      <w:lvlJc w:val="left"/>
      <w:pPr>
        <w:tabs>
          <w:tab w:val="num" w:pos="2608"/>
        </w:tabs>
        <w:ind w:left="3402" w:hanging="79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5EDC61C1"/>
    <w:multiLevelType w:val="multilevel"/>
    <w:tmpl w:val="A2D8AE94"/>
    <w:lvl w:ilvl="0">
      <w:start w:val="1"/>
      <w:numFmt w:val="bullet"/>
      <w:pStyle w:val="6opsomming"/>
      <w:lvlText w:val=""/>
      <w:lvlJc w:val="left"/>
      <w:pPr>
        <w:ind w:left="340" w:hanging="340"/>
      </w:pPr>
      <w:rPr>
        <w:rFonts w:ascii="Symbol" w:hAnsi="Symbol" w:hint="default"/>
      </w:rPr>
    </w:lvl>
    <w:lvl w:ilvl="1">
      <w:start w:val="1"/>
      <w:numFmt w:val="bullet"/>
      <w:lvlText w:val="o"/>
      <w:lvlJc w:val="left"/>
      <w:pPr>
        <w:tabs>
          <w:tab w:val="num" w:pos="10433"/>
        </w:tabs>
        <w:ind w:left="681" w:hanging="341"/>
      </w:pPr>
      <w:rPr>
        <w:rFonts w:ascii="Courier New" w:hAnsi="Courier New" w:hint="default"/>
      </w:rPr>
    </w:lvl>
    <w:lvl w:ilvl="2">
      <w:start w:val="1"/>
      <w:numFmt w:val="bullet"/>
      <w:lvlText w:val=""/>
      <w:lvlJc w:val="left"/>
      <w:pPr>
        <w:tabs>
          <w:tab w:val="num" w:pos="681"/>
        </w:tabs>
        <w:ind w:left="1021" w:hanging="340"/>
      </w:pPr>
      <w:rPr>
        <w:rFonts w:ascii="Wingdings" w:hAnsi="Wingdings" w:hint="default"/>
      </w:rPr>
    </w:lvl>
    <w:lvl w:ilvl="3">
      <w:start w:val="1"/>
      <w:numFmt w:val="bullet"/>
      <w:lvlText w:val=""/>
      <w:lvlJc w:val="left"/>
      <w:pPr>
        <w:tabs>
          <w:tab w:val="num" w:pos="1021"/>
        </w:tabs>
        <w:ind w:left="1361" w:hanging="340"/>
      </w:pPr>
      <w:rPr>
        <w:rFonts w:ascii="Symbol" w:hAnsi="Symbol" w:hint="default"/>
      </w:rPr>
    </w:lvl>
    <w:lvl w:ilvl="4">
      <w:start w:val="1"/>
      <w:numFmt w:val="bullet"/>
      <w:lvlText w:val="o"/>
      <w:lvlJc w:val="left"/>
      <w:pPr>
        <w:tabs>
          <w:tab w:val="num" w:pos="1361"/>
        </w:tabs>
        <w:ind w:left="1701" w:hanging="340"/>
      </w:pPr>
      <w:rPr>
        <w:rFonts w:ascii="Courier New" w:hAnsi="Courier New" w:hint="default"/>
      </w:rPr>
    </w:lvl>
    <w:lvl w:ilvl="5">
      <w:start w:val="1"/>
      <w:numFmt w:val="bullet"/>
      <w:lvlText w:val=""/>
      <w:lvlJc w:val="left"/>
      <w:pPr>
        <w:tabs>
          <w:tab w:val="num" w:pos="1701"/>
        </w:tabs>
        <w:ind w:left="2041" w:hanging="340"/>
      </w:pPr>
      <w:rPr>
        <w:rFonts w:ascii="Wingdings" w:hAnsi="Wingdings" w:hint="default"/>
      </w:rPr>
    </w:lvl>
    <w:lvl w:ilvl="6">
      <w:start w:val="1"/>
      <w:numFmt w:val="bullet"/>
      <w:lvlText w:val=""/>
      <w:lvlJc w:val="left"/>
      <w:pPr>
        <w:tabs>
          <w:tab w:val="num" w:pos="2041"/>
        </w:tabs>
        <w:ind w:left="2382" w:hanging="341"/>
      </w:pPr>
      <w:rPr>
        <w:rFonts w:ascii="Symbol" w:hAnsi="Symbol" w:hint="default"/>
      </w:rPr>
    </w:lvl>
    <w:lvl w:ilvl="7">
      <w:start w:val="1"/>
      <w:numFmt w:val="bullet"/>
      <w:lvlText w:val="o"/>
      <w:lvlJc w:val="left"/>
      <w:pPr>
        <w:tabs>
          <w:tab w:val="num" w:pos="2382"/>
        </w:tabs>
        <w:ind w:left="2722" w:hanging="340"/>
      </w:pPr>
      <w:rPr>
        <w:rFonts w:ascii="Courier New" w:hAnsi="Courier New" w:hint="default"/>
      </w:rPr>
    </w:lvl>
    <w:lvl w:ilvl="8">
      <w:start w:val="1"/>
      <w:numFmt w:val="bullet"/>
      <w:lvlText w:val=""/>
      <w:lvlJc w:val="left"/>
      <w:pPr>
        <w:ind w:left="3062" w:hanging="340"/>
      </w:pPr>
      <w:rPr>
        <w:rFonts w:ascii="Wingdings" w:hAnsi="Wingdings" w:hint="default"/>
      </w:rPr>
    </w:lvl>
  </w:abstractNum>
  <w:abstractNum w:abstractNumId="31">
    <w:nsid w:val="6B9E6D22"/>
    <w:multiLevelType w:val="multilevel"/>
    <w:tmpl w:val="9F3C41EE"/>
    <w:name w:val="K-nummering222"/>
    <w:lvl w:ilvl="0">
      <w:start w:val="1"/>
      <w:numFmt w:val="decimal"/>
      <w:pStyle w:val="nropsomming"/>
      <w:lvlText w:val="%1."/>
      <w:lvlJc w:val="left"/>
      <w:pPr>
        <w:ind w:left="397" w:hanging="397"/>
      </w:pPr>
      <w:rPr>
        <w:rFonts w:ascii="Verdana" w:hAnsi="Verdana" w:hint="default"/>
        <w:sz w:val="18"/>
      </w:rPr>
    </w:lvl>
    <w:lvl w:ilvl="1">
      <w:start w:val="1"/>
      <w:numFmt w:val="decimal"/>
      <w:lvlText w:val="%1.%2."/>
      <w:lvlJc w:val="left"/>
      <w:pPr>
        <w:tabs>
          <w:tab w:val="num" w:pos="7371"/>
        </w:tabs>
        <w:ind w:left="1021" w:hanging="624"/>
      </w:pPr>
      <w:rPr>
        <w:rFonts w:hint="default"/>
      </w:rPr>
    </w:lvl>
    <w:lvl w:ilvl="2">
      <w:start w:val="1"/>
      <w:numFmt w:val="decimal"/>
      <w:lvlText w:val="%1.%2.%3."/>
      <w:lvlJc w:val="left"/>
      <w:pPr>
        <w:ind w:left="1814" w:hanging="793"/>
      </w:pPr>
      <w:rPr>
        <w:rFonts w:hint="default"/>
      </w:rPr>
    </w:lvl>
    <w:lvl w:ilvl="3">
      <w:start w:val="1"/>
      <w:numFmt w:val="decimal"/>
      <w:lvlText w:val="%1.%2.%3.%4."/>
      <w:lvlJc w:val="left"/>
      <w:pPr>
        <w:ind w:left="2722" w:hanging="908"/>
      </w:pPr>
      <w:rPr>
        <w:rFonts w:hint="default"/>
      </w:rPr>
    </w:lvl>
    <w:lvl w:ilvl="4">
      <w:start w:val="1"/>
      <w:numFmt w:val="decimal"/>
      <w:lvlText w:val="%1.%2.%3.%4.%5."/>
      <w:lvlJc w:val="left"/>
      <w:pPr>
        <w:tabs>
          <w:tab w:val="num" w:pos="2608"/>
        </w:tabs>
        <w:ind w:left="3402" w:hanging="79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6E9D48C2"/>
    <w:multiLevelType w:val="multilevel"/>
    <w:tmpl w:val="0413001F"/>
    <w:name w:val="K-opsomming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74070547"/>
    <w:multiLevelType w:val="hybridMultilevel"/>
    <w:tmpl w:val="5254D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0B725E"/>
    <w:multiLevelType w:val="hybridMultilevel"/>
    <w:tmpl w:val="65F264F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7D464068"/>
    <w:multiLevelType w:val="hybridMultilevel"/>
    <w:tmpl w:val="532C25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
  </w:num>
  <w:num w:numId="2">
    <w:abstractNumId w:val="30"/>
  </w:num>
  <w:num w:numId="3">
    <w:abstractNumId w:val="8"/>
  </w:num>
  <w:num w:numId="4">
    <w:abstractNumId w:val="0"/>
  </w:num>
  <w:num w:numId="5">
    <w:abstractNumId w:val="31"/>
  </w:num>
  <w:num w:numId="6">
    <w:abstractNumId w:val="24"/>
  </w:num>
  <w:num w:numId="7">
    <w:abstractNumId w:val="12"/>
  </w:num>
  <w:num w:numId="8">
    <w:abstractNumId w:val="11"/>
  </w:num>
  <w:num w:numId="9">
    <w:abstractNumId w:val="4"/>
  </w:num>
  <w:num w:numId="10">
    <w:abstractNumId w:val="16"/>
  </w:num>
  <w:num w:numId="11">
    <w:abstractNumId w:val="1"/>
  </w:num>
  <w:num w:numId="12">
    <w:abstractNumId w:val="35"/>
  </w:num>
  <w:num w:numId="13">
    <w:abstractNumId w:val="28"/>
  </w:num>
  <w:num w:numId="14">
    <w:abstractNumId w:val="19"/>
    <w:lvlOverride w:ilvl="0">
      <w:startOverride w:val="1"/>
      <w:lvl w:ilvl="0">
        <w:start w:val="1"/>
        <w:numFmt w:val="bullet"/>
        <w:lvlText w:val="·"/>
        <w:lvlJc w:val="left"/>
        <w:rPr>
          <w:rFonts w:ascii="Symbol" w:hAnsi="Symbol" w:cs="Symbol"/>
        </w:rPr>
      </w:lvl>
    </w:lvlOverride>
    <w:lvlOverride w:ilvl="1">
      <w:startOverride w:val="1"/>
      <w:lvl w:ilvl="1">
        <w:start w:val="1"/>
        <w:numFmt w:val="bullet"/>
        <w:lvlText w:val="·"/>
        <w:lvlJc w:val="left"/>
        <w:rPr>
          <w:rFonts w:ascii="Symbol" w:hAnsi="Symbol" w:cs="Symbol"/>
        </w:rPr>
      </w:lvl>
    </w:lvlOverride>
    <w:lvlOverride w:ilvl="2">
      <w:startOverride w:val="1"/>
      <w:lvl w:ilvl="2">
        <w:start w:val="1"/>
        <w:numFmt w:val="bullet"/>
        <w:lvlText w:val="·"/>
        <w:lvlJc w:val="left"/>
        <w:rPr>
          <w:rFonts w:ascii="Symbol" w:hAnsi="Symbol" w:cs="Symbol"/>
        </w:rPr>
      </w:lvl>
    </w:lvlOverride>
    <w:lvlOverride w:ilvl="3">
      <w:startOverride w:val="1"/>
      <w:lvl w:ilvl="3">
        <w:start w:val="1"/>
        <w:numFmt w:val="bullet"/>
        <w:lvlText w:val="·"/>
        <w:lvlJc w:val="left"/>
        <w:rPr>
          <w:rFonts w:ascii="Symbol" w:hAnsi="Symbol" w:cs="Symbol"/>
        </w:rPr>
      </w:lvl>
    </w:lvlOverride>
    <w:lvlOverride w:ilvl="4">
      <w:startOverride w:val="1"/>
      <w:lvl w:ilvl="4">
        <w:start w:val="1"/>
        <w:numFmt w:val="bullet"/>
        <w:lvlText w:val="·"/>
        <w:lvlJc w:val="left"/>
        <w:rPr>
          <w:rFonts w:ascii="Symbol" w:hAnsi="Symbol" w:cs="Symbol"/>
        </w:rPr>
      </w:lvl>
    </w:lvlOverride>
    <w:lvlOverride w:ilvl="5">
      <w:startOverride w:val="1"/>
      <w:lvl w:ilvl="5">
        <w:start w:val="1"/>
        <w:numFmt w:val="bullet"/>
        <w:lvlText w:val="·"/>
        <w:lvlJc w:val="left"/>
        <w:rPr>
          <w:rFonts w:ascii="Symbol" w:hAnsi="Symbol" w:cs="Symbol"/>
        </w:rPr>
      </w:lvl>
    </w:lvlOverride>
    <w:lvlOverride w:ilvl="6">
      <w:startOverride w:val="1"/>
      <w:lvl w:ilvl="6">
        <w:start w:val="1"/>
        <w:numFmt w:val="bullet"/>
        <w:lvlText w:val="·"/>
        <w:lvlJc w:val="left"/>
        <w:rPr>
          <w:rFonts w:ascii="Symbol" w:hAnsi="Symbol" w:cs="Symbol"/>
        </w:rPr>
      </w:lvl>
    </w:lvlOverride>
    <w:lvlOverride w:ilvl="7">
      <w:startOverride w:val="1"/>
      <w:lvl w:ilvl="7">
        <w:start w:val="1"/>
        <w:numFmt w:val="bullet"/>
        <w:lvlText w:val="·"/>
        <w:lvlJc w:val="left"/>
        <w:rPr>
          <w:rFonts w:ascii="Symbol" w:hAnsi="Symbol" w:cs="Symbol"/>
        </w:rPr>
      </w:lvl>
    </w:lvlOverride>
    <w:lvlOverride w:ilvl="8">
      <w:startOverride w:val="1"/>
      <w:lvl w:ilvl="8">
        <w:start w:val="1"/>
        <w:numFmt w:val="bullet"/>
        <w:lvlText w:val="·"/>
        <w:lvlJc w:val="left"/>
        <w:rPr>
          <w:rFonts w:ascii="Symbol" w:hAnsi="Symbol" w:cs="Symbol"/>
        </w:rPr>
      </w:lvl>
    </w:lvlOverride>
  </w:num>
  <w:num w:numId="15">
    <w:abstractNumId w:val="15"/>
  </w:num>
  <w:num w:numId="16">
    <w:abstractNumId w:val="34"/>
  </w:num>
  <w:num w:numId="17">
    <w:abstractNumId w:val="22"/>
  </w:num>
  <w:num w:numId="18">
    <w:abstractNumId w:val="9"/>
  </w:num>
  <w:num w:numId="19">
    <w:abstractNumId w:val="10"/>
  </w:num>
  <w:num w:numId="20">
    <w:abstractNumId w:val="5"/>
  </w:num>
  <w:num w:numId="21">
    <w:abstractNumId w:val="17"/>
  </w:num>
  <w:num w:numId="22">
    <w:abstractNumId w:val="3"/>
  </w:num>
  <w:num w:numId="23">
    <w:abstractNumId w:val="14"/>
  </w:num>
  <w:num w:numId="24">
    <w:abstractNumId w:val="33"/>
  </w:num>
  <w:num w:numId="25">
    <w:abstractNumId w:val="13"/>
  </w:num>
  <w:num w:numId="26">
    <w:abstractNumId w:val="26"/>
  </w:num>
  <w:num w:numId="27">
    <w:abstractNumId w:val="23"/>
  </w:num>
  <w:num w:numId="28">
    <w:abstractNumId w:val="7"/>
  </w:num>
  <w:num w:numId="29">
    <w:abstractNumId w:val="25"/>
  </w:num>
  <w:num w:numId="30">
    <w:abstractNumId w:val="2"/>
  </w:num>
  <w:num w:numId="31">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ocumentProtection w:edit="readOnly" w:formatting="1" w:enforcement="0"/>
  <w:defaultTabStop w:val="720"/>
  <w:hyphenationZone w:val="425"/>
  <w:drawingGridHorizontalSpacing w:val="9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 w:name="PublishingViewTables" w:val="0"/>
  </w:docVars>
  <w:rsids>
    <w:rsidRoot w:val="00301B6B"/>
    <w:rsid w:val="000030E7"/>
    <w:rsid w:val="000045FA"/>
    <w:rsid w:val="00005017"/>
    <w:rsid w:val="000052E1"/>
    <w:rsid w:val="000129B2"/>
    <w:rsid w:val="00017C06"/>
    <w:rsid w:val="00020BCA"/>
    <w:rsid w:val="00024023"/>
    <w:rsid w:val="00027DD7"/>
    <w:rsid w:val="00031BB9"/>
    <w:rsid w:val="00032B7D"/>
    <w:rsid w:val="00033D61"/>
    <w:rsid w:val="00035F82"/>
    <w:rsid w:val="000376CA"/>
    <w:rsid w:val="00041FF1"/>
    <w:rsid w:val="0004204C"/>
    <w:rsid w:val="00042E35"/>
    <w:rsid w:val="00045051"/>
    <w:rsid w:val="0004609F"/>
    <w:rsid w:val="00047720"/>
    <w:rsid w:val="0005304C"/>
    <w:rsid w:val="000530BE"/>
    <w:rsid w:val="000530D5"/>
    <w:rsid w:val="0005544D"/>
    <w:rsid w:val="00057226"/>
    <w:rsid w:val="00064D4B"/>
    <w:rsid w:val="00065BB7"/>
    <w:rsid w:val="00067948"/>
    <w:rsid w:val="000704D1"/>
    <w:rsid w:val="000759C1"/>
    <w:rsid w:val="00076EE1"/>
    <w:rsid w:val="00077AB2"/>
    <w:rsid w:val="000807AD"/>
    <w:rsid w:val="00083094"/>
    <w:rsid w:val="000837B3"/>
    <w:rsid w:val="00090B4C"/>
    <w:rsid w:val="00094495"/>
    <w:rsid w:val="00094841"/>
    <w:rsid w:val="00095C62"/>
    <w:rsid w:val="0009643D"/>
    <w:rsid w:val="00097643"/>
    <w:rsid w:val="000A38A7"/>
    <w:rsid w:val="000A7CA7"/>
    <w:rsid w:val="000B2A59"/>
    <w:rsid w:val="000B32DD"/>
    <w:rsid w:val="000B3963"/>
    <w:rsid w:val="000B66CF"/>
    <w:rsid w:val="000B6D79"/>
    <w:rsid w:val="000B77D2"/>
    <w:rsid w:val="000C112F"/>
    <w:rsid w:val="000C1E75"/>
    <w:rsid w:val="000C236A"/>
    <w:rsid w:val="000C3AF3"/>
    <w:rsid w:val="000C4ACA"/>
    <w:rsid w:val="000C53C6"/>
    <w:rsid w:val="000C5E08"/>
    <w:rsid w:val="000C7FA0"/>
    <w:rsid w:val="000D1F04"/>
    <w:rsid w:val="000D5607"/>
    <w:rsid w:val="000D587F"/>
    <w:rsid w:val="000E461D"/>
    <w:rsid w:val="000E59B3"/>
    <w:rsid w:val="000E7D82"/>
    <w:rsid w:val="000F0E82"/>
    <w:rsid w:val="000F534B"/>
    <w:rsid w:val="000F76CF"/>
    <w:rsid w:val="00100E96"/>
    <w:rsid w:val="0010154B"/>
    <w:rsid w:val="001030EC"/>
    <w:rsid w:val="001045E3"/>
    <w:rsid w:val="00104B6F"/>
    <w:rsid w:val="0010656D"/>
    <w:rsid w:val="00117964"/>
    <w:rsid w:val="00123947"/>
    <w:rsid w:val="00125AF7"/>
    <w:rsid w:val="0013064D"/>
    <w:rsid w:val="00135AD1"/>
    <w:rsid w:val="00135D41"/>
    <w:rsid w:val="00141F7B"/>
    <w:rsid w:val="00145487"/>
    <w:rsid w:val="0014572A"/>
    <w:rsid w:val="0015219A"/>
    <w:rsid w:val="0015502F"/>
    <w:rsid w:val="00156F9C"/>
    <w:rsid w:val="00161067"/>
    <w:rsid w:val="00161DB5"/>
    <w:rsid w:val="00162EB0"/>
    <w:rsid w:val="00164DF5"/>
    <w:rsid w:val="001741C9"/>
    <w:rsid w:val="00176AE1"/>
    <w:rsid w:val="00181053"/>
    <w:rsid w:val="00184F77"/>
    <w:rsid w:val="00186980"/>
    <w:rsid w:val="00187F01"/>
    <w:rsid w:val="001923E2"/>
    <w:rsid w:val="00192A53"/>
    <w:rsid w:val="00194548"/>
    <w:rsid w:val="00194650"/>
    <w:rsid w:val="00194B6D"/>
    <w:rsid w:val="00196599"/>
    <w:rsid w:val="001A012C"/>
    <w:rsid w:val="001A22D1"/>
    <w:rsid w:val="001A74E5"/>
    <w:rsid w:val="001A794D"/>
    <w:rsid w:val="001C1C41"/>
    <w:rsid w:val="001C27D0"/>
    <w:rsid w:val="001C2AD6"/>
    <w:rsid w:val="001C36FF"/>
    <w:rsid w:val="001C7695"/>
    <w:rsid w:val="001D0570"/>
    <w:rsid w:val="001D1634"/>
    <w:rsid w:val="001D5F15"/>
    <w:rsid w:val="001D6E85"/>
    <w:rsid w:val="001E08B2"/>
    <w:rsid w:val="001E0AF0"/>
    <w:rsid w:val="001E2050"/>
    <w:rsid w:val="001E5C06"/>
    <w:rsid w:val="001E75C3"/>
    <w:rsid w:val="001E75E2"/>
    <w:rsid w:val="001F594C"/>
    <w:rsid w:val="001F6371"/>
    <w:rsid w:val="00200C5D"/>
    <w:rsid w:val="00202261"/>
    <w:rsid w:val="002037AD"/>
    <w:rsid w:val="0020774D"/>
    <w:rsid w:val="00210232"/>
    <w:rsid w:val="00215BA8"/>
    <w:rsid w:val="00215C38"/>
    <w:rsid w:val="002167D9"/>
    <w:rsid w:val="00220F5A"/>
    <w:rsid w:val="0022138B"/>
    <w:rsid w:val="00223652"/>
    <w:rsid w:val="00230D15"/>
    <w:rsid w:val="002316EA"/>
    <w:rsid w:val="00233761"/>
    <w:rsid w:val="00234398"/>
    <w:rsid w:val="00234902"/>
    <w:rsid w:val="00236A46"/>
    <w:rsid w:val="002379FD"/>
    <w:rsid w:val="0024241F"/>
    <w:rsid w:val="00244044"/>
    <w:rsid w:val="002468BC"/>
    <w:rsid w:val="0025113D"/>
    <w:rsid w:val="00252921"/>
    <w:rsid w:val="00253686"/>
    <w:rsid w:val="0025466D"/>
    <w:rsid w:val="002557A5"/>
    <w:rsid w:val="0025661F"/>
    <w:rsid w:val="00256660"/>
    <w:rsid w:val="0025692B"/>
    <w:rsid w:val="00256ECC"/>
    <w:rsid w:val="0026406B"/>
    <w:rsid w:val="00270843"/>
    <w:rsid w:val="0027240A"/>
    <w:rsid w:val="00275AC8"/>
    <w:rsid w:val="00275F13"/>
    <w:rsid w:val="002800A1"/>
    <w:rsid w:val="002844D1"/>
    <w:rsid w:val="002854FA"/>
    <w:rsid w:val="00287AA9"/>
    <w:rsid w:val="00287F3C"/>
    <w:rsid w:val="002921A9"/>
    <w:rsid w:val="002958FF"/>
    <w:rsid w:val="002A61A6"/>
    <w:rsid w:val="002B238E"/>
    <w:rsid w:val="002B3257"/>
    <w:rsid w:val="002B58C3"/>
    <w:rsid w:val="002B5A57"/>
    <w:rsid w:val="002B74F1"/>
    <w:rsid w:val="002C0FDE"/>
    <w:rsid w:val="002C2772"/>
    <w:rsid w:val="002C4438"/>
    <w:rsid w:val="002D3AD8"/>
    <w:rsid w:val="002D3C61"/>
    <w:rsid w:val="002E3324"/>
    <w:rsid w:val="002E480C"/>
    <w:rsid w:val="002E4B32"/>
    <w:rsid w:val="002F08A4"/>
    <w:rsid w:val="002F3B97"/>
    <w:rsid w:val="002F79D3"/>
    <w:rsid w:val="00301B6B"/>
    <w:rsid w:val="0030241D"/>
    <w:rsid w:val="003034EC"/>
    <w:rsid w:val="003040E7"/>
    <w:rsid w:val="003109CF"/>
    <w:rsid w:val="003114D8"/>
    <w:rsid w:val="00312721"/>
    <w:rsid w:val="00314570"/>
    <w:rsid w:val="00314713"/>
    <w:rsid w:val="003165AF"/>
    <w:rsid w:val="003206CB"/>
    <w:rsid w:val="00322559"/>
    <w:rsid w:val="003234F9"/>
    <w:rsid w:val="00323B30"/>
    <w:rsid w:val="003305DF"/>
    <w:rsid w:val="0033327C"/>
    <w:rsid w:val="0033584E"/>
    <w:rsid w:val="003364F5"/>
    <w:rsid w:val="00336D7F"/>
    <w:rsid w:val="00340372"/>
    <w:rsid w:val="003429E1"/>
    <w:rsid w:val="00350FF7"/>
    <w:rsid w:val="00351065"/>
    <w:rsid w:val="00356B7E"/>
    <w:rsid w:val="003628FE"/>
    <w:rsid w:val="00364256"/>
    <w:rsid w:val="003676E7"/>
    <w:rsid w:val="00370EC3"/>
    <w:rsid w:val="00374209"/>
    <w:rsid w:val="00381945"/>
    <w:rsid w:val="00383FC5"/>
    <w:rsid w:val="0038618A"/>
    <w:rsid w:val="003872BF"/>
    <w:rsid w:val="00390415"/>
    <w:rsid w:val="00392201"/>
    <w:rsid w:val="003A1077"/>
    <w:rsid w:val="003A21A3"/>
    <w:rsid w:val="003A2399"/>
    <w:rsid w:val="003A4A2B"/>
    <w:rsid w:val="003A68EE"/>
    <w:rsid w:val="003A6AE6"/>
    <w:rsid w:val="003B126B"/>
    <w:rsid w:val="003B35A8"/>
    <w:rsid w:val="003B55B1"/>
    <w:rsid w:val="003B6942"/>
    <w:rsid w:val="003B717C"/>
    <w:rsid w:val="003C02AC"/>
    <w:rsid w:val="003C5C01"/>
    <w:rsid w:val="003D02E2"/>
    <w:rsid w:val="003D1648"/>
    <w:rsid w:val="003D5091"/>
    <w:rsid w:val="003D6CFA"/>
    <w:rsid w:val="003D7FE7"/>
    <w:rsid w:val="003E0323"/>
    <w:rsid w:val="003E076D"/>
    <w:rsid w:val="003E0F6D"/>
    <w:rsid w:val="003E254E"/>
    <w:rsid w:val="003E50B6"/>
    <w:rsid w:val="003E7AA9"/>
    <w:rsid w:val="003F2C1C"/>
    <w:rsid w:val="003F7D32"/>
    <w:rsid w:val="00400B9E"/>
    <w:rsid w:val="00406F72"/>
    <w:rsid w:val="00410F45"/>
    <w:rsid w:val="00412B86"/>
    <w:rsid w:val="00412FB6"/>
    <w:rsid w:val="0041498F"/>
    <w:rsid w:val="0042007D"/>
    <w:rsid w:val="00422833"/>
    <w:rsid w:val="00424B9C"/>
    <w:rsid w:val="00424E15"/>
    <w:rsid w:val="00425B15"/>
    <w:rsid w:val="0042785E"/>
    <w:rsid w:val="004311D6"/>
    <w:rsid w:val="00433E5F"/>
    <w:rsid w:val="0044452F"/>
    <w:rsid w:val="00447F21"/>
    <w:rsid w:val="00450426"/>
    <w:rsid w:val="00450E3F"/>
    <w:rsid w:val="00460FB8"/>
    <w:rsid w:val="0046241E"/>
    <w:rsid w:val="00473CD2"/>
    <w:rsid w:val="00473E70"/>
    <w:rsid w:val="00473FBC"/>
    <w:rsid w:val="00487787"/>
    <w:rsid w:val="00487CC8"/>
    <w:rsid w:val="00490A05"/>
    <w:rsid w:val="00491651"/>
    <w:rsid w:val="00495170"/>
    <w:rsid w:val="0049593E"/>
    <w:rsid w:val="004A0171"/>
    <w:rsid w:val="004A04ED"/>
    <w:rsid w:val="004A361C"/>
    <w:rsid w:val="004A4A15"/>
    <w:rsid w:val="004A70A0"/>
    <w:rsid w:val="004A7E3C"/>
    <w:rsid w:val="004C004F"/>
    <w:rsid w:val="004C047F"/>
    <w:rsid w:val="004C15D9"/>
    <w:rsid w:val="004C2111"/>
    <w:rsid w:val="004C69C4"/>
    <w:rsid w:val="004C7146"/>
    <w:rsid w:val="004D2E51"/>
    <w:rsid w:val="004D3758"/>
    <w:rsid w:val="004D789D"/>
    <w:rsid w:val="004E122E"/>
    <w:rsid w:val="004E1D5D"/>
    <w:rsid w:val="004E468C"/>
    <w:rsid w:val="004E4BD1"/>
    <w:rsid w:val="004E7899"/>
    <w:rsid w:val="004F22E5"/>
    <w:rsid w:val="004F3A45"/>
    <w:rsid w:val="004F6633"/>
    <w:rsid w:val="004F6D38"/>
    <w:rsid w:val="004F75A6"/>
    <w:rsid w:val="0050296D"/>
    <w:rsid w:val="0050300F"/>
    <w:rsid w:val="00503466"/>
    <w:rsid w:val="005070DB"/>
    <w:rsid w:val="00512658"/>
    <w:rsid w:val="00520125"/>
    <w:rsid w:val="00524BD4"/>
    <w:rsid w:val="005259EC"/>
    <w:rsid w:val="00527614"/>
    <w:rsid w:val="00527BA9"/>
    <w:rsid w:val="00533FA6"/>
    <w:rsid w:val="00542956"/>
    <w:rsid w:val="00547324"/>
    <w:rsid w:val="005521DB"/>
    <w:rsid w:val="005530C3"/>
    <w:rsid w:val="00556E47"/>
    <w:rsid w:val="00561CBE"/>
    <w:rsid w:val="00566C52"/>
    <w:rsid w:val="00571408"/>
    <w:rsid w:val="005737A5"/>
    <w:rsid w:val="00573BCD"/>
    <w:rsid w:val="005762D9"/>
    <w:rsid w:val="005809F4"/>
    <w:rsid w:val="005832C0"/>
    <w:rsid w:val="00585FAF"/>
    <w:rsid w:val="00587431"/>
    <w:rsid w:val="00587ECD"/>
    <w:rsid w:val="00590B41"/>
    <w:rsid w:val="0059146E"/>
    <w:rsid w:val="00595DDE"/>
    <w:rsid w:val="0059716A"/>
    <w:rsid w:val="005A029D"/>
    <w:rsid w:val="005A1E59"/>
    <w:rsid w:val="005A3F97"/>
    <w:rsid w:val="005A40FE"/>
    <w:rsid w:val="005B07DD"/>
    <w:rsid w:val="005B2A32"/>
    <w:rsid w:val="005B4769"/>
    <w:rsid w:val="005B4DBC"/>
    <w:rsid w:val="005C01F8"/>
    <w:rsid w:val="005C40DE"/>
    <w:rsid w:val="005C6D88"/>
    <w:rsid w:val="005C70B9"/>
    <w:rsid w:val="005D015D"/>
    <w:rsid w:val="005E1E89"/>
    <w:rsid w:val="005F2AFF"/>
    <w:rsid w:val="005F3405"/>
    <w:rsid w:val="005F3EDF"/>
    <w:rsid w:val="00605B57"/>
    <w:rsid w:val="006061D4"/>
    <w:rsid w:val="00607CC4"/>
    <w:rsid w:val="00610F5F"/>
    <w:rsid w:val="00610FF2"/>
    <w:rsid w:val="006144C4"/>
    <w:rsid w:val="00614647"/>
    <w:rsid w:val="00614C32"/>
    <w:rsid w:val="00622515"/>
    <w:rsid w:val="00622F48"/>
    <w:rsid w:val="00623C8B"/>
    <w:rsid w:val="00624E97"/>
    <w:rsid w:val="00627A99"/>
    <w:rsid w:val="006310B5"/>
    <w:rsid w:val="00633ED3"/>
    <w:rsid w:val="00634BB6"/>
    <w:rsid w:val="006360F3"/>
    <w:rsid w:val="006376F5"/>
    <w:rsid w:val="00641C77"/>
    <w:rsid w:val="00642651"/>
    <w:rsid w:val="00642CF0"/>
    <w:rsid w:val="0064719D"/>
    <w:rsid w:val="00650458"/>
    <w:rsid w:val="00650B92"/>
    <w:rsid w:val="006525AC"/>
    <w:rsid w:val="00653D83"/>
    <w:rsid w:val="00656EE8"/>
    <w:rsid w:val="00660A1C"/>
    <w:rsid w:val="006615BA"/>
    <w:rsid w:val="00665C9D"/>
    <w:rsid w:val="00666CAE"/>
    <w:rsid w:val="00672051"/>
    <w:rsid w:val="00672D5E"/>
    <w:rsid w:val="00681B75"/>
    <w:rsid w:val="00681FFE"/>
    <w:rsid w:val="00682B20"/>
    <w:rsid w:val="006876AE"/>
    <w:rsid w:val="0069032B"/>
    <w:rsid w:val="0069283D"/>
    <w:rsid w:val="00692C60"/>
    <w:rsid w:val="00694708"/>
    <w:rsid w:val="0069546E"/>
    <w:rsid w:val="006A0B96"/>
    <w:rsid w:val="006A57FF"/>
    <w:rsid w:val="006B232B"/>
    <w:rsid w:val="006B7C56"/>
    <w:rsid w:val="006C0403"/>
    <w:rsid w:val="006C30D3"/>
    <w:rsid w:val="006C40C5"/>
    <w:rsid w:val="006C46C4"/>
    <w:rsid w:val="006C6989"/>
    <w:rsid w:val="006D16DA"/>
    <w:rsid w:val="006D1E68"/>
    <w:rsid w:val="006D24F0"/>
    <w:rsid w:val="006D264C"/>
    <w:rsid w:val="006D2885"/>
    <w:rsid w:val="006D4421"/>
    <w:rsid w:val="006E0123"/>
    <w:rsid w:val="006E17A6"/>
    <w:rsid w:val="006E7951"/>
    <w:rsid w:val="006F0DF3"/>
    <w:rsid w:val="006F3C7F"/>
    <w:rsid w:val="006F633D"/>
    <w:rsid w:val="006F7845"/>
    <w:rsid w:val="007025A0"/>
    <w:rsid w:val="00704498"/>
    <w:rsid w:val="00705A2B"/>
    <w:rsid w:val="00705A46"/>
    <w:rsid w:val="00711DB4"/>
    <w:rsid w:val="00712DEC"/>
    <w:rsid w:val="0071679E"/>
    <w:rsid w:val="00725568"/>
    <w:rsid w:val="00733BF1"/>
    <w:rsid w:val="00734DE2"/>
    <w:rsid w:val="0074166C"/>
    <w:rsid w:val="00744DE1"/>
    <w:rsid w:val="007530AE"/>
    <w:rsid w:val="00761090"/>
    <w:rsid w:val="00761BFC"/>
    <w:rsid w:val="00762976"/>
    <w:rsid w:val="007648F7"/>
    <w:rsid w:val="00764DA4"/>
    <w:rsid w:val="0076580F"/>
    <w:rsid w:val="00765895"/>
    <w:rsid w:val="00765FFA"/>
    <w:rsid w:val="0076699A"/>
    <w:rsid w:val="007679C2"/>
    <w:rsid w:val="0077339C"/>
    <w:rsid w:val="00776647"/>
    <w:rsid w:val="00784EF5"/>
    <w:rsid w:val="00787821"/>
    <w:rsid w:val="00790B24"/>
    <w:rsid w:val="00790E21"/>
    <w:rsid w:val="00792524"/>
    <w:rsid w:val="00793C0A"/>
    <w:rsid w:val="007944FC"/>
    <w:rsid w:val="007A065B"/>
    <w:rsid w:val="007A08BF"/>
    <w:rsid w:val="007A2785"/>
    <w:rsid w:val="007A4416"/>
    <w:rsid w:val="007A6E03"/>
    <w:rsid w:val="007B3D37"/>
    <w:rsid w:val="007C10D5"/>
    <w:rsid w:val="007C326C"/>
    <w:rsid w:val="007C75AF"/>
    <w:rsid w:val="007D21D5"/>
    <w:rsid w:val="007D257C"/>
    <w:rsid w:val="007D606D"/>
    <w:rsid w:val="007D6C68"/>
    <w:rsid w:val="007D7AE9"/>
    <w:rsid w:val="007E3EF0"/>
    <w:rsid w:val="007E4CFB"/>
    <w:rsid w:val="007F692B"/>
    <w:rsid w:val="00805A95"/>
    <w:rsid w:val="0081138D"/>
    <w:rsid w:val="008118F7"/>
    <w:rsid w:val="00812AC2"/>
    <w:rsid w:val="00812AE6"/>
    <w:rsid w:val="008319B8"/>
    <w:rsid w:val="00835B7F"/>
    <w:rsid w:val="00836753"/>
    <w:rsid w:val="00841D74"/>
    <w:rsid w:val="00842596"/>
    <w:rsid w:val="00845942"/>
    <w:rsid w:val="00845DE4"/>
    <w:rsid w:val="00846610"/>
    <w:rsid w:val="008474D6"/>
    <w:rsid w:val="008526D9"/>
    <w:rsid w:val="008613D2"/>
    <w:rsid w:val="008620B8"/>
    <w:rsid w:val="00862E64"/>
    <w:rsid w:val="0086463F"/>
    <w:rsid w:val="0086679E"/>
    <w:rsid w:val="00870F8E"/>
    <w:rsid w:val="00871896"/>
    <w:rsid w:val="00875688"/>
    <w:rsid w:val="00881C0F"/>
    <w:rsid w:val="00882A31"/>
    <w:rsid w:val="00882BAA"/>
    <w:rsid w:val="0088563A"/>
    <w:rsid w:val="00886332"/>
    <w:rsid w:val="00890BAC"/>
    <w:rsid w:val="0089175E"/>
    <w:rsid w:val="0089223F"/>
    <w:rsid w:val="008937AF"/>
    <w:rsid w:val="00893F64"/>
    <w:rsid w:val="00897055"/>
    <w:rsid w:val="00897271"/>
    <w:rsid w:val="008979AC"/>
    <w:rsid w:val="008A0990"/>
    <w:rsid w:val="008A393F"/>
    <w:rsid w:val="008A4C56"/>
    <w:rsid w:val="008A68BF"/>
    <w:rsid w:val="008B022B"/>
    <w:rsid w:val="008B4AB0"/>
    <w:rsid w:val="008B71A1"/>
    <w:rsid w:val="008B764A"/>
    <w:rsid w:val="008B7713"/>
    <w:rsid w:val="008C1C21"/>
    <w:rsid w:val="008C669F"/>
    <w:rsid w:val="008D2575"/>
    <w:rsid w:val="008D3A7A"/>
    <w:rsid w:val="008D4F33"/>
    <w:rsid w:val="008D5437"/>
    <w:rsid w:val="008D615D"/>
    <w:rsid w:val="008F7944"/>
    <w:rsid w:val="0090083F"/>
    <w:rsid w:val="00900AFC"/>
    <w:rsid w:val="00902068"/>
    <w:rsid w:val="00905964"/>
    <w:rsid w:val="009064D3"/>
    <w:rsid w:val="00906BF9"/>
    <w:rsid w:val="009078B1"/>
    <w:rsid w:val="00911068"/>
    <w:rsid w:val="0091256C"/>
    <w:rsid w:val="00913397"/>
    <w:rsid w:val="009157F1"/>
    <w:rsid w:val="00916472"/>
    <w:rsid w:val="0092369C"/>
    <w:rsid w:val="009256BA"/>
    <w:rsid w:val="009268CF"/>
    <w:rsid w:val="00926E27"/>
    <w:rsid w:val="00926F1C"/>
    <w:rsid w:val="0093226C"/>
    <w:rsid w:val="00950877"/>
    <w:rsid w:val="009542F8"/>
    <w:rsid w:val="0095534A"/>
    <w:rsid w:val="009655A0"/>
    <w:rsid w:val="009658A4"/>
    <w:rsid w:val="00973B30"/>
    <w:rsid w:val="00973CBC"/>
    <w:rsid w:val="009747B1"/>
    <w:rsid w:val="00975155"/>
    <w:rsid w:val="009812C1"/>
    <w:rsid w:val="00985594"/>
    <w:rsid w:val="00986EF9"/>
    <w:rsid w:val="00987CFC"/>
    <w:rsid w:val="00990223"/>
    <w:rsid w:val="009924B7"/>
    <w:rsid w:val="00994767"/>
    <w:rsid w:val="00995CDB"/>
    <w:rsid w:val="0099627C"/>
    <w:rsid w:val="009A20F8"/>
    <w:rsid w:val="009B1916"/>
    <w:rsid w:val="009B24E8"/>
    <w:rsid w:val="009B4D77"/>
    <w:rsid w:val="009B5523"/>
    <w:rsid w:val="009B659A"/>
    <w:rsid w:val="009B74BC"/>
    <w:rsid w:val="009B786A"/>
    <w:rsid w:val="009C2EE7"/>
    <w:rsid w:val="009C34C6"/>
    <w:rsid w:val="009C447C"/>
    <w:rsid w:val="009C4806"/>
    <w:rsid w:val="009D07D1"/>
    <w:rsid w:val="009D1FC0"/>
    <w:rsid w:val="009D2DEB"/>
    <w:rsid w:val="009D30E4"/>
    <w:rsid w:val="009E10E7"/>
    <w:rsid w:val="009E1F22"/>
    <w:rsid w:val="009E6C4A"/>
    <w:rsid w:val="009F028C"/>
    <w:rsid w:val="009F0349"/>
    <w:rsid w:val="009F5F78"/>
    <w:rsid w:val="009F779F"/>
    <w:rsid w:val="00A01699"/>
    <w:rsid w:val="00A0478B"/>
    <w:rsid w:val="00A079F0"/>
    <w:rsid w:val="00A07A90"/>
    <w:rsid w:val="00A1125E"/>
    <w:rsid w:val="00A11393"/>
    <w:rsid w:val="00A12404"/>
    <w:rsid w:val="00A14B69"/>
    <w:rsid w:val="00A16EF7"/>
    <w:rsid w:val="00A21177"/>
    <w:rsid w:val="00A2491B"/>
    <w:rsid w:val="00A30359"/>
    <w:rsid w:val="00A32B5A"/>
    <w:rsid w:val="00A3473D"/>
    <w:rsid w:val="00A3482E"/>
    <w:rsid w:val="00A35198"/>
    <w:rsid w:val="00A3702D"/>
    <w:rsid w:val="00A40BC4"/>
    <w:rsid w:val="00A44BA7"/>
    <w:rsid w:val="00A47618"/>
    <w:rsid w:val="00A50CC3"/>
    <w:rsid w:val="00A51E6C"/>
    <w:rsid w:val="00A541AD"/>
    <w:rsid w:val="00A576D8"/>
    <w:rsid w:val="00A6122F"/>
    <w:rsid w:val="00A62356"/>
    <w:rsid w:val="00A67A7B"/>
    <w:rsid w:val="00A707DC"/>
    <w:rsid w:val="00A70FD5"/>
    <w:rsid w:val="00A7669A"/>
    <w:rsid w:val="00A77928"/>
    <w:rsid w:val="00A864A4"/>
    <w:rsid w:val="00A873F7"/>
    <w:rsid w:val="00AA072A"/>
    <w:rsid w:val="00AA0C9C"/>
    <w:rsid w:val="00AA56B4"/>
    <w:rsid w:val="00AA63DB"/>
    <w:rsid w:val="00AB2C1D"/>
    <w:rsid w:val="00AB67AA"/>
    <w:rsid w:val="00AC0E14"/>
    <w:rsid w:val="00AC1209"/>
    <w:rsid w:val="00AD26F1"/>
    <w:rsid w:val="00AD3F06"/>
    <w:rsid w:val="00AD430F"/>
    <w:rsid w:val="00AD6702"/>
    <w:rsid w:val="00AD69CC"/>
    <w:rsid w:val="00AE0BE9"/>
    <w:rsid w:val="00AE2E4A"/>
    <w:rsid w:val="00AE62C3"/>
    <w:rsid w:val="00AF23A3"/>
    <w:rsid w:val="00AF7624"/>
    <w:rsid w:val="00AF7DBC"/>
    <w:rsid w:val="00AF7E7A"/>
    <w:rsid w:val="00B00966"/>
    <w:rsid w:val="00B00C32"/>
    <w:rsid w:val="00B01A1D"/>
    <w:rsid w:val="00B02F32"/>
    <w:rsid w:val="00B07821"/>
    <w:rsid w:val="00B14AD1"/>
    <w:rsid w:val="00B161F8"/>
    <w:rsid w:val="00B2562C"/>
    <w:rsid w:val="00B33C52"/>
    <w:rsid w:val="00B36E25"/>
    <w:rsid w:val="00B46008"/>
    <w:rsid w:val="00B50D8F"/>
    <w:rsid w:val="00B56347"/>
    <w:rsid w:val="00B56433"/>
    <w:rsid w:val="00B61890"/>
    <w:rsid w:val="00B64A93"/>
    <w:rsid w:val="00B67757"/>
    <w:rsid w:val="00B70975"/>
    <w:rsid w:val="00B71286"/>
    <w:rsid w:val="00B71C60"/>
    <w:rsid w:val="00B74D9A"/>
    <w:rsid w:val="00B759E5"/>
    <w:rsid w:val="00B75F3F"/>
    <w:rsid w:val="00B76319"/>
    <w:rsid w:val="00B77EE8"/>
    <w:rsid w:val="00B801E7"/>
    <w:rsid w:val="00B84F48"/>
    <w:rsid w:val="00B90B75"/>
    <w:rsid w:val="00B91CDF"/>
    <w:rsid w:val="00B921B2"/>
    <w:rsid w:val="00B9347D"/>
    <w:rsid w:val="00BA2075"/>
    <w:rsid w:val="00BA2F0F"/>
    <w:rsid w:val="00BA5074"/>
    <w:rsid w:val="00BA750E"/>
    <w:rsid w:val="00BB5293"/>
    <w:rsid w:val="00BC03AF"/>
    <w:rsid w:val="00BC1BFA"/>
    <w:rsid w:val="00BC402A"/>
    <w:rsid w:val="00BC5555"/>
    <w:rsid w:val="00BC56EE"/>
    <w:rsid w:val="00BC64D4"/>
    <w:rsid w:val="00BD036F"/>
    <w:rsid w:val="00BD1E00"/>
    <w:rsid w:val="00BD3A19"/>
    <w:rsid w:val="00BD3F09"/>
    <w:rsid w:val="00BD4527"/>
    <w:rsid w:val="00BD52C8"/>
    <w:rsid w:val="00BD74A6"/>
    <w:rsid w:val="00BE4763"/>
    <w:rsid w:val="00BF55D7"/>
    <w:rsid w:val="00BF5937"/>
    <w:rsid w:val="00BF78E4"/>
    <w:rsid w:val="00C00060"/>
    <w:rsid w:val="00C042AA"/>
    <w:rsid w:val="00C05A0A"/>
    <w:rsid w:val="00C10743"/>
    <w:rsid w:val="00C115E2"/>
    <w:rsid w:val="00C200F1"/>
    <w:rsid w:val="00C209A2"/>
    <w:rsid w:val="00C22AA6"/>
    <w:rsid w:val="00C239E9"/>
    <w:rsid w:val="00C23F11"/>
    <w:rsid w:val="00C25571"/>
    <w:rsid w:val="00C26B99"/>
    <w:rsid w:val="00C35734"/>
    <w:rsid w:val="00C36948"/>
    <w:rsid w:val="00C37A8D"/>
    <w:rsid w:val="00C404AD"/>
    <w:rsid w:val="00C43A44"/>
    <w:rsid w:val="00C448C5"/>
    <w:rsid w:val="00C45185"/>
    <w:rsid w:val="00C4594B"/>
    <w:rsid w:val="00C51AC1"/>
    <w:rsid w:val="00C55AFE"/>
    <w:rsid w:val="00C61B90"/>
    <w:rsid w:val="00C62B3E"/>
    <w:rsid w:val="00C63817"/>
    <w:rsid w:val="00C65D76"/>
    <w:rsid w:val="00C67460"/>
    <w:rsid w:val="00C6754B"/>
    <w:rsid w:val="00C67ABB"/>
    <w:rsid w:val="00C712CE"/>
    <w:rsid w:val="00C747F8"/>
    <w:rsid w:val="00C8128A"/>
    <w:rsid w:val="00C814BB"/>
    <w:rsid w:val="00C834D8"/>
    <w:rsid w:val="00C84026"/>
    <w:rsid w:val="00C870CD"/>
    <w:rsid w:val="00C91441"/>
    <w:rsid w:val="00C9388A"/>
    <w:rsid w:val="00C9404A"/>
    <w:rsid w:val="00C966A6"/>
    <w:rsid w:val="00C97DAE"/>
    <w:rsid w:val="00CA2DB2"/>
    <w:rsid w:val="00CA2DE0"/>
    <w:rsid w:val="00CB2C89"/>
    <w:rsid w:val="00CB7247"/>
    <w:rsid w:val="00CC00B8"/>
    <w:rsid w:val="00CC0C34"/>
    <w:rsid w:val="00CC45AC"/>
    <w:rsid w:val="00CC5212"/>
    <w:rsid w:val="00CC5C5D"/>
    <w:rsid w:val="00CD1BF7"/>
    <w:rsid w:val="00CD5846"/>
    <w:rsid w:val="00CD6988"/>
    <w:rsid w:val="00CE0420"/>
    <w:rsid w:val="00CE1972"/>
    <w:rsid w:val="00CE285C"/>
    <w:rsid w:val="00CE3E10"/>
    <w:rsid w:val="00CE4716"/>
    <w:rsid w:val="00CE64D7"/>
    <w:rsid w:val="00CF76EE"/>
    <w:rsid w:val="00D12EA1"/>
    <w:rsid w:val="00D14418"/>
    <w:rsid w:val="00D14A6B"/>
    <w:rsid w:val="00D157B0"/>
    <w:rsid w:val="00D15BAA"/>
    <w:rsid w:val="00D231CB"/>
    <w:rsid w:val="00D2396C"/>
    <w:rsid w:val="00D30449"/>
    <w:rsid w:val="00D34F16"/>
    <w:rsid w:val="00D40B5F"/>
    <w:rsid w:val="00D42B42"/>
    <w:rsid w:val="00D44CC3"/>
    <w:rsid w:val="00D45DA2"/>
    <w:rsid w:val="00D468F1"/>
    <w:rsid w:val="00D46BF4"/>
    <w:rsid w:val="00D479A1"/>
    <w:rsid w:val="00D5404B"/>
    <w:rsid w:val="00D54C45"/>
    <w:rsid w:val="00D557D6"/>
    <w:rsid w:val="00D646F1"/>
    <w:rsid w:val="00D64FAA"/>
    <w:rsid w:val="00D721B0"/>
    <w:rsid w:val="00D8136A"/>
    <w:rsid w:val="00D83A79"/>
    <w:rsid w:val="00D917DB"/>
    <w:rsid w:val="00D93367"/>
    <w:rsid w:val="00D9534B"/>
    <w:rsid w:val="00D9560C"/>
    <w:rsid w:val="00D9783A"/>
    <w:rsid w:val="00DB564C"/>
    <w:rsid w:val="00DC13CE"/>
    <w:rsid w:val="00DC206B"/>
    <w:rsid w:val="00DC731F"/>
    <w:rsid w:val="00DD0B75"/>
    <w:rsid w:val="00DD5432"/>
    <w:rsid w:val="00DE271E"/>
    <w:rsid w:val="00DE3896"/>
    <w:rsid w:val="00DF4442"/>
    <w:rsid w:val="00DF7EDA"/>
    <w:rsid w:val="00E00664"/>
    <w:rsid w:val="00E00A4B"/>
    <w:rsid w:val="00E02276"/>
    <w:rsid w:val="00E05D9C"/>
    <w:rsid w:val="00E075A9"/>
    <w:rsid w:val="00E1225F"/>
    <w:rsid w:val="00E1250A"/>
    <w:rsid w:val="00E12E30"/>
    <w:rsid w:val="00E13927"/>
    <w:rsid w:val="00E13D08"/>
    <w:rsid w:val="00E1448C"/>
    <w:rsid w:val="00E16348"/>
    <w:rsid w:val="00E22097"/>
    <w:rsid w:val="00E301A1"/>
    <w:rsid w:val="00E332B2"/>
    <w:rsid w:val="00E477C2"/>
    <w:rsid w:val="00E50D6A"/>
    <w:rsid w:val="00E511CC"/>
    <w:rsid w:val="00E52649"/>
    <w:rsid w:val="00E54169"/>
    <w:rsid w:val="00E57FAA"/>
    <w:rsid w:val="00E61466"/>
    <w:rsid w:val="00E61DF4"/>
    <w:rsid w:val="00E633D4"/>
    <w:rsid w:val="00E638B9"/>
    <w:rsid w:val="00E676A9"/>
    <w:rsid w:val="00E70979"/>
    <w:rsid w:val="00E71997"/>
    <w:rsid w:val="00E71B04"/>
    <w:rsid w:val="00E7210D"/>
    <w:rsid w:val="00E75450"/>
    <w:rsid w:val="00E8015F"/>
    <w:rsid w:val="00E825CC"/>
    <w:rsid w:val="00E83DB6"/>
    <w:rsid w:val="00E8547F"/>
    <w:rsid w:val="00E930A0"/>
    <w:rsid w:val="00E94507"/>
    <w:rsid w:val="00E95811"/>
    <w:rsid w:val="00EA44A2"/>
    <w:rsid w:val="00EA4F36"/>
    <w:rsid w:val="00EA6F25"/>
    <w:rsid w:val="00EB0157"/>
    <w:rsid w:val="00EB240D"/>
    <w:rsid w:val="00EB4B86"/>
    <w:rsid w:val="00EC2C37"/>
    <w:rsid w:val="00EC3351"/>
    <w:rsid w:val="00EC3D11"/>
    <w:rsid w:val="00EC3FEB"/>
    <w:rsid w:val="00EC501F"/>
    <w:rsid w:val="00ED59BA"/>
    <w:rsid w:val="00ED69A6"/>
    <w:rsid w:val="00EE2252"/>
    <w:rsid w:val="00EE6D97"/>
    <w:rsid w:val="00EE7AD3"/>
    <w:rsid w:val="00EF10C8"/>
    <w:rsid w:val="00EF2D8C"/>
    <w:rsid w:val="00EF4BD5"/>
    <w:rsid w:val="00EF4FCA"/>
    <w:rsid w:val="00EF5286"/>
    <w:rsid w:val="00EF55FC"/>
    <w:rsid w:val="00EF7739"/>
    <w:rsid w:val="00F03C31"/>
    <w:rsid w:val="00F04C3C"/>
    <w:rsid w:val="00F162DC"/>
    <w:rsid w:val="00F16835"/>
    <w:rsid w:val="00F175A3"/>
    <w:rsid w:val="00F24367"/>
    <w:rsid w:val="00F24E84"/>
    <w:rsid w:val="00F309C2"/>
    <w:rsid w:val="00F32173"/>
    <w:rsid w:val="00F3586D"/>
    <w:rsid w:val="00F3704C"/>
    <w:rsid w:val="00F437BA"/>
    <w:rsid w:val="00F56E15"/>
    <w:rsid w:val="00F57A12"/>
    <w:rsid w:val="00F60EB4"/>
    <w:rsid w:val="00F6587D"/>
    <w:rsid w:val="00F7027F"/>
    <w:rsid w:val="00F7064E"/>
    <w:rsid w:val="00F71456"/>
    <w:rsid w:val="00F71A23"/>
    <w:rsid w:val="00F73199"/>
    <w:rsid w:val="00F7645E"/>
    <w:rsid w:val="00F76A1F"/>
    <w:rsid w:val="00F858AC"/>
    <w:rsid w:val="00F92E4C"/>
    <w:rsid w:val="00F958AF"/>
    <w:rsid w:val="00FA11C0"/>
    <w:rsid w:val="00FA2527"/>
    <w:rsid w:val="00FA39BC"/>
    <w:rsid w:val="00FA5384"/>
    <w:rsid w:val="00FA7F1F"/>
    <w:rsid w:val="00FB2367"/>
    <w:rsid w:val="00FB3357"/>
    <w:rsid w:val="00FC04CE"/>
    <w:rsid w:val="00FC74A2"/>
    <w:rsid w:val="00FE59DC"/>
    <w:rsid w:val="00FE60AE"/>
    <w:rsid w:val="00FE63CC"/>
    <w:rsid w:val="00FF2287"/>
    <w:rsid w:val="00FF4B43"/>
    <w:rsid w:val="00FF54AF"/>
    <w:rsid w:val="00FF68BB"/>
  </w:rsids>
  <m:mathPr>
    <m:mathFont m:val="Cambria Math"/>
    <m:brkBin m:val="before"/>
    <m:brkBinSub m:val="--"/>
    <m:smallFrac m:val="0"/>
    <m:dispDef m:val="0"/>
    <m:lMargin m:val="0"/>
    <m:rMargin m:val="0"/>
    <m:defJc m:val="centerGroup"/>
    <m:wrapRight/>
    <m:intLim m:val="subSup"/>
    <m:naryLim m:val="subSup"/>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9144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Calibri" w:hAnsi="Verdana" w:cs="Times New Roman"/>
        <w:sz w:val="18"/>
        <w:szCs w:val="18"/>
        <w:lang w:val="nl-NL" w:eastAsia="nl-NL" w:bidi="ar-SA"/>
      </w:rPr>
    </w:rPrDefault>
    <w:pPrDefault>
      <w:pPr>
        <w:spacing w:line="280" w:lineRule="atLeast"/>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footnote reference" w:uiPriority="99"/>
    <w:lsdException w:name="annotation reference" w:uiPriority="99"/>
    <w:lsdException w:name="List Bullet"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Default Paragraph Font" w:uiPriority="1"/>
    <w:lsdException w:name="Body Text" w:uiPriority="99"/>
    <w:lsdException w:name="Subtitle" w:semiHidden="0" w:unhideWhenUsed="0"/>
    <w:lsdException w:name="Salutation" w:semiHidden="0" w:unhideWhenUsed="0"/>
    <w:lsdException w:name="Date" w:semiHidden="0" w:unhideWhenUsed="0"/>
    <w:lsdException w:name="Body Text First Indent" w:semiHidden="0" w:unhideWhenUsed="0"/>
    <w:lsdException w:name="Note Heading" w:uiPriority="99"/>
    <w:lsdException w:name="Body Text 2" w:uiPriority="99"/>
    <w:lsdException w:name="Body Text 3" w:uiPriority="99"/>
    <w:lsdException w:name="Hyperlink" w:uiPriority="99"/>
    <w:lsdException w:name="Strong" w:semiHidden="0" w:uiPriority="99" w:unhideWhenUsed="0" w:qFormat="1"/>
    <w:lsdException w:name="Emphasis" w:semiHidden="0" w:uiPriority="99" w:unhideWhenUsed="0" w:qFormat="1"/>
    <w:lsdException w:name="Plain Text" w:uiPriority="99"/>
    <w:lsdException w:name="annotation subject" w:uiPriority="99"/>
    <w:lsdException w:name="No List" w:uiPriority="99"/>
    <w:lsdException w:name="Balloon Text" w:uiPriority="99"/>
    <w:lsdException w:name="Table Grid" w:semiHidden="0" w:unhideWhenUsed="0"/>
    <w:lsdException w:name="Placeholder Text" w:semiHidden="0" w:unhideWhenUsed="0"/>
    <w:lsdException w:name="No Spacing" w:semiHidden="0" w:uiPriority="99"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TOC Heading" w:uiPriority="39" w:qFormat="1"/>
  </w:latentStyles>
  <w:style w:type="paragraph" w:default="1" w:styleId="Standaard">
    <w:name w:val="Normal"/>
    <w:aliases w:val="1 standaard"/>
    <w:qFormat/>
    <w:rsid w:val="00607CC4"/>
    <w:pPr>
      <w:contextualSpacing/>
    </w:pPr>
    <w:rPr>
      <w:rFonts w:eastAsia="Times New Roman"/>
    </w:rPr>
  </w:style>
  <w:style w:type="paragraph" w:styleId="Kop1">
    <w:name w:val="heading 1"/>
    <w:aliases w:val="3 hoofdstuk genummerd"/>
    <w:basedOn w:val="Kop2"/>
    <w:next w:val="Standaard"/>
    <w:link w:val="Kop1Char"/>
    <w:autoRedefine/>
    <w:uiPriority w:val="99"/>
    <w:qFormat/>
    <w:rsid w:val="00BC64D4"/>
    <w:pPr>
      <w:pageBreakBefore/>
      <w:numPr>
        <w:ilvl w:val="0"/>
      </w:numPr>
      <w:outlineLvl w:val="0"/>
    </w:pPr>
    <w:rPr>
      <w:rFonts w:ascii="Arial" w:hAnsi="Arial" w:cs="Arial"/>
      <w:color w:val="0000B0"/>
      <w:sz w:val="30"/>
      <w:szCs w:val="30"/>
      <w:lang w:val="en-AU"/>
    </w:rPr>
  </w:style>
  <w:style w:type="paragraph" w:styleId="Kop2">
    <w:name w:val="heading 2"/>
    <w:aliases w:val="4 paragraaf genummerd"/>
    <w:next w:val="Standaard"/>
    <w:link w:val="Kop2Char"/>
    <w:uiPriority w:val="99"/>
    <w:qFormat/>
    <w:rsid w:val="0033584E"/>
    <w:pPr>
      <w:numPr>
        <w:ilvl w:val="1"/>
        <w:numId w:val="1"/>
      </w:numPr>
      <w:spacing w:line="500" w:lineRule="exact"/>
      <w:outlineLvl w:val="1"/>
    </w:pPr>
    <w:rPr>
      <w:b/>
      <w:bCs/>
      <w:color w:val="003359"/>
      <w:sz w:val="22"/>
      <w:szCs w:val="24"/>
      <w:lang w:eastAsia="en-US"/>
    </w:rPr>
  </w:style>
  <w:style w:type="paragraph" w:styleId="Kop3">
    <w:name w:val="heading 3"/>
    <w:aliases w:val="5 subparagraaf genummerd"/>
    <w:next w:val="Standaard"/>
    <w:link w:val="Kop3Char"/>
    <w:uiPriority w:val="99"/>
    <w:qFormat/>
    <w:rsid w:val="008B7713"/>
    <w:pPr>
      <w:numPr>
        <w:ilvl w:val="2"/>
        <w:numId w:val="1"/>
      </w:numPr>
      <w:spacing w:line="500" w:lineRule="exact"/>
      <w:outlineLvl w:val="2"/>
    </w:pPr>
    <w:rPr>
      <w:b/>
      <w:bCs/>
      <w:color w:val="003359"/>
      <w:szCs w:val="24"/>
      <w:lang w:eastAsia="en-US"/>
    </w:rPr>
  </w:style>
  <w:style w:type="paragraph" w:styleId="Kop4">
    <w:name w:val="heading 4"/>
    <w:basedOn w:val="Standaard"/>
    <w:next w:val="Standaard"/>
    <w:link w:val="Kop4Char"/>
    <w:uiPriority w:val="99"/>
    <w:unhideWhenUsed/>
    <w:qFormat/>
    <w:rsid w:val="004F75A6"/>
    <w:pPr>
      <w:keepNext/>
      <w:keepLines/>
      <w:outlineLvl w:val="3"/>
    </w:pPr>
    <w:rPr>
      <w:rFonts w:eastAsiaTheme="majorEastAsia" w:cstheme="majorBidi"/>
      <w:b/>
      <w:bCs/>
      <w:i/>
      <w:iCs/>
      <w:color w:val="003359"/>
    </w:rPr>
  </w:style>
  <w:style w:type="paragraph" w:styleId="Kop5">
    <w:name w:val="heading 5"/>
    <w:basedOn w:val="Standaard"/>
    <w:next w:val="Standaard"/>
    <w:link w:val="Kop5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4"/>
    </w:pPr>
    <w:rPr>
      <w:rFonts w:ascii="Arial" w:hAnsi="Arial" w:cs="Arial"/>
      <w:b/>
      <w:bCs/>
      <w:i/>
      <w:iCs/>
      <w:color w:val="004080"/>
      <w:sz w:val="24"/>
      <w:szCs w:val="24"/>
      <w:lang w:val="en-AU"/>
    </w:rPr>
  </w:style>
  <w:style w:type="paragraph" w:styleId="Kop6">
    <w:name w:val="heading 6"/>
    <w:basedOn w:val="Standaard"/>
    <w:next w:val="Standaard"/>
    <w:link w:val="Kop6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5"/>
    </w:pPr>
    <w:rPr>
      <w:rFonts w:ascii="Arial" w:hAnsi="Arial" w:cs="Arial"/>
      <w:b/>
      <w:bCs/>
      <w:color w:val="004080"/>
      <w:sz w:val="22"/>
      <w:szCs w:val="22"/>
      <w:lang w:val="en-AU"/>
    </w:rPr>
  </w:style>
  <w:style w:type="paragraph" w:styleId="Kop7">
    <w:name w:val="heading 7"/>
    <w:basedOn w:val="Standaard"/>
    <w:next w:val="Standaard"/>
    <w:link w:val="Kop7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6"/>
    </w:pPr>
    <w:rPr>
      <w:rFonts w:ascii="Arial" w:hAnsi="Arial" w:cs="Arial"/>
      <w:color w:val="004080"/>
      <w:sz w:val="22"/>
      <w:szCs w:val="22"/>
      <w:u w:val="single"/>
      <w:lang w:val="en-AU"/>
    </w:rPr>
  </w:style>
  <w:style w:type="paragraph" w:styleId="Kop8">
    <w:name w:val="heading 8"/>
    <w:basedOn w:val="Standaard"/>
    <w:next w:val="Standaard"/>
    <w:link w:val="Kop8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7"/>
    </w:pPr>
    <w:rPr>
      <w:rFonts w:ascii="Arial" w:hAnsi="Arial" w:cs="Arial"/>
      <w:i/>
      <w:iCs/>
      <w:color w:val="000000"/>
      <w:sz w:val="20"/>
      <w:szCs w:val="20"/>
      <w:u w:val="single"/>
      <w:lang w:val="en-AU"/>
    </w:rPr>
  </w:style>
  <w:style w:type="paragraph" w:styleId="Kop9">
    <w:name w:val="heading 9"/>
    <w:basedOn w:val="Standaard"/>
    <w:next w:val="Standaard"/>
    <w:link w:val="Kop9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8"/>
    </w:pPr>
    <w:rPr>
      <w:rFonts w:ascii="Arial" w:hAnsi="Arial" w:cs="Arial"/>
      <w:color w:val="004080"/>
      <w:sz w:val="22"/>
      <w:szCs w:val="22"/>
      <w:lang w:val="en-AU"/>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3 hoofdstuk genummerd Char"/>
    <w:basedOn w:val="Standaardalinea-lettertype"/>
    <w:link w:val="Kop1"/>
    <w:uiPriority w:val="99"/>
    <w:rsid w:val="00BC64D4"/>
    <w:rPr>
      <w:rFonts w:ascii="Arial" w:hAnsi="Arial" w:cs="Arial"/>
      <w:b/>
      <w:bCs/>
      <w:color w:val="0000B0"/>
      <w:sz w:val="30"/>
      <w:szCs w:val="30"/>
      <w:lang w:val="en-AU" w:eastAsia="en-US"/>
    </w:rPr>
  </w:style>
  <w:style w:type="character" w:customStyle="1" w:styleId="Kop2Char">
    <w:name w:val="Kop 2 Char"/>
    <w:aliases w:val="4 paragraaf genummerd Char"/>
    <w:basedOn w:val="Standaardalinea-lettertype"/>
    <w:link w:val="Kop2"/>
    <w:uiPriority w:val="99"/>
    <w:rsid w:val="0033584E"/>
    <w:rPr>
      <w:b/>
      <w:bCs/>
      <w:color w:val="003359"/>
      <w:sz w:val="22"/>
      <w:szCs w:val="24"/>
      <w:lang w:eastAsia="en-US"/>
    </w:rPr>
  </w:style>
  <w:style w:type="character" w:customStyle="1" w:styleId="Kop3Char">
    <w:name w:val="Kop 3 Char"/>
    <w:aliases w:val="5 subparagraaf genummerd Char"/>
    <w:basedOn w:val="Standaardalinea-lettertype"/>
    <w:link w:val="Kop3"/>
    <w:uiPriority w:val="99"/>
    <w:rsid w:val="008B7713"/>
    <w:rPr>
      <w:b/>
      <w:bCs/>
      <w:color w:val="003359"/>
      <w:szCs w:val="24"/>
      <w:lang w:eastAsia="en-US"/>
    </w:rPr>
  </w:style>
  <w:style w:type="paragraph" w:styleId="Citaat">
    <w:name w:val="Quote"/>
    <w:aliases w:val="K10-citaat"/>
    <w:basedOn w:val="Standaard"/>
    <w:next w:val="Standaard"/>
    <w:link w:val="CitaatChar"/>
    <w:rsid w:val="00BC1BFA"/>
    <w:rPr>
      <w:i/>
      <w:iCs/>
      <w:color w:val="003359"/>
    </w:rPr>
  </w:style>
  <w:style w:type="character" w:customStyle="1" w:styleId="CitaatChar">
    <w:name w:val="Citaat Char"/>
    <w:aliases w:val="K10-citaat Char"/>
    <w:basedOn w:val="Standaardalinea-lettertype"/>
    <w:link w:val="Citaat"/>
    <w:rsid w:val="00A3482E"/>
    <w:rPr>
      <w:rFonts w:eastAsia="Times New Roman"/>
      <w:i/>
      <w:iCs/>
      <w:noProof/>
      <w:color w:val="003359"/>
    </w:rPr>
  </w:style>
  <w:style w:type="paragraph" w:styleId="Voettekst">
    <w:name w:val="footer"/>
    <w:basedOn w:val="Standaard"/>
    <w:link w:val="VoettekstChar"/>
    <w:uiPriority w:val="99"/>
    <w:unhideWhenUsed/>
    <w:rsid w:val="00EE7AD3"/>
    <w:pPr>
      <w:tabs>
        <w:tab w:val="center" w:pos="4153"/>
        <w:tab w:val="right" w:pos="8306"/>
      </w:tabs>
      <w:spacing w:line="240" w:lineRule="auto"/>
    </w:pPr>
    <w:rPr>
      <w:sz w:val="14"/>
    </w:rPr>
  </w:style>
  <w:style w:type="character" w:customStyle="1" w:styleId="VoettekstChar">
    <w:name w:val="Voettekst Char"/>
    <w:basedOn w:val="Standaardalinea-lettertype"/>
    <w:link w:val="Voettekst"/>
    <w:uiPriority w:val="99"/>
    <w:rsid w:val="00EE7AD3"/>
    <w:rPr>
      <w:rFonts w:ascii="Verdana" w:eastAsia="Times New Roman" w:hAnsi="Verdana"/>
      <w:noProof/>
      <w:sz w:val="14"/>
    </w:rPr>
  </w:style>
  <w:style w:type="paragraph" w:customStyle="1" w:styleId="K12-adresgegevens">
    <w:name w:val="K12-adresgegevens"/>
    <w:basedOn w:val="Standaard"/>
    <w:next w:val="Standaard"/>
    <w:rsid w:val="0014572A"/>
    <w:pPr>
      <w:spacing w:line="240" w:lineRule="auto"/>
    </w:pPr>
    <w:rPr>
      <w:b/>
      <w:color w:val="FFFFFF" w:themeColor="background1"/>
    </w:rPr>
  </w:style>
  <w:style w:type="character" w:styleId="Hyperlink">
    <w:name w:val="Hyperlink"/>
    <w:basedOn w:val="Standaardalinea-lettertype"/>
    <w:uiPriority w:val="99"/>
    <w:rsid w:val="00107825"/>
    <w:rPr>
      <w:color w:val="0000FF"/>
      <w:u w:val="single"/>
    </w:rPr>
  </w:style>
  <w:style w:type="paragraph" w:styleId="Inhopg1">
    <w:name w:val="toc 1"/>
    <w:aliases w:val="K-Inhoud 1"/>
    <w:basedOn w:val="Standaard"/>
    <w:next w:val="Standaard"/>
    <w:autoRedefine/>
    <w:uiPriority w:val="39"/>
    <w:qFormat/>
    <w:rsid w:val="00BA750E"/>
    <w:pPr>
      <w:spacing w:before="120" w:after="120"/>
    </w:pPr>
    <w:rPr>
      <w:rFonts w:asciiTheme="minorHAnsi" w:hAnsiTheme="minorHAnsi"/>
      <w:b/>
      <w:bCs/>
      <w:caps/>
      <w:sz w:val="20"/>
      <w:szCs w:val="20"/>
    </w:rPr>
  </w:style>
  <w:style w:type="paragraph" w:styleId="Inhopg2">
    <w:name w:val="toc 2"/>
    <w:aliases w:val="K-inhoud 2"/>
    <w:basedOn w:val="Standaard"/>
    <w:next w:val="Standaard"/>
    <w:autoRedefine/>
    <w:uiPriority w:val="39"/>
    <w:qFormat/>
    <w:rsid w:val="00BA750E"/>
    <w:pPr>
      <w:ind w:left="180"/>
    </w:pPr>
    <w:rPr>
      <w:rFonts w:asciiTheme="minorHAnsi" w:hAnsiTheme="minorHAnsi"/>
      <w:smallCaps/>
      <w:sz w:val="20"/>
      <w:szCs w:val="20"/>
    </w:rPr>
  </w:style>
  <w:style w:type="paragraph" w:customStyle="1" w:styleId="6opsomming">
    <w:name w:val="6 opsomming"/>
    <w:basedOn w:val="Standaard"/>
    <w:autoRedefine/>
    <w:rsid w:val="004F75A6"/>
    <w:pPr>
      <w:numPr>
        <w:numId w:val="2"/>
      </w:numPr>
    </w:pPr>
    <w:rPr>
      <w:szCs w:val="22"/>
      <w:lang w:eastAsia="en-US"/>
    </w:rPr>
  </w:style>
  <w:style w:type="paragraph" w:customStyle="1" w:styleId="2kopjevet">
    <w:name w:val="2 kopje  vet"/>
    <w:basedOn w:val="Standaard"/>
    <w:next w:val="Standaard"/>
    <w:qFormat/>
    <w:rsid w:val="00A3482E"/>
    <w:pPr>
      <w:spacing w:line="500" w:lineRule="atLeast"/>
    </w:pPr>
    <w:rPr>
      <w:b/>
      <w:color w:val="003359"/>
      <w:szCs w:val="22"/>
      <w:lang w:eastAsia="en-US"/>
    </w:rPr>
  </w:style>
  <w:style w:type="character" w:customStyle="1" w:styleId="Kop4Char">
    <w:name w:val="Kop 4 Char"/>
    <w:basedOn w:val="Standaardalinea-lettertype"/>
    <w:link w:val="Kop4"/>
    <w:uiPriority w:val="9"/>
    <w:semiHidden/>
    <w:rsid w:val="004F75A6"/>
    <w:rPr>
      <w:rFonts w:eastAsiaTheme="majorEastAsia" w:cstheme="majorBidi"/>
      <w:b/>
      <w:bCs/>
      <w:i/>
      <w:iCs/>
      <w:noProof/>
      <w:color w:val="003359"/>
    </w:rPr>
  </w:style>
  <w:style w:type="paragraph" w:styleId="Ballontekst">
    <w:name w:val="Balloon Text"/>
    <w:basedOn w:val="Standaard"/>
    <w:link w:val="BallontekstChar"/>
    <w:uiPriority w:val="99"/>
    <w:rsid w:val="00BC1BFA"/>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rsid w:val="00BC1BFA"/>
    <w:rPr>
      <w:rFonts w:ascii="Tahoma" w:eastAsia="Times New Roman" w:hAnsi="Tahoma" w:cs="Tahoma"/>
      <w:noProof/>
      <w:sz w:val="16"/>
      <w:szCs w:val="16"/>
    </w:rPr>
  </w:style>
  <w:style w:type="table" w:styleId="Tabelraster">
    <w:name w:val="Table Grid"/>
    <w:basedOn w:val="Standaardtabel"/>
    <w:rsid w:val="00A249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optitel">
    <w:name w:val="koptitel"/>
    <w:basedOn w:val="Standaard"/>
    <w:next w:val="Standaard"/>
    <w:autoRedefine/>
    <w:rsid w:val="001D5F15"/>
    <w:pPr>
      <w:pageBreakBefore/>
      <w:spacing w:line="500" w:lineRule="exact"/>
      <w:contextualSpacing w:val="0"/>
    </w:pPr>
    <w:rPr>
      <w:rFonts w:eastAsia="Calibri"/>
      <w:b/>
      <w:bCs/>
      <w:color w:val="003359"/>
      <w:sz w:val="32"/>
      <w:szCs w:val="22"/>
      <w:lang w:eastAsia="en-US"/>
    </w:rPr>
  </w:style>
  <w:style w:type="paragraph" w:customStyle="1" w:styleId="paragraaf">
    <w:name w:val="paragraaf"/>
    <w:basedOn w:val="koptitel"/>
    <w:next w:val="Standaard"/>
    <w:autoRedefine/>
    <w:rsid w:val="001D5F15"/>
    <w:pPr>
      <w:pageBreakBefore w:val="0"/>
      <w:spacing w:before="280"/>
    </w:pPr>
    <w:rPr>
      <w:noProof/>
      <w:sz w:val="24"/>
      <w:szCs w:val="24"/>
    </w:rPr>
  </w:style>
  <w:style w:type="paragraph" w:customStyle="1" w:styleId="Default">
    <w:name w:val="Default"/>
    <w:rsid w:val="00A3482E"/>
    <w:pPr>
      <w:autoSpaceDE w:val="0"/>
      <w:autoSpaceDN w:val="0"/>
      <w:adjustRightInd w:val="0"/>
    </w:pPr>
    <w:rPr>
      <w:rFonts w:cs="Verdana"/>
      <w:color w:val="000000"/>
      <w:szCs w:val="24"/>
    </w:rPr>
  </w:style>
  <w:style w:type="paragraph" w:styleId="Lijstalinea">
    <w:name w:val="List Paragraph"/>
    <w:basedOn w:val="Standaard"/>
    <w:uiPriority w:val="34"/>
    <w:qFormat/>
    <w:rsid w:val="004F75A6"/>
    <w:pPr>
      <w:ind w:left="340"/>
    </w:pPr>
  </w:style>
  <w:style w:type="numbering" w:customStyle="1" w:styleId="K-nummering">
    <w:name w:val="K-nummering"/>
    <w:basedOn w:val="Geenlijst"/>
    <w:rsid w:val="00275F13"/>
    <w:pPr>
      <w:numPr>
        <w:numId w:val="3"/>
      </w:numPr>
    </w:pPr>
  </w:style>
  <w:style w:type="paragraph" w:customStyle="1" w:styleId="nropsomming">
    <w:name w:val="nr opsomming"/>
    <w:basedOn w:val="Standaard"/>
    <w:qFormat/>
    <w:rsid w:val="004F75A6"/>
    <w:pPr>
      <w:numPr>
        <w:numId w:val="5"/>
      </w:numPr>
    </w:pPr>
  </w:style>
  <w:style w:type="paragraph" w:customStyle="1" w:styleId="titelkop">
    <w:name w:val="titelkop"/>
    <w:basedOn w:val="koptitel"/>
    <w:rsid w:val="00792524"/>
  </w:style>
  <w:style w:type="paragraph" w:styleId="Bijschrift">
    <w:name w:val="caption"/>
    <w:aliases w:val="K11-bijschrift"/>
    <w:basedOn w:val="Standaard"/>
    <w:unhideWhenUsed/>
    <w:rsid w:val="004F75A6"/>
    <w:pPr>
      <w:spacing w:after="140" w:line="280" w:lineRule="exact"/>
    </w:pPr>
    <w:rPr>
      <w:b/>
      <w:bCs/>
      <w:color w:val="D84010"/>
      <w:sz w:val="16"/>
    </w:rPr>
  </w:style>
  <w:style w:type="paragraph" w:styleId="Voetnoottekst">
    <w:name w:val="footnote text"/>
    <w:basedOn w:val="Standaard"/>
    <w:link w:val="VoetnoottekstChar"/>
    <w:uiPriority w:val="99"/>
    <w:rsid w:val="004F75A6"/>
    <w:pPr>
      <w:spacing w:line="240" w:lineRule="auto"/>
    </w:pPr>
    <w:rPr>
      <w:sz w:val="16"/>
    </w:rPr>
  </w:style>
  <w:style w:type="character" w:customStyle="1" w:styleId="VoetnoottekstChar">
    <w:name w:val="Voetnoottekst Char"/>
    <w:basedOn w:val="Standaardalinea-lettertype"/>
    <w:link w:val="Voetnoottekst"/>
    <w:uiPriority w:val="99"/>
    <w:rsid w:val="00E52649"/>
    <w:rPr>
      <w:rFonts w:ascii="Verdana" w:eastAsia="Times New Roman" w:hAnsi="Verdana"/>
      <w:noProof/>
      <w:sz w:val="16"/>
    </w:rPr>
  </w:style>
  <w:style w:type="character" w:styleId="Voetnootmarkering">
    <w:name w:val="footnote reference"/>
    <w:basedOn w:val="Standaardalinea-lettertype"/>
    <w:uiPriority w:val="99"/>
    <w:rsid w:val="005B07DD"/>
    <w:rPr>
      <w:rFonts w:ascii="Verdana" w:hAnsi="Verdana"/>
      <w:color w:val="auto"/>
      <w:vertAlign w:val="superscript"/>
    </w:rPr>
  </w:style>
  <w:style w:type="table" w:customStyle="1" w:styleId="K-tabel">
    <w:name w:val="K-tabel"/>
    <w:basedOn w:val="tabel2"/>
    <w:uiPriority w:val="99"/>
    <w:rsid w:val="00033D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pPr>
        <w:wordWrap/>
        <w:spacing w:beforeLines="0" w:beforeAutospacing="0" w:afterLines="0" w:afterAutospacing="0" w:line="280" w:lineRule="atLeast"/>
        <w:ind w:leftChars="0" w:left="0" w:rightChars="0" w:right="0"/>
      </w:pPr>
      <w:rPr>
        <w:rFonts w:ascii="Lucida Sans" w:hAnsi="Lucida Sans"/>
        <w:b/>
        <w:color w:val="FFFFFF" w:themeColor="background1"/>
        <w:sz w:val="16"/>
      </w:rPr>
      <w:tblPr/>
      <w:trPr>
        <w:cantSplit/>
        <w:tblHeader/>
      </w:trPr>
      <w:tcPr>
        <w:shd w:val="clear" w:color="auto" w:fill="DD4814" w:themeFill="accent1"/>
      </w:tcPr>
    </w:tblStylePr>
  </w:style>
  <w:style w:type="paragraph" w:styleId="Koptekst">
    <w:name w:val="header"/>
    <w:basedOn w:val="Standaard"/>
    <w:link w:val="KoptekstChar"/>
    <w:uiPriority w:val="99"/>
    <w:rsid w:val="00EE7AD3"/>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EE7AD3"/>
    <w:rPr>
      <w:rFonts w:ascii="Verdana" w:eastAsia="Times New Roman" w:hAnsi="Verdana"/>
      <w:noProof/>
      <w:sz w:val="18"/>
    </w:rPr>
  </w:style>
  <w:style w:type="character" w:styleId="Tekstvantijdelijkeaanduiding">
    <w:name w:val="Placeholder Text"/>
    <w:basedOn w:val="Standaardalinea-lettertype"/>
    <w:rsid w:val="000030E7"/>
    <w:rPr>
      <w:color w:val="808080"/>
    </w:rPr>
  </w:style>
  <w:style w:type="character" w:styleId="Verwijzingopmerking">
    <w:name w:val="annotation reference"/>
    <w:basedOn w:val="Standaardalinea-lettertype"/>
    <w:uiPriority w:val="99"/>
    <w:rsid w:val="004E468C"/>
    <w:rPr>
      <w:sz w:val="16"/>
      <w:szCs w:val="16"/>
    </w:rPr>
  </w:style>
  <w:style w:type="paragraph" w:styleId="Tekstopmerking">
    <w:name w:val="annotation text"/>
    <w:basedOn w:val="Standaard"/>
    <w:link w:val="TekstopmerkingChar"/>
    <w:uiPriority w:val="99"/>
    <w:rsid w:val="004E468C"/>
    <w:pPr>
      <w:spacing w:line="240" w:lineRule="auto"/>
    </w:pPr>
    <w:rPr>
      <w:sz w:val="20"/>
    </w:rPr>
  </w:style>
  <w:style w:type="character" w:customStyle="1" w:styleId="TekstopmerkingChar">
    <w:name w:val="Tekst opmerking Char"/>
    <w:basedOn w:val="Standaardalinea-lettertype"/>
    <w:link w:val="Tekstopmerking"/>
    <w:uiPriority w:val="99"/>
    <w:rsid w:val="004E468C"/>
    <w:rPr>
      <w:rFonts w:ascii="Verdana" w:eastAsia="Times New Roman" w:hAnsi="Verdana"/>
      <w:noProof/>
    </w:rPr>
  </w:style>
  <w:style w:type="paragraph" w:styleId="Onderwerpvanopmerking">
    <w:name w:val="annotation subject"/>
    <w:basedOn w:val="Tekstopmerking"/>
    <w:next w:val="Tekstopmerking"/>
    <w:link w:val="OnderwerpvanopmerkingChar"/>
    <w:uiPriority w:val="99"/>
    <w:rsid w:val="004E468C"/>
    <w:rPr>
      <w:b/>
      <w:bCs/>
    </w:rPr>
  </w:style>
  <w:style w:type="character" w:customStyle="1" w:styleId="OnderwerpvanopmerkingChar">
    <w:name w:val="Onderwerp van opmerking Char"/>
    <w:basedOn w:val="TekstopmerkingChar"/>
    <w:link w:val="Onderwerpvanopmerking"/>
    <w:uiPriority w:val="99"/>
    <w:rsid w:val="004E468C"/>
    <w:rPr>
      <w:rFonts w:ascii="Verdana" w:eastAsia="Times New Roman" w:hAnsi="Verdana"/>
      <w:b/>
      <w:bCs/>
      <w:noProof/>
    </w:rPr>
  </w:style>
  <w:style w:type="paragraph" w:customStyle="1" w:styleId="paragraafkop">
    <w:name w:val="paragraafkop"/>
    <w:basedOn w:val="paragraaf"/>
    <w:next w:val="Standaard"/>
    <w:rsid w:val="00C9388A"/>
    <w:pPr>
      <w:numPr>
        <w:ilvl w:val="2"/>
      </w:numPr>
    </w:pPr>
  </w:style>
  <w:style w:type="paragraph" w:customStyle="1" w:styleId="tabeltekst">
    <w:name w:val="tabeltekst"/>
    <w:basedOn w:val="Standaard"/>
    <w:qFormat/>
    <w:rsid w:val="004F75A6"/>
    <w:rPr>
      <w:sz w:val="16"/>
    </w:rPr>
  </w:style>
  <w:style w:type="table" w:customStyle="1" w:styleId="Donkerelijst1">
    <w:name w:val="Donkere lijst1"/>
    <w:basedOn w:val="Standaardtabel"/>
    <w:rsid w:val="008C669F"/>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onkerelijst-accent1">
    <w:name w:val="Dark List Accent 1"/>
    <w:basedOn w:val="Standaardtabel"/>
    <w:rsid w:val="008C669F"/>
    <w:rPr>
      <w:color w:val="FFFFFF" w:themeColor="background1"/>
    </w:rPr>
    <w:tblPr>
      <w:tblStyleRowBandSize w:val="1"/>
      <w:tblStyleColBandSize w:val="1"/>
    </w:tblPr>
    <w:tcPr>
      <w:shd w:val="clear" w:color="auto" w:fill="DD481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E230A"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A5350F"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A5350F" w:themeFill="accent1" w:themeFillShade="BF"/>
      </w:tcPr>
    </w:tblStylePr>
    <w:tblStylePr w:type="band1Vert">
      <w:tblPr/>
      <w:tcPr>
        <w:tcBorders>
          <w:top w:val="nil"/>
          <w:left w:val="nil"/>
          <w:bottom w:val="nil"/>
          <w:right w:val="nil"/>
          <w:insideH w:val="nil"/>
          <w:insideV w:val="nil"/>
        </w:tcBorders>
        <w:shd w:val="clear" w:color="auto" w:fill="A5350F" w:themeFill="accent1" w:themeFillShade="BF"/>
      </w:tcPr>
    </w:tblStylePr>
    <w:tblStylePr w:type="band1Horz">
      <w:tblPr/>
      <w:tcPr>
        <w:tcBorders>
          <w:top w:val="nil"/>
          <w:left w:val="nil"/>
          <w:bottom w:val="nil"/>
          <w:right w:val="nil"/>
          <w:insideH w:val="nil"/>
          <w:insideV w:val="nil"/>
        </w:tcBorders>
        <w:shd w:val="clear" w:color="auto" w:fill="A5350F" w:themeFill="accent1" w:themeFillShade="BF"/>
      </w:tcPr>
    </w:tblStylePr>
  </w:style>
  <w:style w:type="table" w:styleId="Donkerelijst-accent2">
    <w:name w:val="Dark List Accent 2"/>
    <w:basedOn w:val="Standaardtabel"/>
    <w:rsid w:val="008C669F"/>
    <w:rPr>
      <w:color w:val="FFFFFF" w:themeColor="background1"/>
    </w:rPr>
    <w:tblPr>
      <w:tblStyleRowBandSize w:val="1"/>
      <w:tblStyleColBandSize w:val="1"/>
    </w:tblPr>
    <w:tcPr>
      <w:shd w:val="clear" w:color="auto" w:fill="009FD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E6C"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76A3"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76A3" w:themeFill="accent2" w:themeFillShade="BF"/>
      </w:tcPr>
    </w:tblStylePr>
    <w:tblStylePr w:type="band1Vert">
      <w:tblPr/>
      <w:tcPr>
        <w:tcBorders>
          <w:top w:val="nil"/>
          <w:left w:val="nil"/>
          <w:bottom w:val="nil"/>
          <w:right w:val="nil"/>
          <w:insideH w:val="nil"/>
          <w:insideV w:val="nil"/>
        </w:tcBorders>
        <w:shd w:val="clear" w:color="auto" w:fill="0076A3" w:themeFill="accent2" w:themeFillShade="BF"/>
      </w:tcPr>
    </w:tblStylePr>
    <w:tblStylePr w:type="band1Horz">
      <w:tblPr/>
      <w:tcPr>
        <w:tcBorders>
          <w:top w:val="nil"/>
          <w:left w:val="nil"/>
          <w:bottom w:val="nil"/>
          <w:right w:val="nil"/>
          <w:insideH w:val="nil"/>
          <w:insideV w:val="nil"/>
        </w:tcBorders>
        <w:shd w:val="clear" w:color="auto" w:fill="0076A3" w:themeFill="accent2" w:themeFillShade="BF"/>
      </w:tcPr>
    </w:tblStylePr>
  </w:style>
  <w:style w:type="table" w:customStyle="1" w:styleId="tabel2">
    <w:name w:val="tabel2"/>
    <w:basedOn w:val="Standaardtabel"/>
    <w:uiPriority w:val="99"/>
    <w:rsid w:val="00424B9C"/>
    <w:rPr>
      <w:sz w:val="16"/>
    </w:rPr>
    <w:tblPr/>
  </w:style>
  <w:style w:type="paragraph" w:customStyle="1" w:styleId="colofon">
    <w:name w:val="colofon"/>
    <w:basedOn w:val="Standaard"/>
    <w:rsid w:val="00076EE1"/>
    <w:pPr>
      <w:tabs>
        <w:tab w:val="left" w:pos="1843"/>
      </w:tabs>
    </w:pPr>
  </w:style>
  <w:style w:type="paragraph" w:styleId="Documentstructuur">
    <w:name w:val="Document Map"/>
    <w:basedOn w:val="Standaard"/>
    <w:link w:val="DocumentstructuurChar"/>
    <w:rsid w:val="00987CF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987CFC"/>
    <w:rPr>
      <w:rFonts w:ascii="Tahoma" w:eastAsia="Times New Roman" w:hAnsi="Tahoma" w:cs="Tahoma"/>
      <w:noProof/>
      <w:sz w:val="16"/>
      <w:szCs w:val="16"/>
    </w:rPr>
  </w:style>
  <w:style w:type="numbering" w:customStyle="1" w:styleId="OpmaakprofielMetopsommingstekensSymbolsymboolLinks063cmVerk">
    <w:name w:val="Opmaakprofiel Met opsommingstekens Symbol (symbool) Links:  063 cm Verk..."/>
    <w:basedOn w:val="Geenlijst"/>
    <w:rsid w:val="00792524"/>
    <w:pPr>
      <w:numPr>
        <w:numId w:val="6"/>
      </w:numPr>
    </w:pPr>
  </w:style>
  <w:style w:type="paragraph" w:styleId="Titel">
    <w:name w:val="Title"/>
    <w:aliases w:val="Rapporttitel"/>
    <w:basedOn w:val="Standaard"/>
    <w:next w:val="Standaard"/>
    <w:link w:val="TitelChar"/>
    <w:uiPriority w:val="99"/>
    <w:qFormat/>
    <w:rsid w:val="006360F3"/>
    <w:pPr>
      <w:spacing w:line="240" w:lineRule="auto"/>
      <w:contextualSpacing w:val="0"/>
    </w:pPr>
    <w:rPr>
      <w:b/>
      <w:smallCaps/>
      <w:color w:val="003359"/>
      <w:sz w:val="48"/>
    </w:rPr>
  </w:style>
  <w:style w:type="character" w:customStyle="1" w:styleId="TitelChar">
    <w:name w:val="Titel Char"/>
    <w:aliases w:val="Rapporttitel Char"/>
    <w:basedOn w:val="Standaardalinea-lettertype"/>
    <w:link w:val="Titel"/>
    <w:uiPriority w:val="10"/>
    <w:rsid w:val="006360F3"/>
    <w:rPr>
      <w:rFonts w:ascii="Verdana" w:eastAsia="Times New Roman" w:hAnsi="Verdana"/>
      <w:b/>
      <w:smallCaps/>
      <w:noProof/>
      <w:color w:val="003359"/>
      <w:sz w:val="48"/>
    </w:rPr>
  </w:style>
  <w:style w:type="paragraph" w:styleId="Ondertitel">
    <w:name w:val="Subtitle"/>
    <w:aliases w:val="Rapport subtitel"/>
    <w:basedOn w:val="Titel"/>
    <w:next w:val="Standaard"/>
    <w:link w:val="OndertitelChar"/>
    <w:rsid w:val="006360F3"/>
    <w:rPr>
      <w:smallCaps w:val="0"/>
      <w:sz w:val="40"/>
    </w:rPr>
  </w:style>
  <w:style w:type="character" w:customStyle="1" w:styleId="OndertitelChar">
    <w:name w:val="Ondertitel Char"/>
    <w:aliases w:val="Rapport subtitel Char"/>
    <w:basedOn w:val="Standaardalinea-lettertype"/>
    <w:link w:val="Ondertitel"/>
    <w:rsid w:val="006360F3"/>
    <w:rPr>
      <w:rFonts w:ascii="Verdana" w:eastAsia="Times New Roman" w:hAnsi="Verdana"/>
      <w:b/>
      <w:noProof/>
      <w:color w:val="003359"/>
      <w:sz w:val="40"/>
    </w:rPr>
  </w:style>
  <w:style w:type="paragraph" w:styleId="Inhopg3">
    <w:name w:val="toc 3"/>
    <w:basedOn w:val="Standaard"/>
    <w:next w:val="Standaard"/>
    <w:autoRedefine/>
    <w:uiPriority w:val="39"/>
    <w:qFormat/>
    <w:rsid w:val="001D5F15"/>
    <w:pPr>
      <w:ind w:left="360"/>
    </w:pPr>
    <w:rPr>
      <w:rFonts w:asciiTheme="minorHAnsi" w:hAnsiTheme="minorHAnsi"/>
      <w:i/>
      <w:iCs/>
      <w:sz w:val="20"/>
      <w:szCs w:val="20"/>
    </w:rPr>
  </w:style>
  <w:style w:type="numbering" w:customStyle="1" w:styleId="Opmaakprofiel1">
    <w:name w:val="Opmaakprofiel1"/>
    <w:uiPriority w:val="99"/>
    <w:rsid w:val="001D5F15"/>
    <w:pPr>
      <w:numPr>
        <w:numId w:val="7"/>
      </w:numPr>
    </w:pPr>
  </w:style>
  <w:style w:type="paragraph" w:styleId="Lijstopsomteken">
    <w:name w:val="List Bullet"/>
    <w:basedOn w:val="Standaard"/>
    <w:qFormat/>
    <w:rsid w:val="001D5F15"/>
    <w:pPr>
      <w:numPr>
        <w:numId w:val="4"/>
      </w:numPr>
      <w:ind w:left="340" w:hanging="340"/>
    </w:pPr>
  </w:style>
  <w:style w:type="table" w:styleId="Gemiddeldraster3-accent3">
    <w:name w:val="Medium Grid 3 Accent 3"/>
    <w:basedOn w:val="Standaardtabel"/>
    <w:rsid w:val="003D6C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6D2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3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3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3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3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2DA5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2DA5FF" w:themeFill="accent3" w:themeFillTint="7F"/>
      </w:tcPr>
    </w:tblStylePr>
  </w:style>
  <w:style w:type="paragraph" w:styleId="Inhopg9">
    <w:name w:val="toc 9"/>
    <w:basedOn w:val="Standaard"/>
    <w:next w:val="Standaard"/>
    <w:autoRedefine/>
    <w:uiPriority w:val="39"/>
    <w:rsid w:val="008B7713"/>
    <w:pPr>
      <w:ind w:left="1440"/>
    </w:pPr>
    <w:rPr>
      <w:rFonts w:asciiTheme="minorHAnsi" w:hAnsiTheme="minorHAnsi"/>
    </w:rPr>
  </w:style>
  <w:style w:type="paragraph" w:customStyle="1" w:styleId="K14-Titeldocument">
    <w:name w:val="K14-Titel document"/>
    <w:rsid w:val="0033584E"/>
    <w:pPr>
      <w:spacing w:line="240" w:lineRule="auto"/>
    </w:pPr>
    <w:rPr>
      <w:rFonts w:eastAsiaTheme="minorHAnsi" w:cstheme="minorBidi"/>
      <w:i/>
      <w:color w:val="D84010"/>
      <w:sz w:val="32"/>
      <w:szCs w:val="56"/>
      <w:lang w:eastAsia="en-US"/>
    </w:rPr>
  </w:style>
  <w:style w:type="character" w:styleId="Nadruk">
    <w:name w:val="Emphasis"/>
    <w:basedOn w:val="Standaardalinea-lettertype"/>
    <w:uiPriority w:val="99"/>
    <w:qFormat/>
    <w:rsid w:val="00BA2F0F"/>
    <w:rPr>
      <w:i/>
      <w:iCs/>
    </w:rPr>
  </w:style>
  <w:style w:type="paragraph" w:styleId="Revisie">
    <w:name w:val="Revision"/>
    <w:hidden/>
    <w:semiHidden/>
    <w:rsid w:val="00F71A23"/>
    <w:pPr>
      <w:spacing w:line="240" w:lineRule="auto"/>
    </w:pPr>
    <w:rPr>
      <w:rFonts w:eastAsia="Times New Roman"/>
    </w:rPr>
  </w:style>
  <w:style w:type="character" w:customStyle="1" w:styleId="Kop5Char">
    <w:name w:val="Kop 5 Char"/>
    <w:basedOn w:val="Standaardalinea-lettertype"/>
    <w:link w:val="Kop5"/>
    <w:uiPriority w:val="9"/>
    <w:semiHidden/>
    <w:rsid w:val="00D42B42"/>
    <w:rPr>
      <w:rFonts w:ascii="Arial" w:eastAsia="Times New Roman" w:hAnsi="Arial" w:cs="Arial"/>
      <w:b/>
      <w:bCs/>
      <w:i/>
      <w:iCs/>
      <w:color w:val="004080"/>
      <w:sz w:val="24"/>
      <w:szCs w:val="24"/>
      <w:shd w:val="clear" w:color="auto" w:fill="FFFFFF"/>
      <w:lang w:val="en-AU"/>
    </w:rPr>
  </w:style>
  <w:style w:type="character" w:customStyle="1" w:styleId="Kop6Char">
    <w:name w:val="Kop 6 Char"/>
    <w:basedOn w:val="Standaardalinea-lettertype"/>
    <w:link w:val="Kop6"/>
    <w:uiPriority w:val="9"/>
    <w:semiHidden/>
    <w:rsid w:val="00D42B42"/>
    <w:rPr>
      <w:rFonts w:ascii="Arial" w:eastAsia="Times New Roman" w:hAnsi="Arial" w:cs="Arial"/>
      <w:b/>
      <w:bCs/>
      <w:color w:val="004080"/>
      <w:sz w:val="22"/>
      <w:szCs w:val="22"/>
      <w:shd w:val="clear" w:color="auto" w:fill="FFFFFF"/>
      <w:lang w:val="en-AU"/>
    </w:rPr>
  </w:style>
  <w:style w:type="character" w:customStyle="1" w:styleId="Kop7Char">
    <w:name w:val="Kop 7 Char"/>
    <w:basedOn w:val="Standaardalinea-lettertype"/>
    <w:link w:val="Kop7"/>
    <w:uiPriority w:val="9"/>
    <w:semiHidden/>
    <w:rsid w:val="00D42B42"/>
    <w:rPr>
      <w:rFonts w:ascii="Arial" w:eastAsia="Times New Roman" w:hAnsi="Arial" w:cs="Arial"/>
      <w:color w:val="004080"/>
      <w:sz w:val="22"/>
      <w:szCs w:val="22"/>
      <w:u w:val="single"/>
      <w:shd w:val="clear" w:color="auto" w:fill="FFFFFF"/>
      <w:lang w:val="en-AU"/>
    </w:rPr>
  </w:style>
  <w:style w:type="character" w:customStyle="1" w:styleId="Kop8Char">
    <w:name w:val="Kop 8 Char"/>
    <w:basedOn w:val="Standaardalinea-lettertype"/>
    <w:link w:val="Kop8"/>
    <w:uiPriority w:val="9"/>
    <w:semiHidden/>
    <w:rsid w:val="00D42B42"/>
    <w:rPr>
      <w:rFonts w:ascii="Arial" w:eastAsia="Times New Roman" w:hAnsi="Arial" w:cs="Arial"/>
      <w:i/>
      <w:iCs/>
      <w:color w:val="000000"/>
      <w:sz w:val="20"/>
      <w:szCs w:val="20"/>
      <w:u w:val="single"/>
      <w:shd w:val="clear" w:color="auto" w:fill="FFFFFF"/>
      <w:lang w:val="en-AU"/>
    </w:rPr>
  </w:style>
  <w:style w:type="character" w:customStyle="1" w:styleId="Kop9Char">
    <w:name w:val="Kop 9 Char"/>
    <w:basedOn w:val="Standaardalinea-lettertype"/>
    <w:link w:val="Kop9"/>
    <w:uiPriority w:val="9"/>
    <w:semiHidden/>
    <w:rsid w:val="00D42B42"/>
    <w:rPr>
      <w:rFonts w:ascii="Arial" w:eastAsia="Times New Roman" w:hAnsi="Arial" w:cs="Arial"/>
      <w:color w:val="004080"/>
      <w:sz w:val="22"/>
      <w:szCs w:val="22"/>
      <w:shd w:val="clear" w:color="auto" w:fill="FFFFFF"/>
      <w:lang w:val="en-AU"/>
    </w:rPr>
  </w:style>
  <w:style w:type="numbering" w:customStyle="1" w:styleId="Geenlijst1">
    <w:name w:val="Geen lijst1"/>
    <w:next w:val="Geenlijst"/>
    <w:uiPriority w:val="99"/>
    <w:semiHidden/>
    <w:unhideWhenUsed/>
    <w:rsid w:val="00D42B42"/>
  </w:style>
  <w:style w:type="character" w:customStyle="1" w:styleId="GevolgdeHyperlink1">
    <w:name w:val="GevolgdeHyperlink1"/>
    <w:basedOn w:val="Standaardalinea-lettertype"/>
    <w:uiPriority w:val="99"/>
    <w:semiHidden/>
    <w:unhideWhenUsed/>
    <w:rsid w:val="00D42B42"/>
    <w:rPr>
      <w:color w:val="954F72"/>
      <w:u w:val="single"/>
    </w:rPr>
  </w:style>
  <w:style w:type="character" w:styleId="Zwaar">
    <w:name w:val="Strong"/>
    <w:basedOn w:val="Standaardalinea-lettertype"/>
    <w:uiPriority w:val="99"/>
    <w:qFormat/>
    <w:rsid w:val="00D42B42"/>
    <w:rPr>
      <w:rFonts w:ascii="Times New Roman" w:hAnsi="Times New Roman" w:cs="Times New Roman" w:hint="default"/>
      <w:b/>
      <w:bCs/>
      <w:color w:val="000000"/>
      <w:sz w:val="20"/>
      <w:szCs w:val="20"/>
      <w:shd w:val="clear" w:color="auto" w:fill="FFFFFF"/>
    </w:rPr>
  </w:style>
  <w:style w:type="paragraph" w:styleId="Inhopg4">
    <w:name w:val="toc 4"/>
    <w:basedOn w:val="Standaard"/>
    <w:next w:val="Standaard"/>
    <w:autoRedefine/>
    <w:uiPriority w:val="39"/>
    <w:unhideWhenUsed/>
    <w:rsid w:val="00D42B42"/>
    <w:pPr>
      <w:ind w:left="540"/>
    </w:pPr>
    <w:rPr>
      <w:rFonts w:asciiTheme="minorHAnsi" w:hAnsiTheme="minorHAnsi"/>
    </w:rPr>
  </w:style>
  <w:style w:type="paragraph" w:styleId="Inhopg5">
    <w:name w:val="toc 5"/>
    <w:basedOn w:val="Standaard"/>
    <w:next w:val="Standaard"/>
    <w:autoRedefine/>
    <w:uiPriority w:val="39"/>
    <w:unhideWhenUsed/>
    <w:rsid w:val="00D42B42"/>
    <w:pPr>
      <w:ind w:left="720"/>
    </w:pPr>
    <w:rPr>
      <w:rFonts w:asciiTheme="minorHAnsi" w:hAnsiTheme="minorHAnsi"/>
    </w:rPr>
  </w:style>
  <w:style w:type="paragraph" w:styleId="Inhopg6">
    <w:name w:val="toc 6"/>
    <w:basedOn w:val="Standaard"/>
    <w:next w:val="Standaard"/>
    <w:autoRedefine/>
    <w:uiPriority w:val="39"/>
    <w:unhideWhenUsed/>
    <w:rsid w:val="00D42B42"/>
    <w:pPr>
      <w:ind w:left="900"/>
    </w:pPr>
    <w:rPr>
      <w:rFonts w:asciiTheme="minorHAnsi" w:hAnsiTheme="minorHAnsi"/>
    </w:rPr>
  </w:style>
  <w:style w:type="paragraph" w:styleId="Inhopg7">
    <w:name w:val="toc 7"/>
    <w:basedOn w:val="Standaard"/>
    <w:next w:val="Standaard"/>
    <w:autoRedefine/>
    <w:uiPriority w:val="39"/>
    <w:unhideWhenUsed/>
    <w:rsid w:val="00D42B42"/>
    <w:pPr>
      <w:ind w:left="1080"/>
    </w:pPr>
    <w:rPr>
      <w:rFonts w:asciiTheme="minorHAnsi" w:hAnsiTheme="minorHAnsi"/>
    </w:rPr>
  </w:style>
  <w:style w:type="paragraph" w:styleId="Inhopg8">
    <w:name w:val="toc 8"/>
    <w:basedOn w:val="Standaard"/>
    <w:next w:val="Standaard"/>
    <w:autoRedefine/>
    <w:uiPriority w:val="39"/>
    <w:unhideWhenUsed/>
    <w:rsid w:val="00D42B42"/>
    <w:pPr>
      <w:ind w:left="1260"/>
    </w:pPr>
    <w:rPr>
      <w:rFonts w:asciiTheme="minorHAnsi" w:hAnsiTheme="minorHAnsi"/>
    </w:rPr>
  </w:style>
  <w:style w:type="paragraph" w:styleId="Plattetekst">
    <w:name w:val="Body Text"/>
    <w:basedOn w:val="Standaard"/>
    <w:next w:val="Standaard"/>
    <w:link w:val="PlattetekstChar"/>
    <w:uiPriority w:val="99"/>
    <w:unhideWhenUsed/>
    <w:rsid w:val="00D42B42"/>
    <w:pPr>
      <w:widowControl w:val="0"/>
      <w:shd w:val="clear" w:color="auto" w:fill="FFFFFF"/>
      <w:autoSpaceDE w:val="0"/>
      <w:autoSpaceDN w:val="0"/>
      <w:adjustRightInd w:val="0"/>
      <w:spacing w:after="120" w:line="240" w:lineRule="auto"/>
      <w:contextualSpacing w:val="0"/>
    </w:pPr>
    <w:rPr>
      <w:rFonts w:ascii="Times New Roman" w:hAnsi="Times New Roman"/>
      <w:color w:val="000000"/>
      <w:sz w:val="20"/>
      <w:szCs w:val="20"/>
      <w:lang w:val="en-AU"/>
    </w:rPr>
  </w:style>
  <w:style w:type="character" w:customStyle="1" w:styleId="PlattetekstChar">
    <w:name w:val="Platte tekst Char"/>
    <w:basedOn w:val="Standaardalinea-lettertype"/>
    <w:link w:val="Plattetekst"/>
    <w:uiPriority w:val="99"/>
    <w:semiHidden/>
    <w:rsid w:val="00D42B42"/>
    <w:rPr>
      <w:rFonts w:ascii="Times New Roman" w:eastAsia="Times New Roman" w:hAnsi="Times New Roman"/>
      <w:color w:val="000000"/>
      <w:sz w:val="20"/>
      <w:szCs w:val="20"/>
      <w:shd w:val="clear" w:color="auto" w:fill="FFFFFF"/>
      <w:lang w:val="en-AU"/>
    </w:rPr>
  </w:style>
  <w:style w:type="paragraph" w:styleId="Notitiekop">
    <w:name w:val="Note Heading"/>
    <w:basedOn w:val="Standaard"/>
    <w:next w:val="Standaard"/>
    <w:link w:val="NotitiekopChar"/>
    <w:uiPriority w:val="99"/>
    <w:unhideWhenUsed/>
    <w:rsid w:val="00D42B42"/>
    <w:pPr>
      <w:widowControl w:val="0"/>
      <w:shd w:val="clear" w:color="auto" w:fill="FFFFFF"/>
      <w:autoSpaceDE w:val="0"/>
      <w:autoSpaceDN w:val="0"/>
      <w:adjustRightInd w:val="0"/>
      <w:spacing w:line="240" w:lineRule="auto"/>
      <w:contextualSpacing w:val="0"/>
    </w:pPr>
    <w:rPr>
      <w:rFonts w:ascii="Times New Roman" w:hAnsi="Times New Roman"/>
      <w:color w:val="000000"/>
      <w:sz w:val="20"/>
      <w:szCs w:val="20"/>
      <w:lang w:val="en-AU"/>
    </w:rPr>
  </w:style>
  <w:style w:type="character" w:customStyle="1" w:styleId="NotitiekopChar">
    <w:name w:val="Notitiekop Char"/>
    <w:basedOn w:val="Standaardalinea-lettertype"/>
    <w:link w:val="Notitiekop"/>
    <w:uiPriority w:val="99"/>
    <w:semiHidden/>
    <w:rsid w:val="00D42B42"/>
    <w:rPr>
      <w:rFonts w:ascii="Times New Roman" w:eastAsia="Times New Roman" w:hAnsi="Times New Roman"/>
      <w:color w:val="000000"/>
      <w:sz w:val="20"/>
      <w:szCs w:val="20"/>
      <w:shd w:val="clear" w:color="auto" w:fill="FFFFFF"/>
      <w:lang w:val="en-AU"/>
    </w:rPr>
  </w:style>
  <w:style w:type="paragraph" w:styleId="Plattetekst2">
    <w:name w:val="Body Text 2"/>
    <w:basedOn w:val="Standaard"/>
    <w:next w:val="Standaard"/>
    <w:link w:val="Plattetekst2Char"/>
    <w:uiPriority w:val="99"/>
    <w:unhideWhenUsed/>
    <w:rsid w:val="00D42B42"/>
    <w:pPr>
      <w:widowControl w:val="0"/>
      <w:shd w:val="clear" w:color="auto" w:fill="FFFFFF"/>
      <w:autoSpaceDE w:val="0"/>
      <w:autoSpaceDN w:val="0"/>
      <w:adjustRightInd w:val="0"/>
      <w:spacing w:after="120" w:line="480" w:lineRule="auto"/>
      <w:contextualSpacing w:val="0"/>
    </w:pPr>
    <w:rPr>
      <w:rFonts w:ascii="Times New Roman" w:hAnsi="Times New Roman"/>
      <w:color w:val="000000"/>
      <w:lang w:val="en-AU"/>
    </w:rPr>
  </w:style>
  <w:style w:type="character" w:customStyle="1" w:styleId="Plattetekst2Char">
    <w:name w:val="Platte tekst 2 Char"/>
    <w:basedOn w:val="Standaardalinea-lettertype"/>
    <w:link w:val="Plattetekst2"/>
    <w:uiPriority w:val="99"/>
    <w:semiHidden/>
    <w:rsid w:val="00D42B42"/>
    <w:rPr>
      <w:rFonts w:ascii="Times New Roman" w:eastAsia="Times New Roman" w:hAnsi="Times New Roman"/>
      <w:color w:val="000000"/>
      <w:shd w:val="clear" w:color="auto" w:fill="FFFFFF"/>
      <w:lang w:val="en-AU"/>
    </w:rPr>
  </w:style>
  <w:style w:type="paragraph" w:styleId="Plattetekst3">
    <w:name w:val="Body Text 3"/>
    <w:basedOn w:val="Standaard"/>
    <w:next w:val="Standaard"/>
    <w:link w:val="Plattetekst3Char"/>
    <w:uiPriority w:val="99"/>
    <w:unhideWhenUsed/>
    <w:rsid w:val="00D42B42"/>
    <w:pPr>
      <w:widowControl w:val="0"/>
      <w:shd w:val="clear" w:color="auto" w:fill="FFFFFF"/>
      <w:autoSpaceDE w:val="0"/>
      <w:autoSpaceDN w:val="0"/>
      <w:adjustRightInd w:val="0"/>
      <w:spacing w:after="120" w:line="240" w:lineRule="auto"/>
      <w:contextualSpacing w:val="0"/>
    </w:pPr>
    <w:rPr>
      <w:rFonts w:ascii="Times New Roman" w:hAnsi="Times New Roman"/>
      <w:color w:val="000000"/>
      <w:sz w:val="16"/>
      <w:szCs w:val="16"/>
      <w:lang w:val="en-AU"/>
    </w:rPr>
  </w:style>
  <w:style w:type="character" w:customStyle="1" w:styleId="Plattetekst3Char">
    <w:name w:val="Platte tekst 3 Char"/>
    <w:basedOn w:val="Standaardalinea-lettertype"/>
    <w:link w:val="Plattetekst3"/>
    <w:uiPriority w:val="99"/>
    <w:semiHidden/>
    <w:rsid w:val="00D42B42"/>
    <w:rPr>
      <w:rFonts w:ascii="Times New Roman" w:eastAsia="Times New Roman" w:hAnsi="Times New Roman"/>
      <w:color w:val="000000"/>
      <w:sz w:val="16"/>
      <w:szCs w:val="16"/>
      <w:shd w:val="clear" w:color="auto" w:fill="FFFFFF"/>
      <w:lang w:val="en-AU"/>
    </w:rPr>
  </w:style>
  <w:style w:type="paragraph" w:styleId="Tekstzonderopmaak">
    <w:name w:val="Plain Text"/>
    <w:basedOn w:val="Standaard"/>
    <w:next w:val="Standaard"/>
    <w:link w:val="TekstzonderopmaakChar"/>
    <w:uiPriority w:val="99"/>
    <w:unhideWhenUsed/>
    <w:rsid w:val="00D42B42"/>
    <w:pPr>
      <w:widowControl w:val="0"/>
      <w:shd w:val="clear" w:color="auto" w:fill="FFFFFF"/>
      <w:autoSpaceDE w:val="0"/>
      <w:autoSpaceDN w:val="0"/>
      <w:adjustRightInd w:val="0"/>
      <w:spacing w:line="240" w:lineRule="auto"/>
      <w:contextualSpacing w:val="0"/>
    </w:pPr>
    <w:rPr>
      <w:rFonts w:ascii="Courier New" w:hAnsi="Courier New" w:cs="Courier New"/>
      <w:color w:val="000000"/>
      <w:sz w:val="20"/>
      <w:szCs w:val="20"/>
      <w:lang w:val="en-AU"/>
    </w:rPr>
  </w:style>
  <w:style w:type="character" w:customStyle="1" w:styleId="TekstzonderopmaakChar">
    <w:name w:val="Tekst zonder opmaak Char"/>
    <w:basedOn w:val="Standaardalinea-lettertype"/>
    <w:link w:val="Tekstzonderopmaak"/>
    <w:uiPriority w:val="99"/>
    <w:semiHidden/>
    <w:rsid w:val="00D42B42"/>
    <w:rPr>
      <w:rFonts w:ascii="Courier New" w:eastAsia="Times New Roman" w:hAnsi="Courier New" w:cs="Courier New"/>
      <w:color w:val="000000"/>
      <w:sz w:val="20"/>
      <w:szCs w:val="20"/>
      <w:shd w:val="clear" w:color="auto" w:fill="FFFFFF"/>
      <w:lang w:val="en-AU"/>
    </w:rPr>
  </w:style>
  <w:style w:type="paragraph" w:styleId="Geenafstand">
    <w:name w:val="No Spacing"/>
    <w:uiPriority w:val="99"/>
    <w:qFormat/>
    <w:rsid w:val="00D42B42"/>
    <w:pPr>
      <w:widowControl w:val="0"/>
      <w:autoSpaceDE w:val="0"/>
      <w:autoSpaceDN w:val="0"/>
      <w:adjustRightInd w:val="0"/>
      <w:spacing w:line="240" w:lineRule="auto"/>
    </w:pPr>
    <w:rPr>
      <w:rFonts w:eastAsia="Times New Roman" w:cs="Verdana"/>
      <w:sz w:val="20"/>
      <w:szCs w:val="20"/>
      <w:lang w:val="en-AU"/>
    </w:rPr>
  </w:style>
  <w:style w:type="paragraph" w:customStyle="1" w:styleId="NumberedList">
    <w:name w:val="Numbered List"/>
    <w:next w:val="Standaard"/>
    <w:uiPriority w:val="99"/>
    <w:rsid w:val="00D42B42"/>
    <w:pPr>
      <w:widowControl w:val="0"/>
      <w:shd w:val="clear" w:color="auto" w:fill="FFFFFF"/>
      <w:autoSpaceDE w:val="0"/>
      <w:autoSpaceDN w:val="0"/>
      <w:adjustRightInd w:val="0"/>
      <w:spacing w:line="240" w:lineRule="auto"/>
      <w:ind w:left="360" w:hanging="360"/>
    </w:pPr>
    <w:rPr>
      <w:rFonts w:ascii="Times New Roman" w:eastAsia="Times New Roman" w:hAnsi="Times New Roman"/>
      <w:color w:val="000000"/>
      <w:sz w:val="20"/>
      <w:szCs w:val="20"/>
      <w:lang w:val="en-AU"/>
    </w:rPr>
  </w:style>
  <w:style w:type="paragraph" w:customStyle="1" w:styleId="BulletedList">
    <w:name w:val="Bulleted List"/>
    <w:next w:val="Standaard"/>
    <w:uiPriority w:val="99"/>
    <w:rsid w:val="00D42B42"/>
    <w:pPr>
      <w:widowControl w:val="0"/>
      <w:shd w:val="clear" w:color="auto" w:fill="FFFFFF"/>
      <w:autoSpaceDE w:val="0"/>
      <w:autoSpaceDN w:val="0"/>
      <w:adjustRightInd w:val="0"/>
      <w:spacing w:line="240" w:lineRule="auto"/>
      <w:ind w:left="360" w:hanging="360"/>
    </w:pPr>
    <w:rPr>
      <w:rFonts w:ascii="Times New Roman" w:eastAsia="Times New Roman" w:hAnsi="Times New Roman"/>
      <w:color w:val="000000"/>
      <w:sz w:val="20"/>
      <w:szCs w:val="20"/>
      <w:lang w:val="en-AU"/>
    </w:rPr>
  </w:style>
  <w:style w:type="paragraph" w:customStyle="1" w:styleId="Code">
    <w:name w:val="Code"/>
    <w:next w:val="Standaard"/>
    <w:uiPriority w:val="99"/>
    <w:rsid w:val="00D42B42"/>
    <w:pPr>
      <w:widowControl w:val="0"/>
      <w:shd w:val="clear" w:color="auto" w:fill="FFFFFF"/>
      <w:autoSpaceDE w:val="0"/>
      <w:autoSpaceDN w:val="0"/>
      <w:adjustRightInd w:val="0"/>
      <w:spacing w:line="240" w:lineRule="auto"/>
    </w:pPr>
    <w:rPr>
      <w:rFonts w:ascii="Courier New" w:eastAsia="Times New Roman" w:hAnsi="Courier New" w:cs="Courier New"/>
      <w:color w:val="000000"/>
      <w:lang w:val="en-AU"/>
    </w:rPr>
  </w:style>
  <w:style w:type="paragraph" w:customStyle="1" w:styleId="ListHeader">
    <w:name w:val="List Header"/>
    <w:next w:val="Standaard"/>
    <w:uiPriority w:val="99"/>
    <w:rsid w:val="00D42B42"/>
    <w:pPr>
      <w:widowControl w:val="0"/>
      <w:shd w:val="clear" w:color="auto" w:fill="FFFFFF"/>
      <w:autoSpaceDE w:val="0"/>
      <w:autoSpaceDN w:val="0"/>
      <w:adjustRightInd w:val="0"/>
      <w:spacing w:line="240" w:lineRule="auto"/>
    </w:pPr>
    <w:rPr>
      <w:rFonts w:ascii="Times New Roman" w:eastAsia="Times New Roman" w:hAnsi="Times New Roman"/>
      <w:b/>
      <w:bCs/>
      <w:i/>
      <w:iCs/>
      <w:color w:val="0000A0"/>
      <w:sz w:val="20"/>
      <w:szCs w:val="20"/>
      <w:lang w:val="en-AU"/>
    </w:rPr>
  </w:style>
  <w:style w:type="character" w:customStyle="1" w:styleId="FieldLabel">
    <w:name w:val="Field Label"/>
    <w:uiPriority w:val="99"/>
    <w:rsid w:val="00D42B42"/>
    <w:rPr>
      <w:rFonts w:ascii="Times New Roman" w:hAnsi="Times New Roman" w:cs="Times New Roman" w:hint="default"/>
      <w:i/>
      <w:iCs/>
      <w:color w:val="004080"/>
      <w:sz w:val="20"/>
      <w:szCs w:val="20"/>
      <w:shd w:val="clear" w:color="auto" w:fill="FFFFFF"/>
    </w:rPr>
  </w:style>
  <w:style w:type="character" w:customStyle="1" w:styleId="TableHeading">
    <w:name w:val="Table Heading"/>
    <w:uiPriority w:val="99"/>
    <w:rsid w:val="00D42B42"/>
    <w:rPr>
      <w:rFonts w:ascii="Times New Roman" w:hAnsi="Times New Roman" w:cs="Times New Roman" w:hint="default"/>
      <w:b/>
      <w:bCs/>
      <w:color w:val="000000"/>
      <w:sz w:val="22"/>
      <w:szCs w:val="22"/>
      <w:shd w:val="clear" w:color="auto" w:fill="FFFFFF"/>
    </w:rPr>
  </w:style>
  <w:style w:type="character" w:customStyle="1" w:styleId="SSBookmark">
    <w:name w:val="SSBookmark"/>
    <w:uiPriority w:val="99"/>
    <w:rsid w:val="00D42B42"/>
    <w:rPr>
      <w:rFonts w:ascii="Lucida Sans" w:hAnsi="Lucida Sans" w:cs="Lucida Sans" w:hint="default"/>
      <w:b/>
      <w:bCs/>
      <w:color w:val="000000"/>
      <w:sz w:val="16"/>
      <w:szCs w:val="16"/>
      <w:shd w:val="clear" w:color="auto" w:fill="FFFF80"/>
    </w:rPr>
  </w:style>
  <w:style w:type="character" w:customStyle="1" w:styleId="Objecttype">
    <w:name w:val="Object type"/>
    <w:uiPriority w:val="99"/>
    <w:rsid w:val="00D42B42"/>
    <w:rPr>
      <w:rFonts w:ascii="Times New Roman" w:hAnsi="Times New Roman" w:cs="Times New Roman" w:hint="default"/>
      <w:b/>
      <w:bCs/>
      <w:color w:val="000000"/>
      <w:sz w:val="20"/>
      <w:szCs w:val="20"/>
      <w:u w:val="single"/>
      <w:shd w:val="clear" w:color="auto" w:fill="FFFFFF"/>
    </w:rPr>
  </w:style>
  <w:style w:type="character" w:styleId="GevolgdeHyperlink">
    <w:name w:val="FollowedHyperlink"/>
    <w:basedOn w:val="Standaardalinea-lettertype"/>
    <w:semiHidden/>
    <w:unhideWhenUsed/>
    <w:rsid w:val="00D42B42"/>
    <w:rPr>
      <w:color w:val="800080" w:themeColor="followedHyperlink"/>
      <w:u w:val="single"/>
    </w:rPr>
  </w:style>
  <w:style w:type="paragraph" w:customStyle="1" w:styleId="Kopvet">
    <w:name w:val="Kop vet"/>
    <w:basedOn w:val="Standaard"/>
    <w:next w:val="Standaard"/>
    <w:rsid w:val="00F92E4C"/>
    <w:pPr>
      <w:keepNext/>
      <w:suppressAutoHyphens/>
      <w:spacing w:before="60" w:line="288" w:lineRule="auto"/>
      <w:contextualSpacing w:val="0"/>
      <w:jc w:val="both"/>
    </w:pPr>
    <w:rPr>
      <w:rFonts w:ascii="Arial" w:eastAsia="Batang" w:hAnsi="Arial"/>
      <w:b/>
      <w:color w:val="610E6A"/>
      <w:sz w:val="20"/>
      <w:szCs w:val="24"/>
      <w:lang w:eastAsia="ar-SA"/>
    </w:rPr>
  </w:style>
  <w:style w:type="paragraph" w:customStyle="1" w:styleId="Standard">
    <w:name w:val="Standard"/>
    <w:rsid w:val="00312721"/>
    <w:pPr>
      <w:suppressAutoHyphens/>
      <w:autoSpaceDN w:val="0"/>
      <w:spacing w:line="288" w:lineRule="auto"/>
      <w:jc w:val="both"/>
      <w:textAlignment w:val="baseline"/>
    </w:pPr>
    <w:rPr>
      <w:rFonts w:ascii="Arial" w:eastAsia="Times New Roman" w:hAnsi="Arial"/>
      <w:color w:val="610E6A"/>
      <w:kern w:val="3"/>
      <w:sz w:val="20"/>
      <w:szCs w:val="24"/>
    </w:rPr>
  </w:style>
  <w:style w:type="paragraph" w:customStyle="1" w:styleId="opsomming">
    <w:name w:val="opsomming"/>
    <w:basedOn w:val="Standard"/>
    <w:rsid w:val="00312721"/>
    <w:pPr>
      <w:numPr>
        <w:numId w:val="21"/>
      </w:numPr>
      <w:tabs>
        <w:tab w:val="left" w:pos="567"/>
      </w:tabs>
    </w:pPr>
  </w:style>
  <w:style w:type="numbering" w:customStyle="1" w:styleId="WW8Num5">
    <w:name w:val="WW8Num5"/>
    <w:basedOn w:val="Geenlijst"/>
    <w:rsid w:val="00312721"/>
    <w:pPr>
      <w:numPr>
        <w:numId w:val="21"/>
      </w:numPr>
    </w:pPr>
  </w:style>
  <w:style w:type="paragraph" w:styleId="Kopvaninhoudsopgave">
    <w:name w:val="TOC Heading"/>
    <w:basedOn w:val="Kop1"/>
    <w:next w:val="Standaard"/>
    <w:uiPriority w:val="39"/>
    <w:semiHidden/>
    <w:unhideWhenUsed/>
    <w:qFormat/>
    <w:rsid w:val="000759C1"/>
    <w:pPr>
      <w:keepNext/>
      <w:keepLines/>
      <w:pageBreakBefore w:val="0"/>
      <w:numPr>
        <w:numId w:val="0"/>
      </w:numPr>
      <w:spacing w:before="480" w:line="276" w:lineRule="auto"/>
      <w:outlineLvl w:val="9"/>
    </w:pPr>
    <w:rPr>
      <w:rFonts w:asciiTheme="majorHAnsi" w:eastAsiaTheme="majorEastAsia" w:hAnsiTheme="majorHAnsi" w:cstheme="majorBidi"/>
      <w:color w:val="A5350F" w:themeColor="accent1" w:themeShade="BF"/>
      <w:sz w:val="28"/>
      <w:szCs w:val="28"/>
      <w:lang w:val="nl-NL"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Calibri" w:hAnsi="Verdana" w:cs="Times New Roman"/>
        <w:sz w:val="18"/>
        <w:szCs w:val="18"/>
        <w:lang w:val="nl-NL" w:eastAsia="nl-NL" w:bidi="ar-SA"/>
      </w:rPr>
    </w:rPrDefault>
    <w:pPrDefault>
      <w:pPr>
        <w:spacing w:line="280" w:lineRule="atLeast"/>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footnote reference" w:uiPriority="99"/>
    <w:lsdException w:name="annotation reference" w:uiPriority="99"/>
    <w:lsdException w:name="List Bullet"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Default Paragraph Font" w:uiPriority="1"/>
    <w:lsdException w:name="Body Text" w:uiPriority="99"/>
    <w:lsdException w:name="Subtitle" w:semiHidden="0" w:unhideWhenUsed="0"/>
    <w:lsdException w:name="Salutation" w:semiHidden="0" w:unhideWhenUsed="0"/>
    <w:lsdException w:name="Date" w:semiHidden="0" w:unhideWhenUsed="0"/>
    <w:lsdException w:name="Body Text First Indent" w:semiHidden="0" w:unhideWhenUsed="0"/>
    <w:lsdException w:name="Note Heading" w:uiPriority="99"/>
    <w:lsdException w:name="Body Text 2" w:uiPriority="99"/>
    <w:lsdException w:name="Body Text 3" w:uiPriority="99"/>
    <w:lsdException w:name="Hyperlink" w:uiPriority="99"/>
    <w:lsdException w:name="Strong" w:semiHidden="0" w:uiPriority="99" w:unhideWhenUsed="0" w:qFormat="1"/>
    <w:lsdException w:name="Emphasis" w:semiHidden="0" w:uiPriority="99" w:unhideWhenUsed="0" w:qFormat="1"/>
    <w:lsdException w:name="Plain Text" w:uiPriority="99"/>
    <w:lsdException w:name="annotation subject" w:uiPriority="99"/>
    <w:lsdException w:name="No List" w:uiPriority="99"/>
    <w:lsdException w:name="Balloon Text" w:uiPriority="99"/>
    <w:lsdException w:name="Table Grid" w:semiHidden="0" w:unhideWhenUsed="0"/>
    <w:lsdException w:name="Placeholder Text" w:semiHidden="0" w:unhideWhenUsed="0"/>
    <w:lsdException w:name="No Spacing" w:semiHidden="0" w:uiPriority="99"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sdException w:name="TOC Heading" w:uiPriority="39" w:qFormat="1"/>
  </w:latentStyles>
  <w:style w:type="paragraph" w:default="1" w:styleId="Standaard">
    <w:name w:val="Normal"/>
    <w:aliases w:val="1 standaard"/>
    <w:qFormat/>
    <w:rsid w:val="00607CC4"/>
    <w:pPr>
      <w:contextualSpacing/>
    </w:pPr>
    <w:rPr>
      <w:rFonts w:eastAsia="Times New Roman"/>
    </w:rPr>
  </w:style>
  <w:style w:type="paragraph" w:styleId="Kop1">
    <w:name w:val="heading 1"/>
    <w:aliases w:val="3 hoofdstuk genummerd"/>
    <w:basedOn w:val="Kop2"/>
    <w:next w:val="Standaard"/>
    <w:link w:val="Kop1Char"/>
    <w:autoRedefine/>
    <w:uiPriority w:val="99"/>
    <w:qFormat/>
    <w:rsid w:val="00BC64D4"/>
    <w:pPr>
      <w:pageBreakBefore/>
      <w:numPr>
        <w:ilvl w:val="0"/>
      </w:numPr>
      <w:outlineLvl w:val="0"/>
    </w:pPr>
    <w:rPr>
      <w:rFonts w:ascii="Arial" w:hAnsi="Arial" w:cs="Arial"/>
      <w:color w:val="0000B0"/>
      <w:sz w:val="30"/>
      <w:szCs w:val="30"/>
      <w:lang w:val="en-AU"/>
    </w:rPr>
  </w:style>
  <w:style w:type="paragraph" w:styleId="Kop2">
    <w:name w:val="heading 2"/>
    <w:aliases w:val="4 paragraaf genummerd"/>
    <w:next w:val="Standaard"/>
    <w:link w:val="Kop2Char"/>
    <w:uiPriority w:val="99"/>
    <w:qFormat/>
    <w:rsid w:val="0033584E"/>
    <w:pPr>
      <w:numPr>
        <w:ilvl w:val="1"/>
        <w:numId w:val="1"/>
      </w:numPr>
      <w:spacing w:line="500" w:lineRule="exact"/>
      <w:outlineLvl w:val="1"/>
    </w:pPr>
    <w:rPr>
      <w:b/>
      <w:bCs/>
      <w:color w:val="003359"/>
      <w:sz w:val="22"/>
      <w:szCs w:val="24"/>
      <w:lang w:eastAsia="en-US"/>
    </w:rPr>
  </w:style>
  <w:style w:type="paragraph" w:styleId="Kop3">
    <w:name w:val="heading 3"/>
    <w:aliases w:val="5 subparagraaf genummerd"/>
    <w:next w:val="Standaard"/>
    <w:link w:val="Kop3Char"/>
    <w:uiPriority w:val="99"/>
    <w:qFormat/>
    <w:rsid w:val="008B7713"/>
    <w:pPr>
      <w:numPr>
        <w:ilvl w:val="2"/>
        <w:numId w:val="1"/>
      </w:numPr>
      <w:spacing w:line="500" w:lineRule="exact"/>
      <w:outlineLvl w:val="2"/>
    </w:pPr>
    <w:rPr>
      <w:b/>
      <w:bCs/>
      <w:color w:val="003359"/>
      <w:szCs w:val="24"/>
      <w:lang w:eastAsia="en-US"/>
    </w:rPr>
  </w:style>
  <w:style w:type="paragraph" w:styleId="Kop4">
    <w:name w:val="heading 4"/>
    <w:basedOn w:val="Standaard"/>
    <w:next w:val="Standaard"/>
    <w:link w:val="Kop4Char"/>
    <w:uiPriority w:val="99"/>
    <w:unhideWhenUsed/>
    <w:qFormat/>
    <w:rsid w:val="004F75A6"/>
    <w:pPr>
      <w:keepNext/>
      <w:keepLines/>
      <w:outlineLvl w:val="3"/>
    </w:pPr>
    <w:rPr>
      <w:rFonts w:eastAsiaTheme="majorEastAsia" w:cstheme="majorBidi"/>
      <w:b/>
      <w:bCs/>
      <w:i/>
      <w:iCs/>
      <w:color w:val="003359"/>
    </w:rPr>
  </w:style>
  <w:style w:type="paragraph" w:styleId="Kop5">
    <w:name w:val="heading 5"/>
    <w:basedOn w:val="Standaard"/>
    <w:next w:val="Standaard"/>
    <w:link w:val="Kop5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4"/>
    </w:pPr>
    <w:rPr>
      <w:rFonts w:ascii="Arial" w:hAnsi="Arial" w:cs="Arial"/>
      <w:b/>
      <w:bCs/>
      <w:i/>
      <w:iCs/>
      <w:color w:val="004080"/>
      <w:sz w:val="24"/>
      <w:szCs w:val="24"/>
      <w:lang w:val="en-AU"/>
    </w:rPr>
  </w:style>
  <w:style w:type="paragraph" w:styleId="Kop6">
    <w:name w:val="heading 6"/>
    <w:basedOn w:val="Standaard"/>
    <w:next w:val="Standaard"/>
    <w:link w:val="Kop6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5"/>
    </w:pPr>
    <w:rPr>
      <w:rFonts w:ascii="Arial" w:hAnsi="Arial" w:cs="Arial"/>
      <w:b/>
      <w:bCs/>
      <w:color w:val="004080"/>
      <w:sz w:val="22"/>
      <w:szCs w:val="22"/>
      <w:lang w:val="en-AU"/>
    </w:rPr>
  </w:style>
  <w:style w:type="paragraph" w:styleId="Kop7">
    <w:name w:val="heading 7"/>
    <w:basedOn w:val="Standaard"/>
    <w:next w:val="Standaard"/>
    <w:link w:val="Kop7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6"/>
    </w:pPr>
    <w:rPr>
      <w:rFonts w:ascii="Arial" w:hAnsi="Arial" w:cs="Arial"/>
      <w:color w:val="004080"/>
      <w:sz w:val="22"/>
      <w:szCs w:val="22"/>
      <w:u w:val="single"/>
      <w:lang w:val="en-AU"/>
    </w:rPr>
  </w:style>
  <w:style w:type="paragraph" w:styleId="Kop8">
    <w:name w:val="heading 8"/>
    <w:basedOn w:val="Standaard"/>
    <w:next w:val="Standaard"/>
    <w:link w:val="Kop8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7"/>
    </w:pPr>
    <w:rPr>
      <w:rFonts w:ascii="Arial" w:hAnsi="Arial" w:cs="Arial"/>
      <w:i/>
      <w:iCs/>
      <w:color w:val="000000"/>
      <w:sz w:val="20"/>
      <w:szCs w:val="20"/>
      <w:u w:val="single"/>
      <w:lang w:val="en-AU"/>
    </w:rPr>
  </w:style>
  <w:style w:type="paragraph" w:styleId="Kop9">
    <w:name w:val="heading 9"/>
    <w:basedOn w:val="Standaard"/>
    <w:next w:val="Standaard"/>
    <w:link w:val="Kop9Char"/>
    <w:uiPriority w:val="99"/>
    <w:unhideWhenUsed/>
    <w:qFormat/>
    <w:rsid w:val="00D42B42"/>
    <w:pPr>
      <w:widowControl w:val="0"/>
      <w:shd w:val="clear" w:color="auto" w:fill="FFFFFF"/>
      <w:autoSpaceDE w:val="0"/>
      <w:autoSpaceDN w:val="0"/>
      <w:adjustRightInd w:val="0"/>
      <w:spacing w:before="240" w:after="60" w:line="240" w:lineRule="auto"/>
      <w:contextualSpacing w:val="0"/>
      <w:outlineLvl w:val="8"/>
    </w:pPr>
    <w:rPr>
      <w:rFonts w:ascii="Arial" w:hAnsi="Arial" w:cs="Arial"/>
      <w:color w:val="004080"/>
      <w:sz w:val="22"/>
      <w:szCs w:val="22"/>
      <w:lang w:val="en-AU"/>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3 hoofdstuk genummerd Char"/>
    <w:basedOn w:val="Standaardalinea-lettertype"/>
    <w:link w:val="Kop1"/>
    <w:uiPriority w:val="99"/>
    <w:rsid w:val="00BC64D4"/>
    <w:rPr>
      <w:rFonts w:ascii="Arial" w:hAnsi="Arial" w:cs="Arial"/>
      <w:b/>
      <w:bCs/>
      <w:color w:val="0000B0"/>
      <w:sz w:val="30"/>
      <w:szCs w:val="30"/>
      <w:lang w:val="en-AU" w:eastAsia="en-US"/>
    </w:rPr>
  </w:style>
  <w:style w:type="character" w:customStyle="1" w:styleId="Kop2Char">
    <w:name w:val="Kop 2 Char"/>
    <w:aliases w:val="4 paragraaf genummerd Char"/>
    <w:basedOn w:val="Standaardalinea-lettertype"/>
    <w:link w:val="Kop2"/>
    <w:uiPriority w:val="99"/>
    <w:rsid w:val="0033584E"/>
    <w:rPr>
      <w:b/>
      <w:bCs/>
      <w:color w:val="003359"/>
      <w:sz w:val="22"/>
      <w:szCs w:val="24"/>
      <w:lang w:eastAsia="en-US"/>
    </w:rPr>
  </w:style>
  <w:style w:type="character" w:customStyle="1" w:styleId="Kop3Char">
    <w:name w:val="Kop 3 Char"/>
    <w:aliases w:val="5 subparagraaf genummerd Char"/>
    <w:basedOn w:val="Standaardalinea-lettertype"/>
    <w:link w:val="Kop3"/>
    <w:uiPriority w:val="99"/>
    <w:rsid w:val="008B7713"/>
    <w:rPr>
      <w:b/>
      <w:bCs/>
      <w:color w:val="003359"/>
      <w:szCs w:val="24"/>
      <w:lang w:eastAsia="en-US"/>
    </w:rPr>
  </w:style>
  <w:style w:type="paragraph" w:styleId="Citaat">
    <w:name w:val="Quote"/>
    <w:aliases w:val="K10-citaat"/>
    <w:basedOn w:val="Standaard"/>
    <w:next w:val="Standaard"/>
    <w:link w:val="CitaatChar"/>
    <w:rsid w:val="00BC1BFA"/>
    <w:rPr>
      <w:i/>
      <w:iCs/>
      <w:color w:val="003359"/>
    </w:rPr>
  </w:style>
  <w:style w:type="character" w:customStyle="1" w:styleId="CitaatChar">
    <w:name w:val="Citaat Char"/>
    <w:aliases w:val="K10-citaat Char"/>
    <w:basedOn w:val="Standaardalinea-lettertype"/>
    <w:link w:val="Citaat"/>
    <w:rsid w:val="00A3482E"/>
    <w:rPr>
      <w:rFonts w:eastAsia="Times New Roman"/>
      <w:i/>
      <w:iCs/>
      <w:noProof/>
      <w:color w:val="003359"/>
    </w:rPr>
  </w:style>
  <w:style w:type="paragraph" w:styleId="Voettekst">
    <w:name w:val="footer"/>
    <w:basedOn w:val="Standaard"/>
    <w:link w:val="VoettekstChar"/>
    <w:uiPriority w:val="99"/>
    <w:unhideWhenUsed/>
    <w:rsid w:val="00EE7AD3"/>
    <w:pPr>
      <w:tabs>
        <w:tab w:val="center" w:pos="4153"/>
        <w:tab w:val="right" w:pos="8306"/>
      </w:tabs>
      <w:spacing w:line="240" w:lineRule="auto"/>
    </w:pPr>
    <w:rPr>
      <w:sz w:val="14"/>
    </w:rPr>
  </w:style>
  <w:style w:type="character" w:customStyle="1" w:styleId="VoettekstChar">
    <w:name w:val="Voettekst Char"/>
    <w:basedOn w:val="Standaardalinea-lettertype"/>
    <w:link w:val="Voettekst"/>
    <w:uiPriority w:val="99"/>
    <w:rsid w:val="00EE7AD3"/>
    <w:rPr>
      <w:rFonts w:ascii="Verdana" w:eastAsia="Times New Roman" w:hAnsi="Verdana"/>
      <w:noProof/>
      <w:sz w:val="14"/>
    </w:rPr>
  </w:style>
  <w:style w:type="paragraph" w:customStyle="1" w:styleId="K12-adresgegevens">
    <w:name w:val="K12-adresgegevens"/>
    <w:basedOn w:val="Standaard"/>
    <w:next w:val="Standaard"/>
    <w:rsid w:val="0014572A"/>
    <w:pPr>
      <w:spacing w:line="240" w:lineRule="auto"/>
    </w:pPr>
    <w:rPr>
      <w:b/>
      <w:color w:val="FFFFFF" w:themeColor="background1"/>
    </w:rPr>
  </w:style>
  <w:style w:type="character" w:styleId="Hyperlink">
    <w:name w:val="Hyperlink"/>
    <w:basedOn w:val="Standaardalinea-lettertype"/>
    <w:uiPriority w:val="99"/>
    <w:rsid w:val="00107825"/>
    <w:rPr>
      <w:color w:val="0000FF"/>
      <w:u w:val="single"/>
    </w:rPr>
  </w:style>
  <w:style w:type="paragraph" w:styleId="Inhopg1">
    <w:name w:val="toc 1"/>
    <w:aliases w:val="K-Inhoud 1"/>
    <w:basedOn w:val="Standaard"/>
    <w:next w:val="Standaard"/>
    <w:autoRedefine/>
    <w:uiPriority w:val="39"/>
    <w:qFormat/>
    <w:rsid w:val="00BA750E"/>
    <w:pPr>
      <w:spacing w:before="120" w:after="120"/>
    </w:pPr>
    <w:rPr>
      <w:rFonts w:asciiTheme="minorHAnsi" w:hAnsiTheme="minorHAnsi"/>
      <w:b/>
      <w:bCs/>
      <w:caps/>
      <w:sz w:val="20"/>
      <w:szCs w:val="20"/>
    </w:rPr>
  </w:style>
  <w:style w:type="paragraph" w:styleId="Inhopg2">
    <w:name w:val="toc 2"/>
    <w:aliases w:val="K-inhoud 2"/>
    <w:basedOn w:val="Standaard"/>
    <w:next w:val="Standaard"/>
    <w:autoRedefine/>
    <w:uiPriority w:val="39"/>
    <w:qFormat/>
    <w:rsid w:val="00BA750E"/>
    <w:pPr>
      <w:ind w:left="180"/>
    </w:pPr>
    <w:rPr>
      <w:rFonts w:asciiTheme="minorHAnsi" w:hAnsiTheme="minorHAnsi"/>
      <w:smallCaps/>
      <w:sz w:val="20"/>
      <w:szCs w:val="20"/>
    </w:rPr>
  </w:style>
  <w:style w:type="paragraph" w:customStyle="1" w:styleId="6opsomming">
    <w:name w:val="6 opsomming"/>
    <w:basedOn w:val="Standaard"/>
    <w:autoRedefine/>
    <w:rsid w:val="004F75A6"/>
    <w:pPr>
      <w:numPr>
        <w:numId w:val="2"/>
      </w:numPr>
    </w:pPr>
    <w:rPr>
      <w:szCs w:val="22"/>
      <w:lang w:eastAsia="en-US"/>
    </w:rPr>
  </w:style>
  <w:style w:type="paragraph" w:customStyle="1" w:styleId="2kopjevet">
    <w:name w:val="2 kopje  vet"/>
    <w:basedOn w:val="Standaard"/>
    <w:next w:val="Standaard"/>
    <w:qFormat/>
    <w:rsid w:val="00A3482E"/>
    <w:pPr>
      <w:spacing w:line="500" w:lineRule="atLeast"/>
    </w:pPr>
    <w:rPr>
      <w:b/>
      <w:color w:val="003359"/>
      <w:szCs w:val="22"/>
      <w:lang w:eastAsia="en-US"/>
    </w:rPr>
  </w:style>
  <w:style w:type="character" w:customStyle="1" w:styleId="Kop4Char">
    <w:name w:val="Kop 4 Char"/>
    <w:basedOn w:val="Standaardalinea-lettertype"/>
    <w:link w:val="Kop4"/>
    <w:uiPriority w:val="9"/>
    <w:semiHidden/>
    <w:rsid w:val="004F75A6"/>
    <w:rPr>
      <w:rFonts w:eastAsiaTheme="majorEastAsia" w:cstheme="majorBidi"/>
      <w:b/>
      <w:bCs/>
      <w:i/>
      <w:iCs/>
      <w:noProof/>
      <w:color w:val="003359"/>
    </w:rPr>
  </w:style>
  <w:style w:type="paragraph" w:styleId="Ballontekst">
    <w:name w:val="Balloon Text"/>
    <w:basedOn w:val="Standaard"/>
    <w:link w:val="BallontekstChar"/>
    <w:uiPriority w:val="99"/>
    <w:rsid w:val="00BC1BFA"/>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rsid w:val="00BC1BFA"/>
    <w:rPr>
      <w:rFonts w:ascii="Tahoma" w:eastAsia="Times New Roman" w:hAnsi="Tahoma" w:cs="Tahoma"/>
      <w:noProof/>
      <w:sz w:val="16"/>
      <w:szCs w:val="16"/>
    </w:rPr>
  </w:style>
  <w:style w:type="table" w:styleId="Tabelraster">
    <w:name w:val="Table Grid"/>
    <w:basedOn w:val="Standaardtabel"/>
    <w:rsid w:val="00A249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optitel">
    <w:name w:val="koptitel"/>
    <w:basedOn w:val="Standaard"/>
    <w:next w:val="Standaard"/>
    <w:autoRedefine/>
    <w:rsid w:val="001D5F15"/>
    <w:pPr>
      <w:pageBreakBefore/>
      <w:spacing w:line="500" w:lineRule="exact"/>
      <w:contextualSpacing w:val="0"/>
    </w:pPr>
    <w:rPr>
      <w:rFonts w:eastAsia="Calibri"/>
      <w:b/>
      <w:bCs/>
      <w:color w:val="003359"/>
      <w:sz w:val="32"/>
      <w:szCs w:val="22"/>
      <w:lang w:eastAsia="en-US"/>
    </w:rPr>
  </w:style>
  <w:style w:type="paragraph" w:customStyle="1" w:styleId="paragraaf">
    <w:name w:val="paragraaf"/>
    <w:basedOn w:val="koptitel"/>
    <w:next w:val="Standaard"/>
    <w:autoRedefine/>
    <w:rsid w:val="001D5F15"/>
    <w:pPr>
      <w:pageBreakBefore w:val="0"/>
      <w:spacing w:before="280"/>
    </w:pPr>
    <w:rPr>
      <w:noProof/>
      <w:sz w:val="24"/>
      <w:szCs w:val="24"/>
    </w:rPr>
  </w:style>
  <w:style w:type="paragraph" w:customStyle="1" w:styleId="Default">
    <w:name w:val="Default"/>
    <w:rsid w:val="00A3482E"/>
    <w:pPr>
      <w:autoSpaceDE w:val="0"/>
      <w:autoSpaceDN w:val="0"/>
      <w:adjustRightInd w:val="0"/>
    </w:pPr>
    <w:rPr>
      <w:rFonts w:cs="Verdana"/>
      <w:color w:val="000000"/>
      <w:szCs w:val="24"/>
    </w:rPr>
  </w:style>
  <w:style w:type="paragraph" w:styleId="Lijstalinea">
    <w:name w:val="List Paragraph"/>
    <w:basedOn w:val="Standaard"/>
    <w:uiPriority w:val="34"/>
    <w:qFormat/>
    <w:rsid w:val="004F75A6"/>
    <w:pPr>
      <w:ind w:left="340"/>
    </w:pPr>
  </w:style>
  <w:style w:type="numbering" w:customStyle="1" w:styleId="K-nummering">
    <w:name w:val="K-nummering"/>
    <w:basedOn w:val="Geenlijst"/>
    <w:rsid w:val="00275F13"/>
    <w:pPr>
      <w:numPr>
        <w:numId w:val="3"/>
      </w:numPr>
    </w:pPr>
  </w:style>
  <w:style w:type="paragraph" w:customStyle="1" w:styleId="nropsomming">
    <w:name w:val="nr opsomming"/>
    <w:basedOn w:val="Standaard"/>
    <w:qFormat/>
    <w:rsid w:val="004F75A6"/>
    <w:pPr>
      <w:numPr>
        <w:numId w:val="5"/>
      </w:numPr>
    </w:pPr>
  </w:style>
  <w:style w:type="paragraph" w:customStyle="1" w:styleId="titelkop">
    <w:name w:val="titelkop"/>
    <w:basedOn w:val="koptitel"/>
    <w:rsid w:val="00792524"/>
  </w:style>
  <w:style w:type="paragraph" w:styleId="Bijschrift">
    <w:name w:val="caption"/>
    <w:aliases w:val="K11-bijschrift"/>
    <w:basedOn w:val="Standaard"/>
    <w:unhideWhenUsed/>
    <w:rsid w:val="004F75A6"/>
    <w:pPr>
      <w:spacing w:after="140" w:line="280" w:lineRule="exact"/>
    </w:pPr>
    <w:rPr>
      <w:b/>
      <w:bCs/>
      <w:color w:val="D84010"/>
      <w:sz w:val="16"/>
    </w:rPr>
  </w:style>
  <w:style w:type="paragraph" w:styleId="Voetnoottekst">
    <w:name w:val="footnote text"/>
    <w:basedOn w:val="Standaard"/>
    <w:link w:val="VoetnoottekstChar"/>
    <w:uiPriority w:val="99"/>
    <w:rsid w:val="004F75A6"/>
    <w:pPr>
      <w:spacing w:line="240" w:lineRule="auto"/>
    </w:pPr>
    <w:rPr>
      <w:sz w:val="16"/>
    </w:rPr>
  </w:style>
  <w:style w:type="character" w:customStyle="1" w:styleId="VoetnoottekstChar">
    <w:name w:val="Voetnoottekst Char"/>
    <w:basedOn w:val="Standaardalinea-lettertype"/>
    <w:link w:val="Voetnoottekst"/>
    <w:uiPriority w:val="99"/>
    <w:rsid w:val="00E52649"/>
    <w:rPr>
      <w:rFonts w:ascii="Verdana" w:eastAsia="Times New Roman" w:hAnsi="Verdana"/>
      <w:noProof/>
      <w:sz w:val="16"/>
    </w:rPr>
  </w:style>
  <w:style w:type="character" w:styleId="Voetnootmarkering">
    <w:name w:val="footnote reference"/>
    <w:basedOn w:val="Standaardalinea-lettertype"/>
    <w:uiPriority w:val="99"/>
    <w:rsid w:val="005B07DD"/>
    <w:rPr>
      <w:rFonts w:ascii="Verdana" w:hAnsi="Verdana"/>
      <w:color w:val="auto"/>
      <w:vertAlign w:val="superscript"/>
    </w:rPr>
  </w:style>
  <w:style w:type="table" w:customStyle="1" w:styleId="K-tabel">
    <w:name w:val="K-tabel"/>
    <w:basedOn w:val="tabel2"/>
    <w:uiPriority w:val="99"/>
    <w:rsid w:val="00033D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pPr>
        <w:wordWrap/>
        <w:spacing w:beforeLines="0" w:beforeAutospacing="0" w:afterLines="0" w:afterAutospacing="0" w:line="280" w:lineRule="atLeast"/>
        <w:ind w:leftChars="0" w:left="0" w:rightChars="0" w:right="0"/>
      </w:pPr>
      <w:rPr>
        <w:rFonts w:ascii="Lucida Sans" w:hAnsi="Lucida Sans"/>
        <w:b/>
        <w:color w:val="FFFFFF" w:themeColor="background1"/>
        <w:sz w:val="16"/>
      </w:rPr>
      <w:tblPr/>
      <w:trPr>
        <w:cantSplit/>
        <w:tblHeader/>
      </w:trPr>
      <w:tcPr>
        <w:shd w:val="clear" w:color="auto" w:fill="DD4814" w:themeFill="accent1"/>
      </w:tcPr>
    </w:tblStylePr>
  </w:style>
  <w:style w:type="paragraph" w:styleId="Koptekst">
    <w:name w:val="header"/>
    <w:basedOn w:val="Standaard"/>
    <w:link w:val="KoptekstChar"/>
    <w:uiPriority w:val="99"/>
    <w:rsid w:val="00EE7AD3"/>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EE7AD3"/>
    <w:rPr>
      <w:rFonts w:ascii="Verdana" w:eastAsia="Times New Roman" w:hAnsi="Verdana"/>
      <w:noProof/>
      <w:sz w:val="18"/>
    </w:rPr>
  </w:style>
  <w:style w:type="character" w:styleId="Tekstvantijdelijkeaanduiding">
    <w:name w:val="Placeholder Text"/>
    <w:basedOn w:val="Standaardalinea-lettertype"/>
    <w:rsid w:val="000030E7"/>
    <w:rPr>
      <w:color w:val="808080"/>
    </w:rPr>
  </w:style>
  <w:style w:type="character" w:styleId="Verwijzingopmerking">
    <w:name w:val="annotation reference"/>
    <w:basedOn w:val="Standaardalinea-lettertype"/>
    <w:uiPriority w:val="99"/>
    <w:rsid w:val="004E468C"/>
    <w:rPr>
      <w:sz w:val="16"/>
      <w:szCs w:val="16"/>
    </w:rPr>
  </w:style>
  <w:style w:type="paragraph" w:styleId="Tekstopmerking">
    <w:name w:val="annotation text"/>
    <w:basedOn w:val="Standaard"/>
    <w:link w:val="TekstopmerkingChar"/>
    <w:uiPriority w:val="99"/>
    <w:rsid w:val="004E468C"/>
    <w:pPr>
      <w:spacing w:line="240" w:lineRule="auto"/>
    </w:pPr>
    <w:rPr>
      <w:sz w:val="20"/>
    </w:rPr>
  </w:style>
  <w:style w:type="character" w:customStyle="1" w:styleId="TekstopmerkingChar">
    <w:name w:val="Tekst opmerking Char"/>
    <w:basedOn w:val="Standaardalinea-lettertype"/>
    <w:link w:val="Tekstopmerking"/>
    <w:uiPriority w:val="99"/>
    <w:rsid w:val="004E468C"/>
    <w:rPr>
      <w:rFonts w:ascii="Verdana" w:eastAsia="Times New Roman" w:hAnsi="Verdana"/>
      <w:noProof/>
    </w:rPr>
  </w:style>
  <w:style w:type="paragraph" w:styleId="Onderwerpvanopmerking">
    <w:name w:val="annotation subject"/>
    <w:basedOn w:val="Tekstopmerking"/>
    <w:next w:val="Tekstopmerking"/>
    <w:link w:val="OnderwerpvanopmerkingChar"/>
    <w:uiPriority w:val="99"/>
    <w:rsid w:val="004E468C"/>
    <w:rPr>
      <w:b/>
      <w:bCs/>
    </w:rPr>
  </w:style>
  <w:style w:type="character" w:customStyle="1" w:styleId="OnderwerpvanopmerkingChar">
    <w:name w:val="Onderwerp van opmerking Char"/>
    <w:basedOn w:val="TekstopmerkingChar"/>
    <w:link w:val="Onderwerpvanopmerking"/>
    <w:uiPriority w:val="99"/>
    <w:rsid w:val="004E468C"/>
    <w:rPr>
      <w:rFonts w:ascii="Verdana" w:eastAsia="Times New Roman" w:hAnsi="Verdana"/>
      <w:b/>
      <w:bCs/>
      <w:noProof/>
    </w:rPr>
  </w:style>
  <w:style w:type="paragraph" w:customStyle="1" w:styleId="paragraafkop">
    <w:name w:val="paragraafkop"/>
    <w:basedOn w:val="paragraaf"/>
    <w:next w:val="Standaard"/>
    <w:rsid w:val="00C9388A"/>
    <w:pPr>
      <w:numPr>
        <w:ilvl w:val="2"/>
      </w:numPr>
    </w:pPr>
  </w:style>
  <w:style w:type="paragraph" w:customStyle="1" w:styleId="tabeltekst">
    <w:name w:val="tabeltekst"/>
    <w:basedOn w:val="Standaard"/>
    <w:qFormat/>
    <w:rsid w:val="004F75A6"/>
    <w:rPr>
      <w:sz w:val="16"/>
    </w:rPr>
  </w:style>
  <w:style w:type="table" w:customStyle="1" w:styleId="Donkerelijst1">
    <w:name w:val="Donkere lijst1"/>
    <w:basedOn w:val="Standaardtabel"/>
    <w:rsid w:val="008C669F"/>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onkerelijst-accent1">
    <w:name w:val="Dark List Accent 1"/>
    <w:basedOn w:val="Standaardtabel"/>
    <w:rsid w:val="008C669F"/>
    <w:rPr>
      <w:color w:val="FFFFFF" w:themeColor="background1"/>
    </w:rPr>
    <w:tblPr>
      <w:tblStyleRowBandSize w:val="1"/>
      <w:tblStyleColBandSize w:val="1"/>
    </w:tblPr>
    <w:tcPr>
      <w:shd w:val="clear" w:color="auto" w:fill="DD481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E230A"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A5350F"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A5350F" w:themeFill="accent1" w:themeFillShade="BF"/>
      </w:tcPr>
    </w:tblStylePr>
    <w:tblStylePr w:type="band1Vert">
      <w:tblPr/>
      <w:tcPr>
        <w:tcBorders>
          <w:top w:val="nil"/>
          <w:left w:val="nil"/>
          <w:bottom w:val="nil"/>
          <w:right w:val="nil"/>
          <w:insideH w:val="nil"/>
          <w:insideV w:val="nil"/>
        </w:tcBorders>
        <w:shd w:val="clear" w:color="auto" w:fill="A5350F" w:themeFill="accent1" w:themeFillShade="BF"/>
      </w:tcPr>
    </w:tblStylePr>
    <w:tblStylePr w:type="band1Horz">
      <w:tblPr/>
      <w:tcPr>
        <w:tcBorders>
          <w:top w:val="nil"/>
          <w:left w:val="nil"/>
          <w:bottom w:val="nil"/>
          <w:right w:val="nil"/>
          <w:insideH w:val="nil"/>
          <w:insideV w:val="nil"/>
        </w:tcBorders>
        <w:shd w:val="clear" w:color="auto" w:fill="A5350F" w:themeFill="accent1" w:themeFillShade="BF"/>
      </w:tcPr>
    </w:tblStylePr>
  </w:style>
  <w:style w:type="table" w:styleId="Donkerelijst-accent2">
    <w:name w:val="Dark List Accent 2"/>
    <w:basedOn w:val="Standaardtabel"/>
    <w:rsid w:val="008C669F"/>
    <w:rPr>
      <w:color w:val="FFFFFF" w:themeColor="background1"/>
    </w:rPr>
    <w:tblPr>
      <w:tblStyleRowBandSize w:val="1"/>
      <w:tblStyleColBandSize w:val="1"/>
    </w:tblPr>
    <w:tcPr>
      <w:shd w:val="clear" w:color="auto" w:fill="009FD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E6C"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76A3"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76A3" w:themeFill="accent2" w:themeFillShade="BF"/>
      </w:tcPr>
    </w:tblStylePr>
    <w:tblStylePr w:type="band1Vert">
      <w:tblPr/>
      <w:tcPr>
        <w:tcBorders>
          <w:top w:val="nil"/>
          <w:left w:val="nil"/>
          <w:bottom w:val="nil"/>
          <w:right w:val="nil"/>
          <w:insideH w:val="nil"/>
          <w:insideV w:val="nil"/>
        </w:tcBorders>
        <w:shd w:val="clear" w:color="auto" w:fill="0076A3" w:themeFill="accent2" w:themeFillShade="BF"/>
      </w:tcPr>
    </w:tblStylePr>
    <w:tblStylePr w:type="band1Horz">
      <w:tblPr/>
      <w:tcPr>
        <w:tcBorders>
          <w:top w:val="nil"/>
          <w:left w:val="nil"/>
          <w:bottom w:val="nil"/>
          <w:right w:val="nil"/>
          <w:insideH w:val="nil"/>
          <w:insideV w:val="nil"/>
        </w:tcBorders>
        <w:shd w:val="clear" w:color="auto" w:fill="0076A3" w:themeFill="accent2" w:themeFillShade="BF"/>
      </w:tcPr>
    </w:tblStylePr>
  </w:style>
  <w:style w:type="table" w:customStyle="1" w:styleId="tabel2">
    <w:name w:val="tabel2"/>
    <w:basedOn w:val="Standaardtabel"/>
    <w:uiPriority w:val="99"/>
    <w:rsid w:val="00424B9C"/>
    <w:rPr>
      <w:sz w:val="16"/>
    </w:rPr>
    <w:tblPr/>
  </w:style>
  <w:style w:type="paragraph" w:customStyle="1" w:styleId="colofon">
    <w:name w:val="colofon"/>
    <w:basedOn w:val="Standaard"/>
    <w:rsid w:val="00076EE1"/>
    <w:pPr>
      <w:tabs>
        <w:tab w:val="left" w:pos="1843"/>
      </w:tabs>
    </w:pPr>
  </w:style>
  <w:style w:type="paragraph" w:styleId="Documentstructuur">
    <w:name w:val="Document Map"/>
    <w:basedOn w:val="Standaard"/>
    <w:link w:val="DocumentstructuurChar"/>
    <w:rsid w:val="00987CF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987CFC"/>
    <w:rPr>
      <w:rFonts w:ascii="Tahoma" w:eastAsia="Times New Roman" w:hAnsi="Tahoma" w:cs="Tahoma"/>
      <w:noProof/>
      <w:sz w:val="16"/>
      <w:szCs w:val="16"/>
    </w:rPr>
  </w:style>
  <w:style w:type="numbering" w:customStyle="1" w:styleId="OpmaakprofielMetopsommingstekensSymbolsymboolLinks063cmVerk">
    <w:name w:val="Opmaakprofiel Met opsommingstekens Symbol (symbool) Links:  063 cm Verk..."/>
    <w:basedOn w:val="Geenlijst"/>
    <w:rsid w:val="00792524"/>
    <w:pPr>
      <w:numPr>
        <w:numId w:val="6"/>
      </w:numPr>
    </w:pPr>
  </w:style>
  <w:style w:type="paragraph" w:styleId="Titel">
    <w:name w:val="Title"/>
    <w:aliases w:val="Rapporttitel"/>
    <w:basedOn w:val="Standaard"/>
    <w:next w:val="Standaard"/>
    <w:link w:val="TitelChar"/>
    <w:uiPriority w:val="99"/>
    <w:qFormat/>
    <w:rsid w:val="006360F3"/>
    <w:pPr>
      <w:spacing w:line="240" w:lineRule="auto"/>
      <w:contextualSpacing w:val="0"/>
    </w:pPr>
    <w:rPr>
      <w:b/>
      <w:smallCaps/>
      <w:color w:val="003359"/>
      <w:sz w:val="48"/>
    </w:rPr>
  </w:style>
  <w:style w:type="character" w:customStyle="1" w:styleId="TitelChar">
    <w:name w:val="Titel Char"/>
    <w:aliases w:val="Rapporttitel Char"/>
    <w:basedOn w:val="Standaardalinea-lettertype"/>
    <w:link w:val="Titel"/>
    <w:uiPriority w:val="10"/>
    <w:rsid w:val="006360F3"/>
    <w:rPr>
      <w:rFonts w:ascii="Verdana" w:eastAsia="Times New Roman" w:hAnsi="Verdana"/>
      <w:b/>
      <w:smallCaps/>
      <w:noProof/>
      <w:color w:val="003359"/>
      <w:sz w:val="48"/>
    </w:rPr>
  </w:style>
  <w:style w:type="paragraph" w:styleId="Ondertitel">
    <w:name w:val="Subtitle"/>
    <w:aliases w:val="Rapport subtitel"/>
    <w:basedOn w:val="Titel"/>
    <w:next w:val="Standaard"/>
    <w:link w:val="OndertitelChar"/>
    <w:rsid w:val="006360F3"/>
    <w:rPr>
      <w:smallCaps w:val="0"/>
      <w:sz w:val="40"/>
    </w:rPr>
  </w:style>
  <w:style w:type="character" w:customStyle="1" w:styleId="OndertitelChar">
    <w:name w:val="Ondertitel Char"/>
    <w:aliases w:val="Rapport subtitel Char"/>
    <w:basedOn w:val="Standaardalinea-lettertype"/>
    <w:link w:val="Ondertitel"/>
    <w:rsid w:val="006360F3"/>
    <w:rPr>
      <w:rFonts w:ascii="Verdana" w:eastAsia="Times New Roman" w:hAnsi="Verdana"/>
      <w:b/>
      <w:noProof/>
      <w:color w:val="003359"/>
      <w:sz w:val="40"/>
    </w:rPr>
  </w:style>
  <w:style w:type="paragraph" w:styleId="Inhopg3">
    <w:name w:val="toc 3"/>
    <w:basedOn w:val="Standaard"/>
    <w:next w:val="Standaard"/>
    <w:autoRedefine/>
    <w:uiPriority w:val="39"/>
    <w:qFormat/>
    <w:rsid w:val="001D5F15"/>
    <w:pPr>
      <w:ind w:left="360"/>
    </w:pPr>
    <w:rPr>
      <w:rFonts w:asciiTheme="minorHAnsi" w:hAnsiTheme="minorHAnsi"/>
      <w:i/>
      <w:iCs/>
      <w:sz w:val="20"/>
      <w:szCs w:val="20"/>
    </w:rPr>
  </w:style>
  <w:style w:type="numbering" w:customStyle="1" w:styleId="Opmaakprofiel1">
    <w:name w:val="Opmaakprofiel1"/>
    <w:uiPriority w:val="99"/>
    <w:rsid w:val="001D5F15"/>
    <w:pPr>
      <w:numPr>
        <w:numId w:val="7"/>
      </w:numPr>
    </w:pPr>
  </w:style>
  <w:style w:type="paragraph" w:styleId="Lijstopsomteken">
    <w:name w:val="List Bullet"/>
    <w:basedOn w:val="Standaard"/>
    <w:qFormat/>
    <w:rsid w:val="001D5F15"/>
    <w:pPr>
      <w:numPr>
        <w:numId w:val="4"/>
      </w:numPr>
      <w:ind w:left="340" w:hanging="340"/>
    </w:pPr>
  </w:style>
  <w:style w:type="table" w:styleId="Gemiddeldraster3-accent3">
    <w:name w:val="Medium Grid 3 Accent 3"/>
    <w:basedOn w:val="Standaardtabel"/>
    <w:rsid w:val="003D6C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6D2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3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3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3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3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2DA5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2DA5FF" w:themeFill="accent3" w:themeFillTint="7F"/>
      </w:tcPr>
    </w:tblStylePr>
  </w:style>
  <w:style w:type="paragraph" w:styleId="Inhopg9">
    <w:name w:val="toc 9"/>
    <w:basedOn w:val="Standaard"/>
    <w:next w:val="Standaard"/>
    <w:autoRedefine/>
    <w:uiPriority w:val="39"/>
    <w:rsid w:val="008B7713"/>
    <w:pPr>
      <w:ind w:left="1440"/>
    </w:pPr>
    <w:rPr>
      <w:rFonts w:asciiTheme="minorHAnsi" w:hAnsiTheme="minorHAnsi"/>
    </w:rPr>
  </w:style>
  <w:style w:type="paragraph" w:customStyle="1" w:styleId="K14-Titeldocument">
    <w:name w:val="K14-Titel document"/>
    <w:rsid w:val="0033584E"/>
    <w:pPr>
      <w:spacing w:line="240" w:lineRule="auto"/>
    </w:pPr>
    <w:rPr>
      <w:rFonts w:eastAsiaTheme="minorHAnsi" w:cstheme="minorBidi"/>
      <w:i/>
      <w:color w:val="D84010"/>
      <w:sz w:val="32"/>
      <w:szCs w:val="56"/>
      <w:lang w:eastAsia="en-US"/>
    </w:rPr>
  </w:style>
  <w:style w:type="character" w:styleId="Nadruk">
    <w:name w:val="Emphasis"/>
    <w:basedOn w:val="Standaardalinea-lettertype"/>
    <w:uiPriority w:val="99"/>
    <w:qFormat/>
    <w:rsid w:val="00BA2F0F"/>
    <w:rPr>
      <w:i/>
      <w:iCs/>
    </w:rPr>
  </w:style>
  <w:style w:type="paragraph" w:styleId="Revisie">
    <w:name w:val="Revision"/>
    <w:hidden/>
    <w:semiHidden/>
    <w:rsid w:val="00F71A23"/>
    <w:pPr>
      <w:spacing w:line="240" w:lineRule="auto"/>
    </w:pPr>
    <w:rPr>
      <w:rFonts w:eastAsia="Times New Roman"/>
    </w:rPr>
  </w:style>
  <w:style w:type="character" w:customStyle="1" w:styleId="Kop5Char">
    <w:name w:val="Kop 5 Char"/>
    <w:basedOn w:val="Standaardalinea-lettertype"/>
    <w:link w:val="Kop5"/>
    <w:uiPriority w:val="9"/>
    <w:semiHidden/>
    <w:rsid w:val="00D42B42"/>
    <w:rPr>
      <w:rFonts w:ascii="Arial" w:eastAsia="Times New Roman" w:hAnsi="Arial" w:cs="Arial"/>
      <w:b/>
      <w:bCs/>
      <w:i/>
      <w:iCs/>
      <w:color w:val="004080"/>
      <w:sz w:val="24"/>
      <w:szCs w:val="24"/>
      <w:shd w:val="clear" w:color="auto" w:fill="FFFFFF"/>
      <w:lang w:val="en-AU"/>
    </w:rPr>
  </w:style>
  <w:style w:type="character" w:customStyle="1" w:styleId="Kop6Char">
    <w:name w:val="Kop 6 Char"/>
    <w:basedOn w:val="Standaardalinea-lettertype"/>
    <w:link w:val="Kop6"/>
    <w:uiPriority w:val="9"/>
    <w:semiHidden/>
    <w:rsid w:val="00D42B42"/>
    <w:rPr>
      <w:rFonts w:ascii="Arial" w:eastAsia="Times New Roman" w:hAnsi="Arial" w:cs="Arial"/>
      <w:b/>
      <w:bCs/>
      <w:color w:val="004080"/>
      <w:sz w:val="22"/>
      <w:szCs w:val="22"/>
      <w:shd w:val="clear" w:color="auto" w:fill="FFFFFF"/>
      <w:lang w:val="en-AU"/>
    </w:rPr>
  </w:style>
  <w:style w:type="character" w:customStyle="1" w:styleId="Kop7Char">
    <w:name w:val="Kop 7 Char"/>
    <w:basedOn w:val="Standaardalinea-lettertype"/>
    <w:link w:val="Kop7"/>
    <w:uiPriority w:val="9"/>
    <w:semiHidden/>
    <w:rsid w:val="00D42B42"/>
    <w:rPr>
      <w:rFonts w:ascii="Arial" w:eastAsia="Times New Roman" w:hAnsi="Arial" w:cs="Arial"/>
      <w:color w:val="004080"/>
      <w:sz w:val="22"/>
      <w:szCs w:val="22"/>
      <w:u w:val="single"/>
      <w:shd w:val="clear" w:color="auto" w:fill="FFFFFF"/>
      <w:lang w:val="en-AU"/>
    </w:rPr>
  </w:style>
  <w:style w:type="character" w:customStyle="1" w:styleId="Kop8Char">
    <w:name w:val="Kop 8 Char"/>
    <w:basedOn w:val="Standaardalinea-lettertype"/>
    <w:link w:val="Kop8"/>
    <w:uiPriority w:val="9"/>
    <w:semiHidden/>
    <w:rsid w:val="00D42B42"/>
    <w:rPr>
      <w:rFonts w:ascii="Arial" w:eastAsia="Times New Roman" w:hAnsi="Arial" w:cs="Arial"/>
      <w:i/>
      <w:iCs/>
      <w:color w:val="000000"/>
      <w:sz w:val="20"/>
      <w:szCs w:val="20"/>
      <w:u w:val="single"/>
      <w:shd w:val="clear" w:color="auto" w:fill="FFFFFF"/>
      <w:lang w:val="en-AU"/>
    </w:rPr>
  </w:style>
  <w:style w:type="character" w:customStyle="1" w:styleId="Kop9Char">
    <w:name w:val="Kop 9 Char"/>
    <w:basedOn w:val="Standaardalinea-lettertype"/>
    <w:link w:val="Kop9"/>
    <w:uiPriority w:val="9"/>
    <w:semiHidden/>
    <w:rsid w:val="00D42B42"/>
    <w:rPr>
      <w:rFonts w:ascii="Arial" w:eastAsia="Times New Roman" w:hAnsi="Arial" w:cs="Arial"/>
      <w:color w:val="004080"/>
      <w:sz w:val="22"/>
      <w:szCs w:val="22"/>
      <w:shd w:val="clear" w:color="auto" w:fill="FFFFFF"/>
      <w:lang w:val="en-AU"/>
    </w:rPr>
  </w:style>
  <w:style w:type="numbering" w:customStyle="1" w:styleId="Geenlijst1">
    <w:name w:val="Geen lijst1"/>
    <w:next w:val="Geenlijst"/>
    <w:uiPriority w:val="99"/>
    <w:semiHidden/>
    <w:unhideWhenUsed/>
    <w:rsid w:val="00D42B42"/>
  </w:style>
  <w:style w:type="character" w:customStyle="1" w:styleId="GevolgdeHyperlink1">
    <w:name w:val="GevolgdeHyperlink1"/>
    <w:basedOn w:val="Standaardalinea-lettertype"/>
    <w:uiPriority w:val="99"/>
    <w:semiHidden/>
    <w:unhideWhenUsed/>
    <w:rsid w:val="00D42B42"/>
    <w:rPr>
      <w:color w:val="954F72"/>
      <w:u w:val="single"/>
    </w:rPr>
  </w:style>
  <w:style w:type="character" w:styleId="Zwaar">
    <w:name w:val="Strong"/>
    <w:basedOn w:val="Standaardalinea-lettertype"/>
    <w:uiPriority w:val="99"/>
    <w:qFormat/>
    <w:rsid w:val="00D42B42"/>
    <w:rPr>
      <w:rFonts w:ascii="Times New Roman" w:hAnsi="Times New Roman" w:cs="Times New Roman" w:hint="default"/>
      <w:b/>
      <w:bCs/>
      <w:color w:val="000000"/>
      <w:sz w:val="20"/>
      <w:szCs w:val="20"/>
      <w:shd w:val="clear" w:color="auto" w:fill="FFFFFF"/>
    </w:rPr>
  </w:style>
  <w:style w:type="paragraph" w:styleId="Inhopg4">
    <w:name w:val="toc 4"/>
    <w:basedOn w:val="Standaard"/>
    <w:next w:val="Standaard"/>
    <w:autoRedefine/>
    <w:uiPriority w:val="39"/>
    <w:unhideWhenUsed/>
    <w:rsid w:val="00D42B42"/>
    <w:pPr>
      <w:ind w:left="540"/>
    </w:pPr>
    <w:rPr>
      <w:rFonts w:asciiTheme="minorHAnsi" w:hAnsiTheme="minorHAnsi"/>
    </w:rPr>
  </w:style>
  <w:style w:type="paragraph" w:styleId="Inhopg5">
    <w:name w:val="toc 5"/>
    <w:basedOn w:val="Standaard"/>
    <w:next w:val="Standaard"/>
    <w:autoRedefine/>
    <w:uiPriority w:val="39"/>
    <w:unhideWhenUsed/>
    <w:rsid w:val="00D42B42"/>
    <w:pPr>
      <w:ind w:left="720"/>
    </w:pPr>
    <w:rPr>
      <w:rFonts w:asciiTheme="minorHAnsi" w:hAnsiTheme="minorHAnsi"/>
    </w:rPr>
  </w:style>
  <w:style w:type="paragraph" w:styleId="Inhopg6">
    <w:name w:val="toc 6"/>
    <w:basedOn w:val="Standaard"/>
    <w:next w:val="Standaard"/>
    <w:autoRedefine/>
    <w:uiPriority w:val="39"/>
    <w:unhideWhenUsed/>
    <w:rsid w:val="00D42B42"/>
    <w:pPr>
      <w:ind w:left="900"/>
    </w:pPr>
    <w:rPr>
      <w:rFonts w:asciiTheme="minorHAnsi" w:hAnsiTheme="minorHAnsi"/>
    </w:rPr>
  </w:style>
  <w:style w:type="paragraph" w:styleId="Inhopg7">
    <w:name w:val="toc 7"/>
    <w:basedOn w:val="Standaard"/>
    <w:next w:val="Standaard"/>
    <w:autoRedefine/>
    <w:uiPriority w:val="39"/>
    <w:unhideWhenUsed/>
    <w:rsid w:val="00D42B42"/>
    <w:pPr>
      <w:ind w:left="1080"/>
    </w:pPr>
    <w:rPr>
      <w:rFonts w:asciiTheme="minorHAnsi" w:hAnsiTheme="minorHAnsi"/>
    </w:rPr>
  </w:style>
  <w:style w:type="paragraph" w:styleId="Inhopg8">
    <w:name w:val="toc 8"/>
    <w:basedOn w:val="Standaard"/>
    <w:next w:val="Standaard"/>
    <w:autoRedefine/>
    <w:uiPriority w:val="39"/>
    <w:unhideWhenUsed/>
    <w:rsid w:val="00D42B42"/>
    <w:pPr>
      <w:ind w:left="1260"/>
    </w:pPr>
    <w:rPr>
      <w:rFonts w:asciiTheme="minorHAnsi" w:hAnsiTheme="minorHAnsi"/>
    </w:rPr>
  </w:style>
  <w:style w:type="paragraph" w:styleId="Plattetekst">
    <w:name w:val="Body Text"/>
    <w:basedOn w:val="Standaard"/>
    <w:next w:val="Standaard"/>
    <w:link w:val="PlattetekstChar"/>
    <w:uiPriority w:val="99"/>
    <w:unhideWhenUsed/>
    <w:rsid w:val="00D42B42"/>
    <w:pPr>
      <w:widowControl w:val="0"/>
      <w:shd w:val="clear" w:color="auto" w:fill="FFFFFF"/>
      <w:autoSpaceDE w:val="0"/>
      <w:autoSpaceDN w:val="0"/>
      <w:adjustRightInd w:val="0"/>
      <w:spacing w:after="120" w:line="240" w:lineRule="auto"/>
      <w:contextualSpacing w:val="0"/>
    </w:pPr>
    <w:rPr>
      <w:rFonts w:ascii="Times New Roman" w:hAnsi="Times New Roman"/>
      <w:color w:val="000000"/>
      <w:sz w:val="20"/>
      <w:szCs w:val="20"/>
      <w:lang w:val="en-AU"/>
    </w:rPr>
  </w:style>
  <w:style w:type="character" w:customStyle="1" w:styleId="PlattetekstChar">
    <w:name w:val="Platte tekst Char"/>
    <w:basedOn w:val="Standaardalinea-lettertype"/>
    <w:link w:val="Plattetekst"/>
    <w:uiPriority w:val="99"/>
    <w:semiHidden/>
    <w:rsid w:val="00D42B42"/>
    <w:rPr>
      <w:rFonts w:ascii="Times New Roman" w:eastAsia="Times New Roman" w:hAnsi="Times New Roman"/>
      <w:color w:val="000000"/>
      <w:sz w:val="20"/>
      <w:szCs w:val="20"/>
      <w:shd w:val="clear" w:color="auto" w:fill="FFFFFF"/>
      <w:lang w:val="en-AU"/>
    </w:rPr>
  </w:style>
  <w:style w:type="paragraph" w:styleId="Notitiekop">
    <w:name w:val="Note Heading"/>
    <w:basedOn w:val="Standaard"/>
    <w:next w:val="Standaard"/>
    <w:link w:val="NotitiekopChar"/>
    <w:uiPriority w:val="99"/>
    <w:unhideWhenUsed/>
    <w:rsid w:val="00D42B42"/>
    <w:pPr>
      <w:widowControl w:val="0"/>
      <w:shd w:val="clear" w:color="auto" w:fill="FFFFFF"/>
      <w:autoSpaceDE w:val="0"/>
      <w:autoSpaceDN w:val="0"/>
      <w:adjustRightInd w:val="0"/>
      <w:spacing w:line="240" w:lineRule="auto"/>
      <w:contextualSpacing w:val="0"/>
    </w:pPr>
    <w:rPr>
      <w:rFonts w:ascii="Times New Roman" w:hAnsi="Times New Roman"/>
      <w:color w:val="000000"/>
      <w:sz w:val="20"/>
      <w:szCs w:val="20"/>
      <w:lang w:val="en-AU"/>
    </w:rPr>
  </w:style>
  <w:style w:type="character" w:customStyle="1" w:styleId="NotitiekopChar">
    <w:name w:val="Notitiekop Char"/>
    <w:basedOn w:val="Standaardalinea-lettertype"/>
    <w:link w:val="Notitiekop"/>
    <w:uiPriority w:val="99"/>
    <w:semiHidden/>
    <w:rsid w:val="00D42B42"/>
    <w:rPr>
      <w:rFonts w:ascii="Times New Roman" w:eastAsia="Times New Roman" w:hAnsi="Times New Roman"/>
      <w:color w:val="000000"/>
      <w:sz w:val="20"/>
      <w:szCs w:val="20"/>
      <w:shd w:val="clear" w:color="auto" w:fill="FFFFFF"/>
      <w:lang w:val="en-AU"/>
    </w:rPr>
  </w:style>
  <w:style w:type="paragraph" w:styleId="Plattetekst2">
    <w:name w:val="Body Text 2"/>
    <w:basedOn w:val="Standaard"/>
    <w:next w:val="Standaard"/>
    <w:link w:val="Plattetekst2Char"/>
    <w:uiPriority w:val="99"/>
    <w:unhideWhenUsed/>
    <w:rsid w:val="00D42B42"/>
    <w:pPr>
      <w:widowControl w:val="0"/>
      <w:shd w:val="clear" w:color="auto" w:fill="FFFFFF"/>
      <w:autoSpaceDE w:val="0"/>
      <w:autoSpaceDN w:val="0"/>
      <w:adjustRightInd w:val="0"/>
      <w:spacing w:after="120" w:line="480" w:lineRule="auto"/>
      <w:contextualSpacing w:val="0"/>
    </w:pPr>
    <w:rPr>
      <w:rFonts w:ascii="Times New Roman" w:hAnsi="Times New Roman"/>
      <w:color w:val="000000"/>
      <w:lang w:val="en-AU"/>
    </w:rPr>
  </w:style>
  <w:style w:type="character" w:customStyle="1" w:styleId="Plattetekst2Char">
    <w:name w:val="Platte tekst 2 Char"/>
    <w:basedOn w:val="Standaardalinea-lettertype"/>
    <w:link w:val="Plattetekst2"/>
    <w:uiPriority w:val="99"/>
    <w:semiHidden/>
    <w:rsid w:val="00D42B42"/>
    <w:rPr>
      <w:rFonts w:ascii="Times New Roman" w:eastAsia="Times New Roman" w:hAnsi="Times New Roman"/>
      <w:color w:val="000000"/>
      <w:shd w:val="clear" w:color="auto" w:fill="FFFFFF"/>
      <w:lang w:val="en-AU"/>
    </w:rPr>
  </w:style>
  <w:style w:type="paragraph" w:styleId="Plattetekst3">
    <w:name w:val="Body Text 3"/>
    <w:basedOn w:val="Standaard"/>
    <w:next w:val="Standaard"/>
    <w:link w:val="Plattetekst3Char"/>
    <w:uiPriority w:val="99"/>
    <w:unhideWhenUsed/>
    <w:rsid w:val="00D42B42"/>
    <w:pPr>
      <w:widowControl w:val="0"/>
      <w:shd w:val="clear" w:color="auto" w:fill="FFFFFF"/>
      <w:autoSpaceDE w:val="0"/>
      <w:autoSpaceDN w:val="0"/>
      <w:adjustRightInd w:val="0"/>
      <w:spacing w:after="120" w:line="240" w:lineRule="auto"/>
      <w:contextualSpacing w:val="0"/>
    </w:pPr>
    <w:rPr>
      <w:rFonts w:ascii="Times New Roman" w:hAnsi="Times New Roman"/>
      <w:color w:val="000000"/>
      <w:sz w:val="16"/>
      <w:szCs w:val="16"/>
      <w:lang w:val="en-AU"/>
    </w:rPr>
  </w:style>
  <w:style w:type="character" w:customStyle="1" w:styleId="Plattetekst3Char">
    <w:name w:val="Platte tekst 3 Char"/>
    <w:basedOn w:val="Standaardalinea-lettertype"/>
    <w:link w:val="Plattetekst3"/>
    <w:uiPriority w:val="99"/>
    <w:semiHidden/>
    <w:rsid w:val="00D42B42"/>
    <w:rPr>
      <w:rFonts w:ascii="Times New Roman" w:eastAsia="Times New Roman" w:hAnsi="Times New Roman"/>
      <w:color w:val="000000"/>
      <w:sz w:val="16"/>
      <w:szCs w:val="16"/>
      <w:shd w:val="clear" w:color="auto" w:fill="FFFFFF"/>
      <w:lang w:val="en-AU"/>
    </w:rPr>
  </w:style>
  <w:style w:type="paragraph" w:styleId="Tekstzonderopmaak">
    <w:name w:val="Plain Text"/>
    <w:basedOn w:val="Standaard"/>
    <w:next w:val="Standaard"/>
    <w:link w:val="TekstzonderopmaakChar"/>
    <w:uiPriority w:val="99"/>
    <w:unhideWhenUsed/>
    <w:rsid w:val="00D42B42"/>
    <w:pPr>
      <w:widowControl w:val="0"/>
      <w:shd w:val="clear" w:color="auto" w:fill="FFFFFF"/>
      <w:autoSpaceDE w:val="0"/>
      <w:autoSpaceDN w:val="0"/>
      <w:adjustRightInd w:val="0"/>
      <w:spacing w:line="240" w:lineRule="auto"/>
      <w:contextualSpacing w:val="0"/>
    </w:pPr>
    <w:rPr>
      <w:rFonts w:ascii="Courier New" w:hAnsi="Courier New" w:cs="Courier New"/>
      <w:color w:val="000000"/>
      <w:sz w:val="20"/>
      <w:szCs w:val="20"/>
      <w:lang w:val="en-AU"/>
    </w:rPr>
  </w:style>
  <w:style w:type="character" w:customStyle="1" w:styleId="TekstzonderopmaakChar">
    <w:name w:val="Tekst zonder opmaak Char"/>
    <w:basedOn w:val="Standaardalinea-lettertype"/>
    <w:link w:val="Tekstzonderopmaak"/>
    <w:uiPriority w:val="99"/>
    <w:semiHidden/>
    <w:rsid w:val="00D42B42"/>
    <w:rPr>
      <w:rFonts w:ascii="Courier New" w:eastAsia="Times New Roman" w:hAnsi="Courier New" w:cs="Courier New"/>
      <w:color w:val="000000"/>
      <w:sz w:val="20"/>
      <w:szCs w:val="20"/>
      <w:shd w:val="clear" w:color="auto" w:fill="FFFFFF"/>
      <w:lang w:val="en-AU"/>
    </w:rPr>
  </w:style>
  <w:style w:type="paragraph" w:styleId="Geenafstand">
    <w:name w:val="No Spacing"/>
    <w:uiPriority w:val="99"/>
    <w:qFormat/>
    <w:rsid w:val="00D42B42"/>
    <w:pPr>
      <w:widowControl w:val="0"/>
      <w:autoSpaceDE w:val="0"/>
      <w:autoSpaceDN w:val="0"/>
      <w:adjustRightInd w:val="0"/>
      <w:spacing w:line="240" w:lineRule="auto"/>
    </w:pPr>
    <w:rPr>
      <w:rFonts w:eastAsia="Times New Roman" w:cs="Verdana"/>
      <w:sz w:val="20"/>
      <w:szCs w:val="20"/>
      <w:lang w:val="en-AU"/>
    </w:rPr>
  </w:style>
  <w:style w:type="paragraph" w:customStyle="1" w:styleId="NumberedList">
    <w:name w:val="Numbered List"/>
    <w:next w:val="Standaard"/>
    <w:uiPriority w:val="99"/>
    <w:rsid w:val="00D42B42"/>
    <w:pPr>
      <w:widowControl w:val="0"/>
      <w:shd w:val="clear" w:color="auto" w:fill="FFFFFF"/>
      <w:autoSpaceDE w:val="0"/>
      <w:autoSpaceDN w:val="0"/>
      <w:adjustRightInd w:val="0"/>
      <w:spacing w:line="240" w:lineRule="auto"/>
      <w:ind w:left="360" w:hanging="360"/>
    </w:pPr>
    <w:rPr>
      <w:rFonts w:ascii="Times New Roman" w:eastAsia="Times New Roman" w:hAnsi="Times New Roman"/>
      <w:color w:val="000000"/>
      <w:sz w:val="20"/>
      <w:szCs w:val="20"/>
      <w:lang w:val="en-AU"/>
    </w:rPr>
  </w:style>
  <w:style w:type="paragraph" w:customStyle="1" w:styleId="BulletedList">
    <w:name w:val="Bulleted List"/>
    <w:next w:val="Standaard"/>
    <w:uiPriority w:val="99"/>
    <w:rsid w:val="00D42B42"/>
    <w:pPr>
      <w:widowControl w:val="0"/>
      <w:shd w:val="clear" w:color="auto" w:fill="FFFFFF"/>
      <w:autoSpaceDE w:val="0"/>
      <w:autoSpaceDN w:val="0"/>
      <w:adjustRightInd w:val="0"/>
      <w:spacing w:line="240" w:lineRule="auto"/>
      <w:ind w:left="360" w:hanging="360"/>
    </w:pPr>
    <w:rPr>
      <w:rFonts w:ascii="Times New Roman" w:eastAsia="Times New Roman" w:hAnsi="Times New Roman"/>
      <w:color w:val="000000"/>
      <w:sz w:val="20"/>
      <w:szCs w:val="20"/>
      <w:lang w:val="en-AU"/>
    </w:rPr>
  </w:style>
  <w:style w:type="paragraph" w:customStyle="1" w:styleId="Code">
    <w:name w:val="Code"/>
    <w:next w:val="Standaard"/>
    <w:uiPriority w:val="99"/>
    <w:rsid w:val="00D42B42"/>
    <w:pPr>
      <w:widowControl w:val="0"/>
      <w:shd w:val="clear" w:color="auto" w:fill="FFFFFF"/>
      <w:autoSpaceDE w:val="0"/>
      <w:autoSpaceDN w:val="0"/>
      <w:adjustRightInd w:val="0"/>
      <w:spacing w:line="240" w:lineRule="auto"/>
    </w:pPr>
    <w:rPr>
      <w:rFonts w:ascii="Courier New" w:eastAsia="Times New Roman" w:hAnsi="Courier New" w:cs="Courier New"/>
      <w:color w:val="000000"/>
      <w:lang w:val="en-AU"/>
    </w:rPr>
  </w:style>
  <w:style w:type="paragraph" w:customStyle="1" w:styleId="ListHeader">
    <w:name w:val="List Header"/>
    <w:next w:val="Standaard"/>
    <w:uiPriority w:val="99"/>
    <w:rsid w:val="00D42B42"/>
    <w:pPr>
      <w:widowControl w:val="0"/>
      <w:shd w:val="clear" w:color="auto" w:fill="FFFFFF"/>
      <w:autoSpaceDE w:val="0"/>
      <w:autoSpaceDN w:val="0"/>
      <w:adjustRightInd w:val="0"/>
      <w:spacing w:line="240" w:lineRule="auto"/>
    </w:pPr>
    <w:rPr>
      <w:rFonts w:ascii="Times New Roman" w:eastAsia="Times New Roman" w:hAnsi="Times New Roman"/>
      <w:b/>
      <w:bCs/>
      <w:i/>
      <w:iCs/>
      <w:color w:val="0000A0"/>
      <w:sz w:val="20"/>
      <w:szCs w:val="20"/>
      <w:lang w:val="en-AU"/>
    </w:rPr>
  </w:style>
  <w:style w:type="character" w:customStyle="1" w:styleId="FieldLabel">
    <w:name w:val="Field Label"/>
    <w:uiPriority w:val="99"/>
    <w:rsid w:val="00D42B42"/>
    <w:rPr>
      <w:rFonts w:ascii="Times New Roman" w:hAnsi="Times New Roman" w:cs="Times New Roman" w:hint="default"/>
      <w:i/>
      <w:iCs/>
      <w:color w:val="004080"/>
      <w:sz w:val="20"/>
      <w:szCs w:val="20"/>
      <w:shd w:val="clear" w:color="auto" w:fill="FFFFFF"/>
    </w:rPr>
  </w:style>
  <w:style w:type="character" w:customStyle="1" w:styleId="TableHeading">
    <w:name w:val="Table Heading"/>
    <w:uiPriority w:val="99"/>
    <w:rsid w:val="00D42B42"/>
    <w:rPr>
      <w:rFonts w:ascii="Times New Roman" w:hAnsi="Times New Roman" w:cs="Times New Roman" w:hint="default"/>
      <w:b/>
      <w:bCs/>
      <w:color w:val="000000"/>
      <w:sz w:val="22"/>
      <w:szCs w:val="22"/>
      <w:shd w:val="clear" w:color="auto" w:fill="FFFFFF"/>
    </w:rPr>
  </w:style>
  <w:style w:type="character" w:customStyle="1" w:styleId="SSBookmark">
    <w:name w:val="SSBookmark"/>
    <w:uiPriority w:val="99"/>
    <w:rsid w:val="00D42B42"/>
    <w:rPr>
      <w:rFonts w:ascii="Lucida Sans" w:hAnsi="Lucida Sans" w:cs="Lucida Sans" w:hint="default"/>
      <w:b/>
      <w:bCs/>
      <w:color w:val="000000"/>
      <w:sz w:val="16"/>
      <w:szCs w:val="16"/>
      <w:shd w:val="clear" w:color="auto" w:fill="FFFF80"/>
    </w:rPr>
  </w:style>
  <w:style w:type="character" w:customStyle="1" w:styleId="Objecttype">
    <w:name w:val="Object type"/>
    <w:uiPriority w:val="99"/>
    <w:rsid w:val="00D42B42"/>
    <w:rPr>
      <w:rFonts w:ascii="Times New Roman" w:hAnsi="Times New Roman" w:cs="Times New Roman" w:hint="default"/>
      <w:b/>
      <w:bCs/>
      <w:color w:val="000000"/>
      <w:sz w:val="20"/>
      <w:szCs w:val="20"/>
      <w:u w:val="single"/>
      <w:shd w:val="clear" w:color="auto" w:fill="FFFFFF"/>
    </w:rPr>
  </w:style>
  <w:style w:type="character" w:styleId="GevolgdeHyperlink">
    <w:name w:val="FollowedHyperlink"/>
    <w:basedOn w:val="Standaardalinea-lettertype"/>
    <w:semiHidden/>
    <w:unhideWhenUsed/>
    <w:rsid w:val="00D42B42"/>
    <w:rPr>
      <w:color w:val="800080" w:themeColor="followedHyperlink"/>
      <w:u w:val="single"/>
    </w:rPr>
  </w:style>
  <w:style w:type="paragraph" w:customStyle="1" w:styleId="Kopvet">
    <w:name w:val="Kop vet"/>
    <w:basedOn w:val="Standaard"/>
    <w:next w:val="Standaard"/>
    <w:rsid w:val="00F92E4C"/>
    <w:pPr>
      <w:keepNext/>
      <w:suppressAutoHyphens/>
      <w:spacing w:before="60" w:line="288" w:lineRule="auto"/>
      <w:contextualSpacing w:val="0"/>
      <w:jc w:val="both"/>
    </w:pPr>
    <w:rPr>
      <w:rFonts w:ascii="Arial" w:eastAsia="Batang" w:hAnsi="Arial"/>
      <w:b/>
      <w:color w:val="610E6A"/>
      <w:sz w:val="20"/>
      <w:szCs w:val="24"/>
      <w:lang w:eastAsia="ar-SA"/>
    </w:rPr>
  </w:style>
  <w:style w:type="paragraph" w:customStyle="1" w:styleId="Standard">
    <w:name w:val="Standard"/>
    <w:rsid w:val="00312721"/>
    <w:pPr>
      <w:suppressAutoHyphens/>
      <w:autoSpaceDN w:val="0"/>
      <w:spacing w:line="288" w:lineRule="auto"/>
      <w:jc w:val="both"/>
      <w:textAlignment w:val="baseline"/>
    </w:pPr>
    <w:rPr>
      <w:rFonts w:ascii="Arial" w:eastAsia="Times New Roman" w:hAnsi="Arial"/>
      <w:color w:val="610E6A"/>
      <w:kern w:val="3"/>
      <w:sz w:val="20"/>
      <w:szCs w:val="24"/>
    </w:rPr>
  </w:style>
  <w:style w:type="paragraph" w:customStyle="1" w:styleId="opsomming">
    <w:name w:val="opsomming"/>
    <w:basedOn w:val="Standard"/>
    <w:rsid w:val="00312721"/>
    <w:pPr>
      <w:numPr>
        <w:numId w:val="21"/>
      </w:numPr>
      <w:tabs>
        <w:tab w:val="left" w:pos="567"/>
      </w:tabs>
    </w:pPr>
  </w:style>
  <w:style w:type="numbering" w:customStyle="1" w:styleId="WW8Num5">
    <w:name w:val="WW8Num5"/>
    <w:basedOn w:val="Geenlijst"/>
    <w:rsid w:val="00312721"/>
    <w:pPr>
      <w:numPr>
        <w:numId w:val="21"/>
      </w:numPr>
    </w:pPr>
  </w:style>
  <w:style w:type="paragraph" w:styleId="Kopvaninhoudsopgave">
    <w:name w:val="TOC Heading"/>
    <w:basedOn w:val="Kop1"/>
    <w:next w:val="Standaard"/>
    <w:uiPriority w:val="39"/>
    <w:semiHidden/>
    <w:unhideWhenUsed/>
    <w:qFormat/>
    <w:rsid w:val="000759C1"/>
    <w:pPr>
      <w:keepNext/>
      <w:keepLines/>
      <w:pageBreakBefore w:val="0"/>
      <w:numPr>
        <w:numId w:val="0"/>
      </w:numPr>
      <w:spacing w:before="480" w:line="276" w:lineRule="auto"/>
      <w:outlineLvl w:val="9"/>
    </w:pPr>
    <w:rPr>
      <w:rFonts w:asciiTheme="majorHAnsi" w:eastAsiaTheme="majorEastAsia" w:hAnsiTheme="majorHAnsi" w:cstheme="majorBidi"/>
      <w:color w:val="A5350F" w:themeColor="accent1" w:themeShade="BF"/>
      <w:sz w:val="28"/>
      <w:szCs w:val="28"/>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0840436">
      <w:bodyDiv w:val="1"/>
      <w:marLeft w:val="0"/>
      <w:marRight w:val="0"/>
      <w:marTop w:val="0"/>
      <w:marBottom w:val="0"/>
      <w:divBdr>
        <w:top w:val="none" w:sz="0" w:space="0" w:color="auto"/>
        <w:left w:val="none" w:sz="0" w:space="0" w:color="auto"/>
        <w:bottom w:val="none" w:sz="0" w:space="0" w:color="auto"/>
        <w:right w:val="none" w:sz="0" w:space="0" w:color="auto"/>
      </w:divBdr>
    </w:div>
    <w:div w:id="1387413493">
      <w:bodyDiv w:val="1"/>
      <w:marLeft w:val="0"/>
      <w:marRight w:val="0"/>
      <w:marTop w:val="0"/>
      <w:marBottom w:val="0"/>
      <w:divBdr>
        <w:top w:val="none" w:sz="0" w:space="0" w:color="auto"/>
        <w:left w:val="none" w:sz="0" w:space="0" w:color="auto"/>
        <w:bottom w:val="none" w:sz="0" w:space="0" w:color="auto"/>
        <w:right w:val="none" w:sz="0" w:space="0" w:color="auto"/>
      </w:divBdr>
    </w:div>
    <w:div w:id="1459908895">
      <w:bodyDiv w:val="1"/>
      <w:marLeft w:val="0"/>
      <w:marRight w:val="0"/>
      <w:marTop w:val="0"/>
      <w:marBottom w:val="0"/>
      <w:divBdr>
        <w:top w:val="none" w:sz="0" w:space="0" w:color="auto"/>
        <w:left w:val="none" w:sz="0" w:space="0" w:color="auto"/>
        <w:bottom w:val="none" w:sz="0" w:space="0" w:color="auto"/>
        <w:right w:val="none" w:sz="0" w:space="0" w:color="auto"/>
      </w:divBdr>
    </w:div>
    <w:div w:id="1559508720">
      <w:bodyDiv w:val="1"/>
      <w:marLeft w:val="0"/>
      <w:marRight w:val="0"/>
      <w:marTop w:val="0"/>
      <w:marBottom w:val="0"/>
      <w:divBdr>
        <w:top w:val="none" w:sz="0" w:space="0" w:color="auto"/>
        <w:left w:val="none" w:sz="0" w:space="0" w:color="auto"/>
        <w:bottom w:val="none" w:sz="0" w:space="0" w:color="auto"/>
        <w:right w:val="none" w:sz="0" w:space="0" w:color="auto"/>
      </w:divBdr>
    </w:div>
    <w:div w:id="1696693767">
      <w:bodyDiv w:val="1"/>
      <w:marLeft w:val="0"/>
      <w:marRight w:val="0"/>
      <w:marTop w:val="0"/>
      <w:marBottom w:val="0"/>
      <w:divBdr>
        <w:top w:val="none" w:sz="0" w:space="0" w:color="auto"/>
        <w:left w:val="none" w:sz="0" w:space="0" w:color="auto"/>
        <w:bottom w:val="none" w:sz="0" w:space="0" w:color="auto"/>
        <w:right w:val="none" w:sz="0" w:space="0" w:color="auto"/>
      </w:divBdr>
    </w:div>
    <w:div w:id="1909345402">
      <w:bodyDiv w:val="1"/>
      <w:marLeft w:val="0"/>
      <w:marRight w:val="0"/>
      <w:marTop w:val="0"/>
      <w:marBottom w:val="0"/>
      <w:divBdr>
        <w:top w:val="none" w:sz="0" w:space="0" w:color="auto"/>
        <w:left w:val="none" w:sz="0" w:space="0" w:color="auto"/>
        <w:bottom w:val="none" w:sz="0" w:space="0" w:color="auto"/>
        <w:right w:val="none" w:sz="0" w:space="0" w:color="auto"/>
      </w:divBdr>
    </w:div>
    <w:div w:id="1978492951">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tiff"/></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087C001B13B40BEA5402EF07ADB75C7"/>
        <w:category>
          <w:name w:val="Algemeen"/>
          <w:gallery w:val="placeholder"/>
        </w:category>
        <w:types>
          <w:type w:val="bbPlcHdr"/>
        </w:types>
        <w:behaviors>
          <w:behavior w:val="content"/>
        </w:behaviors>
        <w:guid w:val="{A8332CCE-924C-4E0A-A2AC-25358C967E30}"/>
      </w:docPartPr>
      <w:docPartBody>
        <w:p w:rsidR="001A156E" w:rsidRDefault="004F6CA0">
          <w:pPr>
            <w:pStyle w:val="8087C001B13B40BEA5402EF07ADB75C7"/>
          </w:pPr>
          <w:r w:rsidRPr="00FD0CF5">
            <w:rPr>
              <w:rStyle w:val="Tekstvantijdelijkeaanduiding"/>
            </w:rPr>
            <w:t>Klik hier als u tekst wilt invoeren.</w:t>
          </w:r>
        </w:p>
      </w:docPartBody>
    </w:docPart>
    <w:docPart>
      <w:docPartPr>
        <w:name w:val="8FF43E394C0D4DC7BB382C42FA3538E9"/>
        <w:category>
          <w:name w:val="Algemeen"/>
          <w:gallery w:val="placeholder"/>
        </w:category>
        <w:types>
          <w:type w:val="bbPlcHdr"/>
        </w:types>
        <w:behaviors>
          <w:behavior w:val="content"/>
        </w:behaviors>
        <w:guid w:val="{8565F3B2-8530-4657-B5DF-E41C79428945}"/>
      </w:docPartPr>
      <w:docPartBody>
        <w:p w:rsidR="001A156E" w:rsidRDefault="004F6CA0">
          <w:pPr>
            <w:pStyle w:val="8FF43E394C0D4DC7BB382C42FA3538E9"/>
          </w:pPr>
          <w:r w:rsidRPr="00FD0CF5">
            <w:rPr>
              <w:rStyle w:val="Tekstvantijdelijkeaanduiding"/>
            </w:rPr>
            <w:t>Klik hier als u tekst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w:altName w:val="Lucida Sans Unicode"/>
    <w:panose1 w:val="020B0602030504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Batang, 'Arial Unicode MS'">
    <w:charset w:val="00"/>
    <w:family w:val="auto"/>
    <w:pitch w:val="default"/>
  </w:font>
  <w:font w:name="Segoe UI">
    <w:panose1 w:val="020B0502040204020203"/>
    <w:charset w:val="00"/>
    <w:family w:val="swiss"/>
    <w:pitch w:val="variable"/>
    <w:sig w:usb0="E10022FF" w:usb1="C000E47F" w:usb2="00000029" w:usb3="00000000" w:csb0="000001DF" w:csb1="00000000"/>
  </w:font>
  <w:font w:name="Brush Script MT">
    <w:panose1 w:val="03060802040406070304"/>
    <w:charset w:val="00"/>
    <w:family w:val="script"/>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sDel="0" w:formatting="0" w:inkAnnotations="0"/>
  <w:defaultTabStop w:val="720"/>
  <w:hyphenationZone w:val="425"/>
  <w:characterSpacingControl w:val="doNotCompress"/>
  <w:compat>
    <w:useFELayout/>
    <w:compatSetting w:name="compatibilityMode" w:uri="http://schemas.microsoft.com/office/word" w:val="12"/>
  </w:compat>
  <w:rsids>
    <w:rsidRoot w:val="004F6CA0"/>
    <w:rsid w:val="000E3870"/>
    <w:rsid w:val="000E6332"/>
    <w:rsid w:val="001A156E"/>
    <w:rsid w:val="002266D3"/>
    <w:rsid w:val="00327D81"/>
    <w:rsid w:val="00375148"/>
    <w:rsid w:val="003B6C6F"/>
    <w:rsid w:val="004C6F09"/>
    <w:rsid w:val="004D6C60"/>
    <w:rsid w:val="004E539F"/>
    <w:rsid w:val="004F6CA0"/>
    <w:rsid w:val="00502A03"/>
    <w:rsid w:val="005143E8"/>
    <w:rsid w:val="0064656F"/>
    <w:rsid w:val="00660839"/>
    <w:rsid w:val="0067320B"/>
    <w:rsid w:val="006B5B2B"/>
    <w:rsid w:val="006E5F64"/>
    <w:rsid w:val="006E6379"/>
    <w:rsid w:val="00746657"/>
    <w:rsid w:val="007A722C"/>
    <w:rsid w:val="007B1961"/>
    <w:rsid w:val="007C5059"/>
    <w:rsid w:val="00842958"/>
    <w:rsid w:val="00854DA6"/>
    <w:rsid w:val="00857C4C"/>
    <w:rsid w:val="008D2A10"/>
    <w:rsid w:val="008F1286"/>
    <w:rsid w:val="008F417C"/>
    <w:rsid w:val="00974389"/>
    <w:rsid w:val="009A5A66"/>
    <w:rsid w:val="00B06A1F"/>
    <w:rsid w:val="00B572B5"/>
    <w:rsid w:val="00B96FAF"/>
    <w:rsid w:val="00BE4499"/>
    <w:rsid w:val="00CB0B37"/>
    <w:rsid w:val="00CE2D2F"/>
    <w:rsid w:val="00DD1A26"/>
    <w:rsid w:val="00E156F3"/>
    <w:rsid w:val="00E52C87"/>
    <w:rsid w:val="00E6684E"/>
    <w:rsid w:val="00EF24CD"/>
    <w:rsid w:val="00F674A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7320B"/>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rsid w:val="0067320B"/>
    <w:rPr>
      <w:color w:val="808080"/>
    </w:rPr>
  </w:style>
  <w:style w:type="paragraph" w:customStyle="1" w:styleId="8087C001B13B40BEA5402EF07ADB75C7">
    <w:name w:val="8087C001B13B40BEA5402EF07ADB75C7"/>
    <w:rsid w:val="0067320B"/>
  </w:style>
  <w:style w:type="paragraph" w:customStyle="1" w:styleId="8FF43E394C0D4DC7BB382C42FA3538E9">
    <w:name w:val="8FF43E394C0D4DC7BB382C42FA3538E9"/>
    <w:rsid w:val="0067320B"/>
  </w:style>
  <w:style w:type="paragraph" w:customStyle="1" w:styleId="FE1438FCE4E74CCFB91871042FA61BFD">
    <w:name w:val="FE1438FCE4E74CCFB91871042FA61BFD"/>
    <w:rsid w:val="007C5059"/>
    <w:rPr>
      <w:lang w:val="nl-NL" w:eastAsia="nl-NL"/>
    </w:rPr>
  </w:style>
  <w:style w:type="paragraph" w:customStyle="1" w:styleId="F67D68EB12A24B4B8897850C9E567729">
    <w:name w:val="F67D68EB12A24B4B8897850C9E567729"/>
    <w:rsid w:val="007C5059"/>
    <w:rPr>
      <w:lang w:val="nl-NL" w:eastAsia="nl-NL"/>
    </w:rPr>
  </w:style>
  <w:style w:type="paragraph" w:customStyle="1" w:styleId="91653BF1A22D412DA32EF5ABDC6FF5D6">
    <w:name w:val="91653BF1A22D412DA32EF5ABDC6FF5D6"/>
    <w:rsid w:val="007C5059"/>
    <w:rPr>
      <w:lang w:val="nl-NL" w:eastAsia="nl-NL"/>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Kantoorthema">
  <a:themeElements>
    <a:clrScheme name="King">
      <a:dk1>
        <a:sysClr val="windowText" lastClr="000000"/>
      </a:dk1>
      <a:lt1>
        <a:srgbClr val="FFFFFF"/>
      </a:lt1>
      <a:dk2>
        <a:srgbClr val="003359"/>
      </a:dk2>
      <a:lt2>
        <a:srgbClr val="FFFFFF"/>
      </a:lt2>
      <a:accent1>
        <a:srgbClr val="DD4814"/>
      </a:accent1>
      <a:accent2>
        <a:srgbClr val="009FDA"/>
      </a:accent2>
      <a:accent3>
        <a:srgbClr val="003359"/>
      </a:accent3>
      <a:accent4>
        <a:srgbClr val="E3AB82"/>
      </a:accent4>
      <a:accent5>
        <a:srgbClr val="9BCDF2"/>
      </a:accent5>
      <a:accent6>
        <a:srgbClr val="7D90B4"/>
      </a:accent6>
      <a:hlink>
        <a:srgbClr val="DD4814"/>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DD4814"/>
        </a:solidFill>
        <a:ln>
          <a:solidFill>
            <a:srgbClr val="003359"/>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09DB16-FA7E-4E50-AC83-AFBC3A379C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1004</TotalTime>
  <Pages>265</Pages>
  <Words>70506</Words>
  <Characters>387784</Characters>
  <Application>Microsoft Office Word</Application>
  <DocSecurity>0</DocSecurity>
  <Lines>3231</Lines>
  <Paragraphs>914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Foliero Office Automatisering</Company>
  <LinksUpToDate>false</LinksUpToDate>
  <CharactersWithSpaces>457376</CharactersWithSpaces>
  <SharedDoc>false</SharedDoc>
  <HLinks>
    <vt:vector size="18" baseType="variant">
      <vt:variant>
        <vt:i4>6946901</vt:i4>
      </vt:variant>
      <vt:variant>
        <vt:i4>0</vt:i4>
      </vt:variant>
      <vt:variant>
        <vt:i4>0</vt:i4>
      </vt:variant>
      <vt:variant>
        <vt:i4>5</vt:i4>
      </vt:variant>
      <vt:variant>
        <vt:lpwstr>mailto:info@kinggemeenten.nl</vt:lpwstr>
      </vt:variant>
      <vt:variant>
        <vt:lpwstr/>
      </vt:variant>
      <vt:variant>
        <vt:i4>262154</vt:i4>
      </vt:variant>
      <vt:variant>
        <vt:i4>-1</vt:i4>
      </vt:variant>
      <vt:variant>
        <vt:i4>2057</vt:i4>
      </vt:variant>
      <vt:variant>
        <vt:i4>1</vt:i4>
      </vt:variant>
      <vt:variant>
        <vt:lpwstr>3094</vt:lpwstr>
      </vt:variant>
      <vt:variant>
        <vt:lpwstr/>
      </vt:variant>
      <vt:variant>
        <vt:i4>262154</vt:i4>
      </vt:variant>
      <vt:variant>
        <vt:i4>-1</vt:i4>
      </vt:variant>
      <vt:variant>
        <vt:i4>2058</vt:i4>
      </vt:variant>
      <vt:variant>
        <vt:i4>1</vt:i4>
      </vt:variant>
      <vt:variant>
        <vt:lpwstr>3094</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Ellen Debats</dc:creator>
  <cp:lastModifiedBy>Remko de Haas</cp:lastModifiedBy>
  <cp:revision>62</cp:revision>
  <cp:lastPrinted>2015-01-18T13:39:00Z</cp:lastPrinted>
  <dcterms:created xsi:type="dcterms:W3CDTF">2015-05-26T12:33:00Z</dcterms:created>
  <dcterms:modified xsi:type="dcterms:W3CDTF">2015-06-03T20:59:00Z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xtTitelrapport">
    <vt:lpwstr>Titel rapport</vt:lpwstr>
  </property>
  <property fmtid="{D5CDD505-2E9C-101B-9397-08002B2CF9AE}" pid="3" name="txtTitelrapportsub">
    <vt:lpwstr>Subtitel rapport</vt:lpwstr>
  </property>
  <property fmtid="{D5CDD505-2E9C-101B-9397-08002B2CF9AE}" pid="4" name="txtdatum">
    <vt:lpwstr>rapportdatum</vt:lpwstr>
  </property>
</Properties>
</file>